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5BF" w:rsidRDefault="00A645BF"/>
    <w:p w:rsidR="00A645BF" w:rsidRDefault="00A645BF"/>
    <w:p w:rsidR="00A645BF" w:rsidRDefault="00A645BF"/>
    <w:p w:rsidR="00A645BF" w:rsidRDefault="008E5CE9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A645BF" w:rsidRDefault="00A645BF"/>
    <w:p w:rsidR="00A645BF" w:rsidRDefault="008E5CE9">
      <w:pPr>
        <w:jc w:val="center"/>
      </w:pPr>
      <w:r>
        <w:rPr>
          <w:b/>
          <w:color w:val="1B2A4A"/>
          <w:sz w:val="64"/>
        </w:rPr>
        <w:t>BİLGİSAYAR İŞLETMENLİĞİ KURSU</w:t>
      </w:r>
    </w:p>
    <w:p w:rsidR="00A645BF" w:rsidRDefault="008E5CE9">
      <w:pPr>
        <w:jc w:val="center"/>
      </w:pPr>
      <w:r>
        <w:rPr>
          <w:color w:val="2C6FAD"/>
          <w:sz w:val="40"/>
        </w:rPr>
        <w:t>Modül 1: Bilgisayara Giriş</w:t>
      </w:r>
    </w:p>
    <w:p w:rsidR="00A645BF" w:rsidRDefault="008E5CE9">
      <w:pPr>
        <w:jc w:val="center"/>
      </w:pPr>
      <w:r>
        <w:rPr>
          <w:color w:val="757575"/>
          <w:sz w:val="28"/>
        </w:rPr>
        <w:t>49-52. Saat Ders Planı  |  Yapılandırmacı 5E Modeli</w:t>
      </w:r>
    </w:p>
    <w:p w:rsidR="00A645BF" w:rsidRDefault="00A645BF"/>
    <w:p w:rsidR="00A645BF" w:rsidRDefault="008E5CE9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A645BF" w:rsidRDefault="00A645BF"/>
    <w:p w:rsidR="00A645BF" w:rsidRDefault="00A645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645BF">
        <w:trPr>
          <w:jc w:val="center"/>
        </w:trPr>
        <w:tc>
          <w:tcPr>
            <w:tcW w:w="4819" w:type="dxa"/>
            <w:shd w:val="clear" w:color="auto" w:fill="1B2A4A"/>
          </w:tcPr>
          <w:p w:rsidR="00A645BF" w:rsidRDefault="008E5CE9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A645BF" w:rsidRDefault="008E5CE9">
            <w:r>
              <w:t xml:space="preserve">  Bilgisayar İşletmenliği (Operatörlüğü) - 163 Saat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1B2A4A"/>
          </w:tcPr>
          <w:p w:rsidR="00A645BF" w:rsidRDefault="008E5CE9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A645BF" w:rsidRDefault="008E5CE9">
            <w:r>
              <w:t xml:space="preserve">  Modül 1: Bilgisayara Giriş / 49-52. Saat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1B2A4A"/>
          </w:tcPr>
          <w:p w:rsidR="00A645BF" w:rsidRDefault="008E5CE9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A645BF" w:rsidRDefault="008E5CE9">
            <w:r>
              <w:t xml:space="preserve">  </w:t>
            </w:r>
          </w:p>
        </w:tc>
      </w:tr>
    </w:tbl>
    <w:p w:rsidR="00A645BF" w:rsidRDefault="00A645BF"/>
    <w:p w:rsidR="00A645BF" w:rsidRDefault="00A645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A645BF" w:rsidRDefault="00A645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49. Saat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Dosya ve Dizin Islemleri Ileri Uygulama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45 dk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50. Saat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Sistem </w:t>
            </w:r>
            <w:r>
              <w:rPr>
                <w:sz w:val="18"/>
              </w:rPr>
              <w:t>Araclari ve Yardimci Programlar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45 dk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51. Saat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Modul Sonu Genel Tekrar ve Hazirlik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45 dk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52. Saat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Modul Sonu Degerlendirme Sinavi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45 dk</w:t>
            </w:r>
          </w:p>
        </w:tc>
      </w:tr>
    </w:tbl>
    <w:p w:rsidR="00A645BF" w:rsidRDefault="00A645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A645BF">
        <w:trPr>
          <w:jc w:val="center"/>
        </w:trPr>
        <w:tc>
          <w:tcPr>
            <w:tcW w:w="1928" w:type="dxa"/>
            <w:shd w:val="clear" w:color="auto" w:fill="2C6FAD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A645BF" w:rsidRDefault="008E5CE9">
      <w:r>
        <w:br w:type="page"/>
      </w:r>
    </w:p>
    <w:p w:rsidR="00A645BF" w:rsidRDefault="008E5CE9">
      <w:pPr>
        <w:jc w:val="center"/>
      </w:pPr>
      <w:r>
        <w:rPr>
          <w:b/>
          <w:color w:val="1B2A4A"/>
          <w:sz w:val="36"/>
        </w:rPr>
        <w:lastRenderedPageBreak/>
        <w:t>━━━  49. SAAT  ━━━</w:t>
      </w:r>
    </w:p>
    <w:p w:rsidR="00A645BF" w:rsidRDefault="008E5CE9">
      <w:pPr>
        <w:jc w:val="center"/>
      </w:pPr>
      <w:r>
        <w:rPr>
          <w:color w:val="2C6FAD"/>
          <w:sz w:val="32"/>
        </w:rPr>
        <w:t>Dosya ve Dizin Islemleri Ileri</w:t>
      </w:r>
      <w:r>
        <w:rPr>
          <w:color w:val="2C6FAD"/>
          <w:sz w:val="32"/>
        </w:rPr>
        <w:t xml:space="preserve"> Uygulama</w:t>
      </w:r>
    </w:p>
    <w:p w:rsidR="00A645BF" w:rsidRDefault="00A645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Ileri dosya islemleri, arama teknikleri ve disk yonetimi becerilerini kazanir.</w:t>
      </w:r>
    </w:p>
    <w:p w:rsidR="00A645BF" w:rsidRDefault="00A645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1.E.9.1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Dosya ve klasor ozniteliklerini (salt okunur, gizli vb.) ihtiyaca gore </w:t>
            </w:r>
            <w:r>
              <w:rPr>
                <w:sz w:val="18"/>
              </w:rPr>
              <w:t>degistirir.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Uygulama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1.E.9.2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Gelismis arama ve filtreleme tekniklerini kullanarak kayip dosyalari bulur.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Analiz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1.E.9.3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Disk uzerindeki doluluk oranlarini ve dosya sistemlerini analiz eder.</w:t>
            </w:r>
            <w:bookmarkStart w:id="0" w:name="_GoBack"/>
            <w:bookmarkEnd w:id="0"/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Degerlendirme</w:t>
            </w:r>
          </w:p>
        </w:tc>
      </w:tr>
    </w:tbl>
    <w:p w:rsidR="00A645BF" w:rsidRDefault="00A645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Temel dosya ve klasor islemlerini (olusturma, kopyalama, tasima, silme) bilmek.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A645BF" w:rsidRDefault="008E5CE9">
      <w:pPr>
        <w:pStyle w:val="ListeMaddemi"/>
      </w:pPr>
      <w:r>
        <w:rPr>
          <w:sz w:val="20"/>
        </w:rPr>
        <w:t>Dosya Gezgini nin temel kullanimini.</w:t>
      </w:r>
    </w:p>
    <w:p w:rsidR="00A645BF" w:rsidRDefault="008E5CE9">
      <w:pPr>
        <w:pStyle w:val="ListeMaddemi"/>
      </w:pPr>
      <w:r>
        <w:rPr>
          <w:sz w:val="20"/>
        </w:rPr>
        <w:t>Dosya uzantilari ve turlerini.</w:t>
      </w:r>
    </w:p>
    <w:p w:rsidR="00A645BF" w:rsidRDefault="008E5CE9">
      <w:pPr>
        <w:pStyle w:val="ListeMaddemi"/>
      </w:pPr>
      <w:r>
        <w:rPr>
          <w:sz w:val="20"/>
        </w:rPr>
        <w:t>Geri Donusum Kutusu islevini.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A645BF" w:rsidRDefault="008E5CE9">
      <w:pPr>
        <w:pStyle w:val="ListeMaddemi"/>
      </w:pPr>
      <w:r>
        <w:rPr>
          <w:sz w:val="20"/>
        </w:rPr>
        <w:t>Gizli dosyalarin tamamen erisilemez oldugu sanilmasi.</w:t>
      </w:r>
    </w:p>
    <w:p w:rsidR="00A645BF" w:rsidRDefault="008E5CE9">
      <w:pPr>
        <w:pStyle w:val="ListeMaddemi"/>
      </w:pPr>
      <w:r>
        <w:rPr>
          <w:sz w:val="20"/>
        </w:rPr>
        <w:t>Dosya boyutunun diskteki kaplayacagi alanla ayni oldugu dusuncesi.</w:t>
      </w:r>
    </w:p>
    <w:p w:rsidR="00A645BF" w:rsidRDefault="008E5CE9">
      <w:pPr>
        <w:pStyle w:val="ListeMaddemi"/>
      </w:pPr>
      <w:r>
        <w:rPr>
          <w:sz w:val="20"/>
        </w:rPr>
        <w:t>Arama cubugununn sadece dosya adiyla arama yapabilecegi yanilgisi.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A645BF" w:rsidRDefault="008E5CE9">
      <w:pPr>
        <w:pStyle w:val="ListeMaddemi"/>
      </w:pPr>
      <w:r>
        <w:rPr>
          <w:sz w:val="20"/>
        </w:rPr>
        <w:t>Bilgisayar</w:t>
      </w:r>
    </w:p>
    <w:p w:rsidR="00A645BF" w:rsidRDefault="008E5CE9">
      <w:pPr>
        <w:pStyle w:val="ListeMaddemi"/>
      </w:pPr>
      <w:r>
        <w:rPr>
          <w:sz w:val="20"/>
        </w:rPr>
        <w:t>Dosya Gezgini</w:t>
      </w:r>
    </w:p>
    <w:p w:rsidR="00A645BF" w:rsidRDefault="008E5CE9">
      <w:pPr>
        <w:pStyle w:val="ListeMaddemi"/>
      </w:pPr>
      <w:r>
        <w:rPr>
          <w:sz w:val="20"/>
        </w:rPr>
        <w:t>USB flash bellek</w:t>
      </w:r>
    </w:p>
    <w:p w:rsidR="00A645BF" w:rsidRDefault="008E5CE9">
      <w:pPr>
        <w:pStyle w:val="ListeMaddemi"/>
      </w:pPr>
      <w:r>
        <w:rPr>
          <w:sz w:val="20"/>
        </w:rPr>
        <w:t>Ca</w:t>
      </w:r>
      <w:r>
        <w:rPr>
          <w:sz w:val="20"/>
        </w:rPr>
        <w:t>lisma yapragii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A645BF" w:rsidRDefault="00A645BF"/>
    <w:p w:rsidR="00A645BF" w:rsidRDefault="008E5CE9">
      <w:r>
        <w:rPr>
          <w:i/>
          <w:color w:val="2C6FAD"/>
          <w:sz w:val="20"/>
        </w:rPr>
        <w:t xml:space="preserve">  Süre: 5 dakika</w:t>
      </w:r>
    </w:p>
    <w:p w:rsidR="00A645BF" w:rsidRDefault="008E5CE9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"Binlerce dosyaniz oldugunu ve sadece gecen hafta </w:t>
      </w:r>
      <w:r>
        <w:rPr>
          <w:sz w:val="20"/>
        </w:rPr>
        <w:t>olusturddugunuz 5 MB dan buyuk PDF dosyalarini bulmaniz gerektigini hayal edin. Tek tek bakmak yerine bilgisayara bunu saniyeler icinde nasil yaptirirsiniz?"</w:t>
      </w:r>
    </w:p>
    <w:p w:rsidR="00A645BF" w:rsidRDefault="008E5CE9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Kutuphanede bir kitabi aramak icin katalog sistemi kullandiginiz gibi, bi</w:t>
      </w:r>
      <w:r>
        <w:rPr>
          <w:sz w:val="20"/>
        </w:rPr>
        <w:t>lgisayarda da gelismis arama araclari vardir.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A645BF" w:rsidRDefault="008E5CE9">
      <w:r>
        <w:rPr>
          <w:b/>
          <w:color w:val="2C6FAD"/>
          <w:sz w:val="20"/>
        </w:rPr>
        <w:t xml:space="preserve">  1. </w:t>
      </w:r>
      <w:r>
        <w:rPr>
          <w:sz w:val="20"/>
        </w:rPr>
        <w:t>Dosya ozellikleri nedir?</w:t>
      </w:r>
    </w:p>
    <w:p w:rsidR="00A645BF" w:rsidRDefault="008E5CE9">
      <w:r>
        <w:rPr>
          <w:b/>
          <w:color w:val="2C6FAD"/>
          <w:sz w:val="20"/>
        </w:rPr>
        <w:t xml:space="preserve">  2. </w:t>
      </w:r>
      <w:r>
        <w:rPr>
          <w:sz w:val="20"/>
        </w:rPr>
        <w:t>Gizli dosya ne demektir?</w:t>
      </w:r>
    </w:p>
    <w:p w:rsidR="00A645BF" w:rsidRDefault="008E5CE9">
      <w:r>
        <w:rPr>
          <w:b/>
          <w:color w:val="2C6FAD"/>
          <w:sz w:val="20"/>
        </w:rPr>
        <w:t xml:space="preserve">  3. </w:t>
      </w:r>
      <w:r>
        <w:rPr>
          <w:sz w:val="20"/>
        </w:rPr>
        <w:t>Arama cubugundan ne aranabilir?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t xml:space="preserve">  Motivasyon Etkinliği: "Gizli Dosya Bulmacasi"</w:t>
      </w:r>
    </w:p>
    <w:p w:rsidR="00A645BF" w:rsidRDefault="008E5CE9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Gizlenmis bir dosyayi bulma</w:t>
      </w:r>
      <w:r>
        <w:rPr>
          <w:sz w:val="20"/>
        </w:rPr>
        <w:t xml:space="preserve"> senaryosu uzerinden oznitelikler tartismasi.</w:t>
      </w:r>
    </w:p>
    <w:p w:rsidR="00A645BF" w:rsidRDefault="008E5CE9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bir dosyayi gizler ve ekranda gorunmez hale getirir. Dosya burada ama neden goremiyoruz? sorusuyla oznitelik kavrami tanitilir.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A645BF" w:rsidRDefault="008E5CE9">
            <w:r>
              <w:rPr>
                <w:sz w:val="20"/>
              </w:rPr>
              <w:t>Bir projedeki onemli dosya kayboldu. A</w:t>
            </w:r>
            <w:r>
              <w:rPr>
                <w:sz w:val="20"/>
              </w:rPr>
              <w:t>slinda biri dosyayi gizli yapmis. Dosyayi bulun ve gorunur hale getirin.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A645BF" w:rsidRDefault="00A645BF"/>
    <w:p w:rsidR="00A645BF" w:rsidRDefault="008E5CE9">
      <w:r>
        <w:rPr>
          <w:i/>
          <w:color w:val="007A7A"/>
          <w:sz w:val="20"/>
        </w:rPr>
        <w:t xml:space="preserve">  Süre: 10 dakika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Keşif Etkinliği: "Gelismis Arama ve Oznitelik Kesfetme"</w:t>
      </w:r>
    </w:p>
    <w:p w:rsidR="00A645BF" w:rsidRDefault="008E5CE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A645BF" w:rsidRDefault="008E5CE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Gelismis arama teknikleri ve dosya ozniteliklerini kesfetmek.</w:t>
      </w:r>
    </w:p>
    <w:p w:rsidR="00A645BF" w:rsidRDefault="008E5CE9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Dosya Gezgini, USB flash bellek, ornek dosyalar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A645BF" w:rsidRDefault="008E5CE9">
      <w:r>
        <w:rPr>
          <w:b/>
          <w:color w:val="007A7A"/>
          <w:sz w:val="20"/>
        </w:rPr>
        <w:t xml:space="preserve">  1.</w:t>
      </w:r>
      <w:r>
        <w:rPr>
          <w:b/>
          <w:color w:val="007A7A"/>
          <w:sz w:val="20"/>
        </w:rPr>
        <w:t xml:space="preserve"> </w:t>
      </w:r>
      <w:r>
        <w:rPr>
          <w:sz w:val="20"/>
        </w:rPr>
        <w:t>Dosya Gezgini arama cubuguna *.jpg yazin ve sonuclari inceleyin.</w:t>
      </w:r>
    </w:p>
    <w:p w:rsidR="00A645BF" w:rsidRDefault="008E5CE9">
      <w:r>
        <w:rPr>
          <w:b/>
          <w:color w:val="007A7A"/>
          <w:sz w:val="20"/>
        </w:rPr>
        <w:t xml:space="preserve">  2. </w:t>
      </w:r>
      <w:r>
        <w:rPr>
          <w:sz w:val="20"/>
        </w:rPr>
        <w:t>boyut:&gt;10mb yazarak buyuk dosyalari listeleyin.</w:t>
      </w:r>
    </w:p>
    <w:p w:rsidR="00A645BF" w:rsidRDefault="008E5CE9">
      <w:r>
        <w:rPr>
          <w:b/>
          <w:color w:val="007A7A"/>
          <w:sz w:val="20"/>
        </w:rPr>
        <w:t xml:space="preserve">  3. </w:t>
      </w:r>
      <w:r>
        <w:rPr>
          <w:sz w:val="20"/>
        </w:rPr>
        <w:t>Bir dosyaya sag tiklayin &gt; Ozellikler &gt; Gizli kutucugunu isaretleyin.</w:t>
      </w:r>
    </w:p>
    <w:p w:rsidR="00A645BF" w:rsidRDefault="008E5CE9">
      <w:r>
        <w:rPr>
          <w:b/>
          <w:color w:val="007A7A"/>
          <w:sz w:val="20"/>
        </w:rPr>
        <w:t xml:space="preserve">  4. </w:t>
      </w:r>
      <w:r>
        <w:rPr>
          <w:sz w:val="20"/>
        </w:rPr>
        <w:t>Gorunum sekmesinden Gizli oegeleri goster secenegini acin</w:t>
      </w:r>
      <w:r>
        <w:rPr>
          <w:sz w:val="20"/>
        </w:rPr>
        <w:t>.</w:t>
      </w:r>
    </w:p>
    <w:p w:rsidR="00A645BF" w:rsidRDefault="008E5CE9">
      <w:r>
        <w:rPr>
          <w:b/>
          <w:color w:val="007A7A"/>
          <w:sz w:val="20"/>
        </w:rPr>
        <w:t xml:space="preserve">  5. </w:t>
      </w:r>
      <w:r>
        <w:rPr>
          <w:sz w:val="20"/>
        </w:rPr>
        <w:t>USB belleegin dosya sistemini (FAT32/NTFS) kontrol edin.</w:t>
      </w:r>
    </w:p>
    <w:p w:rsidR="00A645BF" w:rsidRDefault="008E5CE9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Dosya dedektifi: gizli dosyalari bulan ve oznitelikleri inceleyen</w:t>
      </w:r>
    </w:p>
    <w:p w:rsidR="00A645BF" w:rsidRDefault="008E5CE9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Arama operatorlerini ve oznitelik kavramini aciklar</w:t>
      </w:r>
    </w:p>
    <w:p w:rsidR="00A645BF" w:rsidRDefault="008E5CE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 xml:space="preserve">Gelismis Arama ve Oznitelik </w:t>
      </w:r>
      <w:r>
        <w:rPr>
          <w:sz w:val="20"/>
        </w:rPr>
        <w:t>Raporu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A645BF" w:rsidRDefault="008E5CE9">
      <w:r>
        <w:rPr>
          <w:b/>
          <w:color w:val="007A7A"/>
          <w:sz w:val="20"/>
        </w:rPr>
        <w:t xml:space="preserve">  1. </w:t>
      </w:r>
      <w:r>
        <w:rPr>
          <w:sz w:val="20"/>
        </w:rPr>
        <w:t>PowerShell ile dosya arama nasil yapilir?</w:t>
      </w:r>
    </w:p>
    <w:p w:rsidR="00A645BF" w:rsidRDefault="008E5CE9">
      <w:r>
        <w:rPr>
          <w:b/>
          <w:color w:val="007A7A"/>
          <w:sz w:val="20"/>
        </w:rPr>
        <w:t xml:space="preserve">  2. </w:t>
      </w:r>
      <w:r>
        <w:rPr>
          <w:sz w:val="20"/>
        </w:rPr>
        <w:t>Linux ta dosya oznitelikleri nasil caliiisir (chmod)?</w:t>
      </w:r>
    </w:p>
    <w:p w:rsidR="00A645BF" w:rsidRDefault="008E5CE9">
      <w:r>
        <w:rPr>
          <w:b/>
          <w:color w:val="007A7A"/>
          <w:sz w:val="20"/>
        </w:rPr>
        <w:t xml:space="preserve">  3. </w:t>
      </w:r>
      <w:r>
        <w:rPr>
          <w:sz w:val="20"/>
        </w:rPr>
        <w:t>NTFS ile FAT32 arasindaki dosya boyutu siniri nedir?</w:t>
      </w:r>
    </w:p>
    <w:p w:rsidR="00A645BF" w:rsidRDefault="008E5CE9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 xml:space="preserve">Gizli dosya islemlerinde sistem </w:t>
      </w:r>
      <w:r>
        <w:rPr>
          <w:sz w:val="20"/>
        </w:rPr>
        <w:t>dosyalarini degistirmeyin.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A645BF" w:rsidRDefault="008E5CE9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A645BF" w:rsidRDefault="00A645BF"/>
    <w:p w:rsidR="00A645BF" w:rsidRDefault="008E5CE9">
      <w:r>
        <w:rPr>
          <w:i/>
          <w:color w:val="E65C00"/>
          <w:sz w:val="20"/>
        </w:rPr>
        <w:t xml:space="preserve">  Süre: 12 dakika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A645BF">
        <w:trPr>
          <w:jc w:val="center"/>
        </w:trPr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 xml:space="preserve">Dosya </w:t>
            </w:r>
            <w:r>
              <w:rPr>
                <w:sz w:val="18"/>
              </w:rPr>
              <w:t>Oznitelikleri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Salt okunur, gizli, sistem, arsiv gibi dosya ozellikleri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Salt okunur: degistirilemez, Gizli: gorunmez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Ozellikler penceresi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Gelismis Arama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Boyut, tarih, tur gibi kriterlere gore dosya arama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*.pdf, boyut:&gt;5mb, degistirme:bu hafta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 xml:space="preserve">Arama cubugu </w:t>
            </w:r>
            <w:r>
              <w:rPr>
                <w:sz w:val="18"/>
              </w:rPr>
              <w:t>filtreleri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Dosya Sistemi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Diskin dosyalari organize etme bicimi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NTFS (4GB+ dosya), FAT32 (max 4GB)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Disk ozellikleri ekrani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Disk Doluluk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Surucu uzerindeki kullanilan ve bos alan bilgisi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C: surucusu %80 dolu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Disk kapasitesi grafigi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Dosya Sikistirma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 xml:space="preserve">Dosya </w:t>
            </w:r>
            <w:r>
              <w:rPr>
                <w:sz w:val="18"/>
              </w:rPr>
              <w:t>boyutunu kucultmek icin ZIP/RAR arsivleme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100MB klasor -&gt; 30MB ZIP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Sag tikla &gt; Sikiistir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A645BF" w:rsidRDefault="008E5CE9">
      <w:r>
        <w:rPr>
          <w:sz w:val="20"/>
        </w:rPr>
        <w:t>Dosya oznitelikleri, dosyanin davranisini belirleyen ozelliklerdir. Salt Okunur ozniteligi dosyanin degistirilmesini engeller, Gizli ozniteligi ise d</w:t>
      </w:r>
      <w:r>
        <w:rPr>
          <w:sz w:val="20"/>
        </w:rPr>
        <w:t>osyanin varsayilan gorunumde gorunmemesini saglar. Bu oznitelikler dosyaya sag tikla &gt; Ozellikler menusunden degistirilebilir.</w:t>
      </w:r>
    </w:p>
    <w:p w:rsidR="00A645BF" w:rsidRDefault="008E5CE9">
      <w:r>
        <w:rPr>
          <w:sz w:val="20"/>
        </w:rPr>
        <w:t>Windows Dosya Gezgini ndeki arama cubugu, basit dosya adi aramasinin otesinde gelismis filtreleme secenekleri sunar. *.jpg (tum J</w:t>
      </w:r>
      <w:r>
        <w:rPr>
          <w:sz w:val="20"/>
        </w:rPr>
        <w:t>PG dosyalari), boyut:&gt;10mb (10MB dan buyuk dosyalar), degistirme:bu hafta (bu hafta degistirilen dosyalar) gibi operatorler kullanilabilir.</w:t>
      </w:r>
    </w:p>
    <w:p w:rsidR="00A645BF" w:rsidRDefault="008E5CE9">
      <w:r>
        <w:rPr>
          <w:sz w:val="20"/>
        </w:rPr>
        <w:t xml:space="preserve">Dosya sistemi, diskin dosyalari nasil organize ettigini belirler. NTFS, Windows un standart dosya sistemidir ve 4GB </w:t>
      </w:r>
      <w:r>
        <w:rPr>
          <w:sz w:val="20"/>
        </w:rPr>
        <w:t>dan buyuk dosyalari destekler. FAT32 ise eski bir sistemdir ve tek dosya boyutu 4GB ile sinirlidir. Bu nedenle buyuk dosyalar (film, disk imaji) FAT32 formatli USB ye kopyalanamaz.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Gizli Dosya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Bir </w:t>
            </w:r>
            <w:r>
              <w:rPr>
                <w:sz w:val="18"/>
              </w:rPr>
              <w:t>dosyayi gizli yapma ve gorunum ayarindan geri gorunur kilma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Gizli sistem dosyalari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Gelismis Arama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*.docx aramasiyla tum Word belgelerini listeleme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Hizli dosya bulma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Salt Okunur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Onemli bir dosyayi salt okunur yaparak koruma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Kazara degistirme engeli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Dosya</w:t>
            </w:r>
            <w:r>
              <w:rPr>
                <w:sz w:val="18"/>
              </w:rPr>
              <w:t xml:space="preserve"> Sistemi Kontrolu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USB bellegin FAT32 mi NTFS mi oldugunu kontrol etme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4GB siniri kontrolu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A645BF" w:rsidRDefault="008E5CE9">
      <w:pPr>
        <w:pStyle w:val="ListeMaddemi"/>
      </w:pPr>
      <w:r>
        <w:rPr>
          <w:sz w:val="20"/>
        </w:rPr>
        <w:t>Dosya oznitelik turleri tablosu</w:t>
      </w:r>
    </w:p>
    <w:p w:rsidR="00A645BF" w:rsidRDefault="008E5CE9">
      <w:pPr>
        <w:pStyle w:val="ListeMaddemi"/>
      </w:pPr>
      <w:r>
        <w:rPr>
          <w:sz w:val="20"/>
        </w:rPr>
        <w:t>NTFS vs FAT32 karsilastirma semasi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A645BF" w:rsidRDefault="008E5CE9">
      <w:r>
        <w:rPr>
          <w:b/>
          <w:color w:val="E65C00"/>
          <w:sz w:val="20"/>
        </w:rPr>
        <w:t xml:space="preserve">  1. </w:t>
      </w:r>
      <w:r>
        <w:rPr>
          <w:sz w:val="20"/>
        </w:rPr>
        <w:t xml:space="preserve">Gizli dosya = Gorunmez mureekkep: yazi </w:t>
      </w:r>
      <w:r>
        <w:rPr>
          <w:sz w:val="20"/>
        </w:rPr>
        <w:t>orada ama ozel isik lazim</w:t>
      </w:r>
    </w:p>
    <w:p w:rsidR="00A645BF" w:rsidRDefault="008E5CE9">
      <w:r>
        <w:rPr>
          <w:b/>
          <w:color w:val="E65C00"/>
          <w:sz w:val="20"/>
        </w:rPr>
        <w:lastRenderedPageBreak/>
        <w:t xml:space="preserve">  2. </w:t>
      </w:r>
      <w:r>
        <w:rPr>
          <w:sz w:val="20"/>
        </w:rPr>
        <w:t>Salt okunur = Vitrin: bakabilirsiniz ama dokunamazsiniz</w:t>
      </w:r>
    </w:p>
    <w:p w:rsidR="00A645BF" w:rsidRDefault="008E5CE9">
      <w:r>
        <w:rPr>
          <w:b/>
          <w:color w:val="E65C00"/>
          <w:sz w:val="20"/>
        </w:rPr>
        <w:t xml:space="preserve">  3. </w:t>
      </w:r>
      <w:r>
        <w:rPr>
          <w:sz w:val="20"/>
        </w:rPr>
        <w:t>Dosya sistemi = Dosya dolabi organizasyonu: her sistemin farkli cekmece boyutu var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A645BF" w:rsidRDefault="008E5CE9">
      <w:pPr>
        <w:pStyle w:val="ListeMaddemi"/>
      </w:pPr>
      <w:r>
        <w:rPr>
          <w:sz w:val="20"/>
        </w:rPr>
        <w:t xml:space="preserve">Salt okunur dosya neden degistirilemez? - Degisiklik engeli </w:t>
      </w:r>
      <w:r>
        <w:rPr>
          <w:sz w:val="20"/>
        </w:rPr>
        <w:t>konulmustur, oncelikle korunmasi gereken dosyalar icin kullanilir.</w:t>
      </w:r>
    </w:p>
    <w:p w:rsidR="00A645BF" w:rsidRDefault="008E5CE9">
      <w:pPr>
        <w:pStyle w:val="ListeMaddemi"/>
      </w:pPr>
      <w:r>
        <w:rPr>
          <w:sz w:val="20"/>
        </w:rPr>
        <w:t>FAT32 de neden 4GB siniri var? - Dosya sistemi tasarimi geregi tek dosya boyutu 4GB ile sinirlidir.</w:t>
      </w:r>
    </w:p>
    <w:p w:rsidR="00A645BF" w:rsidRDefault="008E5CE9">
      <w:pPr>
        <w:pStyle w:val="ListeMaddemi"/>
      </w:pPr>
      <w:r>
        <w:rPr>
          <w:sz w:val="20"/>
        </w:rPr>
        <w:t>Gizli dosya gercekten guvenli mi? - Hayir, sadece gorunmez; gorunum ayarindan kolayca gor</w:t>
      </w:r>
      <w:r>
        <w:rPr>
          <w:sz w:val="20"/>
        </w:rPr>
        <w:t>unur yapilabilir.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A645BF" w:rsidRDefault="00A645BF"/>
    <w:p w:rsidR="00A645BF" w:rsidRDefault="008E5CE9">
      <w:r>
        <w:rPr>
          <w:i/>
          <w:color w:val="6A1B9A"/>
          <w:sz w:val="20"/>
        </w:rPr>
        <w:t xml:space="preserve">  Süre: 10 dakika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Uygulama Etkinliği: "Dosya Yonetimi Ileri Uygulama"</w:t>
      </w:r>
    </w:p>
    <w:p w:rsidR="00A645BF" w:rsidRDefault="008E5CE9">
      <w:r>
        <w:rPr>
          <w:b/>
          <w:color w:val="1B2A4A"/>
          <w:sz w:val="20"/>
        </w:rPr>
        <w:t xml:space="preserve">Türü: </w:t>
      </w:r>
      <w:r>
        <w:rPr>
          <w:sz w:val="20"/>
        </w:rPr>
        <w:t xml:space="preserve">Bireysel </w:t>
      </w:r>
      <w:r>
        <w:rPr>
          <w:sz w:val="20"/>
        </w:rPr>
        <w:t>Uygulama</w:t>
      </w:r>
    </w:p>
    <w:p w:rsidR="00A645BF" w:rsidRDefault="008E5CE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Ileri dosya islemlerini ve disk analizini uygulamak.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A645BF" w:rsidRDefault="008E5CE9">
      <w:r>
        <w:rPr>
          <w:b/>
          <w:color w:val="6A1B9A"/>
          <w:sz w:val="20"/>
        </w:rPr>
        <w:t xml:space="preserve">  1. </w:t>
      </w:r>
      <w:r>
        <w:rPr>
          <w:sz w:val="20"/>
        </w:rPr>
        <w:t>Bir klasoru Gizli yapin ve gorunum ayarindan tekrar bulun.</w:t>
      </w:r>
    </w:p>
    <w:p w:rsidR="00A645BF" w:rsidRDefault="008E5CE9">
      <w:r>
        <w:rPr>
          <w:b/>
          <w:color w:val="6A1B9A"/>
          <w:sz w:val="20"/>
        </w:rPr>
        <w:t xml:space="preserve">  2. </w:t>
      </w:r>
      <w:r>
        <w:rPr>
          <w:sz w:val="20"/>
        </w:rPr>
        <w:t>Gelismis arama cubugundan tarih filtresiyle dosya arayin.</w:t>
      </w:r>
    </w:p>
    <w:p w:rsidR="00A645BF" w:rsidRDefault="008E5CE9">
      <w:r>
        <w:rPr>
          <w:b/>
          <w:color w:val="6A1B9A"/>
          <w:sz w:val="20"/>
        </w:rPr>
        <w:t xml:space="preserve">  3. </w:t>
      </w:r>
      <w:r>
        <w:rPr>
          <w:sz w:val="20"/>
        </w:rPr>
        <w:t xml:space="preserve">Birden fazla dosya secip toplam </w:t>
      </w:r>
      <w:r>
        <w:rPr>
          <w:sz w:val="20"/>
        </w:rPr>
        <w:t>boyutlarini ozelliklerden gorun.</w:t>
      </w:r>
    </w:p>
    <w:p w:rsidR="00A645BF" w:rsidRDefault="008E5CE9">
      <w:r>
        <w:rPr>
          <w:b/>
          <w:color w:val="6A1B9A"/>
          <w:sz w:val="20"/>
        </w:rPr>
        <w:t xml:space="preserve">  4. </w:t>
      </w:r>
      <w:r>
        <w:rPr>
          <w:sz w:val="20"/>
        </w:rPr>
        <w:t>Surucu ozelliklerinden disk dolulugunu kontrol edin.</w:t>
      </w:r>
    </w:p>
    <w:p w:rsidR="00A645BF" w:rsidRDefault="008E5CE9">
      <w:r>
        <w:rPr>
          <w:b/>
          <w:color w:val="6A1B9A"/>
          <w:sz w:val="20"/>
        </w:rPr>
        <w:t xml:space="preserve">  5. </w:t>
      </w:r>
      <w:r>
        <w:rPr>
          <w:sz w:val="20"/>
        </w:rPr>
        <w:t>Bir klasoru Salt Okunur yapip icine dosya kaydederek test edin.</w:t>
      </w:r>
    </w:p>
    <w:p w:rsidR="00A645BF" w:rsidRDefault="008E5CE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Ileri Dosya Yonetimi Uygulama Raporu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A645BF" w:rsidRDefault="008E5CE9">
      <w:r>
        <w:rPr>
          <w:b/>
          <w:color w:val="6A1B9A"/>
          <w:sz w:val="20"/>
        </w:rPr>
        <w:t xml:space="preserve">  1. </w:t>
      </w:r>
      <w:r>
        <w:rPr>
          <w:sz w:val="20"/>
        </w:rPr>
        <w:t>Sunucu ortamlarinda</w:t>
      </w:r>
      <w:r>
        <w:rPr>
          <w:sz w:val="20"/>
        </w:rPr>
        <w:t xml:space="preserve"> dosya yonetimi nasil farklidir?</w:t>
      </w:r>
    </w:p>
    <w:p w:rsidR="00A645BF" w:rsidRDefault="008E5CE9">
      <w:r>
        <w:rPr>
          <w:b/>
          <w:color w:val="6A1B9A"/>
          <w:sz w:val="20"/>
        </w:rPr>
        <w:t xml:space="preserve">  2. </w:t>
      </w:r>
      <w:r>
        <w:rPr>
          <w:sz w:val="20"/>
        </w:rPr>
        <w:t>Bulut depolamada dosya oznitelikleri nasil calisir?</w:t>
      </w:r>
    </w:p>
    <w:p w:rsidR="00A645BF" w:rsidRDefault="008E5CE9">
      <w:r>
        <w:rPr>
          <w:b/>
          <w:color w:val="6A1B9A"/>
          <w:sz w:val="20"/>
        </w:rPr>
        <w:t xml:space="preserve">  3. </w:t>
      </w:r>
      <w:r>
        <w:rPr>
          <w:sz w:val="20"/>
        </w:rPr>
        <w:t>Linux ta dosya izinleri (rwx) nasil calisiir?</w:t>
      </w:r>
    </w:p>
    <w:p w:rsidR="00A645BF" w:rsidRDefault="008E5CE9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Sistem Yonetimi (dosya yonetimi), Veri Guvenligi (erisim kontrolu)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A645BF" w:rsidRDefault="008E5CE9">
            <w:r>
              <w:rPr>
                <w:sz w:val="20"/>
              </w:rPr>
              <w:t>Bi</w:t>
            </w:r>
            <w:r>
              <w:rPr>
                <w:sz w:val="20"/>
              </w:rPr>
              <w:t>r sirketin paylasim klasorundeki bazi dosyalar kazara silinmis veya degistirilmis. Onemli dosyalari nasil korursunuz?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Kritik dosyalari Salt Okunur yap, yedekleme politikasi olustur, dosya erisim izinlerini duzenle.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Bir ofis icin d</w:t>
      </w:r>
      <w:r>
        <w:rPr>
          <w:sz w:val="20"/>
        </w:rPr>
        <w:t>osya yonetim politikasi tasarlayin: hangi dosyalar gizli, hangileri salt okunur, hangi klasor yapisi kullanilmali?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A645BF" w:rsidRDefault="00A645BF"/>
    <w:p w:rsidR="00A645BF" w:rsidRDefault="008E5CE9">
      <w:r>
        <w:rPr>
          <w:i/>
          <w:color w:val="2E7D32"/>
          <w:sz w:val="20"/>
        </w:rPr>
        <w:t xml:space="preserve">  Süre: 8 dakika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A645BF" w:rsidRDefault="008E5CE9">
      <w:r>
        <w:rPr>
          <w:sz w:val="20"/>
        </w:rPr>
        <w:lastRenderedPageBreak/>
        <w:t xml:space="preserve">  ☐  Dosya ozniteliklerini degistirebiliyorum.</w:t>
      </w:r>
    </w:p>
    <w:p w:rsidR="00A645BF" w:rsidRDefault="008E5CE9">
      <w:r>
        <w:rPr>
          <w:sz w:val="20"/>
        </w:rPr>
        <w:t xml:space="preserve">  ☐  Gelismis arama operatorlerini kullanabiliyorum.</w:t>
      </w:r>
    </w:p>
    <w:p w:rsidR="00A645BF" w:rsidRDefault="008E5CE9">
      <w:r>
        <w:rPr>
          <w:sz w:val="20"/>
        </w:rPr>
        <w:t xml:space="preserve">  ☐  Dosya sistemi turlerini biliyorum.</w:t>
      </w:r>
    </w:p>
    <w:p w:rsidR="00A645BF" w:rsidRDefault="008E5CE9">
      <w:r>
        <w:rPr>
          <w:sz w:val="20"/>
        </w:rPr>
        <w:t xml:space="preserve">  ☐  Disk dolulugunu kontrol edebiliyorum.</w:t>
      </w:r>
    </w:p>
    <w:p w:rsidR="00A645BF" w:rsidRDefault="008E5CE9">
      <w:r>
        <w:rPr>
          <w:sz w:val="20"/>
        </w:rPr>
        <w:t xml:space="preserve">  ☐  Dosya sikistirma</w:t>
      </w:r>
      <w:r>
        <w:rPr>
          <w:sz w:val="20"/>
        </w:rPr>
        <w:t xml:space="preserve"> yapabiliyorum.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>Gizli dosyayi bulabiliyorum mu?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Boyut ve tarih filtresiyle arama yapabiliyorum mu?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>NTFS ile FAT32 farkini biliyorum mu?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Salt Okunur ne </w:t>
            </w:r>
            <w:r>
              <w:rPr>
                <w:sz w:val="18"/>
              </w:rPr>
              <w:t>engeller?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Dosyanin degistirilmesini engeller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*.docx ne arar?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Tum Word belgelerini listeler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FAT32 tek dosya siniri?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Maksimum 4GB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Gizli dosya nasil gorunur yapilir?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Gorunum &gt; Gizli ogeleri goster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Disk dolulugu nereden kontrol edilir?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Surucu &gt; Sag</w:t>
            </w:r>
            <w:r>
              <w:rPr>
                <w:sz w:val="18"/>
              </w:rPr>
              <w:t xml:space="preserve"> tikla &gt; Ozellikler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A645BF" w:rsidRDefault="008E5CE9">
      <w:r>
        <w:rPr>
          <w:b/>
          <w:color w:val="2E7D32"/>
          <w:sz w:val="20"/>
        </w:rPr>
        <w:t>Açık Uçlu: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>Dosya gizleme gercek bir guvenlik onlemi mi?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NTFS her durumda FAT32 den ustun mu?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>Dosya sikistirma neden her zaman kullanilmaz?</w:t>
      </w:r>
    </w:p>
    <w:p w:rsidR="00A645BF" w:rsidRDefault="008E5CE9">
      <w:r>
        <w:rPr>
          <w:b/>
          <w:color w:val="2E7D32"/>
          <w:sz w:val="20"/>
        </w:rPr>
        <w:t>Eleştirel Düşünme: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>Windows dosya arama sistemi yeterinc</w:t>
      </w:r>
      <w:r>
        <w:rPr>
          <w:sz w:val="20"/>
        </w:rPr>
        <w:t>e gucluu mu?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Dosya oznitelik sistemi modern ihtiyaclari karsilar mi?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>Dosya sistemi secimi kullaniciya birakilmali mi?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A645BF" w:rsidRDefault="008E5CE9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</w:t>
            </w:r>
            <w:r>
              <w:rPr>
                <w:b/>
                <w:color w:val="FFFFFF"/>
                <w:sz w:val="28"/>
              </w:rPr>
              <w:t>eri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Adım Adım Uygulama: "Ileri Dosya Islemleri"</w:t>
      </w:r>
    </w:p>
    <w:p w:rsidR="00A645BF" w:rsidRDefault="008E5CE9">
      <w:r>
        <w:rPr>
          <w:b/>
          <w:color w:val="1B2A4A"/>
          <w:sz w:val="20"/>
        </w:rPr>
        <w:t xml:space="preserve">Hedef: </w:t>
      </w:r>
      <w:r>
        <w:rPr>
          <w:sz w:val="20"/>
        </w:rPr>
        <w:t>Gelismis dosya islemlerini ve disk analizini uygulamak.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 Oznitelik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Bir dosyayi gizli yapin ve tekrar bulun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Gizli/gorunur gecisi basarili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2. Arama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Gelismis arama </w:t>
            </w:r>
            <w:r>
              <w:rPr>
                <w:sz w:val="18"/>
              </w:rPr>
              <w:t>operatorleriyle dosya bulun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Filtrelenmis sonuclar listelenir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3. Boyut Analizi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Birden fazla dosyanin toplam boyutunu gorun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Toplam boyut hesaplanir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4. Disk Analizi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Surucu doluluk oranini kontrol edin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Doluluk grafigi gorunur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5. Salt Okunur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Bir klasoru salt</w:t>
            </w:r>
            <w:r>
              <w:rPr>
                <w:sz w:val="18"/>
              </w:rPr>
              <w:t xml:space="preserve"> okunur yapip test edin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Degisiklik engellenir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Tum ileri dosya islemlerinin basariyla tamamlanmasi.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Canlı Demo: "Canli Dosya Islemleri"</w:t>
      </w:r>
    </w:p>
    <w:p w:rsidR="00A645BF" w:rsidRDefault="008E5CE9">
      <w:r>
        <w:rPr>
          <w:b/>
          <w:color w:val="1B2A4A"/>
          <w:sz w:val="20"/>
        </w:rPr>
        <w:t>Eğitmenin Göster</w:t>
      </w:r>
      <w:r>
        <w:rPr>
          <w:b/>
          <w:color w:val="1B2A4A"/>
          <w:sz w:val="20"/>
        </w:rPr>
        <w:t xml:space="preserve">diği: </w:t>
      </w:r>
      <w:r>
        <w:rPr>
          <w:sz w:val="20"/>
        </w:rPr>
        <w:t>Gizli dosya, gelismis arama ve disk analizi islemlerini canli gosterir.</w:t>
      </w:r>
    </w:p>
    <w:p w:rsidR="00A645BF" w:rsidRDefault="008E5CE9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bilgisayarinda ayni islemleri uygular.</w:t>
      </w:r>
    </w:p>
    <w:p w:rsidR="00A645BF" w:rsidRDefault="008E5CE9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Sistem dosyalarinin ozniteliklerini degistirmeyin.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Bir dosyayi gizli yapip tekrar gorunur kilin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*.pdf ve boyut:&gt;1mb ile arama yapin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USB bellegin dosya </w:t>
            </w:r>
            <w:r>
              <w:rPr>
                <w:sz w:val="18"/>
              </w:rPr>
              <w:t>sistemini kontrol edip NTFS ile FAT32 farklarini raporlayin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Vaka Çalışması: "Kayip Dosya Vakasi"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A645BF" w:rsidRDefault="008E5CE9">
            <w:r>
              <w:rPr>
                <w:sz w:val="20"/>
              </w:rPr>
              <w:t xml:space="preserve">Bir calisanin onemli projee dosyasi kaybolmus. Dosya aslinda gizli </w:t>
            </w:r>
            <w:r>
              <w:rPr>
                <w:sz w:val="20"/>
              </w:rPr>
              <w:t>yapilmis ve ismi degistirilmis. Gelismis arama teknikleriyle dosyayi bulun ve gorunur hale getirin.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Dosya bulma adimlari, oznitelik degisikligi ve onleyici tedbirler raporu.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</w:t>
      </w:r>
      <w:r>
        <w:rPr>
          <w:color w:val="BDBDBD"/>
          <w:sz w:val="12"/>
        </w:rPr>
        <w:t>________________</w:t>
      </w:r>
    </w:p>
    <w:p w:rsidR="00A645BF" w:rsidRDefault="008E5CE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645BF" w:rsidRDefault="008E5CE9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A645BF" w:rsidRDefault="008E5CE9">
      <w:r>
        <w:rPr>
          <w:sz w:val="20"/>
        </w:rPr>
        <w:t>Dosya oznitelikleri, gelismis arama teknikleri, dosya sistemleri (NTFS/FAT32) ve disk yonetimi konularini ogrendik.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Salt Okunur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Gizli Dosya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Gelismis Arama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Dosya Sistemi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NTFS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FAT32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Disk Dolulugu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Dosya Sikistirma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Oznitelik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Arama Operatorleri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A645BF" w:rsidRDefault="008E5CE9">
      <w:r>
        <w:rPr>
          <w:sz w:val="20"/>
        </w:rPr>
        <w:t>Ileri dosya islemlerini ogrendik; simdi sistem araclari ve yardimci programlara geciyoruz.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A645BF" w:rsidRDefault="008E5CE9">
            <w:r>
              <w:rPr>
                <w:sz w:val="20"/>
              </w:rPr>
              <w:t xml:space="preserve">Gorev: </w:t>
            </w:r>
            <w:r>
              <w:rPr>
                <w:sz w:val="20"/>
              </w:rPr>
              <w:t>Bilgisayarinizdaki C: surucusunun doluluk oranini ve dosya sistemini raporlayin.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Disk bilgilerinin dogru raporlanmasi.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NOTLAR  |  Öğretmen No</w:t>
            </w:r>
            <w:r>
              <w:rPr>
                <w:b/>
                <w:color w:val="FFFFFF"/>
                <w:sz w:val="28"/>
              </w:rPr>
              <w:t>tları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A645BF" w:rsidRDefault="008E5CE9">
      <w:pPr>
        <w:pStyle w:val="ListeMaddemi"/>
      </w:pPr>
      <w:r>
        <w:rPr>
          <w:sz w:val="20"/>
        </w:rPr>
        <w:t>Ornek dosyalari farkli ozniteliklerle hazirlaayin.</w:t>
      </w:r>
    </w:p>
    <w:p w:rsidR="00A645BF" w:rsidRDefault="008E5CE9">
      <w:pPr>
        <w:pStyle w:val="ListeMaddemi"/>
      </w:pPr>
      <w:r>
        <w:rPr>
          <w:sz w:val="20"/>
        </w:rPr>
        <w:t>USB flash bellek (FAT32 formatli) bulundurun.</w:t>
      </w:r>
    </w:p>
    <w:p w:rsidR="00A645BF" w:rsidRDefault="008E5CE9">
      <w:pPr>
        <w:pStyle w:val="ListeMaddemi"/>
      </w:pPr>
      <w:r>
        <w:rPr>
          <w:sz w:val="20"/>
        </w:rPr>
        <w:t>Gelismis arama operatorleri listesini hazirlaayin.</w:t>
      </w:r>
    </w:p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645BF">
        <w:trPr>
          <w:jc w:val="center"/>
        </w:trPr>
        <w:tc>
          <w:tcPr>
            <w:tcW w:w="4819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Gizli dosyalar gorunmuyor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>Gorunum &gt; Gizli ogeleri goster secenegini acin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FAT32/NTFS farki soyut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>USB ile canli ornek gosterin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Arama operatorleri hatirlanmiyor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>Referans kartii dagiitin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%25, Uygulama %75.</w:t>
      </w:r>
    </w:p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A645BF" w:rsidRDefault="008E5CE9">
            <w:r>
              <w:rPr>
                <w:sz w:val="20"/>
              </w:rPr>
              <w:t xml:space="preserve">USB bellek yoksa ekran </w:t>
            </w:r>
            <w:r>
              <w:rPr>
                <w:sz w:val="20"/>
              </w:rPr>
              <w:t>goruntuleriyle dosya sistemi farklarini gosterin.</w:t>
            </w:r>
          </w:p>
        </w:tc>
      </w:tr>
    </w:tbl>
    <w:p w:rsidR="00A645BF" w:rsidRDefault="00A645BF"/>
    <w:p w:rsidR="00A645BF" w:rsidRDefault="008E5CE9">
      <w:r>
        <w:br w:type="page"/>
      </w:r>
    </w:p>
    <w:p w:rsidR="00A645BF" w:rsidRDefault="008E5CE9">
      <w:pPr>
        <w:jc w:val="center"/>
      </w:pPr>
      <w:r>
        <w:rPr>
          <w:b/>
          <w:color w:val="1B2A4A"/>
          <w:sz w:val="36"/>
        </w:rPr>
        <w:lastRenderedPageBreak/>
        <w:t>━━━  50. SAAT  ━━━</w:t>
      </w:r>
    </w:p>
    <w:p w:rsidR="00A645BF" w:rsidRDefault="008E5CE9">
      <w:pPr>
        <w:jc w:val="center"/>
      </w:pPr>
      <w:r>
        <w:rPr>
          <w:color w:val="2C6FAD"/>
          <w:sz w:val="32"/>
        </w:rPr>
        <w:t>Sistem Araclari ve Yardimci Programlar</w:t>
      </w:r>
    </w:p>
    <w:p w:rsidR="00A645BF" w:rsidRDefault="00A645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Gorev Yoneticisi, Disk Temizleme ve sistem bilgi araclarini kullanarak performans </w:t>
      </w:r>
      <w:r>
        <w:rPr>
          <w:sz w:val="20"/>
        </w:rPr>
        <w:t>yonetimi yapar.</w:t>
      </w:r>
    </w:p>
    <w:p w:rsidR="00A645BF" w:rsidRDefault="00A645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1.E.10.1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Yanit vermeyen programlari sonlandirmak icin Gorev Yoneticisi ni kullanir.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Uygulama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1.E.10.2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Disk Temizleme ve Birlestirme araclariyla sistem performansini optimize eder.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Anlama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1.E.10.3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Sistem bilgi </w:t>
            </w:r>
            <w:r>
              <w:rPr>
                <w:sz w:val="18"/>
              </w:rPr>
              <w:t>araclarini kullanarak donanim ozetini raporlar.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Analiz</w:t>
            </w:r>
          </w:p>
        </w:tc>
      </w:tr>
    </w:tbl>
    <w:p w:rsidR="00A645BF" w:rsidRDefault="00A645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Isletim sistemi temel bilesenlerini ve dosya yonetimini bilmek.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A645BF" w:rsidRDefault="008E5CE9">
      <w:pPr>
        <w:pStyle w:val="ListeMaddemi"/>
      </w:pPr>
      <w:r>
        <w:rPr>
          <w:sz w:val="20"/>
        </w:rPr>
        <w:t>Programlarin bellekte (RAM) calistigini.</w:t>
      </w:r>
    </w:p>
    <w:p w:rsidR="00A645BF" w:rsidRDefault="008E5CE9">
      <w:pPr>
        <w:pStyle w:val="ListeMaddemi"/>
      </w:pPr>
      <w:r>
        <w:rPr>
          <w:sz w:val="20"/>
        </w:rPr>
        <w:t>Islemcinin (CPU) programlari calistirdigini.</w:t>
      </w:r>
    </w:p>
    <w:p w:rsidR="00A645BF" w:rsidRDefault="008E5CE9">
      <w:pPr>
        <w:pStyle w:val="ListeMaddemi"/>
      </w:pPr>
      <w:r>
        <w:rPr>
          <w:sz w:val="20"/>
        </w:rPr>
        <w:t>Gecici dosyalarin disk alani kapladigini.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A645BF" w:rsidRDefault="008E5CE9">
      <w:pPr>
        <w:pStyle w:val="ListeMaddemi"/>
      </w:pPr>
      <w:r>
        <w:rPr>
          <w:sz w:val="20"/>
        </w:rPr>
        <w:t>Bilgisayar yavasladiginda tek cozumun format oldugu dusuncesi.</w:t>
      </w:r>
    </w:p>
    <w:p w:rsidR="00A645BF" w:rsidRDefault="008E5CE9">
      <w:pPr>
        <w:pStyle w:val="ListeMaddemi"/>
      </w:pPr>
      <w:r>
        <w:rPr>
          <w:sz w:val="20"/>
        </w:rPr>
        <w:t>Gorev Yoneticisi nin sadece donan programlari kapatmak icin kullanildigi sanilm</w:t>
      </w:r>
      <w:r>
        <w:rPr>
          <w:sz w:val="20"/>
        </w:rPr>
        <w:t>asi.</w:t>
      </w:r>
    </w:p>
    <w:p w:rsidR="00A645BF" w:rsidRDefault="008E5CE9">
      <w:pPr>
        <w:pStyle w:val="ListeMaddemi"/>
      </w:pPr>
      <w:r>
        <w:rPr>
          <w:sz w:val="20"/>
        </w:rPr>
        <w:t>Disk Birlestirme nin SSD lerde de gerekli oldugu yanilgisi.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A645BF" w:rsidRDefault="008E5CE9">
      <w:pPr>
        <w:pStyle w:val="ListeMaddemi"/>
      </w:pPr>
      <w:r>
        <w:rPr>
          <w:sz w:val="20"/>
        </w:rPr>
        <w:t>Bilgisayar</w:t>
      </w:r>
    </w:p>
    <w:p w:rsidR="00A645BF" w:rsidRDefault="008E5CE9">
      <w:pPr>
        <w:pStyle w:val="ListeMaddemi"/>
      </w:pPr>
      <w:r>
        <w:rPr>
          <w:sz w:val="20"/>
        </w:rPr>
        <w:t>Gorev Yoneticisi</w:t>
      </w:r>
    </w:p>
    <w:p w:rsidR="00A645BF" w:rsidRDefault="008E5CE9">
      <w:pPr>
        <w:pStyle w:val="ListeMaddemi"/>
      </w:pPr>
      <w:r>
        <w:rPr>
          <w:sz w:val="20"/>
        </w:rPr>
        <w:t>Disk Temizleme araci</w:t>
      </w:r>
    </w:p>
    <w:p w:rsidR="00A645BF" w:rsidRDefault="008E5CE9">
      <w:pPr>
        <w:pStyle w:val="ListeMaddemi"/>
      </w:pPr>
      <w:r>
        <w:rPr>
          <w:sz w:val="20"/>
        </w:rPr>
        <w:t>Sistem Bilgisi (msinfo32)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A645BF" w:rsidRDefault="00A645BF"/>
    <w:p w:rsidR="00A645BF" w:rsidRDefault="008E5CE9">
      <w:r>
        <w:rPr>
          <w:i/>
          <w:color w:val="2C6FAD"/>
          <w:sz w:val="20"/>
        </w:rPr>
        <w:t xml:space="preserve">  Süre: 5 dakika</w:t>
      </w:r>
    </w:p>
    <w:p w:rsidR="00A645BF" w:rsidRDefault="008E5CE9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"Bilgisayariniz bir anda donarsa veya cok yavas calismaya baslarsa, ona format atmadan once uygulayabileceginiz ilk yardim araclarini taniyor musunuz?"</w:t>
      </w:r>
    </w:p>
    <w:p w:rsidR="00A645BF" w:rsidRDefault="008E5CE9">
      <w:r>
        <w:rPr>
          <w:b/>
          <w:color w:val="1B2A4A"/>
          <w:sz w:val="20"/>
        </w:rPr>
        <w:lastRenderedPageBreak/>
        <w:t>Günlük</w:t>
      </w:r>
      <w:r>
        <w:rPr>
          <w:b/>
          <w:color w:val="1B2A4A"/>
          <w:sz w:val="20"/>
        </w:rPr>
        <w:t xml:space="preserve"> Hayat Bağlantısı: </w:t>
      </w:r>
      <w:r>
        <w:rPr>
          <w:sz w:val="20"/>
        </w:rPr>
        <w:t>Araciniz aksadiginda hemen cikmaciya cagirmazsiniz; once basit kontrolleri yaparsiniz. Bilgisayar icin de ilk yardim araclari vardir.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A645BF" w:rsidRDefault="008E5CE9">
      <w:r>
        <w:rPr>
          <w:b/>
          <w:color w:val="2C6FAD"/>
          <w:sz w:val="20"/>
        </w:rPr>
        <w:t xml:space="preserve">  1. </w:t>
      </w:r>
      <w:r>
        <w:rPr>
          <w:sz w:val="20"/>
        </w:rPr>
        <w:t>Gorev Yoneticisi nedir?</w:t>
      </w:r>
    </w:p>
    <w:p w:rsidR="00A645BF" w:rsidRDefault="008E5CE9">
      <w:r>
        <w:rPr>
          <w:b/>
          <w:color w:val="2C6FAD"/>
          <w:sz w:val="20"/>
        </w:rPr>
        <w:t xml:space="preserve">  2. </w:t>
      </w:r>
      <w:r>
        <w:rPr>
          <w:sz w:val="20"/>
        </w:rPr>
        <w:t>Disk Temizleme ne yapar?</w:t>
      </w:r>
    </w:p>
    <w:p w:rsidR="00A645BF" w:rsidRDefault="008E5CE9">
      <w:r>
        <w:rPr>
          <w:b/>
          <w:color w:val="2C6FAD"/>
          <w:sz w:val="20"/>
        </w:rPr>
        <w:t xml:space="preserve">  3. </w:t>
      </w:r>
      <w:r>
        <w:rPr>
          <w:sz w:val="20"/>
        </w:rPr>
        <w:t>RAM nedir?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t xml:space="preserve">  Motivasyon Etkinliği: "Nefes Nefese Bilgisayar"</w:t>
      </w:r>
    </w:p>
    <w:p w:rsidR="00A645BF" w:rsidRDefault="008E5CE9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CPU kullanimi tavan yapmis bir bilgisayar senaryosu uzerinden tartisma.</w:t>
      </w:r>
    </w:p>
    <w:p w:rsidR="00A645BF" w:rsidRDefault="008E5CE9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bilgisayarin cok yavas calistigini gosterir. Gorev Yoneticisi acildiginda bir programin CPU yu %95 kullandi</w:t>
      </w:r>
      <w:r>
        <w:rPr>
          <w:sz w:val="20"/>
        </w:rPr>
        <w:t>gi gorunur. Ne yapmali?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A645BF" w:rsidRDefault="008E5CE9">
            <w:r>
              <w:rPr>
                <w:sz w:val="20"/>
              </w:rPr>
              <w:t>Bilgisayariniz cok yavas calisiyor. Gorev Yoneticisi ni actiiginizda bir programin %95 CPU kullandiiginii goruyorsunuz. Ne yaparsiniz?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</w:t>
      </w:r>
      <w:r>
        <w:rPr>
          <w:color w:val="BDBDBD"/>
          <w:sz w:val="12"/>
        </w:rPr>
        <w:t>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A645BF" w:rsidRDefault="00A645BF"/>
    <w:p w:rsidR="00A645BF" w:rsidRDefault="008E5CE9">
      <w:r>
        <w:rPr>
          <w:i/>
          <w:color w:val="007A7A"/>
          <w:sz w:val="20"/>
        </w:rPr>
        <w:t xml:space="preserve">  Süre: 10 dakika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Keşif Etkinliği: "Sistem Araclari Kesfetme"</w:t>
      </w:r>
    </w:p>
    <w:p w:rsidR="00A645BF" w:rsidRDefault="008E5CE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A645BF" w:rsidRDefault="008E5CE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Gorev Yoneticisi ve sistem araclarini kesfetmek.</w:t>
      </w:r>
    </w:p>
    <w:p w:rsidR="00A645BF" w:rsidRDefault="008E5CE9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 xml:space="preserve">Bilgisayar, Gorev </w:t>
      </w:r>
      <w:r>
        <w:rPr>
          <w:sz w:val="20"/>
        </w:rPr>
        <w:t>Yoneticisi, Disk Temizleme, msinfo32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A645BF" w:rsidRDefault="008E5CE9">
      <w:r>
        <w:rPr>
          <w:b/>
          <w:color w:val="007A7A"/>
          <w:sz w:val="20"/>
        </w:rPr>
        <w:t xml:space="preserve">  1. </w:t>
      </w:r>
      <w:r>
        <w:rPr>
          <w:sz w:val="20"/>
        </w:rPr>
        <w:t>Ctrl+Shift+Esc ile Gorev Yoneticisi ni acin.</w:t>
      </w:r>
    </w:p>
    <w:p w:rsidR="00A645BF" w:rsidRDefault="008E5CE9">
      <w:r>
        <w:rPr>
          <w:b/>
          <w:color w:val="007A7A"/>
          <w:sz w:val="20"/>
        </w:rPr>
        <w:t xml:space="preserve">  2. </w:t>
      </w:r>
      <w:r>
        <w:rPr>
          <w:sz w:val="20"/>
        </w:rPr>
        <w:t>Islemler sekmesinden CPU ve RAM kullanimini inceleyin.</w:t>
      </w:r>
    </w:p>
    <w:p w:rsidR="00A645BF" w:rsidRDefault="008E5CE9">
      <w:r>
        <w:rPr>
          <w:b/>
          <w:color w:val="007A7A"/>
          <w:sz w:val="20"/>
        </w:rPr>
        <w:t xml:space="preserve">  3. </w:t>
      </w:r>
      <w:r>
        <w:rPr>
          <w:sz w:val="20"/>
        </w:rPr>
        <w:t>Performans sekmesinden sistem kaynaklarini izleyin.</w:t>
      </w:r>
    </w:p>
    <w:p w:rsidR="00A645BF" w:rsidRDefault="008E5CE9">
      <w:r>
        <w:rPr>
          <w:b/>
          <w:color w:val="007A7A"/>
          <w:sz w:val="20"/>
        </w:rPr>
        <w:t xml:space="preserve">  4. </w:t>
      </w:r>
      <w:r>
        <w:rPr>
          <w:sz w:val="20"/>
        </w:rPr>
        <w:t xml:space="preserve">Baslangic sekmesinden </w:t>
      </w:r>
      <w:r>
        <w:rPr>
          <w:sz w:val="20"/>
        </w:rPr>
        <w:t>otomatik baslayan programlari inceleyin.</w:t>
      </w:r>
    </w:p>
    <w:p w:rsidR="00A645BF" w:rsidRDefault="008E5CE9">
      <w:r>
        <w:rPr>
          <w:b/>
          <w:color w:val="007A7A"/>
          <w:sz w:val="20"/>
        </w:rPr>
        <w:t xml:space="preserve">  5. </w:t>
      </w:r>
      <w:r>
        <w:rPr>
          <w:sz w:val="20"/>
        </w:rPr>
        <w:t>Windows+R &gt; msinfo32 yazarak Sistem Bilgisi ni acin.</w:t>
      </w:r>
    </w:p>
    <w:p w:rsidR="00A645BF" w:rsidRDefault="008E5CE9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Sistem doktoru: bilgisayarin saglik durumunu kontrol eden</w:t>
      </w:r>
    </w:p>
    <w:p w:rsidR="00A645BF" w:rsidRDefault="008E5CE9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Kritik islemlerin sonlandirilmamasi konusunda uyarir</w:t>
      </w:r>
    </w:p>
    <w:p w:rsidR="00A645BF" w:rsidRDefault="008E5CE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Si</w:t>
      </w:r>
      <w:r>
        <w:rPr>
          <w:sz w:val="20"/>
        </w:rPr>
        <w:t>stem Araclari Kesif Raporu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A645BF" w:rsidRDefault="008E5CE9">
      <w:r>
        <w:rPr>
          <w:b/>
          <w:color w:val="007A7A"/>
          <w:sz w:val="20"/>
        </w:rPr>
        <w:t xml:space="preserve">  1. </w:t>
      </w:r>
      <w:r>
        <w:rPr>
          <w:sz w:val="20"/>
        </w:rPr>
        <w:t>Kaynak Izleyicisi (resmon) ne ise yarar?</w:t>
      </w:r>
    </w:p>
    <w:p w:rsidR="00A645BF" w:rsidRDefault="008E5CE9">
      <w:r>
        <w:rPr>
          <w:b/>
          <w:color w:val="007A7A"/>
          <w:sz w:val="20"/>
        </w:rPr>
        <w:t xml:space="preserve">  2. </w:t>
      </w:r>
      <w:r>
        <w:rPr>
          <w:sz w:val="20"/>
        </w:rPr>
        <w:t>PowerShell ile sistem bilgisi nasil cekilir?</w:t>
      </w:r>
    </w:p>
    <w:p w:rsidR="00A645BF" w:rsidRDefault="008E5CE9">
      <w:r>
        <w:rPr>
          <w:b/>
          <w:color w:val="007A7A"/>
          <w:sz w:val="20"/>
        </w:rPr>
        <w:t xml:space="preserve">  3. </w:t>
      </w:r>
      <w:r>
        <w:rPr>
          <w:sz w:val="20"/>
        </w:rPr>
        <w:t>Linux ta htop ve df komutlari ne yapar?</w:t>
      </w:r>
    </w:p>
    <w:p w:rsidR="00A645BF" w:rsidRDefault="008E5CE9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Sistem islemlerini (svchost, csrss vb.) s</w:t>
      </w:r>
      <w:r>
        <w:rPr>
          <w:sz w:val="20"/>
        </w:rPr>
        <w:t>onlandirmayin.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A645BF" w:rsidRDefault="008E5CE9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A645BF" w:rsidRDefault="00A645BF"/>
    <w:p w:rsidR="00A645BF" w:rsidRDefault="008E5CE9">
      <w:r>
        <w:rPr>
          <w:i/>
          <w:color w:val="E65C00"/>
          <w:sz w:val="20"/>
        </w:rPr>
        <w:t xml:space="preserve">  Süre: 12 dakika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A645BF">
        <w:trPr>
          <w:jc w:val="center"/>
        </w:trPr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Gorev Yoneticisi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 xml:space="preserve">Calisan </w:t>
            </w:r>
            <w:r>
              <w:rPr>
                <w:sz w:val="18"/>
              </w:rPr>
              <w:t>programlari, CPU/RAM kullanimini izleme ve islem sonlandirma araci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Ctrl+Shift+Esc ile acilir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Gorev Yoneticisi sekmeleeri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Disk Temizleme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Gecici dosyalar, onbellek ve gereksiz dosyalari silerek disk alani kazandiran arac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cleanmgr komutu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 xml:space="preserve">Temizlenecek </w:t>
            </w:r>
            <w:r>
              <w:rPr>
                <w:sz w:val="18"/>
              </w:rPr>
              <w:t>dosyalar listesi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Disk Birlestirme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Parcalanmis dosyalari yeniden duzenleyerek okuma hizini artiran arac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HDD icin gerekli, SSD icin gereksiz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Disk Birlestirici ekrani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Sistem Bilgisi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Donanim ve yazilim hakkinda detayli bilgi veren arac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msinfo32 komutu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Sistem</w:t>
            </w:r>
            <w:r>
              <w:rPr>
                <w:sz w:val="18"/>
              </w:rPr>
              <w:t xml:space="preserve"> Bilgisi penceresi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Baslangic Programlari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Bilgisayar acildiginda otomatik baslayan programlar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Gorev Yoneticisi &gt; Baslangic sekmesi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Baslangic programlari listesi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A645BF" w:rsidRDefault="008E5CE9">
      <w:r>
        <w:rPr>
          <w:sz w:val="20"/>
        </w:rPr>
        <w:t>Gorev Yoneticisi, Windows un en onemli sistem araclarindan biridir. Calisan t</w:t>
      </w:r>
      <w:r>
        <w:rPr>
          <w:sz w:val="20"/>
        </w:rPr>
        <w:t>um programlari ve arka plan islemlerini gosterir. CPU, RAM, disk ve ag kullanimini canli olarak izleme imkani sunar. Yanit vermeyen bir programi Islemi Sonlandir butonu ile kapatmak en yaygin kullanim amaciidir.</w:t>
      </w:r>
    </w:p>
    <w:p w:rsidR="00A645BF" w:rsidRDefault="008E5CE9">
      <w:r>
        <w:rPr>
          <w:sz w:val="20"/>
        </w:rPr>
        <w:t>Disk Temizleme araci, zaman icinde biriken g</w:t>
      </w:r>
      <w:r>
        <w:rPr>
          <w:sz w:val="20"/>
        </w:rPr>
        <w:t>ecici dosyalari, tarayici onbellegini ve Geri Donusum Kutusu icerigini silerek disk alani kazandirir. cleanmgr komutuyla baslatilabilir. Disk Birlestirme ise HDD lerdeki parcalanmis dosyalari yeniden duzenler; ancak SSD lerde parcalanma sorunu olmadigindan</w:t>
      </w:r>
      <w:r>
        <w:rPr>
          <w:sz w:val="20"/>
        </w:rPr>
        <w:t xml:space="preserve"> bu islem SSD ler icin gereksizdir (Windows SSD icin TRIM komutu kullanir).</w:t>
      </w:r>
    </w:p>
    <w:p w:rsidR="00A645BF" w:rsidRDefault="008E5CE9">
      <w:r>
        <w:rPr>
          <w:sz w:val="20"/>
        </w:rPr>
        <w:t>Sistem Bilgisi (msinfo32), bilgisayarin donanim ve yazilim yapilandirmasi hakkinda detayli rapor sunar: BIOS surumu, islemci, RAM miktari, AG bagdastirici bilgileri vb. dxdiag komu</w:t>
      </w:r>
      <w:r>
        <w:rPr>
          <w:sz w:val="20"/>
        </w:rPr>
        <w:t>tu ise ozellikle ekran karti ve ses karti detaylarini gosterir.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Islem Sonlandirma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Donan programi Gorev Yoneticisi nden kapatma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Ctrl+Shift+Esc &gt; Islemi Sonlandir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Disk Temizleme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Gecici dosyalari </w:t>
            </w:r>
            <w:r>
              <w:rPr>
                <w:sz w:val="18"/>
              </w:rPr>
              <w:t>temizleyerek 2GB alan kazanma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Periyodik bakim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Baslangic Optimizasyonu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Gereksiz baslangic programlarini devre disi birakma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Hizli acilis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Sistem Raporu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msinfo32 ile BIOS surumu ve RAM miktarini raporlama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Teknik destek icin bilgi toplama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A645BF" w:rsidRDefault="008E5CE9">
      <w:pPr>
        <w:pStyle w:val="ListeMaddemi"/>
      </w:pPr>
      <w:r>
        <w:rPr>
          <w:sz w:val="20"/>
        </w:rPr>
        <w:t>Gorev Yoneticisi sekmeleri rehberi</w:t>
      </w:r>
    </w:p>
    <w:p w:rsidR="00A645BF" w:rsidRDefault="008E5CE9">
      <w:pPr>
        <w:pStyle w:val="ListeMaddemi"/>
      </w:pPr>
      <w:r>
        <w:rPr>
          <w:sz w:val="20"/>
        </w:rPr>
        <w:lastRenderedPageBreak/>
        <w:t>Disk Temizleme oncesi-sonrasi alan karsilastirmasi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A645BF" w:rsidRDefault="008E5CE9">
      <w:r>
        <w:rPr>
          <w:b/>
          <w:color w:val="E65C00"/>
          <w:sz w:val="20"/>
        </w:rPr>
        <w:t xml:space="preserve">  1. </w:t>
      </w:r>
      <w:r>
        <w:rPr>
          <w:sz w:val="20"/>
        </w:rPr>
        <w:t>Gorev Yoneticisi = Hastane monitoru: tum yasam belirtilerini izler</w:t>
      </w:r>
    </w:p>
    <w:p w:rsidR="00A645BF" w:rsidRDefault="008E5CE9">
      <w:r>
        <w:rPr>
          <w:b/>
          <w:color w:val="E65C00"/>
          <w:sz w:val="20"/>
        </w:rPr>
        <w:t xml:space="preserve">  2. </w:t>
      </w:r>
      <w:r>
        <w:rPr>
          <w:sz w:val="20"/>
        </w:rPr>
        <w:t>Disk Temizleme = Bahar temizligi: biriken ge</w:t>
      </w:r>
      <w:r>
        <w:rPr>
          <w:sz w:val="20"/>
        </w:rPr>
        <w:t>reksiz seyleri atar</w:t>
      </w:r>
    </w:p>
    <w:p w:rsidR="00A645BF" w:rsidRDefault="008E5CE9">
      <w:r>
        <w:rPr>
          <w:b/>
          <w:color w:val="E65C00"/>
          <w:sz w:val="20"/>
        </w:rPr>
        <w:t xml:space="preserve">  3. </w:t>
      </w:r>
      <w:r>
        <w:rPr>
          <w:sz w:val="20"/>
        </w:rPr>
        <w:t>Baslangic programlari = Sabah rutini: ne kadar az adim varsa o kadar hizli hazirlanirsiniz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A645BF" w:rsidRDefault="008E5CE9">
      <w:pPr>
        <w:pStyle w:val="ListeMaddemi"/>
      </w:pPr>
      <w:r>
        <w:rPr>
          <w:sz w:val="20"/>
        </w:rPr>
        <w:t xml:space="preserve">Gorev Yoneticisi nden her islemi sonlandirabilir miyiz? - Hayir, sistem islemlerini sonlandirmak cokmeye neden </w:t>
      </w:r>
      <w:r>
        <w:rPr>
          <w:sz w:val="20"/>
        </w:rPr>
        <w:t>olabilir.</w:t>
      </w:r>
    </w:p>
    <w:p w:rsidR="00A645BF" w:rsidRDefault="008E5CE9">
      <w:pPr>
        <w:pStyle w:val="ListeMaddemi"/>
      </w:pPr>
      <w:r>
        <w:rPr>
          <w:sz w:val="20"/>
        </w:rPr>
        <w:t>Disk Birlestirme SSD de neden yapilmaz? - SSD lerde mekanik parcalanma sorunu yoktur ve TRIM komutu otomatik optimizasyon yapar.</w:t>
      </w:r>
    </w:p>
    <w:p w:rsidR="00A645BF" w:rsidRDefault="008E5CE9">
      <w:pPr>
        <w:pStyle w:val="ListeMaddemi"/>
      </w:pPr>
      <w:r>
        <w:rPr>
          <w:sz w:val="20"/>
        </w:rPr>
        <w:t>Baslangic programlarini devre disi birakmak programi siler mi? - Hayir, sadece otomatik baslamasini engeller; program</w:t>
      </w:r>
      <w:r>
        <w:rPr>
          <w:sz w:val="20"/>
        </w:rPr>
        <w:t xml:space="preserve"> hala kullanilabilir.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A645BF" w:rsidRDefault="00A645BF"/>
    <w:p w:rsidR="00A645BF" w:rsidRDefault="008E5CE9">
      <w:r>
        <w:rPr>
          <w:i/>
          <w:color w:val="6A1B9A"/>
          <w:sz w:val="20"/>
        </w:rPr>
        <w:t xml:space="preserve">  Süre: 10 dakika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Uygulama Etkinliği: "Sistem Optimizasyonu"</w:t>
      </w:r>
    </w:p>
    <w:p w:rsidR="00A645BF" w:rsidRDefault="008E5CE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A645BF" w:rsidRDefault="008E5CE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Sistem araclarini kullanarak bilgisayar performansini optimize etmek.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A645BF" w:rsidRDefault="008E5CE9">
      <w:r>
        <w:rPr>
          <w:b/>
          <w:color w:val="6A1B9A"/>
          <w:sz w:val="20"/>
        </w:rPr>
        <w:t xml:space="preserve">  1. </w:t>
      </w:r>
      <w:r>
        <w:rPr>
          <w:sz w:val="20"/>
        </w:rPr>
        <w:t>Gorev Yoneticisi nden Not Defteri islemini sonlandirin.</w:t>
      </w:r>
    </w:p>
    <w:p w:rsidR="00A645BF" w:rsidRDefault="008E5CE9">
      <w:r>
        <w:rPr>
          <w:b/>
          <w:color w:val="6A1B9A"/>
          <w:sz w:val="20"/>
        </w:rPr>
        <w:t xml:space="preserve">  2. </w:t>
      </w:r>
      <w:r>
        <w:rPr>
          <w:sz w:val="20"/>
        </w:rPr>
        <w:t>Disk Temizleme yi calistirip gecici dosyalari analiz edin.</w:t>
      </w:r>
    </w:p>
    <w:p w:rsidR="00A645BF" w:rsidRDefault="008E5CE9">
      <w:r>
        <w:rPr>
          <w:b/>
          <w:color w:val="6A1B9A"/>
          <w:sz w:val="20"/>
        </w:rPr>
        <w:t xml:space="preserve">  3. </w:t>
      </w:r>
      <w:r>
        <w:rPr>
          <w:sz w:val="20"/>
        </w:rPr>
        <w:t>Disk Birlestirici ekraninda Co</w:t>
      </w:r>
      <w:r>
        <w:rPr>
          <w:sz w:val="20"/>
        </w:rPr>
        <w:t>zumle komutunu kullanin.</w:t>
      </w:r>
    </w:p>
    <w:p w:rsidR="00A645BF" w:rsidRDefault="008E5CE9">
      <w:r>
        <w:rPr>
          <w:b/>
          <w:color w:val="6A1B9A"/>
          <w:sz w:val="20"/>
        </w:rPr>
        <w:t xml:space="preserve">  4. </w:t>
      </w:r>
      <w:r>
        <w:rPr>
          <w:sz w:val="20"/>
        </w:rPr>
        <w:t>dxdiag komutuyla ekran karti detaylarini goruntuleyin.</w:t>
      </w:r>
    </w:p>
    <w:p w:rsidR="00A645BF" w:rsidRDefault="008E5CE9">
      <w:r>
        <w:rPr>
          <w:b/>
          <w:color w:val="6A1B9A"/>
          <w:sz w:val="20"/>
        </w:rPr>
        <w:t xml:space="preserve">  5. </w:t>
      </w:r>
      <w:r>
        <w:rPr>
          <w:sz w:val="20"/>
        </w:rPr>
        <w:t>Baslangic programlarini kontrol edip gereksiz olanlari devre disi birakin.</w:t>
      </w:r>
    </w:p>
    <w:p w:rsidR="00A645BF" w:rsidRDefault="008E5CE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Sistem Optimizasyon Raporu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A645BF" w:rsidRDefault="008E5CE9">
      <w:r>
        <w:rPr>
          <w:b/>
          <w:color w:val="6A1B9A"/>
          <w:sz w:val="20"/>
        </w:rPr>
        <w:t xml:space="preserve">  1. </w:t>
      </w:r>
      <w:r>
        <w:rPr>
          <w:sz w:val="20"/>
        </w:rPr>
        <w:t>Sunucu ortamlarinda perf</w:t>
      </w:r>
      <w:r>
        <w:rPr>
          <w:sz w:val="20"/>
        </w:rPr>
        <w:t>ormans izleme nasil yapilir?</w:t>
      </w:r>
    </w:p>
    <w:p w:rsidR="00A645BF" w:rsidRDefault="008E5CE9">
      <w:r>
        <w:rPr>
          <w:b/>
          <w:color w:val="6A1B9A"/>
          <w:sz w:val="20"/>
        </w:rPr>
        <w:t xml:space="preserve">  2. </w:t>
      </w:r>
      <w:r>
        <w:rPr>
          <w:sz w:val="20"/>
        </w:rPr>
        <w:t>Linux ta sistem araclari (top, df, du) nasil calisir?</w:t>
      </w:r>
    </w:p>
    <w:p w:rsidR="00A645BF" w:rsidRDefault="008E5CE9">
      <w:r>
        <w:rPr>
          <w:b/>
          <w:color w:val="6A1B9A"/>
          <w:sz w:val="20"/>
        </w:rPr>
        <w:t xml:space="preserve">  3. </w:t>
      </w:r>
      <w:r>
        <w:rPr>
          <w:sz w:val="20"/>
        </w:rPr>
        <w:t>Bulut sunucularda kaynak yonetimi nasil farklidir?</w:t>
      </w:r>
    </w:p>
    <w:p w:rsidR="00A645BF" w:rsidRDefault="008E5CE9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Sistem Yonetimi (performans optimizasyonu), IT Destek (sorun giderme)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Gerçek Yaşam Probl</w:t>
      </w:r>
      <w:r>
        <w:rPr>
          <w:b/>
          <w:color w:val="6A1B9A"/>
          <w:sz w:val="24"/>
        </w:rPr>
        <w:t>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A645BF" w:rsidRDefault="008E5CE9">
            <w:r>
              <w:rPr>
                <w:sz w:val="20"/>
              </w:rPr>
              <w:t>Bir ofisteki bilgisayarlar cok yavas calisiyor. Format atmak istenmiiyor. Sistem araclarini kullanarak performansi artirin.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Gereksiz baslangic programlarini devre disi birak, Disk Temizleme ile alan kazan, Gorev Yoneticisi nden kaynak tuketen i</w:t>
            </w:r>
            <w:r>
              <w:rPr>
                <w:sz w:val="20"/>
              </w:rPr>
              <w:t>slemleri belirle.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lastRenderedPageBreak/>
        <w:t xml:space="preserve">Yaratıcı Görev: </w:t>
      </w:r>
      <w:r>
        <w:rPr>
          <w:sz w:val="20"/>
        </w:rPr>
        <w:t>Bir bilgisayar bakim kontrol listesi tasarlayin: haftalik, aylik ve yillik yapilmasi gereken bakim islemlerini listeleyin.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A645BF" w:rsidRDefault="00A645BF"/>
    <w:p w:rsidR="00A645BF" w:rsidRDefault="008E5CE9">
      <w:r>
        <w:rPr>
          <w:i/>
          <w:color w:val="2E7D32"/>
          <w:sz w:val="20"/>
        </w:rPr>
        <w:t xml:space="preserve">  Süre: 8 dakika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A645BF" w:rsidRDefault="008E5CE9">
      <w:r>
        <w:rPr>
          <w:sz w:val="20"/>
        </w:rPr>
        <w:t xml:space="preserve">  ☐  Gorev Yoneticisi ni acacbiliyorum.</w:t>
      </w:r>
    </w:p>
    <w:p w:rsidR="00A645BF" w:rsidRDefault="008E5CE9">
      <w:r>
        <w:rPr>
          <w:sz w:val="20"/>
        </w:rPr>
        <w:t xml:space="preserve">  ☐  Islem sonlandirma yapabiliyorum.</w:t>
      </w:r>
    </w:p>
    <w:p w:rsidR="00A645BF" w:rsidRDefault="008E5CE9">
      <w:r>
        <w:rPr>
          <w:sz w:val="20"/>
        </w:rPr>
        <w:t xml:space="preserve">  ☐  Disk Temizleme aracini kullanabiliyorum.</w:t>
      </w:r>
    </w:p>
    <w:p w:rsidR="00A645BF" w:rsidRDefault="008E5CE9">
      <w:r>
        <w:rPr>
          <w:sz w:val="20"/>
        </w:rPr>
        <w:t xml:space="preserve">  ☐  Sistem Bilgisi ni goruntuleyebiliyorum.</w:t>
      </w:r>
    </w:p>
    <w:p w:rsidR="00A645BF" w:rsidRDefault="008E5CE9">
      <w:r>
        <w:rPr>
          <w:sz w:val="20"/>
        </w:rPr>
        <w:t xml:space="preserve">  ☐  Baslangic programlarini yonetebiliyorum.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>Donan bir programi kapatabiliyorum mu?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Disk alanini temizleyebiiliyorum mu?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>Sistem bilgilerini raporlayabiliyorum mu?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Gorev Yoneticisi kisayolu?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Ctrl+Shift+Esc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Disk Temizleme komutu?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cleanmgr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Sistem Bilgisi komutu?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msinfo32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SSD de Disk Birlestirme gerekli mi?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Hayir, TRIM otomatik yapar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Baslangic </w:t>
            </w:r>
            <w:r>
              <w:rPr>
                <w:sz w:val="18"/>
              </w:rPr>
              <w:t>programlarini devre disi birakmak ne yapar?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Otomatik baslamayi engeller, program silinmez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A645BF" w:rsidRDefault="008E5CE9">
      <w:r>
        <w:rPr>
          <w:b/>
          <w:color w:val="2E7D32"/>
          <w:sz w:val="20"/>
        </w:rPr>
        <w:t>Açık Uçlu: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>Bilgisayar bakimi ne siklikta yapilmali?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Gorev Yoneticisi normal kullanici icin gerekli mi?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 xml:space="preserve">Disk Temizleme yeterli mi </w:t>
      </w:r>
      <w:r>
        <w:rPr>
          <w:sz w:val="20"/>
        </w:rPr>
        <w:t>yoksa 3. parti aracllar mi gerekli?</w:t>
      </w:r>
    </w:p>
    <w:p w:rsidR="00A645BF" w:rsidRDefault="008E5CE9">
      <w:r>
        <w:rPr>
          <w:b/>
          <w:color w:val="2E7D32"/>
          <w:sz w:val="20"/>
        </w:rPr>
        <w:t>Eleştirel Düşünme: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>Windows sistem araclari yeterince kullanici dostu mu?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Otomatik bakim neden daha yaygin degil?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>Sistem araclarini bilmeyen kullanicilar ne yapar?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A645BF" w:rsidRDefault="008E5CE9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Adım Adım Uygulama: "Sistem Araclari Uygulamasi"</w:t>
      </w:r>
    </w:p>
    <w:p w:rsidR="00A645BF" w:rsidRDefault="008E5CE9">
      <w:r>
        <w:rPr>
          <w:b/>
          <w:color w:val="1B2A4A"/>
          <w:sz w:val="20"/>
        </w:rPr>
        <w:t xml:space="preserve">Hedef: </w:t>
      </w:r>
      <w:r>
        <w:rPr>
          <w:sz w:val="20"/>
        </w:rPr>
        <w:t>Sistem araclarini kullanarak performans analizi ve optimizasyonu</w:t>
      </w:r>
      <w:r>
        <w:rPr>
          <w:sz w:val="20"/>
        </w:rPr>
        <w:t xml:space="preserve"> yapmak.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 Gorev Yoneticisi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CPU ve RAM kullanimini izleyin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Kaynak kullanimi gorulur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2. Islem Sonlandirma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Not Defteri ni acip Gorev Yoneticisi nden kapatin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Islem basariyla sonlanir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3. Disk Temizleme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Gecici dosyalari analiz edin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Kazanilacak alan gorulur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4. Sistem Bilgisi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msinfo32 ile donanim ozetini cikartin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BIOS, RAM, CPU bilgileri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5. Baslangic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Gereksiz baslangic programlarini belirleyin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Optimizasyon listesi olusur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Tum sistem araclarinin basariyla kullani</w:t>
      </w:r>
      <w:r>
        <w:rPr>
          <w:sz w:val="20"/>
        </w:rPr>
        <w:t>lmasi.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Canlı Demo: "Canli Sistem Analizi"</w:t>
      </w:r>
    </w:p>
    <w:p w:rsidR="00A645BF" w:rsidRDefault="008E5CE9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Gorev Yoneticisi, Disk Temizleme ve msinfo32 yi canli gosterir.</w:t>
      </w:r>
    </w:p>
    <w:p w:rsidR="00A645BF" w:rsidRDefault="008E5CE9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bilgisayarinda</w:t>
      </w:r>
      <w:r>
        <w:rPr>
          <w:sz w:val="20"/>
        </w:rPr>
        <w:t xml:space="preserve"> ayni islemleri uygular.</w:t>
      </w:r>
    </w:p>
    <w:p w:rsidR="00A645BF" w:rsidRDefault="008E5CE9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Sistem islemlerini (svchost, csrss) sonlandirmayin.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Gorev Yoneticisi ni acip CPU </w:t>
            </w:r>
            <w:r>
              <w:rPr>
                <w:sz w:val="18"/>
              </w:rPr>
              <w:t>kullanimini kontrol edin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Disk Temizleme ile gecici dosyalari analiz edin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msinfo32 ve dxdiag ile tam sistem raporu cikartin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Vaka Çalışması: "Yavas Bilgisayar"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A645BF" w:rsidRDefault="008E5CE9">
            <w:r>
              <w:rPr>
                <w:sz w:val="20"/>
              </w:rPr>
              <w:t>Bir kullanicinin bilgisayari son zamanlarda cok yavaslammis. Format istemiiyor. Sistem araclarini kullanarak sorunu teshis edin ve performansi artirin.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Performans analiz raporu: CPU/RAM kullanimi, gere</w:t>
      </w:r>
      <w:r>
        <w:rPr>
          <w:sz w:val="20"/>
        </w:rPr>
        <w:t>ksiz programlar, disk dolulugu, optimizasyon adimlari.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645BF" w:rsidRDefault="008E5CE9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A645BF" w:rsidRDefault="008E5CE9">
      <w:r>
        <w:rPr>
          <w:sz w:val="20"/>
        </w:rPr>
        <w:t xml:space="preserve">Gorev Yoneticisi, Disk Temizleme, Disk Birlestirme, Sistem Bilgisi ve </w:t>
      </w:r>
      <w:r>
        <w:rPr>
          <w:sz w:val="20"/>
        </w:rPr>
        <w:t>Baslangic programlari yonetimini ogrendik.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Gorev Yoneticisi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Disk Temizleme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Disk Birlestirme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TRIM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msinfo32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dxdiag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Baslangic Programlari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cleanmgr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CPU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RAM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A645BF" w:rsidRDefault="008E5CE9">
      <w:r>
        <w:rPr>
          <w:sz w:val="20"/>
        </w:rPr>
        <w:t xml:space="preserve">Sistem araclarini ogrendik; </w:t>
      </w:r>
      <w:r>
        <w:rPr>
          <w:sz w:val="20"/>
        </w:rPr>
        <w:t>simdi modul sonu genel tekrar ve sinav hazirligina geciyoruz.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A645BF" w:rsidRDefault="008E5CE9">
            <w:r>
              <w:rPr>
                <w:sz w:val="20"/>
              </w:rPr>
              <w:t>Gorev: msinfo32 komutunu calistirip BIOS surumu, islemci adi ve RAM miktarini not edin.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Sistem bilgilerinin dogru raporlanmasi.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</w:t>
      </w:r>
      <w:r>
        <w:rPr>
          <w:color w:val="BDBDBD"/>
          <w:sz w:val="12"/>
        </w:rPr>
        <w:t>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A645BF" w:rsidRDefault="008E5CE9">
      <w:pPr>
        <w:pStyle w:val="ListeMaddemi"/>
      </w:pPr>
      <w:r>
        <w:rPr>
          <w:sz w:val="20"/>
        </w:rPr>
        <w:t>Not Defteri ni acik tutun (islem sonlandirma demo icin).</w:t>
      </w:r>
    </w:p>
    <w:p w:rsidR="00A645BF" w:rsidRDefault="008E5CE9">
      <w:pPr>
        <w:pStyle w:val="ListeMaddemi"/>
      </w:pPr>
      <w:r>
        <w:rPr>
          <w:sz w:val="20"/>
        </w:rPr>
        <w:t>Disk Temizleme nin calistigini test edin.</w:t>
      </w:r>
    </w:p>
    <w:p w:rsidR="00A645BF" w:rsidRDefault="008E5CE9">
      <w:pPr>
        <w:pStyle w:val="ListeMaddemi"/>
      </w:pPr>
      <w:r>
        <w:rPr>
          <w:sz w:val="20"/>
        </w:rPr>
        <w:t xml:space="preserve">msinfo32 ve dxdiag </w:t>
      </w:r>
      <w:r>
        <w:rPr>
          <w:sz w:val="20"/>
        </w:rPr>
        <w:t>komutlarini kontrol edin.</w:t>
      </w:r>
    </w:p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645BF">
        <w:trPr>
          <w:jc w:val="center"/>
        </w:trPr>
        <w:tc>
          <w:tcPr>
            <w:tcW w:w="4819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Gorev Yoneticisi acilmiyor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>Ctrl+Alt+Del &gt; Gorev Yoneticisi secenegini deneyin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Disk Temizleme izin istiyor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>Yonetici yetkisiyle calistirin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Sistem Bilgisi karisik gorunuyor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>Sadece anahtar</w:t>
            </w:r>
            <w:r>
              <w:rPr>
                <w:sz w:val="18"/>
              </w:rPr>
              <w:t xml:space="preserve"> bilgilere odaklanin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%25, Uygulama %75.</w:t>
      </w:r>
    </w:p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A645BF" w:rsidRDefault="008E5CE9">
            <w:r>
              <w:rPr>
                <w:sz w:val="20"/>
              </w:rPr>
              <w:t>Sistem araclarına erisiiim kisitliysa ekran goruntuleriyle anlatim yapilabilir.</w:t>
            </w:r>
          </w:p>
        </w:tc>
      </w:tr>
    </w:tbl>
    <w:p w:rsidR="00A645BF" w:rsidRDefault="00A645BF"/>
    <w:p w:rsidR="00A645BF" w:rsidRDefault="008E5CE9">
      <w:r>
        <w:br w:type="page"/>
      </w:r>
    </w:p>
    <w:p w:rsidR="00A645BF" w:rsidRDefault="008E5CE9">
      <w:pPr>
        <w:jc w:val="center"/>
      </w:pPr>
      <w:r>
        <w:rPr>
          <w:b/>
          <w:color w:val="1B2A4A"/>
          <w:sz w:val="36"/>
        </w:rPr>
        <w:lastRenderedPageBreak/>
        <w:t>━━━  51. SAAT  ━━━</w:t>
      </w:r>
    </w:p>
    <w:p w:rsidR="00A645BF" w:rsidRDefault="008E5CE9">
      <w:pPr>
        <w:jc w:val="center"/>
      </w:pPr>
      <w:r>
        <w:rPr>
          <w:color w:val="2C6FAD"/>
          <w:sz w:val="32"/>
        </w:rPr>
        <w:t>Modul Sonu Genel Tekrar ve Hazirlik</w:t>
      </w:r>
    </w:p>
    <w:p w:rsidR="00A645BF" w:rsidRDefault="00A645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Modul boyunca ogrenilen tum konulari birlestirir ve sinav hazirligi yapar.</w:t>
      </w:r>
    </w:p>
    <w:p w:rsidR="00A645BF" w:rsidRDefault="00A645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1.F.1.1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Modul boyunca ogrenilen donanim ve yazilim kavramlarini birbiriyle iliskilendirir.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Sentez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1.F.1.2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BIOS, IS kurulumu ve ayarlari konusundaki eksiklerini giderir.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Degerlendirme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1.F.1.3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Sinav formatina uygun pratik ve teorik hazirlik yapar.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Uygulama</w:t>
            </w:r>
          </w:p>
        </w:tc>
      </w:tr>
    </w:tbl>
    <w:p w:rsidR="00A645BF" w:rsidRDefault="00A645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Modul 1 boyunca ogrenilen tum konulari</w:t>
      </w:r>
      <w:r>
        <w:rPr>
          <w:sz w:val="20"/>
        </w:rPr>
        <w:t xml:space="preserve"> (donanim, BIOS, IS kurulumu, suruculer, IS bilesenleri) bilmek.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A645BF" w:rsidRDefault="008E5CE9">
      <w:pPr>
        <w:pStyle w:val="ListeMaddemi"/>
      </w:pPr>
      <w:r>
        <w:rPr>
          <w:sz w:val="20"/>
        </w:rPr>
        <w:t>BT temel kavramlarini (donanim, yazilim, ag).</w:t>
      </w:r>
    </w:p>
    <w:p w:rsidR="00A645BF" w:rsidRDefault="008E5CE9">
      <w:pPr>
        <w:pStyle w:val="ListeMaddemi"/>
      </w:pPr>
      <w:r>
        <w:rPr>
          <w:sz w:val="20"/>
        </w:rPr>
        <w:t>BIOS ve IS kurulum surecini.</w:t>
      </w:r>
    </w:p>
    <w:p w:rsidR="00A645BF" w:rsidRDefault="008E5CE9">
      <w:pPr>
        <w:pStyle w:val="ListeMaddemi"/>
      </w:pPr>
      <w:r>
        <w:rPr>
          <w:sz w:val="20"/>
        </w:rPr>
        <w:t>Surucu yukleme ve yonetimini.</w:t>
      </w:r>
    </w:p>
    <w:p w:rsidR="00A645BF" w:rsidRDefault="008E5CE9">
      <w:pPr>
        <w:pStyle w:val="ListeMaddemi"/>
      </w:pPr>
      <w:r>
        <w:rPr>
          <w:sz w:val="20"/>
        </w:rPr>
        <w:t>IS bilesenleri ve sistem araclarini.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A645BF" w:rsidRDefault="008E5CE9">
      <w:pPr>
        <w:pStyle w:val="ListeMaddemi"/>
      </w:pPr>
      <w:r>
        <w:rPr>
          <w:sz w:val="20"/>
        </w:rPr>
        <w:t>Tum konulari bildigi icin tekrara gerek olmadigi dusuncesi.</w:t>
      </w:r>
    </w:p>
    <w:p w:rsidR="00A645BF" w:rsidRDefault="008E5CE9">
      <w:pPr>
        <w:pStyle w:val="ListeMaddemi"/>
      </w:pPr>
      <w:r>
        <w:rPr>
          <w:sz w:val="20"/>
        </w:rPr>
        <w:t>Sadece teorik bilginin sinav icin yeterlii oldugu sanilmasi.</w:t>
      </w:r>
    </w:p>
    <w:p w:rsidR="00A645BF" w:rsidRDefault="008E5CE9">
      <w:pPr>
        <w:pStyle w:val="ListeMaddemi"/>
      </w:pPr>
      <w:r>
        <w:rPr>
          <w:sz w:val="20"/>
        </w:rPr>
        <w:t>Pratik uygulamanin teoriden daha az onemli oldugu yanilgisi.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A645BF" w:rsidRDefault="008E5CE9">
      <w:pPr>
        <w:pStyle w:val="ListeMaddemi"/>
      </w:pPr>
      <w:r>
        <w:rPr>
          <w:sz w:val="20"/>
        </w:rPr>
        <w:t>Bilgisayar</w:t>
      </w:r>
    </w:p>
    <w:p w:rsidR="00A645BF" w:rsidRDefault="008E5CE9">
      <w:pPr>
        <w:pStyle w:val="ListeMaddemi"/>
      </w:pPr>
      <w:r>
        <w:rPr>
          <w:sz w:val="20"/>
        </w:rPr>
        <w:t>Tum ders not</w:t>
      </w:r>
      <w:r>
        <w:rPr>
          <w:sz w:val="20"/>
        </w:rPr>
        <w:t>lari</w:t>
      </w:r>
    </w:p>
    <w:p w:rsidR="00A645BF" w:rsidRDefault="008E5CE9">
      <w:pPr>
        <w:pStyle w:val="ListeMaddemi"/>
      </w:pPr>
      <w:r>
        <w:rPr>
          <w:sz w:val="20"/>
        </w:rPr>
        <w:t>Ornek sinav kagitlari</w:t>
      </w:r>
    </w:p>
    <w:p w:rsidR="00A645BF" w:rsidRDefault="008E5CE9">
      <w:pPr>
        <w:pStyle w:val="ListeMaddemi"/>
      </w:pPr>
      <w:r>
        <w:rPr>
          <w:sz w:val="20"/>
        </w:rPr>
        <w:t>Degerlendirme formu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A645BF" w:rsidRDefault="00A645BF"/>
    <w:p w:rsidR="00A645BF" w:rsidRDefault="008E5CE9">
      <w:r>
        <w:rPr>
          <w:i/>
          <w:color w:val="2C6FAD"/>
          <w:sz w:val="20"/>
        </w:rPr>
        <w:t xml:space="preserve">  Süre: 5 dakika</w:t>
      </w:r>
    </w:p>
    <w:p w:rsidR="00A645BF" w:rsidRDefault="008E5CE9">
      <w:r>
        <w:rPr>
          <w:b/>
          <w:color w:val="1B2A4A"/>
          <w:sz w:val="20"/>
        </w:rPr>
        <w:lastRenderedPageBreak/>
        <w:t xml:space="preserve">Dikkat Çekici Soru: </w:t>
      </w:r>
      <w:r>
        <w:rPr>
          <w:sz w:val="20"/>
        </w:rPr>
        <w:t>"Bir bilgisayar isletmeni aday</w:t>
      </w:r>
      <w:r>
        <w:rPr>
          <w:sz w:val="20"/>
        </w:rPr>
        <w:t>i olarak, 50 saattir ogrendiginiz her seyi tek bir bilgisayar uzerinde uygulama sansiniz olsa nereden baslardiniz? Bugun sampiyonluk maci oncesi son antrenman!"</w:t>
      </w:r>
    </w:p>
    <w:p w:rsidR="00A645BF" w:rsidRDefault="008E5CE9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Bir sporcu buyuk mac oncesi tum taktiklerini tekrar eder. Biz de modul</w:t>
      </w:r>
      <w:r>
        <w:rPr>
          <w:sz w:val="20"/>
        </w:rPr>
        <w:t xml:space="preserve"> sinavi oncesi tum becerilerimizi pekistiriyoruz.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A645BF" w:rsidRDefault="008E5CE9">
      <w:r>
        <w:rPr>
          <w:b/>
          <w:color w:val="2C6FAD"/>
          <w:sz w:val="20"/>
        </w:rPr>
        <w:t xml:space="preserve">  1. </w:t>
      </w:r>
      <w:r>
        <w:rPr>
          <w:sz w:val="20"/>
        </w:rPr>
        <w:t>Donanim nedir?</w:t>
      </w:r>
    </w:p>
    <w:p w:rsidR="00A645BF" w:rsidRDefault="008E5CE9">
      <w:r>
        <w:rPr>
          <w:b/>
          <w:color w:val="2C6FAD"/>
          <w:sz w:val="20"/>
        </w:rPr>
        <w:t xml:space="preserve">  2. </w:t>
      </w:r>
      <w:r>
        <w:rPr>
          <w:sz w:val="20"/>
        </w:rPr>
        <w:t>BIOS ne ise yarar?</w:t>
      </w:r>
    </w:p>
    <w:p w:rsidR="00A645BF" w:rsidRDefault="008E5CE9">
      <w:r>
        <w:rPr>
          <w:b/>
          <w:color w:val="2C6FAD"/>
          <w:sz w:val="20"/>
        </w:rPr>
        <w:t xml:space="preserve">  3. </w:t>
      </w:r>
      <w:r>
        <w:rPr>
          <w:sz w:val="20"/>
        </w:rPr>
        <w:t>Surucu nedir?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t xml:space="preserve">  Motivasyon Etkinliği: "Hizli Beyin Firtinasi"</w:t>
      </w:r>
    </w:p>
    <w:p w:rsidR="00A645BF" w:rsidRDefault="008E5CE9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 xml:space="preserve">Modulun en basindan sonuna kadar anahtar kavramlari </w:t>
      </w:r>
      <w:r>
        <w:rPr>
          <w:sz w:val="20"/>
        </w:rPr>
        <w:t>hizlica hatirlama.</w:t>
      </w:r>
    </w:p>
    <w:p w:rsidR="00A645BF" w:rsidRDefault="008E5CE9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tahtaya Donanim nedir? sorusundan Sistem kurtarma nedir? sorusuna kadar hizli sorular sorar. Ogrenciler parmak kaldirarak cevaplar.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A645BF" w:rsidRDefault="008E5CE9">
            <w:r>
              <w:rPr>
                <w:sz w:val="20"/>
              </w:rPr>
              <w:t xml:space="preserve">Yarin modul sonu sinaviniz var. Bir arkadasiniz tum konulari </w:t>
            </w:r>
            <w:r>
              <w:rPr>
                <w:sz w:val="20"/>
              </w:rPr>
              <w:t>ozetlemenizi istiyor. Her bolumden en onemli 3 konuyu soyleyin.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A645BF" w:rsidRDefault="00A645BF"/>
    <w:p w:rsidR="00A645BF" w:rsidRDefault="008E5CE9">
      <w:r>
        <w:rPr>
          <w:i/>
          <w:color w:val="007A7A"/>
          <w:sz w:val="20"/>
        </w:rPr>
        <w:t xml:space="preserve">  Süre: 10 dakika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Keşif Etkinliği: "Istasyon Tekrari"</w:t>
      </w:r>
    </w:p>
    <w:p w:rsidR="00A645BF" w:rsidRDefault="008E5CE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Grupla Dongusel Calisma</w:t>
      </w:r>
    </w:p>
    <w:p w:rsidR="00A645BF" w:rsidRDefault="008E5CE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Modulun tum konularini istasyon teknigiyle tekrar etmek.</w:t>
      </w:r>
    </w:p>
    <w:p w:rsidR="00A645BF" w:rsidRDefault="008E5CE9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tum ders notlari, istasyon kartlari, kronmetre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A645BF" w:rsidRDefault="008E5CE9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1. Istasyon (BT Temel </w:t>
      </w:r>
      <w:r>
        <w:rPr>
          <w:sz w:val="20"/>
        </w:rPr>
        <w:t>Kavramlari): Donanim birimlerini siniflandirin.</w:t>
      </w:r>
    </w:p>
    <w:p w:rsidR="00A645BF" w:rsidRDefault="008E5CE9">
      <w:r>
        <w:rPr>
          <w:b/>
          <w:color w:val="007A7A"/>
          <w:sz w:val="20"/>
        </w:rPr>
        <w:t xml:space="preserve">  2. </w:t>
      </w:r>
      <w:r>
        <w:rPr>
          <w:sz w:val="20"/>
        </w:rPr>
        <w:t>2. Istasyon (BIOS ve IS Kurulumu): BIOS ayarlarini ve IS kurulum adimlarini siralayin.</w:t>
      </w:r>
    </w:p>
    <w:p w:rsidR="00A645BF" w:rsidRDefault="008E5CE9">
      <w:r>
        <w:rPr>
          <w:b/>
          <w:color w:val="007A7A"/>
          <w:sz w:val="20"/>
        </w:rPr>
        <w:t xml:space="preserve">  3. </w:t>
      </w:r>
      <w:r>
        <w:rPr>
          <w:sz w:val="20"/>
        </w:rPr>
        <w:t>3. Istasyon (Suruculer): Surucu yukleme yontemlerini ve dikkat noktalarini listeleyin.</w:t>
      </w:r>
    </w:p>
    <w:p w:rsidR="00A645BF" w:rsidRDefault="008E5CE9">
      <w:r>
        <w:rPr>
          <w:b/>
          <w:color w:val="007A7A"/>
          <w:sz w:val="20"/>
        </w:rPr>
        <w:t xml:space="preserve">  4. </w:t>
      </w:r>
      <w:r>
        <w:rPr>
          <w:sz w:val="20"/>
        </w:rPr>
        <w:t>4. Istasyon (IS Bil</w:t>
      </w:r>
      <w:r>
        <w:rPr>
          <w:sz w:val="20"/>
        </w:rPr>
        <w:t>esenleri): Denetim Masasi, dosya yonetimi ve sistem araclarini uygulaayin.</w:t>
      </w:r>
    </w:p>
    <w:p w:rsidR="00A645BF" w:rsidRDefault="008E5CE9">
      <w:r>
        <w:rPr>
          <w:b/>
          <w:color w:val="007A7A"/>
          <w:sz w:val="20"/>
        </w:rPr>
        <w:t xml:space="preserve">  5. </w:t>
      </w:r>
      <w:r>
        <w:rPr>
          <w:sz w:val="20"/>
        </w:rPr>
        <w:t>5. Istasyon (Sorun Giderme): Verilen senaryolardaki sorunlari teshis edip cozun.</w:t>
      </w:r>
    </w:p>
    <w:p w:rsidR="00A645BF" w:rsidRDefault="008E5CE9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Tekrar uzmani: her istasyonda ilgili konuyu pekistiren</w:t>
      </w:r>
    </w:p>
    <w:p w:rsidR="00A645BF" w:rsidRDefault="008E5CE9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Istasyonlar</w:t>
      </w:r>
      <w:r>
        <w:rPr>
          <w:sz w:val="20"/>
        </w:rPr>
        <w:t xml:space="preserve"> arasinda dolasiip rehberlik eder ve en cok hata yapilan konulari belirler</w:t>
      </w:r>
    </w:p>
    <w:p w:rsidR="00A645BF" w:rsidRDefault="008E5CE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Istasyon Tekrar Raporu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A645BF" w:rsidRDefault="008E5CE9">
      <w:r>
        <w:rPr>
          <w:b/>
          <w:color w:val="007A7A"/>
          <w:sz w:val="20"/>
        </w:rPr>
        <w:t xml:space="preserve">  1. </w:t>
      </w:r>
      <w:r>
        <w:rPr>
          <w:sz w:val="20"/>
        </w:rPr>
        <w:t>CompTIA A+ sertifikasi icin neler gereklidir?</w:t>
      </w:r>
    </w:p>
    <w:p w:rsidR="00A645BF" w:rsidRDefault="008E5CE9">
      <w:r>
        <w:rPr>
          <w:b/>
          <w:color w:val="007A7A"/>
          <w:sz w:val="20"/>
        </w:rPr>
        <w:t xml:space="preserve">  2. </w:t>
      </w:r>
      <w:r>
        <w:rPr>
          <w:sz w:val="20"/>
        </w:rPr>
        <w:t>IT destek uzmani olmak icin hangi beceriler gereklidir?</w:t>
      </w:r>
    </w:p>
    <w:p w:rsidR="00A645BF" w:rsidRDefault="008E5CE9">
      <w:r>
        <w:rPr>
          <w:b/>
          <w:color w:val="007A7A"/>
          <w:sz w:val="20"/>
        </w:rPr>
        <w:t xml:space="preserve">  3. </w:t>
      </w:r>
      <w:r>
        <w:rPr>
          <w:sz w:val="20"/>
        </w:rPr>
        <w:t>Bilgi</w:t>
      </w:r>
      <w:r>
        <w:rPr>
          <w:sz w:val="20"/>
        </w:rPr>
        <w:t>sayar teknisyenliginde en yaygin karsilasilan sorunlar nelerdir?</w:t>
      </w:r>
    </w:p>
    <w:p w:rsidR="00A645BF" w:rsidRDefault="008E5CE9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istasyonda 5 dakika geciirin ve rapor formuna not alin.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A645BF" w:rsidRDefault="008E5CE9">
            <w:r>
              <w:lastRenderedPageBreak/>
              <w:br w:type="page"/>
            </w:r>
            <w:r>
              <w:rPr>
                <w:b/>
                <w:color w:val="FFFFFF"/>
                <w:sz w:val="28"/>
              </w:rPr>
              <w:t xml:space="preserve">  E3  |  AÇIKLAMA (EXP</w:t>
            </w:r>
            <w:r>
              <w:rPr>
                <w:b/>
                <w:color w:val="FFFFFF"/>
                <w:sz w:val="28"/>
              </w:rPr>
              <w:t>LAIN)  —  Kavramları Yapılandırma</w:t>
            </w:r>
          </w:p>
        </w:tc>
      </w:tr>
    </w:tbl>
    <w:p w:rsidR="00A645BF" w:rsidRDefault="00A645BF"/>
    <w:p w:rsidR="00A645BF" w:rsidRDefault="008E5CE9">
      <w:r>
        <w:rPr>
          <w:i/>
          <w:color w:val="E65C00"/>
          <w:sz w:val="20"/>
        </w:rPr>
        <w:t xml:space="preserve">  Süre: 12 dakika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A645BF">
        <w:trPr>
          <w:jc w:val="center"/>
        </w:trPr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BT Temel Kavramlari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Donanim, yazilim, ag, veri birimleri, bilgisayar turleri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CPU, RAM, HDD, SSD, isletim sistemi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Donanim semasi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BIOS ve IS Kurulumu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POST, BIOS ayarlari, disk bolmeleme, IS kurulum adimlari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BIOS &gt; Boot &gt; IS Kurulum Medyasi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Kurulum akis semasi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Surucu Yonetimi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Surucu kavrami, yukleme yontemleri, Aygit Yoneticisi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Chipset &gt; Ag &gt; Ekran &gt; Ses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Surucu oncelik piramidi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IS Bilesenleri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Masaustu, dosya yonetimi, Denetim Masasi, ekran/ses ayarlari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Dosya Gezgini, Gorev Yoneticisi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IS bilesenleri semasi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Sistem Kurtarma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Guvenli Mod, Sistem Geri Yukleme, Baslangic Onarimi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F8 &gt; Guvenli Mod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Kurtarma akis semasi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A645BF" w:rsidRDefault="008E5CE9">
      <w:r>
        <w:rPr>
          <w:sz w:val="20"/>
        </w:rPr>
        <w:t>Bu derste, 50 sa</w:t>
      </w:r>
      <w:r>
        <w:rPr>
          <w:sz w:val="20"/>
        </w:rPr>
        <w:t>atlik Modul 1 in tum konularini birlestirerek tekrar ediyoruz. BIOS tan masaustu yonetimine kadar olan hiyerarsik yapiyi hatirlayalim: POST &gt; BIOS &gt; Boot Loader &gt; IS Yuklenme &gt; Oturum Acma &gt; Masaustu. Her katman bir sonrakinin calismasini saglar.</w:t>
      </w:r>
    </w:p>
    <w:p w:rsidR="00A645BF" w:rsidRDefault="008E5CE9">
      <w:r>
        <w:rPr>
          <w:sz w:val="20"/>
        </w:rPr>
        <w:t>Modulde o</w:t>
      </w:r>
      <w:r>
        <w:rPr>
          <w:sz w:val="20"/>
        </w:rPr>
        <w:t>grendigimiz konulari bes ana bolumde ozetleyebiliriz: A) BT Temel Kavramlari (donanim, yazilim, ag), B) Ilk Acilis Islemleri (BIOS, POST, acilis sureci), C) IS Yukleme (disk bolmeleme, kurulum, ilk yapilandirma), D) Donanim Suriculeri (surucu kavrami, yukl</w:t>
      </w:r>
      <w:r>
        <w:rPr>
          <w:sz w:val="20"/>
        </w:rPr>
        <w:t>eme, Aygit Yoneticisi), E) IS Bilesenleri (dosya yonetimi, Denetim Masasi, ekran, ses, sistem araclari).</w:t>
      </w:r>
    </w:p>
    <w:p w:rsidR="00A645BF" w:rsidRDefault="008E5CE9">
      <w:r>
        <w:rPr>
          <w:sz w:val="20"/>
        </w:rPr>
        <w:t>Sinav hazirligi icin en kritik konular: 1) Donanim birimlerinin gorevleri, 2) BIOS ve POST sureci, 3) IS kurulum adimlari, 4) Surucu yukleme onceligi v</w:t>
      </w:r>
      <w:r>
        <w:rPr>
          <w:sz w:val="20"/>
        </w:rPr>
        <w:t>e yontemleri, 5) Dosya yonetimi ve sistem araclari. Bu konularin hem teorik hem pratik boyutlarina hakim olmalisiniz.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Tam Kurulum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Sifirdan bilgisayar yapilandirma: BIOS &gt; IS &gt; Surucu &gt; Ayarlar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Tum </w:t>
            </w:r>
            <w:r>
              <w:rPr>
                <w:sz w:val="18"/>
              </w:rPr>
              <w:t>becerilerin birlesiimi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Sorun Giderme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Ses yok + ekran bulanik + dosya kayip senaryosu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Sistematik teshis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Hizli Erisim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Gorev Yoneticisi, Denetim Masasi, Aygit Yoneticisi kisayollari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Verimli calisma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Dokumantasyon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Tum islemlerin rapor halinde sunulmasi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Profesyonel kayit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A645BF" w:rsidRDefault="008E5CE9">
      <w:pPr>
        <w:pStyle w:val="ListeMaddemi"/>
      </w:pPr>
      <w:r>
        <w:rPr>
          <w:sz w:val="20"/>
        </w:rPr>
        <w:t>Modul 1 konu haritasi (mind map)</w:t>
      </w:r>
    </w:p>
    <w:p w:rsidR="00A645BF" w:rsidRDefault="008E5CE9">
      <w:pPr>
        <w:pStyle w:val="ListeMaddemi"/>
      </w:pPr>
      <w:r>
        <w:rPr>
          <w:sz w:val="20"/>
        </w:rPr>
        <w:t>Bilgisayar yapilandirma akis semasi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A645BF" w:rsidRDefault="008E5CE9">
      <w:r>
        <w:rPr>
          <w:b/>
          <w:color w:val="E65C00"/>
          <w:sz w:val="20"/>
        </w:rPr>
        <w:lastRenderedPageBreak/>
        <w:t xml:space="preserve">  1. </w:t>
      </w:r>
      <w:r>
        <w:rPr>
          <w:sz w:val="20"/>
        </w:rPr>
        <w:t>Genel tekrar = Final provasi: tum parcalari bir arada calistiirma</w:t>
      </w:r>
    </w:p>
    <w:p w:rsidR="00A645BF" w:rsidRDefault="008E5CE9">
      <w:r>
        <w:rPr>
          <w:b/>
          <w:color w:val="E65C00"/>
          <w:sz w:val="20"/>
        </w:rPr>
        <w:t xml:space="preserve">  2. </w:t>
      </w:r>
      <w:r>
        <w:rPr>
          <w:sz w:val="20"/>
        </w:rPr>
        <w:t>Sinav hazirligi = Sporcu antrenmani: zayif</w:t>
      </w:r>
      <w:r>
        <w:rPr>
          <w:sz w:val="20"/>
        </w:rPr>
        <w:t xml:space="preserve"> noktaliara odaklanma</w:t>
      </w:r>
    </w:p>
    <w:p w:rsidR="00A645BF" w:rsidRDefault="008E5CE9">
      <w:r>
        <w:rPr>
          <w:b/>
          <w:color w:val="E65C00"/>
          <w:sz w:val="20"/>
        </w:rPr>
        <w:t xml:space="preserve">  3. </w:t>
      </w:r>
      <w:r>
        <w:rPr>
          <w:sz w:val="20"/>
        </w:rPr>
        <w:t>Konu haritasi = Yol haritasi: nerede oldugumuzu ve nereye gittigimizi gosterir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A645BF" w:rsidRDefault="008E5CE9">
      <w:pPr>
        <w:pStyle w:val="ListeMaddemi"/>
      </w:pPr>
      <w:r>
        <w:rPr>
          <w:sz w:val="20"/>
        </w:rPr>
        <w:t>Bir bilgisayari sifirdan kurarken islem sirasi nasil olmali? - POST &gt; BIOS ayarlari &gt; IS kurulumu &gt; Surucu yukleme &gt; Yapilandirma</w:t>
      </w:r>
      <w:r>
        <w:rPr>
          <w:sz w:val="20"/>
        </w:rPr>
        <w:t>.</w:t>
      </w:r>
    </w:p>
    <w:p w:rsidR="00A645BF" w:rsidRDefault="008E5CE9">
      <w:pPr>
        <w:pStyle w:val="ListeMaddemi"/>
      </w:pPr>
      <w:r>
        <w:rPr>
          <w:sz w:val="20"/>
        </w:rPr>
        <w:t>Modul 1 in en kritik 5 kavrami nedir? - Donanim, BIOS, IS kurulumu, Suruculer, Dosya Yonetimi.</w:t>
      </w:r>
    </w:p>
    <w:p w:rsidR="00A645BF" w:rsidRDefault="008E5CE9">
      <w:pPr>
        <w:pStyle w:val="ListeMaddemi"/>
      </w:pPr>
      <w:r>
        <w:rPr>
          <w:sz w:val="20"/>
        </w:rPr>
        <w:t>Pratik sinav icin en onemli beceriler nelerdir? - Dosya yonetimi, Denetim Masasi, Aygit Yoneticisi kullanimi.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</w:t>
      </w:r>
      <w:r>
        <w:rPr>
          <w:color w:val="BDBDBD"/>
          <w:sz w:val="12"/>
        </w:rPr>
        <w:t>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A645BF" w:rsidRDefault="00A645BF"/>
    <w:p w:rsidR="00A645BF" w:rsidRDefault="008E5CE9">
      <w:r>
        <w:rPr>
          <w:i/>
          <w:color w:val="6A1B9A"/>
          <w:sz w:val="20"/>
        </w:rPr>
        <w:t xml:space="preserve">  Süre: 10 dakika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Uygulama Etkinliği: "Sinav Simulmasyonu"</w:t>
      </w:r>
    </w:p>
    <w:p w:rsidR="00A645BF" w:rsidRDefault="008E5CE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A645BF" w:rsidRDefault="008E5CE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Sinav formatina uygun deneme calismasi yapmak.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A645BF" w:rsidRDefault="008E5CE9">
      <w:r>
        <w:rPr>
          <w:b/>
          <w:color w:val="6A1B9A"/>
          <w:sz w:val="20"/>
        </w:rPr>
        <w:t xml:space="preserve">  1. </w:t>
      </w:r>
      <w:r>
        <w:rPr>
          <w:sz w:val="20"/>
        </w:rPr>
        <w:t>Ornek sinav kagidindaki coktan secmeli sorulari cozun (10 soru, 10 dk).</w:t>
      </w:r>
    </w:p>
    <w:p w:rsidR="00A645BF" w:rsidRDefault="008E5CE9">
      <w:r>
        <w:rPr>
          <w:b/>
          <w:color w:val="6A1B9A"/>
          <w:sz w:val="20"/>
        </w:rPr>
        <w:t xml:space="preserve">  2. </w:t>
      </w:r>
      <w:r>
        <w:rPr>
          <w:sz w:val="20"/>
        </w:rPr>
        <w:t>Pratik gorev 1: Masaustunde belirli bir klasor yapisi kurun.</w:t>
      </w:r>
    </w:p>
    <w:p w:rsidR="00A645BF" w:rsidRDefault="008E5CE9">
      <w:r>
        <w:rPr>
          <w:b/>
          <w:color w:val="6A1B9A"/>
          <w:sz w:val="20"/>
        </w:rPr>
        <w:t xml:space="preserve">  3. </w:t>
      </w:r>
      <w:r>
        <w:rPr>
          <w:sz w:val="20"/>
        </w:rPr>
        <w:t>Pratik gorev 2: Denetim Masasi ndan tarih ayarini degistirin.</w:t>
      </w:r>
    </w:p>
    <w:p w:rsidR="00A645BF" w:rsidRDefault="008E5CE9">
      <w:r>
        <w:rPr>
          <w:b/>
          <w:color w:val="6A1B9A"/>
          <w:sz w:val="20"/>
        </w:rPr>
        <w:t xml:space="preserve">  4. </w:t>
      </w:r>
      <w:r>
        <w:rPr>
          <w:sz w:val="20"/>
        </w:rPr>
        <w:t xml:space="preserve">Pratik gorev 3: Aygit Yoneticisi nde bir </w:t>
      </w:r>
      <w:r>
        <w:rPr>
          <w:sz w:val="20"/>
        </w:rPr>
        <w:t>donaniimin surucu bilgisini bulun.</w:t>
      </w:r>
    </w:p>
    <w:p w:rsidR="00A645BF" w:rsidRDefault="008E5CE9">
      <w:r>
        <w:rPr>
          <w:b/>
          <w:color w:val="6A1B9A"/>
          <w:sz w:val="20"/>
        </w:rPr>
        <w:t xml:space="preserve">  5. </w:t>
      </w:r>
      <w:r>
        <w:rPr>
          <w:sz w:val="20"/>
        </w:rPr>
        <w:t>Sonuclari kontrol edip eksik konulari belirleyin.</w:t>
      </w:r>
    </w:p>
    <w:p w:rsidR="00A645BF" w:rsidRDefault="008E5CE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Deneme Sinavi Sonuc Raporu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A645BF" w:rsidRDefault="008E5CE9">
      <w:r>
        <w:rPr>
          <w:b/>
          <w:color w:val="6A1B9A"/>
          <w:sz w:val="20"/>
        </w:rPr>
        <w:t xml:space="preserve">  1. </w:t>
      </w:r>
      <w:r>
        <w:rPr>
          <w:sz w:val="20"/>
        </w:rPr>
        <w:t>IT sertifika sinavlari nasil yapiilir?</w:t>
      </w:r>
    </w:p>
    <w:p w:rsidR="00A645BF" w:rsidRDefault="008E5CE9">
      <w:r>
        <w:rPr>
          <w:b/>
          <w:color w:val="6A1B9A"/>
          <w:sz w:val="20"/>
        </w:rPr>
        <w:t xml:space="preserve">  2. </w:t>
      </w:r>
      <w:r>
        <w:rPr>
          <w:sz w:val="20"/>
        </w:rPr>
        <w:t>Profesyonel IT degerlendirme yontemleri nelerdir?</w:t>
      </w:r>
    </w:p>
    <w:p w:rsidR="00A645BF" w:rsidRDefault="008E5CE9">
      <w:r>
        <w:rPr>
          <w:b/>
          <w:color w:val="6A1B9A"/>
          <w:sz w:val="20"/>
        </w:rPr>
        <w:t xml:space="preserve">  3. </w:t>
      </w:r>
      <w:r>
        <w:rPr>
          <w:sz w:val="20"/>
        </w:rPr>
        <w:t>Surekli ogrenme neden onemlidir?</w:t>
      </w:r>
    </w:p>
    <w:p w:rsidR="00A645BF" w:rsidRDefault="008E5CE9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Egitim Bilimleri (olcme degerlendirme), IT Sertifikasyon (yeterlilik testi)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A645BF" w:rsidRDefault="008E5CE9">
            <w:r>
              <w:rPr>
                <w:sz w:val="20"/>
              </w:rPr>
              <w:t>Sinavda en cok hata yapilan 3 konu belirlenmiis: 1) BIOS ayarlari, 2) Surucu yukleme sirasi, 3) Dosya</w:t>
            </w:r>
            <w:r>
              <w:rPr>
                <w:sz w:val="20"/>
              </w:rPr>
              <w:t xml:space="preserve"> sistemi farklari. Bu konulari son 15 dakikada nasil tekrar edersiniz?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Her konunun 3 anahtar noktasini yazin, bir ornek uygulama yapin, birbirinize soru sorun.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 xml:space="preserve">Sinif arkadaslariniz icin 10 soruluk bir deneme sinavi hazirlaayin: 5 </w:t>
      </w:r>
      <w:r>
        <w:rPr>
          <w:sz w:val="20"/>
        </w:rPr>
        <w:t>coktan secmeli + 5 pratik gorev.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A645BF" w:rsidRDefault="00A645BF"/>
    <w:p w:rsidR="00A645BF" w:rsidRDefault="008E5CE9">
      <w:r>
        <w:rPr>
          <w:i/>
          <w:color w:val="2E7D32"/>
          <w:sz w:val="20"/>
        </w:rPr>
        <w:t xml:space="preserve">  Süre: 8 dakika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lastRenderedPageBreak/>
        <w:t xml:space="preserve">  Öz Değerlendirme Kontrol Listesi</w:t>
      </w:r>
    </w:p>
    <w:p w:rsidR="00A645BF" w:rsidRDefault="008E5CE9">
      <w:r>
        <w:rPr>
          <w:sz w:val="20"/>
        </w:rPr>
        <w:t xml:space="preserve">  ☐  BT temel kavramlarini biliyor</w:t>
      </w:r>
      <w:r>
        <w:rPr>
          <w:sz w:val="20"/>
        </w:rPr>
        <w:t>um.</w:t>
      </w:r>
    </w:p>
    <w:p w:rsidR="00A645BF" w:rsidRDefault="008E5CE9">
      <w:r>
        <w:rPr>
          <w:sz w:val="20"/>
        </w:rPr>
        <w:t xml:space="preserve">  ☐  BIOS ve IS kurulum surecini anliyorum.</w:t>
      </w:r>
    </w:p>
    <w:p w:rsidR="00A645BF" w:rsidRDefault="008E5CE9">
      <w:r>
        <w:rPr>
          <w:sz w:val="20"/>
        </w:rPr>
        <w:t xml:space="preserve">  ☐  Surucu yukleme ve yonetimini yapabiliyorum.</w:t>
      </w:r>
    </w:p>
    <w:p w:rsidR="00A645BF" w:rsidRDefault="008E5CE9">
      <w:r>
        <w:rPr>
          <w:sz w:val="20"/>
        </w:rPr>
        <w:t xml:space="preserve">  ☐  Dosya yonetimi ve sistem araclarini kullanabiliyorum.</w:t>
      </w:r>
    </w:p>
    <w:p w:rsidR="00A645BF" w:rsidRDefault="008E5CE9">
      <w:r>
        <w:rPr>
          <w:sz w:val="20"/>
        </w:rPr>
        <w:t xml:space="preserve">  ☐  Sorun giderme becerilerime guveniyorum.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>Tum modulu kapsayan bi</w:t>
      </w:r>
      <w:r>
        <w:rPr>
          <w:sz w:val="20"/>
        </w:rPr>
        <w:t>r sinava hazir miyim?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Zayif noktalarimi biliyorum mu?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>Pratik uygulamalarda yeterli hissediyor muyum?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POST ne yapar?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Donanim kontrolu (Power-On Self-Test)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Surucu yukleme onceligi?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Chipset &gt; Ag &gt; Ekran &gt; Ses &gt; Diger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NTFS ile FAT32 temel farki?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NTFS 4GB+ dosya destekler, FAT32 desteklemez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Gorev Yoneticisi kisayolu?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Ctrl+Shift+Esc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Guvenli Mod ne ise yarar?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Sorunlu yazilim/surucuyu teshis etmek icin temel modda baslatma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A645BF" w:rsidRDefault="008E5CE9">
      <w:r>
        <w:rPr>
          <w:b/>
          <w:color w:val="2E7D32"/>
          <w:sz w:val="20"/>
        </w:rPr>
        <w:t>Açık Uçlu: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>Hangi konu en zor geldi?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Pratik mi teorik mi daha onemli?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>Bu bilgiler is hayatinda nasil kullanilacak?</w:t>
      </w:r>
    </w:p>
    <w:p w:rsidR="00A645BF" w:rsidRDefault="008E5CE9">
      <w:r>
        <w:rPr>
          <w:b/>
          <w:color w:val="2E7D32"/>
          <w:sz w:val="20"/>
        </w:rPr>
        <w:t>Eleştirel Düşünme: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>52 saatlik egitim yeterli mi?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Sinav sistemi gercek becerileri olcebiliyor mu?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>Surekli degisen teknoloji karsisinda egitim nasil guncel kalabilir?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A645BF" w:rsidRDefault="008E5CE9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Adım Adım Uygulama: "Sinav Haziirlik Calismasi"</w:t>
      </w:r>
    </w:p>
    <w:p w:rsidR="00A645BF" w:rsidRDefault="008E5CE9">
      <w:r>
        <w:rPr>
          <w:b/>
          <w:color w:val="1B2A4A"/>
          <w:sz w:val="20"/>
        </w:rPr>
        <w:t xml:space="preserve">Hedef: </w:t>
      </w:r>
      <w:r>
        <w:rPr>
          <w:sz w:val="20"/>
        </w:rPr>
        <w:t>Tum konulari kapsayan pratik ve teorik sinav hazirligi.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 Dosya Islemleri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Karmasik klasor hiyerarsisi olusturup dosya tasiyin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Dosya yonetimi becerisi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2. Aygit Yoneticisi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Donanim kimligii bulma tekrari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 xml:space="preserve">Surucu teshis </w:t>
            </w:r>
            <w:r>
              <w:rPr>
                <w:sz w:val="18"/>
              </w:rPr>
              <w:t>becerisi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3. Denetim Masasi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Denetim Masasi ogelerini hizlica bulma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Sistem ayari becerisi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4. Guvenli Mod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Guvenli Mod baslatma pratigi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Kurtarma becerisi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5. Deneme Sinavi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Ornek sorulari cozun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Sinav hazirligi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Tum pratik gorevlerin basar</w:t>
      </w:r>
      <w:r>
        <w:rPr>
          <w:sz w:val="20"/>
        </w:rPr>
        <w:t>iyla tamamlanmasi ve deneme sinavinda %70+ basari.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Canlı Demo: "Hizli Tekrar Turu"</w:t>
      </w:r>
    </w:p>
    <w:p w:rsidR="00A645BF" w:rsidRDefault="008E5CE9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En cok hata yapilan konulari son kez ozetler.</w:t>
      </w:r>
    </w:p>
    <w:p w:rsidR="00A645BF" w:rsidRDefault="008E5CE9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Eksik konularini belirleyip odaklanir.</w:t>
      </w:r>
    </w:p>
    <w:p w:rsidR="00A645BF" w:rsidRDefault="008E5CE9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Zayif noktaliriniza odaklanin, bildiiginiz konulari gecin.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Anahtar kavramlari listeleyin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Pratik gorevleri zamanlii yapin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Arkadasiniza 5 soru sorun ve cevaplari tartisin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Vaka Çalışması: "Son Dakika Hazirligi"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A645BF" w:rsidRDefault="008E5CE9">
            <w:r>
              <w:rPr>
                <w:sz w:val="20"/>
              </w:rPr>
              <w:t>Sinava 1 saat kaldi. 5 konudan (donanim, BIOS, surucu, dosya yonetimi, sistem araclari) en cok zorlananlariniizi belirleyip son tekrari yapin. Her konudan en onemli 3 bilgiyi yazin.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Kisisel zayif n</w:t>
      </w:r>
      <w:r>
        <w:rPr>
          <w:sz w:val="20"/>
        </w:rPr>
        <w:t>okta analizi ve son tekrar raporu.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645BF" w:rsidRDefault="008E5CE9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A645BF" w:rsidRDefault="008E5CE9">
      <w:r>
        <w:rPr>
          <w:sz w:val="20"/>
        </w:rPr>
        <w:t xml:space="preserve">Modul 1 in tum konularini (BT kavramlari, BIOS, IS kurulumu, suruculer, IS bilesenleri, </w:t>
      </w:r>
      <w:r>
        <w:rPr>
          <w:sz w:val="20"/>
        </w:rPr>
        <w:t>sistem araclari) kapsamli sekilde tekrar ettik.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Donanim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Yazilim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BIOS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POST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IS Kurulumu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Disk Bolmeleme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Surucu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Aygit Yoneticisi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Dosya Yonetimi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Denetim Masasi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Guvenli Mod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Gorev Yoneticisi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A645BF" w:rsidRDefault="008E5CE9">
      <w:r>
        <w:rPr>
          <w:sz w:val="20"/>
        </w:rPr>
        <w:t>Genel tekrari tamamladik; yarin modul sonu degerlendirme sinavina giriyoruz. Iyi dinlenin!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A645BF" w:rsidRDefault="008E5CE9">
            <w:r>
              <w:rPr>
                <w:sz w:val="20"/>
              </w:rPr>
              <w:t>Gorev: Tum konulari kapsayan kisisel ozet notlarinizi gozden gecirin ve eksik konulari tekrar edin.</w:t>
            </w:r>
            <w:r>
              <w:rPr>
                <w:sz w:val="20"/>
              </w:rPr>
              <w:br/>
              <w:t>Teslim: Yarin si</w:t>
            </w:r>
            <w:r>
              <w:rPr>
                <w:sz w:val="20"/>
              </w:rPr>
              <w:t>nav oncesi.</w:t>
            </w:r>
            <w:r>
              <w:rPr>
                <w:sz w:val="20"/>
              </w:rPr>
              <w:br/>
              <w:t>Kriter: Tum konulara hakim olma.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A645BF" w:rsidRDefault="008E5CE9">
      <w:pPr>
        <w:pStyle w:val="ListeMaddemi"/>
      </w:pPr>
      <w:r>
        <w:rPr>
          <w:sz w:val="20"/>
        </w:rPr>
        <w:t>Istasyon kartlarini ve materyalleri hazirlaayin.</w:t>
      </w:r>
    </w:p>
    <w:p w:rsidR="00A645BF" w:rsidRDefault="008E5CE9">
      <w:pPr>
        <w:pStyle w:val="ListeMaddemi"/>
      </w:pPr>
      <w:r>
        <w:rPr>
          <w:sz w:val="20"/>
        </w:rPr>
        <w:t xml:space="preserve">Ornek sinav </w:t>
      </w:r>
      <w:r>
        <w:rPr>
          <w:sz w:val="20"/>
        </w:rPr>
        <w:t>kagitlarini bastirin.</w:t>
      </w:r>
    </w:p>
    <w:p w:rsidR="00A645BF" w:rsidRDefault="008E5CE9">
      <w:pPr>
        <w:pStyle w:val="ListeMaddemi"/>
      </w:pPr>
      <w:r>
        <w:rPr>
          <w:sz w:val="20"/>
        </w:rPr>
        <w:t>En cok hata yapilan konularin listesini cikartin.</w:t>
      </w:r>
    </w:p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645BF">
        <w:trPr>
          <w:jc w:val="center"/>
        </w:trPr>
        <w:tc>
          <w:tcPr>
            <w:tcW w:w="4819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Konular cok fazla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>En kritik 5 konuya odaklanin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Zaman yetersiz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>Istasyon teknigiyle paralel calisma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Motivasyon dusuk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 xml:space="preserve">Basari hikaayeleri ve </w:t>
            </w:r>
            <w:r>
              <w:rPr>
                <w:sz w:val="18"/>
              </w:rPr>
              <w:t>sinav sonrasi kazanimlar vurgulanir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%20, Uygulama %80.</w:t>
      </w:r>
    </w:p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A645BF" w:rsidRDefault="008E5CE9">
            <w:r>
              <w:rPr>
                <w:sz w:val="20"/>
              </w:rPr>
              <w:t>Zaman yetersizse en zayif 3 konuya odaklanarak hizli tekrar yapilabilir.</w:t>
            </w:r>
          </w:p>
        </w:tc>
      </w:tr>
    </w:tbl>
    <w:p w:rsidR="00A645BF" w:rsidRDefault="00A645BF"/>
    <w:p w:rsidR="00A645BF" w:rsidRDefault="008E5CE9">
      <w:r>
        <w:lastRenderedPageBreak/>
        <w:br w:type="page"/>
      </w:r>
    </w:p>
    <w:p w:rsidR="00A645BF" w:rsidRDefault="008E5CE9">
      <w:pPr>
        <w:jc w:val="center"/>
      </w:pPr>
      <w:r>
        <w:rPr>
          <w:b/>
          <w:color w:val="1B2A4A"/>
          <w:sz w:val="36"/>
        </w:rPr>
        <w:lastRenderedPageBreak/>
        <w:t>━━━  52. SAAT  ━━━</w:t>
      </w:r>
    </w:p>
    <w:p w:rsidR="00A645BF" w:rsidRDefault="008E5CE9">
      <w:pPr>
        <w:jc w:val="center"/>
      </w:pPr>
      <w:r>
        <w:rPr>
          <w:color w:val="2C6FAD"/>
          <w:sz w:val="32"/>
        </w:rPr>
        <w:t>Modul Sonu Degerlendirme Sinavi</w:t>
      </w:r>
    </w:p>
    <w:p w:rsidR="00A645BF" w:rsidRDefault="00A645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Modul 1 kapsamindaki tum bilgi ve becerileri degerlendirme sinavinda sergiler.</w:t>
      </w:r>
    </w:p>
    <w:p w:rsidR="00A645BF" w:rsidRDefault="00A645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1.F.2.1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Modul 1 kapsamindaki tum teorik bilgileri sinavda sergiler.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Hatirlama/Anlama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1.F.2.2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Verilen pratik gorevleri belirlenen surede basariyla tamamlar.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Uygulama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1.F.2.3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Yazili ve uygulamali sinav sonuclarinda yeterli basariyi gosterir.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Degerlendirme</w:t>
            </w:r>
          </w:p>
        </w:tc>
      </w:tr>
    </w:tbl>
    <w:p w:rsidR="00A645BF" w:rsidRDefault="00A645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Modul 1 in tum konularini bilmek ve</w:t>
      </w:r>
      <w:r>
        <w:rPr>
          <w:sz w:val="20"/>
        </w:rPr>
        <w:t xml:space="preserve"> onceki derste genel tekrar yapmis olmak.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A645BF" w:rsidRDefault="008E5CE9">
      <w:pPr>
        <w:pStyle w:val="ListeMaddemi"/>
      </w:pPr>
      <w:r>
        <w:rPr>
          <w:sz w:val="20"/>
        </w:rPr>
        <w:t>Tum BT temel kavramlarini.</w:t>
      </w:r>
    </w:p>
    <w:p w:rsidR="00A645BF" w:rsidRDefault="008E5CE9">
      <w:pPr>
        <w:pStyle w:val="ListeMaddemi"/>
      </w:pPr>
      <w:r>
        <w:rPr>
          <w:sz w:val="20"/>
        </w:rPr>
        <w:t>BIOS ve IS kurulum sureclerini.</w:t>
      </w:r>
    </w:p>
    <w:p w:rsidR="00A645BF" w:rsidRDefault="008E5CE9">
      <w:pPr>
        <w:pStyle w:val="ListeMaddemi"/>
      </w:pPr>
      <w:r>
        <w:rPr>
          <w:sz w:val="20"/>
        </w:rPr>
        <w:t>Surucu yonetimi ve IS bilesenlerini.</w:t>
      </w:r>
    </w:p>
    <w:p w:rsidR="00A645BF" w:rsidRDefault="008E5CE9">
      <w:pPr>
        <w:pStyle w:val="ListeMaddemi"/>
      </w:pPr>
      <w:r>
        <w:rPr>
          <w:sz w:val="20"/>
        </w:rPr>
        <w:t>Dosya yonetimi ve sistem araclarini.</w:t>
      </w:r>
    </w:p>
    <w:p w:rsidR="00A645BF" w:rsidRDefault="008E5CE9">
      <w:pPr>
        <w:pStyle w:val="ListeMaddemi"/>
      </w:pPr>
      <w:r>
        <w:rPr>
          <w:sz w:val="20"/>
        </w:rPr>
        <w:t>Sorun giderme yaklasimlarini.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A645BF" w:rsidRDefault="008E5CE9">
      <w:pPr>
        <w:pStyle w:val="ListeMaddemi"/>
      </w:pPr>
      <w:r>
        <w:rPr>
          <w:sz w:val="20"/>
        </w:rPr>
        <w:t>Sinavin sadece ezber sorulardan olustugu sanilmasi.</w:t>
      </w:r>
    </w:p>
    <w:p w:rsidR="00A645BF" w:rsidRDefault="008E5CE9">
      <w:pPr>
        <w:pStyle w:val="ListeMaddemi"/>
      </w:pPr>
      <w:r>
        <w:rPr>
          <w:sz w:val="20"/>
        </w:rPr>
        <w:t>Pratik bolumun kolay olacagi dusuncesi.</w:t>
      </w:r>
    </w:p>
    <w:p w:rsidR="00A645BF" w:rsidRDefault="008E5CE9">
      <w:pPr>
        <w:pStyle w:val="ListeMaddemi"/>
      </w:pPr>
      <w:r>
        <w:rPr>
          <w:sz w:val="20"/>
        </w:rPr>
        <w:t>Tek bir konuya hakim olmanin yeterli oldugu yanilgisi.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A645BF" w:rsidRDefault="008E5CE9">
      <w:pPr>
        <w:pStyle w:val="ListeMaddemi"/>
      </w:pPr>
      <w:r>
        <w:rPr>
          <w:sz w:val="20"/>
        </w:rPr>
        <w:t>Sinav kagitlari (20 soru)</w:t>
      </w:r>
    </w:p>
    <w:p w:rsidR="00A645BF" w:rsidRDefault="008E5CE9">
      <w:pPr>
        <w:pStyle w:val="ListeMaddemi"/>
      </w:pPr>
      <w:r>
        <w:rPr>
          <w:sz w:val="20"/>
        </w:rPr>
        <w:t>Bilgisayar (pratik sinav icin)</w:t>
      </w:r>
    </w:p>
    <w:p w:rsidR="00A645BF" w:rsidRDefault="008E5CE9">
      <w:pPr>
        <w:pStyle w:val="ListeMaddemi"/>
      </w:pPr>
      <w:r>
        <w:rPr>
          <w:sz w:val="20"/>
        </w:rPr>
        <w:t>D</w:t>
      </w:r>
      <w:r>
        <w:rPr>
          <w:sz w:val="20"/>
        </w:rPr>
        <w:t>egerlendirme rubriigi</w:t>
      </w:r>
    </w:p>
    <w:p w:rsidR="00A645BF" w:rsidRDefault="008E5CE9">
      <w:pPr>
        <w:pStyle w:val="ListeMaddemi"/>
      </w:pPr>
      <w:r>
        <w:rPr>
          <w:sz w:val="20"/>
        </w:rPr>
        <w:t>Kronmetre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A645BF" w:rsidRDefault="00A645BF"/>
    <w:p w:rsidR="00A645BF" w:rsidRDefault="008E5CE9">
      <w:r>
        <w:rPr>
          <w:i/>
          <w:color w:val="2C6FAD"/>
          <w:sz w:val="20"/>
        </w:rPr>
        <w:t xml:space="preserve">  Süre: 5 dakika</w:t>
      </w:r>
    </w:p>
    <w:p w:rsidR="00A645BF" w:rsidRDefault="008E5CE9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"Bu sinav sadece bir kagit degil, bilgisayara</w:t>
      </w:r>
      <w:r>
        <w:rPr>
          <w:sz w:val="20"/>
        </w:rPr>
        <w:t xml:space="preserve"> ne kadar hakmeedebildiginizin bir kanitidir. Kendinize guvenin! 52 saattir bu ana hazirlaniyordunuz."</w:t>
      </w:r>
    </w:p>
    <w:p w:rsidR="00A645BF" w:rsidRDefault="008E5CE9">
      <w:r>
        <w:rPr>
          <w:b/>
          <w:color w:val="1B2A4A"/>
          <w:sz w:val="20"/>
        </w:rPr>
        <w:lastRenderedPageBreak/>
        <w:t xml:space="preserve">Günlük Hayat Bağlantısı: </w:t>
      </w:r>
      <w:r>
        <w:rPr>
          <w:sz w:val="20"/>
        </w:rPr>
        <w:t>Ehliyet sinavinda hem yazili hem direksiyon sinavi oldugu gibi, burada da hem teorik hem pratik degerlendirme var.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t xml:space="preserve">  Ön Bilgi Yo</w:t>
      </w:r>
      <w:r>
        <w:rPr>
          <w:b/>
          <w:color w:val="2C6FAD"/>
          <w:sz w:val="24"/>
        </w:rPr>
        <w:t>klama Soruları</w:t>
      </w:r>
    </w:p>
    <w:p w:rsidR="00A645BF" w:rsidRDefault="008E5CE9">
      <w:r>
        <w:rPr>
          <w:b/>
          <w:color w:val="2C6FAD"/>
          <w:sz w:val="20"/>
        </w:rPr>
        <w:t xml:space="preserve">  1. </w:t>
      </w:r>
      <w:r>
        <w:rPr>
          <w:sz w:val="20"/>
        </w:rPr>
        <w:t>Sinav suresi ne kadar?</w:t>
      </w:r>
    </w:p>
    <w:p w:rsidR="00A645BF" w:rsidRDefault="008E5CE9">
      <w:r>
        <w:rPr>
          <w:b/>
          <w:color w:val="2C6FAD"/>
          <w:sz w:val="20"/>
        </w:rPr>
        <w:t xml:space="preserve">  2. </w:t>
      </w:r>
      <w:r>
        <w:rPr>
          <w:sz w:val="20"/>
        </w:rPr>
        <w:t>Kac bolum var?</w:t>
      </w:r>
    </w:p>
    <w:p w:rsidR="00A645BF" w:rsidRDefault="008E5CE9">
      <w:r>
        <w:rPr>
          <w:b/>
          <w:color w:val="2C6FAD"/>
          <w:sz w:val="20"/>
        </w:rPr>
        <w:t xml:space="preserve">  3. </w:t>
      </w:r>
      <w:r>
        <w:rPr>
          <w:sz w:val="20"/>
        </w:rPr>
        <w:t>Notlara bakilabilir mi?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t xml:space="preserve">  Motivasyon Etkinliği: "Sinav Oncesi Motivasyon"</w:t>
      </w:r>
    </w:p>
    <w:p w:rsidR="00A645BF" w:rsidRDefault="008E5CE9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Sinav oncesi kisa bir motivasyon konusmasi ve kural aciklamasi.</w:t>
      </w:r>
    </w:p>
    <w:p w:rsidR="00A645BF" w:rsidRDefault="008E5CE9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 xml:space="preserve">Egitmen sinav kurallarini </w:t>
      </w:r>
      <w:r>
        <w:rPr>
          <w:sz w:val="20"/>
        </w:rPr>
        <w:t>aciklar: 30 dk teorik + 20 dk pratik + 10 dk derleme. Not ve kaynaklara bakilamaz. Kopya cekme yasaktir.</w:t>
      </w:r>
    </w:p>
    <w:p w:rsidR="00A645BF" w:rsidRDefault="008E5CE9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A645BF" w:rsidRDefault="008E5CE9">
            <w:r>
              <w:rPr>
                <w:sz w:val="20"/>
              </w:rPr>
              <w:t>Sinav basliiyor. Sakin olun, sorulari dikkatli okuyun, once bildiginiz sorulari cevaplayin.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______________________________</w:t>
      </w:r>
      <w:r>
        <w:rPr>
          <w:color w:val="BDBDBD"/>
          <w:sz w:val="12"/>
        </w:rPr>
        <w:t>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A645BF" w:rsidRDefault="00A645BF"/>
    <w:p w:rsidR="00A645BF" w:rsidRDefault="008E5CE9">
      <w:r>
        <w:rPr>
          <w:i/>
          <w:color w:val="007A7A"/>
          <w:sz w:val="20"/>
        </w:rPr>
        <w:t xml:space="preserve">  Süre: 10 dakika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Keşif Etkinliği: "Teorik Sinav"</w:t>
      </w:r>
    </w:p>
    <w:p w:rsidR="00A645BF" w:rsidRDefault="008E5CE9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Yazili Sinav</w:t>
      </w:r>
    </w:p>
    <w:p w:rsidR="00A645BF" w:rsidRDefault="008E5CE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Modul 1 teorik bilgilerini olcmek.</w:t>
      </w:r>
    </w:p>
    <w:p w:rsidR="00A645BF" w:rsidRDefault="008E5CE9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 xml:space="preserve">Sinav </w:t>
      </w:r>
      <w:r>
        <w:rPr>
          <w:sz w:val="20"/>
        </w:rPr>
        <w:t>kagitlari, kalem, silgi, kronmetre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A645BF" w:rsidRDefault="008E5CE9">
      <w:r>
        <w:rPr>
          <w:b/>
          <w:color w:val="007A7A"/>
          <w:sz w:val="20"/>
        </w:rPr>
        <w:t xml:space="preserve">  1. </w:t>
      </w:r>
      <w:r>
        <w:rPr>
          <w:sz w:val="20"/>
        </w:rPr>
        <w:t>Sinav kagidini alin ve ad-soyad bilgilerinizi yazin.</w:t>
      </w:r>
    </w:p>
    <w:p w:rsidR="00A645BF" w:rsidRDefault="008E5CE9">
      <w:r>
        <w:rPr>
          <w:b/>
          <w:color w:val="007A7A"/>
          <w:sz w:val="20"/>
        </w:rPr>
        <w:t xml:space="preserve">  2. </w:t>
      </w:r>
      <w:r>
        <w:rPr>
          <w:sz w:val="20"/>
        </w:rPr>
        <w:t>Coktan secmeli sorulari cevaplayin (10 soru).</w:t>
      </w:r>
    </w:p>
    <w:p w:rsidR="00A645BF" w:rsidRDefault="008E5CE9">
      <w:r>
        <w:rPr>
          <w:b/>
          <w:color w:val="007A7A"/>
          <w:sz w:val="20"/>
        </w:rPr>
        <w:t xml:space="preserve">  3. </w:t>
      </w:r>
      <w:r>
        <w:rPr>
          <w:sz w:val="20"/>
        </w:rPr>
        <w:t>Bosluk doldurma sorularini cevaplayin (5 soru).</w:t>
      </w:r>
    </w:p>
    <w:p w:rsidR="00A645BF" w:rsidRDefault="008E5CE9">
      <w:r>
        <w:rPr>
          <w:b/>
          <w:color w:val="007A7A"/>
          <w:sz w:val="20"/>
        </w:rPr>
        <w:t xml:space="preserve">  4. </w:t>
      </w:r>
      <w:r>
        <w:rPr>
          <w:sz w:val="20"/>
        </w:rPr>
        <w:t>Kisa cevapli sorulari yanitlayin (5</w:t>
      </w:r>
      <w:r>
        <w:rPr>
          <w:sz w:val="20"/>
        </w:rPr>
        <w:t xml:space="preserve"> soru).</w:t>
      </w:r>
    </w:p>
    <w:p w:rsidR="00A645BF" w:rsidRDefault="008E5CE9">
      <w:r>
        <w:rPr>
          <w:b/>
          <w:color w:val="007A7A"/>
          <w:sz w:val="20"/>
        </w:rPr>
        <w:t xml:space="preserve">  5. </w:t>
      </w:r>
      <w:r>
        <w:rPr>
          <w:sz w:val="20"/>
        </w:rPr>
        <w:t>Kagidi kontrol edip teslim edin.</w:t>
      </w:r>
    </w:p>
    <w:p w:rsidR="00A645BF" w:rsidRDefault="008E5CE9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Sinav katilimcisi: bireysel olarak sorulari cevaplayan</w:t>
      </w:r>
    </w:p>
    <w:p w:rsidR="00A645BF" w:rsidRDefault="008E5CE9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Sinav gozlemcisi: kural ihlallerini izler ve zaman yonetimi yapar</w:t>
      </w:r>
    </w:p>
    <w:p w:rsidR="00A645BF" w:rsidRDefault="008E5CE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Tamamlanmis sinav kagidi</w:t>
      </w:r>
    </w:p>
    <w:p w:rsidR="00A645BF" w:rsidRDefault="008E5CE9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A645BF" w:rsidRDefault="008E5CE9">
      <w:r>
        <w:rPr>
          <w:b/>
          <w:color w:val="007A7A"/>
          <w:sz w:val="20"/>
        </w:rPr>
        <w:t xml:space="preserve">  1. </w:t>
      </w:r>
      <w:r>
        <w:rPr>
          <w:sz w:val="20"/>
        </w:rPr>
        <w:t>IT sertifika sinavlarinda hangi konular sorulur?</w:t>
      </w:r>
    </w:p>
    <w:p w:rsidR="00A645BF" w:rsidRDefault="008E5CE9">
      <w:r>
        <w:rPr>
          <w:b/>
          <w:color w:val="007A7A"/>
          <w:sz w:val="20"/>
        </w:rPr>
        <w:t xml:space="preserve">  2. </w:t>
      </w:r>
      <w:r>
        <w:rPr>
          <w:sz w:val="20"/>
        </w:rPr>
        <w:t>Online sinav platformlari nasil calisir?</w:t>
      </w:r>
    </w:p>
    <w:p w:rsidR="00A645BF" w:rsidRDefault="008E5CE9">
      <w:r>
        <w:rPr>
          <w:b/>
          <w:color w:val="007A7A"/>
          <w:sz w:val="20"/>
        </w:rPr>
        <w:t xml:space="preserve">  3. </w:t>
      </w:r>
      <w:r>
        <w:rPr>
          <w:sz w:val="20"/>
        </w:rPr>
        <w:t>Olcme-degerlendirme yontemlerinin avantaj ve dezavantajlari nelerdir?</w:t>
      </w:r>
    </w:p>
    <w:p w:rsidR="00A645BF" w:rsidRDefault="008E5CE9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 xml:space="preserve">30 dakika sure. Not ve kaynakllara bakilamaz. Kopya </w:t>
      </w:r>
      <w:r>
        <w:rPr>
          <w:sz w:val="20"/>
        </w:rPr>
        <w:t>yasaktir.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A645BF" w:rsidRDefault="008E5CE9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A645BF" w:rsidRDefault="00A645BF"/>
    <w:p w:rsidR="00A645BF" w:rsidRDefault="008E5CE9">
      <w:r>
        <w:rPr>
          <w:i/>
          <w:color w:val="E65C00"/>
          <w:sz w:val="20"/>
        </w:rPr>
        <w:t xml:space="preserve">  Süre: 12 dakika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A645BF">
        <w:trPr>
          <w:jc w:val="center"/>
        </w:trPr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Teorik Degerlendirme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 xml:space="preserve">Coktan </w:t>
            </w:r>
            <w:r>
              <w:rPr>
                <w:sz w:val="18"/>
              </w:rPr>
              <w:t>secmeli, bosluk doldurma ve kisa cevapli sorularla bilgi olcumu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20 soru, 30 dakika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Sinav kagidi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Pratik Degerlendirme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Bilgisayar uzerinde gorev tabanli performans olcumu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3 pratik gorev, 20 dakika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Gorev listesi ve rubrik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Rubrik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 xml:space="preserve">Performans degerlendirme </w:t>
            </w:r>
            <w:r>
              <w:rPr>
                <w:sz w:val="18"/>
              </w:rPr>
              <w:t>icin kullanilan olcut tablosu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Her gorev icin puan ve kriter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Degerlendirme tablosu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Basari Olcutu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Modul gecme notu ve yeterlilik esigi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Teorik %60+ ve Pratik %60+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Basari tablosu</w:t>
            </w:r>
          </w:p>
        </w:tc>
      </w:tr>
      <w:tr w:rsidR="00A645BF">
        <w:trPr>
          <w:jc w:val="center"/>
        </w:trPr>
        <w:tc>
          <w:tcPr>
            <w:tcW w:w="2409" w:type="dxa"/>
          </w:tcPr>
          <w:p w:rsidR="00A645BF" w:rsidRDefault="008E5CE9">
            <w:r>
              <w:rPr>
                <w:sz w:val="18"/>
              </w:rPr>
              <w:t>Geri Bildirim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Sinav sonrasi guclu ve zayif yonlerin paylasilmasi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Kisisel perfor</w:t>
            </w:r>
            <w:r>
              <w:rPr>
                <w:sz w:val="18"/>
              </w:rPr>
              <w:t>mans raporu</w:t>
            </w:r>
          </w:p>
        </w:tc>
        <w:tc>
          <w:tcPr>
            <w:tcW w:w="2409" w:type="dxa"/>
          </w:tcPr>
          <w:p w:rsidR="00A645BF" w:rsidRDefault="008E5CE9">
            <w:r>
              <w:rPr>
                <w:sz w:val="18"/>
              </w:rPr>
              <w:t>Geri bildirim formu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A645BF" w:rsidRDefault="008E5CE9">
      <w:r>
        <w:rPr>
          <w:sz w:val="20"/>
        </w:rPr>
        <w:t xml:space="preserve">Modul sonu degerlendirme sinavi iki bolumden olusur: Teorik Bolum (30 dakika, 20 soru) ve Pratik Bolum (20 dakika, 3 gorev). Teorik bolumde coktan secmeli, bosluk doldurma ve kisa cevapli sorular yer alir. </w:t>
      </w:r>
      <w:r>
        <w:rPr>
          <w:sz w:val="20"/>
        </w:rPr>
        <w:t>Pratik bolumde ise bilgisayar uzerinde dosya yonetimi, Denetim Masasi ve Aygit Yoneticisi gorevleri verilir.</w:t>
      </w:r>
    </w:p>
    <w:p w:rsidR="00A645BF" w:rsidRDefault="008E5CE9">
      <w:r>
        <w:rPr>
          <w:sz w:val="20"/>
        </w:rPr>
        <w:t>Degerlendirme rubrik ile yapilir: her gorev icin belirlenmis kriterler ve puanlar vardir. Ogrencinin hem teorik bilgisi hem de pratik becerisi olcu</w:t>
      </w:r>
      <w:r>
        <w:rPr>
          <w:sz w:val="20"/>
        </w:rPr>
        <w:t>lur. Her iki bolumden de en az %60 basari gosterilmelidir.</w:t>
      </w:r>
    </w:p>
    <w:p w:rsidR="00A645BF" w:rsidRDefault="008E5CE9">
      <w:r>
        <w:rPr>
          <w:sz w:val="20"/>
        </w:rPr>
        <w:t xml:space="preserve">Sinav sonuclari kisisel geri bildirim formu ile paylasilacaktir. Bu formda guclu yonleriniz ve gelisiim gerektiren alanlariniiz belirtilecektir. Modul 2: Internet ve E-Posta Yonetimi dersine gecis </w:t>
      </w:r>
      <w:r>
        <w:rPr>
          <w:sz w:val="20"/>
        </w:rPr>
        <w:t>hakkinda bilgi verilecektir.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Coktan Secmeli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CPU nun gorevi nedir? a) Veri depolama b) Islem yapma c) Goruntu gosterme d) Ses cikisi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Dogru cevap: b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Bosluk Doldurma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BIOS _____ (POST) islemiyle donanim</w:t>
            </w:r>
            <w:r>
              <w:rPr>
                <w:sz w:val="18"/>
              </w:rPr>
              <w:t xml:space="preserve"> kontrolu yapar.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Power-On Self-Test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Kisa Cevap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Surucu yukleme oncelik sirasini yazin.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Chipset &gt; Ag &gt; Ekran &gt; Ses &gt; Diger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Pratik Gorev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Masaustunde Sinav klasoru icinde 3 alt klasor olusturun.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Dosya yonetimi becerisi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A645BF" w:rsidRDefault="008E5CE9">
      <w:pPr>
        <w:pStyle w:val="ListeMaddemi"/>
      </w:pPr>
      <w:r>
        <w:rPr>
          <w:sz w:val="20"/>
        </w:rPr>
        <w:t xml:space="preserve">Sinav yapisi </w:t>
      </w:r>
      <w:r>
        <w:rPr>
          <w:sz w:val="20"/>
        </w:rPr>
        <w:t>semasi (Teorik + Pratik)</w:t>
      </w:r>
    </w:p>
    <w:p w:rsidR="00A645BF" w:rsidRDefault="008E5CE9">
      <w:pPr>
        <w:pStyle w:val="ListeMaddemi"/>
      </w:pPr>
      <w:r>
        <w:rPr>
          <w:sz w:val="20"/>
        </w:rPr>
        <w:t>Degerlendirme rubrik tablosu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A645BF" w:rsidRDefault="008E5CE9">
      <w:r>
        <w:rPr>
          <w:b/>
          <w:color w:val="E65C00"/>
          <w:sz w:val="20"/>
        </w:rPr>
        <w:t xml:space="preserve">  1. </w:t>
      </w:r>
      <w:r>
        <w:rPr>
          <w:sz w:val="20"/>
        </w:rPr>
        <w:t>Sinav = Ehliyet sinavi: hem yazili (teorik) hem direksiyon (pratik)</w:t>
      </w:r>
    </w:p>
    <w:p w:rsidR="00A645BF" w:rsidRDefault="008E5CE9">
      <w:r>
        <w:rPr>
          <w:b/>
          <w:color w:val="E65C00"/>
          <w:sz w:val="20"/>
        </w:rPr>
        <w:t xml:space="preserve">  2. </w:t>
      </w:r>
      <w:r>
        <w:rPr>
          <w:sz w:val="20"/>
        </w:rPr>
        <w:t>Rubrik = Puan tablosu: her beceri ayri degerlendirilir</w:t>
      </w:r>
    </w:p>
    <w:p w:rsidR="00A645BF" w:rsidRDefault="008E5CE9">
      <w:r>
        <w:rPr>
          <w:b/>
          <w:color w:val="E65C00"/>
          <w:sz w:val="20"/>
        </w:rPr>
        <w:lastRenderedPageBreak/>
        <w:t xml:space="preserve">  3. </w:t>
      </w:r>
      <w:r>
        <w:rPr>
          <w:sz w:val="20"/>
        </w:rPr>
        <w:t>Geri bildirim = Saglik raporu: guclu ve</w:t>
      </w:r>
      <w:r>
        <w:rPr>
          <w:sz w:val="20"/>
        </w:rPr>
        <w:t xml:space="preserve"> zayif yonleri gosterir</w:t>
      </w:r>
    </w:p>
    <w:p w:rsidR="00A645BF" w:rsidRDefault="008E5CE9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A645BF" w:rsidRDefault="008E5CE9">
      <w:pPr>
        <w:pStyle w:val="ListeMaddemi"/>
      </w:pPr>
      <w:r>
        <w:rPr>
          <w:sz w:val="20"/>
        </w:rPr>
        <w:t>Sinavda kopya cekilirse ne olur? - Sinav iptal edilir ve disiplin islem uygulanir.</w:t>
      </w:r>
    </w:p>
    <w:p w:rsidR="00A645BF" w:rsidRDefault="008E5CE9">
      <w:pPr>
        <w:pStyle w:val="ListeMaddemi"/>
      </w:pPr>
      <w:r>
        <w:rPr>
          <w:sz w:val="20"/>
        </w:rPr>
        <w:t>Pratik gorevlerde zaman yetmezse? - Tamamlanmamis gorevler degerlendirilmez.</w:t>
      </w:r>
    </w:p>
    <w:p w:rsidR="00A645BF" w:rsidRDefault="008E5CE9">
      <w:pPr>
        <w:pStyle w:val="ListeMaddemi"/>
      </w:pPr>
      <w:r>
        <w:rPr>
          <w:sz w:val="20"/>
        </w:rPr>
        <w:t>Sinav sonuclari ne zaman aciklanir? - 1 hafta icind</w:t>
      </w:r>
      <w:r>
        <w:rPr>
          <w:sz w:val="20"/>
        </w:rPr>
        <w:t>e kisisel geri bildirim ile paylasilir.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A645BF" w:rsidRDefault="00A645BF"/>
    <w:p w:rsidR="00A645BF" w:rsidRDefault="008E5CE9">
      <w:r>
        <w:rPr>
          <w:i/>
          <w:color w:val="6A1B9A"/>
          <w:sz w:val="20"/>
        </w:rPr>
        <w:t xml:space="preserve">  Süre: 10 dakika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Uygulama Etkinliği: "Pratik Sinav"</w:t>
      </w:r>
    </w:p>
    <w:p w:rsidR="00A645BF" w:rsidRDefault="008E5CE9">
      <w:r>
        <w:rPr>
          <w:b/>
          <w:color w:val="1B2A4A"/>
          <w:sz w:val="20"/>
        </w:rPr>
        <w:t xml:space="preserve">Türü: </w:t>
      </w:r>
      <w:r>
        <w:rPr>
          <w:sz w:val="20"/>
        </w:rPr>
        <w:t xml:space="preserve">Bireysel </w:t>
      </w:r>
      <w:r>
        <w:rPr>
          <w:sz w:val="20"/>
        </w:rPr>
        <w:t>Uygulamali Sinav</w:t>
      </w:r>
    </w:p>
    <w:p w:rsidR="00A645BF" w:rsidRDefault="008E5CE9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Modul 1 pratik becerilerini gorev tabanli olarak olcmek.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A645BF" w:rsidRDefault="008E5CE9">
      <w:r>
        <w:rPr>
          <w:b/>
          <w:color w:val="6A1B9A"/>
          <w:sz w:val="20"/>
        </w:rPr>
        <w:t xml:space="preserve">  1. </w:t>
      </w:r>
      <w:r>
        <w:rPr>
          <w:sz w:val="20"/>
        </w:rPr>
        <w:t>Gorev 1: Masaustunde belirli bir klasor yapisi kurun ve bir dosyayi oraya tasiyin.</w:t>
      </w:r>
    </w:p>
    <w:p w:rsidR="00A645BF" w:rsidRDefault="008E5CE9">
      <w:r>
        <w:rPr>
          <w:b/>
          <w:color w:val="6A1B9A"/>
          <w:sz w:val="20"/>
        </w:rPr>
        <w:t xml:space="preserve">  2. </w:t>
      </w:r>
      <w:r>
        <w:rPr>
          <w:sz w:val="20"/>
        </w:rPr>
        <w:t>Gorev 2: Denetim Masasi ndan bilgisayar ismini ve tarih ayarini</w:t>
      </w:r>
      <w:r>
        <w:rPr>
          <w:sz w:val="20"/>
        </w:rPr>
        <w:t xml:space="preserve"> kontrol edin.</w:t>
      </w:r>
    </w:p>
    <w:p w:rsidR="00A645BF" w:rsidRDefault="008E5CE9">
      <w:r>
        <w:rPr>
          <w:b/>
          <w:color w:val="6A1B9A"/>
          <w:sz w:val="20"/>
        </w:rPr>
        <w:t xml:space="preserve">  3. </w:t>
      </w:r>
      <w:r>
        <w:rPr>
          <w:sz w:val="20"/>
        </w:rPr>
        <w:t>Gorev 3: Aygit Yoneticisi nde belirleneen bir donaniimin surucu bilgisini yazin.</w:t>
      </w:r>
    </w:p>
    <w:p w:rsidR="00A645BF" w:rsidRDefault="008E5CE9">
      <w:r>
        <w:rPr>
          <w:b/>
          <w:color w:val="6A1B9A"/>
          <w:sz w:val="20"/>
        </w:rPr>
        <w:t xml:space="preserve">  4. </w:t>
      </w:r>
      <w:r>
        <w:rPr>
          <w:sz w:val="20"/>
        </w:rPr>
        <w:t>Sonuclari egitmene gosterin.</w:t>
      </w:r>
    </w:p>
    <w:p w:rsidR="00A645BF" w:rsidRDefault="008E5CE9">
      <w:r>
        <w:rPr>
          <w:b/>
          <w:color w:val="6A1B9A"/>
          <w:sz w:val="20"/>
        </w:rPr>
        <w:t xml:space="preserve">  5. </w:t>
      </w:r>
      <w:r>
        <w:rPr>
          <w:sz w:val="20"/>
        </w:rPr>
        <w:t>Degerlendirme rubrigine gore puanlama yapilir.</w:t>
      </w:r>
    </w:p>
    <w:p w:rsidR="00A645BF" w:rsidRDefault="008E5CE9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Tamamlanmis pratik gorevler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A645BF" w:rsidRDefault="008E5CE9">
      <w:r>
        <w:rPr>
          <w:b/>
          <w:color w:val="6A1B9A"/>
          <w:sz w:val="20"/>
        </w:rPr>
        <w:t xml:space="preserve">  1. </w:t>
      </w:r>
      <w:r>
        <w:rPr>
          <w:sz w:val="20"/>
        </w:rPr>
        <w:t>I</w:t>
      </w:r>
      <w:r>
        <w:rPr>
          <w:sz w:val="20"/>
        </w:rPr>
        <w:t>T mesleginde performans degerlendirme nasil yapilir?</w:t>
      </w:r>
    </w:p>
    <w:p w:rsidR="00A645BF" w:rsidRDefault="008E5CE9">
      <w:r>
        <w:rPr>
          <w:b/>
          <w:color w:val="6A1B9A"/>
          <w:sz w:val="20"/>
        </w:rPr>
        <w:t xml:space="preserve">  2. </w:t>
      </w:r>
      <w:r>
        <w:rPr>
          <w:sz w:val="20"/>
        </w:rPr>
        <w:t>Sertifika sinavlarinda pratik bolumler nasil isler?</w:t>
      </w:r>
    </w:p>
    <w:p w:rsidR="00A645BF" w:rsidRDefault="008E5CE9">
      <w:r>
        <w:rPr>
          <w:b/>
          <w:color w:val="6A1B9A"/>
          <w:sz w:val="20"/>
        </w:rPr>
        <w:t xml:space="preserve">  3. </w:t>
      </w:r>
      <w:r>
        <w:rPr>
          <w:sz w:val="20"/>
        </w:rPr>
        <w:t>Surekli mesleki gelisim neden onemlidir?</w:t>
      </w:r>
    </w:p>
    <w:p w:rsidR="00A645BF" w:rsidRDefault="008E5CE9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Egitim Bilimleri (performans degerlendirme), IT Yonetimi (yeterlilik testi)</w:t>
      </w:r>
    </w:p>
    <w:p w:rsidR="00A645BF" w:rsidRDefault="008E5CE9">
      <w:pPr>
        <w:spacing w:before="200"/>
      </w:pPr>
      <w:r>
        <w:rPr>
          <w:b/>
          <w:color w:val="6A1B9A"/>
          <w:sz w:val="24"/>
        </w:rPr>
        <w:t xml:space="preserve">  </w:t>
      </w:r>
      <w:r>
        <w:rPr>
          <w:b/>
          <w:color w:val="6A1B9A"/>
          <w:sz w:val="24"/>
        </w:rPr>
        <w:t>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A645BF" w:rsidRDefault="008E5CE9">
            <w:r>
              <w:rPr>
                <w:sz w:val="20"/>
              </w:rPr>
              <w:t>Sinav sirasinda bilgisayar dondu ve yaptiginiz islemler kayboldu. Kalaan surede gorevleri yeniden yapabilir misiniz?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Sakin kalin, egitmene bilgi verin, ek sure talep edin, en onemli gorevlerden baslayin.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Gelecek nesil IT sinavi nasil olmali? Geleneksel sinav yerine hangi degerlendirme yontemleri kullanilabilir?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A645BF" w:rsidRDefault="00A645BF"/>
    <w:p w:rsidR="00A645BF" w:rsidRDefault="008E5CE9">
      <w:r>
        <w:rPr>
          <w:i/>
          <w:color w:val="2E7D32"/>
          <w:sz w:val="20"/>
        </w:rPr>
        <w:t xml:space="preserve">  Süre: 8 </w:t>
      </w:r>
      <w:r>
        <w:rPr>
          <w:i/>
          <w:color w:val="2E7D32"/>
          <w:sz w:val="20"/>
        </w:rPr>
        <w:t>dakika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A645BF" w:rsidRDefault="008E5CE9">
      <w:r>
        <w:rPr>
          <w:sz w:val="20"/>
        </w:rPr>
        <w:t xml:space="preserve">  ☐  Teorik sorulari cevaplayabildim.</w:t>
      </w:r>
    </w:p>
    <w:p w:rsidR="00A645BF" w:rsidRDefault="008E5CE9">
      <w:r>
        <w:rPr>
          <w:sz w:val="20"/>
        </w:rPr>
        <w:t xml:space="preserve">  ☐  Pratik gorevleri tamamlayabildim.</w:t>
      </w:r>
    </w:p>
    <w:p w:rsidR="00A645BF" w:rsidRDefault="008E5CE9">
      <w:r>
        <w:rPr>
          <w:sz w:val="20"/>
        </w:rPr>
        <w:lastRenderedPageBreak/>
        <w:t xml:space="preserve">  ☐  Zaman yonetimimi iyi yaptim.</w:t>
      </w:r>
    </w:p>
    <w:p w:rsidR="00A645BF" w:rsidRDefault="008E5CE9">
      <w:r>
        <w:rPr>
          <w:sz w:val="20"/>
        </w:rPr>
        <w:t xml:space="preserve">  ☐  Sinav kuralllarina uydum.</w:t>
      </w:r>
    </w:p>
    <w:p w:rsidR="00A645BF" w:rsidRDefault="008E5CE9">
      <w:r>
        <w:rPr>
          <w:sz w:val="20"/>
        </w:rPr>
        <w:t xml:space="preserve">  ☐  Sinav sonucumdan memnunum.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En iyi </w:t>
      </w:r>
      <w:r>
        <w:rPr>
          <w:sz w:val="20"/>
        </w:rPr>
        <w:t>performans gosterdigiim konu hangisiydi?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En cok zorlaindigim konu hangisiydi?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>Bir sonraki modul icin hazir miyim?</w:t>
      </w:r>
    </w:p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Modul 1 kac saat?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52 saat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Sinav kac bolum?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 bolum (Teorik + Pratik)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Teorik sinav suresi?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30 dakika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Pratik sinav suresi?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20 dakika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Gecme notu?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Her bolumden en az %60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A645BF" w:rsidRDefault="008E5CE9">
      <w:r>
        <w:rPr>
          <w:b/>
          <w:color w:val="2E7D32"/>
          <w:sz w:val="20"/>
        </w:rPr>
        <w:t>Açık Uçlu: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>Sinav sistemi adil mi?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Pratik mi teorik mi daha onemli?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>Sinav kaygisi nasil yonetilir?</w:t>
      </w:r>
    </w:p>
    <w:p w:rsidR="00A645BF" w:rsidRDefault="008E5CE9">
      <w:r>
        <w:rPr>
          <w:b/>
          <w:color w:val="2E7D32"/>
          <w:sz w:val="20"/>
        </w:rPr>
        <w:t xml:space="preserve">Eleştirel </w:t>
      </w:r>
      <w:r>
        <w:rPr>
          <w:b/>
          <w:color w:val="2E7D32"/>
          <w:sz w:val="20"/>
        </w:rPr>
        <w:t>Düşünme:</w:t>
      </w:r>
    </w:p>
    <w:p w:rsidR="00A645BF" w:rsidRDefault="008E5CE9">
      <w:r>
        <w:rPr>
          <w:b/>
          <w:color w:val="2E7D32"/>
          <w:sz w:val="20"/>
        </w:rPr>
        <w:t xml:space="preserve">  1. </w:t>
      </w:r>
      <w:r>
        <w:rPr>
          <w:sz w:val="20"/>
        </w:rPr>
        <w:t>Tek seferlik sinav gercek becerileri olcebilir mi?</w:t>
      </w:r>
    </w:p>
    <w:p w:rsidR="00A645BF" w:rsidRDefault="008E5CE9">
      <w:r>
        <w:rPr>
          <w:b/>
          <w:color w:val="2E7D32"/>
          <w:sz w:val="20"/>
        </w:rPr>
        <w:t xml:space="preserve">  2. </w:t>
      </w:r>
      <w:r>
        <w:rPr>
          <w:sz w:val="20"/>
        </w:rPr>
        <w:t>Portfolio degerlendirme daha mi iyi olur?</w:t>
      </w:r>
    </w:p>
    <w:p w:rsidR="00A645BF" w:rsidRDefault="008E5CE9">
      <w:r>
        <w:rPr>
          <w:b/>
          <w:color w:val="2E7D32"/>
          <w:sz w:val="20"/>
        </w:rPr>
        <w:t xml:space="preserve">  3. </w:t>
      </w:r>
      <w:r>
        <w:rPr>
          <w:sz w:val="20"/>
        </w:rPr>
        <w:t>Sinavsiz degerlendirme mumkun mu?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A645BF" w:rsidRDefault="008E5CE9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Adım Adım Uygulama: "Modul Sonu Sinavi"</w:t>
      </w:r>
    </w:p>
    <w:p w:rsidR="00A645BF" w:rsidRDefault="008E5CE9">
      <w:r>
        <w:rPr>
          <w:b/>
          <w:color w:val="1B2A4A"/>
          <w:sz w:val="20"/>
        </w:rPr>
        <w:t xml:space="preserve">Hedef: </w:t>
      </w:r>
      <w:r>
        <w:rPr>
          <w:sz w:val="20"/>
        </w:rPr>
        <w:t>Teorik ve pratik degerlendirmeyi tamamlamak.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1. Kagit Dagitim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Sinav kagitlarini dagitin ve kurallariri aciklayin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Sinav baslar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2.</w:t>
            </w:r>
            <w:r>
              <w:rPr>
                <w:sz w:val="18"/>
              </w:rPr>
              <w:t xml:space="preserve"> Teorik Bolum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20 soru, 30 dakika sure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Teorik bilgi olculur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3. Pratik Bolum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 gorev, 20 dakika sure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Pratik beceri olculur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4. Toplama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Sinav kagitlarini ve pratik sonuclari toplayin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Sinav biter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5. Kapanis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Sonuc aciklama tarihi ve Modul 2 hakkinda bilgi ver</w:t>
            </w:r>
            <w:r>
              <w:rPr>
                <w:sz w:val="18"/>
              </w:rPr>
              <w:t>in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Modul 1 tamamlanir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Her iki bolumden de en az %60 basari.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Canlı Demo: "Sinav Uygulama"</w:t>
      </w:r>
    </w:p>
    <w:p w:rsidR="00A645BF" w:rsidRDefault="008E5CE9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Sinav kurallarini aciklar, zaman yonetim</w:t>
      </w:r>
      <w:r>
        <w:rPr>
          <w:sz w:val="20"/>
        </w:rPr>
        <w:t>ini yapar, gozetmenlik eder.</w:t>
      </w:r>
    </w:p>
    <w:p w:rsidR="00A645BF" w:rsidRDefault="008E5CE9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Sinavi bireysel olarak tamamlar.</w:t>
      </w:r>
    </w:p>
    <w:p w:rsidR="00A645BF" w:rsidRDefault="008E5CE9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Sorulari dikkatli okuyun, once bildiginiz sorulari cevaplayin.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645BF">
        <w:trPr>
          <w:jc w:val="center"/>
        </w:trPr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Teorik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20 soruluk yazili sinav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Pratik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 gorev tabanli bilgisayar sinavi</w:t>
            </w:r>
          </w:p>
        </w:tc>
      </w:tr>
      <w:tr w:rsidR="00A645BF">
        <w:trPr>
          <w:jc w:val="center"/>
        </w:trPr>
        <w:tc>
          <w:tcPr>
            <w:tcW w:w="3213" w:type="dxa"/>
          </w:tcPr>
          <w:p w:rsidR="00A645BF" w:rsidRDefault="008E5CE9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Derleme</w:t>
            </w:r>
          </w:p>
        </w:tc>
        <w:tc>
          <w:tcPr>
            <w:tcW w:w="3213" w:type="dxa"/>
          </w:tcPr>
          <w:p w:rsidR="00A645BF" w:rsidRDefault="008E5CE9">
            <w:r>
              <w:rPr>
                <w:sz w:val="18"/>
              </w:rPr>
              <w:t>Sinav sonrasi oz degerlendirme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pPr>
        <w:spacing w:before="200"/>
      </w:pPr>
      <w:r>
        <w:rPr>
          <w:b/>
          <w:color w:val="C62828"/>
          <w:sz w:val="24"/>
        </w:rPr>
        <w:t xml:space="preserve">  Vaka Çalışması: "Sinav Sonrasi Degerlendirme"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A645BF" w:rsidRDefault="008E5CE9">
            <w:r>
              <w:rPr>
                <w:sz w:val="20"/>
              </w:rPr>
              <w:t>Sinav sonuclari aciklandi. Teorik bolumde %80, pratik bolumde %55 aldiniz. Pratik bolumde zayif kaldiiniz konulari belirleyip gelisim plani olusturun.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Kisisel gelisim plani: zayif konular, c</w:t>
      </w:r>
      <w:r>
        <w:rPr>
          <w:sz w:val="20"/>
        </w:rPr>
        <w:t>alisma hedefleri ve zamanlama.</w:t>
      </w:r>
    </w:p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645BF" w:rsidRDefault="008E5CE9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645BF" w:rsidRDefault="008E5CE9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A645BF" w:rsidRDefault="008E5CE9">
      <w:r>
        <w:rPr>
          <w:sz w:val="20"/>
        </w:rPr>
        <w:t xml:space="preserve">Modul 1: Bilgisayara Giris basariyla tamamlandi. 52 saatlik egitimde BT temel kavramlari, </w:t>
      </w:r>
      <w:r>
        <w:rPr>
          <w:sz w:val="20"/>
        </w:rPr>
        <w:t>BIOS, IS kurulumu, suruculer ve IS bilesenlerini ogrendik.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Modul 1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BT Kavramlari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BIOS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IS Kurulumu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Suruculer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IS Bilesenleri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Dosya Yonetimi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Sistem Araclari</w:t>
            </w:r>
          </w:p>
        </w:tc>
      </w:tr>
      <w:tr w:rsidR="00A645BF">
        <w:trPr>
          <w:jc w:val="center"/>
        </w:trPr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Sorun Giderme</w:t>
            </w:r>
          </w:p>
        </w:tc>
        <w:tc>
          <w:tcPr>
            <w:tcW w:w="4819" w:type="dxa"/>
            <w:shd w:val="clear" w:color="auto" w:fill="F5F5F5"/>
          </w:tcPr>
          <w:p w:rsidR="00A645BF" w:rsidRDefault="008E5CE9">
            <w:r>
              <w:rPr>
                <w:b/>
                <w:color w:val="1B2A4A"/>
                <w:sz w:val="20"/>
              </w:rPr>
              <w:t xml:space="preserve">  Degerlendirme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A645BF" w:rsidRDefault="008E5CE9">
      <w:r>
        <w:rPr>
          <w:sz w:val="20"/>
        </w:rPr>
        <w:t>Modul 1 tamamlandi! Bir sonraki modul: Internet ve E-Posta Yonetimi. Ag turleri ve internet baglanti yontemlerini arastirarak gelin.</w:t>
      </w:r>
    </w:p>
    <w:p w:rsidR="00A645BF" w:rsidRDefault="008E5CE9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A645BF" w:rsidRDefault="008E5CE9">
            <w:r>
              <w:rPr>
                <w:sz w:val="20"/>
              </w:rPr>
              <w:t>Gorev: Modul 2 ye hazirlik olarak ag turleri (LAN, WAN, WLAN) ve internet baglanti yontemlerini arast</w:t>
            </w:r>
            <w:r>
              <w:rPr>
                <w:sz w:val="20"/>
              </w:rPr>
              <w:t>irin.</w:t>
            </w:r>
            <w:r>
              <w:rPr>
                <w:sz w:val="20"/>
              </w:rPr>
              <w:br/>
              <w:t>Teslim: Modul 2 nin ilk dersi.</w:t>
            </w:r>
            <w:r>
              <w:rPr>
                <w:sz w:val="20"/>
              </w:rPr>
              <w:br/>
              <w:t>Kriter: En az 3 ag turu ve 3 baglanti yonteminin aciklanmasi.</w:t>
            </w:r>
          </w:p>
        </w:tc>
      </w:tr>
    </w:tbl>
    <w:p w:rsidR="00A645BF" w:rsidRDefault="00A645BF"/>
    <w:p w:rsidR="00A645BF" w:rsidRDefault="008E5CE9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645BF" w:rsidRDefault="008E5CE9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A645BF" w:rsidRDefault="00A645BF"/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A645BF" w:rsidRDefault="008E5CE9">
      <w:pPr>
        <w:pStyle w:val="ListeMaddemi"/>
      </w:pPr>
      <w:r>
        <w:rPr>
          <w:sz w:val="20"/>
        </w:rPr>
        <w:t xml:space="preserve">Sinav </w:t>
      </w:r>
      <w:r>
        <w:rPr>
          <w:sz w:val="20"/>
        </w:rPr>
        <w:t>kagitlarini yeterli sayida bastirin.</w:t>
      </w:r>
    </w:p>
    <w:p w:rsidR="00A645BF" w:rsidRDefault="008E5CE9">
      <w:pPr>
        <w:pStyle w:val="ListeMaddemi"/>
      </w:pPr>
      <w:r>
        <w:rPr>
          <w:sz w:val="20"/>
        </w:rPr>
        <w:t>Bilgisayarlarin sinav icin hazir oldugundan emin olun.</w:t>
      </w:r>
    </w:p>
    <w:p w:rsidR="00A645BF" w:rsidRDefault="008E5CE9">
      <w:pPr>
        <w:pStyle w:val="ListeMaddemi"/>
      </w:pPr>
      <w:r>
        <w:rPr>
          <w:sz w:val="20"/>
        </w:rPr>
        <w:t>Degerlendirme rubrigini hazirlayin.</w:t>
      </w:r>
    </w:p>
    <w:p w:rsidR="00A645BF" w:rsidRDefault="008E5CE9">
      <w:pPr>
        <w:pStyle w:val="ListeMaddemi"/>
      </w:pPr>
      <w:r>
        <w:rPr>
          <w:sz w:val="20"/>
        </w:rPr>
        <w:t>Yedek sinav kagidi bulundurun.</w:t>
      </w:r>
    </w:p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645BF">
        <w:trPr>
          <w:jc w:val="center"/>
        </w:trPr>
        <w:tc>
          <w:tcPr>
            <w:tcW w:w="4819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A645BF" w:rsidRDefault="008E5CE9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Sinav kaygisi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 xml:space="preserve">Motivasyon konusmasi yapiin ve sakin </w:t>
            </w:r>
            <w:r>
              <w:rPr>
                <w:sz w:val="18"/>
              </w:rPr>
              <w:t>ortam olusturun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Zaman yetmiiyor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>Once kolay sorulari cevaplayin deneyimi paylasin</w:t>
            </w:r>
          </w:p>
        </w:tc>
      </w:tr>
      <w:tr w:rsidR="00A645BF">
        <w:trPr>
          <w:jc w:val="center"/>
        </w:trPr>
        <w:tc>
          <w:tcPr>
            <w:tcW w:w="4819" w:type="dxa"/>
          </w:tcPr>
          <w:p w:rsidR="00A645BF" w:rsidRDefault="008E5CE9">
            <w:r>
              <w:rPr>
                <w:sz w:val="18"/>
              </w:rPr>
              <w:t>Bilgisayar sorunu</w:t>
            </w:r>
          </w:p>
        </w:tc>
        <w:tc>
          <w:tcPr>
            <w:tcW w:w="4819" w:type="dxa"/>
          </w:tcPr>
          <w:p w:rsidR="00A645BF" w:rsidRDefault="008E5CE9">
            <w:r>
              <w:rPr>
                <w:sz w:val="18"/>
              </w:rPr>
              <w:t>Yedek bilgisayar hazir tutun</w:t>
            </w:r>
          </w:p>
        </w:tc>
      </w:tr>
    </w:tbl>
    <w:p w:rsidR="00A645BF" w:rsidRDefault="00A645BF"/>
    <w:p w:rsidR="00A645BF" w:rsidRDefault="008E5CE9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Teorik %60, Pratik %40.</w:t>
      </w:r>
    </w:p>
    <w:p w:rsidR="00A645BF" w:rsidRDefault="008E5CE9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645BF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A645BF" w:rsidRDefault="008E5CE9">
            <w:r>
              <w:rPr>
                <w:sz w:val="20"/>
              </w:rPr>
              <w:t xml:space="preserve">Bilgisayar erisimi yoksa pratik bolum sozlu sinav </w:t>
            </w:r>
            <w:r>
              <w:rPr>
                <w:sz w:val="20"/>
              </w:rPr>
              <w:t>seklinde yapilabilir.</w:t>
            </w:r>
          </w:p>
        </w:tc>
      </w:tr>
    </w:tbl>
    <w:p w:rsidR="00A645BF" w:rsidRDefault="00A645BF"/>
    <w:sectPr w:rsidR="00A645BF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E5CE9"/>
    <w:rsid w:val="00A645B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65B0D7E-01D7-4C6E-AC7F-988229405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7186</Words>
  <Characters>40962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48052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3</cp:revision>
  <dcterms:created xsi:type="dcterms:W3CDTF">2013-12-23T23:15:00Z</dcterms:created>
  <dcterms:modified xsi:type="dcterms:W3CDTF">2026-05-28T14:39:00Z</dcterms:modified>
  <cp:category/>
</cp:coreProperties>
</file>