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45-48.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45-48.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45. Saat</w:t>
            </w:r>
          </w:p>
        </w:tc>
        <w:tc>
          <w:tcPr>
            <w:tcW w:type="dxa" w:w="3213"/>
          </w:tcPr>
          <w:p>
            <w:r>
              <w:rPr>
                <w:sz w:val="18"/>
              </w:rPr>
              <w:t>Masaustu Kisiselestirme</w:t>
            </w:r>
          </w:p>
        </w:tc>
        <w:tc>
          <w:tcPr>
            <w:tcW w:type="dxa" w:w="3213"/>
          </w:tcPr>
          <w:p>
            <w:r>
              <w:rPr>
                <w:sz w:val="18"/>
              </w:rPr>
              <w:t>45 dk</w:t>
            </w:r>
          </w:p>
        </w:tc>
      </w:tr>
      <w:tr>
        <w:tc>
          <w:tcPr>
            <w:tcW w:type="dxa" w:w="3213"/>
          </w:tcPr>
          <w:p>
            <w:r>
              <w:rPr>
                <w:sz w:val="18"/>
              </w:rPr>
              <w:t>46. Saat</w:t>
            </w:r>
          </w:p>
        </w:tc>
        <w:tc>
          <w:tcPr>
            <w:tcW w:type="dxa" w:w="3213"/>
          </w:tcPr>
          <w:p>
            <w:r>
              <w:rPr>
                <w:sz w:val="18"/>
              </w:rPr>
              <w:t>Ekran ve Goruntu Ayarlari</w:t>
            </w:r>
          </w:p>
        </w:tc>
        <w:tc>
          <w:tcPr>
            <w:tcW w:type="dxa" w:w="3213"/>
          </w:tcPr>
          <w:p>
            <w:r>
              <w:rPr>
                <w:sz w:val="18"/>
              </w:rPr>
              <w:t>45 dk</w:t>
            </w:r>
          </w:p>
        </w:tc>
      </w:tr>
      <w:tr>
        <w:tc>
          <w:tcPr>
            <w:tcW w:type="dxa" w:w="3213"/>
          </w:tcPr>
          <w:p>
            <w:r>
              <w:rPr>
                <w:sz w:val="18"/>
              </w:rPr>
              <w:t>47. Saat</w:t>
            </w:r>
          </w:p>
        </w:tc>
        <w:tc>
          <w:tcPr>
            <w:tcW w:type="dxa" w:w="3213"/>
          </w:tcPr>
          <w:p>
            <w:r>
              <w:rPr>
                <w:sz w:val="18"/>
              </w:rPr>
              <w:t>Ses ve Sistem Bildirimleri Ayarlari</w:t>
            </w:r>
          </w:p>
        </w:tc>
        <w:tc>
          <w:tcPr>
            <w:tcW w:type="dxa" w:w="3213"/>
          </w:tcPr>
          <w:p>
            <w:r>
              <w:rPr>
                <w:sz w:val="18"/>
              </w:rPr>
              <w:t>45 dk</w:t>
            </w:r>
          </w:p>
        </w:tc>
      </w:tr>
      <w:tr>
        <w:tc>
          <w:tcPr>
            <w:tcW w:type="dxa" w:w="3213"/>
          </w:tcPr>
          <w:p>
            <w:r>
              <w:rPr>
                <w:sz w:val="18"/>
              </w:rPr>
              <w:t>48. Saat</w:t>
            </w:r>
          </w:p>
        </w:tc>
        <w:tc>
          <w:tcPr>
            <w:tcW w:type="dxa" w:w="3213"/>
          </w:tcPr>
          <w:p>
            <w:r>
              <w:rPr>
                <w:sz w:val="18"/>
              </w:rPr>
              <w:t>Isletim Sistemi Bilesenleri Genel Tekrar</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45. SAAT  ━━━</w:t>
      </w:r>
    </w:p>
    <w:p>
      <w:pPr>
        <w:jc w:val="center"/>
      </w:pPr>
      <w:r>
        <w:rPr>
          <w:color w:val="2C6FAD"/>
          <w:sz w:val="32"/>
        </w:rPr>
        <w:t>Masaustu Kisiselestirme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Masaustu elemanlarini kullanici tercihlerine gore kisisellestirir ve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1.E.5.1</w:t>
            </w:r>
          </w:p>
        </w:tc>
        <w:tc>
          <w:tcPr>
            <w:tcW w:type="dxa" w:w="3213"/>
          </w:tcPr>
          <w:p>
            <w:r>
              <w:rPr>
                <w:sz w:val="18"/>
              </w:rPr>
              <w:t>Masaustu elemanlarini kullanici tercihlerine gore ekler veya cikarir.</w:t>
            </w:r>
          </w:p>
        </w:tc>
        <w:tc>
          <w:tcPr>
            <w:tcW w:type="dxa" w:w="3213"/>
          </w:tcPr>
          <w:p>
            <w:r>
              <w:rPr>
                <w:sz w:val="18"/>
              </w:rPr>
              <w:t>Uygulama</w:t>
            </w:r>
          </w:p>
        </w:tc>
      </w:tr>
      <w:tr>
        <w:tc>
          <w:tcPr>
            <w:tcW w:type="dxa" w:w="3213"/>
          </w:tcPr>
          <w:p>
            <w:r>
              <w:rPr>
                <w:sz w:val="18"/>
              </w:rPr>
              <w:t>1.E.5.2</w:t>
            </w:r>
          </w:p>
        </w:tc>
        <w:tc>
          <w:tcPr>
            <w:tcW w:type="dxa" w:w="3213"/>
          </w:tcPr>
          <w:p>
            <w:r>
              <w:rPr>
                <w:sz w:val="18"/>
              </w:rPr>
              <w:t>Masaustu ekran ayarlarini (tema, duvar kagidi, gorev cubugu) kisisellestirir.</w:t>
            </w:r>
          </w:p>
        </w:tc>
        <w:tc>
          <w:tcPr>
            <w:tcW w:type="dxa" w:w="3213"/>
          </w:tcPr>
          <w:p>
            <w:r>
              <w:rPr>
                <w:sz w:val="18"/>
              </w:rPr>
              <w:t>Uygulama</w:t>
            </w:r>
          </w:p>
        </w:tc>
      </w:tr>
      <w:tr>
        <w:tc>
          <w:tcPr>
            <w:tcW w:type="dxa" w:w="3213"/>
          </w:tcPr>
          <w:p>
            <w:r>
              <w:rPr>
                <w:sz w:val="18"/>
              </w:rPr>
              <w:t>1.E.5.3</w:t>
            </w:r>
          </w:p>
        </w:tc>
        <w:tc>
          <w:tcPr>
            <w:tcW w:type="dxa" w:w="3213"/>
          </w:tcPr>
          <w:p>
            <w:r>
              <w:rPr>
                <w:sz w:val="18"/>
              </w:rPr>
              <w:t>Baslat menusu ve gorev cubugu duzenleme islemlerini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Masaustu ortamini, simgeleri ve temel fare kullanimini bilmek.</w:t>
      </w:r>
    </w:p>
    <w:p>
      <w:pPr>
        <w:spacing w:before="200"/>
      </w:pPr>
      <w:r>
        <w:rPr>
          <w:b/>
          <w:color w:val="757575"/>
          <w:sz w:val="24"/>
        </w:rPr>
        <w:t xml:space="preserve">  Öğrencinin Bilmesi Gerekenler</w:t>
      </w:r>
    </w:p>
    <w:p>
      <w:pPr>
        <w:pStyle w:val="ListBullet"/>
      </w:pPr>
      <w:r>
        <w:rPr>
          <w:sz w:val="20"/>
        </w:rPr>
        <w:t>Masaustundeki temel elemanlari (simgeler, gorev cubugu, Baslat menusu).</w:t>
      </w:r>
    </w:p>
    <w:p>
      <w:pPr>
        <w:pStyle w:val="ListBullet"/>
      </w:pPr>
      <w:r>
        <w:rPr>
          <w:sz w:val="20"/>
        </w:rPr>
        <w:t>Sag tiklama menusunun islevlerini.</w:t>
      </w:r>
    </w:p>
    <w:p>
      <w:pPr>
        <w:pStyle w:val="ListBullet"/>
      </w:pPr>
      <w:r>
        <w:rPr>
          <w:sz w:val="20"/>
        </w:rPr>
        <w:t>Kisayol olusturma kavramini.</w:t>
      </w:r>
    </w:p>
    <w:p>
      <w:pPr>
        <w:spacing w:before="200"/>
      </w:pPr>
      <w:r>
        <w:rPr>
          <w:b/>
          <w:color w:val="757575"/>
          <w:sz w:val="24"/>
        </w:rPr>
        <w:t xml:space="preserve">  Olası Kavram Yanılgıları</w:t>
      </w:r>
    </w:p>
    <w:p>
      <w:pPr>
        <w:pStyle w:val="ListBullet"/>
      </w:pPr>
      <w:r>
        <w:rPr>
          <w:sz w:val="20"/>
        </w:rPr>
        <w:t>Tema degistirmenin sadece duvar kagidini degistirdigi sanilmasi.</w:t>
      </w:r>
    </w:p>
    <w:p>
      <w:pPr>
        <w:pStyle w:val="ListBullet"/>
      </w:pPr>
      <w:r>
        <w:rPr>
          <w:sz w:val="20"/>
        </w:rPr>
        <w:t>Gorev cubugunun sabit ve degistirilemez oldugu dusuncesi.</w:t>
      </w:r>
    </w:p>
    <w:p>
      <w:pPr>
        <w:pStyle w:val="ListBullet"/>
      </w:pPr>
      <w:r>
        <w:rPr>
          <w:sz w:val="20"/>
        </w:rPr>
        <w:t>Simge boyutunun sadece ekran cozunurlugune bagli oldugu yanilgisi.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Kisiselestirme ayarlari</w:t>
      </w:r>
    </w:p>
    <w:p>
      <w:pPr>
        <w:pStyle w:val="ListBullet"/>
      </w:pPr>
      <w:r>
        <w:rPr>
          <w:sz w:val="20"/>
        </w:rPr>
        <w:t>Ornek tema dosyalari</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"Calisma masanizi veya odanizi kendi zevkinize gore duzenlediginizde kendinizi daha verimli hissedersiniz. Bilgisayarinizin masaustu de dijital calisma alaninizdir; onu kendinize ozel kilmaya hazir misiniz?"</w:t>
      </w:r>
    </w:p>
    <w:p>
      <w:r>
        <w:rPr>
          <w:b/>
          <w:color w:val="1B2A4A"/>
          <w:sz w:val="20"/>
        </w:rPr>
        <w:t xml:space="preserve">Günlük Hayat Bağlantısı: </w:t>
      </w:r>
      <w:r>
        <w:rPr>
          <w:sz w:val="20"/>
        </w:rPr>
        <w:t>Telefonunuzun ana ekranini kisisellestiirdiginiz gibi bilgisayar masaustunu de kendinize gore duzenleyebilirsiniz.</w:t>
      </w:r>
    </w:p>
    <w:p>
      <w:pPr>
        <w:spacing w:before="200"/>
      </w:pPr>
      <w:r>
        <w:rPr>
          <w:b/>
          <w:color w:val="2C6FAD"/>
          <w:sz w:val="24"/>
        </w:rPr>
        <w:t xml:space="preserve">  Ön Bilgi Yoklama Soruları</w:t>
      </w:r>
    </w:p>
    <w:p>
      <w:r>
        <w:rPr>
          <w:b/>
          <w:color w:val="2C6FAD"/>
          <w:sz w:val="20"/>
        </w:rPr>
        <w:t xml:space="preserve">  1. </w:t>
      </w:r>
      <w:r>
        <w:rPr>
          <w:sz w:val="20"/>
        </w:rPr>
        <w:t>Tema nedir?</w:t>
      </w:r>
    </w:p>
    <w:p>
      <w:r>
        <w:rPr>
          <w:b/>
          <w:color w:val="2C6FAD"/>
          <w:sz w:val="20"/>
        </w:rPr>
        <w:t xml:space="preserve">  2. </w:t>
      </w:r>
      <w:r>
        <w:rPr>
          <w:sz w:val="20"/>
        </w:rPr>
        <w:t>Gorev cubugu nerededir?</w:t>
      </w:r>
    </w:p>
    <w:p>
      <w:r>
        <w:rPr>
          <w:b/>
          <w:color w:val="2C6FAD"/>
          <w:sz w:val="20"/>
        </w:rPr>
        <w:t xml:space="preserve">  3. </w:t>
      </w:r>
      <w:r>
        <w:rPr>
          <w:sz w:val="20"/>
        </w:rPr>
        <w:t>Masaustu simgelerini nasil buyutursunuz?</w:t>
      </w:r>
    </w:p>
    <w:p>
      <w:pPr>
        <w:spacing w:before="200"/>
      </w:pPr>
      <w:r>
        <w:rPr>
          <w:b/>
          <w:color w:val="2C6FAD"/>
          <w:sz w:val="24"/>
        </w:rPr>
        <w:t xml:space="preserve">  Motivasyon Etkinliği: "Uc Masaustu Karsilastirmasi"</w:t>
      </w:r>
    </w:p>
    <w:p>
      <w:r>
        <w:rPr>
          <w:b/>
          <w:color w:val="1B2A4A"/>
          <w:sz w:val="20"/>
        </w:rPr>
        <w:t xml:space="preserve">Açıklama: </w:t>
      </w:r>
      <w:r>
        <w:rPr>
          <w:sz w:val="20"/>
        </w:rPr>
        <w:t>Farkli tasarimlardaki masaustu gorsellerini karsilastirma tartismasi.</w:t>
      </w:r>
    </w:p>
    <w:p>
      <w:r>
        <w:rPr>
          <w:b/>
          <w:color w:val="1B2A4A"/>
          <w:sz w:val="20"/>
        </w:rPr>
        <w:t xml:space="preserve">Yönerge: </w:t>
      </w:r>
      <w:r>
        <w:rPr>
          <w:sz w:val="20"/>
        </w:rPr>
        <w:t>Egitmen uc farkli masaustu gorseli gosterir (profesyonel, eglenceli, minimalist). Ogrenciler hangisinin daha verimli oldugunu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bir ise basladiniz ve size verilen bilgisayarin masaustu cok karisik: 100 simge, devasa gorev cubugu, goz yorucu renkler. Nasil duzeltirsiniz?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"Kisiselestirme Kesfetme"</w:t>
      </w:r>
    </w:p>
    <w:p>
      <w:r>
        <w:rPr>
          <w:b/>
          <w:color w:val="1B2A4A"/>
          <w:sz w:val="20"/>
        </w:rPr>
        <w:t xml:space="preserve">Türü: </w:t>
      </w:r>
      <w:r>
        <w:rPr>
          <w:sz w:val="20"/>
        </w:rPr>
        <w:t>Bireysel Uygulamali Calisma</w:t>
      </w:r>
    </w:p>
    <w:p>
      <w:r>
        <w:rPr>
          <w:b/>
          <w:color w:val="1B2A4A"/>
          <w:sz w:val="20"/>
        </w:rPr>
        <w:t xml:space="preserve">Amacı: </w:t>
      </w:r>
      <w:r>
        <w:rPr>
          <w:sz w:val="20"/>
        </w:rPr>
        <w:t>Masaustu kisiselestirme seceneklerini kesfetmek.</w:t>
      </w:r>
    </w:p>
    <w:p>
      <w:r>
        <w:rPr>
          <w:b/>
          <w:color w:val="1B2A4A"/>
          <w:sz w:val="20"/>
        </w:rPr>
        <w:t xml:space="preserve">Malzemeler: </w:t>
      </w:r>
      <w:r>
        <w:rPr>
          <w:sz w:val="20"/>
        </w:rPr>
        <w:t>Bilgisayar, Kisiselestirme menusu, ornek duvar kagitlari</w:t>
      </w:r>
    </w:p>
    <w:p>
      <w:pPr>
        <w:spacing w:before="200"/>
      </w:pPr>
      <w:r>
        <w:rPr>
          <w:b/>
          <w:color w:val="007A7A"/>
          <w:sz w:val="24"/>
        </w:rPr>
        <w:t xml:space="preserve">  Yönerge Adımları</w:t>
      </w:r>
    </w:p>
    <w:p>
      <w:r>
        <w:rPr>
          <w:b/>
          <w:color w:val="007A7A"/>
          <w:sz w:val="20"/>
        </w:rPr>
        <w:t xml:space="preserve">  1. </w:t>
      </w:r>
      <w:r>
        <w:rPr>
          <w:sz w:val="20"/>
        </w:rPr>
        <w:t>Masaustunde sag tiklayin ve Kisiselestir secenegini acin.</w:t>
      </w:r>
    </w:p>
    <w:p>
      <w:r>
        <w:rPr>
          <w:b/>
          <w:color w:val="007A7A"/>
          <w:sz w:val="20"/>
        </w:rPr>
        <w:t xml:space="preserve">  2. </w:t>
      </w:r>
      <w:r>
        <w:rPr>
          <w:sz w:val="20"/>
        </w:rPr>
        <w:t>Arka Plan bolumunden duvar kagidini degistirin.</w:t>
      </w:r>
    </w:p>
    <w:p>
      <w:r>
        <w:rPr>
          <w:b/>
          <w:color w:val="007A7A"/>
          <w:sz w:val="20"/>
        </w:rPr>
        <w:t xml:space="preserve">  3. </w:t>
      </w:r>
      <w:r>
        <w:rPr>
          <w:sz w:val="20"/>
        </w:rPr>
        <w:t>Renkler bolumunden vurgu rengini degistirin.</w:t>
      </w:r>
    </w:p>
    <w:p>
      <w:r>
        <w:rPr>
          <w:b/>
          <w:color w:val="007A7A"/>
          <w:sz w:val="20"/>
        </w:rPr>
        <w:t xml:space="preserve">  4. </w:t>
      </w:r>
      <w:r>
        <w:rPr>
          <w:sz w:val="20"/>
        </w:rPr>
        <w:t>Temalar bolumunu inceleyin.</w:t>
      </w:r>
    </w:p>
    <w:p>
      <w:r>
        <w:rPr>
          <w:b/>
          <w:color w:val="007A7A"/>
          <w:sz w:val="20"/>
        </w:rPr>
        <w:t xml:space="preserve">  5. </w:t>
      </w:r>
      <w:r>
        <w:rPr>
          <w:sz w:val="20"/>
        </w:rPr>
        <w:t>Gorev cubuguna sag tiklayip ayarlarini inceleyin.</w:t>
      </w:r>
    </w:p>
    <w:p>
      <w:r>
        <w:rPr>
          <w:b/>
          <w:color w:val="1B2A4A"/>
          <w:sz w:val="20"/>
        </w:rPr>
        <w:t xml:space="preserve">Öğrenci Rolü: </w:t>
      </w:r>
      <w:r>
        <w:rPr>
          <w:sz w:val="20"/>
        </w:rPr>
        <w:t>Tasarimci: masaustunu kendi zevkine gore duzenleyen</w:t>
      </w:r>
    </w:p>
    <w:p>
      <w:r>
        <w:rPr>
          <w:b/>
          <w:color w:val="1B2A4A"/>
          <w:sz w:val="20"/>
        </w:rPr>
        <w:t xml:space="preserve">Öğretmen Rolü: </w:t>
      </w:r>
      <w:r>
        <w:rPr>
          <w:sz w:val="20"/>
        </w:rPr>
        <w:t>Secenekleri tanitir ve geri donulemez ayarlar konusunda uyarir</w:t>
      </w:r>
    </w:p>
    <w:p>
      <w:r>
        <w:rPr>
          <w:b/>
          <w:color w:val="1B2A4A"/>
          <w:sz w:val="20"/>
        </w:rPr>
        <w:t xml:space="preserve">Beklenen Ürün: </w:t>
      </w:r>
      <w:r>
        <w:rPr>
          <w:sz w:val="20"/>
        </w:rPr>
        <w:t>Kisisellestirilmis masaustu ekran goruntusu</w:t>
      </w:r>
    </w:p>
    <w:p>
      <w:pPr>
        <w:spacing w:before="200"/>
      </w:pPr>
      <w:r>
        <w:rPr>
          <w:b/>
          <w:color w:val="007A7A"/>
          <w:sz w:val="24"/>
        </w:rPr>
        <w:t xml:space="preserve">  Araştırma Soruları</w:t>
      </w:r>
    </w:p>
    <w:p>
      <w:r>
        <w:rPr>
          <w:b/>
          <w:color w:val="007A7A"/>
          <w:sz w:val="20"/>
        </w:rPr>
        <w:t xml:space="preserve">  1. </w:t>
      </w:r>
      <w:r>
        <w:rPr>
          <w:sz w:val="20"/>
        </w:rPr>
        <w:t>Ucuncu parti tema uygulamalari guvenli mi?</w:t>
      </w:r>
    </w:p>
    <w:p>
      <w:r>
        <w:rPr>
          <w:b/>
          <w:color w:val="007A7A"/>
          <w:sz w:val="20"/>
        </w:rPr>
        <w:t xml:space="preserve">  2. </w:t>
      </w:r>
      <w:r>
        <w:rPr>
          <w:sz w:val="20"/>
        </w:rPr>
        <w:t>Windows temaları nereden indirilir?</w:t>
      </w:r>
    </w:p>
    <w:p>
      <w:r>
        <w:rPr>
          <w:b/>
          <w:color w:val="007A7A"/>
          <w:sz w:val="20"/>
        </w:rPr>
        <w:t xml:space="preserve">  3. </w:t>
      </w:r>
      <w:r>
        <w:rPr>
          <w:sz w:val="20"/>
        </w:rPr>
        <w:t>Rainmeter gibi masaustu widget araclari nedir?</w:t>
      </w:r>
    </w:p>
    <w:p>
      <w:r>
        <w:rPr>
          <w:b/>
          <w:color w:val="1B2A4A"/>
          <w:sz w:val="20"/>
        </w:rPr>
        <w:t xml:space="preserve">Grupla Çalışma Kuralları: </w:t>
      </w:r>
      <w:r>
        <w:rPr>
          <w:sz w:val="20"/>
        </w:rPr>
        <w:t>Degisiklikleri not alarak yapin; geri donebilmeniz icin orijinal ayarlari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Tema</w:t>
            </w:r>
          </w:p>
        </w:tc>
        <w:tc>
          <w:tcPr>
            <w:tcW w:type="dxa" w:w="2409"/>
          </w:tcPr>
          <w:p>
            <w:r>
              <w:rPr>
                <w:sz w:val="18"/>
              </w:rPr>
              <w:t>Duvar kagidi, renk, ses ve imlec paketlerinin birlesimi</w:t>
            </w:r>
          </w:p>
        </w:tc>
        <w:tc>
          <w:tcPr>
            <w:tcW w:type="dxa" w:w="2409"/>
          </w:tcPr>
          <w:p>
            <w:r>
              <w:rPr>
                <w:sz w:val="18"/>
              </w:rPr>
              <w:t>Windows varsayilan temaslari</w:t>
            </w:r>
          </w:p>
        </w:tc>
        <w:tc>
          <w:tcPr>
            <w:tcW w:type="dxa" w:w="2409"/>
          </w:tcPr>
          <w:p>
            <w:r>
              <w:rPr>
                <w:sz w:val="18"/>
              </w:rPr>
              <w:t>Tema ayarlari ekrani</w:t>
            </w:r>
          </w:p>
        </w:tc>
      </w:tr>
      <w:tr>
        <w:tc>
          <w:tcPr>
            <w:tcW w:type="dxa" w:w="2409"/>
          </w:tcPr>
          <w:p>
            <w:r>
              <w:rPr>
                <w:sz w:val="18"/>
              </w:rPr>
              <w:t>Duvar Kagidi</w:t>
            </w:r>
          </w:p>
        </w:tc>
        <w:tc>
          <w:tcPr>
            <w:tcW w:type="dxa" w:w="2409"/>
          </w:tcPr>
          <w:p>
            <w:r>
              <w:rPr>
                <w:sz w:val="18"/>
              </w:rPr>
              <w:t>Masaustu arka plan gorseli; resim, slayt gosterisi veya duz renk</w:t>
            </w:r>
          </w:p>
        </w:tc>
        <w:tc>
          <w:tcPr>
            <w:tcW w:type="dxa" w:w="2409"/>
          </w:tcPr>
          <w:p>
            <w:r>
              <w:rPr>
                <w:sz w:val="18"/>
              </w:rPr>
              <w:t>Kisisel fotograf veya Windows varsayilani</w:t>
            </w:r>
          </w:p>
        </w:tc>
        <w:tc>
          <w:tcPr>
            <w:tcW w:type="dxa" w:w="2409"/>
          </w:tcPr>
          <w:p>
            <w:r>
              <w:rPr>
                <w:sz w:val="18"/>
              </w:rPr>
              <w:t>Arka plan ayarlari</w:t>
            </w:r>
          </w:p>
        </w:tc>
      </w:tr>
      <w:tr>
        <w:tc>
          <w:tcPr>
            <w:tcW w:type="dxa" w:w="2409"/>
          </w:tcPr>
          <w:p>
            <w:r>
              <w:rPr>
                <w:sz w:val="18"/>
              </w:rPr>
              <w:t>Gorev Cubugu</w:t>
            </w:r>
          </w:p>
        </w:tc>
        <w:tc>
          <w:tcPr>
            <w:tcW w:type="dxa" w:w="2409"/>
          </w:tcPr>
          <w:p>
            <w:r>
              <w:rPr>
                <w:sz w:val="18"/>
              </w:rPr>
              <w:t>Acik uygulamalari ve bildirim alanini gosteren alt cubuk</w:t>
            </w:r>
          </w:p>
        </w:tc>
        <w:tc>
          <w:tcPr>
            <w:tcW w:type="dxa" w:w="2409"/>
          </w:tcPr>
          <w:p>
            <w:r>
              <w:rPr>
                <w:sz w:val="18"/>
              </w:rPr>
              <w:t>Sabitlenmis programlar, saat, bildirimler</w:t>
            </w:r>
          </w:p>
        </w:tc>
        <w:tc>
          <w:tcPr>
            <w:tcW w:type="dxa" w:w="2409"/>
          </w:tcPr>
          <w:p>
            <w:r>
              <w:rPr>
                <w:sz w:val="18"/>
              </w:rPr>
              <w:t>Gorev cubugu bilesenlleri</w:t>
            </w:r>
          </w:p>
        </w:tc>
      </w:tr>
      <w:tr>
        <w:tc>
          <w:tcPr>
            <w:tcW w:type="dxa" w:w="2409"/>
          </w:tcPr>
          <w:p>
            <w:r>
              <w:rPr>
                <w:sz w:val="18"/>
              </w:rPr>
              <w:t>Baslat Menusu</w:t>
            </w:r>
          </w:p>
        </w:tc>
        <w:tc>
          <w:tcPr>
            <w:tcW w:type="dxa" w:w="2409"/>
          </w:tcPr>
          <w:p>
            <w:r>
              <w:rPr>
                <w:sz w:val="18"/>
              </w:rPr>
              <w:t>Programlara ve ayarlara hizli erisim saglayan ana menu</w:t>
            </w:r>
          </w:p>
        </w:tc>
        <w:tc>
          <w:tcPr>
            <w:tcW w:type="dxa" w:w="2409"/>
          </w:tcPr>
          <w:p>
            <w:r>
              <w:rPr>
                <w:sz w:val="18"/>
              </w:rPr>
              <w:t>Kutucuk sabitleme ve gruplama</w:t>
            </w:r>
          </w:p>
        </w:tc>
        <w:tc>
          <w:tcPr>
            <w:tcW w:type="dxa" w:w="2409"/>
          </w:tcPr>
          <w:p>
            <w:r>
              <w:rPr>
                <w:sz w:val="18"/>
              </w:rPr>
              <w:t>Baslat menusu gorselii</w:t>
            </w:r>
          </w:p>
        </w:tc>
      </w:tr>
      <w:tr>
        <w:tc>
          <w:tcPr>
            <w:tcW w:type="dxa" w:w="2409"/>
          </w:tcPr>
          <w:p>
            <w:r>
              <w:rPr>
                <w:sz w:val="18"/>
              </w:rPr>
              <w:t>Simge Boyutu</w:t>
            </w:r>
          </w:p>
        </w:tc>
        <w:tc>
          <w:tcPr>
            <w:tcW w:type="dxa" w:w="2409"/>
          </w:tcPr>
          <w:p>
            <w:r>
              <w:rPr>
                <w:sz w:val="18"/>
              </w:rPr>
              <w:t>Masaustu simgelerinin boyutunu Ctrl+fare tekerlegiile degistirme</w:t>
            </w:r>
          </w:p>
        </w:tc>
        <w:tc>
          <w:tcPr>
            <w:tcW w:type="dxa" w:w="2409"/>
          </w:tcPr>
          <w:p>
            <w:r>
              <w:rPr>
                <w:sz w:val="18"/>
              </w:rPr>
              <w:t>Kucuk, orta, buyuk simgeler</w:t>
            </w:r>
          </w:p>
        </w:tc>
        <w:tc>
          <w:tcPr>
            <w:tcW w:type="dxa" w:w="2409"/>
          </w:tcPr>
          <w:p>
            <w:r>
              <w:rPr>
                <w:sz w:val="18"/>
              </w:rPr>
              <w:t>Sag tikla &gt; Gorunum</w:t>
            </w:r>
          </w:p>
        </w:tc>
      </w:tr>
    </w:tbl>
    <w:p/>
    <w:p>
      <w:pPr>
        <w:spacing w:before="200"/>
      </w:pPr>
      <w:r>
        <w:rPr>
          <w:b/>
          <w:color w:val="E65C00"/>
          <w:sz w:val="24"/>
        </w:rPr>
        <w:t xml:space="preserve">  Konu Anlatımı</w:t>
      </w:r>
    </w:p>
    <w:p>
      <w:r>
        <w:rPr>
          <w:sz w:val="20"/>
        </w:rPr>
        <w:t>Masaustu kisiselestirme, kullanicinin dijital calisma ortamini kendi ihtiyac ve tercihlerine gore duzenllemesi islemidir. Windows ta sag tikla &gt; Kisiselestir menusunden duvar kagidi, tema, renkler ve kilit ekrani ayarlari yapilabilir. Tema kavrami sadece bir resim degil; ses, renk paleti ve imlec setini iceren bir pakettir.</w:t>
      </w:r>
    </w:p>
    <w:p>
      <w:r>
        <w:rPr>
          <w:sz w:val="20"/>
        </w:rPr>
        <w:t>Gorev cubugu, Windows un en cok kullanilan bilesenlerindendir. Acik uygulamalar, sabitlenmis programlar, bildirim alani (saat, ag, ses) ve arama cubugu burada yer alir. Gorev cubugu konumu (alt, ust, yan), boyutu ve otomatik gizleme ozelligi ayarlanabilir.</w:t>
      </w:r>
    </w:p>
    <w:p>
      <w:r>
        <w:rPr>
          <w:sz w:val="20"/>
        </w:rPr>
        <w:t>Simge boyutunu hizlica degistirmek icin masaustunde Ctrl tusuna basili tutarken fare tekerlegini cevirmeniz yeterlidir. Bu, ekran cozunurlugunden bagimsiz bir ayardir ve kullanicinin tercihine bagli olarak kucuk, orta veya buyuk secenekleri arasinda degisir.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Tema Degistirme</w:t>
            </w:r>
          </w:p>
        </w:tc>
        <w:tc>
          <w:tcPr>
            <w:tcW w:type="dxa" w:w="3213"/>
          </w:tcPr>
          <w:p>
            <w:r>
              <w:rPr>
                <w:sz w:val="18"/>
              </w:rPr>
              <w:t>Koyu tema secip goz yorgunlugunu azaltma</w:t>
            </w:r>
          </w:p>
        </w:tc>
        <w:tc>
          <w:tcPr>
            <w:tcW w:type="dxa" w:w="3213"/>
          </w:tcPr>
          <w:p>
            <w:r>
              <w:rPr>
                <w:sz w:val="18"/>
              </w:rPr>
              <w:t>Gece calismalari icin ideal</w:t>
            </w:r>
          </w:p>
        </w:tc>
      </w:tr>
      <w:tr>
        <w:tc>
          <w:tcPr>
            <w:tcW w:type="dxa" w:w="3213"/>
          </w:tcPr>
          <w:p>
            <w:r>
              <w:rPr>
                <w:sz w:val="18"/>
              </w:rPr>
              <w:t>Gorev Cubugu Duzenleme</w:t>
            </w:r>
          </w:p>
        </w:tc>
        <w:tc>
          <w:tcPr>
            <w:tcW w:type="dxa" w:w="3213"/>
          </w:tcPr>
          <w:p>
            <w:r>
              <w:rPr>
                <w:sz w:val="18"/>
              </w:rPr>
              <w:t>Sik kullanilan programlari gorev cubuguna sabitleme</w:t>
            </w:r>
          </w:p>
        </w:tc>
        <w:tc>
          <w:tcPr>
            <w:tcW w:type="dxa" w:w="3213"/>
          </w:tcPr>
          <w:p>
            <w:r>
              <w:rPr>
                <w:sz w:val="18"/>
              </w:rPr>
              <w:t>Hizli erisim saglar</w:t>
            </w:r>
          </w:p>
        </w:tc>
      </w:tr>
      <w:tr>
        <w:tc>
          <w:tcPr>
            <w:tcW w:type="dxa" w:w="3213"/>
          </w:tcPr>
          <w:p>
            <w:r>
              <w:rPr>
                <w:sz w:val="18"/>
              </w:rPr>
              <w:t>Simge Boyutu</w:t>
            </w:r>
          </w:p>
        </w:tc>
        <w:tc>
          <w:tcPr>
            <w:tcW w:type="dxa" w:w="3213"/>
          </w:tcPr>
          <w:p>
            <w:r>
              <w:rPr>
                <w:sz w:val="18"/>
              </w:rPr>
              <w:t>Ctrl+fare tekerlegiyle simgeleri kucultme</w:t>
            </w:r>
          </w:p>
        </w:tc>
        <w:tc>
          <w:tcPr>
            <w:tcW w:type="dxa" w:w="3213"/>
          </w:tcPr>
          <w:p>
            <w:r>
              <w:rPr>
                <w:sz w:val="18"/>
              </w:rPr>
              <w:t>Daha fazla alan kazanma</w:t>
            </w:r>
          </w:p>
        </w:tc>
      </w:tr>
      <w:tr>
        <w:tc>
          <w:tcPr>
            <w:tcW w:type="dxa" w:w="3213"/>
          </w:tcPr>
          <w:p>
            <w:r>
              <w:rPr>
                <w:sz w:val="18"/>
              </w:rPr>
              <w:t>Baslat Menusu</w:t>
            </w:r>
          </w:p>
        </w:tc>
        <w:tc>
          <w:tcPr>
            <w:tcW w:type="dxa" w:w="3213"/>
          </w:tcPr>
          <w:p>
            <w:r>
              <w:rPr>
                <w:sz w:val="18"/>
              </w:rPr>
              <w:t>Programlari gruplara ayirip kutucuklari duzenleme</w:t>
            </w:r>
          </w:p>
        </w:tc>
        <w:tc>
          <w:tcPr>
            <w:tcW w:type="dxa" w:w="3213"/>
          </w:tcPr>
          <w:p>
            <w:r>
              <w:rPr>
                <w:sz w:val="18"/>
              </w:rPr>
              <w:t>Kategorik erisim</w:t>
            </w:r>
          </w:p>
        </w:tc>
      </w:tr>
    </w:tbl>
    <w:p/>
    <w:p>
      <w:pPr>
        <w:spacing w:before="200"/>
      </w:pPr>
      <w:r>
        <w:rPr>
          <w:b/>
          <w:color w:val="E65C00"/>
          <w:sz w:val="24"/>
        </w:rPr>
        <w:t xml:space="preserve">  Görseller ve Tablolar</w:t>
      </w:r>
    </w:p>
    <w:p>
      <w:pPr>
        <w:pStyle w:val="ListBullet"/>
      </w:pPr>
      <w:r>
        <w:rPr>
          <w:sz w:val="20"/>
        </w:rPr>
        <w:t>Tema bilesenleri semasi (duvar kagidi + renk + ses + imlec)</w:t>
      </w:r>
    </w:p>
    <w:p>
      <w:pPr>
        <w:pStyle w:val="ListBullet"/>
      </w:pPr>
      <w:r>
        <w:rPr>
          <w:sz w:val="20"/>
        </w:rPr>
        <w:t>Gorev cubugu bilesenleri diyagrami</w:t>
      </w:r>
    </w:p>
    <w:p>
      <w:pPr>
        <w:spacing w:before="200"/>
      </w:pPr>
      <w:r>
        <w:rPr>
          <w:b/>
          <w:color w:val="E65C00"/>
          <w:sz w:val="24"/>
        </w:rPr>
        <w:t xml:space="preserve">  Analoji ve Benzetmeler</w:t>
      </w:r>
    </w:p>
    <w:p>
      <w:r>
        <w:rPr>
          <w:b/>
          <w:color w:val="E65C00"/>
          <w:sz w:val="20"/>
        </w:rPr>
        <w:t xml:space="preserve">  1. </w:t>
      </w:r>
      <w:r>
        <w:rPr>
          <w:sz w:val="20"/>
        </w:rPr>
        <w:t>Tema = Oda dekorasyonu: renk, perde, hali bir arada degisir</w:t>
      </w:r>
    </w:p>
    <w:p>
      <w:r>
        <w:rPr>
          <w:b/>
          <w:color w:val="E65C00"/>
          <w:sz w:val="20"/>
        </w:rPr>
        <w:t xml:space="preserve">  2. </w:t>
      </w:r>
      <w:r>
        <w:rPr>
          <w:sz w:val="20"/>
        </w:rPr>
        <w:t>Gorev cubugu = Calisma masasi uzerindeki aracllar: en sik kullanilanlar elinizin altinda</w:t>
      </w:r>
    </w:p>
    <w:p>
      <w:r>
        <w:rPr>
          <w:b/>
          <w:color w:val="E65C00"/>
          <w:sz w:val="20"/>
        </w:rPr>
        <w:t xml:space="preserve">  3. </w:t>
      </w:r>
      <w:r>
        <w:rPr>
          <w:sz w:val="20"/>
        </w:rPr>
        <w:t>Simge boyutu = Kitaplik raflari: buyuk kitaplar daha az sigar</w:t>
      </w:r>
    </w:p>
    <w:p>
      <w:pPr>
        <w:spacing w:before="200"/>
      </w:pPr>
      <w:r>
        <w:rPr>
          <w:b/>
          <w:color w:val="E65C00"/>
          <w:sz w:val="24"/>
        </w:rPr>
        <w:t xml:space="preserve">  Öğrenci Soru-Cevap</w:t>
      </w:r>
    </w:p>
    <w:p>
      <w:pPr>
        <w:pStyle w:val="ListBullet"/>
      </w:pPr>
      <w:r>
        <w:rPr>
          <w:sz w:val="20"/>
        </w:rPr>
        <w:t>Tema degisikligi sistem seslerini etkiler mi? - Evet, tema ses paketi de icerdiginden sesler de degisir.</w:t>
      </w:r>
    </w:p>
    <w:p>
      <w:pPr>
        <w:pStyle w:val="ListBullet"/>
      </w:pPr>
      <w:r>
        <w:rPr>
          <w:sz w:val="20"/>
        </w:rPr>
        <w:t>Gorev cubugu gizlenebilir mi? - Evet, otomatik gizle secenegiyle fare yaklasinca gorunur.</w:t>
      </w:r>
    </w:p>
    <w:p>
      <w:pPr>
        <w:pStyle w:val="ListBullet"/>
      </w:pPr>
      <w:r>
        <w:rPr>
          <w:sz w:val="20"/>
        </w:rPr>
        <w:t>Masaustu simge boyutu ekran cozunurlugune bagli mi? - Hayir, Ctrl+fare tekerlegiyle bagimsiz olarak ayarlanir.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"Ideal Calisma Alani Tasarimi"</w:t>
      </w:r>
    </w:p>
    <w:p>
      <w:r>
        <w:rPr>
          <w:b/>
          <w:color w:val="1B2A4A"/>
          <w:sz w:val="20"/>
        </w:rPr>
        <w:t xml:space="preserve">Türü: </w:t>
      </w:r>
      <w:r>
        <w:rPr>
          <w:sz w:val="20"/>
        </w:rPr>
        <w:t>Bireysel Uygulama</w:t>
      </w:r>
    </w:p>
    <w:p>
      <w:r>
        <w:rPr>
          <w:b/>
          <w:color w:val="1B2A4A"/>
          <w:sz w:val="20"/>
        </w:rPr>
        <w:t xml:space="preserve">Amacı: </w:t>
      </w:r>
      <w:r>
        <w:rPr>
          <w:sz w:val="20"/>
        </w:rPr>
        <w:t>Kisiselestirme becerilerini birlestirerek ideal calisma ortami olusturmak.</w:t>
      </w:r>
    </w:p>
    <w:p>
      <w:pPr>
        <w:spacing w:before="200"/>
      </w:pPr>
      <w:r>
        <w:rPr>
          <w:b/>
          <w:color w:val="6A1B9A"/>
          <w:sz w:val="24"/>
        </w:rPr>
        <w:t xml:space="preserve">  Yönerge Adımları</w:t>
      </w:r>
    </w:p>
    <w:p>
      <w:r>
        <w:rPr>
          <w:b/>
          <w:color w:val="6A1B9A"/>
          <w:sz w:val="20"/>
        </w:rPr>
        <w:t xml:space="preserve">  1. </w:t>
      </w:r>
      <w:r>
        <w:rPr>
          <w:sz w:val="20"/>
        </w:rPr>
        <w:t>Profesyonel gorunum icin koyu tema secin.</w:t>
      </w:r>
    </w:p>
    <w:p>
      <w:r>
        <w:rPr>
          <w:b/>
          <w:color w:val="6A1B9A"/>
          <w:sz w:val="20"/>
        </w:rPr>
        <w:t xml:space="preserve">  2. </w:t>
      </w:r>
      <w:r>
        <w:rPr>
          <w:sz w:val="20"/>
        </w:rPr>
        <w:t>Gorev cubuguna en sik kullandiginiz 5 programi sabitleyin.</w:t>
      </w:r>
    </w:p>
    <w:p>
      <w:r>
        <w:rPr>
          <w:b/>
          <w:color w:val="6A1B9A"/>
          <w:sz w:val="20"/>
        </w:rPr>
        <w:t xml:space="preserve">  3. </w:t>
      </w:r>
      <w:r>
        <w:rPr>
          <w:sz w:val="20"/>
        </w:rPr>
        <w:t>Baslat menusunu duzenleyin.</w:t>
      </w:r>
    </w:p>
    <w:p>
      <w:r>
        <w:rPr>
          <w:b/>
          <w:color w:val="6A1B9A"/>
          <w:sz w:val="20"/>
        </w:rPr>
        <w:t xml:space="preserve">  4. </w:t>
      </w:r>
      <w:r>
        <w:rPr>
          <w:sz w:val="20"/>
        </w:rPr>
        <w:t>Simge boyutunu orta yapip masaustunu duzenlleyin.</w:t>
      </w:r>
    </w:p>
    <w:p>
      <w:r>
        <w:rPr>
          <w:b/>
          <w:color w:val="6A1B9A"/>
          <w:sz w:val="20"/>
        </w:rPr>
        <w:t xml:space="preserve">  5. </w:t>
      </w:r>
      <w:r>
        <w:rPr>
          <w:sz w:val="20"/>
        </w:rPr>
        <w:t>Sonucu ekran goruntusu olarak kaydedin.</w:t>
      </w:r>
    </w:p>
    <w:p>
      <w:r>
        <w:rPr>
          <w:b/>
          <w:color w:val="1B2A4A"/>
          <w:sz w:val="20"/>
        </w:rPr>
        <w:t xml:space="preserve">Beklenen Ürün: </w:t>
      </w:r>
      <w:r>
        <w:rPr>
          <w:sz w:val="20"/>
        </w:rPr>
        <w:t>Ideal Calisma Alani ekran goruntusu ve ayar raporu</w:t>
      </w:r>
    </w:p>
    <w:p>
      <w:pPr>
        <w:spacing w:before="200"/>
      </w:pPr>
      <w:r>
        <w:rPr>
          <w:b/>
          <w:color w:val="6A1B9A"/>
          <w:sz w:val="24"/>
        </w:rPr>
        <w:t xml:space="preserve">  Transfer Soruları</w:t>
      </w:r>
    </w:p>
    <w:p>
      <w:r>
        <w:rPr>
          <w:b/>
          <w:color w:val="6A1B9A"/>
          <w:sz w:val="20"/>
        </w:rPr>
        <w:t xml:space="preserve">  1. </w:t>
      </w:r>
      <w:r>
        <w:rPr>
          <w:sz w:val="20"/>
        </w:rPr>
        <w:t>Kurumsal ortamlarda masaustu standartlari nasil belirlenir?</w:t>
      </w:r>
    </w:p>
    <w:p>
      <w:r>
        <w:rPr>
          <w:b/>
          <w:color w:val="6A1B9A"/>
          <w:sz w:val="20"/>
        </w:rPr>
        <w:t xml:space="preserve">  2. </w:t>
      </w:r>
      <w:r>
        <w:rPr>
          <w:sz w:val="20"/>
        </w:rPr>
        <w:t>Linux masaustu ortamlari (GNOME, KDE) nasil kisisellestirilir?</w:t>
      </w:r>
    </w:p>
    <w:p>
      <w:r>
        <w:rPr>
          <w:b/>
          <w:color w:val="6A1B9A"/>
          <w:sz w:val="20"/>
        </w:rPr>
        <w:t xml:space="preserve">  3. </w:t>
      </w:r>
      <w:r>
        <w:rPr>
          <w:sz w:val="20"/>
        </w:rPr>
        <w:t>macOS masaustu kisiselestirmesi nasil calisir?</w:t>
      </w:r>
    </w:p>
    <w:p>
      <w:r>
        <w:rPr>
          <w:b/>
          <w:color w:val="1B2A4A"/>
          <w:sz w:val="20"/>
        </w:rPr>
        <w:t xml:space="preserve">İlişkili Disiplinler: </w:t>
      </w:r>
      <w:r>
        <w:rPr>
          <w:sz w:val="20"/>
        </w:rPr>
        <w:t>Ergonomi (calisma ortami tasarimi), Tasarim (gorsel duzen)</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cagri merkezinde 20 calisan var. Herkesin masaustu farkli ve karisik. Yonetici standart bir masaustu duzeni istiyor. Tum calisanlar icin ortak bir tema ve gorev cubugu duzeni tasarlayin.</w:t>
              <w:br/>
              <w:br/>
              <w:t>Cozum: Sirket logolu duvar kagidi, sabitlenmis is uygulamalari, temiz masaustu politikasi.</w:t>
            </w:r>
          </w:p>
        </w:tc>
      </w:tr>
    </w:tbl>
    <w:p/>
    <w:p>
      <w:r>
        <w:rPr>
          <w:b/>
          <w:color w:val="1B2A4A"/>
          <w:sz w:val="20"/>
        </w:rPr>
        <w:t xml:space="preserve">Yaratıcı Görev: </w:t>
      </w:r>
      <w:r>
        <w:rPr>
          <w:sz w:val="20"/>
        </w:rPr>
        <w:t>Bir okulun bilgisayar laboratuari icin standart masaustu tasarimi olusturun: hangi tema, hangi sabitlenmis programlar, hangi simge duzeni?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Duvar kagidini degistirebiliyorum.</w:t>
      </w:r>
    </w:p>
    <w:p>
      <w:r>
        <w:rPr>
          <w:sz w:val="20"/>
        </w:rPr>
        <w:t xml:space="preserve">  ☐  Tema secip uygulayabiliyorum.</w:t>
      </w:r>
    </w:p>
    <w:p>
      <w:r>
        <w:rPr>
          <w:sz w:val="20"/>
        </w:rPr>
        <w:t xml:space="preserve">  ☐  Gorev cubugunu duzenleyebiliyorum.</w:t>
      </w:r>
    </w:p>
    <w:p>
      <w:r>
        <w:rPr>
          <w:sz w:val="20"/>
        </w:rPr>
        <w:t xml:space="preserve">  ☐  Simge boyutunu degistirebiliyorum.</w:t>
      </w:r>
    </w:p>
    <w:p>
      <w:r>
        <w:rPr>
          <w:sz w:val="20"/>
        </w:rPr>
        <w:t xml:space="preserve">  ☐  Baslat menusune program sabitleyebiliyorum.</w:t>
      </w:r>
    </w:p>
    <w:p>
      <w:pPr>
        <w:spacing w:before="200"/>
      </w:pPr>
      <w:r>
        <w:rPr>
          <w:b/>
          <w:color w:val="2E7D32"/>
          <w:sz w:val="24"/>
        </w:rPr>
        <w:t xml:space="preserve">  Öz Değerlendirme Soruları</w:t>
      </w:r>
    </w:p>
    <w:p>
      <w:r>
        <w:rPr>
          <w:b/>
          <w:color w:val="2E7D32"/>
          <w:sz w:val="20"/>
        </w:rPr>
        <w:t xml:space="preserve">  1. </w:t>
      </w:r>
      <w:r>
        <w:rPr>
          <w:sz w:val="20"/>
        </w:rPr>
        <w:t>Masaustunu profesyonel gorunume kavusturabiliyorum mu?</w:t>
      </w:r>
    </w:p>
    <w:p>
      <w:r>
        <w:rPr>
          <w:b/>
          <w:color w:val="2E7D32"/>
          <w:sz w:val="20"/>
        </w:rPr>
        <w:t xml:space="preserve">  2. </w:t>
      </w:r>
      <w:r>
        <w:rPr>
          <w:sz w:val="20"/>
        </w:rPr>
        <w:t>Gorev cubugu ayarlarini biliyorum mu?</w:t>
      </w:r>
    </w:p>
    <w:p>
      <w:r>
        <w:rPr>
          <w:b/>
          <w:color w:val="2E7D32"/>
          <w:sz w:val="20"/>
        </w:rPr>
        <w:t xml:space="preserve">  3. </w:t>
      </w:r>
      <w:r>
        <w:rPr>
          <w:sz w:val="20"/>
        </w:rPr>
        <w:t>Tema kavrramini anliyorum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Tema neleri icerir?</w:t>
            </w:r>
          </w:p>
        </w:tc>
        <w:tc>
          <w:tcPr>
            <w:tcW w:type="dxa" w:w="3213"/>
          </w:tcPr>
          <w:p>
            <w:r>
              <w:rPr>
                <w:sz w:val="18"/>
              </w:rPr>
              <w:t>Duvar kagidi, renk paleti, sesler ve imlec seti</w:t>
            </w:r>
          </w:p>
        </w:tc>
      </w:tr>
      <w:tr>
        <w:tc>
          <w:tcPr>
            <w:tcW w:type="dxa" w:w="3213"/>
          </w:tcPr>
          <w:p>
            <w:r>
              <w:rPr>
                <w:sz w:val="18"/>
              </w:rPr>
              <w:t>2</w:t>
            </w:r>
          </w:p>
        </w:tc>
        <w:tc>
          <w:tcPr>
            <w:tcW w:type="dxa" w:w="3213"/>
          </w:tcPr>
          <w:p>
            <w:r>
              <w:rPr>
                <w:sz w:val="18"/>
              </w:rPr>
              <w:t>Simge boyutu nasil hizlica degistirilir?</w:t>
            </w:r>
          </w:p>
        </w:tc>
        <w:tc>
          <w:tcPr>
            <w:tcW w:type="dxa" w:w="3213"/>
          </w:tcPr>
          <w:p>
            <w:r>
              <w:rPr>
                <w:sz w:val="18"/>
              </w:rPr>
              <w:t>Ctrl + fare tekerlegi</w:t>
            </w:r>
          </w:p>
        </w:tc>
      </w:tr>
      <w:tr>
        <w:tc>
          <w:tcPr>
            <w:tcW w:type="dxa" w:w="3213"/>
          </w:tcPr>
          <w:p>
            <w:r>
              <w:rPr>
                <w:sz w:val="18"/>
              </w:rPr>
              <w:t>3</w:t>
            </w:r>
          </w:p>
        </w:tc>
        <w:tc>
          <w:tcPr>
            <w:tcW w:type="dxa" w:w="3213"/>
          </w:tcPr>
          <w:p>
            <w:r>
              <w:rPr>
                <w:sz w:val="18"/>
              </w:rPr>
              <w:t>Gorev cubugu gizlenebilir mi?</w:t>
            </w:r>
          </w:p>
        </w:tc>
        <w:tc>
          <w:tcPr>
            <w:tcW w:type="dxa" w:w="3213"/>
          </w:tcPr>
          <w:p>
            <w:r>
              <w:rPr>
                <w:sz w:val="18"/>
              </w:rPr>
              <w:t>Evet, otomatik gizle secenegiyle</w:t>
            </w:r>
          </w:p>
        </w:tc>
      </w:tr>
      <w:tr>
        <w:tc>
          <w:tcPr>
            <w:tcW w:type="dxa" w:w="3213"/>
          </w:tcPr>
          <w:p>
            <w:r>
              <w:rPr>
                <w:sz w:val="18"/>
              </w:rPr>
              <w:t>4</w:t>
            </w:r>
          </w:p>
        </w:tc>
        <w:tc>
          <w:tcPr>
            <w:tcW w:type="dxa" w:w="3213"/>
          </w:tcPr>
          <w:p>
            <w:r>
              <w:rPr>
                <w:sz w:val="18"/>
              </w:rPr>
              <w:t>Baslat menusune program nasil sabitlenir?</w:t>
            </w:r>
          </w:p>
        </w:tc>
        <w:tc>
          <w:tcPr>
            <w:tcW w:type="dxa" w:w="3213"/>
          </w:tcPr>
          <w:p>
            <w:r>
              <w:rPr>
                <w:sz w:val="18"/>
              </w:rPr>
              <w:t>Sag tikla &gt; Baslat a Sabitle</w:t>
            </w:r>
          </w:p>
        </w:tc>
      </w:tr>
      <w:tr>
        <w:tc>
          <w:tcPr>
            <w:tcW w:type="dxa" w:w="3213"/>
          </w:tcPr>
          <w:p>
            <w:r>
              <w:rPr>
                <w:sz w:val="18"/>
              </w:rPr>
              <w:t>5</w:t>
            </w:r>
          </w:p>
        </w:tc>
        <w:tc>
          <w:tcPr>
            <w:tcW w:type="dxa" w:w="3213"/>
          </w:tcPr>
          <w:p>
            <w:r>
              <w:rPr>
                <w:sz w:val="18"/>
              </w:rPr>
              <w:t>Koyu tema avantaji nedir?</w:t>
            </w:r>
          </w:p>
        </w:tc>
        <w:tc>
          <w:tcPr>
            <w:tcW w:type="dxa" w:w="3213"/>
          </w:tcPr>
          <w:p>
            <w:r>
              <w:rPr>
                <w:sz w:val="18"/>
              </w:rPr>
              <w:t>Goz yorgunlugunu azaltir, OLED ekranlarda enerji tasarrufu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Kisiselestirme verimliigi arttirir mi?</w:t>
      </w:r>
    </w:p>
    <w:p>
      <w:r>
        <w:rPr>
          <w:b/>
          <w:color w:val="2E7D32"/>
          <w:sz w:val="20"/>
        </w:rPr>
        <w:t xml:space="preserve">  2. </w:t>
      </w:r>
      <w:r>
        <w:rPr>
          <w:sz w:val="20"/>
        </w:rPr>
        <w:t>Kurumsal ortamlarda kisiselestirme kisitlanmali mi?</w:t>
      </w:r>
    </w:p>
    <w:p>
      <w:r>
        <w:rPr>
          <w:b/>
          <w:color w:val="2E7D32"/>
          <w:sz w:val="20"/>
        </w:rPr>
        <w:t xml:space="preserve">  3. </w:t>
      </w:r>
      <w:r>
        <w:rPr>
          <w:sz w:val="20"/>
        </w:rPr>
        <w:t>Ucuncu parti tema araclari guvenli mi?</w:t>
      </w:r>
    </w:p>
    <w:p>
      <w:r>
        <w:rPr>
          <w:b/>
          <w:color w:val="2E7D32"/>
          <w:sz w:val="20"/>
        </w:rPr>
        <w:t>Eleştirel Düşünme:</w:t>
      </w:r>
    </w:p>
    <w:p>
      <w:r>
        <w:rPr>
          <w:b/>
          <w:color w:val="2E7D32"/>
          <w:sz w:val="20"/>
        </w:rPr>
        <w:t xml:space="preserve">  1. </w:t>
      </w:r>
      <w:r>
        <w:rPr>
          <w:sz w:val="20"/>
        </w:rPr>
        <w:t>Windows kisiselestirme secenekleri yeterli mi?</w:t>
      </w:r>
    </w:p>
    <w:p>
      <w:r>
        <w:rPr>
          <w:b/>
          <w:color w:val="2E7D32"/>
          <w:sz w:val="20"/>
        </w:rPr>
        <w:t xml:space="preserve">  2. </w:t>
      </w:r>
      <w:r>
        <w:rPr>
          <w:sz w:val="20"/>
        </w:rPr>
        <w:t>Tema degistirmenin sistem performansina etkisi var mi?</w:t>
      </w:r>
    </w:p>
    <w:p>
      <w:r>
        <w:rPr>
          <w:b/>
          <w:color w:val="2E7D32"/>
          <w:sz w:val="20"/>
        </w:rPr>
        <w:t xml:space="preserve">  3. </w:t>
      </w:r>
      <w:r>
        <w:rPr>
          <w:sz w:val="20"/>
        </w:rPr>
        <w:t>Masaustu kavramii gelecekte ortadan kalkabilir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"Masaustu Kisiselestirme Uygulamasi"</w:t>
      </w:r>
    </w:p>
    <w:p>
      <w:r>
        <w:rPr>
          <w:b/>
          <w:color w:val="1B2A4A"/>
          <w:sz w:val="20"/>
        </w:rPr>
        <w:t xml:space="preserve">Hedef: </w:t>
      </w:r>
      <w:r>
        <w:rPr>
          <w:sz w:val="20"/>
        </w:rPr>
        <w:t>Masaustu kisiselestirme ayarlarini uygulamali olarak yapmak.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Arka Plan</w:t>
            </w:r>
          </w:p>
        </w:tc>
        <w:tc>
          <w:tcPr>
            <w:tcW w:type="dxa" w:w="3213"/>
          </w:tcPr>
          <w:p>
            <w:r>
              <w:rPr>
                <w:sz w:val="18"/>
              </w:rPr>
              <w:t>Duvar kagidini degistirin</w:t>
            </w:r>
          </w:p>
        </w:tc>
        <w:tc>
          <w:tcPr>
            <w:tcW w:type="dxa" w:w="3213"/>
          </w:tcPr>
          <w:p>
            <w:r>
              <w:rPr>
                <w:sz w:val="18"/>
              </w:rPr>
              <w:t>Yeni arka plan uygulanir</w:t>
            </w:r>
          </w:p>
        </w:tc>
      </w:tr>
      <w:tr>
        <w:tc>
          <w:tcPr>
            <w:tcW w:type="dxa" w:w="3213"/>
          </w:tcPr>
          <w:p>
            <w:r>
              <w:rPr>
                <w:sz w:val="18"/>
              </w:rPr>
              <w:t>2. Tema</w:t>
            </w:r>
          </w:p>
        </w:tc>
        <w:tc>
          <w:tcPr>
            <w:tcW w:type="dxa" w:w="3213"/>
          </w:tcPr>
          <w:p>
            <w:r>
              <w:rPr>
                <w:sz w:val="18"/>
              </w:rPr>
              <w:t>Koyu veya acik tema secin</w:t>
            </w:r>
          </w:p>
        </w:tc>
        <w:tc>
          <w:tcPr>
            <w:tcW w:type="dxa" w:w="3213"/>
          </w:tcPr>
          <w:p>
            <w:r>
              <w:rPr>
                <w:sz w:val="18"/>
              </w:rPr>
              <w:t>Renkler ve sesler degisir</w:t>
            </w:r>
          </w:p>
        </w:tc>
      </w:tr>
      <w:tr>
        <w:tc>
          <w:tcPr>
            <w:tcW w:type="dxa" w:w="3213"/>
          </w:tcPr>
          <w:p>
            <w:r>
              <w:rPr>
                <w:sz w:val="18"/>
              </w:rPr>
              <w:t>3. Gorev Cubugu</w:t>
            </w:r>
          </w:p>
        </w:tc>
        <w:tc>
          <w:tcPr>
            <w:tcW w:type="dxa" w:w="3213"/>
          </w:tcPr>
          <w:p>
            <w:r>
              <w:rPr>
                <w:sz w:val="18"/>
              </w:rPr>
              <w:t>Sik kullanilan programlari sabitleyin</w:t>
            </w:r>
          </w:p>
        </w:tc>
        <w:tc>
          <w:tcPr>
            <w:tcW w:type="dxa" w:w="3213"/>
          </w:tcPr>
          <w:p>
            <w:r>
              <w:rPr>
                <w:sz w:val="18"/>
              </w:rPr>
              <w:t>Hizli erisim saglanir</w:t>
            </w:r>
          </w:p>
        </w:tc>
      </w:tr>
      <w:tr>
        <w:tc>
          <w:tcPr>
            <w:tcW w:type="dxa" w:w="3213"/>
          </w:tcPr>
          <w:p>
            <w:r>
              <w:rPr>
                <w:sz w:val="18"/>
              </w:rPr>
              <w:t>4. Simgeler</w:t>
            </w:r>
          </w:p>
        </w:tc>
        <w:tc>
          <w:tcPr>
            <w:tcW w:type="dxa" w:w="3213"/>
          </w:tcPr>
          <w:p>
            <w:r>
              <w:rPr>
                <w:sz w:val="18"/>
              </w:rPr>
              <w:t>Ctrl+fare ile simge boyutunu ayarlayin</w:t>
            </w:r>
          </w:p>
        </w:tc>
        <w:tc>
          <w:tcPr>
            <w:tcW w:type="dxa" w:w="3213"/>
          </w:tcPr>
          <w:p>
            <w:r>
              <w:rPr>
                <w:sz w:val="18"/>
              </w:rPr>
              <w:t>Istenilen boyut uygulanir</w:t>
            </w:r>
          </w:p>
        </w:tc>
      </w:tr>
      <w:tr>
        <w:tc>
          <w:tcPr>
            <w:tcW w:type="dxa" w:w="3213"/>
          </w:tcPr>
          <w:p>
            <w:r>
              <w:rPr>
                <w:sz w:val="18"/>
              </w:rPr>
              <w:t>5. Baslat Menusu</w:t>
            </w:r>
          </w:p>
        </w:tc>
        <w:tc>
          <w:tcPr>
            <w:tcW w:type="dxa" w:w="3213"/>
          </w:tcPr>
          <w:p>
            <w:r>
              <w:rPr>
                <w:sz w:val="18"/>
              </w:rPr>
              <w:t>Programlari gruplara ayirin</w:t>
            </w:r>
          </w:p>
        </w:tc>
        <w:tc>
          <w:tcPr>
            <w:tcW w:type="dxa" w:w="3213"/>
          </w:tcPr>
          <w:p>
            <w:r>
              <w:rPr>
                <w:sz w:val="18"/>
              </w:rPr>
              <w:t>Duzenli menu olusur</w:t>
            </w:r>
          </w:p>
        </w:tc>
      </w:tr>
    </w:tbl>
    <w:p/>
    <w:p>
      <w:r>
        <w:rPr>
          <w:b/>
          <w:color w:val="1B2A4A"/>
          <w:sz w:val="20"/>
        </w:rPr>
        <w:t xml:space="preserve">Tamamlanma Kriteri: </w:t>
      </w:r>
      <w:r>
        <w:rPr>
          <w:sz w:val="20"/>
        </w:rPr>
        <w:t>Tum kisiselestirme ayarlarinin basariyla uygulanmasi.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Kisiselestirme"</w:t>
      </w:r>
    </w:p>
    <w:p>
      <w:r>
        <w:rPr>
          <w:b/>
          <w:color w:val="1B2A4A"/>
          <w:sz w:val="20"/>
        </w:rPr>
        <w:t xml:space="preserve">Eğitmenin Gösterdiği: </w:t>
      </w:r>
      <w:r>
        <w:rPr>
          <w:sz w:val="20"/>
        </w:rPr>
        <w:t>Masaustu kisiselestirme adimlarini canli olarak gosterir.</w:t>
      </w:r>
    </w:p>
    <w:p>
      <w:r>
        <w:rPr>
          <w:b/>
          <w:color w:val="1B2A4A"/>
          <w:sz w:val="20"/>
        </w:rPr>
        <w:t xml:space="preserve">Öğrencinin Tekrarladığı: </w:t>
      </w:r>
      <w:r>
        <w:rPr>
          <w:sz w:val="20"/>
        </w:rPr>
        <w:t>Kendi masaustunu kisisellestirir.</w:t>
      </w:r>
    </w:p>
    <w:p>
      <w:r>
        <w:rPr>
          <w:b/>
          <w:color w:val="1B2A4A"/>
          <w:sz w:val="20"/>
        </w:rPr>
        <w:t xml:space="preserve">Dikkat Noktaları: </w:t>
      </w:r>
      <w:r>
        <w:rPr>
          <w:sz w:val="20"/>
        </w:rPr>
        <w:t>Orijinal ayarlari not alin, geri donebilmeniz icin.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Duvar kagidini ve tema rengini degistirin</w:t>
            </w:r>
          </w:p>
        </w:tc>
      </w:tr>
      <w:tr>
        <w:tc>
          <w:tcPr>
            <w:tcW w:type="dxa" w:w="3213"/>
          </w:tcPr>
          <w:p>
            <w:r>
              <w:rPr>
                <w:sz w:val="18"/>
              </w:rPr>
              <w:t>2</w:t>
            </w:r>
          </w:p>
        </w:tc>
        <w:tc>
          <w:tcPr>
            <w:tcW w:type="dxa" w:w="3213"/>
          </w:tcPr>
          <w:p>
            <w:r>
              <w:rPr>
                <w:sz w:val="18"/>
              </w:rPr>
              <w:t>Orta</w:t>
            </w:r>
          </w:p>
        </w:tc>
        <w:tc>
          <w:tcPr>
            <w:tcW w:type="dxa" w:w="3213"/>
          </w:tcPr>
          <w:p>
            <w:r>
              <w:rPr>
                <w:sz w:val="18"/>
              </w:rPr>
              <w:t>Gorev cubuguna 3 program sabitleyin ve konumunu degistirin</w:t>
            </w:r>
          </w:p>
        </w:tc>
      </w:tr>
      <w:tr>
        <w:tc>
          <w:tcPr>
            <w:tcW w:type="dxa" w:w="3213"/>
          </w:tcPr>
          <w:p>
            <w:r>
              <w:rPr>
                <w:sz w:val="18"/>
              </w:rPr>
              <w:t>3</w:t>
            </w:r>
          </w:p>
        </w:tc>
        <w:tc>
          <w:tcPr>
            <w:tcW w:type="dxa" w:w="3213"/>
          </w:tcPr>
          <w:p>
            <w:r>
              <w:rPr>
                <w:sz w:val="18"/>
              </w:rPr>
              <w:t>Ileri</w:t>
            </w:r>
          </w:p>
        </w:tc>
        <w:tc>
          <w:tcPr>
            <w:tcW w:type="dxa" w:w="3213"/>
          </w:tcPr>
          <w:p>
            <w:r>
              <w:rPr>
                <w:sz w:val="18"/>
              </w:rPr>
              <w:t>Profesyonel bir calisma ortami tasarlayin ve ekran goruntusu alin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"Karisik Masaustu"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Yeni ise baslayan bir calisan, kendisine verilen bilgisayarda 150 simge, devasa gorev cubugu ve parlak renkli tema buluyor. 10 dakikada temiz ve profesyonel bir masaustu olusturun.</w:t>
            </w:r>
          </w:p>
        </w:tc>
      </w:tr>
    </w:tbl>
    <w:p/>
    <w:p>
      <w:r>
        <w:rPr>
          <w:b/>
          <w:color w:val="1B2A4A"/>
          <w:sz w:val="20"/>
        </w:rPr>
        <w:t xml:space="preserve">Beklenen Çıktı: </w:t>
      </w:r>
      <w:r>
        <w:rPr>
          <w:sz w:val="20"/>
        </w:rPr>
        <w:t>Oncesi-sonrasi ekran goruntusu karsilastirmasi ve yapilan degisiklikler listesi.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Masaustu kisiselestirme kavrami, tema bilesenleri, gorev cubugu ayarlari ve simge boyutu yonetimini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Tema</w:t>
            </w:r>
          </w:p>
        </w:tc>
        <w:tc>
          <w:tcPr>
            <w:tcW w:type="dxa" w:w="4819"/>
            <w:shd w:fill="F5F5F5"/>
          </w:tcPr>
          <w:p>
            <w:r>
              <w:rPr>
                <w:b/>
                <w:color w:val="1B2A4A"/>
                <w:sz w:val="20"/>
              </w:rPr>
              <w:t xml:space="preserve">  Duvar Kagidi</w:t>
            </w:r>
          </w:p>
        </w:tc>
      </w:tr>
      <w:tr>
        <w:tc>
          <w:tcPr>
            <w:tcW w:type="dxa" w:w="4819"/>
            <w:shd w:fill="F5F5F5"/>
          </w:tcPr>
          <w:p>
            <w:r>
              <w:rPr>
                <w:b/>
                <w:color w:val="1B2A4A"/>
                <w:sz w:val="20"/>
              </w:rPr>
              <w:t xml:space="preserve">  Gorev Cubugu</w:t>
            </w:r>
          </w:p>
        </w:tc>
        <w:tc>
          <w:tcPr>
            <w:tcW w:type="dxa" w:w="4819"/>
            <w:shd w:fill="F5F5F5"/>
          </w:tcPr>
          <w:p>
            <w:r>
              <w:rPr>
                <w:b/>
                <w:color w:val="1B2A4A"/>
                <w:sz w:val="20"/>
              </w:rPr>
              <w:t xml:space="preserve">  Baslat Menusu</w:t>
            </w:r>
          </w:p>
        </w:tc>
      </w:tr>
      <w:tr>
        <w:tc>
          <w:tcPr>
            <w:tcW w:type="dxa" w:w="4819"/>
            <w:shd w:fill="F5F5F5"/>
          </w:tcPr>
          <w:p>
            <w:r>
              <w:rPr>
                <w:b/>
                <w:color w:val="1B2A4A"/>
                <w:sz w:val="20"/>
              </w:rPr>
              <w:t xml:space="preserve">  Simge Boyutu</w:t>
            </w:r>
          </w:p>
        </w:tc>
        <w:tc>
          <w:tcPr>
            <w:tcW w:type="dxa" w:w="4819"/>
            <w:shd w:fill="F5F5F5"/>
          </w:tcPr>
          <w:p>
            <w:r>
              <w:rPr>
                <w:b/>
                <w:color w:val="1B2A4A"/>
                <w:sz w:val="20"/>
              </w:rPr>
              <w:t xml:space="preserve">  Koyu Tema</w:t>
            </w:r>
          </w:p>
        </w:tc>
      </w:tr>
      <w:tr>
        <w:tc>
          <w:tcPr>
            <w:tcW w:type="dxa" w:w="4819"/>
            <w:shd w:fill="F5F5F5"/>
          </w:tcPr>
          <w:p>
            <w:r>
              <w:rPr>
                <w:b/>
                <w:color w:val="1B2A4A"/>
                <w:sz w:val="20"/>
              </w:rPr>
              <w:t xml:space="preserve">  Otomatik Gizle</w:t>
            </w:r>
          </w:p>
        </w:tc>
        <w:tc>
          <w:tcPr>
            <w:tcW w:type="dxa" w:w="4819"/>
            <w:shd w:fill="F5F5F5"/>
          </w:tcPr>
          <w:p>
            <w:r>
              <w:rPr>
                <w:b/>
                <w:color w:val="1B2A4A"/>
                <w:sz w:val="20"/>
              </w:rPr>
              <w:t xml:space="preserve">  Kutucuk Sabitleme</w:t>
            </w:r>
          </w:p>
        </w:tc>
      </w:tr>
    </w:tbl>
    <w:p/>
    <w:p>
      <w:pPr>
        <w:spacing w:before="200"/>
      </w:pPr>
      <w:r>
        <w:rPr>
          <w:b/>
          <w:color w:val="757575"/>
          <w:sz w:val="24"/>
        </w:rPr>
        <w:t xml:space="preserve">  Bir Sonraki Dersle Köprü</w:t>
      </w:r>
    </w:p>
    <w:p>
      <w:r>
        <w:rPr>
          <w:sz w:val="20"/>
        </w:rPr>
        <w:t>Masaustu kisiselestirmeyi ogrendik; simdi ekran ve goruntu ayarlarina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Masaustunuzu profesyonel calisma ortamina uygun sekilde kisiselllestirin ve oncesi-sonrasi ekran goruntusu alin.</w:t>
              <w:br/>
              <w:t>Teslim: Sonraki ders.</w:t>
              <w:br/>
              <w:t>Kriter: Duzzenli, kullanisli ve profesyonel gorunum.</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Ornek tema dosyalarini indirin.</w:t>
      </w:r>
    </w:p>
    <w:p>
      <w:pPr>
        <w:pStyle w:val="ListBullet"/>
      </w:pPr>
      <w:r>
        <w:rPr>
          <w:sz w:val="20"/>
        </w:rPr>
        <w:t>Ornek duvar kagitlari hazirlaayin.</w:t>
      </w:r>
    </w:p>
    <w:p>
      <w:pPr>
        <w:pStyle w:val="ListBullet"/>
      </w:pPr>
      <w:r>
        <w:rPr>
          <w:sz w:val="20"/>
        </w:rPr>
        <w:t>Kisiselestirme menusunun erisilebildiginden emin olun.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Yonetici yetkisi gerekiyor</w:t>
            </w:r>
          </w:p>
        </w:tc>
        <w:tc>
          <w:tcPr>
            <w:tcW w:type="dxa" w:w="4819"/>
          </w:tcPr>
          <w:p>
            <w:r>
              <w:rPr>
                <w:sz w:val="18"/>
              </w:rPr>
              <w:t>Izin verilen kisiselestirme seceneklerini kullanin</w:t>
            </w:r>
          </w:p>
        </w:tc>
      </w:tr>
      <w:tr>
        <w:tc>
          <w:tcPr>
            <w:tcW w:type="dxa" w:w="4819"/>
          </w:tcPr>
          <w:p>
            <w:r>
              <w:rPr>
                <w:sz w:val="18"/>
              </w:rPr>
              <w:t>Tema geri donusu bilinmiyor</w:t>
            </w:r>
          </w:p>
        </w:tc>
        <w:tc>
          <w:tcPr>
            <w:tcW w:type="dxa" w:w="4819"/>
          </w:tcPr>
          <w:p>
            <w:r>
              <w:rPr>
                <w:sz w:val="18"/>
              </w:rPr>
              <w:t>Varsayilan temayi yedekleyin</w:t>
            </w:r>
          </w:p>
        </w:tc>
      </w:tr>
      <w:tr>
        <w:tc>
          <w:tcPr>
            <w:tcW w:type="dxa" w:w="4819"/>
          </w:tcPr>
          <w:p>
            <w:r>
              <w:rPr>
                <w:sz w:val="18"/>
              </w:rPr>
              <w:t>Gorev cubugu kayboluyor</w:t>
            </w:r>
          </w:p>
        </w:tc>
        <w:tc>
          <w:tcPr>
            <w:tcW w:type="dxa" w:w="4819"/>
          </w:tcPr>
          <w:p>
            <w:r>
              <w:rPr>
                <w:sz w:val="18"/>
              </w:rPr>
              <w:t>Otomatik gizle secenegini gosterin</w:t>
            </w:r>
          </w:p>
        </w:tc>
      </w:tr>
    </w:tbl>
    <w:p/>
    <w:p>
      <w:r>
        <w:rPr>
          <w:b/>
          <w:color w:val="1B2A4A"/>
          <w:sz w:val="20"/>
        </w:rPr>
        <w:t xml:space="preserve">Zaman Yönetimi: </w:t>
      </w:r>
      <w:r>
        <w:rPr>
          <w:sz w:val="20"/>
        </w:rPr>
        <w:t>Teori %20, Uygulama %80.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Kisiselestirme kisitliysa Windows Ayarlar ekran goruntuleriyle gosterim yapilabilir.</w:t>
            </w:r>
          </w:p>
        </w:tc>
      </w:tr>
    </w:tbl>
    <w:p/>
    <w:p>
      <w:r>
        <w:br w:type="page"/>
      </w:r>
    </w:p>
    <w:p>
      <w:pPr>
        <w:jc w:val="center"/>
      </w:pPr>
      <w:r>
        <w:rPr>
          <w:b/>
          <w:color w:val="1B2A4A"/>
          <w:sz w:val="36"/>
        </w:rPr>
        <w:t>━━━  46. SAAT  ━━━</w:t>
      </w:r>
    </w:p>
    <w:p>
      <w:pPr>
        <w:jc w:val="center"/>
      </w:pPr>
      <w:r>
        <w:rPr>
          <w:color w:val="2C6FAD"/>
          <w:sz w:val="32"/>
        </w:rPr>
        <w:t>Ekran ve Goruntu Ayarlari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Ekran cozunurlugu, yenileme hizi ve goruntu ayarlarini yapilandirir.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1.E.6.1</w:t>
            </w:r>
          </w:p>
        </w:tc>
        <w:tc>
          <w:tcPr>
            <w:tcW w:type="dxa" w:w="3213"/>
          </w:tcPr>
          <w:p>
            <w:r>
              <w:rPr>
                <w:sz w:val="18"/>
              </w:rPr>
              <w:t>Ekran cozunurlugunu donanim kapasitesine uygun sekilde ayarlar.</w:t>
            </w:r>
          </w:p>
        </w:tc>
        <w:tc>
          <w:tcPr>
            <w:tcW w:type="dxa" w:w="3213"/>
          </w:tcPr>
          <w:p>
            <w:r>
              <w:rPr>
                <w:sz w:val="18"/>
              </w:rPr>
              <w:t>Uygulama</w:t>
            </w:r>
          </w:p>
        </w:tc>
      </w:tr>
      <w:tr>
        <w:tc>
          <w:tcPr>
            <w:tcW w:type="dxa" w:w="3213"/>
          </w:tcPr>
          <w:p>
            <w:r>
              <w:rPr>
                <w:sz w:val="18"/>
              </w:rPr>
              <w:t>1.E.6.2</w:t>
            </w:r>
          </w:p>
        </w:tc>
        <w:tc>
          <w:tcPr>
            <w:tcW w:type="dxa" w:w="3213"/>
          </w:tcPr>
          <w:p>
            <w:r>
              <w:rPr>
                <w:sz w:val="18"/>
              </w:rPr>
              <w:t>Yenileme hizi ve renk derinligi kavramlarini aciklar.</w:t>
            </w:r>
          </w:p>
        </w:tc>
        <w:tc>
          <w:tcPr>
            <w:tcW w:type="dxa" w:w="3213"/>
          </w:tcPr>
          <w:p>
            <w:r>
              <w:rPr>
                <w:sz w:val="18"/>
              </w:rPr>
              <w:t>Anlama</w:t>
            </w:r>
          </w:p>
        </w:tc>
      </w:tr>
      <w:tr>
        <w:tc>
          <w:tcPr>
            <w:tcW w:type="dxa" w:w="3213"/>
          </w:tcPr>
          <w:p>
            <w:r>
              <w:rPr>
                <w:sz w:val="18"/>
              </w:rPr>
              <w:t>1.E.6.3</w:t>
            </w:r>
          </w:p>
        </w:tc>
        <w:tc>
          <w:tcPr>
            <w:tcW w:type="dxa" w:w="3213"/>
          </w:tcPr>
          <w:p>
            <w:r>
              <w:rPr>
                <w:sz w:val="18"/>
              </w:rPr>
              <w:t>Goz sagligi icin Gece Modu ozelligini yapilandirir.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Masaustu ortamini ve temel ekran kavraminii bilmek.</w:t>
      </w:r>
    </w:p>
    <w:p>
      <w:pPr>
        <w:spacing w:before="200"/>
      </w:pPr>
      <w:r>
        <w:rPr>
          <w:b/>
          <w:color w:val="757575"/>
          <w:sz w:val="24"/>
        </w:rPr>
        <w:t xml:space="preserve">  Öğrencinin Bilmesi Gerekenler</w:t>
      </w:r>
    </w:p>
    <w:p>
      <w:pPr>
        <w:pStyle w:val="ListBullet"/>
      </w:pPr>
      <w:r>
        <w:rPr>
          <w:sz w:val="20"/>
        </w:rPr>
        <w:t>Ekranin goruntu gosterdigi temel yapiyi.</w:t>
      </w:r>
    </w:p>
    <w:p>
      <w:pPr>
        <w:pStyle w:val="ListBullet"/>
      </w:pPr>
      <w:r>
        <w:rPr>
          <w:sz w:val="20"/>
        </w:rPr>
        <w:t>Piksel kavramini.</w:t>
      </w:r>
    </w:p>
    <w:p>
      <w:pPr>
        <w:pStyle w:val="ListBullet"/>
      </w:pPr>
      <w:r>
        <w:rPr>
          <w:sz w:val="20"/>
        </w:rPr>
        <w:t>Ekran boyutu ve cozunurluk iliskisini.</w:t>
      </w:r>
    </w:p>
    <w:p>
      <w:pPr>
        <w:spacing w:before="200"/>
      </w:pPr>
      <w:r>
        <w:rPr>
          <w:b/>
          <w:color w:val="757575"/>
          <w:sz w:val="24"/>
        </w:rPr>
        <w:t xml:space="preserve">  Olası Kavram Yanılgıları</w:t>
      </w:r>
    </w:p>
    <w:p>
      <w:pPr>
        <w:pStyle w:val="ListBullet"/>
      </w:pPr>
      <w:r>
        <w:rPr>
          <w:sz w:val="20"/>
        </w:rPr>
        <w:t>Cozunurlugu artirmanin her zaman daha iyi goruntu sagladigi sanilmasi (kucuk ekranda cok yuksek cozunurluk okunamazliga yol acar).</w:t>
      </w:r>
    </w:p>
    <w:p>
      <w:pPr>
        <w:pStyle w:val="ListBullet"/>
      </w:pPr>
      <w:r>
        <w:rPr>
          <w:sz w:val="20"/>
        </w:rPr>
        <w:t>Yenileme hizinin sadece oyunculari ilgilendirdigi dusuncesi.</w:t>
      </w:r>
    </w:p>
    <w:p>
      <w:pPr>
        <w:pStyle w:val="ListBullet"/>
      </w:pPr>
      <w:r>
        <w:rPr>
          <w:sz w:val="20"/>
        </w:rPr>
        <w:t>Ekran cozunurlugunu degistirmenin ekrana zarar verecegi korkusu.</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Goruntu Ayarlari menusu</w:t>
      </w:r>
    </w:p>
    <w:p>
      <w:pPr>
        <w:pStyle w:val="ListBullet"/>
      </w:pPr>
      <w:r>
        <w:rPr>
          <w:sz w:val="20"/>
        </w:rPr>
        <w:t>Projeksiyon (farkli cozunurluk ornekleri)</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"Ekrandaki yazilar cok kucuk veya goruntuler bulanik gorunuyorsa bilgisayar bozuk mudur? Yoksa sadece dogru ayari mi bilmiyoruz?"</w:t>
      </w:r>
    </w:p>
    <w:p>
      <w:r>
        <w:rPr>
          <w:b/>
          <w:color w:val="1B2A4A"/>
          <w:sz w:val="20"/>
        </w:rPr>
        <w:t xml:space="preserve">Günlük Hayat Bağlantısı: </w:t>
      </w:r>
      <w:r>
        <w:rPr>
          <w:sz w:val="20"/>
        </w:rPr>
        <w:t>Televizyonun kumandsindan goruntu ayarini degistirdiginiz gibi, bilgisayar ekraninin da ayarlari vardir.</w:t>
      </w:r>
    </w:p>
    <w:p>
      <w:pPr>
        <w:spacing w:before="200"/>
      </w:pPr>
      <w:r>
        <w:rPr>
          <w:b/>
          <w:color w:val="2C6FAD"/>
          <w:sz w:val="24"/>
        </w:rPr>
        <w:t xml:space="preserve">  Ön Bilgi Yoklama Soruları</w:t>
      </w:r>
    </w:p>
    <w:p>
      <w:r>
        <w:rPr>
          <w:b/>
          <w:color w:val="2C6FAD"/>
          <w:sz w:val="20"/>
        </w:rPr>
        <w:t xml:space="preserve">  1. </w:t>
      </w:r>
      <w:r>
        <w:rPr>
          <w:sz w:val="20"/>
        </w:rPr>
        <w:t>Cozunurluk ne demektir?</w:t>
      </w:r>
    </w:p>
    <w:p>
      <w:r>
        <w:rPr>
          <w:b/>
          <w:color w:val="2C6FAD"/>
          <w:sz w:val="20"/>
        </w:rPr>
        <w:t xml:space="preserve">  2. </w:t>
      </w:r>
      <w:r>
        <w:rPr>
          <w:sz w:val="20"/>
        </w:rPr>
        <w:t>Piksel nedir?</w:t>
      </w:r>
    </w:p>
    <w:p>
      <w:r>
        <w:rPr>
          <w:b/>
          <w:color w:val="2C6FAD"/>
          <w:sz w:val="20"/>
        </w:rPr>
        <w:t xml:space="preserve">  3. </w:t>
      </w:r>
      <w:r>
        <w:rPr>
          <w:sz w:val="20"/>
        </w:rPr>
        <w:t>Ekran ayarlarina nasil ulasilir?</w:t>
      </w:r>
    </w:p>
    <w:p>
      <w:pPr>
        <w:spacing w:before="200"/>
      </w:pPr>
      <w:r>
        <w:rPr>
          <w:b/>
          <w:color w:val="2C6FAD"/>
          <w:sz w:val="24"/>
        </w:rPr>
        <w:t xml:space="preserve">  Motivasyon Etkinliği: "Cozunurluk Gosterimi"</w:t>
      </w:r>
    </w:p>
    <w:p>
      <w:r>
        <w:rPr>
          <w:b/>
          <w:color w:val="1B2A4A"/>
          <w:sz w:val="20"/>
        </w:rPr>
        <w:t xml:space="preserve">Açıklama: </w:t>
      </w:r>
      <w:r>
        <w:rPr>
          <w:sz w:val="20"/>
        </w:rPr>
        <w:t>Ekran cozunurlugu dusurulerek goruntunun nasil bozuldugu canli gosterilir.</w:t>
      </w:r>
    </w:p>
    <w:p>
      <w:r>
        <w:rPr>
          <w:b/>
          <w:color w:val="1B2A4A"/>
          <w:sz w:val="20"/>
        </w:rPr>
        <w:t xml:space="preserve">Yönerge: </w:t>
      </w:r>
      <w:r>
        <w:rPr>
          <w:sz w:val="20"/>
        </w:rPr>
        <w:t>Egitmen projeksiyon ekraninda cozunurlugu kasitli olarak dusurur. Ogrenciler bozulmayi gozlemler ve nedenini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arkadasiniz bilgisayar ekranindaki her seyin cok buyuk ve bulanik gorundugundan sikayet ediyor. Ekran karti surucusu formatdan sonra yuklenmemis. Sorunu teshis edip cozun.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"Goruntu Ayarlari Kesfetme"</w:t>
      </w:r>
    </w:p>
    <w:p>
      <w:r>
        <w:rPr>
          <w:b/>
          <w:color w:val="1B2A4A"/>
          <w:sz w:val="20"/>
        </w:rPr>
        <w:t xml:space="preserve">Türü: </w:t>
      </w:r>
      <w:r>
        <w:rPr>
          <w:sz w:val="20"/>
        </w:rPr>
        <w:t>Bireysel Uygulamali Calisma</w:t>
      </w:r>
    </w:p>
    <w:p>
      <w:r>
        <w:rPr>
          <w:b/>
          <w:color w:val="1B2A4A"/>
          <w:sz w:val="20"/>
        </w:rPr>
        <w:t xml:space="preserve">Amacı: </w:t>
      </w:r>
      <w:r>
        <w:rPr>
          <w:sz w:val="20"/>
        </w:rPr>
        <w:t>Ekran goruntu ayarlarini kesfetmek ve etkilerini gozlemlemek.</w:t>
      </w:r>
    </w:p>
    <w:p>
      <w:r>
        <w:rPr>
          <w:b/>
          <w:color w:val="1B2A4A"/>
          <w:sz w:val="20"/>
        </w:rPr>
        <w:t xml:space="preserve">Malzemeler: </w:t>
      </w:r>
      <w:r>
        <w:rPr>
          <w:sz w:val="20"/>
        </w:rPr>
        <w:t>Bilgisayar, Goruntu Ayarlari menusu, calisma yapragii</w:t>
      </w:r>
    </w:p>
    <w:p>
      <w:pPr>
        <w:spacing w:before="200"/>
      </w:pPr>
      <w:r>
        <w:rPr>
          <w:b/>
          <w:color w:val="007A7A"/>
          <w:sz w:val="24"/>
        </w:rPr>
        <w:t xml:space="preserve">  Yönerge Adımları</w:t>
      </w:r>
    </w:p>
    <w:p>
      <w:r>
        <w:rPr>
          <w:b/>
          <w:color w:val="007A7A"/>
          <w:sz w:val="20"/>
        </w:rPr>
        <w:t xml:space="preserve">  1. </w:t>
      </w:r>
      <w:r>
        <w:rPr>
          <w:sz w:val="20"/>
        </w:rPr>
        <w:t>Sag tikla &gt; Goruntu Ayarlari menusunu acin.</w:t>
      </w:r>
    </w:p>
    <w:p>
      <w:r>
        <w:rPr>
          <w:b/>
          <w:color w:val="007A7A"/>
          <w:sz w:val="20"/>
        </w:rPr>
        <w:t xml:space="preserve">  2. </w:t>
      </w:r>
      <w:r>
        <w:rPr>
          <w:sz w:val="20"/>
        </w:rPr>
        <w:t>Mevcut cozunurlugu not edin ve farkli bir cozunurluk deneyin.</w:t>
      </w:r>
    </w:p>
    <w:p>
      <w:r>
        <w:rPr>
          <w:b/>
          <w:color w:val="007A7A"/>
          <w:sz w:val="20"/>
        </w:rPr>
        <w:t xml:space="preserve">  3. </w:t>
      </w:r>
      <w:r>
        <w:rPr>
          <w:sz w:val="20"/>
        </w:rPr>
        <w:t>Olceklendirme yuzdesiini degistirip pencere boyutlarini gozlemleyin.</w:t>
      </w:r>
    </w:p>
    <w:p>
      <w:r>
        <w:rPr>
          <w:b/>
          <w:color w:val="007A7A"/>
          <w:sz w:val="20"/>
        </w:rPr>
        <w:t xml:space="preserve">  4. </w:t>
      </w:r>
      <w:r>
        <w:rPr>
          <w:sz w:val="20"/>
        </w:rPr>
        <w:t>Gece Isigi ozelligini bulun ve etkinlestirin.</w:t>
      </w:r>
    </w:p>
    <w:p>
      <w:r>
        <w:rPr>
          <w:b/>
          <w:color w:val="007A7A"/>
          <w:sz w:val="20"/>
        </w:rPr>
        <w:t xml:space="preserve">  5. </w:t>
      </w:r>
      <w:r>
        <w:rPr>
          <w:sz w:val="20"/>
        </w:rPr>
        <w:t>Orijinal cozunurluge geri donun.</w:t>
      </w:r>
    </w:p>
    <w:p>
      <w:r>
        <w:rPr>
          <w:b/>
          <w:color w:val="1B2A4A"/>
          <w:sz w:val="20"/>
        </w:rPr>
        <w:t xml:space="preserve">Öğrenci Rolü: </w:t>
      </w:r>
      <w:r>
        <w:rPr>
          <w:sz w:val="20"/>
        </w:rPr>
        <w:t>Goruntu uzmani: ekran ayarlarini test eden ve farklari raporlayan</w:t>
      </w:r>
    </w:p>
    <w:p>
      <w:r>
        <w:rPr>
          <w:b/>
          <w:color w:val="1B2A4A"/>
          <w:sz w:val="20"/>
        </w:rPr>
        <w:t xml:space="preserve">Öğretmen Rolü: </w:t>
      </w:r>
      <w:r>
        <w:rPr>
          <w:sz w:val="20"/>
        </w:rPr>
        <w:t>Yanlis cozunurluk secimlerinde ekranin donmemesi icin 15 sn geri donus suresini hatirlatir</w:t>
      </w:r>
    </w:p>
    <w:p>
      <w:r>
        <w:rPr>
          <w:b/>
          <w:color w:val="1B2A4A"/>
          <w:sz w:val="20"/>
        </w:rPr>
        <w:t xml:space="preserve">Beklenen Ürün: </w:t>
      </w:r>
      <w:r>
        <w:rPr>
          <w:sz w:val="20"/>
        </w:rPr>
        <w:t>Goruntu Ayarlari Kesfetme Raporu</w:t>
      </w:r>
    </w:p>
    <w:p>
      <w:pPr>
        <w:spacing w:before="200"/>
      </w:pPr>
      <w:r>
        <w:rPr>
          <w:b/>
          <w:color w:val="007A7A"/>
          <w:sz w:val="24"/>
        </w:rPr>
        <w:t xml:space="preserve">  Araştırma Soruları</w:t>
      </w:r>
    </w:p>
    <w:p>
      <w:r>
        <w:rPr>
          <w:b/>
          <w:color w:val="007A7A"/>
          <w:sz w:val="20"/>
        </w:rPr>
        <w:t xml:space="preserve">  1. </w:t>
      </w:r>
      <w:r>
        <w:rPr>
          <w:sz w:val="20"/>
        </w:rPr>
        <w:t>HDR (High Dynamic Range) nedir?</w:t>
      </w:r>
    </w:p>
    <w:p>
      <w:r>
        <w:rPr>
          <w:b/>
          <w:color w:val="007A7A"/>
          <w:sz w:val="20"/>
        </w:rPr>
        <w:t xml:space="preserve">  2. </w:t>
      </w:r>
      <w:r>
        <w:rPr>
          <w:sz w:val="20"/>
        </w:rPr>
        <w:t>4K ve 8K cozunurluk farki nedir?</w:t>
      </w:r>
    </w:p>
    <w:p>
      <w:r>
        <w:rPr>
          <w:b/>
          <w:color w:val="007A7A"/>
          <w:sz w:val="20"/>
        </w:rPr>
        <w:t xml:space="preserve">  3. </w:t>
      </w:r>
      <w:r>
        <w:rPr>
          <w:sz w:val="20"/>
        </w:rPr>
        <w:t>FreeSync ve G-Sync teknolojileri ne ise yarar?</w:t>
      </w:r>
    </w:p>
    <w:p>
      <w:r>
        <w:rPr>
          <w:b/>
          <w:color w:val="1B2A4A"/>
          <w:sz w:val="20"/>
        </w:rPr>
        <w:t xml:space="preserve">Grupla Çalışma Kuralları: </w:t>
      </w:r>
      <w:r>
        <w:rPr>
          <w:sz w:val="20"/>
        </w:rPr>
        <w:t>Cozunurlugu degistirirken 15 saniyelik geri donus suresini bekleyin; begenmediyseniz otomatik geri doner.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Cozunurluk</w:t>
            </w:r>
          </w:p>
        </w:tc>
        <w:tc>
          <w:tcPr>
            <w:tcW w:type="dxa" w:w="2409"/>
          </w:tcPr>
          <w:p>
            <w:r>
              <w:rPr>
                <w:sz w:val="18"/>
              </w:rPr>
              <w:t>Ekrandaki piksel sayisi (genislik x yukseklik)</w:t>
            </w:r>
          </w:p>
        </w:tc>
        <w:tc>
          <w:tcPr>
            <w:tcW w:type="dxa" w:w="2409"/>
          </w:tcPr>
          <w:p>
            <w:r>
              <w:rPr>
                <w:sz w:val="18"/>
              </w:rPr>
              <w:t>1920x1080 (Full HD), 3840x2160 (4K)</w:t>
            </w:r>
          </w:p>
        </w:tc>
        <w:tc>
          <w:tcPr>
            <w:tcW w:type="dxa" w:w="2409"/>
          </w:tcPr>
          <w:p>
            <w:r>
              <w:rPr>
                <w:sz w:val="18"/>
              </w:rPr>
              <w:t>Cozunurluk karsilastirma tablosu</w:t>
            </w:r>
          </w:p>
        </w:tc>
      </w:tr>
      <w:tr>
        <w:tc>
          <w:tcPr>
            <w:tcW w:type="dxa" w:w="2409"/>
          </w:tcPr>
          <w:p>
            <w:r>
              <w:rPr>
                <w:sz w:val="18"/>
              </w:rPr>
              <w:t>Piksel</w:t>
            </w:r>
          </w:p>
        </w:tc>
        <w:tc>
          <w:tcPr>
            <w:tcW w:type="dxa" w:w="2409"/>
          </w:tcPr>
          <w:p>
            <w:r>
              <w:rPr>
                <w:sz w:val="18"/>
              </w:rPr>
              <w:t>Ekrandaki en kucuk goruntu noktasi</w:t>
            </w:r>
          </w:p>
        </w:tc>
        <w:tc>
          <w:tcPr>
            <w:tcW w:type="dxa" w:w="2409"/>
          </w:tcPr>
          <w:p>
            <w:r>
              <w:rPr>
                <w:sz w:val="18"/>
              </w:rPr>
              <w:t>Yakinlasinca kare noktalar gorulur</w:t>
            </w:r>
          </w:p>
        </w:tc>
        <w:tc>
          <w:tcPr>
            <w:tcW w:type="dxa" w:w="2409"/>
          </w:tcPr>
          <w:p>
            <w:r>
              <w:rPr>
                <w:sz w:val="18"/>
              </w:rPr>
              <w:t>Piksel yakinlasma gorseli</w:t>
            </w:r>
          </w:p>
        </w:tc>
      </w:tr>
      <w:tr>
        <w:tc>
          <w:tcPr>
            <w:tcW w:type="dxa" w:w="2409"/>
          </w:tcPr>
          <w:p>
            <w:r>
              <w:rPr>
                <w:sz w:val="18"/>
              </w:rPr>
              <w:t>Yenileme Hizi</w:t>
            </w:r>
          </w:p>
        </w:tc>
        <w:tc>
          <w:tcPr>
            <w:tcW w:type="dxa" w:w="2409"/>
          </w:tcPr>
          <w:p>
            <w:r>
              <w:rPr>
                <w:sz w:val="18"/>
              </w:rPr>
              <w:t>Ekranin saniyede kac kez yenilendigi (Hz)</w:t>
            </w:r>
          </w:p>
        </w:tc>
        <w:tc>
          <w:tcPr>
            <w:tcW w:type="dxa" w:w="2409"/>
          </w:tcPr>
          <w:p>
            <w:r>
              <w:rPr>
                <w:sz w:val="18"/>
              </w:rPr>
              <w:t>60Hz, 144Hz</w:t>
            </w:r>
          </w:p>
        </w:tc>
        <w:tc>
          <w:tcPr>
            <w:tcW w:type="dxa" w:w="2409"/>
          </w:tcPr>
          <w:p>
            <w:r>
              <w:rPr>
                <w:sz w:val="18"/>
              </w:rPr>
              <w:t>Yenileme hizi karsilastirmasi</w:t>
            </w:r>
          </w:p>
        </w:tc>
      </w:tr>
      <w:tr>
        <w:tc>
          <w:tcPr>
            <w:tcW w:type="dxa" w:w="2409"/>
          </w:tcPr>
          <w:p>
            <w:r>
              <w:rPr>
                <w:sz w:val="18"/>
              </w:rPr>
              <w:t>Renk Derinligi</w:t>
            </w:r>
          </w:p>
        </w:tc>
        <w:tc>
          <w:tcPr>
            <w:tcW w:type="dxa" w:w="2409"/>
          </w:tcPr>
          <w:p>
            <w:r>
              <w:rPr>
                <w:sz w:val="18"/>
              </w:rPr>
              <w:t>Her pikselin gostereebildigi renk sayisi (bit)</w:t>
            </w:r>
          </w:p>
        </w:tc>
        <w:tc>
          <w:tcPr>
            <w:tcW w:type="dxa" w:w="2409"/>
          </w:tcPr>
          <w:p>
            <w:r>
              <w:rPr>
                <w:sz w:val="18"/>
              </w:rPr>
              <w:t>8-bit: 16.7 milyon renk</w:t>
            </w:r>
          </w:p>
        </w:tc>
        <w:tc>
          <w:tcPr>
            <w:tcW w:type="dxa" w:w="2409"/>
          </w:tcPr>
          <w:p>
            <w:r>
              <w:rPr>
                <w:sz w:val="18"/>
              </w:rPr>
              <w:t>Renk derinligi ornekleri</w:t>
            </w:r>
          </w:p>
        </w:tc>
      </w:tr>
      <w:tr>
        <w:tc>
          <w:tcPr>
            <w:tcW w:type="dxa" w:w="2409"/>
          </w:tcPr>
          <w:p>
            <w:r>
              <w:rPr>
                <w:sz w:val="18"/>
              </w:rPr>
              <w:t>Gece Modu</w:t>
            </w:r>
          </w:p>
        </w:tc>
        <w:tc>
          <w:tcPr>
            <w:tcW w:type="dxa" w:w="2409"/>
          </w:tcPr>
          <w:p>
            <w:r>
              <w:rPr>
                <w:sz w:val="18"/>
              </w:rPr>
              <w:t>Mavi isigi azaltarak goz yorgunlugunu onleyen ozellik</w:t>
            </w:r>
          </w:p>
        </w:tc>
        <w:tc>
          <w:tcPr>
            <w:tcW w:type="dxa" w:w="2409"/>
          </w:tcPr>
          <w:p>
            <w:r>
              <w:rPr>
                <w:sz w:val="18"/>
              </w:rPr>
              <w:t>Aksam saatlerinde otomatik aktiflesir</w:t>
            </w:r>
          </w:p>
        </w:tc>
        <w:tc>
          <w:tcPr>
            <w:tcW w:type="dxa" w:w="2409"/>
          </w:tcPr>
          <w:p>
            <w:r>
              <w:rPr>
                <w:sz w:val="18"/>
              </w:rPr>
              <w:t>Gece Isigi ayarlari ekrani</w:t>
            </w:r>
          </w:p>
        </w:tc>
      </w:tr>
    </w:tbl>
    <w:p/>
    <w:p>
      <w:pPr>
        <w:spacing w:before="200"/>
      </w:pPr>
      <w:r>
        <w:rPr>
          <w:b/>
          <w:color w:val="E65C00"/>
          <w:sz w:val="24"/>
        </w:rPr>
        <w:t xml:space="preserve">  Konu Anlatımı</w:t>
      </w:r>
    </w:p>
    <w:p>
      <w:r>
        <w:rPr>
          <w:sz w:val="20"/>
        </w:rPr>
        <w:t>Ekran cozunurlugu, ekrandaki piksel sayisini ifade eder. 1920x1080 cozunurluk, yatayda 1920 ve dikeyde 1080 piksel anlamina gelir. Cozunurluk arttikcaa goruntu daha net ve detayli olur, ancak simgeler ve yazilar kuculdugu icin yuksek cozunurluklu ekranlarda olceklendirme ayari da yapilmalidir.</w:t>
      </w:r>
    </w:p>
    <w:p>
      <w:r>
        <w:rPr>
          <w:sz w:val="20"/>
        </w:rPr>
        <w:t>Yenileme hizi (Hz), ekranin saniyede kac kez goruntuyuu yeniledini belirtir. 60Hz standart kullanim icin yeterliyken, 144Hz ve uzeri oyun ve animasyon uygulamalarinda daha akici goruntu saglar. Bu ayar monitoorun destekledigi degerlerle sinirlidir.</w:t>
      </w:r>
    </w:p>
    <w:p>
      <w:r>
        <w:rPr>
          <w:sz w:val="20"/>
        </w:rPr>
        <w:t>Gece Modu (Gece Isigi), ekrandan yayilan mavi isigi azaltarak ozellikle aksam saatlerinde goz yorgunlugunu ve uyku bozuklugunu onlemeye yardimci olur. Windows Ayarlar &gt; Goruntu &gt; Gece Isigi yolundan etkinlestirilir ve saatli olarak programlanabilir.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Cozunurluk Degisimi</w:t>
            </w:r>
          </w:p>
        </w:tc>
        <w:tc>
          <w:tcPr>
            <w:tcW w:type="dxa" w:w="3213"/>
          </w:tcPr>
          <w:p>
            <w:r>
              <w:rPr>
                <w:sz w:val="18"/>
              </w:rPr>
              <w:t>1920x1080 dan 1280x720 ye dusurme -&gt; goruntu buyur ama bulaniklasir</w:t>
            </w:r>
          </w:p>
        </w:tc>
        <w:tc>
          <w:tcPr>
            <w:tcW w:type="dxa" w:w="3213"/>
          </w:tcPr>
          <w:p>
            <w:r>
              <w:rPr>
                <w:sz w:val="18"/>
              </w:rPr>
              <w:t>Surucu eksikligi teshisi</w:t>
            </w:r>
          </w:p>
        </w:tc>
      </w:tr>
      <w:tr>
        <w:tc>
          <w:tcPr>
            <w:tcW w:type="dxa" w:w="3213"/>
          </w:tcPr>
          <w:p>
            <w:r>
              <w:rPr>
                <w:sz w:val="18"/>
              </w:rPr>
              <w:t>Olceklendirme</w:t>
            </w:r>
          </w:p>
        </w:tc>
        <w:tc>
          <w:tcPr>
            <w:tcW w:type="dxa" w:w="3213"/>
          </w:tcPr>
          <w:p>
            <w:r>
              <w:rPr>
                <w:sz w:val="18"/>
              </w:rPr>
              <w:t>Metin boyutunu %125 e cikarma -&gt; yazilar buyur ama cozunurluk ayni kalir</w:t>
            </w:r>
          </w:p>
        </w:tc>
        <w:tc>
          <w:tcPr>
            <w:tcW w:type="dxa" w:w="3213"/>
          </w:tcPr>
          <w:p>
            <w:r>
              <w:rPr>
                <w:sz w:val="18"/>
              </w:rPr>
              <w:t>Goz rahatligi</w:t>
            </w:r>
          </w:p>
        </w:tc>
      </w:tr>
      <w:tr>
        <w:tc>
          <w:tcPr>
            <w:tcW w:type="dxa" w:w="3213"/>
          </w:tcPr>
          <w:p>
            <w:r>
              <w:rPr>
                <w:sz w:val="18"/>
              </w:rPr>
              <w:t>Gece Modu</w:t>
            </w:r>
          </w:p>
        </w:tc>
        <w:tc>
          <w:tcPr>
            <w:tcW w:type="dxa" w:w="3213"/>
          </w:tcPr>
          <w:p>
            <w:r>
              <w:rPr>
                <w:sz w:val="18"/>
              </w:rPr>
              <w:t>Aksam 20:00 - sabah 06:00 arasi otomatik Gece Isigi</w:t>
            </w:r>
          </w:p>
        </w:tc>
        <w:tc>
          <w:tcPr>
            <w:tcW w:type="dxa" w:w="3213"/>
          </w:tcPr>
          <w:p>
            <w:r>
              <w:rPr>
                <w:sz w:val="18"/>
              </w:rPr>
              <w:t>Uyku duzeni koruma</w:t>
            </w:r>
          </w:p>
        </w:tc>
      </w:tr>
      <w:tr>
        <w:tc>
          <w:tcPr>
            <w:tcW w:type="dxa" w:w="3213"/>
          </w:tcPr>
          <w:p>
            <w:r>
              <w:rPr>
                <w:sz w:val="18"/>
              </w:rPr>
              <w:t>Coklu Ekran</w:t>
            </w:r>
          </w:p>
        </w:tc>
        <w:tc>
          <w:tcPr>
            <w:tcW w:type="dxa" w:w="3213"/>
          </w:tcPr>
          <w:p>
            <w:r>
              <w:rPr>
                <w:sz w:val="18"/>
              </w:rPr>
              <w:t>Iki monitoru Uzat modunda kullanma -&gt; calisma alani iki katina cikar</w:t>
            </w:r>
          </w:p>
        </w:tc>
        <w:tc>
          <w:tcPr>
            <w:tcW w:type="dxa" w:w="3213"/>
          </w:tcPr>
          <w:p>
            <w:r>
              <w:rPr>
                <w:sz w:val="18"/>
              </w:rPr>
              <w:t>Profesyonel calisma</w:t>
            </w:r>
          </w:p>
        </w:tc>
      </w:tr>
    </w:tbl>
    <w:p/>
    <w:p>
      <w:pPr>
        <w:spacing w:before="200"/>
      </w:pPr>
      <w:r>
        <w:rPr>
          <w:b/>
          <w:color w:val="E65C00"/>
          <w:sz w:val="24"/>
        </w:rPr>
        <w:t xml:space="preserve">  Görseller ve Tablolar</w:t>
      </w:r>
    </w:p>
    <w:p>
      <w:pPr>
        <w:pStyle w:val="ListBullet"/>
      </w:pPr>
      <w:r>
        <w:rPr>
          <w:sz w:val="20"/>
        </w:rPr>
        <w:t>Farkli cozunurluk karsilastirmasi (720p vs 1080p vs 4K)</w:t>
      </w:r>
    </w:p>
    <w:p>
      <w:pPr>
        <w:pStyle w:val="ListBullet"/>
      </w:pPr>
      <w:r>
        <w:rPr>
          <w:sz w:val="20"/>
        </w:rPr>
        <w:t>Coklu ekran duzeni semalari (Uzat vs Yinele)</w:t>
      </w:r>
    </w:p>
    <w:p>
      <w:pPr>
        <w:spacing w:before="200"/>
      </w:pPr>
      <w:r>
        <w:rPr>
          <w:b/>
          <w:color w:val="E65C00"/>
          <w:sz w:val="24"/>
        </w:rPr>
        <w:t xml:space="preserve">  Analoji ve Benzetmeler</w:t>
      </w:r>
    </w:p>
    <w:p>
      <w:r>
        <w:rPr>
          <w:b/>
          <w:color w:val="E65C00"/>
          <w:sz w:val="20"/>
        </w:rPr>
        <w:t xml:space="preserve">  1. </w:t>
      </w:r>
      <w:r>
        <w:rPr>
          <w:sz w:val="20"/>
        </w:rPr>
        <w:t>Piksel = Mozaik parccasi: ne kadar cok ve kucukse goruntu o kadar net</w:t>
      </w:r>
    </w:p>
    <w:p>
      <w:r>
        <w:rPr>
          <w:b/>
          <w:color w:val="E65C00"/>
          <w:sz w:val="20"/>
        </w:rPr>
        <w:t xml:space="preserve">  2. </w:t>
      </w:r>
      <w:r>
        <w:rPr>
          <w:sz w:val="20"/>
        </w:rPr>
        <w:t>Yenileme hizi = Film karesi: saniyede daha cok kare daha akici goruntu</w:t>
      </w:r>
    </w:p>
    <w:p>
      <w:r>
        <w:rPr>
          <w:b/>
          <w:color w:val="E65C00"/>
          <w:sz w:val="20"/>
        </w:rPr>
        <w:t xml:space="preserve">  3. </w:t>
      </w:r>
      <w:r>
        <w:rPr>
          <w:sz w:val="20"/>
        </w:rPr>
        <w:t>Gece Modu = Gunesgoozlugu: zararlii isigi filtreler</w:t>
      </w:r>
    </w:p>
    <w:p>
      <w:pPr>
        <w:spacing w:before="200"/>
      </w:pPr>
      <w:r>
        <w:rPr>
          <w:b/>
          <w:color w:val="E65C00"/>
          <w:sz w:val="24"/>
        </w:rPr>
        <w:t xml:space="preserve">  Öğrenci Soru-Cevap</w:t>
      </w:r>
    </w:p>
    <w:p>
      <w:pPr>
        <w:pStyle w:val="ListBullet"/>
      </w:pPr>
      <w:r>
        <w:rPr>
          <w:sz w:val="20"/>
        </w:rPr>
        <w:t>Cozunurluk artarsa simgeler neden kuculur? - Ayni ekranda daha fazla piksel oldugu icin her oge daha kucuk gosterilir.</w:t>
      </w:r>
    </w:p>
    <w:p>
      <w:pPr>
        <w:pStyle w:val="ListBullet"/>
      </w:pPr>
      <w:r>
        <w:rPr>
          <w:sz w:val="20"/>
        </w:rPr>
        <w:t>Gece Modu neden kullanilir? - Mavi isigi azaltarak goz yorgunlugu ve uyku bozuklugunu onler.</w:t>
      </w:r>
    </w:p>
    <w:p>
      <w:pPr>
        <w:pStyle w:val="ListBullet"/>
      </w:pPr>
      <w:r>
        <w:rPr>
          <w:sz w:val="20"/>
        </w:rPr>
        <w:t>Yenileme hizi neden onemlidir? - Daha yuksek Hz daha akici goruntu saglar, goz yorgunlugunu azaltir.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"Ekran Optimizasyonu"</w:t>
      </w:r>
    </w:p>
    <w:p>
      <w:r>
        <w:rPr>
          <w:b/>
          <w:color w:val="1B2A4A"/>
          <w:sz w:val="20"/>
        </w:rPr>
        <w:t xml:space="preserve">Türü: </w:t>
      </w:r>
      <w:r>
        <w:rPr>
          <w:sz w:val="20"/>
        </w:rPr>
        <w:t>Bireysel Uygulama</w:t>
      </w:r>
    </w:p>
    <w:p>
      <w:r>
        <w:rPr>
          <w:b/>
          <w:color w:val="1B2A4A"/>
          <w:sz w:val="20"/>
        </w:rPr>
        <w:t xml:space="preserve">Amacı: </w:t>
      </w:r>
      <w:r>
        <w:rPr>
          <w:sz w:val="20"/>
        </w:rPr>
        <w:t>Ekran ayarlarini ideal calisma ortami icin optimize etmek.</w:t>
      </w:r>
    </w:p>
    <w:p>
      <w:pPr>
        <w:spacing w:before="200"/>
      </w:pPr>
      <w:r>
        <w:rPr>
          <w:b/>
          <w:color w:val="6A1B9A"/>
          <w:sz w:val="24"/>
        </w:rPr>
        <w:t xml:space="preserve">  Yönerge Adımları</w:t>
      </w:r>
    </w:p>
    <w:p>
      <w:r>
        <w:rPr>
          <w:b/>
          <w:color w:val="6A1B9A"/>
          <w:sz w:val="20"/>
        </w:rPr>
        <w:t xml:space="preserve">  1. </w:t>
      </w:r>
      <w:r>
        <w:rPr>
          <w:sz w:val="20"/>
        </w:rPr>
        <w:t>Cozunurlugu onerilen duzeyee ayarlayin.</w:t>
      </w:r>
    </w:p>
    <w:p>
      <w:r>
        <w:rPr>
          <w:b/>
          <w:color w:val="6A1B9A"/>
          <w:sz w:val="20"/>
        </w:rPr>
        <w:t xml:space="preserve">  2. </w:t>
      </w:r>
      <w:r>
        <w:rPr>
          <w:sz w:val="20"/>
        </w:rPr>
        <w:t>Gece Isigi ni etkinlestirip zamanlama olusturun.</w:t>
      </w:r>
    </w:p>
    <w:p>
      <w:r>
        <w:rPr>
          <w:b/>
          <w:color w:val="6A1B9A"/>
          <w:sz w:val="20"/>
        </w:rPr>
        <w:t xml:space="preserve">  3. </w:t>
      </w:r>
      <w:r>
        <w:rPr>
          <w:sz w:val="20"/>
        </w:rPr>
        <w:t>Metin boyutunu %125 e cikarip farkiini gozlemleyin.</w:t>
      </w:r>
    </w:p>
    <w:p>
      <w:r>
        <w:rPr>
          <w:b/>
          <w:color w:val="6A1B9A"/>
          <w:sz w:val="20"/>
        </w:rPr>
        <w:t xml:space="preserve">  4. </w:t>
      </w:r>
      <w:r>
        <w:rPr>
          <w:sz w:val="20"/>
        </w:rPr>
        <w:t>Coklu ekran seceneklerini inceleyin (varsa).</w:t>
      </w:r>
    </w:p>
    <w:p>
      <w:r>
        <w:rPr>
          <w:b/>
          <w:color w:val="6A1B9A"/>
          <w:sz w:val="20"/>
        </w:rPr>
        <w:t xml:space="preserve">  5. </w:t>
      </w:r>
      <w:r>
        <w:rPr>
          <w:sz w:val="20"/>
        </w:rPr>
        <w:t>Ayarlari not edin ve raporlayin.</w:t>
      </w:r>
    </w:p>
    <w:p>
      <w:r>
        <w:rPr>
          <w:b/>
          <w:color w:val="1B2A4A"/>
          <w:sz w:val="20"/>
        </w:rPr>
        <w:t xml:space="preserve">Beklenen Ürün: </w:t>
      </w:r>
      <w:r>
        <w:rPr>
          <w:sz w:val="20"/>
        </w:rPr>
        <w:t>Ekran optimizasyon raporu</w:t>
      </w:r>
    </w:p>
    <w:p>
      <w:pPr>
        <w:spacing w:before="200"/>
      </w:pPr>
      <w:r>
        <w:rPr>
          <w:b/>
          <w:color w:val="6A1B9A"/>
          <w:sz w:val="24"/>
        </w:rPr>
        <w:t xml:space="preserve">  Transfer Soruları</w:t>
      </w:r>
    </w:p>
    <w:p>
      <w:r>
        <w:rPr>
          <w:b/>
          <w:color w:val="6A1B9A"/>
          <w:sz w:val="20"/>
        </w:rPr>
        <w:t xml:space="preserve">  1. </w:t>
      </w:r>
      <w:r>
        <w:rPr>
          <w:sz w:val="20"/>
        </w:rPr>
        <w:t>Profesyonel grafik tasarimda renk kalibrasyonu neden onemlidir?</w:t>
      </w:r>
    </w:p>
    <w:p>
      <w:r>
        <w:rPr>
          <w:b/>
          <w:color w:val="6A1B9A"/>
          <w:sz w:val="20"/>
        </w:rPr>
        <w:t xml:space="preserve">  2. </w:t>
      </w:r>
      <w:r>
        <w:rPr>
          <w:sz w:val="20"/>
        </w:rPr>
        <w:t>Oyun dunyasinda yuksek yenileme hizi neden kritiktir?</w:t>
      </w:r>
    </w:p>
    <w:p>
      <w:r>
        <w:rPr>
          <w:b/>
          <w:color w:val="6A1B9A"/>
          <w:sz w:val="20"/>
        </w:rPr>
        <w:t xml:space="preserve">  3. </w:t>
      </w:r>
      <w:r>
        <w:rPr>
          <w:sz w:val="20"/>
        </w:rPr>
        <w:t>Mobil cihazlardaki ekran ayarlari nasil farklidir?</w:t>
      </w:r>
    </w:p>
    <w:p>
      <w:r>
        <w:rPr>
          <w:b/>
          <w:color w:val="1B2A4A"/>
          <w:sz w:val="20"/>
        </w:rPr>
        <w:t xml:space="preserve">İlişkili Disiplinler: </w:t>
      </w:r>
      <w:r>
        <w:rPr>
          <w:sz w:val="20"/>
        </w:rPr>
        <w:t>Ergonomi (goz sagligi), Grafik Tasarim (renk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calisanlar aksam saatlerinde goz yorgunlugundan sikayet ediyor. Bilgisayarlarin Gece Modu kapali ve ekranlar maksimum parlaklikta. Tum bilgisayarlar icin uygun ekran ayarlarini yapilandirin.</w:t>
              <w:br/>
              <w:br/>
              <w:t>Cozum: Gece Isigi ni aksam 19:00 dan sabah 07:00 ye kadar otomatik aktifllestirme, parlakligi %70 e dusurme, olceklendirmeyi %125 yapma.</w:t>
            </w:r>
          </w:p>
        </w:tc>
      </w:tr>
    </w:tbl>
    <w:p/>
    <w:p>
      <w:r>
        <w:rPr>
          <w:b/>
          <w:color w:val="1B2A4A"/>
          <w:sz w:val="20"/>
        </w:rPr>
        <w:t xml:space="preserve">Yaratıcı Görev: </w:t>
      </w:r>
      <w:r>
        <w:rPr>
          <w:sz w:val="20"/>
        </w:rPr>
        <w:t>Goz sagligi odakli bir bilgisayar kullanim rehberi tasarlayin: ekran ayarlari, mola zamanlari, calisma ortami aydinlatmasi.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Ekran cozunurlugunu degistirebiliyorum.</w:t>
      </w:r>
    </w:p>
    <w:p>
      <w:r>
        <w:rPr>
          <w:sz w:val="20"/>
        </w:rPr>
        <w:t xml:space="preserve">  ☐  Gece Isigi ni etkinlestirebiliyorum.</w:t>
      </w:r>
    </w:p>
    <w:p>
      <w:r>
        <w:rPr>
          <w:sz w:val="20"/>
        </w:rPr>
        <w:t xml:space="preserve">  ☐  Olceklendirme ayarini yapabiliyorum.</w:t>
      </w:r>
    </w:p>
    <w:p>
      <w:r>
        <w:rPr>
          <w:sz w:val="20"/>
        </w:rPr>
        <w:t xml:space="preserve">  ☐  Piksel ve cozunurluk kavramlarini biliyorum.</w:t>
      </w:r>
    </w:p>
    <w:p>
      <w:r>
        <w:rPr>
          <w:sz w:val="20"/>
        </w:rPr>
        <w:t xml:space="preserve">  ☐  Yenileme hizi kavramini anliyorum.</w:t>
      </w:r>
    </w:p>
    <w:p>
      <w:pPr>
        <w:spacing w:before="200"/>
      </w:pPr>
      <w:r>
        <w:rPr>
          <w:b/>
          <w:color w:val="2E7D32"/>
          <w:sz w:val="24"/>
        </w:rPr>
        <w:t xml:space="preserve">  Öz Değerlendirme Soruları</w:t>
      </w:r>
    </w:p>
    <w:p>
      <w:r>
        <w:rPr>
          <w:b/>
          <w:color w:val="2E7D32"/>
          <w:sz w:val="20"/>
        </w:rPr>
        <w:t xml:space="preserve">  1. </w:t>
      </w:r>
      <w:r>
        <w:rPr>
          <w:sz w:val="20"/>
        </w:rPr>
        <w:t>Onerilen cozunurlugu belirleyebiliyorum mu?</w:t>
      </w:r>
    </w:p>
    <w:p>
      <w:r>
        <w:rPr>
          <w:b/>
          <w:color w:val="2E7D32"/>
          <w:sz w:val="20"/>
        </w:rPr>
        <w:t xml:space="preserve">  2. </w:t>
      </w:r>
      <w:r>
        <w:rPr>
          <w:sz w:val="20"/>
        </w:rPr>
        <w:t>Gece Modu ayarlarini yapabiliyorum mu?</w:t>
      </w:r>
    </w:p>
    <w:p>
      <w:r>
        <w:rPr>
          <w:b/>
          <w:color w:val="2E7D32"/>
          <w:sz w:val="20"/>
        </w:rPr>
        <w:t xml:space="preserve">  3. </w:t>
      </w:r>
      <w:r>
        <w:rPr>
          <w:sz w:val="20"/>
        </w:rPr>
        <w:t>Cozunurluk ile olceklendirme farkini anliyorum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Full HD cozunurluk nedir?</w:t>
            </w:r>
          </w:p>
        </w:tc>
        <w:tc>
          <w:tcPr>
            <w:tcW w:type="dxa" w:w="3213"/>
          </w:tcPr>
          <w:p>
            <w:r>
              <w:rPr>
                <w:sz w:val="18"/>
              </w:rPr>
              <w:t>1920x1080 piksel</w:t>
            </w:r>
          </w:p>
        </w:tc>
      </w:tr>
      <w:tr>
        <w:tc>
          <w:tcPr>
            <w:tcW w:type="dxa" w:w="3213"/>
          </w:tcPr>
          <w:p>
            <w:r>
              <w:rPr>
                <w:sz w:val="18"/>
              </w:rPr>
              <w:t>2</w:t>
            </w:r>
          </w:p>
        </w:tc>
        <w:tc>
          <w:tcPr>
            <w:tcW w:type="dxa" w:w="3213"/>
          </w:tcPr>
          <w:p>
            <w:r>
              <w:rPr>
                <w:sz w:val="18"/>
              </w:rPr>
              <w:t>Gece Modu ne yapar?</w:t>
            </w:r>
          </w:p>
        </w:tc>
        <w:tc>
          <w:tcPr>
            <w:tcW w:type="dxa" w:w="3213"/>
          </w:tcPr>
          <w:p>
            <w:r>
              <w:rPr>
                <w:sz w:val="18"/>
              </w:rPr>
              <w:t>Mavi isigi azaltir, goz yorgunlugunu onler</w:t>
            </w:r>
          </w:p>
        </w:tc>
      </w:tr>
      <w:tr>
        <w:tc>
          <w:tcPr>
            <w:tcW w:type="dxa" w:w="3213"/>
          </w:tcPr>
          <w:p>
            <w:r>
              <w:rPr>
                <w:sz w:val="18"/>
              </w:rPr>
              <w:t>3</w:t>
            </w:r>
          </w:p>
        </w:tc>
        <w:tc>
          <w:tcPr>
            <w:tcW w:type="dxa" w:w="3213"/>
          </w:tcPr>
          <w:p>
            <w:r>
              <w:rPr>
                <w:sz w:val="18"/>
              </w:rPr>
              <w:t>Yenileme hizi birimi?</w:t>
            </w:r>
          </w:p>
        </w:tc>
        <w:tc>
          <w:tcPr>
            <w:tcW w:type="dxa" w:w="3213"/>
          </w:tcPr>
          <w:p>
            <w:r>
              <w:rPr>
                <w:sz w:val="18"/>
              </w:rPr>
              <w:t>Hz (Hertz)</w:t>
            </w:r>
          </w:p>
        </w:tc>
      </w:tr>
      <w:tr>
        <w:tc>
          <w:tcPr>
            <w:tcW w:type="dxa" w:w="3213"/>
          </w:tcPr>
          <w:p>
            <w:r>
              <w:rPr>
                <w:sz w:val="18"/>
              </w:rPr>
              <w:t>4</w:t>
            </w:r>
          </w:p>
        </w:tc>
        <w:tc>
          <w:tcPr>
            <w:tcW w:type="dxa" w:w="3213"/>
          </w:tcPr>
          <w:p>
            <w:r>
              <w:rPr>
                <w:sz w:val="18"/>
              </w:rPr>
              <w:t>Cozunurluk artinca simgeler neden kuculur?</w:t>
            </w:r>
          </w:p>
        </w:tc>
        <w:tc>
          <w:tcPr>
            <w:tcW w:type="dxa" w:w="3213"/>
          </w:tcPr>
          <w:p>
            <w:r>
              <w:rPr>
                <w:sz w:val="18"/>
              </w:rPr>
              <w:t>Daha fazla piksel, daha kucuk ogeler</w:t>
            </w:r>
          </w:p>
        </w:tc>
      </w:tr>
      <w:tr>
        <w:tc>
          <w:tcPr>
            <w:tcW w:type="dxa" w:w="3213"/>
          </w:tcPr>
          <w:p>
            <w:r>
              <w:rPr>
                <w:sz w:val="18"/>
              </w:rPr>
              <w:t>5</w:t>
            </w:r>
          </w:p>
        </w:tc>
        <w:tc>
          <w:tcPr>
            <w:tcW w:type="dxa" w:w="3213"/>
          </w:tcPr>
          <w:p>
            <w:r>
              <w:rPr>
                <w:sz w:val="18"/>
              </w:rPr>
              <w:t>Coklu ekranda Uzat modu ne yapar?</w:t>
            </w:r>
          </w:p>
        </w:tc>
        <w:tc>
          <w:tcPr>
            <w:tcW w:type="dxa" w:w="3213"/>
          </w:tcPr>
          <w:p>
            <w:r>
              <w:rPr>
                <w:sz w:val="18"/>
              </w:rPr>
              <w:t>Calisma alanini iki ekrana yayar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Gece Modu gercekten goz sagligini korur mu?</w:t>
      </w:r>
    </w:p>
    <w:p>
      <w:r>
        <w:rPr>
          <w:b/>
          <w:color w:val="2E7D32"/>
          <w:sz w:val="20"/>
        </w:rPr>
        <w:t xml:space="preserve">  2. </w:t>
      </w:r>
      <w:r>
        <w:rPr>
          <w:sz w:val="20"/>
        </w:rPr>
        <w:t>4K cozunurluk standart kullanici icin gerekli mi?</w:t>
      </w:r>
    </w:p>
    <w:p>
      <w:r>
        <w:rPr>
          <w:b/>
          <w:color w:val="2E7D32"/>
          <w:sz w:val="20"/>
        </w:rPr>
        <w:t xml:space="preserve">  3. </w:t>
      </w:r>
      <w:r>
        <w:rPr>
          <w:sz w:val="20"/>
        </w:rPr>
        <w:t>Coklu ekran kullanimi verimliligi arttirir mi?</w:t>
      </w:r>
    </w:p>
    <w:p>
      <w:r>
        <w:rPr>
          <w:b/>
          <w:color w:val="2E7D32"/>
          <w:sz w:val="20"/>
        </w:rPr>
        <w:t>Eleştirel Düşünme:</w:t>
      </w:r>
    </w:p>
    <w:p>
      <w:r>
        <w:rPr>
          <w:b/>
          <w:color w:val="2E7D32"/>
          <w:sz w:val="20"/>
        </w:rPr>
        <w:t xml:space="preserve">  1. </w:t>
      </w:r>
      <w:r>
        <w:rPr>
          <w:sz w:val="20"/>
        </w:rPr>
        <w:t>Ekran ureticiileri goz sagligini yeterince onemsiyor mu?</w:t>
      </w:r>
    </w:p>
    <w:p>
      <w:r>
        <w:rPr>
          <w:b/>
          <w:color w:val="2E7D32"/>
          <w:sz w:val="20"/>
        </w:rPr>
        <w:t xml:space="preserve">  2. </w:t>
      </w:r>
      <w:r>
        <w:rPr>
          <w:sz w:val="20"/>
        </w:rPr>
        <w:t>Yuksek cozunurluk her zaman daha iyi midir?</w:t>
      </w:r>
    </w:p>
    <w:p>
      <w:r>
        <w:rPr>
          <w:b/>
          <w:color w:val="2E7D32"/>
          <w:sz w:val="20"/>
        </w:rPr>
        <w:t xml:space="preserve">  3. </w:t>
      </w:r>
      <w:r>
        <w:rPr>
          <w:sz w:val="20"/>
        </w:rPr>
        <w:t>Mavi isik filtreleri gercekten etkili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"Ekran Ayarlari Uygulama"</w:t>
      </w:r>
    </w:p>
    <w:p>
      <w:r>
        <w:rPr>
          <w:b/>
          <w:color w:val="1B2A4A"/>
          <w:sz w:val="20"/>
        </w:rPr>
        <w:t xml:space="preserve">Hedef: </w:t>
      </w:r>
      <w:r>
        <w:rPr>
          <w:sz w:val="20"/>
        </w:rPr>
        <w:t>Ekran goruntu ayarlarini uygulamali olarak yapilandirmak.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Cozunurluk</w:t>
            </w:r>
          </w:p>
        </w:tc>
        <w:tc>
          <w:tcPr>
            <w:tcW w:type="dxa" w:w="3213"/>
          </w:tcPr>
          <w:p>
            <w:r>
              <w:rPr>
                <w:sz w:val="18"/>
              </w:rPr>
              <w:t>Onerilen cozunurluge ayarlayin</w:t>
            </w:r>
          </w:p>
        </w:tc>
        <w:tc>
          <w:tcPr>
            <w:tcW w:type="dxa" w:w="3213"/>
          </w:tcPr>
          <w:p>
            <w:r>
              <w:rPr>
                <w:sz w:val="18"/>
              </w:rPr>
              <w:t>Net ve orantili goruntu</w:t>
            </w:r>
          </w:p>
        </w:tc>
      </w:tr>
      <w:tr>
        <w:tc>
          <w:tcPr>
            <w:tcW w:type="dxa" w:w="3213"/>
          </w:tcPr>
          <w:p>
            <w:r>
              <w:rPr>
                <w:sz w:val="18"/>
              </w:rPr>
              <w:t>2. Olceklendirme</w:t>
            </w:r>
          </w:p>
        </w:tc>
        <w:tc>
          <w:tcPr>
            <w:tcW w:type="dxa" w:w="3213"/>
          </w:tcPr>
          <w:p>
            <w:r>
              <w:rPr>
                <w:sz w:val="18"/>
              </w:rPr>
              <w:t>Metin boyutunu %125 yapin</w:t>
            </w:r>
          </w:p>
        </w:tc>
        <w:tc>
          <w:tcPr>
            <w:tcW w:type="dxa" w:w="3213"/>
          </w:tcPr>
          <w:p>
            <w:r>
              <w:rPr>
                <w:sz w:val="18"/>
              </w:rPr>
              <w:t>Daha okunaklii yazilar</w:t>
            </w:r>
          </w:p>
        </w:tc>
      </w:tr>
      <w:tr>
        <w:tc>
          <w:tcPr>
            <w:tcW w:type="dxa" w:w="3213"/>
          </w:tcPr>
          <w:p>
            <w:r>
              <w:rPr>
                <w:sz w:val="18"/>
              </w:rPr>
              <w:t>3. Gece Isigi</w:t>
            </w:r>
          </w:p>
        </w:tc>
        <w:tc>
          <w:tcPr>
            <w:tcW w:type="dxa" w:w="3213"/>
          </w:tcPr>
          <w:p>
            <w:r>
              <w:rPr>
                <w:sz w:val="18"/>
              </w:rPr>
              <w:t>Gece Isigi ni etkinlestirip zamanlama olusturun</w:t>
            </w:r>
          </w:p>
        </w:tc>
        <w:tc>
          <w:tcPr>
            <w:tcW w:type="dxa" w:w="3213"/>
          </w:tcPr>
          <w:p>
            <w:r>
              <w:rPr>
                <w:sz w:val="18"/>
              </w:rPr>
              <w:t>Goz rahatligi saglanir</w:t>
            </w:r>
          </w:p>
        </w:tc>
      </w:tr>
      <w:tr>
        <w:tc>
          <w:tcPr>
            <w:tcW w:type="dxa" w:w="3213"/>
          </w:tcPr>
          <w:p>
            <w:r>
              <w:rPr>
                <w:sz w:val="18"/>
              </w:rPr>
              <w:t>4. Yenileme Hizi</w:t>
            </w:r>
          </w:p>
        </w:tc>
        <w:tc>
          <w:tcPr>
            <w:tcW w:type="dxa" w:w="3213"/>
          </w:tcPr>
          <w:p>
            <w:r>
              <w:rPr>
                <w:sz w:val="18"/>
              </w:rPr>
              <w:t>Mevcut yenileme hizini kontrol edin</w:t>
            </w:r>
          </w:p>
        </w:tc>
        <w:tc>
          <w:tcPr>
            <w:tcW w:type="dxa" w:w="3213"/>
          </w:tcPr>
          <w:p>
            <w:r>
              <w:rPr>
                <w:sz w:val="18"/>
              </w:rPr>
              <w:t>Desteklenen deger not edilir</w:t>
            </w:r>
          </w:p>
        </w:tc>
      </w:tr>
      <w:tr>
        <w:tc>
          <w:tcPr>
            <w:tcW w:type="dxa" w:w="3213"/>
          </w:tcPr>
          <w:p>
            <w:r>
              <w:rPr>
                <w:sz w:val="18"/>
              </w:rPr>
              <w:t>5. Dokumantasyon</w:t>
            </w:r>
          </w:p>
        </w:tc>
        <w:tc>
          <w:tcPr>
            <w:tcW w:type="dxa" w:w="3213"/>
          </w:tcPr>
          <w:p>
            <w:r>
              <w:rPr>
                <w:sz w:val="18"/>
              </w:rPr>
              <w:t>Tum ayarlari not edin</w:t>
            </w:r>
          </w:p>
        </w:tc>
        <w:tc>
          <w:tcPr>
            <w:tcW w:type="dxa" w:w="3213"/>
          </w:tcPr>
          <w:p>
            <w:r>
              <w:rPr>
                <w:sz w:val="18"/>
              </w:rPr>
              <w:t>Ayar raporu olusturulur</w:t>
            </w:r>
          </w:p>
        </w:tc>
      </w:tr>
    </w:tbl>
    <w:p/>
    <w:p>
      <w:r>
        <w:rPr>
          <w:b/>
          <w:color w:val="1B2A4A"/>
          <w:sz w:val="20"/>
        </w:rPr>
        <w:t xml:space="preserve">Tamamlanma Kriteri: </w:t>
      </w:r>
      <w:r>
        <w:rPr>
          <w:sz w:val="20"/>
        </w:rPr>
        <w:t>Cozunurluk, olceklendirme ve Gece Isigi ayarlarinin basariyla yapilmasi.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Cozunurluk Gosterimi"</w:t>
      </w:r>
    </w:p>
    <w:p>
      <w:r>
        <w:rPr>
          <w:b/>
          <w:color w:val="1B2A4A"/>
          <w:sz w:val="20"/>
        </w:rPr>
        <w:t xml:space="preserve">Eğitmenin Gösterdiği: </w:t>
      </w:r>
      <w:r>
        <w:rPr>
          <w:sz w:val="20"/>
        </w:rPr>
        <w:t>Farkli cozunurluk ve olceklendirme ayarlarini canli gosterir.</w:t>
      </w:r>
    </w:p>
    <w:p>
      <w:r>
        <w:rPr>
          <w:b/>
          <w:color w:val="1B2A4A"/>
          <w:sz w:val="20"/>
        </w:rPr>
        <w:t xml:space="preserve">Öğrencinin Tekrarladığı: </w:t>
      </w:r>
      <w:r>
        <w:rPr>
          <w:sz w:val="20"/>
        </w:rPr>
        <w:t>Kendi ekraninda cozunurluk ve Gece Isigi ayarini yapar.</w:t>
      </w:r>
    </w:p>
    <w:p>
      <w:r>
        <w:rPr>
          <w:b/>
          <w:color w:val="1B2A4A"/>
          <w:sz w:val="20"/>
        </w:rPr>
        <w:t xml:space="preserve">Dikkat Noktaları: </w:t>
      </w:r>
      <w:r>
        <w:rPr>
          <w:sz w:val="20"/>
        </w:rPr>
        <w:t>Cozunurluk degistirirken 15 sn bekleme suresini kullamin.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Mevcut cozunurlugu ve yenileme hizini not edin</w:t>
            </w:r>
          </w:p>
        </w:tc>
      </w:tr>
      <w:tr>
        <w:tc>
          <w:tcPr>
            <w:tcW w:type="dxa" w:w="3213"/>
          </w:tcPr>
          <w:p>
            <w:r>
              <w:rPr>
                <w:sz w:val="18"/>
              </w:rPr>
              <w:t>2</w:t>
            </w:r>
          </w:p>
        </w:tc>
        <w:tc>
          <w:tcPr>
            <w:tcW w:type="dxa" w:w="3213"/>
          </w:tcPr>
          <w:p>
            <w:r>
              <w:rPr>
                <w:sz w:val="18"/>
              </w:rPr>
              <w:t>Orta</w:t>
            </w:r>
          </w:p>
        </w:tc>
        <w:tc>
          <w:tcPr>
            <w:tcW w:type="dxa" w:w="3213"/>
          </w:tcPr>
          <w:p>
            <w:r>
              <w:rPr>
                <w:sz w:val="18"/>
              </w:rPr>
              <w:t>Cozunurlugu degistirip farkli gozlemleyin, sonra geri donun</w:t>
            </w:r>
          </w:p>
        </w:tc>
      </w:tr>
      <w:tr>
        <w:tc>
          <w:tcPr>
            <w:tcW w:type="dxa" w:w="3213"/>
          </w:tcPr>
          <w:p>
            <w:r>
              <w:rPr>
                <w:sz w:val="18"/>
              </w:rPr>
              <w:t>3</w:t>
            </w:r>
          </w:p>
        </w:tc>
        <w:tc>
          <w:tcPr>
            <w:tcW w:type="dxa" w:w="3213"/>
          </w:tcPr>
          <w:p>
            <w:r>
              <w:rPr>
                <w:sz w:val="18"/>
              </w:rPr>
              <w:t>Ileri</w:t>
            </w:r>
          </w:p>
        </w:tc>
        <w:tc>
          <w:tcPr>
            <w:tcW w:type="dxa" w:w="3213"/>
          </w:tcPr>
          <w:p>
            <w:r>
              <w:rPr>
                <w:sz w:val="18"/>
              </w:rPr>
              <w:t>Gece Isigi zamanlaamasi olusturun ve olceklendirmeyi %125 yapin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"Bulanik Ekran Sorunu"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kullanicinin bilgisayari format sonrasi dusuk cozunurlukle aciliyor. Goruntu buyuk ve bulanik. Ekran karti surucusu yuklenmemis. Sorunu teshis edip cozun.</w:t>
            </w:r>
          </w:p>
        </w:tc>
      </w:tr>
    </w:tbl>
    <w:p/>
    <w:p>
      <w:r>
        <w:rPr>
          <w:b/>
          <w:color w:val="1B2A4A"/>
          <w:sz w:val="20"/>
        </w:rPr>
        <w:t xml:space="preserve">Beklenen Çıktı: </w:t>
      </w:r>
      <w:r>
        <w:rPr>
          <w:sz w:val="20"/>
        </w:rPr>
        <w:t>Sorun teshis raporu: surucu eksikligi tespiti, cozunurluk ayari, surucuu yukleme adimlari.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Ekran cozunurlugu, piksel, yenileme hizi, renk derinligi, olceklendirme ve Gece Modu kavramlarini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Cozunurluk</w:t>
            </w:r>
          </w:p>
        </w:tc>
        <w:tc>
          <w:tcPr>
            <w:tcW w:type="dxa" w:w="4819"/>
            <w:shd w:fill="F5F5F5"/>
          </w:tcPr>
          <w:p>
            <w:r>
              <w:rPr>
                <w:b/>
                <w:color w:val="1B2A4A"/>
                <w:sz w:val="20"/>
              </w:rPr>
              <w:t xml:space="preserve">  Piksel</w:t>
            </w:r>
          </w:p>
        </w:tc>
      </w:tr>
      <w:tr>
        <w:tc>
          <w:tcPr>
            <w:tcW w:type="dxa" w:w="4819"/>
            <w:shd w:fill="F5F5F5"/>
          </w:tcPr>
          <w:p>
            <w:r>
              <w:rPr>
                <w:b/>
                <w:color w:val="1B2A4A"/>
                <w:sz w:val="20"/>
              </w:rPr>
              <w:t xml:space="preserve">  Yenileme Hizi</w:t>
            </w:r>
          </w:p>
        </w:tc>
        <w:tc>
          <w:tcPr>
            <w:tcW w:type="dxa" w:w="4819"/>
            <w:shd w:fill="F5F5F5"/>
          </w:tcPr>
          <w:p>
            <w:r>
              <w:rPr>
                <w:b/>
                <w:color w:val="1B2A4A"/>
                <w:sz w:val="20"/>
              </w:rPr>
              <w:t xml:space="preserve">  Renk Derinligi</w:t>
            </w:r>
          </w:p>
        </w:tc>
      </w:tr>
      <w:tr>
        <w:tc>
          <w:tcPr>
            <w:tcW w:type="dxa" w:w="4819"/>
            <w:shd w:fill="F5F5F5"/>
          </w:tcPr>
          <w:p>
            <w:r>
              <w:rPr>
                <w:b/>
                <w:color w:val="1B2A4A"/>
                <w:sz w:val="20"/>
              </w:rPr>
              <w:t xml:space="preserve">  Olceklendirme</w:t>
            </w:r>
          </w:p>
        </w:tc>
        <w:tc>
          <w:tcPr>
            <w:tcW w:type="dxa" w:w="4819"/>
            <w:shd w:fill="F5F5F5"/>
          </w:tcPr>
          <w:p>
            <w:r>
              <w:rPr>
                <w:b/>
                <w:color w:val="1B2A4A"/>
                <w:sz w:val="20"/>
              </w:rPr>
              <w:t xml:space="preserve">  Gece Modu</w:t>
            </w:r>
          </w:p>
        </w:tc>
      </w:tr>
      <w:tr>
        <w:tc>
          <w:tcPr>
            <w:tcW w:type="dxa" w:w="4819"/>
            <w:shd w:fill="F5F5F5"/>
          </w:tcPr>
          <w:p>
            <w:r>
              <w:rPr>
                <w:b/>
                <w:color w:val="1B2A4A"/>
                <w:sz w:val="20"/>
              </w:rPr>
              <w:t xml:space="preserve">  Coklu Ekran</w:t>
            </w:r>
          </w:p>
        </w:tc>
        <w:tc>
          <w:tcPr>
            <w:tcW w:type="dxa" w:w="4819"/>
            <w:shd w:fill="F5F5F5"/>
          </w:tcPr>
          <w:p>
            <w:r>
              <w:rPr>
                <w:b/>
                <w:color w:val="1B2A4A"/>
                <w:sz w:val="20"/>
              </w:rPr>
              <w:t xml:space="preserve">  Full HD</w:t>
            </w:r>
          </w:p>
        </w:tc>
      </w:tr>
      <w:tr>
        <w:tc>
          <w:tcPr>
            <w:tcW w:type="dxa" w:w="4819"/>
            <w:shd w:fill="F5F5F5"/>
          </w:tcPr>
          <w:p>
            <w:r>
              <w:rPr>
                <w:b/>
                <w:color w:val="1B2A4A"/>
                <w:sz w:val="20"/>
              </w:rPr>
              <w:t xml:space="preserve">  4K</w:t>
            </w:r>
          </w:p>
        </w:tc>
        <w:tc>
          <w:tcPr>
            <w:tcW w:type="dxa" w:w="4819"/>
          </w:tcPr>
          <w:p/>
        </w:tc>
      </w:tr>
    </w:tbl>
    <w:p/>
    <w:p>
      <w:pPr>
        <w:spacing w:before="200"/>
      </w:pPr>
      <w:r>
        <w:rPr>
          <w:b/>
          <w:color w:val="757575"/>
          <w:sz w:val="24"/>
        </w:rPr>
        <w:t xml:space="preserve">  Bir Sonraki Dersle Köprü</w:t>
      </w:r>
    </w:p>
    <w:p>
      <w:r>
        <w:rPr>
          <w:sz w:val="20"/>
        </w:rPr>
        <w:t>Ekran ayarlarini ogrendik; simdi ses ve sistem bildirimleri ayarlarina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Bilgisayarinizin ekran cozunurlugu, yenileme hizi ve Gece Isigi durumunu not edin.</w:t>
              <w:br/>
              <w:t>Teslim: Sonraki ders.</w:t>
              <w:br/>
              <w:t>Kriter: Teknik bilgilerin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Farkli cozunurluk orneklerini hazirlaayin.</w:t>
      </w:r>
    </w:p>
    <w:p>
      <w:pPr>
        <w:pStyle w:val="ListBullet"/>
      </w:pPr>
      <w:r>
        <w:rPr>
          <w:sz w:val="20"/>
        </w:rPr>
        <w:t>Gece Isigi ozelliginin erisilebildiginden emin olun.</w:t>
      </w:r>
    </w:p>
    <w:p>
      <w:pPr>
        <w:pStyle w:val="ListBullet"/>
      </w:pPr>
      <w:r>
        <w:rPr>
          <w:sz w:val="20"/>
        </w:rPr>
        <w:t>Coklu ekran varsa baglantilari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Cozunurluk degisince ekran kararadi</w:t>
            </w:r>
          </w:p>
        </w:tc>
        <w:tc>
          <w:tcPr>
            <w:tcW w:type="dxa" w:w="4819"/>
          </w:tcPr>
          <w:p>
            <w:r>
              <w:rPr>
                <w:sz w:val="18"/>
              </w:rPr>
              <w:t>15 sn bekleyin, otomatik geri doner</w:t>
            </w:r>
          </w:p>
        </w:tc>
      </w:tr>
      <w:tr>
        <w:tc>
          <w:tcPr>
            <w:tcW w:type="dxa" w:w="4819"/>
          </w:tcPr>
          <w:p>
            <w:r>
              <w:rPr>
                <w:sz w:val="18"/>
              </w:rPr>
              <w:t>Yenileme hizi degismiyor</w:t>
            </w:r>
          </w:p>
        </w:tc>
        <w:tc>
          <w:tcPr>
            <w:tcW w:type="dxa" w:w="4819"/>
          </w:tcPr>
          <w:p>
            <w:r>
              <w:rPr>
                <w:sz w:val="18"/>
              </w:rPr>
              <w:t>Monitor destekledigi Hz ile sinirlidir</w:t>
            </w:r>
          </w:p>
        </w:tc>
      </w:tr>
      <w:tr>
        <w:tc>
          <w:tcPr>
            <w:tcW w:type="dxa" w:w="4819"/>
          </w:tcPr>
          <w:p>
            <w:r>
              <w:rPr>
                <w:sz w:val="18"/>
              </w:rPr>
              <w:t>Gece Isigi secenegi yok</w:t>
            </w:r>
          </w:p>
        </w:tc>
        <w:tc>
          <w:tcPr>
            <w:tcW w:type="dxa" w:w="4819"/>
          </w:tcPr>
          <w:p>
            <w:r>
              <w:rPr>
                <w:sz w:val="18"/>
              </w:rPr>
              <w:t>Eski ekran karti surucusu; guncelleme gerekir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Ekran ayarlarina erisilemezse ekran goruntuleriyle anlatim yapilabilir.</w:t>
            </w:r>
          </w:p>
        </w:tc>
      </w:tr>
    </w:tbl>
    <w:p/>
    <w:p>
      <w:r>
        <w:br w:type="page"/>
      </w:r>
    </w:p>
    <w:p>
      <w:pPr>
        <w:jc w:val="center"/>
      </w:pPr>
      <w:r>
        <w:rPr>
          <w:b/>
          <w:color w:val="1B2A4A"/>
          <w:sz w:val="36"/>
        </w:rPr>
        <w:t>━━━  47. SAAT  ━━━</w:t>
      </w:r>
    </w:p>
    <w:p>
      <w:pPr>
        <w:jc w:val="center"/>
      </w:pPr>
      <w:r>
        <w:rPr>
          <w:color w:val="2C6FAD"/>
          <w:sz w:val="32"/>
        </w:rPr>
        <w:t>Ses ve Sistem Bildirimleri Ayarlari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Ses giris/cikis aygitlarini ve sistem bildirimlerini yonetir.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1.E.7.1</w:t>
            </w:r>
          </w:p>
        </w:tc>
        <w:tc>
          <w:tcPr>
            <w:tcW w:type="dxa" w:w="3213"/>
          </w:tcPr>
          <w:p>
            <w:r>
              <w:rPr>
                <w:sz w:val="18"/>
              </w:rPr>
              <w:t>Ses giris ve cikis aygitlarini yonetir ve varsayilan aygiti seccer.</w:t>
            </w:r>
          </w:p>
        </w:tc>
        <w:tc>
          <w:tcPr>
            <w:tcW w:type="dxa" w:w="3213"/>
          </w:tcPr>
          <w:p>
            <w:r>
              <w:rPr>
                <w:sz w:val="18"/>
              </w:rPr>
              <w:t>Uygulama</w:t>
            </w:r>
          </w:p>
        </w:tc>
      </w:tr>
      <w:tr>
        <w:tc>
          <w:tcPr>
            <w:tcW w:type="dxa" w:w="3213"/>
          </w:tcPr>
          <w:p>
            <w:r>
              <w:rPr>
                <w:sz w:val="18"/>
              </w:rPr>
              <w:t>1.E.7.2</w:t>
            </w:r>
          </w:p>
        </w:tc>
        <w:tc>
          <w:tcPr>
            <w:tcW w:type="dxa" w:w="3213"/>
          </w:tcPr>
          <w:p>
            <w:r>
              <w:rPr>
                <w:sz w:val="18"/>
              </w:rPr>
              <w:t>Sistem bildirimlerini ve odaklanma yardimcisini yapilandirir.</w:t>
            </w:r>
          </w:p>
        </w:tc>
        <w:tc>
          <w:tcPr>
            <w:tcW w:type="dxa" w:w="3213"/>
          </w:tcPr>
          <w:p>
            <w:r>
              <w:rPr>
                <w:sz w:val="18"/>
              </w:rPr>
              <w:t>Uygulama</w:t>
            </w:r>
          </w:p>
        </w:tc>
      </w:tr>
      <w:tr>
        <w:tc>
          <w:tcPr>
            <w:tcW w:type="dxa" w:w="3213"/>
          </w:tcPr>
          <w:p>
            <w:r>
              <w:rPr>
                <w:sz w:val="18"/>
              </w:rPr>
              <w:t>1.E.7.3</w:t>
            </w:r>
          </w:p>
        </w:tc>
        <w:tc>
          <w:tcPr>
            <w:tcW w:type="dxa" w:w="3213"/>
          </w:tcPr>
          <w:p>
            <w:r>
              <w:rPr>
                <w:sz w:val="18"/>
              </w:rPr>
              <w:t>Ses karistiricisi ile uygulama bazli ses ayari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Masaustu ortamini ve temel sistem ayarlarini bilmek.</w:t>
      </w:r>
    </w:p>
    <w:p>
      <w:pPr>
        <w:spacing w:before="200"/>
      </w:pPr>
      <w:r>
        <w:rPr>
          <w:b/>
          <w:color w:val="757575"/>
          <w:sz w:val="24"/>
        </w:rPr>
        <w:t xml:space="preserve">  Öğrencinin Bilmesi Gerekenler</w:t>
      </w:r>
    </w:p>
    <w:p>
      <w:pPr>
        <w:pStyle w:val="ListBullet"/>
      </w:pPr>
      <w:r>
        <w:rPr>
          <w:sz w:val="20"/>
        </w:rPr>
        <w:t>Hoparlorlerin ses cikis aygiti oldugunu.</w:t>
      </w:r>
    </w:p>
    <w:p>
      <w:pPr>
        <w:pStyle w:val="ListBullet"/>
      </w:pPr>
      <w:r>
        <w:rPr>
          <w:sz w:val="20"/>
        </w:rPr>
        <w:t>Mikrofonun ses giris aygiti oldugunu.</w:t>
      </w:r>
    </w:p>
    <w:p>
      <w:pPr>
        <w:pStyle w:val="ListBullet"/>
      </w:pPr>
      <w:r>
        <w:rPr>
          <w:sz w:val="20"/>
        </w:rPr>
        <w:t>Bildirim alaninin gorev cubugunda oldugunu.</w:t>
      </w:r>
    </w:p>
    <w:p>
      <w:pPr>
        <w:spacing w:before="200"/>
      </w:pPr>
      <w:r>
        <w:rPr>
          <w:b/>
          <w:color w:val="757575"/>
          <w:sz w:val="24"/>
        </w:rPr>
        <w:t xml:space="preserve">  Olası Kavram Yanılgıları</w:t>
      </w:r>
    </w:p>
    <w:p>
      <w:pPr>
        <w:pStyle w:val="ListBullet"/>
      </w:pPr>
      <w:r>
        <w:rPr>
          <w:sz w:val="20"/>
        </w:rPr>
        <w:t>Ses gelmediginde donanimiin bozuk oldugu dusuncesi (genellikle ayar sorunudur).</w:t>
      </w:r>
    </w:p>
    <w:p>
      <w:pPr>
        <w:pStyle w:val="ListBullet"/>
      </w:pPr>
      <w:r>
        <w:rPr>
          <w:sz w:val="20"/>
        </w:rPr>
        <w:t>Sistem seslerini kapatmanin donanima zarar verecegi sanilmasi.</w:t>
      </w:r>
    </w:p>
    <w:p>
      <w:pPr>
        <w:pStyle w:val="ListBullet"/>
      </w:pPr>
      <w:r>
        <w:rPr>
          <w:sz w:val="20"/>
        </w:rPr>
        <w:t>Tum bildirimlerin kapatilmasinin guvenlik riski olusturdugu yanilgisi.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Kulaklik ve/veya mikrofon</w:t>
      </w:r>
    </w:p>
    <w:p>
      <w:pPr>
        <w:pStyle w:val="ListBullet"/>
      </w:pPr>
      <w:r>
        <w:rPr>
          <w:sz w:val="20"/>
        </w:rPr>
        <w:t>Ses Ayarlari menusu</w:t>
      </w:r>
    </w:p>
    <w:p>
      <w:pPr>
        <w:pStyle w:val="ListBullet"/>
      </w:pPr>
      <w:r>
        <w:rPr>
          <w:sz w:val="20"/>
        </w:rPr>
        <w:t>Calisma yapragii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"Onemli bir sinavdayken bilgisayarinizin aniden guncelleme bildirimi sesi cikarmasini veya kulaklik takiliyken sesin disariya verilmesini nasil engellersiniz?"</w:t>
      </w:r>
    </w:p>
    <w:p>
      <w:r>
        <w:rPr>
          <w:b/>
          <w:color w:val="1B2A4A"/>
          <w:sz w:val="20"/>
        </w:rPr>
        <w:t xml:space="preserve">Günlük Hayat Bağlantısı: </w:t>
      </w:r>
      <w:r>
        <w:rPr>
          <w:sz w:val="20"/>
        </w:rPr>
        <w:t>Telefonunuzda ses modlari (sessiz, titresim, sesli) oldugu gibi bilgisayarda da ses ve bildirim ayarlari vardir.</w:t>
      </w:r>
    </w:p>
    <w:p>
      <w:pPr>
        <w:spacing w:before="200"/>
      </w:pPr>
      <w:r>
        <w:rPr>
          <w:b/>
          <w:color w:val="2C6FAD"/>
          <w:sz w:val="24"/>
        </w:rPr>
        <w:t xml:space="preserve">  Ön Bilgi Yoklama Soruları</w:t>
      </w:r>
    </w:p>
    <w:p>
      <w:r>
        <w:rPr>
          <w:b/>
          <w:color w:val="2C6FAD"/>
          <w:sz w:val="20"/>
        </w:rPr>
        <w:t xml:space="preserve">  1. </w:t>
      </w:r>
      <w:r>
        <w:rPr>
          <w:sz w:val="20"/>
        </w:rPr>
        <w:t>Ses ayarlarina nasil ulasilir?</w:t>
      </w:r>
    </w:p>
    <w:p>
      <w:r>
        <w:rPr>
          <w:b/>
          <w:color w:val="2C6FAD"/>
          <w:sz w:val="20"/>
        </w:rPr>
        <w:t xml:space="preserve">  2. </w:t>
      </w:r>
      <w:r>
        <w:rPr>
          <w:sz w:val="20"/>
        </w:rPr>
        <w:t>Mikrofon ve hoparlor farki nedir?</w:t>
      </w:r>
    </w:p>
    <w:p>
      <w:r>
        <w:rPr>
          <w:b/>
          <w:color w:val="2C6FAD"/>
          <w:sz w:val="20"/>
        </w:rPr>
        <w:t xml:space="preserve">  3. </w:t>
      </w:r>
      <w:r>
        <w:rPr>
          <w:sz w:val="20"/>
        </w:rPr>
        <w:t>Bildirim nedir?</w:t>
      </w:r>
    </w:p>
    <w:p>
      <w:pPr>
        <w:spacing w:before="200"/>
      </w:pPr>
      <w:r>
        <w:rPr>
          <w:b/>
          <w:color w:val="2C6FAD"/>
          <w:sz w:val="24"/>
        </w:rPr>
        <w:t xml:space="preserve">  Motivasyon Etkinliği: "Ses Kaynagi Bulmaca"</w:t>
      </w:r>
    </w:p>
    <w:p>
      <w:r>
        <w:rPr>
          <w:b/>
          <w:color w:val="1B2A4A"/>
          <w:sz w:val="20"/>
        </w:rPr>
        <w:t xml:space="preserve">Açıklama: </w:t>
      </w:r>
      <w:r>
        <w:rPr>
          <w:sz w:val="20"/>
        </w:rPr>
        <w:t>Bilgisayara hem kulaklik hem hoparlor bagliyken sesin nereden cikacagini tartisma.</w:t>
      </w:r>
    </w:p>
    <w:p>
      <w:r>
        <w:rPr>
          <w:b/>
          <w:color w:val="1B2A4A"/>
          <w:sz w:val="20"/>
        </w:rPr>
        <w:t xml:space="preserve">Yönerge: </w:t>
      </w:r>
      <w:r>
        <w:rPr>
          <w:sz w:val="20"/>
        </w:rPr>
        <w:t>Egitmen bilgisayara hem kulaklik hem hoparlor baglar. Sesin nereden ciktigini ve neden o aygittan geldigini ogrencilerle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Video toplantisina katildiniz ama sesiniz karsi tarafa gitmiyor. Kulakliginizin mikrofonu var ama bilgisayar dahili mikrofonu kullaniyor. Sorunu cozun.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"Ses Ayarlari Kesfetme"</w:t>
      </w:r>
    </w:p>
    <w:p>
      <w:r>
        <w:rPr>
          <w:b/>
          <w:color w:val="1B2A4A"/>
          <w:sz w:val="20"/>
        </w:rPr>
        <w:t xml:space="preserve">Türü: </w:t>
      </w:r>
      <w:r>
        <w:rPr>
          <w:sz w:val="20"/>
        </w:rPr>
        <w:t>Bireysel Uygulamali Calisma</w:t>
      </w:r>
    </w:p>
    <w:p>
      <w:r>
        <w:rPr>
          <w:b/>
          <w:color w:val="1B2A4A"/>
          <w:sz w:val="20"/>
        </w:rPr>
        <w:t xml:space="preserve">Amacı: </w:t>
      </w:r>
      <w:r>
        <w:rPr>
          <w:sz w:val="20"/>
        </w:rPr>
        <w:t>Ses ayarlarini kesfetmek ve aygit yonetimini ogrienmek.</w:t>
      </w:r>
    </w:p>
    <w:p>
      <w:r>
        <w:rPr>
          <w:b/>
          <w:color w:val="1B2A4A"/>
          <w:sz w:val="20"/>
        </w:rPr>
        <w:t xml:space="preserve">Malzemeler: </w:t>
      </w:r>
      <w:r>
        <w:rPr>
          <w:sz w:val="20"/>
        </w:rPr>
        <w:t>Bilgisayar, kulaklik/mikrofon, Ses Ayarlari</w:t>
      </w:r>
    </w:p>
    <w:p>
      <w:pPr>
        <w:spacing w:before="200"/>
      </w:pPr>
      <w:r>
        <w:rPr>
          <w:b/>
          <w:color w:val="007A7A"/>
          <w:sz w:val="24"/>
        </w:rPr>
        <w:t xml:space="preserve">  Yönerge Adımları</w:t>
      </w:r>
    </w:p>
    <w:p>
      <w:r>
        <w:rPr>
          <w:b/>
          <w:color w:val="007A7A"/>
          <w:sz w:val="20"/>
        </w:rPr>
        <w:t xml:space="preserve">  1. </w:t>
      </w:r>
      <w:r>
        <w:rPr>
          <w:sz w:val="20"/>
        </w:rPr>
        <w:t>Gorev cubugundaki ses simgesine sag tiklayin ve Ses Ayarlari ni acin.</w:t>
      </w:r>
    </w:p>
    <w:p>
      <w:r>
        <w:rPr>
          <w:b/>
          <w:color w:val="007A7A"/>
          <w:sz w:val="20"/>
        </w:rPr>
        <w:t xml:space="preserve">  2. </w:t>
      </w:r>
      <w:r>
        <w:rPr>
          <w:sz w:val="20"/>
        </w:rPr>
        <w:t>Cikis aygitlarini listeleyin ve varsayilani degistirin.</w:t>
      </w:r>
    </w:p>
    <w:p>
      <w:r>
        <w:rPr>
          <w:b/>
          <w:color w:val="007A7A"/>
          <w:sz w:val="20"/>
        </w:rPr>
        <w:t xml:space="preserve">  3. </w:t>
      </w:r>
      <w:r>
        <w:rPr>
          <w:sz w:val="20"/>
        </w:rPr>
        <w:t>Giris aygitlarini kontrol edin ve mikrofonu test edin.</w:t>
      </w:r>
    </w:p>
    <w:p>
      <w:r>
        <w:rPr>
          <w:b/>
          <w:color w:val="007A7A"/>
          <w:sz w:val="20"/>
        </w:rPr>
        <w:t xml:space="preserve">  4. </w:t>
      </w:r>
      <w:r>
        <w:rPr>
          <w:sz w:val="20"/>
        </w:rPr>
        <w:t>Ses Karistiricisi ni acin ve farkli uygulamalarin ses duzeylerini ayarlayin.</w:t>
      </w:r>
    </w:p>
    <w:p>
      <w:r>
        <w:rPr>
          <w:b/>
          <w:color w:val="007A7A"/>
          <w:sz w:val="20"/>
        </w:rPr>
        <w:t xml:space="preserve">  5. </w:t>
      </w:r>
      <w:r>
        <w:rPr>
          <w:sz w:val="20"/>
        </w:rPr>
        <w:t>Bildirim ayarlarindan gereksiz bildirimleri kapatin.</w:t>
      </w:r>
    </w:p>
    <w:p>
      <w:r>
        <w:rPr>
          <w:b/>
          <w:color w:val="1B2A4A"/>
          <w:sz w:val="20"/>
        </w:rPr>
        <w:t xml:space="preserve">Öğrenci Rolü: </w:t>
      </w:r>
      <w:r>
        <w:rPr>
          <w:sz w:val="20"/>
        </w:rPr>
        <w:t>Ses muhendisi: aygitlari test eden ve ayarlari yapan</w:t>
      </w:r>
    </w:p>
    <w:p>
      <w:r>
        <w:rPr>
          <w:b/>
          <w:color w:val="1B2A4A"/>
          <w:sz w:val="20"/>
        </w:rPr>
        <w:t xml:space="preserve">Öğretmen Rolü: </w:t>
      </w:r>
      <w:r>
        <w:rPr>
          <w:sz w:val="20"/>
        </w:rPr>
        <w:t>Ses aygiti secimi ve bildirim yonetimi konusunda rehberlik eder</w:t>
      </w:r>
    </w:p>
    <w:p>
      <w:r>
        <w:rPr>
          <w:b/>
          <w:color w:val="1B2A4A"/>
          <w:sz w:val="20"/>
        </w:rPr>
        <w:t xml:space="preserve">Beklenen Ürün: </w:t>
      </w:r>
      <w:r>
        <w:rPr>
          <w:sz w:val="20"/>
        </w:rPr>
        <w:t>Ses ve Bildirim Ayarlari Raporu</w:t>
      </w:r>
    </w:p>
    <w:p>
      <w:pPr>
        <w:spacing w:before="200"/>
      </w:pPr>
      <w:r>
        <w:rPr>
          <w:b/>
          <w:color w:val="007A7A"/>
          <w:sz w:val="24"/>
        </w:rPr>
        <w:t xml:space="preserve">  Araştırma Soruları</w:t>
      </w:r>
    </w:p>
    <w:p>
      <w:r>
        <w:rPr>
          <w:b/>
          <w:color w:val="007A7A"/>
          <w:sz w:val="20"/>
        </w:rPr>
        <w:t xml:space="preserve">  1. </w:t>
      </w:r>
      <w:r>
        <w:rPr>
          <w:sz w:val="20"/>
        </w:rPr>
        <w:t>Ses kalitesi neden ornekleme hizina (sample rate) baglidir?</w:t>
      </w:r>
    </w:p>
    <w:p>
      <w:r>
        <w:rPr>
          <w:b/>
          <w:color w:val="007A7A"/>
          <w:sz w:val="20"/>
        </w:rPr>
        <w:t xml:space="preserve">  2. </w:t>
      </w:r>
      <w:r>
        <w:rPr>
          <w:sz w:val="20"/>
        </w:rPr>
        <w:t>ASIO surucusu nedir?</w:t>
      </w:r>
    </w:p>
    <w:p>
      <w:r>
        <w:rPr>
          <w:b/>
          <w:color w:val="007A7A"/>
          <w:sz w:val="20"/>
        </w:rPr>
        <w:t xml:space="preserve">  3. </w:t>
      </w:r>
      <w:r>
        <w:rPr>
          <w:sz w:val="20"/>
        </w:rPr>
        <w:t>Spatial Audio (mekansal ses) teknolojisi nasil calisir?</w:t>
      </w:r>
    </w:p>
    <w:p>
      <w:r>
        <w:rPr>
          <w:b/>
          <w:color w:val="1B2A4A"/>
          <w:sz w:val="20"/>
        </w:rPr>
        <w:t xml:space="preserve">Grupla Çalışma Kuralları: </w:t>
      </w:r>
      <w:r>
        <w:rPr>
          <w:sz w:val="20"/>
        </w:rPr>
        <w:t>Ses testlerinde kulaklik kullanin, sinif ortamini rahatsiz etmeyin.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Ses Cikis Aygiti</w:t>
            </w:r>
          </w:p>
        </w:tc>
        <w:tc>
          <w:tcPr>
            <w:tcW w:type="dxa" w:w="2409"/>
          </w:tcPr>
          <w:p>
            <w:r>
              <w:rPr>
                <w:sz w:val="18"/>
              </w:rPr>
              <w:t>Sesi dinledigimiz donanim: hoparlor, kulaklik</w:t>
            </w:r>
          </w:p>
        </w:tc>
        <w:tc>
          <w:tcPr>
            <w:tcW w:type="dxa" w:w="2409"/>
          </w:tcPr>
          <w:p>
            <w:r>
              <w:rPr>
                <w:sz w:val="18"/>
              </w:rPr>
              <w:t>Varsayilan cikis aygiti secimi</w:t>
            </w:r>
          </w:p>
        </w:tc>
        <w:tc>
          <w:tcPr>
            <w:tcW w:type="dxa" w:w="2409"/>
          </w:tcPr>
          <w:p>
            <w:r>
              <w:rPr>
                <w:sz w:val="18"/>
              </w:rPr>
              <w:t>Ses ayarlari cikis ekrani</w:t>
            </w:r>
          </w:p>
        </w:tc>
      </w:tr>
      <w:tr>
        <w:tc>
          <w:tcPr>
            <w:tcW w:type="dxa" w:w="2409"/>
          </w:tcPr>
          <w:p>
            <w:r>
              <w:rPr>
                <w:sz w:val="18"/>
              </w:rPr>
              <w:t>Ses Giris Aygiti</w:t>
            </w:r>
          </w:p>
        </w:tc>
        <w:tc>
          <w:tcPr>
            <w:tcW w:type="dxa" w:w="2409"/>
          </w:tcPr>
          <w:p>
            <w:r>
              <w:rPr>
                <w:sz w:val="18"/>
              </w:rPr>
              <w:t>Ses kaydi yapan donanim: mikrofon</w:t>
            </w:r>
          </w:p>
        </w:tc>
        <w:tc>
          <w:tcPr>
            <w:tcW w:type="dxa" w:w="2409"/>
          </w:tcPr>
          <w:p>
            <w:r>
              <w:rPr>
                <w:sz w:val="18"/>
              </w:rPr>
              <w:t>Dahili vs harici mikrofon</w:t>
            </w:r>
          </w:p>
        </w:tc>
        <w:tc>
          <w:tcPr>
            <w:tcW w:type="dxa" w:w="2409"/>
          </w:tcPr>
          <w:p>
            <w:r>
              <w:rPr>
                <w:sz w:val="18"/>
              </w:rPr>
              <w:t>Ses ayarlari giris ekrani</w:t>
            </w:r>
          </w:p>
        </w:tc>
      </w:tr>
      <w:tr>
        <w:tc>
          <w:tcPr>
            <w:tcW w:type="dxa" w:w="2409"/>
          </w:tcPr>
          <w:p>
            <w:r>
              <w:rPr>
                <w:sz w:val="18"/>
              </w:rPr>
              <w:t>Ses Karistiricisi</w:t>
            </w:r>
          </w:p>
        </w:tc>
        <w:tc>
          <w:tcPr>
            <w:tcW w:type="dxa" w:w="2409"/>
          </w:tcPr>
          <w:p>
            <w:r>
              <w:rPr>
                <w:sz w:val="18"/>
              </w:rPr>
              <w:t>Her uygulamanin sesini ayri ayri kontrol etme araci</w:t>
            </w:r>
          </w:p>
        </w:tc>
        <w:tc>
          <w:tcPr>
            <w:tcW w:type="dxa" w:w="2409"/>
          </w:tcPr>
          <w:p>
            <w:r>
              <w:rPr>
                <w:sz w:val="18"/>
              </w:rPr>
              <w:t>Muzik %100, sistem sesleri %20</w:t>
            </w:r>
          </w:p>
        </w:tc>
        <w:tc>
          <w:tcPr>
            <w:tcW w:type="dxa" w:w="2409"/>
          </w:tcPr>
          <w:p>
            <w:r>
              <w:rPr>
                <w:sz w:val="18"/>
              </w:rPr>
              <w:t>Karistirici penceresi</w:t>
            </w:r>
          </w:p>
        </w:tc>
      </w:tr>
      <w:tr>
        <w:tc>
          <w:tcPr>
            <w:tcW w:type="dxa" w:w="2409"/>
          </w:tcPr>
          <w:p>
            <w:r>
              <w:rPr>
                <w:sz w:val="18"/>
              </w:rPr>
              <w:t>Sistem Sesleri</w:t>
            </w:r>
          </w:p>
        </w:tc>
        <w:tc>
          <w:tcPr>
            <w:tcW w:type="dxa" w:w="2409"/>
          </w:tcPr>
          <w:p>
            <w:r>
              <w:rPr>
                <w:sz w:val="18"/>
              </w:rPr>
              <w:t>Windows olaylarinda (hata, uyari, bildirim) calisan sesler</w:t>
            </w:r>
          </w:p>
        </w:tc>
        <w:tc>
          <w:tcPr>
            <w:tcW w:type="dxa" w:w="2409"/>
          </w:tcPr>
          <w:p>
            <w:r>
              <w:rPr>
                <w:sz w:val="18"/>
              </w:rPr>
              <w:t>Baslangic sesi, hata sesi</w:t>
            </w:r>
          </w:p>
        </w:tc>
        <w:tc>
          <w:tcPr>
            <w:tcW w:type="dxa" w:w="2409"/>
          </w:tcPr>
          <w:p>
            <w:r>
              <w:rPr>
                <w:sz w:val="18"/>
              </w:rPr>
              <w:t>Ses semasi ayarlari</w:t>
            </w:r>
          </w:p>
        </w:tc>
      </w:tr>
      <w:tr>
        <w:tc>
          <w:tcPr>
            <w:tcW w:type="dxa" w:w="2409"/>
          </w:tcPr>
          <w:p>
            <w:r>
              <w:rPr>
                <w:sz w:val="18"/>
              </w:rPr>
              <w:t>Odaklanma Yardimcisi</w:t>
            </w:r>
          </w:p>
        </w:tc>
        <w:tc>
          <w:tcPr>
            <w:tcW w:type="dxa" w:w="2409"/>
          </w:tcPr>
          <w:p>
            <w:r>
              <w:rPr>
                <w:sz w:val="18"/>
              </w:rPr>
              <w:t>Gereksiz bildirimleri susturarak dikkat daginiikligini onleyen ozellik</w:t>
            </w:r>
          </w:p>
        </w:tc>
        <w:tc>
          <w:tcPr>
            <w:tcW w:type="dxa" w:w="2409"/>
          </w:tcPr>
          <w:p>
            <w:r>
              <w:rPr>
                <w:sz w:val="18"/>
              </w:rPr>
              <w:t>Sunum sirasinda bildirimleri kapatma</w:t>
            </w:r>
          </w:p>
        </w:tc>
        <w:tc>
          <w:tcPr>
            <w:tcW w:type="dxa" w:w="2409"/>
          </w:tcPr>
          <w:p>
            <w:r>
              <w:rPr>
                <w:sz w:val="18"/>
              </w:rPr>
              <w:t>Odaklanma yardimcisi ayarlari</w:t>
            </w:r>
          </w:p>
        </w:tc>
      </w:tr>
    </w:tbl>
    <w:p/>
    <w:p>
      <w:pPr>
        <w:spacing w:before="200"/>
      </w:pPr>
      <w:r>
        <w:rPr>
          <w:b/>
          <w:color w:val="E65C00"/>
          <w:sz w:val="24"/>
        </w:rPr>
        <w:t xml:space="preserve">  Konu Anlatımı</w:t>
      </w:r>
    </w:p>
    <w:p>
      <w:r>
        <w:rPr>
          <w:sz w:val="20"/>
        </w:rPr>
        <w:t>Ses yonetimi, bilgisayardaki giris (mikrofon) ve cikis (hoparlor/kulakllik) aygitlarinin kontrolunu kapsar. Birden fazla ses aygiti baglandiiiginda, Windows varsayilan aygiti otomatik secer ancak kullanici bunu degistirebilir. Ornegin kulaklik takildiginda otomatik olarak kulakliga gecis yapiilir.</w:t>
      </w:r>
    </w:p>
    <w:p>
      <w:r>
        <w:rPr>
          <w:sz w:val="20"/>
        </w:rPr>
        <w:t>Ses Karistiricisi, farkli uygulamalarin ses duzeylerini birbirinden bagimsiz olarak ayarlamayi saglar. Ornegin muzik calar %100 sesle calarken, sistem uyari seslerini %20 ye dusurebiilirsiniz. Bu ozellik gorev cubugundaki ses simgesine sag tikla &gt; Ses Karistiricisi ni Ac yoluyla erisilebilir.</w:t>
      </w:r>
    </w:p>
    <w:p>
      <w:r>
        <w:rPr>
          <w:sz w:val="20"/>
        </w:rPr>
        <w:t>Odaklanma Yardimcisi, belirli durumlarda (sunum, tam ekran uygulama, belirli saatler) bildirimleri susturarak kullanicinin dikkatinin dagiilmasini onler. Bildiriimler engellenmez, sadece ertelenir ve odaklanma sona erdiginde toplu olarak gosterilir.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Varsayilan Aygit</w:t>
            </w:r>
          </w:p>
        </w:tc>
        <w:tc>
          <w:tcPr>
            <w:tcW w:type="dxa" w:w="3213"/>
          </w:tcPr>
          <w:p>
            <w:r>
              <w:rPr>
                <w:sz w:val="18"/>
              </w:rPr>
              <w:t>Kulaklik takilinca ses otomatik kulakliga gecer</w:t>
            </w:r>
          </w:p>
        </w:tc>
        <w:tc>
          <w:tcPr>
            <w:tcW w:type="dxa" w:w="3213"/>
          </w:tcPr>
          <w:p>
            <w:r>
              <w:rPr>
                <w:sz w:val="18"/>
              </w:rPr>
              <w:t>Cikis aygiti onceligi</w:t>
            </w:r>
          </w:p>
        </w:tc>
      </w:tr>
      <w:tr>
        <w:tc>
          <w:tcPr>
            <w:tcW w:type="dxa" w:w="3213"/>
          </w:tcPr>
          <w:p>
            <w:r>
              <w:rPr>
                <w:sz w:val="18"/>
              </w:rPr>
              <w:t>Ses Karistiricisi</w:t>
            </w:r>
          </w:p>
        </w:tc>
        <w:tc>
          <w:tcPr>
            <w:tcW w:type="dxa" w:w="3213"/>
          </w:tcPr>
          <w:p>
            <w:r>
              <w:rPr>
                <w:sz w:val="18"/>
              </w:rPr>
              <w:t>Muzik sesi yuksek, sistem sesleri dusuk</w:t>
            </w:r>
          </w:p>
        </w:tc>
        <w:tc>
          <w:tcPr>
            <w:tcW w:type="dxa" w:w="3213"/>
          </w:tcPr>
          <w:p>
            <w:r>
              <w:rPr>
                <w:sz w:val="18"/>
              </w:rPr>
              <w:t>Uygulama bazli ses kontrol</w:t>
            </w:r>
          </w:p>
        </w:tc>
      </w:tr>
      <w:tr>
        <w:tc>
          <w:tcPr>
            <w:tcW w:type="dxa" w:w="3213"/>
          </w:tcPr>
          <w:p>
            <w:r>
              <w:rPr>
                <w:sz w:val="18"/>
              </w:rPr>
              <w:t>Mikrofon Testi</w:t>
            </w:r>
          </w:p>
        </w:tc>
        <w:tc>
          <w:tcPr>
            <w:tcW w:type="dxa" w:w="3213"/>
          </w:tcPr>
          <w:p>
            <w:r>
              <w:rPr>
                <w:sz w:val="18"/>
              </w:rPr>
              <w:t>Ses Ayarlari &gt; Giris &gt; Mikrofonu test edin</w:t>
            </w:r>
          </w:p>
        </w:tc>
        <w:tc>
          <w:tcPr>
            <w:tcW w:type="dxa" w:w="3213"/>
          </w:tcPr>
          <w:p>
            <w:r>
              <w:rPr>
                <w:sz w:val="18"/>
              </w:rPr>
              <w:t>Toplanti oncesi kontrol</w:t>
            </w:r>
          </w:p>
        </w:tc>
      </w:tr>
      <w:tr>
        <w:tc>
          <w:tcPr>
            <w:tcW w:type="dxa" w:w="3213"/>
          </w:tcPr>
          <w:p>
            <w:r>
              <w:rPr>
                <w:sz w:val="18"/>
              </w:rPr>
              <w:t>Odaklanma Modu</w:t>
            </w:r>
          </w:p>
        </w:tc>
        <w:tc>
          <w:tcPr>
            <w:tcW w:type="dxa" w:w="3213"/>
          </w:tcPr>
          <w:p>
            <w:r>
              <w:rPr>
                <w:sz w:val="18"/>
              </w:rPr>
              <w:t>Sunum sirasinda bildirimleri susturma</w:t>
            </w:r>
          </w:p>
        </w:tc>
        <w:tc>
          <w:tcPr>
            <w:tcW w:type="dxa" w:w="3213"/>
          </w:tcPr>
          <w:p>
            <w:r>
              <w:rPr>
                <w:sz w:val="18"/>
              </w:rPr>
              <w:t>Profesyonel sunum</w:t>
            </w:r>
          </w:p>
        </w:tc>
      </w:tr>
    </w:tbl>
    <w:p/>
    <w:p>
      <w:pPr>
        <w:spacing w:before="200"/>
      </w:pPr>
      <w:r>
        <w:rPr>
          <w:b/>
          <w:color w:val="E65C00"/>
          <w:sz w:val="24"/>
        </w:rPr>
        <w:t xml:space="preserve">  Görseller ve Tablolar</w:t>
      </w:r>
    </w:p>
    <w:p>
      <w:pPr>
        <w:pStyle w:val="ListBullet"/>
      </w:pPr>
      <w:r>
        <w:rPr>
          <w:sz w:val="20"/>
        </w:rPr>
        <w:t>Ses giris/cikis aygitlari semasi</w:t>
      </w:r>
    </w:p>
    <w:p>
      <w:pPr>
        <w:pStyle w:val="ListBullet"/>
      </w:pPr>
      <w:r>
        <w:rPr>
          <w:sz w:val="20"/>
        </w:rPr>
        <w:t>Odaklanma Yardimcisi ayarlari ekrani</w:t>
      </w:r>
    </w:p>
    <w:p>
      <w:pPr>
        <w:spacing w:before="200"/>
      </w:pPr>
      <w:r>
        <w:rPr>
          <w:b/>
          <w:color w:val="E65C00"/>
          <w:sz w:val="24"/>
        </w:rPr>
        <w:t xml:space="preserve">  Analoji ve Benzetmeler</w:t>
      </w:r>
    </w:p>
    <w:p>
      <w:r>
        <w:rPr>
          <w:b/>
          <w:color w:val="E65C00"/>
          <w:sz w:val="20"/>
        </w:rPr>
        <w:t xml:space="preserve">  1. </w:t>
      </w:r>
      <w:r>
        <w:rPr>
          <w:sz w:val="20"/>
        </w:rPr>
        <w:t>Ses Karistiricisi = Mikser masasi: her enstruman ayri ayarlanir</w:t>
      </w:r>
    </w:p>
    <w:p>
      <w:r>
        <w:rPr>
          <w:b/>
          <w:color w:val="E65C00"/>
          <w:sz w:val="20"/>
        </w:rPr>
        <w:t xml:space="preserve">  2. </w:t>
      </w:r>
      <w:r>
        <w:rPr>
          <w:sz w:val="20"/>
        </w:rPr>
        <w:t>Odaklanma Yardimcisi = Rahatsiz Etmeyin tabelasi: onemli isler sirasinda kapiyi kapatir</w:t>
      </w:r>
    </w:p>
    <w:p>
      <w:r>
        <w:rPr>
          <w:b/>
          <w:color w:val="E65C00"/>
          <w:sz w:val="20"/>
        </w:rPr>
        <w:t xml:space="preserve">  3. </w:t>
      </w:r>
      <w:r>
        <w:rPr>
          <w:sz w:val="20"/>
        </w:rPr>
        <w:t>Varsayilan aygit = Ana hoparlor secimi: hangisinden ses cikacagini belirler</w:t>
      </w:r>
    </w:p>
    <w:p>
      <w:pPr>
        <w:spacing w:before="200"/>
      </w:pPr>
      <w:r>
        <w:rPr>
          <w:b/>
          <w:color w:val="E65C00"/>
          <w:sz w:val="24"/>
        </w:rPr>
        <w:t xml:space="preserve">  Öğrenci Soru-Cevap</w:t>
      </w:r>
    </w:p>
    <w:p>
      <w:pPr>
        <w:pStyle w:val="ListBullet"/>
      </w:pPr>
      <w:r>
        <w:rPr>
          <w:sz w:val="20"/>
        </w:rPr>
        <w:t>Ses gelmediginde ilk ne kontrol edilmeli? - Sessiz mod, varsayilan cikis aygiti, ses duzeyi.</w:t>
      </w:r>
    </w:p>
    <w:p>
      <w:pPr>
        <w:pStyle w:val="ListBullet"/>
      </w:pPr>
      <w:r>
        <w:rPr>
          <w:sz w:val="20"/>
        </w:rPr>
        <w:t>Sistem seslerini kapatmak donanima zarar verir mi? - Hayir, sadece uyari seslerini duyamazsiniz.</w:t>
      </w:r>
    </w:p>
    <w:p>
      <w:pPr>
        <w:pStyle w:val="ListBullet"/>
      </w:pPr>
      <w:r>
        <w:rPr>
          <w:sz w:val="20"/>
        </w:rPr>
        <w:t>Odaklanma Yardimcisi bildirimleri tamamen kaldirir mi? - Hayir, erteler ve sonra toplu gosterir.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"Ses ve Bildirim Yapilandirma"</w:t>
      </w:r>
    </w:p>
    <w:p>
      <w:r>
        <w:rPr>
          <w:b/>
          <w:color w:val="1B2A4A"/>
          <w:sz w:val="20"/>
        </w:rPr>
        <w:t xml:space="preserve">Türü: </w:t>
      </w:r>
      <w:r>
        <w:rPr>
          <w:sz w:val="20"/>
        </w:rPr>
        <w:t>Bireysel Uygulama</w:t>
      </w:r>
    </w:p>
    <w:p>
      <w:r>
        <w:rPr>
          <w:b/>
          <w:color w:val="1B2A4A"/>
          <w:sz w:val="20"/>
        </w:rPr>
        <w:t xml:space="preserve">Amacı: </w:t>
      </w:r>
      <w:r>
        <w:rPr>
          <w:sz w:val="20"/>
        </w:rPr>
        <w:t>Ses ve bildirim ayarlarini profesyonel calisma ortami icin yapilandirmak.</w:t>
      </w:r>
    </w:p>
    <w:p>
      <w:pPr>
        <w:spacing w:before="200"/>
      </w:pPr>
      <w:r>
        <w:rPr>
          <w:b/>
          <w:color w:val="6A1B9A"/>
          <w:sz w:val="24"/>
        </w:rPr>
        <w:t xml:space="preserve">  Yönerge Adımları</w:t>
      </w:r>
    </w:p>
    <w:p>
      <w:r>
        <w:rPr>
          <w:b/>
          <w:color w:val="6A1B9A"/>
          <w:sz w:val="20"/>
        </w:rPr>
        <w:t xml:space="preserve">  1. </w:t>
      </w:r>
      <w:r>
        <w:rPr>
          <w:sz w:val="20"/>
        </w:rPr>
        <w:t>Varsayilan ses cikis aygitini secin (kulaklik veya hoparlor).</w:t>
      </w:r>
    </w:p>
    <w:p>
      <w:r>
        <w:rPr>
          <w:b/>
          <w:color w:val="6A1B9A"/>
          <w:sz w:val="20"/>
        </w:rPr>
        <w:t xml:space="preserve">  2. </w:t>
      </w:r>
      <w:r>
        <w:rPr>
          <w:sz w:val="20"/>
        </w:rPr>
        <w:t>Mikrofonu test edin ve giris duzeyini ayarlayin.</w:t>
      </w:r>
    </w:p>
    <w:p>
      <w:r>
        <w:rPr>
          <w:b/>
          <w:color w:val="6A1B9A"/>
          <w:sz w:val="20"/>
        </w:rPr>
        <w:t xml:space="preserve">  3. </w:t>
      </w:r>
      <w:r>
        <w:rPr>
          <w:sz w:val="20"/>
        </w:rPr>
        <w:t>Ses Karistiiricisi ile uygulama ses duzeylerini ayarlayin.</w:t>
      </w:r>
    </w:p>
    <w:p>
      <w:r>
        <w:rPr>
          <w:b/>
          <w:color w:val="6A1B9A"/>
          <w:sz w:val="20"/>
        </w:rPr>
        <w:t xml:space="preserve">  4. </w:t>
      </w:r>
      <w:r>
        <w:rPr>
          <w:sz w:val="20"/>
        </w:rPr>
        <w:t>Gereksiz bildirimleri kapatin.</w:t>
      </w:r>
    </w:p>
    <w:p>
      <w:r>
        <w:rPr>
          <w:b/>
          <w:color w:val="6A1B9A"/>
          <w:sz w:val="20"/>
        </w:rPr>
        <w:t xml:space="preserve">  5. </w:t>
      </w:r>
      <w:r>
        <w:rPr>
          <w:sz w:val="20"/>
        </w:rPr>
        <w:t>Odaklanma Yardimcisi ni yapilandirin.</w:t>
      </w:r>
    </w:p>
    <w:p>
      <w:r>
        <w:rPr>
          <w:b/>
          <w:color w:val="1B2A4A"/>
          <w:sz w:val="20"/>
        </w:rPr>
        <w:t xml:space="preserve">Beklenen Ürün: </w:t>
      </w:r>
      <w:r>
        <w:rPr>
          <w:sz w:val="20"/>
        </w:rPr>
        <w:t>Ses ve Bildirim Yapilandirma Raporu</w:t>
      </w:r>
    </w:p>
    <w:p>
      <w:pPr>
        <w:spacing w:before="200"/>
      </w:pPr>
      <w:r>
        <w:rPr>
          <w:b/>
          <w:color w:val="6A1B9A"/>
          <w:sz w:val="24"/>
        </w:rPr>
        <w:t xml:space="preserve">  Transfer Soruları</w:t>
      </w:r>
    </w:p>
    <w:p>
      <w:r>
        <w:rPr>
          <w:b/>
          <w:color w:val="6A1B9A"/>
          <w:sz w:val="20"/>
        </w:rPr>
        <w:t xml:space="preserve">  1. </w:t>
      </w:r>
      <w:r>
        <w:rPr>
          <w:sz w:val="20"/>
        </w:rPr>
        <w:t>Profesyonel ses kaydi ortamlarinda ses ayarlari nasil yapilir?</w:t>
      </w:r>
    </w:p>
    <w:p>
      <w:r>
        <w:rPr>
          <w:b/>
          <w:color w:val="6A1B9A"/>
          <w:sz w:val="20"/>
        </w:rPr>
        <w:t xml:space="preserve">  2. </w:t>
      </w:r>
      <w:r>
        <w:rPr>
          <w:sz w:val="20"/>
        </w:rPr>
        <w:t>Video konferans uygulamalarinda ses sorunlari nasil cozulur?</w:t>
      </w:r>
    </w:p>
    <w:p>
      <w:r>
        <w:rPr>
          <w:b/>
          <w:color w:val="6A1B9A"/>
          <w:sz w:val="20"/>
        </w:rPr>
        <w:t xml:space="preserve">  3. </w:t>
      </w:r>
      <w:r>
        <w:rPr>
          <w:sz w:val="20"/>
        </w:rPr>
        <w:t>Linux ta ses yonetimi (PulseAudio) nasil calisir?</w:t>
      </w:r>
    </w:p>
    <w:p>
      <w:r>
        <w:rPr>
          <w:b/>
          <w:color w:val="1B2A4A"/>
          <w:sz w:val="20"/>
        </w:rPr>
        <w:t xml:space="preserve">İlişkili Disiplinler: </w:t>
      </w:r>
      <w:r>
        <w:rPr>
          <w:sz w:val="20"/>
        </w:rPr>
        <w:t>Ses Muhendisligi (ses aygit yonetimi), Ergonomi (bildirim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ofiste calisanlar surekli bildirim seslerinden rahatsiz oluyor ve toplantilarda mikrofon sorunlari yasiyor. Tum bilgisayarlar icin standart ses ve bildirim politikasi olusturun.</w:t>
              <w:br/>
              <w:br/>
              <w:t>Cozum: Sistem seslerini %30 a dusurme, toplantilarda Odaklanma Yardimcisi aktif, varsayilan mikrofon olarak kulaklik mikrofonu.</w:t>
            </w:r>
          </w:p>
        </w:tc>
      </w:tr>
    </w:tbl>
    <w:p/>
    <w:p>
      <w:r>
        <w:rPr>
          <w:b/>
          <w:color w:val="1B2A4A"/>
          <w:sz w:val="20"/>
        </w:rPr>
        <w:t xml:space="preserve">Yaratıcı Görev: </w:t>
      </w:r>
      <w:r>
        <w:rPr>
          <w:sz w:val="20"/>
        </w:rPr>
        <w:t>Bir sinif ortami icin ideal ses ve bildirim ayarlari rehberi tasarlayin: hangi sesler acik, hangileri kapali olmali?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Varsayilan ses aygitini secebiliyorum.</w:t>
      </w:r>
    </w:p>
    <w:p>
      <w:r>
        <w:rPr>
          <w:sz w:val="20"/>
        </w:rPr>
        <w:t xml:space="preserve">  ☐  Mikrofonu test edebiliyorum.</w:t>
      </w:r>
    </w:p>
    <w:p>
      <w:r>
        <w:rPr>
          <w:sz w:val="20"/>
        </w:rPr>
        <w:t xml:space="preserve">  ☐  Ses Karistiricisi ni kullanabiliyorum.</w:t>
      </w:r>
    </w:p>
    <w:p>
      <w:r>
        <w:rPr>
          <w:sz w:val="20"/>
        </w:rPr>
        <w:t xml:space="preserve">  ☐  Bildirimleri yonetebiliyorum.</w:t>
      </w:r>
    </w:p>
    <w:p>
      <w:r>
        <w:rPr>
          <w:sz w:val="20"/>
        </w:rPr>
        <w:t xml:space="preserve">  ☐  Odaklanma Yardimcisi ni ayarlayabiliyorum.</w:t>
      </w:r>
    </w:p>
    <w:p>
      <w:pPr>
        <w:spacing w:before="200"/>
      </w:pPr>
      <w:r>
        <w:rPr>
          <w:b/>
          <w:color w:val="2E7D32"/>
          <w:sz w:val="24"/>
        </w:rPr>
        <w:t xml:space="preserve">  Öz Değerlendirme Soruları</w:t>
      </w:r>
    </w:p>
    <w:p>
      <w:r>
        <w:rPr>
          <w:b/>
          <w:color w:val="2E7D32"/>
          <w:sz w:val="20"/>
        </w:rPr>
        <w:t xml:space="preserve">  1. </w:t>
      </w:r>
      <w:r>
        <w:rPr>
          <w:sz w:val="20"/>
        </w:rPr>
        <w:t>Ses gelmediginde sorun giderme adimlarini biliyorum mu?</w:t>
      </w:r>
    </w:p>
    <w:p>
      <w:r>
        <w:rPr>
          <w:b/>
          <w:color w:val="2E7D32"/>
          <w:sz w:val="20"/>
        </w:rPr>
        <w:t xml:space="preserve">  2. </w:t>
      </w:r>
      <w:r>
        <w:rPr>
          <w:sz w:val="20"/>
        </w:rPr>
        <w:t>Uygulama bazli ses ayari yapabiliyorum mu?</w:t>
      </w:r>
    </w:p>
    <w:p>
      <w:r>
        <w:rPr>
          <w:b/>
          <w:color w:val="2E7D32"/>
          <w:sz w:val="20"/>
        </w:rPr>
        <w:t xml:space="preserve">  3. </w:t>
      </w:r>
      <w:r>
        <w:rPr>
          <w:sz w:val="20"/>
        </w:rPr>
        <w:t>Bildirim yonetimini etkin kullanabiliyorum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Ses gelmediginde ilk kontrol?</w:t>
            </w:r>
          </w:p>
        </w:tc>
        <w:tc>
          <w:tcPr>
            <w:tcW w:type="dxa" w:w="3213"/>
          </w:tcPr>
          <w:p>
            <w:r>
              <w:rPr>
                <w:sz w:val="18"/>
              </w:rPr>
              <w:t>Sessiz mod, varsayilan aygit, ses duzeyi</w:t>
            </w:r>
          </w:p>
        </w:tc>
      </w:tr>
      <w:tr>
        <w:tc>
          <w:tcPr>
            <w:tcW w:type="dxa" w:w="3213"/>
          </w:tcPr>
          <w:p>
            <w:r>
              <w:rPr>
                <w:sz w:val="18"/>
              </w:rPr>
              <w:t>2</w:t>
            </w:r>
          </w:p>
        </w:tc>
        <w:tc>
          <w:tcPr>
            <w:tcW w:type="dxa" w:w="3213"/>
          </w:tcPr>
          <w:p>
            <w:r>
              <w:rPr>
                <w:sz w:val="18"/>
              </w:rPr>
              <w:t>Ses Karistiricisi ne yapar?</w:t>
            </w:r>
          </w:p>
        </w:tc>
        <w:tc>
          <w:tcPr>
            <w:tcW w:type="dxa" w:w="3213"/>
          </w:tcPr>
          <w:p>
            <w:r>
              <w:rPr>
                <w:sz w:val="18"/>
              </w:rPr>
              <w:t>Uygulama bazli ses duzeyi ayari</w:t>
            </w:r>
          </w:p>
        </w:tc>
      </w:tr>
      <w:tr>
        <w:tc>
          <w:tcPr>
            <w:tcW w:type="dxa" w:w="3213"/>
          </w:tcPr>
          <w:p>
            <w:r>
              <w:rPr>
                <w:sz w:val="18"/>
              </w:rPr>
              <w:t>3</w:t>
            </w:r>
          </w:p>
        </w:tc>
        <w:tc>
          <w:tcPr>
            <w:tcW w:type="dxa" w:w="3213"/>
          </w:tcPr>
          <w:p>
            <w:r>
              <w:rPr>
                <w:sz w:val="18"/>
              </w:rPr>
              <w:t>Odaklanma Yardimcisi ne yapar?</w:t>
            </w:r>
          </w:p>
        </w:tc>
        <w:tc>
          <w:tcPr>
            <w:tcW w:type="dxa" w:w="3213"/>
          </w:tcPr>
          <w:p>
            <w:r>
              <w:rPr>
                <w:sz w:val="18"/>
              </w:rPr>
              <w:t>Bildirimleri susturur/erteler</w:t>
            </w:r>
          </w:p>
        </w:tc>
      </w:tr>
      <w:tr>
        <w:tc>
          <w:tcPr>
            <w:tcW w:type="dxa" w:w="3213"/>
          </w:tcPr>
          <w:p>
            <w:r>
              <w:rPr>
                <w:sz w:val="18"/>
              </w:rPr>
              <w:t>4</w:t>
            </w:r>
          </w:p>
        </w:tc>
        <w:tc>
          <w:tcPr>
            <w:tcW w:type="dxa" w:w="3213"/>
          </w:tcPr>
          <w:p>
            <w:r>
              <w:rPr>
                <w:sz w:val="18"/>
              </w:rPr>
              <w:t>Mikrofon test nasil yapilir?</w:t>
            </w:r>
          </w:p>
        </w:tc>
        <w:tc>
          <w:tcPr>
            <w:tcW w:type="dxa" w:w="3213"/>
          </w:tcPr>
          <w:p>
            <w:r>
              <w:rPr>
                <w:sz w:val="18"/>
              </w:rPr>
              <w:t>Ses Ayarlari &gt; Giris &gt; Mikrofonu test et</w:t>
            </w:r>
          </w:p>
        </w:tc>
      </w:tr>
      <w:tr>
        <w:tc>
          <w:tcPr>
            <w:tcW w:type="dxa" w:w="3213"/>
          </w:tcPr>
          <w:p>
            <w:r>
              <w:rPr>
                <w:sz w:val="18"/>
              </w:rPr>
              <w:t>5</w:t>
            </w:r>
          </w:p>
        </w:tc>
        <w:tc>
          <w:tcPr>
            <w:tcW w:type="dxa" w:w="3213"/>
          </w:tcPr>
          <w:p>
            <w:r>
              <w:rPr>
                <w:sz w:val="18"/>
              </w:rPr>
              <w:t>Varsayilan cikis aygiti ne demek?</w:t>
            </w:r>
          </w:p>
        </w:tc>
        <w:tc>
          <w:tcPr>
            <w:tcW w:type="dxa" w:w="3213"/>
          </w:tcPr>
          <w:p>
            <w:r>
              <w:rPr>
                <w:sz w:val="18"/>
              </w:rPr>
              <w:t>Sesin hangi donaiiimdan cikacagi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Sistem sesleri tamamen kapatilmali mi?</w:t>
      </w:r>
    </w:p>
    <w:p>
      <w:r>
        <w:rPr>
          <w:b/>
          <w:color w:val="2E7D32"/>
          <w:sz w:val="20"/>
        </w:rPr>
        <w:t xml:space="preserve">  2. </w:t>
      </w:r>
      <w:r>
        <w:rPr>
          <w:sz w:val="20"/>
        </w:rPr>
        <w:t>Bildirimler dikkat dagitir mi yoksa onemli mi?</w:t>
      </w:r>
    </w:p>
    <w:p>
      <w:r>
        <w:rPr>
          <w:b/>
          <w:color w:val="2E7D32"/>
          <w:sz w:val="20"/>
        </w:rPr>
        <w:t xml:space="preserve">  3. </w:t>
      </w:r>
      <w:r>
        <w:rPr>
          <w:sz w:val="20"/>
        </w:rPr>
        <w:t>Ses kalitesi gunluk kullanici icin ne kadar onemli?</w:t>
      </w:r>
    </w:p>
    <w:p>
      <w:r>
        <w:rPr>
          <w:b/>
          <w:color w:val="2E7D32"/>
          <w:sz w:val="20"/>
        </w:rPr>
        <w:t>Eleştirel Düşünme:</w:t>
      </w:r>
    </w:p>
    <w:p>
      <w:r>
        <w:rPr>
          <w:b/>
          <w:color w:val="2E7D32"/>
          <w:sz w:val="20"/>
        </w:rPr>
        <w:t xml:space="preserve">  1. </w:t>
      </w:r>
      <w:r>
        <w:rPr>
          <w:sz w:val="20"/>
        </w:rPr>
        <w:t>Windows ses yonetim sistemi kullanici dostu mu?</w:t>
      </w:r>
    </w:p>
    <w:p>
      <w:r>
        <w:rPr>
          <w:b/>
          <w:color w:val="2E7D32"/>
          <w:sz w:val="20"/>
        </w:rPr>
        <w:t xml:space="preserve">  2. </w:t>
      </w:r>
      <w:r>
        <w:rPr>
          <w:sz w:val="20"/>
        </w:rPr>
        <w:t>Bildirim yonetimi isletim sistemlerinde yeterli mi?</w:t>
      </w:r>
    </w:p>
    <w:p>
      <w:r>
        <w:rPr>
          <w:b/>
          <w:color w:val="2E7D32"/>
          <w:sz w:val="20"/>
        </w:rPr>
        <w:t xml:space="preserve">  3. </w:t>
      </w:r>
      <w:r>
        <w:rPr>
          <w:sz w:val="20"/>
        </w:rPr>
        <w:t>Ses sorunlari neden bu kadar yaygin?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"Ses ve Bildirim Ayarlari"</w:t>
      </w:r>
    </w:p>
    <w:p>
      <w:r>
        <w:rPr>
          <w:b/>
          <w:color w:val="1B2A4A"/>
          <w:sz w:val="20"/>
        </w:rPr>
        <w:t xml:space="preserve">Hedef: </w:t>
      </w:r>
      <w:r>
        <w:rPr>
          <w:sz w:val="20"/>
        </w:rPr>
        <w:t>Ses aygitlarini ve bildirimleri profesyonel sekilde yapilandirmak.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Cikis Aygiti</w:t>
            </w:r>
          </w:p>
        </w:tc>
        <w:tc>
          <w:tcPr>
            <w:tcW w:type="dxa" w:w="3213"/>
          </w:tcPr>
          <w:p>
            <w:r>
              <w:rPr>
                <w:sz w:val="18"/>
              </w:rPr>
              <w:t>Varsayilan hoparllor/kulaklik secin</w:t>
            </w:r>
          </w:p>
        </w:tc>
        <w:tc>
          <w:tcPr>
            <w:tcW w:type="dxa" w:w="3213"/>
          </w:tcPr>
          <w:p>
            <w:r>
              <w:rPr>
                <w:sz w:val="18"/>
              </w:rPr>
              <w:t>Ses dogru aygittan gelir</w:t>
            </w:r>
          </w:p>
        </w:tc>
      </w:tr>
      <w:tr>
        <w:tc>
          <w:tcPr>
            <w:tcW w:type="dxa" w:w="3213"/>
          </w:tcPr>
          <w:p>
            <w:r>
              <w:rPr>
                <w:sz w:val="18"/>
              </w:rPr>
              <w:t>2. Giris Aygiti</w:t>
            </w:r>
          </w:p>
        </w:tc>
        <w:tc>
          <w:tcPr>
            <w:tcW w:type="dxa" w:w="3213"/>
          </w:tcPr>
          <w:p>
            <w:r>
              <w:rPr>
                <w:sz w:val="18"/>
              </w:rPr>
              <w:t>Mikrofonu secin ve test edin</w:t>
            </w:r>
          </w:p>
        </w:tc>
        <w:tc>
          <w:tcPr>
            <w:tcW w:type="dxa" w:w="3213"/>
          </w:tcPr>
          <w:p>
            <w:r>
              <w:rPr>
                <w:sz w:val="18"/>
              </w:rPr>
              <w:t>Mikrofon calisir</w:t>
            </w:r>
          </w:p>
        </w:tc>
      </w:tr>
      <w:tr>
        <w:tc>
          <w:tcPr>
            <w:tcW w:type="dxa" w:w="3213"/>
          </w:tcPr>
          <w:p>
            <w:r>
              <w:rPr>
                <w:sz w:val="18"/>
              </w:rPr>
              <w:t>3. Karistirici</w:t>
            </w:r>
          </w:p>
        </w:tc>
        <w:tc>
          <w:tcPr>
            <w:tcW w:type="dxa" w:w="3213"/>
          </w:tcPr>
          <w:p>
            <w:r>
              <w:rPr>
                <w:sz w:val="18"/>
              </w:rPr>
              <w:t>Uygulama ses duzeylerini ayarlayin</w:t>
            </w:r>
          </w:p>
        </w:tc>
        <w:tc>
          <w:tcPr>
            <w:tcW w:type="dxa" w:w="3213"/>
          </w:tcPr>
          <w:p>
            <w:r>
              <w:rPr>
                <w:sz w:val="18"/>
              </w:rPr>
              <w:t>Ayri ses kontrolleri</w:t>
            </w:r>
          </w:p>
        </w:tc>
      </w:tr>
      <w:tr>
        <w:tc>
          <w:tcPr>
            <w:tcW w:type="dxa" w:w="3213"/>
          </w:tcPr>
          <w:p>
            <w:r>
              <w:rPr>
                <w:sz w:val="18"/>
              </w:rPr>
              <w:t>4. Bildirimler</w:t>
            </w:r>
          </w:p>
        </w:tc>
        <w:tc>
          <w:tcPr>
            <w:tcW w:type="dxa" w:w="3213"/>
          </w:tcPr>
          <w:p>
            <w:r>
              <w:rPr>
                <w:sz w:val="18"/>
              </w:rPr>
              <w:t>Gereksiz bildirimleri kapatin</w:t>
            </w:r>
          </w:p>
        </w:tc>
        <w:tc>
          <w:tcPr>
            <w:tcW w:type="dxa" w:w="3213"/>
          </w:tcPr>
          <w:p>
            <w:r>
              <w:rPr>
                <w:sz w:val="18"/>
              </w:rPr>
              <w:t>Daha az dikkat dagiiniklligi</w:t>
            </w:r>
          </w:p>
        </w:tc>
      </w:tr>
      <w:tr>
        <w:tc>
          <w:tcPr>
            <w:tcW w:type="dxa" w:w="3213"/>
          </w:tcPr>
          <w:p>
            <w:r>
              <w:rPr>
                <w:sz w:val="18"/>
              </w:rPr>
              <w:t>5. Odaklanma</w:t>
            </w:r>
          </w:p>
        </w:tc>
        <w:tc>
          <w:tcPr>
            <w:tcW w:type="dxa" w:w="3213"/>
          </w:tcPr>
          <w:p>
            <w:r>
              <w:rPr>
                <w:sz w:val="18"/>
              </w:rPr>
              <w:t>Odaklanma Yardimcisi ni yapilandirin</w:t>
            </w:r>
          </w:p>
        </w:tc>
        <w:tc>
          <w:tcPr>
            <w:tcW w:type="dxa" w:w="3213"/>
          </w:tcPr>
          <w:p>
            <w:r>
              <w:rPr>
                <w:sz w:val="18"/>
              </w:rPr>
              <w:t>Sunum modu hazir</w:t>
            </w:r>
          </w:p>
        </w:tc>
      </w:tr>
    </w:tbl>
    <w:p/>
    <w:p>
      <w:r>
        <w:rPr>
          <w:b/>
          <w:color w:val="1B2A4A"/>
          <w:sz w:val="20"/>
        </w:rPr>
        <w:t xml:space="preserve">Tamamlanma Kriteri: </w:t>
      </w:r>
      <w:r>
        <w:rPr>
          <w:sz w:val="20"/>
        </w:rPr>
        <w:t>Ses aygitlari ve bildirim ayarlarinin dogru yapilandirilmasi.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Ses Yonetimi"</w:t>
      </w:r>
    </w:p>
    <w:p>
      <w:r>
        <w:rPr>
          <w:b/>
          <w:color w:val="1B2A4A"/>
          <w:sz w:val="20"/>
        </w:rPr>
        <w:t xml:space="preserve">Eğitmenin Gösterdiği: </w:t>
      </w:r>
      <w:r>
        <w:rPr>
          <w:sz w:val="20"/>
        </w:rPr>
        <w:t>Ses aygiti degistirme, Karistirici ve Odaklanma Yardimcisi ni canli gosterir.</w:t>
      </w:r>
    </w:p>
    <w:p>
      <w:r>
        <w:rPr>
          <w:b/>
          <w:color w:val="1B2A4A"/>
          <w:sz w:val="20"/>
        </w:rPr>
        <w:t xml:space="preserve">Öğrencinin Tekrarladığı: </w:t>
      </w:r>
      <w:r>
        <w:rPr>
          <w:sz w:val="20"/>
        </w:rPr>
        <w:t>Kendi bilgisayarinda ses ve bildirim ayarlarini yapar.</w:t>
      </w:r>
    </w:p>
    <w:p>
      <w:r>
        <w:rPr>
          <w:b/>
          <w:color w:val="1B2A4A"/>
          <w:sz w:val="20"/>
        </w:rPr>
        <w:t xml:space="preserve">Dikkat Noktaları: </w:t>
      </w:r>
      <w:r>
        <w:rPr>
          <w:sz w:val="20"/>
        </w:rPr>
        <w:t>Ses testlerinde kulaklik kullanin.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Varsayilan ses aygitini degistirin</w:t>
            </w:r>
          </w:p>
        </w:tc>
      </w:tr>
      <w:tr>
        <w:tc>
          <w:tcPr>
            <w:tcW w:type="dxa" w:w="3213"/>
          </w:tcPr>
          <w:p>
            <w:r>
              <w:rPr>
                <w:sz w:val="18"/>
              </w:rPr>
              <w:t>2</w:t>
            </w:r>
          </w:p>
        </w:tc>
        <w:tc>
          <w:tcPr>
            <w:tcW w:type="dxa" w:w="3213"/>
          </w:tcPr>
          <w:p>
            <w:r>
              <w:rPr>
                <w:sz w:val="18"/>
              </w:rPr>
              <w:t>Orta</w:t>
            </w:r>
          </w:p>
        </w:tc>
        <w:tc>
          <w:tcPr>
            <w:tcW w:type="dxa" w:w="3213"/>
          </w:tcPr>
          <w:p>
            <w:r>
              <w:rPr>
                <w:sz w:val="18"/>
              </w:rPr>
              <w:t>Ses Karistiricisi ile farkli uygulama seslerini ayarlayin</w:t>
            </w:r>
          </w:p>
        </w:tc>
      </w:tr>
      <w:tr>
        <w:tc>
          <w:tcPr>
            <w:tcW w:type="dxa" w:w="3213"/>
          </w:tcPr>
          <w:p>
            <w:r>
              <w:rPr>
                <w:sz w:val="18"/>
              </w:rPr>
              <w:t>3</w:t>
            </w:r>
          </w:p>
        </w:tc>
        <w:tc>
          <w:tcPr>
            <w:tcW w:type="dxa" w:w="3213"/>
          </w:tcPr>
          <w:p>
            <w:r>
              <w:rPr>
                <w:sz w:val="18"/>
              </w:rPr>
              <w:t>Ileri</w:t>
            </w:r>
          </w:p>
        </w:tc>
        <w:tc>
          <w:tcPr>
            <w:tcW w:type="dxa" w:w="3213"/>
          </w:tcPr>
          <w:p>
            <w:r>
              <w:rPr>
                <w:sz w:val="18"/>
              </w:rPr>
              <w:t>Odaklanma Yardimcisi ni zamanlayici ile yapilandirin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"Toplanti Ses Sorunu"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Video toplantisinda sesiniz karsi tarafa gitmiyor. Kulakliginizin mikrofonu var ama bilgisayar dahili mikrofonu kullaniyor. Ayrica sistem bildirim sesleri toplantiiyi boluyor. Sorunu cozun.</w:t>
            </w:r>
          </w:p>
        </w:tc>
      </w:tr>
    </w:tbl>
    <w:p/>
    <w:p>
      <w:r>
        <w:rPr>
          <w:b/>
          <w:color w:val="1B2A4A"/>
          <w:sz w:val="20"/>
        </w:rPr>
        <w:t xml:space="preserve">Beklenen Çıktı: </w:t>
      </w:r>
      <w:r>
        <w:rPr>
          <w:sz w:val="20"/>
        </w:rPr>
        <w:t>Sorun teshis raporu: mikrofon degisimi, bildirim susturma, test sonucu.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Ses giris/cikis aygitlari, Ses Karistiricisi, sistem sesleri, bildirimler ve Odaklanma Yardimcisi konularini ogrendik.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Ses Cikis Aygiti</w:t>
            </w:r>
          </w:p>
        </w:tc>
        <w:tc>
          <w:tcPr>
            <w:tcW w:type="dxa" w:w="4819"/>
            <w:shd w:fill="F5F5F5"/>
          </w:tcPr>
          <w:p>
            <w:r>
              <w:rPr>
                <w:b/>
                <w:color w:val="1B2A4A"/>
                <w:sz w:val="20"/>
              </w:rPr>
              <w:t xml:space="preserve">  Ses Giris Aygiti</w:t>
            </w:r>
          </w:p>
        </w:tc>
      </w:tr>
      <w:tr>
        <w:tc>
          <w:tcPr>
            <w:tcW w:type="dxa" w:w="4819"/>
            <w:shd w:fill="F5F5F5"/>
          </w:tcPr>
          <w:p>
            <w:r>
              <w:rPr>
                <w:b/>
                <w:color w:val="1B2A4A"/>
                <w:sz w:val="20"/>
              </w:rPr>
              <w:t xml:space="preserve">  Ses Karistiricisi</w:t>
            </w:r>
          </w:p>
        </w:tc>
        <w:tc>
          <w:tcPr>
            <w:tcW w:type="dxa" w:w="4819"/>
            <w:shd w:fill="F5F5F5"/>
          </w:tcPr>
          <w:p>
            <w:r>
              <w:rPr>
                <w:b/>
                <w:color w:val="1B2A4A"/>
                <w:sz w:val="20"/>
              </w:rPr>
              <w:t xml:space="preserve">  Sistem Sesleri</w:t>
            </w:r>
          </w:p>
        </w:tc>
      </w:tr>
      <w:tr>
        <w:tc>
          <w:tcPr>
            <w:tcW w:type="dxa" w:w="4819"/>
            <w:shd w:fill="F5F5F5"/>
          </w:tcPr>
          <w:p>
            <w:r>
              <w:rPr>
                <w:b/>
                <w:color w:val="1B2A4A"/>
                <w:sz w:val="20"/>
              </w:rPr>
              <w:t xml:space="preserve">  Odaklanma Yardimcisi</w:t>
            </w:r>
          </w:p>
        </w:tc>
        <w:tc>
          <w:tcPr>
            <w:tcW w:type="dxa" w:w="4819"/>
            <w:shd w:fill="F5F5F5"/>
          </w:tcPr>
          <w:p>
            <w:r>
              <w:rPr>
                <w:b/>
                <w:color w:val="1B2A4A"/>
                <w:sz w:val="20"/>
              </w:rPr>
              <w:t xml:space="preserve">  Varsayilan Aygit</w:t>
            </w:r>
          </w:p>
        </w:tc>
      </w:tr>
      <w:tr>
        <w:tc>
          <w:tcPr>
            <w:tcW w:type="dxa" w:w="4819"/>
            <w:shd w:fill="F5F5F5"/>
          </w:tcPr>
          <w:p>
            <w:r>
              <w:rPr>
                <w:b/>
                <w:color w:val="1B2A4A"/>
                <w:sz w:val="20"/>
              </w:rPr>
              <w:t xml:space="preserve">  Bildirim Merkezi</w:t>
            </w:r>
          </w:p>
        </w:tc>
        <w:tc>
          <w:tcPr>
            <w:tcW w:type="dxa" w:w="4819"/>
            <w:shd w:fill="F5F5F5"/>
          </w:tcPr>
          <w:p>
            <w:r>
              <w:rPr>
                <w:b/>
                <w:color w:val="1B2A4A"/>
                <w:sz w:val="20"/>
              </w:rPr>
              <w:t xml:space="preserve">  Mikrofon Testi</w:t>
            </w:r>
          </w:p>
        </w:tc>
      </w:tr>
    </w:tbl>
    <w:p/>
    <w:p>
      <w:pPr>
        <w:spacing w:before="200"/>
      </w:pPr>
      <w:r>
        <w:rPr>
          <w:b/>
          <w:color w:val="757575"/>
          <w:sz w:val="24"/>
        </w:rPr>
        <w:t xml:space="preserve">  Bir Sonraki Dersle Köprü</w:t>
      </w:r>
    </w:p>
    <w:p>
      <w:r>
        <w:rPr>
          <w:sz w:val="20"/>
        </w:rPr>
        <w:t>Ses ve bildirim ayarlarini ogrendik; simdi tum isletim sistemi bilesenlerini genel bir tekrarla pekistirecegiz.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ses aygitlarini (giris/cikis) listeleyin ve varsayiilan aygitleri not edin.</w:t>
              <w:br/>
              <w:t>Teslim: Sonraki ders.</w:t>
              <w:br/>
              <w:t>Kriter: Aygit listesinin eksiksiz ve dogru olmasi.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Kulaklik ve mikrofon bulundurundan emin olun.</w:t>
      </w:r>
    </w:p>
    <w:p>
      <w:pPr>
        <w:pStyle w:val="ListBullet"/>
      </w:pPr>
      <w:r>
        <w:rPr>
          <w:sz w:val="20"/>
        </w:rPr>
        <w:t>Ses Ayarlari menusunun erisilebildigini test edin.</w:t>
      </w:r>
    </w:p>
    <w:p>
      <w:pPr>
        <w:pStyle w:val="ListBullet"/>
      </w:pPr>
      <w:r>
        <w:rPr>
          <w:sz w:val="20"/>
        </w:rPr>
        <w:t>Ses testi icin kisa bir ses dosyasi hazirlaayin.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Ses cikmiyor</w:t>
            </w:r>
          </w:p>
        </w:tc>
        <w:tc>
          <w:tcPr>
            <w:tcW w:type="dxa" w:w="4819"/>
          </w:tcPr>
          <w:p>
            <w:r>
              <w:rPr>
                <w:sz w:val="18"/>
              </w:rPr>
              <w:t>Sessiz mod, aygit secimi, surucu kontrolu yapn</w:t>
            </w:r>
          </w:p>
        </w:tc>
      </w:tr>
      <w:tr>
        <w:tc>
          <w:tcPr>
            <w:tcW w:type="dxa" w:w="4819"/>
          </w:tcPr>
          <w:p>
            <w:r>
              <w:rPr>
                <w:sz w:val="18"/>
              </w:rPr>
              <w:t>Mikrofon calismiiyor</w:t>
            </w:r>
          </w:p>
        </w:tc>
        <w:tc>
          <w:tcPr>
            <w:tcW w:type="dxa" w:w="4819"/>
          </w:tcPr>
          <w:p>
            <w:r>
              <w:rPr>
                <w:sz w:val="18"/>
              </w:rPr>
              <w:t>Giris aygiti secimini ve gizlilik ayarlarini kontrol edin</w:t>
            </w:r>
          </w:p>
        </w:tc>
      </w:tr>
      <w:tr>
        <w:tc>
          <w:tcPr>
            <w:tcW w:type="dxa" w:w="4819"/>
          </w:tcPr>
          <w:p>
            <w:r>
              <w:rPr>
                <w:sz w:val="18"/>
              </w:rPr>
              <w:t>Bildirimler kapanmiyor</w:t>
            </w:r>
          </w:p>
        </w:tc>
        <w:tc>
          <w:tcPr>
            <w:tcW w:type="dxa" w:w="4819"/>
          </w:tcPr>
          <w:p>
            <w:r>
              <w:rPr>
                <w:sz w:val="18"/>
              </w:rPr>
              <w:t>Uygulama bazli bildirim ayarlarini gosterin</w:t>
            </w:r>
          </w:p>
        </w:tc>
      </w:tr>
    </w:tbl>
    <w:p/>
    <w:p>
      <w:r>
        <w:rPr>
          <w:b/>
          <w:color w:val="1B2A4A"/>
          <w:sz w:val="20"/>
        </w:rPr>
        <w:t xml:space="preserve">Zaman Yönetimi: </w:t>
      </w:r>
      <w:r>
        <w:rPr>
          <w:sz w:val="20"/>
        </w:rPr>
        <w:t>Teori %25, Uygulama %75.</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Ses aygiti yoksa ekran goruntuleriyle anlatim yapilabilir.</w:t>
            </w:r>
          </w:p>
        </w:tc>
      </w:tr>
    </w:tbl>
    <w:p/>
    <w:p>
      <w:r>
        <w:br w:type="page"/>
      </w:r>
    </w:p>
    <w:p>
      <w:pPr>
        <w:jc w:val="center"/>
      </w:pPr>
      <w:r>
        <w:rPr>
          <w:b/>
          <w:color w:val="1B2A4A"/>
          <w:sz w:val="36"/>
        </w:rPr>
        <w:t>━━━  48. SAAT  ━━━</w:t>
      </w:r>
    </w:p>
    <w:p>
      <w:pPr>
        <w:jc w:val="center"/>
      </w:pPr>
      <w:r>
        <w:rPr>
          <w:color w:val="2C6FAD"/>
          <w:sz w:val="32"/>
        </w:rPr>
        <w:t>Isletim Sistemi Bilesenleri Genel Tekrar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Tum isletim sistemi bilesenlerini bir butun olarak kullanir ve senaryo bazli sorunlari cozer.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1.E.8.1</w:t>
            </w:r>
          </w:p>
        </w:tc>
        <w:tc>
          <w:tcPr>
            <w:tcW w:type="dxa" w:w="3213"/>
          </w:tcPr>
          <w:p>
            <w:r>
              <w:rPr>
                <w:sz w:val="18"/>
              </w:rPr>
              <w:t>Ogrenilen tum IS bilesenlerini (pencereler, ayarlar, denetim masasi) bir butun olarak kullanir.</w:t>
            </w:r>
          </w:p>
        </w:tc>
        <w:tc>
          <w:tcPr>
            <w:tcW w:type="dxa" w:w="3213"/>
          </w:tcPr>
          <w:p>
            <w:r>
              <w:rPr>
                <w:sz w:val="18"/>
              </w:rPr>
              <w:t>Uygulama</w:t>
            </w:r>
          </w:p>
        </w:tc>
      </w:tr>
      <w:tr>
        <w:tc>
          <w:tcPr>
            <w:tcW w:type="dxa" w:w="3213"/>
          </w:tcPr>
          <w:p>
            <w:r>
              <w:rPr>
                <w:sz w:val="18"/>
              </w:rPr>
              <w:t>1.E.8.2</w:t>
            </w:r>
          </w:p>
        </w:tc>
        <w:tc>
          <w:tcPr>
            <w:tcW w:type="dxa" w:w="3213"/>
          </w:tcPr>
          <w:p>
            <w:r>
              <w:rPr>
                <w:sz w:val="18"/>
              </w:rPr>
              <w:t>Karmasik kullanici senaryolarinda donanim ve yazilim sorunlarini analiz ederek cozer.</w:t>
            </w:r>
          </w:p>
        </w:tc>
        <w:tc>
          <w:tcPr>
            <w:tcW w:type="dxa" w:w="3213"/>
          </w:tcPr>
          <w:p>
            <w:r>
              <w:rPr>
                <w:sz w:val="18"/>
              </w:rPr>
              <w:t>Degerlendirme</w:t>
            </w:r>
          </w:p>
        </w:tc>
      </w:tr>
      <w:tr>
        <w:tc>
          <w:tcPr>
            <w:tcW w:type="dxa" w:w="3213"/>
          </w:tcPr>
          <w:p>
            <w:r>
              <w:rPr>
                <w:sz w:val="18"/>
              </w:rPr>
              <w:t>1.E.8.3</w:t>
            </w:r>
          </w:p>
        </w:tc>
        <w:tc>
          <w:tcPr>
            <w:tcW w:type="dxa" w:w="3213"/>
          </w:tcPr>
          <w:p>
            <w:r>
              <w:rPr>
                <w:sz w:val="18"/>
              </w:rPr>
              <w:t>Tum konulari kapsayan pratik sinavi basariyla tamamlar.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Modul 1 in E bolumu boyunca ogrenilen tum IS bilesenleri konularini bilmek.</w:t>
      </w:r>
    </w:p>
    <w:p>
      <w:pPr>
        <w:spacing w:before="200"/>
      </w:pPr>
      <w:r>
        <w:rPr>
          <w:b/>
          <w:color w:val="757575"/>
          <w:sz w:val="24"/>
        </w:rPr>
        <w:t xml:space="preserve">  Öğrencinin Bilmesi Gerekenler</w:t>
      </w:r>
    </w:p>
    <w:p>
      <w:pPr>
        <w:pStyle w:val="ListBullet"/>
      </w:pPr>
      <w:r>
        <w:rPr>
          <w:sz w:val="20"/>
        </w:rPr>
        <w:t>Dosya ve klasor yonetimini.</w:t>
      </w:r>
    </w:p>
    <w:p>
      <w:pPr>
        <w:pStyle w:val="ListBullet"/>
      </w:pPr>
      <w:r>
        <w:rPr>
          <w:sz w:val="20"/>
        </w:rPr>
        <w:t>Denetim Masasi kullanimini.</w:t>
      </w:r>
    </w:p>
    <w:p>
      <w:pPr>
        <w:pStyle w:val="ListBullet"/>
      </w:pPr>
      <w:r>
        <w:rPr>
          <w:sz w:val="20"/>
        </w:rPr>
        <w:t>Donanim ekleme/kaldirma islemlerini.</w:t>
      </w:r>
    </w:p>
    <w:p>
      <w:pPr>
        <w:pStyle w:val="ListBullet"/>
      </w:pPr>
      <w:r>
        <w:rPr>
          <w:sz w:val="20"/>
        </w:rPr>
        <w:t>Guvenli Mod ve Sistem Kurtarma araclarini.</w:t>
      </w:r>
    </w:p>
    <w:p>
      <w:pPr>
        <w:pStyle w:val="ListBullet"/>
      </w:pPr>
      <w:r>
        <w:rPr>
          <w:sz w:val="20"/>
        </w:rPr>
        <w:t>Masaustu kisiselestirme, ekran ve ses ayarlarini.</w:t>
      </w:r>
    </w:p>
    <w:p>
      <w:pPr>
        <w:spacing w:before="200"/>
      </w:pPr>
      <w:r>
        <w:rPr>
          <w:b/>
          <w:color w:val="757575"/>
          <w:sz w:val="24"/>
        </w:rPr>
        <w:t xml:space="preserve">  Olası Kavram Yanılgıları</w:t>
      </w:r>
    </w:p>
    <w:p>
      <w:pPr>
        <w:pStyle w:val="ListBullet"/>
      </w:pPr>
      <w:r>
        <w:rPr>
          <w:sz w:val="20"/>
        </w:rPr>
        <w:t>Tum konulari bildigi icin tekrara gerek olmadigi dusuncesi.</w:t>
      </w:r>
    </w:p>
    <w:p>
      <w:pPr>
        <w:pStyle w:val="ListBullet"/>
      </w:pPr>
      <w:r>
        <w:rPr>
          <w:sz w:val="20"/>
        </w:rPr>
        <w:t>Her sorunun tek bir cozumu oldugu yanilgisi.</w:t>
      </w:r>
    </w:p>
    <w:p>
      <w:pPr>
        <w:pStyle w:val="ListBullet"/>
      </w:pPr>
      <w:r>
        <w:rPr>
          <w:sz w:val="20"/>
        </w:rPr>
        <w:t>Pratik uygulamanin teoriden daha az onemli oldugu sanilmasi.</w:t>
      </w:r>
    </w:p>
    <w:p>
      <w:pPr>
        <w:spacing w:before="200"/>
      </w:pPr>
      <w:r>
        <w:rPr>
          <w:b/>
          <w:color w:val="757575"/>
          <w:sz w:val="24"/>
        </w:rPr>
        <w:t xml:space="preserve">  Hazırlık Materyalleri</w:t>
      </w:r>
    </w:p>
    <w:p>
      <w:pPr>
        <w:pStyle w:val="ListBullet"/>
      </w:pPr>
      <w:r>
        <w:rPr>
          <w:sz w:val="20"/>
        </w:rPr>
        <w:t>Bilgisayar</w:t>
      </w:r>
    </w:p>
    <w:p>
      <w:pPr>
        <w:pStyle w:val="ListBullet"/>
      </w:pPr>
      <w:r>
        <w:rPr>
          <w:sz w:val="20"/>
        </w:rPr>
        <w:t>Tum onceki ders notlari</w:t>
      </w:r>
    </w:p>
    <w:p>
      <w:pPr>
        <w:pStyle w:val="ListBullet"/>
      </w:pPr>
      <w:r>
        <w:rPr>
          <w:sz w:val="20"/>
        </w:rPr>
        <w:t>Senaryo kartlari</w:t>
      </w:r>
    </w:p>
    <w:p>
      <w:pPr>
        <w:pStyle w:val="ListBullet"/>
      </w:pPr>
      <w:r>
        <w:rPr>
          <w:sz w:val="20"/>
        </w:rPr>
        <w:t>Degerlendirme formu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"Yeni bir ise basladiniz ve size verilen bilgisayarin masaustu karisik, ekrani karanlik, ses calismiiyor ve internetten bildirim yagiyor. Ilk 10 dakikada ne yaparsiniz?"</w:t>
      </w:r>
    </w:p>
    <w:p>
      <w:r>
        <w:rPr>
          <w:b/>
          <w:color w:val="1B2A4A"/>
          <w:sz w:val="20"/>
        </w:rPr>
        <w:t xml:space="preserve">Günlük Hayat Bağlantısı: </w:t>
      </w:r>
      <w:r>
        <w:rPr>
          <w:sz w:val="20"/>
        </w:rPr>
        <w:t>Tum ogrendigimiz bilgileri birlestirme zamani! Artik sadece bilgisayar kullanan degil, bilgisayara tam hakmeden bir operator olmanin son adimindasiniz.</w:t>
      </w:r>
    </w:p>
    <w:p>
      <w:pPr>
        <w:spacing w:before="200"/>
      </w:pPr>
      <w:r>
        <w:rPr>
          <w:b/>
          <w:color w:val="2C6FAD"/>
          <w:sz w:val="24"/>
        </w:rPr>
        <w:t xml:space="preserve">  Ön Bilgi Yoklama Soruları</w:t>
      </w:r>
    </w:p>
    <w:p>
      <w:r>
        <w:rPr>
          <w:b/>
          <w:color w:val="2C6FAD"/>
          <w:sz w:val="20"/>
        </w:rPr>
        <w:t xml:space="preserve">  1. </w:t>
      </w:r>
      <w:r>
        <w:rPr>
          <w:sz w:val="20"/>
        </w:rPr>
        <w:t>Dosya yonetimi icin hangi arac kullanilir?</w:t>
      </w:r>
    </w:p>
    <w:p>
      <w:r>
        <w:rPr>
          <w:b/>
          <w:color w:val="2C6FAD"/>
          <w:sz w:val="20"/>
        </w:rPr>
        <w:t xml:space="preserve">  2. </w:t>
      </w:r>
      <w:r>
        <w:rPr>
          <w:sz w:val="20"/>
        </w:rPr>
        <w:t>Denetim Masasi na nasil ulasilir?</w:t>
      </w:r>
    </w:p>
    <w:p>
      <w:r>
        <w:rPr>
          <w:b/>
          <w:color w:val="2C6FAD"/>
          <w:sz w:val="20"/>
        </w:rPr>
        <w:t xml:space="preserve">  3. </w:t>
      </w:r>
      <w:r>
        <w:rPr>
          <w:sz w:val="20"/>
        </w:rPr>
        <w:t>Guvenli Mod ne ise yarar?</w:t>
      </w:r>
    </w:p>
    <w:p>
      <w:pPr>
        <w:spacing w:before="200"/>
      </w:pPr>
      <w:r>
        <w:rPr>
          <w:b/>
          <w:color w:val="2C6FAD"/>
          <w:sz w:val="24"/>
        </w:rPr>
        <w:t xml:space="preserve">  Motivasyon Etkinliği: "Ideal Is Istasyonu"</w:t>
      </w:r>
    </w:p>
    <w:p>
      <w:r>
        <w:rPr>
          <w:b/>
          <w:color w:val="1B2A4A"/>
          <w:sz w:val="20"/>
        </w:rPr>
        <w:t xml:space="preserve">Açıklama: </w:t>
      </w:r>
      <w:r>
        <w:rPr>
          <w:sz w:val="20"/>
        </w:rPr>
        <w:t>Tum IS bileesenlerini kulllanarak ideal bir calisma istasyonu olusturma.</w:t>
      </w:r>
    </w:p>
    <w:p>
      <w:r>
        <w:rPr>
          <w:b/>
          <w:color w:val="1B2A4A"/>
          <w:sz w:val="20"/>
        </w:rPr>
        <w:t xml:space="preserve">Yönerge: </w:t>
      </w:r>
      <w:r>
        <w:rPr>
          <w:sz w:val="20"/>
        </w:rPr>
        <w:t>Ogrenciler tum ogrendiklerini kullanarak bilgisayarlarini ideal calisma istasyonuna donusturur: dosya duzeni, ekran, ses, bildirim ayarlari.</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Bilgisayarinizda su sorunlar var: ekran bulanik, ses gelmiyor, masaustu karisik, Aygit Yoneticisi nde sari unlem var. Tum sorunlari sistematik olarak cozun.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"Sistem Yonetim Maratonu"</w:t>
      </w:r>
    </w:p>
    <w:p>
      <w:r>
        <w:rPr>
          <w:b/>
          <w:color w:val="1B2A4A"/>
          <w:sz w:val="20"/>
        </w:rPr>
        <w:t xml:space="preserve">Türü: </w:t>
      </w:r>
      <w:r>
        <w:rPr>
          <w:sz w:val="20"/>
        </w:rPr>
        <w:t>Bireysel Uygulamali Calisma</w:t>
      </w:r>
    </w:p>
    <w:p>
      <w:r>
        <w:rPr>
          <w:b/>
          <w:color w:val="1B2A4A"/>
          <w:sz w:val="20"/>
        </w:rPr>
        <w:t xml:space="preserve">Amacı: </w:t>
      </w:r>
      <w:r>
        <w:rPr>
          <w:sz w:val="20"/>
        </w:rPr>
        <w:t>Tum IS bilesenleri becerilerini bir arada uygulamak.</w:t>
      </w:r>
    </w:p>
    <w:p>
      <w:r>
        <w:rPr>
          <w:b/>
          <w:color w:val="1B2A4A"/>
          <w:sz w:val="20"/>
        </w:rPr>
        <w:t xml:space="preserve">Malzemeler: </w:t>
      </w:r>
      <w:r>
        <w:rPr>
          <w:sz w:val="20"/>
        </w:rPr>
        <w:t>Bilgisayar, tum onceki ders materyalleri, senaryo kartlari</w:t>
      </w:r>
    </w:p>
    <w:p>
      <w:pPr>
        <w:spacing w:before="200"/>
      </w:pPr>
      <w:r>
        <w:rPr>
          <w:b/>
          <w:color w:val="007A7A"/>
          <w:sz w:val="24"/>
        </w:rPr>
        <w:t xml:space="preserve">  Yönerge Adımları</w:t>
      </w:r>
    </w:p>
    <w:p>
      <w:r>
        <w:rPr>
          <w:b/>
          <w:color w:val="007A7A"/>
          <w:sz w:val="20"/>
        </w:rPr>
        <w:t xml:space="preserve">  1. </w:t>
      </w:r>
      <w:r>
        <w:rPr>
          <w:sz w:val="20"/>
        </w:rPr>
        <w:t>Dosya sisteminizi duzenleyin: 3 katli klasor hiyerarsisi olusturun.</w:t>
      </w:r>
    </w:p>
    <w:p>
      <w:r>
        <w:rPr>
          <w:b/>
          <w:color w:val="007A7A"/>
          <w:sz w:val="20"/>
        </w:rPr>
        <w:t xml:space="preserve">  2. </w:t>
      </w:r>
      <w:r>
        <w:rPr>
          <w:sz w:val="20"/>
        </w:rPr>
        <w:t>Denetim Masasi ndan tarih-saat ve bolge ayarlarini kontrol edin.</w:t>
      </w:r>
    </w:p>
    <w:p>
      <w:r>
        <w:rPr>
          <w:b/>
          <w:color w:val="007A7A"/>
          <w:sz w:val="20"/>
        </w:rPr>
        <w:t xml:space="preserve">  3. </w:t>
      </w:r>
      <w:r>
        <w:rPr>
          <w:sz w:val="20"/>
        </w:rPr>
        <w:t>Ekran cozunurlugunu onerilen duzzeye ayarlayin ve Gece Isigi ni yapilandirin.</w:t>
      </w:r>
    </w:p>
    <w:p>
      <w:r>
        <w:rPr>
          <w:b/>
          <w:color w:val="007A7A"/>
          <w:sz w:val="20"/>
        </w:rPr>
        <w:t xml:space="preserve">  4. </w:t>
      </w:r>
      <w:r>
        <w:rPr>
          <w:sz w:val="20"/>
        </w:rPr>
        <w:t>Ses ayarlarini kontrol edin ve varsayilan aygitleri secin.</w:t>
      </w:r>
    </w:p>
    <w:p>
      <w:r>
        <w:rPr>
          <w:b/>
          <w:color w:val="007A7A"/>
          <w:sz w:val="20"/>
        </w:rPr>
        <w:t xml:space="preserve">  5. </w:t>
      </w:r>
      <w:r>
        <w:rPr>
          <w:sz w:val="20"/>
        </w:rPr>
        <w:t>Masaustunu kisiselllestirin: tema, gorev cubugu, simge boyutu.</w:t>
      </w:r>
    </w:p>
    <w:p>
      <w:r>
        <w:rPr>
          <w:b/>
          <w:color w:val="1B2A4A"/>
          <w:sz w:val="20"/>
        </w:rPr>
        <w:t xml:space="preserve">Öğrenci Rolü: </w:t>
      </w:r>
      <w:r>
        <w:rPr>
          <w:sz w:val="20"/>
        </w:rPr>
        <w:t>Sistem yoneticisi: tum bilesenleri yapilandiran ve raporlayan</w:t>
      </w:r>
    </w:p>
    <w:p>
      <w:r>
        <w:rPr>
          <w:b/>
          <w:color w:val="1B2A4A"/>
          <w:sz w:val="20"/>
        </w:rPr>
        <w:t xml:space="preserve">Öğretmen Rolü: </w:t>
      </w:r>
      <w:r>
        <w:rPr>
          <w:sz w:val="20"/>
        </w:rPr>
        <w:t>Sadece kritik hatalarda mudahale eder; geri kalaninda gozlemci</w:t>
      </w:r>
    </w:p>
    <w:p>
      <w:r>
        <w:rPr>
          <w:b/>
          <w:color w:val="1B2A4A"/>
          <w:sz w:val="20"/>
        </w:rPr>
        <w:t xml:space="preserve">Beklenen Ürün: </w:t>
      </w:r>
      <w:r>
        <w:rPr>
          <w:sz w:val="20"/>
        </w:rPr>
        <w:t>Tam Sistem Yapilandirma Raporu</w:t>
      </w:r>
    </w:p>
    <w:p>
      <w:pPr>
        <w:spacing w:before="200"/>
      </w:pPr>
      <w:r>
        <w:rPr>
          <w:b/>
          <w:color w:val="007A7A"/>
          <w:sz w:val="24"/>
        </w:rPr>
        <w:t xml:space="preserve">  Araştırma Soruları</w:t>
      </w:r>
    </w:p>
    <w:p>
      <w:r>
        <w:rPr>
          <w:b/>
          <w:color w:val="007A7A"/>
          <w:sz w:val="20"/>
        </w:rPr>
        <w:t xml:space="preserve">  1. </w:t>
      </w:r>
      <w:r>
        <w:rPr>
          <w:sz w:val="20"/>
        </w:rPr>
        <w:t>Windows PowerShell ile sistem bilgisi nasil cekilir?</w:t>
      </w:r>
    </w:p>
    <w:p>
      <w:r>
        <w:rPr>
          <w:b/>
          <w:color w:val="007A7A"/>
          <w:sz w:val="20"/>
        </w:rPr>
        <w:t xml:space="preserve">  2. </w:t>
      </w:r>
      <w:r>
        <w:rPr>
          <w:sz w:val="20"/>
        </w:rPr>
        <w:t>Sistem imaji (image) olusturma nedir?</w:t>
      </w:r>
    </w:p>
    <w:p>
      <w:r>
        <w:rPr>
          <w:b/>
          <w:color w:val="007A7A"/>
          <w:sz w:val="20"/>
        </w:rPr>
        <w:t xml:space="preserve">  3. </w:t>
      </w:r>
      <w:r>
        <w:rPr>
          <w:sz w:val="20"/>
        </w:rPr>
        <w:t>Active Directory ile merkezi yonetim nasil yapilir?</w:t>
      </w:r>
    </w:p>
    <w:p>
      <w:r>
        <w:rPr>
          <w:b/>
          <w:color w:val="1B2A4A"/>
          <w:sz w:val="20"/>
        </w:rPr>
        <w:t xml:space="preserve">Grupla Çalışma Kuralları: </w:t>
      </w:r>
      <w:r>
        <w:rPr>
          <w:sz w:val="20"/>
        </w:rPr>
        <w:t>Her adimi tamamladiginiizda rapor formuna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Dosya Yonetimi</w:t>
            </w:r>
          </w:p>
        </w:tc>
        <w:tc>
          <w:tcPr>
            <w:tcW w:type="dxa" w:w="2409"/>
          </w:tcPr>
          <w:p>
            <w:r>
              <w:rPr>
                <w:sz w:val="18"/>
              </w:rPr>
              <w:t>Klasor hiyerarsisi, dosya kopyalama/tasima/silme islemleri</w:t>
            </w:r>
          </w:p>
        </w:tc>
        <w:tc>
          <w:tcPr>
            <w:tcW w:type="dxa" w:w="2409"/>
          </w:tcPr>
          <w:p>
            <w:r>
              <w:rPr>
                <w:sz w:val="18"/>
              </w:rPr>
              <w:t>Kurs &gt; Modul1 &gt; Odevler</w:t>
            </w:r>
          </w:p>
        </w:tc>
        <w:tc>
          <w:tcPr>
            <w:tcW w:type="dxa" w:w="2409"/>
          </w:tcPr>
          <w:p>
            <w:r>
              <w:rPr>
                <w:sz w:val="18"/>
              </w:rPr>
              <w:t>Dosya Gezgini</w:t>
            </w:r>
          </w:p>
        </w:tc>
      </w:tr>
      <w:tr>
        <w:tc>
          <w:tcPr>
            <w:tcW w:type="dxa" w:w="2409"/>
          </w:tcPr>
          <w:p>
            <w:r>
              <w:rPr>
                <w:sz w:val="18"/>
              </w:rPr>
              <w:t>Denetim Masasi</w:t>
            </w:r>
          </w:p>
        </w:tc>
        <w:tc>
          <w:tcPr>
            <w:tcW w:type="dxa" w:w="2409"/>
          </w:tcPr>
          <w:p>
            <w:r>
              <w:rPr>
                <w:sz w:val="18"/>
              </w:rPr>
              <w:t>Merkezi sistem yapilandirma araci</w:t>
            </w:r>
          </w:p>
        </w:tc>
        <w:tc>
          <w:tcPr>
            <w:tcW w:type="dxa" w:w="2409"/>
          </w:tcPr>
          <w:p>
            <w:r>
              <w:rPr>
                <w:sz w:val="18"/>
              </w:rPr>
              <w:t>Kullanici hesaplari, program kaldirma</w:t>
            </w:r>
          </w:p>
        </w:tc>
        <w:tc>
          <w:tcPr>
            <w:tcW w:type="dxa" w:w="2409"/>
          </w:tcPr>
          <w:p>
            <w:r>
              <w:rPr>
                <w:sz w:val="18"/>
              </w:rPr>
              <w:t>Denetim Masasi ekrani</w:t>
            </w:r>
          </w:p>
        </w:tc>
      </w:tr>
      <w:tr>
        <w:tc>
          <w:tcPr>
            <w:tcW w:type="dxa" w:w="2409"/>
          </w:tcPr>
          <w:p>
            <w:r>
              <w:rPr>
                <w:sz w:val="18"/>
              </w:rPr>
              <w:t>Donanim Yonetimi</w:t>
            </w:r>
          </w:p>
        </w:tc>
        <w:tc>
          <w:tcPr>
            <w:tcW w:type="dxa" w:w="2409"/>
          </w:tcPr>
          <w:p>
            <w:r>
              <w:rPr>
                <w:sz w:val="18"/>
              </w:rPr>
              <w:t>Aygit Yoneticisi, surucu yukleme, PnP</w:t>
            </w:r>
          </w:p>
        </w:tc>
        <w:tc>
          <w:tcPr>
            <w:tcW w:type="dxa" w:w="2409"/>
          </w:tcPr>
          <w:p>
            <w:r>
              <w:rPr>
                <w:sz w:val="18"/>
              </w:rPr>
              <w:t>USB aygit taninma</w:t>
            </w:r>
          </w:p>
        </w:tc>
        <w:tc>
          <w:tcPr>
            <w:tcW w:type="dxa" w:w="2409"/>
          </w:tcPr>
          <w:p>
            <w:r>
              <w:rPr>
                <w:sz w:val="18"/>
              </w:rPr>
              <w:t>Aygit Yoneticisi</w:t>
            </w:r>
          </w:p>
        </w:tc>
      </w:tr>
      <w:tr>
        <w:tc>
          <w:tcPr>
            <w:tcW w:type="dxa" w:w="2409"/>
          </w:tcPr>
          <w:p>
            <w:r>
              <w:rPr>
                <w:sz w:val="18"/>
              </w:rPr>
              <w:t>Sistem Kurtarma</w:t>
            </w:r>
          </w:p>
        </w:tc>
        <w:tc>
          <w:tcPr>
            <w:tcW w:type="dxa" w:w="2409"/>
          </w:tcPr>
          <w:p>
            <w:r>
              <w:rPr>
                <w:sz w:val="18"/>
              </w:rPr>
              <w:t>Guvenli Mod, Sistem Geri Yukleme, Baslangic Onarimi</w:t>
            </w:r>
          </w:p>
        </w:tc>
        <w:tc>
          <w:tcPr>
            <w:tcW w:type="dxa" w:w="2409"/>
          </w:tcPr>
          <w:p>
            <w:r>
              <w:rPr>
                <w:sz w:val="18"/>
              </w:rPr>
              <w:t>Mavi ekranda Guvenli Mod</w:t>
            </w:r>
          </w:p>
        </w:tc>
        <w:tc>
          <w:tcPr>
            <w:tcW w:type="dxa" w:w="2409"/>
          </w:tcPr>
          <w:p>
            <w:r>
              <w:rPr>
                <w:sz w:val="18"/>
              </w:rPr>
              <w:t>Kurtarma secenekleri</w:t>
            </w:r>
          </w:p>
        </w:tc>
      </w:tr>
      <w:tr>
        <w:tc>
          <w:tcPr>
            <w:tcW w:type="dxa" w:w="2409"/>
          </w:tcPr>
          <w:p>
            <w:r>
              <w:rPr>
                <w:sz w:val="18"/>
              </w:rPr>
              <w:t>Kisiselletirme</w:t>
            </w:r>
          </w:p>
        </w:tc>
        <w:tc>
          <w:tcPr>
            <w:tcW w:type="dxa" w:w="2409"/>
          </w:tcPr>
          <w:p>
            <w:r>
              <w:rPr>
                <w:sz w:val="18"/>
              </w:rPr>
              <w:t>Tema, ekran, ses, bildirim ayarlari</w:t>
            </w:r>
          </w:p>
        </w:tc>
        <w:tc>
          <w:tcPr>
            <w:tcW w:type="dxa" w:w="2409"/>
          </w:tcPr>
          <w:p>
            <w:r>
              <w:rPr>
                <w:sz w:val="18"/>
              </w:rPr>
              <w:t>Koyu tema + Gece Isigi</w:t>
            </w:r>
          </w:p>
        </w:tc>
        <w:tc>
          <w:tcPr>
            <w:tcW w:type="dxa" w:w="2409"/>
          </w:tcPr>
          <w:p>
            <w:r>
              <w:rPr>
                <w:sz w:val="18"/>
              </w:rPr>
              <w:t>Ayarlar menusu</w:t>
            </w:r>
          </w:p>
        </w:tc>
      </w:tr>
    </w:tbl>
    <w:p/>
    <w:p>
      <w:pPr>
        <w:spacing w:before="200"/>
      </w:pPr>
      <w:r>
        <w:rPr>
          <w:b/>
          <w:color w:val="E65C00"/>
          <w:sz w:val="24"/>
        </w:rPr>
        <w:t xml:space="preserve">  Konu Anlatımı</w:t>
      </w:r>
    </w:p>
    <w:p>
      <w:r>
        <w:rPr>
          <w:sz w:val="20"/>
        </w:rPr>
        <w:t>Bu derste, IS bilesenleri bolumunde ogrendigimiz tum konulari birlestiriyoruz. Dosya yonetiminden Denetim Masasi na, donanim yonetiminden sistem kurtarmaya, kisiselllestirmeden ekran ve ses ayarlarina kadar her konuyu pratik senaryolarla pekistiriyoruz.</w:t>
      </w:r>
    </w:p>
    <w:p>
      <w:r>
        <w:rPr>
          <w:sz w:val="20"/>
        </w:rPr>
        <w:t>Bir IS bilesenlerini iyi bilen operator, herhangi bir bilgisayar sorununda sistematik yaklasimla cozum uretebilir: once teshis (sorunun kaynagini bul), sonra analiz (cozum seceneklerini degerlendir), ardindan uygulama (cozumu gerceklestir) ve son olarak dogrulama (cozumun isleyip islemedigini kontrol et).</w:t>
      </w:r>
    </w:p>
    <w:p>
      <w:r>
        <w:rPr>
          <w:sz w:val="20"/>
        </w:rPr>
        <w:t>BIOS tan masaustu yonetimine kadar olan hiyerarsik yapiyi hatirlayin: BIOS &gt; Acilis Secenekleri &gt; IS Yuklenme &gt; Oturum Acma &gt; Masaustu. Her katmandaki ayarlar bir ustteki veya alttaki katmani etkiler. Bu butunsel bakis, sorun gidermede kritik onem tasir.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Tam Yapilandirma</w:t>
            </w:r>
          </w:p>
        </w:tc>
        <w:tc>
          <w:tcPr>
            <w:tcW w:type="dxa" w:w="3213"/>
          </w:tcPr>
          <w:p>
            <w:r>
              <w:rPr>
                <w:sz w:val="18"/>
              </w:rPr>
              <w:t>Format sonrasi bilgisayari sifirdan yapilandirma</w:t>
            </w:r>
          </w:p>
        </w:tc>
        <w:tc>
          <w:tcPr>
            <w:tcW w:type="dxa" w:w="3213"/>
          </w:tcPr>
          <w:p>
            <w:r>
              <w:rPr>
                <w:sz w:val="18"/>
              </w:rPr>
              <w:t>Tum becerilerin birlesimi</w:t>
            </w:r>
          </w:p>
        </w:tc>
      </w:tr>
      <w:tr>
        <w:tc>
          <w:tcPr>
            <w:tcW w:type="dxa" w:w="3213"/>
          </w:tcPr>
          <w:p>
            <w:r>
              <w:rPr>
                <w:sz w:val="18"/>
              </w:rPr>
              <w:t>Sorun Giderme</w:t>
            </w:r>
          </w:p>
        </w:tc>
        <w:tc>
          <w:tcPr>
            <w:tcW w:type="dxa" w:w="3213"/>
          </w:tcPr>
          <w:p>
            <w:r>
              <w:rPr>
                <w:sz w:val="18"/>
              </w:rPr>
              <w:t>Ses + ekran + surucu sorunlarini sistematik cozme</w:t>
            </w:r>
          </w:p>
        </w:tc>
        <w:tc>
          <w:tcPr>
            <w:tcW w:type="dxa" w:w="3213"/>
          </w:tcPr>
          <w:p>
            <w:r>
              <w:rPr>
                <w:sz w:val="18"/>
              </w:rPr>
              <w:t>Teshis &gt; Analiz &gt; Cozum &gt; Dogrulama</w:t>
            </w:r>
          </w:p>
        </w:tc>
      </w:tr>
      <w:tr>
        <w:tc>
          <w:tcPr>
            <w:tcW w:type="dxa" w:w="3213"/>
          </w:tcPr>
          <w:p>
            <w:r>
              <w:rPr>
                <w:sz w:val="18"/>
              </w:rPr>
              <w:t>Kullanici Destek</w:t>
            </w:r>
          </w:p>
        </w:tc>
        <w:tc>
          <w:tcPr>
            <w:tcW w:type="dxa" w:w="3213"/>
          </w:tcPr>
          <w:p>
            <w:r>
              <w:rPr>
                <w:sz w:val="18"/>
              </w:rPr>
              <w:t>Baska birine bilgisayar sorununda yardim etme</w:t>
            </w:r>
          </w:p>
        </w:tc>
        <w:tc>
          <w:tcPr>
            <w:tcW w:type="dxa" w:w="3213"/>
          </w:tcPr>
          <w:p>
            <w:r>
              <w:rPr>
                <w:sz w:val="18"/>
              </w:rPr>
              <w:t>IT destek becerileri</w:t>
            </w:r>
          </w:p>
        </w:tc>
      </w:tr>
      <w:tr>
        <w:tc>
          <w:tcPr>
            <w:tcW w:type="dxa" w:w="3213"/>
          </w:tcPr>
          <w:p>
            <w:r>
              <w:rPr>
                <w:sz w:val="18"/>
              </w:rPr>
              <w:t>Dokumantasyon</w:t>
            </w:r>
          </w:p>
        </w:tc>
        <w:tc>
          <w:tcPr>
            <w:tcW w:type="dxa" w:w="3213"/>
          </w:tcPr>
          <w:p>
            <w:r>
              <w:rPr>
                <w:sz w:val="18"/>
              </w:rPr>
              <w:t>Tum yapilandirma adimlarini raporlama</w:t>
            </w:r>
          </w:p>
        </w:tc>
        <w:tc>
          <w:tcPr>
            <w:tcW w:type="dxa" w:w="3213"/>
          </w:tcPr>
          <w:p>
            <w:r>
              <w:rPr>
                <w:sz w:val="18"/>
              </w:rPr>
              <w:t>Profesyonel kayit tutma</w:t>
            </w:r>
          </w:p>
        </w:tc>
      </w:tr>
    </w:tbl>
    <w:p/>
    <w:p>
      <w:pPr>
        <w:spacing w:before="200"/>
      </w:pPr>
      <w:r>
        <w:rPr>
          <w:b/>
          <w:color w:val="E65C00"/>
          <w:sz w:val="24"/>
        </w:rPr>
        <w:t xml:space="preserve">  Görseller ve Tablolar</w:t>
      </w:r>
    </w:p>
    <w:p>
      <w:pPr>
        <w:pStyle w:val="ListBullet"/>
      </w:pPr>
      <w:r>
        <w:rPr>
          <w:sz w:val="20"/>
        </w:rPr>
        <w:t>IS bilesenleri hiyerarsi semasi (BIOS &gt; OS &gt; Masaustu)</w:t>
      </w:r>
    </w:p>
    <w:p>
      <w:pPr>
        <w:pStyle w:val="ListBullet"/>
      </w:pPr>
      <w:r>
        <w:rPr>
          <w:sz w:val="20"/>
        </w:rPr>
        <w:t>Sorun giderme akis diyagrami</w:t>
      </w:r>
    </w:p>
    <w:p>
      <w:pPr>
        <w:spacing w:before="200"/>
      </w:pPr>
      <w:r>
        <w:rPr>
          <w:b/>
          <w:color w:val="E65C00"/>
          <w:sz w:val="24"/>
        </w:rPr>
        <w:t xml:space="preserve">  Analoji ve Benzetmeler</w:t>
      </w:r>
    </w:p>
    <w:p>
      <w:r>
        <w:rPr>
          <w:b/>
          <w:color w:val="E65C00"/>
          <w:sz w:val="20"/>
        </w:rPr>
        <w:t xml:space="preserve">  1. </w:t>
      </w:r>
      <w:r>
        <w:rPr>
          <w:sz w:val="20"/>
        </w:rPr>
        <w:t>Genel tekrar = Final provasi: tum parttileri bir arada caliiistirma</w:t>
      </w:r>
    </w:p>
    <w:p>
      <w:r>
        <w:rPr>
          <w:b/>
          <w:color w:val="E65C00"/>
          <w:sz w:val="20"/>
        </w:rPr>
        <w:t xml:space="preserve">  2. </w:t>
      </w:r>
      <w:r>
        <w:rPr>
          <w:sz w:val="20"/>
        </w:rPr>
        <w:t>Sistematik yaklasim = Doktor muayenesi: once belirtiler, sonra teshis, sonra tedavi</w:t>
      </w:r>
    </w:p>
    <w:p>
      <w:r>
        <w:rPr>
          <w:b/>
          <w:color w:val="E65C00"/>
          <w:sz w:val="20"/>
        </w:rPr>
        <w:t xml:space="preserve">  3. </w:t>
      </w:r>
      <w:r>
        <w:rPr>
          <w:sz w:val="20"/>
        </w:rPr>
        <w:t>Butunsel bakis = Puzzle: tum parcalar bir araya gelince resim olusur</w:t>
      </w:r>
    </w:p>
    <w:p>
      <w:pPr>
        <w:spacing w:before="200"/>
      </w:pPr>
      <w:r>
        <w:rPr>
          <w:b/>
          <w:color w:val="E65C00"/>
          <w:sz w:val="24"/>
        </w:rPr>
        <w:t xml:space="preserve">  Öğrenci Soru-Cevap</w:t>
      </w:r>
    </w:p>
    <w:p>
      <w:pPr>
        <w:pStyle w:val="ListBullet"/>
      </w:pPr>
      <w:r>
        <w:rPr>
          <w:sz w:val="20"/>
        </w:rPr>
        <w:t>Dosya yonetimi ile Denetim Masasi arasindaki iliiski nedir? - Dosya yonetimi programlarin olusturdugu dosyalarla, Denetim Masasi ise programlarin kendisiyle ilgilenir.</w:t>
      </w:r>
    </w:p>
    <w:p>
      <w:pPr>
        <w:pStyle w:val="ListBullet"/>
      </w:pPr>
      <w:r>
        <w:rPr>
          <w:sz w:val="20"/>
        </w:rPr>
        <w:t>Guvenli Mod da kisiselllestirme neden kisitlidir? - Sadece temel surucler yuklendigindienn gelismis goruntu ozellikleri calismaz.</w:t>
      </w:r>
    </w:p>
    <w:p>
      <w:pPr>
        <w:pStyle w:val="ListBullet"/>
      </w:pPr>
      <w:r>
        <w:rPr>
          <w:sz w:val="20"/>
        </w:rPr>
        <w:t>IS bilesenlerinin hiyerarsiik yapisi neden onemlidir? - Alt katmandaki sorun ust katmanlari da etkiler.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"Sorun Giderme Yarismasi"</w:t>
      </w:r>
    </w:p>
    <w:p>
      <w:r>
        <w:rPr>
          <w:b/>
          <w:color w:val="1B2A4A"/>
          <w:sz w:val="20"/>
        </w:rPr>
        <w:t xml:space="preserve">Türü: </w:t>
      </w:r>
      <w:r>
        <w:rPr>
          <w:sz w:val="20"/>
        </w:rPr>
        <w:t>Grupla Yarisma</w:t>
      </w:r>
    </w:p>
    <w:p>
      <w:r>
        <w:rPr>
          <w:b/>
          <w:color w:val="1B2A4A"/>
          <w:sz w:val="20"/>
        </w:rPr>
        <w:t xml:space="preserve">Amacı: </w:t>
      </w:r>
      <w:r>
        <w:rPr>
          <w:sz w:val="20"/>
        </w:rPr>
        <w:t>Yapay olarak olusturulan sorunlari en hizli bulan ve cozeni belirlemek.</w:t>
      </w:r>
    </w:p>
    <w:p>
      <w:pPr>
        <w:spacing w:before="200"/>
      </w:pPr>
      <w:r>
        <w:rPr>
          <w:b/>
          <w:color w:val="6A1B9A"/>
          <w:sz w:val="24"/>
        </w:rPr>
        <w:t xml:space="preserve">  Yönerge Adımları</w:t>
      </w:r>
    </w:p>
    <w:p>
      <w:r>
        <w:rPr>
          <w:b/>
          <w:color w:val="6A1B9A"/>
          <w:sz w:val="20"/>
        </w:rPr>
        <w:t xml:space="preserve">  1. </w:t>
      </w:r>
      <w:r>
        <w:rPr>
          <w:sz w:val="20"/>
        </w:rPr>
        <w:t>Egitmenin olusturdugu sorunlari inceleyin (fare hizi yavas, ekran ters, ses aygiti degismis vb).</w:t>
      </w:r>
    </w:p>
    <w:p>
      <w:r>
        <w:rPr>
          <w:b/>
          <w:color w:val="6A1B9A"/>
          <w:sz w:val="20"/>
        </w:rPr>
        <w:t xml:space="preserve">  2. </w:t>
      </w:r>
      <w:r>
        <w:rPr>
          <w:sz w:val="20"/>
        </w:rPr>
        <w:t>Her sorunu teshis edin.</w:t>
      </w:r>
    </w:p>
    <w:p>
      <w:r>
        <w:rPr>
          <w:b/>
          <w:color w:val="6A1B9A"/>
          <w:sz w:val="20"/>
        </w:rPr>
        <w:t xml:space="preserve">  3. </w:t>
      </w:r>
      <w:r>
        <w:rPr>
          <w:sz w:val="20"/>
        </w:rPr>
        <w:t>Cozum adimlarini uygulayiin.</w:t>
      </w:r>
    </w:p>
    <w:p>
      <w:r>
        <w:rPr>
          <w:b/>
          <w:color w:val="6A1B9A"/>
          <w:sz w:val="20"/>
        </w:rPr>
        <w:t xml:space="preserve">  4. </w:t>
      </w:r>
      <w:r>
        <w:rPr>
          <w:sz w:val="20"/>
        </w:rPr>
        <w:t>Cozum suresini kaydedin.</w:t>
      </w:r>
    </w:p>
    <w:p>
      <w:r>
        <w:rPr>
          <w:b/>
          <w:color w:val="6A1B9A"/>
          <w:sz w:val="20"/>
        </w:rPr>
        <w:t xml:space="preserve">  5. </w:t>
      </w:r>
      <w:r>
        <w:rPr>
          <w:sz w:val="20"/>
        </w:rPr>
        <w:t>Sonuclari sinifa sunun.</w:t>
      </w:r>
    </w:p>
    <w:p>
      <w:r>
        <w:rPr>
          <w:b/>
          <w:color w:val="1B2A4A"/>
          <w:sz w:val="20"/>
        </w:rPr>
        <w:t xml:space="preserve">Beklenen Ürün: </w:t>
      </w:r>
      <w:r>
        <w:rPr>
          <w:sz w:val="20"/>
        </w:rPr>
        <w:t>Sorun Teshis ve Cozum Raporu</w:t>
      </w:r>
    </w:p>
    <w:p>
      <w:pPr>
        <w:spacing w:before="200"/>
      </w:pPr>
      <w:r>
        <w:rPr>
          <w:b/>
          <w:color w:val="6A1B9A"/>
          <w:sz w:val="24"/>
        </w:rPr>
        <w:t xml:space="preserve">  Transfer Soruları</w:t>
      </w:r>
    </w:p>
    <w:p>
      <w:r>
        <w:rPr>
          <w:b/>
          <w:color w:val="6A1B9A"/>
          <w:sz w:val="20"/>
        </w:rPr>
        <w:t xml:space="preserve">  1. </w:t>
      </w:r>
      <w:r>
        <w:rPr>
          <w:sz w:val="20"/>
        </w:rPr>
        <w:t>IT destek departmanlarinda sorun giderme surecleri nasil isler?</w:t>
      </w:r>
    </w:p>
    <w:p>
      <w:r>
        <w:rPr>
          <w:b/>
          <w:color w:val="6A1B9A"/>
          <w:sz w:val="20"/>
        </w:rPr>
        <w:t xml:space="preserve">  2. </w:t>
      </w:r>
      <w:r>
        <w:rPr>
          <w:sz w:val="20"/>
        </w:rPr>
        <w:t>Uzaktan destek araclari (TeamViewer, AnyDesk) nasil calisir?</w:t>
      </w:r>
    </w:p>
    <w:p>
      <w:r>
        <w:rPr>
          <w:b/>
          <w:color w:val="6A1B9A"/>
          <w:sz w:val="20"/>
        </w:rPr>
        <w:t xml:space="preserve">  3. </w:t>
      </w:r>
      <w:r>
        <w:rPr>
          <w:sz w:val="20"/>
        </w:rPr>
        <w:t>ITIL framework nedir ve IT servis yonetimine nasil yardimci olur?</w:t>
      </w:r>
    </w:p>
    <w:p>
      <w:r>
        <w:rPr>
          <w:b/>
          <w:color w:val="1B2A4A"/>
          <w:sz w:val="20"/>
        </w:rPr>
        <w:t xml:space="preserve">İlişkili Disiplinler: </w:t>
      </w:r>
      <w:r>
        <w:rPr>
          <w:sz w:val="20"/>
        </w:rPr>
        <w:t>IT Destek (sorun giderme), Proje Yonetimi (zaman yonetimi)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sirketin IT departmani olarak 5 farkli bilgisayar sorunuyla karsilastiniz: 1) Ekran bulanik, 2) Ses gelmiyor, 3) Dosyalar kayboluyor, 4) Bilgisayar yavas aciliyor, 5) Bildirimler cok fazla. Her birini sistematik olarak cozun.</w:t>
              <w:br/>
              <w:br/>
              <w:t>Cozum: 1) Surucu + cozunurluk, 2) Aygit secimi + surucu, 3) Dosya konumu + Geri Donusum, 4) Baslangic programlari + surucu, 5) Odaklanma + bildirim ayarlari.</w:t>
            </w:r>
          </w:p>
        </w:tc>
      </w:tr>
    </w:tbl>
    <w:p/>
    <w:p>
      <w:r>
        <w:rPr>
          <w:b/>
          <w:color w:val="1B2A4A"/>
          <w:sz w:val="20"/>
        </w:rPr>
        <w:t xml:space="preserve">Yaratıcı Görev: </w:t>
      </w:r>
      <w:r>
        <w:rPr>
          <w:sz w:val="20"/>
        </w:rPr>
        <w:t>Bilgisayar sorunlari icin yapay zeka destekli otomatik teshis sistemi tasarlayin: belirtileri giriniz, olasi nedenleri ve cozumleri listelesin.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Dosya ve klasor yonetimi yapabiliyorum.</w:t>
      </w:r>
    </w:p>
    <w:p>
      <w:r>
        <w:rPr>
          <w:sz w:val="20"/>
        </w:rPr>
        <w:t xml:space="preserve">  ☐  Denetim Masasi ayarlarini biliyorum.</w:t>
      </w:r>
    </w:p>
    <w:p>
      <w:r>
        <w:rPr>
          <w:sz w:val="20"/>
        </w:rPr>
        <w:t xml:space="preserve">  ☐  Donanim ekleme/kaldirma yapabiliyorum.</w:t>
      </w:r>
    </w:p>
    <w:p>
      <w:r>
        <w:rPr>
          <w:sz w:val="20"/>
        </w:rPr>
        <w:t xml:space="preserve">  ☐  Guvenli Mod a girebiliyorum.</w:t>
      </w:r>
    </w:p>
    <w:p>
      <w:r>
        <w:rPr>
          <w:sz w:val="20"/>
        </w:rPr>
        <w:t xml:space="preserve">  ☐  Ekran, ses ve bildirim ayarlarini yapabiliyorum.</w:t>
      </w:r>
    </w:p>
    <w:p>
      <w:pPr>
        <w:spacing w:before="200"/>
      </w:pPr>
      <w:r>
        <w:rPr>
          <w:b/>
          <w:color w:val="2E7D32"/>
          <w:sz w:val="24"/>
        </w:rPr>
        <w:t xml:space="preserve">  Öz Değerlendirme Soruları</w:t>
      </w:r>
    </w:p>
    <w:p>
      <w:r>
        <w:rPr>
          <w:b/>
          <w:color w:val="2E7D32"/>
          <w:sz w:val="20"/>
        </w:rPr>
        <w:t xml:space="preserve">  1. </w:t>
      </w:r>
      <w:r>
        <w:rPr>
          <w:sz w:val="20"/>
        </w:rPr>
        <w:t>Tum IS bilesenlerini birlikte kullanabiliyorum mu?</w:t>
      </w:r>
    </w:p>
    <w:p>
      <w:r>
        <w:rPr>
          <w:b/>
          <w:color w:val="2E7D32"/>
          <w:sz w:val="20"/>
        </w:rPr>
        <w:t xml:space="preserve">  2. </w:t>
      </w:r>
      <w:r>
        <w:rPr>
          <w:sz w:val="20"/>
        </w:rPr>
        <w:t>Sistematik sorun giderme yapabiliyorum mu?</w:t>
      </w:r>
    </w:p>
    <w:p>
      <w:r>
        <w:rPr>
          <w:b/>
          <w:color w:val="2E7D32"/>
          <w:sz w:val="20"/>
        </w:rPr>
        <w:t xml:space="preserve">  3. </w:t>
      </w:r>
      <w:r>
        <w:rPr>
          <w:sz w:val="20"/>
        </w:rPr>
        <w:t>Herhangi bir sorunu teshis edip cozebiliyorum mu?</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Dosya silince nereye gider?</w:t>
            </w:r>
          </w:p>
        </w:tc>
        <w:tc>
          <w:tcPr>
            <w:tcW w:type="dxa" w:w="3213"/>
          </w:tcPr>
          <w:p>
            <w:r>
              <w:rPr>
                <w:sz w:val="18"/>
              </w:rPr>
              <w:t>Geri Donusum Kutusu</w:t>
            </w:r>
          </w:p>
        </w:tc>
      </w:tr>
      <w:tr>
        <w:tc>
          <w:tcPr>
            <w:tcW w:type="dxa" w:w="3213"/>
          </w:tcPr>
          <w:p>
            <w:r>
              <w:rPr>
                <w:sz w:val="18"/>
              </w:rPr>
              <w:t>2</w:t>
            </w:r>
          </w:p>
        </w:tc>
        <w:tc>
          <w:tcPr>
            <w:tcW w:type="dxa" w:w="3213"/>
          </w:tcPr>
          <w:p>
            <w:r>
              <w:rPr>
                <w:sz w:val="18"/>
              </w:rPr>
              <w:t>Program kaldirmanin dogru yolu?</w:t>
            </w:r>
          </w:p>
        </w:tc>
        <w:tc>
          <w:tcPr>
            <w:tcW w:type="dxa" w:w="3213"/>
          </w:tcPr>
          <w:p>
            <w:r>
              <w:rPr>
                <w:sz w:val="18"/>
              </w:rPr>
              <w:t>Denetim Masasi &gt; Programlar ve Ozellikler</w:t>
            </w:r>
          </w:p>
        </w:tc>
      </w:tr>
      <w:tr>
        <w:tc>
          <w:tcPr>
            <w:tcW w:type="dxa" w:w="3213"/>
          </w:tcPr>
          <w:p>
            <w:r>
              <w:rPr>
                <w:sz w:val="18"/>
              </w:rPr>
              <w:t>3</w:t>
            </w:r>
          </w:p>
        </w:tc>
        <w:tc>
          <w:tcPr>
            <w:tcW w:type="dxa" w:w="3213"/>
          </w:tcPr>
          <w:p>
            <w:r>
              <w:rPr>
                <w:sz w:val="18"/>
              </w:rPr>
              <w:t>Sari unlem ne anlama gelir?</w:t>
            </w:r>
          </w:p>
        </w:tc>
        <w:tc>
          <w:tcPr>
            <w:tcW w:type="dxa" w:w="3213"/>
          </w:tcPr>
          <w:p>
            <w:r>
              <w:rPr>
                <w:sz w:val="18"/>
              </w:rPr>
              <w:t>Surucu sorunu veya donanim hatasi</w:t>
            </w:r>
          </w:p>
        </w:tc>
      </w:tr>
      <w:tr>
        <w:tc>
          <w:tcPr>
            <w:tcW w:type="dxa" w:w="3213"/>
          </w:tcPr>
          <w:p>
            <w:r>
              <w:rPr>
                <w:sz w:val="18"/>
              </w:rPr>
              <w:t>4</w:t>
            </w:r>
          </w:p>
        </w:tc>
        <w:tc>
          <w:tcPr>
            <w:tcW w:type="dxa" w:w="3213"/>
          </w:tcPr>
          <w:p>
            <w:r>
              <w:rPr>
                <w:sz w:val="18"/>
              </w:rPr>
              <w:t>Guvenli Mod ne ise yarar?</w:t>
            </w:r>
          </w:p>
        </w:tc>
        <w:tc>
          <w:tcPr>
            <w:tcW w:type="dxa" w:w="3213"/>
          </w:tcPr>
          <w:p>
            <w:r>
              <w:rPr>
                <w:sz w:val="18"/>
              </w:rPr>
              <w:t>Sorunlu yazilim/surucuyu teshis</w:t>
            </w:r>
          </w:p>
        </w:tc>
      </w:tr>
      <w:tr>
        <w:tc>
          <w:tcPr>
            <w:tcW w:type="dxa" w:w="3213"/>
          </w:tcPr>
          <w:p>
            <w:r>
              <w:rPr>
                <w:sz w:val="18"/>
              </w:rPr>
              <w:t>5</w:t>
            </w:r>
          </w:p>
        </w:tc>
        <w:tc>
          <w:tcPr>
            <w:tcW w:type="dxa" w:w="3213"/>
          </w:tcPr>
          <w:p>
            <w:r>
              <w:rPr>
                <w:sz w:val="18"/>
              </w:rPr>
              <w:t>Gece Isigi ne saglar?</w:t>
            </w:r>
          </w:p>
        </w:tc>
        <w:tc>
          <w:tcPr>
            <w:tcW w:type="dxa" w:w="3213"/>
          </w:tcPr>
          <w:p>
            <w:r>
              <w:rPr>
                <w:sz w:val="18"/>
              </w:rPr>
              <w:t>Goz yorgunlugunu azaltir</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IS bilesenleri arasinda en kritik olan hangisidir?</w:t>
      </w:r>
    </w:p>
    <w:p>
      <w:r>
        <w:rPr>
          <w:b/>
          <w:color w:val="2E7D32"/>
          <w:sz w:val="20"/>
        </w:rPr>
        <w:t xml:space="preserve">  2. </w:t>
      </w:r>
      <w:r>
        <w:rPr>
          <w:sz w:val="20"/>
        </w:rPr>
        <w:t>Ortalama kullanici tum bu ayarlari bilmeli mi?</w:t>
      </w:r>
    </w:p>
    <w:p>
      <w:r>
        <w:rPr>
          <w:b/>
          <w:color w:val="2E7D32"/>
          <w:sz w:val="20"/>
        </w:rPr>
        <w:t xml:space="preserve">  3. </w:t>
      </w:r>
      <w:r>
        <w:rPr>
          <w:sz w:val="20"/>
        </w:rPr>
        <w:t>Gelecekte IS bilesenleri nasil degisecek?</w:t>
      </w:r>
    </w:p>
    <w:p>
      <w:r>
        <w:rPr>
          <w:b/>
          <w:color w:val="2E7D32"/>
          <w:sz w:val="20"/>
        </w:rPr>
        <w:t>Eleştirel Düşünme:</w:t>
      </w:r>
    </w:p>
    <w:p>
      <w:r>
        <w:rPr>
          <w:b/>
          <w:color w:val="2E7D32"/>
          <w:sz w:val="20"/>
        </w:rPr>
        <w:t xml:space="preserve">  1. </w:t>
      </w:r>
      <w:r>
        <w:rPr>
          <w:sz w:val="20"/>
        </w:rPr>
        <w:t>Windows IS bilesenleri kullanici dostu mu?</w:t>
      </w:r>
    </w:p>
    <w:p>
      <w:r>
        <w:rPr>
          <w:b/>
          <w:color w:val="2E7D32"/>
          <w:sz w:val="20"/>
        </w:rPr>
        <w:t xml:space="preserve">  2. </w:t>
      </w:r>
      <w:r>
        <w:rPr>
          <w:sz w:val="20"/>
        </w:rPr>
        <w:t>Sorun giderme becerileri okullarda ogretilmeli mi?</w:t>
      </w:r>
    </w:p>
    <w:p>
      <w:r>
        <w:rPr>
          <w:b/>
          <w:color w:val="2E7D32"/>
          <w:sz w:val="20"/>
        </w:rPr>
        <w:t xml:space="preserve">  3. </w:t>
      </w:r>
      <w:r>
        <w:rPr>
          <w:sz w:val="20"/>
        </w:rPr>
        <w:t>Otomasyon IS bilesen yonetiminin yerini alabilir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"Sistem Yonetim Testi"</w:t>
      </w:r>
    </w:p>
    <w:p>
      <w:r>
        <w:rPr>
          <w:b/>
          <w:color w:val="1B2A4A"/>
          <w:sz w:val="20"/>
        </w:rPr>
        <w:t xml:space="preserve">Hedef: </w:t>
      </w:r>
      <w:r>
        <w:rPr>
          <w:sz w:val="20"/>
        </w:rPr>
        <w:t>Tum IS bilesenleri becerilerini kapsamli bir testle degerlendirmek.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Dosya Duzeni</w:t>
            </w:r>
          </w:p>
        </w:tc>
        <w:tc>
          <w:tcPr>
            <w:tcW w:type="dxa" w:w="3213"/>
          </w:tcPr>
          <w:p>
            <w:r>
              <w:rPr>
                <w:sz w:val="18"/>
              </w:rPr>
              <w:t>3 katli klasor hiyerarsisi olusturun ve dosya tasiyiin</w:t>
            </w:r>
          </w:p>
        </w:tc>
        <w:tc>
          <w:tcPr>
            <w:tcW w:type="dxa" w:w="3213"/>
          </w:tcPr>
          <w:p>
            <w:r>
              <w:rPr>
                <w:sz w:val="18"/>
              </w:rPr>
              <w:t>Duzenli dosya sistemi</w:t>
            </w:r>
          </w:p>
        </w:tc>
      </w:tr>
      <w:tr>
        <w:tc>
          <w:tcPr>
            <w:tcW w:type="dxa" w:w="3213"/>
          </w:tcPr>
          <w:p>
            <w:r>
              <w:rPr>
                <w:sz w:val="18"/>
              </w:rPr>
              <w:t>2. Sistem Ayarlari</w:t>
            </w:r>
          </w:p>
        </w:tc>
        <w:tc>
          <w:tcPr>
            <w:tcW w:type="dxa" w:w="3213"/>
          </w:tcPr>
          <w:p>
            <w:r>
              <w:rPr>
                <w:sz w:val="18"/>
              </w:rPr>
              <w:t>Denetim Masasi ndan tarih ve bolge ayarlarini yapin</w:t>
            </w:r>
          </w:p>
        </w:tc>
        <w:tc>
          <w:tcPr>
            <w:tcW w:type="dxa" w:w="3213"/>
          </w:tcPr>
          <w:p>
            <w:r>
              <w:rPr>
                <w:sz w:val="18"/>
              </w:rPr>
              <w:t>Dogru sistem ayarlari</w:t>
            </w:r>
          </w:p>
        </w:tc>
      </w:tr>
      <w:tr>
        <w:tc>
          <w:tcPr>
            <w:tcW w:type="dxa" w:w="3213"/>
          </w:tcPr>
          <w:p>
            <w:r>
              <w:rPr>
                <w:sz w:val="18"/>
              </w:rPr>
              <w:t>3. Goruntu</w:t>
            </w:r>
          </w:p>
        </w:tc>
        <w:tc>
          <w:tcPr>
            <w:tcW w:type="dxa" w:w="3213"/>
          </w:tcPr>
          <w:p>
            <w:r>
              <w:rPr>
                <w:sz w:val="18"/>
              </w:rPr>
              <w:t>Cozunurluk ve Gece Isigi ayarlarini yapin</w:t>
            </w:r>
          </w:p>
        </w:tc>
        <w:tc>
          <w:tcPr>
            <w:tcW w:type="dxa" w:w="3213"/>
          </w:tcPr>
          <w:p>
            <w:r>
              <w:rPr>
                <w:sz w:val="18"/>
              </w:rPr>
              <w:t>Optimize ekran</w:t>
            </w:r>
          </w:p>
        </w:tc>
      </w:tr>
      <w:tr>
        <w:tc>
          <w:tcPr>
            <w:tcW w:type="dxa" w:w="3213"/>
          </w:tcPr>
          <w:p>
            <w:r>
              <w:rPr>
                <w:sz w:val="18"/>
              </w:rPr>
              <w:t>4. Ses</w:t>
            </w:r>
          </w:p>
        </w:tc>
        <w:tc>
          <w:tcPr>
            <w:tcW w:type="dxa" w:w="3213"/>
          </w:tcPr>
          <w:p>
            <w:r>
              <w:rPr>
                <w:sz w:val="18"/>
              </w:rPr>
              <w:t>Varsayilan ses aygitini secin ve test edin</w:t>
            </w:r>
          </w:p>
        </w:tc>
        <w:tc>
          <w:tcPr>
            <w:tcW w:type="dxa" w:w="3213"/>
          </w:tcPr>
          <w:p>
            <w:r>
              <w:rPr>
                <w:sz w:val="18"/>
              </w:rPr>
              <w:t>Calisan ses sistemi</w:t>
            </w:r>
          </w:p>
        </w:tc>
      </w:tr>
      <w:tr>
        <w:tc>
          <w:tcPr>
            <w:tcW w:type="dxa" w:w="3213"/>
          </w:tcPr>
          <w:p>
            <w:r>
              <w:rPr>
                <w:sz w:val="18"/>
              </w:rPr>
              <w:t>5. Kisiselllestirme</w:t>
            </w:r>
          </w:p>
        </w:tc>
        <w:tc>
          <w:tcPr>
            <w:tcW w:type="dxa" w:w="3213"/>
          </w:tcPr>
          <w:p>
            <w:r>
              <w:rPr>
                <w:sz w:val="18"/>
              </w:rPr>
              <w:t>Tema ve gorev cubugunu duzenleyin</w:t>
            </w:r>
          </w:p>
        </w:tc>
        <w:tc>
          <w:tcPr>
            <w:tcW w:type="dxa" w:w="3213"/>
          </w:tcPr>
          <w:p>
            <w:r>
              <w:rPr>
                <w:sz w:val="18"/>
              </w:rPr>
              <w:t>Profesyonel masaustu</w:t>
            </w:r>
          </w:p>
        </w:tc>
      </w:tr>
    </w:tbl>
    <w:p/>
    <w:p>
      <w:r>
        <w:rPr>
          <w:b/>
          <w:color w:val="1B2A4A"/>
          <w:sz w:val="20"/>
        </w:rPr>
        <w:t xml:space="preserve">Tamamlanma Kriteri: </w:t>
      </w:r>
      <w:r>
        <w:rPr>
          <w:sz w:val="20"/>
        </w:rPr>
        <w:t>Tum 5 alanin basariyla yapilandirilmasi.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"Tam Sistem Yapilandirma"</w:t>
      </w:r>
    </w:p>
    <w:p>
      <w:r>
        <w:rPr>
          <w:b/>
          <w:color w:val="1B2A4A"/>
          <w:sz w:val="20"/>
        </w:rPr>
        <w:t xml:space="preserve">Eğitmenin Gösterdiği: </w:t>
      </w:r>
      <w:r>
        <w:rPr>
          <w:sz w:val="20"/>
        </w:rPr>
        <w:t>Sifirdan bir bilgisayari tum yonleriyle yapilandirma surecini gosterir.</w:t>
      </w:r>
    </w:p>
    <w:p>
      <w:r>
        <w:rPr>
          <w:b/>
          <w:color w:val="1B2A4A"/>
          <w:sz w:val="20"/>
        </w:rPr>
        <w:t xml:space="preserve">Öğrencinin Tekrarladığı: </w:t>
      </w:r>
      <w:r>
        <w:rPr>
          <w:sz w:val="20"/>
        </w:rPr>
        <w:t>Kendi bilgisayarinda ayni yapilandirmayi yapar.</w:t>
      </w:r>
    </w:p>
    <w:p>
      <w:r>
        <w:rPr>
          <w:b/>
          <w:color w:val="1B2A4A"/>
          <w:sz w:val="20"/>
        </w:rPr>
        <w:t xml:space="preserve">Dikkat Noktaları: </w:t>
      </w:r>
      <w:r>
        <w:rPr>
          <w:sz w:val="20"/>
        </w:rPr>
        <w:t>Her adimi rapor formuna kaydedin.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Dosya duzeni + masaustu kisiselllestirme</w:t>
            </w:r>
          </w:p>
        </w:tc>
      </w:tr>
      <w:tr>
        <w:tc>
          <w:tcPr>
            <w:tcW w:type="dxa" w:w="3213"/>
          </w:tcPr>
          <w:p>
            <w:r>
              <w:rPr>
                <w:sz w:val="18"/>
              </w:rPr>
              <w:t>2</w:t>
            </w:r>
          </w:p>
        </w:tc>
        <w:tc>
          <w:tcPr>
            <w:tcW w:type="dxa" w:w="3213"/>
          </w:tcPr>
          <w:p>
            <w:r>
              <w:rPr>
                <w:sz w:val="18"/>
              </w:rPr>
              <w:t>Orta</w:t>
            </w:r>
          </w:p>
        </w:tc>
        <w:tc>
          <w:tcPr>
            <w:tcW w:type="dxa" w:w="3213"/>
          </w:tcPr>
          <w:p>
            <w:r>
              <w:rPr>
                <w:sz w:val="18"/>
              </w:rPr>
              <w:t>Ekran + ses + bildirim ayarlari</w:t>
            </w:r>
          </w:p>
        </w:tc>
      </w:tr>
      <w:tr>
        <w:tc>
          <w:tcPr>
            <w:tcW w:type="dxa" w:w="3213"/>
          </w:tcPr>
          <w:p>
            <w:r>
              <w:rPr>
                <w:sz w:val="18"/>
              </w:rPr>
              <w:t>3</w:t>
            </w:r>
          </w:p>
        </w:tc>
        <w:tc>
          <w:tcPr>
            <w:tcW w:type="dxa" w:w="3213"/>
          </w:tcPr>
          <w:p>
            <w:r>
              <w:rPr>
                <w:sz w:val="18"/>
              </w:rPr>
              <w:t>Ileri</w:t>
            </w:r>
          </w:p>
        </w:tc>
        <w:tc>
          <w:tcPr>
            <w:tcW w:type="dxa" w:w="3213"/>
          </w:tcPr>
          <w:p>
            <w:r>
              <w:rPr>
                <w:sz w:val="18"/>
              </w:rPr>
              <w:t>Sorun giderme senaryolari (5 farkli sorun)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"Yeni Calisanin Bilgisayari"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Sirketee yeni baslayan bir calisan icin bilgisayar hazirlaamaniz gerekiyor. Masaustu karisik, dosya duzeni yok, ekran ayarlari bozuk, ses calismiiyor ve gereksiz bildirimler geliyor. Bilgisayari is ortamina uygun sekilde sifirdan yapilandirin.</w:t>
            </w:r>
          </w:p>
        </w:tc>
      </w:tr>
    </w:tbl>
    <w:p/>
    <w:p>
      <w:r>
        <w:rPr>
          <w:b/>
          <w:color w:val="1B2A4A"/>
          <w:sz w:val="20"/>
        </w:rPr>
        <w:t xml:space="preserve">Beklenen Çıktı: </w:t>
      </w:r>
      <w:r>
        <w:rPr>
          <w:sz w:val="20"/>
        </w:rPr>
        <w:t>Tam yapilandirma raporu: dosya duzeni, ekran, ses, bildirim, kisiselllestirme adimlari ve sonuclari.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Tum IS bilesenleri konularini (dosya yonetimi, Denetim Masasi, donanim, sistem kurtarma, kisiselllestirme, ekran, ses) genel bir tekrarla pekistirdik.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Dosya Yonetimi</w:t>
            </w:r>
          </w:p>
        </w:tc>
        <w:tc>
          <w:tcPr>
            <w:tcW w:type="dxa" w:w="4819"/>
            <w:shd w:fill="F5F5F5"/>
          </w:tcPr>
          <w:p>
            <w:r>
              <w:rPr>
                <w:b/>
                <w:color w:val="1B2A4A"/>
                <w:sz w:val="20"/>
              </w:rPr>
              <w:t xml:space="preserve">  Denetim Masasi</w:t>
            </w:r>
          </w:p>
        </w:tc>
      </w:tr>
      <w:tr>
        <w:tc>
          <w:tcPr>
            <w:tcW w:type="dxa" w:w="4819"/>
            <w:shd w:fill="F5F5F5"/>
          </w:tcPr>
          <w:p>
            <w:r>
              <w:rPr>
                <w:b/>
                <w:color w:val="1B2A4A"/>
                <w:sz w:val="20"/>
              </w:rPr>
              <w:t xml:space="preserve">  Aygit Yoneticisi</w:t>
            </w:r>
          </w:p>
        </w:tc>
        <w:tc>
          <w:tcPr>
            <w:tcW w:type="dxa" w:w="4819"/>
            <w:shd w:fill="F5F5F5"/>
          </w:tcPr>
          <w:p>
            <w:r>
              <w:rPr>
                <w:b/>
                <w:color w:val="1B2A4A"/>
                <w:sz w:val="20"/>
              </w:rPr>
              <w:t xml:space="preserve">  Guvenli Mod</w:t>
            </w:r>
          </w:p>
        </w:tc>
      </w:tr>
      <w:tr>
        <w:tc>
          <w:tcPr>
            <w:tcW w:type="dxa" w:w="4819"/>
            <w:shd w:fill="F5F5F5"/>
          </w:tcPr>
          <w:p>
            <w:r>
              <w:rPr>
                <w:b/>
                <w:color w:val="1B2A4A"/>
                <w:sz w:val="20"/>
              </w:rPr>
              <w:t xml:space="preserve">  Sistem Geri Yukleme</w:t>
            </w:r>
          </w:p>
        </w:tc>
        <w:tc>
          <w:tcPr>
            <w:tcW w:type="dxa" w:w="4819"/>
            <w:shd w:fill="F5F5F5"/>
          </w:tcPr>
          <w:p>
            <w:r>
              <w:rPr>
                <w:b/>
                <w:color w:val="1B2A4A"/>
                <w:sz w:val="20"/>
              </w:rPr>
              <w:t xml:space="preserve">  Kisiselllestirme</w:t>
            </w:r>
          </w:p>
        </w:tc>
      </w:tr>
      <w:tr>
        <w:tc>
          <w:tcPr>
            <w:tcW w:type="dxa" w:w="4819"/>
            <w:shd w:fill="F5F5F5"/>
          </w:tcPr>
          <w:p>
            <w:r>
              <w:rPr>
                <w:b/>
                <w:color w:val="1B2A4A"/>
                <w:sz w:val="20"/>
              </w:rPr>
              <w:t xml:space="preserve">  Ekran Ayarlari</w:t>
            </w:r>
          </w:p>
        </w:tc>
        <w:tc>
          <w:tcPr>
            <w:tcW w:type="dxa" w:w="4819"/>
            <w:shd w:fill="F5F5F5"/>
          </w:tcPr>
          <w:p>
            <w:r>
              <w:rPr>
                <w:b/>
                <w:color w:val="1B2A4A"/>
                <w:sz w:val="20"/>
              </w:rPr>
              <w:t xml:space="preserve">  Ses Ayarlari</w:t>
            </w:r>
          </w:p>
        </w:tc>
      </w:tr>
      <w:tr>
        <w:tc>
          <w:tcPr>
            <w:tcW w:type="dxa" w:w="4819"/>
            <w:shd w:fill="F5F5F5"/>
          </w:tcPr>
          <w:p>
            <w:r>
              <w:rPr>
                <w:b/>
                <w:color w:val="1B2A4A"/>
                <w:sz w:val="20"/>
              </w:rPr>
              <w:t xml:space="preserve">  Bildirim Yonetimi</w:t>
            </w:r>
          </w:p>
        </w:tc>
        <w:tc>
          <w:tcPr>
            <w:tcW w:type="dxa" w:w="4819"/>
            <w:shd w:fill="F5F5F5"/>
          </w:tcPr>
          <w:p>
            <w:r>
              <w:rPr>
                <w:b/>
                <w:color w:val="1B2A4A"/>
                <w:sz w:val="20"/>
              </w:rPr>
              <w:t xml:space="preserve">  Sistematik Sorun Giderme</w:t>
            </w:r>
          </w:p>
        </w:tc>
      </w:tr>
    </w:tbl>
    <w:p/>
    <w:p>
      <w:pPr>
        <w:spacing w:before="200"/>
      </w:pPr>
      <w:r>
        <w:rPr>
          <w:b/>
          <w:color w:val="757575"/>
          <w:sz w:val="24"/>
        </w:rPr>
        <w:t xml:space="preserve">  Bir Sonraki Dersle Köprü</w:t>
      </w:r>
    </w:p>
    <w:p>
      <w:r>
        <w:rPr>
          <w:sz w:val="20"/>
        </w:rPr>
        <w:t>IS bilesenleri bolumunu tamamladik; son 4 saatte modulun genel degerlendirmesine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Tum IS bilesenleri konularini iceren bir ozet calisma kagidi hazirlaayin.</w:t>
              <w:br/>
              <w:t>Teslim: Sonraki ders (modul sonu sinavi oncesi).</w:t>
              <w:br/>
              <w:t>Kriter: Tum konularin kisa ve oz sekilde ozetlenmesi.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Sorun senaryosu kartlarini hazirlaayin (5-10 farkli senaryo).</w:t>
      </w:r>
    </w:p>
    <w:p>
      <w:pPr>
        <w:pStyle w:val="ListBullet"/>
      </w:pPr>
      <w:r>
        <w:rPr>
          <w:sz w:val="20"/>
        </w:rPr>
        <w:t>Degerlendirme formlarini bastirin.</w:t>
      </w:r>
    </w:p>
    <w:p>
      <w:pPr>
        <w:pStyle w:val="ListBullet"/>
      </w:pPr>
      <w:r>
        <w:rPr>
          <w:sz w:val="20"/>
        </w:rPr>
        <w:t>Tum onceki ders materyallerini erisime acin.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Konular cok fazla</w:t>
            </w:r>
          </w:p>
        </w:tc>
        <w:tc>
          <w:tcPr>
            <w:tcW w:type="dxa" w:w="4819"/>
          </w:tcPr>
          <w:p>
            <w:r>
              <w:rPr>
                <w:sz w:val="18"/>
              </w:rPr>
              <w:t>En kritik konulara odaklanin, gerisi referans</w:t>
            </w:r>
          </w:p>
        </w:tc>
      </w:tr>
      <w:tr>
        <w:tc>
          <w:tcPr>
            <w:tcW w:type="dxa" w:w="4819"/>
          </w:tcPr>
          <w:p>
            <w:r>
              <w:rPr>
                <w:sz w:val="18"/>
              </w:rPr>
              <w:t>Senaryo zorlugu dengesizligi</w:t>
            </w:r>
          </w:p>
        </w:tc>
        <w:tc>
          <w:tcPr>
            <w:tcW w:type="dxa" w:w="4819"/>
          </w:tcPr>
          <w:p>
            <w:r>
              <w:rPr>
                <w:sz w:val="18"/>
              </w:rPr>
              <w:t>Kolay, orta ve zor senaryolar hazirlaayin</w:t>
            </w:r>
          </w:p>
        </w:tc>
      </w:tr>
      <w:tr>
        <w:tc>
          <w:tcPr>
            <w:tcW w:type="dxa" w:w="4819"/>
          </w:tcPr>
          <w:p>
            <w:r>
              <w:rPr>
                <w:sz w:val="18"/>
              </w:rPr>
              <w:t>Zaman yetersizligi</w:t>
            </w:r>
          </w:p>
        </w:tc>
        <w:tc>
          <w:tcPr>
            <w:tcW w:type="dxa" w:w="4819"/>
          </w:tcPr>
          <w:p>
            <w:r>
              <w:rPr>
                <w:sz w:val="18"/>
              </w:rPr>
              <w:t>En onemli senaryolari onceliklenddirin</w:t>
            </w:r>
          </w:p>
        </w:tc>
      </w:tr>
    </w:tbl>
    <w:p/>
    <w:p>
      <w:r>
        <w:rPr>
          <w:b/>
          <w:color w:val="1B2A4A"/>
          <w:sz w:val="20"/>
        </w:rPr>
        <w:t xml:space="preserve">Zaman Yönetimi: </w:t>
      </w:r>
      <w:r>
        <w:rPr>
          <w:sz w:val="20"/>
        </w:rPr>
        <w:t>Teori %15, Uygulama %85.</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Zaman yetersizse yazili test yerine sozlu degerlendirme yapilabilir.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