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center"/>
      </w:pPr>
      <w:r>
        <w:rPr>
          <w:color w:val="2C6FAD"/>
          <w:sz w:val="28"/>
        </w:rPr>
        <w:t>━━━━━━━━━━━━━━━━━━━━━━━━━━━━━━━━━━━━━━━━</w:t>
      </w:r>
    </w:p>
    <w:p/>
    <w:p>
      <w:pPr>
        <w:jc w:val="center"/>
      </w:pPr>
      <w:r>
        <w:rPr>
          <w:b/>
          <w:color w:val="1B2A4A"/>
          <w:sz w:val="64"/>
        </w:rPr>
        <w:t>BİLGİSAYAR İŞLETMENLİĞİ KURSU</w:t>
      </w:r>
    </w:p>
    <w:p>
      <w:pPr>
        <w:jc w:val="center"/>
      </w:pPr>
      <w:r>
        <w:rPr>
          <w:color w:val="2C6FAD"/>
          <w:sz w:val="40"/>
        </w:rPr>
        <w:t>Modül 1: Bilgisayara Giriş</w:t>
      </w:r>
    </w:p>
    <w:p>
      <w:pPr>
        <w:jc w:val="center"/>
      </w:pPr>
      <w:r>
        <w:rPr>
          <w:color w:val="757575"/>
          <w:sz w:val="28"/>
        </w:rPr>
        <w:t>41-44. Saat Ders Planı  |  Yapılandırmacı 5E Modeli</w:t>
      </w:r>
    </w:p>
    <w:p/>
    <w:p>
      <w:pPr>
        <w:jc w:val="center"/>
      </w:pPr>
      <w:r>
        <w:rPr>
          <w:color w:val="2C6FAD"/>
          <w:sz w:val="28"/>
        </w:rPr>
        <w:t>━━━━━━━━━━━━━━━━━━━━━━━━━━━━━━━━━━━━━━━━</w:t>
      </w:r>
    </w:p>
    <w:p/>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r>
              <w:rPr>
                <w:b/>
                <w:color w:val="FFFFFF"/>
                <w:sz w:val="22"/>
              </w:rPr>
              <w:t xml:space="preserve">  Kurs</w:t>
            </w:r>
          </w:p>
        </w:tc>
        <w:tc>
          <w:tcPr>
            <w:tcW w:type="dxa" w:w="4819"/>
          </w:tcPr>
          <w:p>
            <w:r>
              <w:rPr>
                <w:sz w:val="22"/>
              </w:rPr>
              <w:t xml:space="preserve">  Bilgisayar İşletmenliği (Operatörlüğü) - 163 Saat</w:t>
            </w:r>
          </w:p>
        </w:tc>
      </w:tr>
      <w:tr>
        <w:tc>
          <w:tcPr>
            <w:tcW w:type="dxa" w:w="4819"/>
            <w:shd w:fill="1B2A4A"/>
          </w:tcPr>
          <w:p>
            <w:r>
              <w:rPr>
                <w:b/>
                <w:color w:val="FFFFFF"/>
                <w:sz w:val="22"/>
              </w:rPr>
              <w:t xml:space="preserve">  Modül / Saat</w:t>
            </w:r>
          </w:p>
        </w:tc>
        <w:tc>
          <w:tcPr>
            <w:tcW w:type="dxa" w:w="4819"/>
          </w:tcPr>
          <w:p>
            <w:r>
              <w:rPr>
                <w:sz w:val="22"/>
              </w:rPr>
              <w:t xml:space="preserve">  Modül 1: Bilgisayara Giriş / 41-44. Saat</w:t>
            </w:r>
          </w:p>
        </w:tc>
      </w:tr>
      <w:tr>
        <w:tc>
          <w:tcPr>
            <w:tcW w:type="dxa" w:w="4819"/>
            <w:shd w:fill="1B2A4A"/>
          </w:tcPr>
          <w:p>
            <w:r>
              <w:rPr>
                <w:b/>
                <w:color w:val="FFFFFF"/>
                <w:sz w:val="22"/>
              </w:rPr>
              <w:t xml:space="preserve">  Tarih</w:t>
            </w:r>
          </w:p>
        </w:tc>
        <w:tc>
          <w:tcPr>
            <w:tcW w:type="dxa" w:w="4819"/>
          </w:tcPr>
          <w:p>
            <w:r>
              <w:rPr>
                <w:sz w:val="22"/>
              </w:rPr>
              <w:t xml:space="preserve">  </w:t>
            </w:r>
          </w:p>
        </w:tc>
      </w:tr>
    </w:tbl>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PROGRAM  |  4 Saatlik Ders Programı</w:t>
            </w:r>
          </w:p>
        </w:tc>
      </w:tr>
    </w:tbl>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Saat</w:t>
            </w:r>
          </w:p>
        </w:tc>
        <w:tc>
          <w:tcPr>
            <w:tcW w:type="dxa" w:w="3213"/>
            <w:shd w:fill="1B2A4A"/>
          </w:tcPr>
          <w:p>
            <w:pPr>
              <w:jc w:val="center"/>
            </w:pPr>
            <w:r>
              <w:rPr>
                <w:b/>
                <w:color w:val="FFFFFF"/>
                <w:sz w:val="18"/>
              </w:rPr>
              <w:t>Konu</w:t>
            </w:r>
          </w:p>
        </w:tc>
        <w:tc>
          <w:tcPr>
            <w:tcW w:type="dxa" w:w="3213"/>
            <w:shd w:fill="1B2A4A"/>
          </w:tcPr>
          <w:p>
            <w:pPr>
              <w:jc w:val="center"/>
            </w:pPr>
            <w:r>
              <w:rPr>
                <w:b/>
                <w:color w:val="FFFFFF"/>
                <w:sz w:val="18"/>
              </w:rPr>
              <w:t>Süre</w:t>
            </w:r>
          </w:p>
        </w:tc>
      </w:tr>
      <w:tr>
        <w:tc>
          <w:tcPr>
            <w:tcW w:type="dxa" w:w="3213"/>
          </w:tcPr>
          <w:p>
            <w:r>
              <w:rPr>
                <w:sz w:val="18"/>
              </w:rPr>
              <w:t>41. Saat</w:t>
            </w:r>
          </w:p>
        </w:tc>
        <w:tc>
          <w:tcPr>
            <w:tcW w:type="dxa" w:w="3213"/>
          </w:tcPr>
          <w:p>
            <w:r>
              <w:rPr>
                <w:sz w:val="18"/>
              </w:rPr>
              <w:t>Pencere, Klasor ve Dosya Islemleri</w:t>
            </w:r>
          </w:p>
        </w:tc>
        <w:tc>
          <w:tcPr>
            <w:tcW w:type="dxa" w:w="3213"/>
          </w:tcPr>
          <w:p>
            <w:r>
              <w:rPr>
                <w:sz w:val="18"/>
              </w:rPr>
              <w:t>45 dk</w:t>
            </w:r>
          </w:p>
        </w:tc>
      </w:tr>
      <w:tr>
        <w:tc>
          <w:tcPr>
            <w:tcW w:type="dxa" w:w="3213"/>
          </w:tcPr>
          <w:p>
            <w:r>
              <w:rPr>
                <w:sz w:val="18"/>
              </w:rPr>
              <w:t>42. Saat</w:t>
            </w:r>
          </w:p>
        </w:tc>
        <w:tc>
          <w:tcPr>
            <w:tcW w:type="dxa" w:w="3213"/>
          </w:tcPr>
          <w:p>
            <w:r>
              <w:rPr>
                <w:sz w:val="18"/>
              </w:rPr>
              <w:t>Denetim Masasi Kullanimi</w:t>
            </w:r>
          </w:p>
        </w:tc>
        <w:tc>
          <w:tcPr>
            <w:tcW w:type="dxa" w:w="3213"/>
          </w:tcPr>
          <w:p>
            <w:r>
              <w:rPr>
                <w:sz w:val="18"/>
              </w:rPr>
              <w:t>45 dk</w:t>
            </w:r>
          </w:p>
        </w:tc>
      </w:tr>
      <w:tr>
        <w:tc>
          <w:tcPr>
            <w:tcW w:type="dxa" w:w="3213"/>
          </w:tcPr>
          <w:p>
            <w:r>
              <w:rPr>
                <w:sz w:val="18"/>
              </w:rPr>
              <w:t>43. Saat</w:t>
            </w:r>
          </w:p>
        </w:tc>
        <w:tc>
          <w:tcPr>
            <w:tcW w:type="dxa" w:w="3213"/>
          </w:tcPr>
          <w:p>
            <w:r>
              <w:rPr>
                <w:sz w:val="18"/>
              </w:rPr>
              <w:t>Donanim Ekleme ve Kaldirma</w:t>
            </w:r>
          </w:p>
        </w:tc>
        <w:tc>
          <w:tcPr>
            <w:tcW w:type="dxa" w:w="3213"/>
          </w:tcPr>
          <w:p>
            <w:r>
              <w:rPr>
                <w:sz w:val="18"/>
              </w:rPr>
              <w:t>45 dk</w:t>
            </w:r>
          </w:p>
        </w:tc>
      </w:tr>
      <w:tr>
        <w:tc>
          <w:tcPr>
            <w:tcW w:type="dxa" w:w="3213"/>
          </w:tcPr>
          <w:p>
            <w:r>
              <w:rPr>
                <w:sz w:val="18"/>
              </w:rPr>
              <w:t>44. Saat</w:t>
            </w:r>
          </w:p>
        </w:tc>
        <w:tc>
          <w:tcPr>
            <w:tcW w:type="dxa" w:w="3213"/>
          </w:tcPr>
          <w:p>
            <w:r>
              <w:rPr>
                <w:sz w:val="18"/>
              </w:rPr>
              <w:t>Guvenli Mod ve Sistem Kurtarma</w:t>
            </w:r>
          </w:p>
        </w:tc>
        <w:tc>
          <w:tcPr>
            <w:tcW w:type="dxa" w:w="3213"/>
          </w:tcPr>
          <w:p>
            <w:r>
              <w:rPr>
                <w:sz w:val="18"/>
              </w:rPr>
              <w:t>45 dk</w:t>
            </w:r>
          </w:p>
        </w:tc>
      </w:tr>
    </w:tbl>
    <w:p/>
    <w:tbl>
      <w:tblPr>
        <w:tblW w:type="auto" w:w="0"/>
        <w:jc w:val="center"/>
        <w:tblLook w:firstColumn="1" w:firstRow="1" w:lastColumn="0" w:lastRow="0" w:noHBand="0" w:noVBand="1" w:val="04A0"/>
      </w:tblPr>
      <w:tblGrid>
        <w:gridCol w:w="1928"/>
        <w:gridCol w:w="1928"/>
        <w:gridCol w:w="1928"/>
        <w:gridCol w:w="1928"/>
        <w:gridCol w:w="1928"/>
      </w:tblGrid>
      <w:tr>
        <w:tc>
          <w:tcPr>
            <w:tcW w:type="dxa" w:w="1928"/>
            <w:shd w:fill="2C6FAD"/>
          </w:tcPr>
          <w:p>
            <w:pPr>
              <w:jc w:val="center"/>
            </w:pPr>
            <w:r>
              <w:rPr>
                <w:b/>
                <w:color w:val="FFFFFF"/>
                <w:sz w:val="16"/>
              </w:rPr>
              <w:t>E1 Girme</w:t>
            </w:r>
          </w:p>
        </w:tc>
        <w:tc>
          <w:tcPr>
            <w:tcW w:type="dxa" w:w="1928"/>
            <w:shd w:fill="007A7A"/>
          </w:tcPr>
          <w:p>
            <w:pPr>
              <w:jc w:val="center"/>
            </w:pPr>
            <w:r>
              <w:rPr>
                <w:b/>
                <w:color w:val="FFFFFF"/>
                <w:sz w:val="16"/>
              </w:rPr>
              <w:t>E2 Keşif</w:t>
            </w:r>
          </w:p>
        </w:tc>
        <w:tc>
          <w:tcPr>
            <w:tcW w:type="dxa" w:w="1928"/>
            <w:shd w:fill="E65C00"/>
          </w:tcPr>
          <w:p>
            <w:pPr>
              <w:jc w:val="center"/>
            </w:pPr>
            <w:r>
              <w:rPr>
                <w:b/>
                <w:color w:val="FFFFFF"/>
                <w:sz w:val="16"/>
              </w:rPr>
              <w:t>E3 Açıklama</w:t>
            </w:r>
          </w:p>
        </w:tc>
        <w:tc>
          <w:tcPr>
            <w:tcW w:type="dxa" w:w="1928"/>
            <w:shd w:fill="6A1B9A"/>
          </w:tcPr>
          <w:p>
            <w:pPr>
              <w:jc w:val="center"/>
            </w:pPr>
            <w:r>
              <w:rPr>
                <w:b/>
                <w:color w:val="FFFFFF"/>
                <w:sz w:val="16"/>
              </w:rPr>
              <w:t>E4 Derinleştirme</w:t>
            </w:r>
          </w:p>
        </w:tc>
        <w:tc>
          <w:tcPr>
            <w:tcW w:type="dxa" w:w="1928"/>
            <w:shd w:fill="2E7D32"/>
          </w:tcPr>
          <w:p>
            <w:pPr>
              <w:jc w:val="center"/>
            </w:pPr>
            <w:r>
              <w:rPr>
                <w:b/>
                <w:color w:val="FFFFFF"/>
                <w:sz w:val="16"/>
              </w:rPr>
              <w:t>E5 Değerlendirme</w:t>
            </w:r>
          </w:p>
        </w:tc>
      </w:tr>
    </w:tbl>
    <w:p>
      <w:r>
        <w:br w:type="page"/>
      </w:r>
    </w:p>
    <w:p>
      <w:pPr>
        <w:jc w:val="center"/>
      </w:pPr>
      <w:r>
        <w:rPr>
          <w:b/>
          <w:color w:val="1B2A4A"/>
          <w:sz w:val="36"/>
        </w:rPr>
        <w:t>━━━  41. SAAT  ━━━</w:t>
      </w:r>
    </w:p>
    <w:p>
      <w:pPr>
        <w:jc w:val="center"/>
      </w:pPr>
      <w:r>
        <w:rPr>
          <w:color w:val="2C6FAD"/>
          <w:sz w:val="32"/>
        </w:rPr>
        <w:t>Pencere, Klasor ve Dosya Islemleri</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Pencere yapisini, klasor hiyerarsisini ve dosya islemlerini kavrar ve uygular.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1.E.1.1</w:t>
            </w:r>
          </w:p>
        </w:tc>
        <w:tc>
          <w:tcPr>
            <w:tcW w:type="dxa" w:w="3213"/>
          </w:tcPr>
          <w:p>
            <w:r>
              <w:rPr>
                <w:sz w:val="18"/>
              </w:rPr>
              <w:t>Pencere yapisini ve bilesenlerini tanimlar.</w:t>
            </w:r>
          </w:p>
        </w:tc>
        <w:tc>
          <w:tcPr>
            <w:tcW w:type="dxa" w:w="3213"/>
          </w:tcPr>
          <w:p>
            <w:r>
              <w:rPr>
                <w:sz w:val="18"/>
              </w:rPr>
              <w:t>Bilgi</w:t>
            </w:r>
          </w:p>
        </w:tc>
      </w:tr>
      <w:tr>
        <w:tc>
          <w:tcPr>
            <w:tcW w:type="dxa" w:w="3213"/>
          </w:tcPr>
          <w:p>
            <w:r>
              <w:rPr>
                <w:sz w:val="18"/>
              </w:rPr>
              <w:t>1.E.1.2</w:t>
            </w:r>
          </w:p>
        </w:tc>
        <w:tc>
          <w:tcPr>
            <w:tcW w:type="dxa" w:w="3213"/>
          </w:tcPr>
          <w:p>
            <w:r>
              <w:rPr>
                <w:sz w:val="18"/>
              </w:rPr>
              <w:t>Klasor hiyerarsisini ve dosya turlerini aciklar.</w:t>
            </w:r>
          </w:p>
        </w:tc>
        <w:tc>
          <w:tcPr>
            <w:tcW w:type="dxa" w:w="3213"/>
          </w:tcPr>
          <w:p>
            <w:r>
              <w:rPr>
                <w:sz w:val="18"/>
              </w:rPr>
              <w:t>Anlama</w:t>
            </w:r>
          </w:p>
        </w:tc>
      </w:tr>
      <w:tr>
        <w:tc>
          <w:tcPr>
            <w:tcW w:type="dxa" w:w="3213"/>
          </w:tcPr>
          <w:p>
            <w:r>
              <w:rPr>
                <w:sz w:val="18"/>
              </w:rPr>
              <w:t>1.E.1.3</w:t>
            </w:r>
          </w:p>
        </w:tc>
        <w:tc>
          <w:tcPr>
            <w:tcW w:type="dxa" w:w="3213"/>
          </w:tcPr>
          <w:p>
            <w:r>
              <w:rPr>
                <w:sz w:val="18"/>
              </w:rPr>
              <w:t>Dosya ve dizin islemlerini (olusturma, kopyalama, tasima, silme) hatasiz yapar.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Isletim sistemi arayuzunu ve temel fare/klavye kullanimini bilmek.</w:t>
      </w:r>
    </w:p>
    <w:p>
      <w:pPr>
        <w:spacing w:before="200"/>
      </w:pPr>
      <w:r>
        <w:rPr>
          <w:b/>
          <w:color w:val="757575"/>
          <w:sz w:val="24"/>
        </w:rPr>
        <w:t xml:space="preserve">  Öğrencinin Bilmesi Gerekenler</w:t>
      </w:r>
    </w:p>
    <w:p>
      <w:pPr>
        <w:pStyle w:val="ListBullet"/>
      </w:pPr>
      <w:r>
        <w:rPr>
          <w:sz w:val="20"/>
        </w:rPr>
        <w:t>Masaustundeki temel simgelerin islevlerini.</w:t>
      </w:r>
    </w:p>
    <w:p>
      <w:pPr>
        <w:pStyle w:val="ListBullet"/>
      </w:pPr>
      <w:r>
        <w:rPr>
          <w:sz w:val="20"/>
        </w:rPr>
        <w:t>Dosya Gezgini ni acma yollarini.</w:t>
      </w:r>
    </w:p>
    <w:p>
      <w:pPr>
        <w:pStyle w:val="ListBullet"/>
      </w:pPr>
      <w:r>
        <w:rPr>
          <w:sz w:val="20"/>
        </w:rPr>
        <w:t>Sag tiklama menusunun islevlerini.</w:t>
      </w:r>
    </w:p>
    <w:p>
      <w:pPr>
        <w:spacing w:before="200"/>
      </w:pPr>
      <w:r>
        <w:rPr>
          <w:b/>
          <w:color w:val="757575"/>
          <w:sz w:val="24"/>
        </w:rPr>
        <w:t xml:space="preserve">  Olası Kavram Yanılgıları</w:t>
      </w:r>
    </w:p>
    <w:p>
      <w:pPr>
        <w:pStyle w:val="ListBullet"/>
      </w:pPr>
      <w:r>
        <w:rPr>
          <w:sz w:val="20"/>
        </w:rPr>
        <w:t>Dosyayi silmenin tamamen yok ettiginin sanilmasi (Geri Donusum Kutusu goz ardi edilir).</w:t>
      </w:r>
    </w:p>
    <w:p>
      <w:pPr>
        <w:pStyle w:val="ListBullet"/>
      </w:pPr>
      <w:r>
        <w:rPr>
          <w:sz w:val="20"/>
        </w:rPr>
        <w:t>Dosya uzantisi degistirilince dosya turunun degistigi yanilgisi.</w:t>
      </w:r>
    </w:p>
    <w:p>
      <w:pPr>
        <w:pStyle w:val="ListBullet"/>
      </w:pPr>
      <w:r>
        <w:rPr>
          <w:sz w:val="20"/>
        </w:rPr>
        <w:t>Kopyalama ile tasima arasindaki farkin bilinmemesi.</w:t>
      </w:r>
    </w:p>
    <w:p>
      <w:pPr>
        <w:spacing w:before="200"/>
      </w:pPr>
      <w:r>
        <w:rPr>
          <w:b/>
          <w:color w:val="757575"/>
          <w:sz w:val="24"/>
        </w:rPr>
        <w:t xml:space="preserve">  Hazırlık Materyalleri</w:t>
      </w:r>
    </w:p>
    <w:p>
      <w:pPr>
        <w:pStyle w:val="ListBullet"/>
      </w:pPr>
      <w:r>
        <w:rPr>
          <w:sz w:val="20"/>
        </w:rPr>
        <w:t>Bilgisayar</w:t>
      </w:r>
    </w:p>
    <w:p>
      <w:pPr>
        <w:pStyle w:val="ListBullet"/>
      </w:pPr>
      <w:r>
        <w:rPr>
          <w:sz w:val="20"/>
        </w:rPr>
        <w:t>Dosya Gezgini</w:t>
      </w:r>
    </w:p>
    <w:p>
      <w:pPr>
        <w:pStyle w:val="ListBullet"/>
      </w:pPr>
      <w:r>
        <w:rPr>
          <w:sz w:val="20"/>
        </w:rPr>
        <w:t>Ornek dosyalar (metin, resim, ses)</w:t>
      </w:r>
    </w:p>
    <w:p>
      <w:pPr>
        <w:pStyle w:val="ListBullet"/>
      </w:pPr>
      <w:r>
        <w:rPr>
          <w:sz w:val="20"/>
        </w:rPr>
        <w:t>Calisma yapragii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"Bilgisayarinizi buyuk bir kutuphane, klasorleri raflar, dosyalari ise kitaplar olarak hayal edin. Aradiginiz bir bilgiye saniyeler icinde ulasmak icin bu duzeni nasil kurarsiniz?"</w:t>
      </w:r>
    </w:p>
    <w:p>
      <w:r>
        <w:rPr>
          <w:b/>
          <w:color w:val="1B2A4A"/>
          <w:sz w:val="20"/>
        </w:rPr>
        <w:t xml:space="preserve">Günlük Hayat Bağlantısı: </w:t>
      </w:r>
      <w:r>
        <w:rPr>
          <w:sz w:val="20"/>
        </w:rPr>
        <w:t>Okulda defterleri derslere gore ayirdiginiz gibi, bilgisayarda da dosyalari klasorlere gore duzenleriz.</w:t>
      </w:r>
    </w:p>
    <w:p>
      <w:pPr>
        <w:spacing w:before="200"/>
      </w:pPr>
      <w:r>
        <w:rPr>
          <w:b/>
          <w:color w:val="2C6FAD"/>
          <w:sz w:val="24"/>
        </w:rPr>
        <w:t xml:space="preserve">  Ön Bilgi Yoklama Soruları</w:t>
      </w:r>
    </w:p>
    <w:p>
      <w:r>
        <w:rPr>
          <w:b/>
          <w:color w:val="2C6FAD"/>
          <w:sz w:val="20"/>
        </w:rPr>
        <w:t xml:space="preserve">  1. </w:t>
      </w:r>
      <w:r>
        <w:rPr>
          <w:sz w:val="20"/>
        </w:rPr>
        <w:t>Dosya Gezgini nedir?</w:t>
      </w:r>
    </w:p>
    <w:p>
      <w:r>
        <w:rPr>
          <w:b/>
          <w:color w:val="2C6FAD"/>
          <w:sz w:val="20"/>
        </w:rPr>
        <w:t xml:space="preserve">  2. </w:t>
      </w:r>
      <w:r>
        <w:rPr>
          <w:sz w:val="20"/>
        </w:rPr>
        <w:t>Dosya ile klasor arasindaki fark nedir?</w:t>
      </w:r>
    </w:p>
    <w:p>
      <w:r>
        <w:rPr>
          <w:b/>
          <w:color w:val="2C6FAD"/>
          <w:sz w:val="20"/>
        </w:rPr>
        <w:t xml:space="preserve">  3. </w:t>
      </w:r>
      <w:r>
        <w:rPr>
          <w:sz w:val="20"/>
        </w:rPr>
        <w:t>Bir dosyayi silince ne olur?</w:t>
      </w:r>
    </w:p>
    <w:p>
      <w:pPr>
        <w:spacing w:before="200"/>
      </w:pPr>
      <w:r>
        <w:rPr>
          <w:b/>
          <w:color w:val="2C6FAD"/>
          <w:sz w:val="24"/>
        </w:rPr>
        <w:t xml:space="preserve">  Motivasyon Etkinliği: "Daginik Masaustu"</w:t>
      </w:r>
    </w:p>
    <w:p>
      <w:r>
        <w:rPr>
          <w:b/>
          <w:color w:val="1B2A4A"/>
          <w:sz w:val="20"/>
        </w:rPr>
        <w:t xml:space="preserve">Açıklama: </w:t>
      </w:r>
      <w:r>
        <w:rPr>
          <w:sz w:val="20"/>
        </w:rPr>
        <w:t>50 farkli dosyanin daginik oldugu bir masaustunu duzenleme.</w:t>
      </w:r>
    </w:p>
    <w:p>
      <w:r>
        <w:rPr>
          <w:b/>
          <w:color w:val="1B2A4A"/>
          <w:sz w:val="20"/>
        </w:rPr>
        <w:t xml:space="preserve">Yönerge: </w:t>
      </w:r>
      <w:r>
        <w:rPr>
          <w:sz w:val="20"/>
        </w:rPr>
        <w:t>Egitmen masaustunde daginik halde 50 farkli dosya gorseli gosterir. Ayni turden olanlari nasil gruplarsiniz? sorusu sorulur.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Masaustunuzde 50 dosya var: resimler, belgeler, muzikler, videolar. Bunlari duzenli bir sekilde klasorlere ayirin.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"Klasor Agaci Olusturma"</w:t>
      </w:r>
    </w:p>
    <w:p>
      <w:r>
        <w:rPr>
          <w:b/>
          <w:color w:val="1B2A4A"/>
          <w:sz w:val="20"/>
        </w:rPr>
        <w:t xml:space="preserve">Türü: </w:t>
      </w:r>
      <w:r>
        <w:rPr>
          <w:sz w:val="20"/>
        </w:rPr>
        <w:t>Bireysel Uygulamali Calisma</w:t>
      </w:r>
    </w:p>
    <w:p>
      <w:r>
        <w:rPr>
          <w:b/>
          <w:color w:val="1B2A4A"/>
          <w:sz w:val="20"/>
        </w:rPr>
        <w:t xml:space="preserve">Amacı: </w:t>
      </w:r>
      <w:r>
        <w:rPr>
          <w:sz w:val="20"/>
        </w:rPr>
        <w:t>Klasor hiyerarsisi olusturma ve dosya duzenleme becerisi kazanmak.</w:t>
      </w:r>
    </w:p>
    <w:p>
      <w:r>
        <w:rPr>
          <w:b/>
          <w:color w:val="1B2A4A"/>
          <w:sz w:val="20"/>
        </w:rPr>
        <w:t xml:space="preserve">Malzemeler: </w:t>
      </w:r>
      <w:r>
        <w:rPr>
          <w:sz w:val="20"/>
        </w:rPr>
        <w:t>Bilgisayar, Dosya Gezgini, ornek dosyalar (metin, resim, ses)</w:t>
      </w:r>
    </w:p>
    <w:p>
      <w:pPr>
        <w:spacing w:before="200"/>
      </w:pPr>
      <w:r>
        <w:rPr>
          <w:b/>
          <w:color w:val="007A7A"/>
          <w:sz w:val="24"/>
        </w:rPr>
        <w:t xml:space="preserve">  Yönerge Adımları</w:t>
      </w:r>
    </w:p>
    <w:p>
      <w:r>
        <w:rPr>
          <w:b/>
          <w:color w:val="007A7A"/>
          <w:sz w:val="20"/>
        </w:rPr>
        <w:t xml:space="preserve">  1. </w:t>
      </w:r>
      <w:r>
        <w:rPr>
          <w:sz w:val="20"/>
        </w:rPr>
        <w:t>Masaustunde Kisisel adli bir ana klasor olusturun.</w:t>
      </w:r>
    </w:p>
    <w:p>
      <w:r>
        <w:rPr>
          <w:b/>
          <w:color w:val="007A7A"/>
          <w:sz w:val="20"/>
        </w:rPr>
        <w:t xml:space="preserve">  2. </w:t>
      </w:r>
      <w:r>
        <w:rPr>
          <w:sz w:val="20"/>
        </w:rPr>
        <w:t>Icine Resimler, Belgeler, Muzikler alt klasorleri olusturun.</w:t>
      </w:r>
    </w:p>
    <w:p>
      <w:r>
        <w:rPr>
          <w:b/>
          <w:color w:val="007A7A"/>
          <w:sz w:val="20"/>
        </w:rPr>
        <w:t xml:space="preserve">  3. </w:t>
      </w:r>
      <w:r>
        <w:rPr>
          <w:sz w:val="20"/>
        </w:rPr>
        <w:t>Ornek dosyalari dogru klasorlere tasiyin.</w:t>
      </w:r>
    </w:p>
    <w:p>
      <w:r>
        <w:rPr>
          <w:b/>
          <w:color w:val="007A7A"/>
          <w:sz w:val="20"/>
        </w:rPr>
        <w:t xml:space="preserve">  4. </w:t>
      </w:r>
      <w:r>
        <w:rPr>
          <w:sz w:val="20"/>
        </w:rPr>
        <w:t>Bir dosyanin kopyasini baska bir klasore alin.</w:t>
      </w:r>
    </w:p>
    <w:p>
      <w:r>
        <w:rPr>
          <w:b/>
          <w:color w:val="007A7A"/>
          <w:sz w:val="20"/>
        </w:rPr>
        <w:t xml:space="preserve">  5. </w:t>
      </w:r>
      <w:r>
        <w:rPr>
          <w:sz w:val="20"/>
        </w:rPr>
        <w:t>Gereksiz bir dosyayi silin ve Geri Donusum Kutusu nu kontrol edin.</w:t>
      </w:r>
    </w:p>
    <w:p>
      <w:r>
        <w:rPr>
          <w:b/>
          <w:color w:val="1B2A4A"/>
          <w:sz w:val="20"/>
        </w:rPr>
        <w:t xml:space="preserve">Öğrenci Rolü: </w:t>
      </w:r>
      <w:r>
        <w:rPr>
          <w:sz w:val="20"/>
        </w:rPr>
        <w:t>Dosya yoneticisi: klasor agaci kuran ve dosyalari duzenleyen</w:t>
      </w:r>
    </w:p>
    <w:p>
      <w:r>
        <w:rPr>
          <w:b/>
          <w:color w:val="1B2A4A"/>
          <w:sz w:val="20"/>
        </w:rPr>
        <w:t xml:space="preserve">Öğretmen Rolü: </w:t>
      </w:r>
      <w:r>
        <w:rPr>
          <w:sz w:val="20"/>
        </w:rPr>
        <w:t>Dosya islemleri sirasinda rehberlik eder ve hatalari duzeltir</w:t>
      </w:r>
    </w:p>
    <w:p>
      <w:r>
        <w:rPr>
          <w:b/>
          <w:color w:val="1B2A4A"/>
          <w:sz w:val="20"/>
        </w:rPr>
        <w:t xml:space="preserve">Beklenen Ürün: </w:t>
      </w:r>
      <w:r>
        <w:rPr>
          <w:sz w:val="20"/>
        </w:rPr>
        <w:t>Duzenli klasor agaci ve dosya islemleri raporu</w:t>
      </w:r>
    </w:p>
    <w:p>
      <w:pPr>
        <w:spacing w:before="200"/>
      </w:pPr>
      <w:r>
        <w:rPr>
          <w:b/>
          <w:color w:val="007A7A"/>
          <w:sz w:val="24"/>
        </w:rPr>
        <w:t xml:space="preserve">  Araştırma Soruları</w:t>
      </w:r>
    </w:p>
    <w:p>
      <w:r>
        <w:rPr>
          <w:b/>
          <w:color w:val="007A7A"/>
          <w:sz w:val="20"/>
        </w:rPr>
        <w:t xml:space="preserve">  1. </w:t>
      </w:r>
      <w:r>
        <w:rPr>
          <w:sz w:val="20"/>
        </w:rPr>
        <w:t>Dosya sistemi turleri (NTFS, FAT32, exFAT) arasindaki farklar nelerdir?</w:t>
      </w:r>
    </w:p>
    <w:p>
      <w:r>
        <w:rPr>
          <w:b/>
          <w:color w:val="007A7A"/>
          <w:sz w:val="20"/>
        </w:rPr>
        <w:t xml:space="preserve">  2. </w:t>
      </w:r>
      <w:r>
        <w:rPr>
          <w:sz w:val="20"/>
        </w:rPr>
        <w:t>Komut satirindan dosya islemleri nasil yapilir?</w:t>
      </w:r>
    </w:p>
    <w:p>
      <w:r>
        <w:rPr>
          <w:b/>
          <w:color w:val="007A7A"/>
          <w:sz w:val="20"/>
        </w:rPr>
        <w:t xml:space="preserve">  3. </w:t>
      </w:r>
      <w:r>
        <w:rPr>
          <w:sz w:val="20"/>
        </w:rPr>
        <w:t>Dosya sikistirma ve arsivleme nasil yapilir?</w:t>
      </w:r>
    </w:p>
    <w:p>
      <w:r>
        <w:rPr>
          <w:b/>
          <w:color w:val="1B2A4A"/>
          <w:sz w:val="20"/>
        </w:rPr>
        <w:t xml:space="preserve">Grupla Çalışma Kuralları: </w:t>
      </w:r>
      <w:r>
        <w:rPr>
          <w:sz w:val="20"/>
        </w:rPr>
        <w:t>Her dosya islemini (kopyalama, tasima, silme) ayri ayri uygulayip sonucu dogrulayin.</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Pencere Yapisi</w:t>
            </w:r>
          </w:p>
        </w:tc>
        <w:tc>
          <w:tcPr>
            <w:tcW w:type="dxa" w:w="2409"/>
          </w:tcPr>
          <w:p>
            <w:r>
              <w:rPr>
                <w:sz w:val="18"/>
              </w:rPr>
              <w:t>Baslik cubugu, menu cubugu, arac cubugu, adres cubugu, durum cubugu ve icerik alani</w:t>
            </w:r>
          </w:p>
        </w:tc>
        <w:tc>
          <w:tcPr>
            <w:tcW w:type="dxa" w:w="2409"/>
          </w:tcPr>
          <w:p>
            <w:r>
              <w:rPr>
                <w:sz w:val="18"/>
              </w:rPr>
              <w:t>Dosya Gezgini penceresi</w:t>
            </w:r>
          </w:p>
        </w:tc>
        <w:tc>
          <w:tcPr>
            <w:tcW w:type="dxa" w:w="2409"/>
          </w:tcPr>
          <w:p>
            <w:r>
              <w:rPr>
                <w:sz w:val="18"/>
              </w:rPr>
              <w:t>Pencere bilesenlerini gosteren ekran goruntusu</w:t>
            </w:r>
          </w:p>
        </w:tc>
      </w:tr>
      <w:tr>
        <w:tc>
          <w:tcPr>
            <w:tcW w:type="dxa" w:w="2409"/>
          </w:tcPr>
          <w:p>
            <w:r>
              <w:rPr>
                <w:sz w:val="18"/>
              </w:rPr>
              <w:t>Dosya Uzantilari</w:t>
            </w:r>
          </w:p>
        </w:tc>
        <w:tc>
          <w:tcPr>
            <w:tcW w:type="dxa" w:w="2409"/>
          </w:tcPr>
          <w:p>
            <w:r>
              <w:rPr>
                <w:sz w:val="18"/>
              </w:rPr>
              <w:t>.txt (metin), .jpg (resim), .exe (program), .pdf (belge) gibi uzantilar dosyanin turunu belirler</w:t>
            </w:r>
          </w:p>
        </w:tc>
        <w:tc>
          <w:tcPr>
            <w:tcW w:type="dxa" w:w="2409"/>
          </w:tcPr>
          <w:p>
            <w:r>
              <w:rPr>
                <w:sz w:val="18"/>
              </w:rPr>
              <w:t>belge.txt, foto.jpg</w:t>
            </w:r>
          </w:p>
        </w:tc>
        <w:tc>
          <w:tcPr>
            <w:tcW w:type="dxa" w:w="2409"/>
          </w:tcPr>
          <w:p>
            <w:r>
              <w:rPr>
                <w:sz w:val="18"/>
              </w:rPr>
              <w:t>Dosya turu simgeleri</w:t>
            </w:r>
          </w:p>
        </w:tc>
      </w:tr>
      <w:tr>
        <w:tc>
          <w:tcPr>
            <w:tcW w:type="dxa" w:w="2409"/>
          </w:tcPr>
          <w:p>
            <w:r>
              <w:rPr>
                <w:sz w:val="18"/>
              </w:rPr>
              <w:t>Kopyalama vs Tasima</w:t>
            </w:r>
          </w:p>
        </w:tc>
        <w:tc>
          <w:tcPr>
            <w:tcW w:type="dxa" w:w="2409"/>
          </w:tcPr>
          <w:p>
            <w:r>
              <w:rPr>
                <w:sz w:val="18"/>
              </w:rPr>
              <w:t>Kopyalama dosyanin bir kopyasini olusturur; tasima dosyanin yerini degistirir</w:t>
            </w:r>
          </w:p>
        </w:tc>
        <w:tc>
          <w:tcPr>
            <w:tcW w:type="dxa" w:w="2409"/>
          </w:tcPr>
          <w:p>
            <w:r>
              <w:rPr>
                <w:sz w:val="18"/>
              </w:rPr>
              <w:t>Ctrl+C/Ctrl+V vs Ctrl+X/Ctrl+V</w:t>
            </w:r>
          </w:p>
        </w:tc>
        <w:tc>
          <w:tcPr>
            <w:tcW w:type="dxa" w:w="2409"/>
          </w:tcPr>
          <w:p>
            <w:r>
              <w:rPr>
                <w:sz w:val="18"/>
              </w:rPr>
              <w:t>Kopyala-Tasi karsilastirma semasi</w:t>
            </w:r>
          </w:p>
        </w:tc>
      </w:tr>
      <w:tr>
        <w:tc>
          <w:tcPr>
            <w:tcW w:type="dxa" w:w="2409"/>
          </w:tcPr>
          <w:p>
            <w:r>
              <w:rPr>
                <w:sz w:val="18"/>
              </w:rPr>
              <w:t>Geri Donusum Kutusu</w:t>
            </w:r>
          </w:p>
        </w:tc>
        <w:tc>
          <w:tcPr>
            <w:tcW w:type="dxa" w:w="2409"/>
          </w:tcPr>
          <w:p>
            <w:r>
              <w:rPr>
                <w:sz w:val="18"/>
              </w:rPr>
              <w:t>Silinen dosyalar Geri Donusum Kutusu na gider. Shift+Delete kalici siler</w:t>
            </w:r>
          </w:p>
        </w:tc>
        <w:tc>
          <w:tcPr>
            <w:tcW w:type="dxa" w:w="2409"/>
          </w:tcPr>
          <w:p>
            <w:r>
              <w:rPr>
                <w:sz w:val="18"/>
              </w:rPr>
              <w:t>Dosya silme ve geri yukleme</w:t>
            </w:r>
          </w:p>
        </w:tc>
        <w:tc>
          <w:tcPr>
            <w:tcW w:type="dxa" w:w="2409"/>
          </w:tcPr>
          <w:p>
            <w:r>
              <w:rPr>
                <w:sz w:val="18"/>
              </w:rPr>
              <w:t>Geri Donusum Kutusu simgesi</w:t>
            </w:r>
          </w:p>
        </w:tc>
      </w:tr>
      <w:tr>
        <w:tc>
          <w:tcPr>
            <w:tcW w:type="dxa" w:w="2409"/>
          </w:tcPr>
          <w:p>
            <w:r>
              <w:rPr>
                <w:sz w:val="18"/>
              </w:rPr>
              <w:t>Dosya Isimlendirme Kurallari</w:t>
            </w:r>
          </w:p>
        </w:tc>
        <w:tc>
          <w:tcPr>
            <w:tcW w:type="dxa" w:w="2409"/>
          </w:tcPr>
          <w:p>
            <w:r>
              <w:rPr>
                <w:sz w:val="18"/>
              </w:rPr>
              <w:t>Dosya adlarinda / \\ : * ? &lt; &gt; | karakterleri kullanilamaz</w:t>
            </w:r>
          </w:p>
        </w:tc>
        <w:tc>
          <w:tcPr>
            <w:tcW w:type="dxa" w:w="2409"/>
          </w:tcPr>
          <w:p>
            <w:r>
              <w:rPr>
                <w:sz w:val="18"/>
              </w:rPr>
              <w:t>belge_v2.txt (gecerli)</w:t>
            </w:r>
          </w:p>
        </w:tc>
        <w:tc>
          <w:tcPr>
            <w:tcW w:type="dxa" w:w="2409"/>
          </w:tcPr>
          <w:p>
            <w:r>
              <w:rPr>
                <w:sz w:val="18"/>
              </w:rPr>
              <w:t>Gecersiz karakter listesi</w:t>
            </w:r>
          </w:p>
        </w:tc>
      </w:tr>
    </w:tbl>
    <w:p/>
    <w:p>
      <w:pPr>
        <w:spacing w:before="200"/>
      </w:pPr>
      <w:r>
        <w:rPr>
          <w:b/>
          <w:color w:val="E65C00"/>
          <w:sz w:val="24"/>
        </w:rPr>
        <w:t xml:space="preserve">  Konu Anlatımı</w:t>
      </w:r>
    </w:p>
    <w:p>
      <w:r>
        <w:rPr>
          <w:sz w:val="20"/>
        </w:rPr>
        <w:t>Pencere yapisi, isletim sisteminde her uygulamanin ve klasorun goruntulendigi temel arayuz elemanidir. Baslik cubugu pencerenin adini gosterir, adres cubugu mevcut konumu belirtir, durum cubugu ise dosya sayisi ve boyut bilgisini sunar. Pencere boyutlandirma (kucultme, buyutme, kapatma) butonlari sag ustte yer alir.</w:t>
      </w:r>
    </w:p>
    <w:p>
      <w:r>
        <w:rPr>
          <w:sz w:val="20"/>
        </w:rPr>
        <w:t>Dosya uzantilari, isletim sisteminin dosya turunu anlamasi icin kullanilir. .txt uzantisi metin dosyasini, .jpg resmi, .exe ise calistirilabilir programi belirtir. Uzantiyi degistirmek dosyanin icerigini degistirmez, sadece hangi programla acilacagini etkiler. Bu nedenle uzantilarin gorunur olmasi onemlidir.</w:t>
      </w:r>
    </w:p>
    <w:p>
      <w:r>
        <w:rPr>
          <w:sz w:val="20"/>
        </w:rPr>
        <w:t>Kopyalama islemi (Ctrl+C + Ctrl+V) dosyanin bir kopyasini yeni konumda olusturur, orijinal dosya kalir. Tasima islemi (Ctrl+X + Ctrl+V) ise dosyayi yeni konuma aktarir ve eski konumdan siler. Geri Donusum Kutusu, yanlislikla silinen dosyalari kurtarma imkani verir; ancak Shift+Delete ile silinen dosyalar dogrudan kalici olarak silinir.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Klasor Olusturma</w:t>
            </w:r>
          </w:p>
        </w:tc>
        <w:tc>
          <w:tcPr>
            <w:tcW w:type="dxa" w:w="3213"/>
          </w:tcPr>
          <w:p>
            <w:r>
              <w:rPr>
                <w:sz w:val="18"/>
              </w:rPr>
              <w:t>Sag tikla &gt; Yeni &gt; Klasor ile yeni klasor olusturulur</w:t>
            </w:r>
          </w:p>
        </w:tc>
        <w:tc>
          <w:tcPr>
            <w:tcW w:type="dxa" w:w="3213"/>
          </w:tcPr>
          <w:p>
            <w:r>
              <w:rPr>
                <w:sz w:val="18"/>
              </w:rPr>
              <w:t>Gunluk bilgisayar kullanimi</w:t>
            </w:r>
          </w:p>
        </w:tc>
      </w:tr>
      <w:tr>
        <w:tc>
          <w:tcPr>
            <w:tcW w:type="dxa" w:w="3213"/>
          </w:tcPr>
          <w:p>
            <w:r>
              <w:rPr>
                <w:sz w:val="18"/>
              </w:rPr>
              <w:t>Dosya Kopyalama</w:t>
            </w:r>
          </w:p>
        </w:tc>
        <w:tc>
          <w:tcPr>
            <w:tcW w:type="dxa" w:w="3213"/>
          </w:tcPr>
          <w:p>
            <w:r>
              <w:rPr>
                <w:sz w:val="18"/>
              </w:rPr>
              <w:t>Ctrl+C ile kopyala, hedef klasorde Ctrl+V ile yapistir</w:t>
            </w:r>
          </w:p>
        </w:tc>
        <w:tc>
          <w:tcPr>
            <w:tcW w:type="dxa" w:w="3213"/>
          </w:tcPr>
          <w:p>
            <w:r>
              <w:rPr>
                <w:sz w:val="18"/>
              </w:rPr>
              <w:t>Yedekleme islemi</w:t>
            </w:r>
          </w:p>
        </w:tc>
      </w:tr>
      <w:tr>
        <w:tc>
          <w:tcPr>
            <w:tcW w:type="dxa" w:w="3213"/>
          </w:tcPr>
          <w:p>
            <w:r>
              <w:rPr>
                <w:sz w:val="18"/>
              </w:rPr>
              <w:t>Dosya Tasima</w:t>
            </w:r>
          </w:p>
        </w:tc>
        <w:tc>
          <w:tcPr>
            <w:tcW w:type="dxa" w:w="3213"/>
          </w:tcPr>
          <w:p>
            <w:r>
              <w:rPr>
                <w:sz w:val="18"/>
              </w:rPr>
              <w:t>Surukleme ile dosyayi baska klasore tasima</w:t>
            </w:r>
          </w:p>
        </w:tc>
        <w:tc>
          <w:tcPr>
            <w:tcW w:type="dxa" w:w="3213"/>
          </w:tcPr>
          <w:p>
            <w:r>
              <w:rPr>
                <w:sz w:val="18"/>
              </w:rPr>
              <w:t>Dosya organizasyonu</w:t>
            </w:r>
          </w:p>
        </w:tc>
      </w:tr>
      <w:tr>
        <w:tc>
          <w:tcPr>
            <w:tcW w:type="dxa" w:w="3213"/>
          </w:tcPr>
          <w:p>
            <w:r>
              <w:rPr>
                <w:sz w:val="18"/>
              </w:rPr>
              <w:t>Dosya Silme</w:t>
            </w:r>
          </w:p>
        </w:tc>
        <w:tc>
          <w:tcPr>
            <w:tcW w:type="dxa" w:w="3213"/>
          </w:tcPr>
          <w:p>
            <w:r>
              <w:rPr>
                <w:sz w:val="18"/>
              </w:rPr>
              <w:t>Delete tusu ile Geri Donusum Kutusu na gonderme</w:t>
            </w:r>
          </w:p>
        </w:tc>
        <w:tc>
          <w:tcPr>
            <w:tcW w:type="dxa" w:w="3213"/>
          </w:tcPr>
          <w:p>
            <w:r>
              <w:rPr>
                <w:sz w:val="18"/>
              </w:rPr>
              <w:t>Gereksiz dosya temizligi</w:t>
            </w:r>
          </w:p>
        </w:tc>
      </w:tr>
    </w:tbl>
    <w:p/>
    <w:p>
      <w:pPr>
        <w:spacing w:before="200"/>
      </w:pPr>
      <w:r>
        <w:rPr>
          <w:b/>
          <w:color w:val="E65C00"/>
          <w:sz w:val="24"/>
        </w:rPr>
        <w:t xml:space="preserve">  Görseller ve Tablolar</w:t>
      </w:r>
    </w:p>
    <w:p>
      <w:pPr>
        <w:pStyle w:val="ListBullet"/>
      </w:pPr>
      <w:r>
        <w:rPr>
          <w:sz w:val="20"/>
        </w:rPr>
        <w:t>Pencere bilesenlerini gosteren etiketli diyagram</w:t>
      </w:r>
    </w:p>
    <w:p>
      <w:pPr>
        <w:pStyle w:val="ListBullet"/>
      </w:pPr>
      <w:r>
        <w:rPr>
          <w:sz w:val="20"/>
        </w:rPr>
        <w:t>Kopyalama vs Tasima akis semasi</w:t>
      </w:r>
    </w:p>
    <w:p>
      <w:pPr>
        <w:spacing w:before="200"/>
      </w:pPr>
      <w:r>
        <w:rPr>
          <w:b/>
          <w:color w:val="E65C00"/>
          <w:sz w:val="24"/>
        </w:rPr>
        <w:t xml:space="preserve">  Analoji ve Benzetmeler</w:t>
      </w:r>
    </w:p>
    <w:p>
      <w:r>
        <w:rPr>
          <w:b/>
          <w:color w:val="E65C00"/>
          <w:sz w:val="20"/>
        </w:rPr>
        <w:t xml:space="preserve">  1. </w:t>
      </w:r>
      <w:r>
        <w:rPr>
          <w:sz w:val="20"/>
        </w:rPr>
        <w:t>Klasor = Dosya dolabi cekmecesi: her konuya ayri cekmece</w:t>
      </w:r>
    </w:p>
    <w:p>
      <w:r>
        <w:rPr>
          <w:b/>
          <w:color w:val="E65C00"/>
          <w:sz w:val="20"/>
        </w:rPr>
        <w:t xml:space="preserve">  2. </w:t>
      </w:r>
      <w:r>
        <w:rPr>
          <w:sz w:val="20"/>
        </w:rPr>
        <w:t>Dosya uzantisi = Dosya etiketi: icerigin ne oldugunu anlamanizi saglar</w:t>
      </w:r>
    </w:p>
    <w:p>
      <w:r>
        <w:rPr>
          <w:b/>
          <w:color w:val="E65C00"/>
          <w:sz w:val="20"/>
        </w:rPr>
        <w:t xml:space="preserve">  3. </w:t>
      </w:r>
      <w:r>
        <w:rPr>
          <w:sz w:val="20"/>
        </w:rPr>
        <w:t>Geri Donusum Kutusu = Cop tenekesi: henuz bosaltmadiysaniz geri alabilirsiniz</w:t>
      </w:r>
    </w:p>
    <w:p>
      <w:pPr>
        <w:spacing w:before="200"/>
      </w:pPr>
      <w:r>
        <w:rPr>
          <w:b/>
          <w:color w:val="E65C00"/>
          <w:sz w:val="24"/>
        </w:rPr>
        <w:t xml:space="preserve">  Öğrenci Soru-Cevap</w:t>
      </w:r>
    </w:p>
    <w:p>
      <w:pPr>
        <w:pStyle w:val="ListBullet"/>
      </w:pPr>
      <w:r>
        <w:rPr>
          <w:sz w:val="20"/>
        </w:rPr>
        <w:t>Dosya uzantisini degistirmek icerigini degistirir mi? - Hayir, sadece hangi programla acilacagini etkiler.</w:t>
      </w:r>
    </w:p>
    <w:p>
      <w:pPr>
        <w:pStyle w:val="ListBullet"/>
      </w:pPr>
      <w:r>
        <w:rPr>
          <w:sz w:val="20"/>
        </w:rPr>
        <w:t>Shift+Delete ne yapar? - Dosyayi Geri Donusum Kutusu na gondermeden kalici siler.</w:t>
      </w:r>
    </w:p>
    <w:p>
      <w:pPr>
        <w:pStyle w:val="ListBullet"/>
      </w:pPr>
      <w:r>
        <w:rPr>
          <w:sz w:val="20"/>
        </w:rPr>
        <w:t>Kopyalama ile tasima arasindaki fark nedir? - Kopyalama orijinali korur, tasima orijinali siler.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"Dosya Organizasyonu Projesi"</w:t>
      </w:r>
    </w:p>
    <w:p>
      <w:r>
        <w:rPr>
          <w:b/>
          <w:color w:val="1B2A4A"/>
          <w:sz w:val="20"/>
        </w:rPr>
        <w:t xml:space="preserve">Türü: </w:t>
      </w:r>
      <w:r>
        <w:rPr>
          <w:sz w:val="20"/>
        </w:rPr>
        <w:t>Bireysel Uygulama</w:t>
      </w:r>
    </w:p>
    <w:p>
      <w:r>
        <w:rPr>
          <w:b/>
          <w:color w:val="1B2A4A"/>
          <w:sz w:val="20"/>
        </w:rPr>
        <w:t xml:space="preserve">Amacı: </w:t>
      </w:r>
      <w:r>
        <w:rPr>
          <w:sz w:val="20"/>
        </w:rPr>
        <w:t>Dosya yonetimi becerilerini gercek senaryoda uygulamak.</w:t>
      </w:r>
    </w:p>
    <w:p>
      <w:pPr>
        <w:spacing w:before="200"/>
      </w:pPr>
      <w:r>
        <w:rPr>
          <w:b/>
          <w:color w:val="6A1B9A"/>
          <w:sz w:val="24"/>
        </w:rPr>
        <w:t xml:space="preserve">  Yönerge Adımları</w:t>
      </w:r>
    </w:p>
    <w:p>
      <w:r>
        <w:rPr>
          <w:b/>
          <w:color w:val="6A1B9A"/>
          <w:sz w:val="20"/>
        </w:rPr>
        <w:t xml:space="preserve">  1. </w:t>
      </w:r>
      <w:r>
        <w:rPr>
          <w:sz w:val="20"/>
        </w:rPr>
        <w:t>Masaustunde Kurs ana klasoru olusturun.</w:t>
      </w:r>
    </w:p>
    <w:p>
      <w:r>
        <w:rPr>
          <w:b/>
          <w:color w:val="6A1B9A"/>
          <w:sz w:val="20"/>
        </w:rPr>
        <w:t xml:space="preserve">  2. </w:t>
      </w:r>
      <w:r>
        <w:rPr>
          <w:sz w:val="20"/>
        </w:rPr>
        <w:t>Icine Modul1, Modul2, Odevler alt klasorleri acin.</w:t>
      </w:r>
    </w:p>
    <w:p>
      <w:r>
        <w:rPr>
          <w:b/>
          <w:color w:val="6A1B9A"/>
          <w:sz w:val="20"/>
        </w:rPr>
        <w:t xml:space="preserve">  3. </w:t>
      </w:r>
      <w:r>
        <w:rPr>
          <w:sz w:val="20"/>
        </w:rPr>
        <w:t>Ornek dosyalari uygun klasorlere kopyalayin.</w:t>
      </w:r>
    </w:p>
    <w:p>
      <w:r>
        <w:rPr>
          <w:b/>
          <w:color w:val="6A1B9A"/>
          <w:sz w:val="20"/>
        </w:rPr>
        <w:t xml:space="preserve">  4. </w:t>
      </w:r>
      <w:r>
        <w:rPr>
          <w:sz w:val="20"/>
        </w:rPr>
        <w:t>Bazi dosyalari baska klasorlere tasiyin.</w:t>
      </w:r>
    </w:p>
    <w:p>
      <w:r>
        <w:rPr>
          <w:b/>
          <w:color w:val="6A1B9A"/>
          <w:sz w:val="20"/>
        </w:rPr>
        <w:t xml:space="preserve">  5. </w:t>
      </w:r>
      <w:r>
        <w:rPr>
          <w:sz w:val="20"/>
        </w:rPr>
        <w:t>Gereksiz dosyalari silip Geri Donusum Kutusu ndan geri yukleyin.</w:t>
      </w:r>
    </w:p>
    <w:p>
      <w:r>
        <w:rPr>
          <w:b/>
          <w:color w:val="1B2A4A"/>
          <w:sz w:val="20"/>
        </w:rPr>
        <w:t xml:space="preserve">Beklenen Ürün: </w:t>
      </w:r>
      <w:r>
        <w:rPr>
          <w:sz w:val="20"/>
        </w:rPr>
        <w:t>Duzenli dosya sistemi ve islem raporu</w:t>
      </w:r>
    </w:p>
    <w:p>
      <w:pPr>
        <w:spacing w:before="200"/>
      </w:pPr>
      <w:r>
        <w:rPr>
          <w:b/>
          <w:color w:val="6A1B9A"/>
          <w:sz w:val="24"/>
        </w:rPr>
        <w:t xml:space="preserve">  Transfer Soruları</w:t>
      </w:r>
    </w:p>
    <w:p>
      <w:r>
        <w:rPr>
          <w:b/>
          <w:color w:val="6A1B9A"/>
          <w:sz w:val="20"/>
        </w:rPr>
        <w:t xml:space="preserve">  1. </w:t>
      </w:r>
      <w:r>
        <w:rPr>
          <w:sz w:val="20"/>
        </w:rPr>
        <w:t>Is hayatinda dosya organizasyonu neden onemlidir?</w:t>
      </w:r>
    </w:p>
    <w:p>
      <w:r>
        <w:rPr>
          <w:b/>
          <w:color w:val="6A1B9A"/>
          <w:sz w:val="20"/>
        </w:rPr>
        <w:t xml:space="preserve">  2. </w:t>
      </w:r>
      <w:r>
        <w:rPr>
          <w:sz w:val="20"/>
        </w:rPr>
        <w:t>Bulut depolamada dosya yonetimi nasil yapilir?</w:t>
      </w:r>
    </w:p>
    <w:p>
      <w:r>
        <w:rPr>
          <w:b/>
          <w:color w:val="6A1B9A"/>
          <w:sz w:val="20"/>
        </w:rPr>
        <w:t xml:space="preserve">  3. </w:t>
      </w:r>
      <w:r>
        <w:rPr>
          <w:sz w:val="20"/>
        </w:rPr>
        <w:t>Linux ta dosya islemleri nasil farklidir?</w:t>
      </w:r>
    </w:p>
    <w:p>
      <w:r>
        <w:rPr>
          <w:b/>
          <w:color w:val="1B2A4A"/>
          <w:sz w:val="20"/>
        </w:rPr>
        <w:t xml:space="preserve">İlişkili Disiplinler: </w:t>
      </w:r>
      <w:r>
        <w:rPr>
          <w:sz w:val="20"/>
        </w:rPr>
        <w:t>Ofis Yonetimi (dosyalama), Arsivcilik (dijital arsiv)</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ofiste 500 dosya daginik sekilde masaustunde duruyor. Calisan dosyalari bulamiyor ve uretkenlik dususuyor. Sistematik bir dosya organizasyonu olusturun.</w:t>
              <w:br/>
              <w:br/>
              <w:t>Cozum: Departman bazli ana klasorler, proje bazli alt klasorler, tarih bazli isimlendirme kurallari ile duzenli bir yapi kurun.</w:t>
            </w:r>
          </w:p>
        </w:tc>
      </w:tr>
    </w:tbl>
    <w:p/>
    <w:p>
      <w:r>
        <w:rPr>
          <w:b/>
          <w:color w:val="1B2A4A"/>
          <w:sz w:val="20"/>
        </w:rPr>
        <w:t xml:space="preserve">Yaratıcı Görev: </w:t>
      </w:r>
      <w:r>
        <w:rPr>
          <w:sz w:val="20"/>
        </w:rPr>
        <w:t>Bir okul icin dijital dosya organizasyonu sistemi tasarlayin: hangi klasorler olacak, isimlendirme kurallari ne olacak?</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Pencere bilesenlerini tanimlayabiliyorum.</w:t>
      </w:r>
    </w:p>
    <w:p>
      <w:r>
        <w:rPr>
          <w:sz w:val="20"/>
        </w:rPr>
        <w:t xml:space="preserve">  ☐  Klasor olusturup alt klasor ekleyebiliyorum.</w:t>
      </w:r>
    </w:p>
    <w:p>
      <w:r>
        <w:rPr>
          <w:sz w:val="20"/>
        </w:rPr>
        <w:t xml:space="preserve">  ☐  Dosya kopyalama ve tasima yapabiliyorum.</w:t>
      </w:r>
    </w:p>
    <w:p>
      <w:r>
        <w:rPr>
          <w:sz w:val="20"/>
        </w:rPr>
        <w:t xml:space="preserve">  ☐  Geri Donusum Kutusu nu kullanabiliyorum.</w:t>
      </w:r>
    </w:p>
    <w:p>
      <w:r>
        <w:rPr>
          <w:sz w:val="20"/>
        </w:rPr>
        <w:t xml:space="preserve">  ☐  Dosya uzantilarini biliyorum.</w:t>
      </w:r>
    </w:p>
    <w:p>
      <w:pPr>
        <w:spacing w:before="200"/>
      </w:pPr>
      <w:r>
        <w:rPr>
          <w:b/>
          <w:color w:val="2E7D32"/>
          <w:sz w:val="24"/>
        </w:rPr>
        <w:t xml:space="preserve">  Öz Değerlendirme Soruları</w:t>
      </w:r>
    </w:p>
    <w:p>
      <w:r>
        <w:rPr>
          <w:b/>
          <w:color w:val="2E7D32"/>
          <w:sz w:val="20"/>
        </w:rPr>
        <w:t xml:space="preserve">  1. </w:t>
      </w:r>
      <w:r>
        <w:rPr>
          <w:sz w:val="20"/>
        </w:rPr>
        <w:t>Dosya organizasyonu yapabiliyorum mu?</w:t>
      </w:r>
    </w:p>
    <w:p>
      <w:r>
        <w:rPr>
          <w:b/>
          <w:color w:val="2E7D32"/>
          <w:sz w:val="20"/>
        </w:rPr>
        <w:t xml:space="preserve">  2. </w:t>
      </w:r>
      <w:r>
        <w:rPr>
          <w:sz w:val="20"/>
        </w:rPr>
        <w:t>Kopyalama ile tasima farkini biliyorum mu?</w:t>
      </w:r>
    </w:p>
    <w:p>
      <w:r>
        <w:rPr>
          <w:b/>
          <w:color w:val="2E7D32"/>
          <w:sz w:val="20"/>
        </w:rPr>
        <w:t xml:space="preserve">  3. </w:t>
      </w:r>
      <w:r>
        <w:rPr>
          <w:sz w:val="20"/>
        </w:rPr>
        <w:t>Dosya isimlendirme kurallarini uygulayabiliyorum mu?</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Dosya uzantisi ne ise yarar?</w:t>
            </w:r>
          </w:p>
        </w:tc>
        <w:tc>
          <w:tcPr>
            <w:tcW w:type="dxa" w:w="3213"/>
          </w:tcPr>
          <w:p>
            <w:r>
              <w:rPr>
                <w:sz w:val="18"/>
              </w:rPr>
              <w:t>Dosyanin turunu ve hangi programla acilacagini belirler</w:t>
            </w:r>
          </w:p>
        </w:tc>
      </w:tr>
      <w:tr>
        <w:tc>
          <w:tcPr>
            <w:tcW w:type="dxa" w:w="3213"/>
          </w:tcPr>
          <w:p>
            <w:r>
              <w:rPr>
                <w:sz w:val="18"/>
              </w:rPr>
              <w:t>2</w:t>
            </w:r>
          </w:p>
        </w:tc>
        <w:tc>
          <w:tcPr>
            <w:tcW w:type="dxa" w:w="3213"/>
          </w:tcPr>
          <w:p>
            <w:r>
              <w:rPr>
                <w:sz w:val="18"/>
              </w:rPr>
              <w:t>Ctrl+X ne yapar?</w:t>
            </w:r>
          </w:p>
        </w:tc>
        <w:tc>
          <w:tcPr>
            <w:tcW w:type="dxa" w:w="3213"/>
          </w:tcPr>
          <w:p>
            <w:r>
              <w:rPr>
                <w:sz w:val="18"/>
              </w:rPr>
              <w:t>Dosyayi keser (tasima icin)</w:t>
            </w:r>
          </w:p>
        </w:tc>
      </w:tr>
      <w:tr>
        <w:tc>
          <w:tcPr>
            <w:tcW w:type="dxa" w:w="3213"/>
          </w:tcPr>
          <w:p>
            <w:r>
              <w:rPr>
                <w:sz w:val="18"/>
              </w:rPr>
              <w:t>3</w:t>
            </w:r>
          </w:p>
        </w:tc>
        <w:tc>
          <w:tcPr>
            <w:tcW w:type="dxa" w:w="3213"/>
          </w:tcPr>
          <w:p>
            <w:r>
              <w:rPr>
                <w:sz w:val="18"/>
              </w:rPr>
              <w:t>Shift+Delete ne yapar?</w:t>
            </w:r>
          </w:p>
        </w:tc>
        <w:tc>
          <w:tcPr>
            <w:tcW w:type="dxa" w:w="3213"/>
          </w:tcPr>
          <w:p>
            <w:r>
              <w:rPr>
                <w:sz w:val="18"/>
              </w:rPr>
              <w:t>Dosyayi kalici olarak siler</w:t>
            </w:r>
          </w:p>
        </w:tc>
      </w:tr>
      <w:tr>
        <w:tc>
          <w:tcPr>
            <w:tcW w:type="dxa" w:w="3213"/>
          </w:tcPr>
          <w:p>
            <w:r>
              <w:rPr>
                <w:sz w:val="18"/>
              </w:rPr>
              <w:t>4</w:t>
            </w:r>
          </w:p>
        </w:tc>
        <w:tc>
          <w:tcPr>
            <w:tcW w:type="dxa" w:w="3213"/>
          </w:tcPr>
          <w:p>
            <w:r>
              <w:rPr>
                <w:sz w:val="18"/>
              </w:rPr>
              <w:t>Hangi karakterler dosya adinda kullanilamaz?</w:t>
            </w:r>
          </w:p>
        </w:tc>
        <w:tc>
          <w:tcPr>
            <w:tcW w:type="dxa" w:w="3213"/>
          </w:tcPr>
          <w:p>
            <w:r>
              <w:rPr>
                <w:sz w:val="18"/>
              </w:rPr>
              <w:t>/ \\ : * ? &lt; &gt; |</w:t>
            </w:r>
          </w:p>
        </w:tc>
      </w:tr>
      <w:tr>
        <w:tc>
          <w:tcPr>
            <w:tcW w:type="dxa" w:w="3213"/>
          </w:tcPr>
          <w:p>
            <w:r>
              <w:rPr>
                <w:sz w:val="18"/>
              </w:rPr>
              <w:t>5</w:t>
            </w:r>
          </w:p>
        </w:tc>
        <w:tc>
          <w:tcPr>
            <w:tcW w:type="dxa" w:w="3213"/>
          </w:tcPr>
          <w:p>
            <w:r>
              <w:rPr>
                <w:sz w:val="18"/>
              </w:rPr>
              <w:t>Geri Donusum Kutusu bosaltilirsa dosya kurtarilabilir mi?</w:t>
            </w:r>
          </w:p>
        </w:tc>
        <w:tc>
          <w:tcPr>
            <w:tcW w:type="dxa" w:w="3213"/>
          </w:tcPr>
          <w:p>
            <w:r>
              <w:rPr>
                <w:sz w:val="18"/>
              </w:rPr>
              <w:t>Normal yontemlerle hayir</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Dosya organizasyonu neden onemlidir?</w:t>
      </w:r>
    </w:p>
    <w:p>
      <w:r>
        <w:rPr>
          <w:b/>
          <w:color w:val="2E7D32"/>
          <w:sz w:val="20"/>
        </w:rPr>
        <w:t xml:space="preserve">  2. </w:t>
      </w:r>
      <w:r>
        <w:rPr>
          <w:sz w:val="20"/>
        </w:rPr>
        <w:t>Bulut depolama geleneksel dosya yonetimini ortadan kaldirir mi?</w:t>
      </w:r>
    </w:p>
    <w:p>
      <w:r>
        <w:rPr>
          <w:b/>
          <w:color w:val="2E7D32"/>
          <w:sz w:val="20"/>
        </w:rPr>
        <w:t xml:space="preserve">  3. </w:t>
      </w:r>
      <w:r>
        <w:rPr>
          <w:sz w:val="20"/>
        </w:rPr>
        <w:t>Dosya uzantilari neden gizlenebiliyor?</w:t>
      </w:r>
    </w:p>
    <w:p>
      <w:r>
        <w:rPr>
          <w:b/>
          <w:color w:val="2E7D32"/>
          <w:sz w:val="20"/>
        </w:rPr>
        <w:t>Eleştirel Düşünme:</w:t>
      </w:r>
    </w:p>
    <w:p>
      <w:r>
        <w:rPr>
          <w:b/>
          <w:color w:val="2E7D32"/>
          <w:sz w:val="20"/>
        </w:rPr>
        <w:t xml:space="preserve">  1. </w:t>
      </w:r>
      <w:r>
        <w:rPr>
          <w:sz w:val="20"/>
        </w:rPr>
        <w:t>Dosya sistemi kavrami gelecekte ortadan kalkabilir mi?</w:t>
      </w:r>
    </w:p>
    <w:p>
      <w:r>
        <w:rPr>
          <w:b/>
          <w:color w:val="2E7D32"/>
          <w:sz w:val="20"/>
        </w:rPr>
        <w:t xml:space="preserve">  2. </w:t>
      </w:r>
      <w:r>
        <w:rPr>
          <w:sz w:val="20"/>
        </w:rPr>
        <w:t>Kullanicilar neden dosya organizasyonu yapmaktan kacinir?</w:t>
      </w:r>
    </w:p>
    <w:p>
      <w:r>
        <w:rPr>
          <w:b/>
          <w:color w:val="2E7D32"/>
          <w:sz w:val="20"/>
        </w:rPr>
        <w:t xml:space="preserve">  3. </w:t>
      </w:r>
      <w:r>
        <w:rPr>
          <w:sz w:val="20"/>
        </w:rPr>
        <w:t>Varsayilan dosya uzantisi gizleme ayari guvenlik riski midir?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"Dosya ve Klasor Duzenleme"</w:t>
      </w:r>
    </w:p>
    <w:p>
      <w:r>
        <w:rPr>
          <w:b/>
          <w:color w:val="1B2A4A"/>
          <w:sz w:val="20"/>
        </w:rPr>
        <w:t xml:space="preserve">Hedef: </w:t>
      </w:r>
      <w:r>
        <w:rPr>
          <w:sz w:val="20"/>
        </w:rPr>
        <w:t>Dosya islemlerini sistematik olarak uygulamak.</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 Klasor Olusturma</w:t>
            </w:r>
          </w:p>
        </w:tc>
        <w:tc>
          <w:tcPr>
            <w:tcW w:type="dxa" w:w="3213"/>
          </w:tcPr>
          <w:p>
            <w:r>
              <w:rPr>
                <w:sz w:val="18"/>
              </w:rPr>
              <w:t>Masaustunde Kurs ana klasoru olusturun</w:t>
            </w:r>
          </w:p>
        </w:tc>
        <w:tc>
          <w:tcPr>
            <w:tcW w:type="dxa" w:w="3213"/>
          </w:tcPr>
          <w:p>
            <w:r>
              <w:rPr>
                <w:sz w:val="18"/>
              </w:rPr>
              <w:t>Ana klasor olusturulur</w:t>
            </w:r>
          </w:p>
        </w:tc>
      </w:tr>
      <w:tr>
        <w:tc>
          <w:tcPr>
            <w:tcW w:type="dxa" w:w="3213"/>
          </w:tcPr>
          <w:p>
            <w:r>
              <w:rPr>
                <w:sz w:val="18"/>
              </w:rPr>
              <w:t>2. Alt Klasor</w:t>
            </w:r>
          </w:p>
        </w:tc>
        <w:tc>
          <w:tcPr>
            <w:tcW w:type="dxa" w:w="3213"/>
          </w:tcPr>
          <w:p>
            <w:r>
              <w:rPr>
                <w:sz w:val="18"/>
              </w:rPr>
              <w:t>Icine Modul1 alt klasoru acin</w:t>
            </w:r>
          </w:p>
        </w:tc>
        <w:tc>
          <w:tcPr>
            <w:tcW w:type="dxa" w:w="3213"/>
          </w:tcPr>
          <w:p>
            <w:r>
              <w:rPr>
                <w:sz w:val="18"/>
              </w:rPr>
              <w:t>Hiyerarsi kurulur</w:t>
            </w:r>
          </w:p>
        </w:tc>
      </w:tr>
      <w:tr>
        <w:tc>
          <w:tcPr>
            <w:tcW w:type="dxa" w:w="3213"/>
          </w:tcPr>
          <w:p>
            <w:r>
              <w:rPr>
                <w:sz w:val="18"/>
              </w:rPr>
              <w:t>3. Dosya Kaydetme</w:t>
            </w:r>
          </w:p>
        </w:tc>
        <w:tc>
          <w:tcPr>
            <w:tcW w:type="dxa" w:w="3213"/>
          </w:tcPr>
          <w:p>
            <w:r>
              <w:rPr>
                <w:sz w:val="18"/>
              </w:rPr>
              <w:t>Bir metin belgesi olusturup klasore kaydedin</w:t>
            </w:r>
          </w:p>
        </w:tc>
        <w:tc>
          <w:tcPr>
            <w:tcW w:type="dxa" w:w="3213"/>
          </w:tcPr>
          <w:p>
            <w:r>
              <w:rPr>
                <w:sz w:val="18"/>
              </w:rPr>
              <w:t>Dosya dogru konumda</w:t>
            </w:r>
          </w:p>
        </w:tc>
      </w:tr>
      <w:tr>
        <w:tc>
          <w:tcPr>
            <w:tcW w:type="dxa" w:w="3213"/>
          </w:tcPr>
          <w:p>
            <w:r>
              <w:rPr>
                <w:sz w:val="18"/>
              </w:rPr>
              <w:t>4. Kopyalama</w:t>
            </w:r>
          </w:p>
        </w:tc>
        <w:tc>
          <w:tcPr>
            <w:tcW w:type="dxa" w:w="3213"/>
          </w:tcPr>
          <w:p>
            <w:r>
              <w:rPr>
                <w:sz w:val="18"/>
              </w:rPr>
              <w:t>Belgeyi baska bir klasore kopyalayin</w:t>
            </w:r>
          </w:p>
        </w:tc>
        <w:tc>
          <w:tcPr>
            <w:tcW w:type="dxa" w:w="3213"/>
          </w:tcPr>
          <w:p>
            <w:r>
              <w:rPr>
                <w:sz w:val="18"/>
              </w:rPr>
              <w:t>Kopya olusturulur</w:t>
            </w:r>
          </w:p>
        </w:tc>
      </w:tr>
      <w:tr>
        <w:tc>
          <w:tcPr>
            <w:tcW w:type="dxa" w:w="3213"/>
          </w:tcPr>
          <w:p>
            <w:r>
              <w:rPr>
                <w:sz w:val="18"/>
              </w:rPr>
              <w:t>5. Silme ve Kurtarma</w:t>
            </w:r>
          </w:p>
        </w:tc>
        <w:tc>
          <w:tcPr>
            <w:tcW w:type="dxa" w:w="3213"/>
          </w:tcPr>
          <w:p>
            <w:r>
              <w:rPr>
                <w:sz w:val="18"/>
              </w:rPr>
              <w:t>Orijinali silip Geri Donusum Kutusu ndan geri yukleyin</w:t>
            </w:r>
          </w:p>
        </w:tc>
        <w:tc>
          <w:tcPr>
            <w:tcW w:type="dxa" w:w="3213"/>
          </w:tcPr>
          <w:p>
            <w:r>
              <w:rPr>
                <w:sz w:val="18"/>
              </w:rPr>
              <w:t>Dosya kurtarilir</w:t>
            </w:r>
          </w:p>
        </w:tc>
      </w:tr>
    </w:tbl>
    <w:p/>
    <w:p>
      <w:r>
        <w:rPr>
          <w:b/>
          <w:color w:val="1B2A4A"/>
          <w:sz w:val="20"/>
        </w:rPr>
        <w:t xml:space="preserve">Tamamlanma Kriteri: </w:t>
      </w:r>
      <w:r>
        <w:rPr>
          <w:sz w:val="20"/>
        </w:rPr>
        <w:t>Tum dosya islemlerinin eksiksiz tamamlanmasi.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"Dosya Islemleri Canli Demo"</w:t>
      </w:r>
    </w:p>
    <w:p>
      <w:r>
        <w:rPr>
          <w:b/>
          <w:color w:val="1B2A4A"/>
          <w:sz w:val="20"/>
        </w:rPr>
        <w:t xml:space="preserve">Eğitmenin Gösterdiği: </w:t>
      </w:r>
      <w:r>
        <w:rPr>
          <w:sz w:val="20"/>
        </w:rPr>
        <w:t>Klasor olusturma, dosya kopyalama/tasima/silme islemlerini canli olarak gosterir.</w:t>
      </w:r>
    </w:p>
    <w:p>
      <w:r>
        <w:rPr>
          <w:b/>
          <w:color w:val="1B2A4A"/>
          <w:sz w:val="20"/>
        </w:rPr>
        <w:t xml:space="preserve">Öğrencinin Tekrarladığı: </w:t>
      </w:r>
      <w:r>
        <w:rPr>
          <w:sz w:val="20"/>
        </w:rPr>
        <w:t>Ayni islemleri kendi bilgisayarinda tekrarlar.</w:t>
      </w:r>
    </w:p>
    <w:p>
      <w:r>
        <w:rPr>
          <w:b/>
          <w:color w:val="1B2A4A"/>
          <w:sz w:val="20"/>
        </w:rPr>
        <w:t xml:space="preserve">Dikkat Noktaları: </w:t>
      </w:r>
      <w:r>
        <w:rPr>
          <w:sz w:val="20"/>
        </w:rPr>
        <w:t>Shift+Delete ile kalici silme konusunda dikkatli olun.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Baslangic</w:t>
            </w:r>
          </w:p>
        </w:tc>
        <w:tc>
          <w:tcPr>
            <w:tcW w:type="dxa" w:w="3213"/>
          </w:tcPr>
          <w:p>
            <w:r>
              <w:rPr>
                <w:sz w:val="18"/>
              </w:rPr>
              <w:t>3 katli bir klasor hiyerarsisi olusturun</w:t>
            </w:r>
          </w:p>
        </w:tc>
      </w:tr>
      <w:tr>
        <w:tc>
          <w:tcPr>
            <w:tcW w:type="dxa" w:w="3213"/>
          </w:tcPr>
          <w:p>
            <w:r>
              <w:rPr>
                <w:sz w:val="18"/>
              </w:rPr>
              <w:t>2</w:t>
            </w:r>
          </w:p>
        </w:tc>
        <w:tc>
          <w:tcPr>
            <w:tcW w:type="dxa" w:w="3213"/>
          </w:tcPr>
          <w:p>
            <w:r>
              <w:rPr>
                <w:sz w:val="18"/>
              </w:rPr>
              <w:t>Orta</w:t>
            </w:r>
          </w:p>
        </w:tc>
        <w:tc>
          <w:tcPr>
            <w:tcW w:type="dxa" w:w="3213"/>
          </w:tcPr>
          <w:p>
            <w:r>
              <w:rPr>
                <w:sz w:val="18"/>
              </w:rPr>
              <w:t>5 dosyayi dogru klasorlere kopyalayin ve tasiyin</w:t>
            </w:r>
          </w:p>
        </w:tc>
      </w:tr>
      <w:tr>
        <w:tc>
          <w:tcPr>
            <w:tcW w:type="dxa" w:w="3213"/>
          </w:tcPr>
          <w:p>
            <w:r>
              <w:rPr>
                <w:sz w:val="18"/>
              </w:rPr>
              <w:t>3</w:t>
            </w:r>
          </w:p>
        </w:tc>
        <w:tc>
          <w:tcPr>
            <w:tcW w:type="dxa" w:w="3213"/>
          </w:tcPr>
          <w:p>
            <w:r>
              <w:rPr>
                <w:sz w:val="18"/>
              </w:rPr>
              <w:t>Ileri</w:t>
            </w:r>
          </w:p>
        </w:tc>
        <w:tc>
          <w:tcPr>
            <w:tcW w:type="dxa" w:w="3213"/>
          </w:tcPr>
          <w:p>
            <w:r>
              <w:rPr>
                <w:sz w:val="18"/>
              </w:rPr>
              <w:t>Dosya isimlendirme kurallarina uygun 10 dosya olusturun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"Daginik Masaustu Sorunu"</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ogrencinin masaustunde 200 dosya daginik halde duruyor. Odevlerini bulamiyor ve surekli vakit kaybediyor. Sistematik bir dosya duzeni olusturun.</w:t>
            </w:r>
          </w:p>
        </w:tc>
      </w:tr>
    </w:tbl>
    <w:p/>
    <w:p>
      <w:r>
        <w:rPr>
          <w:b/>
          <w:color w:val="1B2A4A"/>
          <w:sz w:val="20"/>
        </w:rPr>
        <w:t xml:space="preserve">Beklenen Çıktı: </w:t>
      </w:r>
      <w:r>
        <w:rPr>
          <w:sz w:val="20"/>
        </w:rPr>
        <w:t>Kategorilere ayrilmis klasor yapisi ve dosya organizasyonu raporu.</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Pencere yapisi, dosya uzantilari, klasor hiyerarsisi ve temel dosya islemlerini (kopyalama, tasima, silme) ogrendik.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Pencere Yapisi</w:t>
            </w:r>
          </w:p>
        </w:tc>
        <w:tc>
          <w:tcPr>
            <w:tcW w:type="dxa" w:w="4819"/>
            <w:shd w:fill="F5F5F5"/>
          </w:tcPr>
          <w:p>
            <w:r>
              <w:rPr>
                <w:b/>
                <w:color w:val="1B2A4A"/>
                <w:sz w:val="20"/>
              </w:rPr>
              <w:t xml:space="preserve">  Dosya Uzantisi</w:t>
            </w:r>
          </w:p>
        </w:tc>
      </w:tr>
      <w:tr>
        <w:tc>
          <w:tcPr>
            <w:tcW w:type="dxa" w:w="4819"/>
            <w:shd w:fill="F5F5F5"/>
          </w:tcPr>
          <w:p>
            <w:r>
              <w:rPr>
                <w:b/>
                <w:color w:val="1B2A4A"/>
                <w:sz w:val="20"/>
              </w:rPr>
              <w:t xml:space="preserve">  Klasor Hiyerarsisi</w:t>
            </w:r>
          </w:p>
        </w:tc>
        <w:tc>
          <w:tcPr>
            <w:tcW w:type="dxa" w:w="4819"/>
            <w:shd w:fill="F5F5F5"/>
          </w:tcPr>
          <w:p>
            <w:r>
              <w:rPr>
                <w:b/>
                <w:color w:val="1B2A4A"/>
                <w:sz w:val="20"/>
              </w:rPr>
              <w:t xml:space="preserve">  Kopyalama</w:t>
            </w:r>
          </w:p>
        </w:tc>
      </w:tr>
      <w:tr>
        <w:tc>
          <w:tcPr>
            <w:tcW w:type="dxa" w:w="4819"/>
            <w:shd w:fill="F5F5F5"/>
          </w:tcPr>
          <w:p>
            <w:r>
              <w:rPr>
                <w:b/>
                <w:color w:val="1B2A4A"/>
                <w:sz w:val="20"/>
              </w:rPr>
              <w:t xml:space="preserve">  Tasima</w:t>
            </w:r>
          </w:p>
        </w:tc>
        <w:tc>
          <w:tcPr>
            <w:tcW w:type="dxa" w:w="4819"/>
            <w:shd w:fill="F5F5F5"/>
          </w:tcPr>
          <w:p>
            <w:r>
              <w:rPr>
                <w:b/>
                <w:color w:val="1B2A4A"/>
                <w:sz w:val="20"/>
              </w:rPr>
              <w:t xml:space="preserve">  Geri Donusum Kutusu</w:t>
            </w:r>
          </w:p>
        </w:tc>
      </w:tr>
      <w:tr>
        <w:tc>
          <w:tcPr>
            <w:tcW w:type="dxa" w:w="4819"/>
            <w:shd w:fill="F5F5F5"/>
          </w:tcPr>
          <w:p>
            <w:r>
              <w:rPr>
                <w:b/>
                <w:color w:val="1B2A4A"/>
                <w:sz w:val="20"/>
              </w:rPr>
              <w:t xml:space="preserve">  Shift+Delete</w:t>
            </w:r>
          </w:p>
        </w:tc>
        <w:tc>
          <w:tcPr>
            <w:tcW w:type="dxa" w:w="4819"/>
            <w:shd w:fill="F5F5F5"/>
          </w:tcPr>
          <w:p>
            <w:r>
              <w:rPr>
                <w:b/>
                <w:color w:val="1B2A4A"/>
                <w:sz w:val="20"/>
              </w:rPr>
              <w:t xml:space="preserve">  Dosya Isimlendirme</w:t>
            </w:r>
          </w:p>
        </w:tc>
      </w:tr>
    </w:tbl>
    <w:p/>
    <w:p>
      <w:pPr>
        <w:spacing w:before="200"/>
      </w:pPr>
      <w:r>
        <w:rPr>
          <w:b/>
          <w:color w:val="757575"/>
          <w:sz w:val="24"/>
        </w:rPr>
        <w:t xml:space="preserve">  Bir Sonraki Dersle Köprü</w:t>
      </w:r>
    </w:p>
    <w:p>
      <w:r>
        <w:rPr>
          <w:sz w:val="20"/>
        </w:rPr>
        <w:t>Dosya islemlerini ogrendik; simdi Denetim Masasi ile sistem ayarlarini yapilandirmayi ogrenecegiz.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Gorev: Bilgisayarinizda kisisel dosyalariniz icin 3 katli bir klasor yapisi olusturun.</w:t>
              <w:br/>
              <w:t>Teslim: Sonraki ders.</w:t>
              <w:br/>
              <w:t>Kriter: Duzenli ve mantikli klasor hiyerarsisi.</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Ornek dosyalari (metin, resim, ses) hazirlayip paylasim klasorune koyun.</w:t>
      </w:r>
    </w:p>
    <w:p>
      <w:pPr>
        <w:pStyle w:val="ListBullet"/>
      </w:pPr>
      <w:r>
        <w:rPr>
          <w:sz w:val="20"/>
        </w:rPr>
        <w:t>Dosya uzantisi gorunurlugunu acik tutun.</w:t>
      </w:r>
    </w:p>
    <w:p>
      <w:pPr>
        <w:pStyle w:val="ListBullet"/>
      </w:pPr>
      <w:r>
        <w:rPr>
          <w:sz w:val="20"/>
        </w:rPr>
        <w:t>Daginik masaustu gorseli hazirlarin.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Kopyalama-tasima karisiyor</w:t>
            </w:r>
          </w:p>
        </w:tc>
        <w:tc>
          <w:tcPr>
            <w:tcW w:type="dxa" w:w="4819"/>
          </w:tcPr>
          <w:p>
            <w:r>
              <w:rPr>
                <w:sz w:val="18"/>
              </w:rPr>
              <w:t>Ctrl+C vs Ctrl+X farkini vurgula</w:t>
            </w:r>
          </w:p>
        </w:tc>
      </w:tr>
      <w:tr>
        <w:tc>
          <w:tcPr>
            <w:tcW w:type="dxa" w:w="4819"/>
          </w:tcPr>
          <w:p>
            <w:r>
              <w:rPr>
                <w:sz w:val="18"/>
              </w:rPr>
              <w:t>Dosya uzantilari gizli</w:t>
            </w:r>
          </w:p>
        </w:tc>
        <w:tc>
          <w:tcPr>
            <w:tcW w:type="dxa" w:w="4819"/>
          </w:tcPr>
          <w:p>
            <w:r>
              <w:rPr>
                <w:sz w:val="18"/>
              </w:rPr>
              <w:t>Gorunum &gt; Dosya adi uzantilari secenegini acik tut</w:t>
            </w:r>
          </w:p>
        </w:tc>
      </w:tr>
      <w:tr>
        <w:tc>
          <w:tcPr>
            <w:tcW w:type="dxa" w:w="4819"/>
          </w:tcPr>
          <w:p>
            <w:r>
              <w:rPr>
                <w:sz w:val="18"/>
              </w:rPr>
              <w:t>Geri Donusum Kutusu goz ardi ediliyor</w:t>
            </w:r>
          </w:p>
        </w:tc>
        <w:tc>
          <w:tcPr>
            <w:tcW w:type="dxa" w:w="4819"/>
          </w:tcPr>
          <w:p>
            <w:r>
              <w:rPr>
                <w:sz w:val="18"/>
              </w:rPr>
              <w:t>Silme oncesi uyari goster</w:t>
            </w:r>
          </w:p>
        </w:tc>
      </w:tr>
    </w:tbl>
    <w:p/>
    <w:p>
      <w:r>
        <w:rPr>
          <w:b/>
          <w:color w:val="1B2A4A"/>
          <w:sz w:val="20"/>
        </w:rPr>
        <w:t xml:space="preserve">Zaman Yönetimi: </w:t>
      </w:r>
      <w:r>
        <w:rPr>
          <w:sz w:val="20"/>
        </w:rPr>
        <w:t>Teori %30, Uygulama %70.</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Bilgisayar erisimi yoksa kagit uzerinde klasor agaci cizme etkinligi yapilabilir.</w:t>
            </w:r>
          </w:p>
        </w:tc>
      </w:tr>
    </w:tbl>
    <w:p/>
    <w:p>
      <w:r>
        <w:br w:type="page"/>
      </w:r>
    </w:p>
    <w:p>
      <w:pPr>
        <w:jc w:val="center"/>
      </w:pPr>
      <w:r>
        <w:rPr>
          <w:b/>
          <w:color w:val="1B2A4A"/>
          <w:sz w:val="36"/>
        </w:rPr>
        <w:t>━━━  42. SAAT  ━━━</w:t>
      </w:r>
    </w:p>
    <w:p>
      <w:pPr>
        <w:jc w:val="center"/>
      </w:pPr>
      <w:r>
        <w:rPr>
          <w:color w:val="2C6FAD"/>
          <w:sz w:val="32"/>
        </w:rPr>
        <w:t>Denetim Masasi Kullanimi</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Denetim Masasi ogelerini tanimlayarak temel sistem ayarlarini yapilandirir.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1.E.2.1</w:t>
            </w:r>
          </w:p>
        </w:tc>
        <w:tc>
          <w:tcPr>
            <w:tcW w:type="dxa" w:w="3213"/>
          </w:tcPr>
          <w:p>
            <w:r>
              <w:rPr>
                <w:sz w:val="18"/>
              </w:rPr>
              <w:t>Denetim Masasi ogelerini kategorilerine gore listeler.</w:t>
            </w:r>
          </w:p>
        </w:tc>
        <w:tc>
          <w:tcPr>
            <w:tcW w:type="dxa" w:w="3213"/>
          </w:tcPr>
          <w:p>
            <w:r>
              <w:rPr>
                <w:sz w:val="18"/>
              </w:rPr>
              <w:t>Bilgi</w:t>
            </w:r>
          </w:p>
        </w:tc>
      </w:tr>
      <w:tr>
        <w:tc>
          <w:tcPr>
            <w:tcW w:type="dxa" w:w="3213"/>
          </w:tcPr>
          <w:p>
            <w:r>
              <w:rPr>
                <w:sz w:val="18"/>
              </w:rPr>
              <w:t>1.E.2.2</w:t>
            </w:r>
          </w:p>
        </w:tc>
        <w:tc>
          <w:tcPr>
            <w:tcW w:type="dxa" w:w="3213"/>
          </w:tcPr>
          <w:p>
            <w:r>
              <w:rPr>
                <w:sz w:val="18"/>
              </w:rPr>
              <w:t>Temel sistem ayarlarini (tarih-saat, bolge, kullanici hesaplari) yapilandirir.</w:t>
            </w:r>
          </w:p>
        </w:tc>
        <w:tc>
          <w:tcPr>
            <w:tcW w:type="dxa" w:w="3213"/>
          </w:tcPr>
          <w:p>
            <w:r>
              <w:rPr>
                <w:sz w:val="18"/>
              </w:rPr>
              <w:t>Uygulama</w:t>
            </w:r>
          </w:p>
        </w:tc>
      </w:tr>
      <w:tr>
        <w:tc>
          <w:tcPr>
            <w:tcW w:type="dxa" w:w="3213"/>
          </w:tcPr>
          <w:p>
            <w:r>
              <w:rPr>
                <w:sz w:val="18"/>
              </w:rPr>
              <w:t>1.E.2.3</w:t>
            </w:r>
          </w:p>
        </w:tc>
        <w:tc>
          <w:tcPr>
            <w:tcW w:type="dxa" w:w="3213"/>
          </w:tcPr>
          <w:p>
            <w:r>
              <w:rPr>
                <w:sz w:val="18"/>
              </w:rPr>
              <w:t>Yuklu programlari guvenli bir sekilde kaldirir.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Isletim sistemi temel bilesenlerini ve masaustu ortamini bilmek.</w:t>
      </w:r>
    </w:p>
    <w:p>
      <w:pPr>
        <w:spacing w:before="200"/>
      </w:pPr>
      <w:r>
        <w:rPr>
          <w:b/>
          <w:color w:val="757575"/>
          <w:sz w:val="24"/>
        </w:rPr>
        <w:t xml:space="preserve">  Öğrencinin Bilmesi Gerekenler</w:t>
      </w:r>
    </w:p>
    <w:p>
      <w:pPr>
        <w:pStyle w:val="ListBullet"/>
      </w:pPr>
      <w:r>
        <w:rPr>
          <w:sz w:val="20"/>
        </w:rPr>
        <w:t>Isletim sisteminin temel ayar merkezlerini.</w:t>
      </w:r>
    </w:p>
    <w:p>
      <w:pPr>
        <w:pStyle w:val="ListBullet"/>
      </w:pPr>
      <w:r>
        <w:rPr>
          <w:sz w:val="20"/>
        </w:rPr>
        <w:t>Baslat menusunden Denetim Masasi na ulasma yollarini.</w:t>
      </w:r>
    </w:p>
    <w:p>
      <w:pPr>
        <w:pStyle w:val="ListBullet"/>
      </w:pPr>
      <w:r>
        <w:rPr>
          <w:sz w:val="20"/>
        </w:rPr>
        <w:t>Kullanici hesabi kavramini.</w:t>
      </w:r>
    </w:p>
    <w:p>
      <w:pPr>
        <w:spacing w:before="200"/>
      </w:pPr>
      <w:r>
        <w:rPr>
          <w:b/>
          <w:color w:val="757575"/>
          <w:sz w:val="24"/>
        </w:rPr>
        <w:t xml:space="preserve">  Olası Kavram Yanılgıları</w:t>
      </w:r>
    </w:p>
    <w:p>
      <w:pPr>
        <w:pStyle w:val="ListBullet"/>
      </w:pPr>
      <w:r>
        <w:rPr>
          <w:sz w:val="20"/>
        </w:rPr>
        <w:t>Programin masaustu simgesini silmenin programi kaldirdigi sanilmasi.</w:t>
      </w:r>
    </w:p>
    <w:p>
      <w:pPr>
        <w:pStyle w:val="ListBullet"/>
      </w:pPr>
      <w:r>
        <w:rPr>
          <w:sz w:val="20"/>
        </w:rPr>
        <w:t>Tum Denetim Masasi ayarlarinin sadece Yoneticiler icin oldugu dusuncesi.</w:t>
      </w:r>
    </w:p>
    <w:p>
      <w:pPr>
        <w:pStyle w:val="ListBullet"/>
      </w:pPr>
      <w:r>
        <w:rPr>
          <w:sz w:val="20"/>
        </w:rPr>
        <w:t>Tarih-saat ayarlarinin otomatik olarak hep dogru kalacagi beklentisi.</w:t>
      </w:r>
    </w:p>
    <w:p>
      <w:pPr>
        <w:spacing w:before="200"/>
      </w:pPr>
      <w:r>
        <w:rPr>
          <w:b/>
          <w:color w:val="757575"/>
          <w:sz w:val="24"/>
        </w:rPr>
        <w:t xml:space="preserve">  Hazırlık Materyalleri</w:t>
      </w:r>
    </w:p>
    <w:p>
      <w:pPr>
        <w:pStyle w:val="ListBullet"/>
      </w:pPr>
      <w:r>
        <w:rPr>
          <w:sz w:val="20"/>
        </w:rPr>
        <w:t>Bilgisayar</w:t>
      </w:r>
    </w:p>
    <w:p>
      <w:pPr>
        <w:pStyle w:val="ListBullet"/>
      </w:pPr>
      <w:r>
        <w:rPr>
          <w:sz w:val="20"/>
        </w:rPr>
        <w:t>Denetim Masasi erisimi</w:t>
      </w:r>
    </w:p>
    <w:p>
      <w:pPr>
        <w:pStyle w:val="ListBullet"/>
      </w:pPr>
      <w:r>
        <w:rPr>
          <w:sz w:val="20"/>
        </w:rPr>
        <w:t>Ornek program (kaldirilacak)</w:t>
      </w:r>
    </w:p>
    <w:p>
      <w:pPr>
        <w:pStyle w:val="ListBullet"/>
      </w:pPr>
      <w:r>
        <w:rPr>
          <w:sz w:val="20"/>
        </w:rPr>
        <w:t>Calisma yapragii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"Bilgisayarinizin dilini veya saatini degistirmek, yeni bir kullanici eklemek isteseydiniz bu yonetim merkezine nereden ulasirdiniz?"</w:t>
      </w:r>
    </w:p>
    <w:p>
      <w:r>
        <w:rPr>
          <w:b/>
          <w:color w:val="1B2A4A"/>
          <w:sz w:val="20"/>
        </w:rPr>
        <w:t xml:space="preserve">Günlük Hayat Bağlantısı: </w:t>
      </w:r>
      <w:r>
        <w:rPr>
          <w:sz w:val="20"/>
        </w:rPr>
        <w:t>Bir aracin torpido gozundeki ayar paneli gibi, bilgisayarin da merkezi bir ayar paneli vardir: Denetim Masasi.</w:t>
      </w:r>
    </w:p>
    <w:p>
      <w:pPr>
        <w:spacing w:before="200"/>
      </w:pPr>
      <w:r>
        <w:rPr>
          <w:b/>
          <w:color w:val="2C6FAD"/>
          <w:sz w:val="24"/>
        </w:rPr>
        <w:t xml:space="preserve">  Ön Bilgi Yoklama Soruları</w:t>
      </w:r>
    </w:p>
    <w:p>
      <w:r>
        <w:rPr>
          <w:b/>
          <w:color w:val="2C6FAD"/>
          <w:sz w:val="20"/>
        </w:rPr>
        <w:t xml:space="preserve">  1. </w:t>
      </w:r>
      <w:r>
        <w:rPr>
          <w:sz w:val="20"/>
        </w:rPr>
        <w:t>Denetim Masasi nedir?</w:t>
      </w:r>
    </w:p>
    <w:p>
      <w:r>
        <w:rPr>
          <w:b/>
          <w:color w:val="2C6FAD"/>
          <w:sz w:val="20"/>
        </w:rPr>
        <w:t xml:space="preserve">  2. </w:t>
      </w:r>
      <w:r>
        <w:rPr>
          <w:sz w:val="20"/>
        </w:rPr>
        <w:t>Hangi ayarlar Denetim Masasi ndan yapilir?</w:t>
      </w:r>
    </w:p>
    <w:p>
      <w:r>
        <w:rPr>
          <w:b/>
          <w:color w:val="2C6FAD"/>
          <w:sz w:val="20"/>
        </w:rPr>
        <w:t xml:space="preserve">  3. </w:t>
      </w:r>
      <w:r>
        <w:rPr>
          <w:sz w:val="20"/>
        </w:rPr>
        <w:t>Kullanici hesabi turleri nelerdir?</w:t>
      </w:r>
    </w:p>
    <w:p>
      <w:pPr>
        <w:spacing w:before="200"/>
      </w:pPr>
      <w:r>
        <w:rPr>
          <w:b/>
          <w:color w:val="2C6FAD"/>
          <w:sz w:val="24"/>
        </w:rPr>
        <w:t xml:space="preserve">  Motivasyon Etkinliği: "Yanlis Saat Senaryosu"</w:t>
      </w:r>
    </w:p>
    <w:p>
      <w:r>
        <w:rPr>
          <w:b/>
          <w:color w:val="1B2A4A"/>
          <w:sz w:val="20"/>
        </w:rPr>
        <w:t xml:space="preserve">Açıklama: </w:t>
      </w:r>
      <w:r>
        <w:rPr>
          <w:sz w:val="20"/>
        </w:rPr>
        <w:t>Bilgisayarin saatinin yanlis oldugu senaryo uzerinden cozum arama.</w:t>
      </w:r>
    </w:p>
    <w:p>
      <w:r>
        <w:rPr>
          <w:b/>
          <w:color w:val="1B2A4A"/>
          <w:sz w:val="20"/>
        </w:rPr>
        <w:t xml:space="preserve">Yönerge: </w:t>
      </w:r>
      <w:r>
        <w:rPr>
          <w:sz w:val="20"/>
        </w:rPr>
        <w:t>Egitmen, tarihi 2019 olarak ayarlanmis bir bilgisayar senaryosu sunar. Web siteleri acilmiyor. Ogrenciler sorunu bulup cozmelidir.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Bilgisayarinizin tarihi 2019 yilini gosteriyor ve bazi web siteleri guvenlik hatasi veriyor. Sorunu bulup cozun.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"Denetim Masasi Kesfetme"</w:t>
      </w:r>
    </w:p>
    <w:p>
      <w:r>
        <w:rPr>
          <w:b/>
          <w:color w:val="1B2A4A"/>
          <w:sz w:val="20"/>
        </w:rPr>
        <w:t xml:space="preserve">Türü: </w:t>
      </w:r>
      <w:r>
        <w:rPr>
          <w:sz w:val="20"/>
        </w:rPr>
        <w:t>Grupla Kesfetme</w:t>
      </w:r>
    </w:p>
    <w:p>
      <w:r>
        <w:rPr>
          <w:b/>
          <w:color w:val="1B2A4A"/>
          <w:sz w:val="20"/>
        </w:rPr>
        <w:t xml:space="preserve">Amacı: </w:t>
      </w:r>
      <w:r>
        <w:rPr>
          <w:sz w:val="20"/>
        </w:rPr>
        <w:t>Denetim Masasi ogelerini kesfetmek ve islevlerini anlamak.</w:t>
      </w:r>
    </w:p>
    <w:p>
      <w:r>
        <w:rPr>
          <w:b/>
          <w:color w:val="1B2A4A"/>
          <w:sz w:val="20"/>
        </w:rPr>
        <w:t xml:space="preserve">Malzemeler: </w:t>
      </w:r>
      <w:r>
        <w:rPr>
          <w:sz w:val="20"/>
        </w:rPr>
        <w:t>Bilgisayar, Denetim Masasi, calisma yapragii</w:t>
      </w:r>
    </w:p>
    <w:p>
      <w:pPr>
        <w:spacing w:before="200"/>
      </w:pPr>
      <w:r>
        <w:rPr>
          <w:b/>
          <w:color w:val="007A7A"/>
          <w:sz w:val="24"/>
        </w:rPr>
        <w:t xml:space="preserve">  Yönerge Adımları</w:t>
      </w:r>
    </w:p>
    <w:p>
      <w:r>
        <w:rPr>
          <w:b/>
          <w:color w:val="007A7A"/>
          <w:sz w:val="20"/>
        </w:rPr>
        <w:t xml:space="preserve">  1. </w:t>
      </w:r>
      <w:r>
        <w:rPr>
          <w:sz w:val="20"/>
        </w:rPr>
        <w:t>Denetim Masasi ni acin ve kategori gorunumune gecin.</w:t>
      </w:r>
    </w:p>
    <w:p>
      <w:r>
        <w:rPr>
          <w:b/>
          <w:color w:val="007A7A"/>
          <w:sz w:val="20"/>
        </w:rPr>
        <w:t xml:space="preserve">  2. </w:t>
      </w:r>
      <w:r>
        <w:rPr>
          <w:sz w:val="20"/>
        </w:rPr>
        <w:t>Kullanici Hesaplari bolumune girin ve mevcut hesaplari inceleyin.</w:t>
      </w:r>
    </w:p>
    <w:p>
      <w:r>
        <w:rPr>
          <w:b/>
          <w:color w:val="007A7A"/>
          <w:sz w:val="20"/>
        </w:rPr>
        <w:t xml:space="preserve">  3. </w:t>
      </w:r>
      <w:r>
        <w:rPr>
          <w:sz w:val="20"/>
        </w:rPr>
        <w:t>Programlar ve Ozellikler bolumune girin ve yuklu programlari listeleyin.</w:t>
      </w:r>
    </w:p>
    <w:p>
      <w:r>
        <w:rPr>
          <w:b/>
          <w:color w:val="007A7A"/>
          <w:sz w:val="20"/>
        </w:rPr>
        <w:t xml:space="preserve">  4. </w:t>
      </w:r>
      <w:r>
        <w:rPr>
          <w:sz w:val="20"/>
        </w:rPr>
        <w:t>Tarih-Saat ayarlarini inceleyin.</w:t>
      </w:r>
    </w:p>
    <w:p>
      <w:r>
        <w:rPr>
          <w:b/>
          <w:color w:val="007A7A"/>
          <w:sz w:val="20"/>
        </w:rPr>
        <w:t xml:space="preserve">  5. </w:t>
      </w:r>
      <w:r>
        <w:rPr>
          <w:sz w:val="20"/>
        </w:rPr>
        <w:t>Bolge ayarlarini (para birimi, tarih formati) kontrol edin.</w:t>
      </w:r>
    </w:p>
    <w:p>
      <w:r>
        <w:rPr>
          <w:b/>
          <w:color w:val="1B2A4A"/>
          <w:sz w:val="20"/>
        </w:rPr>
        <w:t xml:space="preserve">Öğrenci Rolü: </w:t>
      </w:r>
      <w:r>
        <w:rPr>
          <w:sz w:val="20"/>
        </w:rPr>
        <w:t>Arastirmaci: her Denetim Masasi ogesini inceleyen ve not alan</w:t>
      </w:r>
    </w:p>
    <w:p>
      <w:r>
        <w:rPr>
          <w:b/>
          <w:color w:val="1B2A4A"/>
          <w:sz w:val="20"/>
        </w:rPr>
        <w:t xml:space="preserve">Öğretmen Rolü: </w:t>
      </w:r>
      <w:r>
        <w:rPr>
          <w:sz w:val="20"/>
        </w:rPr>
        <w:t>Ogelerin islevlerini aciklar ve tehlikeli ayarlar konusunda uyarir</w:t>
      </w:r>
    </w:p>
    <w:p>
      <w:r>
        <w:rPr>
          <w:b/>
          <w:color w:val="1B2A4A"/>
          <w:sz w:val="20"/>
        </w:rPr>
        <w:t xml:space="preserve">Beklenen Ürün: </w:t>
      </w:r>
      <w:r>
        <w:rPr>
          <w:sz w:val="20"/>
        </w:rPr>
        <w:t>Denetim Masasi Ogeleri Kesif Raporu</w:t>
      </w:r>
    </w:p>
    <w:p>
      <w:pPr>
        <w:spacing w:before="200"/>
      </w:pPr>
      <w:r>
        <w:rPr>
          <w:b/>
          <w:color w:val="007A7A"/>
          <w:sz w:val="24"/>
        </w:rPr>
        <w:t xml:space="preserve">  Araştırma Soruları</w:t>
      </w:r>
    </w:p>
    <w:p>
      <w:r>
        <w:rPr>
          <w:b/>
          <w:color w:val="007A7A"/>
          <w:sz w:val="20"/>
        </w:rPr>
        <w:t xml:space="preserve">  1. </w:t>
      </w:r>
      <w:r>
        <w:rPr>
          <w:sz w:val="20"/>
        </w:rPr>
        <w:t>Windows Ayarlar uygulamasi ile Denetim Masasi arasindaki farklar nelerdir?</w:t>
      </w:r>
    </w:p>
    <w:p>
      <w:r>
        <w:rPr>
          <w:b/>
          <w:color w:val="007A7A"/>
          <w:sz w:val="20"/>
        </w:rPr>
        <w:t xml:space="preserve">  2. </w:t>
      </w:r>
      <w:r>
        <w:rPr>
          <w:sz w:val="20"/>
        </w:rPr>
        <w:t>Denetim Masasi na komut satirindan nasil ulasilir (control)?</w:t>
      </w:r>
    </w:p>
    <w:p>
      <w:r>
        <w:rPr>
          <w:b/>
          <w:color w:val="007A7A"/>
          <w:sz w:val="20"/>
        </w:rPr>
        <w:t xml:space="preserve">  3. </w:t>
      </w:r>
      <w:r>
        <w:rPr>
          <w:sz w:val="20"/>
        </w:rPr>
        <w:t>Group Policy Editor nedir ve ne ise yarar?</w:t>
      </w:r>
    </w:p>
    <w:p>
      <w:r>
        <w:rPr>
          <w:b/>
          <w:color w:val="1B2A4A"/>
          <w:sz w:val="20"/>
        </w:rPr>
        <w:t xml:space="preserve">Grupla Çalışma Kuralları: </w:t>
      </w:r>
      <w:r>
        <w:rPr>
          <w:sz w:val="20"/>
        </w:rPr>
        <w:t>Her Denetim Masasi ogesinin islevini kisa bir notla kaydedin.</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Denetim Masasi</w:t>
            </w:r>
          </w:p>
        </w:tc>
        <w:tc>
          <w:tcPr>
            <w:tcW w:type="dxa" w:w="2409"/>
          </w:tcPr>
          <w:p>
            <w:r>
              <w:rPr>
                <w:sz w:val="18"/>
              </w:rPr>
              <w:t>Isletim sisteminin merkezi ayar ve yapilandirma araci</w:t>
            </w:r>
          </w:p>
        </w:tc>
        <w:tc>
          <w:tcPr>
            <w:tcW w:type="dxa" w:w="2409"/>
          </w:tcPr>
          <w:p>
            <w:r>
              <w:rPr>
                <w:sz w:val="18"/>
              </w:rPr>
              <w:t>Sistem ayarlari, kullanici hesaplari, programlar</w:t>
            </w:r>
          </w:p>
        </w:tc>
        <w:tc>
          <w:tcPr>
            <w:tcW w:type="dxa" w:w="2409"/>
          </w:tcPr>
          <w:p>
            <w:r>
              <w:rPr>
                <w:sz w:val="18"/>
              </w:rPr>
              <w:t>Denetim Masasi ana ekrani</w:t>
            </w:r>
          </w:p>
        </w:tc>
      </w:tr>
      <w:tr>
        <w:tc>
          <w:tcPr>
            <w:tcW w:type="dxa" w:w="2409"/>
          </w:tcPr>
          <w:p>
            <w:r>
              <w:rPr>
                <w:sz w:val="18"/>
              </w:rPr>
              <w:t>Kullanici Hesaplari</w:t>
            </w:r>
          </w:p>
        </w:tc>
        <w:tc>
          <w:tcPr>
            <w:tcW w:type="dxa" w:w="2409"/>
          </w:tcPr>
          <w:p>
            <w:r>
              <w:rPr>
                <w:sz w:val="18"/>
              </w:rPr>
              <w:t>Standart ve Yonetici olmak uzere iki temel hesap turu</w:t>
            </w:r>
          </w:p>
        </w:tc>
        <w:tc>
          <w:tcPr>
            <w:tcW w:type="dxa" w:w="2409"/>
          </w:tcPr>
          <w:p>
            <w:r>
              <w:rPr>
                <w:sz w:val="18"/>
              </w:rPr>
              <w:t>Administrator vs Standard User</w:t>
            </w:r>
          </w:p>
        </w:tc>
        <w:tc>
          <w:tcPr>
            <w:tcW w:type="dxa" w:w="2409"/>
          </w:tcPr>
          <w:p>
            <w:r>
              <w:rPr>
                <w:sz w:val="18"/>
              </w:rPr>
              <w:t>Hesap turleri ekrani</w:t>
            </w:r>
          </w:p>
        </w:tc>
      </w:tr>
      <w:tr>
        <w:tc>
          <w:tcPr>
            <w:tcW w:type="dxa" w:w="2409"/>
          </w:tcPr>
          <w:p>
            <w:r>
              <w:rPr>
                <w:sz w:val="18"/>
              </w:rPr>
              <w:t>Programlar ve Ozellikler</w:t>
            </w:r>
          </w:p>
        </w:tc>
        <w:tc>
          <w:tcPr>
            <w:tcW w:type="dxa" w:w="2409"/>
          </w:tcPr>
          <w:p>
            <w:r>
              <w:rPr>
                <w:sz w:val="18"/>
              </w:rPr>
              <w:t>Yuklu programlari goruntuleme, degistirme veya kaldirma bolumu</w:t>
            </w:r>
          </w:p>
        </w:tc>
        <w:tc>
          <w:tcPr>
            <w:tcW w:type="dxa" w:w="2409"/>
          </w:tcPr>
          <w:p>
            <w:r>
              <w:rPr>
                <w:sz w:val="18"/>
              </w:rPr>
              <w:t>Program kaldirma islemi</w:t>
            </w:r>
          </w:p>
        </w:tc>
        <w:tc>
          <w:tcPr>
            <w:tcW w:type="dxa" w:w="2409"/>
          </w:tcPr>
          <w:p>
            <w:r>
              <w:rPr>
                <w:sz w:val="18"/>
              </w:rPr>
              <w:t>Program listesi ekrani</w:t>
            </w:r>
          </w:p>
        </w:tc>
      </w:tr>
      <w:tr>
        <w:tc>
          <w:tcPr>
            <w:tcW w:type="dxa" w:w="2409"/>
          </w:tcPr>
          <w:p>
            <w:r>
              <w:rPr>
                <w:sz w:val="18"/>
              </w:rPr>
              <w:t>Bolge Ayarlari</w:t>
            </w:r>
          </w:p>
        </w:tc>
        <w:tc>
          <w:tcPr>
            <w:tcW w:type="dxa" w:w="2409"/>
          </w:tcPr>
          <w:p>
            <w:r>
              <w:rPr>
                <w:sz w:val="18"/>
              </w:rPr>
              <w:t>Para birimi, tarih formati, sayi bicimi gibi bolgesel tercihler</w:t>
            </w:r>
          </w:p>
        </w:tc>
        <w:tc>
          <w:tcPr>
            <w:tcW w:type="dxa" w:w="2409"/>
          </w:tcPr>
          <w:p>
            <w:r>
              <w:rPr>
                <w:sz w:val="18"/>
              </w:rPr>
              <w:t>Turkiye: dd.MM.yyyy, ABD: MM/dd/yyyy</w:t>
            </w:r>
          </w:p>
        </w:tc>
        <w:tc>
          <w:tcPr>
            <w:tcW w:type="dxa" w:w="2409"/>
          </w:tcPr>
          <w:p>
            <w:r>
              <w:rPr>
                <w:sz w:val="18"/>
              </w:rPr>
              <w:t>Bolge ayarlari penceresi</w:t>
            </w:r>
          </w:p>
        </w:tc>
      </w:tr>
      <w:tr>
        <w:tc>
          <w:tcPr>
            <w:tcW w:type="dxa" w:w="2409"/>
          </w:tcPr>
          <w:p>
            <w:r>
              <w:rPr>
                <w:sz w:val="18"/>
              </w:rPr>
              <w:t>Program Kaldirma</w:t>
            </w:r>
          </w:p>
        </w:tc>
        <w:tc>
          <w:tcPr>
            <w:tcW w:type="dxa" w:w="2409"/>
          </w:tcPr>
          <w:p>
            <w:r>
              <w:rPr>
                <w:sz w:val="18"/>
              </w:rPr>
              <w:t>Masaustu simgesi silerek degil Denetim Masasi uzerinden yapilir</w:t>
            </w:r>
          </w:p>
        </w:tc>
        <w:tc>
          <w:tcPr>
            <w:tcW w:type="dxa" w:w="2409"/>
          </w:tcPr>
          <w:p>
            <w:r>
              <w:rPr>
                <w:sz w:val="18"/>
              </w:rPr>
              <w:t>Programlar ve Ozellikler &gt; Kaldir</w:t>
            </w:r>
          </w:p>
        </w:tc>
        <w:tc>
          <w:tcPr>
            <w:tcW w:type="dxa" w:w="2409"/>
          </w:tcPr>
          <w:p>
            <w:r>
              <w:rPr>
                <w:sz w:val="18"/>
              </w:rPr>
              <w:t>Kaldirma sihirbazi</w:t>
            </w:r>
          </w:p>
        </w:tc>
      </w:tr>
    </w:tbl>
    <w:p/>
    <w:p>
      <w:pPr>
        <w:spacing w:before="200"/>
      </w:pPr>
      <w:r>
        <w:rPr>
          <w:b/>
          <w:color w:val="E65C00"/>
          <w:sz w:val="24"/>
        </w:rPr>
        <w:t xml:space="preserve">  Konu Anlatımı</w:t>
      </w:r>
    </w:p>
    <w:p>
      <w:r>
        <w:rPr>
          <w:sz w:val="20"/>
        </w:rPr>
        <w:t>Denetim Masasi, Windows isletim sisteminin merkezi yapilandirma merkezidir. Buradan sistem saati, bolge ayarlari, kullanici hesaplari, program yonetimi ve donanim ayarlari yapilabilir. Kategori ve simge gorunumunde kullanilabilir. Windows 10/11 de Ayarlar uygulamasi Denetim Masasi nin yerini almaya baslamistir ancak bazi gelismis ayarlar hala sadece Denetim Masasi ndan yapilabilir.</w:t>
      </w:r>
    </w:p>
    <w:p>
      <w:r>
        <w:rPr>
          <w:sz w:val="20"/>
        </w:rPr>
        <w:t>Kullanici hesaplari iki ana turde gelir: Standart kullanici (sinirli yetkiler, program yukleyemez) ve Yonetici (tam yetki, sistem ayarlarini degistirebilir). Guvenlik acisindan gunluk kullanimda standart hesap, yonetim islemleri icin yonetici hesabi tercih edilmelidir.</w:t>
      </w:r>
    </w:p>
    <w:p>
      <w:r>
        <w:rPr>
          <w:sz w:val="20"/>
        </w:rPr>
        <w:t>Program kaldirma islemi, masaustundeki simgeyi silerek yapilamaz. Bu sadece kisayolu siler, program disktte kalmaya devam eder. Dogru yontem: Denetim Masasi &gt; Programlar ve Ozellikler &gt; Program sec &gt; Kaldir. Bu islem programin tum dosyalarini ve kayit defteri girdilerini temizler.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Tarih-Saat Ayari</w:t>
            </w:r>
          </w:p>
        </w:tc>
        <w:tc>
          <w:tcPr>
            <w:tcW w:type="dxa" w:w="3213"/>
          </w:tcPr>
          <w:p>
            <w:r>
              <w:rPr>
                <w:sz w:val="18"/>
              </w:rPr>
              <w:t>Sistem saatini internet saatiyle senkronize etme</w:t>
            </w:r>
          </w:p>
        </w:tc>
        <w:tc>
          <w:tcPr>
            <w:tcW w:type="dxa" w:w="3213"/>
          </w:tcPr>
          <w:p>
            <w:r>
              <w:rPr>
                <w:sz w:val="18"/>
              </w:rPr>
              <w:t>Web sitesi guvenlik sertifikasi sorunlarini cozer</w:t>
            </w:r>
          </w:p>
        </w:tc>
      </w:tr>
      <w:tr>
        <w:tc>
          <w:tcPr>
            <w:tcW w:type="dxa" w:w="3213"/>
          </w:tcPr>
          <w:p>
            <w:r>
              <w:rPr>
                <w:sz w:val="18"/>
              </w:rPr>
              <w:t>Kullanici Ekleme</w:t>
            </w:r>
          </w:p>
        </w:tc>
        <w:tc>
          <w:tcPr>
            <w:tcW w:type="dxa" w:w="3213"/>
          </w:tcPr>
          <w:p>
            <w:r>
              <w:rPr>
                <w:sz w:val="18"/>
              </w:rPr>
              <w:t>Yeni yerel kullanici hesabi olusturma</w:t>
            </w:r>
          </w:p>
        </w:tc>
        <w:tc>
          <w:tcPr>
            <w:tcW w:type="dxa" w:w="3213"/>
          </w:tcPr>
          <w:p>
            <w:r>
              <w:rPr>
                <w:sz w:val="18"/>
              </w:rPr>
              <w:t>Paylasimli bilgisayar kullanimi</w:t>
            </w:r>
          </w:p>
        </w:tc>
      </w:tr>
      <w:tr>
        <w:tc>
          <w:tcPr>
            <w:tcW w:type="dxa" w:w="3213"/>
          </w:tcPr>
          <w:p>
            <w:r>
              <w:rPr>
                <w:sz w:val="18"/>
              </w:rPr>
              <w:t>Program Kaldirma</w:t>
            </w:r>
          </w:p>
        </w:tc>
        <w:tc>
          <w:tcPr>
            <w:tcW w:type="dxa" w:w="3213"/>
          </w:tcPr>
          <w:p>
            <w:r>
              <w:rPr>
                <w:sz w:val="18"/>
              </w:rPr>
              <w:t>Deneme suresi dolmus yazilimi kaldirma</w:t>
            </w:r>
          </w:p>
        </w:tc>
        <w:tc>
          <w:tcPr>
            <w:tcW w:type="dxa" w:w="3213"/>
          </w:tcPr>
          <w:p>
            <w:r>
              <w:rPr>
                <w:sz w:val="18"/>
              </w:rPr>
              <w:t>Disk alani kazanma</w:t>
            </w:r>
          </w:p>
        </w:tc>
      </w:tr>
      <w:tr>
        <w:tc>
          <w:tcPr>
            <w:tcW w:type="dxa" w:w="3213"/>
          </w:tcPr>
          <w:p>
            <w:r>
              <w:rPr>
                <w:sz w:val="18"/>
              </w:rPr>
              <w:t>Bolge Degisikligi</w:t>
            </w:r>
          </w:p>
        </w:tc>
        <w:tc>
          <w:tcPr>
            <w:tcW w:type="dxa" w:w="3213"/>
          </w:tcPr>
          <w:p>
            <w:r>
              <w:rPr>
                <w:sz w:val="18"/>
              </w:rPr>
              <w:t>Para birimi simgesini degistirme</w:t>
            </w:r>
          </w:p>
        </w:tc>
        <w:tc>
          <w:tcPr>
            <w:tcW w:type="dxa" w:w="3213"/>
          </w:tcPr>
          <w:p>
            <w:r>
              <w:rPr>
                <w:sz w:val="18"/>
              </w:rPr>
              <w:t>Muhasebe programlarini etkiler</w:t>
            </w:r>
          </w:p>
        </w:tc>
      </w:tr>
    </w:tbl>
    <w:p/>
    <w:p>
      <w:pPr>
        <w:spacing w:before="200"/>
      </w:pPr>
      <w:r>
        <w:rPr>
          <w:b/>
          <w:color w:val="E65C00"/>
          <w:sz w:val="24"/>
        </w:rPr>
        <w:t xml:space="preserve">  Görseller ve Tablolar</w:t>
      </w:r>
    </w:p>
    <w:p>
      <w:pPr>
        <w:pStyle w:val="ListBullet"/>
      </w:pPr>
      <w:r>
        <w:rPr>
          <w:sz w:val="20"/>
        </w:rPr>
        <w:t>Denetim Masasi kategori gorunumu ekran goruntusu</w:t>
      </w:r>
    </w:p>
    <w:p>
      <w:pPr>
        <w:pStyle w:val="ListBullet"/>
      </w:pPr>
      <w:r>
        <w:rPr>
          <w:sz w:val="20"/>
        </w:rPr>
        <w:t>Program kaldirma adim adim akisi</w:t>
      </w:r>
    </w:p>
    <w:p>
      <w:pPr>
        <w:spacing w:before="200"/>
      </w:pPr>
      <w:r>
        <w:rPr>
          <w:b/>
          <w:color w:val="E65C00"/>
          <w:sz w:val="24"/>
        </w:rPr>
        <w:t xml:space="preserve">  Analoji ve Benzetmeler</w:t>
      </w:r>
    </w:p>
    <w:p>
      <w:r>
        <w:rPr>
          <w:b/>
          <w:color w:val="E65C00"/>
          <w:sz w:val="20"/>
        </w:rPr>
        <w:t xml:space="preserve">  1. </w:t>
      </w:r>
      <w:r>
        <w:rPr>
          <w:sz w:val="20"/>
        </w:rPr>
        <w:t>Denetim Masasi = Aracin ayar paneli: tum kontroller tek merkezde</w:t>
      </w:r>
    </w:p>
    <w:p>
      <w:r>
        <w:rPr>
          <w:b/>
          <w:color w:val="E65C00"/>
          <w:sz w:val="20"/>
        </w:rPr>
        <w:t xml:space="preserve">  2. </w:t>
      </w:r>
      <w:r>
        <w:rPr>
          <w:sz w:val="20"/>
        </w:rPr>
        <w:t>Kullanici hesaplari = Otel oda kartlari: personel her yere girebilir, misafir sinirli</w:t>
      </w:r>
    </w:p>
    <w:p>
      <w:r>
        <w:rPr>
          <w:b/>
          <w:color w:val="E65C00"/>
          <w:sz w:val="20"/>
        </w:rPr>
        <w:t xml:space="preserve">  3. </w:t>
      </w:r>
      <w:r>
        <w:rPr>
          <w:sz w:val="20"/>
        </w:rPr>
        <w:t>Program kaldirma = Ev tasima: sadece tabelayi sokmek yetmez, esyalari da cikarmalisiniz</w:t>
      </w:r>
    </w:p>
    <w:p>
      <w:pPr>
        <w:spacing w:before="200"/>
      </w:pPr>
      <w:r>
        <w:rPr>
          <w:b/>
          <w:color w:val="E65C00"/>
          <w:sz w:val="24"/>
        </w:rPr>
        <w:t xml:space="preserve">  Öğrenci Soru-Cevap</w:t>
      </w:r>
    </w:p>
    <w:p>
      <w:pPr>
        <w:pStyle w:val="ListBullet"/>
      </w:pPr>
      <w:r>
        <w:rPr>
          <w:sz w:val="20"/>
        </w:rPr>
        <w:t>Bir programi simgesini silerek kaldirmak yeterli mi? - Hayir, sadece kisayol silinir, program kalir.</w:t>
      </w:r>
    </w:p>
    <w:p>
      <w:pPr>
        <w:pStyle w:val="ListBullet"/>
      </w:pPr>
      <w:r>
        <w:rPr>
          <w:sz w:val="20"/>
        </w:rPr>
        <w:t>Standart kullanici ne yapamaaz? - Program yukleyemez, sistem ayarlarini degistiremez.</w:t>
      </w:r>
    </w:p>
    <w:p>
      <w:pPr>
        <w:pStyle w:val="ListBullet"/>
      </w:pPr>
      <w:r>
        <w:rPr>
          <w:sz w:val="20"/>
        </w:rPr>
        <w:t>Bolge ayarlari ne etkiler? - Tarih formati, para birimi, sayi bicimi gibi goruntuleme ayarlarini.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"Denetim Masasi Yapilandirma"</w:t>
      </w:r>
    </w:p>
    <w:p>
      <w:r>
        <w:rPr>
          <w:b/>
          <w:color w:val="1B2A4A"/>
          <w:sz w:val="20"/>
        </w:rPr>
        <w:t xml:space="preserve">Türü: </w:t>
      </w:r>
      <w:r>
        <w:rPr>
          <w:sz w:val="20"/>
        </w:rPr>
        <w:t>Rehberli Bireysel Uygulama</w:t>
      </w:r>
    </w:p>
    <w:p>
      <w:r>
        <w:rPr>
          <w:b/>
          <w:color w:val="1B2A4A"/>
          <w:sz w:val="20"/>
        </w:rPr>
        <w:t xml:space="preserve">Amacı: </w:t>
      </w:r>
      <w:r>
        <w:rPr>
          <w:sz w:val="20"/>
        </w:rPr>
        <w:t>Temel sistem ayarlarini Denetim Masasi uzerinden yapilandirmak.</w:t>
      </w:r>
    </w:p>
    <w:p>
      <w:pPr>
        <w:spacing w:before="200"/>
      </w:pPr>
      <w:r>
        <w:rPr>
          <w:b/>
          <w:color w:val="6A1B9A"/>
          <w:sz w:val="24"/>
        </w:rPr>
        <w:t xml:space="preserve">  Yönerge Adımları</w:t>
      </w:r>
    </w:p>
    <w:p>
      <w:r>
        <w:rPr>
          <w:b/>
          <w:color w:val="6A1B9A"/>
          <w:sz w:val="20"/>
        </w:rPr>
        <w:t xml:space="preserve">  1. </w:t>
      </w:r>
      <w:r>
        <w:rPr>
          <w:sz w:val="20"/>
        </w:rPr>
        <w:t>Sistem saatini guncelleyin ve internet saatiyle senkronize edin.</w:t>
      </w:r>
    </w:p>
    <w:p>
      <w:r>
        <w:rPr>
          <w:b/>
          <w:color w:val="6A1B9A"/>
          <w:sz w:val="20"/>
        </w:rPr>
        <w:t xml:space="preserve">  2. </w:t>
      </w:r>
      <w:r>
        <w:rPr>
          <w:sz w:val="20"/>
        </w:rPr>
        <w:t>Yeni bir yerel kullanici hesabi olusturun.</w:t>
      </w:r>
    </w:p>
    <w:p>
      <w:r>
        <w:rPr>
          <w:b/>
          <w:color w:val="6A1B9A"/>
          <w:sz w:val="20"/>
        </w:rPr>
        <w:t xml:space="preserve">  3. </w:t>
      </w:r>
      <w:r>
        <w:rPr>
          <w:sz w:val="20"/>
        </w:rPr>
        <w:t>Hesap turunu inceleyin.</w:t>
      </w:r>
    </w:p>
    <w:p>
      <w:r>
        <w:rPr>
          <w:b/>
          <w:color w:val="6A1B9A"/>
          <w:sz w:val="20"/>
        </w:rPr>
        <w:t xml:space="preserve">  4. </w:t>
      </w:r>
      <w:r>
        <w:rPr>
          <w:sz w:val="20"/>
        </w:rPr>
        <w:t>Bir deneme yazilimini Programlar ve Ozellikler uzerinden kaldirin.</w:t>
      </w:r>
    </w:p>
    <w:p>
      <w:r>
        <w:rPr>
          <w:b/>
          <w:color w:val="6A1B9A"/>
          <w:sz w:val="20"/>
        </w:rPr>
        <w:t xml:space="preserve">  5. </w:t>
      </w:r>
      <w:r>
        <w:rPr>
          <w:sz w:val="20"/>
        </w:rPr>
        <w:t>Bolge ayarlarindan tarih formatini degistirip etkisini gozlemleyin.</w:t>
      </w:r>
    </w:p>
    <w:p>
      <w:r>
        <w:rPr>
          <w:b/>
          <w:color w:val="1B2A4A"/>
          <w:sz w:val="20"/>
        </w:rPr>
        <w:t xml:space="preserve">Beklenen Ürün: </w:t>
      </w:r>
      <w:r>
        <w:rPr>
          <w:sz w:val="20"/>
        </w:rPr>
        <w:t>Denetim Masasi yapilandirma islem raporu</w:t>
      </w:r>
    </w:p>
    <w:p>
      <w:pPr>
        <w:spacing w:before="200"/>
      </w:pPr>
      <w:r>
        <w:rPr>
          <w:b/>
          <w:color w:val="6A1B9A"/>
          <w:sz w:val="24"/>
        </w:rPr>
        <w:t xml:space="preserve">  Transfer Soruları</w:t>
      </w:r>
    </w:p>
    <w:p>
      <w:r>
        <w:rPr>
          <w:b/>
          <w:color w:val="6A1B9A"/>
          <w:sz w:val="20"/>
        </w:rPr>
        <w:t xml:space="preserve">  1. </w:t>
      </w:r>
      <w:r>
        <w:rPr>
          <w:sz w:val="20"/>
        </w:rPr>
        <w:t>Kurumsal ortamda kullanici hesaplari nasil yonetilir?</w:t>
      </w:r>
    </w:p>
    <w:p>
      <w:r>
        <w:rPr>
          <w:b/>
          <w:color w:val="6A1B9A"/>
          <w:sz w:val="20"/>
        </w:rPr>
        <w:t xml:space="preserve">  2. </w:t>
      </w:r>
      <w:r>
        <w:rPr>
          <w:sz w:val="20"/>
        </w:rPr>
        <w:t>Active Directory nedir?</w:t>
      </w:r>
    </w:p>
    <w:p>
      <w:r>
        <w:rPr>
          <w:b/>
          <w:color w:val="6A1B9A"/>
          <w:sz w:val="20"/>
        </w:rPr>
        <w:t xml:space="preserve">  3. </w:t>
      </w:r>
      <w:r>
        <w:rPr>
          <w:sz w:val="20"/>
        </w:rPr>
        <w:t>Linux ta sistem ayarlari nasil yapilir?</w:t>
      </w:r>
    </w:p>
    <w:p>
      <w:r>
        <w:rPr>
          <w:b/>
          <w:color w:val="1B2A4A"/>
          <w:sz w:val="20"/>
        </w:rPr>
        <w:t xml:space="preserve">İlişkili Disiplinler: </w:t>
      </w:r>
      <w:r>
        <w:rPr>
          <w:sz w:val="20"/>
        </w:rPr>
        <w:t>Sistem Yonetimi (kullanici yonetimi), Bilgi Guvenligi (yetkilendirme)</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ofiste 10 calisan ayni bilgisayari kullaniyor. Herkes yonetici hesabiyla giris yapiyor ve biri yanlislikla kritik bir programi kaldirmis. Bu nasil onlenir?</w:t>
              <w:br/>
              <w:br/>
              <w:t>Cozum: Her calisan icin standart kullanici hesabi olustur, yonetici hesabini sadece IT departmani kullansn.</w:t>
            </w:r>
          </w:p>
        </w:tc>
      </w:tr>
    </w:tbl>
    <w:p/>
    <w:p>
      <w:r>
        <w:rPr>
          <w:b/>
          <w:color w:val="1B2A4A"/>
          <w:sz w:val="20"/>
        </w:rPr>
        <w:t xml:space="preserve">Yaratıcı Görev: </w:t>
      </w:r>
      <w:r>
        <w:rPr>
          <w:sz w:val="20"/>
        </w:rPr>
        <w:t>Bir internet kafe icin kullanici hesabi yonetim sistemi tasarlayin: hangi yetkiler verilmeli, hangileri kisitlanmali?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Denetim Masasi ni acabiliyorum.</w:t>
      </w:r>
    </w:p>
    <w:p>
      <w:r>
        <w:rPr>
          <w:sz w:val="20"/>
        </w:rPr>
        <w:t xml:space="preserve">  ☐  Tarih-saat ayarlarini yapabiliyorum.</w:t>
      </w:r>
    </w:p>
    <w:p>
      <w:r>
        <w:rPr>
          <w:sz w:val="20"/>
        </w:rPr>
        <w:t xml:space="preserve">  ☐  Kullanici hesabi turlerini biliyorum.</w:t>
      </w:r>
    </w:p>
    <w:p>
      <w:r>
        <w:rPr>
          <w:sz w:val="20"/>
        </w:rPr>
        <w:t xml:space="preserve">  ☐  Program kaldirma islemini yapabiliyorum.</w:t>
      </w:r>
    </w:p>
    <w:p>
      <w:r>
        <w:rPr>
          <w:sz w:val="20"/>
        </w:rPr>
        <w:t xml:space="preserve">  ☐  Bolge ayarlarini degistirebiliyorum.</w:t>
      </w:r>
    </w:p>
    <w:p>
      <w:pPr>
        <w:spacing w:before="200"/>
      </w:pPr>
      <w:r>
        <w:rPr>
          <w:b/>
          <w:color w:val="2E7D32"/>
          <w:sz w:val="24"/>
        </w:rPr>
        <w:t xml:space="preserve">  Öz Değerlendirme Soruları</w:t>
      </w:r>
    </w:p>
    <w:p>
      <w:r>
        <w:rPr>
          <w:b/>
          <w:color w:val="2E7D32"/>
          <w:sz w:val="20"/>
        </w:rPr>
        <w:t xml:space="preserve">  1. </w:t>
      </w:r>
      <w:r>
        <w:rPr>
          <w:sz w:val="20"/>
        </w:rPr>
        <w:t>Standart ve yonetici hesabi farkini biliyorum mu?</w:t>
      </w:r>
    </w:p>
    <w:p>
      <w:r>
        <w:rPr>
          <w:b/>
          <w:color w:val="2E7D32"/>
          <w:sz w:val="20"/>
        </w:rPr>
        <w:t xml:space="preserve">  2. </w:t>
      </w:r>
      <w:r>
        <w:rPr>
          <w:sz w:val="20"/>
        </w:rPr>
        <w:t>Program kaldirmanin dogru yontemini uygulayabiliyorum mu?</w:t>
      </w:r>
    </w:p>
    <w:p>
      <w:r>
        <w:rPr>
          <w:b/>
          <w:color w:val="2E7D32"/>
          <w:sz w:val="20"/>
        </w:rPr>
        <w:t xml:space="preserve">  3. </w:t>
      </w:r>
      <w:r>
        <w:rPr>
          <w:sz w:val="20"/>
        </w:rPr>
        <w:t>Bolge ayarlarinin etkisini anliyorum mu?</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Program kaldirmanin dogru yolu?</w:t>
            </w:r>
          </w:p>
        </w:tc>
        <w:tc>
          <w:tcPr>
            <w:tcW w:type="dxa" w:w="3213"/>
          </w:tcPr>
          <w:p>
            <w:r>
              <w:rPr>
                <w:sz w:val="18"/>
              </w:rPr>
              <w:t>Denetim Masasi &gt; Programlar ve Ozellikler &gt; Kaldir</w:t>
            </w:r>
          </w:p>
        </w:tc>
      </w:tr>
      <w:tr>
        <w:tc>
          <w:tcPr>
            <w:tcW w:type="dxa" w:w="3213"/>
          </w:tcPr>
          <w:p>
            <w:r>
              <w:rPr>
                <w:sz w:val="18"/>
              </w:rPr>
              <w:t>2</w:t>
            </w:r>
          </w:p>
        </w:tc>
        <w:tc>
          <w:tcPr>
            <w:tcW w:type="dxa" w:w="3213"/>
          </w:tcPr>
          <w:p>
            <w:r>
              <w:rPr>
                <w:sz w:val="18"/>
              </w:rPr>
              <w:t>Standart kullanici ne yapamaaz?</w:t>
            </w:r>
          </w:p>
        </w:tc>
        <w:tc>
          <w:tcPr>
            <w:tcW w:type="dxa" w:w="3213"/>
          </w:tcPr>
          <w:p>
            <w:r>
              <w:rPr>
                <w:sz w:val="18"/>
              </w:rPr>
              <w:t>Program yukleyemez, sistem ayari degistiremez</w:t>
            </w:r>
          </w:p>
        </w:tc>
      </w:tr>
      <w:tr>
        <w:tc>
          <w:tcPr>
            <w:tcW w:type="dxa" w:w="3213"/>
          </w:tcPr>
          <w:p>
            <w:r>
              <w:rPr>
                <w:sz w:val="18"/>
              </w:rPr>
              <w:t>3</w:t>
            </w:r>
          </w:p>
        </w:tc>
        <w:tc>
          <w:tcPr>
            <w:tcW w:type="dxa" w:w="3213"/>
          </w:tcPr>
          <w:p>
            <w:r>
              <w:rPr>
                <w:sz w:val="18"/>
              </w:rPr>
              <w:t>Tarih-saat hatasi ne sorunlara yol acar?</w:t>
            </w:r>
          </w:p>
        </w:tc>
        <w:tc>
          <w:tcPr>
            <w:tcW w:type="dxa" w:w="3213"/>
          </w:tcPr>
          <w:p>
            <w:r>
              <w:rPr>
                <w:sz w:val="18"/>
              </w:rPr>
              <w:t>Web sitesi guvenlik sertifikasi hatalari</w:t>
            </w:r>
          </w:p>
        </w:tc>
      </w:tr>
      <w:tr>
        <w:tc>
          <w:tcPr>
            <w:tcW w:type="dxa" w:w="3213"/>
          </w:tcPr>
          <w:p>
            <w:r>
              <w:rPr>
                <w:sz w:val="18"/>
              </w:rPr>
              <w:t>4</w:t>
            </w:r>
          </w:p>
        </w:tc>
        <w:tc>
          <w:tcPr>
            <w:tcW w:type="dxa" w:w="3213"/>
          </w:tcPr>
          <w:p>
            <w:r>
              <w:rPr>
                <w:sz w:val="18"/>
              </w:rPr>
              <w:t>Denetim Masasi na nasil ulasilir?</w:t>
            </w:r>
          </w:p>
        </w:tc>
        <w:tc>
          <w:tcPr>
            <w:tcW w:type="dxa" w:w="3213"/>
          </w:tcPr>
          <w:p>
            <w:r>
              <w:rPr>
                <w:sz w:val="18"/>
              </w:rPr>
              <w:t>Baslat &gt; Denetim Masasi veya Windows+R &gt; control</w:t>
            </w:r>
          </w:p>
        </w:tc>
      </w:tr>
      <w:tr>
        <w:tc>
          <w:tcPr>
            <w:tcW w:type="dxa" w:w="3213"/>
          </w:tcPr>
          <w:p>
            <w:r>
              <w:rPr>
                <w:sz w:val="18"/>
              </w:rPr>
              <w:t>5</w:t>
            </w:r>
          </w:p>
        </w:tc>
        <w:tc>
          <w:tcPr>
            <w:tcW w:type="dxa" w:w="3213"/>
          </w:tcPr>
          <w:p>
            <w:r>
              <w:rPr>
                <w:sz w:val="18"/>
              </w:rPr>
              <w:t>Bolge ayarlari neyi etkiler?</w:t>
            </w:r>
          </w:p>
        </w:tc>
        <w:tc>
          <w:tcPr>
            <w:tcW w:type="dxa" w:w="3213"/>
          </w:tcPr>
          <w:p>
            <w:r>
              <w:rPr>
                <w:sz w:val="18"/>
              </w:rPr>
              <w:t>Tarih formati, para birimi, sayi bicimi</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Her kullanicinin yonetici olmasinin riskleri nelerdir?</w:t>
      </w:r>
    </w:p>
    <w:p>
      <w:r>
        <w:rPr>
          <w:b/>
          <w:color w:val="2E7D32"/>
          <w:sz w:val="20"/>
        </w:rPr>
        <w:t xml:space="preserve">  2. </w:t>
      </w:r>
      <w:r>
        <w:rPr>
          <w:sz w:val="20"/>
        </w:rPr>
        <w:t>Denetim Masasi gelecekte tamamen kaldirilacak mi?</w:t>
      </w:r>
    </w:p>
    <w:p>
      <w:r>
        <w:rPr>
          <w:b/>
          <w:color w:val="2E7D32"/>
          <w:sz w:val="20"/>
        </w:rPr>
        <w:t xml:space="preserve">  3. </w:t>
      </w:r>
      <w:r>
        <w:rPr>
          <w:sz w:val="20"/>
        </w:rPr>
        <w:t>Program kaldirma neden bu kadar karmasik?</w:t>
      </w:r>
    </w:p>
    <w:p>
      <w:r>
        <w:rPr>
          <w:b/>
          <w:color w:val="2E7D32"/>
          <w:sz w:val="20"/>
        </w:rPr>
        <w:t>Eleştirel Düşünme:</w:t>
      </w:r>
    </w:p>
    <w:p>
      <w:r>
        <w:rPr>
          <w:b/>
          <w:color w:val="2E7D32"/>
          <w:sz w:val="20"/>
        </w:rPr>
        <w:t xml:space="preserve">  1. </w:t>
      </w:r>
      <w:r>
        <w:rPr>
          <w:sz w:val="20"/>
        </w:rPr>
        <w:t>Windows Ayarlar uygulamasi Denetim Masasi nin yerini alabilir mi?</w:t>
      </w:r>
    </w:p>
    <w:p>
      <w:r>
        <w:rPr>
          <w:b/>
          <w:color w:val="2E7D32"/>
          <w:sz w:val="20"/>
        </w:rPr>
        <w:t xml:space="preserve">  2. </w:t>
      </w:r>
      <w:r>
        <w:rPr>
          <w:sz w:val="20"/>
        </w:rPr>
        <w:t>Kullanici yetkilendirme sistemi yeterince guvenli mi?</w:t>
      </w:r>
    </w:p>
    <w:p>
      <w:r>
        <w:rPr>
          <w:b/>
          <w:color w:val="2E7D32"/>
          <w:sz w:val="20"/>
        </w:rPr>
        <w:t xml:space="preserve">  3. </w:t>
      </w:r>
      <w:r>
        <w:rPr>
          <w:sz w:val="20"/>
        </w:rPr>
        <w:t>Program kalintilari neden tamamen temizlenemiyor?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"Denetim Masasi Uygulama"</w:t>
      </w:r>
    </w:p>
    <w:p>
      <w:r>
        <w:rPr>
          <w:b/>
          <w:color w:val="1B2A4A"/>
          <w:sz w:val="20"/>
        </w:rPr>
        <w:t xml:space="preserve">Hedef: </w:t>
      </w:r>
      <w:r>
        <w:rPr>
          <w:sz w:val="20"/>
        </w:rPr>
        <w:t>Temel sistem ayarlarini Denetim Masasi uzerinden yapilandirmak.</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 Saat Ayari</w:t>
            </w:r>
          </w:p>
        </w:tc>
        <w:tc>
          <w:tcPr>
            <w:tcW w:type="dxa" w:w="3213"/>
          </w:tcPr>
          <w:p>
            <w:r>
              <w:rPr>
                <w:sz w:val="18"/>
              </w:rPr>
              <w:t>Tarih ve saati duzeltin, internet saatiyle senkronize edin</w:t>
            </w:r>
          </w:p>
        </w:tc>
        <w:tc>
          <w:tcPr>
            <w:tcW w:type="dxa" w:w="3213"/>
          </w:tcPr>
          <w:p>
            <w:r>
              <w:rPr>
                <w:sz w:val="18"/>
              </w:rPr>
              <w:t>Saat dogru gosterir</w:t>
            </w:r>
          </w:p>
        </w:tc>
      </w:tr>
      <w:tr>
        <w:tc>
          <w:tcPr>
            <w:tcW w:type="dxa" w:w="3213"/>
          </w:tcPr>
          <w:p>
            <w:r>
              <w:rPr>
                <w:sz w:val="18"/>
              </w:rPr>
              <w:t>2. Kullanici Olusturma</w:t>
            </w:r>
          </w:p>
        </w:tc>
        <w:tc>
          <w:tcPr>
            <w:tcW w:type="dxa" w:w="3213"/>
          </w:tcPr>
          <w:p>
            <w:r>
              <w:rPr>
                <w:sz w:val="18"/>
              </w:rPr>
              <w:t>Yeni yerel kullanici hesabi olusturun</w:t>
            </w:r>
          </w:p>
        </w:tc>
        <w:tc>
          <w:tcPr>
            <w:tcW w:type="dxa" w:w="3213"/>
          </w:tcPr>
          <w:p>
            <w:r>
              <w:rPr>
                <w:sz w:val="18"/>
              </w:rPr>
              <w:t>Hesap listede gorunur</w:t>
            </w:r>
          </w:p>
        </w:tc>
      </w:tr>
      <w:tr>
        <w:tc>
          <w:tcPr>
            <w:tcW w:type="dxa" w:w="3213"/>
          </w:tcPr>
          <w:p>
            <w:r>
              <w:rPr>
                <w:sz w:val="18"/>
              </w:rPr>
              <w:t>3. Hesap Turu</w:t>
            </w:r>
          </w:p>
        </w:tc>
        <w:tc>
          <w:tcPr>
            <w:tcW w:type="dxa" w:w="3213"/>
          </w:tcPr>
          <w:p>
            <w:r>
              <w:rPr>
                <w:sz w:val="18"/>
              </w:rPr>
              <w:t>Hesap turunu inceleyin</w:t>
            </w:r>
          </w:p>
        </w:tc>
        <w:tc>
          <w:tcPr>
            <w:tcW w:type="dxa" w:w="3213"/>
          </w:tcPr>
          <w:p>
            <w:r>
              <w:rPr>
                <w:sz w:val="18"/>
              </w:rPr>
              <w:t>Yetki farklari anlasilir</w:t>
            </w:r>
          </w:p>
        </w:tc>
      </w:tr>
      <w:tr>
        <w:tc>
          <w:tcPr>
            <w:tcW w:type="dxa" w:w="3213"/>
          </w:tcPr>
          <w:p>
            <w:r>
              <w:rPr>
                <w:sz w:val="18"/>
              </w:rPr>
              <w:t>4. Program Kaldirma</w:t>
            </w:r>
          </w:p>
        </w:tc>
        <w:tc>
          <w:tcPr>
            <w:tcW w:type="dxa" w:w="3213"/>
          </w:tcPr>
          <w:p>
            <w:r>
              <w:rPr>
                <w:sz w:val="18"/>
              </w:rPr>
              <w:t>Deneme yazilimini kaldirin</w:t>
            </w:r>
          </w:p>
        </w:tc>
        <w:tc>
          <w:tcPr>
            <w:tcW w:type="dxa" w:w="3213"/>
          </w:tcPr>
          <w:p>
            <w:r>
              <w:rPr>
                <w:sz w:val="18"/>
              </w:rPr>
              <w:t>Program listeden kalkar</w:t>
            </w:r>
          </w:p>
        </w:tc>
      </w:tr>
      <w:tr>
        <w:tc>
          <w:tcPr>
            <w:tcW w:type="dxa" w:w="3213"/>
          </w:tcPr>
          <w:p>
            <w:r>
              <w:rPr>
                <w:sz w:val="18"/>
              </w:rPr>
              <w:t>5. Bolge Ayari</w:t>
            </w:r>
          </w:p>
        </w:tc>
        <w:tc>
          <w:tcPr>
            <w:tcW w:type="dxa" w:w="3213"/>
          </w:tcPr>
          <w:p>
            <w:r>
              <w:rPr>
                <w:sz w:val="18"/>
              </w:rPr>
              <w:t>Tarih formatini degistirin</w:t>
            </w:r>
          </w:p>
        </w:tc>
        <w:tc>
          <w:tcPr>
            <w:tcW w:type="dxa" w:w="3213"/>
          </w:tcPr>
          <w:p>
            <w:r>
              <w:rPr>
                <w:sz w:val="18"/>
              </w:rPr>
              <w:t>Format degisikligi gorulur</w:t>
            </w:r>
          </w:p>
        </w:tc>
      </w:tr>
    </w:tbl>
    <w:p/>
    <w:p>
      <w:r>
        <w:rPr>
          <w:b/>
          <w:color w:val="1B2A4A"/>
          <w:sz w:val="20"/>
        </w:rPr>
        <w:t xml:space="preserve">Tamamlanma Kriteri: </w:t>
      </w:r>
      <w:r>
        <w:rPr>
          <w:sz w:val="20"/>
        </w:rPr>
        <w:t>Tum islemlerin hatasiz tamamlanmasi.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"Denetim Masasi Turu"</w:t>
      </w:r>
    </w:p>
    <w:p>
      <w:r>
        <w:rPr>
          <w:b/>
          <w:color w:val="1B2A4A"/>
          <w:sz w:val="20"/>
        </w:rPr>
        <w:t xml:space="preserve">Eğitmenin Gösterdiği: </w:t>
      </w:r>
      <w:r>
        <w:rPr>
          <w:sz w:val="20"/>
        </w:rPr>
        <w:t>Denetim Masasi ogelerini tek tek acip islevlerini canli gosterir.</w:t>
      </w:r>
    </w:p>
    <w:p>
      <w:r>
        <w:rPr>
          <w:b/>
          <w:color w:val="1B2A4A"/>
          <w:sz w:val="20"/>
        </w:rPr>
        <w:t xml:space="preserve">Öğrencinin Tekrarladığı: </w:t>
      </w:r>
      <w:r>
        <w:rPr>
          <w:sz w:val="20"/>
        </w:rPr>
        <w:t>Kendi bilgisayarinda ayni islemleri tekrarlar.</w:t>
      </w:r>
    </w:p>
    <w:p>
      <w:r>
        <w:rPr>
          <w:b/>
          <w:color w:val="1B2A4A"/>
          <w:sz w:val="20"/>
        </w:rPr>
        <w:t xml:space="preserve">Dikkat Noktaları: </w:t>
      </w:r>
      <w:r>
        <w:rPr>
          <w:sz w:val="20"/>
        </w:rPr>
        <w:t>Sistem ayarlarinda gereksiz degisiklik yapmayin.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Baslangic</w:t>
            </w:r>
          </w:p>
        </w:tc>
        <w:tc>
          <w:tcPr>
            <w:tcW w:type="dxa" w:w="3213"/>
          </w:tcPr>
          <w:p>
            <w:r>
              <w:rPr>
                <w:sz w:val="18"/>
              </w:rPr>
              <w:t>Denetim Masasi ni acip kategori ve simge gorunumunu deneyin</w:t>
            </w:r>
          </w:p>
        </w:tc>
      </w:tr>
      <w:tr>
        <w:tc>
          <w:tcPr>
            <w:tcW w:type="dxa" w:w="3213"/>
          </w:tcPr>
          <w:p>
            <w:r>
              <w:rPr>
                <w:sz w:val="18"/>
              </w:rPr>
              <w:t>2</w:t>
            </w:r>
          </w:p>
        </w:tc>
        <w:tc>
          <w:tcPr>
            <w:tcW w:type="dxa" w:w="3213"/>
          </w:tcPr>
          <w:p>
            <w:r>
              <w:rPr>
                <w:sz w:val="18"/>
              </w:rPr>
              <w:t>Orta</w:t>
            </w:r>
          </w:p>
        </w:tc>
        <w:tc>
          <w:tcPr>
            <w:tcW w:type="dxa" w:w="3213"/>
          </w:tcPr>
          <w:p>
            <w:r>
              <w:rPr>
                <w:sz w:val="18"/>
              </w:rPr>
              <w:t>Sistem saatini degistirip geri duzeltme</w:t>
            </w:r>
          </w:p>
        </w:tc>
      </w:tr>
      <w:tr>
        <w:tc>
          <w:tcPr>
            <w:tcW w:type="dxa" w:w="3213"/>
          </w:tcPr>
          <w:p>
            <w:r>
              <w:rPr>
                <w:sz w:val="18"/>
              </w:rPr>
              <w:t>3</w:t>
            </w:r>
          </w:p>
        </w:tc>
        <w:tc>
          <w:tcPr>
            <w:tcW w:type="dxa" w:w="3213"/>
          </w:tcPr>
          <w:p>
            <w:r>
              <w:rPr>
                <w:sz w:val="18"/>
              </w:rPr>
              <w:t>Ileri</w:t>
            </w:r>
          </w:p>
        </w:tc>
        <w:tc>
          <w:tcPr>
            <w:tcW w:type="dxa" w:w="3213"/>
          </w:tcPr>
          <w:p>
            <w:r>
              <w:rPr>
                <w:sz w:val="18"/>
              </w:rPr>
              <w:t>Yeni kullanici hesabi olusturup yetki farklarini test etme</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"Yanlis Ayar Felaketi"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calisanin bilgisayarindaki tarih ayari 2019 olarak degismis. E-posta gondererken hep en alta dusuyor, web siteleri guvenlik hatasi veriyor. Sorunu teshis edip cozun.</w:t>
            </w:r>
          </w:p>
        </w:tc>
      </w:tr>
    </w:tbl>
    <w:p/>
    <w:p>
      <w:r>
        <w:rPr>
          <w:b/>
          <w:color w:val="1B2A4A"/>
          <w:sz w:val="20"/>
        </w:rPr>
        <w:t xml:space="preserve">Beklenen Çıktı: </w:t>
      </w:r>
      <w:r>
        <w:rPr>
          <w:sz w:val="20"/>
        </w:rPr>
        <w:t>Sorun teshis raporu ve cozum adimlari dokumantasyonu.</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Denetim Masasi nin merkezi yapilandirma araci oldugunu, kullanici hesabi turleri, program kaldirma ve bolge ayarlarini ogrendik.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Denetim Masasi</w:t>
            </w:r>
          </w:p>
        </w:tc>
        <w:tc>
          <w:tcPr>
            <w:tcW w:type="dxa" w:w="4819"/>
            <w:shd w:fill="F5F5F5"/>
          </w:tcPr>
          <w:p>
            <w:r>
              <w:rPr>
                <w:b/>
                <w:color w:val="1B2A4A"/>
                <w:sz w:val="20"/>
              </w:rPr>
              <w:t xml:space="preserve">  Kullanici Hesaplari</w:t>
            </w:r>
          </w:p>
        </w:tc>
      </w:tr>
      <w:tr>
        <w:tc>
          <w:tcPr>
            <w:tcW w:type="dxa" w:w="4819"/>
            <w:shd w:fill="F5F5F5"/>
          </w:tcPr>
          <w:p>
            <w:r>
              <w:rPr>
                <w:b/>
                <w:color w:val="1B2A4A"/>
                <w:sz w:val="20"/>
              </w:rPr>
              <w:t xml:space="preserve">  Standart Kullanici</w:t>
            </w:r>
          </w:p>
        </w:tc>
        <w:tc>
          <w:tcPr>
            <w:tcW w:type="dxa" w:w="4819"/>
            <w:shd w:fill="F5F5F5"/>
          </w:tcPr>
          <w:p>
            <w:r>
              <w:rPr>
                <w:b/>
                <w:color w:val="1B2A4A"/>
                <w:sz w:val="20"/>
              </w:rPr>
              <w:t xml:space="preserve">  Yonetici</w:t>
            </w:r>
          </w:p>
        </w:tc>
      </w:tr>
      <w:tr>
        <w:tc>
          <w:tcPr>
            <w:tcW w:type="dxa" w:w="4819"/>
            <w:shd w:fill="F5F5F5"/>
          </w:tcPr>
          <w:p>
            <w:r>
              <w:rPr>
                <w:b/>
                <w:color w:val="1B2A4A"/>
                <w:sz w:val="20"/>
              </w:rPr>
              <w:t xml:space="preserve">  Programlar ve Ozellikler</w:t>
            </w:r>
          </w:p>
        </w:tc>
        <w:tc>
          <w:tcPr>
            <w:tcW w:type="dxa" w:w="4819"/>
            <w:shd w:fill="F5F5F5"/>
          </w:tcPr>
          <w:p>
            <w:r>
              <w:rPr>
                <w:b/>
                <w:color w:val="1B2A4A"/>
                <w:sz w:val="20"/>
              </w:rPr>
              <w:t xml:space="preserve">  Bolge Ayarlari</w:t>
            </w:r>
          </w:p>
        </w:tc>
      </w:tr>
      <w:tr>
        <w:tc>
          <w:tcPr>
            <w:tcW w:type="dxa" w:w="4819"/>
            <w:shd w:fill="F5F5F5"/>
          </w:tcPr>
          <w:p>
            <w:r>
              <w:rPr>
                <w:b/>
                <w:color w:val="1B2A4A"/>
                <w:sz w:val="20"/>
              </w:rPr>
              <w:t xml:space="preserve">  Tarih-Saat</w:t>
            </w:r>
          </w:p>
        </w:tc>
        <w:tc>
          <w:tcPr>
            <w:tcW w:type="dxa" w:w="4819"/>
            <w:shd w:fill="F5F5F5"/>
          </w:tcPr>
          <w:p>
            <w:r>
              <w:rPr>
                <w:b/>
                <w:color w:val="1B2A4A"/>
                <w:sz w:val="20"/>
              </w:rPr>
              <w:t xml:space="preserve">  Program Kaldirma</w:t>
            </w:r>
          </w:p>
        </w:tc>
      </w:tr>
    </w:tbl>
    <w:p/>
    <w:p>
      <w:pPr>
        <w:spacing w:before="200"/>
      </w:pPr>
      <w:r>
        <w:rPr>
          <w:b/>
          <w:color w:val="757575"/>
          <w:sz w:val="24"/>
        </w:rPr>
        <w:t xml:space="preserve">  Bir Sonraki Dersle Köprü</w:t>
      </w:r>
    </w:p>
    <w:p>
      <w:r>
        <w:rPr>
          <w:sz w:val="20"/>
        </w:rPr>
        <w:t>Sistem ayarlarini ogrendik; simdi bilgisayara donanim ekleme ve kaldirma islemlerini inceleyecegiz.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Gorev: Bilgisayarinizdaki yuklu programlari listeleyin ve gereksiz olanlari belirleyin (silmeyin, sadece listeleyin).</w:t>
              <w:br/>
              <w:t>Teslim: Sonraki ders.</w:t>
              <w:br/>
              <w:t>Kriter: Program listesinin dogru ve eksiksiz cikartilmasi.</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Deneme amacli kaldirilacak bir yazilim yuklleyin.</w:t>
      </w:r>
    </w:p>
    <w:p>
      <w:pPr>
        <w:pStyle w:val="ListBullet"/>
      </w:pPr>
      <w:r>
        <w:rPr>
          <w:sz w:val="20"/>
        </w:rPr>
        <w:t>Denetim Masasi erisim yollarini test edin.</w:t>
      </w:r>
    </w:p>
    <w:p>
      <w:pPr>
        <w:pStyle w:val="ListBullet"/>
      </w:pPr>
      <w:r>
        <w:rPr>
          <w:sz w:val="20"/>
        </w:rPr>
        <w:t>Kullanici hesabi olusturma icin yonetici yetkisi saglayin.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Yonetici yetkisi gerekiyor</w:t>
            </w:r>
          </w:p>
        </w:tc>
        <w:tc>
          <w:tcPr>
            <w:tcW w:type="dxa" w:w="4819"/>
          </w:tcPr>
          <w:p>
            <w:r>
              <w:rPr>
                <w:sz w:val="18"/>
              </w:rPr>
              <w:t>Egitmen hesabiyla oturum acik tutun</w:t>
            </w:r>
          </w:p>
        </w:tc>
      </w:tr>
      <w:tr>
        <w:tc>
          <w:tcPr>
            <w:tcW w:type="dxa" w:w="4819"/>
          </w:tcPr>
          <w:p>
            <w:r>
              <w:rPr>
                <w:sz w:val="18"/>
              </w:rPr>
              <w:t>Program kaldirma korkusu</w:t>
            </w:r>
          </w:p>
        </w:tc>
        <w:tc>
          <w:tcPr>
            <w:tcW w:type="dxa" w:w="4819"/>
          </w:tcPr>
          <w:p>
            <w:r>
              <w:rPr>
                <w:sz w:val="18"/>
              </w:rPr>
              <w:t>Onemli olmayan bir deneme yazilimi kullanin</w:t>
            </w:r>
          </w:p>
        </w:tc>
      </w:tr>
      <w:tr>
        <w:tc>
          <w:tcPr>
            <w:tcW w:type="dxa" w:w="4819"/>
          </w:tcPr>
          <w:p>
            <w:r>
              <w:rPr>
                <w:sz w:val="18"/>
              </w:rPr>
              <w:t>Bolge ayarlari karisik</w:t>
            </w:r>
          </w:p>
        </w:tc>
        <w:tc>
          <w:tcPr>
            <w:tcW w:type="dxa" w:w="4819"/>
          </w:tcPr>
          <w:p>
            <w:r>
              <w:rPr>
                <w:sz w:val="18"/>
              </w:rPr>
              <w:t>Turkiye ve ABD ornekleriyle karsilastirma yapin</w:t>
            </w:r>
          </w:p>
        </w:tc>
      </w:tr>
    </w:tbl>
    <w:p/>
    <w:p>
      <w:r>
        <w:rPr>
          <w:b/>
          <w:color w:val="1B2A4A"/>
          <w:sz w:val="20"/>
        </w:rPr>
        <w:t xml:space="preserve">Zaman Yönetimi: </w:t>
      </w:r>
      <w:r>
        <w:rPr>
          <w:sz w:val="20"/>
        </w:rPr>
        <w:t>Teori %35, Uygulama %65.</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Yonetici yetkisi yoksa ekran goruntuleriyle gosterim yapilabilir.</w:t>
            </w:r>
          </w:p>
        </w:tc>
      </w:tr>
    </w:tbl>
    <w:p/>
    <w:p>
      <w:r>
        <w:br w:type="page"/>
      </w:r>
    </w:p>
    <w:p>
      <w:pPr>
        <w:jc w:val="center"/>
      </w:pPr>
      <w:r>
        <w:rPr>
          <w:b/>
          <w:color w:val="1B2A4A"/>
          <w:sz w:val="36"/>
        </w:rPr>
        <w:t>━━━  43. SAAT  ━━━</w:t>
      </w:r>
    </w:p>
    <w:p>
      <w:pPr>
        <w:jc w:val="center"/>
      </w:pPr>
      <w:r>
        <w:rPr>
          <w:color w:val="2C6FAD"/>
          <w:sz w:val="32"/>
        </w:rPr>
        <w:t>Donanim Ekleme ve Kaldirma</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Bilgisayara donanim ekleme/kaldirma islemlerini ve Aygit Yoneticisi kullanimini kavrar.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1.E.3.1</w:t>
            </w:r>
          </w:p>
        </w:tc>
        <w:tc>
          <w:tcPr>
            <w:tcW w:type="dxa" w:w="3213"/>
          </w:tcPr>
          <w:p>
            <w:r>
              <w:rPr>
                <w:sz w:val="18"/>
              </w:rPr>
              <w:t>Donanim ekleme islem basamaklarini siralar.</w:t>
            </w:r>
          </w:p>
        </w:tc>
        <w:tc>
          <w:tcPr>
            <w:tcW w:type="dxa" w:w="3213"/>
          </w:tcPr>
          <w:p>
            <w:r>
              <w:rPr>
                <w:sz w:val="18"/>
              </w:rPr>
              <w:t>Bilgi</w:t>
            </w:r>
          </w:p>
        </w:tc>
      </w:tr>
      <w:tr>
        <w:tc>
          <w:tcPr>
            <w:tcW w:type="dxa" w:w="3213"/>
          </w:tcPr>
          <w:p>
            <w:r>
              <w:rPr>
                <w:sz w:val="18"/>
              </w:rPr>
              <w:t>1.E.3.2</w:t>
            </w:r>
          </w:p>
        </w:tc>
        <w:tc>
          <w:tcPr>
            <w:tcW w:type="dxa" w:w="3213"/>
          </w:tcPr>
          <w:p>
            <w:r>
              <w:rPr>
                <w:sz w:val="18"/>
              </w:rPr>
              <w:t>Aygit Yoneticisi araciligiyyla donanim durumlarini kontrol eder.</w:t>
            </w:r>
          </w:p>
        </w:tc>
        <w:tc>
          <w:tcPr>
            <w:tcW w:type="dxa" w:w="3213"/>
          </w:tcPr>
          <w:p>
            <w:r>
              <w:rPr>
                <w:sz w:val="18"/>
              </w:rPr>
              <w:t>Analiz</w:t>
            </w:r>
          </w:p>
        </w:tc>
      </w:tr>
      <w:tr>
        <w:tc>
          <w:tcPr>
            <w:tcW w:type="dxa" w:w="3213"/>
          </w:tcPr>
          <w:p>
            <w:r>
              <w:rPr>
                <w:sz w:val="18"/>
              </w:rPr>
              <w:t>1.E.3.3</w:t>
            </w:r>
          </w:p>
        </w:tc>
        <w:tc>
          <w:tcPr>
            <w:tcW w:type="dxa" w:w="3213"/>
          </w:tcPr>
          <w:p>
            <w:r>
              <w:rPr>
                <w:sz w:val="18"/>
              </w:rPr>
              <w:t>Bilgisayara yeni bir donanim birimi ekler ve surucusunu dogrular.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Surucu kavramini, Aygit Yoneticisi ni ve temel donanim bilgisini bilmek.</w:t>
      </w:r>
    </w:p>
    <w:p>
      <w:pPr>
        <w:spacing w:before="200"/>
      </w:pPr>
      <w:r>
        <w:rPr>
          <w:b/>
          <w:color w:val="757575"/>
          <w:sz w:val="24"/>
        </w:rPr>
        <w:t xml:space="preserve">  Öğrencinin Bilmesi Gerekenler</w:t>
      </w:r>
    </w:p>
    <w:p>
      <w:pPr>
        <w:pStyle w:val="ListBullet"/>
      </w:pPr>
      <w:r>
        <w:rPr>
          <w:sz w:val="20"/>
        </w:rPr>
        <w:t>Surucu yaziliminin donanim icin gerekliligini.</w:t>
      </w:r>
    </w:p>
    <w:p>
      <w:pPr>
        <w:pStyle w:val="ListBullet"/>
      </w:pPr>
      <w:r>
        <w:rPr>
          <w:sz w:val="20"/>
        </w:rPr>
        <w:t>Plug and Play kavramini.</w:t>
      </w:r>
    </w:p>
    <w:p>
      <w:pPr>
        <w:pStyle w:val="ListBullet"/>
      </w:pPr>
      <w:r>
        <w:rPr>
          <w:sz w:val="20"/>
        </w:rPr>
        <w:t>Aygit Yoneticisi ne ulasma yollarini.</w:t>
      </w:r>
    </w:p>
    <w:p>
      <w:pPr>
        <w:spacing w:before="200"/>
      </w:pPr>
      <w:r>
        <w:rPr>
          <w:b/>
          <w:color w:val="757575"/>
          <w:sz w:val="24"/>
        </w:rPr>
        <w:t xml:space="preserve">  Olası Kavram Yanılgıları</w:t>
      </w:r>
    </w:p>
    <w:p>
      <w:pPr>
        <w:pStyle w:val="ListBullet"/>
      </w:pPr>
      <w:r>
        <w:rPr>
          <w:sz w:val="20"/>
        </w:rPr>
        <w:t>Her donaniimin otomatik olarak taninacagi sanilmasi.</w:t>
      </w:r>
    </w:p>
    <w:p>
      <w:pPr>
        <w:pStyle w:val="ListBullet"/>
      </w:pPr>
      <w:r>
        <w:rPr>
          <w:sz w:val="20"/>
        </w:rPr>
        <w:t>Surucu guncellemenin gereksiz gorulmesi.</w:t>
      </w:r>
    </w:p>
    <w:p>
      <w:pPr>
        <w:pStyle w:val="ListBullet"/>
      </w:pPr>
      <w:r>
        <w:rPr>
          <w:sz w:val="20"/>
        </w:rPr>
        <w:t>Donanim sorunlarinin her zaman fiziksel ariza oldugu dusuncesi.</w:t>
      </w:r>
    </w:p>
    <w:p>
      <w:pPr>
        <w:spacing w:before="200"/>
      </w:pPr>
      <w:r>
        <w:rPr>
          <w:b/>
          <w:color w:val="757575"/>
          <w:sz w:val="24"/>
        </w:rPr>
        <w:t xml:space="preserve">  Hazırlık Materyalleri</w:t>
      </w:r>
    </w:p>
    <w:p>
      <w:pPr>
        <w:pStyle w:val="ListBullet"/>
      </w:pPr>
      <w:r>
        <w:rPr>
          <w:sz w:val="20"/>
        </w:rPr>
        <w:t>Bilgisayar</w:t>
      </w:r>
    </w:p>
    <w:p>
      <w:pPr>
        <w:pStyle w:val="ListBullet"/>
      </w:pPr>
      <w:r>
        <w:rPr>
          <w:sz w:val="20"/>
        </w:rPr>
        <w:t>USB aygitlar (flash bellek, fare vb.)</w:t>
      </w:r>
    </w:p>
    <w:p>
      <w:pPr>
        <w:pStyle w:val="ListBullet"/>
      </w:pPr>
      <w:r>
        <w:rPr>
          <w:sz w:val="20"/>
        </w:rPr>
        <w:t>Aygit Yoneticisi</w:t>
      </w:r>
    </w:p>
    <w:p>
      <w:pPr>
        <w:pStyle w:val="ListBullet"/>
      </w:pPr>
      <w:r>
        <w:rPr>
          <w:sz w:val="20"/>
        </w:rPr>
        <w:t>Surucu dosyalari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"Yeni bir yazici aldiniz ve kablosunu taktiniz ancak bilgisayar cikti vermiyor. Sorun kabloda mi yoksa yazilimda mi? Nasil anlarsiniz?"</w:t>
      </w:r>
    </w:p>
    <w:p>
      <w:r>
        <w:rPr>
          <w:b/>
          <w:color w:val="1B2A4A"/>
          <w:sz w:val="20"/>
        </w:rPr>
        <w:t xml:space="preserve">Günlük Hayat Bağlantısı: </w:t>
      </w:r>
      <w:r>
        <w:rPr>
          <w:sz w:val="20"/>
        </w:rPr>
        <w:t>Yeni bir telefon aldigimizda SIM karti takmak yetmez, etkinlestirmek de gerekir. Donanim icin de surucu gereklidir.</w:t>
      </w:r>
    </w:p>
    <w:p>
      <w:pPr>
        <w:spacing w:before="200"/>
      </w:pPr>
      <w:r>
        <w:rPr>
          <w:b/>
          <w:color w:val="2C6FAD"/>
          <w:sz w:val="24"/>
        </w:rPr>
        <w:t xml:space="preserve">  Ön Bilgi Yoklama Soruları</w:t>
      </w:r>
    </w:p>
    <w:p>
      <w:r>
        <w:rPr>
          <w:b/>
          <w:color w:val="2C6FAD"/>
          <w:sz w:val="20"/>
        </w:rPr>
        <w:t xml:space="preserve">  1. </w:t>
      </w:r>
      <w:r>
        <w:rPr>
          <w:sz w:val="20"/>
        </w:rPr>
        <w:t>Aygit Yoneticisi nedir?</w:t>
      </w:r>
    </w:p>
    <w:p>
      <w:r>
        <w:rPr>
          <w:b/>
          <w:color w:val="2C6FAD"/>
          <w:sz w:val="20"/>
        </w:rPr>
        <w:t xml:space="preserve">  2. </w:t>
      </w:r>
      <w:r>
        <w:rPr>
          <w:sz w:val="20"/>
        </w:rPr>
        <w:t>Sari unlem isareti ne anlama gelir?</w:t>
      </w:r>
    </w:p>
    <w:p>
      <w:r>
        <w:rPr>
          <w:b/>
          <w:color w:val="2C6FAD"/>
          <w:sz w:val="20"/>
        </w:rPr>
        <w:t xml:space="preserve">  3. </w:t>
      </w:r>
      <w:r>
        <w:rPr>
          <w:sz w:val="20"/>
        </w:rPr>
        <w:t>Surucu nedir ve neden gereklidir?</w:t>
      </w:r>
    </w:p>
    <w:p>
      <w:pPr>
        <w:spacing w:before="200"/>
      </w:pPr>
      <w:r>
        <w:rPr>
          <w:b/>
          <w:color w:val="2C6FAD"/>
          <w:sz w:val="24"/>
        </w:rPr>
        <w:t xml:space="preserve">  Motivasyon Etkinliği: "Sari Unlem Tartismasi"</w:t>
      </w:r>
    </w:p>
    <w:p>
      <w:r>
        <w:rPr>
          <w:b/>
          <w:color w:val="1B2A4A"/>
          <w:sz w:val="20"/>
        </w:rPr>
        <w:t xml:space="preserve">Açıklama: </w:t>
      </w:r>
      <w:r>
        <w:rPr>
          <w:sz w:val="20"/>
        </w:rPr>
        <w:t>Aygit Yoneticisi ndeki sari unlem isaretlerinin ne anlama geldigini tartisma.</w:t>
      </w:r>
    </w:p>
    <w:p>
      <w:r>
        <w:rPr>
          <w:b/>
          <w:color w:val="1B2A4A"/>
          <w:sz w:val="20"/>
        </w:rPr>
        <w:t xml:space="preserve">Yönerge: </w:t>
      </w:r>
      <w:r>
        <w:rPr>
          <w:sz w:val="20"/>
        </w:rPr>
        <w:t>Egitmen Aygit Yoneticisi ni acar ve ogrencilerle sari unlem/soru isareti simgelerini tartisir.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Aygit Yoneticisi nde ses karti yaninda sari bir unlem isareti goruyorsunuz. Bilgisayardan ses gelmiyor. Sorunu teshis edip cozun.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"Donanim Kesif Turu"</w:t>
      </w:r>
    </w:p>
    <w:p>
      <w:r>
        <w:rPr>
          <w:b/>
          <w:color w:val="1B2A4A"/>
          <w:sz w:val="20"/>
        </w:rPr>
        <w:t xml:space="preserve">Türü: </w:t>
      </w:r>
      <w:r>
        <w:rPr>
          <w:sz w:val="20"/>
        </w:rPr>
        <w:t>Bireysel Uygulamali Calisma</w:t>
      </w:r>
    </w:p>
    <w:p>
      <w:r>
        <w:rPr>
          <w:b/>
          <w:color w:val="1B2A4A"/>
          <w:sz w:val="20"/>
        </w:rPr>
        <w:t xml:space="preserve">Amacı: </w:t>
      </w:r>
      <w:r>
        <w:rPr>
          <w:sz w:val="20"/>
        </w:rPr>
        <w:t>Aygit Yoneticisi ni kesfetmek ve donanim durumlarini incelemek.</w:t>
      </w:r>
    </w:p>
    <w:p>
      <w:r>
        <w:rPr>
          <w:b/>
          <w:color w:val="1B2A4A"/>
          <w:sz w:val="20"/>
        </w:rPr>
        <w:t xml:space="preserve">Malzemeler: </w:t>
      </w:r>
      <w:r>
        <w:rPr>
          <w:sz w:val="20"/>
        </w:rPr>
        <w:t>Bilgisayar, USB aygitlar (flash bellek, fare), Aygit Yoneticisi</w:t>
      </w:r>
    </w:p>
    <w:p>
      <w:pPr>
        <w:spacing w:before="200"/>
      </w:pPr>
      <w:r>
        <w:rPr>
          <w:b/>
          <w:color w:val="007A7A"/>
          <w:sz w:val="24"/>
        </w:rPr>
        <w:t xml:space="preserve">  Yönerge Adımları</w:t>
      </w:r>
    </w:p>
    <w:p>
      <w:r>
        <w:rPr>
          <w:b/>
          <w:color w:val="007A7A"/>
          <w:sz w:val="20"/>
        </w:rPr>
        <w:t xml:space="preserve">  1. </w:t>
      </w:r>
      <w:r>
        <w:rPr>
          <w:sz w:val="20"/>
        </w:rPr>
        <w:t>Aygit Yoneticisi ni acin ve yuklu surculeri listeleyin.</w:t>
      </w:r>
    </w:p>
    <w:p>
      <w:r>
        <w:rPr>
          <w:b/>
          <w:color w:val="007A7A"/>
          <w:sz w:val="20"/>
        </w:rPr>
        <w:t xml:space="preserve">  2. </w:t>
      </w:r>
      <w:r>
        <w:rPr>
          <w:sz w:val="20"/>
        </w:rPr>
        <w:t>Her donanim kategorisini genisletip durumlarini inceleyin.</w:t>
      </w:r>
    </w:p>
    <w:p>
      <w:r>
        <w:rPr>
          <w:b/>
          <w:color w:val="007A7A"/>
          <w:sz w:val="20"/>
        </w:rPr>
        <w:t xml:space="preserve">  3. </w:t>
      </w:r>
      <w:r>
        <w:rPr>
          <w:sz w:val="20"/>
        </w:rPr>
        <w:t>Bir USB aygitini takin ve otomatik taninma surecini gozlemleyin.</w:t>
      </w:r>
    </w:p>
    <w:p>
      <w:r>
        <w:rPr>
          <w:b/>
          <w:color w:val="007A7A"/>
          <w:sz w:val="20"/>
        </w:rPr>
        <w:t xml:space="preserve">  4. </w:t>
      </w:r>
      <w:r>
        <w:rPr>
          <w:sz w:val="20"/>
        </w:rPr>
        <w:t>USB aygitini guvenli bir sekilde cikarin.</w:t>
      </w:r>
    </w:p>
    <w:p>
      <w:r>
        <w:rPr>
          <w:b/>
          <w:color w:val="007A7A"/>
          <w:sz w:val="20"/>
        </w:rPr>
        <w:t xml:space="preserve">  5. </w:t>
      </w:r>
      <w:r>
        <w:rPr>
          <w:sz w:val="20"/>
        </w:rPr>
        <w:t>Bir donaniimi Aygit Yoneticisi nden devre disi birakin ve tekrar etkinlestirin.</w:t>
      </w:r>
    </w:p>
    <w:p>
      <w:r>
        <w:rPr>
          <w:b/>
          <w:color w:val="1B2A4A"/>
          <w:sz w:val="20"/>
        </w:rPr>
        <w:t xml:space="preserve">Öğrenci Rolü: </w:t>
      </w:r>
      <w:r>
        <w:rPr>
          <w:sz w:val="20"/>
        </w:rPr>
        <w:t>Kesifci: donanim durumlarini inceleyen ve raporlayan</w:t>
      </w:r>
    </w:p>
    <w:p>
      <w:r>
        <w:rPr>
          <w:b/>
          <w:color w:val="1B2A4A"/>
          <w:sz w:val="20"/>
        </w:rPr>
        <w:t xml:space="preserve">Öğretmen Rolü: </w:t>
      </w:r>
      <w:r>
        <w:rPr>
          <w:sz w:val="20"/>
        </w:rPr>
        <w:t>Kritik aygitlarda devre disi birakma konusunda uyarir</w:t>
      </w:r>
    </w:p>
    <w:p>
      <w:r>
        <w:rPr>
          <w:b/>
          <w:color w:val="1B2A4A"/>
          <w:sz w:val="20"/>
        </w:rPr>
        <w:t xml:space="preserve">Beklenen Ürün: </w:t>
      </w:r>
      <w:r>
        <w:rPr>
          <w:sz w:val="20"/>
        </w:rPr>
        <w:t>Donanim Durum Inceleme Raporu</w:t>
      </w:r>
    </w:p>
    <w:p>
      <w:pPr>
        <w:spacing w:before="200"/>
      </w:pPr>
      <w:r>
        <w:rPr>
          <w:b/>
          <w:color w:val="007A7A"/>
          <w:sz w:val="24"/>
        </w:rPr>
        <w:t xml:space="preserve">  Araştırma Soruları</w:t>
      </w:r>
    </w:p>
    <w:p>
      <w:r>
        <w:rPr>
          <w:b/>
          <w:color w:val="007A7A"/>
          <w:sz w:val="20"/>
        </w:rPr>
        <w:t xml:space="preserve">  1. </w:t>
      </w:r>
      <w:r>
        <w:rPr>
          <w:sz w:val="20"/>
        </w:rPr>
        <w:t>PowerShell ile donanim bilgisi nasil cekilir?</w:t>
      </w:r>
    </w:p>
    <w:p>
      <w:r>
        <w:rPr>
          <w:b/>
          <w:color w:val="007A7A"/>
          <w:sz w:val="20"/>
        </w:rPr>
        <w:t xml:space="preserve">  2. </w:t>
      </w:r>
      <w:r>
        <w:rPr>
          <w:sz w:val="20"/>
        </w:rPr>
        <w:t>Uzaktan Aygit Yoneticisi erisimi mumkun mu?</w:t>
      </w:r>
    </w:p>
    <w:p>
      <w:r>
        <w:rPr>
          <w:b/>
          <w:color w:val="007A7A"/>
          <w:sz w:val="20"/>
        </w:rPr>
        <w:t xml:space="preserve">  3. </w:t>
      </w:r>
      <w:r>
        <w:rPr>
          <w:sz w:val="20"/>
        </w:rPr>
        <w:t>Device Manager hata kodlari ne anlama gelir?</w:t>
      </w:r>
    </w:p>
    <w:p>
      <w:r>
        <w:rPr>
          <w:b/>
          <w:color w:val="1B2A4A"/>
          <w:sz w:val="20"/>
        </w:rPr>
        <w:t xml:space="preserve">Grupla Çalışma Kuralları: </w:t>
      </w:r>
      <w:r>
        <w:rPr>
          <w:sz w:val="20"/>
        </w:rPr>
        <w:t>Kritik aygitlari devre disi birakmadan once egitmene danisin.</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Plug and Play</w:t>
            </w:r>
          </w:p>
        </w:tc>
        <w:tc>
          <w:tcPr>
            <w:tcW w:type="dxa" w:w="2409"/>
          </w:tcPr>
          <w:p>
            <w:r>
              <w:rPr>
                <w:sz w:val="18"/>
              </w:rPr>
              <w:t>Tak ve Calistir; isletim sisteminin donaniimi otomatik taniyip surucusunu yuklemesi</w:t>
            </w:r>
          </w:p>
        </w:tc>
        <w:tc>
          <w:tcPr>
            <w:tcW w:type="dxa" w:w="2409"/>
          </w:tcPr>
          <w:p>
            <w:r>
              <w:rPr>
                <w:sz w:val="18"/>
              </w:rPr>
              <w:t>USB flash bellek takmak</w:t>
            </w:r>
          </w:p>
        </w:tc>
        <w:tc>
          <w:tcPr>
            <w:tcW w:type="dxa" w:w="2409"/>
          </w:tcPr>
          <w:p>
            <w:r>
              <w:rPr>
                <w:sz w:val="18"/>
              </w:rPr>
              <w:t>Otomatik yukleme bildirimi</w:t>
            </w:r>
          </w:p>
        </w:tc>
      </w:tr>
      <w:tr>
        <w:tc>
          <w:tcPr>
            <w:tcW w:type="dxa" w:w="2409"/>
          </w:tcPr>
          <w:p>
            <w:r>
              <w:rPr>
                <w:sz w:val="18"/>
              </w:rPr>
              <w:t>Aygit Yoneticisi</w:t>
            </w:r>
          </w:p>
        </w:tc>
        <w:tc>
          <w:tcPr>
            <w:tcW w:type="dxa" w:w="2409"/>
          </w:tcPr>
          <w:p>
            <w:r>
              <w:rPr>
                <w:sz w:val="18"/>
              </w:rPr>
              <w:t>Tum donanim birimlerini ve suruculerini goruntuleme/yonetme araci</w:t>
            </w:r>
          </w:p>
        </w:tc>
        <w:tc>
          <w:tcPr>
            <w:tcW w:type="dxa" w:w="2409"/>
          </w:tcPr>
          <w:p>
            <w:r>
              <w:rPr>
                <w:sz w:val="18"/>
              </w:rPr>
              <w:t>devmgmt.msc komutu</w:t>
            </w:r>
          </w:p>
        </w:tc>
        <w:tc>
          <w:tcPr>
            <w:tcW w:type="dxa" w:w="2409"/>
          </w:tcPr>
          <w:p>
            <w:r>
              <w:rPr>
                <w:sz w:val="18"/>
              </w:rPr>
              <w:t>Aygit listesi ekrani</w:t>
            </w:r>
          </w:p>
        </w:tc>
      </w:tr>
      <w:tr>
        <w:tc>
          <w:tcPr>
            <w:tcW w:type="dxa" w:w="2409"/>
          </w:tcPr>
          <w:p>
            <w:r>
              <w:rPr>
                <w:sz w:val="18"/>
              </w:rPr>
              <w:t>Sari Unlem Isareti</w:t>
            </w:r>
          </w:p>
        </w:tc>
        <w:tc>
          <w:tcPr>
            <w:tcW w:type="dxa" w:w="2409"/>
          </w:tcPr>
          <w:p>
            <w:r>
              <w:rPr>
                <w:sz w:val="18"/>
              </w:rPr>
              <w:t>Surucu sorunu veya donanim hatasi oldugunu gosteren uyari simgesi</w:t>
            </w:r>
          </w:p>
        </w:tc>
        <w:tc>
          <w:tcPr>
            <w:tcW w:type="dxa" w:w="2409"/>
          </w:tcPr>
          <w:p>
            <w:r>
              <w:rPr>
                <w:sz w:val="18"/>
              </w:rPr>
              <w:t>Eksik surucu olan aygit</w:t>
            </w:r>
          </w:p>
        </w:tc>
        <w:tc>
          <w:tcPr>
            <w:tcW w:type="dxa" w:w="2409"/>
          </w:tcPr>
          <w:p>
            <w:r>
              <w:rPr>
                <w:sz w:val="18"/>
              </w:rPr>
              <w:t>Aygit Yoneticisi uyari gorseli</w:t>
            </w:r>
          </w:p>
        </w:tc>
      </w:tr>
      <w:tr>
        <w:tc>
          <w:tcPr>
            <w:tcW w:type="dxa" w:w="2409"/>
          </w:tcPr>
          <w:p>
            <w:r>
              <w:rPr>
                <w:sz w:val="18"/>
              </w:rPr>
              <w:t>Surucuye Geri Don</w:t>
            </w:r>
          </w:p>
        </w:tc>
        <w:tc>
          <w:tcPr>
            <w:tcW w:type="dxa" w:w="2409"/>
          </w:tcPr>
          <w:p>
            <w:r>
              <w:rPr>
                <w:sz w:val="18"/>
              </w:rPr>
              <w:t>Guncellemeden sonra sorun cikarsa surucuyu onceki surume dondurme</w:t>
            </w:r>
          </w:p>
        </w:tc>
        <w:tc>
          <w:tcPr>
            <w:tcW w:type="dxa" w:w="2409"/>
          </w:tcPr>
          <w:p>
            <w:r>
              <w:rPr>
                <w:sz w:val="18"/>
              </w:rPr>
              <w:t>Hatali guncelleme sonrasi</w:t>
            </w:r>
          </w:p>
        </w:tc>
        <w:tc>
          <w:tcPr>
            <w:tcW w:type="dxa" w:w="2409"/>
          </w:tcPr>
          <w:p>
            <w:r>
              <w:rPr>
                <w:sz w:val="18"/>
              </w:rPr>
              <w:t>Surucu sekmesi rollback butonu</w:t>
            </w:r>
          </w:p>
        </w:tc>
      </w:tr>
      <w:tr>
        <w:tc>
          <w:tcPr>
            <w:tcW w:type="dxa" w:w="2409"/>
          </w:tcPr>
          <w:p>
            <w:r>
              <w:rPr>
                <w:sz w:val="18"/>
              </w:rPr>
              <w:t>Guvenli Donanim Cikarma</w:t>
            </w:r>
          </w:p>
        </w:tc>
        <w:tc>
          <w:tcPr>
            <w:tcW w:type="dxa" w:w="2409"/>
          </w:tcPr>
          <w:p>
            <w:r>
              <w:rPr>
                <w:sz w:val="18"/>
              </w:rPr>
              <w:t>USB aygitlarin veri kaybi olmadan cikarilmasini saglayan islem</w:t>
            </w:r>
          </w:p>
        </w:tc>
        <w:tc>
          <w:tcPr>
            <w:tcW w:type="dxa" w:w="2409"/>
          </w:tcPr>
          <w:p>
            <w:r>
              <w:rPr>
                <w:sz w:val="18"/>
              </w:rPr>
              <w:t>Sistem tepsisindeki simge</w:t>
            </w:r>
          </w:p>
        </w:tc>
        <w:tc>
          <w:tcPr>
            <w:tcW w:type="dxa" w:w="2409"/>
          </w:tcPr>
          <w:p>
            <w:r>
              <w:rPr>
                <w:sz w:val="18"/>
              </w:rPr>
              <w:t>Guvenli cikarma bildirimi</w:t>
            </w:r>
          </w:p>
        </w:tc>
      </w:tr>
    </w:tbl>
    <w:p/>
    <w:p>
      <w:pPr>
        <w:spacing w:before="200"/>
      </w:pPr>
      <w:r>
        <w:rPr>
          <w:b/>
          <w:color w:val="E65C00"/>
          <w:sz w:val="24"/>
        </w:rPr>
        <w:t xml:space="preserve">  Konu Anlatımı</w:t>
      </w:r>
    </w:p>
    <w:p>
      <w:r>
        <w:rPr>
          <w:sz w:val="20"/>
        </w:rPr>
        <w:t>Plug and Play (Tak ve Calistir) teknolojisi, USB aygitlar gibi donanimlarin bilgisayara takildigi anda otomatik taninmasini ve surucusunun yuklenmesini saglar. Ancak tum donanimlar PnP desteklemez; eski veya ozel donanimlar icin manuel surucu yuklenmesi gerekebilir.</w:t>
      </w:r>
    </w:p>
    <w:p>
      <w:r>
        <w:rPr>
          <w:sz w:val="20"/>
        </w:rPr>
        <w:t>Aygit Yoneticisi, bilgisayardaki tum donanim birimlerinin durumunu gosteren merkezi aractir. Sari unlem isareti surucu sorunu, kirmizi X devre disi birakilma, soru isareti ise taninamayan aygit anlamina gelir. Sag tiklama menusunden surucu guncelleme, geri alma, devre disi birakma ve kaldirma islemleri yapilabilir.</w:t>
      </w:r>
    </w:p>
    <w:p>
      <w:r>
        <w:rPr>
          <w:sz w:val="20"/>
        </w:rPr>
        <w:t>USB aygitlarin guvenli cikarilmasi kritik onem tasir. Dogrudan cikarmak, ozellikle veri aktarimi sirasinda, dosya bozulmasina ve veri kaybina yol acabilir. Sistem tepsisindeki Donanimi Guvenle Kaldir simgesi kullanilmalidir.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USB Takinma</w:t>
            </w:r>
          </w:p>
        </w:tc>
        <w:tc>
          <w:tcPr>
            <w:tcW w:type="dxa" w:w="3213"/>
          </w:tcPr>
          <w:p>
            <w:r>
              <w:rPr>
                <w:sz w:val="18"/>
              </w:rPr>
              <w:t>Flash bellek takinca otomatik taninir ve surucu yuklenir</w:t>
            </w:r>
          </w:p>
        </w:tc>
        <w:tc>
          <w:tcPr>
            <w:tcW w:type="dxa" w:w="3213"/>
          </w:tcPr>
          <w:p>
            <w:r>
              <w:rPr>
                <w:sz w:val="18"/>
              </w:rPr>
              <w:t>Plug and Play calismasi</w:t>
            </w:r>
          </w:p>
        </w:tc>
      </w:tr>
      <w:tr>
        <w:tc>
          <w:tcPr>
            <w:tcW w:type="dxa" w:w="3213"/>
          </w:tcPr>
          <w:p>
            <w:r>
              <w:rPr>
                <w:sz w:val="18"/>
              </w:rPr>
              <w:t>Sari Unlem</w:t>
            </w:r>
          </w:p>
        </w:tc>
        <w:tc>
          <w:tcPr>
            <w:tcW w:type="dxa" w:w="3213"/>
          </w:tcPr>
          <w:p>
            <w:r>
              <w:rPr>
                <w:sz w:val="18"/>
              </w:rPr>
              <w:t>Ses karti yaninda sari unlem - surucu eksik veya hatali</w:t>
            </w:r>
          </w:p>
        </w:tc>
        <w:tc>
          <w:tcPr>
            <w:tcW w:type="dxa" w:w="3213"/>
          </w:tcPr>
          <w:p>
            <w:r>
              <w:rPr>
                <w:sz w:val="18"/>
              </w:rPr>
              <w:t>Surucu sorunu teshisi</w:t>
            </w:r>
          </w:p>
        </w:tc>
      </w:tr>
      <w:tr>
        <w:tc>
          <w:tcPr>
            <w:tcW w:type="dxa" w:w="3213"/>
          </w:tcPr>
          <w:p>
            <w:r>
              <w:rPr>
                <w:sz w:val="18"/>
              </w:rPr>
              <w:t>Devre Disi Birakma</w:t>
            </w:r>
          </w:p>
        </w:tc>
        <w:tc>
          <w:tcPr>
            <w:tcW w:type="dxa" w:w="3213"/>
          </w:tcPr>
          <w:p>
            <w:r>
              <w:rPr>
                <w:sz w:val="18"/>
              </w:rPr>
              <w:t>Bluetooth u Aygit Yoneticisi nden devre disi birakma</w:t>
            </w:r>
          </w:p>
        </w:tc>
        <w:tc>
          <w:tcPr>
            <w:tcW w:type="dxa" w:w="3213"/>
          </w:tcPr>
          <w:p>
            <w:r>
              <w:rPr>
                <w:sz w:val="18"/>
              </w:rPr>
              <w:t>Enerji tasarrufu veya guvenlik</w:t>
            </w:r>
          </w:p>
        </w:tc>
      </w:tr>
      <w:tr>
        <w:tc>
          <w:tcPr>
            <w:tcW w:type="dxa" w:w="3213"/>
          </w:tcPr>
          <w:p>
            <w:r>
              <w:rPr>
                <w:sz w:val="18"/>
              </w:rPr>
              <w:t>Surucu Geri Alma</w:t>
            </w:r>
          </w:p>
        </w:tc>
        <w:tc>
          <w:tcPr>
            <w:tcW w:type="dxa" w:w="3213"/>
          </w:tcPr>
          <w:p>
            <w:r>
              <w:rPr>
                <w:sz w:val="18"/>
              </w:rPr>
              <w:t>Guncelleme sonrasi ses gitti - onceki surucuye donme</w:t>
            </w:r>
          </w:p>
        </w:tc>
        <w:tc>
          <w:tcPr>
            <w:tcW w:type="dxa" w:w="3213"/>
          </w:tcPr>
          <w:p>
            <w:r>
              <w:rPr>
                <w:sz w:val="18"/>
              </w:rPr>
              <w:t>Hatali guncelleme duzeltme</w:t>
            </w:r>
          </w:p>
        </w:tc>
      </w:tr>
    </w:tbl>
    <w:p/>
    <w:p>
      <w:pPr>
        <w:spacing w:before="200"/>
      </w:pPr>
      <w:r>
        <w:rPr>
          <w:b/>
          <w:color w:val="E65C00"/>
          <w:sz w:val="24"/>
        </w:rPr>
        <w:t xml:space="preserve">  Görseller ve Tablolar</w:t>
      </w:r>
    </w:p>
    <w:p>
      <w:pPr>
        <w:pStyle w:val="ListBullet"/>
      </w:pPr>
      <w:r>
        <w:rPr>
          <w:sz w:val="20"/>
        </w:rPr>
        <w:t>Aygit Yoneticisi simge anlamlari tablosu</w:t>
      </w:r>
    </w:p>
    <w:p>
      <w:pPr>
        <w:pStyle w:val="ListBullet"/>
      </w:pPr>
      <w:r>
        <w:rPr>
          <w:sz w:val="20"/>
        </w:rPr>
        <w:t>USB guvenli cikarma akis semasi</w:t>
      </w:r>
    </w:p>
    <w:p>
      <w:pPr>
        <w:spacing w:before="200"/>
      </w:pPr>
      <w:r>
        <w:rPr>
          <w:b/>
          <w:color w:val="E65C00"/>
          <w:sz w:val="24"/>
        </w:rPr>
        <w:t xml:space="preserve">  Analoji ve Benzetmeler</w:t>
      </w:r>
    </w:p>
    <w:p>
      <w:r>
        <w:rPr>
          <w:b/>
          <w:color w:val="E65C00"/>
          <w:sz w:val="20"/>
        </w:rPr>
        <w:t xml:space="preserve">  1. </w:t>
      </w:r>
      <w:r>
        <w:rPr>
          <w:sz w:val="20"/>
        </w:rPr>
        <w:t>Plug and Play = Priz: fisi takinca calisir</w:t>
      </w:r>
    </w:p>
    <w:p>
      <w:r>
        <w:rPr>
          <w:b/>
          <w:color w:val="E65C00"/>
          <w:sz w:val="20"/>
        </w:rPr>
        <w:t xml:space="preserve">  2. </w:t>
      </w:r>
      <w:r>
        <w:rPr>
          <w:sz w:val="20"/>
        </w:rPr>
        <w:t>Sari unlem = Aractaki motor uyari lambasi: bakmak lazim</w:t>
      </w:r>
    </w:p>
    <w:p>
      <w:r>
        <w:rPr>
          <w:b/>
          <w:color w:val="E65C00"/>
          <w:sz w:val="20"/>
        </w:rPr>
        <w:t xml:space="preserve">  3. </w:t>
      </w:r>
      <w:r>
        <w:rPr>
          <w:sz w:val="20"/>
        </w:rPr>
        <w:t>Guvenli cikarma = Asansordan inmeden once durmesini beklemek</w:t>
      </w:r>
    </w:p>
    <w:p>
      <w:pPr>
        <w:spacing w:before="200"/>
      </w:pPr>
      <w:r>
        <w:rPr>
          <w:b/>
          <w:color w:val="E65C00"/>
          <w:sz w:val="24"/>
        </w:rPr>
        <w:t xml:space="preserve">  Öğrenci Soru-Cevap</w:t>
      </w:r>
    </w:p>
    <w:p>
      <w:pPr>
        <w:pStyle w:val="ListBullet"/>
      </w:pPr>
      <w:r>
        <w:rPr>
          <w:sz w:val="20"/>
        </w:rPr>
        <w:t>Sari unlem her zaman donaniimin bozuk oldugunu mu gosterir? - Hayir, genellikle surucu sorununu gosterir.</w:t>
      </w:r>
    </w:p>
    <w:p>
      <w:pPr>
        <w:pStyle w:val="ListBullet"/>
      </w:pPr>
      <w:r>
        <w:rPr>
          <w:sz w:val="20"/>
        </w:rPr>
        <w:t>Guvenli cikarma neden gereklidir? - Veri aktarimi kesilirse dosya bozulabilir.</w:t>
      </w:r>
    </w:p>
    <w:p>
      <w:pPr>
        <w:pStyle w:val="ListBullet"/>
      </w:pPr>
      <w:r>
        <w:rPr>
          <w:sz w:val="20"/>
        </w:rPr>
        <w:t>PnP desteklemeyen donanim nasil kurulur? - Surucusu manuel olarak yuklenir.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"Donanim Yonetimi Uygulamasi"</w:t>
      </w:r>
    </w:p>
    <w:p>
      <w:r>
        <w:rPr>
          <w:b/>
          <w:color w:val="1B2A4A"/>
          <w:sz w:val="20"/>
        </w:rPr>
        <w:t xml:space="preserve">Türü: </w:t>
      </w:r>
      <w:r>
        <w:rPr>
          <w:sz w:val="20"/>
        </w:rPr>
        <w:t>Rehberli Bireysel Uygulama</w:t>
      </w:r>
    </w:p>
    <w:p>
      <w:r>
        <w:rPr>
          <w:b/>
          <w:color w:val="1B2A4A"/>
          <w:sz w:val="20"/>
        </w:rPr>
        <w:t xml:space="preserve">Amacı: </w:t>
      </w:r>
      <w:r>
        <w:rPr>
          <w:sz w:val="20"/>
        </w:rPr>
        <w:t>Donanim ekleme, durum kontrol ve cikarma islemlerini uygulamak.</w:t>
      </w:r>
    </w:p>
    <w:p>
      <w:pPr>
        <w:spacing w:before="200"/>
      </w:pPr>
      <w:r>
        <w:rPr>
          <w:b/>
          <w:color w:val="6A1B9A"/>
          <w:sz w:val="24"/>
        </w:rPr>
        <w:t xml:space="preserve">  Yönerge Adımları</w:t>
      </w:r>
    </w:p>
    <w:p>
      <w:r>
        <w:rPr>
          <w:b/>
          <w:color w:val="6A1B9A"/>
          <w:sz w:val="20"/>
        </w:rPr>
        <w:t xml:space="preserve">  1. </w:t>
      </w:r>
      <w:r>
        <w:rPr>
          <w:sz w:val="20"/>
        </w:rPr>
        <w:t>Bir USB flash bellegi takin ve taninmasini gozlemleyin.</w:t>
      </w:r>
    </w:p>
    <w:p>
      <w:r>
        <w:rPr>
          <w:b/>
          <w:color w:val="6A1B9A"/>
          <w:sz w:val="20"/>
        </w:rPr>
        <w:t xml:space="preserve">  2. </w:t>
      </w:r>
      <w:r>
        <w:rPr>
          <w:sz w:val="20"/>
        </w:rPr>
        <w:t>Aygit Yoneticisi nde flash bellegin surucu bilgilerini inceleyin.</w:t>
      </w:r>
    </w:p>
    <w:p>
      <w:r>
        <w:rPr>
          <w:b/>
          <w:color w:val="6A1B9A"/>
          <w:sz w:val="20"/>
        </w:rPr>
        <w:t xml:space="preserve">  3. </w:t>
      </w:r>
      <w:r>
        <w:rPr>
          <w:sz w:val="20"/>
        </w:rPr>
        <w:t>Flash bellegi Aygit Yoneticisi nden devre disi birakin.</w:t>
      </w:r>
    </w:p>
    <w:p>
      <w:r>
        <w:rPr>
          <w:b/>
          <w:color w:val="6A1B9A"/>
          <w:sz w:val="20"/>
        </w:rPr>
        <w:t xml:space="preserve">  4. </w:t>
      </w:r>
      <w:r>
        <w:rPr>
          <w:sz w:val="20"/>
        </w:rPr>
        <w:t>Tekrar etkinlestirin ve calistigini dogrulayin.</w:t>
      </w:r>
    </w:p>
    <w:p>
      <w:r>
        <w:rPr>
          <w:b/>
          <w:color w:val="6A1B9A"/>
          <w:sz w:val="20"/>
        </w:rPr>
        <w:t xml:space="preserve">  5. </w:t>
      </w:r>
      <w:r>
        <w:rPr>
          <w:sz w:val="20"/>
        </w:rPr>
        <w:t>Guvenli donanim cikarma islemiyle USB yi cikarin.</w:t>
      </w:r>
    </w:p>
    <w:p>
      <w:r>
        <w:rPr>
          <w:b/>
          <w:color w:val="1B2A4A"/>
          <w:sz w:val="20"/>
        </w:rPr>
        <w:t xml:space="preserve">Beklenen Ürün: </w:t>
      </w:r>
      <w:r>
        <w:rPr>
          <w:sz w:val="20"/>
        </w:rPr>
        <w:t>Donanim ekleme/cikarma islem raporu</w:t>
      </w:r>
    </w:p>
    <w:p>
      <w:pPr>
        <w:spacing w:before="200"/>
      </w:pPr>
      <w:r>
        <w:rPr>
          <w:b/>
          <w:color w:val="6A1B9A"/>
          <w:sz w:val="24"/>
        </w:rPr>
        <w:t xml:space="preserve">  Transfer Soruları</w:t>
      </w:r>
    </w:p>
    <w:p>
      <w:r>
        <w:rPr>
          <w:b/>
          <w:color w:val="6A1B9A"/>
          <w:sz w:val="20"/>
        </w:rPr>
        <w:t xml:space="preserve">  1. </w:t>
      </w:r>
      <w:r>
        <w:rPr>
          <w:sz w:val="20"/>
        </w:rPr>
        <w:t>Sunucu ortaminda donanim yonetimi nasil yapilir?</w:t>
      </w:r>
    </w:p>
    <w:p>
      <w:r>
        <w:rPr>
          <w:b/>
          <w:color w:val="6A1B9A"/>
          <w:sz w:val="20"/>
        </w:rPr>
        <w:t xml:space="preserve">  2. </w:t>
      </w:r>
      <w:r>
        <w:rPr>
          <w:sz w:val="20"/>
        </w:rPr>
        <w:t>Hot-swap (sicak takim) nedir?</w:t>
      </w:r>
    </w:p>
    <w:p>
      <w:r>
        <w:rPr>
          <w:b/>
          <w:color w:val="6A1B9A"/>
          <w:sz w:val="20"/>
        </w:rPr>
        <w:t xml:space="preserve">  3. </w:t>
      </w:r>
      <w:r>
        <w:rPr>
          <w:sz w:val="20"/>
        </w:rPr>
        <w:t>Sanal makinelerde donanim ekleme nasil farklidir?</w:t>
      </w:r>
    </w:p>
    <w:p>
      <w:r>
        <w:rPr>
          <w:b/>
          <w:color w:val="1B2A4A"/>
          <w:sz w:val="20"/>
        </w:rPr>
        <w:t xml:space="preserve">İlişkili Disiplinler: </w:t>
      </w:r>
      <w:r>
        <w:rPr>
          <w:sz w:val="20"/>
        </w:rPr>
        <w:t>Donanim Muhendisligi (fiziksel baglanti), Sistem Yonetimi (surucu yonetimi)</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ofiste yeni bir ag yazicisi eklenmis ancak hicbir bilgisayar yaziciyi gormuyor. Aygit Yoneticisi nde sari unlem var. Sorunu cozun.</w:t>
              <w:br/>
              <w:br/>
              <w:t>Cozum: Yazici surucusunu ureticinin sitesinden indirip manuel yukleme, Aygit Yoneticisi nden dogrulama.</w:t>
            </w:r>
          </w:p>
        </w:tc>
      </w:tr>
    </w:tbl>
    <w:p/>
    <w:p>
      <w:r>
        <w:rPr>
          <w:b/>
          <w:color w:val="1B2A4A"/>
          <w:sz w:val="20"/>
        </w:rPr>
        <w:t xml:space="preserve">Yaratıcı Görev: </w:t>
      </w:r>
      <w:r>
        <w:rPr>
          <w:sz w:val="20"/>
        </w:rPr>
        <w:t>Plug and Play desteklemeyen eski bir donanim icin kurulum kilavuzu tasarlayin: adim adim ne yapilmali?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Aygit Yoneticisi ni acabiliyorum.</w:t>
      </w:r>
    </w:p>
    <w:p>
      <w:r>
        <w:rPr>
          <w:sz w:val="20"/>
        </w:rPr>
        <w:t xml:space="preserve">  ☐  Donanim durumlarini (sari unlem, X isareti) yorumlayabiliyorum.</w:t>
      </w:r>
    </w:p>
    <w:p>
      <w:r>
        <w:rPr>
          <w:sz w:val="20"/>
        </w:rPr>
        <w:t xml:space="preserve">  ☐  USB aygit takinca otomatik taninmayi gozlemleyebiliyorum.</w:t>
      </w:r>
    </w:p>
    <w:p>
      <w:r>
        <w:rPr>
          <w:sz w:val="20"/>
        </w:rPr>
        <w:t xml:space="preserve">  ☐  Guvenli donanim cikarma islemini yapabiliyorum.</w:t>
      </w:r>
    </w:p>
    <w:p>
      <w:r>
        <w:rPr>
          <w:sz w:val="20"/>
        </w:rPr>
        <w:t xml:space="preserve">  ☐  Aygit devre disi birakma ve etkinlestirme yapabiliyorum.</w:t>
      </w:r>
    </w:p>
    <w:p>
      <w:pPr>
        <w:spacing w:before="200"/>
      </w:pPr>
      <w:r>
        <w:rPr>
          <w:b/>
          <w:color w:val="2E7D32"/>
          <w:sz w:val="24"/>
        </w:rPr>
        <w:t xml:space="preserve">  Öz Değerlendirme Soruları</w:t>
      </w:r>
    </w:p>
    <w:p>
      <w:r>
        <w:rPr>
          <w:b/>
          <w:color w:val="2E7D32"/>
          <w:sz w:val="20"/>
        </w:rPr>
        <w:t xml:space="preserve">  1. </w:t>
      </w:r>
      <w:r>
        <w:rPr>
          <w:sz w:val="20"/>
        </w:rPr>
        <w:t>Sari unlem gordugumde ne yapacagimi biliyorum mu?</w:t>
      </w:r>
    </w:p>
    <w:p>
      <w:r>
        <w:rPr>
          <w:b/>
          <w:color w:val="2E7D32"/>
          <w:sz w:val="20"/>
        </w:rPr>
        <w:t xml:space="preserve">  2. </w:t>
      </w:r>
      <w:r>
        <w:rPr>
          <w:sz w:val="20"/>
        </w:rPr>
        <w:t>Guvenli cikarma adimlierini uygulayabiliyorum mu?</w:t>
      </w:r>
    </w:p>
    <w:p>
      <w:r>
        <w:rPr>
          <w:b/>
          <w:color w:val="2E7D32"/>
          <w:sz w:val="20"/>
        </w:rPr>
        <w:t xml:space="preserve">  3. </w:t>
      </w:r>
      <w:r>
        <w:rPr>
          <w:sz w:val="20"/>
        </w:rPr>
        <w:t>Donanim ve surucu sorunu arasindaki farki biliyorum mu?</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Sari unlem ne anlama gelir?</w:t>
            </w:r>
          </w:p>
        </w:tc>
        <w:tc>
          <w:tcPr>
            <w:tcW w:type="dxa" w:w="3213"/>
          </w:tcPr>
          <w:p>
            <w:r>
              <w:rPr>
                <w:sz w:val="18"/>
              </w:rPr>
              <w:t>Surucu sorunu veya donanim hatasi</w:t>
            </w:r>
          </w:p>
        </w:tc>
      </w:tr>
      <w:tr>
        <w:tc>
          <w:tcPr>
            <w:tcW w:type="dxa" w:w="3213"/>
          </w:tcPr>
          <w:p>
            <w:r>
              <w:rPr>
                <w:sz w:val="18"/>
              </w:rPr>
              <w:t>2</w:t>
            </w:r>
          </w:p>
        </w:tc>
        <w:tc>
          <w:tcPr>
            <w:tcW w:type="dxa" w:w="3213"/>
          </w:tcPr>
          <w:p>
            <w:r>
              <w:rPr>
                <w:sz w:val="18"/>
              </w:rPr>
              <w:t>Plug and Play ne demektir?</w:t>
            </w:r>
          </w:p>
        </w:tc>
        <w:tc>
          <w:tcPr>
            <w:tcW w:type="dxa" w:w="3213"/>
          </w:tcPr>
          <w:p>
            <w:r>
              <w:rPr>
                <w:sz w:val="18"/>
              </w:rPr>
              <w:t>Tak ve Calistir - otomatik taninma</w:t>
            </w:r>
          </w:p>
        </w:tc>
      </w:tr>
      <w:tr>
        <w:tc>
          <w:tcPr>
            <w:tcW w:type="dxa" w:w="3213"/>
          </w:tcPr>
          <w:p>
            <w:r>
              <w:rPr>
                <w:sz w:val="18"/>
              </w:rPr>
              <w:t>3</w:t>
            </w:r>
          </w:p>
        </w:tc>
        <w:tc>
          <w:tcPr>
            <w:tcW w:type="dxa" w:w="3213"/>
          </w:tcPr>
          <w:p>
            <w:r>
              <w:rPr>
                <w:sz w:val="18"/>
              </w:rPr>
              <w:t>Guvenli cikarma neden gerekli?</w:t>
            </w:r>
          </w:p>
        </w:tc>
        <w:tc>
          <w:tcPr>
            <w:tcW w:type="dxa" w:w="3213"/>
          </w:tcPr>
          <w:p>
            <w:r>
              <w:rPr>
                <w:sz w:val="18"/>
              </w:rPr>
              <w:t>Veri kaybi ve dosya bozulmasini onler</w:t>
            </w:r>
          </w:p>
        </w:tc>
      </w:tr>
      <w:tr>
        <w:tc>
          <w:tcPr>
            <w:tcW w:type="dxa" w:w="3213"/>
          </w:tcPr>
          <w:p>
            <w:r>
              <w:rPr>
                <w:sz w:val="18"/>
              </w:rPr>
              <w:t>4</w:t>
            </w:r>
          </w:p>
        </w:tc>
        <w:tc>
          <w:tcPr>
            <w:tcW w:type="dxa" w:w="3213"/>
          </w:tcPr>
          <w:p>
            <w:r>
              <w:rPr>
                <w:sz w:val="18"/>
              </w:rPr>
              <w:t>Surucuye Geri Don ne zaman kullanilir?</w:t>
            </w:r>
          </w:p>
        </w:tc>
        <w:tc>
          <w:tcPr>
            <w:tcW w:type="dxa" w:w="3213"/>
          </w:tcPr>
          <w:p>
            <w:r>
              <w:rPr>
                <w:sz w:val="18"/>
              </w:rPr>
              <w:t>Guncelleme sonrasi sorun cikarsa</w:t>
            </w:r>
          </w:p>
        </w:tc>
      </w:tr>
      <w:tr>
        <w:tc>
          <w:tcPr>
            <w:tcW w:type="dxa" w:w="3213"/>
          </w:tcPr>
          <w:p>
            <w:r>
              <w:rPr>
                <w:sz w:val="18"/>
              </w:rPr>
              <w:t>5</w:t>
            </w:r>
          </w:p>
        </w:tc>
        <w:tc>
          <w:tcPr>
            <w:tcW w:type="dxa" w:w="3213"/>
          </w:tcPr>
          <w:p>
            <w:r>
              <w:rPr>
                <w:sz w:val="18"/>
              </w:rPr>
              <w:t>Aygit Yoneticisi nasil acilir?</w:t>
            </w:r>
          </w:p>
        </w:tc>
        <w:tc>
          <w:tcPr>
            <w:tcW w:type="dxa" w:w="3213"/>
          </w:tcPr>
          <w:p>
            <w:r>
              <w:rPr>
                <w:sz w:val="18"/>
              </w:rPr>
              <w:t>devmgmt.msc veya sag tikla Bilgisayar &gt; Yonet</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Tum donanimlar Plug and Play desteklemeli mi?</w:t>
      </w:r>
    </w:p>
    <w:p>
      <w:r>
        <w:rPr>
          <w:b/>
          <w:color w:val="2E7D32"/>
          <w:sz w:val="20"/>
        </w:rPr>
        <w:t xml:space="preserve">  2. </w:t>
      </w:r>
      <w:r>
        <w:rPr>
          <w:sz w:val="20"/>
        </w:rPr>
        <w:t>Kablosuz donanimlar kablolu olanlara gore daha mi sorunlu?</w:t>
      </w:r>
    </w:p>
    <w:p>
      <w:r>
        <w:rPr>
          <w:b/>
          <w:color w:val="2E7D32"/>
          <w:sz w:val="20"/>
        </w:rPr>
        <w:t xml:space="preserve">  3. </w:t>
      </w:r>
      <w:r>
        <w:rPr>
          <w:sz w:val="20"/>
        </w:rPr>
        <w:t>Donanim uretcileri surucu destegini ne kadar sure vermeli?</w:t>
      </w:r>
    </w:p>
    <w:p>
      <w:r>
        <w:rPr>
          <w:b/>
          <w:color w:val="2E7D32"/>
          <w:sz w:val="20"/>
        </w:rPr>
        <w:t>Eleştirel Düşünme:</w:t>
      </w:r>
    </w:p>
    <w:p>
      <w:r>
        <w:rPr>
          <w:b/>
          <w:color w:val="2E7D32"/>
          <w:sz w:val="20"/>
        </w:rPr>
        <w:t xml:space="preserve">  1. </w:t>
      </w:r>
      <w:r>
        <w:rPr>
          <w:sz w:val="20"/>
        </w:rPr>
        <w:t>Windows un donanim tanima basari orani yeterli mi?</w:t>
      </w:r>
    </w:p>
    <w:p>
      <w:r>
        <w:rPr>
          <w:b/>
          <w:color w:val="2E7D32"/>
          <w:sz w:val="20"/>
        </w:rPr>
        <w:t xml:space="preserve">  2. </w:t>
      </w:r>
      <w:r>
        <w:rPr>
          <w:sz w:val="20"/>
        </w:rPr>
        <w:t>Surucu guncellemeleri zorunlu olmali mi?</w:t>
      </w:r>
    </w:p>
    <w:p>
      <w:r>
        <w:rPr>
          <w:b/>
          <w:color w:val="2E7D32"/>
          <w:sz w:val="20"/>
        </w:rPr>
        <w:t xml:space="preserve">  3. </w:t>
      </w:r>
      <w:r>
        <w:rPr>
          <w:sz w:val="20"/>
        </w:rPr>
        <w:t>Guvenli cikarma gercekten gerekli mi yoksa modern sistemlerde gereksiz mi?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"Donanim Ekleme ve Yonetme"</w:t>
      </w:r>
    </w:p>
    <w:p>
      <w:r>
        <w:rPr>
          <w:b/>
          <w:color w:val="1B2A4A"/>
          <w:sz w:val="20"/>
        </w:rPr>
        <w:t xml:space="preserve">Hedef: </w:t>
      </w:r>
      <w:r>
        <w:rPr>
          <w:sz w:val="20"/>
        </w:rPr>
        <w:t>USB donanim ekleme, kontrol ve cikarma islemlerini uygulamak.</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 USB Takma</w:t>
            </w:r>
          </w:p>
        </w:tc>
        <w:tc>
          <w:tcPr>
            <w:tcW w:type="dxa" w:w="3213"/>
          </w:tcPr>
          <w:p>
            <w:r>
              <w:rPr>
                <w:sz w:val="18"/>
              </w:rPr>
              <w:t>Flash bellegi takin, otomatik taninmayi gozlemleyin</w:t>
            </w:r>
          </w:p>
        </w:tc>
        <w:tc>
          <w:tcPr>
            <w:tcW w:type="dxa" w:w="3213"/>
          </w:tcPr>
          <w:p>
            <w:r>
              <w:rPr>
                <w:sz w:val="18"/>
              </w:rPr>
              <w:t>Aygit taninir ve kullanima hazir</w:t>
            </w:r>
          </w:p>
        </w:tc>
      </w:tr>
      <w:tr>
        <w:tc>
          <w:tcPr>
            <w:tcW w:type="dxa" w:w="3213"/>
          </w:tcPr>
          <w:p>
            <w:r>
              <w:rPr>
                <w:sz w:val="18"/>
              </w:rPr>
              <w:t>2. Surucu Inceleme</w:t>
            </w:r>
          </w:p>
        </w:tc>
        <w:tc>
          <w:tcPr>
            <w:tcW w:type="dxa" w:w="3213"/>
          </w:tcPr>
          <w:p>
            <w:r>
              <w:rPr>
                <w:sz w:val="18"/>
              </w:rPr>
              <w:t>Aygit Yoneticisi nde surucu bilgilerini inceleyin</w:t>
            </w:r>
          </w:p>
        </w:tc>
        <w:tc>
          <w:tcPr>
            <w:tcW w:type="dxa" w:w="3213"/>
          </w:tcPr>
          <w:p>
            <w:r>
              <w:rPr>
                <w:sz w:val="18"/>
              </w:rPr>
              <w:t>Saglayici ve surum bilgisi gorunur</w:t>
            </w:r>
          </w:p>
        </w:tc>
      </w:tr>
      <w:tr>
        <w:tc>
          <w:tcPr>
            <w:tcW w:type="dxa" w:w="3213"/>
          </w:tcPr>
          <w:p>
            <w:r>
              <w:rPr>
                <w:sz w:val="18"/>
              </w:rPr>
              <w:t>3. Devre Disi Birakma</w:t>
            </w:r>
          </w:p>
        </w:tc>
        <w:tc>
          <w:tcPr>
            <w:tcW w:type="dxa" w:w="3213"/>
          </w:tcPr>
          <w:p>
            <w:r>
              <w:rPr>
                <w:sz w:val="18"/>
              </w:rPr>
              <w:t>Aygiti Aygit Yoneticisi nden devre disi birakin</w:t>
            </w:r>
          </w:p>
        </w:tc>
        <w:tc>
          <w:tcPr>
            <w:tcW w:type="dxa" w:w="3213"/>
          </w:tcPr>
          <w:p>
            <w:r>
              <w:rPr>
                <w:sz w:val="18"/>
              </w:rPr>
              <w:t>Aygit calismayi durdurur</w:t>
            </w:r>
          </w:p>
        </w:tc>
      </w:tr>
      <w:tr>
        <w:tc>
          <w:tcPr>
            <w:tcW w:type="dxa" w:w="3213"/>
          </w:tcPr>
          <w:p>
            <w:r>
              <w:rPr>
                <w:sz w:val="18"/>
              </w:rPr>
              <w:t>4. Etkinlestirme</w:t>
            </w:r>
          </w:p>
        </w:tc>
        <w:tc>
          <w:tcPr>
            <w:tcW w:type="dxa" w:w="3213"/>
          </w:tcPr>
          <w:p>
            <w:r>
              <w:rPr>
                <w:sz w:val="18"/>
              </w:rPr>
              <w:t>Tekrar etkinlestirin ve dogrulayin</w:t>
            </w:r>
          </w:p>
        </w:tc>
        <w:tc>
          <w:tcPr>
            <w:tcW w:type="dxa" w:w="3213"/>
          </w:tcPr>
          <w:p>
            <w:r>
              <w:rPr>
                <w:sz w:val="18"/>
              </w:rPr>
              <w:t>Aygit yeniden calisir</w:t>
            </w:r>
          </w:p>
        </w:tc>
      </w:tr>
      <w:tr>
        <w:tc>
          <w:tcPr>
            <w:tcW w:type="dxa" w:w="3213"/>
          </w:tcPr>
          <w:p>
            <w:r>
              <w:rPr>
                <w:sz w:val="18"/>
              </w:rPr>
              <w:t>5. Guvenli Cikarma</w:t>
            </w:r>
          </w:p>
        </w:tc>
        <w:tc>
          <w:tcPr>
            <w:tcW w:type="dxa" w:w="3213"/>
          </w:tcPr>
          <w:p>
            <w:r>
              <w:rPr>
                <w:sz w:val="18"/>
              </w:rPr>
              <w:t>Sistem tepsisinden guvenli cikarma yapin</w:t>
            </w:r>
          </w:p>
        </w:tc>
        <w:tc>
          <w:tcPr>
            <w:tcW w:type="dxa" w:w="3213"/>
          </w:tcPr>
          <w:p>
            <w:r>
              <w:rPr>
                <w:sz w:val="18"/>
              </w:rPr>
              <w:t>Aygit guvenle cikarilir</w:t>
            </w:r>
          </w:p>
        </w:tc>
      </w:tr>
    </w:tbl>
    <w:p/>
    <w:p>
      <w:r>
        <w:rPr>
          <w:b/>
          <w:color w:val="1B2A4A"/>
          <w:sz w:val="20"/>
        </w:rPr>
        <w:t xml:space="preserve">Tamamlanma Kriteri: </w:t>
      </w:r>
      <w:r>
        <w:rPr>
          <w:sz w:val="20"/>
        </w:rPr>
        <w:t>Tum adimlarin hatasiz tamamlanmasi.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"Canli Donanim Ekleme"</w:t>
      </w:r>
    </w:p>
    <w:p>
      <w:r>
        <w:rPr>
          <w:b/>
          <w:color w:val="1B2A4A"/>
          <w:sz w:val="20"/>
        </w:rPr>
        <w:t xml:space="preserve">Eğitmenin Gösterdiği: </w:t>
      </w:r>
      <w:r>
        <w:rPr>
          <w:sz w:val="20"/>
        </w:rPr>
        <w:t>USB aygit takip Aygit Yoneticisi nden surucu bilgilerini ve durum kontrolunu canli gosterir.</w:t>
      </w:r>
    </w:p>
    <w:p>
      <w:r>
        <w:rPr>
          <w:b/>
          <w:color w:val="1B2A4A"/>
          <w:sz w:val="20"/>
        </w:rPr>
        <w:t xml:space="preserve">Öğrencinin Tekrarladığı: </w:t>
      </w:r>
      <w:r>
        <w:rPr>
          <w:sz w:val="20"/>
        </w:rPr>
        <w:t>Kendi USB aygitini takip ayni islemleri tekrarlar.</w:t>
      </w:r>
    </w:p>
    <w:p>
      <w:r>
        <w:rPr>
          <w:b/>
          <w:color w:val="1B2A4A"/>
          <w:sz w:val="20"/>
        </w:rPr>
        <w:t xml:space="preserve">Dikkat Noktaları: </w:t>
      </w:r>
      <w:r>
        <w:rPr>
          <w:sz w:val="20"/>
        </w:rPr>
        <w:t>Kritik sistem aygitlarini (ag, ekran) devre disi birakmayin.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Baslangic</w:t>
            </w:r>
          </w:p>
        </w:tc>
        <w:tc>
          <w:tcPr>
            <w:tcW w:type="dxa" w:w="3213"/>
          </w:tcPr>
          <w:p>
            <w:r>
              <w:rPr>
                <w:sz w:val="18"/>
              </w:rPr>
              <w:t>Aygit Yoneticisi ni acip tum donanim kategorilerini listeleyin</w:t>
            </w:r>
          </w:p>
        </w:tc>
      </w:tr>
      <w:tr>
        <w:tc>
          <w:tcPr>
            <w:tcW w:type="dxa" w:w="3213"/>
          </w:tcPr>
          <w:p>
            <w:r>
              <w:rPr>
                <w:sz w:val="18"/>
              </w:rPr>
              <w:t>2</w:t>
            </w:r>
          </w:p>
        </w:tc>
        <w:tc>
          <w:tcPr>
            <w:tcW w:type="dxa" w:w="3213"/>
          </w:tcPr>
          <w:p>
            <w:r>
              <w:rPr>
                <w:sz w:val="18"/>
              </w:rPr>
              <w:t>Orta</w:t>
            </w:r>
          </w:p>
        </w:tc>
        <w:tc>
          <w:tcPr>
            <w:tcW w:type="dxa" w:w="3213"/>
          </w:tcPr>
          <w:p>
            <w:r>
              <w:rPr>
                <w:sz w:val="18"/>
              </w:rPr>
              <w:t>USB aygit takin, surucu bilgisini inceleyin, guvenle cikarin</w:t>
            </w:r>
          </w:p>
        </w:tc>
      </w:tr>
      <w:tr>
        <w:tc>
          <w:tcPr>
            <w:tcW w:type="dxa" w:w="3213"/>
          </w:tcPr>
          <w:p>
            <w:r>
              <w:rPr>
                <w:sz w:val="18"/>
              </w:rPr>
              <w:t>3</w:t>
            </w:r>
          </w:p>
        </w:tc>
        <w:tc>
          <w:tcPr>
            <w:tcW w:type="dxa" w:w="3213"/>
          </w:tcPr>
          <w:p>
            <w:r>
              <w:rPr>
                <w:sz w:val="18"/>
              </w:rPr>
              <w:t>Ileri</w:t>
            </w:r>
          </w:p>
        </w:tc>
        <w:tc>
          <w:tcPr>
            <w:tcW w:type="dxa" w:w="3213"/>
          </w:tcPr>
          <w:p>
            <w:r>
              <w:rPr>
                <w:sz w:val="18"/>
              </w:rPr>
              <w:t>Bir aygiti devre disi birakip etkinlestirin ve farki gozlemleyin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"Taninmayan Yazici"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Yeni alinan bir USB yazici bilgisayara takildigi halde calismiyor. Aygit Yoneticisi nde sari unlem isareti gorunuyor. Sorunu teshis edip cozun.</w:t>
            </w:r>
          </w:p>
        </w:tc>
      </w:tr>
    </w:tbl>
    <w:p/>
    <w:p>
      <w:r>
        <w:rPr>
          <w:b/>
          <w:color w:val="1B2A4A"/>
          <w:sz w:val="20"/>
        </w:rPr>
        <w:t xml:space="preserve">Beklenen Çıktı: </w:t>
      </w:r>
      <w:r>
        <w:rPr>
          <w:sz w:val="20"/>
        </w:rPr>
        <w:t>Sorun teshis raporu: sari unlem nedeni, surucu yukleme adimlari, dogrulama sonucu.</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Plug and Play, Aygit Yoneticisi, donanim durum simgeleri, guvenli cikarma ve surucu yonetimi konularini ogrendik.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Plug and Play</w:t>
            </w:r>
          </w:p>
        </w:tc>
        <w:tc>
          <w:tcPr>
            <w:tcW w:type="dxa" w:w="4819"/>
            <w:shd w:fill="F5F5F5"/>
          </w:tcPr>
          <w:p>
            <w:r>
              <w:rPr>
                <w:b/>
                <w:color w:val="1B2A4A"/>
                <w:sz w:val="20"/>
              </w:rPr>
              <w:t xml:space="preserve">  Aygit Yoneticisi</w:t>
            </w:r>
          </w:p>
        </w:tc>
      </w:tr>
      <w:tr>
        <w:tc>
          <w:tcPr>
            <w:tcW w:type="dxa" w:w="4819"/>
            <w:shd w:fill="F5F5F5"/>
          </w:tcPr>
          <w:p>
            <w:r>
              <w:rPr>
                <w:b/>
                <w:color w:val="1B2A4A"/>
                <w:sz w:val="20"/>
              </w:rPr>
              <w:t xml:space="preserve">  Sari Unlem</w:t>
            </w:r>
          </w:p>
        </w:tc>
        <w:tc>
          <w:tcPr>
            <w:tcW w:type="dxa" w:w="4819"/>
            <w:shd w:fill="F5F5F5"/>
          </w:tcPr>
          <w:p>
            <w:r>
              <w:rPr>
                <w:b/>
                <w:color w:val="1B2A4A"/>
                <w:sz w:val="20"/>
              </w:rPr>
              <w:t xml:space="preserve">  Surucuye Geri Don</w:t>
            </w:r>
          </w:p>
        </w:tc>
      </w:tr>
      <w:tr>
        <w:tc>
          <w:tcPr>
            <w:tcW w:type="dxa" w:w="4819"/>
            <w:shd w:fill="F5F5F5"/>
          </w:tcPr>
          <w:p>
            <w:r>
              <w:rPr>
                <w:b/>
                <w:color w:val="1B2A4A"/>
                <w:sz w:val="20"/>
              </w:rPr>
              <w:t xml:space="preserve">  Guvenli Cikarma</w:t>
            </w:r>
          </w:p>
        </w:tc>
        <w:tc>
          <w:tcPr>
            <w:tcW w:type="dxa" w:w="4819"/>
            <w:shd w:fill="F5F5F5"/>
          </w:tcPr>
          <w:p>
            <w:r>
              <w:rPr>
                <w:b/>
                <w:color w:val="1B2A4A"/>
                <w:sz w:val="20"/>
              </w:rPr>
              <w:t xml:space="preserve">  Devre Disi Birakma</w:t>
            </w:r>
          </w:p>
        </w:tc>
      </w:tr>
      <w:tr>
        <w:tc>
          <w:tcPr>
            <w:tcW w:type="dxa" w:w="4819"/>
            <w:shd w:fill="F5F5F5"/>
          </w:tcPr>
          <w:p>
            <w:r>
              <w:rPr>
                <w:b/>
                <w:color w:val="1B2A4A"/>
                <w:sz w:val="20"/>
              </w:rPr>
              <w:t xml:space="preserve">  Hot-Swap</w:t>
            </w:r>
          </w:p>
        </w:tc>
        <w:tc>
          <w:tcPr>
            <w:tcW w:type="dxa" w:w="4819"/>
            <w:shd w:fill="F5F5F5"/>
          </w:tcPr>
          <w:p>
            <w:r>
              <w:rPr>
                <w:b/>
                <w:color w:val="1B2A4A"/>
                <w:sz w:val="20"/>
              </w:rPr>
              <w:t xml:space="preserve">  PnP</w:t>
            </w:r>
          </w:p>
        </w:tc>
      </w:tr>
    </w:tbl>
    <w:p/>
    <w:p>
      <w:pPr>
        <w:spacing w:before="200"/>
      </w:pPr>
      <w:r>
        <w:rPr>
          <w:b/>
          <w:color w:val="757575"/>
          <w:sz w:val="24"/>
        </w:rPr>
        <w:t xml:space="preserve">  Bir Sonraki Dersle Köprü</w:t>
      </w:r>
    </w:p>
    <w:p>
      <w:r>
        <w:rPr>
          <w:sz w:val="20"/>
        </w:rPr>
        <w:t>Donanim yonetimini ogrendik; simdi Guvenli Mod ve Sistem Kurtarma konularina geciyoruz.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Gorev: Bilgisayarinizdaki Aygit Yoneticisi ni acin, tum donanim kategorilerini listeleyin ve durumlarini (sorunlu veya sorunsuz) not alin.</w:t>
              <w:br/>
              <w:t>Teslim: Sonraki ders.</w:t>
              <w:br/>
              <w:t>Kriter: Tum kategorilerin eksiksiz listelenmesi.</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USB flash bellek ve fare gibi aygitlari hazirlayin.</w:t>
      </w:r>
    </w:p>
    <w:p>
      <w:pPr>
        <w:pStyle w:val="ListBullet"/>
      </w:pPr>
      <w:r>
        <w:rPr>
          <w:sz w:val="20"/>
        </w:rPr>
        <w:t>Aygit Yoneticisi erisim yollarini test edin.</w:t>
      </w:r>
    </w:p>
    <w:p>
      <w:pPr>
        <w:pStyle w:val="ListBullet"/>
      </w:pPr>
      <w:r>
        <w:rPr>
          <w:sz w:val="20"/>
        </w:rPr>
        <w:t>Devre disi birakma icin kritik olmayan bir aygit belirleyin.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Yonetici yetkisi gerekiyor</w:t>
            </w:r>
          </w:p>
        </w:tc>
        <w:tc>
          <w:tcPr>
            <w:tcW w:type="dxa" w:w="4819"/>
          </w:tcPr>
          <w:p>
            <w:r>
              <w:rPr>
                <w:sz w:val="18"/>
              </w:rPr>
              <w:t>Egitmen hesabiyla erisim saglayin</w:t>
            </w:r>
          </w:p>
        </w:tc>
      </w:tr>
      <w:tr>
        <w:tc>
          <w:tcPr>
            <w:tcW w:type="dxa" w:w="4819"/>
          </w:tcPr>
          <w:p>
            <w:r>
              <w:rPr>
                <w:sz w:val="18"/>
              </w:rPr>
              <w:t>Kritik aygit devre disi birakildi</w:t>
            </w:r>
          </w:p>
        </w:tc>
        <w:tc>
          <w:tcPr>
            <w:tcW w:type="dxa" w:w="4819"/>
          </w:tcPr>
          <w:p>
            <w:r>
              <w:rPr>
                <w:sz w:val="18"/>
              </w:rPr>
              <w:t>Hemen etkinlestirmeyi gosterin</w:t>
            </w:r>
          </w:p>
        </w:tc>
      </w:tr>
      <w:tr>
        <w:tc>
          <w:tcPr>
            <w:tcW w:type="dxa" w:w="4819"/>
          </w:tcPr>
          <w:p>
            <w:r>
              <w:rPr>
                <w:sz w:val="18"/>
              </w:rPr>
              <w:t>PnP calismayan aygit</w:t>
            </w:r>
          </w:p>
        </w:tc>
        <w:tc>
          <w:tcPr>
            <w:tcW w:type="dxa" w:w="4819"/>
          </w:tcPr>
          <w:p>
            <w:r>
              <w:rPr>
                <w:sz w:val="18"/>
              </w:rPr>
              <w:t>Manuel surucu yukleme adimlarini gosterin</w:t>
            </w:r>
          </w:p>
        </w:tc>
      </w:tr>
    </w:tbl>
    <w:p/>
    <w:p>
      <w:r>
        <w:rPr>
          <w:b/>
          <w:color w:val="1B2A4A"/>
          <w:sz w:val="20"/>
        </w:rPr>
        <w:t xml:space="preserve">Zaman Yönetimi: </w:t>
      </w:r>
      <w:r>
        <w:rPr>
          <w:sz w:val="20"/>
        </w:rPr>
        <w:t>Teori %25, Uygulama %75.</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USB aygit yoksa Aygit Yoneticisi ekran goruntuleriyle inceleme yapilabilir.</w:t>
            </w:r>
          </w:p>
        </w:tc>
      </w:tr>
    </w:tbl>
    <w:p/>
    <w:p>
      <w:r>
        <w:br w:type="page"/>
      </w:r>
    </w:p>
    <w:p>
      <w:pPr>
        <w:jc w:val="center"/>
      </w:pPr>
      <w:r>
        <w:rPr>
          <w:b/>
          <w:color w:val="1B2A4A"/>
          <w:sz w:val="36"/>
        </w:rPr>
        <w:t>━━━  44. SAAT  ━━━</w:t>
      </w:r>
    </w:p>
    <w:p>
      <w:pPr>
        <w:jc w:val="center"/>
      </w:pPr>
      <w:r>
        <w:rPr>
          <w:color w:val="2C6FAD"/>
          <w:sz w:val="32"/>
        </w:rPr>
        <w:t>Guvenli Mod ve Sistem Kurtarma</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Guvenli Mod seceneklerini ve sistem kurtarma araclarini kavrayarak uygular.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1.E.4.1</w:t>
            </w:r>
          </w:p>
        </w:tc>
        <w:tc>
          <w:tcPr>
            <w:tcW w:type="dxa" w:w="3213"/>
          </w:tcPr>
          <w:p>
            <w:r>
              <w:rPr>
                <w:sz w:val="18"/>
              </w:rPr>
              <w:t>Bilgisayari Guvenli Mod secenekleriyle baslatir.</w:t>
            </w:r>
          </w:p>
        </w:tc>
        <w:tc>
          <w:tcPr>
            <w:tcW w:type="dxa" w:w="3213"/>
          </w:tcPr>
          <w:p>
            <w:r>
              <w:rPr>
                <w:sz w:val="18"/>
              </w:rPr>
              <w:t>Uygulama</w:t>
            </w:r>
          </w:p>
        </w:tc>
      </w:tr>
      <w:tr>
        <w:tc>
          <w:tcPr>
            <w:tcW w:type="dxa" w:w="3213"/>
          </w:tcPr>
          <w:p>
            <w:r>
              <w:rPr>
                <w:sz w:val="18"/>
              </w:rPr>
              <w:t>1.E.4.2</w:t>
            </w:r>
          </w:p>
        </w:tc>
        <w:tc>
          <w:tcPr>
            <w:tcW w:type="dxa" w:w="3213"/>
          </w:tcPr>
          <w:p>
            <w:r>
              <w:rPr>
                <w:sz w:val="18"/>
              </w:rPr>
              <w:t>Sistem Geri Yukleme noktalarini ve kullanim amaclarini aciklar.</w:t>
            </w:r>
          </w:p>
        </w:tc>
        <w:tc>
          <w:tcPr>
            <w:tcW w:type="dxa" w:w="3213"/>
          </w:tcPr>
          <w:p>
            <w:r>
              <w:rPr>
                <w:sz w:val="18"/>
              </w:rPr>
              <w:t>Anlama</w:t>
            </w:r>
          </w:p>
        </w:tc>
      </w:tr>
      <w:tr>
        <w:tc>
          <w:tcPr>
            <w:tcW w:type="dxa" w:w="3213"/>
          </w:tcPr>
          <w:p>
            <w:r>
              <w:rPr>
                <w:sz w:val="18"/>
              </w:rPr>
              <w:t>1.E.4.3</w:t>
            </w:r>
          </w:p>
        </w:tc>
        <w:tc>
          <w:tcPr>
            <w:tcW w:type="dxa" w:w="3213"/>
          </w:tcPr>
          <w:p>
            <w:r>
              <w:rPr>
                <w:sz w:val="18"/>
              </w:rPr>
              <w:t>Baslangic onarimlari ve sistem kurtarma araclarini analiz eder.</w:t>
            </w:r>
          </w:p>
        </w:tc>
        <w:tc>
          <w:tcPr>
            <w:tcW w:type="dxa" w:w="3213"/>
          </w:tcPr>
          <w:p>
            <w:r>
              <w:rPr>
                <w:sz w:val="18"/>
              </w:rPr>
              <w:t>Analiz</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Isletim sistemi acilis surecini ve temel sistem bilesenlerini bilmek.</w:t>
      </w:r>
    </w:p>
    <w:p>
      <w:pPr>
        <w:spacing w:before="200"/>
      </w:pPr>
      <w:r>
        <w:rPr>
          <w:b/>
          <w:color w:val="757575"/>
          <w:sz w:val="24"/>
        </w:rPr>
        <w:t xml:space="preserve">  Öğrencinin Bilmesi Gerekenler</w:t>
      </w:r>
    </w:p>
    <w:p>
      <w:pPr>
        <w:pStyle w:val="ListBullet"/>
      </w:pPr>
      <w:r>
        <w:rPr>
          <w:sz w:val="20"/>
        </w:rPr>
        <w:t>Isletim sisteminin acilis asamalarini.</w:t>
      </w:r>
    </w:p>
    <w:p>
      <w:pPr>
        <w:pStyle w:val="ListBullet"/>
      </w:pPr>
      <w:r>
        <w:rPr>
          <w:sz w:val="20"/>
        </w:rPr>
        <w:t>Surucilerin sistem baslangicindaki rolunu.</w:t>
      </w:r>
    </w:p>
    <w:p>
      <w:pPr>
        <w:pStyle w:val="ListBullet"/>
      </w:pPr>
      <w:r>
        <w:rPr>
          <w:sz w:val="20"/>
        </w:rPr>
        <w:t>Temel sorun giderme yaklasimlarini.</w:t>
      </w:r>
    </w:p>
    <w:p>
      <w:pPr>
        <w:spacing w:before="200"/>
      </w:pPr>
      <w:r>
        <w:rPr>
          <w:b/>
          <w:color w:val="757575"/>
          <w:sz w:val="24"/>
        </w:rPr>
        <w:t xml:space="preserve">  Olası Kavram Yanılgıları</w:t>
      </w:r>
    </w:p>
    <w:p>
      <w:pPr>
        <w:pStyle w:val="ListBullet"/>
      </w:pPr>
      <w:r>
        <w:rPr>
          <w:sz w:val="20"/>
        </w:rPr>
        <w:t>Guvenli Mod un sadece virus temizlemek icin kullanildigi sanilmasi.</w:t>
      </w:r>
    </w:p>
    <w:p>
      <w:pPr>
        <w:pStyle w:val="ListBullet"/>
      </w:pPr>
      <w:r>
        <w:rPr>
          <w:sz w:val="20"/>
        </w:rPr>
        <w:t>Sistem Geri Yukleme nin kisisel dosyalari sildigi dusuncesi.</w:t>
      </w:r>
    </w:p>
    <w:p>
      <w:pPr>
        <w:pStyle w:val="ListBullet"/>
      </w:pPr>
      <w:r>
        <w:rPr>
          <w:sz w:val="20"/>
        </w:rPr>
        <w:t>Guvenli Mod da internet kullanilamayacagi yanilgisi (Ag ile Guvenli Mod).</w:t>
      </w:r>
    </w:p>
    <w:p>
      <w:pPr>
        <w:spacing w:before="200"/>
      </w:pPr>
      <w:r>
        <w:rPr>
          <w:b/>
          <w:color w:val="757575"/>
          <w:sz w:val="24"/>
        </w:rPr>
        <w:t xml:space="preserve">  Hazırlık Materyalleri</w:t>
      </w:r>
    </w:p>
    <w:p>
      <w:pPr>
        <w:pStyle w:val="ListBullet"/>
      </w:pPr>
      <w:r>
        <w:rPr>
          <w:sz w:val="20"/>
        </w:rPr>
        <w:t>Bilgisayar (yeniden baslatma izni)</w:t>
      </w:r>
    </w:p>
    <w:p>
      <w:pPr>
        <w:pStyle w:val="ListBullet"/>
      </w:pPr>
      <w:r>
        <w:rPr>
          <w:sz w:val="20"/>
        </w:rPr>
        <w:t>Sistem Geri Yukleme araci</w:t>
      </w:r>
    </w:p>
    <w:p>
      <w:pPr>
        <w:pStyle w:val="ListBullet"/>
      </w:pPr>
      <w:r>
        <w:rPr>
          <w:sz w:val="20"/>
        </w:rPr>
        <w:t>Gelismis Baslangic Secenekleri ekrani</w:t>
      </w:r>
    </w:p>
    <w:p>
      <w:pPr>
        <w:pStyle w:val="ListBullet"/>
      </w:pPr>
      <w:r>
        <w:rPr>
          <w:sz w:val="20"/>
        </w:rPr>
        <w:t>Calisma yapragii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"Bilgisayariniz bir hata nedeniyle normal sekilde acilmiyor. Icindeki onemli dosyalariniza ulasmak icin sistemi en temel haliyle nasil ayaga kaldirirsiniz?"</w:t>
      </w:r>
    </w:p>
    <w:p>
      <w:r>
        <w:rPr>
          <w:b/>
          <w:color w:val="1B2A4A"/>
          <w:sz w:val="20"/>
        </w:rPr>
        <w:t xml:space="preserve">Günlük Hayat Bağlantısı: </w:t>
      </w:r>
      <w:r>
        <w:rPr>
          <w:sz w:val="20"/>
        </w:rPr>
        <w:t>Bir aracin motorunda sorun varsa onu en yavas viteste bile surabilirsiniz. Guvenli Mod da bilgisayarin en yavas vitesidir.</w:t>
      </w:r>
    </w:p>
    <w:p>
      <w:pPr>
        <w:spacing w:before="200"/>
      </w:pPr>
      <w:r>
        <w:rPr>
          <w:b/>
          <w:color w:val="2C6FAD"/>
          <w:sz w:val="24"/>
        </w:rPr>
        <w:t xml:space="preserve">  Ön Bilgi Yoklama Soruları</w:t>
      </w:r>
    </w:p>
    <w:p>
      <w:r>
        <w:rPr>
          <w:b/>
          <w:color w:val="2C6FAD"/>
          <w:sz w:val="20"/>
        </w:rPr>
        <w:t xml:space="preserve">  1. </w:t>
      </w:r>
      <w:r>
        <w:rPr>
          <w:sz w:val="20"/>
        </w:rPr>
        <w:t>Guvenli Mod nedir?</w:t>
      </w:r>
    </w:p>
    <w:p>
      <w:r>
        <w:rPr>
          <w:b/>
          <w:color w:val="2C6FAD"/>
          <w:sz w:val="20"/>
        </w:rPr>
        <w:t xml:space="preserve">  2. </w:t>
      </w:r>
      <w:r>
        <w:rPr>
          <w:sz w:val="20"/>
        </w:rPr>
        <w:t>Bilgisayar acilmazsa ne yaparsiniz?</w:t>
      </w:r>
    </w:p>
    <w:p>
      <w:r>
        <w:rPr>
          <w:b/>
          <w:color w:val="2C6FAD"/>
          <w:sz w:val="20"/>
        </w:rPr>
        <w:t xml:space="preserve">  3. </w:t>
      </w:r>
      <w:r>
        <w:rPr>
          <w:sz w:val="20"/>
        </w:rPr>
        <w:t>Sistem Geri Yukleme ne ise yarar?</w:t>
      </w:r>
    </w:p>
    <w:p>
      <w:pPr>
        <w:spacing w:before="200"/>
      </w:pPr>
      <w:r>
        <w:rPr>
          <w:b/>
          <w:color w:val="2C6FAD"/>
          <w:sz w:val="24"/>
        </w:rPr>
        <w:t xml:space="preserve">  Motivasyon Etkinliği: "Mavi Ekran Senaryosu"</w:t>
      </w:r>
    </w:p>
    <w:p>
      <w:r>
        <w:rPr>
          <w:b/>
          <w:color w:val="1B2A4A"/>
          <w:sz w:val="20"/>
        </w:rPr>
        <w:t xml:space="preserve">Açıklama: </w:t>
      </w:r>
      <w:r>
        <w:rPr>
          <w:sz w:val="20"/>
        </w:rPr>
        <w:t>Mavi ekran hatasi alan bir bilgisayar senaryosu uzerinden kurtarma yontemlerini tartisma.</w:t>
      </w:r>
    </w:p>
    <w:p>
      <w:r>
        <w:rPr>
          <w:b/>
          <w:color w:val="1B2A4A"/>
          <w:sz w:val="20"/>
        </w:rPr>
        <w:t xml:space="preserve">Yönerge: </w:t>
      </w:r>
      <w:r>
        <w:rPr>
          <w:sz w:val="20"/>
        </w:rPr>
        <w:t>Egitmen mavi ekran hatasi gorseli gosterir ve ogrencilerle kurtarma yontemlerini tartisir.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Bilgisayariniz acilirken surekli mavi ekran veriyor. Normal modda acilmiyor. Ne yapabilirsiniz?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"Gelismis Baslangic Menusu Kesfetme"</w:t>
      </w:r>
    </w:p>
    <w:p>
      <w:r>
        <w:rPr>
          <w:b/>
          <w:color w:val="1B2A4A"/>
          <w:sz w:val="20"/>
        </w:rPr>
        <w:t xml:space="preserve">Türü: </w:t>
      </w:r>
      <w:r>
        <w:rPr>
          <w:sz w:val="20"/>
        </w:rPr>
        <w:t>Rehberli Uygulamali Calisma</w:t>
      </w:r>
    </w:p>
    <w:p>
      <w:r>
        <w:rPr>
          <w:b/>
          <w:color w:val="1B2A4A"/>
          <w:sz w:val="20"/>
        </w:rPr>
        <w:t xml:space="preserve">Amacı: </w:t>
      </w:r>
      <w:r>
        <w:rPr>
          <w:sz w:val="20"/>
        </w:rPr>
        <w:t>Gelismis Baslangic seceneklerine ulasma ve Guvenli Mod u deneyimleme.</w:t>
      </w:r>
    </w:p>
    <w:p>
      <w:r>
        <w:rPr>
          <w:b/>
          <w:color w:val="1B2A4A"/>
          <w:sz w:val="20"/>
        </w:rPr>
        <w:t xml:space="preserve">Malzemeler: </w:t>
      </w:r>
      <w:r>
        <w:rPr>
          <w:sz w:val="20"/>
        </w:rPr>
        <w:t>Bilgisayar (yeniden baslatma izni), Gelismis Baslangic ekrani, calisma yapragii</w:t>
      </w:r>
    </w:p>
    <w:p>
      <w:pPr>
        <w:spacing w:before="200"/>
      </w:pPr>
      <w:r>
        <w:rPr>
          <w:b/>
          <w:color w:val="007A7A"/>
          <w:sz w:val="24"/>
        </w:rPr>
        <w:t xml:space="preserve">  Yönerge Adımları</w:t>
      </w:r>
    </w:p>
    <w:p>
      <w:r>
        <w:rPr>
          <w:b/>
          <w:color w:val="007A7A"/>
          <w:sz w:val="20"/>
        </w:rPr>
        <w:t xml:space="preserve">  1. </w:t>
      </w:r>
      <w:r>
        <w:rPr>
          <w:sz w:val="20"/>
        </w:rPr>
        <w:t>Ayarlar &gt; Guncellestirme ve Guvenlik &gt; Kurtarma yolunu izleyin.</w:t>
      </w:r>
    </w:p>
    <w:p>
      <w:r>
        <w:rPr>
          <w:b/>
          <w:color w:val="007A7A"/>
          <w:sz w:val="20"/>
        </w:rPr>
        <w:t xml:space="preserve">  2. </w:t>
      </w:r>
      <w:r>
        <w:rPr>
          <w:sz w:val="20"/>
        </w:rPr>
        <w:t>Gelismis Baslangic secenegini tiklayarak yeniden baslatin.</w:t>
      </w:r>
    </w:p>
    <w:p>
      <w:r>
        <w:rPr>
          <w:b/>
          <w:color w:val="007A7A"/>
          <w:sz w:val="20"/>
        </w:rPr>
        <w:t xml:space="preserve">  3. </w:t>
      </w:r>
      <w:r>
        <w:rPr>
          <w:sz w:val="20"/>
        </w:rPr>
        <w:t>Sorun Gider &gt; Gelismis Secenekler menusunu inceleyin.</w:t>
      </w:r>
    </w:p>
    <w:p>
      <w:r>
        <w:rPr>
          <w:b/>
          <w:color w:val="007A7A"/>
          <w:sz w:val="20"/>
        </w:rPr>
        <w:t xml:space="preserve">  4. </w:t>
      </w:r>
      <w:r>
        <w:rPr>
          <w:sz w:val="20"/>
        </w:rPr>
        <w:t>Baslangic Ayarlari ndan Guvenli Mod u secin.</w:t>
      </w:r>
    </w:p>
    <w:p>
      <w:r>
        <w:rPr>
          <w:b/>
          <w:color w:val="007A7A"/>
          <w:sz w:val="20"/>
        </w:rPr>
        <w:t xml:space="preserve">  5. </w:t>
      </w:r>
      <w:r>
        <w:rPr>
          <w:sz w:val="20"/>
        </w:rPr>
        <w:t>Guvenli Mod da masaustunu inceleyip farklari not edin.</w:t>
      </w:r>
    </w:p>
    <w:p>
      <w:r>
        <w:rPr>
          <w:b/>
          <w:color w:val="1B2A4A"/>
          <w:sz w:val="20"/>
        </w:rPr>
        <w:t xml:space="preserve">Öğrenci Rolü: </w:t>
      </w:r>
      <w:r>
        <w:rPr>
          <w:sz w:val="20"/>
        </w:rPr>
        <w:t>Sistem kurtarma uzmani: Guvenli Mod a giris yapan ve farklari raporlayan</w:t>
      </w:r>
    </w:p>
    <w:p>
      <w:r>
        <w:rPr>
          <w:b/>
          <w:color w:val="1B2A4A"/>
          <w:sz w:val="20"/>
        </w:rPr>
        <w:t xml:space="preserve">Öğretmen Rolü: </w:t>
      </w:r>
      <w:r>
        <w:rPr>
          <w:sz w:val="20"/>
        </w:rPr>
        <w:t>Yeniden baslatma surecinde rehberlik eder ve guvenligi saglar</w:t>
      </w:r>
    </w:p>
    <w:p>
      <w:r>
        <w:rPr>
          <w:b/>
          <w:color w:val="1B2A4A"/>
          <w:sz w:val="20"/>
        </w:rPr>
        <w:t xml:space="preserve">Beklenen Ürün: </w:t>
      </w:r>
      <w:r>
        <w:rPr>
          <w:sz w:val="20"/>
        </w:rPr>
        <w:t>Guvenli Mod Deneyim Raporu</w:t>
      </w:r>
    </w:p>
    <w:p>
      <w:pPr>
        <w:spacing w:before="200"/>
      </w:pPr>
      <w:r>
        <w:rPr>
          <w:b/>
          <w:color w:val="007A7A"/>
          <w:sz w:val="24"/>
        </w:rPr>
        <w:t xml:space="preserve">  Araştırma Soruları</w:t>
      </w:r>
    </w:p>
    <w:p>
      <w:r>
        <w:rPr>
          <w:b/>
          <w:color w:val="007A7A"/>
          <w:sz w:val="20"/>
        </w:rPr>
        <w:t xml:space="preserve">  1. </w:t>
      </w:r>
      <w:r>
        <w:rPr>
          <w:sz w:val="20"/>
        </w:rPr>
        <w:t>Komut satirindan Guvenli Mod a nasil girilir (bcdedit)?</w:t>
      </w:r>
    </w:p>
    <w:p>
      <w:r>
        <w:rPr>
          <w:b/>
          <w:color w:val="007A7A"/>
          <w:sz w:val="20"/>
        </w:rPr>
        <w:t xml:space="preserve">  2. </w:t>
      </w:r>
      <w:r>
        <w:rPr>
          <w:sz w:val="20"/>
        </w:rPr>
        <w:t>WinRE (Windows Recovery Environment) nedir?</w:t>
      </w:r>
    </w:p>
    <w:p>
      <w:r>
        <w:rPr>
          <w:b/>
          <w:color w:val="007A7A"/>
          <w:sz w:val="20"/>
        </w:rPr>
        <w:t xml:space="preserve">  3. </w:t>
      </w:r>
      <w:r>
        <w:rPr>
          <w:sz w:val="20"/>
        </w:rPr>
        <w:t>Linux te tek kullanici modu (single user mode) nedir?</w:t>
      </w:r>
    </w:p>
    <w:p>
      <w:r>
        <w:rPr>
          <w:b/>
          <w:color w:val="1B2A4A"/>
          <w:sz w:val="20"/>
        </w:rPr>
        <w:t xml:space="preserve">Grupla Çalışma Kuralları: </w:t>
      </w:r>
      <w:r>
        <w:rPr>
          <w:sz w:val="20"/>
        </w:rPr>
        <w:t>Yeniden baslatma oncesi tum calismalari kaydedin.</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Guvenli Mod</w:t>
            </w:r>
          </w:p>
        </w:tc>
        <w:tc>
          <w:tcPr>
            <w:tcW w:type="dxa" w:w="2409"/>
          </w:tcPr>
          <w:p>
            <w:r>
              <w:rPr>
                <w:sz w:val="18"/>
              </w:rPr>
              <w:t>Isletim sisteminin yalnizca temel surucu ve hizmetlerle baslatildigi tanilama modu</w:t>
            </w:r>
          </w:p>
        </w:tc>
        <w:tc>
          <w:tcPr>
            <w:tcW w:type="dxa" w:w="2409"/>
          </w:tcPr>
          <w:p>
            <w:r>
              <w:rPr>
                <w:sz w:val="18"/>
              </w:rPr>
              <w:t>F8 tusu veya Gelismis Baslangic</w:t>
            </w:r>
          </w:p>
        </w:tc>
        <w:tc>
          <w:tcPr>
            <w:tcW w:type="dxa" w:w="2409"/>
          </w:tcPr>
          <w:p>
            <w:r>
              <w:rPr>
                <w:sz w:val="18"/>
              </w:rPr>
              <w:t>Guvenli Mod masaustu gorseli</w:t>
            </w:r>
          </w:p>
        </w:tc>
      </w:tr>
      <w:tr>
        <w:tc>
          <w:tcPr>
            <w:tcW w:type="dxa" w:w="2409"/>
          </w:tcPr>
          <w:p>
            <w:r>
              <w:rPr>
                <w:sz w:val="18"/>
              </w:rPr>
              <w:t>Guvenli Mod Turleri</w:t>
            </w:r>
          </w:p>
        </w:tc>
        <w:tc>
          <w:tcPr>
            <w:tcW w:type="dxa" w:w="2409"/>
          </w:tcPr>
          <w:p>
            <w:r>
              <w:rPr>
                <w:sz w:val="18"/>
              </w:rPr>
              <w:t>Normal, Ag ile (internet erisimi), Komut Istemi ile Guvenli Mod</w:t>
            </w:r>
          </w:p>
        </w:tc>
        <w:tc>
          <w:tcPr>
            <w:tcW w:type="dxa" w:w="2409"/>
          </w:tcPr>
          <w:p>
            <w:r>
              <w:rPr>
                <w:sz w:val="18"/>
              </w:rPr>
              <w:t>Ag ile Guvenli Mod: surucu indirmek icin</w:t>
            </w:r>
          </w:p>
        </w:tc>
        <w:tc>
          <w:tcPr>
            <w:tcW w:type="dxa" w:w="2409"/>
          </w:tcPr>
          <w:p>
            <w:r>
              <w:rPr>
                <w:sz w:val="18"/>
              </w:rPr>
              <w:t>Secim ekrani gorseli</w:t>
            </w:r>
          </w:p>
        </w:tc>
      </w:tr>
      <w:tr>
        <w:tc>
          <w:tcPr>
            <w:tcW w:type="dxa" w:w="2409"/>
          </w:tcPr>
          <w:p>
            <w:r>
              <w:rPr>
                <w:sz w:val="18"/>
              </w:rPr>
              <w:t>Sistem Geri Yukleme</w:t>
            </w:r>
          </w:p>
        </w:tc>
        <w:tc>
          <w:tcPr>
            <w:tcW w:type="dxa" w:w="2409"/>
          </w:tcPr>
          <w:p>
            <w:r>
              <w:rPr>
                <w:sz w:val="18"/>
              </w:rPr>
              <w:t>Sistemi onceki tarihteki durumuna dondurir; kisisel dosyalari silmez</w:t>
            </w:r>
          </w:p>
        </w:tc>
        <w:tc>
          <w:tcPr>
            <w:tcW w:type="dxa" w:w="2409"/>
          </w:tcPr>
          <w:p>
            <w:r>
              <w:rPr>
                <w:sz w:val="18"/>
              </w:rPr>
              <w:t>Program yuklemesi oncesi geri yukleme noktasi</w:t>
            </w:r>
          </w:p>
        </w:tc>
        <w:tc>
          <w:tcPr>
            <w:tcW w:type="dxa" w:w="2409"/>
          </w:tcPr>
          <w:p>
            <w:r>
              <w:rPr>
                <w:sz w:val="18"/>
              </w:rPr>
              <w:t>Geri Yukleme sihirbazi</w:t>
            </w:r>
          </w:p>
        </w:tc>
      </w:tr>
      <w:tr>
        <w:tc>
          <w:tcPr>
            <w:tcW w:type="dxa" w:w="2409"/>
          </w:tcPr>
          <w:p>
            <w:r>
              <w:rPr>
                <w:sz w:val="18"/>
              </w:rPr>
              <w:t>Baslangic Onarimi</w:t>
            </w:r>
          </w:p>
        </w:tc>
        <w:tc>
          <w:tcPr>
            <w:tcW w:type="dxa" w:w="2409"/>
          </w:tcPr>
          <w:p>
            <w:r>
              <w:rPr>
                <w:sz w:val="18"/>
              </w:rPr>
              <w:t>Acilis sorunlarini otomatik teshis edip onaran arac</w:t>
            </w:r>
          </w:p>
        </w:tc>
        <w:tc>
          <w:tcPr>
            <w:tcW w:type="dxa" w:w="2409"/>
          </w:tcPr>
          <w:p>
            <w:r>
              <w:rPr>
                <w:sz w:val="18"/>
              </w:rPr>
              <w:t>Dongusel yeniden baslatma sorunu</w:t>
            </w:r>
          </w:p>
        </w:tc>
        <w:tc>
          <w:tcPr>
            <w:tcW w:type="dxa" w:w="2409"/>
          </w:tcPr>
          <w:p>
            <w:r>
              <w:rPr>
                <w:sz w:val="18"/>
              </w:rPr>
              <w:t>Onarim ekrani gorseli</w:t>
            </w:r>
          </w:p>
        </w:tc>
      </w:tr>
      <w:tr>
        <w:tc>
          <w:tcPr>
            <w:tcW w:type="dxa" w:w="2409"/>
          </w:tcPr>
          <w:p>
            <w:r>
              <w:rPr>
                <w:sz w:val="18"/>
              </w:rPr>
              <w:t>Geri Yukleme Noktasi</w:t>
            </w:r>
          </w:p>
        </w:tc>
        <w:tc>
          <w:tcPr>
            <w:tcW w:type="dxa" w:w="2409"/>
          </w:tcPr>
          <w:p>
            <w:r>
              <w:rPr>
                <w:sz w:val="18"/>
              </w:rPr>
              <w:t>Sistemin belirli bir andaki durumunun kaydedildigi anllik goruntu</w:t>
            </w:r>
          </w:p>
        </w:tc>
        <w:tc>
          <w:tcPr>
            <w:tcW w:type="dxa" w:w="2409"/>
          </w:tcPr>
          <w:p>
            <w:r>
              <w:rPr>
                <w:sz w:val="18"/>
              </w:rPr>
              <w:t>Windows Update oncesi otomatik olusturulur</w:t>
            </w:r>
          </w:p>
        </w:tc>
        <w:tc>
          <w:tcPr>
            <w:tcW w:type="dxa" w:w="2409"/>
          </w:tcPr>
          <w:p>
            <w:r>
              <w:rPr>
                <w:sz w:val="18"/>
              </w:rPr>
              <w:t>Geri yukleme noktalari listesi</w:t>
            </w:r>
          </w:p>
        </w:tc>
      </w:tr>
    </w:tbl>
    <w:p/>
    <w:p>
      <w:pPr>
        <w:spacing w:before="200"/>
      </w:pPr>
      <w:r>
        <w:rPr>
          <w:b/>
          <w:color w:val="E65C00"/>
          <w:sz w:val="24"/>
        </w:rPr>
        <w:t xml:space="preserve">  Konu Anlatımı</w:t>
      </w:r>
    </w:p>
    <w:p>
      <w:r>
        <w:rPr>
          <w:sz w:val="20"/>
        </w:rPr>
        <w:t>Guvenli Mod, isletim sisteminin yalnizca en temel suruculer ve hizmetlerle baslatildigi ozel bir tanilama modudur. Bu modda ekran dusuk cozunurluktur, ses calismaz, ag baglantisi olmayabilir. Amaci: normal modda sorun yaratan yazilim veya surucuyu teshis etmektir. Eger Guvenli Mod da sorun yoksa, sorunun 3. parti bir yazilim veya surucuden kaynaklandigi anlasilir.</w:t>
      </w:r>
    </w:p>
    <w:p>
      <w:r>
        <w:rPr>
          <w:sz w:val="20"/>
        </w:rPr>
        <w:t>Guvenli Mod un uc turu vardir: 1) Normal Guvenli Mod (internet yok, en temel surucler), 2) Ag ile Guvenli Mod (ag surucusu yuklenir, internete erisilebilir - surucu indirmek icin ideal), 3) Komut Istemi ile Guvenli Mod (sadece komut satirii, grafik arayuz yok - ileri duzey kullanicilar icin).</w:t>
      </w:r>
    </w:p>
    <w:p>
      <w:r>
        <w:rPr>
          <w:sz w:val="20"/>
        </w:rPr>
        <w:t>Sistem Geri Yukleme, Windows un belirli anlardaki sistem durumunu kaydettigi geri yukleme noktalarini kullanarak sistemi onceki bir tarihe dondurebilir. Onemli: Bu islem kisisel dosyalari (belgeler, fotograflar) silmez; yalnizca sistem dosyalarini, kayit defterini ve yuklu programlari etkiler. Geri yukleme noktalari Windows Update, program yukleme gibi onemli degisikliklerden once otomatik olusturulur.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Mavi Ekran Cozumu</w:t>
            </w:r>
          </w:p>
        </w:tc>
        <w:tc>
          <w:tcPr>
            <w:tcW w:type="dxa" w:w="3213"/>
          </w:tcPr>
          <w:p>
            <w:r>
              <w:rPr>
                <w:sz w:val="18"/>
              </w:rPr>
              <w:t>Normal modda mavi ekran -&gt; Guvenli Mod da acma -&gt; sorunlu surucuyu kaldirma</w:t>
            </w:r>
          </w:p>
        </w:tc>
        <w:tc>
          <w:tcPr>
            <w:tcW w:type="dxa" w:w="3213"/>
          </w:tcPr>
          <w:p>
            <w:r>
              <w:rPr>
                <w:sz w:val="18"/>
              </w:rPr>
              <w:t>Surucu kaynakli sorun teshisi</w:t>
            </w:r>
          </w:p>
        </w:tc>
      </w:tr>
      <w:tr>
        <w:tc>
          <w:tcPr>
            <w:tcW w:type="dxa" w:w="3213"/>
          </w:tcPr>
          <w:p>
            <w:r>
              <w:rPr>
                <w:sz w:val="18"/>
              </w:rPr>
              <w:t>Virus Temizleme</w:t>
            </w:r>
          </w:p>
        </w:tc>
        <w:tc>
          <w:tcPr>
            <w:tcW w:type="dxa" w:w="3213"/>
          </w:tcPr>
          <w:p>
            <w:r>
              <w:rPr>
                <w:sz w:val="18"/>
              </w:rPr>
              <w:t>Normal modda calisan virus -&gt; Guvenli Mod da antivirus taramasi</w:t>
            </w:r>
          </w:p>
        </w:tc>
        <w:tc>
          <w:tcPr>
            <w:tcW w:type="dxa" w:w="3213"/>
          </w:tcPr>
          <w:p>
            <w:r>
              <w:rPr>
                <w:sz w:val="18"/>
              </w:rPr>
              <w:t>Kotu amacli yazilim pasif hale gelir</w:t>
            </w:r>
          </w:p>
        </w:tc>
      </w:tr>
      <w:tr>
        <w:tc>
          <w:tcPr>
            <w:tcW w:type="dxa" w:w="3213"/>
          </w:tcPr>
          <w:p>
            <w:r>
              <w:rPr>
                <w:sz w:val="18"/>
              </w:rPr>
              <w:t>Sistem Geri Yukleme</w:t>
            </w:r>
          </w:p>
        </w:tc>
        <w:tc>
          <w:tcPr>
            <w:tcW w:type="dxa" w:w="3213"/>
          </w:tcPr>
          <w:p>
            <w:r>
              <w:rPr>
                <w:sz w:val="18"/>
              </w:rPr>
              <w:t>Yanlis program yuklemesi sonrasi sistemi 2 gun oncesine dondurme</w:t>
            </w:r>
          </w:p>
        </w:tc>
        <w:tc>
          <w:tcPr>
            <w:tcW w:type="dxa" w:w="3213"/>
          </w:tcPr>
          <w:p>
            <w:r>
              <w:rPr>
                <w:sz w:val="18"/>
              </w:rPr>
              <w:t>Program kaynakli sorun cozumu</w:t>
            </w:r>
          </w:p>
        </w:tc>
      </w:tr>
      <w:tr>
        <w:tc>
          <w:tcPr>
            <w:tcW w:type="dxa" w:w="3213"/>
          </w:tcPr>
          <w:p>
            <w:r>
              <w:rPr>
                <w:sz w:val="18"/>
              </w:rPr>
              <w:t>Baslangic Onarimi</w:t>
            </w:r>
          </w:p>
        </w:tc>
        <w:tc>
          <w:tcPr>
            <w:tcW w:type="dxa" w:w="3213"/>
          </w:tcPr>
          <w:p>
            <w:r>
              <w:rPr>
                <w:sz w:val="18"/>
              </w:rPr>
              <w:t>Dongusel yeniden baslatma -&gt; otomatik onarim araci</w:t>
            </w:r>
          </w:p>
        </w:tc>
        <w:tc>
          <w:tcPr>
            <w:tcW w:type="dxa" w:w="3213"/>
          </w:tcPr>
          <w:p>
            <w:r>
              <w:rPr>
                <w:sz w:val="18"/>
              </w:rPr>
              <w:t>Acilis dosyalari bozulmus</w:t>
            </w:r>
          </w:p>
        </w:tc>
      </w:tr>
    </w:tbl>
    <w:p/>
    <w:p>
      <w:pPr>
        <w:spacing w:before="200"/>
      </w:pPr>
      <w:r>
        <w:rPr>
          <w:b/>
          <w:color w:val="E65C00"/>
          <w:sz w:val="24"/>
        </w:rPr>
        <w:t xml:space="preserve">  Görseller ve Tablolar</w:t>
      </w:r>
    </w:p>
    <w:p>
      <w:pPr>
        <w:pStyle w:val="ListBullet"/>
      </w:pPr>
      <w:r>
        <w:rPr>
          <w:sz w:val="20"/>
        </w:rPr>
        <w:t>Guvenli Mod turleri karsilastirma tablosu</w:t>
      </w:r>
    </w:p>
    <w:p>
      <w:pPr>
        <w:pStyle w:val="ListBullet"/>
      </w:pPr>
      <w:r>
        <w:rPr>
          <w:sz w:val="20"/>
        </w:rPr>
        <w:t>Sistem Geri Yukleme akis semasi</w:t>
      </w:r>
    </w:p>
    <w:p>
      <w:pPr>
        <w:spacing w:before="200"/>
      </w:pPr>
      <w:r>
        <w:rPr>
          <w:b/>
          <w:color w:val="E65C00"/>
          <w:sz w:val="24"/>
        </w:rPr>
        <w:t xml:space="preserve">  Analoji ve Benzetmeler</w:t>
      </w:r>
    </w:p>
    <w:p>
      <w:r>
        <w:rPr>
          <w:b/>
          <w:color w:val="E65C00"/>
          <w:sz w:val="20"/>
        </w:rPr>
        <w:t xml:space="preserve">  1. </w:t>
      </w:r>
      <w:r>
        <w:rPr>
          <w:sz w:val="20"/>
        </w:rPr>
        <w:t>Guvenli Mod = Aracin en yavas vitesi: ilerleme yavas ama gidebilirsiniz</w:t>
      </w:r>
    </w:p>
    <w:p>
      <w:r>
        <w:rPr>
          <w:b/>
          <w:color w:val="E65C00"/>
          <w:sz w:val="20"/>
        </w:rPr>
        <w:t xml:space="preserve">  2. </w:t>
      </w:r>
      <w:r>
        <w:rPr>
          <w:sz w:val="20"/>
        </w:rPr>
        <w:t>Geri Yukleme = Zamanda yolculuk: sistemi onceki haline donduruursunuz</w:t>
      </w:r>
    </w:p>
    <w:p>
      <w:r>
        <w:rPr>
          <w:b/>
          <w:color w:val="E65C00"/>
          <w:sz w:val="20"/>
        </w:rPr>
        <w:t xml:space="preserve">  3. </w:t>
      </w:r>
      <w:r>
        <w:rPr>
          <w:sz w:val="20"/>
        </w:rPr>
        <w:t>Baslangic Onarimi = Oto tamircisi: motoru otomatik kontrol eder</w:t>
      </w:r>
    </w:p>
    <w:p>
      <w:pPr>
        <w:spacing w:before="200"/>
      </w:pPr>
      <w:r>
        <w:rPr>
          <w:b/>
          <w:color w:val="E65C00"/>
          <w:sz w:val="24"/>
        </w:rPr>
        <w:t xml:space="preserve">  Öğrenci Soru-Cevap</w:t>
      </w:r>
    </w:p>
    <w:p>
      <w:pPr>
        <w:pStyle w:val="ListBullet"/>
      </w:pPr>
      <w:r>
        <w:rPr>
          <w:sz w:val="20"/>
        </w:rPr>
        <w:t>Guvenli Mod da neden ses ve yuksek cozunurluk yok? - Sadece temel surucler yuklenir, ses ve ekran surculeri yuklenmez.</w:t>
      </w:r>
    </w:p>
    <w:p>
      <w:pPr>
        <w:pStyle w:val="ListBullet"/>
      </w:pPr>
      <w:r>
        <w:rPr>
          <w:sz w:val="20"/>
        </w:rPr>
        <w:t>Sistem Geri Yukleme dosyalarimi siler mi? - Hayir, sadece sistem ayarlari ve programlari etkiler.</w:t>
      </w:r>
    </w:p>
    <w:p>
      <w:pPr>
        <w:pStyle w:val="ListBullet"/>
      </w:pPr>
      <w:r>
        <w:rPr>
          <w:sz w:val="20"/>
        </w:rPr>
        <w:t>Ag ile Guvenli Mod ne zaman tercih edilir? - Surucu indirmek veya online antivirus taramasi icin.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"Guvenli Mod ve Kurtarma Uygulamasi"</w:t>
      </w:r>
    </w:p>
    <w:p>
      <w:r>
        <w:rPr>
          <w:b/>
          <w:color w:val="1B2A4A"/>
          <w:sz w:val="20"/>
        </w:rPr>
        <w:t xml:space="preserve">Türü: </w:t>
      </w:r>
      <w:r>
        <w:rPr>
          <w:sz w:val="20"/>
        </w:rPr>
        <w:t>Rehberli Uygulamali Calisma</w:t>
      </w:r>
    </w:p>
    <w:p>
      <w:r>
        <w:rPr>
          <w:b/>
          <w:color w:val="1B2A4A"/>
          <w:sz w:val="20"/>
        </w:rPr>
        <w:t xml:space="preserve">Amacı: </w:t>
      </w:r>
      <w:r>
        <w:rPr>
          <w:sz w:val="20"/>
        </w:rPr>
        <w:t>Guvenli Mod a giris ve sistem kurtarma araclarini deneyimlemek.</w:t>
      </w:r>
    </w:p>
    <w:p>
      <w:pPr>
        <w:spacing w:before="200"/>
      </w:pPr>
      <w:r>
        <w:rPr>
          <w:b/>
          <w:color w:val="6A1B9A"/>
          <w:sz w:val="24"/>
        </w:rPr>
        <w:t xml:space="preserve">  Yönerge Adımları</w:t>
      </w:r>
    </w:p>
    <w:p>
      <w:r>
        <w:rPr>
          <w:b/>
          <w:color w:val="6A1B9A"/>
          <w:sz w:val="20"/>
        </w:rPr>
        <w:t xml:space="preserve">  1. </w:t>
      </w:r>
      <w:r>
        <w:rPr>
          <w:sz w:val="20"/>
        </w:rPr>
        <w:t>Bilgisayari Guvenli Mod da yeniden baslatin.</w:t>
      </w:r>
    </w:p>
    <w:p>
      <w:r>
        <w:rPr>
          <w:b/>
          <w:color w:val="6A1B9A"/>
          <w:sz w:val="20"/>
        </w:rPr>
        <w:t xml:space="preserve">  2. </w:t>
      </w:r>
      <w:r>
        <w:rPr>
          <w:sz w:val="20"/>
        </w:rPr>
        <w:t>Guvenli Mod da masaustu ve cozunurluk farkini gozlemleyin.</w:t>
      </w:r>
    </w:p>
    <w:p>
      <w:r>
        <w:rPr>
          <w:b/>
          <w:color w:val="6A1B9A"/>
          <w:sz w:val="20"/>
        </w:rPr>
        <w:t xml:space="preserve">  3. </w:t>
      </w:r>
      <w:r>
        <w:rPr>
          <w:sz w:val="20"/>
        </w:rPr>
        <w:t>Aygit Yoneticisi ni acip yuklenmemis surculeri not edin.</w:t>
      </w:r>
    </w:p>
    <w:p>
      <w:r>
        <w:rPr>
          <w:b/>
          <w:color w:val="6A1B9A"/>
          <w:sz w:val="20"/>
        </w:rPr>
        <w:t xml:space="preserve">  4. </w:t>
      </w:r>
      <w:r>
        <w:rPr>
          <w:sz w:val="20"/>
        </w:rPr>
        <w:t>Normal moda donun.</w:t>
      </w:r>
    </w:p>
    <w:p>
      <w:r>
        <w:rPr>
          <w:b/>
          <w:color w:val="6A1B9A"/>
          <w:sz w:val="20"/>
        </w:rPr>
        <w:t xml:space="preserve">  5. </w:t>
      </w:r>
      <w:r>
        <w:rPr>
          <w:sz w:val="20"/>
        </w:rPr>
        <w:t>Sistem Geri Yukleme aracini acip mevcut noktlari goruntuleyin.</w:t>
      </w:r>
    </w:p>
    <w:p>
      <w:r>
        <w:rPr>
          <w:b/>
          <w:color w:val="1B2A4A"/>
          <w:sz w:val="20"/>
        </w:rPr>
        <w:t xml:space="preserve">Beklenen Ürün: </w:t>
      </w:r>
      <w:r>
        <w:rPr>
          <w:sz w:val="20"/>
        </w:rPr>
        <w:t>Guvenli Mod farklari ve geri yukleme noktalari raporu</w:t>
      </w:r>
    </w:p>
    <w:p>
      <w:pPr>
        <w:spacing w:before="200"/>
      </w:pPr>
      <w:r>
        <w:rPr>
          <w:b/>
          <w:color w:val="6A1B9A"/>
          <w:sz w:val="24"/>
        </w:rPr>
        <w:t xml:space="preserve">  Transfer Soruları</w:t>
      </w:r>
    </w:p>
    <w:p>
      <w:r>
        <w:rPr>
          <w:b/>
          <w:color w:val="6A1B9A"/>
          <w:sz w:val="20"/>
        </w:rPr>
        <w:t xml:space="preserve">  1. </w:t>
      </w:r>
      <w:r>
        <w:rPr>
          <w:sz w:val="20"/>
        </w:rPr>
        <w:t>Sunucularda Guvenli Mod kullanimi nasil farklidir?</w:t>
      </w:r>
    </w:p>
    <w:p>
      <w:r>
        <w:rPr>
          <w:b/>
          <w:color w:val="6A1B9A"/>
          <w:sz w:val="20"/>
        </w:rPr>
        <w:t xml:space="preserve">  2. </w:t>
      </w:r>
      <w:r>
        <w:rPr>
          <w:sz w:val="20"/>
        </w:rPr>
        <w:t>macOS da guvenli baslangic nasil yapilir?</w:t>
      </w:r>
    </w:p>
    <w:p>
      <w:r>
        <w:rPr>
          <w:b/>
          <w:color w:val="6A1B9A"/>
          <w:sz w:val="20"/>
        </w:rPr>
        <w:t xml:space="preserve">  3. </w:t>
      </w:r>
      <w:r>
        <w:rPr>
          <w:sz w:val="20"/>
        </w:rPr>
        <w:t>Linux te recovery mode nedir?</w:t>
      </w:r>
    </w:p>
    <w:p>
      <w:r>
        <w:rPr>
          <w:b/>
          <w:color w:val="1B2A4A"/>
          <w:sz w:val="20"/>
        </w:rPr>
        <w:t xml:space="preserve">İlişkili Disiplinler: </w:t>
      </w:r>
      <w:r>
        <w:rPr>
          <w:sz w:val="20"/>
        </w:rPr>
        <w:t>Sistem Yonetimi (sorun giderme), Veri Kurtarma (sistem geri yukleme)</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kullanici yeni bir program yukledikten sonra bilgisayari surekli donuyor. Normal modda calisma imkani yok. Sorunu Guvenli Mod ve Sistem Geri Yukleme kullanarak cozun.</w:t>
              <w:br/>
              <w:br/>
              <w:t>Cozum: Guvenli Mod da baslatma &gt; sorunlu programi kaldirma veya Sistem Geri Yukleme ile program yuklenmeden onceki noktaya donme.</w:t>
            </w:r>
          </w:p>
        </w:tc>
      </w:tr>
    </w:tbl>
    <w:p/>
    <w:p>
      <w:r>
        <w:rPr>
          <w:b/>
          <w:color w:val="1B2A4A"/>
          <w:sz w:val="20"/>
        </w:rPr>
        <w:t xml:space="preserve">Yaratıcı Görev: </w:t>
      </w:r>
      <w:r>
        <w:rPr>
          <w:sz w:val="20"/>
        </w:rPr>
        <w:t>Bilgisayar acilmama sorunlari icin adim adim bir sorun giderme rehberi tasarlayin: hangi adimlari hangi sirayla uygularsiniiz?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Guvenli Mod a girebiliyorum.</w:t>
      </w:r>
    </w:p>
    <w:p>
      <w:r>
        <w:rPr>
          <w:sz w:val="20"/>
        </w:rPr>
        <w:t xml:space="preserve">  ☐  Guvenli Mod turlerini biliyorum.</w:t>
      </w:r>
    </w:p>
    <w:p>
      <w:r>
        <w:rPr>
          <w:sz w:val="20"/>
        </w:rPr>
        <w:t xml:space="preserve">  ☐  Sistem Geri Yukleme kavramini anliyorum.</w:t>
      </w:r>
    </w:p>
    <w:p>
      <w:r>
        <w:rPr>
          <w:sz w:val="20"/>
        </w:rPr>
        <w:t xml:space="preserve">  ☐  Geri yukleme noktalarini goruntulleyebiliyorum.</w:t>
      </w:r>
    </w:p>
    <w:p>
      <w:r>
        <w:rPr>
          <w:sz w:val="20"/>
        </w:rPr>
        <w:t xml:space="preserve">  ☐  Baslangic Onarimi aracini taniyorum.</w:t>
      </w:r>
    </w:p>
    <w:p>
      <w:pPr>
        <w:spacing w:before="200"/>
      </w:pPr>
      <w:r>
        <w:rPr>
          <w:b/>
          <w:color w:val="2E7D32"/>
          <w:sz w:val="24"/>
        </w:rPr>
        <w:t xml:space="preserve">  Öz Değerlendirme Soruları</w:t>
      </w:r>
    </w:p>
    <w:p>
      <w:r>
        <w:rPr>
          <w:b/>
          <w:color w:val="2E7D32"/>
          <w:sz w:val="20"/>
        </w:rPr>
        <w:t xml:space="preserve">  1. </w:t>
      </w:r>
      <w:r>
        <w:rPr>
          <w:sz w:val="20"/>
        </w:rPr>
        <w:t>Mavi ekran gordugumde ne yapacagimi biliyorum mu?</w:t>
      </w:r>
    </w:p>
    <w:p>
      <w:r>
        <w:rPr>
          <w:b/>
          <w:color w:val="2E7D32"/>
          <w:sz w:val="20"/>
        </w:rPr>
        <w:t xml:space="preserve">  2. </w:t>
      </w:r>
      <w:r>
        <w:rPr>
          <w:sz w:val="20"/>
        </w:rPr>
        <w:t>Sistem Geri Yukleme nin kisisel dosyalari etkilemedigini anliyorum mu?</w:t>
      </w:r>
    </w:p>
    <w:p>
      <w:r>
        <w:rPr>
          <w:b/>
          <w:color w:val="2E7D32"/>
          <w:sz w:val="20"/>
        </w:rPr>
        <w:t xml:space="preserve">  3. </w:t>
      </w:r>
      <w:r>
        <w:rPr>
          <w:sz w:val="20"/>
        </w:rPr>
        <w:t>Guvenli Mod turlerini dogru durumda secebiliyorum mu?</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Guvenli Mod un amaci nedir?</w:t>
            </w:r>
          </w:p>
        </w:tc>
        <w:tc>
          <w:tcPr>
            <w:tcW w:type="dxa" w:w="3213"/>
          </w:tcPr>
          <w:p>
            <w:r>
              <w:rPr>
                <w:sz w:val="18"/>
              </w:rPr>
              <w:t>Sorunlu yazilim/surucuyu teshis icin en temel haliyle baslatma</w:t>
            </w:r>
          </w:p>
        </w:tc>
      </w:tr>
      <w:tr>
        <w:tc>
          <w:tcPr>
            <w:tcW w:type="dxa" w:w="3213"/>
          </w:tcPr>
          <w:p>
            <w:r>
              <w:rPr>
                <w:sz w:val="18"/>
              </w:rPr>
              <w:t>2</w:t>
            </w:r>
          </w:p>
        </w:tc>
        <w:tc>
          <w:tcPr>
            <w:tcW w:type="dxa" w:w="3213"/>
          </w:tcPr>
          <w:p>
            <w:r>
              <w:rPr>
                <w:sz w:val="18"/>
              </w:rPr>
              <w:t>Ag ile Guvenli Mod ne saglar?</w:t>
            </w:r>
          </w:p>
        </w:tc>
        <w:tc>
          <w:tcPr>
            <w:tcW w:type="dxa" w:w="3213"/>
          </w:tcPr>
          <w:p>
            <w:r>
              <w:rPr>
                <w:sz w:val="18"/>
              </w:rPr>
              <w:t>Internet erisimi (surucu indirmek icin)</w:t>
            </w:r>
          </w:p>
        </w:tc>
      </w:tr>
      <w:tr>
        <w:tc>
          <w:tcPr>
            <w:tcW w:type="dxa" w:w="3213"/>
          </w:tcPr>
          <w:p>
            <w:r>
              <w:rPr>
                <w:sz w:val="18"/>
              </w:rPr>
              <w:t>3</w:t>
            </w:r>
          </w:p>
        </w:tc>
        <w:tc>
          <w:tcPr>
            <w:tcW w:type="dxa" w:w="3213"/>
          </w:tcPr>
          <w:p>
            <w:r>
              <w:rPr>
                <w:sz w:val="18"/>
              </w:rPr>
              <w:t>Sistem Geri Yukleme dosyalari siler mi?</w:t>
            </w:r>
          </w:p>
        </w:tc>
        <w:tc>
          <w:tcPr>
            <w:tcW w:type="dxa" w:w="3213"/>
          </w:tcPr>
          <w:p>
            <w:r>
              <w:rPr>
                <w:sz w:val="18"/>
              </w:rPr>
              <w:t>Hayir, sadece sistem ayarlari ve programlari etkiler</w:t>
            </w:r>
          </w:p>
        </w:tc>
      </w:tr>
      <w:tr>
        <w:tc>
          <w:tcPr>
            <w:tcW w:type="dxa" w:w="3213"/>
          </w:tcPr>
          <w:p>
            <w:r>
              <w:rPr>
                <w:sz w:val="18"/>
              </w:rPr>
              <w:t>4</w:t>
            </w:r>
          </w:p>
        </w:tc>
        <w:tc>
          <w:tcPr>
            <w:tcW w:type="dxa" w:w="3213"/>
          </w:tcPr>
          <w:p>
            <w:r>
              <w:rPr>
                <w:sz w:val="18"/>
              </w:rPr>
              <w:t>Geri yukleme noktasi ne zaman olusur?</w:t>
            </w:r>
          </w:p>
        </w:tc>
        <w:tc>
          <w:tcPr>
            <w:tcW w:type="dxa" w:w="3213"/>
          </w:tcPr>
          <w:p>
            <w:r>
              <w:rPr>
                <w:sz w:val="18"/>
              </w:rPr>
              <w:t>Windows Update ve program yuklemesi oncesinde otomatik</w:t>
            </w:r>
          </w:p>
        </w:tc>
      </w:tr>
      <w:tr>
        <w:tc>
          <w:tcPr>
            <w:tcW w:type="dxa" w:w="3213"/>
          </w:tcPr>
          <w:p>
            <w:r>
              <w:rPr>
                <w:sz w:val="18"/>
              </w:rPr>
              <w:t>5</w:t>
            </w:r>
          </w:p>
        </w:tc>
        <w:tc>
          <w:tcPr>
            <w:tcW w:type="dxa" w:w="3213"/>
          </w:tcPr>
          <w:p>
            <w:r>
              <w:rPr>
                <w:sz w:val="18"/>
              </w:rPr>
              <w:t>Guvenli Mod da ekran neden farkli?</w:t>
            </w:r>
          </w:p>
        </w:tc>
        <w:tc>
          <w:tcPr>
            <w:tcW w:type="dxa" w:w="3213"/>
          </w:tcPr>
          <w:p>
            <w:r>
              <w:rPr>
                <w:sz w:val="18"/>
              </w:rPr>
              <w:t>Yuksek cozunurluk surucusu yuklenmez</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Sistem Geri Yukleme yerine yedekleme mi daha guvenilir?</w:t>
      </w:r>
    </w:p>
    <w:p>
      <w:r>
        <w:rPr>
          <w:b/>
          <w:color w:val="2E7D32"/>
          <w:sz w:val="20"/>
        </w:rPr>
        <w:t xml:space="preserve">  2. </w:t>
      </w:r>
      <w:r>
        <w:rPr>
          <w:sz w:val="20"/>
        </w:rPr>
        <w:t>Guvenli Mod kavrami gelecekte ortadan kalkabilir mi?</w:t>
      </w:r>
    </w:p>
    <w:p>
      <w:r>
        <w:rPr>
          <w:b/>
          <w:color w:val="2E7D32"/>
          <w:sz w:val="20"/>
        </w:rPr>
        <w:t xml:space="preserve">  3. </w:t>
      </w:r>
      <w:r>
        <w:rPr>
          <w:sz w:val="20"/>
        </w:rPr>
        <w:t>Ortalama kullanici bu araclari kullanabilir mi?</w:t>
      </w:r>
    </w:p>
    <w:p>
      <w:r>
        <w:rPr>
          <w:b/>
          <w:color w:val="2E7D32"/>
          <w:sz w:val="20"/>
        </w:rPr>
        <w:t>Eleştirel Düşünme:</w:t>
      </w:r>
    </w:p>
    <w:p>
      <w:r>
        <w:rPr>
          <w:b/>
          <w:color w:val="2E7D32"/>
          <w:sz w:val="20"/>
        </w:rPr>
        <w:t xml:space="preserve">  1. </w:t>
      </w:r>
      <w:r>
        <w:rPr>
          <w:sz w:val="20"/>
        </w:rPr>
        <w:t>Sistem Geri Yukleme her sorunu cozebilir mi?</w:t>
      </w:r>
    </w:p>
    <w:p>
      <w:r>
        <w:rPr>
          <w:b/>
          <w:color w:val="2E7D32"/>
          <w:sz w:val="20"/>
        </w:rPr>
        <w:t xml:space="preserve">  2. </w:t>
      </w:r>
      <w:r>
        <w:rPr>
          <w:sz w:val="20"/>
        </w:rPr>
        <w:t>Guvenli Mod un sinirliiliklari kabul edilebilir mi?</w:t>
      </w:r>
    </w:p>
    <w:p>
      <w:r>
        <w:rPr>
          <w:b/>
          <w:color w:val="2E7D32"/>
          <w:sz w:val="20"/>
        </w:rPr>
        <w:t xml:space="preserve">  3. </w:t>
      </w:r>
      <w:r>
        <w:rPr>
          <w:sz w:val="20"/>
        </w:rPr>
        <w:t>Otomatik onarim araclari her zaman guvenilir mi?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"Guvenli Mod ve Sistem Kurtarma"</w:t>
      </w:r>
    </w:p>
    <w:p>
      <w:r>
        <w:rPr>
          <w:b/>
          <w:color w:val="1B2A4A"/>
          <w:sz w:val="20"/>
        </w:rPr>
        <w:t xml:space="preserve">Hedef: </w:t>
      </w:r>
      <w:r>
        <w:rPr>
          <w:sz w:val="20"/>
        </w:rPr>
        <w:t>Guvenli Mod a giris ve sistem kurtarma araclarini uygulamali deneyimlemek.</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 Gelismis Baslangic</w:t>
            </w:r>
          </w:p>
        </w:tc>
        <w:tc>
          <w:tcPr>
            <w:tcW w:type="dxa" w:w="3213"/>
          </w:tcPr>
          <w:p>
            <w:r>
              <w:rPr>
                <w:sz w:val="18"/>
              </w:rPr>
              <w:t>Ayarlar &gt; Kurtarma &gt; Gelismis Baslangic</w:t>
            </w:r>
          </w:p>
        </w:tc>
        <w:tc>
          <w:tcPr>
            <w:tcW w:type="dxa" w:w="3213"/>
          </w:tcPr>
          <w:p>
            <w:r>
              <w:rPr>
                <w:sz w:val="18"/>
              </w:rPr>
              <w:t>Kurtarma menusu acilir</w:t>
            </w:r>
          </w:p>
        </w:tc>
      </w:tr>
      <w:tr>
        <w:tc>
          <w:tcPr>
            <w:tcW w:type="dxa" w:w="3213"/>
          </w:tcPr>
          <w:p>
            <w:r>
              <w:rPr>
                <w:sz w:val="18"/>
              </w:rPr>
              <w:t>2. Guvenli Mod Secimi</w:t>
            </w:r>
          </w:p>
        </w:tc>
        <w:tc>
          <w:tcPr>
            <w:tcW w:type="dxa" w:w="3213"/>
          </w:tcPr>
          <w:p>
            <w:r>
              <w:rPr>
                <w:sz w:val="18"/>
              </w:rPr>
              <w:t>Baslangic Ayarlari ndan Guvenli Mod secin</w:t>
            </w:r>
          </w:p>
        </w:tc>
        <w:tc>
          <w:tcPr>
            <w:tcW w:type="dxa" w:w="3213"/>
          </w:tcPr>
          <w:p>
            <w:r>
              <w:rPr>
                <w:sz w:val="18"/>
              </w:rPr>
              <w:t>Guvenli Mod baslatilir</w:t>
            </w:r>
          </w:p>
        </w:tc>
      </w:tr>
      <w:tr>
        <w:tc>
          <w:tcPr>
            <w:tcW w:type="dxa" w:w="3213"/>
          </w:tcPr>
          <w:p>
            <w:r>
              <w:rPr>
                <w:sz w:val="18"/>
              </w:rPr>
              <w:t>3. Fark Gozlemi</w:t>
            </w:r>
          </w:p>
        </w:tc>
        <w:tc>
          <w:tcPr>
            <w:tcW w:type="dxa" w:w="3213"/>
          </w:tcPr>
          <w:p>
            <w:r>
              <w:rPr>
                <w:sz w:val="18"/>
              </w:rPr>
              <w:t>Masaustunu, cozunurlugu, Aygit Yoneticisi ni inceleyin</w:t>
            </w:r>
          </w:p>
        </w:tc>
        <w:tc>
          <w:tcPr>
            <w:tcW w:type="dxa" w:w="3213"/>
          </w:tcPr>
          <w:p>
            <w:r>
              <w:rPr>
                <w:sz w:val="18"/>
              </w:rPr>
              <w:t>Farklar not edilir</w:t>
            </w:r>
          </w:p>
        </w:tc>
      </w:tr>
      <w:tr>
        <w:tc>
          <w:tcPr>
            <w:tcW w:type="dxa" w:w="3213"/>
          </w:tcPr>
          <w:p>
            <w:r>
              <w:rPr>
                <w:sz w:val="18"/>
              </w:rPr>
              <w:t>4. Normal Moda Donus</w:t>
            </w:r>
          </w:p>
        </w:tc>
        <w:tc>
          <w:tcPr>
            <w:tcW w:type="dxa" w:w="3213"/>
          </w:tcPr>
          <w:p>
            <w:r>
              <w:rPr>
                <w:sz w:val="18"/>
              </w:rPr>
              <w:t>Bilgisayari normal yeniden baslatin</w:t>
            </w:r>
          </w:p>
        </w:tc>
        <w:tc>
          <w:tcPr>
            <w:tcW w:type="dxa" w:w="3213"/>
          </w:tcPr>
          <w:p>
            <w:r>
              <w:rPr>
                <w:sz w:val="18"/>
              </w:rPr>
              <w:t>Normal mod geri gelir</w:t>
            </w:r>
          </w:p>
        </w:tc>
      </w:tr>
      <w:tr>
        <w:tc>
          <w:tcPr>
            <w:tcW w:type="dxa" w:w="3213"/>
          </w:tcPr>
          <w:p>
            <w:r>
              <w:rPr>
                <w:sz w:val="18"/>
              </w:rPr>
              <w:t>5. Geri Yukleme</w:t>
            </w:r>
          </w:p>
        </w:tc>
        <w:tc>
          <w:tcPr>
            <w:tcW w:type="dxa" w:w="3213"/>
          </w:tcPr>
          <w:p>
            <w:r>
              <w:rPr>
                <w:sz w:val="18"/>
              </w:rPr>
              <w:t>Sistem Geri Yukleme aracini acip noktalari inceleyin</w:t>
            </w:r>
          </w:p>
        </w:tc>
        <w:tc>
          <w:tcPr>
            <w:tcW w:type="dxa" w:w="3213"/>
          </w:tcPr>
          <w:p>
            <w:r>
              <w:rPr>
                <w:sz w:val="18"/>
              </w:rPr>
              <w:t>Noktalar listelenir</w:t>
            </w:r>
          </w:p>
        </w:tc>
      </w:tr>
    </w:tbl>
    <w:p/>
    <w:p>
      <w:r>
        <w:rPr>
          <w:b/>
          <w:color w:val="1B2A4A"/>
          <w:sz w:val="20"/>
        </w:rPr>
        <w:t xml:space="preserve">Tamamlanma Kriteri: </w:t>
      </w:r>
      <w:r>
        <w:rPr>
          <w:sz w:val="20"/>
        </w:rPr>
        <w:t>Guvenli Mod a basariyla giris ve geri yukleme noktalarini goruntuleme.</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"Canli Guvenli Mod Deneyimi"</w:t>
      </w:r>
    </w:p>
    <w:p>
      <w:r>
        <w:rPr>
          <w:b/>
          <w:color w:val="1B2A4A"/>
          <w:sz w:val="20"/>
        </w:rPr>
        <w:t xml:space="preserve">Eğitmenin Gösterdiği: </w:t>
      </w:r>
      <w:r>
        <w:rPr>
          <w:sz w:val="20"/>
        </w:rPr>
        <w:t>Bilgisayari Guvenli Mod da baslatip normal mod ile farklari canli gosterir.</w:t>
      </w:r>
    </w:p>
    <w:p>
      <w:r>
        <w:rPr>
          <w:b/>
          <w:color w:val="1B2A4A"/>
          <w:sz w:val="20"/>
        </w:rPr>
        <w:t xml:space="preserve">Öğrencinin Tekrarladığı: </w:t>
      </w:r>
      <w:r>
        <w:rPr>
          <w:sz w:val="20"/>
        </w:rPr>
        <w:t>Kendi bilgisayarinda Guvenli Mod a giris yapar.</w:t>
      </w:r>
    </w:p>
    <w:p>
      <w:r>
        <w:rPr>
          <w:b/>
          <w:color w:val="1B2A4A"/>
          <w:sz w:val="20"/>
        </w:rPr>
        <w:t xml:space="preserve">Dikkat Noktaları: </w:t>
      </w:r>
      <w:r>
        <w:rPr>
          <w:sz w:val="20"/>
        </w:rPr>
        <w:t>Yeniden baslatma oncesi tum calismalari kaydedin.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Baslangic</w:t>
            </w:r>
          </w:p>
        </w:tc>
        <w:tc>
          <w:tcPr>
            <w:tcW w:type="dxa" w:w="3213"/>
          </w:tcPr>
          <w:p>
            <w:r>
              <w:rPr>
                <w:sz w:val="18"/>
              </w:rPr>
              <w:t>Gelismis Baslangic menusune ulasin ve secenekleri listeleyin</w:t>
            </w:r>
          </w:p>
        </w:tc>
      </w:tr>
      <w:tr>
        <w:tc>
          <w:tcPr>
            <w:tcW w:type="dxa" w:w="3213"/>
          </w:tcPr>
          <w:p>
            <w:r>
              <w:rPr>
                <w:sz w:val="18"/>
              </w:rPr>
              <w:t>2</w:t>
            </w:r>
          </w:p>
        </w:tc>
        <w:tc>
          <w:tcPr>
            <w:tcW w:type="dxa" w:w="3213"/>
          </w:tcPr>
          <w:p>
            <w:r>
              <w:rPr>
                <w:sz w:val="18"/>
              </w:rPr>
              <w:t>Orta</w:t>
            </w:r>
          </w:p>
        </w:tc>
        <w:tc>
          <w:tcPr>
            <w:tcW w:type="dxa" w:w="3213"/>
          </w:tcPr>
          <w:p>
            <w:r>
              <w:rPr>
                <w:sz w:val="18"/>
              </w:rPr>
              <w:t>Guvenli Mod a girin ve normal modla farklari raporlayin</w:t>
            </w:r>
          </w:p>
        </w:tc>
      </w:tr>
      <w:tr>
        <w:tc>
          <w:tcPr>
            <w:tcW w:type="dxa" w:w="3213"/>
          </w:tcPr>
          <w:p>
            <w:r>
              <w:rPr>
                <w:sz w:val="18"/>
              </w:rPr>
              <w:t>3</w:t>
            </w:r>
          </w:p>
        </w:tc>
        <w:tc>
          <w:tcPr>
            <w:tcW w:type="dxa" w:w="3213"/>
          </w:tcPr>
          <w:p>
            <w:r>
              <w:rPr>
                <w:sz w:val="18"/>
              </w:rPr>
              <w:t>Ileri</w:t>
            </w:r>
          </w:p>
        </w:tc>
        <w:tc>
          <w:tcPr>
            <w:tcW w:type="dxa" w:w="3213"/>
          </w:tcPr>
          <w:p>
            <w:r>
              <w:rPr>
                <w:sz w:val="18"/>
              </w:rPr>
              <w:t>Sistem Geri Yukleme noktalarini inceleyin ve bir nokta secme adimlarini gosterin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"Acilmayan Bilgisayar"</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kullanicinin bilgisayari yeni bir surucu guncelllemesinden sonra acilmiyor. Surekli mavi ekran veriyor. Kullanicinin onemli dosyalari bilgisayarda. Sorunu teshis edip cozun.</w:t>
            </w:r>
          </w:p>
        </w:tc>
      </w:tr>
    </w:tbl>
    <w:p/>
    <w:p>
      <w:r>
        <w:rPr>
          <w:b/>
          <w:color w:val="1B2A4A"/>
          <w:sz w:val="20"/>
        </w:rPr>
        <w:t xml:space="preserve">Beklenen Çıktı: </w:t>
      </w:r>
      <w:r>
        <w:rPr>
          <w:sz w:val="20"/>
        </w:rPr>
        <w:t>Sorun teshis raporu: Guvenli Mod ile giris, sorunlu surucuyu belirleme ve Sistem Geri Yukleme ile cozum.</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Guvenli Mod turleri, Sistem Geri Yukleme, Baslangic Onarimi ve sistem kurtarma araclarini ogrendik.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Guvenli Mod</w:t>
            </w:r>
          </w:p>
        </w:tc>
        <w:tc>
          <w:tcPr>
            <w:tcW w:type="dxa" w:w="4819"/>
            <w:shd w:fill="F5F5F5"/>
          </w:tcPr>
          <w:p>
            <w:r>
              <w:rPr>
                <w:b/>
                <w:color w:val="1B2A4A"/>
                <w:sz w:val="20"/>
              </w:rPr>
              <w:t xml:space="preserve">  Ag ile Guvenli Mod</w:t>
            </w:r>
          </w:p>
        </w:tc>
      </w:tr>
      <w:tr>
        <w:tc>
          <w:tcPr>
            <w:tcW w:type="dxa" w:w="4819"/>
            <w:shd w:fill="F5F5F5"/>
          </w:tcPr>
          <w:p>
            <w:r>
              <w:rPr>
                <w:b/>
                <w:color w:val="1B2A4A"/>
                <w:sz w:val="20"/>
              </w:rPr>
              <w:t xml:space="preserve">  Komut Istemi Guvenli Mod</w:t>
            </w:r>
          </w:p>
        </w:tc>
        <w:tc>
          <w:tcPr>
            <w:tcW w:type="dxa" w:w="4819"/>
            <w:shd w:fill="F5F5F5"/>
          </w:tcPr>
          <w:p>
            <w:r>
              <w:rPr>
                <w:b/>
                <w:color w:val="1B2A4A"/>
                <w:sz w:val="20"/>
              </w:rPr>
              <w:t xml:space="preserve">  Sistem Geri Yukleme</w:t>
            </w:r>
          </w:p>
        </w:tc>
      </w:tr>
      <w:tr>
        <w:tc>
          <w:tcPr>
            <w:tcW w:type="dxa" w:w="4819"/>
            <w:shd w:fill="F5F5F5"/>
          </w:tcPr>
          <w:p>
            <w:r>
              <w:rPr>
                <w:b/>
                <w:color w:val="1B2A4A"/>
                <w:sz w:val="20"/>
              </w:rPr>
              <w:t xml:space="preserve">  Geri Yukleme Noktasi</w:t>
            </w:r>
          </w:p>
        </w:tc>
        <w:tc>
          <w:tcPr>
            <w:tcW w:type="dxa" w:w="4819"/>
            <w:shd w:fill="F5F5F5"/>
          </w:tcPr>
          <w:p>
            <w:r>
              <w:rPr>
                <w:b/>
                <w:color w:val="1B2A4A"/>
                <w:sz w:val="20"/>
              </w:rPr>
              <w:t xml:space="preserve">  Baslangic Onarimi</w:t>
            </w:r>
          </w:p>
        </w:tc>
      </w:tr>
      <w:tr>
        <w:tc>
          <w:tcPr>
            <w:tcW w:type="dxa" w:w="4819"/>
            <w:shd w:fill="F5F5F5"/>
          </w:tcPr>
          <w:p>
            <w:r>
              <w:rPr>
                <w:b/>
                <w:color w:val="1B2A4A"/>
                <w:sz w:val="20"/>
              </w:rPr>
              <w:t xml:space="preserve">  WinRE</w:t>
            </w:r>
          </w:p>
        </w:tc>
        <w:tc>
          <w:tcPr>
            <w:tcW w:type="dxa" w:w="4819"/>
            <w:shd w:fill="F5F5F5"/>
          </w:tcPr>
          <w:p>
            <w:r>
              <w:rPr>
                <w:b/>
                <w:color w:val="1B2A4A"/>
                <w:sz w:val="20"/>
              </w:rPr>
              <w:t xml:space="preserve">  Mavi Ekran</w:t>
            </w:r>
          </w:p>
        </w:tc>
      </w:tr>
    </w:tbl>
    <w:p/>
    <w:p>
      <w:pPr>
        <w:spacing w:before="200"/>
      </w:pPr>
      <w:r>
        <w:rPr>
          <w:b/>
          <w:color w:val="757575"/>
          <w:sz w:val="24"/>
        </w:rPr>
        <w:t xml:space="preserve">  Bir Sonraki Dersle Köprü</w:t>
      </w:r>
    </w:p>
    <w:p>
      <w:r>
        <w:rPr>
          <w:sz w:val="20"/>
        </w:rPr>
        <w:t>Sistem kurtarma araclarini ogrendik; bir sonraki derste isletim sistemi ileri bilesenlerine devam edecegiz.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Gorev: Bilgisayarinizdaki Sistem Geri Yukleme noktalarini listeleyin ve en son noktanin ne zaman olusturuldugunu not edin.</w:t>
              <w:br/>
              <w:t>Teslim: Sonraki ders.</w:t>
              <w:br/>
              <w:t>Kriter: Geri yukleme noktalarinin dogru listelenmesi.</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Bilgisayarlarin yeniden baslatma izni oldugundan emin olun.</w:t>
      </w:r>
    </w:p>
    <w:p>
      <w:pPr>
        <w:pStyle w:val="ListBullet"/>
      </w:pPr>
      <w:r>
        <w:rPr>
          <w:sz w:val="20"/>
        </w:rPr>
        <w:t>Mavi ekran gorseli hazirlayiin.</w:t>
      </w:r>
    </w:p>
    <w:p>
      <w:pPr>
        <w:pStyle w:val="ListBullet"/>
      </w:pPr>
      <w:r>
        <w:rPr>
          <w:sz w:val="20"/>
        </w:rPr>
        <w:t>Sistem Geri Yukleme nin acik oldugunu dogrulayin.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Yeniden baslatma uzun suruyor</w:t>
            </w:r>
          </w:p>
        </w:tc>
        <w:tc>
          <w:tcPr>
            <w:tcW w:type="dxa" w:w="4819"/>
          </w:tcPr>
          <w:p>
            <w:r>
              <w:rPr>
                <w:sz w:val="18"/>
              </w:rPr>
              <w:t>Zaman yonetimini planlayin, demo kullanin</w:t>
            </w:r>
          </w:p>
        </w:tc>
      </w:tr>
      <w:tr>
        <w:tc>
          <w:tcPr>
            <w:tcW w:type="dxa" w:w="4819"/>
          </w:tcPr>
          <w:p>
            <w:r>
              <w:rPr>
                <w:sz w:val="18"/>
              </w:rPr>
              <w:t>Guvenli Mod korkutucu</w:t>
            </w:r>
          </w:p>
        </w:tc>
        <w:tc>
          <w:tcPr>
            <w:tcW w:type="dxa" w:w="4819"/>
          </w:tcPr>
          <w:p>
            <w:r>
              <w:rPr>
                <w:sz w:val="18"/>
              </w:rPr>
              <w:t>Guvenli oldugunuu vurgulayin, normal moda donus kolay</w:t>
            </w:r>
          </w:p>
        </w:tc>
      </w:tr>
      <w:tr>
        <w:tc>
          <w:tcPr>
            <w:tcW w:type="dxa" w:w="4819"/>
          </w:tcPr>
          <w:p>
            <w:r>
              <w:rPr>
                <w:sz w:val="18"/>
              </w:rPr>
              <w:t>Geri yukleme noktasi yok</w:t>
            </w:r>
          </w:p>
        </w:tc>
        <w:tc>
          <w:tcPr>
            <w:tcW w:type="dxa" w:w="4819"/>
          </w:tcPr>
          <w:p>
            <w:r>
              <w:rPr>
                <w:sz w:val="18"/>
              </w:rPr>
              <w:t>Ozelligin acik olmasi gerektigini gosterin</w:t>
            </w:r>
          </w:p>
        </w:tc>
      </w:tr>
    </w:tbl>
    <w:p/>
    <w:p>
      <w:r>
        <w:rPr>
          <w:b/>
          <w:color w:val="1B2A4A"/>
          <w:sz w:val="20"/>
        </w:rPr>
        <w:t xml:space="preserve">Zaman Yönetimi: </w:t>
      </w:r>
      <w:r>
        <w:rPr>
          <w:sz w:val="20"/>
        </w:rPr>
        <w:t>Teori %35, Uygulama %65.</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Yeniden baslatma izni yoksa ekran goruntuleri ve video ile gosterim yapilabilir.</w:t>
            </w:r>
          </w:p>
        </w:tc>
      </w:tr>
    </w:tbl>
    <w:p/>
    <w:p>
      <w:r>
        <w:br w:type="page"/>
      </w:r>
    </w:p>
    <w:sectPr w:rsidR="00FC693F" w:rsidRPr="0006063C" w:rsidSect="00034616">
      <w:pgSz w:w="11906" w:h="16838"/>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76" w:lineRule="auto"/>
    </w:pPr>
    <w:rPr>
      <w:rFonts w:ascii="Calibri" w:hAnsi="Calibri"/>
      <w:color w:val="333333"/>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