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37-40.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37-40.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37. Saat</w:t>
            </w:r>
          </w:p>
        </w:tc>
        <w:tc>
          <w:tcPr>
            <w:tcW w:type="dxa" w:w="3213"/>
          </w:tcPr>
          <w:p>
            <w:r>
              <w:rPr>
                <w:sz w:val="18"/>
              </w:rPr>
              <w:t>Surucu Yukleme Uygulamasi (Genel Tekrar)</w:t>
            </w:r>
          </w:p>
        </w:tc>
        <w:tc>
          <w:tcPr>
            <w:tcW w:type="dxa" w:w="3213"/>
          </w:tcPr>
          <w:p>
            <w:r>
              <w:rPr>
                <w:sz w:val="18"/>
              </w:rPr>
              <w:t>45 dk</w:t>
            </w:r>
          </w:p>
        </w:tc>
      </w:tr>
      <w:tr>
        <w:tc>
          <w:tcPr>
            <w:tcW w:type="dxa" w:w="3213"/>
          </w:tcPr>
          <w:p>
            <w:r>
              <w:rPr>
                <w:sz w:val="18"/>
              </w:rPr>
              <w:t>38. Saat</w:t>
            </w:r>
          </w:p>
        </w:tc>
        <w:tc>
          <w:tcPr>
            <w:tcW w:type="dxa" w:w="3213"/>
          </w:tcPr>
          <w:p>
            <w:r>
              <w:rPr>
                <w:sz w:val="18"/>
              </w:rPr>
              <w:t>Isletim Sistemi Temel Bilesenlerine Giris</w:t>
            </w:r>
          </w:p>
        </w:tc>
        <w:tc>
          <w:tcPr>
            <w:tcW w:type="dxa" w:w="3213"/>
          </w:tcPr>
          <w:p>
            <w:r>
              <w:rPr>
                <w:sz w:val="18"/>
              </w:rPr>
              <w:t>45 dk</w:t>
            </w:r>
          </w:p>
        </w:tc>
      </w:tr>
      <w:tr>
        <w:tc>
          <w:tcPr>
            <w:tcW w:type="dxa" w:w="3213"/>
          </w:tcPr>
          <w:p>
            <w:r>
              <w:rPr>
                <w:sz w:val="18"/>
              </w:rPr>
              <w:t>39. Saat</w:t>
            </w:r>
          </w:p>
        </w:tc>
        <w:tc>
          <w:tcPr>
            <w:tcW w:type="dxa" w:w="3213"/>
          </w:tcPr>
          <w:p>
            <w:r>
              <w:rPr>
                <w:sz w:val="18"/>
              </w:rPr>
              <w:t>Acilis Secenekleri</w:t>
            </w:r>
          </w:p>
        </w:tc>
        <w:tc>
          <w:tcPr>
            <w:tcW w:type="dxa" w:w="3213"/>
          </w:tcPr>
          <w:p>
            <w:r>
              <w:rPr>
                <w:sz w:val="18"/>
              </w:rPr>
              <w:t>45 dk</w:t>
            </w:r>
          </w:p>
        </w:tc>
      </w:tr>
      <w:tr>
        <w:tc>
          <w:tcPr>
            <w:tcW w:type="dxa" w:w="3213"/>
          </w:tcPr>
          <w:p>
            <w:r>
              <w:rPr>
                <w:sz w:val="18"/>
              </w:rPr>
              <w:t>40. Saat</w:t>
            </w:r>
          </w:p>
        </w:tc>
        <w:tc>
          <w:tcPr>
            <w:tcW w:type="dxa" w:w="3213"/>
          </w:tcPr>
          <w:p>
            <w:r>
              <w:rPr>
                <w:sz w:val="18"/>
              </w:rPr>
              <w:t>Masaustu Elemanlari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37. SAAT  ━━━</w:t>
      </w:r>
    </w:p>
    <w:p>
      <w:pPr>
        <w:jc w:val="center"/>
      </w:pPr>
      <w:r>
        <w:rPr>
          <w:color w:val="2C6FAD"/>
          <w:sz w:val="32"/>
        </w:rPr>
        <w:t>Surucu Yukleme Uygulamasi (Genel Tekrar)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Surucu yukleme, guncelleme ve sorun giderme becerilerini butunlesik olarak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1.D.4.1</w:t>
            </w:r>
          </w:p>
        </w:tc>
        <w:tc>
          <w:tcPr>
            <w:tcW w:type="dxa" w:w="3213"/>
          </w:tcPr>
          <w:p>
            <w:r>
              <w:rPr>
                <w:sz w:val="18"/>
              </w:rPr>
              <w:t>Eksik suruculu bir sistemi bastan sona yapilandirir: teshis, indirme, yukleme, dogrulama.</w:t>
            </w:r>
          </w:p>
        </w:tc>
        <w:tc>
          <w:tcPr>
            <w:tcW w:type="dxa" w:w="3213"/>
          </w:tcPr>
          <w:p>
            <w:r>
              <w:rPr>
                <w:sz w:val="18"/>
              </w:rPr>
              <w:t>Uygulama</w:t>
            </w:r>
          </w:p>
        </w:tc>
      </w:tr>
      <w:tr>
        <w:tc>
          <w:tcPr>
            <w:tcW w:type="dxa" w:w="3213"/>
          </w:tcPr>
          <w:p>
            <w:r>
              <w:rPr>
                <w:sz w:val="18"/>
              </w:rPr>
              <w:t>1.D.4.2</w:t>
            </w:r>
          </w:p>
        </w:tc>
        <w:tc>
          <w:tcPr>
            <w:tcW w:type="dxa" w:w="3213"/>
          </w:tcPr>
          <w:p>
            <w:r>
              <w:rPr>
                <w:sz w:val="18"/>
              </w:rPr>
              <w:t>Surucu sorunlarini sistematik olarak teshis edip cozum uretir.</w:t>
            </w:r>
          </w:p>
        </w:tc>
        <w:tc>
          <w:tcPr>
            <w:tcW w:type="dxa" w:w="3213"/>
          </w:tcPr>
          <w:p>
            <w:r>
              <w:rPr>
                <w:sz w:val="18"/>
              </w:rPr>
              <w:t>Sentez</w:t>
            </w:r>
          </w:p>
        </w:tc>
      </w:tr>
      <w:tr>
        <w:tc>
          <w:tcPr>
            <w:tcW w:type="dxa" w:w="3213"/>
          </w:tcPr>
          <w:p>
            <w:r>
              <w:rPr>
                <w:sz w:val="18"/>
              </w:rPr>
              <w:t>1.D.4.3</w:t>
            </w:r>
          </w:p>
        </w:tc>
        <w:tc>
          <w:tcPr>
            <w:tcW w:type="dxa" w:w="3213"/>
          </w:tcPr>
          <w:p>
            <w:r>
              <w:rPr>
                <w:sz w:val="18"/>
              </w:rPr>
              <w:t>Tam surucu kurulum prosedurunu dokumante eder.</w:t>
            </w:r>
          </w:p>
        </w:tc>
        <w:tc>
          <w:tcPr>
            <w:tcW w:type="dxa" w:w="3213"/>
          </w:tcPr>
          <w:p>
            <w:r>
              <w:rPr>
                <w:sz w:val="18"/>
              </w:rPr>
              <w:t>Degerlendirme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Surucu kavramini, yukleme yontemlerini, Aygit Yoneticisi islevlerini ve dikkat noktalarini bilmek.</w:t>
      </w:r>
    </w:p>
    <w:p>
      <w:pPr>
        <w:spacing w:before="200"/>
      </w:pPr>
      <w:r>
        <w:rPr>
          <w:b/>
          <w:color w:val="757575"/>
          <w:sz w:val="24"/>
        </w:rPr>
        <w:t xml:space="preserve">  Öğrencinin Bilmesi Gerekenler</w:t>
      </w:r>
    </w:p>
    <w:p>
      <w:pPr>
        <w:pStyle w:val="ListBullet"/>
      </w:pPr>
      <w:r>
        <w:rPr>
          <w:sz w:val="20"/>
        </w:rPr>
        <w:t>Chipset surucusunun ilk kurulacak surucu oldugunu.</w:t>
      </w:r>
    </w:p>
    <w:p>
      <w:pPr>
        <w:pStyle w:val="ListBullet"/>
      </w:pPr>
      <w:r>
        <w:rPr>
          <w:sz w:val="20"/>
        </w:rPr>
        <w:t>Otomatik ve manuel yukleme yontemlerini.</w:t>
      </w:r>
    </w:p>
    <w:p>
      <w:pPr>
        <w:pStyle w:val="ListBullet"/>
      </w:pPr>
      <w:r>
        <w:rPr>
          <w:sz w:val="20"/>
        </w:rPr>
        <w:t>Donanim Kimligi ile surucu teshis yapilabildigini.</w:t>
      </w:r>
    </w:p>
    <w:p>
      <w:pPr>
        <w:spacing w:before="200"/>
      </w:pPr>
      <w:r>
        <w:rPr>
          <w:b/>
          <w:color w:val="757575"/>
          <w:sz w:val="24"/>
        </w:rPr>
        <w:t xml:space="preserve">  Olası Kavram Yanılgıları</w:t>
      </w:r>
    </w:p>
    <w:p>
      <w:pPr>
        <w:pStyle w:val="ListBullet"/>
      </w:pPr>
      <w:r>
        <w:rPr>
          <w:sz w:val="20"/>
        </w:rPr>
        <w:t>Surucu yuklemenin sadece otomatik aramayla cozuldugu sanilmasi.</w:t>
      </w:r>
    </w:p>
    <w:p>
      <w:pPr>
        <w:pStyle w:val="ListBullet"/>
      </w:pPr>
      <w:r>
        <w:rPr>
          <w:sz w:val="20"/>
        </w:rPr>
        <w:t>Her surucu sorununun format gerektirdigi dusuncesi.</w:t>
      </w:r>
    </w:p>
    <w:p>
      <w:pPr>
        <w:pStyle w:val="ListBullet"/>
      </w:pPr>
      <w:r>
        <w:rPr>
          <w:sz w:val="20"/>
        </w:rPr>
        <w:t>Surculerin bir kez yuklendikten sonra hic guncellenmeyecegi yanilgisi.</w:t>
      </w:r>
    </w:p>
    <w:p>
      <w:pPr>
        <w:spacing w:before="200"/>
      </w:pPr>
      <w:r>
        <w:rPr>
          <w:b/>
          <w:color w:val="757575"/>
          <w:sz w:val="24"/>
        </w:rPr>
        <w:t xml:space="preserve">  Hazırlık Materyalleri</w:t>
      </w:r>
    </w:p>
    <w:p>
      <w:pPr>
        <w:pStyle w:val="ListBullet"/>
      </w:pPr>
      <w:r>
        <w:rPr>
          <w:sz w:val="20"/>
        </w:rPr>
        <w:t>Sanal makine (format sonrasi durumda)</w:t>
      </w:r>
    </w:p>
    <w:p>
      <w:pPr>
        <w:pStyle w:val="ListBullet"/>
      </w:pPr>
      <w:r>
        <w:rPr>
          <w:sz w:val="20"/>
        </w:rPr>
        <w:t>Surucu dosyalari seti</w:t>
      </w:r>
    </w:p>
    <w:p>
      <w:pPr>
        <w:pStyle w:val="ListBullet"/>
      </w:pPr>
      <w:r>
        <w:rPr>
          <w:sz w:val="20"/>
        </w:rPr>
        <w:t>Kurulum raporu formu</w:t>
      </w:r>
    </w:p>
    <w:p>
      <w:pPr>
        <w:pStyle w:val="ListBullet"/>
      </w:pPr>
      <w:r>
        <w:rPr>
          <w:sz w:val="20"/>
        </w:rPr>
        <w:t>Kronmetre</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"Bugun final sinavindasiniz! Ogrendiginiz tum surucu bilgilerini tek bir uygulamada birlestirme zamani. Sifirdan bir bilgisayari tam calisir hale getirmeye hazir misiniz?"</w:t>
      </w:r>
    </w:p>
    <w:p>
      <w:r>
        <w:rPr>
          <w:b/>
          <w:color w:val="1B2A4A"/>
          <w:sz w:val="20"/>
        </w:rPr>
        <w:t xml:space="preserve">Günlük Hayat Bağlantısı: </w:t>
      </w:r>
      <w:r>
        <w:rPr>
          <w:sz w:val="20"/>
        </w:rPr>
        <w:t>Ehliyet sinavinda ogrendiginiz her seyi parkurda birlestirirsiniz; bugun de surucu becerilerinizi pratikte birlestiriyoruz.</w:t>
      </w:r>
    </w:p>
    <w:p>
      <w:pPr>
        <w:spacing w:before="200"/>
      </w:pPr>
      <w:r>
        <w:rPr>
          <w:b/>
          <w:color w:val="2C6FAD"/>
          <w:sz w:val="24"/>
        </w:rPr>
        <w:t xml:space="preserve">  Ön Bilgi Yoklama Soruları</w:t>
      </w:r>
    </w:p>
    <w:p>
      <w:r>
        <w:rPr>
          <w:b/>
          <w:color w:val="2C6FAD"/>
          <w:sz w:val="20"/>
        </w:rPr>
        <w:t xml:space="preserve">  1. </w:t>
      </w:r>
      <w:r>
        <w:rPr>
          <w:sz w:val="20"/>
        </w:rPr>
        <w:t>Surucu kurulum sirasini soyleyin.</w:t>
      </w:r>
    </w:p>
    <w:p>
      <w:r>
        <w:rPr>
          <w:b/>
          <w:color w:val="2C6FAD"/>
          <w:sz w:val="20"/>
        </w:rPr>
        <w:t xml:space="preserve">  2. </w:t>
      </w:r>
      <w:r>
        <w:rPr>
          <w:sz w:val="20"/>
        </w:rPr>
        <w:t>Eksik surucuyu nasil tespit edersiniz?</w:t>
      </w:r>
    </w:p>
    <w:p>
      <w:r>
        <w:rPr>
          <w:b/>
          <w:color w:val="2C6FAD"/>
          <w:sz w:val="20"/>
        </w:rPr>
        <w:t xml:space="preserve">  3. </w:t>
      </w:r>
      <w:r>
        <w:rPr>
          <w:sz w:val="20"/>
        </w:rPr>
        <w:t>Hangi yontemlerle surucu yuklersiniz?</w:t>
      </w:r>
    </w:p>
    <w:p>
      <w:pPr>
        <w:spacing w:before="200"/>
      </w:pPr>
      <w:r>
        <w:rPr>
          <w:b/>
          <w:color w:val="2C6FAD"/>
          <w:sz w:val="24"/>
        </w:rPr>
        <w:t xml:space="preserve">  Motivasyon Etkinliği: "Final Parkuru"</w:t>
      </w:r>
    </w:p>
    <w:p>
      <w:r>
        <w:rPr>
          <w:b/>
          <w:color w:val="1B2A4A"/>
          <w:sz w:val="20"/>
        </w:rPr>
        <w:t xml:space="preserve">Açıklama: </w:t>
      </w:r>
      <w:r>
        <w:rPr>
          <w:sz w:val="20"/>
        </w:rPr>
        <w:t>Tum surucu becerilerinin tek bir uygulamada birlestirilmesi.</w:t>
      </w:r>
    </w:p>
    <w:p>
      <w:r>
        <w:rPr>
          <w:b/>
          <w:color w:val="1B2A4A"/>
          <w:sz w:val="20"/>
        </w:rPr>
        <w:t xml:space="preserve">Yönerge: </w:t>
      </w:r>
      <w:r>
        <w:rPr>
          <w:sz w:val="20"/>
        </w:rPr>
        <w:t>Egitmen, format sonrasi eksik suruculu bir sanal makine gosterir. Aygit Yoneticisi nde 5+ sari unlem vardir. Ogrenciler bunlari sirayla cozecektir.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Format atilmis bir bilgisayarda ses yok, ekran dusuk cozunurluk, internet yok, Bluetooth calisimiyor. Tum surculeri dogru sirayla yukleyerek sistemi kullanima hazir hale getirin.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"Surucu Maratonu"</w:t>
      </w:r>
    </w:p>
    <w:p>
      <w:r>
        <w:rPr>
          <w:b/>
          <w:color w:val="1B2A4A"/>
          <w:sz w:val="20"/>
        </w:rPr>
        <w:t xml:space="preserve">Türü: </w:t>
      </w:r>
      <w:r>
        <w:rPr>
          <w:sz w:val="20"/>
        </w:rPr>
        <w:t>Bireysel Uygulamali Calisma</w:t>
      </w:r>
    </w:p>
    <w:p>
      <w:r>
        <w:rPr>
          <w:b/>
          <w:color w:val="1B2A4A"/>
          <w:sz w:val="20"/>
        </w:rPr>
        <w:t xml:space="preserve">Amacı: </w:t>
      </w:r>
      <w:r>
        <w:rPr>
          <w:sz w:val="20"/>
        </w:rPr>
        <w:t>Tum surucu becerilerini bagimsiz olarak uygulamak.</w:t>
      </w:r>
    </w:p>
    <w:p>
      <w:r>
        <w:rPr>
          <w:b/>
          <w:color w:val="1B2A4A"/>
          <w:sz w:val="20"/>
        </w:rPr>
        <w:t xml:space="preserve">Malzemeler: </w:t>
      </w:r>
      <w:r>
        <w:rPr>
          <w:sz w:val="20"/>
        </w:rPr>
        <w:t>Sanal makine, surucu dosyalari, kurulum raporu formu, kronmetre</w:t>
      </w:r>
    </w:p>
    <w:p>
      <w:pPr>
        <w:spacing w:before="200"/>
      </w:pPr>
      <w:r>
        <w:rPr>
          <w:b/>
          <w:color w:val="007A7A"/>
          <w:sz w:val="24"/>
        </w:rPr>
        <w:t xml:space="preserve">  Yönerge Adımları</w:t>
      </w:r>
    </w:p>
    <w:p>
      <w:r>
        <w:rPr>
          <w:b/>
          <w:color w:val="007A7A"/>
          <w:sz w:val="20"/>
        </w:rPr>
        <w:t xml:space="preserve">  1. </w:t>
      </w:r>
      <w:r>
        <w:rPr>
          <w:sz w:val="20"/>
        </w:rPr>
        <w:t>Aygit Yoneticisi nden eksik surculeri tespit edin.</w:t>
      </w:r>
    </w:p>
    <w:p>
      <w:r>
        <w:rPr>
          <w:b/>
          <w:color w:val="007A7A"/>
          <w:sz w:val="20"/>
        </w:rPr>
        <w:t xml:space="preserve">  2. </w:t>
      </w:r>
      <w:r>
        <w:rPr>
          <w:sz w:val="20"/>
        </w:rPr>
        <w:t>Kurulum oncelik sirasini belirleyin (chipset &gt; ag &gt; ekran &gt; ses &gt; diger).</w:t>
      </w:r>
    </w:p>
    <w:p>
      <w:r>
        <w:rPr>
          <w:b/>
          <w:color w:val="007A7A"/>
          <w:sz w:val="20"/>
        </w:rPr>
        <w:t xml:space="preserve">  3. </w:t>
      </w:r>
      <w:r>
        <w:rPr>
          <w:sz w:val="20"/>
        </w:rPr>
        <w:t>Her surucuyu uygun yontemle yukleyin.</w:t>
      </w:r>
    </w:p>
    <w:p>
      <w:r>
        <w:rPr>
          <w:b/>
          <w:color w:val="007A7A"/>
          <w:sz w:val="20"/>
        </w:rPr>
        <w:t xml:space="preserve">  4. </w:t>
      </w:r>
      <w:r>
        <w:rPr>
          <w:sz w:val="20"/>
        </w:rPr>
        <w:t>Yukleme sonrasi dogrulama yapin.</w:t>
      </w:r>
    </w:p>
    <w:p>
      <w:r>
        <w:rPr>
          <w:b/>
          <w:color w:val="007A7A"/>
          <w:sz w:val="20"/>
        </w:rPr>
        <w:t xml:space="preserve">  5. </w:t>
      </w:r>
      <w:r>
        <w:rPr>
          <w:sz w:val="20"/>
        </w:rPr>
        <w:t>Tum adimlari rapor formuna kaydedin.</w:t>
      </w:r>
    </w:p>
    <w:p>
      <w:r>
        <w:rPr>
          <w:b/>
          <w:color w:val="1B2A4A"/>
          <w:sz w:val="20"/>
        </w:rPr>
        <w:t xml:space="preserve">Öğrenci Rolü: </w:t>
      </w:r>
      <w:r>
        <w:rPr>
          <w:sz w:val="20"/>
        </w:rPr>
        <w:t>Bagimsiz teknisyen: tum adimlari tek basina yapar</w:t>
      </w:r>
    </w:p>
    <w:p>
      <w:r>
        <w:rPr>
          <w:b/>
          <w:color w:val="1B2A4A"/>
          <w:sz w:val="20"/>
        </w:rPr>
        <w:t xml:space="preserve">Öğretmen Rolü: </w:t>
      </w:r>
      <w:r>
        <w:rPr>
          <w:sz w:val="20"/>
        </w:rPr>
        <w:t>Sadece kritik anlarda mudahale eden gozlemci</w:t>
      </w:r>
    </w:p>
    <w:p>
      <w:r>
        <w:rPr>
          <w:b/>
          <w:color w:val="1B2A4A"/>
          <w:sz w:val="20"/>
        </w:rPr>
        <w:t xml:space="preserve">Beklenen Ürün: </w:t>
      </w:r>
      <w:r>
        <w:rPr>
          <w:sz w:val="20"/>
        </w:rPr>
        <w:t>Tam Surucu Kurulum Raporu (zamanli)</w:t>
      </w:r>
    </w:p>
    <w:p>
      <w:pPr>
        <w:spacing w:before="200"/>
      </w:pPr>
      <w:r>
        <w:rPr>
          <w:b/>
          <w:color w:val="007A7A"/>
          <w:sz w:val="24"/>
        </w:rPr>
        <w:t xml:space="preserve">  Araştırma Soruları</w:t>
      </w:r>
    </w:p>
    <w:p>
      <w:r>
        <w:rPr>
          <w:b/>
          <w:color w:val="007A7A"/>
          <w:sz w:val="20"/>
        </w:rPr>
        <w:t xml:space="preserve">  1. </w:t>
      </w:r>
      <w:r>
        <w:rPr>
          <w:sz w:val="20"/>
        </w:rPr>
        <w:t>Surucu otomasyon araclari (DISM, PnPUtil) nasil calisir?</w:t>
      </w:r>
    </w:p>
    <w:p>
      <w:r>
        <w:rPr>
          <w:b/>
          <w:color w:val="007A7A"/>
          <w:sz w:val="20"/>
        </w:rPr>
        <w:t xml:space="preserve">  2. </w:t>
      </w:r>
      <w:r>
        <w:rPr>
          <w:sz w:val="20"/>
        </w:rPr>
        <w:t>Disk imajlama ile suruculer nasil dahil edilir?</w:t>
      </w:r>
    </w:p>
    <w:p>
      <w:r>
        <w:rPr>
          <w:b/>
          <w:color w:val="007A7A"/>
          <w:sz w:val="20"/>
        </w:rPr>
        <w:t xml:space="preserve">  3. </w:t>
      </w:r>
      <w:r>
        <w:rPr>
          <w:sz w:val="20"/>
        </w:rPr>
        <w:t>WDS ile surucu enjeksiyonu nasil yapilir?</w:t>
      </w:r>
    </w:p>
    <w:p>
      <w:r>
        <w:rPr>
          <w:b/>
          <w:color w:val="1B2A4A"/>
          <w:sz w:val="20"/>
        </w:rPr>
        <w:t xml:space="preserve">Grupla Çalışma Kuralları: </w:t>
      </w:r>
      <w:r>
        <w:rPr>
          <w:sz w:val="20"/>
        </w:rPr>
        <w:t>Her adimi rapor formuna kaydedin; zaman tutun.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Tam Surucu Kurulumu</w:t>
            </w:r>
          </w:p>
        </w:tc>
        <w:tc>
          <w:tcPr>
            <w:tcW w:type="dxa" w:w="2409"/>
          </w:tcPr>
          <w:p>
            <w:r>
              <w:rPr>
                <w:sz w:val="18"/>
              </w:rPr>
              <w:t>Format sonrasi tum surculerin dogru sirayla yuklenmesi</w:t>
            </w:r>
          </w:p>
        </w:tc>
        <w:tc>
          <w:tcPr>
            <w:tcW w:type="dxa" w:w="2409"/>
          </w:tcPr>
          <w:p>
            <w:r>
              <w:rPr>
                <w:sz w:val="18"/>
              </w:rPr>
              <w:t>Chipset &gt; Ag &gt; Ekran &gt; Ses &gt; Diger</w:t>
            </w:r>
          </w:p>
        </w:tc>
        <w:tc>
          <w:tcPr>
            <w:tcW w:type="dxa" w:w="2409"/>
          </w:tcPr>
          <w:p>
            <w:r>
              <w:rPr>
                <w:sz w:val="18"/>
              </w:rPr>
              <w:t>Piramit semasi</w:t>
            </w:r>
          </w:p>
        </w:tc>
      </w:tr>
      <w:tr>
        <w:tc>
          <w:tcPr>
            <w:tcW w:type="dxa" w:w="2409"/>
          </w:tcPr>
          <w:p>
            <w:r>
              <w:rPr>
                <w:sz w:val="18"/>
              </w:rPr>
              <w:t>Surucu Teshis</w:t>
            </w:r>
          </w:p>
        </w:tc>
        <w:tc>
          <w:tcPr>
            <w:tcW w:type="dxa" w:w="2409"/>
          </w:tcPr>
          <w:p>
            <w:r>
              <w:rPr>
                <w:sz w:val="18"/>
              </w:rPr>
              <w:t>Aygit Yoneticisi ve Donanim Kimligi ile sorun tespiti</w:t>
            </w:r>
          </w:p>
        </w:tc>
        <w:tc>
          <w:tcPr>
            <w:tcW w:type="dxa" w:w="2409"/>
          </w:tcPr>
          <w:p>
            <w:r>
              <w:rPr>
                <w:sz w:val="18"/>
              </w:rPr>
              <w:t>Sari unlem + Hardware ID</w:t>
            </w:r>
          </w:p>
        </w:tc>
        <w:tc>
          <w:tcPr>
            <w:tcW w:type="dxa" w:w="2409"/>
          </w:tcPr>
          <w:p>
            <w:r>
              <w:rPr>
                <w:sz w:val="18"/>
              </w:rPr>
              <w:t>Teshis adimlari</w:t>
            </w:r>
          </w:p>
        </w:tc>
      </w:tr>
      <w:tr>
        <w:tc>
          <w:tcPr>
            <w:tcW w:type="dxa" w:w="2409"/>
          </w:tcPr>
          <w:p>
            <w:r>
              <w:rPr>
                <w:sz w:val="18"/>
              </w:rPr>
              <w:t>Coklu Yontem</w:t>
            </w:r>
          </w:p>
        </w:tc>
        <w:tc>
          <w:tcPr>
            <w:tcW w:type="dxa" w:w="2409"/>
          </w:tcPr>
          <w:p>
            <w:r>
              <w:rPr>
                <w:sz w:val="18"/>
              </w:rPr>
              <w:t>Otomatik, EXE ve INF yontemlerinin duruma gore secimi</w:t>
            </w:r>
          </w:p>
        </w:tc>
        <w:tc>
          <w:tcPr>
            <w:tcW w:type="dxa" w:w="2409"/>
          </w:tcPr>
          <w:p>
            <w:r>
              <w:rPr>
                <w:sz w:val="18"/>
              </w:rPr>
              <w:t>Internet varsa otomatik, yoksa USB ile manuel</w:t>
            </w:r>
          </w:p>
        </w:tc>
        <w:tc>
          <w:tcPr>
            <w:tcW w:type="dxa" w:w="2409"/>
          </w:tcPr>
          <w:p>
            <w:r>
              <w:rPr>
                <w:sz w:val="18"/>
              </w:rPr>
              <w:t>Yontem karar agaci</w:t>
            </w:r>
          </w:p>
        </w:tc>
      </w:tr>
      <w:tr>
        <w:tc>
          <w:tcPr>
            <w:tcW w:type="dxa" w:w="2409"/>
          </w:tcPr>
          <w:p>
            <w:r>
              <w:rPr>
                <w:sz w:val="18"/>
              </w:rPr>
              <w:t>Dogrulama Sureci</w:t>
            </w:r>
          </w:p>
        </w:tc>
        <w:tc>
          <w:tcPr>
            <w:tcW w:type="dxa" w:w="2409"/>
          </w:tcPr>
          <w:p>
            <w:r>
              <w:rPr>
                <w:sz w:val="18"/>
              </w:rPr>
              <w:t>Yukleme sonrasi surucu surumu ve islevsellik kontrolu</w:t>
            </w:r>
          </w:p>
        </w:tc>
        <w:tc>
          <w:tcPr>
            <w:tcW w:type="dxa" w:w="2409"/>
          </w:tcPr>
          <w:p>
            <w:r>
              <w:rPr>
                <w:sz w:val="18"/>
              </w:rPr>
              <w:t>Ozellikler &gt; Surucu sekmesi</w:t>
            </w:r>
          </w:p>
        </w:tc>
        <w:tc>
          <w:tcPr>
            <w:tcW w:type="dxa" w:w="2409"/>
          </w:tcPr>
          <w:p>
            <w:r>
              <w:rPr>
                <w:sz w:val="18"/>
              </w:rPr>
              <w:t>Dogrulama kontrol listesi</w:t>
            </w:r>
          </w:p>
        </w:tc>
      </w:tr>
      <w:tr>
        <w:tc>
          <w:tcPr>
            <w:tcW w:type="dxa" w:w="2409"/>
          </w:tcPr>
          <w:p>
            <w:r>
              <w:rPr>
                <w:sz w:val="18"/>
              </w:rPr>
              <w:t>Dokumantasyon</w:t>
            </w:r>
          </w:p>
        </w:tc>
        <w:tc>
          <w:tcPr>
            <w:tcW w:type="dxa" w:w="2409"/>
          </w:tcPr>
          <w:p>
            <w:r>
              <w:rPr>
                <w:sz w:val="18"/>
              </w:rPr>
              <w:t>Tum surecin yazili olarak kayit altina alinmasi</w:t>
            </w:r>
          </w:p>
        </w:tc>
        <w:tc>
          <w:tcPr>
            <w:tcW w:type="dxa" w:w="2409"/>
          </w:tcPr>
          <w:p>
            <w:r>
              <w:rPr>
                <w:sz w:val="18"/>
              </w:rPr>
              <w:t>Teknisyen is raporu</w:t>
            </w:r>
          </w:p>
        </w:tc>
        <w:tc>
          <w:tcPr>
            <w:tcW w:type="dxa" w:w="2409"/>
          </w:tcPr>
          <w:p>
            <w:r>
              <w:rPr>
                <w:sz w:val="18"/>
              </w:rPr>
              <w:t>Rapor sablonu</w:t>
            </w:r>
          </w:p>
        </w:tc>
      </w:tr>
    </w:tbl>
    <w:p/>
    <w:p>
      <w:pPr>
        <w:spacing w:before="200"/>
      </w:pPr>
      <w:r>
        <w:rPr>
          <w:b/>
          <w:color w:val="E65C00"/>
          <w:sz w:val="24"/>
        </w:rPr>
        <w:t xml:space="preserve">  Konu Anlatımı</w:t>
      </w:r>
    </w:p>
    <w:p>
      <w:r>
        <w:rPr>
          <w:sz w:val="20"/>
        </w:rPr>
        <w:t>Tam surucu kurulumu, format sonrasi bilgisayari kullanima hazir hale getiren kritik surectr. Bu surec sistematik bir yaklasim gerektirir: once teshis (hangi surucular eksik), sonra planlama (hangi sirayla kurulacak), ardindan uygulama (yukleme) ve son olarak dogrulama (kontrol).</w:t>
      </w:r>
    </w:p>
    <w:p>
      <w:r>
        <w:rPr>
          <w:sz w:val="20"/>
        </w:rPr>
        <w:t>Profesyonel IT ortamlarinda her kurulum dokumante edilir. Rapor, kurulan surculerin listesini, surumlerini, kaynaklarini ve karsilasilan sorunlari icerir. Bu bilgi gelecekteki kurulumlarda referans olarak kullanilir.</w:t>
      </w:r>
    </w:p>
    <w:p>
      <w:r>
        <w:rPr>
          <w:sz w:val="20"/>
        </w:rPr>
        <w:t>Surucu kurulumunda en sik karsilasilan sorunlar: 1) Internet olmadan ag surucusu yukleme (USB ile offline), 2) Uyumsuz mimari (32/64-bit), 3) Uretici sitesinde dogru surucuyu bulamama (Hardware ID ile cozum), 4) Kurulum sonrasi restart gerekliligi.</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Basarili Kurulum</w:t>
            </w:r>
          </w:p>
        </w:tc>
        <w:tc>
          <w:tcPr>
            <w:tcW w:type="dxa" w:w="3213"/>
          </w:tcPr>
          <w:p>
            <w:r>
              <w:rPr>
                <w:sz w:val="18"/>
              </w:rPr>
              <w:t>5 surucuyu 30 dk da dogru sirayla yukleme</w:t>
            </w:r>
          </w:p>
        </w:tc>
        <w:tc>
          <w:tcPr>
            <w:tcW w:type="dxa" w:w="3213"/>
          </w:tcPr>
          <w:p>
            <w:r>
              <w:rPr>
                <w:sz w:val="18"/>
              </w:rPr>
              <w:t>Hedef performans</w:t>
            </w:r>
          </w:p>
        </w:tc>
      </w:tr>
      <w:tr>
        <w:tc>
          <w:tcPr>
            <w:tcW w:type="dxa" w:w="3213"/>
          </w:tcPr>
          <w:p>
            <w:r>
              <w:rPr>
                <w:sz w:val="18"/>
              </w:rPr>
              <w:t>Offline Cozum</w:t>
            </w:r>
          </w:p>
        </w:tc>
        <w:tc>
          <w:tcPr>
            <w:tcW w:type="dxa" w:w="3213"/>
          </w:tcPr>
          <w:p>
            <w:r>
              <w:rPr>
                <w:sz w:val="18"/>
              </w:rPr>
              <w:t>Ag surucusu USB ile yukleme -&gt; internet -&gt; geri kalan surucular</w:t>
            </w:r>
          </w:p>
        </w:tc>
        <w:tc>
          <w:tcPr>
            <w:tcW w:type="dxa" w:w="3213"/>
          </w:tcPr>
          <w:p>
            <w:r>
              <w:rPr>
                <w:sz w:val="18"/>
              </w:rPr>
              <w:t>Kisir dongu kirma</w:t>
            </w:r>
          </w:p>
        </w:tc>
      </w:tr>
      <w:tr>
        <w:tc>
          <w:tcPr>
            <w:tcW w:type="dxa" w:w="3213"/>
          </w:tcPr>
          <w:p>
            <w:r>
              <w:rPr>
                <w:sz w:val="18"/>
              </w:rPr>
              <w:t>Hardware ID Kullanimi</w:t>
            </w:r>
          </w:p>
        </w:tc>
        <w:tc>
          <w:tcPr>
            <w:tcW w:type="dxa" w:w="3213"/>
          </w:tcPr>
          <w:p>
            <w:r>
              <w:rPr>
                <w:sz w:val="18"/>
              </w:rPr>
              <w:t>Bilinmeyen aygit -&gt; HW ID ile uretici sitesinden surucu bulma</w:t>
            </w:r>
          </w:p>
        </w:tc>
        <w:tc>
          <w:tcPr>
            <w:tcW w:type="dxa" w:w="3213"/>
          </w:tcPr>
          <w:p>
            <w:r>
              <w:rPr>
                <w:sz w:val="18"/>
              </w:rPr>
              <w:t>Ileri teshis</w:t>
            </w:r>
          </w:p>
        </w:tc>
      </w:tr>
      <w:tr>
        <w:tc>
          <w:tcPr>
            <w:tcW w:type="dxa" w:w="3213"/>
          </w:tcPr>
          <w:p>
            <w:r>
              <w:rPr>
                <w:sz w:val="18"/>
              </w:rPr>
              <w:t>Raporlama</w:t>
            </w:r>
          </w:p>
        </w:tc>
        <w:tc>
          <w:tcPr>
            <w:tcW w:type="dxa" w:w="3213"/>
          </w:tcPr>
          <w:p>
            <w:r>
              <w:rPr>
                <w:sz w:val="18"/>
              </w:rPr>
              <w:t>Her adimin zamanli kaydi ve sonuc dokumantasyonu</w:t>
            </w:r>
          </w:p>
        </w:tc>
        <w:tc>
          <w:tcPr>
            <w:tcW w:type="dxa" w:w="3213"/>
          </w:tcPr>
          <w:p>
            <w:r>
              <w:rPr>
                <w:sz w:val="18"/>
              </w:rPr>
              <w:t>Profesyonellik</w:t>
            </w:r>
          </w:p>
        </w:tc>
      </w:tr>
    </w:tbl>
    <w:p/>
    <w:p>
      <w:pPr>
        <w:spacing w:before="200"/>
      </w:pPr>
      <w:r>
        <w:rPr>
          <w:b/>
          <w:color w:val="E65C00"/>
          <w:sz w:val="24"/>
        </w:rPr>
        <w:t xml:space="preserve">  Görseller ve Tablolar</w:t>
      </w:r>
    </w:p>
    <w:p>
      <w:pPr>
        <w:pStyle w:val="ListBullet"/>
      </w:pPr>
      <w:r>
        <w:rPr>
          <w:sz w:val="20"/>
        </w:rPr>
        <w:t>Tam kurulum akis semasi</w:t>
      </w:r>
    </w:p>
    <w:p>
      <w:pPr>
        <w:pStyle w:val="ListBullet"/>
      </w:pPr>
      <w:r>
        <w:rPr>
          <w:sz w:val="20"/>
        </w:rPr>
        <w:t>Surucu kurulum oncelik piramidi</w:t>
      </w:r>
    </w:p>
    <w:p>
      <w:pPr>
        <w:spacing w:before="200"/>
      </w:pPr>
      <w:r>
        <w:rPr>
          <w:b/>
          <w:color w:val="E65C00"/>
          <w:sz w:val="24"/>
        </w:rPr>
        <w:t xml:space="preserve">  Analoji ve Benzetmeler</w:t>
      </w:r>
    </w:p>
    <w:p>
      <w:r>
        <w:rPr>
          <w:b/>
          <w:color w:val="E65C00"/>
          <w:sz w:val="20"/>
        </w:rPr>
        <w:t xml:space="preserve">  1. </w:t>
      </w:r>
      <w:r>
        <w:rPr>
          <w:sz w:val="20"/>
        </w:rPr>
        <w:t>Tam kurulum = Maraton: hazirlik, kosu, bitis</w:t>
      </w:r>
    </w:p>
    <w:p>
      <w:r>
        <w:rPr>
          <w:b/>
          <w:color w:val="E65C00"/>
          <w:sz w:val="20"/>
        </w:rPr>
        <w:t xml:space="preserve">  2. </w:t>
      </w:r>
      <w:r>
        <w:rPr>
          <w:sz w:val="20"/>
        </w:rPr>
        <w:t>Teshis = Detektiflik: ipuclarini takip et</w:t>
      </w:r>
    </w:p>
    <w:p>
      <w:r>
        <w:rPr>
          <w:b/>
          <w:color w:val="E65C00"/>
          <w:sz w:val="20"/>
        </w:rPr>
        <w:t xml:space="preserve">  3. </w:t>
      </w:r>
      <w:r>
        <w:rPr>
          <w:sz w:val="20"/>
        </w:rPr>
        <w:t>Dokumantasyon = Gunluk tutma: ileride ise yarar</w:t>
      </w:r>
    </w:p>
    <w:p>
      <w:pPr>
        <w:spacing w:before="200"/>
      </w:pPr>
      <w:r>
        <w:rPr>
          <w:b/>
          <w:color w:val="E65C00"/>
          <w:sz w:val="24"/>
        </w:rPr>
        <w:t xml:space="preserve">  Öğrenci Soru-Cevap</w:t>
      </w:r>
    </w:p>
    <w:p>
      <w:pPr>
        <w:pStyle w:val="ListBullet"/>
      </w:pPr>
      <w:r>
        <w:rPr>
          <w:sz w:val="20"/>
        </w:rPr>
        <w:t>Ne kadar surede tamamlanmali? - Tecrubeli teknisyen 30-45 dk, ogrenci 60-90 dk.</w:t>
      </w:r>
    </w:p>
    <w:p>
      <w:pPr>
        <w:pStyle w:val="ListBullet"/>
      </w:pPr>
      <w:r>
        <w:rPr>
          <w:sz w:val="20"/>
        </w:rPr>
        <w:t>Her seferinde rapor yazmak sart mi? - Profesyonel ortamda evet.</w:t>
      </w:r>
    </w:p>
    <w:p>
      <w:pPr>
        <w:pStyle w:val="ListBullet"/>
      </w:pPr>
      <w:r>
        <w:rPr>
          <w:sz w:val="20"/>
        </w:rPr>
        <w:t>Otomatik arama her zaman ilk denenmeli mi? - Evet, en kolay yontem; basarisizsa manuale gec.</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"Surucu Sampiyonasi"</w:t>
      </w:r>
    </w:p>
    <w:p>
      <w:r>
        <w:rPr>
          <w:b/>
          <w:color w:val="1B2A4A"/>
          <w:sz w:val="20"/>
        </w:rPr>
        <w:t xml:space="preserve">Türü: </w:t>
      </w:r>
      <w:r>
        <w:rPr>
          <w:sz w:val="20"/>
        </w:rPr>
        <w:t>Bireysel Yaris</w:t>
      </w:r>
    </w:p>
    <w:p>
      <w:r>
        <w:rPr>
          <w:b/>
          <w:color w:val="1B2A4A"/>
          <w:sz w:val="20"/>
        </w:rPr>
        <w:t xml:space="preserve">Amacı: </w:t>
      </w:r>
      <w:r>
        <w:rPr>
          <w:sz w:val="20"/>
        </w:rPr>
        <w:t>Surucu kurulum becerisini hiz ve dogruluk olarak test etmek.</w:t>
      </w:r>
    </w:p>
    <w:p>
      <w:pPr>
        <w:spacing w:before="200"/>
      </w:pPr>
      <w:r>
        <w:rPr>
          <w:b/>
          <w:color w:val="6A1B9A"/>
          <w:sz w:val="24"/>
        </w:rPr>
        <w:t xml:space="preserve">  Yönerge Adımları</w:t>
      </w:r>
    </w:p>
    <w:p>
      <w:r>
        <w:rPr>
          <w:b/>
          <w:color w:val="6A1B9A"/>
          <w:sz w:val="20"/>
        </w:rPr>
        <w:t xml:space="preserve">  1. </w:t>
      </w:r>
      <w:r>
        <w:rPr>
          <w:sz w:val="20"/>
        </w:rPr>
        <w:t>Sanal makineyi sifirlayin (format sonrasi duruma getirin).</w:t>
      </w:r>
    </w:p>
    <w:p>
      <w:r>
        <w:rPr>
          <w:b/>
          <w:color w:val="6A1B9A"/>
          <w:sz w:val="20"/>
        </w:rPr>
        <w:t xml:space="preserve">  2. </w:t>
      </w:r>
      <w:r>
        <w:rPr>
          <w:sz w:val="20"/>
        </w:rPr>
        <w:t>Kronmetreyi baslatin.</w:t>
      </w:r>
    </w:p>
    <w:p>
      <w:r>
        <w:rPr>
          <w:b/>
          <w:color w:val="6A1B9A"/>
          <w:sz w:val="20"/>
        </w:rPr>
        <w:t xml:space="preserve">  3. </w:t>
      </w:r>
      <w:r>
        <w:rPr>
          <w:sz w:val="20"/>
        </w:rPr>
        <w:t>Tum surculeri dogru sirayla yukleyin.</w:t>
      </w:r>
    </w:p>
    <w:p>
      <w:r>
        <w:rPr>
          <w:b/>
          <w:color w:val="6A1B9A"/>
          <w:sz w:val="20"/>
        </w:rPr>
        <w:t xml:space="preserve">  4. </w:t>
      </w:r>
      <w:r>
        <w:rPr>
          <w:sz w:val="20"/>
        </w:rPr>
        <w:t>Dogrulama yapin (sifir sari unlem).</w:t>
      </w:r>
    </w:p>
    <w:p>
      <w:r>
        <w:rPr>
          <w:b/>
          <w:color w:val="6A1B9A"/>
          <w:sz w:val="20"/>
        </w:rPr>
        <w:t xml:space="preserve">  5. </w:t>
      </w:r>
      <w:r>
        <w:rPr>
          <w:sz w:val="20"/>
        </w:rPr>
        <w:t>Sureyi ve sonuclari raporlayin.</w:t>
      </w:r>
    </w:p>
    <w:p>
      <w:r>
        <w:rPr>
          <w:b/>
          <w:color w:val="1B2A4A"/>
          <w:sz w:val="20"/>
        </w:rPr>
        <w:t xml:space="preserve">Beklenen Ürün: </w:t>
      </w:r>
      <w:r>
        <w:rPr>
          <w:sz w:val="20"/>
        </w:rPr>
        <w:t>Zamanli Surucu Kurulum Performans Raporu</w:t>
      </w:r>
    </w:p>
    <w:p>
      <w:pPr>
        <w:spacing w:before="200"/>
      </w:pPr>
      <w:r>
        <w:rPr>
          <w:b/>
          <w:color w:val="6A1B9A"/>
          <w:sz w:val="24"/>
        </w:rPr>
        <w:t xml:space="preserve">  Transfer Soruları</w:t>
      </w:r>
    </w:p>
    <w:p>
      <w:r>
        <w:rPr>
          <w:b/>
          <w:color w:val="6A1B9A"/>
          <w:sz w:val="20"/>
        </w:rPr>
        <w:t xml:space="preserve">  1. </w:t>
      </w:r>
      <w:r>
        <w:rPr>
          <w:sz w:val="20"/>
        </w:rPr>
        <w:t>Disk imajlama ile toplu surucu dagitimi nasil yapilir?</w:t>
      </w:r>
    </w:p>
    <w:p>
      <w:r>
        <w:rPr>
          <w:b/>
          <w:color w:val="6A1B9A"/>
          <w:sz w:val="20"/>
        </w:rPr>
        <w:t xml:space="preserve">  2. </w:t>
      </w:r>
      <w:r>
        <w:rPr>
          <w:sz w:val="20"/>
        </w:rPr>
        <w:t>MDT/SCCM ile otomatik surucu yukleme?</w:t>
      </w:r>
    </w:p>
    <w:p>
      <w:r>
        <w:rPr>
          <w:b/>
          <w:color w:val="6A1B9A"/>
          <w:sz w:val="20"/>
        </w:rPr>
        <w:t xml:space="preserve">  3. </w:t>
      </w:r>
      <w:r>
        <w:rPr>
          <w:sz w:val="20"/>
        </w:rPr>
        <w:t>Linux ta modprobe ile surucu yonetimi?</w:t>
      </w:r>
    </w:p>
    <w:p>
      <w:r>
        <w:rPr>
          <w:b/>
          <w:color w:val="1B2A4A"/>
          <w:sz w:val="20"/>
        </w:rPr>
        <w:t xml:space="preserve">İlişkili Disiplinler: </w:t>
      </w:r>
      <w:r>
        <w:rPr>
          <w:sz w:val="20"/>
        </w:rPr>
        <w:t>Zaman Yonetimi (verimlilik), Turkce (rapor yazma)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5 surucuden 3 u otomatik arama ile bulunamiyor. Internet var ama uretici siteleri yavas. Zaman sinirli. Nasil onceliklendirirsiniz?</w:t>
              <w:br/>
              <w:br/>
              <w:t>Cozum: Once ag surucusu (zaten var), sonra kritik olanlar (ekran, ses), en sona diger (Bluetooth, kart okuyucu).</w:t>
            </w:r>
          </w:p>
        </w:tc>
      </w:tr>
    </w:tbl>
    <w:p/>
    <w:p>
      <w:r>
        <w:rPr>
          <w:b/>
          <w:color w:val="1B2A4A"/>
          <w:sz w:val="20"/>
        </w:rPr>
        <w:t xml:space="preserve">Yaratıcı Görev: </w:t>
      </w:r>
      <w:r>
        <w:rPr>
          <w:sz w:val="20"/>
        </w:rPr>
        <w:t>Tek tusla tum surculeri otomatik yukleyen sistem tasarlayin. Nasil calisir?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Eksik surculeri teshis edebiliyorum.</w:t>
      </w:r>
    </w:p>
    <w:p>
      <w:r>
        <w:rPr>
          <w:sz w:val="20"/>
        </w:rPr>
        <w:t xml:space="preserve">  ☐  Dogru kurulum sirasini biliyorum.</w:t>
      </w:r>
    </w:p>
    <w:p>
      <w:r>
        <w:rPr>
          <w:sz w:val="20"/>
        </w:rPr>
        <w:t xml:space="preserve">  ☐  3 farkli yontemle surucu yukleyebiliyorum.</w:t>
      </w:r>
    </w:p>
    <w:p>
      <w:r>
        <w:rPr>
          <w:sz w:val="20"/>
        </w:rPr>
        <w:t xml:space="preserve">  ☐  Dogrulama yapabiliyorum.</w:t>
      </w:r>
    </w:p>
    <w:p>
      <w:r>
        <w:rPr>
          <w:sz w:val="20"/>
        </w:rPr>
        <w:t xml:space="preserve">  ☐  Sureci raporlayabiliyorum.</w:t>
      </w:r>
    </w:p>
    <w:p>
      <w:pPr>
        <w:spacing w:before="200"/>
      </w:pPr>
      <w:r>
        <w:rPr>
          <w:b/>
          <w:color w:val="2E7D32"/>
          <w:sz w:val="24"/>
        </w:rPr>
        <w:t xml:space="preserve">  Öz Değerlendirme Soruları</w:t>
      </w:r>
    </w:p>
    <w:p>
      <w:r>
        <w:rPr>
          <w:b/>
          <w:color w:val="2E7D32"/>
          <w:sz w:val="20"/>
        </w:rPr>
        <w:t xml:space="preserve">  1. </w:t>
      </w:r>
      <w:r>
        <w:rPr>
          <w:sz w:val="20"/>
        </w:rPr>
        <w:t>Surucu kurulumunda kendime guveniyorum mu?</w:t>
      </w:r>
    </w:p>
    <w:p>
      <w:r>
        <w:rPr>
          <w:b/>
          <w:color w:val="2E7D32"/>
          <w:sz w:val="20"/>
        </w:rPr>
        <w:t xml:space="preserve">  2. </w:t>
      </w:r>
      <w:r>
        <w:rPr>
          <w:sz w:val="20"/>
        </w:rPr>
        <w:t>En zor buldugum adim hangisiydi?</w:t>
      </w:r>
    </w:p>
    <w:p>
      <w:r>
        <w:rPr>
          <w:b/>
          <w:color w:val="2E7D32"/>
          <w:sz w:val="20"/>
        </w:rPr>
        <w:t xml:space="preserve">  3. </w:t>
      </w:r>
      <w:r>
        <w:rPr>
          <w:sz w:val="20"/>
        </w:rPr>
        <w:t>Baskasinin bilgisayarini yapilandirabilir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Ilk kurulacak surucu?</w:t>
            </w:r>
          </w:p>
        </w:tc>
        <w:tc>
          <w:tcPr>
            <w:tcW w:type="dxa" w:w="3213"/>
          </w:tcPr>
          <w:p>
            <w:r>
              <w:rPr>
                <w:sz w:val="18"/>
              </w:rPr>
              <w:t>Chipset</w:t>
            </w:r>
          </w:p>
        </w:tc>
      </w:tr>
      <w:tr>
        <w:tc>
          <w:tcPr>
            <w:tcW w:type="dxa" w:w="3213"/>
          </w:tcPr>
          <w:p>
            <w:r>
              <w:rPr>
                <w:sz w:val="18"/>
              </w:rPr>
              <w:t>2</w:t>
            </w:r>
          </w:p>
        </w:tc>
        <w:tc>
          <w:tcPr>
            <w:tcW w:type="dxa" w:w="3213"/>
          </w:tcPr>
          <w:p>
            <w:r>
              <w:rPr>
                <w:sz w:val="18"/>
              </w:rPr>
              <w:t>Internet yoksa ag surucusu nasil yuklenir?</w:t>
            </w:r>
          </w:p>
        </w:tc>
        <w:tc>
          <w:tcPr>
            <w:tcW w:type="dxa" w:w="3213"/>
          </w:tcPr>
          <w:p>
            <w:r>
              <w:rPr>
                <w:sz w:val="18"/>
              </w:rPr>
              <w:t>USB ile offline</w:t>
            </w:r>
          </w:p>
        </w:tc>
      </w:tr>
      <w:tr>
        <w:tc>
          <w:tcPr>
            <w:tcW w:type="dxa" w:w="3213"/>
          </w:tcPr>
          <w:p>
            <w:r>
              <w:rPr>
                <w:sz w:val="18"/>
              </w:rPr>
              <w:t>3</w:t>
            </w:r>
          </w:p>
        </w:tc>
        <w:tc>
          <w:tcPr>
            <w:tcW w:type="dxa" w:w="3213"/>
          </w:tcPr>
          <w:p>
            <w:r>
              <w:rPr>
                <w:sz w:val="18"/>
              </w:rPr>
              <w:t>Bilinmeyen aygit icin ilk adim?</w:t>
            </w:r>
          </w:p>
        </w:tc>
        <w:tc>
          <w:tcPr>
            <w:tcW w:type="dxa" w:w="3213"/>
          </w:tcPr>
          <w:p>
            <w:r>
              <w:rPr>
                <w:sz w:val="18"/>
              </w:rPr>
              <w:t>Hardware ID ile arama</w:t>
            </w:r>
          </w:p>
        </w:tc>
      </w:tr>
      <w:tr>
        <w:tc>
          <w:tcPr>
            <w:tcW w:type="dxa" w:w="3213"/>
          </w:tcPr>
          <w:p>
            <w:r>
              <w:rPr>
                <w:sz w:val="18"/>
              </w:rPr>
              <w:t>4</w:t>
            </w:r>
          </w:p>
        </w:tc>
        <w:tc>
          <w:tcPr>
            <w:tcW w:type="dxa" w:w="3213"/>
          </w:tcPr>
          <w:p>
            <w:r>
              <w:rPr>
                <w:sz w:val="18"/>
              </w:rPr>
              <w:t>Dogrulama nasil yapilir?</w:t>
            </w:r>
          </w:p>
        </w:tc>
        <w:tc>
          <w:tcPr>
            <w:tcW w:type="dxa" w:w="3213"/>
          </w:tcPr>
          <w:p>
            <w:r>
              <w:rPr>
                <w:sz w:val="18"/>
              </w:rPr>
              <w:t>Aygit Yoneticisi nde sifir sari unlem</w:t>
            </w:r>
          </w:p>
        </w:tc>
      </w:tr>
      <w:tr>
        <w:tc>
          <w:tcPr>
            <w:tcW w:type="dxa" w:w="3213"/>
          </w:tcPr>
          <w:p>
            <w:r>
              <w:rPr>
                <w:sz w:val="18"/>
              </w:rPr>
              <w:t>5</w:t>
            </w:r>
          </w:p>
        </w:tc>
        <w:tc>
          <w:tcPr>
            <w:tcW w:type="dxa" w:w="3213"/>
          </w:tcPr>
          <w:p>
            <w:r>
              <w:rPr>
                <w:sz w:val="18"/>
              </w:rPr>
              <w:t>Prosedur dokumantasyonu neden onemli?</w:t>
            </w:r>
          </w:p>
        </w:tc>
        <w:tc>
          <w:tcPr>
            <w:tcW w:type="dxa" w:w="3213"/>
          </w:tcPr>
          <w:p>
            <w:r>
              <w:rPr>
                <w:sz w:val="18"/>
              </w:rPr>
              <w:t>Gelecek referans ve tekrarlanabilirlik</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Surucu kurulumu tamamen otomatik olabilir mi?</w:t>
      </w:r>
    </w:p>
    <w:p>
      <w:r>
        <w:rPr>
          <w:b/>
          <w:color w:val="2E7D32"/>
          <w:sz w:val="20"/>
        </w:rPr>
        <w:t xml:space="preserve">  2. </w:t>
      </w:r>
      <w:r>
        <w:rPr>
          <w:sz w:val="20"/>
        </w:rPr>
        <w:t>Her kullanici surucu yukleyebilmeli mi?</w:t>
      </w:r>
    </w:p>
    <w:p>
      <w:r>
        <w:rPr>
          <w:b/>
          <w:color w:val="2E7D32"/>
          <w:sz w:val="20"/>
        </w:rPr>
        <w:t xml:space="preserve">  3. </w:t>
      </w:r>
      <w:r>
        <w:rPr>
          <w:sz w:val="20"/>
        </w:rPr>
        <w:t>Surucu kurulum becerisi is hayatinda ne kadar onemli?</w:t>
      </w:r>
    </w:p>
    <w:p>
      <w:r>
        <w:rPr>
          <w:b/>
          <w:color w:val="2E7D32"/>
          <w:sz w:val="20"/>
        </w:rPr>
        <w:t>Eleştirel Düşünme:</w:t>
      </w:r>
    </w:p>
    <w:p>
      <w:r>
        <w:rPr>
          <w:b/>
          <w:color w:val="2E7D32"/>
          <w:sz w:val="20"/>
        </w:rPr>
        <w:t xml:space="preserve">  1. </w:t>
      </w:r>
      <w:r>
        <w:rPr>
          <w:sz w:val="20"/>
        </w:rPr>
        <w:t>Format sonrasi surucu yukleme sureci neden bu kadar uzun?</w:t>
      </w:r>
    </w:p>
    <w:p>
      <w:r>
        <w:rPr>
          <w:b/>
          <w:color w:val="2E7D32"/>
          <w:sz w:val="20"/>
        </w:rPr>
        <w:t xml:space="preserve">  2. </w:t>
      </w:r>
      <w:r>
        <w:rPr>
          <w:sz w:val="20"/>
        </w:rPr>
        <w:t>Plug-and-play neden hala tam calismiyor?</w:t>
      </w:r>
    </w:p>
    <w:p>
      <w:r>
        <w:rPr>
          <w:b/>
          <w:color w:val="2E7D32"/>
          <w:sz w:val="20"/>
        </w:rPr>
        <w:t xml:space="preserve">  3. </w:t>
      </w:r>
      <w:r>
        <w:rPr>
          <w:sz w:val="20"/>
        </w:rPr>
        <w:t>Donanim ureticileri surec basitlestirmeli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"Tam Surucu Kurulum Uygulamasi"</w:t>
      </w:r>
    </w:p>
    <w:p>
      <w:r>
        <w:rPr>
          <w:b/>
          <w:color w:val="1B2A4A"/>
          <w:sz w:val="20"/>
        </w:rPr>
        <w:t xml:space="preserve">Hedef: </w:t>
      </w:r>
      <w:r>
        <w:rPr>
          <w:sz w:val="20"/>
        </w:rPr>
        <w:t>Format sonrasi tum surculeri dogru sirayla yuklemek.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Teshis</w:t>
            </w:r>
          </w:p>
        </w:tc>
        <w:tc>
          <w:tcPr>
            <w:tcW w:type="dxa" w:w="3213"/>
          </w:tcPr>
          <w:p>
            <w:r>
              <w:rPr>
                <w:sz w:val="18"/>
              </w:rPr>
              <w:t>Aygit Yoneticisi nde sari unlemleri tespit edin</w:t>
            </w:r>
          </w:p>
        </w:tc>
        <w:tc>
          <w:tcPr>
            <w:tcW w:type="dxa" w:w="3213"/>
          </w:tcPr>
          <w:p>
            <w:r>
              <w:rPr>
                <w:sz w:val="18"/>
              </w:rPr>
              <w:t>Eksik surucular belirlenir</w:t>
            </w:r>
          </w:p>
        </w:tc>
      </w:tr>
      <w:tr>
        <w:tc>
          <w:tcPr>
            <w:tcW w:type="dxa" w:w="3213"/>
          </w:tcPr>
          <w:p>
            <w:r>
              <w:rPr>
                <w:sz w:val="18"/>
              </w:rPr>
              <w:t>2. Planlama</w:t>
            </w:r>
          </w:p>
        </w:tc>
        <w:tc>
          <w:tcPr>
            <w:tcW w:type="dxa" w:w="3213"/>
          </w:tcPr>
          <w:p>
            <w:r>
              <w:rPr>
                <w:sz w:val="18"/>
              </w:rPr>
              <w:t>Kurulum oncelik sirasini belirleyin</w:t>
            </w:r>
          </w:p>
        </w:tc>
        <w:tc>
          <w:tcPr>
            <w:tcW w:type="dxa" w:w="3213"/>
          </w:tcPr>
          <w:p>
            <w:r>
              <w:rPr>
                <w:sz w:val="18"/>
              </w:rPr>
              <w:t>Siralama hazir</w:t>
            </w:r>
          </w:p>
        </w:tc>
      </w:tr>
      <w:tr>
        <w:tc>
          <w:tcPr>
            <w:tcW w:type="dxa" w:w="3213"/>
          </w:tcPr>
          <w:p>
            <w:r>
              <w:rPr>
                <w:sz w:val="18"/>
              </w:rPr>
              <w:t>3. Yukleme</w:t>
            </w:r>
          </w:p>
        </w:tc>
        <w:tc>
          <w:tcPr>
            <w:tcW w:type="dxa" w:w="3213"/>
          </w:tcPr>
          <w:p>
            <w:r>
              <w:rPr>
                <w:sz w:val="18"/>
              </w:rPr>
              <w:t>Surculeri sirayla yukleyin</w:t>
            </w:r>
          </w:p>
        </w:tc>
        <w:tc>
          <w:tcPr>
            <w:tcW w:type="dxa" w:w="3213"/>
          </w:tcPr>
          <w:p>
            <w:r>
              <w:rPr>
                <w:sz w:val="18"/>
              </w:rPr>
              <w:t>Surucular yuklenir</w:t>
            </w:r>
          </w:p>
        </w:tc>
      </w:tr>
      <w:tr>
        <w:tc>
          <w:tcPr>
            <w:tcW w:type="dxa" w:w="3213"/>
          </w:tcPr>
          <w:p>
            <w:r>
              <w:rPr>
                <w:sz w:val="18"/>
              </w:rPr>
              <w:t>4. Dogrulama</w:t>
            </w:r>
          </w:p>
        </w:tc>
        <w:tc>
          <w:tcPr>
            <w:tcW w:type="dxa" w:w="3213"/>
          </w:tcPr>
          <w:p>
            <w:r>
              <w:rPr>
                <w:sz w:val="18"/>
              </w:rPr>
              <w:t>Her yukleme sonrasi kontrol edin</w:t>
            </w:r>
          </w:p>
        </w:tc>
        <w:tc>
          <w:tcPr>
            <w:tcW w:type="dxa" w:w="3213"/>
          </w:tcPr>
          <w:p>
            <w:r>
              <w:rPr>
                <w:sz w:val="18"/>
              </w:rPr>
              <w:t>Sifir sari unlem</w:t>
            </w:r>
          </w:p>
        </w:tc>
      </w:tr>
      <w:tr>
        <w:tc>
          <w:tcPr>
            <w:tcW w:type="dxa" w:w="3213"/>
          </w:tcPr>
          <w:p>
            <w:r>
              <w:rPr>
                <w:sz w:val="18"/>
              </w:rPr>
              <w:t>5. Rapor</w:t>
            </w:r>
          </w:p>
        </w:tc>
        <w:tc>
          <w:tcPr>
            <w:tcW w:type="dxa" w:w="3213"/>
          </w:tcPr>
          <w:p>
            <w:r>
              <w:rPr>
                <w:sz w:val="18"/>
              </w:rPr>
              <w:t>Tum sureci dokumante edin</w:t>
            </w:r>
          </w:p>
        </w:tc>
        <w:tc>
          <w:tcPr>
            <w:tcW w:type="dxa" w:w="3213"/>
          </w:tcPr>
          <w:p>
            <w:r>
              <w:rPr>
                <w:sz w:val="18"/>
              </w:rPr>
              <w:t>Rapor tamamlanir</w:t>
            </w:r>
          </w:p>
        </w:tc>
      </w:tr>
    </w:tbl>
    <w:p/>
    <w:p>
      <w:r>
        <w:rPr>
          <w:b/>
          <w:color w:val="1B2A4A"/>
          <w:sz w:val="20"/>
        </w:rPr>
        <w:t xml:space="preserve">Tamamlanma Kriteri: </w:t>
      </w:r>
      <w:r>
        <w:rPr>
          <w:sz w:val="20"/>
        </w:rPr>
        <w:t>Tum surculerin basariyla yuklenmesi ve sifir sari unlem.</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Tam Kurulum"</w:t>
      </w:r>
    </w:p>
    <w:p>
      <w:r>
        <w:rPr>
          <w:b/>
          <w:color w:val="1B2A4A"/>
          <w:sz w:val="20"/>
        </w:rPr>
        <w:t xml:space="preserve">Eğitmenin Gösterdiği: </w:t>
      </w:r>
      <w:r>
        <w:rPr>
          <w:sz w:val="20"/>
        </w:rPr>
        <w:t>Sanal makinede hizlandirilmis tam surucu kurulumu gosterir.</w:t>
      </w:r>
    </w:p>
    <w:p>
      <w:r>
        <w:rPr>
          <w:b/>
          <w:color w:val="1B2A4A"/>
          <w:sz w:val="20"/>
        </w:rPr>
        <w:t xml:space="preserve">Öğrencinin Tekrarladığı: </w:t>
      </w:r>
      <w:r>
        <w:rPr>
          <w:sz w:val="20"/>
        </w:rPr>
        <w:t>Kendi sanal makinesinde bagimsiz olarak tam kurulum yapar.</w:t>
      </w:r>
    </w:p>
    <w:p>
      <w:r>
        <w:rPr>
          <w:b/>
          <w:color w:val="1B2A4A"/>
          <w:sz w:val="20"/>
        </w:rPr>
        <w:t xml:space="preserve">Dikkat Noktaları: </w:t>
      </w:r>
      <w:r>
        <w:rPr>
          <w:sz w:val="20"/>
        </w:rPr>
        <w:t>Chipset i atlamayin; ag surucusunu ikinci sirada yukleyin.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Aygit Yoneticisi nde eksik surculeri listeleyin</w:t>
            </w:r>
          </w:p>
        </w:tc>
      </w:tr>
      <w:tr>
        <w:tc>
          <w:tcPr>
            <w:tcW w:type="dxa" w:w="3213"/>
          </w:tcPr>
          <w:p>
            <w:r>
              <w:rPr>
                <w:sz w:val="18"/>
              </w:rPr>
              <w:t>2</w:t>
            </w:r>
          </w:p>
        </w:tc>
        <w:tc>
          <w:tcPr>
            <w:tcW w:type="dxa" w:w="3213"/>
          </w:tcPr>
          <w:p>
            <w:r>
              <w:rPr>
                <w:sz w:val="18"/>
              </w:rPr>
              <w:t>Orta</w:t>
            </w:r>
          </w:p>
        </w:tc>
        <w:tc>
          <w:tcPr>
            <w:tcW w:type="dxa" w:w="3213"/>
          </w:tcPr>
          <w:p>
            <w:r>
              <w:rPr>
                <w:sz w:val="18"/>
              </w:rPr>
              <w:t>3 surucuyu dogru sirayla yukleyin</w:t>
            </w:r>
          </w:p>
        </w:tc>
      </w:tr>
      <w:tr>
        <w:tc>
          <w:tcPr>
            <w:tcW w:type="dxa" w:w="3213"/>
          </w:tcPr>
          <w:p>
            <w:r>
              <w:rPr>
                <w:sz w:val="18"/>
              </w:rPr>
              <w:t>3</w:t>
            </w:r>
          </w:p>
        </w:tc>
        <w:tc>
          <w:tcPr>
            <w:tcW w:type="dxa" w:w="3213"/>
          </w:tcPr>
          <w:p>
            <w:r>
              <w:rPr>
                <w:sz w:val="18"/>
              </w:rPr>
              <w:t>Ileri</w:t>
            </w:r>
          </w:p>
        </w:tc>
        <w:tc>
          <w:tcPr>
            <w:tcW w:type="dxa" w:w="3213"/>
          </w:tcPr>
          <w:p>
            <w:r>
              <w:rPr>
                <w:sz w:val="18"/>
              </w:rPr>
              <w:t>Tam kurulumu zamanli olarak tamamlayin ve raporlayin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"Acil Destek"</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Mudurun bilgisayarina acil format atildi, 1 saat sonra toplanti var. Surculeri en hizli sekilde nasil yuklersiniz?</w:t>
            </w:r>
          </w:p>
        </w:tc>
      </w:tr>
    </w:tbl>
    <w:p/>
    <w:p>
      <w:r>
        <w:rPr>
          <w:b/>
          <w:color w:val="1B2A4A"/>
          <w:sz w:val="20"/>
        </w:rPr>
        <w:t xml:space="preserve">Beklenen Çıktı: </w:t>
      </w:r>
      <w:r>
        <w:rPr>
          <w:sz w:val="20"/>
        </w:rPr>
        <w:t>Zaman baskisi altinda onceliklendirme ve hizli kurulum becerisi.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Surucu konusunun genel tekrarini yaptik. Teshis, planlama, yukleme, dogrulama ve raporlama adimlarini butunlesik olarak uyguladik.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Tam Kurulum</w:t>
            </w:r>
          </w:p>
        </w:tc>
        <w:tc>
          <w:tcPr>
            <w:tcW w:type="dxa" w:w="4819"/>
            <w:shd w:fill="F5F5F5"/>
          </w:tcPr>
          <w:p>
            <w:r>
              <w:rPr>
                <w:b/>
                <w:color w:val="1B2A4A"/>
                <w:sz w:val="20"/>
              </w:rPr>
              <w:t xml:space="preserve">  Teshis</w:t>
            </w:r>
          </w:p>
        </w:tc>
      </w:tr>
      <w:tr>
        <w:tc>
          <w:tcPr>
            <w:tcW w:type="dxa" w:w="4819"/>
            <w:shd w:fill="F5F5F5"/>
          </w:tcPr>
          <w:p>
            <w:r>
              <w:rPr>
                <w:b/>
                <w:color w:val="1B2A4A"/>
                <w:sz w:val="20"/>
              </w:rPr>
              <w:t xml:space="preserve">  Onceliklendirme</w:t>
            </w:r>
          </w:p>
        </w:tc>
        <w:tc>
          <w:tcPr>
            <w:tcW w:type="dxa" w:w="4819"/>
            <w:shd w:fill="F5F5F5"/>
          </w:tcPr>
          <w:p>
            <w:r>
              <w:rPr>
                <w:b/>
                <w:color w:val="1B2A4A"/>
                <w:sz w:val="20"/>
              </w:rPr>
              <w:t xml:space="preserve">  Dogrulama</w:t>
            </w:r>
          </w:p>
        </w:tc>
      </w:tr>
      <w:tr>
        <w:tc>
          <w:tcPr>
            <w:tcW w:type="dxa" w:w="4819"/>
            <w:shd w:fill="F5F5F5"/>
          </w:tcPr>
          <w:p>
            <w:r>
              <w:rPr>
                <w:b/>
                <w:color w:val="1B2A4A"/>
                <w:sz w:val="20"/>
              </w:rPr>
              <w:t xml:space="preserve">  Dokumantasyon</w:t>
            </w:r>
          </w:p>
        </w:tc>
        <w:tc>
          <w:tcPr>
            <w:tcW w:type="dxa" w:w="4819"/>
            <w:shd w:fill="F5F5F5"/>
          </w:tcPr>
          <w:p>
            <w:r>
              <w:rPr>
                <w:b/>
                <w:color w:val="1B2A4A"/>
                <w:sz w:val="20"/>
              </w:rPr>
              <w:t xml:space="preserve">  Offline Yukleme</w:t>
            </w:r>
          </w:p>
        </w:tc>
      </w:tr>
      <w:tr>
        <w:tc>
          <w:tcPr>
            <w:tcW w:type="dxa" w:w="4819"/>
            <w:shd w:fill="F5F5F5"/>
          </w:tcPr>
          <w:p>
            <w:r>
              <w:rPr>
                <w:b/>
                <w:color w:val="1B2A4A"/>
                <w:sz w:val="20"/>
              </w:rPr>
              <w:t xml:space="preserve">  Hardware ID</w:t>
            </w:r>
          </w:p>
        </w:tc>
        <w:tc>
          <w:tcPr>
            <w:tcW w:type="dxa" w:w="4819"/>
            <w:shd w:fill="F5F5F5"/>
          </w:tcPr>
          <w:p>
            <w:r>
              <w:rPr>
                <w:b/>
                <w:color w:val="1B2A4A"/>
                <w:sz w:val="20"/>
              </w:rPr>
              <w:t xml:space="preserve">  Piramit Sirasi</w:t>
            </w:r>
          </w:p>
        </w:tc>
      </w:tr>
    </w:tbl>
    <w:p/>
    <w:p>
      <w:pPr>
        <w:spacing w:before="200"/>
      </w:pPr>
      <w:r>
        <w:rPr>
          <w:b/>
          <w:color w:val="757575"/>
          <w:sz w:val="24"/>
        </w:rPr>
        <w:t xml:space="preserve">  Bir Sonraki Dersle Köprü</w:t>
      </w:r>
    </w:p>
    <w:p>
      <w:r>
        <w:rPr>
          <w:sz w:val="20"/>
        </w:rPr>
        <w:t>Surucu konusunu tamamladik. Simdi isletim sisteminin temel bilesenlerine geciyoruz.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Evinzdeki bilgisayarin Aygit Yoneticisi nden tum donanim suruclerinin saglayici ve surum bilgilerini iceren bir tablo hazirlayin.</w:t>
              <w:br/>
              <w:t>Teslim: Sonraki ders.</w:t>
              <w:br/>
              <w:t>Kriter: En az 5 donanim surucusunun dogru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Sanal makineleri format sonrasi duruma hazirla.</w:t>
      </w:r>
    </w:p>
    <w:p>
      <w:pPr>
        <w:pStyle w:val="ListBullet"/>
      </w:pPr>
      <w:r>
        <w:rPr>
          <w:sz w:val="20"/>
        </w:rPr>
        <w:t>Surucu dosyalari setini hazirla.</w:t>
      </w:r>
    </w:p>
    <w:p>
      <w:pPr>
        <w:pStyle w:val="ListBullet"/>
      </w:pPr>
      <w:r>
        <w:rPr>
          <w:sz w:val="20"/>
        </w:rPr>
        <w:t>Rapor formlarini bastir.</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Sanal makine yavas</w:t>
            </w:r>
          </w:p>
        </w:tc>
        <w:tc>
          <w:tcPr>
            <w:tcW w:type="dxa" w:w="4819"/>
          </w:tcPr>
          <w:p>
            <w:r>
              <w:rPr>
                <w:sz w:val="18"/>
              </w:rPr>
              <w:t>Yeterli RAM ayir</w:t>
            </w:r>
          </w:p>
        </w:tc>
      </w:tr>
      <w:tr>
        <w:tc>
          <w:tcPr>
            <w:tcW w:type="dxa" w:w="4819"/>
          </w:tcPr>
          <w:p>
            <w:r>
              <w:rPr>
                <w:sz w:val="18"/>
              </w:rPr>
              <w:t>Herkes ayni anda yardim istiyor</w:t>
            </w:r>
          </w:p>
        </w:tc>
        <w:tc>
          <w:tcPr>
            <w:tcW w:type="dxa" w:w="4819"/>
          </w:tcPr>
          <w:p>
            <w:r>
              <w:rPr>
                <w:sz w:val="18"/>
              </w:rPr>
              <w:t>Buddy sistemi kur</w:t>
            </w:r>
          </w:p>
        </w:tc>
      </w:tr>
      <w:tr>
        <w:tc>
          <w:tcPr>
            <w:tcW w:type="dxa" w:w="4819"/>
          </w:tcPr>
          <w:p>
            <w:r>
              <w:rPr>
                <w:sz w:val="18"/>
              </w:rPr>
              <w:t>Zaman yetmiyor</w:t>
            </w:r>
          </w:p>
        </w:tc>
        <w:tc>
          <w:tcPr>
            <w:tcW w:type="dxa" w:w="4819"/>
          </w:tcPr>
          <w:p>
            <w:r>
              <w:rPr>
                <w:sz w:val="18"/>
              </w:rPr>
              <w:t>Oncelikli 3 surucuyu hedefle</w:t>
            </w:r>
          </w:p>
        </w:tc>
      </w:tr>
    </w:tbl>
    <w:p/>
    <w:p>
      <w:r>
        <w:rPr>
          <w:b/>
          <w:color w:val="1B2A4A"/>
          <w:sz w:val="20"/>
        </w:rPr>
        <w:t xml:space="preserve">Zaman Yönetimi: </w:t>
      </w:r>
      <w:r>
        <w:rPr>
          <w:sz w:val="20"/>
        </w:rPr>
        <w:t>Tamamen uygulama: %100 pratik.</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Sanal makine yoksa senaryo kartlari ile masa basi egzersiz.</w:t>
            </w:r>
          </w:p>
        </w:tc>
      </w:tr>
    </w:tbl>
    <w:p/>
    <w:p>
      <w:r>
        <w:br w:type="page"/>
      </w:r>
    </w:p>
    <w:p>
      <w:pPr>
        <w:jc w:val="center"/>
      </w:pPr>
      <w:r>
        <w:rPr>
          <w:b/>
          <w:color w:val="1B2A4A"/>
          <w:sz w:val="36"/>
        </w:rPr>
        <w:t>━━━  38. SAAT  ━━━</w:t>
      </w:r>
    </w:p>
    <w:p>
      <w:pPr>
        <w:jc w:val="center"/>
      </w:pPr>
      <w:r>
        <w:rPr>
          <w:color w:val="2C6FAD"/>
          <w:sz w:val="32"/>
        </w:rPr>
        <w:t>Isletim Sistemi Temel Bilesenlerine Giris</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Isletim sisteminin temel bilesenlerini ve kullanici arayuzunu tanimlar.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1.E.1.1</w:t>
            </w:r>
          </w:p>
        </w:tc>
        <w:tc>
          <w:tcPr>
            <w:tcW w:type="dxa" w:w="3213"/>
          </w:tcPr>
          <w:p>
            <w:r>
              <w:rPr>
                <w:sz w:val="18"/>
              </w:rPr>
              <w:t>Isletim sisteminin temel bilesenlerini (masaustu, gorev cubugu, baslat menusu, dosya yoneticisi) listeler.</w:t>
            </w:r>
          </w:p>
        </w:tc>
        <w:tc>
          <w:tcPr>
            <w:tcW w:type="dxa" w:w="3213"/>
          </w:tcPr>
          <w:p>
            <w:r>
              <w:rPr>
                <w:sz w:val="18"/>
              </w:rPr>
              <w:t>Bilgi</w:t>
            </w:r>
          </w:p>
        </w:tc>
      </w:tr>
      <w:tr>
        <w:tc>
          <w:tcPr>
            <w:tcW w:type="dxa" w:w="3213"/>
          </w:tcPr>
          <w:p>
            <w:r>
              <w:rPr>
                <w:sz w:val="18"/>
              </w:rPr>
              <w:t>1.E.1.2</w:t>
            </w:r>
          </w:p>
        </w:tc>
        <w:tc>
          <w:tcPr>
            <w:tcW w:type="dxa" w:w="3213"/>
          </w:tcPr>
          <w:p>
            <w:r>
              <w:rPr>
                <w:sz w:val="18"/>
              </w:rPr>
              <w:t>Kullanici arayuzu kavramini (GUI) ve bilesenlerini aciklar.</w:t>
            </w:r>
          </w:p>
        </w:tc>
        <w:tc>
          <w:tcPr>
            <w:tcW w:type="dxa" w:w="3213"/>
          </w:tcPr>
          <w:p>
            <w:r>
              <w:rPr>
                <w:sz w:val="18"/>
              </w:rPr>
              <w:t>Anlama</w:t>
            </w:r>
          </w:p>
        </w:tc>
      </w:tr>
      <w:tr>
        <w:tc>
          <w:tcPr>
            <w:tcW w:type="dxa" w:w="3213"/>
          </w:tcPr>
          <w:p>
            <w:r>
              <w:rPr>
                <w:sz w:val="18"/>
              </w:rPr>
              <w:t>1.E.1.3</w:t>
            </w:r>
          </w:p>
        </w:tc>
        <w:tc>
          <w:tcPr>
            <w:tcW w:type="dxa" w:w="3213"/>
          </w:tcPr>
          <w:p>
            <w:r>
              <w:rPr>
                <w:sz w:val="18"/>
              </w:rPr>
              <w:t>Isletim sistemi bilesenlerinin hiyerarsik yapisini semalastirir.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Isletim sistemi kavramini, surumlerini ve surucu yonetimini bilmek.</w:t>
      </w:r>
    </w:p>
    <w:p>
      <w:pPr>
        <w:spacing w:before="200"/>
      </w:pPr>
      <w:r>
        <w:rPr>
          <w:b/>
          <w:color w:val="757575"/>
          <w:sz w:val="24"/>
        </w:rPr>
        <w:t xml:space="preserve">  Öğrencinin Bilmesi Gerekenler</w:t>
      </w:r>
    </w:p>
    <w:p>
      <w:pPr>
        <w:pStyle w:val="ListBullet"/>
      </w:pPr>
      <w:r>
        <w:rPr>
          <w:sz w:val="20"/>
        </w:rPr>
        <w:t>Isletim sisteminin donanim ile kullanici arasinda kopru oldugunu.</w:t>
      </w:r>
    </w:p>
    <w:p>
      <w:pPr>
        <w:pStyle w:val="ListBullet"/>
      </w:pPr>
      <w:r>
        <w:rPr>
          <w:sz w:val="20"/>
        </w:rPr>
        <w:t>GUI nin grafik kullanici arayuzu anlamina geldigini.</w:t>
      </w:r>
    </w:p>
    <w:p>
      <w:pPr>
        <w:pStyle w:val="ListBullet"/>
      </w:pPr>
      <w:r>
        <w:rPr>
          <w:sz w:val="20"/>
        </w:rPr>
        <w:t>Windows masaustunun ana calisma alani oldugunu.</w:t>
      </w:r>
    </w:p>
    <w:p>
      <w:pPr>
        <w:spacing w:before="200"/>
      </w:pPr>
      <w:r>
        <w:rPr>
          <w:b/>
          <w:color w:val="757575"/>
          <w:sz w:val="24"/>
        </w:rPr>
        <w:t xml:space="preserve">  Olası Kavram Yanılgıları</w:t>
      </w:r>
    </w:p>
    <w:p>
      <w:pPr>
        <w:pStyle w:val="ListBullet"/>
      </w:pPr>
      <w:r>
        <w:rPr>
          <w:sz w:val="20"/>
        </w:rPr>
        <w:t>Masaustunun sadece arka plan resminden ibaret oldugu sanilmasi.</w:t>
      </w:r>
    </w:p>
    <w:p>
      <w:pPr>
        <w:pStyle w:val="ListBullet"/>
      </w:pPr>
      <w:r>
        <w:rPr>
          <w:sz w:val="20"/>
        </w:rPr>
        <w:t>Gorev cubugu olmadan da rahat calisilabilecegi dusuncesi.</w:t>
      </w:r>
    </w:p>
    <w:p>
      <w:pPr>
        <w:pStyle w:val="ListBullet"/>
      </w:pPr>
      <w:r>
        <w:rPr>
          <w:sz w:val="20"/>
        </w:rPr>
        <w:t>Baslat menusunun sadece programlari listeledigi yanilgisi.</w:t>
      </w:r>
    </w:p>
    <w:p>
      <w:pPr>
        <w:spacing w:before="200"/>
      </w:pPr>
      <w:r>
        <w:rPr>
          <w:b/>
          <w:color w:val="757575"/>
          <w:sz w:val="24"/>
        </w:rPr>
        <w:t xml:space="preserve">  Hazırlık Materyalleri</w:t>
      </w:r>
    </w:p>
    <w:p>
      <w:pPr>
        <w:pStyle w:val="ListBullet"/>
      </w:pPr>
      <w:r>
        <w:rPr>
          <w:sz w:val="20"/>
        </w:rPr>
        <w:t>IS bilesenleri hiyerarsi posteri</w:t>
      </w:r>
    </w:p>
    <w:p>
      <w:pPr>
        <w:pStyle w:val="ListBullet"/>
      </w:pPr>
      <w:r>
        <w:rPr>
          <w:sz w:val="20"/>
        </w:rPr>
        <w:t>Windows arayuz ekran goruntuleri</w:t>
      </w:r>
    </w:p>
    <w:p>
      <w:pPr>
        <w:pStyle w:val="ListBullet"/>
      </w:pPr>
      <w:r>
        <w:rPr>
          <w:sz w:val="20"/>
        </w:rPr>
        <w:t>Bilesen tanimlama kartlari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evde salon, mutfak, yatak odasi, banyo gibi odalar vardir ve her birinin farkli islevi vardir. Isletim sistemi de farkli bilesenlerden olusur ve her bilesen farkli bir gorevi ustlenir. Hangi bilesenler var?"</w:t>
      </w:r>
    </w:p>
    <w:p>
      <w:r>
        <w:rPr>
          <w:b/>
          <w:color w:val="1B2A4A"/>
          <w:sz w:val="20"/>
        </w:rPr>
        <w:t xml:space="preserve">Günlük Hayat Bağlantısı: </w:t>
      </w:r>
      <w:r>
        <w:rPr>
          <w:sz w:val="20"/>
        </w:rPr>
        <w:t>Telefonunuzda ana ekran, bildirim cubugu, uygulama cekmecesi gibi alanlar var; bilgisayarda da benzer bilesenlr mevcuttur.</w:t>
      </w:r>
    </w:p>
    <w:p>
      <w:pPr>
        <w:spacing w:before="200"/>
      </w:pPr>
      <w:r>
        <w:rPr>
          <w:b/>
          <w:color w:val="2C6FAD"/>
          <w:sz w:val="24"/>
        </w:rPr>
        <w:t xml:space="preserve">  Ön Bilgi Yoklama Soruları</w:t>
      </w:r>
    </w:p>
    <w:p>
      <w:r>
        <w:rPr>
          <w:b/>
          <w:color w:val="2C6FAD"/>
          <w:sz w:val="20"/>
        </w:rPr>
        <w:t xml:space="preserve">  1. </w:t>
      </w:r>
      <w:r>
        <w:rPr>
          <w:sz w:val="20"/>
        </w:rPr>
        <w:t>Masaustu nedir?</w:t>
      </w:r>
    </w:p>
    <w:p>
      <w:r>
        <w:rPr>
          <w:b/>
          <w:color w:val="2C6FAD"/>
          <w:sz w:val="20"/>
        </w:rPr>
        <w:t xml:space="preserve">  2. </w:t>
      </w:r>
      <w:r>
        <w:rPr>
          <w:sz w:val="20"/>
        </w:rPr>
        <w:t>Gorev cubugu ne ise yarar?</w:t>
      </w:r>
    </w:p>
    <w:p>
      <w:r>
        <w:rPr>
          <w:b/>
          <w:color w:val="2C6FAD"/>
          <w:sz w:val="20"/>
        </w:rPr>
        <w:t xml:space="preserve">  3. </w:t>
      </w:r>
      <w:r>
        <w:rPr>
          <w:sz w:val="20"/>
        </w:rPr>
        <w:t>Baslat menusu ne icerir?</w:t>
      </w:r>
    </w:p>
    <w:p>
      <w:pPr>
        <w:spacing w:before="200"/>
      </w:pPr>
      <w:r>
        <w:rPr>
          <w:b/>
          <w:color w:val="2C6FAD"/>
          <w:sz w:val="24"/>
        </w:rPr>
        <w:t xml:space="preserve">  Motivasyon Etkinliği: "Dijital Ev Turu"</w:t>
      </w:r>
    </w:p>
    <w:p>
      <w:r>
        <w:rPr>
          <w:b/>
          <w:color w:val="1B2A4A"/>
          <w:sz w:val="20"/>
        </w:rPr>
        <w:t xml:space="preserve">Açıklama: </w:t>
      </w:r>
      <w:r>
        <w:rPr>
          <w:sz w:val="20"/>
        </w:rPr>
        <w:t>Isletim sistemi bilesenlerinin ev odalari analojisiyle tanitilmasi.</w:t>
      </w:r>
    </w:p>
    <w:p>
      <w:r>
        <w:rPr>
          <w:b/>
          <w:color w:val="1B2A4A"/>
          <w:sz w:val="20"/>
        </w:rPr>
        <w:t xml:space="preserve">Yönerge: </w:t>
      </w:r>
      <w:r>
        <w:rPr>
          <w:sz w:val="20"/>
        </w:rPr>
        <w:t>Tahtaya bir ev plani cizilir. Her oda bir IS bilesenine karsilik gelir: Salon=Masaustu, Mutfak=Dosya Yoneticisi, Koridor=Gorev Cubugu, Kapi=Baslat Menusu. Ogrenciler eslesmeleri tartisir.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Bilgisayarinizi actiniz, masaustunu gordunuz. Bir program acmak, dosya bulmak, ses ayarini degistirmek istiyorsunuz. Her biri icin hangi bileseni kullanirsiniz?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"Bilesen Kasifi"</w:t>
      </w:r>
    </w:p>
    <w:p>
      <w:r>
        <w:rPr>
          <w:b/>
          <w:color w:val="1B2A4A"/>
          <w:sz w:val="20"/>
        </w:rPr>
        <w:t xml:space="preserve">Türü: </w:t>
      </w:r>
      <w:r>
        <w:rPr>
          <w:sz w:val="20"/>
        </w:rPr>
        <w:t>Uygulamali Grup Calismasi</w:t>
      </w:r>
    </w:p>
    <w:p>
      <w:r>
        <w:rPr>
          <w:b/>
          <w:color w:val="1B2A4A"/>
          <w:sz w:val="20"/>
        </w:rPr>
        <w:t xml:space="preserve">Amacı: </w:t>
      </w:r>
      <w:r>
        <w:rPr>
          <w:sz w:val="20"/>
        </w:rPr>
        <w:t>IS bilesenlerini kesfedip islevlerini belirlemek.</w:t>
      </w:r>
    </w:p>
    <w:p>
      <w:r>
        <w:rPr>
          <w:b/>
          <w:color w:val="1B2A4A"/>
          <w:sz w:val="20"/>
        </w:rPr>
        <w:t xml:space="preserve">Malzemeler: </w:t>
      </w:r>
      <w:r>
        <w:rPr>
          <w:sz w:val="20"/>
        </w:rPr>
        <w:t>Bilgisayar, bilesen tanimlama formu, ekran goruntusu sablonu</w:t>
      </w:r>
    </w:p>
    <w:p>
      <w:pPr>
        <w:spacing w:before="200"/>
      </w:pPr>
      <w:r>
        <w:rPr>
          <w:b/>
          <w:color w:val="007A7A"/>
          <w:sz w:val="24"/>
        </w:rPr>
        <w:t xml:space="preserve">  Yönerge Adımları</w:t>
      </w:r>
    </w:p>
    <w:p>
      <w:r>
        <w:rPr>
          <w:b/>
          <w:color w:val="007A7A"/>
          <w:sz w:val="20"/>
        </w:rPr>
        <w:t xml:space="preserve">  1. </w:t>
      </w:r>
      <w:r>
        <w:rPr>
          <w:sz w:val="20"/>
        </w:rPr>
        <w:t>Bilgisayarinizi acin ve masaustunu inceleyin.</w:t>
      </w:r>
    </w:p>
    <w:p>
      <w:r>
        <w:rPr>
          <w:b/>
          <w:color w:val="007A7A"/>
          <w:sz w:val="20"/>
        </w:rPr>
        <w:t xml:space="preserve">  2. </w:t>
      </w:r>
      <w:r>
        <w:rPr>
          <w:sz w:val="20"/>
        </w:rPr>
        <w:t>Gorev cubugundaki tum elemanlari listeleyin.</w:t>
      </w:r>
    </w:p>
    <w:p>
      <w:r>
        <w:rPr>
          <w:b/>
          <w:color w:val="007A7A"/>
          <w:sz w:val="20"/>
        </w:rPr>
        <w:t xml:space="preserve">  3. </w:t>
      </w:r>
      <w:r>
        <w:rPr>
          <w:sz w:val="20"/>
        </w:rPr>
        <w:t>Baslat menusunu acip icindeki kategorileri not alin.</w:t>
      </w:r>
    </w:p>
    <w:p>
      <w:r>
        <w:rPr>
          <w:b/>
          <w:color w:val="007A7A"/>
          <w:sz w:val="20"/>
        </w:rPr>
        <w:t xml:space="preserve">  4. </w:t>
      </w:r>
      <w:r>
        <w:rPr>
          <w:sz w:val="20"/>
        </w:rPr>
        <w:t>Dosya Gezgini ni acip arayuzu inceleyin.</w:t>
      </w:r>
    </w:p>
    <w:p>
      <w:r>
        <w:rPr>
          <w:b/>
          <w:color w:val="007A7A"/>
          <w:sz w:val="20"/>
        </w:rPr>
        <w:t xml:space="preserve">  5. </w:t>
      </w:r>
      <w:r>
        <w:rPr>
          <w:sz w:val="20"/>
        </w:rPr>
        <w:t>Her bilesenin islevini forma yazin.</w:t>
      </w:r>
    </w:p>
    <w:p>
      <w:r>
        <w:rPr>
          <w:b/>
          <w:color w:val="1B2A4A"/>
          <w:sz w:val="20"/>
        </w:rPr>
        <w:t xml:space="preserve">Öğrenci Rolü: </w:t>
      </w:r>
      <w:r>
        <w:rPr>
          <w:sz w:val="20"/>
        </w:rPr>
        <w:t>Kasif (inceleyen), Kayitci (not alan), Haritaci (sema cizen)</w:t>
      </w:r>
    </w:p>
    <w:p>
      <w:r>
        <w:rPr>
          <w:b/>
          <w:color w:val="1B2A4A"/>
          <w:sz w:val="20"/>
        </w:rPr>
        <w:t xml:space="preserve">Öğretmen Rolü: </w:t>
      </w:r>
      <w:r>
        <w:rPr>
          <w:sz w:val="20"/>
        </w:rPr>
        <w:t>Bilesen tanimlarini aciklar ve eksik olanlari tamamlatir</w:t>
      </w:r>
    </w:p>
    <w:p>
      <w:r>
        <w:rPr>
          <w:b/>
          <w:color w:val="1B2A4A"/>
          <w:sz w:val="20"/>
        </w:rPr>
        <w:t xml:space="preserve">Beklenen Ürün: </w:t>
      </w:r>
      <w:r>
        <w:rPr>
          <w:sz w:val="20"/>
        </w:rPr>
        <w:t>IS Bilesenleri Kesfetme Raporu ve Sema</w:t>
      </w:r>
    </w:p>
    <w:p>
      <w:pPr>
        <w:spacing w:before="200"/>
      </w:pPr>
      <w:r>
        <w:rPr>
          <w:b/>
          <w:color w:val="007A7A"/>
          <w:sz w:val="24"/>
        </w:rPr>
        <w:t xml:space="preserve">  Araştırma Soruları</w:t>
      </w:r>
    </w:p>
    <w:p>
      <w:r>
        <w:rPr>
          <w:b/>
          <w:color w:val="007A7A"/>
          <w:sz w:val="20"/>
        </w:rPr>
        <w:t xml:space="preserve">  1. </w:t>
      </w:r>
      <w:r>
        <w:rPr>
          <w:sz w:val="20"/>
        </w:rPr>
        <w:t>macOS ve Linux masaustu bilesenleri nasil farklidir?</w:t>
      </w:r>
    </w:p>
    <w:p>
      <w:r>
        <w:rPr>
          <w:b/>
          <w:color w:val="007A7A"/>
          <w:sz w:val="20"/>
        </w:rPr>
        <w:t xml:space="preserve">  2. </w:t>
      </w:r>
      <w:r>
        <w:rPr>
          <w:sz w:val="20"/>
        </w:rPr>
        <w:t>Tablet ve telefon arayuzleri masaustunden nasil farklidir?</w:t>
      </w:r>
    </w:p>
    <w:p>
      <w:r>
        <w:rPr>
          <w:b/>
          <w:color w:val="007A7A"/>
          <w:sz w:val="20"/>
        </w:rPr>
        <w:t xml:space="preserve">  3. </w:t>
      </w:r>
      <w:r>
        <w:rPr>
          <w:sz w:val="20"/>
        </w:rPr>
        <w:t>CLI (komut satiri) arayuzu GUI den nasil farklidir?</w:t>
      </w:r>
    </w:p>
    <w:p>
      <w:r>
        <w:rPr>
          <w:b/>
          <w:color w:val="1B2A4A"/>
          <w:sz w:val="20"/>
        </w:rPr>
        <w:t xml:space="preserve">Grupla Çalışma Kuralları: </w:t>
      </w:r>
      <w:r>
        <w:rPr>
          <w:sz w:val="20"/>
        </w:rPr>
        <w:t>Her bileseni hem gorsel olarak hem de islevsel olarak tanimlayin.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GUI</w:t>
            </w:r>
          </w:p>
        </w:tc>
        <w:tc>
          <w:tcPr>
            <w:tcW w:type="dxa" w:w="2409"/>
          </w:tcPr>
          <w:p>
            <w:r>
              <w:rPr>
                <w:sz w:val="18"/>
              </w:rPr>
              <w:t>Grafik Kullanici Arayuzu - gorseller ile etkilesim</w:t>
            </w:r>
          </w:p>
        </w:tc>
        <w:tc>
          <w:tcPr>
            <w:tcW w:type="dxa" w:w="2409"/>
          </w:tcPr>
          <w:p>
            <w:r>
              <w:rPr>
                <w:sz w:val="18"/>
              </w:rPr>
              <w:t>Simgeler, pencereler, butonlar</w:t>
            </w:r>
          </w:p>
        </w:tc>
        <w:tc>
          <w:tcPr>
            <w:tcW w:type="dxa" w:w="2409"/>
          </w:tcPr>
          <w:p>
            <w:r>
              <w:rPr>
                <w:sz w:val="18"/>
              </w:rPr>
              <w:t>GUI ekran goruntusu</w:t>
            </w:r>
          </w:p>
        </w:tc>
      </w:tr>
      <w:tr>
        <w:tc>
          <w:tcPr>
            <w:tcW w:type="dxa" w:w="2409"/>
          </w:tcPr>
          <w:p>
            <w:r>
              <w:rPr>
                <w:sz w:val="18"/>
              </w:rPr>
              <w:t>Masaustu</w:t>
            </w:r>
          </w:p>
        </w:tc>
        <w:tc>
          <w:tcPr>
            <w:tcW w:type="dxa" w:w="2409"/>
          </w:tcPr>
          <w:p>
            <w:r>
              <w:rPr>
                <w:sz w:val="18"/>
              </w:rPr>
              <w:t>Bilgisayar acildiginda gorulen ana calisma alani</w:t>
            </w:r>
          </w:p>
        </w:tc>
        <w:tc>
          <w:tcPr>
            <w:tcW w:type="dxa" w:w="2409"/>
          </w:tcPr>
          <w:p>
            <w:r>
              <w:rPr>
                <w:sz w:val="18"/>
              </w:rPr>
              <w:t>Simgeler, duvar kagidi, sag tik menusu</w:t>
            </w:r>
          </w:p>
        </w:tc>
        <w:tc>
          <w:tcPr>
            <w:tcW w:type="dxa" w:w="2409"/>
          </w:tcPr>
          <w:p>
            <w:r>
              <w:rPr>
                <w:sz w:val="18"/>
              </w:rPr>
              <w:t>Masaustu goruntusu</w:t>
            </w:r>
          </w:p>
        </w:tc>
      </w:tr>
      <w:tr>
        <w:tc>
          <w:tcPr>
            <w:tcW w:type="dxa" w:w="2409"/>
          </w:tcPr>
          <w:p>
            <w:r>
              <w:rPr>
                <w:sz w:val="18"/>
              </w:rPr>
              <w:t>Gorev Cubugu</w:t>
            </w:r>
          </w:p>
        </w:tc>
        <w:tc>
          <w:tcPr>
            <w:tcW w:type="dxa" w:w="2409"/>
          </w:tcPr>
          <w:p>
            <w:r>
              <w:rPr>
                <w:sz w:val="18"/>
              </w:rPr>
              <w:t>Ekranin altindaki acik programlari ve sistem bilgilerini gosteren serit</w:t>
            </w:r>
          </w:p>
        </w:tc>
        <w:tc>
          <w:tcPr>
            <w:tcW w:type="dxa" w:w="2409"/>
          </w:tcPr>
          <w:p>
            <w:r>
              <w:rPr>
                <w:sz w:val="18"/>
              </w:rPr>
              <w:t>Baslat, sabitlenen uygulamalar, saat</w:t>
            </w:r>
          </w:p>
        </w:tc>
        <w:tc>
          <w:tcPr>
            <w:tcW w:type="dxa" w:w="2409"/>
          </w:tcPr>
          <w:p>
            <w:r>
              <w:rPr>
                <w:sz w:val="18"/>
              </w:rPr>
              <w:t>Gorev cubugu goruntusu</w:t>
            </w:r>
          </w:p>
        </w:tc>
      </w:tr>
      <w:tr>
        <w:tc>
          <w:tcPr>
            <w:tcW w:type="dxa" w:w="2409"/>
          </w:tcPr>
          <w:p>
            <w:r>
              <w:rPr>
                <w:sz w:val="18"/>
              </w:rPr>
              <w:t>Baslat Menusu</w:t>
            </w:r>
          </w:p>
        </w:tc>
        <w:tc>
          <w:tcPr>
            <w:tcW w:type="dxa" w:w="2409"/>
          </w:tcPr>
          <w:p>
            <w:r>
              <w:rPr>
                <w:sz w:val="18"/>
              </w:rPr>
              <w:t>Programlara ve ayarlara ulasmayi saglayan ana kapi</w:t>
            </w:r>
          </w:p>
        </w:tc>
        <w:tc>
          <w:tcPr>
            <w:tcW w:type="dxa" w:w="2409"/>
          </w:tcPr>
          <w:p>
            <w:r>
              <w:rPr>
                <w:sz w:val="18"/>
              </w:rPr>
              <w:t>Tum Programlar, Ayarlar, Guc</w:t>
            </w:r>
          </w:p>
        </w:tc>
        <w:tc>
          <w:tcPr>
            <w:tcW w:type="dxa" w:w="2409"/>
          </w:tcPr>
          <w:p>
            <w:r>
              <w:rPr>
                <w:sz w:val="18"/>
              </w:rPr>
              <w:t>Baslat menusu goruntusu</w:t>
            </w:r>
          </w:p>
        </w:tc>
      </w:tr>
      <w:tr>
        <w:tc>
          <w:tcPr>
            <w:tcW w:type="dxa" w:w="2409"/>
          </w:tcPr>
          <w:p>
            <w:r>
              <w:rPr>
                <w:sz w:val="18"/>
              </w:rPr>
              <w:t>Dosya Gezgini</w:t>
            </w:r>
          </w:p>
        </w:tc>
        <w:tc>
          <w:tcPr>
            <w:tcW w:type="dxa" w:w="2409"/>
          </w:tcPr>
          <w:p>
            <w:r>
              <w:rPr>
                <w:sz w:val="18"/>
              </w:rPr>
              <w:t>Dosya ve klasorleri yoneten arac</w:t>
            </w:r>
          </w:p>
        </w:tc>
        <w:tc>
          <w:tcPr>
            <w:tcW w:type="dxa" w:w="2409"/>
          </w:tcPr>
          <w:p>
            <w:r>
              <w:rPr>
                <w:sz w:val="18"/>
              </w:rPr>
              <w:t>Bu Bilgisayar, Belgeler, Indirilenler</w:t>
            </w:r>
          </w:p>
        </w:tc>
        <w:tc>
          <w:tcPr>
            <w:tcW w:type="dxa" w:w="2409"/>
          </w:tcPr>
          <w:p>
            <w:r>
              <w:rPr>
                <w:sz w:val="18"/>
              </w:rPr>
              <w:t>Dosya Gezgini goruntusu</w:t>
            </w:r>
          </w:p>
        </w:tc>
      </w:tr>
    </w:tbl>
    <w:p/>
    <w:p>
      <w:pPr>
        <w:spacing w:before="200"/>
      </w:pPr>
      <w:r>
        <w:rPr>
          <w:b/>
          <w:color w:val="E65C00"/>
          <w:sz w:val="24"/>
        </w:rPr>
        <w:t xml:space="preserve">  Konu Anlatımı</w:t>
      </w:r>
    </w:p>
    <w:p>
      <w:r>
        <w:rPr>
          <w:sz w:val="20"/>
        </w:rPr>
        <w:t>Isletim sistemi bilesenleri, kullanicinin bilgisayarla etkilesimini saglayan gorsel ve islevsel ogelerdir. Ana bilesenler: Masaustu (calisma alani), Gorev Cubugu (navigasyon), Baslat Menusu (program erisimi), Dosya Gezgini (dosya yonetimi), Denetim Masasi (sistem ayarlari).</w:t>
      </w:r>
    </w:p>
    <w:p>
      <w:r>
        <w:rPr>
          <w:sz w:val="20"/>
        </w:rPr>
        <w:t>GUI (Graphical User Interface), kullanicinin fare ve klavye ile gorsel ogeler uzerinden bilgisayari yonetmesini saglar. GUI olmadan kullanici komut satirina (CLI) metin yazarak islem yapardi. GUI modern bilgisayar kullaniminin temelidir.</w:t>
      </w:r>
    </w:p>
    <w:p>
      <w:r>
        <w:rPr>
          <w:sz w:val="20"/>
        </w:rPr>
        <w:t>Windows IS bilesenleri hiyerarsik bir yapiyla organize edilmistir: en ustte Masaustu, altinda Gorev Cubugu ve Baslat Menusu, icerde Dosya Gezgini ve Denetim Masasi. Her bilesen belirli gorevleri ustlenir ve birbirleriyle entegre calisir.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Masaustu</w:t>
            </w:r>
          </w:p>
        </w:tc>
        <w:tc>
          <w:tcPr>
            <w:tcW w:type="dxa" w:w="3213"/>
          </w:tcPr>
          <w:p>
            <w:r>
              <w:rPr>
                <w:sz w:val="18"/>
              </w:rPr>
              <w:t>Program kisayollari ve dosyalar icin ana calisma alani</w:t>
            </w:r>
          </w:p>
        </w:tc>
        <w:tc>
          <w:tcPr>
            <w:tcW w:type="dxa" w:w="3213"/>
          </w:tcPr>
          <w:p>
            <w:r>
              <w:rPr>
                <w:sz w:val="18"/>
              </w:rPr>
              <w:t>Gunluk kullanim</w:t>
            </w:r>
          </w:p>
        </w:tc>
      </w:tr>
      <w:tr>
        <w:tc>
          <w:tcPr>
            <w:tcW w:type="dxa" w:w="3213"/>
          </w:tcPr>
          <w:p>
            <w:r>
              <w:rPr>
                <w:sz w:val="18"/>
              </w:rPr>
              <w:t>Gorev Cubugu</w:t>
            </w:r>
          </w:p>
        </w:tc>
        <w:tc>
          <w:tcPr>
            <w:tcW w:type="dxa" w:w="3213"/>
          </w:tcPr>
          <w:p>
            <w:r>
              <w:rPr>
                <w:sz w:val="18"/>
              </w:rPr>
              <w:t>Acik Word belgesi + Chrome + Spotify ayni anda gorulur</w:t>
            </w:r>
          </w:p>
        </w:tc>
        <w:tc>
          <w:tcPr>
            <w:tcW w:type="dxa" w:w="3213"/>
          </w:tcPr>
          <w:p>
            <w:r>
              <w:rPr>
                <w:sz w:val="18"/>
              </w:rPr>
              <w:t>Coklu gorev</w:t>
            </w:r>
          </w:p>
        </w:tc>
      </w:tr>
      <w:tr>
        <w:tc>
          <w:tcPr>
            <w:tcW w:type="dxa" w:w="3213"/>
          </w:tcPr>
          <w:p>
            <w:r>
              <w:rPr>
                <w:sz w:val="18"/>
              </w:rPr>
              <w:t>Baslat Menusu</w:t>
            </w:r>
          </w:p>
        </w:tc>
        <w:tc>
          <w:tcPr>
            <w:tcW w:type="dxa" w:w="3213"/>
          </w:tcPr>
          <w:p>
            <w:r>
              <w:rPr>
                <w:sz w:val="18"/>
              </w:rPr>
              <w:t>Paint programini bul ve ac</w:t>
            </w:r>
          </w:p>
        </w:tc>
        <w:tc>
          <w:tcPr>
            <w:tcW w:type="dxa" w:w="3213"/>
          </w:tcPr>
          <w:p>
            <w:r>
              <w:rPr>
                <w:sz w:val="18"/>
              </w:rPr>
              <w:t>Program erisimi</w:t>
            </w:r>
          </w:p>
        </w:tc>
      </w:tr>
      <w:tr>
        <w:tc>
          <w:tcPr>
            <w:tcW w:type="dxa" w:w="3213"/>
          </w:tcPr>
          <w:p>
            <w:r>
              <w:rPr>
                <w:sz w:val="18"/>
              </w:rPr>
              <w:t>Dosya Gezgini</w:t>
            </w:r>
          </w:p>
        </w:tc>
        <w:tc>
          <w:tcPr>
            <w:tcW w:type="dxa" w:w="3213"/>
          </w:tcPr>
          <w:p>
            <w:r>
              <w:rPr>
                <w:sz w:val="18"/>
              </w:rPr>
              <w:t>Belgeler klasorunden odev dosyasini bul</w:t>
            </w:r>
          </w:p>
        </w:tc>
        <w:tc>
          <w:tcPr>
            <w:tcW w:type="dxa" w:w="3213"/>
          </w:tcPr>
          <w:p>
            <w:r>
              <w:rPr>
                <w:sz w:val="18"/>
              </w:rPr>
              <w:t>Dosya yonetimi</w:t>
            </w:r>
          </w:p>
        </w:tc>
      </w:tr>
    </w:tbl>
    <w:p/>
    <w:p>
      <w:pPr>
        <w:spacing w:before="200"/>
      </w:pPr>
      <w:r>
        <w:rPr>
          <w:b/>
          <w:color w:val="E65C00"/>
          <w:sz w:val="24"/>
        </w:rPr>
        <w:t xml:space="preserve">  Görseller ve Tablolar</w:t>
      </w:r>
    </w:p>
    <w:p>
      <w:pPr>
        <w:pStyle w:val="ListBullet"/>
      </w:pPr>
      <w:r>
        <w:rPr>
          <w:sz w:val="20"/>
        </w:rPr>
        <w:t>IS bilesenleri hiyerarsi semasi</w:t>
      </w:r>
    </w:p>
    <w:p>
      <w:pPr>
        <w:pStyle w:val="ListBullet"/>
      </w:pPr>
      <w:r>
        <w:rPr>
          <w:sz w:val="20"/>
        </w:rPr>
        <w:t>Masaustu elemanlari aciklamali gorsel</w:t>
      </w:r>
    </w:p>
    <w:p>
      <w:pPr>
        <w:spacing w:before="200"/>
      </w:pPr>
      <w:r>
        <w:rPr>
          <w:b/>
          <w:color w:val="E65C00"/>
          <w:sz w:val="24"/>
        </w:rPr>
        <w:t xml:space="preserve">  Analoji ve Benzetmeler</w:t>
      </w:r>
    </w:p>
    <w:p>
      <w:r>
        <w:rPr>
          <w:b/>
          <w:color w:val="E65C00"/>
          <w:sz w:val="20"/>
        </w:rPr>
        <w:t xml:space="preserve">  1. </w:t>
      </w:r>
      <w:r>
        <w:rPr>
          <w:sz w:val="20"/>
        </w:rPr>
        <w:t>Masaustu = Calisma masasi: her seyi uzerine koyarsiniz</w:t>
      </w:r>
    </w:p>
    <w:p>
      <w:r>
        <w:rPr>
          <w:b/>
          <w:color w:val="E65C00"/>
          <w:sz w:val="20"/>
        </w:rPr>
        <w:t xml:space="preserve">  2. </w:t>
      </w:r>
      <w:r>
        <w:rPr>
          <w:sz w:val="20"/>
        </w:rPr>
        <w:t>Gorev Cubugu = Masa kenarindaki raflar: sik kullanilanlara erisim</w:t>
      </w:r>
    </w:p>
    <w:p>
      <w:r>
        <w:rPr>
          <w:b/>
          <w:color w:val="E65C00"/>
          <w:sz w:val="20"/>
        </w:rPr>
        <w:t xml:space="preserve">  3. </w:t>
      </w:r>
      <w:r>
        <w:rPr>
          <w:sz w:val="20"/>
        </w:rPr>
        <w:t>Baslat Menusu = Dolap: tum esyalar icinde organize</w:t>
      </w:r>
    </w:p>
    <w:p>
      <w:pPr>
        <w:spacing w:before="200"/>
      </w:pPr>
      <w:r>
        <w:rPr>
          <w:b/>
          <w:color w:val="E65C00"/>
          <w:sz w:val="24"/>
        </w:rPr>
        <w:t xml:space="preserve">  Öğrenci Soru-Cevap</w:t>
      </w:r>
    </w:p>
    <w:p>
      <w:pPr>
        <w:pStyle w:val="ListBullet"/>
      </w:pPr>
      <w:r>
        <w:rPr>
          <w:sz w:val="20"/>
        </w:rPr>
        <w:t>GUI olmadan bilgisayar kullanilir mi? - Evet, komut satiri (CLI) ile; ama zor.</w:t>
      </w:r>
    </w:p>
    <w:p>
      <w:pPr>
        <w:pStyle w:val="ListBullet"/>
      </w:pPr>
      <w:r>
        <w:rPr>
          <w:sz w:val="20"/>
        </w:rPr>
        <w:t>Masaustu ile Dosya Gezgini farki? - Masaustu gorsel alan, Gezgini dosya yonetim araci.</w:t>
      </w:r>
    </w:p>
    <w:p>
      <w:pPr>
        <w:pStyle w:val="ListBullet"/>
      </w:pPr>
      <w:r>
        <w:rPr>
          <w:sz w:val="20"/>
        </w:rPr>
        <w:t>Gorev Cubugu kaldirilabilir mi? - Otomatik gizleme yapilabilir ama tamamen kaldirilamaz.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"IS Bilesenleri Haritasi"</w:t>
      </w:r>
    </w:p>
    <w:p>
      <w:r>
        <w:rPr>
          <w:b/>
          <w:color w:val="1B2A4A"/>
          <w:sz w:val="20"/>
        </w:rPr>
        <w:t xml:space="preserve">Türü: </w:t>
      </w:r>
      <w:r>
        <w:rPr>
          <w:sz w:val="20"/>
        </w:rPr>
        <w:t>Grup Projesi</w:t>
      </w:r>
    </w:p>
    <w:p>
      <w:r>
        <w:rPr>
          <w:b/>
          <w:color w:val="1B2A4A"/>
          <w:sz w:val="20"/>
        </w:rPr>
        <w:t xml:space="preserve">Amacı: </w:t>
      </w:r>
      <w:r>
        <w:rPr>
          <w:sz w:val="20"/>
        </w:rPr>
        <w:t>IS bilesenlerinin hiyerarsik haritasini cizip sunmak.</w:t>
      </w:r>
    </w:p>
    <w:p>
      <w:pPr>
        <w:spacing w:before="200"/>
      </w:pPr>
      <w:r>
        <w:rPr>
          <w:b/>
          <w:color w:val="6A1B9A"/>
          <w:sz w:val="24"/>
        </w:rPr>
        <w:t xml:space="preserve">  Yönerge Adımları</w:t>
      </w:r>
    </w:p>
    <w:p>
      <w:r>
        <w:rPr>
          <w:b/>
          <w:color w:val="6A1B9A"/>
          <w:sz w:val="20"/>
        </w:rPr>
        <w:t xml:space="preserve">  1. </w:t>
      </w:r>
      <w:r>
        <w:rPr>
          <w:sz w:val="20"/>
        </w:rPr>
        <w:t>Tum IS bilesenlerini listeleyin.</w:t>
      </w:r>
    </w:p>
    <w:p>
      <w:r>
        <w:rPr>
          <w:b/>
          <w:color w:val="6A1B9A"/>
          <w:sz w:val="20"/>
        </w:rPr>
        <w:t xml:space="preserve">  2. </w:t>
      </w:r>
      <w:r>
        <w:rPr>
          <w:sz w:val="20"/>
        </w:rPr>
        <w:t>Her bilesenin islevini yazin.</w:t>
      </w:r>
    </w:p>
    <w:p>
      <w:r>
        <w:rPr>
          <w:b/>
          <w:color w:val="6A1B9A"/>
          <w:sz w:val="20"/>
        </w:rPr>
        <w:t xml:space="preserve">  3. </w:t>
      </w:r>
      <w:r>
        <w:rPr>
          <w:sz w:val="20"/>
        </w:rPr>
        <w:t>Bilesenlerin hiyerarsik iliskisini cizin.</w:t>
      </w:r>
    </w:p>
    <w:p>
      <w:r>
        <w:rPr>
          <w:b/>
          <w:color w:val="6A1B9A"/>
          <w:sz w:val="20"/>
        </w:rPr>
        <w:t xml:space="preserve">  4. </w:t>
      </w:r>
      <w:r>
        <w:rPr>
          <w:sz w:val="20"/>
        </w:rPr>
        <w:t>Haritayi poster olarak hazirlayin.</w:t>
      </w:r>
    </w:p>
    <w:p>
      <w:r>
        <w:rPr>
          <w:b/>
          <w:color w:val="6A1B9A"/>
          <w:sz w:val="20"/>
        </w:rPr>
        <w:t xml:space="preserve">  5. </w:t>
      </w:r>
      <w:r>
        <w:rPr>
          <w:sz w:val="20"/>
        </w:rPr>
        <w:t>Sinifa sunun.</w:t>
      </w:r>
    </w:p>
    <w:p>
      <w:r>
        <w:rPr>
          <w:b/>
          <w:color w:val="1B2A4A"/>
          <w:sz w:val="20"/>
        </w:rPr>
        <w:t xml:space="preserve">Beklenen Ürün: </w:t>
      </w:r>
      <w:r>
        <w:rPr>
          <w:sz w:val="20"/>
        </w:rPr>
        <w:t>IS Bilesenleri Hiyerarsi Posteri</w:t>
      </w:r>
    </w:p>
    <w:p>
      <w:pPr>
        <w:spacing w:before="200"/>
      </w:pPr>
      <w:r>
        <w:rPr>
          <w:b/>
          <w:color w:val="6A1B9A"/>
          <w:sz w:val="24"/>
        </w:rPr>
        <w:t xml:space="preserve">  Transfer Soruları</w:t>
      </w:r>
    </w:p>
    <w:p>
      <w:r>
        <w:rPr>
          <w:b/>
          <w:color w:val="6A1B9A"/>
          <w:sz w:val="20"/>
        </w:rPr>
        <w:t xml:space="preserve">  1. </w:t>
      </w:r>
      <w:r>
        <w:rPr>
          <w:sz w:val="20"/>
        </w:rPr>
        <w:t>macOS bilesenleri nasil farklidir (Dock, Finder, Launchpad)?</w:t>
      </w:r>
    </w:p>
    <w:p>
      <w:r>
        <w:rPr>
          <w:b/>
          <w:color w:val="6A1B9A"/>
          <w:sz w:val="20"/>
        </w:rPr>
        <w:t xml:space="preserve">  2. </w:t>
      </w:r>
      <w:r>
        <w:rPr>
          <w:sz w:val="20"/>
        </w:rPr>
        <w:t>Linux masaustu ortamlari (GNOME, KDE) nasil farklidir?</w:t>
      </w:r>
    </w:p>
    <w:p>
      <w:r>
        <w:rPr>
          <w:b/>
          <w:color w:val="6A1B9A"/>
          <w:sz w:val="20"/>
        </w:rPr>
        <w:t xml:space="preserve">  3. </w:t>
      </w:r>
      <w:r>
        <w:rPr>
          <w:sz w:val="20"/>
        </w:rPr>
        <w:t>Mobil IS bilesenleri (Android, iOS) masaustunden nasil farklidir?</w:t>
      </w:r>
    </w:p>
    <w:p>
      <w:r>
        <w:rPr>
          <w:b/>
          <w:color w:val="1B2A4A"/>
          <w:sz w:val="20"/>
        </w:rPr>
        <w:t xml:space="preserve">İlişkili Disiplinler: </w:t>
      </w:r>
      <w:r>
        <w:rPr>
          <w:sz w:val="20"/>
        </w:rPr>
        <w:t>Gorsel Sanatlar (poster tasarimi), Turkce (teknik sunum)</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kullanici bilgisayari ilk kez kullaniyor ve hicbir bileseni tanimiyor. Ona 5 dakikada tum bilesenleri nasil anlatirsiniz?</w:t>
              <w:br/>
              <w:br/>
              <w:t>Cozum: Ev analojisi ile basla, her bileseni bir odayla eslestir, canli demo ile goster.</w:t>
            </w:r>
          </w:p>
        </w:tc>
      </w:tr>
    </w:tbl>
    <w:p/>
    <w:p>
      <w:r>
        <w:rPr>
          <w:b/>
          <w:color w:val="1B2A4A"/>
          <w:sz w:val="20"/>
        </w:rPr>
        <w:t xml:space="preserve">Yaratıcı Görev: </w:t>
      </w:r>
      <w:r>
        <w:rPr>
          <w:sz w:val="20"/>
        </w:rPr>
        <w:t>2030 yilinda IS arayuzu nasil olacak? Hologram masaustu, sesli komut, goz takip - tasarlayin!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GUI kavramini biliyorum.</w:t>
      </w:r>
    </w:p>
    <w:p>
      <w:r>
        <w:rPr>
          <w:sz w:val="20"/>
        </w:rPr>
        <w:t xml:space="preserve">  ☐  Masaustu elemanlarini tanyorum.</w:t>
      </w:r>
    </w:p>
    <w:p>
      <w:r>
        <w:rPr>
          <w:sz w:val="20"/>
        </w:rPr>
        <w:t xml:space="preserve">  ☐  Gorev cubugu islevlerini biliyorum.</w:t>
      </w:r>
    </w:p>
    <w:p>
      <w:r>
        <w:rPr>
          <w:sz w:val="20"/>
        </w:rPr>
        <w:t xml:space="preserve">  ☐  Baslat menusunu kullanabiliyorum.</w:t>
      </w:r>
    </w:p>
    <w:p>
      <w:r>
        <w:rPr>
          <w:sz w:val="20"/>
        </w:rPr>
        <w:t xml:space="preserve">  ☐  Dosya Gezgini ni acebiliyorum.</w:t>
      </w:r>
    </w:p>
    <w:p>
      <w:pPr>
        <w:spacing w:before="200"/>
      </w:pPr>
      <w:r>
        <w:rPr>
          <w:b/>
          <w:color w:val="2E7D32"/>
          <w:sz w:val="24"/>
        </w:rPr>
        <w:t xml:space="preserve">  Öz Değerlendirme Soruları</w:t>
      </w:r>
    </w:p>
    <w:p>
      <w:r>
        <w:rPr>
          <w:b/>
          <w:color w:val="2E7D32"/>
          <w:sz w:val="20"/>
        </w:rPr>
        <w:t xml:space="preserve">  1. </w:t>
      </w:r>
      <w:r>
        <w:rPr>
          <w:sz w:val="20"/>
        </w:rPr>
        <w:t>IS bilesenlerini baskasina anlatabilir miyim?</w:t>
      </w:r>
    </w:p>
    <w:p>
      <w:r>
        <w:rPr>
          <w:b/>
          <w:color w:val="2E7D32"/>
          <w:sz w:val="20"/>
        </w:rPr>
        <w:t xml:space="preserve">  2. </w:t>
      </w:r>
      <w:r>
        <w:rPr>
          <w:sz w:val="20"/>
        </w:rPr>
        <w:t>En cok hangi bileseni kullaniyorum?</w:t>
      </w:r>
    </w:p>
    <w:p>
      <w:r>
        <w:rPr>
          <w:b/>
          <w:color w:val="2E7D32"/>
          <w:sz w:val="20"/>
        </w:rPr>
        <w:t xml:space="preserve">  3. </w:t>
      </w:r>
      <w:r>
        <w:rPr>
          <w:sz w:val="20"/>
        </w:rPr>
        <w:t>Bilesenlerin hiyerarsisini anliyorum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Bilgisayar acildiginda gorulen ana alan?</w:t>
            </w:r>
          </w:p>
        </w:tc>
        <w:tc>
          <w:tcPr>
            <w:tcW w:type="dxa" w:w="3213"/>
          </w:tcPr>
          <w:p>
            <w:r>
              <w:rPr>
                <w:sz w:val="18"/>
              </w:rPr>
              <w:t>Masaustu</w:t>
            </w:r>
          </w:p>
        </w:tc>
      </w:tr>
      <w:tr>
        <w:tc>
          <w:tcPr>
            <w:tcW w:type="dxa" w:w="3213"/>
          </w:tcPr>
          <w:p>
            <w:r>
              <w:rPr>
                <w:sz w:val="18"/>
              </w:rPr>
              <w:t>2</w:t>
            </w:r>
          </w:p>
        </w:tc>
        <w:tc>
          <w:tcPr>
            <w:tcW w:type="dxa" w:w="3213"/>
          </w:tcPr>
          <w:p>
            <w:r>
              <w:rPr>
                <w:sz w:val="18"/>
              </w:rPr>
              <w:t>Ekranin altindaki uzun serit?</w:t>
            </w:r>
          </w:p>
        </w:tc>
        <w:tc>
          <w:tcPr>
            <w:tcW w:type="dxa" w:w="3213"/>
          </w:tcPr>
          <w:p>
            <w:r>
              <w:rPr>
                <w:sz w:val="18"/>
              </w:rPr>
              <w:t>Gorev Cubugu</w:t>
            </w:r>
          </w:p>
        </w:tc>
      </w:tr>
      <w:tr>
        <w:tc>
          <w:tcPr>
            <w:tcW w:type="dxa" w:w="3213"/>
          </w:tcPr>
          <w:p>
            <w:r>
              <w:rPr>
                <w:sz w:val="18"/>
              </w:rPr>
              <w:t>3</w:t>
            </w:r>
          </w:p>
        </w:tc>
        <w:tc>
          <w:tcPr>
            <w:tcW w:type="dxa" w:w="3213"/>
          </w:tcPr>
          <w:p>
            <w:r>
              <w:rPr>
                <w:sz w:val="18"/>
              </w:rPr>
              <w:t>Programlara ulasmak icin ana kapi?</w:t>
            </w:r>
          </w:p>
        </w:tc>
        <w:tc>
          <w:tcPr>
            <w:tcW w:type="dxa" w:w="3213"/>
          </w:tcPr>
          <w:p>
            <w:r>
              <w:rPr>
                <w:sz w:val="18"/>
              </w:rPr>
              <w:t>Baslat Menusu</w:t>
            </w:r>
          </w:p>
        </w:tc>
      </w:tr>
      <w:tr>
        <w:tc>
          <w:tcPr>
            <w:tcW w:type="dxa" w:w="3213"/>
          </w:tcPr>
          <w:p>
            <w:r>
              <w:rPr>
                <w:sz w:val="18"/>
              </w:rPr>
              <w:t>4</w:t>
            </w:r>
          </w:p>
        </w:tc>
        <w:tc>
          <w:tcPr>
            <w:tcW w:type="dxa" w:w="3213"/>
          </w:tcPr>
          <w:p>
            <w:r>
              <w:rPr>
                <w:sz w:val="18"/>
              </w:rPr>
              <w:t>Dosya ve klasorleri yoneten arac?</w:t>
            </w:r>
          </w:p>
        </w:tc>
        <w:tc>
          <w:tcPr>
            <w:tcW w:type="dxa" w:w="3213"/>
          </w:tcPr>
          <w:p>
            <w:r>
              <w:rPr>
                <w:sz w:val="18"/>
              </w:rPr>
              <w:t>Dosya Gezgini</w:t>
            </w:r>
          </w:p>
        </w:tc>
      </w:tr>
      <w:tr>
        <w:tc>
          <w:tcPr>
            <w:tcW w:type="dxa" w:w="3213"/>
          </w:tcPr>
          <w:p>
            <w:r>
              <w:rPr>
                <w:sz w:val="18"/>
              </w:rPr>
              <w:t>5</w:t>
            </w:r>
          </w:p>
        </w:tc>
        <w:tc>
          <w:tcPr>
            <w:tcW w:type="dxa" w:w="3213"/>
          </w:tcPr>
          <w:p>
            <w:r>
              <w:rPr>
                <w:sz w:val="18"/>
              </w:rPr>
              <w:t>GUI ne demektir?</w:t>
            </w:r>
          </w:p>
        </w:tc>
        <w:tc>
          <w:tcPr>
            <w:tcW w:type="dxa" w:w="3213"/>
          </w:tcPr>
          <w:p>
            <w:r>
              <w:rPr>
                <w:sz w:val="18"/>
              </w:rPr>
              <w:t>Grafik Kullanici Arayuzu</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GUI en iyi arayuz mu?</w:t>
      </w:r>
    </w:p>
    <w:p>
      <w:r>
        <w:rPr>
          <w:b/>
          <w:color w:val="2E7D32"/>
          <w:sz w:val="20"/>
        </w:rPr>
        <w:t xml:space="preserve">  2. </w:t>
      </w:r>
      <w:r>
        <w:rPr>
          <w:sz w:val="20"/>
        </w:rPr>
        <w:t>Sesli asistanlar GUI yi bitirecek mi?</w:t>
      </w:r>
    </w:p>
    <w:p>
      <w:r>
        <w:rPr>
          <w:b/>
          <w:color w:val="2E7D32"/>
          <w:sz w:val="20"/>
        </w:rPr>
        <w:t xml:space="preserve">  3. </w:t>
      </w:r>
      <w:r>
        <w:rPr>
          <w:sz w:val="20"/>
        </w:rPr>
        <w:t>Tek tip arayuz olmali mi?</w:t>
      </w:r>
    </w:p>
    <w:p>
      <w:r>
        <w:rPr>
          <w:b/>
          <w:color w:val="2E7D32"/>
          <w:sz w:val="20"/>
        </w:rPr>
        <w:t>Eleştirel Düşünme:</w:t>
      </w:r>
    </w:p>
    <w:p>
      <w:r>
        <w:rPr>
          <w:b/>
          <w:color w:val="2E7D32"/>
          <w:sz w:val="20"/>
        </w:rPr>
        <w:t xml:space="preserve">  1. </w:t>
      </w:r>
      <w:r>
        <w:rPr>
          <w:sz w:val="20"/>
        </w:rPr>
        <w:t>Windows arayuzu neden surekli degisiyor?</w:t>
      </w:r>
    </w:p>
    <w:p>
      <w:r>
        <w:rPr>
          <w:b/>
          <w:color w:val="2E7D32"/>
          <w:sz w:val="20"/>
        </w:rPr>
        <w:t xml:space="preserve">  2. </w:t>
      </w:r>
      <w:r>
        <w:rPr>
          <w:sz w:val="20"/>
        </w:rPr>
        <w:t>GUI kullanimi herkese esit erisim sagliyor mu?</w:t>
      </w:r>
    </w:p>
    <w:p>
      <w:r>
        <w:rPr>
          <w:b/>
          <w:color w:val="2E7D32"/>
          <w:sz w:val="20"/>
        </w:rPr>
        <w:t xml:space="preserve">  3. </w:t>
      </w:r>
      <w:r>
        <w:rPr>
          <w:sz w:val="20"/>
        </w:rPr>
        <w:t>Mobil ve masaustu arayuzleri birlesmeli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"IS Bilesenlerini Kesfetme"</w:t>
      </w:r>
    </w:p>
    <w:p>
      <w:r>
        <w:rPr>
          <w:b/>
          <w:color w:val="1B2A4A"/>
          <w:sz w:val="20"/>
        </w:rPr>
        <w:t xml:space="preserve">Hedef: </w:t>
      </w:r>
      <w:r>
        <w:rPr>
          <w:sz w:val="20"/>
        </w:rPr>
        <w:t>Tum IS bilesenlerini tanyip islevlerini belirlemek.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Masaustu</w:t>
            </w:r>
          </w:p>
        </w:tc>
        <w:tc>
          <w:tcPr>
            <w:tcW w:type="dxa" w:w="3213"/>
          </w:tcPr>
          <w:p>
            <w:r>
              <w:rPr>
                <w:sz w:val="18"/>
              </w:rPr>
              <w:t>Masaustundeki elemanlari inceleyin</w:t>
            </w:r>
          </w:p>
        </w:tc>
        <w:tc>
          <w:tcPr>
            <w:tcW w:type="dxa" w:w="3213"/>
          </w:tcPr>
          <w:p>
            <w:r>
              <w:rPr>
                <w:sz w:val="18"/>
              </w:rPr>
              <w:t>Simgeler ve alan tanimlanir</w:t>
            </w:r>
          </w:p>
        </w:tc>
      </w:tr>
      <w:tr>
        <w:tc>
          <w:tcPr>
            <w:tcW w:type="dxa" w:w="3213"/>
          </w:tcPr>
          <w:p>
            <w:r>
              <w:rPr>
                <w:sz w:val="18"/>
              </w:rPr>
              <w:t>2. Gorev Cubugu</w:t>
            </w:r>
          </w:p>
        </w:tc>
        <w:tc>
          <w:tcPr>
            <w:tcW w:type="dxa" w:w="3213"/>
          </w:tcPr>
          <w:p>
            <w:r>
              <w:rPr>
                <w:sz w:val="18"/>
              </w:rPr>
              <w:t>Tum gorev cubugu elemanlarini listeleyin</w:t>
            </w:r>
          </w:p>
        </w:tc>
        <w:tc>
          <w:tcPr>
            <w:tcW w:type="dxa" w:w="3213"/>
          </w:tcPr>
          <w:p>
            <w:r>
              <w:rPr>
                <w:sz w:val="18"/>
              </w:rPr>
              <w:t>Islevler belirlenir</w:t>
            </w:r>
          </w:p>
        </w:tc>
      </w:tr>
      <w:tr>
        <w:tc>
          <w:tcPr>
            <w:tcW w:type="dxa" w:w="3213"/>
          </w:tcPr>
          <w:p>
            <w:r>
              <w:rPr>
                <w:sz w:val="18"/>
              </w:rPr>
              <w:t>3. Baslat</w:t>
            </w:r>
          </w:p>
        </w:tc>
        <w:tc>
          <w:tcPr>
            <w:tcW w:type="dxa" w:w="3213"/>
          </w:tcPr>
          <w:p>
            <w:r>
              <w:rPr>
                <w:sz w:val="18"/>
              </w:rPr>
              <w:t>Baslat menusunu acip kategorileri not alin</w:t>
            </w:r>
          </w:p>
        </w:tc>
        <w:tc>
          <w:tcPr>
            <w:tcW w:type="dxa" w:w="3213"/>
          </w:tcPr>
          <w:p>
            <w:r>
              <w:rPr>
                <w:sz w:val="18"/>
              </w:rPr>
              <w:t>Program erisimi ogrenilir</w:t>
            </w:r>
          </w:p>
        </w:tc>
      </w:tr>
      <w:tr>
        <w:tc>
          <w:tcPr>
            <w:tcW w:type="dxa" w:w="3213"/>
          </w:tcPr>
          <w:p>
            <w:r>
              <w:rPr>
                <w:sz w:val="18"/>
              </w:rPr>
              <w:t>4. Gezgini</w:t>
            </w:r>
          </w:p>
        </w:tc>
        <w:tc>
          <w:tcPr>
            <w:tcW w:type="dxa" w:w="3213"/>
          </w:tcPr>
          <w:p>
            <w:r>
              <w:rPr>
                <w:sz w:val="18"/>
              </w:rPr>
              <w:t>Dosya Gezgini ni acip yapisi inceleyin</w:t>
            </w:r>
          </w:p>
        </w:tc>
        <w:tc>
          <w:tcPr>
            <w:tcW w:type="dxa" w:w="3213"/>
          </w:tcPr>
          <w:p>
            <w:r>
              <w:rPr>
                <w:sz w:val="18"/>
              </w:rPr>
              <w:t>Dosya yonetimi gorulur</w:t>
            </w:r>
          </w:p>
        </w:tc>
      </w:tr>
      <w:tr>
        <w:tc>
          <w:tcPr>
            <w:tcW w:type="dxa" w:w="3213"/>
          </w:tcPr>
          <w:p>
            <w:r>
              <w:rPr>
                <w:sz w:val="18"/>
              </w:rPr>
              <w:t>5. Sema</w:t>
            </w:r>
          </w:p>
        </w:tc>
        <w:tc>
          <w:tcPr>
            <w:tcW w:type="dxa" w:w="3213"/>
          </w:tcPr>
          <w:p>
            <w:r>
              <w:rPr>
                <w:sz w:val="18"/>
              </w:rPr>
              <w:t>Bilesenlerin hiyerarsi semasini cizin</w:t>
            </w:r>
          </w:p>
        </w:tc>
        <w:tc>
          <w:tcPr>
            <w:tcW w:type="dxa" w:w="3213"/>
          </w:tcPr>
          <w:p>
            <w:r>
              <w:rPr>
                <w:sz w:val="18"/>
              </w:rPr>
              <w:t>Buyuk resim olusur</w:t>
            </w:r>
          </w:p>
        </w:tc>
      </w:tr>
    </w:tbl>
    <w:p/>
    <w:p>
      <w:r>
        <w:rPr>
          <w:b/>
          <w:color w:val="1B2A4A"/>
          <w:sz w:val="20"/>
        </w:rPr>
        <w:t xml:space="preserve">Tamamlanma Kriteri: </w:t>
      </w:r>
      <w:r>
        <w:rPr>
          <w:sz w:val="20"/>
        </w:rPr>
        <w:t>Tum bilesenlerin dogru tanimlanmasi ve semanin cizilmesi.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IS Turu"</w:t>
      </w:r>
    </w:p>
    <w:p>
      <w:r>
        <w:rPr>
          <w:b/>
          <w:color w:val="1B2A4A"/>
          <w:sz w:val="20"/>
        </w:rPr>
        <w:t xml:space="preserve">Eğitmenin Gösterdiği: </w:t>
      </w:r>
      <w:r>
        <w:rPr>
          <w:sz w:val="20"/>
        </w:rPr>
        <w:t>Her bileseni sirayla acip islevini canli gosterir.</w:t>
      </w:r>
    </w:p>
    <w:p>
      <w:r>
        <w:rPr>
          <w:b/>
          <w:color w:val="1B2A4A"/>
          <w:sz w:val="20"/>
        </w:rPr>
        <w:t xml:space="preserve">Öğrencinin Tekrarladığı: </w:t>
      </w:r>
      <w:r>
        <w:rPr>
          <w:sz w:val="20"/>
        </w:rPr>
        <w:t>Kendi bilgisayarinda ayni kesfetme adimlarini yapar.</w:t>
      </w:r>
    </w:p>
    <w:p>
      <w:r>
        <w:rPr>
          <w:b/>
          <w:color w:val="1B2A4A"/>
          <w:sz w:val="20"/>
        </w:rPr>
        <w:t xml:space="preserve">Dikkat Noktaları: </w:t>
      </w:r>
      <w:r>
        <w:rPr>
          <w:sz w:val="20"/>
        </w:rPr>
        <w:t>Her bileseni sadece gozlemleyin; ayar degistirmeyin.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Masaustundeki simge turlerini (dosya, klasor, kisayol) ayirt edin</w:t>
            </w:r>
          </w:p>
        </w:tc>
      </w:tr>
      <w:tr>
        <w:tc>
          <w:tcPr>
            <w:tcW w:type="dxa" w:w="3213"/>
          </w:tcPr>
          <w:p>
            <w:r>
              <w:rPr>
                <w:sz w:val="18"/>
              </w:rPr>
              <w:t>2</w:t>
            </w:r>
          </w:p>
        </w:tc>
        <w:tc>
          <w:tcPr>
            <w:tcW w:type="dxa" w:w="3213"/>
          </w:tcPr>
          <w:p>
            <w:r>
              <w:rPr>
                <w:sz w:val="18"/>
              </w:rPr>
              <w:t>Orta</w:t>
            </w:r>
          </w:p>
        </w:tc>
        <w:tc>
          <w:tcPr>
            <w:tcW w:type="dxa" w:w="3213"/>
          </w:tcPr>
          <w:p>
            <w:r>
              <w:rPr>
                <w:sz w:val="18"/>
              </w:rPr>
              <w:t>Gorev cubugundaki tum elemanlari islevleriyle listeleyin</w:t>
            </w:r>
          </w:p>
        </w:tc>
      </w:tr>
      <w:tr>
        <w:tc>
          <w:tcPr>
            <w:tcW w:type="dxa" w:w="3213"/>
          </w:tcPr>
          <w:p>
            <w:r>
              <w:rPr>
                <w:sz w:val="18"/>
              </w:rPr>
              <w:t>3</w:t>
            </w:r>
          </w:p>
        </w:tc>
        <w:tc>
          <w:tcPr>
            <w:tcW w:type="dxa" w:w="3213"/>
          </w:tcPr>
          <w:p>
            <w:r>
              <w:rPr>
                <w:sz w:val="18"/>
              </w:rPr>
              <w:t>Ileri</w:t>
            </w:r>
          </w:p>
        </w:tc>
        <w:tc>
          <w:tcPr>
            <w:tcW w:type="dxa" w:w="3213"/>
          </w:tcPr>
          <w:p>
            <w:r>
              <w:rPr>
                <w:sz w:val="18"/>
              </w:rPr>
              <w:t>IS bilesenleri hiyerarsi semasini cizin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"Yeni Kullanici"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Bilgisayari ilk kez kullanan birine IS bilesenlerini ogretmeniz gerekiyor. 5 dakikalik bir rehber hazirlayin.</w:t>
            </w:r>
          </w:p>
        </w:tc>
      </w:tr>
    </w:tbl>
    <w:p/>
    <w:p>
      <w:r>
        <w:rPr>
          <w:b/>
          <w:color w:val="1B2A4A"/>
          <w:sz w:val="20"/>
        </w:rPr>
        <w:t xml:space="preserve">Beklenen Çıktı: </w:t>
      </w:r>
      <w:r>
        <w:rPr>
          <w:sz w:val="20"/>
        </w:rPr>
        <w:t>Basit ve etkili IS bilesenleri tanitim rehberi.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Isletim sisteminin temel bilesenlerini tanidik: Masaustu, Gorev Cubugu, Baslat Menusu, Dosya Gezgini. GUI kavramini ve bilesenlerin hiyerarsik yapisini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GUI</w:t>
            </w:r>
          </w:p>
        </w:tc>
        <w:tc>
          <w:tcPr>
            <w:tcW w:type="dxa" w:w="4819"/>
            <w:shd w:fill="F5F5F5"/>
          </w:tcPr>
          <w:p>
            <w:r>
              <w:rPr>
                <w:b/>
                <w:color w:val="1B2A4A"/>
                <w:sz w:val="20"/>
              </w:rPr>
              <w:t xml:space="preserve">  Masaustu</w:t>
            </w:r>
          </w:p>
        </w:tc>
      </w:tr>
      <w:tr>
        <w:tc>
          <w:tcPr>
            <w:tcW w:type="dxa" w:w="4819"/>
            <w:shd w:fill="F5F5F5"/>
          </w:tcPr>
          <w:p>
            <w:r>
              <w:rPr>
                <w:b/>
                <w:color w:val="1B2A4A"/>
                <w:sz w:val="20"/>
              </w:rPr>
              <w:t xml:space="preserve">  Gorev Cubugu</w:t>
            </w:r>
          </w:p>
        </w:tc>
        <w:tc>
          <w:tcPr>
            <w:tcW w:type="dxa" w:w="4819"/>
            <w:shd w:fill="F5F5F5"/>
          </w:tcPr>
          <w:p>
            <w:r>
              <w:rPr>
                <w:b/>
                <w:color w:val="1B2A4A"/>
                <w:sz w:val="20"/>
              </w:rPr>
              <w:t xml:space="preserve">  Baslat Menusu</w:t>
            </w:r>
          </w:p>
        </w:tc>
      </w:tr>
      <w:tr>
        <w:tc>
          <w:tcPr>
            <w:tcW w:type="dxa" w:w="4819"/>
            <w:shd w:fill="F5F5F5"/>
          </w:tcPr>
          <w:p>
            <w:r>
              <w:rPr>
                <w:b/>
                <w:color w:val="1B2A4A"/>
                <w:sz w:val="20"/>
              </w:rPr>
              <w:t xml:space="preserve">  Dosya Gezgini</w:t>
            </w:r>
          </w:p>
        </w:tc>
        <w:tc>
          <w:tcPr>
            <w:tcW w:type="dxa" w:w="4819"/>
            <w:shd w:fill="F5F5F5"/>
          </w:tcPr>
          <w:p>
            <w:r>
              <w:rPr>
                <w:b/>
                <w:color w:val="1B2A4A"/>
                <w:sz w:val="20"/>
              </w:rPr>
              <w:t xml:space="preserve">  Sistem Cekmecesi</w:t>
            </w:r>
          </w:p>
        </w:tc>
      </w:tr>
      <w:tr>
        <w:tc>
          <w:tcPr>
            <w:tcW w:type="dxa" w:w="4819"/>
            <w:shd w:fill="F5F5F5"/>
          </w:tcPr>
          <w:p>
            <w:r>
              <w:rPr>
                <w:b/>
                <w:color w:val="1B2A4A"/>
                <w:sz w:val="20"/>
              </w:rPr>
              <w:t xml:space="preserve">  Kisayol</w:t>
            </w:r>
          </w:p>
        </w:tc>
        <w:tc>
          <w:tcPr>
            <w:tcW w:type="dxa" w:w="4819"/>
            <w:shd w:fill="F5F5F5"/>
          </w:tcPr>
          <w:p>
            <w:r>
              <w:rPr>
                <w:b/>
                <w:color w:val="1B2A4A"/>
                <w:sz w:val="20"/>
              </w:rPr>
              <w:t xml:space="preserve">  Hiyerarsi</w:t>
            </w:r>
          </w:p>
        </w:tc>
      </w:tr>
    </w:tbl>
    <w:p/>
    <w:p>
      <w:pPr>
        <w:spacing w:before="200"/>
      </w:pPr>
      <w:r>
        <w:rPr>
          <w:b/>
          <w:color w:val="757575"/>
          <w:sz w:val="24"/>
        </w:rPr>
        <w:t xml:space="preserve">  Bir Sonraki Dersle Köprü</w:t>
      </w:r>
    </w:p>
    <w:p>
      <w:r>
        <w:rPr>
          <w:sz w:val="20"/>
        </w:rPr>
        <w:t>Bilesenleri tanidik; simdi bilgisayarin farkli acilis seceneklerini (Normal, Guvenli Mod)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Bilgisayarinizin Gorev Cubugunda kac tane sabitlenen uygulama ve Sistem Cekmecesinde kac simge oldugunu sayip raporlayin.</w:t>
              <w:br/>
              <w:t>Teslim: Sonraki ders.</w:t>
              <w:br/>
              <w:t>Kriter: Elemanlarin dogru sayilmasi ve islevlerinin kisa aciklamasi.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IS bilesenleri posterini hazirla.</w:t>
      </w:r>
    </w:p>
    <w:p>
      <w:pPr>
        <w:pStyle w:val="ListBullet"/>
      </w:pPr>
      <w:r>
        <w:rPr>
          <w:sz w:val="20"/>
        </w:rPr>
        <w:t>Bilesen tanimlama kartlarini bastir.</w:t>
      </w:r>
    </w:p>
    <w:p>
      <w:pPr>
        <w:pStyle w:val="ListBullet"/>
      </w:pPr>
      <w:r>
        <w:rPr>
          <w:sz w:val="20"/>
        </w:rPr>
        <w:t>Farkli IS ekran goruntuleri hazirla (Windows, macOS, Linux).</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Cok fazla bilesen</w:t>
            </w:r>
          </w:p>
        </w:tc>
        <w:tc>
          <w:tcPr>
            <w:tcW w:type="dxa" w:w="4819"/>
          </w:tcPr>
          <w:p>
            <w:r>
              <w:rPr>
                <w:sz w:val="18"/>
              </w:rPr>
              <w:t>Ana 5 bilesene odaklan</w:t>
            </w:r>
          </w:p>
        </w:tc>
      </w:tr>
      <w:tr>
        <w:tc>
          <w:tcPr>
            <w:tcW w:type="dxa" w:w="4819"/>
          </w:tcPr>
          <w:p>
            <w:r>
              <w:rPr>
                <w:sz w:val="18"/>
              </w:rPr>
              <w:t>Terimler soyut</w:t>
            </w:r>
          </w:p>
        </w:tc>
        <w:tc>
          <w:tcPr>
            <w:tcW w:type="dxa" w:w="4819"/>
          </w:tcPr>
          <w:p>
            <w:r>
              <w:rPr>
                <w:sz w:val="18"/>
              </w:rPr>
              <w:t>Ev analojisini kullan</w:t>
            </w:r>
          </w:p>
        </w:tc>
      </w:tr>
      <w:tr>
        <w:tc>
          <w:tcPr>
            <w:tcW w:type="dxa" w:w="4819"/>
          </w:tcPr>
          <w:p>
            <w:r>
              <w:rPr>
                <w:sz w:val="18"/>
              </w:rPr>
              <w:t>Ogrenci zaten biliyor sanisi</w:t>
            </w:r>
          </w:p>
        </w:tc>
        <w:tc>
          <w:tcPr>
            <w:tcW w:type="dxa" w:w="4819"/>
          </w:tcPr>
          <w:p>
            <w:r>
              <w:rPr>
                <w:sz w:val="18"/>
              </w:rPr>
              <w:t>Detaylari kesfettirerek yanilgiyi kir</w:t>
            </w:r>
          </w:p>
        </w:tc>
      </w:tr>
    </w:tbl>
    <w:p/>
    <w:p>
      <w:r>
        <w:rPr>
          <w:b/>
          <w:color w:val="1B2A4A"/>
          <w:sz w:val="20"/>
        </w:rPr>
        <w:t xml:space="preserve">Zaman Yönetimi: </w:t>
      </w:r>
      <w:r>
        <w:rPr>
          <w:sz w:val="20"/>
        </w:rPr>
        <w:t>Teori %40, Kesfetme %60.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 yoksa poster ve ekran goruntuleri ile anlat.</w:t>
            </w:r>
          </w:p>
        </w:tc>
      </w:tr>
    </w:tbl>
    <w:p/>
    <w:p>
      <w:r>
        <w:br w:type="page"/>
      </w:r>
    </w:p>
    <w:p>
      <w:pPr>
        <w:jc w:val="center"/>
      </w:pPr>
      <w:r>
        <w:rPr>
          <w:b/>
          <w:color w:val="1B2A4A"/>
          <w:sz w:val="36"/>
        </w:rPr>
        <w:t>━━━  39. SAAT  ━━━</w:t>
      </w:r>
    </w:p>
    <w:p>
      <w:pPr>
        <w:jc w:val="center"/>
      </w:pPr>
      <w:r>
        <w:rPr>
          <w:color w:val="2C6FAD"/>
          <w:sz w:val="32"/>
        </w:rPr>
        <w:t>Acilis Secenekleri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Bilgisayarin farkli acilis seceneklerini islevlerine gore kullanir.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1.E.1.4</w:t>
            </w:r>
          </w:p>
        </w:tc>
        <w:tc>
          <w:tcPr>
            <w:tcW w:type="dxa" w:w="3213"/>
          </w:tcPr>
          <w:p>
            <w:r>
              <w:rPr>
                <w:sz w:val="18"/>
              </w:rPr>
              <w:t>Normal Mod, Guvenli Mod ve Ag Destekli Guvenli Mod farklarini aciklar.</w:t>
            </w:r>
          </w:p>
        </w:tc>
        <w:tc>
          <w:tcPr>
            <w:tcW w:type="dxa" w:w="3213"/>
          </w:tcPr>
          <w:p>
            <w:r>
              <w:rPr>
                <w:sz w:val="18"/>
              </w:rPr>
              <w:t>Anlama</w:t>
            </w:r>
          </w:p>
        </w:tc>
      </w:tr>
      <w:tr>
        <w:tc>
          <w:tcPr>
            <w:tcW w:type="dxa" w:w="3213"/>
          </w:tcPr>
          <w:p>
            <w:r>
              <w:rPr>
                <w:sz w:val="18"/>
              </w:rPr>
              <w:t>1.E.1.5</w:t>
            </w:r>
          </w:p>
        </w:tc>
        <w:tc>
          <w:tcPr>
            <w:tcW w:type="dxa" w:w="3213"/>
          </w:tcPr>
          <w:p>
            <w:r>
              <w:rPr>
                <w:sz w:val="18"/>
              </w:rPr>
              <w:t>Bilgisayari Guvenli Mod ile baslatma adimlarini uygular.</w:t>
            </w:r>
          </w:p>
        </w:tc>
        <w:tc>
          <w:tcPr>
            <w:tcW w:type="dxa" w:w="3213"/>
          </w:tcPr>
          <w:p>
            <w:r>
              <w:rPr>
                <w:sz w:val="18"/>
              </w:rPr>
              <w:t>Uygulama</w:t>
            </w:r>
          </w:p>
        </w:tc>
      </w:tr>
      <w:tr>
        <w:tc>
          <w:tcPr>
            <w:tcW w:type="dxa" w:w="3213"/>
          </w:tcPr>
          <w:p>
            <w:r>
              <w:rPr>
                <w:sz w:val="18"/>
              </w:rPr>
              <w:t>1.E.1.6</w:t>
            </w:r>
          </w:p>
        </w:tc>
        <w:tc>
          <w:tcPr>
            <w:tcW w:type="dxa" w:w="3213"/>
          </w:tcPr>
          <w:p>
            <w:r>
              <w:rPr>
                <w:sz w:val="18"/>
              </w:rPr>
              <w:t>Guvenli Mod un sorun gidermedeki rolunu degerlendirir.</w:t>
            </w:r>
          </w:p>
        </w:tc>
        <w:tc>
          <w:tcPr>
            <w:tcW w:type="dxa" w:w="3213"/>
          </w:tcPr>
          <w:p>
            <w:r>
              <w:rPr>
                <w:sz w:val="18"/>
              </w:rPr>
              <w:t>Degerlendirme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 bilesenlerini ve surucu yonetimini bilmek.</w:t>
      </w:r>
    </w:p>
    <w:p>
      <w:pPr>
        <w:spacing w:before="200"/>
      </w:pPr>
      <w:r>
        <w:rPr>
          <w:b/>
          <w:color w:val="757575"/>
          <w:sz w:val="24"/>
        </w:rPr>
        <w:t xml:space="preserve">  Öğrencinin Bilmesi Gerekenler</w:t>
      </w:r>
    </w:p>
    <w:p>
      <w:pPr>
        <w:pStyle w:val="ListBullet"/>
      </w:pPr>
      <w:r>
        <w:rPr>
          <w:sz w:val="20"/>
        </w:rPr>
        <w:t>Bilgisayarin farkli modlarda acilabildigini.</w:t>
      </w:r>
    </w:p>
    <w:p>
      <w:pPr>
        <w:pStyle w:val="ListBullet"/>
      </w:pPr>
      <w:r>
        <w:rPr>
          <w:sz w:val="20"/>
        </w:rPr>
        <w:t>Guvenli Mod un sadece temel surculeri yukledgini.</w:t>
      </w:r>
    </w:p>
    <w:p>
      <w:pPr>
        <w:pStyle w:val="ListBullet"/>
      </w:pPr>
      <w:r>
        <w:rPr>
          <w:sz w:val="20"/>
        </w:rPr>
        <w:t>Acilis seceneklerine F8 veya msconfig ile ulasildgini.</w:t>
      </w:r>
    </w:p>
    <w:p>
      <w:pPr>
        <w:spacing w:before="200"/>
      </w:pPr>
      <w:r>
        <w:rPr>
          <w:b/>
          <w:color w:val="757575"/>
          <w:sz w:val="24"/>
        </w:rPr>
        <w:t xml:space="preserve">  Olası Kavram Yanılgıları</w:t>
      </w:r>
    </w:p>
    <w:p>
      <w:pPr>
        <w:pStyle w:val="ListBullet"/>
      </w:pPr>
      <w:r>
        <w:rPr>
          <w:sz w:val="20"/>
        </w:rPr>
        <w:t>Guvenli Mod un bilgisayari bozdugu sanilmasi.</w:t>
      </w:r>
    </w:p>
    <w:p>
      <w:pPr>
        <w:pStyle w:val="ListBullet"/>
      </w:pPr>
      <w:r>
        <w:rPr>
          <w:sz w:val="20"/>
        </w:rPr>
        <w:t>Normal acilmayan bilgisayarin tamamen bozuk oldugu dusuncesi.</w:t>
      </w:r>
    </w:p>
    <w:p>
      <w:pPr>
        <w:pStyle w:val="ListBullet"/>
      </w:pPr>
      <w:r>
        <w:rPr>
          <w:sz w:val="20"/>
        </w:rPr>
        <w:t>Guvenli Mod da her seyin normal calistigi yanilgisi.</w:t>
      </w:r>
    </w:p>
    <w:p>
      <w:pPr>
        <w:spacing w:before="200"/>
      </w:pPr>
      <w:r>
        <w:rPr>
          <w:b/>
          <w:color w:val="757575"/>
          <w:sz w:val="24"/>
        </w:rPr>
        <w:t xml:space="preserve">  Hazırlık Materyalleri</w:t>
      </w:r>
    </w:p>
    <w:p>
      <w:pPr>
        <w:pStyle w:val="ListBullet"/>
      </w:pPr>
      <w:r>
        <w:rPr>
          <w:sz w:val="20"/>
        </w:rPr>
        <w:t>Acilis secenekleri tablosu</w:t>
      </w:r>
    </w:p>
    <w:p>
      <w:pPr>
        <w:pStyle w:val="ListBullet"/>
      </w:pPr>
      <w:r>
        <w:rPr>
          <w:sz w:val="20"/>
        </w:rPr>
        <w:t>Guvenli Mod adimlari posteri</w:t>
      </w:r>
    </w:p>
    <w:p>
      <w:pPr>
        <w:pStyle w:val="ListBullet"/>
      </w:pPr>
      <w:r>
        <w:rPr>
          <w:sz w:val="20"/>
        </w:rPr>
        <w:t>msconfig ekran goruntusu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hastanede acil servis, normal poliklinik ve yogun bakim farkli modlarda calisir. Bilgisayar da farkli modlarda acilabilir. Normal Mod gunluk kullanim, Guvenli Mod ise acil servis gibidir. Ne zaman acil servise gideriz?"</w:t>
      </w:r>
    </w:p>
    <w:p>
      <w:r>
        <w:rPr>
          <w:b/>
          <w:color w:val="1B2A4A"/>
          <w:sz w:val="20"/>
        </w:rPr>
        <w:t xml:space="preserve">Günlük Hayat Bağlantısı: </w:t>
      </w:r>
      <w:r>
        <w:rPr>
          <w:sz w:val="20"/>
        </w:rPr>
        <w:t>Telefonunuzun Guvenli Mod u vardir: sorunlu uygulama nedeniyle telefon donuyorsa Guvenli Mod da acip sorunu cozersiniz.</w:t>
      </w:r>
    </w:p>
    <w:p>
      <w:pPr>
        <w:spacing w:before="200"/>
      </w:pPr>
      <w:r>
        <w:rPr>
          <w:b/>
          <w:color w:val="2C6FAD"/>
          <w:sz w:val="24"/>
        </w:rPr>
        <w:t xml:space="preserve">  Ön Bilgi Yoklama Soruları</w:t>
      </w:r>
    </w:p>
    <w:p>
      <w:r>
        <w:rPr>
          <w:b/>
          <w:color w:val="2C6FAD"/>
          <w:sz w:val="20"/>
        </w:rPr>
        <w:t xml:space="preserve">  1. </w:t>
      </w:r>
      <w:r>
        <w:rPr>
          <w:sz w:val="20"/>
        </w:rPr>
        <w:t>Guvenli Mod nedir?</w:t>
      </w:r>
    </w:p>
    <w:p>
      <w:r>
        <w:rPr>
          <w:b/>
          <w:color w:val="2C6FAD"/>
          <w:sz w:val="20"/>
        </w:rPr>
        <w:t xml:space="preserve">  2. </w:t>
      </w:r>
      <w:r>
        <w:rPr>
          <w:sz w:val="20"/>
        </w:rPr>
        <w:t>Nasil acilir?</w:t>
      </w:r>
    </w:p>
    <w:p>
      <w:r>
        <w:rPr>
          <w:b/>
          <w:color w:val="2C6FAD"/>
          <w:sz w:val="20"/>
        </w:rPr>
        <w:t xml:space="preserve">  3. </w:t>
      </w:r>
      <w:r>
        <w:rPr>
          <w:sz w:val="20"/>
        </w:rPr>
        <w:t>Normal Mod dan farki nedir?</w:t>
      </w:r>
    </w:p>
    <w:p>
      <w:pPr>
        <w:spacing w:before="200"/>
      </w:pPr>
      <w:r>
        <w:rPr>
          <w:b/>
          <w:color w:val="2C6FAD"/>
          <w:sz w:val="24"/>
        </w:rPr>
        <w:t xml:space="preserve">  Motivasyon Etkinliği: "Acil Servis Modu"</w:t>
      </w:r>
    </w:p>
    <w:p>
      <w:r>
        <w:rPr>
          <w:b/>
          <w:color w:val="1B2A4A"/>
          <w:sz w:val="20"/>
        </w:rPr>
        <w:t xml:space="preserve">Açıklama: </w:t>
      </w:r>
      <w:r>
        <w:rPr>
          <w:sz w:val="20"/>
        </w:rPr>
        <w:t>Guvenli Mod un hastane acil servisi analojisiyle anlatilmasi.</w:t>
      </w:r>
    </w:p>
    <w:p>
      <w:r>
        <w:rPr>
          <w:b/>
          <w:color w:val="1B2A4A"/>
          <w:sz w:val="20"/>
        </w:rPr>
        <w:t xml:space="preserve">Yönerge: </w:t>
      </w:r>
      <w:r>
        <w:rPr>
          <w:sz w:val="20"/>
        </w:rPr>
        <w:t>Egitmen, normal acilmayan bir bilgisayari gosterir (surekli yeniden basliyor veya mavi ekran). Sonra Guvenli Mod da acarak sorunun nasil izole edildigini canli gosterir.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 acilista surekli mavi ekran veriyor. Normal Mod da calisimiyor. Guvenli Mod a nasil girersiniz ve ne yaparsiniz?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"Mod Deneyimcileri"</w:t>
      </w:r>
    </w:p>
    <w:p>
      <w:r>
        <w:rPr>
          <w:b/>
          <w:color w:val="1B2A4A"/>
          <w:sz w:val="20"/>
        </w:rPr>
        <w:t xml:space="preserve">Türü: </w:t>
      </w:r>
      <w:r>
        <w:rPr>
          <w:sz w:val="20"/>
        </w:rPr>
        <w:t>Uygulamali Grup Calismasi</w:t>
      </w:r>
    </w:p>
    <w:p>
      <w:r>
        <w:rPr>
          <w:b/>
          <w:color w:val="1B2A4A"/>
          <w:sz w:val="20"/>
        </w:rPr>
        <w:t xml:space="preserve">Amacı: </w:t>
      </w:r>
      <w:r>
        <w:rPr>
          <w:sz w:val="20"/>
        </w:rPr>
        <w:t>Guvenli Mod a girip Normal Mod ile farklar gozlemlemek.</w:t>
      </w:r>
    </w:p>
    <w:p>
      <w:r>
        <w:rPr>
          <w:b/>
          <w:color w:val="1B2A4A"/>
          <w:sz w:val="20"/>
        </w:rPr>
        <w:t xml:space="preserve">Malzemeler: </w:t>
      </w:r>
      <w:r>
        <w:rPr>
          <w:sz w:val="20"/>
        </w:rPr>
        <w:t>Bilgisayar, msconfig araci, acilis secenekleri kilavuzu</w:t>
      </w:r>
    </w:p>
    <w:p>
      <w:pPr>
        <w:spacing w:before="200"/>
      </w:pPr>
      <w:r>
        <w:rPr>
          <w:b/>
          <w:color w:val="007A7A"/>
          <w:sz w:val="24"/>
        </w:rPr>
        <w:t xml:space="preserve">  Yönerge Adımları</w:t>
      </w:r>
    </w:p>
    <w:p>
      <w:r>
        <w:rPr>
          <w:b/>
          <w:color w:val="007A7A"/>
          <w:sz w:val="20"/>
        </w:rPr>
        <w:t xml:space="preserve">  1. </w:t>
      </w:r>
      <w:r>
        <w:rPr>
          <w:sz w:val="20"/>
        </w:rPr>
        <w:t>msconfig komutunu calistirin (Windows+R &gt; msconfig).</w:t>
      </w:r>
    </w:p>
    <w:p>
      <w:r>
        <w:rPr>
          <w:b/>
          <w:color w:val="007A7A"/>
          <w:sz w:val="20"/>
        </w:rPr>
        <w:t xml:space="preserve">  2. </w:t>
      </w:r>
      <w:r>
        <w:rPr>
          <w:sz w:val="20"/>
        </w:rPr>
        <w:t>Onyukleme sekmesinden Guvenli Onyukleme secenegini isaretleyin.</w:t>
      </w:r>
    </w:p>
    <w:p>
      <w:r>
        <w:rPr>
          <w:b/>
          <w:color w:val="007A7A"/>
          <w:sz w:val="20"/>
        </w:rPr>
        <w:t xml:space="preserve">  3. </w:t>
      </w:r>
      <w:r>
        <w:rPr>
          <w:sz w:val="20"/>
        </w:rPr>
        <w:t>Bilgisayari yeniden baslatin - Guvenli Mod da acilacak.</w:t>
      </w:r>
    </w:p>
    <w:p>
      <w:r>
        <w:rPr>
          <w:b/>
          <w:color w:val="007A7A"/>
          <w:sz w:val="20"/>
        </w:rPr>
        <w:t xml:space="preserve">  4. </w:t>
      </w:r>
      <w:r>
        <w:rPr>
          <w:sz w:val="20"/>
        </w:rPr>
        <w:t>Guvenli Mod daki farklari not alin (dusuk cozunurluk, sinirli ozellikler).</w:t>
      </w:r>
    </w:p>
    <w:p>
      <w:r>
        <w:rPr>
          <w:b/>
          <w:color w:val="007A7A"/>
          <w:sz w:val="20"/>
        </w:rPr>
        <w:t xml:space="preserve">  5. </w:t>
      </w:r>
      <w:r>
        <w:rPr>
          <w:sz w:val="20"/>
        </w:rPr>
        <w:t>msconfig den Guvenli Onyukleme yi kaldirin ve Normal Mod a donun.</w:t>
      </w:r>
    </w:p>
    <w:p>
      <w:r>
        <w:rPr>
          <w:b/>
          <w:color w:val="1B2A4A"/>
          <w:sz w:val="20"/>
        </w:rPr>
        <w:t xml:space="preserve">Öğrenci Rolü: </w:t>
      </w:r>
      <w:r>
        <w:rPr>
          <w:sz w:val="20"/>
        </w:rPr>
        <w:t>Deneyimci (islem yapan), Gozlemci (farklari not alan)</w:t>
      </w:r>
    </w:p>
    <w:p>
      <w:r>
        <w:rPr>
          <w:b/>
          <w:color w:val="1B2A4A"/>
          <w:sz w:val="20"/>
        </w:rPr>
        <w:t xml:space="preserve">Öğretmen Rolü: </w:t>
      </w:r>
      <w:r>
        <w:rPr>
          <w:sz w:val="20"/>
        </w:rPr>
        <w:t>Guvenli Mod a giris ve cikis adimlarini yonlendirir</w:t>
      </w:r>
    </w:p>
    <w:p>
      <w:r>
        <w:rPr>
          <w:b/>
          <w:color w:val="1B2A4A"/>
          <w:sz w:val="20"/>
        </w:rPr>
        <w:t xml:space="preserve">Beklenen Ürün: </w:t>
      </w:r>
      <w:r>
        <w:rPr>
          <w:sz w:val="20"/>
        </w:rPr>
        <w:t>Normal Mod vs Guvenli Mod Karsilastirma Raporu</w:t>
      </w:r>
    </w:p>
    <w:p>
      <w:pPr>
        <w:spacing w:before="200"/>
      </w:pPr>
      <w:r>
        <w:rPr>
          <w:b/>
          <w:color w:val="007A7A"/>
          <w:sz w:val="24"/>
        </w:rPr>
        <w:t xml:space="preserve">  Araştırma Soruları</w:t>
      </w:r>
    </w:p>
    <w:p>
      <w:r>
        <w:rPr>
          <w:b/>
          <w:color w:val="007A7A"/>
          <w:sz w:val="20"/>
        </w:rPr>
        <w:t xml:space="preserve">  1. </w:t>
      </w:r>
      <w:r>
        <w:rPr>
          <w:sz w:val="20"/>
        </w:rPr>
        <w:t>Windows Recovery Environment (WinRE) nedir?</w:t>
      </w:r>
    </w:p>
    <w:p>
      <w:r>
        <w:rPr>
          <w:b/>
          <w:color w:val="007A7A"/>
          <w:sz w:val="20"/>
        </w:rPr>
        <w:t xml:space="preserve">  2. </w:t>
      </w:r>
      <w:r>
        <w:rPr>
          <w:sz w:val="20"/>
        </w:rPr>
        <w:t>Guvenli Mod da virus temizleme nasil yapilir?</w:t>
      </w:r>
    </w:p>
    <w:p>
      <w:r>
        <w:rPr>
          <w:b/>
          <w:color w:val="007A7A"/>
          <w:sz w:val="20"/>
        </w:rPr>
        <w:t xml:space="preserve">  3. </w:t>
      </w:r>
      <w:r>
        <w:rPr>
          <w:sz w:val="20"/>
        </w:rPr>
        <w:t>Linux ta tek kullanici modu (single-user) nedir?</w:t>
      </w:r>
    </w:p>
    <w:p>
      <w:r>
        <w:rPr>
          <w:b/>
          <w:color w:val="1B2A4A"/>
          <w:sz w:val="20"/>
        </w:rPr>
        <w:t xml:space="preserve">Grupla Çalışma Kuralları: </w:t>
      </w:r>
      <w:r>
        <w:rPr>
          <w:sz w:val="20"/>
        </w:rPr>
        <w:t>msconfig den Guvenli Mod u kaldirmayi UNUTMAYIN yoksa her acilista Guvenli Mod gelir!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Normal Mod</w:t>
            </w:r>
          </w:p>
        </w:tc>
        <w:tc>
          <w:tcPr>
            <w:tcW w:type="dxa" w:w="2409"/>
          </w:tcPr>
          <w:p>
            <w:r>
              <w:rPr>
                <w:sz w:val="18"/>
              </w:rPr>
              <w:t>Tum surucu ve servislerin yeklendiqi tam kapasite acilis</w:t>
            </w:r>
          </w:p>
        </w:tc>
        <w:tc>
          <w:tcPr>
            <w:tcW w:type="dxa" w:w="2409"/>
          </w:tcPr>
          <w:p>
            <w:r>
              <w:rPr>
                <w:sz w:val="18"/>
              </w:rPr>
              <w:t>Gunluk kullanim</w:t>
            </w:r>
          </w:p>
        </w:tc>
        <w:tc>
          <w:tcPr>
            <w:tcW w:type="dxa" w:w="2409"/>
          </w:tcPr>
          <w:p>
            <w:r>
              <w:rPr>
                <w:sz w:val="18"/>
              </w:rPr>
              <w:t>Tam masaustu goruntusu</w:t>
            </w:r>
          </w:p>
        </w:tc>
      </w:tr>
      <w:tr>
        <w:tc>
          <w:tcPr>
            <w:tcW w:type="dxa" w:w="2409"/>
          </w:tcPr>
          <w:p>
            <w:r>
              <w:rPr>
                <w:sz w:val="18"/>
              </w:rPr>
              <w:t>Guvenli Mod</w:t>
            </w:r>
          </w:p>
        </w:tc>
        <w:tc>
          <w:tcPr>
            <w:tcW w:type="dxa" w:w="2409"/>
          </w:tcPr>
          <w:p>
            <w:r>
              <w:rPr>
                <w:sz w:val="18"/>
              </w:rPr>
              <w:t>Sadece temel surculerin yuklendigi hata giderme modu</w:t>
            </w:r>
          </w:p>
        </w:tc>
        <w:tc>
          <w:tcPr>
            <w:tcW w:type="dxa" w:w="2409"/>
          </w:tcPr>
          <w:p>
            <w:r>
              <w:rPr>
                <w:sz w:val="18"/>
              </w:rPr>
              <w:t>Sorun teshis ve cozum</w:t>
            </w:r>
          </w:p>
        </w:tc>
        <w:tc>
          <w:tcPr>
            <w:tcW w:type="dxa" w:w="2409"/>
          </w:tcPr>
          <w:p>
            <w:r>
              <w:rPr>
                <w:sz w:val="18"/>
              </w:rPr>
              <w:t>Dusuk cozunurluk, Guvenli Mod yazisi</w:t>
            </w:r>
          </w:p>
        </w:tc>
      </w:tr>
      <w:tr>
        <w:tc>
          <w:tcPr>
            <w:tcW w:type="dxa" w:w="2409"/>
          </w:tcPr>
          <w:p>
            <w:r>
              <w:rPr>
                <w:sz w:val="18"/>
              </w:rPr>
              <w:t>Ag Destekli Guvenli Mod</w:t>
            </w:r>
          </w:p>
        </w:tc>
        <w:tc>
          <w:tcPr>
            <w:tcW w:type="dxa" w:w="2409"/>
          </w:tcPr>
          <w:p>
            <w:r>
              <w:rPr>
                <w:sz w:val="18"/>
              </w:rPr>
              <w:t>Guvenli Mod + ag surculeri (internet erisimi)</w:t>
            </w:r>
          </w:p>
        </w:tc>
        <w:tc>
          <w:tcPr>
            <w:tcW w:type="dxa" w:w="2409"/>
          </w:tcPr>
          <w:p>
            <w:r>
              <w:rPr>
                <w:sz w:val="18"/>
              </w:rPr>
              <w:t>Online sorun giderme</w:t>
            </w:r>
          </w:p>
        </w:tc>
        <w:tc>
          <w:tcPr>
            <w:tcW w:type="dxa" w:w="2409"/>
          </w:tcPr>
          <w:p>
            <w:r>
              <w:rPr>
                <w:sz w:val="18"/>
              </w:rPr>
              <w:t>Internet erisimli Guvenli Mod</w:t>
            </w:r>
          </w:p>
        </w:tc>
      </w:tr>
      <w:tr>
        <w:tc>
          <w:tcPr>
            <w:tcW w:type="dxa" w:w="2409"/>
          </w:tcPr>
          <w:p>
            <w:r>
              <w:rPr>
                <w:sz w:val="18"/>
              </w:rPr>
              <w:t>msconfig</w:t>
            </w:r>
          </w:p>
        </w:tc>
        <w:tc>
          <w:tcPr>
            <w:tcW w:type="dxa" w:w="2409"/>
          </w:tcPr>
          <w:p>
            <w:r>
              <w:rPr>
                <w:sz w:val="18"/>
              </w:rPr>
              <w:t>Sistem yapilandirma araci - acilis seceneklerini yonetir</w:t>
            </w:r>
          </w:p>
        </w:tc>
        <w:tc>
          <w:tcPr>
            <w:tcW w:type="dxa" w:w="2409"/>
          </w:tcPr>
          <w:p>
            <w:r>
              <w:rPr>
                <w:sz w:val="18"/>
              </w:rPr>
              <w:t>Onyukleme sekmesi</w:t>
            </w:r>
          </w:p>
        </w:tc>
        <w:tc>
          <w:tcPr>
            <w:tcW w:type="dxa" w:w="2409"/>
          </w:tcPr>
          <w:p>
            <w:r>
              <w:rPr>
                <w:sz w:val="18"/>
              </w:rPr>
              <w:t>msconfig penceresi</w:t>
            </w:r>
          </w:p>
        </w:tc>
      </w:tr>
      <w:tr>
        <w:tc>
          <w:tcPr>
            <w:tcW w:type="dxa" w:w="2409"/>
          </w:tcPr>
          <w:p>
            <w:r>
              <w:rPr>
                <w:sz w:val="18"/>
              </w:rPr>
              <w:t>Gelismis Baslangic</w:t>
            </w:r>
          </w:p>
        </w:tc>
        <w:tc>
          <w:tcPr>
            <w:tcW w:type="dxa" w:w="2409"/>
          </w:tcPr>
          <w:p>
            <w:r>
              <w:rPr>
                <w:sz w:val="18"/>
              </w:rPr>
              <w:t>Windows 10/11 de acilis seceneklerine ulasma menusu</w:t>
            </w:r>
          </w:p>
        </w:tc>
        <w:tc>
          <w:tcPr>
            <w:tcW w:type="dxa" w:w="2409"/>
          </w:tcPr>
          <w:p>
            <w:r>
              <w:rPr>
                <w:sz w:val="18"/>
              </w:rPr>
              <w:t>Ayarlar &gt; Kurtarma &gt; Simdi Yeniden Baslat</w:t>
            </w:r>
          </w:p>
        </w:tc>
        <w:tc>
          <w:tcPr>
            <w:tcW w:type="dxa" w:w="2409"/>
          </w:tcPr>
          <w:p>
            <w:r>
              <w:rPr>
                <w:sz w:val="18"/>
              </w:rPr>
              <w:t>Gelismis secenekler ekrani</w:t>
            </w:r>
          </w:p>
        </w:tc>
      </w:tr>
    </w:tbl>
    <w:p/>
    <w:p>
      <w:pPr>
        <w:spacing w:before="200"/>
      </w:pPr>
      <w:r>
        <w:rPr>
          <w:b/>
          <w:color w:val="E65C00"/>
          <w:sz w:val="24"/>
        </w:rPr>
        <w:t xml:space="preserve">  Konu Anlatımı</w:t>
      </w:r>
    </w:p>
    <w:p>
      <w:r>
        <w:rPr>
          <w:sz w:val="20"/>
        </w:rPr>
        <w:t>Bilgisayar 3 temel modda acilabilir: 1) Normal Mod - tum surucu ve servisler yuklenir, 2) Guvenli Mod - sadece temel suruculer, 3) Ag Destekli Guvenli Mod - temel suruculer + ag. Guvenli Mod da ekran cozunurlugu dusuk olur ve Guvenli Mod yazisi gorunur.</w:t>
      </w:r>
    </w:p>
    <w:p>
      <w:r>
        <w:rPr>
          <w:sz w:val="20"/>
        </w:rPr>
        <w:t>Guvenli Mod a giris yollari: 1) msconfig &gt; Onyukleme &gt; Guvenli Onyukleme, 2) Ayarlar &gt; Kurtarma &gt; Gelismis Baslangic, 3) Acilista Shift+Yeniden Baslat, 4) 3 kez zorla kapatma (otomatik kurtarma). Her yolun avantaji farklidir.</w:t>
      </w:r>
    </w:p>
    <w:p>
      <w:r>
        <w:rPr>
          <w:sz w:val="20"/>
        </w:rPr>
        <w:t>Guvenli Mod, sorun gidermede hayat kurtaricdir: sorunlu surucu kaldirma, virus temizleme, baslangic programlarini devre disi birakma, sistem geri yukleme gibi islemler burada yapilabilir. Normal Mod da yapilamayan islemler Guvenli Mod da mumkun olabilir.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Surucu Sorunu</w:t>
            </w:r>
          </w:p>
        </w:tc>
        <w:tc>
          <w:tcPr>
            <w:tcW w:type="dxa" w:w="3213"/>
          </w:tcPr>
          <w:p>
            <w:r>
              <w:rPr>
                <w:sz w:val="18"/>
              </w:rPr>
              <w:t>Ekran karti surucusu sistemi kitliyor -&gt; Guvenli Mod da kaldir</w:t>
            </w:r>
          </w:p>
        </w:tc>
        <w:tc>
          <w:tcPr>
            <w:tcW w:type="dxa" w:w="3213"/>
          </w:tcPr>
          <w:p>
            <w:r>
              <w:rPr>
                <w:sz w:val="18"/>
              </w:rPr>
              <w:t>Surucu cozumu</w:t>
            </w:r>
          </w:p>
        </w:tc>
      </w:tr>
      <w:tr>
        <w:tc>
          <w:tcPr>
            <w:tcW w:type="dxa" w:w="3213"/>
          </w:tcPr>
          <w:p>
            <w:r>
              <w:rPr>
                <w:sz w:val="18"/>
              </w:rPr>
              <w:t>Virus</w:t>
            </w:r>
          </w:p>
        </w:tc>
        <w:tc>
          <w:tcPr>
            <w:tcW w:type="dxa" w:w="3213"/>
          </w:tcPr>
          <w:p>
            <w:r>
              <w:rPr>
                <w:sz w:val="18"/>
              </w:rPr>
              <w:t>Kotu yazilim Normal Mod da calisiyor -&gt; Guvenli Mod da tarama</w:t>
            </w:r>
          </w:p>
        </w:tc>
        <w:tc>
          <w:tcPr>
            <w:tcW w:type="dxa" w:w="3213"/>
          </w:tcPr>
          <w:p>
            <w:r>
              <w:rPr>
                <w:sz w:val="18"/>
              </w:rPr>
              <w:t>Guvenlik</w:t>
            </w:r>
          </w:p>
        </w:tc>
      </w:tr>
      <w:tr>
        <w:tc>
          <w:tcPr>
            <w:tcW w:type="dxa" w:w="3213"/>
          </w:tcPr>
          <w:p>
            <w:r>
              <w:rPr>
                <w:sz w:val="18"/>
              </w:rPr>
              <w:t>Baslangic Programi</w:t>
            </w:r>
          </w:p>
        </w:tc>
        <w:tc>
          <w:tcPr>
            <w:tcW w:type="dxa" w:w="3213"/>
          </w:tcPr>
          <w:p>
            <w:r>
              <w:rPr>
                <w:sz w:val="18"/>
              </w:rPr>
              <w:t>Bir program acilista donmaya neden oluyor -&gt; Guvenli Mod da devre disi birak</w:t>
            </w:r>
          </w:p>
        </w:tc>
        <w:tc>
          <w:tcPr>
            <w:tcW w:type="dxa" w:w="3213"/>
          </w:tcPr>
          <w:p>
            <w:r>
              <w:rPr>
                <w:sz w:val="18"/>
              </w:rPr>
              <w:t>Program sorunu</w:t>
            </w:r>
          </w:p>
        </w:tc>
      </w:tr>
      <w:tr>
        <w:tc>
          <w:tcPr>
            <w:tcW w:type="dxa" w:w="3213"/>
          </w:tcPr>
          <w:p>
            <w:r>
              <w:rPr>
                <w:sz w:val="18"/>
              </w:rPr>
              <w:t>Sistem Geri Yukleme</w:t>
            </w:r>
          </w:p>
        </w:tc>
        <w:tc>
          <w:tcPr>
            <w:tcW w:type="dxa" w:w="3213"/>
          </w:tcPr>
          <w:p>
            <w:r>
              <w:rPr>
                <w:sz w:val="18"/>
              </w:rPr>
              <w:t>Normal Mod calisimiyor -&gt; Guvenli Mod da geri yukleme yap</w:t>
            </w:r>
          </w:p>
        </w:tc>
        <w:tc>
          <w:tcPr>
            <w:tcW w:type="dxa" w:w="3213"/>
          </w:tcPr>
          <w:p>
            <w:r>
              <w:rPr>
                <w:sz w:val="18"/>
              </w:rPr>
              <w:t>Kurtarma</w:t>
            </w:r>
          </w:p>
        </w:tc>
      </w:tr>
    </w:tbl>
    <w:p/>
    <w:p>
      <w:pPr>
        <w:spacing w:before="200"/>
      </w:pPr>
      <w:r>
        <w:rPr>
          <w:b/>
          <w:color w:val="E65C00"/>
          <w:sz w:val="24"/>
        </w:rPr>
        <w:t xml:space="preserve">  Görseller ve Tablolar</w:t>
      </w:r>
    </w:p>
    <w:p>
      <w:pPr>
        <w:pStyle w:val="ListBullet"/>
      </w:pPr>
      <w:r>
        <w:rPr>
          <w:sz w:val="20"/>
        </w:rPr>
        <w:t>Acilis modlari karsilastirma tablosu</w:t>
      </w:r>
    </w:p>
    <w:p>
      <w:pPr>
        <w:pStyle w:val="ListBullet"/>
      </w:pPr>
      <w:r>
        <w:rPr>
          <w:sz w:val="20"/>
        </w:rPr>
        <w:t>Guvenli Mod a giris yollari semasi</w:t>
      </w:r>
    </w:p>
    <w:p>
      <w:pPr>
        <w:spacing w:before="200"/>
      </w:pPr>
      <w:r>
        <w:rPr>
          <w:b/>
          <w:color w:val="E65C00"/>
          <w:sz w:val="24"/>
        </w:rPr>
        <w:t xml:space="preserve">  Analoji ve Benzetmeler</w:t>
      </w:r>
    </w:p>
    <w:p>
      <w:r>
        <w:rPr>
          <w:b/>
          <w:color w:val="E65C00"/>
          <w:sz w:val="20"/>
        </w:rPr>
        <w:t xml:space="preserve">  1. </w:t>
      </w:r>
      <w:r>
        <w:rPr>
          <w:sz w:val="20"/>
        </w:rPr>
        <w:t>Normal Mod = Tam donanimli hastane: tum bolumler acik</w:t>
      </w:r>
    </w:p>
    <w:p>
      <w:r>
        <w:rPr>
          <w:b/>
          <w:color w:val="E65C00"/>
          <w:sz w:val="20"/>
        </w:rPr>
        <w:t xml:space="preserve">  2. </w:t>
      </w:r>
      <w:r>
        <w:rPr>
          <w:sz w:val="20"/>
        </w:rPr>
        <w:t>Guvenli Mod = Acil servis: sadece hayati birimler calisiyor</w:t>
      </w:r>
    </w:p>
    <w:p>
      <w:r>
        <w:rPr>
          <w:b/>
          <w:color w:val="E65C00"/>
          <w:sz w:val="20"/>
        </w:rPr>
        <w:t xml:space="preserve">  3. </w:t>
      </w:r>
      <w:r>
        <w:rPr>
          <w:sz w:val="20"/>
        </w:rPr>
        <w:t>msconfig = Hastane kontrol paneli: hangi bolumler acilsin secimi</w:t>
      </w:r>
    </w:p>
    <w:p>
      <w:pPr>
        <w:spacing w:before="200"/>
      </w:pPr>
      <w:r>
        <w:rPr>
          <w:b/>
          <w:color w:val="E65C00"/>
          <w:sz w:val="24"/>
        </w:rPr>
        <w:t xml:space="preserve">  Öğrenci Soru-Cevap</w:t>
      </w:r>
    </w:p>
    <w:p>
      <w:pPr>
        <w:pStyle w:val="ListBullet"/>
      </w:pPr>
      <w:r>
        <w:rPr>
          <w:sz w:val="20"/>
        </w:rPr>
        <w:t>Guvenli Mod da internet olur mu? - Normal Guvenli Mod da hayir; Ag Destekli de evet.</w:t>
      </w:r>
    </w:p>
    <w:p>
      <w:pPr>
        <w:pStyle w:val="ListBullet"/>
      </w:pPr>
      <w:r>
        <w:rPr>
          <w:sz w:val="20"/>
        </w:rPr>
        <w:t>msconfig den Guvenli Mod u kaldirmazsam? - Her acilista Guvenli Mod gelir; msconfig e girip kaldirmak gerekir.</w:t>
      </w:r>
    </w:p>
    <w:p>
      <w:pPr>
        <w:pStyle w:val="ListBullet"/>
      </w:pPr>
      <w:r>
        <w:rPr>
          <w:sz w:val="20"/>
        </w:rPr>
        <w:t>Guvenli Mod bilgisayari bozar mi? - Hayir, sadece sinirli modda calistirir.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"Sistem Kurtarma Uzmani"</w:t>
      </w:r>
    </w:p>
    <w:p>
      <w:r>
        <w:rPr>
          <w:b/>
          <w:color w:val="1B2A4A"/>
          <w:sz w:val="20"/>
        </w:rPr>
        <w:t xml:space="preserve">Türü: </w:t>
      </w:r>
      <w:r>
        <w:rPr>
          <w:sz w:val="20"/>
        </w:rPr>
        <w:t>Senaryo Bazli Bireysel Calisma</w:t>
      </w:r>
    </w:p>
    <w:p>
      <w:r>
        <w:rPr>
          <w:b/>
          <w:color w:val="1B2A4A"/>
          <w:sz w:val="20"/>
        </w:rPr>
        <w:t xml:space="preserve">Amacı: </w:t>
      </w:r>
      <w:r>
        <w:rPr>
          <w:sz w:val="20"/>
        </w:rPr>
        <w:t>Guvenli Mod u sorun gidermede etkin kullanmak.</w:t>
      </w:r>
    </w:p>
    <w:p>
      <w:pPr>
        <w:spacing w:before="200"/>
      </w:pPr>
      <w:r>
        <w:rPr>
          <w:b/>
          <w:color w:val="6A1B9A"/>
          <w:sz w:val="24"/>
        </w:rPr>
        <w:t xml:space="preserve">  Yönerge Adımları</w:t>
      </w:r>
    </w:p>
    <w:p>
      <w:r>
        <w:rPr>
          <w:b/>
          <w:color w:val="6A1B9A"/>
          <w:sz w:val="20"/>
        </w:rPr>
        <w:t xml:space="preserve">  1. </w:t>
      </w:r>
      <w:r>
        <w:rPr>
          <w:sz w:val="20"/>
        </w:rPr>
        <w:t>Verilen senaryoyu okuyun (orn: bilgisayar mavi ekran veriyor).</w:t>
      </w:r>
    </w:p>
    <w:p>
      <w:r>
        <w:rPr>
          <w:b/>
          <w:color w:val="6A1B9A"/>
          <w:sz w:val="20"/>
        </w:rPr>
        <w:t xml:space="preserve">  2. </w:t>
      </w:r>
      <w:r>
        <w:rPr>
          <w:sz w:val="20"/>
        </w:rPr>
        <w:t>Guvenli Mod a giris yontemini secin.</w:t>
      </w:r>
    </w:p>
    <w:p>
      <w:r>
        <w:rPr>
          <w:b/>
          <w:color w:val="6A1B9A"/>
          <w:sz w:val="20"/>
        </w:rPr>
        <w:t xml:space="preserve">  3. </w:t>
      </w:r>
      <w:r>
        <w:rPr>
          <w:sz w:val="20"/>
        </w:rPr>
        <w:t>Guvenli Mod da sorunu teshis edin.</w:t>
      </w:r>
    </w:p>
    <w:p>
      <w:r>
        <w:rPr>
          <w:b/>
          <w:color w:val="6A1B9A"/>
          <w:sz w:val="20"/>
        </w:rPr>
        <w:t xml:space="preserve">  4. </w:t>
      </w:r>
      <w:r>
        <w:rPr>
          <w:sz w:val="20"/>
        </w:rPr>
        <w:t>Cozumu uygulayibn (surucu kaldir, program devre disi birak vb.).</w:t>
      </w:r>
    </w:p>
    <w:p>
      <w:r>
        <w:rPr>
          <w:b/>
          <w:color w:val="6A1B9A"/>
          <w:sz w:val="20"/>
        </w:rPr>
        <w:t xml:space="preserve">  5. </w:t>
      </w:r>
      <w:r>
        <w:rPr>
          <w:sz w:val="20"/>
        </w:rPr>
        <w:t>Normal Mod a donup sonucu dogrulayin.</w:t>
      </w:r>
    </w:p>
    <w:p>
      <w:r>
        <w:rPr>
          <w:b/>
          <w:color w:val="1B2A4A"/>
          <w:sz w:val="20"/>
        </w:rPr>
        <w:t xml:space="preserve">Beklenen Ürün: </w:t>
      </w:r>
      <w:r>
        <w:rPr>
          <w:sz w:val="20"/>
        </w:rPr>
        <w:t>Guvenli Mod Sorun Giderme Raporu</w:t>
      </w:r>
    </w:p>
    <w:p>
      <w:pPr>
        <w:spacing w:before="200"/>
      </w:pPr>
      <w:r>
        <w:rPr>
          <w:b/>
          <w:color w:val="6A1B9A"/>
          <w:sz w:val="24"/>
        </w:rPr>
        <w:t xml:space="preserve">  Transfer Soruları</w:t>
      </w:r>
    </w:p>
    <w:p>
      <w:r>
        <w:rPr>
          <w:b/>
          <w:color w:val="6A1B9A"/>
          <w:sz w:val="20"/>
        </w:rPr>
        <w:t xml:space="preserve">  1. </w:t>
      </w:r>
      <w:r>
        <w:rPr>
          <w:sz w:val="20"/>
        </w:rPr>
        <w:t>macOS ta Recovery Mode nasil calisir?</w:t>
      </w:r>
    </w:p>
    <w:p>
      <w:r>
        <w:rPr>
          <w:b/>
          <w:color w:val="6A1B9A"/>
          <w:sz w:val="20"/>
        </w:rPr>
        <w:t xml:space="preserve">  2. </w:t>
      </w:r>
      <w:r>
        <w:rPr>
          <w:sz w:val="20"/>
        </w:rPr>
        <w:t>Linux ta recovery mode nedir?</w:t>
      </w:r>
    </w:p>
    <w:p>
      <w:r>
        <w:rPr>
          <w:b/>
          <w:color w:val="6A1B9A"/>
          <w:sz w:val="20"/>
        </w:rPr>
        <w:t xml:space="preserve">  3. </w:t>
      </w:r>
      <w:r>
        <w:rPr>
          <w:sz w:val="20"/>
        </w:rPr>
        <w:t>Sunucularda Guvenli Mod var mi?</w:t>
      </w:r>
    </w:p>
    <w:p>
      <w:r>
        <w:rPr>
          <w:b/>
          <w:color w:val="1B2A4A"/>
          <w:sz w:val="20"/>
        </w:rPr>
        <w:t xml:space="preserve">İlişkili Disiplinler: </w:t>
      </w:r>
      <w:r>
        <w:rPr>
          <w:sz w:val="20"/>
        </w:rPr>
        <w:t>Mantik (sorun izolasyonu), Turkce (teknik rapor yazma)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Bilgisayar acilista surekli donuyor. Normal Mod calisimiyor. Guvenli Mod da acildi ama sorunun nedeni belirsiz.</w:t>
              <w:br/>
              <w:br/>
              <w:t>Cozum: Olay Goruntuleyicisi nden hata loglarini incele, son yuklenen programi/surucuyu kaldir, Sistem Geri Yukleme dene.</w:t>
            </w:r>
          </w:p>
        </w:tc>
      </w:tr>
    </w:tbl>
    <w:p/>
    <w:p>
      <w:r>
        <w:rPr>
          <w:b/>
          <w:color w:val="1B2A4A"/>
          <w:sz w:val="20"/>
        </w:rPr>
        <w:t xml:space="preserve">Yaratıcı Görev: </w:t>
      </w:r>
      <w:r>
        <w:rPr>
          <w:sz w:val="20"/>
        </w:rPr>
        <w:t>Otomatik sorun teshis ve Guvenli Mod kurtarma yapan yapay zeka sistemi tasarlayin.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Normal ve Guvenli Mod farkini biliyorum.</w:t>
      </w:r>
    </w:p>
    <w:p>
      <w:r>
        <w:rPr>
          <w:sz w:val="20"/>
        </w:rPr>
        <w:t xml:space="preserve">  ☐  msconfig ile Guvenli Mod a girebiliyorum.</w:t>
      </w:r>
    </w:p>
    <w:p>
      <w:r>
        <w:rPr>
          <w:sz w:val="20"/>
        </w:rPr>
        <w:t xml:space="preserve">  ☐  Gelismis Baslangic seceneklerini kullanabiliyorum.</w:t>
      </w:r>
    </w:p>
    <w:p>
      <w:r>
        <w:rPr>
          <w:sz w:val="20"/>
        </w:rPr>
        <w:t xml:space="preserve">  ☐  Guvenli Mod da sorun gidrebiliyorum.</w:t>
      </w:r>
    </w:p>
    <w:p>
      <w:r>
        <w:rPr>
          <w:sz w:val="20"/>
        </w:rPr>
        <w:t xml:space="preserve">  ☐  Normal Mod a guvenle donebiliyorum.</w:t>
      </w:r>
    </w:p>
    <w:p>
      <w:pPr>
        <w:spacing w:before="200"/>
      </w:pPr>
      <w:r>
        <w:rPr>
          <w:b/>
          <w:color w:val="2E7D32"/>
          <w:sz w:val="24"/>
        </w:rPr>
        <w:t xml:space="preserve">  Öz Değerlendirme Soruları</w:t>
      </w:r>
    </w:p>
    <w:p>
      <w:r>
        <w:rPr>
          <w:b/>
          <w:color w:val="2E7D32"/>
          <w:sz w:val="20"/>
        </w:rPr>
        <w:t xml:space="preserve">  1. </w:t>
      </w:r>
      <w:r>
        <w:rPr>
          <w:sz w:val="20"/>
        </w:rPr>
        <w:t>Guvenli Mod artik korkutucu degil mi?</w:t>
      </w:r>
    </w:p>
    <w:p>
      <w:r>
        <w:rPr>
          <w:b/>
          <w:color w:val="2E7D32"/>
          <w:sz w:val="20"/>
        </w:rPr>
        <w:t xml:space="preserve">  2. </w:t>
      </w:r>
      <w:r>
        <w:rPr>
          <w:sz w:val="20"/>
        </w:rPr>
        <w:t>Hangi giris yontemini tercih ediyorum?</w:t>
      </w:r>
    </w:p>
    <w:p>
      <w:r>
        <w:rPr>
          <w:b/>
          <w:color w:val="2E7D32"/>
          <w:sz w:val="20"/>
        </w:rPr>
        <w:t xml:space="preserve">  3. </w:t>
      </w:r>
      <w:r>
        <w:rPr>
          <w:sz w:val="20"/>
        </w:rPr>
        <w:t>Gercek bir sorunda Guvenli Mod u kullanabilir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Guvenli Mod da ne yuklenir?</w:t>
            </w:r>
          </w:p>
        </w:tc>
        <w:tc>
          <w:tcPr>
            <w:tcW w:type="dxa" w:w="3213"/>
          </w:tcPr>
          <w:p>
            <w:r>
              <w:rPr>
                <w:sz w:val="18"/>
              </w:rPr>
              <w:t>Sadece temel surculer</w:t>
            </w:r>
          </w:p>
        </w:tc>
      </w:tr>
      <w:tr>
        <w:tc>
          <w:tcPr>
            <w:tcW w:type="dxa" w:w="3213"/>
          </w:tcPr>
          <w:p>
            <w:r>
              <w:rPr>
                <w:sz w:val="18"/>
              </w:rPr>
              <w:t>2</w:t>
            </w:r>
          </w:p>
        </w:tc>
        <w:tc>
          <w:tcPr>
            <w:tcW w:type="dxa" w:w="3213"/>
          </w:tcPr>
          <w:p>
            <w:r>
              <w:rPr>
                <w:sz w:val="18"/>
              </w:rPr>
              <w:t>msconfig hangi sekmede Guvenli Mod secilir?</w:t>
            </w:r>
          </w:p>
        </w:tc>
        <w:tc>
          <w:tcPr>
            <w:tcW w:type="dxa" w:w="3213"/>
          </w:tcPr>
          <w:p>
            <w:r>
              <w:rPr>
                <w:sz w:val="18"/>
              </w:rPr>
              <w:t>Onyukleme</w:t>
            </w:r>
          </w:p>
        </w:tc>
      </w:tr>
      <w:tr>
        <w:tc>
          <w:tcPr>
            <w:tcW w:type="dxa" w:w="3213"/>
          </w:tcPr>
          <w:p>
            <w:r>
              <w:rPr>
                <w:sz w:val="18"/>
              </w:rPr>
              <w:t>3</w:t>
            </w:r>
          </w:p>
        </w:tc>
        <w:tc>
          <w:tcPr>
            <w:tcW w:type="dxa" w:w="3213"/>
          </w:tcPr>
          <w:p>
            <w:r>
              <w:rPr>
                <w:sz w:val="18"/>
              </w:rPr>
              <w:t>Internet erisimli Guvenli Mod?</w:t>
            </w:r>
          </w:p>
        </w:tc>
        <w:tc>
          <w:tcPr>
            <w:tcW w:type="dxa" w:w="3213"/>
          </w:tcPr>
          <w:p>
            <w:r>
              <w:rPr>
                <w:sz w:val="18"/>
              </w:rPr>
              <w:t>Ag Destekli Guvenli Mod</w:t>
            </w:r>
          </w:p>
        </w:tc>
      </w:tr>
      <w:tr>
        <w:tc>
          <w:tcPr>
            <w:tcW w:type="dxa" w:w="3213"/>
          </w:tcPr>
          <w:p>
            <w:r>
              <w:rPr>
                <w:sz w:val="18"/>
              </w:rPr>
              <w:t>4</w:t>
            </w:r>
          </w:p>
        </w:tc>
        <w:tc>
          <w:tcPr>
            <w:tcW w:type="dxa" w:w="3213"/>
          </w:tcPr>
          <w:p>
            <w:r>
              <w:rPr>
                <w:sz w:val="18"/>
              </w:rPr>
              <w:t>Win10/11 de Gelismis Baslangic nerede?</w:t>
            </w:r>
          </w:p>
        </w:tc>
        <w:tc>
          <w:tcPr>
            <w:tcW w:type="dxa" w:w="3213"/>
          </w:tcPr>
          <w:p>
            <w:r>
              <w:rPr>
                <w:sz w:val="18"/>
              </w:rPr>
              <w:t>Ayarlar &gt; Kurtarma</w:t>
            </w:r>
          </w:p>
        </w:tc>
      </w:tr>
      <w:tr>
        <w:tc>
          <w:tcPr>
            <w:tcW w:type="dxa" w:w="3213"/>
          </w:tcPr>
          <w:p>
            <w:r>
              <w:rPr>
                <w:sz w:val="18"/>
              </w:rPr>
              <w:t>5</w:t>
            </w:r>
          </w:p>
        </w:tc>
        <w:tc>
          <w:tcPr>
            <w:tcW w:type="dxa" w:w="3213"/>
          </w:tcPr>
          <w:p>
            <w:r>
              <w:rPr>
                <w:sz w:val="18"/>
              </w:rPr>
              <w:t>Guvenli Mod da ekran neden farkli?</w:t>
            </w:r>
          </w:p>
        </w:tc>
        <w:tc>
          <w:tcPr>
            <w:tcW w:type="dxa" w:w="3213"/>
          </w:tcPr>
          <w:p>
            <w:r>
              <w:rPr>
                <w:sz w:val="18"/>
              </w:rPr>
              <w:t>Temel ekran surucusu, dusuk cozunurluk</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Guvenli Mod her sorunu cozer mi?</w:t>
      </w:r>
    </w:p>
    <w:p>
      <w:r>
        <w:rPr>
          <w:b/>
          <w:color w:val="2E7D32"/>
          <w:sz w:val="20"/>
        </w:rPr>
        <w:t xml:space="preserve">  2. </w:t>
      </w:r>
      <w:r>
        <w:rPr>
          <w:sz w:val="20"/>
        </w:rPr>
        <w:t>Otomatik kurtarma yeterli mi?</w:t>
      </w:r>
    </w:p>
    <w:p>
      <w:r>
        <w:rPr>
          <w:b/>
          <w:color w:val="2E7D32"/>
          <w:sz w:val="20"/>
        </w:rPr>
        <w:t xml:space="preserve">  3. </w:t>
      </w:r>
      <w:r>
        <w:rPr>
          <w:sz w:val="20"/>
        </w:rPr>
        <w:t>Son kullanici Guvenli Mod u bilmeli mi?</w:t>
      </w:r>
    </w:p>
    <w:p>
      <w:r>
        <w:rPr>
          <w:b/>
          <w:color w:val="2E7D32"/>
          <w:sz w:val="20"/>
        </w:rPr>
        <w:t>Eleştirel Düşünme:</w:t>
      </w:r>
    </w:p>
    <w:p>
      <w:r>
        <w:rPr>
          <w:b/>
          <w:color w:val="2E7D32"/>
          <w:sz w:val="20"/>
        </w:rPr>
        <w:t xml:space="preserve">  1. </w:t>
      </w:r>
      <w:r>
        <w:rPr>
          <w:sz w:val="20"/>
        </w:rPr>
        <w:t>Guvenli Mod a giris neden bu kadar karisik?</w:t>
      </w:r>
    </w:p>
    <w:p>
      <w:r>
        <w:rPr>
          <w:b/>
          <w:color w:val="2E7D32"/>
          <w:sz w:val="20"/>
        </w:rPr>
        <w:t xml:space="preserve">  2. </w:t>
      </w:r>
      <w:r>
        <w:rPr>
          <w:sz w:val="20"/>
        </w:rPr>
        <w:t>Windows neden otomatik sorun giderme yapmiyor?</w:t>
      </w:r>
    </w:p>
    <w:p>
      <w:r>
        <w:rPr>
          <w:b/>
          <w:color w:val="2E7D32"/>
          <w:sz w:val="20"/>
        </w:rPr>
        <w:t xml:space="preserve">  3. </w:t>
      </w:r>
      <w:r>
        <w:rPr>
          <w:sz w:val="20"/>
        </w:rPr>
        <w:t>Guvenli Mod un sinirlamalari kabul edilebilir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"Guvenli Mod Uygulamasi"</w:t>
      </w:r>
    </w:p>
    <w:p>
      <w:r>
        <w:rPr>
          <w:b/>
          <w:color w:val="1B2A4A"/>
          <w:sz w:val="20"/>
        </w:rPr>
        <w:t xml:space="preserve">Hedef: </w:t>
      </w:r>
      <w:r>
        <w:rPr>
          <w:sz w:val="20"/>
        </w:rPr>
        <w:t>Bilgisayari Guvenli Mod da baslatip sorun giderme yapmak.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msconfig</w:t>
            </w:r>
          </w:p>
        </w:tc>
        <w:tc>
          <w:tcPr>
            <w:tcW w:type="dxa" w:w="3213"/>
          </w:tcPr>
          <w:p>
            <w:r>
              <w:rPr>
                <w:sz w:val="18"/>
              </w:rPr>
              <w:t>msconfig &gt; Onyukleme &gt; Guvenli Onyukleme</w:t>
            </w:r>
          </w:p>
        </w:tc>
        <w:tc>
          <w:tcPr>
            <w:tcW w:type="dxa" w:w="3213"/>
          </w:tcPr>
          <w:p>
            <w:r>
              <w:rPr>
                <w:sz w:val="18"/>
              </w:rPr>
              <w:t>Secim yapilir</w:t>
            </w:r>
          </w:p>
        </w:tc>
      </w:tr>
      <w:tr>
        <w:tc>
          <w:tcPr>
            <w:tcW w:type="dxa" w:w="3213"/>
          </w:tcPr>
          <w:p>
            <w:r>
              <w:rPr>
                <w:sz w:val="18"/>
              </w:rPr>
              <w:t>2. Restart</w:t>
            </w:r>
          </w:p>
        </w:tc>
        <w:tc>
          <w:tcPr>
            <w:tcW w:type="dxa" w:w="3213"/>
          </w:tcPr>
          <w:p>
            <w:r>
              <w:rPr>
                <w:sz w:val="18"/>
              </w:rPr>
              <w:t>Bilgisayari yeniden baslatin</w:t>
            </w:r>
          </w:p>
        </w:tc>
        <w:tc>
          <w:tcPr>
            <w:tcW w:type="dxa" w:w="3213"/>
          </w:tcPr>
          <w:p>
            <w:r>
              <w:rPr>
                <w:sz w:val="18"/>
              </w:rPr>
              <w:t>Guvenli Mod acilir</w:t>
            </w:r>
          </w:p>
        </w:tc>
      </w:tr>
      <w:tr>
        <w:tc>
          <w:tcPr>
            <w:tcW w:type="dxa" w:w="3213"/>
          </w:tcPr>
          <w:p>
            <w:r>
              <w:rPr>
                <w:sz w:val="18"/>
              </w:rPr>
              <w:t>3. Gozlem</w:t>
            </w:r>
          </w:p>
        </w:tc>
        <w:tc>
          <w:tcPr>
            <w:tcW w:type="dxa" w:w="3213"/>
          </w:tcPr>
          <w:p>
            <w:r>
              <w:rPr>
                <w:sz w:val="18"/>
              </w:rPr>
              <w:t>Farklari not alin (cozunurluk, ozellikler)</w:t>
            </w:r>
          </w:p>
        </w:tc>
        <w:tc>
          <w:tcPr>
            <w:tcW w:type="dxa" w:w="3213"/>
          </w:tcPr>
          <w:p>
            <w:r>
              <w:rPr>
                <w:sz w:val="18"/>
              </w:rPr>
              <w:t>Farklar belirlenir</w:t>
            </w:r>
          </w:p>
        </w:tc>
      </w:tr>
      <w:tr>
        <w:tc>
          <w:tcPr>
            <w:tcW w:type="dxa" w:w="3213"/>
          </w:tcPr>
          <w:p>
            <w:r>
              <w:rPr>
                <w:sz w:val="18"/>
              </w:rPr>
              <w:t>4. Islem</w:t>
            </w:r>
          </w:p>
        </w:tc>
        <w:tc>
          <w:tcPr>
            <w:tcW w:type="dxa" w:w="3213"/>
          </w:tcPr>
          <w:p>
            <w:r>
              <w:rPr>
                <w:sz w:val="18"/>
              </w:rPr>
              <w:t>Aygit Yoneticisi nde sorunlu surucuyu kaldir</w:t>
            </w:r>
          </w:p>
        </w:tc>
        <w:tc>
          <w:tcPr>
            <w:tcW w:type="dxa" w:w="3213"/>
          </w:tcPr>
          <w:p>
            <w:r>
              <w:rPr>
                <w:sz w:val="18"/>
              </w:rPr>
              <w:t>Sorun giderilir</w:t>
            </w:r>
          </w:p>
        </w:tc>
      </w:tr>
      <w:tr>
        <w:tc>
          <w:tcPr>
            <w:tcW w:type="dxa" w:w="3213"/>
          </w:tcPr>
          <w:p>
            <w:r>
              <w:rPr>
                <w:sz w:val="18"/>
              </w:rPr>
              <w:t>5. Normal Don</w:t>
            </w:r>
          </w:p>
        </w:tc>
        <w:tc>
          <w:tcPr>
            <w:tcW w:type="dxa" w:w="3213"/>
          </w:tcPr>
          <w:p>
            <w:r>
              <w:rPr>
                <w:sz w:val="18"/>
              </w:rPr>
              <w:t>msconfig den Guvenli Mod u kaldirip restart</w:t>
            </w:r>
          </w:p>
        </w:tc>
        <w:tc>
          <w:tcPr>
            <w:tcW w:type="dxa" w:w="3213"/>
          </w:tcPr>
          <w:p>
            <w:r>
              <w:rPr>
                <w:sz w:val="18"/>
              </w:rPr>
              <w:t>Normal Mod acilir</w:t>
            </w:r>
          </w:p>
        </w:tc>
      </w:tr>
    </w:tbl>
    <w:p/>
    <w:p>
      <w:r>
        <w:rPr>
          <w:b/>
          <w:color w:val="1B2A4A"/>
          <w:sz w:val="20"/>
        </w:rPr>
        <w:t xml:space="preserve">Tamamlanma Kriteri: </w:t>
      </w:r>
      <w:r>
        <w:rPr>
          <w:sz w:val="20"/>
        </w:rPr>
        <w:t>Guvenli Mod a basariyla giris ve Normal Mod a guvenle donus.</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Guvenli Mod Demo"</w:t>
      </w:r>
    </w:p>
    <w:p>
      <w:r>
        <w:rPr>
          <w:b/>
          <w:color w:val="1B2A4A"/>
          <w:sz w:val="20"/>
        </w:rPr>
        <w:t xml:space="preserve">Eğitmenin Gösterdiği: </w:t>
      </w:r>
      <w:r>
        <w:rPr>
          <w:sz w:val="20"/>
        </w:rPr>
        <w:t>msconfig ile Guvenli Mod a giris ve ciski canli gosterir.</w:t>
      </w:r>
    </w:p>
    <w:p>
      <w:r>
        <w:rPr>
          <w:b/>
          <w:color w:val="1B2A4A"/>
          <w:sz w:val="20"/>
        </w:rPr>
        <w:t xml:space="preserve">Öğrencinin Tekrarladığı: </w:t>
      </w:r>
      <w:r>
        <w:rPr>
          <w:sz w:val="20"/>
        </w:rPr>
        <w:t>Kendi bilgisayarinda ayni adimlari uygular.</w:t>
      </w:r>
    </w:p>
    <w:p>
      <w:r>
        <w:rPr>
          <w:b/>
          <w:color w:val="1B2A4A"/>
          <w:sz w:val="20"/>
        </w:rPr>
        <w:t xml:space="preserve">Dikkat Noktaları: </w:t>
      </w:r>
      <w:r>
        <w:rPr>
          <w:sz w:val="20"/>
        </w:rPr>
        <w:t>msconfig den Guvenli Onyukleme yi kaldirmayi UNUTMAYIN!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msconfig ile Guvenli Mod a girin ve donun</w:t>
            </w:r>
          </w:p>
        </w:tc>
      </w:tr>
      <w:tr>
        <w:tc>
          <w:tcPr>
            <w:tcW w:type="dxa" w:w="3213"/>
          </w:tcPr>
          <w:p>
            <w:r>
              <w:rPr>
                <w:sz w:val="18"/>
              </w:rPr>
              <w:t>2</w:t>
            </w:r>
          </w:p>
        </w:tc>
        <w:tc>
          <w:tcPr>
            <w:tcW w:type="dxa" w:w="3213"/>
          </w:tcPr>
          <w:p>
            <w:r>
              <w:rPr>
                <w:sz w:val="18"/>
              </w:rPr>
              <w:t>Orta</w:t>
            </w:r>
          </w:p>
        </w:tc>
        <w:tc>
          <w:tcPr>
            <w:tcW w:type="dxa" w:w="3213"/>
          </w:tcPr>
          <w:p>
            <w:r>
              <w:rPr>
                <w:sz w:val="18"/>
              </w:rPr>
              <w:t>Guvenli Mod da Aygit Yoneticisi ni inceleyin</w:t>
            </w:r>
          </w:p>
        </w:tc>
      </w:tr>
      <w:tr>
        <w:tc>
          <w:tcPr>
            <w:tcW w:type="dxa" w:w="3213"/>
          </w:tcPr>
          <w:p>
            <w:r>
              <w:rPr>
                <w:sz w:val="18"/>
              </w:rPr>
              <w:t>3</w:t>
            </w:r>
          </w:p>
        </w:tc>
        <w:tc>
          <w:tcPr>
            <w:tcW w:type="dxa" w:w="3213"/>
          </w:tcPr>
          <w:p>
            <w:r>
              <w:rPr>
                <w:sz w:val="18"/>
              </w:rPr>
              <w:t>Ileri</w:t>
            </w:r>
          </w:p>
        </w:tc>
        <w:tc>
          <w:tcPr>
            <w:tcW w:type="dxa" w:w="3213"/>
          </w:tcPr>
          <w:p>
            <w:r>
              <w:rPr>
                <w:sz w:val="18"/>
              </w:rPr>
              <w:t>Guvenli Mod da bir surucu kaldirip Normal Mod da sonucu gozlemleyin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"Sonsuz Dongu"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Bilgisayar acilista surekli yeniden basliyor (boot loop). Normal acilmiyor. Nasil Guvenli Mod a girersiniz?</w:t>
            </w:r>
          </w:p>
        </w:tc>
      </w:tr>
    </w:tbl>
    <w:p/>
    <w:p>
      <w:r>
        <w:rPr>
          <w:b/>
          <w:color w:val="1B2A4A"/>
          <w:sz w:val="20"/>
        </w:rPr>
        <w:t xml:space="preserve">Beklenen Çıktı: </w:t>
      </w:r>
      <w:r>
        <w:rPr>
          <w:sz w:val="20"/>
        </w:rPr>
        <w:t>3 kez zorla kapatma yontemiyle otomatik kurtarma menusune ulasma.</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Bilgisayarin acilis seceneklerini ogrendik: Normal Mod, Guvenli Mod ve Ag Destekli Guvenli Mod. Guvenli Mod a giris yollarini ve sorun gidermede kullanimini uyguladik.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Normal Mod</w:t>
            </w:r>
          </w:p>
        </w:tc>
        <w:tc>
          <w:tcPr>
            <w:tcW w:type="dxa" w:w="4819"/>
            <w:shd w:fill="F5F5F5"/>
          </w:tcPr>
          <w:p>
            <w:r>
              <w:rPr>
                <w:b/>
                <w:color w:val="1B2A4A"/>
                <w:sz w:val="20"/>
              </w:rPr>
              <w:t xml:space="preserve">  Guvenli Mod</w:t>
            </w:r>
          </w:p>
        </w:tc>
      </w:tr>
      <w:tr>
        <w:tc>
          <w:tcPr>
            <w:tcW w:type="dxa" w:w="4819"/>
            <w:shd w:fill="F5F5F5"/>
          </w:tcPr>
          <w:p>
            <w:r>
              <w:rPr>
                <w:b/>
                <w:color w:val="1B2A4A"/>
                <w:sz w:val="20"/>
              </w:rPr>
              <w:t xml:space="preserve">  Ag Destekli</w:t>
            </w:r>
          </w:p>
        </w:tc>
        <w:tc>
          <w:tcPr>
            <w:tcW w:type="dxa" w:w="4819"/>
            <w:shd w:fill="F5F5F5"/>
          </w:tcPr>
          <w:p>
            <w:r>
              <w:rPr>
                <w:b/>
                <w:color w:val="1B2A4A"/>
                <w:sz w:val="20"/>
              </w:rPr>
              <w:t xml:space="preserve">  msconfig</w:t>
            </w:r>
          </w:p>
        </w:tc>
      </w:tr>
      <w:tr>
        <w:tc>
          <w:tcPr>
            <w:tcW w:type="dxa" w:w="4819"/>
            <w:shd w:fill="F5F5F5"/>
          </w:tcPr>
          <w:p>
            <w:r>
              <w:rPr>
                <w:b/>
                <w:color w:val="1B2A4A"/>
                <w:sz w:val="20"/>
              </w:rPr>
              <w:t xml:space="preserve">  Gelismis Baslangic</w:t>
            </w:r>
          </w:p>
        </w:tc>
        <w:tc>
          <w:tcPr>
            <w:tcW w:type="dxa" w:w="4819"/>
            <w:shd w:fill="F5F5F5"/>
          </w:tcPr>
          <w:p>
            <w:r>
              <w:rPr>
                <w:b/>
                <w:color w:val="1B2A4A"/>
                <w:sz w:val="20"/>
              </w:rPr>
              <w:t xml:space="preserve">  Boot Loop</w:t>
            </w:r>
          </w:p>
        </w:tc>
      </w:tr>
      <w:tr>
        <w:tc>
          <w:tcPr>
            <w:tcW w:type="dxa" w:w="4819"/>
            <w:shd w:fill="F5F5F5"/>
          </w:tcPr>
          <w:p>
            <w:r>
              <w:rPr>
                <w:b/>
                <w:color w:val="1B2A4A"/>
                <w:sz w:val="20"/>
              </w:rPr>
              <w:t xml:space="preserve">  Sorun Izolasyonu</w:t>
            </w:r>
          </w:p>
        </w:tc>
        <w:tc>
          <w:tcPr>
            <w:tcW w:type="dxa" w:w="4819"/>
            <w:shd w:fill="F5F5F5"/>
          </w:tcPr>
          <w:p>
            <w:r>
              <w:rPr>
                <w:b/>
                <w:color w:val="1B2A4A"/>
                <w:sz w:val="20"/>
              </w:rPr>
              <w:t xml:space="preserve">  Sistem Kurtarma</w:t>
            </w:r>
          </w:p>
        </w:tc>
      </w:tr>
    </w:tbl>
    <w:p/>
    <w:p>
      <w:pPr>
        <w:spacing w:before="200"/>
      </w:pPr>
      <w:r>
        <w:rPr>
          <w:b/>
          <w:color w:val="757575"/>
          <w:sz w:val="24"/>
        </w:rPr>
        <w:t xml:space="preserve">  Bir Sonraki Dersle Köprü</w:t>
      </w:r>
    </w:p>
    <w:p>
      <w:r>
        <w:rPr>
          <w:sz w:val="20"/>
        </w:rPr>
        <w:t>Acilis seceneklerini ogrendik; simdi masaustu elemanlarini detayli olarak inceleyecegiz.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Bilgisayarinizi msconfig ile Guvenli Mod da baslatin, ekran goruntusu alin, Normal Mod a donun. Normal ve Guvenli Mod ekranlarini karsilastirin.</w:t>
              <w:br/>
              <w:t>Teslim: Sonraki ders.</w:t>
              <w:br/>
              <w:t>Kriter: Her iki modun ekran goruntusunun alinmasi ve 3 farkin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msconfig adimlari posterini hazirla.</w:t>
      </w:r>
    </w:p>
    <w:p>
      <w:pPr>
        <w:pStyle w:val="ListBullet"/>
      </w:pPr>
      <w:r>
        <w:rPr>
          <w:sz w:val="20"/>
        </w:rPr>
        <w:t>Guvenli Mod ekran goruntuleri hazirla.</w:t>
      </w:r>
    </w:p>
    <w:p>
      <w:pPr>
        <w:pStyle w:val="ListBullet"/>
      </w:pPr>
      <w:r>
        <w:rPr>
          <w:sz w:val="20"/>
        </w:rPr>
        <w:t>Acilis secenekleri karsilastirma tablosunu bastir.</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msconfig den Guvenli Mod u kaldirmayi unutma</w:t>
            </w:r>
          </w:p>
        </w:tc>
        <w:tc>
          <w:tcPr>
            <w:tcW w:type="dxa" w:w="4819"/>
          </w:tcPr>
          <w:p>
            <w:r>
              <w:rPr>
                <w:sz w:val="18"/>
              </w:rPr>
              <w:t>Buylk harflerle uyari yaz; cikista kontrol et</w:t>
            </w:r>
          </w:p>
        </w:tc>
      </w:tr>
      <w:tr>
        <w:tc>
          <w:tcPr>
            <w:tcW w:type="dxa" w:w="4819"/>
          </w:tcPr>
          <w:p>
            <w:r>
              <w:rPr>
                <w:sz w:val="18"/>
              </w:rPr>
              <w:t>Guvenli Mod korkusu</w:t>
            </w:r>
          </w:p>
        </w:tc>
        <w:tc>
          <w:tcPr>
            <w:tcW w:type="dxa" w:w="4819"/>
          </w:tcPr>
          <w:p>
            <w:r>
              <w:rPr>
                <w:sz w:val="18"/>
              </w:rPr>
              <w:t>Demo ile guvenli oldugunu goster</w:t>
            </w:r>
          </w:p>
        </w:tc>
      </w:tr>
      <w:tr>
        <w:tc>
          <w:tcPr>
            <w:tcW w:type="dxa" w:w="4819"/>
          </w:tcPr>
          <w:p>
            <w:r>
              <w:rPr>
                <w:sz w:val="18"/>
              </w:rPr>
              <w:t>Farkli Windows surumleri</w:t>
            </w:r>
          </w:p>
        </w:tc>
        <w:tc>
          <w:tcPr>
            <w:tcW w:type="dxa" w:w="4819"/>
          </w:tcPr>
          <w:p>
            <w:r>
              <w:rPr>
                <w:sz w:val="18"/>
              </w:rPr>
              <w:t>Win10 ve Win11 icin ayri adimlari goster</w:t>
            </w:r>
          </w:p>
        </w:tc>
      </w:tr>
    </w:tbl>
    <w:p/>
    <w:p>
      <w:r>
        <w:rPr>
          <w:b/>
          <w:color w:val="1B2A4A"/>
          <w:sz w:val="20"/>
        </w:rPr>
        <w:t xml:space="preserve">Zaman Yönetimi: </w:t>
      </w:r>
      <w:r>
        <w:rPr>
          <w:sz w:val="20"/>
        </w:rPr>
        <w:t>Teori %30, Uygulama %70.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Guvenli Mod a girilemiyorsa video ile gosterim yap.</w:t>
            </w:r>
          </w:p>
        </w:tc>
      </w:tr>
    </w:tbl>
    <w:p/>
    <w:p>
      <w:r>
        <w:br w:type="page"/>
      </w:r>
    </w:p>
    <w:p>
      <w:pPr>
        <w:jc w:val="center"/>
      </w:pPr>
      <w:r>
        <w:rPr>
          <w:b/>
          <w:color w:val="1B2A4A"/>
          <w:sz w:val="36"/>
        </w:rPr>
        <w:t>━━━  40. SAAT  ━━━</w:t>
      </w:r>
    </w:p>
    <w:p>
      <w:pPr>
        <w:jc w:val="center"/>
      </w:pPr>
      <w:r>
        <w:rPr>
          <w:color w:val="2C6FAD"/>
          <w:sz w:val="32"/>
        </w:rPr>
        <w:t>Masaustu Elemanlari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Masaustu elemanlarini (simgeler, gorev cubugu, baslat menusu) tanimlar ve yonetir.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1.E.1.7</w:t>
            </w:r>
          </w:p>
        </w:tc>
        <w:tc>
          <w:tcPr>
            <w:tcW w:type="dxa" w:w="3213"/>
          </w:tcPr>
          <w:p>
            <w:r>
              <w:rPr>
                <w:sz w:val="18"/>
              </w:rPr>
              <w:t>Masaustu simgelerini turlerine gore (dosya, klasor, kisayol, sistem) siniflandirir.</w:t>
            </w:r>
          </w:p>
        </w:tc>
        <w:tc>
          <w:tcPr>
            <w:tcW w:type="dxa" w:w="3213"/>
          </w:tcPr>
          <w:p>
            <w:r>
              <w:rPr>
                <w:sz w:val="18"/>
              </w:rPr>
              <w:t>Analiz</w:t>
            </w:r>
          </w:p>
        </w:tc>
      </w:tr>
      <w:tr>
        <w:tc>
          <w:tcPr>
            <w:tcW w:type="dxa" w:w="3213"/>
          </w:tcPr>
          <w:p>
            <w:r>
              <w:rPr>
                <w:sz w:val="18"/>
              </w:rPr>
              <w:t>1.E.1.8</w:t>
            </w:r>
          </w:p>
        </w:tc>
        <w:tc>
          <w:tcPr>
            <w:tcW w:type="dxa" w:w="3213"/>
          </w:tcPr>
          <w:p>
            <w:r>
              <w:rPr>
                <w:sz w:val="18"/>
              </w:rPr>
              <w:t>Gorev cubugu elemanlarini ve islevlerini aciklar.</w:t>
            </w:r>
          </w:p>
        </w:tc>
        <w:tc>
          <w:tcPr>
            <w:tcW w:type="dxa" w:w="3213"/>
          </w:tcPr>
          <w:p>
            <w:r>
              <w:rPr>
                <w:sz w:val="18"/>
              </w:rPr>
              <w:t>Anlama</w:t>
            </w:r>
          </w:p>
        </w:tc>
      </w:tr>
      <w:tr>
        <w:tc>
          <w:tcPr>
            <w:tcW w:type="dxa" w:w="3213"/>
          </w:tcPr>
          <w:p>
            <w:r>
              <w:rPr>
                <w:sz w:val="18"/>
              </w:rPr>
              <w:t>1.E.1.9</w:t>
            </w:r>
          </w:p>
        </w:tc>
        <w:tc>
          <w:tcPr>
            <w:tcW w:type="dxa" w:w="3213"/>
          </w:tcPr>
          <w:p>
            <w:r>
              <w:rPr>
                <w:sz w:val="18"/>
              </w:rPr>
              <w:t>Masaustu elemanlarini kisisellestirir (simge ekleme/cikarma, gorev cubugu ayarlari).</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 temel bilesenlerini ve GUI kavramini bilmek.</w:t>
      </w:r>
    </w:p>
    <w:p>
      <w:pPr>
        <w:spacing w:before="200"/>
      </w:pPr>
      <w:r>
        <w:rPr>
          <w:b/>
          <w:color w:val="757575"/>
          <w:sz w:val="24"/>
        </w:rPr>
        <w:t xml:space="preserve">  Öğrencinin Bilmesi Gerekenler</w:t>
      </w:r>
    </w:p>
    <w:p>
      <w:pPr>
        <w:pStyle w:val="ListBullet"/>
      </w:pPr>
      <w:r>
        <w:rPr>
          <w:sz w:val="20"/>
        </w:rPr>
        <w:t>Masaustundeki simgelerin farkli turlerde oldugunu (dosya, klasor, kisayol).</w:t>
      </w:r>
    </w:p>
    <w:p>
      <w:pPr>
        <w:pStyle w:val="ListBullet"/>
      </w:pPr>
      <w:r>
        <w:rPr>
          <w:sz w:val="20"/>
        </w:rPr>
        <w:t>Gorev cubugunu ozellestirebilecegini.</w:t>
      </w:r>
    </w:p>
    <w:p>
      <w:pPr>
        <w:pStyle w:val="ListBullet"/>
      </w:pPr>
      <w:r>
        <w:rPr>
          <w:sz w:val="20"/>
        </w:rPr>
        <w:t>Sistem Cekmecesinin arka plan uygulamalarini gosterdigini.</w:t>
      </w:r>
    </w:p>
    <w:p>
      <w:pPr>
        <w:spacing w:before="200"/>
      </w:pPr>
      <w:r>
        <w:rPr>
          <w:b/>
          <w:color w:val="757575"/>
          <w:sz w:val="24"/>
        </w:rPr>
        <w:t xml:space="preserve">  Olası Kavram Yanılgıları</w:t>
      </w:r>
    </w:p>
    <w:p>
      <w:pPr>
        <w:pStyle w:val="ListBullet"/>
      </w:pPr>
      <w:r>
        <w:rPr>
          <w:sz w:val="20"/>
        </w:rPr>
        <w:t>Masaustundeki kisayolu silmenin programi sildigini sanilmasi.</w:t>
      </w:r>
    </w:p>
    <w:p>
      <w:pPr>
        <w:pStyle w:val="ListBullet"/>
      </w:pPr>
      <w:r>
        <w:rPr>
          <w:sz w:val="20"/>
        </w:rPr>
        <w:t>Gorev cubuguna sabitlemenin ek alan kapladigini dusuncesi.</w:t>
      </w:r>
    </w:p>
    <w:p>
      <w:pPr>
        <w:pStyle w:val="ListBullet"/>
      </w:pPr>
      <w:r>
        <w:rPr>
          <w:sz w:val="20"/>
        </w:rPr>
        <w:t>Sistem Cekmecesindeki simgelerin onemsiz oldugu yanilgisi.</w:t>
      </w:r>
    </w:p>
    <w:p>
      <w:pPr>
        <w:spacing w:before="200"/>
      </w:pPr>
      <w:r>
        <w:rPr>
          <w:b/>
          <w:color w:val="757575"/>
          <w:sz w:val="24"/>
        </w:rPr>
        <w:t xml:space="preserve">  Hazırlık Materyalleri</w:t>
      </w:r>
    </w:p>
    <w:p>
      <w:pPr>
        <w:pStyle w:val="ListBullet"/>
      </w:pPr>
      <w:r>
        <w:rPr>
          <w:sz w:val="20"/>
        </w:rPr>
        <w:t>Masaustu elemanlari aciklamali poster</w:t>
      </w:r>
    </w:p>
    <w:p>
      <w:pPr>
        <w:pStyle w:val="ListBullet"/>
      </w:pPr>
      <w:r>
        <w:rPr>
          <w:sz w:val="20"/>
        </w:rPr>
        <w:t>Simge turleri kartlari</w:t>
      </w:r>
    </w:p>
    <w:p>
      <w:pPr>
        <w:pStyle w:val="ListBullet"/>
      </w:pPr>
      <w:r>
        <w:rPr>
          <w:sz w:val="20"/>
        </w:rPr>
        <w:t>Gorev cubugu ayarlari kilavuzu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"Calisma masanizda kalem, defter, telefon, bilgisayar var. Her birinin yeri ve amaci farkli. Dijital masaustunuzde de simgeler, gorev cubugu ve sistem cekmecesi var. Her birinin gorevi ne?"</w:t>
      </w:r>
    </w:p>
    <w:p>
      <w:r>
        <w:rPr>
          <w:b/>
          <w:color w:val="1B2A4A"/>
          <w:sz w:val="20"/>
        </w:rPr>
        <w:t xml:space="preserve">Günlük Hayat Bağlantısı: </w:t>
      </w:r>
      <w:r>
        <w:rPr>
          <w:sz w:val="20"/>
        </w:rPr>
        <w:t>Telefonunuzda ana ekran, alt menu cubugu, bildirim alani var; bilgisayar masaustu de ayni mantikla calisir.</w:t>
      </w:r>
    </w:p>
    <w:p>
      <w:pPr>
        <w:spacing w:before="200"/>
      </w:pPr>
      <w:r>
        <w:rPr>
          <w:b/>
          <w:color w:val="2C6FAD"/>
          <w:sz w:val="24"/>
        </w:rPr>
        <w:t xml:space="preserve">  Ön Bilgi Yoklama Soruları</w:t>
      </w:r>
    </w:p>
    <w:p>
      <w:r>
        <w:rPr>
          <w:b/>
          <w:color w:val="2C6FAD"/>
          <w:sz w:val="20"/>
        </w:rPr>
        <w:t xml:space="preserve">  1. </w:t>
      </w:r>
      <w:r>
        <w:rPr>
          <w:sz w:val="20"/>
        </w:rPr>
        <w:t>Masaustundeki simge turleri nelerdir?</w:t>
      </w:r>
    </w:p>
    <w:p>
      <w:r>
        <w:rPr>
          <w:b/>
          <w:color w:val="2C6FAD"/>
          <w:sz w:val="20"/>
        </w:rPr>
        <w:t xml:space="preserve">  2. </w:t>
      </w:r>
      <w:r>
        <w:rPr>
          <w:sz w:val="20"/>
        </w:rPr>
        <w:t>Gorev cubugu ne ise yarar?</w:t>
      </w:r>
    </w:p>
    <w:p>
      <w:r>
        <w:rPr>
          <w:b/>
          <w:color w:val="2C6FAD"/>
          <w:sz w:val="20"/>
        </w:rPr>
        <w:t xml:space="preserve">  3. </w:t>
      </w:r>
      <w:r>
        <w:rPr>
          <w:sz w:val="20"/>
        </w:rPr>
        <w:t>Sistem Cekmecesi nedir?</w:t>
      </w:r>
    </w:p>
    <w:p>
      <w:pPr>
        <w:spacing w:before="200"/>
      </w:pPr>
      <w:r>
        <w:rPr>
          <w:b/>
          <w:color w:val="2C6FAD"/>
          <w:sz w:val="24"/>
        </w:rPr>
        <w:t xml:space="preserve">  Motivasyon Etkinliği: "Dijital Masam"</w:t>
      </w:r>
    </w:p>
    <w:p>
      <w:r>
        <w:rPr>
          <w:b/>
          <w:color w:val="1B2A4A"/>
          <w:sz w:val="20"/>
        </w:rPr>
        <w:t xml:space="preserve">Açıklama: </w:t>
      </w:r>
      <w:r>
        <w:rPr>
          <w:sz w:val="20"/>
        </w:rPr>
        <w:t>Fiziksel masa ile dijital masaustu arasinda paralellik kurulur.</w:t>
      </w:r>
    </w:p>
    <w:p>
      <w:r>
        <w:rPr>
          <w:b/>
          <w:color w:val="1B2A4A"/>
          <w:sz w:val="20"/>
        </w:rPr>
        <w:t xml:space="preserve">Yönerge: </w:t>
      </w:r>
      <w:r>
        <w:rPr>
          <w:sz w:val="20"/>
        </w:rPr>
        <w:t>Ogrencilere fiziksel masalarindaki esyalari kategorilendirmeleri istenir. Sonra ayni kategorizasyon dijital masaustune uygulanir: simgeler=esyalar, gorev cubugu=raflar, cekmece=gizli bolmeler.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arkadasinizin masaustunde 200+ simge var, gorev cubugu dolu, sistem cekmecesini hic kullanmiyor. Masaustunu nasil duzelersiniz?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"Masaustu Organizatorleri"</w:t>
      </w:r>
    </w:p>
    <w:p>
      <w:r>
        <w:rPr>
          <w:b/>
          <w:color w:val="1B2A4A"/>
          <w:sz w:val="20"/>
        </w:rPr>
        <w:t xml:space="preserve">Türü: </w:t>
      </w:r>
      <w:r>
        <w:rPr>
          <w:sz w:val="20"/>
        </w:rPr>
        <w:t>Uygulamali Bireysel Calisma</w:t>
      </w:r>
    </w:p>
    <w:p>
      <w:r>
        <w:rPr>
          <w:b/>
          <w:color w:val="1B2A4A"/>
          <w:sz w:val="20"/>
        </w:rPr>
        <w:t xml:space="preserve">Amacı: </w:t>
      </w:r>
      <w:r>
        <w:rPr>
          <w:sz w:val="20"/>
        </w:rPr>
        <w:t>Masaustu elemanlarini kesfedip kisiselestirmek.</w:t>
      </w:r>
    </w:p>
    <w:p>
      <w:r>
        <w:rPr>
          <w:b/>
          <w:color w:val="1B2A4A"/>
          <w:sz w:val="20"/>
        </w:rPr>
        <w:t xml:space="preserve">Malzemeler: </w:t>
      </w:r>
      <w:r>
        <w:rPr>
          <w:sz w:val="20"/>
        </w:rPr>
        <w:t>Bilgisayar, masaustu elemanlari kontrol formu</w:t>
      </w:r>
    </w:p>
    <w:p>
      <w:pPr>
        <w:spacing w:before="200"/>
      </w:pPr>
      <w:r>
        <w:rPr>
          <w:b/>
          <w:color w:val="007A7A"/>
          <w:sz w:val="24"/>
        </w:rPr>
        <w:t xml:space="preserve">  Yönerge Adımları</w:t>
      </w:r>
    </w:p>
    <w:p>
      <w:r>
        <w:rPr>
          <w:b/>
          <w:color w:val="007A7A"/>
          <w:sz w:val="20"/>
        </w:rPr>
        <w:t xml:space="preserve">  1. </w:t>
      </w:r>
      <w:r>
        <w:rPr>
          <w:sz w:val="20"/>
        </w:rPr>
        <w:t>Masaustundeki tum simgeleri sayip turlere ayirin (dosya, klasor, kisayol).</w:t>
      </w:r>
    </w:p>
    <w:p>
      <w:r>
        <w:rPr>
          <w:b/>
          <w:color w:val="007A7A"/>
          <w:sz w:val="20"/>
        </w:rPr>
        <w:t xml:space="preserve">  2. </w:t>
      </w:r>
      <w:r>
        <w:rPr>
          <w:sz w:val="20"/>
        </w:rPr>
        <w:t>Gorev cubugundaki sabitlenen uygulamalari listeleyin.</w:t>
      </w:r>
    </w:p>
    <w:p>
      <w:r>
        <w:rPr>
          <w:b/>
          <w:color w:val="007A7A"/>
          <w:sz w:val="20"/>
        </w:rPr>
        <w:t xml:space="preserve">  3. </w:t>
      </w:r>
      <w:r>
        <w:rPr>
          <w:sz w:val="20"/>
        </w:rPr>
        <w:t>Sistem Cekmecesindeki simgeleri inceleyin (saat, ses, ag, pil vb.).</w:t>
      </w:r>
    </w:p>
    <w:p>
      <w:r>
        <w:rPr>
          <w:b/>
          <w:color w:val="007A7A"/>
          <w:sz w:val="20"/>
        </w:rPr>
        <w:t xml:space="preserve">  4. </w:t>
      </w:r>
      <w:r>
        <w:rPr>
          <w:sz w:val="20"/>
        </w:rPr>
        <w:t>Masaustune yeni bir kisayol ekleyin.</w:t>
      </w:r>
    </w:p>
    <w:p>
      <w:r>
        <w:rPr>
          <w:b/>
          <w:color w:val="007A7A"/>
          <w:sz w:val="20"/>
        </w:rPr>
        <w:t xml:space="preserve">  5. </w:t>
      </w:r>
      <w:r>
        <w:rPr>
          <w:sz w:val="20"/>
        </w:rPr>
        <w:t>Gorev cubuguna bir program sabitleyin.</w:t>
      </w:r>
    </w:p>
    <w:p>
      <w:r>
        <w:rPr>
          <w:b/>
          <w:color w:val="1B2A4A"/>
          <w:sz w:val="20"/>
        </w:rPr>
        <w:t xml:space="preserve">Öğrenci Rolü: </w:t>
      </w:r>
      <w:r>
        <w:rPr>
          <w:sz w:val="20"/>
        </w:rPr>
        <w:t>Organizator: masaustunu inceleyen ve duzenleyen</w:t>
      </w:r>
    </w:p>
    <w:p>
      <w:r>
        <w:rPr>
          <w:b/>
          <w:color w:val="1B2A4A"/>
          <w:sz w:val="20"/>
        </w:rPr>
        <w:t xml:space="preserve">Öğretmen Rolü: </w:t>
      </w:r>
      <w:r>
        <w:rPr>
          <w:sz w:val="20"/>
        </w:rPr>
        <w:t>Simge turleri ve gorev cubugu ayarlari konusunda yonlendirir</w:t>
      </w:r>
    </w:p>
    <w:p>
      <w:r>
        <w:rPr>
          <w:b/>
          <w:color w:val="1B2A4A"/>
          <w:sz w:val="20"/>
        </w:rPr>
        <w:t xml:space="preserve">Beklenen Ürün: </w:t>
      </w:r>
      <w:r>
        <w:rPr>
          <w:sz w:val="20"/>
        </w:rPr>
        <w:t>Masaustu Elemanlari Analiz ve Duzenleme Raporu</w:t>
      </w:r>
    </w:p>
    <w:p>
      <w:pPr>
        <w:spacing w:before="200"/>
      </w:pPr>
      <w:r>
        <w:rPr>
          <w:b/>
          <w:color w:val="007A7A"/>
          <w:sz w:val="24"/>
        </w:rPr>
        <w:t xml:space="preserve">  Araştırma Soruları</w:t>
      </w:r>
    </w:p>
    <w:p>
      <w:r>
        <w:rPr>
          <w:b/>
          <w:color w:val="007A7A"/>
          <w:sz w:val="20"/>
        </w:rPr>
        <w:t xml:space="preserve">  1. </w:t>
      </w:r>
      <w:r>
        <w:rPr>
          <w:sz w:val="20"/>
        </w:rPr>
        <w:t>Masaustu simgelerini otomatik duzenleyen araclr var mi?</w:t>
      </w:r>
    </w:p>
    <w:p>
      <w:r>
        <w:rPr>
          <w:b/>
          <w:color w:val="007A7A"/>
          <w:sz w:val="20"/>
        </w:rPr>
        <w:t xml:space="preserve">  2. </w:t>
      </w:r>
      <w:r>
        <w:rPr>
          <w:sz w:val="20"/>
        </w:rPr>
        <w:t>Birden fazla sanal masaustu nasil kullanilir?</w:t>
      </w:r>
    </w:p>
    <w:p>
      <w:r>
        <w:rPr>
          <w:b/>
          <w:color w:val="007A7A"/>
          <w:sz w:val="20"/>
        </w:rPr>
        <w:t xml:space="preserve">  3. </w:t>
      </w:r>
      <w:r>
        <w:rPr>
          <w:sz w:val="20"/>
        </w:rPr>
        <w:t>Linux ta masaustu ortamlari (GNOME, KDE) nasil farklidir?</w:t>
      </w:r>
    </w:p>
    <w:p>
      <w:r>
        <w:rPr>
          <w:b/>
          <w:color w:val="1B2A4A"/>
          <w:sz w:val="20"/>
        </w:rPr>
        <w:t xml:space="preserve">Grupla Çalışma Kuralları: </w:t>
      </w:r>
      <w:r>
        <w:rPr>
          <w:sz w:val="20"/>
        </w:rPr>
        <w:t>Kisayol silmenin programi silmedigini unutmayin; sadece yonlendirme silinir.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Masaustu Simgesi</w:t>
            </w:r>
          </w:p>
        </w:tc>
        <w:tc>
          <w:tcPr>
            <w:tcW w:type="dxa" w:w="2409"/>
          </w:tcPr>
          <w:p>
            <w:r>
              <w:rPr>
                <w:sz w:val="18"/>
              </w:rPr>
              <w:t>Dosya, klasor veya programa ait gorsel temsil</w:t>
            </w:r>
          </w:p>
        </w:tc>
        <w:tc>
          <w:tcPr>
            <w:tcW w:type="dxa" w:w="2409"/>
          </w:tcPr>
          <w:p>
            <w:r>
              <w:rPr>
                <w:sz w:val="18"/>
              </w:rPr>
              <w:t>Bilgisayarim, Geri Donusum Kutusu</w:t>
            </w:r>
          </w:p>
        </w:tc>
        <w:tc>
          <w:tcPr>
            <w:tcW w:type="dxa" w:w="2409"/>
          </w:tcPr>
          <w:p>
            <w:r>
              <w:rPr>
                <w:sz w:val="18"/>
              </w:rPr>
              <w:t>Simge turleri gorseli</w:t>
            </w:r>
          </w:p>
        </w:tc>
      </w:tr>
      <w:tr>
        <w:tc>
          <w:tcPr>
            <w:tcW w:type="dxa" w:w="2409"/>
          </w:tcPr>
          <w:p>
            <w:r>
              <w:rPr>
                <w:sz w:val="18"/>
              </w:rPr>
              <w:t>Kisayol</w:t>
            </w:r>
          </w:p>
        </w:tc>
        <w:tc>
          <w:tcPr>
            <w:tcW w:type="dxa" w:w="2409"/>
          </w:tcPr>
          <w:p>
            <w:r>
              <w:rPr>
                <w:sz w:val="18"/>
              </w:rPr>
              <w:t>Bir programa veya dosyaya hizli erisim saglayan baglanti</w:t>
            </w:r>
          </w:p>
        </w:tc>
        <w:tc>
          <w:tcPr>
            <w:tcW w:type="dxa" w:w="2409"/>
          </w:tcPr>
          <w:p>
            <w:r>
              <w:rPr>
                <w:sz w:val="18"/>
              </w:rPr>
              <w:t>Ok isareti olan simgeler</w:t>
            </w:r>
          </w:p>
        </w:tc>
        <w:tc>
          <w:tcPr>
            <w:tcW w:type="dxa" w:w="2409"/>
          </w:tcPr>
          <w:p>
            <w:r>
              <w:rPr>
                <w:sz w:val="18"/>
              </w:rPr>
              <w:t>Kisayol ok ikonu</w:t>
            </w:r>
          </w:p>
        </w:tc>
      </w:tr>
      <w:tr>
        <w:tc>
          <w:tcPr>
            <w:tcW w:type="dxa" w:w="2409"/>
          </w:tcPr>
          <w:p>
            <w:r>
              <w:rPr>
                <w:sz w:val="18"/>
              </w:rPr>
              <w:t>Gorev Cubugu</w:t>
            </w:r>
          </w:p>
        </w:tc>
        <w:tc>
          <w:tcPr>
            <w:tcW w:type="dxa" w:w="2409"/>
          </w:tcPr>
          <w:p>
            <w:r>
              <w:rPr>
                <w:sz w:val="18"/>
              </w:rPr>
              <w:t>Ekranin altindaki acik programlari ve araclari gosteren serit</w:t>
            </w:r>
          </w:p>
        </w:tc>
        <w:tc>
          <w:tcPr>
            <w:tcW w:type="dxa" w:w="2409"/>
          </w:tcPr>
          <w:p>
            <w:r>
              <w:rPr>
                <w:sz w:val="18"/>
              </w:rPr>
              <w:t>Baslat, sabitlenen uygulamalar, saat</w:t>
            </w:r>
          </w:p>
        </w:tc>
        <w:tc>
          <w:tcPr>
            <w:tcW w:type="dxa" w:w="2409"/>
          </w:tcPr>
          <w:p>
            <w:r>
              <w:rPr>
                <w:sz w:val="18"/>
              </w:rPr>
              <w:t>Gorev cubugu gorseli</w:t>
            </w:r>
          </w:p>
        </w:tc>
      </w:tr>
      <w:tr>
        <w:tc>
          <w:tcPr>
            <w:tcW w:type="dxa" w:w="2409"/>
          </w:tcPr>
          <w:p>
            <w:r>
              <w:rPr>
                <w:sz w:val="18"/>
              </w:rPr>
              <w:t>Sistem Cekmecesi</w:t>
            </w:r>
          </w:p>
        </w:tc>
        <w:tc>
          <w:tcPr>
            <w:tcW w:type="dxa" w:w="2409"/>
          </w:tcPr>
          <w:p>
            <w:r>
              <w:rPr>
                <w:sz w:val="18"/>
              </w:rPr>
              <w:t>Arka plan uygulamalarinin ve sistem bilgilerinin bulundugu alan</w:t>
            </w:r>
          </w:p>
        </w:tc>
        <w:tc>
          <w:tcPr>
            <w:tcW w:type="dxa" w:w="2409"/>
          </w:tcPr>
          <w:p>
            <w:r>
              <w:rPr>
                <w:sz w:val="18"/>
              </w:rPr>
              <w:t>Saat, ses, ag, pil, antivirus</w:t>
            </w:r>
          </w:p>
        </w:tc>
        <w:tc>
          <w:tcPr>
            <w:tcW w:type="dxa" w:w="2409"/>
          </w:tcPr>
          <w:p>
            <w:r>
              <w:rPr>
                <w:sz w:val="18"/>
              </w:rPr>
              <w:t>Cekmece gorseli</w:t>
            </w:r>
          </w:p>
        </w:tc>
      </w:tr>
      <w:tr>
        <w:tc>
          <w:tcPr>
            <w:tcW w:type="dxa" w:w="2409"/>
          </w:tcPr>
          <w:p>
            <w:r>
              <w:rPr>
                <w:sz w:val="18"/>
              </w:rPr>
              <w:t>Bildirim Alani</w:t>
            </w:r>
          </w:p>
        </w:tc>
        <w:tc>
          <w:tcPr>
            <w:tcW w:type="dxa" w:w="2409"/>
          </w:tcPr>
          <w:p>
            <w:r>
              <w:rPr>
                <w:sz w:val="18"/>
              </w:rPr>
              <w:t>Isletim sisteminin kullaniciya mesaj gonderdigi bolge</w:t>
            </w:r>
          </w:p>
        </w:tc>
        <w:tc>
          <w:tcPr>
            <w:tcW w:type="dxa" w:w="2409"/>
          </w:tcPr>
          <w:p>
            <w:r>
              <w:rPr>
                <w:sz w:val="18"/>
              </w:rPr>
              <w:t>Guncelleme mevcut, dusuk pil</w:t>
            </w:r>
          </w:p>
        </w:tc>
        <w:tc>
          <w:tcPr>
            <w:tcW w:type="dxa" w:w="2409"/>
          </w:tcPr>
          <w:p>
            <w:r>
              <w:rPr>
                <w:sz w:val="18"/>
              </w:rPr>
              <w:t>Bildirim penceresi</w:t>
            </w:r>
          </w:p>
        </w:tc>
      </w:tr>
    </w:tbl>
    <w:p/>
    <w:p>
      <w:pPr>
        <w:spacing w:before="200"/>
      </w:pPr>
      <w:r>
        <w:rPr>
          <w:b/>
          <w:color w:val="E65C00"/>
          <w:sz w:val="24"/>
        </w:rPr>
        <w:t xml:space="preserve">  Konu Anlatımı</w:t>
      </w:r>
    </w:p>
    <w:p>
      <w:r>
        <w:rPr>
          <w:sz w:val="20"/>
        </w:rPr>
        <w:t>Masaustu simgeleri 4 turde siniflandirilir: 1) Sistem simgeleri (Bilgisayarim, Geri Donusum Kutusu - silinemez), 2) Kisayollar (ok isareti ile - programlara yonlendirme), 3) Dosyalar (belgeler, resimler - gercek veriler), 4) Klasorler (dosya gruplari). Kisayol silmek programi silmez; sadece yonlendirmeyi kaldirir.</w:t>
      </w:r>
    </w:p>
    <w:p>
      <w:r>
        <w:rPr>
          <w:sz w:val="20"/>
        </w:rPr>
        <w:t>Gorev cubugu 3 bolumden olusur: 1) Sol taraf - Baslat butonu ve arama, 2) Orta - sabitlenen ve acik uygulamalar, 3) Sag taraf - Sistem Cekmecesi (saat, ses, ag, dil, bildirimler). Gorev cubugu otomatik gizlenebilir, konumu degistirilebilir (ust, yan) ve boyutu ayarlanabilir.</w:t>
      </w:r>
    </w:p>
    <w:p>
      <w:r>
        <w:rPr>
          <w:sz w:val="20"/>
        </w:rPr>
        <w:t>Sistem Cekmecesi (Tray), arka planda calisan uygulamalarin ve sistem durumunun gosterildigi alandir. Saat, ses seviyesi, ag baglantisi, pil durumu, dil secimi ve antivirus gibi bilgiler burada bulunur. Yukari ok tusuna basarak gizli simgelere erisebilirsiniz.</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Kisayol Ekleme</w:t>
            </w:r>
          </w:p>
        </w:tc>
        <w:tc>
          <w:tcPr>
            <w:tcW w:type="dxa" w:w="3213"/>
          </w:tcPr>
          <w:p>
            <w:r>
              <w:rPr>
                <w:sz w:val="18"/>
              </w:rPr>
              <w:t>Masaustune Chrome kisayolu ekleme</w:t>
            </w:r>
          </w:p>
        </w:tc>
        <w:tc>
          <w:tcPr>
            <w:tcW w:type="dxa" w:w="3213"/>
          </w:tcPr>
          <w:p>
            <w:r>
              <w:rPr>
                <w:sz w:val="18"/>
              </w:rPr>
              <w:t>Hizli erisim</w:t>
            </w:r>
          </w:p>
        </w:tc>
      </w:tr>
      <w:tr>
        <w:tc>
          <w:tcPr>
            <w:tcW w:type="dxa" w:w="3213"/>
          </w:tcPr>
          <w:p>
            <w:r>
              <w:rPr>
                <w:sz w:val="18"/>
              </w:rPr>
              <w:t>Program Sabitleme</w:t>
            </w:r>
          </w:p>
        </w:tc>
        <w:tc>
          <w:tcPr>
            <w:tcW w:type="dxa" w:w="3213"/>
          </w:tcPr>
          <w:p>
            <w:r>
              <w:rPr>
                <w:sz w:val="18"/>
              </w:rPr>
              <w:t>Gorev cubuguna Word sabitleme</w:t>
            </w:r>
          </w:p>
        </w:tc>
        <w:tc>
          <w:tcPr>
            <w:tcW w:type="dxa" w:w="3213"/>
          </w:tcPr>
          <w:p>
            <w:r>
              <w:rPr>
                <w:sz w:val="18"/>
              </w:rPr>
              <w:t>Kolay erisim</w:t>
            </w:r>
          </w:p>
        </w:tc>
      </w:tr>
      <w:tr>
        <w:tc>
          <w:tcPr>
            <w:tcW w:type="dxa" w:w="3213"/>
          </w:tcPr>
          <w:p>
            <w:r>
              <w:rPr>
                <w:sz w:val="18"/>
              </w:rPr>
              <w:t>Cekmece Kontrolu</w:t>
            </w:r>
          </w:p>
        </w:tc>
        <w:tc>
          <w:tcPr>
            <w:tcW w:type="dxa" w:w="3213"/>
          </w:tcPr>
          <w:p>
            <w:r>
              <w:rPr>
                <w:sz w:val="18"/>
              </w:rPr>
              <w:t>Ses simgesinden ses ayarlarini acma</w:t>
            </w:r>
          </w:p>
        </w:tc>
        <w:tc>
          <w:tcPr>
            <w:tcW w:type="dxa" w:w="3213"/>
          </w:tcPr>
          <w:p>
            <w:r>
              <w:rPr>
                <w:sz w:val="18"/>
              </w:rPr>
              <w:t>Hizli ayar</w:t>
            </w:r>
          </w:p>
        </w:tc>
      </w:tr>
      <w:tr>
        <w:tc>
          <w:tcPr>
            <w:tcW w:type="dxa" w:w="3213"/>
          </w:tcPr>
          <w:p>
            <w:r>
              <w:rPr>
                <w:sz w:val="18"/>
              </w:rPr>
              <w:t>Simge Duzenleme</w:t>
            </w:r>
          </w:p>
        </w:tc>
        <w:tc>
          <w:tcPr>
            <w:tcW w:type="dxa" w:w="3213"/>
          </w:tcPr>
          <w:p>
            <w:r>
              <w:rPr>
                <w:sz w:val="18"/>
              </w:rPr>
              <w:t>Masaustundeki simgeleri ada veya turle siralama</w:t>
            </w:r>
          </w:p>
        </w:tc>
        <w:tc>
          <w:tcPr>
            <w:tcW w:type="dxa" w:w="3213"/>
          </w:tcPr>
          <w:p>
            <w:r>
              <w:rPr>
                <w:sz w:val="18"/>
              </w:rPr>
              <w:t>Organizasyon</w:t>
            </w:r>
          </w:p>
        </w:tc>
      </w:tr>
    </w:tbl>
    <w:p/>
    <w:p>
      <w:pPr>
        <w:spacing w:before="200"/>
      </w:pPr>
      <w:r>
        <w:rPr>
          <w:b/>
          <w:color w:val="E65C00"/>
          <w:sz w:val="24"/>
        </w:rPr>
        <w:t xml:space="preserve">  Görseller ve Tablolar</w:t>
      </w:r>
    </w:p>
    <w:p>
      <w:pPr>
        <w:pStyle w:val="ListBullet"/>
      </w:pPr>
      <w:r>
        <w:rPr>
          <w:sz w:val="20"/>
        </w:rPr>
        <w:t>Masaustu elemanlari aciklamali harita</w:t>
      </w:r>
    </w:p>
    <w:p>
      <w:pPr>
        <w:pStyle w:val="ListBullet"/>
      </w:pPr>
      <w:r>
        <w:rPr>
          <w:sz w:val="20"/>
        </w:rPr>
        <w:t>Gorev cubugu 3 bolum gorseli</w:t>
      </w:r>
    </w:p>
    <w:p>
      <w:pPr>
        <w:spacing w:before="200"/>
      </w:pPr>
      <w:r>
        <w:rPr>
          <w:b/>
          <w:color w:val="E65C00"/>
          <w:sz w:val="24"/>
        </w:rPr>
        <w:t xml:space="preserve">  Analoji ve Benzetmeler</w:t>
      </w:r>
    </w:p>
    <w:p>
      <w:r>
        <w:rPr>
          <w:b/>
          <w:color w:val="E65C00"/>
          <w:sz w:val="20"/>
        </w:rPr>
        <w:t xml:space="preserve">  1. </w:t>
      </w:r>
      <w:r>
        <w:rPr>
          <w:sz w:val="20"/>
        </w:rPr>
        <w:t>Masaustu = Calisma masasi ustu: her seyi gorebilirsiniz</w:t>
      </w:r>
    </w:p>
    <w:p>
      <w:r>
        <w:rPr>
          <w:b/>
          <w:color w:val="E65C00"/>
          <w:sz w:val="20"/>
        </w:rPr>
        <w:t xml:space="preserve">  2. </w:t>
      </w:r>
      <w:r>
        <w:rPr>
          <w:sz w:val="20"/>
        </w:rPr>
        <w:t>Kisayol = Isaretci levha: hedefi gosterir ama kendisi hedef degildir</w:t>
      </w:r>
    </w:p>
    <w:p>
      <w:r>
        <w:rPr>
          <w:b/>
          <w:color w:val="E65C00"/>
          <w:sz w:val="20"/>
        </w:rPr>
        <w:t xml:space="preserve">  3. </w:t>
      </w:r>
      <w:r>
        <w:rPr>
          <w:sz w:val="20"/>
        </w:rPr>
        <w:t>Sistem Cekmecesi = Arabanin gosterge paneli: hiz, yakit, motor durumu</w:t>
      </w:r>
    </w:p>
    <w:p>
      <w:pPr>
        <w:spacing w:before="200"/>
      </w:pPr>
      <w:r>
        <w:rPr>
          <w:b/>
          <w:color w:val="E65C00"/>
          <w:sz w:val="24"/>
        </w:rPr>
        <w:t xml:space="preserve">  Öğrenci Soru-Cevap</w:t>
      </w:r>
    </w:p>
    <w:p>
      <w:pPr>
        <w:pStyle w:val="ListBullet"/>
      </w:pPr>
      <w:r>
        <w:rPr>
          <w:sz w:val="20"/>
        </w:rPr>
        <w:t>Kisayol silince program silinir mi? - Hayir, sadece baglanti silinir; program yerinde kalir.</w:t>
      </w:r>
    </w:p>
    <w:p>
      <w:pPr>
        <w:pStyle w:val="ListBullet"/>
      </w:pPr>
      <w:r>
        <w:rPr>
          <w:sz w:val="20"/>
        </w:rPr>
        <w:t>Gorev cubugu gizlenebilir mi? - Evet, otomatik gizleme acilabilir.</w:t>
      </w:r>
    </w:p>
    <w:p>
      <w:pPr>
        <w:pStyle w:val="ListBullet"/>
      </w:pPr>
      <w:r>
        <w:rPr>
          <w:sz w:val="20"/>
        </w:rPr>
        <w:t>Cekmecedeki simgeler neden onemli? - Sistem durumu hakkinda anlik bilgi verirler.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"Masaustu Tasarimcisi"</w:t>
      </w:r>
    </w:p>
    <w:p>
      <w:r>
        <w:rPr>
          <w:b/>
          <w:color w:val="1B2A4A"/>
          <w:sz w:val="20"/>
        </w:rPr>
        <w:t xml:space="preserve">Türü: </w:t>
      </w:r>
      <w:r>
        <w:rPr>
          <w:sz w:val="20"/>
        </w:rPr>
        <w:t>Bireysel Proje</w:t>
      </w:r>
    </w:p>
    <w:p>
      <w:r>
        <w:rPr>
          <w:b/>
          <w:color w:val="1B2A4A"/>
          <w:sz w:val="20"/>
        </w:rPr>
        <w:t xml:space="preserve">Amacı: </w:t>
      </w:r>
      <w:r>
        <w:rPr>
          <w:sz w:val="20"/>
        </w:rPr>
        <w:t>Masaustunu verimli ve duzeni sekilde kisiselletirmek.</w:t>
      </w:r>
    </w:p>
    <w:p>
      <w:pPr>
        <w:spacing w:before="200"/>
      </w:pPr>
      <w:r>
        <w:rPr>
          <w:b/>
          <w:color w:val="6A1B9A"/>
          <w:sz w:val="24"/>
        </w:rPr>
        <w:t xml:space="preserve">  Yönerge Adımları</w:t>
      </w:r>
    </w:p>
    <w:p>
      <w:r>
        <w:rPr>
          <w:b/>
          <w:color w:val="6A1B9A"/>
          <w:sz w:val="20"/>
        </w:rPr>
        <w:t xml:space="preserve">  1. </w:t>
      </w:r>
      <w:r>
        <w:rPr>
          <w:sz w:val="20"/>
        </w:rPr>
        <w:t>Masaustundeki gereksiz kisayollari temizleyin.</w:t>
      </w:r>
    </w:p>
    <w:p>
      <w:r>
        <w:rPr>
          <w:b/>
          <w:color w:val="6A1B9A"/>
          <w:sz w:val="20"/>
        </w:rPr>
        <w:t xml:space="preserve">  2. </w:t>
      </w:r>
      <w:r>
        <w:rPr>
          <w:sz w:val="20"/>
        </w:rPr>
        <w:t>Dosyalari kategorlere gore klasorlere ayirin.</w:t>
      </w:r>
    </w:p>
    <w:p>
      <w:r>
        <w:rPr>
          <w:b/>
          <w:color w:val="6A1B9A"/>
          <w:sz w:val="20"/>
        </w:rPr>
        <w:t xml:space="preserve">  3. </w:t>
      </w:r>
      <w:r>
        <w:rPr>
          <w:sz w:val="20"/>
        </w:rPr>
        <w:t>En sik kullandiginiz 5 programi gorev cubuguna sabitleyin.</w:t>
      </w:r>
    </w:p>
    <w:p>
      <w:r>
        <w:rPr>
          <w:b/>
          <w:color w:val="6A1B9A"/>
          <w:sz w:val="20"/>
        </w:rPr>
        <w:t xml:space="preserve">  4. </w:t>
      </w:r>
      <w:r>
        <w:rPr>
          <w:sz w:val="20"/>
        </w:rPr>
        <w:t>Sistem Cekmecesindeki gereksiz simgeleri gizleyin.</w:t>
      </w:r>
    </w:p>
    <w:p>
      <w:r>
        <w:rPr>
          <w:b/>
          <w:color w:val="6A1B9A"/>
          <w:sz w:val="20"/>
        </w:rPr>
        <w:t xml:space="preserve">  5. </w:t>
      </w:r>
      <w:r>
        <w:rPr>
          <w:sz w:val="20"/>
        </w:rPr>
        <w:t>Oncesi ve sonrasi ekran goruntusu alin.</w:t>
      </w:r>
    </w:p>
    <w:p>
      <w:r>
        <w:rPr>
          <w:b/>
          <w:color w:val="1B2A4A"/>
          <w:sz w:val="20"/>
        </w:rPr>
        <w:t xml:space="preserve">Beklenen Ürün: </w:t>
      </w:r>
      <w:r>
        <w:rPr>
          <w:sz w:val="20"/>
        </w:rPr>
        <w:t>Masaustu Oncesi-Sonrasi Duzenleme Raporu</w:t>
      </w:r>
    </w:p>
    <w:p>
      <w:pPr>
        <w:spacing w:before="200"/>
      </w:pPr>
      <w:r>
        <w:rPr>
          <w:b/>
          <w:color w:val="6A1B9A"/>
          <w:sz w:val="24"/>
        </w:rPr>
        <w:t xml:space="preserve">  Transfer Soruları</w:t>
      </w:r>
    </w:p>
    <w:p>
      <w:r>
        <w:rPr>
          <w:b/>
          <w:color w:val="6A1B9A"/>
          <w:sz w:val="20"/>
        </w:rPr>
        <w:t xml:space="preserve">  1. </w:t>
      </w:r>
      <w:r>
        <w:rPr>
          <w:sz w:val="20"/>
        </w:rPr>
        <w:t>Kurumsal ortamda masaustu standardizasyonu nasil yapilir?</w:t>
      </w:r>
    </w:p>
    <w:p>
      <w:r>
        <w:rPr>
          <w:b/>
          <w:color w:val="6A1B9A"/>
          <w:sz w:val="20"/>
        </w:rPr>
        <w:t xml:space="preserve">  2. </w:t>
      </w:r>
      <w:r>
        <w:rPr>
          <w:sz w:val="20"/>
        </w:rPr>
        <w:t>Mobil cihazlarda ana ekran duzenleme farkliliklari?</w:t>
      </w:r>
    </w:p>
    <w:p>
      <w:r>
        <w:rPr>
          <w:b/>
          <w:color w:val="6A1B9A"/>
          <w:sz w:val="20"/>
        </w:rPr>
        <w:t xml:space="preserve">  3. </w:t>
      </w:r>
      <w:r>
        <w:rPr>
          <w:sz w:val="20"/>
        </w:rPr>
        <w:t>Erisilebilirlik icin masaustu nasil optimize edilir?</w:t>
      </w:r>
    </w:p>
    <w:p>
      <w:r>
        <w:rPr>
          <w:b/>
          <w:color w:val="1B2A4A"/>
          <w:sz w:val="20"/>
        </w:rPr>
        <w:t xml:space="preserve">İlişkili Disiplinler: </w:t>
      </w:r>
      <w:r>
        <w:rPr>
          <w:sz w:val="20"/>
        </w:rPr>
        <w:t>Gorsel Sanatlar (estetik duzenleme), Organizasyon (verimlilik)</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ofiste 20 calisan var ve hepsinin masaustu karisik. Standart bir masaustu sablonu nasil olsturulur?</w:t>
              <w:br/>
              <w:br/>
              <w:t>Cozum: 5 temel kisayol + kategorili klasorler + temiz gorev cubugu sablonu olusturup tum bilgisayarlara uygulamak.</w:t>
            </w:r>
          </w:p>
        </w:tc>
      </w:tr>
    </w:tbl>
    <w:p/>
    <w:p>
      <w:r>
        <w:rPr>
          <w:b/>
          <w:color w:val="1B2A4A"/>
          <w:sz w:val="20"/>
        </w:rPr>
        <w:t xml:space="preserve">Yaratıcı Görev: </w:t>
      </w:r>
      <w:r>
        <w:rPr>
          <w:sz w:val="20"/>
        </w:rPr>
        <w:t>Yapay zeka destekli masaustu organizasyon asistani tasarlayin: dosyalari otomatik kategoriler, simleri duzenler.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Simge turlerini ayirt edebiliyorum.</w:t>
      </w:r>
    </w:p>
    <w:p>
      <w:r>
        <w:rPr>
          <w:sz w:val="20"/>
        </w:rPr>
        <w:t xml:space="preserve">  ☐  Gorev cubugu elemanlarini biliyorum.</w:t>
      </w:r>
    </w:p>
    <w:p>
      <w:r>
        <w:rPr>
          <w:sz w:val="20"/>
        </w:rPr>
        <w:t xml:space="preserve">  ☐  Sistem Cekmecesini kullanabiliyorum.</w:t>
      </w:r>
    </w:p>
    <w:p>
      <w:r>
        <w:rPr>
          <w:sz w:val="20"/>
        </w:rPr>
        <w:t xml:space="preserve">  ☐  Masaustune kisayol ekleyebiliyorum.</w:t>
      </w:r>
    </w:p>
    <w:p>
      <w:r>
        <w:rPr>
          <w:sz w:val="20"/>
        </w:rPr>
        <w:t xml:space="preserve">  ☐  Gorev cubuguna program sabitleyebiliyorum.</w:t>
      </w:r>
    </w:p>
    <w:p>
      <w:pPr>
        <w:spacing w:before="200"/>
      </w:pPr>
      <w:r>
        <w:rPr>
          <w:b/>
          <w:color w:val="2E7D32"/>
          <w:sz w:val="24"/>
        </w:rPr>
        <w:t xml:space="preserve">  Öz Değerlendirme Soruları</w:t>
      </w:r>
    </w:p>
    <w:p>
      <w:r>
        <w:rPr>
          <w:b/>
          <w:color w:val="2E7D32"/>
          <w:sz w:val="20"/>
        </w:rPr>
        <w:t xml:space="preserve">  1. </w:t>
      </w:r>
      <w:r>
        <w:rPr>
          <w:sz w:val="20"/>
        </w:rPr>
        <w:t>Masaustum duzenli mi?</w:t>
      </w:r>
    </w:p>
    <w:p>
      <w:r>
        <w:rPr>
          <w:b/>
          <w:color w:val="2E7D32"/>
          <w:sz w:val="20"/>
        </w:rPr>
        <w:t xml:space="preserve">  2. </w:t>
      </w:r>
      <w:r>
        <w:rPr>
          <w:sz w:val="20"/>
        </w:rPr>
        <w:t>Gorev cubugumu verimli kullaniyor muyum?</w:t>
      </w:r>
    </w:p>
    <w:p>
      <w:r>
        <w:rPr>
          <w:b/>
          <w:color w:val="2E7D32"/>
          <w:sz w:val="20"/>
        </w:rPr>
        <w:t xml:space="preserve">  3. </w:t>
      </w:r>
      <w:r>
        <w:rPr>
          <w:sz w:val="20"/>
        </w:rPr>
        <w:t>Sistem Cekmecesini aktif takip ediyor muyum?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Kisayol simgesinin ayirt edici ozelligi?</w:t>
            </w:r>
          </w:p>
        </w:tc>
        <w:tc>
          <w:tcPr>
            <w:tcW w:type="dxa" w:w="3213"/>
          </w:tcPr>
          <w:p>
            <w:r>
              <w:rPr>
                <w:sz w:val="18"/>
              </w:rPr>
              <w:t>Kucuk ok isareti</w:t>
            </w:r>
          </w:p>
        </w:tc>
      </w:tr>
      <w:tr>
        <w:tc>
          <w:tcPr>
            <w:tcW w:type="dxa" w:w="3213"/>
          </w:tcPr>
          <w:p>
            <w:r>
              <w:rPr>
                <w:sz w:val="18"/>
              </w:rPr>
              <w:t>2</w:t>
            </w:r>
          </w:p>
        </w:tc>
        <w:tc>
          <w:tcPr>
            <w:tcW w:type="dxa" w:w="3213"/>
          </w:tcPr>
          <w:p>
            <w:r>
              <w:rPr>
                <w:sz w:val="18"/>
              </w:rPr>
              <w:t>Gorev cubugu sag tarafina ne denir?</w:t>
            </w:r>
          </w:p>
        </w:tc>
        <w:tc>
          <w:tcPr>
            <w:tcW w:type="dxa" w:w="3213"/>
          </w:tcPr>
          <w:p>
            <w:r>
              <w:rPr>
                <w:sz w:val="18"/>
              </w:rPr>
              <w:t>Sistem Cekmecesi</w:t>
            </w:r>
          </w:p>
        </w:tc>
      </w:tr>
      <w:tr>
        <w:tc>
          <w:tcPr>
            <w:tcW w:type="dxa" w:w="3213"/>
          </w:tcPr>
          <w:p>
            <w:r>
              <w:rPr>
                <w:sz w:val="18"/>
              </w:rPr>
              <w:t>3</w:t>
            </w:r>
          </w:p>
        </w:tc>
        <w:tc>
          <w:tcPr>
            <w:tcW w:type="dxa" w:w="3213"/>
          </w:tcPr>
          <w:p>
            <w:r>
              <w:rPr>
                <w:sz w:val="18"/>
              </w:rPr>
              <w:t>Masaustundeki simgeleri siralamak icin?</w:t>
            </w:r>
          </w:p>
        </w:tc>
        <w:tc>
          <w:tcPr>
            <w:tcW w:type="dxa" w:w="3213"/>
          </w:tcPr>
          <w:p>
            <w:r>
              <w:rPr>
                <w:sz w:val="18"/>
              </w:rPr>
              <w:t>Sag tik &gt; Sirala</w:t>
            </w:r>
          </w:p>
        </w:tc>
      </w:tr>
      <w:tr>
        <w:tc>
          <w:tcPr>
            <w:tcW w:type="dxa" w:w="3213"/>
          </w:tcPr>
          <w:p>
            <w:r>
              <w:rPr>
                <w:sz w:val="18"/>
              </w:rPr>
              <w:t>4</w:t>
            </w:r>
          </w:p>
        </w:tc>
        <w:tc>
          <w:tcPr>
            <w:tcW w:type="dxa" w:w="3213"/>
          </w:tcPr>
          <w:p>
            <w:r>
              <w:rPr>
                <w:sz w:val="18"/>
              </w:rPr>
              <w:t>Gorev cubuguna program sabitleme?</w:t>
            </w:r>
          </w:p>
        </w:tc>
        <w:tc>
          <w:tcPr>
            <w:tcW w:type="dxa" w:w="3213"/>
          </w:tcPr>
          <w:p>
            <w:r>
              <w:rPr>
                <w:sz w:val="18"/>
              </w:rPr>
              <w:t>Sag tik &gt; Gorev Cubuguna Sabitle</w:t>
            </w:r>
          </w:p>
        </w:tc>
      </w:tr>
      <w:tr>
        <w:tc>
          <w:tcPr>
            <w:tcW w:type="dxa" w:w="3213"/>
          </w:tcPr>
          <w:p>
            <w:r>
              <w:rPr>
                <w:sz w:val="18"/>
              </w:rPr>
              <w:t>5</w:t>
            </w:r>
          </w:p>
        </w:tc>
        <w:tc>
          <w:tcPr>
            <w:tcW w:type="dxa" w:w="3213"/>
          </w:tcPr>
          <w:p>
            <w:r>
              <w:rPr>
                <w:sz w:val="18"/>
              </w:rPr>
              <w:t>Kisayol silince program ne olur?</w:t>
            </w:r>
          </w:p>
        </w:tc>
        <w:tc>
          <w:tcPr>
            <w:tcW w:type="dxa" w:w="3213"/>
          </w:tcPr>
          <w:p>
            <w:r>
              <w:rPr>
                <w:sz w:val="18"/>
              </w:rPr>
              <w:t>Hicbir sey; program kalir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Masaustu duzeni verimlilik icin ne kadar onemli?</w:t>
      </w:r>
    </w:p>
    <w:p>
      <w:r>
        <w:rPr>
          <w:b/>
          <w:color w:val="2E7D32"/>
          <w:sz w:val="20"/>
        </w:rPr>
        <w:t xml:space="preserve">  2. </w:t>
      </w:r>
      <w:r>
        <w:rPr>
          <w:sz w:val="20"/>
        </w:rPr>
        <w:t>Sanal masaustu fiziksel masaustunu bitirir mi?</w:t>
      </w:r>
    </w:p>
    <w:p>
      <w:r>
        <w:rPr>
          <w:b/>
          <w:color w:val="2E7D32"/>
          <w:sz w:val="20"/>
        </w:rPr>
        <w:t xml:space="preserve">  3. </w:t>
      </w:r>
      <w:r>
        <w:rPr>
          <w:sz w:val="20"/>
        </w:rPr>
        <w:t>Masaustu simgeleri kalkacak mi?</w:t>
      </w:r>
    </w:p>
    <w:p>
      <w:r>
        <w:rPr>
          <w:b/>
          <w:color w:val="2E7D32"/>
          <w:sz w:val="20"/>
        </w:rPr>
        <w:t>Eleştirel Düşünme:</w:t>
      </w:r>
    </w:p>
    <w:p>
      <w:r>
        <w:rPr>
          <w:b/>
          <w:color w:val="2E7D32"/>
          <w:sz w:val="20"/>
        </w:rPr>
        <w:t xml:space="preserve">  1. </w:t>
      </w:r>
      <w:r>
        <w:rPr>
          <w:sz w:val="20"/>
        </w:rPr>
        <w:t>Windows neden masaustunu otomatik duzenlimiyor?</w:t>
      </w:r>
    </w:p>
    <w:p>
      <w:r>
        <w:rPr>
          <w:b/>
          <w:color w:val="2E7D32"/>
          <w:sz w:val="20"/>
        </w:rPr>
        <w:t xml:space="preserve">  2. </w:t>
      </w:r>
      <w:r>
        <w:rPr>
          <w:sz w:val="20"/>
        </w:rPr>
        <w:t>Gorev cubugu konumu neden degistiriliyor ama sonra eski haline doner?</w:t>
      </w:r>
    </w:p>
    <w:p>
      <w:r>
        <w:rPr>
          <w:b/>
          <w:color w:val="2E7D32"/>
          <w:sz w:val="20"/>
        </w:rPr>
        <w:t xml:space="preserve">  3. </w:t>
      </w:r>
      <w:r>
        <w:rPr>
          <w:sz w:val="20"/>
        </w:rPr>
        <w:t>Sistem Cekmecesi cok mu karisik?</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"Masaustu Kisiselestirme"</w:t>
      </w:r>
    </w:p>
    <w:p>
      <w:r>
        <w:rPr>
          <w:b/>
          <w:color w:val="1B2A4A"/>
          <w:sz w:val="20"/>
        </w:rPr>
        <w:t xml:space="preserve">Hedef: </w:t>
      </w:r>
      <w:r>
        <w:rPr>
          <w:sz w:val="20"/>
        </w:rPr>
        <w:t>Masaustunu duzenli ve verimli hale getirmek.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Analiz</w:t>
            </w:r>
          </w:p>
        </w:tc>
        <w:tc>
          <w:tcPr>
            <w:tcW w:type="dxa" w:w="3213"/>
          </w:tcPr>
          <w:p>
            <w:r>
              <w:rPr>
                <w:sz w:val="18"/>
              </w:rPr>
              <w:t>Masaustundeki simgeleri turlerine gore sayun</w:t>
            </w:r>
          </w:p>
        </w:tc>
        <w:tc>
          <w:tcPr>
            <w:tcW w:type="dxa" w:w="3213"/>
          </w:tcPr>
          <w:p>
            <w:r>
              <w:rPr>
                <w:sz w:val="18"/>
              </w:rPr>
              <w:t>Mevcut durum belirlenir</w:t>
            </w:r>
          </w:p>
        </w:tc>
      </w:tr>
      <w:tr>
        <w:tc>
          <w:tcPr>
            <w:tcW w:type="dxa" w:w="3213"/>
          </w:tcPr>
          <w:p>
            <w:r>
              <w:rPr>
                <w:sz w:val="18"/>
              </w:rPr>
              <w:t>2. Temizlik</w:t>
            </w:r>
          </w:p>
        </w:tc>
        <w:tc>
          <w:tcPr>
            <w:tcW w:type="dxa" w:w="3213"/>
          </w:tcPr>
          <w:p>
            <w:r>
              <w:rPr>
                <w:sz w:val="18"/>
              </w:rPr>
              <w:t>Gereksiz kisayollari silin</w:t>
            </w:r>
          </w:p>
        </w:tc>
        <w:tc>
          <w:tcPr>
            <w:tcW w:type="dxa" w:w="3213"/>
          </w:tcPr>
          <w:p>
            <w:r>
              <w:rPr>
                <w:sz w:val="18"/>
              </w:rPr>
              <w:t>Masaustu sadeler</w:t>
            </w:r>
          </w:p>
        </w:tc>
      </w:tr>
      <w:tr>
        <w:tc>
          <w:tcPr>
            <w:tcW w:type="dxa" w:w="3213"/>
          </w:tcPr>
          <w:p>
            <w:r>
              <w:rPr>
                <w:sz w:val="18"/>
              </w:rPr>
              <w:t>3. Organizasyon</w:t>
            </w:r>
          </w:p>
        </w:tc>
        <w:tc>
          <w:tcPr>
            <w:tcW w:type="dxa" w:w="3213"/>
          </w:tcPr>
          <w:p>
            <w:r>
              <w:rPr>
                <w:sz w:val="18"/>
              </w:rPr>
              <w:t>Dosyalari klasorlere ayirin</w:t>
            </w:r>
          </w:p>
        </w:tc>
        <w:tc>
          <w:tcPr>
            <w:tcW w:type="dxa" w:w="3213"/>
          </w:tcPr>
          <w:p>
            <w:r>
              <w:rPr>
                <w:sz w:val="18"/>
              </w:rPr>
              <w:t>Duzen olusur</w:t>
            </w:r>
          </w:p>
        </w:tc>
      </w:tr>
      <w:tr>
        <w:tc>
          <w:tcPr>
            <w:tcW w:type="dxa" w:w="3213"/>
          </w:tcPr>
          <w:p>
            <w:r>
              <w:rPr>
                <w:sz w:val="18"/>
              </w:rPr>
              <w:t>4. Sabitleme</w:t>
            </w:r>
          </w:p>
        </w:tc>
        <w:tc>
          <w:tcPr>
            <w:tcW w:type="dxa" w:w="3213"/>
          </w:tcPr>
          <w:p>
            <w:r>
              <w:rPr>
                <w:sz w:val="18"/>
              </w:rPr>
              <w:t>Sik kullanilan programlari gorev cubuguna sabitleyin</w:t>
            </w:r>
          </w:p>
        </w:tc>
        <w:tc>
          <w:tcPr>
            <w:tcW w:type="dxa" w:w="3213"/>
          </w:tcPr>
          <w:p>
            <w:r>
              <w:rPr>
                <w:sz w:val="18"/>
              </w:rPr>
              <w:t>Hizli erisim saglanir</w:t>
            </w:r>
          </w:p>
        </w:tc>
      </w:tr>
      <w:tr>
        <w:tc>
          <w:tcPr>
            <w:tcW w:type="dxa" w:w="3213"/>
          </w:tcPr>
          <w:p>
            <w:r>
              <w:rPr>
                <w:sz w:val="18"/>
              </w:rPr>
              <w:t>5. Cekmece</w:t>
            </w:r>
          </w:p>
        </w:tc>
        <w:tc>
          <w:tcPr>
            <w:tcW w:type="dxa" w:w="3213"/>
          </w:tcPr>
          <w:p>
            <w:r>
              <w:rPr>
                <w:sz w:val="18"/>
              </w:rPr>
              <w:t>Sistem Cekmecesi ayarlarini duzenleyin</w:t>
            </w:r>
          </w:p>
        </w:tc>
        <w:tc>
          <w:tcPr>
            <w:tcW w:type="dxa" w:w="3213"/>
          </w:tcPr>
          <w:p>
            <w:r>
              <w:rPr>
                <w:sz w:val="18"/>
              </w:rPr>
              <w:t>Bilgi erisimi optimize edilir</w:t>
            </w:r>
          </w:p>
        </w:tc>
      </w:tr>
    </w:tbl>
    <w:p/>
    <w:p>
      <w:r>
        <w:rPr>
          <w:b/>
          <w:color w:val="1B2A4A"/>
          <w:sz w:val="20"/>
        </w:rPr>
        <w:t xml:space="preserve">Tamamlanma Kriteri: </w:t>
      </w:r>
      <w:r>
        <w:rPr>
          <w:sz w:val="20"/>
        </w:rPr>
        <w:t>Masaustunun oncesi-sonrasi karsilastirmasinin yapilmasi.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Masaustu Duzenleme"</w:t>
      </w:r>
    </w:p>
    <w:p>
      <w:r>
        <w:rPr>
          <w:b/>
          <w:color w:val="1B2A4A"/>
          <w:sz w:val="20"/>
        </w:rPr>
        <w:t xml:space="preserve">Eğitmenin Gösterdiği: </w:t>
      </w:r>
      <w:r>
        <w:rPr>
          <w:sz w:val="20"/>
        </w:rPr>
        <w:t>Karisik bir masaustunu canli olarak duzenler.</w:t>
      </w:r>
    </w:p>
    <w:p>
      <w:r>
        <w:rPr>
          <w:b/>
          <w:color w:val="1B2A4A"/>
          <w:sz w:val="20"/>
        </w:rPr>
        <w:t xml:space="preserve">Öğrencinin Tekrarladığı: </w:t>
      </w:r>
      <w:r>
        <w:rPr>
          <w:sz w:val="20"/>
        </w:rPr>
        <w:t>Kendi masaustunu duzenler.</w:t>
      </w:r>
    </w:p>
    <w:p>
      <w:r>
        <w:rPr>
          <w:b/>
          <w:color w:val="1B2A4A"/>
          <w:sz w:val="20"/>
        </w:rPr>
        <w:t xml:space="preserve">Dikkat Noktaları: </w:t>
      </w:r>
      <w:r>
        <w:rPr>
          <w:sz w:val="20"/>
        </w:rPr>
        <w:t>Kisayol silmek programi silmez; ama dosya silmek veriyi siler!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Masaustundeki simge turlerini (dosya/klasor/kisayol) ayirt edin</w:t>
            </w:r>
          </w:p>
        </w:tc>
      </w:tr>
      <w:tr>
        <w:tc>
          <w:tcPr>
            <w:tcW w:type="dxa" w:w="3213"/>
          </w:tcPr>
          <w:p>
            <w:r>
              <w:rPr>
                <w:sz w:val="18"/>
              </w:rPr>
              <w:t>2</w:t>
            </w:r>
          </w:p>
        </w:tc>
        <w:tc>
          <w:tcPr>
            <w:tcW w:type="dxa" w:w="3213"/>
          </w:tcPr>
          <w:p>
            <w:r>
              <w:rPr>
                <w:sz w:val="18"/>
              </w:rPr>
              <w:t>Orta</w:t>
            </w:r>
          </w:p>
        </w:tc>
        <w:tc>
          <w:tcPr>
            <w:tcW w:type="dxa" w:w="3213"/>
          </w:tcPr>
          <w:p>
            <w:r>
              <w:rPr>
                <w:sz w:val="18"/>
              </w:rPr>
              <w:t>Gorev cubuguna 3 program sabitleyin</w:t>
            </w:r>
          </w:p>
        </w:tc>
      </w:tr>
      <w:tr>
        <w:tc>
          <w:tcPr>
            <w:tcW w:type="dxa" w:w="3213"/>
          </w:tcPr>
          <w:p>
            <w:r>
              <w:rPr>
                <w:sz w:val="18"/>
              </w:rPr>
              <w:t>3</w:t>
            </w:r>
          </w:p>
        </w:tc>
        <w:tc>
          <w:tcPr>
            <w:tcW w:type="dxa" w:w="3213"/>
          </w:tcPr>
          <w:p>
            <w:r>
              <w:rPr>
                <w:sz w:val="18"/>
              </w:rPr>
              <w:t>Ileri</w:t>
            </w:r>
          </w:p>
        </w:tc>
        <w:tc>
          <w:tcPr>
            <w:tcW w:type="dxa" w:w="3213"/>
          </w:tcPr>
          <w:p>
            <w:r>
              <w:rPr>
                <w:sz w:val="18"/>
              </w:rPr>
              <w:t>Masaustunu tamamen duzenleyin ve oncesi-sonrasi rapor yazin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"Karisik Masaustu"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calisanin masaustunde 300+ simge var, hicbir sey bulamiyor. 10 dakikada nasil duzenlersiniz?</w:t>
            </w:r>
          </w:p>
        </w:tc>
      </w:tr>
    </w:tbl>
    <w:p/>
    <w:p>
      <w:r>
        <w:rPr>
          <w:b/>
          <w:color w:val="1B2A4A"/>
          <w:sz w:val="20"/>
        </w:rPr>
        <w:t xml:space="preserve">Beklenen Çıktı: </w:t>
      </w:r>
      <w:r>
        <w:rPr>
          <w:sz w:val="20"/>
        </w:rPr>
        <w:t>Hizli masaustu organizasyon becerisi ve kategorizasyon.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Masaustu elemanlarini detayli olarak ogrendik: simge turleri, gorev cubugu yapisi, sistem cekmecesi ve bildirim alani. Masaustu kisiselestirme ve organizasyonu uyguladik.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Masaustu Simgesi</w:t>
            </w:r>
          </w:p>
        </w:tc>
        <w:tc>
          <w:tcPr>
            <w:tcW w:type="dxa" w:w="4819"/>
            <w:shd w:fill="F5F5F5"/>
          </w:tcPr>
          <w:p>
            <w:r>
              <w:rPr>
                <w:b/>
                <w:color w:val="1B2A4A"/>
                <w:sz w:val="20"/>
              </w:rPr>
              <w:t xml:space="preserve">  Kisayol</w:t>
            </w:r>
          </w:p>
        </w:tc>
      </w:tr>
      <w:tr>
        <w:tc>
          <w:tcPr>
            <w:tcW w:type="dxa" w:w="4819"/>
            <w:shd w:fill="F5F5F5"/>
          </w:tcPr>
          <w:p>
            <w:r>
              <w:rPr>
                <w:b/>
                <w:color w:val="1B2A4A"/>
                <w:sz w:val="20"/>
              </w:rPr>
              <w:t xml:space="preserve">  Gorev Cubugu</w:t>
            </w:r>
          </w:p>
        </w:tc>
        <w:tc>
          <w:tcPr>
            <w:tcW w:type="dxa" w:w="4819"/>
            <w:shd w:fill="F5F5F5"/>
          </w:tcPr>
          <w:p>
            <w:r>
              <w:rPr>
                <w:b/>
                <w:color w:val="1B2A4A"/>
                <w:sz w:val="20"/>
              </w:rPr>
              <w:t xml:space="preserve">  Sistem Cekmecesi</w:t>
            </w:r>
          </w:p>
        </w:tc>
      </w:tr>
      <w:tr>
        <w:tc>
          <w:tcPr>
            <w:tcW w:type="dxa" w:w="4819"/>
            <w:shd w:fill="F5F5F5"/>
          </w:tcPr>
          <w:p>
            <w:r>
              <w:rPr>
                <w:b/>
                <w:color w:val="1B2A4A"/>
                <w:sz w:val="20"/>
              </w:rPr>
              <w:t xml:space="preserve">  Bildirim Alani</w:t>
            </w:r>
          </w:p>
        </w:tc>
        <w:tc>
          <w:tcPr>
            <w:tcW w:type="dxa" w:w="4819"/>
            <w:shd w:fill="F5F5F5"/>
          </w:tcPr>
          <w:p>
            <w:r>
              <w:rPr>
                <w:b/>
                <w:color w:val="1B2A4A"/>
                <w:sz w:val="20"/>
              </w:rPr>
              <w:t xml:space="preserve">  Sabitleme</w:t>
            </w:r>
          </w:p>
        </w:tc>
      </w:tr>
      <w:tr>
        <w:tc>
          <w:tcPr>
            <w:tcW w:type="dxa" w:w="4819"/>
            <w:shd w:fill="F5F5F5"/>
          </w:tcPr>
          <w:p>
            <w:r>
              <w:rPr>
                <w:b/>
                <w:color w:val="1B2A4A"/>
                <w:sz w:val="20"/>
              </w:rPr>
              <w:t xml:space="preserve">  Otomatik Gizleme</w:t>
            </w:r>
          </w:p>
        </w:tc>
        <w:tc>
          <w:tcPr>
            <w:tcW w:type="dxa" w:w="4819"/>
            <w:shd w:fill="F5F5F5"/>
          </w:tcPr>
          <w:p>
            <w:r>
              <w:rPr>
                <w:b/>
                <w:color w:val="1B2A4A"/>
                <w:sz w:val="20"/>
              </w:rPr>
              <w:t xml:space="preserve">  Sanal Masaustu</w:t>
            </w:r>
          </w:p>
        </w:tc>
      </w:tr>
    </w:tbl>
    <w:p/>
    <w:p>
      <w:pPr>
        <w:spacing w:before="200"/>
      </w:pPr>
      <w:r>
        <w:rPr>
          <w:b/>
          <w:color w:val="757575"/>
          <w:sz w:val="24"/>
        </w:rPr>
        <w:t xml:space="preserve">  Bir Sonraki Dersle Köprü</w:t>
      </w:r>
    </w:p>
    <w:p>
      <w:r>
        <w:rPr>
          <w:sz w:val="20"/>
        </w:rPr>
        <w:t>Masaustu elemanlarini ogrendik; bir sonraki blokta pencere, klasor ve dosya kavramlarina geciyoruz.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Masaustunuzu duzenleyin - gereksiz simgeleri temizleyin, dosyalari klasorlere ayirin, gorev cubugunu optimize edin. Oncesi ve sonrasi ekran goruntusu alin.</w:t>
              <w:br/>
              <w:t>Teslim: Sonraki ders.</w:t>
              <w:br/>
              <w:t>Kriter: Oncesi-sonrasi karsilastirmanin yapilmasi ve en az 3 iyilestirmenin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Masaustu elemanlari posterini hazirla.</w:t>
      </w:r>
    </w:p>
    <w:p>
      <w:pPr>
        <w:pStyle w:val="ListBullet"/>
      </w:pPr>
      <w:r>
        <w:rPr>
          <w:sz w:val="20"/>
        </w:rPr>
        <w:t>Simge turleri kartlarini bastir.</w:t>
      </w:r>
    </w:p>
    <w:p>
      <w:pPr>
        <w:pStyle w:val="ListBullet"/>
      </w:pPr>
      <w:r>
        <w:rPr>
          <w:sz w:val="20"/>
        </w:rPr>
        <w:t>Ornek karisik masaustu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Kisayol ve dosya karisikligi</w:t>
            </w:r>
          </w:p>
        </w:tc>
        <w:tc>
          <w:tcPr>
            <w:tcW w:type="dxa" w:w="4819"/>
          </w:tcPr>
          <w:p>
            <w:r>
              <w:rPr>
                <w:sz w:val="18"/>
              </w:rPr>
              <w:t>Ok isareti farkini vurgula</w:t>
            </w:r>
          </w:p>
        </w:tc>
      </w:tr>
      <w:tr>
        <w:tc>
          <w:tcPr>
            <w:tcW w:type="dxa" w:w="4819"/>
          </w:tcPr>
          <w:p>
            <w:r>
              <w:rPr>
                <w:sz w:val="18"/>
              </w:rPr>
              <w:t>Gorev cubugu ayarlari bulunamiyor</w:t>
            </w:r>
          </w:p>
        </w:tc>
        <w:tc>
          <w:tcPr>
            <w:tcW w:type="dxa" w:w="4819"/>
          </w:tcPr>
          <w:p>
            <w:r>
              <w:rPr>
                <w:sz w:val="18"/>
              </w:rPr>
              <w:t>Sag tik &gt; Gorev Cubugu Ayarlari yolunu goster</w:t>
            </w:r>
          </w:p>
        </w:tc>
      </w:tr>
      <w:tr>
        <w:tc>
          <w:tcPr>
            <w:tcW w:type="dxa" w:w="4819"/>
          </w:tcPr>
          <w:p>
            <w:r>
              <w:rPr>
                <w:sz w:val="18"/>
              </w:rPr>
              <w:t>Cekmece simgeleri taninmiyor</w:t>
            </w:r>
          </w:p>
        </w:tc>
        <w:tc>
          <w:tcPr>
            <w:tcW w:type="dxa" w:w="4819"/>
          </w:tcPr>
          <w:p>
            <w:r>
              <w:rPr>
                <w:sz w:val="18"/>
              </w:rPr>
              <w:t>Her simgenin uzerine gelip aciklamayi okuttur</w:t>
            </w:r>
          </w:p>
        </w:tc>
      </w:tr>
    </w:tbl>
    <w:p/>
    <w:p>
      <w:r>
        <w:rPr>
          <w:b/>
          <w:color w:val="1B2A4A"/>
          <w:sz w:val="20"/>
        </w:rPr>
        <w:t xml:space="preserve">Zaman Yönetimi: </w:t>
      </w:r>
      <w:r>
        <w:rPr>
          <w:sz w:val="20"/>
        </w:rPr>
        <w:t>Teori %30, Uygulama %70.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 yoksa masaustu poster uzerinde etiketleme calismasi.</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