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33-36.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33-36.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33. Saat</w:t>
            </w:r>
          </w:p>
        </w:tc>
        <w:tc>
          <w:tcPr>
            <w:tcW w:type="dxa" w:w="3213"/>
          </w:tcPr>
          <w:p>
            <w:r>
              <w:rPr>
                <w:sz w:val="18"/>
              </w:rPr>
              <w:t>Surucu Kurulumunda Dikkat Noktalari</w:t>
            </w:r>
          </w:p>
        </w:tc>
        <w:tc>
          <w:tcPr>
            <w:tcW w:type="dxa" w:w="3213"/>
          </w:tcPr>
          <w:p>
            <w:r>
              <w:rPr>
                <w:sz w:val="18"/>
              </w:rPr>
              <w:t>45 dk</w:t>
            </w:r>
          </w:p>
        </w:tc>
      </w:tr>
      <w:tr>
        <w:tc>
          <w:tcPr>
            <w:tcW w:type="dxa" w:w="3213"/>
          </w:tcPr>
          <w:p>
            <w:r>
              <w:rPr>
                <w:sz w:val="18"/>
              </w:rPr>
              <w:t>34. Saat</w:t>
            </w:r>
          </w:p>
        </w:tc>
        <w:tc>
          <w:tcPr>
            <w:tcW w:type="dxa" w:w="3213"/>
          </w:tcPr>
          <w:p>
            <w:r>
              <w:rPr>
                <w:sz w:val="18"/>
              </w:rPr>
              <w:t>Aygit Yoneticisini Calistirma ve Kullanma</w:t>
            </w:r>
          </w:p>
        </w:tc>
        <w:tc>
          <w:tcPr>
            <w:tcW w:type="dxa" w:w="3213"/>
          </w:tcPr>
          <w:p>
            <w:r>
              <w:rPr>
                <w:sz w:val="18"/>
              </w:rPr>
              <w:t>45 dk</w:t>
            </w:r>
          </w:p>
        </w:tc>
      </w:tr>
      <w:tr>
        <w:tc>
          <w:tcPr>
            <w:tcW w:type="dxa" w:w="3213"/>
          </w:tcPr>
          <w:p>
            <w:r>
              <w:rPr>
                <w:sz w:val="18"/>
              </w:rPr>
              <w:t>35. Saat</w:t>
            </w:r>
          </w:p>
        </w:tc>
        <w:tc>
          <w:tcPr>
            <w:tcW w:type="dxa" w:w="3213"/>
          </w:tcPr>
          <w:p>
            <w:r>
              <w:rPr>
                <w:sz w:val="18"/>
              </w:rPr>
              <w:t>Surucu Kontrol ve Dogrulama</w:t>
            </w:r>
          </w:p>
        </w:tc>
        <w:tc>
          <w:tcPr>
            <w:tcW w:type="dxa" w:w="3213"/>
          </w:tcPr>
          <w:p>
            <w:r>
              <w:rPr>
                <w:sz w:val="18"/>
              </w:rPr>
              <w:t>45 dk</w:t>
            </w:r>
          </w:p>
        </w:tc>
      </w:tr>
      <w:tr>
        <w:tc>
          <w:tcPr>
            <w:tcW w:type="dxa" w:w="3213"/>
          </w:tcPr>
          <w:p>
            <w:r>
              <w:rPr>
                <w:sz w:val="18"/>
              </w:rPr>
              <w:t>36. Saat</w:t>
            </w:r>
          </w:p>
        </w:tc>
        <w:tc>
          <w:tcPr>
            <w:tcW w:type="dxa" w:w="3213"/>
          </w:tcPr>
          <w:p>
            <w:r>
              <w:rPr>
                <w:sz w:val="18"/>
              </w:rPr>
              <w:t>Surucu Guncelleme Islemleri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33. SAAT  ━━━</w:t>
      </w:r>
    </w:p>
    <w:p>
      <w:pPr>
        <w:jc w:val="center"/>
      </w:pPr>
      <w:r>
        <w:rPr>
          <w:color w:val="2C6FAD"/>
          <w:sz w:val="32"/>
        </w:rPr>
        <w:t>Surucu Kurulumunda Dikkat Noktalari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kurulumunda dikkat edilecek temel hususlari aciklar ve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1.D.3.1</w:t>
            </w:r>
          </w:p>
        </w:tc>
        <w:tc>
          <w:tcPr>
            <w:tcW w:type="dxa" w:w="3213"/>
          </w:tcPr>
          <w:p>
            <w:r>
              <w:rPr>
                <w:sz w:val="18"/>
              </w:rPr>
              <w:t>Surucu kurulumunda mimari uyumu (32/64-bit) ve OS surum kontrolunu yapar.</w:t>
            </w:r>
          </w:p>
        </w:tc>
        <w:tc>
          <w:tcPr>
            <w:tcW w:type="dxa" w:w="3213"/>
          </w:tcPr>
          <w:p>
            <w:r>
              <w:rPr>
                <w:sz w:val="18"/>
              </w:rPr>
              <w:t>Uygulama</w:t>
            </w:r>
          </w:p>
        </w:tc>
      </w:tr>
      <w:tr>
        <w:tc>
          <w:tcPr>
            <w:tcW w:type="dxa" w:w="3213"/>
          </w:tcPr>
          <w:p>
            <w:r>
              <w:rPr>
                <w:sz w:val="18"/>
              </w:rPr>
              <w:t>1.D.3.2</w:t>
            </w:r>
          </w:p>
        </w:tc>
        <w:tc>
          <w:tcPr>
            <w:tcW w:type="dxa" w:w="3213"/>
          </w:tcPr>
          <w:p>
            <w:r>
              <w:rPr>
                <w:sz w:val="18"/>
              </w:rPr>
              <w:t>Dijital imza kavramini ve imzasiz surucu risklerini degerlendirir.</w:t>
            </w:r>
          </w:p>
        </w:tc>
        <w:tc>
          <w:tcPr>
            <w:tcW w:type="dxa" w:w="3213"/>
          </w:tcPr>
          <w:p>
            <w:r>
              <w:rPr>
                <w:sz w:val="18"/>
              </w:rPr>
              <w:t>Degerlendirme</w:t>
            </w:r>
          </w:p>
        </w:tc>
      </w:tr>
      <w:tr>
        <w:tc>
          <w:tcPr>
            <w:tcW w:type="dxa" w:w="3213"/>
          </w:tcPr>
          <w:p>
            <w:r>
              <w:rPr>
                <w:sz w:val="18"/>
              </w:rPr>
              <w:t>1.D.3.3</w:t>
            </w:r>
          </w:p>
        </w:tc>
        <w:tc>
          <w:tcPr>
            <w:tcW w:type="dxa" w:w="3213"/>
          </w:tcPr>
          <w:p>
            <w:r>
              <w:rPr>
                <w:sz w:val="18"/>
              </w:rPr>
              <w:t>Surucu kaynaklarinin guvenilirligini analiz eder (uretici sitesi vs 3. parti).</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kavramini, yukleme yontemlerini ve kurulum prosedurlerini bilmek.</w:t>
      </w:r>
    </w:p>
    <w:p>
      <w:pPr>
        <w:spacing w:before="200"/>
      </w:pPr>
      <w:r>
        <w:rPr>
          <w:b/>
          <w:color w:val="757575"/>
          <w:sz w:val="24"/>
        </w:rPr>
        <w:t xml:space="preserve">  Öğrencinin Bilmesi Gerekenler</w:t>
      </w:r>
    </w:p>
    <w:p>
      <w:pPr>
        <w:pStyle w:val="ListBullet"/>
      </w:pPr>
      <w:r>
        <w:rPr>
          <w:sz w:val="20"/>
        </w:rPr>
        <w:t>Her surucunun belirli bir OS surumu ve mimari icin oldugunu.</w:t>
      </w:r>
    </w:p>
    <w:p>
      <w:pPr>
        <w:pStyle w:val="ListBullet"/>
      </w:pPr>
      <w:r>
        <w:rPr>
          <w:sz w:val="20"/>
        </w:rPr>
        <w:t>Guvenilir olmayan kaynaklardan indirilen surculerin risk tasdigini.</w:t>
      </w:r>
    </w:p>
    <w:p>
      <w:pPr>
        <w:pStyle w:val="ListBullet"/>
      </w:pPr>
      <w:r>
        <w:rPr>
          <w:sz w:val="20"/>
        </w:rPr>
        <w:t>Dijital imzanin surucunun guvenilirligini dogruladigini.</w:t>
      </w:r>
    </w:p>
    <w:p>
      <w:pPr>
        <w:spacing w:before="200"/>
      </w:pPr>
      <w:r>
        <w:rPr>
          <w:b/>
          <w:color w:val="757575"/>
          <w:sz w:val="24"/>
        </w:rPr>
        <w:t xml:space="preserve">  Olası Kavram Yanılgıları</w:t>
      </w:r>
    </w:p>
    <w:p>
      <w:pPr>
        <w:pStyle w:val="ListBullet"/>
      </w:pPr>
      <w:r>
        <w:rPr>
          <w:sz w:val="20"/>
        </w:rPr>
        <w:t>Herhangi bir surucunun herhangi bir sisteme kurulabilecegi sanilmasi.</w:t>
      </w:r>
    </w:p>
    <w:p>
      <w:pPr>
        <w:pStyle w:val="ListBullet"/>
      </w:pPr>
      <w:r>
        <w:rPr>
          <w:sz w:val="20"/>
        </w:rPr>
        <w:t>3. parti surucu araclarinin her zaman guvenli oldugu dusuncesi.</w:t>
      </w:r>
    </w:p>
    <w:p>
      <w:pPr>
        <w:pStyle w:val="ListBullet"/>
      </w:pPr>
      <w:r>
        <w:rPr>
          <w:sz w:val="20"/>
        </w:rPr>
        <w:t>Imzasiz surucunun daha guncel ve iyi oldugu yanilgisi.</w:t>
      </w:r>
    </w:p>
    <w:p>
      <w:pPr>
        <w:spacing w:before="200"/>
      </w:pPr>
      <w:r>
        <w:rPr>
          <w:b/>
          <w:color w:val="757575"/>
          <w:sz w:val="24"/>
        </w:rPr>
        <w:t xml:space="preserve">  Hazırlık Materyalleri</w:t>
      </w:r>
    </w:p>
    <w:p>
      <w:pPr>
        <w:pStyle w:val="ListBullet"/>
      </w:pPr>
      <w:r>
        <w:rPr>
          <w:sz w:val="20"/>
        </w:rPr>
        <w:t>Surucu uyumluluk kontrol listesi</w:t>
      </w:r>
    </w:p>
    <w:p>
      <w:pPr>
        <w:pStyle w:val="ListBullet"/>
      </w:pPr>
      <w:r>
        <w:rPr>
          <w:sz w:val="20"/>
        </w:rPr>
        <w:t>Dijital imza dogrulama ornekleri</w:t>
      </w:r>
    </w:p>
    <w:p>
      <w:pPr>
        <w:pStyle w:val="ListBullet"/>
      </w:pPr>
      <w:r>
        <w:rPr>
          <w:sz w:val="20"/>
        </w:rPr>
        <w:t>Guvenilir vs guvenilmez kaynak karsilastirmasi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ilac alirken prospektusune bakip yas, kilo ve alerji durumunuza uygun olup olmadigini kontrol edersiniz. Yanlis ilac tehlikeli olabilir. Surucu da bilgisayar icin bir ilactir - yanlis surucu sisteme zarar verebilir."</w:t>
      </w:r>
    </w:p>
    <w:p>
      <w:r>
        <w:rPr>
          <w:b/>
          <w:color w:val="1B2A4A"/>
          <w:sz w:val="20"/>
        </w:rPr>
        <w:t xml:space="preserve">Günlük Hayat Bağlantısı: </w:t>
      </w:r>
      <w:r>
        <w:rPr>
          <w:sz w:val="20"/>
        </w:rPr>
        <w:t>Telefon uygulamasi indirirken 'Bu uygulama cihazinizla uyumlu degil' uyarisi gormeniz gibi.</w:t>
      </w:r>
    </w:p>
    <w:p>
      <w:pPr>
        <w:spacing w:before="200"/>
      </w:pPr>
      <w:r>
        <w:rPr>
          <w:b/>
          <w:color w:val="2C6FAD"/>
          <w:sz w:val="24"/>
        </w:rPr>
        <w:t xml:space="preserve">  Ön Bilgi Yoklama Soruları</w:t>
      </w:r>
    </w:p>
    <w:p>
      <w:r>
        <w:rPr>
          <w:b/>
          <w:color w:val="2C6FAD"/>
          <w:sz w:val="20"/>
        </w:rPr>
        <w:t xml:space="preserve">  1. </w:t>
      </w:r>
      <w:r>
        <w:rPr>
          <w:sz w:val="20"/>
        </w:rPr>
        <w:t>Mimari uyumu ne demektir?</w:t>
      </w:r>
    </w:p>
    <w:p>
      <w:r>
        <w:rPr>
          <w:b/>
          <w:color w:val="2C6FAD"/>
          <w:sz w:val="20"/>
        </w:rPr>
        <w:t xml:space="preserve">  2. </w:t>
      </w:r>
      <w:r>
        <w:rPr>
          <w:sz w:val="20"/>
        </w:rPr>
        <w:t>Dijital imza nedir?</w:t>
      </w:r>
    </w:p>
    <w:p>
      <w:r>
        <w:rPr>
          <w:b/>
          <w:color w:val="2C6FAD"/>
          <w:sz w:val="20"/>
        </w:rPr>
        <w:t xml:space="preserve">  3. </w:t>
      </w:r>
      <w:r>
        <w:rPr>
          <w:sz w:val="20"/>
        </w:rPr>
        <w:t>Guvenilir surucu kaynagi nasil anlasilir?</w:t>
      </w:r>
    </w:p>
    <w:p>
      <w:pPr>
        <w:spacing w:before="200"/>
      </w:pPr>
      <w:r>
        <w:rPr>
          <w:b/>
          <w:color w:val="2C6FAD"/>
          <w:sz w:val="24"/>
        </w:rPr>
        <w:t xml:space="preserve">  Motivasyon Etkinliği: "Yanlis Ilac"</w:t>
      </w:r>
    </w:p>
    <w:p>
      <w:r>
        <w:rPr>
          <w:b/>
          <w:color w:val="1B2A4A"/>
          <w:sz w:val="20"/>
        </w:rPr>
        <w:t xml:space="preserve">Açıklama: </w:t>
      </w:r>
      <w:r>
        <w:rPr>
          <w:sz w:val="20"/>
        </w:rPr>
        <w:t>Yanlis surucu kurulumunun risklerinin ilac analojisiyle gosterilmesi.</w:t>
      </w:r>
    </w:p>
    <w:p>
      <w:r>
        <w:rPr>
          <w:b/>
          <w:color w:val="1B2A4A"/>
          <w:sz w:val="20"/>
        </w:rPr>
        <w:t xml:space="preserve">Yönerge: </w:t>
      </w:r>
      <w:r>
        <w:rPr>
          <w:sz w:val="20"/>
        </w:rPr>
        <w:t>Tahtaya bir ilac kutusu cizilir. Uzerinde 'Yetiskin icin', 'Cocuklar icin kullanilmaz' yazar. Bilgisayar suruculerinde de '64-bit icin', '32-bit icin kullanilmaz' mantigi aynidir.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arkaasiniz internetten bedava surucu guncelleme programi indirmis. Program bilgisayarina reklam yazilimi da yuklems.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"Guvenlik Denetcileri"</w:t>
      </w:r>
    </w:p>
    <w:p>
      <w:r>
        <w:rPr>
          <w:b/>
          <w:color w:val="1B2A4A"/>
          <w:sz w:val="20"/>
        </w:rPr>
        <w:t xml:space="preserve">Türü: </w:t>
      </w:r>
      <w:r>
        <w:rPr>
          <w:sz w:val="20"/>
        </w:rPr>
        <w:t>Senaryo Bazli Grup Calismasi</w:t>
      </w:r>
    </w:p>
    <w:p>
      <w:r>
        <w:rPr>
          <w:b/>
          <w:color w:val="1B2A4A"/>
          <w:sz w:val="20"/>
        </w:rPr>
        <w:t xml:space="preserve">Amacı: </w:t>
      </w:r>
      <w:r>
        <w:rPr>
          <w:sz w:val="20"/>
        </w:rPr>
        <w:t>Surucu kurulumunda dikkat noktalarini senaryo uzerinden kesfetmek.</w:t>
      </w:r>
    </w:p>
    <w:p>
      <w:r>
        <w:rPr>
          <w:b/>
          <w:color w:val="1B2A4A"/>
          <w:sz w:val="20"/>
        </w:rPr>
        <w:t xml:space="preserve">Malzemeler: </w:t>
      </w:r>
      <w:r>
        <w:rPr>
          <w:sz w:val="20"/>
        </w:rPr>
        <w:t>Senaryo kartlari, uyumluluk kontrol listesi, internet erisimi</w:t>
      </w:r>
    </w:p>
    <w:p>
      <w:pPr>
        <w:spacing w:before="200"/>
      </w:pPr>
      <w:r>
        <w:rPr>
          <w:b/>
          <w:color w:val="007A7A"/>
          <w:sz w:val="24"/>
        </w:rPr>
        <w:t xml:space="preserve">  Yönerge Adımları</w:t>
      </w:r>
    </w:p>
    <w:p>
      <w:r>
        <w:rPr>
          <w:b/>
          <w:color w:val="007A7A"/>
          <w:sz w:val="20"/>
        </w:rPr>
        <w:t xml:space="preserve">  1. </w:t>
      </w:r>
      <w:r>
        <w:rPr>
          <w:sz w:val="20"/>
        </w:rPr>
        <w:t>Verilen senaryo kartini okuyun (orn: 32-bit sisteme 64-bit surucu).</w:t>
      </w:r>
    </w:p>
    <w:p>
      <w:r>
        <w:rPr>
          <w:b/>
          <w:color w:val="007A7A"/>
          <w:sz w:val="20"/>
        </w:rPr>
        <w:t xml:space="preserve">  2. </w:t>
      </w:r>
      <w:r>
        <w:rPr>
          <w:sz w:val="20"/>
        </w:rPr>
        <w:t>Sorunun nedenini belirleyin.</w:t>
      </w:r>
    </w:p>
    <w:p>
      <w:r>
        <w:rPr>
          <w:b/>
          <w:color w:val="007A7A"/>
          <w:sz w:val="20"/>
        </w:rPr>
        <w:t xml:space="preserve">  3. </w:t>
      </w:r>
      <w:r>
        <w:rPr>
          <w:sz w:val="20"/>
        </w:rPr>
        <w:t>Dogru kontrol adimlarini listeleyin (mimari, surum, imza).</w:t>
      </w:r>
    </w:p>
    <w:p>
      <w:r>
        <w:rPr>
          <w:b/>
          <w:color w:val="007A7A"/>
          <w:sz w:val="20"/>
        </w:rPr>
        <w:t xml:space="preserve">  4. </w:t>
      </w:r>
      <w:r>
        <w:rPr>
          <w:sz w:val="20"/>
        </w:rPr>
        <w:t>Guvenilir surucu kaynagini arastirin.</w:t>
      </w:r>
    </w:p>
    <w:p>
      <w:r>
        <w:rPr>
          <w:b/>
          <w:color w:val="007A7A"/>
          <w:sz w:val="20"/>
        </w:rPr>
        <w:t xml:space="preserve">  5. </w:t>
      </w:r>
      <w:r>
        <w:rPr>
          <w:sz w:val="20"/>
        </w:rPr>
        <w:t>Sonuclari sinifa sunun.</w:t>
      </w:r>
    </w:p>
    <w:p>
      <w:r>
        <w:rPr>
          <w:b/>
          <w:color w:val="1B2A4A"/>
          <w:sz w:val="20"/>
        </w:rPr>
        <w:t xml:space="preserve">Öğrenci Rolü: </w:t>
      </w:r>
      <w:r>
        <w:rPr>
          <w:sz w:val="20"/>
        </w:rPr>
        <w:t>Denetci (kontrolleri yapan), Analist (sorunu bulan), Raportör (sunan)</w:t>
      </w:r>
    </w:p>
    <w:p>
      <w:r>
        <w:rPr>
          <w:b/>
          <w:color w:val="1B2A4A"/>
          <w:sz w:val="20"/>
        </w:rPr>
        <w:t xml:space="preserve">Öğretmen Rolü: </w:t>
      </w:r>
      <w:r>
        <w:rPr>
          <w:sz w:val="20"/>
        </w:rPr>
        <w:t>Senaryolarin gercekciligini dogrular ve ek dikkat noktalarini vurgular</w:t>
      </w:r>
    </w:p>
    <w:p>
      <w:r>
        <w:rPr>
          <w:b/>
          <w:color w:val="1B2A4A"/>
          <w:sz w:val="20"/>
        </w:rPr>
        <w:t xml:space="preserve">Beklenen Ürün: </w:t>
      </w:r>
      <w:r>
        <w:rPr>
          <w:sz w:val="20"/>
        </w:rPr>
        <w:t>Surucu Kurulum Dikkat Noktalari Kontrol Listesi</w:t>
      </w:r>
    </w:p>
    <w:p>
      <w:pPr>
        <w:spacing w:before="200"/>
      </w:pPr>
      <w:r>
        <w:rPr>
          <w:b/>
          <w:color w:val="007A7A"/>
          <w:sz w:val="24"/>
        </w:rPr>
        <w:t xml:space="preserve">  Araştırma Soruları</w:t>
      </w:r>
    </w:p>
    <w:p>
      <w:r>
        <w:rPr>
          <w:b/>
          <w:color w:val="007A7A"/>
          <w:sz w:val="20"/>
        </w:rPr>
        <w:t xml:space="preserve">  1. </w:t>
      </w:r>
      <w:r>
        <w:rPr>
          <w:sz w:val="20"/>
        </w:rPr>
        <w:t>sigverif komutu ne yapar?</w:t>
      </w:r>
    </w:p>
    <w:p>
      <w:r>
        <w:rPr>
          <w:b/>
          <w:color w:val="007A7A"/>
          <w:sz w:val="20"/>
        </w:rPr>
        <w:t xml:space="preserve">  2. </w:t>
      </w:r>
      <w:r>
        <w:rPr>
          <w:sz w:val="20"/>
        </w:rPr>
        <w:t>Windows Surucu Imza Dogrulama araci nedir?</w:t>
      </w:r>
    </w:p>
    <w:p>
      <w:r>
        <w:rPr>
          <w:b/>
          <w:color w:val="007A7A"/>
          <w:sz w:val="20"/>
        </w:rPr>
        <w:t xml:space="preserve">  3. </w:t>
      </w:r>
      <w:r>
        <w:rPr>
          <w:sz w:val="20"/>
        </w:rPr>
        <w:t>WHQL sertifikasi ne anlama gelir?</w:t>
      </w:r>
    </w:p>
    <w:p>
      <w:r>
        <w:rPr>
          <w:b/>
          <w:color w:val="1B2A4A"/>
          <w:sz w:val="20"/>
        </w:rPr>
        <w:t xml:space="preserve">Grupla Çalışma Kuralları: </w:t>
      </w:r>
      <w:r>
        <w:rPr>
          <w:sz w:val="20"/>
        </w:rPr>
        <w:t>Her senaryoda mimari, surum ve imza kontrolunu mutlaka yapin.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Mimari Uyumu</w:t>
            </w:r>
          </w:p>
        </w:tc>
        <w:tc>
          <w:tcPr>
            <w:tcW w:type="dxa" w:w="2409"/>
          </w:tcPr>
          <w:p>
            <w:r>
              <w:rPr>
                <w:sz w:val="18"/>
              </w:rPr>
              <w:t>Surucunun OS bit mimarisiyle (32/64-bit) esesmesi</w:t>
            </w:r>
          </w:p>
        </w:tc>
        <w:tc>
          <w:tcPr>
            <w:tcW w:type="dxa" w:w="2409"/>
          </w:tcPr>
          <w:p>
            <w:r>
              <w:rPr>
                <w:sz w:val="18"/>
              </w:rPr>
              <w:t>64-bit OS'e 64-bit surucu</w:t>
            </w:r>
          </w:p>
        </w:tc>
        <w:tc>
          <w:tcPr>
            <w:tcW w:type="dxa" w:w="2409"/>
          </w:tcPr>
          <w:p>
            <w:r>
              <w:rPr>
                <w:sz w:val="18"/>
              </w:rPr>
              <w:t>Uyumluluk kontrol ekrani</w:t>
            </w:r>
          </w:p>
        </w:tc>
      </w:tr>
      <w:tr>
        <w:tc>
          <w:tcPr>
            <w:tcW w:type="dxa" w:w="2409"/>
          </w:tcPr>
          <w:p>
            <w:r>
              <w:rPr>
                <w:sz w:val="18"/>
              </w:rPr>
              <w:t>OS Surum Uyumu</w:t>
            </w:r>
          </w:p>
        </w:tc>
        <w:tc>
          <w:tcPr>
            <w:tcW w:type="dxa" w:w="2409"/>
          </w:tcPr>
          <w:p>
            <w:r>
              <w:rPr>
                <w:sz w:val="18"/>
              </w:rPr>
              <w:t>Surucunun isletim sistemi surmuyle (Win10/11) uyumlu olmasi</w:t>
            </w:r>
          </w:p>
        </w:tc>
        <w:tc>
          <w:tcPr>
            <w:tcW w:type="dxa" w:w="2409"/>
          </w:tcPr>
          <w:p>
            <w:r>
              <w:rPr>
                <w:sz w:val="18"/>
              </w:rPr>
              <w:t>Win11 icin Win11 surucusu</w:t>
            </w:r>
          </w:p>
        </w:tc>
        <w:tc>
          <w:tcPr>
            <w:tcW w:type="dxa" w:w="2409"/>
          </w:tcPr>
          <w:p>
            <w:r>
              <w:rPr>
                <w:sz w:val="18"/>
              </w:rPr>
              <w:t>Surucu indirme sayfasi secenekleri</w:t>
            </w:r>
          </w:p>
        </w:tc>
      </w:tr>
      <w:tr>
        <w:tc>
          <w:tcPr>
            <w:tcW w:type="dxa" w:w="2409"/>
          </w:tcPr>
          <w:p>
            <w:r>
              <w:rPr>
                <w:sz w:val="18"/>
              </w:rPr>
              <w:t>Dijital Imza</w:t>
            </w:r>
          </w:p>
        </w:tc>
        <w:tc>
          <w:tcPr>
            <w:tcW w:type="dxa" w:w="2409"/>
          </w:tcPr>
          <w:p>
            <w:r>
              <w:rPr>
                <w:sz w:val="18"/>
              </w:rPr>
              <w:t>Microsoft tarafindan onaylanmis surucu sertifikasi</w:t>
            </w:r>
          </w:p>
        </w:tc>
        <w:tc>
          <w:tcPr>
            <w:tcW w:type="dxa" w:w="2409"/>
          </w:tcPr>
          <w:p>
            <w:r>
              <w:rPr>
                <w:sz w:val="18"/>
              </w:rPr>
              <w:t>Verified Publisher</w:t>
            </w:r>
          </w:p>
        </w:tc>
        <w:tc>
          <w:tcPr>
            <w:tcW w:type="dxa" w:w="2409"/>
          </w:tcPr>
          <w:p>
            <w:r>
              <w:rPr>
                <w:sz w:val="18"/>
              </w:rPr>
              <w:t>Imza dogrulama penceresi</w:t>
            </w:r>
          </w:p>
        </w:tc>
      </w:tr>
      <w:tr>
        <w:tc>
          <w:tcPr>
            <w:tcW w:type="dxa" w:w="2409"/>
          </w:tcPr>
          <w:p>
            <w:r>
              <w:rPr>
                <w:sz w:val="18"/>
              </w:rPr>
              <w:t>WHQL Sertifikasi</w:t>
            </w:r>
          </w:p>
        </w:tc>
        <w:tc>
          <w:tcPr>
            <w:tcW w:type="dxa" w:w="2409"/>
          </w:tcPr>
          <w:p>
            <w:r>
              <w:rPr>
                <w:sz w:val="18"/>
              </w:rPr>
              <w:t>Windows Hardware Quality Labs - Microsoft donanim kalite testi</w:t>
            </w:r>
          </w:p>
        </w:tc>
        <w:tc>
          <w:tcPr>
            <w:tcW w:type="dxa" w:w="2409"/>
          </w:tcPr>
          <w:p>
            <w:r>
              <w:rPr>
                <w:sz w:val="18"/>
              </w:rPr>
              <w:t>WHQL Certified surucular</w:t>
            </w:r>
          </w:p>
        </w:tc>
        <w:tc>
          <w:tcPr>
            <w:tcW w:type="dxa" w:w="2409"/>
          </w:tcPr>
          <w:p>
            <w:r>
              <w:rPr>
                <w:sz w:val="18"/>
              </w:rPr>
              <w:t>Sertifika logosu</w:t>
            </w:r>
          </w:p>
        </w:tc>
      </w:tr>
      <w:tr>
        <w:tc>
          <w:tcPr>
            <w:tcW w:type="dxa" w:w="2409"/>
          </w:tcPr>
          <w:p>
            <w:r>
              <w:rPr>
                <w:sz w:val="18"/>
              </w:rPr>
              <w:t>Guvenilir Kaynak</w:t>
            </w:r>
          </w:p>
        </w:tc>
        <w:tc>
          <w:tcPr>
            <w:tcW w:type="dxa" w:w="2409"/>
          </w:tcPr>
          <w:p>
            <w:r>
              <w:rPr>
                <w:sz w:val="18"/>
              </w:rPr>
              <w:t>Surucu indirmek icin uretici sitesi veya Windows Update</w:t>
            </w:r>
          </w:p>
        </w:tc>
        <w:tc>
          <w:tcPr>
            <w:tcW w:type="dxa" w:w="2409"/>
          </w:tcPr>
          <w:p>
            <w:r>
              <w:rPr>
                <w:sz w:val="18"/>
              </w:rPr>
              <w:t>Intel.com, NVIDIA.com, Realtek.com</w:t>
            </w:r>
          </w:p>
        </w:tc>
        <w:tc>
          <w:tcPr>
            <w:tcW w:type="dxa" w:w="2409"/>
          </w:tcPr>
          <w:p>
            <w:r>
              <w:rPr>
                <w:sz w:val="18"/>
              </w:rPr>
              <w:t>Uretici sitesi ekrani</w:t>
            </w:r>
          </w:p>
        </w:tc>
      </w:tr>
    </w:tbl>
    <w:p/>
    <w:p>
      <w:pPr>
        <w:spacing w:before="200"/>
      </w:pPr>
      <w:r>
        <w:rPr>
          <w:b/>
          <w:color w:val="E65C00"/>
          <w:sz w:val="24"/>
        </w:rPr>
        <w:t xml:space="preserve">  Konu Anlatımı</w:t>
      </w:r>
    </w:p>
    <w:p>
      <w:r>
        <w:rPr>
          <w:sz w:val="20"/>
        </w:rPr>
        <w:t>Surucu kurulumunda 5 kritik kontrol noktasi vardir: 1) Mimari uyumu (32/64-bit), 2) OS surum uyumu (Win10/11), 3) Dijital imza kontrolu, 4) Kaynak guvenilirligi, 5) Donanim modeli eslesmesi. Bu kontroller yapilmadan kurulan surucular mavi ekran, donma, ses/goruntu kaybi gibi sorunlara yol acabilir.</w:t>
      </w:r>
    </w:p>
    <w:p>
      <w:r>
        <w:rPr>
          <w:sz w:val="20"/>
        </w:rPr>
        <w:t>Dijital imza, surucunun Microsoft tarafindan test edilip onaylandigini gosteren bir sertifikadir. Imzasiz surucular guvenlik riski tasir ve Windows 64-bit sistemlerde varsayilan olarak engellenr. sigverif.exe komutu ile sistemdeki imzasiz surucular tespit edilebilir.</w:t>
      </w:r>
    </w:p>
    <w:p>
      <w:r>
        <w:rPr>
          <w:sz w:val="20"/>
        </w:rPr>
        <w:t>3. parti surucu guncelleme araclari (DriverBooster, DriverPack vb.) riskli olabilir: gereksiz guncellemeler onerme, reklam yazilimi yukleme, yanlis surucu eslestirme gibi sorunlar yasanabilir. En guvenilir kaynak her zaman donanim ureticisinin resmi web sitesidir.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Mimari Hatasi</w:t>
            </w:r>
          </w:p>
        </w:tc>
        <w:tc>
          <w:tcPr>
            <w:tcW w:type="dxa" w:w="3213"/>
          </w:tcPr>
          <w:p>
            <w:r>
              <w:rPr>
                <w:sz w:val="18"/>
              </w:rPr>
              <w:t>64-bit sisteme 32-bit surucu -&gt; kurulmaz, hata verir</w:t>
            </w:r>
          </w:p>
        </w:tc>
        <w:tc>
          <w:tcPr>
            <w:tcW w:type="dxa" w:w="3213"/>
          </w:tcPr>
          <w:p>
            <w:r>
              <w:rPr>
                <w:sz w:val="18"/>
              </w:rPr>
              <w:t>Kontrol: OS mimarisini dogrula</w:t>
            </w:r>
          </w:p>
        </w:tc>
      </w:tr>
      <w:tr>
        <w:tc>
          <w:tcPr>
            <w:tcW w:type="dxa" w:w="3213"/>
          </w:tcPr>
          <w:p>
            <w:r>
              <w:rPr>
                <w:sz w:val="18"/>
              </w:rPr>
              <w:t>Surum Uyumsuzlugu</w:t>
            </w:r>
          </w:p>
        </w:tc>
        <w:tc>
          <w:tcPr>
            <w:tcW w:type="dxa" w:w="3213"/>
          </w:tcPr>
          <w:p>
            <w:r>
              <w:rPr>
                <w:sz w:val="18"/>
              </w:rPr>
              <w:t>Win7 surucusu Win11'e -&gt; uyumsuzluk, mavi ekran</w:t>
            </w:r>
          </w:p>
        </w:tc>
        <w:tc>
          <w:tcPr>
            <w:tcW w:type="dxa" w:w="3213"/>
          </w:tcPr>
          <w:p>
            <w:r>
              <w:rPr>
                <w:sz w:val="18"/>
              </w:rPr>
              <w:t>Kontrol: OS surumunu dogrula</w:t>
            </w:r>
          </w:p>
        </w:tc>
      </w:tr>
      <w:tr>
        <w:tc>
          <w:tcPr>
            <w:tcW w:type="dxa" w:w="3213"/>
          </w:tcPr>
          <w:p>
            <w:r>
              <w:rPr>
                <w:sz w:val="18"/>
              </w:rPr>
              <w:t>Imzasiz Surucu</w:t>
            </w:r>
          </w:p>
        </w:tc>
        <w:tc>
          <w:tcPr>
            <w:tcW w:type="dxa" w:w="3213"/>
          </w:tcPr>
          <w:p>
            <w:r>
              <w:rPr>
                <w:sz w:val="18"/>
              </w:rPr>
              <w:t>Bilinmeyen kaynaktan surucu -&gt; guvenlik uyarisi</w:t>
            </w:r>
          </w:p>
        </w:tc>
        <w:tc>
          <w:tcPr>
            <w:tcW w:type="dxa" w:w="3213"/>
          </w:tcPr>
          <w:p>
            <w:r>
              <w:rPr>
                <w:sz w:val="18"/>
              </w:rPr>
              <w:t>Kontrol: Dijital imzayi dogrula</w:t>
            </w:r>
          </w:p>
        </w:tc>
      </w:tr>
      <w:tr>
        <w:tc>
          <w:tcPr>
            <w:tcW w:type="dxa" w:w="3213"/>
          </w:tcPr>
          <w:p>
            <w:r>
              <w:rPr>
                <w:sz w:val="18"/>
              </w:rPr>
              <w:t>3. Parti Risk</w:t>
            </w:r>
          </w:p>
        </w:tc>
        <w:tc>
          <w:tcPr>
            <w:tcW w:type="dxa" w:w="3213"/>
          </w:tcPr>
          <w:p>
            <w:r>
              <w:rPr>
                <w:sz w:val="18"/>
              </w:rPr>
              <w:t>Ucretsiz surucu araci -&gt; reklam yazilimi yukledi</w:t>
            </w:r>
          </w:p>
        </w:tc>
        <w:tc>
          <w:tcPr>
            <w:tcW w:type="dxa" w:w="3213"/>
          </w:tcPr>
          <w:p>
            <w:r>
              <w:rPr>
                <w:sz w:val="18"/>
              </w:rPr>
              <w:t>Kontrol: Sadece uretici sitesi kullan</w:t>
            </w:r>
          </w:p>
        </w:tc>
      </w:tr>
    </w:tbl>
    <w:p/>
    <w:p>
      <w:pPr>
        <w:spacing w:before="200"/>
      </w:pPr>
      <w:r>
        <w:rPr>
          <w:b/>
          <w:color w:val="E65C00"/>
          <w:sz w:val="24"/>
        </w:rPr>
        <w:t xml:space="preserve">  Görseller ve Tablolar</w:t>
      </w:r>
    </w:p>
    <w:p>
      <w:pPr>
        <w:pStyle w:val="ListBullet"/>
      </w:pPr>
      <w:r>
        <w:rPr>
          <w:sz w:val="20"/>
        </w:rPr>
        <w:t>Surucu kontrol noktalari akis semasi</w:t>
      </w:r>
    </w:p>
    <w:p>
      <w:pPr>
        <w:pStyle w:val="ListBullet"/>
      </w:pPr>
      <w:r>
        <w:rPr>
          <w:sz w:val="20"/>
        </w:rPr>
        <w:t>Guvenilir vs guvenilmez kaynak karsilastirmasi</w:t>
      </w:r>
    </w:p>
    <w:p>
      <w:pPr>
        <w:spacing w:before="200"/>
      </w:pPr>
      <w:r>
        <w:rPr>
          <w:b/>
          <w:color w:val="E65C00"/>
          <w:sz w:val="24"/>
        </w:rPr>
        <w:t xml:space="preserve">  Analoji ve Benzetmeler</w:t>
      </w:r>
    </w:p>
    <w:p>
      <w:r>
        <w:rPr>
          <w:b/>
          <w:color w:val="E65C00"/>
          <w:sz w:val="20"/>
        </w:rPr>
        <w:t xml:space="preserve">  1. </w:t>
      </w:r>
      <w:r>
        <w:rPr>
          <w:sz w:val="20"/>
        </w:rPr>
        <w:t>Mimari uyumu = Ayakkabi numarasi: 42 numara ayaga 38 numara ayakkabi girmez</w:t>
      </w:r>
    </w:p>
    <w:p>
      <w:r>
        <w:rPr>
          <w:b/>
          <w:color w:val="E65C00"/>
          <w:sz w:val="20"/>
        </w:rPr>
        <w:t xml:space="preserve">  2. </w:t>
      </w:r>
      <w:r>
        <w:rPr>
          <w:sz w:val="20"/>
        </w:rPr>
        <w:t>Dijital imza = Gida sertifikasi: uretim standartlarina uygun</w:t>
      </w:r>
    </w:p>
    <w:p>
      <w:r>
        <w:rPr>
          <w:b/>
          <w:color w:val="E65C00"/>
          <w:sz w:val="20"/>
        </w:rPr>
        <w:t xml:space="preserve">  3. </w:t>
      </w:r>
      <w:r>
        <w:rPr>
          <w:sz w:val="20"/>
        </w:rPr>
        <w:t>3. parti araclari = Sokak saticisindan ilac almak: risk yuksek</w:t>
      </w:r>
    </w:p>
    <w:p>
      <w:pPr>
        <w:spacing w:before="200"/>
      </w:pPr>
      <w:r>
        <w:rPr>
          <w:b/>
          <w:color w:val="E65C00"/>
          <w:sz w:val="24"/>
        </w:rPr>
        <w:t xml:space="preserve">  Öğrenci Soru-Cevap</w:t>
      </w:r>
    </w:p>
    <w:p>
      <w:pPr>
        <w:pStyle w:val="ListBullet"/>
      </w:pPr>
      <w:r>
        <w:rPr>
          <w:sz w:val="20"/>
        </w:rPr>
        <w:t>Imzasiz surucu hic kurulmamali mi? - Genel kural olarak hayir; ancak cok ender ve guvenilir durumlarda uyari kabul edilerek kurulabilir.</w:t>
      </w:r>
    </w:p>
    <w:p>
      <w:pPr>
        <w:pStyle w:val="ListBullet"/>
      </w:pPr>
      <w:r>
        <w:rPr>
          <w:sz w:val="20"/>
        </w:rPr>
        <w:t>sigverif komutu ne yapar? - Sistemdeki imzasiz surculeri listeler.</w:t>
      </w:r>
    </w:p>
    <w:p>
      <w:pPr>
        <w:pStyle w:val="ListBullet"/>
      </w:pPr>
      <w:r>
        <w:rPr>
          <w:sz w:val="20"/>
        </w:rPr>
        <w:t>3. parti arac kullanmam gerekirse? - Sadece bilinen ve guvenilir olanlari, sadece indirme icin kullanin; yuklemeyi kendiniz yapin.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"Surucu Guvenlik Denetimi"</w:t>
      </w:r>
    </w:p>
    <w:p>
      <w:r>
        <w:rPr>
          <w:b/>
          <w:color w:val="1B2A4A"/>
          <w:sz w:val="20"/>
        </w:rPr>
        <w:t xml:space="preserve">Türü: </w:t>
      </w:r>
      <w:r>
        <w:rPr>
          <w:sz w:val="20"/>
        </w:rPr>
        <w:t>Bireysel Uygulama</w:t>
      </w:r>
    </w:p>
    <w:p>
      <w:r>
        <w:rPr>
          <w:b/>
          <w:color w:val="1B2A4A"/>
          <w:sz w:val="20"/>
        </w:rPr>
        <w:t xml:space="preserve">Amacı: </w:t>
      </w:r>
      <w:r>
        <w:rPr>
          <w:sz w:val="20"/>
        </w:rPr>
        <w:t>Sistemdeki surculerin guvenilirligini denetlemek.</w:t>
      </w:r>
    </w:p>
    <w:p>
      <w:pPr>
        <w:spacing w:before="200"/>
      </w:pPr>
      <w:r>
        <w:rPr>
          <w:b/>
          <w:color w:val="6A1B9A"/>
          <w:sz w:val="24"/>
        </w:rPr>
        <w:t xml:space="preserve">  Yönerge Adımları</w:t>
      </w:r>
    </w:p>
    <w:p>
      <w:r>
        <w:rPr>
          <w:b/>
          <w:color w:val="6A1B9A"/>
          <w:sz w:val="20"/>
        </w:rPr>
        <w:t xml:space="preserve">  1. </w:t>
      </w:r>
      <w:r>
        <w:rPr>
          <w:sz w:val="20"/>
        </w:rPr>
        <w:t>sigverif.exe komutunu calistirin (Windows+R &gt; sigverif).</w:t>
      </w:r>
    </w:p>
    <w:p>
      <w:r>
        <w:rPr>
          <w:b/>
          <w:color w:val="6A1B9A"/>
          <w:sz w:val="20"/>
        </w:rPr>
        <w:t xml:space="preserve">  2. </w:t>
      </w:r>
      <w:r>
        <w:rPr>
          <w:sz w:val="20"/>
        </w:rPr>
        <w:t>Imzasiz surculeri not alin.</w:t>
      </w:r>
    </w:p>
    <w:p>
      <w:r>
        <w:rPr>
          <w:b/>
          <w:color w:val="6A1B9A"/>
          <w:sz w:val="20"/>
        </w:rPr>
        <w:t xml:space="preserve">  3. </w:t>
      </w:r>
      <w:r>
        <w:rPr>
          <w:sz w:val="20"/>
        </w:rPr>
        <w:t>Her imzasiz surucunun kaynagini arastirin.</w:t>
      </w:r>
    </w:p>
    <w:p>
      <w:r>
        <w:rPr>
          <w:b/>
          <w:color w:val="6A1B9A"/>
          <w:sz w:val="20"/>
        </w:rPr>
        <w:t xml:space="preserve">  4. </w:t>
      </w:r>
      <w:r>
        <w:rPr>
          <w:sz w:val="20"/>
        </w:rPr>
        <w:t>Risk degerendirmesi yapin.</w:t>
      </w:r>
    </w:p>
    <w:p>
      <w:r>
        <w:rPr>
          <w:b/>
          <w:color w:val="6A1B9A"/>
          <w:sz w:val="20"/>
        </w:rPr>
        <w:t xml:space="preserve">  5. </w:t>
      </w:r>
      <w:r>
        <w:rPr>
          <w:sz w:val="20"/>
        </w:rPr>
        <w:t>Denetim raporunu yazin.</w:t>
      </w:r>
    </w:p>
    <w:p>
      <w:r>
        <w:rPr>
          <w:b/>
          <w:color w:val="1B2A4A"/>
          <w:sz w:val="20"/>
        </w:rPr>
        <w:t xml:space="preserve">Beklenen Ürün: </w:t>
      </w:r>
      <w:r>
        <w:rPr>
          <w:sz w:val="20"/>
        </w:rPr>
        <w:t>Surucu Guvenlik Denetim Raporu</w:t>
      </w:r>
    </w:p>
    <w:p>
      <w:pPr>
        <w:spacing w:before="200"/>
      </w:pPr>
      <w:r>
        <w:rPr>
          <w:b/>
          <w:color w:val="6A1B9A"/>
          <w:sz w:val="24"/>
        </w:rPr>
        <w:t xml:space="preserve">  Transfer Soruları</w:t>
      </w:r>
    </w:p>
    <w:p>
      <w:r>
        <w:rPr>
          <w:b/>
          <w:color w:val="6A1B9A"/>
          <w:sz w:val="20"/>
        </w:rPr>
        <w:t xml:space="preserve">  1. </w:t>
      </w:r>
      <w:r>
        <w:rPr>
          <w:sz w:val="20"/>
        </w:rPr>
        <w:t>Kurumsal ortamda surucu politikalari nasil belirlenir?</w:t>
      </w:r>
    </w:p>
    <w:p>
      <w:r>
        <w:rPr>
          <w:b/>
          <w:color w:val="6A1B9A"/>
          <w:sz w:val="20"/>
        </w:rPr>
        <w:t xml:space="preserve">  2. </w:t>
      </w:r>
      <w:r>
        <w:rPr>
          <w:sz w:val="20"/>
        </w:rPr>
        <w:t>Windows Defender Application Control ile surucu kisitlama?</w:t>
      </w:r>
    </w:p>
    <w:p>
      <w:r>
        <w:rPr>
          <w:b/>
          <w:color w:val="6A1B9A"/>
          <w:sz w:val="20"/>
        </w:rPr>
        <w:t xml:space="preserve">  3. </w:t>
      </w:r>
      <w:r>
        <w:rPr>
          <w:sz w:val="20"/>
        </w:rPr>
        <w:t>Linux'ta surucu imzalama nasil calisir?</w:t>
      </w:r>
    </w:p>
    <w:p>
      <w:r>
        <w:rPr>
          <w:b/>
          <w:color w:val="1B2A4A"/>
          <w:sz w:val="20"/>
        </w:rPr>
        <w:t xml:space="preserve">İlişkili Disiplinler: </w:t>
      </w:r>
      <w:r>
        <w:rPr>
          <w:sz w:val="20"/>
        </w:rPr>
        <w:t>Siber Guvenlik (guvenilirlik analizi), Hukuk (yazilim lisanslama)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sirketin 50 bilgisayarinda farkli kaynaklardan indrilmis surucular var. Bazilari imzasiz. Guvenlik denetimi nasil yapilir?</w:t>
              <w:br/>
              <w:br/>
              <w:t>Cozum: Tum bilgisayarlarda sigverif calistirip imzasiz surculeri tespit etmek; uretici sitesinden imzali surumlerle degistirmek.</w:t>
            </w:r>
          </w:p>
        </w:tc>
      </w:tr>
    </w:tbl>
    <w:p/>
    <w:p>
      <w:r>
        <w:rPr>
          <w:b/>
          <w:color w:val="1B2A4A"/>
          <w:sz w:val="20"/>
        </w:rPr>
        <w:t xml:space="preserve">Yaratıcı Görev: </w:t>
      </w:r>
      <w:r>
        <w:rPr>
          <w:sz w:val="20"/>
        </w:rPr>
        <w:t>Yapay zeka destekli surucu guvenlik sistemi tasarlayin: surucuyu yuklmeden once otomatik 5 kontrol yapar. Hangi kontrolleri yapar?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Mimari uyumunu kontrol edebiliyorum.</w:t>
      </w:r>
    </w:p>
    <w:p>
      <w:r>
        <w:rPr>
          <w:sz w:val="20"/>
        </w:rPr>
        <w:t xml:space="preserve">  ☐  OS surum uyumunu dogrulayabiliyorum.</w:t>
      </w:r>
    </w:p>
    <w:p>
      <w:r>
        <w:rPr>
          <w:sz w:val="20"/>
        </w:rPr>
        <w:t xml:space="preserve">  ☐  Dijital imza kavramini biliyorum.</w:t>
      </w:r>
    </w:p>
    <w:p>
      <w:r>
        <w:rPr>
          <w:sz w:val="20"/>
        </w:rPr>
        <w:t xml:space="preserve">  ☐  sigverif aracini kullanabiliyorum.</w:t>
      </w:r>
    </w:p>
    <w:p>
      <w:r>
        <w:rPr>
          <w:sz w:val="20"/>
        </w:rPr>
        <w:t xml:space="preserve">  ☐  Guvenilir kaynak ayrimi yapabiliyorum.</w:t>
      </w:r>
    </w:p>
    <w:p>
      <w:pPr>
        <w:spacing w:before="200"/>
      </w:pPr>
      <w:r>
        <w:rPr>
          <w:b/>
          <w:color w:val="2E7D32"/>
          <w:sz w:val="24"/>
        </w:rPr>
        <w:t xml:space="preserve">  Öz Değerlendirme Soruları</w:t>
      </w:r>
    </w:p>
    <w:p>
      <w:r>
        <w:rPr>
          <w:b/>
          <w:color w:val="2E7D32"/>
          <w:sz w:val="20"/>
        </w:rPr>
        <w:t xml:space="preserve">  1. </w:t>
      </w:r>
      <w:r>
        <w:rPr>
          <w:sz w:val="20"/>
        </w:rPr>
        <w:t>Surucu indirirken nelere dikkat edecegimi biliyorum mu?</w:t>
      </w:r>
    </w:p>
    <w:p>
      <w:r>
        <w:rPr>
          <w:b/>
          <w:color w:val="2E7D32"/>
          <w:sz w:val="20"/>
        </w:rPr>
        <w:t xml:space="preserve">  2. </w:t>
      </w:r>
      <w:r>
        <w:rPr>
          <w:sz w:val="20"/>
        </w:rPr>
        <w:t>Imzasiz surucu riskini anliyorum mu?</w:t>
      </w:r>
    </w:p>
    <w:p>
      <w:r>
        <w:rPr>
          <w:b/>
          <w:color w:val="2E7D32"/>
          <w:sz w:val="20"/>
        </w:rPr>
        <w:t xml:space="preserve">  3. </w:t>
      </w:r>
      <w:r>
        <w:rPr>
          <w:sz w:val="20"/>
        </w:rPr>
        <w:t>Guvenilir kaynaktan emin olabiliyorum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Surucu kurulumunda ilk kontrol?</w:t>
            </w:r>
          </w:p>
        </w:tc>
        <w:tc>
          <w:tcPr>
            <w:tcW w:type="dxa" w:w="3213"/>
          </w:tcPr>
          <w:p>
            <w:r>
              <w:rPr>
                <w:sz w:val="18"/>
              </w:rPr>
              <w:t>Mimari uyumu (32/64-bit)</w:t>
            </w:r>
          </w:p>
        </w:tc>
      </w:tr>
      <w:tr>
        <w:tc>
          <w:tcPr>
            <w:tcW w:type="dxa" w:w="3213"/>
          </w:tcPr>
          <w:p>
            <w:r>
              <w:rPr>
                <w:sz w:val="18"/>
              </w:rPr>
              <w:t>2</w:t>
            </w:r>
          </w:p>
        </w:tc>
        <w:tc>
          <w:tcPr>
            <w:tcW w:type="dxa" w:w="3213"/>
          </w:tcPr>
          <w:p>
            <w:r>
              <w:rPr>
                <w:sz w:val="18"/>
              </w:rPr>
              <w:t>Dijital imza ne garanti eder?</w:t>
            </w:r>
          </w:p>
        </w:tc>
        <w:tc>
          <w:tcPr>
            <w:tcW w:type="dxa" w:w="3213"/>
          </w:tcPr>
          <w:p>
            <w:r>
              <w:rPr>
                <w:sz w:val="18"/>
              </w:rPr>
              <w:t>Microsoft onayli ve test edilmis</w:t>
            </w:r>
          </w:p>
        </w:tc>
      </w:tr>
      <w:tr>
        <w:tc>
          <w:tcPr>
            <w:tcW w:type="dxa" w:w="3213"/>
          </w:tcPr>
          <w:p>
            <w:r>
              <w:rPr>
                <w:sz w:val="18"/>
              </w:rPr>
              <w:t>3</w:t>
            </w:r>
          </w:p>
        </w:tc>
        <w:tc>
          <w:tcPr>
            <w:tcW w:type="dxa" w:w="3213"/>
          </w:tcPr>
          <w:p>
            <w:r>
              <w:rPr>
                <w:sz w:val="18"/>
              </w:rPr>
              <w:t>sigverif komutu ne yapar?</w:t>
            </w:r>
          </w:p>
        </w:tc>
        <w:tc>
          <w:tcPr>
            <w:tcW w:type="dxa" w:w="3213"/>
          </w:tcPr>
          <w:p>
            <w:r>
              <w:rPr>
                <w:sz w:val="18"/>
              </w:rPr>
              <w:t>Imzasiz surculeri listeler</w:t>
            </w:r>
          </w:p>
        </w:tc>
      </w:tr>
      <w:tr>
        <w:tc>
          <w:tcPr>
            <w:tcW w:type="dxa" w:w="3213"/>
          </w:tcPr>
          <w:p>
            <w:r>
              <w:rPr>
                <w:sz w:val="18"/>
              </w:rPr>
              <w:t>4</w:t>
            </w:r>
          </w:p>
        </w:tc>
        <w:tc>
          <w:tcPr>
            <w:tcW w:type="dxa" w:w="3213"/>
          </w:tcPr>
          <w:p>
            <w:r>
              <w:rPr>
                <w:sz w:val="18"/>
              </w:rPr>
              <w:t>En guvenilir surucu kaynagi?</w:t>
            </w:r>
          </w:p>
        </w:tc>
        <w:tc>
          <w:tcPr>
            <w:tcW w:type="dxa" w:w="3213"/>
          </w:tcPr>
          <w:p>
            <w:r>
              <w:rPr>
                <w:sz w:val="18"/>
              </w:rPr>
              <w:t>Donanim ureticisinin resmi sitesi</w:t>
            </w:r>
          </w:p>
        </w:tc>
      </w:tr>
      <w:tr>
        <w:tc>
          <w:tcPr>
            <w:tcW w:type="dxa" w:w="3213"/>
          </w:tcPr>
          <w:p>
            <w:r>
              <w:rPr>
                <w:sz w:val="18"/>
              </w:rPr>
              <w:t>5</w:t>
            </w:r>
          </w:p>
        </w:tc>
        <w:tc>
          <w:tcPr>
            <w:tcW w:type="dxa" w:w="3213"/>
          </w:tcPr>
          <w:p>
            <w:r>
              <w:rPr>
                <w:sz w:val="18"/>
              </w:rPr>
              <w:t>WHQL ne demektir?</w:t>
            </w:r>
          </w:p>
        </w:tc>
        <w:tc>
          <w:tcPr>
            <w:tcW w:type="dxa" w:w="3213"/>
          </w:tcPr>
          <w:p>
            <w:r>
              <w:rPr>
                <w:sz w:val="18"/>
              </w:rPr>
              <w:t>Windows Hardware Quality Labs sertifikasi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Imzasiz surucu tamamen yasaklanmali mi?</w:t>
      </w:r>
    </w:p>
    <w:p>
      <w:r>
        <w:rPr>
          <w:b/>
          <w:color w:val="2E7D32"/>
          <w:sz w:val="20"/>
        </w:rPr>
        <w:t xml:space="preserve">  2. </w:t>
      </w:r>
      <w:r>
        <w:rPr>
          <w:sz w:val="20"/>
        </w:rPr>
        <w:t>3. parti surucu araclari duzenleneli mi?</w:t>
      </w:r>
    </w:p>
    <w:p>
      <w:r>
        <w:rPr>
          <w:b/>
          <w:color w:val="2E7D32"/>
          <w:sz w:val="20"/>
        </w:rPr>
        <w:t xml:space="preserve">  3. </w:t>
      </w:r>
      <w:r>
        <w:rPr>
          <w:sz w:val="20"/>
        </w:rPr>
        <w:t>Uretici siteleri neden Ingilizce?</w:t>
      </w:r>
    </w:p>
    <w:p>
      <w:r>
        <w:rPr>
          <w:b/>
          <w:color w:val="2E7D32"/>
          <w:sz w:val="20"/>
        </w:rPr>
        <w:t>Eleştirel Düşünme:</w:t>
      </w:r>
    </w:p>
    <w:p>
      <w:r>
        <w:rPr>
          <w:b/>
          <w:color w:val="2E7D32"/>
          <w:sz w:val="20"/>
        </w:rPr>
        <w:t xml:space="preserve">  1. </w:t>
      </w:r>
      <w:r>
        <w:rPr>
          <w:sz w:val="20"/>
        </w:rPr>
        <w:t>Dijital imza sistemi kusursuz mu?</w:t>
      </w:r>
    </w:p>
    <w:p>
      <w:r>
        <w:rPr>
          <w:b/>
          <w:color w:val="2E7D32"/>
          <w:sz w:val="20"/>
        </w:rPr>
        <w:t xml:space="preserve">  2. </w:t>
      </w:r>
      <w:r>
        <w:rPr>
          <w:sz w:val="20"/>
        </w:rPr>
        <w:t>Microsoft'un surucu onay sureci yeterince hizli mi?</w:t>
      </w:r>
    </w:p>
    <w:p>
      <w:r>
        <w:rPr>
          <w:b/>
          <w:color w:val="2E7D32"/>
          <w:sz w:val="20"/>
        </w:rPr>
        <w:t xml:space="preserve">  3. </w:t>
      </w:r>
      <w:r>
        <w:rPr>
          <w:sz w:val="20"/>
        </w:rPr>
        <w:t>Kullanicinin bu kadar kontrol yapmasi gerekmeli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Guvenlik Kontrolu"</w:t>
      </w:r>
    </w:p>
    <w:p>
      <w:r>
        <w:rPr>
          <w:b/>
          <w:color w:val="1B2A4A"/>
          <w:sz w:val="20"/>
        </w:rPr>
        <w:t xml:space="preserve">Hedef: </w:t>
      </w:r>
      <w:r>
        <w:rPr>
          <w:sz w:val="20"/>
        </w:rPr>
        <w:t>Surucu kurulumunda dikkat noktalarini uygulamali olarak kontrol etmek.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Mimari Kontrol</w:t>
            </w:r>
          </w:p>
        </w:tc>
        <w:tc>
          <w:tcPr>
            <w:tcW w:type="dxa" w:w="3213"/>
          </w:tcPr>
          <w:p>
            <w:r>
              <w:rPr>
                <w:sz w:val="18"/>
              </w:rPr>
              <w:t>Sistem Bilgisi'nden OS mimarisini dogrulayin</w:t>
            </w:r>
          </w:p>
        </w:tc>
        <w:tc>
          <w:tcPr>
            <w:tcW w:type="dxa" w:w="3213"/>
          </w:tcPr>
          <w:p>
            <w:r>
              <w:rPr>
                <w:sz w:val="18"/>
              </w:rPr>
              <w:t>32 veya 64-bit belirlenir</w:t>
            </w:r>
          </w:p>
        </w:tc>
      </w:tr>
      <w:tr>
        <w:tc>
          <w:tcPr>
            <w:tcW w:type="dxa" w:w="3213"/>
          </w:tcPr>
          <w:p>
            <w:r>
              <w:rPr>
                <w:sz w:val="18"/>
              </w:rPr>
              <w:t>2. Surum Kontrol</w:t>
            </w:r>
          </w:p>
        </w:tc>
        <w:tc>
          <w:tcPr>
            <w:tcW w:type="dxa" w:w="3213"/>
          </w:tcPr>
          <w:p>
            <w:r>
              <w:rPr>
                <w:sz w:val="18"/>
              </w:rPr>
              <w:t>OS surumunu kontrol edin (Win10/11)</w:t>
            </w:r>
          </w:p>
        </w:tc>
        <w:tc>
          <w:tcPr>
            <w:tcW w:type="dxa" w:w="3213"/>
          </w:tcPr>
          <w:p>
            <w:r>
              <w:rPr>
                <w:sz w:val="18"/>
              </w:rPr>
              <w:t>Uygun surucu belirlenir</w:t>
            </w:r>
          </w:p>
        </w:tc>
      </w:tr>
      <w:tr>
        <w:tc>
          <w:tcPr>
            <w:tcW w:type="dxa" w:w="3213"/>
          </w:tcPr>
          <w:p>
            <w:r>
              <w:rPr>
                <w:sz w:val="18"/>
              </w:rPr>
              <w:t>3. Imza Kontrolu</w:t>
            </w:r>
          </w:p>
        </w:tc>
        <w:tc>
          <w:tcPr>
            <w:tcW w:type="dxa" w:w="3213"/>
          </w:tcPr>
          <w:p>
            <w:r>
              <w:rPr>
                <w:sz w:val="18"/>
              </w:rPr>
              <w:t>sigverif.exe calistirin</w:t>
            </w:r>
          </w:p>
        </w:tc>
        <w:tc>
          <w:tcPr>
            <w:tcW w:type="dxa" w:w="3213"/>
          </w:tcPr>
          <w:p>
            <w:r>
              <w:rPr>
                <w:sz w:val="18"/>
              </w:rPr>
              <w:t>Imzasiz surucular listelenir</w:t>
            </w:r>
          </w:p>
        </w:tc>
      </w:tr>
      <w:tr>
        <w:tc>
          <w:tcPr>
            <w:tcW w:type="dxa" w:w="3213"/>
          </w:tcPr>
          <w:p>
            <w:r>
              <w:rPr>
                <w:sz w:val="18"/>
              </w:rPr>
              <w:t>4. Kaynak Analizi</w:t>
            </w:r>
          </w:p>
        </w:tc>
        <w:tc>
          <w:tcPr>
            <w:tcW w:type="dxa" w:w="3213"/>
          </w:tcPr>
          <w:p>
            <w:r>
              <w:rPr>
                <w:sz w:val="18"/>
              </w:rPr>
              <w:t>Surculerin kaynaklarini kontrol edin</w:t>
            </w:r>
          </w:p>
        </w:tc>
        <w:tc>
          <w:tcPr>
            <w:tcW w:type="dxa" w:w="3213"/>
          </w:tcPr>
          <w:p>
            <w:r>
              <w:rPr>
                <w:sz w:val="18"/>
              </w:rPr>
              <w:t>Guvenilirlik degerlendirilir</w:t>
            </w:r>
          </w:p>
        </w:tc>
      </w:tr>
      <w:tr>
        <w:tc>
          <w:tcPr>
            <w:tcW w:type="dxa" w:w="3213"/>
          </w:tcPr>
          <w:p>
            <w:r>
              <w:rPr>
                <w:sz w:val="18"/>
              </w:rPr>
              <w:t>5. Rapor</w:t>
            </w:r>
          </w:p>
        </w:tc>
        <w:tc>
          <w:tcPr>
            <w:tcW w:type="dxa" w:w="3213"/>
          </w:tcPr>
          <w:p>
            <w:r>
              <w:rPr>
                <w:sz w:val="18"/>
              </w:rPr>
              <w:t>Denetim raporunu yazin</w:t>
            </w:r>
          </w:p>
        </w:tc>
        <w:tc>
          <w:tcPr>
            <w:tcW w:type="dxa" w:w="3213"/>
          </w:tcPr>
          <w:p>
            <w:r>
              <w:rPr>
                <w:sz w:val="18"/>
              </w:rPr>
              <w:t>Dokumantasyon tamamlanir</w:t>
            </w:r>
          </w:p>
        </w:tc>
      </w:tr>
    </w:tbl>
    <w:p/>
    <w:p>
      <w:r>
        <w:rPr>
          <w:b/>
          <w:color w:val="1B2A4A"/>
          <w:sz w:val="20"/>
        </w:rPr>
        <w:t xml:space="preserve">Tamamlanma Kriteri: </w:t>
      </w:r>
      <w:r>
        <w:rPr>
          <w:sz w:val="20"/>
        </w:rPr>
        <w:t>5 kontrol noktasinin tamaminin uygulanmasi ve raporlanmasi.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Guvenlik Denetimi"</w:t>
      </w:r>
    </w:p>
    <w:p>
      <w:r>
        <w:rPr>
          <w:b/>
          <w:color w:val="1B2A4A"/>
          <w:sz w:val="20"/>
        </w:rPr>
        <w:t xml:space="preserve">Eğitmenin Gösterdiği: </w:t>
      </w:r>
      <w:r>
        <w:rPr>
          <w:sz w:val="20"/>
        </w:rPr>
        <w:t>sigverif calistirip sonuclari yorumlar; imzasiz surucuyu gosterir.</w:t>
      </w:r>
    </w:p>
    <w:p>
      <w:r>
        <w:rPr>
          <w:b/>
          <w:color w:val="1B2A4A"/>
          <w:sz w:val="20"/>
        </w:rPr>
        <w:t xml:space="preserve">Öğrencinin Tekrarladığı: </w:t>
      </w:r>
      <w:r>
        <w:rPr>
          <w:sz w:val="20"/>
        </w:rPr>
        <w:t>Kendi bilgisayarinda ayni denetimi uygular.</w:t>
      </w:r>
    </w:p>
    <w:p>
      <w:r>
        <w:rPr>
          <w:b/>
          <w:color w:val="1B2A4A"/>
          <w:sz w:val="20"/>
        </w:rPr>
        <w:t xml:space="preserve">Dikkat Noktaları: </w:t>
      </w:r>
      <w:r>
        <w:rPr>
          <w:sz w:val="20"/>
        </w:rPr>
        <w:t>Imzasiz surcu bulmak hemen risk demek degildir; kaynagini arastirin.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Bilgisayarinizin OS mimarisini ve surumunu bulun</w:t>
            </w:r>
          </w:p>
        </w:tc>
      </w:tr>
      <w:tr>
        <w:tc>
          <w:tcPr>
            <w:tcW w:type="dxa" w:w="3213"/>
          </w:tcPr>
          <w:p>
            <w:r>
              <w:rPr>
                <w:sz w:val="18"/>
              </w:rPr>
              <w:t>2</w:t>
            </w:r>
          </w:p>
        </w:tc>
        <w:tc>
          <w:tcPr>
            <w:tcW w:type="dxa" w:w="3213"/>
          </w:tcPr>
          <w:p>
            <w:r>
              <w:rPr>
                <w:sz w:val="18"/>
              </w:rPr>
              <w:t>Orta</w:t>
            </w:r>
          </w:p>
        </w:tc>
        <w:tc>
          <w:tcPr>
            <w:tcW w:type="dxa" w:w="3213"/>
          </w:tcPr>
          <w:p>
            <w:r>
              <w:rPr>
                <w:sz w:val="18"/>
              </w:rPr>
              <w:t>sigverif ile imzasiz surucu taramasi yapin</w:t>
            </w:r>
          </w:p>
        </w:tc>
      </w:tr>
      <w:tr>
        <w:tc>
          <w:tcPr>
            <w:tcW w:type="dxa" w:w="3213"/>
          </w:tcPr>
          <w:p>
            <w:r>
              <w:rPr>
                <w:sz w:val="18"/>
              </w:rPr>
              <w:t>3</w:t>
            </w:r>
          </w:p>
        </w:tc>
        <w:tc>
          <w:tcPr>
            <w:tcW w:type="dxa" w:w="3213"/>
          </w:tcPr>
          <w:p>
            <w:r>
              <w:rPr>
                <w:sz w:val="18"/>
              </w:rPr>
              <w:t>Ileri</w:t>
            </w:r>
          </w:p>
        </w:tc>
        <w:tc>
          <w:tcPr>
            <w:tcW w:type="dxa" w:w="3213"/>
          </w:tcPr>
          <w:p>
            <w:r>
              <w:rPr>
                <w:sz w:val="18"/>
              </w:rPr>
              <w:t>Bulunan imzasiz surculerin kaynaklarini arastirip rapor yazin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"Guvenlik Ihlali"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sirket bilgisayarinda 3. parti surucu araci uzerinden kotu amacli surucu yuklenmis ve veri sizintisi yasamis. Bu nasil onlenebilirdi?</w:t>
            </w:r>
          </w:p>
        </w:tc>
      </w:tr>
    </w:tbl>
    <w:p/>
    <w:p>
      <w:r>
        <w:rPr>
          <w:b/>
          <w:color w:val="1B2A4A"/>
          <w:sz w:val="20"/>
        </w:rPr>
        <w:t xml:space="preserve">Beklenen Çıktı: </w:t>
      </w:r>
      <w:r>
        <w:rPr>
          <w:sz w:val="20"/>
        </w:rPr>
        <w:t>Kurumsal surucu guvenlik politikasi hazirlama.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kurulumunda dikkat edilmesi gereken 5 kritik noktayi ogrendik: mimari, surum, dijital imza, kaynak guvenilirligi ve model eslesmesi.</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Mimari Uyumu</w:t>
            </w:r>
          </w:p>
        </w:tc>
        <w:tc>
          <w:tcPr>
            <w:tcW w:type="dxa" w:w="4819"/>
            <w:shd w:fill="F5F5F5"/>
          </w:tcPr>
          <w:p>
            <w:r>
              <w:rPr>
                <w:b/>
                <w:color w:val="1B2A4A"/>
                <w:sz w:val="20"/>
              </w:rPr>
              <w:t xml:space="preserve">  OS Surum Uyumu</w:t>
            </w:r>
          </w:p>
        </w:tc>
      </w:tr>
      <w:tr>
        <w:tc>
          <w:tcPr>
            <w:tcW w:type="dxa" w:w="4819"/>
            <w:shd w:fill="F5F5F5"/>
          </w:tcPr>
          <w:p>
            <w:r>
              <w:rPr>
                <w:b/>
                <w:color w:val="1B2A4A"/>
                <w:sz w:val="20"/>
              </w:rPr>
              <w:t xml:space="preserve">  Dijital Imza</w:t>
            </w:r>
          </w:p>
        </w:tc>
        <w:tc>
          <w:tcPr>
            <w:tcW w:type="dxa" w:w="4819"/>
            <w:shd w:fill="F5F5F5"/>
          </w:tcPr>
          <w:p>
            <w:r>
              <w:rPr>
                <w:b/>
                <w:color w:val="1B2A4A"/>
                <w:sz w:val="20"/>
              </w:rPr>
              <w:t xml:space="preserve">  WHQL</w:t>
            </w:r>
          </w:p>
        </w:tc>
      </w:tr>
      <w:tr>
        <w:tc>
          <w:tcPr>
            <w:tcW w:type="dxa" w:w="4819"/>
            <w:shd w:fill="F5F5F5"/>
          </w:tcPr>
          <w:p>
            <w:r>
              <w:rPr>
                <w:b/>
                <w:color w:val="1B2A4A"/>
                <w:sz w:val="20"/>
              </w:rPr>
              <w:t xml:space="preserve">  sigverif</w:t>
            </w:r>
          </w:p>
        </w:tc>
        <w:tc>
          <w:tcPr>
            <w:tcW w:type="dxa" w:w="4819"/>
            <w:shd w:fill="F5F5F5"/>
          </w:tcPr>
          <w:p>
            <w:r>
              <w:rPr>
                <w:b/>
                <w:color w:val="1B2A4A"/>
                <w:sz w:val="20"/>
              </w:rPr>
              <w:t xml:space="preserve">  Guvenilir Kaynak</w:t>
            </w:r>
          </w:p>
        </w:tc>
      </w:tr>
      <w:tr>
        <w:tc>
          <w:tcPr>
            <w:tcW w:type="dxa" w:w="4819"/>
            <w:shd w:fill="F5F5F5"/>
          </w:tcPr>
          <w:p>
            <w:r>
              <w:rPr>
                <w:b/>
                <w:color w:val="1B2A4A"/>
                <w:sz w:val="20"/>
              </w:rPr>
              <w:t xml:space="preserve">  3. Parti Risk</w:t>
            </w:r>
          </w:p>
        </w:tc>
        <w:tc>
          <w:tcPr>
            <w:tcW w:type="dxa" w:w="4819"/>
            <w:shd w:fill="F5F5F5"/>
          </w:tcPr>
          <w:p>
            <w:r>
              <w:rPr>
                <w:b/>
                <w:color w:val="1B2A4A"/>
                <w:sz w:val="20"/>
              </w:rPr>
              <w:t xml:space="preserve">  Imzasiz Surucu</w:t>
            </w:r>
          </w:p>
        </w:tc>
      </w:tr>
    </w:tbl>
    <w:p/>
    <w:p>
      <w:pPr>
        <w:spacing w:before="200"/>
      </w:pPr>
      <w:r>
        <w:rPr>
          <w:b/>
          <w:color w:val="757575"/>
          <w:sz w:val="24"/>
        </w:rPr>
        <w:t xml:space="preserve">  Bir Sonraki Dersle Köprü</w:t>
      </w:r>
    </w:p>
    <w:p>
      <w:r>
        <w:rPr>
          <w:sz w:val="20"/>
        </w:rPr>
        <w:t>Dikkat noktalarini ogrendik; simdi Aygit Yoneticisi'ni ileri duzeyde kullanmayi pekistirecegiz.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 sigverif komutunu calistirin ve sonuclari not alin. Imzasiz surucu var mi?</w:t>
              <w:br/>
              <w:t>Teslim: Sonraki ders.</w:t>
              <w:br/>
              <w:t>Kriter: sigverif sonuclarinin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Senaryo kartlarini hazirla.</w:t>
      </w:r>
    </w:p>
    <w:p>
      <w:pPr>
        <w:pStyle w:val="ListBullet"/>
      </w:pPr>
      <w:r>
        <w:rPr>
          <w:sz w:val="20"/>
        </w:rPr>
        <w:t>sigverif kullanim kilavuzunu bastir.</w:t>
      </w:r>
    </w:p>
    <w:p>
      <w:pPr>
        <w:pStyle w:val="ListBullet"/>
      </w:pPr>
      <w:r>
        <w:rPr>
          <w:sz w:val="20"/>
        </w:rPr>
        <w:t>Guvenilir kaynak listesini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sigverif sonuclari karisik</w:t>
            </w:r>
          </w:p>
        </w:tc>
        <w:tc>
          <w:tcPr>
            <w:tcW w:type="dxa" w:w="4819"/>
          </w:tcPr>
          <w:p>
            <w:r>
              <w:rPr>
                <w:sz w:val="18"/>
              </w:rPr>
              <w:t>Sadece imzasiz surculere odaklan</w:t>
            </w:r>
          </w:p>
        </w:tc>
      </w:tr>
      <w:tr>
        <w:tc>
          <w:tcPr>
            <w:tcW w:type="dxa" w:w="4819"/>
          </w:tcPr>
          <w:p>
            <w:r>
              <w:rPr>
                <w:sz w:val="18"/>
              </w:rPr>
              <w:t>Dijital imza kavrami soyut</w:t>
            </w:r>
          </w:p>
        </w:tc>
        <w:tc>
          <w:tcPr>
            <w:tcW w:type="dxa" w:w="4819"/>
          </w:tcPr>
          <w:p>
            <w:r>
              <w:rPr>
                <w:sz w:val="18"/>
              </w:rPr>
              <w:t>Gida sertifikasi analojisini kullan</w:t>
            </w:r>
          </w:p>
        </w:tc>
      </w:tr>
      <w:tr>
        <w:tc>
          <w:tcPr>
            <w:tcW w:type="dxa" w:w="4819"/>
          </w:tcPr>
          <w:p>
            <w:r>
              <w:rPr>
                <w:sz w:val="18"/>
              </w:rPr>
              <w:t>Guvenilir kaynak ayrimi zor</w:t>
            </w:r>
          </w:p>
        </w:tc>
        <w:tc>
          <w:tcPr>
            <w:tcW w:type="dxa" w:w="4819"/>
          </w:tcPr>
          <w:p>
            <w:r>
              <w:rPr>
                <w:sz w:val="18"/>
              </w:rPr>
              <w:t>URL ve site guvenilirlik ipuclari ver</w:t>
            </w:r>
          </w:p>
        </w:tc>
      </w:tr>
    </w:tbl>
    <w:p/>
    <w:p>
      <w:r>
        <w:rPr>
          <w:b/>
          <w:color w:val="1B2A4A"/>
          <w:sz w:val="20"/>
        </w:rPr>
        <w:t xml:space="preserve">Zaman Yönetimi: </w:t>
      </w:r>
      <w:r>
        <w:rPr>
          <w:sz w:val="20"/>
        </w:rPr>
        <w:t>Teori %40, Uygulama %60.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sigverif calismazsa ekran goruntuleri ile goster.</w:t>
            </w:r>
          </w:p>
        </w:tc>
      </w:tr>
    </w:tbl>
    <w:p/>
    <w:p>
      <w:r>
        <w:br w:type="page"/>
      </w:r>
    </w:p>
    <w:p>
      <w:pPr>
        <w:jc w:val="center"/>
      </w:pPr>
      <w:r>
        <w:rPr>
          <w:b/>
          <w:color w:val="1B2A4A"/>
          <w:sz w:val="36"/>
        </w:rPr>
        <w:t>━━━  34. SAAT  ━━━</w:t>
      </w:r>
    </w:p>
    <w:p>
      <w:pPr>
        <w:jc w:val="center"/>
      </w:pPr>
      <w:r>
        <w:rPr>
          <w:color w:val="2C6FAD"/>
          <w:sz w:val="32"/>
        </w:rPr>
        <w:t>Aygit Yoneticisini Calistirma ve Kullanma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Aygit Yoneticisi'ni ileri duzeyde kullanarak donanim yonetimi becerilerini pekistirir.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1.D.3.4</w:t>
            </w:r>
          </w:p>
        </w:tc>
        <w:tc>
          <w:tcPr>
            <w:tcW w:type="dxa" w:w="3213"/>
          </w:tcPr>
          <w:p>
            <w:r>
              <w:rPr>
                <w:sz w:val="18"/>
              </w:rPr>
              <w:t>Aygit Yoneticisi'ndeki tum islevleri (guncelle, geri al, kaldir, devre disi birak) kullanir.</w:t>
            </w:r>
          </w:p>
        </w:tc>
        <w:tc>
          <w:tcPr>
            <w:tcW w:type="dxa" w:w="3213"/>
          </w:tcPr>
          <w:p>
            <w:r>
              <w:rPr>
                <w:sz w:val="18"/>
              </w:rPr>
              <w:t>Uygulama</w:t>
            </w:r>
          </w:p>
        </w:tc>
      </w:tr>
      <w:tr>
        <w:tc>
          <w:tcPr>
            <w:tcW w:type="dxa" w:w="3213"/>
          </w:tcPr>
          <w:p>
            <w:r>
              <w:rPr>
                <w:sz w:val="18"/>
              </w:rPr>
              <w:t>1.D.3.5</w:t>
            </w:r>
          </w:p>
        </w:tc>
        <w:tc>
          <w:tcPr>
            <w:tcW w:type="dxa" w:w="3213"/>
          </w:tcPr>
          <w:p>
            <w:r>
              <w:rPr>
                <w:sz w:val="18"/>
              </w:rPr>
              <w:t>Donanim degisikliklerini tarama ve aygit ozelliklerini inceleme islemlerini yapar.</w:t>
            </w:r>
          </w:p>
        </w:tc>
        <w:tc>
          <w:tcPr>
            <w:tcW w:type="dxa" w:w="3213"/>
          </w:tcPr>
          <w:p>
            <w:r>
              <w:rPr>
                <w:sz w:val="18"/>
              </w:rPr>
              <w:t>Uygulama</w:t>
            </w:r>
          </w:p>
        </w:tc>
      </w:tr>
      <w:tr>
        <w:tc>
          <w:tcPr>
            <w:tcW w:type="dxa" w:w="3213"/>
          </w:tcPr>
          <w:p>
            <w:r>
              <w:rPr>
                <w:sz w:val="18"/>
              </w:rPr>
              <w:t>1.D.3.6</w:t>
            </w:r>
          </w:p>
        </w:tc>
        <w:tc>
          <w:tcPr>
            <w:tcW w:type="dxa" w:w="3213"/>
          </w:tcPr>
          <w:p>
            <w:r>
              <w:rPr>
                <w:sz w:val="18"/>
              </w:rPr>
              <w:t>Aygit Yoneticisi'ni sorun giderme araci olarak etkin kullanir.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Aygit Yoneticisi'ne erisim yollarini ve temel simgeleri bilmek.</w:t>
      </w:r>
    </w:p>
    <w:p>
      <w:pPr>
        <w:spacing w:before="200"/>
      </w:pPr>
      <w:r>
        <w:rPr>
          <w:b/>
          <w:color w:val="757575"/>
          <w:sz w:val="24"/>
        </w:rPr>
        <w:t xml:space="preserve">  Öğrencinin Bilmesi Gerekenler</w:t>
      </w:r>
    </w:p>
    <w:p>
      <w:pPr>
        <w:pStyle w:val="ListBullet"/>
      </w:pPr>
      <w:r>
        <w:rPr>
          <w:sz w:val="20"/>
        </w:rPr>
        <w:t>Aygit Yoneticisi'nden surucu guncelleme, geri alma ve kaldirma yapilabildgini.</w:t>
      </w:r>
    </w:p>
    <w:p>
      <w:pPr>
        <w:pStyle w:val="ListBullet"/>
      </w:pPr>
      <w:r>
        <w:rPr>
          <w:sz w:val="20"/>
        </w:rPr>
        <w:t>Cihaz devre disi birakma isleminin donanima zarar vermedgini.</w:t>
      </w:r>
    </w:p>
    <w:p>
      <w:pPr>
        <w:pStyle w:val="ListBullet"/>
      </w:pPr>
      <w:r>
        <w:rPr>
          <w:sz w:val="20"/>
        </w:rPr>
        <w:t>Donanim degisikliklerini tarama seceneginianlamini.</w:t>
      </w:r>
    </w:p>
    <w:p>
      <w:pPr>
        <w:spacing w:before="200"/>
      </w:pPr>
      <w:r>
        <w:rPr>
          <w:b/>
          <w:color w:val="757575"/>
          <w:sz w:val="24"/>
        </w:rPr>
        <w:t xml:space="preserve">  Olası Kavram Yanılgıları</w:t>
      </w:r>
    </w:p>
    <w:p>
      <w:pPr>
        <w:pStyle w:val="ListBullet"/>
      </w:pPr>
      <w:r>
        <w:rPr>
          <w:sz w:val="20"/>
        </w:rPr>
        <w:t>Aygit Yoneticisi'nden yapilan islemlerin geri alinamaz oldugu sanilmasi.</w:t>
      </w:r>
    </w:p>
    <w:p>
      <w:pPr>
        <w:pStyle w:val="ListBullet"/>
      </w:pPr>
      <w:r>
        <w:rPr>
          <w:sz w:val="20"/>
        </w:rPr>
        <w:t>Devre disi birakmanin donanima fiziksel zarar verdigi dusuncesi.</w:t>
      </w:r>
    </w:p>
    <w:p>
      <w:pPr>
        <w:pStyle w:val="ListBullet"/>
      </w:pPr>
      <w:r>
        <w:rPr>
          <w:sz w:val="20"/>
        </w:rPr>
        <w:t>Aygit kaldirmanin donanimi tamamen sildigi yanilgisi.</w:t>
      </w:r>
    </w:p>
    <w:p>
      <w:pPr>
        <w:spacing w:before="200"/>
      </w:pPr>
      <w:r>
        <w:rPr>
          <w:b/>
          <w:color w:val="757575"/>
          <w:sz w:val="24"/>
        </w:rPr>
        <w:t xml:space="preserve">  Hazırlık Materyalleri</w:t>
      </w:r>
    </w:p>
    <w:p>
      <w:pPr>
        <w:pStyle w:val="ListBullet"/>
      </w:pPr>
      <w:r>
        <w:rPr>
          <w:sz w:val="20"/>
        </w:rPr>
        <w:t>Aygit Yoneticisi islevleri tablosu</w:t>
      </w:r>
    </w:p>
    <w:p>
      <w:pPr>
        <w:pStyle w:val="ListBullet"/>
      </w:pPr>
      <w:r>
        <w:rPr>
          <w:sz w:val="20"/>
        </w:rPr>
        <w:t>Sag tik menu secenekleri posteri</w:t>
      </w:r>
    </w:p>
    <w:p>
      <w:pPr>
        <w:pStyle w:val="ListBullet"/>
      </w:pPr>
      <w:r>
        <w:rPr>
          <w:sz w:val="20"/>
        </w:rPr>
        <w:t>Adim adim kilavuz</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telefonun ayarlar menusunden Wi-Fi yi kapatabilir, Bluetooth u acabilir, bir uygulamayi kaldirabilirsiniz. Aygit Yoneticisi de bilgisayarinizin donanim ayarlar menusudur - ama cok daha guclu."</w:t>
      </w:r>
    </w:p>
    <w:p>
      <w:r>
        <w:rPr>
          <w:b/>
          <w:color w:val="1B2A4A"/>
          <w:sz w:val="20"/>
        </w:rPr>
        <w:t xml:space="preserve">Günlük Hayat Bağlantısı: </w:t>
      </w:r>
      <w:r>
        <w:rPr>
          <w:sz w:val="20"/>
        </w:rPr>
        <w:t>Telefondaki uygulama yoneticisi gibi: uygulamalari gorebilir, durdurabilir, guncelleyebilir ve silebilirsiniz.</w:t>
      </w:r>
    </w:p>
    <w:p>
      <w:pPr>
        <w:spacing w:before="200"/>
      </w:pPr>
      <w:r>
        <w:rPr>
          <w:b/>
          <w:color w:val="2C6FAD"/>
          <w:sz w:val="24"/>
        </w:rPr>
        <w:t xml:space="preserve">  Ön Bilgi Yoklama Soruları</w:t>
      </w:r>
    </w:p>
    <w:p>
      <w:r>
        <w:rPr>
          <w:b/>
          <w:color w:val="2C6FAD"/>
          <w:sz w:val="20"/>
        </w:rPr>
        <w:t xml:space="preserve">  1. </w:t>
      </w:r>
      <w:r>
        <w:rPr>
          <w:sz w:val="20"/>
        </w:rPr>
        <w:t>Aygit Yoneticisi'nde sag tikinca hangi secenekler gelir?</w:t>
      </w:r>
    </w:p>
    <w:p>
      <w:r>
        <w:rPr>
          <w:b/>
          <w:color w:val="2C6FAD"/>
          <w:sz w:val="20"/>
        </w:rPr>
        <w:t xml:space="preserve">  2. </w:t>
      </w:r>
      <w:r>
        <w:rPr>
          <w:sz w:val="20"/>
        </w:rPr>
        <w:t>Devre disi birakma ne yapar?</w:t>
      </w:r>
    </w:p>
    <w:p>
      <w:r>
        <w:rPr>
          <w:b/>
          <w:color w:val="2C6FAD"/>
          <w:sz w:val="20"/>
        </w:rPr>
        <w:t xml:space="preserve">  3. </w:t>
      </w:r>
      <w:r>
        <w:rPr>
          <w:sz w:val="20"/>
        </w:rPr>
        <w:t>Donanim degisikliklerini tara ne demektir?</w:t>
      </w:r>
    </w:p>
    <w:p>
      <w:pPr>
        <w:spacing w:before="200"/>
      </w:pPr>
      <w:r>
        <w:rPr>
          <w:b/>
          <w:color w:val="2C6FAD"/>
          <w:sz w:val="24"/>
        </w:rPr>
        <w:t xml:space="preserve">  Motivasyon Etkinliği: "Guc Kumandasi"</w:t>
      </w:r>
    </w:p>
    <w:p>
      <w:r>
        <w:rPr>
          <w:b/>
          <w:color w:val="1B2A4A"/>
          <w:sz w:val="20"/>
        </w:rPr>
        <w:t xml:space="preserve">Açıklama: </w:t>
      </w:r>
      <w:r>
        <w:rPr>
          <w:sz w:val="20"/>
        </w:rPr>
        <w:t>Aygit Yoneticisi'nin guclu islevlerinin kesfedilmesi.</w:t>
      </w:r>
    </w:p>
    <w:p>
      <w:r>
        <w:rPr>
          <w:b/>
          <w:color w:val="1B2A4A"/>
          <w:sz w:val="20"/>
        </w:rPr>
        <w:t xml:space="preserve">Yönerge: </w:t>
      </w:r>
      <w:r>
        <w:rPr>
          <w:sz w:val="20"/>
        </w:rPr>
        <w:t>Egitmen, bir aygita sag tiklar ve acilan menudeki tum secenekleri gosterir: Surucuyu Guncelle, Aygiti Devre Disi Birak, Aygiti Kaldir, Ozellikler, Donanim Degisikliklerini Tara. Her birinin ne yaptigini ogrenciler tahmin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Bilgisayarinizin Bluetooth'u surekli sorun cikariyor. Gecici olarak kapatmak istiyorsunuz ama Ayarlar'dan kapatamiyorsunuz.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"Aygit Komutanlari"</w:t>
      </w:r>
    </w:p>
    <w:p>
      <w:r>
        <w:rPr>
          <w:b/>
          <w:color w:val="1B2A4A"/>
          <w:sz w:val="20"/>
        </w:rPr>
        <w:t xml:space="preserve">Türü: </w:t>
      </w:r>
      <w:r>
        <w:rPr>
          <w:sz w:val="20"/>
        </w:rPr>
        <w:t>Uygulamali Grup Calismasi</w:t>
      </w:r>
    </w:p>
    <w:p>
      <w:r>
        <w:rPr>
          <w:b/>
          <w:color w:val="1B2A4A"/>
          <w:sz w:val="20"/>
        </w:rPr>
        <w:t xml:space="preserve">Amacı: </w:t>
      </w:r>
      <w:r>
        <w:rPr>
          <w:sz w:val="20"/>
        </w:rPr>
        <w:t>Aygit Yoneticisi'ndeki tum islevleri deneyimlemek.</w:t>
      </w:r>
    </w:p>
    <w:p>
      <w:r>
        <w:rPr>
          <w:b/>
          <w:color w:val="1B2A4A"/>
          <w:sz w:val="20"/>
        </w:rPr>
        <w:t xml:space="preserve">Malzemeler: </w:t>
      </w:r>
      <w:r>
        <w:rPr>
          <w:sz w:val="20"/>
        </w:rPr>
        <w:t>Bilgisayar, Aygit Yoneticisi, islem kayit formu</w:t>
      </w:r>
    </w:p>
    <w:p>
      <w:pPr>
        <w:spacing w:before="200"/>
      </w:pPr>
      <w:r>
        <w:rPr>
          <w:b/>
          <w:color w:val="007A7A"/>
          <w:sz w:val="24"/>
        </w:rPr>
        <w:t xml:space="preserve">  Yönerge Adımları</w:t>
      </w:r>
    </w:p>
    <w:p>
      <w:r>
        <w:rPr>
          <w:b/>
          <w:color w:val="007A7A"/>
          <w:sz w:val="20"/>
        </w:rPr>
        <w:t xml:space="preserve">  1. </w:t>
      </w:r>
      <w:r>
        <w:rPr>
          <w:sz w:val="20"/>
        </w:rPr>
        <w:t>Aygit Yoneticisi'ni acin.</w:t>
      </w:r>
    </w:p>
    <w:p>
      <w:r>
        <w:rPr>
          <w:b/>
          <w:color w:val="007A7A"/>
          <w:sz w:val="20"/>
        </w:rPr>
        <w:t xml:space="preserve">  2. </w:t>
      </w:r>
      <w:r>
        <w:rPr>
          <w:sz w:val="20"/>
        </w:rPr>
        <w:t>Bir aygita sag tiklayin ve tum secenekleri inceleyin.</w:t>
      </w:r>
    </w:p>
    <w:p>
      <w:r>
        <w:rPr>
          <w:b/>
          <w:color w:val="007A7A"/>
          <w:sz w:val="20"/>
        </w:rPr>
        <w:t xml:space="preserve">  3. </w:t>
      </w:r>
      <w:r>
        <w:rPr>
          <w:sz w:val="20"/>
        </w:rPr>
        <w:t>Bir aygiti devre disi birakin - sistem tepkisini gozlemleyin.</w:t>
      </w:r>
    </w:p>
    <w:p>
      <w:r>
        <w:rPr>
          <w:b/>
          <w:color w:val="007A7A"/>
          <w:sz w:val="20"/>
        </w:rPr>
        <w:t xml:space="preserve">  4. </w:t>
      </w:r>
      <w:r>
        <w:rPr>
          <w:sz w:val="20"/>
        </w:rPr>
        <w:t>Ayni aygiti tekrar etkinlestirin.</w:t>
      </w:r>
    </w:p>
    <w:p>
      <w:r>
        <w:rPr>
          <w:b/>
          <w:color w:val="007A7A"/>
          <w:sz w:val="20"/>
        </w:rPr>
        <w:t xml:space="preserve">  5. </w:t>
      </w:r>
      <w:r>
        <w:rPr>
          <w:sz w:val="20"/>
        </w:rPr>
        <w:t>Donanim degisikliklerini tara secenegini kullanin.</w:t>
      </w:r>
    </w:p>
    <w:p>
      <w:r>
        <w:rPr>
          <w:b/>
          <w:color w:val="007A7A"/>
          <w:sz w:val="20"/>
        </w:rPr>
        <w:t xml:space="preserve">  6. </w:t>
      </w:r>
      <w:r>
        <w:rPr>
          <w:sz w:val="20"/>
        </w:rPr>
        <w:t>Her islemi kayit formuna yazin.</w:t>
      </w:r>
    </w:p>
    <w:p>
      <w:r>
        <w:rPr>
          <w:b/>
          <w:color w:val="1B2A4A"/>
          <w:sz w:val="20"/>
        </w:rPr>
        <w:t xml:space="preserve">Öğrenci Rolü: </w:t>
      </w:r>
      <w:r>
        <w:rPr>
          <w:sz w:val="20"/>
        </w:rPr>
        <w:t>Komutan (islem yapan), Gozlemci (tepkileri not alan), Kayitci (raporlayan)</w:t>
      </w:r>
    </w:p>
    <w:p>
      <w:r>
        <w:rPr>
          <w:b/>
          <w:color w:val="1B2A4A"/>
          <w:sz w:val="20"/>
        </w:rPr>
        <w:t xml:space="preserve">Öğretmen Rolü: </w:t>
      </w:r>
      <w:r>
        <w:rPr>
          <w:sz w:val="20"/>
        </w:rPr>
        <w:t>Kritik aygitlarda (ag, ekran) devre disi birakma konusunda uyarir</w:t>
      </w:r>
    </w:p>
    <w:p>
      <w:r>
        <w:rPr>
          <w:b/>
          <w:color w:val="1B2A4A"/>
          <w:sz w:val="20"/>
        </w:rPr>
        <w:t xml:space="preserve">Beklenen Ürün: </w:t>
      </w:r>
      <w:r>
        <w:rPr>
          <w:sz w:val="20"/>
        </w:rPr>
        <w:t>Aygit Yoneticisi Islevleri Deneyim Raporu</w:t>
      </w:r>
    </w:p>
    <w:p>
      <w:pPr>
        <w:spacing w:before="200"/>
      </w:pPr>
      <w:r>
        <w:rPr>
          <w:b/>
          <w:color w:val="007A7A"/>
          <w:sz w:val="24"/>
        </w:rPr>
        <w:t xml:space="preserve">  Araştırma Soruları</w:t>
      </w:r>
    </w:p>
    <w:p>
      <w:r>
        <w:rPr>
          <w:b/>
          <w:color w:val="007A7A"/>
          <w:sz w:val="20"/>
        </w:rPr>
        <w:t xml:space="preserve">  1. </w:t>
      </w:r>
      <w:r>
        <w:rPr>
          <w:sz w:val="20"/>
        </w:rPr>
        <w:t>PowerShell ile aygit yonetimi nasil yapilir?</w:t>
      </w:r>
    </w:p>
    <w:p>
      <w:r>
        <w:rPr>
          <w:b/>
          <w:color w:val="007A7A"/>
          <w:sz w:val="20"/>
        </w:rPr>
        <w:t xml:space="preserve">  2. </w:t>
      </w:r>
      <w:r>
        <w:rPr>
          <w:sz w:val="20"/>
        </w:rPr>
        <w:t>Uzaktan Aygit Yoneticisi erisimi mumkun mu?</w:t>
      </w:r>
    </w:p>
    <w:p>
      <w:r>
        <w:rPr>
          <w:b/>
          <w:color w:val="007A7A"/>
          <w:sz w:val="20"/>
        </w:rPr>
        <w:t xml:space="preserve">  3. </w:t>
      </w:r>
      <w:r>
        <w:rPr>
          <w:sz w:val="20"/>
        </w:rPr>
        <w:t>Group Policy ile aygit kisitlama nasil yapilir?</w:t>
      </w:r>
    </w:p>
    <w:p>
      <w:r>
        <w:rPr>
          <w:b/>
          <w:color w:val="1B2A4A"/>
          <w:sz w:val="20"/>
        </w:rPr>
        <w:t xml:space="preserve">Grupla Çalışma Kuralları: </w:t>
      </w:r>
      <w:r>
        <w:rPr>
          <w:sz w:val="20"/>
        </w:rPr>
        <w:t>Kritik aygitlari (ag, ekran) devre disi birakmadan once egitmene dansin.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Surucuyu Guncelle</w:t>
            </w:r>
          </w:p>
        </w:tc>
        <w:tc>
          <w:tcPr>
            <w:tcW w:type="dxa" w:w="2409"/>
          </w:tcPr>
          <w:p>
            <w:r>
              <w:rPr>
                <w:sz w:val="18"/>
              </w:rPr>
              <w:t>Mevcut surucuyu daha yeni surumle degistirme</w:t>
            </w:r>
          </w:p>
        </w:tc>
        <w:tc>
          <w:tcPr>
            <w:tcW w:type="dxa" w:w="2409"/>
          </w:tcPr>
          <w:p>
            <w:r>
              <w:rPr>
                <w:sz w:val="18"/>
              </w:rPr>
              <w:t>Sag tik &gt; Surucuyu Guncelle</w:t>
            </w:r>
          </w:p>
        </w:tc>
        <w:tc>
          <w:tcPr>
            <w:tcW w:type="dxa" w:w="2409"/>
          </w:tcPr>
          <w:p>
            <w:r>
              <w:rPr>
                <w:sz w:val="18"/>
              </w:rPr>
              <w:t>Guncelleme secenekleri penceresi</w:t>
            </w:r>
          </w:p>
        </w:tc>
      </w:tr>
      <w:tr>
        <w:tc>
          <w:tcPr>
            <w:tcW w:type="dxa" w:w="2409"/>
          </w:tcPr>
          <w:p>
            <w:r>
              <w:rPr>
                <w:sz w:val="18"/>
              </w:rPr>
              <w:t>Aygiti Devre Disi Birak</w:t>
            </w:r>
          </w:p>
        </w:tc>
        <w:tc>
          <w:tcPr>
            <w:tcW w:type="dxa" w:w="2409"/>
          </w:tcPr>
          <w:p>
            <w:r>
              <w:rPr>
                <w:sz w:val="18"/>
              </w:rPr>
              <w:t>Donanmi yazilimsal olarak susturma (fiziksel zarar yok)</w:t>
            </w:r>
          </w:p>
        </w:tc>
        <w:tc>
          <w:tcPr>
            <w:tcW w:type="dxa" w:w="2409"/>
          </w:tcPr>
          <w:p>
            <w:r>
              <w:rPr>
                <w:sz w:val="18"/>
              </w:rPr>
              <w:t>Bluetooth'u gecici kapatma</w:t>
            </w:r>
          </w:p>
        </w:tc>
        <w:tc>
          <w:tcPr>
            <w:tcW w:type="dxa" w:w="2409"/>
          </w:tcPr>
          <w:p>
            <w:r>
              <w:rPr>
                <w:sz w:val="18"/>
              </w:rPr>
              <w:t>Devre disi ikon (asagi ok)</w:t>
            </w:r>
          </w:p>
        </w:tc>
      </w:tr>
      <w:tr>
        <w:tc>
          <w:tcPr>
            <w:tcW w:type="dxa" w:w="2409"/>
          </w:tcPr>
          <w:p>
            <w:r>
              <w:rPr>
                <w:sz w:val="18"/>
              </w:rPr>
              <w:t>Aygiti Kaldir</w:t>
            </w:r>
          </w:p>
        </w:tc>
        <w:tc>
          <w:tcPr>
            <w:tcW w:type="dxa" w:w="2409"/>
          </w:tcPr>
          <w:p>
            <w:r>
              <w:rPr>
                <w:sz w:val="18"/>
              </w:rPr>
              <w:t>Surucuyu sistemden tamamen temizleme</w:t>
            </w:r>
          </w:p>
        </w:tc>
        <w:tc>
          <w:tcPr>
            <w:tcW w:type="dxa" w:w="2409"/>
          </w:tcPr>
          <w:p>
            <w:r>
              <w:rPr>
                <w:sz w:val="18"/>
              </w:rPr>
              <w:t>Sorunlu surucuyu kaldirma</w:t>
            </w:r>
          </w:p>
        </w:tc>
        <w:tc>
          <w:tcPr>
            <w:tcW w:type="dxa" w:w="2409"/>
          </w:tcPr>
          <w:p>
            <w:r>
              <w:rPr>
                <w:sz w:val="18"/>
              </w:rPr>
              <w:t>Kaldirma onay penceresi</w:t>
            </w:r>
          </w:p>
        </w:tc>
      </w:tr>
      <w:tr>
        <w:tc>
          <w:tcPr>
            <w:tcW w:type="dxa" w:w="2409"/>
          </w:tcPr>
          <w:p>
            <w:r>
              <w:rPr>
                <w:sz w:val="18"/>
              </w:rPr>
              <w:t>Donanim Degisikliklerini Tara</w:t>
            </w:r>
          </w:p>
        </w:tc>
        <w:tc>
          <w:tcPr>
            <w:tcW w:type="dxa" w:w="2409"/>
          </w:tcPr>
          <w:p>
            <w:r>
              <w:rPr>
                <w:sz w:val="18"/>
              </w:rPr>
              <w:t>Yeni eklenen veya ckarilan donanimi alglatma</w:t>
            </w:r>
          </w:p>
        </w:tc>
        <w:tc>
          <w:tcPr>
            <w:tcW w:type="dxa" w:w="2409"/>
          </w:tcPr>
          <w:p>
            <w:r>
              <w:rPr>
                <w:sz w:val="18"/>
              </w:rPr>
              <w:t>USB cihaz takildi ama taniamdi</w:t>
            </w:r>
          </w:p>
        </w:tc>
        <w:tc>
          <w:tcPr>
            <w:tcW w:type="dxa" w:w="2409"/>
          </w:tcPr>
          <w:p>
            <w:r>
              <w:rPr>
                <w:sz w:val="18"/>
              </w:rPr>
              <w:t>Eylem menusu</w:t>
            </w:r>
          </w:p>
        </w:tc>
      </w:tr>
      <w:tr>
        <w:tc>
          <w:tcPr>
            <w:tcW w:type="dxa" w:w="2409"/>
          </w:tcPr>
          <w:p>
            <w:r>
              <w:rPr>
                <w:sz w:val="18"/>
              </w:rPr>
              <w:t>Ozellikler Penceresi</w:t>
            </w:r>
          </w:p>
        </w:tc>
        <w:tc>
          <w:tcPr>
            <w:tcW w:type="dxa" w:w="2409"/>
          </w:tcPr>
          <w:p>
            <w:r>
              <w:rPr>
                <w:sz w:val="18"/>
              </w:rPr>
              <w:t>Aygitin detayli bilgilerini gosteren dialog</w:t>
            </w:r>
          </w:p>
        </w:tc>
        <w:tc>
          <w:tcPr>
            <w:tcW w:type="dxa" w:w="2409"/>
          </w:tcPr>
          <w:p>
            <w:r>
              <w:rPr>
                <w:sz w:val="18"/>
              </w:rPr>
              <w:t>Surucu sekmesi, Ayrintilar sekmesi</w:t>
            </w:r>
          </w:p>
        </w:tc>
        <w:tc>
          <w:tcPr>
            <w:tcW w:type="dxa" w:w="2409"/>
          </w:tcPr>
          <w:p>
            <w:r>
              <w:rPr>
                <w:sz w:val="18"/>
              </w:rPr>
              <w:t>Ozellikler penceresi</w:t>
            </w:r>
          </w:p>
        </w:tc>
      </w:tr>
    </w:tbl>
    <w:p/>
    <w:p>
      <w:pPr>
        <w:spacing w:before="200"/>
      </w:pPr>
      <w:r>
        <w:rPr>
          <w:b/>
          <w:color w:val="E65C00"/>
          <w:sz w:val="24"/>
        </w:rPr>
        <w:t xml:space="preserve">  Konu Anlatımı</w:t>
      </w:r>
    </w:p>
    <w:p>
      <w:r>
        <w:rPr>
          <w:sz w:val="20"/>
        </w:rPr>
        <w:t>Aygit Yoneticisi'nde sag tik menusu 5 temel islev sunar: 1) Surucuyu Guncelle - otomatik veya manuel arama, 2) Aygiti Devre Disi Birak - donanmi yazilimsal olarak kapatir, 3) Aygiti Kaldir - surucuyu temizler, 4) Donanim Degisikliklerini Tara - yeni donanim alglatir, 5) Ozellikler - detayli bilgi ve ayarlar.</w:t>
      </w:r>
    </w:p>
    <w:p>
      <w:r>
        <w:rPr>
          <w:sz w:val="20"/>
        </w:rPr>
        <w:t>Devre disi birakma islemi donanima fiziksel zarar vermez; sadece isletim sisteminin o donanimi kullanmasini engeller. Tekrar etkinlestirme ile donanim calismaya devam eder. Bu ozellik sorun gidermede cok faydalidir: sorunlu aygiti gecici kapatip sistemin davranisini gozlemleyebilirsiniz.</w:t>
      </w:r>
    </w:p>
    <w:p>
      <w:r>
        <w:rPr>
          <w:sz w:val="20"/>
        </w:rPr>
        <w:t>Aygit kaldirma islemi surucuyu siler. Yeniden baslatmada Windows otomatik olarak surucuyu bulmaya calisir. 'Bu aygitin surucu yazilimini sil' kutucugu isaretlenirse surucu dosyalari da kaldirilir; aksi halde sadece kayit silinir.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Devre Disi Test</w:t>
            </w:r>
          </w:p>
        </w:tc>
        <w:tc>
          <w:tcPr>
            <w:tcW w:type="dxa" w:w="3213"/>
          </w:tcPr>
          <w:p>
            <w:r>
              <w:rPr>
                <w:sz w:val="18"/>
              </w:rPr>
              <w:t>Bluetooth sorunlu -&gt; devre disi birak -&gt; sistem kararli mi gozlemle</w:t>
            </w:r>
          </w:p>
        </w:tc>
        <w:tc>
          <w:tcPr>
            <w:tcW w:type="dxa" w:w="3213"/>
          </w:tcPr>
          <w:p>
            <w:r>
              <w:rPr>
                <w:sz w:val="18"/>
              </w:rPr>
              <w:t>Sorun izolasyonu</w:t>
            </w:r>
          </w:p>
        </w:tc>
      </w:tr>
      <w:tr>
        <w:tc>
          <w:tcPr>
            <w:tcW w:type="dxa" w:w="3213"/>
          </w:tcPr>
          <w:p>
            <w:r>
              <w:rPr>
                <w:sz w:val="18"/>
              </w:rPr>
              <w:t>Aygit Kaldirma</w:t>
            </w:r>
          </w:p>
        </w:tc>
        <w:tc>
          <w:tcPr>
            <w:tcW w:type="dxa" w:w="3213"/>
          </w:tcPr>
          <w:p>
            <w:r>
              <w:rPr>
                <w:sz w:val="18"/>
              </w:rPr>
              <w:t>Bozuk ses surucusu -&gt; kaldir -&gt; restart -&gt; otomatik yukleme</w:t>
            </w:r>
          </w:p>
        </w:tc>
        <w:tc>
          <w:tcPr>
            <w:tcW w:type="dxa" w:w="3213"/>
          </w:tcPr>
          <w:p>
            <w:r>
              <w:rPr>
                <w:sz w:val="18"/>
              </w:rPr>
              <w:t>Temiz kurulum</w:t>
            </w:r>
          </w:p>
        </w:tc>
      </w:tr>
      <w:tr>
        <w:tc>
          <w:tcPr>
            <w:tcW w:type="dxa" w:w="3213"/>
          </w:tcPr>
          <w:p>
            <w:r>
              <w:rPr>
                <w:sz w:val="18"/>
              </w:rPr>
              <w:t>Tarama</w:t>
            </w:r>
          </w:p>
        </w:tc>
        <w:tc>
          <w:tcPr>
            <w:tcW w:type="dxa" w:w="3213"/>
          </w:tcPr>
          <w:p>
            <w:r>
              <w:rPr>
                <w:sz w:val="18"/>
              </w:rPr>
              <w:t>Yeni USB cihaz takildi ama gorulmedi -&gt; Donanim tarama -&gt; tanikdi</w:t>
            </w:r>
          </w:p>
        </w:tc>
        <w:tc>
          <w:tcPr>
            <w:tcW w:type="dxa" w:w="3213"/>
          </w:tcPr>
          <w:p>
            <w:r>
              <w:rPr>
                <w:sz w:val="18"/>
              </w:rPr>
              <w:t>Yeni donanim</w:t>
            </w:r>
          </w:p>
        </w:tc>
      </w:tr>
      <w:tr>
        <w:tc>
          <w:tcPr>
            <w:tcW w:type="dxa" w:w="3213"/>
          </w:tcPr>
          <w:p>
            <w:r>
              <w:rPr>
                <w:sz w:val="18"/>
              </w:rPr>
              <w:t>Ozellikler</w:t>
            </w:r>
          </w:p>
        </w:tc>
        <w:tc>
          <w:tcPr>
            <w:tcW w:type="dxa" w:w="3213"/>
          </w:tcPr>
          <w:p>
            <w:r>
              <w:rPr>
                <w:sz w:val="18"/>
              </w:rPr>
              <w:t>Ekran kartinin surucu tarihi ve surumunu kontrol etme</w:t>
            </w:r>
          </w:p>
        </w:tc>
        <w:tc>
          <w:tcPr>
            <w:tcW w:type="dxa" w:w="3213"/>
          </w:tcPr>
          <w:p>
            <w:r>
              <w:rPr>
                <w:sz w:val="18"/>
              </w:rPr>
              <w:t>Bilgi toplama</w:t>
            </w:r>
          </w:p>
        </w:tc>
      </w:tr>
    </w:tbl>
    <w:p/>
    <w:p>
      <w:pPr>
        <w:spacing w:before="200"/>
      </w:pPr>
      <w:r>
        <w:rPr>
          <w:b/>
          <w:color w:val="E65C00"/>
          <w:sz w:val="24"/>
        </w:rPr>
        <w:t xml:space="preserve">  Görseller ve Tablolar</w:t>
      </w:r>
    </w:p>
    <w:p>
      <w:pPr>
        <w:pStyle w:val="ListBullet"/>
      </w:pPr>
      <w:r>
        <w:rPr>
          <w:sz w:val="20"/>
        </w:rPr>
        <w:t>Sag tik menusu secenekleri aciklamali gorsel</w:t>
      </w:r>
    </w:p>
    <w:p>
      <w:pPr>
        <w:pStyle w:val="ListBullet"/>
      </w:pPr>
      <w:r>
        <w:rPr>
          <w:sz w:val="20"/>
        </w:rPr>
        <w:t>Devre disi birakma ve etkinlestirme adimlari</w:t>
      </w:r>
    </w:p>
    <w:p>
      <w:pPr>
        <w:spacing w:before="200"/>
      </w:pPr>
      <w:r>
        <w:rPr>
          <w:b/>
          <w:color w:val="E65C00"/>
          <w:sz w:val="24"/>
        </w:rPr>
        <w:t xml:space="preserve">  Analoji ve Benzetmeler</w:t>
      </w:r>
    </w:p>
    <w:p>
      <w:r>
        <w:rPr>
          <w:b/>
          <w:color w:val="E65C00"/>
          <w:sz w:val="20"/>
        </w:rPr>
        <w:t xml:space="preserve">  1. </w:t>
      </w:r>
      <w:r>
        <w:rPr>
          <w:sz w:val="20"/>
        </w:rPr>
        <w:t>Devre disi birakma = Lambayi kapatma: ampul saglam, sadece isik kapad</w:t>
      </w:r>
    </w:p>
    <w:p>
      <w:r>
        <w:rPr>
          <w:b/>
          <w:color w:val="E65C00"/>
          <w:sz w:val="20"/>
        </w:rPr>
        <w:t xml:space="preserve">  2. </w:t>
      </w:r>
      <w:r>
        <w:rPr>
          <w:sz w:val="20"/>
        </w:rPr>
        <w:t>Aygit kaldirma = Uygulamayi silme: yeniden indirilebilir</w:t>
      </w:r>
    </w:p>
    <w:p>
      <w:r>
        <w:rPr>
          <w:b/>
          <w:color w:val="E65C00"/>
          <w:sz w:val="20"/>
        </w:rPr>
        <w:t xml:space="preserve">  3. </w:t>
      </w:r>
      <w:r>
        <w:rPr>
          <w:sz w:val="20"/>
        </w:rPr>
        <w:t>Donanim tarama = Oda taramasi: yeni esya var mi kontrol</w:t>
      </w:r>
    </w:p>
    <w:p>
      <w:pPr>
        <w:spacing w:before="200"/>
      </w:pPr>
      <w:r>
        <w:rPr>
          <w:b/>
          <w:color w:val="E65C00"/>
          <w:sz w:val="24"/>
        </w:rPr>
        <w:t xml:space="preserve">  Öğrenci Soru-Cevap</w:t>
      </w:r>
    </w:p>
    <w:p>
      <w:pPr>
        <w:pStyle w:val="ListBullet"/>
      </w:pPr>
      <w:r>
        <w:rPr>
          <w:sz w:val="20"/>
        </w:rPr>
        <w:t>Devre disi birakmak donanimi bozar mi? - Hayir, sadece yazilimsal olarak kapatir.</w:t>
      </w:r>
    </w:p>
    <w:p>
      <w:pPr>
        <w:pStyle w:val="ListBullet"/>
      </w:pPr>
      <w:r>
        <w:rPr>
          <w:sz w:val="20"/>
        </w:rPr>
        <w:t>Aygit kaldirinca tekrar gelir mi? - Evet, yeniden baslatmada otomatik aranir.</w:t>
      </w:r>
    </w:p>
    <w:p>
      <w:pPr>
        <w:pStyle w:val="ListBullet"/>
      </w:pPr>
      <w:r>
        <w:rPr>
          <w:sz w:val="20"/>
        </w:rPr>
        <w:t>Tarama ne zaman kullanilir? - Yeni donanim takildiginda veya donanim alglanmadiginda.</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"Sorun Izolasyonu Uzmani"</w:t>
      </w:r>
    </w:p>
    <w:p>
      <w:r>
        <w:rPr>
          <w:b/>
          <w:color w:val="1B2A4A"/>
          <w:sz w:val="20"/>
        </w:rPr>
        <w:t xml:space="preserve">Türü: </w:t>
      </w:r>
      <w:r>
        <w:rPr>
          <w:sz w:val="20"/>
        </w:rPr>
        <w:t>Senaryo Bazli Bireysel Calisma</w:t>
      </w:r>
    </w:p>
    <w:p>
      <w:r>
        <w:rPr>
          <w:b/>
          <w:color w:val="1B2A4A"/>
          <w:sz w:val="20"/>
        </w:rPr>
        <w:t xml:space="preserve">Amacı: </w:t>
      </w:r>
      <w:r>
        <w:rPr>
          <w:sz w:val="20"/>
        </w:rPr>
        <w:t>Aygit Yoneticisi islevlerini sorun giderme icin kullanmak.</w:t>
      </w:r>
    </w:p>
    <w:p>
      <w:pPr>
        <w:spacing w:before="200"/>
      </w:pPr>
      <w:r>
        <w:rPr>
          <w:b/>
          <w:color w:val="6A1B9A"/>
          <w:sz w:val="24"/>
        </w:rPr>
        <w:t xml:space="preserve">  Yönerge Adımları</w:t>
      </w:r>
    </w:p>
    <w:p>
      <w:r>
        <w:rPr>
          <w:b/>
          <w:color w:val="6A1B9A"/>
          <w:sz w:val="20"/>
        </w:rPr>
        <w:t xml:space="preserve">  1. </w:t>
      </w:r>
      <w:r>
        <w:rPr>
          <w:sz w:val="20"/>
        </w:rPr>
        <w:t>Verilen senaryoyu okuyun (orn: bilgisayar surekli donuyor).</w:t>
      </w:r>
    </w:p>
    <w:p>
      <w:r>
        <w:rPr>
          <w:b/>
          <w:color w:val="6A1B9A"/>
          <w:sz w:val="20"/>
        </w:rPr>
        <w:t xml:space="preserve">  2. </w:t>
      </w:r>
      <w:r>
        <w:rPr>
          <w:sz w:val="20"/>
        </w:rPr>
        <w:t>Suphelendiginiz aygiti belirleyin.</w:t>
      </w:r>
    </w:p>
    <w:p>
      <w:r>
        <w:rPr>
          <w:b/>
          <w:color w:val="6A1B9A"/>
          <w:sz w:val="20"/>
        </w:rPr>
        <w:t xml:space="preserve">  3. </w:t>
      </w:r>
      <w:r>
        <w:rPr>
          <w:sz w:val="20"/>
        </w:rPr>
        <w:t>Aygiti devre disi birakin ve sistem davranisini gozlemleyin.</w:t>
      </w:r>
    </w:p>
    <w:p>
      <w:r>
        <w:rPr>
          <w:b/>
          <w:color w:val="6A1B9A"/>
          <w:sz w:val="20"/>
        </w:rPr>
        <w:t xml:space="preserve">  4. </w:t>
      </w:r>
      <w:r>
        <w:rPr>
          <w:sz w:val="20"/>
        </w:rPr>
        <w:t>Sorun devam ediyorsa baska aygiti deneyin.</w:t>
      </w:r>
    </w:p>
    <w:p>
      <w:r>
        <w:rPr>
          <w:b/>
          <w:color w:val="6A1B9A"/>
          <w:sz w:val="20"/>
        </w:rPr>
        <w:t xml:space="preserve">  5. </w:t>
      </w:r>
      <w:r>
        <w:rPr>
          <w:sz w:val="20"/>
        </w:rPr>
        <w:t>Sorunlu aygiti bulunca surucusunu kaldirip yeniden yukleyin.</w:t>
      </w:r>
    </w:p>
    <w:p>
      <w:r>
        <w:rPr>
          <w:b/>
          <w:color w:val="1B2A4A"/>
          <w:sz w:val="20"/>
        </w:rPr>
        <w:t xml:space="preserve">Beklenen Ürün: </w:t>
      </w:r>
      <w:r>
        <w:rPr>
          <w:sz w:val="20"/>
        </w:rPr>
        <w:t>Sorun Izolasyonu ve Cozum Raporu</w:t>
      </w:r>
    </w:p>
    <w:p>
      <w:pPr>
        <w:spacing w:before="200"/>
      </w:pPr>
      <w:r>
        <w:rPr>
          <w:b/>
          <w:color w:val="6A1B9A"/>
          <w:sz w:val="24"/>
        </w:rPr>
        <w:t xml:space="preserve">  Transfer Soruları</w:t>
      </w:r>
    </w:p>
    <w:p>
      <w:r>
        <w:rPr>
          <w:b/>
          <w:color w:val="6A1B9A"/>
          <w:sz w:val="20"/>
        </w:rPr>
        <w:t xml:space="preserve">  1. </w:t>
      </w:r>
      <w:r>
        <w:rPr>
          <w:sz w:val="20"/>
        </w:rPr>
        <w:t>Sanal makinelerde aygit yonetimi nasil farklidir?</w:t>
      </w:r>
    </w:p>
    <w:p>
      <w:r>
        <w:rPr>
          <w:b/>
          <w:color w:val="6A1B9A"/>
          <w:sz w:val="20"/>
        </w:rPr>
        <w:t xml:space="preserve">  2. </w:t>
      </w:r>
      <w:r>
        <w:rPr>
          <w:sz w:val="20"/>
        </w:rPr>
        <w:t>Sunucularda donanim degisikligi nasil yonetilir?</w:t>
      </w:r>
    </w:p>
    <w:p>
      <w:r>
        <w:rPr>
          <w:b/>
          <w:color w:val="6A1B9A"/>
          <w:sz w:val="20"/>
        </w:rPr>
        <w:t xml:space="preserve">  3. </w:t>
      </w:r>
      <w:r>
        <w:rPr>
          <w:sz w:val="20"/>
        </w:rPr>
        <w:t>IoT cihazlarinda uzaktan aygit yonetimi?</w:t>
      </w:r>
    </w:p>
    <w:p>
      <w:r>
        <w:rPr>
          <w:b/>
          <w:color w:val="1B2A4A"/>
          <w:sz w:val="20"/>
        </w:rPr>
        <w:t xml:space="preserve">İlişkili Disiplinler: </w:t>
      </w:r>
      <w:r>
        <w:rPr>
          <w:sz w:val="20"/>
        </w:rPr>
        <w:t>Mantik (eliminasyon yontemi), Turkce (teknik rapor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 surekli mavi ekran veriyor. Sebebinin donanim surucusu oldugu dusunuluyor ama hangi donanim bilinmiyor.</w:t>
              <w:br/>
              <w:br/>
              <w:t>Cozum: Eliminasyon yontemi - aygitlari teker teker devre disi birakarak sorunu izole etmek.</w:t>
            </w:r>
          </w:p>
        </w:tc>
      </w:tr>
    </w:tbl>
    <w:p/>
    <w:p>
      <w:r>
        <w:rPr>
          <w:b/>
          <w:color w:val="1B2A4A"/>
          <w:sz w:val="20"/>
        </w:rPr>
        <w:t xml:space="preserve">Yaratıcı Görev: </w:t>
      </w:r>
      <w:r>
        <w:rPr>
          <w:sz w:val="20"/>
        </w:rPr>
        <w:t>Otomatik sorun izolasyonu yapan bir yapay zeka sistemi tasarlayin. Aygitlari nasil test eder?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Surucu guncelleme yapabiliyorum.</w:t>
      </w:r>
    </w:p>
    <w:p>
      <w:r>
        <w:rPr>
          <w:sz w:val="20"/>
        </w:rPr>
        <w:t xml:space="preserve">  ☐  Aygit devre disi birakip etkinlestirebiliyorum.</w:t>
      </w:r>
    </w:p>
    <w:p>
      <w:r>
        <w:rPr>
          <w:sz w:val="20"/>
        </w:rPr>
        <w:t xml:space="preserve">  ☐  Aygit kaldirma islemini biliyorum.</w:t>
      </w:r>
    </w:p>
    <w:p>
      <w:r>
        <w:rPr>
          <w:sz w:val="20"/>
        </w:rPr>
        <w:t xml:space="preserve">  ☐  Donanim taramasi yapabiliyorum.</w:t>
      </w:r>
    </w:p>
    <w:p>
      <w:r>
        <w:rPr>
          <w:sz w:val="20"/>
        </w:rPr>
        <w:t xml:space="preserve">  ☐  Ozellikler penceresini inceleyebiliyorum.</w:t>
      </w:r>
    </w:p>
    <w:p>
      <w:pPr>
        <w:spacing w:before="200"/>
      </w:pPr>
      <w:r>
        <w:rPr>
          <w:b/>
          <w:color w:val="2E7D32"/>
          <w:sz w:val="24"/>
        </w:rPr>
        <w:t xml:space="preserve">  Öz Değerlendirme Soruları</w:t>
      </w:r>
    </w:p>
    <w:p>
      <w:r>
        <w:rPr>
          <w:b/>
          <w:color w:val="2E7D32"/>
          <w:sz w:val="20"/>
        </w:rPr>
        <w:t xml:space="preserve">  1. </w:t>
      </w:r>
      <w:r>
        <w:rPr>
          <w:sz w:val="20"/>
        </w:rPr>
        <w:t>Tum islevleri rahatca kullanbiliyor muyum?</w:t>
      </w:r>
    </w:p>
    <w:p>
      <w:r>
        <w:rPr>
          <w:b/>
          <w:color w:val="2E7D32"/>
          <w:sz w:val="20"/>
        </w:rPr>
        <w:t xml:space="preserve">  2. </w:t>
      </w:r>
      <w:r>
        <w:rPr>
          <w:sz w:val="20"/>
        </w:rPr>
        <w:t>Sorun gidermede hangi islevi kullanacagimi biliyor muyum?</w:t>
      </w:r>
    </w:p>
    <w:p>
      <w:r>
        <w:rPr>
          <w:b/>
          <w:color w:val="2E7D32"/>
          <w:sz w:val="20"/>
        </w:rPr>
        <w:t xml:space="preserve">  3. </w:t>
      </w:r>
      <w:r>
        <w:rPr>
          <w:sz w:val="20"/>
        </w:rPr>
        <w:t>Bir baskasinin bilgisayarinda bu islemleri yapabilir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Donanimi gecici kapatmak icin?</w:t>
            </w:r>
          </w:p>
        </w:tc>
        <w:tc>
          <w:tcPr>
            <w:tcW w:type="dxa" w:w="3213"/>
          </w:tcPr>
          <w:p>
            <w:r>
              <w:rPr>
                <w:sz w:val="18"/>
              </w:rPr>
              <w:t>Devre Disi Birak</w:t>
            </w:r>
          </w:p>
        </w:tc>
      </w:tr>
      <w:tr>
        <w:tc>
          <w:tcPr>
            <w:tcW w:type="dxa" w:w="3213"/>
          </w:tcPr>
          <w:p>
            <w:r>
              <w:rPr>
                <w:sz w:val="18"/>
              </w:rPr>
              <w:t>2</w:t>
            </w:r>
          </w:p>
        </w:tc>
        <w:tc>
          <w:tcPr>
            <w:tcW w:type="dxa" w:w="3213"/>
          </w:tcPr>
          <w:p>
            <w:r>
              <w:rPr>
                <w:sz w:val="18"/>
              </w:rPr>
              <w:t>Surucuyu tamamen silmek icin?</w:t>
            </w:r>
          </w:p>
        </w:tc>
        <w:tc>
          <w:tcPr>
            <w:tcW w:type="dxa" w:w="3213"/>
          </w:tcPr>
          <w:p>
            <w:r>
              <w:rPr>
                <w:sz w:val="18"/>
              </w:rPr>
              <w:t>Aygiti Kaldir</w:t>
            </w:r>
          </w:p>
        </w:tc>
      </w:tr>
      <w:tr>
        <w:tc>
          <w:tcPr>
            <w:tcW w:type="dxa" w:w="3213"/>
          </w:tcPr>
          <w:p>
            <w:r>
              <w:rPr>
                <w:sz w:val="18"/>
              </w:rPr>
              <w:t>3</w:t>
            </w:r>
          </w:p>
        </w:tc>
        <w:tc>
          <w:tcPr>
            <w:tcW w:type="dxa" w:w="3213"/>
          </w:tcPr>
          <w:p>
            <w:r>
              <w:rPr>
                <w:sz w:val="18"/>
              </w:rPr>
              <w:t>Yeni donanimi alglatmak icin?</w:t>
            </w:r>
          </w:p>
        </w:tc>
        <w:tc>
          <w:tcPr>
            <w:tcW w:type="dxa" w:w="3213"/>
          </w:tcPr>
          <w:p>
            <w:r>
              <w:rPr>
                <w:sz w:val="18"/>
              </w:rPr>
              <w:t>Donanim Degisikliklerini Tara</w:t>
            </w:r>
          </w:p>
        </w:tc>
      </w:tr>
      <w:tr>
        <w:tc>
          <w:tcPr>
            <w:tcW w:type="dxa" w:w="3213"/>
          </w:tcPr>
          <w:p>
            <w:r>
              <w:rPr>
                <w:sz w:val="18"/>
              </w:rPr>
              <w:t>4</w:t>
            </w:r>
          </w:p>
        </w:tc>
        <w:tc>
          <w:tcPr>
            <w:tcW w:type="dxa" w:w="3213"/>
          </w:tcPr>
          <w:p>
            <w:r>
              <w:rPr>
                <w:sz w:val="18"/>
              </w:rPr>
              <w:t>Surucu detaylarini gormek icin?</w:t>
            </w:r>
          </w:p>
        </w:tc>
        <w:tc>
          <w:tcPr>
            <w:tcW w:type="dxa" w:w="3213"/>
          </w:tcPr>
          <w:p>
            <w:r>
              <w:rPr>
                <w:sz w:val="18"/>
              </w:rPr>
              <w:t>Ozellikler &gt; Surucu sekmesi</w:t>
            </w:r>
          </w:p>
        </w:tc>
      </w:tr>
      <w:tr>
        <w:tc>
          <w:tcPr>
            <w:tcW w:type="dxa" w:w="3213"/>
          </w:tcPr>
          <w:p>
            <w:r>
              <w:rPr>
                <w:sz w:val="18"/>
              </w:rPr>
              <w:t>5</w:t>
            </w:r>
          </w:p>
        </w:tc>
        <w:tc>
          <w:tcPr>
            <w:tcW w:type="dxa" w:w="3213"/>
          </w:tcPr>
          <w:p>
            <w:r>
              <w:rPr>
                <w:sz w:val="18"/>
              </w:rPr>
              <w:t>Aygit kaldirildktan sonra ne olur?</w:t>
            </w:r>
          </w:p>
        </w:tc>
        <w:tc>
          <w:tcPr>
            <w:tcW w:type="dxa" w:w="3213"/>
          </w:tcPr>
          <w:p>
            <w:r>
              <w:rPr>
                <w:sz w:val="18"/>
              </w:rPr>
              <w:t>Yeniden baslatmada otomatik aranir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Bu islevler son kullanici icin cok mu teknik?</w:t>
      </w:r>
    </w:p>
    <w:p>
      <w:r>
        <w:rPr>
          <w:b/>
          <w:color w:val="2E7D32"/>
          <w:sz w:val="20"/>
        </w:rPr>
        <w:t xml:space="preserve">  2. </w:t>
      </w:r>
      <w:r>
        <w:rPr>
          <w:sz w:val="20"/>
        </w:rPr>
        <w:t>Otomatik sorun giderme yeterli mi?</w:t>
      </w:r>
    </w:p>
    <w:p>
      <w:r>
        <w:rPr>
          <w:b/>
          <w:color w:val="2E7D32"/>
          <w:sz w:val="20"/>
        </w:rPr>
        <w:t xml:space="preserve">  3. </w:t>
      </w:r>
      <w:r>
        <w:rPr>
          <w:sz w:val="20"/>
        </w:rPr>
        <w:t>Aygit Yoneticisi arayuzu modernlesmeli mi?</w:t>
      </w:r>
    </w:p>
    <w:p>
      <w:r>
        <w:rPr>
          <w:b/>
          <w:color w:val="2E7D32"/>
          <w:sz w:val="20"/>
        </w:rPr>
        <w:t>Eleştirel Düşünme:</w:t>
      </w:r>
    </w:p>
    <w:p>
      <w:r>
        <w:rPr>
          <w:b/>
          <w:color w:val="2E7D32"/>
          <w:sz w:val="20"/>
        </w:rPr>
        <w:t xml:space="preserve">  1. </w:t>
      </w:r>
      <w:r>
        <w:rPr>
          <w:sz w:val="20"/>
        </w:rPr>
        <w:t>Devre disi birakma secenegi neden her zaman gorunur; kilitlenmemeli mi?</w:t>
      </w:r>
    </w:p>
    <w:p>
      <w:r>
        <w:rPr>
          <w:b/>
          <w:color w:val="2E7D32"/>
          <w:sz w:val="20"/>
        </w:rPr>
        <w:t xml:space="preserve">  2. </w:t>
      </w:r>
      <w:r>
        <w:rPr>
          <w:sz w:val="20"/>
        </w:rPr>
        <w:t>Aygit kaldirma tehlikeli olabilir mi?</w:t>
      </w:r>
    </w:p>
    <w:p>
      <w:r>
        <w:rPr>
          <w:b/>
          <w:color w:val="2E7D32"/>
          <w:sz w:val="20"/>
        </w:rPr>
        <w:t xml:space="preserve">  3. </w:t>
      </w:r>
      <w:r>
        <w:rPr>
          <w:sz w:val="20"/>
        </w:rPr>
        <w:t>Windows neden bazen surucuyu otomatik bulamiyor?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"Aygit Yoneticisi Ileri Islevler"</w:t>
      </w:r>
    </w:p>
    <w:p>
      <w:r>
        <w:rPr>
          <w:b/>
          <w:color w:val="1B2A4A"/>
          <w:sz w:val="20"/>
        </w:rPr>
        <w:t xml:space="preserve">Hedef: </w:t>
      </w:r>
      <w:r>
        <w:rPr>
          <w:sz w:val="20"/>
        </w:rPr>
        <w:t>Tum Aygit Yoneticisi islevlerini uygulamali olarak kullanmak.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Sag Tik Menu</w:t>
            </w:r>
          </w:p>
        </w:tc>
        <w:tc>
          <w:tcPr>
            <w:tcW w:type="dxa" w:w="3213"/>
          </w:tcPr>
          <w:p>
            <w:r>
              <w:rPr>
                <w:sz w:val="18"/>
              </w:rPr>
              <w:t>Bir aygita sag tiklayin ve secenekleri inceleyin</w:t>
            </w:r>
          </w:p>
        </w:tc>
        <w:tc>
          <w:tcPr>
            <w:tcW w:type="dxa" w:w="3213"/>
          </w:tcPr>
          <w:p>
            <w:r>
              <w:rPr>
                <w:sz w:val="18"/>
              </w:rPr>
              <w:t>Tum islevler gorulur</w:t>
            </w:r>
          </w:p>
        </w:tc>
      </w:tr>
      <w:tr>
        <w:tc>
          <w:tcPr>
            <w:tcW w:type="dxa" w:w="3213"/>
          </w:tcPr>
          <w:p>
            <w:r>
              <w:rPr>
                <w:sz w:val="18"/>
              </w:rPr>
              <w:t>2. Devre Disi</w:t>
            </w:r>
          </w:p>
        </w:tc>
        <w:tc>
          <w:tcPr>
            <w:tcW w:type="dxa" w:w="3213"/>
          </w:tcPr>
          <w:p>
            <w:r>
              <w:rPr>
                <w:sz w:val="18"/>
              </w:rPr>
              <w:t>Bir aygiti devre disi birakin</w:t>
            </w:r>
          </w:p>
        </w:tc>
        <w:tc>
          <w:tcPr>
            <w:tcW w:type="dxa" w:w="3213"/>
          </w:tcPr>
          <w:p>
            <w:r>
              <w:rPr>
                <w:sz w:val="18"/>
              </w:rPr>
              <w:t>Asagi ok ikonu belirir</w:t>
            </w:r>
          </w:p>
        </w:tc>
      </w:tr>
      <w:tr>
        <w:tc>
          <w:tcPr>
            <w:tcW w:type="dxa" w:w="3213"/>
          </w:tcPr>
          <w:p>
            <w:r>
              <w:rPr>
                <w:sz w:val="18"/>
              </w:rPr>
              <w:t>3. Etkinlestir</w:t>
            </w:r>
          </w:p>
        </w:tc>
        <w:tc>
          <w:tcPr>
            <w:tcW w:type="dxa" w:w="3213"/>
          </w:tcPr>
          <w:p>
            <w:r>
              <w:rPr>
                <w:sz w:val="18"/>
              </w:rPr>
              <w:t>Ayni aygiti tekrar etkinlestirin</w:t>
            </w:r>
          </w:p>
        </w:tc>
        <w:tc>
          <w:tcPr>
            <w:tcW w:type="dxa" w:w="3213"/>
          </w:tcPr>
          <w:p>
            <w:r>
              <w:rPr>
                <w:sz w:val="18"/>
              </w:rPr>
              <w:t>Normal ikona doner</w:t>
            </w:r>
          </w:p>
        </w:tc>
      </w:tr>
      <w:tr>
        <w:tc>
          <w:tcPr>
            <w:tcW w:type="dxa" w:w="3213"/>
          </w:tcPr>
          <w:p>
            <w:r>
              <w:rPr>
                <w:sz w:val="18"/>
              </w:rPr>
              <w:t>4. Ozellikler</w:t>
            </w:r>
          </w:p>
        </w:tc>
        <w:tc>
          <w:tcPr>
            <w:tcW w:type="dxa" w:w="3213"/>
          </w:tcPr>
          <w:p>
            <w:r>
              <w:rPr>
                <w:sz w:val="18"/>
              </w:rPr>
              <w:t>Surucu sekmesini inceleyin</w:t>
            </w:r>
          </w:p>
        </w:tc>
        <w:tc>
          <w:tcPr>
            <w:tcW w:type="dxa" w:w="3213"/>
          </w:tcPr>
          <w:p>
            <w:r>
              <w:rPr>
                <w:sz w:val="18"/>
              </w:rPr>
              <w:t>Surum ve tarih gorulur</w:t>
            </w:r>
          </w:p>
        </w:tc>
      </w:tr>
      <w:tr>
        <w:tc>
          <w:tcPr>
            <w:tcW w:type="dxa" w:w="3213"/>
          </w:tcPr>
          <w:p>
            <w:r>
              <w:rPr>
                <w:sz w:val="18"/>
              </w:rPr>
              <w:t>5. Tarama</w:t>
            </w:r>
          </w:p>
        </w:tc>
        <w:tc>
          <w:tcPr>
            <w:tcW w:type="dxa" w:w="3213"/>
          </w:tcPr>
          <w:p>
            <w:r>
              <w:rPr>
                <w:sz w:val="18"/>
              </w:rPr>
              <w:t>Donanim degisikliklerini tarayin</w:t>
            </w:r>
          </w:p>
        </w:tc>
        <w:tc>
          <w:tcPr>
            <w:tcW w:type="dxa" w:w="3213"/>
          </w:tcPr>
          <w:p>
            <w:r>
              <w:rPr>
                <w:sz w:val="18"/>
              </w:rPr>
              <w:t>Liste guncellenir</w:t>
            </w:r>
          </w:p>
        </w:tc>
      </w:tr>
    </w:tbl>
    <w:p/>
    <w:p>
      <w:r>
        <w:rPr>
          <w:b/>
          <w:color w:val="1B2A4A"/>
          <w:sz w:val="20"/>
        </w:rPr>
        <w:t xml:space="preserve">Tamamlanma Kriteri: </w:t>
      </w:r>
      <w:r>
        <w:rPr>
          <w:sz w:val="20"/>
        </w:rPr>
        <w:t>Tum 5 islevin basariyla uygulanmasi ve raporlanmasi.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Isev Demo"</w:t>
      </w:r>
    </w:p>
    <w:p>
      <w:r>
        <w:rPr>
          <w:b/>
          <w:color w:val="1B2A4A"/>
          <w:sz w:val="20"/>
        </w:rPr>
        <w:t xml:space="preserve">Eğitmenin Gösterdiği: </w:t>
      </w:r>
      <w:r>
        <w:rPr>
          <w:sz w:val="20"/>
        </w:rPr>
        <w:t>Her islevi sirasyla canli olarak gosterir.</w:t>
      </w:r>
    </w:p>
    <w:p>
      <w:r>
        <w:rPr>
          <w:b/>
          <w:color w:val="1B2A4A"/>
          <w:sz w:val="20"/>
        </w:rPr>
        <w:t xml:space="preserve">Öğrencinin Tekrarladığı: </w:t>
      </w:r>
      <w:r>
        <w:rPr>
          <w:sz w:val="20"/>
        </w:rPr>
        <w:t>Kendi bilgisayarinda ayni islemleri tekrarlar.</w:t>
      </w:r>
    </w:p>
    <w:p>
      <w:r>
        <w:rPr>
          <w:b/>
          <w:color w:val="1B2A4A"/>
          <w:sz w:val="20"/>
        </w:rPr>
        <w:t xml:space="preserve">Dikkat Noktaları: </w:t>
      </w:r>
      <w:r>
        <w:rPr>
          <w:sz w:val="20"/>
        </w:rPr>
        <w:t>Ag veya ekran aygitini devre disi birakirken dikkatli olun!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Bir aygiti devre disi birakip etkinlestirin</w:t>
            </w:r>
          </w:p>
        </w:tc>
      </w:tr>
      <w:tr>
        <w:tc>
          <w:tcPr>
            <w:tcW w:type="dxa" w:w="3213"/>
          </w:tcPr>
          <w:p>
            <w:r>
              <w:rPr>
                <w:sz w:val="18"/>
              </w:rPr>
              <w:t>2</w:t>
            </w:r>
          </w:p>
        </w:tc>
        <w:tc>
          <w:tcPr>
            <w:tcW w:type="dxa" w:w="3213"/>
          </w:tcPr>
          <w:p>
            <w:r>
              <w:rPr>
                <w:sz w:val="18"/>
              </w:rPr>
              <w:t>Orta</w:t>
            </w:r>
          </w:p>
        </w:tc>
        <w:tc>
          <w:tcPr>
            <w:tcW w:type="dxa" w:w="3213"/>
          </w:tcPr>
          <w:p>
            <w:r>
              <w:rPr>
                <w:sz w:val="18"/>
              </w:rPr>
              <w:t>Bir aygitin Ozellikler &gt; Surucu bilgilerini raporlayin</w:t>
            </w:r>
          </w:p>
        </w:tc>
      </w:tr>
      <w:tr>
        <w:tc>
          <w:tcPr>
            <w:tcW w:type="dxa" w:w="3213"/>
          </w:tcPr>
          <w:p>
            <w:r>
              <w:rPr>
                <w:sz w:val="18"/>
              </w:rPr>
              <w:t>3</w:t>
            </w:r>
          </w:p>
        </w:tc>
        <w:tc>
          <w:tcPr>
            <w:tcW w:type="dxa" w:w="3213"/>
          </w:tcPr>
          <w:p>
            <w:r>
              <w:rPr>
                <w:sz w:val="18"/>
              </w:rPr>
              <w:t>Ileri</w:t>
            </w:r>
          </w:p>
        </w:tc>
        <w:tc>
          <w:tcPr>
            <w:tcW w:type="dxa" w:w="3213"/>
          </w:tcPr>
          <w:p>
            <w:r>
              <w:rPr>
                <w:sz w:val="18"/>
              </w:rPr>
              <w:t>Eliminasyon yontemiyle sorunlu aygiti bulun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"Surekli Donma"</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rastgele donuyor. Donanim surucusu kaynakli oldugu dusunuluyor. Eliminasyon yontemiyle sorunu nasil izole edersiniz?</w:t>
            </w:r>
          </w:p>
        </w:tc>
      </w:tr>
    </w:tbl>
    <w:p/>
    <w:p>
      <w:r>
        <w:rPr>
          <w:b/>
          <w:color w:val="1B2A4A"/>
          <w:sz w:val="20"/>
        </w:rPr>
        <w:t xml:space="preserve">Beklenen Çıktı: </w:t>
      </w:r>
      <w:r>
        <w:rPr>
          <w:sz w:val="20"/>
        </w:rPr>
        <w:t>Sistematik sorun izolasyonu ve cozum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Aygit Yoneticisi'nin tum islevlerini (guncelle, devre disi birak, kaldir, tara, ozellikler) uygulamali olarak ogrendik. Bu araclari sorun gidermede nasil kullanacagimizi pekistirdik.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Surucuyu Guncelle</w:t>
            </w:r>
          </w:p>
        </w:tc>
        <w:tc>
          <w:tcPr>
            <w:tcW w:type="dxa" w:w="4819"/>
            <w:shd w:fill="F5F5F5"/>
          </w:tcPr>
          <w:p>
            <w:r>
              <w:rPr>
                <w:b/>
                <w:color w:val="1B2A4A"/>
                <w:sz w:val="20"/>
              </w:rPr>
              <w:t xml:space="preserve">  Devre Disi Birak</w:t>
            </w:r>
          </w:p>
        </w:tc>
      </w:tr>
      <w:tr>
        <w:tc>
          <w:tcPr>
            <w:tcW w:type="dxa" w:w="4819"/>
            <w:shd w:fill="F5F5F5"/>
          </w:tcPr>
          <w:p>
            <w:r>
              <w:rPr>
                <w:b/>
                <w:color w:val="1B2A4A"/>
                <w:sz w:val="20"/>
              </w:rPr>
              <w:t xml:space="preserve">  Aygiti Kaldir</w:t>
            </w:r>
          </w:p>
        </w:tc>
        <w:tc>
          <w:tcPr>
            <w:tcW w:type="dxa" w:w="4819"/>
            <w:shd w:fill="F5F5F5"/>
          </w:tcPr>
          <w:p>
            <w:r>
              <w:rPr>
                <w:b/>
                <w:color w:val="1B2A4A"/>
                <w:sz w:val="20"/>
              </w:rPr>
              <w:t xml:space="preserve">  Donanim Tara</w:t>
            </w:r>
          </w:p>
        </w:tc>
      </w:tr>
      <w:tr>
        <w:tc>
          <w:tcPr>
            <w:tcW w:type="dxa" w:w="4819"/>
            <w:shd w:fill="F5F5F5"/>
          </w:tcPr>
          <w:p>
            <w:r>
              <w:rPr>
                <w:b/>
                <w:color w:val="1B2A4A"/>
                <w:sz w:val="20"/>
              </w:rPr>
              <w:t xml:space="preserve">  Ozellikler</w:t>
            </w:r>
          </w:p>
        </w:tc>
        <w:tc>
          <w:tcPr>
            <w:tcW w:type="dxa" w:w="4819"/>
            <w:shd w:fill="F5F5F5"/>
          </w:tcPr>
          <w:p>
            <w:r>
              <w:rPr>
                <w:b/>
                <w:color w:val="1B2A4A"/>
                <w:sz w:val="20"/>
              </w:rPr>
              <w:t xml:space="preserve">  Eliminasyon</w:t>
            </w:r>
          </w:p>
        </w:tc>
      </w:tr>
      <w:tr>
        <w:tc>
          <w:tcPr>
            <w:tcW w:type="dxa" w:w="4819"/>
            <w:shd w:fill="F5F5F5"/>
          </w:tcPr>
          <w:p>
            <w:r>
              <w:rPr>
                <w:b/>
                <w:color w:val="1B2A4A"/>
                <w:sz w:val="20"/>
              </w:rPr>
              <w:t xml:space="preserve">  Sorun Izolasyonu</w:t>
            </w:r>
          </w:p>
        </w:tc>
        <w:tc>
          <w:tcPr>
            <w:tcW w:type="dxa" w:w="4819"/>
          </w:tcPr>
          <w:p/>
        </w:tc>
      </w:tr>
    </w:tbl>
    <w:p/>
    <w:p>
      <w:pPr>
        <w:spacing w:before="200"/>
      </w:pPr>
      <w:r>
        <w:rPr>
          <w:b/>
          <w:color w:val="757575"/>
          <w:sz w:val="24"/>
        </w:rPr>
        <w:t xml:space="preserve">  Bir Sonraki Dersle Köprü</w:t>
      </w:r>
    </w:p>
    <w:p>
      <w:r>
        <w:rPr>
          <w:sz w:val="20"/>
        </w:rPr>
        <w:t>Islevleri ogrendik; simdi surculerin dogru yuklenip yuklenmedigini kontrol etmeyi ve dogrulamayi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 bir aygiti devre disi birakip 1 dakika bekleyin, sonra tekrar etkinlestirin. Degisiklikleri not alin.</w:t>
              <w:br/>
              <w:t>Teslim: Sonraki ders.</w:t>
              <w:br/>
              <w:t>Kriter: Islemin dogru uygulanmasi ve gozlemlerin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Islevler tablosunu bastir.</w:t>
      </w:r>
    </w:p>
    <w:p>
      <w:pPr>
        <w:pStyle w:val="ListBullet"/>
      </w:pPr>
      <w:r>
        <w:rPr>
          <w:sz w:val="20"/>
        </w:rPr>
        <w:t>Demo icin guvenli bir aygit sec (orn: Bluetooth).</w:t>
      </w:r>
    </w:p>
    <w:p>
      <w:pPr>
        <w:pStyle w:val="ListBullet"/>
      </w:pPr>
      <w:r>
        <w:rPr>
          <w:sz w:val="20"/>
        </w:rPr>
        <w:t>Senaryo kartlarini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Yanlis aygiti devre disi birakma</w:t>
            </w:r>
          </w:p>
        </w:tc>
        <w:tc>
          <w:tcPr>
            <w:tcW w:type="dxa" w:w="4819"/>
          </w:tcPr>
          <w:p>
            <w:r>
              <w:rPr>
                <w:sz w:val="18"/>
              </w:rPr>
              <w:t>Sadece Bluetooth veya ses gibi kritik olmayan aygitlarla basla</w:t>
            </w:r>
          </w:p>
        </w:tc>
      </w:tr>
      <w:tr>
        <w:tc>
          <w:tcPr>
            <w:tcW w:type="dxa" w:w="4819"/>
          </w:tcPr>
          <w:p>
            <w:r>
              <w:rPr>
                <w:sz w:val="18"/>
              </w:rPr>
              <w:t>Aygit kaldirma korkusu</w:t>
            </w:r>
          </w:p>
        </w:tc>
        <w:tc>
          <w:tcPr>
            <w:tcW w:type="dxa" w:w="4819"/>
          </w:tcPr>
          <w:p>
            <w:r>
              <w:rPr>
                <w:sz w:val="18"/>
              </w:rPr>
              <w:t>Restart ile geri gelecegini goster</w:t>
            </w:r>
          </w:p>
        </w:tc>
      </w:tr>
      <w:tr>
        <w:tc>
          <w:tcPr>
            <w:tcW w:type="dxa" w:w="4819"/>
          </w:tcPr>
          <w:p>
            <w:r>
              <w:rPr>
                <w:sz w:val="18"/>
              </w:rPr>
              <w:t>Ozellikler penceresi karisik</w:t>
            </w:r>
          </w:p>
        </w:tc>
        <w:tc>
          <w:tcPr>
            <w:tcW w:type="dxa" w:w="4819"/>
          </w:tcPr>
          <w:p>
            <w:r>
              <w:rPr>
                <w:sz w:val="18"/>
              </w:rPr>
              <w:t>Sadece Surucu sekmesine odaklan</w:t>
            </w:r>
          </w:p>
        </w:tc>
      </w:tr>
    </w:tbl>
    <w:p/>
    <w:p>
      <w:r>
        <w:rPr>
          <w:b/>
          <w:color w:val="1B2A4A"/>
          <w:sz w:val="20"/>
        </w:rPr>
        <w:t xml:space="preserve">Zaman Yönetimi: </w:t>
      </w:r>
      <w:r>
        <w:rPr>
          <w:sz w:val="20"/>
        </w:rPr>
        <w:t>Teori %20, Uygulama %80.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Dokunulmamasi gereken bilgisayarlarda ekran goruntuleri ile calisma.</w:t>
            </w:r>
          </w:p>
        </w:tc>
      </w:tr>
    </w:tbl>
    <w:p/>
    <w:p>
      <w:r>
        <w:br w:type="page"/>
      </w:r>
    </w:p>
    <w:p>
      <w:pPr>
        <w:jc w:val="center"/>
      </w:pPr>
      <w:r>
        <w:rPr>
          <w:b/>
          <w:color w:val="1B2A4A"/>
          <w:sz w:val="36"/>
        </w:rPr>
        <w:t>━━━  35. SAAT  ━━━</w:t>
      </w:r>
    </w:p>
    <w:p>
      <w:pPr>
        <w:jc w:val="center"/>
      </w:pPr>
      <w:r>
        <w:rPr>
          <w:color w:val="2C6FAD"/>
          <w:sz w:val="32"/>
        </w:rPr>
        <w:t>Surucu Kontrol ve Dogrulama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yaziliminin dogru yuklendigini kontrol ve dogrulama yontemleriyle degerlendirir.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1.D.3.7</w:t>
            </w:r>
          </w:p>
        </w:tc>
        <w:tc>
          <w:tcPr>
            <w:tcW w:type="dxa" w:w="3213"/>
          </w:tcPr>
          <w:p>
            <w:r>
              <w:rPr>
                <w:sz w:val="18"/>
              </w:rPr>
              <w:t>Aygit Ozelliklerinden surucu surumu, tarihi ve saglayicisini kontrol eder.</w:t>
            </w:r>
          </w:p>
        </w:tc>
        <w:tc>
          <w:tcPr>
            <w:tcW w:type="dxa" w:w="3213"/>
          </w:tcPr>
          <w:p>
            <w:r>
              <w:rPr>
                <w:sz w:val="18"/>
              </w:rPr>
              <w:t>Uygulama</w:t>
            </w:r>
          </w:p>
        </w:tc>
      </w:tr>
      <w:tr>
        <w:tc>
          <w:tcPr>
            <w:tcW w:type="dxa" w:w="3213"/>
          </w:tcPr>
          <w:p>
            <w:r>
              <w:rPr>
                <w:sz w:val="18"/>
              </w:rPr>
              <w:t>1.D.3.8</w:t>
            </w:r>
          </w:p>
        </w:tc>
        <w:tc>
          <w:tcPr>
            <w:tcW w:type="dxa" w:w="3213"/>
          </w:tcPr>
          <w:p>
            <w:r>
              <w:rPr>
                <w:sz w:val="18"/>
              </w:rPr>
              <w:t>Surucu dogrulamasini sistem performansi ve donlm davranisi uzerinden degerlendirir.</w:t>
            </w:r>
          </w:p>
        </w:tc>
        <w:tc>
          <w:tcPr>
            <w:tcW w:type="dxa" w:w="3213"/>
          </w:tcPr>
          <w:p>
            <w:r>
              <w:rPr>
                <w:sz w:val="18"/>
              </w:rPr>
              <w:t>Degerlendirme</w:t>
            </w:r>
          </w:p>
        </w:tc>
      </w:tr>
      <w:tr>
        <w:tc>
          <w:tcPr>
            <w:tcW w:type="dxa" w:w="3213"/>
          </w:tcPr>
          <w:p>
            <w:r>
              <w:rPr>
                <w:sz w:val="18"/>
              </w:rPr>
              <w:t>1.D.3.9</w:t>
            </w:r>
          </w:p>
        </w:tc>
        <w:tc>
          <w:tcPr>
            <w:tcW w:type="dxa" w:w="3213"/>
          </w:tcPr>
          <w:p>
            <w:r>
              <w:rPr>
                <w:sz w:val="18"/>
              </w:rPr>
              <w:t>Surucu dogrulama sonuclarini sistematik rapor halinde dokumante eder.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Aygit Yoneticisi islevlerini ve surucu kurulum prosedurlerini bilmek.</w:t>
      </w:r>
    </w:p>
    <w:p>
      <w:pPr>
        <w:spacing w:before="200"/>
      </w:pPr>
      <w:r>
        <w:rPr>
          <w:b/>
          <w:color w:val="757575"/>
          <w:sz w:val="24"/>
        </w:rPr>
        <w:t xml:space="preserve">  Öğrencinin Bilmesi Gerekenler</w:t>
      </w:r>
    </w:p>
    <w:p>
      <w:pPr>
        <w:pStyle w:val="ListBullet"/>
      </w:pPr>
      <w:r>
        <w:rPr>
          <w:sz w:val="20"/>
        </w:rPr>
        <w:t>Surucu surumu ve tarihinin kontrol edilebilecegini.</w:t>
      </w:r>
    </w:p>
    <w:p>
      <w:pPr>
        <w:pStyle w:val="ListBullet"/>
      </w:pPr>
      <w:r>
        <w:rPr>
          <w:sz w:val="20"/>
        </w:rPr>
        <w:t>Jenerik surucunun uretici surucusundan farkli performans verdigini.</w:t>
      </w:r>
    </w:p>
    <w:p>
      <w:pPr>
        <w:pStyle w:val="ListBullet"/>
      </w:pPr>
      <w:r>
        <w:rPr>
          <w:sz w:val="20"/>
        </w:rPr>
        <w:t>Donanim davranisinin surucu kalitesinin gostergesi oldugunu.</w:t>
      </w:r>
    </w:p>
    <w:p>
      <w:pPr>
        <w:spacing w:before="200"/>
      </w:pPr>
      <w:r>
        <w:rPr>
          <w:b/>
          <w:color w:val="757575"/>
          <w:sz w:val="24"/>
        </w:rPr>
        <w:t xml:space="preserve">  Olası Kavram Yanılgıları</w:t>
      </w:r>
    </w:p>
    <w:p>
      <w:pPr>
        <w:pStyle w:val="ListBullet"/>
      </w:pPr>
      <w:r>
        <w:rPr>
          <w:sz w:val="20"/>
        </w:rPr>
        <w:t>Sari unlem yoksa surucunun kesinlikle dogru oldugu sanilmasi.</w:t>
      </w:r>
    </w:p>
    <w:p>
      <w:pPr>
        <w:pStyle w:val="ListBullet"/>
      </w:pPr>
      <w:r>
        <w:rPr>
          <w:sz w:val="20"/>
        </w:rPr>
        <w:t>Surucu surumunun onemli olmadigi dusuncesi.</w:t>
      </w:r>
    </w:p>
    <w:p>
      <w:pPr>
        <w:pStyle w:val="ListBullet"/>
      </w:pPr>
      <w:r>
        <w:rPr>
          <w:sz w:val="20"/>
        </w:rPr>
        <w:t>Donanim calisiyorsa surucunun optimal oldugu yanilgisi.</w:t>
      </w:r>
    </w:p>
    <w:p>
      <w:pPr>
        <w:spacing w:before="200"/>
      </w:pPr>
      <w:r>
        <w:rPr>
          <w:b/>
          <w:color w:val="757575"/>
          <w:sz w:val="24"/>
        </w:rPr>
        <w:t xml:space="preserve">  Hazırlık Materyalleri</w:t>
      </w:r>
    </w:p>
    <w:p>
      <w:pPr>
        <w:pStyle w:val="ListBullet"/>
      </w:pPr>
      <w:r>
        <w:rPr>
          <w:sz w:val="20"/>
        </w:rPr>
        <w:t>Surucu dogrulama kontrol listesi</w:t>
      </w:r>
    </w:p>
    <w:p>
      <w:pPr>
        <w:pStyle w:val="ListBullet"/>
      </w:pPr>
      <w:r>
        <w:rPr>
          <w:sz w:val="20"/>
        </w:rPr>
        <w:t>Performans karsilastirma ornekleri</w:t>
      </w:r>
    </w:p>
    <w:p>
      <w:pPr>
        <w:pStyle w:val="ListBullet"/>
      </w:pPr>
      <w:r>
        <w:rPr>
          <w:sz w:val="20"/>
        </w:rPr>
        <w:t>Dogrulama raporu sablonu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"Arabaniz calisiyor ama yakit tuketimi cok yuksek. Motor tamircisi kontrolde sorun bulamiyor. Belki de yazilim guncellemesi gerekiyordur. Bilgisayarda da donanim calisir ama dogru surucu olmadan performans dusuktur."</w:t>
      </w:r>
    </w:p>
    <w:p>
      <w:r>
        <w:rPr>
          <w:b/>
          <w:color w:val="1B2A4A"/>
          <w:sz w:val="20"/>
        </w:rPr>
        <w:t xml:space="preserve">Günlük Hayat Bağlantısı: </w:t>
      </w:r>
      <w:r>
        <w:rPr>
          <w:sz w:val="20"/>
        </w:rPr>
        <w:t>Telefonunuzda kamera uygulamasi calisiyor ama foto kalitesi dusuk. Guncelleme sonrasi kalite artiyor - surucu guncelleme de benzer etki yapar.</w:t>
      </w:r>
    </w:p>
    <w:p>
      <w:pPr>
        <w:spacing w:before="200"/>
      </w:pPr>
      <w:r>
        <w:rPr>
          <w:b/>
          <w:color w:val="2C6FAD"/>
          <w:sz w:val="24"/>
        </w:rPr>
        <w:t xml:space="preserve">  Ön Bilgi Yoklama Soruları</w:t>
      </w:r>
    </w:p>
    <w:p>
      <w:r>
        <w:rPr>
          <w:b/>
          <w:color w:val="2C6FAD"/>
          <w:sz w:val="20"/>
        </w:rPr>
        <w:t xml:space="preserve">  1. </w:t>
      </w:r>
      <w:r>
        <w:rPr>
          <w:sz w:val="20"/>
        </w:rPr>
        <w:t>Surucu surumu nasil kontrol edilir?</w:t>
      </w:r>
    </w:p>
    <w:p>
      <w:r>
        <w:rPr>
          <w:b/>
          <w:color w:val="2C6FAD"/>
          <w:sz w:val="20"/>
        </w:rPr>
        <w:t xml:space="preserve">  2. </w:t>
      </w:r>
      <w:r>
        <w:rPr>
          <w:sz w:val="20"/>
        </w:rPr>
        <w:t>Jenerik ve uretici surucusu performans farki var mi?</w:t>
      </w:r>
    </w:p>
    <w:p>
      <w:r>
        <w:rPr>
          <w:b/>
          <w:color w:val="2C6FAD"/>
          <w:sz w:val="20"/>
        </w:rPr>
        <w:t xml:space="preserve">  3. </w:t>
      </w:r>
      <w:r>
        <w:rPr>
          <w:sz w:val="20"/>
        </w:rPr>
        <w:t>Dogrulama neden onemlidir?</w:t>
      </w:r>
    </w:p>
    <w:p>
      <w:pPr>
        <w:spacing w:before="200"/>
      </w:pPr>
      <w:r>
        <w:rPr>
          <w:b/>
          <w:color w:val="2C6FAD"/>
          <w:sz w:val="24"/>
        </w:rPr>
        <w:t xml:space="preserve">  Motivasyon Etkinliği: "Gizli Performans"</w:t>
      </w:r>
    </w:p>
    <w:p>
      <w:r>
        <w:rPr>
          <w:b/>
          <w:color w:val="1B2A4A"/>
          <w:sz w:val="20"/>
        </w:rPr>
        <w:t xml:space="preserve">Açıklama: </w:t>
      </w:r>
      <w:r>
        <w:rPr>
          <w:sz w:val="20"/>
        </w:rPr>
        <w:t>Jenerik ve uretici surucusu arasindaki gizli performans farkinin ortaya cikarilmasi.</w:t>
      </w:r>
    </w:p>
    <w:p>
      <w:r>
        <w:rPr>
          <w:b/>
          <w:color w:val="1B2A4A"/>
          <w:sz w:val="20"/>
        </w:rPr>
        <w:t xml:space="preserve">Yönerge: </w:t>
      </w:r>
      <w:r>
        <w:rPr>
          <w:sz w:val="20"/>
        </w:rPr>
        <w:t>Egitmen, ayni bilgisayarda jenerik ekran surucusu (dusuk cozunurluk) ve uretici surucusu (tam cozunurluk) arasindaki gorsel farki gosterir. 'Sari unlem yok ama performans cok farkli' mesaji verilir.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Bilgisayarinizda ekran karti var ve sari unlem yok ama oyunlar cok kasiyor. Aygit Yoneticisi'nde 'Microsoft Temel Goruntu Baglastiricisi' yaziyor. Sorun ne?</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"Surucu Muayene Istasyonu"</w:t>
      </w:r>
    </w:p>
    <w:p>
      <w:r>
        <w:rPr>
          <w:b/>
          <w:color w:val="1B2A4A"/>
          <w:sz w:val="20"/>
        </w:rPr>
        <w:t xml:space="preserve">Türü: </w:t>
      </w:r>
      <w:r>
        <w:rPr>
          <w:sz w:val="20"/>
        </w:rPr>
        <w:t>Uygulamali Bireysel Calisma</w:t>
      </w:r>
    </w:p>
    <w:p>
      <w:r>
        <w:rPr>
          <w:b/>
          <w:color w:val="1B2A4A"/>
          <w:sz w:val="20"/>
        </w:rPr>
        <w:t xml:space="preserve">Amacı: </w:t>
      </w:r>
      <w:r>
        <w:rPr>
          <w:sz w:val="20"/>
        </w:rPr>
        <w:t>Tum ana donanim suruclerinin kontrol ve dogrulamasini yapmak.</w:t>
      </w:r>
    </w:p>
    <w:p>
      <w:r>
        <w:rPr>
          <w:b/>
          <w:color w:val="1B2A4A"/>
          <w:sz w:val="20"/>
        </w:rPr>
        <w:t xml:space="preserve">Malzemeler: </w:t>
      </w:r>
      <w:r>
        <w:rPr>
          <w:sz w:val="20"/>
        </w:rPr>
        <w:t>Bilgisayar, Aygit Yoneticisi, dogrulama raporu formu</w:t>
      </w:r>
    </w:p>
    <w:p>
      <w:pPr>
        <w:spacing w:before="200"/>
      </w:pPr>
      <w:r>
        <w:rPr>
          <w:b/>
          <w:color w:val="007A7A"/>
          <w:sz w:val="24"/>
        </w:rPr>
        <w:t xml:space="preserve">  Yönerge Adımları</w:t>
      </w:r>
    </w:p>
    <w:p>
      <w:r>
        <w:rPr>
          <w:b/>
          <w:color w:val="007A7A"/>
          <w:sz w:val="20"/>
        </w:rPr>
        <w:t xml:space="preserve">  1. </w:t>
      </w:r>
      <w:r>
        <w:rPr>
          <w:sz w:val="20"/>
        </w:rPr>
        <w:t>Aygit Yoneticisi'ni acn.</w:t>
      </w:r>
    </w:p>
    <w:p>
      <w:r>
        <w:rPr>
          <w:b/>
          <w:color w:val="007A7A"/>
          <w:sz w:val="20"/>
        </w:rPr>
        <w:t xml:space="preserve">  2. </w:t>
      </w:r>
      <w:r>
        <w:rPr>
          <w:sz w:val="20"/>
        </w:rPr>
        <w:t>Ekran karti, ses karti ve ag adaptorune sag tiklayin &gt; Ozellikler.</w:t>
      </w:r>
    </w:p>
    <w:p>
      <w:r>
        <w:rPr>
          <w:b/>
          <w:color w:val="007A7A"/>
          <w:sz w:val="20"/>
        </w:rPr>
        <w:t xml:space="preserve">  3. </w:t>
      </w:r>
      <w:r>
        <w:rPr>
          <w:sz w:val="20"/>
        </w:rPr>
        <w:t>Surucu sekmesinden saglayici, surum ve tarih bilgilerini not alin.</w:t>
      </w:r>
    </w:p>
    <w:p>
      <w:r>
        <w:rPr>
          <w:b/>
          <w:color w:val="007A7A"/>
          <w:sz w:val="20"/>
        </w:rPr>
        <w:t xml:space="preserve">  4. </w:t>
      </w:r>
      <w:r>
        <w:rPr>
          <w:sz w:val="20"/>
        </w:rPr>
        <w:t>Saglayici 'Microsoft' ise jenerik surucu oldugunu not edin.</w:t>
      </w:r>
    </w:p>
    <w:p>
      <w:r>
        <w:rPr>
          <w:b/>
          <w:color w:val="007A7A"/>
          <w:sz w:val="20"/>
        </w:rPr>
        <w:t xml:space="preserve">  5. </w:t>
      </w:r>
      <w:r>
        <w:rPr>
          <w:sz w:val="20"/>
        </w:rPr>
        <w:t>Uretici surucusu gerektiren aygitlari belirleyin.</w:t>
      </w:r>
    </w:p>
    <w:p>
      <w:r>
        <w:rPr>
          <w:b/>
          <w:color w:val="1B2A4A"/>
          <w:sz w:val="20"/>
        </w:rPr>
        <w:t xml:space="preserve">Öğrenci Rolü: </w:t>
      </w:r>
      <w:r>
        <w:rPr>
          <w:sz w:val="20"/>
        </w:rPr>
        <w:t>Muayene uzmani: her aygiti sistematik kontrol eden</w:t>
      </w:r>
    </w:p>
    <w:p>
      <w:r>
        <w:rPr>
          <w:b/>
          <w:color w:val="1B2A4A"/>
          <w:sz w:val="20"/>
        </w:rPr>
        <w:t xml:space="preserve">Öğretmen Rolü: </w:t>
      </w:r>
      <w:r>
        <w:rPr>
          <w:sz w:val="20"/>
        </w:rPr>
        <w:t>Jenerik vs uretici surucusu ayrimi konusunda yonlendrir</w:t>
      </w:r>
    </w:p>
    <w:p>
      <w:r>
        <w:rPr>
          <w:b/>
          <w:color w:val="1B2A4A"/>
          <w:sz w:val="20"/>
        </w:rPr>
        <w:t xml:space="preserve">Beklenen Ürün: </w:t>
      </w:r>
      <w:r>
        <w:rPr>
          <w:sz w:val="20"/>
        </w:rPr>
        <w:t>Surucu Dogrulama Raporu (tum ana aygitlar)</w:t>
      </w:r>
    </w:p>
    <w:p>
      <w:pPr>
        <w:spacing w:before="200"/>
      </w:pPr>
      <w:r>
        <w:rPr>
          <w:b/>
          <w:color w:val="007A7A"/>
          <w:sz w:val="24"/>
        </w:rPr>
        <w:t xml:space="preserve">  Araştırma Soruları</w:t>
      </w:r>
    </w:p>
    <w:p>
      <w:r>
        <w:rPr>
          <w:b/>
          <w:color w:val="007A7A"/>
          <w:sz w:val="20"/>
        </w:rPr>
        <w:t xml:space="preserve">  1. </w:t>
      </w:r>
      <w:r>
        <w:rPr>
          <w:sz w:val="20"/>
        </w:rPr>
        <w:t>driverquery komutu ne yapar?</w:t>
      </w:r>
    </w:p>
    <w:p>
      <w:r>
        <w:rPr>
          <w:b/>
          <w:color w:val="007A7A"/>
          <w:sz w:val="20"/>
        </w:rPr>
        <w:t xml:space="preserve">  2. </w:t>
      </w:r>
      <w:r>
        <w:rPr>
          <w:sz w:val="20"/>
        </w:rPr>
        <w:t>PowerShell ile surucu bilgisi nasil cekilir?</w:t>
      </w:r>
    </w:p>
    <w:p>
      <w:r>
        <w:rPr>
          <w:b/>
          <w:color w:val="007A7A"/>
          <w:sz w:val="20"/>
        </w:rPr>
        <w:t xml:space="preserve">  3. </w:t>
      </w:r>
      <w:r>
        <w:rPr>
          <w:sz w:val="20"/>
        </w:rPr>
        <w:t>Benchmark araclari ile surucu etkisi nasil olculur?</w:t>
      </w:r>
    </w:p>
    <w:p>
      <w:r>
        <w:rPr>
          <w:b/>
          <w:color w:val="1B2A4A"/>
          <w:sz w:val="20"/>
        </w:rPr>
        <w:t xml:space="preserve">Grupla Çalışma Kuralları: </w:t>
      </w:r>
      <w:r>
        <w:rPr>
          <w:sz w:val="20"/>
        </w:rPr>
        <w:t>Her aygit icin saglayici, surum ve tarih bilgisini mutlaka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Surucu Surumu</w:t>
            </w:r>
          </w:p>
        </w:tc>
        <w:tc>
          <w:tcPr>
            <w:tcW w:type="dxa" w:w="2409"/>
          </w:tcPr>
          <w:p>
            <w:r>
              <w:rPr>
                <w:sz w:val="18"/>
              </w:rPr>
              <w:t>Surucunun versiyon numarasi (yuksek = yeni)</w:t>
            </w:r>
          </w:p>
        </w:tc>
        <w:tc>
          <w:tcPr>
            <w:tcW w:type="dxa" w:w="2409"/>
          </w:tcPr>
          <w:p>
            <w:r>
              <w:rPr>
                <w:sz w:val="18"/>
              </w:rPr>
              <w:t>31.0.15.4601</w:t>
            </w:r>
          </w:p>
        </w:tc>
        <w:tc>
          <w:tcPr>
            <w:tcW w:type="dxa" w:w="2409"/>
          </w:tcPr>
          <w:p>
            <w:r>
              <w:rPr>
                <w:sz w:val="18"/>
              </w:rPr>
              <w:t>Ozellikler &gt; Surucu sekmesi</w:t>
            </w:r>
          </w:p>
        </w:tc>
      </w:tr>
      <w:tr>
        <w:tc>
          <w:tcPr>
            <w:tcW w:type="dxa" w:w="2409"/>
          </w:tcPr>
          <w:p>
            <w:r>
              <w:rPr>
                <w:sz w:val="18"/>
              </w:rPr>
              <w:t>Surucu Tarihi</w:t>
            </w:r>
          </w:p>
        </w:tc>
        <w:tc>
          <w:tcPr>
            <w:tcW w:type="dxa" w:w="2409"/>
          </w:tcPr>
          <w:p>
            <w:r>
              <w:rPr>
                <w:sz w:val="18"/>
              </w:rPr>
              <w:t>Surucunun yayinlanma tarihi</w:t>
            </w:r>
          </w:p>
        </w:tc>
        <w:tc>
          <w:tcPr>
            <w:tcW w:type="dxa" w:w="2409"/>
          </w:tcPr>
          <w:p>
            <w:r>
              <w:rPr>
                <w:sz w:val="18"/>
              </w:rPr>
              <w:t>2024-08-15</w:t>
            </w:r>
          </w:p>
        </w:tc>
        <w:tc>
          <w:tcPr>
            <w:tcW w:type="dxa" w:w="2409"/>
          </w:tcPr>
          <w:p>
            <w:r>
              <w:rPr>
                <w:sz w:val="18"/>
              </w:rPr>
              <w:t>Ozellikler &gt; Surucu sekmesi</w:t>
            </w:r>
          </w:p>
        </w:tc>
      </w:tr>
      <w:tr>
        <w:tc>
          <w:tcPr>
            <w:tcW w:type="dxa" w:w="2409"/>
          </w:tcPr>
          <w:p>
            <w:r>
              <w:rPr>
                <w:sz w:val="18"/>
              </w:rPr>
              <w:t>Surucu Saglayicisi</w:t>
            </w:r>
          </w:p>
        </w:tc>
        <w:tc>
          <w:tcPr>
            <w:tcW w:type="dxa" w:w="2409"/>
          </w:tcPr>
          <w:p>
            <w:r>
              <w:rPr>
                <w:sz w:val="18"/>
              </w:rPr>
              <w:t>Surucuyu gelistiren firma</w:t>
            </w:r>
          </w:p>
        </w:tc>
        <w:tc>
          <w:tcPr>
            <w:tcW w:type="dxa" w:w="2409"/>
          </w:tcPr>
          <w:p>
            <w:r>
              <w:rPr>
                <w:sz w:val="18"/>
              </w:rPr>
              <w:t>Microsoft vs Intel vs NVIDIA</w:t>
            </w:r>
          </w:p>
        </w:tc>
        <w:tc>
          <w:tcPr>
            <w:tcW w:type="dxa" w:w="2409"/>
          </w:tcPr>
          <w:p>
            <w:r>
              <w:rPr>
                <w:sz w:val="18"/>
              </w:rPr>
              <w:t>Ozellikler &gt; Surucu sekmesi</w:t>
            </w:r>
          </w:p>
        </w:tc>
      </w:tr>
      <w:tr>
        <w:tc>
          <w:tcPr>
            <w:tcW w:type="dxa" w:w="2409"/>
          </w:tcPr>
          <w:p>
            <w:r>
              <w:rPr>
                <w:sz w:val="18"/>
              </w:rPr>
              <w:t>driverquery Komutu</w:t>
            </w:r>
          </w:p>
        </w:tc>
        <w:tc>
          <w:tcPr>
            <w:tcW w:type="dxa" w:w="2409"/>
          </w:tcPr>
          <w:p>
            <w:r>
              <w:rPr>
                <w:sz w:val="18"/>
              </w:rPr>
              <w:t>Komut satirindan tum surculeri listeleyen Windows araci</w:t>
            </w:r>
          </w:p>
        </w:tc>
        <w:tc>
          <w:tcPr>
            <w:tcW w:type="dxa" w:w="2409"/>
          </w:tcPr>
          <w:p>
            <w:r>
              <w:rPr>
                <w:sz w:val="18"/>
              </w:rPr>
              <w:t>cmd &gt; driverquery</w:t>
            </w:r>
          </w:p>
        </w:tc>
        <w:tc>
          <w:tcPr>
            <w:tcW w:type="dxa" w:w="2409"/>
          </w:tcPr>
          <w:p>
            <w:r>
              <w:rPr>
                <w:sz w:val="18"/>
              </w:rPr>
              <w:t>Komut satiri ciktisi</w:t>
            </w:r>
          </w:p>
        </w:tc>
      </w:tr>
      <w:tr>
        <w:tc>
          <w:tcPr>
            <w:tcW w:type="dxa" w:w="2409"/>
          </w:tcPr>
          <w:p>
            <w:r>
              <w:rPr>
                <w:sz w:val="18"/>
              </w:rPr>
              <w:t>Performans Dogrulama</w:t>
            </w:r>
          </w:p>
        </w:tc>
        <w:tc>
          <w:tcPr>
            <w:tcW w:type="dxa" w:w="2409"/>
          </w:tcPr>
          <w:p>
            <w:r>
              <w:rPr>
                <w:sz w:val="18"/>
              </w:rPr>
              <w:t>Surucunun dogru calistiginin performans uzerinden teyidi</w:t>
            </w:r>
          </w:p>
        </w:tc>
        <w:tc>
          <w:tcPr>
            <w:tcW w:type="dxa" w:w="2409"/>
          </w:tcPr>
          <w:p>
            <w:r>
              <w:rPr>
                <w:sz w:val="18"/>
              </w:rPr>
              <w:t>Ekran cozunurlugu, ses kalitesi, ag hizi</w:t>
            </w:r>
          </w:p>
        </w:tc>
        <w:tc>
          <w:tcPr>
            <w:tcW w:type="dxa" w:w="2409"/>
          </w:tcPr>
          <w:p>
            <w:r>
              <w:rPr>
                <w:sz w:val="18"/>
              </w:rPr>
              <w:t>Test sonuclari</w:t>
            </w:r>
          </w:p>
        </w:tc>
      </w:tr>
    </w:tbl>
    <w:p/>
    <w:p>
      <w:pPr>
        <w:spacing w:before="200"/>
      </w:pPr>
      <w:r>
        <w:rPr>
          <w:b/>
          <w:color w:val="E65C00"/>
          <w:sz w:val="24"/>
        </w:rPr>
        <w:t xml:space="preserve">  Konu Anlatımı</w:t>
      </w:r>
    </w:p>
    <w:p>
      <w:r>
        <w:rPr>
          <w:sz w:val="20"/>
        </w:rPr>
        <w:t>Surucu dogrulama 3 asamalidir: 1) Bilgi dogrulama (saglayici, surum, tarih), 2) Islevsel dogrulama (donanim dogru calisiyor mu), 3) Performans dogrulama (optimum seviyede mi). Sari unlem olmamasi sadece 1. asama icin yeterlidir; 2. ve 3. asamalar manuel kontrol gerektirir.</w:t>
      </w:r>
    </w:p>
    <w:p>
      <w:r>
        <w:rPr>
          <w:sz w:val="20"/>
        </w:rPr>
        <w:t>Jenerik surucu (saglayici: Microsoft) donanimn temel calismasini saglar ama tum ozelliklerini acmaz. Uretici surucusu (saglayici: Intel, NVIDIA, Realtek vb.) donanimn tam potansiyelini ortaya cikarir. Ozellikle ekran karti ve ses kartinda fark belirgindir.</w:t>
      </w:r>
    </w:p>
    <w:p>
      <w:r>
        <w:rPr>
          <w:sz w:val="20"/>
        </w:rPr>
        <w:t>driverquery komutu komut satirindan tum yuklui surculerin listesini verir. driverquery /v daha detayli bilgi gosterir. Bu bilgiler dokumantasyon ve denetim icin cok faydalidir.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Jenerik Ekran</w:t>
            </w:r>
          </w:p>
        </w:tc>
        <w:tc>
          <w:tcPr>
            <w:tcW w:type="dxa" w:w="3213"/>
          </w:tcPr>
          <w:p>
            <w:r>
              <w:rPr>
                <w:sz w:val="18"/>
              </w:rPr>
              <w:t>Saglayici: Microsoft -&gt; 1024x768 maksimum -&gt; uretici surucusu gerekli</w:t>
            </w:r>
          </w:p>
        </w:tc>
        <w:tc>
          <w:tcPr>
            <w:tcW w:type="dxa" w:w="3213"/>
          </w:tcPr>
          <w:p>
            <w:r>
              <w:rPr>
                <w:sz w:val="18"/>
              </w:rPr>
              <w:t>Performans kaybi</w:t>
            </w:r>
          </w:p>
        </w:tc>
      </w:tr>
      <w:tr>
        <w:tc>
          <w:tcPr>
            <w:tcW w:type="dxa" w:w="3213"/>
          </w:tcPr>
          <w:p>
            <w:r>
              <w:rPr>
                <w:sz w:val="18"/>
              </w:rPr>
              <w:t>Uretici Ses</w:t>
            </w:r>
          </w:p>
        </w:tc>
        <w:tc>
          <w:tcPr>
            <w:tcW w:type="dxa" w:w="3213"/>
          </w:tcPr>
          <w:p>
            <w:r>
              <w:rPr>
                <w:sz w:val="18"/>
              </w:rPr>
              <w:t>Saglayici: Realtek -&gt; tam ses efektleri ve equalizer</w:t>
            </w:r>
          </w:p>
        </w:tc>
        <w:tc>
          <w:tcPr>
            <w:tcW w:type="dxa" w:w="3213"/>
          </w:tcPr>
          <w:p>
            <w:r>
              <w:rPr>
                <w:sz w:val="18"/>
              </w:rPr>
              <w:t>Optimal performans</w:t>
            </w:r>
          </w:p>
        </w:tc>
      </w:tr>
      <w:tr>
        <w:tc>
          <w:tcPr>
            <w:tcW w:type="dxa" w:w="3213"/>
          </w:tcPr>
          <w:p>
            <w:r>
              <w:rPr>
                <w:sz w:val="18"/>
              </w:rPr>
              <w:t>Eski Surucu</w:t>
            </w:r>
          </w:p>
        </w:tc>
        <w:tc>
          <w:tcPr>
            <w:tcW w:type="dxa" w:w="3213"/>
          </w:tcPr>
          <w:p>
            <w:r>
              <w:rPr>
                <w:sz w:val="18"/>
              </w:rPr>
              <w:t>Tarih: 2020 -&gt; guncel surum 2025 -&gt; guncelleme gerekli</w:t>
            </w:r>
          </w:p>
        </w:tc>
        <w:tc>
          <w:tcPr>
            <w:tcW w:type="dxa" w:w="3213"/>
          </w:tcPr>
          <w:p>
            <w:r>
              <w:rPr>
                <w:sz w:val="18"/>
              </w:rPr>
              <w:t>Guvenlik riski</w:t>
            </w:r>
          </w:p>
        </w:tc>
      </w:tr>
      <w:tr>
        <w:tc>
          <w:tcPr>
            <w:tcW w:type="dxa" w:w="3213"/>
          </w:tcPr>
          <w:p>
            <w:r>
              <w:rPr>
                <w:sz w:val="18"/>
              </w:rPr>
              <w:t>driverquery</w:t>
            </w:r>
          </w:p>
        </w:tc>
        <w:tc>
          <w:tcPr>
            <w:tcW w:type="dxa" w:w="3213"/>
          </w:tcPr>
          <w:p>
            <w:r>
              <w:rPr>
                <w:sz w:val="18"/>
              </w:rPr>
              <w:t>Komut satirinda tum surculerin listesi</w:t>
            </w:r>
          </w:p>
        </w:tc>
        <w:tc>
          <w:tcPr>
            <w:tcW w:type="dxa" w:w="3213"/>
          </w:tcPr>
          <w:p>
            <w:r>
              <w:rPr>
                <w:sz w:val="18"/>
              </w:rPr>
              <w:t>Denetim araci</w:t>
            </w:r>
          </w:p>
        </w:tc>
      </w:tr>
    </w:tbl>
    <w:p/>
    <w:p>
      <w:pPr>
        <w:spacing w:before="200"/>
      </w:pPr>
      <w:r>
        <w:rPr>
          <w:b/>
          <w:color w:val="E65C00"/>
          <w:sz w:val="24"/>
        </w:rPr>
        <w:t xml:space="preserve">  Görseller ve Tablolar</w:t>
      </w:r>
    </w:p>
    <w:p>
      <w:pPr>
        <w:pStyle w:val="ListBullet"/>
      </w:pPr>
      <w:r>
        <w:rPr>
          <w:sz w:val="20"/>
        </w:rPr>
        <w:t>Surucu dogrulama 3 asamasi semasi</w:t>
      </w:r>
    </w:p>
    <w:p>
      <w:pPr>
        <w:pStyle w:val="ListBullet"/>
      </w:pPr>
      <w:r>
        <w:rPr>
          <w:sz w:val="20"/>
        </w:rPr>
        <w:t>Ozellikler penceresi surucu sekmesi aciklamali</w:t>
      </w:r>
    </w:p>
    <w:p>
      <w:pPr>
        <w:spacing w:before="200"/>
      </w:pPr>
      <w:r>
        <w:rPr>
          <w:b/>
          <w:color w:val="E65C00"/>
          <w:sz w:val="24"/>
        </w:rPr>
        <w:t xml:space="preserve">  Analoji ve Benzetmeler</w:t>
      </w:r>
    </w:p>
    <w:p>
      <w:r>
        <w:rPr>
          <w:b/>
          <w:color w:val="E65C00"/>
          <w:sz w:val="20"/>
        </w:rPr>
        <w:t xml:space="preserve">  1. </w:t>
      </w:r>
      <w:r>
        <w:rPr>
          <w:sz w:val="20"/>
        </w:rPr>
        <w:t>Surucu surumu = Ilac seri numarasi: hangi partiden geldigi</w:t>
      </w:r>
    </w:p>
    <w:p>
      <w:r>
        <w:rPr>
          <w:b/>
          <w:color w:val="E65C00"/>
          <w:sz w:val="20"/>
        </w:rPr>
        <w:t xml:space="preserve">  2. </w:t>
      </w:r>
      <w:r>
        <w:rPr>
          <w:sz w:val="20"/>
        </w:rPr>
        <w:t>Saglayici = Ilac ureticisi: guvenilirlik gostergesi</w:t>
      </w:r>
    </w:p>
    <w:p>
      <w:r>
        <w:rPr>
          <w:b/>
          <w:color w:val="E65C00"/>
          <w:sz w:val="20"/>
        </w:rPr>
        <w:t xml:space="preserve">  3. </w:t>
      </w:r>
      <w:r>
        <w:rPr>
          <w:sz w:val="20"/>
        </w:rPr>
        <w:t>Performans dogrulama = Araba test srurusu: gercek performans kontrolu</w:t>
      </w:r>
    </w:p>
    <w:p>
      <w:pPr>
        <w:spacing w:before="200"/>
      </w:pPr>
      <w:r>
        <w:rPr>
          <w:b/>
          <w:color w:val="E65C00"/>
          <w:sz w:val="24"/>
        </w:rPr>
        <w:t xml:space="preserve">  Öğrenci Soru-Cevap</w:t>
      </w:r>
    </w:p>
    <w:p>
      <w:pPr>
        <w:pStyle w:val="ListBullet"/>
      </w:pPr>
      <w:r>
        <w:rPr>
          <w:sz w:val="20"/>
        </w:rPr>
        <w:t>Jenerik surucu yetersiz mi? - Temel kullanim icin yeterli olabilir ama oyun/tasarim icin degil.</w:t>
      </w:r>
    </w:p>
    <w:p>
      <w:pPr>
        <w:pStyle w:val="ListBullet"/>
      </w:pPr>
      <w:r>
        <w:rPr>
          <w:sz w:val="20"/>
        </w:rPr>
        <w:t>driverquery nasil calistirilir? - cmd acip driverquery yazmak yeterli.</w:t>
      </w:r>
    </w:p>
    <w:p>
      <w:pPr>
        <w:pStyle w:val="ListBullet"/>
      </w:pPr>
      <w:r>
        <w:rPr>
          <w:sz w:val="20"/>
        </w:rPr>
        <w:t>Surucu tarihi neden onemli? - Eski surucular guvenlik aciklari icerebilir.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"Tam Sistem Denetimi"</w:t>
      </w:r>
    </w:p>
    <w:p>
      <w:r>
        <w:rPr>
          <w:b/>
          <w:color w:val="1B2A4A"/>
          <w:sz w:val="20"/>
        </w:rPr>
        <w:t xml:space="preserve">Türü: </w:t>
      </w:r>
      <w:r>
        <w:rPr>
          <w:sz w:val="20"/>
        </w:rPr>
        <w:t>Bireysel Proje</w:t>
      </w:r>
    </w:p>
    <w:p>
      <w:r>
        <w:rPr>
          <w:b/>
          <w:color w:val="1B2A4A"/>
          <w:sz w:val="20"/>
        </w:rPr>
        <w:t xml:space="preserve">Amacı: </w:t>
      </w:r>
      <w:r>
        <w:rPr>
          <w:sz w:val="20"/>
        </w:rPr>
        <w:t>Bilgisayarin tum ana suruclerini kontrol edip dogrulama raporu hazirlamak.</w:t>
      </w:r>
    </w:p>
    <w:p>
      <w:pPr>
        <w:spacing w:before="200"/>
      </w:pPr>
      <w:r>
        <w:rPr>
          <w:b/>
          <w:color w:val="6A1B9A"/>
          <w:sz w:val="24"/>
        </w:rPr>
        <w:t xml:space="preserve">  Yönerge Adımları</w:t>
      </w:r>
    </w:p>
    <w:p>
      <w:r>
        <w:rPr>
          <w:b/>
          <w:color w:val="6A1B9A"/>
          <w:sz w:val="20"/>
        </w:rPr>
        <w:t xml:space="preserve">  1. </w:t>
      </w:r>
      <w:r>
        <w:rPr>
          <w:sz w:val="20"/>
        </w:rPr>
        <w:t>Aygit Yoneticisi'nden 5 ana donanimi listeleyin.</w:t>
      </w:r>
    </w:p>
    <w:p>
      <w:r>
        <w:rPr>
          <w:b/>
          <w:color w:val="6A1B9A"/>
          <w:sz w:val="20"/>
        </w:rPr>
        <w:t xml:space="preserve">  2. </w:t>
      </w:r>
      <w:r>
        <w:rPr>
          <w:sz w:val="20"/>
        </w:rPr>
        <w:t>Her birinin saglayici, surum ve tarih bilgisini alin.</w:t>
      </w:r>
    </w:p>
    <w:p>
      <w:r>
        <w:rPr>
          <w:b/>
          <w:color w:val="6A1B9A"/>
          <w:sz w:val="20"/>
        </w:rPr>
        <w:t xml:space="preserve">  3. </w:t>
      </w:r>
      <w:r>
        <w:rPr>
          <w:sz w:val="20"/>
        </w:rPr>
        <w:t>Jenerik surucu olanlarini isaretleyin.</w:t>
      </w:r>
    </w:p>
    <w:p>
      <w:r>
        <w:rPr>
          <w:b/>
          <w:color w:val="6A1B9A"/>
          <w:sz w:val="20"/>
        </w:rPr>
        <w:t xml:space="preserve">  4. </w:t>
      </w:r>
      <w:r>
        <w:rPr>
          <w:sz w:val="20"/>
        </w:rPr>
        <w:t>driverquery /v ciktisindan detaylari karsilastirin.</w:t>
      </w:r>
    </w:p>
    <w:p>
      <w:r>
        <w:rPr>
          <w:b/>
          <w:color w:val="6A1B9A"/>
          <w:sz w:val="20"/>
        </w:rPr>
        <w:t xml:space="preserve">  5. </w:t>
      </w:r>
      <w:r>
        <w:rPr>
          <w:sz w:val="20"/>
        </w:rPr>
        <w:t>Tam dogrulama raporu yazin.</w:t>
      </w:r>
    </w:p>
    <w:p>
      <w:r>
        <w:rPr>
          <w:b/>
          <w:color w:val="1B2A4A"/>
          <w:sz w:val="20"/>
        </w:rPr>
        <w:t xml:space="preserve">Beklenen Ürün: </w:t>
      </w:r>
      <w:r>
        <w:rPr>
          <w:sz w:val="20"/>
        </w:rPr>
        <w:t>Bilgisayar Surucu Tam Denetim Raporu</w:t>
      </w:r>
    </w:p>
    <w:p>
      <w:pPr>
        <w:spacing w:before="200"/>
      </w:pPr>
      <w:r>
        <w:rPr>
          <w:b/>
          <w:color w:val="6A1B9A"/>
          <w:sz w:val="24"/>
        </w:rPr>
        <w:t xml:space="preserve">  Transfer Soruları</w:t>
      </w:r>
    </w:p>
    <w:p>
      <w:r>
        <w:rPr>
          <w:b/>
          <w:color w:val="6A1B9A"/>
          <w:sz w:val="20"/>
        </w:rPr>
        <w:t xml:space="preserve">  1. </w:t>
      </w:r>
      <w:r>
        <w:rPr>
          <w:sz w:val="20"/>
        </w:rPr>
        <w:t>Kurumsal ortamda surucu denetimi nasil yapilir?</w:t>
      </w:r>
    </w:p>
    <w:p>
      <w:r>
        <w:rPr>
          <w:b/>
          <w:color w:val="6A1B9A"/>
          <w:sz w:val="20"/>
        </w:rPr>
        <w:t xml:space="preserve">  2. </w:t>
      </w:r>
      <w:r>
        <w:rPr>
          <w:sz w:val="20"/>
        </w:rPr>
        <w:t>Surucu envanter yonetim araclari nelerdir?</w:t>
      </w:r>
    </w:p>
    <w:p>
      <w:r>
        <w:rPr>
          <w:b/>
          <w:color w:val="6A1B9A"/>
          <w:sz w:val="20"/>
        </w:rPr>
        <w:t xml:space="preserve">  3. </w:t>
      </w:r>
      <w:r>
        <w:rPr>
          <w:sz w:val="20"/>
        </w:rPr>
        <w:t>Bulut sunucularda surucu dogrulama nasil farklidir?</w:t>
      </w:r>
    </w:p>
    <w:p>
      <w:r>
        <w:rPr>
          <w:b/>
          <w:color w:val="1B2A4A"/>
          <w:sz w:val="20"/>
        </w:rPr>
        <w:t xml:space="preserve">İlişkili Disiplinler: </w:t>
      </w:r>
      <w:r>
        <w:rPr>
          <w:sz w:val="20"/>
        </w:rPr>
        <w:t>Istatistik (veri toplama ve raporlama), Turkce (teknik dokumantasyon)</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5 bilgisayardaki ekran kartlarinin hepsi calisiyor ama 3'u jenerik suruculu. Performans farki var mi ve nasil olculur?</w:t>
              <w:br/>
              <w:br/>
              <w:t>Cozum: Ekran cozunurlugu ve renk kalitesi karsilastirmasi; jenerik olanlara uretici surucusu yuklemek.</w:t>
            </w:r>
          </w:p>
        </w:tc>
      </w:tr>
    </w:tbl>
    <w:p/>
    <w:p>
      <w:r>
        <w:rPr>
          <w:b/>
          <w:color w:val="1B2A4A"/>
          <w:sz w:val="20"/>
        </w:rPr>
        <w:t xml:space="preserve">Yaratıcı Görev: </w:t>
      </w:r>
      <w:r>
        <w:rPr>
          <w:sz w:val="20"/>
        </w:rPr>
        <w:t>Otomatik surucu denetim raporu ureten bir yazilim tasarlayin. Hangi verileri toplar ve nasil raporlar?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Surucu surumu ve tarihini kontrol edebiliyorum.</w:t>
      </w:r>
    </w:p>
    <w:p>
      <w:r>
        <w:rPr>
          <w:sz w:val="20"/>
        </w:rPr>
        <w:t xml:space="preserve">  ☐  Saglayiciyi (jenerik vs uretici) ayirt edebiliyorum.</w:t>
      </w:r>
    </w:p>
    <w:p>
      <w:r>
        <w:rPr>
          <w:sz w:val="20"/>
        </w:rPr>
        <w:t xml:space="preserve">  ☐  driverquery komutunu kullanabiliyorum.</w:t>
      </w:r>
    </w:p>
    <w:p>
      <w:r>
        <w:rPr>
          <w:sz w:val="20"/>
        </w:rPr>
        <w:t xml:space="preserve">  ☐  Performans dogrulamasi yapabiliyorum.</w:t>
      </w:r>
    </w:p>
    <w:p>
      <w:r>
        <w:rPr>
          <w:sz w:val="20"/>
        </w:rPr>
        <w:t xml:space="preserve">  ☐  Dogrulama raporu yazabiliyorum.</w:t>
      </w:r>
    </w:p>
    <w:p>
      <w:pPr>
        <w:spacing w:before="200"/>
      </w:pPr>
      <w:r>
        <w:rPr>
          <w:b/>
          <w:color w:val="2E7D32"/>
          <w:sz w:val="24"/>
        </w:rPr>
        <w:t xml:space="preserve">  Öz Değerlendirme Soruları</w:t>
      </w:r>
    </w:p>
    <w:p>
      <w:r>
        <w:rPr>
          <w:b/>
          <w:color w:val="2E7D32"/>
          <w:sz w:val="20"/>
        </w:rPr>
        <w:t xml:space="preserve">  1. </w:t>
      </w:r>
      <w:r>
        <w:rPr>
          <w:sz w:val="20"/>
        </w:rPr>
        <w:t>Surucu dogrulama sureci otomatik hale geldi mi?</w:t>
      </w:r>
    </w:p>
    <w:p>
      <w:r>
        <w:rPr>
          <w:b/>
          <w:color w:val="2E7D32"/>
          <w:sz w:val="20"/>
        </w:rPr>
        <w:t xml:space="preserve">  2. </w:t>
      </w:r>
      <w:r>
        <w:rPr>
          <w:sz w:val="20"/>
        </w:rPr>
        <w:t>Jenerik surucuyu ilk bakista fark edebiliyor muyum?</w:t>
      </w:r>
    </w:p>
    <w:p>
      <w:r>
        <w:rPr>
          <w:b/>
          <w:color w:val="2E7D32"/>
          <w:sz w:val="20"/>
        </w:rPr>
        <w:t xml:space="preserve">  3. </w:t>
      </w:r>
      <w:r>
        <w:rPr>
          <w:sz w:val="20"/>
        </w:rPr>
        <w:t>Tam denetim raporu yazabilir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Surucu saglayicisini nerede gorursunuz?</w:t>
            </w:r>
          </w:p>
        </w:tc>
        <w:tc>
          <w:tcPr>
            <w:tcW w:type="dxa" w:w="3213"/>
          </w:tcPr>
          <w:p>
            <w:r>
              <w:rPr>
                <w:sz w:val="18"/>
              </w:rPr>
              <w:t>Ozellikler &gt; Surucu sekmesi</w:t>
            </w:r>
          </w:p>
        </w:tc>
      </w:tr>
      <w:tr>
        <w:tc>
          <w:tcPr>
            <w:tcW w:type="dxa" w:w="3213"/>
          </w:tcPr>
          <w:p>
            <w:r>
              <w:rPr>
                <w:sz w:val="18"/>
              </w:rPr>
              <w:t>2</w:t>
            </w:r>
          </w:p>
        </w:tc>
        <w:tc>
          <w:tcPr>
            <w:tcW w:type="dxa" w:w="3213"/>
          </w:tcPr>
          <w:p>
            <w:r>
              <w:rPr>
                <w:sz w:val="18"/>
              </w:rPr>
              <w:t>Jenerik surucu saglayicisi kim?</w:t>
            </w:r>
          </w:p>
        </w:tc>
        <w:tc>
          <w:tcPr>
            <w:tcW w:type="dxa" w:w="3213"/>
          </w:tcPr>
          <w:p>
            <w:r>
              <w:rPr>
                <w:sz w:val="18"/>
              </w:rPr>
              <w:t>Microsoft</w:t>
            </w:r>
          </w:p>
        </w:tc>
      </w:tr>
      <w:tr>
        <w:tc>
          <w:tcPr>
            <w:tcW w:type="dxa" w:w="3213"/>
          </w:tcPr>
          <w:p>
            <w:r>
              <w:rPr>
                <w:sz w:val="18"/>
              </w:rPr>
              <w:t>3</w:t>
            </w:r>
          </w:p>
        </w:tc>
        <w:tc>
          <w:tcPr>
            <w:tcW w:type="dxa" w:w="3213"/>
          </w:tcPr>
          <w:p>
            <w:r>
              <w:rPr>
                <w:sz w:val="18"/>
              </w:rPr>
              <w:t>Tum surculeri komut satirindan listelemek icin?</w:t>
            </w:r>
          </w:p>
        </w:tc>
        <w:tc>
          <w:tcPr>
            <w:tcW w:type="dxa" w:w="3213"/>
          </w:tcPr>
          <w:p>
            <w:r>
              <w:rPr>
                <w:sz w:val="18"/>
              </w:rPr>
              <w:t>driverquery</w:t>
            </w:r>
          </w:p>
        </w:tc>
      </w:tr>
      <w:tr>
        <w:tc>
          <w:tcPr>
            <w:tcW w:type="dxa" w:w="3213"/>
          </w:tcPr>
          <w:p>
            <w:r>
              <w:rPr>
                <w:sz w:val="18"/>
              </w:rPr>
              <w:t>4</w:t>
            </w:r>
          </w:p>
        </w:tc>
        <w:tc>
          <w:tcPr>
            <w:tcW w:type="dxa" w:w="3213"/>
          </w:tcPr>
          <w:p>
            <w:r>
              <w:rPr>
                <w:sz w:val="18"/>
              </w:rPr>
              <w:t>Detayli surucu listesi icin?</w:t>
            </w:r>
          </w:p>
        </w:tc>
        <w:tc>
          <w:tcPr>
            <w:tcW w:type="dxa" w:w="3213"/>
          </w:tcPr>
          <w:p>
            <w:r>
              <w:rPr>
                <w:sz w:val="18"/>
              </w:rPr>
              <w:t>driverquery /v</w:t>
            </w:r>
          </w:p>
        </w:tc>
      </w:tr>
      <w:tr>
        <w:tc>
          <w:tcPr>
            <w:tcW w:type="dxa" w:w="3213"/>
          </w:tcPr>
          <w:p>
            <w:r>
              <w:rPr>
                <w:sz w:val="18"/>
              </w:rPr>
              <w:t>5</w:t>
            </w:r>
          </w:p>
        </w:tc>
        <w:tc>
          <w:tcPr>
            <w:tcW w:type="dxa" w:w="3213"/>
          </w:tcPr>
          <w:p>
            <w:r>
              <w:rPr>
                <w:sz w:val="18"/>
              </w:rPr>
              <w:t>Sari unlem yoksa surucu kesinlikle dogru mu?</w:t>
            </w:r>
          </w:p>
        </w:tc>
        <w:tc>
          <w:tcPr>
            <w:tcW w:type="dxa" w:w="3213"/>
          </w:tcPr>
          <w:p>
            <w:r>
              <w:rPr>
                <w:sz w:val="18"/>
              </w:rPr>
              <w:t>Hayir, jenerik olabilir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Surucu denetimi her kullanici icin gerekli mi?</w:t>
      </w:r>
    </w:p>
    <w:p>
      <w:r>
        <w:rPr>
          <w:b/>
          <w:color w:val="2E7D32"/>
          <w:sz w:val="20"/>
        </w:rPr>
        <w:t xml:space="preserve">  2. </w:t>
      </w:r>
      <w:r>
        <w:rPr>
          <w:sz w:val="20"/>
        </w:rPr>
        <w:t>Otomatik dogrulama araclari yeterli mi?</w:t>
      </w:r>
    </w:p>
    <w:p>
      <w:r>
        <w:rPr>
          <w:b/>
          <w:color w:val="2E7D32"/>
          <w:sz w:val="20"/>
        </w:rPr>
        <w:t xml:space="preserve">  3. </w:t>
      </w:r>
      <w:r>
        <w:rPr>
          <w:sz w:val="20"/>
        </w:rPr>
        <w:t>Surucu raporlama standardi olmali mi?</w:t>
      </w:r>
    </w:p>
    <w:p>
      <w:r>
        <w:rPr>
          <w:b/>
          <w:color w:val="2E7D32"/>
          <w:sz w:val="20"/>
        </w:rPr>
        <w:t>Eleştirel Düşünme:</w:t>
      </w:r>
    </w:p>
    <w:p>
      <w:r>
        <w:rPr>
          <w:b/>
          <w:color w:val="2E7D32"/>
          <w:sz w:val="20"/>
        </w:rPr>
        <w:t xml:space="preserve">  1. </w:t>
      </w:r>
      <w:r>
        <w:rPr>
          <w:sz w:val="20"/>
        </w:rPr>
        <w:t>Windows neden jenerik surucuyu otomatik uretici surucusuyle degistirmiyor?</w:t>
      </w:r>
    </w:p>
    <w:p>
      <w:r>
        <w:rPr>
          <w:b/>
          <w:color w:val="2E7D32"/>
          <w:sz w:val="20"/>
        </w:rPr>
        <w:t xml:space="preserve">  2. </w:t>
      </w:r>
      <w:r>
        <w:rPr>
          <w:sz w:val="20"/>
        </w:rPr>
        <w:t>Surucu dogrulama neden bu kadar manuel?</w:t>
      </w:r>
    </w:p>
    <w:p>
      <w:r>
        <w:rPr>
          <w:b/>
          <w:color w:val="2E7D32"/>
          <w:sz w:val="20"/>
        </w:rPr>
        <w:t xml:space="preserve">  3. </w:t>
      </w:r>
      <w:r>
        <w:rPr>
          <w:sz w:val="20"/>
        </w:rPr>
        <w:t>Donanim ureticileri surucu kalitesinden ne kadar sorumlu?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Dogrulama Calismasi"</w:t>
      </w:r>
    </w:p>
    <w:p>
      <w:r>
        <w:rPr>
          <w:b/>
          <w:color w:val="1B2A4A"/>
          <w:sz w:val="20"/>
        </w:rPr>
        <w:t xml:space="preserve">Hedef: </w:t>
      </w:r>
      <w:r>
        <w:rPr>
          <w:sz w:val="20"/>
        </w:rPr>
        <w:t>Tum ana surculeri kontrol edip dogrulama raporu hazirlamak.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Aygit Sec</w:t>
            </w:r>
          </w:p>
        </w:tc>
        <w:tc>
          <w:tcPr>
            <w:tcW w:type="dxa" w:w="3213"/>
          </w:tcPr>
          <w:p>
            <w:r>
              <w:rPr>
                <w:sz w:val="18"/>
              </w:rPr>
              <w:t>5 ana donanimi belirleyin (ekran, ses, ag, chipset, USB)</w:t>
            </w:r>
          </w:p>
        </w:tc>
        <w:tc>
          <w:tcPr>
            <w:tcW w:type="dxa" w:w="3213"/>
          </w:tcPr>
          <w:p>
            <w:r>
              <w:rPr>
                <w:sz w:val="18"/>
              </w:rPr>
              <w:t>Hedef aygitlar listelenir</w:t>
            </w:r>
          </w:p>
        </w:tc>
      </w:tr>
      <w:tr>
        <w:tc>
          <w:tcPr>
            <w:tcW w:type="dxa" w:w="3213"/>
          </w:tcPr>
          <w:p>
            <w:r>
              <w:rPr>
                <w:sz w:val="18"/>
              </w:rPr>
              <w:t>2. Bilgi Al</w:t>
            </w:r>
          </w:p>
        </w:tc>
        <w:tc>
          <w:tcPr>
            <w:tcW w:type="dxa" w:w="3213"/>
          </w:tcPr>
          <w:p>
            <w:r>
              <w:rPr>
                <w:sz w:val="18"/>
              </w:rPr>
              <w:t>Her birinin saglayici, surum, tarihini not alin</w:t>
            </w:r>
          </w:p>
        </w:tc>
        <w:tc>
          <w:tcPr>
            <w:tcW w:type="dxa" w:w="3213"/>
          </w:tcPr>
          <w:p>
            <w:r>
              <w:rPr>
                <w:sz w:val="18"/>
              </w:rPr>
              <w:t>Surucu bilgileri toplanir</w:t>
            </w:r>
          </w:p>
        </w:tc>
      </w:tr>
      <w:tr>
        <w:tc>
          <w:tcPr>
            <w:tcW w:type="dxa" w:w="3213"/>
          </w:tcPr>
          <w:p>
            <w:r>
              <w:rPr>
                <w:sz w:val="18"/>
              </w:rPr>
              <w:t>3. Jenerik Kontrol</w:t>
            </w:r>
          </w:p>
        </w:tc>
        <w:tc>
          <w:tcPr>
            <w:tcW w:type="dxa" w:w="3213"/>
          </w:tcPr>
          <w:p>
            <w:r>
              <w:rPr>
                <w:sz w:val="18"/>
              </w:rPr>
              <w:t>Saglayici Microsoft ise isretleyin</w:t>
            </w:r>
          </w:p>
        </w:tc>
        <w:tc>
          <w:tcPr>
            <w:tcW w:type="dxa" w:w="3213"/>
          </w:tcPr>
          <w:p>
            <w:r>
              <w:rPr>
                <w:sz w:val="18"/>
              </w:rPr>
              <w:t>Jenerik surucular belirlenir</w:t>
            </w:r>
          </w:p>
        </w:tc>
      </w:tr>
      <w:tr>
        <w:tc>
          <w:tcPr>
            <w:tcW w:type="dxa" w:w="3213"/>
          </w:tcPr>
          <w:p>
            <w:r>
              <w:rPr>
                <w:sz w:val="18"/>
              </w:rPr>
              <w:t>4. driverquery</w:t>
            </w:r>
          </w:p>
        </w:tc>
        <w:tc>
          <w:tcPr>
            <w:tcW w:type="dxa" w:w="3213"/>
          </w:tcPr>
          <w:p>
            <w:r>
              <w:rPr>
                <w:sz w:val="18"/>
              </w:rPr>
              <w:t>Komut satirindan tam liste cikarin</w:t>
            </w:r>
          </w:p>
        </w:tc>
        <w:tc>
          <w:tcPr>
            <w:tcW w:type="dxa" w:w="3213"/>
          </w:tcPr>
          <w:p>
            <w:r>
              <w:rPr>
                <w:sz w:val="18"/>
              </w:rPr>
              <w:t>Detayli envanter olusur</w:t>
            </w:r>
          </w:p>
        </w:tc>
      </w:tr>
      <w:tr>
        <w:tc>
          <w:tcPr>
            <w:tcW w:type="dxa" w:w="3213"/>
          </w:tcPr>
          <w:p>
            <w:r>
              <w:rPr>
                <w:sz w:val="18"/>
              </w:rPr>
              <w:t>5. Rapor</w:t>
            </w:r>
          </w:p>
        </w:tc>
        <w:tc>
          <w:tcPr>
            <w:tcW w:type="dxa" w:w="3213"/>
          </w:tcPr>
          <w:p>
            <w:r>
              <w:rPr>
                <w:sz w:val="18"/>
              </w:rPr>
              <w:t>Dogrulama raporunu yazin</w:t>
            </w:r>
          </w:p>
        </w:tc>
        <w:tc>
          <w:tcPr>
            <w:tcW w:type="dxa" w:w="3213"/>
          </w:tcPr>
          <w:p>
            <w:r>
              <w:rPr>
                <w:sz w:val="18"/>
              </w:rPr>
              <w:t>Dokumantasyon tamamlanir</w:t>
            </w:r>
          </w:p>
        </w:tc>
      </w:tr>
    </w:tbl>
    <w:p/>
    <w:p>
      <w:r>
        <w:rPr>
          <w:b/>
          <w:color w:val="1B2A4A"/>
          <w:sz w:val="20"/>
        </w:rPr>
        <w:t xml:space="preserve">Tamamlanma Kriteri: </w:t>
      </w:r>
      <w:r>
        <w:rPr>
          <w:sz w:val="20"/>
        </w:rPr>
        <w:t>5 ana aygitin surucu bilgilerinin dogru raporlanmasi.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Surucu Dogrulama"</w:t>
      </w:r>
    </w:p>
    <w:p>
      <w:r>
        <w:rPr>
          <w:b/>
          <w:color w:val="1B2A4A"/>
          <w:sz w:val="20"/>
        </w:rPr>
        <w:t xml:space="preserve">Eğitmenin Gösterdiği: </w:t>
      </w:r>
      <w:r>
        <w:rPr>
          <w:sz w:val="20"/>
        </w:rPr>
        <w:t>Her aygiti sirayla kontrol edip jenerik/uretici ayrimi gosterir.</w:t>
      </w:r>
    </w:p>
    <w:p>
      <w:r>
        <w:rPr>
          <w:b/>
          <w:color w:val="1B2A4A"/>
          <w:sz w:val="20"/>
        </w:rPr>
        <w:t xml:space="preserve">Öğrencinin Tekrarladığı: </w:t>
      </w:r>
      <w:r>
        <w:rPr>
          <w:sz w:val="20"/>
        </w:rPr>
        <w:t>Kendi bilgisayarinda ayni kontrolu yapar.</w:t>
      </w:r>
    </w:p>
    <w:p>
      <w:r>
        <w:rPr>
          <w:b/>
          <w:color w:val="1B2A4A"/>
          <w:sz w:val="20"/>
        </w:rPr>
        <w:t xml:space="preserve">Dikkat Noktaları: </w:t>
      </w:r>
      <w:r>
        <w:rPr>
          <w:sz w:val="20"/>
        </w:rPr>
        <w:t>Saglayicnin Microsoft olmasi her zaman kotu degildir; ancak performans gerektiren aygitlarda uretici surucusu tercih edilmelidir.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Ekran karti surucunuzun saglayicisini bulun</w:t>
            </w:r>
          </w:p>
        </w:tc>
      </w:tr>
      <w:tr>
        <w:tc>
          <w:tcPr>
            <w:tcW w:type="dxa" w:w="3213"/>
          </w:tcPr>
          <w:p>
            <w:r>
              <w:rPr>
                <w:sz w:val="18"/>
              </w:rPr>
              <w:t>2</w:t>
            </w:r>
          </w:p>
        </w:tc>
        <w:tc>
          <w:tcPr>
            <w:tcW w:type="dxa" w:w="3213"/>
          </w:tcPr>
          <w:p>
            <w:r>
              <w:rPr>
                <w:sz w:val="18"/>
              </w:rPr>
              <w:t>Orta</w:t>
            </w:r>
          </w:p>
        </w:tc>
        <w:tc>
          <w:tcPr>
            <w:tcW w:type="dxa" w:w="3213"/>
          </w:tcPr>
          <w:p>
            <w:r>
              <w:rPr>
                <w:sz w:val="18"/>
              </w:rPr>
              <w:t>driverquery komutuyla tum surculeri listeleyin</w:t>
            </w:r>
          </w:p>
        </w:tc>
      </w:tr>
      <w:tr>
        <w:tc>
          <w:tcPr>
            <w:tcW w:type="dxa" w:w="3213"/>
          </w:tcPr>
          <w:p>
            <w:r>
              <w:rPr>
                <w:sz w:val="18"/>
              </w:rPr>
              <w:t>3</w:t>
            </w:r>
          </w:p>
        </w:tc>
        <w:tc>
          <w:tcPr>
            <w:tcW w:type="dxa" w:w="3213"/>
          </w:tcPr>
          <w:p>
            <w:r>
              <w:rPr>
                <w:sz w:val="18"/>
              </w:rPr>
              <w:t>Ileri</w:t>
            </w:r>
          </w:p>
        </w:tc>
        <w:tc>
          <w:tcPr>
            <w:tcW w:type="dxa" w:w="3213"/>
          </w:tcPr>
          <w:p>
            <w:r>
              <w:rPr>
                <w:sz w:val="18"/>
              </w:rPr>
              <w:t>5 ana aygitin tam dogrulama raporunu hazirlayin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"Gizli Performans Kaybi"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kullanicinin bilgisayari yavas calisiyor ama Aygit Yoneticisi'nde sari unlem yok. Sorun ne olabilir?</w:t>
            </w:r>
          </w:p>
        </w:tc>
      </w:tr>
    </w:tbl>
    <w:p/>
    <w:p>
      <w:r>
        <w:rPr>
          <w:b/>
          <w:color w:val="1B2A4A"/>
          <w:sz w:val="20"/>
        </w:rPr>
        <w:t xml:space="preserve">Beklenen Çıktı: </w:t>
      </w:r>
      <w:r>
        <w:rPr>
          <w:sz w:val="20"/>
        </w:rPr>
        <w:t>Jenerik surucu teshisi ve uretici surucusune gecis plani.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dogrulama yontemlerini ogrendik: bilgi dogrulama (saglayici, surum, tarih), islevsel dogrulama ve performans dogrulama. driverquery aracini ve jenerik/uretici surucu ayrimi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Surucu Surumu</w:t>
            </w:r>
          </w:p>
        </w:tc>
        <w:tc>
          <w:tcPr>
            <w:tcW w:type="dxa" w:w="4819"/>
            <w:shd w:fill="F5F5F5"/>
          </w:tcPr>
          <w:p>
            <w:r>
              <w:rPr>
                <w:b/>
                <w:color w:val="1B2A4A"/>
                <w:sz w:val="20"/>
              </w:rPr>
              <w:t xml:space="preserve">  Surucu Tarihi</w:t>
            </w:r>
          </w:p>
        </w:tc>
      </w:tr>
      <w:tr>
        <w:tc>
          <w:tcPr>
            <w:tcW w:type="dxa" w:w="4819"/>
            <w:shd w:fill="F5F5F5"/>
          </w:tcPr>
          <w:p>
            <w:r>
              <w:rPr>
                <w:b/>
                <w:color w:val="1B2A4A"/>
                <w:sz w:val="20"/>
              </w:rPr>
              <w:t xml:space="preserve">  Saglayici</w:t>
            </w:r>
          </w:p>
        </w:tc>
        <w:tc>
          <w:tcPr>
            <w:tcW w:type="dxa" w:w="4819"/>
            <w:shd w:fill="F5F5F5"/>
          </w:tcPr>
          <w:p>
            <w:r>
              <w:rPr>
                <w:b/>
                <w:color w:val="1B2A4A"/>
                <w:sz w:val="20"/>
              </w:rPr>
              <w:t xml:space="preserve">  Jenerik Surucu</w:t>
            </w:r>
          </w:p>
        </w:tc>
      </w:tr>
      <w:tr>
        <w:tc>
          <w:tcPr>
            <w:tcW w:type="dxa" w:w="4819"/>
            <w:shd w:fill="F5F5F5"/>
          </w:tcPr>
          <w:p>
            <w:r>
              <w:rPr>
                <w:b/>
                <w:color w:val="1B2A4A"/>
                <w:sz w:val="20"/>
              </w:rPr>
              <w:t xml:space="preserve">  driverquery</w:t>
            </w:r>
          </w:p>
        </w:tc>
        <w:tc>
          <w:tcPr>
            <w:tcW w:type="dxa" w:w="4819"/>
            <w:shd w:fill="F5F5F5"/>
          </w:tcPr>
          <w:p>
            <w:r>
              <w:rPr>
                <w:b/>
                <w:color w:val="1B2A4A"/>
                <w:sz w:val="20"/>
              </w:rPr>
              <w:t xml:space="preserve">  Performans Dogrulama</w:t>
            </w:r>
          </w:p>
        </w:tc>
      </w:tr>
      <w:tr>
        <w:tc>
          <w:tcPr>
            <w:tcW w:type="dxa" w:w="4819"/>
            <w:shd w:fill="F5F5F5"/>
          </w:tcPr>
          <w:p>
            <w:r>
              <w:rPr>
                <w:b/>
                <w:color w:val="1B2A4A"/>
                <w:sz w:val="20"/>
              </w:rPr>
              <w:t xml:space="preserve">  Dogrulama Raporu</w:t>
            </w:r>
          </w:p>
        </w:tc>
        <w:tc>
          <w:tcPr>
            <w:tcW w:type="dxa" w:w="4819"/>
          </w:tcPr>
          <w:p/>
        </w:tc>
      </w:tr>
    </w:tbl>
    <w:p/>
    <w:p>
      <w:pPr>
        <w:spacing w:before="200"/>
      </w:pPr>
      <w:r>
        <w:rPr>
          <w:b/>
          <w:color w:val="757575"/>
          <w:sz w:val="24"/>
        </w:rPr>
        <w:t xml:space="preserve">  Bir Sonraki Dersle Köprü</w:t>
      </w:r>
    </w:p>
    <w:p>
      <w:r>
        <w:rPr>
          <w:sz w:val="20"/>
        </w:rPr>
        <w:t>Dogrulama ogrendik; simdi surculerin guncelleme islemlerini derinlemesine uygulayacagiz.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Bilgisayarnizda driverquery komutu calistirin ve en az 5 surucunun bilgilerini (ad, tur, tarih) rapor edin.</w:t>
              <w:br/>
              <w:t>Teslim: Sonraki ders.</w:t>
              <w:br/>
              <w:t>Kriter: driverquery ciktisinin dogru yorumlanmasi.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Dogrulama raporu sablonunu hazirla.</w:t>
      </w:r>
    </w:p>
    <w:p>
      <w:pPr>
        <w:pStyle w:val="ListBullet"/>
      </w:pPr>
      <w:r>
        <w:rPr>
          <w:sz w:val="20"/>
        </w:rPr>
        <w:t>Jenerik vs uretici surucu ornek ekran goruntuleri.</w:t>
      </w:r>
    </w:p>
    <w:p>
      <w:pPr>
        <w:pStyle w:val="ListBullet"/>
      </w:pPr>
      <w:r>
        <w:rPr>
          <w:sz w:val="20"/>
        </w:rPr>
        <w:t>driverquery kullanim kilavuzu dagit.</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driverquery ciktisi cok uzun</w:t>
            </w:r>
          </w:p>
        </w:tc>
        <w:tc>
          <w:tcPr>
            <w:tcW w:type="dxa" w:w="4819"/>
          </w:tcPr>
          <w:p>
            <w:r>
              <w:rPr>
                <w:sz w:val="18"/>
              </w:rPr>
              <w:t>Sadece ana aygitlara odaklan; /fo csv ile filtrele</w:t>
            </w:r>
          </w:p>
        </w:tc>
      </w:tr>
      <w:tr>
        <w:tc>
          <w:tcPr>
            <w:tcW w:type="dxa" w:w="4819"/>
          </w:tcPr>
          <w:p>
            <w:r>
              <w:rPr>
                <w:sz w:val="18"/>
              </w:rPr>
              <w:t>Jenerik surucu kavrami soyut</w:t>
            </w:r>
          </w:p>
        </w:tc>
        <w:tc>
          <w:tcPr>
            <w:tcW w:type="dxa" w:w="4819"/>
          </w:tcPr>
          <w:p>
            <w:r>
              <w:rPr>
                <w:sz w:val="18"/>
              </w:rPr>
              <w:t>Gorsel karsilastirma ile goster</w:t>
            </w:r>
          </w:p>
        </w:tc>
      </w:tr>
      <w:tr>
        <w:tc>
          <w:tcPr>
            <w:tcW w:type="dxa" w:w="4819"/>
          </w:tcPr>
          <w:p>
            <w:r>
              <w:rPr>
                <w:sz w:val="18"/>
              </w:rPr>
              <w:t>Raporlama sikici</w:t>
            </w:r>
          </w:p>
        </w:tc>
        <w:tc>
          <w:tcPr>
            <w:tcW w:type="dxa" w:w="4819"/>
          </w:tcPr>
          <w:p>
            <w:r>
              <w:rPr>
                <w:sz w:val="18"/>
              </w:rPr>
              <w:t>Sablon formunu kullandirarak kolaylastir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driverquery calismazsa Aygit Yoneticisi ekran goruntuleri ile calis.</w:t>
            </w:r>
          </w:p>
        </w:tc>
      </w:tr>
    </w:tbl>
    <w:p/>
    <w:p>
      <w:r>
        <w:br w:type="page"/>
      </w:r>
    </w:p>
    <w:p>
      <w:pPr>
        <w:jc w:val="center"/>
      </w:pPr>
      <w:r>
        <w:rPr>
          <w:b/>
          <w:color w:val="1B2A4A"/>
          <w:sz w:val="36"/>
        </w:rPr>
        <w:t>━━━  36. SAAT  ━━━</w:t>
      </w:r>
    </w:p>
    <w:p>
      <w:pPr>
        <w:jc w:val="center"/>
      </w:pPr>
      <w:r>
        <w:rPr>
          <w:color w:val="2C6FAD"/>
          <w:sz w:val="32"/>
        </w:rPr>
        <w:t>Surucu Guncelleme Islemleri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Mevcut surucu yazilimlarini internet veya yerel kaynaklar uzerinden gunceller.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1.D.3.10</w:t>
            </w:r>
          </w:p>
        </w:tc>
        <w:tc>
          <w:tcPr>
            <w:tcW w:type="dxa" w:w="3213"/>
          </w:tcPr>
          <w:p>
            <w:r>
              <w:rPr>
                <w:sz w:val="18"/>
              </w:rPr>
              <w:t>Aygit Yoneticisi uzerinden otomatik ve manuel surucu guncelleme yapar.</w:t>
            </w:r>
          </w:p>
        </w:tc>
        <w:tc>
          <w:tcPr>
            <w:tcW w:type="dxa" w:w="3213"/>
          </w:tcPr>
          <w:p>
            <w:r>
              <w:rPr>
                <w:sz w:val="18"/>
              </w:rPr>
              <w:t>Uygulama</w:t>
            </w:r>
          </w:p>
        </w:tc>
      </w:tr>
      <w:tr>
        <w:tc>
          <w:tcPr>
            <w:tcW w:type="dxa" w:w="3213"/>
          </w:tcPr>
          <w:p>
            <w:r>
              <w:rPr>
                <w:sz w:val="18"/>
              </w:rPr>
              <w:t>1.D.3.11</w:t>
            </w:r>
          </w:p>
        </w:tc>
        <w:tc>
          <w:tcPr>
            <w:tcW w:type="dxa" w:w="3213"/>
          </w:tcPr>
          <w:p>
            <w:r>
              <w:rPr>
                <w:sz w:val="18"/>
              </w:rPr>
              <w:t>Windows Update uzerinden surucu guncellemelerini kontrol eder.</w:t>
            </w:r>
          </w:p>
        </w:tc>
        <w:tc>
          <w:tcPr>
            <w:tcW w:type="dxa" w:w="3213"/>
          </w:tcPr>
          <w:p>
            <w:r>
              <w:rPr>
                <w:sz w:val="18"/>
              </w:rPr>
              <w:t>Uygulama</w:t>
            </w:r>
          </w:p>
        </w:tc>
      </w:tr>
      <w:tr>
        <w:tc>
          <w:tcPr>
            <w:tcW w:type="dxa" w:w="3213"/>
          </w:tcPr>
          <w:p>
            <w:r>
              <w:rPr>
                <w:sz w:val="18"/>
              </w:rPr>
              <w:t>1.D.3.12</w:t>
            </w:r>
          </w:p>
        </w:tc>
        <w:tc>
          <w:tcPr>
            <w:tcW w:type="dxa" w:w="3213"/>
          </w:tcPr>
          <w:p>
            <w:r>
              <w:rPr>
                <w:sz w:val="18"/>
              </w:rPr>
              <w:t>Guncelleme sonrasi surucu dogrulamasini yaparak sistemi kontrol eder.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kontrol ve dogrulama yontemlerini bilmek.</w:t>
      </w:r>
    </w:p>
    <w:p>
      <w:pPr>
        <w:spacing w:before="200"/>
      </w:pPr>
      <w:r>
        <w:rPr>
          <w:b/>
          <w:color w:val="757575"/>
          <w:sz w:val="24"/>
        </w:rPr>
        <w:t xml:space="preserve">  Öğrencinin Bilmesi Gerekenler</w:t>
      </w:r>
    </w:p>
    <w:p>
      <w:pPr>
        <w:pStyle w:val="ListBullet"/>
      </w:pPr>
      <w:r>
        <w:rPr>
          <w:sz w:val="20"/>
        </w:rPr>
        <w:t>Surculerin zamanla guncelleme gerektirdigini.</w:t>
      </w:r>
    </w:p>
    <w:p>
      <w:pPr>
        <w:pStyle w:val="ListBullet"/>
      </w:pPr>
      <w:r>
        <w:rPr>
          <w:sz w:val="20"/>
        </w:rPr>
        <w:t>Guncelemenin otomatik ve manuel olarak yapilabildgini.</w:t>
      </w:r>
    </w:p>
    <w:p>
      <w:pPr>
        <w:pStyle w:val="ListBullet"/>
      </w:pPr>
      <w:r>
        <w:rPr>
          <w:sz w:val="20"/>
        </w:rPr>
        <w:t>Guncelleme sonrasi dogrulama yapilmasi gerektigini.</w:t>
      </w:r>
    </w:p>
    <w:p>
      <w:pPr>
        <w:spacing w:before="200"/>
      </w:pPr>
      <w:r>
        <w:rPr>
          <w:b/>
          <w:color w:val="757575"/>
          <w:sz w:val="24"/>
        </w:rPr>
        <w:t xml:space="preserve">  Olası Kavram Yanılgıları</w:t>
      </w:r>
    </w:p>
    <w:p>
      <w:pPr>
        <w:pStyle w:val="ListBullet"/>
      </w:pPr>
      <w:r>
        <w:rPr>
          <w:sz w:val="20"/>
        </w:rPr>
        <w:t>Guncelleme her zaman performans artirdigi sanilmasi.</w:t>
      </w:r>
    </w:p>
    <w:p>
      <w:pPr>
        <w:pStyle w:val="ListBullet"/>
      </w:pPr>
      <w:r>
        <w:rPr>
          <w:sz w:val="20"/>
        </w:rPr>
        <w:t>Bir kez yuklenen surucunun hic guncellenmeyecegi dusuncesi.</w:t>
      </w:r>
    </w:p>
    <w:p>
      <w:pPr>
        <w:pStyle w:val="ListBullet"/>
      </w:pPr>
      <w:r>
        <w:rPr>
          <w:sz w:val="20"/>
        </w:rPr>
        <w:t>Guncellemenin riskiz oldugu yanilgisi.</w:t>
      </w:r>
    </w:p>
    <w:p>
      <w:pPr>
        <w:spacing w:before="200"/>
      </w:pPr>
      <w:r>
        <w:rPr>
          <w:b/>
          <w:color w:val="757575"/>
          <w:sz w:val="24"/>
        </w:rPr>
        <w:t xml:space="preserve">  Hazırlık Materyalleri</w:t>
      </w:r>
    </w:p>
    <w:p>
      <w:pPr>
        <w:pStyle w:val="ListBullet"/>
      </w:pPr>
      <w:r>
        <w:rPr>
          <w:sz w:val="20"/>
        </w:rPr>
        <w:t>Guncelleme adimlari posteri</w:t>
      </w:r>
    </w:p>
    <w:p>
      <w:pPr>
        <w:pStyle w:val="ListBullet"/>
      </w:pPr>
      <w:r>
        <w:rPr>
          <w:sz w:val="20"/>
        </w:rPr>
        <w:t>Oncesi-sonrasi karsilastirma formu</w:t>
      </w:r>
    </w:p>
    <w:p>
      <w:pPr>
        <w:pStyle w:val="ListBullet"/>
      </w:pPr>
      <w:r>
        <w:rPr>
          <w:sz w:val="20"/>
        </w:rPr>
        <w:t>Geri yukleme kilavuzu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"Telefonunuzdaki uygulamalar surekli guncelleme ister. Neden? Hata duzeltme, yeni ozellikler ve guvenlik iyilestirmesi. Bilgisayar surculeri de ayni nedenlerle guncellenir. Peki her guncelleme iyi midir?"</w:t>
      </w:r>
    </w:p>
    <w:p>
      <w:r>
        <w:rPr>
          <w:b/>
          <w:color w:val="1B2A4A"/>
          <w:sz w:val="20"/>
        </w:rPr>
        <w:t xml:space="preserve">Günlük Hayat Bağlantısı: </w:t>
      </w:r>
      <w:r>
        <w:rPr>
          <w:sz w:val="20"/>
        </w:rPr>
        <w:t>Araba yazilim guncellemesi ile yakit tuketimi azalabilir veya yeni ozellikler gelebilir; ayni sey surucu guncellemesi icin de gecerli.</w:t>
      </w:r>
    </w:p>
    <w:p>
      <w:pPr>
        <w:spacing w:before="200"/>
      </w:pPr>
      <w:r>
        <w:rPr>
          <w:b/>
          <w:color w:val="2C6FAD"/>
          <w:sz w:val="24"/>
        </w:rPr>
        <w:t xml:space="preserve">  Ön Bilgi Yoklama Soruları</w:t>
      </w:r>
    </w:p>
    <w:p>
      <w:r>
        <w:rPr>
          <w:b/>
          <w:color w:val="2C6FAD"/>
          <w:sz w:val="20"/>
        </w:rPr>
        <w:t xml:space="preserve">  1. </w:t>
      </w:r>
      <w:r>
        <w:rPr>
          <w:sz w:val="20"/>
        </w:rPr>
        <w:t>Surucu neden guncellenir?</w:t>
      </w:r>
    </w:p>
    <w:p>
      <w:r>
        <w:rPr>
          <w:b/>
          <w:color w:val="2C6FAD"/>
          <w:sz w:val="20"/>
        </w:rPr>
        <w:t xml:space="preserve">  2. </w:t>
      </w:r>
      <w:r>
        <w:rPr>
          <w:sz w:val="20"/>
        </w:rPr>
        <w:t>Otomatik guncelleme nasil yapilir?</w:t>
      </w:r>
    </w:p>
    <w:p>
      <w:r>
        <w:rPr>
          <w:b/>
          <w:color w:val="2C6FAD"/>
          <w:sz w:val="20"/>
        </w:rPr>
        <w:t xml:space="preserve">  3. </w:t>
      </w:r>
      <w:r>
        <w:rPr>
          <w:sz w:val="20"/>
        </w:rPr>
        <w:t>Guncelleme sonrasi sorun cikarsa ne yapilir?</w:t>
      </w:r>
    </w:p>
    <w:p>
      <w:pPr>
        <w:spacing w:before="200"/>
      </w:pPr>
      <w:r>
        <w:rPr>
          <w:b/>
          <w:color w:val="2C6FAD"/>
          <w:sz w:val="24"/>
        </w:rPr>
        <w:t xml:space="preserve">  Motivasyon Etkinliği: "Guncelleme Labirenti"</w:t>
      </w:r>
    </w:p>
    <w:p>
      <w:r>
        <w:rPr>
          <w:b/>
          <w:color w:val="1B2A4A"/>
          <w:sz w:val="20"/>
        </w:rPr>
        <w:t xml:space="preserve">Açıklama: </w:t>
      </w:r>
      <w:r>
        <w:rPr>
          <w:sz w:val="20"/>
        </w:rPr>
        <w:t>Farkli guncelleme yollarinin ve sonuclairinin kesfedilmesi.</w:t>
      </w:r>
    </w:p>
    <w:p>
      <w:r>
        <w:rPr>
          <w:b/>
          <w:color w:val="1B2A4A"/>
          <w:sz w:val="20"/>
        </w:rPr>
        <w:t xml:space="preserve">Yönerge: </w:t>
      </w:r>
      <w:r>
        <w:rPr>
          <w:sz w:val="20"/>
        </w:rPr>
        <w:t>Tahtaya 3 yol cizilir: 1) Aygit Yoneticisi otomatik, 2) Windows Update, 3) Uretici sitesi. Her yolun avantaj ve dezavantaji tartisiliir.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Ekran karti surucusunu guncellediniz ama ekran titremeye basladi.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"Guncelleme Laboratuvari"</w:t>
      </w:r>
    </w:p>
    <w:p>
      <w:r>
        <w:rPr>
          <w:b/>
          <w:color w:val="1B2A4A"/>
          <w:sz w:val="20"/>
        </w:rPr>
        <w:t xml:space="preserve">Türü: </w:t>
      </w:r>
      <w:r>
        <w:rPr>
          <w:sz w:val="20"/>
        </w:rPr>
        <w:t>Uygulamali Bireysel Calisma</w:t>
      </w:r>
    </w:p>
    <w:p>
      <w:r>
        <w:rPr>
          <w:b/>
          <w:color w:val="1B2A4A"/>
          <w:sz w:val="20"/>
        </w:rPr>
        <w:t xml:space="preserve">Amacı: </w:t>
      </w:r>
      <w:r>
        <w:rPr>
          <w:sz w:val="20"/>
        </w:rPr>
        <w:t>3 farkli yontemle surucu guncelleme deneyimi kazanmak.</w:t>
      </w:r>
    </w:p>
    <w:p>
      <w:r>
        <w:rPr>
          <w:b/>
          <w:color w:val="1B2A4A"/>
          <w:sz w:val="20"/>
        </w:rPr>
        <w:t xml:space="preserve">Malzemeler: </w:t>
      </w:r>
      <w:r>
        <w:rPr>
          <w:sz w:val="20"/>
        </w:rPr>
        <w:t>Bilgisayar, internet baglantisi, guncelleme kayit formu</w:t>
      </w:r>
    </w:p>
    <w:p>
      <w:pPr>
        <w:spacing w:before="200"/>
      </w:pPr>
      <w:r>
        <w:rPr>
          <w:b/>
          <w:color w:val="007A7A"/>
          <w:sz w:val="24"/>
        </w:rPr>
        <w:t xml:space="preserve">  Yönerge Adımları</w:t>
      </w:r>
    </w:p>
    <w:p>
      <w:r>
        <w:rPr>
          <w:b/>
          <w:color w:val="007A7A"/>
          <w:sz w:val="20"/>
        </w:rPr>
        <w:t xml:space="preserve">  1. </w:t>
      </w:r>
      <w:r>
        <w:rPr>
          <w:sz w:val="20"/>
        </w:rPr>
        <w:t>Bir aygita sag tik &gt; Surucuyu Guncelle &gt; Otomatik Ara deneyin.</w:t>
      </w:r>
    </w:p>
    <w:p>
      <w:r>
        <w:rPr>
          <w:b/>
          <w:color w:val="007A7A"/>
          <w:sz w:val="20"/>
        </w:rPr>
        <w:t xml:space="preserve">  2. </w:t>
      </w:r>
      <w:r>
        <w:rPr>
          <w:sz w:val="20"/>
        </w:rPr>
        <w:t>Windows Update &gt; Istege Bagli Guncellemeler'de surucu var mi kontrol edin.</w:t>
      </w:r>
    </w:p>
    <w:p>
      <w:r>
        <w:rPr>
          <w:b/>
          <w:color w:val="007A7A"/>
          <w:sz w:val="20"/>
        </w:rPr>
        <w:t xml:space="preserve">  3. </w:t>
      </w:r>
      <w:r>
        <w:rPr>
          <w:sz w:val="20"/>
        </w:rPr>
        <w:t>Bir donanim ureticisinin sitesinden guncel surucuyu bulun.</w:t>
      </w:r>
    </w:p>
    <w:p>
      <w:r>
        <w:rPr>
          <w:b/>
          <w:color w:val="007A7A"/>
          <w:sz w:val="20"/>
        </w:rPr>
        <w:t xml:space="preserve">  4. </w:t>
      </w:r>
      <w:r>
        <w:rPr>
          <w:sz w:val="20"/>
        </w:rPr>
        <w:t>Guncelleme oncesi surucu surumunu not alin.</w:t>
      </w:r>
    </w:p>
    <w:p>
      <w:r>
        <w:rPr>
          <w:b/>
          <w:color w:val="007A7A"/>
          <w:sz w:val="20"/>
        </w:rPr>
        <w:t xml:space="preserve">  5. </w:t>
      </w:r>
      <w:r>
        <w:rPr>
          <w:sz w:val="20"/>
        </w:rPr>
        <w:t>Guncelleme sonrasi yeni surumu dogrulayin.</w:t>
      </w:r>
    </w:p>
    <w:p>
      <w:r>
        <w:rPr>
          <w:b/>
          <w:color w:val="1B2A4A"/>
          <w:sz w:val="20"/>
        </w:rPr>
        <w:t xml:space="preserve">Öğrenci Rolü: </w:t>
      </w:r>
      <w:r>
        <w:rPr>
          <w:sz w:val="20"/>
        </w:rPr>
        <w:t>Laborant: 3 yontemi deneyerek karsilastiran</w:t>
      </w:r>
    </w:p>
    <w:p>
      <w:r>
        <w:rPr>
          <w:b/>
          <w:color w:val="1B2A4A"/>
          <w:sz w:val="20"/>
        </w:rPr>
        <w:t xml:space="preserve">Öğretmen Rolü: </w:t>
      </w:r>
      <w:r>
        <w:rPr>
          <w:sz w:val="20"/>
        </w:rPr>
        <w:t>Her yontemin farkini aciklar ve geri yukleme konusunda bilgilendirir</w:t>
      </w:r>
    </w:p>
    <w:p>
      <w:r>
        <w:rPr>
          <w:b/>
          <w:color w:val="1B2A4A"/>
          <w:sz w:val="20"/>
        </w:rPr>
        <w:t xml:space="preserve">Beklenen Ürün: </w:t>
      </w:r>
      <w:r>
        <w:rPr>
          <w:sz w:val="20"/>
        </w:rPr>
        <w:t>Surucu Guncelleme Yontemleri Karsilastirma Raporu</w:t>
      </w:r>
    </w:p>
    <w:p>
      <w:pPr>
        <w:spacing w:before="200"/>
      </w:pPr>
      <w:r>
        <w:rPr>
          <w:b/>
          <w:color w:val="007A7A"/>
          <w:sz w:val="24"/>
        </w:rPr>
        <w:t xml:space="preserve">  Araştırma Soruları</w:t>
      </w:r>
    </w:p>
    <w:p>
      <w:r>
        <w:rPr>
          <w:b/>
          <w:color w:val="007A7A"/>
          <w:sz w:val="20"/>
        </w:rPr>
        <w:t xml:space="preserve">  1. </w:t>
      </w:r>
      <w:r>
        <w:rPr>
          <w:sz w:val="20"/>
        </w:rPr>
        <w:t>Windows Update surucu guncellemlerini neden geciktiriyor?</w:t>
      </w:r>
    </w:p>
    <w:p>
      <w:r>
        <w:rPr>
          <w:b/>
          <w:color w:val="007A7A"/>
          <w:sz w:val="20"/>
        </w:rPr>
        <w:t xml:space="preserve">  2. </w:t>
      </w:r>
      <w:r>
        <w:rPr>
          <w:sz w:val="20"/>
        </w:rPr>
        <w:t>NVIDIA GeForce Experience gibi surucu araclari guvenli mi?</w:t>
      </w:r>
    </w:p>
    <w:p>
      <w:r>
        <w:rPr>
          <w:b/>
          <w:color w:val="007A7A"/>
          <w:sz w:val="20"/>
        </w:rPr>
        <w:t xml:space="preserve">  3. </w:t>
      </w:r>
      <w:r>
        <w:rPr>
          <w:sz w:val="20"/>
        </w:rPr>
        <w:t>Linux'ta surucu guncelleme nasil yapilir?</w:t>
      </w:r>
    </w:p>
    <w:p>
      <w:r>
        <w:rPr>
          <w:b/>
          <w:color w:val="1B2A4A"/>
          <w:sz w:val="20"/>
        </w:rPr>
        <w:t xml:space="preserve">Grupla Çalışma Kuralları: </w:t>
      </w:r>
      <w:r>
        <w:rPr>
          <w:sz w:val="20"/>
        </w:rPr>
        <w:t>Guncelleme oncesi mevcut surucu bilgisini mutlaka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Otomatik Guncelleme</w:t>
            </w:r>
          </w:p>
        </w:tc>
        <w:tc>
          <w:tcPr>
            <w:tcW w:type="dxa" w:w="2409"/>
          </w:tcPr>
          <w:p>
            <w:r>
              <w:rPr>
                <w:sz w:val="18"/>
              </w:rPr>
              <w:t>Aygit Yoneticisi &gt; Sag tik &gt; Surucuyu Guncelle &gt; Otomatik Ara</w:t>
            </w:r>
          </w:p>
        </w:tc>
        <w:tc>
          <w:tcPr>
            <w:tcW w:type="dxa" w:w="2409"/>
          </w:tcPr>
          <w:p>
            <w:r>
              <w:rPr>
                <w:sz w:val="18"/>
              </w:rPr>
              <w:t>Windows veritabanindan arama</w:t>
            </w:r>
          </w:p>
        </w:tc>
        <w:tc>
          <w:tcPr>
            <w:tcW w:type="dxa" w:w="2409"/>
          </w:tcPr>
          <w:p>
            <w:r>
              <w:rPr>
                <w:sz w:val="18"/>
              </w:rPr>
              <w:t>Arama penceresi</w:t>
            </w:r>
          </w:p>
        </w:tc>
      </w:tr>
      <w:tr>
        <w:tc>
          <w:tcPr>
            <w:tcW w:type="dxa" w:w="2409"/>
          </w:tcPr>
          <w:p>
            <w:r>
              <w:rPr>
                <w:sz w:val="18"/>
              </w:rPr>
              <w:t>Windows Update Surucusu</w:t>
            </w:r>
          </w:p>
        </w:tc>
        <w:tc>
          <w:tcPr>
            <w:tcW w:type="dxa" w:w="2409"/>
          </w:tcPr>
          <w:p>
            <w:r>
              <w:rPr>
                <w:sz w:val="18"/>
              </w:rPr>
              <w:t>Windows Update &gt; Istege Bagli Guncellemeler icindeki surucu paketleri</w:t>
            </w:r>
          </w:p>
        </w:tc>
        <w:tc>
          <w:tcPr>
            <w:tcW w:type="dxa" w:w="2409"/>
          </w:tcPr>
          <w:p>
            <w:r>
              <w:rPr>
                <w:sz w:val="18"/>
              </w:rPr>
              <w:t>Istege bagli surucu listesi</w:t>
            </w:r>
          </w:p>
        </w:tc>
        <w:tc>
          <w:tcPr>
            <w:tcW w:type="dxa" w:w="2409"/>
          </w:tcPr>
          <w:p>
            <w:r>
              <w:rPr>
                <w:sz w:val="18"/>
              </w:rPr>
              <w:t>WU surucu listesi ekrani</w:t>
            </w:r>
          </w:p>
        </w:tc>
      </w:tr>
      <w:tr>
        <w:tc>
          <w:tcPr>
            <w:tcW w:type="dxa" w:w="2409"/>
          </w:tcPr>
          <w:p>
            <w:r>
              <w:rPr>
                <w:sz w:val="18"/>
              </w:rPr>
              <w:t>Uretici Sitesi Guncellemesi</w:t>
            </w:r>
          </w:p>
        </w:tc>
        <w:tc>
          <w:tcPr>
            <w:tcW w:type="dxa" w:w="2409"/>
          </w:tcPr>
          <w:p>
            <w:r>
              <w:rPr>
                <w:sz w:val="18"/>
              </w:rPr>
              <w:t>Donanim ureticisinin sitesinden en guncel surucuyu indirme</w:t>
            </w:r>
          </w:p>
        </w:tc>
        <w:tc>
          <w:tcPr>
            <w:tcW w:type="dxa" w:w="2409"/>
          </w:tcPr>
          <w:p>
            <w:r>
              <w:rPr>
                <w:sz w:val="18"/>
              </w:rPr>
              <w:t>NVIDIA.com &gt; Drivers</w:t>
            </w:r>
          </w:p>
        </w:tc>
        <w:tc>
          <w:tcPr>
            <w:tcW w:type="dxa" w:w="2409"/>
          </w:tcPr>
          <w:p>
            <w:r>
              <w:rPr>
                <w:sz w:val="18"/>
              </w:rPr>
              <w:t>Uretici indirme sayfasi</w:t>
            </w:r>
          </w:p>
        </w:tc>
      </w:tr>
      <w:tr>
        <w:tc>
          <w:tcPr>
            <w:tcW w:type="dxa" w:w="2409"/>
          </w:tcPr>
          <w:p>
            <w:r>
              <w:rPr>
                <w:sz w:val="18"/>
              </w:rPr>
              <w:t>Surucu Geri Yukleme</w:t>
            </w:r>
          </w:p>
        </w:tc>
        <w:tc>
          <w:tcPr>
            <w:tcW w:type="dxa" w:w="2409"/>
          </w:tcPr>
          <w:p>
            <w:r>
              <w:rPr>
                <w:sz w:val="18"/>
              </w:rPr>
              <w:t>Guncelleme sonrasi sorun cikarsa onceki surume donme</w:t>
            </w:r>
          </w:p>
        </w:tc>
        <w:tc>
          <w:tcPr>
            <w:tcW w:type="dxa" w:w="2409"/>
          </w:tcPr>
          <w:p>
            <w:r>
              <w:rPr>
                <w:sz w:val="18"/>
              </w:rPr>
              <w:t>Ozellikler &gt; Surucu &gt; Geri Al</w:t>
            </w:r>
          </w:p>
        </w:tc>
        <w:tc>
          <w:tcPr>
            <w:tcW w:type="dxa" w:w="2409"/>
          </w:tcPr>
          <w:p>
            <w:r>
              <w:rPr>
                <w:sz w:val="18"/>
              </w:rPr>
              <w:t>Geri Al butonu</w:t>
            </w:r>
          </w:p>
        </w:tc>
      </w:tr>
      <w:tr>
        <w:tc>
          <w:tcPr>
            <w:tcW w:type="dxa" w:w="2409"/>
          </w:tcPr>
          <w:p>
            <w:r>
              <w:rPr>
                <w:sz w:val="18"/>
              </w:rPr>
              <w:t>Oncesi-Sonrasi Dogrulama</w:t>
            </w:r>
          </w:p>
        </w:tc>
        <w:tc>
          <w:tcPr>
            <w:tcW w:type="dxa" w:w="2409"/>
          </w:tcPr>
          <w:p>
            <w:r>
              <w:rPr>
                <w:sz w:val="18"/>
              </w:rPr>
              <w:t>Guncelleme oncesi ve sonrasi surucu bilgilerinin karsilastirilmasi</w:t>
            </w:r>
          </w:p>
        </w:tc>
        <w:tc>
          <w:tcPr>
            <w:tcW w:type="dxa" w:w="2409"/>
          </w:tcPr>
          <w:p>
            <w:r>
              <w:rPr>
                <w:sz w:val="18"/>
              </w:rPr>
              <w:t>Surum 30.x -&gt; 31.x</w:t>
            </w:r>
          </w:p>
        </w:tc>
        <w:tc>
          <w:tcPr>
            <w:tcW w:type="dxa" w:w="2409"/>
          </w:tcPr>
          <w:p>
            <w:r>
              <w:rPr>
                <w:sz w:val="18"/>
              </w:rPr>
              <w:t>Karsilastirma formu</w:t>
            </w:r>
          </w:p>
        </w:tc>
      </w:tr>
    </w:tbl>
    <w:p/>
    <w:p>
      <w:pPr>
        <w:spacing w:before="200"/>
      </w:pPr>
      <w:r>
        <w:rPr>
          <w:b/>
          <w:color w:val="E65C00"/>
          <w:sz w:val="24"/>
        </w:rPr>
        <w:t xml:space="preserve">  Konu Anlatımı</w:t>
      </w:r>
    </w:p>
    <w:p>
      <w:r>
        <w:rPr>
          <w:sz w:val="20"/>
        </w:rPr>
        <w:t>Surucu guncelleme 3 yontemle yapilir: 1) Aygit Yoneticisi otomatik arama (en kolay, en sinirli), 2) Windows Update istege bagli surucular (guvenli ama geckmeli), 3) Uretici sitesinden indirme (en guncel ama manuel). Her yontemin avantaj ve dezavantaji vardir.</w:t>
      </w:r>
    </w:p>
    <w:p>
      <w:r>
        <w:rPr>
          <w:sz w:val="20"/>
        </w:rPr>
        <w:t>Guncelleme her zaman olumlu sonuc vermeyebilir. Yeni suruculer bazen uyumsuzluk, performans dususu veya kararsizlik yasatabilir. Bu nedenle guncelleme oncesi mevcut surucu bilgilerini kaydetmek ve geri yukleme secenegini bilmek hayatidir.</w:t>
      </w:r>
    </w:p>
    <w:p>
      <w:r>
        <w:rPr>
          <w:sz w:val="20"/>
        </w:rPr>
        <w:t>Guncelleme sonrasi dogrulama 3 adimdir: 1) Ozellikler &gt; Surucu'den yeni surumun yuklendigini teyit, 2) Donanimin islevsel calistigini test (ses, goruntu, internet), 3) Sistem kararliliginigozlem (donma, mavi ekran yok).</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Otomatik Basari</w:t>
            </w:r>
          </w:p>
        </w:tc>
        <w:tc>
          <w:tcPr>
            <w:tcW w:type="dxa" w:w="3213"/>
          </w:tcPr>
          <w:p>
            <w:r>
              <w:rPr>
                <w:sz w:val="18"/>
              </w:rPr>
              <w:t>Ses surucusu otomatik arama ile guncellendi</w:t>
            </w:r>
          </w:p>
        </w:tc>
        <w:tc>
          <w:tcPr>
            <w:tcW w:type="dxa" w:w="3213"/>
          </w:tcPr>
          <w:p>
            <w:r>
              <w:rPr>
                <w:sz w:val="18"/>
              </w:rPr>
              <w:t>Kolay ve hizli</w:t>
            </w:r>
          </w:p>
        </w:tc>
      </w:tr>
      <w:tr>
        <w:tc>
          <w:tcPr>
            <w:tcW w:type="dxa" w:w="3213"/>
          </w:tcPr>
          <w:p>
            <w:r>
              <w:rPr>
                <w:sz w:val="18"/>
              </w:rPr>
              <w:t>WU Surucusu</w:t>
            </w:r>
          </w:p>
        </w:tc>
        <w:tc>
          <w:tcPr>
            <w:tcW w:type="dxa" w:w="3213"/>
          </w:tcPr>
          <w:p>
            <w:r>
              <w:rPr>
                <w:sz w:val="18"/>
              </w:rPr>
              <w:t>Windows Update'ten ekran karti surucusu yuklendi</w:t>
            </w:r>
          </w:p>
        </w:tc>
        <w:tc>
          <w:tcPr>
            <w:tcW w:type="dxa" w:w="3213"/>
          </w:tcPr>
          <w:p>
            <w:r>
              <w:rPr>
                <w:sz w:val="18"/>
              </w:rPr>
              <w:t>Guvenli ama geckmeli</w:t>
            </w:r>
          </w:p>
        </w:tc>
      </w:tr>
      <w:tr>
        <w:tc>
          <w:tcPr>
            <w:tcW w:type="dxa" w:w="3213"/>
          </w:tcPr>
          <w:p>
            <w:r>
              <w:rPr>
                <w:sz w:val="18"/>
              </w:rPr>
              <w:t>Uretici Guncelleme</w:t>
            </w:r>
          </w:p>
        </w:tc>
        <w:tc>
          <w:tcPr>
            <w:tcW w:type="dxa" w:w="3213"/>
          </w:tcPr>
          <w:p>
            <w:r>
              <w:rPr>
                <w:sz w:val="18"/>
              </w:rPr>
              <w:t>NVIDIA sitesinden en son surucu indirilip yuklendi</w:t>
            </w:r>
          </w:p>
        </w:tc>
        <w:tc>
          <w:tcPr>
            <w:tcW w:type="dxa" w:w="3213"/>
          </w:tcPr>
          <w:p>
            <w:r>
              <w:rPr>
                <w:sz w:val="18"/>
              </w:rPr>
              <w:t>En guncel</w:t>
            </w:r>
          </w:p>
        </w:tc>
      </w:tr>
      <w:tr>
        <w:tc>
          <w:tcPr>
            <w:tcW w:type="dxa" w:w="3213"/>
          </w:tcPr>
          <w:p>
            <w:r>
              <w:rPr>
                <w:sz w:val="18"/>
              </w:rPr>
              <w:t>Basarisiz Guncelleme</w:t>
            </w:r>
          </w:p>
        </w:tc>
        <w:tc>
          <w:tcPr>
            <w:tcW w:type="dxa" w:w="3213"/>
          </w:tcPr>
          <w:p>
            <w:r>
              <w:rPr>
                <w:sz w:val="18"/>
              </w:rPr>
              <w:t>Yeni surucu ekran titremesine neden oldu -&gt; geri yukleme</w:t>
            </w:r>
          </w:p>
        </w:tc>
        <w:tc>
          <w:tcPr>
            <w:tcW w:type="dxa" w:w="3213"/>
          </w:tcPr>
          <w:p>
            <w:r>
              <w:rPr>
                <w:sz w:val="18"/>
              </w:rPr>
              <w:t>Risk yonetimi</w:t>
            </w:r>
          </w:p>
        </w:tc>
      </w:tr>
    </w:tbl>
    <w:p/>
    <w:p>
      <w:pPr>
        <w:spacing w:before="200"/>
      </w:pPr>
      <w:r>
        <w:rPr>
          <w:b/>
          <w:color w:val="E65C00"/>
          <w:sz w:val="24"/>
        </w:rPr>
        <w:t xml:space="preserve">  Görseller ve Tablolar</w:t>
      </w:r>
    </w:p>
    <w:p>
      <w:pPr>
        <w:pStyle w:val="ListBullet"/>
      </w:pPr>
      <w:r>
        <w:rPr>
          <w:sz w:val="20"/>
        </w:rPr>
        <w:t>3 guncelleme yontemi karsilastirma tablosu</w:t>
      </w:r>
    </w:p>
    <w:p>
      <w:pPr>
        <w:pStyle w:val="ListBullet"/>
      </w:pPr>
      <w:r>
        <w:rPr>
          <w:sz w:val="20"/>
        </w:rPr>
        <w:t>Geri yukleme adimlari semasi</w:t>
      </w:r>
    </w:p>
    <w:p>
      <w:pPr>
        <w:spacing w:before="200"/>
      </w:pPr>
      <w:r>
        <w:rPr>
          <w:b/>
          <w:color w:val="E65C00"/>
          <w:sz w:val="24"/>
        </w:rPr>
        <w:t xml:space="preserve">  Analoji ve Benzetmeler</w:t>
      </w:r>
    </w:p>
    <w:p>
      <w:r>
        <w:rPr>
          <w:b/>
          <w:color w:val="E65C00"/>
          <w:sz w:val="20"/>
        </w:rPr>
        <w:t xml:space="preserve">  1. </w:t>
      </w:r>
      <w:r>
        <w:rPr>
          <w:sz w:val="20"/>
        </w:rPr>
        <w:t>Otomatik guncelleme = Otomatik vites: kolay ama sinirli kontrol</w:t>
      </w:r>
    </w:p>
    <w:p>
      <w:r>
        <w:rPr>
          <w:b/>
          <w:color w:val="E65C00"/>
          <w:sz w:val="20"/>
        </w:rPr>
        <w:t xml:space="preserve">  2. </w:t>
      </w:r>
      <w:r>
        <w:rPr>
          <w:sz w:val="20"/>
        </w:rPr>
        <w:t>Uretici guncelleme = Manuel vites: tam kontrol ama beceri gerektirir</w:t>
      </w:r>
    </w:p>
    <w:p>
      <w:r>
        <w:rPr>
          <w:b/>
          <w:color w:val="E65C00"/>
          <w:sz w:val="20"/>
        </w:rPr>
        <w:t xml:space="preserve">  3. </w:t>
      </w:r>
      <w:r>
        <w:rPr>
          <w:sz w:val="20"/>
        </w:rPr>
        <w:t>Geri yukleme = Geri vites: yanlis yone gidildiyse geri don</w:t>
      </w:r>
    </w:p>
    <w:p>
      <w:pPr>
        <w:spacing w:before="200"/>
      </w:pPr>
      <w:r>
        <w:rPr>
          <w:b/>
          <w:color w:val="E65C00"/>
          <w:sz w:val="24"/>
        </w:rPr>
        <w:t xml:space="preserve">  Öğrenci Soru-Cevap</w:t>
      </w:r>
    </w:p>
    <w:p>
      <w:pPr>
        <w:pStyle w:val="ListBullet"/>
      </w:pPr>
      <w:r>
        <w:rPr>
          <w:sz w:val="20"/>
        </w:rPr>
        <w:t>Ne siklikta guncelleme yapmaliyim? - Sorun yoksa 3-6 ayda bir; sorun varsa hemen.</w:t>
      </w:r>
    </w:p>
    <w:p>
      <w:pPr>
        <w:pStyle w:val="ListBullet"/>
      </w:pPr>
      <w:r>
        <w:rPr>
          <w:sz w:val="20"/>
        </w:rPr>
        <w:t>Otomatik guncelleme yeterli mi? - Cogu zaman evet ama performans gerektiren donanmlarda uretici surucusu daha iyi.</w:t>
      </w:r>
    </w:p>
    <w:p>
      <w:pPr>
        <w:pStyle w:val="ListBullet"/>
      </w:pPr>
      <w:r>
        <w:rPr>
          <w:sz w:val="20"/>
        </w:rPr>
        <w:t>Geri yukleme butonu neden pasif? - Onceki surucu kaydi yoksa geri alamamak; surucuyu kaldirip eskisini manuel yuklemek gerekir.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"Surucu Guncelleme Maratonu"</w:t>
      </w:r>
    </w:p>
    <w:p>
      <w:r>
        <w:rPr>
          <w:b/>
          <w:color w:val="1B2A4A"/>
          <w:sz w:val="20"/>
        </w:rPr>
        <w:t xml:space="preserve">Türü: </w:t>
      </w:r>
      <w:r>
        <w:rPr>
          <w:sz w:val="20"/>
        </w:rPr>
        <w:t>Bireysel Yaris</w:t>
      </w:r>
    </w:p>
    <w:p>
      <w:r>
        <w:rPr>
          <w:b/>
          <w:color w:val="1B2A4A"/>
          <w:sz w:val="20"/>
        </w:rPr>
        <w:t xml:space="preserve">Amacı: </w:t>
      </w:r>
      <w:r>
        <w:rPr>
          <w:sz w:val="20"/>
        </w:rPr>
        <w:t>3 yontemle surucu guncelleme becerisini hiz ve dogrulukla test etmek.</w:t>
      </w:r>
    </w:p>
    <w:p>
      <w:pPr>
        <w:spacing w:before="200"/>
      </w:pPr>
      <w:r>
        <w:rPr>
          <w:b/>
          <w:color w:val="6A1B9A"/>
          <w:sz w:val="24"/>
        </w:rPr>
        <w:t xml:space="preserve">  Yönerge Adımları</w:t>
      </w:r>
    </w:p>
    <w:p>
      <w:r>
        <w:rPr>
          <w:b/>
          <w:color w:val="6A1B9A"/>
          <w:sz w:val="20"/>
        </w:rPr>
        <w:t xml:space="preserve">  1. </w:t>
      </w:r>
      <w:r>
        <w:rPr>
          <w:sz w:val="20"/>
        </w:rPr>
        <w:t>3 aygit secin (orn: ses, ag, ekran).</w:t>
      </w:r>
    </w:p>
    <w:p>
      <w:r>
        <w:rPr>
          <w:b/>
          <w:color w:val="6A1B9A"/>
          <w:sz w:val="20"/>
        </w:rPr>
        <w:t xml:space="preserve">  2. </w:t>
      </w:r>
      <w:r>
        <w:rPr>
          <w:sz w:val="20"/>
        </w:rPr>
        <w:t>Mevcut surucu bilgilerini kaydedin.</w:t>
      </w:r>
    </w:p>
    <w:p>
      <w:r>
        <w:rPr>
          <w:b/>
          <w:color w:val="6A1B9A"/>
          <w:sz w:val="20"/>
        </w:rPr>
        <w:t xml:space="preserve">  3. </w:t>
      </w:r>
      <w:r>
        <w:rPr>
          <w:sz w:val="20"/>
        </w:rPr>
        <w:t>Her aygit icin farkli guncelleme yontemini uygulayiniiz.</w:t>
      </w:r>
    </w:p>
    <w:p>
      <w:r>
        <w:rPr>
          <w:b/>
          <w:color w:val="6A1B9A"/>
          <w:sz w:val="20"/>
        </w:rPr>
        <w:t xml:space="preserve">  4. </w:t>
      </w:r>
      <w:r>
        <w:rPr>
          <w:sz w:val="20"/>
        </w:rPr>
        <w:t>Guncelleme sonrasi dogrulama yapin.</w:t>
      </w:r>
    </w:p>
    <w:p>
      <w:r>
        <w:rPr>
          <w:b/>
          <w:color w:val="6A1B9A"/>
          <w:sz w:val="20"/>
        </w:rPr>
        <w:t xml:space="preserve">  5. </w:t>
      </w:r>
      <w:r>
        <w:rPr>
          <w:sz w:val="20"/>
        </w:rPr>
        <w:t>Oncesi-sonrasi karsilastirma raporunu yazin.</w:t>
      </w:r>
    </w:p>
    <w:p>
      <w:r>
        <w:rPr>
          <w:b/>
          <w:color w:val="1B2A4A"/>
          <w:sz w:val="20"/>
        </w:rPr>
        <w:t xml:space="preserve">Beklenen Ürün: </w:t>
      </w:r>
      <w:r>
        <w:rPr>
          <w:sz w:val="20"/>
        </w:rPr>
        <w:t>Surucu Guncelleme Maratonu Sonuc Raporu</w:t>
      </w:r>
    </w:p>
    <w:p>
      <w:pPr>
        <w:spacing w:before="200"/>
      </w:pPr>
      <w:r>
        <w:rPr>
          <w:b/>
          <w:color w:val="6A1B9A"/>
          <w:sz w:val="24"/>
        </w:rPr>
        <w:t xml:space="preserve">  Transfer Soruları</w:t>
      </w:r>
    </w:p>
    <w:p>
      <w:r>
        <w:rPr>
          <w:b/>
          <w:color w:val="6A1B9A"/>
          <w:sz w:val="20"/>
        </w:rPr>
        <w:t xml:space="preserve">  1. </w:t>
      </w:r>
      <w:r>
        <w:rPr>
          <w:sz w:val="20"/>
        </w:rPr>
        <w:t>Kurumsal ortamda toplu surucu guncelleme nasil yonetilir?</w:t>
      </w:r>
    </w:p>
    <w:p>
      <w:r>
        <w:rPr>
          <w:b/>
          <w:color w:val="6A1B9A"/>
          <w:sz w:val="20"/>
        </w:rPr>
        <w:t xml:space="preserve">  2. </w:t>
      </w:r>
      <w:r>
        <w:rPr>
          <w:sz w:val="20"/>
        </w:rPr>
        <w:t>Surucu guncelleme otomasyonu (Intune, SCCM) nasil calisir?</w:t>
      </w:r>
    </w:p>
    <w:p>
      <w:r>
        <w:rPr>
          <w:b/>
          <w:color w:val="6A1B9A"/>
          <w:sz w:val="20"/>
        </w:rPr>
        <w:t xml:space="preserve">  3. </w:t>
      </w:r>
      <w:r>
        <w:rPr>
          <w:sz w:val="20"/>
        </w:rPr>
        <w:t>Kritik altyapi (hastane, banka) sistemlerinde guncelleme politikasi nasil farklidir?</w:t>
      </w:r>
    </w:p>
    <w:p>
      <w:r>
        <w:rPr>
          <w:b/>
          <w:color w:val="1B2A4A"/>
          <w:sz w:val="20"/>
        </w:rPr>
        <w:t xml:space="preserve">İlişkili Disiplinler: </w:t>
      </w:r>
      <w:r>
        <w:rPr>
          <w:sz w:val="20"/>
        </w:rPr>
        <w:t>Zaman Yonetimi (verimli calisma), Turkce (karsilastirma raporu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bilgisayarda 5 surucunun hepsi guncel degil. Internet yavas ve zaman sinirli. Hangilerini oncelikle guncellersiniz?</w:t>
              <w:br/>
              <w:br/>
              <w:t>Cozum: Oncelik: 1) Guvenlik yamasi iceren surucular, 2) Sorun yasanan donanim surculeri, 3) Performans artisi vaad eden surucular.</w:t>
            </w:r>
          </w:p>
        </w:tc>
      </w:tr>
    </w:tbl>
    <w:p/>
    <w:p>
      <w:r>
        <w:rPr>
          <w:b/>
          <w:color w:val="1B2A4A"/>
          <w:sz w:val="20"/>
        </w:rPr>
        <w:t xml:space="preserve">Yaratıcı Görev: </w:t>
      </w:r>
      <w:r>
        <w:rPr>
          <w:sz w:val="20"/>
        </w:rPr>
        <w:t>Akilli guncelleme sistemi tasarlayin: surculeri otomatik denetler, risk analizi yapar ve kullaniciya rapor sunar. Nasil calisi?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Otomatik surucu guncelleme yapabiliyorum.</w:t>
      </w:r>
    </w:p>
    <w:p>
      <w:r>
        <w:rPr>
          <w:sz w:val="20"/>
        </w:rPr>
        <w:t xml:space="preserve">  ☐  Windows Update'ten surucu kontrol edebiliyorum.</w:t>
      </w:r>
    </w:p>
    <w:p>
      <w:r>
        <w:rPr>
          <w:sz w:val="20"/>
        </w:rPr>
        <w:t xml:space="preserve">  ☐  Uretici sitesinden surucu indirebiliyorum.</w:t>
      </w:r>
    </w:p>
    <w:p>
      <w:r>
        <w:rPr>
          <w:sz w:val="20"/>
        </w:rPr>
        <w:t xml:space="preserve">  ☐  Geri yukleme yapabiliyorum.</w:t>
      </w:r>
    </w:p>
    <w:p>
      <w:r>
        <w:rPr>
          <w:sz w:val="20"/>
        </w:rPr>
        <w:t xml:space="preserve">  ☐  Oncesi-sonrasi dogrulama yapabiliyorum.</w:t>
      </w:r>
    </w:p>
    <w:p>
      <w:pPr>
        <w:spacing w:before="200"/>
      </w:pPr>
      <w:r>
        <w:rPr>
          <w:b/>
          <w:color w:val="2E7D32"/>
          <w:sz w:val="24"/>
        </w:rPr>
        <w:t xml:space="preserve">  Öz Değerlendirme Soruları</w:t>
      </w:r>
    </w:p>
    <w:p>
      <w:r>
        <w:rPr>
          <w:b/>
          <w:color w:val="2E7D32"/>
          <w:sz w:val="20"/>
        </w:rPr>
        <w:t xml:space="preserve">  1. </w:t>
      </w:r>
      <w:r>
        <w:rPr>
          <w:sz w:val="20"/>
        </w:rPr>
        <w:t>3 yontem arasinda hangisini tercih ediyorum?</w:t>
      </w:r>
    </w:p>
    <w:p>
      <w:r>
        <w:rPr>
          <w:b/>
          <w:color w:val="2E7D32"/>
          <w:sz w:val="20"/>
        </w:rPr>
        <w:t xml:space="preserve">  2. </w:t>
      </w:r>
      <w:r>
        <w:rPr>
          <w:sz w:val="20"/>
        </w:rPr>
        <w:t>Guncelleme oncesi yedek alma aliskanligi edindim mi?</w:t>
      </w:r>
    </w:p>
    <w:p>
      <w:r>
        <w:rPr>
          <w:b/>
          <w:color w:val="2E7D32"/>
          <w:sz w:val="20"/>
        </w:rPr>
        <w:t xml:space="preserve">  3. </w:t>
      </w:r>
      <w:r>
        <w:rPr>
          <w:sz w:val="20"/>
        </w:rPr>
        <w:t>Guncelleme konusunda kendime guveniyorum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En kolay guncelleme yontemi?</w:t>
            </w:r>
          </w:p>
        </w:tc>
        <w:tc>
          <w:tcPr>
            <w:tcW w:type="dxa" w:w="3213"/>
          </w:tcPr>
          <w:p>
            <w:r>
              <w:rPr>
                <w:sz w:val="18"/>
              </w:rPr>
              <w:t>Otomatik arama</w:t>
            </w:r>
          </w:p>
        </w:tc>
      </w:tr>
      <w:tr>
        <w:tc>
          <w:tcPr>
            <w:tcW w:type="dxa" w:w="3213"/>
          </w:tcPr>
          <w:p>
            <w:r>
              <w:rPr>
                <w:sz w:val="18"/>
              </w:rPr>
              <w:t>2</w:t>
            </w:r>
          </w:p>
        </w:tc>
        <w:tc>
          <w:tcPr>
            <w:tcW w:type="dxa" w:w="3213"/>
          </w:tcPr>
          <w:p>
            <w:r>
              <w:rPr>
                <w:sz w:val="18"/>
              </w:rPr>
              <w:t>En guncel surucuyu veren kaynak?</w:t>
            </w:r>
          </w:p>
        </w:tc>
        <w:tc>
          <w:tcPr>
            <w:tcW w:type="dxa" w:w="3213"/>
          </w:tcPr>
          <w:p>
            <w:r>
              <w:rPr>
                <w:sz w:val="18"/>
              </w:rPr>
              <w:t>Uretici sitesi</w:t>
            </w:r>
          </w:p>
        </w:tc>
      </w:tr>
      <w:tr>
        <w:tc>
          <w:tcPr>
            <w:tcW w:type="dxa" w:w="3213"/>
          </w:tcPr>
          <w:p>
            <w:r>
              <w:rPr>
                <w:sz w:val="18"/>
              </w:rPr>
              <w:t>3</w:t>
            </w:r>
          </w:p>
        </w:tc>
        <w:tc>
          <w:tcPr>
            <w:tcW w:type="dxa" w:w="3213"/>
          </w:tcPr>
          <w:p>
            <w:r>
              <w:rPr>
                <w:sz w:val="18"/>
              </w:rPr>
              <w:t>Guncelleme sonrasi sorun cikarsa?</w:t>
            </w:r>
          </w:p>
        </w:tc>
        <w:tc>
          <w:tcPr>
            <w:tcW w:type="dxa" w:w="3213"/>
          </w:tcPr>
          <w:p>
            <w:r>
              <w:rPr>
                <w:sz w:val="18"/>
              </w:rPr>
              <w:t>Surucu Geri Yukleme (Roll Back)</w:t>
            </w:r>
          </w:p>
        </w:tc>
      </w:tr>
      <w:tr>
        <w:tc>
          <w:tcPr>
            <w:tcW w:type="dxa" w:w="3213"/>
          </w:tcPr>
          <w:p>
            <w:r>
              <w:rPr>
                <w:sz w:val="18"/>
              </w:rPr>
              <w:t>4</w:t>
            </w:r>
          </w:p>
        </w:tc>
        <w:tc>
          <w:tcPr>
            <w:tcW w:type="dxa" w:w="3213"/>
          </w:tcPr>
          <w:p>
            <w:r>
              <w:rPr>
                <w:sz w:val="18"/>
              </w:rPr>
              <w:t>Windows Update suruculeri nerede?</w:t>
            </w:r>
          </w:p>
        </w:tc>
        <w:tc>
          <w:tcPr>
            <w:tcW w:type="dxa" w:w="3213"/>
          </w:tcPr>
          <w:p>
            <w:r>
              <w:rPr>
                <w:sz w:val="18"/>
              </w:rPr>
              <w:t>Istege Bagli Guncellemeler</w:t>
            </w:r>
          </w:p>
        </w:tc>
      </w:tr>
      <w:tr>
        <w:tc>
          <w:tcPr>
            <w:tcW w:type="dxa" w:w="3213"/>
          </w:tcPr>
          <w:p>
            <w:r>
              <w:rPr>
                <w:sz w:val="18"/>
              </w:rPr>
              <w:t>5</w:t>
            </w:r>
          </w:p>
        </w:tc>
        <w:tc>
          <w:tcPr>
            <w:tcW w:type="dxa" w:w="3213"/>
          </w:tcPr>
          <w:p>
            <w:r>
              <w:rPr>
                <w:sz w:val="18"/>
              </w:rPr>
              <w:t>Guncelleme oncesi ne yapilmali?</w:t>
            </w:r>
          </w:p>
        </w:tc>
        <w:tc>
          <w:tcPr>
            <w:tcW w:type="dxa" w:w="3213"/>
          </w:tcPr>
          <w:p>
            <w:r>
              <w:rPr>
                <w:sz w:val="18"/>
              </w:rPr>
              <w:t>Mevcut surucu bilgisini kaydetmek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Otomatik guncelleme zorunlu olmali mi?</w:t>
      </w:r>
    </w:p>
    <w:p>
      <w:r>
        <w:rPr>
          <w:b/>
          <w:color w:val="2E7D32"/>
          <w:sz w:val="20"/>
        </w:rPr>
        <w:t xml:space="preserve">  2. </w:t>
      </w:r>
      <w:r>
        <w:rPr>
          <w:sz w:val="20"/>
        </w:rPr>
        <w:t>Surucu guncelleme kullanicinin mi yoksa sistemin gorevi mi?</w:t>
      </w:r>
    </w:p>
    <w:p>
      <w:r>
        <w:rPr>
          <w:b/>
          <w:color w:val="2E7D32"/>
          <w:sz w:val="20"/>
        </w:rPr>
        <w:t xml:space="preserve">  3. </w:t>
      </w:r>
      <w:r>
        <w:rPr>
          <w:sz w:val="20"/>
        </w:rPr>
        <w:t>Guncelleme kaynaklari standardize edilmeli mi?</w:t>
      </w:r>
    </w:p>
    <w:p>
      <w:r>
        <w:rPr>
          <w:b/>
          <w:color w:val="2E7D32"/>
          <w:sz w:val="20"/>
        </w:rPr>
        <w:t>Eleştirel Düşünme:</w:t>
      </w:r>
    </w:p>
    <w:p>
      <w:r>
        <w:rPr>
          <w:b/>
          <w:color w:val="2E7D32"/>
          <w:sz w:val="20"/>
        </w:rPr>
        <w:t xml:space="preserve">  1. </w:t>
      </w:r>
      <w:r>
        <w:rPr>
          <w:sz w:val="20"/>
        </w:rPr>
        <w:t>Neden tek bir guncelleme merkezi yok?</w:t>
      </w:r>
    </w:p>
    <w:p>
      <w:r>
        <w:rPr>
          <w:b/>
          <w:color w:val="2E7D32"/>
          <w:sz w:val="20"/>
        </w:rPr>
        <w:t xml:space="preserve">  2. </w:t>
      </w:r>
      <w:r>
        <w:rPr>
          <w:sz w:val="20"/>
        </w:rPr>
        <w:t>Guncelleme sonrasi sorunlardan kim sorumlu?</w:t>
      </w:r>
    </w:p>
    <w:p>
      <w:r>
        <w:rPr>
          <w:b/>
          <w:color w:val="2E7D32"/>
          <w:sz w:val="20"/>
        </w:rPr>
        <w:t xml:space="preserve">  3. </w:t>
      </w:r>
      <w:r>
        <w:rPr>
          <w:sz w:val="20"/>
        </w:rPr>
        <w:t>Surucu guncelleme sureci basitlestirlebilir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Guncelleme Uygulamasi"</w:t>
      </w:r>
    </w:p>
    <w:p>
      <w:r>
        <w:rPr>
          <w:b/>
          <w:color w:val="1B2A4A"/>
          <w:sz w:val="20"/>
        </w:rPr>
        <w:t xml:space="preserve">Hedef: </w:t>
      </w:r>
      <w:r>
        <w:rPr>
          <w:sz w:val="20"/>
        </w:rPr>
        <w:t>3 farkli yontemle surucu guncelleme yapmak.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Oncesi Kayit</w:t>
            </w:r>
          </w:p>
        </w:tc>
        <w:tc>
          <w:tcPr>
            <w:tcW w:type="dxa" w:w="3213"/>
          </w:tcPr>
          <w:p>
            <w:r>
              <w:rPr>
                <w:sz w:val="18"/>
              </w:rPr>
              <w:t>Mevcut surucu surumu ve tarihini not alin</w:t>
            </w:r>
          </w:p>
        </w:tc>
        <w:tc>
          <w:tcPr>
            <w:tcW w:type="dxa" w:w="3213"/>
          </w:tcPr>
          <w:p>
            <w:r>
              <w:rPr>
                <w:sz w:val="18"/>
              </w:rPr>
              <w:t>Referans noktasi olusur</w:t>
            </w:r>
          </w:p>
        </w:tc>
      </w:tr>
      <w:tr>
        <w:tc>
          <w:tcPr>
            <w:tcW w:type="dxa" w:w="3213"/>
          </w:tcPr>
          <w:p>
            <w:r>
              <w:rPr>
                <w:sz w:val="18"/>
              </w:rPr>
              <w:t>2. Otomatik</w:t>
            </w:r>
          </w:p>
        </w:tc>
        <w:tc>
          <w:tcPr>
            <w:tcW w:type="dxa" w:w="3213"/>
          </w:tcPr>
          <w:p>
            <w:r>
              <w:rPr>
                <w:sz w:val="18"/>
              </w:rPr>
              <w:t>Aygit Yoneticisi &gt; Otomatik Ara</w:t>
            </w:r>
          </w:p>
        </w:tc>
        <w:tc>
          <w:tcPr>
            <w:tcW w:type="dxa" w:w="3213"/>
          </w:tcPr>
          <w:p>
            <w:r>
              <w:rPr>
                <w:sz w:val="18"/>
              </w:rPr>
              <w:t>Windows arar ve gunceller</w:t>
            </w:r>
          </w:p>
        </w:tc>
      </w:tr>
      <w:tr>
        <w:tc>
          <w:tcPr>
            <w:tcW w:type="dxa" w:w="3213"/>
          </w:tcPr>
          <w:p>
            <w:r>
              <w:rPr>
                <w:sz w:val="18"/>
              </w:rPr>
              <w:t>3. Windows Update</w:t>
            </w:r>
          </w:p>
        </w:tc>
        <w:tc>
          <w:tcPr>
            <w:tcW w:type="dxa" w:w="3213"/>
          </w:tcPr>
          <w:p>
            <w:r>
              <w:rPr>
                <w:sz w:val="18"/>
              </w:rPr>
              <w:t>Istege Bagli Guncellemeler'i kontrol edin</w:t>
            </w:r>
          </w:p>
        </w:tc>
        <w:tc>
          <w:tcPr>
            <w:tcW w:type="dxa" w:w="3213"/>
          </w:tcPr>
          <w:p>
            <w:r>
              <w:rPr>
                <w:sz w:val="18"/>
              </w:rPr>
              <w:t>WU surculeri listelenir</w:t>
            </w:r>
          </w:p>
        </w:tc>
      </w:tr>
      <w:tr>
        <w:tc>
          <w:tcPr>
            <w:tcW w:type="dxa" w:w="3213"/>
          </w:tcPr>
          <w:p>
            <w:r>
              <w:rPr>
                <w:sz w:val="18"/>
              </w:rPr>
              <w:t>4. Uretici Sitesi</w:t>
            </w:r>
          </w:p>
        </w:tc>
        <w:tc>
          <w:tcPr>
            <w:tcW w:type="dxa" w:w="3213"/>
          </w:tcPr>
          <w:p>
            <w:r>
              <w:rPr>
                <w:sz w:val="18"/>
              </w:rPr>
              <w:t>Uretici sitesinden indirip yukleyin</w:t>
            </w:r>
          </w:p>
        </w:tc>
        <w:tc>
          <w:tcPr>
            <w:tcW w:type="dxa" w:w="3213"/>
          </w:tcPr>
          <w:p>
            <w:r>
              <w:rPr>
                <w:sz w:val="18"/>
              </w:rPr>
              <w:t>En guncel surucu kurulur</w:t>
            </w:r>
          </w:p>
        </w:tc>
      </w:tr>
      <w:tr>
        <w:tc>
          <w:tcPr>
            <w:tcW w:type="dxa" w:w="3213"/>
          </w:tcPr>
          <w:p>
            <w:r>
              <w:rPr>
                <w:sz w:val="18"/>
              </w:rPr>
              <w:t>5. Sonrasi Dogrulama</w:t>
            </w:r>
          </w:p>
        </w:tc>
        <w:tc>
          <w:tcPr>
            <w:tcW w:type="dxa" w:w="3213"/>
          </w:tcPr>
          <w:p>
            <w:r>
              <w:rPr>
                <w:sz w:val="18"/>
              </w:rPr>
              <w:t>Yeni surumu ve islevselligi dogrulayin</w:t>
            </w:r>
          </w:p>
        </w:tc>
        <w:tc>
          <w:tcPr>
            <w:tcW w:type="dxa" w:w="3213"/>
          </w:tcPr>
          <w:p>
            <w:r>
              <w:rPr>
                <w:sz w:val="18"/>
              </w:rPr>
              <w:t>Guncelleme teyit edilir</w:t>
            </w:r>
          </w:p>
        </w:tc>
      </w:tr>
    </w:tbl>
    <w:p/>
    <w:p>
      <w:r>
        <w:rPr>
          <w:b/>
          <w:color w:val="1B2A4A"/>
          <w:sz w:val="20"/>
        </w:rPr>
        <w:t xml:space="preserve">Tamamlanma Kriteri: </w:t>
      </w:r>
      <w:r>
        <w:rPr>
          <w:sz w:val="20"/>
        </w:rPr>
        <w:t>En az 1 surucunun basariyla guncellenmesi ve dogrulanmasi.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Guncelleme Demo"</w:t>
      </w:r>
    </w:p>
    <w:p>
      <w:r>
        <w:rPr>
          <w:b/>
          <w:color w:val="1B2A4A"/>
          <w:sz w:val="20"/>
        </w:rPr>
        <w:t xml:space="preserve">Eğitmenin Gösterdiği: </w:t>
      </w:r>
      <w:r>
        <w:rPr>
          <w:sz w:val="20"/>
        </w:rPr>
        <w:t>3 yontemi sirayla canli gosterir ve oncesi-sonrasi karsilastirma yapar.</w:t>
      </w:r>
    </w:p>
    <w:p>
      <w:r>
        <w:rPr>
          <w:b/>
          <w:color w:val="1B2A4A"/>
          <w:sz w:val="20"/>
        </w:rPr>
        <w:t xml:space="preserve">Öğrencinin Tekrarladığı: </w:t>
      </w:r>
      <w:r>
        <w:rPr>
          <w:sz w:val="20"/>
        </w:rPr>
        <w:t>Kendi bilgisayarinda en az 1 yontemi uygular.</w:t>
      </w:r>
    </w:p>
    <w:p>
      <w:r>
        <w:rPr>
          <w:b/>
          <w:color w:val="1B2A4A"/>
          <w:sz w:val="20"/>
        </w:rPr>
        <w:t xml:space="preserve">Dikkat Noktaları: </w:t>
      </w:r>
      <w:r>
        <w:rPr>
          <w:sz w:val="20"/>
        </w:rPr>
        <w:t>Guncelleme oncesi mevcut bilgiyi mutlaka kaydedin; sorun cikarsa geri yukleyin.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Otomatik surucu guncelleme deneyin</w:t>
            </w:r>
          </w:p>
        </w:tc>
      </w:tr>
      <w:tr>
        <w:tc>
          <w:tcPr>
            <w:tcW w:type="dxa" w:w="3213"/>
          </w:tcPr>
          <w:p>
            <w:r>
              <w:rPr>
                <w:sz w:val="18"/>
              </w:rPr>
              <w:t>2</w:t>
            </w:r>
          </w:p>
        </w:tc>
        <w:tc>
          <w:tcPr>
            <w:tcW w:type="dxa" w:w="3213"/>
          </w:tcPr>
          <w:p>
            <w:r>
              <w:rPr>
                <w:sz w:val="18"/>
              </w:rPr>
              <w:t>Orta</w:t>
            </w:r>
          </w:p>
        </w:tc>
        <w:tc>
          <w:tcPr>
            <w:tcW w:type="dxa" w:w="3213"/>
          </w:tcPr>
          <w:p>
            <w:r>
              <w:rPr>
                <w:sz w:val="18"/>
              </w:rPr>
              <w:t>Windows Update'ten surucu guncellemesi kontrol edin</w:t>
            </w:r>
          </w:p>
        </w:tc>
      </w:tr>
      <w:tr>
        <w:tc>
          <w:tcPr>
            <w:tcW w:type="dxa" w:w="3213"/>
          </w:tcPr>
          <w:p>
            <w:r>
              <w:rPr>
                <w:sz w:val="18"/>
              </w:rPr>
              <w:t>3</w:t>
            </w:r>
          </w:p>
        </w:tc>
        <w:tc>
          <w:tcPr>
            <w:tcW w:type="dxa" w:w="3213"/>
          </w:tcPr>
          <w:p>
            <w:r>
              <w:rPr>
                <w:sz w:val="18"/>
              </w:rPr>
              <w:t>Ileri</w:t>
            </w:r>
          </w:p>
        </w:tc>
        <w:tc>
          <w:tcPr>
            <w:tcW w:type="dxa" w:w="3213"/>
          </w:tcPr>
          <w:p>
            <w:r>
              <w:rPr>
                <w:sz w:val="18"/>
              </w:rPr>
              <w:t>Uretici sitesinden surucu indirip guncelleyin ve raporlayin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"Toplu Guncelleme"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IT departmani olarak 20 bilgisayarin suruclerini guncellemeniz gerekiyor. Hepsini tek tek yapmak yerine nasil bir strateji izlersiniz?</w:t>
            </w:r>
          </w:p>
        </w:tc>
      </w:tr>
    </w:tbl>
    <w:p/>
    <w:p>
      <w:r>
        <w:rPr>
          <w:b/>
          <w:color w:val="1B2A4A"/>
          <w:sz w:val="20"/>
        </w:rPr>
        <w:t xml:space="preserve">Beklenen Çıktı: </w:t>
      </w:r>
      <w:r>
        <w:rPr>
          <w:sz w:val="20"/>
        </w:rPr>
        <w:t>Toplu surucu guncelleme stratejisi ve otomasyon plani.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guncelleme yontemlerini (otomatik, Windows Update, uretici sitesi) uyguladik. Guncelleme oncesi/sonrasi dogrulama ve geri yukleme becerilerini pekistirdik. Donanim suruculeri konusunu tamamladik.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Otomatik Guncelleme</w:t>
            </w:r>
          </w:p>
        </w:tc>
        <w:tc>
          <w:tcPr>
            <w:tcW w:type="dxa" w:w="4819"/>
            <w:shd w:fill="F5F5F5"/>
          </w:tcPr>
          <w:p>
            <w:r>
              <w:rPr>
                <w:b/>
                <w:color w:val="1B2A4A"/>
                <w:sz w:val="20"/>
              </w:rPr>
              <w:t xml:space="preserve">  Windows Update Surucusu</w:t>
            </w:r>
          </w:p>
        </w:tc>
      </w:tr>
      <w:tr>
        <w:tc>
          <w:tcPr>
            <w:tcW w:type="dxa" w:w="4819"/>
            <w:shd w:fill="F5F5F5"/>
          </w:tcPr>
          <w:p>
            <w:r>
              <w:rPr>
                <w:b/>
                <w:color w:val="1B2A4A"/>
                <w:sz w:val="20"/>
              </w:rPr>
              <w:t xml:space="preserve">  Uretici Guncelleme</w:t>
            </w:r>
          </w:p>
        </w:tc>
        <w:tc>
          <w:tcPr>
            <w:tcW w:type="dxa" w:w="4819"/>
            <w:shd w:fill="F5F5F5"/>
          </w:tcPr>
          <w:p>
            <w:r>
              <w:rPr>
                <w:b/>
                <w:color w:val="1B2A4A"/>
                <w:sz w:val="20"/>
              </w:rPr>
              <w:t xml:space="preserve">  Geri Yukleme</w:t>
            </w:r>
          </w:p>
        </w:tc>
      </w:tr>
      <w:tr>
        <w:tc>
          <w:tcPr>
            <w:tcW w:type="dxa" w:w="4819"/>
            <w:shd w:fill="F5F5F5"/>
          </w:tcPr>
          <w:p>
            <w:r>
              <w:rPr>
                <w:b/>
                <w:color w:val="1B2A4A"/>
                <w:sz w:val="20"/>
              </w:rPr>
              <w:t xml:space="preserve">  Oncesi-Sonrasi Dogrulama</w:t>
            </w:r>
          </w:p>
        </w:tc>
        <w:tc>
          <w:tcPr>
            <w:tcW w:type="dxa" w:w="4819"/>
            <w:shd w:fill="F5F5F5"/>
          </w:tcPr>
          <w:p>
            <w:r>
              <w:rPr>
                <w:b/>
                <w:color w:val="1B2A4A"/>
                <w:sz w:val="20"/>
              </w:rPr>
              <w:t xml:space="preserve">  Guncelleme Onceliklendirme</w:t>
            </w:r>
          </w:p>
        </w:tc>
      </w:tr>
    </w:tbl>
    <w:p/>
    <w:p>
      <w:pPr>
        <w:spacing w:before="200"/>
      </w:pPr>
      <w:r>
        <w:rPr>
          <w:b/>
          <w:color w:val="757575"/>
          <w:sz w:val="24"/>
        </w:rPr>
        <w:t xml:space="preserve">  Bir Sonraki Dersle Köprü</w:t>
      </w:r>
    </w:p>
    <w:p>
      <w:r>
        <w:rPr>
          <w:sz w:val="20"/>
        </w:rPr>
        <w:t>Donanim surculeri konusunu tamamladik. Bir sonraki blokta isletim sisteminin temel bilesenlerini - masaustu, pencere yonetimi ve dosya sistemi - kullanmayi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ekran karti veya ses karti surucusunu guncellemeyi deneyin. Oncesi ve sonrasi surucu surumlerini not alin.</w:t>
              <w:br/>
              <w:t>Teslim: Sonraki ders.</w:t>
              <w:br/>
              <w:t>Kriter: Oncesi-sonrasi surulerin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Guncelleme adimlari posterini hazirla.</w:t>
      </w:r>
    </w:p>
    <w:p>
      <w:pPr>
        <w:pStyle w:val="ListBullet"/>
      </w:pPr>
      <w:r>
        <w:rPr>
          <w:sz w:val="20"/>
        </w:rPr>
        <w:t>Oncesi-sonrasi formu dagit.</w:t>
      </w:r>
    </w:p>
    <w:p>
      <w:pPr>
        <w:pStyle w:val="ListBullet"/>
      </w:pPr>
      <w:r>
        <w:rPr>
          <w:sz w:val="20"/>
        </w:rPr>
        <w:t>Geri yukleme kilavuzunu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Guncelleme bulunamiyor</w:t>
            </w:r>
          </w:p>
        </w:tc>
        <w:tc>
          <w:tcPr>
            <w:tcW w:type="dxa" w:w="4819"/>
          </w:tcPr>
          <w:p>
            <w:r>
              <w:rPr>
                <w:sz w:val="18"/>
              </w:rPr>
              <w:t>Farkli yontemleri denetin</w:t>
            </w:r>
          </w:p>
        </w:tc>
      </w:tr>
      <w:tr>
        <w:tc>
          <w:tcPr>
            <w:tcW w:type="dxa" w:w="4819"/>
          </w:tcPr>
          <w:p>
            <w:r>
              <w:rPr>
                <w:sz w:val="18"/>
              </w:rPr>
              <w:t>Guncelleme sonrasi sorun</w:t>
            </w:r>
          </w:p>
        </w:tc>
        <w:tc>
          <w:tcPr>
            <w:tcW w:type="dxa" w:w="4819"/>
          </w:tcPr>
          <w:p>
            <w:r>
              <w:rPr>
                <w:sz w:val="18"/>
              </w:rPr>
              <w:t>Geri yuklemeyi hemen gosterin</w:t>
            </w:r>
          </w:p>
        </w:tc>
      </w:tr>
      <w:tr>
        <w:tc>
          <w:tcPr>
            <w:tcW w:type="dxa" w:w="4819"/>
          </w:tcPr>
          <w:p>
            <w:r>
              <w:rPr>
                <w:sz w:val="18"/>
              </w:rPr>
              <w:t>Internet yavas</w:t>
            </w:r>
          </w:p>
        </w:tc>
        <w:tc>
          <w:tcPr>
            <w:tcW w:type="dxa" w:w="4819"/>
          </w:tcPr>
          <w:p>
            <w:r>
              <w:rPr>
                <w:sz w:val="18"/>
              </w:rPr>
              <w:t>Onceden indirilmis surucularle calis</w:t>
            </w:r>
          </w:p>
        </w:tc>
      </w:tr>
    </w:tbl>
    <w:p/>
    <w:p>
      <w:r>
        <w:rPr>
          <w:b/>
          <w:color w:val="1B2A4A"/>
          <w:sz w:val="20"/>
        </w:rPr>
        <w:t xml:space="preserve">Zaman Yönetimi: </w:t>
      </w:r>
      <w:r>
        <w:rPr>
          <w:sz w:val="20"/>
        </w:rPr>
        <w:t>Teori %20, Uygulama %80.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onceden indirilmis surucularle demo yap.</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