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center"/>
      </w:pPr>
      <w:r>
        <w:rPr>
          <w:color w:val="2C6FAD"/>
          <w:sz w:val="28"/>
        </w:rPr>
        <w:t>━━━━━━━━━━━━━━━━━━━━━━━━━━━━━━━━━━━━━━━━</w:t>
      </w:r>
    </w:p>
    <w:p/>
    <w:p>
      <w:pPr>
        <w:jc w:val="center"/>
      </w:pPr>
      <w:r>
        <w:rPr>
          <w:b/>
          <w:color w:val="1B2A4A"/>
          <w:sz w:val="64"/>
        </w:rPr>
        <w:t>BİLGİSAYAR İŞLETMENLİĞİ KURSU</w:t>
      </w:r>
    </w:p>
    <w:p>
      <w:pPr>
        <w:jc w:val="center"/>
      </w:pPr>
      <w:r>
        <w:rPr>
          <w:color w:val="2C6FAD"/>
          <w:sz w:val="40"/>
        </w:rPr>
        <w:t>Modül 1: Bilgisayara Giriş</w:t>
      </w:r>
    </w:p>
    <w:p>
      <w:pPr>
        <w:jc w:val="center"/>
      </w:pPr>
      <w:r>
        <w:rPr>
          <w:color w:val="757575"/>
          <w:sz w:val="28"/>
        </w:rPr>
        <w:t>29-32. Saat Ders Planı  |  Yapılandırmacı 5E Modeli</w:t>
      </w:r>
    </w:p>
    <w:p/>
    <w:p>
      <w:pPr>
        <w:jc w:val="center"/>
      </w:pPr>
      <w:r>
        <w:rPr>
          <w:color w:val="2C6FAD"/>
          <w:sz w:val="28"/>
        </w:rPr>
        <w:t>━━━━━━━━━━━━━━━━━━━━━━━━━━━━━━━━━━━━━━━━</w:t>
      </w:r>
    </w:p>
    <w:p/>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r>
              <w:rPr>
                <w:b/>
                <w:color w:val="FFFFFF"/>
                <w:sz w:val="22"/>
              </w:rPr>
              <w:t xml:space="preserve">  Kurs</w:t>
            </w:r>
          </w:p>
        </w:tc>
        <w:tc>
          <w:tcPr>
            <w:tcW w:type="dxa" w:w="4819"/>
          </w:tcPr>
          <w:p>
            <w:r>
              <w:rPr>
                <w:sz w:val="22"/>
              </w:rPr>
              <w:t xml:space="preserve">  Bilgisayar İşletmenliği (Operatörlüğü) - 163 Saat</w:t>
            </w:r>
          </w:p>
        </w:tc>
      </w:tr>
      <w:tr>
        <w:tc>
          <w:tcPr>
            <w:tcW w:type="dxa" w:w="4819"/>
            <w:shd w:fill="1B2A4A"/>
          </w:tcPr>
          <w:p>
            <w:r>
              <w:rPr>
                <w:b/>
                <w:color w:val="FFFFFF"/>
                <w:sz w:val="22"/>
              </w:rPr>
              <w:t xml:space="preserve">  Modül / Saat</w:t>
            </w:r>
          </w:p>
        </w:tc>
        <w:tc>
          <w:tcPr>
            <w:tcW w:type="dxa" w:w="4819"/>
          </w:tcPr>
          <w:p>
            <w:r>
              <w:rPr>
                <w:sz w:val="22"/>
              </w:rPr>
              <w:t xml:space="preserve">  Modül 1: Bilgisayara Giriş / 29-32. Saat</w:t>
            </w:r>
          </w:p>
        </w:tc>
      </w:tr>
      <w:tr>
        <w:tc>
          <w:tcPr>
            <w:tcW w:type="dxa" w:w="4819"/>
            <w:shd w:fill="1B2A4A"/>
          </w:tcPr>
          <w:p>
            <w:r>
              <w:rPr>
                <w:b/>
                <w:color w:val="FFFFFF"/>
                <w:sz w:val="22"/>
              </w:rPr>
              <w:t xml:space="preserve">  Tarih</w:t>
            </w:r>
          </w:p>
        </w:tc>
        <w:tc>
          <w:tcPr>
            <w:tcW w:type="dxa" w:w="4819"/>
          </w:tcPr>
          <w:p>
            <w:r>
              <w:rPr>
                <w:sz w:val="22"/>
              </w:rPr>
              <w:t xml:space="preserve">  </w:t>
            </w:r>
          </w:p>
        </w:tc>
      </w:tr>
    </w:tbl>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PROGRAM  |  4 Saatlik Ders Programı</w:t>
            </w:r>
          </w:p>
        </w:tc>
      </w:tr>
    </w:tbl>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Saat</w:t>
            </w:r>
          </w:p>
        </w:tc>
        <w:tc>
          <w:tcPr>
            <w:tcW w:type="dxa" w:w="3213"/>
            <w:shd w:fill="1B2A4A"/>
          </w:tcPr>
          <w:p>
            <w:pPr>
              <w:jc w:val="center"/>
            </w:pPr>
            <w:r>
              <w:rPr>
                <w:b/>
                <w:color w:val="FFFFFF"/>
                <w:sz w:val="18"/>
              </w:rPr>
              <w:t>Konu</w:t>
            </w:r>
          </w:p>
        </w:tc>
        <w:tc>
          <w:tcPr>
            <w:tcW w:type="dxa" w:w="3213"/>
            <w:shd w:fill="1B2A4A"/>
          </w:tcPr>
          <w:p>
            <w:pPr>
              <w:jc w:val="center"/>
            </w:pPr>
            <w:r>
              <w:rPr>
                <w:b/>
                <w:color w:val="FFFFFF"/>
                <w:sz w:val="18"/>
              </w:rPr>
              <w:t>Süre</w:t>
            </w:r>
          </w:p>
        </w:tc>
      </w:tr>
      <w:tr>
        <w:tc>
          <w:tcPr>
            <w:tcW w:type="dxa" w:w="3213"/>
          </w:tcPr>
          <w:p>
            <w:r>
              <w:rPr>
                <w:sz w:val="18"/>
              </w:rPr>
              <w:t>29. Saat</w:t>
            </w:r>
          </w:p>
        </w:tc>
        <w:tc>
          <w:tcPr>
            <w:tcW w:type="dxa" w:w="3213"/>
          </w:tcPr>
          <w:p>
            <w:r>
              <w:rPr>
                <w:sz w:val="18"/>
              </w:rPr>
              <w:t>Aygit Yoneticisi Kullanimi</w:t>
            </w:r>
          </w:p>
        </w:tc>
        <w:tc>
          <w:tcPr>
            <w:tcW w:type="dxa" w:w="3213"/>
          </w:tcPr>
          <w:p>
            <w:r>
              <w:rPr>
                <w:sz w:val="18"/>
              </w:rPr>
              <w:t>45 dk</w:t>
            </w:r>
          </w:p>
        </w:tc>
      </w:tr>
      <w:tr>
        <w:tc>
          <w:tcPr>
            <w:tcW w:type="dxa" w:w="3213"/>
          </w:tcPr>
          <w:p>
            <w:r>
              <w:rPr>
                <w:sz w:val="18"/>
              </w:rPr>
              <w:t>30. Saat</w:t>
            </w:r>
          </w:p>
        </w:tc>
        <w:tc>
          <w:tcPr>
            <w:tcW w:type="dxa" w:w="3213"/>
          </w:tcPr>
          <w:p>
            <w:r>
              <w:rPr>
                <w:sz w:val="18"/>
              </w:rPr>
              <w:t>Surucu Sorunlarini Giderme</w:t>
            </w:r>
          </w:p>
        </w:tc>
        <w:tc>
          <w:tcPr>
            <w:tcW w:type="dxa" w:w="3213"/>
          </w:tcPr>
          <w:p>
            <w:r>
              <w:rPr>
                <w:sz w:val="18"/>
              </w:rPr>
              <w:t>45 dk</w:t>
            </w:r>
          </w:p>
        </w:tc>
      </w:tr>
      <w:tr>
        <w:tc>
          <w:tcPr>
            <w:tcW w:type="dxa" w:w="3213"/>
          </w:tcPr>
          <w:p>
            <w:r>
              <w:rPr>
                <w:sz w:val="18"/>
              </w:rPr>
              <w:t>31. Saat</w:t>
            </w:r>
          </w:p>
        </w:tc>
        <w:tc>
          <w:tcPr>
            <w:tcW w:type="dxa" w:w="3213"/>
          </w:tcPr>
          <w:p>
            <w:r>
              <w:rPr>
                <w:sz w:val="18"/>
              </w:rPr>
              <w:t>Surucu Yukleme Uygulamalari</w:t>
            </w:r>
          </w:p>
        </w:tc>
        <w:tc>
          <w:tcPr>
            <w:tcW w:type="dxa" w:w="3213"/>
          </w:tcPr>
          <w:p>
            <w:r>
              <w:rPr>
                <w:sz w:val="18"/>
              </w:rPr>
              <w:t>45 dk</w:t>
            </w:r>
          </w:p>
        </w:tc>
      </w:tr>
      <w:tr>
        <w:tc>
          <w:tcPr>
            <w:tcW w:type="dxa" w:w="3213"/>
          </w:tcPr>
          <w:p>
            <w:r>
              <w:rPr>
                <w:sz w:val="18"/>
              </w:rPr>
              <w:t>32. Saat</w:t>
            </w:r>
          </w:p>
        </w:tc>
        <w:tc>
          <w:tcPr>
            <w:tcW w:type="dxa" w:w="3213"/>
          </w:tcPr>
          <w:p>
            <w:r>
              <w:rPr>
                <w:sz w:val="18"/>
              </w:rPr>
              <w:t>Surucu Kurulum Prosdurleri</w:t>
            </w:r>
          </w:p>
        </w:tc>
        <w:tc>
          <w:tcPr>
            <w:tcW w:type="dxa" w:w="3213"/>
          </w:tcPr>
          <w:p>
            <w:r>
              <w:rPr>
                <w:sz w:val="18"/>
              </w:rPr>
              <w:t>45 dk</w:t>
            </w:r>
          </w:p>
        </w:tc>
      </w:tr>
    </w:tbl>
    <w:p/>
    <w:tbl>
      <w:tblPr>
        <w:tblW w:type="auto" w:w="0"/>
        <w:jc w:val="center"/>
        <w:tblLook w:firstColumn="1" w:firstRow="1" w:lastColumn="0" w:lastRow="0" w:noHBand="0" w:noVBand="1" w:val="04A0"/>
      </w:tblPr>
      <w:tblGrid>
        <w:gridCol w:w="1928"/>
        <w:gridCol w:w="1928"/>
        <w:gridCol w:w="1928"/>
        <w:gridCol w:w="1928"/>
        <w:gridCol w:w="1928"/>
      </w:tblGrid>
      <w:tr>
        <w:tc>
          <w:tcPr>
            <w:tcW w:type="dxa" w:w="1928"/>
            <w:shd w:fill="2C6FAD"/>
          </w:tcPr>
          <w:p>
            <w:pPr>
              <w:jc w:val="center"/>
            </w:pPr>
            <w:r>
              <w:rPr>
                <w:b/>
                <w:color w:val="FFFFFF"/>
                <w:sz w:val="16"/>
              </w:rPr>
              <w:t>E1 Girme</w:t>
            </w:r>
          </w:p>
        </w:tc>
        <w:tc>
          <w:tcPr>
            <w:tcW w:type="dxa" w:w="1928"/>
            <w:shd w:fill="007A7A"/>
          </w:tcPr>
          <w:p>
            <w:pPr>
              <w:jc w:val="center"/>
            </w:pPr>
            <w:r>
              <w:rPr>
                <w:b/>
                <w:color w:val="FFFFFF"/>
                <w:sz w:val="16"/>
              </w:rPr>
              <w:t>E2 Keşif</w:t>
            </w:r>
          </w:p>
        </w:tc>
        <w:tc>
          <w:tcPr>
            <w:tcW w:type="dxa" w:w="1928"/>
            <w:shd w:fill="E65C00"/>
          </w:tcPr>
          <w:p>
            <w:pPr>
              <w:jc w:val="center"/>
            </w:pPr>
            <w:r>
              <w:rPr>
                <w:b/>
                <w:color w:val="FFFFFF"/>
                <w:sz w:val="16"/>
              </w:rPr>
              <w:t>E3 Açıklama</w:t>
            </w:r>
          </w:p>
        </w:tc>
        <w:tc>
          <w:tcPr>
            <w:tcW w:type="dxa" w:w="1928"/>
            <w:shd w:fill="6A1B9A"/>
          </w:tcPr>
          <w:p>
            <w:pPr>
              <w:jc w:val="center"/>
            </w:pPr>
            <w:r>
              <w:rPr>
                <w:b/>
                <w:color w:val="FFFFFF"/>
                <w:sz w:val="16"/>
              </w:rPr>
              <w:t>E4 Derinleştirme</w:t>
            </w:r>
          </w:p>
        </w:tc>
        <w:tc>
          <w:tcPr>
            <w:tcW w:type="dxa" w:w="1928"/>
            <w:shd w:fill="2E7D32"/>
          </w:tcPr>
          <w:p>
            <w:pPr>
              <w:jc w:val="center"/>
            </w:pPr>
            <w:r>
              <w:rPr>
                <w:b/>
                <w:color w:val="FFFFFF"/>
                <w:sz w:val="16"/>
              </w:rPr>
              <w:t>E5 Değerlendirme</w:t>
            </w:r>
          </w:p>
        </w:tc>
      </w:tr>
    </w:tbl>
    <w:p>
      <w:r>
        <w:br w:type="page"/>
      </w:r>
    </w:p>
    <w:p>
      <w:pPr>
        <w:jc w:val="center"/>
      </w:pPr>
      <w:r>
        <w:rPr>
          <w:b/>
          <w:color w:val="1B2A4A"/>
          <w:sz w:val="36"/>
        </w:rPr>
        <w:t>━━━  29. SAAT  ━━━</w:t>
      </w:r>
    </w:p>
    <w:p>
      <w:pPr>
        <w:jc w:val="center"/>
      </w:pPr>
      <w:r>
        <w:rPr>
          <w:color w:val="2C6FAD"/>
          <w:sz w:val="32"/>
        </w:rPr>
        <w:t>Aygit Yoneticisi Kullanimi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Aygit Yoneticisi'ne farkli yontemlerle erisir ve donanim listesini analiz eder.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1.D.2.1</w:t>
            </w:r>
          </w:p>
        </w:tc>
        <w:tc>
          <w:tcPr>
            <w:tcW w:type="dxa" w:w="3213"/>
          </w:tcPr>
          <w:p>
            <w:r>
              <w:rPr>
                <w:sz w:val="18"/>
              </w:rPr>
              <w:t>Aygit Yoneticisi'ne erisim yontemlerini (Denetim Masasi, Calistir, sag tik) siralar.</w:t>
            </w:r>
          </w:p>
        </w:tc>
        <w:tc>
          <w:tcPr>
            <w:tcW w:type="dxa" w:w="3213"/>
          </w:tcPr>
          <w:p>
            <w:r>
              <w:rPr>
                <w:sz w:val="18"/>
              </w:rPr>
              <w:t>Hatirlama</w:t>
            </w:r>
          </w:p>
        </w:tc>
      </w:tr>
      <w:tr>
        <w:tc>
          <w:tcPr>
            <w:tcW w:type="dxa" w:w="3213"/>
          </w:tcPr>
          <w:p>
            <w:r>
              <w:rPr>
                <w:sz w:val="18"/>
              </w:rPr>
              <w:t>1.D.2.2</w:t>
            </w:r>
          </w:p>
        </w:tc>
        <w:tc>
          <w:tcPr>
            <w:tcW w:type="dxa" w:w="3213"/>
          </w:tcPr>
          <w:p>
            <w:r>
              <w:rPr>
                <w:sz w:val="18"/>
              </w:rPr>
              <w:t>Donanim listesindeki kategorileri ve aygit durumlarini aciklar.</w:t>
            </w:r>
          </w:p>
        </w:tc>
        <w:tc>
          <w:tcPr>
            <w:tcW w:type="dxa" w:w="3213"/>
          </w:tcPr>
          <w:p>
            <w:r>
              <w:rPr>
                <w:sz w:val="18"/>
              </w:rPr>
              <w:t>Anlama</w:t>
            </w:r>
          </w:p>
        </w:tc>
      </w:tr>
      <w:tr>
        <w:tc>
          <w:tcPr>
            <w:tcW w:type="dxa" w:w="3213"/>
          </w:tcPr>
          <w:p>
            <w:r>
              <w:rPr>
                <w:sz w:val="18"/>
              </w:rPr>
              <w:t>1.D.2.3</w:t>
            </w:r>
          </w:p>
        </w:tc>
        <w:tc>
          <w:tcPr>
            <w:tcW w:type="dxa" w:w="3213"/>
          </w:tcPr>
          <w:p>
            <w:r>
              <w:rPr>
                <w:sz w:val="18"/>
              </w:rPr>
              <w:t>Sari unlem, soru isareti ve asagi ok simgelerinin anlamlarini ayirt eder.</w:t>
            </w:r>
          </w:p>
        </w:tc>
        <w:tc>
          <w:tcPr>
            <w:tcW w:type="dxa" w:w="3213"/>
          </w:tcPr>
          <w:p>
            <w:r>
              <w:rPr>
                <w:sz w:val="18"/>
              </w:rPr>
              <w:t>Analiz</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Surucu kavramini ve isletim sistemi kurulum sonrasi kontrolleri bilmek.</w:t>
      </w:r>
    </w:p>
    <w:p>
      <w:pPr>
        <w:spacing w:before="200"/>
      </w:pPr>
      <w:r>
        <w:rPr>
          <w:b/>
          <w:color w:val="757575"/>
          <w:sz w:val="24"/>
        </w:rPr>
        <w:t xml:space="preserve">  Öğrencinin Bilmesi Gerekenler</w:t>
      </w:r>
    </w:p>
    <w:p>
      <w:pPr>
        <w:pStyle w:val="ListBullet"/>
      </w:pPr>
      <w:r>
        <w:rPr>
          <w:sz w:val="20"/>
        </w:rPr>
        <w:t>Aygit Yoneticisi'nin donanim yonetim merkezi oldugunu.</w:t>
      </w:r>
    </w:p>
    <w:p>
      <w:pPr>
        <w:pStyle w:val="ListBullet"/>
      </w:pPr>
      <w:r>
        <w:rPr>
          <w:sz w:val="20"/>
        </w:rPr>
        <w:t>Sari unlem isaretin sorunlu aygit anlamina geldigini.</w:t>
      </w:r>
    </w:p>
    <w:p>
      <w:pPr>
        <w:pStyle w:val="ListBullet"/>
      </w:pPr>
      <w:r>
        <w:rPr>
          <w:sz w:val="20"/>
        </w:rPr>
        <w:t>Her donanimn ayri bir kategoride listelendigini.</w:t>
      </w:r>
    </w:p>
    <w:p>
      <w:pPr>
        <w:spacing w:before="200"/>
      </w:pPr>
      <w:r>
        <w:rPr>
          <w:b/>
          <w:color w:val="757575"/>
          <w:sz w:val="24"/>
        </w:rPr>
        <w:t xml:space="preserve">  Olası Kavram Yanılgıları</w:t>
      </w:r>
    </w:p>
    <w:p>
      <w:pPr>
        <w:pStyle w:val="ListBullet"/>
      </w:pPr>
      <w:r>
        <w:rPr>
          <w:sz w:val="20"/>
        </w:rPr>
        <w:t>Aygit Yoneticisi'nin sadece bozuk donanimi gosterdigi sanilmasi.</w:t>
      </w:r>
    </w:p>
    <w:p>
      <w:pPr>
        <w:pStyle w:val="ListBullet"/>
      </w:pPr>
      <w:r>
        <w:rPr>
          <w:sz w:val="20"/>
        </w:rPr>
        <w:t>Normal calisan aygitlarin Aygit Yoneticisi'nde gormedigi dusuncesi.</w:t>
      </w:r>
    </w:p>
    <w:p>
      <w:pPr>
        <w:pStyle w:val="ListBullet"/>
      </w:pPr>
      <w:r>
        <w:rPr>
          <w:sz w:val="20"/>
        </w:rPr>
        <w:t>Aygit Yoneticisi'nden donanim kaldirilirsa fiziksel olarak bozulacagi yanilgisi.</w:t>
      </w:r>
    </w:p>
    <w:p>
      <w:pPr>
        <w:spacing w:before="200"/>
      </w:pPr>
      <w:r>
        <w:rPr>
          <w:b/>
          <w:color w:val="757575"/>
          <w:sz w:val="24"/>
        </w:rPr>
        <w:t xml:space="preserve">  Hazırlık Materyalleri</w:t>
      </w:r>
    </w:p>
    <w:p>
      <w:pPr>
        <w:pStyle w:val="ListBullet"/>
      </w:pPr>
      <w:r>
        <w:rPr>
          <w:sz w:val="20"/>
        </w:rPr>
        <w:t>Aygit Yoneticisi ekran goruntuleri</w:t>
      </w:r>
    </w:p>
    <w:p>
      <w:pPr>
        <w:pStyle w:val="ListBullet"/>
      </w:pPr>
      <w:r>
        <w:rPr>
          <w:sz w:val="20"/>
        </w:rPr>
        <w:t>Simge anlam tablosu posteri</w:t>
      </w:r>
    </w:p>
    <w:p>
      <w:pPr>
        <w:pStyle w:val="ListBullet"/>
      </w:pPr>
      <w:r>
        <w:rPr>
          <w:sz w:val="20"/>
        </w:rPr>
        <w:t>Erisim yollari semasi</w:t>
      </w:r>
    </w:p>
    <w:p>
      <w:pPr>
        <w:pStyle w:val="ListBullet"/>
      </w:pPr>
      <w:r>
        <w:rPr>
          <w:sz w:val="20"/>
        </w:rPr>
        <w:t>Projeksiyon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hastanenin kontrol odasini dusunun: her hastanin kalp ritmi, tansiyon ve ates degerleri ekranda gorunur. Sari isik yanan hasta acil demektir. Bilgisayarin kontrol odasi da Aygit Yoneticisi dir."</w:t>
      </w:r>
    </w:p>
    <w:p>
      <w:r>
        <w:rPr>
          <w:b/>
          <w:color w:val="1B2A4A"/>
          <w:sz w:val="20"/>
        </w:rPr>
        <w:t xml:space="preserve">Günlük Hayat Bağlantısı: </w:t>
      </w:r>
      <w:r>
        <w:rPr>
          <w:sz w:val="20"/>
        </w:rPr>
        <w:t>Telefonunuzda Ayarlar &gt; Hakkinda &gt; Donanim Bilgisi menusu gibi; ama cok daha detayli ve muhalede izin veren bir arac.</w:t>
      </w:r>
    </w:p>
    <w:p>
      <w:pPr>
        <w:spacing w:before="200"/>
      </w:pPr>
      <w:r>
        <w:rPr>
          <w:b/>
          <w:color w:val="2C6FAD"/>
          <w:sz w:val="24"/>
        </w:rPr>
        <w:t xml:space="preserve">  Ön Bilgi Yoklama Soruları</w:t>
      </w:r>
    </w:p>
    <w:p>
      <w:r>
        <w:rPr>
          <w:b/>
          <w:color w:val="2C6FAD"/>
          <w:sz w:val="20"/>
        </w:rPr>
        <w:t xml:space="preserve">  1. </w:t>
      </w:r>
      <w:r>
        <w:rPr>
          <w:sz w:val="20"/>
        </w:rPr>
        <w:t>Aygit Yoneticisi ne ise yarar?</w:t>
      </w:r>
    </w:p>
    <w:p>
      <w:r>
        <w:rPr>
          <w:b/>
          <w:color w:val="2C6FAD"/>
          <w:sz w:val="20"/>
        </w:rPr>
        <w:t xml:space="preserve">  2. </w:t>
      </w:r>
      <w:r>
        <w:rPr>
          <w:sz w:val="20"/>
        </w:rPr>
        <w:t>Nasil acilir?</w:t>
      </w:r>
    </w:p>
    <w:p>
      <w:r>
        <w:rPr>
          <w:b/>
          <w:color w:val="2C6FAD"/>
          <w:sz w:val="20"/>
        </w:rPr>
        <w:t xml:space="preserve">  3. </w:t>
      </w:r>
      <w:r>
        <w:rPr>
          <w:sz w:val="20"/>
        </w:rPr>
        <w:t>Sari unlem ne demektir?</w:t>
      </w:r>
    </w:p>
    <w:p>
      <w:pPr>
        <w:spacing w:before="200"/>
      </w:pPr>
      <w:r>
        <w:rPr>
          <w:b/>
          <w:color w:val="2C6FAD"/>
          <w:sz w:val="24"/>
        </w:rPr>
        <w:t xml:space="preserve">  Motivasyon Etkinliği: "Kontrol Odasi"</w:t>
      </w:r>
    </w:p>
    <w:p>
      <w:r>
        <w:rPr>
          <w:b/>
          <w:color w:val="1B2A4A"/>
          <w:sz w:val="20"/>
        </w:rPr>
        <w:t xml:space="preserve">Açıklama: </w:t>
      </w:r>
      <w:r>
        <w:rPr>
          <w:sz w:val="20"/>
        </w:rPr>
        <w:t>Hastane kontrol odasi analojisi ile Aygit Yoneticisi'nin tanitilmasi.</w:t>
      </w:r>
    </w:p>
    <w:p>
      <w:r>
        <w:rPr>
          <w:b/>
          <w:color w:val="1B2A4A"/>
          <w:sz w:val="20"/>
        </w:rPr>
        <w:t xml:space="preserve">Yönerge: </w:t>
      </w:r>
      <w:r>
        <w:rPr>
          <w:sz w:val="20"/>
        </w:rPr>
        <w:t>Tahtaya bir hastane kontrol odasi cizilir. Her hasta bir donanim birimini temsil eder. Yesil isik = calisiyor, sari isik = sorunlu, kirmizi isik = devre disi. Ogrenciler bu ikonlari Aygit Yoneticisi simgeleriyle eslestirir.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Bilgisayarinizda ses calmiyor. Sorunu bulmak icin ilk nereye bakarsiniz?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"Aygit Kasifi"</w:t>
      </w:r>
    </w:p>
    <w:p>
      <w:r>
        <w:rPr>
          <w:b/>
          <w:color w:val="1B2A4A"/>
          <w:sz w:val="20"/>
        </w:rPr>
        <w:t xml:space="preserve">Türü: </w:t>
      </w:r>
      <w:r>
        <w:rPr>
          <w:sz w:val="20"/>
        </w:rPr>
        <w:t>Uygulamali Bireysel Calisma</w:t>
      </w:r>
    </w:p>
    <w:p>
      <w:r>
        <w:rPr>
          <w:b/>
          <w:color w:val="1B2A4A"/>
          <w:sz w:val="20"/>
        </w:rPr>
        <w:t xml:space="preserve">Amacı: </w:t>
      </w:r>
      <w:r>
        <w:rPr>
          <w:sz w:val="20"/>
        </w:rPr>
        <w:t>Aygit Yoneticisi'ni farkli yollarla acip donanim listesini kesfetmek.</w:t>
      </w:r>
    </w:p>
    <w:p>
      <w:r>
        <w:rPr>
          <w:b/>
          <w:color w:val="1B2A4A"/>
          <w:sz w:val="20"/>
        </w:rPr>
        <w:t xml:space="preserve">Malzemeler: </w:t>
      </w:r>
      <w:r>
        <w:rPr>
          <w:sz w:val="20"/>
        </w:rPr>
        <w:t>Bilgisayar, Aygit Yoneticisi erisim yollari listesi, kontrol formu</w:t>
      </w:r>
    </w:p>
    <w:p>
      <w:pPr>
        <w:spacing w:before="200"/>
      </w:pPr>
      <w:r>
        <w:rPr>
          <w:b/>
          <w:color w:val="007A7A"/>
          <w:sz w:val="24"/>
        </w:rPr>
        <w:t xml:space="preserve">  Yönerge Adımları</w:t>
      </w:r>
    </w:p>
    <w:p>
      <w:r>
        <w:rPr>
          <w:b/>
          <w:color w:val="007A7A"/>
          <w:sz w:val="20"/>
        </w:rPr>
        <w:t xml:space="preserve">  1. </w:t>
      </w:r>
      <w:r>
        <w:rPr>
          <w:sz w:val="20"/>
        </w:rPr>
        <w:t>1. Yol: Baslat &gt; Sag tik &gt; Aygit Yoneticisi.</w:t>
      </w:r>
    </w:p>
    <w:p>
      <w:r>
        <w:rPr>
          <w:b/>
          <w:color w:val="007A7A"/>
          <w:sz w:val="20"/>
        </w:rPr>
        <w:t xml:space="preserve">  2. </w:t>
      </w:r>
      <w:r>
        <w:rPr>
          <w:sz w:val="20"/>
        </w:rPr>
        <w:t>2. Yol: Windows+R &gt; devmgmt.msc.</w:t>
      </w:r>
    </w:p>
    <w:p>
      <w:r>
        <w:rPr>
          <w:b/>
          <w:color w:val="007A7A"/>
          <w:sz w:val="20"/>
        </w:rPr>
        <w:t xml:space="preserve">  3. </w:t>
      </w:r>
      <w:r>
        <w:rPr>
          <w:sz w:val="20"/>
        </w:rPr>
        <w:t>3. Yol: Denetim Masasi &gt; Donanim ve Ses &gt; Aygit Yoneticisi.</w:t>
      </w:r>
    </w:p>
    <w:p>
      <w:r>
        <w:rPr>
          <w:b/>
          <w:color w:val="007A7A"/>
          <w:sz w:val="20"/>
        </w:rPr>
        <w:t xml:space="preserve">  4. </w:t>
      </w:r>
      <w:r>
        <w:rPr>
          <w:sz w:val="20"/>
        </w:rPr>
        <w:t>Tum donanim kategorilerini genisletip aygit sayisini not alin.</w:t>
      </w:r>
    </w:p>
    <w:p>
      <w:r>
        <w:rPr>
          <w:b/>
          <w:color w:val="007A7A"/>
          <w:sz w:val="20"/>
        </w:rPr>
        <w:t xml:space="preserve">  5. </w:t>
      </w:r>
      <w:r>
        <w:rPr>
          <w:sz w:val="20"/>
        </w:rPr>
        <w:t>Herhangi bir aygita sag tiklayip Ozellikler &gt; Surucu sekmesini inceleyin.</w:t>
      </w:r>
    </w:p>
    <w:p>
      <w:r>
        <w:rPr>
          <w:b/>
          <w:color w:val="1B2A4A"/>
          <w:sz w:val="20"/>
        </w:rPr>
        <w:t xml:space="preserve">Öğrenci Rolü: </w:t>
      </w:r>
      <w:r>
        <w:rPr>
          <w:sz w:val="20"/>
        </w:rPr>
        <w:t>Kasif: tum erisim yollarini deneyen ve aygitlari listeleyen</w:t>
      </w:r>
    </w:p>
    <w:p>
      <w:r>
        <w:rPr>
          <w:b/>
          <w:color w:val="1B2A4A"/>
          <w:sz w:val="20"/>
        </w:rPr>
        <w:t xml:space="preserve">Öğretmen Rolü: </w:t>
      </w:r>
      <w:r>
        <w:rPr>
          <w:sz w:val="20"/>
        </w:rPr>
        <w:t>Farkli erisim yollarini gosterir ve kategori yapizini aciklar</w:t>
      </w:r>
    </w:p>
    <w:p>
      <w:r>
        <w:rPr>
          <w:b/>
          <w:color w:val="1B2A4A"/>
          <w:sz w:val="20"/>
        </w:rPr>
        <w:t xml:space="preserve">Beklenen Ürün: </w:t>
      </w:r>
      <w:r>
        <w:rPr>
          <w:sz w:val="20"/>
        </w:rPr>
        <w:t>Aygit Yoneticisi Erisim ve Donanim Listesi Raporu</w:t>
      </w:r>
    </w:p>
    <w:p>
      <w:pPr>
        <w:spacing w:before="200"/>
      </w:pPr>
      <w:r>
        <w:rPr>
          <w:b/>
          <w:color w:val="007A7A"/>
          <w:sz w:val="24"/>
        </w:rPr>
        <w:t xml:space="preserve">  Araştırma Soruları</w:t>
      </w:r>
    </w:p>
    <w:p>
      <w:r>
        <w:rPr>
          <w:b/>
          <w:color w:val="007A7A"/>
          <w:sz w:val="20"/>
        </w:rPr>
        <w:t xml:space="preserve">  1. </w:t>
      </w:r>
      <w:r>
        <w:rPr>
          <w:sz w:val="20"/>
        </w:rPr>
        <w:t>PowerShell ile Aygit Yoneticisi bilgilerine nasil erisili?</w:t>
      </w:r>
    </w:p>
    <w:p>
      <w:r>
        <w:rPr>
          <w:b/>
          <w:color w:val="007A7A"/>
          <w:sz w:val="20"/>
        </w:rPr>
        <w:t xml:space="preserve">  2. </w:t>
      </w:r>
      <w:r>
        <w:rPr>
          <w:sz w:val="20"/>
        </w:rPr>
        <w:t>Linux'ta lspci ve lsusb komutlari ayni isi yapar mi?</w:t>
      </w:r>
    </w:p>
    <w:p>
      <w:r>
        <w:rPr>
          <w:b/>
          <w:color w:val="007A7A"/>
          <w:sz w:val="20"/>
        </w:rPr>
        <w:t xml:space="preserve">  3. </w:t>
      </w:r>
      <w:r>
        <w:rPr>
          <w:sz w:val="20"/>
        </w:rPr>
        <w:t>Aygit Yoneticisi'nin gecmisi (log) var mi?</w:t>
      </w:r>
    </w:p>
    <w:p>
      <w:r>
        <w:rPr>
          <w:b/>
          <w:color w:val="1B2A4A"/>
          <w:sz w:val="20"/>
        </w:rPr>
        <w:t xml:space="preserve">Grupla Çalışma Kuralları: </w:t>
      </w:r>
      <w:r>
        <w:rPr>
          <w:sz w:val="20"/>
        </w:rPr>
        <w:t>Sadece gozlem yapin; surucu degistirme veya aygit kaldirma yapmayin.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Aygit Yoneticisi</w:t>
            </w:r>
          </w:p>
        </w:tc>
        <w:tc>
          <w:tcPr>
            <w:tcW w:type="dxa" w:w="2409"/>
          </w:tcPr>
          <w:p>
            <w:r>
              <w:rPr>
                <w:sz w:val="18"/>
              </w:rPr>
              <w:t>Tum donanim birimlerinin ve suruclerinin yonetildigi Windows araci</w:t>
            </w:r>
          </w:p>
        </w:tc>
        <w:tc>
          <w:tcPr>
            <w:tcW w:type="dxa" w:w="2409"/>
          </w:tcPr>
          <w:p>
            <w:r>
              <w:rPr>
                <w:sz w:val="18"/>
              </w:rPr>
              <w:t>devmgmt.msc komutu</w:t>
            </w:r>
          </w:p>
        </w:tc>
        <w:tc>
          <w:tcPr>
            <w:tcW w:type="dxa" w:w="2409"/>
          </w:tcPr>
          <w:p>
            <w:r>
              <w:rPr>
                <w:sz w:val="18"/>
              </w:rPr>
              <w:t>Aygit Yoneticisi ana ekrani</w:t>
            </w:r>
          </w:p>
        </w:tc>
      </w:tr>
      <w:tr>
        <w:tc>
          <w:tcPr>
            <w:tcW w:type="dxa" w:w="2409"/>
          </w:tcPr>
          <w:p>
            <w:r>
              <w:rPr>
                <w:sz w:val="18"/>
              </w:rPr>
              <w:t>Donanim Kategorileri</w:t>
            </w:r>
          </w:p>
        </w:tc>
        <w:tc>
          <w:tcPr>
            <w:tcW w:type="dxa" w:w="2409"/>
          </w:tcPr>
          <w:p>
            <w:r>
              <w:rPr>
                <w:sz w:val="18"/>
              </w:rPr>
              <w:t>Aygitlarin turlerine gore gruplanmasi</w:t>
            </w:r>
          </w:p>
        </w:tc>
        <w:tc>
          <w:tcPr>
            <w:tcW w:type="dxa" w:w="2409"/>
          </w:tcPr>
          <w:p>
            <w:r>
              <w:rPr>
                <w:sz w:val="18"/>
              </w:rPr>
              <w:t>Ekran Baglastiricilari, Ses Denetleyicileri, Ag Adaptoleri</w:t>
            </w:r>
          </w:p>
        </w:tc>
        <w:tc>
          <w:tcPr>
            <w:tcW w:type="dxa" w:w="2409"/>
          </w:tcPr>
          <w:p>
            <w:r>
              <w:rPr>
                <w:sz w:val="18"/>
              </w:rPr>
              <w:t>Kategori agaci gorunumu</w:t>
            </w:r>
          </w:p>
        </w:tc>
      </w:tr>
      <w:tr>
        <w:tc>
          <w:tcPr>
            <w:tcW w:type="dxa" w:w="2409"/>
          </w:tcPr>
          <w:p>
            <w:r>
              <w:rPr>
                <w:sz w:val="18"/>
              </w:rPr>
              <w:t>Sari Unlem Isareti</w:t>
            </w:r>
          </w:p>
        </w:tc>
        <w:tc>
          <w:tcPr>
            <w:tcW w:type="dxa" w:w="2409"/>
          </w:tcPr>
          <w:p>
            <w:r>
              <w:rPr>
                <w:sz w:val="18"/>
              </w:rPr>
              <w:t>Surucusu eksik veya hatali olan aygit</w:t>
            </w:r>
          </w:p>
        </w:tc>
        <w:tc>
          <w:tcPr>
            <w:tcW w:type="dxa" w:w="2409"/>
          </w:tcPr>
          <w:p>
            <w:r>
              <w:rPr>
                <w:sz w:val="18"/>
              </w:rPr>
              <w:t>Ses karti surucusu yok</w:t>
            </w:r>
          </w:p>
        </w:tc>
        <w:tc>
          <w:tcPr>
            <w:tcW w:type="dxa" w:w="2409"/>
          </w:tcPr>
          <w:p>
            <w:r>
              <w:rPr>
                <w:sz w:val="18"/>
              </w:rPr>
              <w:t>Unlemli aygit ikonu</w:t>
            </w:r>
          </w:p>
        </w:tc>
      </w:tr>
      <w:tr>
        <w:tc>
          <w:tcPr>
            <w:tcW w:type="dxa" w:w="2409"/>
          </w:tcPr>
          <w:p>
            <w:r>
              <w:rPr>
                <w:sz w:val="18"/>
              </w:rPr>
              <w:t>Soru Isareti</w:t>
            </w:r>
          </w:p>
        </w:tc>
        <w:tc>
          <w:tcPr>
            <w:tcW w:type="dxa" w:w="2409"/>
          </w:tcPr>
          <w:p>
            <w:r>
              <w:rPr>
                <w:sz w:val="18"/>
              </w:rPr>
              <w:t>Sistem tarafindan taninamayan bilinmeyen aygit</w:t>
            </w:r>
          </w:p>
        </w:tc>
        <w:tc>
          <w:tcPr>
            <w:tcW w:type="dxa" w:w="2409"/>
          </w:tcPr>
          <w:p>
            <w:r>
              <w:rPr>
                <w:sz w:val="18"/>
              </w:rPr>
              <w:t>Yeni takilan USB cihaz tanimiyor</w:t>
            </w:r>
          </w:p>
        </w:tc>
        <w:tc>
          <w:tcPr>
            <w:tcW w:type="dxa" w:w="2409"/>
          </w:tcPr>
          <w:p>
            <w:r>
              <w:rPr>
                <w:sz w:val="18"/>
              </w:rPr>
              <w:t>Bilinmeyen aygit ikonu</w:t>
            </w:r>
          </w:p>
        </w:tc>
      </w:tr>
      <w:tr>
        <w:tc>
          <w:tcPr>
            <w:tcW w:type="dxa" w:w="2409"/>
          </w:tcPr>
          <w:p>
            <w:r>
              <w:rPr>
                <w:sz w:val="18"/>
              </w:rPr>
              <w:t>Asagi Ok Isareti</w:t>
            </w:r>
          </w:p>
        </w:tc>
        <w:tc>
          <w:tcPr>
            <w:tcW w:type="dxa" w:w="2409"/>
          </w:tcPr>
          <w:p>
            <w:r>
              <w:rPr>
                <w:sz w:val="18"/>
              </w:rPr>
              <w:t>Kullanici tarafindan devre disi birakilan aygit</w:t>
            </w:r>
          </w:p>
        </w:tc>
        <w:tc>
          <w:tcPr>
            <w:tcW w:type="dxa" w:w="2409"/>
          </w:tcPr>
          <w:p>
            <w:r>
              <w:rPr>
                <w:sz w:val="18"/>
              </w:rPr>
              <w:t>Bluetooth kapali</w:t>
            </w:r>
          </w:p>
        </w:tc>
        <w:tc>
          <w:tcPr>
            <w:tcW w:type="dxa" w:w="2409"/>
          </w:tcPr>
          <w:p>
            <w:r>
              <w:rPr>
                <w:sz w:val="18"/>
              </w:rPr>
              <w:t>Devre disi aygit ikonu</w:t>
            </w:r>
          </w:p>
        </w:tc>
      </w:tr>
    </w:tbl>
    <w:p/>
    <w:p>
      <w:pPr>
        <w:spacing w:before="200"/>
      </w:pPr>
      <w:r>
        <w:rPr>
          <w:b/>
          <w:color w:val="E65C00"/>
          <w:sz w:val="24"/>
        </w:rPr>
        <w:t xml:space="preserve">  Konu Anlatımı</w:t>
      </w:r>
    </w:p>
    <w:p>
      <w:r>
        <w:rPr>
          <w:sz w:val="20"/>
        </w:rPr>
        <w:t>Aygit Yoneticisi, Windows isletim sistemindeki en onemli tani aracidir. Her donanim birimi burada kategorilere ayrilmis sekilde listelenir. Normal calisan aygitlar hicbir ek simge olmadan gorunurken, sorunlu olanlar ozel ikonlarla isaretlenir.</w:t>
      </w:r>
    </w:p>
    <w:p>
      <w:r>
        <w:rPr>
          <w:sz w:val="20"/>
        </w:rPr>
        <w:t>Erisim yollari: 1) Baslat menusu sag tik (en hizli), 2) Calistir kutusu: devmgmt.msc (teknik yol), 3) Denetim Masasi &gt; Donanim ve Ses (klasik yol), 4) Bu Bilgisayar &gt; Yonet &gt; Aygit Yoneticisi (yonetim yolu).</w:t>
      </w:r>
    </w:p>
    <w:p>
      <w:r>
        <w:rPr>
          <w:sz w:val="20"/>
        </w:rPr>
        <w:t>Aygit Yoneticisi'nden yapilabilecek islemler: Surucu guncelleme, surucu geri yukleme, aygit devre disi birakma, aygit kaldirma, donanim degisikliklerini tarama, donanim ozelliklerini ve surcu detaylarini goruntuleme.</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Hizli Erisim</w:t>
            </w:r>
          </w:p>
        </w:tc>
        <w:tc>
          <w:tcPr>
            <w:tcW w:type="dxa" w:w="3213"/>
          </w:tcPr>
          <w:p>
            <w:r>
              <w:rPr>
                <w:sz w:val="18"/>
              </w:rPr>
              <w:t>Baslat &gt; Sag tik &gt; Aygit Yoneticisi</w:t>
            </w:r>
          </w:p>
        </w:tc>
        <w:tc>
          <w:tcPr>
            <w:tcW w:type="dxa" w:w="3213"/>
          </w:tcPr>
          <w:p>
            <w:r>
              <w:rPr>
                <w:sz w:val="18"/>
              </w:rPr>
              <w:t>En hizli yontem</w:t>
            </w:r>
          </w:p>
        </w:tc>
      </w:tr>
      <w:tr>
        <w:tc>
          <w:tcPr>
            <w:tcW w:type="dxa" w:w="3213"/>
          </w:tcPr>
          <w:p>
            <w:r>
              <w:rPr>
                <w:sz w:val="18"/>
              </w:rPr>
              <w:t>Komut Erisimi</w:t>
            </w:r>
          </w:p>
        </w:tc>
        <w:tc>
          <w:tcPr>
            <w:tcW w:type="dxa" w:w="3213"/>
          </w:tcPr>
          <w:p>
            <w:r>
              <w:rPr>
                <w:sz w:val="18"/>
              </w:rPr>
              <w:t>Windows+R &gt; devmgmt.msc</w:t>
            </w:r>
          </w:p>
        </w:tc>
        <w:tc>
          <w:tcPr>
            <w:tcW w:type="dxa" w:w="3213"/>
          </w:tcPr>
          <w:p>
            <w:r>
              <w:rPr>
                <w:sz w:val="18"/>
              </w:rPr>
              <w:t>Teknik yontem</w:t>
            </w:r>
          </w:p>
        </w:tc>
      </w:tr>
      <w:tr>
        <w:tc>
          <w:tcPr>
            <w:tcW w:type="dxa" w:w="3213"/>
          </w:tcPr>
          <w:p>
            <w:r>
              <w:rPr>
                <w:sz w:val="18"/>
              </w:rPr>
              <w:t>Kategori Inceleme</w:t>
            </w:r>
          </w:p>
        </w:tc>
        <w:tc>
          <w:tcPr>
            <w:tcW w:type="dxa" w:w="3213"/>
          </w:tcPr>
          <w:p>
            <w:r>
              <w:rPr>
                <w:sz w:val="18"/>
              </w:rPr>
              <w:t>Ekran Baglastiricilari &gt; NVIDIA GeForce...</w:t>
            </w:r>
          </w:p>
        </w:tc>
        <w:tc>
          <w:tcPr>
            <w:tcW w:type="dxa" w:w="3213"/>
          </w:tcPr>
          <w:p>
            <w:r>
              <w:rPr>
                <w:sz w:val="18"/>
              </w:rPr>
              <w:t>Donanim teshis</w:t>
            </w:r>
          </w:p>
        </w:tc>
      </w:tr>
      <w:tr>
        <w:tc>
          <w:tcPr>
            <w:tcW w:type="dxa" w:w="3213"/>
          </w:tcPr>
          <w:p>
            <w:r>
              <w:rPr>
                <w:sz w:val="18"/>
              </w:rPr>
              <w:t>Sorunlu Aygit</w:t>
            </w:r>
          </w:p>
        </w:tc>
        <w:tc>
          <w:tcPr>
            <w:tcW w:type="dxa" w:w="3213"/>
          </w:tcPr>
          <w:p>
            <w:r>
              <w:rPr>
                <w:sz w:val="18"/>
              </w:rPr>
              <w:t>Sari unlemli Ses Denetleyicisi</w:t>
            </w:r>
          </w:p>
        </w:tc>
        <w:tc>
          <w:tcPr>
            <w:tcW w:type="dxa" w:w="3213"/>
          </w:tcPr>
          <w:p>
            <w:r>
              <w:rPr>
                <w:sz w:val="18"/>
              </w:rPr>
              <w:t>Surucu eksik</w:t>
            </w:r>
          </w:p>
        </w:tc>
      </w:tr>
    </w:tbl>
    <w:p/>
    <w:p>
      <w:pPr>
        <w:spacing w:before="200"/>
      </w:pPr>
      <w:r>
        <w:rPr>
          <w:b/>
          <w:color w:val="E65C00"/>
          <w:sz w:val="24"/>
        </w:rPr>
        <w:t xml:space="preserve">  Görseller ve Tablolar</w:t>
      </w:r>
    </w:p>
    <w:p>
      <w:pPr>
        <w:pStyle w:val="ListBullet"/>
      </w:pPr>
      <w:r>
        <w:rPr>
          <w:sz w:val="20"/>
        </w:rPr>
        <w:t>Aygit Yoneticisi erisim yollari semasi</w:t>
      </w:r>
    </w:p>
    <w:p>
      <w:pPr>
        <w:pStyle w:val="ListBullet"/>
      </w:pPr>
      <w:r>
        <w:rPr>
          <w:sz w:val="20"/>
        </w:rPr>
        <w:t>Simge anlam tablosu (unlem, soru, ok)</w:t>
      </w:r>
    </w:p>
    <w:p>
      <w:pPr>
        <w:spacing w:before="200"/>
      </w:pPr>
      <w:r>
        <w:rPr>
          <w:b/>
          <w:color w:val="E65C00"/>
          <w:sz w:val="24"/>
        </w:rPr>
        <w:t xml:space="preserve">  Analoji ve Benzetmeler</w:t>
      </w:r>
    </w:p>
    <w:p>
      <w:r>
        <w:rPr>
          <w:b/>
          <w:color w:val="E65C00"/>
          <w:sz w:val="20"/>
        </w:rPr>
        <w:t xml:space="preserve">  1. </w:t>
      </w:r>
      <w:r>
        <w:rPr>
          <w:sz w:val="20"/>
        </w:rPr>
        <w:t>Aygit Yoneticisi = Hastane kontrol odasi: tum hastalarin durumu gorunur</w:t>
      </w:r>
    </w:p>
    <w:p>
      <w:r>
        <w:rPr>
          <w:b/>
          <w:color w:val="E65C00"/>
          <w:sz w:val="20"/>
        </w:rPr>
        <w:t xml:space="preserve">  2. </w:t>
      </w:r>
      <w:r>
        <w:rPr>
          <w:sz w:val="20"/>
        </w:rPr>
        <w:t>Kategoriler = Hastane katlari: dahiliye, cerrahi, goz gibi bolumler</w:t>
      </w:r>
    </w:p>
    <w:p>
      <w:r>
        <w:rPr>
          <w:b/>
          <w:color w:val="E65C00"/>
          <w:sz w:val="20"/>
        </w:rPr>
        <w:t xml:space="preserve">  3. </w:t>
      </w:r>
      <w:r>
        <w:rPr>
          <w:sz w:val="20"/>
        </w:rPr>
        <w:t>Sari unlem = Hasta basindan alarm: acil mudahale gerekir</w:t>
      </w:r>
    </w:p>
    <w:p>
      <w:pPr>
        <w:spacing w:before="200"/>
      </w:pPr>
      <w:r>
        <w:rPr>
          <w:b/>
          <w:color w:val="E65C00"/>
          <w:sz w:val="24"/>
        </w:rPr>
        <w:t xml:space="preserve">  Öğrenci Soru-Cevap</w:t>
      </w:r>
    </w:p>
    <w:p>
      <w:pPr>
        <w:pStyle w:val="ListBullet"/>
      </w:pPr>
      <w:r>
        <w:rPr>
          <w:sz w:val="20"/>
        </w:rPr>
        <w:t>Aygit Yoneticisi'nde kac aygit gorunur? - Bilgisayarin donanim zenginligine baglidir; genellikle 50-150 arasi.</w:t>
      </w:r>
    </w:p>
    <w:p>
      <w:pPr>
        <w:pStyle w:val="ListBullet"/>
      </w:pPr>
      <w:r>
        <w:rPr>
          <w:sz w:val="20"/>
        </w:rPr>
        <w:t>Normal gorunen aygit da sorunlu olabilir mi? - Evet; performans sorunu simgeye yansimayabilir.</w:t>
      </w:r>
    </w:p>
    <w:p>
      <w:pPr>
        <w:pStyle w:val="ListBullet"/>
      </w:pPr>
      <w:r>
        <w:rPr>
          <w:sz w:val="20"/>
        </w:rPr>
        <w:t>Aygit kaldirinca ne olur? - Surucu silinir; yeniden baslatinca Windows otomatik bulmaya calisir.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"Donanim Tespit Uzmani"</w:t>
      </w:r>
    </w:p>
    <w:p>
      <w:r>
        <w:rPr>
          <w:b/>
          <w:color w:val="1B2A4A"/>
          <w:sz w:val="20"/>
        </w:rPr>
        <w:t xml:space="preserve">Türü: </w:t>
      </w:r>
      <w:r>
        <w:rPr>
          <w:sz w:val="20"/>
        </w:rPr>
        <w:t>Grup Calismasi</w:t>
      </w:r>
    </w:p>
    <w:p>
      <w:r>
        <w:rPr>
          <w:b/>
          <w:color w:val="1B2A4A"/>
          <w:sz w:val="20"/>
        </w:rPr>
        <w:t xml:space="preserve">Amacı: </w:t>
      </w:r>
      <w:r>
        <w:rPr>
          <w:sz w:val="20"/>
        </w:rPr>
        <w:t>Aygit Yoneticisi'ni kullanarak donanim envanteri ve durum raporu hazirlamak.</w:t>
      </w:r>
    </w:p>
    <w:p>
      <w:pPr>
        <w:spacing w:before="200"/>
      </w:pPr>
      <w:r>
        <w:rPr>
          <w:b/>
          <w:color w:val="6A1B9A"/>
          <w:sz w:val="24"/>
        </w:rPr>
        <w:t xml:space="preserve">  Yönerge Adımları</w:t>
      </w:r>
    </w:p>
    <w:p>
      <w:r>
        <w:rPr>
          <w:b/>
          <w:color w:val="6A1B9A"/>
          <w:sz w:val="20"/>
        </w:rPr>
        <w:t xml:space="preserve">  1. </w:t>
      </w:r>
      <w:r>
        <w:rPr>
          <w:sz w:val="20"/>
        </w:rPr>
        <w:t>Aygit Yoneticisi'ni acin.</w:t>
      </w:r>
    </w:p>
    <w:p>
      <w:r>
        <w:rPr>
          <w:b/>
          <w:color w:val="6A1B9A"/>
          <w:sz w:val="20"/>
        </w:rPr>
        <w:t xml:space="preserve">  2. </w:t>
      </w:r>
      <w:r>
        <w:rPr>
          <w:sz w:val="20"/>
        </w:rPr>
        <w:t>Tum kategorileri genisletin ve aygit sayilarini not alin.</w:t>
      </w:r>
    </w:p>
    <w:p>
      <w:r>
        <w:rPr>
          <w:b/>
          <w:color w:val="6A1B9A"/>
          <w:sz w:val="20"/>
        </w:rPr>
        <w:t xml:space="preserve">  3. </w:t>
      </w:r>
      <w:r>
        <w:rPr>
          <w:sz w:val="20"/>
        </w:rPr>
        <w:t>Her kategorideki aygitlarin markalarini yazin.</w:t>
      </w:r>
    </w:p>
    <w:p>
      <w:r>
        <w:rPr>
          <w:b/>
          <w:color w:val="6A1B9A"/>
          <w:sz w:val="20"/>
        </w:rPr>
        <w:t xml:space="preserve">  4. </w:t>
      </w:r>
      <w:r>
        <w:rPr>
          <w:sz w:val="20"/>
        </w:rPr>
        <w:t>Sorunlu aygit varsa simgesini ve aciklamasini not alin.</w:t>
      </w:r>
    </w:p>
    <w:p>
      <w:r>
        <w:rPr>
          <w:b/>
          <w:color w:val="6A1B9A"/>
          <w:sz w:val="20"/>
        </w:rPr>
        <w:t xml:space="preserve">  5. </w:t>
      </w:r>
      <w:r>
        <w:rPr>
          <w:sz w:val="20"/>
        </w:rPr>
        <w:t>Donanim envanter raporu hazirlayin.</w:t>
      </w:r>
    </w:p>
    <w:p>
      <w:r>
        <w:rPr>
          <w:b/>
          <w:color w:val="1B2A4A"/>
          <w:sz w:val="20"/>
        </w:rPr>
        <w:t xml:space="preserve">Beklenen Ürün: </w:t>
      </w:r>
      <w:r>
        <w:rPr>
          <w:sz w:val="20"/>
        </w:rPr>
        <w:t>Bilgisayar Donanim Envanter ve Durum Raporu</w:t>
      </w:r>
    </w:p>
    <w:p>
      <w:pPr>
        <w:spacing w:before="200"/>
      </w:pPr>
      <w:r>
        <w:rPr>
          <w:b/>
          <w:color w:val="6A1B9A"/>
          <w:sz w:val="24"/>
        </w:rPr>
        <w:t xml:space="preserve">  Transfer Soruları</w:t>
      </w:r>
    </w:p>
    <w:p>
      <w:r>
        <w:rPr>
          <w:b/>
          <w:color w:val="6A1B9A"/>
          <w:sz w:val="20"/>
        </w:rPr>
        <w:t xml:space="preserve">  1. </w:t>
      </w:r>
      <w:r>
        <w:rPr>
          <w:sz w:val="20"/>
        </w:rPr>
        <w:t>Buyuk veri merkezlerinde binlerce sunucunun donanimi nasil izlenir?</w:t>
      </w:r>
    </w:p>
    <w:p>
      <w:r>
        <w:rPr>
          <w:b/>
          <w:color w:val="6A1B9A"/>
          <w:sz w:val="20"/>
        </w:rPr>
        <w:t xml:space="preserve">  2. </w:t>
      </w:r>
      <w:r>
        <w:rPr>
          <w:sz w:val="20"/>
        </w:rPr>
        <w:t>Uzaktan Aygit Yoneticisi'ne erisim mumkun mu?</w:t>
      </w:r>
    </w:p>
    <w:p>
      <w:r>
        <w:rPr>
          <w:b/>
          <w:color w:val="6A1B9A"/>
          <w:sz w:val="20"/>
        </w:rPr>
        <w:t xml:space="preserve">  3. </w:t>
      </w:r>
      <w:r>
        <w:rPr>
          <w:sz w:val="20"/>
        </w:rPr>
        <w:t>Mobil cihazlarda benzer bir yonetim araci var mi?</w:t>
      </w:r>
    </w:p>
    <w:p>
      <w:r>
        <w:rPr>
          <w:b/>
          <w:color w:val="1B2A4A"/>
          <w:sz w:val="20"/>
        </w:rPr>
        <w:t xml:space="preserve">İlişkili Disiplinler: </w:t>
      </w:r>
      <w:r>
        <w:rPr>
          <w:sz w:val="20"/>
        </w:rPr>
        <w:t>Turkce (rapor yazma), Matematik (envanter sayma ve kategorilendirme)</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bilgisayarda 5 sari unlem var ama hangisinin oncelikli cozulmesi gerektigini bilmiyorsunuz.</w:t>
              <w:br/>
              <w:br/>
              <w:t>Cozum: Oncelik sirasi: 1) Ag adaptoru (internet gerekli), 2) Chipset, 3) Ekran karti, 4) Ses, 5) Diger.</w:t>
            </w:r>
          </w:p>
        </w:tc>
      </w:tr>
    </w:tbl>
    <w:p/>
    <w:p>
      <w:r>
        <w:rPr>
          <w:b/>
          <w:color w:val="1B2A4A"/>
          <w:sz w:val="20"/>
        </w:rPr>
        <w:t xml:space="preserve">Yaratıcı Görev: </w:t>
      </w:r>
      <w:r>
        <w:rPr>
          <w:sz w:val="20"/>
        </w:rPr>
        <w:t>Sesli komutlarla calisan bir Aygit Yoneticisi tasarlayin. 'Sorunlu aygitlari goster' dediginde ne yapar?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Aygit Yoneticisi'ni 3 farkli yoldan acabiyorum.</w:t>
      </w:r>
    </w:p>
    <w:p>
      <w:r>
        <w:rPr>
          <w:sz w:val="20"/>
        </w:rPr>
        <w:t xml:space="preserve">  ☐  Kategorileri ve aygitlari taniyorum.</w:t>
      </w:r>
    </w:p>
    <w:p>
      <w:r>
        <w:rPr>
          <w:sz w:val="20"/>
        </w:rPr>
        <w:t xml:space="preserve">  ☐  Simgelerin anlamlarini biliyorum.</w:t>
      </w:r>
    </w:p>
    <w:p>
      <w:r>
        <w:rPr>
          <w:sz w:val="20"/>
        </w:rPr>
        <w:t xml:space="preserve">  ☐  Aygit ozelliklerini inceleyebiliyorum.</w:t>
      </w:r>
    </w:p>
    <w:p>
      <w:r>
        <w:rPr>
          <w:sz w:val="20"/>
        </w:rPr>
        <w:t xml:space="preserve">  ☐  Donanim envanteri ckarabiliyorum.</w:t>
      </w:r>
    </w:p>
    <w:p>
      <w:pPr>
        <w:spacing w:before="200"/>
      </w:pPr>
      <w:r>
        <w:rPr>
          <w:b/>
          <w:color w:val="2E7D32"/>
          <w:sz w:val="24"/>
        </w:rPr>
        <w:t xml:space="preserve">  Öz Değerlendirme Soruları</w:t>
      </w:r>
    </w:p>
    <w:p>
      <w:r>
        <w:rPr>
          <w:b/>
          <w:color w:val="2E7D32"/>
          <w:sz w:val="20"/>
        </w:rPr>
        <w:t xml:space="preserve">  1. </w:t>
      </w:r>
      <w:r>
        <w:rPr>
          <w:sz w:val="20"/>
        </w:rPr>
        <w:t>Aygit Yoneticisi artik tanik mi?</w:t>
      </w:r>
    </w:p>
    <w:p>
      <w:r>
        <w:rPr>
          <w:b/>
          <w:color w:val="2E7D32"/>
          <w:sz w:val="20"/>
        </w:rPr>
        <w:t xml:space="preserve">  2. </w:t>
      </w:r>
      <w:r>
        <w:rPr>
          <w:sz w:val="20"/>
        </w:rPr>
        <w:t>En cok hangi erisim yolunu tercih ediyorum?</w:t>
      </w:r>
    </w:p>
    <w:p>
      <w:r>
        <w:rPr>
          <w:b/>
          <w:color w:val="2E7D32"/>
          <w:sz w:val="20"/>
        </w:rPr>
        <w:t xml:space="preserve">  3. </w:t>
      </w:r>
      <w:r>
        <w:rPr>
          <w:sz w:val="20"/>
        </w:rPr>
        <w:t>Sorunlu aygiti ilk bakista fark edebiliyor muyum?</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Aygit Yoneticisi'ni acmak icin Calistir komutu?</w:t>
            </w:r>
          </w:p>
        </w:tc>
        <w:tc>
          <w:tcPr>
            <w:tcW w:type="dxa" w:w="3213"/>
          </w:tcPr>
          <w:p>
            <w:r>
              <w:rPr>
                <w:sz w:val="18"/>
              </w:rPr>
              <w:t>devmgmt.msc</w:t>
            </w:r>
          </w:p>
        </w:tc>
      </w:tr>
      <w:tr>
        <w:tc>
          <w:tcPr>
            <w:tcW w:type="dxa" w:w="3213"/>
          </w:tcPr>
          <w:p>
            <w:r>
              <w:rPr>
                <w:sz w:val="18"/>
              </w:rPr>
              <w:t>2</w:t>
            </w:r>
          </w:p>
        </w:tc>
        <w:tc>
          <w:tcPr>
            <w:tcW w:type="dxa" w:w="3213"/>
          </w:tcPr>
          <w:p>
            <w:r>
              <w:rPr>
                <w:sz w:val="18"/>
              </w:rPr>
              <w:t>Sari unlem ne anlama gelir?</w:t>
            </w:r>
          </w:p>
        </w:tc>
        <w:tc>
          <w:tcPr>
            <w:tcW w:type="dxa" w:w="3213"/>
          </w:tcPr>
          <w:p>
            <w:r>
              <w:rPr>
                <w:sz w:val="18"/>
              </w:rPr>
              <w:t>Surucu eksik veya hatali</w:t>
            </w:r>
          </w:p>
        </w:tc>
      </w:tr>
      <w:tr>
        <w:tc>
          <w:tcPr>
            <w:tcW w:type="dxa" w:w="3213"/>
          </w:tcPr>
          <w:p>
            <w:r>
              <w:rPr>
                <w:sz w:val="18"/>
              </w:rPr>
              <w:t>3</w:t>
            </w:r>
          </w:p>
        </w:tc>
        <w:tc>
          <w:tcPr>
            <w:tcW w:type="dxa" w:w="3213"/>
          </w:tcPr>
          <w:p>
            <w:r>
              <w:rPr>
                <w:sz w:val="18"/>
              </w:rPr>
              <w:t>Asagi ok ne anlama gelir?</w:t>
            </w:r>
          </w:p>
        </w:tc>
        <w:tc>
          <w:tcPr>
            <w:tcW w:type="dxa" w:w="3213"/>
          </w:tcPr>
          <w:p>
            <w:r>
              <w:rPr>
                <w:sz w:val="18"/>
              </w:rPr>
              <w:t>Aygit devre disi</w:t>
            </w:r>
          </w:p>
        </w:tc>
      </w:tr>
      <w:tr>
        <w:tc>
          <w:tcPr>
            <w:tcW w:type="dxa" w:w="3213"/>
          </w:tcPr>
          <w:p>
            <w:r>
              <w:rPr>
                <w:sz w:val="18"/>
              </w:rPr>
              <w:t>4</w:t>
            </w:r>
          </w:p>
        </w:tc>
        <w:tc>
          <w:tcPr>
            <w:tcW w:type="dxa" w:w="3213"/>
          </w:tcPr>
          <w:p>
            <w:r>
              <w:rPr>
                <w:sz w:val="18"/>
              </w:rPr>
              <w:t>Soru isareti ne anlama gelir?</w:t>
            </w:r>
          </w:p>
        </w:tc>
        <w:tc>
          <w:tcPr>
            <w:tcW w:type="dxa" w:w="3213"/>
          </w:tcPr>
          <w:p>
            <w:r>
              <w:rPr>
                <w:sz w:val="18"/>
              </w:rPr>
              <w:t>Bilinmeyen aygit</w:t>
            </w:r>
          </w:p>
        </w:tc>
      </w:tr>
      <w:tr>
        <w:tc>
          <w:tcPr>
            <w:tcW w:type="dxa" w:w="3213"/>
          </w:tcPr>
          <w:p>
            <w:r>
              <w:rPr>
                <w:sz w:val="18"/>
              </w:rPr>
              <w:t>5</w:t>
            </w:r>
          </w:p>
        </w:tc>
        <w:tc>
          <w:tcPr>
            <w:tcW w:type="dxa" w:w="3213"/>
          </w:tcPr>
          <w:p>
            <w:r>
              <w:rPr>
                <w:sz w:val="18"/>
              </w:rPr>
              <w:t>En hizli erisim yolu?</w:t>
            </w:r>
          </w:p>
        </w:tc>
        <w:tc>
          <w:tcPr>
            <w:tcW w:type="dxa" w:w="3213"/>
          </w:tcPr>
          <w:p>
            <w:r>
              <w:rPr>
                <w:sz w:val="18"/>
              </w:rPr>
              <w:t>Baslat &gt; Sag tik</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Aygit Yoneticisi son kullaniciya mi yoksa teknisyene mi hitap eder?</w:t>
      </w:r>
    </w:p>
    <w:p>
      <w:r>
        <w:rPr>
          <w:b/>
          <w:color w:val="2E7D32"/>
          <w:sz w:val="20"/>
        </w:rPr>
        <w:t xml:space="preserve">  2. </w:t>
      </w:r>
      <w:r>
        <w:rPr>
          <w:sz w:val="20"/>
        </w:rPr>
        <w:t>Donanim yonetimi tamamen otomatik olabilir mi?</w:t>
      </w:r>
    </w:p>
    <w:p>
      <w:r>
        <w:rPr>
          <w:b/>
          <w:color w:val="2E7D32"/>
          <w:sz w:val="20"/>
        </w:rPr>
        <w:t xml:space="preserve">  3. </w:t>
      </w:r>
      <w:r>
        <w:rPr>
          <w:sz w:val="20"/>
        </w:rPr>
        <w:t>Simge sistemi yeterince anlasilir mi?</w:t>
      </w:r>
    </w:p>
    <w:p>
      <w:r>
        <w:rPr>
          <w:b/>
          <w:color w:val="2E7D32"/>
          <w:sz w:val="20"/>
        </w:rPr>
        <w:t>Eleştirel Düşünme:</w:t>
      </w:r>
    </w:p>
    <w:p>
      <w:r>
        <w:rPr>
          <w:b/>
          <w:color w:val="2E7D32"/>
          <w:sz w:val="20"/>
        </w:rPr>
        <w:t xml:space="preserve">  1. </w:t>
      </w:r>
      <w:r>
        <w:rPr>
          <w:sz w:val="20"/>
        </w:rPr>
        <w:t>Aygit Yoneticisi neden bu kadar teknik gorunumlu?</w:t>
      </w:r>
    </w:p>
    <w:p>
      <w:r>
        <w:rPr>
          <w:b/>
          <w:color w:val="2E7D32"/>
          <w:sz w:val="20"/>
        </w:rPr>
        <w:t xml:space="preserve">  2. </w:t>
      </w:r>
      <w:r>
        <w:rPr>
          <w:sz w:val="20"/>
        </w:rPr>
        <w:t>Windows neden tum surculeri otomatik yuklemiyor?</w:t>
      </w:r>
    </w:p>
    <w:p>
      <w:r>
        <w:rPr>
          <w:b/>
          <w:color w:val="2E7D32"/>
          <w:sz w:val="20"/>
        </w:rPr>
        <w:t xml:space="preserve">  3. </w:t>
      </w:r>
      <w:r>
        <w:rPr>
          <w:sz w:val="20"/>
        </w:rPr>
        <w:t>Aygit kaldirma islemi neden riskli olabilir?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"Aygit Yoneticisi Kesfetme"</w:t>
      </w:r>
    </w:p>
    <w:p>
      <w:r>
        <w:rPr>
          <w:b/>
          <w:color w:val="1B2A4A"/>
          <w:sz w:val="20"/>
        </w:rPr>
        <w:t xml:space="preserve">Hedef: </w:t>
      </w:r>
      <w:r>
        <w:rPr>
          <w:sz w:val="20"/>
        </w:rPr>
        <w:t>Aygit Yoneticisi'ne erisip donanim listesini analiz etmek.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Erisim 1</w:t>
            </w:r>
          </w:p>
        </w:tc>
        <w:tc>
          <w:tcPr>
            <w:tcW w:type="dxa" w:w="3213"/>
          </w:tcPr>
          <w:p>
            <w:r>
              <w:rPr>
                <w:sz w:val="18"/>
              </w:rPr>
              <w:t>Baslat &gt; Sag tik &gt; Aygit Yoneticisi</w:t>
            </w:r>
          </w:p>
        </w:tc>
        <w:tc>
          <w:tcPr>
            <w:tcW w:type="dxa" w:w="3213"/>
          </w:tcPr>
          <w:p>
            <w:r>
              <w:rPr>
                <w:sz w:val="18"/>
              </w:rPr>
              <w:t>Pencere acilir</w:t>
            </w:r>
          </w:p>
        </w:tc>
      </w:tr>
      <w:tr>
        <w:tc>
          <w:tcPr>
            <w:tcW w:type="dxa" w:w="3213"/>
          </w:tcPr>
          <w:p>
            <w:r>
              <w:rPr>
                <w:sz w:val="18"/>
              </w:rPr>
              <w:t>2. Erisim 2</w:t>
            </w:r>
          </w:p>
        </w:tc>
        <w:tc>
          <w:tcPr>
            <w:tcW w:type="dxa" w:w="3213"/>
          </w:tcPr>
          <w:p>
            <w:r>
              <w:rPr>
                <w:sz w:val="18"/>
              </w:rPr>
              <w:t>Windows+R &gt; devmgmt.msc</w:t>
            </w:r>
          </w:p>
        </w:tc>
        <w:tc>
          <w:tcPr>
            <w:tcW w:type="dxa" w:w="3213"/>
          </w:tcPr>
          <w:p>
            <w:r>
              <w:rPr>
                <w:sz w:val="18"/>
              </w:rPr>
              <w:t>Ayni pencere acilir</w:t>
            </w:r>
          </w:p>
        </w:tc>
      </w:tr>
      <w:tr>
        <w:tc>
          <w:tcPr>
            <w:tcW w:type="dxa" w:w="3213"/>
          </w:tcPr>
          <w:p>
            <w:r>
              <w:rPr>
                <w:sz w:val="18"/>
              </w:rPr>
              <w:t>3. Kategoriler</w:t>
            </w:r>
          </w:p>
        </w:tc>
        <w:tc>
          <w:tcPr>
            <w:tcW w:type="dxa" w:w="3213"/>
          </w:tcPr>
          <w:p>
            <w:r>
              <w:rPr>
                <w:sz w:val="18"/>
              </w:rPr>
              <w:t>Tum kategorileri genisletin</w:t>
            </w:r>
          </w:p>
        </w:tc>
        <w:tc>
          <w:tcPr>
            <w:tcW w:type="dxa" w:w="3213"/>
          </w:tcPr>
          <w:p>
            <w:r>
              <w:rPr>
                <w:sz w:val="18"/>
              </w:rPr>
              <w:t>Aygitlar listelenir</w:t>
            </w:r>
          </w:p>
        </w:tc>
      </w:tr>
      <w:tr>
        <w:tc>
          <w:tcPr>
            <w:tcW w:type="dxa" w:w="3213"/>
          </w:tcPr>
          <w:p>
            <w:r>
              <w:rPr>
                <w:sz w:val="18"/>
              </w:rPr>
              <w:t>4. Ozellikler</w:t>
            </w:r>
          </w:p>
        </w:tc>
        <w:tc>
          <w:tcPr>
            <w:tcW w:type="dxa" w:w="3213"/>
          </w:tcPr>
          <w:p>
            <w:r>
              <w:rPr>
                <w:sz w:val="18"/>
              </w:rPr>
              <w:t>Bir aygita sag tik &gt; Ozellikler</w:t>
            </w:r>
          </w:p>
        </w:tc>
        <w:tc>
          <w:tcPr>
            <w:tcW w:type="dxa" w:w="3213"/>
          </w:tcPr>
          <w:p>
            <w:r>
              <w:rPr>
                <w:sz w:val="18"/>
              </w:rPr>
              <w:t>Surucu detayi gorulur</w:t>
            </w:r>
          </w:p>
        </w:tc>
      </w:tr>
      <w:tr>
        <w:tc>
          <w:tcPr>
            <w:tcW w:type="dxa" w:w="3213"/>
          </w:tcPr>
          <w:p>
            <w:r>
              <w:rPr>
                <w:sz w:val="18"/>
              </w:rPr>
              <w:t>5. Rapor</w:t>
            </w:r>
          </w:p>
        </w:tc>
        <w:tc>
          <w:tcPr>
            <w:tcW w:type="dxa" w:w="3213"/>
          </w:tcPr>
          <w:p>
            <w:r>
              <w:rPr>
                <w:sz w:val="18"/>
              </w:rPr>
              <w:t>Aygit sayilarini ve durumlarini not alin</w:t>
            </w:r>
          </w:p>
        </w:tc>
        <w:tc>
          <w:tcPr>
            <w:tcW w:type="dxa" w:w="3213"/>
          </w:tcPr>
          <w:p>
            <w:r>
              <w:rPr>
                <w:sz w:val="18"/>
              </w:rPr>
              <w:t>Envanter olusur</w:t>
            </w:r>
          </w:p>
        </w:tc>
      </w:tr>
    </w:tbl>
    <w:p/>
    <w:p>
      <w:r>
        <w:rPr>
          <w:b/>
          <w:color w:val="1B2A4A"/>
          <w:sz w:val="20"/>
        </w:rPr>
        <w:t xml:space="preserve">Tamamlanma Kriteri: </w:t>
      </w:r>
      <w:r>
        <w:rPr>
          <w:sz w:val="20"/>
        </w:rPr>
        <w:t>En az 3 farkli erisim yolunun kullanilmasi ve aygit listesinin raporlanmasi.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"Canli Aygit Yoneticisi Turu"</w:t>
      </w:r>
    </w:p>
    <w:p>
      <w:r>
        <w:rPr>
          <w:b/>
          <w:color w:val="1B2A4A"/>
          <w:sz w:val="20"/>
        </w:rPr>
        <w:t xml:space="preserve">Eğitmenin Gösterdiği: </w:t>
      </w:r>
      <w:r>
        <w:rPr>
          <w:sz w:val="20"/>
        </w:rPr>
        <w:t>Aygit Yoneticisi'ni acip tum kategorileri ve simgeleri aciklar.</w:t>
      </w:r>
    </w:p>
    <w:p>
      <w:r>
        <w:rPr>
          <w:b/>
          <w:color w:val="1B2A4A"/>
          <w:sz w:val="20"/>
        </w:rPr>
        <w:t xml:space="preserve">Öğrencinin Tekrarladığı: </w:t>
      </w:r>
      <w:r>
        <w:rPr>
          <w:sz w:val="20"/>
        </w:rPr>
        <w:t>Kendi bilgisayarinda ayni adimlar takip eder.</w:t>
      </w:r>
    </w:p>
    <w:p>
      <w:r>
        <w:rPr>
          <w:b/>
          <w:color w:val="1B2A4A"/>
          <w:sz w:val="20"/>
        </w:rPr>
        <w:t xml:space="preserve">Dikkat Noktaları: </w:t>
      </w:r>
      <w:r>
        <w:rPr>
          <w:sz w:val="20"/>
        </w:rPr>
        <w:t>Surucu silme veya kaldirma islemine tiklamayin!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Baslangic</w:t>
            </w:r>
          </w:p>
        </w:tc>
        <w:tc>
          <w:tcPr>
            <w:tcW w:type="dxa" w:w="3213"/>
          </w:tcPr>
          <w:p>
            <w:r>
              <w:rPr>
                <w:sz w:val="18"/>
              </w:rPr>
              <w:t>3 farkli yolla Aygit Yoneticisi'ni acin</w:t>
            </w:r>
          </w:p>
        </w:tc>
      </w:tr>
      <w:tr>
        <w:tc>
          <w:tcPr>
            <w:tcW w:type="dxa" w:w="3213"/>
          </w:tcPr>
          <w:p>
            <w:r>
              <w:rPr>
                <w:sz w:val="18"/>
              </w:rPr>
              <w:t>2</w:t>
            </w:r>
          </w:p>
        </w:tc>
        <w:tc>
          <w:tcPr>
            <w:tcW w:type="dxa" w:w="3213"/>
          </w:tcPr>
          <w:p>
            <w:r>
              <w:rPr>
                <w:sz w:val="18"/>
              </w:rPr>
              <w:t>Orta</w:t>
            </w:r>
          </w:p>
        </w:tc>
        <w:tc>
          <w:tcPr>
            <w:tcW w:type="dxa" w:w="3213"/>
          </w:tcPr>
          <w:p>
            <w:r>
              <w:rPr>
                <w:sz w:val="18"/>
              </w:rPr>
              <w:t>Tum donanim kategorilerini ve aygit sayilarini listeleyin</w:t>
            </w:r>
          </w:p>
        </w:tc>
      </w:tr>
      <w:tr>
        <w:tc>
          <w:tcPr>
            <w:tcW w:type="dxa" w:w="3213"/>
          </w:tcPr>
          <w:p>
            <w:r>
              <w:rPr>
                <w:sz w:val="18"/>
              </w:rPr>
              <w:t>3</w:t>
            </w:r>
          </w:p>
        </w:tc>
        <w:tc>
          <w:tcPr>
            <w:tcW w:type="dxa" w:w="3213"/>
          </w:tcPr>
          <w:p>
            <w:r>
              <w:rPr>
                <w:sz w:val="18"/>
              </w:rPr>
              <w:t>Ileri</w:t>
            </w:r>
          </w:p>
        </w:tc>
        <w:tc>
          <w:tcPr>
            <w:tcW w:type="dxa" w:w="3213"/>
          </w:tcPr>
          <w:p>
            <w:r>
              <w:rPr>
                <w:sz w:val="18"/>
              </w:rPr>
              <w:t>Bir aygitin surucu surumu, tarihi ve saglayicisini not alin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"Gizemli Aygit"</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Aygit Yoneticisi'nde 'Diger Aygitlar' altinda 'Bilinmeyen Aygit' goruyorsunuz. Bu aygit ne olabilir ve nasil teshis edersiniz?</w:t>
            </w:r>
          </w:p>
        </w:tc>
      </w:tr>
    </w:tbl>
    <w:p/>
    <w:p>
      <w:r>
        <w:rPr>
          <w:b/>
          <w:color w:val="1B2A4A"/>
          <w:sz w:val="20"/>
        </w:rPr>
        <w:t xml:space="preserve">Beklenen Çıktı: </w:t>
      </w:r>
      <w:r>
        <w:rPr>
          <w:sz w:val="20"/>
        </w:rPr>
        <w:t>Donanim Kimligi (Hardware ID) ile aygit teshis yontemini ogrenme.</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Aygit Yoneticisi'ne farkli yollardan erismeyi, donanim kategorilerini tanimayi ve simge anlamlarini ogrendik. Artik bilgisayarin donanim haritasini okuyabiliyoruz.</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Aygit Yoneticisi</w:t>
            </w:r>
          </w:p>
        </w:tc>
        <w:tc>
          <w:tcPr>
            <w:tcW w:type="dxa" w:w="4819"/>
            <w:shd w:fill="F5F5F5"/>
          </w:tcPr>
          <w:p>
            <w:r>
              <w:rPr>
                <w:b/>
                <w:color w:val="1B2A4A"/>
                <w:sz w:val="20"/>
              </w:rPr>
              <w:t xml:space="preserve">  devmgmt.msc</w:t>
            </w:r>
          </w:p>
        </w:tc>
      </w:tr>
      <w:tr>
        <w:tc>
          <w:tcPr>
            <w:tcW w:type="dxa" w:w="4819"/>
            <w:shd w:fill="F5F5F5"/>
          </w:tcPr>
          <w:p>
            <w:r>
              <w:rPr>
                <w:b/>
                <w:color w:val="1B2A4A"/>
                <w:sz w:val="20"/>
              </w:rPr>
              <w:t xml:space="preserve">  Sari Unlem</w:t>
            </w:r>
          </w:p>
        </w:tc>
        <w:tc>
          <w:tcPr>
            <w:tcW w:type="dxa" w:w="4819"/>
            <w:shd w:fill="F5F5F5"/>
          </w:tcPr>
          <w:p>
            <w:r>
              <w:rPr>
                <w:b/>
                <w:color w:val="1B2A4A"/>
                <w:sz w:val="20"/>
              </w:rPr>
              <w:t xml:space="preserve">  Soru Isareti</w:t>
            </w:r>
          </w:p>
        </w:tc>
      </w:tr>
      <w:tr>
        <w:tc>
          <w:tcPr>
            <w:tcW w:type="dxa" w:w="4819"/>
            <w:shd w:fill="F5F5F5"/>
          </w:tcPr>
          <w:p>
            <w:r>
              <w:rPr>
                <w:b/>
                <w:color w:val="1B2A4A"/>
                <w:sz w:val="20"/>
              </w:rPr>
              <w:t xml:space="preserve">  Asagi Ok</w:t>
            </w:r>
          </w:p>
        </w:tc>
        <w:tc>
          <w:tcPr>
            <w:tcW w:type="dxa" w:w="4819"/>
            <w:shd w:fill="F5F5F5"/>
          </w:tcPr>
          <w:p>
            <w:r>
              <w:rPr>
                <w:b/>
                <w:color w:val="1B2A4A"/>
                <w:sz w:val="20"/>
              </w:rPr>
              <w:t xml:space="preserve">  Kategoriler</w:t>
            </w:r>
          </w:p>
        </w:tc>
      </w:tr>
      <w:tr>
        <w:tc>
          <w:tcPr>
            <w:tcW w:type="dxa" w:w="4819"/>
            <w:shd w:fill="F5F5F5"/>
          </w:tcPr>
          <w:p>
            <w:r>
              <w:rPr>
                <w:b/>
                <w:color w:val="1B2A4A"/>
                <w:sz w:val="20"/>
              </w:rPr>
              <w:t xml:space="preserve">  Ozellikler</w:t>
            </w:r>
          </w:p>
        </w:tc>
        <w:tc>
          <w:tcPr>
            <w:tcW w:type="dxa" w:w="4819"/>
            <w:shd w:fill="F5F5F5"/>
          </w:tcPr>
          <w:p>
            <w:r>
              <w:rPr>
                <w:b/>
                <w:color w:val="1B2A4A"/>
                <w:sz w:val="20"/>
              </w:rPr>
              <w:t xml:space="preserve">  Surucu Sekmesi</w:t>
            </w:r>
          </w:p>
        </w:tc>
      </w:tr>
    </w:tbl>
    <w:p/>
    <w:p>
      <w:pPr>
        <w:spacing w:before="200"/>
      </w:pPr>
      <w:r>
        <w:rPr>
          <w:b/>
          <w:color w:val="757575"/>
          <w:sz w:val="24"/>
        </w:rPr>
        <w:t xml:space="preserve">  Bir Sonraki Dersle Köprü</w:t>
      </w:r>
    </w:p>
    <w:p>
      <w:r>
        <w:rPr>
          <w:sz w:val="20"/>
        </w:rPr>
        <w:t>Aygit Yoneticisi'ni tanidik; simdi sorunlu aygitlarin surucu problemlerini nasil giderecegimizi ogrenecegiz.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Gorev: Bilgisayarnizda Aygit Yoneticisi'ni acip tum donanim kategorilerini ve her kategorideki aygit sayisini listeleyin.</w:t>
              <w:br/>
              <w:t>Teslim: Sonraki ders.</w:t>
              <w:br/>
              <w:t>Kriter: Kategorilerin ve aygit sayilarinin dogru raporlanmasi.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Aygit Yoneticisi erisim yollari posterini hazirla.</w:t>
      </w:r>
    </w:p>
    <w:p>
      <w:pPr>
        <w:pStyle w:val="ListBullet"/>
      </w:pPr>
      <w:r>
        <w:rPr>
          <w:sz w:val="20"/>
        </w:rPr>
        <w:t>Simge anlam tablosunu bastir.</w:t>
      </w:r>
    </w:p>
    <w:p>
      <w:pPr>
        <w:pStyle w:val="ListBullet"/>
      </w:pPr>
      <w:r>
        <w:rPr>
          <w:sz w:val="20"/>
        </w:rPr>
        <w:t>Demo icin bir aygiti devre disi birak.</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Cok fazla kategori</w:t>
            </w:r>
          </w:p>
        </w:tc>
        <w:tc>
          <w:tcPr>
            <w:tcW w:type="dxa" w:w="4819"/>
          </w:tcPr>
          <w:p>
            <w:r>
              <w:rPr>
                <w:sz w:val="18"/>
              </w:rPr>
              <w:t>Sadece ana kategorilere odaklan</w:t>
            </w:r>
          </w:p>
        </w:tc>
      </w:tr>
      <w:tr>
        <w:tc>
          <w:tcPr>
            <w:tcW w:type="dxa" w:w="4819"/>
          </w:tcPr>
          <w:p>
            <w:r>
              <w:rPr>
                <w:sz w:val="18"/>
              </w:rPr>
              <w:t>Simgeler kucuk ve fark edilmiyor</w:t>
            </w:r>
          </w:p>
        </w:tc>
        <w:tc>
          <w:tcPr>
            <w:tcW w:type="dxa" w:w="4819"/>
          </w:tcPr>
          <w:p>
            <w:r>
              <w:rPr>
                <w:sz w:val="18"/>
              </w:rPr>
              <w:t>Projeksiyon ile buyuterek goster</w:t>
            </w:r>
          </w:p>
        </w:tc>
      </w:tr>
      <w:tr>
        <w:tc>
          <w:tcPr>
            <w:tcW w:type="dxa" w:w="4819"/>
          </w:tcPr>
          <w:p>
            <w:r>
              <w:rPr>
                <w:sz w:val="18"/>
              </w:rPr>
              <w:t>Ogrenci yanlislikla aygit kaldirdi</w:t>
            </w:r>
          </w:p>
        </w:tc>
        <w:tc>
          <w:tcPr>
            <w:tcW w:type="dxa" w:w="4819"/>
          </w:tcPr>
          <w:p>
            <w:r>
              <w:rPr>
                <w:sz w:val="18"/>
              </w:rPr>
              <w:t>Yeniden baslatma ile otomatik algilamayi goster</w:t>
            </w:r>
          </w:p>
        </w:tc>
      </w:tr>
    </w:tbl>
    <w:p/>
    <w:p>
      <w:r>
        <w:rPr>
          <w:b/>
          <w:color w:val="1B2A4A"/>
          <w:sz w:val="20"/>
        </w:rPr>
        <w:t xml:space="preserve">Zaman Yönetimi: </w:t>
      </w:r>
      <w:r>
        <w:rPr>
          <w:sz w:val="20"/>
        </w:rPr>
        <w:t>Teori %30, Uygulama %70.</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Bilgisayar yetersizse Aygit Yoneticisi ekran goruntuleri ile calisma yap.</w:t>
            </w:r>
          </w:p>
        </w:tc>
      </w:tr>
    </w:tbl>
    <w:p/>
    <w:p>
      <w:r>
        <w:br w:type="page"/>
      </w:r>
    </w:p>
    <w:p>
      <w:pPr>
        <w:jc w:val="center"/>
      </w:pPr>
      <w:r>
        <w:rPr>
          <w:b/>
          <w:color w:val="1B2A4A"/>
          <w:sz w:val="36"/>
        </w:rPr>
        <w:t>━━━  30. SAAT  ━━━</w:t>
      </w:r>
    </w:p>
    <w:p>
      <w:pPr>
        <w:jc w:val="center"/>
      </w:pPr>
      <w:r>
        <w:rPr>
          <w:color w:val="2C6FAD"/>
          <w:sz w:val="32"/>
        </w:rPr>
        <w:t>Surucu Sorunlarini Giderme</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Surucu kaynakli donanim sorunlarini teshis ederek uygun cozum prosedurlerini uygular.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1.D.2.4</w:t>
            </w:r>
          </w:p>
        </w:tc>
        <w:tc>
          <w:tcPr>
            <w:tcW w:type="dxa" w:w="3213"/>
          </w:tcPr>
          <w:p>
            <w:r>
              <w:rPr>
                <w:sz w:val="18"/>
              </w:rPr>
              <w:t>Eksik, hatali ve uyumsuz surucu sorunlarini Aygit Yoneticisi uzerinden teshis eder.</w:t>
            </w:r>
          </w:p>
        </w:tc>
        <w:tc>
          <w:tcPr>
            <w:tcW w:type="dxa" w:w="3213"/>
          </w:tcPr>
          <w:p>
            <w:r>
              <w:rPr>
                <w:sz w:val="18"/>
              </w:rPr>
              <w:t>Analiz</w:t>
            </w:r>
          </w:p>
        </w:tc>
      </w:tr>
      <w:tr>
        <w:tc>
          <w:tcPr>
            <w:tcW w:type="dxa" w:w="3213"/>
          </w:tcPr>
          <w:p>
            <w:r>
              <w:rPr>
                <w:sz w:val="18"/>
              </w:rPr>
              <w:t>1.D.2.5</w:t>
            </w:r>
          </w:p>
        </w:tc>
        <w:tc>
          <w:tcPr>
            <w:tcW w:type="dxa" w:w="3213"/>
          </w:tcPr>
          <w:p>
            <w:r>
              <w:rPr>
                <w:sz w:val="18"/>
              </w:rPr>
              <w:t>Donanim Kimligi (Hardware ID) kullanarak bilinmeyen aygit icin surucu tespit eder.</w:t>
            </w:r>
          </w:p>
        </w:tc>
        <w:tc>
          <w:tcPr>
            <w:tcW w:type="dxa" w:w="3213"/>
          </w:tcPr>
          <w:p>
            <w:r>
              <w:rPr>
                <w:sz w:val="18"/>
              </w:rPr>
              <w:t>Uygulama</w:t>
            </w:r>
          </w:p>
        </w:tc>
      </w:tr>
      <w:tr>
        <w:tc>
          <w:tcPr>
            <w:tcW w:type="dxa" w:w="3213"/>
          </w:tcPr>
          <w:p>
            <w:r>
              <w:rPr>
                <w:sz w:val="18"/>
              </w:rPr>
              <w:t>1.D.2.6</w:t>
            </w:r>
          </w:p>
        </w:tc>
        <w:tc>
          <w:tcPr>
            <w:tcW w:type="dxa" w:w="3213"/>
          </w:tcPr>
          <w:p>
            <w:r>
              <w:rPr>
                <w:sz w:val="18"/>
              </w:rPr>
              <w:t>Surucu geri yukleme ve kaldirma islemlerini uygular.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Aygit Yoneticisi'ni kullanmayi ve surucu kavramini bilmek.</w:t>
      </w:r>
    </w:p>
    <w:p>
      <w:pPr>
        <w:spacing w:before="200"/>
      </w:pPr>
      <w:r>
        <w:rPr>
          <w:b/>
          <w:color w:val="757575"/>
          <w:sz w:val="24"/>
        </w:rPr>
        <w:t xml:space="preserve">  Öğrencinin Bilmesi Gerekenler</w:t>
      </w:r>
    </w:p>
    <w:p>
      <w:pPr>
        <w:pStyle w:val="ListBullet"/>
      </w:pPr>
      <w:r>
        <w:rPr>
          <w:sz w:val="20"/>
        </w:rPr>
        <w:t>Sari unlem isaretinin surucu sorunu anlamina geldigini.</w:t>
      </w:r>
    </w:p>
    <w:p>
      <w:pPr>
        <w:pStyle w:val="ListBullet"/>
      </w:pPr>
      <w:r>
        <w:rPr>
          <w:sz w:val="20"/>
        </w:rPr>
        <w:t>Donanim Kimligi'nin benzersiz bir teshis araci oldugunu.</w:t>
      </w:r>
    </w:p>
    <w:p>
      <w:pPr>
        <w:pStyle w:val="ListBullet"/>
      </w:pPr>
      <w:r>
        <w:rPr>
          <w:sz w:val="20"/>
        </w:rPr>
        <w:t>Surucu geri yuklem seceneginin mevcut oldugunu.</w:t>
      </w:r>
    </w:p>
    <w:p>
      <w:pPr>
        <w:spacing w:before="200"/>
      </w:pPr>
      <w:r>
        <w:rPr>
          <w:b/>
          <w:color w:val="757575"/>
          <w:sz w:val="24"/>
        </w:rPr>
        <w:t xml:space="preserve">  Olası Kavram Yanılgıları</w:t>
      </w:r>
    </w:p>
    <w:p>
      <w:pPr>
        <w:pStyle w:val="ListBullet"/>
      </w:pPr>
      <w:r>
        <w:rPr>
          <w:sz w:val="20"/>
        </w:rPr>
        <w:t>Surucu sorununun donanimin bozuk oldugu anlamina geldigi sanilmasi.</w:t>
      </w:r>
    </w:p>
    <w:p>
      <w:pPr>
        <w:pStyle w:val="ListBullet"/>
      </w:pPr>
      <w:r>
        <w:rPr>
          <w:sz w:val="20"/>
        </w:rPr>
        <w:t>Her surucu sorununun format atmayi gerektirdigi dusuncesi.</w:t>
      </w:r>
    </w:p>
    <w:p>
      <w:pPr>
        <w:pStyle w:val="ListBullet"/>
      </w:pPr>
      <w:r>
        <w:rPr>
          <w:sz w:val="20"/>
        </w:rPr>
        <w:t>Geri yukleme isleminin veri kaybina neden oldugu yanilgisi.</w:t>
      </w:r>
    </w:p>
    <w:p>
      <w:pPr>
        <w:spacing w:before="200"/>
      </w:pPr>
      <w:r>
        <w:rPr>
          <w:b/>
          <w:color w:val="757575"/>
          <w:sz w:val="24"/>
        </w:rPr>
        <w:t xml:space="preserve">  Hazırlık Materyalleri</w:t>
      </w:r>
    </w:p>
    <w:p>
      <w:pPr>
        <w:pStyle w:val="ListBullet"/>
      </w:pPr>
      <w:r>
        <w:rPr>
          <w:sz w:val="20"/>
        </w:rPr>
        <w:t>Hata senaryolari kartlari</w:t>
      </w:r>
    </w:p>
    <w:p>
      <w:pPr>
        <w:pStyle w:val="ListBullet"/>
      </w:pPr>
      <w:r>
        <w:rPr>
          <w:sz w:val="20"/>
        </w:rPr>
        <w:t>Donanim Kimligi arama kilavuzu</w:t>
      </w:r>
    </w:p>
    <w:p>
      <w:pPr>
        <w:pStyle w:val="ListBullet"/>
      </w:pPr>
      <w:r>
        <w:rPr>
          <w:sz w:val="20"/>
        </w:rPr>
        <w:t>Surucu sorun giderme akis semasi</w:t>
      </w:r>
    </w:p>
    <w:p>
      <w:pPr>
        <w:pStyle w:val="ListBullet"/>
      </w:pPr>
      <w:r>
        <w:rPr>
          <w:sz w:val="20"/>
        </w:rPr>
        <w:t>Projeksiyon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"Arkadasiniz size yabanci bir dilde mesaj gonderdi ama cevirici uygulamaniz calisimiyor. Mesaj oraa ama anlayamiyorsunuz. Surucu sorunu da tam olarak budur - donanim calismaya hazir ama isletim sistemi onu anlamiyor."</w:t>
      </w:r>
    </w:p>
    <w:p>
      <w:r>
        <w:rPr>
          <w:b/>
          <w:color w:val="1B2A4A"/>
          <w:sz w:val="20"/>
        </w:rPr>
        <w:t xml:space="preserve">Günlük Hayat Bağlantısı: </w:t>
      </w:r>
      <w:r>
        <w:rPr>
          <w:sz w:val="20"/>
        </w:rPr>
        <w:t>Telefonda Bluetooth kulaklik baglayip ses gelmemesi gibi: cihaz baglu ama iletisim kopuk.</w:t>
      </w:r>
    </w:p>
    <w:p>
      <w:pPr>
        <w:spacing w:before="200"/>
      </w:pPr>
      <w:r>
        <w:rPr>
          <w:b/>
          <w:color w:val="2C6FAD"/>
          <w:sz w:val="24"/>
        </w:rPr>
        <w:t xml:space="preserve">  Ön Bilgi Yoklama Soruları</w:t>
      </w:r>
    </w:p>
    <w:p>
      <w:r>
        <w:rPr>
          <w:b/>
          <w:color w:val="2C6FAD"/>
          <w:sz w:val="20"/>
        </w:rPr>
        <w:t xml:space="preserve">  1. </w:t>
      </w:r>
      <w:r>
        <w:rPr>
          <w:sz w:val="20"/>
        </w:rPr>
        <w:t>Surucu sorunu nasil anlasilir?</w:t>
      </w:r>
    </w:p>
    <w:p>
      <w:r>
        <w:rPr>
          <w:b/>
          <w:color w:val="2C6FAD"/>
          <w:sz w:val="20"/>
        </w:rPr>
        <w:t xml:space="preserve">  2. </w:t>
      </w:r>
      <w:r>
        <w:rPr>
          <w:sz w:val="20"/>
        </w:rPr>
        <w:t>Hardware ID nedir?</w:t>
      </w:r>
    </w:p>
    <w:p>
      <w:r>
        <w:rPr>
          <w:b/>
          <w:color w:val="2C6FAD"/>
          <w:sz w:val="20"/>
        </w:rPr>
        <w:t xml:space="preserve">  3. </w:t>
      </w:r>
      <w:r>
        <w:rPr>
          <w:sz w:val="20"/>
        </w:rPr>
        <w:t>Geri yukleme ne zaman yapilir?</w:t>
      </w:r>
    </w:p>
    <w:p>
      <w:pPr>
        <w:spacing w:before="200"/>
      </w:pPr>
      <w:r>
        <w:rPr>
          <w:b/>
          <w:color w:val="2C6FAD"/>
          <w:sz w:val="24"/>
        </w:rPr>
        <w:t xml:space="preserve">  Motivasyon Etkinliği: "Sagir Donanim"</w:t>
      </w:r>
    </w:p>
    <w:p>
      <w:r>
        <w:rPr>
          <w:b/>
          <w:color w:val="1B2A4A"/>
          <w:sz w:val="20"/>
        </w:rPr>
        <w:t xml:space="preserve">Açıklama: </w:t>
      </w:r>
      <w:r>
        <w:rPr>
          <w:sz w:val="20"/>
        </w:rPr>
        <w:t>Surucusu olmayan bir donanimn isletim sistemi tarafindan duyulamayacagi gosterilir.</w:t>
      </w:r>
    </w:p>
    <w:p>
      <w:r>
        <w:rPr>
          <w:b/>
          <w:color w:val="1B2A4A"/>
          <w:sz w:val="20"/>
        </w:rPr>
        <w:t xml:space="preserve">Yönerge: </w:t>
      </w:r>
      <w:r>
        <w:rPr>
          <w:sz w:val="20"/>
        </w:rPr>
        <w:t>Egitmen, bir web kamerasini veya USB cihazi bilgisayara takar. Aygit Yoneticisi'nde sari unlem gosterir. 'Cihaz takildi, isik yaniyor ama bilgisayar onu gormuyor - neden?' sorusu sorulur.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Bilgisayara yeni bir yazici taktniz. Isik yaniyor ama yazdiramiyorsunuz. Aygit Yoneticisi'nde sari unlem var. Ne yaparsiniz?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"Surucu Dedektifleri"</w:t>
      </w:r>
    </w:p>
    <w:p>
      <w:r>
        <w:rPr>
          <w:b/>
          <w:color w:val="1B2A4A"/>
          <w:sz w:val="20"/>
        </w:rPr>
        <w:t xml:space="preserve">Türü: </w:t>
      </w:r>
      <w:r>
        <w:rPr>
          <w:sz w:val="20"/>
        </w:rPr>
        <w:t>Senaryo Bazli Grup Calismasi</w:t>
      </w:r>
    </w:p>
    <w:p>
      <w:r>
        <w:rPr>
          <w:b/>
          <w:color w:val="1B2A4A"/>
          <w:sz w:val="20"/>
        </w:rPr>
        <w:t xml:space="preserve">Amacı: </w:t>
      </w:r>
      <w:r>
        <w:rPr>
          <w:sz w:val="20"/>
        </w:rPr>
        <w:t>Surucu sorunlarini sistematik olarak teshis etmek ve cozmek.</w:t>
      </w:r>
    </w:p>
    <w:p>
      <w:r>
        <w:rPr>
          <w:b/>
          <w:color w:val="1B2A4A"/>
          <w:sz w:val="20"/>
        </w:rPr>
        <w:t xml:space="preserve">Malzemeler: </w:t>
      </w:r>
      <w:r>
        <w:rPr>
          <w:sz w:val="20"/>
        </w:rPr>
        <w:t>Hata senaryolari kartlari, bilgisayar, Aygit Yoneticisi</w:t>
      </w:r>
    </w:p>
    <w:p>
      <w:pPr>
        <w:spacing w:before="200"/>
      </w:pPr>
      <w:r>
        <w:rPr>
          <w:b/>
          <w:color w:val="007A7A"/>
          <w:sz w:val="24"/>
        </w:rPr>
        <w:t xml:space="preserve">  Yönerge Adımları</w:t>
      </w:r>
    </w:p>
    <w:p>
      <w:r>
        <w:rPr>
          <w:b/>
          <w:color w:val="007A7A"/>
          <w:sz w:val="20"/>
        </w:rPr>
        <w:t xml:space="preserve">  1. </w:t>
      </w:r>
      <w:r>
        <w:rPr>
          <w:sz w:val="20"/>
        </w:rPr>
        <w:t>Verilen hata senaryosunu okuyun.</w:t>
      </w:r>
    </w:p>
    <w:p>
      <w:r>
        <w:rPr>
          <w:b/>
          <w:color w:val="007A7A"/>
          <w:sz w:val="20"/>
        </w:rPr>
        <w:t xml:space="preserve">  2. </w:t>
      </w:r>
      <w:r>
        <w:rPr>
          <w:sz w:val="20"/>
        </w:rPr>
        <w:t>Aygit Yoneticisi'nde sorunlu aygiti bulun.</w:t>
      </w:r>
    </w:p>
    <w:p>
      <w:r>
        <w:rPr>
          <w:b/>
          <w:color w:val="007A7A"/>
          <w:sz w:val="20"/>
        </w:rPr>
        <w:t xml:space="preserve">  3. </w:t>
      </w:r>
      <w:r>
        <w:rPr>
          <w:sz w:val="20"/>
        </w:rPr>
        <w:t>Aygita sag tiklayin &gt; Ozellikler &gt; Cihaz Durumu mesajini okuyun.</w:t>
      </w:r>
    </w:p>
    <w:p>
      <w:r>
        <w:rPr>
          <w:b/>
          <w:color w:val="007A7A"/>
          <w:sz w:val="20"/>
        </w:rPr>
        <w:t xml:space="preserve">  4. </w:t>
      </w:r>
      <w:r>
        <w:rPr>
          <w:sz w:val="20"/>
        </w:rPr>
        <w:t>Ayrintilar sekmesinden Donanim Kimligi'ni kopyalayin.</w:t>
      </w:r>
    </w:p>
    <w:p>
      <w:r>
        <w:rPr>
          <w:b/>
          <w:color w:val="007A7A"/>
          <w:sz w:val="20"/>
        </w:rPr>
        <w:t xml:space="preserve">  5. </w:t>
      </w:r>
      <w:r>
        <w:rPr>
          <w:sz w:val="20"/>
        </w:rPr>
        <w:t>Cozum stratejisi belirleyin (otomatik ara, manuel yukle, geri yukle).</w:t>
      </w:r>
    </w:p>
    <w:p>
      <w:r>
        <w:rPr>
          <w:b/>
          <w:color w:val="1B2A4A"/>
          <w:sz w:val="20"/>
        </w:rPr>
        <w:t xml:space="preserve">Öğrenci Rolü: </w:t>
      </w:r>
      <w:r>
        <w:rPr>
          <w:sz w:val="20"/>
        </w:rPr>
        <w:t>Dedektif (sorunu bulan), Analist (nedeni arastiran), Tamirci (cozumu uygulayan)</w:t>
      </w:r>
    </w:p>
    <w:p>
      <w:r>
        <w:rPr>
          <w:b/>
          <w:color w:val="1B2A4A"/>
          <w:sz w:val="20"/>
        </w:rPr>
        <w:t xml:space="preserve">Öğretmen Rolü: </w:t>
      </w:r>
      <w:r>
        <w:rPr>
          <w:sz w:val="20"/>
        </w:rPr>
        <w:t>Senaryolari dagitir ve cozum surecini yonlendirir</w:t>
      </w:r>
    </w:p>
    <w:p>
      <w:r>
        <w:rPr>
          <w:b/>
          <w:color w:val="1B2A4A"/>
          <w:sz w:val="20"/>
        </w:rPr>
        <w:t xml:space="preserve">Beklenen Ürün: </w:t>
      </w:r>
      <w:r>
        <w:rPr>
          <w:sz w:val="20"/>
        </w:rPr>
        <w:t>Surucu Sorun Teshis ve Cozum Raporu</w:t>
      </w:r>
    </w:p>
    <w:p>
      <w:pPr>
        <w:spacing w:before="200"/>
      </w:pPr>
      <w:r>
        <w:rPr>
          <w:b/>
          <w:color w:val="007A7A"/>
          <w:sz w:val="24"/>
        </w:rPr>
        <w:t xml:space="preserve">  Araştırma Soruları</w:t>
      </w:r>
    </w:p>
    <w:p>
      <w:r>
        <w:rPr>
          <w:b/>
          <w:color w:val="007A7A"/>
          <w:sz w:val="20"/>
        </w:rPr>
        <w:t xml:space="preserve">  1. </w:t>
      </w:r>
      <w:r>
        <w:rPr>
          <w:sz w:val="20"/>
        </w:rPr>
        <w:t>Windows Olay Goruntuleyicisi surucu hatalarini nasil loglar?</w:t>
      </w:r>
    </w:p>
    <w:p>
      <w:r>
        <w:rPr>
          <w:b/>
          <w:color w:val="007A7A"/>
          <w:sz w:val="20"/>
        </w:rPr>
        <w:t xml:space="preserve">  2. </w:t>
      </w:r>
      <w:r>
        <w:rPr>
          <w:sz w:val="20"/>
        </w:rPr>
        <w:t>Safe Mode'da surucu sorunlari nasil cozulur?</w:t>
      </w:r>
    </w:p>
    <w:p>
      <w:r>
        <w:rPr>
          <w:b/>
          <w:color w:val="007A7A"/>
          <w:sz w:val="20"/>
        </w:rPr>
        <w:t xml:space="preserve">  3. </w:t>
      </w:r>
      <w:r>
        <w:rPr>
          <w:sz w:val="20"/>
        </w:rPr>
        <w:t>Linux'ta dmesg komutu ile surucu hatalari nasil gorulur?</w:t>
      </w:r>
    </w:p>
    <w:p>
      <w:r>
        <w:rPr>
          <w:b/>
          <w:color w:val="1B2A4A"/>
          <w:sz w:val="20"/>
        </w:rPr>
        <w:t xml:space="preserve">Grupla Çalışma Kuralları: </w:t>
      </w:r>
      <w:r>
        <w:rPr>
          <w:sz w:val="20"/>
        </w:rPr>
        <w:t>Her adimi dokumante edin; cozumu uygulamadan once egitmene onaylatn.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Donanim Kimligi (Hardware ID)</w:t>
            </w:r>
          </w:p>
        </w:tc>
        <w:tc>
          <w:tcPr>
            <w:tcW w:type="dxa" w:w="2409"/>
          </w:tcPr>
          <w:p>
            <w:r>
              <w:rPr>
                <w:sz w:val="18"/>
              </w:rPr>
              <w:t>Her donanim birimine ait benzersiz uretici ve cihaz kodu</w:t>
            </w:r>
          </w:p>
        </w:tc>
        <w:tc>
          <w:tcPr>
            <w:tcW w:type="dxa" w:w="2409"/>
          </w:tcPr>
          <w:p>
            <w:r>
              <w:rPr>
                <w:sz w:val="18"/>
              </w:rPr>
              <w:t>VEN_8086&amp;DEV_1234</w:t>
            </w:r>
          </w:p>
        </w:tc>
        <w:tc>
          <w:tcPr>
            <w:tcW w:type="dxa" w:w="2409"/>
          </w:tcPr>
          <w:p>
            <w:r>
              <w:rPr>
                <w:sz w:val="18"/>
              </w:rPr>
              <w:t>Ayrintilar sekmesi ekrani</w:t>
            </w:r>
          </w:p>
        </w:tc>
      </w:tr>
      <w:tr>
        <w:tc>
          <w:tcPr>
            <w:tcW w:type="dxa" w:w="2409"/>
          </w:tcPr>
          <w:p>
            <w:r>
              <w:rPr>
                <w:sz w:val="18"/>
              </w:rPr>
              <w:t>Cihaz Durumu Mesaji</w:t>
            </w:r>
          </w:p>
        </w:tc>
        <w:tc>
          <w:tcPr>
            <w:tcW w:type="dxa" w:w="2409"/>
          </w:tcPr>
          <w:p>
            <w:r>
              <w:rPr>
                <w:sz w:val="18"/>
              </w:rPr>
              <w:t>Aygit Yoneticisi'nde sorunun aciklamasini veren metin</w:t>
            </w:r>
          </w:p>
        </w:tc>
        <w:tc>
          <w:tcPr>
            <w:tcW w:type="dxa" w:w="2409"/>
          </w:tcPr>
          <w:p>
            <w:r>
              <w:rPr>
                <w:sz w:val="18"/>
              </w:rPr>
              <w:t>Kod 28: Surucu yuklenmedi</w:t>
            </w:r>
          </w:p>
        </w:tc>
        <w:tc>
          <w:tcPr>
            <w:tcW w:type="dxa" w:w="2409"/>
          </w:tcPr>
          <w:p>
            <w:r>
              <w:rPr>
                <w:sz w:val="18"/>
              </w:rPr>
              <w:t>Ozellikler &gt; Genel sekmesi</w:t>
            </w:r>
          </w:p>
        </w:tc>
      </w:tr>
      <w:tr>
        <w:tc>
          <w:tcPr>
            <w:tcW w:type="dxa" w:w="2409"/>
          </w:tcPr>
          <w:p>
            <w:r>
              <w:rPr>
                <w:sz w:val="18"/>
              </w:rPr>
              <w:t>Surucu Geri Yukleme</w:t>
            </w:r>
          </w:p>
        </w:tc>
        <w:tc>
          <w:tcPr>
            <w:tcW w:type="dxa" w:w="2409"/>
          </w:tcPr>
          <w:p>
            <w:r>
              <w:rPr>
                <w:sz w:val="18"/>
              </w:rPr>
              <w:t>Sorunlu yeni surucuyu kaldirip onceki calisan surume donme</w:t>
            </w:r>
          </w:p>
        </w:tc>
        <w:tc>
          <w:tcPr>
            <w:tcW w:type="dxa" w:w="2409"/>
          </w:tcPr>
          <w:p>
            <w:r>
              <w:rPr>
                <w:sz w:val="18"/>
              </w:rPr>
              <w:t>Ekran titremesi -&gt; eski surucuye don</w:t>
            </w:r>
          </w:p>
        </w:tc>
        <w:tc>
          <w:tcPr>
            <w:tcW w:type="dxa" w:w="2409"/>
          </w:tcPr>
          <w:p>
            <w:r>
              <w:rPr>
                <w:sz w:val="18"/>
              </w:rPr>
              <w:t>Surucu sekmesi &gt; Geri Al</w:t>
            </w:r>
          </w:p>
        </w:tc>
      </w:tr>
      <w:tr>
        <w:tc>
          <w:tcPr>
            <w:tcW w:type="dxa" w:w="2409"/>
          </w:tcPr>
          <w:p>
            <w:r>
              <w:rPr>
                <w:sz w:val="18"/>
              </w:rPr>
              <w:t>Surucu Kaldirma</w:t>
            </w:r>
          </w:p>
        </w:tc>
        <w:tc>
          <w:tcPr>
            <w:tcW w:type="dxa" w:w="2409"/>
          </w:tcPr>
          <w:p>
            <w:r>
              <w:rPr>
                <w:sz w:val="18"/>
              </w:rPr>
              <w:t>Hatali surucuyu sistemden tamamen silme</w:t>
            </w:r>
          </w:p>
        </w:tc>
        <w:tc>
          <w:tcPr>
            <w:tcW w:type="dxa" w:w="2409"/>
          </w:tcPr>
          <w:p>
            <w:r>
              <w:rPr>
                <w:sz w:val="18"/>
              </w:rPr>
              <w:t>Surucu bozuk -&gt; kaldir ve yeniden yukle</w:t>
            </w:r>
          </w:p>
        </w:tc>
        <w:tc>
          <w:tcPr>
            <w:tcW w:type="dxa" w:w="2409"/>
          </w:tcPr>
          <w:p>
            <w:r>
              <w:rPr>
                <w:sz w:val="18"/>
              </w:rPr>
              <w:t>Aygiti kaldir secenegi</w:t>
            </w:r>
          </w:p>
        </w:tc>
      </w:tr>
      <w:tr>
        <w:tc>
          <w:tcPr>
            <w:tcW w:type="dxa" w:w="2409"/>
          </w:tcPr>
          <w:p>
            <w:r>
              <w:rPr>
                <w:sz w:val="18"/>
              </w:rPr>
              <w:t>Donanim Degisiklklerini Tara</w:t>
            </w:r>
          </w:p>
        </w:tc>
        <w:tc>
          <w:tcPr>
            <w:tcW w:type="dxa" w:w="2409"/>
          </w:tcPr>
          <w:p>
            <w:r>
              <w:rPr>
                <w:sz w:val="18"/>
              </w:rPr>
              <w:t>Yeni eklenen veya ckarilan donanimi sisteme tanitma</w:t>
            </w:r>
          </w:p>
        </w:tc>
        <w:tc>
          <w:tcPr>
            <w:tcW w:type="dxa" w:w="2409"/>
          </w:tcPr>
          <w:p>
            <w:r>
              <w:rPr>
                <w:sz w:val="18"/>
              </w:rPr>
              <w:t>Yeni USB cihaz takildi</w:t>
            </w:r>
          </w:p>
        </w:tc>
        <w:tc>
          <w:tcPr>
            <w:tcW w:type="dxa" w:w="2409"/>
          </w:tcPr>
          <w:p>
            <w:r>
              <w:rPr>
                <w:sz w:val="18"/>
              </w:rPr>
              <w:t>Eylem &gt; Donanim degisikliklerini tara</w:t>
            </w:r>
          </w:p>
        </w:tc>
      </w:tr>
    </w:tbl>
    <w:p/>
    <w:p>
      <w:pPr>
        <w:spacing w:before="200"/>
      </w:pPr>
      <w:r>
        <w:rPr>
          <w:b/>
          <w:color w:val="E65C00"/>
          <w:sz w:val="24"/>
        </w:rPr>
        <w:t xml:space="preserve">  Konu Anlatımı</w:t>
      </w:r>
    </w:p>
    <w:p>
      <w:r>
        <w:rPr>
          <w:sz w:val="20"/>
        </w:rPr>
        <w:t>Surucu sorun giderme sistematik bir surectr: 1) Belirtiyi tespit et (ses yok, ekran dusuk, internet yok), 2) Aygit Yoneticisi'nde sorunlu aygiti bul, 3) Cihaz durumu mesajini oku, 4) Donanim Kimligi ile surucuyu tespit et, 5) Uygun cozumu uygula.</w:t>
      </w:r>
    </w:p>
    <w:p>
      <w:r>
        <w:rPr>
          <w:sz w:val="20"/>
        </w:rPr>
        <w:t>Donanim Kimligi (Hardware ID) surucu aramada en guvenilir yontemdir. Ayrintilar sekmesinden kopyalanir ve arama motorunda yapistrlir. Sonuclar genellikle dogru uretici sitesine yonlendirir. Bu yontem, donanimin tam modelini bilmesek bile ise yarar.</w:t>
      </w:r>
    </w:p>
    <w:p>
      <w:r>
        <w:rPr>
          <w:sz w:val="20"/>
        </w:rPr>
        <w:t>Cozum stratejileri oncelik sirasyla: 1) Otomatik surucu arama (en kolay), 2) Windows Update uzerinden surucu arama, 3) Uretici sitesinden manuel indirme, 4) Donanim Kimligi ile internet arama, 5) Surucu geri yukleme (guncelleme sonrasi sorun), 6) Surucu kaldirma ve yeniden yukleme.</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Eksik Surucu</w:t>
            </w:r>
          </w:p>
        </w:tc>
        <w:tc>
          <w:tcPr>
            <w:tcW w:type="dxa" w:w="3213"/>
          </w:tcPr>
          <w:p>
            <w:r>
              <w:rPr>
                <w:sz w:val="18"/>
              </w:rPr>
              <w:t>Ses karti sari unlem -&gt; otomatik arama ile cozum</w:t>
            </w:r>
          </w:p>
        </w:tc>
        <w:tc>
          <w:tcPr>
            <w:tcW w:type="dxa" w:w="3213"/>
          </w:tcPr>
          <w:p>
            <w:r>
              <w:rPr>
                <w:sz w:val="18"/>
              </w:rPr>
              <w:t>En yaygin sorun</w:t>
            </w:r>
          </w:p>
        </w:tc>
      </w:tr>
      <w:tr>
        <w:tc>
          <w:tcPr>
            <w:tcW w:type="dxa" w:w="3213"/>
          </w:tcPr>
          <w:p>
            <w:r>
              <w:rPr>
                <w:sz w:val="18"/>
              </w:rPr>
              <w:t>Uyumsuz Surucu</w:t>
            </w:r>
          </w:p>
        </w:tc>
        <w:tc>
          <w:tcPr>
            <w:tcW w:type="dxa" w:w="3213"/>
          </w:tcPr>
          <w:p>
            <w:r>
              <w:rPr>
                <w:sz w:val="18"/>
              </w:rPr>
              <w:t>64-bit sisteme 32-bit surucu -&gt; uyumsuzluk hatasi</w:t>
            </w:r>
          </w:p>
        </w:tc>
        <w:tc>
          <w:tcPr>
            <w:tcW w:type="dxa" w:w="3213"/>
          </w:tcPr>
          <w:p>
            <w:r>
              <w:rPr>
                <w:sz w:val="18"/>
              </w:rPr>
              <w:t>Mimari kontrol</w:t>
            </w:r>
          </w:p>
        </w:tc>
      </w:tr>
      <w:tr>
        <w:tc>
          <w:tcPr>
            <w:tcW w:type="dxa" w:w="3213"/>
          </w:tcPr>
          <w:p>
            <w:r>
              <w:rPr>
                <w:sz w:val="18"/>
              </w:rPr>
              <w:t>Bozuk Guncelleme</w:t>
            </w:r>
          </w:p>
        </w:tc>
        <w:tc>
          <w:tcPr>
            <w:tcW w:type="dxa" w:w="3213"/>
          </w:tcPr>
          <w:p>
            <w:r>
              <w:rPr>
                <w:sz w:val="18"/>
              </w:rPr>
              <w:t>Ekran karti guncellendi -&gt; ekran titriyor -&gt; geri yukle</w:t>
            </w:r>
          </w:p>
        </w:tc>
        <w:tc>
          <w:tcPr>
            <w:tcW w:type="dxa" w:w="3213"/>
          </w:tcPr>
          <w:p>
            <w:r>
              <w:rPr>
                <w:sz w:val="18"/>
              </w:rPr>
              <w:t>Geri yukleme</w:t>
            </w:r>
          </w:p>
        </w:tc>
      </w:tr>
      <w:tr>
        <w:tc>
          <w:tcPr>
            <w:tcW w:type="dxa" w:w="3213"/>
          </w:tcPr>
          <w:p>
            <w:r>
              <w:rPr>
                <w:sz w:val="18"/>
              </w:rPr>
              <w:t>Bilinmeyen Aygit</w:t>
            </w:r>
          </w:p>
        </w:tc>
        <w:tc>
          <w:tcPr>
            <w:tcW w:type="dxa" w:w="3213"/>
          </w:tcPr>
          <w:p>
            <w:r>
              <w:rPr>
                <w:sz w:val="18"/>
              </w:rPr>
              <w:t>USB cihaz tanikmiyor -&gt; Hardware ID ile tespit</w:t>
            </w:r>
          </w:p>
        </w:tc>
        <w:tc>
          <w:tcPr>
            <w:tcW w:type="dxa" w:w="3213"/>
          </w:tcPr>
          <w:p>
            <w:r>
              <w:rPr>
                <w:sz w:val="18"/>
              </w:rPr>
              <w:t>Kimlik tespiti</w:t>
            </w:r>
          </w:p>
        </w:tc>
      </w:tr>
    </w:tbl>
    <w:p/>
    <w:p>
      <w:pPr>
        <w:spacing w:before="200"/>
      </w:pPr>
      <w:r>
        <w:rPr>
          <w:b/>
          <w:color w:val="E65C00"/>
          <w:sz w:val="24"/>
        </w:rPr>
        <w:t xml:space="preserve">  Görseller ve Tablolar</w:t>
      </w:r>
    </w:p>
    <w:p>
      <w:pPr>
        <w:pStyle w:val="ListBullet"/>
      </w:pPr>
      <w:r>
        <w:rPr>
          <w:sz w:val="20"/>
        </w:rPr>
        <w:t>Surucu sorun giderme akis semasi</w:t>
      </w:r>
    </w:p>
    <w:p>
      <w:pPr>
        <w:pStyle w:val="ListBullet"/>
      </w:pPr>
      <w:r>
        <w:rPr>
          <w:sz w:val="20"/>
        </w:rPr>
        <w:t>Donanim Kimligi bulma adimlari ekran goruntusu</w:t>
      </w:r>
    </w:p>
    <w:p>
      <w:pPr>
        <w:spacing w:before="200"/>
      </w:pPr>
      <w:r>
        <w:rPr>
          <w:b/>
          <w:color w:val="E65C00"/>
          <w:sz w:val="24"/>
        </w:rPr>
        <w:t xml:space="preserve">  Analoji ve Benzetmeler</w:t>
      </w:r>
    </w:p>
    <w:p>
      <w:r>
        <w:rPr>
          <w:b/>
          <w:color w:val="E65C00"/>
          <w:sz w:val="20"/>
        </w:rPr>
        <w:t xml:space="preserve">  1. </w:t>
      </w:r>
      <w:r>
        <w:rPr>
          <w:sz w:val="20"/>
        </w:rPr>
        <w:t>Hardware ID = Parmak izi: benzersiz ve kesin kimlik</w:t>
      </w:r>
    </w:p>
    <w:p>
      <w:r>
        <w:rPr>
          <w:b/>
          <w:color w:val="E65C00"/>
          <w:sz w:val="20"/>
        </w:rPr>
        <w:t xml:space="preserve">  2. </w:t>
      </w:r>
      <w:r>
        <w:rPr>
          <w:sz w:val="20"/>
        </w:rPr>
        <w:t>Cihaz durumu = Doktor raporu: sorunun aciklamasi</w:t>
      </w:r>
    </w:p>
    <w:p>
      <w:r>
        <w:rPr>
          <w:b/>
          <w:color w:val="E65C00"/>
          <w:sz w:val="20"/>
        </w:rPr>
        <w:t xml:space="preserve">  3. </w:t>
      </w:r>
      <w:r>
        <w:rPr>
          <w:sz w:val="20"/>
        </w:rPr>
        <w:t>Geri yukleme = Zaman makinesi: sorunlu noktadan oncesne don</w:t>
      </w:r>
    </w:p>
    <w:p>
      <w:pPr>
        <w:spacing w:before="200"/>
      </w:pPr>
      <w:r>
        <w:rPr>
          <w:b/>
          <w:color w:val="E65C00"/>
          <w:sz w:val="24"/>
        </w:rPr>
        <w:t xml:space="preserve">  Öğrenci Soru-Cevap</w:t>
      </w:r>
    </w:p>
    <w:p>
      <w:pPr>
        <w:pStyle w:val="ListBullet"/>
      </w:pPr>
      <w:r>
        <w:rPr>
          <w:sz w:val="20"/>
        </w:rPr>
        <w:t>Hardware ID'yi nerede bulurum? - Aygit Yoneticisi &gt; Sag tik &gt; Ozellikler &gt; Ayrintilar &gt; Donanim Kimlikleri.</w:t>
      </w:r>
    </w:p>
    <w:p>
      <w:pPr>
        <w:pStyle w:val="ListBullet"/>
      </w:pPr>
      <w:r>
        <w:rPr>
          <w:sz w:val="20"/>
        </w:rPr>
        <w:t>Geri yukle butonu gri/pasifse ne yaparim? - Onceki surucu kaydi yok demektir; surucuyu kaldirip yeniden yukle.</w:t>
      </w:r>
    </w:p>
    <w:p>
      <w:pPr>
        <w:pStyle w:val="ListBullet"/>
      </w:pPr>
      <w:r>
        <w:rPr>
          <w:sz w:val="20"/>
        </w:rPr>
        <w:t>Surucu kaldirinca donanim bozulur mu? - Hayir; sadece yazilim silinir, donanim salan kalir.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"Teknik Servis Simulasyonu"</w:t>
      </w:r>
    </w:p>
    <w:p>
      <w:r>
        <w:rPr>
          <w:b/>
          <w:color w:val="1B2A4A"/>
          <w:sz w:val="20"/>
        </w:rPr>
        <w:t xml:space="preserve">Türü: </w:t>
      </w:r>
      <w:r>
        <w:rPr>
          <w:sz w:val="20"/>
        </w:rPr>
        <w:t>Rol Yapma</w:t>
      </w:r>
    </w:p>
    <w:p>
      <w:r>
        <w:rPr>
          <w:b/>
          <w:color w:val="1B2A4A"/>
          <w:sz w:val="20"/>
        </w:rPr>
        <w:t xml:space="preserve">Amacı: </w:t>
      </w:r>
      <w:r>
        <w:rPr>
          <w:sz w:val="20"/>
        </w:rPr>
        <w:t>Gercekci surucu sorunlarini profesyonel olarak cozme becerisi gelistirmek.</w:t>
      </w:r>
    </w:p>
    <w:p>
      <w:pPr>
        <w:spacing w:before="200"/>
      </w:pPr>
      <w:r>
        <w:rPr>
          <w:b/>
          <w:color w:val="6A1B9A"/>
          <w:sz w:val="24"/>
        </w:rPr>
        <w:t xml:space="preserve">  Yönerge Adımları</w:t>
      </w:r>
    </w:p>
    <w:p>
      <w:r>
        <w:rPr>
          <w:b/>
          <w:color w:val="6A1B9A"/>
          <w:sz w:val="20"/>
        </w:rPr>
        <w:t xml:space="preserve">  1. </w:t>
      </w:r>
      <w:r>
        <w:rPr>
          <w:sz w:val="20"/>
        </w:rPr>
        <w:t>Musteri rolundeki ogrenci sorununu anlatir (orn: ses gelmiyor).</w:t>
      </w:r>
    </w:p>
    <w:p>
      <w:r>
        <w:rPr>
          <w:b/>
          <w:color w:val="6A1B9A"/>
          <w:sz w:val="20"/>
        </w:rPr>
        <w:t xml:space="preserve">  2. </w:t>
      </w:r>
      <w:r>
        <w:rPr>
          <w:sz w:val="20"/>
        </w:rPr>
        <w:t>Teknisyen rolundeki ogrenci Aygit Yoneticisi'ni acar.</w:t>
      </w:r>
    </w:p>
    <w:p>
      <w:r>
        <w:rPr>
          <w:b/>
          <w:color w:val="6A1B9A"/>
          <w:sz w:val="20"/>
        </w:rPr>
        <w:t xml:space="preserve">  3. </w:t>
      </w:r>
      <w:r>
        <w:rPr>
          <w:sz w:val="20"/>
        </w:rPr>
        <w:t>Sorunlu aygiti bulur ve Cihaz Durumu mesajini okur.</w:t>
      </w:r>
    </w:p>
    <w:p>
      <w:r>
        <w:rPr>
          <w:b/>
          <w:color w:val="6A1B9A"/>
          <w:sz w:val="20"/>
        </w:rPr>
        <w:t xml:space="preserve">  4. </w:t>
      </w:r>
      <w:r>
        <w:rPr>
          <w:sz w:val="20"/>
        </w:rPr>
        <w:t>Donanim Kimligi ile surucuyu tespit eder.</w:t>
      </w:r>
    </w:p>
    <w:p>
      <w:r>
        <w:rPr>
          <w:b/>
          <w:color w:val="6A1B9A"/>
          <w:sz w:val="20"/>
        </w:rPr>
        <w:t xml:space="preserve">  5. </w:t>
      </w:r>
      <w:r>
        <w:rPr>
          <w:sz w:val="20"/>
        </w:rPr>
        <w:t>Cozumu uygular ve musteriye aciklar.</w:t>
      </w:r>
    </w:p>
    <w:p>
      <w:r>
        <w:rPr>
          <w:b/>
          <w:color w:val="1B2A4A"/>
          <w:sz w:val="20"/>
        </w:rPr>
        <w:t xml:space="preserve">Beklenen Ürün: </w:t>
      </w:r>
      <w:r>
        <w:rPr>
          <w:sz w:val="20"/>
        </w:rPr>
        <w:t>Teknik Servis Is Emri ve Cozum Raporu</w:t>
      </w:r>
    </w:p>
    <w:p>
      <w:pPr>
        <w:spacing w:before="200"/>
      </w:pPr>
      <w:r>
        <w:rPr>
          <w:b/>
          <w:color w:val="6A1B9A"/>
          <w:sz w:val="24"/>
        </w:rPr>
        <w:t xml:space="preserve">  Transfer Soruları</w:t>
      </w:r>
    </w:p>
    <w:p>
      <w:r>
        <w:rPr>
          <w:b/>
          <w:color w:val="6A1B9A"/>
          <w:sz w:val="20"/>
        </w:rPr>
        <w:t xml:space="preserve">  1. </w:t>
      </w:r>
      <w:r>
        <w:rPr>
          <w:sz w:val="20"/>
        </w:rPr>
        <w:t>Uzaktan teknik destekte surucu sorunlari nasil cozulur?</w:t>
      </w:r>
    </w:p>
    <w:p>
      <w:r>
        <w:rPr>
          <w:b/>
          <w:color w:val="6A1B9A"/>
          <w:sz w:val="20"/>
        </w:rPr>
        <w:t xml:space="preserve">  2. </w:t>
      </w:r>
      <w:r>
        <w:rPr>
          <w:sz w:val="20"/>
        </w:rPr>
        <w:t>Kurumsal ortamda toplu surucu dagitimi nasil yapilir?</w:t>
      </w:r>
    </w:p>
    <w:p>
      <w:r>
        <w:rPr>
          <w:b/>
          <w:color w:val="6A1B9A"/>
          <w:sz w:val="20"/>
        </w:rPr>
        <w:t xml:space="preserve">  3. </w:t>
      </w:r>
      <w:r>
        <w:rPr>
          <w:sz w:val="20"/>
        </w:rPr>
        <w:t>IoT cihazlarinda surucu sorunlari nasil farklidir?</w:t>
      </w:r>
    </w:p>
    <w:p>
      <w:r>
        <w:rPr>
          <w:b/>
          <w:color w:val="1B2A4A"/>
          <w:sz w:val="20"/>
        </w:rPr>
        <w:t xml:space="preserve">İlişkili Disiplinler: </w:t>
      </w:r>
      <w:r>
        <w:rPr>
          <w:sz w:val="20"/>
        </w:rPr>
        <w:t>Iletisim (musteri ile teknik konusma), Ingilizce (Hardware ID ve hata kodlari)</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Bir kullanici bilgisayarina yeni ekran karti takti ama Aygit Yoneticisi'nde hem eski hem yeni ekran karti gorunuyor ve ikisi de calisimiyor.</w:t>
              <w:br/>
              <w:br/>
              <w:t>Cozum: Eski ekran karti surucusunu kaldirip sistemi yeniden baslatmak, sonra yeni ekran kartinin surucusunu yuklemek.</w:t>
            </w:r>
          </w:p>
        </w:tc>
      </w:tr>
    </w:tbl>
    <w:p/>
    <w:p>
      <w:r>
        <w:rPr>
          <w:b/>
          <w:color w:val="1B2A4A"/>
          <w:sz w:val="20"/>
        </w:rPr>
        <w:t xml:space="preserve">Yaratıcı Görev: </w:t>
      </w:r>
      <w:r>
        <w:rPr>
          <w:sz w:val="20"/>
        </w:rPr>
        <w:t>Yapay zeka destekli otomatik surucu sorun giderme sistemi tasarlayin. Kullanici 'sesim yok' dediginde hangi admlari izler?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Sorunlu aygiti Aygit Yoneticisi'nde bulabiliyorum.</w:t>
      </w:r>
    </w:p>
    <w:p>
      <w:r>
        <w:rPr>
          <w:sz w:val="20"/>
        </w:rPr>
        <w:t xml:space="preserve">  ☐  Cihaz durumu mesajini okuyabiliyorum.</w:t>
      </w:r>
    </w:p>
    <w:p>
      <w:r>
        <w:rPr>
          <w:sz w:val="20"/>
        </w:rPr>
        <w:t xml:space="preserve">  ☐  Donanim Kimligi'ni kopyalayabiliyorum.</w:t>
      </w:r>
    </w:p>
    <w:p>
      <w:r>
        <w:rPr>
          <w:sz w:val="20"/>
        </w:rPr>
        <w:t xml:space="preserve">  ☐  Surucu geri yukleme yapabiliyorum.</w:t>
      </w:r>
    </w:p>
    <w:p>
      <w:r>
        <w:rPr>
          <w:sz w:val="20"/>
        </w:rPr>
        <w:t xml:space="preserve">  ☐  Surucu kaldirma islemini biliyorum.</w:t>
      </w:r>
    </w:p>
    <w:p>
      <w:pPr>
        <w:spacing w:before="200"/>
      </w:pPr>
      <w:r>
        <w:rPr>
          <w:b/>
          <w:color w:val="2E7D32"/>
          <w:sz w:val="24"/>
        </w:rPr>
        <w:t xml:space="preserve">  Öz Değerlendirme Soruları</w:t>
      </w:r>
    </w:p>
    <w:p>
      <w:r>
        <w:rPr>
          <w:b/>
          <w:color w:val="2E7D32"/>
          <w:sz w:val="20"/>
        </w:rPr>
        <w:t xml:space="preserve">  1. </w:t>
      </w:r>
      <w:r>
        <w:rPr>
          <w:sz w:val="20"/>
        </w:rPr>
        <w:t>Surucu sorununu sistematik cozebiliyor muyum?</w:t>
      </w:r>
    </w:p>
    <w:p>
      <w:r>
        <w:rPr>
          <w:b/>
          <w:color w:val="2E7D32"/>
          <w:sz w:val="20"/>
        </w:rPr>
        <w:t xml:space="preserve">  2. </w:t>
      </w:r>
      <w:r>
        <w:rPr>
          <w:sz w:val="20"/>
        </w:rPr>
        <w:t>Hardware ID kullanmaya alisitm mi?</w:t>
      </w:r>
    </w:p>
    <w:p>
      <w:r>
        <w:rPr>
          <w:b/>
          <w:color w:val="2E7D32"/>
          <w:sz w:val="20"/>
        </w:rPr>
        <w:t xml:space="preserve">  3. </w:t>
      </w:r>
      <w:r>
        <w:rPr>
          <w:sz w:val="20"/>
        </w:rPr>
        <w:t>Bir baskansin bilgisayarinda surucu sorunu cozebilir miyim?</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Sorunlu aygit hangi simgeyle gosterilir?</w:t>
            </w:r>
          </w:p>
        </w:tc>
        <w:tc>
          <w:tcPr>
            <w:tcW w:type="dxa" w:w="3213"/>
          </w:tcPr>
          <w:p>
            <w:r>
              <w:rPr>
                <w:sz w:val="18"/>
              </w:rPr>
              <w:t>Sari unlem</w:t>
            </w:r>
          </w:p>
        </w:tc>
      </w:tr>
      <w:tr>
        <w:tc>
          <w:tcPr>
            <w:tcW w:type="dxa" w:w="3213"/>
          </w:tcPr>
          <w:p>
            <w:r>
              <w:rPr>
                <w:sz w:val="18"/>
              </w:rPr>
              <w:t>2</w:t>
            </w:r>
          </w:p>
        </w:tc>
        <w:tc>
          <w:tcPr>
            <w:tcW w:type="dxa" w:w="3213"/>
          </w:tcPr>
          <w:p>
            <w:r>
              <w:rPr>
                <w:sz w:val="18"/>
              </w:rPr>
              <w:t>Donanim Kimligi nerede bulunur?</w:t>
            </w:r>
          </w:p>
        </w:tc>
        <w:tc>
          <w:tcPr>
            <w:tcW w:type="dxa" w:w="3213"/>
          </w:tcPr>
          <w:p>
            <w:r>
              <w:rPr>
                <w:sz w:val="18"/>
              </w:rPr>
              <w:t>Ozellikler &gt; Ayrintilar</w:t>
            </w:r>
          </w:p>
        </w:tc>
      </w:tr>
      <w:tr>
        <w:tc>
          <w:tcPr>
            <w:tcW w:type="dxa" w:w="3213"/>
          </w:tcPr>
          <w:p>
            <w:r>
              <w:rPr>
                <w:sz w:val="18"/>
              </w:rPr>
              <w:t>3</w:t>
            </w:r>
          </w:p>
        </w:tc>
        <w:tc>
          <w:tcPr>
            <w:tcW w:type="dxa" w:w="3213"/>
          </w:tcPr>
          <w:p>
            <w:r>
              <w:rPr>
                <w:sz w:val="18"/>
              </w:rPr>
              <w:t>Surucu geri yukleme ne zaman yapilir?</w:t>
            </w:r>
          </w:p>
        </w:tc>
        <w:tc>
          <w:tcPr>
            <w:tcW w:type="dxa" w:w="3213"/>
          </w:tcPr>
          <w:p>
            <w:r>
              <w:rPr>
                <w:sz w:val="18"/>
              </w:rPr>
              <w:t>Guncelleme sonrasi sorun cikarsa</w:t>
            </w:r>
          </w:p>
        </w:tc>
      </w:tr>
      <w:tr>
        <w:tc>
          <w:tcPr>
            <w:tcW w:type="dxa" w:w="3213"/>
          </w:tcPr>
          <w:p>
            <w:r>
              <w:rPr>
                <w:sz w:val="18"/>
              </w:rPr>
              <w:t>4</w:t>
            </w:r>
          </w:p>
        </w:tc>
        <w:tc>
          <w:tcPr>
            <w:tcW w:type="dxa" w:w="3213"/>
          </w:tcPr>
          <w:p>
            <w:r>
              <w:rPr>
                <w:sz w:val="18"/>
              </w:rPr>
              <w:t>Surucu kaldirinca ne olur?</w:t>
            </w:r>
          </w:p>
        </w:tc>
        <w:tc>
          <w:tcPr>
            <w:tcW w:type="dxa" w:w="3213"/>
          </w:tcPr>
          <w:p>
            <w:r>
              <w:rPr>
                <w:sz w:val="18"/>
              </w:rPr>
              <w:t>Yazilim silinir, yeniden baslatmada otomatik aranir</w:t>
            </w:r>
          </w:p>
        </w:tc>
      </w:tr>
      <w:tr>
        <w:tc>
          <w:tcPr>
            <w:tcW w:type="dxa" w:w="3213"/>
          </w:tcPr>
          <w:p>
            <w:r>
              <w:rPr>
                <w:sz w:val="18"/>
              </w:rPr>
              <w:t>5</w:t>
            </w:r>
          </w:p>
        </w:tc>
        <w:tc>
          <w:tcPr>
            <w:tcW w:type="dxa" w:w="3213"/>
          </w:tcPr>
          <w:p>
            <w:r>
              <w:rPr>
                <w:sz w:val="18"/>
              </w:rPr>
              <w:t>Bilinmeyen aygit icin ilk adim?</w:t>
            </w:r>
          </w:p>
        </w:tc>
        <w:tc>
          <w:tcPr>
            <w:tcW w:type="dxa" w:w="3213"/>
          </w:tcPr>
          <w:p>
            <w:r>
              <w:rPr>
                <w:sz w:val="18"/>
              </w:rPr>
              <w:t>Hardware ID ile internet arama</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Surucu sorunlari kullanicinin mi yoksa urerticinin mi sorumllugu?</w:t>
      </w:r>
    </w:p>
    <w:p>
      <w:r>
        <w:rPr>
          <w:b/>
          <w:color w:val="2E7D32"/>
          <w:sz w:val="20"/>
        </w:rPr>
        <w:t xml:space="preserve">  2. </w:t>
      </w:r>
      <w:r>
        <w:rPr>
          <w:sz w:val="20"/>
        </w:rPr>
        <w:t>Otomatik sorun giderme yeterli mi?</w:t>
      </w:r>
    </w:p>
    <w:p>
      <w:r>
        <w:rPr>
          <w:b/>
          <w:color w:val="2E7D32"/>
          <w:sz w:val="20"/>
        </w:rPr>
        <w:t xml:space="preserve">  3. </w:t>
      </w:r>
      <w:r>
        <w:rPr>
          <w:sz w:val="20"/>
        </w:rPr>
        <w:t>Teknik servis ucretleri adil mi?</w:t>
      </w:r>
    </w:p>
    <w:p>
      <w:r>
        <w:rPr>
          <w:b/>
          <w:color w:val="2E7D32"/>
          <w:sz w:val="20"/>
        </w:rPr>
        <w:t>Eleştirel Düşünme:</w:t>
      </w:r>
    </w:p>
    <w:p>
      <w:r>
        <w:rPr>
          <w:b/>
          <w:color w:val="2E7D32"/>
          <w:sz w:val="20"/>
        </w:rPr>
        <w:t xml:space="preserve">  1. </w:t>
      </w:r>
      <w:r>
        <w:rPr>
          <w:sz w:val="20"/>
        </w:rPr>
        <w:t>Neden hala manuel surucu yukleme gerekiyor?</w:t>
      </w:r>
    </w:p>
    <w:p>
      <w:r>
        <w:rPr>
          <w:b/>
          <w:color w:val="2E7D32"/>
          <w:sz w:val="20"/>
        </w:rPr>
        <w:t xml:space="preserve">  2. </w:t>
      </w:r>
      <w:r>
        <w:rPr>
          <w:sz w:val="20"/>
        </w:rPr>
        <w:t>Uretici neden tum surculeri Windows'a gonderimiyor?</w:t>
      </w:r>
    </w:p>
    <w:p>
      <w:r>
        <w:rPr>
          <w:b/>
          <w:color w:val="2E7D32"/>
          <w:sz w:val="20"/>
        </w:rPr>
        <w:t xml:space="preserve">  3. </w:t>
      </w:r>
      <w:r>
        <w:rPr>
          <w:sz w:val="20"/>
        </w:rPr>
        <w:t>Surucu sorunlari tasarim hatasi mi?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"Surucu Sorun Teshis ve Cozum"</w:t>
      </w:r>
    </w:p>
    <w:p>
      <w:r>
        <w:rPr>
          <w:b/>
          <w:color w:val="1B2A4A"/>
          <w:sz w:val="20"/>
        </w:rPr>
        <w:t xml:space="preserve">Hedef: </w:t>
      </w:r>
      <w:r>
        <w:rPr>
          <w:sz w:val="20"/>
        </w:rPr>
        <w:t>Surucu sorunlarini sistematk olarak tespit edip cozmek.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Sorun Tespit</w:t>
            </w:r>
          </w:p>
        </w:tc>
        <w:tc>
          <w:tcPr>
            <w:tcW w:type="dxa" w:w="3213"/>
          </w:tcPr>
          <w:p>
            <w:r>
              <w:rPr>
                <w:sz w:val="18"/>
              </w:rPr>
              <w:t>Aygit Yoneticisi'nde sari unlem arayin</w:t>
            </w:r>
          </w:p>
        </w:tc>
        <w:tc>
          <w:tcPr>
            <w:tcW w:type="dxa" w:w="3213"/>
          </w:tcPr>
          <w:p>
            <w:r>
              <w:rPr>
                <w:sz w:val="18"/>
              </w:rPr>
              <w:t>Sorunlu aygit bulunur</w:t>
            </w:r>
          </w:p>
        </w:tc>
      </w:tr>
      <w:tr>
        <w:tc>
          <w:tcPr>
            <w:tcW w:type="dxa" w:w="3213"/>
          </w:tcPr>
          <w:p>
            <w:r>
              <w:rPr>
                <w:sz w:val="18"/>
              </w:rPr>
              <w:t>2. Durum Oku</w:t>
            </w:r>
          </w:p>
        </w:tc>
        <w:tc>
          <w:tcPr>
            <w:tcW w:type="dxa" w:w="3213"/>
          </w:tcPr>
          <w:p>
            <w:r>
              <w:rPr>
                <w:sz w:val="18"/>
              </w:rPr>
              <w:t>Ozellikler &gt; Cihaz Durumu mesajni okuyun</w:t>
            </w:r>
          </w:p>
        </w:tc>
        <w:tc>
          <w:tcPr>
            <w:tcW w:type="dxa" w:w="3213"/>
          </w:tcPr>
          <w:p>
            <w:r>
              <w:rPr>
                <w:sz w:val="18"/>
              </w:rPr>
              <w:t>Sorunun turu anlasilir</w:t>
            </w:r>
          </w:p>
        </w:tc>
      </w:tr>
      <w:tr>
        <w:tc>
          <w:tcPr>
            <w:tcW w:type="dxa" w:w="3213"/>
          </w:tcPr>
          <w:p>
            <w:r>
              <w:rPr>
                <w:sz w:val="18"/>
              </w:rPr>
              <w:t>3. Kimlik Bul</w:t>
            </w:r>
          </w:p>
        </w:tc>
        <w:tc>
          <w:tcPr>
            <w:tcW w:type="dxa" w:w="3213"/>
          </w:tcPr>
          <w:p>
            <w:r>
              <w:rPr>
                <w:sz w:val="18"/>
              </w:rPr>
              <w:t>Ayrintilar &gt; Donanim Kimlikleri'ni kopyalayin</w:t>
            </w:r>
          </w:p>
        </w:tc>
        <w:tc>
          <w:tcPr>
            <w:tcW w:type="dxa" w:w="3213"/>
          </w:tcPr>
          <w:p>
            <w:r>
              <w:rPr>
                <w:sz w:val="18"/>
              </w:rPr>
              <w:t>Benzersiz kimlik alinir</w:t>
            </w:r>
          </w:p>
        </w:tc>
      </w:tr>
      <w:tr>
        <w:tc>
          <w:tcPr>
            <w:tcW w:type="dxa" w:w="3213"/>
          </w:tcPr>
          <w:p>
            <w:r>
              <w:rPr>
                <w:sz w:val="18"/>
              </w:rPr>
              <w:t>4. Cozum Uygula</w:t>
            </w:r>
          </w:p>
        </w:tc>
        <w:tc>
          <w:tcPr>
            <w:tcW w:type="dxa" w:w="3213"/>
          </w:tcPr>
          <w:p>
            <w:r>
              <w:rPr>
                <w:sz w:val="18"/>
              </w:rPr>
              <w:t>Otomatik ara veya manuel surucu yukleyin</w:t>
            </w:r>
          </w:p>
        </w:tc>
        <w:tc>
          <w:tcPr>
            <w:tcW w:type="dxa" w:w="3213"/>
          </w:tcPr>
          <w:p>
            <w:r>
              <w:rPr>
                <w:sz w:val="18"/>
              </w:rPr>
              <w:t>Surucu kurulur</w:t>
            </w:r>
          </w:p>
        </w:tc>
      </w:tr>
      <w:tr>
        <w:tc>
          <w:tcPr>
            <w:tcW w:type="dxa" w:w="3213"/>
          </w:tcPr>
          <w:p>
            <w:r>
              <w:rPr>
                <w:sz w:val="18"/>
              </w:rPr>
              <w:t>5. Dogrula</w:t>
            </w:r>
          </w:p>
        </w:tc>
        <w:tc>
          <w:tcPr>
            <w:tcW w:type="dxa" w:w="3213"/>
          </w:tcPr>
          <w:p>
            <w:r>
              <w:rPr>
                <w:sz w:val="18"/>
              </w:rPr>
              <w:t>Sari unlemin kalktgini kontrol edin</w:t>
            </w:r>
          </w:p>
        </w:tc>
        <w:tc>
          <w:tcPr>
            <w:tcW w:type="dxa" w:w="3213"/>
          </w:tcPr>
          <w:p>
            <w:r>
              <w:rPr>
                <w:sz w:val="18"/>
              </w:rPr>
              <w:t>Sorun cozulur</w:t>
            </w:r>
          </w:p>
        </w:tc>
      </w:tr>
    </w:tbl>
    <w:p/>
    <w:p>
      <w:r>
        <w:rPr>
          <w:b/>
          <w:color w:val="1B2A4A"/>
          <w:sz w:val="20"/>
        </w:rPr>
        <w:t xml:space="preserve">Tamamlanma Kriteri: </w:t>
      </w:r>
      <w:r>
        <w:rPr>
          <w:sz w:val="20"/>
        </w:rPr>
        <w:t>Sorunlu aygitin surucusunun basariyla yuklenmesi ve sari unlemin kaybolmasi.</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"Canli Sorun Giderme"</w:t>
      </w:r>
    </w:p>
    <w:p>
      <w:r>
        <w:rPr>
          <w:b/>
          <w:color w:val="1B2A4A"/>
          <w:sz w:val="20"/>
        </w:rPr>
        <w:t xml:space="preserve">Eğitmenin Gösterdiği: </w:t>
      </w:r>
      <w:r>
        <w:rPr>
          <w:sz w:val="20"/>
        </w:rPr>
        <w:t>Kasitli olarak devre disi birakilan bir aygitin surucusunu adim adim cozer.</w:t>
      </w:r>
    </w:p>
    <w:p>
      <w:r>
        <w:rPr>
          <w:b/>
          <w:color w:val="1B2A4A"/>
          <w:sz w:val="20"/>
        </w:rPr>
        <w:t xml:space="preserve">Öğrencinin Tekrarladığı: </w:t>
      </w:r>
      <w:r>
        <w:rPr>
          <w:sz w:val="20"/>
        </w:rPr>
        <w:t>Verilen senaryoda ayni adimlari kendi bilgisayarinda uygular.</w:t>
      </w:r>
    </w:p>
    <w:p>
      <w:r>
        <w:rPr>
          <w:b/>
          <w:color w:val="1B2A4A"/>
          <w:sz w:val="20"/>
        </w:rPr>
        <w:t xml:space="preserve">Dikkat Noktaları: </w:t>
      </w:r>
      <w:r>
        <w:rPr>
          <w:sz w:val="20"/>
        </w:rPr>
        <w:t>Surucu kaldirirken 'Bu aygtin surucu yazilimini sil' kutucuguna dikkat edin.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Baslangic</w:t>
            </w:r>
          </w:p>
        </w:tc>
        <w:tc>
          <w:tcPr>
            <w:tcW w:type="dxa" w:w="3213"/>
          </w:tcPr>
          <w:p>
            <w:r>
              <w:rPr>
                <w:sz w:val="18"/>
              </w:rPr>
              <w:t>Aygit Yoneticisi'nde sorunlu aygit varsa not alin</w:t>
            </w:r>
          </w:p>
        </w:tc>
      </w:tr>
      <w:tr>
        <w:tc>
          <w:tcPr>
            <w:tcW w:type="dxa" w:w="3213"/>
          </w:tcPr>
          <w:p>
            <w:r>
              <w:rPr>
                <w:sz w:val="18"/>
              </w:rPr>
              <w:t>2</w:t>
            </w:r>
          </w:p>
        </w:tc>
        <w:tc>
          <w:tcPr>
            <w:tcW w:type="dxa" w:w="3213"/>
          </w:tcPr>
          <w:p>
            <w:r>
              <w:rPr>
                <w:sz w:val="18"/>
              </w:rPr>
              <w:t>Orta</w:t>
            </w:r>
          </w:p>
        </w:tc>
        <w:tc>
          <w:tcPr>
            <w:tcW w:type="dxa" w:w="3213"/>
          </w:tcPr>
          <w:p>
            <w:r>
              <w:rPr>
                <w:sz w:val="18"/>
              </w:rPr>
              <w:t>Bir aygitin Donanim Kimligi'ni bulup kopyalayin</w:t>
            </w:r>
          </w:p>
        </w:tc>
      </w:tr>
      <w:tr>
        <w:tc>
          <w:tcPr>
            <w:tcW w:type="dxa" w:w="3213"/>
          </w:tcPr>
          <w:p>
            <w:r>
              <w:rPr>
                <w:sz w:val="18"/>
              </w:rPr>
              <w:t>3</w:t>
            </w:r>
          </w:p>
        </w:tc>
        <w:tc>
          <w:tcPr>
            <w:tcW w:type="dxa" w:w="3213"/>
          </w:tcPr>
          <w:p>
            <w:r>
              <w:rPr>
                <w:sz w:val="18"/>
              </w:rPr>
              <w:t>Ileri</w:t>
            </w:r>
          </w:p>
        </w:tc>
        <w:tc>
          <w:tcPr>
            <w:tcW w:type="dxa" w:w="3213"/>
          </w:tcPr>
          <w:p>
            <w:r>
              <w:rPr>
                <w:sz w:val="18"/>
              </w:rPr>
              <w:t>Hardware ID ile internet arama yapip dogru surucuyu bulun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"Cift Ekran Karti Sorunu"</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Bilgisayara yeni ekran karti takildi ama eski ve yeni ekran karti suruculeri cakisiyor. Ekran donuyor. Nasil cozersiniiz?</w:t>
            </w:r>
          </w:p>
        </w:tc>
      </w:tr>
    </w:tbl>
    <w:p/>
    <w:p>
      <w:r>
        <w:rPr>
          <w:b/>
          <w:color w:val="1B2A4A"/>
          <w:sz w:val="20"/>
        </w:rPr>
        <w:t xml:space="preserve">Beklenen Çıktı: </w:t>
      </w:r>
      <w:r>
        <w:rPr>
          <w:sz w:val="20"/>
        </w:rPr>
        <w:t>Surucu cakismasi kavramini ve cozum adimlarini (eski surucuyu kaldir, yenisini yukle) ogrenme.</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Surucu sorunlarinin sistematik olarak nasil teshis edildigini ve cozuldugunu ogrendik. Donanim Kimligi, Cihaz Durumu mesaji ve geri yukleme gibi araclari kullanmayi uyguladik.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Donanim Kimligi</w:t>
            </w:r>
          </w:p>
        </w:tc>
        <w:tc>
          <w:tcPr>
            <w:tcW w:type="dxa" w:w="4819"/>
            <w:shd w:fill="F5F5F5"/>
          </w:tcPr>
          <w:p>
            <w:r>
              <w:rPr>
                <w:b/>
                <w:color w:val="1B2A4A"/>
                <w:sz w:val="20"/>
              </w:rPr>
              <w:t xml:space="preserve">  Cihaz Durumu</w:t>
            </w:r>
          </w:p>
        </w:tc>
      </w:tr>
      <w:tr>
        <w:tc>
          <w:tcPr>
            <w:tcW w:type="dxa" w:w="4819"/>
            <w:shd w:fill="F5F5F5"/>
          </w:tcPr>
          <w:p>
            <w:r>
              <w:rPr>
                <w:b/>
                <w:color w:val="1B2A4A"/>
                <w:sz w:val="20"/>
              </w:rPr>
              <w:t xml:space="preserve">  Surucu Geri Yukleme</w:t>
            </w:r>
          </w:p>
        </w:tc>
        <w:tc>
          <w:tcPr>
            <w:tcW w:type="dxa" w:w="4819"/>
            <w:shd w:fill="F5F5F5"/>
          </w:tcPr>
          <w:p>
            <w:r>
              <w:rPr>
                <w:b/>
                <w:color w:val="1B2A4A"/>
                <w:sz w:val="20"/>
              </w:rPr>
              <w:t xml:space="preserve">  Surucu Kaldirma</w:t>
            </w:r>
          </w:p>
        </w:tc>
      </w:tr>
      <w:tr>
        <w:tc>
          <w:tcPr>
            <w:tcW w:type="dxa" w:w="4819"/>
            <w:shd w:fill="F5F5F5"/>
          </w:tcPr>
          <w:p>
            <w:r>
              <w:rPr>
                <w:b/>
                <w:color w:val="1B2A4A"/>
                <w:sz w:val="20"/>
              </w:rPr>
              <w:t xml:space="preserve">  Donanim Tarama</w:t>
            </w:r>
          </w:p>
        </w:tc>
        <w:tc>
          <w:tcPr>
            <w:tcW w:type="dxa" w:w="4819"/>
            <w:shd w:fill="F5F5F5"/>
          </w:tcPr>
          <w:p>
            <w:r>
              <w:rPr>
                <w:b/>
                <w:color w:val="1B2A4A"/>
                <w:sz w:val="20"/>
              </w:rPr>
              <w:t xml:space="preserve">  Cakisma</w:t>
            </w:r>
          </w:p>
        </w:tc>
      </w:tr>
      <w:tr>
        <w:tc>
          <w:tcPr>
            <w:tcW w:type="dxa" w:w="4819"/>
            <w:shd w:fill="F5F5F5"/>
          </w:tcPr>
          <w:p>
            <w:r>
              <w:rPr>
                <w:b/>
                <w:color w:val="1B2A4A"/>
                <w:sz w:val="20"/>
              </w:rPr>
              <w:t xml:space="preserve">  Uyumsuzluk</w:t>
            </w:r>
          </w:p>
        </w:tc>
        <w:tc>
          <w:tcPr>
            <w:tcW w:type="dxa" w:w="4819"/>
            <w:shd w:fill="F5F5F5"/>
          </w:tcPr>
          <w:p>
            <w:r>
              <w:rPr>
                <w:b/>
                <w:color w:val="1B2A4A"/>
                <w:sz w:val="20"/>
              </w:rPr>
              <w:t xml:space="preserve">  Hata Kodu</w:t>
            </w:r>
          </w:p>
        </w:tc>
      </w:tr>
    </w:tbl>
    <w:p/>
    <w:p>
      <w:pPr>
        <w:spacing w:before="200"/>
      </w:pPr>
      <w:r>
        <w:rPr>
          <w:b/>
          <w:color w:val="757575"/>
          <w:sz w:val="24"/>
        </w:rPr>
        <w:t xml:space="preserve">  Bir Sonraki Dersle Köprü</w:t>
      </w:r>
    </w:p>
    <w:p>
      <w:r>
        <w:rPr>
          <w:sz w:val="20"/>
        </w:rPr>
        <w:t>Sorun gidermeyi ogrendik; simdi surucu yukleme uygulamalarini pratik olarak yapacagiz.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Gorev: Bilgisayarinizda bir donanimn Donanim Kimligi'ni bulun ve bu kimlikle internet arama yapin. Uretici sitesine ulasabildiniz mi?</w:t>
              <w:br/>
              <w:t>Teslim: Sonraki ders.</w:t>
              <w:br/>
              <w:t>Kriter: Hardware ID'nin dogru kopyalanmasi ve uretici sitesinin bulunmasi.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Hata senaryolari kartlarini hazirla.</w:t>
      </w:r>
    </w:p>
    <w:p>
      <w:pPr>
        <w:pStyle w:val="ListBullet"/>
      </w:pPr>
      <w:r>
        <w:rPr>
          <w:sz w:val="20"/>
        </w:rPr>
        <w:t>Demo icin bir aygiti devre disi birak.</w:t>
      </w:r>
    </w:p>
    <w:p>
      <w:pPr>
        <w:pStyle w:val="ListBullet"/>
      </w:pPr>
      <w:r>
        <w:rPr>
          <w:sz w:val="20"/>
        </w:rPr>
        <w:t>Sorun giderme akis semasini bastir.</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Hardware ID karisik gorunuyor</w:t>
            </w:r>
          </w:p>
        </w:tc>
        <w:tc>
          <w:tcPr>
            <w:tcW w:type="dxa" w:w="4819"/>
          </w:tcPr>
          <w:p>
            <w:r>
              <w:rPr>
                <w:sz w:val="18"/>
              </w:rPr>
              <w:t>Sadece ilk satiri kopyalamayi ogret</w:t>
            </w:r>
          </w:p>
        </w:tc>
      </w:tr>
      <w:tr>
        <w:tc>
          <w:tcPr>
            <w:tcW w:type="dxa" w:w="4819"/>
          </w:tcPr>
          <w:p>
            <w:r>
              <w:rPr>
                <w:sz w:val="18"/>
              </w:rPr>
              <w:t>Cozum stratejisi secimi zor</w:t>
            </w:r>
          </w:p>
        </w:tc>
        <w:tc>
          <w:tcPr>
            <w:tcW w:type="dxa" w:w="4819"/>
          </w:tcPr>
          <w:p>
            <w:r>
              <w:rPr>
                <w:sz w:val="18"/>
              </w:rPr>
              <w:t>Akis semasini takip ettir</w:t>
            </w:r>
          </w:p>
        </w:tc>
      </w:tr>
      <w:tr>
        <w:tc>
          <w:tcPr>
            <w:tcW w:type="dxa" w:w="4819"/>
          </w:tcPr>
          <w:p>
            <w:r>
              <w:rPr>
                <w:sz w:val="18"/>
              </w:rPr>
              <w:t>Internet'te yanlis surucu bulma riski</w:t>
            </w:r>
          </w:p>
        </w:tc>
        <w:tc>
          <w:tcPr>
            <w:tcW w:type="dxa" w:w="4819"/>
          </w:tcPr>
          <w:p>
            <w:r>
              <w:rPr>
                <w:sz w:val="18"/>
              </w:rPr>
              <w:t>Uretici sitesi dogrulama ipuclari ver</w:t>
            </w:r>
          </w:p>
        </w:tc>
      </w:tr>
    </w:tbl>
    <w:p/>
    <w:p>
      <w:r>
        <w:rPr>
          <w:b/>
          <w:color w:val="1B2A4A"/>
          <w:sz w:val="20"/>
        </w:rPr>
        <w:t xml:space="preserve">Zaman Yönetimi: </w:t>
      </w:r>
      <w:r>
        <w:rPr>
          <w:sz w:val="20"/>
        </w:rPr>
        <w:t>Teori %20, Uygulama %80.</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Sorunlu aygit yoksa sanal makinede hazirlanmis hata senaryolari kullan.</w:t>
            </w:r>
          </w:p>
        </w:tc>
      </w:tr>
    </w:tbl>
    <w:p/>
    <w:p>
      <w:r>
        <w:br w:type="page"/>
      </w:r>
    </w:p>
    <w:p>
      <w:pPr>
        <w:jc w:val="center"/>
      </w:pPr>
      <w:r>
        <w:rPr>
          <w:b/>
          <w:color w:val="1B2A4A"/>
          <w:sz w:val="36"/>
        </w:rPr>
        <w:t>━━━  31. SAAT  ━━━</w:t>
      </w:r>
    </w:p>
    <w:p>
      <w:pPr>
        <w:jc w:val="center"/>
      </w:pPr>
      <w:r>
        <w:rPr>
          <w:color w:val="2C6FAD"/>
          <w:sz w:val="32"/>
        </w:rPr>
        <w:t>Surucu Yukleme Uygulamalari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Surucu yukleme yontemlerini (otomatik arama, yerel dosya secimi) ihtiyaca gore secer ve uygular.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1.D.2.7</w:t>
            </w:r>
          </w:p>
        </w:tc>
        <w:tc>
          <w:tcPr>
            <w:tcW w:type="dxa" w:w="3213"/>
          </w:tcPr>
          <w:p>
            <w:r>
              <w:rPr>
                <w:sz w:val="18"/>
              </w:rPr>
              <w:t>Otomatik surucu arama islemini Windows uzerinden basariyla yapar.</w:t>
            </w:r>
          </w:p>
        </w:tc>
        <w:tc>
          <w:tcPr>
            <w:tcW w:type="dxa" w:w="3213"/>
          </w:tcPr>
          <w:p>
            <w:r>
              <w:rPr>
                <w:sz w:val="18"/>
              </w:rPr>
              <w:t>Uygulama</w:t>
            </w:r>
          </w:p>
        </w:tc>
      </w:tr>
      <w:tr>
        <w:tc>
          <w:tcPr>
            <w:tcW w:type="dxa" w:w="3213"/>
          </w:tcPr>
          <w:p>
            <w:r>
              <w:rPr>
                <w:sz w:val="18"/>
              </w:rPr>
              <w:t>1.D.2.8</w:t>
            </w:r>
          </w:p>
        </w:tc>
        <w:tc>
          <w:tcPr>
            <w:tcW w:type="dxa" w:w="3213"/>
          </w:tcPr>
          <w:p>
            <w:r>
              <w:rPr>
                <w:sz w:val="18"/>
              </w:rPr>
              <w:t>Uretici sitesinden indirilen surucuyu (.exe) kurulum sihirbaziyla yukler.</w:t>
            </w:r>
          </w:p>
        </w:tc>
        <w:tc>
          <w:tcPr>
            <w:tcW w:type="dxa" w:w="3213"/>
          </w:tcPr>
          <w:p>
            <w:r>
              <w:rPr>
                <w:sz w:val="18"/>
              </w:rPr>
              <w:t>Uygulama</w:t>
            </w:r>
          </w:p>
        </w:tc>
      </w:tr>
      <w:tr>
        <w:tc>
          <w:tcPr>
            <w:tcW w:type="dxa" w:w="3213"/>
          </w:tcPr>
          <w:p>
            <w:r>
              <w:rPr>
                <w:sz w:val="18"/>
              </w:rPr>
              <w:t>1.D.2.9</w:t>
            </w:r>
          </w:p>
        </w:tc>
        <w:tc>
          <w:tcPr>
            <w:tcW w:type="dxa" w:w="3213"/>
          </w:tcPr>
          <w:p>
            <w:r>
              <w:rPr>
                <w:sz w:val="18"/>
              </w:rPr>
              <w:t>INF dosyasi ile manuel surucu kurulum islemini gerceklestirir.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Aygit Yoneticisi'ni kullanmayi ve surucu sorunlarini teshis etmeyi bilmek.</w:t>
      </w:r>
    </w:p>
    <w:p>
      <w:pPr>
        <w:spacing w:before="200"/>
      </w:pPr>
      <w:r>
        <w:rPr>
          <w:b/>
          <w:color w:val="757575"/>
          <w:sz w:val="24"/>
        </w:rPr>
        <w:t xml:space="preserve">  Öğrencinin Bilmesi Gerekenler</w:t>
      </w:r>
    </w:p>
    <w:p>
      <w:pPr>
        <w:pStyle w:val="ListBullet"/>
      </w:pPr>
      <w:r>
        <w:rPr>
          <w:sz w:val="20"/>
        </w:rPr>
        <w:t>Surucu yuklemenin birden fazla yontemi oldugunu.</w:t>
      </w:r>
    </w:p>
    <w:p>
      <w:pPr>
        <w:pStyle w:val="ListBullet"/>
      </w:pPr>
      <w:r>
        <w:rPr>
          <w:sz w:val="20"/>
        </w:rPr>
        <w:t>Otomatik aramanin her zaman basarili olmayabilecegini.</w:t>
      </w:r>
    </w:p>
    <w:p>
      <w:pPr>
        <w:pStyle w:val="ListBullet"/>
      </w:pPr>
      <w:r>
        <w:rPr>
          <w:sz w:val="20"/>
        </w:rPr>
        <w:t>Manuel yuklemede dogru dosya ve mimari seciminin kritik oldugunu.</w:t>
      </w:r>
    </w:p>
    <w:p>
      <w:pPr>
        <w:spacing w:before="200"/>
      </w:pPr>
      <w:r>
        <w:rPr>
          <w:b/>
          <w:color w:val="757575"/>
          <w:sz w:val="24"/>
        </w:rPr>
        <w:t xml:space="preserve">  Olası Kavram Yanılgıları</w:t>
      </w:r>
    </w:p>
    <w:p>
      <w:pPr>
        <w:pStyle w:val="ListBullet"/>
      </w:pPr>
      <w:r>
        <w:rPr>
          <w:sz w:val="20"/>
        </w:rPr>
        <w:t>Surucunun sadece .exe dosyasiyla yuklenebilecegi sanilmasi.</w:t>
      </w:r>
    </w:p>
    <w:p>
      <w:pPr>
        <w:pStyle w:val="ListBullet"/>
      </w:pPr>
      <w:r>
        <w:rPr>
          <w:sz w:val="20"/>
        </w:rPr>
        <w:t>Otomatik aramanin her zaman en iyi surucuyu buldugu dusuncesi.</w:t>
      </w:r>
    </w:p>
    <w:p>
      <w:pPr>
        <w:pStyle w:val="ListBullet"/>
      </w:pPr>
      <w:r>
        <w:rPr>
          <w:sz w:val="20"/>
        </w:rPr>
        <w:t>Herhangi bir surucunun herhangi bir donanima uyacagi yanilgisi.</w:t>
      </w:r>
    </w:p>
    <w:p>
      <w:pPr>
        <w:spacing w:before="200"/>
      </w:pPr>
      <w:r>
        <w:rPr>
          <w:b/>
          <w:color w:val="757575"/>
          <w:sz w:val="24"/>
        </w:rPr>
        <w:t xml:space="preserve">  Hazırlık Materyalleri</w:t>
      </w:r>
    </w:p>
    <w:p>
      <w:pPr>
        <w:pStyle w:val="ListBullet"/>
      </w:pPr>
      <w:r>
        <w:rPr>
          <w:sz w:val="20"/>
        </w:rPr>
        <w:t>Ornek surucu dosyalari (.exe, .inf, .sys)</w:t>
      </w:r>
    </w:p>
    <w:p>
      <w:pPr>
        <w:pStyle w:val="ListBullet"/>
      </w:pPr>
      <w:r>
        <w:rPr>
          <w:sz w:val="20"/>
        </w:rPr>
        <w:t>Uretici sitesi erisim kilavuzu</w:t>
      </w:r>
    </w:p>
    <w:p>
      <w:pPr>
        <w:pStyle w:val="ListBullet"/>
      </w:pPr>
      <w:r>
        <w:rPr>
          <w:sz w:val="20"/>
        </w:rPr>
        <w:t>Surucu yukleme yontemleri karsilastirma tablosu</w:t>
      </w:r>
    </w:p>
    <w:p>
      <w:pPr>
        <w:pStyle w:val="ListBullet"/>
      </w:pPr>
      <w:r>
        <w:rPr>
          <w:sz w:val="20"/>
        </w:rPr>
        <w:t>Projeksiyon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"Yeni bir uygulama yuklerken bazen magzadan indiirsiniz, bazen bir arkdaasinz USB ile verir, bazen de internet sitesinden indirirsiniz. Surucu yukleme de ayni: birden fazla yol var ve duruma gore dogrusunu secmek gerekir."</w:t>
      </w:r>
    </w:p>
    <w:p>
      <w:r>
        <w:rPr>
          <w:b/>
          <w:color w:val="1B2A4A"/>
          <w:sz w:val="20"/>
        </w:rPr>
        <w:t xml:space="preserve">Günlük Hayat Bağlantısı: </w:t>
      </w:r>
      <w:r>
        <w:rPr>
          <w:sz w:val="20"/>
        </w:rPr>
        <w:t>Telefon uygulamasi yuklemek gibi: bazen otomatik bulunur, bazen manuel arama gerekir.</w:t>
      </w:r>
    </w:p>
    <w:p>
      <w:pPr>
        <w:spacing w:before="200"/>
      </w:pPr>
      <w:r>
        <w:rPr>
          <w:b/>
          <w:color w:val="2C6FAD"/>
          <w:sz w:val="24"/>
        </w:rPr>
        <w:t xml:space="preserve">  Ön Bilgi Yoklama Soruları</w:t>
      </w:r>
    </w:p>
    <w:p>
      <w:r>
        <w:rPr>
          <w:b/>
          <w:color w:val="2C6FAD"/>
          <w:sz w:val="20"/>
        </w:rPr>
        <w:t xml:space="preserve">  1. </w:t>
      </w:r>
      <w:r>
        <w:rPr>
          <w:sz w:val="20"/>
        </w:rPr>
        <w:t>Otomatik surucu arama nasil yapilir?</w:t>
      </w:r>
    </w:p>
    <w:p>
      <w:r>
        <w:rPr>
          <w:b/>
          <w:color w:val="2C6FAD"/>
          <w:sz w:val="20"/>
        </w:rPr>
        <w:t xml:space="preserve">  2. </w:t>
      </w:r>
      <w:r>
        <w:rPr>
          <w:sz w:val="20"/>
        </w:rPr>
        <w:t>INF dosyasi nedir?</w:t>
      </w:r>
    </w:p>
    <w:p>
      <w:r>
        <w:rPr>
          <w:b/>
          <w:color w:val="2C6FAD"/>
          <w:sz w:val="20"/>
        </w:rPr>
        <w:t xml:space="preserve">  3. </w:t>
      </w:r>
      <w:r>
        <w:rPr>
          <w:sz w:val="20"/>
        </w:rPr>
        <w:t>Suruc yukleme sirasinda nelere dikkat edilir?</w:t>
      </w:r>
    </w:p>
    <w:p>
      <w:pPr>
        <w:spacing w:before="200"/>
      </w:pPr>
      <w:r>
        <w:rPr>
          <w:b/>
          <w:color w:val="2C6FAD"/>
          <w:sz w:val="24"/>
        </w:rPr>
        <w:t xml:space="preserve">  Motivasyon Etkinliği: "Surucu Yollari"</w:t>
      </w:r>
    </w:p>
    <w:p>
      <w:r>
        <w:rPr>
          <w:b/>
          <w:color w:val="1B2A4A"/>
          <w:sz w:val="20"/>
        </w:rPr>
        <w:t xml:space="preserve">Açıklama: </w:t>
      </w:r>
      <w:r>
        <w:rPr>
          <w:sz w:val="20"/>
        </w:rPr>
        <w:t>Farkli surucu yukleme yontemlerinin kesfedilmesi.</w:t>
      </w:r>
    </w:p>
    <w:p>
      <w:r>
        <w:rPr>
          <w:b/>
          <w:color w:val="1B2A4A"/>
          <w:sz w:val="20"/>
        </w:rPr>
        <w:t xml:space="preserve">Yönerge: </w:t>
      </w:r>
      <w:r>
        <w:rPr>
          <w:sz w:val="20"/>
        </w:rPr>
        <w:t>Tahtaya 3 yol cizilir: Otomatik Yol (kisa, kolay), Manuel .exe Yolu (orta, kontrol), INF Yolu (uzun, uzman). Ogrenciler hangi durumda hangi yolu kullanacaklarini tartisir.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Bilgisayarinizda internet yok (ag surucusu eksik). Otomatik surucu arama calismiyor. Baska bilgisayardan surucuyu nasil alip yuklersiniz?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"Surucu Atolyesi"</w:t>
      </w:r>
    </w:p>
    <w:p>
      <w:r>
        <w:rPr>
          <w:b/>
          <w:color w:val="1B2A4A"/>
          <w:sz w:val="20"/>
        </w:rPr>
        <w:t xml:space="preserve">Türü: </w:t>
      </w:r>
      <w:r>
        <w:rPr>
          <w:sz w:val="20"/>
        </w:rPr>
        <w:t>Uygulamali Bireysel Calisma</w:t>
      </w:r>
    </w:p>
    <w:p>
      <w:r>
        <w:rPr>
          <w:b/>
          <w:color w:val="1B2A4A"/>
          <w:sz w:val="20"/>
        </w:rPr>
        <w:t xml:space="preserve">Amacı: </w:t>
      </w:r>
      <w:r>
        <w:rPr>
          <w:sz w:val="20"/>
        </w:rPr>
        <w:t>3 farkli yontemle surucu yukleme deneyimi kazanmak.</w:t>
      </w:r>
    </w:p>
    <w:p>
      <w:r>
        <w:rPr>
          <w:b/>
          <w:color w:val="1B2A4A"/>
          <w:sz w:val="20"/>
        </w:rPr>
        <w:t xml:space="preserve">Malzemeler: </w:t>
      </w:r>
      <w:r>
        <w:rPr>
          <w:sz w:val="20"/>
        </w:rPr>
        <w:t>Bilgisayar, internet erisimi, ornek surucu dosyalari, USB bellek</w:t>
      </w:r>
    </w:p>
    <w:p>
      <w:pPr>
        <w:spacing w:before="200"/>
      </w:pPr>
      <w:r>
        <w:rPr>
          <w:b/>
          <w:color w:val="007A7A"/>
          <w:sz w:val="24"/>
        </w:rPr>
        <w:t xml:space="preserve">  Yönerge Adımları</w:t>
      </w:r>
    </w:p>
    <w:p>
      <w:r>
        <w:rPr>
          <w:b/>
          <w:color w:val="007A7A"/>
          <w:sz w:val="20"/>
        </w:rPr>
        <w:t xml:space="preserve">  1. </w:t>
      </w:r>
      <w:r>
        <w:rPr>
          <w:sz w:val="20"/>
        </w:rPr>
        <w:t>Aygit Yoneticisi'nden bir aygita sag tik &gt; Surucuyu Guncelle &gt; Otomatik Ara.</w:t>
      </w:r>
    </w:p>
    <w:p>
      <w:r>
        <w:rPr>
          <w:b/>
          <w:color w:val="007A7A"/>
          <w:sz w:val="20"/>
        </w:rPr>
        <w:t xml:space="preserve">  2. </w:t>
      </w:r>
      <w:r>
        <w:rPr>
          <w:sz w:val="20"/>
        </w:rPr>
        <w:t>Bir uretici sitesinden (orn: Realtek, Intel) surucu indirin (.exe).</w:t>
      </w:r>
    </w:p>
    <w:p>
      <w:r>
        <w:rPr>
          <w:b/>
          <w:color w:val="007A7A"/>
          <w:sz w:val="20"/>
        </w:rPr>
        <w:t xml:space="preserve">  3. </w:t>
      </w:r>
      <w:r>
        <w:rPr>
          <w:sz w:val="20"/>
        </w:rPr>
        <w:t>Indirilen .exe dosyasini calistirip kurulum sihirbaziyla yukleyin.</w:t>
      </w:r>
    </w:p>
    <w:p>
      <w:r>
        <w:rPr>
          <w:b/>
          <w:color w:val="007A7A"/>
          <w:sz w:val="20"/>
        </w:rPr>
        <w:t xml:space="preserve">  4. </w:t>
      </w:r>
      <w:r>
        <w:rPr>
          <w:sz w:val="20"/>
        </w:rPr>
        <w:t>(Ileri) INF dosyasiyla yuklenme: Bilgisayarimdaki surucu yazilimina gozat &gt; klasor sec.</w:t>
      </w:r>
    </w:p>
    <w:p>
      <w:r>
        <w:rPr>
          <w:b/>
          <w:color w:val="007A7A"/>
          <w:sz w:val="20"/>
        </w:rPr>
        <w:t xml:space="preserve">  5. </w:t>
      </w:r>
      <w:r>
        <w:rPr>
          <w:sz w:val="20"/>
        </w:rPr>
        <w:t>Yukleme sonrasi Aygit Yoneticisi'nden dogrulayin.</w:t>
      </w:r>
    </w:p>
    <w:p>
      <w:r>
        <w:rPr>
          <w:b/>
          <w:color w:val="1B2A4A"/>
          <w:sz w:val="20"/>
        </w:rPr>
        <w:t xml:space="preserve">Öğrenci Rolü: </w:t>
      </w:r>
      <w:r>
        <w:rPr>
          <w:sz w:val="20"/>
        </w:rPr>
        <w:t>Teknisyen: 3 yontemi sirayla deneyen</w:t>
      </w:r>
    </w:p>
    <w:p>
      <w:r>
        <w:rPr>
          <w:b/>
          <w:color w:val="1B2A4A"/>
          <w:sz w:val="20"/>
        </w:rPr>
        <w:t xml:space="preserve">Öğretmen Rolü: </w:t>
      </w:r>
      <w:r>
        <w:rPr>
          <w:sz w:val="20"/>
        </w:rPr>
        <w:t>Her yontemi adim adim gostrir ve karsilastirma yapar</w:t>
      </w:r>
    </w:p>
    <w:p>
      <w:r>
        <w:rPr>
          <w:b/>
          <w:color w:val="1B2A4A"/>
          <w:sz w:val="20"/>
        </w:rPr>
        <w:t xml:space="preserve">Beklenen Ürün: </w:t>
      </w:r>
      <w:r>
        <w:rPr>
          <w:sz w:val="20"/>
        </w:rPr>
        <w:t>Surucu Yukleme Yontemleri Deneyim Raporu</w:t>
      </w:r>
    </w:p>
    <w:p>
      <w:pPr>
        <w:spacing w:before="200"/>
      </w:pPr>
      <w:r>
        <w:rPr>
          <w:b/>
          <w:color w:val="007A7A"/>
          <w:sz w:val="24"/>
        </w:rPr>
        <w:t xml:space="preserve">  Araştırma Soruları</w:t>
      </w:r>
    </w:p>
    <w:p>
      <w:r>
        <w:rPr>
          <w:b/>
          <w:color w:val="007A7A"/>
          <w:sz w:val="20"/>
        </w:rPr>
        <w:t xml:space="preserve">  1. </w:t>
      </w:r>
      <w:r>
        <w:rPr>
          <w:sz w:val="20"/>
        </w:rPr>
        <w:t>DISM komutu ile surucu yukleme nasil yapilir?</w:t>
      </w:r>
    </w:p>
    <w:p>
      <w:r>
        <w:rPr>
          <w:b/>
          <w:color w:val="007A7A"/>
          <w:sz w:val="20"/>
        </w:rPr>
        <w:t xml:space="preserve">  2. </w:t>
      </w:r>
      <w:r>
        <w:rPr>
          <w:sz w:val="20"/>
        </w:rPr>
        <w:t>Linux'ta modprobe komutu neye karsilik gelir?</w:t>
      </w:r>
    </w:p>
    <w:p>
      <w:r>
        <w:rPr>
          <w:b/>
          <w:color w:val="007A7A"/>
          <w:sz w:val="20"/>
        </w:rPr>
        <w:t xml:space="preserve">  3. </w:t>
      </w:r>
      <w:r>
        <w:rPr>
          <w:sz w:val="20"/>
        </w:rPr>
        <w:t>Surucu imza kontrolu nasil calisir?</w:t>
      </w:r>
    </w:p>
    <w:p>
      <w:r>
        <w:rPr>
          <w:b/>
          <w:color w:val="1B2A4A"/>
          <w:sz w:val="20"/>
        </w:rPr>
        <w:t xml:space="preserve">Grupla Çalışma Kuralları: </w:t>
      </w:r>
      <w:r>
        <w:rPr>
          <w:sz w:val="20"/>
        </w:rPr>
        <w:t>Her yontemi deneyin ve oncesi-sonrasi durumu karsilastirin.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Otomatik Surucu Arama</w:t>
            </w:r>
          </w:p>
        </w:tc>
        <w:tc>
          <w:tcPr>
            <w:tcW w:type="dxa" w:w="2409"/>
          </w:tcPr>
          <w:p>
            <w:r>
              <w:rPr>
                <w:sz w:val="18"/>
              </w:rPr>
              <w:t>Windows'un kendi veritabanindan ve Windows Update'ten surucu araması</w:t>
            </w:r>
          </w:p>
        </w:tc>
        <w:tc>
          <w:tcPr>
            <w:tcW w:type="dxa" w:w="2409"/>
          </w:tcPr>
          <w:p>
            <w:r>
              <w:rPr>
                <w:sz w:val="18"/>
              </w:rPr>
              <w:t>Sag tik &gt; Guncelle &gt; Otomatik Ara</w:t>
            </w:r>
          </w:p>
        </w:tc>
        <w:tc>
          <w:tcPr>
            <w:tcW w:type="dxa" w:w="2409"/>
          </w:tcPr>
          <w:p>
            <w:r>
              <w:rPr>
                <w:sz w:val="18"/>
              </w:rPr>
              <w:t>Arama penceresi</w:t>
            </w:r>
          </w:p>
        </w:tc>
      </w:tr>
      <w:tr>
        <w:tc>
          <w:tcPr>
            <w:tcW w:type="dxa" w:w="2409"/>
          </w:tcPr>
          <w:p>
            <w:r>
              <w:rPr>
                <w:sz w:val="18"/>
              </w:rPr>
              <w:t>EXE Kurulum</w:t>
            </w:r>
          </w:p>
        </w:tc>
        <w:tc>
          <w:tcPr>
            <w:tcW w:type="dxa" w:w="2409"/>
          </w:tcPr>
          <w:p>
            <w:r>
              <w:rPr>
                <w:sz w:val="18"/>
              </w:rPr>
              <w:t>Uretici sitesinden indirilen calistrlabilir surucu paketi</w:t>
            </w:r>
          </w:p>
        </w:tc>
        <w:tc>
          <w:tcPr>
            <w:tcW w:type="dxa" w:w="2409"/>
          </w:tcPr>
          <w:p>
            <w:r>
              <w:rPr>
                <w:sz w:val="18"/>
              </w:rPr>
              <w:t>setup.exe veya install.exe</w:t>
            </w:r>
          </w:p>
        </w:tc>
        <w:tc>
          <w:tcPr>
            <w:tcW w:type="dxa" w:w="2409"/>
          </w:tcPr>
          <w:p>
            <w:r>
              <w:rPr>
                <w:sz w:val="18"/>
              </w:rPr>
              <w:t>Kurulum sihirbazi ekrani</w:t>
            </w:r>
          </w:p>
        </w:tc>
      </w:tr>
      <w:tr>
        <w:tc>
          <w:tcPr>
            <w:tcW w:type="dxa" w:w="2409"/>
          </w:tcPr>
          <w:p>
            <w:r>
              <w:rPr>
                <w:sz w:val="18"/>
              </w:rPr>
              <w:t>INF Dosyasi</w:t>
            </w:r>
          </w:p>
        </w:tc>
        <w:tc>
          <w:tcPr>
            <w:tcW w:type="dxa" w:w="2409"/>
          </w:tcPr>
          <w:p>
            <w:r>
              <w:rPr>
                <w:sz w:val="18"/>
              </w:rPr>
              <w:t>Surucu bilgileri iceren yapilandirma dosyasi</w:t>
            </w:r>
          </w:p>
        </w:tc>
        <w:tc>
          <w:tcPr>
            <w:tcW w:type="dxa" w:w="2409"/>
          </w:tcPr>
          <w:p>
            <w:r>
              <w:rPr>
                <w:sz w:val="18"/>
              </w:rPr>
              <w:t>oem12.inf</w:t>
            </w:r>
          </w:p>
        </w:tc>
        <w:tc>
          <w:tcPr>
            <w:tcW w:type="dxa" w:w="2409"/>
          </w:tcPr>
          <w:p>
            <w:r>
              <w:rPr>
                <w:sz w:val="18"/>
              </w:rPr>
              <w:t>Dosya icerigi ornegi</w:t>
            </w:r>
          </w:p>
        </w:tc>
      </w:tr>
      <w:tr>
        <w:tc>
          <w:tcPr>
            <w:tcW w:type="dxa" w:w="2409"/>
          </w:tcPr>
          <w:p>
            <w:r>
              <w:rPr>
                <w:sz w:val="18"/>
              </w:rPr>
              <w:t>SYS Dosyasi</w:t>
            </w:r>
          </w:p>
        </w:tc>
        <w:tc>
          <w:tcPr>
            <w:tcW w:type="dxa" w:w="2409"/>
          </w:tcPr>
          <w:p>
            <w:r>
              <w:rPr>
                <w:sz w:val="18"/>
              </w:rPr>
              <w:t>Asil surucu cekirdek dosyasi</w:t>
            </w:r>
          </w:p>
        </w:tc>
        <w:tc>
          <w:tcPr>
            <w:tcW w:type="dxa" w:w="2409"/>
          </w:tcPr>
          <w:p>
            <w:r>
              <w:rPr>
                <w:sz w:val="18"/>
              </w:rPr>
              <w:t>driver.sys</w:t>
            </w:r>
          </w:p>
        </w:tc>
        <w:tc>
          <w:tcPr>
            <w:tcW w:type="dxa" w:w="2409"/>
          </w:tcPr>
          <w:p>
            <w:r>
              <w:rPr>
                <w:sz w:val="18"/>
              </w:rPr>
              <w:t>Sistem klasoru icinde</w:t>
            </w:r>
          </w:p>
        </w:tc>
      </w:tr>
      <w:tr>
        <w:tc>
          <w:tcPr>
            <w:tcW w:type="dxa" w:w="2409"/>
          </w:tcPr>
          <w:p>
            <w:r>
              <w:rPr>
                <w:sz w:val="18"/>
              </w:rPr>
              <w:t>Kurulum Sihirbazi</w:t>
            </w:r>
          </w:p>
        </w:tc>
        <w:tc>
          <w:tcPr>
            <w:tcW w:type="dxa" w:w="2409"/>
          </w:tcPr>
          <w:p>
            <w:r>
              <w:rPr>
                <w:sz w:val="18"/>
              </w:rPr>
              <w:t>Surucu yukleme adimlarini yoneten arayuz</w:t>
            </w:r>
          </w:p>
        </w:tc>
        <w:tc>
          <w:tcPr>
            <w:tcW w:type="dxa" w:w="2409"/>
          </w:tcPr>
          <w:p>
            <w:r>
              <w:rPr>
                <w:sz w:val="18"/>
              </w:rPr>
              <w:t>Ileri &gt; Kabul Ediyorum &gt; Yukle</w:t>
            </w:r>
          </w:p>
        </w:tc>
        <w:tc>
          <w:tcPr>
            <w:tcW w:type="dxa" w:w="2409"/>
          </w:tcPr>
          <w:p>
            <w:r>
              <w:rPr>
                <w:sz w:val="18"/>
              </w:rPr>
              <w:t>Wizard ekranlari</w:t>
            </w:r>
          </w:p>
        </w:tc>
      </w:tr>
    </w:tbl>
    <w:p/>
    <w:p>
      <w:pPr>
        <w:spacing w:before="200"/>
      </w:pPr>
      <w:r>
        <w:rPr>
          <w:b/>
          <w:color w:val="E65C00"/>
          <w:sz w:val="24"/>
        </w:rPr>
        <w:t xml:space="preserve">  Konu Anlatımı</w:t>
      </w:r>
    </w:p>
    <w:p>
      <w:r>
        <w:rPr>
          <w:sz w:val="20"/>
        </w:rPr>
        <w:t>Otomatik surucu arama en kolay yontemdir: Aygit Yoneticisi &gt; Sag tik &gt; Surucuyu Guncelle &gt; Otomatik Ara. Windows once kendi veritabanina, sonra Windows Update'e bakar. Basarili olursa surucu otomatik yuklenir.</w:t>
      </w:r>
    </w:p>
    <w:p>
      <w:r>
        <w:rPr>
          <w:sz w:val="20"/>
        </w:rPr>
        <w:t>Manuel .exe kurulum: Uretici sitesinden (Intel, NVIDIA, Realtek, AMD vb.) dogru OS surumu ve mimariye uygun surucuyu indirin. Indirilen .exe dosyasini cift tiklayip kurulum sihirbazini takip edin. Genellikle 'Ileri &gt; Kabul Edyorum &gt; Yukle' adimlari vardir.</w:t>
      </w:r>
    </w:p>
    <w:p>
      <w:r>
        <w:rPr>
          <w:sz w:val="20"/>
        </w:rPr>
        <w:t>INF ile kurulum: Bazi suruculer .exe degil, sadece .inf + .sys dosyalari olarak gelir. Bu durumda Aygit Yoneticisi &gt; Surucuyu Guncelle &gt; Bilgisayarimdaki surucu yazilimina gozat &gt; .inf dosyasinin bulundugu klasoru gosterin.</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Otomatik Basari</w:t>
            </w:r>
          </w:p>
        </w:tc>
        <w:tc>
          <w:tcPr>
            <w:tcW w:type="dxa" w:w="3213"/>
          </w:tcPr>
          <w:p>
            <w:r>
              <w:rPr>
                <w:sz w:val="18"/>
              </w:rPr>
              <w:t>Wi-Fi surucusu otomatik arama ile bulundu ve yuklendi</w:t>
            </w:r>
          </w:p>
        </w:tc>
        <w:tc>
          <w:tcPr>
            <w:tcW w:type="dxa" w:w="3213"/>
          </w:tcPr>
          <w:p>
            <w:r>
              <w:rPr>
                <w:sz w:val="18"/>
              </w:rPr>
              <w:t>En kolay yol</w:t>
            </w:r>
          </w:p>
        </w:tc>
      </w:tr>
      <w:tr>
        <w:tc>
          <w:tcPr>
            <w:tcW w:type="dxa" w:w="3213"/>
          </w:tcPr>
          <w:p>
            <w:r>
              <w:rPr>
                <w:sz w:val="18"/>
              </w:rPr>
              <w:t>EXE Kurulum</w:t>
            </w:r>
          </w:p>
        </w:tc>
        <w:tc>
          <w:tcPr>
            <w:tcW w:type="dxa" w:w="3213"/>
          </w:tcPr>
          <w:p>
            <w:r>
              <w:rPr>
                <w:sz w:val="18"/>
              </w:rPr>
              <w:t>NVIDIA.com'dan indirilen ekran karti surucusu kurulumu</w:t>
            </w:r>
          </w:p>
        </w:tc>
        <w:tc>
          <w:tcPr>
            <w:tcW w:type="dxa" w:w="3213"/>
          </w:tcPr>
          <w:p>
            <w:r>
              <w:rPr>
                <w:sz w:val="18"/>
              </w:rPr>
              <w:t>Standart yontem</w:t>
            </w:r>
          </w:p>
        </w:tc>
      </w:tr>
      <w:tr>
        <w:tc>
          <w:tcPr>
            <w:tcW w:type="dxa" w:w="3213"/>
          </w:tcPr>
          <w:p>
            <w:r>
              <w:rPr>
                <w:sz w:val="18"/>
              </w:rPr>
              <w:t>INF Kurulum</w:t>
            </w:r>
          </w:p>
        </w:tc>
        <w:tc>
          <w:tcPr>
            <w:tcW w:type="dxa" w:w="3213"/>
          </w:tcPr>
          <w:p>
            <w:r>
              <w:rPr>
                <w:sz w:val="18"/>
              </w:rPr>
              <w:t>Eski yazici surucusu sadece INF olarak mevcut</w:t>
            </w:r>
          </w:p>
        </w:tc>
        <w:tc>
          <w:tcPr>
            <w:tcW w:type="dxa" w:w="3213"/>
          </w:tcPr>
          <w:p>
            <w:r>
              <w:rPr>
                <w:sz w:val="18"/>
              </w:rPr>
              <w:t>Uzman yontemi</w:t>
            </w:r>
          </w:p>
        </w:tc>
      </w:tr>
      <w:tr>
        <w:tc>
          <w:tcPr>
            <w:tcW w:type="dxa" w:w="3213"/>
          </w:tcPr>
          <w:p>
            <w:r>
              <w:rPr>
                <w:sz w:val="18"/>
              </w:rPr>
              <w:t>Basarisiz Otomatik</w:t>
            </w:r>
          </w:p>
        </w:tc>
        <w:tc>
          <w:tcPr>
            <w:tcW w:type="dxa" w:w="3213"/>
          </w:tcPr>
          <w:p>
            <w:r>
              <w:rPr>
                <w:sz w:val="18"/>
              </w:rPr>
              <w:t>Windows uygun surucuyu bulamadi -&gt; manuel gerekli</w:t>
            </w:r>
          </w:p>
        </w:tc>
        <w:tc>
          <w:tcPr>
            <w:tcW w:type="dxa" w:w="3213"/>
          </w:tcPr>
          <w:p>
            <w:r>
              <w:rPr>
                <w:sz w:val="18"/>
              </w:rPr>
              <w:t>Fallback</w:t>
            </w:r>
          </w:p>
        </w:tc>
      </w:tr>
    </w:tbl>
    <w:p/>
    <w:p>
      <w:pPr>
        <w:spacing w:before="200"/>
      </w:pPr>
      <w:r>
        <w:rPr>
          <w:b/>
          <w:color w:val="E65C00"/>
          <w:sz w:val="24"/>
        </w:rPr>
        <w:t xml:space="preserve">  Görseller ve Tablolar</w:t>
      </w:r>
    </w:p>
    <w:p>
      <w:pPr>
        <w:pStyle w:val="ListBullet"/>
      </w:pPr>
      <w:r>
        <w:rPr>
          <w:sz w:val="20"/>
        </w:rPr>
        <w:t>3 surucu yukleme yontemi karsilastirma semasi</w:t>
      </w:r>
    </w:p>
    <w:p>
      <w:pPr>
        <w:pStyle w:val="ListBullet"/>
      </w:pPr>
      <w:r>
        <w:rPr>
          <w:sz w:val="20"/>
        </w:rPr>
        <w:t>Uretici sitesinden surucu indirme adimlari</w:t>
      </w:r>
    </w:p>
    <w:p>
      <w:pPr>
        <w:spacing w:before="200"/>
      </w:pPr>
      <w:r>
        <w:rPr>
          <w:b/>
          <w:color w:val="E65C00"/>
          <w:sz w:val="24"/>
        </w:rPr>
        <w:t xml:space="preserve">  Analoji ve Benzetmeler</w:t>
      </w:r>
    </w:p>
    <w:p>
      <w:r>
        <w:rPr>
          <w:b/>
          <w:color w:val="E65C00"/>
          <w:sz w:val="20"/>
        </w:rPr>
        <w:t xml:space="preserve">  1. </w:t>
      </w:r>
      <w:r>
        <w:rPr>
          <w:sz w:val="20"/>
        </w:rPr>
        <w:t>Otomatik arama = Navigasyon: seni dogru yere goturmeye calisir</w:t>
      </w:r>
    </w:p>
    <w:p>
      <w:r>
        <w:rPr>
          <w:b/>
          <w:color w:val="E65C00"/>
          <w:sz w:val="20"/>
        </w:rPr>
        <w:t xml:space="preserve">  2. </w:t>
      </w:r>
      <w:r>
        <w:rPr>
          <w:sz w:val="20"/>
        </w:rPr>
        <w:t>EXE kurulum = Paket servis: hazir paket, ac ye</w:t>
      </w:r>
    </w:p>
    <w:p>
      <w:r>
        <w:rPr>
          <w:b/>
          <w:color w:val="E65C00"/>
          <w:sz w:val="20"/>
        </w:rPr>
        <w:t xml:space="preserve">  3. </w:t>
      </w:r>
      <w:r>
        <w:rPr>
          <w:sz w:val="20"/>
        </w:rPr>
        <w:t>INF kurulum = Malzeme ile pisirme: kendin birlestir</w:t>
      </w:r>
    </w:p>
    <w:p>
      <w:pPr>
        <w:spacing w:before="200"/>
      </w:pPr>
      <w:r>
        <w:rPr>
          <w:b/>
          <w:color w:val="E65C00"/>
          <w:sz w:val="24"/>
        </w:rPr>
        <w:t xml:space="preserve">  Öğrenci Soru-Cevap</w:t>
      </w:r>
    </w:p>
    <w:p>
      <w:pPr>
        <w:pStyle w:val="ListBullet"/>
      </w:pPr>
      <w:r>
        <w:rPr>
          <w:sz w:val="20"/>
        </w:rPr>
        <w:t>Otomatik arama basarisiz olursa? - Manuel yuklemeye gecin; uretici sitesinden indirin.</w:t>
      </w:r>
    </w:p>
    <w:p>
      <w:pPr>
        <w:pStyle w:val="ListBullet"/>
      </w:pPr>
      <w:r>
        <w:rPr>
          <w:sz w:val="20"/>
        </w:rPr>
        <w:t>EXE mi INF mi? - Varsa EXE daha kolay; INF daha teknik ama bazen tek secenek.</w:t>
      </w:r>
    </w:p>
    <w:p>
      <w:pPr>
        <w:pStyle w:val="ListBullet"/>
      </w:pPr>
      <w:r>
        <w:rPr>
          <w:sz w:val="20"/>
        </w:rPr>
        <w:t>Yanlis mimari surucusu yukersem? - Kurulmaz veya hata verir; dogru surumunu indirin.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"Tam Surucu Kurulum Maratonu"</w:t>
      </w:r>
    </w:p>
    <w:p>
      <w:r>
        <w:rPr>
          <w:b/>
          <w:color w:val="1B2A4A"/>
          <w:sz w:val="20"/>
        </w:rPr>
        <w:t xml:space="preserve">Türü: </w:t>
      </w:r>
      <w:r>
        <w:rPr>
          <w:sz w:val="20"/>
        </w:rPr>
        <w:t>Uygulamali Bireysel Calisma</w:t>
      </w:r>
    </w:p>
    <w:p>
      <w:r>
        <w:rPr>
          <w:b/>
          <w:color w:val="1B2A4A"/>
          <w:sz w:val="20"/>
        </w:rPr>
        <w:t xml:space="preserve">Amacı: </w:t>
      </w:r>
      <w:r>
        <w:rPr>
          <w:sz w:val="20"/>
        </w:rPr>
        <w:t>3 farkli yontemle surucu yukleme becerisini pekistirmek.</w:t>
      </w:r>
    </w:p>
    <w:p>
      <w:pPr>
        <w:spacing w:before="200"/>
      </w:pPr>
      <w:r>
        <w:rPr>
          <w:b/>
          <w:color w:val="6A1B9A"/>
          <w:sz w:val="24"/>
        </w:rPr>
        <w:t xml:space="preserve">  Yönerge Adımları</w:t>
      </w:r>
    </w:p>
    <w:p>
      <w:r>
        <w:rPr>
          <w:b/>
          <w:color w:val="6A1B9A"/>
          <w:sz w:val="20"/>
        </w:rPr>
        <w:t xml:space="preserve">  1. </w:t>
      </w:r>
      <w:r>
        <w:rPr>
          <w:sz w:val="20"/>
        </w:rPr>
        <w:t>Aygit Yoneticisi'nden bir aygit secin.</w:t>
      </w:r>
    </w:p>
    <w:p>
      <w:r>
        <w:rPr>
          <w:b/>
          <w:color w:val="6A1B9A"/>
          <w:sz w:val="20"/>
        </w:rPr>
        <w:t xml:space="preserve">  2. </w:t>
      </w:r>
      <w:r>
        <w:rPr>
          <w:sz w:val="20"/>
        </w:rPr>
        <w:t>Oncelikle otomatik aramayi deneyin.</w:t>
      </w:r>
    </w:p>
    <w:p>
      <w:r>
        <w:rPr>
          <w:b/>
          <w:color w:val="6A1B9A"/>
          <w:sz w:val="20"/>
        </w:rPr>
        <w:t xml:space="preserve">  3. </w:t>
      </w:r>
      <w:r>
        <w:rPr>
          <w:sz w:val="20"/>
        </w:rPr>
        <w:t>Basarisizsa uretici sitesinden .exe surucuyu indirin ve yukleyin.</w:t>
      </w:r>
    </w:p>
    <w:p>
      <w:r>
        <w:rPr>
          <w:b/>
          <w:color w:val="6A1B9A"/>
          <w:sz w:val="20"/>
        </w:rPr>
        <w:t xml:space="preserve">  4. </w:t>
      </w:r>
      <w:r>
        <w:rPr>
          <w:sz w:val="20"/>
        </w:rPr>
        <w:t>(Opsiyonel) INF dosyasiyla yuklmeyi deneyin.</w:t>
      </w:r>
    </w:p>
    <w:p>
      <w:r>
        <w:rPr>
          <w:b/>
          <w:color w:val="6A1B9A"/>
          <w:sz w:val="20"/>
        </w:rPr>
        <w:t xml:space="preserve">  5. </w:t>
      </w:r>
      <w:r>
        <w:rPr>
          <w:sz w:val="20"/>
        </w:rPr>
        <w:t>Her yontemin sonucunu raporlayin.</w:t>
      </w:r>
    </w:p>
    <w:p>
      <w:r>
        <w:rPr>
          <w:b/>
          <w:color w:val="1B2A4A"/>
          <w:sz w:val="20"/>
        </w:rPr>
        <w:t xml:space="preserve">Beklenen Ürün: </w:t>
      </w:r>
      <w:r>
        <w:rPr>
          <w:sz w:val="20"/>
        </w:rPr>
        <w:t>Surucu Yukleme Yontemleri Karsilastirma Raporu</w:t>
      </w:r>
    </w:p>
    <w:p>
      <w:pPr>
        <w:spacing w:before="200"/>
      </w:pPr>
      <w:r>
        <w:rPr>
          <w:b/>
          <w:color w:val="6A1B9A"/>
          <w:sz w:val="24"/>
        </w:rPr>
        <w:t xml:space="preserve">  Transfer Soruları</w:t>
      </w:r>
    </w:p>
    <w:p>
      <w:r>
        <w:rPr>
          <w:b/>
          <w:color w:val="6A1B9A"/>
          <w:sz w:val="20"/>
        </w:rPr>
        <w:t xml:space="preserve">  1. </w:t>
      </w:r>
      <w:r>
        <w:rPr>
          <w:sz w:val="20"/>
        </w:rPr>
        <w:t>Toplu surucu dagitimi (SCCM, GPO) nasil yapilir?</w:t>
      </w:r>
    </w:p>
    <w:p>
      <w:r>
        <w:rPr>
          <w:b/>
          <w:color w:val="6A1B9A"/>
          <w:sz w:val="20"/>
        </w:rPr>
        <w:t xml:space="preserve">  2. </w:t>
      </w:r>
      <w:r>
        <w:rPr>
          <w:sz w:val="20"/>
        </w:rPr>
        <w:t>Linux'ta apt ve yum ile surucu yukleme nasil farklidir?</w:t>
      </w:r>
    </w:p>
    <w:p>
      <w:r>
        <w:rPr>
          <w:b/>
          <w:color w:val="6A1B9A"/>
          <w:sz w:val="20"/>
        </w:rPr>
        <w:t xml:space="preserve">  3. </w:t>
      </w:r>
      <w:r>
        <w:rPr>
          <w:sz w:val="20"/>
        </w:rPr>
        <w:t>Gomulu sistemlerde surucu nasil yuklenir?</w:t>
      </w:r>
    </w:p>
    <w:p>
      <w:r>
        <w:rPr>
          <w:b/>
          <w:color w:val="1B2A4A"/>
          <w:sz w:val="20"/>
        </w:rPr>
        <w:t xml:space="preserve">İlişkili Disiplinler: </w:t>
      </w:r>
      <w:r>
        <w:rPr>
          <w:sz w:val="20"/>
        </w:rPr>
        <w:t>Ingilizce (uretici sitelerinde gezinme), Mantik (dogru surucuyu secme)</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Eski bir yazici icin Windows 11 surucusu yok; sadece Windows 7 surucusu mevcut. Ne yapilabilir?</w:t>
              <w:br/>
              <w:br/>
              <w:t>Cozum: Uyumluluk modunda yuklemeyi denemek veya evrensel yazici surucusu kullanmak.</w:t>
            </w:r>
          </w:p>
        </w:tc>
      </w:tr>
    </w:tbl>
    <w:p/>
    <w:p>
      <w:r>
        <w:rPr>
          <w:b/>
          <w:color w:val="1B2A4A"/>
          <w:sz w:val="20"/>
        </w:rPr>
        <w:t xml:space="preserve">Yaratıcı Görev: </w:t>
      </w:r>
      <w:r>
        <w:rPr>
          <w:sz w:val="20"/>
        </w:rPr>
        <w:t>Surucu yuklemeyi tamamen otomatiklestiren bir sistem tasarlayin. Donanim takilinca 5 saniyede surucusu yuklenir. Nasil calisi?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Otomatik surucu arama yapabiliyorum.</w:t>
      </w:r>
    </w:p>
    <w:p>
      <w:r>
        <w:rPr>
          <w:sz w:val="20"/>
        </w:rPr>
        <w:t xml:space="preserve">  ☐  EXE surucu yuleyebiliyorum.</w:t>
      </w:r>
    </w:p>
    <w:p>
      <w:r>
        <w:rPr>
          <w:sz w:val="20"/>
        </w:rPr>
        <w:t xml:space="preserve">  ☐  INF dosyasiyla yukleme yapmyi biliyorum.</w:t>
      </w:r>
    </w:p>
    <w:p>
      <w:r>
        <w:rPr>
          <w:sz w:val="20"/>
        </w:rPr>
        <w:t xml:space="preserve">  ☐  Uretici sitesinden dogru surucuyu bulabiliyorum.</w:t>
      </w:r>
    </w:p>
    <w:p>
      <w:r>
        <w:rPr>
          <w:sz w:val="20"/>
        </w:rPr>
        <w:t xml:space="preserve">  ☐  Yukleme sonrasi dogrulama yapabiliyorum.</w:t>
      </w:r>
    </w:p>
    <w:p>
      <w:pPr>
        <w:spacing w:before="200"/>
      </w:pPr>
      <w:r>
        <w:rPr>
          <w:b/>
          <w:color w:val="2E7D32"/>
          <w:sz w:val="24"/>
        </w:rPr>
        <w:t xml:space="preserve">  Öz Değerlendirme Soruları</w:t>
      </w:r>
    </w:p>
    <w:p>
      <w:r>
        <w:rPr>
          <w:b/>
          <w:color w:val="2E7D32"/>
          <w:sz w:val="20"/>
        </w:rPr>
        <w:t xml:space="preserve">  1. </w:t>
      </w:r>
      <w:r>
        <w:rPr>
          <w:sz w:val="20"/>
        </w:rPr>
        <w:t>Hangi yukleme yontemiini tercih ediyorum?</w:t>
      </w:r>
    </w:p>
    <w:p>
      <w:r>
        <w:rPr>
          <w:b/>
          <w:color w:val="2E7D32"/>
          <w:sz w:val="20"/>
        </w:rPr>
        <w:t xml:space="preserve">  2. </w:t>
      </w:r>
      <w:r>
        <w:rPr>
          <w:sz w:val="20"/>
        </w:rPr>
        <w:t>Uretici sitsinden surucu bulabiliyorum mu?</w:t>
      </w:r>
    </w:p>
    <w:p>
      <w:r>
        <w:rPr>
          <w:b/>
          <w:color w:val="2E7D32"/>
          <w:sz w:val="20"/>
        </w:rPr>
        <w:t xml:space="preserve">  3. </w:t>
      </w:r>
      <w:r>
        <w:rPr>
          <w:sz w:val="20"/>
        </w:rPr>
        <w:t>INF yukleme konusunda rahat miyim?</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Otomatik surucu arama nasil baslatilir?</w:t>
            </w:r>
          </w:p>
        </w:tc>
        <w:tc>
          <w:tcPr>
            <w:tcW w:type="dxa" w:w="3213"/>
          </w:tcPr>
          <w:p>
            <w:r>
              <w:rPr>
                <w:sz w:val="18"/>
              </w:rPr>
              <w:t>Sag tik &gt; Surucuyu Guncelle &gt; Otomatik Ara</w:t>
            </w:r>
          </w:p>
        </w:tc>
      </w:tr>
      <w:tr>
        <w:tc>
          <w:tcPr>
            <w:tcW w:type="dxa" w:w="3213"/>
          </w:tcPr>
          <w:p>
            <w:r>
              <w:rPr>
                <w:sz w:val="18"/>
              </w:rPr>
              <w:t>2</w:t>
            </w:r>
          </w:p>
        </w:tc>
        <w:tc>
          <w:tcPr>
            <w:tcW w:type="dxa" w:w="3213"/>
          </w:tcPr>
          <w:p>
            <w:r>
              <w:rPr>
                <w:sz w:val="18"/>
              </w:rPr>
              <w:t>Uretici sitesinden indirilen surucu formati?</w:t>
            </w:r>
          </w:p>
        </w:tc>
        <w:tc>
          <w:tcPr>
            <w:tcW w:type="dxa" w:w="3213"/>
          </w:tcPr>
          <w:p>
            <w:r>
              <w:rPr>
                <w:sz w:val="18"/>
              </w:rPr>
              <w:t>.exe veya .msi</w:t>
            </w:r>
          </w:p>
        </w:tc>
      </w:tr>
      <w:tr>
        <w:tc>
          <w:tcPr>
            <w:tcW w:type="dxa" w:w="3213"/>
          </w:tcPr>
          <w:p>
            <w:r>
              <w:rPr>
                <w:sz w:val="18"/>
              </w:rPr>
              <w:t>3</w:t>
            </w:r>
          </w:p>
        </w:tc>
        <w:tc>
          <w:tcPr>
            <w:tcW w:type="dxa" w:w="3213"/>
          </w:tcPr>
          <w:p>
            <w:r>
              <w:rPr>
                <w:sz w:val="18"/>
              </w:rPr>
              <w:t>INF dosyasi nasil yuklenir?</w:t>
            </w:r>
          </w:p>
        </w:tc>
        <w:tc>
          <w:tcPr>
            <w:tcW w:type="dxa" w:w="3213"/>
          </w:tcPr>
          <w:p>
            <w:r>
              <w:rPr>
                <w:sz w:val="18"/>
              </w:rPr>
              <w:t>Gozat &gt; Klasor sec &gt; INF dosyasini goster</w:t>
            </w:r>
          </w:p>
        </w:tc>
      </w:tr>
      <w:tr>
        <w:tc>
          <w:tcPr>
            <w:tcW w:type="dxa" w:w="3213"/>
          </w:tcPr>
          <w:p>
            <w:r>
              <w:rPr>
                <w:sz w:val="18"/>
              </w:rPr>
              <w:t>4</w:t>
            </w:r>
          </w:p>
        </w:tc>
        <w:tc>
          <w:tcPr>
            <w:tcW w:type="dxa" w:w="3213"/>
          </w:tcPr>
          <w:p>
            <w:r>
              <w:rPr>
                <w:sz w:val="18"/>
              </w:rPr>
              <w:t>Otomatik arama basarisizsa ilk alternatif?</w:t>
            </w:r>
          </w:p>
        </w:tc>
        <w:tc>
          <w:tcPr>
            <w:tcW w:type="dxa" w:w="3213"/>
          </w:tcPr>
          <w:p>
            <w:r>
              <w:rPr>
                <w:sz w:val="18"/>
              </w:rPr>
              <w:t>Uretici sitesinden manuel indirme</w:t>
            </w:r>
          </w:p>
        </w:tc>
      </w:tr>
      <w:tr>
        <w:tc>
          <w:tcPr>
            <w:tcW w:type="dxa" w:w="3213"/>
          </w:tcPr>
          <w:p>
            <w:r>
              <w:rPr>
                <w:sz w:val="18"/>
              </w:rPr>
              <w:t>5</w:t>
            </w:r>
          </w:p>
        </w:tc>
        <w:tc>
          <w:tcPr>
            <w:tcW w:type="dxa" w:w="3213"/>
          </w:tcPr>
          <w:p>
            <w:r>
              <w:rPr>
                <w:sz w:val="18"/>
              </w:rPr>
              <w:t>Kurulum sonrasi nasil dogrulanir?</w:t>
            </w:r>
          </w:p>
        </w:tc>
        <w:tc>
          <w:tcPr>
            <w:tcW w:type="dxa" w:w="3213"/>
          </w:tcPr>
          <w:p>
            <w:r>
              <w:rPr>
                <w:sz w:val="18"/>
              </w:rPr>
              <w:t>Aygit Yoneticisi'nde sari unlemin kalkmasi</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Otomatik surucu yukleme yeterli mi?</w:t>
      </w:r>
    </w:p>
    <w:p>
      <w:r>
        <w:rPr>
          <w:b/>
          <w:color w:val="2E7D32"/>
          <w:sz w:val="20"/>
        </w:rPr>
        <w:t xml:space="preserve">  2. </w:t>
      </w:r>
      <w:r>
        <w:rPr>
          <w:sz w:val="20"/>
        </w:rPr>
        <w:t>3. parti surucu araclari guvenli mi?</w:t>
      </w:r>
    </w:p>
    <w:p>
      <w:r>
        <w:rPr>
          <w:b/>
          <w:color w:val="2E7D32"/>
          <w:sz w:val="20"/>
        </w:rPr>
        <w:t xml:space="preserve">  3. </w:t>
      </w:r>
      <w:r>
        <w:rPr>
          <w:sz w:val="20"/>
        </w:rPr>
        <w:t>Suruc yukleme neden hala karmasik?</w:t>
      </w:r>
    </w:p>
    <w:p>
      <w:r>
        <w:rPr>
          <w:b/>
          <w:color w:val="2E7D32"/>
          <w:sz w:val="20"/>
        </w:rPr>
        <w:t>Eleştirel Düşünme:</w:t>
      </w:r>
    </w:p>
    <w:p>
      <w:r>
        <w:rPr>
          <w:b/>
          <w:color w:val="2E7D32"/>
          <w:sz w:val="20"/>
        </w:rPr>
        <w:t xml:space="preserve">  1. </w:t>
      </w:r>
      <w:r>
        <w:rPr>
          <w:sz w:val="20"/>
        </w:rPr>
        <w:t>Neden tum surculer Windows ile birlikte gelmiyor?</w:t>
      </w:r>
    </w:p>
    <w:p>
      <w:r>
        <w:rPr>
          <w:b/>
          <w:color w:val="2E7D32"/>
          <w:sz w:val="20"/>
        </w:rPr>
        <w:t xml:space="preserve">  2. </w:t>
      </w:r>
      <w:r>
        <w:rPr>
          <w:sz w:val="20"/>
        </w:rPr>
        <w:t>Uretici sitelri neden Ingilizce?</w:t>
      </w:r>
    </w:p>
    <w:p>
      <w:r>
        <w:rPr>
          <w:b/>
          <w:color w:val="2E7D32"/>
          <w:sz w:val="20"/>
        </w:rPr>
        <w:t xml:space="preserve">  3. </w:t>
      </w:r>
      <w:r>
        <w:rPr>
          <w:sz w:val="20"/>
        </w:rPr>
        <w:t>Manuel yukleme zorunlulugu tasarim hatasi mi?</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"Coklu Yontemle Surucu Yukleme"</w:t>
      </w:r>
    </w:p>
    <w:p>
      <w:r>
        <w:rPr>
          <w:b/>
          <w:color w:val="1B2A4A"/>
          <w:sz w:val="20"/>
        </w:rPr>
        <w:t xml:space="preserve">Hedef: </w:t>
      </w:r>
      <w:r>
        <w:rPr>
          <w:sz w:val="20"/>
        </w:rPr>
        <w:t>3 farkli yontemle surucu yukleme becerisi kazanmak.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Otomatik</w:t>
            </w:r>
          </w:p>
        </w:tc>
        <w:tc>
          <w:tcPr>
            <w:tcW w:type="dxa" w:w="3213"/>
          </w:tcPr>
          <w:p>
            <w:r>
              <w:rPr>
                <w:sz w:val="18"/>
              </w:rPr>
              <w:t>Sag tik &gt; Guncelle &gt; Otomatik Ara</w:t>
            </w:r>
          </w:p>
        </w:tc>
        <w:tc>
          <w:tcPr>
            <w:tcW w:type="dxa" w:w="3213"/>
          </w:tcPr>
          <w:p>
            <w:r>
              <w:rPr>
                <w:sz w:val="18"/>
              </w:rPr>
              <w:t>Windows surcu arar</w:t>
            </w:r>
          </w:p>
        </w:tc>
      </w:tr>
      <w:tr>
        <w:tc>
          <w:tcPr>
            <w:tcW w:type="dxa" w:w="3213"/>
          </w:tcPr>
          <w:p>
            <w:r>
              <w:rPr>
                <w:sz w:val="18"/>
              </w:rPr>
              <w:t>2. EXE Indirme</w:t>
            </w:r>
          </w:p>
        </w:tc>
        <w:tc>
          <w:tcPr>
            <w:tcW w:type="dxa" w:w="3213"/>
          </w:tcPr>
          <w:p>
            <w:r>
              <w:rPr>
                <w:sz w:val="18"/>
              </w:rPr>
              <w:t>Uretici sitesinden .exe indirin</w:t>
            </w:r>
          </w:p>
        </w:tc>
        <w:tc>
          <w:tcPr>
            <w:tcW w:type="dxa" w:w="3213"/>
          </w:tcPr>
          <w:p>
            <w:r>
              <w:rPr>
                <w:sz w:val="18"/>
              </w:rPr>
              <w:t>Dosya hazir</w:t>
            </w:r>
          </w:p>
        </w:tc>
      </w:tr>
      <w:tr>
        <w:tc>
          <w:tcPr>
            <w:tcW w:type="dxa" w:w="3213"/>
          </w:tcPr>
          <w:p>
            <w:r>
              <w:rPr>
                <w:sz w:val="18"/>
              </w:rPr>
              <w:t>3. EXE Kurulum</w:t>
            </w:r>
          </w:p>
        </w:tc>
        <w:tc>
          <w:tcPr>
            <w:tcW w:type="dxa" w:w="3213"/>
          </w:tcPr>
          <w:p>
            <w:r>
              <w:rPr>
                <w:sz w:val="18"/>
              </w:rPr>
              <w:t>.exe'yi calistirip sihirbazi takip edin</w:t>
            </w:r>
          </w:p>
        </w:tc>
        <w:tc>
          <w:tcPr>
            <w:tcW w:type="dxa" w:w="3213"/>
          </w:tcPr>
          <w:p>
            <w:r>
              <w:rPr>
                <w:sz w:val="18"/>
              </w:rPr>
              <w:t>Surucu yuklenir</w:t>
            </w:r>
          </w:p>
        </w:tc>
      </w:tr>
      <w:tr>
        <w:tc>
          <w:tcPr>
            <w:tcW w:type="dxa" w:w="3213"/>
          </w:tcPr>
          <w:p>
            <w:r>
              <w:rPr>
                <w:sz w:val="18"/>
              </w:rPr>
              <w:t>4. INF Yukleme</w:t>
            </w:r>
          </w:p>
        </w:tc>
        <w:tc>
          <w:tcPr>
            <w:tcW w:type="dxa" w:w="3213"/>
          </w:tcPr>
          <w:p>
            <w:r>
              <w:rPr>
                <w:sz w:val="18"/>
              </w:rPr>
              <w:t>Gozat &gt; Klasor &gt; INF dosyasini secin</w:t>
            </w:r>
          </w:p>
        </w:tc>
        <w:tc>
          <w:tcPr>
            <w:tcW w:type="dxa" w:w="3213"/>
          </w:tcPr>
          <w:p>
            <w:r>
              <w:rPr>
                <w:sz w:val="18"/>
              </w:rPr>
              <w:t>Surucu tanitilir</w:t>
            </w:r>
          </w:p>
        </w:tc>
      </w:tr>
      <w:tr>
        <w:tc>
          <w:tcPr>
            <w:tcW w:type="dxa" w:w="3213"/>
          </w:tcPr>
          <w:p>
            <w:r>
              <w:rPr>
                <w:sz w:val="18"/>
              </w:rPr>
              <w:t>5. Dogrulama</w:t>
            </w:r>
          </w:p>
        </w:tc>
        <w:tc>
          <w:tcPr>
            <w:tcW w:type="dxa" w:w="3213"/>
          </w:tcPr>
          <w:p>
            <w:r>
              <w:rPr>
                <w:sz w:val="18"/>
              </w:rPr>
              <w:t>Aygit Yoneticisi'nden kontrol edin</w:t>
            </w:r>
          </w:p>
        </w:tc>
        <w:tc>
          <w:tcPr>
            <w:tcW w:type="dxa" w:w="3213"/>
          </w:tcPr>
          <w:p>
            <w:r>
              <w:rPr>
                <w:sz w:val="18"/>
              </w:rPr>
              <w:t>Unlem kalkmis olmali</w:t>
            </w:r>
          </w:p>
        </w:tc>
      </w:tr>
    </w:tbl>
    <w:p/>
    <w:p>
      <w:r>
        <w:rPr>
          <w:b/>
          <w:color w:val="1B2A4A"/>
          <w:sz w:val="20"/>
        </w:rPr>
        <w:t xml:space="preserve">Tamamlanma Kriteri: </w:t>
      </w:r>
      <w:r>
        <w:rPr>
          <w:sz w:val="20"/>
        </w:rPr>
        <w:t>En az 2 farkli yontemle surucu yuklemis olmak.</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"Canli Surucu Yukleme 3 Yontem"</w:t>
      </w:r>
    </w:p>
    <w:p>
      <w:r>
        <w:rPr>
          <w:b/>
          <w:color w:val="1B2A4A"/>
          <w:sz w:val="20"/>
        </w:rPr>
        <w:t xml:space="preserve">Eğitmenin Gösterdiği: </w:t>
      </w:r>
      <w:r>
        <w:rPr>
          <w:sz w:val="20"/>
        </w:rPr>
        <w:t>3 yontemi sirayla canli gosterir ve farklari vurgular.</w:t>
      </w:r>
    </w:p>
    <w:p>
      <w:r>
        <w:rPr>
          <w:b/>
          <w:color w:val="1B2A4A"/>
          <w:sz w:val="20"/>
        </w:rPr>
        <w:t xml:space="preserve">Öğrencinin Tekrarladığı: </w:t>
      </w:r>
      <w:r>
        <w:rPr>
          <w:sz w:val="20"/>
        </w:rPr>
        <w:t>Kendi bilgisayarinda en az 1 yontemi uygular.</w:t>
      </w:r>
    </w:p>
    <w:p>
      <w:r>
        <w:rPr>
          <w:b/>
          <w:color w:val="1B2A4A"/>
          <w:sz w:val="20"/>
        </w:rPr>
        <w:t xml:space="preserve">Dikkat Noktaları: </w:t>
      </w:r>
      <w:r>
        <w:rPr>
          <w:sz w:val="20"/>
        </w:rPr>
        <w:t>Surucu indirirken dogru OS ve bit mimarsini secmyi unutmayin!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Baslangic</w:t>
            </w:r>
          </w:p>
        </w:tc>
        <w:tc>
          <w:tcPr>
            <w:tcW w:type="dxa" w:w="3213"/>
          </w:tcPr>
          <w:p>
            <w:r>
              <w:rPr>
                <w:sz w:val="18"/>
              </w:rPr>
              <w:t>Otomatik surucu arama yapin</w:t>
            </w:r>
          </w:p>
        </w:tc>
      </w:tr>
      <w:tr>
        <w:tc>
          <w:tcPr>
            <w:tcW w:type="dxa" w:w="3213"/>
          </w:tcPr>
          <w:p>
            <w:r>
              <w:rPr>
                <w:sz w:val="18"/>
              </w:rPr>
              <w:t>2</w:t>
            </w:r>
          </w:p>
        </w:tc>
        <w:tc>
          <w:tcPr>
            <w:tcW w:type="dxa" w:w="3213"/>
          </w:tcPr>
          <w:p>
            <w:r>
              <w:rPr>
                <w:sz w:val="18"/>
              </w:rPr>
              <w:t>Orta</w:t>
            </w:r>
          </w:p>
        </w:tc>
        <w:tc>
          <w:tcPr>
            <w:tcW w:type="dxa" w:w="3213"/>
          </w:tcPr>
          <w:p>
            <w:r>
              <w:rPr>
                <w:sz w:val="18"/>
              </w:rPr>
              <w:t>Uretici sitesinden bir surucu indirip .exe ile yukleyin</w:t>
            </w:r>
          </w:p>
        </w:tc>
      </w:tr>
      <w:tr>
        <w:tc>
          <w:tcPr>
            <w:tcW w:type="dxa" w:w="3213"/>
          </w:tcPr>
          <w:p>
            <w:r>
              <w:rPr>
                <w:sz w:val="18"/>
              </w:rPr>
              <w:t>3</w:t>
            </w:r>
          </w:p>
        </w:tc>
        <w:tc>
          <w:tcPr>
            <w:tcW w:type="dxa" w:w="3213"/>
          </w:tcPr>
          <w:p>
            <w:r>
              <w:rPr>
                <w:sz w:val="18"/>
              </w:rPr>
              <w:t>Ileri</w:t>
            </w:r>
          </w:p>
        </w:tc>
        <w:tc>
          <w:tcPr>
            <w:tcW w:type="dxa" w:w="3213"/>
          </w:tcPr>
          <w:p>
            <w:r>
              <w:rPr>
                <w:sz w:val="18"/>
              </w:rPr>
              <w:t>INF dosyasiyla surucu yukleme yapin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"Internet'siz Yukleme"</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Ag surucusu eksik ve internet yok. Baska bilgisayardan USB ile surucu getirmeniz gerekiyor. Adim adim ne yaparsiniiz?</w:t>
            </w:r>
          </w:p>
        </w:tc>
      </w:tr>
    </w:tbl>
    <w:p/>
    <w:p>
      <w:r>
        <w:rPr>
          <w:b/>
          <w:color w:val="1B2A4A"/>
          <w:sz w:val="20"/>
        </w:rPr>
        <w:t xml:space="preserve">Beklenen Çıktı: </w:t>
      </w:r>
      <w:r>
        <w:rPr>
          <w:sz w:val="20"/>
        </w:rPr>
        <w:t>Offline surucu yukleme becerisi ve planlamasi ogrenme.</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Uc farkli surucu yukleme yontemini (otomatik, EXE, INF) ogrendik ve uyguladik. Her yontemin avantaj ve dezavantajlarini karsilastirdik.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Otomatik Arama</w:t>
            </w:r>
          </w:p>
        </w:tc>
        <w:tc>
          <w:tcPr>
            <w:tcW w:type="dxa" w:w="4819"/>
            <w:shd w:fill="F5F5F5"/>
          </w:tcPr>
          <w:p>
            <w:r>
              <w:rPr>
                <w:b/>
                <w:color w:val="1B2A4A"/>
                <w:sz w:val="20"/>
              </w:rPr>
              <w:t xml:space="preserve">  EXE Kurulum</w:t>
            </w:r>
          </w:p>
        </w:tc>
      </w:tr>
      <w:tr>
        <w:tc>
          <w:tcPr>
            <w:tcW w:type="dxa" w:w="4819"/>
            <w:shd w:fill="F5F5F5"/>
          </w:tcPr>
          <w:p>
            <w:r>
              <w:rPr>
                <w:b/>
                <w:color w:val="1B2A4A"/>
                <w:sz w:val="20"/>
              </w:rPr>
              <w:t xml:space="preserve">  INF Dosyasi</w:t>
            </w:r>
          </w:p>
        </w:tc>
        <w:tc>
          <w:tcPr>
            <w:tcW w:type="dxa" w:w="4819"/>
            <w:shd w:fill="F5F5F5"/>
          </w:tcPr>
          <w:p>
            <w:r>
              <w:rPr>
                <w:b/>
                <w:color w:val="1B2A4A"/>
                <w:sz w:val="20"/>
              </w:rPr>
              <w:t xml:space="preserve">  SYS Dosyasi</w:t>
            </w:r>
          </w:p>
        </w:tc>
      </w:tr>
      <w:tr>
        <w:tc>
          <w:tcPr>
            <w:tcW w:type="dxa" w:w="4819"/>
            <w:shd w:fill="F5F5F5"/>
          </w:tcPr>
          <w:p>
            <w:r>
              <w:rPr>
                <w:b/>
                <w:color w:val="1B2A4A"/>
                <w:sz w:val="20"/>
              </w:rPr>
              <w:t xml:space="preserve">  Kurulum Sihirbazi</w:t>
            </w:r>
          </w:p>
        </w:tc>
        <w:tc>
          <w:tcPr>
            <w:tcW w:type="dxa" w:w="4819"/>
            <w:shd w:fill="F5F5F5"/>
          </w:tcPr>
          <w:p>
            <w:r>
              <w:rPr>
                <w:b/>
                <w:color w:val="1B2A4A"/>
                <w:sz w:val="20"/>
              </w:rPr>
              <w:t xml:space="preserve">  Uretici Sitesi</w:t>
            </w:r>
          </w:p>
        </w:tc>
      </w:tr>
      <w:tr>
        <w:tc>
          <w:tcPr>
            <w:tcW w:type="dxa" w:w="4819"/>
            <w:shd w:fill="F5F5F5"/>
          </w:tcPr>
          <w:p>
            <w:r>
              <w:rPr>
                <w:b/>
                <w:color w:val="1B2A4A"/>
                <w:sz w:val="20"/>
              </w:rPr>
              <w:t xml:space="preserve">  Mimari Uyumluluk</w:t>
            </w:r>
          </w:p>
        </w:tc>
        <w:tc>
          <w:tcPr>
            <w:tcW w:type="dxa" w:w="4819"/>
            <w:shd w:fill="F5F5F5"/>
          </w:tcPr>
          <w:p>
            <w:r>
              <w:rPr>
                <w:b/>
                <w:color w:val="1B2A4A"/>
                <w:sz w:val="20"/>
              </w:rPr>
              <w:t xml:space="preserve">  Surucu Dogrulama</w:t>
            </w:r>
          </w:p>
        </w:tc>
      </w:tr>
    </w:tbl>
    <w:p/>
    <w:p>
      <w:pPr>
        <w:spacing w:before="200"/>
      </w:pPr>
      <w:r>
        <w:rPr>
          <w:b/>
          <w:color w:val="757575"/>
          <w:sz w:val="24"/>
        </w:rPr>
        <w:t xml:space="preserve">  Bir Sonraki Dersle Köprü</w:t>
      </w:r>
    </w:p>
    <w:p>
      <w:r>
        <w:rPr>
          <w:sz w:val="20"/>
        </w:rPr>
        <w:t>Yukleme yontemlerini ogrendik; simdi surucu kurulumunun dogru prosedur ve siralamasini inceleyecegiz.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Gorev: Bilgisayarinizdaki bir donanimin uretici sitesini bulun ve mevcut surucunuzla sitedeki en guncel surucuyu karsilastirin.</w:t>
              <w:br/>
              <w:t>Teslim: Sonraki ders.</w:t>
              <w:br/>
              <w:t>Kriter: Uretici sitesinin bulunmasi ve surucu karsilastirmasinin yapilmasi.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Ornek surucu dosyalarini (.exe, .inf) hazirla.</w:t>
      </w:r>
    </w:p>
    <w:p>
      <w:pPr>
        <w:pStyle w:val="ListBullet"/>
      </w:pPr>
      <w:r>
        <w:rPr>
          <w:sz w:val="20"/>
        </w:rPr>
        <w:t>Uretici site erisim kilavuzunu bastir.</w:t>
      </w:r>
    </w:p>
    <w:p>
      <w:pPr>
        <w:pStyle w:val="ListBullet"/>
      </w:pPr>
      <w:r>
        <w:rPr>
          <w:sz w:val="20"/>
        </w:rPr>
        <w:t>3 yontem karsilastirma posterini hazirla.</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Otomatik arama basarisiz</w:t>
            </w:r>
          </w:p>
        </w:tc>
        <w:tc>
          <w:tcPr>
            <w:tcW w:type="dxa" w:w="4819"/>
          </w:tcPr>
          <w:p>
            <w:r>
              <w:rPr>
                <w:sz w:val="18"/>
              </w:rPr>
              <w:t>Manuel yonteme gecisi goster</w:t>
            </w:r>
          </w:p>
        </w:tc>
      </w:tr>
      <w:tr>
        <w:tc>
          <w:tcPr>
            <w:tcW w:type="dxa" w:w="4819"/>
          </w:tcPr>
          <w:p>
            <w:r>
              <w:rPr>
                <w:sz w:val="18"/>
              </w:rPr>
              <w:t>INF yukleme karisik</w:t>
            </w:r>
          </w:p>
        </w:tc>
        <w:tc>
          <w:tcPr>
            <w:tcW w:type="dxa" w:w="4819"/>
          </w:tcPr>
          <w:p>
            <w:r>
              <w:rPr>
                <w:sz w:val="18"/>
              </w:rPr>
              <w:t>Adim adim ekran goruntusu ile yonlendir</w:t>
            </w:r>
          </w:p>
        </w:tc>
      </w:tr>
      <w:tr>
        <w:tc>
          <w:tcPr>
            <w:tcW w:type="dxa" w:w="4819"/>
          </w:tcPr>
          <w:p>
            <w:r>
              <w:rPr>
                <w:sz w:val="18"/>
              </w:rPr>
              <w:t>Uretici sitesinde kaybolma</w:t>
            </w:r>
          </w:p>
        </w:tc>
        <w:tc>
          <w:tcPr>
            <w:tcW w:type="dxa" w:w="4819"/>
          </w:tcPr>
          <w:p>
            <w:r>
              <w:rPr>
                <w:sz w:val="18"/>
              </w:rPr>
              <w:t>Dogru sayfa navigasyonunu goster</w:t>
            </w:r>
          </w:p>
        </w:tc>
      </w:tr>
    </w:tbl>
    <w:p/>
    <w:p>
      <w:r>
        <w:rPr>
          <w:b/>
          <w:color w:val="1B2A4A"/>
          <w:sz w:val="20"/>
        </w:rPr>
        <w:t xml:space="preserve">Zaman Yönetimi: </w:t>
      </w:r>
      <w:r>
        <w:rPr>
          <w:sz w:val="20"/>
        </w:rPr>
        <w:t>Tamamen uygulama: %100 pratik.</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Internet yoksa onceden indirilmis surucularle calisma yap.</w:t>
            </w:r>
          </w:p>
        </w:tc>
      </w:tr>
    </w:tbl>
    <w:p/>
    <w:p>
      <w:r>
        <w:br w:type="page"/>
      </w:r>
    </w:p>
    <w:p>
      <w:pPr>
        <w:jc w:val="center"/>
      </w:pPr>
      <w:r>
        <w:rPr>
          <w:b/>
          <w:color w:val="1B2A4A"/>
          <w:sz w:val="36"/>
        </w:rPr>
        <w:t>━━━  32. SAAT  ━━━</w:t>
      </w:r>
    </w:p>
    <w:p>
      <w:pPr>
        <w:jc w:val="center"/>
      </w:pPr>
      <w:r>
        <w:rPr>
          <w:color w:val="2C6FAD"/>
          <w:sz w:val="32"/>
        </w:rPr>
        <w:t>Surucu Kurulum Prosedrleri</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Surucu kurulum asamalarini hiyerarsik bir sirayla uygular ve kurulumda dikkat edilecek hususlari bilir.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1.D.2.10</w:t>
            </w:r>
          </w:p>
        </w:tc>
        <w:tc>
          <w:tcPr>
            <w:tcW w:type="dxa" w:w="3213"/>
          </w:tcPr>
          <w:p>
            <w:r>
              <w:rPr>
                <w:sz w:val="18"/>
              </w:rPr>
              <w:t>Surucu kurulum oncelik sirasini (chipset &gt; ag &gt; ekran &gt; ses &gt; diger) uygular.</w:t>
            </w:r>
          </w:p>
        </w:tc>
        <w:tc>
          <w:tcPr>
            <w:tcW w:type="dxa" w:w="3213"/>
          </w:tcPr>
          <w:p>
            <w:r>
              <w:rPr>
                <w:sz w:val="18"/>
              </w:rPr>
              <w:t>Uygulama</w:t>
            </w:r>
          </w:p>
        </w:tc>
      </w:tr>
      <w:tr>
        <w:tc>
          <w:tcPr>
            <w:tcW w:type="dxa" w:w="3213"/>
          </w:tcPr>
          <w:p>
            <w:r>
              <w:rPr>
                <w:sz w:val="18"/>
              </w:rPr>
              <w:t>1.D.2.11</w:t>
            </w:r>
          </w:p>
        </w:tc>
        <w:tc>
          <w:tcPr>
            <w:tcW w:type="dxa" w:w="3213"/>
          </w:tcPr>
          <w:p>
            <w:r>
              <w:rPr>
                <w:sz w:val="18"/>
              </w:rPr>
              <w:t>Kurulumda dikkat edliecek kritik hususlari (mimari, surum, imza) aciklar.</w:t>
            </w:r>
          </w:p>
        </w:tc>
        <w:tc>
          <w:tcPr>
            <w:tcW w:type="dxa" w:w="3213"/>
          </w:tcPr>
          <w:p>
            <w:r>
              <w:rPr>
                <w:sz w:val="18"/>
              </w:rPr>
              <w:t>Anlama</w:t>
            </w:r>
          </w:p>
        </w:tc>
      </w:tr>
      <w:tr>
        <w:tc>
          <w:tcPr>
            <w:tcW w:type="dxa" w:w="3213"/>
          </w:tcPr>
          <w:p>
            <w:r>
              <w:rPr>
                <w:sz w:val="18"/>
              </w:rPr>
              <w:t>1.D.2.12</w:t>
            </w:r>
          </w:p>
        </w:tc>
        <w:tc>
          <w:tcPr>
            <w:tcW w:type="dxa" w:w="3213"/>
          </w:tcPr>
          <w:p>
            <w:r>
              <w:rPr>
                <w:sz w:val="18"/>
              </w:rPr>
              <w:t>Tam bir surucu kurulum prosedurunu bastan sona dokumante eder.</w:t>
            </w:r>
          </w:p>
        </w:tc>
        <w:tc>
          <w:tcPr>
            <w:tcW w:type="dxa" w:w="3213"/>
          </w:tcPr>
          <w:p>
            <w:r>
              <w:rPr>
                <w:sz w:val="18"/>
              </w:rPr>
              <w:t>Degerlendirme</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Surucu yukleme yontemlerini ve sorun giderme adimlarini bilmek.</w:t>
      </w:r>
    </w:p>
    <w:p>
      <w:pPr>
        <w:spacing w:before="200"/>
      </w:pPr>
      <w:r>
        <w:rPr>
          <w:b/>
          <w:color w:val="757575"/>
          <w:sz w:val="24"/>
        </w:rPr>
        <w:t xml:space="preserve">  Öğrencinin Bilmesi Gerekenler</w:t>
      </w:r>
    </w:p>
    <w:p>
      <w:pPr>
        <w:pStyle w:val="ListBullet"/>
      </w:pPr>
      <w:r>
        <w:rPr>
          <w:sz w:val="20"/>
        </w:rPr>
        <w:t>Surucu kurulum sirasinin onemli oldugunu.</w:t>
      </w:r>
    </w:p>
    <w:p>
      <w:pPr>
        <w:pStyle w:val="ListBullet"/>
      </w:pPr>
      <w:r>
        <w:rPr>
          <w:sz w:val="20"/>
        </w:rPr>
        <w:t>Chipset surucusunun ilk kurulacak surucu oldugunu.</w:t>
      </w:r>
    </w:p>
    <w:p>
      <w:pPr>
        <w:pStyle w:val="ListBullet"/>
      </w:pPr>
      <w:r>
        <w:rPr>
          <w:sz w:val="20"/>
        </w:rPr>
        <w:t>Dijital imzanin guvenilirlik gostergesi oldugunu.</w:t>
      </w:r>
    </w:p>
    <w:p>
      <w:pPr>
        <w:spacing w:before="200"/>
      </w:pPr>
      <w:r>
        <w:rPr>
          <w:b/>
          <w:color w:val="757575"/>
          <w:sz w:val="24"/>
        </w:rPr>
        <w:t xml:space="preserve">  Olası Kavram Yanılgıları</w:t>
      </w:r>
    </w:p>
    <w:p>
      <w:pPr>
        <w:pStyle w:val="ListBullet"/>
      </w:pPr>
      <w:r>
        <w:rPr>
          <w:sz w:val="20"/>
        </w:rPr>
        <w:t>Surculerin herhangi bir sirada kurulabilecegi sanilmasi.</w:t>
      </w:r>
    </w:p>
    <w:p>
      <w:pPr>
        <w:pStyle w:val="ListBullet"/>
      </w:pPr>
      <w:r>
        <w:rPr>
          <w:sz w:val="20"/>
        </w:rPr>
        <w:t>Imzasiz surucunun daha guncl oldugu dusuncesi.</w:t>
      </w:r>
    </w:p>
    <w:p>
      <w:pPr>
        <w:pStyle w:val="ListBullet"/>
      </w:pPr>
      <w:r>
        <w:rPr>
          <w:sz w:val="20"/>
        </w:rPr>
        <w:t>Tek surucu yuklemenin tum sorunlari cozecegi yanilgisi.</w:t>
      </w:r>
    </w:p>
    <w:p>
      <w:pPr>
        <w:spacing w:before="200"/>
      </w:pPr>
      <w:r>
        <w:rPr>
          <w:b/>
          <w:color w:val="757575"/>
          <w:sz w:val="24"/>
        </w:rPr>
        <w:t xml:space="preserve">  Hazırlık Materyalleri</w:t>
      </w:r>
    </w:p>
    <w:p>
      <w:pPr>
        <w:pStyle w:val="ListBullet"/>
      </w:pPr>
      <w:r>
        <w:rPr>
          <w:sz w:val="20"/>
        </w:rPr>
        <w:t>Surucu kurulum oncelik sirasi posteri</w:t>
      </w:r>
    </w:p>
    <w:p>
      <w:pPr>
        <w:pStyle w:val="ListBullet"/>
      </w:pPr>
      <w:r>
        <w:rPr>
          <w:sz w:val="20"/>
        </w:rPr>
        <w:t>Kontrol listesi formu</w:t>
      </w:r>
    </w:p>
    <w:p>
      <w:pPr>
        <w:pStyle w:val="ListBullet"/>
      </w:pPr>
      <w:r>
        <w:rPr>
          <w:sz w:val="20"/>
        </w:rPr>
        <w:t>Dijital imza dogrulama kilavuzu</w:t>
      </w:r>
    </w:p>
    <w:p>
      <w:pPr>
        <w:pStyle w:val="ListBullet"/>
      </w:pPr>
      <w:r>
        <w:rPr>
          <w:sz w:val="20"/>
        </w:rPr>
        <w:t>Projeksiyon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bina insa ederken once temeli, sonra duvarlari, sonra catiyi yaparisiniz. Siralamayi degistirirseniz bina cokr. Surucu kurulumunda da dogru siralama sistemin kararliligini belirler."</w:t>
      </w:r>
    </w:p>
    <w:p>
      <w:r>
        <w:rPr>
          <w:b/>
          <w:color w:val="1B2A4A"/>
          <w:sz w:val="20"/>
        </w:rPr>
        <w:t xml:space="preserve">Günlük Hayat Bağlantısı: </w:t>
      </w:r>
      <w:r>
        <w:rPr>
          <w:sz w:val="20"/>
        </w:rPr>
        <w:t>Yemek tarifinde malzemeleri yanlis sirada koyarsaniz yemek olmaz; surucu kurulumunda da siralama kritiktir.</w:t>
      </w:r>
    </w:p>
    <w:p>
      <w:pPr>
        <w:spacing w:before="200"/>
      </w:pPr>
      <w:r>
        <w:rPr>
          <w:b/>
          <w:color w:val="2C6FAD"/>
          <w:sz w:val="24"/>
        </w:rPr>
        <w:t xml:space="preserve">  Ön Bilgi Yoklama Soruları</w:t>
      </w:r>
    </w:p>
    <w:p>
      <w:r>
        <w:rPr>
          <w:b/>
          <w:color w:val="2C6FAD"/>
          <w:sz w:val="20"/>
        </w:rPr>
        <w:t xml:space="preserve">  1. </w:t>
      </w:r>
      <w:r>
        <w:rPr>
          <w:sz w:val="20"/>
        </w:rPr>
        <w:t>Ilk hangi surucu kurulur?</w:t>
      </w:r>
    </w:p>
    <w:p>
      <w:r>
        <w:rPr>
          <w:b/>
          <w:color w:val="2C6FAD"/>
          <w:sz w:val="20"/>
        </w:rPr>
        <w:t xml:space="preserve">  2. </w:t>
      </w:r>
      <w:r>
        <w:rPr>
          <w:sz w:val="20"/>
        </w:rPr>
        <w:t>Dijital imza nedir?</w:t>
      </w:r>
    </w:p>
    <w:p>
      <w:r>
        <w:rPr>
          <w:b/>
          <w:color w:val="2C6FAD"/>
          <w:sz w:val="20"/>
        </w:rPr>
        <w:t xml:space="preserve">  3. </w:t>
      </w:r>
      <w:r>
        <w:rPr>
          <w:sz w:val="20"/>
        </w:rPr>
        <w:t>Kurulum sonrasi ne yapilir?</w:t>
      </w:r>
    </w:p>
    <w:p>
      <w:pPr>
        <w:spacing w:before="200"/>
      </w:pPr>
      <w:r>
        <w:rPr>
          <w:b/>
          <w:color w:val="2C6FAD"/>
          <w:sz w:val="24"/>
        </w:rPr>
        <w:t xml:space="preserve">  Motivasyon Etkinliği: "Surucu Piramidi"</w:t>
      </w:r>
    </w:p>
    <w:p>
      <w:r>
        <w:rPr>
          <w:b/>
          <w:color w:val="1B2A4A"/>
          <w:sz w:val="20"/>
        </w:rPr>
        <w:t xml:space="preserve">Açıklama: </w:t>
      </w:r>
      <w:r>
        <w:rPr>
          <w:sz w:val="20"/>
        </w:rPr>
        <w:t>Surucu kurulum oncelik sirasinin piramit seklinde gosterilmesi.</w:t>
      </w:r>
    </w:p>
    <w:p>
      <w:r>
        <w:rPr>
          <w:b/>
          <w:color w:val="1B2A4A"/>
          <w:sz w:val="20"/>
        </w:rPr>
        <w:t xml:space="preserve">Yönerge: </w:t>
      </w:r>
      <w:r>
        <w:rPr>
          <w:sz w:val="20"/>
        </w:rPr>
        <w:t>Tahtaya bir piramit cizilir. Alt katman = Chipset (temel), ortalar = Ag, Ekran, Ses, ust katman = Diger. Ogrenciler neden bu sirayla kurulduunu tartisir.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Yeni format atilmis bir bilgisayara tum surculeri yuklemeniz gerekiyor. 10 farkli surucu dosyaniz var. Hangi sirayla yuklersiniz?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"Prosedur Muhendsleri"</w:t>
      </w:r>
    </w:p>
    <w:p>
      <w:r>
        <w:rPr>
          <w:b/>
          <w:color w:val="1B2A4A"/>
          <w:sz w:val="20"/>
        </w:rPr>
        <w:t xml:space="preserve">Türü: </w:t>
      </w:r>
      <w:r>
        <w:rPr>
          <w:sz w:val="20"/>
        </w:rPr>
        <w:t>Grup Calismasi</w:t>
      </w:r>
    </w:p>
    <w:p>
      <w:r>
        <w:rPr>
          <w:b/>
          <w:color w:val="1B2A4A"/>
          <w:sz w:val="20"/>
        </w:rPr>
        <w:t xml:space="preserve">Amacı: </w:t>
      </w:r>
      <w:r>
        <w:rPr>
          <w:sz w:val="20"/>
        </w:rPr>
        <w:t>Surucu kurulum prosedurunu bastan sona planlayip uygulamak.</w:t>
      </w:r>
    </w:p>
    <w:p>
      <w:r>
        <w:rPr>
          <w:b/>
          <w:color w:val="1B2A4A"/>
          <w:sz w:val="20"/>
        </w:rPr>
        <w:t xml:space="preserve">Malzemeler: </w:t>
      </w:r>
      <w:r>
        <w:rPr>
          <w:sz w:val="20"/>
        </w:rPr>
        <w:t>Surucu dosyalari seti, kontrol listesi, bilgisayar</w:t>
      </w:r>
    </w:p>
    <w:p>
      <w:pPr>
        <w:spacing w:before="200"/>
      </w:pPr>
      <w:r>
        <w:rPr>
          <w:b/>
          <w:color w:val="007A7A"/>
          <w:sz w:val="24"/>
        </w:rPr>
        <w:t xml:space="preserve">  Yönerge Adımları</w:t>
      </w:r>
    </w:p>
    <w:p>
      <w:r>
        <w:rPr>
          <w:b/>
          <w:color w:val="007A7A"/>
          <w:sz w:val="20"/>
        </w:rPr>
        <w:t xml:space="preserve">  1. </w:t>
      </w:r>
      <w:r>
        <w:rPr>
          <w:sz w:val="20"/>
        </w:rPr>
        <w:t>Verilen surucu dosyalarini inceleyin (chipset, ag, ekran, ses, USB).</w:t>
      </w:r>
    </w:p>
    <w:p>
      <w:r>
        <w:rPr>
          <w:b/>
          <w:color w:val="007A7A"/>
          <w:sz w:val="20"/>
        </w:rPr>
        <w:t xml:space="preserve">  2. </w:t>
      </w:r>
      <w:r>
        <w:rPr>
          <w:sz w:val="20"/>
        </w:rPr>
        <w:t>Kurulum oncelik sirasini belirleyin.</w:t>
      </w:r>
    </w:p>
    <w:p>
      <w:r>
        <w:rPr>
          <w:b/>
          <w:color w:val="007A7A"/>
          <w:sz w:val="20"/>
        </w:rPr>
        <w:t xml:space="preserve">  3. </w:t>
      </w:r>
      <w:r>
        <w:rPr>
          <w:sz w:val="20"/>
        </w:rPr>
        <w:t>Siratyla kurulumu yapin veya simule edin.</w:t>
      </w:r>
    </w:p>
    <w:p>
      <w:r>
        <w:rPr>
          <w:b/>
          <w:color w:val="007A7A"/>
          <w:sz w:val="20"/>
        </w:rPr>
        <w:t xml:space="preserve">  4. </w:t>
      </w:r>
      <w:r>
        <w:rPr>
          <w:sz w:val="20"/>
        </w:rPr>
        <w:t>Her adimda yeniden baslatma gerekip gerekmedigini belirleyin.</w:t>
      </w:r>
    </w:p>
    <w:p>
      <w:r>
        <w:rPr>
          <w:b/>
          <w:color w:val="007A7A"/>
          <w:sz w:val="20"/>
        </w:rPr>
        <w:t xml:space="preserve">  5. </w:t>
      </w:r>
      <w:r>
        <w:rPr>
          <w:sz w:val="20"/>
        </w:rPr>
        <w:t>Tum sureci kontrol listesiyle dokumante edin.</w:t>
      </w:r>
    </w:p>
    <w:p>
      <w:r>
        <w:rPr>
          <w:b/>
          <w:color w:val="1B2A4A"/>
          <w:sz w:val="20"/>
        </w:rPr>
        <w:t xml:space="preserve">Öğrenci Rolü: </w:t>
      </w:r>
      <w:r>
        <w:rPr>
          <w:sz w:val="20"/>
        </w:rPr>
        <w:t>Proje Yoneticisi (sirayi belirleyen), Teknisyen (kuran), Kontrolcu (dogrulayan)</w:t>
      </w:r>
    </w:p>
    <w:p>
      <w:r>
        <w:rPr>
          <w:b/>
          <w:color w:val="1B2A4A"/>
          <w:sz w:val="20"/>
        </w:rPr>
        <w:t xml:space="preserve">Öğretmen Rolü: </w:t>
      </w:r>
      <w:r>
        <w:rPr>
          <w:sz w:val="20"/>
        </w:rPr>
        <w:t>Dogru siralmayi onaylar ve hatalari duzeltir</w:t>
      </w:r>
    </w:p>
    <w:p>
      <w:r>
        <w:rPr>
          <w:b/>
          <w:color w:val="1B2A4A"/>
          <w:sz w:val="20"/>
        </w:rPr>
        <w:t xml:space="preserve">Beklenen Ürün: </w:t>
      </w:r>
      <w:r>
        <w:rPr>
          <w:sz w:val="20"/>
        </w:rPr>
        <w:t>Surucu Kurulum Prosedur Dokumani</w:t>
      </w:r>
    </w:p>
    <w:p>
      <w:pPr>
        <w:spacing w:before="200"/>
      </w:pPr>
      <w:r>
        <w:rPr>
          <w:b/>
          <w:color w:val="007A7A"/>
          <w:sz w:val="24"/>
        </w:rPr>
        <w:t xml:space="preserve">  Araştırma Soruları</w:t>
      </w:r>
    </w:p>
    <w:p>
      <w:r>
        <w:rPr>
          <w:b/>
          <w:color w:val="007A7A"/>
          <w:sz w:val="20"/>
        </w:rPr>
        <w:t xml:space="preserve">  1. </w:t>
      </w:r>
      <w:r>
        <w:rPr>
          <w:sz w:val="20"/>
        </w:rPr>
        <w:t>Kurumsal ortamda surucu dagitim araclari (SCCM, PDQ) nasil calisir?</w:t>
      </w:r>
    </w:p>
    <w:p>
      <w:r>
        <w:rPr>
          <w:b/>
          <w:color w:val="007A7A"/>
          <w:sz w:val="20"/>
        </w:rPr>
        <w:t xml:space="preserve">  2. </w:t>
      </w:r>
      <w:r>
        <w:rPr>
          <w:sz w:val="20"/>
        </w:rPr>
        <w:t>Sessiz kurulum (silent install) parametreleri nelerdir?</w:t>
      </w:r>
    </w:p>
    <w:p>
      <w:r>
        <w:rPr>
          <w:b/>
          <w:color w:val="007A7A"/>
          <w:sz w:val="20"/>
        </w:rPr>
        <w:t xml:space="preserve">  3. </w:t>
      </w:r>
      <w:r>
        <w:rPr>
          <w:sz w:val="20"/>
        </w:rPr>
        <w:t>Surucu paketleme ve imzalama nasil yapilir?</w:t>
      </w:r>
    </w:p>
    <w:p>
      <w:r>
        <w:rPr>
          <w:b/>
          <w:color w:val="1B2A4A"/>
          <w:sz w:val="20"/>
        </w:rPr>
        <w:t xml:space="preserve">Grupla Çalışma Kuralları: </w:t>
      </w:r>
      <w:r>
        <w:rPr>
          <w:sz w:val="20"/>
        </w:rPr>
        <w:t>Oncelik sirasina uyun; her adimi kontrol listesine kaydedin.</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Kurulum Oncelik Sirasi</w:t>
            </w:r>
          </w:p>
        </w:tc>
        <w:tc>
          <w:tcPr>
            <w:tcW w:type="dxa" w:w="2409"/>
          </w:tcPr>
          <w:p>
            <w:r>
              <w:rPr>
                <w:sz w:val="18"/>
              </w:rPr>
              <w:t>Surculerin kurulma siralamas: Chipset &gt; Ag &gt; Ekran &gt; Ses &gt; Diger</w:t>
            </w:r>
          </w:p>
        </w:tc>
        <w:tc>
          <w:tcPr>
            <w:tcW w:type="dxa" w:w="2409"/>
          </w:tcPr>
          <w:p>
            <w:r>
              <w:rPr>
                <w:sz w:val="18"/>
              </w:rPr>
              <w:t>Temel oncedir</w:t>
            </w:r>
          </w:p>
        </w:tc>
        <w:tc>
          <w:tcPr>
            <w:tcW w:type="dxa" w:w="2409"/>
          </w:tcPr>
          <w:p>
            <w:r>
              <w:rPr>
                <w:sz w:val="18"/>
              </w:rPr>
              <w:t>Piramit semasi</w:t>
            </w:r>
          </w:p>
        </w:tc>
      </w:tr>
      <w:tr>
        <w:tc>
          <w:tcPr>
            <w:tcW w:type="dxa" w:w="2409"/>
          </w:tcPr>
          <w:p>
            <w:r>
              <w:rPr>
                <w:sz w:val="18"/>
              </w:rPr>
              <w:t>Chipset Surucusu</w:t>
            </w:r>
          </w:p>
        </w:tc>
        <w:tc>
          <w:tcPr>
            <w:tcW w:type="dxa" w:w="2409"/>
          </w:tcPr>
          <w:p>
            <w:r>
              <w:rPr>
                <w:sz w:val="18"/>
              </w:rPr>
              <w:t>Anakart veri yollarini yoneten en temel surucu</w:t>
            </w:r>
          </w:p>
        </w:tc>
        <w:tc>
          <w:tcPr>
            <w:tcW w:type="dxa" w:w="2409"/>
          </w:tcPr>
          <w:p>
            <w:r>
              <w:rPr>
                <w:sz w:val="18"/>
              </w:rPr>
              <w:t>Intel INF, AMD Chipset</w:t>
            </w:r>
          </w:p>
        </w:tc>
        <w:tc>
          <w:tcPr>
            <w:tcW w:type="dxa" w:w="2409"/>
          </w:tcPr>
          <w:p>
            <w:r>
              <w:rPr>
                <w:sz w:val="18"/>
              </w:rPr>
              <w:t>Piramidin tabani</w:t>
            </w:r>
          </w:p>
        </w:tc>
      </w:tr>
      <w:tr>
        <w:tc>
          <w:tcPr>
            <w:tcW w:type="dxa" w:w="2409"/>
          </w:tcPr>
          <w:p>
            <w:r>
              <w:rPr>
                <w:sz w:val="18"/>
              </w:rPr>
              <w:t>Dijital Imza</w:t>
            </w:r>
          </w:p>
        </w:tc>
        <w:tc>
          <w:tcPr>
            <w:tcW w:type="dxa" w:w="2409"/>
          </w:tcPr>
          <w:p>
            <w:r>
              <w:rPr>
                <w:sz w:val="18"/>
              </w:rPr>
              <w:t>Microsoft tarafindan onaylanmis guvenli surucu sertifikasi</w:t>
            </w:r>
          </w:p>
        </w:tc>
        <w:tc>
          <w:tcPr>
            <w:tcW w:type="dxa" w:w="2409"/>
          </w:tcPr>
          <w:p>
            <w:r>
              <w:rPr>
                <w:sz w:val="18"/>
              </w:rPr>
              <w:t>Verified Publisher</w:t>
            </w:r>
          </w:p>
        </w:tc>
        <w:tc>
          <w:tcPr>
            <w:tcW w:type="dxa" w:w="2409"/>
          </w:tcPr>
          <w:p>
            <w:r>
              <w:rPr>
                <w:sz w:val="18"/>
              </w:rPr>
              <w:t>Imza dogrulama penceresi</w:t>
            </w:r>
          </w:p>
        </w:tc>
      </w:tr>
      <w:tr>
        <w:tc>
          <w:tcPr>
            <w:tcW w:type="dxa" w:w="2409"/>
          </w:tcPr>
          <w:p>
            <w:r>
              <w:rPr>
                <w:sz w:val="18"/>
              </w:rPr>
              <w:t>Sessiz Kurulum</w:t>
            </w:r>
          </w:p>
        </w:tc>
        <w:tc>
          <w:tcPr>
            <w:tcW w:type="dxa" w:w="2409"/>
          </w:tcPr>
          <w:p>
            <w:r>
              <w:rPr>
                <w:sz w:val="18"/>
              </w:rPr>
              <w:t>Kullanici arayuzu olmadan otomatik surucu yukleme</w:t>
            </w:r>
          </w:p>
        </w:tc>
        <w:tc>
          <w:tcPr>
            <w:tcW w:type="dxa" w:w="2409"/>
          </w:tcPr>
          <w:p>
            <w:r>
              <w:rPr>
                <w:sz w:val="18"/>
              </w:rPr>
              <w:t>/silent veya /S parametresi</w:t>
            </w:r>
          </w:p>
        </w:tc>
        <w:tc>
          <w:tcPr>
            <w:tcW w:type="dxa" w:w="2409"/>
          </w:tcPr>
          <w:p>
            <w:r>
              <w:rPr>
                <w:sz w:val="18"/>
              </w:rPr>
              <w:t>Komut satiri</w:t>
            </w:r>
          </w:p>
        </w:tc>
      </w:tr>
      <w:tr>
        <w:tc>
          <w:tcPr>
            <w:tcW w:type="dxa" w:w="2409"/>
          </w:tcPr>
          <w:p>
            <w:r>
              <w:rPr>
                <w:sz w:val="18"/>
              </w:rPr>
              <w:t>Yeniden Baslatma</w:t>
            </w:r>
          </w:p>
        </w:tc>
        <w:tc>
          <w:tcPr>
            <w:tcW w:type="dxa" w:w="2409"/>
          </w:tcPr>
          <w:p>
            <w:r>
              <w:rPr>
                <w:sz w:val="18"/>
              </w:rPr>
              <w:t>Bazi surclerin etkili olmasi icin gereken sistem yeniden acilisi</w:t>
            </w:r>
          </w:p>
        </w:tc>
        <w:tc>
          <w:tcPr>
            <w:tcW w:type="dxa" w:w="2409"/>
          </w:tcPr>
          <w:p>
            <w:r>
              <w:rPr>
                <w:sz w:val="18"/>
              </w:rPr>
              <w:t>Chipset surucusu sonrasi restart</w:t>
            </w:r>
          </w:p>
        </w:tc>
        <w:tc>
          <w:tcPr>
            <w:tcW w:type="dxa" w:w="2409"/>
          </w:tcPr>
          <w:p>
            <w:r>
              <w:rPr>
                <w:sz w:val="18"/>
              </w:rPr>
              <w:t>Yeniden baslat uyarisi</w:t>
            </w:r>
          </w:p>
        </w:tc>
      </w:tr>
    </w:tbl>
    <w:p/>
    <w:p>
      <w:pPr>
        <w:spacing w:before="200"/>
      </w:pPr>
      <w:r>
        <w:rPr>
          <w:b/>
          <w:color w:val="E65C00"/>
          <w:sz w:val="24"/>
        </w:rPr>
        <w:t xml:space="preserve">  Konu Anlatımı</w:t>
      </w:r>
    </w:p>
    <w:p>
      <w:r>
        <w:rPr>
          <w:sz w:val="20"/>
        </w:rPr>
        <w:t>Surucu kurulum proseduru 5 asamalidir: 1) Chipset surucusu (anakart temeli), 2) Ag surucusu (internet baglantisi icin - geri kalan surculeri indirmek icin), 3) Ekran karti surucusu, 4) Ses surucusu, 5) Diger suruculer (Bluetooth, USB 3.0, kart okuyucu vb.). Bu siralama her adimin bir sonrakine temel olmasi mantgiyla belirlenmistir.</w:t>
      </w:r>
    </w:p>
    <w:p>
      <w:r>
        <w:rPr>
          <w:sz w:val="20"/>
        </w:rPr>
        <w:t>Her surucu kurulumunda dikkat edilecek hususlar: 1) OS surumu uyumlulugu (Win10/11), 2) Bit mimarisi (32/64-bit), 3) Dijital imza kontrolu, 4) Yeniden baslatma gerekliligi, 5) Mevcut surucuyu kaldirma ihtiyaci. Bu kontroller yapilmadan kurulan surucular sistem kararsizligina yol acabilir.</w:t>
      </w:r>
    </w:p>
    <w:p>
      <w:r>
        <w:rPr>
          <w:sz w:val="20"/>
        </w:rPr>
        <w:t>Profesyonel IT ortamlarinda surucu kurulumu dokumante edilir. Her adim, kurulan surucu surumu, tarih, sonuc ve varsa karsilasilan sorunlar kayit altna alinir. Bu dokuman gelecekte ayni bilgisayar veya benzer sistemler icin referans olur.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Dogru Siralama</w:t>
            </w:r>
          </w:p>
        </w:tc>
        <w:tc>
          <w:tcPr>
            <w:tcW w:type="dxa" w:w="3213"/>
          </w:tcPr>
          <w:p>
            <w:r>
              <w:rPr>
                <w:sz w:val="18"/>
              </w:rPr>
              <w:t>Chipset &gt; Ag &gt; Ekran &gt; Ses &gt; Bluetooth: sorunsuz</w:t>
            </w:r>
          </w:p>
        </w:tc>
        <w:tc>
          <w:tcPr>
            <w:tcW w:type="dxa" w:w="3213"/>
          </w:tcPr>
          <w:p>
            <w:r>
              <w:rPr>
                <w:sz w:val="18"/>
              </w:rPr>
              <w:t>Best practice</w:t>
            </w:r>
          </w:p>
        </w:tc>
      </w:tr>
      <w:tr>
        <w:tc>
          <w:tcPr>
            <w:tcW w:type="dxa" w:w="3213"/>
          </w:tcPr>
          <w:p>
            <w:r>
              <w:rPr>
                <w:sz w:val="18"/>
              </w:rPr>
              <w:t>Yanlis Siralama</w:t>
            </w:r>
          </w:p>
        </w:tc>
        <w:tc>
          <w:tcPr>
            <w:tcW w:type="dxa" w:w="3213"/>
          </w:tcPr>
          <w:p>
            <w:r>
              <w:rPr>
                <w:sz w:val="18"/>
              </w:rPr>
              <w:t>Once ekran karti sonra chipset: uyumsuzluk hatalari</w:t>
            </w:r>
          </w:p>
        </w:tc>
        <w:tc>
          <w:tcPr>
            <w:tcW w:type="dxa" w:w="3213"/>
          </w:tcPr>
          <w:p>
            <w:r>
              <w:rPr>
                <w:sz w:val="18"/>
              </w:rPr>
              <w:t>Hatali prosedur</w:t>
            </w:r>
          </w:p>
        </w:tc>
      </w:tr>
      <w:tr>
        <w:tc>
          <w:tcPr>
            <w:tcW w:type="dxa" w:w="3213"/>
          </w:tcPr>
          <w:p>
            <w:r>
              <w:rPr>
                <w:sz w:val="18"/>
              </w:rPr>
              <w:t>Imzasiz Surucu</w:t>
            </w:r>
          </w:p>
        </w:tc>
        <w:tc>
          <w:tcPr>
            <w:tcW w:type="dxa" w:w="3213"/>
          </w:tcPr>
          <w:p>
            <w:r>
              <w:rPr>
                <w:sz w:val="18"/>
              </w:rPr>
              <w:t>Uyari penceresi: 'Bu surucu imzasiz' -&gt; risk degerlendirmesi</w:t>
            </w:r>
          </w:p>
        </w:tc>
        <w:tc>
          <w:tcPr>
            <w:tcW w:type="dxa" w:w="3213"/>
          </w:tcPr>
          <w:p>
            <w:r>
              <w:rPr>
                <w:sz w:val="18"/>
              </w:rPr>
              <w:t>Guvenlik karari</w:t>
            </w:r>
          </w:p>
        </w:tc>
      </w:tr>
      <w:tr>
        <w:tc>
          <w:tcPr>
            <w:tcW w:type="dxa" w:w="3213"/>
          </w:tcPr>
          <w:p>
            <w:r>
              <w:rPr>
                <w:sz w:val="18"/>
              </w:rPr>
              <w:t>Sessiz Kurulum</w:t>
            </w:r>
          </w:p>
        </w:tc>
        <w:tc>
          <w:tcPr>
            <w:tcW w:type="dxa" w:w="3213"/>
          </w:tcPr>
          <w:p>
            <w:r>
              <w:rPr>
                <w:sz w:val="18"/>
              </w:rPr>
              <w:t>setup.exe /S ile komut satirindan toplu kurulum</w:t>
            </w:r>
          </w:p>
        </w:tc>
        <w:tc>
          <w:tcPr>
            <w:tcW w:type="dxa" w:w="3213"/>
          </w:tcPr>
          <w:p>
            <w:r>
              <w:rPr>
                <w:sz w:val="18"/>
              </w:rPr>
              <w:t>Kurumsal yontem</w:t>
            </w:r>
          </w:p>
        </w:tc>
      </w:tr>
    </w:tbl>
    <w:p/>
    <w:p>
      <w:pPr>
        <w:spacing w:before="200"/>
      </w:pPr>
      <w:r>
        <w:rPr>
          <w:b/>
          <w:color w:val="E65C00"/>
          <w:sz w:val="24"/>
        </w:rPr>
        <w:t xml:space="preserve">  Görseller ve Tablolar</w:t>
      </w:r>
    </w:p>
    <w:p>
      <w:pPr>
        <w:pStyle w:val="ListBullet"/>
      </w:pPr>
      <w:r>
        <w:rPr>
          <w:sz w:val="20"/>
        </w:rPr>
        <w:t>Surucu kurulum piramidi (oncelik sirasi)</w:t>
      </w:r>
    </w:p>
    <w:p>
      <w:pPr>
        <w:pStyle w:val="ListBullet"/>
      </w:pPr>
      <w:r>
        <w:rPr>
          <w:sz w:val="20"/>
        </w:rPr>
        <w:t>Kurulum proseduru akis semasi</w:t>
      </w:r>
    </w:p>
    <w:p>
      <w:pPr>
        <w:spacing w:before="200"/>
      </w:pPr>
      <w:r>
        <w:rPr>
          <w:b/>
          <w:color w:val="E65C00"/>
          <w:sz w:val="24"/>
        </w:rPr>
        <w:t xml:space="preserve">  Analoji ve Benzetmeler</w:t>
      </w:r>
    </w:p>
    <w:p>
      <w:r>
        <w:rPr>
          <w:b/>
          <w:color w:val="E65C00"/>
          <w:sz w:val="20"/>
        </w:rPr>
        <w:t xml:space="preserve">  1. </w:t>
      </w:r>
      <w:r>
        <w:rPr>
          <w:sz w:val="20"/>
        </w:rPr>
        <w:t>Kurulum sirasi = Bina insaati: temel &gt; duvarlar &gt; cati</w:t>
      </w:r>
    </w:p>
    <w:p>
      <w:r>
        <w:rPr>
          <w:b/>
          <w:color w:val="E65C00"/>
          <w:sz w:val="20"/>
        </w:rPr>
        <w:t xml:space="preserve">  2. </w:t>
      </w:r>
      <w:r>
        <w:rPr>
          <w:sz w:val="20"/>
        </w:rPr>
        <w:t>Dijital imza = Gida sertifikasi: guvenli oldugu teyit edilmis</w:t>
      </w:r>
    </w:p>
    <w:p>
      <w:r>
        <w:rPr>
          <w:b/>
          <w:color w:val="E65C00"/>
          <w:sz w:val="20"/>
        </w:rPr>
        <w:t xml:space="preserve">  3. </w:t>
      </w:r>
      <w:r>
        <w:rPr>
          <w:sz w:val="20"/>
        </w:rPr>
        <w:t>Dokumantasyon = Yol haritasi: ileride yolunu bulmak icin</w:t>
      </w:r>
    </w:p>
    <w:p>
      <w:pPr>
        <w:spacing w:before="200"/>
      </w:pPr>
      <w:r>
        <w:rPr>
          <w:b/>
          <w:color w:val="E65C00"/>
          <w:sz w:val="24"/>
        </w:rPr>
        <w:t xml:space="preserve">  Öğrenci Soru-Cevap</w:t>
      </w:r>
    </w:p>
    <w:p>
      <w:pPr>
        <w:pStyle w:val="ListBullet"/>
      </w:pPr>
      <w:r>
        <w:rPr>
          <w:sz w:val="20"/>
        </w:rPr>
        <w:t>Chipset neden ilk? - Anakart veri yollarini yonetir; digerleri ona baglidir.</w:t>
      </w:r>
    </w:p>
    <w:p>
      <w:pPr>
        <w:pStyle w:val="ListBullet"/>
      </w:pPr>
      <w:r>
        <w:rPr>
          <w:sz w:val="20"/>
        </w:rPr>
        <w:t>Her surucu icin restart gerekli mi? - Genellikle chipset ve ekran karti icin; digerleri genellikle gerektirmez.</w:t>
      </w:r>
    </w:p>
    <w:p>
      <w:pPr>
        <w:pStyle w:val="ListBullet"/>
      </w:pPr>
      <w:r>
        <w:rPr>
          <w:sz w:val="20"/>
        </w:rPr>
        <w:t>Imzasiz surucu yuklemeli mi? - Sadece guvenilir kaynaktan ve gerekli oldugunda; risk bilinmeli.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"Tam Surucu Kurulum Projesi"</w:t>
      </w:r>
    </w:p>
    <w:p>
      <w:r>
        <w:rPr>
          <w:b/>
          <w:color w:val="1B2A4A"/>
          <w:sz w:val="20"/>
        </w:rPr>
        <w:t xml:space="preserve">Türü: </w:t>
      </w:r>
      <w:r>
        <w:rPr>
          <w:sz w:val="20"/>
        </w:rPr>
        <w:t>Bireysel Proje</w:t>
      </w:r>
    </w:p>
    <w:p>
      <w:r>
        <w:rPr>
          <w:b/>
          <w:color w:val="1B2A4A"/>
          <w:sz w:val="20"/>
        </w:rPr>
        <w:t xml:space="preserve">Amacı: </w:t>
      </w:r>
      <w:r>
        <w:rPr>
          <w:sz w:val="20"/>
        </w:rPr>
        <w:t>Format sonrasi tam surucu kurulum prosedurunu bastan sona uygulamak.</w:t>
      </w:r>
    </w:p>
    <w:p>
      <w:pPr>
        <w:spacing w:before="200"/>
      </w:pPr>
      <w:r>
        <w:rPr>
          <w:b/>
          <w:color w:val="6A1B9A"/>
          <w:sz w:val="24"/>
        </w:rPr>
        <w:t xml:space="preserve">  Yönerge Adımları</w:t>
      </w:r>
    </w:p>
    <w:p>
      <w:r>
        <w:rPr>
          <w:b/>
          <w:color w:val="6A1B9A"/>
          <w:sz w:val="20"/>
        </w:rPr>
        <w:t xml:space="preserve">  1. </w:t>
      </w:r>
      <w:r>
        <w:rPr>
          <w:sz w:val="20"/>
        </w:rPr>
        <w:t>Bilgisayarin donanim listesini cikartin.</w:t>
      </w:r>
    </w:p>
    <w:p>
      <w:r>
        <w:rPr>
          <w:b/>
          <w:color w:val="6A1B9A"/>
          <w:sz w:val="20"/>
        </w:rPr>
        <w:t xml:space="preserve">  2. </w:t>
      </w:r>
      <w:r>
        <w:rPr>
          <w:sz w:val="20"/>
        </w:rPr>
        <w:t>Her donanim icin gerekli surucuyu belirleyin.</w:t>
      </w:r>
    </w:p>
    <w:p>
      <w:r>
        <w:rPr>
          <w:b/>
          <w:color w:val="6A1B9A"/>
          <w:sz w:val="20"/>
        </w:rPr>
        <w:t xml:space="preserve">  3. </w:t>
      </w:r>
      <w:r>
        <w:rPr>
          <w:sz w:val="20"/>
        </w:rPr>
        <w:t>Kurulum oncelik sirasini planlayin.</w:t>
      </w:r>
    </w:p>
    <w:p>
      <w:r>
        <w:rPr>
          <w:b/>
          <w:color w:val="6A1B9A"/>
          <w:sz w:val="20"/>
        </w:rPr>
        <w:t xml:space="preserve">  4. </w:t>
      </w:r>
      <w:r>
        <w:rPr>
          <w:sz w:val="20"/>
        </w:rPr>
        <w:t>Surculeri sirayla yukleyin (sanal makinede).</w:t>
      </w:r>
    </w:p>
    <w:p>
      <w:r>
        <w:rPr>
          <w:b/>
          <w:color w:val="6A1B9A"/>
          <w:sz w:val="20"/>
        </w:rPr>
        <w:t xml:space="preserve">  5. </w:t>
      </w:r>
      <w:r>
        <w:rPr>
          <w:sz w:val="20"/>
        </w:rPr>
        <w:t>Her adimi dokumante edin.</w:t>
      </w:r>
    </w:p>
    <w:p>
      <w:r>
        <w:rPr>
          <w:b/>
          <w:color w:val="1B2A4A"/>
          <w:sz w:val="20"/>
        </w:rPr>
        <w:t xml:space="preserve">Beklenen Ürün: </w:t>
      </w:r>
      <w:r>
        <w:rPr>
          <w:sz w:val="20"/>
        </w:rPr>
        <w:t>Tam Surucu Kurulum Prosedur Raporu</w:t>
      </w:r>
    </w:p>
    <w:p>
      <w:pPr>
        <w:spacing w:before="200"/>
      </w:pPr>
      <w:r>
        <w:rPr>
          <w:b/>
          <w:color w:val="6A1B9A"/>
          <w:sz w:val="24"/>
        </w:rPr>
        <w:t xml:space="preserve">  Transfer Soruları</w:t>
      </w:r>
    </w:p>
    <w:p>
      <w:r>
        <w:rPr>
          <w:b/>
          <w:color w:val="6A1B9A"/>
          <w:sz w:val="20"/>
        </w:rPr>
        <w:t xml:space="preserve">  1. </w:t>
      </w:r>
      <w:r>
        <w:rPr>
          <w:sz w:val="20"/>
        </w:rPr>
        <w:t>Disk imajlama ile surculer nasil toplu dagitilir?</w:t>
      </w:r>
    </w:p>
    <w:p>
      <w:r>
        <w:rPr>
          <w:b/>
          <w:color w:val="6A1B9A"/>
          <w:sz w:val="20"/>
        </w:rPr>
        <w:t xml:space="preserve">  2. </w:t>
      </w:r>
      <w:r>
        <w:rPr>
          <w:sz w:val="20"/>
        </w:rPr>
        <w:t>Windows Deployment Services (WDS) ile surucu enjeksiyonu nasil yapilir?</w:t>
      </w:r>
    </w:p>
    <w:p>
      <w:r>
        <w:rPr>
          <w:b/>
          <w:color w:val="6A1B9A"/>
          <w:sz w:val="20"/>
        </w:rPr>
        <w:t xml:space="preserve">  3. </w:t>
      </w:r>
      <w:r>
        <w:rPr>
          <w:sz w:val="20"/>
        </w:rPr>
        <w:t>macOS ve Linux'ta surucu kurulum proseduru nasil farklidir?</w:t>
      </w:r>
    </w:p>
    <w:p>
      <w:r>
        <w:rPr>
          <w:b/>
          <w:color w:val="1B2A4A"/>
          <w:sz w:val="20"/>
        </w:rPr>
        <w:t xml:space="preserve">İlişkili Disiplinler: </w:t>
      </w:r>
      <w:r>
        <w:rPr>
          <w:sz w:val="20"/>
        </w:rPr>
        <w:t>Proje Yonetimi (siralama ve planlama), Turkce (prosedur dokumantasyonu)</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Yeni format atilmis bir bilgisayarda internet yok (ag surucusu eksik) ama chipset surucusu de yuklenmemis. Hangisini once yuklersiniz?</w:t>
              <w:br/>
              <w:br/>
              <w:t>Cozum: Once chipset (anakart temeli), sonra ag surucusu (USB ile offline yukleme). Internet saglandiktan sonra geri kalan suruculer.</w:t>
            </w:r>
          </w:p>
        </w:tc>
      </w:tr>
    </w:tbl>
    <w:p/>
    <w:p>
      <w:r>
        <w:rPr>
          <w:b/>
          <w:color w:val="1B2A4A"/>
          <w:sz w:val="20"/>
        </w:rPr>
        <w:t xml:space="preserve">Yaratıcı Görev: </w:t>
      </w:r>
      <w:r>
        <w:rPr>
          <w:sz w:val="20"/>
        </w:rPr>
        <w:t>Plug-and-play'in gelecegi: donanim takilinca 0 saniyede surucu yuklenen bir sistem tasarlayin. Teknik olarak mumkun mu?</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Kurulum oncelik sirasini biliyorum.</w:t>
      </w:r>
    </w:p>
    <w:p>
      <w:r>
        <w:rPr>
          <w:sz w:val="20"/>
        </w:rPr>
        <w:t xml:space="preserve">  ☐  Chipset surucusunu ilk kurabiliyorum.</w:t>
      </w:r>
    </w:p>
    <w:p>
      <w:r>
        <w:rPr>
          <w:sz w:val="20"/>
        </w:rPr>
        <w:t xml:space="preserve">  ☐  Dijital imza kontrolu yapabiliyorum.</w:t>
      </w:r>
    </w:p>
    <w:p>
      <w:r>
        <w:rPr>
          <w:sz w:val="20"/>
        </w:rPr>
        <w:t xml:space="preserve">  ☐  Proseduru dokumante edebiliyorum.</w:t>
      </w:r>
    </w:p>
    <w:p>
      <w:r>
        <w:rPr>
          <w:sz w:val="20"/>
        </w:rPr>
        <w:t xml:space="preserve">  ☐  Tam kurulum surecini yonetebiliyorum.</w:t>
      </w:r>
    </w:p>
    <w:p>
      <w:pPr>
        <w:spacing w:before="200"/>
      </w:pPr>
      <w:r>
        <w:rPr>
          <w:b/>
          <w:color w:val="2E7D32"/>
          <w:sz w:val="24"/>
        </w:rPr>
        <w:t xml:space="preserve">  Öz Değerlendirme Soruları</w:t>
      </w:r>
    </w:p>
    <w:p>
      <w:r>
        <w:rPr>
          <w:b/>
          <w:color w:val="2E7D32"/>
          <w:sz w:val="20"/>
        </w:rPr>
        <w:t xml:space="preserve">  1. </w:t>
      </w:r>
      <w:r>
        <w:rPr>
          <w:sz w:val="20"/>
        </w:rPr>
        <w:t>Surucu kurulum prosedurunu ezbere bilyor muyum?</w:t>
      </w:r>
    </w:p>
    <w:p>
      <w:r>
        <w:rPr>
          <w:b/>
          <w:color w:val="2E7D32"/>
          <w:sz w:val="20"/>
        </w:rPr>
        <w:t xml:space="preserve">  2. </w:t>
      </w:r>
      <w:r>
        <w:rPr>
          <w:sz w:val="20"/>
        </w:rPr>
        <w:t>Siralama mantigi otturdu mu?</w:t>
      </w:r>
    </w:p>
    <w:p>
      <w:r>
        <w:rPr>
          <w:b/>
          <w:color w:val="2E7D32"/>
          <w:sz w:val="20"/>
        </w:rPr>
        <w:t xml:space="preserve">  3. </w:t>
      </w:r>
      <w:r>
        <w:rPr>
          <w:sz w:val="20"/>
        </w:rPr>
        <w:t>Format sonrasi tum surculeri tek basima yukleyebilir miyim?</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1</w:t>
            </w:r>
          </w:p>
        </w:tc>
        <w:tc>
          <w:tcPr>
            <w:tcW w:type="dxa" w:w="3213"/>
          </w:tcPr>
          <w:p>
            <w:r>
              <w:rPr>
                <w:sz w:val="18"/>
              </w:rPr>
              <w:t>Ilk kurulacak surucu?</w:t>
            </w:r>
          </w:p>
        </w:tc>
        <w:tc>
          <w:tcPr>
            <w:tcW w:type="dxa" w:w="3213"/>
          </w:tcPr>
          <w:p>
            <w:r>
              <w:rPr>
                <w:sz w:val="18"/>
              </w:rPr>
              <w:t>Chipset</w:t>
            </w:r>
          </w:p>
        </w:tc>
      </w:tr>
      <w:tr>
        <w:tc>
          <w:tcPr>
            <w:tcW w:type="dxa" w:w="3213"/>
          </w:tcPr>
          <w:p>
            <w:r>
              <w:rPr>
                <w:sz w:val="18"/>
              </w:rPr>
              <w:t>2</w:t>
            </w:r>
          </w:p>
        </w:tc>
        <w:tc>
          <w:tcPr>
            <w:tcW w:type="dxa" w:w="3213"/>
          </w:tcPr>
          <w:p>
            <w:r>
              <w:rPr>
                <w:sz w:val="18"/>
              </w:rPr>
              <w:t>Ikinci oncelikli surucu?</w:t>
            </w:r>
          </w:p>
        </w:tc>
        <w:tc>
          <w:tcPr>
            <w:tcW w:type="dxa" w:w="3213"/>
          </w:tcPr>
          <w:p>
            <w:r>
              <w:rPr>
                <w:sz w:val="18"/>
              </w:rPr>
              <w:t>Ag (internet icin)</w:t>
            </w:r>
          </w:p>
        </w:tc>
      </w:tr>
      <w:tr>
        <w:tc>
          <w:tcPr>
            <w:tcW w:type="dxa" w:w="3213"/>
          </w:tcPr>
          <w:p>
            <w:r>
              <w:rPr>
                <w:sz w:val="18"/>
              </w:rPr>
              <w:t>3</w:t>
            </w:r>
          </w:p>
        </w:tc>
        <w:tc>
          <w:tcPr>
            <w:tcW w:type="dxa" w:w="3213"/>
          </w:tcPr>
          <w:p>
            <w:r>
              <w:rPr>
                <w:sz w:val="18"/>
              </w:rPr>
              <w:t>Dijital imza ne garanti eder?</w:t>
            </w:r>
          </w:p>
        </w:tc>
        <w:tc>
          <w:tcPr>
            <w:tcW w:type="dxa" w:w="3213"/>
          </w:tcPr>
          <w:p>
            <w:r>
              <w:rPr>
                <w:sz w:val="18"/>
              </w:rPr>
              <w:t>Microsoft onayli ve guvenli</w:t>
            </w:r>
          </w:p>
        </w:tc>
      </w:tr>
      <w:tr>
        <w:tc>
          <w:tcPr>
            <w:tcW w:type="dxa" w:w="3213"/>
          </w:tcPr>
          <w:p>
            <w:r>
              <w:rPr>
                <w:sz w:val="18"/>
              </w:rPr>
              <w:t>4</w:t>
            </w:r>
          </w:p>
        </w:tc>
        <w:tc>
          <w:tcPr>
            <w:tcW w:type="dxa" w:w="3213"/>
          </w:tcPr>
          <w:p>
            <w:r>
              <w:rPr>
                <w:sz w:val="18"/>
              </w:rPr>
              <w:t>Sessiz kurulum parametresi?</w:t>
            </w:r>
          </w:p>
        </w:tc>
        <w:tc>
          <w:tcPr>
            <w:tcW w:type="dxa" w:w="3213"/>
          </w:tcPr>
          <w:p>
            <w:r>
              <w:rPr>
                <w:sz w:val="18"/>
              </w:rPr>
              <w:t>/S veya /silent</w:t>
            </w:r>
          </w:p>
        </w:tc>
      </w:tr>
      <w:tr>
        <w:tc>
          <w:tcPr>
            <w:tcW w:type="dxa" w:w="3213"/>
          </w:tcPr>
          <w:p>
            <w:r>
              <w:rPr>
                <w:sz w:val="18"/>
              </w:rPr>
              <w:t>5</w:t>
            </w:r>
          </w:p>
        </w:tc>
        <w:tc>
          <w:tcPr>
            <w:tcW w:type="dxa" w:w="3213"/>
          </w:tcPr>
          <w:p>
            <w:r>
              <w:rPr>
                <w:sz w:val="18"/>
              </w:rPr>
              <w:t>Prosedur dokumantasyonu neden onemli?</w:t>
            </w:r>
          </w:p>
        </w:tc>
        <w:tc>
          <w:tcPr>
            <w:tcW w:type="dxa" w:w="3213"/>
          </w:tcPr>
          <w:p>
            <w:r>
              <w:rPr>
                <w:sz w:val="18"/>
              </w:rPr>
              <w:t>Gelecek referans ve tekrar edilebilirlik</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Surucu kurulum proseduru standartlastirilmali mi?</w:t>
      </w:r>
    </w:p>
    <w:p>
      <w:r>
        <w:rPr>
          <w:b/>
          <w:color w:val="2E7D32"/>
          <w:sz w:val="20"/>
        </w:rPr>
        <w:t xml:space="preserve">  2. </w:t>
      </w:r>
      <w:r>
        <w:rPr>
          <w:sz w:val="20"/>
        </w:rPr>
        <w:t>Tam otomatik kurulum mumkun mu?</w:t>
      </w:r>
    </w:p>
    <w:p>
      <w:r>
        <w:rPr>
          <w:b/>
          <w:color w:val="2E7D32"/>
          <w:sz w:val="20"/>
        </w:rPr>
        <w:t xml:space="preserve">  3. </w:t>
      </w:r>
      <w:r>
        <w:rPr>
          <w:sz w:val="20"/>
        </w:rPr>
        <w:t>Prosedur dokumantasyonu herkes icin gerekli mi?</w:t>
      </w:r>
    </w:p>
    <w:p>
      <w:r>
        <w:rPr>
          <w:b/>
          <w:color w:val="2E7D32"/>
          <w:sz w:val="20"/>
        </w:rPr>
        <w:t>Eleştirel Düşünme:</w:t>
      </w:r>
    </w:p>
    <w:p>
      <w:r>
        <w:rPr>
          <w:b/>
          <w:color w:val="2E7D32"/>
          <w:sz w:val="20"/>
        </w:rPr>
        <w:t xml:space="preserve">  1. </w:t>
      </w:r>
      <w:r>
        <w:rPr>
          <w:sz w:val="20"/>
        </w:rPr>
        <w:t>Surucu kurulum karmasikligi kullanicinin hatasi mi sistemin mi?</w:t>
      </w:r>
    </w:p>
    <w:p>
      <w:r>
        <w:rPr>
          <w:b/>
          <w:color w:val="2E7D32"/>
          <w:sz w:val="20"/>
        </w:rPr>
        <w:t xml:space="preserve">  2. </w:t>
      </w:r>
      <w:r>
        <w:rPr>
          <w:sz w:val="20"/>
        </w:rPr>
        <w:t>Donanim ureticileri neden tek tip surucu formatinda anlsamiyor?</w:t>
      </w:r>
    </w:p>
    <w:p>
      <w:r>
        <w:rPr>
          <w:b/>
          <w:color w:val="2E7D32"/>
          <w:sz w:val="20"/>
        </w:rPr>
        <w:t xml:space="preserve">  3. </w:t>
      </w:r>
      <w:r>
        <w:rPr>
          <w:sz w:val="20"/>
        </w:rPr>
        <w:t>Surucu yukleme isinin gelecegi nedir?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"Tam Surucu Kurulum Proseduru"</w:t>
      </w:r>
    </w:p>
    <w:p>
      <w:r>
        <w:rPr>
          <w:b/>
          <w:color w:val="1B2A4A"/>
          <w:sz w:val="20"/>
        </w:rPr>
        <w:t xml:space="preserve">Hedef: </w:t>
      </w:r>
      <w:r>
        <w:rPr>
          <w:sz w:val="20"/>
        </w:rPr>
        <w:t>Dogru sirayla tam surucu kurulumu gerceklestirmek.</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 Chipset</w:t>
            </w:r>
          </w:p>
        </w:tc>
        <w:tc>
          <w:tcPr>
            <w:tcW w:type="dxa" w:w="3213"/>
          </w:tcPr>
          <w:p>
            <w:r>
              <w:rPr>
                <w:sz w:val="18"/>
              </w:rPr>
              <w:t>Anakart chipset surucusunu yukleyin</w:t>
            </w:r>
          </w:p>
        </w:tc>
        <w:tc>
          <w:tcPr>
            <w:tcW w:type="dxa" w:w="3213"/>
          </w:tcPr>
          <w:p>
            <w:r>
              <w:rPr>
                <w:sz w:val="18"/>
              </w:rPr>
              <w:t>Veri yollari aktif olur</w:t>
            </w:r>
          </w:p>
        </w:tc>
      </w:tr>
      <w:tr>
        <w:tc>
          <w:tcPr>
            <w:tcW w:type="dxa" w:w="3213"/>
          </w:tcPr>
          <w:p>
            <w:r>
              <w:rPr>
                <w:sz w:val="18"/>
              </w:rPr>
              <w:t>2. Ag Surucusu</w:t>
            </w:r>
          </w:p>
        </w:tc>
        <w:tc>
          <w:tcPr>
            <w:tcW w:type="dxa" w:w="3213"/>
          </w:tcPr>
          <w:p>
            <w:r>
              <w:rPr>
                <w:sz w:val="18"/>
              </w:rPr>
              <w:t>Wi-Fi veya Ethernet surucusunu yukleyin</w:t>
            </w:r>
          </w:p>
        </w:tc>
        <w:tc>
          <w:tcPr>
            <w:tcW w:type="dxa" w:w="3213"/>
          </w:tcPr>
          <w:p>
            <w:r>
              <w:rPr>
                <w:sz w:val="18"/>
              </w:rPr>
              <w:t>Internet baglantisi saglanir</w:t>
            </w:r>
          </w:p>
        </w:tc>
      </w:tr>
      <w:tr>
        <w:tc>
          <w:tcPr>
            <w:tcW w:type="dxa" w:w="3213"/>
          </w:tcPr>
          <w:p>
            <w:r>
              <w:rPr>
                <w:sz w:val="18"/>
              </w:rPr>
              <w:t>3. Ekran Karti</w:t>
            </w:r>
          </w:p>
        </w:tc>
        <w:tc>
          <w:tcPr>
            <w:tcW w:type="dxa" w:w="3213"/>
          </w:tcPr>
          <w:p>
            <w:r>
              <w:rPr>
                <w:sz w:val="18"/>
              </w:rPr>
              <w:t>GPU surucusunu yukleyin</w:t>
            </w:r>
          </w:p>
        </w:tc>
        <w:tc>
          <w:tcPr>
            <w:tcW w:type="dxa" w:w="3213"/>
          </w:tcPr>
          <w:p>
            <w:r>
              <w:rPr>
                <w:sz w:val="18"/>
              </w:rPr>
              <w:t>Tam cozunurluk ve performans</w:t>
            </w:r>
          </w:p>
        </w:tc>
      </w:tr>
      <w:tr>
        <w:tc>
          <w:tcPr>
            <w:tcW w:type="dxa" w:w="3213"/>
          </w:tcPr>
          <w:p>
            <w:r>
              <w:rPr>
                <w:sz w:val="18"/>
              </w:rPr>
              <w:t>4. Ses</w:t>
            </w:r>
          </w:p>
        </w:tc>
        <w:tc>
          <w:tcPr>
            <w:tcW w:type="dxa" w:w="3213"/>
          </w:tcPr>
          <w:p>
            <w:r>
              <w:rPr>
                <w:sz w:val="18"/>
              </w:rPr>
              <w:t>Ses karti surucusunu yukleyin</w:t>
            </w:r>
          </w:p>
        </w:tc>
        <w:tc>
          <w:tcPr>
            <w:tcW w:type="dxa" w:w="3213"/>
          </w:tcPr>
          <w:p>
            <w:r>
              <w:rPr>
                <w:sz w:val="18"/>
              </w:rPr>
              <w:t>Ses cikisi saglanir</w:t>
            </w:r>
          </w:p>
        </w:tc>
      </w:tr>
      <w:tr>
        <w:tc>
          <w:tcPr>
            <w:tcW w:type="dxa" w:w="3213"/>
          </w:tcPr>
          <w:p>
            <w:r>
              <w:rPr>
                <w:sz w:val="18"/>
              </w:rPr>
              <w:t>5. Diger</w:t>
            </w:r>
          </w:p>
        </w:tc>
        <w:tc>
          <w:tcPr>
            <w:tcW w:type="dxa" w:w="3213"/>
          </w:tcPr>
          <w:p>
            <w:r>
              <w:rPr>
                <w:sz w:val="18"/>
              </w:rPr>
              <w:t>Bluetooth, USB 3.0 vb. yukleyin</w:t>
            </w:r>
          </w:p>
        </w:tc>
        <w:tc>
          <w:tcPr>
            <w:tcW w:type="dxa" w:w="3213"/>
          </w:tcPr>
          <w:p>
            <w:r>
              <w:rPr>
                <w:sz w:val="18"/>
              </w:rPr>
              <w:t>Tum donanim aktif</w:t>
            </w:r>
          </w:p>
        </w:tc>
      </w:tr>
      <w:tr>
        <w:tc>
          <w:tcPr>
            <w:tcW w:type="dxa" w:w="3213"/>
          </w:tcPr>
          <w:p>
            <w:r>
              <w:rPr>
                <w:sz w:val="18"/>
              </w:rPr>
              <w:t>6. Dogrulama</w:t>
            </w:r>
          </w:p>
        </w:tc>
        <w:tc>
          <w:tcPr>
            <w:tcW w:type="dxa" w:w="3213"/>
          </w:tcPr>
          <w:p>
            <w:r>
              <w:rPr>
                <w:sz w:val="18"/>
              </w:rPr>
              <w:t>Aygit Yoneticisi'nde kontrol edin</w:t>
            </w:r>
          </w:p>
        </w:tc>
        <w:tc>
          <w:tcPr>
            <w:tcW w:type="dxa" w:w="3213"/>
          </w:tcPr>
          <w:p>
            <w:r>
              <w:rPr>
                <w:sz w:val="18"/>
              </w:rPr>
              <w:t>Sifir sari unlem</w:t>
            </w:r>
          </w:p>
        </w:tc>
      </w:tr>
    </w:tbl>
    <w:p/>
    <w:p>
      <w:r>
        <w:rPr>
          <w:b/>
          <w:color w:val="1B2A4A"/>
          <w:sz w:val="20"/>
        </w:rPr>
        <w:t xml:space="preserve">Tamamlanma Kriteri: </w:t>
      </w:r>
      <w:r>
        <w:rPr>
          <w:sz w:val="20"/>
        </w:rPr>
        <w:t>Tum surculerin dogru sirayla yuklenmesi ve Aygit Yoneticisi'nde sifir hata.</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"Canli Prosedur Uygulamasi"</w:t>
      </w:r>
    </w:p>
    <w:p>
      <w:r>
        <w:rPr>
          <w:b/>
          <w:color w:val="1B2A4A"/>
          <w:sz w:val="20"/>
        </w:rPr>
        <w:t xml:space="preserve">Eğitmenin Gösterdiği: </w:t>
      </w:r>
      <w:r>
        <w:rPr>
          <w:sz w:val="20"/>
        </w:rPr>
        <w:t>Sanal makinede format sonrasi tam surucu kurulumunu sirasyla gosterir.</w:t>
      </w:r>
    </w:p>
    <w:p>
      <w:r>
        <w:rPr>
          <w:b/>
          <w:color w:val="1B2A4A"/>
          <w:sz w:val="20"/>
        </w:rPr>
        <w:t xml:space="preserve">Öğrencinin Tekrarladığı: </w:t>
      </w:r>
      <w:r>
        <w:rPr>
          <w:sz w:val="20"/>
        </w:rPr>
        <w:t>Ayni proseduru kendi sanal makinesinde uygular.</w:t>
      </w:r>
    </w:p>
    <w:p>
      <w:r>
        <w:rPr>
          <w:b/>
          <w:color w:val="1B2A4A"/>
          <w:sz w:val="20"/>
        </w:rPr>
        <w:t xml:space="preserve">Dikkat Noktaları: </w:t>
      </w:r>
      <w:r>
        <w:rPr>
          <w:sz w:val="20"/>
        </w:rPr>
        <w:t>Chipset'i atlamyin; ag surucusunu ikinci sirayta yukleyin (internet icin).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1</w:t>
            </w:r>
          </w:p>
        </w:tc>
        <w:tc>
          <w:tcPr>
            <w:tcW w:type="dxa" w:w="3213"/>
          </w:tcPr>
          <w:p>
            <w:r>
              <w:rPr>
                <w:sz w:val="18"/>
              </w:rPr>
              <w:t>Baslangic</w:t>
            </w:r>
          </w:p>
        </w:tc>
        <w:tc>
          <w:tcPr>
            <w:tcW w:type="dxa" w:w="3213"/>
          </w:tcPr>
          <w:p>
            <w:r>
              <w:rPr>
                <w:sz w:val="18"/>
              </w:rPr>
              <w:t>5 surucu kartini dogru kurulum sirasina dizin</w:t>
            </w:r>
          </w:p>
        </w:tc>
      </w:tr>
      <w:tr>
        <w:tc>
          <w:tcPr>
            <w:tcW w:type="dxa" w:w="3213"/>
          </w:tcPr>
          <w:p>
            <w:r>
              <w:rPr>
                <w:sz w:val="18"/>
              </w:rPr>
              <w:t>2</w:t>
            </w:r>
          </w:p>
        </w:tc>
        <w:tc>
          <w:tcPr>
            <w:tcW w:type="dxa" w:w="3213"/>
          </w:tcPr>
          <w:p>
            <w:r>
              <w:rPr>
                <w:sz w:val="18"/>
              </w:rPr>
              <w:t>Orta</w:t>
            </w:r>
          </w:p>
        </w:tc>
        <w:tc>
          <w:tcPr>
            <w:tcW w:type="dxa" w:w="3213"/>
          </w:tcPr>
          <w:p>
            <w:r>
              <w:rPr>
                <w:sz w:val="18"/>
              </w:rPr>
              <w:t>Sanal makinede chipset ve ag surucusunu sirayla yukleyin</w:t>
            </w:r>
          </w:p>
        </w:tc>
      </w:tr>
      <w:tr>
        <w:tc>
          <w:tcPr>
            <w:tcW w:type="dxa" w:w="3213"/>
          </w:tcPr>
          <w:p>
            <w:r>
              <w:rPr>
                <w:sz w:val="18"/>
              </w:rPr>
              <w:t>3</w:t>
            </w:r>
          </w:p>
        </w:tc>
        <w:tc>
          <w:tcPr>
            <w:tcW w:type="dxa" w:w="3213"/>
          </w:tcPr>
          <w:p>
            <w:r>
              <w:rPr>
                <w:sz w:val="18"/>
              </w:rPr>
              <w:t>Ileri</w:t>
            </w:r>
          </w:p>
        </w:tc>
        <w:tc>
          <w:tcPr>
            <w:tcW w:type="dxa" w:w="3213"/>
          </w:tcPr>
          <w:p>
            <w:r>
              <w:rPr>
                <w:sz w:val="18"/>
              </w:rPr>
              <w:t>Tam surucu kurulum prosedurunu bastan sona tamamlayin ve raporlayin</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"10 Bilgisayar Projesi"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IT departmani olarak 10 yeni bilgisayara format atip surucu yuklemeniz gerekiyor. Hepsinin donanimi ayni. Nasil bir plan ve prosedur hazirlarsiniiz?</w:t>
            </w:r>
          </w:p>
        </w:tc>
      </w:tr>
    </w:tbl>
    <w:p/>
    <w:p>
      <w:r>
        <w:rPr>
          <w:b/>
          <w:color w:val="1B2A4A"/>
          <w:sz w:val="20"/>
        </w:rPr>
        <w:t xml:space="preserve">Beklenen Çıktı: </w:t>
      </w:r>
      <w:r>
        <w:rPr>
          <w:sz w:val="20"/>
        </w:rPr>
        <w:t>Toplu surucu kurulum plani, oncelik sirasi ve zaman cizelgesi olusturma.</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Surucu kurulum prosedurunu, oncelik sirasini ve dikkat noktalarini ogrendik. Format sonrasi profesyonel bir surucu kurulum sureci yonetmeyi ve dokumante etmeyi uyguladik.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Kurulum Sirasi</w:t>
            </w:r>
          </w:p>
        </w:tc>
        <w:tc>
          <w:tcPr>
            <w:tcW w:type="dxa" w:w="4819"/>
            <w:shd w:fill="F5F5F5"/>
          </w:tcPr>
          <w:p>
            <w:r>
              <w:rPr>
                <w:b/>
                <w:color w:val="1B2A4A"/>
                <w:sz w:val="20"/>
              </w:rPr>
              <w:t xml:space="preserve">  Chipset</w:t>
            </w:r>
          </w:p>
        </w:tc>
      </w:tr>
      <w:tr>
        <w:tc>
          <w:tcPr>
            <w:tcW w:type="dxa" w:w="4819"/>
            <w:shd w:fill="F5F5F5"/>
          </w:tcPr>
          <w:p>
            <w:r>
              <w:rPr>
                <w:b/>
                <w:color w:val="1B2A4A"/>
                <w:sz w:val="20"/>
              </w:rPr>
              <w:t xml:space="preserve">  Ag Surucusu</w:t>
            </w:r>
          </w:p>
        </w:tc>
        <w:tc>
          <w:tcPr>
            <w:tcW w:type="dxa" w:w="4819"/>
            <w:shd w:fill="F5F5F5"/>
          </w:tcPr>
          <w:p>
            <w:r>
              <w:rPr>
                <w:b/>
                <w:color w:val="1B2A4A"/>
                <w:sz w:val="20"/>
              </w:rPr>
              <w:t xml:space="preserve">  Dijital Imza</w:t>
            </w:r>
          </w:p>
        </w:tc>
      </w:tr>
      <w:tr>
        <w:tc>
          <w:tcPr>
            <w:tcW w:type="dxa" w:w="4819"/>
            <w:shd w:fill="F5F5F5"/>
          </w:tcPr>
          <w:p>
            <w:r>
              <w:rPr>
                <w:b/>
                <w:color w:val="1B2A4A"/>
                <w:sz w:val="20"/>
              </w:rPr>
              <w:t xml:space="preserve">  Sessiz Kurulum</w:t>
            </w:r>
          </w:p>
        </w:tc>
        <w:tc>
          <w:tcPr>
            <w:tcW w:type="dxa" w:w="4819"/>
            <w:shd w:fill="F5F5F5"/>
          </w:tcPr>
          <w:p>
            <w:r>
              <w:rPr>
                <w:b/>
                <w:color w:val="1B2A4A"/>
                <w:sz w:val="20"/>
              </w:rPr>
              <w:t xml:space="preserve">  Restart</w:t>
            </w:r>
          </w:p>
        </w:tc>
      </w:tr>
      <w:tr>
        <w:tc>
          <w:tcPr>
            <w:tcW w:type="dxa" w:w="4819"/>
            <w:shd w:fill="F5F5F5"/>
          </w:tcPr>
          <w:p>
            <w:r>
              <w:rPr>
                <w:b/>
                <w:color w:val="1B2A4A"/>
                <w:sz w:val="20"/>
              </w:rPr>
              <w:t xml:space="preserve">  Prosedur</w:t>
            </w:r>
          </w:p>
        </w:tc>
        <w:tc>
          <w:tcPr>
            <w:tcW w:type="dxa" w:w="4819"/>
            <w:shd w:fill="F5F5F5"/>
          </w:tcPr>
          <w:p>
            <w:r>
              <w:rPr>
                <w:b/>
                <w:color w:val="1B2A4A"/>
                <w:sz w:val="20"/>
              </w:rPr>
              <w:t xml:space="preserve">  Dokumantasyon</w:t>
            </w:r>
          </w:p>
        </w:tc>
      </w:tr>
    </w:tbl>
    <w:p/>
    <w:p>
      <w:pPr>
        <w:spacing w:before="200"/>
      </w:pPr>
      <w:r>
        <w:rPr>
          <w:b/>
          <w:color w:val="757575"/>
          <w:sz w:val="24"/>
        </w:rPr>
        <w:t xml:space="preserve">  Bir Sonraki Dersle Köprü</w:t>
      </w:r>
    </w:p>
    <w:p>
      <w:r>
        <w:rPr>
          <w:sz w:val="20"/>
        </w:rPr>
        <w:t>Donanim surculerini tamamladik. Bir sonraki blokta isletim sisteminin temel bilesenlerini (masaustu, pencere yonetimi, dosya sistemi) kullanmaya geciyoruz.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Gorev: Bilgisayarnizin tum donanim suruclerini Aygit Yoneticisi'nden listeleyin. Her birinin surucu surumu ve tarihini iceren bir tablo hazirlayin.</w:t>
              <w:br/>
              <w:t>Teslim: Sonraki ders.</w:t>
              <w:br/>
              <w:t>Kriter: Tum ana donanim suruclerinin dogru listelenmesi.</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Surucu kurulum sirasi posterini bastir.</w:t>
      </w:r>
    </w:p>
    <w:p>
      <w:pPr>
        <w:pStyle w:val="ListBullet"/>
      </w:pPr>
      <w:r>
        <w:rPr>
          <w:sz w:val="20"/>
        </w:rPr>
        <w:t>Kontrol listesi formlarini dagit.</w:t>
      </w:r>
    </w:p>
    <w:p>
      <w:pPr>
        <w:pStyle w:val="ListBullet"/>
      </w:pPr>
      <w:r>
        <w:rPr>
          <w:sz w:val="20"/>
        </w:rPr>
        <w:t>Sanal makineyi format sonrasi durma hazirla.</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Siralama mantigi oturmuyor</w:t>
            </w:r>
          </w:p>
        </w:tc>
        <w:tc>
          <w:tcPr>
            <w:tcW w:type="dxa" w:w="4819"/>
          </w:tcPr>
          <w:p>
            <w:r>
              <w:rPr>
                <w:sz w:val="18"/>
              </w:rPr>
              <w:t>Piramit analojisini vurgula</w:t>
            </w:r>
          </w:p>
        </w:tc>
      </w:tr>
      <w:tr>
        <w:tc>
          <w:tcPr>
            <w:tcW w:type="dxa" w:w="4819"/>
          </w:tcPr>
          <w:p>
            <w:r>
              <w:rPr>
                <w:sz w:val="18"/>
              </w:rPr>
              <w:t>Cok fazla surucu korkutucu</w:t>
            </w:r>
          </w:p>
        </w:tc>
        <w:tc>
          <w:tcPr>
            <w:tcW w:type="dxa" w:w="4819"/>
          </w:tcPr>
          <w:p>
            <w:r>
              <w:rPr>
                <w:sz w:val="18"/>
              </w:rPr>
              <w:t>Sadece 5 ana kategoriye odaklan</w:t>
            </w:r>
          </w:p>
        </w:tc>
      </w:tr>
      <w:tr>
        <w:tc>
          <w:tcPr>
            <w:tcW w:type="dxa" w:w="4819"/>
          </w:tcPr>
          <w:p>
            <w:r>
              <w:rPr>
                <w:sz w:val="18"/>
              </w:rPr>
              <w:t>Dokumantasyon sikici geliyor</w:t>
            </w:r>
          </w:p>
        </w:tc>
        <w:tc>
          <w:tcPr>
            <w:tcW w:type="dxa" w:w="4819"/>
          </w:tcPr>
          <w:p>
            <w:r>
              <w:rPr>
                <w:sz w:val="18"/>
              </w:rPr>
              <w:t>Sablkon formu kullandirarak kolaylastir</w:t>
            </w:r>
          </w:p>
        </w:tc>
      </w:tr>
    </w:tbl>
    <w:p/>
    <w:p>
      <w:r>
        <w:rPr>
          <w:b/>
          <w:color w:val="1B2A4A"/>
          <w:sz w:val="20"/>
        </w:rPr>
        <w:t xml:space="preserve">Zaman Yönetimi: </w:t>
      </w:r>
      <w:r>
        <w:rPr>
          <w:sz w:val="20"/>
        </w:rPr>
        <w:t>Teori %20, Uygulama %80.</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Sanal makine yoksa surucu kartlariyla siralama oyunu oynatin.</w:t>
            </w:r>
          </w:p>
        </w:tc>
      </w:tr>
    </w:tbl>
    <w:p/>
    <w:p>
      <w:r>
        <w:br w:type="page"/>
      </w:r>
    </w:p>
    <w:sectPr w:rsidR="00FC693F" w:rsidRPr="0006063C" w:rsidSect="00034616">
      <w:pgSz w:w="11906" w:h="16838"/>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76" w:lineRule="auto"/>
    </w:pPr>
    <w:rPr>
      <w:rFonts w:ascii="Calibri" w:hAnsi="Calibri"/>
      <w:color w:val="333333"/>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