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BİLGİSAYAR İŞLETMENLİĞİ KURSU</w:t>
      </w:r>
    </w:p>
    <w:p>
      <w:pPr>
        <w:jc w:val="center"/>
      </w:pPr>
      <w:r>
        <w:rPr>
          <w:color w:val="2C6FAD"/>
          <w:sz w:val="40"/>
        </w:rPr>
        <w:t>Modül 1: Bilgisayara Giriş</w:t>
      </w:r>
    </w:p>
    <w:p>
      <w:pPr>
        <w:jc w:val="center"/>
      </w:pPr>
      <w:r>
        <w:rPr>
          <w:color w:val="757575"/>
          <w:sz w:val="28"/>
        </w:rPr>
        <w:t>25-28.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Bilgisayar İşletmenliği (Operatörlüğü) - 163 Saat</w:t>
            </w:r>
          </w:p>
        </w:tc>
      </w:tr>
      <w:tr>
        <w:tc>
          <w:tcPr>
            <w:tcW w:type="dxa" w:w="4819"/>
            <w:shd w:fill="1B2A4A"/>
          </w:tcPr>
          <w:p>
            <w:r>
              <w:rPr>
                <w:b/>
                <w:color w:val="FFFFFF"/>
                <w:sz w:val="22"/>
              </w:rPr>
              <w:t xml:space="preserve">  Modül / Saat</w:t>
            </w:r>
          </w:p>
        </w:tc>
        <w:tc>
          <w:tcPr>
            <w:tcW w:type="dxa" w:w="4819"/>
          </w:tcPr>
          <w:p>
            <w:r>
              <w:rPr>
                <w:sz w:val="22"/>
              </w:rPr>
              <w:t xml:space="preserve">  Modül 1: Bilgisayara Giriş / 25-28.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25. Saat</w:t>
            </w:r>
          </w:p>
        </w:tc>
        <w:tc>
          <w:tcPr>
            <w:tcW w:type="dxa" w:w="3213"/>
          </w:tcPr>
          <w:p>
            <w:r>
              <w:rPr>
                <w:sz w:val="18"/>
              </w:rPr>
              <w:t>Isletim Sistemi Guncelleme Islemleri</w:t>
            </w:r>
          </w:p>
        </w:tc>
        <w:tc>
          <w:tcPr>
            <w:tcW w:type="dxa" w:w="3213"/>
          </w:tcPr>
          <w:p>
            <w:r>
              <w:rPr>
                <w:sz w:val="18"/>
              </w:rPr>
              <w:t>45 dk</w:t>
            </w:r>
          </w:p>
        </w:tc>
      </w:tr>
      <w:tr>
        <w:tc>
          <w:tcPr>
            <w:tcW w:type="dxa" w:w="3213"/>
          </w:tcPr>
          <w:p>
            <w:r>
              <w:rPr>
                <w:sz w:val="18"/>
              </w:rPr>
              <w:t>26. Saat</w:t>
            </w:r>
          </w:p>
        </w:tc>
        <w:tc>
          <w:tcPr>
            <w:tcW w:type="dxa" w:w="3213"/>
          </w:tcPr>
          <w:p>
            <w:r>
              <w:rPr>
                <w:sz w:val="18"/>
              </w:rPr>
              <w:t>Isletim Sistemi Etkinlestirme</w:t>
            </w:r>
          </w:p>
        </w:tc>
        <w:tc>
          <w:tcPr>
            <w:tcW w:type="dxa" w:w="3213"/>
          </w:tcPr>
          <w:p>
            <w:r>
              <w:rPr>
                <w:sz w:val="18"/>
              </w:rPr>
              <w:t>45 dk</w:t>
            </w:r>
          </w:p>
        </w:tc>
      </w:tr>
      <w:tr>
        <w:tc>
          <w:tcPr>
            <w:tcW w:type="dxa" w:w="3213"/>
          </w:tcPr>
          <w:p>
            <w:r>
              <w:rPr>
                <w:sz w:val="18"/>
              </w:rPr>
              <w:t>27. Saat</w:t>
            </w:r>
          </w:p>
        </w:tc>
        <w:tc>
          <w:tcPr>
            <w:tcW w:type="dxa" w:w="3213"/>
          </w:tcPr>
          <w:p>
            <w:r>
              <w:rPr>
                <w:sz w:val="18"/>
              </w:rPr>
              <w:t>Donanim Birimi Suruclerini Kurma</w:t>
            </w:r>
          </w:p>
        </w:tc>
        <w:tc>
          <w:tcPr>
            <w:tcW w:type="dxa" w:w="3213"/>
          </w:tcPr>
          <w:p>
            <w:r>
              <w:rPr>
                <w:sz w:val="18"/>
              </w:rPr>
              <w:t>45 dk</w:t>
            </w:r>
          </w:p>
        </w:tc>
      </w:tr>
      <w:tr>
        <w:tc>
          <w:tcPr>
            <w:tcW w:type="dxa" w:w="3213"/>
          </w:tcPr>
          <w:p>
            <w:r>
              <w:rPr>
                <w:sz w:val="18"/>
              </w:rPr>
              <w:t>28. Saat</w:t>
            </w:r>
          </w:p>
        </w:tc>
        <w:tc>
          <w:tcPr>
            <w:tcW w:type="dxa" w:w="3213"/>
          </w:tcPr>
          <w:p>
            <w:r>
              <w:rPr>
                <w:sz w:val="18"/>
              </w:rPr>
              <w:t>Surucu Yazilimlarinin Onemi</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25. SAAT  ━━━</w:t>
      </w:r>
    </w:p>
    <w:p>
      <w:pPr>
        <w:jc w:val="center"/>
      </w:pPr>
      <w:r>
        <w:rPr>
          <w:color w:val="2C6FAD"/>
          <w:sz w:val="32"/>
        </w:rPr>
        <w:t>Isletim Sistemi Guncelleme Islemleri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Isletim sistemi guncelleme adimlarini takip ederek sistemi en guvenli hale getirir.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1.C.3.1</w:t>
            </w:r>
          </w:p>
        </w:tc>
        <w:tc>
          <w:tcPr>
            <w:tcW w:type="dxa" w:w="3213"/>
          </w:tcPr>
          <w:p>
            <w:r>
              <w:rPr>
                <w:sz w:val="18"/>
              </w:rPr>
              <w:t>Windows Update uzerinden guncelleme denetimi yapar ve guncellemeleri yukler.</w:t>
            </w:r>
          </w:p>
        </w:tc>
        <w:tc>
          <w:tcPr>
            <w:tcW w:type="dxa" w:w="3213"/>
          </w:tcPr>
          <w:p>
            <w:r>
              <w:rPr>
                <w:sz w:val="18"/>
              </w:rPr>
              <w:t>Uygulama</w:t>
            </w:r>
          </w:p>
        </w:tc>
      </w:tr>
      <w:tr>
        <w:tc>
          <w:tcPr>
            <w:tcW w:type="dxa" w:w="3213"/>
          </w:tcPr>
          <w:p>
            <w:r>
              <w:rPr>
                <w:sz w:val="18"/>
              </w:rPr>
              <w:t>1.C.3.2</w:t>
            </w:r>
          </w:p>
        </w:tc>
        <w:tc>
          <w:tcPr>
            <w:tcW w:type="dxa" w:w="3213"/>
          </w:tcPr>
          <w:p>
            <w:r>
              <w:rPr>
                <w:sz w:val="18"/>
              </w:rPr>
              <w:t>Kritik ve istege bagli guncelleme farklarini aciklar.</w:t>
            </w:r>
          </w:p>
        </w:tc>
        <w:tc>
          <w:tcPr>
            <w:tcW w:type="dxa" w:w="3213"/>
          </w:tcPr>
          <w:p>
            <w:r>
              <w:rPr>
                <w:sz w:val="18"/>
              </w:rPr>
              <w:t>Anlama</w:t>
            </w:r>
          </w:p>
        </w:tc>
      </w:tr>
      <w:tr>
        <w:tc>
          <w:tcPr>
            <w:tcW w:type="dxa" w:w="3213"/>
          </w:tcPr>
          <w:p>
            <w:r>
              <w:rPr>
                <w:sz w:val="18"/>
              </w:rPr>
              <w:t>1.C.3.3</w:t>
            </w:r>
          </w:p>
        </w:tc>
        <w:tc>
          <w:tcPr>
            <w:tcW w:type="dxa" w:w="3213"/>
          </w:tcPr>
          <w:p>
            <w:r>
              <w:rPr>
                <w:sz w:val="18"/>
              </w:rPr>
              <w:t>Guncelleme sirasinda karsilasilan sorunlari (uzun surme, hata kodu) teshis eder.</w:t>
            </w:r>
          </w:p>
        </w:tc>
        <w:tc>
          <w:tcPr>
            <w:tcW w:type="dxa" w:w="3213"/>
          </w:tcPr>
          <w:p>
            <w:r>
              <w:rPr>
                <w:sz w:val="18"/>
              </w:rPr>
              <w:t>Analiz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Isletim sistemi kurulumunu ve kurulum sonrasi adimlari bilmek.</w:t>
      </w:r>
    </w:p>
    <w:p>
      <w:pPr>
        <w:spacing w:before="200"/>
      </w:pPr>
      <w:r>
        <w:rPr>
          <w:b/>
          <w:color w:val="757575"/>
          <w:sz w:val="24"/>
        </w:rPr>
        <w:t xml:space="preserve">  Öğrencinin Bilmesi Gerekenler</w:t>
      </w:r>
    </w:p>
    <w:p>
      <w:pPr>
        <w:pStyle w:val="ListBullet"/>
      </w:pPr>
      <w:r>
        <w:rPr>
          <w:sz w:val="20"/>
        </w:rPr>
        <w:t>Yeni kurulan bir sistemin henuz guncel olmadigini.</w:t>
      </w:r>
    </w:p>
    <w:p>
      <w:pPr>
        <w:pStyle w:val="ListBullet"/>
      </w:pPr>
      <w:r>
        <w:rPr>
          <w:sz w:val="20"/>
        </w:rPr>
        <w:t>Guncellemelerin guvenlik acklarini kapattigini.</w:t>
      </w:r>
    </w:p>
    <w:p>
      <w:pPr>
        <w:pStyle w:val="ListBullet"/>
      </w:pPr>
      <w:r>
        <w:rPr>
          <w:sz w:val="20"/>
        </w:rPr>
        <w:t>Internet baglantisinin guncelleme icin zorunlu oldugunu.</w:t>
      </w:r>
    </w:p>
    <w:p>
      <w:pPr>
        <w:spacing w:before="200"/>
      </w:pPr>
      <w:r>
        <w:rPr>
          <w:b/>
          <w:color w:val="757575"/>
          <w:sz w:val="24"/>
        </w:rPr>
        <w:t xml:space="preserve">  Olası Kavram Yanılgıları</w:t>
      </w:r>
    </w:p>
    <w:p>
      <w:pPr>
        <w:pStyle w:val="ListBullet"/>
      </w:pPr>
      <w:r>
        <w:rPr>
          <w:sz w:val="20"/>
        </w:rPr>
        <w:t>Guncellemelerin bilgisayari yavaslattigi sanilmasi.</w:t>
      </w:r>
    </w:p>
    <w:p>
      <w:pPr>
        <w:pStyle w:val="ListBullet"/>
      </w:pPr>
      <w:r>
        <w:rPr>
          <w:sz w:val="20"/>
        </w:rPr>
        <w:t>Guncelleme yapmadan da guvenli kalindigi dusuncesi.</w:t>
      </w:r>
    </w:p>
    <w:p>
      <w:pPr>
        <w:pStyle w:val="ListBullet"/>
      </w:pPr>
      <w:r>
        <w:rPr>
          <w:sz w:val="20"/>
        </w:rPr>
        <w:t>Guncellemelerin sadece yeni ozellik ekledigini yanilgisi.</w:t>
      </w:r>
    </w:p>
    <w:p>
      <w:pPr>
        <w:spacing w:before="200"/>
      </w:pPr>
      <w:r>
        <w:rPr>
          <w:b/>
          <w:color w:val="757575"/>
          <w:sz w:val="24"/>
        </w:rPr>
        <w:t xml:space="preserve">  Hazırlık Materyalleri</w:t>
      </w:r>
    </w:p>
    <w:p>
      <w:pPr>
        <w:pStyle w:val="ListBullet"/>
      </w:pPr>
      <w:r>
        <w:rPr>
          <w:sz w:val="20"/>
        </w:rPr>
        <w:t>Windows Update ekran goruntuleri</w:t>
      </w:r>
    </w:p>
    <w:p>
      <w:pPr>
        <w:pStyle w:val="ListBullet"/>
      </w:pPr>
      <w:r>
        <w:rPr>
          <w:sz w:val="20"/>
        </w:rPr>
        <w:t>Guncelleme turleri tablosu</w:t>
      </w:r>
    </w:p>
    <w:p>
      <w:pPr>
        <w:pStyle w:val="ListBullet"/>
      </w:pPr>
      <w:r>
        <w:rPr>
          <w:sz w:val="20"/>
        </w:rPr>
        <w:t>Hata kodu referans listesi</w:t>
      </w:r>
    </w:p>
    <w:p>
      <w:pPr>
        <w:pStyle w:val="ListBullet"/>
      </w:pPr>
      <w:r>
        <w:rPr>
          <w:sz w:val="20"/>
        </w:rPr>
        <w:t>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"Evinizin kapi kilidinde bir guvenlik acigi bulunsa ve ureticisi ucretsiz yeni kilit gonder dese, takar miydiniz yoksa eski kilitle devam mi ederdiniz? Isletim sistemi guncellemeleri de tam olarak budur."</w:t>
      </w:r>
    </w:p>
    <w:p>
      <w:r>
        <w:rPr>
          <w:b/>
          <w:color w:val="1B2A4A"/>
          <w:sz w:val="20"/>
        </w:rPr>
        <w:t xml:space="preserve">Günlük Hayat Bağlantısı: </w:t>
      </w:r>
      <w:r>
        <w:rPr>
          <w:sz w:val="20"/>
        </w:rPr>
        <w:t>Telefonunuzdaki 'Yazilim Guncellemesi Mevcut' bildirimi ile ayni mantik: guvenlik ve performans iyilestirmesi.</w:t>
      </w:r>
    </w:p>
    <w:p>
      <w:pPr>
        <w:spacing w:before="200"/>
      </w:pPr>
      <w:r>
        <w:rPr>
          <w:b/>
          <w:color w:val="2C6FAD"/>
          <w:sz w:val="24"/>
        </w:rPr>
        <w:t xml:space="preserve">  Ön Bilgi Yoklama Soruları</w:t>
      </w:r>
    </w:p>
    <w:p>
      <w:r>
        <w:rPr>
          <w:b/>
          <w:color w:val="2C6FAD"/>
          <w:sz w:val="20"/>
        </w:rPr>
        <w:t xml:space="preserve">  1. </w:t>
      </w:r>
      <w:r>
        <w:rPr>
          <w:sz w:val="20"/>
        </w:rPr>
        <w:t>Windows Update nedir?</w:t>
      </w:r>
    </w:p>
    <w:p>
      <w:r>
        <w:rPr>
          <w:b/>
          <w:color w:val="2C6FAD"/>
          <w:sz w:val="20"/>
        </w:rPr>
        <w:t xml:space="preserve">  2. </w:t>
      </w:r>
      <w:r>
        <w:rPr>
          <w:sz w:val="20"/>
        </w:rPr>
        <w:t>En son ne zaman guncelleme yaptiniz?</w:t>
      </w:r>
    </w:p>
    <w:p>
      <w:r>
        <w:rPr>
          <w:b/>
          <w:color w:val="2C6FAD"/>
          <w:sz w:val="20"/>
        </w:rPr>
        <w:t xml:space="preserve">  3. </w:t>
      </w:r>
      <w:r>
        <w:rPr>
          <w:sz w:val="20"/>
        </w:rPr>
        <w:t>Guncelleme sirasinda bilgisayar neden yeniden baslar?</w:t>
      </w:r>
    </w:p>
    <w:p>
      <w:pPr>
        <w:spacing w:before="200"/>
      </w:pPr>
      <w:r>
        <w:rPr>
          <w:b/>
          <w:color w:val="2C6FAD"/>
          <w:sz w:val="24"/>
        </w:rPr>
        <w:t xml:space="preserve">  Motivasyon Etkinliği: "Guvenlik Acigi Avcisi"</w:t>
      </w:r>
    </w:p>
    <w:p>
      <w:r>
        <w:rPr>
          <w:b/>
          <w:color w:val="1B2A4A"/>
          <w:sz w:val="20"/>
        </w:rPr>
        <w:t xml:space="preserve">Açıklama: </w:t>
      </w:r>
      <w:r>
        <w:rPr>
          <w:sz w:val="20"/>
        </w:rPr>
        <w:t>Guncel olmayan bir sistemdeki risklerin kesfedilmesi.</w:t>
      </w:r>
    </w:p>
    <w:p>
      <w:r>
        <w:rPr>
          <w:b/>
          <w:color w:val="1B2A4A"/>
          <w:sz w:val="20"/>
        </w:rPr>
        <w:t xml:space="preserve">Yönerge: </w:t>
      </w:r>
      <w:r>
        <w:rPr>
          <w:sz w:val="20"/>
        </w:rPr>
        <w:t>Egitmen, guncel olmayan bir sistemde karsilasabilecek guvenlk sorunlarini (virus, fidye yazilimi) gorsellerle gosterir. 'Bunlarin cogu tek bir guncelleme ile onlenebilirdi' mesaji verilir.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Sirketinizin bilgisayarlarinda 6 aydir guncelleme yapilmamis. Bir sabah tum bilgisayarlara fidye yazilimi bulasiyor. Bu onlenebilir miydi?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"Guncelleme Kasifi"</w:t>
      </w:r>
    </w:p>
    <w:p>
      <w:r>
        <w:rPr>
          <w:b/>
          <w:color w:val="1B2A4A"/>
          <w:sz w:val="20"/>
        </w:rPr>
        <w:t xml:space="preserve">Türü: </w:t>
      </w:r>
      <w:r>
        <w:rPr>
          <w:sz w:val="20"/>
        </w:rPr>
        <w:t>Uygulamali Bireysel Calisma</w:t>
      </w:r>
    </w:p>
    <w:p>
      <w:r>
        <w:rPr>
          <w:b/>
          <w:color w:val="1B2A4A"/>
          <w:sz w:val="20"/>
        </w:rPr>
        <w:t xml:space="preserve">Amacı: </w:t>
      </w:r>
      <w:r>
        <w:rPr>
          <w:sz w:val="20"/>
        </w:rPr>
        <w:t>Windows Update arayuzunu kesfetmek ve guncelleme durumunu analiz etmek.</w:t>
      </w:r>
    </w:p>
    <w:p>
      <w:r>
        <w:rPr>
          <w:b/>
          <w:color w:val="1B2A4A"/>
          <w:sz w:val="20"/>
        </w:rPr>
        <w:t xml:space="preserve">Malzemeler: </w:t>
      </w:r>
      <w:r>
        <w:rPr>
          <w:sz w:val="20"/>
        </w:rPr>
        <w:t>Bilgisayar, internet baglantisi, guncelleme kontrol formu</w:t>
      </w:r>
    </w:p>
    <w:p>
      <w:pPr>
        <w:spacing w:before="200"/>
      </w:pPr>
      <w:r>
        <w:rPr>
          <w:b/>
          <w:color w:val="007A7A"/>
          <w:sz w:val="24"/>
        </w:rPr>
        <w:t xml:space="preserve">  Yönerge Adımları</w:t>
      </w:r>
    </w:p>
    <w:p>
      <w:r>
        <w:rPr>
          <w:b/>
          <w:color w:val="007A7A"/>
          <w:sz w:val="20"/>
        </w:rPr>
        <w:t xml:space="preserve">  1. </w:t>
      </w:r>
      <w:r>
        <w:rPr>
          <w:sz w:val="20"/>
        </w:rPr>
        <w:t>Ayarlar &gt; Guncellestirme ve Guvenlik &gt; Windows Update'i acin.</w:t>
      </w:r>
    </w:p>
    <w:p>
      <w:r>
        <w:rPr>
          <w:b/>
          <w:color w:val="007A7A"/>
          <w:sz w:val="20"/>
        </w:rPr>
        <w:t xml:space="preserve">  2. </w:t>
      </w:r>
      <w:r>
        <w:rPr>
          <w:sz w:val="20"/>
        </w:rPr>
        <w:t>'Guncellemeleri Denetle' butonuna basin.</w:t>
      </w:r>
    </w:p>
    <w:p>
      <w:r>
        <w:rPr>
          <w:b/>
          <w:color w:val="007A7A"/>
          <w:sz w:val="20"/>
        </w:rPr>
        <w:t xml:space="preserve">  3. </w:t>
      </w:r>
      <w:r>
        <w:rPr>
          <w:sz w:val="20"/>
        </w:rPr>
        <w:t>Bekleyen guncellemelerin sayisini ve turlerini not alin.</w:t>
      </w:r>
    </w:p>
    <w:p>
      <w:r>
        <w:rPr>
          <w:b/>
          <w:color w:val="007A7A"/>
          <w:sz w:val="20"/>
        </w:rPr>
        <w:t xml:space="preserve">  4. </w:t>
      </w:r>
      <w:r>
        <w:rPr>
          <w:sz w:val="20"/>
        </w:rPr>
        <w:t>Guncelleme gecmisini inceleyin.</w:t>
      </w:r>
    </w:p>
    <w:p>
      <w:r>
        <w:rPr>
          <w:b/>
          <w:color w:val="007A7A"/>
          <w:sz w:val="20"/>
        </w:rPr>
        <w:t xml:space="preserve">  5. </w:t>
      </w:r>
      <w:r>
        <w:rPr>
          <w:sz w:val="20"/>
        </w:rPr>
        <w:t>Hangi guncellemelerin yeniden baslatma gerektirdigini belirleyin.</w:t>
      </w:r>
    </w:p>
    <w:p>
      <w:r>
        <w:rPr>
          <w:b/>
          <w:color w:val="1B2A4A"/>
          <w:sz w:val="20"/>
        </w:rPr>
        <w:t xml:space="preserve">Öğrenci Rolü: </w:t>
      </w:r>
      <w:r>
        <w:rPr>
          <w:sz w:val="20"/>
        </w:rPr>
        <w:t>Bagimsiz arastirmaci: kendi sistemini analiz eder</w:t>
      </w:r>
    </w:p>
    <w:p>
      <w:r>
        <w:rPr>
          <w:b/>
          <w:color w:val="1B2A4A"/>
          <w:sz w:val="20"/>
        </w:rPr>
        <w:t xml:space="preserve">Öğretmen Rolü: </w:t>
      </w:r>
      <w:r>
        <w:rPr>
          <w:sz w:val="20"/>
        </w:rPr>
        <w:t>Guncelleme turlerini aciklar ve hata durumlarinda yonlendirir</w:t>
      </w:r>
    </w:p>
    <w:p>
      <w:r>
        <w:rPr>
          <w:b/>
          <w:color w:val="1B2A4A"/>
          <w:sz w:val="20"/>
        </w:rPr>
        <w:t xml:space="preserve">Beklenen Ürün: </w:t>
      </w:r>
      <w:r>
        <w:rPr>
          <w:sz w:val="20"/>
        </w:rPr>
        <w:t>Guncelleme Durum Raporu (bekleyen, yuklenen, gecmis)</w:t>
      </w:r>
    </w:p>
    <w:p>
      <w:pPr>
        <w:spacing w:before="200"/>
      </w:pPr>
      <w:r>
        <w:rPr>
          <w:b/>
          <w:color w:val="007A7A"/>
          <w:sz w:val="24"/>
        </w:rPr>
        <w:t xml:space="preserve">  Araştırma Soruları</w:t>
      </w:r>
    </w:p>
    <w:p>
      <w:r>
        <w:rPr>
          <w:b/>
          <w:color w:val="007A7A"/>
          <w:sz w:val="20"/>
        </w:rPr>
        <w:t xml:space="preserve">  1. </w:t>
      </w:r>
      <w:r>
        <w:rPr>
          <w:sz w:val="20"/>
        </w:rPr>
        <w:t>Windows Update neden bazen saatlerce surer?</w:t>
      </w:r>
    </w:p>
    <w:p>
      <w:r>
        <w:rPr>
          <w:b/>
          <w:color w:val="007A7A"/>
          <w:sz w:val="20"/>
        </w:rPr>
        <w:t xml:space="preserve">  2. </w:t>
      </w:r>
      <w:r>
        <w:rPr>
          <w:sz w:val="20"/>
        </w:rPr>
        <w:t>Otomatik guncelleme kapatilmali mi?</w:t>
      </w:r>
    </w:p>
    <w:p>
      <w:r>
        <w:rPr>
          <w:b/>
          <w:color w:val="007A7A"/>
          <w:sz w:val="20"/>
        </w:rPr>
        <w:t xml:space="preserve">  3. </w:t>
      </w:r>
      <w:r>
        <w:rPr>
          <w:sz w:val="20"/>
        </w:rPr>
        <w:t>Linux'ta guncelleme nasil yapilir?</w:t>
      </w:r>
    </w:p>
    <w:p>
      <w:r>
        <w:rPr>
          <w:b/>
          <w:color w:val="1B2A4A"/>
          <w:sz w:val="20"/>
        </w:rPr>
        <w:t xml:space="preserve">Grupla Çalışma Kuralları: </w:t>
      </w:r>
      <w:r>
        <w:rPr>
          <w:sz w:val="20"/>
        </w:rPr>
        <w:t>Guncelleme sirasinda bilgisayari kapatmayin!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Windows Update</w:t>
            </w:r>
          </w:p>
        </w:tc>
        <w:tc>
          <w:tcPr>
            <w:tcW w:type="dxa" w:w="2409"/>
          </w:tcPr>
          <w:p>
            <w:r>
              <w:rPr>
                <w:sz w:val="18"/>
              </w:rPr>
              <w:t>Isletim sistemi guncellmelerini indiren ve yukleyen merkezi servis</w:t>
            </w:r>
          </w:p>
        </w:tc>
        <w:tc>
          <w:tcPr>
            <w:tcW w:type="dxa" w:w="2409"/>
          </w:tcPr>
          <w:p>
            <w:r>
              <w:rPr>
                <w:sz w:val="18"/>
              </w:rPr>
              <w:t>Ayarlar &gt; Guncelleme</w:t>
            </w:r>
          </w:p>
        </w:tc>
        <w:tc>
          <w:tcPr>
            <w:tcW w:type="dxa" w:w="2409"/>
          </w:tcPr>
          <w:p>
            <w:r>
              <w:rPr>
                <w:sz w:val="18"/>
              </w:rPr>
              <w:t>Windows Update ekrani</w:t>
            </w:r>
          </w:p>
        </w:tc>
      </w:tr>
      <w:tr>
        <w:tc>
          <w:tcPr>
            <w:tcW w:type="dxa" w:w="2409"/>
          </w:tcPr>
          <w:p>
            <w:r>
              <w:rPr>
                <w:sz w:val="18"/>
              </w:rPr>
              <w:t>Kritik Guncelleme</w:t>
            </w:r>
          </w:p>
        </w:tc>
        <w:tc>
          <w:tcPr>
            <w:tcW w:type="dxa" w:w="2409"/>
          </w:tcPr>
          <w:p>
            <w:r>
              <w:rPr>
                <w:sz w:val="18"/>
              </w:rPr>
              <w:t>Guvenlik aciklarini kapatan acil duzeltme paketleri</w:t>
            </w:r>
          </w:p>
        </w:tc>
        <w:tc>
          <w:tcPr>
            <w:tcW w:type="dxa" w:w="2409"/>
          </w:tcPr>
          <w:p>
            <w:r>
              <w:rPr>
                <w:sz w:val="18"/>
              </w:rPr>
              <w:t>Fidye yazilimi onleme yamasi</w:t>
            </w:r>
          </w:p>
        </w:tc>
        <w:tc>
          <w:tcPr>
            <w:tcW w:type="dxa" w:w="2409"/>
          </w:tcPr>
          <w:p>
            <w:r>
              <w:rPr>
                <w:sz w:val="18"/>
              </w:rPr>
              <w:t>Kirmizi kalkan ikonu</w:t>
            </w:r>
          </w:p>
        </w:tc>
      </w:tr>
      <w:tr>
        <w:tc>
          <w:tcPr>
            <w:tcW w:type="dxa" w:w="2409"/>
          </w:tcPr>
          <w:p>
            <w:r>
              <w:rPr>
                <w:sz w:val="18"/>
              </w:rPr>
              <w:t>Istege Bagli Guncelleme</w:t>
            </w:r>
          </w:p>
        </w:tc>
        <w:tc>
          <w:tcPr>
            <w:tcW w:type="dxa" w:w="2409"/>
          </w:tcPr>
          <w:p>
            <w:r>
              <w:rPr>
                <w:sz w:val="18"/>
              </w:rPr>
              <w:t>Surucu ve ozellik guncellemeleri iceren opsiyonel paketler</w:t>
            </w:r>
          </w:p>
        </w:tc>
        <w:tc>
          <w:tcPr>
            <w:tcW w:type="dxa" w:w="2409"/>
          </w:tcPr>
          <w:p>
            <w:r>
              <w:rPr>
                <w:sz w:val="18"/>
              </w:rPr>
              <w:t>Yeni ekran karti surucusu</w:t>
            </w:r>
          </w:p>
        </w:tc>
        <w:tc>
          <w:tcPr>
            <w:tcW w:type="dxa" w:w="2409"/>
          </w:tcPr>
          <w:p>
            <w:r>
              <w:rPr>
                <w:sz w:val="18"/>
              </w:rPr>
              <w:t>Mavi bilgi ikonu</w:t>
            </w:r>
          </w:p>
        </w:tc>
      </w:tr>
      <w:tr>
        <w:tc>
          <w:tcPr>
            <w:tcW w:type="dxa" w:w="2409"/>
          </w:tcPr>
          <w:p>
            <w:r>
              <w:rPr>
                <w:sz w:val="18"/>
              </w:rPr>
              <w:t>Toplu Guncelleme</w:t>
            </w:r>
          </w:p>
        </w:tc>
        <w:tc>
          <w:tcPr>
            <w:tcW w:type="dxa" w:w="2409"/>
          </w:tcPr>
          <w:p>
            <w:r>
              <w:rPr>
                <w:sz w:val="18"/>
              </w:rPr>
              <w:t>Birden fazla yamayi tek pakette sunan buyuk guncelleme</w:t>
            </w:r>
          </w:p>
        </w:tc>
        <w:tc>
          <w:tcPr>
            <w:tcW w:type="dxa" w:w="2409"/>
          </w:tcPr>
          <w:p>
            <w:r>
              <w:rPr>
                <w:sz w:val="18"/>
              </w:rPr>
              <w:t>Aylik guncelleme paketi</w:t>
            </w:r>
          </w:p>
        </w:tc>
        <w:tc>
          <w:tcPr>
            <w:tcW w:type="dxa" w:w="2409"/>
          </w:tcPr>
          <w:p>
            <w:r>
              <w:rPr>
                <w:sz w:val="18"/>
              </w:rPr>
              <w:t>Buyuk indirme ekrani</w:t>
            </w:r>
          </w:p>
        </w:tc>
      </w:tr>
      <w:tr>
        <w:tc>
          <w:tcPr>
            <w:tcW w:type="dxa" w:w="2409"/>
          </w:tcPr>
          <w:p>
            <w:r>
              <w:rPr>
                <w:sz w:val="18"/>
              </w:rPr>
              <w:t>Guncelleme Gecmisi</w:t>
            </w:r>
          </w:p>
        </w:tc>
        <w:tc>
          <w:tcPr>
            <w:tcW w:type="dxa" w:w="2409"/>
          </w:tcPr>
          <w:p>
            <w:r>
              <w:rPr>
                <w:sz w:val="18"/>
              </w:rPr>
              <w:t>Daha once yuklenmis guncellemelerin kaydi</w:t>
            </w:r>
          </w:p>
        </w:tc>
        <w:tc>
          <w:tcPr>
            <w:tcW w:type="dxa" w:w="2409"/>
          </w:tcPr>
          <w:p>
            <w:r>
              <w:rPr>
                <w:sz w:val="18"/>
              </w:rPr>
              <w:t>Hangi yamalar ne zaman yuklendi</w:t>
            </w:r>
          </w:p>
        </w:tc>
        <w:tc>
          <w:tcPr>
            <w:tcW w:type="dxa" w:w="2409"/>
          </w:tcPr>
          <w:p>
            <w:r>
              <w:rPr>
                <w:sz w:val="18"/>
              </w:rPr>
              <w:t>Gecmis listesi ekrani</w:t>
            </w:r>
          </w:p>
        </w:tc>
      </w:tr>
    </w:tbl>
    <w:p/>
    <w:p>
      <w:pPr>
        <w:spacing w:before="200"/>
      </w:pPr>
      <w:r>
        <w:rPr>
          <w:b/>
          <w:color w:val="E65C00"/>
          <w:sz w:val="24"/>
        </w:rPr>
        <w:t xml:space="preserve">  Konu Anlatımı</w:t>
      </w:r>
    </w:p>
    <w:p>
      <w:r>
        <w:rPr>
          <w:sz w:val="20"/>
        </w:rPr>
        <w:t>Windows Update, isletim sisteminin bagisiklik sistemidir. Her ay Microsoft, kesfedilen guvenlik aciklarini kapatan yamalar yayinlar. Bu yamalar yuklenmezse sistem saldiriya acik kalir. WannaCry gibi buyuk siber saldirilarin cogu guncellenmeyen sistemleri hedef almistir.</w:t>
      </w:r>
    </w:p>
    <w:p>
      <w:r>
        <w:rPr>
          <w:sz w:val="20"/>
        </w:rPr>
        <w:t>Guncelleme turleri: Kritik (guvenlik), Onemli (kararllik), Istege Bagli (surucu ve ozellik). Kritik guncellemeler otomatik yuklenir ve geciktirilmemlidir. Istege bagli guncellemeler kullanicinin onayini bekler.</w:t>
      </w:r>
    </w:p>
    <w:p>
      <w:r>
        <w:rPr>
          <w:sz w:val="20"/>
        </w:rPr>
        <w:t>Guncelleme sirasinda bilgisayar birden fazla kez yeniden baslatilabilir. Bu normaldir ve dosyalarin degistirilmesi icin gereklidir. Yeniden baslatma sirasinda bilgisayari kapatmak sistem bozulmasina yol acabilir.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Guvenlik Yamasi</w:t>
            </w:r>
          </w:p>
        </w:tc>
        <w:tc>
          <w:tcPr>
            <w:tcW w:type="dxa" w:w="3213"/>
          </w:tcPr>
          <w:p>
            <w:r>
              <w:rPr>
                <w:sz w:val="18"/>
              </w:rPr>
              <w:t>Kritik bir acigi kapatan acil guncelleme</w:t>
            </w:r>
          </w:p>
        </w:tc>
        <w:tc>
          <w:tcPr>
            <w:tcW w:type="dxa" w:w="3213"/>
          </w:tcPr>
          <w:p>
            <w:r>
              <w:rPr>
                <w:sz w:val="18"/>
              </w:rPr>
              <w:t>Sistem korunur</w:t>
            </w:r>
          </w:p>
        </w:tc>
      </w:tr>
      <w:tr>
        <w:tc>
          <w:tcPr>
            <w:tcW w:type="dxa" w:w="3213"/>
          </w:tcPr>
          <w:p>
            <w:r>
              <w:rPr>
                <w:sz w:val="18"/>
              </w:rPr>
              <w:t>Ozellik Guncellemesi</w:t>
            </w:r>
          </w:p>
        </w:tc>
        <w:tc>
          <w:tcPr>
            <w:tcW w:type="dxa" w:w="3213"/>
          </w:tcPr>
          <w:p>
            <w:r>
              <w:rPr>
                <w:sz w:val="18"/>
              </w:rPr>
              <w:t>Windows 10'dan 11'e gecis gibi buyuk guncelleme</w:t>
            </w:r>
          </w:p>
        </w:tc>
        <w:tc>
          <w:tcPr>
            <w:tcW w:type="dxa" w:w="3213"/>
          </w:tcPr>
          <w:p>
            <w:r>
              <w:rPr>
                <w:sz w:val="18"/>
              </w:rPr>
              <w:t>Yeni ozellikler gelir</w:t>
            </w:r>
          </w:p>
        </w:tc>
      </w:tr>
      <w:tr>
        <w:tc>
          <w:tcPr>
            <w:tcW w:type="dxa" w:w="3213"/>
          </w:tcPr>
          <w:p>
            <w:r>
              <w:rPr>
                <w:sz w:val="18"/>
              </w:rPr>
              <w:t>Surucu Guncellemesi</w:t>
            </w:r>
          </w:p>
        </w:tc>
        <w:tc>
          <w:tcPr>
            <w:tcW w:type="dxa" w:w="3213"/>
          </w:tcPr>
          <w:p>
            <w:r>
              <w:rPr>
                <w:sz w:val="18"/>
              </w:rPr>
              <w:t>Windows Update ile gelen ekran karti surucusu</w:t>
            </w:r>
          </w:p>
        </w:tc>
        <w:tc>
          <w:tcPr>
            <w:tcW w:type="dxa" w:w="3213"/>
          </w:tcPr>
          <w:p>
            <w:r>
              <w:rPr>
                <w:sz w:val="18"/>
              </w:rPr>
              <w:t>Donanim performansi artar</w:t>
            </w:r>
          </w:p>
        </w:tc>
      </w:tr>
      <w:tr>
        <w:tc>
          <w:tcPr>
            <w:tcW w:type="dxa" w:w="3213"/>
          </w:tcPr>
          <w:p>
            <w:r>
              <w:rPr>
                <w:sz w:val="18"/>
              </w:rPr>
              <w:t>Basarisiz Guncelleme</w:t>
            </w:r>
          </w:p>
        </w:tc>
        <w:tc>
          <w:tcPr>
            <w:tcW w:type="dxa" w:w="3213"/>
          </w:tcPr>
          <w:p>
            <w:r>
              <w:rPr>
                <w:sz w:val="18"/>
              </w:rPr>
              <w:t>Hata kodu 0x800... ile guncelleme yarimda kaliyor</w:t>
            </w:r>
          </w:p>
        </w:tc>
        <w:tc>
          <w:tcPr>
            <w:tcW w:type="dxa" w:w="3213"/>
          </w:tcPr>
          <w:p>
            <w:r>
              <w:rPr>
                <w:sz w:val="18"/>
              </w:rPr>
              <w:t>Sorun giderme gerekir</w:t>
            </w:r>
          </w:p>
        </w:tc>
      </w:tr>
    </w:tbl>
    <w:p/>
    <w:p>
      <w:pPr>
        <w:spacing w:before="200"/>
      </w:pPr>
      <w:r>
        <w:rPr>
          <w:b/>
          <w:color w:val="E65C00"/>
          <w:sz w:val="24"/>
        </w:rPr>
        <w:t xml:space="preserve">  Görseller ve Tablolar</w:t>
      </w:r>
    </w:p>
    <w:p>
      <w:pPr>
        <w:pStyle w:val="ListBullet"/>
      </w:pPr>
      <w:r>
        <w:rPr>
          <w:sz w:val="20"/>
        </w:rPr>
        <w:t>Guncelleme turleri siniflandirma semasi</w:t>
      </w:r>
    </w:p>
    <w:p>
      <w:pPr>
        <w:pStyle w:val="ListBullet"/>
      </w:pPr>
      <w:r>
        <w:rPr>
          <w:sz w:val="20"/>
        </w:rPr>
        <w:t>Windows Update akis diyagrami</w:t>
      </w:r>
    </w:p>
    <w:p>
      <w:pPr>
        <w:spacing w:before="200"/>
      </w:pPr>
      <w:r>
        <w:rPr>
          <w:b/>
          <w:color w:val="E65C00"/>
          <w:sz w:val="24"/>
        </w:rPr>
        <w:t xml:space="preserve">  Analoji ve Benzetmeler</w:t>
      </w:r>
    </w:p>
    <w:p>
      <w:r>
        <w:rPr>
          <w:b/>
          <w:color w:val="E65C00"/>
          <w:sz w:val="20"/>
        </w:rPr>
        <w:t xml:space="preserve">  1. </w:t>
      </w:r>
      <w:r>
        <w:rPr>
          <w:sz w:val="20"/>
        </w:rPr>
        <w:t>Guncelleme = Asi: hastalanmadan korunma</w:t>
      </w:r>
    </w:p>
    <w:p>
      <w:r>
        <w:rPr>
          <w:b/>
          <w:color w:val="E65C00"/>
          <w:sz w:val="20"/>
        </w:rPr>
        <w:t xml:space="preserve">  2. </w:t>
      </w:r>
      <w:r>
        <w:rPr>
          <w:sz w:val="20"/>
        </w:rPr>
        <w:t>Kritik guncelleme = Acil ameliyat: ertelenmemeli</w:t>
      </w:r>
    </w:p>
    <w:p>
      <w:r>
        <w:rPr>
          <w:b/>
          <w:color w:val="E65C00"/>
          <w:sz w:val="20"/>
        </w:rPr>
        <w:t xml:space="preserve">  3. </w:t>
      </w:r>
      <w:r>
        <w:rPr>
          <w:sz w:val="20"/>
        </w:rPr>
        <w:t>Guncelleme gecmisi = Saglik gecmisi: hangi tedaviler yapildi</w:t>
      </w:r>
    </w:p>
    <w:p>
      <w:pPr>
        <w:spacing w:before="200"/>
      </w:pPr>
      <w:r>
        <w:rPr>
          <w:b/>
          <w:color w:val="E65C00"/>
          <w:sz w:val="24"/>
        </w:rPr>
        <w:t xml:space="preserve">  Öğrenci Soru-Cevap</w:t>
      </w:r>
    </w:p>
    <w:p>
      <w:pPr>
        <w:pStyle w:val="ListBullet"/>
      </w:pPr>
      <w:r>
        <w:rPr>
          <w:sz w:val="20"/>
        </w:rPr>
        <w:t>Gunceleme ne kadar surer? - Baglanti hizina ve paket buyuklugune gore 15dk-2saat.</w:t>
      </w:r>
    </w:p>
    <w:p>
      <w:pPr>
        <w:pStyle w:val="ListBullet"/>
      </w:pPr>
      <w:r>
        <w:rPr>
          <w:sz w:val="20"/>
        </w:rPr>
        <w:t>Otomatik guncellemeyi kapatabilir miyim? - Geciktirebilirsiniz ama tamamen kapatmaniz onerilmez.</w:t>
      </w:r>
    </w:p>
    <w:p>
      <w:pPr>
        <w:pStyle w:val="ListBullet"/>
      </w:pPr>
      <w:r>
        <w:rPr>
          <w:sz w:val="20"/>
        </w:rPr>
        <w:t>Guncelleme bilgisayari bozabilir mi? - Nadiren; sorunlu guncelleme kaldirabilir.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"Guncelleme Kriz Yonetimi"</w:t>
      </w:r>
    </w:p>
    <w:p>
      <w:r>
        <w:rPr>
          <w:b/>
          <w:color w:val="1B2A4A"/>
          <w:sz w:val="20"/>
        </w:rPr>
        <w:t xml:space="preserve">Türü: </w:t>
      </w:r>
      <w:r>
        <w:rPr>
          <w:sz w:val="20"/>
        </w:rPr>
        <w:t>Senaryo Bazli Grup Calismasi</w:t>
      </w:r>
    </w:p>
    <w:p>
      <w:r>
        <w:rPr>
          <w:b/>
          <w:color w:val="1B2A4A"/>
          <w:sz w:val="20"/>
        </w:rPr>
        <w:t xml:space="preserve">Amacı: </w:t>
      </w:r>
      <w:r>
        <w:rPr>
          <w:sz w:val="20"/>
        </w:rPr>
        <w:t>Guncelleme sorunlarini teshis ve cozme becerisi gelistirmek.</w:t>
      </w:r>
    </w:p>
    <w:p>
      <w:pPr>
        <w:spacing w:before="200"/>
      </w:pPr>
      <w:r>
        <w:rPr>
          <w:b/>
          <w:color w:val="6A1B9A"/>
          <w:sz w:val="24"/>
        </w:rPr>
        <w:t xml:space="preserve">  Yönerge Adımları</w:t>
      </w:r>
    </w:p>
    <w:p>
      <w:r>
        <w:rPr>
          <w:b/>
          <w:color w:val="6A1B9A"/>
          <w:sz w:val="20"/>
        </w:rPr>
        <w:t xml:space="preserve">  1. </w:t>
      </w:r>
      <w:r>
        <w:rPr>
          <w:sz w:val="20"/>
        </w:rPr>
        <w:t>Verilen hata senaryosunu okuyun (orn: guncelleme %45'te takili kaldi).</w:t>
      </w:r>
    </w:p>
    <w:p>
      <w:r>
        <w:rPr>
          <w:b/>
          <w:color w:val="6A1B9A"/>
          <w:sz w:val="20"/>
        </w:rPr>
        <w:t xml:space="preserve">  2. </w:t>
      </w:r>
      <w:r>
        <w:rPr>
          <w:sz w:val="20"/>
        </w:rPr>
        <w:t>Olasi nedenleri listeleyin.</w:t>
      </w:r>
    </w:p>
    <w:p>
      <w:r>
        <w:rPr>
          <w:b/>
          <w:color w:val="6A1B9A"/>
          <w:sz w:val="20"/>
        </w:rPr>
        <w:t xml:space="preserve">  3. </w:t>
      </w:r>
      <w:r>
        <w:rPr>
          <w:sz w:val="20"/>
        </w:rPr>
        <w:t>Cozum adimlarini belirleyin.</w:t>
      </w:r>
    </w:p>
    <w:p>
      <w:r>
        <w:rPr>
          <w:b/>
          <w:color w:val="6A1B9A"/>
          <w:sz w:val="20"/>
        </w:rPr>
        <w:t xml:space="preserve">  4. </w:t>
      </w:r>
      <w:r>
        <w:rPr>
          <w:sz w:val="20"/>
        </w:rPr>
        <w:t>Cozumu uygulayip raporlayin.</w:t>
      </w:r>
    </w:p>
    <w:p>
      <w:r>
        <w:rPr>
          <w:b/>
          <w:color w:val="6A1B9A"/>
          <w:sz w:val="20"/>
        </w:rPr>
        <w:t xml:space="preserve">  5. </w:t>
      </w:r>
      <w:r>
        <w:rPr>
          <w:sz w:val="20"/>
        </w:rPr>
        <w:t>Sinifa sunun.</w:t>
      </w:r>
    </w:p>
    <w:p>
      <w:r>
        <w:rPr>
          <w:b/>
          <w:color w:val="1B2A4A"/>
          <w:sz w:val="20"/>
        </w:rPr>
        <w:t xml:space="preserve">Beklenen Ürün: </w:t>
      </w:r>
      <w:r>
        <w:rPr>
          <w:sz w:val="20"/>
        </w:rPr>
        <w:t>Guncelleme Sorun Giderme Rehberi</w:t>
      </w:r>
    </w:p>
    <w:p>
      <w:pPr>
        <w:spacing w:before="200"/>
      </w:pPr>
      <w:r>
        <w:rPr>
          <w:b/>
          <w:color w:val="6A1B9A"/>
          <w:sz w:val="24"/>
        </w:rPr>
        <w:t xml:space="preserve">  Transfer Soruları</w:t>
      </w:r>
    </w:p>
    <w:p>
      <w:r>
        <w:rPr>
          <w:b/>
          <w:color w:val="6A1B9A"/>
          <w:sz w:val="20"/>
        </w:rPr>
        <w:t xml:space="preserve">  1. </w:t>
      </w:r>
      <w:r>
        <w:rPr>
          <w:sz w:val="20"/>
        </w:rPr>
        <w:t>Linux'ta guncelleme nasil farklidir (apt, yum)?</w:t>
      </w:r>
    </w:p>
    <w:p>
      <w:r>
        <w:rPr>
          <w:b/>
          <w:color w:val="6A1B9A"/>
          <w:sz w:val="20"/>
        </w:rPr>
        <w:t xml:space="preserve">  2. </w:t>
      </w:r>
      <w:r>
        <w:rPr>
          <w:sz w:val="20"/>
        </w:rPr>
        <w:t>Sunucularda guncelleme neden daha kritiktir?</w:t>
      </w:r>
    </w:p>
    <w:p>
      <w:r>
        <w:rPr>
          <w:b/>
          <w:color w:val="6A1B9A"/>
          <w:sz w:val="20"/>
        </w:rPr>
        <w:t xml:space="preserve">  3. </w:t>
      </w:r>
      <w:r>
        <w:rPr>
          <w:sz w:val="20"/>
        </w:rPr>
        <w:t>Mobil cihaz guncellemeleri ayni mantikla mi calisir?</w:t>
      </w:r>
    </w:p>
    <w:p>
      <w:r>
        <w:rPr>
          <w:b/>
          <w:color w:val="1B2A4A"/>
          <w:sz w:val="20"/>
        </w:rPr>
        <w:t xml:space="preserve">İlişkili Disiplinler: </w:t>
      </w:r>
      <w:r>
        <w:rPr>
          <w:sz w:val="20"/>
        </w:rPr>
        <w:t>Ingilizce (hata kodlari ve teknik terimler), Siber Guvenlik (guncelleme onemi)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Guncelleme sirasinda internet baglantisi kesildi ve guncelleme yarinda kaldi. Bilgisayar yeniden baslatilinca normal aciliyor ama guncelleme basarisiz gozukuyor.</w:t>
              <w:br/>
              <w:br/>
              <w:t>Cozum: Windows Update sorun gidericisini calistirmak veya gunceleme onbellegini temizlemek.</w:t>
            </w:r>
          </w:p>
        </w:tc>
      </w:tr>
    </w:tbl>
    <w:p/>
    <w:p>
      <w:r>
        <w:rPr>
          <w:b/>
          <w:color w:val="1B2A4A"/>
          <w:sz w:val="20"/>
        </w:rPr>
        <w:t xml:space="preserve">Yaratıcı Görev: </w:t>
      </w:r>
      <w:r>
        <w:rPr>
          <w:sz w:val="20"/>
        </w:rPr>
        <w:t>Otomatik guncelleme yerine kullanicinin onayini alan 'akilli guncelleme' sistemi tasarlayin. Hangi kriterlere gore karar verir?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Windows Update'i acebiliyorum.</w:t>
      </w:r>
    </w:p>
    <w:p>
      <w:r>
        <w:rPr>
          <w:sz w:val="20"/>
        </w:rPr>
        <w:t xml:space="preserve">  ☐  Guncelleme denetimi yapabiliyorum.</w:t>
      </w:r>
    </w:p>
    <w:p>
      <w:r>
        <w:rPr>
          <w:sz w:val="20"/>
        </w:rPr>
        <w:t xml:space="preserve">  ☐  Kritik ve istege bagli farki biliyorum.</w:t>
      </w:r>
    </w:p>
    <w:p>
      <w:r>
        <w:rPr>
          <w:sz w:val="20"/>
        </w:rPr>
        <w:t xml:space="preserve">  ☐  Guncelleme gecmisini inceleyebiliyorum.</w:t>
      </w:r>
    </w:p>
    <w:p>
      <w:r>
        <w:rPr>
          <w:sz w:val="20"/>
        </w:rPr>
        <w:t xml:space="preserve">  ☐  Guncelleme sorunlarini teshis edebiliyorum.</w:t>
      </w:r>
    </w:p>
    <w:p>
      <w:pPr>
        <w:spacing w:before="200"/>
      </w:pPr>
      <w:r>
        <w:rPr>
          <w:b/>
          <w:color w:val="2E7D32"/>
          <w:sz w:val="24"/>
        </w:rPr>
        <w:t xml:space="preserve">  Öz Değerlendirme Soruları</w:t>
      </w:r>
    </w:p>
    <w:p>
      <w:r>
        <w:rPr>
          <w:b/>
          <w:color w:val="2E7D32"/>
          <w:sz w:val="20"/>
        </w:rPr>
        <w:t xml:space="preserve">  1. </w:t>
      </w:r>
      <w:r>
        <w:rPr>
          <w:sz w:val="20"/>
        </w:rPr>
        <w:t>Guncelleme aliskanligi edindim mi?</w:t>
      </w:r>
    </w:p>
    <w:p>
      <w:r>
        <w:rPr>
          <w:b/>
          <w:color w:val="2E7D32"/>
          <w:sz w:val="20"/>
        </w:rPr>
        <w:t xml:space="preserve">  2. </w:t>
      </w:r>
      <w:r>
        <w:rPr>
          <w:sz w:val="20"/>
        </w:rPr>
        <w:t>En cok hangi guncelleme turu dikkatimi cekti?</w:t>
      </w:r>
    </w:p>
    <w:p>
      <w:r>
        <w:rPr>
          <w:b/>
          <w:color w:val="2E7D32"/>
          <w:sz w:val="20"/>
        </w:rPr>
        <w:t xml:space="preserve">  3. </w:t>
      </w:r>
      <w:r>
        <w:rPr>
          <w:sz w:val="20"/>
        </w:rPr>
        <w:t>Guncelleme artik sıkıcı degil mi?</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Windows Update nerede bulunur?</w:t>
            </w:r>
          </w:p>
        </w:tc>
        <w:tc>
          <w:tcPr>
            <w:tcW w:type="dxa" w:w="3213"/>
          </w:tcPr>
          <w:p>
            <w:r>
              <w:rPr>
                <w:sz w:val="18"/>
              </w:rPr>
              <w:t>Ayarlar &gt; Guncelleme ve Guvenlik</w:t>
            </w:r>
          </w:p>
        </w:tc>
      </w:tr>
      <w:tr>
        <w:tc>
          <w:tcPr>
            <w:tcW w:type="dxa" w:w="3213"/>
          </w:tcPr>
          <w:p>
            <w:r>
              <w:rPr>
                <w:sz w:val="18"/>
              </w:rPr>
              <w:t>2</w:t>
            </w:r>
          </w:p>
        </w:tc>
        <w:tc>
          <w:tcPr>
            <w:tcW w:type="dxa" w:w="3213"/>
          </w:tcPr>
          <w:p>
            <w:r>
              <w:rPr>
                <w:sz w:val="18"/>
              </w:rPr>
              <w:t>En oncelikli guncelleme turu?</w:t>
            </w:r>
          </w:p>
        </w:tc>
        <w:tc>
          <w:tcPr>
            <w:tcW w:type="dxa" w:w="3213"/>
          </w:tcPr>
          <w:p>
            <w:r>
              <w:rPr>
                <w:sz w:val="18"/>
              </w:rPr>
              <w:t>Kritik (Guvenlik)</w:t>
            </w:r>
          </w:p>
        </w:tc>
      </w:tr>
      <w:tr>
        <w:tc>
          <w:tcPr>
            <w:tcW w:type="dxa" w:w="3213"/>
          </w:tcPr>
          <w:p>
            <w:r>
              <w:rPr>
                <w:sz w:val="18"/>
              </w:rPr>
              <w:t>3</w:t>
            </w:r>
          </w:p>
        </w:tc>
        <w:tc>
          <w:tcPr>
            <w:tcW w:type="dxa" w:w="3213"/>
          </w:tcPr>
          <w:p>
            <w:r>
              <w:rPr>
                <w:sz w:val="18"/>
              </w:rPr>
              <w:t>Guncelleme sirasinda bilgisayar kapatilirsa?</w:t>
            </w:r>
          </w:p>
        </w:tc>
        <w:tc>
          <w:tcPr>
            <w:tcW w:type="dxa" w:w="3213"/>
          </w:tcPr>
          <w:p>
            <w:r>
              <w:rPr>
                <w:sz w:val="18"/>
              </w:rPr>
              <w:t>Sistem bozulabilir</w:t>
            </w:r>
          </w:p>
        </w:tc>
      </w:tr>
      <w:tr>
        <w:tc>
          <w:tcPr>
            <w:tcW w:type="dxa" w:w="3213"/>
          </w:tcPr>
          <w:p>
            <w:r>
              <w:rPr>
                <w:sz w:val="18"/>
              </w:rPr>
              <w:t>4</w:t>
            </w:r>
          </w:p>
        </w:tc>
        <w:tc>
          <w:tcPr>
            <w:tcW w:type="dxa" w:w="3213"/>
          </w:tcPr>
          <w:p>
            <w:r>
              <w:rPr>
                <w:sz w:val="18"/>
              </w:rPr>
              <w:t>Guncelleme gecmisi neyi gosterir?</w:t>
            </w:r>
          </w:p>
        </w:tc>
        <w:tc>
          <w:tcPr>
            <w:tcW w:type="dxa" w:w="3213"/>
          </w:tcPr>
          <w:p>
            <w:r>
              <w:rPr>
                <w:sz w:val="18"/>
              </w:rPr>
              <w:t>Onceki guncellemelerin listesi</w:t>
            </w:r>
          </w:p>
        </w:tc>
      </w:tr>
      <w:tr>
        <w:tc>
          <w:tcPr>
            <w:tcW w:type="dxa" w:w="3213"/>
          </w:tcPr>
          <w:p>
            <w:r>
              <w:rPr>
                <w:sz w:val="18"/>
              </w:rPr>
              <w:t>5</w:t>
            </w:r>
          </w:p>
        </w:tc>
        <w:tc>
          <w:tcPr>
            <w:tcW w:type="dxa" w:w="3213"/>
          </w:tcPr>
          <w:p>
            <w:r>
              <w:rPr>
                <w:sz w:val="18"/>
              </w:rPr>
              <w:t>Basarisiz guncelleme nasil duzeltilir?</w:t>
            </w:r>
          </w:p>
        </w:tc>
        <w:tc>
          <w:tcPr>
            <w:tcW w:type="dxa" w:w="3213"/>
          </w:tcPr>
          <w:p>
            <w:r>
              <w:rPr>
                <w:sz w:val="18"/>
              </w:rPr>
              <w:t>Sorun giderici veya onbellek temizleme</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Zorunlu guncelleme kullaniciya saygisizlik mi?</w:t>
      </w:r>
    </w:p>
    <w:p>
      <w:r>
        <w:rPr>
          <w:b/>
          <w:color w:val="2E7D32"/>
          <w:sz w:val="20"/>
        </w:rPr>
        <w:t xml:space="preserve">  2. </w:t>
      </w:r>
      <w:r>
        <w:rPr>
          <w:sz w:val="20"/>
        </w:rPr>
        <w:t>Guncelleme nedeniyle olusan sorunlardan kim sorumlu?</w:t>
      </w:r>
    </w:p>
    <w:p>
      <w:r>
        <w:rPr>
          <w:b/>
          <w:color w:val="2E7D32"/>
          <w:sz w:val="20"/>
        </w:rPr>
        <w:t xml:space="preserve">  3. </w:t>
      </w:r>
      <w:r>
        <w:rPr>
          <w:sz w:val="20"/>
        </w:rPr>
        <w:t>Surekli guncelleme surdurulebilir mi?</w:t>
      </w:r>
    </w:p>
    <w:p>
      <w:r>
        <w:rPr>
          <w:b/>
          <w:color w:val="2E7D32"/>
          <w:sz w:val="20"/>
        </w:rPr>
        <w:t>Eleştirel Düşünme:</w:t>
      </w:r>
    </w:p>
    <w:p>
      <w:r>
        <w:rPr>
          <w:b/>
          <w:color w:val="2E7D32"/>
          <w:sz w:val="20"/>
        </w:rPr>
        <w:t xml:space="preserve">  1. </w:t>
      </w:r>
      <w:r>
        <w:rPr>
          <w:sz w:val="20"/>
        </w:rPr>
        <w:t>Microsoft neden guncellemeleri zorunlu tutuyor?</w:t>
      </w:r>
    </w:p>
    <w:p>
      <w:r>
        <w:rPr>
          <w:b/>
          <w:color w:val="2E7D32"/>
          <w:sz w:val="20"/>
        </w:rPr>
        <w:t xml:space="preserve">  2. </w:t>
      </w:r>
      <w:r>
        <w:rPr>
          <w:sz w:val="20"/>
        </w:rPr>
        <w:t>Guncelleme buyuklugu internet kotasi olan kullanicilara haksizlik mi?</w:t>
      </w:r>
    </w:p>
    <w:p>
      <w:r>
        <w:rPr>
          <w:b/>
          <w:color w:val="2E7D32"/>
          <w:sz w:val="20"/>
        </w:rPr>
        <w:t xml:space="preserve">  3. </w:t>
      </w:r>
      <w:r>
        <w:rPr>
          <w:sz w:val="20"/>
        </w:rPr>
        <w:t>Eski donanimin yeni guncellemeyle uyumsuz olmasi planli eskitme 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"Windows Update Guncelleme Uygulamasi"</w:t>
      </w:r>
    </w:p>
    <w:p>
      <w:r>
        <w:rPr>
          <w:b/>
          <w:color w:val="1B2A4A"/>
          <w:sz w:val="20"/>
        </w:rPr>
        <w:t xml:space="preserve">Hedef: </w:t>
      </w:r>
      <w:r>
        <w:rPr>
          <w:sz w:val="20"/>
        </w:rPr>
        <w:t>Sistemi tam guncel hale getirmek.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Update Ac</w:t>
            </w:r>
          </w:p>
        </w:tc>
        <w:tc>
          <w:tcPr>
            <w:tcW w:type="dxa" w:w="3213"/>
          </w:tcPr>
          <w:p>
            <w:r>
              <w:rPr>
                <w:sz w:val="18"/>
              </w:rPr>
              <w:t>Ayarlar &gt; Guncelleme'yi acin</w:t>
            </w:r>
          </w:p>
        </w:tc>
        <w:tc>
          <w:tcPr>
            <w:tcW w:type="dxa" w:w="3213"/>
          </w:tcPr>
          <w:p>
            <w:r>
              <w:rPr>
                <w:sz w:val="18"/>
              </w:rPr>
              <w:t>Update ekrani gorunur</w:t>
            </w:r>
          </w:p>
        </w:tc>
      </w:tr>
      <w:tr>
        <w:tc>
          <w:tcPr>
            <w:tcW w:type="dxa" w:w="3213"/>
          </w:tcPr>
          <w:p>
            <w:r>
              <w:rPr>
                <w:sz w:val="18"/>
              </w:rPr>
              <w:t>2. Denetim</w:t>
            </w:r>
          </w:p>
        </w:tc>
        <w:tc>
          <w:tcPr>
            <w:tcW w:type="dxa" w:w="3213"/>
          </w:tcPr>
          <w:p>
            <w:r>
              <w:rPr>
                <w:sz w:val="18"/>
              </w:rPr>
              <w:t>'Guncellemeleri Denetle' basin</w:t>
            </w:r>
          </w:p>
        </w:tc>
        <w:tc>
          <w:tcPr>
            <w:tcW w:type="dxa" w:w="3213"/>
          </w:tcPr>
          <w:p>
            <w:r>
              <w:rPr>
                <w:sz w:val="18"/>
              </w:rPr>
              <w:t>Bekleyen listesi cikar</w:t>
            </w:r>
          </w:p>
        </w:tc>
      </w:tr>
      <w:tr>
        <w:tc>
          <w:tcPr>
            <w:tcW w:type="dxa" w:w="3213"/>
          </w:tcPr>
          <w:p>
            <w:r>
              <w:rPr>
                <w:sz w:val="18"/>
              </w:rPr>
              <w:t>3. Indirme</w:t>
            </w:r>
          </w:p>
        </w:tc>
        <w:tc>
          <w:tcPr>
            <w:tcW w:type="dxa" w:w="3213"/>
          </w:tcPr>
          <w:p>
            <w:r>
              <w:rPr>
                <w:sz w:val="18"/>
              </w:rPr>
              <w:t>Guncellemeleri indirin</w:t>
            </w:r>
          </w:p>
        </w:tc>
        <w:tc>
          <w:tcPr>
            <w:tcW w:type="dxa" w:w="3213"/>
          </w:tcPr>
          <w:p>
            <w:r>
              <w:rPr>
                <w:sz w:val="18"/>
              </w:rPr>
              <w:t>Paketler indirilir</w:t>
            </w:r>
          </w:p>
        </w:tc>
      </w:tr>
      <w:tr>
        <w:tc>
          <w:tcPr>
            <w:tcW w:type="dxa" w:w="3213"/>
          </w:tcPr>
          <w:p>
            <w:r>
              <w:rPr>
                <w:sz w:val="18"/>
              </w:rPr>
              <w:t>4. Yukleme</w:t>
            </w:r>
          </w:p>
        </w:tc>
        <w:tc>
          <w:tcPr>
            <w:tcW w:type="dxa" w:w="3213"/>
          </w:tcPr>
          <w:p>
            <w:r>
              <w:rPr>
                <w:sz w:val="18"/>
              </w:rPr>
              <w:t>Guncellemeleri yukleyin</w:t>
            </w:r>
          </w:p>
        </w:tc>
        <w:tc>
          <w:tcPr>
            <w:tcW w:type="dxa" w:w="3213"/>
          </w:tcPr>
          <w:p>
            <w:r>
              <w:rPr>
                <w:sz w:val="18"/>
              </w:rPr>
              <w:t>Sistem guncellenir</w:t>
            </w:r>
          </w:p>
        </w:tc>
      </w:tr>
      <w:tr>
        <w:tc>
          <w:tcPr>
            <w:tcW w:type="dxa" w:w="3213"/>
          </w:tcPr>
          <w:p>
            <w:r>
              <w:rPr>
                <w:sz w:val="18"/>
              </w:rPr>
              <w:t>5. Yeniden Baslat</w:t>
            </w:r>
          </w:p>
        </w:tc>
        <w:tc>
          <w:tcPr>
            <w:tcW w:type="dxa" w:w="3213"/>
          </w:tcPr>
          <w:p>
            <w:r>
              <w:rPr>
                <w:sz w:val="18"/>
              </w:rPr>
              <w:t>Gerekirse yeniden baslatin</w:t>
            </w:r>
          </w:p>
        </w:tc>
        <w:tc>
          <w:tcPr>
            <w:tcW w:type="dxa" w:w="3213"/>
          </w:tcPr>
          <w:p>
            <w:r>
              <w:rPr>
                <w:sz w:val="18"/>
              </w:rPr>
              <w:t>Guncelleme tamamlanir</w:t>
            </w:r>
          </w:p>
        </w:tc>
      </w:tr>
    </w:tbl>
    <w:p/>
    <w:p>
      <w:r>
        <w:rPr>
          <w:b/>
          <w:color w:val="1B2A4A"/>
          <w:sz w:val="20"/>
        </w:rPr>
        <w:t xml:space="preserve">Tamamlanma Kriteri: </w:t>
      </w:r>
      <w:r>
        <w:rPr>
          <w:sz w:val="20"/>
        </w:rPr>
        <w:t>Tum kritik guncellemelerin basariyla yuklenmesi.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"Canli Guncelleme Demo"</w:t>
      </w:r>
    </w:p>
    <w:p>
      <w:r>
        <w:rPr>
          <w:b/>
          <w:color w:val="1B2A4A"/>
          <w:sz w:val="20"/>
        </w:rPr>
        <w:t xml:space="preserve">Eğitmenin Gösterdiği: </w:t>
      </w:r>
      <w:r>
        <w:rPr>
          <w:sz w:val="20"/>
        </w:rPr>
        <w:t>Windows Update'i acip guncelleme surecini canli olarak gosterir.</w:t>
      </w:r>
    </w:p>
    <w:p>
      <w:r>
        <w:rPr>
          <w:b/>
          <w:color w:val="1B2A4A"/>
          <w:sz w:val="20"/>
        </w:rPr>
        <w:t xml:space="preserve">Öğrencinin Tekrarladığı: </w:t>
      </w:r>
      <w:r>
        <w:rPr>
          <w:sz w:val="20"/>
        </w:rPr>
        <w:t>Kendi sisteminde ayni islemi yapar.</w:t>
      </w:r>
    </w:p>
    <w:p>
      <w:r>
        <w:rPr>
          <w:b/>
          <w:color w:val="1B2A4A"/>
          <w:sz w:val="20"/>
        </w:rPr>
        <w:t xml:space="preserve">Dikkat Noktaları: </w:t>
      </w:r>
      <w:r>
        <w:rPr>
          <w:sz w:val="20"/>
        </w:rPr>
        <w:t>Guncelleme sirasinda bilgisayari kapatmayin ve sabirl olun.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Windows Update'i acip bekleyen guncellemeleri listeleyin</w:t>
            </w:r>
          </w:p>
        </w:tc>
      </w:tr>
      <w:tr>
        <w:tc>
          <w:tcPr>
            <w:tcW w:type="dxa" w:w="3213"/>
          </w:tcPr>
          <w:p>
            <w:r>
              <w:rPr>
                <w:sz w:val="18"/>
              </w:rPr>
              <w:t>2</w:t>
            </w:r>
          </w:p>
        </w:tc>
        <w:tc>
          <w:tcPr>
            <w:tcW w:type="dxa" w:w="3213"/>
          </w:tcPr>
          <w:p>
            <w:r>
              <w:rPr>
                <w:sz w:val="18"/>
              </w:rPr>
              <w:t>Orta</w:t>
            </w:r>
          </w:p>
        </w:tc>
        <w:tc>
          <w:tcPr>
            <w:tcW w:type="dxa" w:w="3213"/>
          </w:tcPr>
          <w:p>
            <w:r>
              <w:rPr>
                <w:sz w:val="18"/>
              </w:rPr>
              <w:t>Guncelleme gecmisini inceleyip son 5 guncellemeyi not alin</w:t>
            </w:r>
          </w:p>
        </w:tc>
      </w:tr>
      <w:tr>
        <w:tc>
          <w:tcPr>
            <w:tcW w:type="dxa" w:w="3213"/>
          </w:tcPr>
          <w:p>
            <w:r>
              <w:rPr>
                <w:sz w:val="18"/>
              </w:rPr>
              <w:t>3</w:t>
            </w:r>
          </w:p>
        </w:tc>
        <w:tc>
          <w:tcPr>
            <w:tcW w:type="dxa" w:w="3213"/>
          </w:tcPr>
          <w:p>
            <w:r>
              <w:rPr>
                <w:sz w:val="18"/>
              </w:rPr>
              <w:t>Ileri</w:t>
            </w:r>
          </w:p>
        </w:tc>
        <w:tc>
          <w:tcPr>
            <w:tcW w:type="dxa" w:w="3213"/>
          </w:tcPr>
          <w:p>
            <w:r>
              <w:rPr>
                <w:sz w:val="18"/>
              </w:rPr>
              <w:t>Basarisiz bir guncelleme icin sorun giderme adimlari uyglayin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"6 Aylik Ihmal"</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ofiste 6 aydir guncelleme yapilmamis 10 bilgisayar var. Toplu guncelleme planı nasil yapilir? Internet bant genisligi yeterli mi?</w:t>
            </w:r>
          </w:p>
        </w:tc>
      </w:tr>
    </w:tbl>
    <w:p/>
    <w:p>
      <w:r>
        <w:rPr>
          <w:b/>
          <w:color w:val="1B2A4A"/>
          <w:sz w:val="20"/>
        </w:rPr>
        <w:t xml:space="preserve">Beklenen Çıktı: </w:t>
      </w:r>
      <w:r>
        <w:rPr>
          <w:sz w:val="20"/>
        </w:rPr>
        <w:t>Toplu guncelleme stratejisi ve bant genisligi yonetim plani.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Isletim sistemi guncellemelerinin neden kritik oldugunu, nasil yapildigini ve sorunlarda ne yapilacagini ogrendik.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Windows Update</w:t>
            </w:r>
          </w:p>
        </w:tc>
        <w:tc>
          <w:tcPr>
            <w:tcW w:type="dxa" w:w="4819"/>
            <w:shd w:fill="F5F5F5"/>
          </w:tcPr>
          <w:p>
            <w:r>
              <w:rPr>
                <w:b/>
                <w:color w:val="1B2A4A"/>
                <w:sz w:val="20"/>
              </w:rPr>
              <w:t xml:space="preserve">  Kritik Guncelleme</w:t>
            </w:r>
          </w:p>
        </w:tc>
      </w:tr>
      <w:tr>
        <w:tc>
          <w:tcPr>
            <w:tcW w:type="dxa" w:w="4819"/>
            <w:shd w:fill="F5F5F5"/>
          </w:tcPr>
          <w:p>
            <w:r>
              <w:rPr>
                <w:b/>
                <w:color w:val="1B2A4A"/>
                <w:sz w:val="20"/>
              </w:rPr>
              <w:t xml:space="preserve">  Istege Bagli</w:t>
            </w:r>
          </w:p>
        </w:tc>
        <w:tc>
          <w:tcPr>
            <w:tcW w:type="dxa" w:w="4819"/>
            <w:shd w:fill="F5F5F5"/>
          </w:tcPr>
          <w:p>
            <w:r>
              <w:rPr>
                <w:b/>
                <w:color w:val="1B2A4A"/>
                <w:sz w:val="20"/>
              </w:rPr>
              <w:t xml:space="preserve">  Guncelleme Gecmisi</w:t>
            </w:r>
          </w:p>
        </w:tc>
      </w:tr>
      <w:tr>
        <w:tc>
          <w:tcPr>
            <w:tcW w:type="dxa" w:w="4819"/>
            <w:shd w:fill="F5F5F5"/>
          </w:tcPr>
          <w:p>
            <w:r>
              <w:rPr>
                <w:b/>
                <w:color w:val="1B2A4A"/>
                <w:sz w:val="20"/>
              </w:rPr>
              <w:t xml:space="preserve">  Yeniden Baslatma</w:t>
            </w:r>
          </w:p>
        </w:tc>
        <w:tc>
          <w:tcPr>
            <w:tcW w:type="dxa" w:w="4819"/>
            <w:shd w:fill="F5F5F5"/>
          </w:tcPr>
          <w:p>
            <w:r>
              <w:rPr>
                <w:b/>
                <w:color w:val="1B2A4A"/>
                <w:sz w:val="20"/>
              </w:rPr>
              <w:t xml:space="preserve">  Sorun Giderici</w:t>
            </w:r>
          </w:p>
        </w:tc>
      </w:tr>
      <w:tr>
        <w:tc>
          <w:tcPr>
            <w:tcW w:type="dxa" w:w="4819"/>
            <w:shd w:fill="F5F5F5"/>
          </w:tcPr>
          <w:p>
            <w:r>
              <w:rPr>
                <w:b/>
                <w:color w:val="1B2A4A"/>
                <w:sz w:val="20"/>
              </w:rPr>
              <w:t xml:space="preserve">  Hata Kodu</w:t>
            </w:r>
          </w:p>
        </w:tc>
        <w:tc>
          <w:tcPr>
            <w:tcW w:type="dxa" w:w="4819"/>
          </w:tcPr>
          <w:p/>
        </w:tc>
      </w:tr>
    </w:tbl>
    <w:p/>
    <w:p>
      <w:pPr>
        <w:spacing w:before="200"/>
      </w:pPr>
      <w:r>
        <w:rPr>
          <w:b/>
          <w:color w:val="757575"/>
          <w:sz w:val="24"/>
        </w:rPr>
        <w:t xml:space="preserve">  Bir Sonraki Dersle Köprü</w:t>
      </w:r>
    </w:p>
    <w:p>
      <w:r>
        <w:rPr>
          <w:sz w:val="20"/>
        </w:rPr>
        <w:t>Sistemi guncelledik; simdi yasal olarak etkinlestirme islemini yapacagiz.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Bilgisayarinizin son 10 guncellemesini Windows Update gecmisinden bulup listeleyin. Hangileri guvenlik, hangileri ozellik guncellemesi?</w:t>
              <w:br/>
              <w:t>Teslim: Sonraki ders.</w:t>
              <w:br/>
              <w:t>Kriter: En az 10 guncellemenin dogru siniflandirilmasi.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Internet baglantisini kontrol et.</w:t>
      </w:r>
    </w:p>
    <w:p>
      <w:pPr>
        <w:pStyle w:val="ListBullet"/>
      </w:pPr>
      <w:r>
        <w:rPr>
          <w:sz w:val="20"/>
        </w:rPr>
        <w:t>Guncelleme ekran goruntuleri hazirla.</w:t>
      </w:r>
    </w:p>
    <w:p>
      <w:pPr>
        <w:pStyle w:val="ListBullet"/>
      </w:pPr>
      <w:r>
        <w:rPr>
          <w:sz w:val="20"/>
        </w:rPr>
        <w:t>Hata kodu referans listesini bastir.</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Guncelleme cok uzun suruyor</w:t>
            </w:r>
          </w:p>
        </w:tc>
        <w:tc>
          <w:tcPr>
            <w:tcW w:type="dxa" w:w="4819"/>
          </w:tcPr>
          <w:p>
            <w:r>
              <w:rPr>
                <w:sz w:val="18"/>
              </w:rPr>
              <w:t>Sabir; arka planda devam edecegini acikla</w:t>
            </w:r>
          </w:p>
        </w:tc>
      </w:tr>
      <w:tr>
        <w:tc>
          <w:tcPr>
            <w:tcW w:type="dxa" w:w="4819"/>
          </w:tcPr>
          <w:p>
            <w:r>
              <w:rPr>
                <w:sz w:val="18"/>
              </w:rPr>
              <w:t>Internet yavas</w:t>
            </w:r>
          </w:p>
        </w:tc>
        <w:tc>
          <w:tcPr>
            <w:tcW w:type="dxa" w:w="4819"/>
          </w:tcPr>
          <w:p>
            <w:r>
              <w:rPr>
                <w:sz w:val="18"/>
              </w:rPr>
              <w:t>Hotspot veya bant genisligi yonetimi yap</w:t>
            </w:r>
          </w:p>
        </w:tc>
      </w:tr>
      <w:tr>
        <w:tc>
          <w:tcPr>
            <w:tcW w:type="dxa" w:w="4819"/>
          </w:tcPr>
          <w:p>
            <w:r>
              <w:rPr>
                <w:sz w:val="18"/>
              </w:rPr>
              <w:t>Hata kodu cikiyor</w:t>
            </w:r>
          </w:p>
        </w:tc>
        <w:tc>
          <w:tcPr>
            <w:tcW w:type="dxa" w:w="4819"/>
          </w:tcPr>
          <w:p>
            <w:r>
              <w:rPr>
                <w:sz w:val="18"/>
              </w:rPr>
              <w:t>Hata kodunu not al ve birlikte arastir</w:t>
            </w:r>
          </w:p>
        </w:tc>
      </w:tr>
    </w:tbl>
    <w:p/>
    <w:p>
      <w:r>
        <w:rPr>
          <w:b/>
          <w:color w:val="1B2A4A"/>
          <w:sz w:val="20"/>
        </w:rPr>
        <w:t xml:space="preserve">Zaman Yönetimi: </w:t>
      </w:r>
      <w:r>
        <w:rPr>
          <w:sz w:val="20"/>
        </w:rPr>
        <w:t>Teori %30, Uygulama %70.</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Internet yoksa guncelleme ekran goruntuleri ile adim adim anlat.</w:t>
            </w:r>
          </w:p>
        </w:tc>
      </w:tr>
    </w:tbl>
    <w:p/>
    <w:p>
      <w:r>
        <w:br w:type="page"/>
      </w:r>
    </w:p>
    <w:p>
      <w:pPr>
        <w:jc w:val="center"/>
      </w:pPr>
      <w:r>
        <w:rPr>
          <w:b/>
          <w:color w:val="1B2A4A"/>
          <w:sz w:val="36"/>
        </w:rPr>
        <w:t>━━━  26. SAAT  ━━━</w:t>
      </w:r>
    </w:p>
    <w:p>
      <w:pPr>
        <w:jc w:val="center"/>
      </w:pPr>
      <w:r>
        <w:rPr>
          <w:color w:val="2C6FAD"/>
          <w:sz w:val="32"/>
        </w:rPr>
        <w:t>Isletim Sistemi Etkinlestirme</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Isletim sistemi etkinlestirme islemini yasal yontemlerle gerceklestirir.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1.C.3.4</w:t>
            </w:r>
          </w:p>
        </w:tc>
        <w:tc>
          <w:tcPr>
            <w:tcW w:type="dxa" w:w="3213"/>
          </w:tcPr>
          <w:p>
            <w:r>
              <w:rPr>
                <w:sz w:val="18"/>
              </w:rPr>
              <w:t>Etkinlestirme kavramini ve gereklilgini aciklar.</w:t>
            </w:r>
          </w:p>
        </w:tc>
        <w:tc>
          <w:tcPr>
            <w:tcW w:type="dxa" w:w="3213"/>
          </w:tcPr>
          <w:p>
            <w:r>
              <w:rPr>
                <w:sz w:val="18"/>
              </w:rPr>
              <w:t>Anlama</w:t>
            </w:r>
          </w:p>
        </w:tc>
      </w:tr>
      <w:tr>
        <w:tc>
          <w:tcPr>
            <w:tcW w:type="dxa" w:w="3213"/>
          </w:tcPr>
          <w:p>
            <w:r>
              <w:rPr>
                <w:sz w:val="18"/>
              </w:rPr>
              <w:t>1.C.3.5</w:t>
            </w:r>
          </w:p>
        </w:tc>
        <w:tc>
          <w:tcPr>
            <w:tcW w:type="dxa" w:w="3213"/>
          </w:tcPr>
          <w:p>
            <w:r>
              <w:rPr>
                <w:sz w:val="18"/>
              </w:rPr>
              <w:t>Lisans turu farklarini (OEM, Retail, Volume, Dijital) karsilastirir.</w:t>
            </w:r>
          </w:p>
        </w:tc>
        <w:tc>
          <w:tcPr>
            <w:tcW w:type="dxa" w:w="3213"/>
          </w:tcPr>
          <w:p>
            <w:r>
              <w:rPr>
                <w:sz w:val="18"/>
              </w:rPr>
              <w:t>Analiz</w:t>
            </w:r>
          </w:p>
        </w:tc>
      </w:tr>
      <w:tr>
        <w:tc>
          <w:tcPr>
            <w:tcW w:type="dxa" w:w="3213"/>
          </w:tcPr>
          <w:p>
            <w:r>
              <w:rPr>
                <w:sz w:val="18"/>
              </w:rPr>
              <w:t>1.C.3.6</w:t>
            </w:r>
          </w:p>
        </w:tc>
        <w:tc>
          <w:tcPr>
            <w:tcW w:type="dxa" w:w="3213"/>
          </w:tcPr>
          <w:p>
            <w:r>
              <w:rPr>
                <w:sz w:val="18"/>
              </w:rPr>
              <w:t>Etkinlestirme islemini Ayarlar uzerinden gerceklestirir.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Isletim sistemi kurulumunu ve guncelleme islemlerini bilmek.</w:t>
      </w:r>
    </w:p>
    <w:p>
      <w:pPr>
        <w:spacing w:before="200"/>
      </w:pPr>
      <w:r>
        <w:rPr>
          <w:b/>
          <w:color w:val="757575"/>
          <w:sz w:val="24"/>
        </w:rPr>
        <w:t xml:space="preserve">  Öğrencinin Bilmesi Gerekenler</w:t>
      </w:r>
    </w:p>
    <w:p>
      <w:pPr>
        <w:pStyle w:val="ListBullet"/>
      </w:pPr>
      <w:r>
        <w:rPr>
          <w:sz w:val="20"/>
        </w:rPr>
        <w:t>Etkinlestirme olmadan sistemin kisitli calistigini.</w:t>
      </w:r>
    </w:p>
    <w:p>
      <w:pPr>
        <w:pStyle w:val="ListBullet"/>
      </w:pPr>
      <w:r>
        <w:rPr>
          <w:sz w:val="20"/>
        </w:rPr>
        <w:t>Lisans anahtarinin 25 haneli bir kod oldugunu.</w:t>
      </w:r>
    </w:p>
    <w:p>
      <w:pPr>
        <w:pStyle w:val="ListBullet"/>
      </w:pPr>
      <w:r>
        <w:rPr>
          <w:sz w:val="20"/>
        </w:rPr>
        <w:t>Korsan yazilim kullaniminin yasal risk tasdigini.</w:t>
      </w:r>
    </w:p>
    <w:p>
      <w:pPr>
        <w:spacing w:before="200"/>
      </w:pPr>
      <w:r>
        <w:rPr>
          <w:b/>
          <w:color w:val="757575"/>
          <w:sz w:val="24"/>
        </w:rPr>
        <w:t xml:space="preserve">  Olası Kavram Yanılgıları</w:t>
      </w:r>
    </w:p>
    <w:p>
      <w:pPr>
        <w:pStyle w:val="ListBullet"/>
      </w:pPr>
      <w:r>
        <w:rPr>
          <w:sz w:val="20"/>
        </w:rPr>
        <w:t>Etkinlestirme olmadan bilgisayarin hic calismayacagi sanilmasi.</w:t>
      </w:r>
    </w:p>
    <w:p>
      <w:pPr>
        <w:pStyle w:val="ListBullet"/>
      </w:pPr>
      <w:r>
        <w:rPr>
          <w:sz w:val="20"/>
        </w:rPr>
        <w:t>Her lisans anahtarinin sinirsiz bilgisayara kullanilabilecegi dusuncesi.</w:t>
      </w:r>
    </w:p>
    <w:p>
      <w:pPr>
        <w:pStyle w:val="ListBullet"/>
      </w:pPr>
      <w:r>
        <w:rPr>
          <w:sz w:val="20"/>
        </w:rPr>
        <w:t>Etkinlestirmenin sadece bir formalite oldugu yanilgisi.</w:t>
      </w:r>
    </w:p>
    <w:p>
      <w:pPr>
        <w:spacing w:before="200"/>
      </w:pPr>
      <w:r>
        <w:rPr>
          <w:b/>
          <w:color w:val="757575"/>
          <w:sz w:val="24"/>
        </w:rPr>
        <w:t xml:space="preserve">  Hazırlık Materyalleri</w:t>
      </w:r>
    </w:p>
    <w:p>
      <w:pPr>
        <w:pStyle w:val="ListBullet"/>
      </w:pPr>
      <w:r>
        <w:rPr>
          <w:sz w:val="20"/>
        </w:rPr>
        <w:t>Lisans turleri karsilastirma tablosu</w:t>
      </w:r>
    </w:p>
    <w:p>
      <w:pPr>
        <w:pStyle w:val="ListBullet"/>
      </w:pPr>
      <w:r>
        <w:rPr>
          <w:sz w:val="20"/>
        </w:rPr>
        <w:t>Etkinlestirme ekran goruntuleri</w:t>
      </w:r>
    </w:p>
    <w:p>
      <w:pPr>
        <w:pStyle w:val="ListBullet"/>
      </w:pPr>
      <w:r>
        <w:rPr>
          <w:sz w:val="20"/>
        </w:rPr>
        <w:t>Korsan yazilim riskleri infografigi</w:t>
      </w:r>
    </w:p>
    <w:p>
      <w:pPr>
        <w:pStyle w:val="ListBullet"/>
      </w:pPr>
      <w:r>
        <w:rPr>
          <w:sz w:val="20"/>
        </w:rPr>
        <w:t>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araba aldiginizda plaka ve ruhsat cikarirsiniz - arabaa calisir ama yasal olarak kullanmak icin bu belgeler sart. Isletim sistemi de calisir ama etkinlestirme yasal kimligidir. Etkinlestirmeden ne olur?"</w:t>
      </w:r>
    </w:p>
    <w:p>
      <w:r>
        <w:rPr>
          <w:b/>
          <w:color w:val="1B2A4A"/>
          <w:sz w:val="20"/>
        </w:rPr>
        <w:t xml:space="preserve">Günlük Hayat Bağlantısı: </w:t>
      </w:r>
      <w:r>
        <w:rPr>
          <w:sz w:val="20"/>
        </w:rPr>
        <w:t>Telefondaki uygulama magazi hesabi gibi: hesap olmadan da telefon calisir ama bircok ozellik kisitlanir.</w:t>
      </w:r>
    </w:p>
    <w:p>
      <w:pPr>
        <w:spacing w:before="200"/>
      </w:pPr>
      <w:r>
        <w:rPr>
          <w:b/>
          <w:color w:val="2C6FAD"/>
          <w:sz w:val="24"/>
        </w:rPr>
        <w:t xml:space="preserve">  Ön Bilgi Yoklama Soruları</w:t>
      </w:r>
    </w:p>
    <w:p>
      <w:r>
        <w:rPr>
          <w:b/>
          <w:color w:val="2C6FAD"/>
          <w:sz w:val="20"/>
        </w:rPr>
        <w:t xml:space="preserve">  1. </w:t>
      </w:r>
      <w:r>
        <w:rPr>
          <w:sz w:val="20"/>
        </w:rPr>
        <w:t>Lisans anahtari nedir?</w:t>
      </w:r>
    </w:p>
    <w:p>
      <w:r>
        <w:rPr>
          <w:b/>
          <w:color w:val="2C6FAD"/>
          <w:sz w:val="20"/>
        </w:rPr>
        <w:t xml:space="preserve">  2. </w:t>
      </w:r>
      <w:r>
        <w:rPr>
          <w:sz w:val="20"/>
        </w:rPr>
        <w:t>Etkinlestirme nerede kontrol edilir?</w:t>
      </w:r>
    </w:p>
    <w:p>
      <w:r>
        <w:rPr>
          <w:b/>
          <w:color w:val="2C6FAD"/>
          <w:sz w:val="20"/>
        </w:rPr>
        <w:t xml:space="preserve">  3. </w:t>
      </w:r>
      <w:r>
        <w:rPr>
          <w:sz w:val="20"/>
        </w:rPr>
        <w:t>Korsan yazilim kullaniminin riskleri nelerdir?</w:t>
      </w:r>
    </w:p>
    <w:p>
      <w:pPr>
        <w:spacing w:before="200"/>
      </w:pPr>
      <w:r>
        <w:rPr>
          <w:b/>
          <w:color w:val="2C6FAD"/>
          <w:sz w:val="24"/>
        </w:rPr>
        <w:t xml:space="preserve">  Motivasyon Etkinliği: "Yasal Kimlik"</w:t>
      </w:r>
    </w:p>
    <w:p>
      <w:r>
        <w:rPr>
          <w:b/>
          <w:color w:val="1B2A4A"/>
          <w:sz w:val="20"/>
        </w:rPr>
        <w:t xml:space="preserve">Açıklama: </w:t>
      </w:r>
      <w:r>
        <w:rPr>
          <w:sz w:val="20"/>
        </w:rPr>
        <w:t>Etkinlestirilmemis bir sistemin kisitlamalarinin kesfedilmesi.</w:t>
      </w:r>
    </w:p>
    <w:p>
      <w:r>
        <w:rPr>
          <w:b/>
          <w:color w:val="1B2A4A"/>
          <w:sz w:val="20"/>
        </w:rPr>
        <w:t xml:space="preserve">Yönerge: </w:t>
      </w:r>
      <w:r>
        <w:rPr>
          <w:sz w:val="20"/>
        </w:rPr>
        <w:t>Egitmen, etkinlestirilmemis bir Windows sistemini gosterir: masaustu arka plani degistirilemez, 'Windows'u Etkinlestirin' yazisi gorunur. Ogrenciler baska neler kisitli olabilir tartisir.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arkadsiniz 'bedava Windows' indirip kurmus. 30 gun sonra ekraninda 'Windows'u Etkinlestirin' yazisi cikti. Ne onerirsiniz?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"Lisans Dedektifi"</w:t>
      </w:r>
    </w:p>
    <w:p>
      <w:r>
        <w:rPr>
          <w:b/>
          <w:color w:val="1B2A4A"/>
          <w:sz w:val="20"/>
        </w:rPr>
        <w:t xml:space="preserve">Türü: </w:t>
      </w:r>
      <w:r>
        <w:rPr>
          <w:sz w:val="20"/>
        </w:rPr>
        <w:t>Arastirma ve Karsilastirma</w:t>
      </w:r>
    </w:p>
    <w:p>
      <w:r>
        <w:rPr>
          <w:b/>
          <w:color w:val="1B2A4A"/>
          <w:sz w:val="20"/>
        </w:rPr>
        <w:t xml:space="preserve">Amacı: </w:t>
      </w:r>
      <w:r>
        <w:rPr>
          <w:sz w:val="20"/>
        </w:rPr>
        <w:t>Farkli lisans turlerini kesfetmek ve karsilastirmak.</w:t>
      </w:r>
    </w:p>
    <w:p>
      <w:r>
        <w:rPr>
          <w:b/>
          <w:color w:val="1B2A4A"/>
          <w:sz w:val="20"/>
        </w:rPr>
        <w:t xml:space="preserve">Malzemeler: </w:t>
      </w:r>
      <w:r>
        <w:rPr>
          <w:sz w:val="20"/>
        </w:rPr>
        <w:t>Internet erisimi veya hazir bilgi kartlari, karsilastirma tablosu sablonu</w:t>
      </w:r>
    </w:p>
    <w:p>
      <w:pPr>
        <w:spacing w:before="200"/>
      </w:pPr>
      <w:r>
        <w:rPr>
          <w:b/>
          <w:color w:val="007A7A"/>
          <w:sz w:val="24"/>
        </w:rPr>
        <w:t xml:space="preserve">  Yönerge Adımları</w:t>
      </w:r>
    </w:p>
    <w:p>
      <w:r>
        <w:rPr>
          <w:b/>
          <w:color w:val="007A7A"/>
          <w:sz w:val="20"/>
        </w:rPr>
        <w:t xml:space="preserve">  1. </w:t>
      </w:r>
      <w:r>
        <w:rPr>
          <w:sz w:val="20"/>
        </w:rPr>
        <w:t>OEM lisans nedir arastirin.</w:t>
      </w:r>
    </w:p>
    <w:p>
      <w:r>
        <w:rPr>
          <w:b/>
          <w:color w:val="007A7A"/>
          <w:sz w:val="20"/>
        </w:rPr>
        <w:t xml:space="preserve">  2. </w:t>
      </w:r>
      <w:r>
        <w:rPr>
          <w:sz w:val="20"/>
        </w:rPr>
        <w:t>Retail (Perakende) lisans farki nedir?</w:t>
      </w:r>
    </w:p>
    <w:p>
      <w:r>
        <w:rPr>
          <w:b/>
          <w:color w:val="007A7A"/>
          <w:sz w:val="20"/>
        </w:rPr>
        <w:t xml:space="preserve">  3. </w:t>
      </w:r>
      <w:r>
        <w:rPr>
          <w:sz w:val="20"/>
        </w:rPr>
        <w:t>Volume (Toplu) lisans kimlere yonelik?</w:t>
      </w:r>
    </w:p>
    <w:p>
      <w:r>
        <w:rPr>
          <w:b/>
          <w:color w:val="007A7A"/>
          <w:sz w:val="20"/>
        </w:rPr>
        <w:t xml:space="preserve">  4. </w:t>
      </w:r>
      <w:r>
        <w:rPr>
          <w:sz w:val="20"/>
        </w:rPr>
        <w:t>Dijital lisans nasil calisir?</w:t>
      </w:r>
    </w:p>
    <w:p>
      <w:r>
        <w:rPr>
          <w:b/>
          <w:color w:val="007A7A"/>
          <w:sz w:val="20"/>
        </w:rPr>
        <w:t xml:space="preserve">  5. </w:t>
      </w:r>
      <w:r>
        <w:rPr>
          <w:sz w:val="20"/>
        </w:rPr>
        <w:t>Karsilastirma tablosunu doldurun.</w:t>
      </w:r>
    </w:p>
    <w:p>
      <w:r>
        <w:rPr>
          <w:b/>
          <w:color w:val="1B2A4A"/>
          <w:sz w:val="20"/>
        </w:rPr>
        <w:t xml:space="preserve">Öğrenci Rolü: </w:t>
      </w:r>
      <w:r>
        <w:rPr>
          <w:sz w:val="20"/>
        </w:rPr>
        <w:t>Arastirmaci (bilgi toplayan), Tablo Duzenleyici (eslestiren), Sunucu (anlatan)</w:t>
      </w:r>
    </w:p>
    <w:p>
      <w:r>
        <w:rPr>
          <w:b/>
          <w:color w:val="1B2A4A"/>
          <w:sz w:val="20"/>
        </w:rPr>
        <w:t xml:space="preserve">Öğretmen Rolü: </w:t>
      </w:r>
      <w:r>
        <w:rPr>
          <w:sz w:val="20"/>
        </w:rPr>
        <w:t>Lisans turleri hakkinda ek bilgi verir ve yanilgilari duzeltir</w:t>
      </w:r>
    </w:p>
    <w:p>
      <w:r>
        <w:rPr>
          <w:b/>
          <w:color w:val="1B2A4A"/>
          <w:sz w:val="20"/>
        </w:rPr>
        <w:t xml:space="preserve">Beklenen Ürün: </w:t>
      </w:r>
      <w:r>
        <w:rPr>
          <w:sz w:val="20"/>
        </w:rPr>
        <w:t>Lisans Turleri Karsilastirma Tablosu</w:t>
      </w:r>
    </w:p>
    <w:p>
      <w:pPr>
        <w:spacing w:before="200"/>
      </w:pPr>
      <w:r>
        <w:rPr>
          <w:b/>
          <w:color w:val="007A7A"/>
          <w:sz w:val="24"/>
        </w:rPr>
        <w:t xml:space="preserve">  Araştırma Soruları</w:t>
      </w:r>
    </w:p>
    <w:p>
      <w:r>
        <w:rPr>
          <w:b/>
          <w:color w:val="007A7A"/>
          <w:sz w:val="20"/>
        </w:rPr>
        <w:t xml:space="preserve">  1. </w:t>
      </w:r>
      <w:r>
        <w:rPr>
          <w:sz w:val="20"/>
        </w:rPr>
        <w:t>Acik kaynak yazilimlar neden lisans gerektirmez?</w:t>
      </w:r>
    </w:p>
    <w:p>
      <w:r>
        <w:rPr>
          <w:b/>
          <w:color w:val="007A7A"/>
          <w:sz w:val="20"/>
        </w:rPr>
        <w:t xml:space="preserve">  2. </w:t>
      </w:r>
      <w:r>
        <w:rPr>
          <w:sz w:val="20"/>
        </w:rPr>
        <w:t>Microsoft 365 abonelik lisansi nasil calisir?</w:t>
      </w:r>
    </w:p>
    <w:p>
      <w:r>
        <w:rPr>
          <w:b/>
          <w:color w:val="007A7A"/>
          <w:sz w:val="20"/>
        </w:rPr>
        <w:t xml:space="preserve">  3. </w:t>
      </w:r>
      <w:r>
        <w:rPr>
          <w:sz w:val="20"/>
        </w:rPr>
        <w:t>Linux dagitimlarinin lisans modeli nedir?</w:t>
      </w:r>
    </w:p>
    <w:p>
      <w:r>
        <w:rPr>
          <w:b/>
          <w:color w:val="1B2A4A"/>
          <w:sz w:val="20"/>
        </w:rPr>
        <w:t xml:space="preserve">Grupla Çalışma Kuralları: </w:t>
      </w:r>
      <w:r>
        <w:rPr>
          <w:sz w:val="20"/>
        </w:rPr>
        <w:t>Objektif bilgi kullanin; korsan yazilim kullanma yontemi arastirmayin.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Etkinlestirme</w:t>
            </w:r>
          </w:p>
        </w:tc>
        <w:tc>
          <w:tcPr>
            <w:tcW w:type="dxa" w:w="2409"/>
          </w:tcPr>
          <w:p>
            <w:r>
              <w:rPr>
                <w:sz w:val="18"/>
              </w:rPr>
              <w:t>Yazilimin yasal kopyasinin lisans anahtari ile dogrulanmasi</w:t>
            </w:r>
          </w:p>
        </w:tc>
        <w:tc>
          <w:tcPr>
            <w:tcW w:type="dxa" w:w="2409"/>
          </w:tcPr>
          <w:p>
            <w:r>
              <w:rPr>
                <w:sz w:val="18"/>
              </w:rPr>
              <w:t>25 haneli anahtarla aktivasyon</w:t>
            </w:r>
          </w:p>
        </w:tc>
        <w:tc>
          <w:tcPr>
            <w:tcW w:type="dxa" w:w="2409"/>
          </w:tcPr>
          <w:p>
            <w:r>
              <w:rPr>
                <w:sz w:val="18"/>
              </w:rPr>
              <w:t>Etkinlestirme ekrani</w:t>
            </w:r>
          </w:p>
        </w:tc>
      </w:tr>
      <w:tr>
        <w:tc>
          <w:tcPr>
            <w:tcW w:type="dxa" w:w="2409"/>
          </w:tcPr>
          <w:p>
            <w:r>
              <w:rPr>
                <w:sz w:val="18"/>
              </w:rPr>
              <w:t>OEM Lisans</w:t>
            </w:r>
          </w:p>
        </w:tc>
        <w:tc>
          <w:tcPr>
            <w:tcW w:type="dxa" w:w="2409"/>
          </w:tcPr>
          <w:p>
            <w:r>
              <w:rPr>
                <w:sz w:val="18"/>
              </w:rPr>
              <w:t>Bilgisayarla birlikte gelen, o cihaza ozgu lisans</w:t>
            </w:r>
          </w:p>
        </w:tc>
        <w:tc>
          <w:tcPr>
            <w:tcW w:type="dxa" w:w="2409"/>
          </w:tcPr>
          <w:p>
            <w:r>
              <w:rPr>
                <w:sz w:val="18"/>
              </w:rPr>
              <w:t>Hazir alinmis PC ile gelen Windows</w:t>
            </w:r>
          </w:p>
        </w:tc>
        <w:tc>
          <w:tcPr>
            <w:tcW w:type="dxa" w:w="2409"/>
          </w:tcPr>
          <w:p>
            <w:r>
              <w:rPr>
                <w:sz w:val="18"/>
              </w:rPr>
              <w:t>Kasanin altindaki etiket</w:t>
            </w:r>
          </w:p>
        </w:tc>
      </w:tr>
      <w:tr>
        <w:tc>
          <w:tcPr>
            <w:tcW w:type="dxa" w:w="2409"/>
          </w:tcPr>
          <w:p>
            <w:r>
              <w:rPr>
                <w:sz w:val="18"/>
              </w:rPr>
              <w:t>Retail Lisans</w:t>
            </w:r>
          </w:p>
        </w:tc>
        <w:tc>
          <w:tcPr>
            <w:tcW w:type="dxa" w:w="2409"/>
          </w:tcPr>
          <w:p>
            <w:r>
              <w:rPr>
                <w:sz w:val="18"/>
              </w:rPr>
              <w:t>Magaazadan ayri satin alinan, baska PC'ye tasinabilir lisans</w:t>
            </w:r>
          </w:p>
        </w:tc>
        <w:tc>
          <w:tcPr>
            <w:tcW w:type="dxa" w:w="2409"/>
          </w:tcPr>
          <w:p>
            <w:r>
              <w:rPr>
                <w:sz w:val="18"/>
              </w:rPr>
              <w:t>USB kutu ile satin alinan Windows</w:t>
            </w:r>
          </w:p>
        </w:tc>
        <w:tc>
          <w:tcPr>
            <w:tcW w:type="dxa" w:w="2409"/>
          </w:tcPr>
          <w:p>
            <w:r>
              <w:rPr>
                <w:sz w:val="18"/>
              </w:rPr>
              <w:t>Kutu ve anahtar karti</w:t>
            </w:r>
          </w:p>
        </w:tc>
      </w:tr>
      <w:tr>
        <w:tc>
          <w:tcPr>
            <w:tcW w:type="dxa" w:w="2409"/>
          </w:tcPr>
          <w:p>
            <w:r>
              <w:rPr>
                <w:sz w:val="18"/>
              </w:rPr>
              <w:t>Volume Lisans</w:t>
            </w:r>
          </w:p>
        </w:tc>
        <w:tc>
          <w:tcPr>
            <w:tcW w:type="dxa" w:w="2409"/>
          </w:tcPr>
          <w:p>
            <w:r>
              <w:rPr>
                <w:sz w:val="18"/>
              </w:rPr>
              <w:t>Kurumlara ozel toplu satin alma lisansi</w:t>
            </w:r>
          </w:p>
        </w:tc>
        <w:tc>
          <w:tcPr>
            <w:tcW w:type="dxa" w:w="2409"/>
          </w:tcPr>
          <w:p>
            <w:r>
              <w:rPr>
                <w:sz w:val="18"/>
              </w:rPr>
              <w:t>Okullar ve sirketler icin</w:t>
            </w:r>
          </w:p>
        </w:tc>
        <w:tc>
          <w:tcPr>
            <w:tcW w:type="dxa" w:w="2409"/>
          </w:tcPr>
          <w:p>
            <w:r>
              <w:rPr>
                <w:sz w:val="18"/>
              </w:rPr>
              <w:t>KMS sunucu diyagrami</w:t>
            </w:r>
          </w:p>
        </w:tc>
      </w:tr>
      <w:tr>
        <w:tc>
          <w:tcPr>
            <w:tcW w:type="dxa" w:w="2409"/>
          </w:tcPr>
          <w:p>
            <w:r>
              <w:rPr>
                <w:sz w:val="18"/>
              </w:rPr>
              <w:t>Dijital Lisans</w:t>
            </w:r>
          </w:p>
        </w:tc>
        <w:tc>
          <w:tcPr>
            <w:tcW w:type="dxa" w:w="2409"/>
          </w:tcPr>
          <w:p>
            <w:r>
              <w:rPr>
                <w:sz w:val="18"/>
              </w:rPr>
              <w:t>Donanim kimligi ile eslesen, anahtar gerektirmeyen modern lisans</w:t>
            </w:r>
          </w:p>
        </w:tc>
        <w:tc>
          <w:tcPr>
            <w:tcW w:type="dxa" w:w="2409"/>
          </w:tcPr>
          <w:p>
            <w:r>
              <w:rPr>
                <w:sz w:val="18"/>
              </w:rPr>
              <w:t>Win10'dan Win11'e geciste otomatik taninan</w:t>
            </w:r>
          </w:p>
        </w:tc>
        <w:tc>
          <w:tcPr>
            <w:tcW w:type="dxa" w:w="2409"/>
          </w:tcPr>
          <w:p>
            <w:r>
              <w:rPr>
                <w:sz w:val="18"/>
              </w:rPr>
              <w:t>Microsoft hesabi ile eslesen</w:t>
            </w:r>
          </w:p>
        </w:tc>
      </w:tr>
    </w:tbl>
    <w:p/>
    <w:p>
      <w:pPr>
        <w:spacing w:before="200"/>
      </w:pPr>
      <w:r>
        <w:rPr>
          <w:b/>
          <w:color w:val="E65C00"/>
          <w:sz w:val="24"/>
        </w:rPr>
        <w:t xml:space="preserve">  Konu Anlatımı</w:t>
      </w:r>
    </w:p>
    <w:p>
      <w:r>
        <w:rPr>
          <w:sz w:val="20"/>
        </w:rPr>
        <w:t>Etkinlestirme, isletim sisteminin yasal olarak kullanildiginin dogrulanmasi islemidir. Etkinlestirilmemis bir Windows'ta masaustu kisisellestirilmez, sag alt kosede uyari yazisi gorunur ve bazi guvenlik ozellikleri kisitlanir.</w:t>
      </w:r>
    </w:p>
    <w:p>
      <w:r>
        <w:rPr>
          <w:sz w:val="20"/>
        </w:rPr>
        <w:t>Lisans turleri farkli kullanim senaryolari icindir: OEM bilgisayar ureticileri ve hazir sistemler icin, Retail bireysel kullanicilar icin, Volume kurumlar icin, Dijital modern otomatik dogrulama icindir. OEM lisans baska bilgisayara tasinamaz; Retail tasinabilir.</w:t>
      </w:r>
    </w:p>
    <w:p>
      <w:r>
        <w:rPr>
          <w:sz w:val="20"/>
        </w:rPr>
        <w:t>Korsan yazilim kullanimi hem yasal risk tasir (para cezasi) hem de guvenlik riski olusturur (kotu yazilim, arka kapi). Ucuz veya ucretsiz alternatifler (Linux) mevcutken korsan yazilima gerek yoktur.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OEM Etkinlestirme</w:t>
            </w:r>
          </w:p>
        </w:tc>
        <w:tc>
          <w:tcPr>
            <w:tcW w:type="dxa" w:w="3213"/>
          </w:tcPr>
          <w:p>
            <w:r>
              <w:rPr>
                <w:sz w:val="18"/>
              </w:rPr>
              <w:t>Hazir alinmis bilgisayar; lisans kasada yapistirili</w:t>
            </w:r>
          </w:p>
        </w:tc>
        <w:tc>
          <w:tcPr>
            <w:tcW w:type="dxa" w:w="3213"/>
          </w:tcPr>
          <w:p>
            <w:r>
              <w:rPr>
                <w:sz w:val="18"/>
              </w:rPr>
              <w:t>Otomatik etkinlesir</w:t>
            </w:r>
          </w:p>
        </w:tc>
      </w:tr>
      <w:tr>
        <w:tc>
          <w:tcPr>
            <w:tcW w:type="dxa" w:w="3213"/>
          </w:tcPr>
          <w:p>
            <w:r>
              <w:rPr>
                <w:sz w:val="18"/>
              </w:rPr>
              <w:t>Retail Etkinlestirme</w:t>
            </w:r>
          </w:p>
        </w:tc>
        <w:tc>
          <w:tcPr>
            <w:tcW w:type="dxa" w:w="3213"/>
          </w:tcPr>
          <w:p>
            <w:r>
              <w:rPr>
                <w:sz w:val="18"/>
              </w:rPr>
              <w:t>Magzadan kutu alip anahtar girmek</w:t>
            </w:r>
          </w:p>
        </w:tc>
        <w:tc>
          <w:tcPr>
            <w:tcW w:type="dxa" w:w="3213"/>
          </w:tcPr>
          <w:p>
            <w:r>
              <w:rPr>
                <w:sz w:val="18"/>
              </w:rPr>
              <w:t>Manuel etkinlestirme</w:t>
            </w:r>
          </w:p>
        </w:tc>
      </w:tr>
      <w:tr>
        <w:tc>
          <w:tcPr>
            <w:tcW w:type="dxa" w:w="3213"/>
          </w:tcPr>
          <w:p>
            <w:r>
              <w:rPr>
                <w:sz w:val="18"/>
              </w:rPr>
              <w:t>Dijital Etkinlestirme</w:t>
            </w:r>
          </w:p>
        </w:tc>
        <w:tc>
          <w:tcPr>
            <w:tcW w:type="dxa" w:w="3213"/>
          </w:tcPr>
          <w:p>
            <w:r>
              <w:rPr>
                <w:sz w:val="18"/>
              </w:rPr>
              <w:t>Microsoft hesabi ile oturum acinca otomatik taninan</w:t>
            </w:r>
          </w:p>
        </w:tc>
        <w:tc>
          <w:tcPr>
            <w:tcW w:type="dxa" w:w="3213"/>
          </w:tcPr>
          <w:p>
            <w:r>
              <w:rPr>
                <w:sz w:val="18"/>
              </w:rPr>
              <w:t>Bulut dogrulama</w:t>
            </w:r>
          </w:p>
        </w:tc>
      </w:tr>
      <w:tr>
        <w:tc>
          <w:tcPr>
            <w:tcW w:type="dxa" w:w="3213"/>
          </w:tcPr>
          <w:p>
            <w:r>
              <w:rPr>
                <w:sz w:val="18"/>
              </w:rPr>
              <w:t>Etkinlestirme Hatasi</w:t>
            </w:r>
          </w:p>
        </w:tc>
        <w:tc>
          <w:tcPr>
            <w:tcW w:type="dxa" w:w="3213"/>
          </w:tcPr>
          <w:p>
            <w:r>
              <w:rPr>
                <w:sz w:val="18"/>
              </w:rPr>
              <w:t>Anahtar gecersiz veya baska PC'de kullanilmis</w:t>
            </w:r>
          </w:p>
        </w:tc>
        <w:tc>
          <w:tcPr>
            <w:tcW w:type="dxa" w:w="3213"/>
          </w:tcPr>
          <w:p>
            <w:r>
              <w:rPr>
                <w:sz w:val="18"/>
              </w:rPr>
              <w:t>Destek hattini arama</w:t>
            </w:r>
          </w:p>
        </w:tc>
      </w:tr>
    </w:tbl>
    <w:p/>
    <w:p>
      <w:pPr>
        <w:spacing w:before="200"/>
      </w:pPr>
      <w:r>
        <w:rPr>
          <w:b/>
          <w:color w:val="E65C00"/>
          <w:sz w:val="24"/>
        </w:rPr>
        <w:t xml:space="preserve">  Görseller ve Tablolar</w:t>
      </w:r>
    </w:p>
    <w:p>
      <w:pPr>
        <w:pStyle w:val="ListBullet"/>
      </w:pPr>
      <w:r>
        <w:rPr>
          <w:sz w:val="20"/>
        </w:rPr>
        <w:t>Lisans turleri karar agaci</w:t>
      </w:r>
    </w:p>
    <w:p>
      <w:pPr>
        <w:pStyle w:val="ListBullet"/>
      </w:pPr>
      <w:r>
        <w:rPr>
          <w:sz w:val="20"/>
        </w:rPr>
        <w:t>Etkinlestirme adimlar semasi</w:t>
      </w:r>
    </w:p>
    <w:p>
      <w:pPr>
        <w:spacing w:before="200"/>
      </w:pPr>
      <w:r>
        <w:rPr>
          <w:b/>
          <w:color w:val="E65C00"/>
          <w:sz w:val="24"/>
        </w:rPr>
        <w:t xml:space="preserve">  Analoji ve Benzetmeler</w:t>
      </w:r>
    </w:p>
    <w:p>
      <w:r>
        <w:rPr>
          <w:b/>
          <w:color w:val="E65C00"/>
          <w:sz w:val="20"/>
        </w:rPr>
        <w:t xml:space="preserve">  1. </w:t>
      </w:r>
      <w:r>
        <w:rPr>
          <w:sz w:val="20"/>
        </w:rPr>
        <w:t>Lisans = Araba ruhsati: arabasiz ruhsat veya ruhsatsiz araba eksiktir</w:t>
      </w:r>
    </w:p>
    <w:p>
      <w:r>
        <w:rPr>
          <w:b/>
          <w:color w:val="E65C00"/>
          <w:sz w:val="20"/>
        </w:rPr>
        <w:t xml:space="preserve">  2. </w:t>
      </w:r>
      <w:r>
        <w:rPr>
          <w:sz w:val="20"/>
        </w:rPr>
        <w:t>OEM = Tapu: eve aittir, tasinmaz</w:t>
      </w:r>
    </w:p>
    <w:p>
      <w:r>
        <w:rPr>
          <w:b/>
          <w:color w:val="E65C00"/>
          <w:sz w:val="20"/>
        </w:rPr>
        <w:t xml:space="preserve">  3. </w:t>
      </w:r>
      <w:r>
        <w:rPr>
          <w:sz w:val="20"/>
        </w:rPr>
        <w:t>Retail = Ehliyet: kisiye aittir, her araci kullanabilir</w:t>
      </w:r>
    </w:p>
    <w:p>
      <w:r>
        <w:rPr>
          <w:b/>
          <w:color w:val="E65C00"/>
          <w:sz w:val="20"/>
        </w:rPr>
        <w:t xml:space="preserve">  4. </w:t>
      </w:r>
      <w:r>
        <w:rPr>
          <w:sz w:val="20"/>
        </w:rPr>
        <w:t>Korsan = Sahte plaka: bir sure gider ama yakalanirsiniz</w:t>
      </w:r>
    </w:p>
    <w:p>
      <w:pPr>
        <w:spacing w:before="200"/>
      </w:pPr>
      <w:r>
        <w:rPr>
          <w:b/>
          <w:color w:val="E65C00"/>
          <w:sz w:val="24"/>
        </w:rPr>
        <w:t xml:space="preserve">  Öğrenci Soru-Cevap</w:t>
      </w:r>
    </w:p>
    <w:p>
      <w:pPr>
        <w:pStyle w:val="ListBullet"/>
      </w:pPr>
      <w:r>
        <w:rPr>
          <w:sz w:val="20"/>
        </w:rPr>
        <w:t>Etkinlestirmesem ne olur? - Calisir ama kisitlamalar ve uyari mesaji olur.</w:t>
      </w:r>
    </w:p>
    <w:p>
      <w:pPr>
        <w:pStyle w:val="ListBullet"/>
      </w:pPr>
      <w:r>
        <w:rPr>
          <w:sz w:val="20"/>
        </w:rPr>
        <w:t>OEM lisans baska PC'ye tasinir mi? - Hayir, o cihaza ozeldir.</w:t>
      </w:r>
    </w:p>
    <w:p>
      <w:pPr>
        <w:pStyle w:val="ListBullet"/>
      </w:pPr>
      <w:r>
        <w:rPr>
          <w:sz w:val="20"/>
        </w:rPr>
        <w:t>Dijital lisans nasil calisir? - Microsoft hesabiniz donanim kimligiyle eslesir.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"Lisans Danismani"</w:t>
      </w:r>
    </w:p>
    <w:p>
      <w:r>
        <w:rPr>
          <w:b/>
          <w:color w:val="1B2A4A"/>
          <w:sz w:val="20"/>
        </w:rPr>
        <w:t xml:space="preserve">Türü: </w:t>
      </w:r>
      <w:r>
        <w:rPr>
          <w:sz w:val="20"/>
        </w:rPr>
        <w:t>Rol Yapma</w:t>
      </w:r>
    </w:p>
    <w:p>
      <w:r>
        <w:rPr>
          <w:b/>
          <w:color w:val="1B2A4A"/>
          <w:sz w:val="20"/>
        </w:rPr>
        <w:t xml:space="preserve">Amacı: </w:t>
      </w:r>
      <w:r>
        <w:rPr>
          <w:sz w:val="20"/>
        </w:rPr>
        <w:t>Farkli senaryolar icin dogru lisans turunu onermek.</w:t>
      </w:r>
    </w:p>
    <w:p>
      <w:pPr>
        <w:spacing w:before="200"/>
      </w:pPr>
      <w:r>
        <w:rPr>
          <w:b/>
          <w:color w:val="6A1B9A"/>
          <w:sz w:val="24"/>
        </w:rPr>
        <w:t xml:space="preserve">  Yönerge Adımları</w:t>
      </w:r>
    </w:p>
    <w:p>
      <w:r>
        <w:rPr>
          <w:b/>
          <w:color w:val="6A1B9A"/>
          <w:sz w:val="20"/>
        </w:rPr>
        <w:t xml:space="preserve">  1. </w:t>
      </w:r>
      <w:r>
        <w:rPr>
          <w:sz w:val="20"/>
        </w:rPr>
        <w:t>Verilen musteri profilini okuyun.</w:t>
      </w:r>
    </w:p>
    <w:p>
      <w:r>
        <w:rPr>
          <w:b/>
          <w:color w:val="6A1B9A"/>
          <w:sz w:val="20"/>
        </w:rPr>
        <w:t xml:space="preserve">  2. </w:t>
      </w:r>
      <w:r>
        <w:rPr>
          <w:sz w:val="20"/>
        </w:rPr>
        <w:t>Ihtiyac analizini yapin.</w:t>
      </w:r>
    </w:p>
    <w:p>
      <w:r>
        <w:rPr>
          <w:b/>
          <w:color w:val="6A1B9A"/>
          <w:sz w:val="20"/>
        </w:rPr>
        <w:t xml:space="preserve">  3. </w:t>
      </w:r>
      <w:r>
        <w:rPr>
          <w:sz w:val="20"/>
        </w:rPr>
        <w:t>Uygun lisans turunu secin.</w:t>
      </w:r>
    </w:p>
    <w:p>
      <w:r>
        <w:rPr>
          <w:b/>
          <w:color w:val="6A1B9A"/>
          <w:sz w:val="20"/>
        </w:rPr>
        <w:t xml:space="preserve">  4. </w:t>
      </w:r>
      <w:r>
        <w:rPr>
          <w:sz w:val="20"/>
        </w:rPr>
        <w:t>Maliyet hesabi yapin.</w:t>
      </w:r>
    </w:p>
    <w:p>
      <w:r>
        <w:rPr>
          <w:b/>
          <w:color w:val="6A1B9A"/>
          <w:sz w:val="20"/>
        </w:rPr>
        <w:t xml:space="preserve">  5. </w:t>
      </w:r>
      <w:r>
        <w:rPr>
          <w:sz w:val="20"/>
        </w:rPr>
        <w:t>Oneri raporunu yazin.</w:t>
      </w:r>
    </w:p>
    <w:p>
      <w:r>
        <w:rPr>
          <w:b/>
          <w:color w:val="1B2A4A"/>
          <w:sz w:val="20"/>
        </w:rPr>
        <w:t xml:space="preserve">Beklenen Ürün: </w:t>
      </w:r>
      <w:r>
        <w:rPr>
          <w:sz w:val="20"/>
        </w:rPr>
        <w:t>Lisans Oneri ve Maliyet Raporu</w:t>
      </w:r>
    </w:p>
    <w:p>
      <w:pPr>
        <w:spacing w:before="200"/>
      </w:pPr>
      <w:r>
        <w:rPr>
          <w:b/>
          <w:color w:val="6A1B9A"/>
          <w:sz w:val="24"/>
        </w:rPr>
        <w:t xml:space="preserve">  Transfer Soruları</w:t>
      </w:r>
    </w:p>
    <w:p>
      <w:r>
        <w:rPr>
          <w:b/>
          <w:color w:val="6A1B9A"/>
          <w:sz w:val="20"/>
        </w:rPr>
        <w:t xml:space="preserve">  1. </w:t>
      </w:r>
      <w:r>
        <w:rPr>
          <w:sz w:val="20"/>
        </w:rPr>
        <w:t>Bulut yazilim lisanslari (SaaS) nasil calisir?</w:t>
      </w:r>
    </w:p>
    <w:p>
      <w:r>
        <w:rPr>
          <w:b/>
          <w:color w:val="6A1B9A"/>
          <w:sz w:val="20"/>
        </w:rPr>
        <w:t xml:space="preserve">  2. </w:t>
      </w:r>
      <w:r>
        <w:rPr>
          <w:sz w:val="20"/>
        </w:rPr>
        <w:t>Acik kaynak lisans turleri (GPL, MIT) nedir?</w:t>
      </w:r>
    </w:p>
    <w:p>
      <w:r>
        <w:rPr>
          <w:b/>
          <w:color w:val="6A1B9A"/>
          <w:sz w:val="20"/>
        </w:rPr>
        <w:t xml:space="preserve">  3. </w:t>
      </w:r>
      <w:r>
        <w:rPr>
          <w:sz w:val="20"/>
        </w:rPr>
        <w:t>Mobil uygulama lisanslari nasil farklidir?</w:t>
      </w:r>
    </w:p>
    <w:p>
      <w:r>
        <w:rPr>
          <w:b/>
          <w:color w:val="1B2A4A"/>
          <w:sz w:val="20"/>
        </w:rPr>
        <w:t xml:space="preserve">İlişkili Disiplinler: </w:t>
      </w:r>
      <w:r>
        <w:rPr>
          <w:sz w:val="20"/>
        </w:rPr>
        <w:t>Ekonomi (maliyet analizi), Hukuk (fikri mulkiyet haklari)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okul 100 bilgisayar icin Windows lisansi almak istiyor. Butcesi sinirli. En uygun lisans modeli hangisidir?</w:t>
              <w:br/>
              <w:br/>
              <w:t>Cozum: Volume (Toplu) lisans veya Education lisansi ile maliyet dusurme; alternatif olarak Linux dagitimi degerlendirme.</w:t>
            </w:r>
          </w:p>
        </w:tc>
      </w:tr>
    </w:tbl>
    <w:p/>
    <w:p>
      <w:r>
        <w:rPr>
          <w:b/>
          <w:color w:val="1B2A4A"/>
          <w:sz w:val="20"/>
        </w:rPr>
        <w:t xml:space="preserve">Yaratıcı Görev: </w:t>
      </w:r>
      <w:r>
        <w:rPr>
          <w:sz w:val="20"/>
        </w:rPr>
        <w:t>Lisans olmadan calisan bir dunya hayal edin. Yazilim gelistiriciler nasil gelir elde ederdi?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Etkinlestirme kavramini biliyorum.</w:t>
      </w:r>
    </w:p>
    <w:p>
      <w:r>
        <w:rPr>
          <w:sz w:val="20"/>
        </w:rPr>
        <w:t xml:space="preserve">  ☐  Lisans turlerini ayirt edebiliyorum.</w:t>
      </w:r>
    </w:p>
    <w:p>
      <w:r>
        <w:rPr>
          <w:sz w:val="20"/>
        </w:rPr>
        <w:t xml:space="preserve">  ☐  Etkinlestirme islemini yapabiliyorum.</w:t>
      </w:r>
    </w:p>
    <w:p>
      <w:r>
        <w:rPr>
          <w:sz w:val="20"/>
        </w:rPr>
        <w:t xml:space="preserve">  ☐  OEM ve Retail farkini biliyorum.</w:t>
      </w:r>
    </w:p>
    <w:p>
      <w:r>
        <w:rPr>
          <w:sz w:val="20"/>
        </w:rPr>
        <w:t xml:space="preserve">  ☐  Korsan yazilim risklerini anliyorum.</w:t>
      </w:r>
    </w:p>
    <w:p>
      <w:pPr>
        <w:spacing w:before="200"/>
      </w:pPr>
      <w:r>
        <w:rPr>
          <w:b/>
          <w:color w:val="2E7D32"/>
          <w:sz w:val="24"/>
        </w:rPr>
        <w:t xml:space="preserve">  Öz Değerlendirme Soruları</w:t>
      </w:r>
    </w:p>
    <w:p>
      <w:r>
        <w:rPr>
          <w:b/>
          <w:color w:val="2E7D32"/>
          <w:sz w:val="20"/>
        </w:rPr>
        <w:t xml:space="preserve">  1. </w:t>
      </w:r>
      <w:r>
        <w:rPr>
          <w:sz w:val="20"/>
        </w:rPr>
        <w:t>Lisans konusu artik karisik degil mi?</w:t>
      </w:r>
    </w:p>
    <w:p>
      <w:r>
        <w:rPr>
          <w:b/>
          <w:color w:val="2E7D32"/>
          <w:sz w:val="20"/>
        </w:rPr>
        <w:t xml:space="preserve">  2. </w:t>
      </w:r>
      <w:r>
        <w:rPr>
          <w:sz w:val="20"/>
        </w:rPr>
        <w:t>Kendi bilgisayarimin lisans turunu bilyor muyum?</w:t>
      </w:r>
    </w:p>
    <w:p>
      <w:r>
        <w:rPr>
          <w:b/>
          <w:color w:val="2E7D32"/>
          <w:sz w:val="20"/>
        </w:rPr>
        <w:t xml:space="preserve">  3. </w:t>
      </w:r>
      <w:r>
        <w:rPr>
          <w:sz w:val="20"/>
        </w:rPr>
        <w:t>Korsan yazilim hakkindaki gorusum degisti mi?</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Etkinlestirme nerede kontrol edilir?</w:t>
            </w:r>
          </w:p>
        </w:tc>
        <w:tc>
          <w:tcPr>
            <w:tcW w:type="dxa" w:w="3213"/>
          </w:tcPr>
          <w:p>
            <w:r>
              <w:rPr>
                <w:sz w:val="18"/>
              </w:rPr>
              <w:t>Ayarlar &gt; Sistem &gt; Hakkinda</w:t>
            </w:r>
          </w:p>
        </w:tc>
      </w:tr>
      <w:tr>
        <w:tc>
          <w:tcPr>
            <w:tcW w:type="dxa" w:w="3213"/>
          </w:tcPr>
          <w:p>
            <w:r>
              <w:rPr>
                <w:sz w:val="18"/>
              </w:rPr>
              <w:t>2</w:t>
            </w:r>
          </w:p>
        </w:tc>
        <w:tc>
          <w:tcPr>
            <w:tcW w:type="dxa" w:w="3213"/>
          </w:tcPr>
          <w:p>
            <w:r>
              <w:rPr>
                <w:sz w:val="18"/>
              </w:rPr>
              <w:t>Baska PC'ye tasinabilir lisans turu?</w:t>
            </w:r>
          </w:p>
        </w:tc>
        <w:tc>
          <w:tcPr>
            <w:tcW w:type="dxa" w:w="3213"/>
          </w:tcPr>
          <w:p>
            <w:r>
              <w:rPr>
                <w:sz w:val="18"/>
              </w:rPr>
              <w:t>Retail</w:t>
            </w:r>
          </w:p>
        </w:tc>
      </w:tr>
      <w:tr>
        <w:tc>
          <w:tcPr>
            <w:tcW w:type="dxa" w:w="3213"/>
          </w:tcPr>
          <w:p>
            <w:r>
              <w:rPr>
                <w:sz w:val="18"/>
              </w:rPr>
              <w:t>3</w:t>
            </w:r>
          </w:p>
        </w:tc>
        <w:tc>
          <w:tcPr>
            <w:tcW w:type="dxa" w:w="3213"/>
          </w:tcPr>
          <w:p>
            <w:r>
              <w:rPr>
                <w:sz w:val="18"/>
              </w:rPr>
              <w:t>Bilgisayarla birlikte gelen lisans?</w:t>
            </w:r>
          </w:p>
        </w:tc>
        <w:tc>
          <w:tcPr>
            <w:tcW w:type="dxa" w:w="3213"/>
          </w:tcPr>
          <w:p>
            <w:r>
              <w:rPr>
                <w:sz w:val="18"/>
              </w:rPr>
              <w:t>OEM</w:t>
            </w:r>
          </w:p>
        </w:tc>
      </w:tr>
      <w:tr>
        <w:tc>
          <w:tcPr>
            <w:tcW w:type="dxa" w:w="3213"/>
          </w:tcPr>
          <w:p>
            <w:r>
              <w:rPr>
                <w:sz w:val="18"/>
              </w:rPr>
              <w:t>4</w:t>
            </w:r>
          </w:p>
        </w:tc>
        <w:tc>
          <w:tcPr>
            <w:tcW w:type="dxa" w:w="3213"/>
          </w:tcPr>
          <w:p>
            <w:r>
              <w:rPr>
                <w:sz w:val="18"/>
              </w:rPr>
              <w:t>Kurumlara ozel toplu lisans?</w:t>
            </w:r>
          </w:p>
        </w:tc>
        <w:tc>
          <w:tcPr>
            <w:tcW w:type="dxa" w:w="3213"/>
          </w:tcPr>
          <w:p>
            <w:r>
              <w:rPr>
                <w:sz w:val="18"/>
              </w:rPr>
              <w:t>Volume</w:t>
            </w:r>
          </w:p>
        </w:tc>
      </w:tr>
      <w:tr>
        <w:tc>
          <w:tcPr>
            <w:tcW w:type="dxa" w:w="3213"/>
          </w:tcPr>
          <w:p>
            <w:r>
              <w:rPr>
                <w:sz w:val="18"/>
              </w:rPr>
              <w:t>5</w:t>
            </w:r>
          </w:p>
        </w:tc>
        <w:tc>
          <w:tcPr>
            <w:tcW w:type="dxa" w:w="3213"/>
          </w:tcPr>
          <w:p>
            <w:r>
              <w:rPr>
                <w:sz w:val="18"/>
              </w:rPr>
              <w:t>Etkinlestirilmemis Windows'un kisitlamasi?</w:t>
            </w:r>
          </w:p>
        </w:tc>
        <w:tc>
          <w:tcPr>
            <w:tcW w:type="dxa" w:w="3213"/>
          </w:tcPr>
          <w:p>
            <w:r>
              <w:rPr>
                <w:sz w:val="18"/>
              </w:rPr>
              <w:t>Masaustu kisisellestirilmez</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Yazilim lisansi sistemi adil mi?</w:t>
      </w:r>
    </w:p>
    <w:p>
      <w:r>
        <w:rPr>
          <w:b/>
          <w:color w:val="2E7D32"/>
          <w:sz w:val="20"/>
        </w:rPr>
        <w:t xml:space="preserve">  2. </w:t>
      </w:r>
      <w:r>
        <w:rPr>
          <w:sz w:val="20"/>
        </w:rPr>
        <w:t>Acik kaynak model lisanslamanin gelecegi mi?</w:t>
      </w:r>
    </w:p>
    <w:p>
      <w:r>
        <w:rPr>
          <w:b/>
          <w:color w:val="2E7D32"/>
          <w:sz w:val="20"/>
        </w:rPr>
        <w:t xml:space="preserve">  3. </w:t>
      </w:r>
      <w:r>
        <w:rPr>
          <w:sz w:val="20"/>
        </w:rPr>
        <w:t>Korsan yazilimla mucadele yeterli mi?</w:t>
      </w:r>
    </w:p>
    <w:p>
      <w:r>
        <w:rPr>
          <w:b/>
          <w:color w:val="2E7D32"/>
          <w:sz w:val="20"/>
        </w:rPr>
        <w:t>Eleştirel Düşünme:</w:t>
      </w:r>
    </w:p>
    <w:p>
      <w:r>
        <w:rPr>
          <w:b/>
          <w:color w:val="2E7D32"/>
          <w:sz w:val="20"/>
        </w:rPr>
        <w:t xml:space="preserve">  1. </w:t>
      </w:r>
      <w:r>
        <w:rPr>
          <w:sz w:val="20"/>
        </w:rPr>
        <w:t>Lisans fiyatlari gelismekte olan ulkeler icin adil mi?</w:t>
      </w:r>
    </w:p>
    <w:p>
      <w:r>
        <w:rPr>
          <w:b/>
          <w:color w:val="2E7D32"/>
          <w:sz w:val="20"/>
        </w:rPr>
        <w:t xml:space="preserve">  2. </w:t>
      </w:r>
      <w:r>
        <w:rPr>
          <w:sz w:val="20"/>
        </w:rPr>
        <w:t>Dijital urunlerin mulkiyet hakki fiziksel urunlerle ayni mi olmali?</w:t>
      </w:r>
    </w:p>
    <w:p>
      <w:r>
        <w:rPr>
          <w:b/>
          <w:color w:val="2E7D32"/>
          <w:sz w:val="20"/>
        </w:rPr>
        <w:t xml:space="preserve">  3. </w:t>
      </w:r>
      <w:r>
        <w:rPr>
          <w:sz w:val="20"/>
        </w:rPr>
        <w:t>Zorunlu etkinlestirme kullanici ozgurlugunu kisitlar 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"Isletim Sistemi Etkinlestirme"</w:t>
      </w:r>
    </w:p>
    <w:p>
      <w:r>
        <w:rPr>
          <w:b/>
          <w:color w:val="1B2A4A"/>
          <w:sz w:val="20"/>
        </w:rPr>
        <w:t xml:space="preserve">Hedef: </w:t>
      </w:r>
      <w:r>
        <w:rPr>
          <w:sz w:val="20"/>
        </w:rPr>
        <w:t>Isletim sistemini yasal olarak etkinlestirmek.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Durum Kontrolu</w:t>
            </w:r>
          </w:p>
        </w:tc>
        <w:tc>
          <w:tcPr>
            <w:tcW w:type="dxa" w:w="3213"/>
          </w:tcPr>
          <w:p>
            <w:r>
              <w:rPr>
                <w:sz w:val="18"/>
              </w:rPr>
              <w:t>Ayarlar &gt; Sistem &gt; Hakkinda'dan etkinlestirme durumunu kontrol edin</w:t>
            </w:r>
          </w:p>
        </w:tc>
        <w:tc>
          <w:tcPr>
            <w:tcW w:type="dxa" w:w="3213"/>
          </w:tcPr>
          <w:p>
            <w:r>
              <w:rPr>
                <w:sz w:val="18"/>
              </w:rPr>
              <w:t>Mevcut durum gorulur</w:t>
            </w:r>
          </w:p>
        </w:tc>
      </w:tr>
      <w:tr>
        <w:tc>
          <w:tcPr>
            <w:tcW w:type="dxa" w:w="3213"/>
          </w:tcPr>
          <w:p>
            <w:r>
              <w:rPr>
                <w:sz w:val="18"/>
              </w:rPr>
              <w:t>2. Anahtar Girisi</w:t>
            </w:r>
          </w:p>
        </w:tc>
        <w:tc>
          <w:tcPr>
            <w:tcW w:type="dxa" w:w="3213"/>
          </w:tcPr>
          <w:p>
            <w:r>
              <w:rPr>
                <w:sz w:val="18"/>
              </w:rPr>
              <w:t>Urun anahtarini girin (varsa)</w:t>
            </w:r>
          </w:p>
        </w:tc>
        <w:tc>
          <w:tcPr>
            <w:tcW w:type="dxa" w:w="3213"/>
          </w:tcPr>
          <w:p>
            <w:r>
              <w:rPr>
                <w:sz w:val="18"/>
              </w:rPr>
              <w:t>Anahtar dogrulanir</w:t>
            </w:r>
          </w:p>
        </w:tc>
      </w:tr>
      <w:tr>
        <w:tc>
          <w:tcPr>
            <w:tcW w:type="dxa" w:w="3213"/>
          </w:tcPr>
          <w:p>
            <w:r>
              <w:rPr>
                <w:sz w:val="18"/>
              </w:rPr>
              <w:t>3. Dijital Kontrol</w:t>
            </w:r>
          </w:p>
        </w:tc>
        <w:tc>
          <w:tcPr>
            <w:tcW w:type="dxa" w:w="3213"/>
          </w:tcPr>
          <w:p>
            <w:r>
              <w:rPr>
                <w:sz w:val="18"/>
              </w:rPr>
              <w:t>Microsoft hesabi ile baglantiyi kontrol edin</w:t>
            </w:r>
          </w:p>
        </w:tc>
        <w:tc>
          <w:tcPr>
            <w:tcW w:type="dxa" w:w="3213"/>
          </w:tcPr>
          <w:p>
            <w:r>
              <w:rPr>
                <w:sz w:val="18"/>
              </w:rPr>
              <w:t>Dijital lisans durumu gorulur</w:t>
            </w:r>
          </w:p>
        </w:tc>
      </w:tr>
      <w:tr>
        <w:tc>
          <w:tcPr>
            <w:tcW w:type="dxa" w:w="3213"/>
          </w:tcPr>
          <w:p>
            <w:r>
              <w:rPr>
                <w:sz w:val="18"/>
              </w:rPr>
              <w:t>4. Dogrulama</w:t>
            </w:r>
          </w:p>
        </w:tc>
        <w:tc>
          <w:tcPr>
            <w:tcW w:type="dxa" w:w="3213"/>
          </w:tcPr>
          <w:p>
            <w:r>
              <w:rPr>
                <w:sz w:val="18"/>
              </w:rPr>
              <w:t>Etkinlestirme sonrasini kontrol edin</w:t>
            </w:r>
          </w:p>
        </w:tc>
        <w:tc>
          <w:tcPr>
            <w:tcW w:type="dxa" w:w="3213"/>
          </w:tcPr>
          <w:p>
            <w:r>
              <w:rPr>
                <w:sz w:val="18"/>
              </w:rPr>
              <w:t>Kisitlamalar kalkar</w:t>
            </w:r>
          </w:p>
        </w:tc>
      </w:tr>
      <w:tr>
        <w:tc>
          <w:tcPr>
            <w:tcW w:type="dxa" w:w="3213"/>
          </w:tcPr>
          <w:p>
            <w:r>
              <w:rPr>
                <w:sz w:val="18"/>
              </w:rPr>
              <w:t>5. Belgeleme</w:t>
            </w:r>
          </w:p>
        </w:tc>
        <w:tc>
          <w:tcPr>
            <w:tcW w:type="dxa" w:w="3213"/>
          </w:tcPr>
          <w:p>
            <w:r>
              <w:rPr>
                <w:sz w:val="18"/>
              </w:rPr>
              <w:t>Lisans bilgilerini guvenli yere not alin</w:t>
            </w:r>
          </w:p>
        </w:tc>
        <w:tc>
          <w:tcPr>
            <w:tcW w:type="dxa" w:w="3213"/>
          </w:tcPr>
          <w:p>
            <w:r>
              <w:rPr>
                <w:sz w:val="18"/>
              </w:rPr>
              <w:t>Kayit tutulur</w:t>
            </w:r>
          </w:p>
        </w:tc>
      </w:tr>
    </w:tbl>
    <w:p/>
    <w:p>
      <w:r>
        <w:rPr>
          <w:b/>
          <w:color w:val="1B2A4A"/>
          <w:sz w:val="20"/>
        </w:rPr>
        <w:t xml:space="preserve">Tamamlanma Kriteri: </w:t>
      </w:r>
      <w:r>
        <w:rPr>
          <w:sz w:val="20"/>
        </w:rPr>
        <w:t>Etkinlestirme durumunun basariyla 'Etkinlestirildi' olarak gostermesi.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"Etkinlestirme Kontrolu"</w:t>
      </w:r>
    </w:p>
    <w:p>
      <w:r>
        <w:rPr>
          <w:b/>
          <w:color w:val="1B2A4A"/>
          <w:sz w:val="20"/>
        </w:rPr>
        <w:t xml:space="preserve">Eğitmenin Gösterdiği: </w:t>
      </w:r>
      <w:r>
        <w:rPr>
          <w:sz w:val="20"/>
        </w:rPr>
        <w:t>Ayarlar'dan etkinlestirme durumunu gosterir ve farkli durumlari (etkin, etkin degil) aciklar.</w:t>
      </w:r>
    </w:p>
    <w:p>
      <w:r>
        <w:rPr>
          <w:b/>
          <w:color w:val="1B2A4A"/>
          <w:sz w:val="20"/>
        </w:rPr>
        <w:t xml:space="preserve">Öğrencinin Tekrarladığı: </w:t>
      </w:r>
      <w:r>
        <w:rPr>
          <w:sz w:val="20"/>
        </w:rPr>
        <w:t>Kendi bilgisayarinin etkinlestirme durumunu kontrol eder.</w:t>
      </w:r>
    </w:p>
    <w:p>
      <w:r>
        <w:rPr>
          <w:b/>
          <w:color w:val="1B2A4A"/>
          <w:sz w:val="20"/>
        </w:rPr>
        <w:t xml:space="preserve">Dikkat Noktaları: </w:t>
      </w:r>
      <w:r>
        <w:rPr>
          <w:sz w:val="20"/>
        </w:rPr>
        <w:t>Lisans anahtarini guvenli yerde saklayin; baskalaryla paylasmyin.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Bilgisayarinizin etkinlestirme durumunu kontrol edin</w:t>
            </w:r>
          </w:p>
        </w:tc>
      </w:tr>
      <w:tr>
        <w:tc>
          <w:tcPr>
            <w:tcW w:type="dxa" w:w="3213"/>
          </w:tcPr>
          <w:p>
            <w:r>
              <w:rPr>
                <w:sz w:val="18"/>
              </w:rPr>
              <w:t>2</w:t>
            </w:r>
          </w:p>
        </w:tc>
        <w:tc>
          <w:tcPr>
            <w:tcW w:type="dxa" w:w="3213"/>
          </w:tcPr>
          <w:p>
            <w:r>
              <w:rPr>
                <w:sz w:val="18"/>
              </w:rPr>
              <w:t>Orta</w:t>
            </w:r>
          </w:p>
        </w:tc>
        <w:tc>
          <w:tcPr>
            <w:tcW w:type="dxa" w:w="3213"/>
          </w:tcPr>
          <w:p>
            <w:r>
              <w:rPr>
                <w:sz w:val="18"/>
              </w:rPr>
              <w:t>OEM, Retail ve Volume lisans farklarini tablo yapn</w:t>
            </w:r>
          </w:p>
        </w:tc>
      </w:tr>
      <w:tr>
        <w:tc>
          <w:tcPr>
            <w:tcW w:type="dxa" w:w="3213"/>
          </w:tcPr>
          <w:p>
            <w:r>
              <w:rPr>
                <w:sz w:val="18"/>
              </w:rPr>
              <w:t>3</w:t>
            </w:r>
          </w:p>
        </w:tc>
        <w:tc>
          <w:tcPr>
            <w:tcW w:type="dxa" w:w="3213"/>
          </w:tcPr>
          <w:p>
            <w:r>
              <w:rPr>
                <w:sz w:val="18"/>
              </w:rPr>
              <w:t>Ileri</w:t>
            </w:r>
          </w:p>
        </w:tc>
        <w:tc>
          <w:tcPr>
            <w:tcW w:type="dxa" w:w="3213"/>
          </w:tcPr>
          <w:p>
            <w:r>
              <w:rPr>
                <w:sz w:val="18"/>
              </w:rPr>
              <w:t>100 bilgisayarlik okul icin lisans maliyet analizi yapin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"Gecersiz Anahtar"</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kullanici internetten ucuza aldigi lisans anahtarini giriyor ama 'Bu anahtar gecersiz' hatasi aliyor. Neden ve ne yapilmali?</w:t>
            </w:r>
          </w:p>
        </w:tc>
      </w:tr>
    </w:tbl>
    <w:p/>
    <w:p>
      <w:r>
        <w:rPr>
          <w:b/>
          <w:color w:val="1B2A4A"/>
          <w:sz w:val="20"/>
        </w:rPr>
        <w:t xml:space="preserve">Beklenen Çıktı: </w:t>
      </w:r>
      <w:r>
        <w:rPr>
          <w:sz w:val="20"/>
        </w:rPr>
        <w:t>Guvenilir lisans kaynaklari ve sahte anahtar riskleri ogrenme.</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Isletim sistemi etkinlestirmesinin ne oldugunu, neden gerekli oldugunu ve farkli lisans turlerini ogrendik.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Etkinlestirme</w:t>
            </w:r>
          </w:p>
        </w:tc>
        <w:tc>
          <w:tcPr>
            <w:tcW w:type="dxa" w:w="4819"/>
            <w:shd w:fill="F5F5F5"/>
          </w:tcPr>
          <w:p>
            <w:r>
              <w:rPr>
                <w:b/>
                <w:color w:val="1B2A4A"/>
                <w:sz w:val="20"/>
              </w:rPr>
              <w:t xml:space="preserve">  OEM</w:t>
            </w:r>
          </w:p>
        </w:tc>
      </w:tr>
      <w:tr>
        <w:tc>
          <w:tcPr>
            <w:tcW w:type="dxa" w:w="4819"/>
            <w:shd w:fill="F5F5F5"/>
          </w:tcPr>
          <w:p>
            <w:r>
              <w:rPr>
                <w:b/>
                <w:color w:val="1B2A4A"/>
                <w:sz w:val="20"/>
              </w:rPr>
              <w:t xml:space="preserve">  Retail</w:t>
            </w:r>
          </w:p>
        </w:tc>
        <w:tc>
          <w:tcPr>
            <w:tcW w:type="dxa" w:w="4819"/>
            <w:shd w:fill="F5F5F5"/>
          </w:tcPr>
          <w:p>
            <w:r>
              <w:rPr>
                <w:b/>
                <w:color w:val="1B2A4A"/>
                <w:sz w:val="20"/>
              </w:rPr>
              <w:t xml:space="preserve">  Volume</w:t>
            </w:r>
          </w:p>
        </w:tc>
      </w:tr>
      <w:tr>
        <w:tc>
          <w:tcPr>
            <w:tcW w:type="dxa" w:w="4819"/>
            <w:shd w:fill="F5F5F5"/>
          </w:tcPr>
          <w:p>
            <w:r>
              <w:rPr>
                <w:b/>
                <w:color w:val="1B2A4A"/>
                <w:sz w:val="20"/>
              </w:rPr>
              <w:t xml:space="preserve">  Dijital Lisans</w:t>
            </w:r>
          </w:p>
        </w:tc>
        <w:tc>
          <w:tcPr>
            <w:tcW w:type="dxa" w:w="4819"/>
            <w:shd w:fill="F5F5F5"/>
          </w:tcPr>
          <w:p>
            <w:r>
              <w:rPr>
                <w:b/>
                <w:color w:val="1B2A4A"/>
                <w:sz w:val="20"/>
              </w:rPr>
              <w:t xml:space="preserve">  Urun Anahtari</w:t>
            </w:r>
          </w:p>
        </w:tc>
      </w:tr>
      <w:tr>
        <w:tc>
          <w:tcPr>
            <w:tcW w:type="dxa" w:w="4819"/>
            <w:shd w:fill="F5F5F5"/>
          </w:tcPr>
          <w:p>
            <w:r>
              <w:rPr>
                <w:b/>
                <w:color w:val="1B2A4A"/>
                <w:sz w:val="20"/>
              </w:rPr>
              <w:t xml:space="preserve">  Fikri Mulkiyet</w:t>
            </w:r>
          </w:p>
        </w:tc>
        <w:tc>
          <w:tcPr>
            <w:tcW w:type="dxa" w:w="4819"/>
            <w:shd w:fill="F5F5F5"/>
          </w:tcPr>
          <w:p>
            <w:r>
              <w:rPr>
                <w:b/>
                <w:color w:val="1B2A4A"/>
                <w:sz w:val="20"/>
              </w:rPr>
              <w:t xml:space="preserve">  Korsan Yazilim</w:t>
            </w:r>
          </w:p>
        </w:tc>
      </w:tr>
    </w:tbl>
    <w:p/>
    <w:p>
      <w:pPr>
        <w:spacing w:before="200"/>
      </w:pPr>
      <w:r>
        <w:rPr>
          <w:b/>
          <w:color w:val="757575"/>
          <w:sz w:val="24"/>
        </w:rPr>
        <w:t xml:space="preserve">  Bir Sonraki Dersle Köprü</w:t>
      </w:r>
    </w:p>
    <w:p>
      <w:r>
        <w:rPr>
          <w:sz w:val="20"/>
        </w:rPr>
        <w:t>Sistem guncel ve etkinlestirildi; simdi donanimlarin tam verimle calismasi icin surucu yazilimlarini yuklemeye geciyoruz.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Bilgisayarinizin lisans turunu (OEM/Retail/Dijital) belirleyin ve nasil etkinlestirildgini arastirin.</w:t>
              <w:br/>
              <w:t>Teslim: Sonraki ders.</w:t>
              <w:br/>
              <w:t>Kriter: Lisans turunun dogru belirlenmesi ve kaynaginin aciklanmasi.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Etkinlestirme ekran goruntuleri hazirla.</w:t>
      </w:r>
    </w:p>
    <w:p>
      <w:pPr>
        <w:pStyle w:val="ListBullet"/>
      </w:pPr>
      <w:r>
        <w:rPr>
          <w:sz w:val="20"/>
        </w:rPr>
        <w:t>Lisans turleri posterini bastir.</w:t>
      </w:r>
    </w:p>
    <w:p>
      <w:pPr>
        <w:pStyle w:val="ListBullet"/>
      </w:pPr>
      <w:r>
        <w:rPr>
          <w:sz w:val="20"/>
        </w:rPr>
        <w:t>Korsan yazilim riskleri infografikini hazirla.</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Lisans turleri karisik</w:t>
            </w:r>
          </w:p>
        </w:tc>
        <w:tc>
          <w:tcPr>
            <w:tcW w:type="dxa" w:w="4819"/>
          </w:tcPr>
          <w:p>
            <w:r>
              <w:rPr>
                <w:sz w:val="18"/>
              </w:rPr>
              <w:t>Karsilastirma tablosu ve analoji kullan</w:t>
            </w:r>
          </w:p>
        </w:tc>
      </w:tr>
      <w:tr>
        <w:tc>
          <w:tcPr>
            <w:tcW w:type="dxa" w:w="4819"/>
          </w:tcPr>
          <w:p>
            <w:r>
              <w:rPr>
                <w:sz w:val="18"/>
              </w:rPr>
              <w:t>Etik tartisma hassas</w:t>
            </w:r>
          </w:p>
        </w:tc>
        <w:tc>
          <w:tcPr>
            <w:tcW w:type="dxa" w:w="4819"/>
          </w:tcPr>
          <w:p>
            <w:r>
              <w:rPr>
                <w:sz w:val="18"/>
              </w:rPr>
              <w:t>Objektif kalarak farklari goster</w:t>
            </w:r>
          </w:p>
        </w:tc>
      </w:tr>
      <w:tr>
        <w:tc>
          <w:tcPr>
            <w:tcW w:type="dxa" w:w="4819"/>
          </w:tcPr>
          <w:p>
            <w:r>
              <w:rPr>
                <w:sz w:val="18"/>
              </w:rPr>
              <w:t>Etkinlestirme yapilmis sistemlerde demo zorlu</w:t>
            </w:r>
          </w:p>
        </w:tc>
        <w:tc>
          <w:tcPr>
            <w:tcW w:type="dxa" w:w="4819"/>
          </w:tcPr>
          <w:p>
            <w:r>
              <w:rPr>
                <w:sz w:val="18"/>
              </w:rPr>
              <w:t>Ekran goruntuleri ile goster</w:t>
            </w:r>
          </w:p>
        </w:tc>
      </w:tr>
    </w:tbl>
    <w:p/>
    <w:p>
      <w:r>
        <w:rPr>
          <w:b/>
          <w:color w:val="1B2A4A"/>
          <w:sz w:val="20"/>
        </w:rPr>
        <w:t xml:space="preserve">Zaman Yönetimi: </w:t>
      </w:r>
      <w:r>
        <w:rPr>
          <w:sz w:val="20"/>
        </w:rPr>
        <w:t>Teori %50, Karsilastirma calismasi %50.</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Canli demo yapilamazsa ekran goruntuleri ve video ile anlat.</w:t>
            </w:r>
          </w:p>
        </w:tc>
      </w:tr>
    </w:tbl>
    <w:p/>
    <w:p>
      <w:r>
        <w:br w:type="page"/>
      </w:r>
    </w:p>
    <w:p>
      <w:pPr>
        <w:jc w:val="center"/>
      </w:pPr>
      <w:r>
        <w:rPr>
          <w:b/>
          <w:color w:val="1B2A4A"/>
          <w:sz w:val="36"/>
        </w:rPr>
        <w:t>━━━  27. SAAT  ━━━</w:t>
      </w:r>
    </w:p>
    <w:p>
      <w:pPr>
        <w:jc w:val="center"/>
      </w:pPr>
      <w:r>
        <w:rPr>
          <w:color w:val="2C6FAD"/>
          <w:sz w:val="32"/>
        </w:rPr>
        <w:t>Donanim Birimi Suruclerini Kurma</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Donanim birimi suruclerini uygun yontemlerle (otomatik/manuel) kurar.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1.D.1.1</w:t>
            </w:r>
          </w:p>
        </w:tc>
        <w:tc>
          <w:tcPr>
            <w:tcW w:type="dxa" w:w="3213"/>
          </w:tcPr>
          <w:p>
            <w:r>
              <w:rPr>
                <w:sz w:val="18"/>
              </w:rPr>
              <w:t>Surucu yaziliminin donanim ile isletim sistemi arasindaki tercuman rolunu aciklar.</w:t>
            </w:r>
          </w:p>
        </w:tc>
        <w:tc>
          <w:tcPr>
            <w:tcW w:type="dxa" w:w="3213"/>
          </w:tcPr>
          <w:p>
            <w:r>
              <w:rPr>
                <w:sz w:val="18"/>
              </w:rPr>
              <w:t>Anlama</w:t>
            </w:r>
          </w:p>
        </w:tc>
      </w:tr>
      <w:tr>
        <w:tc>
          <w:tcPr>
            <w:tcW w:type="dxa" w:w="3213"/>
          </w:tcPr>
          <w:p>
            <w:r>
              <w:rPr>
                <w:sz w:val="18"/>
              </w:rPr>
              <w:t>1.D.1.2</w:t>
            </w:r>
          </w:p>
        </w:tc>
        <w:tc>
          <w:tcPr>
            <w:tcW w:type="dxa" w:w="3213"/>
          </w:tcPr>
          <w:p>
            <w:r>
              <w:rPr>
                <w:sz w:val="18"/>
              </w:rPr>
              <w:t>Aygit Yoneticisi'ni kullanarak eksik ve hatali surucleri tespit eder.</w:t>
            </w:r>
          </w:p>
        </w:tc>
        <w:tc>
          <w:tcPr>
            <w:tcW w:type="dxa" w:w="3213"/>
          </w:tcPr>
          <w:p>
            <w:r>
              <w:rPr>
                <w:sz w:val="18"/>
              </w:rPr>
              <w:t>Analiz</w:t>
            </w:r>
          </w:p>
        </w:tc>
      </w:tr>
      <w:tr>
        <w:tc>
          <w:tcPr>
            <w:tcW w:type="dxa" w:w="3213"/>
          </w:tcPr>
          <w:p>
            <w:r>
              <w:rPr>
                <w:sz w:val="18"/>
              </w:rPr>
              <w:t>1.D.1.3</w:t>
            </w:r>
          </w:p>
        </w:tc>
        <w:tc>
          <w:tcPr>
            <w:tcW w:type="dxa" w:w="3213"/>
          </w:tcPr>
          <w:p>
            <w:r>
              <w:rPr>
                <w:sz w:val="18"/>
              </w:rPr>
              <w:t>Otomatik ve manuel surucu yukleme islemlerini uygular.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Isletim sistemi kurulumu ve guncelleme islemlerini bilmek.</w:t>
      </w:r>
    </w:p>
    <w:p>
      <w:pPr>
        <w:spacing w:before="200"/>
      </w:pPr>
      <w:r>
        <w:rPr>
          <w:b/>
          <w:color w:val="757575"/>
          <w:sz w:val="24"/>
        </w:rPr>
        <w:t xml:space="preserve">  Öğrencinin Bilmesi Gerekenler</w:t>
      </w:r>
    </w:p>
    <w:p>
      <w:pPr>
        <w:pStyle w:val="ListBullet"/>
      </w:pPr>
      <w:r>
        <w:rPr>
          <w:sz w:val="20"/>
        </w:rPr>
        <w:t>Donanim parcalarinin isletim sistemiyle iletisim icin surucu gerektirdigini.</w:t>
      </w:r>
    </w:p>
    <w:p>
      <w:pPr>
        <w:pStyle w:val="ListBullet"/>
      </w:pPr>
      <w:r>
        <w:rPr>
          <w:sz w:val="20"/>
        </w:rPr>
        <w:t>Aygit Yoneticisi'ndeki sari unlem isaretin eksik surucu anlamina geldigini.</w:t>
      </w:r>
    </w:p>
    <w:p>
      <w:pPr>
        <w:pStyle w:val="ListBullet"/>
      </w:pPr>
      <w:r>
        <w:rPr>
          <w:sz w:val="20"/>
        </w:rPr>
        <w:t>Her donanimn farkli surucusu oldugunu.</w:t>
      </w:r>
    </w:p>
    <w:p>
      <w:pPr>
        <w:spacing w:before="200"/>
      </w:pPr>
      <w:r>
        <w:rPr>
          <w:b/>
          <w:color w:val="757575"/>
          <w:sz w:val="24"/>
        </w:rPr>
        <w:t xml:space="preserve">  Olası Kavram Yanılgıları</w:t>
      </w:r>
    </w:p>
    <w:p>
      <w:pPr>
        <w:pStyle w:val="ListBullet"/>
      </w:pPr>
      <w:r>
        <w:rPr>
          <w:sz w:val="20"/>
        </w:rPr>
        <w:t>Tum suruculerin otomatik yuklendigini sanilmasi.</w:t>
      </w:r>
    </w:p>
    <w:p>
      <w:pPr>
        <w:pStyle w:val="ListBullet"/>
      </w:pPr>
      <w:r>
        <w:rPr>
          <w:sz w:val="20"/>
        </w:rPr>
        <w:t>Surucunun donanimin fiziksel bir parcasi oldugu dusuncesi.</w:t>
      </w:r>
    </w:p>
    <w:p>
      <w:pPr>
        <w:pStyle w:val="ListBullet"/>
      </w:pPr>
      <w:r>
        <w:rPr>
          <w:sz w:val="20"/>
        </w:rPr>
        <w:t>Herhangi bir surucunun herhangi bir donanima uyacagi yanilgisi.</w:t>
      </w:r>
    </w:p>
    <w:p>
      <w:pPr>
        <w:spacing w:before="200"/>
      </w:pPr>
      <w:r>
        <w:rPr>
          <w:b/>
          <w:color w:val="757575"/>
          <w:sz w:val="24"/>
        </w:rPr>
        <w:t xml:space="preserve">  Hazırlık Materyalleri</w:t>
      </w:r>
    </w:p>
    <w:p>
      <w:pPr>
        <w:pStyle w:val="ListBullet"/>
      </w:pPr>
      <w:r>
        <w:rPr>
          <w:sz w:val="20"/>
        </w:rPr>
        <w:t>Aygit Yoneticisi ekran goruntuleri</w:t>
      </w:r>
    </w:p>
    <w:p>
      <w:pPr>
        <w:pStyle w:val="ListBullet"/>
      </w:pPr>
      <w:r>
        <w:rPr>
          <w:sz w:val="20"/>
        </w:rPr>
        <w:t>Surucu yukleme adimlari posteri</w:t>
      </w:r>
    </w:p>
    <w:p>
      <w:pPr>
        <w:pStyle w:val="ListBullet"/>
      </w:pPr>
      <w:r>
        <w:rPr>
          <w:sz w:val="20"/>
        </w:rPr>
        <w:t>Ornek surucu dosyalari (.exe, .inf)</w:t>
      </w:r>
    </w:p>
    <w:p>
      <w:pPr>
        <w:pStyle w:val="ListBullet"/>
      </w:pPr>
      <w:r>
        <w:rPr>
          <w:sz w:val="20"/>
        </w:rPr>
        <w:t>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"Bircok farkli dili konusan insanlarin bir arada calistigi bir ofis dusunun. Birbirlierini anlamalari icin ne gerekir? Tercuman! Isletim sistemi ile donanim da farkli diller konusur - surucu onlarin tercumanidir."</w:t>
      </w:r>
    </w:p>
    <w:p>
      <w:r>
        <w:rPr>
          <w:b/>
          <w:color w:val="1B2A4A"/>
          <w:sz w:val="20"/>
        </w:rPr>
        <w:t xml:space="preserve">Günlük Hayat Bağlantısı: </w:t>
      </w:r>
      <w:r>
        <w:rPr>
          <w:sz w:val="20"/>
        </w:rPr>
        <w:t>Telefona yeni bir Bluetooth kulaklik bagladiginizda telefon onu otomatik tanir; cunku surucusu icinde gommludur. Bilgisayarda bazi donanmlar icin bunu biz yapmaliyiz.</w:t>
      </w:r>
    </w:p>
    <w:p>
      <w:pPr>
        <w:spacing w:before="200"/>
      </w:pPr>
      <w:r>
        <w:rPr>
          <w:b/>
          <w:color w:val="2C6FAD"/>
          <w:sz w:val="24"/>
        </w:rPr>
        <w:t xml:space="preserve">  Ön Bilgi Yoklama Soruları</w:t>
      </w:r>
    </w:p>
    <w:p>
      <w:r>
        <w:rPr>
          <w:b/>
          <w:color w:val="2C6FAD"/>
          <w:sz w:val="20"/>
        </w:rPr>
        <w:t xml:space="preserve">  1. </w:t>
      </w:r>
      <w:r>
        <w:rPr>
          <w:sz w:val="20"/>
        </w:rPr>
        <w:t>Driver (surucu) nedir?</w:t>
      </w:r>
    </w:p>
    <w:p>
      <w:r>
        <w:rPr>
          <w:b/>
          <w:color w:val="2C6FAD"/>
          <w:sz w:val="20"/>
        </w:rPr>
        <w:t xml:space="preserve">  2. </w:t>
      </w:r>
      <w:r>
        <w:rPr>
          <w:sz w:val="20"/>
        </w:rPr>
        <w:t>Aygit Yoneticisi ne ise yarar?</w:t>
      </w:r>
    </w:p>
    <w:p>
      <w:r>
        <w:rPr>
          <w:b/>
          <w:color w:val="2C6FAD"/>
          <w:sz w:val="20"/>
        </w:rPr>
        <w:t xml:space="preserve">  3. </w:t>
      </w:r>
      <w:r>
        <w:rPr>
          <w:sz w:val="20"/>
        </w:rPr>
        <w:t>Sari unlem isareti ne demektir?</w:t>
      </w:r>
    </w:p>
    <w:p>
      <w:pPr>
        <w:spacing w:before="200"/>
      </w:pPr>
      <w:r>
        <w:rPr>
          <w:b/>
          <w:color w:val="2C6FAD"/>
          <w:sz w:val="24"/>
        </w:rPr>
        <w:t xml:space="preserve">  Motivasyon Etkinliği: "Sessiz Sinema"</w:t>
      </w:r>
    </w:p>
    <w:p>
      <w:r>
        <w:rPr>
          <w:b/>
          <w:color w:val="1B2A4A"/>
          <w:sz w:val="20"/>
        </w:rPr>
        <w:t xml:space="preserve">Açıklama: </w:t>
      </w:r>
      <w:r>
        <w:rPr>
          <w:sz w:val="20"/>
        </w:rPr>
        <w:t>Egitmen isaret diliyle bir sey anlatmaya calisir - tercumansiz iletisimin zorlugu gosterilir.</w:t>
      </w:r>
    </w:p>
    <w:p>
      <w:r>
        <w:rPr>
          <w:b/>
          <w:color w:val="1B2A4A"/>
          <w:sz w:val="20"/>
        </w:rPr>
        <w:t xml:space="preserve">Yönerge: </w:t>
      </w:r>
      <w:r>
        <w:rPr>
          <w:sz w:val="20"/>
        </w:rPr>
        <w:t>Egitmen sinifa gelir ve 30 saniye boyunca sadece el hareketleriyle onemli bir sey anlatmaya calisir. Ogrenciler anlamaz. 'Iste surucu olmadan donanim ve isletim sistemi de byle' mesaji verilir.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Yeni kurdugunu bilgisayarda ses gelmiyor, ekran kalitesi dusuk ve Wi-Fi calismiyor. Aygit Yoneticisinde 3 sari unlem var. Ne yaparsiniiz?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"Donanim Dedektifleri"</w:t>
      </w:r>
    </w:p>
    <w:p>
      <w:r>
        <w:rPr>
          <w:b/>
          <w:color w:val="1B2A4A"/>
          <w:sz w:val="20"/>
        </w:rPr>
        <w:t xml:space="preserve">Türü: </w:t>
      </w:r>
      <w:r>
        <w:rPr>
          <w:sz w:val="20"/>
        </w:rPr>
        <w:t>Uygulamali Grup Calismasi</w:t>
      </w:r>
    </w:p>
    <w:p>
      <w:r>
        <w:rPr>
          <w:b/>
          <w:color w:val="1B2A4A"/>
          <w:sz w:val="20"/>
        </w:rPr>
        <w:t xml:space="preserve">Amacı: </w:t>
      </w:r>
      <w:r>
        <w:rPr>
          <w:sz w:val="20"/>
        </w:rPr>
        <w:t>Aygit Yoneticisi'ni kesfederek donanim surcu durumlarini analiz etmek.</w:t>
      </w:r>
    </w:p>
    <w:p>
      <w:r>
        <w:rPr>
          <w:b/>
          <w:color w:val="1B2A4A"/>
          <w:sz w:val="20"/>
        </w:rPr>
        <w:t xml:space="preserve">Malzemeler: </w:t>
      </w:r>
      <w:r>
        <w:rPr>
          <w:sz w:val="20"/>
        </w:rPr>
        <w:t>Bilgisayar, Aygit Yoneticisi, kontrol formu</w:t>
      </w:r>
    </w:p>
    <w:p>
      <w:pPr>
        <w:spacing w:before="200"/>
      </w:pPr>
      <w:r>
        <w:rPr>
          <w:b/>
          <w:color w:val="007A7A"/>
          <w:sz w:val="24"/>
        </w:rPr>
        <w:t xml:space="preserve">  Yönerge Adımları</w:t>
      </w:r>
    </w:p>
    <w:p>
      <w:r>
        <w:rPr>
          <w:b/>
          <w:color w:val="007A7A"/>
          <w:sz w:val="20"/>
        </w:rPr>
        <w:t xml:space="preserve">  1. </w:t>
      </w:r>
      <w:r>
        <w:rPr>
          <w:sz w:val="20"/>
        </w:rPr>
        <w:t>Aygit Yoneticisi'ni acn (devmgmt.msc veya sag tik &gt; Aygit Yoneticisi).</w:t>
      </w:r>
    </w:p>
    <w:p>
      <w:r>
        <w:rPr>
          <w:b/>
          <w:color w:val="007A7A"/>
          <w:sz w:val="20"/>
        </w:rPr>
        <w:t xml:space="preserve">  2. </w:t>
      </w:r>
      <w:r>
        <w:rPr>
          <w:sz w:val="20"/>
        </w:rPr>
        <w:t>Tum donanim kategorilerini genisletin.</w:t>
      </w:r>
    </w:p>
    <w:p>
      <w:r>
        <w:rPr>
          <w:b/>
          <w:color w:val="007A7A"/>
          <w:sz w:val="20"/>
        </w:rPr>
        <w:t xml:space="preserve">  3. </w:t>
      </w:r>
      <w:r>
        <w:rPr>
          <w:sz w:val="20"/>
        </w:rPr>
        <w:t>Sari unlem veya soru isareti olan aygitlari not alin.</w:t>
      </w:r>
    </w:p>
    <w:p>
      <w:r>
        <w:rPr>
          <w:b/>
          <w:color w:val="007A7A"/>
          <w:sz w:val="20"/>
        </w:rPr>
        <w:t xml:space="preserve">  4. </w:t>
      </w:r>
      <w:r>
        <w:rPr>
          <w:sz w:val="20"/>
        </w:rPr>
        <w:t>Normal calisan bir aygita sag tiklayin &gt; Ozellikler &gt; Surucu sekmesini inceleyin.</w:t>
      </w:r>
    </w:p>
    <w:p>
      <w:r>
        <w:rPr>
          <w:b/>
          <w:color w:val="007A7A"/>
          <w:sz w:val="20"/>
        </w:rPr>
        <w:t xml:space="preserve">  5. </w:t>
      </w:r>
      <w:r>
        <w:rPr>
          <w:sz w:val="20"/>
        </w:rPr>
        <w:t>Surucu surumu, tarihi ve saglayicisini not alin.</w:t>
      </w:r>
    </w:p>
    <w:p>
      <w:r>
        <w:rPr>
          <w:b/>
          <w:color w:val="1B2A4A"/>
          <w:sz w:val="20"/>
        </w:rPr>
        <w:t xml:space="preserve">Öğrenci Rolü: </w:t>
      </w:r>
      <w:r>
        <w:rPr>
          <w:sz w:val="20"/>
        </w:rPr>
        <w:t>Dedektif (aygitlari arayan), Kayitci (not alan), Analist (durumu degerlendiren)</w:t>
      </w:r>
    </w:p>
    <w:p>
      <w:r>
        <w:rPr>
          <w:b/>
          <w:color w:val="1B2A4A"/>
          <w:sz w:val="20"/>
        </w:rPr>
        <w:t xml:space="preserve">Öğretmen Rolü: </w:t>
      </w:r>
      <w:r>
        <w:rPr>
          <w:sz w:val="20"/>
        </w:rPr>
        <w:t>Aygit Yoneticisi ikonlarinin anlamlarini aciklar</w:t>
      </w:r>
    </w:p>
    <w:p>
      <w:r>
        <w:rPr>
          <w:b/>
          <w:color w:val="1B2A4A"/>
          <w:sz w:val="20"/>
        </w:rPr>
        <w:t xml:space="preserve">Beklenen Ürün: </w:t>
      </w:r>
      <w:r>
        <w:rPr>
          <w:sz w:val="20"/>
        </w:rPr>
        <w:t>Donanim Surucu Durum Raporu</w:t>
      </w:r>
    </w:p>
    <w:p>
      <w:pPr>
        <w:spacing w:before="200"/>
      </w:pPr>
      <w:r>
        <w:rPr>
          <w:b/>
          <w:color w:val="007A7A"/>
          <w:sz w:val="24"/>
        </w:rPr>
        <w:t xml:space="preserve">  Araştırma Soruları</w:t>
      </w:r>
    </w:p>
    <w:p>
      <w:r>
        <w:rPr>
          <w:b/>
          <w:color w:val="007A7A"/>
          <w:sz w:val="20"/>
        </w:rPr>
        <w:t xml:space="preserve">  1. </w:t>
      </w:r>
      <w:r>
        <w:rPr>
          <w:sz w:val="20"/>
        </w:rPr>
        <w:t>Donanim Kimligi (Hardware ID) nasil bulunur?</w:t>
      </w:r>
    </w:p>
    <w:p>
      <w:r>
        <w:rPr>
          <w:b/>
          <w:color w:val="007A7A"/>
          <w:sz w:val="20"/>
        </w:rPr>
        <w:t xml:space="preserve">  2. </w:t>
      </w:r>
      <w:r>
        <w:rPr>
          <w:sz w:val="20"/>
        </w:rPr>
        <w:t>Surucu surumu ne anlama gelir?</w:t>
      </w:r>
    </w:p>
    <w:p>
      <w:r>
        <w:rPr>
          <w:b/>
          <w:color w:val="007A7A"/>
          <w:sz w:val="20"/>
        </w:rPr>
        <w:t xml:space="preserve">  3. </w:t>
      </w:r>
      <w:r>
        <w:rPr>
          <w:sz w:val="20"/>
        </w:rPr>
        <w:t>Jenerik surucu ile marka surucusu farki nedir?</w:t>
      </w:r>
    </w:p>
    <w:p>
      <w:r>
        <w:rPr>
          <w:b/>
          <w:color w:val="1B2A4A"/>
          <w:sz w:val="20"/>
        </w:rPr>
        <w:t xml:space="preserve">Grupla Çalışma Kuralları: </w:t>
      </w:r>
      <w:r>
        <w:rPr>
          <w:sz w:val="20"/>
        </w:rPr>
        <w:t>Surucu silme veya guncelleme yapmadan sadece gozlem yapin.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Surucu (Driver)</w:t>
            </w:r>
          </w:p>
        </w:tc>
        <w:tc>
          <w:tcPr>
            <w:tcW w:type="dxa" w:w="2409"/>
          </w:tcPr>
          <w:p>
            <w:r>
              <w:rPr>
                <w:sz w:val="18"/>
              </w:rPr>
              <w:t>Donanimn isletim sistemiyle iletisim kurmasini saglayan yazilim</w:t>
            </w:r>
          </w:p>
        </w:tc>
        <w:tc>
          <w:tcPr>
            <w:tcW w:type="dxa" w:w="2409"/>
          </w:tcPr>
          <w:p>
            <w:r>
              <w:rPr>
                <w:sz w:val="18"/>
              </w:rPr>
              <w:t>Ekran karti surucusu, ses surucusu</w:t>
            </w:r>
          </w:p>
        </w:tc>
        <w:tc>
          <w:tcPr>
            <w:tcW w:type="dxa" w:w="2409"/>
          </w:tcPr>
          <w:p>
            <w:r>
              <w:rPr>
                <w:sz w:val="18"/>
              </w:rPr>
              <w:t>Katmanli mimari diyagrami</w:t>
            </w:r>
          </w:p>
        </w:tc>
      </w:tr>
      <w:tr>
        <w:tc>
          <w:tcPr>
            <w:tcW w:type="dxa" w:w="2409"/>
          </w:tcPr>
          <w:p>
            <w:r>
              <w:rPr>
                <w:sz w:val="18"/>
              </w:rPr>
              <w:t>Aygit Yoneticisi</w:t>
            </w:r>
          </w:p>
        </w:tc>
        <w:tc>
          <w:tcPr>
            <w:tcW w:type="dxa" w:w="2409"/>
          </w:tcPr>
          <w:p>
            <w:r>
              <w:rPr>
                <w:sz w:val="18"/>
              </w:rPr>
              <w:t>Tum donanim ve suruculerinin listlendigi Windows araci</w:t>
            </w:r>
          </w:p>
        </w:tc>
        <w:tc>
          <w:tcPr>
            <w:tcW w:type="dxa" w:w="2409"/>
          </w:tcPr>
          <w:p>
            <w:r>
              <w:rPr>
                <w:sz w:val="18"/>
              </w:rPr>
              <w:t>devmgmt.msc</w:t>
            </w:r>
          </w:p>
        </w:tc>
        <w:tc>
          <w:tcPr>
            <w:tcW w:type="dxa" w:w="2409"/>
          </w:tcPr>
          <w:p>
            <w:r>
              <w:rPr>
                <w:sz w:val="18"/>
              </w:rPr>
              <w:t>Aygit Yoneticisi ekrani</w:t>
            </w:r>
          </w:p>
        </w:tc>
      </w:tr>
      <w:tr>
        <w:tc>
          <w:tcPr>
            <w:tcW w:type="dxa" w:w="2409"/>
          </w:tcPr>
          <w:p>
            <w:r>
              <w:rPr>
                <w:sz w:val="18"/>
              </w:rPr>
              <w:t>Sari Unlem Isareti</w:t>
            </w:r>
          </w:p>
        </w:tc>
        <w:tc>
          <w:tcPr>
            <w:tcW w:type="dxa" w:w="2409"/>
          </w:tcPr>
          <w:p>
            <w:r>
              <w:rPr>
                <w:sz w:val="18"/>
              </w:rPr>
              <w:t>Surucusu eksik veya hatali olan aygiti gosteren simge</w:t>
            </w:r>
          </w:p>
        </w:tc>
        <w:tc>
          <w:tcPr>
            <w:tcW w:type="dxa" w:w="2409"/>
          </w:tcPr>
          <w:p>
            <w:r>
              <w:rPr>
                <w:sz w:val="18"/>
              </w:rPr>
              <w:t>Ses karti surucusu yok</w:t>
            </w:r>
          </w:p>
        </w:tc>
        <w:tc>
          <w:tcPr>
            <w:tcW w:type="dxa" w:w="2409"/>
          </w:tcPr>
          <w:p>
            <w:r>
              <w:rPr>
                <w:sz w:val="18"/>
              </w:rPr>
              <w:t>Unlemli aygit gorseli</w:t>
            </w:r>
          </w:p>
        </w:tc>
      </w:tr>
      <w:tr>
        <w:tc>
          <w:tcPr>
            <w:tcW w:type="dxa" w:w="2409"/>
          </w:tcPr>
          <w:p>
            <w:r>
              <w:rPr>
                <w:sz w:val="18"/>
              </w:rPr>
              <w:t>Otomatik Surucu Yukleme</w:t>
            </w:r>
          </w:p>
        </w:tc>
        <w:tc>
          <w:tcPr>
            <w:tcW w:type="dxa" w:w="2409"/>
          </w:tcPr>
          <w:p>
            <w:r>
              <w:rPr>
                <w:sz w:val="18"/>
              </w:rPr>
              <w:t>Windows'un kendi veritabanindan uygun surucuyu bulup kurmasi</w:t>
            </w:r>
          </w:p>
        </w:tc>
        <w:tc>
          <w:tcPr>
            <w:tcW w:type="dxa" w:w="2409"/>
          </w:tcPr>
          <w:p>
            <w:r>
              <w:rPr>
                <w:sz w:val="18"/>
              </w:rPr>
              <w:t>Sag tik &gt; Surucuyu Guncelle &gt; Otomatik Ara</w:t>
            </w:r>
          </w:p>
        </w:tc>
        <w:tc>
          <w:tcPr>
            <w:tcW w:type="dxa" w:w="2409"/>
          </w:tcPr>
          <w:p>
            <w:r>
              <w:rPr>
                <w:sz w:val="18"/>
              </w:rPr>
              <w:t>Guncelleme penceresi</w:t>
            </w:r>
          </w:p>
        </w:tc>
      </w:tr>
      <w:tr>
        <w:tc>
          <w:tcPr>
            <w:tcW w:type="dxa" w:w="2409"/>
          </w:tcPr>
          <w:p>
            <w:r>
              <w:rPr>
                <w:sz w:val="18"/>
              </w:rPr>
              <w:t>Manuel Surucu Yukleme</w:t>
            </w:r>
          </w:p>
        </w:tc>
        <w:tc>
          <w:tcPr>
            <w:tcW w:type="dxa" w:w="2409"/>
          </w:tcPr>
          <w:p>
            <w:r>
              <w:rPr>
                <w:sz w:val="18"/>
              </w:rPr>
              <w:t>Ureticnin sitesinden indirilen surucunun el ile kurulmasi</w:t>
            </w:r>
          </w:p>
        </w:tc>
        <w:tc>
          <w:tcPr>
            <w:tcW w:type="dxa" w:w="2409"/>
          </w:tcPr>
          <w:p>
            <w:r>
              <w:rPr>
                <w:sz w:val="18"/>
              </w:rPr>
              <w:t>NVIDIA.com'dan ekran karti surucusu indirme</w:t>
            </w:r>
          </w:p>
        </w:tc>
        <w:tc>
          <w:tcPr>
            <w:tcW w:type="dxa" w:w="2409"/>
          </w:tcPr>
          <w:p>
            <w:r>
              <w:rPr>
                <w:sz w:val="18"/>
              </w:rPr>
              <w:t>.exe yukleme sihirbazi</w:t>
            </w:r>
          </w:p>
        </w:tc>
      </w:tr>
    </w:tbl>
    <w:p/>
    <w:p>
      <w:pPr>
        <w:spacing w:before="200"/>
      </w:pPr>
      <w:r>
        <w:rPr>
          <w:b/>
          <w:color w:val="E65C00"/>
          <w:sz w:val="24"/>
        </w:rPr>
        <w:t xml:space="preserve">  Konu Anlatımı</w:t>
      </w:r>
    </w:p>
    <w:p>
      <w:r>
        <w:rPr>
          <w:sz w:val="20"/>
        </w:rPr>
        <w:t>Surucu yazilimi, donanim ile isletim sistemi arasindaki koprudur. Isletim sistemi, donanimin dilini bilmez; surucu bu ceviriyi yapar. Surucu olmadan donanim fiziksel olarak saglam olsa bile isletim sistemi onu kullanamaz.</w:t>
      </w:r>
    </w:p>
    <w:p>
      <w:r>
        <w:rPr>
          <w:sz w:val="20"/>
        </w:rPr>
        <w:t>Aygit Yoneticisi, sistemdeki tum donanim bilesenlerini ve surcu durumlarini gosterir. Normal calisan aygitlar simgesiz, sorunlu aygitlar sari unlemle, devre disi aygitlar asagi okla gosterilir. Bilinmeyen aygit ise soru isareti ile gorulur.</w:t>
      </w:r>
    </w:p>
    <w:p>
      <w:r>
        <w:rPr>
          <w:sz w:val="20"/>
        </w:rPr>
        <w:t>Surucu yukleme iki yolla yapilir: 1) Otomatik: Aygit Yoneticisi'nden sag tik &gt; Surucuyu Guncelle &gt; Otomatik Ara. Windows kendi veritabanindan uygun surucuyu bulur. 2) Manuel: Uretici sitesinden (Intel, NVIDIA, Realtek vb.) dogru modeli ve OS surumunu secip indirme.</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Ekran Karti Surucusu</w:t>
            </w:r>
          </w:p>
        </w:tc>
        <w:tc>
          <w:tcPr>
            <w:tcW w:type="dxa" w:w="3213"/>
          </w:tcPr>
          <w:p>
            <w:r>
              <w:rPr>
                <w:sz w:val="18"/>
              </w:rPr>
              <w:t>NVIDIA GeForce surucusu -&gt; yuksek cozunurluk ve oyun performansi</w:t>
            </w:r>
          </w:p>
        </w:tc>
        <w:tc>
          <w:tcPr>
            <w:tcW w:type="dxa" w:w="3213"/>
          </w:tcPr>
          <w:p>
            <w:r>
              <w:rPr>
                <w:sz w:val="18"/>
              </w:rPr>
              <w:t>Kritik surucu</w:t>
            </w:r>
          </w:p>
        </w:tc>
      </w:tr>
      <w:tr>
        <w:tc>
          <w:tcPr>
            <w:tcW w:type="dxa" w:w="3213"/>
          </w:tcPr>
          <w:p>
            <w:r>
              <w:rPr>
                <w:sz w:val="18"/>
              </w:rPr>
              <w:t>Ses Surucusu</w:t>
            </w:r>
          </w:p>
        </w:tc>
        <w:tc>
          <w:tcPr>
            <w:tcW w:type="dxa" w:w="3213"/>
          </w:tcPr>
          <w:p>
            <w:r>
              <w:rPr>
                <w:sz w:val="18"/>
              </w:rPr>
              <w:t>Realtek HD Audio -&gt; ses cikisi saglanir</w:t>
            </w:r>
          </w:p>
        </w:tc>
        <w:tc>
          <w:tcPr>
            <w:tcW w:type="dxa" w:w="3213"/>
          </w:tcPr>
          <w:p>
            <w:r>
              <w:rPr>
                <w:sz w:val="18"/>
              </w:rPr>
              <w:t>Temel surucu</w:t>
            </w:r>
          </w:p>
        </w:tc>
      </w:tr>
      <w:tr>
        <w:tc>
          <w:tcPr>
            <w:tcW w:type="dxa" w:w="3213"/>
          </w:tcPr>
          <w:p>
            <w:r>
              <w:rPr>
                <w:sz w:val="18"/>
              </w:rPr>
              <w:t>Ag Surucusu</w:t>
            </w:r>
          </w:p>
        </w:tc>
        <w:tc>
          <w:tcPr>
            <w:tcW w:type="dxa" w:w="3213"/>
          </w:tcPr>
          <w:p>
            <w:r>
              <w:rPr>
                <w:sz w:val="18"/>
              </w:rPr>
              <w:t>Intel Wi-Fi surucusu -&gt; internet baglantisi</w:t>
            </w:r>
          </w:p>
        </w:tc>
        <w:tc>
          <w:tcPr>
            <w:tcW w:type="dxa" w:w="3213"/>
          </w:tcPr>
          <w:p>
            <w:r>
              <w:rPr>
                <w:sz w:val="18"/>
              </w:rPr>
              <w:t>Oncelikli surucu</w:t>
            </w:r>
          </w:p>
        </w:tc>
      </w:tr>
      <w:tr>
        <w:tc>
          <w:tcPr>
            <w:tcW w:type="dxa" w:w="3213"/>
          </w:tcPr>
          <w:p>
            <w:r>
              <w:rPr>
                <w:sz w:val="18"/>
              </w:rPr>
              <w:t>Chipset Surucusu</w:t>
            </w:r>
          </w:p>
        </w:tc>
        <w:tc>
          <w:tcPr>
            <w:tcW w:type="dxa" w:w="3213"/>
          </w:tcPr>
          <w:p>
            <w:r>
              <w:rPr>
                <w:sz w:val="18"/>
              </w:rPr>
              <w:t>Anakart veri yolu kontrol surucusu -&gt; temel iletisim</w:t>
            </w:r>
          </w:p>
        </w:tc>
        <w:tc>
          <w:tcPr>
            <w:tcW w:type="dxa" w:w="3213"/>
          </w:tcPr>
          <w:p>
            <w:r>
              <w:rPr>
                <w:sz w:val="18"/>
              </w:rPr>
              <w:t>Ilk kurulacak surucu</w:t>
            </w:r>
          </w:p>
        </w:tc>
      </w:tr>
    </w:tbl>
    <w:p/>
    <w:p>
      <w:pPr>
        <w:spacing w:before="200"/>
      </w:pPr>
      <w:r>
        <w:rPr>
          <w:b/>
          <w:color w:val="E65C00"/>
          <w:sz w:val="24"/>
        </w:rPr>
        <w:t xml:space="preserve">  Görseller ve Tablolar</w:t>
      </w:r>
    </w:p>
    <w:p>
      <w:pPr>
        <w:pStyle w:val="ListBullet"/>
      </w:pPr>
      <w:r>
        <w:rPr>
          <w:sz w:val="20"/>
        </w:rPr>
        <w:t>Surucu katmanlari diyagrami (Donanim &gt; Surucu &gt; OS &gt; Uygulama)</w:t>
      </w:r>
    </w:p>
    <w:p>
      <w:pPr>
        <w:pStyle w:val="ListBullet"/>
      </w:pPr>
      <w:r>
        <w:rPr>
          <w:sz w:val="20"/>
        </w:rPr>
        <w:t>Aygit Yoneticisi ikon anlam tablosu</w:t>
      </w:r>
    </w:p>
    <w:p>
      <w:pPr>
        <w:spacing w:before="200"/>
      </w:pPr>
      <w:r>
        <w:rPr>
          <w:b/>
          <w:color w:val="E65C00"/>
          <w:sz w:val="24"/>
        </w:rPr>
        <w:t xml:space="preserve">  Analoji ve Benzetmeler</w:t>
      </w:r>
    </w:p>
    <w:p>
      <w:r>
        <w:rPr>
          <w:b/>
          <w:color w:val="E65C00"/>
          <w:sz w:val="20"/>
        </w:rPr>
        <w:t xml:space="preserve">  1. </w:t>
      </w:r>
      <w:r>
        <w:rPr>
          <w:sz w:val="20"/>
        </w:rPr>
        <w:t>Surucu = Tercuman: iki farkli dili konusan taraflari birlestiren</w:t>
      </w:r>
    </w:p>
    <w:p>
      <w:r>
        <w:rPr>
          <w:b/>
          <w:color w:val="E65C00"/>
          <w:sz w:val="20"/>
        </w:rPr>
        <w:t xml:space="preserve">  2. </w:t>
      </w:r>
      <w:r>
        <w:rPr>
          <w:sz w:val="20"/>
        </w:rPr>
        <w:t>Aygit Yoneticisi = Hastane kontrol paneli: her hastanin durumu izlenir</w:t>
      </w:r>
    </w:p>
    <w:p>
      <w:r>
        <w:rPr>
          <w:b/>
          <w:color w:val="E65C00"/>
          <w:sz w:val="20"/>
        </w:rPr>
        <w:t xml:space="preserve">  3. </w:t>
      </w:r>
      <w:r>
        <w:rPr>
          <w:sz w:val="20"/>
        </w:rPr>
        <w:t>Sari unlem = Ates alarmi: acil mudahale gerekli</w:t>
      </w:r>
    </w:p>
    <w:p>
      <w:pPr>
        <w:spacing w:before="200"/>
      </w:pPr>
      <w:r>
        <w:rPr>
          <w:b/>
          <w:color w:val="E65C00"/>
          <w:sz w:val="24"/>
        </w:rPr>
        <w:t xml:space="preserve">  Öğrenci Soru-Cevap</w:t>
      </w:r>
    </w:p>
    <w:p>
      <w:pPr>
        <w:pStyle w:val="ListBullet"/>
      </w:pPr>
      <w:r>
        <w:rPr>
          <w:sz w:val="20"/>
        </w:rPr>
        <w:t>Her donanimin surucusu farkli mi? - Evet, her donanim modeli icin ozel surucu vardir.</w:t>
      </w:r>
    </w:p>
    <w:p>
      <w:pPr>
        <w:pStyle w:val="ListBullet"/>
      </w:pPr>
      <w:r>
        <w:rPr>
          <w:sz w:val="20"/>
        </w:rPr>
        <w:t>Windows surucuyu otomatik bulamazsa ne olur? - Manuel olarak uretici sitesinden indirmek gerekir.</w:t>
      </w:r>
    </w:p>
    <w:p>
      <w:pPr>
        <w:pStyle w:val="ListBullet"/>
      </w:pPr>
      <w:r>
        <w:rPr>
          <w:sz w:val="20"/>
        </w:rPr>
        <w:t>Yanlis surucu yuklersem ne olur? - Donanim calismaz veya kararsiz calisir; kaldirip dogrusu yuklenmelidir.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"Surucu Kurtarma Operasyonu"</w:t>
      </w:r>
    </w:p>
    <w:p>
      <w:r>
        <w:rPr>
          <w:b/>
          <w:color w:val="1B2A4A"/>
          <w:sz w:val="20"/>
        </w:rPr>
        <w:t xml:space="preserve">Türü: </w:t>
      </w:r>
      <w:r>
        <w:rPr>
          <w:sz w:val="20"/>
        </w:rPr>
        <w:t>Uygulamali Bireysel Calisma</w:t>
      </w:r>
    </w:p>
    <w:p>
      <w:r>
        <w:rPr>
          <w:b/>
          <w:color w:val="1B2A4A"/>
          <w:sz w:val="20"/>
        </w:rPr>
        <w:t xml:space="preserve">Amacı: </w:t>
      </w:r>
      <w:r>
        <w:rPr>
          <w:sz w:val="20"/>
        </w:rPr>
        <w:t>Eksik surucuyu tespit edip yukleme becerisini gelistirmek.</w:t>
      </w:r>
    </w:p>
    <w:p>
      <w:pPr>
        <w:spacing w:before="200"/>
      </w:pPr>
      <w:r>
        <w:rPr>
          <w:b/>
          <w:color w:val="6A1B9A"/>
          <w:sz w:val="24"/>
        </w:rPr>
        <w:t xml:space="preserve">  Yönerge Adımları</w:t>
      </w:r>
    </w:p>
    <w:p>
      <w:r>
        <w:rPr>
          <w:b/>
          <w:color w:val="6A1B9A"/>
          <w:sz w:val="20"/>
        </w:rPr>
        <w:t xml:space="preserve">  1. </w:t>
      </w:r>
      <w:r>
        <w:rPr>
          <w:sz w:val="20"/>
        </w:rPr>
        <w:t>Aygit Yoneticisi'nden eksik suruculu aygiti bulun.</w:t>
      </w:r>
    </w:p>
    <w:p>
      <w:r>
        <w:rPr>
          <w:b/>
          <w:color w:val="6A1B9A"/>
          <w:sz w:val="20"/>
        </w:rPr>
        <w:t xml:space="preserve">  2. </w:t>
      </w:r>
      <w:r>
        <w:rPr>
          <w:sz w:val="20"/>
        </w:rPr>
        <w:t>Donanim Kimligi'ni kopyalayin (Ozellikler &gt; Ayrintilar &gt; Donanim Kimlikleri).</w:t>
      </w:r>
    </w:p>
    <w:p>
      <w:r>
        <w:rPr>
          <w:b/>
          <w:color w:val="6A1B9A"/>
          <w:sz w:val="20"/>
        </w:rPr>
        <w:t xml:space="preserve">  3. </w:t>
      </w:r>
      <w:r>
        <w:rPr>
          <w:sz w:val="20"/>
        </w:rPr>
        <w:t>Bu kimlikle internet arama yapin.</w:t>
      </w:r>
    </w:p>
    <w:p>
      <w:r>
        <w:rPr>
          <w:b/>
          <w:color w:val="6A1B9A"/>
          <w:sz w:val="20"/>
        </w:rPr>
        <w:t xml:space="preserve">  4. </w:t>
      </w:r>
      <w:r>
        <w:rPr>
          <w:sz w:val="20"/>
        </w:rPr>
        <w:t>Uretici sitesinden dogru surucuyu indirin.</w:t>
      </w:r>
    </w:p>
    <w:p>
      <w:r>
        <w:rPr>
          <w:b/>
          <w:color w:val="6A1B9A"/>
          <w:sz w:val="20"/>
        </w:rPr>
        <w:t xml:space="preserve">  5. </w:t>
      </w:r>
      <w:r>
        <w:rPr>
          <w:sz w:val="20"/>
        </w:rPr>
        <w:t>Surucuyu yukleyin ve Aygit Yoneticisi'nden dogrulayin.</w:t>
      </w:r>
    </w:p>
    <w:p>
      <w:r>
        <w:rPr>
          <w:b/>
          <w:color w:val="1B2A4A"/>
          <w:sz w:val="20"/>
        </w:rPr>
        <w:t xml:space="preserve">Beklenen Ürün: </w:t>
      </w:r>
      <w:r>
        <w:rPr>
          <w:sz w:val="20"/>
        </w:rPr>
        <w:t>Surucu Teshis ve Yukleme Raporu</w:t>
      </w:r>
    </w:p>
    <w:p>
      <w:pPr>
        <w:spacing w:before="200"/>
      </w:pPr>
      <w:r>
        <w:rPr>
          <w:b/>
          <w:color w:val="6A1B9A"/>
          <w:sz w:val="24"/>
        </w:rPr>
        <w:t xml:space="preserve">  Transfer Soruları</w:t>
      </w:r>
    </w:p>
    <w:p>
      <w:r>
        <w:rPr>
          <w:b/>
          <w:color w:val="6A1B9A"/>
          <w:sz w:val="20"/>
        </w:rPr>
        <w:t xml:space="preserve">  1. </w:t>
      </w:r>
      <w:r>
        <w:rPr>
          <w:sz w:val="20"/>
        </w:rPr>
        <w:t>Linux'ta surucu yukleme nasil farklidir?</w:t>
      </w:r>
    </w:p>
    <w:p>
      <w:r>
        <w:rPr>
          <w:b/>
          <w:color w:val="6A1B9A"/>
          <w:sz w:val="20"/>
        </w:rPr>
        <w:t xml:space="preserve">  2. </w:t>
      </w:r>
      <w:r>
        <w:rPr>
          <w:sz w:val="20"/>
        </w:rPr>
        <w:t>Mobil cihazlarda suruculer neden gizlidir?</w:t>
      </w:r>
    </w:p>
    <w:p>
      <w:r>
        <w:rPr>
          <w:b/>
          <w:color w:val="6A1B9A"/>
          <w:sz w:val="20"/>
        </w:rPr>
        <w:t xml:space="preserve">  3. </w:t>
      </w:r>
      <w:r>
        <w:rPr>
          <w:sz w:val="20"/>
        </w:rPr>
        <w:t>IoT cihazlarinda surucu yonetimi nasil yapilir?</w:t>
      </w:r>
    </w:p>
    <w:p>
      <w:r>
        <w:rPr>
          <w:b/>
          <w:color w:val="1B2A4A"/>
          <w:sz w:val="20"/>
        </w:rPr>
        <w:t xml:space="preserve">İlişkili Disiplinler: </w:t>
      </w:r>
      <w:r>
        <w:rPr>
          <w:sz w:val="20"/>
        </w:rPr>
        <w:t>Ingilizce (uretici sitelerinde gezinme), Mantik (dogru surucuyu eslestirme)</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Yeni kurulan Windows'ta internet yok (ag surucusu eksik). Internet olmadan surucuyu nasil yuklersiniz?</w:t>
              <w:br/>
              <w:br/>
              <w:t>Cozum: Baska bilgisayardan uretici sitesinden ag surucusunu USB ile indirip manuel yuklemek.</w:t>
            </w:r>
          </w:p>
        </w:tc>
      </w:tr>
    </w:tbl>
    <w:p/>
    <w:p>
      <w:r>
        <w:rPr>
          <w:b/>
          <w:color w:val="1B2A4A"/>
          <w:sz w:val="20"/>
        </w:rPr>
        <w:t xml:space="preserve">Yaratıcı Görev: </w:t>
      </w:r>
      <w:r>
        <w:rPr>
          <w:sz w:val="20"/>
        </w:rPr>
        <w:t>Tum surculeri otomatik bulan ve yukleyen yapay zeka asistani tasarlayin. Hangi verileri kullanr?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Surucu kavramini aciklayabiliyorum.</w:t>
      </w:r>
    </w:p>
    <w:p>
      <w:r>
        <w:rPr>
          <w:sz w:val="20"/>
        </w:rPr>
        <w:t xml:space="preserve">  ☐  Aygit Yoneticisi'ni kullanabiliyorum.</w:t>
      </w:r>
    </w:p>
    <w:p>
      <w:r>
        <w:rPr>
          <w:sz w:val="20"/>
        </w:rPr>
        <w:t xml:space="preserve">  ☐  Eksik surucuyu tespit edebiliyorum.</w:t>
      </w:r>
    </w:p>
    <w:p>
      <w:r>
        <w:rPr>
          <w:sz w:val="20"/>
        </w:rPr>
        <w:t xml:space="preserve">  ☐  Otomatik surucu yukleme yapabiliyorum.</w:t>
      </w:r>
    </w:p>
    <w:p>
      <w:r>
        <w:rPr>
          <w:sz w:val="20"/>
        </w:rPr>
        <w:t xml:space="preserve">  ☐  Manuel surucu indirip yukleyebiliyorum.</w:t>
      </w:r>
    </w:p>
    <w:p>
      <w:pPr>
        <w:spacing w:before="200"/>
      </w:pPr>
      <w:r>
        <w:rPr>
          <w:b/>
          <w:color w:val="2E7D32"/>
          <w:sz w:val="24"/>
        </w:rPr>
        <w:t xml:space="preserve">  Öz Değerlendirme Soruları</w:t>
      </w:r>
    </w:p>
    <w:p>
      <w:r>
        <w:rPr>
          <w:b/>
          <w:color w:val="2E7D32"/>
          <w:sz w:val="20"/>
        </w:rPr>
        <w:t xml:space="preserve">  1. </w:t>
      </w:r>
      <w:r>
        <w:rPr>
          <w:sz w:val="20"/>
        </w:rPr>
        <w:t>Surucu yukleme artik korkutucu degil mi?</w:t>
      </w:r>
    </w:p>
    <w:p>
      <w:r>
        <w:rPr>
          <w:b/>
          <w:color w:val="2E7D32"/>
          <w:sz w:val="20"/>
        </w:rPr>
        <w:t xml:space="preserve">  2. </w:t>
      </w:r>
      <w:r>
        <w:rPr>
          <w:sz w:val="20"/>
        </w:rPr>
        <w:t>Hangi yontem daha kolay: otomatik mi manuel mi?</w:t>
      </w:r>
    </w:p>
    <w:p>
      <w:r>
        <w:rPr>
          <w:b/>
          <w:color w:val="2E7D32"/>
          <w:sz w:val="20"/>
        </w:rPr>
        <w:t xml:space="preserve">  3. </w:t>
      </w:r>
      <w:r>
        <w:rPr>
          <w:sz w:val="20"/>
        </w:rPr>
        <w:t>Bir baskasinin bilgisayarinda surucu yukleyebilir miyim?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Surucu ne ise yarar?</w:t>
            </w:r>
          </w:p>
        </w:tc>
        <w:tc>
          <w:tcPr>
            <w:tcW w:type="dxa" w:w="3213"/>
          </w:tcPr>
          <w:p>
            <w:r>
              <w:rPr>
                <w:sz w:val="18"/>
              </w:rPr>
              <w:t>Donanim-OS arasi tercuman</w:t>
            </w:r>
          </w:p>
        </w:tc>
      </w:tr>
      <w:tr>
        <w:tc>
          <w:tcPr>
            <w:tcW w:type="dxa" w:w="3213"/>
          </w:tcPr>
          <w:p>
            <w:r>
              <w:rPr>
                <w:sz w:val="18"/>
              </w:rPr>
              <w:t>2</w:t>
            </w:r>
          </w:p>
        </w:tc>
        <w:tc>
          <w:tcPr>
            <w:tcW w:type="dxa" w:w="3213"/>
          </w:tcPr>
          <w:p>
            <w:r>
              <w:rPr>
                <w:sz w:val="18"/>
              </w:rPr>
              <w:t>Eksik surucu hangi simgeyle gosterilir?</w:t>
            </w:r>
          </w:p>
        </w:tc>
        <w:tc>
          <w:tcPr>
            <w:tcW w:type="dxa" w:w="3213"/>
          </w:tcPr>
          <w:p>
            <w:r>
              <w:rPr>
                <w:sz w:val="18"/>
              </w:rPr>
              <w:t>Sari unlem isareti</w:t>
            </w:r>
          </w:p>
        </w:tc>
      </w:tr>
      <w:tr>
        <w:tc>
          <w:tcPr>
            <w:tcW w:type="dxa" w:w="3213"/>
          </w:tcPr>
          <w:p>
            <w:r>
              <w:rPr>
                <w:sz w:val="18"/>
              </w:rPr>
              <w:t>3</w:t>
            </w:r>
          </w:p>
        </w:tc>
        <w:tc>
          <w:tcPr>
            <w:tcW w:type="dxa" w:w="3213"/>
          </w:tcPr>
          <w:p>
            <w:r>
              <w:rPr>
                <w:sz w:val="18"/>
              </w:rPr>
              <w:t>Aygit Yoneticisi kisayolu?</w:t>
            </w:r>
          </w:p>
        </w:tc>
        <w:tc>
          <w:tcPr>
            <w:tcW w:type="dxa" w:w="3213"/>
          </w:tcPr>
          <w:p>
            <w:r>
              <w:rPr>
                <w:sz w:val="18"/>
              </w:rPr>
              <w:t>devmgmt.msc</w:t>
            </w:r>
          </w:p>
        </w:tc>
      </w:tr>
      <w:tr>
        <w:tc>
          <w:tcPr>
            <w:tcW w:type="dxa" w:w="3213"/>
          </w:tcPr>
          <w:p>
            <w:r>
              <w:rPr>
                <w:sz w:val="18"/>
              </w:rPr>
              <w:t>4</w:t>
            </w:r>
          </w:p>
        </w:tc>
        <w:tc>
          <w:tcPr>
            <w:tcW w:type="dxa" w:w="3213"/>
          </w:tcPr>
          <w:p>
            <w:r>
              <w:rPr>
                <w:sz w:val="18"/>
              </w:rPr>
              <w:t>Otomatik surucu arama nasil yapilir?</w:t>
            </w:r>
          </w:p>
        </w:tc>
        <w:tc>
          <w:tcPr>
            <w:tcW w:type="dxa" w:w="3213"/>
          </w:tcPr>
          <w:p>
            <w:r>
              <w:rPr>
                <w:sz w:val="18"/>
              </w:rPr>
              <w:t>Sag tik &gt; Surucuyu Guncelle &gt; Otomatik Ara</w:t>
            </w:r>
          </w:p>
        </w:tc>
      </w:tr>
      <w:tr>
        <w:tc>
          <w:tcPr>
            <w:tcW w:type="dxa" w:w="3213"/>
          </w:tcPr>
          <w:p>
            <w:r>
              <w:rPr>
                <w:sz w:val="18"/>
              </w:rPr>
              <w:t>5</w:t>
            </w:r>
          </w:p>
        </w:tc>
        <w:tc>
          <w:tcPr>
            <w:tcW w:type="dxa" w:w="3213"/>
          </w:tcPr>
          <w:p>
            <w:r>
              <w:rPr>
                <w:sz w:val="18"/>
              </w:rPr>
              <w:t>Ilk kurulmasi gereken surucu?</w:t>
            </w:r>
          </w:p>
        </w:tc>
        <w:tc>
          <w:tcPr>
            <w:tcW w:type="dxa" w:w="3213"/>
          </w:tcPr>
          <w:p>
            <w:r>
              <w:rPr>
                <w:sz w:val="18"/>
              </w:rPr>
              <w:t>Chipset surucusu</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Tum suruculer neden Windows ile birlikte gelmiyor?</w:t>
      </w:r>
    </w:p>
    <w:p>
      <w:r>
        <w:rPr>
          <w:b/>
          <w:color w:val="2E7D32"/>
          <w:sz w:val="20"/>
        </w:rPr>
        <w:t xml:space="preserve">  2. </w:t>
      </w:r>
      <w:r>
        <w:rPr>
          <w:sz w:val="20"/>
        </w:rPr>
        <w:t>Surucu sorunlari uretici hatasi mi?</w:t>
      </w:r>
    </w:p>
    <w:p>
      <w:r>
        <w:rPr>
          <w:b/>
          <w:color w:val="2E7D32"/>
          <w:sz w:val="20"/>
        </w:rPr>
        <w:t xml:space="preserve">  3. </w:t>
      </w:r>
      <w:r>
        <w:rPr>
          <w:sz w:val="20"/>
        </w:rPr>
        <w:t>Jenerik suruculer yeterli mi?</w:t>
      </w:r>
    </w:p>
    <w:p>
      <w:r>
        <w:rPr>
          <w:b/>
          <w:color w:val="2E7D32"/>
          <w:sz w:val="20"/>
        </w:rPr>
        <w:t>Eleştirel Düşünme:</w:t>
      </w:r>
    </w:p>
    <w:p>
      <w:r>
        <w:rPr>
          <w:b/>
          <w:color w:val="2E7D32"/>
          <w:sz w:val="20"/>
        </w:rPr>
        <w:t xml:space="preserve">  1. </w:t>
      </w:r>
      <w:r>
        <w:rPr>
          <w:sz w:val="20"/>
        </w:rPr>
        <w:t>Surucu yuklemenin bu kadar zor olmasi normal mi?</w:t>
      </w:r>
    </w:p>
    <w:p>
      <w:r>
        <w:rPr>
          <w:b/>
          <w:color w:val="2E7D32"/>
          <w:sz w:val="20"/>
        </w:rPr>
        <w:t xml:space="preserve">  2. </w:t>
      </w:r>
      <w:r>
        <w:rPr>
          <w:sz w:val="20"/>
        </w:rPr>
        <w:t>Donanim ureticileri surcu desteini neden kesiyor?</w:t>
      </w:r>
    </w:p>
    <w:p>
      <w:r>
        <w:rPr>
          <w:b/>
          <w:color w:val="2E7D32"/>
          <w:sz w:val="20"/>
        </w:rPr>
        <w:t xml:space="preserve">  3. </w:t>
      </w:r>
      <w:r>
        <w:rPr>
          <w:sz w:val="20"/>
        </w:rPr>
        <w:t>Acik kaynakli suruculer daha mi guvenli?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"Surucu Tespit ve Yukleme"</w:t>
      </w:r>
    </w:p>
    <w:p>
      <w:r>
        <w:rPr>
          <w:b/>
          <w:color w:val="1B2A4A"/>
          <w:sz w:val="20"/>
        </w:rPr>
        <w:t xml:space="preserve">Hedef: </w:t>
      </w:r>
      <w:r>
        <w:rPr>
          <w:sz w:val="20"/>
        </w:rPr>
        <w:t>Eksik surculeri tespit edip yuklmek.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Aygit Yoneticisi Ac</w:t>
            </w:r>
          </w:p>
        </w:tc>
        <w:tc>
          <w:tcPr>
            <w:tcW w:type="dxa" w:w="3213"/>
          </w:tcPr>
          <w:p>
            <w:r>
              <w:rPr>
                <w:sz w:val="18"/>
              </w:rPr>
              <w:t>devmgmt.msc calistirin</w:t>
            </w:r>
          </w:p>
        </w:tc>
        <w:tc>
          <w:tcPr>
            <w:tcW w:type="dxa" w:w="3213"/>
          </w:tcPr>
          <w:p>
            <w:r>
              <w:rPr>
                <w:sz w:val="18"/>
              </w:rPr>
              <w:t>Donanim listesi gorulur</w:t>
            </w:r>
          </w:p>
        </w:tc>
      </w:tr>
      <w:tr>
        <w:tc>
          <w:tcPr>
            <w:tcW w:type="dxa" w:w="3213"/>
          </w:tcPr>
          <w:p>
            <w:r>
              <w:rPr>
                <w:sz w:val="18"/>
              </w:rPr>
              <w:t>2. Eksik Tespit</w:t>
            </w:r>
          </w:p>
        </w:tc>
        <w:tc>
          <w:tcPr>
            <w:tcW w:type="dxa" w:w="3213"/>
          </w:tcPr>
          <w:p>
            <w:r>
              <w:rPr>
                <w:sz w:val="18"/>
              </w:rPr>
              <w:t>Sari unlemli aygitlari bulun</w:t>
            </w:r>
          </w:p>
        </w:tc>
        <w:tc>
          <w:tcPr>
            <w:tcW w:type="dxa" w:w="3213"/>
          </w:tcPr>
          <w:p>
            <w:r>
              <w:rPr>
                <w:sz w:val="18"/>
              </w:rPr>
              <w:t>Sorunlu aygitlar belirlenir</w:t>
            </w:r>
          </w:p>
        </w:tc>
      </w:tr>
      <w:tr>
        <w:tc>
          <w:tcPr>
            <w:tcW w:type="dxa" w:w="3213"/>
          </w:tcPr>
          <w:p>
            <w:r>
              <w:rPr>
                <w:sz w:val="18"/>
              </w:rPr>
              <w:t>3. Otomatik Ara</w:t>
            </w:r>
          </w:p>
        </w:tc>
        <w:tc>
          <w:tcPr>
            <w:tcW w:type="dxa" w:w="3213"/>
          </w:tcPr>
          <w:p>
            <w:r>
              <w:rPr>
                <w:sz w:val="18"/>
              </w:rPr>
              <w:t>Sag tik &gt; Surucuyu Guncelle &gt; Otomatik</w:t>
            </w:r>
          </w:p>
        </w:tc>
        <w:tc>
          <w:tcPr>
            <w:tcW w:type="dxa" w:w="3213"/>
          </w:tcPr>
          <w:p>
            <w:r>
              <w:rPr>
                <w:sz w:val="18"/>
              </w:rPr>
              <w:t>Windows surucu arar</w:t>
            </w:r>
          </w:p>
        </w:tc>
      </w:tr>
      <w:tr>
        <w:tc>
          <w:tcPr>
            <w:tcW w:type="dxa" w:w="3213"/>
          </w:tcPr>
          <w:p>
            <w:r>
              <w:rPr>
                <w:sz w:val="18"/>
              </w:rPr>
              <w:t>4. Manuel Yukleme</w:t>
            </w:r>
          </w:p>
        </w:tc>
        <w:tc>
          <w:tcPr>
            <w:tcW w:type="dxa" w:w="3213"/>
          </w:tcPr>
          <w:p>
            <w:r>
              <w:rPr>
                <w:sz w:val="18"/>
              </w:rPr>
              <w:t>Bulunamazsa uretici sitesinden indirin</w:t>
            </w:r>
          </w:p>
        </w:tc>
        <w:tc>
          <w:tcPr>
            <w:tcW w:type="dxa" w:w="3213"/>
          </w:tcPr>
          <w:p>
            <w:r>
              <w:rPr>
                <w:sz w:val="18"/>
              </w:rPr>
              <w:t>Surucu dosyasi hazir</w:t>
            </w:r>
          </w:p>
        </w:tc>
      </w:tr>
      <w:tr>
        <w:tc>
          <w:tcPr>
            <w:tcW w:type="dxa" w:w="3213"/>
          </w:tcPr>
          <w:p>
            <w:r>
              <w:rPr>
                <w:sz w:val="18"/>
              </w:rPr>
              <w:t>5. Dogrulama</w:t>
            </w:r>
          </w:p>
        </w:tc>
        <w:tc>
          <w:tcPr>
            <w:tcW w:type="dxa" w:w="3213"/>
          </w:tcPr>
          <w:p>
            <w:r>
              <w:rPr>
                <w:sz w:val="18"/>
              </w:rPr>
              <w:t>Aygit Yoneticisi'nde unlemin kalktgini dogrulayin</w:t>
            </w:r>
          </w:p>
        </w:tc>
        <w:tc>
          <w:tcPr>
            <w:tcW w:type="dxa" w:w="3213"/>
          </w:tcPr>
          <w:p>
            <w:r>
              <w:rPr>
                <w:sz w:val="18"/>
              </w:rPr>
              <w:t>Surucu basarili</w:t>
            </w:r>
          </w:p>
        </w:tc>
      </w:tr>
    </w:tbl>
    <w:p/>
    <w:p>
      <w:r>
        <w:rPr>
          <w:b/>
          <w:color w:val="1B2A4A"/>
          <w:sz w:val="20"/>
        </w:rPr>
        <w:t xml:space="preserve">Tamamlanma Kriteri: </w:t>
      </w:r>
      <w:r>
        <w:rPr>
          <w:sz w:val="20"/>
        </w:rPr>
        <w:t>Tum sari unlem isaretrlerinin giderilmesi ve donanimin tam calismasi.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"Canli Surucu Yukleme"</w:t>
      </w:r>
    </w:p>
    <w:p>
      <w:r>
        <w:rPr>
          <w:b/>
          <w:color w:val="1B2A4A"/>
          <w:sz w:val="20"/>
        </w:rPr>
        <w:t xml:space="preserve">Eğitmenin Gösterdiği: </w:t>
      </w:r>
      <w:r>
        <w:rPr>
          <w:sz w:val="20"/>
        </w:rPr>
        <w:t>Aygit Yoneticisi'nden eksik surucuyu bulup otomatik ve manuel olarak yukler.</w:t>
      </w:r>
    </w:p>
    <w:p>
      <w:r>
        <w:rPr>
          <w:b/>
          <w:color w:val="1B2A4A"/>
          <w:sz w:val="20"/>
        </w:rPr>
        <w:t xml:space="preserve">Öğrencinin Tekrarladığı: </w:t>
      </w:r>
      <w:r>
        <w:rPr>
          <w:sz w:val="20"/>
        </w:rPr>
        <w:t>Kendi sisteminde Aygit Yoneticisi'ni inceleyip surucu durumlarini raporlar.</w:t>
      </w:r>
    </w:p>
    <w:p>
      <w:r>
        <w:rPr>
          <w:b/>
          <w:color w:val="1B2A4A"/>
          <w:sz w:val="20"/>
        </w:rPr>
        <w:t xml:space="preserve">Dikkat Noktaları: </w:t>
      </w:r>
      <w:r>
        <w:rPr>
          <w:sz w:val="20"/>
        </w:rPr>
        <w:t>Surucu indirirken dogru OS surumu ve bit mimarisini secin!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Aygit Yoneticisi'ni acip tum aygitlari listeleyin</w:t>
            </w:r>
          </w:p>
        </w:tc>
      </w:tr>
      <w:tr>
        <w:tc>
          <w:tcPr>
            <w:tcW w:type="dxa" w:w="3213"/>
          </w:tcPr>
          <w:p>
            <w:r>
              <w:rPr>
                <w:sz w:val="18"/>
              </w:rPr>
              <w:t>2</w:t>
            </w:r>
          </w:p>
        </w:tc>
        <w:tc>
          <w:tcPr>
            <w:tcW w:type="dxa" w:w="3213"/>
          </w:tcPr>
          <w:p>
            <w:r>
              <w:rPr>
                <w:sz w:val="18"/>
              </w:rPr>
              <w:t>Orta</w:t>
            </w:r>
          </w:p>
        </w:tc>
        <w:tc>
          <w:tcPr>
            <w:tcW w:type="dxa" w:w="3213"/>
          </w:tcPr>
          <w:p>
            <w:r>
              <w:rPr>
                <w:sz w:val="18"/>
              </w:rPr>
              <w:t>Bir aygitin surucu surumu ve tarihini bulun</w:t>
            </w:r>
          </w:p>
        </w:tc>
      </w:tr>
      <w:tr>
        <w:tc>
          <w:tcPr>
            <w:tcW w:type="dxa" w:w="3213"/>
          </w:tcPr>
          <w:p>
            <w:r>
              <w:rPr>
                <w:sz w:val="18"/>
              </w:rPr>
              <w:t>3</w:t>
            </w:r>
          </w:p>
        </w:tc>
        <w:tc>
          <w:tcPr>
            <w:tcW w:type="dxa" w:w="3213"/>
          </w:tcPr>
          <w:p>
            <w:r>
              <w:rPr>
                <w:sz w:val="18"/>
              </w:rPr>
              <w:t>Ileri</w:t>
            </w:r>
          </w:p>
        </w:tc>
        <w:tc>
          <w:tcPr>
            <w:tcW w:type="dxa" w:w="3213"/>
          </w:tcPr>
          <w:p>
            <w:r>
              <w:rPr>
                <w:sz w:val="18"/>
              </w:rPr>
              <w:t>Donanim Kimligi ile uretici sitesinden surucu bulun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"Surucu Uyumsuzlugu"</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64-bit sisteme 32-bit surucu yuklemeye calisildi ve hata alindi. Neden ve nasil cozulur?</w:t>
            </w:r>
          </w:p>
        </w:tc>
      </w:tr>
    </w:tbl>
    <w:p/>
    <w:p>
      <w:r>
        <w:rPr>
          <w:b/>
          <w:color w:val="1B2A4A"/>
          <w:sz w:val="20"/>
        </w:rPr>
        <w:t xml:space="preserve">Beklenen Çıktı: </w:t>
      </w:r>
      <w:r>
        <w:rPr>
          <w:sz w:val="20"/>
        </w:rPr>
        <w:t>Mimari uyumluluk kontrolunun onemini ve dogru surucu secme becerisini ogrenme.</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Surucu yaziliminin ne oldugunu, neden gerekli oldugunu ve nasil yuklendigini ogrendik. Aygit Yoneticisi'ni kullanarak eksik surculeri teshis etmeyi ve otomatik/manuel yuklemeyi uyguladik.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Surucu</w:t>
            </w:r>
          </w:p>
        </w:tc>
        <w:tc>
          <w:tcPr>
            <w:tcW w:type="dxa" w:w="4819"/>
            <w:shd w:fill="F5F5F5"/>
          </w:tcPr>
          <w:p>
            <w:r>
              <w:rPr>
                <w:b/>
                <w:color w:val="1B2A4A"/>
                <w:sz w:val="20"/>
              </w:rPr>
              <w:t xml:space="preserve">  Aygit Yoneticisi</w:t>
            </w:r>
          </w:p>
        </w:tc>
      </w:tr>
      <w:tr>
        <w:tc>
          <w:tcPr>
            <w:tcW w:type="dxa" w:w="4819"/>
            <w:shd w:fill="F5F5F5"/>
          </w:tcPr>
          <w:p>
            <w:r>
              <w:rPr>
                <w:b/>
                <w:color w:val="1B2A4A"/>
                <w:sz w:val="20"/>
              </w:rPr>
              <w:t xml:space="preserve">  Sari Unlem</w:t>
            </w:r>
          </w:p>
        </w:tc>
        <w:tc>
          <w:tcPr>
            <w:tcW w:type="dxa" w:w="4819"/>
            <w:shd w:fill="F5F5F5"/>
          </w:tcPr>
          <w:p>
            <w:r>
              <w:rPr>
                <w:b/>
                <w:color w:val="1B2A4A"/>
                <w:sz w:val="20"/>
              </w:rPr>
              <w:t xml:space="preserve">  Otomatik Yukleme</w:t>
            </w:r>
          </w:p>
        </w:tc>
      </w:tr>
      <w:tr>
        <w:tc>
          <w:tcPr>
            <w:tcW w:type="dxa" w:w="4819"/>
            <w:shd w:fill="F5F5F5"/>
          </w:tcPr>
          <w:p>
            <w:r>
              <w:rPr>
                <w:b/>
                <w:color w:val="1B2A4A"/>
                <w:sz w:val="20"/>
              </w:rPr>
              <w:t xml:space="preserve">  Manuel Yukleme</w:t>
            </w:r>
          </w:p>
        </w:tc>
        <w:tc>
          <w:tcPr>
            <w:tcW w:type="dxa" w:w="4819"/>
            <w:shd w:fill="F5F5F5"/>
          </w:tcPr>
          <w:p>
            <w:r>
              <w:rPr>
                <w:b/>
                <w:color w:val="1B2A4A"/>
                <w:sz w:val="20"/>
              </w:rPr>
              <w:t xml:space="preserve">  Donanim Kimligi</w:t>
            </w:r>
          </w:p>
        </w:tc>
      </w:tr>
      <w:tr>
        <w:tc>
          <w:tcPr>
            <w:tcW w:type="dxa" w:w="4819"/>
            <w:shd w:fill="F5F5F5"/>
          </w:tcPr>
          <w:p>
            <w:r>
              <w:rPr>
                <w:b/>
                <w:color w:val="1B2A4A"/>
                <w:sz w:val="20"/>
              </w:rPr>
              <w:t xml:space="preserve">  Chipset</w:t>
            </w:r>
          </w:p>
        </w:tc>
        <w:tc>
          <w:tcPr>
            <w:tcW w:type="dxa" w:w="4819"/>
            <w:shd w:fill="F5F5F5"/>
          </w:tcPr>
          <w:p>
            <w:r>
              <w:rPr>
                <w:b/>
                <w:color w:val="1B2A4A"/>
                <w:sz w:val="20"/>
              </w:rPr>
              <w:t xml:space="preserve">  INF Dosyasi</w:t>
            </w:r>
          </w:p>
        </w:tc>
      </w:tr>
    </w:tbl>
    <w:p/>
    <w:p>
      <w:pPr>
        <w:spacing w:before="200"/>
      </w:pPr>
      <w:r>
        <w:rPr>
          <w:b/>
          <w:color w:val="757575"/>
          <w:sz w:val="24"/>
        </w:rPr>
        <w:t xml:space="preserve">  Bir Sonraki Dersle Köprü</w:t>
      </w:r>
    </w:p>
    <w:p>
      <w:r>
        <w:rPr>
          <w:sz w:val="20"/>
        </w:rPr>
        <w:t>Surculeri yukledik; simdi surucu yazilimlarinin neden bu kadar onemli oldugunu ve surucu yonetiminin inceliklerini derinlemesine inceleyecegiz.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Bilgisayarinizda Aygit Yoneticisi'ni acn. En az 3 farkli donanimn (Islemci, Ekran Karti, Ag Adaptoru) surucu tarihlerini ve surumlerini not alin.</w:t>
              <w:br/>
              <w:t>Teslim: Sonraki ders.</w:t>
              <w:br/>
              <w:t>Kriter: 3 aygitin surucu bilgilerinin dogru raporlanmasi.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Surucu ornek dosyalari hazirla (.exe ve .inf).</w:t>
      </w:r>
    </w:p>
    <w:p>
      <w:pPr>
        <w:pStyle w:val="ListBullet"/>
      </w:pPr>
      <w:r>
        <w:rPr>
          <w:sz w:val="20"/>
        </w:rPr>
        <w:t>Aygit Yoneticisi ikon tablosunu bastir.</w:t>
      </w:r>
    </w:p>
    <w:p>
      <w:pPr>
        <w:pStyle w:val="ListBullet"/>
      </w:pPr>
      <w:r>
        <w:rPr>
          <w:sz w:val="20"/>
        </w:rPr>
        <w:t>Surucu yukleme adimlari posterini as.</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Aysit Yoneticisi karisik</w:t>
            </w:r>
          </w:p>
        </w:tc>
        <w:tc>
          <w:tcPr>
            <w:tcW w:type="dxa" w:w="4819"/>
          </w:tcPr>
          <w:p>
            <w:r>
              <w:rPr>
                <w:sz w:val="18"/>
              </w:rPr>
              <w:t>Sadece sari unlem ve soru isaretlerine odaklan</w:t>
            </w:r>
          </w:p>
        </w:tc>
      </w:tr>
      <w:tr>
        <w:tc>
          <w:tcPr>
            <w:tcW w:type="dxa" w:w="4819"/>
          </w:tcPr>
          <w:p>
            <w:r>
              <w:rPr>
                <w:sz w:val="18"/>
              </w:rPr>
              <w:t>Uretici sitesi bulunamiyor</w:t>
            </w:r>
          </w:p>
        </w:tc>
        <w:tc>
          <w:tcPr>
            <w:tcW w:type="dxa" w:w="4819"/>
          </w:tcPr>
          <w:p>
            <w:r>
              <w:rPr>
                <w:sz w:val="18"/>
              </w:rPr>
              <w:t>Donanim Kimligi ile arama yontemini goster</w:t>
            </w:r>
          </w:p>
        </w:tc>
      </w:tr>
      <w:tr>
        <w:tc>
          <w:tcPr>
            <w:tcW w:type="dxa" w:w="4819"/>
          </w:tcPr>
          <w:p>
            <w:r>
              <w:rPr>
                <w:sz w:val="18"/>
              </w:rPr>
              <w:t>Surucu uyumsuzlugu</w:t>
            </w:r>
          </w:p>
        </w:tc>
        <w:tc>
          <w:tcPr>
            <w:tcW w:type="dxa" w:w="4819"/>
          </w:tcPr>
          <w:p>
            <w:r>
              <w:rPr>
                <w:sz w:val="18"/>
              </w:rPr>
              <w:t>OS surumu ve bit mimarisi kontrolunu vurgula</w:t>
            </w:r>
          </w:p>
        </w:tc>
      </w:tr>
    </w:tbl>
    <w:p/>
    <w:p>
      <w:r>
        <w:rPr>
          <w:b/>
          <w:color w:val="1B2A4A"/>
          <w:sz w:val="20"/>
        </w:rPr>
        <w:t xml:space="preserve">Zaman Yönetimi: </w:t>
      </w:r>
      <w:r>
        <w:rPr>
          <w:sz w:val="20"/>
        </w:rPr>
        <w:t>Teori %30, Uygulama %70.</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Eksik surucu yoksa sanal makinede eksik suruculu ortam hazirla.</w:t>
            </w:r>
          </w:p>
        </w:tc>
      </w:tr>
    </w:tbl>
    <w:p/>
    <w:p>
      <w:r>
        <w:br w:type="page"/>
      </w:r>
    </w:p>
    <w:p>
      <w:pPr>
        <w:jc w:val="center"/>
      </w:pPr>
      <w:r>
        <w:rPr>
          <w:b/>
          <w:color w:val="1B2A4A"/>
          <w:sz w:val="36"/>
        </w:rPr>
        <w:t>━━━  28. SAAT  ━━━</w:t>
      </w:r>
    </w:p>
    <w:p>
      <w:pPr>
        <w:jc w:val="center"/>
      </w:pPr>
      <w:r>
        <w:rPr>
          <w:color w:val="2C6FAD"/>
          <w:sz w:val="32"/>
        </w:rPr>
        <w:t>Surucu Yazilimlarinin Onemi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Surucu guncellemelerinin sistem performansi ve kararliligi uzerindeki etkisini degerlendirir.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1.D.1.4</w:t>
            </w:r>
          </w:p>
        </w:tc>
        <w:tc>
          <w:tcPr>
            <w:tcW w:type="dxa" w:w="3213"/>
          </w:tcPr>
          <w:p>
            <w:r>
              <w:rPr>
                <w:sz w:val="18"/>
              </w:rPr>
              <w:t>Surucu guncelleme islemini Aygit Yoneticisi uzerinden yapar.</w:t>
            </w:r>
          </w:p>
        </w:tc>
        <w:tc>
          <w:tcPr>
            <w:tcW w:type="dxa" w:w="3213"/>
          </w:tcPr>
          <w:p>
            <w:r>
              <w:rPr>
                <w:sz w:val="18"/>
              </w:rPr>
              <w:t>Uygulama</w:t>
            </w:r>
          </w:p>
        </w:tc>
      </w:tr>
      <w:tr>
        <w:tc>
          <w:tcPr>
            <w:tcW w:type="dxa" w:w="3213"/>
          </w:tcPr>
          <w:p>
            <w:r>
              <w:rPr>
                <w:sz w:val="18"/>
              </w:rPr>
              <w:t>1.D.1.5</w:t>
            </w:r>
          </w:p>
        </w:tc>
        <w:tc>
          <w:tcPr>
            <w:tcW w:type="dxa" w:w="3213"/>
          </w:tcPr>
          <w:p>
            <w:r>
              <w:rPr>
                <w:sz w:val="18"/>
              </w:rPr>
              <w:t>Surucu geri yukleme isleminin ne zaman gerekli oldugunu aciklar.</w:t>
            </w:r>
          </w:p>
        </w:tc>
        <w:tc>
          <w:tcPr>
            <w:tcW w:type="dxa" w:w="3213"/>
          </w:tcPr>
          <w:p>
            <w:r>
              <w:rPr>
                <w:sz w:val="18"/>
              </w:rPr>
              <w:t>Anlama</w:t>
            </w:r>
          </w:p>
        </w:tc>
      </w:tr>
      <w:tr>
        <w:tc>
          <w:tcPr>
            <w:tcW w:type="dxa" w:w="3213"/>
          </w:tcPr>
          <w:p>
            <w:r>
              <w:rPr>
                <w:sz w:val="18"/>
              </w:rPr>
              <w:t>1.D.1.6</w:t>
            </w:r>
          </w:p>
        </w:tc>
        <w:tc>
          <w:tcPr>
            <w:tcW w:type="dxa" w:w="3213"/>
          </w:tcPr>
          <w:p>
            <w:r>
              <w:rPr>
                <w:sz w:val="18"/>
              </w:rPr>
              <w:t>Jenerik surucu ile uretici surucusu arasindaki performans farkini degerlendirir.</w:t>
            </w:r>
          </w:p>
        </w:tc>
        <w:tc>
          <w:tcPr>
            <w:tcW w:type="dxa" w:w="3213"/>
          </w:tcPr>
          <w:p>
            <w:r>
              <w:rPr>
                <w:sz w:val="18"/>
              </w:rPr>
              <w:t>Degerlendirme</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Surucu kavramini ve Aygit Yoneticisi'ni kullanmayi bilmek.</w:t>
      </w:r>
    </w:p>
    <w:p>
      <w:pPr>
        <w:spacing w:before="200"/>
      </w:pPr>
      <w:r>
        <w:rPr>
          <w:b/>
          <w:color w:val="757575"/>
          <w:sz w:val="24"/>
        </w:rPr>
        <w:t xml:space="preserve">  Öğrencinin Bilmesi Gerekenler</w:t>
      </w:r>
    </w:p>
    <w:p>
      <w:pPr>
        <w:pStyle w:val="ListBullet"/>
      </w:pPr>
      <w:r>
        <w:rPr>
          <w:sz w:val="20"/>
        </w:rPr>
        <w:t>Surculerin zamanla guncelleme gerektirdigini.</w:t>
      </w:r>
    </w:p>
    <w:p>
      <w:pPr>
        <w:pStyle w:val="ListBullet"/>
      </w:pPr>
      <w:r>
        <w:rPr>
          <w:sz w:val="20"/>
        </w:rPr>
        <w:t>Yanlis surucunun sistem kararsizligna yol acabilecegini.</w:t>
      </w:r>
    </w:p>
    <w:p>
      <w:pPr>
        <w:pStyle w:val="ListBullet"/>
      </w:pPr>
      <w:r>
        <w:rPr>
          <w:sz w:val="20"/>
        </w:rPr>
        <w:t>Geri yukleme seceneginin hayat kurtarici olabilecegini.</w:t>
      </w:r>
    </w:p>
    <w:p>
      <w:pPr>
        <w:spacing w:before="200"/>
      </w:pPr>
      <w:r>
        <w:rPr>
          <w:b/>
          <w:color w:val="757575"/>
          <w:sz w:val="24"/>
        </w:rPr>
        <w:t xml:space="preserve">  Olası Kavram Yanılgıları</w:t>
      </w:r>
    </w:p>
    <w:p>
      <w:pPr>
        <w:pStyle w:val="ListBullet"/>
      </w:pPr>
      <w:r>
        <w:rPr>
          <w:sz w:val="20"/>
        </w:rPr>
        <w:t>Bir kez yuklenen surucunun hic degistirilmeyecegi sanilmasi.</w:t>
      </w:r>
    </w:p>
    <w:p>
      <w:pPr>
        <w:pStyle w:val="ListBullet"/>
      </w:pPr>
      <w:r>
        <w:rPr>
          <w:sz w:val="20"/>
        </w:rPr>
        <w:t>Surucu guncellemesinin her zaman performans artirdgi dusuncesi.</w:t>
      </w:r>
    </w:p>
    <w:p>
      <w:pPr>
        <w:pStyle w:val="ListBullet"/>
      </w:pPr>
      <w:r>
        <w:rPr>
          <w:sz w:val="20"/>
        </w:rPr>
        <w:t>Eski surucunun her zaman kotu oldugu yanilgisi.</w:t>
      </w:r>
    </w:p>
    <w:p>
      <w:pPr>
        <w:spacing w:before="200"/>
      </w:pPr>
      <w:r>
        <w:rPr>
          <w:b/>
          <w:color w:val="757575"/>
          <w:sz w:val="24"/>
        </w:rPr>
        <w:t xml:space="preserve">  Hazırlık Materyalleri</w:t>
      </w:r>
    </w:p>
    <w:p>
      <w:pPr>
        <w:pStyle w:val="ListBullet"/>
      </w:pPr>
      <w:r>
        <w:rPr>
          <w:sz w:val="20"/>
        </w:rPr>
        <w:t>Surucu guncelleme oncesi/sonrasi benchmark sonuclari</w:t>
      </w:r>
    </w:p>
    <w:p>
      <w:pPr>
        <w:pStyle w:val="ListBullet"/>
      </w:pPr>
      <w:r>
        <w:rPr>
          <w:sz w:val="20"/>
        </w:rPr>
        <w:t>Geri yukleme adimlari posteri</w:t>
      </w:r>
    </w:p>
    <w:p>
      <w:pPr>
        <w:pStyle w:val="ListBullet"/>
      </w:pPr>
      <w:r>
        <w:rPr>
          <w:sz w:val="20"/>
        </w:rPr>
        <w:t>Surucu paket yoneticileri tanitimi</w:t>
      </w:r>
    </w:p>
    <w:p>
      <w:pPr>
        <w:pStyle w:val="ListBullet"/>
      </w:pPr>
      <w:r>
        <w:rPr>
          <w:sz w:val="20"/>
        </w:rPr>
        <w:t>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"Arabanizin yazilimi guncelleniyor ve yakit tuketimi azaliyor, guvenlk ozellikleri artyor. Bilgisayar surculeri de guncellenince performans artar ve hatalar duzeltilir. Peki guncelleme her zaman iyi mi?"</w:t>
      </w:r>
    </w:p>
    <w:p>
      <w:r>
        <w:rPr>
          <w:b/>
          <w:color w:val="1B2A4A"/>
          <w:sz w:val="20"/>
        </w:rPr>
        <w:t xml:space="preserve">Günlük Hayat Bağlantısı: </w:t>
      </w:r>
      <w:r>
        <w:rPr>
          <w:sz w:val="20"/>
        </w:rPr>
        <w:t>Telefon uygulamalarinin guncellenmesi gibi: bazen yeni ozellikler gelir, bazen hatalar duzeltilir, bazen de yeni sorunlar cikar.</w:t>
      </w:r>
    </w:p>
    <w:p>
      <w:pPr>
        <w:spacing w:before="200"/>
      </w:pPr>
      <w:r>
        <w:rPr>
          <w:b/>
          <w:color w:val="2C6FAD"/>
          <w:sz w:val="24"/>
        </w:rPr>
        <w:t xml:space="preserve">  Ön Bilgi Yoklama Soruları</w:t>
      </w:r>
    </w:p>
    <w:p>
      <w:r>
        <w:rPr>
          <w:b/>
          <w:color w:val="2C6FAD"/>
          <w:sz w:val="20"/>
        </w:rPr>
        <w:t xml:space="preserve">  1. </w:t>
      </w:r>
      <w:r>
        <w:rPr>
          <w:sz w:val="20"/>
        </w:rPr>
        <w:t>Surucu neden guncellenir?</w:t>
      </w:r>
    </w:p>
    <w:p>
      <w:r>
        <w:rPr>
          <w:b/>
          <w:color w:val="2C6FAD"/>
          <w:sz w:val="20"/>
        </w:rPr>
        <w:t xml:space="preserve">  2. </w:t>
      </w:r>
      <w:r>
        <w:rPr>
          <w:sz w:val="20"/>
        </w:rPr>
        <w:t>Guncelleme sonrasi sorun cikarsa ne yapilir?</w:t>
      </w:r>
    </w:p>
    <w:p>
      <w:r>
        <w:rPr>
          <w:b/>
          <w:color w:val="2C6FAD"/>
          <w:sz w:val="20"/>
        </w:rPr>
        <w:t xml:space="preserve">  3. </w:t>
      </w:r>
      <w:r>
        <w:rPr>
          <w:sz w:val="20"/>
        </w:rPr>
        <w:t>Jenerik surucu nedir?</w:t>
      </w:r>
    </w:p>
    <w:p>
      <w:pPr>
        <w:spacing w:before="200"/>
      </w:pPr>
      <w:r>
        <w:rPr>
          <w:b/>
          <w:color w:val="2C6FAD"/>
          <w:sz w:val="24"/>
        </w:rPr>
        <w:t xml:space="preserve">  Motivasyon Etkinliği: "Oncesi-Sonrasi"</w:t>
      </w:r>
    </w:p>
    <w:p>
      <w:r>
        <w:rPr>
          <w:b/>
          <w:color w:val="1B2A4A"/>
          <w:sz w:val="20"/>
        </w:rPr>
        <w:t xml:space="preserve">Açıklama: </w:t>
      </w:r>
      <w:r>
        <w:rPr>
          <w:sz w:val="20"/>
        </w:rPr>
        <w:t>Surucu guncelleme oncesi ve sonrasi performans farkinin gosterilmesi.</w:t>
      </w:r>
    </w:p>
    <w:p>
      <w:r>
        <w:rPr>
          <w:b/>
          <w:color w:val="1B2A4A"/>
          <w:sz w:val="20"/>
        </w:rPr>
        <w:t xml:space="preserve">Yönerge: </w:t>
      </w:r>
      <w:r>
        <w:rPr>
          <w:sz w:val="20"/>
        </w:rPr>
        <w:t>Egitmen, jenerik surucullu bir ekran karti ile guncel uretici suruculu ekran karti arasindaki performans farkini benchmark sonuclariyla gosterir (cozunurluk, FPS, renk kalitesi).</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Ekran karti surucusunu guncellediniz ama ekran kararip gelmeye basladi. Ne yaparsiniiz?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"Surucu Laboratuvari"</w:t>
      </w:r>
    </w:p>
    <w:p>
      <w:r>
        <w:rPr>
          <w:b/>
          <w:color w:val="1B2A4A"/>
          <w:sz w:val="20"/>
        </w:rPr>
        <w:t xml:space="preserve">Türü: </w:t>
      </w:r>
      <w:r>
        <w:rPr>
          <w:sz w:val="20"/>
        </w:rPr>
        <w:t>Karsilastirmali Uygulama</w:t>
      </w:r>
    </w:p>
    <w:p>
      <w:r>
        <w:rPr>
          <w:b/>
          <w:color w:val="1B2A4A"/>
          <w:sz w:val="20"/>
        </w:rPr>
        <w:t xml:space="preserve">Amacı: </w:t>
      </w:r>
      <w:r>
        <w:rPr>
          <w:sz w:val="20"/>
        </w:rPr>
        <w:t>Jenerik ve uretici surucusu arasindaki farki gozlemlemek; geri yukleme yapmak.</w:t>
      </w:r>
    </w:p>
    <w:p>
      <w:r>
        <w:rPr>
          <w:b/>
          <w:color w:val="1B2A4A"/>
          <w:sz w:val="20"/>
        </w:rPr>
        <w:t xml:space="preserve">Malzemeler: </w:t>
      </w:r>
      <w:r>
        <w:rPr>
          <w:sz w:val="20"/>
        </w:rPr>
        <w:t>Bilgisayar, Aygit Yoneticisi, surucu yedekleme araci</w:t>
      </w:r>
    </w:p>
    <w:p>
      <w:pPr>
        <w:spacing w:before="200"/>
      </w:pPr>
      <w:r>
        <w:rPr>
          <w:b/>
          <w:color w:val="007A7A"/>
          <w:sz w:val="24"/>
        </w:rPr>
        <w:t xml:space="preserve">  Yönerge Adımları</w:t>
      </w:r>
    </w:p>
    <w:p>
      <w:r>
        <w:rPr>
          <w:b/>
          <w:color w:val="007A7A"/>
          <w:sz w:val="20"/>
        </w:rPr>
        <w:t xml:space="preserve">  1. </w:t>
      </w:r>
      <w:r>
        <w:rPr>
          <w:sz w:val="20"/>
        </w:rPr>
        <w:t>Aygit Yoneticisi'nden ekran kartinin mevcut surucusunu kontrol edin.</w:t>
      </w:r>
    </w:p>
    <w:p>
      <w:r>
        <w:rPr>
          <w:b/>
          <w:color w:val="007A7A"/>
          <w:sz w:val="20"/>
        </w:rPr>
        <w:t xml:space="preserve">  2. </w:t>
      </w:r>
      <w:r>
        <w:rPr>
          <w:sz w:val="20"/>
        </w:rPr>
        <w:t>Surucu surumu ve tarihini not alin.</w:t>
      </w:r>
    </w:p>
    <w:p>
      <w:r>
        <w:rPr>
          <w:b/>
          <w:color w:val="007A7A"/>
          <w:sz w:val="20"/>
        </w:rPr>
        <w:t xml:space="preserve">  3. </w:t>
      </w:r>
      <w:r>
        <w:rPr>
          <w:sz w:val="20"/>
        </w:rPr>
        <w:t>Sag tik &gt; Surucuyu Guncelle ile guncelleme deneyin.</w:t>
      </w:r>
    </w:p>
    <w:p>
      <w:r>
        <w:rPr>
          <w:b/>
          <w:color w:val="007A7A"/>
          <w:sz w:val="20"/>
        </w:rPr>
        <w:t xml:space="preserve">  4. </w:t>
      </w:r>
      <w:r>
        <w:rPr>
          <w:sz w:val="20"/>
        </w:rPr>
        <w:t>Guncelleme sonrasi degisiklikleri not alin.</w:t>
      </w:r>
    </w:p>
    <w:p>
      <w:r>
        <w:rPr>
          <w:b/>
          <w:color w:val="007A7A"/>
          <w:sz w:val="20"/>
        </w:rPr>
        <w:t xml:space="preserve">  5. </w:t>
      </w:r>
      <w:r>
        <w:rPr>
          <w:sz w:val="20"/>
        </w:rPr>
        <w:t>Sorun cikarsa Sag tik &gt; Ozellikler &gt; Surucu &gt; Geri Al ile eski surucuye donun.</w:t>
      </w:r>
    </w:p>
    <w:p>
      <w:r>
        <w:rPr>
          <w:b/>
          <w:color w:val="1B2A4A"/>
          <w:sz w:val="20"/>
        </w:rPr>
        <w:t xml:space="preserve">Öğrenci Rolü: </w:t>
      </w:r>
      <w:r>
        <w:rPr>
          <w:sz w:val="20"/>
        </w:rPr>
        <w:t>Laborant (islem yapan), Gozlemci (degisiklikleri not alan), Analist (karsilastiran)</w:t>
      </w:r>
    </w:p>
    <w:p>
      <w:r>
        <w:rPr>
          <w:b/>
          <w:color w:val="1B2A4A"/>
          <w:sz w:val="20"/>
        </w:rPr>
        <w:t xml:space="preserve">Öğretmen Rolü: </w:t>
      </w:r>
      <w:r>
        <w:rPr>
          <w:sz w:val="20"/>
        </w:rPr>
        <w:t>Guncelleme ve geri yukleme surecini yonlendirir</w:t>
      </w:r>
    </w:p>
    <w:p>
      <w:r>
        <w:rPr>
          <w:b/>
          <w:color w:val="1B2A4A"/>
          <w:sz w:val="20"/>
        </w:rPr>
        <w:t xml:space="preserve">Beklenen Ürün: </w:t>
      </w:r>
      <w:r>
        <w:rPr>
          <w:sz w:val="20"/>
        </w:rPr>
        <w:t>Surucu Guncelleme Oncesi/Sonrasi Karsilastirma Raporu</w:t>
      </w:r>
    </w:p>
    <w:p>
      <w:pPr>
        <w:spacing w:before="200"/>
      </w:pPr>
      <w:r>
        <w:rPr>
          <w:b/>
          <w:color w:val="007A7A"/>
          <w:sz w:val="24"/>
        </w:rPr>
        <w:t xml:space="preserve">  Araştırma Soruları</w:t>
      </w:r>
    </w:p>
    <w:p>
      <w:r>
        <w:rPr>
          <w:b/>
          <w:color w:val="007A7A"/>
          <w:sz w:val="20"/>
        </w:rPr>
        <w:t xml:space="preserve">  1. </w:t>
      </w:r>
      <w:r>
        <w:rPr>
          <w:sz w:val="20"/>
        </w:rPr>
        <w:t>Surucu paket yoneticileri (DriverBooster, SDI) guvenli mi?</w:t>
      </w:r>
    </w:p>
    <w:p>
      <w:r>
        <w:rPr>
          <w:b/>
          <w:color w:val="007A7A"/>
          <w:sz w:val="20"/>
        </w:rPr>
        <w:t xml:space="preserve">  2. </w:t>
      </w:r>
      <w:r>
        <w:rPr>
          <w:sz w:val="20"/>
        </w:rPr>
        <w:t>Linux'ta surucu guncelleme nasil yapilir?</w:t>
      </w:r>
    </w:p>
    <w:p>
      <w:r>
        <w:rPr>
          <w:b/>
          <w:color w:val="007A7A"/>
          <w:sz w:val="20"/>
        </w:rPr>
        <w:t xml:space="preserve">  3. </w:t>
      </w:r>
      <w:r>
        <w:rPr>
          <w:sz w:val="20"/>
        </w:rPr>
        <w:t>Eski donanim icin surucu destegi ne zaman biter?</w:t>
      </w:r>
    </w:p>
    <w:p>
      <w:r>
        <w:rPr>
          <w:b/>
          <w:color w:val="1B2A4A"/>
          <w:sz w:val="20"/>
        </w:rPr>
        <w:t xml:space="preserve">Grupla Çalışma Kuralları: </w:t>
      </w:r>
      <w:r>
        <w:rPr>
          <w:sz w:val="20"/>
        </w:rPr>
        <w:t>Guncelleme oncesi mevcut surucu bilgisini mutlaka not alin (geri yukleme icin).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Surucu Guncelleme</w:t>
            </w:r>
          </w:p>
        </w:tc>
        <w:tc>
          <w:tcPr>
            <w:tcW w:type="dxa" w:w="2409"/>
          </w:tcPr>
          <w:p>
            <w:r>
              <w:rPr>
                <w:sz w:val="18"/>
              </w:rPr>
              <w:t>Mevcut surucunun daha yeni bir surumle degistirilmesi</w:t>
            </w:r>
          </w:p>
        </w:tc>
        <w:tc>
          <w:tcPr>
            <w:tcW w:type="dxa" w:w="2409"/>
          </w:tcPr>
          <w:p>
            <w:r>
              <w:rPr>
                <w:sz w:val="18"/>
              </w:rPr>
              <w:t>Ses surucusu 1.0 -&gt; 1.5</w:t>
            </w:r>
          </w:p>
        </w:tc>
        <w:tc>
          <w:tcPr>
            <w:tcW w:type="dxa" w:w="2409"/>
          </w:tcPr>
          <w:p>
            <w:r>
              <w:rPr>
                <w:sz w:val="18"/>
              </w:rPr>
              <w:t>Guncelleme penceresi</w:t>
            </w:r>
          </w:p>
        </w:tc>
      </w:tr>
      <w:tr>
        <w:tc>
          <w:tcPr>
            <w:tcW w:type="dxa" w:w="2409"/>
          </w:tcPr>
          <w:p>
            <w:r>
              <w:rPr>
                <w:sz w:val="18"/>
              </w:rPr>
              <w:t>Surucu Geri Yukleme</w:t>
            </w:r>
          </w:p>
        </w:tc>
        <w:tc>
          <w:tcPr>
            <w:tcW w:type="dxa" w:w="2409"/>
          </w:tcPr>
          <w:p>
            <w:r>
              <w:rPr>
                <w:sz w:val="18"/>
              </w:rPr>
              <w:t>Sorunlu yeni surucuyu kaldirip onceki surume donme</w:t>
            </w:r>
          </w:p>
        </w:tc>
        <w:tc>
          <w:tcPr>
            <w:tcW w:type="dxa" w:w="2409"/>
          </w:tcPr>
          <w:p>
            <w:r>
              <w:rPr>
                <w:sz w:val="18"/>
              </w:rPr>
              <w:t>Ekran titremesi -&gt; eski surucuye don</w:t>
            </w:r>
          </w:p>
        </w:tc>
        <w:tc>
          <w:tcPr>
            <w:tcW w:type="dxa" w:w="2409"/>
          </w:tcPr>
          <w:p>
            <w:r>
              <w:rPr>
                <w:sz w:val="18"/>
              </w:rPr>
              <w:t>Geri Al butonu</w:t>
            </w:r>
          </w:p>
        </w:tc>
      </w:tr>
      <w:tr>
        <w:tc>
          <w:tcPr>
            <w:tcW w:type="dxa" w:w="2409"/>
          </w:tcPr>
          <w:p>
            <w:r>
              <w:rPr>
                <w:sz w:val="18"/>
              </w:rPr>
              <w:t>Jenerik Surucu</w:t>
            </w:r>
          </w:p>
        </w:tc>
        <w:tc>
          <w:tcPr>
            <w:tcW w:type="dxa" w:w="2409"/>
          </w:tcPr>
          <w:p>
            <w:r>
              <w:rPr>
                <w:sz w:val="18"/>
              </w:rPr>
              <w:t>Windows'un kendi veritabanindaki temel surucu</w:t>
            </w:r>
          </w:p>
        </w:tc>
        <w:tc>
          <w:tcPr>
            <w:tcW w:type="dxa" w:w="2409"/>
          </w:tcPr>
          <w:p>
            <w:r>
              <w:rPr>
                <w:sz w:val="18"/>
              </w:rPr>
              <w:t>Standart VGA surucusu</w:t>
            </w:r>
          </w:p>
        </w:tc>
        <w:tc>
          <w:tcPr>
            <w:tcW w:type="dxa" w:w="2409"/>
          </w:tcPr>
          <w:p>
            <w:r>
              <w:rPr>
                <w:sz w:val="18"/>
              </w:rPr>
              <w:t>Dusuk cozunurluk ekrani</w:t>
            </w:r>
          </w:p>
        </w:tc>
      </w:tr>
      <w:tr>
        <w:tc>
          <w:tcPr>
            <w:tcW w:type="dxa" w:w="2409"/>
          </w:tcPr>
          <w:p>
            <w:r>
              <w:rPr>
                <w:sz w:val="18"/>
              </w:rPr>
              <w:t>Uretici Surucusu</w:t>
            </w:r>
          </w:p>
        </w:tc>
        <w:tc>
          <w:tcPr>
            <w:tcW w:type="dxa" w:w="2409"/>
          </w:tcPr>
          <w:p>
            <w:r>
              <w:rPr>
                <w:sz w:val="18"/>
              </w:rPr>
              <w:t>Donanim ureticisinin ozel olarak gelistirdigi optimize surucu</w:t>
            </w:r>
          </w:p>
        </w:tc>
        <w:tc>
          <w:tcPr>
            <w:tcW w:type="dxa" w:w="2409"/>
          </w:tcPr>
          <w:p>
            <w:r>
              <w:rPr>
                <w:sz w:val="18"/>
              </w:rPr>
              <w:t>NVIDIA GeForce Experience surucusu</w:t>
            </w:r>
          </w:p>
        </w:tc>
        <w:tc>
          <w:tcPr>
            <w:tcW w:type="dxa" w:w="2409"/>
          </w:tcPr>
          <w:p>
            <w:r>
              <w:rPr>
                <w:sz w:val="18"/>
              </w:rPr>
              <w:t>Yuksek performans grafigi</w:t>
            </w:r>
          </w:p>
        </w:tc>
      </w:tr>
      <w:tr>
        <w:tc>
          <w:tcPr>
            <w:tcW w:type="dxa" w:w="2409"/>
          </w:tcPr>
          <w:p>
            <w:r>
              <w:rPr>
                <w:sz w:val="18"/>
              </w:rPr>
              <w:t>Surucu Imzasi</w:t>
            </w:r>
          </w:p>
        </w:tc>
        <w:tc>
          <w:tcPr>
            <w:tcW w:type="dxa" w:w="2409"/>
          </w:tcPr>
          <w:p>
            <w:r>
              <w:rPr>
                <w:sz w:val="18"/>
              </w:rPr>
              <w:t>Microsoft tarafindan onaylanmis guvenli surucu belgesi</w:t>
            </w:r>
          </w:p>
        </w:tc>
        <w:tc>
          <w:tcPr>
            <w:tcW w:type="dxa" w:w="2409"/>
          </w:tcPr>
          <w:p>
            <w:r>
              <w:rPr>
                <w:sz w:val="18"/>
              </w:rPr>
              <w:t>Imzali vs imzasiz surucu uyarisi</w:t>
            </w:r>
          </w:p>
        </w:tc>
        <w:tc>
          <w:tcPr>
            <w:tcW w:type="dxa" w:w="2409"/>
          </w:tcPr>
          <w:p>
            <w:r>
              <w:rPr>
                <w:sz w:val="18"/>
              </w:rPr>
              <w:t>Guvenlik uyari penceresi</w:t>
            </w:r>
          </w:p>
        </w:tc>
      </w:tr>
    </w:tbl>
    <w:p/>
    <w:p>
      <w:pPr>
        <w:spacing w:before="200"/>
      </w:pPr>
      <w:r>
        <w:rPr>
          <w:b/>
          <w:color w:val="E65C00"/>
          <w:sz w:val="24"/>
        </w:rPr>
        <w:t xml:space="preserve">  Konu Anlatımı</w:t>
      </w:r>
    </w:p>
    <w:p>
      <w:r>
        <w:rPr>
          <w:sz w:val="20"/>
        </w:rPr>
        <w:t>Jenerik surucu, donanimn temel calismasini saglar ama tum ozelliklerini acmaz. Ornegin jenerik ekran karti surucusu ile ekran calisir ama 3D hizlandirma, yuksek cozunurluk ve oyun performansi zayif kalir. Uretici surucusu ise donanimn tum potansiyelini ortaya cikarir.</w:t>
      </w:r>
    </w:p>
    <w:p>
      <w:r>
        <w:rPr>
          <w:sz w:val="20"/>
        </w:rPr>
        <w:t>Surucu guncelleme her zaman olumlu sonuc vermeyebilir. Bazen yeni surucu eski donanmla uyumsuz olabilir veya yeni hatalar icereblir. Bu yuzden guncelleme oncesi mevcut surucunun bilgilerini not almak ve geri yukleme secenegini bilmek onemlidir.</w:t>
      </w:r>
    </w:p>
    <w:p>
      <w:r>
        <w:rPr>
          <w:sz w:val="20"/>
        </w:rPr>
        <w:t>Surucu yonetiminin altin kurallari: 1) Sadece guvenilir kaynaklardan (uretici sitesi) indirin, 2) OS surumu ve mimari (32/64-bit) uyumunu kontrol edin, 3) Guncelleme oncesi yedek alin, 4) Sorun cikarsa geri yukleyin, 5) Chipset surucusunu her zaman ilk kurun.</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Performans Artisi</w:t>
            </w:r>
          </w:p>
        </w:tc>
        <w:tc>
          <w:tcPr>
            <w:tcW w:type="dxa" w:w="3213"/>
          </w:tcPr>
          <w:p>
            <w:r>
              <w:rPr>
                <w:sz w:val="18"/>
              </w:rPr>
              <w:t>NVIDIA surucu guncellemesi -&gt; oyun FPS'i %20 artti</w:t>
            </w:r>
          </w:p>
        </w:tc>
        <w:tc>
          <w:tcPr>
            <w:tcW w:type="dxa" w:w="3213"/>
          </w:tcPr>
          <w:p>
            <w:r>
              <w:rPr>
                <w:sz w:val="18"/>
              </w:rPr>
              <w:t>Basarili guncelleme</w:t>
            </w:r>
          </w:p>
        </w:tc>
      </w:tr>
      <w:tr>
        <w:tc>
          <w:tcPr>
            <w:tcW w:type="dxa" w:w="3213"/>
          </w:tcPr>
          <w:p>
            <w:r>
              <w:rPr>
                <w:sz w:val="18"/>
              </w:rPr>
              <w:t>Sorunlu Guncelleme</w:t>
            </w:r>
          </w:p>
        </w:tc>
        <w:tc>
          <w:tcPr>
            <w:tcW w:type="dxa" w:w="3213"/>
          </w:tcPr>
          <w:p>
            <w:r>
              <w:rPr>
                <w:sz w:val="18"/>
              </w:rPr>
              <w:t>Ses surucusu guncellendi -&gt; ses gitmeye basladi -&gt; geri yukleme</w:t>
            </w:r>
          </w:p>
        </w:tc>
        <w:tc>
          <w:tcPr>
            <w:tcW w:type="dxa" w:w="3213"/>
          </w:tcPr>
          <w:p>
            <w:r>
              <w:rPr>
                <w:sz w:val="18"/>
              </w:rPr>
              <w:t>Geri yukleme kurtardi</w:t>
            </w:r>
          </w:p>
        </w:tc>
      </w:tr>
      <w:tr>
        <w:tc>
          <w:tcPr>
            <w:tcW w:type="dxa" w:w="3213"/>
          </w:tcPr>
          <w:p>
            <w:r>
              <w:rPr>
                <w:sz w:val="18"/>
              </w:rPr>
              <w:t>Jenerik vs Uretici</w:t>
            </w:r>
          </w:p>
        </w:tc>
        <w:tc>
          <w:tcPr>
            <w:tcW w:type="dxa" w:w="3213"/>
          </w:tcPr>
          <w:p>
            <w:r>
              <w:rPr>
                <w:sz w:val="18"/>
              </w:rPr>
              <w:t>Windows jenerik VGA -&gt; 1024x768; NVIDIA surucusu -&gt; 1920x1080</w:t>
            </w:r>
          </w:p>
        </w:tc>
        <w:tc>
          <w:tcPr>
            <w:tcW w:type="dxa" w:w="3213"/>
          </w:tcPr>
          <w:p>
            <w:r>
              <w:rPr>
                <w:sz w:val="18"/>
              </w:rPr>
              <w:t>Uretici surucusu fark</w:t>
            </w:r>
          </w:p>
        </w:tc>
      </w:tr>
      <w:tr>
        <w:tc>
          <w:tcPr>
            <w:tcW w:type="dxa" w:w="3213"/>
          </w:tcPr>
          <w:p>
            <w:r>
              <w:rPr>
                <w:sz w:val="18"/>
              </w:rPr>
              <w:t>Imzasiz Surucu</w:t>
            </w:r>
          </w:p>
        </w:tc>
        <w:tc>
          <w:tcPr>
            <w:tcW w:type="dxa" w:w="3213"/>
          </w:tcPr>
          <w:p>
            <w:r>
              <w:rPr>
                <w:sz w:val="18"/>
              </w:rPr>
              <w:t>Bilinmeyen kaynaktan surucu -&gt; guvenlik uyarisi</w:t>
            </w:r>
          </w:p>
        </w:tc>
        <w:tc>
          <w:tcPr>
            <w:tcW w:type="dxa" w:w="3213"/>
          </w:tcPr>
          <w:p>
            <w:r>
              <w:rPr>
                <w:sz w:val="18"/>
              </w:rPr>
              <w:t>Risk degerlendirme</w:t>
            </w:r>
          </w:p>
        </w:tc>
      </w:tr>
    </w:tbl>
    <w:p/>
    <w:p>
      <w:pPr>
        <w:spacing w:before="200"/>
      </w:pPr>
      <w:r>
        <w:rPr>
          <w:b/>
          <w:color w:val="E65C00"/>
          <w:sz w:val="24"/>
        </w:rPr>
        <w:t xml:space="preserve">  Görseller ve Tablolar</w:t>
      </w:r>
    </w:p>
    <w:p>
      <w:pPr>
        <w:pStyle w:val="ListBullet"/>
      </w:pPr>
      <w:r>
        <w:rPr>
          <w:sz w:val="20"/>
        </w:rPr>
        <w:t>Jenerik vs uretici surucusu performans karsilastirmasi</w:t>
      </w:r>
    </w:p>
    <w:p>
      <w:pPr>
        <w:pStyle w:val="ListBullet"/>
      </w:pPr>
      <w:r>
        <w:rPr>
          <w:sz w:val="20"/>
        </w:rPr>
        <w:t>Surucu yasam dongusu diyagrami (kurulum &gt; guncelleme &gt; geri yukleme)</w:t>
      </w:r>
    </w:p>
    <w:p>
      <w:pPr>
        <w:spacing w:before="200"/>
      </w:pPr>
      <w:r>
        <w:rPr>
          <w:b/>
          <w:color w:val="E65C00"/>
          <w:sz w:val="24"/>
        </w:rPr>
        <w:t xml:space="preserve">  Analoji ve Benzetmeler</w:t>
      </w:r>
    </w:p>
    <w:p>
      <w:r>
        <w:rPr>
          <w:b/>
          <w:color w:val="E65C00"/>
          <w:sz w:val="20"/>
        </w:rPr>
        <w:t xml:space="preserve">  1. </w:t>
      </w:r>
      <w:r>
        <w:rPr>
          <w:sz w:val="20"/>
        </w:rPr>
        <w:t>Jenerik surucu = Sehir ici yol: gider ama yavas</w:t>
      </w:r>
    </w:p>
    <w:p>
      <w:r>
        <w:rPr>
          <w:b/>
          <w:color w:val="E65C00"/>
          <w:sz w:val="20"/>
        </w:rPr>
        <w:t xml:space="preserve">  2. </w:t>
      </w:r>
      <w:r>
        <w:rPr>
          <w:sz w:val="20"/>
        </w:rPr>
        <w:t>Uretici surucusu = Otoban: ayni yol ama cok daha hizli</w:t>
      </w:r>
    </w:p>
    <w:p>
      <w:r>
        <w:rPr>
          <w:b/>
          <w:color w:val="E65C00"/>
          <w:sz w:val="20"/>
        </w:rPr>
        <w:t xml:space="preserve">  3. </w:t>
      </w:r>
      <w:r>
        <w:rPr>
          <w:sz w:val="20"/>
        </w:rPr>
        <w:t>Geri yukleme = Zamanda yolculuk: sorunlu guncellemeyi geri alir</w:t>
      </w:r>
    </w:p>
    <w:p>
      <w:pPr>
        <w:spacing w:before="200"/>
      </w:pPr>
      <w:r>
        <w:rPr>
          <w:b/>
          <w:color w:val="E65C00"/>
          <w:sz w:val="24"/>
        </w:rPr>
        <w:t xml:space="preserve">  Öğrenci Soru-Cevap</w:t>
      </w:r>
    </w:p>
    <w:p>
      <w:pPr>
        <w:pStyle w:val="ListBullet"/>
      </w:pPr>
      <w:r>
        <w:rPr>
          <w:sz w:val="20"/>
        </w:rPr>
        <w:t>Ne siklikta surucu guncellemeli? - Sorun yoksa 3-6 ayda bir kontrol yeterli.</w:t>
      </w:r>
    </w:p>
    <w:p>
      <w:pPr>
        <w:pStyle w:val="ListBullet"/>
      </w:pPr>
      <w:r>
        <w:rPr>
          <w:sz w:val="20"/>
        </w:rPr>
        <w:t>Surucu paket yoneticileri guvenli mi? - Bazilari riskli; en guvenlisi uretici sitesi.</w:t>
      </w:r>
    </w:p>
    <w:p>
      <w:pPr>
        <w:pStyle w:val="ListBullet"/>
      </w:pPr>
      <w:r>
        <w:rPr>
          <w:sz w:val="20"/>
        </w:rPr>
        <w:t>Imzasiz surucu yuklenmeli mi? - Genel olarak hayir; guvenilir kaynaktan gelmedikce risklidir.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"Surucu Performans Testi"</w:t>
      </w:r>
    </w:p>
    <w:p>
      <w:r>
        <w:rPr>
          <w:b/>
          <w:color w:val="1B2A4A"/>
          <w:sz w:val="20"/>
        </w:rPr>
        <w:t xml:space="preserve">Türü: </w:t>
      </w:r>
      <w:r>
        <w:rPr>
          <w:sz w:val="20"/>
        </w:rPr>
        <w:t>Deneysel Calisma</w:t>
      </w:r>
    </w:p>
    <w:p>
      <w:r>
        <w:rPr>
          <w:b/>
          <w:color w:val="1B2A4A"/>
          <w:sz w:val="20"/>
        </w:rPr>
        <w:t xml:space="preserve">Amacı: </w:t>
      </w:r>
      <w:r>
        <w:rPr>
          <w:sz w:val="20"/>
        </w:rPr>
        <w:t>Surucu degisikliklerinin performansa etkisini olcmek.</w:t>
      </w:r>
    </w:p>
    <w:p>
      <w:pPr>
        <w:spacing w:before="200"/>
      </w:pPr>
      <w:r>
        <w:rPr>
          <w:b/>
          <w:color w:val="6A1B9A"/>
          <w:sz w:val="24"/>
        </w:rPr>
        <w:t xml:space="preserve">  Yönerge Adımları</w:t>
      </w:r>
    </w:p>
    <w:p>
      <w:r>
        <w:rPr>
          <w:b/>
          <w:color w:val="6A1B9A"/>
          <w:sz w:val="20"/>
        </w:rPr>
        <w:t xml:space="preserve">  1. </w:t>
      </w:r>
      <w:r>
        <w:rPr>
          <w:sz w:val="20"/>
        </w:rPr>
        <w:t>Mevcut ekran karti surucusuyle ekran cozunurlugunu ve goruntu kalitesini not alin.</w:t>
      </w:r>
    </w:p>
    <w:p>
      <w:r>
        <w:rPr>
          <w:b/>
          <w:color w:val="6A1B9A"/>
          <w:sz w:val="20"/>
        </w:rPr>
        <w:t xml:space="preserve">  2. </w:t>
      </w:r>
      <w:r>
        <w:rPr>
          <w:sz w:val="20"/>
        </w:rPr>
        <w:t>Surucu bilgilerini kaydedin (surum, tarih).</w:t>
      </w:r>
    </w:p>
    <w:p>
      <w:r>
        <w:rPr>
          <w:b/>
          <w:color w:val="6A1B9A"/>
          <w:sz w:val="20"/>
        </w:rPr>
        <w:t xml:space="preserve">  3. </w:t>
      </w:r>
      <w:r>
        <w:rPr>
          <w:sz w:val="20"/>
        </w:rPr>
        <w:t>Surucuyu guncelleyin (varsa).</w:t>
      </w:r>
    </w:p>
    <w:p>
      <w:r>
        <w:rPr>
          <w:b/>
          <w:color w:val="6A1B9A"/>
          <w:sz w:val="20"/>
        </w:rPr>
        <w:t xml:space="preserve">  4. </w:t>
      </w:r>
      <w:r>
        <w:rPr>
          <w:sz w:val="20"/>
        </w:rPr>
        <w:t>Guncelleme sonrasi ayni kriterleri tekrar olcun.</w:t>
      </w:r>
    </w:p>
    <w:p>
      <w:r>
        <w:rPr>
          <w:b/>
          <w:color w:val="6A1B9A"/>
          <w:sz w:val="20"/>
        </w:rPr>
        <w:t xml:space="preserve">  5. </w:t>
      </w:r>
      <w:r>
        <w:rPr>
          <w:sz w:val="20"/>
        </w:rPr>
        <w:t>Oncesi-sonrasi karsilastirma raporu yazin.</w:t>
      </w:r>
    </w:p>
    <w:p>
      <w:r>
        <w:rPr>
          <w:b/>
          <w:color w:val="1B2A4A"/>
          <w:sz w:val="20"/>
        </w:rPr>
        <w:t xml:space="preserve">Beklenen Ürün: </w:t>
      </w:r>
      <w:r>
        <w:rPr>
          <w:sz w:val="20"/>
        </w:rPr>
        <w:t>Surucu Performans Karsilastirma Raporu</w:t>
      </w:r>
    </w:p>
    <w:p>
      <w:pPr>
        <w:spacing w:before="200"/>
      </w:pPr>
      <w:r>
        <w:rPr>
          <w:b/>
          <w:color w:val="6A1B9A"/>
          <w:sz w:val="24"/>
        </w:rPr>
        <w:t xml:space="preserve">  Transfer Soruları</w:t>
      </w:r>
    </w:p>
    <w:p>
      <w:r>
        <w:rPr>
          <w:b/>
          <w:color w:val="6A1B9A"/>
          <w:sz w:val="20"/>
        </w:rPr>
        <w:t xml:space="preserve">  1. </w:t>
      </w:r>
      <w:r>
        <w:rPr>
          <w:sz w:val="20"/>
        </w:rPr>
        <w:t>Oyun dunyasinda surucu guncellemeleri neden bu kadar onemli?</w:t>
      </w:r>
    </w:p>
    <w:p>
      <w:r>
        <w:rPr>
          <w:b/>
          <w:color w:val="6A1B9A"/>
          <w:sz w:val="20"/>
        </w:rPr>
        <w:t xml:space="preserve">  2. </w:t>
      </w:r>
      <w:r>
        <w:rPr>
          <w:sz w:val="20"/>
        </w:rPr>
        <w:t>Sunucu ortaminda surucu guncelleme politikasi nasil farklidir?</w:t>
      </w:r>
    </w:p>
    <w:p>
      <w:r>
        <w:rPr>
          <w:b/>
          <w:color w:val="6A1B9A"/>
          <w:sz w:val="20"/>
        </w:rPr>
        <w:t xml:space="preserve">  3. </w:t>
      </w:r>
      <w:r>
        <w:rPr>
          <w:sz w:val="20"/>
        </w:rPr>
        <w:t>Otonom araclarda surucu yazilimi ne anlama gelir?</w:t>
      </w:r>
    </w:p>
    <w:p>
      <w:r>
        <w:rPr>
          <w:b/>
          <w:color w:val="1B2A4A"/>
          <w:sz w:val="20"/>
        </w:rPr>
        <w:t xml:space="preserve">İlişkili Disiplinler: </w:t>
      </w:r>
      <w:r>
        <w:rPr>
          <w:sz w:val="20"/>
        </w:rPr>
        <w:t>Matematik (benchmark sayisal karsilastirma), Fen Bilgisi (deney-kontrol grubu mantigi)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kullanici 'suruculerimi otomatik guncellesin' diye ucretsiz bir program yuklemis. Program bilgisayara reklam yazilimi da yuklems.</w:t>
              <w:br/>
              <w:br/>
              <w:t>Cozum: Guvenilir olmayan 3. parti surucu araclarina dikkat; en iyi kaynak uretici sitesi.</w:t>
            </w:r>
          </w:p>
        </w:tc>
      </w:tr>
    </w:tbl>
    <w:p/>
    <w:p>
      <w:r>
        <w:rPr>
          <w:b/>
          <w:color w:val="1B2A4A"/>
          <w:sz w:val="20"/>
        </w:rPr>
        <w:t xml:space="preserve">Yaratıcı Görev: </w:t>
      </w:r>
      <w:r>
        <w:rPr>
          <w:sz w:val="20"/>
        </w:rPr>
        <w:t>Donanim kendini taniyan ve surucusunu otomatik indiren 'akilli donanim' konsepti tasarlayin. Nasil calisirdi?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Surucu guncelleme yapabiliyorum.</w:t>
      </w:r>
    </w:p>
    <w:p>
      <w:r>
        <w:rPr>
          <w:sz w:val="20"/>
        </w:rPr>
        <w:t xml:space="preserve">  ☐  Geri yukleme islemini biliyorum.</w:t>
      </w:r>
    </w:p>
    <w:p>
      <w:r>
        <w:rPr>
          <w:sz w:val="20"/>
        </w:rPr>
        <w:t xml:space="preserve">  ☐  Jenerik ve uretici surucusu farkini anliyorum.</w:t>
      </w:r>
    </w:p>
    <w:p>
      <w:r>
        <w:rPr>
          <w:sz w:val="20"/>
        </w:rPr>
        <w:t xml:space="preserve">  ☐  Surucu imzasi kavramini biliyorum.</w:t>
      </w:r>
    </w:p>
    <w:p>
      <w:r>
        <w:rPr>
          <w:sz w:val="20"/>
        </w:rPr>
        <w:t xml:space="preserve">  ☐  Guvenli surucu kaynagini ayirt edebiliyorum.</w:t>
      </w:r>
    </w:p>
    <w:p>
      <w:pPr>
        <w:spacing w:before="200"/>
      </w:pPr>
      <w:r>
        <w:rPr>
          <w:b/>
          <w:color w:val="2E7D32"/>
          <w:sz w:val="24"/>
        </w:rPr>
        <w:t xml:space="preserve">  Öz Değerlendirme Soruları</w:t>
      </w:r>
    </w:p>
    <w:p>
      <w:r>
        <w:rPr>
          <w:b/>
          <w:color w:val="2E7D32"/>
          <w:sz w:val="20"/>
        </w:rPr>
        <w:t xml:space="preserve">  1. </w:t>
      </w:r>
      <w:r>
        <w:rPr>
          <w:sz w:val="20"/>
        </w:rPr>
        <w:t>Surucu yonetimi artik zor gelmiyor mu?</w:t>
      </w:r>
    </w:p>
    <w:p>
      <w:r>
        <w:rPr>
          <w:b/>
          <w:color w:val="2E7D32"/>
          <w:sz w:val="20"/>
        </w:rPr>
        <w:t xml:space="preserve">  2. </w:t>
      </w:r>
      <w:r>
        <w:rPr>
          <w:sz w:val="20"/>
        </w:rPr>
        <w:t>Guncelleme oncesi yedek alma aliskanlgi edindim mi?</w:t>
      </w:r>
    </w:p>
    <w:p>
      <w:r>
        <w:rPr>
          <w:b/>
          <w:color w:val="2E7D32"/>
          <w:sz w:val="20"/>
        </w:rPr>
        <w:t xml:space="preserve">  3. </w:t>
      </w:r>
      <w:r>
        <w:rPr>
          <w:sz w:val="20"/>
        </w:rPr>
        <w:t>Surucuyu kendim bulup yukleyebilir miyim?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Jenerik surucu ne saglar?</w:t>
            </w:r>
          </w:p>
        </w:tc>
        <w:tc>
          <w:tcPr>
            <w:tcW w:type="dxa" w:w="3213"/>
          </w:tcPr>
          <w:p>
            <w:r>
              <w:rPr>
                <w:sz w:val="18"/>
              </w:rPr>
              <w:t>Temel calisma (tam performans degil)</w:t>
            </w:r>
          </w:p>
        </w:tc>
      </w:tr>
      <w:tr>
        <w:tc>
          <w:tcPr>
            <w:tcW w:type="dxa" w:w="3213"/>
          </w:tcPr>
          <w:p>
            <w:r>
              <w:rPr>
                <w:sz w:val="18"/>
              </w:rPr>
              <w:t>2</w:t>
            </w:r>
          </w:p>
        </w:tc>
        <w:tc>
          <w:tcPr>
            <w:tcW w:type="dxa" w:w="3213"/>
          </w:tcPr>
          <w:p>
            <w:r>
              <w:rPr>
                <w:sz w:val="18"/>
              </w:rPr>
              <w:t>Sorunlu guncelleme nasil geri alinir?</w:t>
            </w:r>
          </w:p>
        </w:tc>
        <w:tc>
          <w:tcPr>
            <w:tcW w:type="dxa" w:w="3213"/>
          </w:tcPr>
          <w:p>
            <w:r>
              <w:rPr>
                <w:sz w:val="18"/>
              </w:rPr>
              <w:t>Aygit Yoneticisi &gt; Ozellikler &gt; Geri Al</w:t>
            </w:r>
          </w:p>
        </w:tc>
      </w:tr>
      <w:tr>
        <w:tc>
          <w:tcPr>
            <w:tcW w:type="dxa" w:w="3213"/>
          </w:tcPr>
          <w:p>
            <w:r>
              <w:rPr>
                <w:sz w:val="18"/>
              </w:rPr>
              <w:t>3</w:t>
            </w:r>
          </w:p>
        </w:tc>
        <w:tc>
          <w:tcPr>
            <w:tcW w:type="dxa" w:w="3213"/>
          </w:tcPr>
          <w:p>
            <w:r>
              <w:rPr>
                <w:sz w:val="18"/>
              </w:rPr>
              <w:t>En guvenli surucu kaynagi?</w:t>
            </w:r>
          </w:p>
        </w:tc>
        <w:tc>
          <w:tcPr>
            <w:tcW w:type="dxa" w:w="3213"/>
          </w:tcPr>
          <w:p>
            <w:r>
              <w:rPr>
                <w:sz w:val="18"/>
              </w:rPr>
              <w:t>Uretici sitesi</w:t>
            </w:r>
          </w:p>
        </w:tc>
      </w:tr>
      <w:tr>
        <w:tc>
          <w:tcPr>
            <w:tcW w:type="dxa" w:w="3213"/>
          </w:tcPr>
          <w:p>
            <w:r>
              <w:rPr>
                <w:sz w:val="18"/>
              </w:rPr>
              <w:t>4</w:t>
            </w:r>
          </w:p>
        </w:tc>
        <w:tc>
          <w:tcPr>
            <w:tcW w:type="dxa" w:w="3213"/>
          </w:tcPr>
          <w:p>
            <w:r>
              <w:rPr>
                <w:sz w:val="18"/>
              </w:rPr>
              <w:t>Chipset surucusu neden ilk kurulur?</w:t>
            </w:r>
          </w:p>
        </w:tc>
        <w:tc>
          <w:tcPr>
            <w:tcW w:type="dxa" w:w="3213"/>
          </w:tcPr>
          <w:p>
            <w:r>
              <w:rPr>
                <w:sz w:val="18"/>
              </w:rPr>
              <w:t>Anakart veri yollarini yonetir</w:t>
            </w:r>
          </w:p>
        </w:tc>
      </w:tr>
      <w:tr>
        <w:tc>
          <w:tcPr>
            <w:tcW w:type="dxa" w:w="3213"/>
          </w:tcPr>
          <w:p>
            <w:r>
              <w:rPr>
                <w:sz w:val="18"/>
              </w:rPr>
              <w:t>5</w:t>
            </w:r>
          </w:p>
        </w:tc>
        <w:tc>
          <w:tcPr>
            <w:tcW w:type="dxa" w:w="3213"/>
          </w:tcPr>
          <w:p>
            <w:r>
              <w:rPr>
                <w:sz w:val="18"/>
              </w:rPr>
              <w:t>Imzasiz surucu ne demektir?</w:t>
            </w:r>
          </w:p>
        </w:tc>
        <w:tc>
          <w:tcPr>
            <w:tcW w:type="dxa" w:w="3213"/>
          </w:tcPr>
          <w:p>
            <w:r>
              <w:rPr>
                <w:sz w:val="18"/>
              </w:rPr>
              <w:t>Microsoft tarafindan onaylanmamis</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Surucu desteginin bitmesi planli eskitme mi?</w:t>
      </w:r>
    </w:p>
    <w:p>
      <w:r>
        <w:rPr>
          <w:b/>
          <w:color w:val="2E7D32"/>
          <w:sz w:val="20"/>
        </w:rPr>
        <w:t xml:space="preserve">  2. </w:t>
      </w:r>
      <w:r>
        <w:rPr>
          <w:sz w:val="20"/>
        </w:rPr>
        <w:t>3. parti surucu araclari yasaklanmali mi?</w:t>
      </w:r>
    </w:p>
    <w:p>
      <w:r>
        <w:rPr>
          <w:b/>
          <w:color w:val="2E7D32"/>
          <w:sz w:val="20"/>
        </w:rPr>
        <w:t xml:space="preserve">  3. </w:t>
      </w:r>
      <w:r>
        <w:rPr>
          <w:sz w:val="20"/>
        </w:rPr>
        <w:t>Evrensel surucu standardi olabilir mi?</w:t>
      </w:r>
    </w:p>
    <w:p>
      <w:r>
        <w:rPr>
          <w:b/>
          <w:color w:val="2E7D32"/>
          <w:sz w:val="20"/>
        </w:rPr>
        <w:t>Eleştirel Düşünme:</w:t>
      </w:r>
    </w:p>
    <w:p>
      <w:r>
        <w:rPr>
          <w:b/>
          <w:color w:val="2E7D32"/>
          <w:sz w:val="20"/>
        </w:rPr>
        <w:t xml:space="preserve">  1. </w:t>
      </w:r>
      <w:r>
        <w:rPr>
          <w:sz w:val="20"/>
        </w:rPr>
        <w:t>Donanim ureticileri neden surucu desteini 3-5 yilsda kesiyor?</w:t>
      </w:r>
    </w:p>
    <w:p>
      <w:r>
        <w:rPr>
          <w:b/>
          <w:color w:val="2E7D32"/>
          <w:sz w:val="20"/>
        </w:rPr>
        <w:t xml:space="preserve">  2. </w:t>
      </w:r>
      <w:r>
        <w:rPr>
          <w:sz w:val="20"/>
        </w:rPr>
        <w:t>Acik kaynak suruculer ticari suruculerden daha mi guvenli?</w:t>
      </w:r>
    </w:p>
    <w:p>
      <w:r>
        <w:rPr>
          <w:b/>
          <w:color w:val="2E7D32"/>
          <w:sz w:val="20"/>
        </w:rPr>
        <w:t xml:space="preserve">  3. </w:t>
      </w:r>
      <w:r>
        <w:rPr>
          <w:sz w:val="20"/>
        </w:rPr>
        <w:t>Kullanicinin surucu yonetmek zorunda olmasi tasarim hatasi 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"Surucu Guncelleme ve Yonetim"</w:t>
      </w:r>
    </w:p>
    <w:p>
      <w:r>
        <w:rPr>
          <w:b/>
          <w:color w:val="1B2A4A"/>
          <w:sz w:val="20"/>
        </w:rPr>
        <w:t xml:space="preserve">Hedef: </w:t>
      </w:r>
      <w:r>
        <w:rPr>
          <w:sz w:val="20"/>
        </w:rPr>
        <w:t>Surucu guncelleme, geri yukleme ve performans degerlenirmesi yapmak.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Mevcut Durum</w:t>
            </w:r>
          </w:p>
        </w:tc>
        <w:tc>
          <w:tcPr>
            <w:tcW w:type="dxa" w:w="3213"/>
          </w:tcPr>
          <w:p>
            <w:r>
              <w:rPr>
                <w:sz w:val="18"/>
              </w:rPr>
              <w:t>Surucu surumu ve tarihini not alin</w:t>
            </w:r>
          </w:p>
        </w:tc>
        <w:tc>
          <w:tcPr>
            <w:tcW w:type="dxa" w:w="3213"/>
          </w:tcPr>
          <w:p>
            <w:r>
              <w:rPr>
                <w:sz w:val="18"/>
              </w:rPr>
              <w:t>Referans noktasi belirlenir</w:t>
            </w:r>
          </w:p>
        </w:tc>
      </w:tr>
      <w:tr>
        <w:tc>
          <w:tcPr>
            <w:tcW w:type="dxa" w:w="3213"/>
          </w:tcPr>
          <w:p>
            <w:r>
              <w:rPr>
                <w:sz w:val="18"/>
              </w:rPr>
              <w:t>2. Guncelleme</w:t>
            </w:r>
          </w:p>
        </w:tc>
        <w:tc>
          <w:tcPr>
            <w:tcW w:type="dxa" w:w="3213"/>
          </w:tcPr>
          <w:p>
            <w:r>
              <w:rPr>
                <w:sz w:val="18"/>
              </w:rPr>
              <w:t>Surucuyu guncelleyin</w:t>
            </w:r>
          </w:p>
        </w:tc>
        <w:tc>
          <w:tcPr>
            <w:tcW w:type="dxa" w:w="3213"/>
          </w:tcPr>
          <w:p>
            <w:r>
              <w:rPr>
                <w:sz w:val="18"/>
              </w:rPr>
              <w:t>Yeni surum yuklenir</w:t>
            </w:r>
          </w:p>
        </w:tc>
      </w:tr>
      <w:tr>
        <w:tc>
          <w:tcPr>
            <w:tcW w:type="dxa" w:w="3213"/>
          </w:tcPr>
          <w:p>
            <w:r>
              <w:rPr>
                <w:sz w:val="18"/>
              </w:rPr>
              <w:t>3. Karsilastirma</w:t>
            </w:r>
          </w:p>
        </w:tc>
        <w:tc>
          <w:tcPr>
            <w:tcW w:type="dxa" w:w="3213"/>
          </w:tcPr>
          <w:p>
            <w:r>
              <w:rPr>
                <w:sz w:val="18"/>
              </w:rPr>
              <w:t>Oncesi-sonrasi farklari not alin</w:t>
            </w:r>
          </w:p>
        </w:tc>
        <w:tc>
          <w:tcPr>
            <w:tcW w:type="dxa" w:w="3213"/>
          </w:tcPr>
          <w:p>
            <w:r>
              <w:rPr>
                <w:sz w:val="18"/>
              </w:rPr>
              <w:t>Etki degerlendirmesi yapilir</w:t>
            </w:r>
          </w:p>
        </w:tc>
      </w:tr>
      <w:tr>
        <w:tc>
          <w:tcPr>
            <w:tcW w:type="dxa" w:w="3213"/>
          </w:tcPr>
          <w:p>
            <w:r>
              <w:rPr>
                <w:sz w:val="18"/>
              </w:rPr>
              <w:t>4. Geri Yukleme Testi</w:t>
            </w:r>
          </w:p>
        </w:tc>
        <w:tc>
          <w:tcPr>
            <w:tcW w:type="dxa" w:w="3213"/>
          </w:tcPr>
          <w:p>
            <w:r>
              <w:rPr>
                <w:sz w:val="18"/>
              </w:rPr>
              <w:t>Geri yukleme islemini test edin</w:t>
            </w:r>
          </w:p>
        </w:tc>
        <w:tc>
          <w:tcPr>
            <w:tcW w:type="dxa" w:w="3213"/>
          </w:tcPr>
          <w:p>
            <w:r>
              <w:rPr>
                <w:sz w:val="18"/>
              </w:rPr>
              <w:t>Geri donme becerisi kazanilir</w:t>
            </w:r>
          </w:p>
        </w:tc>
      </w:tr>
      <w:tr>
        <w:tc>
          <w:tcPr>
            <w:tcW w:type="dxa" w:w="3213"/>
          </w:tcPr>
          <w:p>
            <w:r>
              <w:rPr>
                <w:sz w:val="18"/>
              </w:rPr>
              <w:t>5. Rapor</w:t>
            </w:r>
          </w:p>
        </w:tc>
        <w:tc>
          <w:tcPr>
            <w:tcW w:type="dxa" w:w="3213"/>
          </w:tcPr>
          <w:p>
            <w:r>
              <w:rPr>
                <w:sz w:val="18"/>
              </w:rPr>
              <w:t>Karsilastirma raporunu yazin</w:t>
            </w:r>
          </w:p>
        </w:tc>
        <w:tc>
          <w:tcPr>
            <w:tcW w:type="dxa" w:w="3213"/>
          </w:tcPr>
          <w:p>
            <w:r>
              <w:rPr>
                <w:sz w:val="18"/>
              </w:rPr>
              <w:t>Dokumantasyon tamamlanir</w:t>
            </w:r>
          </w:p>
        </w:tc>
      </w:tr>
    </w:tbl>
    <w:p/>
    <w:p>
      <w:r>
        <w:rPr>
          <w:b/>
          <w:color w:val="1B2A4A"/>
          <w:sz w:val="20"/>
        </w:rPr>
        <w:t xml:space="preserve">Tamamlanma Kriteri: </w:t>
      </w:r>
      <w:r>
        <w:rPr>
          <w:sz w:val="20"/>
        </w:rPr>
        <w:t>Guncelleme ve geri yukleme islemlerinin basariyla tamamlanmasi.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"Canli Surucu Karsilastirma"</w:t>
      </w:r>
    </w:p>
    <w:p>
      <w:r>
        <w:rPr>
          <w:b/>
          <w:color w:val="1B2A4A"/>
          <w:sz w:val="20"/>
        </w:rPr>
        <w:t xml:space="preserve">Eğitmenin Gösterdiği: </w:t>
      </w:r>
      <w:r>
        <w:rPr>
          <w:sz w:val="20"/>
        </w:rPr>
        <w:t>Jenerik ve uretici surucusu arasindaki performans farkini canli gosterir.</w:t>
      </w:r>
    </w:p>
    <w:p>
      <w:r>
        <w:rPr>
          <w:b/>
          <w:color w:val="1B2A4A"/>
          <w:sz w:val="20"/>
        </w:rPr>
        <w:t xml:space="preserve">Öğrencinin Tekrarladığı: </w:t>
      </w:r>
      <w:r>
        <w:rPr>
          <w:sz w:val="20"/>
        </w:rPr>
        <w:t>Kendi sistemindeki bir surucuyu inceleyip raporlar.</w:t>
      </w:r>
    </w:p>
    <w:p>
      <w:r>
        <w:rPr>
          <w:b/>
          <w:color w:val="1B2A4A"/>
          <w:sz w:val="20"/>
        </w:rPr>
        <w:t xml:space="preserve">Dikkat Noktaları: </w:t>
      </w:r>
      <w:r>
        <w:rPr>
          <w:sz w:val="20"/>
        </w:rPr>
        <w:t>Guncelleme oncesi mevcut surucuyu mutlaka kaydedin!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Bir aygitin surucu surumunu ve tarihini bulun</w:t>
            </w:r>
          </w:p>
        </w:tc>
      </w:tr>
      <w:tr>
        <w:tc>
          <w:tcPr>
            <w:tcW w:type="dxa" w:w="3213"/>
          </w:tcPr>
          <w:p>
            <w:r>
              <w:rPr>
                <w:sz w:val="18"/>
              </w:rPr>
              <w:t>2</w:t>
            </w:r>
          </w:p>
        </w:tc>
        <w:tc>
          <w:tcPr>
            <w:tcW w:type="dxa" w:w="3213"/>
          </w:tcPr>
          <w:p>
            <w:r>
              <w:rPr>
                <w:sz w:val="18"/>
              </w:rPr>
              <w:t>Orta</w:t>
            </w:r>
          </w:p>
        </w:tc>
        <w:tc>
          <w:tcPr>
            <w:tcW w:type="dxa" w:w="3213"/>
          </w:tcPr>
          <w:p>
            <w:r>
              <w:rPr>
                <w:sz w:val="18"/>
              </w:rPr>
              <w:t>Surucuyu otomatik arama ile guncellemeyi deneyin</w:t>
            </w:r>
          </w:p>
        </w:tc>
      </w:tr>
      <w:tr>
        <w:tc>
          <w:tcPr>
            <w:tcW w:type="dxa" w:w="3213"/>
          </w:tcPr>
          <w:p>
            <w:r>
              <w:rPr>
                <w:sz w:val="18"/>
              </w:rPr>
              <w:t>3</w:t>
            </w:r>
          </w:p>
        </w:tc>
        <w:tc>
          <w:tcPr>
            <w:tcW w:type="dxa" w:w="3213"/>
          </w:tcPr>
          <w:p>
            <w:r>
              <w:rPr>
                <w:sz w:val="18"/>
              </w:rPr>
              <w:t>Ileri</w:t>
            </w:r>
          </w:p>
        </w:tc>
        <w:tc>
          <w:tcPr>
            <w:tcW w:type="dxa" w:w="3213"/>
          </w:tcPr>
          <w:p>
            <w:r>
              <w:rPr>
                <w:sz w:val="18"/>
              </w:rPr>
              <w:t>Uretici sitesinden manuel surucu indirip yukleyin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"Guvenilmez Kaynak"</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kullanici internetten 'ucretsiz surucu guncelleme araci' indirmis. Program bilgisayara reklam yazilimi yuklems. Nasil temizlenir ve gelecekte nasil onlenir?</w:t>
            </w:r>
          </w:p>
        </w:tc>
      </w:tr>
    </w:tbl>
    <w:p/>
    <w:p>
      <w:r>
        <w:rPr>
          <w:b/>
          <w:color w:val="1B2A4A"/>
          <w:sz w:val="20"/>
        </w:rPr>
        <w:t xml:space="preserve">Beklenen Çıktı: </w:t>
      </w:r>
      <w:r>
        <w:rPr>
          <w:sz w:val="20"/>
        </w:rPr>
        <w:t>Guvenli surucu indirme pratikleri ve zararli yazilim temizleme adimlarini ogrenme.</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Bugun surucu yazilimlarinin onemini, guncelleme ve geri yukleme islemlerini, jenerik ve uretici surucusu farklarini ogrendik. Surucu yonetiminin altin kurallarini kavradik.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Surucu Guncelleme</w:t>
            </w:r>
          </w:p>
        </w:tc>
        <w:tc>
          <w:tcPr>
            <w:tcW w:type="dxa" w:w="4819"/>
            <w:shd w:fill="F5F5F5"/>
          </w:tcPr>
          <w:p>
            <w:r>
              <w:rPr>
                <w:b/>
                <w:color w:val="1B2A4A"/>
                <w:sz w:val="20"/>
              </w:rPr>
              <w:t xml:space="preserve">  Geri Yukleme</w:t>
            </w:r>
          </w:p>
        </w:tc>
      </w:tr>
      <w:tr>
        <w:tc>
          <w:tcPr>
            <w:tcW w:type="dxa" w:w="4819"/>
            <w:shd w:fill="F5F5F5"/>
          </w:tcPr>
          <w:p>
            <w:r>
              <w:rPr>
                <w:b/>
                <w:color w:val="1B2A4A"/>
                <w:sz w:val="20"/>
              </w:rPr>
              <w:t xml:space="preserve">  Jenerik Surucu</w:t>
            </w:r>
          </w:p>
        </w:tc>
        <w:tc>
          <w:tcPr>
            <w:tcW w:type="dxa" w:w="4819"/>
            <w:shd w:fill="F5F5F5"/>
          </w:tcPr>
          <w:p>
            <w:r>
              <w:rPr>
                <w:b/>
                <w:color w:val="1B2A4A"/>
                <w:sz w:val="20"/>
              </w:rPr>
              <w:t xml:space="preserve">  Uretici Surucusu</w:t>
            </w:r>
          </w:p>
        </w:tc>
      </w:tr>
      <w:tr>
        <w:tc>
          <w:tcPr>
            <w:tcW w:type="dxa" w:w="4819"/>
            <w:shd w:fill="F5F5F5"/>
          </w:tcPr>
          <w:p>
            <w:r>
              <w:rPr>
                <w:b/>
                <w:color w:val="1B2A4A"/>
                <w:sz w:val="20"/>
              </w:rPr>
              <w:t xml:space="preserve">  Surucu Imzasi</w:t>
            </w:r>
          </w:p>
        </w:tc>
        <w:tc>
          <w:tcPr>
            <w:tcW w:type="dxa" w:w="4819"/>
            <w:shd w:fill="F5F5F5"/>
          </w:tcPr>
          <w:p>
            <w:r>
              <w:rPr>
                <w:b/>
                <w:color w:val="1B2A4A"/>
                <w:sz w:val="20"/>
              </w:rPr>
              <w:t xml:space="preserve">  Benchmark</w:t>
            </w:r>
          </w:p>
        </w:tc>
      </w:tr>
      <w:tr>
        <w:tc>
          <w:tcPr>
            <w:tcW w:type="dxa" w:w="4819"/>
            <w:shd w:fill="F5F5F5"/>
          </w:tcPr>
          <w:p>
            <w:r>
              <w:rPr>
                <w:b/>
                <w:color w:val="1B2A4A"/>
                <w:sz w:val="20"/>
              </w:rPr>
              <w:t xml:space="preserve">  Performans</w:t>
            </w:r>
          </w:p>
        </w:tc>
        <w:tc>
          <w:tcPr>
            <w:tcW w:type="dxa" w:w="4819"/>
            <w:shd w:fill="F5F5F5"/>
          </w:tcPr>
          <w:p>
            <w:r>
              <w:rPr>
                <w:b/>
                <w:color w:val="1B2A4A"/>
                <w:sz w:val="20"/>
              </w:rPr>
              <w:t xml:space="preserve">  Chipset</w:t>
            </w:r>
          </w:p>
        </w:tc>
      </w:tr>
    </w:tbl>
    <w:p/>
    <w:p>
      <w:pPr>
        <w:spacing w:before="200"/>
      </w:pPr>
      <w:r>
        <w:rPr>
          <w:b/>
          <w:color w:val="757575"/>
          <w:sz w:val="24"/>
        </w:rPr>
        <w:t xml:space="preserve">  Bir Sonraki Dersle Köprü</w:t>
      </w:r>
    </w:p>
    <w:p>
      <w:r>
        <w:rPr>
          <w:sz w:val="20"/>
        </w:rPr>
        <w:t>Surucu yonetimini tamamladik. Bir sonraki blokta isletim sisteminin temel bilesenlerini (masaustu, pencere yonetimi, dosya sistemi) kullanmaya geciyoruz.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Bilgisayarinizdaki ekran karti veya ag adaptoru surucusunun uretici sitesini bulun. Mevcut surucunuzla sitedeki en guncel surucuyu karsilastirin - guncelleme gerekli mi?</w:t>
              <w:br/>
              <w:t>Teslim: Sonraki ders.</w:t>
              <w:br/>
              <w:t>Kriter: Surucu karsilastirmasinin dogru yapilmasi.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Benchmark aracini hazirla (opsiyonel).</w:t>
      </w:r>
    </w:p>
    <w:p>
      <w:pPr>
        <w:pStyle w:val="ListBullet"/>
      </w:pPr>
      <w:r>
        <w:rPr>
          <w:sz w:val="20"/>
        </w:rPr>
        <w:t>Jenerik vs uretici surucusu ekran goruntuleri hazirla.</w:t>
      </w:r>
    </w:p>
    <w:p>
      <w:pPr>
        <w:pStyle w:val="ListBullet"/>
      </w:pPr>
      <w:r>
        <w:rPr>
          <w:sz w:val="20"/>
        </w:rPr>
        <w:t>Surucu yonetimi altin kurallar posterini bastir.</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Guncelleme farki gorunmuyor</w:t>
            </w:r>
          </w:p>
        </w:tc>
        <w:tc>
          <w:tcPr>
            <w:tcW w:type="dxa" w:w="4819"/>
          </w:tcPr>
          <w:p>
            <w:r>
              <w:rPr>
                <w:sz w:val="18"/>
              </w:rPr>
              <w:t>Benchmark veya ekran cozunurlugu farki goster</w:t>
            </w:r>
          </w:p>
        </w:tc>
      </w:tr>
      <w:tr>
        <w:tc>
          <w:tcPr>
            <w:tcW w:type="dxa" w:w="4819"/>
          </w:tcPr>
          <w:p>
            <w:r>
              <w:rPr>
                <w:sz w:val="18"/>
              </w:rPr>
              <w:t>Geri yukleme butonu pasif</w:t>
            </w:r>
          </w:p>
        </w:tc>
        <w:tc>
          <w:tcPr>
            <w:tcW w:type="dxa" w:w="4819"/>
          </w:tcPr>
          <w:p>
            <w:r>
              <w:rPr>
                <w:sz w:val="18"/>
              </w:rPr>
              <w:t>Daha once guncelleme yapilmamissa geri yukleme olamaz; acikla</w:t>
            </w:r>
          </w:p>
        </w:tc>
      </w:tr>
      <w:tr>
        <w:tc>
          <w:tcPr>
            <w:tcW w:type="dxa" w:w="4819"/>
          </w:tcPr>
          <w:p>
            <w:r>
              <w:rPr>
                <w:sz w:val="18"/>
              </w:rPr>
              <w:t>Guvenilmez kaynak teshisi</w:t>
            </w:r>
          </w:p>
        </w:tc>
        <w:tc>
          <w:tcPr>
            <w:tcW w:type="dxa" w:w="4819"/>
          </w:tcPr>
          <w:p>
            <w:r>
              <w:rPr>
                <w:sz w:val="18"/>
              </w:rPr>
              <w:t>URL ve site guvenilirlik kontrol ipuclari ver</w:t>
            </w:r>
          </w:p>
        </w:tc>
      </w:tr>
    </w:tbl>
    <w:p/>
    <w:p>
      <w:r>
        <w:rPr>
          <w:b/>
          <w:color w:val="1B2A4A"/>
          <w:sz w:val="20"/>
        </w:rPr>
        <w:t xml:space="preserve">Zaman Yönetimi: </w:t>
      </w:r>
      <w:r>
        <w:rPr>
          <w:sz w:val="20"/>
        </w:rPr>
        <w:t>Teori %30, Uygulama %70.</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Guncelleme yapilacak surucu yoksa ekran goruntuleri ile goster.</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