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21-24.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21-24.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21. Saat</w:t>
            </w:r>
          </w:p>
        </w:tc>
        <w:tc>
          <w:tcPr>
            <w:tcW w:type="dxa" w:w="3213"/>
          </w:tcPr>
          <w:p>
            <w:r>
              <w:rPr>
                <w:sz w:val="18"/>
              </w:rPr>
              <w:t>Isletim Sistemi Kurulum Basamaklari</w:t>
            </w:r>
          </w:p>
        </w:tc>
        <w:tc>
          <w:tcPr>
            <w:tcW w:type="dxa" w:w="3213"/>
          </w:tcPr>
          <w:p>
            <w:r>
              <w:rPr>
                <w:sz w:val="18"/>
              </w:rPr>
              <w:t>45 dk</w:t>
            </w:r>
          </w:p>
        </w:tc>
      </w:tr>
      <w:tr>
        <w:tc>
          <w:tcPr>
            <w:tcW w:type="dxa" w:w="3213"/>
          </w:tcPr>
          <w:p>
            <w:r>
              <w:rPr>
                <w:sz w:val="18"/>
              </w:rPr>
              <w:t>22. Saat</w:t>
            </w:r>
          </w:p>
        </w:tc>
        <w:tc>
          <w:tcPr>
            <w:tcW w:type="dxa" w:w="3213"/>
          </w:tcPr>
          <w:p>
            <w:r>
              <w:rPr>
                <w:sz w:val="18"/>
              </w:rPr>
              <w:t>Kurulumda Dikkat Edilecek Hususlar</w:t>
            </w:r>
          </w:p>
        </w:tc>
        <w:tc>
          <w:tcPr>
            <w:tcW w:type="dxa" w:w="3213"/>
          </w:tcPr>
          <w:p>
            <w:r>
              <w:rPr>
                <w:sz w:val="18"/>
              </w:rPr>
              <w:t>45 dk</w:t>
            </w:r>
          </w:p>
        </w:tc>
      </w:tr>
      <w:tr>
        <w:tc>
          <w:tcPr>
            <w:tcW w:type="dxa" w:w="3213"/>
          </w:tcPr>
          <w:p>
            <w:r>
              <w:rPr>
                <w:sz w:val="18"/>
              </w:rPr>
              <w:t>23. Saat</w:t>
            </w:r>
          </w:p>
        </w:tc>
        <w:tc>
          <w:tcPr>
            <w:tcW w:type="dxa" w:w="3213"/>
          </w:tcPr>
          <w:p>
            <w:r>
              <w:rPr>
                <w:sz w:val="18"/>
              </w:rPr>
              <w:t>Kurulum Sonrasi Yapilacak Islemler</w:t>
            </w:r>
          </w:p>
        </w:tc>
        <w:tc>
          <w:tcPr>
            <w:tcW w:type="dxa" w:w="3213"/>
          </w:tcPr>
          <w:p>
            <w:r>
              <w:rPr>
                <w:sz w:val="18"/>
              </w:rPr>
              <w:t>45 dk</w:t>
            </w:r>
          </w:p>
        </w:tc>
      </w:tr>
      <w:tr>
        <w:tc>
          <w:tcPr>
            <w:tcW w:type="dxa" w:w="3213"/>
          </w:tcPr>
          <w:p>
            <w:r>
              <w:rPr>
                <w:sz w:val="18"/>
              </w:rPr>
              <w:t>24. Saat</w:t>
            </w:r>
          </w:p>
        </w:tc>
        <w:tc>
          <w:tcPr>
            <w:tcW w:type="dxa" w:w="3213"/>
          </w:tcPr>
          <w:p>
            <w:r>
              <w:rPr>
                <w:sz w:val="18"/>
              </w:rPr>
              <w:t>Isletim Sistemi Kurma Uygulamasi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21. SAAT  ━━━</w:t>
      </w:r>
    </w:p>
    <w:p>
      <w:pPr>
        <w:jc w:val="center"/>
      </w:pPr>
      <w:r>
        <w:rPr>
          <w:color w:val="2C6FAD"/>
          <w:sz w:val="32"/>
        </w:rPr>
        <w:t>Isletim Sistemi Kurulum Basamaklari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Isletim sistemi kurulum islem basamaklarini mantiksal ve teknik bir sirayla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1.C.2.1</w:t>
            </w:r>
          </w:p>
        </w:tc>
        <w:tc>
          <w:tcPr>
            <w:tcW w:type="dxa" w:w="3213"/>
          </w:tcPr>
          <w:p>
            <w:r>
              <w:rPr>
                <w:sz w:val="18"/>
              </w:rPr>
              <w:t>Isletim sistemi kurulum adimlarini dogru sirayla listeler.</w:t>
            </w:r>
          </w:p>
        </w:tc>
        <w:tc>
          <w:tcPr>
            <w:tcW w:type="dxa" w:w="3213"/>
          </w:tcPr>
          <w:p>
            <w:r>
              <w:rPr>
                <w:sz w:val="18"/>
              </w:rPr>
              <w:t>Anlama</w:t>
            </w:r>
          </w:p>
        </w:tc>
      </w:tr>
      <w:tr>
        <w:tc>
          <w:tcPr>
            <w:tcW w:type="dxa" w:w="3213"/>
          </w:tcPr>
          <w:p>
            <w:r>
              <w:rPr>
                <w:sz w:val="18"/>
              </w:rPr>
              <w:t>1.C.2.2</w:t>
            </w:r>
          </w:p>
        </w:tc>
        <w:tc>
          <w:tcPr>
            <w:tcW w:type="dxa" w:w="3213"/>
          </w:tcPr>
          <w:p>
            <w:r>
              <w:rPr>
                <w:sz w:val="18"/>
              </w:rPr>
              <w:t>Kurulum medyasindan baslatma ve dil/bolge secim islemlerini yapar.</w:t>
            </w:r>
          </w:p>
        </w:tc>
        <w:tc>
          <w:tcPr>
            <w:tcW w:type="dxa" w:w="3213"/>
          </w:tcPr>
          <w:p>
            <w:r>
              <w:rPr>
                <w:sz w:val="18"/>
              </w:rPr>
              <w:t>Uygulama</w:t>
            </w:r>
          </w:p>
        </w:tc>
      </w:tr>
      <w:tr>
        <w:tc>
          <w:tcPr>
            <w:tcW w:type="dxa" w:w="3213"/>
          </w:tcPr>
          <w:p>
            <w:r>
              <w:rPr>
                <w:sz w:val="18"/>
              </w:rPr>
              <w:t>1.C.2.3</w:t>
            </w:r>
          </w:p>
        </w:tc>
        <w:tc>
          <w:tcPr>
            <w:tcW w:type="dxa" w:w="3213"/>
          </w:tcPr>
          <w:p>
            <w:r>
              <w:rPr>
                <w:sz w:val="18"/>
              </w:rPr>
              <w:t>Disk bolumlendirme ekranindaki secenekleri (Yeni, Sil, Bicimlendir) aciklar.</w:t>
            </w:r>
          </w:p>
        </w:tc>
        <w:tc>
          <w:tcPr>
            <w:tcW w:type="dxa" w:w="3213"/>
          </w:tcPr>
          <w:p>
            <w:r>
              <w:rPr>
                <w:sz w:val="18"/>
              </w:rPr>
              <w:t>Anlama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BIOS'ta boot sirasini degistirmeyi ve isletim sistemi surumlerini bilmek.</w:t>
      </w:r>
    </w:p>
    <w:p>
      <w:pPr>
        <w:spacing w:before="200"/>
      </w:pPr>
      <w:r>
        <w:rPr>
          <w:b/>
          <w:color w:val="757575"/>
          <w:sz w:val="24"/>
        </w:rPr>
        <w:t xml:space="preserve">  Öğrencinin Bilmesi Gerekenler</w:t>
      </w:r>
    </w:p>
    <w:p>
      <w:pPr>
        <w:pStyle w:val="ListBullet"/>
      </w:pPr>
      <w:r>
        <w:rPr>
          <w:sz w:val="20"/>
        </w:rPr>
        <w:t>Kurulum icin bootable USB veya DVD gerektigi.</w:t>
      </w:r>
    </w:p>
    <w:p>
      <w:pPr>
        <w:pStyle w:val="ListBullet"/>
      </w:pPr>
      <w:r>
        <w:rPr>
          <w:sz w:val="20"/>
        </w:rPr>
        <w:t>Boot sirasinin kurulum medyasina gore ayarlanmasi gerektigi.</w:t>
      </w:r>
    </w:p>
    <w:p>
      <w:pPr>
        <w:pStyle w:val="ListBullet"/>
      </w:pPr>
      <w:r>
        <w:rPr>
          <w:sz w:val="20"/>
        </w:rPr>
        <w:t>Disk bolumlendirmenin veri organizasyonu icin onemli oldugu.</w:t>
      </w:r>
    </w:p>
    <w:p>
      <w:pPr>
        <w:spacing w:before="200"/>
      </w:pPr>
      <w:r>
        <w:rPr>
          <w:b/>
          <w:color w:val="757575"/>
          <w:sz w:val="24"/>
        </w:rPr>
        <w:t xml:space="preserve">  Olası Kavram Yanılgıları</w:t>
      </w:r>
    </w:p>
    <w:p>
      <w:pPr>
        <w:pStyle w:val="ListBullet"/>
      </w:pPr>
      <w:r>
        <w:rPr>
          <w:sz w:val="20"/>
        </w:rPr>
        <w:t>Format atmanin bilgisayari hizlandiran sihirli bir islem oldugu sanilmasi.</w:t>
      </w:r>
    </w:p>
    <w:p>
      <w:pPr>
        <w:pStyle w:val="ListBullet"/>
      </w:pPr>
      <w:r>
        <w:rPr>
          <w:sz w:val="20"/>
        </w:rPr>
        <w:t>Kurulum sirasinda tum verilerin otomatik yedeklendigi dusuncesi.</w:t>
      </w:r>
    </w:p>
    <w:p>
      <w:pPr>
        <w:pStyle w:val="ListBullet"/>
      </w:pPr>
      <w:r>
        <w:rPr>
          <w:sz w:val="20"/>
        </w:rPr>
        <w:t>Her kurulumda diskin tamamen silinmesi gerektigi yanilgisi.</w:t>
      </w:r>
    </w:p>
    <w:p>
      <w:pPr>
        <w:spacing w:before="200"/>
      </w:pPr>
      <w:r>
        <w:rPr>
          <w:b/>
          <w:color w:val="757575"/>
          <w:sz w:val="24"/>
        </w:rPr>
        <w:t xml:space="preserve">  Hazırlık Materyalleri</w:t>
      </w:r>
    </w:p>
    <w:p>
      <w:pPr>
        <w:pStyle w:val="ListBullet"/>
      </w:pPr>
      <w:r>
        <w:rPr>
          <w:sz w:val="20"/>
        </w:rPr>
        <w:t>Bootable USB bellek (Windows kurulum)</w:t>
      </w:r>
    </w:p>
    <w:p>
      <w:pPr>
        <w:pStyle w:val="ListBullet"/>
      </w:pPr>
      <w:r>
        <w:rPr>
          <w:sz w:val="20"/>
        </w:rPr>
        <w:t>Kurulum adimlari poster</w:t>
      </w:r>
    </w:p>
    <w:p>
      <w:pPr>
        <w:pStyle w:val="ListBullet"/>
      </w:pPr>
      <w:r>
        <w:rPr>
          <w:sz w:val="20"/>
        </w:rPr>
        <w:t>Disk bolumlendirme semasi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evi insa etmeden once arsayi hazirlamamiz gerekir: temeli kazmak, bolgeleri ayirmak, altyapiyi kurmak. Bilgisayara isletim sistemi kurmak da ayni mantikla baslar. Peki arsaniz (diskiniz) hazir mi?"</w:t>
      </w:r>
    </w:p>
    <w:p>
      <w:r>
        <w:rPr>
          <w:b/>
          <w:color w:val="1B2A4A"/>
          <w:sz w:val="20"/>
        </w:rPr>
        <w:t xml:space="preserve">Günlük Hayat Bağlantısı: </w:t>
      </w:r>
      <w:r>
        <w:rPr>
          <w:sz w:val="20"/>
        </w:rPr>
        <w:t>Telefon fabrika ayarlarina dondugunce icindeki her sey silinir ve yeniden kurulur; bilgisayarda format da benzer bir surectr.</w:t>
      </w:r>
    </w:p>
    <w:p>
      <w:pPr>
        <w:spacing w:before="200"/>
      </w:pPr>
      <w:r>
        <w:rPr>
          <w:b/>
          <w:color w:val="2C6FAD"/>
          <w:sz w:val="24"/>
        </w:rPr>
        <w:t xml:space="preserve">  Ön Bilgi Yoklama Soruları</w:t>
      </w:r>
    </w:p>
    <w:p>
      <w:r>
        <w:rPr>
          <w:b/>
          <w:color w:val="2C6FAD"/>
          <w:sz w:val="20"/>
        </w:rPr>
        <w:t xml:space="preserve">  1. </w:t>
      </w:r>
      <w:r>
        <w:rPr>
          <w:sz w:val="20"/>
        </w:rPr>
        <w:t>Format atmak ne demektir?</w:t>
      </w:r>
    </w:p>
    <w:p>
      <w:r>
        <w:rPr>
          <w:b/>
          <w:color w:val="2C6FAD"/>
          <w:sz w:val="20"/>
        </w:rPr>
        <w:t xml:space="preserve">  2. </w:t>
      </w:r>
      <w:r>
        <w:rPr>
          <w:sz w:val="20"/>
        </w:rPr>
        <w:t>Kurulum USB'si nasil hazirlanir?</w:t>
      </w:r>
    </w:p>
    <w:p>
      <w:r>
        <w:rPr>
          <w:b/>
          <w:color w:val="2C6FAD"/>
          <w:sz w:val="20"/>
        </w:rPr>
        <w:t xml:space="preserve">  3. </w:t>
      </w:r>
      <w:r>
        <w:rPr>
          <w:sz w:val="20"/>
        </w:rPr>
        <w:t>Disk bolumlendirme ne ise yarar?</w:t>
      </w:r>
    </w:p>
    <w:p>
      <w:pPr>
        <w:spacing w:before="200"/>
      </w:pPr>
      <w:r>
        <w:rPr>
          <w:b/>
          <w:color w:val="2C6FAD"/>
          <w:sz w:val="24"/>
        </w:rPr>
        <w:t xml:space="preserve">  Motivasyon Etkinliği: "Kara Ekranin Donusumu"</w:t>
      </w:r>
    </w:p>
    <w:p>
      <w:r>
        <w:rPr>
          <w:b/>
          <w:color w:val="1B2A4A"/>
          <w:sz w:val="20"/>
        </w:rPr>
        <w:t xml:space="preserve">Açıklama: </w:t>
      </w:r>
      <w:r>
        <w:rPr>
          <w:sz w:val="20"/>
        </w:rPr>
        <w:t>Bos bir bilgisayarin acilisindaki hata mesaji gosterilerek kurulum ihtiyaci vurgulanir.</w:t>
      </w:r>
    </w:p>
    <w:p>
      <w:r>
        <w:rPr>
          <w:b/>
          <w:color w:val="1B2A4A"/>
          <w:sz w:val="20"/>
        </w:rPr>
        <w:t xml:space="preserve">Yönerge: </w:t>
      </w:r>
      <w:r>
        <w:rPr>
          <w:sz w:val="20"/>
        </w:rPr>
        <w:t>Egitmen, isletim sistemi olmayan bir bilgisayari acar. Ekranda 'Boot device not found' veya 'No operating system found' yazisi gorulur. Ogrencilere bu bilgisayara nasil hayat verecegimiz sorulur.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bir bilgisayar aldiniz, kutudan cikarip actiniz ama ekranda sadece siyah ekran ve hata mesaji var. Isletim sistemi kurmak icin hangi adimlari takip edersiniz?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"Kurulum Labirenti"</w:t>
      </w:r>
    </w:p>
    <w:p>
      <w:r>
        <w:rPr>
          <w:b/>
          <w:color w:val="1B2A4A"/>
          <w:sz w:val="20"/>
        </w:rPr>
        <w:t xml:space="preserve">Türü: </w:t>
      </w:r>
      <w:r>
        <w:rPr>
          <w:sz w:val="20"/>
        </w:rPr>
        <w:t>Uygulamali Grup Calismasi</w:t>
      </w:r>
    </w:p>
    <w:p>
      <w:r>
        <w:rPr>
          <w:b/>
          <w:color w:val="1B2A4A"/>
          <w:sz w:val="20"/>
        </w:rPr>
        <w:t xml:space="preserve">Amacı: </w:t>
      </w:r>
      <w:r>
        <w:rPr>
          <w:sz w:val="20"/>
        </w:rPr>
        <w:t>Kurulum adimlarini kesfederek disk bolumlendirme ekranina kadar ilerlemek.</w:t>
      </w:r>
    </w:p>
    <w:p>
      <w:r>
        <w:rPr>
          <w:b/>
          <w:color w:val="1B2A4A"/>
          <w:sz w:val="20"/>
        </w:rPr>
        <w:t xml:space="preserve">Malzemeler: </w:t>
      </w:r>
      <w:r>
        <w:rPr>
          <w:sz w:val="20"/>
        </w:rPr>
        <w:t>Bilgisayar, bootable USB bellek, kurulum adimlar listesi</w:t>
      </w:r>
    </w:p>
    <w:p>
      <w:pPr>
        <w:spacing w:before="200"/>
      </w:pPr>
      <w:r>
        <w:rPr>
          <w:b/>
          <w:color w:val="007A7A"/>
          <w:sz w:val="24"/>
        </w:rPr>
        <w:t xml:space="preserve">  Yönerge Adımları</w:t>
      </w:r>
    </w:p>
    <w:p>
      <w:r>
        <w:rPr>
          <w:b/>
          <w:color w:val="007A7A"/>
          <w:sz w:val="20"/>
        </w:rPr>
        <w:t xml:space="preserve">  1. </w:t>
      </w:r>
      <w:r>
        <w:rPr>
          <w:sz w:val="20"/>
        </w:rPr>
        <w:t>Bilgisayari USB'den baslatin.</w:t>
      </w:r>
    </w:p>
    <w:p>
      <w:r>
        <w:rPr>
          <w:b/>
          <w:color w:val="007A7A"/>
          <w:sz w:val="20"/>
        </w:rPr>
        <w:t xml:space="preserve">  2. </w:t>
      </w:r>
      <w:r>
        <w:rPr>
          <w:sz w:val="20"/>
        </w:rPr>
        <w:t>Dil ve bolge secim ekranini gecin.</w:t>
      </w:r>
    </w:p>
    <w:p>
      <w:r>
        <w:rPr>
          <w:b/>
          <w:color w:val="007A7A"/>
          <w:sz w:val="20"/>
        </w:rPr>
        <w:t xml:space="preserve">  3. </w:t>
      </w:r>
      <w:r>
        <w:rPr>
          <w:sz w:val="20"/>
        </w:rPr>
        <w:t>'Simdi Yukle' butonuna basin.</w:t>
      </w:r>
    </w:p>
    <w:p>
      <w:r>
        <w:rPr>
          <w:b/>
          <w:color w:val="007A7A"/>
          <w:sz w:val="20"/>
        </w:rPr>
        <w:t xml:space="preserve">  4. </w:t>
      </w:r>
      <w:r>
        <w:rPr>
          <w:sz w:val="20"/>
        </w:rPr>
        <w:t>Lisans anahtar ekranini geyin (Anahtarim yok).</w:t>
      </w:r>
    </w:p>
    <w:p>
      <w:r>
        <w:rPr>
          <w:b/>
          <w:color w:val="007A7A"/>
          <w:sz w:val="20"/>
        </w:rPr>
        <w:t xml:space="preserve">  5. </w:t>
      </w:r>
      <w:r>
        <w:rPr>
          <w:sz w:val="20"/>
        </w:rPr>
        <w:t>Surum secim ekraninda uygun surumu secin.</w:t>
      </w:r>
    </w:p>
    <w:p>
      <w:r>
        <w:rPr>
          <w:b/>
          <w:color w:val="007A7A"/>
          <w:sz w:val="20"/>
        </w:rPr>
        <w:t xml:space="preserve">  6. </w:t>
      </w:r>
      <w:r>
        <w:rPr>
          <w:sz w:val="20"/>
        </w:rPr>
        <w:t>Disk bolumlendirme ekranina ulasin ve secenekleri inceleyin.</w:t>
      </w:r>
    </w:p>
    <w:p>
      <w:r>
        <w:rPr>
          <w:b/>
          <w:color w:val="1B2A4A"/>
          <w:sz w:val="20"/>
        </w:rPr>
        <w:t xml:space="preserve">Öğrenci Rolü: </w:t>
      </w:r>
      <w:r>
        <w:rPr>
          <w:sz w:val="20"/>
        </w:rPr>
        <w:t>Pilot (fareyi kullanan), Navigator (adimlari okuyan), Gozlemci (not alan)</w:t>
      </w:r>
    </w:p>
    <w:p>
      <w:r>
        <w:rPr>
          <w:b/>
          <w:color w:val="1B2A4A"/>
          <w:sz w:val="20"/>
        </w:rPr>
        <w:t xml:space="preserve">Öğretmen Rolü: </w:t>
      </w:r>
      <w:r>
        <w:rPr>
          <w:sz w:val="20"/>
        </w:rPr>
        <w:t>Her grubu gozlemleyerek kritik adimlarda uyaran rehber</w:t>
      </w:r>
    </w:p>
    <w:p>
      <w:r>
        <w:rPr>
          <w:b/>
          <w:color w:val="1B2A4A"/>
          <w:sz w:val="20"/>
        </w:rPr>
        <w:t xml:space="preserve">Beklenen Ürün: </w:t>
      </w:r>
      <w:r>
        <w:rPr>
          <w:sz w:val="20"/>
        </w:rPr>
        <w:t>Kurulum Adimlari Takip Formu (her adimin ekran goruntusu ve aciklamasi)</w:t>
      </w:r>
    </w:p>
    <w:p>
      <w:pPr>
        <w:spacing w:before="200"/>
      </w:pPr>
      <w:r>
        <w:rPr>
          <w:b/>
          <w:color w:val="007A7A"/>
          <w:sz w:val="24"/>
        </w:rPr>
        <w:t xml:space="preserve">  Araştırma Soruları</w:t>
      </w:r>
    </w:p>
    <w:p>
      <w:r>
        <w:rPr>
          <w:b/>
          <w:color w:val="007A7A"/>
          <w:sz w:val="20"/>
        </w:rPr>
        <w:t xml:space="preserve">  1. </w:t>
      </w:r>
      <w:r>
        <w:rPr>
          <w:sz w:val="20"/>
        </w:rPr>
        <w:t>Upgrade ve Custom kurulum farki nedir?</w:t>
      </w:r>
    </w:p>
    <w:p>
      <w:r>
        <w:rPr>
          <w:b/>
          <w:color w:val="007A7A"/>
          <w:sz w:val="20"/>
        </w:rPr>
        <w:t xml:space="preserve">  2. </w:t>
      </w:r>
      <w:r>
        <w:rPr>
          <w:sz w:val="20"/>
        </w:rPr>
        <w:t>UEFI ve Legacy kurulumda disk farki nedir?</w:t>
      </w:r>
    </w:p>
    <w:p>
      <w:r>
        <w:rPr>
          <w:b/>
          <w:color w:val="007A7A"/>
          <w:sz w:val="20"/>
        </w:rPr>
        <w:t xml:space="preserve">  3. </w:t>
      </w:r>
      <w:r>
        <w:rPr>
          <w:sz w:val="20"/>
        </w:rPr>
        <w:t>GPT ve MBR disk yapisi ne demektir?</w:t>
      </w:r>
    </w:p>
    <w:p>
      <w:r>
        <w:rPr>
          <w:b/>
          <w:color w:val="1B2A4A"/>
          <w:sz w:val="20"/>
        </w:rPr>
        <w:t xml:space="preserve">Grupla Çalışma Kuralları: </w:t>
      </w:r>
      <w:r>
        <w:rPr>
          <w:sz w:val="20"/>
        </w:rPr>
        <w:t>Disk bolumlendirme ekraninda hicbir isleme tiklamamali; sadece gozlem yapmali.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Kurulum Medyasi</w:t>
            </w:r>
          </w:p>
        </w:tc>
        <w:tc>
          <w:tcPr>
            <w:tcW w:type="dxa" w:w="2409"/>
          </w:tcPr>
          <w:p>
            <w:r>
              <w:rPr>
                <w:sz w:val="18"/>
              </w:rPr>
              <w:t>Isletim sistemi dosyalarini iceren bootable USB veya DVD</w:t>
            </w:r>
          </w:p>
        </w:tc>
        <w:tc>
          <w:tcPr>
            <w:tcW w:type="dxa" w:w="2409"/>
          </w:tcPr>
          <w:p>
            <w:r>
              <w:rPr>
                <w:sz w:val="18"/>
              </w:rPr>
              <w:t>Rufus ile hazirlanan USB bellek</w:t>
            </w:r>
          </w:p>
        </w:tc>
        <w:tc>
          <w:tcPr>
            <w:tcW w:type="dxa" w:w="2409"/>
          </w:tcPr>
          <w:p>
            <w:r>
              <w:rPr>
                <w:sz w:val="18"/>
              </w:rPr>
              <w:t>USB bellek goruntusu</w:t>
            </w:r>
          </w:p>
        </w:tc>
      </w:tr>
      <w:tr>
        <w:tc>
          <w:tcPr>
            <w:tcW w:type="dxa" w:w="2409"/>
          </w:tcPr>
          <w:p>
            <w:r>
              <w:rPr>
                <w:sz w:val="18"/>
              </w:rPr>
              <w:t>Temiz Kurulum</w:t>
            </w:r>
          </w:p>
        </w:tc>
        <w:tc>
          <w:tcPr>
            <w:tcW w:type="dxa" w:w="2409"/>
          </w:tcPr>
          <w:p>
            <w:r>
              <w:rPr>
                <w:sz w:val="18"/>
              </w:rPr>
              <w:t>Mevcut tum verileri silerek sifirdan sistem kurma</w:t>
            </w:r>
          </w:p>
        </w:tc>
        <w:tc>
          <w:tcPr>
            <w:tcW w:type="dxa" w:w="2409"/>
          </w:tcPr>
          <w:p>
            <w:r>
              <w:rPr>
                <w:sz w:val="18"/>
              </w:rPr>
              <w:t>Format atma</w:t>
            </w:r>
          </w:p>
        </w:tc>
        <w:tc>
          <w:tcPr>
            <w:tcW w:type="dxa" w:w="2409"/>
          </w:tcPr>
          <w:p>
            <w:r>
              <w:rPr>
                <w:sz w:val="18"/>
              </w:rPr>
              <w:t>Temiz disk ekrani</w:t>
            </w:r>
          </w:p>
        </w:tc>
      </w:tr>
      <w:tr>
        <w:tc>
          <w:tcPr>
            <w:tcW w:type="dxa" w:w="2409"/>
          </w:tcPr>
          <w:p>
            <w:r>
              <w:rPr>
                <w:sz w:val="18"/>
              </w:rPr>
              <w:t>Disk Bolumlendirme</w:t>
            </w:r>
          </w:p>
        </w:tc>
        <w:tc>
          <w:tcPr>
            <w:tcW w:type="dxa" w:w="2409"/>
          </w:tcPr>
          <w:p>
            <w:r>
              <w:rPr>
                <w:sz w:val="18"/>
              </w:rPr>
              <w:t>Fiziksel diskin mantiksal parcalara (C:, D:) ayrilmasi</w:t>
            </w:r>
          </w:p>
        </w:tc>
        <w:tc>
          <w:tcPr>
            <w:tcW w:type="dxa" w:w="2409"/>
          </w:tcPr>
          <w:p>
            <w:r>
              <w:rPr>
                <w:sz w:val="18"/>
              </w:rPr>
              <w:t>500GB diski 200+300 olarak bolme</w:t>
            </w:r>
          </w:p>
        </w:tc>
        <w:tc>
          <w:tcPr>
            <w:tcW w:type="dxa" w:w="2409"/>
          </w:tcPr>
          <w:p>
            <w:r>
              <w:rPr>
                <w:sz w:val="18"/>
              </w:rPr>
              <w:t>Disk yonetimi ekrani</w:t>
            </w:r>
          </w:p>
        </w:tc>
      </w:tr>
      <w:tr>
        <w:tc>
          <w:tcPr>
            <w:tcW w:type="dxa" w:w="2409"/>
          </w:tcPr>
          <w:p>
            <w:r>
              <w:rPr>
                <w:sz w:val="18"/>
              </w:rPr>
              <w:t>Bicmdlendirme (Format)</w:t>
            </w:r>
          </w:p>
        </w:tc>
        <w:tc>
          <w:tcPr>
            <w:tcW w:type="dxa" w:w="2409"/>
          </w:tcPr>
          <w:p>
            <w:r>
              <w:rPr>
                <w:sz w:val="18"/>
              </w:rPr>
              <w:t>Disk bolumundeki tum verileri silip dosya sistemi olusturma</w:t>
            </w:r>
          </w:p>
        </w:tc>
        <w:tc>
          <w:tcPr>
            <w:tcW w:type="dxa" w:w="2409"/>
          </w:tcPr>
          <w:p>
            <w:r>
              <w:rPr>
                <w:sz w:val="18"/>
              </w:rPr>
              <w:t>NTFS formatinda bicimlendirme</w:t>
            </w:r>
          </w:p>
        </w:tc>
        <w:tc>
          <w:tcPr>
            <w:tcW w:type="dxa" w:w="2409"/>
          </w:tcPr>
          <w:p>
            <w:r>
              <w:rPr>
                <w:sz w:val="18"/>
              </w:rPr>
              <w:t>Format islemi ekrani</w:t>
            </w:r>
          </w:p>
        </w:tc>
      </w:tr>
      <w:tr>
        <w:tc>
          <w:tcPr>
            <w:tcW w:type="dxa" w:w="2409"/>
          </w:tcPr>
          <w:p>
            <w:r>
              <w:rPr>
                <w:sz w:val="18"/>
              </w:rPr>
              <w:t>Ayrilmamis Alan</w:t>
            </w:r>
          </w:p>
        </w:tc>
        <w:tc>
          <w:tcPr>
            <w:tcW w:type="dxa" w:w="2409"/>
          </w:tcPr>
          <w:p>
            <w:r>
              <w:rPr>
                <w:sz w:val="18"/>
              </w:rPr>
              <w:t>Uzerinde henuz bolum olusturulmamis disk kapasitesi</w:t>
            </w:r>
          </w:p>
        </w:tc>
        <w:tc>
          <w:tcPr>
            <w:tcW w:type="dxa" w:w="2409"/>
          </w:tcPr>
          <w:p>
            <w:r>
              <w:rPr>
                <w:sz w:val="18"/>
              </w:rPr>
              <w:t>Yeni diskin tamami ayrilmamis</w:t>
            </w:r>
          </w:p>
        </w:tc>
        <w:tc>
          <w:tcPr>
            <w:tcW w:type="dxa" w:w="2409"/>
          </w:tcPr>
          <w:p>
            <w:r>
              <w:rPr>
                <w:sz w:val="18"/>
              </w:rPr>
              <w:t>Siyah seritli disk gosterimi</w:t>
            </w:r>
          </w:p>
        </w:tc>
      </w:tr>
    </w:tbl>
    <w:p/>
    <w:p>
      <w:pPr>
        <w:spacing w:before="200"/>
      </w:pPr>
      <w:r>
        <w:rPr>
          <w:b/>
          <w:color w:val="E65C00"/>
          <w:sz w:val="24"/>
        </w:rPr>
        <w:t xml:space="preserve">  Konu Anlatımı</w:t>
      </w:r>
    </w:p>
    <w:p>
      <w:r>
        <w:rPr>
          <w:sz w:val="20"/>
        </w:rPr>
        <w:t>Isletim sistemi kurulumu 5 ana asamadan olusur: 1) Boot medyasindan baslatma, 2) Dil/bolge secimi, 3) Kurulum turu secimi (Upgrade/Custom), 4) Disk bolumlendirme ve bicimlendirme, 5) Dosya kopyalama ve yapilandirma. Her asama bir sonrakinin temelini olusturur.</w:t>
      </w:r>
    </w:p>
    <w:p>
      <w:r>
        <w:rPr>
          <w:sz w:val="20"/>
        </w:rPr>
        <w:t>Disk bolumlendirme, kurulumun en kritik asamasidir. Yanlis bir islem veri kaybina yol acar. 'Yeni' secenegi yeni bolum olusturur, 'Sil' mevcut bolumu kaldirir, 'Bicimlendir' bolumu temizler. Sistem otomatik olarak kucuk bir 'Sistem Ayrildi' bolumu de olusturur.</w:t>
      </w:r>
    </w:p>
    <w:p>
      <w:r>
        <w:rPr>
          <w:sz w:val="20"/>
        </w:rPr>
        <w:t>Kurulum sirasinda sistem birden fazla kez yeniden baslar. Bu normaldir ve dosyalarin genisletilmesi ve yapilandirma islemleri icin gereklidir. Bu asamada USB bellegin cikarilmasi gerekir yoksa kurulum basa doner.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USB Boot</w:t>
            </w:r>
          </w:p>
        </w:tc>
        <w:tc>
          <w:tcPr>
            <w:tcW w:type="dxa" w:w="3213"/>
          </w:tcPr>
          <w:p>
            <w:r>
              <w:rPr>
                <w:sz w:val="18"/>
              </w:rPr>
              <w:t>Bilgisayari USB kurulum medyasindan baslatma</w:t>
            </w:r>
          </w:p>
        </w:tc>
        <w:tc>
          <w:tcPr>
            <w:tcW w:type="dxa" w:w="3213"/>
          </w:tcPr>
          <w:p>
            <w:r>
              <w:rPr>
                <w:sz w:val="18"/>
              </w:rPr>
              <w:t>Kurulumun baslangic noktasi</w:t>
            </w:r>
          </w:p>
        </w:tc>
      </w:tr>
      <w:tr>
        <w:tc>
          <w:tcPr>
            <w:tcW w:type="dxa" w:w="3213"/>
          </w:tcPr>
          <w:p>
            <w:r>
              <w:rPr>
                <w:sz w:val="18"/>
              </w:rPr>
              <w:t>Disk Bolme</w:t>
            </w:r>
          </w:p>
        </w:tc>
        <w:tc>
          <w:tcPr>
            <w:tcW w:type="dxa" w:w="3213"/>
          </w:tcPr>
          <w:p>
            <w:r>
              <w:rPr>
                <w:sz w:val="18"/>
              </w:rPr>
              <w:t>500GB diski 150GB (C:) + 350GB (D:) olarak bolme</w:t>
            </w:r>
          </w:p>
        </w:tc>
        <w:tc>
          <w:tcPr>
            <w:tcW w:type="dxa" w:w="3213"/>
          </w:tcPr>
          <w:p>
            <w:r>
              <w:rPr>
                <w:sz w:val="18"/>
              </w:rPr>
              <w:t>Sistem ve veri ayirimi</w:t>
            </w:r>
          </w:p>
        </w:tc>
      </w:tr>
      <w:tr>
        <w:tc>
          <w:tcPr>
            <w:tcW w:type="dxa" w:w="3213"/>
          </w:tcPr>
          <w:p>
            <w:r>
              <w:rPr>
                <w:sz w:val="18"/>
              </w:rPr>
              <w:t>NTFS Format</w:t>
            </w:r>
          </w:p>
        </w:tc>
        <w:tc>
          <w:tcPr>
            <w:tcW w:type="dxa" w:w="3213"/>
          </w:tcPr>
          <w:p>
            <w:r>
              <w:rPr>
                <w:sz w:val="18"/>
              </w:rPr>
              <w:t>C: bolumunu NTFS dosya sistemiyle bicimlendirme</w:t>
            </w:r>
          </w:p>
        </w:tc>
        <w:tc>
          <w:tcPr>
            <w:tcW w:type="dxa" w:w="3213"/>
          </w:tcPr>
          <w:p>
            <w:r>
              <w:rPr>
                <w:sz w:val="18"/>
              </w:rPr>
              <w:t>Veri yazima hazirlama</w:t>
            </w:r>
          </w:p>
        </w:tc>
      </w:tr>
      <w:tr>
        <w:tc>
          <w:tcPr>
            <w:tcW w:type="dxa" w:w="3213"/>
          </w:tcPr>
          <w:p>
            <w:r>
              <w:rPr>
                <w:sz w:val="18"/>
              </w:rPr>
              <w:t>Dosya Genisletme</w:t>
            </w:r>
          </w:p>
        </w:tc>
        <w:tc>
          <w:tcPr>
            <w:tcW w:type="dxa" w:w="3213"/>
          </w:tcPr>
          <w:p>
            <w:r>
              <w:rPr>
                <w:sz w:val="18"/>
              </w:rPr>
              <w:t>Sikistirilmis kurulum dosyalarinin diske acilmasi</w:t>
            </w:r>
          </w:p>
        </w:tc>
        <w:tc>
          <w:tcPr>
            <w:tcW w:type="dxa" w:w="3213"/>
          </w:tcPr>
          <w:p>
            <w:r>
              <w:rPr>
                <w:sz w:val="18"/>
              </w:rPr>
              <w:t>Kurulum ilerlemesi</w:t>
            </w:r>
          </w:p>
        </w:tc>
      </w:tr>
    </w:tbl>
    <w:p/>
    <w:p>
      <w:pPr>
        <w:spacing w:before="200"/>
      </w:pPr>
      <w:r>
        <w:rPr>
          <w:b/>
          <w:color w:val="E65C00"/>
          <w:sz w:val="24"/>
        </w:rPr>
        <w:t xml:space="preserve">  Görseller ve Tablolar</w:t>
      </w:r>
    </w:p>
    <w:p>
      <w:pPr>
        <w:pStyle w:val="ListBullet"/>
      </w:pPr>
      <w:r>
        <w:rPr>
          <w:sz w:val="20"/>
        </w:rPr>
        <w:t>Kurulum adimlari akis semasi</w:t>
      </w:r>
    </w:p>
    <w:p>
      <w:pPr>
        <w:pStyle w:val="ListBullet"/>
      </w:pPr>
      <w:r>
        <w:rPr>
          <w:sz w:val="20"/>
        </w:rPr>
        <w:t>Disk bolumlendirme ekrani aciklamali gorsel</w:t>
      </w:r>
    </w:p>
    <w:p>
      <w:pPr>
        <w:spacing w:before="200"/>
      </w:pPr>
      <w:r>
        <w:rPr>
          <w:b/>
          <w:color w:val="E65C00"/>
          <w:sz w:val="24"/>
        </w:rPr>
        <w:t xml:space="preserve">  Analoji ve Benzetmeler</w:t>
      </w:r>
    </w:p>
    <w:p>
      <w:r>
        <w:rPr>
          <w:b/>
          <w:color w:val="E65C00"/>
          <w:sz w:val="20"/>
        </w:rPr>
        <w:t xml:space="preserve">  1. </w:t>
      </w:r>
      <w:r>
        <w:rPr>
          <w:sz w:val="20"/>
        </w:rPr>
        <w:t>Disk bolumlendirme = Arsayi parsellere ayirma: ev bahce garaj</w:t>
      </w:r>
    </w:p>
    <w:p>
      <w:r>
        <w:rPr>
          <w:b/>
          <w:color w:val="E65C00"/>
          <w:sz w:val="20"/>
        </w:rPr>
        <w:t xml:space="preserve">  2. </w:t>
      </w:r>
      <w:r>
        <w:rPr>
          <w:sz w:val="20"/>
        </w:rPr>
        <w:t>Format = Arsayi duzleme: eski yapilari yikip temel icin hazirlama</w:t>
      </w:r>
    </w:p>
    <w:p>
      <w:r>
        <w:rPr>
          <w:b/>
          <w:color w:val="E65C00"/>
          <w:sz w:val="20"/>
        </w:rPr>
        <w:t xml:space="preserve">  3. </w:t>
      </w:r>
      <w:r>
        <w:rPr>
          <w:sz w:val="20"/>
        </w:rPr>
        <w:t>Kurulum adimlari = Yemek tarifi: sirasini degistirirsen sonuc degisir</w:t>
      </w:r>
    </w:p>
    <w:p>
      <w:pPr>
        <w:spacing w:before="200"/>
      </w:pPr>
      <w:r>
        <w:rPr>
          <w:b/>
          <w:color w:val="E65C00"/>
          <w:sz w:val="24"/>
        </w:rPr>
        <w:t xml:space="preserve">  Öğrenci Soru-Cevap</w:t>
      </w:r>
    </w:p>
    <w:p>
      <w:pPr>
        <w:pStyle w:val="ListBullet"/>
      </w:pPr>
      <w:r>
        <w:rPr>
          <w:sz w:val="20"/>
        </w:rPr>
        <w:t>Format atinca veriler geri gelir mi? - Ozel yazilimlarla kismen mumkun ama garanti degil; yedek alin.</w:t>
      </w:r>
    </w:p>
    <w:p>
      <w:pPr>
        <w:pStyle w:val="ListBullet"/>
      </w:pPr>
      <w:r>
        <w:rPr>
          <w:sz w:val="20"/>
        </w:rPr>
        <w:t>Tek bolum yeterli mi? - Calisir ama sistem ve veri ayirmak guvenli ve duzenldir.</w:t>
      </w:r>
    </w:p>
    <w:p>
      <w:pPr>
        <w:pStyle w:val="ListBullet"/>
      </w:pPr>
      <w:r>
        <w:rPr>
          <w:sz w:val="20"/>
        </w:rPr>
        <w:t>Kurulum ne kadar surer? - SSD'de 15-20 dk, HDD'de 30-60 dk arasi.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"Disk Mimarisi Tasarimi"</w:t>
      </w:r>
    </w:p>
    <w:p>
      <w:r>
        <w:rPr>
          <w:b/>
          <w:color w:val="1B2A4A"/>
          <w:sz w:val="20"/>
        </w:rPr>
        <w:t xml:space="preserve">Türü: </w:t>
      </w:r>
      <w:r>
        <w:rPr>
          <w:sz w:val="20"/>
        </w:rPr>
        <w:t>Grup Calismasi</w:t>
      </w:r>
    </w:p>
    <w:p>
      <w:r>
        <w:rPr>
          <w:b/>
          <w:color w:val="1B2A4A"/>
          <w:sz w:val="20"/>
        </w:rPr>
        <w:t xml:space="preserve">Amacı: </w:t>
      </w:r>
      <w:r>
        <w:rPr>
          <w:sz w:val="20"/>
        </w:rPr>
        <w:t>Farkli senaryolar icin optimal disk bolumlendirme plani hazirlamak.</w:t>
      </w:r>
    </w:p>
    <w:p>
      <w:pPr>
        <w:spacing w:before="200"/>
      </w:pPr>
      <w:r>
        <w:rPr>
          <w:b/>
          <w:color w:val="6A1B9A"/>
          <w:sz w:val="24"/>
        </w:rPr>
        <w:t xml:space="preserve">  Yönerge Adımları</w:t>
      </w:r>
    </w:p>
    <w:p>
      <w:r>
        <w:rPr>
          <w:b/>
          <w:color w:val="6A1B9A"/>
          <w:sz w:val="20"/>
        </w:rPr>
        <w:t xml:space="preserve">  1. </w:t>
      </w:r>
      <w:r>
        <w:rPr>
          <w:sz w:val="20"/>
        </w:rPr>
        <w:t>Verilen senaryoyu okuyun (orn: 1TB SSD, grafik tasarimci).</w:t>
      </w:r>
    </w:p>
    <w:p>
      <w:r>
        <w:rPr>
          <w:b/>
          <w:color w:val="6A1B9A"/>
          <w:sz w:val="20"/>
        </w:rPr>
        <w:t xml:space="preserve">  2. </w:t>
      </w:r>
      <w:r>
        <w:rPr>
          <w:sz w:val="20"/>
        </w:rPr>
        <w:t>Disk bolumlendirme planini cizin (C: ve D: boyutlari).</w:t>
      </w:r>
    </w:p>
    <w:p>
      <w:r>
        <w:rPr>
          <w:b/>
          <w:color w:val="6A1B9A"/>
          <w:sz w:val="20"/>
        </w:rPr>
        <w:t xml:space="preserve">  3. </w:t>
      </w:r>
      <w:r>
        <w:rPr>
          <w:sz w:val="20"/>
        </w:rPr>
        <w:t>Dosya sistemi secimini yapin (NTFS).</w:t>
      </w:r>
    </w:p>
    <w:p>
      <w:r>
        <w:rPr>
          <w:b/>
          <w:color w:val="6A1B9A"/>
          <w:sz w:val="20"/>
        </w:rPr>
        <w:t xml:space="preserve">  4. </w:t>
      </w:r>
      <w:r>
        <w:rPr>
          <w:sz w:val="20"/>
        </w:rPr>
        <w:t>Kurulum adimlarini siralyin.</w:t>
      </w:r>
    </w:p>
    <w:p>
      <w:r>
        <w:rPr>
          <w:b/>
          <w:color w:val="6A1B9A"/>
          <w:sz w:val="20"/>
        </w:rPr>
        <w:t xml:space="preserve">  5. </w:t>
      </w:r>
      <w:r>
        <w:rPr>
          <w:sz w:val="20"/>
        </w:rPr>
        <w:t>Planinizig sinifa sunun.</w:t>
      </w:r>
    </w:p>
    <w:p>
      <w:r>
        <w:rPr>
          <w:b/>
          <w:color w:val="1B2A4A"/>
          <w:sz w:val="20"/>
        </w:rPr>
        <w:t xml:space="preserve">Beklenen Ürün: </w:t>
      </w:r>
      <w:r>
        <w:rPr>
          <w:sz w:val="20"/>
        </w:rPr>
        <w:t>Disk Bolumlendirme ve Kurulum Plani Posteri</w:t>
      </w:r>
    </w:p>
    <w:p>
      <w:pPr>
        <w:spacing w:before="200"/>
      </w:pPr>
      <w:r>
        <w:rPr>
          <w:b/>
          <w:color w:val="6A1B9A"/>
          <w:sz w:val="24"/>
        </w:rPr>
        <w:t xml:space="preserve">  Transfer Soruları</w:t>
      </w:r>
    </w:p>
    <w:p>
      <w:r>
        <w:rPr>
          <w:b/>
          <w:color w:val="6A1B9A"/>
          <w:sz w:val="20"/>
        </w:rPr>
        <w:t xml:space="preserve">  1. </w:t>
      </w:r>
      <w:r>
        <w:rPr>
          <w:sz w:val="20"/>
        </w:rPr>
        <w:t>Sunucu bilgisayarlarda disk bolumlendirme nasil farklidir?</w:t>
      </w:r>
    </w:p>
    <w:p>
      <w:r>
        <w:rPr>
          <w:b/>
          <w:color w:val="6A1B9A"/>
          <w:sz w:val="20"/>
        </w:rPr>
        <w:t xml:space="preserve">  2. </w:t>
      </w:r>
      <w:r>
        <w:rPr>
          <w:sz w:val="20"/>
        </w:rPr>
        <w:t>RAID yapilarinda kurulum nasil degisir?</w:t>
      </w:r>
    </w:p>
    <w:p>
      <w:r>
        <w:rPr>
          <w:b/>
          <w:color w:val="6A1B9A"/>
          <w:sz w:val="20"/>
        </w:rPr>
        <w:t xml:space="preserve">  3. </w:t>
      </w:r>
      <w:r>
        <w:rPr>
          <w:sz w:val="20"/>
        </w:rPr>
        <w:t>Dual-boot (iki OS) kurulumunda disk nasil planlanir?</w:t>
      </w:r>
    </w:p>
    <w:p>
      <w:r>
        <w:rPr>
          <w:b/>
          <w:color w:val="1B2A4A"/>
          <w:sz w:val="20"/>
        </w:rPr>
        <w:t xml:space="preserve">İlişkili Disiplinler: </w:t>
      </w:r>
      <w:r>
        <w:rPr>
          <w:sz w:val="20"/>
        </w:rPr>
        <w:t>Matematik (disk alan hesaplama, yuzde oranlari), Gorsel Sanatlar (sema cizimi)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1TB diskli bir bilgisayara hem Windows hem veri alani planlanacak. Kullanici video duzenlemeci, buyuk dosyalarla calisiyor.</w:t>
              <w:br/>
              <w:br/>
              <w:t>Cozum: C: 250GB (sistem+programlar), D: 750GB (projeler ve arsiv). NTFS dosya sistemi.</w:t>
            </w:r>
          </w:p>
        </w:tc>
      </w:tr>
    </w:tbl>
    <w:p/>
    <w:p>
      <w:r>
        <w:rPr>
          <w:b/>
          <w:color w:val="1B2A4A"/>
          <w:sz w:val="20"/>
        </w:rPr>
        <w:t xml:space="preserve">Yaratıcı Görev: </w:t>
      </w:r>
      <w:r>
        <w:rPr>
          <w:sz w:val="20"/>
        </w:rPr>
        <w:t>Gelecekte diskler yerine tamamen bulut depolama kullanilsa, kurulum sureci nasil degisirdi?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USB'den boot islemi yapabiliyorum.</w:t>
      </w:r>
    </w:p>
    <w:p>
      <w:r>
        <w:rPr>
          <w:sz w:val="20"/>
        </w:rPr>
        <w:t xml:space="preserve">  ☐  Dil ve bolge secimini yapabiliyorum.</w:t>
      </w:r>
    </w:p>
    <w:p>
      <w:r>
        <w:rPr>
          <w:sz w:val="20"/>
        </w:rPr>
        <w:t xml:space="preserve">  ☐  Disk bolumlendirme ekranini anliyorum.</w:t>
      </w:r>
    </w:p>
    <w:p>
      <w:r>
        <w:rPr>
          <w:sz w:val="20"/>
        </w:rPr>
        <w:t xml:space="preserve">  ☐  Yeni bolum olusturup bicimlendiribiliyorum.</w:t>
      </w:r>
    </w:p>
    <w:p>
      <w:r>
        <w:rPr>
          <w:sz w:val="20"/>
        </w:rPr>
        <w:t xml:space="preserve">  ☐  Kurulum adimlarini dogru sirada biliyorum.</w:t>
      </w:r>
    </w:p>
    <w:p>
      <w:pPr>
        <w:spacing w:before="200"/>
      </w:pPr>
      <w:r>
        <w:rPr>
          <w:b/>
          <w:color w:val="2E7D32"/>
          <w:sz w:val="24"/>
        </w:rPr>
        <w:t xml:space="preserve">  Öz Değerlendirme Soruları</w:t>
      </w:r>
    </w:p>
    <w:p>
      <w:r>
        <w:rPr>
          <w:b/>
          <w:color w:val="2E7D32"/>
          <w:sz w:val="20"/>
        </w:rPr>
        <w:t xml:space="preserve">  1. </w:t>
      </w:r>
      <w:r>
        <w:rPr>
          <w:sz w:val="20"/>
        </w:rPr>
        <w:t>Disk bolumlendirme artik korkutucu degil mi?</w:t>
      </w:r>
    </w:p>
    <w:p>
      <w:r>
        <w:rPr>
          <w:b/>
          <w:color w:val="2E7D32"/>
          <w:sz w:val="20"/>
        </w:rPr>
        <w:t xml:space="preserve">  2. </w:t>
      </w:r>
      <w:r>
        <w:rPr>
          <w:sz w:val="20"/>
        </w:rPr>
        <w:t>Kurulum adimlarini ezbere bilyor muyum?</w:t>
      </w:r>
    </w:p>
    <w:p>
      <w:r>
        <w:rPr>
          <w:b/>
          <w:color w:val="2E7D32"/>
          <w:sz w:val="20"/>
        </w:rPr>
        <w:t xml:space="preserve">  3. </w:t>
      </w:r>
      <w:r>
        <w:rPr>
          <w:sz w:val="20"/>
        </w:rPr>
        <w:t>Bir baskasinin bilgisayarina kurulum yapabilir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Kurulumun ilk adimi?</w:t>
            </w:r>
          </w:p>
        </w:tc>
        <w:tc>
          <w:tcPr>
            <w:tcW w:type="dxa" w:w="3213"/>
          </w:tcPr>
          <w:p>
            <w:r>
              <w:rPr>
                <w:sz w:val="18"/>
              </w:rPr>
              <w:t>USB'den boot etme</w:t>
            </w:r>
          </w:p>
        </w:tc>
      </w:tr>
      <w:tr>
        <w:tc>
          <w:tcPr>
            <w:tcW w:type="dxa" w:w="3213"/>
          </w:tcPr>
          <w:p>
            <w:r>
              <w:rPr>
                <w:sz w:val="18"/>
              </w:rPr>
              <w:t>2</w:t>
            </w:r>
          </w:p>
        </w:tc>
        <w:tc>
          <w:tcPr>
            <w:tcW w:type="dxa" w:w="3213"/>
          </w:tcPr>
          <w:p>
            <w:r>
              <w:rPr>
                <w:sz w:val="18"/>
              </w:rPr>
              <w:t>Disk bolumlendirme ekranindaki 3 temel islem?</w:t>
            </w:r>
          </w:p>
        </w:tc>
        <w:tc>
          <w:tcPr>
            <w:tcW w:type="dxa" w:w="3213"/>
          </w:tcPr>
          <w:p>
            <w:r>
              <w:rPr>
                <w:sz w:val="18"/>
              </w:rPr>
              <w:t>Yeni, Sil, Bicimlendir</w:t>
            </w:r>
          </w:p>
        </w:tc>
      </w:tr>
      <w:tr>
        <w:tc>
          <w:tcPr>
            <w:tcW w:type="dxa" w:w="3213"/>
          </w:tcPr>
          <w:p>
            <w:r>
              <w:rPr>
                <w:sz w:val="18"/>
              </w:rPr>
              <w:t>3</w:t>
            </w:r>
          </w:p>
        </w:tc>
        <w:tc>
          <w:tcPr>
            <w:tcW w:type="dxa" w:w="3213"/>
          </w:tcPr>
          <w:p>
            <w:r>
              <w:rPr>
                <w:sz w:val="18"/>
              </w:rPr>
              <w:t>Temiz kurulumda hangi secenek secilir?</w:t>
            </w:r>
          </w:p>
        </w:tc>
        <w:tc>
          <w:tcPr>
            <w:tcW w:type="dxa" w:w="3213"/>
          </w:tcPr>
          <w:p>
            <w:r>
              <w:rPr>
                <w:sz w:val="18"/>
              </w:rPr>
              <w:t>Ozel (Custom/Gelismis)</w:t>
            </w:r>
          </w:p>
        </w:tc>
      </w:tr>
      <w:tr>
        <w:tc>
          <w:tcPr>
            <w:tcW w:type="dxa" w:w="3213"/>
          </w:tcPr>
          <w:p>
            <w:r>
              <w:rPr>
                <w:sz w:val="18"/>
              </w:rPr>
              <w:t>4</w:t>
            </w:r>
          </w:p>
        </w:tc>
        <w:tc>
          <w:tcPr>
            <w:tcW w:type="dxa" w:w="3213"/>
          </w:tcPr>
          <w:p>
            <w:r>
              <w:rPr>
                <w:sz w:val="18"/>
              </w:rPr>
              <w:t>Dosya sistemi formati?</w:t>
            </w:r>
          </w:p>
        </w:tc>
        <w:tc>
          <w:tcPr>
            <w:tcW w:type="dxa" w:w="3213"/>
          </w:tcPr>
          <w:p>
            <w:r>
              <w:rPr>
                <w:sz w:val="18"/>
              </w:rPr>
              <w:t>NTFS</w:t>
            </w:r>
          </w:p>
        </w:tc>
      </w:tr>
      <w:tr>
        <w:tc>
          <w:tcPr>
            <w:tcW w:type="dxa" w:w="3213"/>
          </w:tcPr>
          <w:p>
            <w:r>
              <w:rPr>
                <w:sz w:val="18"/>
              </w:rPr>
              <w:t>5</w:t>
            </w:r>
          </w:p>
        </w:tc>
        <w:tc>
          <w:tcPr>
            <w:tcW w:type="dxa" w:w="3213"/>
          </w:tcPr>
          <w:p>
            <w:r>
              <w:rPr>
                <w:sz w:val="18"/>
              </w:rPr>
              <w:t>Kurulum sirasinda otomatik olusan gizli bolum?</w:t>
            </w:r>
          </w:p>
        </w:tc>
        <w:tc>
          <w:tcPr>
            <w:tcW w:type="dxa" w:w="3213"/>
          </w:tcPr>
          <w:p>
            <w:r>
              <w:rPr>
                <w:sz w:val="18"/>
              </w:rPr>
              <w:t>Sistem Ayrildi Bolumu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Format atmak gercekten gerekli mi yoksa moda mi?</w:t>
      </w:r>
    </w:p>
    <w:p>
      <w:r>
        <w:rPr>
          <w:b/>
          <w:color w:val="2E7D32"/>
          <w:sz w:val="20"/>
        </w:rPr>
        <w:t xml:space="preserve">  2. </w:t>
      </w:r>
      <w:r>
        <w:rPr>
          <w:sz w:val="20"/>
        </w:rPr>
        <w:t>Otomatik kurulum araclari teknisyenlerin isini bitirir mi?</w:t>
      </w:r>
    </w:p>
    <w:p>
      <w:r>
        <w:rPr>
          <w:b/>
          <w:color w:val="2E7D32"/>
          <w:sz w:val="20"/>
        </w:rPr>
        <w:t xml:space="preserve">  3. </w:t>
      </w:r>
      <w:r>
        <w:rPr>
          <w:sz w:val="20"/>
        </w:rPr>
        <w:t>Disk bolumlendirme kullaniciya mi birakilmali yoksa otomatik mi olmali?</w:t>
      </w:r>
    </w:p>
    <w:p>
      <w:r>
        <w:rPr>
          <w:b/>
          <w:color w:val="2E7D32"/>
          <w:sz w:val="20"/>
        </w:rPr>
        <w:t>Eleştirel Düşünme:</w:t>
      </w:r>
    </w:p>
    <w:p>
      <w:r>
        <w:rPr>
          <w:b/>
          <w:color w:val="2E7D32"/>
          <w:sz w:val="20"/>
        </w:rPr>
        <w:t xml:space="preserve">  1. </w:t>
      </w:r>
      <w:r>
        <w:rPr>
          <w:sz w:val="20"/>
        </w:rPr>
        <w:t>Veri kaybi riski varken neden format atilir?</w:t>
      </w:r>
    </w:p>
    <w:p>
      <w:r>
        <w:rPr>
          <w:b/>
          <w:color w:val="2E7D32"/>
          <w:sz w:val="20"/>
        </w:rPr>
        <w:t xml:space="preserve">  2. </w:t>
      </w:r>
      <w:r>
        <w:rPr>
          <w:sz w:val="20"/>
        </w:rPr>
        <w:t>Kurulum sureci neden bu kadar karmasik; basitlestirilemez mi?</w:t>
      </w:r>
    </w:p>
    <w:p>
      <w:r>
        <w:rPr>
          <w:b/>
          <w:color w:val="2E7D32"/>
          <w:sz w:val="20"/>
        </w:rPr>
        <w:t xml:space="preserve">  3. </w:t>
      </w:r>
      <w:r>
        <w:rPr>
          <w:sz w:val="20"/>
        </w:rPr>
        <w:t>Lisans anahtari sistemi adil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"Isletim Sistemi Kurulum Uygulamasi"</w:t>
      </w:r>
    </w:p>
    <w:p>
      <w:r>
        <w:rPr>
          <w:b/>
          <w:color w:val="1B2A4A"/>
          <w:sz w:val="20"/>
        </w:rPr>
        <w:t xml:space="preserve">Hedef: </w:t>
      </w:r>
      <w:r>
        <w:rPr>
          <w:sz w:val="20"/>
        </w:rPr>
        <w:t>USB'den baslayarak disk bolumlendirme asamasina kadar ilerlemek.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USB Boot</w:t>
            </w:r>
          </w:p>
        </w:tc>
        <w:tc>
          <w:tcPr>
            <w:tcW w:type="dxa" w:w="3213"/>
          </w:tcPr>
          <w:p>
            <w:r>
              <w:rPr>
                <w:sz w:val="18"/>
              </w:rPr>
              <w:t>BIOS'tan USB'yi 1. siraya alin ve baslatin</w:t>
            </w:r>
          </w:p>
        </w:tc>
        <w:tc>
          <w:tcPr>
            <w:tcW w:type="dxa" w:w="3213"/>
          </w:tcPr>
          <w:p>
            <w:r>
              <w:rPr>
                <w:sz w:val="18"/>
              </w:rPr>
              <w:t>Kurulum ekrani gelir</w:t>
            </w:r>
          </w:p>
        </w:tc>
      </w:tr>
      <w:tr>
        <w:tc>
          <w:tcPr>
            <w:tcW w:type="dxa" w:w="3213"/>
          </w:tcPr>
          <w:p>
            <w:r>
              <w:rPr>
                <w:sz w:val="18"/>
              </w:rPr>
              <w:t>2. Dil Secimi</w:t>
            </w:r>
          </w:p>
        </w:tc>
        <w:tc>
          <w:tcPr>
            <w:tcW w:type="dxa" w:w="3213"/>
          </w:tcPr>
          <w:p>
            <w:r>
              <w:rPr>
                <w:sz w:val="18"/>
              </w:rPr>
              <w:t>Turkce ve bolge ayarlarini secin</w:t>
            </w:r>
          </w:p>
        </w:tc>
        <w:tc>
          <w:tcPr>
            <w:tcW w:type="dxa" w:w="3213"/>
          </w:tcPr>
          <w:p>
            <w:r>
              <w:rPr>
                <w:sz w:val="18"/>
              </w:rPr>
              <w:t>Yerellestirilmis kurulum baslar</w:t>
            </w:r>
          </w:p>
        </w:tc>
      </w:tr>
      <w:tr>
        <w:tc>
          <w:tcPr>
            <w:tcW w:type="dxa" w:w="3213"/>
          </w:tcPr>
          <w:p>
            <w:r>
              <w:rPr>
                <w:sz w:val="18"/>
              </w:rPr>
              <w:t>3. Kurulum Turu</w:t>
            </w:r>
          </w:p>
        </w:tc>
        <w:tc>
          <w:tcPr>
            <w:tcW w:type="dxa" w:w="3213"/>
          </w:tcPr>
          <w:p>
            <w:r>
              <w:rPr>
                <w:sz w:val="18"/>
              </w:rPr>
              <w:t>Ozel (Gelismis) secenegini secin</w:t>
            </w:r>
          </w:p>
        </w:tc>
        <w:tc>
          <w:tcPr>
            <w:tcW w:type="dxa" w:w="3213"/>
          </w:tcPr>
          <w:p>
            <w:r>
              <w:rPr>
                <w:sz w:val="18"/>
              </w:rPr>
              <w:t>Disk yonetim ekrani acilir</w:t>
            </w:r>
          </w:p>
        </w:tc>
      </w:tr>
      <w:tr>
        <w:tc>
          <w:tcPr>
            <w:tcW w:type="dxa" w:w="3213"/>
          </w:tcPr>
          <w:p>
            <w:r>
              <w:rPr>
                <w:sz w:val="18"/>
              </w:rPr>
              <w:t>4. Disk Bolme</w:t>
            </w:r>
          </w:p>
        </w:tc>
        <w:tc>
          <w:tcPr>
            <w:tcW w:type="dxa" w:w="3213"/>
          </w:tcPr>
          <w:p>
            <w:r>
              <w:rPr>
                <w:sz w:val="18"/>
              </w:rPr>
              <w:t>Yeni bolumler olusturun (C: ve D:)</w:t>
            </w:r>
          </w:p>
        </w:tc>
        <w:tc>
          <w:tcPr>
            <w:tcW w:type="dxa" w:w="3213"/>
          </w:tcPr>
          <w:p>
            <w:r>
              <w:rPr>
                <w:sz w:val="18"/>
              </w:rPr>
              <w:t>Disk yapilandirilir</w:t>
            </w:r>
          </w:p>
        </w:tc>
      </w:tr>
      <w:tr>
        <w:tc>
          <w:tcPr>
            <w:tcW w:type="dxa" w:w="3213"/>
          </w:tcPr>
          <w:p>
            <w:r>
              <w:rPr>
                <w:sz w:val="18"/>
              </w:rPr>
              <w:t>5. Bicimlendirme</w:t>
            </w:r>
          </w:p>
        </w:tc>
        <w:tc>
          <w:tcPr>
            <w:tcW w:type="dxa" w:w="3213"/>
          </w:tcPr>
          <w:p>
            <w:r>
              <w:rPr>
                <w:sz w:val="18"/>
              </w:rPr>
              <w:t>Bolumleri NTFS olarak formatlayin</w:t>
            </w:r>
          </w:p>
        </w:tc>
        <w:tc>
          <w:tcPr>
            <w:tcW w:type="dxa" w:w="3213"/>
          </w:tcPr>
          <w:p>
            <w:r>
              <w:rPr>
                <w:sz w:val="18"/>
              </w:rPr>
              <w:t>Disk yazima hazir olur</w:t>
            </w:r>
          </w:p>
        </w:tc>
      </w:tr>
    </w:tbl>
    <w:p/>
    <w:p>
      <w:r>
        <w:rPr>
          <w:b/>
          <w:color w:val="1B2A4A"/>
          <w:sz w:val="20"/>
        </w:rPr>
        <w:t xml:space="preserve">Tamamlanma Kriteri: </w:t>
      </w:r>
      <w:r>
        <w:rPr>
          <w:sz w:val="20"/>
        </w:rPr>
        <w:t>Disk bolumlendirmenin dogru yapilmasi ve bolumlerin bicimlendirilemsi.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Kurulum Baslangici"</w:t>
      </w:r>
    </w:p>
    <w:p>
      <w:r>
        <w:rPr>
          <w:b/>
          <w:color w:val="1B2A4A"/>
          <w:sz w:val="20"/>
        </w:rPr>
        <w:t xml:space="preserve">Eğitmenin Gösterdiği: </w:t>
      </w:r>
      <w:r>
        <w:rPr>
          <w:sz w:val="20"/>
        </w:rPr>
        <w:t>Projeksiyonda USB'den boot edip kurulum ekranlarini adim adim gosterir.</w:t>
      </w:r>
    </w:p>
    <w:p>
      <w:r>
        <w:rPr>
          <w:b/>
          <w:color w:val="1B2A4A"/>
          <w:sz w:val="20"/>
        </w:rPr>
        <w:t xml:space="preserve">Öğrencinin Tekrarladığı: </w:t>
      </w:r>
      <w:r>
        <w:rPr>
          <w:sz w:val="20"/>
        </w:rPr>
        <w:t>Kendi bilgisayarinda veya sanal makinede ayni adimlari takip eder.</w:t>
      </w:r>
    </w:p>
    <w:p>
      <w:r>
        <w:rPr>
          <w:b/>
          <w:color w:val="1B2A4A"/>
          <w:sz w:val="20"/>
        </w:rPr>
        <w:t xml:space="preserve">Dikkat Noktaları: </w:t>
      </w:r>
      <w:r>
        <w:rPr>
          <w:sz w:val="20"/>
        </w:rPr>
        <w:t>Disk bolumlendirme ekraninda dikkatli olun; yanlis bolumu silmek veri kaybina neden olur!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Kurulum adimlarini dogru siraya dizin</w:t>
            </w:r>
          </w:p>
        </w:tc>
      </w:tr>
      <w:tr>
        <w:tc>
          <w:tcPr>
            <w:tcW w:type="dxa" w:w="3213"/>
          </w:tcPr>
          <w:p>
            <w:r>
              <w:rPr>
                <w:sz w:val="18"/>
              </w:rPr>
              <w:t>2</w:t>
            </w:r>
          </w:p>
        </w:tc>
        <w:tc>
          <w:tcPr>
            <w:tcW w:type="dxa" w:w="3213"/>
          </w:tcPr>
          <w:p>
            <w:r>
              <w:rPr>
                <w:sz w:val="18"/>
              </w:rPr>
              <w:t>Orta</w:t>
            </w:r>
          </w:p>
        </w:tc>
        <w:tc>
          <w:tcPr>
            <w:tcW w:type="dxa" w:w="3213"/>
          </w:tcPr>
          <w:p>
            <w:r>
              <w:rPr>
                <w:sz w:val="18"/>
              </w:rPr>
              <w:t>Sanal makinede disk bolumlendirme yapin</w:t>
            </w:r>
          </w:p>
        </w:tc>
      </w:tr>
      <w:tr>
        <w:tc>
          <w:tcPr>
            <w:tcW w:type="dxa" w:w="3213"/>
          </w:tcPr>
          <w:p>
            <w:r>
              <w:rPr>
                <w:sz w:val="18"/>
              </w:rPr>
              <w:t>3</w:t>
            </w:r>
          </w:p>
        </w:tc>
        <w:tc>
          <w:tcPr>
            <w:tcW w:type="dxa" w:w="3213"/>
          </w:tcPr>
          <w:p>
            <w:r>
              <w:rPr>
                <w:sz w:val="18"/>
              </w:rPr>
              <w:t>Ileri</w:t>
            </w:r>
          </w:p>
        </w:tc>
        <w:tc>
          <w:tcPr>
            <w:tcW w:type="dxa" w:w="3213"/>
          </w:tcPr>
          <w:p>
            <w:r>
              <w:rPr>
                <w:sz w:val="18"/>
              </w:rPr>
              <w:t>1TB diski senaroya gore bolumleyin ve bicimlendirin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"Yanlis Bolum Silme"</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kullanici format atarken yanlis bolumu (D: veri bolumu) sildi. Veriler kayboldu. Bu durumda ne yapilabilir ve bu hata nasil onlenebilirdi?</w:t>
            </w:r>
          </w:p>
        </w:tc>
      </w:tr>
    </w:tbl>
    <w:p/>
    <w:p>
      <w:r>
        <w:rPr>
          <w:b/>
          <w:color w:val="1B2A4A"/>
          <w:sz w:val="20"/>
        </w:rPr>
        <w:t xml:space="preserve">Beklenen Çıktı: </w:t>
      </w:r>
      <w:r>
        <w:rPr>
          <w:sz w:val="20"/>
        </w:rPr>
        <w:t>Veri kurtarma yontemlerini ve onleyici tedbirleri (yedekleme)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Isletim sistemi kurulumunun ilk asamalarini ogrendik: USB'den boot, dil secimi, kurulum turu ve disk bolumlendirme. Her adimin onemini ve sirasini kavradik.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Bootable USB</w:t>
            </w:r>
          </w:p>
        </w:tc>
        <w:tc>
          <w:tcPr>
            <w:tcW w:type="dxa" w:w="4819"/>
            <w:shd w:fill="F5F5F5"/>
          </w:tcPr>
          <w:p>
            <w:r>
              <w:rPr>
                <w:b/>
                <w:color w:val="1B2A4A"/>
                <w:sz w:val="20"/>
              </w:rPr>
              <w:t xml:space="preserve">  Temiz Kurulum</w:t>
            </w:r>
          </w:p>
        </w:tc>
      </w:tr>
      <w:tr>
        <w:tc>
          <w:tcPr>
            <w:tcW w:type="dxa" w:w="4819"/>
            <w:shd w:fill="F5F5F5"/>
          </w:tcPr>
          <w:p>
            <w:r>
              <w:rPr>
                <w:b/>
                <w:color w:val="1B2A4A"/>
                <w:sz w:val="20"/>
              </w:rPr>
              <w:t xml:space="preserve">  Upgrade</w:t>
            </w:r>
          </w:p>
        </w:tc>
        <w:tc>
          <w:tcPr>
            <w:tcW w:type="dxa" w:w="4819"/>
            <w:shd w:fill="F5F5F5"/>
          </w:tcPr>
          <w:p>
            <w:r>
              <w:rPr>
                <w:b/>
                <w:color w:val="1B2A4A"/>
                <w:sz w:val="20"/>
              </w:rPr>
              <w:t xml:space="preserve">  Disk Bolumlendirme</w:t>
            </w:r>
          </w:p>
        </w:tc>
      </w:tr>
      <w:tr>
        <w:tc>
          <w:tcPr>
            <w:tcW w:type="dxa" w:w="4819"/>
            <w:shd w:fill="F5F5F5"/>
          </w:tcPr>
          <w:p>
            <w:r>
              <w:rPr>
                <w:b/>
                <w:color w:val="1B2A4A"/>
                <w:sz w:val="20"/>
              </w:rPr>
              <w:t xml:space="preserve">  Format</w:t>
            </w:r>
          </w:p>
        </w:tc>
        <w:tc>
          <w:tcPr>
            <w:tcW w:type="dxa" w:w="4819"/>
            <w:shd w:fill="F5F5F5"/>
          </w:tcPr>
          <w:p>
            <w:r>
              <w:rPr>
                <w:b/>
                <w:color w:val="1B2A4A"/>
                <w:sz w:val="20"/>
              </w:rPr>
              <w:t xml:space="preserve">  NTFS</w:t>
            </w:r>
          </w:p>
        </w:tc>
      </w:tr>
      <w:tr>
        <w:tc>
          <w:tcPr>
            <w:tcW w:type="dxa" w:w="4819"/>
            <w:shd w:fill="F5F5F5"/>
          </w:tcPr>
          <w:p>
            <w:r>
              <w:rPr>
                <w:b/>
                <w:color w:val="1B2A4A"/>
                <w:sz w:val="20"/>
              </w:rPr>
              <w:t xml:space="preserve">  Ayrilmamis Alan</w:t>
            </w:r>
          </w:p>
        </w:tc>
        <w:tc>
          <w:tcPr>
            <w:tcW w:type="dxa" w:w="4819"/>
            <w:shd w:fill="F5F5F5"/>
          </w:tcPr>
          <w:p>
            <w:r>
              <w:rPr>
                <w:b/>
                <w:color w:val="1B2A4A"/>
                <w:sz w:val="20"/>
              </w:rPr>
              <w:t xml:space="preserve">  Sistem Bolumu</w:t>
            </w:r>
          </w:p>
        </w:tc>
      </w:tr>
    </w:tbl>
    <w:p/>
    <w:p>
      <w:pPr>
        <w:spacing w:before="200"/>
      </w:pPr>
      <w:r>
        <w:rPr>
          <w:b/>
          <w:color w:val="757575"/>
          <w:sz w:val="24"/>
        </w:rPr>
        <w:t xml:space="preserve">  Bir Sonraki Dersle Köprü</w:t>
      </w:r>
    </w:p>
    <w:p>
      <w:r>
        <w:rPr>
          <w:sz w:val="20"/>
        </w:rPr>
        <w:t>Kurulum adimlarini ogrendik; simdi kurulum sirasinda nelere dikkat etmemiz gerektigini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Rufus programini arastirin ve USB bellek ile bootable kurulum medyasi olusturma adimlarini yazin.</w:t>
              <w:br/>
              <w:t>Teslim: Sonraki ders.</w:t>
              <w:br/>
              <w:t>Kriter: Rufus adimlairinin dogru siralanmasi.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Bootable USB bellekleri hazirla.</w:t>
      </w:r>
    </w:p>
    <w:p>
      <w:pPr>
        <w:pStyle w:val="ListBullet"/>
      </w:pPr>
      <w:r>
        <w:rPr>
          <w:sz w:val="20"/>
        </w:rPr>
        <w:t>Sanal makine ortamini kur (VirtualBox).</w:t>
      </w:r>
    </w:p>
    <w:p>
      <w:pPr>
        <w:pStyle w:val="ListBullet"/>
      </w:pPr>
      <w:r>
        <w:rPr>
          <w:sz w:val="20"/>
        </w:rPr>
        <w:t>Kurulum adimlari posterini as.</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Disk bolumlendirme korkusu</w:t>
            </w:r>
          </w:p>
        </w:tc>
        <w:tc>
          <w:tcPr>
            <w:tcW w:type="dxa" w:w="4819"/>
          </w:tcPr>
          <w:p>
            <w:r>
              <w:rPr>
                <w:sz w:val="18"/>
              </w:rPr>
              <w:t>Sanal makine kullan; gercek disk riski yok</w:t>
            </w:r>
          </w:p>
        </w:tc>
      </w:tr>
      <w:tr>
        <w:tc>
          <w:tcPr>
            <w:tcW w:type="dxa" w:w="4819"/>
          </w:tcPr>
          <w:p>
            <w:r>
              <w:rPr>
                <w:sz w:val="18"/>
              </w:rPr>
              <w:t>Adim sirasi karisikligi</w:t>
            </w:r>
          </w:p>
        </w:tc>
        <w:tc>
          <w:tcPr>
            <w:tcW w:type="dxa" w:w="4819"/>
          </w:tcPr>
          <w:p>
            <w:r>
              <w:rPr>
                <w:sz w:val="18"/>
              </w:rPr>
              <w:t>Adim adim kontrol listesi dagit</w:t>
            </w:r>
          </w:p>
        </w:tc>
      </w:tr>
      <w:tr>
        <w:tc>
          <w:tcPr>
            <w:tcW w:type="dxa" w:w="4819"/>
          </w:tcPr>
          <w:p>
            <w:r>
              <w:rPr>
                <w:sz w:val="18"/>
              </w:rPr>
              <w:t>Ingilizce terimler</w:t>
            </w:r>
          </w:p>
        </w:tc>
        <w:tc>
          <w:tcPr>
            <w:tcW w:type="dxa" w:w="4819"/>
          </w:tcPr>
          <w:p>
            <w:r>
              <w:rPr>
                <w:sz w:val="18"/>
              </w:rPr>
              <w:t>Turkce karsiliklari iceren sozluk dagit</w:t>
            </w:r>
          </w:p>
        </w:tc>
      </w:tr>
    </w:tbl>
    <w:p/>
    <w:p>
      <w:r>
        <w:rPr>
          <w:b/>
          <w:color w:val="1B2A4A"/>
          <w:sz w:val="20"/>
        </w:rPr>
        <w:t xml:space="preserve">Zaman Yönetimi: </w:t>
      </w:r>
      <w:r>
        <w:rPr>
          <w:sz w:val="20"/>
        </w:rPr>
        <w:t>Teori %30, Uygulama %70. Her ogrenci disk bolumlendirme ekranini gormeli.</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yetersizse kurulum videsu izletip adim adim not aldirin.</w:t>
            </w:r>
          </w:p>
        </w:tc>
      </w:tr>
    </w:tbl>
    <w:p/>
    <w:p>
      <w:r>
        <w:br w:type="page"/>
      </w:r>
    </w:p>
    <w:p>
      <w:pPr>
        <w:jc w:val="center"/>
      </w:pPr>
      <w:r>
        <w:rPr>
          <w:b/>
          <w:color w:val="1B2A4A"/>
          <w:sz w:val="36"/>
        </w:rPr>
        <w:t>━━━  22. SAAT  ━━━</w:t>
      </w:r>
    </w:p>
    <w:p>
      <w:pPr>
        <w:jc w:val="center"/>
      </w:pPr>
      <w:r>
        <w:rPr>
          <w:color w:val="2C6FAD"/>
          <w:sz w:val="32"/>
        </w:rPr>
        <w:t>Kurulumda Dikkat Edilecek Hususlar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Kurulum sirasinda dikkat edilecek kritik hususlari analiz ederek onlem alir.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1.C.2.4</w:t>
            </w:r>
          </w:p>
        </w:tc>
        <w:tc>
          <w:tcPr>
            <w:tcW w:type="dxa" w:w="3213"/>
          </w:tcPr>
          <w:p>
            <w:r>
              <w:rPr>
                <w:sz w:val="18"/>
              </w:rPr>
              <w:t>Kurulum oncesi veri yedekleme ve disk hazirlama islemlerini planlar.</w:t>
            </w:r>
          </w:p>
        </w:tc>
        <w:tc>
          <w:tcPr>
            <w:tcW w:type="dxa" w:w="3213"/>
          </w:tcPr>
          <w:p>
            <w:r>
              <w:rPr>
                <w:sz w:val="18"/>
              </w:rPr>
              <w:t>Uygulama</w:t>
            </w:r>
          </w:p>
        </w:tc>
      </w:tr>
      <w:tr>
        <w:tc>
          <w:tcPr>
            <w:tcW w:type="dxa" w:w="3213"/>
          </w:tcPr>
          <w:p>
            <w:r>
              <w:rPr>
                <w:sz w:val="18"/>
              </w:rPr>
              <w:t>1.C.2.5</w:t>
            </w:r>
          </w:p>
        </w:tc>
        <w:tc>
          <w:tcPr>
            <w:tcW w:type="dxa" w:w="3213"/>
          </w:tcPr>
          <w:p>
            <w:r>
              <w:rPr>
                <w:sz w:val="18"/>
              </w:rPr>
              <w:t>32-bit/64-bit mimari secimi, lisanslama ve disk yapisi konularinda dogru karar verir.</w:t>
            </w:r>
          </w:p>
        </w:tc>
        <w:tc>
          <w:tcPr>
            <w:tcW w:type="dxa" w:w="3213"/>
          </w:tcPr>
          <w:p>
            <w:r>
              <w:rPr>
                <w:sz w:val="18"/>
              </w:rPr>
              <w:t>Analiz</w:t>
            </w:r>
          </w:p>
        </w:tc>
      </w:tr>
      <w:tr>
        <w:tc>
          <w:tcPr>
            <w:tcW w:type="dxa" w:w="3213"/>
          </w:tcPr>
          <w:p>
            <w:r>
              <w:rPr>
                <w:sz w:val="18"/>
              </w:rPr>
              <w:t>1.C.2.6</w:t>
            </w:r>
          </w:p>
        </w:tc>
        <w:tc>
          <w:tcPr>
            <w:tcW w:type="dxa" w:w="3213"/>
          </w:tcPr>
          <w:p>
            <w:r>
              <w:rPr>
                <w:sz w:val="18"/>
              </w:rPr>
              <w:t>Kurulum sirasinda karsilasilan yaygn hatalari (disk gormeme, boot dongusu) teshs eder.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Kurulum adimlarini ve disk bolumlendirmeyi bilmek.</w:t>
      </w:r>
    </w:p>
    <w:p>
      <w:pPr>
        <w:spacing w:before="200"/>
      </w:pPr>
      <w:r>
        <w:rPr>
          <w:b/>
          <w:color w:val="757575"/>
          <w:sz w:val="24"/>
        </w:rPr>
        <w:t xml:space="preserve">  Öğrencinin Bilmesi Gerekenler</w:t>
      </w:r>
    </w:p>
    <w:p>
      <w:pPr>
        <w:pStyle w:val="ListBullet"/>
      </w:pPr>
      <w:r>
        <w:rPr>
          <w:sz w:val="20"/>
        </w:rPr>
        <w:t>Yanlis islemlerin veri kaybina neden olabilecegi.</w:t>
      </w:r>
    </w:p>
    <w:p>
      <w:pPr>
        <w:pStyle w:val="ListBullet"/>
      </w:pPr>
      <w:r>
        <w:rPr>
          <w:sz w:val="20"/>
        </w:rPr>
        <w:t>Mimari seciminin (32/64-bit) performansi etkiledigi.</w:t>
      </w:r>
    </w:p>
    <w:p>
      <w:pPr>
        <w:pStyle w:val="ListBullet"/>
      </w:pPr>
      <w:r>
        <w:rPr>
          <w:sz w:val="20"/>
        </w:rPr>
        <w:t>Lisans anahtarinin yasal zorunluluk oldugu.</w:t>
      </w:r>
    </w:p>
    <w:p>
      <w:pPr>
        <w:spacing w:before="200"/>
      </w:pPr>
      <w:r>
        <w:rPr>
          <w:b/>
          <w:color w:val="757575"/>
          <w:sz w:val="24"/>
        </w:rPr>
        <w:t xml:space="preserve">  Olası Kavram Yanılgıları</w:t>
      </w:r>
    </w:p>
    <w:p>
      <w:pPr>
        <w:pStyle w:val="ListBullet"/>
      </w:pPr>
      <w:r>
        <w:rPr>
          <w:sz w:val="20"/>
        </w:rPr>
        <w:t>Kurulum sirasinda hata yapilirsa bilgisayarin bozulacagi sanilmasi.</w:t>
      </w:r>
    </w:p>
    <w:p>
      <w:pPr>
        <w:pStyle w:val="ListBullet"/>
      </w:pPr>
      <w:r>
        <w:rPr>
          <w:sz w:val="20"/>
        </w:rPr>
        <w:t>Her kurulumda mutlaka lisans anahtari giritmesi gerektigi dusuncesi.</w:t>
      </w:r>
    </w:p>
    <w:p>
      <w:pPr>
        <w:pStyle w:val="ListBullet"/>
      </w:pPr>
      <w:r>
        <w:rPr>
          <w:sz w:val="20"/>
        </w:rPr>
        <w:t>Format atinca bilgisayarin hizlanacaginin garanti oldugu yanilgisi.</w:t>
      </w:r>
    </w:p>
    <w:p>
      <w:pPr>
        <w:spacing w:before="200"/>
      </w:pPr>
      <w:r>
        <w:rPr>
          <w:b/>
          <w:color w:val="757575"/>
          <w:sz w:val="24"/>
        </w:rPr>
        <w:t xml:space="preserve">  Hazırlık Materyalleri</w:t>
      </w:r>
    </w:p>
    <w:p>
      <w:pPr>
        <w:pStyle w:val="ListBullet"/>
      </w:pPr>
      <w:r>
        <w:rPr>
          <w:sz w:val="20"/>
        </w:rPr>
        <w:t>Hata senaryolari kartlari</w:t>
      </w:r>
    </w:p>
    <w:p>
      <w:pPr>
        <w:pStyle w:val="ListBullet"/>
      </w:pPr>
      <w:r>
        <w:rPr>
          <w:sz w:val="20"/>
        </w:rPr>
        <w:t>GPT vs MBR karsilastirma tablosu</w:t>
      </w:r>
    </w:p>
    <w:p>
      <w:pPr>
        <w:pStyle w:val="ListBullet"/>
      </w:pPr>
      <w:r>
        <w:rPr>
          <w:sz w:val="20"/>
        </w:rPr>
        <w:t>Yedekleme kontrol listesi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ameliyat oncesinde doktor tum riskleri degerlendirir ve onlem alir. Bilgisayara format atmak da bir cesit ameliyattir. Peki riskleri nelerdir ve nasil onlem aliriz?"</w:t>
      </w:r>
    </w:p>
    <w:p>
      <w:r>
        <w:rPr>
          <w:b/>
          <w:color w:val="1B2A4A"/>
          <w:sz w:val="20"/>
        </w:rPr>
        <w:t xml:space="preserve">Günlük Hayat Bağlantısı: </w:t>
      </w:r>
      <w:r>
        <w:rPr>
          <w:sz w:val="20"/>
        </w:rPr>
        <w:t>Telefonu guncelerken 'Verileriniz silinecek, yedek alin' uyarisi gelir; ayni mantik format icin de gecerlidir.</w:t>
      </w:r>
    </w:p>
    <w:p>
      <w:pPr>
        <w:spacing w:before="200"/>
      </w:pPr>
      <w:r>
        <w:rPr>
          <w:b/>
          <w:color w:val="2C6FAD"/>
          <w:sz w:val="24"/>
        </w:rPr>
        <w:t xml:space="preserve">  Ön Bilgi Yoklama Soruları</w:t>
      </w:r>
    </w:p>
    <w:p>
      <w:r>
        <w:rPr>
          <w:b/>
          <w:color w:val="2C6FAD"/>
          <w:sz w:val="20"/>
        </w:rPr>
        <w:t xml:space="preserve">  1. </w:t>
      </w:r>
      <w:r>
        <w:rPr>
          <w:sz w:val="20"/>
        </w:rPr>
        <w:t>Yedekleme neden onemlidir?</w:t>
      </w:r>
    </w:p>
    <w:p>
      <w:r>
        <w:rPr>
          <w:b/>
          <w:color w:val="2C6FAD"/>
          <w:sz w:val="20"/>
        </w:rPr>
        <w:t xml:space="preserve">  2. </w:t>
      </w:r>
      <w:r>
        <w:rPr>
          <w:sz w:val="20"/>
        </w:rPr>
        <w:t>GPT ve MBR farkini biliyor musunuz?</w:t>
      </w:r>
    </w:p>
    <w:p>
      <w:r>
        <w:rPr>
          <w:b/>
          <w:color w:val="2C6FAD"/>
          <w:sz w:val="20"/>
        </w:rPr>
        <w:t xml:space="preserve">  3. </w:t>
      </w:r>
      <w:r>
        <w:rPr>
          <w:sz w:val="20"/>
        </w:rPr>
        <w:t>Kurulumda en cok yapilan hata nedir?</w:t>
      </w:r>
    </w:p>
    <w:p>
      <w:pPr>
        <w:spacing w:before="200"/>
      </w:pPr>
      <w:r>
        <w:rPr>
          <w:b/>
          <w:color w:val="2C6FAD"/>
          <w:sz w:val="24"/>
        </w:rPr>
        <w:t xml:space="preserve">  Motivasyon Etkinliği: "Risk Haritasi"</w:t>
      </w:r>
    </w:p>
    <w:p>
      <w:r>
        <w:rPr>
          <w:b/>
          <w:color w:val="1B2A4A"/>
          <w:sz w:val="20"/>
        </w:rPr>
        <w:t xml:space="preserve">Açıklama: </w:t>
      </w:r>
      <w:r>
        <w:rPr>
          <w:sz w:val="20"/>
        </w:rPr>
        <w:t>Kurulum sirasinda karsilasabilcek risklerin harita uzerinde gosterilmesi.</w:t>
      </w:r>
    </w:p>
    <w:p>
      <w:r>
        <w:rPr>
          <w:b/>
          <w:color w:val="1B2A4A"/>
          <w:sz w:val="20"/>
        </w:rPr>
        <w:t xml:space="preserve">Yönerge: </w:t>
      </w:r>
      <w:r>
        <w:rPr>
          <w:sz w:val="20"/>
        </w:rPr>
        <w:t>Tahtaya bir kurulum yol haritasi cizilir. Her asamanin yanina olasi riskler (veri kaybi, yanlis bolum, uyumsuz surum vb.) yazilit. Ogrenciler her risk icin onlem onerir.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Format atarken elektrik kesildi ve kurulum yarimda kaldi. Bilgisayar ne USB'den ne diskten aciliyor. Ne yaparsiniiz?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"Hata Avcilari"</w:t>
      </w:r>
    </w:p>
    <w:p>
      <w:r>
        <w:rPr>
          <w:b/>
          <w:color w:val="1B2A4A"/>
          <w:sz w:val="20"/>
        </w:rPr>
        <w:t xml:space="preserve">Türü: </w:t>
      </w:r>
      <w:r>
        <w:rPr>
          <w:sz w:val="20"/>
        </w:rPr>
        <w:t>Senaryo Bazli Grup Calismasi</w:t>
      </w:r>
    </w:p>
    <w:p>
      <w:r>
        <w:rPr>
          <w:b/>
          <w:color w:val="1B2A4A"/>
          <w:sz w:val="20"/>
        </w:rPr>
        <w:t xml:space="preserve">Amacı: </w:t>
      </w:r>
      <w:r>
        <w:rPr>
          <w:sz w:val="20"/>
        </w:rPr>
        <w:t>Kurulum sirasindaki yaygn hatalari teshis etmek ve cozum uretmek.</w:t>
      </w:r>
    </w:p>
    <w:p>
      <w:r>
        <w:rPr>
          <w:b/>
          <w:color w:val="1B2A4A"/>
          <w:sz w:val="20"/>
        </w:rPr>
        <w:t xml:space="preserve">Malzemeler: </w:t>
      </w:r>
      <w:r>
        <w:rPr>
          <w:sz w:val="20"/>
        </w:rPr>
        <w:t>Hata senaryolari kartlari, cozum kilavuzu, internet erisimi</w:t>
      </w:r>
    </w:p>
    <w:p>
      <w:pPr>
        <w:spacing w:before="200"/>
      </w:pPr>
      <w:r>
        <w:rPr>
          <w:b/>
          <w:color w:val="007A7A"/>
          <w:sz w:val="24"/>
        </w:rPr>
        <w:t xml:space="preserve">  Yönerge Adımları</w:t>
      </w:r>
    </w:p>
    <w:p>
      <w:r>
        <w:rPr>
          <w:b/>
          <w:color w:val="007A7A"/>
          <w:sz w:val="20"/>
        </w:rPr>
        <w:t xml:space="preserve">  1. </w:t>
      </w:r>
      <w:r>
        <w:rPr>
          <w:sz w:val="20"/>
        </w:rPr>
        <w:t>Her gruba 2 hata senaryosu karti dagitin.</w:t>
      </w:r>
    </w:p>
    <w:p>
      <w:r>
        <w:rPr>
          <w:b/>
          <w:color w:val="007A7A"/>
          <w:sz w:val="20"/>
        </w:rPr>
        <w:t xml:space="preserve">  2. </w:t>
      </w:r>
      <w:r>
        <w:rPr>
          <w:sz w:val="20"/>
        </w:rPr>
        <w:t>Hatanin nedenini tartsin.</w:t>
      </w:r>
    </w:p>
    <w:p>
      <w:r>
        <w:rPr>
          <w:b/>
          <w:color w:val="007A7A"/>
          <w:sz w:val="20"/>
        </w:rPr>
        <w:t xml:space="preserve">  3. </w:t>
      </w:r>
      <w:r>
        <w:rPr>
          <w:sz w:val="20"/>
        </w:rPr>
        <w:t>Cozum yollarini arastirin.</w:t>
      </w:r>
    </w:p>
    <w:p>
      <w:r>
        <w:rPr>
          <w:b/>
          <w:color w:val="007A7A"/>
          <w:sz w:val="20"/>
        </w:rPr>
        <w:t xml:space="preserve">  4. </w:t>
      </w:r>
      <w:r>
        <w:rPr>
          <w:sz w:val="20"/>
        </w:rPr>
        <w:t>Onleyici tedbirleri belirleyin.</w:t>
      </w:r>
    </w:p>
    <w:p>
      <w:r>
        <w:rPr>
          <w:b/>
          <w:color w:val="007A7A"/>
          <w:sz w:val="20"/>
        </w:rPr>
        <w:t xml:space="preserve">  5. </w:t>
      </w:r>
      <w:r>
        <w:rPr>
          <w:sz w:val="20"/>
        </w:rPr>
        <w:t>Sinifa sunun.</w:t>
      </w:r>
    </w:p>
    <w:p>
      <w:r>
        <w:rPr>
          <w:b/>
          <w:color w:val="1B2A4A"/>
          <w:sz w:val="20"/>
        </w:rPr>
        <w:t xml:space="preserve">Öğrenci Rolü: </w:t>
      </w:r>
      <w:r>
        <w:rPr>
          <w:sz w:val="20"/>
        </w:rPr>
        <w:t>Teshisci (nedenl bulan), Tamirci (cozumu oneren), Sunucu (anlatan)</w:t>
      </w:r>
    </w:p>
    <w:p>
      <w:r>
        <w:rPr>
          <w:b/>
          <w:color w:val="1B2A4A"/>
          <w:sz w:val="20"/>
        </w:rPr>
        <w:t xml:space="preserve">Öğretmen Rolü: </w:t>
      </w:r>
      <w:r>
        <w:rPr>
          <w:sz w:val="20"/>
        </w:rPr>
        <w:t>Senaryolarin gercekciligini dogrular ve ek ipuclari verir</w:t>
      </w:r>
    </w:p>
    <w:p>
      <w:r>
        <w:rPr>
          <w:b/>
          <w:color w:val="1B2A4A"/>
          <w:sz w:val="20"/>
        </w:rPr>
        <w:t xml:space="preserve">Beklenen Ürün: </w:t>
      </w:r>
      <w:r>
        <w:rPr>
          <w:sz w:val="20"/>
        </w:rPr>
        <w:t>Kurulum Hatalari ve Cozumleri Rehberi</w:t>
      </w:r>
    </w:p>
    <w:p>
      <w:pPr>
        <w:spacing w:before="200"/>
      </w:pPr>
      <w:r>
        <w:rPr>
          <w:b/>
          <w:color w:val="007A7A"/>
          <w:sz w:val="24"/>
        </w:rPr>
        <w:t xml:space="preserve">  Araştırma Soruları</w:t>
      </w:r>
    </w:p>
    <w:p>
      <w:r>
        <w:rPr>
          <w:b/>
          <w:color w:val="007A7A"/>
          <w:sz w:val="20"/>
        </w:rPr>
        <w:t xml:space="preserve">  1. </w:t>
      </w:r>
      <w:r>
        <w:rPr>
          <w:sz w:val="20"/>
        </w:rPr>
        <w:t>UEFI ve Legacy mod kurulumda ne fark yaratir?</w:t>
      </w:r>
    </w:p>
    <w:p>
      <w:r>
        <w:rPr>
          <w:b/>
          <w:color w:val="007A7A"/>
          <w:sz w:val="20"/>
        </w:rPr>
        <w:t xml:space="preserve">  2. </w:t>
      </w:r>
      <w:r>
        <w:rPr>
          <w:sz w:val="20"/>
        </w:rPr>
        <w:t>Secure Boot kurulumu nasil etkiler?</w:t>
      </w:r>
    </w:p>
    <w:p>
      <w:r>
        <w:rPr>
          <w:b/>
          <w:color w:val="007A7A"/>
          <w:sz w:val="20"/>
        </w:rPr>
        <w:t xml:space="preserve">  3. </w:t>
      </w:r>
      <w:r>
        <w:rPr>
          <w:sz w:val="20"/>
        </w:rPr>
        <w:t>Windows kurulumda RAID surucusu neden gerekebilir?</w:t>
      </w:r>
    </w:p>
    <w:p>
      <w:r>
        <w:rPr>
          <w:b/>
          <w:color w:val="1B2A4A"/>
          <w:sz w:val="20"/>
        </w:rPr>
        <w:t xml:space="preserve">Grupla Çalışma Kuralları: </w:t>
      </w:r>
      <w:r>
        <w:rPr>
          <w:sz w:val="20"/>
        </w:rPr>
        <w:t>Her hatanin hem nedeni hem cozumu hem de onlemi yazilmali.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Veri Yedekleme</w:t>
            </w:r>
          </w:p>
        </w:tc>
        <w:tc>
          <w:tcPr>
            <w:tcW w:type="dxa" w:w="2409"/>
          </w:tcPr>
          <w:p>
            <w:r>
              <w:rPr>
                <w:sz w:val="18"/>
              </w:rPr>
              <w:t>Kurulum oncesi onemli dosyalarin baska bir ortama kopyalanmasi</w:t>
            </w:r>
          </w:p>
        </w:tc>
        <w:tc>
          <w:tcPr>
            <w:tcW w:type="dxa" w:w="2409"/>
          </w:tcPr>
          <w:p>
            <w:r>
              <w:rPr>
                <w:sz w:val="18"/>
              </w:rPr>
              <w:t>Harici diske yedek alma</w:t>
            </w:r>
          </w:p>
        </w:tc>
        <w:tc>
          <w:tcPr>
            <w:tcW w:type="dxa" w:w="2409"/>
          </w:tcPr>
          <w:p>
            <w:r>
              <w:rPr>
                <w:sz w:val="18"/>
              </w:rPr>
              <w:t>Yedekleme akis semasi</w:t>
            </w:r>
          </w:p>
        </w:tc>
      </w:tr>
      <w:tr>
        <w:tc>
          <w:tcPr>
            <w:tcW w:type="dxa" w:w="2409"/>
          </w:tcPr>
          <w:p>
            <w:r>
              <w:rPr>
                <w:sz w:val="18"/>
              </w:rPr>
              <w:t>GPT vs MBR</w:t>
            </w:r>
          </w:p>
        </w:tc>
        <w:tc>
          <w:tcPr>
            <w:tcW w:type="dxa" w:w="2409"/>
          </w:tcPr>
          <w:p>
            <w:r>
              <w:rPr>
                <w:sz w:val="18"/>
              </w:rPr>
              <w:t>Disk bolumlendirme tablo yapilari; GPT modern ve buyuk disk destekli</w:t>
            </w:r>
          </w:p>
        </w:tc>
        <w:tc>
          <w:tcPr>
            <w:tcW w:type="dxa" w:w="2409"/>
          </w:tcPr>
          <w:p>
            <w:r>
              <w:rPr>
                <w:sz w:val="18"/>
              </w:rPr>
              <w:t>GPT: UEFI, MBR: Legacy</w:t>
            </w:r>
          </w:p>
        </w:tc>
        <w:tc>
          <w:tcPr>
            <w:tcW w:type="dxa" w:w="2409"/>
          </w:tcPr>
          <w:p>
            <w:r>
              <w:rPr>
                <w:sz w:val="18"/>
              </w:rPr>
              <w:t>Karsilastirma tablosu</w:t>
            </w:r>
          </w:p>
        </w:tc>
      </w:tr>
      <w:tr>
        <w:tc>
          <w:tcPr>
            <w:tcW w:type="dxa" w:w="2409"/>
          </w:tcPr>
          <w:p>
            <w:r>
              <w:rPr>
                <w:sz w:val="18"/>
              </w:rPr>
              <w:t>Mimari Secimi</w:t>
            </w:r>
          </w:p>
        </w:tc>
        <w:tc>
          <w:tcPr>
            <w:tcW w:type="dxa" w:w="2409"/>
          </w:tcPr>
          <w:p>
            <w:r>
              <w:rPr>
                <w:sz w:val="18"/>
              </w:rPr>
              <w:t>Kurulumda 32-bit veya 64-bit isletim sistemi secimi</w:t>
            </w:r>
          </w:p>
        </w:tc>
        <w:tc>
          <w:tcPr>
            <w:tcW w:type="dxa" w:w="2409"/>
          </w:tcPr>
          <w:p>
            <w:r>
              <w:rPr>
                <w:sz w:val="18"/>
              </w:rPr>
              <w:t>64-bit secmek: 4GB+ RAM kullanimi</w:t>
            </w:r>
          </w:p>
        </w:tc>
        <w:tc>
          <w:tcPr>
            <w:tcW w:type="dxa" w:w="2409"/>
          </w:tcPr>
          <w:p>
            <w:r>
              <w:rPr>
                <w:sz w:val="18"/>
              </w:rPr>
              <w:t>Mimari karar agaci</w:t>
            </w:r>
          </w:p>
        </w:tc>
      </w:tr>
      <w:tr>
        <w:tc>
          <w:tcPr>
            <w:tcW w:type="dxa" w:w="2409"/>
          </w:tcPr>
          <w:p>
            <w:r>
              <w:rPr>
                <w:sz w:val="18"/>
              </w:rPr>
              <w:t>Lisans Anahtari</w:t>
            </w:r>
          </w:p>
        </w:tc>
        <w:tc>
          <w:tcPr>
            <w:tcW w:type="dxa" w:w="2409"/>
          </w:tcPr>
          <w:p>
            <w:r>
              <w:rPr>
                <w:sz w:val="18"/>
              </w:rPr>
              <w:t>Isletim sisteminin yasal aktivasyonu icin gereken kod</w:t>
            </w:r>
          </w:p>
        </w:tc>
        <w:tc>
          <w:tcPr>
            <w:tcW w:type="dxa" w:w="2409"/>
          </w:tcPr>
          <w:p>
            <w:r>
              <w:rPr>
                <w:sz w:val="18"/>
              </w:rPr>
              <w:t>25 haneli Windows anahtari</w:t>
            </w:r>
          </w:p>
        </w:tc>
        <w:tc>
          <w:tcPr>
            <w:tcW w:type="dxa" w:w="2409"/>
          </w:tcPr>
          <w:p>
            <w:r>
              <w:rPr>
                <w:sz w:val="18"/>
              </w:rPr>
              <w:t>Lisans girs ekrani</w:t>
            </w:r>
          </w:p>
        </w:tc>
      </w:tr>
      <w:tr>
        <w:tc>
          <w:tcPr>
            <w:tcW w:type="dxa" w:w="2409"/>
          </w:tcPr>
          <w:p>
            <w:r>
              <w:rPr>
                <w:sz w:val="18"/>
              </w:rPr>
              <w:t>Boot Dongusu</w:t>
            </w:r>
          </w:p>
        </w:tc>
        <w:tc>
          <w:tcPr>
            <w:tcW w:type="dxa" w:w="2409"/>
          </w:tcPr>
          <w:p>
            <w:r>
              <w:rPr>
                <w:sz w:val="18"/>
              </w:rPr>
              <w:t>Kurulum sonrasi sistemin surekli yeniden baslayip kurulum ekranina donmesi</w:t>
            </w:r>
          </w:p>
        </w:tc>
        <w:tc>
          <w:tcPr>
            <w:tcW w:type="dxa" w:w="2409"/>
          </w:tcPr>
          <w:p>
            <w:r>
              <w:rPr>
                <w:sz w:val="18"/>
              </w:rPr>
              <w:t>USB cikailmamasi nedeniyle</w:t>
            </w:r>
          </w:p>
        </w:tc>
        <w:tc>
          <w:tcPr>
            <w:tcW w:type="dxa" w:w="2409"/>
          </w:tcPr>
          <w:p>
            <w:r>
              <w:rPr>
                <w:sz w:val="18"/>
              </w:rPr>
              <w:t>Hata ekrani goruntusu</w:t>
            </w:r>
          </w:p>
        </w:tc>
      </w:tr>
    </w:tbl>
    <w:p/>
    <w:p>
      <w:pPr>
        <w:spacing w:before="200"/>
      </w:pPr>
      <w:r>
        <w:rPr>
          <w:b/>
          <w:color w:val="E65C00"/>
          <w:sz w:val="24"/>
        </w:rPr>
        <w:t xml:space="preserve">  Konu Anlatımı</w:t>
      </w:r>
    </w:p>
    <w:p>
      <w:r>
        <w:rPr>
          <w:sz w:val="20"/>
        </w:rPr>
        <w:t>Kurulum oncesi en kritik adim veri yedeklemedir. Format islemi geri donusuzdur; silinen veriler cogu zaman kurtarilamaz. Harici disk, bulut depolama veya baska bir bolume yedek almak hayat kurtaricidir.</w:t>
      </w:r>
    </w:p>
    <w:p>
      <w:r>
        <w:rPr>
          <w:sz w:val="20"/>
        </w:rPr>
        <w:t>GPT (GUID Partition Table) modern sistemlerde, MBR (Master Boot Record) ise eski sistemlerde kullanilir. GPT 2TB'den buyuk diskleri destekler ve 128'e kadar bolum olusturabilir. UEFI modunda GPT, Legacy modunda MBR kullanilir.</w:t>
      </w:r>
    </w:p>
    <w:p>
      <w:r>
        <w:rPr>
          <w:sz w:val="20"/>
        </w:rPr>
        <w:t>Kurulum sirasinda en yaygn hatalar: 1) Boot sirasinin ayarlanmamasi, 2) Yanlis bolumun silinmesi, 3) USB'nin takilin birakilmasi nedeniyle boot dongusu, 4) Mimari uyumsuzlugu (32-bit PC'ye 64-bit OS), 5) Yetersiz disk alani.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Veri Kaybi</w:t>
            </w:r>
          </w:p>
        </w:tc>
        <w:tc>
          <w:tcPr>
            <w:tcW w:type="dxa" w:w="3213"/>
          </w:tcPr>
          <w:p>
            <w:r>
              <w:rPr>
                <w:sz w:val="18"/>
              </w:rPr>
              <w:t>Format oncesi yedek alinmamasi -&gt; tum fotograflar kayip</w:t>
            </w:r>
          </w:p>
        </w:tc>
        <w:tc>
          <w:tcPr>
            <w:tcW w:type="dxa" w:w="3213"/>
          </w:tcPr>
          <w:p>
            <w:r>
              <w:rPr>
                <w:sz w:val="18"/>
              </w:rPr>
              <w:t>Onleme: Yedekleme</w:t>
            </w:r>
          </w:p>
        </w:tc>
      </w:tr>
      <w:tr>
        <w:tc>
          <w:tcPr>
            <w:tcW w:type="dxa" w:w="3213"/>
          </w:tcPr>
          <w:p>
            <w:r>
              <w:rPr>
                <w:sz w:val="18"/>
              </w:rPr>
              <w:t>Boot Dongusu</w:t>
            </w:r>
          </w:p>
        </w:tc>
        <w:tc>
          <w:tcPr>
            <w:tcW w:type="dxa" w:w="3213"/>
          </w:tcPr>
          <w:p>
            <w:r>
              <w:rPr>
                <w:sz w:val="18"/>
              </w:rPr>
              <w:t>USB cikarilmamasi -&gt; kurulum tekrar basliyor</w:t>
            </w:r>
          </w:p>
        </w:tc>
        <w:tc>
          <w:tcPr>
            <w:tcW w:type="dxa" w:w="3213"/>
          </w:tcPr>
          <w:p>
            <w:r>
              <w:rPr>
                <w:sz w:val="18"/>
              </w:rPr>
              <w:t>Cozum: USB'yi cikarmak</w:t>
            </w:r>
          </w:p>
        </w:tc>
      </w:tr>
      <w:tr>
        <w:tc>
          <w:tcPr>
            <w:tcW w:type="dxa" w:w="3213"/>
          </w:tcPr>
          <w:p>
            <w:r>
              <w:rPr>
                <w:sz w:val="18"/>
              </w:rPr>
              <w:t>Disk Gormeme</w:t>
            </w:r>
          </w:p>
        </w:tc>
        <w:tc>
          <w:tcPr>
            <w:tcW w:type="dxa" w:w="3213"/>
          </w:tcPr>
          <w:p>
            <w:r>
              <w:rPr>
                <w:sz w:val="18"/>
              </w:rPr>
              <w:t>SATA modu yanlis -&gt; kurulum diski gormuyor</w:t>
            </w:r>
          </w:p>
        </w:tc>
        <w:tc>
          <w:tcPr>
            <w:tcW w:type="dxa" w:w="3213"/>
          </w:tcPr>
          <w:p>
            <w:r>
              <w:rPr>
                <w:sz w:val="18"/>
              </w:rPr>
              <w:t>Cozum: BIOS'ta AHCI modu</w:t>
            </w:r>
          </w:p>
        </w:tc>
      </w:tr>
      <w:tr>
        <w:tc>
          <w:tcPr>
            <w:tcW w:type="dxa" w:w="3213"/>
          </w:tcPr>
          <w:p>
            <w:r>
              <w:rPr>
                <w:sz w:val="18"/>
              </w:rPr>
              <w:t>Mimari Hata</w:t>
            </w:r>
          </w:p>
        </w:tc>
        <w:tc>
          <w:tcPr>
            <w:tcW w:type="dxa" w:w="3213"/>
          </w:tcPr>
          <w:p>
            <w:r>
              <w:rPr>
                <w:sz w:val="18"/>
              </w:rPr>
              <w:t>4GB RAM'e 32-bit kurulum -&gt; RAM tam kullanilamyor</w:t>
            </w:r>
          </w:p>
        </w:tc>
        <w:tc>
          <w:tcPr>
            <w:tcW w:type="dxa" w:w="3213"/>
          </w:tcPr>
          <w:p>
            <w:r>
              <w:rPr>
                <w:sz w:val="18"/>
              </w:rPr>
              <w:t>Cozum: 64-bit kurmak</w:t>
            </w:r>
          </w:p>
        </w:tc>
      </w:tr>
    </w:tbl>
    <w:p/>
    <w:p>
      <w:pPr>
        <w:spacing w:before="200"/>
      </w:pPr>
      <w:r>
        <w:rPr>
          <w:b/>
          <w:color w:val="E65C00"/>
          <w:sz w:val="24"/>
        </w:rPr>
        <w:t xml:space="preserve">  Görseller ve Tablolar</w:t>
      </w:r>
    </w:p>
    <w:p>
      <w:pPr>
        <w:pStyle w:val="ListBullet"/>
      </w:pPr>
      <w:r>
        <w:rPr>
          <w:sz w:val="20"/>
        </w:rPr>
        <w:t>Kurulum risk haritasi</w:t>
      </w:r>
    </w:p>
    <w:p>
      <w:pPr>
        <w:pStyle w:val="ListBullet"/>
      </w:pPr>
      <w:r>
        <w:rPr>
          <w:sz w:val="20"/>
        </w:rPr>
        <w:t>GPT vs MBR karsilastirma infografigi</w:t>
      </w:r>
    </w:p>
    <w:p>
      <w:pPr>
        <w:spacing w:before="200"/>
      </w:pPr>
      <w:r>
        <w:rPr>
          <w:b/>
          <w:color w:val="E65C00"/>
          <w:sz w:val="24"/>
        </w:rPr>
        <w:t xml:space="preserve">  Analoji ve Benzetmeler</w:t>
      </w:r>
    </w:p>
    <w:p>
      <w:r>
        <w:rPr>
          <w:b/>
          <w:color w:val="E65C00"/>
          <w:sz w:val="20"/>
        </w:rPr>
        <w:t xml:space="preserve">  1. </w:t>
      </w:r>
      <w:r>
        <w:rPr>
          <w:sz w:val="20"/>
        </w:rPr>
        <w:t>Yedekleme = Sigortapolcesi: basa bir sey gelmeden once alinmali</w:t>
      </w:r>
    </w:p>
    <w:p>
      <w:r>
        <w:rPr>
          <w:b/>
          <w:color w:val="E65C00"/>
          <w:sz w:val="20"/>
        </w:rPr>
        <w:t xml:space="preserve">  2. </w:t>
      </w:r>
      <w:r>
        <w:rPr>
          <w:sz w:val="20"/>
        </w:rPr>
        <w:t>GPT vs MBR = Yeni bina vs eski bina: ayni amac, farkli standartlar</w:t>
      </w:r>
    </w:p>
    <w:p>
      <w:r>
        <w:rPr>
          <w:b/>
          <w:color w:val="E65C00"/>
          <w:sz w:val="20"/>
        </w:rPr>
        <w:t xml:space="preserve">  3. </w:t>
      </w:r>
      <w:r>
        <w:rPr>
          <w:sz w:val="20"/>
        </w:rPr>
        <w:t>Boot dongusu = Donerkapida sikismak: cikis yolu bulmak gerek</w:t>
      </w:r>
    </w:p>
    <w:p>
      <w:pPr>
        <w:spacing w:before="200"/>
      </w:pPr>
      <w:r>
        <w:rPr>
          <w:b/>
          <w:color w:val="E65C00"/>
          <w:sz w:val="24"/>
        </w:rPr>
        <w:t xml:space="preserve">  Öğrenci Soru-Cevap</w:t>
      </w:r>
    </w:p>
    <w:p>
      <w:pPr>
        <w:pStyle w:val="ListBullet"/>
      </w:pPr>
      <w:r>
        <w:rPr>
          <w:sz w:val="20"/>
        </w:rPr>
        <w:t>GPT mi MBR mi secmeliyim? - Yeni sistemde GPT, eski sistemde MBR.</w:t>
      </w:r>
    </w:p>
    <w:p>
      <w:pPr>
        <w:pStyle w:val="ListBullet"/>
      </w:pPr>
      <w:r>
        <w:rPr>
          <w:sz w:val="20"/>
        </w:rPr>
        <w:t>Lisans olmadan kurulum yapilir mi? - Evet ama 30 gun sonra kisitlamalar baslar.</w:t>
      </w:r>
    </w:p>
    <w:p>
      <w:pPr>
        <w:pStyle w:val="ListBullet"/>
      </w:pPr>
      <w:r>
        <w:rPr>
          <w:sz w:val="20"/>
        </w:rPr>
        <w:t>Elektrik kesilirse ne olur? - Kurulumu bastan baslatmak gerekebilir; donanim zarar gormez.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"Felaket Kurtarma Plani"</w:t>
      </w:r>
    </w:p>
    <w:p>
      <w:r>
        <w:rPr>
          <w:b/>
          <w:color w:val="1B2A4A"/>
          <w:sz w:val="20"/>
        </w:rPr>
        <w:t xml:space="preserve">Türü: </w:t>
      </w:r>
      <w:r>
        <w:rPr>
          <w:sz w:val="20"/>
        </w:rPr>
        <w:t>Bireysel Proje</w:t>
      </w:r>
    </w:p>
    <w:p>
      <w:r>
        <w:rPr>
          <w:b/>
          <w:color w:val="1B2A4A"/>
          <w:sz w:val="20"/>
        </w:rPr>
        <w:t xml:space="preserve">Amacı: </w:t>
      </w:r>
      <w:r>
        <w:rPr>
          <w:sz w:val="20"/>
        </w:rPr>
        <w:t>Kurulum sirasinda olasi tum riskleri ve cozumlerini iceren bir plan hazirlamak.</w:t>
      </w:r>
    </w:p>
    <w:p>
      <w:pPr>
        <w:spacing w:before="200"/>
      </w:pPr>
      <w:r>
        <w:rPr>
          <w:b/>
          <w:color w:val="6A1B9A"/>
          <w:sz w:val="24"/>
        </w:rPr>
        <w:t xml:space="preserve">  Yönerge Adımları</w:t>
      </w:r>
    </w:p>
    <w:p>
      <w:r>
        <w:rPr>
          <w:b/>
          <w:color w:val="6A1B9A"/>
          <w:sz w:val="20"/>
        </w:rPr>
        <w:t xml:space="preserve">  1. </w:t>
      </w:r>
      <w:r>
        <w:rPr>
          <w:sz w:val="20"/>
        </w:rPr>
        <w:t>Kurulum oncesi kontrol listesi hazirlayin.</w:t>
      </w:r>
    </w:p>
    <w:p>
      <w:r>
        <w:rPr>
          <w:b/>
          <w:color w:val="6A1B9A"/>
          <w:sz w:val="20"/>
        </w:rPr>
        <w:t xml:space="preserve">  2. </w:t>
      </w:r>
      <w:r>
        <w:rPr>
          <w:sz w:val="20"/>
        </w:rPr>
        <w:t>Olasi hatalari ve cozumlerini listeleyin.</w:t>
      </w:r>
    </w:p>
    <w:p>
      <w:r>
        <w:rPr>
          <w:b/>
          <w:color w:val="6A1B9A"/>
          <w:sz w:val="20"/>
        </w:rPr>
        <w:t xml:space="preserve">  3. </w:t>
      </w:r>
      <w:r>
        <w:rPr>
          <w:sz w:val="20"/>
        </w:rPr>
        <w:t>Yedekleme stratejsi belirleyin.</w:t>
      </w:r>
    </w:p>
    <w:p>
      <w:r>
        <w:rPr>
          <w:b/>
          <w:color w:val="6A1B9A"/>
          <w:sz w:val="20"/>
        </w:rPr>
        <w:t xml:space="preserve">  4. </w:t>
      </w:r>
      <w:r>
        <w:rPr>
          <w:sz w:val="20"/>
        </w:rPr>
        <w:t>Felaket kurtarma adimlari yazin.</w:t>
      </w:r>
    </w:p>
    <w:p>
      <w:r>
        <w:rPr>
          <w:b/>
          <w:color w:val="6A1B9A"/>
          <w:sz w:val="20"/>
        </w:rPr>
        <w:t xml:space="preserve">  5. </w:t>
      </w:r>
      <w:r>
        <w:rPr>
          <w:sz w:val="20"/>
        </w:rPr>
        <w:t>Plani raporlayin.</w:t>
      </w:r>
    </w:p>
    <w:p>
      <w:r>
        <w:rPr>
          <w:b/>
          <w:color w:val="1B2A4A"/>
          <w:sz w:val="20"/>
        </w:rPr>
        <w:t xml:space="preserve">Beklenen Ürün: </w:t>
      </w:r>
      <w:r>
        <w:rPr>
          <w:sz w:val="20"/>
        </w:rPr>
        <w:t>Kurulum Oncesi Kontrol ve Felaket Kurtarma Plani</w:t>
      </w:r>
    </w:p>
    <w:p>
      <w:pPr>
        <w:spacing w:before="200"/>
      </w:pPr>
      <w:r>
        <w:rPr>
          <w:b/>
          <w:color w:val="6A1B9A"/>
          <w:sz w:val="24"/>
        </w:rPr>
        <w:t xml:space="preserve">  Transfer Soruları</w:t>
      </w:r>
    </w:p>
    <w:p>
      <w:r>
        <w:rPr>
          <w:b/>
          <w:color w:val="6A1B9A"/>
          <w:sz w:val="20"/>
        </w:rPr>
        <w:t xml:space="preserve">  1. </w:t>
      </w:r>
      <w:r>
        <w:rPr>
          <w:sz w:val="20"/>
        </w:rPr>
        <w:t>Sunucu kurulumlarinda risk yonetimi nasil farklidir?</w:t>
      </w:r>
    </w:p>
    <w:p>
      <w:r>
        <w:rPr>
          <w:b/>
          <w:color w:val="6A1B9A"/>
          <w:sz w:val="20"/>
        </w:rPr>
        <w:t xml:space="preserve">  2. </w:t>
      </w:r>
      <w:r>
        <w:rPr>
          <w:sz w:val="20"/>
        </w:rPr>
        <w:t>Bulut sistemlerde yedekleme nasil yapilir?</w:t>
      </w:r>
    </w:p>
    <w:p>
      <w:r>
        <w:rPr>
          <w:b/>
          <w:color w:val="6A1B9A"/>
          <w:sz w:val="20"/>
        </w:rPr>
        <w:t xml:space="preserve">  3. </w:t>
      </w:r>
      <w:r>
        <w:rPr>
          <w:sz w:val="20"/>
        </w:rPr>
        <w:t>Disk sifreleme (BitLocker) kurulumu nasil etkiler?</w:t>
      </w:r>
    </w:p>
    <w:p>
      <w:r>
        <w:rPr>
          <w:b/>
          <w:color w:val="1B2A4A"/>
          <w:sz w:val="20"/>
        </w:rPr>
        <w:t xml:space="preserve">İlişkili Disiplinler: </w:t>
      </w:r>
      <w:r>
        <w:rPr>
          <w:sz w:val="20"/>
        </w:rPr>
        <w:t>Is Guvenligi (risk degerlendirme), Matematik (disk alan hesaplama)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sirkette 3 farkli bilgisayara format atilacak: biri TPM'siz eski, biri RAID'li sunucu, biri standart ofis PC'si. Her biri icin farkli dikkat noktalari nelerdir?</w:t>
              <w:br/>
              <w:br/>
              <w:t>Cozum: Eski: Legacy/MBR mod; Sunucu: RAID surucusu yukleme; Ofis: Standart UEFI/GPT.</w:t>
            </w:r>
          </w:p>
        </w:tc>
      </w:tr>
    </w:tbl>
    <w:p/>
    <w:p>
      <w:r>
        <w:rPr>
          <w:b/>
          <w:color w:val="1B2A4A"/>
          <w:sz w:val="20"/>
        </w:rPr>
        <w:t xml:space="preserve">Yaratıcı Görev: </w:t>
      </w:r>
      <w:r>
        <w:rPr>
          <w:sz w:val="20"/>
        </w:rPr>
        <w:t>Hicbir hata yapilmayan 'kusursuz kurulum' icin bir kontrol listesi robot tasarlayin. Robot hangi adimlari kontrol ederdi?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Yedekleme islemini planlayabiliyorum.</w:t>
      </w:r>
    </w:p>
    <w:p>
      <w:r>
        <w:rPr>
          <w:sz w:val="20"/>
        </w:rPr>
        <w:t xml:space="preserve">  ☐  GPT ve MBR farkini biliyorum.</w:t>
      </w:r>
    </w:p>
    <w:p>
      <w:r>
        <w:rPr>
          <w:sz w:val="20"/>
        </w:rPr>
        <w:t xml:space="preserve">  ☐  Boot dongusu hatasini cozebiliyorum.</w:t>
      </w:r>
    </w:p>
    <w:p>
      <w:r>
        <w:rPr>
          <w:sz w:val="20"/>
        </w:rPr>
        <w:t xml:space="preserve">  ☐  Mimari secimini dogru yapabiliyorum.</w:t>
      </w:r>
    </w:p>
    <w:p>
      <w:r>
        <w:rPr>
          <w:sz w:val="20"/>
        </w:rPr>
        <w:t xml:space="preserve">  ☐  Kurulum risklerini analiz edebiliyorum.</w:t>
      </w:r>
    </w:p>
    <w:p>
      <w:pPr>
        <w:spacing w:before="200"/>
      </w:pPr>
      <w:r>
        <w:rPr>
          <w:b/>
          <w:color w:val="2E7D32"/>
          <w:sz w:val="24"/>
        </w:rPr>
        <w:t xml:space="preserve">  Öz Değerlendirme Soruları</w:t>
      </w:r>
    </w:p>
    <w:p>
      <w:r>
        <w:rPr>
          <w:b/>
          <w:color w:val="2E7D32"/>
          <w:sz w:val="20"/>
        </w:rPr>
        <w:t xml:space="preserve">  1. </w:t>
      </w:r>
      <w:r>
        <w:rPr>
          <w:sz w:val="20"/>
        </w:rPr>
        <w:t>En cok hangi hatadan korkuyorum?</w:t>
      </w:r>
    </w:p>
    <w:p>
      <w:r>
        <w:rPr>
          <w:b/>
          <w:color w:val="2E7D32"/>
          <w:sz w:val="20"/>
        </w:rPr>
        <w:t xml:space="preserve">  2. </w:t>
      </w:r>
      <w:r>
        <w:rPr>
          <w:sz w:val="20"/>
        </w:rPr>
        <w:t>Yedekleme aliskanligi edindin mi?</w:t>
      </w:r>
    </w:p>
    <w:p>
      <w:r>
        <w:rPr>
          <w:b/>
          <w:color w:val="2E7D32"/>
          <w:sz w:val="20"/>
        </w:rPr>
        <w:t xml:space="preserve">  3. </w:t>
      </w:r>
      <w:r>
        <w:rPr>
          <w:sz w:val="20"/>
        </w:rPr>
        <w:t>Kurulum sirasinda kendime ne kadar guveniyorum?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Kurulum oncesi en kritik adim?</w:t>
            </w:r>
          </w:p>
        </w:tc>
        <w:tc>
          <w:tcPr>
            <w:tcW w:type="dxa" w:w="3213"/>
          </w:tcPr>
          <w:p>
            <w:r>
              <w:rPr>
                <w:sz w:val="18"/>
              </w:rPr>
              <w:t>Veri yedekleme</w:t>
            </w:r>
          </w:p>
        </w:tc>
      </w:tr>
      <w:tr>
        <w:tc>
          <w:tcPr>
            <w:tcW w:type="dxa" w:w="3213"/>
          </w:tcPr>
          <w:p>
            <w:r>
              <w:rPr>
                <w:sz w:val="18"/>
              </w:rPr>
              <w:t>2</w:t>
            </w:r>
          </w:p>
        </w:tc>
        <w:tc>
          <w:tcPr>
            <w:tcW w:type="dxa" w:w="3213"/>
          </w:tcPr>
          <w:p>
            <w:r>
              <w:rPr>
                <w:sz w:val="18"/>
              </w:rPr>
              <w:t>2TB+ disk icin hangi bolumleme tablosu?</w:t>
            </w:r>
          </w:p>
        </w:tc>
        <w:tc>
          <w:tcPr>
            <w:tcW w:type="dxa" w:w="3213"/>
          </w:tcPr>
          <w:p>
            <w:r>
              <w:rPr>
                <w:sz w:val="18"/>
              </w:rPr>
              <w:t>GPT</w:t>
            </w:r>
          </w:p>
        </w:tc>
      </w:tr>
      <w:tr>
        <w:tc>
          <w:tcPr>
            <w:tcW w:type="dxa" w:w="3213"/>
          </w:tcPr>
          <w:p>
            <w:r>
              <w:rPr>
                <w:sz w:val="18"/>
              </w:rPr>
              <w:t>3</w:t>
            </w:r>
          </w:p>
        </w:tc>
        <w:tc>
          <w:tcPr>
            <w:tcW w:type="dxa" w:w="3213"/>
          </w:tcPr>
          <w:p>
            <w:r>
              <w:rPr>
                <w:sz w:val="18"/>
              </w:rPr>
              <w:t>USB cikarilmazsa ne olur?</w:t>
            </w:r>
          </w:p>
        </w:tc>
        <w:tc>
          <w:tcPr>
            <w:tcW w:type="dxa" w:w="3213"/>
          </w:tcPr>
          <w:p>
            <w:r>
              <w:rPr>
                <w:sz w:val="18"/>
              </w:rPr>
              <w:t>Boot dongusu</w:t>
            </w:r>
          </w:p>
        </w:tc>
      </w:tr>
      <w:tr>
        <w:tc>
          <w:tcPr>
            <w:tcW w:type="dxa" w:w="3213"/>
          </w:tcPr>
          <w:p>
            <w:r>
              <w:rPr>
                <w:sz w:val="18"/>
              </w:rPr>
              <w:t>4</w:t>
            </w:r>
          </w:p>
        </w:tc>
        <w:tc>
          <w:tcPr>
            <w:tcW w:type="dxa" w:w="3213"/>
          </w:tcPr>
          <w:p>
            <w:r>
              <w:rPr>
                <w:sz w:val="18"/>
              </w:rPr>
              <w:t>UEFI modunda hangi disk yapisi kullanilir?</w:t>
            </w:r>
          </w:p>
        </w:tc>
        <w:tc>
          <w:tcPr>
            <w:tcW w:type="dxa" w:w="3213"/>
          </w:tcPr>
          <w:p>
            <w:r>
              <w:rPr>
                <w:sz w:val="18"/>
              </w:rPr>
              <w:t>GPT</w:t>
            </w:r>
          </w:p>
        </w:tc>
      </w:tr>
      <w:tr>
        <w:tc>
          <w:tcPr>
            <w:tcW w:type="dxa" w:w="3213"/>
          </w:tcPr>
          <w:p>
            <w:r>
              <w:rPr>
                <w:sz w:val="18"/>
              </w:rPr>
              <w:t>5</w:t>
            </w:r>
          </w:p>
        </w:tc>
        <w:tc>
          <w:tcPr>
            <w:tcW w:type="dxa" w:w="3213"/>
          </w:tcPr>
          <w:p>
            <w:r>
              <w:rPr>
                <w:sz w:val="18"/>
              </w:rPr>
              <w:t>Lisans olmadan kurulum mumkun mu?</w:t>
            </w:r>
          </w:p>
        </w:tc>
        <w:tc>
          <w:tcPr>
            <w:tcW w:type="dxa" w:w="3213"/>
          </w:tcPr>
          <w:p>
            <w:r>
              <w:rPr>
                <w:sz w:val="18"/>
              </w:rPr>
              <w:t>Evet, kisitli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Veri kaybi tamamen onlenebilir mi?</w:t>
      </w:r>
    </w:p>
    <w:p>
      <w:r>
        <w:rPr>
          <w:b/>
          <w:color w:val="2E7D32"/>
          <w:sz w:val="20"/>
        </w:rPr>
        <w:t xml:space="preserve">  2. </w:t>
      </w:r>
      <w:r>
        <w:rPr>
          <w:sz w:val="20"/>
        </w:rPr>
        <w:t>Otomatik kurulum araclari riskleri azaltir mi arttirir mi?</w:t>
      </w:r>
    </w:p>
    <w:p>
      <w:r>
        <w:rPr>
          <w:b/>
          <w:color w:val="2E7D32"/>
          <w:sz w:val="20"/>
        </w:rPr>
        <w:t xml:space="preserve">  3. </w:t>
      </w:r>
      <w:r>
        <w:rPr>
          <w:sz w:val="20"/>
        </w:rPr>
        <w:t>Format kultruu saglikli mi?</w:t>
      </w:r>
    </w:p>
    <w:p>
      <w:r>
        <w:rPr>
          <w:b/>
          <w:color w:val="2E7D32"/>
          <w:sz w:val="20"/>
        </w:rPr>
        <w:t>Eleştirel Düşünme:</w:t>
      </w:r>
    </w:p>
    <w:p>
      <w:r>
        <w:rPr>
          <w:b/>
          <w:color w:val="2E7D32"/>
          <w:sz w:val="20"/>
        </w:rPr>
        <w:t xml:space="preserve">  1. </w:t>
      </w:r>
      <w:r>
        <w:rPr>
          <w:sz w:val="20"/>
        </w:rPr>
        <w:t>Lisans zorunlulugu tuketiciye haksizlik mi?</w:t>
      </w:r>
    </w:p>
    <w:p>
      <w:r>
        <w:rPr>
          <w:b/>
          <w:color w:val="2E7D32"/>
          <w:sz w:val="20"/>
        </w:rPr>
        <w:t xml:space="preserve">  2. </w:t>
      </w:r>
      <w:r>
        <w:rPr>
          <w:sz w:val="20"/>
        </w:rPr>
        <w:t>Veri kurtarma hizmetleri neden bu kadar pahali?</w:t>
      </w:r>
    </w:p>
    <w:p>
      <w:r>
        <w:rPr>
          <w:b/>
          <w:color w:val="2E7D32"/>
          <w:sz w:val="20"/>
        </w:rPr>
        <w:t xml:space="preserve">  3. </w:t>
      </w:r>
      <w:r>
        <w:rPr>
          <w:sz w:val="20"/>
        </w:rPr>
        <w:t>Kurulum surecini basitlestirmek uretricinin gorevi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"Kurulum Oncesi Hazirlik ve Risk Yonetimi"</w:t>
      </w:r>
    </w:p>
    <w:p>
      <w:r>
        <w:rPr>
          <w:b/>
          <w:color w:val="1B2A4A"/>
          <w:sz w:val="20"/>
        </w:rPr>
        <w:t xml:space="preserve">Hedef: </w:t>
      </w:r>
      <w:r>
        <w:rPr>
          <w:sz w:val="20"/>
        </w:rPr>
        <w:t>Kurulum oncesi tum kontrolleri yapmak ve risklere karsi onlem almak.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Veri Yedekleme</w:t>
            </w:r>
          </w:p>
        </w:tc>
        <w:tc>
          <w:tcPr>
            <w:tcW w:type="dxa" w:w="3213"/>
          </w:tcPr>
          <w:p>
            <w:r>
              <w:rPr>
                <w:sz w:val="18"/>
              </w:rPr>
              <w:t>Onemli dosylari harici diske kopyalayin</w:t>
            </w:r>
          </w:p>
        </w:tc>
        <w:tc>
          <w:tcPr>
            <w:tcW w:type="dxa" w:w="3213"/>
          </w:tcPr>
          <w:p>
            <w:r>
              <w:rPr>
                <w:sz w:val="18"/>
              </w:rPr>
              <w:t>Veriler guvendedr</w:t>
            </w:r>
          </w:p>
        </w:tc>
      </w:tr>
      <w:tr>
        <w:tc>
          <w:tcPr>
            <w:tcW w:type="dxa" w:w="3213"/>
          </w:tcPr>
          <w:p>
            <w:r>
              <w:rPr>
                <w:sz w:val="18"/>
              </w:rPr>
              <w:t>2. Disk Yapisi Secimi</w:t>
            </w:r>
          </w:p>
        </w:tc>
        <w:tc>
          <w:tcPr>
            <w:tcW w:type="dxa" w:w="3213"/>
          </w:tcPr>
          <w:p>
            <w:r>
              <w:rPr>
                <w:sz w:val="18"/>
              </w:rPr>
              <w:t>GPT veya MBR secin (UEFI/Legacy'ye gore)</w:t>
            </w:r>
          </w:p>
        </w:tc>
        <w:tc>
          <w:tcPr>
            <w:tcW w:type="dxa" w:w="3213"/>
          </w:tcPr>
          <w:p>
            <w:r>
              <w:rPr>
                <w:sz w:val="18"/>
              </w:rPr>
              <w:t>Disk yapisi belirlenir</w:t>
            </w:r>
          </w:p>
        </w:tc>
      </w:tr>
      <w:tr>
        <w:tc>
          <w:tcPr>
            <w:tcW w:type="dxa" w:w="3213"/>
          </w:tcPr>
          <w:p>
            <w:r>
              <w:rPr>
                <w:sz w:val="18"/>
              </w:rPr>
              <w:t>3. Mimari Kontrol</w:t>
            </w:r>
          </w:p>
        </w:tc>
        <w:tc>
          <w:tcPr>
            <w:tcW w:type="dxa" w:w="3213"/>
          </w:tcPr>
          <w:p>
            <w:r>
              <w:rPr>
                <w:sz w:val="18"/>
              </w:rPr>
              <w:t>CPU 64-bit mi kontrol edin</w:t>
            </w:r>
          </w:p>
        </w:tc>
        <w:tc>
          <w:tcPr>
            <w:tcW w:type="dxa" w:w="3213"/>
          </w:tcPr>
          <w:p>
            <w:r>
              <w:rPr>
                <w:sz w:val="18"/>
              </w:rPr>
              <w:t>Dogru OS surumu secilir</w:t>
            </w:r>
          </w:p>
        </w:tc>
      </w:tr>
      <w:tr>
        <w:tc>
          <w:tcPr>
            <w:tcW w:type="dxa" w:w="3213"/>
          </w:tcPr>
          <w:p>
            <w:r>
              <w:rPr>
                <w:sz w:val="18"/>
              </w:rPr>
              <w:t>4. Boot Ayari</w:t>
            </w:r>
          </w:p>
        </w:tc>
        <w:tc>
          <w:tcPr>
            <w:tcW w:type="dxa" w:w="3213"/>
          </w:tcPr>
          <w:p>
            <w:r>
              <w:rPr>
                <w:sz w:val="18"/>
              </w:rPr>
              <w:t>BIOS'ta USB'yi 1. siraya alin</w:t>
            </w:r>
          </w:p>
        </w:tc>
        <w:tc>
          <w:tcPr>
            <w:tcW w:type="dxa" w:w="3213"/>
          </w:tcPr>
          <w:p>
            <w:r>
              <w:rPr>
                <w:sz w:val="18"/>
              </w:rPr>
              <w:t>Boot sirasi hazir</w:t>
            </w:r>
          </w:p>
        </w:tc>
      </w:tr>
      <w:tr>
        <w:tc>
          <w:tcPr>
            <w:tcW w:type="dxa" w:w="3213"/>
          </w:tcPr>
          <w:p>
            <w:r>
              <w:rPr>
                <w:sz w:val="18"/>
              </w:rPr>
              <w:t>5. Kontrol Listesi</w:t>
            </w:r>
          </w:p>
        </w:tc>
        <w:tc>
          <w:tcPr>
            <w:tcW w:type="dxa" w:w="3213"/>
          </w:tcPr>
          <w:p>
            <w:r>
              <w:rPr>
                <w:sz w:val="18"/>
              </w:rPr>
              <w:t>Tum adimlari son kez kontrol edin</w:t>
            </w:r>
          </w:p>
        </w:tc>
        <w:tc>
          <w:tcPr>
            <w:tcW w:type="dxa" w:w="3213"/>
          </w:tcPr>
          <w:p>
            <w:r>
              <w:rPr>
                <w:sz w:val="18"/>
              </w:rPr>
              <w:t>Kuruluma hazir</w:t>
            </w:r>
          </w:p>
        </w:tc>
      </w:tr>
    </w:tbl>
    <w:p/>
    <w:p>
      <w:r>
        <w:rPr>
          <w:b/>
          <w:color w:val="1B2A4A"/>
          <w:sz w:val="20"/>
        </w:rPr>
        <w:t xml:space="preserve">Tamamlanma Kriteri: </w:t>
      </w:r>
      <w:r>
        <w:rPr>
          <w:sz w:val="20"/>
        </w:rPr>
        <w:t>Tum kontrol listesinin tamamlanmasi ve risklerin belirlenmesi.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"Risk Analizi Demo"</w:t>
      </w:r>
    </w:p>
    <w:p>
      <w:r>
        <w:rPr>
          <w:b/>
          <w:color w:val="1B2A4A"/>
          <w:sz w:val="20"/>
        </w:rPr>
        <w:t xml:space="preserve">Eğitmenin Gösterdiği: </w:t>
      </w:r>
      <w:r>
        <w:rPr>
          <w:sz w:val="20"/>
        </w:rPr>
        <w:t>Canli olarak yanlis kurulum senaryolarini gosterir (disk gormeme, boot dongusu).</w:t>
      </w:r>
    </w:p>
    <w:p>
      <w:r>
        <w:rPr>
          <w:b/>
          <w:color w:val="1B2A4A"/>
          <w:sz w:val="20"/>
        </w:rPr>
        <w:t xml:space="preserve">Öğrencinin Tekrarladığı: </w:t>
      </w:r>
      <w:r>
        <w:rPr>
          <w:sz w:val="20"/>
        </w:rPr>
        <w:t>Senaryolarin cozumlerini not alir.</w:t>
      </w:r>
    </w:p>
    <w:p>
      <w:r>
        <w:rPr>
          <w:b/>
          <w:color w:val="1B2A4A"/>
          <w:sz w:val="20"/>
        </w:rPr>
        <w:t xml:space="preserve">Dikkat Noktaları: </w:t>
      </w:r>
      <w:r>
        <w:rPr>
          <w:sz w:val="20"/>
        </w:rPr>
        <w:t>Gercek bilgisayarda deneme yaparken her zaman yedek alin!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Kurulum oncesi kontrol listesi doldurun</w:t>
            </w:r>
          </w:p>
        </w:tc>
      </w:tr>
      <w:tr>
        <w:tc>
          <w:tcPr>
            <w:tcW w:type="dxa" w:w="3213"/>
          </w:tcPr>
          <w:p>
            <w:r>
              <w:rPr>
                <w:sz w:val="18"/>
              </w:rPr>
              <w:t>2</w:t>
            </w:r>
          </w:p>
        </w:tc>
        <w:tc>
          <w:tcPr>
            <w:tcW w:type="dxa" w:w="3213"/>
          </w:tcPr>
          <w:p>
            <w:r>
              <w:rPr>
                <w:sz w:val="18"/>
              </w:rPr>
              <w:t>Orta</w:t>
            </w:r>
          </w:p>
        </w:tc>
        <w:tc>
          <w:tcPr>
            <w:tcW w:type="dxa" w:w="3213"/>
          </w:tcPr>
          <w:p>
            <w:r>
              <w:rPr>
                <w:sz w:val="18"/>
              </w:rPr>
              <w:t>GPT ve MBR farklarini tablo halinde yazin</w:t>
            </w:r>
          </w:p>
        </w:tc>
      </w:tr>
      <w:tr>
        <w:tc>
          <w:tcPr>
            <w:tcW w:type="dxa" w:w="3213"/>
          </w:tcPr>
          <w:p>
            <w:r>
              <w:rPr>
                <w:sz w:val="18"/>
              </w:rPr>
              <w:t>3</w:t>
            </w:r>
          </w:p>
        </w:tc>
        <w:tc>
          <w:tcPr>
            <w:tcW w:type="dxa" w:w="3213"/>
          </w:tcPr>
          <w:p>
            <w:r>
              <w:rPr>
                <w:sz w:val="18"/>
              </w:rPr>
              <w:t>Ileri</w:t>
            </w:r>
          </w:p>
        </w:tc>
        <w:tc>
          <w:tcPr>
            <w:tcW w:type="dxa" w:w="3213"/>
          </w:tcPr>
          <w:p>
            <w:r>
              <w:rPr>
                <w:sz w:val="18"/>
              </w:rPr>
              <w:t>3 farkli hata senaryosu icin cozum plani hazirlayin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"Elektrik Kesintisi"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Format sirasinda elektrik kesildi. Bilgisayar ne eskisinden ne de yeni OS'ten aciliyor. Bu durmda ne yapilir?</w:t>
            </w:r>
          </w:p>
        </w:tc>
      </w:tr>
    </w:tbl>
    <w:p/>
    <w:p>
      <w:r>
        <w:rPr>
          <w:b/>
          <w:color w:val="1B2A4A"/>
          <w:sz w:val="20"/>
        </w:rPr>
        <w:t xml:space="preserve">Beklenen Çıktı: </w:t>
      </w:r>
      <w:r>
        <w:rPr>
          <w:sz w:val="20"/>
        </w:rPr>
        <w:t>Kurtarma medyasi kullanarak sistemi canlandirma adimlarini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Kurulum sirasinda dikkat edilmesi gereken kritik noktalari ogrendik: veri yedekleme, disk yapisi secimi, mimari uyumluluk ve yaygn hata cozumleri.</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Yedekleme</w:t>
            </w:r>
          </w:p>
        </w:tc>
        <w:tc>
          <w:tcPr>
            <w:tcW w:type="dxa" w:w="4819"/>
            <w:shd w:fill="F5F5F5"/>
          </w:tcPr>
          <w:p>
            <w:r>
              <w:rPr>
                <w:b/>
                <w:color w:val="1B2A4A"/>
                <w:sz w:val="20"/>
              </w:rPr>
              <w:t xml:space="preserve">  GPT</w:t>
            </w:r>
          </w:p>
        </w:tc>
      </w:tr>
      <w:tr>
        <w:tc>
          <w:tcPr>
            <w:tcW w:type="dxa" w:w="4819"/>
            <w:shd w:fill="F5F5F5"/>
          </w:tcPr>
          <w:p>
            <w:r>
              <w:rPr>
                <w:b/>
                <w:color w:val="1B2A4A"/>
                <w:sz w:val="20"/>
              </w:rPr>
              <w:t xml:space="preserve">  MBR</w:t>
            </w:r>
          </w:p>
        </w:tc>
        <w:tc>
          <w:tcPr>
            <w:tcW w:type="dxa" w:w="4819"/>
            <w:shd w:fill="F5F5F5"/>
          </w:tcPr>
          <w:p>
            <w:r>
              <w:rPr>
                <w:b/>
                <w:color w:val="1B2A4A"/>
                <w:sz w:val="20"/>
              </w:rPr>
              <w:t xml:space="preserve">  Boot Dongusu</w:t>
            </w:r>
          </w:p>
        </w:tc>
      </w:tr>
      <w:tr>
        <w:tc>
          <w:tcPr>
            <w:tcW w:type="dxa" w:w="4819"/>
            <w:shd w:fill="F5F5F5"/>
          </w:tcPr>
          <w:p>
            <w:r>
              <w:rPr>
                <w:b/>
                <w:color w:val="1B2A4A"/>
                <w:sz w:val="20"/>
              </w:rPr>
              <w:t xml:space="preserve">  Lisans</w:t>
            </w:r>
          </w:p>
        </w:tc>
        <w:tc>
          <w:tcPr>
            <w:tcW w:type="dxa" w:w="4819"/>
            <w:shd w:fill="F5F5F5"/>
          </w:tcPr>
          <w:p>
            <w:r>
              <w:rPr>
                <w:b/>
                <w:color w:val="1B2A4A"/>
                <w:sz w:val="20"/>
              </w:rPr>
              <w:t xml:space="preserve">  Mimari Uyumluluk</w:t>
            </w:r>
          </w:p>
        </w:tc>
      </w:tr>
      <w:tr>
        <w:tc>
          <w:tcPr>
            <w:tcW w:type="dxa" w:w="4819"/>
            <w:shd w:fill="F5F5F5"/>
          </w:tcPr>
          <w:p>
            <w:r>
              <w:rPr>
                <w:b/>
                <w:color w:val="1B2A4A"/>
                <w:sz w:val="20"/>
              </w:rPr>
              <w:t xml:space="preserve">  AHCI</w:t>
            </w:r>
          </w:p>
        </w:tc>
        <w:tc>
          <w:tcPr>
            <w:tcW w:type="dxa" w:w="4819"/>
            <w:shd w:fill="F5F5F5"/>
          </w:tcPr>
          <w:p>
            <w:r>
              <w:rPr>
                <w:b/>
                <w:color w:val="1B2A4A"/>
                <w:sz w:val="20"/>
              </w:rPr>
              <w:t xml:space="preserve">  Felaket Kurtarma</w:t>
            </w:r>
          </w:p>
        </w:tc>
      </w:tr>
    </w:tbl>
    <w:p/>
    <w:p>
      <w:pPr>
        <w:spacing w:before="200"/>
      </w:pPr>
      <w:r>
        <w:rPr>
          <w:b/>
          <w:color w:val="757575"/>
          <w:sz w:val="24"/>
        </w:rPr>
        <w:t xml:space="preserve">  Bir Sonraki Dersle Köprü</w:t>
      </w:r>
    </w:p>
    <w:p>
      <w:r>
        <w:rPr>
          <w:sz w:val="20"/>
        </w:rPr>
        <w:t>Riskleri ve dikkat noktalarini ogrendik; simdi kurulum tamamlandiktan sonra yapilmasi gereken islemlere gececliz.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GPT ve MBR disk yapilarinin fark tablosunu hazirlayin. Hangi durumda hangisi kullanilir?</w:t>
              <w:br/>
              <w:t>Teslim: Sonraki ders.</w:t>
              <w:br/>
              <w:t>Kriter: En az 5 farkin dogru belirlenmesi.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Hata senaryolari kartlarni hazirla.</w:t>
      </w:r>
    </w:p>
    <w:p>
      <w:pPr>
        <w:pStyle w:val="ListBullet"/>
      </w:pPr>
      <w:r>
        <w:rPr>
          <w:sz w:val="20"/>
        </w:rPr>
        <w:t>GPT/MBR karsilastirma posterini bastir.</w:t>
      </w:r>
    </w:p>
    <w:p>
      <w:pPr>
        <w:pStyle w:val="ListBullet"/>
      </w:pPr>
      <w:r>
        <w:rPr>
          <w:sz w:val="20"/>
        </w:rPr>
        <w:t>Yedekleme kontrol listesini dagit.</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Hata korkusu</w:t>
            </w:r>
          </w:p>
        </w:tc>
        <w:tc>
          <w:tcPr>
            <w:tcW w:type="dxa" w:w="4819"/>
          </w:tcPr>
          <w:p>
            <w:r>
              <w:rPr>
                <w:sz w:val="18"/>
              </w:rPr>
              <w:t>Sanal makne kullan; gercek risk yok</w:t>
            </w:r>
          </w:p>
        </w:tc>
      </w:tr>
      <w:tr>
        <w:tc>
          <w:tcPr>
            <w:tcW w:type="dxa" w:w="4819"/>
          </w:tcPr>
          <w:p>
            <w:r>
              <w:rPr>
                <w:sz w:val="18"/>
              </w:rPr>
              <w:t>GPT/MBR kavrami soyut</w:t>
            </w:r>
          </w:p>
        </w:tc>
        <w:tc>
          <w:tcPr>
            <w:tcW w:type="dxa" w:w="4819"/>
          </w:tcPr>
          <w:p>
            <w:r>
              <w:rPr>
                <w:sz w:val="18"/>
              </w:rPr>
              <w:t>Gorsel sema ve analoji kullan</w:t>
            </w:r>
          </w:p>
        </w:tc>
      </w:tr>
      <w:tr>
        <w:tc>
          <w:tcPr>
            <w:tcW w:type="dxa" w:w="4819"/>
          </w:tcPr>
          <w:p>
            <w:r>
              <w:rPr>
                <w:sz w:val="18"/>
              </w:rPr>
              <w:t>Cok fazla dikkat noktasi</w:t>
            </w:r>
          </w:p>
        </w:tc>
        <w:tc>
          <w:tcPr>
            <w:tcW w:type="dxa" w:w="4819"/>
          </w:tcPr>
          <w:p>
            <w:r>
              <w:rPr>
                <w:sz w:val="18"/>
              </w:rPr>
              <w:t>Oncelik sirasna gore listele</w:t>
            </w:r>
          </w:p>
        </w:tc>
      </w:tr>
    </w:tbl>
    <w:p/>
    <w:p>
      <w:r>
        <w:rPr>
          <w:b/>
          <w:color w:val="1B2A4A"/>
          <w:sz w:val="20"/>
        </w:rPr>
        <w:t xml:space="preserve">Zaman Yönetimi: </w:t>
      </w:r>
      <w:r>
        <w:rPr>
          <w:sz w:val="20"/>
        </w:rPr>
        <w:t>Teori %40, Senaryo calismasi %60.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Sanal makine yoksa video ile hata senaryolarini goster.</w:t>
            </w:r>
          </w:p>
        </w:tc>
      </w:tr>
    </w:tbl>
    <w:p/>
    <w:p>
      <w:r>
        <w:br w:type="page"/>
      </w:r>
    </w:p>
    <w:p>
      <w:pPr>
        <w:jc w:val="center"/>
      </w:pPr>
      <w:r>
        <w:rPr>
          <w:b/>
          <w:color w:val="1B2A4A"/>
          <w:sz w:val="36"/>
        </w:rPr>
        <w:t>━━━  23. SAAT  ━━━</w:t>
      </w:r>
    </w:p>
    <w:p>
      <w:pPr>
        <w:jc w:val="center"/>
      </w:pPr>
      <w:r>
        <w:rPr>
          <w:color w:val="2C6FAD"/>
          <w:sz w:val="32"/>
        </w:rPr>
        <w:t>Kurulum Sonrasi Yapilacak Islemler</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Kurulumun tamamlanmasindan sonra yapilmasi gereken ilk ayarlari ve sistem kontrollerini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1.C.2.7</w:t>
            </w:r>
          </w:p>
        </w:tc>
        <w:tc>
          <w:tcPr>
            <w:tcW w:type="dxa" w:w="3213"/>
          </w:tcPr>
          <w:p>
            <w:r>
              <w:rPr>
                <w:sz w:val="18"/>
              </w:rPr>
              <w:t>Kurulum sonrasi kullanici hesabi, dil ve bolge ayarlarini yapilandirir.</w:t>
            </w:r>
          </w:p>
        </w:tc>
        <w:tc>
          <w:tcPr>
            <w:tcW w:type="dxa" w:w="3213"/>
          </w:tcPr>
          <w:p>
            <w:r>
              <w:rPr>
                <w:sz w:val="18"/>
              </w:rPr>
              <w:t>Uygulama</w:t>
            </w:r>
          </w:p>
        </w:tc>
      </w:tr>
      <w:tr>
        <w:tc>
          <w:tcPr>
            <w:tcW w:type="dxa" w:w="3213"/>
          </w:tcPr>
          <w:p>
            <w:r>
              <w:rPr>
                <w:sz w:val="18"/>
              </w:rPr>
              <w:t>1.C.2.8</w:t>
            </w:r>
          </w:p>
        </w:tc>
        <w:tc>
          <w:tcPr>
            <w:tcW w:type="dxa" w:w="3213"/>
          </w:tcPr>
          <w:p>
            <w:r>
              <w:rPr>
                <w:sz w:val="18"/>
              </w:rPr>
              <w:t>Aygit Yoneticisi'nden eksik suruculeri tespit eder.</w:t>
            </w:r>
          </w:p>
        </w:tc>
        <w:tc>
          <w:tcPr>
            <w:tcW w:type="dxa" w:w="3213"/>
          </w:tcPr>
          <w:p>
            <w:r>
              <w:rPr>
                <w:sz w:val="18"/>
              </w:rPr>
              <w:t>Analiz</w:t>
            </w:r>
          </w:p>
        </w:tc>
      </w:tr>
      <w:tr>
        <w:tc>
          <w:tcPr>
            <w:tcW w:type="dxa" w:w="3213"/>
          </w:tcPr>
          <w:p>
            <w:r>
              <w:rPr>
                <w:sz w:val="18"/>
              </w:rPr>
              <w:t>1.C.2.9</w:t>
            </w:r>
          </w:p>
        </w:tc>
        <w:tc>
          <w:tcPr>
            <w:tcW w:type="dxa" w:w="3213"/>
          </w:tcPr>
          <w:p>
            <w:r>
              <w:rPr>
                <w:sz w:val="18"/>
              </w:rPr>
              <w:t>Sistem guncellemelerini baslatir ve isletim sistemini etkinlestirir.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Isletim sistemi kurulum adimlarini ve disk bolumlendirmeyi bilmek.</w:t>
      </w:r>
    </w:p>
    <w:p>
      <w:pPr>
        <w:spacing w:before="200"/>
      </w:pPr>
      <w:r>
        <w:rPr>
          <w:b/>
          <w:color w:val="757575"/>
          <w:sz w:val="24"/>
        </w:rPr>
        <w:t xml:space="preserve">  Öğrencinin Bilmesi Gerekenler</w:t>
      </w:r>
    </w:p>
    <w:p>
      <w:pPr>
        <w:pStyle w:val="ListBullet"/>
      </w:pPr>
      <w:r>
        <w:rPr>
          <w:sz w:val="20"/>
        </w:rPr>
        <w:t>Kurulum bitince sistemin tam hazir olmadigini.</w:t>
      </w:r>
    </w:p>
    <w:p>
      <w:pPr>
        <w:pStyle w:val="ListBullet"/>
      </w:pPr>
      <w:r>
        <w:rPr>
          <w:sz w:val="20"/>
        </w:rPr>
        <w:t>Donanim suruclerinin ayrica kurulmasi gerekebilecegini.</w:t>
      </w:r>
    </w:p>
    <w:p>
      <w:pPr>
        <w:pStyle w:val="ListBullet"/>
      </w:pPr>
      <w:r>
        <w:rPr>
          <w:sz w:val="20"/>
        </w:rPr>
        <w:t>Guncellemelerin guvenlik icin kritik oldugunu.</w:t>
      </w:r>
    </w:p>
    <w:p>
      <w:pPr>
        <w:spacing w:before="200"/>
      </w:pPr>
      <w:r>
        <w:rPr>
          <w:b/>
          <w:color w:val="757575"/>
          <w:sz w:val="24"/>
        </w:rPr>
        <w:t xml:space="preserve">  Olası Kavram Yanılgıları</w:t>
      </w:r>
    </w:p>
    <w:p>
      <w:pPr>
        <w:pStyle w:val="ListBullet"/>
      </w:pPr>
      <w:r>
        <w:rPr>
          <w:sz w:val="20"/>
        </w:rPr>
        <w:t>Kurulum bitince bilgisayarin tam hazir oldugu sanilmasi.</w:t>
      </w:r>
    </w:p>
    <w:p>
      <w:pPr>
        <w:pStyle w:val="ListBullet"/>
      </w:pPr>
      <w:r>
        <w:rPr>
          <w:sz w:val="20"/>
        </w:rPr>
        <w:t>Guncellemelerin gereksiz ve zaman kaybi oldugu dusuncesi.</w:t>
      </w:r>
    </w:p>
    <w:p>
      <w:pPr>
        <w:pStyle w:val="ListBullet"/>
      </w:pPr>
      <w:r>
        <w:rPr>
          <w:sz w:val="20"/>
        </w:rPr>
        <w:t>Tum donanim suruclerinin otomatik yeklendigi yanilgisi.</w:t>
      </w:r>
    </w:p>
    <w:p>
      <w:pPr>
        <w:spacing w:before="200"/>
      </w:pPr>
      <w:r>
        <w:rPr>
          <w:b/>
          <w:color w:val="757575"/>
          <w:sz w:val="24"/>
        </w:rPr>
        <w:t xml:space="preserve">  Hazırlık Materyalleri</w:t>
      </w:r>
    </w:p>
    <w:p>
      <w:pPr>
        <w:pStyle w:val="ListBullet"/>
      </w:pPr>
      <w:r>
        <w:rPr>
          <w:sz w:val="20"/>
        </w:rPr>
        <w:t>Aygit Yoneticisi ekran goruntuleri</w:t>
      </w:r>
    </w:p>
    <w:p>
      <w:pPr>
        <w:pStyle w:val="ListBullet"/>
      </w:pPr>
      <w:r>
        <w:rPr>
          <w:sz w:val="20"/>
        </w:rPr>
        <w:t>Guncelleme adimlari posteri</w:t>
      </w:r>
    </w:p>
    <w:p>
      <w:pPr>
        <w:pStyle w:val="ListBullet"/>
      </w:pPr>
      <w:r>
        <w:rPr>
          <w:sz w:val="20"/>
        </w:rPr>
        <w:t>Lisans etkinlestirme kilavuzu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"Yeni bir eve tasindignizda anahtar teslim almak yetmez: mobilyalari yerlestirmek, su ve elektrik aboneliklerini actirmak, internet baglantisi kurmak gerekir. Bilgisayarda kurulum bittikten sonra da benzer isler var. Nelerdir?"</w:t>
      </w:r>
    </w:p>
    <w:p>
      <w:r>
        <w:rPr>
          <w:b/>
          <w:color w:val="1B2A4A"/>
          <w:sz w:val="20"/>
        </w:rPr>
        <w:t xml:space="preserve">Günlük Hayat Bağlantısı: </w:t>
      </w:r>
      <w:r>
        <w:rPr>
          <w:sz w:val="20"/>
        </w:rPr>
        <w:t>Yeni telefon aldignizda kutdan cikarinca hemen kullanmazsiniz: hesap giris, guncelleme, uygulama yukleme gerekir.</w:t>
      </w:r>
    </w:p>
    <w:p>
      <w:pPr>
        <w:spacing w:before="200"/>
      </w:pPr>
      <w:r>
        <w:rPr>
          <w:b/>
          <w:color w:val="2C6FAD"/>
          <w:sz w:val="24"/>
        </w:rPr>
        <w:t xml:space="preserve">  Ön Bilgi Yoklama Soruları</w:t>
      </w:r>
    </w:p>
    <w:p>
      <w:r>
        <w:rPr>
          <w:b/>
          <w:color w:val="2C6FAD"/>
          <w:sz w:val="20"/>
        </w:rPr>
        <w:t xml:space="preserve">  1. </w:t>
      </w:r>
      <w:r>
        <w:rPr>
          <w:sz w:val="20"/>
        </w:rPr>
        <w:t>Kurulum bitince ilk ne yapilir?</w:t>
      </w:r>
    </w:p>
    <w:p>
      <w:r>
        <w:rPr>
          <w:b/>
          <w:color w:val="2C6FAD"/>
          <w:sz w:val="20"/>
        </w:rPr>
        <w:t xml:space="preserve">  2. </w:t>
      </w:r>
      <w:r>
        <w:rPr>
          <w:sz w:val="20"/>
        </w:rPr>
        <w:t>Aygit Yoneticisi ne ise yarar?</w:t>
      </w:r>
    </w:p>
    <w:p>
      <w:r>
        <w:rPr>
          <w:b/>
          <w:color w:val="2C6FAD"/>
          <w:sz w:val="20"/>
        </w:rPr>
        <w:t xml:space="preserve">  3. </w:t>
      </w:r>
      <w:r>
        <w:rPr>
          <w:sz w:val="20"/>
        </w:rPr>
        <w:t>Guncelleme neden onemlidir?</w:t>
      </w:r>
    </w:p>
    <w:p>
      <w:pPr>
        <w:spacing w:before="200"/>
      </w:pPr>
      <w:r>
        <w:rPr>
          <w:b/>
          <w:color w:val="2C6FAD"/>
          <w:sz w:val="24"/>
        </w:rPr>
        <w:t xml:space="preserve">  Motivasyon Etkinliği: "Yeni Ev Kontrol Listesi"</w:t>
      </w:r>
    </w:p>
    <w:p>
      <w:r>
        <w:rPr>
          <w:b/>
          <w:color w:val="1B2A4A"/>
          <w:sz w:val="20"/>
        </w:rPr>
        <w:t xml:space="preserve">Açıklama: </w:t>
      </w:r>
      <w:r>
        <w:rPr>
          <w:sz w:val="20"/>
        </w:rPr>
        <w:t>Yeni eve tasinma analojisi ile kurulum sonrasi adimlarin kesfedilmesi.</w:t>
      </w:r>
    </w:p>
    <w:p>
      <w:r>
        <w:rPr>
          <w:b/>
          <w:color w:val="1B2A4A"/>
          <w:sz w:val="20"/>
        </w:rPr>
        <w:t xml:space="preserve">Yönerge: </w:t>
      </w:r>
      <w:r>
        <w:rPr>
          <w:sz w:val="20"/>
        </w:rPr>
        <w:t>Tahtaya 'Yeni Eve Tasinma' ve 'Yeni OS Kurulumu' baslikli iki sutun olusturulur. Ogrenciler her iki durumda yapilmasi gerekenleri paralel olarak yazar.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Kurulumu tamamladiniz, masaustunu gordunuz ama internet calismiyor, ses gelmiyor ve ekran cozunurlugu cok dusuk. Neden?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"Sistem Doktoru"</w:t>
      </w:r>
    </w:p>
    <w:p>
      <w:r>
        <w:rPr>
          <w:b/>
          <w:color w:val="1B2A4A"/>
          <w:sz w:val="20"/>
        </w:rPr>
        <w:t xml:space="preserve">Türü: </w:t>
      </w:r>
      <w:r>
        <w:rPr>
          <w:sz w:val="20"/>
        </w:rPr>
        <w:t>Uygulamali Bireysel Calisma</w:t>
      </w:r>
    </w:p>
    <w:p>
      <w:r>
        <w:rPr>
          <w:b/>
          <w:color w:val="1B2A4A"/>
          <w:sz w:val="20"/>
        </w:rPr>
        <w:t xml:space="preserve">Amacı: </w:t>
      </w:r>
      <w:r>
        <w:rPr>
          <w:sz w:val="20"/>
        </w:rPr>
        <w:t>Kurulum sonrasi sistem durumunu kontrol etmek ve eksikleri tespit etmek.</w:t>
      </w:r>
    </w:p>
    <w:p>
      <w:r>
        <w:rPr>
          <w:b/>
          <w:color w:val="1B2A4A"/>
          <w:sz w:val="20"/>
        </w:rPr>
        <w:t xml:space="preserve">Malzemeler: </w:t>
      </w:r>
      <w:r>
        <w:rPr>
          <w:sz w:val="20"/>
        </w:rPr>
        <w:t>Yeni kurulmus bilgisayar veya sanal makine, kontrol listesi</w:t>
      </w:r>
    </w:p>
    <w:p>
      <w:pPr>
        <w:spacing w:before="200"/>
      </w:pPr>
      <w:r>
        <w:rPr>
          <w:b/>
          <w:color w:val="007A7A"/>
          <w:sz w:val="24"/>
        </w:rPr>
        <w:t xml:space="preserve">  Yönerge Adımları</w:t>
      </w:r>
    </w:p>
    <w:p>
      <w:r>
        <w:rPr>
          <w:b/>
          <w:color w:val="007A7A"/>
          <w:sz w:val="20"/>
        </w:rPr>
        <w:t xml:space="preserve">  1. </w:t>
      </w:r>
      <w:r>
        <w:rPr>
          <w:sz w:val="20"/>
        </w:rPr>
        <w:t>Aygit Yoneticisini acin (devmgmt.msc).</w:t>
      </w:r>
    </w:p>
    <w:p>
      <w:r>
        <w:rPr>
          <w:b/>
          <w:color w:val="007A7A"/>
          <w:sz w:val="20"/>
        </w:rPr>
        <w:t xml:space="preserve">  2. </w:t>
      </w:r>
      <w:r>
        <w:rPr>
          <w:sz w:val="20"/>
        </w:rPr>
        <w:t>Sari unlem isareti olan aygitlari not alin.</w:t>
      </w:r>
    </w:p>
    <w:p>
      <w:r>
        <w:rPr>
          <w:b/>
          <w:color w:val="007A7A"/>
          <w:sz w:val="20"/>
        </w:rPr>
        <w:t xml:space="preserve">  3. </w:t>
      </w:r>
      <w:r>
        <w:rPr>
          <w:sz w:val="20"/>
        </w:rPr>
        <w:t>Windows Update'i acin ve guncellemeleri kontrol edin.</w:t>
      </w:r>
    </w:p>
    <w:p>
      <w:r>
        <w:rPr>
          <w:b/>
          <w:color w:val="007A7A"/>
          <w:sz w:val="20"/>
        </w:rPr>
        <w:t xml:space="preserve">  4. </w:t>
      </w:r>
      <w:r>
        <w:rPr>
          <w:sz w:val="20"/>
        </w:rPr>
        <w:t>Sistem &gt; Hakkinda'dan etkinlestirme durumunu kontrol edin.</w:t>
      </w:r>
    </w:p>
    <w:p>
      <w:r>
        <w:rPr>
          <w:b/>
          <w:color w:val="007A7A"/>
          <w:sz w:val="20"/>
        </w:rPr>
        <w:t xml:space="preserve">  5. </w:t>
      </w:r>
      <w:r>
        <w:rPr>
          <w:sz w:val="20"/>
        </w:rPr>
        <w:t>Ekran cozunurlugunu ve ses ayarlarini kontrol edin.</w:t>
      </w:r>
    </w:p>
    <w:p>
      <w:r>
        <w:rPr>
          <w:b/>
          <w:color w:val="1B2A4A"/>
          <w:sz w:val="20"/>
        </w:rPr>
        <w:t xml:space="preserve">Öğrenci Rolü: </w:t>
      </w:r>
      <w:r>
        <w:rPr>
          <w:sz w:val="20"/>
        </w:rPr>
        <w:t>Her ogrenci kendi basina kontrol yapan Sistem Doktoru</w:t>
      </w:r>
    </w:p>
    <w:p>
      <w:r>
        <w:rPr>
          <w:b/>
          <w:color w:val="1B2A4A"/>
          <w:sz w:val="20"/>
        </w:rPr>
        <w:t xml:space="preserve">Öğretmen Rolü: </w:t>
      </w:r>
      <w:r>
        <w:rPr>
          <w:sz w:val="20"/>
        </w:rPr>
        <w:t>Gruplari gozlemleyerek eksik kontrolleri hatilatan mentor</w:t>
      </w:r>
    </w:p>
    <w:p>
      <w:r>
        <w:rPr>
          <w:b/>
          <w:color w:val="1B2A4A"/>
          <w:sz w:val="20"/>
        </w:rPr>
        <w:t xml:space="preserve">Beklenen Ürün: </w:t>
      </w:r>
      <w:r>
        <w:rPr>
          <w:sz w:val="20"/>
        </w:rPr>
        <w:t>Kurulum Sonrasi Sistem Saglik Raporu</w:t>
      </w:r>
    </w:p>
    <w:p>
      <w:pPr>
        <w:spacing w:before="200"/>
      </w:pPr>
      <w:r>
        <w:rPr>
          <w:b/>
          <w:color w:val="007A7A"/>
          <w:sz w:val="24"/>
        </w:rPr>
        <w:t xml:space="preserve">  Araştırma Soruları</w:t>
      </w:r>
    </w:p>
    <w:p>
      <w:r>
        <w:rPr>
          <w:b/>
          <w:color w:val="007A7A"/>
          <w:sz w:val="20"/>
        </w:rPr>
        <w:t xml:space="preserve">  1. </w:t>
      </w:r>
      <w:r>
        <w:rPr>
          <w:sz w:val="20"/>
        </w:rPr>
        <w:t>Windows Update neden bazen saatlerce surer?</w:t>
      </w:r>
    </w:p>
    <w:p>
      <w:r>
        <w:rPr>
          <w:b/>
          <w:color w:val="007A7A"/>
          <w:sz w:val="20"/>
        </w:rPr>
        <w:t xml:space="preserve">  2. </w:t>
      </w:r>
      <w:r>
        <w:rPr>
          <w:sz w:val="20"/>
        </w:rPr>
        <w:t>Offline surucu yukleme nasil yapilir?</w:t>
      </w:r>
    </w:p>
    <w:p>
      <w:r>
        <w:rPr>
          <w:b/>
          <w:color w:val="007A7A"/>
          <w:sz w:val="20"/>
        </w:rPr>
        <w:t xml:space="preserve">  3. </w:t>
      </w:r>
      <w:r>
        <w:rPr>
          <w:sz w:val="20"/>
        </w:rPr>
        <w:t>Etkinlestirme dijital mi yoksa anahtar mi?</w:t>
      </w:r>
    </w:p>
    <w:p>
      <w:r>
        <w:rPr>
          <w:b/>
          <w:color w:val="1B2A4A"/>
          <w:sz w:val="20"/>
        </w:rPr>
        <w:t xml:space="preserve">Grupla Çalışma Kuralları: </w:t>
      </w:r>
      <w:r>
        <w:rPr>
          <w:sz w:val="20"/>
        </w:rPr>
        <w:t>Her kontrol adiminin sonucunu not alin; pas gecmeyin.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Aygit Yoneticisi</w:t>
            </w:r>
          </w:p>
        </w:tc>
        <w:tc>
          <w:tcPr>
            <w:tcW w:type="dxa" w:w="2409"/>
          </w:tcPr>
          <w:p>
            <w:r>
              <w:rPr>
                <w:sz w:val="18"/>
              </w:rPr>
              <w:t>Donanim birimlerinin ve suruclerinin listlendigi Windows araci</w:t>
            </w:r>
          </w:p>
        </w:tc>
        <w:tc>
          <w:tcPr>
            <w:tcW w:type="dxa" w:w="2409"/>
          </w:tcPr>
          <w:p>
            <w:r>
              <w:rPr>
                <w:sz w:val="18"/>
              </w:rPr>
              <w:t>Sari unlem = eksik surucu</w:t>
            </w:r>
          </w:p>
        </w:tc>
        <w:tc>
          <w:tcPr>
            <w:tcW w:type="dxa" w:w="2409"/>
          </w:tcPr>
          <w:p>
            <w:r>
              <w:rPr>
                <w:sz w:val="18"/>
              </w:rPr>
              <w:t>Aygit Yoneticisi ekrani</w:t>
            </w:r>
          </w:p>
        </w:tc>
      </w:tr>
      <w:tr>
        <w:tc>
          <w:tcPr>
            <w:tcW w:type="dxa" w:w="2409"/>
          </w:tcPr>
          <w:p>
            <w:r>
              <w:rPr>
                <w:sz w:val="18"/>
              </w:rPr>
              <w:t>Windows Update</w:t>
            </w:r>
          </w:p>
        </w:tc>
        <w:tc>
          <w:tcPr>
            <w:tcW w:type="dxa" w:w="2409"/>
          </w:tcPr>
          <w:p>
            <w:r>
              <w:rPr>
                <w:sz w:val="18"/>
              </w:rPr>
              <w:t>Isletim sistemi guncellmelerini indiren ve yukleyen sistem</w:t>
            </w:r>
          </w:p>
        </w:tc>
        <w:tc>
          <w:tcPr>
            <w:tcW w:type="dxa" w:w="2409"/>
          </w:tcPr>
          <w:p>
            <w:r>
              <w:rPr>
                <w:sz w:val="18"/>
              </w:rPr>
              <w:t>Guvenlik yamalari, ozellik guncellemeleri</w:t>
            </w:r>
          </w:p>
        </w:tc>
        <w:tc>
          <w:tcPr>
            <w:tcW w:type="dxa" w:w="2409"/>
          </w:tcPr>
          <w:p>
            <w:r>
              <w:rPr>
                <w:sz w:val="18"/>
              </w:rPr>
              <w:t>Guncelleme ekrani</w:t>
            </w:r>
          </w:p>
        </w:tc>
      </w:tr>
      <w:tr>
        <w:tc>
          <w:tcPr>
            <w:tcW w:type="dxa" w:w="2409"/>
          </w:tcPr>
          <w:p>
            <w:r>
              <w:rPr>
                <w:sz w:val="18"/>
              </w:rPr>
              <w:t>Kullanici Hesabi</w:t>
            </w:r>
          </w:p>
        </w:tc>
        <w:tc>
          <w:tcPr>
            <w:tcW w:type="dxa" w:w="2409"/>
          </w:tcPr>
          <w:p>
            <w:r>
              <w:rPr>
                <w:sz w:val="18"/>
              </w:rPr>
              <w:t>Bilgisayari kullanacak kisinin profili ve erisim yetkileri</w:t>
            </w:r>
          </w:p>
        </w:tc>
        <w:tc>
          <w:tcPr>
            <w:tcW w:type="dxa" w:w="2409"/>
          </w:tcPr>
          <w:p>
            <w:r>
              <w:rPr>
                <w:sz w:val="18"/>
              </w:rPr>
              <w:t>Yerel hesap vs Microsoft hesabi</w:t>
            </w:r>
          </w:p>
        </w:tc>
        <w:tc>
          <w:tcPr>
            <w:tcW w:type="dxa" w:w="2409"/>
          </w:tcPr>
          <w:p>
            <w:r>
              <w:rPr>
                <w:sz w:val="18"/>
              </w:rPr>
              <w:t>Hesap olusturma ekrani</w:t>
            </w:r>
          </w:p>
        </w:tc>
      </w:tr>
      <w:tr>
        <w:tc>
          <w:tcPr>
            <w:tcW w:type="dxa" w:w="2409"/>
          </w:tcPr>
          <w:p>
            <w:r>
              <w:rPr>
                <w:sz w:val="18"/>
              </w:rPr>
              <w:t>Etkinlestirme</w:t>
            </w:r>
          </w:p>
        </w:tc>
        <w:tc>
          <w:tcPr>
            <w:tcW w:type="dxa" w:w="2409"/>
          </w:tcPr>
          <w:p>
            <w:r>
              <w:rPr>
                <w:sz w:val="18"/>
              </w:rPr>
              <w:t>Isletim sisteminin lisans anahtari ile yasal olarak aktif edilmesi</w:t>
            </w:r>
          </w:p>
        </w:tc>
        <w:tc>
          <w:tcPr>
            <w:tcW w:type="dxa" w:w="2409"/>
          </w:tcPr>
          <w:p>
            <w:r>
              <w:rPr>
                <w:sz w:val="18"/>
              </w:rPr>
              <w:t>25 haneli anahtar girisi</w:t>
            </w:r>
          </w:p>
        </w:tc>
        <w:tc>
          <w:tcPr>
            <w:tcW w:type="dxa" w:w="2409"/>
          </w:tcPr>
          <w:p>
            <w:r>
              <w:rPr>
                <w:sz w:val="18"/>
              </w:rPr>
              <w:t>Etkinlestirme ekrani</w:t>
            </w:r>
          </w:p>
        </w:tc>
      </w:tr>
      <w:tr>
        <w:tc>
          <w:tcPr>
            <w:tcW w:type="dxa" w:w="2409"/>
          </w:tcPr>
          <w:p>
            <w:r>
              <w:rPr>
                <w:sz w:val="18"/>
              </w:rPr>
              <w:t>Gizlilik Ayarlari</w:t>
            </w:r>
          </w:p>
        </w:tc>
        <w:tc>
          <w:tcPr>
            <w:tcW w:type="dxa" w:w="2409"/>
          </w:tcPr>
          <w:p>
            <w:r>
              <w:rPr>
                <w:sz w:val="18"/>
              </w:rPr>
              <w:t>Konum, reklam kimligi ve tani verilerinin paylasim izinleri</w:t>
            </w:r>
          </w:p>
        </w:tc>
        <w:tc>
          <w:tcPr>
            <w:tcW w:type="dxa" w:w="2409"/>
          </w:tcPr>
          <w:p>
            <w:r>
              <w:rPr>
                <w:sz w:val="18"/>
              </w:rPr>
              <w:t>Konum izni kapama</w:t>
            </w:r>
          </w:p>
        </w:tc>
        <w:tc>
          <w:tcPr>
            <w:tcW w:type="dxa" w:w="2409"/>
          </w:tcPr>
          <w:p>
            <w:r>
              <w:rPr>
                <w:sz w:val="18"/>
              </w:rPr>
              <w:t>Gizlilik ayarlari ekrani</w:t>
            </w:r>
          </w:p>
        </w:tc>
      </w:tr>
    </w:tbl>
    <w:p/>
    <w:p>
      <w:pPr>
        <w:spacing w:before="200"/>
      </w:pPr>
      <w:r>
        <w:rPr>
          <w:b/>
          <w:color w:val="E65C00"/>
          <w:sz w:val="24"/>
        </w:rPr>
        <w:t xml:space="preserve">  Konu Anlatımı</w:t>
      </w:r>
    </w:p>
    <w:p>
      <w:r>
        <w:rPr>
          <w:sz w:val="20"/>
        </w:rPr>
        <w:t>Kurulum sonrasi yapilacak ilk is Aygit Yoneticisi kontroludur. Sari unlem isareti olan aygitlar surucusu eksik demektir. Bu aygitlar duzgun calismaz. Ozellikle ekran karti, ag adaptoru ve ses karti suruclerinin kontrolu onceliklidir.</w:t>
      </w:r>
    </w:p>
    <w:p>
      <w:r>
        <w:rPr>
          <w:sz w:val="20"/>
        </w:rPr>
        <w:t>Windows Update, kurulum sonrasi ilk calistirilmasi gereken servistir. Ilk guncelleme paketi genellikle buyuk olur (1-3 GB) ve birden fazla yeniden baslatma gerektirebilir. Bu surec sabr gerektirir ama guvenlik icin vazgecilmezdir.</w:t>
      </w:r>
    </w:p>
    <w:p>
      <w:r>
        <w:rPr>
          <w:sz w:val="20"/>
        </w:rPr>
        <w:t>Kullanici hesabi olusturmada iki secenek vardir: Microsoft hesabi (bulut senkronizasyonu) ve yerel hesap (cevrimdisi). Kurumsal ortamlarda genellikle domain hesabi kullanilir.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Eksik Surucu</w:t>
            </w:r>
          </w:p>
        </w:tc>
        <w:tc>
          <w:tcPr>
            <w:tcW w:type="dxa" w:w="3213"/>
          </w:tcPr>
          <w:p>
            <w:r>
              <w:rPr>
                <w:sz w:val="18"/>
              </w:rPr>
              <w:t>Ekran karti surucusu yok -&gt; dusuk cozunurluk</w:t>
            </w:r>
          </w:p>
        </w:tc>
        <w:tc>
          <w:tcPr>
            <w:tcW w:type="dxa" w:w="3213"/>
          </w:tcPr>
          <w:p>
            <w:r>
              <w:rPr>
                <w:sz w:val="18"/>
              </w:rPr>
              <w:t>Surucu yukleme gerekli</w:t>
            </w:r>
          </w:p>
        </w:tc>
      </w:tr>
      <w:tr>
        <w:tc>
          <w:tcPr>
            <w:tcW w:type="dxa" w:w="3213"/>
          </w:tcPr>
          <w:p>
            <w:r>
              <w:rPr>
                <w:sz w:val="18"/>
              </w:rPr>
              <w:t>Guncelleme</w:t>
            </w:r>
          </w:p>
        </w:tc>
        <w:tc>
          <w:tcPr>
            <w:tcW w:type="dxa" w:w="3213"/>
          </w:tcPr>
          <w:p>
            <w:r>
              <w:rPr>
                <w:sz w:val="18"/>
              </w:rPr>
              <w:t>Ilk acilista 50+ guncelleme bekliyor</w:t>
            </w:r>
          </w:p>
        </w:tc>
        <w:tc>
          <w:tcPr>
            <w:tcW w:type="dxa" w:w="3213"/>
          </w:tcPr>
          <w:p>
            <w:r>
              <w:rPr>
                <w:sz w:val="18"/>
              </w:rPr>
              <w:t>Sabr ve internet gerekli</w:t>
            </w:r>
          </w:p>
        </w:tc>
      </w:tr>
      <w:tr>
        <w:tc>
          <w:tcPr>
            <w:tcW w:type="dxa" w:w="3213"/>
          </w:tcPr>
          <w:p>
            <w:r>
              <w:rPr>
                <w:sz w:val="18"/>
              </w:rPr>
              <w:t>Etkinlestirme</w:t>
            </w:r>
          </w:p>
        </w:tc>
        <w:tc>
          <w:tcPr>
            <w:tcW w:type="dxa" w:w="3213"/>
          </w:tcPr>
          <w:p>
            <w:r>
              <w:rPr>
                <w:sz w:val="18"/>
              </w:rPr>
              <w:t>30 gun icinde anahtar girilmedi -&gt; kisitlamalar basladi</w:t>
            </w:r>
          </w:p>
        </w:tc>
        <w:tc>
          <w:tcPr>
            <w:tcW w:type="dxa" w:w="3213"/>
          </w:tcPr>
          <w:p>
            <w:r>
              <w:rPr>
                <w:sz w:val="18"/>
              </w:rPr>
              <w:t>Lisans satin alma</w:t>
            </w:r>
          </w:p>
        </w:tc>
      </w:tr>
      <w:tr>
        <w:tc>
          <w:tcPr>
            <w:tcW w:type="dxa" w:w="3213"/>
          </w:tcPr>
          <w:p>
            <w:r>
              <w:rPr>
                <w:sz w:val="18"/>
              </w:rPr>
              <w:t>Gizlilik</w:t>
            </w:r>
          </w:p>
        </w:tc>
        <w:tc>
          <w:tcPr>
            <w:tcW w:type="dxa" w:w="3213"/>
          </w:tcPr>
          <w:p>
            <w:r>
              <w:rPr>
                <w:sz w:val="18"/>
              </w:rPr>
              <w:t>Konum ve reklam izinleri acik -&gt; kisisel veri paylasiyor</w:t>
            </w:r>
          </w:p>
        </w:tc>
        <w:tc>
          <w:tcPr>
            <w:tcW w:type="dxa" w:w="3213"/>
          </w:tcPr>
          <w:p>
            <w:r>
              <w:rPr>
                <w:sz w:val="18"/>
              </w:rPr>
              <w:t>Ayarlari kapatma</w:t>
            </w:r>
          </w:p>
        </w:tc>
      </w:tr>
    </w:tbl>
    <w:p/>
    <w:p>
      <w:pPr>
        <w:spacing w:before="200"/>
      </w:pPr>
      <w:r>
        <w:rPr>
          <w:b/>
          <w:color w:val="E65C00"/>
          <w:sz w:val="24"/>
        </w:rPr>
        <w:t xml:space="preserve">  Görseller ve Tablolar</w:t>
      </w:r>
    </w:p>
    <w:p>
      <w:pPr>
        <w:pStyle w:val="ListBullet"/>
      </w:pPr>
      <w:r>
        <w:rPr>
          <w:sz w:val="20"/>
        </w:rPr>
        <w:t>Kurulum sonrasi kontrol akis semasi</w:t>
      </w:r>
    </w:p>
    <w:p>
      <w:pPr>
        <w:pStyle w:val="ListBullet"/>
      </w:pPr>
      <w:r>
        <w:rPr>
          <w:sz w:val="20"/>
        </w:rPr>
        <w:t>Aygit Yoneticisi ikonlari anlam tablosu</w:t>
      </w:r>
    </w:p>
    <w:p>
      <w:pPr>
        <w:spacing w:before="200"/>
      </w:pPr>
      <w:r>
        <w:rPr>
          <w:b/>
          <w:color w:val="E65C00"/>
          <w:sz w:val="24"/>
        </w:rPr>
        <w:t xml:space="preserve">  Analoji ve Benzetmeler</w:t>
      </w:r>
    </w:p>
    <w:p>
      <w:r>
        <w:rPr>
          <w:b/>
          <w:color w:val="E65C00"/>
          <w:sz w:val="20"/>
        </w:rPr>
        <w:t xml:space="preserve">  1. </w:t>
      </w:r>
      <w:r>
        <w:rPr>
          <w:sz w:val="20"/>
        </w:rPr>
        <w:t>Aygit Yoneticisi = Hastane tahlil sonuclari: sari isaret sorun demek</w:t>
      </w:r>
    </w:p>
    <w:p>
      <w:r>
        <w:rPr>
          <w:b/>
          <w:color w:val="E65C00"/>
          <w:sz w:val="20"/>
        </w:rPr>
        <w:t xml:space="preserve">  2. </w:t>
      </w:r>
      <w:r>
        <w:rPr>
          <w:sz w:val="20"/>
        </w:rPr>
        <w:t>Windows Update = Asi takvimi: zamaninda yapilmazsa riskli</w:t>
      </w:r>
    </w:p>
    <w:p>
      <w:r>
        <w:rPr>
          <w:b/>
          <w:color w:val="E65C00"/>
          <w:sz w:val="20"/>
        </w:rPr>
        <w:t xml:space="preserve">  3. </w:t>
      </w:r>
      <w:r>
        <w:rPr>
          <w:sz w:val="20"/>
        </w:rPr>
        <w:t>Etkinlestirme = Urun garanti belgesi: olmadan da calisir ama sinirli</w:t>
      </w:r>
    </w:p>
    <w:p>
      <w:pPr>
        <w:spacing w:before="200"/>
      </w:pPr>
      <w:r>
        <w:rPr>
          <w:b/>
          <w:color w:val="E65C00"/>
          <w:sz w:val="24"/>
        </w:rPr>
        <w:t xml:space="preserve">  Öğrenci Soru-Cevap</w:t>
      </w:r>
    </w:p>
    <w:p>
      <w:pPr>
        <w:pStyle w:val="ListBullet"/>
      </w:pPr>
      <w:r>
        <w:rPr>
          <w:sz w:val="20"/>
        </w:rPr>
        <w:t>Gunceleme sart mi? - Guvenlik icin kesinlikle evet.</w:t>
      </w:r>
    </w:p>
    <w:p>
      <w:pPr>
        <w:pStyle w:val="ListBullet"/>
      </w:pPr>
      <w:r>
        <w:rPr>
          <w:sz w:val="20"/>
        </w:rPr>
        <w:t>Yerel hesap mi Microsoft hesabi mi? - Kisisel tercih; kurumlarda domain hesabi.</w:t>
      </w:r>
    </w:p>
    <w:p>
      <w:pPr>
        <w:pStyle w:val="ListBullet"/>
      </w:pPr>
      <w:r>
        <w:rPr>
          <w:sz w:val="20"/>
        </w:rPr>
        <w:t>Gizlilik ayarini neden kapatayim? - Kisisel veri payasimini sinirlamak icin.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"Sistem Yapilandirma Uzmani"</w:t>
      </w:r>
    </w:p>
    <w:p>
      <w:r>
        <w:rPr>
          <w:b/>
          <w:color w:val="1B2A4A"/>
          <w:sz w:val="20"/>
        </w:rPr>
        <w:t xml:space="preserve">Türü: </w:t>
      </w:r>
      <w:r>
        <w:rPr>
          <w:sz w:val="20"/>
        </w:rPr>
        <w:t>Grup Calismasi</w:t>
      </w:r>
    </w:p>
    <w:p>
      <w:r>
        <w:rPr>
          <w:b/>
          <w:color w:val="1B2A4A"/>
          <w:sz w:val="20"/>
        </w:rPr>
        <w:t xml:space="preserve">Amacı: </w:t>
      </w:r>
      <w:r>
        <w:rPr>
          <w:sz w:val="20"/>
        </w:rPr>
        <w:t>Kurulum sonrasi tam yapilandirma yaparak sistemi kullanima hazir hale getirmek.</w:t>
      </w:r>
    </w:p>
    <w:p>
      <w:pPr>
        <w:spacing w:before="200"/>
      </w:pPr>
      <w:r>
        <w:rPr>
          <w:b/>
          <w:color w:val="6A1B9A"/>
          <w:sz w:val="24"/>
        </w:rPr>
        <w:t xml:space="preserve">  Yönerge Adımları</w:t>
      </w:r>
    </w:p>
    <w:p>
      <w:r>
        <w:rPr>
          <w:b/>
          <w:color w:val="6A1B9A"/>
          <w:sz w:val="20"/>
        </w:rPr>
        <w:t xml:space="preserve">  1. </w:t>
      </w:r>
      <w:r>
        <w:rPr>
          <w:sz w:val="20"/>
        </w:rPr>
        <w:t>Aygit Yoneticisi'nden eksik suruculeri tespit edin.</w:t>
      </w:r>
    </w:p>
    <w:p>
      <w:r>
        <w:rPr>
          <w:b/>
          <w:color w:val="6A1B9A"/>
          <w:sz w:val="20"/>
        </w:rPr>
        <w:t xml:space="preserve">  2. </w:t>
      </w:r>
      <w:r>
        <w:rPr>
          <w:sz w:val="20"/>
        </w:rPr>
        <w:t>Windows Update ile tum guncellemeleri indirin.</w:t>
      </w:r>
    </w:p>
    <w:p>
      <w:r>
        <w:rPr>
          <w:b/>
          <w:color w:val="6A1B9A"/>
          <w:sz w:val="20"/>
        </w:rPr>
        <w:t xml:space="preserve">  3. </w:t>
      </w:r>
      <w:r>
        <w:rPr>
          <w:sz w:val="20"/>
        </w:rPr>
        <w:t>Kullanici hesabini yapilandirin (sifre, guvenlik sorusu).</w:t>
      </w:r>
    </w:p>
    <w:p>
      <w:r>
        <w:rPr>
          <w:b/>
          <w:color w:val="6A1B9A"/>
          <w:sz w:val="20"/>
        </w:rPr>
        <w:t xml:space="preserve">  4. </w:t>
      </w:r>
      <w:r>
        <w:rPr>
          <w:sz w:val="20"/>
        </w:rPr>
        <w:t>Ekran cozunurlugu ve ses ayarlarini optimize edin.</w:t>
      </w:r>
    </w:p>
    <w:p>
      <w:r>
        <w:rPr>
          <w:b/>
          <w:color w:val="6A1B9A"/>
          <w:sz w:val="20"/>
        </w:rPr>
        <w:t xml:space="preserve">  5. </w:t>
      </w:r>
      <w:r>
        <w:rPr>
          <w:sz w:val="20"/>
        </w:rPr>
        <w:t>Gereksiz baslangic programlarini devre disi birakin.</w:t>
      </w:r>
    </w:p>
    <w:p>
      <w:r>
        <w:rPr>
          <w:b/>
          <w:color w:val="1B2A4A"/>
          <w:sz w:val="20"/>
        </w:rPr>
        <w:t xml:space="preserve">Beklenen Ürün: </w:t>
      </w:r>
      <w:r>
        <w:rPr>
          <w:sz w:val="20"/>
        </w:rPr>
        <w:t>Sistem Yapilandirma Tamamlama Raporu</w:t>
      </w:r>
    </w:p>
    <w:p>
      <w:pPr>
        <w:spacing w:before="200"/>
      </w:pPr>
      <w:r>
        <w:rPr>
          <w:b/>
          <w:color w:val="6A1B9A"/>
          <w:sz w:val="24"/>
        </w:rPr>
        <w:t xml:space="preserve">  Transfer Soruları</w:t>
      </w:r>
    </w:p>
    <w:p>
      <w:r>
        <w:rPr>
          <w:b/>
          <w:color w:val="6A1B9A"/>
          <w:sz w:val="20"/>
        </w:rPr>
        <w:t xml:space="preserve">  1. </w:t>
      </w:r>
      <w:r>
        <w:rPr>
          <w:sz w:val="20"/>
        </w:rPr>
        <w:t>Sunucu kurulumu sonrasi hangi ek ayarlar yapilir?</w:t>
      </w:r>
    </w:p>
    <w:p>
      <w:r>
        <w:rPr>
          <w:b/>
          <w:color w:val="6A1B9A"/>
          <w:sz w:val="20"/>
        </w:rPr>
        <w:t xml:space="preserve">  2. </w:t>
      </w:r>
      <w:r>
        <w:rPr>
          <w:sz w:val="20"/>
        </w:rPr>
        <w:t>Linux kurulumu sonrasi ilk adimlar nelerdir?</w:t>
      </w:r>
    </w:p>
    <w:p>
      <w:r>
        <w:rPr>
          <w:b/>
          <w:color w:val="6A1B9A"/>
          <w:sz w:val="20"/>
        </w:rPr>
        <w:t xml:space="preserve">  3. </w:t>
      </w:r>
      <w:r>
        <w:rPr>
          <w:sz w:val="20"/>
        </w:rPr>
        <w:t>Mobil cihaz kurulumu sonrasi kontroller nelerdir?</w:t>
      </w:r>
    </w:p>
    <w:p>
      <w:r>
        <w:rPr>
          <w:b/>
          <w:color w:val="1B2A4A"/>
          <w:sz w:val="20"/>
        </w:rPr>
        <w:t xml:space="preserve">İlişkili Disiplinler: </w:t>
      </w:r>
      <w:r>
        <w:rPr>
          <w:sz w:val="20"/>
        </w:rPr>
        <w:t>Ingilizce (Windows arayuz terimleri), Iletisim (rapor yazma)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Kurulum sonrasi internet calismiyor (ag surucusu eksik) ve Windows Update'e erisilemyor. Kisiir dongu - surucu icin internet lazim ama internet icin surucu lazim.</w:t>
              <w:br/>
              <w:br/>
              <w:t>Cozum: Baska bir bilgisayardan ag surucusunu USB ile indirip offline yuklemek.</w:t>
            </w:r>
          </w:p>
        </w:tc>
      </w:tr>
    </w:tbl>
    <w:p/>
    <w:p>
      <w:r>
        <w:rPr>
          <w:b/>
          <w:color w:val="1B2A4A"/>
          <w:sz w:val="20"/>
        </w:rPr>
        <w:t xml:space="preserve">Yaratıcı Görev: </w:t>
      </w:r>
      <w:r>
        <w:rPr>
          <w:sz w:val="20"/>
        </w:rPr>
        <w:t>Kurulum sonrasi tum ayarlari otomatik yapan bir yapay zeka asistani tasarlayin. Hangi adimlari hangi sirayla yapar?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Aygit Yoneticisi'ni kullanabiliyorum.</w:t>
      </w:r>
    </w:p>
    <w:p>
      <w:r>
        <w:rPr>
          <w:sz w:val="20"/>
        </w:rPr>
        <w:t xml:space="preserve">  ☐  Eksik suruculeri tespit edebiliyorum.</w:t>
      </w:r>
    </w:p>
    <w:p>
      <w:r>
        <w:rPr>
          <w:sz w:val="20"/>
        </w:rPr>
        <w:t xml:space="preserve">  ☐  Windows Update calistirabiliyorum.</w:t>
      </w:r>
    </w:p>
    <w:p>
      <w:r>
        <w:rPr>
          <w:sz w:val="20"/>
        </w:rPr>
        <w:t xml:space="preserve">  ☐  Kullanici hesabi olusturabiliyorum.</w:t>
      </w:r>
    </w:p>
    <w:p>
      <w:r>
        <w:rPr>
          <w:sz w:val="20"/>
        </w:rPr>
        <w:t xml:space="preserve">  ☐  Gizlilik ayarlarini yapabiliyorum.</w:t>
      </w:r>
    </w:p>
    <w:p>
      <w:pPr>
        <w:spacing w:before="200"/>
      </w:pPr>
      <w:r>
        <w:rPr>
          <w:b/>
          <w:color w:val="2E7D32"/>
          <w:sz w:val="24"/>
        </w:rPr>
        <w:t xml:space="preserve">  Öz Değerlendirme Soruları</w:t>
      </w:r>
    </w:p>
    <w:p>
      <w:r>
        <w:rPr>
          <w:b/>
          <w:color w:val="2E7D32"/>
          <w:sz w:val="20"/>
        </w:rPr>
        <w:t xml:space="preserve">  1. </w:t>
      </w:r>
      <w:r>
        <w:rPr>
          <w:sz w:val="20"/>
        </w:rPr>
        <w:t>Kurulum sonrasi kontrol listemi eksiksiz tamamladim mi?</w:t>
      </w:r>
    </w:p>
    <w:p>
      <w:r>
        <w:rPr>
          <w:b/>
          <w:color w:val="2E7D32"/>
          <w:sz w:val="20"/>
        </w:rPr>
        <w:t xml:space="preserve">  2. </w:t>
      </w:r>
      <w:r>
        <w:rPr>
          <w:sz w:val="20"/>
        </w:rPr>
        <w:t>Hangi adim en zor geldi?</w:t>
      </w:r>
    </w:p>
    <w:p>
      <w:r>
        <w:rPr>
          <w:b/>
          <w:color w:val="2E7D32"/>
          <w:sz w:val="20"/>
        </w:rPr>
        <w:t xml:space="preserve">  3. </w:t>
      </w:r>
      <w:r>
        <w:rPr>
          <w:sz w:val="20"/>
        </w:rPr>
        <w:t>Kendi bilgisayarima format atabilir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Eksik surucu hangi araclta gorulur?</w:t>
            </w:r>
          </w:p>
        </w:tc>
        <w:tc>
          <w:tcPr>
            <w:tcW w:type="dxa" w:w="3213"/>
          </w:tcPr>
          <w:p>
            <w:r>
              <w:rPr>
                <w:sz w:val="18"/>
              </w:rPr>
              <w:t>Aygit Yoneticisi</w:t>
            </w:r>
          </w:p>
        </w:tc>
      </w:tr>
      <w:tr>
        <w:tc>
          <w:tcPr>
            <w:tcW w:type="dxa" w:w="3213"/>
          </w:tcPr>
          <w:p>
            <w:r>
              <w:rPr>
                <w:sz w:val="18"/>
              </w:rPr>
              <w:t>2</w:t>
            </w:r>
          </w:p>
        </w:tc>
        <w:tc>
          <w:tcPr>
            <w:tcW w:type="dxa" w:w="3213"/>
          </w:tcPr>
          <w:p>
            <w:r>
              <w:rPr>
                <w:sz w:val="18"/>
              </w:rPr>
              <w:t>Sari unlem isareti ne anlama gelir?</w:t>
            </w:r>
          </w:p>
        </w:tc>
        <w:tc>
          <w:tcPr>
            <w:tcW w:type="dxa" w:w="3213"/>
          </w:tcPr>
          <w:p>
            <w:r>
              <w:rPr>
                <w:sz w:val="18"/>
              </w:rPr>
              <w:t>Surucu eksik veya hatali</w:t>
            </w:r>
          </w:p>
        </w:tc>
      </w:tr>
      <w:tr>
        <w:tc>
          <w:tcPr>
            <w:tcW w:type="dxa" w:w="3213"/>
          </w:tcPr>
          <w:p>
            <w:r>
              <w:rPr>
                <w:sz w:val="18"/>
              </w:rPr>
              <w:t>3</w:t>
            </w:r>
          </w:p>
        </w:tc>
        <w:tc>
          <w:tcPr>
            <w:tcW w:type="dxa" w:w="3213"/>
          </w:tcPr>
          <w:p>
            <w:r>
              <w:rPr>
                <w:sz w:val="18"/>
              </w:rPr>
              <w:t>Ilk guncelleme icin ne gerekli?</w:t>
            </w:r>
          </w:p>
        </w:tc>
        <w:tc>
          <w:tcPr>
            <w:tcW w:type="dxa" w:w="3213"/>
          </w:tcPr>
          <w:p>
            <w:r>
              <w:rPr>
                <w:sz w:val="18"/>
              </w:rPr>
              <w:t>Internet baglantisi</w:t>
            </w:r>
          </w:p>
        </w:tc>
      </w:tr>
      <w:tr>
        <w:tc>
          <w:tcPr>
            <w:tcW w:type="dxa" w:w="3213"/>
          </w:tcPr>
          <w:p>
            <w:r>
              <w:rPr>
                <w:sz w:val="18"/>
              </w:rPr>
              <w:t>4</w:t>
            </w:r>
          </w:p>
        </w:tc>
        <w:tc>
          <w:tcPr>
            <w:tcW w:type="dxa" w:w="3213"/>
          </w:tcPr>
          <w:p>
            <w:r>
              <w:rPr>
                <w:sz w:val="18"/>
              </w:rPr>
              <w:t>Etkinlestirme yapilmazsa ne olur?</w:t>
            </w:r>
          </w:p>
        </w:tc>
        <w:tc>
          <w:tcPr>
            <w:tcW w:type="dxa" w:w="3213"/>
          </w:tcPr>
          <w:p>
            <w:r>
              <w:rPr>
                <w:sz w:val="18"/>
              </w:rPr>
              <w:t>Kisitlamalar baslar (30 gun)</w:t>
            </w:r>
          </w:p>
        </w:tc>
      </w:tr>
      <w:tr>
        <w:tc>
          <w:tcPr>
            <w:tcW w:type="dxa" w:w="3213"/>
          </w:tcPr>
          <w:p>
            <w:r>
              <w:rPr>
                <w:sz w:val="18"/>
              </w:rPr>
              <w:t>5</w:t>
            </w:r>
          </w:p>
        </w:tc>
        <w:tc>
          <w:tcPr>
            <w:tcW w:type="dxa" w:w="3213"/>
          </w:tcPr>
          <w:p>
            <w:r>
              <w:rPr>
                <w:sz w:val="18"/>
              </w:rPr>
              <w:t>Yerel hesabin avantaji?</w:t>
            </w:r>
          </w:p>
        </w:tc>
        <w:tc>
          <w:tcPr>
            <w:tcW w:type="dxa" w:w="3213"/>
          </w:tcPr>
          <w:p>
            <w:r>
              <w:rPr>
                <w:sz w:val="18"/>
              </w:rPr>
              <w:t>Internet gerektirmez, gizlilik</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Otomatik guncelleme zorunlu olmali mi?</w:t>
      </w:r>
    </w:p>
    <w:p>
      <w:r>
        <w:rPr>
          <w:b/>
          <w:color w:val="2E7D32"/>
          <w:sz w:val="20"/>
        </w:rPr>
        <w:t xml:space="preserve">  2. </w:t>
      </w:r>
      <w:r>
        <w:rPr>
          <w:sz w:val="20"/>
        </w:rPr>
        <w:t>Gizlilik ayarlari varsayilan olarak kapali mi olmali?</w:t>
      </w:r>
    </w:p>
    <w:p>
      <w:r>
        <w:rPr>
          <w:b/>
          <w:color w:val="2E7D32"/>
          <w:sz w:val="20"/>
        </w:rPr>
        <w:t xml:space="preserve">  3. </w:t>
      </w:r>
      <w:r>
        <w:rPr>
          <w:sz w:val="20"/>
        </w:rPr>
        <w:t>Lisans sistemi degismeli mi?</w:t>
      </w:r>
    </w:p>
    <w:p>
      <w:r>
        <w:rPr>
          <w:b/>
          <w:color w:val="2E7D32"/>
          <w:sz w:val="20"/>
        </w:rPr>
        <w:t>Eleştirel Düşünme:</w:t>
      </w:r>
    </w:p>
    <w:p>
      <w:r>
        <w:rPr>
          <w:b/>
          <w:color w:val="2E7D32"/>
          <w:sz w:val="20"/>
        </w:rPr>
        <w:t xml:space="preserve">  1. </w:t>
      </w:r>
      <w:r>
        <w:rPr>
          <w:sz w:val="20"/>
        </w:rPr>
        <w:t>Microsoft neden bu kadar veri topluyor?</w:t>
      </w:r>
    </w:p>
    <w:p>
      <w:r>
        <w:rPr>
          <w:b/>
          <w:color w:val="2E7D32"/>
          <w:sz w:val="20"/>
        </w:rPr>
        <w:t xml:space="preserve">  2. </w:t>
      </w:r>
      <w:r>
        <w:rPr>
          <w:sz w:val="20"/>
        </w:rPr>
        <w:t>Kurulum sonrasi surec neden bu kadar uzun?</w:t>
      </w:r>
    </w:p>
    <w:p>
      <w:r>
        <w:rPr>
          <w:b/>
          <w:color w:val="2E7D32"/>
          <w:sz w:val="20"/>
        </w:rPr>
        <w:t xml:space="preserve">  3. </w:t>
      </w:r>
      <w:r>
        <w:rPr>
          <w:sz w:val="20"/>
        </w:rPr>
        <w:t>Surucu sorunu uretici hatasi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"Kurulum Sonrasi Sistem Kontrolu"</w:t>
      </w:r>
    </w:p>
    <w:p>
      <w:r>
        <w:rPr>
          <w:b/>
          <w:color w:val="1B2A4A"/>
          <w:sz w:val="20"/>
        </w:rPr>
        <w:t xml:space="preserve">Hedef: </w:t>
      </w:r>
      <w:r>
        <w:rPr>
          <w:sz w:val="20"/>
        </w:rPr>
        <w:t>Kurulum sonrasi tum kontrolleri yapip sistemi hazir hale getirmek.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Aygit Kontrolu</w:t>
            </w:r>
          </w:p>
        </w:tc>
        <w:tc>
          <w:tcPr>
            <w:tcW w:type="dxa" w:w="3213"/>
          </w:tcPr>
          <w:p>
            <w:r>
              <w:rPr>
                <w:sz w:val="18"/>
              </w:rPr>
              <w:t>Aygit Yoneticisi'ni acip sari unlemleri kontrol edin</w:t>
            </w:r>
          </w:p>
        </w:tc>
        <w:tc>
          <w:tcPr>
            <w:tcW w:type="dxa" w:w="3213"/>
          </w:tcPr>
          <w:p>
            <w:r>
              <w:rPr>
                <w:sz w:val="18"/>
              </w:rPr>
              <w:t>Eksik surucular tespit edilir</w:t>
            </w:r>
          </w:p>
        </w:tc>
      </w:tr>
      <w:tr>
        <w:tc>
          <w:tcPr>
            <w:tcW w:type="dxa" w:w="3213"/>
          </w:tcPr>
          <w:p>
            <w:r>
              <w:rPr>
                <w:sz w:val="18"/>
              </w:rPr>
              <w:t>2. Guncelleme</w:t>
            </w:r>
          </w:p>
        </w:tc>
        <w:tc>
          <w:tcPr>
            <w:tcW w:type="dxa" w:w="3213"/>
          </w:tcPr>
          <w:p>
            <w:r>
              <w:rPr>
                <w:sz w:val="18"/>
              </w:rPr>
              <w:t>Windows Update'i calistirin</w:t>
            </w:r>
          </w:p>
        </w:tc>
        <w:tc>
          <w:tcPr>
            <w:tcW w:type="dxa" w:w="3213"/>
          </w:tcPr>
          <w:p>
            <w:r>
              <w:rPr>
                <w:sz w:val="18"/>
              </w:rPr>
              <w:t>Guvenlik yamalari yuklenir</w:t>
            </w:r>
          </w:p>
        </w:tc>
      </w:tr>
      <w:tr>
        <w:tc>
          <w:tcPr>
            <w:tcW w:type="dxa" w:w="3213"/>
          </w:tcPr>
          <w:p>
            <w:r>
              <w:rPr>
                <w:sz w:val="18"/>
              </w:rPr>
              <w:t>3. Etkinlestirme</w:t>
            </w:r>
          </w:p>
        </w:tc>
        <w:tc>
          <w:tcPr>
            <w:tcW w:type="dxa" w:w="3213"/>
          </w:tcPr>
          <w:p>
            <w:r>
              <w:rPr>
                <w:sz w:val="18"/>
              </w:rPr>
              <w:t>Lisans anahtarini girin</w:t>
            </w:r>
          </w:p>
        </w:tc>
        <w:tc>
          <w:tcPr>
            <w:tcW w:type="dxa" w:w="3213"/>
          </w:tcPr>
          <w:p>
            <w:r>
              <w:rPr>
                <w:sz w:val="18"/>
              </w:rPr>
              <w:t>Sistem etkinlestirilir</w:t>
            </w:r>
          </w:p>
        </w:tc>
      </w:tr>
      <w:tr>
        <w:tc>
          <w:tcPr>
            <w:tcW w:type="dxa" w:w="3213"/>
          </w:tcPr>
          <w:p>
            <w:r>
              <w:rPr>
                <w:sz w:val="18"/>
              </w:rPr>
              <w:t>4. Hesap Ayari</w:t>
            </w:r>
          </w:p>
        </w:tc>
        <w:tc>
          <w:tcPr>
            <w:tcW w:type="dxa" w:w="3213"/>
          </w:tcPr>
          <w:p>
            <w:r>
              <w:rPr>
                <w:sz w:val="18"/>
              </w:rPr>
              <w:t>Kullanici adi ve sifre belirleyin</w:t>
            </w:r>
          </w:p>
        </w:tc>
        <w:tc>
          <w:tcPr>
            <w:tcW w:type="dxa" w:w="3213"/>
          </w:tcPr>
          <w:p>
            <w:r>
              <w:rPr>
                <w:sz w:val="18"/>
              </w:rPr>
              <w:t>Hesap olusturulur</w:t>
            </w:r>
          </w:p>
        </w:tc>
      </w:tr>
      <w:tr>
        <w:tc>
          <w:tcPr>
            <w:tcW w:type="dxa" w:w="3213"/>
          </w:tcPr>
          <w:p>
            <w:r>
              <w:rPr>
                <w:sz w:val="18"/>
              </w:rPr>
              <w:t>5. Gizlilik</w:t>
            </w:r>
          </w:p>
        </w:tc>
        <w:tc>
          <w:tcPr>
            <w:tcW w:type="dxa" w:w="3213"/>
          </w:tcPr>
          <w:p>
            <w:r>
              <w:rPr>
                <w:sz w:val="18"/>
              </w:rPr>
              <w:t>Gizlilik ayarlarini gozden gecirin</w:t>
            </w:r>
          </w:p>
        </w:tc>
        <w:tc>
          <w:tcPr>
            <w:tcW w:type="dxa" w:w="3213"/>
          </w:tcPr>
          <w:p>
            <w:r>
              <w:rPr>
                <w:sz w:val="18"/>
              </w:rPr>
              <w:t>Veri paylasimi kontrol edilir</w:t>
            </w:r>
          </w:p>
        </w:tc>
      </w:tr>
    </w:tbl>
    <w:p/>
    <w:p>
      <w:r>
        <w:rPr>
          <w:b/>
          <w:color w:val="1B2A4A"/>
          <w:sz w:val="20"/>
        </w:rPr>
        <w:t xml:space="preserve">Tamamlanma Kriteri: </w:t>
      </w:r>
      <w:r>
        <w:rPr>
          <w:sz w:val="20"/>
        </w:rPr>
        <w:t>Tum kontrollerin tamamlanmasi ve sistemin kullanima hazir oldugunu dogrulanmasi.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Kurulum Sonrasi Kontrol"</w:t>
      </w:r>
    </w:p>
    <w:p>
      <w:r>
        <w:rPr>
          <w:b/>
          <w:color w:val="1B2A4A"/>
          <w:sz w:val="20"/>
        </w:rPr>
        <w:t xml:space="preserve">Eğitmenin Gösterdiği: </w:t>
      </w:r>
      <w:r>
        <w:rPr>
          <w:sz w:val="20"/>
        </w:rPr>
        <w:t>Yeni kurulmus sistemde Aygit Yoneticisi, Update ve etkinlestirme adimlarini gosterir.</w:t>
      </w:r>
    </w:p>
    <w:p>
      <w:r>
        <w:rPr>
          <w:b/>
          <w:color w:val="1B2A4A"/>
          <w:sz w:val="20"/>
        </w:rPr>
        <w:t xml:space="preserve">Öğrencinin Tekrarladığı: </w:t>
      </w:r>
      <w:r>
        <w:rPr>
          <w:sz w:val="20"/>
        </w:rPr>
        <w:t>Ayni adimlari kendi sisteminde veya sanal makinede uygular.</w:t>
      </w:r>
    </w:p>
    <w:p>
      <w:r>
        <w:rPr>
          <w:b/>
          <w:color w:val="1B2A4A"/>
          <w:sz w:val="20"/>
        </w:rPr>
        <w:t xml:space="preserve">Dikkat Noktaları: </w:t>
      </w:r>
      <w:r>
        <w:rPr>
          <w:sz w:val="20"/>
        </w:rPr>
        <w:t>Guncelleme srecinde bilgisayari kapatmayin; veri bozulmasina neden olabilir.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Aygit Yoneticisi'nde sari unlem arayin ve not alin</w:t>
            </w:r>
          </w:p>
        </w:tc>
      </w:tr>
      <w:tr>
        <w:tc>
          <w:tcPr>
            <w:tcW w:type="dxa" w:w="3213"/>
          </w:tcPr>
          <w:p>
            <w:r>
              <w:rPr>
                <w:sz w:val="18"/>
              </w:rPr>
              <w:t>2</w:t>
            </w:r>
          </w:p>
        </w:tc>
        <w:tc>
          <w:tcPr>
            <w:tcW w:type="dxa" w:w="3213"/>
          </w:tcPr>
          <w:p>
            <w:r>
              <w:rPr>
                <w:sz w:val="18"/>
              </w:rPr>
              <w:t>Orta</w:t>
            </w:r>
          </w:p>
        </w:tc>
        <w:tc>
          <w:tcPr>
            <w:tcW w:type="dxa" w:w="3213"/>
          </w:tcPr>
          <w:p>
            <w:r>
              <w:rPr>
                <w:sz w:val="18"/>
              </w:rPr>
              <w:t>Windows Update calistirin ve guncelleme sayisini raporlayin</w:t>
            </w:r>
          </w:p>
        </w:tc>
      </w:tr>
      <w:tr>
        <w:tc>
          <w:tcPr>
            <w:tcW w:type="dxa" w:w="3213"/>
          </w:tcPr>
          <w:p>
            <w:r>
              <w:rPr>
                <w:sz w:val="18"/>
              </w:rPr>
              <w:t>3</w:t>
            </w:r>
          </w:p>
        </w:tc>
        <w:tc>
          <w:tcPr>
            <w:tcW w:type="dxa" w:w="3213"/>
          </w:tcPr>
          <w:p>
            <w:r>
              <w:rPr>
                <w:sz w:val="18"/>
              </w:rPr>
              <w:t>Ileri</w:t>
            </w:r>
          </w:p>
        </w:tc>
        <w:tc>
          <w:tcPr>
            <w:tcW w:type="dxa" w:w="3213"/>
          </w:tcPr>
          <w:p>
            <w:r>
              <w:rPr>
                <w:sz w:val="18"/>
              </w:rPr>
              <w:t>Eksik surucu olan bir aygiti internet'ten bulup yukleyin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"Internet'siz Surucu Sorunu"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Kurulum sonrasi ag surucusu eksik, internet yok. Guncelleme de yapilamiyor. Bu kisir donguyu nasil kirarsiniz?</w:t>
            </w:r>
          </w:p>
        </w:tc>
      </w:tr>
    </w:tbl>
    <w:p/>
    <w:p>
      <w:r>
        <w:rPr>
          <w:b/>
          <w:color w:val="1B2A4A"/>
          <w:sz w:val="20"/>
        </w:rPr>
        <w:t xml:space="preserve">Beklenen Çıktı: </w:t>
      </w:r>
      <w:r>
        <w:rPr>
          <w:sz w:val="20"/>
        </w:rPr>
        <w:t>Offline surucu yukleme yontemlerini ogrenme (baska PC'den USB ile).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Kurulum sonrasi yapilmasi gereken tum islemleri ogrendik: Aygit Yoneticisi kontrolu, Windows Update, etkinlestirme, kullanici hesabi ve gizlilik ayarlari. Sistem artik kullanima hazir.</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Aygit Yoneticisi</w:t>
            </w:r>
          </w:p>
        </w:tc>
        <w:tc>
          <w:tcPr>
            <w:tcW w:type="dxa" w:w="4819"/>
            <w:shd w:fill="F5F5F5"/>
          </w:tcPr>
          <w:p>
            <w:r>
              <w:rPr>
                <w:b/>
                <w:color w:val="1B2A4A"/>
                <w:sz w:val="20"/>
              </w:rPr>
              <w:t xml:space="preserve">  Windows Update</w:t>
            </w:r>
          </w:p>
        </w:tc>
      </w:tr>
      <w:tr>
        <w:tc>
          <w:tcPr>
            <w:tcW w:type="dxa" w:w="4819"/>
            <w:shd w:fill="F5F5F5"/>
          </w:tcPr>
          <w:p>
            <w:r>
              <w:rPr>
                <w:b/>
                <w:color w:val="1B2A4A"/>
                <w:sz w:val="20"/>
              </w:rPr>
              <w:t xml:space="preserve">  Etkinlestirme</w:t>
            </w:r>
          </w:p>
        </w:tc>
        <w:tc>
          <w:tcPr>
            <w:tcW w:type="dxa" w:w="4819"/>
            <w:shd w:fill="F5F5F5"/>
          </w:tcPr>
          <w:p>
            <w:r>
              <w:rPr>
                <w:b/>
                <w:color w:val="1B2A4A"/>
                <w:sz w:val="20"/>
              </w:rPr>
              <w:t xml:space="preserve">  Kullanici Hesabi</w:t>
            </w:r>
          </w:p>
        </w:tc>
      </w:tr>
      <w:tr>
        <w:tc>
          <w:tcPr>
            <w:tcW w:type="dxa" w:w="4819"/>
            <w:shd w:fill="F5F5F5"/>
          </w:tcPr>
          <w:p>
            <w:r>
              <w:rPr>
                <w:b/>
                <w:color w:val="1B2A4A"/>
                <w:sz w:val="20"/>
              </w:rPr>
              <w:t xml:space="preserve">  Gizlilik</w:t>
            </w:r>
          </w:p>
        </w:tc>
        <w:tc>
          <w:tcPr>
            <w:tcW w:type="dxa" w:w="4819"/>
            <w:shd w:fill="F5F5F5"/>
          </w:tcPr>
          <w:p>
            <w:r>
              <w:rPr>
                <w:b/>
                <w:color w:val="1B2A4A"/>
                <w:sz w:val="20"/>
              </w:rPr>
              <w:t xml:space="preserve">  Surucu</w:t>
            </w:r>
          </w:p>
        </w:tc>
      </w:tr>
      <w:tr>
        <w:tc>
          <w:tcPr>
            <w:tcW w:type="dxa" w:w="4819"/>
            <w:shd w:fill="F5F5F5"/>
          </w:tcPr>
          <w:p>
            <w:r>
              <w:rPr>
                <w:b/>
                <w:color w:val="1B2A4A"/>
                <w:sz w:val="20"/>
              </w:rPr>
              <w:t xml:space="preserve">  Offline Yukleme</w:t>
            </w:r>
          </w:p>
        </w:tc>
        <w:tc>
          <w:tcPr>
            <w:tcW w:type="dxa" w:w="4819"/>
            <w:shd w:fill="F5F5F5"/>
          </w:tcPr>
          <w:p>
            <w:r>
              <w:rPr>
                <w:b/>
                <w:color w:val="1B2A4A"/>
                <w:sz w:val="20"/>
              </w:rPr>
              <w:t xml:space="preserve">  Baslangic Programlari</w:t>
            </w:r>
          </w:p>
        </w:tc>
      </w:tr>
    </w:tbl>
    <w:p/>
    <w:p>
      <w:pPr>
        <w:spacing w:before="200"/>
      </w:pPr>
      <w:r>
        <w:rPr>
          <w:b/>
          <w:color w:val="757575"/>
          <w:sz w:val="24"/>
        </w:rPr>
        <w:t xml:space="preserve">  Bir Sonraki Dersle Köprü</w:t>
      </w:r>
    </w:p>
    <w:p>
      <w:r>
        <w:rPr>
          <w:sz w:val="20"/>
        </w:rPr>
        <w:t>Kurulum sonrasi kontrolleri tamamladik; simdi tum ogrendiklerimizi birlestirerek tam bir kurulum uygulamasi yapacagiz.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Bilgisayarinizin Aygit Yoneticisi'ni acip tum aygitlarin listesini cikarin. Sari unlem var mi kontrol edin.</w:t>
              <w:br/>
              <w:t>Teslim: Sonraki ders.</w:t>
              <w:br/>
              <w:t>Kriter: Aygit listesinin ve durumlarinin dogru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Yeni kurulmus sanal makine hazirla.</w:t>
      </w:r>
    </w:p>
    <w:p>
      <w:pPr>
        <w:pStyle w:val="ListBullet"/>
      </w:pPr>
      <w:r>
        <w:rPr>
          <w:sz w:val="20"/>
        </w:rPr>
        <w:t>Kontrol listesi formlarini dagit.</w:t>
      </w:r>
    </w:p>
    <w:p>
      <w:pPr>
        <w:pStyle w:val="ListBullet"/>
      </w:pPr>
      <w:r>
        <w:rPr>
          <w:sz w:val="20"/>
        </w:rPr>
        <w:t>Surucu indirme sitelerinin listesini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Guncelleme cok uzun suruyor</w:t>
            </w:r>
          </w:p>
        </w:tc>
        <w:tc>
          <w:tcPr>
            <w:tcW w:type="dxa" w:w="4819"/>
          </w:tcPr>
          <w:p>
            <w:r>
              <w:rPr>
                <w:sz w:val="18"/>
              </w:rPr>
              <w:t>Sabir; arka planda devam edecegini acikla</w:t>
            </w:r>
          </w:p>
        </w:tc>
      </w:tr>
      <w:tr>
        <w:tc>
          <w:tcPr>
            <w:tcW w:type="dxa" w:w="4819"/>
          </w:tcPr>
          <w:p>
            <w:r>
              <w:rPr>
                <w:sz w:val="18"/>
              </w:rPr>
              <w:t>Aygit Yoneticisi karmasik</w:t>
            </w:r>
          </w:p>
        </w:tc>
        <w:tc>
          <w:tcPr>
            <w:tcW w:type="dxa" w:w="4819"/>
          </w:tcPr>
          <w:p>
            <w:r>
              <w:rPr>
                <w:sz w:val="18"/>
              </w:rPr>
              <w:t>Sadece sari unlemlere odaklan</w:t>
            </w:r>
          </w:p>
        </w:tc>
      </w:tr>
      <w:tr>
        <w:tc>
          <w:tcPr>
            <w:tcW w:type="dxa" w:w="4819"/>
          </w:tcPr>
          <w:p>
            <w:r>
              <w:rPr>
                <w:sz w:val="18"/>
              </w:rPr>
              <w:t>Etkinlestirme anahtari yok</w:t>
            </w:r>
          </w:p>
        </w:tc>
        <w:tc>
          <w:tcPr>
            <w:tcW w:type="dxa" w:w="4819"/>
          </w:tcPr>
          <w:p>
            <w:r>
              <w:rPr>
                <w:sz w:val="18"/>
              </w:rPr>
              <w:t>Egitim lisansi veya deneme surumu kullan</w:t>
            </w:r>
          </w:p>
        </w:tc>
      </w:tr>
    </w:tbl>
    <w:p/>
    <w:p>
      <w:r>
        <w:rPr>
          <w:b/>
          <w:color w:val="1B2A4A"/>
          <w:sz w:val="20"/>
        </w:rPr>
        <w:t xml:space="preserve">Zaman Yönetimi: </w:t>
      </w:r>
      <w:r>
        <w:rPr>
          <w:sz w:val="20"/>
        </w:rPr>
        <w:t>Tamamen uygulama odakli: %100 pratik.</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Sanal makine yoksa ekran goruntuleri ile adim adim gosterim yap.</w:t>
            </w:r>
          </w:p>
        </w:tc>
      </w:tr>
    </w:tbl>
    <w:p/>
    <w:p>
      <w:r>
        <w:br w:type="page"/>
      </w:r>
    </w:p>
    <w:p>
      <w:pPr>
        <w:jc w:val="center"/>
      </w:pPr>
      <w:r>
        <w:rPr>
          <w:b/>
          <w:color w:val="1B2A4A"/>
          <w:sz w:val="36"/>
        </w:rPr>
        <w:t>━━━  24. SAAT  ━━━</w:t>
      </w:r>
    </w:p>
    <w:p>
      <w:pPr>
        <w:jc w:val="center"/>
      </w:pPr>
      <w:r>
        <w:rPr>
          <w:color w:val="2C6FAD"/>
          <w:sz w:val="32"/>
        </w:rPr>
        <w:t>Isletim Sistemi Kurma Uygulamasi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Belirlenen donanim ozelliklerine uygun bir isletim sistemini bastan sona basarili sekilde kurar.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1.C.2.10</w:t>
            </w:r>
          </w:p>
        </w:tc>
        <w:tc>
          <w:tcPr>
            <w:tcW w:type="dxa" w:w="3213"/>
          </w:tcPr>
          <w:p>
            <w:r>
              <w:rPr>
                <w:sz w:val="18"/>
              </w:rPr>
              <w:t>BIOS ayari, disk bolumlendirme, kurulum ve sonrasi adimlari eksiksiz uygular.</w:t>
            </w:r>
          </w:p>
        </w:tc>
        <w:tc>
          <w:tcPr>
            <w:tcW w:type="dxa" w:w="3213"/>
          </w:tcPr>
          <w:p>
            <w:r>
              <w:rPr>
                <w:sz w:val="18"/>
              </w:rPr>
              <w:t>Uygulama</w:t>
            </w:r>
          </w:p>
        </w:tc>
      </w:tr>
      <w:tr>
        <w:tc>
          <w:tcPr>
            <w:tcW w:type="dxa" w:w="3213"/>
          </w:tcPr>
          <w:p>
            <w:r>
              <w:rPr>
                <w:sz w:val="18"/>
              </w:rPr>
              <w:t>1.C.2.11</w:t>
            </w:r>
          </w:p>
        </w:tc>
        <w:tc>
          <w:tcPr>
            <w:tcW w:type="dxa" w:w="3213"/>
          </w:tcPr>
          <w:p>
            <w:r>
              <w:rPr>
                <w:sz w:val="18"/>
              </w:rPr>
              <w:t>Kurulumda karsilasilan sorunlari teshis edip cozum uretir.</w:t>
            </w:r>
          </w:p>
        </w:tc>
        <w:tc>
          <w:tcPr>
            <w:tcW w:type="dxa" w:w="3213"/>
          </w:tcPr>
          <w:p>
            <w:r>
              <w:rPr>
                <w:sz w:val="18"/>
              </w:rPr>
              <w:t>Sentez</w:t>
            </w:r>
          </w:p>
        </w:tc>
      </w:tr>
      <w:tr>
        <w:tc>
          <w:tcPr>
            <w:tcW w:type="dxa" w:w="3213"/>
          </w:tcPr>
          <w:p>
            <w:r>
              <w:rPr>
                <w:sz w:val="18"/>
              </w:rPr>
              <w:t>1.C.2.12</w:t>
            </w:r>
          </w:p>
        </w:tc>
        <w:tc>
          <w:tcPr>
            <w:tcW w:type="dxa" w:w="3213"/>
          </w:tcPr>
          <w:p>
            <w:r>
              <w:rPr>
                <w:sz w:val="18"/>
              </w:rPr>
              <w:t>Kurulum surecini raporlayarak dokumante eder.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Kurulum adimlari, dikkat noktarlari ve sonrasi islemleri bilmek.</w:t>
      </w:r>
    </w:p>
    <w:p>
      <w:pPr>
        <w:spacing w:before="200"/>
      </w:pPr>
      <w:r>
        <w:rPr>
          <w:b/>
          <w:color w:val="757575"/>
          <w:sz w:val="24"/>
        </w:rPr>
        <w:t xml:space="preserve">  Öğrencinin Bilmesi Gerekenler</w:t>
      </w:r>
    </w:p>
    <w:p>
      <w:pPr>
        <w:pStyle w:val="ListBullet"/>
      </w:pPr>
      <w:r>
        <w:rPr>
          <w:sz w:val="20"/>
        </w:rPr>
        <w:t>Tum kurulum adimlarinin sirasini.</w:t>
      </w:r>
    </w:p>
    <w:p>
      <w:pPr>
        <w:pStyle w:val="ListBullet"/>
      </w:pPr>
      <w:r>
        <w:rPr>
          <w:sz w:val="20"/>
        </w:rPr>
        <w:t>Disk bolumlendirme ve bicimlendirme islemlerini.</w:t>
      </w:r>
    </w:p>
    <w:p>
      <w:pPr>
        <w:pStyle w:val="ListBullet"/>
      </w:pPr>
      <w:r>
        <w:rPr>
          <w:sz w:val="20"/>
        </w:rPr>
        <w:t>Kurulum sonrasi kontrol adimlarini.</w:t>
      </w:r>
    </w:p>
    <w:p>
      <w:pPr>
        <w:spacing w:before="200"/>
      </w:pPr>
      <w:r>
        <w:rPr>
          <w:b/>
          <w:color w:val="757575"/>
          <w:sz w:val="24"/>
        </w:rPr>
        <w:t xml:space="preserve">  Olası Kavram Yanılgıları</w:t>
      </w:r>
    </w:p>
    <w:p>
      <w:pPr>
        <w:pStyle w:val="ListBullet"/>
      </w:pPr>
      <w:r>
        <w:rPr>
          <w:sz w:val="20"/>
        </w:rPr>
        <w:t>Kurulumun sadece 'ileri' tusuna basarak yapildigi sanilmasi.</w:t>
      </w:r>
    </w:p>
    <w:p>
      <w:pPr>
        <w:pStyle w:val="ListBullet"/>
      </w:pPr>
      <w:r>
        <w:rPr>
          <w:sz w:val="20"/>
        </w:rPr>
        <w:t>Her hatanin felakete yol actigi dusuncesi.</w:t>
      </w:r>
    </w:p>
    <w:p>
      <w:pPr>
        <w:pStyle w:val="ListBullet"/>
      </w:pPr>
      <w:r>
        <w:rPr>
          <w:sz w:val="20"/>
        </w:rPr>
        <w:t>Kurulum becerisinin sadece uzmanlara ait oldugu yanilgisi.</w:t>
      </w:r>
    </w:p>
    <w:p>
      <w:pPr>
        <w:spacing w:before="200"/>
      </w:pPr>
      <w:r>
        <w:rPr>
          <w:b/>
          <w:color w:val="757575"/>
          <w:sz w:val="24"/>
        </w:rPr>
        <w:t xml:space="preserve">  Hazırlık Materyalleri</w:t>
      </w:r>
    </w:p>
    <w:p>
      <w:pPr>
        <w:pStyle w:val="ListBullet"/>
      </w:pPr>
      <w:r>
        <w:rPr>
          <w:sz w:val="20"/>
        </w:rPr>
        <w:t>Sanal makine ortami (VirtualBox)</w:t>
      </w:r>
    </w:p>
    <w:p>
      <w:pPr>
        <w:pStyle w:val="ListBullet"/>
      </w:pPr>
      <w:r>
        <w:rPr>
          <w:sz w:val="20"/>
        </w:rPr>
        <w:t>Bootable USB bellek</w:t>
      </w:r>
    </w:p>
    <w:p>
      <w:pPr>
        <w:pStyle w:val="ListBullet"/>
      </w:pPr>
      <w:r>
        <w:rPr>
          <w:sz w:val="20"/>
        </w:rPr>
        <w:t>Kurulum raporu sablonu</w:t>
      </w:r>
    </w:p>
    <w:p>
      <w:pPr>
        <w:pStyle w:val="ListBullet"/>
      </w:pPr>
      <w:r>
        <w:rPr>
          <w:sz w:val="20"/>
        </w:rPr>
        <w:t>Kronmetre</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"Bugun pilot sinavindasiniz! Ucaga binmeden once tum kontrolleri yaptiniz, pisti tandiniz, hava durumunu ogrendiniz. Simdi kalkis zamani. Hazir misiniz bilgisayariniza hayat vermeye?"</w:t>
      </w:r>
    </w:p>
    <w:p>
      <w:r>
        <w:rPr>
          <w:b/>
          <w:color w:val="1B2A4A"/>
          <w:sz w:val="20"/>
        </w:rPr>
        <w:t xml:space="preserve">Günlük Hayat Bağlantısı: </w:t>
      </w:r>
      <w:r>
        <w:rPr>
          <w:sz w:val="20"/>
        </w:rPr>
        <w:t>Ehliyet sinavinda ogrendiginiz her seyi bir arada uygularsiniz; bugun de kurulum bilgilerimizi pratikte birlestiriyoruz.</w:t>
      </w:r>
    </w:p>
    <w:p>
      <w:pPr>
        <w:spacing w:before="200"/>
      </w:pPr>
      <w:r>
        <w:rPr>
          <w:b/>
          <w:color w:val="2C6FAD"/>
          <w:sz w:val="24"/>
        </w:rPr>
        <w:t xml:space="preserve">  Ön Bilgi Yoklama Soruları</w:t>
      </w:r>
    </w:p>
    <w:p>
      <w:r>
        <w:rPr>
          <w:b/>
          <w:color w:val="2C6FAD"/>
          <w:sz w:val="20"/>
        </w:rPr>
        <w:t xml:space="preserve">  1. </w:t>
      </w:r>
      <w:r>
        <w:rPr>
          <w:sz w:val="20"/>
        </w:rPr>
        <w:t>Kurulum adimlarini sirasyla soyleyebilir misiniz?</w:t>
      </w:r>
    </w:p>
    <w:p>
      <w:r>
        <w:rPr>
          <w:b/>
          <w:color w:val="2C6FAD"/>
          <w:sz w:val="20"/>
        </w:rPr>
        <w:t xml:space="preserve">  2. </w:t>
      </w:r>
      <w:r>
        <w:rPr>
          <w:sz w:val="20"/>
        </w:rPr>
        <w:t>En riskli adim hangisi?</w:t>
      </w:r>
    </w:p>
    <w:p>
      <w:r>
        <w:rPr>
          <w:b/>
          <w:color w:val="2C6FAD"/>
          <w:sz w:val="20"/>
        </w:rPr>
        <w:t xml:space="preserve">  3. </w:t>
      </w:r>
      <w:r>
        <w:rPr>
          <w:sz w:val="20"/>
        </w:rPr>
        <w:t>Kurulum sonrasi ne yapilir?</w:t>
      </w:r>
    </w:p>
    <w:p>
      <w:pPr>
        <w:spacing w:before="200"/>
      </w:pPr>
      <w:r>
        <w:rPr>
          <w:b/>
          <w:color w:val="2C6FAD"/>
          <w:sz w:val="24"/>
        </w:rPr>
        <w:t xml:space="preserve">  Motivasyon Etkinliği: "Kalkis Oncesi Brfinig"</w:t>
      </w:r>
    </w:p>
    <w:p>
      <w:r>
        <w:rPr>
          <w:b/>
          <w:color w:val="1B2A4A"/>
          <w:sz w:val="20"/>
        </w:rPr>
        <w:t xml:space="preserve">Açıklama: </w:t>
      </w:r>
      <w:r>
        <w:rPr>
          <w:sz w:val="20"/>
        </w:rPr>
        <w:t>Pilot analojisi ile tam kurulum oncesi son kontrol.</w:t>
      </w:r>
    </w:p>
    <w:p>
      <w:r>
        <w:rPr>
          <w:b/>
          <w:color w:val="1B2A4A"/>
          <w:sz w:val="20"/>
        </w:rPr>
        <w:t xml:space="preserve">Yönerge: </w:t>
      </w:r>
      <w:r>
        <w:rPr>
          <w:sz w:val="20"/>
        </w:rPr>
        <w:t>Egitmen, tum kurulum adimlarini hizlica gozden gecirir. Ogrenciler kontrol listelerini hazirlar ve 'kalkisa' hazir olduklarini onaylar.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Bugunku gorev: Sanal makineye (veya gercek bilgisayara) sifirdan isletim sistemi kurmak. Basindan sonuna kadar tum adimlari kendiniz yapacaksiniz.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"Tam Kurulum Maratonu"</w:t>
      </w:r>
    </w:p>
    <w:p>
      <w:r>
        <w:rPr>
          <w:b/>
          <w:color w:val="1B2A4A"/>
          <w:sz w:val="20"/>
        </w:rPr>
        <w:t xml:space="preserve">Türü: </w:t>
      </w:r>
      <w:r>
        <w:rPr>
          <w:sz w:val="20"/>
        </w:rPr>
        <w:t>Bireysel Uygulamali Calisma</w:t>
      </w:r>
    </w:p>
    <w:p>
      <w:r>
        <w:rPr>
          <w:b/>
          <w:color w:val="1B2A4A"/>
          <w:sz w:val="20"/>
        </w:rPr>
        <w:t xml:space="preserve">Amacı: </w:t>
      </w:r>
      <w:r>
        <w:rPr>
          <w:sz w:val="20"/>
        </w:rPr>
        <w:t>Isletim sistemi kurulumunu bastan sona bagimsz olarak tamamlamak.</w:t>
      </w:r>
    </w:p>
    <w:p>
      <w:r>
        <w:rPr>
          <w:b/>
          <w:color w:val="1B2A4A"/>
          <w:sz w:val="20"/>
        </w:rPr>
        <w:t xml:space="preserve">Malzemeler: </w:t>
      </w:r>
      <w:r>
        <w:rPr>
          <w:sz w:val="20"/>
        </w:rPr>
        <w:t>Sanal makine veya bilgisayar, bootable USB, kurulum raporu formu</w:t>
      </w:r>
    </w:p>
    <w:p>
      <w:pPr>
        <w:spacing w:before="200"/>
      </w:pPr>
      <w:r>
        <w:rPr>
          <w:b/>
          <w:color w:val="007A7A"/>
          <w:sz w:val="24"/>
        </w:rPr>
        <w:t xml:space="preserve">  Yönerge Adımları</w:t>
      </w:r>
    </w:p>
    <w:p>
      <w:r>
        <w:rPr>
          <w:b/>
          <w:color w:val="007A7A"/>
          <w:sz w:val="20"/>
        </w:rPr>
        <w:t xml:space="preserve">  1. </w:t>
      </w:r>
      <w:r>
        <w:rPr>
          <w:sz w:val="20"/>
        </w:rPr>
        <w:t>Sanal makineyi/bilgisayari hazirlayiniz ve BIOS'u ayarlayin.</w:t>
      </w:r>
    </w:p>
    <w:p>
      <w:r>
        <w:rPr>
          <w:b/>
          <w:color w:val="007A7A"/>
          <w:sz w:val="20"/>
        </w:rPr>
        <w:t xml:space="preserve">  2. </w:t>
      </w:r>
      <w:r>
        <w:rPr>
          <w:sz w:val="20"/>
        </w:rPr>
        <w:t>USB'den boot edin ve kurulumu baslatin.</w:t>
      </w:r>
    </w:p>
    <w:p>
      <w:r>
        <w:rPr>
          <w:b/>
          <w:color w:val="007A7A"/>
          <w:sz w:val="20"/>
        </w:rPr>
        <w:t xml:space="preserve">  3. </w:t>
      </w:r>
      <w:r>
        <w:rPr>
          <w:sz w:val="20"/>
        </w:rPr>
        <w:t>Dil ve bolge secimini yapin.</w:t>
      </w:r>
    </w:p>
    <w:p>
      <w:r>
        <w:rPr>
          <w:b/>
          <w:color w:val="007A7A"/>
          <w:sz w:val="20"/>
        </w:rPr>
        <w:t xml:space="preserve">  4. </w:t>
      </w:r>
      <w:r>
        <w:rPr>
          <w:sz w:val="20"/>
        </w:rPr>
        <w:t>Diski bolumleyin (C: + D:) ve bicimlendirin.</w:t>
      </w:r>
    </w:p>
    <w:p>
      <w:r>
        <w:rPr>
          <w:b/>
          <w:color w:val="007A7A"/>
          <w:sz w:val="20"/>
        </w:rPr>
        <w:t xml:space="preserve">  5. </w:t>
      </w:r>
      <w:r>
        <w:rPr>
          <w:sz w:val="20"/>
        </w:rPr>
        <w:t>Kurulumun tamamlanmasini bekleyin.</w:t>
      </w:r>
    </w:p>
    <w:p>
      <w:r>
        <w:rPr>
          <w:b/>
          <w:color w:val="007A7A"/>
          <w:sz w:val="20"/>
        </w:rPr>
        <w:t xml:space="preserve">  6. </w:t>
      </w:r>
      <w:r>
        <w:rPr>
          <w:sz w:val="20"/>
        </w:rPr>
        <w:t>Kullanici hesabi olusturun ve ilk ayarlari yapin.</w:t>
      </w:r>
    </w:p>
    <w:p>
      <w:r>
        <w:rPr>
          <w:b/>
          <w:color w:val="007A7A"/>
          <w:sz w:val="20"/>
        </w:rPr>
        <w:t xml:space="preserve">  7. </w:t>
      </w:r>
      <w:r>
        <w:rPr>
          <w:sz w:val="20"/>
        </w:rPr>
        <w:t>Aygit Yoneticisi kontrolu ve Windows Update yapin.</w:t>
      </w:r>
    </w:p>
    <w:p>
      <w:r>
        <w:rPr>
          <w:b/>
          <w:color w:val="007A7A"/>
          <w:sz w:val="20"/>
        </w:rPr>
        <w:t xml:space="preserve">  8. </w:t>
      </w:r>
      <w:r>
        <w:rPr>
          <w:sz w:val="20"/>
        </w:rPr>
        <w:t>Tum adimlari rapor formuna yazin.</w:t>
      </w:r>
    </w:p>
    <w:p>
      <w:r>
        <w:rPr>
          <w:b/>
          <w:color w:val="1B2A4A"/>
          <w:sz w:val="20"/>
        </w:rPr>
        <w:t xml:space="preserve">Öğrenci Rolü: </w:t>
      </w:r>
      <w:r>
        <w:rPr>
          <w:sz w:val="20"/>
        </w:rPr>
        <w:t>Bagimsiz teknisyen: tum adimlari tek basina yapar</w:t>
      </w:r>
    </w:p>
    <w:p>
      <w:r>
        <w:rPr>
          <w:b/>
          <w:color w:val="1B2A4A"/>
          <w:sz w:val="20"/>
        </w:rPr>
        <w:t xml:space="preserve">Öğretmen Rolü: </w:t>
      </w:r>
      <w:r>
        <w:rPr>
          <w:sz w:val="20"/>
        </w:rPr>
        <w:t>Sadece kritik anlarda mudale eden gozlemci; ogrencinin kendi basina cozmesini tesvik eder</w:t>
      </w:r>
    </w:p>
    <w:p>
      <w:r>
        <w:rPr>
          <w:b/>
          <w:color w:val="1B2A4A"/>
          <w:sz w:val="20"/>
        </w:rPr>
        <w:t xml:space="preserve">Beklenen Ürün: </w:t>
      </w:r>
      <w:r>
        <w:rPr>
          <w:sz w:val="20"/>
        </w:rPr>
        <w:t>Tamamlanmis Kurulum ve Sistem Saglik Raporu</w:t>
      </w:r>
    </w:p>
    <w:p>
      <w:pPr>
        <w:spacing w:before="200"/>
      </w:pPr>
      <w:r>
        <w:rPr>
          <w:b/>
          <w:color w:val="007A7A"/>
          <w:sz w:val="24"/>
        </w:rPr>
        <w:t xml:space="preserve">  Araştırma Soruları</w:t>
      </w:r>
    </w:p>
    <w:p>
      <w:r>
        <w:rPr>
          <w:b/>
          <w:color w:val="007A7A"/>
          <w:sz w:val="20"/>
        </w:rPr>
        <w:t xml:space="preserve">  1. </w:t>
      </w:r>
      <w:r>
        <w:rPr>
          <w:sz w:val="20"/>
        </w:rPr>
        <w:t>Sanalastirma (VM) ile gercek kurulum arasindaki farklar neler?</w:t>
      </w:r>
    </w:p>
    <w:p>
      <w:r>
        <w:rPr>
          <w:b/>
          <w:color w:val="007A7A"/>
          <w:sz w:val="20"/>
        </w:rPr>
        <w:t xml:space="preserve">  2. </w:t>
      </w:r>
      <w:r>
        <w:rPr>
          <w:sz w:val="20"/>
        </w:rPr>
        <w:t>Otomasyon araclari (WDS, MDT) ile toplu kurulum nasil yapilir?</w:t>
      </w:r>
    </w:p>
    <w:p>
      <w:r>
        <w:rPr>
          <w:b/>
          <w:color w:val="007A7A"/>
          <w:sz w:val="20"/>
        </w:rPr>
        <w:t xml:space="preserve">  3. </w:t>
      </w:r>
      <w:r>
        <w:rPr>
          <w:sz w:val="20"/>
        </w:rPr>
        <w:t>Linux kurulumu Windows'tan nasil farklidir?</w:t>
      </w:r>
    </w:p>
    <w:p>
      <w:r>
        <w:rPr>
          <w:b/>
          <w:color w:val="1B2A4A"/>
          <w:sz w:val="20"/>
        </w:rPr>
        <w:t xml:space="preserve">Grupla Çalışma Kuralları: </w:t>
      </w:r>
      <w:r>
        <w:rPr>
          <w:sz w:val="20"/>
        </w:rPr>
        <w:t>Her adimi rapor formuna kaydedin; zaman tutin.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Sanal Makine</w:t>
            </w:r>
          </w:p>
        </w:tc>
        <w:tc>
          <w:tcPr>
            <w:tcW w:type="dxa" w:w="2409"/>
          </w:tcPr>
          <w:p>
            <w:r>
              <w:rPr>
                <w:sz w:val="18"/>
              </w:rPr>
              <w:t>Fiziksel bilgisayar icinde olusturulan sanal bilgisayar ortami</w:t>
            </w:r>
          </w:p>
        </w:tc>
        <w:tc>
          <w:tcPr>
            <w:tcW w:type="dxa" w:w="2409"/>
          </w:tcPr>
          <w:p>
            <w:r>
              <w:rPr>
                <w:sz w:val="18"/>
              </w:rPr>
              <w:t>VirtualBox, VMware</w:t>
            </w:r>
          </w:p>
        </w:tc>
        <w:tc>
          <w:tcPr>
            <w:tcW w:type="dxa" w:w="2409"/>
          </w:tcPr>
          <w:p>
            <w:r>
              <w:rPr>
                <w:sz w:val="18"/>
              </w:rPr>
              <w:t>Sanal makine ayar ekrani</w:t>
            </w:r>
          </w:p>
        </w:tc>
      </w:tr>
      <w:tr>
        <w:tc>
          <w:tcPr>
            <w:tcW w:type="dxa" w:w="2409"/>
          </w:tcPr>
          <w:p>
            <w:r>
              <w:rPr>
                <w:sz w:val="18"/>
              </w:rPr>
              <w:t>Tam Kurulum Sureci</w:t>
            </w:r>
          </w:p>
        </w:tc>
        <w:tc>
          <w:tcPr>
            <w:tcW w:type="dxa" w:w="2409"/>
          </w:tcPr>
          <w:p>
            <w:r>
              <w:rPr>
                <w:sz w:val="18"/>
              </w:rPr>
              <w:t>BIOS'tan masaustune kadar tum adimlarin birlesimi</w:t>
            </w:r>
          </w:p>
        </w:tc>
        <w:tc>
          <w:tcPr>
            <w:tcW w:type="dxa" w:w="2409"/>
          </w:tcPr>
          <w:p>
            <w:r>
              <w:rPr>
                <w:sz w:val="18"/>
              </w:rPr>
              <w:t>1. BIOS &gt; 2. Boot &gt; 3. Disk &gt; 4. Kurulum &gt; 5. Ayarlar</w:t>
            </w:r>
          </w:p>
        </w:tc>
        <w:tc>
          <w:tcPr>
            <w:tcW w:type="dxa" w:w="2409"/>
          </w:tcPr>
          <w:p>
            <w:r>
              <w:rPr>
                <w:sz w:val="18"/>
              </w:rPr>
              <w:t>Akis semasi</w:t>
            </w:r>
          </w:p>
        </w:tc>
      </w:tr>
      <w:tr>
        <w:tc>
          <w:tcPr>
            <w:tcW w:type="dxa" w:w="2409"/>
          </w:tcPr>
          <w:p>
            <w:r>
              <w:rPr>
                <w:sz w:val="18"/>
              </w:rPr>
              <w:t>Kurulum Raporu</w:t>
            </w:r>
          </w:p>
        </w:tc>
        <w:tc>
          <w:tcPr>
            <w:tcW w:type="dxa" w:w="2409"/>
          </w:tcPr>
          <w:p>
            <w:r>
              <w:rPr>
                <w:sz w:val="18"/>
              </w:rPr>
              <w:t>Tum adimlarin, karsilasilan sorunlarin ve cozumlerin dokumantasyonu</w:t>
            </w:r>
          </w:p>
        </w:tc>
        <w:tc>
          <w:tcPr>
            <w:tcW w:type="dxa" w:w="2409"/>
          </w:tcPr>
          <w:p>
            <w:r>
              <w:rPr>
                <w:sz w:val="18"/>
              </w:rPr>
              <w:t>Teknisyen is raporu</w:t>
            </w:r>
          </w:p>
        </w:tc>
        <w:tc>
          <w:tcPr>
            <w:tcW w:type="dxa" w:w="2409"/>
          </w:tcPr>
          <w:p>
            <w:r>
              <w:rPr>
                <w:sz w:val="18"/>
              </w:rPr>
              <w:t>Rapor sablonu</w:t>
            </w:r>
          </w:p>
        </w:tc>
      </w:tr>
      <w:tr>
        <w:tc>
          <w:tcPr>
            <w:tcW w:type="dxa" w:w="2409"/>
          </w:tcPr>
          <w:p>
            <w:r>
              <w:rPr>
                <w:sz w:val="18"/>
              </w:rPr>
              <w:t>Sorun Giderme</w:t>
            </w:r>
          </w:p>
        </w:tc>
        <w:tc>
          <w:tcPr>
            <w:tcW w:type="dxa" w:w="2409"/>
          </w:tcPr>
          <w:p>
            <w:r>
              <w:rPr>
                <w:sz w:val="18"/>
              </w:rPr>
              <w:t>Kurulum sirasinda karsilasilan hatalarin sistematik cozumu</w:t>
            </w:r>
          </w:p>
        </w:tc>
        <w:tc>
          <w:tcPr>
            <w:tcW w:type="dxa" w:w="2409"/>
          </w:tcPr>
          <w:p>
            <w:r>
              <w:rPr>
                <w:sz w:val="18"/>
              </w:rPr>
              <w:t>Disk gormeme -&gt; BIOS SATA ayari</w:t>
            </w:r>
          </w:p>
        </w:tc>
        <w:tc>
          <w:tcPr>
            <w:tcW w:type="dxa" w:w="2409"/>
          </w:tcPr>
          <w:p>
            <w:r>
              <w:rPr>
                <w:sz w:val="18"/>
              </w:rPr>
              <w:t>Hata-cozum tablosu</w:t>
            </w:r>
          </w:p>
        </w:tc>
      </w:tr>
      <w:tr>
        <w:tc>
          <w:tcPr>
            <w:tcW w:type="dxa" w:w="2409"/>
          </w:tcPr>
          <w:p>
            <w:r>
              <w:rPr>
                <w:sz w:val="18"/>
              </w:rPr>
              <w:t>Zaman Yonetimi</w:t>
            </w:r>
          </w:p>
        </w:tc>
        <w:tc>
          <w:tcPr>
            <w:tcW w:type="dxa" w:w="2409"/>
          </w:tcPr>
          <w:p>
            <w:r>
              <w:rPr>
                <w:sz w:val="18"/>
              </w:rPr>
              <w:t>Kurulum surecinin verimli planlanmasi</w:t>
            </w:r>
          </w:p>
        </w:tc>
        <w:tc>
          <w:tcPr>
            <w:tcW w:type="dxa" w:w="2409"/>
          </w:tcPr>
          <w:p>
            <w:r>
              <w:rPr>
                <w:sz w:val="18"/>
              </w:rPr>
              <w:t>SSD: 20dk, HDD: 45dk</w:t>
            </w:r>
          </w:p>
        </w:tc>
        <w:tc>
          <w:tcPr>
            <w:tcW w:type="dxa" w:w="2409"/>
          </w:tcPr>
          <w:p>
            <w:r>
              <w:rPr>
                <w:sz w:val="18"/>
              </w:rPr>
              <w:t>Zaman cizelgesi</w:t>
            </w:r>
          </w:p>
        </w:tc>
      </w:tr>
    </w:tbl>
    <w:p/>
    <w:p>
      <w:pPr>
        <w:spacing w:before="200"/>
      </w:pPr>
      <w:r>
        <w:rPr>
          <w:b/>
          <w:color w:val="E65C00"/>
          <w:sz w:val="24"/>
        </w:rPr>
        <w:t xml:space="preserve">  Konu Anlatımı</w:t>
      </w:r>
    </w:p>
    <w:p>
      <w:r>
        <w:rPr>
          <w:sz w:val="20"/>
        </w:rPr>
        <w:t>Tam kurulum sureci 6 ana asamadan olusur: 1) BIOS yapilandirma, 2) Boot ve kurulum baslangici, 3) Disk hazirlama, 4) Dosya kopyalama ve kurulum, 5) Ilk acilis ayarlari, 6) Kurulum sonrasi kontroller. Profesyonel bir teknisyen bu sureci ortalama 30-45 dakikada (SSD'de) tamamlar.</w:t>
      </w:r>
    </w:p>
    <w:p>
      <w:r>
        <w:rPr>
          <w:sz w:val="20"/>
        </w:rPr>
        <w:t>Kurulum sirasinda en sik karsilasilan sorunlar ve cozumleri: Disk gormeme (BIOS'ta SATA modu), Boot dongusu (USB cikarma), Mavi ekran (donanim uyumsuzlugu), Surucu eksikligi (offline surucu yukleme). Her sorunun sistematik bir cozum yolu vardir.</w:t>
      </w:r>
    </w:p>
    <w:p>
      <w:r>
        <w:rPr>
          <w:sz w:val="20"/>
        </w:rPr>
        <w:t>Dokumantasyon, profesyonel IT dnyasinin olmazsa olmazidir. Her kurulum raporlanmali, karsilasilan sorunlar ve cozumler kayit altina alinmalidir. Bu bilgi gelecekte ayni sorunla karsilasildiginda zaman kazandirir.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Basarili Kurulum</w:t>
            </w:r>
          </w:p>
        </w:tc>
        <w:tc>
          <w:tcPr>
            <w:tcW w:type="dxa" w:w="3213"/>
          </w:tcPr>
          <w:p>
            <w:r>
              <w:rPr>
                <w:sz w:val="18"/>
              </w:rPr>
              <w:t>BIOS &gt; Boot &gt; Disk &gt; Kurulum &gt; Ayarlar: sorunsuz tamamlama</w:t>
            </w:r>
          </w:p>
        </w:tc>
        <w:tc>
          <w:tcPr>
            <w:tcW w:type="dxa" w:w="3213"/>
          </w:tcPr>
          <w:p>
            <w:r>
              <w:rPr>
                <w:sz w:val="18"/>
              </w:rPr>
              <w:t>Ideal senaryo</w:t>
            </w:r>
          </w:p>
        </w:tc>
      </w:tr>
      <w:tr>
        <w:tc>
          <w:tcPr>
            <w:tcW w:type="dxa" w:w="3213"/>
          </w:tcPr>
          <w:p>
            <w:r>
              <w:rPr>
                <w:sz w:val="18"/>
              </w:rPr>
              <w:t>Disk Sorunu</w:t>
            </w:r>
          </w:p>
        </w:tc>
        <w:tc>
          <w:tcPr>
            <w:tcW w:type="dxa" w:w="3213"/>
          </w:tcPr>
          <w:p>
            <w:r>
              <w:rPr>
                <w:sz w:val="18"/>
              </w:rPr>
              <w:t>Kurulum diski gormuyor -&gt; BIOS'ta AHCI mode -&gt; cozuldu</w:t>
            </w:r>
          </w:p>
        </w:tc>
        <w:tc>
          <w:tcPr>
            <w:tcW w:type="dxa" w:w="3213"/>
          </w:tcPr>
          <w:p>
            <w:r>
              <w:rPr>
                <w:sz w:val="18"/>
              </w:rPr>
              <w:t>Sorun giderme</w:t>
            </w:r>
          </w:p>
        </w:tc>
      </w:tr>
      <w:tr>
        <w:tc>
          <w:tcPr>
            <w:tcW w:type="dxa" w:w="3213"/>
          </w:tcPr>
          <w:p>
            <w:r>
              <w:rPr>
                <w:sz w:val="18"/>
              </w:rPr>
              <w:t>Surucu Eksigi</w:t>
            </w:r>
          </w:p>
        </w:tc>
        <w:tc>
          <w:tcPr>
            <w:tcW w:type="dxa" w:w="3213"/>
          </w:tcPr>
          <w:p>
            <w:r>
              <w:rPr>
                <w:sz w:val="18"/>
              </w:rPr>
              <w:t>Kurulum sonrasi ses yok -&gt; ses surucusu yukleme</w:t>
            </w:r>
          </w:p>
        </w:tc>
        <w:tc>
          <w:tcPr>
            <w:tcW w:type="dxa" w:w="3213"/>
          </w:tcPr>
          <w:p>
            <w:r>
              <w:rPr>
                <w:sz w:val="18"/>
              </w:rPr>
              <w:t>Sonrasi kontrol</w:t>
            </w:r>
          </w:p>
        </w:tc>
      </w:tr>
      <w:tr>
        <w:tc>
          <w:tcPr>
            <w:tcW w:type="dxa" w:w="3213"/>
          </w:tcPr>
          <w:p>
            <w:r>
              <w:rPr>
                <w:sz w:val="18"/>
              </w:rPr>
              <w:t>Raporlama</w:t>
            </w:r>
          </w:p>
        </w:tc>
        <w:tc>
          <w:tcPr>
            <w:tcW w:type="dxa" w:w="3213"/>
          </w:tcPr>
          <w:p>
            <w:r>
              <w:rPr>
                <w:sz w:val="18"/>
              </w:rPr>
              <w:t>Tum adimlarin zaman ve sonuc olarak kaydi</w:t>
            </w:r>
          </w:p>
        </w:tc>
        <w:tc>
          <w:tcPr>
            <w:tcW w:type="dxa" w:w="3213"/>
          </w:tcPr>
          <w:p>
            <w:r>
              <w:rPr>
                <w:sz w:val="18"/>
              </w:rPr>
              <w:t>Profesyonellik</w:t>
            </w:r>
          </w:p>
        </w:tc>
      </w:tr>
    </w:tbl>
    <w:p/>
    <w:p>
      <w:pPr>
        <w:spacing w:before="200"/>
      </w:pPr>
      <w:r>
        <w:rPr>
          <w:b/>
          <w:color w:val="E65C00"/>
          <w:sz w:val="24"/>
        </w:rPr>
        <w:t xml:space="preserve">  Görseller ve Tablolar</w:t>
      </w:r>
    </w:p>
    <w:p>
      <w:pPr>
        <w:pStyle w:val="ListBullet"/>
      </w:pPr>
      <w:r>
        <w:rPr>
          <w:sz w:val="20"/>
        </w:rPr>
        <w:t>Tam kurulum akis semasi (bastan sona)</w:t>
      </w:r>
    </w:p>
    <w:p>
      <w:pPr>
        <w:pStyle w:val="ListBullet"/>
      </w:pPr>
      <w:r>
        <w:rPr>
          <w:sz w:val="20"/>
        </w:rPr>
        <w:t>Sorun giderme karar agaci</w:t>
      </w:r>
    </w:p>
    <w:p>
      <w:pPr>
        <w:spacing w:before="200"/>
      </w:pPr>
      <w:r>
        <w:rPr>
          <w:b/>
          <w:color w:val="E65C00"/>
          <w:sz w:val="24"/>
        </w:rPr>
        <w:t xml:space="preserve">  Analoji ve Benzetmeler</w:t>
      </w:r>
    </w:p>
    <w:p>
      <w:r>
        <w:rPr>
          <w:b/>
          <w:color w:val="E65C00"/>
          <w:sz w:val="20"/>
        </w:rPr>
        <w:t xml:space="preserve">  1. </w:t>
      </w:r>
      <w:r>
        <w:rPr>
          <w:sz w:val="20"/>
        </w:rPr>
        <w:t>Tam kurulum = Maraton: hazirlik, baslangic, dayanma, bitis cizgisi</w:t>
      </w:r>
    </w:p>
    <w:p>
      <w:r>
        <w:rPr>
          <w:b/>
          <w:color w:val="E65C00"/>
          <w:sz w:val="20"/>
        </w:rPr>
        <w:t xml:space="preserve">  2. </w:t>
      </w:r>
      <w:r>
        <w:rPr>
          <w:sz w:val="20"/>
        </w:rPr>
        <w:t>Rapor yazma = Doktorun hasta dosyasi: gelecek icin kayit</w:t>
      </w:r>
    </w:p>
    <w:p>
      <w:r>
        <w:rPr>
          <w:b/>
          <w:color w:val="E65C00"/>
          <w:sz w:val="20"/>
        </w:rPr>
        <w:t xml:space="preserve">  3. </w:t>
      </w:r>
      <w:r>
        <w:rPr>
          <w:sz w:val="20"/>
        </w:rPr>
        <w:t>Sorun giderme = Detektiflik: ipuclarini takip ederek cozume ulasma</w:t>
      </w:r>
    </w:p>
    <w:p>
      <w:pPr>
        <w:spacing w:before="200"/>
      </w:pPr>
      <w:r>
        <w:rPr>
          <w:b/>
          <w:color w:val="E65C00"/>
          <w:sz w:val="24"/>
        </w:rPr>
        <w:t xml:space="preserve">  Öğrenci Soru-Cevap</w:t>
      </w:r>
    </w:p>
    <w:p>
      <w:pPr>
        <w:pStyle w:val="ListBullet"/>
      </w:pPr>
      <w:r>
        <w:rPr>
          <w:sz w:val="20"/>
        </w:rPr>
        <w:t>Sanal makinede mi gercek bilgisayarda mi pratlk yapmaliyim? - Ilk denemeler sanal makinede, sonra gerçekte.</w:t>
      </w:r>
    </w:p>
    <w:p>
      <w:pPr>
        <w:pStyle w:val="ListBullet"/>
      </w:pPr>
      <w:r>
        <w:rPr>
          <w:sz w:val="20"/>
        </w:rPr>
        <w:t>Kurulum kac dakika surer? - SSD: 15-25dk, HDD: 30-60dk, artik sonrasi ayarlar.</w:t>
      </w:r>
    </w:p>
    <w:p>
      <w:pPr>
        <w:pStyle w:val="ListBullet"/>
      </w:pPr>
      <w:r>
        <w:rPr>
          <w:sz w:val="20"/>
        </w:rPr>
        <w:t>Her seferinde rapor yazmak sart mi? - Profesyonel ortamda evet; kisisel kullanimda opsiyonel.</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"Kurulum Sampiyonasi"</w:t>
      </w:r>
    </w:p>
    <w:p>
      <w:r>
        <w:rPr>
          <w:b/>
          <w:color w:val="1B2A4A"/>
          <w:sz w:val="20"/>
        </w:rPr>
        <w:t xml:space="preserve">Türü: </w:t>
      </w:r>
      <w:r>
        <w:rPr>
          <w:sz w:val="20"/>
        </w:rPr>
        <w:t>Bireysel Yaris</w:t>
      </w:r>
    </w:p>
    <w:p>
      <w:r>
        <w:rPr>
          <w:b/>
          <w:color w:val="1B2A4A"/>
          <w:sz w:val="20"/>
        </w:rPr>
        <w:t xml:space="preserve">Amacı: </w:t>
      </w:r>
      <w:r>
        <w:rPr>
          <w:sz w:val="20"/>
        </w:rPr>
        <w:t>Kurulum becerisini hiz ve dogruluk olarak test etmek.</w:t>
      </w:r>
    </w:p>
    <w:p>
      <w:pPr>
        <w:spacing w:before="200"/>
      </w:pPr>
      <w:r>
        <w:rPr>
          <w:b/>
          <w:color w:val="6A1B9A"/>
          <w:sz w:val="24"/>
        </w:rPr>
        <w:t xml:space="preserve">  Yönerge Adımları</w:t>
      </w:r>
    </w:p>
    <w:p>
      <w:r>
        <w:rPr>
          <w:b/>
          <w:color w:val="6A1B9A"/>
          <w:sz w:val="20"/>
        </w:rPr>
        <w:t xml:space="preserve">  1. </w:t>
      </w:r>
      <w:r>
        <w:rPr>
          <w:sz w:val="20"/>
        </w:rPr>
        <w:t>Sanal makineyi sifirlayin.</w:t>
      </w:r>
    </w:p>
    <w:p>
      <w:r>
        <w:rPr>
          <w:b/>
          <w:color w:val="6A1B9A"/>
          <w:sz w:val="20"/>
        </w:rPr>
        <w:t xml:space="preserve">  2. </w:t>
      </w:r>
      <w:r>
        <w:rPr>
          <w:sz w:val="20"/>
        </w:rPr>
        <w:t>Kronmetreyi baslatin.</w:t>
      </w:r>
    </w:p>
    <w:p>
      <w:r>
        <w:rPr>
          <w:b/>
          <w:color w:val="6A1B9A"/>
          <w:sz w:val="20"/>
        </w:rPr>
        <w:t xml:space="preserve">  3. </w:t>
      </w:r>
      <w:r>
        <w:rPr>
          <w:sz w:val="20"/>
        </w:rPr>
        <w:t>Tam kurulumu baslatin sona tamamlayin.</w:t>
      </w:r>
    </w:p>
    <w:p>
      <w:r>
        <w:rPr>
          <w:b/>
          <w:color w:val="6A1B9A"/>
          <w:sz w:val="20"/>
        </w:rPr>
        <w:t xml:space="preserve">  4. </w:t>
      </w:r>
      <w:r>
        <w:rPr>
          <w:sz w:val="20"/>
        </w:rPr>
        <w:t>Kurulum sonrasi kontrolleri yapin.</w:t>
      </w:r>
    </w:p>
    <w:p>
      <w:r>
        <w:rPr>
          <w:b/>
          <w:color w:val="6A1B9A"/>
          <w:sz w:val="20"/>
        </w:rPr>
        <w:t xml:space="preserve">  5. </w:t>
      </w:r>
      <w:r>
        <w:rPr>
          <w:sz w:val="20"/>
        </w:rPr>
        <w:t>Sureyi ve sonuclari raporlayin.</w:t>
      </w:r>
    </w:p>
    <w:p>
      <w:r>
        <w:rPr>
          <w:b/>
          <w:color w:val="1B2A4A"/>
          <w:sz w:val="20"/>
        </w:rPr>
        <w:t xml:space="preserve">Beklenen Ürün: </w:t>
      </w:r>
      <w:r>
        <w:rPr>
          <w:sz w:val="20"/>
        </w:rPr>
        <w:t>Zamanli Kurulum Performans Raporu</w:t>
      </w:r>
    </w:p>
    <w:p>
      <w:pPr>
        <w:spacing w:before="200"/>
      </w:pPr>
      <w:r>
        <w:rPr>
          <w:b/>
          <w:color w:val="6A1B9A"/>
          <w:sz w:val="24"/>
        </w:rPr>
        <w:t xml:space="preserve">  Transfer Soruları</w:t>
      </w:r>
    </w:p>
    <w:p>
      <w:r>
        <w:rPr>
          <w:b/>
          <w:color w:val="6A1B9A"/>
          <w:sz w:val="20"/>
        </w:rPr>
        <w:t xml:space="preserve">  1. </w:t>
      </w:r>
      <w:r>
        <w:rPr>
          <w:sz w:val="20"/>
        </w:rPr>
        <w:t>IT destek ekiplerinde kurulum standartlari nasil belirlenir?</w:t>
      </w:r>
    </w:p>
    <w:p>
      <w:r>
        <w:rPr>
          <w:b/>
          <w:color w:val="6A1B9A"/>
          <w:sz w:val="20"/>
        </w:rPr>
        <w:t xml:space="preserve">  2. </w:t>
      </w:r>
      <w:r>
        <w:rPr>
          <w:sz w:val="20"/>
        </w:rPr>
        <w:t>Disk imajlama (cloning) ile toplu kurulum nasil yapilir?</w:t>
      </w:r>
    </w:p>
    <w:p>
      <w:r>
        <w:rPr>
          <w:b/>
          <w:color w:val="6A1B9A"/>
          <w:sz w:val="20"/>
        </w:rPr>
        <w:t xml:space="preserve">  3. </w:t>
      </w:r>
      <w:r>
        <w:rPr>
          <w:sz w:val="20"/>
        </w:rPr>
        <w:t>Bulut tabanli isletim sistemi (ChromeOS) kurulumu nasil farklidir?</w:t>
      </w:r>
    </w:p>
    <w:p>
      <w:r>
        <w:rPr>
          <w:b/>
          <w:color w:val="1B2A4A"/>
          <w:sz w:val="20"/>
        </w:rPr>
        <w:t xml:space="preserve">İlişkili Disiplinler: </w:t>
      </w:r>
      <w:r>
        <w:rPr>
          <w:sz w:val="20"/>
        </w:rPr>
        <w:t>Zaman Yonetimi (verimlilik), Turkce (rapor yazma)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Sanal makinede kurulum basariyla tamamlandi ama internet baglantisi yok (sanal ag adaptoru ayarlnmamis).</w:t>
              <w:br/>
              <w:br/>
              <w:t>Cozum: VirtualBox ag ayarlarindan NAT veya Bridged mod secmek.</w:t>
            </w:r>
          </w:p>
        </w:tc>
      </w:tr>
    </w:tbl>
    <w:p/>
    <w:p>
      <w:r>
        <w:rPr>
          <w:b/>
          <w:color w:val="1B2A4A"/>
          <w:sz w:val="20"/>
        </w:rPr>
        <w:t xml:space="preserve">Yaratıcı Görev: </w:t>
      </w:r>
      <w:r>
        <w:rPr>
          <w:sz w:val="20"/>
        </w:rPr>
        <w:t>Tek tusla tum kurulum islemini yapan 'Magic Install' butonu tasarlayin. Arkaplanda hangi adimlari otomatik yapar?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BIOS'tan masaustune kadar tum adimlari yapabiliyorum.</w:t>
      </w:r>
    </w:p>
    <w:p>
      <w:r>
        <w:rPr>
          <w:sz w:val="20"/>
        </w:rPr>
        <w:t xml:space="preserve">  ☐  Disk bolumlendirme ve bicimlendirme yapabiliyorum.</w:t>
      </w:r>
    </w:p>
    <w:p>
      <w:r>
        <w:rPr>
          <w:sz w:val="20"/>
        </w:rPr>
        <w:t xml:space="preserve">  ☐  Kurulum sonrasi kontrolleri tamamlayabiliyorum.</w:t>
      </w:r>
    </w:p>
    <w:p>
      <w:r>
        <w:rPr>
          <w:sz w:val="20"/>
        </w:rPr>
        <w:t xml:space="preserve">  ☐  Karsilastigim sorunlari cozebiliyorum.</w:t>
      </w:r>
    </w:p>
    <w:p>
      <w:r>
        <w:rPr>
          <w:sz w:val="20"/>
        </w:rPr>
        <w:t xml:space="preserve">  ☐  Sureci raporlayabiliyorum.</w:t>
      </w:r>
    </w:p>
    <w:p>
      <w:pPr>
        <w:spacing w:before="200"/>
      </w:pPr>
      <w:r>
        <w:rPr>
          <w:b/>
          <w:color w:val="2E7D32"/>
          <w:sz w:val="24"/>
        </w:rPr>
        <w:t xml:space="preserve">  Öz Değerlendirme Soruları</w:t>
      </w:r>
    </w:p>
    <w:p>
      <w:r>
        <w:rPr>
          <w:b/>
          <w:color w:val="2E7D32"/>
          <w:sz w:val="20"/>
        </w:rPr>
        <w:t xml:space="preserve">  1. </w:t>
      </w:r>
      <w:r>
        <w:rPr>
          <w:sz w:val="20"/>
        </w:rPr>
        <w:t>Kurulum yapma konusunda kendime guveniyorum mu?</w:t>
      </w:r>
    </w:p>
    <w:p>
      <w:r>
        <w:rPr>
          <w:b/>
          <w:color w:val="2E7D32"/>
          <w:sz w:val="20"/>
        </w:rPr>
        <w:t xml:space="preserve">  2. </w:t>
      </w:r>
      <w:r>
        <w:rPr>
          <w:sz w:val="20"/>
        </w:rPr>
        <w:t>En zor buldugum adim hangisiydi?</w:t>
      </w:r>
    </w:p>
    <w:p>
      <w:r>
        <w:rPr>
          <w:b/>
          <w:color w:val="2E7D32"/>
          <w:sz w:val="20"/>
        </w:rPr>
        <w:t xml:space="preserve">  3. </w:t>
      </w:r>
      <w:r>
        <w:rPr>
          <w:sz w:val="20"/>
        </w:rPr>
        <w:t>Baskasinin bilgisayarina format atabilir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Kurulumun ilk adimi?</w:t>
            </w:r>
          </w:p>
        </w:tc>
        <w:tc>
          <w:tcPr>
            <w:tcW w:type="dxa" w:w="3213"/>
          </w:tcPr>
          <w:p>
            <w:r>
              <w:rPr>
                <w:sz w:val="18"/>
              </w:rPr>
              <w:t>BIOS boot sirasi ayarlamak</w:t>
            </w:r>
          </w:p>
        </w:tc>
      </w:tr>
      <w:tr>
        <w:tc>
          <w:tcPr>
            <w:tcW w:type="dxa" w:w="3213"/>
          </w:tcPr>
          <w:p>
            <w:r>
              <w:rPr>
                <w:sz w:val="18"/>
              </w:rPr>
              <w:t>2</w:t>
            </w:r>
          </w:p>
        </w:tc>
        <w:tc>
          <w:tcPr>
            <w:tcW w:type="dxa" w:w="3213"/>
          </w:tcPr>
          <w:p>
            <w:r>
              <w:rPr>
                <w:sz w:val="18"/>
              </w:rPr>
              <w:t>Disk bolumlendirmede en kritik risk?</w:t>
            </w:r>
          </w:p>
        </w:tc>
        <w:tc>
          <w:tcPr>
            <w:tcW w:type="dxa" w:w="3213"/>
          </w:tcPr>
          <w:p>
            <w:r>
              <w:rPr>
                <w:sz w:val="18"/>
              </w:rPr>
              <w:t>Yanlis bolumu silmek</w:t>
            </w:r>
          </w:p>
        </w:tc>
      </w:tr>
      <w:tr>
        <w:tc>
          <w:tcPr>
            <w:tcW w:type="dxa" w:w="3213"/>
          </w:tcPr>
          <w:p>
            <w:r>
              <w:rPr>
                <w:sz w:val="18"/>
              </w:rPr>
              <w:t>3</w:t>
            </w:r>
          </w:p>
        </w:tc>
        <w:tc>
          <w:tcPr>
            <w:tcW w:type="dxa" w:w="3213"/>
          </w:tcPr>
          <w:p>
            <w:r>
              <w:rPr>
                <w:sz w:val="18"/>
              </w:rPr>
              <w:t>Kurulum sonrasi ilk kontrol?</w:t>
            </w:r>
          </w:p>
        </w:tc>
        <w:tc>
          <w:tcPr>
            <w:tcW w:type="dxa" w:w="3213"/>
          </w:tcPr>
          <w:p>
            <w:r>
              <w:rPr>
                <w:sz w:val="18"/>
              </w:rPr>
              <w:t>Aygit Yoneticisi</w:t>
            </w:r>
          </w:p>
        </w:tc>
      </w:tr>
      <w:tr>
        <w:tc>
          <w:tcPr>
            <w:tcW w:type="dxa" w:w="3213"/>
          </w:tcPr>
          <w:p>
            <w:r>
              <w:rPr>
                <w:sz w:val="18"/>
              </w:rPr>
              <w:t>4</w:t>
            </w:r>
          </w:p>
        </w:tc>
        <w:tc>
          <w:tcPr>
            <w:tcW w:type="dxa" w:w="3213"/>
          </w:tcPr>
          <w:p>
            <w:r>
              <w:rPr>
                <w:sz w:val="18"/>
              </w:rPr>
              <w:t>Boot dongusu nasil cozulur?</w:t>
            </w:r>
          </w:p>
        </w:tc>
        <w:tc>
          <w:tcPr>
            <w:tcW w:type="dxa" w:w="3213"/>
          </w:tcPr>
          <w:p>
            <w:r>
              <w:rPr>
                <w:sz w:val="18"/>
              </w:rPr>
              <w:t>USB bellegi cikarmak</w:t>
            </w:r>
          </w:p>
        </w:tc>
      </w:tr>
      <w:tr>
        <w:tc>
          <w:tcPr>
            <w:tcW w:type="dxa" w:w="3213"/>
          </w:tcPr>
          <w:p>
            <w:r>
              <w:rPr>
                <w:sz w:val="18"/>
              </w:rPr>
              <w:t>5</w:t>
            </w:r>
          </w:p>
        </w:tc>
        <w:tc>
          <w:tcPr>
            <w:tcW w:type="dxa" w:w="3213"/>
          </w:tcPr>
          <w:p>
            <w:r>
              <w:rPr>
                <w:sz w:val="18"/>
              </w:rPr>
              <w:t>Profesyonel kurulumda dokumantasyon neden onemli?</w:t>
            </w:r>
          </w:p>
        </w:tc>
        <w:tc>
          <w:tcPr>
            <w:tcW w:type="dxa" w:w="3213"/>
          </w:tcPr>
          <w:p>
            <w:r>
              <w:rPr>
                <w:sz w:val="18"/>
              </w:rPr>
              <w:t>Gelecek referans ve sorun cozumu</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Herkes kendi bilgisayarina format atabilmeli mi?</w:t>
      </w:r>
    </w:p>
    <w:p>
      <w:r>
        <w:rPr>
          <w:b/>
          <w:color w:val="2E7D32"/>
          <w:sz w:val="20"/>
        </w:rPr>
        <w:t xml:space="preserve">  2. </w:t>
      </w:r>
      <w:r>
        <w:rPr>
          <w:sz w:val="20"/>
        </w:rPr>
        <w:t>Otomatik kurulum araclari teknisyen ihtiyacini ortadan kaldirir mi?</w:t>
      </w:r>
    </w:p>
    <w:p>
      <w:r>
        <w:rPr>
          <w:b/>
          <w:color w:val="2E7D32"/>
          <w:sz w:val="20"/>
        </w:rPr>
        <w:t xml:space="preserve">  3. </w:t>
      </w:r>
      <w:r>
        <w:rPr>
          <w:sz w:val="20"/>
        </w:rPr>
        <w:t>Format atma kulturuu saglikli mi?</w:t>
      </w:r>
    </w:p>
    <w:p>
      <w:r>
        <w:rPr>
          <w:b/>
          <w:color w:val="2E7D32"/>
          <w:sz w:val="20"/>
        </w:rPr>
        <w:t>Eleştirel Düşünme:</w:t>
      </w:r>
    </w:p>
    <w:p>
      <w:r>
        <w:rPr>
          <w:b/>
          <w:color w:val="2E7D32"/>
          <w:sz w:val="20"/>
        </w:rPr>
        <w:t xml:space="preserve">  1. </w:t>
      </w:r>
      <w:r>
        <w:rPr>
          <w:sz w:val="20"/>
        </w:rPr>
        <w:t>Kurulum surecinin bu kadar karmasik olmasi normal mi?</w:t>
      </w:r>
    </w:p>
    <w:p>
      <w:r>
        <w:rPr>
          <w:b/>
          <w:color w:val="2E7D32"/>
          <w:sz w:val="20"/>
        </w:rPr>
        <w:t xml:space="preserve">  2. </w:t>
      </w:r>
      <w:r>
        <w:rPr>
          <w:sz w:val="20"/>
        </w:rPr>
        <w:t>Sanal makine deneyimi gercek dunyaya ne kadar hazirlar?</w:t>
      </w:r>
    </w:p>
    <w:p>
      <w:r>
        <w:rPr>
          <w:b/>
          <w:color w:val="2E7D32"/>
          <w:sz w:val="20"/>
        </w:rPr>
        <w:t xml:space="preserve">  3. </w:t>
      </w:r>
      <w:r>
        <w:rPr>
          <w:sz w:val="20"/>
        </w:rPr>
        <w:t>IT teknisyeni mesleginin gelecegi nedir?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"Tam Isletim Sistemi Kurulumu"</w:t>
      </w:r>
    </w:p>
    <w:p>
      <w:r>
        <w:rPr>
          <w:b/>
          <w:color w:val="1B2A4A"/>
          <w:sz w:val="20"/>
        </w:rPr>
        <w:t xml:space="preserve">Hedef: </w:t>
      </w:r>
      <w:r>
        <w:rPr>
          <w:sz w:val="20"/>
        </w:rPr>
        <w:t>Sifirdan tam bir isletim sistemi kurulumu gerceklestirmek.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BIOS Ayari</w:t>
            </w:r>
          </w:p>
        </w:tc>
        <w:tc>
          <w:tcPr>
            <w:tcW w:type="dxa" w:w="3213"/>
          </w:tcPr>
          <w:p>
            <w:r>
              <w:rPr>
                <w:sz w:val="18"/>
              </w:rPr>
              <w:t>Boot sirasini USB'ye alin</w:t>
            </w:r>
          </w:p>
        </w:tc>
        <w:tc>
          <w:tcPr>
            <w:tcW w:type="dxa" w:w="3213"/>
          </w:tcPr>
          <w:p>
            <w:r>
              <w:rPr>
                <w:sz w:val="18"/>
              </w:rPr>
              <w:t>Sistem USB'den baslar</w:t>
            </w:r>
          </w:p>
        </w:tc>
      </w:tr>
      <w:tr>
        <w:tc>
          <w:tcPr>
            <w:tcW w:type="dxa" w:w="3213"/>
          </w:tcPr>
          <w:p>
            <w:r>
              <w:rPr>
                <w:sz w:val="18"/>
              </w:rPr>
              <w:t>2. Kurulum Baslat</w:t>
            </w:r>
          </w:p>
        </w:tc>
        <w:tc>
          <w:tcPr>
            <w:tcW w:type="dxa" w:w="3213"/>
          </w:tcPr>
          <w:p>
            <w:r>
              <w:rPr>
                <w:sz w:val="18"/>
              </w:rPr>
              <w:t>Dil/bolge secimi ve 'Simdi Yukle'</w:t>
            </w:r>
          </w:p>
        </w:tc>
        <w:tc>
          <w:tcPr>
            <w:tcW w:type="dxa" w:w="3213"/>
          </w:tcPr>
          <w:p>
            <w:r>
              <w:rPr>
                <w:sz w:val="18"/>
              </w:rPr>
              <w:t>Kurulum sureci baslar</w:t>
            </w:r>
          </w:p>
        </w:tc>
      </w:tr>
      <w:tr>
        <w:tc>
          <w:tcPr>
            <w:tcW w:type="dxa" w:w="3213"/>
          </w:tcPr>
          <w:p>
            <w:r>
              <w:rPr>
                <w:sz w:val="18"/>
              </w:rPr>
              <w:t>3. Disk Hazirlama</w:t>
            </w:r>
          </w:p>
        </w:tc>
        <w:tc>
          <w:tcPr>
            <w:tcW w:type="dxa" w:w="3213"/>
          </w:tcPr>
          <w:p>
            <w:r>
              <w:rPr>
                <w:sz w:val="18"/>
              </w:rPr>
              <w:t>Bolumlendirme ve bicimlendirme</w:t>
            </w:r>
          </w:p>
        </w:tc>
        <w:tc>
          <w:tcPr>
            <w:tcW w:type="dxa" w:w="3213"/>
          </w:tcPr>
          <w:p>
            <w:r>
              <w:rPr>
                <w:sz w:val="18"/>
              </w:rPr>
              <w:t>Disk hazir</w:t>
            </w:r>
          </w:p>
        </w:tc>
      </w:tr>
      <w:tr>
        <w:tc>
          <w:tcPr>
            <w:tcW w:type="dxa" w:w="3213"/>
          </w:tcPr>
          <w:p>
            <w:r>
              <w:rPr>
                <w:sz w:val="18"/>
              </w:rPr>
              <w:t>4. Kurulum Bekle</w:t>
            </w:r>
          </w:p>
        </w:tc>
        <w:tc>
          <w:tcPr>
            <w:tcW w:type="dxa" w:w="3213"/>
          </w:tcPr>
          <w:p>
            <w:r>
              <w:rPr>
                <w:sz w:val="18"/>
              </w:rPr>
              <w:t>Dosya kopyalama ve genisletme</w:t>
            </w:r>
          </w:p>
        </w:tc>
        <w:tc>
          <w:tcPr>
            <w:tcW w:type="dxa" w:w="3213"/>
          </w:tcPr>
          <w:p>
            <w:r>
              <w:rPr>
                <w:sz w:val="18"/>
              </w:rPr>
              <w:t>OS yuklenir</w:t>
            </w:r>
          </w:p>
        </w:tc>
      </w:tr>
      <w:tr>
        <w:tc>
          <w:tcPr>
            <w:tcW w:type="dxa" w:w="3213"/>
          </w:tcPr>
          <w:p>
            <w:r>
              <w:rPr>
                <w:sz w:val="18"/>
              </w:rPr>
              <w:t>5. Ilk Ayarlar</w:t>
            </w:r>
          </w:p>
        </w:tc>
        <w:tc>
          <w:tcPr>
            <w:tcW w:type="dxa" w:w="3213"/>
          </w:tcPr>
          <w:p>
            <w:r>
              <w:rPr>
                <w:sz w:val="18"/>
              </w:rPr>
              <w:t>Hesap, dil, gizlilik ayarlari</w:t>
            </w:r>
          </w:p>
        </w:tc>
        <w:tc>
          <w:tcPr>
            <w:tcW w:type="dxa" w:w="3213"/>
          </w:tcPr>
          <w:p>
            <w:r>
              <w:rPr>
                <w:sz w:val="18"/>
              </w:rPr>
              <w:t>Masaustu gorunur</w:t>
            </w:r>
          </w:p>
        </w:tc>
      </w:tr>
      <w:tr>
        <w:tc>
          <w:tcPr>
            <w:tcW w:type="dxa" w:w="3213"/>
          </w:tcPr>
          <w:p>
            <w:r>
              <w:rPr>
                <w:sz w:val="18"/>
              </w:rPr>
              <w:t>6. Sonrasi Kontrol</w:t>
            </w:r>
          </w:p>
        </w:tc>
        <w:tc>
          <w:tcPr>
            <w:tcW w:type="dxa" w:w="3213"/>
          </w:tcPr>
          <w:p>
            <w:r>
              <w:rPr>
                <w:sz w:val="18"/>
              </w:rPr>
              <w:t>Surucu, guncelleme, etkinlestirme</w:t>
            </w:r>
          </w:p>
        </w:tc>
        <w:tc>
          <w:tcPr>
            <w:tcW w:type="dxa" w:w="3213"/>
          </w:tcPr>
          <w:p>
            <w:r>
              <w:rPr>
                <w:sz w:val="18"/>
              </w:rPr>
              <w:t>Sistem tam hazir</w:t>
            </w:r>
          </w:p>
        </w:tc>
      </w:tr>
    </w:tbl>
    <w:p/>
    <w:p>
      <w:r>
        <w:rPr>
          <w:b/>
          <w:color w:val="1B2A4A"/>
          <w:sz w:val="20"/>
        </w:rPr>
        <w:t xml:space="preserve">Tamamlanma Kriteri: </w:t>
      </w:r>
      <w:r>
        <w:rPr>
          <w:sz w:val="20"/>
        </w:rPr>
        <w:t>Kurulumun basaryla tamamlanmasi, suruculerin yuklenmesi ve raporun yazilmasi.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"Tam Kurulum Canli Demo"</w:t>
      </w:r>
    </w:p>
    <w:p>
      <w:r>
        <w:rPr>
          <w:b/>
          <w:color w:val="1B2A4A"/>
          <w:sz w:val="20"/>
        </w:rPr>
        <w:t xml:space="preserve">Eğitmenin Gösterdiği: </w:t>
      </w:r>
      <w:r>
        <w:rPr>
          <w:sz w:val="20"/>
        </w:rPr>
        <w:t>Sanal makinede hizlandirilmis tam kurulum gosterimi yapar (kritik adimlarda durur).</w:t>
      </w:r>
    </w:p>
    <w:p>
      <w:r>
        <w:rPr>
          <w:b/>
          <w:color w:val="1B2A4A"/>
          <w:sz w:val="20"/>
        </w:rPr>
        <w:t xml:space="preserve">Öğrencinin Tekrarladığı: </w:t>
      </w:r>
      <w:r>
        <w:rPr>
          <w:sz w:val="20"/>
        </w:rPr>
        <w:t>Kendi sanal makinesinde tam kurulumu bagimsiz yapar.</w:t>
      </w:r>
    </w:p>
    <w:p>
      <w:r>
        <w:rPr>
          <w:b/>
          <w:color w:val="1B2A4A"/>
          <w:sz w:val="20"/>
        </w:rPr>
        <w:t xml:space="preserve">Dikkat Noktaları: </w:t>
      </w:r>
      <w:r>
        <w:rPr>
          <w:sz w:val="20"/>
        </w:rPr>
        <w:t>Disk bolumlendirmede cok dikkatli olun; rapor formunu her adimda doldurun.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Sanal makineye Windows kurulumunu tamamlayin</w:t>
            </w:r>
          </w:p>
        </w:tc>
      </w:tr>
      <w:tr>
        <w:tc>
          <w:tcPr>
            <w:tcW w:type="dxa" w:w="3213"/>
          </w:tcPr>
          <w:p>
            <w:r>
              <w:rPr>
                <w:sz w:val="18"/>
              </w:rPr>
              <w:t>2</w:t>
            </w:r>
          </w:p>
        </w:tc>
        <w:tc>
          <w:tcPr>
            <w:tcW w:type="dxa" w:w="3213"/>
          </w:tcPr>
          <w:p>
            <w:r>
              <w:rPr>
                <w:sz w:val="18"/>
              </w:rPr>
              <w:t>Orta</w:t>
            </w:r>
          </w:p>
        </w:tc>
        <w:tc>
          <w:tcPr>
            <w:tcW w:type="dxa" w:w="3213"/>
          </w:tcPr>
          <w:p>
            <w:r>
              <w:rPr>
                <w:sz w:val="18"/>
              </w:rPr>
              <w:t>Kurulum sirasinda bir hata oluturun (orn: yanlis boot) ve cozun</w:t>
            </w:r>
          </w:p>
        </w:tc>
      </w:tr>
      <w:tr>
        <w:tc>
          <w:tcPr>
            <w:tcW w:type="dxa" w:w="3213"/>
          </w:tcPr>
          <w:p>
            <w:r>
              <w:rPr>
                <w:sz w:val="18"/>
              </w:rPr>
              <w:t>3</w:t>
            </w:r>
          </w:p>
        </w:tc>
        <w:tc>
          <w:tcPr>
            <w:tcW w:type="dxa" w:w="3213"/>
          </w:tcPr>
          <w:p>
            <w:r>
              <w:rPr>
                <w:sz w:val="18"/>
              </w:rPr>
              <w:t>Ileri</w:t>
            </w:r>
          </w:p>
        </w:tc>
        <w:tc>
          <w:tcPr>
            <w:tcW w:type="dxa" w:w="3213"/>
          </w:tcPr>
          <w:p>
            <w:r>
              <w:rPr>
                <w:sz w:val="18"/>
              </w:rPr>
              <w:t>Ayni sanal makineye dual-boot Linux kurulumu deneyin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"IT Staj Gorevi"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IT stajyer olarak ilk gorevniz: 5 bilgisayara Windows kurmak. Her birinin donanimi farkli. Nasil bir plan ve zaman cizelgesi hazirlarsiniiz?</w:t>
            </w:r>
          </w:p>
        </w:tc>
      </w:tr>
    </w:tbl>
    <w:p/>
    <w:p>
      <w:r>
        <w:rPr>
          <w:b/>
          <w:color w:val="1B2A4A"/>
          <w:sz w:val="20"/>
        </w:rPr>
        <w:t xml:space="preserve">Beklenen Çıktı: </w:t>
      </w:r>
      <w:r>
        <w:rPr>
          <w:sz w:val="20"/>
        </w:rPr>
        <w:t>Toplu kurulum plani, zaman cizelgesi ve kontrol listesi.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Bugun isletim sistemi kurulumunun tum asamalarini bastan sona uyguladik. BIOS ayarindan masaustune, oradan surucu kontrolune kadar tam bir kurulum deneyimi yasadik. Artik bir bilgisayara format atip isletim sistemi kurabilriz.</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Tam Kurulum</w:t>
            </w:r>
          </w:p>
        </w:tc>
        <w:tc>
          <w:tcPr>
            <w:tcW w:type="dxa" w:w="4819"/>
            <w:shd w:fill="F5F5F5"/>
          </w:tcPr>
          <w:p>
            <w:r>
              <w:rPr>
                <w:b/>
                <w:color w:val="1B2A4A"/>
                <w:sz w:val="20"/>
              </w:rPr>
              <w:t xml:space="preserve">  Sanal Makine</w:t>
            </w:r>
          </w:p>
        </w:tc>
      </w:tr>
      <w:tr>
        <w:tc>
          <w:tcPr>
            <w:tcW w:type="dxa" w:w="4819"/>
            <w:shd w:fill="F5F5F5"/>
          </w:tcPr>
          <w:p>
            <w:r>
              <w:rPr>
                <w:b/>
                <w:color w:val="1B2A4A"/>
                <w:sz w:val="20"/>
              </w:rPr>
              <w:t xml:space="preserve">  Disk Hazirlama</w:t>
            </w:r>
          </w:p>
        </w:tc>
        <w:tc>
          <w:tcPr>
            <w:tcW w:type="dxa" w:w="4819"/>
            <w:shd w:fill="F5F5F5"/>
          </w:tcPr>
          <w:p>
            <w:r>
              <w:rPr>
                <w:b/>
                <w:color w:val="1B2A4A"/>
                <w:sz w:val="20"/>
              </w:rPr>
              <w:t xml:space="preserve">  Kurulum Raporu</w:t>
            </w:r>
          </w:p>
        </w:tc>
      </w:tr>
      <w:tr>
        <w:tc>
          <w:tcPr>
            <w:tcW w:type="dxa" w:w="4819"/>
            <w:shd w:fill="F5F5F5"/>
          </w:tcPr>
          <w:p>
            <w:r>
              <w:rPr>
                <w:b/>
                <w:color w:val="1B2A4A"/>
                <w:sz w:val="20"/>
              </w:rPr>
              <w:t xml:space="preserve">  Sorun Giderme</w:t>
            </w:r>
          </w:p>
        </w:tc>
        <w:tc>
          <w:tcPr>
            <w:tcW w:type="dxa" w:w="4819"/>
            <w:shd w:fill="F5F5F5"/>
          </w:tcPr>
          <w:p>
            <w:r>
              <w:rPr>
                <w:b/>
                <w:color w:val="1B2A4A"/>
                <w:sz w:val="20"/>
              </w:rPr>
              <w:t xml:space="preserve">  Zaman Yonetimi</w:t>
            </w:r>
          </w:p>
        </w:tc>
      </w:tr>
      <w:tr>
        <w:tc>
          <w:tcPr>
            <w:tcW w:type="dxa" w:w="4819"/>
            <w:shd w:fill="F5F5F5"/>
          </w:tcPr>
          <w:p>
            <w:r>
              <w:rPr>
                <w:b/>
                <w:color w:val="1B2A4A"/>
                <w:sz w:val="20"/>
              </w:rPr>
              <w:t xml:space="preserve">  Dokumantasyon</w:t>
            </w:r>
          </w:p>
        </w:tc>
        <w:tc>
          <w:tcPr>
            <w:tcW w:type="dxa" w:w="4819"/>
            <w:shd w:fill="F5F5F5"/>
          </w:tcPr>
          <w:p>
            <w:r>
              <w:rPr>
                <w:b/>
                <w:color w:val="1B2A4A"/>
                <w:sz w:val="20"/>
              </w:rPr>
              <w:t xml:space="preserve">  VirtualBox</w:t>
            </w:r>
          </w:p>
        </w:tc>
      </w:tr>
    </w:tbl>
    <w:p/>
    <w:p>
      <w:pPr>
        <w:spacing w:before="200"/>
      </w:pPr>
      <w:r>
        <w:rPr>
          <w:b/>
          <w:color w:val="757575"/>
          <w:sz w:val="24"/>
        </w:rPr>
        <w:t xml:space="preserve">  Bir Sonraki Dersle Köprü</w:t>
      </w:r>
    </w:p>
    <w:p>
      <w:r>
        <w:rPr>
          <w:sz w:val="20"/>
        </w:rPr>
        <w:t>Isletim sistemini kurduk; ancak donanim parcalarinin sistemle tam uyumlu calismasi icin surucu yazlimlarini yuklememiz gerekiyor. Bir sonraki blokta Donanim Suruculerini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Evinzideki bir bilgisayara (sanal makine uzerinde) isletim sistemi kurun ve tum adimlari raporlayin. Karsilastiginiz sorunlari ve cozumlerini yazin.</w:t>
              <w:br/>
              <w:t>Teslim: Sonraki ders.</w:t>
              <w:br/>
              <w:t>Kriter: Kurulumun basaryla tamamlanmasi ve raporun eksiksiz olmasi.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Sanal makine ortamini (VirtualBox) tum bilgisayarlara kur.</w:t>
      </w:r>
    </w:p>
    <w:p>
      <w:pPr>
        <w:pStyle w:val="ListBullet"/>
      </w:pPr>
      <w:r>
        <w:rPr>
          <w:sz w:val="20"/>
        </w:rPr>
        <w:t>ISO dosyasini ve bootable USB'yi hazirla.</w:t>
      </w:r>
    </w:p>
    <w:p>
      <w:pPr>
        <w:pStyle w:val="ListBullet"/>
      </w:pPr>
      <w:r>
        <w:rPr>
          <w:sz w:val="20"/>
        </w:rPr>
        <w:t>Kurulum raporu formlarini bastir.</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Sanal makine yavas</w:t>
            </w:r>
          </w:p>
        </w:tc>
        <w:tc>
          <w:tcPr>
            <w:tcW w:type="dxa" w:w="4819"/>
          </w:tcPr>
          <w:p>
            <w:r>
              <w:rPr>
                <w:sz w:val="18"/>
              </w:rPr>
              <w:t>Yeterli RAM ve disk alani ayirr (en az 4GB RAM, 60GB disk)</w:t>
            </w:r>
          </w:p>
        </w:tc>
      </w:tr>
      <w:tr>
        <w:tc>
          <w:tcPr>
            <w:tcW w:type="dxa" w:w="4819"/>
          </w:tcPr>
          <w:p>
            <w:r>
              <w:rPr>
                <w:sz w:val="18"/>
              </w:rPr>
              <w:t>Ogrenci sikiliyor</w:t>
            </w:r>
          </w:p>
        </w:tc>
        <w:tc>
          <w:tcPr>
            <w:tcW w:type="dxa" w:w="4819"/>
          </w:tcPr>
          <w:p>
            <w:r>
              <w:rPr>
                <w:sz w:val="18"/>
              </w:rPr>
              <w:t>Kronmetreli yaris formati ile motive et</w:t>
            </w:r>
          </w:p>
        </w:tc>
      </w:tr>
      <w:tr>
        <w:tc>
          <w:tcPr>
            <w:tcW w:type="dxa" w:w="4819"/>
          </w:tcPr>
          <w:p>
            <w:r>
              <w:rPr>
                <w:sz w:val="18"/>
              </w:rPr>
              <w:t>Herkes ayni anda yardim istiyor</w:t>
            </w:r>
          </w:p>
        </w:tc>
        <w:tc>
          <w:tcPr>
            <w:tcW w:type="dxa" w:w="4819"/>
          </w:tcPr>
          <w:p>
            <w:r>
              <w:rPr>
                <w:sz w:val="18"/>
              </w:rPr>
              <w:t>Buddy sistemi: hizli bitenler yavas bitenlere yardim etsin</w:t>
            </w:r>
          </w:p>
        </w:tc>
      </w:tr>
    </w:tbl>
    <w:p/>
    <w:p>
      <w:r>
        <w:rPr>
          <w:b/>
          <w:color w:val="1B2A4A"/>
          <w:sz w:val="20"/>
        </w:rPr>
        <w:t xml:space="preserve">Zaman Yönetimi: </w:t>
      </w:r>
      <w:r>
        <w:rPr>
          <w:sz w:val="20"/>
        </w:rPr>
        <w:t>Tamamen uygulama: %100 pratik. 4 saatin 3 saati kurulum, 1 saati kontrol ve rapor.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Sanal makine calismazsa grup halinde tek bilgisayarda siraliy kurulum yapn.</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