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4E3" w:rsidRDefault="002714E3"/>
    <w:p w:rsidR="002714E3" w:rsidRDefault="002714E3"/>
    <w:p w:rsidR="002714E3" w:rsidRDefault="002714E3"/>
    <w:p w:rsidR="002714E3" w:rsidRDefault="00523D60">
      <w:pPr>
        <w:jc w:val="center"/>
      </w:pPr>
      <w:r>
        <w:rPr>
          <w:color w:val="2C6FAD"/>
          <w:sz w:val="28"/>
        </w:rPr>
        <w:t>━━━━━━━━━━━━━━━━━━━━━━━━━━━━━━━━━━━━━━━━</w:t>
      </w:r>
    </w:p>
    <w:p w:rsidR="002714E3" w:rsidRDefault="002714E3"/>
    <w:p w:rsidR="002714E3" w:rsidRDefault="00523D60">
      <w:pPr>
        <w:jc w:val="center"/>
      </w:pPr>
      <w:r>
        <w:rPr>
          <w:b/>
          <w:color w:val="1B2A4A"/>
          <w:sz w:val="64"/>
        </w:rPr>
        <w:t>BİLGİSAYAR İŞLETMENLİĞİ KURSU</w:t>
      </w:r>
    </w:p>
    <w:p w:rsidR="002714E3" w:rsidRDefault="00523D60">
      <w:pPr>
        <w:jc w:val="center"/>
      </w:pPr>
      <w:r>
        <w:rPr>
          <w:color w:val="2C6FAD"/>
          <w:sz w:val="40"/>
        </w:rPr>
        <w:t>Modül 1: Bilgisayara Giriş</w:t>
      </w:r>
    </w:p>
    <w:p w:rsidR="002714E3" w:rsidRDefault="00523D60">
      <w:pPr>
        <w:jc w:val="center"/>
      </w:pPr>
      <w:r>
        <w:rPr>
          <w:color w:val="757575"/>
          <w:sz w:val="28"/>
        </w:rPr>
        <w:t>17-20. Saat Ders Planı  |  Yapılandırmacı 5E Modeli</w:t>
      </w:r>
    </w:p>
    <w:p w:rsidR="002714E3" w:rsidRDefault="002714E3"/>
    <w:p w:rsidR="002714E3" w:rsidRDefault="00523D60">
      <w:pPr>
        <w:jc w:val="center"/>
      </w:pPr>
      <w:r>
        <w:rPr>
          <w:color w:val="2C6FAD"/>
          <w:sz w:val="28"/>
        </w:rPr>
        <w:t>━━━━━━━━━━━━━━━━━━━━━━━━━━━━━━━━━━━━━━━━</w:t>
      </w:r>
    </w:p>
    <w:p w:rsidR="002714E3" w:rsidRDefault="002714E3"/>
    <w:p w:rsidR="002714E3" w:rsidRDefault="002714E3"/>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1B2A4A"/>
          </w:tcPr>
          <w:p w:rsidR="002714E3" w:rsidRDefault="00523D60">
            <w:r>
              <w:rPr>
                <w:b/>
                <w:color w:val="FFFFFF"/>
              </w:rPr>
              <w:t xml:space="preserve">  Kurs</w:t>
            </w:r>
          </w:p>
        </w:tc>
        <w:tc>
          <w:tcPr>
            <w:tcW w:w="4819" w:type="dxa"/>
          </w:tcPr>
          <w:p w:rsidR="002714E3" w:rsidRDefault="00523D60">
            <w:r>
              <w:t xml:space="preserve">  Bilgisayar İşletmenliği (Operatörlüğü) - 163 Saat</w:t>
            </w:r>
          </w:p>
        </w:tc>
      </w:tr>
      <w:tr w:rsidR="002714E3">
        <w:trPr>
          <w:jc w:val="center"/>
        </w:trPr>
        <w:tc>
          <w:tcPr>
            <w:tcW w:w="4819" w:type="dxa"/>
            <w:shd w:val="clear" w:color="auto" w:fill="1B2A4A"/>
          </w:tcPr>
          <w:p w:rsidR="002714E3" w:rsidRDefault="00523D60">
            <w:r>
              <w:rPr>
                <w:b/>
                <w:color w:val="FFFFFF"/>
              </w:rPr>
              <w:t xml:space="preserve">  Modül / Saat</w:t>
            </w:r>
          </w:p>
        </w:tc>
        <w:tc>
          <w:tcPr>
            <w:tcW w:w="4819" w:type="dxa"/>
          </w:tcPr>
          <w:p w:rsidR="002714E3" w:rsidRDefault="00523D60">
            <w:r>
              <w:t xml:space="preserve">  Modül 1: Bilgisayara Giriş / 17-20. Saat</w:t>
            </w:r>
          </w:p>
        </w:tc>
      </w:tr>
      <w:tr w:rsidR="002714E3">
        <w:trPr>
          <w:jc w:val="center"/>
        </w:trPr>
        <w:tc>
          <w:tcPr>
            <w:tcW w:w="4819" w:type="dxa"/>
            <w:shd w:val="clear" w:color="auto" w:fill="1B2A4A"/>
          </w:tcPr>
          <w:p w:rsidR="002714E3" w:rsidRDefault="00523D60">
            <w:r>
              <w:rPr>
                <w:b/>
                <w:color w:val="FFFFFF"/>
              </w:rPr>
              <w:t xml:space="preserve">  Tarih</w:t>
            </w:r>
          </w:p>
        </w:tc>
        <w:tc>
          <w:tcPr>
            <w:tcW w:w="4819" w:type="dxa"/>
          </w:tcPr>
          <w:p w:rsidR="002714E3" w:rsidRDefault="00523D60">
            <w:r>
              <w:t xml:space="preserve">  </w:t>
            </w:r>
          </w:p>
        </w:tc>
      </w:tr>
    </w:tbl>
    <w:p w:rsidR="002714E3" w:rsidRDefault="002714E3"/>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PROGRAM  |  4 Saatlik Ders Programı</w:t>
            </w:r>
          </w:p>
        </w:tc>
      </w:tr>
    </w:tbl>
    <w:p w:rsidR="002714E3" w:rsidRDefault="002714E3"/>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1B2A4A"/>
          </w:tcPr>
          <w:p w:rsidR="002714E3" w:rsidRDefault="00523D60">
            <w:pPr>
              <w:jc w:val="center"/>
            </w:pPr>
            <w:r>
              <w:rPr>
                <w:b/>
                <w:color w:val="FFFFFF"/>
                <w:sz w:val="18"/>
              </w:rPr>
              <w:t>Saat</w:t>
            </w:r>
          </w:p>
        </w:tc>
        <w:tc>
          <w:tcPr>
            <w:tcW w:w="3213" w:type="dxa"/>
            <w:shd w:val="clear" w:color="auto" w:fill="1B2A4A"/>
          </w:tcPr>
          <w:p w:rsidR="002714E3" w:rsidRDefault="00523D60">
            <w:pPr>
              <w:jc w:val="center"/>
            </w:pPr>
            <w:r>
              <w:rPr>
                <w:b/>
                <w:color w:val="FFFFFF"/>
                <w:sz w:val="18"/>
              </w:rPr>
              <w:t>Konu</w:t>
            </w:r>
          </w:p>
        </w:tc>
        <w:tc>
          <w:tcPr>
            <w:tcW w:w="3213" w:type="dxa"/>
            <w:shd w:val="clear" w:color="auto" w:fill="1B2A4A"/>
          </w:tcPr>
          <w:p w:rsidR="002714E3" w:rsidRDefault="00523D60">
            <w:pPr>
              <w:jc w:val="center"/>
            </w:pPr>
            <w:r>
              <w:rPr>
                <w:b/>
                <w:color w:val="FFFFFF"/>
                <w:sz w:val="18"/>
              </w:rPr>
              <w:t>Süre</w:t>
            </w:r>
          </w:p>
        </w:tc>
      </w:tr>
      <w:tr w:rsidR="002714E3">
        <w:trPr>
          <w:jc w:val="center"/>
        </w:trPr>
        <w:tc>
          <w:tcPr>
            <w:tcW w:w="3213" w:type="dxa"/>
          </w:tcPr>
          <w:p w:rsidR="002714E3" w:rsidRDefault="00523D60">
            <w:r>
              <w:rPr>
                <w:sz w:val="18"/>
              </w:rPr>
              <w:t>17. Saat</w:t>
            </w:r>
          </w:p>
        </w:tc>
        <w:tc>
          <w:tcPr>
            <w:tcW w:w="3213" w:type="dxa"/>
          </w:tcPr>
          <w:p w:rsidR="002714E3" w:rsidRDefault="00523D60">
            <w:r>
              <w:rPr>
                <w:sz w:val="18"/>
              </w:rPr>
              <w:t>BIOS Ayarlarini Yapma</w:t>
            </w:r>
          </w:p>
        </w:tc>
        <w:tc>
          <w:tcPr>
            <w:tcW w:w="3213" w:type="dxa"/>
          </w:tcPr>
          <w:p w:rsidR="002714E3" w:rsidRDefault="00523D60">
            <w:r>
              <w:rPr>
                <w:sz w:val="18"/>
              </w:rPr>
              <w:t>45 dk</w:t>
            </w:r>
          </w:p>
        </w:tc>
      </w:tr>
      <w:tr w:rsidR="002714E3">
        <w:trPr>
          <w:jc w:val="center"/>
        </w:trPr>
        <w:tc>
          <w:tcPr>
            <w:tcW w:w="3213" w:type="dxa"/>
          </w:tcPr>
          <w:p w:rsidR="002714E3" w:rsidRDefault="00523D60">
            <w:r>
              <w:rPr>
                <w:sz w:val="18"/>
              </w:rPr>
              <w:t>18. Saat</w:t>
            </w:r>
          </w:p>
        </w:tc>
        <w:tc>
          <w:tcPr>
            <w:tcW w:w="3213" w:type="dxa"/>
          </w:tcPr>
          <w:p w:rsidR="002714E3" w:rsidRDefault="00523D60">
            <w:r>
              <w:rPr>
                <w:sz w:val="18"/>
              </w:rPr>
              <w:t xml:space="preserve">Isletim Sistemi Yukleme </w:t>
            </w:r>
            <w:r>
              <w:rPr>
                <w:sz w:val="18"/>
              </w:rPr>
              <w:t>Sureclerine Giris</w:t>
            </w:r>
          </w:p>
        </w:tc>
        <w:tc>
          <w:tcPr>
            <w:tcW w:w="3213" w:type="dxa"/>
          </w:tcPr>
          <w:p w:rsidR="002714E3" w:rsidRDefault="00523D60">
            <w:r>
              <w:rPr>
                <w:sz w:val="18"/>
              </w:rPr>
              <w:t>45 dk</w:t>
            </w:r>
          </w:p>
        </w:tc>
      </w:tr>
      <w:tr w:rsidR="002714E3">
        <w:trPr>
          <w:jc w:val="center"/>
        </w:trPr>
        <w:tc>
          <w:tcPr>
            <w:tcW w:w="3213" w:type="dxa"/>
          </w:tcPr>
          <w:p w:rsidR="002714E3" w:rsidRDefault="00523D60">
            <w:r>
              <w:rPr>
                <w:sz w:val="18"/>
              </w:rPr>
              <w:t>19. Saat</w:t>
            </w:r>
          </w:p>
        </w:tc>
        <w:tc>
          <w:tcPr>
            <w:tcW w:w="3213" w:type="dxa"/>
          </w:tcPr>
          <w:p w:rsidR="002714E3" w:rsidRDefault="00523D60">
            <w:r>
              <w:rPr>
                <w:sz w:val="18"/>
              </w:rPr>
              <w:t>Isletim Sistemi Surumleri ve Ozellikleri</w:t>
            </w:r>
          </w:p>
        </w:tc>
        <w:tc>
          <w:tcPr>
            <w:tcW w:w="3213" w:type="dxa"/>
          </w:tcPr>
          <w:p w:rsidR="002714E3" w:rsidRDefault="00523D60">
            <w:r>
              <w:rPr>
                <w:sz w:val="18"/>
              </w:rPr>
              <w:t>45 dk</w:t>
            </w:r>
          </w:p>
        </w:tc>
      </w:tr>
      <w:tr w:rsidR="002714E3">
        <w:trPr>
          <w:jc w:val="center"/>
        </w:trPr>
        <w:tc>
          <w:tcPr>
            <w:tcW w:w="3213" w:type="dxa"/>
          </w:tcPr>
          <w:p w:rsidR="002714E3" w:rsidRDefault="00523D60">
            <w:r>
              <w:rPr>
                <w:sz w:val="18"/>
              </w:rPr>
              <w:t>20. Saat</w:t>
            </w:r>
          </w:p>
        </w:tc>
        <w:tc>
          <w:tcPr>
            <w:tcW w:w="3213" w:type="dxa"/>
          </w:tcPr>
          <w:p w:rsidR="002714E3" w:rsidRDefault="00523D60">
            <w:r>
              <w:rPr>
                <w:sz w:val="18"/>
              </w:rPr>
              <w:t>Kurulacak Isletim Sistemi Surumunun Analizi</w:t>
            </w:r>
          </w:p>
        </w:tc>
        <w:tc>
          <w:tcPr>
            <w:tcW w:w="3213" w:type="dxa"/>
          </w:tcPr>
          <w:p w:rsidR="002714E3" w:rsidRDefault="00523D60">
            <w:r>
              <w:rPr>
                <w:sz w:val="18"/>
              </w:rPr>
              <w:t>45 dk</w:t>
            </w:r>
          </w:p>
        </w:tc>
      </w:tr>
    </w:tbl>
    <w:p w:rsidR="002714E3" w:rsidRDefault="002714E3"/>
    <w:tbl>
      <w:tblPr>
        <w:tblW w:w="0" w:type="auto"/>
        <w:jc w:val="center"/>
        <w:tblLook w:val="04A0" w:firstRow="1" w:lastRow="0" w:firstColumn="1" w:lastColumn="0" w:noHBand="0" w:noVBand="1"/>
      </w:tblPr>
      <w:tblGrid>
        <w:gridCol w:w="1928"/>
        <w:gridCol w:w="1928"/>
        <w:gridCol w:w="1928"/>
        <w:gridCol w:w="1928"/>
        <w:gridCol w:w="1928"/>
      </w:tblGrid>
      <w:tr w:rsidR="002714E3">
        <w:trPr>
          <w:jc w:val="center"/>
        </w:trPr>
        <w:tc>
          <w:tcPr>
            <w:tcW w:w="1928" w:type="dxa"/>
            <w:shd w:val="clear" w:color="auto" w:fill="2C6FAD"/>
          </w:tcPr>
          <w:p w:rsidR="002714E3" w:rsidRDefault="00523D60">
            <w:pPr>
              <w:jc w:val="center"/>
            </w:pPr>
            <w:r>
              <w:rPr>
                <w:b/>
                <w:color w:val="FFFFFF"/>
                <w:sz w:val="16"/>
              </w:rPr>
              <w:t>E1 Girme</w:t>
            </w:r>
          </w:p>
        </w:tc>
        <w:tc>
          <w:tcPr>
            <w:tcW w:w="1928" w:type="dxa"/>
            <w:shd w:val="clear" w:color="auto" w:fill="007A7A"/>
          </w:tcPr>
          <w:p w:rsidR="002714E3" w:rsidRDefault="00523D60">
            <w:pPr>
              <w:jc w:val="center"/>
            </w:pPr>
            <w:r>
              <w:rPr>
                <w:b/>
                <w:color w:val="FFFFFF"/>
                <w:sz w:val="16"/>
              </w:rPr>
              <w:t>E2 Keşif</w:t>
            </w:r>
          </w:p>
        </w:tc>
        <w:tc>
          <w:tcPr>
            <w:tcW w:w="1928" w:type="dxa"/>
            <w:shd w:val="clear" w:color="auto" w:fill="E65C00"/>
          </w:tcPr>
          <w:p w:rsidR="002714E3" w:rsidRDefault="00523D60">
            <w:pPr>
              <w:jc w:val="center"/>
            </w:pPr>
            <w:r>
              <w:rPr>
                <w:b/>
                <w:color w:val="FFFFFF"/>
                <w:sz w:val="16"/>
              </w:rPr>
              <w:t>E3 Açıklama</w:t>
            </w:r>
          </w:p>
        </w:tc>
        <w:tc>
          <w:tcPr>
            <w:tcW w:w="1928" w:type="dxa"/>
            <w:shd w:val="clear" w:color="auto" w:fill="6A1B9A"/>
          </w:tcPr>
          <w:p w:rsidR="002714E3" w:rsidRDefault="00523D60">
            <w:pPr>
              <w:jc w:val="center"/>
            </w:pPr>
            <w:r>
              <w:rPr>
                <w:b/>
                <w:color w:val="FFFFFF"/>
                <w:sz w:val="16"/>
              </w:rPr>
              <w:t>E4 Derinleştirme</w:t>
            </w:r>
          </w:p>
        </w:tc>
        <w:tc>
          <w:tcPr>
            <w:tcW w:w="1928" w:type="dxa"/>
            <w:shd w:val="clear" w:color="auto" w:fill="2E7D32"/>
          </w:tcPr>
          <w:p w:rsidR="002714E3" w:rsidRDefault="00523D60">
            <w:pPr>
              <w:jc w:val="center"/>
            </w:pPr>
            <w:r>
              <w:rPr>
                <w:b/>
                <w:color w:val="FFFFFF"/>
                <w:sz w:val="16"/>
              </w:rPr>
              <w:t>E5 Değerlendirme</w:t>
            </w:r>
          </w:p>
        </w:tc>
      </w:tr>
    </w:tbl>
    <w:p w:rsidR="002714E3" w:rsidRDefault="00523D60">
      <w:r>
        <w:br w:type="page"/>
      </w:r>
    </w:p>
    <w:p w:rsidR="002714E3" w:rsidRDefault="00523D60">
      <w:pPr>
        <w:jc w:val="center"/>
      </w:pPr>
      <w:r>
        <w:rPr>
          <w:b/>
          <w:color w:val="1B2A4A"/>
          <w:sz w:val="36"/>
        </w:rPr>
        <w:lastRenderedPageBreak/>
        <w:t>━━━  17. SAAT  ━━━</w:t>
      </w:r>
    </w:p>
    <w:p w:rsidR="002714E3" w:rsidRDefault="00523D60">
      <w:pPr>
        <w:jc w:val="center"/>
      </w:pPr>
      <w:r>
        <w:rPr>
          <w:color w:val="2C6FAD"/>
          <w:sz w:val="32"/>
        </w:rPr>
        <w:t>BIOS Ayarlarini Yapma</w:t>
      </w:r>
    </w:p>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KAZANIMLAR  |  Öğrenme Kazanımları</w:t>
            </w:r>
          </w:p>
        </w:tc>
      </w:tr>
    </w:tbl>
    <w:p w:rsidR="002714E3" w:rsidRDefault="002714E3"/>
    <w:p w:rsidR="002714E3" w:rsidRDefault="00523D60">
      <w:r>
        <w:rPr>
          <w:b/>
          <w:color w:val="1B2A4A"/>
          <w:sz w:val="20"/>
        </w:rPr>
        <w:t xml:space="preserve">Genel </w:t>
      </w:r>
      <w:bookmarkStart w:id="0" w:name="_GoBack"/>
      <w:r>
        <w:rPr>
          <w:b/>
          <w:color w:val="1B2A4A"/>
          <w:sz w:val="20"/>
        </w:rPr>
        <w:t xml:space="preserve">Kazanım: </w:t>
      </w:r>
      <w:r>
        <w:rPr>
          <w:sz w:val="20"/>
        </w:rPr>
        <w:t xml:space="preserve">BIOS ayarlarini </w:t>
      </w:r>
      <w:bookmarkEnd w:id="0"/>
      <w:r>
        <w:rPr>
          <w:sz w:val="20"/>
        </w:rPr>
        <w:t>bilgisayarin ihtiyac duydugu calisma moduna gore yapilandirir.</w:t>
      </w:r>
    </w:p>
    <w:p w:rsidR="002714E3" w:rsidRDefault="002714E3"/>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1B2A4A"/>
          </w:tcPr>
          <w:p w:rsidR="002714E3" w:rsidRDefault="00523D60">
            <w:pPr>
              <w:jc w:val="center"/>
            </w:pPr>
            <w:r>
              <w:rPr>
                <w:b/>
                <w:color w:val="FFFFFF"/>
                <w:sz w:val="18"/>
              </w:rPr>
              <w:t>Kod</w:t>
            </w:r>
          </w:p>
        </w:tc>
        <w:tc>
          <w:tcPr>
            <w:tcW w:w="3213" w:type="dxa"/>
            <w:shd w:val="clear" w:color="auto" w:fill="1B2A4A"/>
          </w:tcPr>
          <w:p w:rsidR="002714E3" w:rsidRDefault="00523D60">
            <w:pPr>
              <w:jc w:val="center"/>
            </w:pPr>
            <w:r>
              <w:rPr>
                <w:b/>
                <w:color w:val="FFFFFF"/>
                <w:sz w:val="18"/>
              </w:rPr>
              <w:t>Kazanım</w:t>
            </w:r>
          </w:p>
        </w:tc>
        <w:tc>
          <w:tcPr>
            <w:tcW w:w="3213" w:type="dxa"/>
            <w:shd w:val="clear" w:color="auto" w:fill="1B2A4A"/>
          </w:tcPr>
          <w:p w:rsidR="002714E3" w:rsidRDefault="00523D60">
            <w:pPr>
              <w:jc w:val="center"/>
            </w:pPr>
            <w:r>
              <w:rPr>
                <w:b/>
                <w:color w:val="FFFFFF"/>
                <w:sz w:val="18"/>
              </w:rPr>
              <w:t>Bilişsel Düzey</w:t>
            </w:r>
          </w:p>
        </w:tc>
      </w:tr>
      <w:tr w:rsidR="002714E3">
        <w:trPr>
          <w:jc w:val="center"/>
        </w:trPr>
        <w:tc>
          <w:tcPr>
            <w:tcW w:w="3213" w:type="dxa"/>
          </w:tcPr>
          <w:p w:rsidR="002714E3" w:rsidRDefault="00523D60">
            <w:r>
              <w:rPr>
                <w:sz w:val="18"/>
              </w:rPr>
              <w:t>1.B.4.1</w:t>
            </w:r>
          </w:p>
        </w:tc>
        <w:tc>
          <w:tcPr>
            <w:tcW w:w="3213" w:type="dxa"/>
          </w:tcPr>
          <w:p w:rsidR="002714E3" w:rsidRDefault="00523D60">
            <w:r>
              <w:rPr>
                <w:sz w:val="18"/>
              </w:rPr>
              <w:t>BIOS uzerinden onyukleme (Boot) onceligi degistirme islemini uygular.</w:t>
            </w:r>
          </w:p>
        </w:tc>
        <w:tc>
          <w:tcPr>
            <w:tcW w:w="3213" w:type="dxa"/>
          </w:tcPr>
          <w:p w:rsidR="002714E3" w:rsidRDefault="00523D60">
            <w:r>
              <w:rPr>
                <w:sz w:val="18"/>
              </w:rPr>
              <w:t>Uygulama</w:t>
            </w:r>
          </w:p>
        </w:tc>
      </w:tr>
      <w:tr w:rsidR="002714E3">
        <w:trPr>
          <w:jc w:val="center"/>
        </w:trPr>
        <w:tc>
          <w:tcPr>
            <w:tcW w:w="3213" w:type="dxa"/>
          </w:tcPr>
          <w:p w:rsidR="002714E3" w:rsidRDefault="00523D60">
            <w:r>
              <w:rPr>
                <w:sz w:val="18"/>
              </w:rPr>
              <w:t>1.B.4.2</w:t>
            </w:r>
          </w:p>
        </w:tc>
        <w:tc>
          <w:tcPr>
            <w:tcW w:w="3213" w:type="dxa"/>
          </w:tcPr>
          <w:p w:rsidR="002714E3" w:rsidRDefault="00523D60">
            <w:r>
              <w:rPr>
                <w:sz w:val="18"/>
              </w:rPr>
              <w:t>Tarih/saat, guvenlik ve varsayilan ayarlara dondurme islemlerini yapar.</w:t>
            </w:r>
          </w:p>
        </w:tc>
        <w:tc>
          <w:tcPr>
            <w:tcW w:w="3213" w:type="dxa"/>
          </w:tcPr>
          <w:p w:rsidR="002714E3" w:rsidRDefault="00523D60">
            <w:r>
              <w:rPr>
                <w:sz w:val="18"/>
              </w:rPr>
              <w:t>Uygulama</w:t>
            </w:r>
          </w:p>
        </w:tc>
      </w:tr>
      <w:tr w:rsidR="002714E3">
        <w:trPr>
          <w:jc w:val="center"/>
        </w:trPr>
        <w:tc>
          <w:tcPr>
            <w:tcW w:w="3213" w:type="dxa"/>
          </w:tcPr>
          <w:p w:rsidR="002714E3" w:rsidRDefault="00523D60">
            <w:r>
              <w:rPr>
                <w:sz w:val="18"/>
              </w:rPr>
              <w:t>1.B.4.3</w:t>
            </w:r>
          </w:p>
        </w:tc>
        <w:tc>
          <w:tcPr>
            <w:tcW w:w="3213" w:type="dxa"/>
          </w:tcPr>
          <w:p w:rsidR="002714E3" w:rsidRDefault="00523D60">
            <w:r>
              <w:rPr>
                <w:sz w:val="18"/>
              </w:rPr>
              <w:t>BIOS ayarlarini kurulum medyasina (USB/DVD) gore yapilandirir.</w:t>
            </w:r>
          </w:p>
        </w:tc>
        <w:tc>
          <w:tcPr>
            <w:tcW w:w="3213" w:type="dxa"/>
          </w:tcPr>
          <w:p w:rsidR="002714E3" w:rsidRDefault="00523D60">
            <w:r>
              <w:rPr>
                <w:sz w:val="18"/>
              </w:rPr>
              <w:t>Analiz</w:t>
            </w:r>
          </w:p>
        </w:tc>
      </w:tr>
    </w:tbl>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t xml:space="preserve">  ÖN BİLGİ  |  Ön Bilgi ve Hazırlık</w:t>
            </w:r>
          </w:p>
        </w:tc>
      </w:tr>
    </w:tbl>
    <w:p w:rsidR="002714E3" w:rsidRDefault="002714E3"/>
    <w:p w:rsidR="002714E3" w:rsidRDefault="00523D60">
      <w:r>
        <w:rPr>
          <w:b/>
          <w:color w:val="1B2A4A"/>
          <w:sz w:val="20"/>
        </w:rPr>
        <w:t xml:space="preserve">Ön Koşul Bilgiler: </w:t>
      </w:r>
      <w:r>
        <w:rPr>
          <w:sz w:val="20"/>
        </w:rPr>
        <w:t xml:space="preserve">BIOS menularinde gezinme ve </w:t>
      </w:r>
      <w:r>
        <w:rPr>
          <w:sz w:val="20"/>
        </w:rPr>
        <w:t>temel sekmeleri tanimak.</w:t>
      </w:r>
    </w:p>
    <w:p w:rsidR="002714E3" w:rsidRDefault="00523D60">
      <w:pPr>
        <w:spacing w:before="200"/>
      </w:pPr>
      <w:r>
        <w:rPr>
          <w:b/>
          <w:color w:val="757575"/>
          <w:sz w:val="24"/>
        </w:rPr>
        <w:t xml:space="preserve">  Öğrencinin Bilmesi Gerekenler</w:t>
      </w:r>
    </w:p>
    <w:p w:rsidR="002714E3" w:rsidRDefault="00523D60">
      <w:pPr>
        <w:pStyle w:val="ListeMaddemi"/>
      </w:pPr>
      <w:r>
        <w:rPr>
          <w:sz w:val="20"/>
        </w:rPr>
        <w:t>BIOS ayarlarinin CMOS pilinde saklandigi.</w:t>
      </w:r>
    </w:p>
    <w:p w:rsidR="002714E3" w:rsidRDefault="00523D60">
      <w:pPr>
        <w:pStyle w:val="ListeMaddemi"/>
      </w:pPr>
      <w:r>
        <w:rPr>
          <w:sz w:val="20"/>
        </w:rPr>
        <w:t>Yanlis ayarlarin sistemi acilmaz hale getirebilecegi.</w:t>
      </w:r>
    </w:p>
    <w:p w:rsidR="002714E3" w:rsidRDefault="00523D60">
      <w:pPr>
        <w:pStyle w:val="ListeMaddemi"/>
      </w:pPr>
      <w:r>
        <w:rPr>
          <w:sz w:val="20"/>
        </w:rPr>
        <w:t>F10 ile kaydedip cikma isleminin yapildigi.</w:t>
      </w:r>
    </w:p>
    <w:p w:rsidR="002714E3" w:rsidRDefault="00523D60">
      <w:pPr>
        <w:spacing w:before="200"/>
      </w:pPr>
      <w:r>
        <w:rPr>
          <w:b/>
          <w:color w:val="757575"/>
          <w:sz w:val="24"/>
        </w:rPr>
        <w:t xml:space="preserve">  Olası Kavram Yanılgıları</w:t>
      </w:r>
    </w:p>
    <w:p w:rsidR="002714E3" w:rsidRDefault="00523D60">
      <w:pPr>
        <w:pStyle w:val="ListeMaddemi"/>
      </w:pPr>
      <w:r>
        <w:rPr>
          <w:sz w:val="20"/>
        </w:rPr>
        <w:t>BIOS ayarlarini degistirmenin do</w:t>
      </w:r>
      <w:r>
        <w:rPr>
          <w:sz w:val="20"/>
        </w:rPr>
        <w:t>nanimi fiziksel olarak bozabilecegi sanilmasi.</w:t>
      </w:r>
    </w:p>
    <w:p w:rsidR="002714E3" w:rsidRDefault="00523D60">
      <w:pPr>
        <w:pStyle w:val="ListeMaddemi"/>
      </w:pPr>
      <w:r>
        <w:rPr>
          <w:sz w:val="20"/>
        </w:rPr>
        <w:t>Boot siralamasi degistiginde diskteki verilerin silindigi dusuncesi.</w:t>
      </w:r>
    </w:p>
    <w:p w:rsidR="002714E3" w:rsidRDefault="00523D60">
      <w:pPr>
        <w:pStyle w:val="ListeMaddemi"/>
      </w:pPr>
      <w:r>
        <w:rPr>
          <w:sz w:val="20"/>
        </w:rPr>
        <w:t>BIOS sifresi konulunca Windows'a giris sifresi de degistigi yanilgisi.</w:t>
      </w:r>
    </w:p>
    <w:p w:rsidR="002714E3" w:rsidRDefault="00523D60">
      <w:pPr>
        <w:spacing w:before="200"/>
      </w:pPr>
      <w:r>
        <w:rPr>
          <w:b/>
          <w:color w:val="757575"/>
          <w:sz w:val="24"/>
        </w:rPr>
        <w:t xml:space="preserve">  Hazırlık Materyalleri</w:t>
      </w:r>
    </w:p>
    <w:p w:rsidR="002714E3" w:rsidRDefault="00523D60">
      <w:pPr>
        <w:pStyle w:val="ListeMaddemi"/>
      </w:pPr>
      <w:r>
        <w:rPr>
          <w:sz w:val="20"/>
        </w:rPr>
        <w:t>BIOS Simulasyon Yazilimi</w:t>
      </w:r>
    </w:p>
    <w:p w:rsidR="002714E3" w:rsidRDefault="00523D60">
      <w:pPr>
        <w:pStyle w:val="ListeMaddemi"/>
      </w:pPr>
      <w:r>
        <w:rPr>
          <w:sz w:val="20"/>
        </w:rPr>
        <w:t>Anakart gorseli (CMO</w:t>
      </w:r>
      <w:r>
        <w:rPr>
          <w:sz w:val="20"/>
        </w:rPr>
        <w:t>S pili vurgulu)</w:t>
      </w:r>
    </w:p>
    <w:p w:rsidR="002714E3" w:rsidRDefault="00523D60">
      <w:pPr>
        <w:pStyle w:val="ListeMaddemi"/>
      </w:pPr>
      <w:r>
        <w:rPr>
          <w:sz w:val="20"/>
        </w:rPr>
        <w:t>Boot sirasi sema posteri</w:t>
      </w:r>
    </w:p>
    <w:p w:rsidR="002714E3" w:rsidRDefault="00523D60">
      <w:pPr>
        <w:pStyle w:val="ListeMaddemi"/>
      </w:pPr>
      <w:r>
        <w:rPr>
          <w:sz w:val="20"/>
        </w:rPr>
        <w:t>USB bellek ve DVD ornekleri</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2714E3" w:rsidRDefault="00523D60">
            <w:r>
              <w:rPr>
                <w:b/>
                <w:color w:val="FFFFFF"/>
                <w:sz w:val="28"/>
              </w:rPr>
              <w:t xml:space="preserve">  E1  |  GİRME (ENGAGE)  —  Dikkat Çekme &amp; Merak Uyandırma</w:t>
            </w:r>
          </w:p>
        </w:tc>
      </w:tr>
    </w:tbl>
    <w:p w:rsidR="002714E3" w:rsidRDefault="002714E3"/>
    <w:p w:rsidR="002714E3" w:rsidRDefault="00523D60">
      <w:r>
        <w:rPr>
          <w:i/>
          <w:color w:val="2C6FAD"/>
          <w:sz w:val="20"/>
        </w:rPr>
        <w:t xml:space="preserve">  Süre: 5 dakika</w:t>
      </w:r>
    </w:p>
    <w:p w:rsidR="002714E3" w:rsidRDefault="00523D60">
      <w:r>
        <w:rPr>
          <w:b/>
          <w:color w:val="1B2A4A"/>
          <w:sz w:val="20"/>
        </w:rPr>
        <w:t xml:space="preserve">Dikkat Çekici Soru: </w:t>
      </w:r>
      <w:r>
        <w:rPr>
          <w:sz w:val="20"/>
        </w:rPr>
        <w:t>"Bilgisayariniza yeni bir isletim sistemi kurmak istiyorsunuz ama bilgisayar hep sabit diskten aciliyor. Bilgisayara USB bellekten baslamasini nasil soyleriz?"</w:t>
      </w:r>
    </w:p>
    <w:p w:rsidR="002714E3" w:rsidRDefault="00523D60">
      <w:r>
        <w:rPr>
          <w:b/>
          <w:color w:val="1B2A4A"/>
          <w:sz w:val="20"/>
        </w:rPr>
        <w:t xml:space="preserve">Günlük Hayat Bağlantısı: </w:t>
      </w:r>
      <w:r>
        <w:rPr>
          <w:sz w:val="20"/>
        </w:rPr>
        <w:t>Telefon fabrika ayarlarina dondurmek gibi; bilgisayarin da kok seviyede</w:t>
      </w:r>
      <w:r>
        <w:rPr>
          <w:sz w:val="20"/>
        </w:rPr>
        <w:t xml:space="preserve"> ayarlari var ve bunlari degistirmek sistemi temelden etkiler.</w:t>
      </w:r>
    </w:p>
    <w:p w:rsidR="002714E3" w:rsidRDefault="00523D60">
      <w:pPr>
        <w:spacing w:before="200"/>
      </w:pPr>
      <w:r>
        <w:rPr>
          <w:b/>
          <w:color w:val="2C6FAD"/>
          <w:sz w:val="24"/>
        </w:rPr>
        <w:lastRenderedPageBreak/>
        <w:t xml:space="preserve">  Ön Bilgi Yoklama Soruları</w:t>
      </w:r>
    </w:p>
    <w:p w:rsidR="002714E3" w:rsidRDefault="00523D60">
      <w:r>
        <w:rPr>
          <w:b/>
          <w:color w:val="2C6FAD"/>
          <w:sz w:val="20"/>
        </w:rPr>
        <w:t xml:space="preserve">  1. </w:t>
      </w:r>
      <w:r>
        <w:rPr>
          <w:sz w:val="20"/>
        </w:rPr>
        <w:t>Boot sirasi ne demektir?</w:t>
      </w:r>
    </w:p>
    <w:p w:rsidR="002714E3" w:rsidRDefault="00523D60">
      <w:r>
        <w:rPr>
          <w:b/>
          <w:color w:val="2C6FAD"/>
          <w:sz w:val="20"/>
        </w:rPr>
        <w:t xml:space="preserve">  2. </w:t>
      </w:r>
      <w:r>
        <w:rPr>
          <w:sz w:val="20"/>
        </w:rPr>
        <w:t>BIOS sifresinin amaci nedir?</w:t>
      </w:r>
    </w:p>
    <w:p w:rsidR="002714E3" w:rsidRDefault="00523D60">
      <w:r>
        <w:rPr>
          <w:b/>
          <w:color w:val="2C6FAD"/>
          <w:sz w:val="20"/>
        </w:rPr>
        <w:t xml:space="preserve">  3. </w:t>
      </w:r>
      <w:r>
        <w:rPr>
          <w:sz w:val="20"/>
        </w:rPr>
        <w:t>Varsayilan ayarlara neden donulmek istenir?</w:t>
      </w:r>
    </w:p>
    <w:p w:rsidR="002714E3" w:rsidRDefault="00523D60">
      <w:pPr>
        <w:spacing w:before="200"/>
      </w:pPr>
      <w:r>
        <w:rPr>
          <w:b/>
          <w:color w:val="2C6FAD"/>
          <w:sz w:val="24"/>
        </w:rPr>
        <w:t xml:space="preserve">  Motivasyon Etkinliği: "Oncelik Sirasi"</w:t>
      </w:r>
    </w:p>
    <w:p w:rsidR="002714E3" w:rsidRDefault="00523D60">
      <w:r>
        <w:rPr>
          <w:b/>
          <w:color w:val="1B2A4A"/>
          <w:sz w:val="20"/>
        </w:rPr>
        <w:t xml:space="preserve">Açıklama: </w:t>
      </w:r>
      <w:r>
        <w:rPr>
          <w:sz w:val="20"/>
        </w:rPr>
        <w:t>O</w:t>
      </w:r>
      <w:r>
        <w:rPr>
          <w:sz w:val="20"/>
        </w:rPr>
        <w:t>grencilere farkli cihaz kartlari (USB, DVD, SSD, Network) verilir ve acilis oncelik sirasina dizmeleri istenir.</w:t>
      </w:r>
    </w:p>
    <w:p w:rsidR="002714E3" w:rsidRDefault="00523D60">
      <w:r>
        <w:rPr>
          <w:b/>
          <w:color w:val="1B2A4A"/>
          <w:sz w:val="20"/>
        </w:rPr>
        <w:t xml:space="preserve">Yönerge: </w:t>
      </w:r>
      <w:r>
        <w:rPr>
          <w:sz w:val="20"/>
        </w:rPr>
        <w:t xml:space="preserve">Her ogrenci grubuna 4 kart verilir. Format atacak bir bilgisayar icin dogru boot sirasini dizmeleri istenir. En hizli dogru dizen grup </w:t>
      </w:r>
      <w:r>
        <w:rPr>
          <w:sz w:val="20"/>
        </w:rPr>
        <w:t>kazanir.</w:t>
      </w:r>
    </w:p>
    <w:p w:rsidR="002714E3" w:rsidRDefault="00523D60">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2714E3" w:rsidRDefault="00523D60">
            <w:r>
              <w:rPr>
                <w:sz w:val="20"/>
              </w:rPr>
              <w:t>Sirket bilgisayarina format atilacak ama bilgisayar USB bellegi gormuyor. Teknik eleman olarak bu sorunu BIOS seviyesinde nasil cozersiniz?</w:t>
            </w:r>
          </w:p>
        </w:tc>
      </w:tr>
    </w:tbl>
    <w:p w:rsidR="002714E3" w:rsidRDefault="002714E3"/>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2714E3" w:rsidRDefault="00523D60">
            <w:r>
              <w:rPr>
                <w:b/>
                <w:color w:val="FFFFFF"/>
                <w:sz w:val="28"/>
              </w:rPr>
              <w:t xml:space="preserve">  E2  |  KEŞİF (EXPLORE)  —  Aktif Keşif &amp; Deneyimleme</w:t>
            </w:r>
          </w:p>
        </w:tc>
      </w:tr>
    </w:tbl>
    <w:p w:rsidR="002714E3" w:rsidRDefault="002714E3"/>
    <w:p w:rsidR="002714E3" w:rsidRDefault="00523D60">
      <w:r>
        <w:rPr>
          <w:i/>
          <w:color w:val="007A7A"/>
          <w:sz w:val="20"/>
        </w:rPr>
        <w:t xml:space="preserve">  Süre: 10 dakika</w:t>
      </w:r>
    </w:p>
    <w:p w:rsidR="002714E3" w:rsidRDefault="00523D60">
      <w:pPr>
        <w:spacing w:before="200"/>
      </w:pPr>
      <w:r>
        <w:rPr>
          <w:b/>
          <w:color w:val="007A7A"/>
          <w:sz w:val="24"/>
        </w:rPr>
        <w:t xml:space="preserve">  Keşif Etkinliği: "Boot Sirasi Muhendisleri"</w:t>
      </w:r>
    </w:p>
    <w:p w:rsidR="002714E3" w:rsidRDefault="00523D60">
      <w:r>
        <w:rPr>
          <w:b/>
          <w:color w:val="1B2A4A"/>
          <w:sz w:val="20"/>
        </w:rPr>
        <w:t xml:space="preserve">Türü: </w:t>
      </w:r>
      <w:r>
        <w:rPr>
          <w:sz w:val="20"/>
        </w:rPr>
        <w:t>Grup Calismasi (BIOS Simulatoru)</w:t>
      </w:r>
    </w:p>
    <w:p w:rsidR="002714E3" w:rsidRDefault="00523D60">
      <w:r>
        <w:rPr>
          <w:b/>
          <w:color w:val="1B2A4A"/>
          <w:sz w:val="20"/>
        </w:rPr>
        <w:t xml:space="preserve">Amacı: </w:t>
      </w:r>
      <w:r>
        <w:rPr>
          <w:sz w:val="20"/>
        </w:rPr>
        <w:t>Boot sir</w:t>
      </w:r>
      <w:r>
        <w:rPr>
          <w:sz w:val="20"/>
        </w:rPr>
        <w:t>asini degistirme, guvenlik ayari yapma ve varsayilanlara dondurme pratigi.</w:t>
      </w:r>
    </w:p>
    <w:p w:rsidR="002714E3" w:rsidRDefault="00523D60">
      <w:r>
        <w:rPr>
          <w:b/>
          <w:color w:val="1B2A4A"/>
          <w:sz w:val="20"/>
        </w:rPr>
        <w:t xml:space="preserve">Malzemeler: </w:t>
      </w:r>
      <w:r>
        <w:rPr>
          <w:sz w:val="20"/>
        </w:rPr>
        <w:t>Bilgisayar, BIOS Simulasyon Uygulamasi, USB bellek</w:t>
      </w:r>
    </w:p>
    <w:p w:rsidR="002714E3" w:rsidRDefault="00523D60">
      <w:pPr>
        <w:spacing w:before="200"/>
      </w:pPr>
      <w:r>
        <w:rPr>
          <w:b/>
          <w:color w:val="007A7A"/>
          <w:sz w:val="24"/>
        </w:rPr>
        <w:t xml:space="preserve">  Yönerge Adımları</w:t>
      </w:r>
    </w:p>
    <w:p w:rsidR="002714E3" w:rsidRDefault="00523D60">
      <w:r>
        <w:rPr>
          <w:b/>
          <w:color w:val="007A7A"/>
          <w:sz w:val="20"/>
        </w:rPr>
        <w:t xml:space="preserve">  1. </w:t>
      </w:r>
      <w:r>
        <w:rPr>
          <w:sz w:val="20"/>
        </w:rPr>
        <w:t>BIOS'a giris yapin ve Boot sekmesine gidin.</w:t>
      </w:r>
    </w:p>
    <w:p w:rsidR="002714E3" w:rsidRDefault="00523D60">
      <w:r>
        <w:rPr>
          <w:b/>
          <w:color w:val="007A7A"/>
          <w:sz w:val="20"/>
        </w:rPr>
        <w:t xml:space="preserve">  2. </w:t>
      </w:r>
      <w:r>
        <w:rPr>
          <w:sz w:val="20"/>
        </w:rPr>
        <w:t>Boot sirasinda USB bellegi 1. siraya tasyin.</w:t>
      </w:r>
    </w:p>
    <w:p w:rsidR="002714E3" w:rsidRDefault="00523D60">
      <w:r>
        <w:rPr>
          <w:b/>
          <w:color w:val="007A7A"/>
          <w:sz w:val="20"/>
        </w:rPr>
        <w:t xml:space="preserve">  3. </w:t>
      </w:r>
      <w:r>
        <w:rPr>
          <w:sz w:val="20"/>
        </w:rPr>
        <w:t>Security sekmesinden Supervisor Password koyun.</w:t>
      </w:r>
    </w:p>
    <w:p w:rsidR="002714E3" w:rsidRDefault="00523D60">
      <w:r>
        <w:rPr>
          <w:b/>
          <w:color w:val="007A7A"/>
          <w:sz w:val="20"/>
        </w:rPr>
        <w:t xml:space="preserve">  4. </w:t>
      </w:r>
      <w:r>
        <w:rPr>
          <w:sz w:val="20"/>
        </w:rPr>
        <w:t>Main menusunden tarih ve saati guncelleyin.</w:t>
      </w:r>
    </w:p>
    <w:p w:rsidR="002714E3" w:rsidRDefault="00523D60">
      <w:r>
        <w:rPr>
          <w:b/>
          <w:color w:val="007A7A"/>
          <w:sz w:val="20"/>
        </w:rPr>
        <w:t xml:space="preserve">  5. </w:t>
      </w:r>
      <w:r>
        <w:rPr>
          <w:sz w:val="20"/>
        </w:rPr>
        <w:t>Load Setup Defaults ile ayarlari sifirlayin.</w:t>
      </w:r>
    </w:p>
    <w:p w:rsidR="002714E3" w:rsidRDefault="00523D60">
      <w:r>
        <w:rPr>
          <w:b/>
          <w:color w:val="007A7A"/>
          <w:sz w:val="20"/>
        </w:rPr>
        <w:t xml:space="preserve">  6. </w:t>
      </w:r>
      <w:r>
        <w:rPr>
          <w:sz w:val="20"/>
        </w:rPr>
        <w:t>F10 ile kaydedin ve cikin.</w:t>
      </w:r>
    </w:p>
    <w:p w:rsidR="002714E3" w:rsidRDefault="00523D60">
      <w:r>
        <w:rPr>
          <w:b/>
          <w:color w:val="1B2A4A"/>
          <w:sz w:val="20"/>
        </w:rPr>
        <w:t xml:space="preserve">Öğrenci Rolü: </w:t>
      </w:r>
      <w:r>
        <w:rPr>
          <w:sz w:val="20"/>
        </w:rPr>
        <w:t>Pilot (islem yapan), Kumandan (talimatlari okuyan), Kayitc</w:t>
      </w:r>
      <w:r>
        <w:rPr>
          <w:sz w:val="20"/>
        </w:rPr>
        <w:t>i (adimlari not alan)</w:t>
      </w:r>
    </w:p>
    <w:p w:rsidR="002714E3" w:rsidRDefault="00523D60">
      <w:r>
        <w:rPr>
          <w:b/>
          <w:color w:val="1B2A4A"/>
          <w:sz w:val="20"/>
        </w:rPr>
        <w:t xml:space="preserve">Öğretmen Rolü: </w:t>
      </w:r>
      <w:r>
        <w:rPr>
          <w:sz w:val="20"/>
        </w:rPr>
        <w:t>Her grubu gozlemleyerek dogru adimlari onaylayan rehber</w:t>
      </w:r>
    </w:p>
    <w:p w:rsidR="002714E3" w:rsidRDefault="00523D60">
      <w:r>
        <w:rPr>
          <w:b/>
          <w:color w:val="1B2A4A"/>
          <w:sz w:val="20"/>
        </w:rPr>
        <w:t xml:space="preserve">Beklenen Ürün: </w:t>
      </w:r>
      <w:r>
        <w:rPr>
          <w:sz w:val="20"/>
        </w:rPr>
        <w:t>BIOS Yapilandirma Kontrol Listesi (tum adimlarin tamamlanma durumu)</w:t>
      </w:r>
    </w:p>
    <w:p w:rsidR="002714E3" w:rsidRDefault="00523D60">
      <w:pPr>
        <w:spacing w:before="200"/>
      </w:pPr>
      <w:r>
        <w:rPr>
          <w:b/>
          <w:color w:val="007A7A"/>
          <w:sz w:val="24"/>
        </w:rPr>
        <w:t xml:space="preserve">  Araştırma Soruları</w:t>
      </w:r>
    </w:p>
    <w:p w:rsidR="002714E3" w:rsidRDefault="00523D60">
      <w:r>
        <w:rPr>
          <w:b/>
          <w:color w:val="007A7A"/>
          <w:sz w:val="20"/>
        </w:rPr>
        <w:t xml:space="preserve">  1. </w:t>
      </w:r>
      <w:r>
        <w:rPr>
          <w:sz w:val="20"/>
        </w:rPr>
        <w:t>Secure Boot nedir ve neden onemlidir?</w:t>
      </w:r>
    </w:p>
    <w:p w:rsidR="002714E3" w:rsidRDefault="00523D60">
      <w:r>
        <w:rPr>
          <w:b/>
          <w:color w:val="007A7A"/>
          <w:sz w:val="20"/>
        </w:rPr>
        <w:t xml:space="preserve">  2. </w:t>
      </w:r>
      <w:r>
        <w:rPr>
          <w:sz w:val="20"/>
        </w:rPr>
        <w:t xml:space="preserve">UEFI ve </w:t>
      </w:r>
      <w:r>
        <w:rPr>
          <w:sz w:val="20"/>
        </w:rPr>
        <w:t>Legacy mod farki nedir?</w:t>
      </w:r>
    </w:p>
    <w:p w:rsidR="002714E3" w:rsidRDefault="00523D60">
      <w:r>
        <w:rPr>
          <w:b/>
          <w:color w:val="007A7A"/>
          <w:sz w:val="20"/>
        </w:rPr>
        <w:t xml:space="preserve">  3. </w:t>
      </w:r>
      <w:r>
        <w:rPr>
          <w:sz w:val="20"/>
        </w:rPr>
        <w:t>BIOS guncelleme (flash) nasil yapilir?</w:t>
      </w:r>
    </w:p>
    <w:p w:rsidR="002714E3" w:rsidRDefault="00523D60">
      <w:r>
        <w:rPr>
          <w:b/>
          <w:color w:val="1B2A4A"/>
          <w:sz w:val="20"/>
        </w:rPr>
        <w:t xml:space="preserve">Grupla Çalışma Kuralları: </w:t>
      </w:r>
      <w:r>
        <w:rPr>
          <w:sz w:val="20"/>
        </w:rPr>
        <w:t>Bilmediginiz ayarlari degistirmeyin; her islemde onceki durumu not alin.</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2714E3" w:rsidRDefault="00523D60">
            <w:r>
              <w:rPr>
                <w:b/>
                <w:color w:val="FFFFFF"/>
                <w:sz w:val="28"/>
              </w:rPr>
              <w:lastRenderedPageBreak/>
              <w:t xml:space="preserve">  E3  </w:t>
            </w:r>
            <w:r>
              <w:rPr>
                <w:b/>
                <w:color w:val="FFFFFF"/>
                <w:sz w:val="28"/>
              </w:rPr>
              <w:t>|  AÇIKLAMA (EXPLAIN)  —  Kavramları Yapılandırma</w:t>
            </w:r>
          </w:p>
        </w:tc>
      </w:tr>
    </w:tbl>
    <w:p w:rsidR="002714E3" w:rsidRDefault="002714E3"/>
    <w:p w:rsidR="002714E3" w:rsidRDefault="00523D60">
      <w:r>
        <w:rPr>
          <w:i/>
          <w:color w:val="E65C00"/>
          <w:sz w:val="20"/>
        </w:rPr>
        <w:t xml:space="preserve">  Süre: 12 dakika</w:t>
      </w:r>
    </w:p>
    <w:p w:rsidR="002714E3" w:rsidRDefault="00523D60">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2714E3">
        <w:trPr>
          <w:jc w:val="center"/>
        </w:trPr>
        <w:tc>
          <w:tcPr>
            <w:tcW w:w="2409" w:type="dxa"/>
            <w:shd w:val="clear" w:color="auto" w:fill="E65C00"/>
          </w:tcPr>
          <w:p w:rsidR="002714E3" w:rsidRDefault="00523D60">
            <w:pPr>
              <w:jc w:val="center"/>
            </w:pPr>
            <w:r>
              <w:rPr>
                <w:b/>
                <w:color w:val="FFFFFF"/>
                <w:sz w:val="18"/>
              </w:rPr>
              <w:t>Kavram</w:t>
            </w:r>
          </w:p>
        </w:tc>
        <w:tc>
          <w:tcPr>
            <w:tcW w:w="2409" w:type="dxa"/>
            <w:shd w:val="clear" w:color="auto" w:fill="E65C00"/>
          </w:tcPr>
          <w:p w:rsidR="002714E3" w:rsidRDefault="00523D60">
            <w:pPr>
              <w:jc w:val="center"/>
            </w:pPr>
            <w:r>
              <w:rPr>
                <w:b/>
                <w:color w:val="FFFFFF"/>
                <w:sz w:val="18"/>
              </w:rPr>
              <w:t>Tanım</w:t>
            </w:r>
          </w:p>
        </w:tc>
        <w:tc>
          <w:tcPr>
            <w:tcW w:w="2409" w:type="dxa"/>
            <w:shd w:val="clear" w:color="auto" w:fill="E65C00"/>
          </w:tcPr>
          <w:p w:rsidR="002714E3" w:rsidRDefault="00523D60">
            <w:pPr>
              <w:jc w:val="center"/>
            </w:pPr>
            <w:r>
              <w:rPr>
                <w:b/>
                <w:color w:val="FFFFFF"/>
                <w:sz w:val="18"/>
              </w:rPr>
              <w:t>Örnek</w:t>
            </w:r>
          </w:p>
        </w:tc>
        <w:tc>
          <w:tcPr>
            <w:tcW w:w="2409" w:type="dxa"/>
            <w:shd w:val="clear" w:color="auto" w:fill="E65C00"/>
          </w:tcPr>
          <w:p w:rsidR="002714E3" w:rsidRDefault="00523D60">
            <w:pPr>
              <w:jc w:val="center"/>
            </w:pPr>
            <w:r>
              <w:rPr>
                <w:b/>
                <w:color w:val="FFFFFF"/>
                <w:sz w:val="18"/>
              </w:rPr>
              <w:t>Görsel Açıklama</w:t>
            </w:r>
          </w:p>
        </w:tc>
      </w:tr>
      <w:tr w:rsidR="002714E3">
        <w:trPr>
          <w:jc w:val="center"/>
        </w:trPr>
        <w:tc>
          <w:tcPr>
            <w:tcW w:w="2409" w:type="dxa"/>
          </w:tcPr>
          <w:p w:rsidR="002714E3" w:rsidRDefault="00523D60">
            <w:r>
              <w:rPr>
                <w:sz w:val="18"/>
              </w:rPr>
              <w:t>Boot Priority</w:t>
            </w:r>
          </w:p>
        </w:tc>
        <w:tc>
          <w:tcPr>
            <w:tcW w:w="2409" w:type="dxa"/>
          </w:tcPr>
          <w:p w:rsidR="002714E3" w:rsidRDefault="00523D60">
            <w:r>
              <w:rPr>
                <w:sz w:val="18"/>
              </w:rPr>
              <w:t>Sistemin hangi surucuden (SSD, USB, DVD, Network) baslayacaginin sirasi</w:t>
            </w:r>
          </w:p>
        </w:tc>
        <w:tc>
          <w:tcPr>
            <w:tcW w:w="2409" w:type="dxa"/>
          </w:tcPr>
          <w:p w:rsidR="002714E3" w:rsidRDefault="00523D60">
            <w:r>
              <w:rPr>
                <w:sz w:val="18"/>
              </w:rPr>
              <w:t>USB'den format icin USB'yi 1. yapma</w:t>
            </w:r>
          </w:p>
        </w:tc>
        <w:tc>
          <w:tcPr>
            <w:tcW w:w="2409" w:type="dxa"/>
          </w:tcPr>
          <w:p w:rsidR="002714E3" w:rsidRDefault="00523D60">
            <w:r>
              <w:rPr>
                <w:sz w:val="18"/>
              </w:rPr>
              <w:t xml:space="preserve">Boot </w:t>
            </w:r>
            <w:r>
              <w:rPr>
                <w:sz w:val="18"/>
              </w:rPr>
              <w:t>sekmesi ekran goruntusu</w:t>
            </w:r>
          </w:p>
        </w:tc>
      </w:tr>
      <w:tr w:rsidR="002714E3">
        <w:trPr>
          <w:jc w:val="center"/>
        </w:trPr>
        <w:tc>
          <w:tcPr>
            <w:tcW w:w="2409" w:type="dxa"/>
          </w:tcPr>
          <w:p w:rsidR="002714E3" w:rsidRDefault="00523D60">
            <w:r>
              <w:rPr>
                <w:sz w:val="18"/>
              </w:rPr>
              <w:t>Supervisor Password</w:t>
            </w:r>
          </w:p>
        </w:tc>
        <w:tc>
          <w:tcPr>
            <w:tcW w:w="2409" w:type="dxa"/>
          </w:tcPr>
          <w:p w:rsidR="002714E3" w:rsidRDefault="00523D60">
            <w:r>
              <w:rPr>
                <w:sz w:val="18"/>
              </w:rPr>
              <w:t>BIOS'a erisimi kilitleyen ust duzey sifre</w:t>
            </w:r>
          </w:p>
        </w:tc>
        <w:tc>
          <w:tcPr>
            <w:tcW w:w="2409" w:type="dxa"/>
          </w:tcPr>
          <w:p w:rsidR="002714E3" w:rsidRDefault="00523D60">
            <w:r>
              <w:rPr>
                <w:sz w:val="18"/>
              </w:rPr>
              <w:t>Yetkisiz BIOS degisikligini onleme</w:t>
            </w:r>
          </w:p>
        </w:tc>
        <w:tc>
          <w:tcPr>
            <w:tcW w:w="2409" w:type="dxa"/>
          </w:tcPr>
          <w:p w:rsidR="002714E3" w:rsidRDefault="00523D60">
            <w:r>
              <w:rPr>
                <w:sz w:val="18"/>
              </w:rPr>
              <w:t>Sifre girisin ekrani</w:t>
            </w:r>
          </w:p>
        </w:tc>
      </w:tr>
      <w:tr w:rsidR="002714E3">
        <w:trPr>
          <w:jc w:val="center"/>
        </w:trPr>
        <w:tc>
          <w:tcPr>
            <w:tcW w:w="2409" w:type="dxa"/>
          </w:tcPr>
          <w:p w:rsidR="002714E3" w:rsidRDefault="00523D60">
            <w:r>
              <w:rPr>
                <w:sz w:val="18"/>
              </w:rPr>
              <w:t>User Password</w:t>
            </w:r>
          </w:p>
        </w:tc>
        <w:tc>
          <w:tcPr>
            <w:tcW w:w="2409" w:type="dxa"/>
          </w:tcPr>
          <w:p w:rsidR="002714E3" w:rsidRDefault="00523D60">
            <w:r>
              <w:rPr>
                <w:sz w:val="18"/>
              </w:rPr>
              <w:t>Bilgisayar acilisini kilitleyen kullanici sifresi</w:t>
            </w:r>
          </w:p>
        </w:tc>
        <w:tc>
          <w:tcPr>
            <w:tcW w:w="2409" w:type="dxa"/>
          </w:tcPr>
          <w:p w:rsidR="002714E3" w:rsidRDefault="00523D60">
            <w:r>
              <w:rPr>
                <w:sz w:val="18"/>
              </w:rPr>
              <w:t>Calisma yetkisiz kullanimini onleme</w:t>
            </w:r>
          </w:p>
        </w:tc>
        <w:tc>
          <w:tcPr>
            <w:tcW w:w="2409" w:type="dxa"/>
          </w:tcPr>
          <w:p w:rsidR="002714E3" w:rsidRDefault="00523D60">
            <w:r>
              <w:rPr>
                <w:sz w:val="18"/>
              </w:rPr>
              <w:t>Acilis ekran</w:t>
            </w:r>
            <w:r>
              <w:rPr>
                <w:sz w:val="18"/>
              </w:rPr>
              <w:t>i sifre istegi</w:t>
            </w:r>
          </w:p>
        </w:tc>
      </w:tr>
      <w:tr w:rsidR="002714E3">
        <w:trPr>
          <w:jc w:val="center"/>
        </w:trPr>
        <w:tc>
          <w:tcPr>
            <w:tcW w:w="2409" w:type="dxa"/>
          </w:tcPr>
          <w:p w:rsidR="002714E3" w:rsidRDefault="00523D60">
            <w:r>
              <w:rPr>
                <w:sz w:val="18"/>
              </w:rPr>
              <w:t>Load Setup Defaults</w:t>
            </w:r>
          </w:p>
        </w:tc>
        <w:tc>
          <w:tcPr>
            <w:tcW w:w="2409" w:type="dxa"/>
          </w:tcPr>
          <w:p w:rsidR="002714E3" w:rsidRDefault="00523D60">
            <w:r>
              <w:rPr>
                <w:sz w:val="18"/>
              </w:rPr>
              <w:t>Tum BIOS ayarlarini fabrika cikisina dondurme</w:t>
            </w:r>
          </w:p>
        </w:tc>
        <w:tc>
          <w:tcPr>
            <w:tcW w:w="2409" w:type="dxa"/>
          </w:tcPr>
          <w:p w:rsidR="002714E3" w:rsidRDefault="00523D60">
            <w:r>
              <w:rPr>
                <w:sz w:val="18"/>
              </w:rPr>
              <w:t>Yanlis ayarlardan kurtulma</w:t>
            </w:r>
          </w:p>
        </w:tc>
        <w:tc>
          <w:tcPr>
            <w:tcW w:w="2409" w:type="dxa"/>
          </w:tcPr>
          <w:p w:rsidR="002714E3" w:rsidRDefault="00523D60">
            <w:r>
              <w:rPr>
                <w:sz w:val="18"/>
              </w:rPr>
              <w:t>Optimized Defaults onay ekrani</w:t>
            </w:r>
          </w:p>
        </w:tc>
      </w:tr>
      <w:tr w:rsidR="002714E3">
        <w:trPr>
          <w:jc w:val="center"/>
        </w:trPr>
        <w:tc>
          <w:tcPr>
            <w:tcW w:w="2409" w:type="dxa"/>
          </w:tcPr>
          <w:p w:rsidR="002714E3" w:rsidRDefault="00523D60">
            <w:r>
              <w:rPr>
                <w:sz w:val="18"/>
              </w:rPr>
              <w:t>Secure Boot</w:t>
            </w:r>
          </w:p>
        </w:tc>
        <w:tc>
          <w:tcPr>
            <w:tcW w:w="2409" w:type="dxa"/>
          </w:tcPr>
          <w:p w:rsidR="002714E3" w:rsidRDefault="00523D60">
            <w:r>
              <w:rPr>
                <w:sz w:val="18"/>
              </w:rPr>
              <w:t>UEFI sistemlerde yalnizca imzali isletim sistemlerinin yuklemesine izin veren guvenlik</w:t>
            </w:r>
          </w:p>
        </w:tc>
        <w:tc>
          <w:tcPr>
            <w:tcW w:w="2409" w:type="dxa"/>
          </w:tcPr>
          <w:p w:rsidR="002714E3" w:rsidRDefault="00523D60">
            <w:r>
              <w:rPr>
                <w:sz w:val="18"/>
              </w:rPr>
              <w:t xml:space="preserve">Kotu yazilim </w:t>
            </w:r>
            <w:r>
              <w:rPr>
                <w:sz w:val="18"/>
              </w:rPr>
              <w:t>onleme</w:t>
            </w:r>
          </w:p>
        </w:tc>
        <w:tc>
          <w:tcPr>
            <w:tcW w:w="2409" w:type="dxa"/>
          </w:tcPr>
          <w:p w:rsidR="002714E3" w:rsidRDefault="00523D60">
            <w:r>
              <w:rPr>
                <w:sz w:val="18"/>
              </w:rPr>
              <w:t>Enable/Disable secenegi</w:t>
            </w:r>
          </w:p>
        </w:tc>
      </w:tr>
    </w:tbl>
    <w:p w:rsidR="002714E3" w:rsidRDefault="002714E3"/>
    <w:p w:rsidR="002714E3" w:rsidRDefault="00523D60">
      <w:pPr>
        <w:spacing w:before="200"/>
      </w:pPr>
      <w:r>
        <w:rPr>
          <w:b/>
          <w:color w:val="E65C00"/>
          <w:sz w:val="24"/>
        </w:rPr>
        <w:t xml:space="preserve">  Konu Anlatımı</w:t>
      </w:r>
    </w:p>
    <w:p w:rsidR="002714E3" w:rsidRDefault="00523D60">
      <w:r>
        <w:rPr>
          <w:sz w:val="20"/>
        </w:rPr>
        <w:t>Boot Priority, bilgisayarin acilista hangi aygittan isletim sistemi arayacagini belirler. Format islemleri icin USB veya DVD'yi ilk siraya almak gerekir. Islem bitince SSD'yi tekrar 1. siraya almak onemlidir</w:t>
      </w:r>
      <w:r>
        <w:rPr>
          <w:sz w:val="20"/>
        </w:rPr>
        <w:t>.</w:t>
      </w:r>
    </w:p>
    <w:p w:rsidR="002714E3" w:rsidRDefault="00523D60">
      <w:r>
        <w:rPr>
          <w:sz w:val="20"/>
        </w:rPr>
        <w:t>BIOS sifresi iki katmandan olusur: Supervisor Password tum BIOS ayarlarini korur, User Password ise sadece bilgisayar acilisini kilitler. Sifre unutulursa CMOS sifirlama gerekir.</w:t>
      </w:r>
    </w:p>
    <w:p w:rsidR="002714E3" w:rsidRDefault="00523D60">
      <w:r>
        <w:rPr>
          <w:sz w:val="20"/>
        </w:rPr>
        <w:t>Load Setup Defaults secenegi, yapilan tum degisiklikleri geri alir ve siste</w:t>
      </w:r>
      <w:r>
        <w:rPr>
          <w:sz w:val="20"/>
        </w:rPr>
        <w:t>mi guvenli fabrika ayarlarina dondurur. Bu ozellik ozellikle yanlis bir ayar yapildiginda hayat kurtaricidir.</w:t>
      </w:r>
    </w:p>
    <w:p w:rsidR="002714E3" w:rsidRDefault="00523D60">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E65C00"/>
          </w:tcPr>
          <w:p w:rsidR="002714E3" w:rsidRDefault="00523D60">
            <w:pPr>
              <w:jc w:val="center"/>
            </w:pPr>
            <w:r>
              <w:rPr>
                <w:b/>
                <w:color w:val="FFFFFF"/>
                <w:sz w:val="18"/>
              </w:rPr>
              <w:t>Örnek</w:t>
            </w:r>
          </w:p>
        </w:tc>
        <w:tc>
          <w:tcPr>
            <w:tcW w:w="3213" w:type="dxa"/>
            <w:shd w:val="clear" w:color="auto" w:fill="E65C00"/>
          </w:tcPr>
          <w:p w:rsidR="002714E3" w:rsidRDefault="00523D60">
            <w:pPr>
              <w:jc w:val="center"/>
            </w:pPr>
            <w:r>
              <w:rPr>
                <w:b/>
                <w:color w:val="FFFFFF"/>
                <w:sz w:val="18"/>
              </w:rPr>
              <w:t>Açıklama</w:t>
            </w:r>
          </w:p>
        </w:tc>
        <w:tc>
          <w:tcPr>
            <w:tcW w:w="3213" w:type="dxa"/>
            <w:shd w:val="clear" w:color="auto" w:fill="E65C00"/>
          </w:tcPr>
          <w:p w:rsidR="002714E3" w:rsidRDefault="00523D60">
            <w:pPr>
              <w:jc w:val="center"/>
            </w:pPr>
            <w:r>
              <w:rPr>
                <w:b/>
                <w:color w:val="FFFFFF"/>
                <w:sz w:val="18"/>
              </w:rPr>
              <w:t>Günlük Hayat Bağlantısı</w:t>
            </w:r>
          </w:p>
        </w:tc>
      </w:tr>
      <w:tr w:rsidR="002714E3">
        <w:trPr>
          <w:jc w:val="center"/>
        </w:trPr>
        <w:tc>
          <w:tcPr>
            <w:tcW w:w="3213" w:type="dxa"/>
          </w:tcPr>
          <w:p w:rsidR="002714E3" w:rsidRDefault="00523D60">
            <w:r>
              <w:rPr>
                <w:sz w:val="18"/>
              </w:rPr>
              <w:t>USB Boot Ayari</w:t>
            </w:r>
          </w:p>
        </w:tc>
        <w:tc>
          <w:tcPr>
            <w:tcW w:w="3213" w:type="dxa"/>
          </w:tcPr>
          <w:p w:rsidR="002714E3" w:rsidRDefault="00523D60">
            <w:r>
              <w:rPr>
                <w:sz w:val="18"/>
              </w:rPr>
              <w:t>Format icin USB bellegi boot sirasinda 1. yapma</w:t>
            </w:r>
          </w:p>
        </w:tc>
        <w:tc>
          <w:tcPr>
            <w:tcW w:w="3213" w:type="dxa"/>
          </w:tcPr>
          <w:p w:rsidR="002714E3" w:rsidRDefault="00523D60">
            <w:r>
              <w:rPr>
                <w:sz w:val="18"/>
              </w:rPr>
              <w:t>Isletim sistemi kurulumu</w:t>
            </w:r>
          </w:p>
        </w:tc>
      </w:tr>
      <w:tr w:rsidR="002714E3">
        <w:trPr>
          <w:jc w:val="center"/>
        </w:trPr>
        <w:tc>
          <w:tcPr>
            <w:tcW w:w="3213" w:type="dxa"/>
          </w:tcPr>
          <w:p w:rsidR="002714E3" w:rsidRDefault="00523D60">
            <w:r>
              <w:rPr>
                <w:sz w:val="18"/>
              </w:rPr>
              <w:t>BIOS Sifreleme</w:t>
            </w:r>
          </w:p>
        </w:tc>
        <w:tc>
          <w:tcPr>
            <w:tcW w:w="3213" w:type="dxa"/>
          </w:tcPr>
          <w:p w:rsidR="002714E3" w:rsidRDefault="00523D60">
            <w:r>
              <w:rPr>
                <w:sz w:val="18"/>
              </w:rPr>
              <w:t>Sinif bilgisayarina yetkisiz erisimi onlemek icin sifre koyma</w:t>
            </w:r>
          </w:p>
        </w:tc>
        <w:tc>
          <w:tcPr>
            <w:tcW w:w="3213" w:type="dxa"/>
          </w:tcPr>
          <w:p w:rsidR="002714E3" w:rsidRDefault="00523D60">
            <w:r>
              <w:rPr>
                <w:sz w:val="18"/>
              </w:rPr>
              <w:t>Guvenlik</w:t>
            </w:r>
          </w:p>
        </w:tc>
      </w:tr>
      <w:tr w:rsidR="002714E3">
        <w:trPr>
          <w:jc w:val="center"/>
        </w:trPr>
        <w:tc>
          <w:tcPr>
            <w:tcW w:w="3213" w:type="dxa"/>
          </w:tcPr>
          <w:p w:rsidR="002714E3" w:rsidRDefault="00523D60">
            <w:r>
              <w:rPr>
                <w:sz w:val="18"/>
              </w:rPr>
              <w:t>Varsayilana Dondurme</w:t>
            </w:r>
          </w:p>
        </w:tc>
        <w:tc>
          <w:tcPr>
            <w:tcW w:w="3213" w:type="dxa"/>
          </w:tcPr>
          <w:p w:rsidR="002714E3" w:rsidRDefault="00523D60">
            <w:r>
              <w:rPr>
                <w:sz w:val="18"/>
              </w:rPr>
              <w:t>Hatali overclock ayarindan sonra sistemi kurtarma</w:t>
            </w:r>
          </w:p>
        </w:tc>
        <w:tc>
          <w:tcPr>
            <w:tcW w:w="3213" w:type="dxa"/>
          </w:tcPr>
          <w:p w:rsidR="002714E3" w:rsidRDefault="00523D60">
            <w:r>
              <w:rPr>
                <w:sz w:val="18"/>
              </w:rPr>
              <w:t>Sorun giderme</w:t>
            </w:r>
          </w:p>
        </w:tc>
      </w:tr>
      <w:tr w:rsidR="002714E3">
        <w:trPr>
          <w:jc w:val="center"/>
        </w:trPr>
        <w:tc>
          <w:tcPr>
            <w:tcW w:w="3213" w:type="dxa"/>
          </w:tcPr>
          <w:p w:rsidR="002714E3" w:rsidRDefault="00523D60">
            <w:r>
              <w:rPr>
                <w:sz w:val="18"/>
              </w:rPr>
              <w:t>Tarih/Saat Duzeltme</w:t>
            </w:r>
          </w:p>
        </w:tc>
        <w:tc>
          <w:tcPr>
            <w:tcW w:w="3213" w:type="dxa"/>
          </w:tcPr>
          <w:p w:rsidR="002714E3" w:rsidRDefault="00523D60">
            <w:r>
              <w:rPr>
                <w:sz w:val="18"/>
              </w:rPr>
              <w:t>CMOS pili bittikten sonra saati guncelleme</w:t>
            </w:r>
          </w:p>
        </w:tc>
        <w:tc>
          <w:tcPr>
            <w:tcW w:w="3213" w:type="dxa"/>
          </w:tcPr>
          <w:p w:rsidR="002714E3" w:rsidRDefault="00523D60">
            <w:r>
              <w:rPr>
                <w:sz w:val="18"/>
              </w:rPr>
              <w:t>Bakim</w:t>
            </w:r>
          </w:p>
        </w:tc>
      </w:tr>
    </w:tbl>
    <w:p w:rsidR="002714E3" w:rsidRDefault="002714E3"/>
    <w:p w:rsidR="002714E3" w:rsidRDefault="00523D60">
      <w:pPr>
        <w:spacing w:before="200"/>
      </w:pPr>
      <w:r>
        <w:rPr>
          <w:b/>
          <w:color w:val="E65C00"/>
          <w:sz w:val="24"/>
        </w:rPr>
        <w:t xml:space="preserve">  Görseller ve Tablolar</w:t>
      </w:r>
    </w:p>
    <w:p w:rsidR="002714E3" w:rsidRDefault="00523D60">
      <w:pPr>
        <w:pStyle w:val="ListeMaddemi"/>
      </w:pPr>
      <w:r>
        <w:rPr>
          <w:sz w:val="20"/>
        </w:rPr>
        <w:t>Boot sirasi degisim adimlari semasi</w:t>
      </w:r>
    </w:p>
    <w:p w:rsidR="002714E3" w:rsidRDefault="00523D60">
      <w:pPr>
        <w:pStyle w:val="ListeMaddemi"/>
      </w:pPr>
      <w:r>
        <w:rPr>
          <w:sz w:val="20"/>
        </w:rPr>
        <w:t>BIOS sifre hiyerarsisi diyagrami</w:t>
      </w:r>
    </w:p>
    <w:p w:rsidR="002714E3" w:rsidRDefault="00523D60">
      <w:pPr>
        <w:spacing w:before="200"/>
      </w:pPr>
      <w:r>
        <w:rPr>
          <w:b/>
          <w:color w:val="E65C00"/>
          <w:sz w:val="24"/>
        </w:rPr>
        <w:t xml:space="preserve">  Analoji ve Benzetmeler</w:t>
      </w:r>
    </w:p>
    <w:p w:rsidR="002714E3" w:rsidRDefault="00523D60">
      <w:r>
        <w:rPr>
          <w:b/>
          <w:color w:val="E65C00"/>
          <w:sz w:val="20"/>
        </w:rPr>
        <w:t xml:space="preserve">  1. </w:t>
      </w:r>
      <w:r>
        <w:rPr>
          <w:sz w:val="20"/>
        </w:rPr>
        <w:t>Televizyonun kumanda ile kanal sirasi degistirme: hangi kanal once aransin</w:t>
      </w:r>
    </w:p>
    <w:p w:rsidR="002714E3" w:rsidRDefault="00523D60">
      <w:r>
        <w:rPr>
          <w:b/>
          <w:color w:val="E65C00"/>
          <w:sz w:val="20"/>
        </w:rPr>
        <w:t xml:space="preserve">  2. </w:t>
      </w:r>
      <w:r>
        <w:rPr>
          <w:sz w:val="20"/>
        </w:rPr>
        <w:t>Akilli telefonun fabrika ayarlarina sifirlama: her se</w:t>
      </w:r>
      <w:r>
        <w:rPr>
          <w:sz w:val="20"/>
        </w:rPr>
        <w:t>y basa doner</w:t>
      </w:r>
    </w:p>
    <w:p w:rsidR="002714E3" w:rsidRDefault="00523D60">
      <w:r>
        <w:rPr>
          <w:b/>
          <w:color w:val="E65C00"/>
          <w:sz w:val="20"/>
        </w:rPr>
        <w:lastRenderedPageBreak/>
        <w:t xml:space="preserve">  3. </w:t>
      </w:r>
      <w:r>
        <w:rPr>
          <w:sz w:val="20"/>
        </w:rPr>
        <w:t>Evin alarm sistemi sifresi: iki seviye - ev sahibi ve misafir</w:t>
      </w:r>
    </w:p>
    <w:p w:rsidR="002714E3" w:rsidRDefault="00523D60">
      <w:pPr>
        <w:spacing w:before="200"/>
      </w:pPr>
      <w:r>
        <w:rPr>
          <w:b/>
          <w:color w:val="E65C00"/>
          <w:sz w:val="24"/>
        </w:rPr>
        <w:t xml:space="preserve">  Öğrenci Soru-Cevap</w:t>
      </w:r>
    </w:p>
    <w:p w:rsidR="002714E3" w:rsidRDefault="00523D60">
      <w:pPr>
        <w:pStyle w:val="ListeMaddemi"/>
      </w:pPr>
      <w:r>
        <w:rPr>
          <w:sz w:val="20"/>
        </w:rPr>
        <w:t>Boot sirasini neden degistiririz? - Farkli bir aygittan baslatmak icin, ozellikle format islemlerinde.</w:t>
      </w:r>
    </w:p>
    <w:p w:rsidR="002714E3" w:rsidRDefault="00523D60">
      <w:pPr>
        <w:pStyle w:val="ListeMaddemi"/>
      </w:pPr>
      <w:r>
        <w:rPr>
          <w:sz w:val="20"/>
        </w:rPr>
        <w:t>Sifre unutulursa ne olur? - CMOS sifirlama (pil cika</w:t>
      </w:r>
      <w:r>
        <w:rPr>
          <w:sz w:val="20"/>
        </w:rPr>
        <w:t>rma veya jumper) ile sifre kaldirilir.</w:t>
      </w:r>
    </w:p>
    <w:p w:rsidR="002714E3" w:rsidRDefault="00523D60">
      <w:pPr>
        <w:pStyle w:val="ListeMaddemi"/>
      </w:pPr>
      <w:r>
        <w:rPr>
          <w:sz w:val="20"/>
        </w:rPr>
        <w:t>Secure Boot kapatilirsa ne olur? - Imzasiz isletim sistemleri de yuklenebilir, guvenlik azalir.</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2714E3" w:rsidRDefault="00523D60">
            <w:r>
              <w:rPr>
                <w:b/>
                <w:color w:val="FFFFFF"/>
                <w:sz w:val="28"/>
              </w:rPr>
              <w:t xml:space="preserve">  E4  |  DERİNLEŞTİRME (ELABORATE)  —  T</w:t>
            </w:r>
            <w:r>
              <w:rPr>
                <w:b/>
                <w:color w:val="FFFFFF"/>
                <w:sz w:val="28"/>
              </w:rPr>
              <w:t>ransfer &amp; Pekiştirme</w:t>
            </w:r>
          </w:p>
        </w:tc>
      </w:tr>
    </w:tbl>
    <w:p w:rsidR="002714E3" w:rsidRDefault="002714E3"/>
    <w:p w:rsidR="002714E3" w:rsidRDefault="00523D60">
      <w:r>
        <w:rPr>
          <w:i/>
          <w:color w:val="6A1B9A"/>
          <w:sz w:val="20"/>
        </w:rPr>
        <w:t xml:space="preserve">  Süre: 10 dakika</w:t>
      </w:r>
    </w:p>
    <w:p w:rsidR="002714E3" w:rsidRDefault="00523D60">
      <w:pPr>
        <w:spacing w:before="200"/>
      </w:pPr>
      <w:r>
        <w:rPr>
          <w:b/>
          <w:color w:val="6A1B9A"/>
          <w:sz w:val="24"/>
        </w:rPr>
        <w:t xml:space="preserve">  Uygulama Etkinliği: "Teknik Destek Senaryosu"</w:t>
      </w:r>
    </w:p>
    <w:p w:rsidR="002714E3" w:rsidRDefault="00523D60">
      <w:r>
        <w:rPr>
          <w:b/>
          <w:color w:val="1B2A4A"/>
          <w:sz w:val="20"/>
        </w:rPr>
        <w:t xml:space="preserve">Türü: </w:t>
      </w:r>
      <w:r>
        <w:rPr>
          <w:sz w:val="20"/>
        </w:rPr>
        <w:t>Bireysel Uygulama</w:t>
      </w:r>
    </w:p>
    <w:p w:rsidR="002714E3" w:rsidRDefault="00523D60">
      <w:r>
        <w:rPr>
          <w:b/>
          <w:color w:val="1B2A4A"/>
          <w:sz w:val="20"/>
        </w:rPr>
        <w:t xml:space="preserve">Amacı: </w:t>
      </w:r>
      <w:r>
        <w:rPr>
          <w:sz w:val="20"/>
        </w:rPr>
        <w:t>Gercekci bir senaryoda BIOS yapilandirma becerilerini kullanmak.</w:t>
      </w:r>
    </w:p>
    <w:p w:rsidR="002714E3" w:rsidRDefault="00523D60">
      <w:pPr>
        <w:spacing w:before="200"/>
      </w:pPr>
      <w:r>
        <w:rPr>
          <w:b/>
          <w:color w:val="6A1B9A"/>
          <w:sz w:val="24"/>
        </w:rPr>
        <w:t xml:space="preserve">  Yönerge Adımları</w:t>
      </w:r>
    </w:p>
    <w:p w:rsidR="002714E3" w:rsidRDefault="00523D60">
      <w:r>
        <w:rPr>
          <w:b/>
          <w:color w:val="6A1B9A"/>
          <w:sz w:val="20"/>
        </w:rPr>
        <w:t xml:space="preserve">  1. </w:t>
      </w:r>
      <w:r>
        <w:rPr>
          <w:sz w:val="20"/>
        </w:rPr>
        <w:t xml:space="preserve">Verilen senaryoyu okuyun: Muhasebe ofisi </w:t>
      </w:r>
      <w:r>
        <w:rPr>
          <w:sz w:val="20"/>
        </w:rPr>
        <w:t>bilgisayarina Windows kurulacak, USB'den boot gerekli.</w:t>
      </w:r>
    </w:p>
    <w:p w:rsidR="002714E3" w:rsidRDefault="00523D60">
      <w:r>
        <w:rPr>
          <w:b/>
          <w:color w:val="6A1B9A"/>
          <w:sz w:val="20"/>
        </w:rPr>
        <w:t xml:space="preserve">  2. </w:t>
      </w:r>
      <w:r>
        <w:rPr>
          <w:sz w:val="20"/>
        </w:rPr>
        <w:t>BIOS'a girin ve Secure Boot'u kontrol edin.</w:t>
      </w:r>
    </w:p>
    <w:p w:rsidR="002714E3" w:rsidRDefault="00523D60">
      <w:r>
        <w:rPr>
          <w:b/>
          <w:color w:val="6A1B9A"/>
          <w:sz w:val="20"/>
        </w:rPr>
        <w:t xml:space="preserve">  3. </w:t>
      </w:r>
      <w:r>
        <w:rPr>
          <w:sz w:val="20"/>
        </w:rPr>
        <w:t>Boot sirasini USB &gt; SSD olarak degistirin.</w:t>
      </w:r>
    </w:p>
    <w:p w:rsidR="002714E3" w:rsidRDefault="00523D60">
      <w:r>
        <w:rPr>
          <w:b/>
          <w:color w:val="6A1B9A"/>
          <w:sz w:val="20"/>
        </w:rPr>
        <w:t xml:space="preserve">  4. </w:t>
      </w:r>
      <w:r>
        <w:rPr>
          <w:sz w:val="20"/>
        </w:rPr>
        <w:t>Supervisor Password ile BIOS'u kilitleyin.</w:t>
      </w:r>
    </w:p>
    <w:p w:rsidR="002714E3" w:rsidRDefault="00523D60">
      <w:r>
        <w:rPr>
          <w:b/>
          <w:color w:val="6A1B9A"/>
          <w:sz w:val="20"/>
        </w:rPr>
        <w:t xml:space="preserve">  5. </w:t>
      </w:r>
      <w:r>
        <w:rPr>
          <w:sz w:val="20"/>
        </w:rPr>
        <w:t>Ayarlari kaydedip raporlayin.</w:t>
      </w:r>
    </w:p>
    <w:p w:rsidR="002714E3" w:rsidRDefault="00523D60">
      <w:r>
        <w:rPr>
          <w:b/>
          <w:color w:val="1B2A4A"/>
          <w:sz w:val="20"/>
        </w:rPr>
        <w:t xml:space="preserve">Beklenen Ürün: </w:t>
      </w:r>
      <w:r>
        <w:rPr>
          <w:sz w:val="20"/>
        </w:rPr>
        <w:t>Teknik</w:t>
      </w:r>
      <w:r>
        <w:rPr>
          <w:sz w:val="20"/>
        </w:rPr>
        <w:t xml:space="preserve"> Mudahale ve Yapilandirma Raporu</w:t>
      </w:r>
    </w:p>
    <w:p w:rsidR="002714E3" w:rsidRDefault="00523D60">
      <w:pPr>
        <w:spacing w:before="200"/>
      </w:pPr>
      <w:r>
        <w:rPr>
          <w:b/>
          <w:color w:val="6A1B9A"/>
          <w:sz w:val="24"/>
        </w:rPr>
        <w:t xml:space="preserve">  Transfer Soruları</w:t>
      </w:r>
    </w:p>
    <w:p w:rsidR="002714E3" w:rsidRDefault="00523D60">
      <w:r>
        <w:rPr>
          <w:b/>
          <w:color w:val="6A1B9A"/>
          <w:sz w:val="20"/>
        </w:rPr>
        <w:t xml:space="preserve">  1. </w:t>
      </w:r>
      <w:r>
        <w:rPr>
          <w:sz w:val="20"/>
        </w:rPr>
        <w:t>Sunucu bilgisayarlarda boot sirasi nasil ayarlanir?</w:t>
      </w:r>
    </w:p>
    <w:p w:rsidR="002714E3" w:rsidRDefault="00523D60">
      <w:r>
        <w:rPr>
          <w:b/>
          <w:color w:val="6A1B9A"/>
          <w:sz w:val="20"/>
        </w:rPr>
        <w:t xml:space="preserve">  2. </w:t>
      </w:r>
      <w:r>
        <w:rPr>
          <w:sz w:val="20"/>
        </w:rPr>
        <w:t>Sanal makinelerde BIOS ayarlari nasil yapilir?</w:t>
      </w:r>
    </w:p>
    <w:p w:rsidR="002714E3" w:rsidRDefault="00523D60">
      <w:r>
        <w:rPr>
          <w:b/>
          <w:color w:val="6A1B9A"/>
          <w:sz w:val="20"/>
        </w:rPr>
        <w:t xml:space="preserve">  3. </w:t>
      </w:r>
      <w:r>
        <w:rPr>
          <w:sz w:val="20"/>
        </w:rPr>
        <w:t>Mobil cihazlarda benzer bir boot ayari var mi?</w:t>
      </w:r>
    </w:p>
    <w:p w:rsidR="002714E3" w:rsidRDefault="00523D60">
      <w:r>
        <w:rPr>
          <w:b/>
          <w:color w:val="1B2A4A"/>
          <w:sz w:val="20"/>
        </w:rPr>
        <w:t xml:space="preserve">İlişkili Disiplinler: </w:t>
      </w:r>
      <w:r>
        <w:rPr>
          <w:sz w:val="20"/>
        </w:rPr>
        <w:t>Ingilizce (Boot, Sec</w:t>
      </w:r>
      <w:r>
        <w:rPr>
          <w:sz w:val="20"/>
        </w:rPr>
        <w:t>urity terimleri), Is Guvenligi (yetkisiz erisim onleme)</w:t>
      </w:r>
    </w:p>
    <w:p w:rsidR="002714E3" w:rsidRDefault="00523D60">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2714E3" w:rsidRDefault="00523D60">
            <w:r>
              <w:rPr>
                <w:sz w:val="20"/>
              </w:rPr>
              <w:t>Bilgisayar USB'den boot etmiyor, Secure Boot aktif ve Legacy mode kapali.</w:t>
            </w:r>
            <w:r>
              <w:rPr>
                <w:sz w:val="20"/>
              </w:rPr>
              <w:br/>
            </w:r>
            <w:r>
              <w:rPr>
                <w:sz w:val="20"/>
              </w:rPr>
              <w:br/>
              <w:t>Cozum: Secure Boot'u devre disi birakip CSM/Legacy Support'u aktif etmek veya USB'yi UEFI uyumlu hazi</w:t>
            </w:r>
            <w:r>
              <w:rPr>
                <w:sz w:val="20"/>
              </w:rPr>
              <w:t>rlamak.</w:t>
            </w:r>
          </w:p>
        </w:tc>
      </w:tr>
    </w:tbl>
    <w:p w:rsidR="002714E3" w:rsidRDefault="002714E3"/>
    <w:p w:rsidR="002714E3" w:rsidRDefault="00523D60">
      <w:r>
        <w:rPr>
          <w:b/>
          <w:color w:val="1B2A4A"/>
          <w:sz w:val="20"/>
        </w:rPr>
        <w:t xml:space="preserve">Yaratıcı Görev: </w:t>
      </w:r>
      <w:r>
        <w:rPr>
          <w:sz w:val="20"/>
        </w:rPr>
        <w:t>BIOS ayarlarini uzaktan (internet uzerinden) degistirebilen bir sistem tasarlayin. Guvenlik riskleri neler olur?</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2714E3" w:rsidRDefault="00523D60">
            <w:r>
              <w:rPr>
                <w:b/>
                <w:color w:val="FFFFFF"/>
                <w:sz w:val="28"/>
              </w:rPr>
              <w:t xml:space="preserve">  E5  |  DEĞERLENDİRME (EVALUATE)  —</w:t>
            </w:r>
            <w:r>
              <w:rPr>
                <w:b/>
                <w:color w:val="FFFFFF"/>
                <w:sz w:val="28"/>
              </w:rPr>
              <w:t xml:space="preserve">  Öğrenmeyi Ölçme</w:t>
            </w:r>
          </w:p>
        </w:tc>
      </w:tr>
    </w:tbl>
    <w:p w:rsidR="002714E3" w:rsidRDefault="002714E3"/>
    <w:p w:rsidR="002714E3" w:rsidRDefault="00523D60">
      <w:r>
        <w:rPr>
          <w:i/>
          <w:color w:val="2E7D32"/>
          <w:sz w:val="20"/>
        </w:rPr>
        <w:t xml:space="preserve">  Süre: 8 dakika</w:t>
      </w:r>
    </w:p>
    <w:p w:rsidR="002714E3" w:rsidRDefault="00523D60">
      <w:pPr>
        <w:spacing w:before="200"/>
      </w:pPr>
      <w:r>
        <w:rPr>
          <w:b/>
          <w:color w:val="2E7D32"/>
          <w:sz w:val="24"/>
        </w:rPr>
        <w:t xml:space="preserve">  Öz Değerlendirme Kontrol Listesi</w:t>
      </w:r>
    </w:p>
    <w:p w:rsidR="002714E3" w:rsidRDefault="00523D60">
      <w:r>
        <w:rPr>
          <w:sz w:val="20"/>
        </w:rPr>
        <w:t xml:space="preserve">  ☐  Boot sirasini degistirebiliyorum.</w:t>
      </w:r>
    </w:p>
    <w:p w:rsidR="002714E3" w:rsidRDefault="00523D60">
      <w:r>
        <w:rPr>
          <w:sz w:val="20"/>
        </w:rPr>
        <w:t xml:space="preserve">  ☐  BIOS sifresi koyup kaldirabiyorum.</w:t>
      </w:r>
    </w:p>
    <w:p w:rsidR="002714E3" w:rsidRDefault="00523D60">
      <w:r>
        <w:rPr>
          <w:sz w:val="20"/>
        </w:rPr>
        <w:lastRenderedPageBreak/>
        <w:t xml:space="preserve">  ☐  Tarih/saat ayarini yapabiliyorum.</w:t>
      </w:r>
    </w:p>
    <w:p w:rsidR="002714E3" w:rsidRDefault="00523D60">
      <w:r>
        <w:rPr>
          <w:sz w:val="20"/>
        </w:rPr>
        <w:t xml:space="preserve">  ☐  Varsayilan ayarlara donebiliyorum.</w:t>
      </w:r>
    </w:p>
    <w:p w:rsidR="002714E3" w:rsidRDefault="00523D60">
      <w:r>
        <w:rPr>
          <w:sz w:val="20"/>
        </w:rPr>
        <w:t xml:space="preserve">  ☐  Secure Boot ayarini anliyorum.</w:t>
      </w:r>
    </w:p>
    <w:p w:rsidR="002714E3" w:rsidRDefault="00523D60">
      <w:pPr>
        <w:spacing w:before="200"/>
      </w:pPr>
      <w:r>
        <w:rPr>
          <w:b/>
          <w:color w:val="2E7D32"/>
          <w:sz w:val="24"/>
        </w:rPr>
        <w:t xml:space="preserve">  Öz Değerlendirme Soruları</w:t>
      </w:r>
    </w:p>
    <w:p w:rsidR="002714E3" w:rsidRDefault="00523D60">
      <w:r>
        <w:rPr>
          <w:b/>
          <w:color w:val="2E7D32"/>
          <w:sz w:val="20"/>
        </w:rPr>
        <w:t xml:space="preserve">  1. </w:t>
      </w:r>
      <w:r>
        <w:rPr>
          <w:sz w:val="20"/>
        </w:rPr>
        <w:t>Hangi ayar en cok isime yarayacak?</w:t>
      </w:r>
    </w:p>
    <w:p w:rsidR="002714E3" w:rsidRDefault="00523D60">
      <w:r>
        <w:rPr>
          <w:b/>
          <w:color w:val="2E7D32"/>
          <w:sz w:val="20"/>
        </w:rPr>
        <w:t xml:space="preserve">  2. </w:t>
      </w:r>
      <w:r>
        <w:rPr>
          <w:sz w:val="20"/>
        </w:rPr>
        <w:t>BIOS yapilandirmasinda kendime guveniyorum mu?</w:t>
      </w:r>
    </w:p>
    <w:p w:rsidR="002714E3" w:rsidRDefault="00523D60">
      <w:r>
        <w:rPr>
          <w:b/>
          <w:color w:val="2E7D32"/>
          <w:sz w:val="20"/>
        </w:rPr>
        <w:t xml:space="preserve">  3. </w:t>
      </w:r>
      <w:r>
        <w:rPr>
          <w:sz w:val="20"/>
        </w:rPr>
        <w:t>Baska birine ogretebilir miyim?</w:t>
      </w:r>
    </w:p>
    <w:p w:rsidR="002714E3" w:rsidRDefault="00523D60">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2E7D32"/>
          </w:tcPr>
          <w:p w:rsidR="002714E3" w:rsidRDefault="00523D60">
            <w:pPr>
              <w:jc w:val="center"/>
            </w:pPr>
            <w:r>
              <w:rPr>
                <w:b/>
                <w:color w:val="FFFFFF"/>
                <w:sz w:val="18"/>
              </w:rPr>
              <w:t>No</w:t>
            </w:r>
          </w:p>
        </w:tc>
        <w:tc>
          <w:tcPr>
            <w:tcW w:w="3213" w:type="dxa"/>
            <w:shd w:val="clear" w:color="auto" w:fill="2E7D32"/>
          </w:tcPr>
          <w:p w:rsidR="002714E3" w:rsidRDefault="00523D60">
            <w:pPr>
              <w:jc w:val="center"/>
            </w:pPr>
            <w:r>
              <w:rPr>
                <w:b/>
                <w:color w:val="FFFFFF"/>
                <w:sz w:val="18"/>
              </w:rPr>
              <w:t>Soru</w:t>
            </w:r>
          </w:p>
        </w:tc>
        <w:tc>
          <w:tcPr>
            <w:tcW w:w="3213" w:type="dxa"/>
            <w:shd w:val="clear" w:color="auto" w:fill="2E7D32"/>
          </w:tcPr>
          <w:p w:rsidR="002714E3" w:rsidRDefault="00523D60">
            <w:pPr>
              <w:jc w:val="center"/>
            </w:pPr>
            <w:r>
              <w:rPr>
                <w:b/>
                <w:color w:val="FFFFFF"/>
                <w:sz w:val="18"/>
              </w:rPr>
              <w:t>Cevap</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Boot sirasini degistirmek icin hangi sekmeye gidilir?</w:t>
            </w:r>
          </w:p>
        </w:tc>
        <w:tc>
          <w:tcPr>
            <w:tcW w:w="3213" w:type="dxa"/>
          </w:tcPr>
          <w:p w:rsidR="002714E3" w:rsidRDefault="00523D60">
            <w:r>
              <w:rPr>
                <w:sz w:val="18"/>
              </w:rPr>
              <w:t>Boot</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Tum BIOS ayarlarini sifirlamak icin?</w:t>
            </w:r>
          </w:p>
        </w:tc>
        <w:tc>
          <w:tcPr>
            <w:tcW w:w="3213" w:type="dxa"/>
          </w:tcPr>
          <w:p w:rsidR="002714E3" w:rsidRDefault="00523D60">
            <w:r>
              <w:rPr>
                <w:sz w:val="18"/>
              </w:rPr>
              <w:t>Load Setup Defaults</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BIOS'a erisimi kilitlemek icin?</w:t>
            </w:r>
          </w:p>
        </w:tc>
        <w:tc>
          <w:tcPr>
            <w:tcW w:w="3213" w:type="dxa"/>
          </w:tcPr>
          <w:p w:rsidR="002714E3" w:rsidRDefault="00523D60">
            <w:r>
              <w:rPr>
                <w:sz w:val="18"/>
              </w:rPr>
              <w:t>Supervisor Password</w:t>
            </w:r>
          </w:p>
        </w:tc>
      </w:tr>
      <w:tr w:rsidR="002714E3">
        <w:trPr>
          <w:jc w:val="center"/>
        </w:trPr>
        <w:tc>
          <w:tcPr>
            <w:tcW w:w="3213" w:type="dxa"/>
          </w:tcPr>
          <w:p w:rsidR="002714E3" w:rsidRDefault="00523D60">
            <w:r>
              <w:rPr>
                <w:sz w:val="18"/>
              </w:rPr>
              <w:t>4</w:t>
            </w:r>
          </w:p>
        </w:tc>
        <w:tc>
          <w:tcPr>
            <w:tcW w:w="3213" w:type="dxa"/>
          </w:tcPr>
          <w:p w:rsidR="002714E3" w:rsidRDefault="00523D60">
            <w:r>
              <w:rPr>
                <w:sz w:val="18"/>
              </w:rPr>
              <w:t>Ayarlari kaydedip cikmak icin?</w:t>
            </w:r>
          </w:p>
        </w:tc>
        <w:tc>
          <w:tcPr>
            <w:tcW w:w="3213" w:type="dxa"/>
          </w:tcPr>
          <w:p w:rsidR="002714E3" w:rsidRDefault="00523D60">
            <w:r>
              <w:rPr>
                <w:sz w:val="18"/>
              </w:rPr>
              <w:t>F10</w:t>
            </w:r>
          </w:p>
        </w:tc>
      </w:tr>
      <w:tr w:rsidR="002714E3">
        <w:trPr>
          <w:jc w:val="center"/>
        </w:trPr>
        <w:tc>
          <w:tcPr>
            <w:tcW w:w="3213" w:type="dxa"/>
          </w:tcPr>
          <w:p w:rsidR="002714E3" w:rsidRDefault="00523D60">
            <w:r>
              <w:rPr>
                <w:sz w:val="18"/>
              </w:rPr>
              <w:t>5</w:t>
            </w:r>
          </w:p>
        </w:tc>
        <w:tc>
          <w:tcPr>
            <w:tcW w:w="3213" w:type="dxa"/>
          </w:tcPr>
          <w:p w:rsidR="002714E3" w:rsidRDefault="00523D60">
            <w:r>
              <w:rPr>
                <w:sz w:val="18"/>
              </w:rPr>
              <w:t xml:space="preserve">Imzasiz OS yuklemesini engelleyen </w:t>
            </w:r>
            <w:r>
              <w:rPr>
                <w:sz w:val="18"/>
              </w:rPr>
              <w:t>ozellik?</w:t>
            </w:r>
          </w:p>
        </w:tc>
        <w:tc>
          <w:tcPr>
            <w:tcW w:w="3213" w:type="dxa"/>
          </w:tcPr>
          <w:p w:rsidR="002714E3" w:rsidRDefault="00523D60">
            <w:r>
              <w:rPr>
                <w:sz w:val="18"/>
              </w:rPr>
              <w:t>Secure Boot</w:t>
            </w:r>
          </w:p>
        </w:tc>
      </w:tr>
    </w:tbl>
    <w:p w:rsidR="002714E3" w:rsidRDefault="002714E3"/>
    <w:p w:rsidR="002714E3" w:rsidRDefault="00523D60">
      <w:pPr>
        <w:spacing w:before="200"/>
      </w:pPr>
      <w:r>
        <w:rPr>
          <w:b/>
          <w:color w:val="2E7D32"/>
          <w:sz w:val="24"/>
        </w:rPr>
        <w:t xml:space="preserve">  Tartışma Soruları</w:t>
      </w:r>
    </w:p>
    <w:p w:rsidR="002714E3" w:rsidRDefault="00523D60">
      <w:r>
        <w:rPr>
          <w:b/>
          <w:color w:val="2E7D32"/>
          <w:sz w:val="20"/>
        </w:rPr>
        <w:t>Açık Uçlu:</w:t>
      </w:r>
    </w:p>
    <w:p w:rsidR="002714E3" w:rsidRDefault="00523D60">
      <w:r>
        <w:rPr>
          <w:b/>
          <w:color w:val="2E7D32"/>
          <w:sz w:val="20"/>
        </w:rPr>
        <w:t xml:space="preserve">  1. </w:t>
      </w:r>
      <w:r>
        <w:rPr>
          <w:sz w:val="20"/>
        </w:rPr>
        <w:t>BIOS sifreleri gercekten guvenli mi?</w:t>
      </w:r>
    </w:p>
    <w:p w:rsidR="002714E3" w:rsidRDefault="00523D60">
      <w:r>
        <w:rPr>
          <w:b/>
          <w:color w:val="2E7D32"/>
          <w:sz w:val="20"/>
        </w:rPr>
        <w:t xml:space="preserve">  2. </w:t>
      </w:r>
      <w:r>
        <w:rPr>
          <w:sz w:val="20"/>
        </w:rPr>
        <w:t>Uzaktan BIOS yonetimi gerekli mi?</w:t>
      </w:r>
    </w:p>
    <w:p w:rsidR="002714E3" w:rsidRDefault="00523D60">
      <w:r>
        <w:rPr>
          <w:b/>
          <w:color w:val="2E7D32"/>
          <w:sz w:val="20"/>
        </w:rPr>
        <w:t xml:space="preserve">  3. </w:t>
      </w:r>
      <w:r>
        <w:rPr>
          <w:sz w:val="20"/>
        </w:rPr>
        <w:t>UEFI, klasik BIOS'u tamamen bitirecek mi?</w:t>
      </w:r>
    </w:p>
    <w:p w:rsidR="002714E3" w:rsidRDefault="00523D60">
      <w:r>
        <w:rPr>
          <w:b/>
          <w:color w:val="2E7D32"/>
          <w:sz w:val="20"/>
        </w:rPr>
        <w:t>Eleştirel Düşünme:</w:t>
      </w:r>
    </w:p>
    <w:p w:rsidR="002714E3" w:rsidRDefault="00523D60">
      <w:r>
        <w:rPr>
          <w:b/>
          <w:color w:val="2E7D32"/>
          <w:sz w:val="20"/>
        </w:rPr>
        <w:t xml:space="preserve">  1. </w:t>
      </w:r>
      <w:r>
        <w:rPr>
          <w:sz w:val="20"/>
        </w:rPr>
        <w:t>Her bilgisayar kullanicisi BIOS ayarlarini bilmeli</w:t>
      </w:r>
      <w:r>
        <w:rPr>
          <w:sz w:val="20"/>
        </w:rPr>
        <w:t xml:space="preserve"> mi?</w:t>
      </w:r>
    </w:p>
    <w:p w:rsidR="002714E3" w:rsidRDefault="00523D60">
      <w:r>
        <w:rPr>
          <w:b/>
          <w:color w:val="2E7D32"/>
          <w:sz w:val="20"/>
        </w:rPr>
        <w:t xml:space="preserve">  2. </w:t>
      </w:r>
      <w:r>
        <w:rPr>
          <w:sz w:val="20"/>
        </w:rPr>
        <w:t>Otomatik yapilandirma araclari insan mudahalesini gereksiz kilar mi?</w:t>
      </w:r>
    </w:p>
    <w:p w:rsidR="002714E3" w:rsidRDefault="00523D60">
      <w:r>
        <w:rPr>
          <w:b/>
          <w:color w:val="2E7D32"/>
          <w:sz w:val="20"/>
        </w:rPr>
        <w:t xml:space="preserve">  3. </w:t>
      </w:r>
      <w:r>
        <w:rPr>
          <w:sz w:val="20"/>
        </w:rPr>
        <w:t>Yanlis BIOS ayari yapan birinin sorumlulugu nedir?</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2714E3" w:rsidRDefault="00523D60">
            <w:r>
              <w:rPr>
                <w:b/>
                <w:color w:val="FFFFFF"/>
                <w:sz w:val="28"/>
              </w:rPr>
              <w:lastRenderedPageBreak/>
              <w:t xml:space="preserve">  UYGULAMALAR  |  Hands-On Uygulama Et</w:t>
            </w:r>
            <w:r>
              <w:rPr>
                <w:b/>
                <w:color w:val="FFFFFF"/>
                <w:sz w:val="28"/>
              </w:rPr>
              <w:t>kinlikleri</w:t>
            </w:r>
          </w:p>
        </w:tc>
      </w:tr>
    </w:tbl>
    <w:p w:rsidR="002714E3" w:rsidRDefault="002714E3"/>
    <w:p w:rsidR="002714E3" w:rsidRDefault="00523D60">
      <w:pPr>
        <w:spacing w:before="200"/>
      </w:pPr>
      <w:r>
        <w:rPr>
          <w:b/>
          <w:color w:val="C62828"/>
          <w:sz w:val="24"/>
        </w:rPr>
        <w:t xml:space="preserve">  Adım Adım Uygulama: "BIOS Boot ve Guvenlik Yapilandirmasi"</w:t>
      </w:r>
    </w:p>
    <w:p w:rsidR="002714E3" w:rsidRDefault="00523D60">
      <w:r>
        <w:rPr>
          <w:b/>
          <w:color w:val="1B2A4A"/>
          <w:sz w:val="20"/>
        </w:rPr>
        <w:t xml:space="preserve">Hedef: </w:t>
      </w:r>
      <w:r>
        <w:rPr>
          <w:sz w:val="20"/>
        </w:rPr>
        <w:t>Boot sirasini degistirmek ve guvenlik ayarlarini yapmak.</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Adım</w:t>
            </w:r>
          </w:p>
        </w:tc>
        <w:tc>
          <w:tcPr>
            <w:tcW w:w="3213" w:type="dxa"/>
            <w:shd w:val="clear" w:color="auto" w:fill="C62828"/>
          </w:tcPr>
          <w:p w:rsidR="002714E3" w:rsidRDefault="00523D60">
            <w:pPr>
              <w:jc w:val="center"/>
            </w:pPr>
            <w:r>
              <w:rPr>
                <w:b/>
                <w:color w:val="FFFFFF"/>
                <w:sz w:val="18"/>
              </w:rPr>
              <w:t>İşlem</w:t>
            </w:r>
          </w:p>
        </w:tc>
        <w:tc>
          <w:tcPr>
            <w:tcW w:w="3213" w:type="dxa"/>
            <w:shd w:val="clear" w:color="auto" w:fill="C62828"/>
          </w:tcPr>
          <w:p w:rsidR="002714E3" w:rsidRDefault="00523D60">
            <w:pPr>
              <w:jc w:val="center"/>
            </w:pPr>
            <w:r>
              <w:rPr>
                <w:b/>
                <w:color w:val="FFFFFF"/>
                <w:sz w:val="18"/>
              </w:rPr>
              <w:t>Beklenen Sonuç</w:t>
            </w:r>
          </w:p>
        </w:tc>
      </w:tr>
      <w:tr w:rsidR="002714E3">
        <w:trPr>
          <w:jc w:val="center"/>
        </w:trPr>
        <w:tc>
          <w:tcPr>
            <w:tcW w:w="3213" w:type="dxa"/>
          </w:tcPr>
          <w:p w:rsidR="002714E3" w:rsidRDefault="00523D60">
            <w:r>
              <w:rPr>
                <w:sz w:val="18"/>
              </w:rPr>
              <w:t>1. BIOS'a Giris</w:t>
            </w:r>
          </w:p>
        </w:tc>
        <w:tc>
          <w:tcPr>
            <w:tcW w:w="3213" w:type="dxa"/>
          </w:tcPr>
          <w:p w:rsidR="002714E3" w:rsidRDefault="00523D60">
            <w:r>
              <w:rPr>
                <w:sz w:val="18"/>
              </w:rPr>
              <w:t>Acilista uygun tusa basin</w:t>
            </w:r>
          </w:p>
        </w:tc>
        <w:tc>
          <w:tcPr>
            <w:tcW w:w="3213" w:type="dxa"/>
          </w:tcPr>
          <w:p w:rsidR="002714E3" w:rsidRDefault="00523D60">
            <w:r>
              <w:rPr>
                <w:sz w:val="18"/>
              </w:rPr>
              <w:t>BIOS ekrani acilir</w:t>
            </w:r>
          </w:p>
        </w:tc>
      </w:tr>
      <w:tr w:rsidR="002714E3">
        <w:trPr>
          <w:jc w:val="center"/>
        </w:trPr>
        <w:tc>
          <w:tcPr>
            <w:tcW w:w="3213" w:type="dxa"/>
          </w:tcPr>
          <w:p w:rsidR="002714E3" w:rsidRDefault="00523D60">
            <w:r>
              <w:rPr>
                <w:sz w:val="18"/>
              </w:rPr>
              <w:t>2. Boot Sirasi</w:t>
            </w:r>
          </w:p>
        </w:tc>
        <w:tc>
          <w:tcPr>
            <w:tcW w:w="3213" w:type="dxa"/>
          </w:tcPr>
          <w:p w:rsidR="002714E3" w:rsidRDefault="00523D60">
            <w:r>
              <w:rPr>
                <w:sz w:val="18"/>
              </w:rPr>
              <w:t xml:space="preserve">Boot </w:t>
            </w:r>
            <w:r>
              <w:rPr>
                <w:sz w:val="18"/>
              </w:rPr>
              <w:t>sekmesinde USB'yi 1. siraya tasiyin</w:t>
            </w:r>
          </w:p>
        </w:tc>
        <w:tc>
          <w:tcPr>
            <w:tcW w:w="3213" w:type="dxa"/>
          </w:tcPr>
          <w:p w:rsidR="002714E3" w:rsidRDefault="00523D60">
            <w:r>
              <w:rPr>
                <w:sz w:val="18"/>
              </w:rPr>
              <w:t>USB boot onceligi kazanir</w:t>
            </w:r>
          </w:p>
        </w:tc>
      </w:tr>
      <w:tr w:rsidR="002714E3">
        <w:trPr>
          <w:jc w:val="center"/>
        </w:trPr>
        <w:tc>
          <w:tcPr>
            <w:tcW w:w="3213" w:type="dxa"/>
          </w:tcPr>
          <w:p w:rsidR="002714E3" w:rsidRDefault="00523D60">
            <w:r>
              <w:rPr>
                <w:sz w:val="18"/>
              </w:rPr>
              <w:t>3. Sifre Ayari</w:t>
            </w:r>
          </w:p>
        </w:tc>
        <w:tc>
          <w:tcPr>
            <w:tcW w:w="3213" w:type="dxa"/>
          </w:tcPr>
          <w:p w:rsidR="002714E3" w:rsidRDefault="00523D60">
            <w:r>
              <w:rPr>
                <w:sz w:val="18"/>
              </w:rPr>
              <w:t>Security'den Supervisor Password girin</w:t>
            </w:r>
          </w:p>
        </w:tc>
        <w:tc>
          <w:tcPr>
            <w:tcW w:w="3213" w:type="dxa"/>
          </w:tcPr>
          <w:p w:rsidR="002714E3" w:rsidRDefault="00523D60">
            <w:r>
              <w:rPr>
                <w:sz w:val="18"/>
              </w:rPr>
              <w:t>BIOS erisimi kilitlenir</w:t>
            </w:r>
          </w:p>
        </w:tc>
      </w:tr>
      <w:tr w:rsidR="002714E3">
        <w:trPr>
          <w:jc w:val="center"/>
        </w:trPr>
        <w:tc>
          <w:tcPr>
            <w:tcW w:w="3213" w:type="dxa"/>
          </w:tcPr>
          <w:p w:rsidR="002714E3" w:rsidRDefault="00523D60">
            <w:r>
              <w:rPr>
                <w:sz w:val="18"/>
              </w:rPr>
              <w:t>4. Tarih/Saat</w:t>
            </w:r>
          </w:p>
        </w:tc>
        <w:tc>
          <w:tcPr>
            <w:tcW w:w="3213" w:type="dxa"/>
          </w:tcPr>
          <w:p w:rsidR="002714E3" w:rsidRDefault="00523D60">
            <w:r>
              <w:rPr>
                <w:sz w:val="18"/>
              </w:rPr>
              <w:t>Main menusunden guncellyin</w:t>
            </w:r>
          </w:p>
        </w:tc>
        <w:tc>
          <w:tcPr>
            <w:tcW w:w="3213" w:type="dxa"/>
          </w:tcPr>
          <w:p w:rsidR="002714E3" w:rsidRDefault="00523D60">
            <w:r>
              <w:rPr>
                <w:sz w:val="18"/>
              </w:rPr>
              <w:t>Donanim saati duzeltilir</w:t>
            </w:r>
          </w:p>
        </w:tc>
      </w:tr>
      <w:tr w:rsidR="002714E3">
        <w:trPr>
          <w:jc w:val="center"/>
        </w:trPr>
        <w:tc>
          <w:tcPr>
            <w:tcW w:w="3213" w:type="dxa"/>
          </w:tcPr>
          <w:p w:rsidR="002714E3" w:rsidRDefault="00523D60">
            <w:r>
              <w:rPr>
                <w:sz w:val="18"/>
              </w:rPr>
              <w:t>5. Kaydet ve Cik</w:t>
            </w:r>
          </w:p>
        </w:tc>
        <w:tc>
          <w:tcPr>
            <w:tcW w:w="3213" w:type="dxa"/>
          </w:tcPr>
          <w:p w:rsidR="002714E3" w:rsidRDefault="00523D60">
            <w:r>
              <w:rPr>
                <w:sz w:val="18"/>
              </w:rPr>
              <w:t>F10 ile kaydedin</w:t>
            </w:r>
          </w:p>
        </w:tc>
        <w:tc>
          <w:tcPr>
            <w:tcW w:w="3213" w:type="dxa"/>
          </w:tcPr>
          <w:p w:rsidR="002714E3" w:rsidRDefault="00523D60">
            <w:r>
              <w:rPr>
                <w:sz w:val="18"/>
              </w:rPr>
              <w:t>Ayarlar CMOS'</w:t>
            </w:r>
            <w:r>
              <w:rPr>
                <w:sz w:val="18"/>
              </w:rPr>
              <w:t>a yazilir</w:t>
            </w:r>
          </w:p>
        </w:tc>
      </w:tr>
    </w:tbl>
    <w:p w:rsidR="002714E3" w:rsidRDefault="002714E3"/>
    <w:p w:rsidR="002714E3" w:rsidRDefault="00523D60">
      <w:r>
        <w:rPr>
          <w:b/>
          <w:color w:val="1B2A4A"/>
          <w:sz w:val="20"/>
        </w:rPr>
        <w:t xml:space="preserve">Tamamlanma Kriteri: </w:t>
      </w:r>
      <w:r>
        <w:rPr>
          <w:sz w:val="20"/>
        </w:rPr>
        <w:t>Boot sirasinin degistirildigi ve sifrelenin aktif oldugu dogrulanmali.</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Canlı Demo: "Canli Boot Sirasi Degisimi"</w:t>
      </w:r>
    </w:p>
    <w:p w:rsidR="002714E3" w:rsidRDefault="00523D60">
      <w:r>
        <w:rPr>
          <w:b/>
          <w:color w:val="1B2A4A"/>
          <w:sz w:val="20"/>
        </w:rPr>
        <w:t xml:space="preserve">Eğitmenin Gösterdiği: </w:t>
      </w:r>
      <w:r>
        <w:rPr>
          <w:sz w:val="20"/>
        </w:rPr>
        <w:t>Projeks</w:t>
      </w:r>
      <w:r>
        <w:rPr>
          <w:sz w:val="20"/>
        </w:rPr>
        <w:t>iyonda BIOS'a girip boot sirasini USB &gt; SSD olarak degistirir.</w:t>
      </w:r>
    </w:p>
    <w:p w:rsidR="002714E3" w:rsidRDefault="00523D60">
      <w:r>
        <w:rPr>
          <w:b/>
          <w:color w:val="1B2A4A"/>
          <w:sz w:val="20"/>
        </w:rPr>
        <w:t xml:space="preserve">Öğrencinin Tekrarladığı: </w:t>
      </w:r>
      <w:r>
        <w:rPr>
          <w:sz w:val="20"/>
        </w:rPr>
        <w:t>Kendi bilgisayar veya simulatorde ayni islemi tekrarlar.</w:t>
      </w:r>
    </w:p>
    <w:p w:rsidR="002714E3" w:rsidRDefault="00523D60">
      <w:r>
        <w:rPr>
          <w:b/>
          <w:color w:val="1B2A4A"/>
          <w:sz w:val="20"/>
        </w:rPr>
        <w:t xml:space="preserve">Dikkat Noktaları: </w:t>
      </w:r>
      <w:r>
        <w:rPr>
          <w:sz w:val="20"/>
        </w:rPr>
        <w:t>Sifre unutulursa CMOS sifirlama gerekir; sifreyi not alin.</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No</w:t>
            </w:r>
          </w:p>
        </w:tc>
        <w:tc>
          <w:tcPr>
            <w:tcW w:w="3213" w:type="dxa"/>
            <w:shd w:val="clear" w:color="auto" w:fill="C62828"/>
          </w:tcPr>
          <w:p w:rsidR="002714E3" w:rsidRDefault="00523D60">
            <w:pPr>
              <w:jc w:val="center"/>
            </w:pPr>
            <w:r>
              <w:rPr>
                <w:b/>
                <w:color w:val="FFFFFF"/>
                <w:sz w:val="18"/>
              </w:rPr>
              <w:t>Zorluk</w:t>
            </w:r>
          </w:p>
        </w:tc>
        <w:tc>
          <w:tcPr>
            <w:tcW w:w="3213" w:type="dxa"/>
            <w:shd w:val="clear" w:color="auto" w:fill="C62828"/>
          </w:tcPr>
          <w:p w:rsidR="002714E3" w:rsidRDefault="00523D60">
            <w:pPr>
              <w:jc w:val="center"/>
            </w:pPr>
            <w:r>
              <w:rPr>
                <w:b/>
                <w:color w:val="FFFFFF"/>
                <w:sz w:val="18"/>
              </w:rPr>
              <w:t>Görev</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Baslangic</w:t>
            </w:r>
          </w:p>
        </w:tc>
        <w:tc>
          <w:tcPr>
            <w:tcW w:w="3213" w:type="dxa"/>
          </w:tcPr>
          <w:p w:rsidR="002714E3" w:rsidRDefault="00523D60">
            <w:r>
              <w:rPr>
                <w:sz w:val="18"/>
              </w:rPr>
              <w:t>Boot sirasinda USB'yi 1. siraya tasiyin</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Orta</w:t>
            </w:r>
          </w:p>
        </w:tc>
        <w:tc>
          <w:tcPr>
            <w:tcW w:w="3213" w:type="dxa"/>
          </w:tcPr>
          <w:p w:rsidR="002714E3" w:rsidRDefault="00523D60">
            <w:r>
              <w:rPr>
                <w:sz w:val="18"/>
              </w:rPr>
              <w:t>Supervisor Password koyun ve test edin</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Ileri</w:t>
            </w:r>
          </w:p>
        </w:tc>
        <w:tc>
          <w:tcPr>
            <w:tcW w:w="3213" w:type="dxa"/>
          </w:tcPr>
          <w:p w:rsidR="002714E3" w:rsidRDefault="00523D60">
            <w:r>
              <w:rPr>
                <w:sz w:val="18"/>
              </w:rPr>
              <w:t xml:space="preserve">Secure Boot ayarini </w:t>
            </w:r>
            <w:r>
              <w:rPr>
                <w:sz w:val="18"/>
              </w:rPr>
              <w:t>degistirip etkisini gozlemleyin</w:t>
            </w:r>
          </w:p>
        </w:tc>
      </w:tr>
    </w:tbl>
    <w:p w:rsidR="002714E3" w:rsidRDefault="002714E3"/>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Vaka Çalışması: "Format Hazirligi"</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2714E3" w:rsidRDefault="00523D60">
            <w:r>
              <w:rPr>
                <w:sz w:val="20"/>
              </w:rPr>
              <w:t xml:space="preserve">Bir okul laboratuvarindaki 20 bilgisayara ayni anda Windows kurulacak. Tum bilgisayarlarin BIOS'unu USB </w:t>
            </w:r>
            <w:r>
              <w:rPr>
                <w:sz w:val="20"/>
              </w:rPr>
              <w:t>boot icin ayarlamaniz gerekiyor. Nasil bir plan yaparsiniz?</w:t>
            </w:r>
          </w:p>
        </w:tc>
      </w:tr>
    </w:tbl>
    <w:p w:rsidR="002714E3" w:rsidRDefault="002714E3"/>
    <w:p w:rsidR="002714E3" w:rsidRDefault="00523D60">
      <w:r>
        <w:rPr>
          <w:b/>
          <w:color w:val="1B2A4A"/>
          <w:sz w:val="20"/>
        </w:rPr>
        <w:t xml:space="preserve">Beklenen Çıktı: </w:t>
      </w:r>
      <w:r>
        <w:rPr>
          <w:sz w:val="20"/>
        </w:rPr>
        <w:t>Toplu BIOS yapilandirma plani ve kontrol listesi olusturma.</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lastRenderedPageBreak/>
              <w:t xml:space="preserve">  DERS SONU  |  Özet, Kapanış ve Kö</w:t>
            </w:r>
            <w:r>
              <w:rPr>
                <w:b/>
                <w:color w:val="FFFFFF"/>
                <w:sz w:val="28"/>
              </w:rPr>
              <w:t>prü</w:t>
            </w:r>
          </w:p>
        </w:tc>
      </w:tr>
    </w:tbl>
    <w:p w:rsidR="002714E3" w:rsidRDefault="002714E3"/>
    <w:p w:rsidR="002714E3" w:rsidRDefault="00523D60">
      <w:pPr>
        <w:spacing w:before="200"/>
      </w:pPr>
      <w:r>
        <w:rPr>
          <w:b/>
          <w:color w:val="757575"/>
          <w:sz w:val="24"/>
        </w:rPr>
        <w:t xml:space="preserve">  Özet</w:t>
      </w:r>
    </w:p>
    <w:p w:rsidR="002714E3" w:rsidRDefault="00523D60">
      <w:r>
        <w:rPr>
          <w:sz w:val="20"/>
        </w:rPr>
        <w:t>Bu derste BIOS'un en kritik ayarlarini uygulamali olarak ogrendik: boot sirasi degistirme, guvenlik sifresi koyma, tarih/saat ayari ve varsayilanlara dondurme. Artik bir bilgisayari format icin hazirlamyi biliyoruz.</w:t>
      </w:r>
    </w:p>
    <w:p w:rsidR="002714E3" w:rsidRDefault="00523D60">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F5F5F5"/>
          </w:tcPr>
          <w:p w:rsidR="002714E3" w:rsidRDefault="00523D60">
            <w:r>
              <w:rPr>
                <w:b/>
                <w:color w:val="1B2A4A"/>
                <w:sz w:val="20"/>
              </w:rPr>
              <w:t xml:space="preserve">  Boot Priority</w:t>
            </w:r>
          </w:p>
        </w:tc>
        <w:tc>
          <w:tcPr>
            <w:tcW w:w="4819" w:type="dxa"/>
            <w:shd w:val="clear" w:color="auto" w:fill="F5F5F5"/>
          </w:tcPr>
          <w:p w:rsidR="002714E3" w:rsidRDefault="00523D60">
            <w:r>
              <w:rPr>
                <w:b/>
                <w:color w:val="1B2A4A"/>
                <w:sz w:val="20"/>
              </w:rPr>
              <w:t xml:space="preserve">  Supervisor Password</w:t>
            </w:r>
          </w:p>
        </w:tc>
      </w:tr>
      <w:tr w:rsidR="002714E3">
        <w:trPr>
          <w:jc w:val="center"/>
        </w:trPr>
        <w:tc>
          <w:tcPr>
            <w:tcW w:w="4819" w:type="dxa"/>
            <w:shd w:val="clear" w:color="auto" w:fill="F5F5F5"/>
          </w:tcPr>
          <w:p w:rsidR="002714E3" w:rsidRDefault="00523D60">
            <w:r>
              <w:rPr>
                <w:b/>
                <w:color w:val="1B2A4A"/>
                <w:sz w:val="20"/>
              </w:rPr>
              <w:t xml:space="preserve">  User Password</w:t>
            </w:r>
          </w:p>
        </w:tc>
        <w:tc>
          <w:tcPr>
            <w:tcW w:w="4819" w:type="dxa"/>
            <w:shd w:val="clear" w:color="auto" w:fill="F5F5F5"/>
          </w:tcPr>
          <w:p w:rsidR="002714E3" w:rsidRDefault="00523D60">
            <w:r>
              <w:rPr>
                <w:b/>
                <w:color w:val="1B2A4A"/>
                <w:sz w:val="20"/>
              </w:rPr>
              <w:t xml:space="preserve">  Secure Boot</w:t>
            </w:r>
          </w:p>
        </w:tc>
      </w:tr>
      <w:tr w:rsidR="002714E3">
        <w:trPr>
          <w:jc w:val="center"/>
        </w:trPr>
        <w:tc>
          <w:tcPr>
            <w:tcW w:w="4819" w:type="dxa"/>
            <w:shd w:val="clear" w:color="auto" w:fill="F5F5F5"/>
          </w:tcPr>
          <w:p w:rsidR="002714E3" w:rsidRDefault="00523D60">
            <w:r>
              <w:rPr>
                <w:b/>
                <w:color w:val="1B2A4A"/>
                <w:sz w:val="20"/>
              </w:rPr>
              <w:t xml:space="preserve">  Load Defaults</w:t>
            </w:r>
          </w:p>
        </w:tc>
        <w:tc>
          <w:tcPr>
            <w:tcW w:w="4819" w:type="dxa"/>
            <w:shd w:val="clear" w:color="auto" w:fill="F5F5F5"/>
          </w:tcPr>
          <w:p w:rsidR="002714E3" w:rsidRDefault="00523D60">
            <w:r>
              <w:rPr>
                <w:b/>
                <w:color w:val="1B2A4A"/>
                <w:sz w:val="20"/>
              </w:rPr>
              <w:t xml:space="preserve">  UEFI</w:t>
            </w:r>
          </w:p>
        </w:tc>
      </w:tr>
      <w:tr w:rsidR="002714E3">
        <w:trPr>
          <w:jc w:val="center"/>
        </w:trPr>
        <w:tc>
          <w:tcPr>
            <w:tcW w:w="4819" w:type="dxa"/>
            <w:shd w:val="clear" w:color="auto" w:fill="F5F5F5"/>
          </w:tcPr>
          <w:p w:rsidR="002714E3" w:rsidRDefault="00523D60">
            <w:r>
              <w:rPr>
                <w:b/>
                <w:color w:val="1B2A4A"/>
                <w:sz w:val="20"/>
              </w:rPr>
              <w:t xml:space="preserve">  Legacy</w:t>
            </w:r>
          </w:p>
        </w:tc>
        <w:tc>
          <w:tcPr>
            <w:tcW w:w="4819" w:type="dxa"/>
            <w:shd w:val="clear" w:color="auto" w:fill="F5F5F5"/>
          </w:tcPr>
          <w:p w:rsidR="002714E3" w:rsidRDefault="00523D60">
            <w:r>
              <w:rPr>
                <w:b/>
                <w:color w:val="1B2A4A"/>
                <w:sz w:val="20"/>
              </w:rPr>
              <w:t xml:space="preserve">  CSM</w:t>
            </w:r>
          </w:p>
        </w:tc>
      </w:tr>
    </w:tbl>
    <w:p w:rsidR="002714E3" w:rsidRDefault="002714E3"/>
    <w:p w:rsidR="002714E3" w:rsidRDefault="00523D60">
      <w:pPr>
        <w:spacing w:before="200"/>
      </w:pPr>
      <w:r>
        <w:rPr>
          <w:b/>
          <w:color w:val="757575"/>
          <w:sz w:val="24"/>
        </w:rPr>
        <w:t xml:space="preserve">  Bir Sonraki Dersle Köprü</w:t>
      </w:r>
    </w:p>
    <w:p w:rsidR="002714E3" w:rsidRDefault="00523D60">
      <w:r>
        <w:rPr>
          <w:sz w:val="20"/>
        </w:rPr>
        <w:t xml:space="preserve">BIOS'u yapilandirdik; simdi sira bu temelin uzerine insa edilecek isletim sistemine geldi. Bir sonraki derste isletim </w:t>
      </w:r>
      <w:r>
        <w:rPr>
          <w:sz w:val="20"/>
        </w:rPr>
        <w:t>sistemi nedir ve nasil yuklenir ogrenecegiz.</w:t>
      </w:r>
    </w:p>
    <w:p w:rsidR="002714E3" w:rsidRDefault="00523D60">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2714E3" w:rsidRDefault="00523D60">
            <w:r>
              <w:rPr>
                <w:sz w:val="20"/>
              </w:rPr>
              <w:t>Gorev: Evinzdeki bilgisayarin boot sirasini kontrol edin ve mevcut sirayi not alin. USB bellek takilinca sira degisiyor mu gozlemleyin.</w:t>
            </w:r>
            <w:r>
              <w:rPr>
                <w:sz w:val="20"/>
              </w:rPr>
              <w:br/>
              <w:t>Teslim: Sonraki ders.</w:t>
            </w:r>
            <w:r>
              <w:rPr>
                <w:sz w:val="20"/>
              </w:rPr>
              <w:br/>
              <w:t>Kriter: Boot sirasinin dogru ra</w:t>
            </w:r>
            <w:r>
              <w:rPr>
                <w:sz w:val="20"/>
              </w:rPr>
              <w:t>porlanmasi.</w:t>
            </w:r>
          </w:p>
        </w:tc>
      </w:tr>
    </w:tbl>
    <w:p w:rsidR="002714E3" w:rsidRDefault="002714E3"/>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NOTLAR  |  Öğretmen Notları</w:t>
            </w:r>
          </w:p>
        </w:tc>
      </w:tr>
    </w:tbl>
    <w:p w:rsidR="002714E3" w:rsidRDefault="002714E3"/>
    <w:p w:rsidR="002714E3" w:rsidRDefault="00523D60">
      <w:pPr>
        <w:spacing w:before="200"/>
      </w:pPr>
      <w:r>
        <w:rPr>
          <w:b/>
          <w:color w:val="1B2A4A"/>
          <w:sz w:val="24"/>
        </w:rPr>
        <w:t xml:space="preserve">  Dersten Önce Yapılacaklar</w:t>
      </w:r>
    </w:p>
    <w:p w:rsidR="002714E3" w:rsidRDefault="00523D60">
      <w:pPr>
        <w:pStyle w:val="ListeMaddemi"/>
      </w:pPr>
      <w:r>
        <w:rPr>
          <w:sz w:val="20"/>
        </w:rPr>
        <w:t>BIOS simulatorunu hazirla.</w:t>
      </w:r>
    </w:p>
    <w:p w:rsidR="002714E3" w:rsidRDefault="00523D60">
      <w:pPr>
        <w:pStyle w:val="ListeMaddemi"/>
      </w:pPr>
      <w:r>
        <w:rPr>
          <w:sz w:val="20"/>
        </w:rPr>
        <w:t>USB bellek ve DVD orneklerini sinifa getir.</w:t>
      </w:r>
    </w:p>
    <w:p w:rsidR="002714E3" w:rsidRDefault="00523D60">
      <w:pPr>
        <w:pStyle w:val="ListeMaddemi"/>
      </w:pPr>
      <w:r>
        <w:rPr>
          <w:sz w:val="20"/>
        </w:rPr>
        <w:t>Boot sirasi degisim adimlarini</w:t>
      </w:r>
      <w:r>
        <w:rPr>
          <w:sz w:val="20"/>
        </w:rPr>
        <w:t xml:space="preserve"> poster olarak hazirla.</w:t>
      </w:r>
    </w:p>
    <w:p w:rsidR="002714E3" w:rsidRDefault="00523D60">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1B2A4A"/>
          </w:tcPr>
          <w:p w:rsidR="002714E3" w:rsidRDefault="00523D60">
            <w:pPr>
              <w:jc w:val="center"/>
            </w:pPr>
            <w:r>
              <w:rPr>
                <w:b/>
                <w:color w:val="FFFFFF"/>
                <w:sz w:val="18"/>
              </w:rPr>
              <w:t>Zorluk</w:t>
            </w:r>
          </w:p>
        </w:tc>
        <w:tc>
          <w:tcPr>
            <w:tcW w:w="4819" w:type="dxa"/>
            <w:shd w:val="clear" w:color="auto" w:fill="1B2A4A"/>
          </w:tcPr>
          <w:p w:rsidR="002714E3" w:rsidRDefault="00523D60">
            <w:pPr>
              <w:jc w:val="center"/>
            </w:pPr>
            <w:r>
              <w:rPr>
                <w:b/>
                <w:color w:val="FFFFFF"/>
                <w:sz w:val="18"/>
              </w:rPr>
              <w:t>Çözüm</w:t>
            </w:r>
          </w:p>
        </w:tc>
      </w:tr>
      <w:tr w:rsidR="002714E3">
        <w:trPr>
          <w:jc w:val="center"/>
        </w:trPr>
        <w:tc>
          <w:tcPr>
            <w:tcW w:w="4819" w:type="dxa"/>
          </w:tcPr>
          <w:p w:rsidR="002714E3" w:rsidRDefault="00523D60">
            <w:r>
              <w:rPr>
                <w:sz w:val="18"/>
              </w:rPr>
              <w:t>Sifre unutma</w:t>
            </w:r>
          </w:p>
        </w:tc>
        <w:tc>
          <w:tcPr>
            <w:tcW w:w="4819" w:type="dxa"/>
          </w:tcPr>
          <w:p w:rsidR="002714E3" w:rsidRDefault="00523D60">
            <w:r>
              <w:rPr>
                <w:sz w:val="18"/>
              </w:rPr>
              <w:t>Sifreyi tahtaya yazarak hatirlatma; CMOS sifirlama yontemini anlat</w:t>
            </w:r>
          </w:p>
        </w:tc>
      </w:tr>
      <w:tr w:rsidR="002714E3">
        <w:trPr>
          <w:jc w:val="center"/>
        </w:trPr>
        <w:tc>
          <w:tcPr>
            <w:tcW w:w="4819" w:type="dxa"/>
          </w:tcPr>
          <w:p w:rsidR="002714E3" w:rsidRDefault="00523D60">
            <w:r>
              <w:rPr>
                <w:sz w:val="18"/>
              </w:rPr>
              <w:t>Boot sirasinda karisiklik</w:t>
            </w:r>
          </w:p>
        </w:tc>
        <w:tc>
          <w:tcPr>
            <w:tcW w:w="4819" w:type="dxa"/>
          </w:tcPr>
          <w:p w:rsidR="002714E3" w:rsidRDefault="00523D60">
            <w:r>
              <w:rPr>
                <w:sz w:val="18"/>
              </w:rPr>
              <w:t>Adim adim yonerge kagidi dagit</w:t>
            </w:r>
          </w:p>
        </w:tc>
      </w:tr>
      <w:tr w:rsidR="002714E3">
        <w:trPr>
          <w:jc w:val="center"/>
        </w:trPr>
        <w:tc>
          <w:tcPr>
            <w:tcW w:w="4819" w:type="dxa"/>
          </w:tcPr>
          <w:p w:rsidR="002714E3" w:rsidRDefault="00523D60">
            <w:r>
              <w:rPr>
                <w:sz w:val="18"/>
              </w:rPr>
              <w:t>Secure Boot kavrami</w:t>
            </w:r>
          </w:p>
        </w:tc>
        <w:tc>
          <w:tcPr>
            <w:tcW w:w="4819" w:type="dxa"/>
          </w:tcPr>
          <w:p w:rsidR="002714E3" w:rsidRDefault="00523D60">
            <w:r>
              <w:rPr>
                <w:sz w:val="18"/>
              </w:rPr>
              <w:t xml:space="preserve">Basit analoji: kapinin kilit </w:t>
            </w:r>
            <w:r>
              <w:rPr>
                <w:sz w:val="18"/>
              </w:rPr>
              <w:t>sistemi gibi dusun</w:t>
            </w:r>
          </w:p>
        </w:tc>
      </w:tr>
    </w:tbl>
    <w:p w:rsidR="002714E3" w:rsidRDefault="002714E3"/>
    <w:p w:rsidR="002714E3" w:rsidRDefault="00523D60">
      <w:r>
        <w:rPr>
          <w:b/>
          <w:color w:val="1B2A4A"/>
          <w:sz w:val="20"/>
        </w:rPr>
        <w:t xml:space="preserve">Zaman Yönetimi: </w:t>
      </w:r>
      <w:r>
        <w:rPr>
          <w:sz w:val="20"/>
        </w:rPr>
        <w:t>Teori %30, Uygulama %70 olarak planla. Her ogrenci boot sirasini en az bir kez degistirmeli.</w:t>
      </w:r>
    </w:p>
    <w:p w:rsidR="002714E3" w:rsidRDefault="00523D60">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2714E3" w:rsidRDefault="00523D60">
            <w:r>
              <w:rPr>
                <w:sz w:val="20"/>
              </w:rPr>
              <w:t>Simulator yoksa BIOS ekran goruntuleri uzerinden adim adim gosterim yap.</w:t>
            </w:r>
          </w:p>
        </w:tc>
      </w:tr>
    </w:tbl>
    <w:p w:rsidR="002714E3" w:rsidRDefault="002714E3"/>
    <w:p w:rsidR="002714E3" w:rsidRDefault="00523D60">
      <w:r>
        <w:lastRenderedPageBreak/>
        <w:br w:type="page"/>
      </w:r>
    </w:p>
    <w:p w:rsidR="002714E3" w:rsidRDefault="00523D60">
      <w:pPr>
        <w:jc w:val="center"/>
      </w:pPr>
      <w:r>
        <w:rPr>
          <w:b/>
          <w:color w:val="1B2A4A"/>
          <w:sz w:val="36"/>
        </w:rPr>
        <w:lastRenderedPageBreak/>
        <w:t>━━━  18. SAAT  ━━━</w:t>
      </w:r>
    </w:p>
    <w:p w:rsidR="002714E3" w:rsidRDefault="00523D60">
      <w:pPr>
        <w:jc w:val="center"/>
      </w:pPr>
      <w:r>
        <w:rPr>
          <w:color w:val="2C6FAD"/>
          <w:sz w:val="32"/>
        </w:rPr>
        <w:t>Isletim Sistemi Yukleme Sureclerine Giris</w:t>
      </w:r>
    </w:p>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KAZANIMLAR  |  Öğrenme Kazanımları</w:t>
            </w:r>
          </w:p>
        </w:tc>
      </w:tr>
    </w:tbl>
    <w:p w:rsidR="002714E3" w:rsidRDefault="002714E3"/>
    <w:p w:rsidR="002714E3" w:rsidRDefault="00523D60">
      <w:r>
        <w:rPr>
          <w:b/>
          <w:color w:val="1B2A4A"/>
          <w:sz w:val="20"/>
        </w:rPr>
        <w:t xml:space="preserve">Genel Kazanım: </w:t>
      </w:r>
      <w:r>
        <w:rPr>
          <w:sz w:val="20"/>
        </w:rPr>
        <w:t>Isletim sistemi kavramini ve sistemdeki hayati rolunu tanimlar.</w:t>
      </w:r>
    </w:p>
    <w:p w:rsidR="002714E3" w:rsidRDefault="002714E3"/>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1B2A4A"/>
          </w:tcPr>
          <w:p w:rsidR="002714E3" w:rsidRDefault="00523D60">
            <w:pPr>
              <w:jc w:val="center"/>
            </w:pPr>
            <w:r>
              <w:rPr>
                <w:b/>
                <w:color w:val="FFFFFF"/>
                <w:sz w:val="18"/>
              </w:rPr>
              <w:t>Kod</w:t>
            </w:r>
          </w:p>
        </w:tc>
        <w:tc>
          <w:tcPr>
            <w:tcW w:w="3213" w:type="dxa"/>
            <w:shd w:val="clear" w:color="auto" w:fill="1B2A4A"/>
          </w:tcPr>
          <w:p w:rsidR="002714E3" w:rsidRDefault="00523D60">
            <w:pPr>
              <w:jc w:val="center"/>
            </w:pPr>
            <w:r>
              <w:rPr>
                <w:b/>
                <w:color w:val="FFFFFF"/>
                <w:sz w:val="18"/>
              </w:rPr>
              <w:t>Kazanım</w:t>
            </w:r>
          </w:p>
        </w:tc>
        <w:tc>
          <w:tcPr>
            <w:tcW w:w="3213" w:type="dxa"/>
            <w:shd w:val="clear" w:color="auto" w:fill="1B2A4A"/>
          </w:tcPr>
          <w:p w:rsidR="002714E3" w:rsidRDefault="00523D60">
            <w:pPr>
              <w:jc w:val="center"/>
            </w:pPr>
            <w:r>
              <w:rPr>
                <w:b/>
                <w:color w:val="FFFFFF"/>
                <w:sz w:val="18"/>
              </w:rPr>
              <w:t>Bilişsel Düzey</w:t>
            </w:r>
          </w:p>
        </w:tc>
      </w:tr>
      <w:tr w:rsidR="002714E3">
        <w:trPr>
          <w:jc w:val="center"/>
        </w:trPr>
        <w:tc>
          <w:tcPr>
            <w:tcW w:w="3213" w:type="dxa"/>
          </w:tcPr>
          <w:p w:rsidR="002714E3" w:rsidRDefault="00523D60">
            <w:r>
              <w:rPr>
                <w:sz w:val="18"/>
              </w:rPr>
              <w:t>1.C.1.1</w:t>
            </w:r>
          </w:p>
        </w:tc>
        <w:tc>
          <w:tcPr>
            <w:tcW w:w="3213" w:type="dxa"/>
          </w:tcPr>
          <w:p w:rsidR="002714E3" w:rsidRDefault="00523D60">
            <w:r>
              <w:rPr>
                <w:sz w:val="18"/>
              </w:rPr>
              <w:t xml:space="preserve">Isletim sisteminin gorevlerini ve donanim-kullanici </w:t>
            </w:r>
            <w:r>
              <w:rPr>
                <w:sz w:val="18"/>
              </w:rPr>
              <w:t>arasindaki kopru rolunu aciklar.</w:t>
            </w:r>
          </w:p>
        </w:tc>
        <w:tc>
          <w:tcPr>
            <w:tcW w:w="3213" w:type="dxa"/>
          </w:tcPr>
          <w:p w:rsidR="002714E3" w:rsidRDefault="00523D60">
            <w:r>
              <w:rPr>
                <w:sz w:val="18"/>
              </w:rPr>
              <w:t>Anlama</w:t>
            </w:r>
          </w:p>
        </w:tc>
      </w:tr>
      <w:tr w:rsidR="002714E3">
        <w:trPr>
          <w:jc w:val="center"/>
        </w:trPr>
        <w:tc>
          <w:tcPr>
            <w:tcW w:w="3213" w:type="dxa"/>
          </w:tcPr>
          <w:p w:rsidR="002714E3" w:rsidRDefault="00523D60">
            <w:r>
              <w:rPr>
                <w:sz w:val="18"/>
              </w:rPr>
              <w:t>1.C.1.2</w:t>
            </w:r>
          </w:p>
        </w:tc>
        <w:tc>
          <w:tcPr>
            <w:tcW w:w="3213" w:type="dxa"/>
          </w:tcPr>
          <w:p w:rsidR="002714E3" w:rsidRDefault="00523D60">
            <w:r>
              <w:rPr>
                <w:sz w:val="18"/>
              </w:rPr>
              <w:t>Farkli isletim sistemi yukleme yontemlerini (USB, DVD, Network) siralar.</w:t>
            </w:r>
          </w:p>
        </w:tc>
        <w:tc>
          <w:tcPr>
            <w:tcW w:w="3213" w:type="dxa"/>
          </w:tcPr>
          <w:p w:rsidR="002714E3" w:rsidRDefault="00523D60">
            <w:r>
              <w:rPr>
                <w:sz w:val="18"/>
              </w:rPr>
              <w:t>Bilgi</w:t>
            </w:r>
          </w:p>
        </w:tc>
      </w:tr>
      <w:tr w:rsidR="002714E3">
        <w:trPr>
          <w:jc w:val="center"/>
        </w:trPr>
        <w:tc>
          <w:tcPr>
            <w:tcW w:w="3213" w:type="dxa"/>
          </w:tcPr>
          <w:p w:rsidR="002714E3" w:rsidRDefault="00523D60">
            <w:r>
              <w:rPr>
                <w:sz w:val="18"/>
              </w:rPr>
              <w:t>1.C.1.3</w:t>
            </w:r>
          </w:p>
        </w:tc>
        <w:tc>
          <w:tcPr>
            <w:tcW w:w="3213" w:type="dxa"/>
          </w:tcPr>
          <w:p w:rsidR="002714E3" w:rsidRDefault="00523D60">
            <w:r>
              <w:rPr>
                <w:sz w:val="18"/>
              </w:rPr>
              <w:t>Isletim sistemi kurulumu icin gerekli on hazirliklari planlar.</w:t>
            </w:r>
          </w:p>
        </w:tc>
        <w:tc>
          <w:tcPr>
            <w:tcW w:w="3213" w:type="dxa"/>
          </w:tcPr>
          <w:p w:rsidR="002714E3" w:rsidRDefault="00523D60">
            <w:r>
              <w:rPr>
                <w:sz w:val="18"/>
              </w:rPr>
              <w:t>Uygulama</w:t>
            </w:r>
          </w:p>
        </w:tc>
      </w:tr>
    </w:tbl>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t xml:space="preserve">  ÖN BİLGİ  |  Ön Bilgi ve Hazırlık</w:t>
            </w:r>
          </w:p>
        </w:tc>
      </w:tr>
    </w:tbl>
    <w:p w:rsidR="002714E3" w:rsidRDefault="002714E3"/>
    <w:p w:rsidR="002714E3" w:rsidRDefault="00523D60">
      <w:r>
        <w:rPr>
          <w:b/>
          <w:color w:val="1B2A4A"/>
          <w:sz w:val="20"/>
        </w:rPr>
        <w:t xml:space="preserve">Ön Koşul Bilgiler: </w:t>
      </w:r>
      <w:r>
        <w:rPr>
          <w:sz w:val="20"/>
        </w:rPr>
        <w:t>BIOS ayarlarini yapmak ve boot sirasini degistirmek.</w:t>
      </w:r>
    </w:p>
    <w:p w:rsidR="002714E3" w:rsidRDefault="00523D60">
      <w:pPr>
        <w:spacing w:before="200"/>
      </w:pPr>
      <w:r>
        <w:rPr>
          <w:b/>
          <w:color w:val="757575"/>
          <w:sz w:val="24"/>
        </w:rPr>
        <w:t xml:space="preserve">  Öğrencinin Bilmesi Gerekenler</w:t>
      </w:r>
    </w:p>
    <w:p w:rsidR="002714E3" w:rsidRDefault="00523D60">
      <w:pPr>
        <w:pStyle w:val="ListeMaddemi"/>
      </w:pPr>
      <w:r>
        <w:rPr>
          <w:sz w:val="20"/>
        </w:rPr>
        <w:t>Donanimn tek basina calisamayacagi, yazilima ihtiyac duydugu.</w:t>
      </w:r>
    </w:p>
    <w:p w:rsidR="002714E3" w:rsidRDefault="00523D60">
      <w:pPr>
        <w:pStyle w:val="ListeMaddemi"/>
      </w:pPr>
      <w:r>
        <w:rPr>
          <w:sz w:val="20"/>
        </w:rPr>
        <w:t>BIOS'un donanimi tanidigini ama kullaniciya arayuz saglamadigini.</w:t>
      </w:r>
    </w:p>
    <w:p w:rsidR="002714E3" w:rsidRDefault="00523D60">
      <w:pPr>
        <w:pStyle w:val="ListeMaddemi"/>
      </w:pPr>
      <w:r>
        <w:rPr>
          <w:sz w:val="20"/>
        </w:rPr>
        <w:t>Boot sirasinin isletim s</w:t>
      </w:r>
      <w:r>
        <w:rPr>
          <w:sz w:val="20"/>
        </w:rPr>
        <w:t>istemi kurulumunda kritik oldugunu.</w:t>
      </w:r>
    </w:p>
    <w:p w:rsidR="002714E3" w:rsidRDefault="00523D60">
      <w:pPr>
        <w:spacing w:before="200"/>
      </w:pPr>
      <w:r>
        <w:rPr>
          <w:b/>
          <w:color w:val="757575"/>
          <w:sz w:val="24"/>
        </w:rPr>
        <w:t xml:space="preserve">  Olası Kavram Yanılgıları</w:t>
      </w:r>
    </w:p>
    <w:p w:rsidR="002714E3" w:rsidRDefault="00523D60">
      <w:pPr>
        <w:pStyle w:val="ListeMaddemi"/>
      </w:pPr>
      <w:r>
        <w:rPr>
          <w:sz w:val="20"/>
        </w:rPr>
        <w:t>Isletim sisteminin donanimin bir parcasi oldugu sanilmasi.</w:t>
      </w:r>
    </w:p>
    <w:p w:rsidR="002714E3" w:rsidRDefault="00523D60">
      <w:pPr>
        <w:pStyle w:val="ListeMaddemi"/>
      </w:pPr>
      <w:r>
        <w:rPr>
          <w:sz w:val="20"/>
        </w:rPr>
        <w:t>Her bilgisayara sadece Windows yuklenebilecegi dusuncesi.</w:t>
      </w:r>
    </w:p>
    <w:p w:rsidR="002714E3" w:rsidRDefault="00523D60">
      <w:pPr>
        <w:pStyle w:val="ListeMaddemi"/>
      </w:pPr>
      <w:r>
        <w:rPr>
          <w:sz w:val="20"/>
        </w:rPr>
        <w:t>Isletim sistemi kurulumunun sadece CD/DVD ile yapildigi yanilgisi.</w:t>
      </w:r>
    </w:p>
    <w:p w:rsidR="002714E3" w:rsidRDefault="00523D60">
      <w:pPr>
        <w:spacing w:before="200"/>
      </w:pPr>
      <w:r>
        <w:rPr>
          <w:b/>
          <w:color w:val="757575"/>
          <w:sz w:val="24"/>
        </w:rPr>
        <w:t xml:space="preserve">  Hazırlı</w:t>
      </w:r>
      <w:r>
        <w:rPr>
          <w:b/>
          <w:color w:val="757575"/>
          <w:sz w:val="24"/>
        </w:rPr>
        <w:t>k Materyalleri</w:t>
      </w:r>
    </w:p>
    <w:p w:rsidR="002714E3" w:rsidRDefault="00523D60">
      <w:pPr>
        <w:pStyle w:val="ListeMaddemi"/>
      </w:pPr>
      <w:r>
        <w:rPr>
          <w:sz w:val="20"/>
        </w:rPr>
        <w:t>Isletim sistemi kurulum medyalari (USB, DVD)</w:t>
      </w:r>
    </w:p>
    <w:p w:rsidR="002714E3" w:rsidRDefault="00523D60">
      <w:pPr>
        <w:pStyle w:val="ListeMaddemi"/>
      </w:pPr>
      <w:r>
        <w:rPr>
          <w:sz w:val="20"/>
        </w:rPr>
        <w:t>Katmanli mimari semasi posteri</w:t>
      </w:r>
    </w:p>
    <w:p w:rsidR="002714E3" w:rsidRDefault="00523D60">
      <w:pPr>
        <w:pStyle w:val="ListeMaddemi"/>
      </w:pPr>
      <w:r>
        <w:rPr>
          <w:sz w:val="20"/>
        </w:rPr>
        <w:t>Farkli OS ekran goruntuleri</w:t>
      </w:r>
    </w:p>
    <w:p w:rsidR="002714E3" w:rsidRDefault="00523D60">
      <w:pPr>
        <w:pStyle w:val="ListeMaddemi"/>
      </w:pPr>
      <w:r>
        <w:rPr>
          <w:sz w:val="20"/>
        </w:rPr>
        <w:t>Projeksiyon</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2714E3" w:rsidRDefault="00523D60">
            <w:r>
              <w:rPr>
                <w:b/>
                <w:color w:val="FFFFFF"/>
                <w:sz w:val="28"/>
              </w:rPr>
              <w:t xml:space="preserve">  E1  |  GİRME (ENGAGE)  —  Dikkat Çekme &amp;</w:t>
            </w:r>
            <w:r>
              <w:rPr>
                <w:b/>
                <w:color w:val="FFFFFF"/>
                <w:sz w:val="28"/>
              </w:rPr>
              <w:t xml:space="preserve"> Merak Uyandırma</w:t>
            </w:r>
          </w:p>
        </w:tc>
      </w:tr>
    </w:tbl>
    <w:p w:rsidR="002714E3" w:rsidRDefault="002714E3"/>
    <w:p w:rsidR="002714E3" w:rsidRDefault="00523D60">
      <w:r>
        <w:rPr>
          <w:i/>
          <w:color w:val="2C6FAD"/>
          <w:sz w:val="20"/>
        </w:rPr>
        <w:t xml:space="preserve">  Süre: 5 dakika</w:t>
      </w:r>
    </w:p>
    <w:p w:rsidR="002714E3" w:rsidRDefault="00523D60">
      <w:r>
        <w:rPr>
          <w:b/>
          <w:color w:val="1B2A4A"/>
          <w:sz w:val="20"/>
        </w:rPr>
        <w:t xml:space="preserve">Dikkat Çekici Soru: </w:t>
      </w:r>
      <w:r>
        <w:rPr>
          <w:sz w:val="20"/>
        </w:rPr>
        <w:t>"Bir orkestra dusunun: muzisyenler (donanim) hazir, enstrumanlar akortlu ama sef (isletim sistemi) yoksa ne olur? Muzik calar mi?"</w:t>
      </w:r>
    </w:p>
    <w:p w:rsidR="002714E3" w:rsidRDefault="00523D60">
      <w:r>
        <w:rPr>
          <w:b/>
          <w:color w:val="1B2A4A"/>
          <w:sz w:val="20"/>
        </w:rPr>
        <w:lastRenderedPageBreak/>
        <w:t xml:space="preserve">Günlük Hayat Bağlantısı: </w:t>
      </w:r>
      <w:r>
        <w:rPr>
          <w:sz w:val="20"/>
        </w:rPr>
        <w:t xml:space="preserve">Telefon veya tablet aldginizda icinde hazir </w:t>
      </w:r>
      <w:r>
        <w:rPr>
          <w:sz w:val="20"/>
        </w:rPr>
        <w:t>bir isletim sistemi (Android/iOS) gelir; bilgisayarda bunu biz kurmamiz gerekebilir.</w:t>
      </w:r>
    </w:p>
    <w:p w:rsidR="002714E3" w:rsidRDefault="00523D60">
      <w:pPr>
        <w:spacing w:before="200"/>
      </w:pPr>
      <w:r>
        <w:rPr>
          <w:b/>
          <w:color w:val="2C6FAD"/>
          <w:sz w:val="24"/>
        </w:rPr>
        <w:t xml:space="preserve">  Ön Bilgi Yoklama Soruları</w:t>
      </w:r>
    </w:p>
    <w:p w:rsidR="002714E3" w:rsidRDefault="00523D60">
      <w:r>
        <w:rPr>
          <w:b/>
          <w:color w:val="2C6FAD"/>
          <w:sz w:val="20"/>
        </w:rPr>
        <w:t xml:space="preserve">  1. </w:t>
      </w:r>
      <w:r>
        <w:rPr>
          <w:sz w:val="20"/>
        </w:rPr>
        <w:t>Isletim sistemi ne is yapar?</w:t>
      </w:r>
    </w:p>
    <w:p w:rsidR="002714E3" w:rsidRDefault="00523D60">
      <w:r>
        <w:rPr>
          <w:b/>
          <w:color w:val="2C6FAD"/>
          <w:sz w:val="20"/>
        </w:rPr>
        <w:t xml:space="preserve">  2. </w:t>
      </w:r>
      <w:r>
        <w:rPr>
          <w:sz w:val="20"/>
        </w:rPr>
        <w:t>Windows disinda baska isletim sistemi biliyor musunuz?</w:t>
      </w:r>
    </w:p>
    <w:p w:rsidR="002714E3" w:rsidRDefault="00523D60">
      <w:r>
        <w:rPr>
          <w:b/>
          <w:color w:val="2C6FAD"/>
          <w:sz w:val="20"/>
        </w:rPr>
        <w:t xml:space="preserve">  3. </w:t>
      </w:r>
      <w:r>
        <w:rPr>
          <w:sz w:val="20"/>
        </w:rPr>
        <w:t>Isletim sistemi olmadan bilgisayar ne yapar?</w:t>
      </w:r>
    </w:p>
    <w:p w:rsidR="002714E3" w:rsidRDefault="00523D60">
      <w:pPr>
        <w:spacing w:before="200"/>
      </w:pPr>
      <w:r>
        <w:rPr>
          <w:b/>
          <w:color w:val="2C6FAD"/>
          <w:sz w:val="24"/>
        </w:rPr>
        <w:t xml:space="preserve">  Motivasyon Etkinliği: "Gorunmeyen Sef"</w:t>
      </w:r>
    </w:p>
    <w:p w:rsidR="002714E3" w:rsidRDefault="00523D60">
      <w:r>
        <w:rPr>
          <w:b/>
          <w:color w:val="1B2A4A"/>
          <w:sz w:val="20"/>
        </w:rPr>
        <w:t xml:space="preserve">Açıklama: </w:t>
      </w:r>
      <w:r>
        <w:rPr>
          <w:sz w:val="20"/>
        </w:rPr>
        <w:t>Orkestra analojisi uzerinden isletim sisteminin rolunun kesfedilmesi.</w:t>
      </w:r>
    </w:p>
    <w:p w:rsidR="002714E3" w:rsidRDefault="00523D60">
      <w:r>
        <w:rPr>
          <w:b/>
          <w:color w:val="1B2A4A"/>
          <w:sz w:val="20"/>
        </w:rPr>
        <w:t xml:space="preserve">Yönerge: </w:t>
      </w:r>
      <w:r>
        <w:rPr>
          <w:sz w:val="20"/>
        </w:rPr>
        <w:t>Tahtaya bir orkestra cizilir. Muzisyenler = Donanim, Notalar = Veri, Sef = Isletim Sistemi. Sef olmadan muzisyenlerin koordin</w:t>
      </w:r>
      <w:r>
        <w:rPr>
          <w:sz w:val="20"/>
        </w:rPr>
        <w:t>asyonsuz calmasi canlandirilir.</w:t>
      </w:r>
    </w:p>
    <w:p w:rsidR="002714E3" w:rsidRDefault="00523D60">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2714E3" w:rsidRDefault="00523D60">
            <w:r>
              <w:rPr>
                <w:sz w:val="20"/>
              </w:rPr>
              <w:t>Yeni bir bilgisayar aldiniz, kutudan cikardiniz, actiniz ama ekranda sadece 'No bootable device' yaziyor. Adim adim ne yapmaniz gerekir?</w:t>
            </w:r>
          </w:p>
        </w:tc>
      </w:tr>
    </w:tbl>
    <w:p w:rsidR="002714E3" w:rsidRDefault="002714E3"/>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2714E3" w:rsidRDefault="00523D60">
            <w:r>
              <w:rPr>
                <w:b/>
                <w:color w:val="FFFFFF"/>
                <w:sz w:val="28"/>
              </w:rPr>
              <w:t xml:space="preserve">  E2  |  KEŞİF (EXPLORE)  —  Aktif Keşif &amp; Deneyimleme</w:t>
            </w:r>
          </w:p>
        </w:tc>
      </w:tr>
    </w:tbl>
    <w:p w:rsidR="002714E3" w:rsidRDefault="002714E3"/>
    <w:p w:rsidR="002714E3" w:rsidRDefault="00523D60">
      <w:r>
        <w:rPr>
          <w:i/>
          <w:color w:val="007A7A"/>
          <w:sz w:val="20"/>
        </w:rPr>
        <w:t xml:space="preserve">  Süre: 10 dakika</w:t>
      </w:r>
    </w:p>
    <w:p w:rsidR="002714E3" w:rsidRDefault="00523D60">
      <w:pPr>
        <w:spacing w:before="200"/>
      </w:pPr>
      <w:r>
        <w:rPr>
          <w:b/>
          <w:color w:val="007A7A"/>
          <w:sz w:val="24"/>
        </w:rPr>
        <w:t xml:space="preserve">  Keşif Etkinliği: "Isletim Sistemi Kasifi"</w:t>
      </w:r>
    </w:p>
    <w:p w:rsidR="002714E3" w:rsidRDefault="00523D60">
      <w:r>
        <w:rPr>
          <w:b/>
          <w:color w:val="1B2A4A"/>
          <w:sz w:val="20"/>
        </w:rPr>
        <w:t xml:space="preserve">Türü: </w:t>
      </w:r>
      <w:r>
        <w:rPr>
          <w:sz w:val="20"/>
        </w:rPr>
        <w:t>Arastirma ve Grupla Paylasim</w:t>
      </w:r>
    </w:p>
    <w:p w:rsidR="002714E3" w:rsidRDefault="00523D60">
      <w:r>
        <w:rPr>
          <w:b/>
          <w:color w:val="1B2A4A"/>
          <w:sz w:val="20"/>
        </w:rPr>
        <w:t xml:space="preserve">Amacı: </w:t>
      </w:r>
      <w:r>
        <w:rPr>
          <w:sz w:val="20"/>
        </w:rPr>
        <w:t>Farkli isletim</w:t>
      </w:r>
      <w:r>
        <w:rPr>
          <w:sz w:val="20"/>
        </w:rPr>
        <w:t xml:space="preserve"> sistemlerini ve yukleme yontemlerini kesfetmek.</w:t>
      </w:r>
    </w:p>
    <w:p w:rsidR="002714E3" w:rsidRDefault="00523D60">
      <w:r>
        <w:rPr>
          <w:b/>
          <w:color w:val="1B2A4A"/>
          <w:sz w:val="20"/>
        </w:rPr>
        <w:t xml:space="preserve">Malzemeler: </w:t>
      </w:r>
      <w:r>
        <w:rPr>
          <w:sz w:val="20"/>
        </w:rPr>
        <w:t>Internet erisimi veya hazir brosurler, karsilastirma tablosu sablonu</w:t>
      </w:r>
    </w:p>
    <w:p w:rsidR="002714E3" w:rsidRDefault="00523D60">
      <w:pPr>
        <w:spacing w:before="200"/>
      </w:pPr>
      <w:r>
        <w:rPr>
          <w:b/>
          <w:color w:val="007A7A"/>
          <w:sz w:val="24"/>
        </w:rPr>
        <w:t xml:space="preserve">  Yönerge Adımları</w:t>
      </w:r>
    </w:p>
    <w:p w:rsidR="002714E3" w:rsidRDefault="00523D60">
      <w:r>
        <w:rPr>
          <w:b/>
          <w:color w:val="007A7A"/>
          <w:sz w:val="20"/>
        </w:rPr>
        <w:t xml:space="preserve">  1. </w:t>
      </w:r>
      <w:r>
        <w:rPr>
          <w:sz w:val="20"/>
        </w:rPr>
        <w:t>Her gruba bir isletim sistemi atanir (Windows, Linux, macOS, ChromeOS).</w:t>
      </w:r>
    </w:p>
    <w:p w:rsidR="002714E3" w:rsidRDefault="00523D60">
      <w:r>
        <w:rPr>
          <w:b/>
          <w:color w:val="007A7A"/>
          <w:sz w:val="20"/>
        </w:rPr>
        <w:t xml:space="preserve">  2. </w:t>
      </w:r>
      <w:r>
        <w:rPr>
          <w:sz w:val="20"/>
        </w:rPr>
        <w:t xml:space="preserve">Grubunuzun isletim </w:t>
      </w:r>
      <w:r>
        <w:rPr>
          <w:sz w:val="20"/>
        </w:rPr>
        <w:t>sisteminin gorevlerini arastirin.</w:t>
      </w:r>
    </w:p>
    <w:p w:rsidR="002714E3" w:rsidRDefault="00523D60">
      <w:r>
        <w:rPr>
          <w:b/>
          <w:color w:val="007A7A"/>
          <w:sz w:val="20"/>
        </w:rPr>
        <w:t xml:space="preserve">  3. </w:t>
      </w:r>
      <w:r>
        <w:rPr>
          <w:sz w:val="20"/>
        </w:rPr>
        <w:t>Yukleme yontemlerini belirleyin (USB, DVD, Network, Cloud).</w:t>
      </w:r>
    </w:p>
    <w:p w:rsidR="002714E3" w:rsidRDefault="00523D60">
      <w:r>
        <w:rPr>
          <w:b/>
          <w:color w:val="007A7A"/>
          <w:sz w:val="20"/>
        </w:rPr>
        <w:t xml:space="preserve">  4. </w:t>
      </w:r>
      <w:r>
        <w:rPr>
          <w:sz w:val="20"/>
        </w:rPr>
        <w:t>Minimum sistem gereksinimlerini not alin.</w:t>
      </w:r>
    </w:p>
    <w:p w:rsidR="002714E3" w:rsidRDefault="00523D60">
      <w:r>
        <w:rPr>
          <w:b/>
          <w:color w:val="007A7A"/>
          <w:sz w:val="20"/>
        </w:rPr>
        <w:t xml:space="preserve">  5. </w:t>
      </w:r>
      <w:r>
        <w:rPr>
          <w:sz w:val="20"/>
        </w:rPr>
        <w:t>Sinifa 3 dakikalik sunu yapn.</w:t>
      </w:r>
    </w:p>
    <w:p w:rsidR="002714E3" w:rsidRDefault="00523D60">
      <w:r>
        <w:rPr>
          <w:b/>
          <w:color w:val="1B2A4A"/>
          <w:sz w:val="20"/>
        </w:rPr>
        <w:t xml:space="preserve">Öğrenci Rolü: </w:t>
      </w:r>
      <w:r>
        <w:rPr>
          <w:sz w:val="20"/>
        </w:rPr>
        <w:t xml:space="preserve">Arastirmaci (bilgi toplayan), Tasarimci (poster hazirlayan), </w:t>
      </w:r>
      <w:r>
        <w:rPr>
          <w:sz w:val="20"/>
        </w:rPr>
        <w:t>Sunucu (anlatan)</w:t>
      </w:r>
    </w:p>
    <w:p w:rsidR="002714E3" w:rsidRDefault="00523D60">
      <w:r>
        <w:rPr>
          <w:b/>
          <w:color w:val="1B2A4A"/>
          <w:sz w:val="20"/>
        </w:rPr>
        <w:t xml:space="preserve">Öğretmen Rolü: </w:t>
      </w:r>
      <w:r>
        <w:rPr>
          <w:sz w:val="20"/>
        </w:rPr>
        <w:t>Gruplara kaynak saglar ve arastirmayi yonlendirir</w:t>
      </w:r>
    </w:p>
    <w:p w:rsidR="002714E3" w:rsidRDefault="00523D60">
      <w:r>
        <w:rPr>
          <w:b/>
          <w:color w:val="1B2A4A"/>
          <w:sz w:val="20"/>
        </w:rPr>
        <w:t xml:space="preserve">Beklenen Ürün: </w:t>
      </w:r>
      <w:r>
        <w:rPr>
          <w:sz w:val="20"/>
        </w:rPr>
        <w:t>Isletim Sistemi Tanitim Posteri</w:t>
      </w:r>
    </w:p>
    <w:p w:rsidR="002714E3" w:rsidRDefault="00523D60">
      <w:pPr>
        <w:spacing w:before="200"/>
      </w:pPr>
      <w:r>
        <w:rPr>
          <w:b/>
          <w:color w:val="007A7A"/>
          <w:sz w:val="24"/>
        </w:rPr>
        <w:t xml:space="preserve">  Araştırma Soruları</w:t>
      </w:r>
    </w:p>
    <w:p w:rsidR="002714E3" w:rsidRDefault="00523D60">
      <w:r>
        <w:rPr>
          <w:b/>
          <w:color w:val="007A7A"/>
          <w:sz w:val="20"/>
        </w:rPr>
        <w:t xml:space="preserve">  1. </w:t>
      </w:r>
      <w:r>
        <w:rPr>
          <w:sz w:val="20"/>
        </w:rPr>
        <w:t>Isletim sistemi olmadan bilgisayar kullanilabilir mi? (Live OS kavrami)</w:t>
      </w:r>
    </w:p>
    <w:p w:rsidR="002714E3" w:rsidRDefault="00523D60">
      <w:r>
        <w:rPr>
          <w:b/>
          <w:color w:val="007A7A"/>
          <w:sz w:val="20"/>
        </w:rPr>
        <w:t xml:space="preserve">  2. </w:t>
      </w:r>
      <w:r>
        <w:rPr>
          <w:sz w:val="20"/>
        </w:rPr>
        <w:t>Mobil isletim sistemleri</w:t>
      </w:r>
      <w:r>
        <w:rPr>
          <w:sz w:val="20"/>
        </w:rPr>
        <w:t xml:space="preserve"> masaustu ile ayni midir?</w:t>
      </w:r>
    </w:p>
    <w:p w:rsidR="002714E3" w:rsidRDefault="00523D60">
      <w:r>
        <w:rPr>
          <w:b/>
          <w:color w:val="007A7A"/>
          <w:sz w:val="20"/>
        </w:rPr>
        <w:t xml:space="preserve">  3. </w:t>
      </w:r>
      <w:r>
        <w:rPr>
          <w:sz w:val="20"/>
        </w:rPr>
        <w:t>Bulut tabanli isletim sistemi ne demektir?</w:t>
      </w:r>
    </w:p>
    <w:p w:rsidR="002714E3" w:rsidRDefault="00523D60">
      <w:r>
        <w:rPr>
          <w:b/>
          <w:color w:val="1B2A4A"/>
          <w:sz w:val="20"/>
        </w:rPr>
        <w:t xml:space="preserve">Grupla Çalışma Kuralları: </w:t>
      </w:r>
      <w:r>
        <w:rPr>
          <w:sz w:val="20"/>
        </w:rPr>
        <w:t>Her grup farkli bir OS'i incelemeli; tekrar olmamali.</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2714E3" w:rsidRDefault="00523D60">
            <w:r>
              <w:rPr>
                <w:b/>
                <w:color w:val="FFFFFF"/>
                <w:sz w:val="28"/>
              </w:rPr>
              <w:lastRenderedPageBreak/>
              <w:t xml:space="preserve">  E3  |  AÇIKLAMA (EXPLAIN)  —  Kavramları Yapılandırma</w:t>
            </w:r>
          </w:p>
        </w:tc>
      </w:tr>
    </w:tbl>
    <w:p w:rsidR="002714E3" w:rsidRDefault="002714E3"/>
    <w:p w:rsidR="002714E3" w:rsidRDefault="00523D60">
      <w:r>
        <w:rPr>
          <w:i/>
          <w:color w:val="E65C00"/>
          <w:sz w:val="20"/>
        </w:rPr>
        <w:t xml:space="preserve">  Süre: 12 dakika</w:t>
      </w:r>
    </w:p>
    <w:p w:rsidR="002714E3" w:rsidRDefault="00523D60">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2714E3">
        <w:trPr>
          <w:jc w:val="center"/>
        </w:trPr>
        <w:tc>
          <w:tcPr>
            <w:tcW w:w="2409" w:type="dxa"/>
            <w:shd w:val="clear" w:color="auto" w:fill="E65C00"/>
          </w:tcPr>
          <w:p w:rsidR="002714E3" w:rsidRDefault="00523D60">
            <w:pPr>
              <w:jc w:val="center"/>
            </w:pPr>
            <w:r>
              <w:rPr>
                <w:b/>
                <w:color w:val="FFFFFF"/>
                <w:sz w:val="18"/>
              </w:rPr>
              <w:t>Kavram</w:t>
            </w:r>
          </w:p>
        </w:tc>
        <w:tc>
          <w:tcPr>
            <w:tcW w:w="2409" w:type="dxa"/>
            <w:shd w:val="clear" w:color="auto" w:fill="E65C00"/>
          </w:tcPr>
          <w:p w:rsidR="002714E3" w:rsidRDefault="00523D60">
            <w:pPr>
              <w:jc w:val="center"/>
            </w:pPr>
            <w:r>
              <w:rPr>
                <w:b/>
                <w:color w:val="FFFFFF"/>
                <w:sz w:val="18"/>
              </w:rPr>
              <w:t>Tanım</w:t>
            </w:r>
          </w:p>
        </w:tc>
        <w:tc>
          <w:tcPr>
            <w:tcW w:w="2409" w:type="dxa"/>
            <w:shd w:val="clear" w:color="auto" w:fill="E65C00"/>
          </w:tcPr>
          <w:p w:rsidR="002714E3" w:rsidRDefault="00523D60">
            <w:pPr>
              <w:jc w:val="center"/>
            </w:pPr>
            <w:r>
              <w:rPr>
                <w:b/>
                <w:color w:val="FFFFFF"/>
                <w:sz w:val="18"/>
              </w:rPr>
              <w:t>Örnek</w:t>
            </w:r>
          </w:p>
        </w:tc>
        <w:tc>
          <w:tcPr>
            <w:tcW w:w="2409" w:type="dxa"/>
            <w:shd w:val="clear" w:color="auto" w:fill="E65C00"/>
          </w:tcPr>
          <w:p w:rsidR="002714E3" w:rsidRDefault="00523D60">
            <w:pPr>
              <w:jc w:val="center"/>
            </w:pPr>
            <w:r>
              <w:rPr>
                <w:b/>
                <w:color w:val="FFFFFF"/>
                <w:sz w:val="18"/>
              </w:rPr>
              <w:t>Görsel Açıklama</w:t>
            </w:r>
          </w:p>
        </w:tc>
      </w:tr>
      <w:tr w:rsidR="002714E3">
        <w:trPr>
          <w:jc w:val="center"/>
        </w:trPr>
        <w:tc>
          <w:tcPr>
            <w:tcW w:w="2409" w:type="dxa"/>
          </w:tcPr>
          <w:p w:rsidR="002714E3" w:rsidRDefault="00523D60">
            <w:r>
              <w:rPr>
                <w:sz w:val="18"/>
              </w:rPr>
              <w:t>Isletim Sistemi (OS)</w:t>
            </w:r>
          </w:p>
        </w:tc>
        <w:tc>
          <w:tcPr>
            <w:tcW w:w="2409" w:type="dxa"/>
          </w:tcPr>
          <w:p w:rsidR="002714E3" w:rsidRDefault="00523D60">
            <w:r>
              <w:rPr>
                <w:sz w:val="18"/>
              </w:rPr>
              <w:t>Kullanici ile donanim arasinda kopru kuran temel sistem yazilimi</w:t>
            </w:r>
          </w:p>
        </w:tc>
        <w:tc>
          <w:tcPr>
            <w:tcW w:w="2409" w:type="dxa"/>
          </w:tcPr>
          <w:p w:rsidR="002714E3" w:rsidRDefault="00523D60">
            <w:r>
              <w:rPr>
                <w:sz w:val="18"/>
              </w:rPr>
              <w:t>Windows, Linux, macOS</w:t>
            </w:r>
          </w:p>
        </w:tc>
        <w:tc>
          <w:tcPr>
            <w:tcW w:w="2409" w:type="dxa"/>
          </w:tcPr>
          <w:p w:rsidR="002714E3" w:rsidRDefault="00523D60">
            <w:r>
              <w:rPr>
                <w:sz w:val="18"/>
              </w:rPr>
              <w:t xml:space="preserve">Katmanli mimari </w:t>
            </w:r>
            <w:r>
              <w:rPr>
                <w:sz w:val="18"/>
              </w:rPr>
              <w:t>semasi</w:t>
            </w:r>
          </w:p>
        </w:tc>
      </w:tr>
      <w:tr w:rsidR="002714E3">
        <w:trPr>
          <w:jc w:val="center"/>
        </w:trPr>
        <w:tc>
          <w:tcPr>
            <w:tcW w:w="2409" w:type="dxa"/>
          </w:tcPr>
          <w:p w:rsidR="002714E3" w:rsidRDefault="00523D60">
            <w:r>
              <w:rPr>
                <w:sz w:val="18"/>
              </w:rPr>
              <w:t>Cekirdek (Kernel)</w:t>
            </w:r>
          </w:p>
        </w:tc>
        <w:tc>
          <w:tcPr>
            <w:tcW w:w="2409" w:type="dxa"/>
          </w:tcPr>
          <w:p w:rsidR="002714E3" w:rsidRDefault="00523D60">
            <w:r>
              <w:rPr>
                <w:sz w:val="18"/>
              </w:rPr>
              <w:t>Isletim sisteminin donanimla dogrudan iletisim kuran cekirdek bileseni</w:t>
            </w:r>
          </w:p>
        </w:tc>
        <w:tc>
          <w:tcPr>
            <w:tcW w:w="2409" w:type="dxa"/>
          </w:tcPr>
          <w:p w:rsidR="002714E3" w:rsidRDefault="00523D60">
            <w:r>
              <w:rPr>
                <w:sz w:val="18"/>
              </w:rPr>
              <w:t>Linux Kernel, NT Kernel</w:t>
            </w:r>
          </w:p>
        </w:tc>
        <w:tc>
          <w:tcPr>
            <w:tcW w:w="2409" w:type="dxa"/>
          </w:tcPr>
          <w:p w:rsidR="002714E3" w:rsidRDefault="00523D60">
            <w:r>
              <w:rPr>
                <w:sz w:val="18"/>
              </w:rPr>
              <w:t>Katman diyagraminda en ic halka</w:t>
            </w:r>
          </w:p>
        </w:tc>
      </w:tr>
      <w:tr w:rsidR="002714E3">
        <w:trPr>
          <w:jc w:val="center"/>
        </w:trPr>
        <w:tc>
          <w:tcPr>
            <w:tcW w:w="2409" w:type="dxa"/>
          </w:tcPr>
          <w:p w:rsidR="002714E3" w:rsidRDefault="00523D60">
            <w:r>
              <w:rPr>
                <w:sz w:val="18"/>
              </w:rPr>
              <w:t>Kullanici Arayuzu</w:t>
            </w:r>
          </w:p>
        </w:tc>
        <w:tc>
          <w:tcPr>
            <w:tcW w:w="2409" w:type="dxa"/>
          </w:tcPr>
          <w:p w:rsidR="002714E3" w:rsidRDefault="00523D60">
            <w:r>
              <w:rPr>
                <w:sz w:val="18"/>
              </w:rPr>
              <w:t>Kullanicinin isletim sistemi ile etkilestigi gorsel veya komut katmani</w:t>
            </w:r>
          </w:p>
        </w:tc>
        <w:tc>
          <w:tcPr>
            <w:tcW w:w="2409" w:type="dxa"/>
          </w:tcPr>
          <w:p w:rsidR="002714E3" w:rsidRDefault="00523D60">
            <w:r>
              <w:rPr>
                <w:sz w:val="18"/>
              </w:rPr>
              <w:t xml:space="preserve">Masaustu, </w:t>
            </w:r>
            <w:r>
              <w:rPr>
                <w:sz w:val="18"/>
              </w:rPr>
              <w:t>Terminal</w:t>
            </w:r>
          </w:p>
        </w:tc>
        <w:tc>
          <w:tcPr>
            <w:tcW w:w="2409" w:type="dxa"/>
          </w:tcPr>
          <w:p w:rsidR="002714E3" w:rsidRDefault="00523D60">
            <w:r>
              <w:rPr>
                <w:sz w:val="18"/>
              </w:rPr>
              <w:t>GUI ve CLI ekran goruntuleri</w:t>
            </w:r>
          </w:p>
        </w:tc>
      </w:tr>
      <w:tr w:rsidR="002714E3">
        <w:trPr>
          <w:jc w:val="center"/>
        </w:trPr>
        <w:tc>
          <w:tcPr>
            <w:tcW w:w="2409" w:type="dxa"/>
          </w:tcPr>
          <w:p w:rsidR="002714E3" w:rsidRDefault="00523D60">
            <w:r>
              <w:rPr>
                <w:sz w:val="18"/>
              </w:rPr>
              <w:t>Kurulum Medyasi</w:t>
            </w:r>
          </w:p>
        </w:tc>
        <w:tc>
          <w:tcPr>
            <w:tcW w:w="2409" w:type="dxa"/>
          </w:tcPr>
          <w:p w:rsidR="002714E3" w:rsidRDefault="00523D60">
            <w:r>
              <w:rPr>
                <w:sz w:val="18"/>
              </w:rPr>
              <w:t>Isletim sisteminin yuklenecegi fiziksel veya dijital ortam</w:t>
            </w:r>
          </w:p>
        </w:tc>
        <w:tc>
          <w:tcPr>
            <w:tcW w:w="2409" w:type="dxa"/>
          </w:tcPr>
          <w:p w:rsidR="002714E3" w:rsidRDefault="00523D60">
            <w:r>
              <w:rPr>
                <w:sz w:val="18"/>
              </w:rPr>
              <w:t>USB bellek, DVD, ISO dosyasi</w:t>
            </w:r>
          </w:p>
        </w:tc>
        <w:tc>
          <w:tcPr>
            <w:tcW w:w="2409" w:type="dxa"/>
          </w:tcPr>
          <w:p w:rsidR="002714E3" w:rsidRDefault="00523D60">
            <w:r>
              <w:rPr>
                <w:sz w:val="18"/>
              </w:rPr>
              <w:t>USB ve DVD gorseli</w:t>
            </w:r>
          </w:p>
        </w:tc>
      </w:tr>
      <w:tr w:rsidR="002714E3">
        <w:trPr>
          <w:jc w:val="center"/>
        </w:trPr>
        <w:tc>
          <w:tcPr>
            <w:tcW w:w="2409" w:type="dxa"/>
          </w:tcPr>
          <w:p w:rsidR="002714E3" w:rsidRDefault="00523D60">
            <w:r>
              <w:rPr>
                <w:sz w:val="18"/>
              </w:rPr>
              <w:t>Disk Bolumlendirme</w:t>
            </w:r>
          </w:p>
        </w:tc>
        <w:tc>
          <w:tcPr>
            <w:tcW w:w="2409" w:type="dxa"/>
          </w:tcPr>
          <w:p w:rsidR="002714E3" w:rsidRDefault="00523D60">
            <w:r>
              <w:rPr>
                <w:sz w:val="18"/>
              </w:rPr>
              <w:t>Sabit diskin mantiksal parcalara ayrilmasi</w:t>
            </w:r>
          </w:p>
        </w:tc>
        <w:tc>
          <w:tcPr>
            <w:tcW w:w="2409" w:type="dxa"/>
          </w:tcPr>
          <w:p w:rsidR="002714E3" w:rsidRDefault="00523D60">
            <w:r>
              <w:rPr>
                <w:sz w:val="18"/>
              </w:rPr>
              <w:t>C: sistem, D: veri</w:t>
            </w:r>
          </w:p>
        </w:tc>
        <w:tc>
          <w:tcPr>
            <w:tcW w:w="2409" w:type="dxa"/>
          </w:tcPr>
          <w:p w:rsidR="002714E3" w:rsidRDefault="00523D60">
            <w:r>
              <w:rPr>
                <w:sz w:val="18"/>
              </w:rPr>
              <w:t xml:space="preserve">Disk </w:t>
            </w:r>
            <w:r>
              <w:rPr>
                <w:sz w:val="18"/>
              </w:rPr>
              <w:t>yonetimi ekrani</w:t>
            </w:r>
          </w:p>
        </w:tc>
      </w:tr>
    </w:tbl>
    <w:p w:rsidR="002714E3" w:rsidRDefault="002714E3"/>
    <w:p w:rsidR="002714E3" w:rsidRDefault="00523D60">
      <w:pPr>
        <w:spacing w:before="200"/>
      </w:pPr>
      <w:r>
        <w:rPr>
          <w:b/>
          <w:color w:val="E65C00"/>
          <w:sz w:val="24"/>
        </w:rPr>
        <w:t xml:space="preserve">  Konu Anlatımı</w:t>
      </w:r>
    </w:p>
    <w:p w:rsidR="002714E3" w:rsidRDefault="00523D60">
      <w:r>
        <w:rPr>
          <w:sz w:val="20"/>
        </w:rPr>
        <w:t>Isletim sistemi, bilgisayarin 'beyni' olarak dusunulebilir. Donanim parcalarini yonetir, kaynaklari dagitir, kullaniciya arayuz saglar ve programlarin calismasini koordine eder. Isletim sistemi olmadan bilgisayar sadece el</w:t>
      </w:r>
      <w:r>
        <w:rPr>
          <w:sz w:val="20"/>
        </w:rPr>
        <w:t>ektronik parcalardan olusan bir kutudur.</w:t>
      </w:r>
    </w:p>
    <w:p w:rsidR="002714E3" w:rsidRDefault="00523D60">
      <w:r>
        <w:rPr>
          <w:sz w:val="20"/>
        </w:rPr>
        <w:t>Isletim sistemi yukleme yontemleri zamanla degismistir: eskiden disket ve CD kullanilirken, gunumuzde USB bellek en yaygin yontemdir. Network (PXE) boot ile ag uzerinden kurulum da buyuk kurumlarda tercih edilir.</w:t>
      </w:r>
    </w:p>
    <w:p w:rsidR="002714E3" w:rsidRDefault="00523D60">
      <w:r>
        <w:rPr>
          <w:sz w:val="20"/>
        </w:rPr>
        <w:t>Ku</w:t>
      </w:r>
      <w:r>
        <w:rPr>
          <w:sz w:val="20"/>
        </w:rPr>
        <w:t>rulum oncesi hazirlik asamasi kritiktir: boot sirasini ayarlamak, disk bolumlendirme stratejisi belirlemek ve sistem gereksinimlerini kontrol etmek gerekir.</w:t>
      </w:r>
    </w:p>
    <w:p w:rsidR="002714E3" w:rsidRDefault="00523D60">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E65C00"/>
          </w:tcPr>
          <w:p w:rsidR="002714E3" w:rsidRDefault="00523D60">
            <w:pPr>
              <w:jc w:val="center"/>
            </w:pPr>
            <w:r>
              <w:rPr>
                <w:b/>
                <w:color w:val="FFFFFF"/>
                <w:sz w:val="18"/>
              </w:rPr>
              <w:t>Örnek</w:t>
            </w:r>
          </w:p>
        </w:tc>
        <w:tc>
          <w:tcPr>
            <w:tcW w:w="3213" w:type="dxa"/>
            <w:shd w:val="clear" w:color="auto" w:fill="E65C00"/>
          </w:tcPr>
          <w:p w:rsidR="002714E3" w:rsidRDefault="00523D60">
            <w:pPr>
              <w:jc w:val="center"/>
            </w:pPr>
            <w:r>
              <w:rPr>
                <w:b/>
                <w:color w:val="FFFFFF"/>
                <w:sz w:val="18"/>
              </w:rPr>
              <w:t>Açıklama</w:t>
            </w:r>
          </w:p>
        </w:tc>
        <w:tc>
          <w:tcPr>
            <w:tcW w:w="3213" w:type="dxa"/>
            <w:shd w:val="clear" w:color="auto" w:fill="E65C00"/>
          </w:tcPr>
          <w:p w:rsidR="002714E3" w:rsidRDefault="00523D60">
            <w:pPr>
              <w:jc w:val="center"/>
            </w:pPr>
            <w:r>
              <w:rPr>
                <w:b/>
                <w:color w:val="FFFFFF"/>
                <w:sz w:val="18"/>
              </w:rPr>
              <w:t>Günlük Hayat Bağlantısı</w:t>
            </w:r>
          </w:p>
        </w:tc>
      </w:tr>
      <w:tr w:rsidR="002714E3">
        <w:trPr>
          <w:jc w:val="center"/>
        </w:trPr>
        <w:tc>
          <w:tcPr>
            <w:tcW w:w="3213" w:type="dxa"/>
          </w:tcPr>
          <w:p w:rsidR="002714E3" w:rsidRDefault="00523D60">
            <w:r>
              <w:rPr>
                <w:sz w:val="18"/>
              </w:rPr>
              <w:t>USB Kurulum</w:t>
            </w:r>
          </w:p>
        </w:tc>
        <w:tc>
          <w:tcPr>
            <w:tcW w:w="3213" w:type="dxa"/>
          </w:tcPr>
          <w:p w:rsidR="002714E3" w:rsidRDefault="00523D60">
            <w:r>
              <w:rPr>
                <w:sz w:val="18"/>
              </w:rPr>
              <w:t xml:space="preserve">USB bellek ile Windows </w:t>
            </w:r>
            <w:r>
              <w:rPr>
                <w:sz w:val="18"/>
              </w:rPr>
              <w:t>kurulumu baslatma</w:t>
            </w:r>
          </w:p>
        </w:tc>
        <w:tc>
          <w:tcPr>
            <w:tcW w:w="3213" w:type="dxa"/>
          </w:tcPr>
          <w:p w:rsidR="002714E3" w:rsidRDefault="00523D60">
            <w:r>
              <w:rPr>
                <w:sz w:val="18"/>
              </w:rPr>
              <w:t>En yaygin yontem</w:t>
            </w:r>
          </w:p>
        </w:tc>
      </w:tr>
      <w:tr w:rsidR="002714E3">
        <w:trPr>
          <w:jc w:val="center"/>
        </w:trPr>
        <w:tc>
          <w:tcPr>
            <w:tcW w:w="3213" w:type="dxa"/>
          </w:tcPr>
          <w:p w:rsidR="002714E3" w:rsidRDefault="00523D60">
            <w:r>
              <w:rPr>
                <w:sz w:val="18"/>
              </w:rPr>
              <w:t>Network Boot</w:t>
            </w:r>
          </w:p>
        </w:tc>
        <w:tc>
          <w:tcPr>
            <w:tcW w:w="3213" w:type="dxa"/>
          </w:tcPr>
          <w:p w:rsidR="002714E3" w:rsidRDefault="00523D60">
            <w:r>
              <w:rPr>
                <w:sz w:val="18"/>
              </w:rPr>
              <w:t>Ag uzerinden 50 bilgisayara ayni anda kurulum</w:t>
            </w:r>
          </w:p>
        </w:tc>
        <w:tc>
          <w:tcPr>
            <w:tcW w:w="3213" w:type="dxa"/>
          </w:tcPr>
          <w:p w:rsidR="002714E3" w:rsidRDefault="00523D60">
            <w:r>
              <w:rPr>
                <w:sz w:val="18"/>
              </w:rPr>
              <w:t>Kurumsal ortam</w:t>
            </w:r>
          </w:p>
        </w:tc>
      </w:tr>
      <w:tr w:rsidR="002714E3">
        <w:trPr>
          <w:jc w:val="center"/>
        </w:trPr>
        <w:tc>
          <w:tcPr>
            <w:tcW w:w="3213" w:type="dxa"/>
          </w:tcPr>
          <w:p w:rsidR="002714E3" w:rsidRDefault="00523D60">
            <w:r>
              <w:rPr>
                <w:sz w:val="18"/>
              </w:rPr>
              <w:t>Live USB</w:t>
            </w:r>
          </w:p>
        </w:tc>
        <w:tc>
          <w:tcPr>
            <w:tcW w:w="3213" w:type="dxa"/>
          </w:tcPr>
          <w:p w:rsidR="002714E3" w:rsidRDefault="00523D60">
            <w:r>
              <w:rPr>
                <w:sz w:val="18"/>
              </w:rPr>
              <w:t>Kurmadan USB'den isletim sistemi calistirma</w:t>
            </w:r>
          </w:p>
        </w:tc>
        <w:tc>
          <w:tcPr>
            <w:tcW w:w="3213" w:type="dxa"/>
          </w:tcPr>
          <w:p w:rsidR="002714E3" w:rsidRDefault="00523D60">
            <w:r>
              <w:rPr>
                <w:sz w:val="18"/>
              </w:rPr>
              <w:t>Test amacli</w:t>
            </w:r>
          </w:p>
        </w:tc>
      </w:tr>
      <w:tr w:rsidR="002714E3">
        <w:trPr>
          <w:jc w:val="center"/>
        </w:trPr>
        <w:tc>
          <w:tcPr>
            <w:tcW w:w="3213" w:type="dxa"/>
          </w:tcPr>
          <w:p w:rsidR="002714E3" w:rsidRDefault="00523D60">
            <w:r>
              <w:rPr>
                <w:sz w:val="18"/>
              </w:rPr>
              <w:t>ISO Dosyasi</w:t>
            </w:r>
          </w:p>
        </w:tc>
        <w:tc>
          <w:tcPr>
            <w:tcW w:w="3213" w:type="dxa"/>
          </w:tcPr>
          <w:p w:rsidR="002714E3" w:rsidRDefault="00523D60">
            <w:r>
              <w:rPr>
                <w:sz w:val="18"/>
              </w:rPr>
              <w:t>Isletim sisteminin dijital kurulum imaji</w:t>
            </w:r>
          </w:p>
        </w:tc>
        <w:tc>
          <w:tcPr>
            <w:tcW w:w="3213" w:type="dxa"/>
          </w:tcPr>
          <w:p w:rsidR="002714E3" w:rsidRDefault="00523D60">
            <w:r>
              <w:rPr>
                <w:sz w:val="18"/>
              </w:rPr>
              <w:t>Indirme ve hazirlama</w:t>
            </w:r>
          </w:p>
        </w:tc>
      </w:tr>
    </w:tbl>
    <w:p w:rsidR="002714E3" w:rsidRDefault="002714E3"/>
    <w:p w:rsidR="002714E3" w:rsidRDefault="00523D60">
      <w:pPr>
        <w:spacing w:before="200"/>
      </w:pPr>
      <w:r>
        <w:rPr>
          <w:b/>
          <w:color w:val="E65C00"/>
          <w:sz w:val="24"/>
        </w:rPr>
        <w:t xml:space="preserve">  Görseller ve Tablolar</w:t>
      </w:r>
    </w:p>
    <w:p w:rsidR="002714E3" w:rsidRDefault="00523D60">
      <w:pPr>
        <w:pStyle w:val="ListeMaddemi"/>
      </w:pPr>
      <w:r>
        <w:rPr>
          <w:sz w:val="20"/>
        </w:rPr>
        <w:t>Katmanli isletim sistemi mimarisi semasi</w:t>
      </w:r>
    </w:p>
    <w:p w:rsidR="002714E3" w:rsidRDefault="00523D60">
      <w:pPr>
        <w:pStyle w:val="ListeMaddemi"/>
      </w:pPr>
      <w:r>
        <w:rPr>
          <w:sz w:val="20"/>
        </w:rPr>
        <w:t>Kurulum yontemleri karsilastirma tablosu</w:t>
      </w:r>
    </w:p>
    <w:p w:rsidR="002714E3" w:rsidRDefault="00523D60">
      <w:pPr>
        <w:spacing w:before="200"/>
      </w:pPr>
      <w:r>
        <w:rPr>
          <w:b/>
          <w:color w:val="E65C00"/>
          <w:sz w:val="24"/>
        </w:rPr>
        <w:t xml:space="preserve">  Analoji ve Benzetmeler</w:t>
      </w:r>
    </w:p>
    <w:p w:rsidR="002714E3" w:rsidRDefault="00523D60">
      <w:r>
        <w:rPr>
          <w:b/>
          <w:color w:val="E65C00"/>
          <w:sz w:val="20"/>
        </w:rPr>
        <w:t xml:space="preserve">  1. </w:t>
      </w:r>
      <w:r>
        <w:rPr>
          <w:sz w:val="20"/>
        </w:rPr>
        <w:t>Isletim sistemi = Sehrin belediyesi: su, elektrik, ulasimi yonetir</w:t>
      </w:r>
    </w:p>
    <w:p w:rsidR="002714E3" w:rsidRDefault="00523D60">
      <w:r>
        <w:rPr>
          <w:b/>
          <w:color w:val="E65C00"/>
          <w:sz w:val="20"/>
        </w:rPr>
        <w:lastRenderedPageBreak/>
        <w:t xml:space="preserve">  2. </w:t>
      </w:r>
      <w:r>
        <w:rPr>
          <w:sz w:val="20"/>
        </w:rPr>
        <w:t>Kernel = Fabrikanin motor dairesi: disaridan gor</w:t>
      </w:r>
      <w:r>
        <w:rPr>
          <w:sz w:val="20"/>
        </w:rPr>
        <w:t>unmez ama her sey ona baglidir</w:t>
      </w:r>
    </w:p>
    <w:p w:rsidR="002714E3" w:rsidRDefault="00523D60">
      <w:r>
        <w:rPr>
          <w:b/>
          <w:color w:val="E65C00"/>
          <w:sz w:val="20"/>
        </w:rPr>
        <w:t xml:space="preserve">  3. </w:t>
      </w:r>
      <w:r>
        <w:rPr>
          <w:sz w:val="20"/>
        </w:rPr>
        <w:t>Kurulum medyasi = Evin insaat malzemesi: bina (sistem) bu malzemeyle kurulur</w:t>
      </w:r>
    </w:p>
    <w:p w:rsidR="002714E3" w:rsidRDefault="00523D60">
      <w:pPr>
        <w:spacing w:before="200"/>
      </w:pPr>
      <w:r>
        <w:rPr>
          <w:b/>
          <w:color w:val="E65C00"/>
          <w:sz w:val="24"/>
        </w:rPr>
        <w:t xml:space="preserve">  Öğrenci Soru-Cevap</w:t>
      </w:r>
    </w:p>
    <w:p w:rsidR="002714E3" w:rsidRDefault="00523D60">
      <w:pPr>
        <w:pStyle w:val="ListeMaddemi"/>
      </w:pPr>
      <w:r>
        <w:rPr>
          <w:sz w:val="20"/>
        </w:rPr>
        <w:t>Windows neden en yaygin? - Genis yazilim destegi ve kullanici aliskanligiyla.</w:t>
      </w:r>
    </w:p>
    <w:p w:rsidR="002714E3" w:rsidRDefault="00523D60">
      <w:pPr>
        <w:pStyle w:val="ListeMaddemi"/>
      </w:pPr>
      <w:r>
        <w:rPr>
          <w:sz w:val="20"/>
        </w:rPr>
        <w:t xml:space="preserve">Linux ucretsiz mi? - Cogu dagitim </w:t>
      </w:r>
      <w:r>
        <w:rPr>
          <w:sz w:val="20"/>
        </w:rPr>
        <w:t>ucretsizdir, acik kaynaktir.</w:t>
      </w:r>
    </w:p>
    <w:p w:rsidR="002714E3" w:rsidRDefault="00523D60">
      <w:pPr>
        <w:pStyle w:val="ListeMaddemi"/>
      </w:pPr>
      <w:r>
        <w:rPr>
          <w:sz w:val="20"/>
        </w:rPr>
        <w:t>macOS her bilgisayara kurulur mu? - Resmi olarak sadece Apple donanimi destekler.</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2714E3" w:rsidRDefault="00523D60">
            <w:r>
              <w:rPr>
                <w:b/>
                <w:color w:val="FFFFFF"/>
                <w:sz w:val="28"/>
              </w:rPr>
              <w:t xml:space="preserve">  E4  |  DERİNLEŞTİRME (ELABORATE)  —  Transfer &amp; Pekiştirme</w:t>
            </w:r>
          </w:p>
        </w:tc>
      </w:tr>
    </w:tbl>
    <w:p w:rsidR="002714E3" w:rsidRDefault="002714E3"/>
    <w:p w:rsidR="002714E3" w:rsidRDefault="00523D60">
      <w:r>
        <w:rPr>
          <w:i/>
          <w:color w:val="6A1B9A"/>
          <w:sz w:val="20"/>
        </w:rPr>
        <w:t xml:space="preserve"> </w:t>
      </w:r>
      <w:r>
        <w:rPr>
          <w:i/>
          <w:color w:val="6A1B9A"/>
          <w:sz w:val="20"/>
        </w:rPr>
        <w:t xml:space="preserve"> Süre: 10 dakika</w:t>
      </w:r>
    </w:p>
    <w:p w:rsidR="002714E3" w:rsidRDefault="00523D60">
      <w:pPr>
        <w:spacing w:before="200"/>
      </w:pPr>
      <w:r>
        <w:rPr>
          <w:b/>
          <w:color w:val="6A1B9A"/>
          <w:sz w:val="24"/>
        </w:rPr>
        <w:t xml:space="preserve">  Uygulama Etkinliği: "Kurulum Planlayicisi"</w:t>
      </w:r>
    </w:p>
    <w:p w:rsidR="002714E3" w:rsidRDefault="00523D60">
      <w:r>
        <w:rPr>
          <w:b/>
          <w:color w:val="1B2A4A"/>
          <w:sz w:val="20"/>
        </w:rPr>
        <w:t xml:space="preserve">Türü: </w:t>
      </w:r>
      <w:r>
        <w:rPr>
          <w:sz w:val="20"/>
        </w:rPr>
        <w:t>Bireysel Calisma</w:t>
      </w:r>
    </w:p>
    <w:p w:rsidR="002714E3" w:rsidRDefault="00523D60">
      <w:r>
        <w:rPr>
          <w:b/>
          <w:color w:val="1B2A4A"/>
          <w:sz w:val="20"/>
        </w:rPr>
        <w:t xml:space="preserve">Amacı: </w:t>
      </w:r>
      <w:r>
        <w:rPr>
          <w:sz w:val="20"/>
        </w:rPr>
        <w:t>Bir bilgisayar icin isletim sistemi kurulum plani hazirlama.</w:t>
      </w:r>
    </w:p>
    <w:p w:rsidR="002714E3" w:rsidRDefault="00523D60">
      <w:pPr>
        <w:spacing w:before="200"/>
      </w:pPr>
      <w:r>
        <w:rPr>
          <w:b/>
          <w:color w:val="6A1B9A"/>
          <w:sz w:val="24"/>
        </w:rPr>
        <w:t xml:space="preserve">  Yönerge Adımları</w:t>
      </w:r>
    </w:p>
    <w:p w:rsidR="002714E3" w:rsidRDefault="00523D60">
      <w:r>
        <w:rPr>
          <w:b/>
          <w:color w:val="6A1B9A"/>
          <w:sz w:val="20"/>
        </w:rPr>
        <w:t xml:space="preserve">  1. </w:t>
      </w:r>
      <w:r>
        <w:rPr>
          <w:sz w:val="20"/>
        </w:rPr>
        <w:t>Verilen donanim ozelliklerini inceleyin.</w:t>
      </w:r>
    </w:p>
    <w:p w:rsidR="002714E3" w:rsidRDefault="00523D60">
      <w:r>
        <w:rPr>
          <w:b/>
          <w:color w:val="6A1B9A"/>
          <w:sz w:val="20"/>
        </w:rPr>
        <w:t xml:space="preserve">  2. </w:t>
      </w:r>
      <w:r>
        <w:rPr>
          <w:sz w:val="20"/>
        </w:rPr>
        <w:t>Uygun isletim sistemi secin.</w:t>
      </w:r>
    </w:p>
    <w:p w:rsidR="002714E3" w:rsidRDefault="00523D60">
      <w:r>
        <w:rPr>
          <w:b/>
          <w:color w:val="6A1B9A"/>
          <w:sz w:val="20"/>
        </w:rPr>
        <w:t xml:space="preserve">  3. </w:t>
      </w:r>
      <w:r>
        <w:rPr>
          <w:sz w:val="20"/>
        </w:rPr>
        <w:t>Kurulum yontemini belirleyin (USB/DVD/Network).</w:t>
      </w:r>
    </w:p>
    <w:p w:rsidR="002714E3" w:rsidRDefault="00523D60">
      <w:r>
        <w:rPr>
          <w:b/>
          <w:color w:val="6A1B9A"/>
          <w:sz w:val="20"/>
        </w:rPr>
        <w:t xml:space="preserve">  4. </w:t>
      </w:r>
      <w:r>
        <w:rPr>
          <w:sz w:val="20"/>
        </w:rPr>
        <w:t>Disk bolumlendirme stratejisi olusturun.</w:t>
      </w:r>
    </w:p>
    <w:p w:rsidR="002714E3" w:rsidRDefault="00523D60">
      <w:r>
        <w:rPr>
          <w:b/>
          <w:color w:val="6A1B9A"/>
          <w:sz w:val="20"/>
        </w:rPr>
        <w:t xml:space="preserve">  5. </w:t>
      </w:r>
      <w:r>
        <w:rPr>
          <w:sz w:val="20"/>
        </w:rPr>
        <w:t>Kurulum oncesi kontrol listesi hazirlayin.</w:t>
      </w:r>
    </w:p>
    <w:p w:rsidR="002714E3" w:rsidRDefault="00523D60">
      <w:r>
        <w:rPr>
          <w:b/>
          <w:color w:val="1B2A4A"/>
          <w:sz w:val="20"/>
        </w:rPr>
        <w:t xml:space="preserve">Beklenen Ürün: </w:t>
      </w:r>
      <w:r>
        <w:rPr>
          <w:sz w:val="20"/>
        </w:rPr>
        <w:t>Isletim Sistemi Kurulum On Hazirlik Raporu</w:t>
      </w:r>
    </w:p>
    <w:p w:rsidR="002714E3" w:rsidRDefault="00523D60">
      <w:pPr>
        <w:spacing w:before="200"/>
      </w:pPr>
      <w:r>
        <w:rPr>
          <w:b/>
          <w:color w:val="6A1B9A"/>
          <w:sz w:val="24"/>
        </w:rPr>
        <w:t xml:space="preserve">  Transfer Soruları</w:t>
      </w:r>
    </w:p>
    <w:p w:rsidR="002714E3" w:rsidRDefault="00523D60">
      <w:r>
        <w:rPr>
          <w:b/>
          <w:color w:val="6A1B9A"/>
          <w:sz w:val="20"/>
        </w:rPr>
        <w:t xml:space="preserve">  1. </w:t>
      </w:r>
      <w:r>
        <w:rPr>
          <w:sz w:val="20"/>
        </w:rPr>
        <w:t>Sunuculara isletim sistemi</w:t>
      </w:r>
      <w:r>
        <w:rPr>
          <w:sz w:val="20"/>
        </w:rPr>
        <w:t xml:space="preserve"> nasil kurulur?</w:t>
      </w:r>
    </w:p>
    <w:p w:rsidR="002714E3" w:rsidRDefault="00523D60">
      <w:r>
        <w:rPr>
          <w:b/>
          <w:color w:val="6A1B9A"/>
          <w:sz w:val="20"/>
        </w:rPr>
        <w:t xml:space="preserve">  2. </w:t>
      </w:r>
      <w:r>
        <w:rPr>
          <w:sz w:val="20"/>
        </w:rPr>
        <w:t>Gomulu sistemlerde (ATM, kiosk) OS yukleme farki nedir?</w:t>
      </w:r>
    </w:p>
    <w:p w:rsidR="002714E3" w:rsidRDefault="00523D60">
      <w:r>
        <w:rPr>
          <w:b/>
          <w:color w:val="6A1B9A"/>
          <w:sz w:val="20"/>
        </w:rPr>
        <w:t xml:space="preserve">  3. </w:t>
      </w:r>
      <w:r>
        <w:rPr>
          <w:sz w:val="20"/>
        </w:rPr>
        <w:t>Sanal makinelere OS kurulumu nasil yapilir?</w:t>
      </w:r>
    </w:p>
    <w:p w:rsidR="002714E3" w:rsidRDefault="00523D60">
      <w:r>
        <w:rPr>
          <w:b/>
          <w:color w:val="1B2A4A"/>
          <w:sz w:val="20"/>
        </w:rPr>
        <w:t xml:space="preserve">İlişkili Disiplinler: </w:t>
      </w:r>
      <w:r>
        <w:rPr>
          <w:sz w:val="20"/>
        </w:rPr>
        <w:t>Matematik (disk alan hesaplama), Ingilizce (teknik terimler)</w:t>
      </w:r>
    </w:p>
    <w:p w:rsidR="002714E3" w:rsidRDefault="00523D60">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2714E3" w:rsidRDefault="00523D60">
            <w:r>
              <w:rPr>
                <w:sz w:val="20"/>
              </w:rPr>
              <w:t>Eski bir bilgisayara (2</w:t>
            </w:r>
            <w:r>
              <w:rPr>
                <w:sz w:val="20"/>
              </w:rPr>
              <w:t>GB RAM, 80GB HDD) modern bir isletim sistemi kurulmasi isteniyor.</w:t>
            </w:r>
            <w:r>
              <w:rPr>
                <w:sz w:val="20"/>
              </w:rPr>
              <w:br/>
            </w:r>
            <w:r>
              <w:rPr>
                <w:sz w:val="20"/>
              </w:rPr>
              <w:br/>
              <w:t>Cozum: Hafif bir Linux dagitimi (Lubuntu, Xubuntu) veya Windows 10 32-bit LTSC onermek; disk bolumlendirmeyi verimli yapmak.</w:t>
            </w:r>
          </w:p>
        </w:tc>
      </w:tr>
    </w:tbl>
    <w:p w:rsidR="002714E3" w:rsidRDefault="002714E3"/>
    <w:p w:rsidR="002714E3" w:rsidRDefault="00523D60">
      <w:r>
        <w:rPr>
          <w:b/>
          <w:color w:val="1B2A4A"/>
          <w:sz w:val="20"/>
        </w:rPr>
        <w:t xml:space="preserve">Yaratıcı Görev: </w:t>
      </w:r>
      <w:r>
        <w:rPr>
          <w:sz w:val="20"/>
        </w:rPr>
        <w:t>Kendi isletim sisteminizi tasarlasaydiniz, han</w:t>
      </w:r>
      <w:r>
        <w:rPr>
          <w:sz w:val="20"/>
        </w:rPr>
        <w:t>gi 5 temel ozelligi mutlaka koyardiniz?</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2714E3" w:rsidRDefault="00523D60">
            <w:r>
              <w:rPr>
                <w:b/>
                <w:color w:val="FFFFFF"/>
                <w:sz w:val="28"/>
              </w:rPr>
              <w:t xml:space="preserve">  E5  |  DEĞERLENDİRME (EVALUATE)  —  Öğrenmeyi Ölçme</w:t>
            </w:r>
          </w:p>
        </w:tc>
      </w:tr>
    </w:tbl>
    <w:p w:rsidR="002714E3" w:rsidRDefault="002714E3"/>
    <w:p w:rsidR="002714E3" w:rsidRDefault="00523D60">
      <w:r>
        <w:rPr>
          <w:i/>
          <w:color w:val="2E7D32"/>
          <w:sz w:val="20"/>
        </w:rPr>
        <w:t xml:space="preserve">  Süre: 8 dakika</w:t>
      </w:r>
    </w:p>
    <w:p w:rsidR="002714E3" w:rsidRDefault="00523D60">
      <w:pPr>
        <w:spacing w:before="200"/>
      </w:pPr>
      <w:r>
        <w:rPr>
          <w:b/>
          <w:color w:val="2E7D32"/>
          <w:sz w:val="24"/>
        </w:rPr>
        <w:t xml:space="preserve">  Öz Değerlendirme Kontrol Listesi</w:t>
      </w:r>
    </w:p>
    <w:p w:rsidR="002714E3" w:rsidRDefault="00523D60">
      <w:r>
        <w:rPr>
          <w:sz w:val="20"/>
        </w:rPr>
        <w:t xml:space="preserve">  ☐  Isletim sisteminin gorevlerini soyleyebiliyorum.</w:t>
      </w:r>
    </w:p>
    <w:p w:rsidR="002714E3" w:rsidRDefault="00523D60">
      <w:r>
        <w:rPr>
          <w:sz w:val="20"/>
        </w:rPr>
        <w:lastRenderedPageBreak/>
        <w:t xml:space="preserve">  ☐  Kurulum yontemlerini biliyorum.</w:t>
      </w:r>
    </w:p>
    <w:p w:rsidR="002714E3" w:rsidRDefault="00523D60">
      <w:r>
        <w:rPr>
          <w:sz w:val="20"/>
        </w:rPr>
        <w:t xml:space="preserve">  ☐  Disk bolumlendirme mantigini anliyorum.</w:t>
      </w:r>
    </w:p>
    <w:p w:rsidR="002714E3" w:rsidRDefault="00523D60">
      <w:r>
        <w:rPr>
          <w:sz w:val="20"/>
        </w:rPr>
        <w:t xml:space="preserve">  ☐  Kurulum oncesi hazirliklari planlayabiliyorum.</w:t>
      </w:r>
    </w:p>
    <w:p w:rsidR="002714E3" w:rsidRDefault="00523D60">
      <w:r>
        <w:rPr>
          <w:sz w:val="20"/>
        </w:rPr>
        <w:t xml:space="preserve">  ☐  Kernel kavramini aciklayabiliyorum.</w:t>
      </w:r>
    </w:p>
    <w:p w:rsidR="002714E3" w:rsidRDefault="00523D60">
      <w:pPr>
        <w:spacing w:before="200"/>
      </w:pPr>
      <w:r>
        <w:rPr>
          <w:b/>
          <w:color w:val="2E7D32"/>
          <w:sz w:val="24"/>
        </w:rPr>
        <w:t xml:space="preserve">  Öz Değerlendirme Soruları</w:t>
      </w:r>
    </w:p>
    <w:p w:rsidR="002714E3" w:rsidRDefault="00523D60">
      <w:r>
        <w:rPr>
          <w:b/>
          <w:color w:val="2E7D32"/>
          <w:sz w:val="20"/>
        </w:rPr>
        <w:t xml:space="preserve">  1. </w:t>
      </w:r>
      <w:r>
        <w:rPr>
          <w:sz w:val="20"/>
        </w:rPr>
        <w:t>Isletim sistemi kavrami netlesiti mi?</w:t>
      </w:r>
    </w:p>
    <w:p w:rsidR="002714E3" w:rsidRDefault="00523D60">
      <w:r>
        <w:rPr>
          <w:b/>
          <w:color w:val="2E7D32"/>
          <w:sz w:val="20"/>
        </w:rPr>
        <w:t xml:space="preserve">  2. </w:t>
      </w:r>
      <w:r>
        <w:rPr>
          <w:sz w:val="20"/>
        </w:rPr>
        <w:t>Hangi kurulum yontemini tercih ederim?</w:t>
      </w:r>
    </w:p>
    <w:p w:rsidR="002714E3" w:rsidRDefault="00523D60">
      <w:r>
        <w:rPr>
          <w:b/>
          <w:color w:val="2E7D32"/>
          <w:sz w:val="20"/>
        </w:rPr>
        <w:t xml:space="preserve">  3. </w:t>
      </w:r>
      <w:r>
        <w:rPr>
          <w:sz w:val="20"/>
        </w:rPr>
        <w:t>Linux denemek ister miyim?</w:t>
      </w:r>
    </w:p>
    <w:p w:rsidR="002714E3" w:rsidRDefault="00523D60">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2E7D32"/>
          </w:tcPr>
          <w:p w:rsidR="002714E3" w:rsidRDefault="00523D60">
            <w:pPr>
              <w:jc w:val="center"/>
            </w:pPr>
            <w:r>
              <w:rPr>
                <w:b/>
                <w:color w:val="FFFFFF"/>
                <w:sz w:val="18"/>
              </w:rPr>
              <w:t>No</w:t>
            </w:r>
          </w:p>
        </w:tc>
        <w:tc>
          <w:tcPr>
            <w:tcW w:w="3213" w:type="dxa"/>
            <w:shd w:val="clear" w:color="auto" w:fill="2E7D32"/>
          </w:tcPr>
          <w:p w:rsidR="002714E3" w:rsidRDefault="00523D60">
            <w:pPr>
              <w:jc w:val="center"/>
            </w:pPr>
            <w:r>
              <w:rPr>
                <w:b/>
                <w:color w:val="FFFFFF"/>
                <w:sz w:val="18"/>
              </w:rPr>
              <w:t>Soru</w:t>
            </w:r>
          </w:p>
        </w:tc>
        <w:tc>
          <w:tcPr>
            <w:tcW w:w="3213" w:type="dxa"/>
            <w:shd w:val="clear" w:color="auto" w:fill="2E7D32"/>
          </w:tcPr>
          <w:p w:rsidR="002714E3" w:rsidRDefault="00523D60">
            <w:pPr>
              <w:jc w:val="center"/>
            </w:pPr>
            <w:r>
              <w:rPr>
                <w:b/>
                <w:color w:val="FFFFFF"/>
                <w:sz w:val="18"/>
              </w:rPr>
              <w:t>Cevap</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Isletim sisteminin temel gorevi?</w:t>
            </w:r>
          </w:p>
        </w:tc>
        <w:tc>
          <w:tcPr>
            <w:tcW w:w="3213" w:type="dxa"/>
          </w:tcPr>
          <w:p w:rsidR="002714E3" w:rsidRDefault="00523D60">
            <w:r>
              <w:rPr>
                <w:sz w:val="18"/>
              </w:rPr>
              <w:t>Donanim-kullanici arasi kopru</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 xml:space="preserve">En yaygin </w:t>
            </w:r>
            <w:r>
              <w:rPr>
                <w:sz w:val="18"/>
              </w:rPr>
              <w:t>kurulum medyasi?</w:t>
            </w:r>
          </w:p>
        </w:tc>
        <w:tc>
          <w:tcPr>
            <w:tcW w:w="3213" w:type="dxa"/>
          </w:tcPr>
          <w:p w:rsidR="002714E3" w:rsidRDefault="00523D60">
            <w:r>
              <w:rPr>
                <w:sz w:val="18"/>
              </w:rPr>
              <w:t>USB bellek</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Isletim sisteminin cekirdegine ne denir?</w:t>
            </w:r>
          </w:p>
        </w:tc>
        <w:tc>
          <w:tcPr>
            <w:tcW w:w="3213" w:type="dxa"/>
          </w:tcPr>
          <w:p w:rsidR="002714E3" w:rsidRDefault="00523D60">
            <w:r>
              <w:rPr>
                <w:sz w:val="18"/>
              </w:rPr>
              <w:t>Kernel</w:t>
            </w:r>
          </w:p>
        </w:tc>
      </w:tr>
      <w:tr w:rsidR="002714E3">
        <w:trPr>
          <w:jc w:val="center"/>
        </w:trPr>
        <w:tc>
          <w:tcPr>
            <w:tcW w:w="3213" w:type="dxa"/>
          </w:tcPr>
          <w:p w:rsidR="002714E3" w:rsidRDefault="00523D60">
            <w:r>
              <w:rPr>
                <w:sz w:val="18"/>
              </w:rPr>
              <w:t>4</w:t>
            </w:r>
          </w:p>
        </w:tc>
        <w:tc>
          <w:tcPr>
            <w:tcW w:w="3213" w:type="dxa"/>
          </w:tcPr>
          <w:p w:rsidR="002714E3" w:rsidRDefault="00523D60">
            <w:r>
              <w:rPr>
                <w:sz w:val="18"/>
              </w:rPr>
              <w:t>Kurmadan USB'den OS calistirmaya ne denir?</w:t>
            </w:r>
          </w:p>
        </w:tc>
        <w:tc>
          <w:tcPr>
            <w:tcW w:w="3213" w:type="dxa"/>
          </w:tcPr>
          <w:p w:rsidR="002714E3" w:rsidRDefault="00523D60">
            <w:r>
              <w:rPr>
                <w:sz w:val="18"/>
              </w:rPr>
              <w:t>Live USB/OS</w:t>
            </w:r>
          </w:p>
        </w:tc>
      </w:tr>
      <w:tr w:rsidR="002714E3">
        <w:trPr>
          <w:jc w:val="center"/>
        </w:trPr>
        <w:tc>
          <w:tcPr>
            <w:tcW w:w="3213" w:type="dxa"/>
          </w:tcPr>
          <w:p w:rsidR="002714E3" w:rsidRDefault="00523D60">
            <w:r>
              <w:rPr>
                <w:sz w:val="18"/>
              </w:rPr>
              <w:t>5</w:t>
            </w:r>
          </w:p>
        </w:tc>
        <w:tc>
          <w:tcPr>
            <w:tcW w:w="3213" w:type="dxa"/>
          </w:tcPr>
          <w:p w:rsidR="002714E3" w:rsidRDefault="00523D60">
            <w:r>
              <w:rPr>
                <w:sz w:val="18"/>
              </w:rPr>
              <w:t>Ag uzerinden kurulum yontemi?</w:t>
            </w:r>
          </w:p>
        </w:tc>
        <w:tc>
          <w:tcPr>
            <w:tcW w:w="3213" w:type="dxa"/>
          </w:tcPr>
          <w:p w:rsidR="002714E3" w:rsidRDefault="00523D60">
            <w:r>
              <w:rPr>
                <w:sz w:val="18"/>
              </w:rPr>
              <w:t>PXE/Network Boot</w:t>
            </w:r>
          </w:p>
        </w:tc>
      </w:tr>
    </w:tbl>
    <w:p w:rsidR="002714E3" w:rsidRDefault="002714E3"/>
    <w:p w:rsidR="002714E3" w:rsidRDefault="00523D60">
      <w:pPr>
        <w:spacing w:before="200"/>
      </w:pPr>
      <w:r>
        <w:rPr>
          <w:b/>
          <w:color w:val="2E7D32"/>
          <w:sz w:val="24"/>
        </w:rPr>
        <w:t xml:space="preserve">  Tartışma Soruları</w:t>
      </w:r>
    </w:p>
    <w:p w:rsidR="002714E3" w:rsidRDefault="00523D60">
      <w:r>
        <w:rPr>
          <w:b/>
          <w:color w:val="2E7D32"/>
          <w:sz w:val="20"/>
        </w:rPr>
        <w:t>Açık Uçlu:</w:t>
      </w:r>
    </w:p>
    <w:p w:rsidR="002714E3" w:rsidRDefault="00523D60">
      <w:r>
        <w:rPr>
          <w:b/>
          <w:color w:val="2E7D32"/>
          <w:sz w:val="20"/>
        </w:rPr>
        <w:t xml:space="preserve">  1. </w:t>
      </w:r>
      <w:r>
        <w:rPr>
          <w:sz w:val="20"/>
        </w:rPr>
        <w:t>Tek bir isletim sistemi yeterli</w:t>
      </w:r>
      <w:r>
        <w:rPr>
          <w:sz w:val="20"/>
        </w:rPr>
        <w:t xml:space="preserve"> mi yoksa alternatif bilmek sart mi?</w:t>
      </w:r>
    </w:p>
    <w:p w:rsidR="002714E3" w:rsidRDefault="00523D60">
      <w:r>
        <w:rPr>
          <w:b/>
          <w:color w:val="2E7D32"/>
          <w:sz w:val="20"/>
        </w:rPr>
        <w:t xml:space="preserve">  2. </w:t>
      </w:r>
      <w:r>
        <w:rPr>
          <w:sz w:val="20"/>
        </w:rPr>
        <w:t>Isletim sistemleri gelecekte bulut tabanli mi olacak?</w:t>
      </w:r>
    </w:p>
    <w:p w:rsidR="002714E3" w:rsidRDefault="00523D60">
      <w:r>
        <w:rPr>
          <w:b/>
          <w:color w:val="2E7D32"/>
          <w:sz w:val="20"/>
        </w:rPr>
        <w:t xml:space="preserve">  3. </w:t>
      </w:r>
      <w:r>
        <w:rPr>
          <w:sz w:val="20"/>
        </w:rPr>
        <w:t>Ucretsiz isletim sistemleri neden daha az yaygin?</w:t>
      </w:r>
    </w:p>
    <w:p w:rsidR="002714E3" w:rsidRDefault="00523D60">
      <w:r>
        <w:rPr>
          <w:b/>
          <w:color w:val="2E7D32"/>
          <w:sz w:val="20"/>
        </w:rPr>
        <w:t>Eleştirel Düşünme:</w:t>
      </w:r>
    </w:p>
    <w:p w:rsidR="002714E3" w:rsidRDefault="00523D60">
      <w:r>
        <w:rPr>
          <w:b/>
          <w:color w:val="2E7D32"/>
          <w:sz w:val="20"/>
        </w:rPr>
        <w:t xml:space="preserve">  1. </w:t>
      </w:r>
      <w:r>
        <w:rPr>
          <w:sz w:val="20"/>
        </w:rPr>
        <w:t>Isletim sistemi secimi kisisel bir tercih mi yoksa teknik bir zorunluluk mu?</w:t>
      </w:r>
    </w:p>
    <w:p w:rsidR="002714E3" w:rsidRDefault="00523D60">
      <w:r>
        <w:rPr>
          <w:b/>
          <w:color w:val="2E7D32"/>
          <w:sz w:val="20"/>
        </w:rPr>
        <w:t xml:space="preserve">  2.</w:t>
      </w:r>
      <w:r>
        <w:rPr>
          <w:b/>
          <w:color w:val="2E7D32"/>
          <w:sz w:val="20"/>
        </w:rPr>
        <w:t xml:space="preserve"> </w:t>
      </w:r>
      <w:r>
        <w:rPr>
          <w:sz w:val="20"/>
        </w:rPr>
        <w:t>Isletim sistemi tekelciligi teknolojiye zarar verir mi?</w:t>
      </w:r>
    </w:p>
    <w:p w:rsidR="002714E3" w:rsidRDefault="00523D60">
      <w:r>
        <w:rPr>
          <w:b/>
          <w:color w:val="2E7D32"/>
          <w:sz w:val="20"/>
        </w:rPr>
        <w:t xml:space="preserve">  3. </w:t>
      </w:r>
      <w:r>
        <w:rPr>
          <w:sz w:val="20"/>
        </w:rPr>
        <w:t>Yapay zeka isletim sistemlerini yonetebilir mi?</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2714E3" w:rsidRDefault="00523D60">
            <w:r>
              <w:rPr>
                <w:b/>
                <w:color w:val="FFFFFF"/>
                <w:sz w:val="28"/>
              </w:rPr>
              <w:lastRenderedPageBreak/>
              <w:t xml:space="preserve">  UYGULAMALAR  |  Hands-On Uygulama Etkinlikleri</w:t>
            </w:r>
          </w:p>
        </w:tc>
      </w:tr>
    </w:tbl>
    <w:p w:rsidR="002714E3" w:rsidRDefault="002714E3"/>
    <w:p w:rsidR="002714E3" w:rsidRDefault="00523D60">
      <w:pPr>
        <w:spacing w:before="200"/>
      </w:pPr>
      <w:r>
        <w:rPr>
          <w:b/>
          <w:color w:val="C62828"/>
          <w:sz w:val="24"/>
        </w:rPr>
        <w:t xml:space="preserve">  Adım Adım Uygulama: "Isletim Sistemi Kuruluma Hazirlik"</w:t>
      </w:r>
    </w:p>
    <w:p w:rsidR="002714E3" w:rsidRDefault="00523D60">
      <w:r>
        <w:rPr>
          <w:b/>
          <w:color w:val="1B2A4A"/>
          <w:sz w:val="20"/>
        </w:rPr>
        <w:t xml:space="preserve">Hedef: </w:t>
      </w:r>
      <w:r>
        <w:rPr>
          <w:sz w:val="20"/>
        </w:rPr>
        <w:t>Kurulum oncesi tum hazirliklari tamamlamak.</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Adım</w:t>
            </w:r>
          </w:p>
        </w:tc>
        <w:tc>
          <w:tcPr>
            <w:tcW w:w="3213" w:type="dxa"/>
            <w:shd w:val="clear" w:color="auto" w:fill="C62828"/>
          </w:tcPr>
          <w:p w:rsidR="002714E3" w:rsidRDefault="00523D60">
            <w:pPr>
              <w:jc w:val="center"/>
            </w:pPr>
            <w:r>
              <w:rPr>
                <w:b/>
                <w:color w:val="FFFFFF"/>
                <w:sz w:val="18"/>
              </w:rPr>
              <w:t>İşlem</w:t>
            </w:r>
          </w:p>
        </w:tc>
        <w:tc>
          <w:tcPr>
            <w:tcW w:w="3213" w:type="dxa"/>
            <w:shd w:val="clear" w:color="auto" w:fill="C62828"/>
          </w:tcPr>
          <w:p w:rsidR="002714E3" w:rsidRDefault="00523D60">
            <w:pPr>
              <w:jc w:val="center"/>
            </w:pPr>
            <w:r>
              <w:rPr>
                <w:b/>
                <w:color w:val="FFFFFF"/>
                <w:sz w:val="18"/>
              </w:rPr>
              <w:t>Beklenen Sonuç</w:t>
            </w:r>
          </w:p>
        </w:tc>
      </w:tr>
      <w:tr w:rsidR="002714E3">
        <w:trPr>
          <w:jc w:val="center"/>
        </w:trPr>
        <w:tc>
          <w:tcPr>
            <w:tcW w:w="3213" w:type="dxa"/>
          </w:tcPr>
          <w:p w:rsidR="002714E3" w:rsidRDefault="00523D60">
            <w:r>
              <w:rPr>
                <w:sz w:val="18"/>
              </w:rPr>
              <w:t>1. Donanim Kontrolu</w:t>
            </w:r>
          </w:p>
        </w:tc>
        <w:tc>
          <w:tcPr>
            <w:tcW w:w="3213" w:type="dxa"/>
          </w:tcPr>
          <w:p w:rsidR="002714E3" w:rsidRDefault="00523D60">
            <w:r>
              <w:rPr>
                <w:sz w:val="18"/>
              </w:rPr>
              <w:t>Sistem ozelliklerini (RAM, CPU, Disk) kontrol edin</w:t>
            </w:r>
          </w:p>
        </w:tc>
        <w:tc>
          <w:tcPr>
            <w:tcW w:w="3213" w:type="dxa"/>
          </w:tcPr>
          <w:p w:rsidR="002714E3" w:rsidRDefault="00523D60">
            <w:r>
              <w:rPr>
                <w:sz w:val="18"/>
              </w:rPr>
              <w:t>Donanim raporu olusur</w:t>
            </w:r>
          </w:p>
        </w:tc>
      </w:tr>
      <w:tr w:rsidR="002714E3">
        <w:trPr>
          <w:jc w:val="center"/>
        </w:trPr>
        <w:tc>
          <w:tcPr>
            <w:tcW w:w="3213" w:type="dxa"/>
          </w:tcPr>
          <w:p w:rsidR="002714E3" w:rsidRDefault="00523D60">
            <w:r>
              <w:rPr>
                <w:sz w:val="18"/>
              </w:rPr>
              <w:t>2. OS Secimi</w:t>
            </w:r>
          </w:p>
        </w:tc>
        <w:tc>
          <w:tcPr>
            <w:tcW w:w="3213" w:type="dxa"/>
          </w:tcPr>
          <w:p w:rsidR="002714E3" w:rsidRDefault="00523D60">
            <w:r>
              <w:rPr>
                <w:sz w:val="18"/>
              </w:rPr>
              <w:t xml:space="preserve">Donanima </w:t>
            </w:r>
            <w:r>
              <w:rPr>
                <w:sz w:val="18"/>
              </w:rPr>
              <w:t>uygun isletim sistemi belirleyin</w:t>
            </w:r>
          </w:p>
        </w:tc>
        <w:tc>
          <w:tcPr>
            <w:tcW w:w="3213" w:type="dxa"/>
          </w:tcPr>
          <w:p w:rsidR="002714E3" w:rsidRDefault="00523D60">
            <w:r>
              <w:rPr>
                <w:sz w:val="18"/>
              </w:rPr>
              <w:t>Secim karari verilir</w:t>
            </w:r>
          </w:p>
        </w:tc>
      </w:tr>
      <w:tr w:rsidR="002714E3">
        <w:trPr>
          <w:jc w:val="center"/>
        </w:trPr>
        <w:tc>
          <w:tcPr>
            <w:tcW w:w="3213" w:type="dxa"/>
          </w:tcPr>
          <w:p w:rsidR="002714E3" w:rsidRDefault="00523D60">
            <w:r>
              <w:rPr>
                <w:sz w:val="18"/>
              </w:rPr>
              <w:t>3. Medya Hazirlama</w:t>
            </w:r>
          </w:p>
        </w:tc>
        <w:tc>
          <w:tcPr>
            <w:tcW w:w="3213" w:type="dxa"/>
          </w:tcPr>
          <w:p w:rsidR="002714E3" w:rsidRDefault="00523D60">
            <w:r>
              <w:rPr>
                <w:sz w:val="18"/>
              </w:rPr>
              <w:t>USB bellek veya DVD hazirlayin</w:t>
            </w:r>
          </w:p>
        </w:tc>
        <w:tc>
          <w:tcPr>
            <w:tcW w:w="3213" w:type="dxa"/>
          </w:tcPr>
          <w:p w:rsidR="002714E3" w:rsidRDefault="00523D60">
            <w:r>
              <w:rPr>
                <w:sz w:val="18"/>
              </w:rPr>
              <w:t>Kurulum medyasi olusur</w:t>
            </w:r>
          </w:p>
        </w:tc>
      </w:tr>
      <w:tr w:rsidR="002714E3">
        <w:trPr>
          <w:jc w:val="center"/>
        </w:trPr>
        <w:tc>
          <w:tcPr>
            <w:tcW w:w="3213" w:type="dxa"/>
          </w:tcPr>
          <w:p w:rsidR="002714E3" w:rsidRDefault="00523D60">
            <w:r>
              <w:rPr>
                <w:sz w:val="18"/>
              </w:rPr>
              <w:t>4. BIOS Ayari</w:t>
            </w:r>
          </w:p>
        </w:tc>
        <w:tc>
          <w:tcPr>
            <w:tcW w:w="3213" w:type="dxa"/>
          </w:tcPr>
          <w:p w:rsidR="002714E3" w:rsidRDefault="00523D60">
            <w:r>
              <w:rPr>
                <w:sz w:val="18"/>
              </w:rPr>
              <w:t>Boot sirasini kurulum medyasina gore ayarlayin</w:t>
            </w:r>
          </w:p>
        </w:tc>
        <w:tc>
          <w:tcPr>
            <w:tcW w:w="3213" w:type="dxa"/>
          </w:tcPr>
          <w:p w:rsidR="002714E3" w:rsidRDefault="00523D60">
            <w:r>
              <w:rPr>
                <w:sz w:val="18"/>
              </w:rPr>
              <w:t>Boot sirasi guncellenir</w:t>
            </w:r>
          </w:p>
        </w:tc>
      </w:tr>
      <w:tr w:rsidR="002714E3">
        <w:trPr>
          <w:jc w:val="center"/>
        </w:trPr>
        <w:tc>
          <w:tcPr>
            <w:tcW w:w="3213" w:type="dxa"/>
          </w:tcPr>
          <w:p w:rsidR="002714E3" w:rsidRDefault="00523D60">
            <w:r>
              <w:rPr>
                <w:sz w:val="18"/>
              </w:rPr>
              <w:t>5. Yedekleme</w:t>
            </w:r>
          </w:p>
        </w:tc>
        <w:tc>
          <w:tcPr>
            <w:tcW w:w="3213" w:type="dxa"/>
          </w:tcPr>
          <w:p w:rsidR="002714E3" w:rsidRDefault="00523D60">
            <w:r>
              <w:rPr>
                <w:sz w:val="18"/>
              </w:rPr>
              <w:t>Onemli verileri yedekleyin</w:t>
            </w:r>
          </w:p>
        </w:tc>
        <w:tc>
          <w:tcPr>
            <w:tcW w:w="3213" w:type="dxa"/>
          </w:tcPr>
          <w:p w:rsidR="002714E3" w:rsidRDefault="00523D60">
            <w:r>
              <w:rPr>
                <w:sz w:val="18"/>
              </w:rPr>
              <w:t>V</w:t>
            </w:r>
            <w:r>
              <w:rPr>
                <w:sz w:val="18"/>
              </w:rPr>
              <w:t>eri guvenligi saglanir</w:t>
            </w:r>
          </w:p>
        </w:tc>
      </w:tr>
    </w:tbl>
    <w:p w:rsidR="002714E3" w:rsidRDefault="002714E3"/>
    <w:p w:rsidR="002714E3" w:rsidRDefault="00523D60">
      <w:r>
        <w:rPr>
          <w:b/>
          <w:color w:val="1B2A4A"/>
          <w:sz w:val="20"/>
        </w:rPr>
        <w:t xml:space="preserve">Tamamlanma Kriteri: </w:t>
      </w:r>
      <w:r>
        <w:rPr>
          <w:sz w:val="20"/>
        </w:rPr>
        <w:t>Tum hazirlik adimlarinin tamamlanmasi ve kontrol listesinin doldurulmasi.</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Canlı Demo: "Kurulum Oncesi Kontrol"</w:t>
      </w:r>
    </w:p>
    <w:p w:rsidR="002714E3" w:rsidRDefault="00523D60">
      <w:r>
        <w:rPr>
          <w:b/>
          <w:color w:val="1B2A4A"/>
          <w:sz w:val="20"/>
        </w:rPr>
        <w:t>Eğitmenin Gösterd</w:t>
      </w:r>
      <w:r>
        <w:rPr>
          <w:b/>
          <w:color w:val="1B2A4A"/>
          <w:sz w:val="20"/>
        </w:rPr>
        <w:t xml:space="preserve">iği: </w:t>
      </w:r>
      <w:r>
        <w:rPr>
          <w:sz w:val="20"/>
        </w:rPr>
        <w:t>Dxdiag ile donanim bilgilerini gosterir ve uygun OS secim surecini anlatir.</w:t>
      </w:r>
    </w:p>
    <w:p w:rsidR="002714E3" w:rsidRDefault="00523D60">
      <w:r>
        <w:rPr>
          <w:b/>
          <w:color w:val="1B2A4A"/>
          <w:sz w:val="20"/>
        </w:rPr>
        <w:t xml:space="preserve">Öğrencinin Tekrarladığı: </w:t>
      </w:r>
      <w:r>
        <w:rPr>
          <w:sz w:val="20"/>
        </w:rPr>
        <w:t>Kendi bilgisayarlarinda dxdiag calistirip donanim bilgilerini not alir.</w:t>
      </w:r>
    </w:p>
    <w:p w:rsidR="002714E3" w:rsidRDefault="00523D60">
      <w:r>
        <w:rPr>
          <w:b/>
          <w:color w:val="1B2A4A"/>
          <w:sz w:val="20"/>
        </w:rPr>
        <w:t xml:space="preserve">Dikkat Noktaları: </w:t>
      </w:r>
      <w:r>
        <w:rPr>
          <w:sz w:val="20"/>
        </w:rPr>
        <w:t>Yedekleme adimini atlamayin; veri kaybi geri donusuzdur.</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No</w:t>
            </w:r>
          </w:p>
        </w:tc>
        <w:tc>
          <w:tcPr>
            <w:tcW w:w="3213" w:type="dxa"/>
            <w:shd w:val="clear" w:color="auto" w:fill="C62828"/>
          </w:tcPr>
          <w:p w:rsidR="002714E3" w:rsidRDefault="00523D60">
            <w:pPr>
              <w:jc w:val="center"/>
            </w:pPr>
            <w:r>
              <w:rPr>
                <w:b/>
                <w:color w:val="FFFFFF"/>
                <w:sz w:val="18"/>
              </w:rPr>
              <w:t>Zorluk</w:t>
            </w:r>
          </w:p>
        </w:tc>
        <w:tc>
          <w:tcPr>
            <w:tcW w:w="3213" w:type="dxa"/>
            <w:shd w:val="clear" w:color="auto" w:fill="C62828"/>
          </w:tcPr>
          <w:p w:rsidR="002714E3" w:rsidRDefault="00523D60">
            <w:pPr>
              <w:jc w:val="center"/>
            </w:pPr>
            <w:r>
              <w:rPr>
                <w:b/>
                <w:color w:val="FFFFFF"/>
                <w:sz w:val="18"/>
              </w:rPr>
              <w:t>Görev</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Baslangic</w:t>
            </w:r>
          </w:p>
        </w:tc>
        <w:tc>
          <w:tcPr>
            <w:tcW w:w="3213" w:type="dxa"/>
          </w:tcPr>
          <w:p w:rsidR="002714E3" w:rsidRDefault="00523D60">
            <w:r>
              <w:rPr>
                <w:sz w:val="18"/>
              </w:rPr>
              <w:t>Dxdiag ile bilgisayarinizin RAM ve CPU bilgisini bulun</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Orta</w:t>
            </w:r>
          </w:p>
        </w:tc>
        <w:tc>
          <w:tcPr>
            <w:tcW w:w="3213" w:type="dxa"/>
          </w:tcPr>
          <w:p w:rsidR="002714E3" w:rsidRDefault="00523D60">
            <w:r>
              <w:rPr>
                <w:sz w:val="18"/>
              </w:rPr>
              <w:t>Verilen donanim listesine uygun OS satin</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Ileri</w:t>
            </w:r>
          </w:p>
        </w:tc>
        <w:tc>
          <w:tcPr>
            <w:tcW w:w="3213" w:type="dxa"/>
          </w:tcPr>
          <w:p w:rsidR="002714E3" w:rsidRDefault="00523D60">
            <w:r>
              <w:rPr>
                <w:sz w:val="18"/>
              </w:rPr>
              <w:t xml:space="preserve">USB bellek </w:t>
            </w:r>
            <w:r>
              <w:rPr>
                <w:sz w:val="18"/>
              </w:rPr>
              <w:t>ile bootable kurulum medyasi olusturun</w:t>
            </w:r>
          </w:p>
        </w:tc>
      </w:tr>
    </w:tbl>
    <w:p w:rsidR="002714E3" w:rsidRDefault="002714E3"/>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Vaka Çalışması: "Ofis Donusumu"</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2714E3" w:rsidRDefault="00523D60">
            <w:r>
              <w:rPr>
                <w:sz w:val="20"/>
              </w:rPr>
              <w:t>Bir ofiste 10 bilgisayar var, hepsi farkli donanim ozelliklerine sahip. Hepsine ayni isletim sistemi</w:t>
            </w:r>
            <w:r>
              <w:rPr>
                <w:sz w:val="20"/>
              </w:rPr>
              <w:t xml:space="preserve"> mi yuklenecek yoksa farkli mi? Nasil karar verirsiniz?</w:t>
            </w:r>
          </w:p>
        </w:tc>
      </w:tr>
    </w:tbl>
    <w:p w:rsidR="002714E3" w:rsidRDefault="002714E3"/>
    <w:p w:rsidR="002714E3" w:rsidRDefault="00523D60">
      <w:r>
        <w:rPr>
          <w:b/>
          <w:color w:val="1B2A4A"/>
          <w:sz w:val="20"/>
        </w:rPr>
        <w:t xml:space="preserve">Beklenen Çıktı: </w:t>
      </w:r>
      <w:r>
        <w:rPr>
          <w:sz w:val="20"/>
        </w:rPr>
        <w:t>Donanim bazli isletim sistemi secim raporu ve kurulum plani.</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lastRenderedPageBreak/>
              <w:t xml:space="preserve">  DERS SONU  |  Özet, Kapanış ve Köprü</w:t>
            </w:r>
          </w:p>
        </w:tc>
      </w:tr>
    </w:tbl>
    <w:p w:rsidR="002714E3" w:rsidRDefault="002714E3"/>
    <w:p w:rsidR="002714E3" w:rsidRDefault="00523D60">
      <w:pPr>
        <w:spacing w:before="200"/>
      </w:pPr>
      <w:r>
        <w:rPr>
          <w:b/>
          <w:color w:val="757575"/>
          <w:sz w:val="24"/>
        </w:rPr>
        <w:t xml:space="preserve">  Özet</w:t>
      </w:r>
    </w:p>
    <w:p w:rsidR="002714E3" w:rsidRDefault="00523D60">
      <w:r>
        <w:rPr>
          <w:sz w:val="20"/>
        </w:rPr>
        <w:t>Isletim sisteminin ne oldugunu, gorevlerini ve kurulum yontemlerini ogrendik. Bilgisayarin donanimdan yazilima gecis surecini kavradik. Kurulum oncesi hazirliklarin onemini vurguladik.</w:t>
      </w:r>
    </w:p>
    <w:p w:rsidR="002714E3" w:rsidRDefault="00523D60">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F5F5F5"/>
          </w:tcPr>
          <w:p w:rsidR="002714E3" w:rsidRDefault="00523D60">
            <w:r>
              <w:rPr>
                <w:b/>
                <w:color w:val="1B2A4A"/>
                <w:sz w:val="20"/>
              </w:rPr>
              <w:t xml:space="preserve">  Isletim Sistemi</w:t>
            </w:r>
          </w:p>
        </w:tc>
        <w:tc>
          <w:tcPr>
            <w:tcW w:w="4819" w:type="dxa"/>
            <w:shd w:val="clear" w:color="auto" w:fill="F5F5F5"/>
          </w:tcPr>
          <w:p w:rsidR="002714E3" w:rsidRDefault="00523D60">
            <w:r>
              <w:rPr>
                <w:b/>
                <w:color w:val="1B2A4A"/>
                <w:sz w:val="20"/>
              </w:rPr>
              <w:t xml:space="preserve">  Kernel</w:t>
            </w:r>
          </w:p>
        </w:tc>
      </w:tr>
      <w:tr w:rsidR="002714E3">
        <w:trPr>
          <w:jc w:val="center"/>
        </w:trPr>
        <w:tc>
          <w:tcPr>
            <w:tcW w:w="4819" w:type="dxa"/>
            <w:shd w:val="clear" w:color="auto" w:fill="F5F5F5"/>
          </w:tcPr>
          <w:p w:rsidR="002714E3" w:rsidRDefault="00523D60">
            <w:r>
              <w:rPr>
                <w:b/>
                <w:color w:val="1B2A4A"/>
                <w:sz w:val="20"/>
              </w:rPr>
              <w:t xml:space="preserve">  GUI</w:t>
            </w:r>
          </w:p>
        </w:tc>
        <w:tc>
          <w:tcPr>
            <w:tcW w:w="4819" w:type="dxa"/>
            <w:shd w:val="clear" w:color="auto" w:fill="F5F5F5"/>
          </w:tcPr>
          <w:p w:rsidR="002714E3" w:rsidRDefault="00523D60">
            <w:r>
              <w:rPr>
                <w:b/>
                <w:color w:val="1B2A4A"/>
                <w:sz w:val="20"/>
              </w:rPr>
              <w:t xml:space="preserve">  CLI</w:t>
            </w:r>
          </w:p>
        </w:tc>
      </w:tr>
      <w:tr w:rsidR="002714E3">
        <w:trPr>
          <w:jc w:val="center"/>
        </w:trPr>
        <w:tc>
          <w:tcPr>
            <w:tcW w:w="4819" w:type="dxa"/>
            <w:shd w:val="clear" w:color="auto" w:fill="F5F5F5"/>
          </w:tcPr>
          <w:p w:rsidR="002714E3" w:rsidRDefault="00523D60">
            <w:r>
              <w:rPr>
                <w:b/>
                <w:color w:val="1B2A4A"/>
                <w:sz w:val="20"/>
              </w:rPr>
              <w:t xml:space="preserve">  Kurulum Medyasi</w:t>
            </w:r>
          </w:p>
        </w:tc>
        <w:tc>
          <w:tcPr>
            <w:tcW w:w="4819" w:type="dxa"/>
            <w:shd w:val="clear" w:color="auto" w:fill="F5F5F5"/>
          </w:tcPr>
          <w:p w:rsidR="002714E3" w:rsidRDefault="00523D60">
            <w:r>
              <w:rPr>
                <w:b/>
                <w:color w:val="1B2A4A"/>
                <w:sz w:val="20"/>
              </w:rPr>
              <w:t xml:space="preserve">  ISO</w:t>
            </w:r>
          </w:p>
        </w:tc>
      </w:tr>
      <w:tr w:rsidR="002714E3">
        <w:trPr>
          <w:jc w:val="center"/>
        </w:trPr>
        <w:tc>
          <w:tcPr>
            <w:tcW w:w="4819" w:type="dxa"/>
            <w:shd w:val="clear" w:color="auto" w:fill="F5F5F5"/>
          </w:tcPr>
          <w:p w:rsidR="002714E3" w:rsidRDefault="00523D60">
            <w:r>
              <w:rPr>
                <w:b/>
                <w:color w:val="1B2A4A"/>
                <w:sz w:val="20"/>
              </w:rPr>
              <w:t xml:space="preserve">  PXE Boot</w:t>
            </w:r>
          </w:p>
        </w:tc>
        <w:tc>
          <w:tcPr>
            <w:tcW w:w="4819" w:type="dxa"/>
            <w:shd w:val="clear" w:color="auto" w:fill="F5F5F5"/>
          </w:tcPr>
          <w:p w:rsidR="002714E3" w:rsidRDefault="00523D60">
            <w:r>
              <w:rPr>
                <w:b/>
                <w:color w:val="1B2A4A"/>
                <w:sz w:val="20"/>
              </w:rPr>
              <w:t xml:space="preserve">  Disk Bolumlendirme</w:t>
            </w:r>
          </w:p>
        </w:tc>
      </w:tr>
    </w:tbl>
    <w:p w:rsidR="002714E3" w:rsidRDefault="002714E3"/>
    <w:p w:rsidR="002714E3" w:rsidRDefault="00523D60">
      <w:pPr>
        <w:spacing w:before="200"/>
      </w:pPr>
      <w:r>
        <w:rPr>
          <w:b/>
          <w:color w:val="757575"/>
          <w:sz w:val="24"/>
        </w:rPr>
        <w:t xml:space="preserve">  Bir Sonraki Dersle Köprü</w:t>
      </w:r>
    </w:p>
    <w:p w:rsidR="002714E3" w:rsidRDefault="00523D60">
      <w:r>
        <w:rPr>
          <w:sz w:val="20"/>
        </w:rPr>
        <w:t>Isletim sisteminin ne oldugunu ogrendik; simdi hangi surumu secmeliyiz? Bir sonraki derste isletim sistemi surumlerini karsilastiracagiz.</w:t>
      </w:r>
    </w:p>
    <w:p w:rsidR="002714E3" w:rsidRDefault="00523D60">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2714E3" w:rsidRDefault="00523D60">
            <w:r>
              <w:rPr>
                <w:sz w:val="20"/>
              </w:rPr>
              <w:t xml:space="preserve">Gorev: </w:t>
            </w:r>
            <w:r>
              <w:rPr>
                <w:sz w:val="20"/>
              </w:rPr>
              <w:t>Evinizde veya isyerinizdeki bilgisayarlarda hangi isletim sistemi ve surumu kullanildigini arastirin. En az 3 cihaz icin liste yapn.</w:t>
            </w:r>
            <w:r>
              <w:rPr>
                <w:sz w:val="20"/>
              </w:rPr>
              <w:br/>
              <w:t>Teslim: Sonraki ders.</w:t>
            </w:r>
            <w:r>
              <w:rPr>
                <w:sz w:val="20"/>
              </w:rPr>
              <w:br/>
              <w:t>Kriter: OS adi, surumu ve bit mimarisinin dogru raporlanmasi.</w:t>
            </w:r>
          </w:p>
        </w:tc>
      </w:tr>
    </w:tbl>
    <w:p w:rsidR="002714E3" w:rsidRDefault="002714E3"/>
    <w:p w:rsidR="002714E3" w:rsidRDefault="00523D60">
      <w:pPr>
        <w:jc w:val="center"/>
      </w:pPr>
      <w:r>
        <w:rPr>
          <w:color w:val="BDBDBD"/>
          <w:sz w:val="12"/>
        </w:rPr>
        <w:t>_____________________________________</w:t>
      </w:r>
      <w:r>
        <w:rPr>
          <w:color w:val="BDBDBD"/>
          <w:sz w:val="12"/>
        </w:rPr>
        <w:t>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NOTLAR  |  Öğretmen Notları</w:t>
            </w:r>
          </w:p>
        </w:tc>
      </w:tr>
    </w:tbl>
    <w:p w:rsidR="002714E3" w:rsidRDefault="002714E3"/>
    <w:p w:rsidR="002714E3" w:rsidRDefault="00523D60">
      <w:pPr>
        <w:spacing w:before="200"/>
      </w:pPr>
      <w:r>
        <w:rPr>
          <w:b/>
          <w:color w:val="1B2A4A"/>
          <w:sz w:val="24"/>
        </w:rPr>
        <w:t xml:space="preserve">  Dersten Önce Yapılacaklar</w:t>
      </w:r>
    </w:p>
    <w:p w:rsidR="002714E3" w:rsidRDefault="00523D60">
      <w:pPr>
        <w:pStyle w:val="ListeMaddemi"/>
      </w:pPr>
      <w:r>
        <w:rPr>
          <w:sz w:val="20"/>
        </w:rPr>
        <w:t>Farkli OS ekran goruntuleri hazirla.</w:t>
      </w:r>
    </w:p>
    <w:p w:rsidR="002714E3" w:rsidRDefault="00523D60">
      <w:pPr>
        <w:pStyle w:val="ListeMaddemi"/>
      </w:pPr>
      <w:r>
        <w:rPr>
          <w:sz w:val="20"/>
        </w:rPr>
        <w:t>Katmanli mimari poster hazirla.</w:t>
      </w:r>
    </w:p>
    <w:p w:rsidR="002714E3" w:rsidRDefault="00523D60">
      <w:pPr>
        <w:pStyle w:val="ListeMaddemi"/>
      </w:pPr>
      <w:r>
        <w:rPr>
          <w:sz w:val="20"/>
        </w:rPr>
        <w:t>USB ve DVD orneklerini sinifa getir.</w:t>
      </w:r>
    </w:p>
    <w:p w:rsidR="002714E3" w:rsidRDefault="00523D60">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1B2A4A"/>
          </w:tcPr>
          <w:p w:rsidR="002714E3" w:rsidRDefault="00523D60">
            <w:pPr>
              <w:jc w:val="center"/>
            </w:pPr>
            <w:r>
              <w:rPr>
                <w:b/>
                <w:color w:val="FFFFFF"/>
                <w:sz w:val="18"/>
              </w:rPr>
              <w:t>Zorluk</w:t>
            </w:r>
          </w:p>
        </w:tc>
        <w:tc>
          <w:tcPr>
            <w:tcW w:w="4819" w:type="dxa"/>
            <w:shd w:val="clear" w:color="auto" w:fill="1B2A4A"/>
          </w:tcPr>
          <w:p w:rsidR="002714E3" w:rsidRDefault="00523D60">
            <w:pPr>
              <w:jc w:val="center"/>
            </w:pPr>
            <w:r>
              <w:rPr>
                <w:b/>
                <w:color w:val="FFFFFF"/>
                <w:sz w:val="18"/>
              </w:rPr>
              <w:t>Çözüm</w:t>
            </w:r>
          </w:p>
        </w:tc>
      </w:tr>
      <w:tr w:rsidR="002714E3">
        <w:trPr>
          <w:jc w:val="center"/>
        </w:trPr>
        <w:tc>
          <w:tcPr>
            <w:tcW w:w="4819" w:type="dxa"/>
          </w:tcPr>
          <w:p w:rsidR="002714E3" w:rsidRDefault="00523D60">
            <w:r>
              <w:rPr>
                <w:sz w:val="18"/>
              </w:rPr>
              <w:t>OS</w:t>
            </w:r>
            <w:r>
              <w:rPr>
                <w:sz w:val="18"/>
              </w:rPr>
              <w:t xml:space="preserve"> kavrami soyut kalma</w:t>
            </w:r>
          </w:p>
        </w:tc>
        <w:tc>
          <w:tcPr>
            <w:tcW w:w="4819" w:type="dxa"/>
          </w:tcPr>
          <w:p w:rsidR="002714E3" w:rsidRDefault="00523D60">
            <w:r>
              <w:rPr>
                <w:sz w:val="18"/>
              </w:rPr>
              <w:t>Gunluk hayat analojileri kullan (belediye, sef)</w:t>
            </w:r>
          </w:p>
        </w:tc>
      </w:tr>
      <w:tr w:rsidR="002714E3">
        <w:trPr>
          <w:jc w:val="center"/>
        </w:trPr>
        <w:tc>
          <w:tcPr>
            <w:tcW w:w="4819" w:type="dxa"/>
          </w:tcPr>
          <w:p w:rsidR="002714E3" w:rsidRDefault="00523D60">
            <w:r>
              <w:rPr>
                <w:sz w:val="18"/>
              </w:rPr>
              <w:t>Cok fazla terim</w:t>
            </w:r>
          </w:p>
        </w:tc>
        <w:tc>
          <w:tcPr>
            <w:tcW w:w="4819" w:type="dxa"/>
          </w:tcPr>
          <w:p w:rsidR="002714E3" w:rsidRDefault="00523D60">
            <w:r>
              <w:rPr>
                <w:sz w:val="18"/>
              </w:rPr>
              <w:t>Terim kartlari dagit; her terimi tek cumleyle ozetle</w:t>
            </w:r>
          </w:p>
        </w:tc>
      </w:tr>
      <w:tr w:rsidR="002714E3">
        <w:trPr>
          <w:jc w:val="center"/>
        </w:trPr>
        <w:tc>
          <w:tcPr>
            <w:tcW w:w="4819" w:type="dxa"/>
          </w:tcPr>
          <w:p w:rsidR="002714E3" w:rsidRDefault="00523D60">
            <w:r>
              <w:rPr>
                <w:sz w:val="18"/>
              </w:rPr>
              <w:t>Linux bilinmezligi</w:t>
            </w:r>
          </w:p>
        </w:tc>
        <w:tc>
          <w:tcPr>
            <w:tcW w:w="4819" w:type="dxa"/>
          </w:tcPr>
          <w:p w:rsidR="002714E3" w:rsidRDefault="00523D60">
            <w:r>
              <w:rPr>
                <w:sz w:val="18"/>
              </w:rPr>
              <w:t>Canli demo ile Ubuntu goster</w:t>
            </w:r>
          </w:p>
        </w:tc>
      </w:tr>
    </w:tbl>
    <w:p w:rsidR="002714E3" w:rsidRDefault="002714E3"/>
    <w:p w:rsidR="002714E3" w:rsidRDefault="00523D60">
      <w:r>
        <w:rPr>
          <w:b/>
          <w:color w:val="1B2A4A"/>
          <w:sz w:val="20"/>
        </w:rPr>
        <w:t xml:space="preserve">Zaman Yönetimi: </w:t>
      </w:r>
      <w:r>
        <w:rPr>
          <w:sz w:val="20"/>
        </w:rPr>
        <w:t>Teori %50, Uygulama %50. Gruplarin OS arastirmasin</w:t>
      </w:r>
      <w:r>
        <w:rPr>
          <w:sz w:val="20"/>
        </w:rPr>
        <w:t>a yeterli sure ver.</w:t>
      </w:r>
    </w:p>
    <w:p w:rsidR="002714E3" w:rsidRDefault="00523D60">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2714E3" w:rsidRDefault="00523D60">
            <w:r>
              <w:rPr>
                <w:sz w:val="20"/>
              </w:rPr>
              <w:t>Internet yoksa hazir brosur ve poster ile anlatim yap.</w:t>
            </w:r>
          </w:p>
        </w:tc>
      </w:tr>
    </w:tbl>
    <w:p w:rsidR="002714E3" w:rsidRDefault="002714E3"/>
    <w:p w:rsidR="002714E3" w:rsidRDefault="00523D60">
      <w:r>
        <w:lastRenderedPageBreak/>
        <w:br w:type="page"/>
      </w:r>
    </w:p>
    <w:p w:rsidR="002714E3" w:rsidRDefault="00523D60">
      <w:pPr>
        <w:jc w:val="center"/>
      </w:pPr>
      <w:r>
        <w:rPr>
          <w:b/>
          <w:color w:val="1B2A4A"/>
          <w:sz w:val="36"/>
        </w:rPr>
        <w:lastRenderedPageBreak/>
        <w:t>━━━  19. SAAT  ━━━</w:t>
      </w:r>
    </w:p>
    <w:p w:rsidR="002714E3" w:rsidRDefault="00523D60">
      <w:pPr>
        <w:jc w:val="center"/>
      </w:pPr>
      <w:r>
        <w:rPr>
          <w:color w:val="2C6FAD"/>
          <w:sz w:val="32"/>
        </w:rPr>
        <w:t>Isletim Sistemi Surumleri ve Ozellikleri</w:t>
      </w:r>
    </w:p>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KAZANIMLAR  |  Öğrenme Kazanımları</w:t>
            </w:r>
          </w:p>
        </w:tc>
      </w:tr>
    </w:tbl>
    <w:p w:rsidR="002714E3" w:rsidRDefault="002714E3"/>
    <w:p w:rsidR="002714E3" w:rsidRDefault="00523D60">
      <w:r>
        <w:rPr>
          <w:b/>
          <w:color w:val="1B2A4A"/>
          <w:sz w:val="20"/>
        </w:rPr>
        <w:t xml:space="preserve">Genel Kazanım: </w:t>
      </w:r>
      <w:r>
        <w:rPr>
          <w:sz w:val="20"/>
        </w:rPr>
        <w:t>Farkli isletim sistemi surumlerini</w:t>
      </w:r>
      <w:r>
        <w:rPr>
          <w:sz w:val="20"/>
        </w:rPr>
        <w:t xml:space="preserve"> temel ozelliklerine gore karsilastirir.</w:t>
      </w:r>
    </w:p>
    <w:p w:rsidR="002714E3" w:rsidRDefault="002714E3"/>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1B2A4A"/>
          </w:tcPr>
          <w:p w:rsidR="002714E3" w:rsidRDefault="00523D60">
            <w:pPr>
              <w:jc w:val="center"/>
            </w:pPr>
            <w:r>
              <w:rPr>
                <w:b/>
                <w:color w:val="FFFFFF"/>
                <w:sz w:val="18"/>
              </w:rPr>
              <w:t>Kod</w:t>
            </w:r>
          </w:p>
        </w:tc>
        <w:tc>
          <w:tcPr>
            <w:tcW w:w="3213" w:type="dxa"/>
            <w:shd w:val="clear" w:color="auto" w:fill="1B2A4A"/>
          </w:tcPr>
          <w:p w:rsidR="002714E3" w:rsidRDefault="00523D60">
            <w:pPr>
              <w:jc w:val="center"/>
            </w:pPr>
            <w:r>
              <w:rPr>
                <w:b/>
                <w:color w:val="FFFFFF"/>
                <w:sz w:val="18"/>
              </w:rPr>
              <w:t>Kazanım</w:t>
            </w:r>
          </w:p>
        </w:tc>
        <w:tc>
          <w:tcPr>
            <w:tcW w:w="3213" w:type="dxa"/>
            <w:shd w:val="clear" w:color="auto" w:fill="1B2A4A"/>
          </w:tcPr>
          <w:p w:rsidR="002714E3" w:rsidRDefault="00523D60">
            <w:pPr>
              <w:jc w:val="center"/>
            </w:pPr>
            <w:r>
              <w:rPr>
                <w:b/>
                <w:color w:val="FFFFFF"/>
                <w:sz w:val="18"/>
              </w:rPr>
              <w:t>Bilişsel Düzey</w:t>
            </w:r>
          </w:p>
        </w:tc>
      </w:tr>
      <w:tr w:rsidR="002714E3">
        <w:trPr>
          <w:jc w:val="center"/>
        </w:trPr>
        <w:tc>
          <w:tcPr>
            <w:tcW w:w="3213" w:type="dxa"/>
          </w:tcPr>
          <w:p w:rsidR="002714E3" w:rsidRDefault="00523D60">
            <w:r>
              <w:rPr>
                <w:sz w:val="18"/>
              </w:rPr>
              <w:t>1.C.1.4</w:t>
            </w:r>
          </w:p>
        </w:tc>
        <w:tc>
          <w:tcPr>
            <w:tcW w:w="3213" w:type="dxa"/>
          </w:tcPr>
          <w:p w:rsidR="002714E3" w:rsidRDefault="00523D60">
            <w:r>
              <w:rPr>
                <w:sz w:val="18"/>
              </w:rPr>
              <w:t>Windows isletim sistemi surumlerini (10, 11) ve turlerini (Home, Pro, Enterprise) karsilastirir.</w:t>
            </w:r>
          </w:p>
        </w:tc>
        <w:tc>
          <w:tcPr>
            <w:tcW w:w="3213" w:type="dxa"/>
          </w:tcPr>
          <w:p w:rsidR="002714E3" w:rsidRDefault="00523D60">
            <w:r>
              <w:rPr>
                <w:sz w:val="18"/>
              </w:rPr>
              <w:t>Analiz</w:t>
            </w:r>
          </w:p>
        </w:tc>
      </w:tr>
      <w:tr w:rsidR="002714E3">
        <w:trPr>
          <w:jc w:val="center"/>
        </w:trPr>
        <w:tc>
          <w:tcPr>
            <w:tcW w:w="3213" w:type="dxa"/>
          </w:tcPr>
          <w:p w:rsidR="002714E3" w:rsidRDefault="00523D60">
            <w:r>
              <w:rPr>
                <w:sz w:val="18"/>
              </w:rPr>
              <w:t>1.C.1.5</w:t>
            </w:r>
          </w:p>
        </w:tc>
        <w:tc>
          <w:tcPr>
            <w:tcW w:w="3213" w:type="dxa"/>
          </w:tcPr>
          <w:p w:rsidR="002714E3" w:rsidRDefault="00523D60">
            <w:r>
              <w:rPr>
                <w:sz w:val="18"/>
              </w:rPr>
              <w:t xml:space="preserve">Linux dagitimlarinin (Ubuntu, Fedora, Mint) temel ozelliklerini </w:t>
            </w:r>
            <w:r>
              <w:rPr>
                <w:sz w:val="18"/>
              </w:rPr>
              <w:t>siralar.</w:t>
            </w:r>
          </w:p>
        </w:tc>
        <w:tc>
          <w:tcPr>
            <w:tcW w:w="3213" w:type="dxa"/>
          </w:tcPr>
          <w:p w:rsidR="002714E3" w:rsidRDefault="00523D60">
            <w:r>
              <w:rPr>
                <w:sz w:val="18"/>
              </w:rPr>
              <w:t>Bilgi</w:t>
            </w:r>
          </w:p>
        </w:tc>
      </w:tr>
      <w:tr w:rsidR="002714E3">
        <w:trPr>
          <w:jc w:val="center"/>
        </w:trPr>
        <w:tc>
          <w:tcPr>
            <w:tcW w:w="3213" w:type="dxa"/>
          </w:tcPr>
          <w:p w:rsidR="002714E3" w:rsidRDefault="00523D60">
            <w:r>
              <w:rPr>
                <w:sz w:val="18"/>
              </w:rPr>
              <w:t>1.C.1.6</w:t>
            </w:r>
          </w:p>
        </w:tc>
        <w:tc>
          <w:tcPr>
            <w:tcW w:w="3213" w:type="dxa"/>
          </w:tcPr>
          <w:p w:rsidR="002714E3" w:rsidRDefault="00523D60">
            <w:r>
              <w:rPr>
                <w:sz w:val="18"/>
              </w:rPr>
              <w:t>32-bit ve 64-bit mimari arasindaki farklari donanim kapasitesine gore ayirt eder.</w:t>
            </w:r>
          </w:p>
        </w:tc>
        <w:tc>
          <w:tcPr>
            <w:tcW w:w="3213" w:type="dxa"/>
          </w:tcPr>
          <w:p w:rsidR="002714E3" w:rsidRDefault="00523D60">
            <w:r>
              <w:rPr>
                <w:sz w:val="18"/>
              </w:rPr>
              <w:t>Anlama</w:t>
            </w:r>
          </w:p>
        </w:tc>
      </w:tr>
    </w:tbl>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t xml:space="preserve">  ÖN BİLGİ  |  Ön Bilgi ve Hazırlık</w:t>
            </w:r>
          </w:p>
        </w:tc>
      </w:tr>
    </w:tbl>
    <w:p w:rsidR="002714E3" w:rsidRDefault="002714E3"/>
    <w:p w:rsidR="002714E3" w:rsidRDefault="00523D60">
      <w:r>
        <w:rPr>
          <w:b/>
          <w:color w:val="1B2A4A"/>
          <w:sz w:val="20"/>
        </w:rPr>
        <w:t xml:space="preserve">Ön Koşul Bilgiler: </w:t>
      </w:r>
      <w:r>
        <w:rPr>
          <w:sz w:val="20"/>
        </w:rPr>
        <w:t>Isletim sistemi kavramini ve gorevlerini bilmek.</w:t>
      </w:r>
    </w:p>
    <w:p w:rsidR="002714E3" w:rsidRDefault="00523D60">
      <w:pPr>
        <w:spacing w:before="200"/>
      </w:pPr>
      <w:r>
        <w:rPr>
          <w:b/>
          <w:color w:val="757575"/>
          <w:sz w:val="24"/>
        </w:rPr>
        <w:t xml:space="preserve">  Öğrencinin Bilmesi Gerekenler</w:t>
      </w:r>
    </w:p>
    <w:p w:rsidR="002714E3" w:rsidRDefault="00523D60">
      <w:pPr>
        <w:pStyle w:val="ListeMaddemi"/>
      </w:pPr>
      <w:r>
        <w:rPr>
          <w:sz w:val="20"/>
        </w:rPr>
        <w:t>Isletim sisteminin farkli surumlerinin oldugunu.</w:t>
      </w:r>
    </w:p>
    <w:p w:rsidR="002714E3" w:rsidRDefault="00523D60">
      <w:pPr>
        <w:pStyle w:val="ListeMaddemi"/>
      </w:pPr>
      <w:r>
        <w:rPr>
          <w:sz w:val="20"/>
        </w:rPr>
        <w:t>Her surumun farkli donanim gereksinimi oldugunu.</w:t>
      </w:r>
    </w:p>
    <w:p w:rsidR="002714E3" w:rsidRDefault="00523D60">
      <w:pPr>
        <w:pStyle w:val="ListeMaddemi"/>
      </w:pPr>
      <w:r>
        <w:rPr>
          <w:sz w:val="20"/>
        </w:rPr>
        <w:t>Windows ve Linux'un farkli felsefelerle gelistirildigini.</w:t>
      </w:r>
    </w:p>
    <w:p w:rsidR="002714E3" w:rsidRDefault="00523D60">
      <w:pPr>
        <w:spacing w:before="200"/>
      </w:pPr>
      <w:r>
        <w:rPr>
          <w:b/>
          <w:color w:val="757575"/>
          <w:sz w:val="24"/>
        </w:rPr>
        <w:t xml:space="preserve">  Olası Kavram Yanılgıları</w:t>
      </w:r>
    </w:p>
    <w:p w:rsidR="002714E3" w:rsidRDefault="00523D60">
      <w:pPr>
        <w:pStyle w:val="ListeMaddemi"/>
      </w:pPr>
      <w:r>
        <w:rPr>
          <w:sz w:val="20"/>
        </w:rPr>
        <w:t>En son surum her zaman en iyi secim oldugu sanilmasi.</w:t>
      </w:r>
    </w:p>
    <w:p w:rsidR="002714E3" w:rsidRDefault="00523D60">
      <w:pPr>
        <w:pStyle w:val="ListeMaddemi"/>
      </w:pPr>
      <w:r>
        <w:rPr>
          <w:sz w:val="20"/>
        </w:rPr>
        <w:t xml:space="preserve">Linux'un sadece </w:t>
      </w:r>
      <w:r>
        <w:rPr>
          <w:sz w:val="20"/>
        </w:rPr>
        <w:t>programcilar icin oldugu dusuncesi.</w:t>
      </w:r>
    </w:p>
    <w:p w:rsidR="002714E3" w:rsidRDefault="00523D60">
      <w:pPr>
        <w:pStyle w:val="ListeMaddemi"/>
      </w:pPr>
      <w:r>
        <w:rPr>
          <w:sz w:val="20"/>
        </w:rPr>
        <w:t>32-bit ve 64-bit arasinda sadece sayi farki oldugu yanilgisi.</w:t>
      </w:r>
    </w:p>
    <w:p w:rsidR="002714E3" w:rsidRDefault="00523D60">
      <w:pPr>
        <w:spacing w:before="200"/>
      </w:pPr>
      <w:r>
        <w:rPr>
          <w:b/>
          <w:color w:val="757575"/>
          <w:sz w:val="24"/>
        </w:rPr>
        <w:t xml:space="preserve">  Hazırlık Materyalleri</w:t>
      </w:r>
    </w:p>
    <w:p w:rsidR="002714E3" w:rsidRDefault="00523D60">
      <w:pPr>
        <w:pStyle w:val="ListeMaddemi"/>
      </w:pPr>
      <w:r>
        <w:rPr>
          <w:sz w:val="20"/>
        </w:rPr>
        <w:t>OS surum karsilastirma tablosu</w:t>
      </w:r>
    </w:p>
    <w:p w:rsidR="002714E3" w:rsidRDefault="00523D60">
      <w:pPr>
        <w:pStyle w:val="ListeMaddemi"/>
      </w:pPr>
      <w:r>
        <w:rPr>
          <w:sz w:val="20"/>
        </w:rPr>
        <w:t>Windows ve Linux ekran goruntuleri</w:t>
      </w:r>
    </w:p>
    <w:p w:rsidR="002714E3" w:rsidRDefault="00523D60">
      <w:pPr>
        <w:pStyle w:val="ListeMaddemi"/>
      </w:pPr>
      <w:r>
        <w:rPr>
          <w:sz w:val="20"/>
        </w:rPr>
        <w:t>32-bit vs 64-bit infografik</w:t>
      </w:r>
    </w:p>
    <w:p w:rsidR="002714E3" w:rsidRDefault="00523D60">
      <w:pPr>
        <w:pStyle w:val="ListeMaddemi"/>
      </w:pPr>
      <w:r>
        <w:rPr>
          <w:sz w:val="20"/>
        </w:rPr>
        <w:t>Projeksiyon</w:t>
      </w:r>
    </w:p>
    <w:p w:rsidR="002714E3" w:rsidRDefault="00523D60">
      <w:pPr>
        <w:jc w:val="center"/>
      </w:pPr>
      <w:r>
        <w:rPr>
          <w:color w:val="BDBDBD"/>
          <w:sz w:val="12"/>
        </w:rPr>
        <w:t>____________________________</w:t>
      </w:r>
      <w:r>
        <w:rPr>
          <w:color w:val="BDBDBD"/>
          <w:sz w:val="12"/>
        </w:rPr>
        <w:t>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2714E3" w:rsidRDefault="00523D60">
            <w:r>
              <w:rPr>
                <w:b/>
                <w:color w:val="FFFFFF"/>
                <w:sz w:val="28"/>
              </w:rPr>
              <w:t xml:space="preserve">  E1  |  GİRME (ENGAGE)  —  Dikkat Çekme &amp; Merak Uyandırma</w:t>
            </w:r>
          </w:p>
        </w:tc>
      </w:tr>
    </w:tbl>
    <w:p w:rsidR="002714E3" w:rsidRDefault="002714E3"/>
    <w:p w:rsidR="002714E3" w:rsidRDefault="00523D60">
      <w:r>
        <w:rPr>
          <w:i/>
          <w:color w:val="2C6FAD"/>
          <w:sz w:val="20"/>
        </w:rPr>
        <w:t xml:space="preserve">  Süre: 5 dakika</w:t>
      </w:r>
    </w:p>
    <w:p w:rsidR="002714E3" w:rsidRDefault="00523D60">
      <w:r>
        <w:rPr>
          <w:b/>
          <w:color w:val="1B2A4A"/>
          <w:sz w:val="20"/>
        </w:rPr>
        <w:t xml:space="preserve">Dikkat Çekici Soru: </w:t>
      </w:r>
      <w:r>
        <w:rPr>
          <w:sz w:val="20"/>
        </w:rPr>
        <w:t xml:space="preserve">"Bir araba alirken sedan mi SUV mu sport mu secersiniz? Bu secimi neye gore yaparszniz? Isletim sistemi </w:t>
      </w:r>
      <w:r>
        <w:rPr>
          <w:sz w:val="20"/>
        </w:rPr>
        <w:t>secmek de buna benzer - ihtiyaca gore dogru surumu secmek gerekir."</w:t>
      </w:r>
    </w:p>
    <w:p w:rsidR="002714E3" w:rsidRDefault="00523D60">
      <w:r>
        <w:rPr>
          <w:b/>
          <w:color w:val="1B2A4A"/>
          <w:sz w:val="20"/>
        </w:rPr>
        <w:lastRenderedPageBreak/>
        <w:t xml:space="preserve">Günlük Hayat Bağlantısı: </w:t>
      </w:r>
      <w:r>
        <w:rPr>
          <w:sz w:val="20"/>
        </w:rPr>
        <w:t>Telefonlarda Android surumleri (13, 14, 15) nasil farkli ozellikler getiriyorsa, Windows surumleri de ayni mantikla gelisir.</w:t>
      </w:r>
    </w:p>
    <w:p w:rsidR="002714E3" w:rsidRDefault="00523D60">
      <w:pPr>
        <w:spacing w:before="200"/>
      </w:pPr>
      <w:r>
        <w:rPr>
          <w:b/>
          <w:color w:val="2C6FAD"/>
          <w:sz w:val="24"/>
        </w:rPr>
        <w:t xml:space="preserve">  Ön Bilgi Yoklama Soruları</w:t>
      </w:r>
    </w:p>
    <w:p w:rsidR="002714E3" w:rsidRDefault="00523D60">
      <w:r>
        <w:rPr>
          <w:b/>
          <w:color w:val="2C6FAD"/>
          <w:sz w:val="20"/>
        </w:rPr>
        <w:t xml:space="preserve">  1. </w:t>
      </w:r>
      <w:r>
        <w:rPr>
          <w:sz w:val="20"/>
        </w:rPr>
        <w:t>Windo</w:t>
      </w:r>
      <w:r>
        <w:rPr>
          <w:sz w:val="20"/>
        </w:rPr>
        <w:t>ws 10 ve 11 arasinda fark biliyor musunuz?</w:t>
      </w:r>
    </w:p>
    <w:p w:rsidR="002714E3" w:rsidRDefault="00523D60">
      <w:r>
        <w:rPr>
          <w:b/>
          <w:color w:val="2C6FAD"/>
          <w:sz w:val="20"/>
        </w:rPr>
        <w:t xml:space="preserve">  2. </w:t>
      </w:r>
      <w:r>
        <w:rPr>
          <w:sz w:val="20"/>
        </w:rPr>
        <w:t>Linux nedir, duydunuz mu?</w:t>
      </w:r>
    </w:p>
    <w:p w:rsidR="002714E3" w:rsidRDefault="00523D60">
      <w:r>
        <w:rPr>
          <w:b/>
          <w:color w:val="2C6FAD"/>
          <w:sz w:val="20"/>
        </w:rPr>
        <w:t xml:space="preserve">  3. </w:t>
      </w:r>
      <w:r>
        <w:rPr>
          <w:sz w:val="20"/>
        </w:rPr>
        <w:t>32-bit ve 64-bit ne demek?</w:t>
      </w:r>
    </w:p>
    <w:p w:rsidR="002714E3" w:rsidRDefault="00523D60">
      <w:pPr>
        <w:spacing w:before="200"/>
      </w:pPr>
      <w:r>
        <w:rPr>
          <w:b/>
          <w:color w:val="2C6FAD"/>
          <w:sz w:val="24"/>
        </w:rPr>
        <w:t xml:space="preserve">  Motivasyon Etkinliği: "Surum Pazari"</w:t>
      </w:r>
    </w:p>
    <w:p w:rsidR="002714E3" w:rsidRDefault="00523D60">
      <w:r>
        <w:rPr>
          <w:b/>
          <w:color w:val="1B2A4A"/>
          <w:sz w:val="20"/>
        </w:rPr>
        <w:t xml:space="preserve">Açıklama: </w:t>
      </w:r>
      <w:r>
        <w:rPr>
          <w:sz w:val="20"/>
        </w:rPr>
        <w:t>Her grubun bir OS surumunu satici gibi tanitarak sunum yapmasi.</w:t>
      </w:r>
    </w:p>
    <w:p w:rsidR="002714E3" w:rsidRDefault="00523D60">
      <w:r>
        <w:rPr>
          <w:b/>
          <w:color w:val="1B2A4A"/>
          <w:sz w:val="20"/>
        </w:rPr>
        <w:t xml:space="preserve">Yönerge: </w:t>
      </w:r>
      <w:r>
        <w:rPr>
          <w:sz w:val="20"/>
        </w:rPr>
        <w:t xml:space="preserve">4 gruba farkli OS surumleri </w:t>
      </w:r>
      <w:r>
        <w:rPr>
          <w:sz w:val="20"/>
        </w:rPr>
        <w:t>atanir (Win10 Home, Win11 Pro, Ubuntu, LinuxMint). Her grup kendi surumunun avantajlarini savunarak sinifa satar.</w:t>
      </w:r>
    </w:p>
    <w:p w:rsidR="002714E3" w:rsidRDefault="00523D60">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2714E3" w:rsidRDefault="00523D60">
            <w:r>
              <w:rPr>
                <w:sz w:val="20"/>
              </w:rPr>
              <w:t>Bir okul muduru sizden okulun bilgisayar laboratuvari icin isletim sistemi secmenizi istiyor. Butce kisitli. Ne one</w:t>
            </w:r>
            <w:r>
              <w:rPr>
                <w:sz w:val="20"/>
              </w:rPr>
              <w:t>rirsiniz ve neden?</w:t>
            </w:r>
          </w:p>
        </w:tc>
      </w:tr>
    </w:tbl>
    <w:p w:rsidR="002714E3" w:rsidRDefault="002714E3"/>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2714E3" w:rsidRDefault="00523D60">
            <w:r>
              <w:rPr>
                <w:b/>
                <w:color w:val="FFFFFF"/>
                <w:sz w:val="28"/>
              </w:rPr>
              <w:t xml:space="preserve">  E2  |  KEŞİF (EXPLORE)  —  Aktif Keşif &amp; Deneyimleme</w:t>
            </w:r>
          </w:p>
        </w:tc>
      </w:tr>
    </w:tbl>
    <w:p w:rsidR="002714E3" w:rsidRDefault="002714E3"/>
    <w:p w:rsidR="002714E3" w:rsidRDefault="00523D60">
      <w:r>
        <w:rPr>
          <w:i/>
          <w:color w:val="007A7A"/>
          <w:sz w:val="20"/>
        </w:rPr>
        <w:t xml:space="preserve">  Süre: 10 dakika</w:t>
      </w:r>
    </w:p>
    <w:p w:rsidR="002714E3" w:rsidRDefault="00523D60">
      <w:pPr>
        <w:spacing w:before="200"/>
      </w:pPr>
      <w:r>
        <w:rPr>
          <w:b/>
          <w:color w:val="007A7A"/>
          <w:sz w:val="24"/>
        </w:rPr>
        <w:t xml:space="preserve">  Keşif Etkinliği: "Surum Dedektifleri"</w:t>
      </w:r>
    </w:p>
    <w:p w:rsidR="002714E3" w:rsidRDefault="00523D60">
      <w:r>
        <w:rPr>
          <w:b/>
          <w:color w:val="1B2A4A"/>
          <w:sz w:val="20"/>
        </w:rPr>
        <w:t xml:space="preserve">Türü: </w:t>
      </w:r>
      <w:r>
        <w:rPr>
          <w:sz w:val="20"/>
        </w:rPr>
        <w:t>Karsilastirmali Arastirma</w:t>
      </w:r>
    </w:p>
    <w:p w:rsidR="002714E3" w:rsidRDefault="00523D60">
      <w:r>
        <w:rPr>
          <w:b/>
          <w:color w:val="1B2A4A"/>
          <w:sz w:val="20"/>
        </w:rPr>
        <w:t xml:space="preserve">Amacı: </w:t>
      </w:r>
      <w:r>
        <w:rPr>
          <w:sz w:val="20"/>
        </w:rPr>
        <w:t>Farkli OS surumlerinin ozelliklerini kesfetmek ve karsilastirmak.</w:t>
      </w:r>
    </w:p>
    <w:p w:rsidR="002714E3" w:rsidRDefault="00523D60">
      <w:r>
        <w:rPr>
          <w:b/>
          <w:color w:val="1B2A4A"/>
          <w:sz w:val="20"/>
        </w:rPr>
        <w:t xml:space="preserve">Malzemeler: </w:t>
      </w:r>
      <w:r>
        <w:rPr>
          <w:sz w:val="20"/>
        </w:rPr>
        <w:t>Karsilastirma tablosu sablonu, internet erisimi veya hazir bilgi kartlari</w:t>
      </w:r>
    </w:p>
    <w:p w:rsidR="002714E3" w:rsidRDefault="00523D60">
      <w:pPr>
        <w:spacing w:before="200"/>
      </w:pPr>
      <w:r>
        <w:rPr>
          <w:b/>
          <w:color w:val="007A7A"/>
          <w:sz w:val="24"/>
        </w:rPr>
        <w:t xml:space="preserve">  Yönerge Adımları</w:t>
      </w:r>
    </w:p>
    <w:p w:rsidR="002714E3" w:rsidRDefault="00523D60">
      <w:r>
        <w:rPr>
          <w:b/>
          <w:color w:val="007A7A"/>
          <w:sz w:val="20"/>
        </w:rPr>
        <w:t xml:space="preserve">  1. </w:t>
      </w:r>
      <w:r>
        <w:rPr>
          <w:sz w:val="20"/>
        </w:rPr>
        <w:t>Grubunuza atanan OS surumunu arastirin.</w:t>
      </w:r>
    </w:p>
    <w:p w:rsidR="002714E3" w:rsidRDefault="00523D60">
      <w:r>
        <w:rPr>
          <w:b/>
          <w:color w:val="007A7A"/>
          <w:sz w:val="20"/>
        </w:rPr>
        <w:t xml:space="preserve">  2. </w:t>
      </w:r>
      <w:r>
        <w:rPr>
          <w:sz w:val="20"/>
        </w:rPr>
        <w:t>Minimum sistem gereksinimlerini not</w:t>
      </w:r>
      <w:r>
        <w:rPr>
          <w:sz w:val="20"/>
        </w:rPr>
        <w:t xml:space="preserve"> alin.</w:t>
      </w:r>
    </w:p>
    <w:p w:rsidR="002714E3" w:rsidRDefault="00523D60">
      <w:r>
        <w:rPr>
          <w:b/>
          <w:color w:val="007A7A"/>
          <w:sz w:val="20"/>
        </w:rPr>
        <w:t xml:space="preserve">  3. </w:t>
      </w:r>
      <w:r>
        <w:rPr>
          <w:sz w:val="20"/>
        </w:rPr>
        <w:t>Temel ozellikleri listeleyin (en az 5).</w:t>
      </w:r>
    </w:p>
    <w:p w:rsidR="002714E3" w:rsidRDefault="00523D60">
      <w:r>
        <w:rPr>
          <w:b/>
          <w:color w:val="007A7A"/>
          <w:sz w:val="20"/>
        </w:rPr>
        <w:t xml:space="preserve">  4. </w:t>
      </w:r>
      <w:r>
        <w:rPr>
          <w:sz w:val="20"/>
        </w:rPr>
        <w:t>Avantaj ve dezavantajlari belirleyin.</w:t>
      </w:r>
    </w:p>
    <w:p w:rsidR="002714E3" w:rsidRDefault="00523D60">
      <w:r>
        <w:rPr>
          <w:b/>
          <w:color w:val="007A7A"/>
          <w:sz w:val="20"/>
        </w:rPr>
        <w:t xml:space="preserve">  5. </w:t>
      </w:r>
      <w:r>
        <w:rPr>
          <w:sz w:val="20"/>
        </w:rPr>
        <w:t>Karsilastirma tablosunu doldurun.</w:t>
      </w:r>
    </w:p>
    <w:p w:rsidR="002714E3" w:rsidRDefault="00523D60">
      <w:r>
        <w:rPr>
          <w:b/>
          <w:color w:val="1B2A4A"/>
          <w:sz w:val="20"/>
        </w:rPr>
        <w:t xml:space="preserve">Öğrenci Rolü: </w:t>
      </w:r>
      <w:r>
        <w:rPr>
          <w:sz w:val="20"/>
        </w:rPr>
        <w:t>Veri toplayici, Tablo duzenleyici, Sunucu</w:t>
      </w:r>
    </w:p>
    <w:p w:rsidR="002714E3" w:rsidRDefault="00523D60">
      <w:r>
        <w:rPr>
          <w:b/>
          <w:color w:val="1B2A4A"/>
          <w:sz w:val="20"/>
        </w:rPr>
        <w:t xml:space="preserve">Öğretmen Rolü: </w:t>
      </w:r>
      <w:r>
        <w:rPr>
          <w:sz w:val="20"/>
        </w:rPr>
        <w:t>Arastirma kaynaklari saglar ve karsilastirma kriter</w:t>
      </w:r>
      <w:r>
        <w:rPr>
          <w:sz w:val="20"/>
        </w:rPr>
        <w:t>lerini belirler</w:t>
      </w:r>
    </w:p>
    <w:p w:rsidR="002714E3" w:rsidRDefault="00523D60">
      <w:r>
        <w:rPr>
          <w:b/>
          <w:color w:val="1B2A4A"/>
          <w:sz w:val="20"/>
        </w:rPr>
        <w:t xml:space="preserve">Beklenen Ürün: </w:t>
      </w:r>
      <w:r>
        <w:rPr>
          <w:sz w:val="20"/>
        </w:rPr>
        <w:t>OS Surum Karsilastirma Tablosu (en az 4 surum)</w:t>
      </w:r>
    </w:p>
    <w:p w:rsidR="002714E3" w:rsidRDefault="00523D60">
      <w:pPr>
        <w:spacing w:before="200"/>
      </w:pPr>
      <w:r>
        <w:rPr>
          <w:b/>
          <w:color w:val="007A7A"/>
          <w:sz w:val="24"/>
        </w:rPr>
        <w:t xml:space="preserve">  Araştırma Soruları</w:t>
      </w:r>
    </w:p>
    <w:p w:rsidR="002714E3" w:rsidRDefault="00523D60">
      <w:r>
        <w:rPr>
          <w:b/>
          <w:color w:val="007A7A"/>
          <w:sz w:val="20"/>
        </w:rPr>
        <w:t xml:space="preserve">  1. </w:t>
      </w:r>
      <w:r>
        <w:rPr>
          <w:sz w:val="20"/>
        </w:rPr>
        <w:t>Windows Home ve Pro arasindaki en onemli 3 fark nedir?</w:t>
      </w:r>
    </w:p>
    <w:p w:rsidR="002714E3" w:rsidRDefault="00523D60">
      <w:r>
        <w:rPr>
          <w:b/>
          <w:color w:val="007A7A"/>
          <w:sz w:val="20"/>
        </w:rPr>
        <w:t xml:space="preserve">  2. </w:t>
      </w:r>
      <w:r>
        <w:rPr>
          <w:sz w:val="20"/>
        </w:rPr>
        <w:t>Ubuntu ve LinuxMint neden ayni cekirdegi kullanir ama farklidir?</w:t>
      </w:r>
    </w:p>
    <w:p w:rsidR="002714E3" w:rsidRDefault="00523D60">
      <w:r>
        <w:rPr>
          <w:b/>
          <w:color w:val="007A7A"/>
          <w:sz w:val="20"/>
        </w:rPr>
        <w:t xml:space="preserve">  3. </w:t>
      </w:r>
      <w:r>
        <w:rPr>
          <w:sz w:val="20"/>
        </w:rPr>
        <w:t xml:space="preserve">ChromeOS neden sadece </w:t>
      </w:r>
      <w:r>
        <w:rPr>
          <w:sz w:val="20"/>
        </w:rPr>
        <w:t>web tabanlidir?</w:t>
      </w:r>
    </w:p>
    <w:p w:rsidR="002714E3" w:rsidRDefault="00523D60">
      <w:r>
        <w:rPr>
          <w:b/>
          <w:color w:val="1B2A4A"/>
          <w:sz w:val="20"/>
        </w:rPr>
        <w:t xml:space="preserve">Grupla Çalışma Kuralları: </w:t>
      </w:r>
      <w:r>
        <w:rPr>
          <w:sz w:val="20"/>
        </w:rPr>
        <w:t>Objektif karsilastirma yapin; kisisel tercih degil teknik veri kullanin.</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2714E3" w:rsidRDefault="00523D60">
            <w:r>
              <w:rPr>
                <w:b/>
                <w:color w:val="FFFFFF"/>
                <w:sz w:val="28"/>
              </w:rPr>
              <w:lastRenderedPageBreak/>
              <w:t xml:space="preserve">  E3  |  AÇIKLAMA (EXPLAIN)  —  Kavramları Yapılandırma</w:t>
            </w:r>
          </w:p>
        </w:tc>
      </w:tr>
    </w:tbl>
    <w:p w:rsidR="002714E3" w:rsidRDefault="002714E3"/>
    <w:p w:rsidR="002714E3" w:rsidRDefault="00523D60">
      <w:r>
        <w:rPr>
          <w:i/>
          <w:color w:val="E65C00"/>
          <w:sz w:val="20"/>
        </w:rPr>
        <w:t xml:space="preserve">  Süre: 12 dakika</w:t>
      </w:r>
    </w:p>
    <w:p w:rsidR="002714E3" w:rsidRDefault="00523D60">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2714E3">
        <w:trPr>
          <w:jc w:val="center"/>
        </w:trPr>
        <w:tc>
          <w:tcPr>
            <w:tcW w:w="2409" w:type="dxa"/>
            <w:shd w:val="clear" w:color="auto" w:fill="E65C00"/>
          </w:tcPr>
          <w:p w:rsidR="002714E3" w:rsidRDefault="00523D60">
            <w:pPr>
              <w:jc w:val="center"/>
            </w:pPr>
            <w:r>
              <w:rPr>
                <w:b/>
                <w:color w:val="FFFFFF"/>
                <w:sz w:val="18"/>
              </w:rPr>
              <w:t>Kavram</w:t>
            </w:r>
          </w:p>
        </w:tc>
        <w:tc>
          <w:tcPr>
            <w:tcW w:w="2409" w:type="dxa"/>
            <w:shd w:val="clear" w:color="auto" w:fill="E65C00"/>
          </w:tcPr>
          <w:p w:rsidR="002714E3" w:rsidRDefault="00523D60">
            <w:pPr>
              <w:jc w:val="center"/>
            </w:pPr>
            <w:r>
              <w:rPr>
                <w:b/>
                <w:color w:val="FFFFFF"/>
                <w:sz w:val="18"/>
              </w:rPr>
              <w:t>Tanım</w:t>
            </w:r>
          </w:p>
        </w:tc>
        <w:tc>
          <w:tcPr>
            <w:tcW w:w="2409" w:type="dxa"/>
            <w:shd w:val="clear" w:color="auto" w:fill="E65C00"/>
          </w:tcPr>
          <w:p w:rsidR="002714E3" w:rsidRDefault="00523D60">
            <w:pPr>
              <w:jc w:val="center"/>
            </w:pPr>
            <w:r>
              <w:rPr>
                <w:b/>
                <w:color w:val="FFFFFF"/>
                <w:sz w:val="18"/>
              </w:rPr>
              <w:t>Örnek</w:t>
            </w:r>
          </w:p>
        </w:tc>
        <w:tc>
          <w:tcPr>
            <w:tcW w:w="2409" w:type="dxa"/>
            <w:shd w:val="clear" w:color="auto" w:fill="E65C00"/>
          </w:tcPr>
          <w:p w:rsidR="002714E3" w:rsidRDefault="00523D60">
            <w:pPr>
              <w:jc w:val="center"/>
            </w:pPr>
            <w:r>
              <w:rPr>
                <w:b/>
                <w:color w:val="FFFFFF"/>
                <w:sz w:val="18"/>
              </w:rPr>
              <w:t>Görsel Açıklama</w:t>
            </w:r>
          </w:p>
        </w:tc>
      </w:tr>
      <w:tr w:rsidR="002714E3">
        <w:trPr>
          <w:jc w:val="center"/>
        </w:trPr>
        <w:tc>
          <w:tcPr>
            <w:tcW w:w="2409" w:type="dxa"/>
          </w:tcPr>
          <w:p w:rsidR="002714E3" w:rsidRDefault="00523D60">
            <w:r>
              <w:rPr>
                <w:sz w:val="18"/>
              </w:rPr>
              <w:t>Windows 10</w:t>
            </w:r>
          </w:p>
        </w:tc>
        <w:tc>
          <w:tcPr>
            <w:tcW w:w="2409" w:type="dxa"/>
          </w:tcPr>
          <w:p w:rsidR="002714E3" w:rsidRDefault="00523D60">
            <w:r>
              <w:rPr>
                <w:sz w:val="18"/>
              </w:rPr>
              <w:t>Microsoft'un 2015'te cikardigi yaygin kullanilan isletim sistemi</w:t>
            </w:r>
          </w:p>
        </w:tc>
        <w:tc>
          <w:tcPr>
            <w:tcW w:w="2409" w:type="dxa"/>
          </w:tcPr>
          <w:p w:rsidR="002714E3" w:rsidRDefault="00523D60">
            <w:r>
              <w:rPr>
                <w:sz w:val="18"/>
              </w:rPr>
              <w:t>Genis donanim destegi, tanidk arayuz</w:t>
            </w:r>
          </w:p>
        </w:tc>
        <w:tc>
          <w:tcPr>
            <w:tcW w:w="2409" w:type="dxa"/>
          </w:tcPr>
          <w:p w:rsidR="002714E3" w:rsidRDefault="00523D60">
            <w:r>
              <w:rPr>
                <w:sz w:val="18"/>
              </w:rPr>
              <w:t>Win10 masaustu goruntusu</w:t>
            </w:r>
          </w:p>
        </w:tc>
      </w:tr>
      <w:tr w:rsidR="002714E3">
        <w:trPr>
          <w:jc w:val="center"/>
        </w:trPr>
        <w:tc>
          <w:tcPr>
            <w:tcW w:w="2409" w:type="dxa"/>
          </w:tcPr>
          <w:p w:rsidR="002714E3" w:rsidRDefault="00523D60">
            <w:r>
              <w:rPr>
                <w:sz w:val="18"/>
              </w:rPr>
              <w:t>Windows 11</w:t>
            </w:r>
          </w:p>
        </w:tc>
        <w:tc>
          <w:tcPr>
            <w:tcW w:w="2409" w:type="dxa"/>
          </w:tcPr>
          <w:p w:rsidR="002714E3" w:rsidRDefault="00523D60">
            <w:r>
              <w:rPr>
                <w:sz w:val="18"/>
              </w:rPr>
              <w:t xml:space="preserve">Modern arayuz, TPM 2.0 gerektiren </w:t>
            </w:r>
            <w:r>
              <w:rPr>
                <w:sz w:val="18"/>
              </w:rPr>
              <w:t>yeni nesil Windows</w:t>
            </w:r>
          </w:p>
        </w:tc>
        <w:tc>
          <w:tcPr>
            <w:tcW w:w="2409" w:type="dxa"/>
          </w:tcPr>
          <w:p w:rsidR="002714E3" w:rsidRDefault="00523D60">
            <w:r>
              <w:rPr>
                <w:sz w:val="18"/>
              </w:rPr>
              <w:t>Yeni baslat menusu, snap layouts</w:t>
            </w:r>
          </w:p>
        </w:tc>
        <w:tc>
          <w:tcPr>
            <w:tcW w:w="2409" w:type="dxa"/>
          </w:tcPr>
          <w:p w:rsidR="002714E3" w:rsidRDefault="00523D60">
            <w:r>
              <w:rPr>
                <w:sz w:val="18"/>
              </w:rPr>
              <w:t>Win11 masaustu goruntusu</w:t>
            </w:r>
          </w:p>
        </w:tc>
      </w:tr>
      <w:tr w:rsidR="002714E3">
        <w:trPr>
          <w:jc w:val="center"/>
        </w:trPr>
        <w:tc>
          <w:tcPr>
            <w:tcW w:w="2409" w:type="dxa"/>
          </w:tcPr>
          <w:p w:rsidR="002714E3" w:rsidRDefault="00523D60">
            <w:r>
              <w:rPr>
                <w:sz w:val="18"/>
              </w:rPr>
              <w:t>Windows Home vs Pro</w:t>
            </w:r>
          </w:p>
        </w:tc>
        <w:tc>
          <w:tcPr>
            <w:tcW w:w="2409" w:type="dxa"/>
          </w:tcPr>
          <w:p w:rsidR="002714E3" w:rsidRDefault="00523D60">
            <w:r>
              <w:rPr>
                <w:sz w:val="18"/>
              </w:rPr>
              <w:t>Home: bireysel kullanim; Pro: is ortami, BitLocker, uzak masaustu</w:t>
            </w:r>
          </w:p>
        </w:tc>
        <w:tc>
          <w:tcPr>
            <w:tcW w:w="2409" w:type="dxa"/>
          </w:tcPr>
          <w:p w:rsidR="002714E3" w:rsidRDefault="00523D60">
            <w:r>
              <w:rPr>
                <w:sz w:val="18"/>
              </w:rPr>
              <w:t>Ev vs ofis bilgisayari</w:t>
            </w:r>
          </w:p>
        </w:tc>
        <w:tc>
          <w:tcPr>
            <w:tcW w:w="2409" w:type="dxa"/>
          </w:tcPr>
          <w:p w:rsidR="002714E3" w:rsidRDefault="00523D60">
            <w:r>
              <w:rPr>
                <w:sz w:val="18"/>
              </w:rPr>
              <w:t>Ozellik karsilastirma tablosu</w:t>
            </w:r>
          </w:p>
        </w:tc>
      </w:tr>
      <w:tr w:rsidR="002714E3">
        <w:trPr>
          <w:jc w:val="center"/>
        </w:trPr>
        <w:tc>
          <w:tcPr>
            <w:tcW w:w="2409" w:type="dxa"/>
          </w:tcPr>
          <w:p w:rsidR="002714E3" w:rsidRDefault="00523D60">
            <w:r>
              <w:rPr>
                <w:sz w:val="18"/>
              </w:rPr>
              <w:t>Linux (Ubuntu)</w:t>
            </w:r>
          </w:p>
        </w:tc>
        <w:tc>
          <w:tcPr>
            <w:tcW w:w="2409" w:type="dxa"/>
          </w:tcPr>
          <w:p w:rsidR="002714E3" w:rsidRDefault="00523D60">
            <w:r>
              <w:rPr>
                <w:sz w:val="18"/>
              </w:rPr>
              <w:t>Acik kaynakli, ucretsiz</w:t>
            </w:r>
            <w:r>
              <w:rPr>
                <w:sz w:val="18"/>
              </w:rPr>
              <w:t>, topluluk destekli isletim sistemi</w:t>
            </w:r>
          </w:p>
        </w:tc>
        <w:tc>
          <w:tcPr>
            <w:tcW w:w="2409" w:type="dxa"/>
          </w:tcPr>
          <w:p w:rsidR="002714E3" w:rsidRDefault="00523D60">
            <w:r>
              <w:rPr>
                <w:sz w:val="18"/>
              </w:rPr>
              <w:t>Sunucu, gelistirici, eski donanim</w:t>
            </w:r>
          </w:p>
        </w:tc>
        <w:tc>
          <w:tcPr>
            <w:tcW w:w="2409" w:type="dxa"/>
          </w:tcPr>
          <w:p w:rsidR="002714E3" w:rsidRDefault="00523D60">
            <w:r>
              <w:rPr>
                <w:sz w:val="18"/>
              </w:rPr>
              <w:t>Ubuntu masaustu goruntusu</w:t>
            </w:r>
          </w:p>
        </w:tc>
      </w:tr>
      <w:tr w:rsidR="002714E3">
        <w:trPr>
          <w:jc w:val="center"/>
        </w:trPr>
        <w:tc>
          <w:tcPr>
            <w:tcW w:w="2409" w:type="dxa"/>
          </w:tcPr>
          <w:p w:rsidR="002714E3" w:rsidRDefault="00523D60">
            <w:r>
              <w:rPr>
                <w:sz w:val="18"/>
              </w:rPr>
              <w:t>32-bit (x86)</w:t>
            </w:r>
          </w:p>
        </w:tc>
        <w:tc>
          <w:tcPr>
            <w:tcW w:w="2409" w:type="dxa"/>
          </w:tcPr>
          <w:p w:rsidR="002714E3" w:rsidRDefault="00523D60">
            <w:r>
              <w:rPr>
                <w:sz w:val="18"/>
              </w:rPr>
              <w:t>Maksimum 4GB RAM destekleyen eski islemci mimarisi</w:t>
            </w:r>
          </w:p>
        </w:tc>
        <w:tc>
          <w:tcPr>
            <w:tcW w:w="2409" w:type="dxa"/>
          </w:tcPr>
          <w:p w:rsidR="002714E3" w:rsidRDefault="00523D60">
            <w:r>
              <w:rPr>
                <w:sz w:val="18"/>
              </w:rPr>
              <w:t>Eski bilgisayarlar</w:t>
            </w:r>
          </w:p>
        </w:tc>
        <w:tc>
          <w:tcPr>
            <w:tcW w:w="2409" w:type="dxa"/>
          </w:tcPr>
          <w:p w:rsidR="002714E3" w:rsidRDefault="00523D60">
            <w:r>
              <w:rPr>
                <w:sz w:val="18"/>
              </w:rPr>
              <w:t>Mimari diyagrami</w:t>
            </w:r>
          </w:p>
        </w:tc>
      </w:tr>
    </w:tbl>
    <w:p w:rsidR="002714E3" w:rsidRDefault="002714E3"/>
    <w:p w:rsidR="002714E3" w:rsidRDefault="00523D60">
      <w:pPr>
        <w:spacing w:before="200"/>
      </w:pPr>
      <w:r>
        <w:rPr>
          <w:b/>
          <w:color w:val="E65C00"/>
          <w:sz w:val="24"/>
        </w:rPr>
        <w:t xml:space="preserve">  Konu Anlatımı</w:t>
      </w:r>
    </w:p>
    <w:p w:rsidR="002714E3" w:rsidRDefault="00523D60">
      <w:r>
        <w:rPr>
          <w:sz w:val="20"/>
        </w:rPr>
        <w:t xml:space="preserve">Windows isletim sistemi surumleri hem </w:t>
      </w:r>
      <w:r>
        <w:rPr>
          <w:sz w:val="20"/>
        </w:rPr>
        <w:t xml:space="preserve">versiyon (10, 11) hem de tur (Home, Pro, Enterprise, Education) olarak ayrilir. Home bireysel kullanim icin yeterliyken, Pro is ortaminda BitLocker sifreleme, Group Policy ve uzak masaustu gibi ek ozellikler sunar. Enterprise ise buyuk kurumlar icin toplu </w:t>
      </w:r>
      <w:r>
        <w:rPr>
          <w:sz w:val="20"/>
        </w:rPr>
        <w:t>lisanslama ve ileri guvenlik ozellikleri icerir.</w:t>
      </w:r>
    </w:p>
    <w:p w:rsidR="002714E3" w:rsidRDefault="00523D60">
      <w:r>
        <w:rPr>
          <w:sz w:val="20"/>
        </w:rPr>
        <w:t>Linux, acik kaynak felsefesiyle gelistirilen ucretsiz bir isletim sistemidir. Ubuntu, Fedora, LinuxMint gibi dagitimlar ayni Linux cekirdegini kullanir ama farkli masaustu ortamlari ve paket yonetim sistemle</w:t>
      </w:r>
      <w:r>
        <w:rPr>
          <w:sz w:val="20"/>
        </w:rPr>
        <w:t>ri sunar. Ozellikle sunucu ortamlarinda ve eski donanimlarda tercih edilir.</w:t>
      </w:r>
    </w:p>
    <w:p w:rsidR="002714E3" w:rsidRDefault="00523D60">
      <w:r>
        <w:rPr>
          <w:sz w:val="20"/>
        </w:rPr>
        <w:t xml:space="preserve">32-bit mimarisi maksimum 4GB RAM desteklerken, 64-bit mimarisi teorik olarak 16 exabyte'a kadar RAM kullanabilir. Gunumuzde uretilen islemcilerin tamami 64-bit destekler ve modern </w:t>
      </w:r>
      <w:r>
        <w:rPr>
          <w:sz w:val="20"/>
        </w:rPr>
        <w:t>isletim sistemleri 64-bit surumlere yonelmistir.</w:t>
      </w:r>
    </w:p>
    <w:p w:rsidR="002714E3" w:rsidRDefault="00523D60">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E65C00"/>
          </w:tcPr>
          <w:p w:rsidR="002714E3" w:rsidRDefault="00523D60">
            <w:pPr>
              <w:jc w:val="center"/>
            </w:pPr>
            <w:r>
              <w:rPr>
                <w:b/>
                <w:color w:val="FFFFFF"/>
                <w:sz w:val="18"/>
              </w:rPr>
              <w:t>Örnek</w:t>
            </w:r>
          </w:p>
        </w:tc>
        <w:tc>
          <w:tcPr>
            <w:tcW w:w="3213" w:type="dxa"/>
            <w:shd w:val="clear" w:color="auto" w:fill="E65C00"/>
          </w:tcPr>
          <w:p w:rsidR="002714E3" w:rsidRDefault="00523D60">
            <w:pPr>
              <w:jc w:val="center"/>
            </w:pPr>
            <w:r>
              <w:rPr>
                <w:b/>
                <w:color w:val="FFFFFF"/>
                <w:sz w:val="18"/>
              </w:rPr>
              <w:t>Açıklama</w:t>
            </w:r>
          </w:p>
        </w:tc>
        <w:tc>
          <w:tcPr>
            <w:tcW w:w="3213" w:type="dxa"/>
            <w:shd w:val="clear" w:color="auto" w:fill="E65C00"/>
          </w:tcPr>
          <w:p w:rsidR="002714E3" w:rsidRDefault="00523D60">
            <w:pPr>
              <w:jc w:val="center"/>
            </w:pPr>
            <w:r>
              <w:rPr>
                <w:b/>
                <w:color w:val="FFFFFF"/>
                <w:sz w:val="18"/>
              </w:rPr>
              <w:t>Günlük Hayat Bağlantısı</w:t>
            </w:r>
          </w:p>
        </w:tc>
      </w:tr>
      <w:tr w:rsidR="002714E3">
        <w:trPr>
          <w:jc w:val="center"/>
        </w:trPr>
        <w:tc>
          <w:tcPr>
            <w:tcW w:w="3213" w:type="dxa"/>
          </w:tcPr>
          <w:p w:rsidR="002714E3" w:rsidRDefault="00523D60">
            <w:r>
              <w:rPr>
                <w:sz w:val="18"/>
              </w:rPr>
              <w:t>Ev Kullanici</w:t>
            </w:r>
          </w:p>
        </w:tc>
        <w:tc>
          <w:tcPr>
            <w:tcW w:w="3213" w:type="dxa"/>
          </w:tcPr>
          <w:p w:rsidR="002714E3" w:rsidRDefault="00523D60">
            <w:r>
              <w:rPr>
                <w:sz w:val="18"/>
              </w:rPr>
              <w:t>Windows 11 Home: internette gezinme, ofis islemleri</w:t>
            </w:r>
          </w:p>
        </w:tc>
        <w:tc>
          <w:tcPr>
            <w:tcW w:w="3213" w:type="dxa"/>
          </w:tcPr>
          <w:p w:rsidR="002714E3" w:rsidRDefault="00523D60">
            <w:r>
              <w:rPr>
                <w:sz w:val="18"/>
              </w:rPr>
              <w:t>Bireysel ihtiyac</w:t>
            </w:r>
          </w:p>
        </w:tc>
      </w:tr>
      <w:tr w:rsidR="002714E3">
        <w:trPr>
          <w:jc w:val="center"/>
        </w:trPr>
        <w:tc>
          <w:tcPr>
            <w:tcW w:w="3213" w:type="dxa"/>
          </w:tcPr>
          <w:p w:rsidR="002714E3" w:rsidRDefault="00523D60">
            <w:r>
              <w:rPr>
                <w:sz w:val="18"/>
              </w:rPr>
              <w:t>Ofis Yonetici</w:t>
            </w:r>
          </w:p>
        </w:tc>
        <w:tc>
          <w:tcPr>
            <w:tcW w:w="3213" w:type="dxa"/>
          </w:tcPr>
          <w:p w:rsidR="002714E3" w:rsidRDefault="00523D60">
            <w:r>
              <w:rPr>
                <w:sz w:val="18"/>
              </w:rPr>
              <w:t>Windows 11 Pro: BitLocker, domain katilimi</w:t>
            </w:r>
          </w:p>
        </w:tc>
        <w:tc>
          <w:tcPr>
            <w:tcW w:w="3213" w:type="dxa"/>
          </w:tcPr>
          <w:p w:rsidR="002714E3" w:rsidRDefault="00523D60">
            <w:r>
              <w:rPr>
                <w:sz w:val="18"/>
              </w:rPr>
              <w:t xml:space="preserve">Kurumsal </w:t>
            </w:r>
            <w:r>
              <w:rPr>
                <w:sz w:val="18"/>
              </w:rPr>
              <w:t>ihtiyac</w:t>
            </w:r>
          </w:p>
        </w:tc>
      </w:tr>
      <w:tr w:rsidR="002714E3">
        <w:trPr>
          <w:jc w:val="center"/>
        </w:trPr>
        <w:tc>
          <w:tcPr>
            <w:tcW w:w="3213" w:type="dxa"/>
          </w:tcPr>
          <w:p w:rsidR="002714E3" w:rsidRDefault="00523D60">
            <w:r>
              <w:rPr>
                <w:sz w:val="18"/>
              </w:rPr>
              <w:t>Ogrenci/Gelistirici</w:t>
            </w:r>
          </w:p>
        </w:tc>
        <w:tc>
          <w:tcPr>
            <w:tcW w:w="3213" w:type="dxa"/>
          </w:tcPr>
          <w:p w:rsidR="002714E3" w:rsidRDefault="00523D60">
            <w:r>
              <w:rPr>
                <w:sz w:val="18"/>
              </w:rPr>
              <w:t>Ubuntu Linux: ucretsiz, programlama araclari hazir</w:t>
            </w:r>
          </w:p>
        </w:tc>
        <w:tc>
          <w:tcPr>
            <w:tcW w:w="3213" w:type="dxa"/>
          </w:tcPr>
          <w:p w:rsidR="002714E3" w:rsidRDefault="00523D60">
            <w:r>
              <w:rPr>
                <w:sz w:val="18"/>
              </w:rPr>
              <w:t>Butce dostu</w:t>
            </w:r>
          </w:p>
        </w:tc>
      </w:tr>
      <w:tr w:rsidR="002714E3">
        <w:trPr>
          <w:jc w:val="center"/>
        </w:trPr>
        <w:tc>
          <w:tcPr>
            <w:tcW w:w="3213" w:type="dxa"/>
          </w:tcPr>
          <w:p w:rsidR="002714E3" w:rsidRDefault="00523D60">
            <w:r>
              <w:rPr>
                <w:sz w:val="18"/>
              </w:rPr>
              <w:t>Eski Bilgisayar</w:t>
            </w:r>
          </w:p>
        </w:tc>
        <w:tc>
          <w:tcPr>
            <w:tcW w:w="3213" w:type="dxa"/>
          </w:tcPr>
          <w:p w:rsidR="002714E3" w:rsidRDefault="00523D60">
            <w:r>
              <w:rPr>
                <w:sz w:val="18"/>
              </w:rPr>
              <w:t>LinuxMint veya Lubuntu: dusuk kaynak tuketimi</w:t>
            </w:r>
          </w:p>
        </w:tc>
        <w:tc>
          <w:tcPr>
            <w:tcW w:w="3213" w:type="dxa"/>
          </w:tcPr>
          <w:p w:rsidR="002714E3" w:rsidRDefault="00523D60">
            <w:r>
              <w:rPr>
                <w:sz w:val="18"/>
              </w:rPr>
              <w:t>Donanim kisitlamasi</w:t>
            </w:r>
          </w:p>
        </w:tc>
      </w:tr>
    </w:tbl>
    <w:p w:rsidR="002714E3" w:rsidRDefault="002714E3"/>
    <w:p w:rsidR="002714E3" w:rsidRDefault="00523D60">
      <w:pPr>
        <w:spacing w:before="200"/>
      </w:pPr>
      <w:r>
        <w:rPr>
          <w:b/>
          <w:color w:val="E65C00"/>
          <w:sz w:val="24"/>
        </w:rPr>
        <w:t xml:space="preserve">  Görseller ve Tablolar</w:t>
      </w:r>
    </w:p>
    <w:p w:rsidR="002714E3" w:rsidRDefault="00523D60">
      <w:pPr>
        <w:pStyle w:val="ListeMaddemi"/>
      </w:pPr>
      <w:r>
        <w:rPr>
          <w:sz w:val="20"/>
        </w:rPr>
        <w:t>Windows surum ailesi agac yapisi</w:t>
      </w:r>
    </w:p>
    <w:p w:rsidR="002714E3" w:rsidRDefault="00523D60">
      <w:pPr>
        <w:pStyle w:val="ListeMaddemi"/>
      </w:pPr>
      <w:r>
        <w:rPr>
          <w:sz w:val="20"/>
        </w:rPr>
        <w:t xml:space="preserve">32-bit vs 64-bit </w:t>
      </w:r>
      <w:r>
        <w:rPr>
          <w:sz w:val="20"/>
        </w:rPr>
        <w:t>karsilastirma infografigi</w:t>
      </w:r>
    </w:p>
    <w:p w:rsidR="002714E3" w:rsidRDefault="00523D60">
      <w:pPr>
        <w:spacing w:before="200"/>
      </w:pPr>
      <w:r>
        <w:rPr>
          <w:b/>
          <w:color w:val="E65C00"/>
          <w:sz w:val="24"/>
        </w:rPr>
        <w:lastRenderedPageBreak/>
        <w:t xml:space="preserve">  Analoji ve Benzetmeler</w:t>
      </w:r>
    </w:p>
    <w:p w:rsidR="002714E3" w:rsidRDefault="00523D60">
      <w:r>
        <w:rPr>
          <w:b/>
          <w:color w:val="E65C00"/>
          <w:sz w:val="20"/>
        </w:rPr>
        <w:t xml:space="preserve">  1. </w:t>
      </w:r>
      <w:r>
        <w:rPr>
          <w:sz w:val="20"/>
        </w:rPr>
        <w:t>Windows Home vs Pro = Ekonomi vs Business sinifi ucak bileti</w:t>
      </w:r>
    </w:p>
    <w:p w:rsidR="002714E3" w:rsidRDefault="00523D60">
      <w:r>
        <w:rPr>
          <w:b/>
          <w:color w:val="E65C00"/>
          <w:sz w:val="20"/>
        </w:rPr>
        <w:t xml:space="preserve">  2. </w:t>
      </w:r>
      <w:r>
        <w:rPr>
          <w:sz w:val="20"/>
        </w:rPr>
        <w:t>Linux dagitmalari = Ayni hamurdan farkli sekillerde pisirilen ekmekler</w:t>
      </w:r>
    </w:p>
    <w:p w:rsidR="002714E3" w:rsidRDefault="00523D60">
      <w:r>
        <w:rPr>
          <w:b/>
          <w:color w:val="E65C00"/>
          <w:sz w:val="20"/>
        </w:rPr>
        <w:t xml:space="preserve">  3. </w:t>
      </w:r>
      <w:r>
        <w:rPr>
          <w:sz w:val="20"/>
        </w:rPr>
        <w:t>32-bit vs 64-bit = 2 seritli yol vs 4 seritli otoban</w:t>
      </w:r>
    </w:p>
    <w:p w:rsidR="002714E3" w:rsidRDefault="00523D60">
      <w:pPr>
        <w:spacing w:before="200"/>
      </w:pPr>
      <w:r>
        <w:rPr>
          <w:b/>
          <w:color w:val="E65C00"/>
          <w:sz w:val="24"/>
        </w:rPr>
        <w:t xml:space="preserve">  Öğrenci Soru-Cevap</w:t>
      </w:r>
    </w:p>
    <w:p w:rsidR="002714E3" w:rsidRDefault="00523D60">
      <w:pPr>
        <w:pStyle w:val="ListeMaddemi"/>
      </w:pPr>
      <w:r>
        <w:rPr>
          <w:sz w:val="20"/>
        </w:rPr>
        <w:t>Windows 11'e gecmeli miyim? - Donanimiz destekliyorsa ve TPM 2.0 varsa evet.</w:t>
      </w:r>
    </w:p>
    <w:p w:rsidR="002714E3" w:rsidRDefault="00523D60">
      <w:pPr>
        <w:pStyle w:val="ListeMaddemi"/>
      </w:pPr>
      <w:r>
        <w:rPr>
          <w:sz w:val="20"/>
        </w:rPr>
        <w:t>Linux zor mu? - Modern dagitimlar (Ubuntu, Mint) Windows kadar kullanici dostudur.</w:t>
      </w:r>
    </w:p>
    <w:p w:rsidR="002714E3" w:rsidRDefault="00523D60">
      <w:pPr>
        <w:pStyle w:val="ListeMaddemi"/>
      </w:pPr>
      <w:r>
        <w:rPr>
          <w:sz w:val="20"/>
        </w:rPr>
        <w:t>32-bit OS hala kullanilir mi? - Cok eski donaimlarda zorunlu olarak evet.</w:t>
      </w:r>
    </w:p>
    <w:p w:rsidR="002714E3" w:rsidRDefault="00523D60">
      <w:pPr>
        <w:jc w:val="center"/>
      </w:pPr>
      <w:r>
        <w:rPr>
          <w:color w:val="BDBDBD"/>
          <w:sz w:val="12"/>
        </w:rPr>
        <w:t>_</w:t>
      </w:r>
      <w:r>
        <w:rPr>
          <w:color w:val="BDBDBD"/>
          <w:sz w:val="12"/>
        </w:rPr>
        <w:t>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2714E3" w:rsidRDefault="00523D60">
            <w:r>
              <w:rPr>
                <w:b/>
                <w:color w:val="FFFFFF"/>
                <w:sz w:val="28"/>
              </w:rPr>
              <w:t xml:space="preserve">  E4  |  DERİNLEŞTİRME (ELABORATE)  —  Transfer &amp; Pekiştirme</w:t>
            </w:r>
          </w:p>
        </w:tc>
      </w:tr>
    </w:tbl>
    <w:p w:rsidR="002714E3" w:rsidRDefault="002714E3"/>
    <w:p w:rsidR="002714E3" w:rsidRDefault="00523D60">
      <w:r>
        <w:rPr>
          <w:i/>
          <w:color w:val="6A1B9A"/>
          <w:sz w:val="20"/>
        </w:rPr>
        <w:t xml:space="preserve">  Süre: 10 dakika</w:t>
      </w:r>
    </w:p>
    <w:p w:rsidR="002714E3" w:rsidRDefault="00523D60">
      <w:pPr>
        <w:spacing w:before="200"/>
      </w:pPr>
      <w:r>
        <w:rPr>
          <w:b/>
          <w:color w:val="6A1B9A"/>
          <w:sz w:val="24"/>
        </w:rPr>
        <w:t xml:space="preserve">  Uygulama Etkinliği: "Isletim Sistemi Danismani"</w:t>
      </w:r>
    </w:p>
    <w:p w:rsidR="002714E3" w:rsidRDefault="00523D60">
      <w:r>
        <w:rPr>
          <w:b/>
          <w:color w:val="1B2A4A"/>
          <w:sz w:val="20"/>
        </w:rPr>
        <w:t xml:space="preserve">Türü: </w:t>
      </w:r>
      <w:r>
        <w:rPr>
          <w:sz w:val="20"/>
        </w:rPr>
        <w:t>Rol Yapma</w:t>
      </w:r>
    </w:p>
    <w:p w:rsidR="002714E3" w:rsidRDefault="00523D60">
      <w:r>
        <w:rPr>
          <w:b/>
          <w:color w:val="1B2A4A"/>
          <w:sz w:val="20"/>
        </w:rPr>
        <w:t xml:space="preserve">Amacı: </w:t>
      </w:r>
      <w:r>
        <w:rPr>
          <w:sz w:val="20"/>
        </w:rPr>
        <w:t>Farkli senaryolar icin</w:t>
      </w:r>
      <w:r>
        <w:rPr>
          <w:sz w:val="20"/>
        </w:rPr>
        <w:t xml:space="preserve"> en uygun OS surumunu onermek.</w:t>
      </w:r>
    </w:p>
    <w:p w:rsidR="002714E3" w:rsidRDefault="00523D60">
      <w:pPr>
        <w:spacing w:before="200"/>
      </w:pPr>
      <w:r>
        <w:rPr>
          <w:b/>
          <w:color w:val="6A1B9A"/>
          <w:sz w:val="24"/>
        </w:rPr>
        <w:t xml:space="preserve">  Yönerge Adımları</w:t>
      </w:r>
    </w:p>
    <w:p w:rsidR="002714E3" w:rsidRDefault="00523D60">
      <w:r>
        <w:rPr>
          <w:b/>
          <w:color w:val="6A1B9A"/>
          <w:sz w:val="20"/>
        </w:rPr>
        <w:t xml:space="preserve">  1. </w:t>
      </w:r>
      <w:r>
        <w:rPr>
          <w:sz w:val="20"/>
        </w:rPr>
        <w:t>Verilen musteri profilini okuyun.</w:t>
      </w:r>
    </w:p>
    <w:p w:rsidR="002714E3" w:rsidRDefault="00523D60">
      <w:r>
        <w:rPr>
          <w:b/>
          <w:color w:val="6A1B9A"/>
          <w:sz w:val="20"/>
        </w:rPr>
        <w:t xml:space="preserve">  2. </w:t>
      </w:r>
      <w:r>
        <w:rPr>
          <w:sz w:val="20"/>
        </w:rPr>
        <w:t>Musterinin ihtiyaclarini analiz edin.</w:t>
      </w:r>
    </w:p>
    <w:p w:rsidR="002714E3" w:rsidRDefault="00523D60">
      <w:r>
        <w:rPr>
          <w:b/>
          <w:color w:val="6A1B9A"/>
          <w:sz w:val="20"/>
        </w:rPr>
        <w:t xml:space="preserve">  3. </w:t>
      </w:r>
      <w:r>
        <w:rPr>
          <w:sz w:val="20"/>
        </w:rPr>
        <w:t>En uygun OS surumunu secin.</w:t>
      </w:r>
    </w:p>
    <w:p w:rsidR="002714E3" w:rsidRDefault="00523D60">
      <w:r>
        <w:rPr>
          <w:b/>
          <w:color w:val="6A1B9A"/>
          <w:sz w:val="20"/>
        </w:rPr>
        <w:t xml:space="preserve">  4. </w:t>
      </w:r>
      <w:r>
        <w:rPr>
          <w:sz w:val="20"/>
        </w:rPr>
        <w:t>Secim gerekcinizi yazili olarak sunun.</w:t>
      </w:r>
    </w:p>
    <w:p w:rsidR="002714E3" w:rsidRDefault="00523D60">
      <w:r>
        <w:rPr>
          <w:b/>
          <w:color w:val="6A1B9A"/>
          <w:sz w:val="20"/>
        </w:rPr>
        <w:t xml:space="preserve">  5. </w:t>
      </w:r>
      <w:r>
        <w:rPr>
          <w:sz w:val="20"/>
        </w:rPr>
        <w:t>Sinifin sorularini yantilayn.</w:t>
      </w:r>
    </w:p>
    <w:p w:rsidR="002714E3" w:rsidRDefault="00523D60">
      <w:r>
        <w:rPr>
          <w:b/>
          <w:color w:val="1B2A4A"/>
          <w:sz w:val="20"/>
        </w:rPr>
        <w:t xml:space="preserve">Beklenen Ürün: </w:t>
      </w:r>
      <w:r>
        <w:rPr>
          <w:sz w:val="20"/>
        </w:rPr>
        <w:t>Isletim Sistemi Oneri Raporu</w:t>
      </w:r>
    </w:p>
    <w:p w:rsidR="002714E3" w:rsidRDefault="00523D60">
      <w:pPr>
        <w:spacing w:before="200"/>
      </w:pPr>
      <w:r>
        <w:rPr>
          <w:b/>
          <w:color w:val="6A1B9A"/>
          <w:sz w:val="24"/>
        </w:rPr>
        <w:t xml:space="preserve">  Transfer Soruları</w:t>
      </w:r>
    </w:p>
    <w:p w:rsidR="002714E3" w:rsidRDefault="00523D60">
      <w:r>
        <w:rPr>
          <w:b/>
          <w:color w:val="6A1B9A"/>
          <w:sz w:val="20"/>
        </w:rPr>
        <w:t xml:space="preserve">  1. </w:t>
      </w:r>
      <w:r>
        <w:rPr>
          <w:sz w:val="20"/>
        </w:rPr>
        <w:t>Mobil isletim sistemi surumleri (Android 14 vs 15) ayni mantikla mi secilir?</w:t>
      </w:r>
    </w:p>
    <w:p w:rsidR="002714E3" w:rsidRDefault="00523D60">
      <w:r>
        <w:rPr>
          <w:b/>
          <w:color w:val="6A1B9A"/>
          <w:sz w:val="20"/>
        </w:rPr>
        <w:t xml:space="preserve">  2. </w:t>
      </w:r>
      <w:r>
        <w:rPr>
          <w:sz w:val="20"/>
        </w:rPr>
        <w:t>Sunucu isletim sistemleri (Windows Server vs Linux Server) nasil karsilastirilir?</w:t>
      </w:r>
    </w:p>
    <w:p w:rsidR="002714E3" w:rsidRDefault="00523D60">
      <w:r>
        <w:rPr>
          <w:b/>
          <w:color w:val="6A1B9A"/>
          <w:sz w:val="20"/>
        </w:rPr>
        <w:t xml:space="preserve">  3. </w:t>
      </w:r>
      <w:r>
        <w:rPr>
          <w:sz w:val="20"/>
        </w:rPr>
        <w:t>macOS surumleri ic</w:t>
      </w:r>
      <w:r>
        <w:rPr>
          <w:sz w:val="20"/>
        </w:rPr>
        <w:t>in benzer bir analiz nasil yapilir?</w:t>
      </w:r>
    </w:p>
    <w:p w:rsidR="002714E3" w:rsidRDefault="00523D60">
      <w:r>
        <w:rPr>
          <w:b/>
          <w:color w:val="1B2A4A"/>
          <w:sz w:val="20"/>
        </w:rPr>
        <w:t xml:space="preserve">İlişkili Disiplinler: </w:t>
      </w:r>
      <w:r>
        <w:rPr>
          <w:sz w:val="20"/>
        </w:rPr>
        <w:t>Ekonomi (maliyet analizi - ucretsiz vs lisansli), Matematik (bit hesaplama)</w:t>
      </w:r>
    </w:p>
    <w:p w:rsidR="002714E3" w:rsidRDefault="00523D60">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2714E3" w:rsidRDefault="00523D60">
            <w:r>
              <w:rPr>
                <w:sz w:val="20"/>
              </w:rPr>
              <w:t>Bir grafik tasarim studyosu 5 bilgisayar alacak. 3'u tasarim icin (guclu donanim), 2'si sekreterli</w:t>
            </w:r>
            <w:r>
              <w:rPr>
                <w:sz w:val="20"/>
              </w:rPr>
              <w:t>k icin (temel donanim). Hepsine ayni OS mi yoksa farkli OS mi kurulacak?</w:t>
            </w:r>
            <w:r>
              <w:rPr>
                <w:sz w:val="20"/>
              </w:rPr>
              <w:br/>
            </w:r>
            <w:r>
              <w:rPr>
                <w:sz w:val="20"/>
              </w:rPr>
              <w:br/>
              <w:t>Cozum: Tasarim bilgisayarlarina Win11 Pro (64-bit), sekreterlik bilgisayarlarina Win11 Home veya Linux Mint onermek.</w:t>
            </w:r>
          </w:p>
        </w:tc>
      </w:tr>
    </w:tbl>
    <w:p w:rsidR="002714E3" w:rsidRDefault="002714E3"/>
    <w:p w:rsidR="002714E3" w:rsidRDefault="00523D60">
      <w:r>
        <w:rPr>
          <w:b/>
          <w:color w:val="1B2A4A"/>
          <w:sz w:val="20"/>
        </w:rPr>
        <w:t xml:space="preserve">Yaratıcı Görev: </w:t>
      </w:r>
      <w:r>
        <w:rPr>
          <w:sz w:val="20"/>
        </w:rPr>
        <w:t>2030 yilinda isletim sistemleri nasil olacak? Y</w:t>
      </w:r>
      <w:r>
        <w:rPr>
          <w:sz w:val="20"/>
        </w:rPr>
        <w:t>eni bir OS tasarlayin ve 3 yenilikci ozelligini yazin.</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2714E3" w:rsidRDefault="00523D60">
            <w:r>
              <w:rPr>
                <w:b/>
                <w:color w:val="FFFFFF"/>
                <w:sz w:val="28"/>
              </w:rPr>
              <w:t xml:space="preserve">  E5  |  DEĞERLENDİRME (EVALUATE)  —  Öğrenmeyi Ölçme</w:t>
            </w:r>
          </w:p>
        </w:tc>
      </w:tr>
    </w:tbl>
    <w:p w:rsidR="002714E3" w:rsidRDefault="002714E3"/>
    <w:p w:rsidR="002714E3" w:rsidRDefault="00523D60">
      <w:r>
        <w:rPr>
          <w:i/>
          <w:color w:val="2E7D32"/>
          <w:sz w:val="20"/>
        </w:rPr>
        <w:t xml:space="preserve">  Süre: 8 dakika</w:t>
      </w:r>
    </w:p>
    <w:p w:rsidR="002714E3" w:rsidRDefault="00523D60">
      <w:pPr>
        <w:spacing w:before="200"/>
      </w:pPr>
      <w:r>
        <w:rPr>
          <w:b/>
          <w:color w:val="2E7D32"/>
          <w:sz w:val="24"/>
        </w:rPr>
        <w:lastRenderedPageBreak/>
        <w:t xml:space="preserve">  Öz Değerlendirme Kontrol Listesi</w:t>
      </w:r>
    </w:p>
    <w:p w:rsidR="002714E3" w:rsidRDefault="00523D60">
      <w:r>
        <w:rPr>
          <w:sz w:val="20"/>
        </w:rPr>
        <w:t xml:space="preserve">  ☐  Windows surum farklarini biliyorum.</w:t>
      </w:r>
    </w:p>
    <w:p w:rsidR="002714E3" w:rsidRDefault="00523D60">
      <w:r>
        <w:rPr>
          <w:sz w:val="20"/>
        </w:rPr>
        <w:t xml:space="preserve">  ☐  Linux dagitimlarini taniyrorum.</w:t>
      </w:r>
    </w:p>
    <w:p w:rsidR="002714E3" w:rsidRDefault="00523D60">
      <w:r>
        <w:rPr>
          <w:sz w:val="20"/>
        </w:rPr>
        <w:t xml:space="preserve">  ☐  32-bit vs 64-bit farkini anliyorum.</w:t>
      </w:r>
    </w:p>
    <w:p w:rsidR="002714E3" w:rsidRDefault="00523D60">
      <w:r>
        <w:rPr>
          <w:sz w:val="20"/>
        </w:rPr>
        <w:t xml:space="preserve">  ☐  Ihtiyaca gore OS onerebiliyorum.</w:t>
      </w:r>
    </w:p>
    <w:p w:rsidR="002714E3" w:rsidRDefault="00523D60">
      <w:r>
        <w:rPr>
          <w:sz w:val="20"/>
        </w:rPr>
        <w:t xml:space="preserve">  ☐  Home vs Pro farkini aciklayabiliyorum.</w:t>
      </w:r>
    </w:p>
    <w:p w:rsidR="002714E3" w:rsidRDefault="00523D60">
      <w:pPr>
        <w:spacing w:before="200"/>
      </w:pPr>
      <w:r>
        <w:rPr>
          <w:b/>
          <w:color w:val="2E7D32"/>
          <w:sz w:val="24"/>
        </w:rPr>
        <w:t xml:space="preserve">  Öz Değerlendirme Soruları</w:t>
      </w:r>
    </w:p>
    <w:p w:rsidR="002714E3" w:rsidRDefault="00523D60">
      <w:r>
        <w:rPr>
          <w:b/>
          <w:color w:val="2E7D32"/>
          <w:sz w:val="20"/>
        </w:rPr>
        <w:t xml:space="preserve">  1. </w:t>
      </w:r>
      <w:r>
        <w:rPr>
          <w:sz w:val="20"/>
        </w:rPr>
        <w:t>Hangi OS'i denemek ist</w:t>
      </w:r>
      <w:r>
        <w:rPr>
          <w:sz w:val="20"/>
        </w:rPr>
        <w:t>erim?</w:t>
      </w:r>
    </w:p>
    <w:p w:rsidR="002714E3" w:rsidRDefault="00523D60">
      <w:r>
        <w:rPr>
          <w:b/>
          <w:color w:val="2E7D32"/>
          <w:sz w:val="20"/>
        </w:rPr>
        <w:t xml:space="preserve">  2. </w:t>
      </w:r>
      <w:r>
        <w:rPr>
          <w:sz w:val="20"/>
        </w:rPr>
        <w:t>Surum secimi artik karisik gelmiyor mu?</w:t>
      </w:r>
    </w:p>
    <w:p w:rsidR="002714E3" w:rsidRDefault="00523D60">
      <w:r>
        <w:rPr>
          <w:b/>
          <w:color w:val="2E7D32"/>
          <w:sz w:val="20"/>
        </w:rPr>
        <w:t xml:space="preserve">  3. </w:t>
      </w:r>
      <w:r>
        <w:rPr>
          <w:sz w:val="20"/>
        </w:rPr>
        <w:t>Bir baskasina OS onerebilir miyim?</w:t>
      </w:r>
    </w:p>
    <w:p w:rsidR="002714E3" w:rsidRDefault="00523D60">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2E7D32"/>
          </w:tcPr>
          <w:p w:rsidR="002714E3" w:rsidRDefault="00523D60">
            <w:pPr>
              <w:jc w:val="center"/>
            </w:pPr>
            <w:r>
              <w:rPr>
                <w:b/>
                <w:color w:val="FFFFFF"/>
                <w:sz w:val="18"/>
              </w:rPr>
              <w:t>No</w:t>
            </w:r>
          </w:p>
        </w:tc>
        <w:tc>
          <w:tcPr>
            <w:tcW w:w="3213" w:type="dxa"/>
            <w:shd w:val="clear" w:color="auto" w:fill="2E7D32"/>
          </w:tcPr>
          <w:p w:rsidR="002714E3" w:rsidRDefault="00523D60">
            <w:pPr>
              <w:jc w:val="center"/>
            </w:pPr>
            <w:r>
              <w:rPr>
                <w:b/>
                <w:color w:val="FFFFFF"/>
                <w:sz w:val="18"/>
              </w:rPr>
              <w:t>Soru</w:t>
            </w:r>
          </w:p>
        </w:tc>
        <w:tc>
          <w:tcPr>
            <w:tcW w:w="3213" w:type="dxa"/>
            <w:shd w:val="clear" w:color="auto" w:fill="2E7D32"/>
          </w:tcPr>
          <w:p w:rsidR="002714E3" w:rsidRDefault="00523D60">
            <w:pPr>
              <w:jc w:val="center"/>
            </w:pPr>
            <w:r>
              <w:rPr>
                <w:b/>
                <w:color w:val="FFFFFF"/>
                <w:sz w:val="18"/>
              </w:rPr>
              <w:t>Cevap</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Windows 11'in gerektirdigi guvenlik cipi?</w:t>
            </w:r>
          </w:p>
        </w:tc>
        <w:tc>
          <w:tcPr>
            <w:tcW w:w="3213" w:type="dxa"/>
          </w:tcPr>
          <w:p w:rsidR="002714E3" w:rsidRDefault="00523D60">
            <w:r>
              <w:rPr>
                <w:sz w:val="18"/>
              </w:rPr>
              <w:t>TPM 2.0</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Ucretsiz ve acik kaynakli OS ornegi?</w:t>
            </w:r>
          </w:p>
        </w:tc>
        <w:tc>
          <w:tcPr>
            <w:tcW w:w="3213" w:type="dxa"/>
          </w:tcPr>
          <w:p w:rsidR="002714E3" w:rsidRDefault="00523D60">
            <w:r>
              <w:rPr>
                <w:sz w:val="18"/>
              </w:rPr>
              <w:t xml:space="preserve">Linux (Ubuntu, </w:t>
            </w:r>
            <w:r>
              <w:rPr>
                <w:sz w:val="18"/>
              </w:rPr>
              <w:t>Mint vb.)</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32-bit OS maksimum kac GB RAM destekler?</w:t>
            </w:r>
          </w:p>
        </w:tc>
        <w:tc>
          <w:tcPr>
            <w:tcW w:w="3213" w:type="dxa"/>
          </w:tcPr>
          <w:p w:rsidR="002714E3" w:rsidRDefault="00523D60">
            <w:r>
              <w:rPr>
                <w:sz w:val="18"/>
              </w:rPr>
              <w:t>4 GB</w:t>
            </w:r>
          </w:p>
        </w:tc>
      </w:tr>
      <w:tr w:rsidR="002714E3">
        <w:trPr>
          <w:jc w:val="center"/>
        </w:trPr>
        <w:tc>
          <w:tcPr>
            <w:tcW w:w="3213" w:type="dxa"/>
          </w:tcPr>
          <w:p w:rsidR="002714E3" w:rsidRDefault="00523D60">
            <w:r>
              <w:rPr>
                <w:sz w:val="18"/>
              </w:rPr>
              <w:t>4</w:t>
            </w:r>
          </w:p>
        </w:tc>
        <w:tc>
          <w:tcPr>
            <w:tcW w:w="3213" w:type="dxa"/>
          </w:tcPr>
          <w:p w:rsidR="002714E3" w:rsidRDefault="00523D60">
            <w:r>
              <w:rPr>
                <w:sz w:val="18"/>
              </w:rPr>
              <w:t>Windows Pro'nun Home'da olmayan ozelligi?</w:t>
            </w:r>
          </w:p>
        </w:tc>
        <w:tc>
          <w:tcPr>
            <w:tcW w:w="3213" w:type="dxa"/>
          </w:tcPr>
          <w:p w:rsidR="002714E3" w:rsidRDefault="00523D60">
            <w:r>
              <w:rPr>
                <w:sz w:val="18"/>
              </w:rPr>
              <w:t>BitLocker, Uzak Masaustu</w:t>
            </w:r>
          </w:p>
        </w:tc>
      </w:tr>
      <w:tr w:rsidR="002714E3">
        <w:trPr>
          <w:jc w:val="center"/>
        </w:trPr>
        <w:tc>
          <w:tcPr>
            <w:tcW w:w="3213" w:type="dxa"/>
          </w:tcPr>
          <w:p w:rsidR="002714E3" w:rsidRDefault="00523D60">
            <w:r>
              <w:rPr>
                <w:sz w:val="18"/>
              </w:rPr>
              <w:t>5</w:t>
            </w:r>
          </w:p>
        </w:tc>
        <w:tc>
          <w:tcPr>
            <w:tcW w:w="3213" w:type="dxa"/>
          </w:tcPr>
          <w:p w:rsidR="002714E3" w:rsidRDefault="00523D60">
            <w:r>
              <w:rPr>
                <w:sz w:val="18"/>
              </w:rPr>
              <w:t>Ayni cekirdegi kullanan farkli Linux sistemlerine ne denir?</w:t>
            </w:r>
          </w:p>
        </w:tc>
        <w:tc>
          <w:tcPr>
            <w:tcW w:w="3213" w:type="dxa"/>
          </w:tcPr>
          <w:p w:rsidR="002714E3" w:rsidRDefault="00523D60">
            <w:r>
              <w:rPr>
                <w:sz w:val="18"/>
              </w:rPr>
              <w:t>Dagitim (Distribution)</w:t>
            </w:r>
          </w:p>
        </w:tc>
      </w:tr>
    </w:tbl>
    <w:p w:rsidR="002714E3" w:rsidRDefault="002714E3"/>
    <w:p w:rsidR="002714E3" w:rsidRDefault="00523D60">
      <w:pPr>
        <w:spacing w:before="200"/>
      </w:pPr>
      <w:r>
        <w:rPr>
          <w:b/>
          <w:color w:val="2E7D32"/>
          <w:sz w:val="24"/>
        </w:rPr>
        <w:t xml:space="preserve">  Tartışma Soruları</w:t>
      </w:r>
    </w:p>
    <w:p w:rsidR="002714E3" w:rsidRDefault="00523D60">
      <w:r>
        <w:rPr>
          <w:b/>
          <w:color w:val="2E7D32"/>
          <w:sz w:val="20"/>
        </w:rPr>
        <w:t>Açık Uçlu:</w:t>
      </w:r>
    </w:p>
    <w:p w:rsidR="002714E3" w:rsidRDefault="00523D60">
      <w:r>
        <w:rPr>
          <w:b/>
          <w:color w:val="2E7D32"/>
          <w:sz w:val="20"/>
        </w:rPr>
        <w:t xml:space="preserve">  1. </w:t>
      </w:r>
      <w:r>
        <w:rPr>
          <w:sz w:val="20"/>
        </w:rPr>
        <w:t>Ucretsiz OS varken neden lisansli OS satin alinir?</w:t>
      </w:r>
    </w:p>
    <w:p w:rsidR="002714E3" w:rsidRDefault="00523D60">
      <w:r>
        <w:rPr>
          <w:b/>
          <w:color w:val="2E7D32"/>
          <w:sz w:val="20"/>
        </w:rPr>
        <w:t xml:space="preserve">  2. </w:t>
      </w:r>
      <w:r>
        <w:rPr>
          <w:sz w:val="20"/>
        </w:rPr>
        <w:t>Isletim sistemi cesitliligi iyi mi kotu mu?</w:t>
      </w:r>
    </w:p>
    <w:p w:rsidR="002714E3" w:rsidRDefault="00523D60">
      <w:r>
        <w:rPr>
          <w:b/>
          <w:color w:val="2E7D32"/>
          <w:sz w:val="20"/>
        </w:rPr>
        <w:t xml:space="preserve">  3. </w:t>
      </w:r>
      <w:r>
        <w:rPr>
          <w:sz w:val="20"/>
        </w:rPr>
        <w:t>Gelecekte tek bir evrensel OS olacak mi?</w:t>
      </w:r>
    </w:p>
    <w:p w:rsidR="002714E3" w:rsidRDefault="00523D60">
      <w:r>
        <w:rPr>
          <w:b/>
          <w:color w:val="2E7D32"/>
          <w:sz w:val="20"/>
        </w:rPr>
        <w:t>Eleştirel Düşünme:</w:t>
      </w:r>
    </w:p>
    <w:p w:rsidR="002714E3" w:rsidRDefault="00523D60">
      <w:r>
        <w:rPr>
          <w:b/>
          <w:color w:val="2E7D32"/>
          <w:sz w:val="20"/>
        </w:rPr>
        <w:t xml:space="preserve">  1. </w:t>
      </w:r>
      <w:r>
        <w:rPr>
          <w:sz w:val="20"/>
        </w:rPr>
        <w:t>Microsoft'un piyasa hakmiyeti tuketiciye zarar verir mi?</w:t>
      </w:r>
    </w:p>
    <w:p w:rsidR="002714E3" w:rsidRDefault="00523D60">
      <w:r>
        <w:rPr>
          <w:b/>
          <w:color w:val="2E7D32"/>
          <w:sz w:val="20"/>
        </w:rPr>
        <w:t xml:space="preserve">  2. </w:t>
      </w:r>
      <w:r>
        <w:rPr>
          <w:sz w:val="20"/>
        </w:rPr>
        <w:t xml:space="preserve">Acik kaynak gercekten </w:t>
      </w:r>
      <w:r>
        <w:rPr>
          <w:sz w:val="20"/>
        </w:rPr>
        <w:t>guvenli mi?</w:t>
      </w:r>
    </w:p>
    <w:p w:rsidR="002714E3" w:rsidRDefault="00523D60">
      <w:r>
        <w:rPr>
          <w:b/>
          <w:color w:val="2E7D32"/>
          <w:sz w:val="20"/>
        </w:rPr>
        <w:t xml:space="preserve">  3. </w:t>
      </w:r>
      <w:r>
        <w:rPr>
          <w:sz w:val="20"/>
        </w:rPr>
        <w:t>Surum yukseltme zorunlulugu etik midir?</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2714E3" w:rsidRDefault="00523D60">
            <w:r>
              <w:rPr>
                <w:b/>
                <w:color w:val="FFFFFF"/>
                <w:sz w:val="28"/>
              </w:rPr>
              <w:lastRenderedPageBreak/>
              <w:t xml:space="preserve">  UYGULAMALAR  |  Hands-On Uygulama Etkinlikleri</w:t>
            </w:r>
          </w:p>
        </w:tc>
      </w:tr>
    </w:tbl>
    <w:p w:rsidR="002714E3" w:rsidRDefault="002714E3"/>
    <w:p w:rsidR="002714E3" w:rsidRDefault="00523D60">
      <w:pPr>
        <w:spacing w:before="200"/>
      </w:pPr>
      <w:r>
        <w:rPr>
          <w:b/>
          <w:color w:val="C62828"/>
          <w:sz w:val="24"/>
        </w:rPr>
        <w:t xml:space="preserve">  Adım Adım Uygulama: "OS Surum Karsilastirma Calismasi"</w:t>
      </w:r>
    </w:p>
    <w:p w:rsidR="002714E3" w:rsidRDefault="00523D60">
      <w:r>
        <w:rPr>
          <w:b/>
          <w:color w:val="1B2A4A"/>
          <w:sz w:val="20"/>
        </w:rPr>
        <w:t xml:space="preserve">Hedef: </w:t>
      </w:r>
      <w:r>
        <w:rPr>
          <w:sz w:val="20"/>
        </w:rPr>
        <w:t>Farkli isletim sistemi surumlerini analiz edip karsilastirmak.</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Adım</w:t>
            </w:r>
          </w:p>
        </w:tc>
        <w:tc>
          <w:tcPr>
            <w:tcW w:w="3213" w:type="dxa"/>
            <w:shd w:val="clear" w:color="auto" w:fill="C62828"/>
          </w:tcPr>
          <w:p w:rsidR="002714E3" w:rsidRDefault="00523D60">
            <w:pPr>
              <w:jc w:val="center"/>
            </w:pPr>
            <w:r>
              <w:rPr>
                <w:b/>
                <w:color w:val="FFFFFF"/>
                <w:sz w:val="18"/>
              </w:rPr>
              <w:t>İşlem</w:t>
            </w:r>
          </w:p>
        </w:tc>
        <w:tc>
          <w:tcPr>
            <w:tcW w:w="3213" w:type="dxa"/>
            <w:shd w:val="clear" w:color="auto" w:fill="C62828"/>
          </w:tcPr>
          <w:p w:rsidR="002714E3" w:rsidRDefault="00523D60">
            <w:pPr>
              <w:jc w:val="center"/>
            </w:pPr>
            <w:r>
              <w:rPr>
                <w:b/>
                <w:color w:val="FFFFFF"/>
                <w:sz w:val="18"/>
              </w:rPr>
              <w:t>Beklenen Sonuç</w:t>
            </w:r>
          </w:p>
        </w:tc>
      </w:tr>
      <w:tr w:rsidR="002714E3">
        <w:trPr>
          <w:jc w:val="center"/>
        </w:trPr>
        <w:tc>
          <w:tcPr>
            <w:tcW w:w="3213" w:type="dxa"/>
          </w:tcPr>
          <w:p w:rsidR="002714E3" w:rsidRDefault="00523D60">
            <w:r>
              <w:rPr>
                <w:sz w:val="18"/>
              </w:rPr>
              <w:t>1. Bilgi Toplama</w:t>
            </w:r>
          </w:p>
        </w:tc>
        <w:tc>
          <w:tcPr>
            <w:tcW w:w="3213" w:type="dxa"/>
          </w:tcPr>
          <w:p w:rsidR="002714E3" w:rsidRDefault="00523D60">
            <w:r>
              <w:rPr>
                <w:sz w:val="18"/>
              </w:rPr>
              <w:t>Her OS surumunun ozelliklerini arastirin</w:t>
            </w:r>
          </w:p>
        </w:tc>
        <w:tc>
          <w:tcPr>
            <w:tcW w:w="3213" w:type="dxa"/>
          </w:tcPr>
          <w:p w:rsidR="002714E3" w:rsidRDefault="00523D60">
            <w:r>
              <w:rPr>
                <w:sz w:val="18"/>
              </w:rPr>
              <w:t>Ozellik listesi olusur</w:t>
            </w:r>
          </w:p>
        </w:tc>
      </w:tr>
      <w:tr w:rsidR="002714E3">
        <w:trPr>
          <w:jc w:val="center"/>
        </w:trPr>
        <w:tc>
          <w:tcPr>
            <w:tcW w:w="3213" w:type="dxa"/>
          </w:tcPr>
          <w:p w:rsidR="002714E3" w:rsidRDefault="00523D60">
            <w:r>
              <w:rPr>
                <w:sz w:val="18"/>
              </w:rPr>
              <w:t>2. Tablo Olusturma</w:t>
            </w:r>
          </w:p>
        </w:tc>
        <w:tc>
          <w:tcPr>
            <w:tcW w:w="3213" w:type="dxa"/>
          </w:tcPr>
          <w:p w:rsidR="002714E3" w:rsidRDefault="00523D60">
            <w:r>
              <w:rPr>
                <w:sz w:val="18"/>
              </w:rPr>
              <w:t>Karsilastirma tablosunu doldurun</w:t>
            </w:r>
          </w:p>
        </w:tc>
        <w:tc>
          <w:tcPr>
            <w:tcW w:w="3213" w:type="dxa"/>
          </w:tcPr>
          <w:p w:rsidR="002714E3" w:rsidRDefault="00523D60">
            <w:r>
              <w:rPr>
                <w:sz w:val="18"/>
              </w:rPr>
              <w:t>Sistematik karsilastirma yapilir</w:t>
            </w:r>
          </w:p>
        </w:tc>
      </w:tr>
      <w:tr w:rsidR="002714E3">
        <w:trPr>
          <w:jc w:val="center"/>
        </w:trPr>
        <w:tc>
          <w:tcPr>
            <w:tcW w:w="3213" w:type="dxa"/>
          </w:tcPr>
          <w:p w:rsidR="002714E3" w:rsidRDefault="00523D60">
            <w:r>
              <w:rPr>
                <w:sz w:val="18"/>
              </w:rPr>
              <w:t>3. Gereksinim Esleme</w:t>
            </w:r>
          </w:p>
        </w:tc>
        <w:tc>
          <w:tcPr>
            <w:tcW w:w="3213" w:type="dxa"/>
          </w:tcPr>
          <w:p w:rsidR="002714E3" w:rsidRDefault="00523D60">
            <w:r>
              <w:rPr>
                <w:sz w:val="18"/>
              </w:rPr>
              <w:t>Donanim gereksinimlerini esles tirin</w:t>
            </w:r>
          </w:p>
        </w:tc>
        <w:tc>
          <w:tcPr>
            <w:tcW w:w="3213" w:type="dxa"/>
          </w:tcPr>
          <w:p w:rsidR="002714E3" w:rsidRDefault="00523D60">
            <w:r>
              <w:rPr>
                <w:sz w:val="18"/>
              </w:rPr>
              <w:t>Uyumluluk belirlenir</w:t>
            </w:r>
          </w:p>
        </w:tc>
      </w:tr>
      <w:tr w:rsidR="002714E3">
        <w:trPr>
          <w:jc w:val="center"/>
        </w:trPr>
        <w:tc>
          <w:tcPr>
            <w:tcW w:w="3213" w:type="dxa"/>
          </w:tcPr>
          <w:p w:rsidR="002714E3" w:rsidRDefault="00523D60">
            <w:r>
              <w:rPr>
                <w:sz w:val="18"/>
              </w:rPr>
              <w:t>4. Senaryo Analizi</w:t>
            </w:r>
          </w:p>
        </w:tc>
        <w:tc>
          <w:tcPr>
            <w:tcW w:w="3213" w:type="dxa"/>
          </w:tcPr>
          <w:p w:rsidR="002714E3" w:rsidRDefault="00523D60">
            <w:r>
              <w:rPr>
                <w:sz w:val="18"/>
              </w:rPr>
              <w:t>Verilen senaryoya gore OS secin</w:t>
            </w:r>
          </w:p>
        </w:tc>
        <w:tc>
          <w:tcPr>
            <w:tcW w:w="3213" w:type="dxa"/>
          </w:tcPr>
          <w:p w:rsidR="002714E3" w:rsidRDefault="00523D60">
            <w:r>
              <w:rPr>
                <w:sz w:val="18"/>
              </w:rPr>
              <w:t>Karar verilir</w:t>
            </w:r>
          </w:p>
        </w:tc>
      </w:tr>
      <w:tr w:rsidR="002714E3">
        <w:trPr>
          <w:jc w:val="center"/>
        </w:trPr>
        <w:tc>
          <w:tcPr>
            <w:tcW w:w="3213" w:type="dxa"/>
          </w:tcPr>
          <w:p w:rsidR="002714E3" w:rsidRDefault="00523D60">
            <w:r>
              <w:rPr>
                <w:sz w:val="18"/>
              </w:rPr>
              <w:t>5. Sunum</w:t>
            </w:r>
          </w:p>
        </w:tc>
        <w:tc>
          <w:tcPr>
            <w:tcW w:w="3213" w:type="dxa"/>
          </w:tcPr>
          <w:p w:rsidR="002714E3" w:rsidRDefault="00523D60">
            <w:r>
              <w:rPr>
                <w:sz w:val="18"/>
              </w:rPr>
              <w:t>Seciminizi sinifa sunun</w:t>
            </w:r>
          </w:p>
        </w:tc>
        <w:tc>
          <w:tcPr>
            <w:tcW w:w="3213" w:type="dxa"/>
          </w:tcPr>
          <w:p w:rsidR="002714E3" w:rsidRDefault="00523D60">
            <w:r>
              <w:rPr>
                <w:sz w:val="18"/>
              </w:rPr>
              <w:t>Iletisim becerisi gelisir</w:t>
            </w:r>
          </w:p>
        </w:tc>
      </w:tr>
    </w:tbl>
    <w:p w:rsidR="002714E3" w:rsidRDefault="002714E3"/>
    <w:p w:rsidR="002714E3" w:rsidRDefault="00523D60">
      <w:r>
        <w:rPr>
          <w:b/>
          <w:color w:val="1B2A4A"/>
          <w:sz w:val="20"/>
        </w:rPr>
        <w:t xml:space="preserve">Tamamlanma Kriteri: </w:t>
      </w:r>
      <w:r>
        <w:rPr>
          <w:sz w:val="20"/>
        </w:rPr>
        <w:t>Karsilastirma tablosunun ek</w:t>
      </w:r>
      <w:r>
        <w:rPr>
          <w:sz w:val="20"/>
        </w:rPr>
        <w:t>siksiz doldurulmasi ve mantikli OS secimi yapilmasi.</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Canlı Demo: "Canli OS Turu"</w:t>
      </w:r>
    </w:p>
    <w:p w:rsidR="002714E3" w:rsidRDefault="00523D60">
      <w:r>
        <w:rPr>
          <w:b/>
          <w:color w:val="1B2A4A"/>
          <w:sz w:val="20"/>
        </w:rPr>
        <w:t xml:space="preserve">Eğitmenin Gösterdiği: </w:t>
      </w:r>
      <w:r>
        <w:rPr>
          <w:sz w:val="20"/>
        </w:rPr>
        <w:t>Projeksiyonda Windows 10, Windows 11 ve Ubuntu'yu sirayla gosterir; ar</w:t>
      </w:r>
      <w:r>
        <w:rPr>
          <w:sz w:val="20"/>
        </w:rPr>
        <w:t>ayuz farklarini vurgular.</w:t>
      </w:r>
    </w:p>
    <w:p w:rsidR="002714E3" w:rsidRDefault="00523D60">
      <w:r>
        <w:rPr>
          <w:b/>
          <w:color w:val="1B2A4A"/>
          <w:sz w:val="20"/>
        </w:rPr>
        <w:t xml:space="preserve">Öğrencinin Tekrarladığı: </w:t>
      </w:r>
      <w:r>
        <w:rPr>
          <w:sz w:val="20"/>
        </w:rPr>
        <w:t>Ekran goruntuleri uzerinden farklari not alir.</w:t>
      </w:r>
    </w:p>
    <w:p w:rsidR="002714E3" w:rsidRDefault="00523D60">
      <w:r>
        <w:rPr>
          <w:b/>
          <w:color w:val="1B2A4A"/>
          <w:sz w:val="20"/>
        </w:rPr>
        <w:t xml:space="preserve">Dikkat Noktaları: </w:t>
      </w:r>
      <w:r>
        <w:rPr>
          <w:sz w:val="20"/>
        </w:rPr>
        <w:t>Bir OS'in 'iyi' veya 'kotu' olmadigi; ihtiyaca gore 'uygun' oldugu vurgulanmali.</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No</w:t>
            </w:r>
          </w:p>
        </w:tc>
        <w:tc>
          <w:tcPr>
            <w:tcW w:w="3213" w:type="dxa"/>
            <w:shd w:val="clear" w:color="auto" w:fill="C62828"/>
          </w:tcPr>
          <w:p w:rsidR="002714E3" w:rsidRDefault="00523D60">
            <w:pPr>
              <w:jc w:val="center"/>
            </w:pPr>
            <w:r>
              <w:rPr>
                <w:b/>
                <w:color w:val="FFFFFF"/>
                <w:sz w:val="18"/>
              </w:rPr>
              <w:t>Zorluk</w:t>
            </w:r>
          </w:p>
        </w:tc>
        <w:tc>
          <w:tcPr>
            <w:tcW w:w="3213" w:type="dxa"/>
            <w:shd w:val="clear" w:color="auto" w:fill="C62828"/>
          </w:tcPr>
          <w:p w:rsidR="002714E3" w:rsidRDefault="00523D60">
            <w:pPr>
              <w:jc w:val="center"/>
            </w:pPr>
            <w:r>
              <w:rPr>
                <w:b/>
                <w:color w:val="FFFFFF"/>
                <w:sz w:val="18"/>
              </w:rPr>
              <w:t>Görev</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Baslangic</w:t>
            </w:r>
          </w:p>
        </w:tc>
        <w:tc>
          <w:tcPr>
            <w:tcW w:w="3213" w:type="dxa"/>
          </w:tcPr>
          <w:p w:rsidR="002714E3" w:rsidRDefault="00523D60">
            <w:r>
              <w:rPr>
                <w:sz w:val="18"/>
              </w:rPr>
              <w:t>Windows 10 ve 11 arasindaki 5 farki listeleyin</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Orta</w:t>
            </w:r>
          </w:p>
        </w:tc>
        <w:tc>
          <w:tcPr>
            <w:tcW w:w="3213" w:type="dxa"/>
          </w:tcPr>
          <w:p w:rsidR="002714E3" w:rsidRDefault="00523D60">
            <w:r>
              <w:rPr>
                <w:sz w:val="18"/>
              </w:rPr>
              <w:t>3 farkli senaryo icin uygun OS secin ve gerekcelendirin</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Ileri</w:t>
            </w:r>
          </w:p>
        </w:tc>
        <w:tc>
          <w:tcPr>
            <w:tcW w:w="3213" w:type="dxa"/>
          </w:tcPr>
          <w:p w:rsidR="002714E3" w:rsidRDefault="00523D60">
            <w:r>
              <w:rPr>
                <w:sz w:val="18"/>
              </w:rPr>
              <w:t>Linux Ubuntu'yu Live USB ile baslatip 10 dakika kullanin</w:t>
            </w:r>
          </w:p>
        </w:tc>
      </w:tr>
    </w:tbl>
    <w:p w:rsidR="002714E3" w:rsidRDefault="002714E3"/>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Vaka Çalışması: "Okul Laboratuvari"</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2714E3" w:rsidRDefault="00523D60">
            <w:r>
              <w:rPr>
                <w:sz w:val="20"/>
              </w:rPr>
              <w:t>40 bilgisayarlik bir laboratuvar kurulacak. Butce kisitli, bilgisayarlar farkl</w:t>
            </w:r>
            <w:r>
              <w:rPr>
                <w:sz w:val="20"/>
              </w:rPr>
              <w:t>i yaslarida. Nasil bir OS stratejisi izlersiniz?</w:t>
            </w:r>
          </w:p>
        </w:tc>
      </w:tr>
    </w:tbl>
    <w:p w:rsidR="002714E3" w:rsidRDefault="002714E3"/>
    <w:p w:rsidR="002714E3" w:rsidRDefault="00523D60">
      <w:r>
        <w:rPr>
          <w:b/>
          <w:color w:val="1B2A4A"/>
          <w:sz w:val="20"/>
        </w:rPr>
        <w:t xml:space="preserve">Beklenen Çıktı: </w:t>
      </w:r>
      <w:r>
        <w:rPr>
          <w:sz w:val="20"/>
        </w:rPr>
        <w:t>Maliyet-performans odakli OS dagitim plani.</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lastRenderedPageBreak/>
              <w:t xml:space="preserve">  DERS SONU  |  Özet, Kapanış ve Köprü</w:t>
            </w:r>
          </w:p>
        </w:tc>
      </w:tr>
    </w:tbl>
    <w:p w:rsidR="002714E3" w:rsidRDefault="002714E3"/>
    <w:p w:rsidR="002714E3" w:rsidRDefault="00523D60">
      <w:pPr>
        <w:spacing w:before="200"/>
      </w:pPr>
      <w:r>
        <w:rPr>
          <w:b/>
          <w:color w:val="757575"/>
          <w:sz w:val="24"/>
        </w:rPr>
        <w:t xml:space="preserve">  Özet</w:t>
      </w:r>
    </w:p>
    <w:p w:rsidR="002714E3" w:rsidRDefault="00523D60">
      <w:r>
        <w:rPr>
          <w:sz w:val="20"/>
        </w:rPr>
        <w:t xml:space="preserve">Windows surum </w:t>
      </w:r>
      <w:r>
        <w:rPr>
          <w:sz w:val="20"/>
        </w:rPr>
        <w:t>ailesini (10, 11, Home, Pro, Enterprise) ve Linux dagitimlarini ogrendik. 32-bit ile 64-bit mimari farklarini kavradik. Ihtiyaca gore dogru isletim sistemi surumunu secmeyi uyguladik.</w:t>
      </w:r>
    </w:p>
    <w:p w:rsidR="002714E3" w:rsidRDefault="00523D60">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F5F5F5"/>
          </w:tcPr>
          <w:p w:rsidR="002714E3" w:rsidRDefault="00523D60">
            <w:r>
              <w:rPr>
                <w:b/>
                <w:color w:val="1B2A4A"/>
                <w:sz w:val="20"/>
              </w:rPr>
              <w:t xml:space="preserve">  Windows 10/11</w:t>
            </w:r>
          </w:p>
        </w:tc>
        <w:tc>
          <w:tcPr>
            <w:tcW w:w="4819" w:type="dxa"/>
            <w:shd w:val="clear" w:color="auto" w:fill="F5F5F5"/>
          </w:tcPr>
          <w:p w:rsidR="002714E3" w:rsidRDefault="00523D60">
            <w:r>
              <w:rPr>
                <w:b/>
                <w:color w:val="1B2A4A"/>
                <w:sz w:val="20"/>
              </w:rPr>
              <w:t xml:space="preserve">  Home/Pro/Enterprise</w:t>
            </w:r>
          </w:p>
        </w:tc>
      </w:tr>
      <w:tr w:rsidR="002714E3">
        <w:trPr>
          <w:jc w:val="center"/>
        </w:trPr>
        <w:tc>
          <w:tcPr>
            <w:tcW w:w="4819" w:type="dxa"/>
            <w:shd w:val="clear" w:color="auto" w:fill="F5F5F5"/>
          </w:tcPr>
          <w:p w:rsidR="002714E3" w:rsidRDefault="00523D60">
            <w:r>
              <w:rPr>
                <w:b/>
                <w:color w:val="1B2A4A"/>
                <w:sz w:val="20"/>
              </w:rPr>
              <w:t xml:space="preserve">  Linux</w:t>
            </w:r>
          </w:p>
        </w:tc>
        <w:tc>
          <w:tcPr>
            <w:tcW w:w="4819" w:type="dxa"/>
            <w:shd w:val="clear" w:color="auto" w:fill="F5F5F5"/>
          </w:tcPr>
          <w:p w:rsidR="002714E3" w:rsidRDefault="00523D60">
            <w:r>
              <w:rPr>
                <w:b/>
                <w:color w:val="1B2A4A"/>
                <w:sz w:val="20"/>
              </w:rPr>
              <w:t xml:space="preserve">  Ubu</w:t>
            </w:r>
            <w:r>
              <w:rPr>
                <w:b/>
                <w:color w:val="1B2A4A"/>
                <w:sz w:val="20"/>
              </w:rPr>
              <w:t>ntu</w:t>
            </w:r>
          </w:p>
        </w:tc>
      </w:tr>
      <w:tr w:rsidR="002714E3">
        <w:trPr>
          <w:jc w:val="center"/>
        </w:trPr>
        <w:tc>
          <w:tcPr>
            <w:tcW w:w="4819" w:type="dxa"/>
            <w:shd w:val="clear" w:color="auto" w:fill="F5F5F5"/>
          </w:tcPr>
          <w:p w:rsidR="002714E3" w:rsidRDefault="00523D60">
            <w:r>
              <w:rPr>
                <w:b/>
                <w:color w:val="1B2A4A"/>
                <w:sz w:val="20"/>
              </w:rPr>
              <w:t xml:space="preserve">  Dagitim</w:t>
            </w:r>
          </w:p>
        </w:tc>
        <w:tc>
          <w:tcPr>
            <w:tcW w:w="4819" w:type="dxa"/>
            <w:shd w:val="clear" w:color="auto" w:fill="F5F5F5"/>
          </w:tcPr>
          <w:p w:rsidR="002714E3" w:rsidRDefault="00523D60">
            <w:r>
              <w:rPr>
                <w:b/>
                <w:color w:val="1B2A4A"/>
                <w:sz w:val="20"/>
              </w:rPr>
              <w:t xml:space="preserve">  32-bit</w:t>
            </w:r>
          </w:p>
        </w:tc>
      </w:tr>
      <w:tr w:rsidR="002714E3">
        <w:trPr>
          <w:jc w:val="center"/>
        </w:trPr>
        <w:tc>
          <w:tcPr>
            <w:tcW w:w="4819" w:type="dxa"/>
            <w:shd w:val="clear" w:color="auto" w:fill="F5F5F5"/>
          </w:tcPr>
          <w:p w:rsidR="002714E3" w:rsidRDefault="00523D60">
            <w:r>
              <w:rPr>
                <w:b/>
                <w:color w:val="1B2A4A"/>
                <w:sz w:val="20"/>
              </w:rPr>
              <w:t xml:space="preserve">  64-bit</w:t>
            </w:r>
          </w:p>
        </w:tc>
        <w:tc>
          <w:tcPr>
            <w:tcW w:w="4819" w:type="dxa"/>
            <w:shd w:val="clear" w:color="auto" w:fill="F5F5F5"/>
          </w:tcPr>
          <w:p w:rsidR="002714E3" w:rsidRDefault="00523D60">
            <w:r>
              <w:rPr>
                <w:b/>
                <w:color w:val="1B2A4A"/>
                <w:sz w:val="20"/>
              </w:rPr>
              <w:t xml:space="preserve">  TPM 2.0</w:t>
            </w:r>
          </w:p>
        </w:tc>
      </w:tr>
      <w:tr w:rsidR="002714E3">
        <w:trPr>
          <w:jc w:val="center"/>
        </w:trPr>
        <w:tc>
          <w:tcPr>
            <w:tcW w:w="4819" w:type="dxa"/>
            <w:shd w:val="clear" w:color="auto" w:fill="F5F5F5"/>
          </w:tcPr>
          <w:p w:rsidR="002714E3" w:rsidRDefault="00523D60">
            <w:r>
              <w:rPr>
                <w:b/>
                <w:color w:val="1B2A4A"/>
                <w:sz w:val="20"/>
              </w:rPr>
              <w:t xml:space="preserve">  Acik Kaynak</w:t>
            </w:r>
          </w:p>
        </w:tc>
        <w:tc>
          <w:tcPr>
            <w:tcW w:w="4819" w:type="dxa"/>
          </w:tcPr>
          <w:p w:rsidR="002714E3" w:rsidRDefault="002714E3"/>
        </w:tc>
      </w:tr>
    </w:tbl>
    <w:p w:rsidR="002714E3" w:rsidRDefault="002714E3"/>
    <w:p w:rsidR="002714E3" w:rsidRDefault="00523D60">
      <w:pPr>
        <w:spacing w:before="200"/>
      </w:pPr>
      <w:r>
        <w:rPr>
          <w:b/>
          <w:color w:val="757575"/>
          <w:sz w:val="24"/>
        </w:rPr>
        <w:t xml:space="preserve">  Bir Sonraki Dersle Köprü</w:t>
      </w:r>
    </w:p>
    <w:p w:rsidR="002714E3" w:rsidRDefault="00523D60">
      <w:r>
        <w:rPr>
          <w:sz w:val="20"/>
        </w:rPr>
        <w:t>Surumleri tanidik; simdi belirli bir bilgisayar icin hangi surumun en uygun oldugunu analiz edecegiz.</w:t>
      </w:r>
    </w:p>
    <w:p w:rsidR="002714E3" w:rsidRDefault="00523D60">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2714E3" w:rsidRDefault="00523D60">
            <w:r>
              <w:rPr>
                <w:sz w:val="20"/>
              </w:rPr>
              <w:t xml:space="preserve">Gorev: Evinizeki bilgisayarin islemcisinin </w:t>
            </w:r>
            <w:r>
              <w:rPr>
                <w:sz w:val="20"/>
              </w:rPr>
              <w:t>32-bit mi 64-bit mi oldugunu ogrenin. Yuklui OS'in bit mimarisiyle uyumlu olup olmadigini kontrol edin.</w:t>
            </w:r>
            <w:r>
              <w:rPr>
                <w:sz w:val="20"/>
              </w:rPr>
              <w:br/>
              <w:t>Teslim: Sonraki ders.</w:t>
            </w:r>
            <w:r>
              <w:rPr>
                <w:sz w:val="20"/>
              </w:rPr>
              <w:br/>
              <w:t>Kriter: Islemci ve OS bit bilgilerinin dogru raporlanmasi.</w:t>
            </w:r>
          </w:p>
        </w:tc>
      </w:tr>
    </w:tbl>
    <w:p w:rsidR="002714E3" w:rsidRDefault="002714E3"/>
    <w:p w:rsidR="002714E3" w:rsidRDefault="00523D60">
      <w:pPr>
        <w:jc w:val="center"/>
      </w:pPr>
      <w:r>
        <w:rPr>
          <w:color w:val="BDBDBD"/>
          <w:sz w:val="12"/>
        </w:rPr>
        <w:t>_____________________________________________________________________</w:t>
      </w:r>
      <w:r>
        <w:rPr>
          <w:color w:val="BDBDBD"/>
          <w:sz w:val="12"/>
        </w:rPr>
        <w:t>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NOTLAR  |  Öğretmen Notları</w:t>
            </w:r>
          </w:p>
        </w:tc>
      </w:tr>
    </w:tbl>
    <w:p w:rsidR="002714E3" w:rsidRDefault="002714E3"/>
    <w:p w:rsidR="002714E3" w:rsidRDefault="00523D60">
      <w:pPr>
        <w:spacing w:before="200"/>
      </w:pPr>
      <w:r>
        <w:rPr>
          <w:b/>
          <w:color w:val="1B2A4A"/>
          <w:sz w:val="24"/>
        </w:rPr>
        <w:t xml:space="preserve">  Dersten Önce Yapılacaklar</w:t>
      </w:r>
    </w:p>
    <w:p w:rsidR="002714E3" w:rsidRDefault="00523D60">
      <w:pPr>
        <w:pStyle w:val="ListeMaddemi"/>
      </w:pPr>
      <w:r>
        <w:rPr>
          <w:sz w:val="20"/>
        </w:rPr>
        <w:t>OS karsilastirma tablosu sablonunu hazirla.</w:t>
      </w:r>
    </w:p>
    <w:p w:rsidR="002714E3" w:rsidRDefault="00523D60">
      <w:pPr>
        <w:pStyle w:val="ListeMaddemi"/>
      </w:pPr>
      <w:r>
        <w:rPr>
          <w:sz w:val="20"/>
        </w:rPr>
        <w:t>Windows ve Linux canli demo veya ekran goruntuleri hazirla.</w:t>
      </w:r>
    </w:p>
    <w:p w:rsidR="002714E3" w:rsidRDefault="00523D60">
      <w:pPr>
        <w:pStyle w:val="ListeMaddemi"/>
      </w:pPr>
      <w:r>
        <w:rPr>
          <w:sz w:val="20"/>
        </w:rPr>
        <w:t>Bit mimarisi infografikini bastir.</w:t>
      </w:r>
    </w:p>
    <w:p w:rsidR="002714E3" w:rsidRDefault="00523D60">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1B2A4A"/>
          </w:tcPr>
          <w:p w:rsidR="002714E3" w:rsidRDefault="00523D60">
            <w:pPr>
              <w:jc w:val="center"/>
            </w:pPr>
            <w:r>
              <w:rPr>
                <w:b/>
                <w:color w:val="FFFFFF"/>
                <w:sz w:val="18"/>
              </w:rPr>
              <w:t>Zorluk</w:t>
            </w:r>
          </w:p>
        </w:tc>
        <w:tc>
          <w:tcPr>
            <w:tcW w:w="4819" w:type="dxa"/>
            <w:shd w:val="clear" w:color="auto" w:fill="1B2A4A"/>
          </w:tcPr>
          <w:p w:rsidR="002714E3" w:rsidRDefault="00523D60">
            <w:pPr>
              <w:jc w:val="center"/>
            </w:pPr>
            <w:r>
              <w:rPr>
                <w:b/>
                <w:color w:val="FFFFFF"/>
                <w:sz w:val="18"/>
              </w:rPr>
              <w:t>Çözüm</w:t>
            </w:r>
          </w:p>
        </w:tc>
      </w:tr>
      <w:tr w:rsidR="002714E3">
        <w:trPr>
          <w:jc w:val="center"/>
        </w:trPr>
        <w:tc>
          <w:tcPr>
            <w:tcW w:w="4819" w:type="dxa"/>
          </w:tcPr>
          <w:p w:rsidR="002714E3" w:rsidRDefault="00523D60">
            <w:r>
              <w:rPr>
                <w:sz w:val="18"/>
              </w:rPr>
              <w:t>Cok fazla surum</w:t>
            </w:r>
          </w:p>
        </w:tc>
        <w:tc>
          <w:tcPr>
            <w:tcW w:w="4819" w:type="dxa"/>
          </w:tcPr>
          <w:p w:rsidR="002714E3" w:rsidRDefault="00523D60">
            <w:r>
              <w:rPr>
                <w:sz w:val="18"/>
              </w:rPr>
              <w:t>Sadece en yaygin surumlere odaklan</w:t>
            </w:r>
          </w:p>
        </w:tc>
      </w:tr>
      <w:tr w:rsidR="002714E3">
        <w:trPr>
          <w:jc w:val="center"/>
        </w:trPr>
        <w:tc>
          <w:tcPr>
            <w:tcW w:w="4819" w:type="dxa"/>
          </w:tcPr>
          <w:p w:rsidR="002714E3" w:rsidRDefault="00523D60">
            <w:r>
              <w:rPr>
                <w:sz w:val="18"/>
              </w:rPr>
              <w:t>Linux korkusu</w:t>
            </w:r>
          </w:p>
        </w:tc>
        <w:tc>
          <w:tcPr>
            <w:tcW w:w="4819" w:type="dxa"/>
          </w:tcPr>
          <w:p w:rsidR="002714E3" w:rsidRDefault="00523D60">
            <w:r>
              <w:rPr>
                <w:sz w:val="18"/>
              </w:rPr>
              <w:t>Canli demo ile goster, dokunmatik deneyim sagla</w:t>
            </w:r>
          </w:p>
        </w:tc>
      </w:tr>
      <w:tr w:rsidR="002714E3">
        <w:trPr>
          <w:jc w:val="center"/>
        </w:trPr>
        <w:tc>
          <w:tcPr>
            <w:tcW w:w="4819" w:type="dxa"/>
          </w:tcPr>
          <w:p w:rsidR="002714E3" w:rsidRDefault="00523D60">
            <w:r>
              <w:rPr>
                <w:sz w:val="18"/>
              </w:rPr>
              <w:t>Bit mimarisi soyut</w:t>
            </w:r>
          </w:p>
        </w:tc>
        <w:tc>
          <w:tcPr>
            <w:tcW w:w="4819" w:type="dxa"/>
          </w:tcPr>
          <w:p w:rsidR="002714E3" w:rsidRDefault="00523D60">
            <w:r>
              <w:rPr>
                <w:sz w:val="18"/>
              </w:rPr>
              <w:t>Yol serit analojisini kullan</w:t>
            </w:r>
          </w:p>
        </w:tc>
      </w:tr>
    </w:tbl>
    <w:p w:rsidR="002714E3" w:rsidRDefault="002714E3"/>
    <w:p w:rsidR="002714E3" w:rsidRDefault="00523D60">
      <w:r>
        <w:rPr>
          <w:b/>
          <w:color w:val="1B2A4A"/>
          <w:sz w:val="20"/>
        </w:rPr>
        <w:t xml:space="preserve">Zaman Yönetimi: </w:t>
      </w:r>
      <w:r>
        <w:rPr>
          <w:sz w:val="20"/>
        </w:rPr>
        <w:t xml:space="preserve">Teori %40, Karsilastirma calismasi %60. Gruplarin sunum yapmasina sure </w:t>
      </w:r>
      <w:r>
        <w:rPr>
          <w:sz w:val="20"/>
        </w:rPr>
        <w:t>ayir.</w:t>
      </w:r>
    </w:p>
    <w:p w:rsidR="002714E3" w:rsidRDefault="00523D60">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2714E3" w:rsidRDefault="00523D60">
            <w:r>
              <w:rPr>
                <w:sz w:val="20"/>
              </w:rPr>
              <w:t>Internet yoksa hazir bilgi kartlari ve poster ile anlatim yap.</w:t>
            </w:r>
          </w:p>
        </w:tc>
      </w:tr>
    </w:tbl>
    <w:p w:rsidR="002714E3" w:rsidRDefault="002714E3"/>
    <w:p w:rsidR="002714E3" w:rsidRDefault="00523D60">
      <w:r>
        <w:lastRenderedPageBreak/>
        <w:br w:type="page"/>
      </w:r>
    </w:p>
    <w:p w:rsidR="002714E3" w:rsidRDefault="00523D60">
      <w:pPr>
        <w:jc w:val="center"/>
      </w:pPr>
      <w:r>
        <w:rPr>
          <w:b/>
          <w:color w:val="1B2A4A"/>
          <w:sz w:val="36"/>
        </w:rPr>
        <w:lastRenderedPageBreak/>
        <w:t>━━━  20. SAAT  ━━━</w:t>
      </w:r>
    </w:p>
    <w:p w:rsidR="002714E3" w:rsidRDefault="00523D60">
      <w:pPr>
        <w:jc w:val="center"/>
      </w:pPr>
      <w:r>
        <w:rPr>
          <w:color w:val="2C6FAD"/>
          <w:sz w:val="32"/>
        </w:rPr>
        <w:t>Kurulacak Isletim Sistemi Surumunun Analizi</w:t>
      </w:r>
    </w:p>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KAZANIMLAR  |  Öğrenme Kazanımları</w:t>
            </w:r>
          </w:p>
        </w:tc>
      </w:tr>
    </w:tbl>
    <w:p w:rsidR="002714E3" w:rsidRDefault="002714E3"/>
    <w:p w:rsidR="002714E3" w:rsidRDefault="00523D60">
      <w:r>
        <w:rPr>
          <w:b/>
          <w:color w:val="1B2A4A"/>
          <w:sz w:val="20"/>
        </w:rPr>
        <w:t xml:space="preserve">Genel Kazanım: </w:t>
      </w:r>
      <w:r>
        <w:rPr>
          <w:sz w:val="20"/>
        </w:rPr>
        <w:t xml:space="preserve">Mevcut donanim ozelliklerini </w:t>
      </w:r>
      <w:r>
        <w:rPr>
          <w:sz w:val="20"/>
        </w:rPr>
        <w:t>inceleyerek kurulacak en uygun isletim sistemi surumunu belirler.</w:t>
      </w:r>
    </w:p>
    <w:p w:rsidR="002714E3" w:rsidRDefault="002714E3"/>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1B2A4A"/>
          </w:tcPr>
          <w:p w:rsidR="002714E3" w:rsidRDefault="00523D60">
            <w:pPr>
              <w:jc w:val="center"/>
            </w:pPr>
            <w:r>
              <w:rPr>
                <w:b/>
                <w:color w:val="FFFFFF"/>
                <w:sz w:val="18"/>
              </w:rPr>
              <w:t>Kod</w:t>
            </w:r>
          </w:p>
        </w:tc>
        <w:tc>
          <w:tcPr>
            <w:tcW w:w="3213" w:type="dxa"/>
            <w:shd w:val="clear" w:color="auto" w:fill="1B2A4A"/>
          </w:tcPr>
          <w:p w:rsidR="002714E3" w:rsidRDefault="00523D60">
            <w:pPr>
              <w:jc w:val="center"/>
            </w:pPr>
            <w:r>
              <w:rPr>
                <w:b/>
                <w:color w:val="FFFFFF"/>
                <w:sz w:val="18"/>
              </w:rPr>
              <w:t>Kazanım</w:t>
            </w:r>
          </w:p>
        </w:tc>
        <w:tc>
          <w:tcPr>
            <w:tcW w:w="3213" w:type="dxa"/>
            <w:shd w:val="clear" w:color="auto" w:fill="1B2A4A"/>
          </w:tcPr>
          <w:p w:rsidR="002714E3" w:rsidRDefault="00523D60">
            <w:pPr>
              <w:jc w:val="center"/>
            </w:pPr>
            <w:r>
              <w:rPr>
                <w:b/>
                <w:color w:val="FFFFFF"/>
                <w:sz w:val="18"/>
              </w:rPr>
              <w:t>Bilişsel Düzey</w:t>
            </w:r>
          </w:p>
        </w:tc>
      </w:tr>
      <w:tr w:rsidR="002714E3">
        <w:trPr>
          <w:jc w:val="center"/>
        </w:trPr>
        <w:tc>
          <w:tcPr>
            <w:tcW w:w="3213" w:type="dxa"/>
          </w:tcPr>
          <w:p w:rsidR="002714E3" w:rsidRDefault="00523D60">
            <w:r>
              <w:rPr>
                <w:sz w:val="18"/>
              </w:rPr>
              <w:t>1.C.1.7</w:t>
            </w:r>
          </w:p>
        </w:tc>
        <w:tc>
          <w:tcPr>
            <w:tcW w:w="3213" w:type="dxa"/>
          </w:tcPr>
          <w:p w:rsidR="002714E3" w:rsidRDefault="00523D60">
            <w:r>
              <w:rPr>
                <w:sz w:val="18"/>
              </w:rPr>
              <w:t>Bilgisayarin donanim ozelliklerini (CPU, RAM, Disk) inceleyerek sistem analiz raporu hazirlar.</w:t>
            </w:r>
          </w:p>
        </w:tc>
        <w:tc>
          <w:tcPr>
            <w:tcW w:w="3213" w:type="dxa"/>
          </w:tcPr>
          <w:p w:rsidR="002714E3" w:rsidRDefault="00523D60">
            <w:r>
              <w:rPr>
                <w:sz w:val="18"/>
              </w:rPr>
              <w:t>Degerlendirme</w:t>
            </w:r>
          </w:p>
        </w:tc>
      </w:tr>
      <w:tr w:rsidR="002714E3">
        <w:trPr>
          <w:jc w:val="center"/>
        </w:trPr>
        <w:tc>
          <w:tcPr>
            <w:tcW w:w="3213" w:type="dxa"/>
          </w:tcPr>
          <w:p w:rsidR="002714E3" w:rsidRDefault="00523D60">
            <w:r>
              <w:rPr>
                <w:sz w:val="18"/>
              </w:rPr>
              <w:t>1.C.1.8</w:t>
            </w:r>
          </w:p>
        </w:tc>
        <w:tc>
          <w:tcPr>
            <w:tcW w:w="3213" w:type="dxa"/>
          </w:tcPr>
          <w:p w:rsidR="002714E3" w:rsidRDefault="00523D60">
            <w:r>
              <w:rPr>
                <w:sz w:val="18"/>
              </w:rPr>
              <w:t xml:space="preserve">Donanim ozellikleri ile isletim </w:t>
            </w:r>
            <w:r>
              <w:rPr>
                <w:sz w:val="18"/>
              </w:rPr>
              <w:t>sistemi gereksinimlerini eslestirir.</w:t>
            </w:r>
          </w:p>
        </w:tc>
        <w:tc>
          <w:tcPr>
            <w:tcW w:w="3213" w:type="dxa"/>
          </w:tcPr>
          <w:p w:rsidR="002714E3" w:rsidRDefault="00523D60">
            <w:r>
              <w:rPr>
                <w:sz w:val="18"/>
              </w:rPr>
              <w:t>Analiz</w:t>
            </w:r>
          </w:p>
        </w:tc>
      </w:tr>
      <w:tr w:rsidR="002714E3">
        <w:trPr>
          <w:jc w:val="center"/>
        </w:trPr>
        <w:tc>
          <w:tcPr>
            <w:tcW w:w="3213" w:type="dxa"/>
          </w:tcPr>
          <w:p w:rsidR="002714E3" w:rsidRDefault="00523D60">
            <w:r>
              <w:rPr>
                <w:sz w:val="18"/>
              </w:rPr>
              <w:t>1.C.1.9</w:t>
            </w:r>
          </w:p>
        </w:tc>
        <w:tc>
          <w:tcPr>
            <w:tcW w:w="3213" w:type="dxa"/>
          </w:tcPr>
          <w:p w:rsidR="002714E3" w:rsidRDefault="00523D60">
            <w:r>
              <w:rPr>
                <w:sz w:val="18"/>
              </w:rPr>
              <w:t>Farkli kullanim senaryolari icin en uygun OS surumunu gerekceleriyle oinerir.</w:t>
            </w:r>
          </w:p>
        </w:tc>
        <w:tc>
          <w:tcPr>
            <w:tcW w:w="3213" w:type="dxa"/>
          </w:tcPr>
          <w:p w:rsidR="002714E3" w:rsidRDefault="00523D60">
            <w:r>
              <w:rPr>
                <w:sz w:val="18"/>
              </w:rPr>
              <w:t>Sentez</w:t>
            </w:r>
          </w:p>
        </w:tc>
      </w:tr>
    </w:tbl>
    <w:p w:rsidR="002714E3" w:rsidRDefault="002714E3"/>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t xml:space="preserve">  ÖN BİLGİ  |  Ön Bilgi ve Hazırlık</w:t>
            </w:r>
          </w:p>
        </w:tc>
      </w:tr>
    </w:tbl>
    <w:p w:rsidR="002714E3" w:rsidRDefault="002714E3"/>
    <w:p w:rsidR="002714E3" w:rsidRDefault="00523D60">
      <w:r>
        <w:rPr>
          <w:b/>
          <w:color w:val="1B2A4A"/>
          <w:sz w:val="20"/>
        </w:rPr>
        <w:t xml:space="preserve">Ön Koşul Bilgiler: </w:t>
      </w:r>
      <w:r>
        <w:rPr>
          <w:sz w:val="20"/>
        </w:rPr>
        <w:t>Isletim sistemi surumlerini ve 32/64-bit mimariyi bilmek.</w:t>
      </w:r>
    </w:p>
    <w:p w:rsidR="002714E3" w:rsidRDefault="00523D60">
      <w:pPr>
        <w:spacing w:before="200"/>
      </w:pPr>
      <w:r>
        <w:rPr>
          <w:b/>
          <w:color w:val="757575"/>
          <w:sz w:val="24"/>
        </w:rPr>
        <w:t xml:space="preserve">  Öğrencinin Bilmesi Gerekenler</w:t>
      </w:r>
    </w:p>
    <w:p w:rsidR="002714E3" w:rsidRDefault="00523D60">
      <w:pPr>
        <w:pStyle w:val="ListeMaddemi"/>
      </w:pPr>
      <w:r>
        <w:rPr>
          <w:sz w:val="20"/>
        </w:rPr>
        <w:t>Her OS surumunun minimum donanim gereksinimleri oldugunu.</w:t>
      </w:r>
    </w:p>
    <w:p w:rsidR="002714E3" w:rsidRDefault="00523D60">
      <w:pPr>
        <w:pStyle w:val="ListeMaddemi"/>
      </w:pPr>
      <w:r>
        <w:rPr>
          <w:sz w:val="20"/>
        </w:rPr>
        <w:t>Donanim yetersizse OS'in yavas calisacagini veya kurulamayacagini.</w:t>
      </w:r>
    </w:p>
    <w:p w:rsidR="002714E3" w:rsidRDefault="00523D60">
      <w:pPr>
        <w:pStyle w:val="ListeMaddemi"/>
      </w:pPr>
      <w:r>
        <w:rPr>
          <w:sz w:val="20"/>
        </w:rPr>
        <w:t>Ihtiyac analizinin teknik ve kullanici odakli oldugunu.</w:t>
      </w:r>
    </w:p>
    <w:p w:rsidR="002714E3" w:rsidRDefault="00523D60">
      <w:pPr>
        <w:spacing w:before="200"/>
      </w:pPr>
      <w:r>
        <w:rPr>
          <w:b/>
          <w:color w:val="757575"/>
          <w:sz w:val="24"/>
        </w:rPr>
        <w:t xml:space="preserve">  Olası Kavram Yanılgıları</w:t>
      </w:r>
    </w:p>
    <w:p w:rsidR="002714E3" w:rsidRDefault="00523D60">
      <w:pPr>
        <w:pStyle w:val="ListeMaddemi"/>
      </w:pPr>
      <w:r>
        <w:rPr>
          <w:sz w:val="20"/>
        </w:rPr>
        <w:t xml:space="preserve">En pahali ve en </w:t>
      </w:r>
      <w:r>
        <w:rPr>
          <w:sz w:val="20"/>
        </w:rPr>
        <w:t>son surumun her zaman en iyi oldugu sanilmasi.</w:t>
      </w:r>
    </w:p>
    <w:p w:rsidR="002714E3" w:rsidRDefault="00523D60">
      <w:pPr>
        <w:pStyle w:val="ListeMaddemi"/>
      </w:pPr>
      <w:r>
        <w:rPr>
          <w:sz w:val="20"/>
        </w:rPr>
        <w:t>Donanim yeterliyse herhangi bir surumun ayni performansi verecegi dusuncesi.</w:t>
      </w:r>
    </w:p>
    <w:p w:rsidR="002714E3" w:rsidRDefault="00523D60">
      <w:pPr>
        <w:pStyle w:val="ListeMaddemi"/>
      </w:pPr>
      <w:r>
        <w:rPr>
          <w:sz w:val="20"/>
        </w:rPr>
        <w:t>Sadece RAM miktarinin OS secimini belirledigi yanilgisi.</w:t>
      </w:r>
    </w:p>
    <w:p w:rsidR="002714E3" w:rsidRDefault="00523D60">
      <w:pPr>
        <w:spacing w:before="200"/>
      </w:pPr>
      <w:r>
        <w:rPr>
          <w:b/>
          <w:color w:val="757575"/>
          <w:sz w:val="24"/>
        </w:rPr>
        <w:t xml:space="preserve">  Hazırlık Materyalleri</w:t>
      </w:r>
    </w:p>
    <w:p w:rsidR="002714E3" w:rsidRDefault="00523D60">
      <w:pPr>
        <w:pStyle w:val="ListeMaddemi"/>
      </w:pPr>
      <w:r>
        <w:rPr>
          <w:sz w:val="20"/>
        </w:rPr>
        <w:t>Sistem gereksinimleri karsilastirma tablosu</w:t>
      </w:r>
    </w:p>
    <w:p w:rsidR="002714E3" w:rsidRDefault="00523D60">
      <w:pPr>
        <w:pStyle w:val="ListeMaddemi"/>
      </w:pPr>
      <w:r>
        <w:rPr>
          <w:sz w:val="20"/>
        </w:rPr>
        <w:t xml:space="preserve">dxdiag </w:t>
      </w:r>
      <w:r>
        <w:rPr>
          <w:sz w:val="20"/>
        </w:rPr>
        <w:t>ve sistem bilgisi ekran goruntuleri</w:t>
      </w:r>
    </w:p>
    <w:p w:rsidR="002714E3" w:rsidRDefault="00523D60">
      <w:pPr>
        <w:pStyle w:val="ListeMaddemi"/>
      </w:pPr>
      <w:r>
        <w:rPr>
          <w:sz w:val="20"/>
        </w:rPr>
        <w:t>Ornek donanim kartlari</w:t>
      </w:r>
    </w:p>
    <w:p w:rsidR="002714E3" w:rsidRDefault="00523D60">
      <w:pPr>
        <w:pStyle w:val="ListeMaddemi"/>
      </w:pPr>
      <w:r>
        <w:rPr>
          <w:sz w:val="20"/>
        </w:rPr>
        <w:t>Analiz raporu sablonu</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2714E3" w:rsidRDefault="00523D60">
            <w:r>
              <w:rPr>
                <w:b/>
                <w:color w:val="FFFFFF"/>
                <w:sz w:val="28"/>
              </w:rPr>
              <w:t xml:space="preserve">  E1  |  GİRME (ENGAGE)  —  Dikkat Çekme &amp; Merak Uyandırma</w:t>
            </w:r>
          </w:p>
        </w:tc>
      </w:tr>
    </w:tbl>
    <w:p w:rsidR="002714E3" w:rsidRDefault="002714E3"/>
    <w:p w:rsidR="002714E3" w:rsidRDefault="00523D60">
      <w:r>
        <w:rPr>
          <w:i/>
          <w:color w:val="2C6FAD"/>
          <w:sz w:val="20"/>
        </w:rPr>
        <w:t xml:space="preserve">  Süre: 5 dakika</w:t>
      </w:r>
    </w:p>
    <w:p w:rsidR="002714E3" w:rsidRDefault="00523D60">
      <w:r>
        <w:rPr>
          <w:b/>
          <w:color w:val="1B2A4A"/>
          <w:sz w:val="20"/>
        </w:rPr>
        <w:t>Dikkat Çekici So</w:t>
      </w:r>
      <w:r>
        <w:rPr>
          <w:b/>
          <w:color w:val="1B2A4A"/>
          <w:sz w:val="20"/>
        </w:rPr>
        <w:t xml:space="preserve">ru: </w:t>
      </w:r>
      <w:r>
        <w:rPr>
          <w:sz w:val="20"/>
        </w:rPr>
        <w:t>"Bir doktora gittinizde once muayene olursunuz, sonra ilac yazilir. Bilgisayara da isletim sistemi kurmadan once muayene (analiz) gerekir. Neden?"</w:t>
      </w:r>
    </w:p>
    <w:p w:rsidR="002714E3" w:rsidRDefault="00523D60">
      <w:r>
        <w:rPr>
          <w:b/>
          <w:color w:val="1B2A4A"/>
          <w:sz w:val="20"/>
        </w:rPr>
        <w:lastRenderedPageBreak/>
        <w:t xml:space="preserve">Günlük Hayat Bağlantısı: </w:t>
      </w:r>
      <w:r>
        <w:rPr>
          <w:sz w:val="20"/>
        </w:rPr>
        <w:t>Telefon alirken bile ozellklerine bakip ihtiyacimiza uygun modeli seceriz; bilgi</w:t>
      </w:r>
      <w:r>
        <w:rPr>
          <w:sz w:val="20"/>
        </w:rPr>
        <w:t>sayara OS kurarken de ayni mantik gecer.</w:t>
      </w:r>
    </w:p>
    <w:p w:rsidR="002714E3" w:rsidRDefault="00523D60">
      <w:pPr>
        <w:spacing w:before="200"/>
      </w:pPr>
      <w:r>
        <w:rPr>
          <w:b/>
          <w:color w:val="2C6FAD"/>
          <w:sz w:val="24"/>
        </w:rPr>
        <w:t xml:space="preserve">  Ön Bilgi Yoklama Soruları</w:t>
      </w:r>
    </w:p>
    <w:p w:rsidR="002714E3" w:rsidRDefault="00523D60">
      <w:r>
        <w:rPr>
          <w:b/>
          <w:color w:val="2C6FAD"/>
          <w:sz w:val="20"/>
        </w:rPr>
        <w:t xml:space="preserve">  1. </w:t>
      </w:r>
      <w:r>
        <w:rPr>
          <w:sz w:val="20"/>
        </w:rPr>
        <w:t>Bilgisayarinizda kac GB RAM var biliyor musunuz?</w:t>
      </w:r>
    </w:p>
    <w:p w:rsidR="002714E3" w:rsidRDefault="00523D60">
      <w:r>
        <w:rPr>
          <w:b/>
          <w:color w:val="2C6FAD"/>
          <w:sz w:val="20"/>
        </w:rPr>
        <w:t xml:space="preserve">  2. </w:t>
      </w:r>
      <w:r>
        <w:rPr>
          <w:sz w:val="20"/>
        </w:rPr>
        <w:t>dxdiag komutunu duydunuz mu?</w:t>
      </w:r>
    </w:p>
    <w:p w:rsidR="002714E3" w:rsidRDefault="00523D60">
      <w:r>
        <w:rPr>
          <w:b/>
          <w:color w:val="2C6FAD"/>
          <w:sz w:val="20"/>
        </w:rPr>
        <w:t xml:space="preserve">  3. </w:t>
      </w:r>
      <w:r>
        <w:rPr>
          <w:sz w:val="20"/>
        </w:rPr>
        <w:t>Donanim yetersizse ne olur?</w:t>
      </w:r>
    </w:p>
    <w:p w:rsidR="002714E3" w:rsidRDefault="00523D60">
      <w:pPr>
        <w:spacing w:before="200"/>
      </w:pPr>
      <w:r>
        <w:rPr>
          <w:b/>
          <w:color w:val="2C6FAD"/>
          <w:sz w:val="24"/>
        </w:rPr>
        <w:t xml:space="preserve">  Motivasyon Etkinliği: "Donanim Muayenesi"</w:t>
      </w:r>
    </w:p>
    <w:p w:rsidR="002714E3" w:rsidRDefault="00523D60">
      <w:r>
        <w:rPr>
          <w:b/>
          <w:color w:val="1B2A4A"/>
          <w:sz w:val="20"/>
        </w:rPr>
        <w:t xml:space="preserve">Açıklama: </w:t>
      </w:r>
      <w:r>
        <w:rPr>
          <w:sz w:val="20"/>
        </w:rPr>
        <w:t xml:space="preserve">Ogrenciler </w:t>
      </w:r>
      <w:r>
        <w:rPr>
          <w:sz w:val="20"/>
        </w:rPr>
        <w:t>kendi bilgisayarlarinin donanim ozelliklerini kesfederek analiz yapar.</w:t>
      </w:r>
    </w:p>
    <w:p w:rsidR="002714E3" w:rsidRDefault="00523D60">
      <w:r>
        <w:rPr>
          <w:b/>
          <w:color w:val="1B2A4A"/>
          <w:sz w:val="20"/>
        </w:rPr>
        <w:t xml:space="preserve">Yönerge: </w:t>
      </w:r>
      <w:r>
        <w:rPr>
          <w:sz w:val="20"/>
        </w:rPr>
        <w:t>Her ogrenci dxdiag veya Sistem Bilgisi araci ile kendi bilgisayarinin CPU, RAM, disk ve ekran karti bilgilerini cikarir. Sonuclari sinifla paylasirir.</w:t>
      </w:r>
    </w:p>
    <w:p w:rsidR="002714E3" w:rsidRDefault="00523D60">
      <w:pPr>
        <w:spacing w:before="200"/>
      </w:pPr>
      <w:r>
        <w:rPr>
          <w:b/>
          <w:color w:val="2C6FAD"/>
          <w:sz w:val="24"/>
        </w:rPr>
        <w:t xml:space="preserve">  Senaryo / Problem Durum</w:t>
      </w:r>
      <w:r>
        <w:rPr>
          <w:b/>
          <w:color w:val="2C6FAD"/>
          <w:sz w:val="24"/>
        </w:rPr>
        <w:t>u</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2714E3" w:rsidRDefault="00523D60">
            <w:r>
              <w:rPr>
                <w:sz w:val="20"/>
              </w:rPr>
              <w:t>Bir arkadasiniz eski bilgisayarina Windows 11 kurmak istiyor ama bilgisayar 2015 model, 4GB RAM ve TPM yok. Ona ne onerirsiniz?</w:t>
            </w:r>
          </w:p>
        </w:tc>
      </w:tr>
    </w:tbl>
    <w:p w:rsidR="002714E3" w:rsidRDefault="002714E3"/>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2714E3" w:rsidRDefault="00523D60">
            <w:r>
              <w:rPr>
                <w:b/>
                <w:color w:val="FFFFFF"/>
                <w:sz w:val="28"/>
              </w:rPr>
              <w:t xml:space="preserve">  E2  |  KEŞİF (EXPLORE)  —  Aktif Keşif &amp;</w:t>
            </w:r>
            <w:r>
              <w:rPr>
                <w:b/>
                <w:color w:val="FFFFFF"/>
                <w:sz w:val="28"/>
              </w:rPr>
              <w:t xml:space="preserve"> Deneyimleme</w:t>
            </w:r>
          </w:p>
        </w:tc>
      </w:tr>
    </w:tbl>
    <w:p w:rsidR="002714E3" w:rsidRDefault="002714E3"/>
    <w:p w:rsidR="002714E3" w:rsidRDefault="00523D60">
      <w:r>
        <w:rPr>
          <w:i/>
          <w:color w:val="007A7A"/>
          <w:sz w:val="20"/>
        </w:rPr>
        <w:t xml:space="preserve">  Süre: 10 dakika</w:t>
      </w:r>
    </w:p>
    <w:p w:rsidR="002714E3" w:rsidRDefault="00523D60">
      <w:pPr>
        <w:spacing w:before="200"/>
      </w:pPr>
      <w:r>
        <w:rPr>
          <w:b/>
          <w:color w:val="007A7A"/>
          <w:sz w:val="24"/>
        </w:rPr>
        <w:t xml:space="preserve">  Keşif Etkinliği: "Sistem Analistleri"</w:t>
      </w:r>
    </w:p>
    <w:p w:rsidR="002714E3" w:rsidRDefault="00523D60">
      <w:r>
        <w:rPr>
          <w:b/>
          <w:color w:val="1B2A4A"/>
          <w:sz w:val="20"/>
        </w:rPr>
        <w:t xml:space="preserve">Türü: </w:t>
      </w:r>
      <w:r>
        <w:rPr>
          <w:sz w:val="20"/>
        </w:rPr>
        <w:t>Uygulamali Grup Calismasi</w:t>
      </w:r>
    </w:p>
    <w:p w:rsidR="002714E3" w:rsidRDefault="00523D60">
      <w:r>
        <w:rPr>
          <w:b/>
          <w:color w:val="1B2A4A"/>
          <w:sz w:val="20"/>
        </w:rPr>
        <w:t xml:space="preserve">Amacı: </w:t>
      </w:r>
      <w:r>
        <w:rPr>
          <w:sz w:val="20"/>
        </w:rPr>
        <w:t>Gercek donanim uzerinde analiz yaparak uygun OS belirlemek.</w:t>
      </w:r>
    </w:p>
    <w:p w:rsidR="002714E3" w:rsidRDefault="00523D60">
      <w:r>
        <w:rPr>
          <w:b/>
          <w:color w:val="1B2A4A"/>
          <w:sz w:val="20"/>
        </w:rPr>
        <w:t xml:space="preserve">Malzemeler: </w:t>
      </w:r>
      <w:r>
        <w:rPr>
          <w:sz w:val="20"/>
        </w:rPr>
        <w:t xml:space="preserve">Bilgisayarlar, dxdiag, sistem gereksinimleri tablosu, analiz raporu </w:t>
      </w:r>
      <w:r>
        <w:rPr>
          <w:sz w:val="20"/>
        </w:rPr>
        <w:t>sablonu</w:t>
      </w:r>
    </w:p>
    <w:p w:rsidR="002714E3" w:rsidRDefault="00523D60">
      <w:pPr>
        <w:spacing w:before="200"/>
      </w:pPr>
      <w:r>
        <w:rPr>
          <w:b/>
          <w:color w:val="007A7A"/>
          <w:sz w:val="24"/>
        </w:rPr>
        <w:t xml:space="preserve">  Yönerge Adımları</w:t>
      </w:r>
    </w:p>
    <w:p w:rsidR="002714E3" w:rsidRDefault="00523D60">
      <w:r>
        <w:rPr>
          <w:b/>
          <w:color w:val="007A7A"/>
          <w:sz w:val="20"/>
        </w:rPr>
        <w:t xml:space="preserve">  1. </w:t>
      </w:r>
      <w:r>
        <w:rPr>
          <w:sz w:val="20"/>
        </w:rPr>
        <w:t>dxdiag komutunu calistirin ve donanim bilgilerini not alin.</w:t>
      </w:r>
    </w:p>
    <w:p w:rsidR="002714E3" w:rsidRDefault="00523D60">
      <w:r>
        <w:rPr>
          <w:b/>
          <w:color w:val="007A7A"/>
          <w:sz w:val="20"/>
        </w:rPr>
        <w:t xml:space="preserve">  2. </w:t>
      </w:r>
      <w:r>
        <w:rPr>
          <w:sz w:val="20"/>
        </w:rPr>
        <w:t>CPU, RAM, disk alani ve ekran karti bilgilerini tabloya yazin.</w:t>
      </w:r>
    </w:p>
    <w:p w:rsidR="002714E3" w:rsidRDefault="00523D60">
      <w:r>
        <w:rPr>
          <w:b/>
          <w:color w:val="007A7A"/>
          <w:sz w:val="20"/>
        </w:rPr>
        <w:t xml:space="preserve">  3. </w:t>
      </w:r>
      <w:r>
        <w:rPr>
          <w:sz w:val="20"/>
        </w:rPr>
        <w:t>Windows 10, Windows 11 ve Ubuntu minimum gereksinimlerini arastirin.</w:t>
      </w:r>
    </w:p>
    <w:p w:rsidR="002714E3" w:rsidRDefault="00523D60">
      <w:r>
        <w:rPr>
          <w:b/>
          <w:color w:val="007A7A"/>
          <w:sz w:val="20"/>
        </w:rPr>
        <w:t xml:space="preserve">  4. </w:t>
      </w:r>
      <w:r>
        <w:rPr>
          <w:sz w:val="20"/>
        </w:rPr>
        <w:t>Donanini gereksin</w:t>
      </w:r>
      <w:r>
        <w:rPr>
          <w:sz w:val="20"/>
        </w:rPr>
        <w:t>imlerle eslestirin.</w:t>
      </w:r>
    </w:p>
    <w:p w:rsidR="002714E3" w:rsidRDefault="00523D60">
      <w:r>
        <w:rPr>
          <w:b/>
          <w:color w:val="007A7A"/>
          <w:sz w:val="20"/>
        </w:rPr>
        <w:t xml:space="preserve">  5. </w:t>
      </w:r>
      <w:r>
        <w:rPr>
          <w:sz w:val="20"/>
        </w:rPr>
        <w:t>En uygun OS surumunu belirleyip gerekcelendirin.</w:t>
      </w:r>
    </w:p>
    <w:p w:rsidR="002714E3" w:rsidRDefault="00523D60">
      <w:r>
        <w:rPr>
          <w:b/>
          <w:color w:val="1B2A4A"/>
          <w:sz w:val="20"/>
        </w:rPr>
        <w:t xml:space="preserve">Öğrenci Rolü: </w:t>
      </w:r>
      <w:r>
        <w:rPr>
          <w:sz w:val="20"/>
        </w:rPr>
        <w:t>Analist (veri toplayan), Karsilastirmaci (eslestiren), Raportör (rapor yazan)</w:t>
      </w:r>
    </w:p>
    <w:p w:rsidR="002714E3" w:rsidRDefault="00523D60">
      <w:r>
        <w:rPr>
          <w:b/>
          <w:color w:val="1B2A4A"/>
          <w:sz w:val="20"/>
        </w:rPr>
        <w:t xml:space="preserve">Öğretmen Rolü: </w:t>
      </w:r>
      <w:r>
        <w:rPr>
          <w:sz w:val="20"/>
        </w:rPr>
        <w:t>Gruplara analiz metodolojisini gosterir ve sonuclari denetler</w:t>
      </w:r>
    </w:p>
    <w:p w:rsidR="002714E3" w:rsidRDefault="00523D60">
      <w:r>
        <w:rPr>
          <w:b/>
          <w:color w:val="1B2A4A"/>
          <w:sz w:val="20"/>
        </w:rPr>
        <w:t>Beklenen Ürün</w:t>
      </w:r>
      <w:r>
        <w:rPr>
          <w:b/>
          <w:color w:val="1B2A4A"/>
          <w:sz w:val="20"/>
        </w:rPr>
        <w:t xml:space="preserve">: </w:t>
      </w:r>
      <w:r>
        <w:rPr>
          <w:sz w:val="20"/>
        </w:rPr>
        <w:t>Sistem Analiz ve OS Oneri Raporu</w:t>
      </w:r>
    </w:p>
    <w:p w:rsidR="002714E3" w:rsidRDefault="00523D60">
      <w:pPr>
        <w:spacing w:before="200"/>
      </w:pPr>
      <w:r>
        <w:rPr>
          <w:b/>
          <w:color w:val="007A7A"/>
          <w:sz w:val="24"/>
        </w:rPr>
        <w:t xml:space="preserve">  Araştırma Soruları</w:t>
      </w:r>
    </w:p>
    <w:p w:rsidR="002714E3" w:rsidRDefault="00523D60">
      <w:r>
        <w:rPr>
          <w:b/>
          <w:color w:val="007A7A"/>
          <w:sz w:val="20"/>
        </w:rPr>
        <w:t xml:space="preserve">  1. </w:t>
      </w:r>
      <w:r>
        <w:rPr>
          <w:sz w:val="20"/>
        </w:rPr>
        <w:t>Microsoft PC Health Check araci ne yapar?</w:t>
      </w:r>
    </w:p>
    <w:p w:rsidR="002714E3" w:rsidRDefault="00523D60">
      <w:r>
        <w:rPr>
          <w:b/>
          <w:color w:val="007A7A"/>
          <w:sz w:val="20"/>
        </w:rPr>
        <w:t xml:space="preserve">  2. </w:t>
      </w:r>
      <w:r>
        <w:rPr>
          <w:sz w:val="20"/>
        </w:rPr>
        <w:t>Linux icin minimum gereksinim neden cok dusuk?</w:t>
      </w:r>
    </w:p>
    <w:p w:rsidR="002714E3" w:rsidRDefault="00523D60">
      <w:r>
        <w:rPr>
          <w:b/>
          <w:color w:val="007A7A"/>
          <w:sz w:val="20"/>
        </w:rPr>
        <w:t xml:space="preserve">  3. </w:t>
      </w:r>
      <w:r>
        <w:rPr>
          <w:sz w:val="20"/>
        </w:rPr>
        <w:t>Sanal makine ile uyumluluk testi nasil yapilir?</w:t>
      </w:r>
    </w:p>
    <w:p w:rsidR="002714E3" w:rsidRDefault="00523D60">
      <w:r>
        <w:rPr>
          <w:b/>
          <w:color w:val="1B2A4A"/>
          <w:sz w:val="20"/>
        </w:rPr>
        <w:t xml:space="preserve">Grupla Çalışma Kuralları: </w:t>
      </w:r>
      <w:r>
        <w:rPr>
          <w:sz w:val="20"/>
        </w:rPr>
        <w:t>Sadece teknik verilere</w:t>
      </w:r>
      <w:r>
        <w:rPr>
          <w:sz w:val="20"/>
        </w:rPr>
        <w:t xml:space="preserve"> dayanarak karar verin; marka tercihi degil.</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2714E3" w:rsidRDefault="00523D60">
            <w:r>
              <w:rPr>
                <w:b/>
                <w:color w:val="FFFFFF"/>
                <w:sz w:val="28"/>
              </w:rPr>
              <w:lastRenderedPageBreak/>
              <w:t xml:space="preserve">  E3  |  AÇIKLAMA (EXPLAIN)  —  Kavramları Yapılandırma</w:t>
            </w:r>
          </w:p>
        </w:tc>
      </w:tr>
    </w:tbl>
    <w:p w:rsidR="002714E3" w:rsidRDefault="002714E3"/>
    <w:p w:rsidR="002714E3" w:rsidRDefault="00523D60">
      <w:r>
        <w:rPr>
          <w:i/>
          <w:color w:val="E65C00"/>
          <w:sz w:val="20"/>
        </w:rPr>
        <w:t xml:space="preserve">  Süre: 12 dakika</w:t>
      </w:r>
    </w:p>
    <w:p w:rsidR="002714E3" w:rsidRDefault="00523D60">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2714E3">
        <w:trPr>
          <w:jc w:val="center"/>
        </w:trPr>
        <w:tc>
          <w:tcPr>
            <w:tcW w:w="2409" w:type="dxa"/>
            <w:shd w:val="clear" w:color="auto" w:fill="E65C00"/>
          </w:tcPr>
          <w:p w:rsidR="002714E3" w:rsidRDefault="00523D60">
            <w:pPr>
              <w:jc w:val="center"/>
            </w:pPr>
            <w:r>
              <w:rPr>
                <w:b/>
                <w:color w:val="FFFFFF"/>
                <w:sz w:val="18"/>
              </w:rPr>
              <w:t>Kavram</w:t>
            </w:r>
          </w:p>
        </w:tc>
        <w:tc>
          <w:tcPr>
            <w:tcW w:w="2409" w:type="dxa"/>
            <w:shd w:val="clear" w:color="auto" w:fill="E65C00"/>
          </w:tcPr>
          <w:p w:rsidR="002714E3" w:rsidRDefault="00523D60">
            <w:pPr>
              <w:jc w:val="center"/>
            </w:pPr>
            <w:r>
              <w:rPr>
                <w:b/>
                <w:color w:val="FFFFFF"/>
                <w:sz w:val="18"/>
              </w:rPr>
              <w:t>Tanım</w:t>
            </w:r>
          </w:p>
        </w:tc>
        <w:tc>
          <w:tcPr>
            <w:tcW w:w="2409" w:type="dxa"/>
            <w:shd w:val="clear" w:color="auto" w:fill="E65C00"/>
          </w:tcPr>
          <w:p w:rsidR="002714E3" w:rsidRDefault="00523D60">
            <w:pPr>
              <w:jc w:val="center"/>
            </w:pPr>
            <w:r>
              <w:rPr>
                <w:b/>
                <w:color w:val="FFFFFF"/>
                <w:sz w:val="18"/>
              </w:rPr>
              <w:t>Örnek</w:t>
            </w:r>
          </w:p>
        </w:tc>
        <w:tc>
          <w:tcPr>
            <w:tcW w:w="2409" w:type="dxa"/>
            <w:shd w:val="clear" w:color="auto" w:fill="E65C00"/>
          </w:tcPr>
          <w:p w:rsidR="002714E3" w:rsidRDefault="00523D60">
            <w:pPr>
              <w:jc w:val="center"/>
            </w:pPr>
            <w:r>
              <w:rPr>
                <w:b/>
                <w:color w:val="FFFFFF"/>
                <w:sz w:val="18"/>
              </w:rPr>
              <w:t>Görsel Açıklama</w:t>
            </w:r>
          </w:p>
        </w:tc>
      </w:tr>
      <w:tr w:rsidR="002714E3">
        <w:trPr>
          <w:jc w:val="center"/>
        </w:trPr>
        <w:tc>
          <w:tcPr>
            <w:tcW w:w="2409" w:type="dxa"/>
          </w:tcPr>
          <w:p w:rsidR="002714E3" w:rsidRDefault="00523D60">
            <w:r>
              <w:rPr>
                <w:sz w:val="18"/>
              </w:rPr>
              <w:t>Sistem Gereksinimleri</w:t>
            </w:r>
          </w:p>
        </w:tc>
        <w:tc>
          <w:tcPr>
            <w:tcW w:w="2409" w:type="dxa"/>
          </w:tcPr>
          <w:p w:rsidR="002714E3" w:rsidRDefault="00523D60">
            <w:r>
              <w:rPr>
                <w:sz w:val="18"/>
              </w:rPr>
              <w:t>Bir OS'in calisabilmesi icin gereken minimum donanim ozellikleri</w:t>
            </w:r>
          </w:p>
        </w:tc>
        <w:tc>
          <w:tcPr>
            <w:tcW w:w="2409" w:type="dxa"/>
          </w:tcPr>
          <w:p w:rsidR="002714E3" w:rsidRDefault="00523D60">
            <w:r>
              <w:rPr>
                <w:sz w:val="18"/>
              </w:rPr>
              <w:t>Win11: 4GB RAM, 64GB disk, TPM 2.0</w:t>
            </w:r>
          </w:p>
        </w:tc>
        <w:tc>
          <w:tcPr>
            <w:tcW w:w="2409" w:type="dxa"/>
          </w:tcPr>
          <w:p w:rsidR="002714E3" w:rsidRDefault="00523D60">
            <w:r>
              <w:rPr>
                <w:sz w:val="18"/>
              </w:rPr>
              <w:t>Gereksinim tablosu</w:t>
            </w:r>
          </w:p>
        </w:tc>
      </w:tr>
      <w:tr w:rsidR="002714E3">
        <w:trPr>
          <w:jc w:val="center"/>
        </w:trPr>
        <w:tc>
          <w:tcPr>
            <w:tcW w:w="2409" w:type="dxa"/>
          </w:tcPr>
          <w:p w:rsidR="002714E3" w:rsidRDefault="00523D60">
            <w:r>
              <w:rPr>
                <w:sz w:val="18"/>
              </w:rPr>
              <w:t>dxdiag</w:t>
            </w:r>
          </w:p>
        </w:tc>
        <w:tc>
          <w:tcPr>
            <w:tcW w:w="2409" w:type="dxa"/>
          </w:tcPr>
          <w:p w:rsidR="002714E3" w:rsidRDefault="00523D60">
            <w:r>
              <w:rPr>
                <w:sz w:val="18"/>
              </w:rPr>
              <w:t>Windows'ta donanim ve DirectX bilgilerini gosteren tani araci</w:t>
            </w:r>
          </w:p>
        </w:tc>
        <w:tc>
          <w:tcPr>
            <w:tcW w:w="2409" w:type="dxa"/>
          </w:tcPr>
          <w:p w:rsidR="002714E3" w:rsidRDefault="00523D60">
            <w:r>
              <w:rPr>
                <w:sz w:val="18"/>
              </w:rPr>
              <w:t>CPU, RAM, ekran karti bilgisi</w:t>
            </w:r>
          </w:p>
        </w:tc>
        <w:tc>
          <w:tcPr>
            <w:tcW w:w="2409" w:type="dxa"/>
          </w:tcPr>
          <w:p w:rsidR="002714E3" w:rsidRDefault="00523D60">
            <w:r>
              <w:rPr>
                <w:sz w:val="18"/>
              </w:rPr>
              <w:t xml:space="preserve">dxdiag ekran </w:t>
            </w:r>
            <w:r>
              <w:rPr>
                <w:sz w:val="18"/>
              </w:rPr>
              <w:t>goruntusu</w:t>
            </w:r>
          </w:p>
        </w:tc>
      </w:tr>
      <w:tr w:rsidR="002714E3">
        <w:trPr>
          <w:jc w:val="center"/>
        </w:trPr>
        <w:tc>
          <w:tcPr>
            <w:tcW w:w="2409" w:type="dxa"/>
          </w:tcPr>
          <w:p w:rsidR="002714E3" w:rsidRDefault="00523D60">
            <w:r>
              <w:rPr>
                <w:sz w:val="18"/>
              </w:rPr>
              <w:t>TPM 2.0</w:t>
            </w:r>
          </w:p>
        </w:tc>
        <w:tc>
          <w:tcPr>
            <w:tcW w:w="2409" w:type="dxa"/>
          </w:tcPr>
          <w:p w:rsidR="002714E3" w:rsidRDefault="00523D60">
            <w:r>
              <w:rPr>
                <w:sz w:val="18"/>
              </w:rPr>
              <w:t>Trusted Platform Module - donanim tabanli guvenlik cipi</w:t>
            </w:r>
          </w:p>
        </w:tc>
        <w:tc>
          <w:tcPr>
            <w:tcW w:w="2409" w:type="dxa"/>
          </w:tcPr>
          <w:p w:rsidR="002714E3" w:rsidRDefault="00523D60">
            <w:r>
              <w:rPr>
                <w:sz w:val="18"/>
              </w:rPr>
              <w:t>Windows 11 zorunlulugu</w:t>
            </w:r>
          </w:p>
        </w:tc>
        <w:tc>
          <w:tcPr>
            <w:tcW w:w="2409" w:type="dxa"/>
          </w:tcPr>
          <w:p w:rsidR="002714E3" w:rsidRDefault="00523D60">
            <w:r>
              <w:rPr>
                <w:sz w:val="18"/>
              </w:rPr>
              <w:t>Anakart uzerinde TPM cipi</w:t>
            </w:r>
          </w:p>
        </w:tc>
      </w:tr>
      <w:tr w:rsidR="002714E3">
        <w:trPr>
          <w:jc w:val="center"/>
        </w:trPr>
        <w:tc>
          <w:tcPr>
            <w:tcW w:w="2409" w:type="dxa"/>
          </w:tcPr>
          <w:p w:rsidR="002714E3" w:rsidRDefault="00523D60">
            <w:r>
              <w:rPr>
                <w:sz w:val="18"/>
              </w:rPr>
              <w:t>Ihtiyac Analizi</w:t>
            </w:r>
          </w:p>
        </w:tc>
        <w:tc>
          <w:tcPr>
            <w:tcW w:w="2409" w:type="dxa"/>
          </w:tcPr>
          <w:p w:rsidR="002714E3" w:rsidRDefault="00523D60">
            <w:r>
              <w:rPr>
                <w:sz w:val="18"/>
              </w:rPr>
              <w:t>Kullanicinin bilgisayari ne amacla kullanacaginin belirlenmesi</w:t>
            </w:r>
          </w:p>
        </w:tc>
        <w:tc>
          <w:tcPr>
            <w:tcW w:w="2409" w:type="dxa"/>
          </w:tcPr>
          <w:p w:rsidR="002714E3" w:rsidRDefault="00523D60">
            <w:r>
              <w:rPr>
                <w:sz w:val="18"/>
              </w:rPr>
              <w:t>Ofis vs oyun vs tasarim</w:t>
            </w:r>
          </w:p>
        </w:tc>
        <w:tc>
          <w:tcPr>
            <w:tcW w:w="2409" w:type="dxa"/>
          </w:tcPr>
          <w:p w:rsidR="002714E3" w:rsidRDefault="00523D60">
            <w:r>
              <w:rPr>
                <w:sz w:val="18"/>
              </w:rPr>
              <w:t>Analiz sema tablosu</w:t>
            </w:r>
          </w:p>
        </w:tc>
      </w:tr>
      <w:tr w:rsidR="002714E3">
        <w:trPr>
          <w:jc w:val="center"/>
        </w:trPr>
        <w:tc>
          <w:tcPr>
            <w:tcW w:w="2409" w:type="dxa"/>
          </w:tcPr>
          <w:p w:rsidR="002714E3" w:rsidRDefault="00523D60">
            <w:r>
              <w:rPr>
                <w:sz w:val="18"/>
              </w:rPr>
              <w:t>Uyumluluk</w:t>
            </w:r>
          </w:p>
        </w:tc>
        <w:tc>
          <w:tcPr>
            <w:tcW w:w="2409" w:type="dxa"/>
          </w:tcPr>
          <w:p w:rsidR="002714E3" w:rsidRDefault="00523D60">
            <w:r>
              <w:rPr>
                <w:sz w:val="18"/>
              </w:rPr>
              <w:t>Donanim ve yazilimin birlikte sorunsuz calisabilme durumu</w:t>
            </w:r>
          </w:p>
        </w:tc>
        <w:tc>
          <w:tcPr>
            <w:tcW w:w="2409" w:type="dxa"/>
          </w:tcPr>
          <w:p w:rsidR="002714E3" w:rsidRDefault="00523D60">
            <w:r>
              <w:rPr>
                <w:sz w:val="18"/>
              </w:rPr>
              <w:t>64-bit CPU + 64-bit OS</w:t>
            </w:r>
          </w:p>
        </w:tc>
        <w:tc>
          <w:tcPr>
            <w:tcW w:w="2409" w:type="dxa"/>
          </w:tcPr>
          <w:p w:rsidR="002714E3" w:rsidRDefault="00523D60">
            <w:r>
              <w:rPr>
                <w:sz w:val="18"/>
              </w:rPr>
              <w:t>Uyumluluk kontrol listesi</w:t>
            </w:r>
          </w:p>
        </w:tc>
      </w:tr>
    </w:tbl>
    <w:p w:rsidR="002714E3" w:rsidRDefault="002714E3"/>
    <w:p w:rsidR="002714E3" w:rsidRDefault="00523D60">
      <w:pPr>
        <w:spacing w:before="200"/>
      </w:pPr>
      <w:r>
        <w:rPr>
          <w:b/>
          <w:color w:val="E65C00"/>
          <w:sz w:val="24"/>
        </w:rPr>
        <w:t xml:space="preserve">  Konu Anlatımı</w:t>
      </w:r>
    </w:p>
    <w:p w:rsidR="002714E3" w:rsidRDefault="00523D60">
      <w:r>
        <w:rPr>
          <w:sz w:val="20"/>
        </w:rPr>
        <w:t>Sistem analizi uc sacayagindan olusur: 1) Donanim envanteri (CPU, RAM, Disk, GPU), 2) Kullanici ihtiyac analizi (ne amacl</w:t>
      </w:r>
      <w:r>
        <w:rPr>
          <w:sz w:val="20"/>
        </w:rPr>
        <w:t>a kullanilacak), 3) OS gereksinim eslestirmesi. Bu uc bilesen bir araya geldiginde en uygun OS surumu belirlenir.</w:t>
      </w:r>
    </w:p>
    <w:p w:rsidR="002714E3" w:rsidRDefault="00523D60">
      <w:r>
        <w:rPr>
          <w:sz w:val="20"/>
        </w:rPr>
        <w:t>Windows 11 minimum gereksinimleri: 1 GHz+ 64-bit islemci (2 cekirdek), 4 GB RAM, 64 GB depolama, UEFI ve Secure Boot, TPM 2.0. Bu gereksinimle</w:t>
      </w:r>
      <w:r>
        <w:rPr>
          <w:sz w:val="20"/>
        </w:rPr>
        <w:t>r Windows 10'dan belirgin sekilde yuksektir. Ozellikle TPM 2.0 zorunlulugu bircok eski bilgisayari disarda birakir.</w:t>
      </w:r>
    </w:p>
    <w:p w:rsidR="002714E3" w:rsidRDefault="00523D60">
      <w:r>
        <w:rPr>
          <w:sz w:val="20"/>
        </w:rPr>
        <w:t>Analiz sirasinda sadece minimum gereksinimlere bakmak yetmez; onrilen (recommended) gereksinimlere de bakmak gerekir. Minimum gereksinim OS'</w:t>
      </w:r>
      <w:r>
        <w:rPr>
          <w:sz w:val="20"/>
        </w:rPr>
        <w:t>in 'calismasini', onerilen gereksinim ise 'rahat calismasini' saglar.</w:t>
      </w:r>
    </w:p>
    <w:p w:rsidR="002714E3" w:rsidRDefault="00523D60">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E65C00"/>
          </w:tcPr>
          <w:p w:rsidR="002714E3" w:rsidRDefault="00523D60">
            <w:pPr>
              <w:jc w:val="center"/>
            </w:pPr>
            <w:r>
              <w:rPr>
                <w:b/>
                <w:color w:val="FFFFFF"/>
                <w:sz w:val="18"/>
              </w:rPr>
              <w:t>Örnek</w:t>
            </w:r>
          </w:p>
        </w:tc>
        <w:tc>
          <w:tcPr>
            <w:tcW w:w="3213" w:type="dxa"/>
            <w:shd w:val="clear" w:color="auto" w:fill="E65C00"/>
          </w:tcPr>
          <w:p w:rsidR="002714E3" w:rsidRDefault="00523D60">
            <w:pPr>
              <w:jc w:val="center"/>
            </w:pPr>
            <w:r>
              <w:rPr>
                <w:b/>
                <w:color w:val="FFFFFF"/>
                <w:sz w:val="18"/>
              </w:rPr>
              <w:t>Açıklama</w:t>
            </w:r>
          </w:p>
        </w:tc>
        <w:tc>
          <w:tcPr>
            <w:tcW w:w="3213" w:type="dxa"/>
            <w:shd w:val="clear" w:color="auto" w:fill="E65C00"/>
          </w:tcPr>
          <w:p w:rsidR="002714E3" w:rsidRDefault="00523D60">
            <w:pPr>
              <w:jc w:val="center"/>
            </w:pPr>
            <w:r>
              <w:rPr>
                <w:b/>
                <w:color w:val="FFFFFF"/>
                <w:sz w:val="18"/>
              </w:rPr>
              <w:t>Günlük Hayat Bağlantısı</w:t>
            </w:r>
          </w:p>
        </w:tc>
      </w:tr>
      <w:tr w:rsidR="002714E3">
        <w:trPr>
          <w:jc w:val="center"/>
        </w:trPr>
        <w:tc>
          <w:tcPr>
            <w:tcW w:w="3213" w:type="dxa"/>
          </w:tcPr>
          <w:p w:rsidR="002714E3" w:rsidRDefault="00523D60">
            <w:r>
              <w:rPr>
                <w:sz w:val="18"/>
              </w:rPr>
              <w:t>Eski Laptop Analizi</w:t>
            </w:r>
          </w:p>
        </w:tc>
        <w:tc>
          <w:tcPr>
            <w:tcW w:w="3213" w:type="dxa"/>
          </w:tcPr>
          <w:p w:rsidR="002714E3" w:rsidRDefault="00523D60">
            <w:r>
              <w:rPr>
                <w:sz w:val="18"/>
              </w:rPr>
              <w:t>2015 model, 4GB RAM, HDD, TPM yok -&gt; Linux Mint</w:t>
            </w:r>
          </w:p>
        </w:tc>
        <w:tc>
          <w:tcPr>
            <w:tcW w:w="3213" w:type="dxa"/>
          </w:tcPr>
          <w:p w:rsidR="002714E3" w:rsidRDefault="00523D60">
            <w:r>
              <w:rPr>
                <w:sz w:val="18"/>
              </w:rPr>
              <w:t>Donanim kisitlamasi</w:t>
            </w:r>
          </w:p>
        </w:tc>
      </w:tr>
      <w:tr w:rsidR="002714E3">
        <w:trPr>
          <w:jc w:val="center"/>
        </w:trPr>
        <w:tc>
          <w:tcPr>
            <w:tcW w:w="3213" w:type="dxa"/>
          </w:tcPr>
          <w:p w:rsidR="002714E3" w:rsidRDefault="00523D60">
            <w:r>
              <w:rPr>
                <w:sz w:val="18"/>
              </w:rPr>
              <w:t>Yeni Masaustu</w:t>
            </w:r>
          </w:p>
        </w:tc>
        <w:tc>
          <w:tcPr>
            <w:tcW w:w="3213" w:type="dxa"/>
          </w:tcPr>
          <w:p w:rsidR="002714E3" w:rsidRDefault="00523D60">
            <w:r>
              <w:rPr>
                <w:sz w:val="18"/>
              </w:rPr>
              <w:t>2024 model, 16GB RAM, SSD,</w:t>
            </w:r>
            <w:r>
              <w:rPr>
                <w:sz w:val="18"/>
              </w:rPr>
              <w:t xml:space="preserve"> TPM 2.0 -&gt; Windows 11 Pro</w:t>
            </w:r>
          </w:p>
        </w:tc>
        <w:tc>
          <w:tcPr>
            <w:tcW w:w="3213" w:type="dxa"/>
          </w:tcPr>
          <w:p w:rsidR="002714E3" w:rsidRDefault="00523D60">
            <w:r>
              <w:rPr>
                <w:sz w:val="18"/>
              </w:rPr>
              <w:t>Tam uyumluluk</w:t>
            </w:r>
          </w:p>
        </w:tc>
      </w:tr>
      <w:tr w:rsidR="002714E3">
        <w:trPr>
          <w:jc w:val="center"/>
        </w:trPr>
        <w:tc>
          <w:tcPr>
            <w:tcW w:w="3213" w:type="dxa"/>
          </w:tcPr>
          <w:p w:rsidR="002714E3" w:rsidRDefault="00523D60">
            <w:r>
              <w:rPr>
                <w:sz w:val="18"/>
              </w:rPr>
              <w:t>Butce Kisitli Ofis</w:t>
            </w:r>
          </w:p>
        </w:tc>
        <w:tc>
          <w:tcPr>
            <w:tcW w:w="3213" w:type="dxa"/>
          </w:tcPr>
          <w:p w:rsidR="002714E3" w:rsidRDefault="00523D60">
            <w:r>
              <w:rPr>
                <w:sz w:val="18"/>
              </w:rPr>
              <w:t>2018 model, 8GB RAM, SSD -&gt; Windows 10 Pro</w:t>
            </w:r>
          </w:p>
        </w:tc>
        <w:tc>
          <w:tcPr>
            <w:tcW w:w="3213" w:type="dxa"/>
          </w:tcPr>
          <w:p w:rsidR="002714E3" w:rsidRDefault="00523D60">
            <w:r>
              <w:rPr>
                <w:sz w:val="18"/>
              </w:rPr>
              <w:t>Maliyet-performans dengesi</w:t>
            </w:r>
          </w:p>
        </w:tc>
      </w:tr>
      <w:tr w:rsidR="002714E3">
        <w:trPr>
          <w:jc w:val="center"/>
        </w:trPr>
        <w:tc>
          <w:tcPr>
            <w:tcW w:w="3213" w:type="dxa"/>
          </w:tcPr>
          <w:p w:rsidR="002714E3" w:rsidRDefault="00523D60">
            <w:r>
              <w:rPr>
                <w:sz w:val="18"/>
              </w:rPr>
              <w:t>Oyun Bilgisayari</w:t>
            </w:r>
          </w:p>
        </w:tc>
        <w:tc>
          <w:tcPr>
            <w:tcW w:w="3213" w:type="dxa"/>
          </w:tcPr>
          <w:p w:rsidR="002714E3" w:rsidRDefault="00523D60">
            <w:r>
              <w:rPr>
                <w:sz w:val="18"/>
              </w:rPr>
              <w:t>32GB RAM, SSD, guclu GPU -&gt; Windows 11 Home</w:t>
            </w:r>
          </w:p>
        </w:tc>
        <w:tc>
          <w:tcPr>
            <w:tcW w:w="3213" w:type="dxa"/>
          </w:tcPr>
          <w:p w:rsidR="002714E3" w:rsidRDefault="00523D60">
            <w:r>
              <w:rPr>
                <w:sz w:val="18"/>
              </w:rPr>
              <w:t>Oyun uyumlulugu</w:t>
            </w:r>
          </w:p>
        </w:tc>
      </w:tr>
    </w:tbl>
    <w:p w:rsidR="002714E3" w:rsidRDefault="002714E3"/>
    <w:p w:rsidR="002714E3" w:rsidRDefault="00523D60">
      <w:pPr>
        <w:spacing w:before="200"/>
      </w:pPr>
      <w:r>
        <w:rPr>
          <w:b/>
          <w:color w:val="E65C00"/>
          <w:sz w:val="24"/>
        </w:rPr>
        <w:t xml:space="preserve">  Görseller ve Tablolar</w:t>
      </w:r>
    </w:p>
    <w:p w:rsidR="002714E3" w:rsidRDefault="00523D60">
      <w:pPr>
        <w:pStyle w:val="ListeMaddemi"/>
      </w:pPr>
      <w:r>
        <w:rPr>
          <w:sz w:val="20"/>
        </w:rPr>
        <w:t xml:space="preserve">Sistem analizi akis </w:t>
      </w:r>
      <w:r>
        <w:rPr>
          <w:sz w:val="20"/>
        </w:rPr>
        <w:t>semasi (3 sacayagi)</w:t>
      </w:r>
    </w:p>
    <w:p w:rsidR="002714E3" w:rsidRDefault="00523D60">
      <w:pPr>
        <w:pStyle w:val="ListeMaddemi"/>
      </w:pPr>
      <w:r>
        <w:rPr>
          <w:sz w:val="20"/>
        </w:rPr>
        <w:t>OS gereksinim karsilastirma tablosu</w:t>
      </w:r>
    </w:p>
    <w:p w:rsidR="002714E3" w:rsidRDefault="00523D60">
      <w:pPr>
        <w:spacing w:before="200"/>
      </w:pPr>
      <w:r>
        <w:rPr>
          <w:b/>
          <w:color w:val="E65C00"/>
          <w:sz w:val="24"/>
        </w:rPr>
        <w:t xml:space="preserve">  Analoji ve Benzetmeler</w:t>
      </w:r>
    </w:p>
    <w:p w:rsidR="002714E3" w:rsidRDefault="00523D60">
      <w:r>
        <w:rPr>
          <w:b/>
          <w:color w:val="E65C00"/>
          <w:sz w:val="20"/>
        </w:rPr>
        <w:t xml:space="preserve">  1. </w:t>
      </w:r>
      <w:r>
        <w:rPr>
          <w:sz w:val="20"/>
        </w:rPr>
        <w:t>Sistem analizi = Hasta muayenesi: once teshis, sonra tedavi</w:t>
      </w:r>
    </w:p>
    <w:p w:rsidR="002714E3" w:rsidRDefault="00523D60">
      <w:r>
        <w:rPr>
          <w:b/>
          <w:color w:val="E65C00"/>
          <w:sz w:val="20"/>
        </w:rPr>
        <w:lastRenderedPageBreak/>
        <w:t xml:space="preserve">  2. </w:t>
      </w:r>
      <w:r>
        <w:rPr>
          <w:sz w:val="20"/>
        </w:rPr>
        <w:t>Gereksinim eslestirme = Ayak olcup ayakkabi secme: buyuk veya kucuk olmamali</w:t>
      </w:r>
    </w:p>
    <w:p w:rsidR="002714E3" w:rsidRDefault="00523D60">
      <w:r>
        <w:rPr>
          <w:b/>
          <w:color w:val="E65C00"/>
          <w:sz w:val="20"/>
        </w:rPr>
        <w:t xml:space="preserve">  3. </w:t>
      </w:r>
      <w:r>
        <w:rPr>
          <w:sz w:val="20"/>
        </w:rPr>
        <w:t>Ihtiyac analizi = Araba</w:t>
      </w:r>
      <w:r>
        <w:rPr>
          <w:sz w:val="20"/>
        </w:rPr>
        <w:t xml:space="preserve"> kiralama: sehir ici icin spor araba gereksiz</w:t>
      </w:r>
    </w:p>
    <w:p w:rsidR="002714E3" w:rsidRDefault="00523D60">
      <w:pPr>
        <w:spacing w:before="200"/>
      </w:pPr>
      <w:r>
        <w:rPr>
          <w:b/>
          <w:color w:val="E65C00"/>
          <w:sz w:val="24"/>
        </w:rPr>
        <w:t xml:space="preserve">  Öğrenci Soru-Cevap</w:t>
      </w:r>
    </w:p>
    <w:p w:rsidR="002714E3" w:rsidRDefault="00523D60">
      <w:pPr>
        <w:pStyle w:val="ListeMaddemi"/>
      </w:pPr>
      <w:r>
        <w:rPr>
          <w:sz w:val="20"/>
        </w:rPr>
        <w:t>Minimum gereksinim yeterliy mi? - Calisir ama yavas olabilir; onerilen gereksinimlere bakin.</w:t>
      </w:r>
    </w:p>
    <w:p w:rsidR="002714E3" w:rsidRDefault="00523D60">
      <w:pPr>
        <w:pStyle w:val="ListeMaddemi"/>
      </w:pPr>
      <w:r>
        <w:rPr>
          <w:sz w:val="20"/>
        </w:rPr>
        <w:t>TPM olmadan Win11 kurulur mu? - Resmi olarak hayir, ama gayri resmi yollar var (onerilmez).</w:t>
      </w:r>
    </w:p>
    <w:p w:rsidR="002714E3" w:rsidRDefault="00523D60">
      <w:pPr>
        <w:pStyle w:val="ListeMaddemi"/>
      </w:pPr>
      <w:r>
        <w:rPr>
          <w:sz w:val="20"/>
        </w:rPr>
        <w:t>Linu</w:t>
      </w:r>
      <w:r>
        <w:rPr>
          <w:sz w:val="20"/>
        </w:rPr>
        <w:t>x neden daha az gereksinim ister? - Hafif cekirdek ve verimli kaynak kullanimi sayesinde.</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2714E3" w:rsidRDefault="00523D60">
            <w:r>
              <w:rPr>
                <w:b/>
                <w:color w:val="FFFFFF"/>
                <w:sz w:val="28"/>
              </w:rPr>
              <w:t xml:space="preserve">  E4  |  DERİNLEŞTİRME (ELABORATE)  —  Transfer &amp; Pekiştirme</w:t>
            </w:r>
          </w:p>
        </w:tc>
      </w:tr>
    </w:tbl>
    <w:p w:rsidR="002714E3" w:rsidRDefault="002714E3"/>
    <w:p w:rsidR="002714E3" w:rsidRDefault="00523D60">
      <w:r>
        <w:rPr>
          <w:i/>
          <w:color w:val="6A1B9A"/>
          <w:sz w:val="20"/>
        </w:rPr>
        <w:t xml:space="preserve">  Süre: 10 dakika</w:t>
      </w:r>
    </w:p>
    <w:p w:rsidR="002714E3" w:rsidRDefault="00523D60">
      <w:pPr>
        <w:spacing w:before="200"/>
      </w:pPr>
      <w:r>
        <w:rPr>
          <w:b/>
          <w:color w:val="6A1B9A"/>
          <w:sz w:val="24"/>
        </w:rPr>
        <w:t xml:space="preserve">  Uygulama Etkinliği: "IT Danismani Projesi"</w:t>
      </w:r>
    </w:p>
    <w:p w:rsidR="002714E3" w:rsidRDefault="00523D60">
      <w:r>
        <w:rPr>
          <w:b/>
          <w:color w:val="1B2A4A"/>
          <w:sz w:val="20"/>
        </w:rPr>
        <w:t xml:space="preserve">Türü: </w:t>
      </w:r>
      <w:r>
        <w:rPr>
          <w:sz w:val="20"/>
        </w:rPr>
        <w:t>Proje Bazli Calisma</w:t>
      </w:r>
    </w:p>
    <w:p w:rsidR="002714E3" w:rsidRDefault="00523D60">
      <w:r>
        <w:rPr>
          <w:b/>
          <w:color w:val="1B2A4A"/>
          <w:sz w:val="20"/>
        </w:rPr>
        <w:t xml:space="preserve">Amacı: </w:t>
      </w:r>
      <w:r>
        <w:rPr>
          <w:sz w:val="20"/>
        </w:rPr>
        <w:t>Gercekci bir is senaryosunda sistem analizi ve OS oneri raporu hazirlama.</w:t>
      </w:r>
    </w:p>
    <w:p w:rsidR="002714E3" w:rsidRDefault="00523D60">
      <w:pPr>
        <w:spacing w:before="200"/>
      </w:pPr>
      <w:r>
        <w:rPr>
          <w:b/>
          <w:color w:val="6A1B9A"/>
          <w:sz w:val="24"/>
        </w:rPr>
        <w:t xml:space="preserve">  Yönerge Adımları</w:t>
      </w:r>
    </w:p>
    <w:p w:rsidR="002714E3" w:rsidRDefault="00523D60">
      <w:r>
        <w:rPr>
          <w:b/>
          <w:color w:val="6A1B9A"/>
          <w:sz w:val="20"/>
        </w:rPr>
        <w:t xml:space="preserve">  1. </w:t>
      </w:r>
      <w:r>
        <w:rPr>
          <w:sz w:val="20"/>
        </w:rPr>
        <w:t>Verilen sirket profilini ve bilgisayar envanterini inceleyin.</w:t>
      </w:r>
    </w:p>
    <w:p w:rsidR="002714E3" w:rsidRDefault="00523D60">
      <w:r>
        <w:rPr>
          <w:b/>
          <w:color w:val="6A1B9A"/>
          <w:sz w:val="20"/>
        </w:rPr>
        <w:t xml:space="preserve">  2. </w:t>
      </w:r>
      <w:r>
        <w:rPr>
          <w:sz w:val="20"/>
        </w:rPr>
        <w:t>Her bilgisaya</w:t>
      </w:r>
      <w:r>
        <w:rPr>
          <w:sz w:val="20"/>
        </w:rPr>
        <w:t>r icin dxdiag raporunu analiz edin.</w:t>
      </w:r>
    </w:p>
    <w:p w:rsidR="002714E3" w:rsidRDefault="00523D60">
      <w:r>
        <w:rPr>
          <w:b/>
          <w:color w:val="6A1B9A"/>
          <w:sz w:val="20"/>
        </w:rPr>
        <w:t xml:space="preserve">  3. </w:t>
      </w:r>
      <w:r>
        <w:rPr>
          <w:sz w:val="20"/>
        </w:rPr>
        <w:t>Kullanici ihtiyaclarini belirleyin (ofis, tasarim, muhasebe vb.).</w:t>
      </w:r>
    </w:p>
    <w:p w:rsidR="002714E3" w:rsidRDefault="00523D60">
      <w:r>
        <w:rPr>
          <w:b/>
          <w:color w:val="6A1B9A"/>
          <w:sz w:val="20"/>
        </w:rPr>
        <w:t xml:space="preserve">  4. </w:t>
      </w:r>
      <w:r>
        <w:rPr>
          <w:sz w:val="20"/>
        </w:rPr>
        <w:t>Her bilgisayar icin uygun OS surumunu belirleyin.</w:t>
      </w:r>
    </w:p>
    <w:p w:rsidR="002714E3" w:rsidRDefault="00523D60">
      <w:r>
        <w:rPr>
          <w:b/>
          <w:color w:val="6A1B9A"/>
          <w:sz w:val="20"/>
        </w:rPr>
        <w:t xml:space="preserve">  5. </w:t>
      </w:r>
      <w:r>
        <w:rPr>
          <w:sz w:val="20"/>
        </w:rPr>
        <w:t>Maliyet analizi dahil oneri raporu hazirlayin.</w:t>
      </w:r>
    </w:p>
    <w:p w:rsidR="002714E3" w:rsidRDefault="00523D60">
      <w:r>
        <w:rPr>
          <w:b/>
          <w:color w:val="1B2A4A"/>
          <w:sz w:val="20"/>
        </w:rPr>
        <w:t xml:space="preserve">Beklenen Ürün: </w:t>
      </w:r>
      <w:r>
        <w:rPr>
          <w:sz w:val="20"/>
        </w:rPr>
        <w:t>Kurumsal IT Donusum ve OS G</w:t>
      </w:r>
      <w:r>
        <w:rPr>
          <w:sz w:val="20"/>
        </w:rPr>
        <w:t>oc Raporu</w:t>
      </w:r>
    </w:p>
    <w:p w:rsidR="002714E3" w:rsidRDefault="00523D60">
      <w:pPr>
        <w:spacing w:before="200"/>
      </w:pPr>
      <w:r>
        <w:rPr>
          <w:b/>
          <w:color w:val="6A1B9A"/>
          <w:sz w:val="24"/>
        </w:rPr>
        <w:t xml:space="preserve">  Transfer Soruları</w:t>
      </w:r>
    </w:p>
    <w:p w:rsidR="002714E3" w:rsidRDefault="00523D60">
      <w:r>
        <w:rPr>
          <w:b/>
          <w:color w:val="6A1B9A"/>
          <w:sz w:val="20"/>
        </w:rPr>
        <w:t xml:space="preserve">  1. </w:t>
      </w:r>
      <w:r>
        <w:rPr>
          <w:sz w:val="20"/>
        </w:rPr>
        <w:t>Bulut bilisimde sanal sunucular icin OS secimi nasil yapilir?</w:t>
      </w:r>
    </w:p>
    <w:p w:rsidR="002714E3" w:rsidRDefault="00523D60">
      <w:r>
        <w:rPr>
          <w:b/>
          <w:color w:val="6A1B9A"/>
          <w:sz w:val="20"/>
        </w:rPr>
        <w:t xml:space="preserve">  2. </w:t>
      </w:r>
      <w:r>
        <w:rPr>
          <w:sz w:val="20"/>
        </w:rPr>
        <w:t>IoT cihazlari icin gomulu OS analizi nasil farklidir?</w:t>
      </w:r>
    </w:p>
    <w:p w:rsidR="002714E3" w:rsidRDefault="00523D60">
      <w:r>
        <w:rPr>
          <w:b/>
          <w:color w:val="6A1B9A"/>
          <w:sz w:val="20"/>
        </w:rPr>
        <w:t xml:space="preserve">  3. </w:t>
      </w:r>
      <w:r>
        <w:rPr>
          <w:sz w:val="20"/>
        </w:rPr>
        <w:t>Mobil cihaz yonetiminde OS standardizasyonu neden onemlidir?</w:t>
      </w:r>
    </w:p>
    <w:p w:rsidR="002714E3" w:rsidRDefault="00523D60">
      <w:r>
        <w:rPr>
          <w:b/>
          <w:color w:val="1B2A4A"/>
          <w:sz w:val="20"/>
        </w:rPr>
        <w:t xml:space="preserve">İlişkili Disiplinler: </w:t>
      </w:r>
      <w:r>
        <w:rPr>
          <w:sz w:val="20"/>
        </w:rPr>
        <w:t xml:space="preserve">Ekonomi </w:t>
      </w:r>
      <w:r>
        <w:rPr>
          <w:sz w:val="20"/>
        </w:rPr>
        <w:t>(lisans maliyeti analizi), Istatistik (donanim envanter analizi)</w:t>
      </w:r>
    </w:p>
    <w:p w:rsidR="002714E3" w:rsidRDefault="00523D60">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2714E3" w:rsidRDefault="00523D60">
            <w:r>
              <w:rPr>
                <w:sz w:val="20"/>
              </w:rPr>
              <w:t>10 bilgisayarlik bir ofis: 3'u yeni (TPM 2.0 var), 4'u orta (2018, TPM yok), 3'u eski (2015, 4GB RAM). Butce: sadece 5 lisans alinabilir.</w:t>
            </w:r>
            <w:r>
              <w:rPr>
                <w:sz w:val="20"/>
              </w:rPr>
              <w:br/>
            </w:r>
            <w:r>
              <w:rPr>
                <w:sz w:val="20"/>
              </w:rPr>
              <w:br/>
              <w:t>Cozum: 3 yeniye Win11 Pro, 4</w:t>
            </w:r>
            <w:r>
              <w:rPr>
                <w:sz w:val="20"/>
              </w:rPr>
              <w:t xml:space="preserve"> ortaya Win10 Pro (mevcut lisans), 3 eskiye Linux Mint. 5 lisans yeni ve orta bilgisayarlara dagitilir.</w:t>
            </w:r>
          </w:p>
        </w:tc>
      </w:tr>
    </w:tbl>
    <w:p w:rsidR="002714E3" w:rsidRDefault="002714E3"/>
    <w:p w:rsidR="002714E3" w:rsidRDefault="00523D60">
      <w:r>
        <w:rPr>
          <w:b/>
          <w:color w:val="1B2A4A"/>
          <w:sz w:val="20"/>
        </w:rPr>
        <w:t xml:space="preserve">Yaratıcı Görev: </w:t>
      </w:r>
      <w:r>
        <w:rPr>
          <w:sz w:val="20"/>
        </w:rPr>
        <w:t>Yapay zeka destekli otomatik OS oneri sistemi tasarlayin. Hangi verileri toplayp nasil analiz ederdi?</w:t>
      </w:r>
    </w:p>
    <w:p w:rsidR="002714E3" w:rsidRDefault="00523D60">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2714E3" w:rsidRDefault="00523D60">
            <w:r>
              <w:rPr>
                <w:b/>
                <w:color w:val="FFFFFF"/>
                <w:sz w:val="28"/>
              </w:rPr>
              <w:t xml:space="preserve">  E5  |  DEĞERLENDİRME (EVALUATE)  —  Öğrenmeyi Ölçme</w:t>
            </w:r>
          </w:p>
        </w:tc>
      </w:tr>
    </w:tbl>
    <w:p w:rsidR="002714E3" w:rsidRDefault="002714E3"/>
    <w:p w:rsidR="002714E3" w:rsidRDefault="00523D60">
      <w:r>
        <w:rPr>
          <w:i/>
          <w:color w:val="2E7D32"/>
          <w:sz w:val="20"/>
        </w:rPr>
        <w:t xml:space="preserve">  Süre: 8 dakika</w:t>
      </w:r>
    </w:p>
    <w:p w:rsidR="002714E3" w:rsidRDefault="00523D60">
      <w:pPr>
        <w:spacing w:before="200"/>
      </w:pPr>
      <w:r>
        <w:rPr>
          <w:b/>
          <w:color w:val="2E7D32"/>
          <w:sz w:val="24"/>
        </w:rPr>
        <w:t xml:space="preserve">  Öz Değerlendirme Kontrol Listesi</w:t>
      </w:r>
    </w:p>
    <w:p w:rsidR="002714E3" w:rsidRDefault="00523D60">
      <w:r>
        <w:rPr>
          <w:sz w:val="20"/>
        </w:rPr>
        <w:lastRenderedPageBreak/>
        <w:t xml:space="preserve">  ☐  dxdiag ile donanim bilgisi cikarabiliyorum.</w:t>
      </w:r>
    </w:p>
    <w:p w:rsidR="002714E3" w:rsidRDefault="00523D60">
      <w:r>
        <w:rPr>
          <w:sz w:val="20"/>
        </w:rPr>
        <w:t xml:space="preserve">  ☐  OS gereksinim</w:t>
      </w:r>
      <w:r>
        <w:rPr>
          <w:sz w:val="20"/>
        </w:rPr>
        <w:t>lerini biliyorum.</w:t>
      </w:r>
    </w:p>
    <w:p w:rsidR="002714E3" w:rsidRDefault="00523D60">
      <w:r>
        <w:rPr>
          <w:sz w:val="20"/>
        </w:rPr>
        <w:t xml:space="preserve">  ☐  Donanim-OS eslestirmesi yapabiliyorum.</w:t>
      </w:r>
    </w:p>
    <w:p w:rsidR="002714E3" w:rsidRDefault="00523D60">
      <w:r>
        <w:rPr>
          <w:sz w:val="20"/>
        </w:rPr>
        <w:t xml:space="preserve">  ☐  Ihtiyac analizi yapabiliyorum.</w:t>
      </w:r>
    </w:p>
    <w:p w:rsidR="002714E3" w:rsidRDefault="00523D60">
      <w:r>
        <w:rPr>
          <w:sz w:val="20"/>
        </w:rPr>
        <w:t xml:space="preserve">  ☐  Maliyet faktor olarak dahil edebiliyorum.</w:t>
      </w:r>
    </w:p>
    <w:p w:rsidR="002714E3" w:rsidRDefault="00523D60">
      <w:pPr>
        <w:spacing w:before="200"/>
      </w:pPr>
      <w:r>
        <w:rPr>
          <w:b/>
          <w:color w:val="2E7D32"/>
          <w:sz w:val="24"/>
        </w:rPr>
        <w:t xml:space="preserve">  Öz Değerlendirme Soruları</w:t>
      </w:r>
    </w:p>
    <w:p w:rsidR="002714E3" w:rsidRDefault="00523D60">
      <w:r>
        <w:rPr>
          <w:b/>
          <w:color w:val="2E7D32"/>
          <w:sz w:val="20"/>
        </w:rPr>
        <w:t xml:space="preserve">  1. </w:t>
      </w:r>
      <w:r>
        <w:rPr>
          <w:sz w:val="20"/>
        </w:rPr>
        <w:t>Kendi bilgisayarim icin en uygun OS'i biliyor muyum?</w:t>
      </w:r>
    </w:p>
    <w:p w:rsidR="002714E3" w:rsidRDefault="00523D60">
      <w:r>
        <w:rPr>
          <w:b/>
          <w:color w:val="2E7D32"/>
          <w:sz w:val="20"/>
        </w:rPr>
        <w:t xml:space="preserve">  2. </w:t>
      </w:r>
      <w:r>
        <w:rPr>
          <w:sz w:val="20"/>
        </w:rPr>
        <w:t xml:space="preserve">Baskalarinin </w:t>
      </w:r>
      <w:r>
        <w:rPr>
          <w:sz w:val="20"/>
        </w:rPr>
        <w:t>bilgisayari icin oneri yapabilir miyim?</w:t>
      </w:r>
    </w:p>
    <w:p w:rsidR="002714E3" w:rsidRDefault="00523D60">
      <w:r>
        <w:rPr>
          <w:b/>
          <w:color w:val="2E7D32"/>
          <w:sz w:val="20"/>
        </w:rPr>
        <w:t xml:space="preserve">  3. </w:t>
      </w:r>
      <w:r>
        <w:rPr>
          <w:sz w:val="20"/>
        </w:rPr>
        <w:t>Analiz sureci artik sistematik mi?</w:t>
      </w:r>
    </w:p>
    <w:p w:rsidR="002714E3" w:rsidRDefault="00523D60">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2E7D32"/>
          </w:tcPr>
          <w:p w:rsidR="002714E3" w:rsidRDefault="00523D60">
            <w:pPr>
              <w:jc w:val="center"/>
            </w:pPr>
            <w:r>
              <w:rPr>
                <w:b/>
                <w:color w:val="FFFFFF"/>
                <w:sz w:val="18"/>
              </w:rPr>
              <w:t>No</w:t>
            </w:r>
          </w:p>
        </w:tc>
        <w:tc>
          <w:tcPr>
            <w:tcW w:w="3213" w:type="dxa"/>
            <w:shd w:val="clear" w:color="auto" w:fill="2E7D32"/>
          </w:tcPr>
          <w:p w:rsidR="002714E3" w:rsidRDefault="00523D60">
            <w:pPr>
              <w:jc w:val="center"/>
            </w:pPr>
            <w:r>
              <w:rPr>
                <w:b/>
                <w:color w:val="FFFFFF"/>
                <w:sz w:val="18"/>
              </w:rPr>
              <w:t>Soru</w:t>
            </w:r>
          </w:p>
        </w:tc>
        <w:tc>
          <w:tcPr>
            <w:tcW w:w="3213" w:type="dxa"/>
            <w:shd w:val="clear" w:color="auto" w:fill="2E7D32"/>
          </w:tcPr>
          <w:p w:rsidR="002714E3" w:rsidRDefault="00523D60">
            <w:pPr>
              <w:jc w:val="center"/>
            </w:pPr>
            <w:r>
              <w:rPr>
                <w:b/>
                <w:color w:val="FFFFFF"/>
                <w:sz w:val="18"/>
              </w:rPr>
              <w:t>Cevap</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Windows 11 minimum RAM gereksinimi?</w:t>
            </w:r>
          </w:p>
        </w:tc>
        <w:tc>
          <w:tcPr>
            <w:tcW w:w="3213" w:type="dxa"/>
          </w:tcPr>
          <w:p w:rsidR="002714E3" w:rsidRDefault="00523D60">
            <w:r>
              <w:rPr>
                <w:sz w:val="18"/>
              </w:rPr>
              <w:t>4 GB</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Donanim bilgisi icin hangi Windows araci kullanilir?</w:t>
            </w:r>
          </w:p>
        </w:tc>
        <w:tc>
          <w:tcPr>
            <w:tcW w:w="3213" w:type="dxa"/>
          </w:tcPr>
          <w:p w:rsidR="002714E3" w:rsidRDefault="00523D60">
            <w:r>
              <w:rPr>
                <w:sz w:val="18"/>
              </w:rPr>
              <w:t>dxdiag</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 xml:space="preserve">TPM 2.0 </w:t>
            </w:r>
            <w:r>
              <w:rPr>
                <w:sz w:val="18"/>
              </w:rPr>
              <w:t>hangi OS icin zorunlu?</w:t>
            </w:r>
          </w:p>
        </w:tc>
        <w:tc>
          <w:tcPr>
            <w:tcW w:w="3213" w:type="dxa"/>
          </w:tcPr>
          <w:p w:rsidR="002714E3" w:rsidRDefault="00523D60">
            <w:r>
              <w:rPr>
                <w:sz w:val="18"/>
              </w:rPr>
              <w:t>Windows 11</w:t>
            </w:r>
          </w:p>
        </w:tc>
      </w:tr>
      <w:tr w:rsidR="002714E3">
        <w:trPr>
          <w:jc w:val="center"/>
        </w:trPr>
        <w:tc>
          <w:tcPr>
            <w:tcW w:w="3213" w:type="dxa"/>
          </w:tcPr>
          <w:p w:rsidR="002714E3" w:rsidRDefault="00523D60">
            <w:r>
              <w:rPr>
                <w:sz w:val="18"/>
              </w:rPr>
              <w:t>4</w:t>
            </w:r>
          </w:p>
        </w:tc>
        <w:tc>
          <w:tcPr>
            <w:tcW w:w="3213" w:type="dxa"/>
          </w:tcPr>
          <w:p w:rsidR="002714E3" w:rsidRDefault="00523D60">
            <w:r>
              <w:rPr>
                <w:sz w:val="18"/>
              </w:rPr>
              <w:t>4GB RAM ve HDD'li eski PC icin uygun OS?</w:t>
            </w:r>
          </w:p>
        </w:tc>
        <w:tc>
          <w:tcPr>
            <w:tcW w:w="3213" w:type="dxa"/>
          </w:tcPr>
          <w:p w:rsidR="002714E3" w:rsidRDefault="00523D60">
            <w:r>
              <w:rPr>
                <w:sz w:val="18"/>
              </w:rPr>
              <w:t>Linux Mint/Lubuntu</w:t>
            </w:r>
          </w:p>
        </w:tc>
      </w:tr>
      <w:tr w:rsidR="002714E3">
        <w:trPr>
          <w:jc w:val="center"/>
        </w:trPr>
        <w:tc>
          <w:tcPr>
            <w:tcW w:w="3213" w:type="dxa"/>
          </w:tcPr>
          <w:p w:rsidR="002714E3" w:rsidRDefault="00523D60">
            <w:r>
              <w:rPr>
                <w:sz w:val="18"/>
              </w:rPr>
              <w:t>5</w:t>
            </w:r>
          </w:p>
        </w:tc>
        <w:tc>
          <w:tcPr>
            <w:tcW w:w="3213" w:type="dxa"/>
          </w:tcPr>
          <w:p w:rsidR="002714E3" w:rsidRDefault="00523D60">
            <w:r>
              <w:rPr>
                <w:sz w:val="18"/>
              </w:rPr>
              <w:t>Minimum ve onerilen gereksinim farki?</w:t>
            </w:r>
          </w:p>
        </w:tc>
        <w:tc>
          <w:tcPr>
            <w:tcW w:w="3213" w:type="dxa"/>
          </w:tcPr>
          <w:p w:rsidR="002714E3" w:rsidRDefault="00523D60">
            <w:r>
              <w:rPr>
                <w:sz w:val="18"/>
              </w:rPr>
              <w:t>Calisma vs rahat calisma</w:t>
            </w:r>
          </w:p>
        </w:tc>
      </w:tr>
    </w:tbl>
    <w:p w:rsidR="002714E3" w:rsidRDefault="002714E3"/>
    <w:p w:rsidR="002714E3" w:rsidRDefault="00523D60">
      <w:pPr>
        <w:spacing w:before="200"/>
      </w:pPr>
      <w:r>
        <w:rPr>
          <w:b/>
          <w:color w:val="2E7D32"/>
          <w:sz w:val="24"/>
        </w:rPr>
        <w:t xml:space="preserve">  Tartışma Soruları</w:t>
      </w:r>
    </w:p>
    <w:p w:rsidR="002714E3" w:rsidRDefault="00523D60">
      <w:r>
        <w:rPr>
          <w:b/>
          <w:color w:val="2E7D32"/>
          <w:sz w:val="20"/>
        </w:rPr>
        <w:t>Açık Uçlu:</w:t>
      </w:r>
    </w:p>
    <w:p w:rsidR="002714E3" w:rsidRDefault="00523D60">
      <w:r>
        <w:rPr>
          <w:b/>
          <w:color w:val="2E7D32"/>
          <w:sz w:val="20"/>
        </w:rPr>
        <w:t xml:space="preserve">  1. </w:t>
      </w:r>
      <w:r>
        <w:rPr>
          <w:sz w:val="20"/>
        </w:rPr>
        <w:t xml:space="preserve">Eski donanimlari cope atmak yerine Linux ile kullanmak </w:t>
      </w:r>
      <w:r>
        <w:rPr>
          <w:sz w:val="20"/>
        </w:rPr>
        <w:t>surdurulebilir mi?</w:t>
      </w:r>
    </w:p>
    <w:p w:rsidR="002714E3" w:rsidRDefault="00523D60">
      <w:r>
        <w:rPr>
          <w:b/>
          <w:color w:val="2E7D32"/>
          <w:sz w:val="20"/>
        </w:rPr>
        <w:t xml:space="preserve">  2. </w:t>
      </w:r>
      <w:r>
        <w:rPr>
          <w:sz w:val="20"/>
        </w:rPr>
        <w:t>OS lisans maliyetleri adil mi?</w:t>
      </w:r>
    </w:p>
    <w:p w:rsidR="002714E3" w:rsidRDefault="00523D60">
      <w:r>
        <w:rPr>
          <w:b/>
          <w:color w:val="2E7D32"/>
          <w:sz w:val="20"/>
        </w:rPr>
        <w:t xml:space="preserve">  3. </w:t>
      </w:r>
      <w:r>
        <w:rPr>
          <w:sz w:val="20"/>
        </w:rPr>
        <w:t>Sistem analizi otomatiklestirilebilir mi?</w:t>
      </w:r>
    </w:p>
    <w:p w:rsidR="002714E3" w:rsidRDefault="00523D60">
      <w:r>
        <w:rPr>
          <w:b/>
          <w:color w:val="2E7D32"/>
          <w:sz w:val="20"/>
        </w:rPr>
        <w:t>Eleştirel Düşünme:</w:t>
      </w:r>
    </w:p>
    <w:p w:rsidR="002714E3" w:rsidRDefault="00523D60">
      <w:r>
        <w:rPr>
          <w:b/>
          <w:color w:val="2E7D32"/>
          <w:sz w:val="20"/>
        </w:rPr>
        <w:t xml:space="preserve">  1. </w:t>
      </w:r>
      <w:r>
        <w:rPr>
          <w:sz w:val="20"/>
        </w:rPr>
        <w:t>Minimum gereksinimleri karslamayan donanima OS kurmak etik mi?</w:t>
      </w:r>
    </w:p>
    <w:p w:rsidR="002714E3" w:rsidRDefault="00523D60">
      <w:r>
        <w:rPr>
          <w:b/>
          <w:color w:val="2E7D32"/>
          <w:sz w:val="20"/>
        </w:rPr>
        <w:t xml:space="preserve">  2. </w:t>
      </w:r>
      <w:r>
        <w:rPr>
          <w:sz w:val="20"/>
        </w:rPr>
        <w:t>Uretici planlı eskitme (planned obsolescence) yapiyor mu?</w:t>
      </w:r>
    </w:p>
    <w:p w:rsidR="002714E3" w:rsidRDefault="00523D60">
      <w:r>
        <w:rPr>
          <w:b/>
          <w:color w:val="2E7D32"/>
          <w:sz w:val="20"/>
        </w:rPr>
        <w:t xml:space="preserve">  3.</w:t>
      </w:r>
      <w:r>
        <w:rPr>
          <w:b/>
          <w:color w:val="2E7D32"/>
          <w:sz w:val="20"/>
        </w:rPr>
        <w:t xml:space="preserve"> </w:t>
      </w:r>
      <w:r>
        <w:rPr>
          <w:sz w:val="20"/>
        </w:rPr>
        <w:t>IT danismani onerisi nesnel mi yoksa marka yanlisi mi olabilir?</w:t>
      </w:r>
    </w:p>
    <w:p w:rsidR="002714E3" w:rsidRDefault="00523D60">
      <w:pPr>
        <w:jc w:val="center"/>
      </w:pPr>
      <w:r>
        <w:rPr>
          <w:color w:val="BDBDBD"/>
          <w:sz w:val="12"/>
        </w:rPr>
        <w:t>________________________________________________________________________________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2714E3" w:rsidRDefault="00523D60">
            <w:r>
              <w:rPr>
                <w:b/>
                <w:color w:val="FFFFFF"/>
                <w:sz w:val="28"/>
              </w:rPr>
              <w:lastRenderedPageBreak/>
              <w:t xml:space="preserve">  UYGULAMALAR  |  Hands-On Uygulama Etkinlikleri</w:t>
            </w:r>
          </w:p>
        </w:tc>
      </w:tr>
    </w:tbl>
    <w:p w:rsidR="002714E3" w:rsidRDefault="002714E3"/>
    <w:p w:rsidR="002714E3" w:rsidRDefault="00523D60">
      <w:pPr>
        <w:spacing w:before="200"/>
      </w:pPr>
      <w:r>
        <w:rPr>
          <w:b/>
          <w:color w:val="C62828"/>
          <w:sz w:val="24"/>
        </w:rPr>
        <w:t xml:space="preserve">  Adım Adım Uygulama: "Sistem Analiz ve OS Belirleme"</w:t>
      </w:r>
    </w:p>
    <w:p w:rsidR="002714E3" w:rsidRDefault="00523D60">
      <w:r>
        <w:rPr>
          <w:b/>
          <w:color w:val="1B2A4A"/>
          <w:sz w:val="20"/>
        </w:rPr>
        <w:t xml:space="preserve">Hedef: </w:t>
      </w:r>
      <w:r>
        <w:rPr>
          <w:sz w:val="20"/>
        </w:rPr>
        <w:t>Donanim analizi yaparak en uygun OS surumunu belirlemek.</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Adım</w:t>
            </w:r>
          </w:p>
        </w:tc>
        <w:tc>
          <w:tcPr>
            <w:tcW w:w="3213" w:type="dxa"/>
            <w:shd w:val="clear" w:color="auto" w:fill="C62828"/>
          </w:tcPr>
          <w:p w:rsidR="002714E3" w:rsidRDefault="00523D60">
            <w:pPr>
              <w:jc w:val="center"/>
            </w:pPr>
            <w:r>
              <w:rPr>
                <w:b/>
                <w:color w:val="FFFFFF"/>
                <w:sz w:val="18"/>
              </w:rPr>
              <w:t>İşlem</w:t>
            </w:r>
          </w:p>
        </w:tc>
        <w:tc>
          <w:tcPr>
            <w:tcW w:w="3213" w:type="dxa"/>
            <w:shd w:val="clear" w:color="auto" w:fill="C62828"/>
          </w:tcPr>
          <w:p w:rsidR="002714E3" w:rsidRDefault="00523D60">
            <w:pPr>
              <w:jc w:val="center"/>
            </w:pPr>
            <w:r>
              <w:rPr>
                <w:b/>
                <w:color w:val="FFFFFF"/>
                <w:sz w:val="18"/>
              </w:rPr>
              <w:t>Beklenen Sonuç</w:t>
            </w:r>
          </w:p>
        </w:tc>
      </w:tr>
      <w:tr w:rsidR="002714E3">
        <w:trPr>
          <w:jc w:val="center"/>
        </w:trPr>
        <w:tc>
          <w:tcPr>
            <w:tcW w:w="3213" w:type="dxa"/>
          </w:tcPr>
          <w:p w:rsidR="002714E3" w:rsidRDefault="00523D60">
            <w:r>
              <w:rPr>
                <w:sz w:val="18"/>
              </w:rPr>
              <w:t>1. Donanim Envanteri</w:t>
            </w:r>
          </w:p>
        </w:tc>
        <w:tc>
          <w:tcPr>
            <w:tcW w:w="3213" w:type="dxa"/>
          </w:tcPr>
          <w:p w:rsidR="002714E3" w:rsidRDefault="00523D60">
            <w:r>
              <w:rPr>
                <w:sz w:val="18"/>
              </w:rPr>
              <w:t>dxdiag ile CPU, RAM, Disk, GPU bilgilerini cikarin</w:t>
            </w:r>
          </w:p>
        </w:tc>
        <w:tc>
          <w:tcPr>
            <w:tcW w:w="3213" w:type="dxa"/>
          </w:tcPr>
          <w:p w:rsidR="002714E3" w:rsidRDefault="00523D60">
            <w:r>
              <w:rPr>
                <w:sz w:val="18"/>
              </w:rPr>
              <w:t>Donanim raporu olusur</w:t>
            </w:r>
          </w:p>
        </w:tc>
      </w:tr>
      <w:tr w:rsidR="002714E3">
        <w:trPr>
          <w:jc w:val="center"/>
        </w:trPr>
        <w:tc>
          <w:tcPr>
            <w:tcW w:w="3213" w:type="dxa"/>
          </w:tcPr>
          <w:p w:rsidR="002714E3" w:rsidRDefault="00523D60">
            <w:r>
              <w:rPr>
                <w:sz w:val="18"/>
              </w:rPr>
              <w:t>2. Gereksinim Tablosu</w:t>
            </w:r>
          </w:p>
        </w:tc>
        <w:tc>
          <w:tcPr>
            <w:tcW w:w="3213" w:type="dxa"/>
          </w:tcPr>
          <w:p w:rsidR="002714E3" w:rsidRDefault="00523D60">
            <w:r>
              <w:rPr>
                <w:sz w:val="18"/>
              </w:rPr>
              <w:t>Win10, Win11, Ubuntu gereksinimlerini listeleyin</w:t>
            </w:r>
          </w:p>
        </w:tc>
        <w:tc>
          <w:tcPr>
            <w:tcW w:w="3213" w:type="dxa"/>
          </w:tcPr>
          <w:p w:rsidR="002714E3" w:rsidRDefault="00523D60">
            <w:r>
              <w:rPr>
                <w:sz w:val="18"/>
              </w:rPr>
              <w:t>Karsilastirma tablosu hazir</w:t>
            </w:r>
          </w:p>
        </w:tc>
      </w:tr>
      <w:tr w:rsidR="002714E3">
        <w:trPr>
          <w:jc w:val="center"/>
        </w:trPr>
        <w:tc>
          <w:tcPr>
            <w:tcW w:w="3213" w:type="dxa"/>
          </w:tcPr>
          <w:p w:rsidR="002714E3" w:rsidRDefault="00523D60">
            <w:r>
              <w:rPr>
                <w:sz w:val="18"/>
              </w:rPr>
              <w:t>3. Eslestirme</w:t>
            </w:r>
          </w:p>
        </w:tc>
        <w:tc>
          <w:tcPr>
            <w:tcW w:w="3213" w:type="dxa"/>
          </w:tcPr>
          <w:p w:rsidR="002714E3" w:rsidRDefault="00523D60">
            <w:r>
              <w:rPr>
                <w:sz w:val="18"/>
              </w:rPr>
              <w:t>Donanimi gereksinimlerle karsiastirin</w:t>
            </w:r>
          </w:p>
        </w:tc>
        <w:tc>
          <w:tcPr>
            <w:tcW w:w="3213" w:type="dxa"/>
          </w:tcPr>
          <w:p w:rsidR="002714E3" w:rsidRDefault="00523D60">
            <w:r>
              <w:rPr>
                <w:sz w:val="18"/>
              </w:rPr>
              <w:t>Uyumluluk durumu belirlenir</w:t>
            </w:r>
          </w:p>
        </w:tc>
      </w:tr>
      <w:tr w:rsidR="002714E3">
        <w:trPr>
          <w:jc w:val="center"/>
        </w:trPr>
        <w:tc>
          <w:tcPr>
            <w:tcW w:w="3213" w:type="dxa"/>
          </w:tcPr>
          <w:p w:rsidR="002714E3" w:rsidRDefault="00523D60">
            <w:r>
              <w:rPr>
                <w:sz w:val="18"/>
              </w:rPr>
              <w:t>4. Ihtiyac Analizi</w:t>
            </w:r>
          </w:p>
        </w:tc>
        <w:tc>
          <w:tcPr>
            <w:tcW w:w="3213" w:type="dxa"/>
          </w:tcPr>
          <w:p w:rsidR="002714E3" w:rsidRDefault="00523D60">
            <w:r>
              <w:rPr>
                <w:sz w:val="18"/>
              </w:rPr>
              <w:t>Kullanim amacini belirleyin</w:t>
            </w:r>
          </w:p>
        </w:tc>
        <w:tc>
          <w:tcPr>
            <w:tcW w:w="3213" w:type="dxa"/>
          </w:tcPr>
          <w:p w:rsidR="002714E3" w:rsidRDefault="00523D60">
            <w:r>
              <w:rPr>
                <w:sz w:val="18"/>
              </w:rPr>
              <w:t>Fonksiyonel gereksinimler netlenir</w:t>
            </w:r>
          </w:p>
        </w:tc>
      </w:tr>
      <w:tr w:rsidR="002714E3">
        <w:trPr>
          <w:jc w:val="center"/>
        </w:trPr>
        <w:tc>
          <w:tcPr>
            <w:tcW w:w="3213" w:type="dxa"/>
          </w:tcPr>
          <w:p w:rsidR="002714E3" w:rsidRDefault="00523D60">
            <w:r>
              <w:rPr>
                <w:sz w:val="18"/>
              </w:rPr>
              <w:t>5. Karar ve Rapor</w:t>
            </w:r>
          </w:p>
        </w:tc>
        <w:tc>
          <w:tcPr>
            <w:tcW w:w="3213" w:type="dxa"/>
          </w:tcPr>
          <w:p w:rsidR="002714E3" w:rsidRDefault="00523D60">
            <w:r>
              <w:rPr>
                <w:sz w:val="18"/>
              </w:rPr>
              <w:t>En uygun OS'i secip raporlayin</w:t>
            </w:r>
          </w:p>
        </w:tc>
        <w:tc>
          <w:tcPr>
            <w:tcW w:w="3213" w:type="dxa"/>
          </w:tcPr>
          <w:p w:rsidR="002714E3" w:rsidRDefault="00523D60">
            <w:r>
              <w:rPr>
                <w:sz w:val="18"/>
              </w:rPr>
              <w:t>Analiz raporu</w:t>
            </w:r>
            <w:r>
              <w:rPr>
                <w:sz w:val="18"/>
              </w:rPr>
              <w:t xml:space="preserve"> tamamlanir</w:t>
            </w:r>
          </w:p>
        </w:tc>
      </w:tr>
    </w:tbl>
    <w:p w:rsidR="002714E3" w:rsidRDefault="002714E3"/>
    <w:p w:rsidR="002714E3" w:rsidRDefault="00523D60">
      <w:r>
        <w:rPr>
          <w:b/>
          <w:color w:val="1B2A4A"/>
          <w:sz w:val="20"/>
        </w:rPr>
        <w:t xml:space="preserve">Tamamlanma Kriteri: </w:t>
      </w:r>
      <w:r>
        <w:rPr>
          <w:sz w:val="20"/>
        </w:rPr>
        <w:t>Donanim verilerine dayali mantikli OS secimi ve yazili raporun tamamlanmasi.</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Canlı Demo: "Canli Sistem Analizi"</w:t>
      </w:r>
    </w:p>
    <w:p w:rsidR="002714E3" w:rsidRDefault="00523D60">
      <w:r>
        <w:rPr>
          <w:b/>
          <w:color w:val="1B2A4A"/>
          <w:sz w:val="20"/>
        </w:rPr>
        <w:t xml:space="preserve">Eğitmenin Gösterdiği: </w:t>
      </w:r>
      <w:r>
        <w:rPr>
          <w:sz w:val="20"/>
        </w:rPr>
        <w:t>Sinif</w:t>
      </w:r>
      <w:r>
        <w:rPr>
          <w:sz w:val="20"/>
        </w:rPr>
        <w:t xml:space="preserve"> bilgisayarinda dxdiag calistirip sonuclari yorumlar; OS gereksinimleriye eslestirir.</w:t>
      </w:r>
    </w:p>
    <w:p w:rsidR="002714E3" w:rsidRDefault="00523D60">
      <w:r>
        <w:rPr>
          <w:b/>
          <w:color w:val="1B2A4A"/>
          <w:sz w:val="20"/>
        </w:rPr>
        <w:t xml:space="preserve">Öğrencinin Tekrarladığı: </w:t>
      </w:r>
      <w:r>
        <w:rPr>
          <w:sz w:val="20"/>
        </w:rPr>
        <w:t>Kendi cihazlarinda ayni analizi yapar.</w:t>
      </w:r>
    </w:p>
    <w:p w:rsidR="002714E3" w:rsidRDefault="00523D60">
      <w:r>
        <w:rPr>
          <w:b/>
          <w:color w:val="1B2A4A"/>
          <w:sz w:val="20"/>
        </w:rPr>
        <w:t xml:space="preserve">Dikkat Noktaları: </w:t>
      </w:r>
      <w:r>
        <w:rPr>
          <w:sz w:val="20"/>
        </w:rPr>
        <w:t>Sadece RAM'e bakarak karar vermeyin; CPU, disk turu ve TPM durumunu da kontrol edin.</w:t>
      </w:r>
    </w:p>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2714E3">
        <w:trPr>
          <w:jc w:val="center"/>
        </w:trPr>
        <w:tc>
          <w:tcPr>
            <w:tcW w:w="3213" w:type="dxa"/>
            <w:shd w:val="clear" w:color="auto" w:fill="C62828"/>
          </w:tcPr>
          <w:p w:rsidR="002714E3" w:rsidRDefault="00523D60">
            <w:pPr>
              <w:jc w:val="center"/>
            </w:pPr>
            <w:r>
              <w:rPr>
                <w:b/>
                <w:color w:val="FFFFFF"/>
                <w:sz w:val="18"/>
              </w:rPr>
              <w:t>No</w:t>
            </w:r>
          </w:p>
        </w:tc>
        <w:tc>
          <w:tcPr>
            <w:tcW w:w="3213" w:type="dxa"/>
            <w:shd w:val="clear" w:color="auto" w:fill="C62828"/>
          </w:tcPr>
          <w:p w:rsidR="002714E3" w:rsidRDefault="00523D60">
            <w:pPr>
              <w:jc w:val="center"/>
            </w:pPr>
            <w:r>
              <w:rPr>
                <w:b/>
                <w:color w:val="FFFFFF"/>
                <w:sz w:val="18"/>
              </w:rPr>
              <w:t>Zorluk</w:t>
            </w:r>
          </w:p>
        </w:tc>
        <w:tc>
          <w:tcPr>
            <w:tcW w:w="3213" w:type="dxa"/>
            <w:shd w:val="clear" w:color="auto" w:fill="C62828"/>
          </w:tcPr>
          <w:p w:rsidR="002714E3" w:rsidRDefault="00523D60">
            <w:pPr>
              <w:jc w:val="center"/>
            </w:pPr>
            <w:r>
              <w:rPr>
                <w:b/>
                <w:color w:val="FFFFFF"/>
                <w:sz w:val="18"/>
              </w:rPr>
              <w:t>Görev</w:t>
            </w:r>
          </w:p>
        </w:tc>
      </w:tr>
      <w:tr w:rsidR="002714E3">
        <w:trPr>
          <w:jc w:val="center"/>
        </w:trPr>
        <w:tc>
          <w:tcPr>
            <w:tcW w:w="3213" w:type="dxa"/>
          </w:tcPr>
          <w:p w:rsidR="002714E3" w:rsidRDefault="00523D60">
            <w:r>
              <w:rPr>
                <w:sz w:val="18"/>
              </w:rPr>
              <w:t>1</w:t>
            </w:r>
          </w:p>
        </w:tc>
        <w:tc>
          <w:tcPr>
            <w:tcW w:w="3213" w:type="dxa"/>
          </w:tcPr>
          <w:p w:rsidR="002714E3" w:rsidRDefault="00523D60">
            <w:r>
              <w:rPr>
                <w:sz w:val="18"/>
              </w:rPr>
              <w:t>Baslangic</w:t>
            </w:r>
          </w:p>
        </w:tc>
        <w:tc>
          <w:tcPr>
            <w:tcW w:w="3213" w:type="dxa"/>
          </w:tcPr>
          <w:p w:rsidR="002714E3" w:rsidRDefault="00523D60">
            <w:r>
              <w:rPr>
                <w:sz w:val="18"/>
              </w:rPr>
              <w:t>Kendi bilgisayarinizin dxdiag raporunu cikarin ve yorumlayin</w:t>
            </w:r>
          </w:p>
        </w:tc>
      </w:tr>
      <w:tr w:rsidR="002714E3">
        <w:trPr>
          <w:jc w:val="center"/>
        </w:trPr>
        <w:tc>
          <w:tcPr>
            <w:tcW w:w="3213" w:type="dxa"/>
          </w:tcPr>
          <w:p w:rsidR="002714E3" w:rsidRDefault="00523D60">
            <w:r>
              <w:rPr>
                <w:sz w:val="18"/>
              </w:rPr>
              <w:t>2</w:t>
            </w:r>
          </w:p>
        </w:tc>
        <w:tc>
          <w:tcPr>
            <w:tcW w:w="3213" w:type="dxa"/>
          </w:tcPr>
          <w:p w:rsidR="002714E3" w:rsidRDefault="00523D60">
            <w:r>
              <w:rPr>
                <w:sz w:val="18"/>
              </w:rPr>
              <w:t>Orta</w:t>
            </w:r>
          </w:p>
        </w:tc>
        <w:tc>
          <w:tcPr>
            <w:tcW w:w="3213" w:type="dxa"/>
          </w:tcPr>
          <w:p w:rsidR="002714E3" w:rsidRDefault="00523D60">
            <w:r>
              <w:rPr>
                <w:sz w:val="18"/>
              </w:rPr>
              <w:t>3 farkli donanim kartina uygun OS belirleyin</w:t>
            </w:r>
          </w:p>
        </w:tc>
      </w:tr>
      <w:tr w:rsidR="002714E3">
        <w:trPr>
          <w:jc w:val="center"/>
        </w:trPr>
        <w:tc>
          <w:tcPr>
            <w:tcW w:w="3213" w:type="dxa"/>
          </w:tcPr>
          <w:p w:rsidR="002714E3" w:rsidRDefault="00523D60">
            <w:r>
              <w:rPr>
                <w:sz w:val="18"/>
              </w:rPr>
              <w:t>3</w:t>
            </w:r>
          </w:p>
        </w:tc>
        <w:tc>
          <w:tcPr>
            <w:tcW w:w="3213" w:type="dxa"/>
          </w:tcPr>
          <w:p w:rsidR="002714E3" w:rsidRDefault="00523D60">
            <w:r>
              <w:rPr>
                <w:sz w:val="18"/>
              </w:rPr>
              <w:t>Ileri</w:t>
            </w:r>
          </w:p>
        </w:tc>
        <w:tc>
          <w:tcPr>
            <w:tcW w:w="3213" w:type="dxa"/>
          </w:tcPr>
          <w:p w:rsidR="002714E3" w:rsidRDefault="00523D60">
            <w:r>
              <w:rPr>
                <w:sz w:val="18"/>
              </w:rPr>
              <w:t>5</w:t>
            </w:r>
            <w:r>
              <w:rPr>
                <w:sz w:val="18"/>
              </w:rPr>
              <w:t xml:space="preserve"> bilgisayarlik bir ofis icin OS dagitim plani hazirlayin</w:t>
            </w:r>
          </w:p>
        </w:tc>
      </w:tr>
    </w:tbl>
    <w:p w:rsidR="002714E3" w:rsidRDefault="002714E3"/>
    <w:p w:rsidR="002714E3" w:rsidRDefault="00523D60">
      <w:pPr>
        <w:jc w:val="center"/>
      </w:pPr>
      <w:r>
        <w:rPr>
          <w:color w:val="BDBDBD"/>
          <w:sz w:val="12"/>
        </w:rPr>
        <w:t>________________________________________________________________________________</w:t>
      </w:r>
    </w:p>
    <w:p w:rsidR="002714E3" w:rsidRDefault="00523D60">
      <w:pPr>
        <w:spacing w:before="200"/>
      </w:pPr>
      <w:r>
        <w:rPr>
          <w:b/>
          <w:color w:val="C62828"/>
          <w:sz w:val="24"/>
        </w:rPr>
        <w:t xml:space="preserve">  Vaka Çalışması: "Hastane IT Donusumu"</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2714E3" w:rsidRDefault="00523D60">
            <w:r>
              <w:rPr>
                <w:sz w:val="20"/>
              </w:rPr>
              <w:t>Bir hastanede 50 bilgisayar var; kayit, doktor, laboratuvar ve yonetim birim</w:t>
            </w:r>
            <w:r>
              <w:rPr>
                <w:sz w:val="20"/>
              </w:rPr>
              <w:t>lerinde. Farkli birimlerin farkli ihtiyaclari var. Butce ve guvenlik kritik. Sistem analizi yapip OS onerin.</w:t>
            </w:r>
          </w:p>
        </w:tc>
      </w:tr>
    </w:tbl>
    <w:p w:rsidR="002714E3" w:rsidRDefault="002714E3"/>
    <w:p w:rsidR="002714E3" w:rsidRDefault="00523D60">
      <w:r>
        <w:rPr>
          <w:b/>
          <w:color w:val="1B2A4A"/>
          <w:sz w:val="20"/>
        </w:rPr>
        <w:t xml:space="preserve">Beklenen Çıktı: </w:t>
      </w:r>
      <w:r>
        <w:rPr>
          <w:sz w:val="20"/>
        </w:rPr>
        <w:t>Birim bazli donanim analizi, guvenlik gereksinimleri ve OS oneri matrisi.</w:t>
      </w:r>
    </w:p>
    <w:p w:rsidR="002714E3" w:rsidRDefault="00523D60">
      <w:pPr>
        <w:jc w:val="center"/>
      </w:pPr>
      <w:r>
        <w:rPr>
          <w:color w:val="BDBDBD"/>
          <w:sz w:val="12"/>
        </w:rPr>
        <w:t>_______________________________________________________</w:t>
      </w:r>
      <w:r>
        <w:rPr>
          <w:color w:val="BDBDBD"/>
          <w:sz w:val="12"/>
        </w:rPr>
        <w:t>_________________________</w:t>
      </w:r>
    </w:p>
    <w:p w:rsidR="002714E3" w:rsidRDefault="00523D60">
      <w:r>
        <w:br w:type="page"/>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2714E3" w:rsidRDefault="00523D60">
            <w:r>
              <w:rPr>
                <w:b/>
                <w:color w:val="FFFFFF"/>
                <w:sz w:val="28"/>
              </w:rPr>
              <w:lastRenderedPageBreak/>
              <w:t xml:space="preserve">  DERS SONU  |  Özet, Kapanış ve Köprü</w:t>
            </w:r>
          </w:p>
        </w:tc>
      </w:tr>
    </w:tbl>
    <w:p w:rsidR="002714E3" w:rsidRDefault="00523D60">
      <w:pPr>
        <w:spacing w:before="200"/>
      </w:pPr>
      <w:r>
        <w:rPr>
          <w:b/>
          <w:color w:val="757575"/>
          <w:sz w:val="24"/>
        </w:rPr>
        <w:t xml:space="preserve">  Özet</w:t>
      </w:r>
    </w:p>
    <w:p w:rsidR="002714E3" w:rsidRDefault="00523D60">
      <w:r>
        <w:rPr>
          <w:sz w:val="20"/>
        </w:rPr>
        <w:t xml:space="preserve">Bugün donanımdan yazılıma gecis surecini tamamladik. BIOS ayarlarini yapilandirmayi, isletim sistemi kavramini, surumlerini ve donanim analizine dayali OS secimini ogrendik. Artik </w:t>
      </w:r>
      <w:r>
        <w:rPr>
          <w:sz w:val="20"/>
        </w:rPr>
        <w:t>bir bilgisayari format icin hazirlayip uygun isletim sistemini secebiliriz.</w:t>
      </w:r>
    </w:p>
    <w:p w:rsidR="002714E3" w:rsidRDefault="00523D60">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F5F5F5"/>
          </w:tcPr>
          <w:p w:rsidR="002714E3" w:rsidRDefault="00523D60">
            <w:r>
              <w:rPr>
                <w:b/>
                <w:color w:val="1B2A4A"/>
                <w:sz w:val="20"/>
              </w:rPr>
              <w:t xml:space="preserve">  Sistem Analizi</w:t>
            </w:r>
          </w:p>
        </w:tc>
        <w:tc>
          <w:tcPr>
            <w:tcW w:w="4819" w:type="dxa"/>
            <w:shd w:val="clear" w:color="auto" w:fill="F5F5F5"/>
          </w:tcPr>
          <w:p w:rsidR="002714E3" w:rsidRDefault="00523D60">
            <w:r>
              <w:rPr>
                <w:b/>
                <w:color w:val="1B2A4A"/>
                <w:sz w:val="20"/>
              </w:rPr>
              <w:t xml:space="preserve">  dxdiag</w:t>
            </w:r>
          </w:p>
        </w:tc>
      </w:tr>
      <w:tr w:rsidR="002714E3">
        <w:trPr>
          <w:jc w:val="center"/>
        </w:trPr>
        <w:tc>
          <w:tcPr>
            <w:tcW w:w="4819" w:type="dxa"/>
            <w:shd w:val="clear" w:color="auto" w:fill="F5F5F5"/>
          </w:tcPr>
          <w:p w:rsidR="002714E3" w:rsidRDefault="00523D60">
            <w:r>
              <w:rPr>
                <w:b/>
                <w:color w:val="1B2A4A"/>
                <w:sz w:val="20"/>
              </w:rPr>
              <w:t xml:space="preserve">  Minimum Gereksinim</w:t>
            </w:r>
          </w:p>
        </w:tc>
        <w:tc>
          <w:tcPr>
            <w:tcW w:w="4819" w:type="dxa"/>
            <w:shd w:val="clear" w:color="auto" w:fill="F5F5F5"/>
          </w:tcPr>
          <w:p w:rsidR="002714E3" w:rsidRDefault="00523D60">
            <w:r>
              <w:rPr>
                <w:b/>
                <w:color w:val="1B2A4A"/>
                <w:sz w:val="20"/>
              </w:rPr>
              <w:t xml:space="preserve">  Onerilen Gereksinim</w:t>
            </w:r>
          </w:p>
        </w:tc>
      </w:tr>
      <w:tr w:rsidR="002714E3">
        <w:trPr>
          <w:jc w:val="center"/>
        </w:trPr>
        <w:tc>
          <w:tcPr>
            <w:tcW w:w="4819" w:type="dxa"/>
            <w:shd w:val="clear" w:color="auto" w:fill="F5F5F5"/>
          </w:tcPr>
          <w:p w:rsidR="002714E3" w:rsidRDefault="00523D60">
            <w:r>
              <w:rPr>
                <w:b/>
                <w:color w:val="1B2A4A"/>
                <w:sz w:val="20"/>
              </w:rPr>
              <w:t xml:space="preserve">  TPM 2.0</w:t>
            </w:r>
          </w:p>
        </w:tc>
        <w:tc>
          <w:tcPr>
            <w:tcW w:w="4819" w:type="dxa"/>
            <w:shd w:val="clear" w:color="auto" w:fill="F5F5F5"/>
          </w:tcPr>
          <w:p w:rsidR="002714E3" w:rsidRDefault="00523D60">
            <w:r>
              <w:rPr>
                <w:b/>
                <w:color w:val="1B2A4A"/>
                <w:sz w:val="20"/>
              </w:rPr>
              <w:t xml:space="preserve">  Uyumluluk</w:t>
            </w:r>
          </w:p>
        </w:tc>
      </w:tr>
      <w:tr w:rsidR="002714E3">
        <w:trPr>
          <w:jc w:val="center"/>
        </w:trPr>
        <w:tc>
          <w:tcPr>
            <w:tcW w:w="4819" w:type="dxa"/>
            <w:shd w:val="clear" w:color="auto" w:fill="F5F5F5"/>
          </w:tcPr>
          <w:p w:rsidR="002714E3" w:rsidRDefault="00523D60">
            <w:r>
              <w:rPr>
                <w:b/>
                <w:color w:val="1B2A4A"/>
                <w:sz w:val="20"/>
              </w:rPr>
              <w:t xml:space="preserve">  Ihtiyac Analizi</w:t>
            </w:r>
          </w:p>
        </w:tc>
        <w:tc>
          <w:tcPr>
            <w:tcW w:w="4819" w:type="dxa"/>
            <w:shd w:val="clear" w:color="auto" w:fill="F5F5F5"/>
          </w:tcPr>
          <w:p w:rsidR="002714E3" w:rsidRDefault="00523D60">
            <w:r>
              <w:rPr>
                <w:b/>
                <w:color w:val="1B2A4A"/>
                <w:sz w:val="20"/>
              </w:rPr>
              <w:t xml:space="preserve">  Maliyet Analizi</w:t>
            </w:r>
          </w:p>
        </w:tc>
      </w:tr>
      <w:tr w:rsidR="002714E3">
        <w:trPr>
          <w:jc w:val="center"/>
        </w:trPr>
        <w:tc>
          <w:tcPr>
            <w:tcW w:w="4819" w:type="dxa"/>
            <w:shd w:val="clear" w:color="auto" w:fill="F5F5F5"/>
          </w:tcPr>
          <w:p w:rsidR="002714E3" w:rsidRDefault="00523D60">
            <w:r>
              <w:rPr>
                <w:b/>
                <w:color w:val="1B2A4A"/>
                <w:sz w:val="20"/>
              </w:rPr>
              <w:t xml:space="preserve">  Envanter</w:t>
            </w:r>
          </w:p>
        </w:tc>
        <w:tc>
          <w:tcPr>
            <w:tcW w:w="4819" w:type="dxa"/>
          </w:tcPr>
          <w:p w:rsidR="002714E3" w:rsidRDefault="002714E3"/>
        </w:tc>
      </w:tr>
    </w:tbl>
    <w:p w:rsidR="002714E3" w:rsidRDefault="002714E3"/>
    <w:p w:rsidR="002714E3" w:rsidRDefault="00523D60">
      <w:pPr>
        <w:spacing w:before="200"/>
      </w:pPr>
      <w:r>
        <w:rPr>
          <w:b/>
          <w:color w:val="757575"/>
          <w:sz w:val="24"/>
        </w:rPr>
        <w:t xml:space="preserve">  Bir Sonraki Dersle Köprü</w:t>
      </w:r>
    </w:p>
    <w:p w:rsidR="002714E3" w:rsidRDefault="00523D60">
      <w:r>
        <w:rPr>
          <w:sz w:val="20"/>
        </w:rPr>
        <w:t>Analizi tamamladik ve uygun OS'i sectik. Bir sonraki derste isletim sistemi kurulum adimlarini baslayacagiz - artik bilgisayara hayat verme zamani!</w:t>
      </w:r>
    </w:p>
    <w:p w:rsidR="002714E3" w:rsidRDefault="00523D60">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2714E3" w:rsidRDefault="00523D60">
            <w:r>
              <w:rPr>
                <w:sz w:val="20"/>
              </w:rPr>
              <w:t xml:space="preserve">Gorev: Cevrenizdeki bir bilgisayarin donanim ozelliklerini </w:t>
            </w:r>
            <w:r>
              <w:rPr>
                <w:sz w:val="20"/>
              </w:rPr>
              <w:t>cikarip, kurulabilecek en guncel ve verimli OS surumunu nedenleriyle birlikte bir sayfalik rapor halinde hazirlayin.</w:t>
            </w:r>
            <w:r>
              <w:rPr>
                <w:sz w:val="20"/>
              </w:rPr>
              <w:br/>
              <w:t>Teslim: Sonraki ders.</w:t>
            </w:r>
            <w:r>
              <w:rPr>
                <w:sz w:val="20"/>
              </w:rPr>
              <w:br/>
              <w:t>Kriter: Donanim verilerinin dogrulugu, OS seciminin mantikli gerekcelendirilmesi.</w:t>
            </w:r>
          </w:p>
        </w:tc>
      </w:tr>
    </w:tbl>
    <w:p w:rsidR="002714E3" w:rsidRDefault="002714E3"/>
    <w:p w:rsidR="002714E3" w:rsidRDefault="00523D60">
      <w:pPr>
        <w:jc w:val="center"/>
      </w:pPr>
      <w:r>
        <w:rPr>
          <w:color w:val="BDBDBD"/>
          <w:sz w:val="12"/>
        </w:rPr>
        <w:t>_________________________________</w:t>
      </w:r>
      <w:r>
        <w:rPr>
          <w:color w:val="BDBDBD"/>
          <w:sz w:val="12"/>
        </w:rPr>
        <w:t>_______________________________________________</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2714E3" w:rsidRDefault="00523D60">
            <w:r>
              <w:rPr>
                <w:b/>
                <w:color w:val="FFFFFF"/>
                <w:sz w:val="28"/>
              </w:rPr>
              <w:t xml:space="preserve">  NOTLAR  |  Öğretmen Notları</w:t>
            </w:r>
          </w:p>
        </w:tc>
      </w:tr>
    </w:tbl>
    <w:p w:rsidR="002714E3" w:rsidRDefault="00523D60">
      <w:pPr>
        <w:spacing w:before="200"/>
      </w:pPr>
      <w:r>
        <w:rPr>
          <w:b/>
          <w:color w:val="1B2A4A"/>
          <w:sz w:val="24"/>
        </w:rPr>
        <w:t xml:space="preserve">  Dersten Önce Yapılacaklar</w:t>
      </w:r>
    </w:p>
    <w:p w:rsidR="002714E3" w:rsidRDefault="00523D60">
      <w:pPr>
        <w:pStyle w:val="ListeMaddemi"/>
      </w:pPr>
      <w:r>
        <w:rPr>
          <w:sz w:val="20"/>
        </w:rPr>
        <w:t>dxdiag kullanim kilavuzu hazirla.</w:t>
      </w:r>
    </w:p>
    <w:p w:rsidR="002714E3" w:rsidRDefault="00523D60">
      <w:pPr>
        <w:pStyle w:val="ListeMaddemi"/>
      </w:pPr>
      <w:r>
        <w:rPr>
          <w:sz w:val="20"/>
        </w:rPr>
        <w:t>Ornek donanim kartlarini bastir.</w:t>
      </w:r>
    </w:p>
    <w:p w:rsidR="002714E3" w:rsidRDefault="00523D60">
      <w:pPr>
        <w:pStyle w:val="ListeMaddemi"/>
      </w:pPr>
      <w:r>
        <w:rPr>
          <w:sz w:val="20"/>
        </w:rPr>
        <w:t>Analiz raporu sablonunu dagit.</w:t>
      </w:r>
    </w:p>
    <w:p w:rsidR="002714E3" w:rsidRDefault="00523D60">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2714E3">
        <w:trPr>
          <w:jc w:val="center"/>
        </w:trPr>
        <w:tc>
          <w:tcPr>
            <w:tcW w:w="4819" w:type="dxa"/>
            <w:shd w:val="clear" w:color="auto" w:fill="1B2A4A"/>
          </w:tcPr>
          <w:p w:rsidR="002714E3" w:rsidRDefault="00523D60">
            <w:pPr>
              <w:jc w:val="center"/>
            </w:pPr>
            <w:r>
              <w:rPr>
                <w:b/>
                <w:color w:val="FFFFFF"/>
                <w:sz w:val="18"/>
              </w:rPr>
              <w:t>Zorluk</w:t>
            </w:r>
          </w:p>
        </w:tc>
        <w:tc>
          <w:tcPr>
            <w:tcW w:w="4819" w:type="dxa"/>
            <w:shd w:val="clear" w:color="auto" w:fill="1B2A4A"/>
          </w:tcPr>
          <w:p w:rsidR="002714E3" w:rsidRDefault="00523D60">
            <w:pPr>
              <w:jc w:val="center"/>
            </w:pPr>
            <w:r>
              <w:rPr>
                <w:b/>
                <w:color w:val="FFFFFF"/>
                <w:sz w:val="18"/>
              </w:rPr>
              <w:t>Çözüm</w:t>
            </w:r>
          </w:p>
        </w:tc>
      </w:tr>
      <w:tr w:rsidR="002714E3">
        <w:trPr>
          <w:jc w:val="center"/>
        </w:trPr>
        <w:tc>
          <w:tcPr>
            <w:tcW w:w="4819" w:type="dxa"/>
          </w:tcPr>
          <w:p w:rsidR="002714E3" w:rsidRDefault="00523D60">
            <w:r>
              <w:rPr>
                <w:sz w:val="18"/>
              </w:rPr>
              <w:t>dxdiag</w:t>
            </w:r>
            <w:r>
              <w:rPr>
                <w:sz w:val="18"/>
              </w:rPr>
              <w:t xml:space="preserve"> kullanimi</w:t>
            </w:r>
          </w:p>
        </w:tc>
        <w:tc>
          <w:tcPr>
            <w:tcW w:w="4819" w:type="dxa"/>
          </w:tcPr>
          <w:p w:rsidR="002714E3" w:rsidRDefault="00523D60">
            <w:r>
              <w:rPr>
                <w:sz w:val="18"/>
              </w:rPr>
              <w:t>Adim adim ekran goruntulu kilavuz dagit</w:t>
            </w:r>
          </w:p>
        </w:tc>
      </w:tr>
      <w:tr w:rsidR="002714E3">
        <w:trPr>
          <w:jc w:val="center"/>
        </w:trPr>
        <w:tc>
          <w:tcPr>
            <w:tcW w:w="4819" w:type="dxa"/>
          </w:tcPr>
          <w:p w:rsidR="002714E3" w:rsidRDefault="00523D60">
            <w:r>
              <w:rPr>
                <w:sz w:val="18"/>
              </w:rPr>
              <w:t>Gereksinim eslestirme zorlu</w:t>
            </w:r>
          </w:p>
        </w:tc>
        <w:tc>
          <w:tcPr>
            <w:tcW w:w="4819" w:type="dxa"/>
          </w:tcPr>
          <w:p w:rsidR="002714E3" w:rsidRDefault="00523D60">
            <w:r>
              <w:rPr>
                <w:sz w:val="18"/>
              </w:rPr>
              <w:t>Basitletirilmis karsilastirma tablosu ver</w:t>
            </w:r>
          </w:p>
        </w:tc>
      </w:tr>
      <w:tr w:rsidR="002714E3">
        <w:trPr>
          <w:jc w:val="center"/>
        </w:trPr>
        <w:tc>
          <w:tcPr>
            <w:tcW w:w="4819" w:type="dxa"/>
          </w:tcPr>
          <w:p w:rsidR="002714E3" w:rsidRDefault="00523D60">
            <w:r>
              <w:rPr>
                <w:sz w:val="18"/>
              </w:rPr>
              <w:t>Maliyet hesabi</w:t>
            </w:r>
          </w:p>
        </w:tc>
        <w:tc>
          <w:tcPr>
            <w:tcW w:w="4819" w:type="dxa"/>
          </w:tcPr>
          <w:p w:rsidR="002714E3" w:rsidRDefault="00523D60">
            <w:r>
              <w:rPr>
                <w:sz w:val="18"/>
              </w:rPr>
              <w:t>Guncel lisans fiyatlarini hazir olarak sun</w:t>
            </w:r>
          </w:p>
        </w:tc>
      </w:tr>
    </w:tbl>
    <w:p w:rsidR="002714E3" w:rsidRDefault="002714E3"/>
    <w:p w:rsidR="002714E3" w:rsidRDefault="00523D60">
      <w:proofErr w:type="spellStart"/>
      <w:r>
        <w:rPr>
          <w:b/>
          <w:color w:val="1B2A4A"/>
          <w:sz w:val="20"/>
        </w:rPr>
        <w:t>Zaman</w:t>
      </w:r>
      <w:proofErr w:type="spellEnd"/>
      <w:r>
        <w:rPr>
          <w:b/>
          <w:color w:val="1B2A4A"/>
          <w:sz w:val="20"/>
        </w:rPr>
        <w:t xml:space="preserve"> </w:t>
      </w:r>
      <w:proofErr w:type="spellStart"/>
      <w:r>
        <w:rPr>
          <w:b/>
          <w:color w:val="1B2A4A"/>
          <w:sz w:val="20"/>
        </w:rPr>
        <w:t>Yönetimi</w:t>
      </w:r>
      <w:proofErr w:type="spellEnd"/>
      <w:r>
        <w:rPr>
          <w:b/>
          <w:color w:val="1B2A4A"/>
          <w:sz w:val="20"/>
        </w:rPr>
        <w:t xml:space="preserve">: </w:t>
      </w:r>
      <w:proofErr w:type="spellStart"/>
      <w:r>
        <w:rPr>
          <w:sz w:val="20"/>
        </w:rPr>
        <w:t>Teori</w:t>
      </w:r>
      <w:proofErr w:type="spellEnd"/>
      <w:r>
        <w:rPr>
          <w:sz w:val="20"/>
        </w:rPr>
        <w:t xml:space="preserve"> %30, Uygulama %70. Her ogrenci en az bir analiz </w:t>
      </w:r>
      <w:r>
        <w:rPr>
          <w:sz w:val="20"/>
        </w:rPr>
        <w:t>raporu tamamlamali.</w:t>
      </w:r>
    </w:p>
    <w:p w:rsidR="002714E3" w:rsidRDefault="00523D60">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2714E3">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2714E3" w:rsidRDefault="00523D60">
            <w:r>
              <w:rPr>
                <w:sz w:val="20"/>
              </w:rPr>
              <w:t>dxdiag calismazsa hazir donanim kartlari uzerinden analiz yaptir.</w:t>
            </w:r>
          </w:p>
        </w:tc>
      </w:tr>
    </w:tbl>
    <w:p w:rsidR="002714E3" w:rsidRDefault="002714E3" w:rsidP="00523D60"/>
    <w:sectPr w:rsidR="002714E3"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714E3"/>
    <w:rsid w:val="0029639D"/>
    <w:rsid w:val="00326F90"/>
    <w:rsid w:val="00523D6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333333"/>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333333"/>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DC2D3-6B33-4C29-B77B-5549D0A3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7252</Words>
  <Characters>41337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48493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Lenovo</cp:lastModifiedBy>
  <cp:revision>2</cp:revision>
  <dcterms:created xsi:type="dcterms:W3CDTF">2013-12-23T23:15:00Z</dcterms:created>
  <dcterms:modified xsi:type="dcterms:W3CDTF">2026-05-22T08:56:00Z</dcterms:modified>
  <cp:category/>
</cp:coreProperties>
</file>