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13-16.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13-16.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13. Saat</w:t>
            </w:r>
          </w:p>
        </w:tc>
        <w:tc>
          <w:tcPr>
            <w:tcW w:type="dxa" w:w="3213"/>
          </w:tcPr>
          <w:p>
            <w:r>
              <w:rPr>
                <w:sz w:val="18"/>
              </w:rPr>
              <w:t>BIOS Yapilandirma Islemleri</w:t>
            </w:r>
          </w:p>
        </w:tc>
        <w:tc>
          <w:tcPr>
            <w:tcW w:type="dxa" w:w="3213"/>
          </w:tcPr>
          <w:p>
            <w:r>
              <w:rPr>
                <w:sz w:val="18"/>
              </w:rPr>
              <w:t>45 dk</w:t>
            </w:r>
          </w:p>
        </w:tc>
      </w:tr>
      <w:tr>
        <w:tc>
          <w:tcPr>
            <w:tcW w:type="dxa" w:w="3213"/>
          </w:tcPr>
          <w:p>
            <w:r>
              <w:rPr>
                <w:sz w:val="18"/>
              </w:rPr>
              <w:t>14. Saat</w:t>
            </w:r>
          </w:p>
        </w:tc>
        <w:tc>
          <w:tcPr>
            <w:tcW w:type="dxa" w:w="3213"/>
          </w:tcPr>
          <w:p>
            <w:r>
              <w:rPr>
                <w:sz w:val="18"/>
              </w:rPr>
              <w:t>Hata Mesajlari</w:t>
            </w:r>
          </w:p>
        </w:tc>
        <w:tc>
          <w:tcPr>
            <w:tcW w:type="dxa" w:w="3213"/>
          </w:tcPr>
          <w:p>
            <w:r>
              <w:rPr>
                <w:sz w:val="18"/>
              </w:rPr>
              <w:t>45 dk</w:t>
            </w:r>
          </w:p>
        </w:tc>
      </w:tr>
      <w:tr>
        <w:tc>
          <w:tcPr>
            <w:tcW w:type="dxa" w:w="3213"/>
          </w:tcPr>
          <w:p>
            <w:r>
              <w:rPr>
                <w:sz w:val="18"/>
              </w:rPr>
              <w:t>15. Saat</w:t>
            </w:r>
          </w:p>
        </w:tc>
        <w:tc>
          <w:tcPr>
            <w:tcW w:type="dxa" w:w="3213"/>
          </w:tcPr>
          <w:p>
            <w:r>
              <w:rPr>
                <w:sz w:val="18"/>
              </w:rPr>
              <w:t>BIOS Ekranina Erisim Yontemleri</w:t>
            </w:r>
          </w:p>
        </w:tc>
        <w:tc>
          <w:tcPr>
            <w:tcW w:type="dxa" w:w="3213"/>
          </w:tcPr>
          <w:p>
            <w:r>
              <w:rPr>
                <w:sz w:val="18"/>
              </w:rPr>
              <w:t>45 dk</w:t>
            </w:r>
          </w:p>
        </w:tc>
      </w:tr>
      <w:tr>
        <w:tc>
          <w:tcPr>
            <w:tcW w:type="dxa" w:w="3213"/>
          </w:tcPr>
          <w:p>
            <w:r>
              <w:rPr>
                <w:sz w:val="18"/>
              </w:rPr>
              <w:t>16. Saat</w:t>
            </w:r>
          </w:p>
        </w:tc>
        <w:tc>
          <w:tcPr>
            <w:tcW w:type="dxa" w:w="3213"/>
          </w:tcPr>
          <w:p>
            <w:r>
              <w:rPr>
                <w:sz w:val="18"/>
              </w:rPr>
              <w:t>BIOS Menularini Kullanma</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13. SAAT  ━━━</w:t>
      </w:r>
    </w:p>
    <w:p>
      <w:pPr>
        <w:jc w:val="center"/>
      </w:pPr>
      <w:r>
        <w:rPr>
          <w:color w:val="2C6FAD"/>
          <w:sz w:val="32"/>
        </w:rPr>
        <w:t>BIOS Yapilandirma Islemleri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Bilgisayarin ilk acilis islemlerini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1.B.2.1</w:t>
            </w:r>
          </w:p>
        </w:tc>
        <w:tc>
          <w:tcPr>
            <w:tcW w:type="dxa" w:w="3213"/>
          </w:tcPr>
          <w:p>
            <w:r>
              <w:rPr>
                <w:sz w:val="18"/>
              </w:rPr>
              <w:t>BIOS uzerinden yapilandirabilecek temel sistem ayarlarini siralar.</w:t>
            </w:r>
          </w:p>
        </w:tc>
        <w:tc>
          <w:tcPr>
            <w:tcW w:type="dxa" w:w="3213"/>
          </w:tcPr>
          <w:p>
            <w:r>
              <w:rPr>
                <w:sz w:val="18"/>
              </w:rPr>
              <w:t>Anlama</w:t>
            </w:r>
          </w:p>
        </w:tc>
      </w:tr>
      <w:tr>
        <w:tc>
          <w:tcPr>
            <w:tcW w:type="dxa" w:w="3213"/>
          </w:tcPr>
          <w:p>
            <w:r>
              <w:rPr>
                <w:sz w:val="18"/>
              </w:rPr>
              <w:t>1.B.2.2</w:t>
            </w:r>
          </w:p>
        </w:tc>
        <w:tc>
          <w:tcPr>
            <w:tcW w:type="dxa" w:w="3213"/>
          </w:tcPr>
          <w:p>
            <w:r>
              <w:rPr>
                <w:sz w:val="18"/>
              </w:rPr>
              <w:t>Degistirilen BIOS ayarlarini kaydederek sistemden guvenli cikis islemlerini yapar.</w:t>
            </w:r>
          </w:p>
        </w:tc>
        <w:tc>
          <w:tcPr>
            <w:tcW w:type="dxa" w:w="3213"/>
          </w:tcPr>
          <w:p>
            <w:r>
              <w:rPr>
                <w:sz w:val="18"/>
              </w:rPr>
              <w:t>Uygulama</w:t>
            </w:r>
          </w:p>
        </w:tc>
      </w:tr>
      <w:tr>
        <w:tc>
          <w:tcPr>
            <w:tcW w:type="dxa" w:w="3213"/>
          </w:tcPr>
          <w:p>
            <w:r>
              <w:rPr>
                <w:sz w:val="18"/>
              </w:rPr>
              <w:t>1.B.2.3</w:t>
            </w:r>
          </w:p>
        </w:tc>
        <w:tc>
          <w:tcPr>
            <w:tcW w:type="dxa" w:w="3213"/>
          </w:tcPr>
          <w:p>
            <w:r>
              <w:rPr>
                <w:sz w:val="18"/>
              </w:rPr>
              <w:t>BIOS ayarlarini fabrika ayarlarina (Default) dondurme isleminin mantigini kavrar.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12. saatteki BIOS ekran seceneklerini tanimak.</w:t>
      </w:r>
    </w:p>
    <w:p>
      <w:pPr>
        <w:spacing w:before="200"/>
      </w:pPr>
      <w:r>
        <w:rPr>
          <w:b/>
          <w:color w:val="757575"/>
          <w:sz w:val="24"/>
        </w:rPr>
        <w:t xml:space="preserve">  Öğrencinin Bilmesi Gerekenler</w:t>
      </w:r>
    </w:p>
    <w:p>
      <w:pPr>
        <w:pStyle w:val="ListBullet"/>
      </w:pPr>
      <w:r>
        <w:rPr>
          <w:sz w:val="20"/>
        </w:rPr>
        <w:t>BIOS ayarlarinin CMOS pili sayesinde saklandigi.</w:t>
      </w:r>
    </w:p>
    <w:p>
      <w:pPr>
        <w:pStyle w:val="ListBullet"/>
      </w:pPr>
      <w:r>
        <w:rPr>
          <w:sz w:val="20"/>
        </w:rPr>
        <w:t>Yanlis ayarlarin sistemin acilmasini engelleyebilecegi.</w:t>
      </w:r>
    </w:p>
    <w:p>
      <w:pPr>
        <w:pStyle w:val="ListBullet"/>
      </w:pPr>
      <w:r>
        <w:rPr>
          <w:sz w:val="20"/>
        </w:rPr>
        <w:t>Ayarlarin klavye ile yonetildigi.</w:t>
      </w:r>
    </w:p>
    <w:p>
      <w:pPr>
        <w:spacing w:before="200"/>
      </w:pPr>
      <w:r>
        <w:rPr>
          <w:b/>
          <w:color w:val="757575"/>
          <w:sz w:val="24"/>
        </w:rPr>
        <w:t xml:space="preserve">  Olası Kavram Yanılgıları</w:t>
      </w:r>
    </w:p>
    <w:p>
      <w:pPr>
        <w:pStyle w:val="ListBullet"/>
      </w:pPr>
      <w:r>
        <w:rPr>
          <w:sz w:val="20"/>
        </w:rPr>
        <w:t>BIOS yapilandirmasi Windows hizini dogrudan yazilimsal olarak artirdigi sanilmasi.</w:t>
      </w:r>
    </w:p>
    <w:p>
      <w:pPr>
        <w:pStyle w:val="ListBullet"/>
      </w:pPr>
      <w:r>
        <w:rPr>
          <w:sz w:val="20"/>
        </w:rPr>
        <w:t>BIOS ayarlari degistirilince sabit diskteki dosyalarin silindigi dusuncesi.</w:t>
      </w:r>
    </w:p>
    <w:p>
      <w:pPr>
        <w:pStyle w:val="ListBullet"/>
      </w:pPr>
      <w:r>
        <w:rPr>
          <w:sz w:val="20"/>
        </w:rPr>
        <w:t>Ayarlarin kaydedilmesi icin bilgisayari dugmeden kapatmak gerektigi yanilgisi.</w:t>
      </w:r>
    </w:p>
    <w:p>
      <w:pPr>
        <w:spacing w:before="200"/>
      </w:pPr>
      <w:r>
        <w:rPr>
          <w:b/>
          <w:color w:val="757575"/>
          <w:sz w:val="24"/>
        </w:rPr>
        <w:t xml:space="preserve">  Hazırlık Materyalleri</w:t>
      </w:r>
    </w:p>
    <w:p>
      <w:pPr>
        <w:pStyle w:val="ListBullet"/>
      </w:pPr>
      <w:r>
        <w:rPr>
          <w:sz w:val="20"/>
        </w:rPr>
        <w:t>BIOS Simulasyon Yazilimi</w:t>
      </w:r>
    </w:p>
    <w:p>
      <w:pPr>
        <w:pStyle w:val="ListBullet"/>
      </w:pPr>
      <w:r>
        <w:rPr>
          <w:sz w:val="20"/>
        </w:rPr>
        <w:t>Anakart gorseli (CMOS pili vurgulu)</w:t>
      </w:r>
    </w:p>
    <w:p>
      <w:pPr>
        <w:pStyle w:val="ListBullet"/>
      </w:pPr>
      <w:r>
        <w:rPr>
          <w:sz w:val="20"/>
        </w:rPr>
        <w:t>Klavye kisayollari tablosu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"Evinizin kapi kilidini veya isitma sistemini en temel seviyeden, yani fabrika cikis ayarlarindan degistirmek isteseydiniz nereye giderdiniz? Bilgisayarin kok ayarlari neresidir?"</w:t>
      </w:r>
    </w:p>
    <w:p>
      <w:r>
        <w:rPr>
          <w:b/>
          <w:color w:val="1B2A4A"/>
          <w:sz w:val="20"/>
        </w:rPr>
        <w:t xml:space="preserve">Günlük Hayat Bağlantısı: </w:t>
      </w:r>
      <w:r>
        <w:rPr>
          <w:sz w:val="20"/>
        </w:rPr>
        <w:t>Bilgisayarinizin saati her acilista 2000 yilina donuyorsa, Windows uzerinden saati duzeltmek gecici bir cozumdur; kalici cozum kok yapilandirmadadir.</w:t>
      </w:r>
    </w:p>
    <w:p>
      <w:pPr>
        <w:spacing w:before="200"/>
      </w:pPr>
      <w:r>
        <w:rPr>
          <w:b/>
          <w:color w:val="2C6FAD"/>
          <w:sz w:val="24"/>
        </w:rPr>
        <w:t xml:space="preserve">  Ön Bilgi Yoklama Soruları</w:t>
      </w:r>
    </w:p>
    <w:p>
      <w:r>
        <w:rPr>
          <w:b/>
          <w:color w:val="2C6FAD"/>
          <w:sz w:val="20"/>
        </w:rPr>
        <w:t xml:space="preserve">  1. </w:t>
      </w:r>
      <w:r>
        <w:rPr>
          <w:sz w:val="20"/>
        </w:rPr>
        <w:t>Bilgisayari CD veya USB'den baslatmak icin ne yapmaliyiz?</w:t>
      </w:r>
    </w:p>
    <w:p>
      <w:r>
        <w:rPr>
          <w:b/>
          <w:color w:val="2C6FAD"/>
          <w:sz w:val="20"/>
        </w:rPr>
        <w:t xml:space="preserve">  2. </w:t>
      </w:r>
      <w:r>
        <w:rPr>
          <w:sz w:val="20"/>
        </w:rPr>
        <w:t>BIOS ayarlarini yaptiktan sonra kaydetmezsek ne olur?</w:t>
      </w:r>
    </w:p>
    <w:p>
      <w:r>
        <w:rPr>
          <w:b/>
          <w:color w:val="2C6FAD"/>
          <w:sz w:val="20"/>
        </w:rPr>
        <w:t xml:space="preserve">  3. </w:t>
      </w:r>
      <w:r>
        <w:rPr>
          <w:sz w:val="20"/>
        </w:rPr>
        <w:t>'Default Settings' ne demektir?</w:t>
      </w:r>
    </w:p>
    <w:p>
      <w:pPr>
        <w:spacing w:before="200"/>
      </w:pPr>
      <w:r>
        <w:rPr>
          <w:b/>
          <w:color w:val="2C6FAD"/>
          <w:sz w:val="24"/>
        </w:rPr>
        <w:t xml:space="preserve">  Motivasyon Etkinliği: "Denge Ayari"</w:t>
      </w:r>
    </w:p>
    <w:p>
      <w:r>
        <w:rPr>
          <w:b/>
          <w:color w:val="1B2A4A"/>
          <w:sz w:val="20"/>
        </w:rPr>
        <w:t xml:space="preserve">Açıklama: </w:t>
      </w:r>
      <w:r>
        <w:rPr>
          <w:sz w:val="20"/>
        </w:rPr>
        <w:t>Bir terazi gorseli uzerinden donanim ve yazilim dengesi gosterilir.</w:t>
      </w:r>
    </w:p>
    <w:p>
      <w:r>
        <w:rPr>
          <w:b/>
          <w:color w:val="1B2A4A"/>
          <w:sz w:val="20"/>
        </w:rPr>
        <w:t xml:space="preserve">Yönerge: </w:t>
      </w:r>
      <w:r>
        <w:rPr>
          <w:sz w:val="20"/>
        </w:rPr>
        <w:t>Tahtaya bir terazi cizilir. Bir tarafa 'Donanim', diger tarafa 'Yazilim' yazilir. BIOS'un bu dengeyi kuran mekanizma oldugu vurgulanir.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sirket bilgisayarina format atilacak ancak bilgisayar USB bellegi gormuyor. Teknik servis olarak bu 'gorememe' problemini donanim seviyesinde nasil cozersiniz?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"Sistem Mimari Gorevde"</w:t>
      </w:r>
    </w:p>
    <w:p>
      <w:r>
        <w:rPr>
          <w:b/>
          <w:color w:val="1B2A4A"/>
          <w:sz w:val="20"/>
        </w:rPr>
        <w:t xml:space="preserve">Türü: </w:t>
      </w:r>
      <w:r>
        <w:rPr>
          <w:sz w:val="20"/>
        </w:rPr>
        <w:t>Grup Calismasi (Simulator uzerinden)</w:t>
      </w:r>
    </w:p>
    <w:p>
      <w:r>
        <w:rPr>
          <w:b/>
          <w:color w:val="1B2A4A"/>
          <w:sz w:val="20"/>
        </w:rPr>
        <w:t xml:space="preserve">Amacı: </w:t>
      </w:r>
      <w:r>
        <w:rPr>
          <w:sz w:val="20"/>
        </w:rPr>
        <w:t>BIOS ayarlarini bozmadan degistirme pratigi yapmak.</w:t>
      </w:r>
    </w:p>
    <w:p>
      <w:r>
        <w:rPr>
          <w:b/>
          <w:color w:val="1B2A4A"/>
          <w:sz w:val="20"/>
        </w:rPr>
        <w:t xml:space="preserve">Malzemeler: </w:t>
      </w:r>
      <w:r>
        <w:rPr>
          <w:sz w:val="20"/>
        </w:rPr>
        <w:t>Bilgisayar, BIOS Simulasyon Uygulamasi</w:t>
      </w:r>
    </w:p>
    <w:p>
      <w:pPr>
        <w:spacing w:before="200"/>
      </w:pPr>
      <w:r>
        <w:rPr>
          <w:b/>
          <w:color w:val="007A7A"/>
          <w:sz w:val="24"/>
        </w:rPr>
        <w:t xml:space="preserve">  Yönerge Adımları</w:t>
      </w:r>
    </w:p>
    <w:p>
      <w:r>
        <w:rPr>
          <w:b/>
          <w:color w:val="007A7A"/>
          <w:sz w:val="20"/>
        </w:rPr>
        <w:t xml:space="preserve">  1. </w:t>
      </w:r>
      <w:r>
        <w:rPr>
          <w:sz w:val="20"/>
        </w:rPr>
        <w:t>Simulatoru acin ve 'Main' sekmesine gidin.</w:t>
      </w:r>
    </w:p>
    <w:p>
      <w:r>
        <w:rPr>
          <w:b/>
          <w:color w:val="007A7A"/>
          <w:sz w:val="20"/>
        </w:rPr>
        <w:t xml:space="preserve">  2. </w:t>
      </w:r>
      <w:r>
        <w:rPr>
          <w:sz w:val="20"/>
        </w:rPr>
        <w:t>Sistem saatini guncel saate, tarihi bugune ayarlayin.</w:t>
      </w:r>
    </w:p>
    <w:p>
      <w:r>
        <w:rPr>
          <w:b/>
          <w:color w:val="007A7A"/>
          <w:sz w:val="20"/>
        </w:rPr>
        <w:t xml:space="preserve">  3. </w:t>
      </w:r>
      <w:r>
        <w:rPr>
          <w:sz w:val="20"/>
        </w:rPr>
        <w:t>'Advanced' menusunden islemci ozelliklerinin nasil gorunddugunu inceleyin.</w:t>
      </w:r>
    </w:p>
    <w:p>
      <w:r>
        <w:rPr>
          <w:b/>
          <w:color w:val="007A7A"/>
          <w:sz w:val="20"/>
        </w:rPr>
        <w:t xml:space="preserve">  4. </w:t>
      </w:r>
      <w:r>
        <w:rPr>
          <w:sz w:val="20"/>
        </w:rPr>
        <w:t>'Load Setup Defaults' seceneginin nerede oldugunu bulun.</w:t>
      </w:r>
    </w:p>
    <w:p>
      <w:r>
        <w:rPr>
          <w:b/>
          <w:color w:val="007A7A"/>
          <w:sz w:val="20"/>
        </w:rPr>
        <w:t xml:space="preserve">  5. </w:t>
      </w:r>
      <w:r>
        <w:rPr>
          <w:sz w:val="20"/>
        </w:rPr>
        <w:t>F10 tusu ile yaptigniz 'hayali' ayarlari kaydedip cikin.</w:t>
      </w:r>
    </w:p>
    <w:p>
      <w:r>
        <w:rPr>
          <w:b/>
          <w:color w:val="1B2A4A"/>
          <w:sz w:val="20"/>
        </w:rPr>
        <w:t xml:space="preserve">Öğrenci Rolü: </w:t>
      </w:r>
      <w:r>
        <w:rPr>
          <w:sz w:val="20"/>
        </w:rPr>
        <w:t>Navigator (Klavye kullanicisi), Kayitci (Not tutan), Denetci (Hatalari kontrol eden)</w:t>
      </w:r>
    </w:p>
    <w:p>
      <w:r>
        <w:rPr>
          <w:b/>
          <w:color w:val="1B2A4A"/>
          <w:sz w:val="20"/>
        </w:rPr>
        <w:t xml:space="preserve">Öğretmen Rolü: </w:t>
      </w:r>
      <w:r>
        <w:rPr>
          <w:sz w:val="20"/>
        </w:rPr>
        <w:t>Sureci izleyen ve dogru adimlari onaylayan rehber</w:t>
      </w:r>
    </w:p>
    <w:p>
      <w:r>
        <w:rPr>
          <w:b/>
          <w:color w:val="1B2A4A"/>
          <w:sz w:val="20"/>
        </w:rPr>
        <w:t xml:space="preserve">Beklenen Ürün: </w:t>
      </w:r>
      <w:r>
        <w:rPr>
          <w:sz w:val="20"/>
        </w:rPr>
        <w:t>Tamamlanmis BIOS Yapilandirma Adimlari takip formu</w:t>
      </w:r>
    </w:p>
    <w:p>
      <w:pPr>
        <w:spacing w:before="200"/>
      </w:pPr>
      <w:r>
        <w:rPr>
          <w:b/>
          <w:color w:val="007A7A"/>
          <w:sz w:val="24"/>
        </w:rPr>
        <w:t xml:space="preserve">  Araştırma Soruları</w:t>
      </w:r>
    </w:p>
    <w:p>
      <w:r>
        <w:rPr>
          <w:b/>
          <w:color w:val="007A7A"/>
          <w:sz w:val="20"/>
        </w:rPr>
        <w:t xml:space="preserve">  1. </w:t>
      </w:r>
      <w:r>
        <w:rPr>
          <w:sz w:val="20"/>
        </w:rPr>
        <w:t>BIOS sifresi konulursa yapilandirma guvenligi nasil degisir?</w:t>
      </w:r>
    </w:p>
    <w:p>
      <w:r>
        <w:rPr>
          <w:b/>
          <w:color w:val="007A7A"/>
          <w:sz w:val="20"/>
        </w:rPr>
        <w:t xml:space="preserve">  2. </w:t>
      </w:r>
      <w:r>
        <w:rPr>
          <w:sz w:val="20"/>
        </w:rPr>
        <w:t>Hangi durumlarda ayarlari sifirlamaliyiz?</w:t>
      </w:r>
    </w:p>
    <w:p>
      <w:r>
        <w:rPr>
          <w:b/>
          <w:color w:val="007A7A"/>
          <w:sz w:val="20"/>
        </w:rPr>
        <w:t xml:space="preserve">  3. </w:t>
      </w:r>
      <w:r>
        <w:rPr>
          <w:sz w:val="20"/>
        </w:rPr>
        <w:t>SATA Mode ayari neyi degistirir?</w:t>
      </w:r>
    </w:p>
    <w:p>
      <w:r>
        <w:rPr>
          <w:b/>
          <w:color w:val="1B2A4A"/>
          <w:sz w:val="20"/>
        </w:rPr>
        <w:t xml:space="preserve">Grupla Çalışma Kuralları: </w:t>
      </w:r>
      <w:r>
        <w:rPr>
          <w:sz w:val="20"/>
        </w:rPr>
        <w:t>Menulerde rastgele islem yapma, her adimin nedenini tartis.</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System Time/Date</w:t>
            </w:r>
          </w:p>
        </w:tc>
        <w:tc>
          <w:tcPr>
            <w:tcW w:type="dxa" w:w="2409"/>
          </w:tcPr>
          <w:p>
            <w:r>
              <w:rPr>
                <w:sz w:val="18"/>
              </w:rPr>
              <w:t>Bilgisayarin donanim seviyesindeki saat ve tarihi</w:t>
            </w:r>
          </w:p>
        </w:tc>
        <w:tc>
          <w:tcPr>
            <w:tcW w:type="dxa" w:w="2409"/>
          </w:tcPr>
          <w:p>
            <w:r>
              <w:rPr>
                <w:sz w:val="18"/>
              </w:rPr>
              <w:t>14:30 / 19.05.2026</w:t>
            </w:r>
          </w:p>
        </w:tc>
        <w:tc>
          <w:tcPr>
            <w:tcW w:type="dxa" w:w="2409"/>
          </w:tcPr>
          <w:p>
            <w:r>
              <w:rPr>
                <w:sz w:val="18"/>
              </w:rPr>
              <w:t>BIOS ana ekranindaki ilk iki satir</w:t>
            </w:r>
          </w:p>
        </w:tc>
      </w:tr>
      <w:tr>
        <w:tc>
          <w:tcPr>
            <w:tcW w:type="dxa" w:w="2409"/>
          </w:tcPr>
          <w:p>
            <w:r>
              <w:rPr>
                <w:sz w:val="18"/>
              </w:rPr>
              <w:t>Save &amp; Exit (F10)</w:t>
            </w:r>
          </w:p>
        </w:tc>
        <w:tc>
          <w:tcPr>
            <w:tcW w:type="dxa" w:w="2409"/>
          </w:tcPr>
          <w:p>
            <w:r>
              <w:rPr>
                <w:sz w:val="18"/>
              </w:rPr>
              <w:t>Yapilan degisiklikleri CMOS'a kaydedip sistemi yeniden baslatir</w:t>
            </w:r>
          </w:p>
        </w:tc>
        <w:tc>
          <w:tcPr>
            <w:tcW w:type="dxa" w:w="2409"/>
          </w:tcPr>
          <w:p>
            <w:r>
              <w:rPr>
                <w:sz w:val="18"/>
              </w:rPr>
              <w:t>Ayarlari onaylayip cikmak</w:t>
            </w:r>
          </w:p>
        </w:tc>
        <w:tc>
          <w:tcPr>
            <w:tcW w:type="dxa" w:w="2409"/>
          </w:tcPr>
          <w:p>
            <w:r>
              <w:rPr>
                <w:sz w:val="18"/>
              </w:rPr>
              <w:t>Bir onay kutucugu (Yes/No)</w:t>
            </w:r>
          </w:p>
        </w:tc>
      </w:tr>
      <w:tr>
        <w:tc>
          <w:tcPr>
            <w:tcW w:type="dxa" w:w="2409"/>
          </w:tcPr>
          <w:p>
            <w:r>
              <w:rPr>
                <w:sz w:val="18"/>
              </w:rPr>
              <w:t>Load Setup Defaults</w:t>
            </w:r>
          </w:p>
        </w:tc>
        <w:tc>
          <w:tcPr>
            <w:tcW w:type="dxa" w:w="2409"/>
          </w:tcPr>
          <w:p>
            <w:r>
              <w:rPr>
                <w:sz w:val="18"/>
              </w:rPr>
              <w:t>BIOS ayarlarini fabrika cikisindaki guvenli haline dondurur</w:t>
            </w:r>
          </w:p>
        </w:tc>
        <w:tc>
          <w:tcPr>
            <w:tcW w:type="dxa" w:w="2409"/>
          </w:tcPr>
          <w:p>
            <w:r>
              <w:rPr>
                <w:sz w:val="18"/>
              </w:rPr>
              <w:t>Yanlis ayari sifirlamak</w:t>
            </w:r>
          </w:p>
        </w:tc>
        <w:tc>
          <w:tcPr>
            <w:tcW w:type="dxa" w:w="2409"/>
          </w:tcPr>
          <w:p>
            <w:r>
              <w:rPr>
                <w:sz w:val="18"/>
              </w:rPr>
              <w:t>'Optimized Defaults' yazisi</w:t>
            </w:r>
          </w:p>
        </w:tc>
      </w:tr>
      <w:tr>
        <w:tc>
          <w:tcPr>
            <w:tcW w:type="dxa" w:w="2409"/>
          </w:tcPr>
          <w:p>
            <w:r>
              <w:rPr>
                <w:sz w:val="18"/>
              </w:rPr>
              <w:t>SATA Configuration</w:t>
            </w:r>
          </w:p>
        </w:tc>
        <w:tc>
          <w:tcPr>
            <w:tcW w:type="dxa" w:w="2409"/>
          </w:tcPr>
          <w:p>
            <w:r>
              <w:rPr>
                <w:sz w:val="18"/>
              </w:rPr>
              <w:t>Depolama birimlerinin (SSD/HDD) calisma modunu ayarlar</w:t>
            </w:r>
          </w:p>
        </w:tc>
        <w:tc>
          <w:tcPr>
            <w:tcW w:type="dxa" w:w="2409"/>
          </w:tcPr>
          <w:p>
            <w:r>
              <w:rPr>
                <w:sz w:val="18"/>
              </w:rPr>
              <w:t>AHCI veya IDE modu</w:t>
            </w:r>
          </w:p>
        </w:tc>
        <w:tc>
          <w:tcPr>
            <w:tcW w:type="dxa" w:w="2409"/>
          </w:tcPr>
          <w:p>
            <w:r>
              <w:rPr>
                <w:sz w:val="18"/>
              </w:rPr>
              <w:t>Bir baglanti semasi</w:t>
            </w:r>
          </w:p>
        </w:tc>
      </w:tr>
      <w:tr>
        <w:tc>
          <w:tcPr>
            <w:tcW w:type="dxa" w:w="2409"/>
          </w:tcPr>
          <w:p>
            <w:r>
              <w:rPr>
                <w:sz w:val="18"/>
              </w:rPr>
              <w:t>Hardware Monitor</w:t>
            </w:r>
          </w:p>
        </w:tc>
        <w:tc>
          <w:tcPr>
            <w:tcW w:type="dxa" w:w="2409"/>
          </w:tcPr>
          <w:p>
            <w:r>
              <w:rPr>
                <w:sz w:val="18"/>
              </w:rPr>
              <w:t>Sicaklik ve voltaj degerlerinin anlik goruldugu yer</w:t>
            </w:r>
          </w:p>
        </w:tc>
        <w:tc>
          <w:tcPr>
            <w:tcW w:type="dxa" w:w="2409"/>
          </w:tcPr>
          <w:p>
            <w:r>
              <w:rPr>
                <w:sz w:val="18"/>
              </w:rPr>
              <w:t>CPU Sicakligi: 45C</w:t>
            </w:r>
          </w:p>
        </w:tc>
        <w:tc>
          <w:tcPr>
            <w:tcW w:type="dxa" w:w="2409"/>
          </w:tcPr>
          <w:p>
            <w:r>
              <w:rPr>
                <w:sz w:val="18"/>
              </w:rPr>
              <w:t>Dalgali bir grafik veya derece simgesi</w:t>
            </w:r>
          </w:p>
        </w:tc>
      </w:tr>
    </w:tbl>
    <w:p/>
    <w:p>
      <w:pPr>
        <w:spacing w:before="200"/>
      </w:pPr>
      <w:r>
        <w:rPr>
          <w:b/>
          <w:color w:val="E65C00"/>
          <w:sz w:val="24"/>
        </w:rPr>
        <w:t xml:space="preserve">  Konu Anlatımı</w:t>
      </w:r>
    </w:p>
    <w:p>
      <w:r>
        <w:rPr>
          <w:sz w:val="20"/>
        </w:rPr>
        <w:t>BIOS yapilandirmasi, donanim parcalarinin calisma kurallarini belirledigimiz asamadir. Burada yapilan islemler yazilimin (Windows) donanimini nasil gorecegini tayin eder. Ozellikle saat ve tarih ayarlarinin dogrulugu, internet sertifikalarinin calismasi icin kritiktir.</w:t>
      </w:r>
    </w:p>
    <w:p>
      <w:r>
        <w:rPr>
          <w:sz w:val="20"/>
        </w:rPr>
        <w:t>Yapilandirma sirasinda kullanilan en onemli arac klavyedir; Enter secmek, Esc cikmak, Ok Tuslari gezmek ve F10 kaydetmek icindir. Ayarlarin bir kismi performans (hiz asirtma), bir kismi ise uyumluluk (USB destegi) odaklidir.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Fan Hizi Ayari</w:t>
            </w:r>
          </w:p>
        </w:tc>
        <w:tc>
          <w:tcPr>
            <w:tcW w:type="dxa" w:w="3213"/>
          </w:tcPr>
          <w:p>
            <w:r>
              <w:rPr>
                <w:sz w:val="18"/>
              </w:rPr>
              <w:t>Bilgisayarin acilista cok ses cikaran fan hizini BIOS'tan dusurmek</w:t>
            </w:r>
          </w:p>
        </w:tc>
        <w:tc>
          <w:tcPr>
            <w:tcW w:type="dxa" w:w="3213"/>
          </w:tcPr>
          <w:p>
            <w:r>
              <w:rPr>
                <w:sz w:val="18"/>
              </w:rPr>
              <w:t>Performans optimizasyonu</w:t>
            </w:r>
          </w:p>
        </w:tc>
      </w:tr>
      <w:tr>
        <w:tc>
          <w:tcPr>
            <w:tcW w:type="dxa" w:w="3213"/>
          </w:tcPr>
          <w:p>
            <w:r>
              <w:rPr>
                <w:sz w:val="18"/>
              </w:rPr>
              <w:t>Yeni Disk Tanitma</w:t>
            </w:r>
          </w:p>
        </w:tc>
        <w:tc>
          <w:tcPr>
            <w:tcW w:type="dxa" w:w="3213"/>
          </w:tcPr>
          <w:p>
            <w:r>
              <w:rPr>
                <w:sz w:val="18"/>
              </w:rPr>
              <w:t>Yeni takilan bir diski BIOS'tan goruntuleme</w:t>
            </w:r>
          </w:p>
        </w:tc>
        <w:tc>
          <w:tcPr>
            <w:tcW w:type="dxa" w:w="3213"/>
          </w:tcPr>
          <w:p>
            <w:r>
              <w:rPr>
                <w:sz w:val="18"/>
              </w:rPr>
              <w:t>Donanim tanima</w:t>
            </w:r>
          </w:p>
        </w:tc>
      </w:tr>
      <w:tr>
        <w:tc>
          <w:tcPr>
            <w:tcW w:type="dxa" w:w="3213"/>
          </w:tcPr>
          <w:p>
            <w:r>
              <w:rPr>
                <w:sz w:val="18"/>
              </w:rPr>
              <w:t>Boot Sirasi</w:t>
            </w:r>
          </w:p>
        </w:tc>
        <w:tc>
          <w:tcPr>
            <w:tcW w:type="dxa" w:w="3213"/>
          </w:tcPr>
          <w:p>
            <w:r>
              <w:rPr>
                <w:sz w:val="18"/>
              </w:rPr>
              <w:t>Isletim sistemi kurmak icin Boot sirasini duzenlemek</w:t>
            </w:r>
          </w:p>
        </w:tc>
        <w:tc>
          <w:tcPr>
            <w:tcW w:type="dxa" w:w="3213"/>
          </w:tcPr>
          <w:p>
            <w:r>
              <w:rPr>
                <w:sz w:val="18"/>
              </w:rPr>
              <w:t>Format hazirligi</w:t>
            </w:r>
          </w:p>
        </w:tc>
      </w:tr>
      <w:tr>
        <w:tc>
          <w:tcPr>
            <w:tcW w:type="dxa" w:w="3213"/>
          </w:tcPr>
          <w:p>
            <w:r>
              <w:rPr>
                <w:sz w:val="18"/>
              </w:rPr>
              <w:t>CMOS Resetleme</w:t>
            </w:r>
          </w:p>
        </w:tc>
        <w:tc>
          <w:tcPr>
            <w:tcW w:type="dxa" w:w="3213"/>
          </w:tcPr>
          <w:p>
            <w:r>
              <w:rPr>
                <w:sz w:val="18"/>
              </w:rPr>
              <w:t>Unutulan acilis sifresini CMOS resetleme ile kaldirmak</w:t>
            </w:r>
          </w:p>
        </w:tc>
        <w:tc>
          <w:tcPr>
            <w:tcW w:type="dxa" w:w="3213"/>
          </w:tcPr>
          <w:p>
            <w:r>
              <w:rPr>
                <w:sz w:val="18"/>
              </w:rPr>
              <w:t>Erisim kurtarma</w:t>
            </w:r>
          </w:p>
        </w:tc>
      </w:tr>
    </w:tbl>
    <w:p/>
    <w:p>
      <w:pPr>
        <w:spacing w:before="200"/>
      </w:pPr>
      <w:r>
        <w:rPr>
          <w:b/>
          <w:color w:val="E65C00"/>
          <w:sz w:val="24"/>
        </w:rPr>
        <w:t xml:space="preserve">  Görseller ve Tablolar</w:t>
      </w:r>
    </w:p>
    <w:p>
      <w:pPr>
        <w:pStyle w:val="ListBullet"/>
      </w:pPr>
      <w:r>
        <w:rPr>
          <w:sz w:val="20"/>
        </w:rPr>
        <w:t>BIOS yapilandirma akis semasi</w:t>
      </w:r>
    </w:p>
    <w:p>
      <w:pPr>
        <w:pStyle w:val="ListBullet"/>
      </w:pPr>
      <w:r>
        <w:rPr>
          <w:sz w:val="20"/>
        </w:rPr>
        <w:t>Klavye kisayollari tablosu</w:t>
      </w:r>
    </w:p>
    <w:p>
      <w:pPr>
        <w:spacing w:before="200"/>
      </w:pPr>
      <w:r>
        <w:rPr>
          <w:b/>
          <w:color w:val="E65C00"/>
          <w:sz w:val="24"/>
        </w:rPr>
        <w:t xml:space="preserve">  Analoji ve Benzetmeler</w:t>
      </w:r>
    </w:p>
    <w:p>
      <w:r>
        <w:rPr>
          <w:b/>
          <w:color w:val="E65C00"/>
          <w:sz w:val="20"/>
        </w:rPr>
        <w:t xml:space="preserve">  1. </w:t>
      </w:r>
      <w:r>
        <w:rPr>
          <w:sz w:val="20"/>
        </w:rPr>
        <w:t>Akilli telefonun Gelistirici Secenekleri menusu: Normal kullanicidan gizli ama guclu</w:t>
      </w:r>
    </w:p>
    <w:p>
      <w:r>
        <w:rPr>
          <w:b/>
          <w:color w:val="E65C00"/>
          <w:sz w:val="20"/>
        </w:rPr>
        <w:t xml:space="preserve">  2. </w:t>
      </w:r>
      <w:r>
        <w:rPr>
          <w:sz w:val="20"/>
        </w:rPr>
        <w:t>Televizyonun kanal arama ve goruntu kalibrasyon menusu: Temel ama kritik ayarlar</w:t>
      </w:r>
    </w:p>
    <w:p>
      <w:r>
        <w:rPr>
          <w:b/>
          <w:color w:val="E65C00"/>
          <w:sz w:val="20"/>
        </w:rPr>
        <w:t xml:space="preserve">  3. </w:t>
      </w:r>
      <w:r>
        <w:rPr>
          <w:sz w:val="20"/>
        </w:rPr>
        <w:t>Arabanin yol bilgisayarindaki bakim ve limit ayarlari: Performans yonetimi</w:t>
      </w:r>
    </w:p>
    <w:p>
      <w:pPr>
        <w:spacing w:before="200"/>
      </w:pPr>
      <w:r>
        <w:rPr>
          <w:b/>
          <w:color w:val="E65C00"/>
          <w:sz w:val="24"/>
        </w:rPr>
        <w:t xml:space="preserve">  Öğrenci Soru-Cevap</w:t>
      </w:r>
    </w:p>
    <w:p>
      <w:pPr>
        <w:pStyle w:val="ListBullet"/>
      </w:pPr>
      <w:r>
        <w:rPr>
          <w:sz w:val="20"/>
        </w:rPr>
        <w:t>Yanlis bir ayar yapip kaydedersem bilgisayar bozulur mu? - Fiziksel zarar nadirdir ama acilmayabilir, Default ile duzelir.</w:t>
      </w:r>
    </w:p>
    <w:p>
      <w:pPr>
        <w:pStyle w:val="ListBullet"/>
      </w:pPr>
      <w:r>
        <w:rPr>
          <w:sz w:val="20"/>
        </w:rPr>
        <w:t>Kaydetmeden cikarsam ne olur? - Eski ayarlar gecerli kalir.</w:t>
      </w:r>
    </w:p>
    <w:p>
      <w:pPr>
        <w:pStyle w:val="ListBullet"/>
      </w:pPr>
      <w:r>
        <w:rPr>
          <w:sz w:val="20"/>
        </w:rPr>
        <w:t>BIOS saati Windows saatinden farkli olabilir mi? - Genellikle senkronize olurlar ama ana kaynak BIOS'tur.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"Bilisim Uzmani Gorev Basinda"</w:t>
      </w:r>
    </w:p>
    <w:p>
      <w:r>
        <w:rPr>
          <w:b/>
          <w:color w:val="1B2A4A"/>
          <w:sz w:val="20"/>
        </w:rPr>
        <w:t xml:space="preserve">Türü: </w:t>
      </w:r>
      <w:r>
        <w:rPr>
          <w:sz w:val="20"/>
        </w:rPr>
        <w:t>Grup Calismasi</w:t>
      </w:r>
    </w:p>
    <w:p>
      <w:r>
        <w:rPr>
          <w:b/>
          <w:color w:val="1B2A4A"/>
          <w:sz w:val="20"/>
        </w:rPr>
        <w:t xml:space="preserve">Amacı: </w:t>
      </w:r>
      <w:r>
        <w:rPr>
          <w:sz w:val="20"/>
        </w:rPr>
        <w:t>Karmasik bir yapilandirma problemini cozmek.</w:t>
      </w:r>
    </w:p>
    <w:p>
      <w:pPr>
        <w:spacing w:before="200"/>
      </w:pPr>
      <w:r>
        <w:rPr>
          <w:b/>
          <w:color w:val="6A1B9A"/>
          <w:sz w:val="24"/>
        </w:rPr>
        <w:t xml:space="preserve">  Yönerge Adımları</w:t>
      </w:r>
    </w:p>
    <w:p>
      <w:r>
        <w:rPr>
          <w:b/>
          <w:color w:val="6A1B9A"/>
          <w:sz w:val="20"/>
        </w:rPr>
        <w:t xml:space="preserve">  1. </w:t>
      </w:r>
      <w:r>
        <w:rPr>
          <w:sz w:val="20"/>
        </w:rPr>
        <w:t>Verilen senaryoyu analiz et.</w:t>
      </w:r>
    </w:p>
    <w:p>
      <w:r>
        <w:rPr>
          <w:b/>
          <w:color w:val="6A1B9A"/>
          <w:sz w:val="20"/>
        </w:rPr>
        <w:t xml:space="preserve">  2. </w:t>
      </w:r>
      <w:r>
        <w:rPr>
          <w:sz w:val="20"/>
        </w:rPr>
        <w:t>BIOS menulernden ilgili ayari (Orn: Sanallastirma destegi) bul.</w:t>
      </w:r>
    </w:p>
    <w:p>
      <w:r>
        <w:rPr>
          <w:b/>
          <w:color w:val="6A1B9A"/>
          <w:sz w:val="20"/>
        </w:rPr>
        <w:t xml:space="preserve">  3. </w:t>
      </w:r>
      <w:r>
        <w:rPr>
          <w:sz w:val="20"/>
        </w:rPr>
        <w:t>Ayari 'Enabled' yap.</w:t>
      </w:r>
    </w:p>
    <w:p>
      <w:r>
        <w:rPr>
          <w:b/>
          <w:color w:val="6A1B9A"/>
          <w:sz w:val="20"/>
        </w:rPr>
        <w:t xml:space="preserve">  4. </w:t>
      </w:r>
      <w:r>
        <w:rPr>
          <w:sz w:val="20"/>
        </w:rPr>
        <w:t>Kayit surecini simule et.</w:t>
      </w:r>
    </w:p>
    <w:p>
      <w:r>
        <w:rPr>
          <w:b/>
          <w:color w:val="6A1B9A"/>
          <w:sz w:val="20"/>
        </w:rPr>
        <w:t xml:space="preserve">  5. </w:t>
      </w:r>
      <w:r>
        <w:rPr>
          <w:sz w:val="20"/>
        </w:rPr>
        <w:t>Cozumu raporla.</w:t>
      </w:r>
    </w:p>
    <w:p>
      <w:r>
        <w:rPr>
          <w:b/>
          <w:color w:val="1B2A4A"/>
          <w:sz w:val="20"/>
        </w:rPr>
        <w:t xml:space="preserve">Beklenen Ürün: </w:t>
      </w:r>
      <w:r>
        <w:rPr>
          <w:sz w:val="20"/>
        </w:rPr>
        <w:t>Teknik Mudahale Raporu</w:t>
      </w:r>
    </w:p>
    <w:p>
      <w:pPr>
        <w:spacing w:before="200"/>
      </w:pPr>
      <w:r>
        <w:rPr>
          <w:b/>
          <w:color w:val="6A1B9A"/>
          <w:sz w:val="24"/>
        </w:rPr>
        <w:t xml:space="preserve">  Transfer Soruları</w:t>
      </w:r>
    </w:p>
    <w:p>
      <w:r>
        <w:rPr>
          <w:b/>
          <w:color w:val="6A1B9A"/>
          <w:sz w:val="20"/>
        </w:rPr>
        <w:t xml:space="preserve">  1. </w:t>
      </w:r>
      <w:r>
        <w:rPr>
          <w:sz w:val="20"/>
        </w:rPr>
        <w:t>Bu ayarlar sunucu bilgisayarlarda nasil yapilir?</w:t>
      </w:r>
    </w:p>
    <w:p>
      <w:r>
        <w:rPr>
          <w:b/>
          <w:color w:val="6A1B9A"/>
          <w:sz w:val="20"/>
        </w:rPr>
        <w:t xml:space="preserve">  2. </w:t>
      </w:r>
      <w:r>
        <w:rPr>
          <w:sz w:val="20"/>
        </w:rPr>
        <w:t>Akilli ev sistemlerinin bir BIOS'u var midir?</w:t>
      </w:r>
    </w:p>
    <w:p>
      <w:r>
        <w:rPr>
          <w:b/>
          <w:color w:val="6A1B9A"/>
          <w:sz w:val="20"/>
        </w:rPr>
        <w:t xml:space="preserve">  3. </w:t>
      </w:r>
      <w:r>
        <w:rPr>
          <w:sz w:val="20"/>
        </w:rPr>
        <w:t>Mobil cihazlarda benzer ayarlar nerededir?</w:t>
      </w:r>
    </w:p>
    <w:p>
      <w:r>
        <w:rPr>
          <w:b/>
          <w:color w:val="1B2A4A"/>
          <w:sz w:val="20"/>
        </w:rPr>
        <w:t xml:space="preserve">İlişkili Disiplinler: </w:t>
      </w:r>
      <w:r>
        <w:rPr>
          <w:sz w:val="20"/>
        </w:rPr>
        <w:t>Ingilizce (Teknik terminoloji), Elektronik (Veri yolu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Bilgisayarin islemcisi cok isiniyor.</w:t>
              <w:br/>
              <w:br/>
              <w:t>Cozum: BIOS'tan fan profilini 'Performance' moduna alarak fanin daha hizli donmesini saglamak.</w:t>
            </w:r>
          </w:p>
        </w:tc>
      </w:tr>
    </w:tbl>
    <w:p/>
    <w:p>
      <w:r>
        <w:rPr>
          <w:b/>
          <w:color w:val="1B2A4A"/>
          <w:sz w:val="20"/>
        </w:rPr>
        <w:t xml:space="preserve">Yaratıcı Görev: </w:t>
      </w:r>
      <w:r>
        <w:rPr>
          <w:sz w:val="20"/>
        </w:rPr>
        <w:t>Tamamen sesli komutla yapilandirilan bir BIOS hayal edin; fan hizini artirmak icin ne derdiniz?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Saat ve tarihi ayarlayabiliyorum.</w:t>
      </w:r>
    </w:p>
    <w:p>
      <w:r>
        <w:rPr>
          <w:sz w:val="20"/>
        </w:rPr>
        <w:t xml:space="preserve">  ☐  Save &amp; Exit islemini yapabiliyorum.</w:t>
      </w:r>
    </w:p>
    <w:p>
      <w:r>
        <w:rPr>
          <w:sz w:val="20"/>
        </w:rPr>
        <w:t xml:space="preserve">  ☐  Fabrika ayarlarina donebiliyorum.</w:t>
      </w:r>
    </w:p>
    <w:p>
      <w:r>
        <w:rPr>
          <w:sz w:val="20"/>
        </w:rPr>
        <w:t xml:space="preserve">  ☐  Menu hiyerarsisini anliyorum.</w:t>
      </w:r>
    </w:p>
    <w:p>
      <w:r>
        <w:rPr>
          <w:sz w:val="20"/>
        </w:rPr>
        <w:t xml:space="preserve">  ☐  Klavye kisayollarini kullanabiliyorum.</w:t>
      </w:r>
    </w:p>
    <w:p>
      <w:pPr>
        <w:spacing w:before="200"/>
      </w:pPr>
      <w:r>
        <w:rPr>
          <w:b/>
          <w:color w:val="2E7D32"/>
          <w:sz w:val="24"/>
        </w:rPr>
        <w:t xml:space="preserve">  Öz Değerlendirme Soruları</w:t>
      </w:r>
    </w:p>
    <w:p>
      <w:r>
        <w:rPr>
          <w:b/>
          <w:color w:val="2E7D32"/>
          <w:sz w:val="20"/>
        </w:rPr>
        <w:t xml:space="preserve">  1. </w:t>
      </w:r>
      <w:r>
        <w:rPr>
          <w:sz w:val="20"/>
        </w:rPr>
        <w:t>En kolay hangi menuyu kullandim?</w:t>
      </w:r>
    </w:p>
    <w:p>
      <w:r>
        <w:rPr>
          <w:b/>
          <w:color w:val="2E7D32"/>
          <w:sz w:val="20"/>
        </w:rPr>
        <w:t xml:space="preserve">  2. </w:t>
      </w:r>
      <w:r>
        <w:rPr>
          <w:sz w:val="20"/>
        </w:rPr>
        <w:t>BIOS yapilandirmasi artik karmasik geliyor mu?</w:t>
      </w:r>
    </w:p>
    <w:p>
      <w:r>
        <w:rPr>
          <w:b/>
          <w:color w:val="2E7D32"/>
          <w:sz w:val="20"/>
        </w:rPr>
        <w:t xml:space="preserve">  3. </w:t>
      </w:r>
      <w:r>
        <w:rPr>
          <w:sz w:val="20"/>
        </w:rPr>
        <w:t>Bir baskasina ogretebilir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Kaydedip cikma tusu?</w:t>
            </w:r>
          </w:p>
        </w:tc>
        <w:tc>
          <w:tcPr>
            <w:tcW w:type="dxa" w:w="3213"/>
          </w:tcPr>
          <w:p>
            <w:r>
              <w:rPr>
                <w:sz w:val="18"/>
              </w:rPr>
              <w:t>F10</w:t>
            </w:r>
          </w:p>
        </w:tc>
      </w:tr>
      <w:tr>
        <w:tc>
          <w:tcPr>
            <w:tcW w:type="dxa" w:w="3213"/>
          </w:tcPr>
          <w:p>
            <w:r>
              <w:rPr>
                <w:sz w:val="18"/>
              </w:rPr>
              <w:t>2</w:t>
            </w:r>
          </w:p>
        </w:tc>
        <w:tc>
          <w:tcPr>
            <w:tcW w:type="dxa" w:w="3213"/>
          </w:tcPr>
          <w:p>
            <w:r>
              <w:rPr>
                <w:sz w:val="18"/>
              </w:rPr>
              <w:t>Ayarlari sifirlama secenegi?</w:t>
            </w:r>
          </w:p>
        </w:tc>
        <w:tc>
          <w:tcPr>
            <w:tcW w:type="dxa" w:w="3213"/>
          </w:tcPr>
          <w:p>
            <w:r>
              <w:rPr>
                <w:sz w:val="18"/>
              </w:rPr>
              <w:t>Load Setup Defaults</w:t>
            </w:r>
          </w:p>
        </w:tc>
      </w:tr>
      <w:tr>
        <w:tc>
          <w:tcPr>
            <w:tcW w:type="dxa" w:w="3213"/>
          </w:tcPr>
          <w:p>
            <w:r>
              <w:rPr>
                <w:sz w:val="18"/>
              </w:rPr>
              <w:t>3</w:t>
            </w:r>
          </w:p>
        </w:tc>
        <w:tc>
          <w:tcPr>
            <w:tcW w:type="dxa" w:w="3213"/>
          </w:tcPr>
          <w:p>
            <w:r>
              <w:rPr>
                <w:sz w:val="18"/>
              </w:rPr>
              <w:t>Saat nerede saklanir?</w:t>
            </w:r>
          </w:p>
        </w:tc>
        <w:tc>
          <w:tcPr>
            <w:tcW w:type="dxa" w:w="3213"/>
          </w:tcPr>
          <w:p>
            <w:r>
              <w:rPr>
                <w:sz w:val="18"/>
              </w:rPr>
              <w:t>CMOS</w:t>
            </w:r>
          </w:p>
        </w:tc>
      </w:tr>
      <w:tr>
        <w:tc>
          <w:tcPr>
            <w:tcW w:type="dxa" w:w="3213"/>
          </w:tcPr>
          <w:p>
            <w:r>
              <w:rPr>
                <w:sz w:val="18"/>
              </w:rPr>
              <w:t>4</w:t>
            </w:r>
          </w:p>
        </w:tc>
        <w:tc>
          <w:tcPr>
            <w:tcW w:type="dxa" w:w="3213"/>
          </w:tcPr>
          <w:p>
            <w:r>
              <w:rPr>
                <w:sz w:val="18"/>
              </w:rPr>
              <w:t>BIOS pilsiz ayar tutar mi?</w:t>
            </w:r>
          </w:p>
        </w:tc>
        <w:tc>
          <w:tcPr>
            <w:tcW w:type="dxa" w:w="3213"/>
          </w:tcPr>
          <w:p>
            <w:r>
              <w:rPr>
                <w:sz w:val="18"/>
              </w:rPr>
              <w:t>Hayir</w:t>
            </w:r>
          </w:p>
        </w:tc>
      </w:tr>
      <w:tr>
        <w:tc>
          <w:tcPr>
            <w:tcW w:type="dxa" w:w="3213"/>
          </w:tcPr>
          <w:p>
            <w:r>
              <w:rPr>
                <w:sz w:val="18"/>
              </w:rPr>
              <w:t>5</w:t>
            </w:r>
          </w:p>
        </w:tc>
        <w:tc>
          <w:tcPr>
            <w:tcW w:type="dxa" w:w="3213"/>
          </w:tcPr>
          <w:p>
            <w:r>
              <w:rPr>
                <w:sz w:val="18"/>
              </w:rPr>
              <w:t>Main menusu neyi icerir?</w:t>
            </w:r>
          </w:p>
        </w:tc>
        <w:tc>
          <w:tcPr>
            <w:tcW w:type="dxa" w:w="3213"/>
          </w:tcPr>
          <w:p>
            <w:r>
              <w:rPr>
                <w:sz w:val="18"/>
              </w:rPr>
              <w:t>Genel sistem bilgisi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BIOS ayarlari herkesin erisimne acik olmali mi?</w:t>
      </w:r>
    </w:p>
    <w:p>
      <w:r>
        <w:rPr>
          <w:b/>
          <w:color w:val="2E7D32"/>
          <w:sz w:val="20"/>
        </w:rPr>
        <w:t xml:space="preserve">  2. </w:t>
      </w:r>
      <w:r>
        <w:rPr>
          <w:sz w:val="20"/>
        </w:rPr>
        <w:t>Otomatik yapilandirma teknolojileri insan mudahalesini bitirir mi?</w:t>
      </w:r>
    </w:p>
    <w:p>
      <w:r>
        <w:rPr>
          <w:b/>
          <w:color w:val="2E7D32"/>
          <w:sz w:val="20"/>
        </w:rPr>
        <w:t xml:space="preserve">  3. </w:t>
      </w:r>
      <w:r>
        <w:rPr>
          <w:sz w:val="20"/>
        </w:rPr>
        <w:t>BIOS guncelleme riskli midir?</w:t>
      </w:r>
    </w:p>
    <w:p>
      <w:r>
        <w:rPr>
          <w:b/>
          <w:color w:val="2E7D32"/>
          <w:sz w:val="20"/>
        </w:rPr>
        <w:t>Eleştirel Düşünme:</w:t>
      </w:r>
    </w:p>
    <w:p>
      <w:r>
        <w:rPr>
          <w:b/>
          <w:color w:val="2E7D32"/>
          <w:sz w:val="20"/>
        </w:rPr>
        <w:t xml:space="preserve">  1. </w:t>
      </w:r>
      <w:r>
        <w:rPr>
          <w:sz w:val="20"/>
        </w:rPr>
        <w:t>Yapilandirma hatalarinin sorumlusu donanim mi yoksa kullanici midir?</w:t>
      </w:r>
    </w:p>
    <w:p>
      <w:r>
        <w:rPr>
          <w:b/>
          <w:color w:val="2E7D32"/>
          <w:sz w:val="20"/>
        </w:rPr>
        <w:t xml:space="preserve">  2. </w:t>
      </w:r>
      <w:r>
        <w:rPr>
          <w:sz w:val="20"/>
        </w:rPr>
        <w:t>Ingilizce bilmeyen bir kullanici BIOS'u nasil yonetebilir?</w:t>
      </w:r>
    </w:p>
    <w:p>
      <w:r>
        <w:rPr>
          <w:b/>
          <w:color w:val="2E7D32"/>
          <w:sz w:val="20"/>
        </w:rPr>
        <w:t xml:space="preserve">  3. </w:t>
      </w:r>
      <w:r>
        <w:rPr>
          <w:sz w:val="20"/>
        </w:rPr>
        <w:t>Fabrika ayarlari her zaman en iyi secim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"BIOS Yapilandirma Pratigi"</w:t>
      </w:r>
    </w:p>
    <w:p>
      <w:r>
        <w:rPr>
          <w:b/>
          <w:color w:val="1B2A4A"/>
          <w:sz w:val="20"/>
        </w:rPr>
        <w:t xml:space="preserve">Hedef: </w:t>
      </w:r>
      <w:r>
        <w:rPr>
          <w:sz w:val="20"/>
        </w:rPr>
        <w:t>BIOS ayarlarini guvenli sekilde degistirmek.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BIOS'a Giris</w:t>
            </w:r>
          </w:p>
        </w:tc>
        <w:tc>
          <w:tcPr>
            <w:tcW w:type="dxa" w:w="3213"/>
          </w:tcPr>
          <w:p>
            <w:r>
              <w:rPr>
                <w:sz w:val="18"/>
              </w:rPr>
              <w:t>Acilista uygun tusa basin</w:t>
            </w:r>
          </w:p>
        </w:tc>
        <w:tc>
          <w:tcPr>
            <w:tcW w:type="dxa" w:w="3213"/>
          </w:tcPr>
          <w:p>
            <w:r>
              <w:rPr>
                <w:sz w:val="18"/>
              </w:rPr>
              <w:t>Yapilandirma ekrani acilir</w:t>
            </w:r>
          </w:p>
        </w:tc>
      </w:tr>
      <w:tr>
        <w:tc>
          <w:tcPr>
            <w:tcW w:type="dxa" w:w="3213"/>
          </w:tcPr>
          <w:p>
            <w:r>
              <w:rPr>
                <w:sz w:val="18"/>
              </w:rPr>
              <w:t>2. Saat/Tarih Degisimi</w:t>
            </w:r>
          </w:p>
        </w:tc>
        <w:tc>
          <w:tcPr>
            <w:tcW w:type="dxa" w:w="3213"/>
          </w:tcPr>
          <w:p>
            <w:r>
              <w:rPr>
                <w:sz w:val="18"/>
              </w:rPr>
              <w:t>Main menusunden saati guncelleyin</w:t>
            </w:r>
          </w:p>
        </w:tc>
        <w:tc>
          <w:tcPr>
            <w:tcW w:type="dxa" w:w="3213"/>
          </w:tcPr>
          <w:p>
            <w:r>
              <w:rPr>
                <w:sz w:val="18"/>
              </w:rPr>
              <w:t>Donanim saati guncellenir</w:t>
            </w:r>
          </w:p>
        </w:tc>
      </w:tr>
      <w:tr>
        <w:tc>
          <w:tcPr>
            <w:tcW w:type="dxa" w:w="3213"/>
          </w:tcPr>
          <w:p>
            <w:r>
              <w:rPr>
                <w:sz w:val="18"/>
              </w:rPr>
              <w:t>3. Fan Kontrolu</w:t>
            </w:r>
          </w:p>
        </w:tc>
        <w:tc>
          <w:tcPr>
            <w:tcW w:type="dxa" w:w="3213"/>
          </w:tcPr>
          <w:p>
            <w:r>
              <w:rPr>
                <w:sz w:val="18"/>
              </w:rPr>
              <w:t>Hardware Monitor'dan sicakligi okuyun</w:t>
            </w:r>
          </w:p>
        </w:tc>
        <w:tc>
          <w:tcPr>
            <w:tcW w:type="dxa" w:w="3213"/>
          </w:tcPr>
          <w:p>
            <w:r>
              <w:rPr>
                <w:sz w:val="18"/>
              </w:rPr>
              <w:t>Sicaklik degerleri gorulur</w:t>
            </w:r>
          </w:p>
        </w:tc>
      </w:tr>
      <w:tr>
        <w:tc>
          <w:tcPr>
            <w:tcW w:type="dxa" w:w="3213"/>
          </w:tcPr>
          <w:p>
            <w:r>
              <w:rPr>
                <w:sz w:val="18"/>
              </w:rPr>
              <w:t>4. Kaydederek Cikma</w:t>
            </w:r>
          </w:p>
        </w:tc>
        <w:tc>
          <w:tcPr>
            <w:tcW w:type="dxa" w:w="3213"/>
          </w:tcPr>
          <w:p>
            <w:r>
              <w:rPr>
                <w:sz w:val="18"/>
              </w:rPr>
              <w:t>F10 ile ayarlari kaydedin</w:t>
            </w:r>
          </w:p>
        </w:tc>
        <w:tc>
          <w:tcPr>
            <w:tcW w:type="dxa" w:w="3213"/>
          </w:tcPr>
          <w:p>
            <w:r>
              <w:rPr>
                <w:sz w:val="18"/>
              </w:rPr>
              <w:t>CMOS'a veriler islenir</w:t>
            </w:r>
          </w:p>
        </w:tc>
      </w:tr>
      <w:tr>
        <w:tc>
          <w:tcPr>
            <w:tcW w:type="dxa" w:w="3213"/>
          </w:tcPr>
          <w:p>
            <w:r>
              <w:rPr>
                <w:sz w:val="18"/>
              </w:rPr>
              <w:t>5. Yeniden Baslatma</w:t>
            </w:r>
          </w:p>
        </w:tc>
        <w:tc>
          <w:tcPr>
            <w:tcW w:type="dxa" w:w="3213"/>
          </w:tcPr>
          <w:p>
            <w:r>
              <w:rPr>
                <w:sz w:val="18"/>
              </w:rPr>
              <w:t>Sistemi yeni ayarlarla acin</w:t>
            </w:r>
          </w:p>
        </w:tc>
        <w:tc>
          <w:tcPr>
            <w:tcW w:type="dxa" w:w="3213"/>
          </w:tcPr>
          <w:p>
            <w:r>
              <w:rPr>
                <w:sz w:val="18"/>
              </w:rPr>
              <w:t>Sistem yeni ayarlarla calisir</w:t>
            </w:r>
          </w:p>
        </w:tc>
      </w:tr>
    </w:tbl>
    <w:p/>
    <w:p>
      <w:r>
        <w:rPr>
          <w:b/>
          <w:color w:val="1B2A4A"/>
          <w:sz w:val="20"/>
        </w:rPr>
        <w:t xml:space="preserve">Tamamlanma Kriteri: </w:t>
      </w:r>
      <w:r>
        <w:rPr>
          <w:sz w:val="20"/>
        </w:rPr>
        <w:t>Saat degisikliginin kaydedilmesi ve yeniden baslatma sonrasi dogrulanmasi.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BIOS Yapilandirma"</w:t>
      </w:r>
    </w:p>
    <w:p>
      <w:r>
        <w:rPr>
          <w:b/>
          <w:color w:val="1B2A4A"/>
          <w:sz w:val="20"/>
        </w:rPr>
        <w:t xml:space="preserve">Eğitmenin Gösterdiği: </w:t>
      </w:r>
      <w:r>
        <w:rPr>
          <w:sz w:val="20"/>
        </w:rPr>
        <w:t>Projeksiyonla canli BIOS ekraninda saat degisikligi ve fan kontrolunu gosterir.</w:t>
      </w:r>
    </w:p>
    <w:p>
      <w:r>
        <w:rPr>
          <w:b/>
          <w:color w:val="1B2A4A"/>
          <w:sz w:val="20"/>
        </w:rPr>
        <w:t xml:space="preserve">Öğrencinin Tekrarladığı: </w:t>
      </w:r>
      <w:r>
        <w:rPr>
          <w:sz w:val="20"/>
        </w:rPr>
        <w:t>Simulatorde ayni islemleri tekrarlar.</w:t>
      </w:r>
    </w:p>
    <w:p>
      <w:r>
        <w:rPr>
          <w:b/>
          <w:color w:val="1B2A4A"/>
          <w:sz w:val="20"/>
        </w:rPr>
        <w:t xml:space="preserve">Dikkat Noktaları: </w:t>
      </w:r>
      <w:r>
        <w:rPr>
          <w:sz w:val="20"/>
        </w:rPr>
        <w:t>Bilmediginiz ayarlari degistirmeyin; her zaman Default seceneginin yerini bilin.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Klavye kisayollarini dogru islemlerle eslestirin</w:t>
            </w:r>
          </w:p>
        </w:tc>
      </w:tr>
      <w:tr>
        <w:tc>
          <w:tcPr>
            <w:tcW w:type="dxa" w:w="3213"/>
          </w:tcPr>
          <w:p>
            <w:r>
              <w:rPr>
                <w:sz w:val="18"/>
              </w:rPr>
              <w:t>2</w:t>
            </w:r>
          </w:p>
        </w:tc>
        <w:tc>
          <w:tcPr>
            <w:tcW w:type="dxa" w:w="3213"/>
          </w:tcPr>
          <w:p>
            <w:r>
              <w:rPr>
                <w:sz w:val="18"/>
              </w:rPr>
              <w:t>Orta</w:t>
            </w:r>
          </w:p>
        </w:tc>
        <w:tc>
          <w:tcPr>
            <w:tcW w:type="dxa" w:w="3213"/>
          </w:tcPr>
          <w:p>
            <w:r>
              <w:rPr>
                <w:sz w:val="18"/>
              </w:rPr>
              <w:t>Menu hiyerarsisi semasini tamamlayin</w:t>
            </w:r>
          </w:p>
        </w:tc>
      </w:tr>
      <w:tr>
        <w:tc>
          <w:tcPr>
            <w:tcW w:type="dxa" w:w="3213"/>
          </w:tcPr>
          <w:p>
            <w:r>
              <w:rPr>
                <w:sz w:val="18"/>
              </w:rPr>
              <w:t>3</w:t>
            </w:r>
          </w:p>
        </w:tc>
        <w:tc>
          <w:tcPr>
            <w:tcW w:type="dxa" w:w="3213"/>
          </w:tcPr>
          <w:p>
            <w:r>
              <w:rPr>
                <w:sz w:val="18"/>
              </w:rPr>
              <w:t>Ileri</w:t>
            </w:r>
          </w:p>
        </w:tc>
        <w:tc>
          <w:tcPr>
            <w:tcW w:type="dxa" w:w="3213"/>
          </w:tcPr>
          <w:p>
            <w:r>
              <w:rPr>
                <w:sz w:val="18"/>
              </w:rPr>
              <w:t>Verilen senaryoya gore dogru BIOS sekmesini ve ayari bulun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"Acilmayan PC"</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BIOS ayarlariyla oynandiktan sonra bilgisayar goruntu vermiyor. Anakart uzerindeki Jumper veya CMOS pili ile sifirlama gerekli mi?</w:t>
            </w:r>
          </w:p>
        </w:tc>
      </w:tr>
    </w:tbl>
    <w:p/>
    <w:p>
      <w:r>
        <w:rPr>
          <w:b/>
          <w:color w:val="1B2A4A"/>
          <w:sz w:val="20"/>
        </w:rPr>
        <w:t xml:space="preserve">Beklenen Çıktı: </w:t>
      </w:r>
      <w:r>
        <w:rPr>
          <w:sz w:val="20"/>
        </w:rPr>
        <w:t>CMOS sifirlama yontemlerini (pil cikarma, jumper degistirme) ogrenme ve uygulama.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bilgisayarin temel yapilandirma islemlerini, saat-tarih ayarlarini ve CMOS hafizasinin yonetimini ogrendik. BIOS ayarlarini degistirme, kaydetme ve sifirlama islemlerini uygladik.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Yapilandirma</w:t>
            </w:r>
          </w:p>
        </w:tc>
        <w:tc>
          <w:tcPr>
            <w:tcW w:type="dxa" w:w="4819"/>
            <w:shd w:fill="F5F5F5"/>
          </w:tcPr>
          <w:p>
            <w:r>
              <w:rPr>
                <w:b/>
                <w:color w:val="1B2A4A"/>
                <w:sz w:val="20"/>
              </w:rPr>
              <w:t xml:space="preserve">  CMOS</w:t>
            </w:r>
          </w:p>
        </w:tc>
      </w:tr>
      <w:tr>
        <w:tc>
          <w:tcPr>
            <w:tcW w:type="dxa" w:w="4819"/>
            <w:shd w:fill="F5F5F5"/>
          </w:tcPr>
          <w:p>
            <w:r>
              <w:rPr>
                <w:b/>
                <w:color w:val="1B2A4A"/>
                <w:sz w:val="20"/>
              </w:rPr>
              <w:t xml:space="preserve">  Default</w:t>
            </w:r>
          </w:p>
        </w:tc>
        <w:tc>
          <w:tcPr>
            <w:tcW w:type="dxa" w:w="4819"/>
            <w:shd w:fill="F5F5F5"/>
          </w:tcPr>
          <w:p>
            <w:r>
              <w:rPr>
                <w:b/>
                <w:color w:val="1B2A4A"/>
                <w:sz w:val="20"/>
              </w:rPr>
              <w:t xml:space="preserve">  F10</w:t>
            </w:r>
          </w:p>
        </w:tc>
      </w:tr>
      <w:tr>
        <w:tc>
          <w:tcPr>
            <w:tcW w:type="dxa" w:w="4819"/>
            <w:shd w:fill="F5F5F5"/>
          </w:tcPr>
          <w:p>
            <w:r>
              <w:rPr>
                <w:b/>
                <w:color w:val="1B2A4A"/>
                <w:sz w:val="20"/>
              </w:rPr>
              <w:t xml:space="preserve">  System Clock</w:t>
            </w:r>
          </w:p>
        </w:tc>
        <w:tc>
          <w:tcPr>
            <w:tcW w:type="dxa" w:w="4819"/>
            <w:shd w:fill="F5F5F5"/>
          </w:tcPr>
          <w:p>
            <w:r>
              <w:rPr>
                <w:b/>
                <w:color w:val="1B2A4A"/>
                <w:sz w:val="20"/>
              </w:rPr>
              <w:t xml:space="preserve">  SATA Mode</w:t>
            </w:r>
          </w:p>
        </w:tc>
      </w:tr>
      <w:tr>
        <w:tc>
          <w:tcPr>
            <w:tcW w:type="dxa" w:w="4819"/>
            <w:shd w:fill="F5F5F5"/>
          </w:tcPr>
          <w:p>
            <w:r>
              <w:rPr>
                <w:b/>
                <w:color w:val="1B2A4A"/>
                <w:sz w:val="20"/>
              </w:rPr>
              <w:t xml:space="preserve">  Save &amp; Exit</w:t>
            </w:r>
          </w:p>
        </w:tc>
        <w:tc>
          <w:tcPr>
            <w:tcW w:type="dxa" w:w="4819"/>
            <w:shd w:fill="F5F5F5"/>
          </w:tcPr>
          <w:p>
            <w:r>
              <w:rPr>
                <w:b/>
                <w:color w:val="1B2A4A"/>
                <w:sz w:val="20"/>
              </w:rPr>
              <w:t xml:space="preserve">  Hardware Monitor</w:t>
            </w:r>
          </w:p>
        </w:tc>
      </w:tr>
    </w:tbl>
    <w:p/>
    <w:p>
      <w:pPr>
        <w:spacing w:before="200"/>
      </w:pPr>
      <w:r>
        <w:rPr>
          <w:b/>
          <w:color w:val="757575"/>
          <w:sz w:val="24"/>
        </w:rPr>
        <w:t xml:space="preserve">  Bir Sonraki Dersle Köprü</w:t>
      </w:r>
    </w:p>
    <w:p>
      <w:r>
        <w:rPr>
          <w:sz w:val="20"/>
        </w:rPr>
        <w:t>Ayarlari yaptik; peki ya bir seyler ters giderse? Bir sonraki saatte Hata Mesajlarini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Kendi bilgisayarinizin BIOS saati ile Windows saati arasindaki farki kontrol edin.</w:t>
              <w:br/>
              <w:t>Teslim: Sonraki ders.</w:t>
              <w:br/>
              <w:t>Kriter: Her iki saatin karsilastirilmasi ve farkin (varsa) not edilmesi.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Simulatoru kontrol et ve sinif bilgisayarlarina yukle.</w:t>
      </w:r>
    </w:p>
    <w:p>
      <w:pPr>
        <w:pStyle w:val="ListBullet"/>
      </w:pPr>
      <w:r>
        <w:rPr>
          <w:sz w:val="20"/>
        </w:rPr>
        <w:t>Klavye kisayol semasini sinif panosuna as.</w:t>
      </w:r>
    </w:p>
    <w:p>
      <w:pPr>
        <w:pStyle w:val="ListBullet"/>
      </w:pPr>
      <w:r>
        <w:rPr>
          <w:sz w:val="20"/>
        </w:rPr>
        <w:t>Farkli BIOS gorsellerini projeksiyona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Menu karmasasi</w:t>
            </w:r>
          </w:p>
        </w:tc>
        <w:tc>
          <w:tcPr>
            <w:tcW w:type="dxa" w:w="4819"/>
          </w:tcPr>
          <w:p>
            <w:r>
              <w:rPr>
                <w:sz w:val="18"/>
              </w:rPr>
              <w:t>Sekme mantigini vurgula; her sekmenin gorevini tek cumleyle ozetle</w:t>
            </w:r>
          </w:p>
        </w:tc>
      </w:tr>
      <w:tr>
        <w:tc>
          <w:tcPr>
            <w:tcW w:type="dxa" w:w="4819"/>
          </w:tcPr>
          <w:p>
            <w:r>
              <w:rPr>
                <w:sz w:val="18"/>
              </w:rPr>
              <w:t>Bozulma korkusu</w:t>
            </w:r>
          </w:p>
        </w:tc>
        <w:tc>
          <w:tcPr>
            <w:tcW w:type="dxa" w:w="4819"/>
          </w:tcPr>
          <w:p>
            <w:r>
              <w:rPr>
                <w:sz w:val="18"/>
              </w:rPr>
              <w:t>Simulator kullan; gercek bilgisayarda sadece gozlem yap</w:t>
            </w:r>
          </w:p>
        </w:tc>
      </w:tr>
      <w:tr>
        <w:tc>
          <w:tcPr>
            <w:tcW w:type="dxa" w:w="4819"/>
          </w:tcPr>
          <w:p>
            <w:r>
              <w:rPr>
                <w:sz w:val="18"/>
              </w:rPr>
              <w:t>Ingilizce terimler</w:t>
            </w:r>
          </w:p>
        </w:tc>
        <w:tc>
          <w:tcPr>
            <w:tcW w:type="dxa" w:w="4819"/>
          </w:tcPr>
          <w:p>
            <w:r>
              <w:rPr>
                <w:sz w:val="18"/>
              </w:rPr>
              <w:t>Mini terimler sozlugu dagit</w:t>
            </w:r>
          </w:p>
        </w:tc>
      </w:tr>
    </w:tbl>
    <w:p/>
    <w:p>
      <w:r>
        <w:rPr>
          <w:b/>
          <w:color w:val="1B2A4A"/>
          <w:sz w:val="20"/>
        </w:rPr>
        <w:t xml:space="preserve">Zaman Yönetimi: </w:t>
      </w:r>
      <w:r>
        <w:rPr>
          <w:sz w:val="20"/>
        </w:rPr>
        <w:t>Teori 15 dk, Uygulama 25 dk olarak planla. Simulator pratgine oncelik ver.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Elektrik kesilirse sokulmmus anakart uzerinden CMOS ve BIOS cipi anlatimi yap.</w:t>
            </w:r>
          </w:p>
        </w:tc>
      </w:tr>
    </w:tbl>
    <w:p/>
    <w:p>
      <w:r>
        <w:br w:type="page"/>
      </w:r>
    </w:p>
    <w:p>
      <w:pPr>
        <w:jc w:val="center"/>
      </w:pPr>
      <w:r>
        <w:rPr>
          <w:b/>
          <w:color w:val="1B2A4A"/>
          <w:sz w:val="36"/>
        </w:rPr>
        <w:t>━━━  14. SAAT  ━━━</w:t>
      </w:r>
    </w:p>
    <w:p>
      <w:pPr>
        <w:jc w:val="center"/>
      </w:pPr>
      <w:r>
        <w:rPr>
          <w:color w:val="2C6FAD"/>
          <w:sz w:val="32"/>
        </w:rPr>
        <w:t>Hata Mesajlari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Bilgisayarin ilk acilis islemlerini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1.B.3.1</w:t>
            </w:r>
          </w:p>
        </w:tc>
        <w:tc>
          <w:tcPr>
            <w:tcW w:type="dxa" w:w="3213"/>
          </w:tcPr>
          <w:p>
            <w:r>
              <w:rPr>
                <w:sz w:val="18"/>
              </w:rPr>
              <w:t>POST sirasinda karsilasilan gorsel hata mesajlarini (Keyboard Error, CMOS Checksum vb.) aciklar.</w:t>
            </w:r>
          </w:p>
        </w:tc>
        <w:tc>
          <w:tcPr>
            <w:tcW w:type="dxa" w:w="3213"/>
          </w:tcPr>
          <w:p>
            <w:r>
              <w:rPr>
                <w:sz w:val="18"/>
              </w:rPr>
              <w:t>Anlama</w:t>
            </w:r>
          </w:p>
        </w:tc>
      </w:tr>
      <w:tr>
        <w:tc>
          <w:tcPr>
            <w:tcW w:type="dxa" w:w="3213"/>
          </w:tcPr>
          <w:p>
            <w:r>
              <w:rPr>
                <w:sz w:val="18"/>
              </w:rPr>
              <w:t>1.B.3.2</w:t>
            </w:r>
          </w:p>
        </w:tc>
        <w:tc>
          <w:tcPr>
            <w:tcW w:type="dxa" w:w="3213"/>
          </w:tcPr>
          <w:p>
            <w:r>
              <w:rPr>
                <w:sz w:val="18"/>
              </w:rPr>
              <w:t>Anakarttan gelen sesli hata kodlarinin (bip sesleri) hangi donanim birimine isaret ettigini ayirt eder.</w:t>
            </w:r>
          </w:p>
        </w:tc>
        <w:tc>
          <w:tcPr>
            <w:tcW w:type="dxa" w:w="3213"/>
          </w:tcPr>
          <w:p>
            <w:r>
              <w:rPr>
                <w:sz w:val="18"/>
              </w:rPr>
              <w:t>Analiz</w:t>
            </w:r>
          </w:p>
        </w:tc>
      </w:tr>
      <w:tr>
        <w:tc>
          <w:tcPr>
            <w:tcW w:type="dxa" w:w="3213"/>
          </w:tcPr>
          <w:p>
            <w:r>
              <w:rPr>
                <w:sz w:val="18"/>
              </w:rPr>
              <w:t>1.B.3.3</w:t>
            </w:r>
          </w:p>
        </w:tc>
        <w:tc>
          <w:tcPr>
            <w:tcW w:type="dxa" w:w="3213"/>
          </w:tcPr>
          <w:p>
            <w:r>
              <w:rPr>
                <w:sz w:val="18"/>
              </w:rPr>
              <w:t>Karsilasilan hatalar icin temel problem cozme basamaklarini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POST (Guc Otomatik Testi) surecini bilmek.</w:t>
      </w:r>
    </w:p>
    <w:p>
      <w:pPr>
        <w:spacing w:before="200"/>
      </w:pPr>
      <w:r>
        <w:rPr>
          <w:b/>
          <w:color w:val="757575"/>
          <w:sz w:val="24"/>
        </w:rPr>
        <w:t xml:space="preserve">  Öğrencinin Bilmesi Gerekenler</w:t>
      </w:r>
    </w:p>
    <w:p>
      <w:pPr>
        <w:pStyle w:val="ListBullet"/>
      </w:pPr>
      <w:r>
        <w:rPr>
          <w:sz w:val="20"/>
        </w:rPr>
        <w:t>Hata mesajlarinin donanim arizasina isaret ettigi.</w:t>
      </w:r>
    </w:p>
    <w:p>
      <w:pPr>
        <w:pStyle w:val="ListBullet"/>
      </w:pPr>
      <w:r>
        <w:rPr>
          <w:sz w:val="20"/>
        </w:rPr>
        <w:t>Bip seslerinin sayisinin anlamli oldugu.</w:t>
      </w:r>
    </w:p>
    <w:p>
      <w:pPr>
        <w:pStyle w:val="ListBullet"/>
      </w:pPr>
      <w:r>
        <w:rPr>
          <w:sz w:val="20"/>
        </w:rPr>
        <w:t>Siyah ekrandaki yazilarin teknik uyarilar oldugu.</w:t>
      </w:r>
    </w:p>
    <w:p>
      <w:pPr>
        <w:spacing w:before="200"/>
      </w:pPr>
      <w:r>
        <w:rPr>
          <w:b/>
          <w:color w:val="757575"/>
          <w:sz w:val="24"/>
        </w:rPr>
        <w:t xml:space="preserve">  Olası Kavram Yanılgıları</w:t>
      </w:r>
    </w:p>
    <w:p>
      <w:pPr>
        <w:pStyle w:val="ListBullet"/>
      </w:pPr>
      <w:r>
        <w:rPr>
          <w:sz w:val="20"/>
        </w:rPr>
        <w:t>Her bip sesinin bilgisayarin yandiginianlamina geldigi sanilmasi.</w:t>
      </w:r>
    </w:p>
    <w:p>
      <w:pPr>
        <w:pStyle w:val="ListBullet"/>
      </w:pPr>
      <w:r>
        <w:rPr>
          <w:sz w:val="20"/>
        </w:rPr>
        <w:t>Hata mesaji gelince format atmanin sart oldugu dusuncesi.</w:t>
      </w:r>
    </w:p>
    <w:p>
      <w:pPr>
        <w:pStyle w:val="ListBullet"/>
      </w:pPr>
      <w:r>
        <w:rPr>
          <w:sz w:val="20"/>
        </w:rPr>
        <w:t>Sadece yazilimsal hatalarin bip sesi cikardigi yanilgisi.</w:t>
      </w:r>
    </w:p>
    <w:p>
      <w:pPr>
        <w:spacing w:before="200"/>
      </w:pPr>
      <w:r>
        <w:rPr>
          <w:b/>
          <w:color w:val="757575"/>
          <w:sz w:val="24"/>
        </w:rPr>
        <w:t xml:space="preserve">  Hazırlık Materyalleri</w:t>
      </w:r>
    </w:p>
    <w:p>
      <w:pPr>
        <w:pStyle w:val="ListBullet"/>
      </w:pPr>
      <w:r>
        <w:rPr>
          <w:sz w:val="20"/>
        </w:rPr>
        <w:t>Bip sesleri (Beep Codes) tablosu</w:t>
      </w:r>
    </w:p>
    <w:p>
      <w:pPr>
        <w:pStyle w:val="ListBullet"/>
      </w:pPr>
      <w:r>
        <w:rPr>
          <w:sz w:val="20"/>
        </w:rPr>
        <w:t>Arizali donanim ornekleri</w:t>
      </w:r>
    </w:p>
    <w:p>
      <w:pPr>
        <w:pStyle w:val="ListBullet"/>
      </w:pPr>
      <w:r>
        <w:rPr>
          <w:sz w:val="20"/>
        </w:rPr>
        <w:t>POST hata simulasyon videosu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"Bilgisayariniz bir sabah size konusamasa da Agrim var! demek icin ozel sesler cikarsa ve ekranda garip Ingilizce yazilar belirse ne hissederdiniz?"</w:t>
      </w:r>
    </w:p>
    <w:p>
      <w:r>
        <w:rPr>
          <w:b/>
          <w:color w:val="1B2A4A"/>
          <w:sz w:val="20"/>
        </w:rPr>
        <w:t xml:space="preserve">Günlük Hayat Bağlantısı: </w:t>
      </w:r>
      <w:r>
        <w:rPr>
          <w:sz w:val="20"/>
        </w:rPr>
        <w:t>Arabanizin panelindeki Motor Ariza lambasi veya tansiyon aletinin Error vermesi gibi; bilgisayar da sagligi hakkinda bilgi verir.</w:t>
      </w:r>
    </w:p>
    <w:p>
      <w:pPr>
        <w:spacing w:before="200"/>
      </w:pPr>
      <w:r>
        <w:rPr>
          <w:b/>
          <w:color w:val="2C6FAD"/>
          <w:sz w:val="24"/>
        </w:rPr>
        <w:t xml:space="preserve">  Ön Bilgi Yoklama Soruları</w:t>
      </w:r>
    </w:p>
    <w:p>
      <w:r>
        <w:rPr>
          <w:b/>
          <w:color w:val="2C6FAD"/>
          <w:sz w:val="20"/>
        </w:rPr>
        <w:t xml:space="preserve">  1. </w:t>
      </w:r>
      <w:r>
        <w:rPr>
          <w:sz w:val="20"/>
        </w:rPr>
        <w:t>Daha once hic acilista bip sesi duydunuz mu?</w:t>
      </w:r>
    </w:p>
    <w:p>
      <w:r>
        <w:rPr>
          <w:b/>
          <w:color w:val="2C6FAD"/>
          <w:sz w:val="20"/>
        </w:rPr>
        <w:t xml:space="preserve">  2. </w:t>
      </w:r>
      <w:r>
        <w:rPr>
          <w:sz w:val="20"/>
        </w:rPr>
        <w:t>'Press F1 to Resume' yazisini gordunuz mu?</w:t>
      </w:r>
    </w:p>
    <w:p>
      <w:r>
        <w:rPr>
          <w:b/>
          <w:color w:val="2C6FAD"/>
          <w:sz w:val="20"/>
        </w:rPr>
        <w:t xml:space="preserve">  3. </w:t>
      </w:r>
      <w:r>
        <w:rPr>
          <w:sz w:val="20"/>
        </w:rPr>
        <w:t>RAM takili degilse ekran ne renk olur?</w:t>
      </w:r>
    </w:p>
    <w:p>
      <w:pPr>
        <w:spacing w:before="200"/>
      </w:pPr>
      <w:r>
        <w:rPr>
          <w:b/>
          <w:color w:val="2C6FAD"/>
          <w:sz w:val="24"/>
        </w:rPr>
        <w:t xml:space="preserve">  Motivasyon Etkinliği: "Sesin Dili"</w:t>
      </w:r>
    </w:p>
    <w:p>
      <w:r>
        <w:rPr>
          <w:b/>
          <w:color w:val="1B2A4A"/>
          <w:sz w:val="20"/>
        </w:rPr>
        <w:t xml:space="preserve">Açıklama: </w:t>
      </w:r>
      <w:r>
        <w:rPr>
          <w:sz w:val="20"/>
        </w:rPr>
        <w:t>Farkli bip sesleri dinletilerek hata turlerinin kesfedilmesi.</w:t>
      </w:r>
    </w:p>
    <w:p>
      <w:r>
        <w:rPr>
          <w:b/>
          <w:color w:val="1B2A4A"/>
          <w:sz w:val="20"/>
        </w:rPr>
        <w:t xml:space="preserve">Yönerge: </w:t>
      </w:r>
      <w:r>
        <w:rPr>
          <w:sz w:val="20"/>
        </w:rPr>
        <w:t>Sinifa farkli sayida bip sesleri dinletilir (1 kisa, 3 kisa, 1 uzun+2 kisa). Hangisinin daha 'acil' tinladigi sorulur ve tartisma baslatilir.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Onemli bir sunumun sabahi bilgisayari actiniz ve surekli olarak Bip-Bip-Bip sesi geliyor, ekran ise simsiyah. Bu sifreli mesaji nasil cozersiniz?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"Sifre Cozucu: Bip Kodlari"</w:t>
      </w:r>
    </w:p>
    <w:p>
      <w:r>
        <w:rPr>
          <w:b/>
          <w:color w:val="1B2A4A"/>
          <w:sz w:val="20"/>
        </w:rPr>
        <w:t xml:space="preserve">Türü: </w:t>
      </w:r>
      <w:r>
        <w:rPr>
          <w:sz w:val="20"/>
        </w:rPr>
        <w:t>Grup Calismasi (Deney Odakli)</w:t>
      </w:r>
    </w:p>
    <w:p>
      <w:r>
        <w:rPr>
          <w:b/>
          <w:color w:val="1B2A4A"/>
          <w:sz w:val="20"/>
        </w:rPr>
        <w:t xml:space="preserve">Amacı: </w:t>
      </w:r>
      <w:r>
        <w:rPr>
          <w:sz w:val="20"/>
        </w:rPr>
        <w:t>Sesli ve goruntulu hatalarin kaynagini tespit etmek.</w:t>
      </w:r>
    </w:p>
    <w:p>
      <w:r>
        <w:rPr>
          <w:b/>
          <w:color w:val="1B2A4A"/>
          <w:sz w:val="20"/>
        </w:rPr>
        <w:t xml:space="preserve">Malzemeler: </w:t>
      </w:r>
      <w:r>
        <w:rPr>
          <w:sz w:val="20"/>
        </w:rPr>
        <w:t>Bip kodlari rehberi, kayitli hata sesleri, hata ekrani fotograflari</w:t>
      </w:r>
    </w:p>
    <w:p>
      <w:pPr>
        <w:spacing w:before="200"/>
      </w:pPr>
      <w:r>
        <w:rPr>
          <w:b/>
          <w:color w:val="007A7A"/>
          <w:sz w:val="24"/>
        </w:rPr>
        <w:t xml:space="preserve">  Yönerge Adımları</w:t>
      </w:r>
    </w:p>
    <w:p>
      <w:r>
        <w:rPr>
          <w:b/>
          <w:color w:val="007A7A"/>
          <w:sz w:val="20"/>
        </w:rPr>
        <w:t xml:space="preserve">  1. </w:t>
      </w:r>
      <w:r>
        <w:rPr>
          <w:sz w:val="20"/>
        </w:rPr>
        <w:t>Gruba verilen ses kaydini dinleyin ve bip sayilarini sayin.</w:t>
      </w:r>
    </w:p>
    <w:p>
      <w:r>
        <w:rPr>
          <w:b/>
          <w:color w:val="007A7A"/>
          <w:sz w:val="20"/>
        </w:rPr>
        <w:t xml:space="preserve">  2. </w:t>
      </w:r>
      <w:r>
        <w:rPr>
          <w:sz w:val="20"/>
        </w:rPr>
        <w:t>Rehberden bu sayinin hangi donanimla (RAM, Ekran Karti vb.) ait oldugunu bulun.</w:t>
      </w:r>
    </w:p>
    <w:p>
      <w:r>
        <w:rPr>
          <w:b/>
          <w:color w:val="007A7A"/>
          <w:sz w:val="20"/>
        </w:rPr>
        <w:t xml:space="preserve">  3. </w:t>
      </w:r>
      <w:r>
        <w:rPr>
          <w:sz w:val="20"/>
        </w:rPr>
        <w:t>Verilen ekran fotografindaki 'CMOS Checksum Error' yazisini inceleyin.</w:t>
      </w:r>
    </w:p>
    <w:p>
      <w:r>
        <w:rPr>
          <w:b/>
          <w:color w:val="007A7A"/>
          <w:sz w:val="20"/>
        </w:rPr>
        <w:t xml:space="preserve">  4. </w:t>
      </w:r>
      <w:r>
        <w:rPr>
          <w:sz w:val="20"/>
        </w:rPr>
        <w:t>Bu hatanin neden pili isaret ettigini tartisin.</w:t>
      </w:r>
    </w:p>
    <w:p>
      <w:r>
        <w:rPr>
          <w:b/>
          <w:color w:val="007A7A"/>
          <w:sz w:val="20"/>
        </w:rPr>
        <w:t xml:space="preserve">  5. </w:t>
      </w:r>
      <w:r>
        <w:rPr>
          <w:sz w:val="20"/>
        </w:rPr>
        <w:t>Hatayi gidermek icin ilk yapilacak 3 adimi listeleyin.</w:t>
      </w:r>
    </w:p>
    <w:p>
      <w:r>
        <w:rPr>
          <w:b/>
          <w:color w:val="1B2A4A"/>
          <w:sz w:val="20"/>
        </w:rPr>
        <w:t xml:space="preserve">Öğrenci Rolü: </w:t>
      </w:r>
      <w:r>
        <w:rPr>
          <w:sz w:val="20"/>
        </w:rPr>
        <w:t>Dinleyici (Sesleri sayan), Analizci (Rehbere bakan), Cozumcu (Oneri sunan)</w:t>
      </w:r>
    </w:p>
    <w:p>
      <w:r>
        <w:rPr>
          <w:b/>
          <w:color w:val="1B2A4A"/>
          <w:sz w:val="20"/>
        </w:rPr>
        <w:t xml:space="preserve">Öğretmen Rolü: </w:t>
      </w:r>
      <w:r>
        <w:rPr>
          <w:sz w:val="20"/>
        </w:rPr>
        <w:t>Hatalari yorumlayan ve dogru teshisi onaylayan rehber</w:t>
      </w:r>
    </w:p>
    <w:p>
      <w:r>
        <w:rPr>
          <w:b/>
          <w:color w:val="1B2A4A"/>
          <w:sz w:val="20"/>
        </w:rPr>
        <w:t xml:space="preserve">Beklenen Ürün: </w:t>
      </w:r>
      <w:r>
        <w:rPr>
          <w:sz w:val="20"/>
        </w:rPr>
        <w:t>Donanim Ariza Teshis Karti</w:t>
      </w:r>
    </w:p>
    <w:p>
      <w:pPr>
        <w:spacing w:before="200"/>
      </w:pPr>
      <w:r>
        <w:rPr>
          <w:b/>
          <w:color w:val="007A7A"/>
          <w:sz w:val="24"/>
        </w:rPr>
        <w:t xml:space="preserve">  Araştırma Soruları</w:t>
      </w:r>
    </w:p>
    <w:p>
      <w:r>
        <w:rPr>
          <w:b/>
          <w:color w:val="007A7A"/>
          <w:sz w:val="20"/>
        </w:rPr>
        <w:t xml:space="preserve">  1. </w:t>
      </w:r>
      <w:r>
        <w:rPr>
          <w:sz w:val="20"/>
        </w:rPr>
        <w:t>Neden her anakart ayni bip sesini kullanmaz?</w:t>
      </w:r>
    </w:p>
    <w:p>
      <w:r>
        <w:rPr>
          <w:b/>
          <w:color w:val="007A7A"/>
          <w:sz w:val="20"/>
        </w:rPr>
        <w:t xml:space="preserve">  2. </w:t>
      </w:r>
      <w:r>
        <w:rPr>
          <w:sz w:val="20"/>
        </w:rPr>
        <w:t>CPU Fan Error uyarisi neden tehlikelidir?</w:t>
      </w:r>
    </w:p>
    <w:p>
      <w:r>
        <w:rPr>
          <w:b/>
          <w:color w:val="007A7A"/>
          <w:sz w:val="20"/>
        </w:rPr>
        <w:t xml:space="preserve">  3. </w:t>
      </w:r>
      <w:r>
        <w:rPr>
          <w:sz w:val="20"/>
        </w:rPr>
        <w:t>Gorsel hatalar neden hep Ingilizcedir?</w:t>
      </w:r>
    </w:p>
    <w:p>
      <w:r>
        <w:rPr>
          <w:b/>
          <w:color w:val="1B2A4A"/>
          <w:sz w:val="20"/>
        </w:rPr>
        <w:t xml:space="preserve">Grupla Çalışma Kuralları: </w:t>
      </w:r>
      <w:r>
        <w:rPr>
          <w:sz w:val="20"/>
        </w:rPr>
        <w:t>Tahminde bulunmadan once rehbere bak, sesleri dikkatli say.</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Beep Codes</w:t>
            </w:r>
          </w:p>
        </w:tc>
        <w:tc>
          <w:tcPr>
            <w:tcW w:type="dxa" w:w="2409"/>
          </w:tcPr>
          <w:p>
            <w:r>
              <w:rPr>
                <w:sz w:val="18"/>
              </w:rPr>
              <w:t>Anakartin donanim hatasini bildirmek icin cikardigi sesli kodlar</w:t>
            </w:r>
          </w:p>
        </w:tc>
        <w:tc>
          <w:tcPr>
            <w:tcW w:type="dxa" w:w="2409"/>
          </w:tcPr>
          <w:p>
            <w:r>
              <w:rPr>
                <w:sz w:val="18"/>
              </w:rPr>
              <w:t>1 uzun 2 kisa bip = Ekran Karti</w:t>
            </w:r>
          </w:p>
        </w:tc>
        <w:tc>
          <w:tcPr>
            <w:tcW w:type="dxa" w:w="2409"/>
          </w:tcPr>
          <w:p>
            <w:r>
              <w:rPr>
                <w:sz w:val="18"/>
              </w:rPr>
              <w:t>Bir hoparlordan cikan ses dalgalari</w:t>
            </w:r>
          </w:p>
        </w:tc>
      </w:tr>
      <w:tr>
        <w:tc>
          <w:tcPr>
            <w:tcW w:type="dxa" w:w="2409"/>
          </w:tcPr>
          <w:p>
            <w:r>
              <w:rPr>
                <w:sz w:val="18"/>
              </w:rPr>
              <w:t>CMOS Checksum Error</w:t>
            </w:r>
          </w:p>
        </w:tc>
        <w:tc>
          <w:tcPr>
            <w:tcW w:type="dxa" w:w="2409"/>
          </w:tcPr>
          <w:p>
            <w:r>
              <w:rPr>
                <w:sz w:val="18"/>
              </w:rPr>
              <w:t>BIOS ayarlarinin bozuldugunu veya pilin bittigini belirten hata</w:t>
            </w:r>
          </w:p>
        </w:tc>
        <w:tc>
          <w:tcPr>
            <w:tcW w:type="dxa" w:w="2409"/>
          </w:tcPr>
          <w:p>
            <w:r>
              <w:rPr>
                <w:sz w:val="18"/>
              </w:rPr>
              <w:t>Tarih/Saatin her gun sifirlanmasi</w:t>
            </w:r>
          </w:p>
        </w:tc>
        <w:tc>
          <w:tcPr>
            <w:tcW w:type="dxa" w:w="2409"/>
          </w:tcPr>
          <w:p>
            <w:r>
              <w:rPr>
                <w:sz w:val="18"/>
              </w:rPr>
              <w:t>Pil simgesi ve carpi isareti</w:t>
            </w:r>
          </w:p>
        </w:tc>
      </w:tr>
      <w:tr>
        <w:tc>
          <w:tcPr>
            <w:tcW w:type="dxa" w:w="2409"/>
          </w:tcPr>
          <w:p>
            <w:r>
              <w:rPr>
                <w:sz w:val="18"/>
              </w:rPr>
              <w:t>Keyboard Not Found</w:t>
            </w:r>
          </w:p>
        </w:tc>
        <w:tc>
          <w:tcPr>
            <w:tcW w:type="dxa" w:w="2409"/>
          </w:tcPr>
          <w:p>
            <w:r>
              <w:rPr>
                <w:sz w:val="18"/>
              </w:rPr>
              <w:t>Klavyenin takili olmadigini veya algilanmadigini belirten hata</w:t>
            </w:r>
          </w:p>
        </w:tc>
        <w:tc>
          <w:tcPr>
            <w:tcW w:type="dxa" w:w="2409"/>
          </w:tcPr>
          <w:p>
            <w:r>
              <w:rPr>
                <w:sz w:val="18"/>
              </w:rPr>
              <w:t>Kablonun yerinden cikmasi</w:t>
            </w:r>
          </w:p>
        </w:tc>
        <w:tc>
          <w:tcPr>
            <w:tcW w:type="dxa" w:w="2409"/>
          </w:tcPr>
          <w:p>
            <w:r>
              <w:rPr>
                <w:sz w:val="18"/>
              </w:rPr>
              <w:t>Klavye uzerine cizilen bir cizgi</w:t>
            </w:r>
          </w:p>
        </w:tc>
      </w:tr>
      <w:tr>
        <w:tc>
          <w:tcPr>
            <w:tcW w:type="dxa" w:w="2409"/>
          </w:tcPr>
          <w:p>
            <w:r>
              <w:rPr>
                <w:sz w:val="18"/>
              </w:rPr>
              <w:t>HDD Boot Failure</w:t>
            </w:r>
          </w:p>
        </w:tc>
        <w:tc>
          <w:tcPr>
            <w:tcW w:type="dxa" w:w="2409"/>
          </w:tcPr>
          <w:p>
            <w:r>
              <w:rPr>
                <w:sz w:val="18"/>
              </w:rPr>
              <w:t>Isletim sisteminin yuklu oldugu diskin bulunamadigini belirtir</w:t>
            </w:r>
          </w:p>
        </w:tc>
        <w:tc>
          <w:tcPr>
            <w:tcW w:type="dxa" w:w="2409"/>
          </w:tcPr>
          <w:p>
            <w:r>
              <w:rPr>
                <w:sz w:val="18"/>
              </w:rPr>
              <w:t>Kablo arizasi veya bozuk disk</w:t>
            </w:r>
          </w:p>
        </w:tc>
        <w:tc>
          <w:tcPr>
            <w:tcW w:type="dxa" w:w="2409"/>
          </w:tcPr>
          <w:p>
            <w:r>
              <w:rPr>
                <w:sz w:val="18"/>
              </w:rPr>
              <w:t>Buyutecle aranan bir disk simgesi</w:t>
            </w:r>
          </w:p>
        </w:tc>
      </w:tr>
      <w:tr>
        <w:tc>
          <w:tcPr>
            <w:tcW w:type="dxa" w:w="2409"/>
          </w:tcPr>
          <w:p>
            <w:r>
              <w:rPr>
                <w:sz w:val="18"/>
              </w:rPr>
              <w:t>CPU Fan Error</w:t>
            </w:r>
          </w:p>
        </w:tc>
        <w:tc>
          <w:tcPr>
            <w:tcW w:type="dxa" w:w="2409"/>
          </w:tcPr>
          <w:p>
            <w:r>
              <w:rPr>
                <w:sz w:val="18"/>
              </w:rPr>
              <w:t>Islemci sogutucusunun donmedigini belirten hayati uyari</w:t>
            </w:r>
          </w:p>
        </w:tc>
        <w:tc>
          <w:tcPr>
            <w:tcW w:type="dxa" w:w="2409"/>
          </w:tcPr>
          <w:p>
            <w:r>
              <w:rPr>
                <w:sz w:val="18"/>
              </w:rPr>
              <w:t>Tozlanmis veya bozuk fan</w:t>
            </w:r>
          </w:p>
        </w:tc>
        <w:tc>
          <w:tcPr>
            <w:tcW w:type="dxa" w:w="2409"/>
          </w:tcPr>
          <w:p>
            <w:r>
              <w:rPr>
                <w:sz w:val="18"/>
              </w:rPr>
              <w:t>Donmeyen bir pervane resmi</w:t>
            </w:r>
          </w:p>
        </w:tc>
      </w:tr>
    </w:tbl>
    <w:p/>
    <w:p>
      <w:pPr>
        <w:spacing w:before="200"/>
      </w:pPr>
      <w:r>
        <w:rPr>
          <w:b/>
          <w:color w:val="E65C00"/>
          <w:sz w:val="24"/>
        </w:rPr>
        <w:t xml:space="preserve">  Konu Anlatımı</w:t>
      </w:r>
    </w:p>
    <w:p>
      <w:r>
        <w:rPr>
          <w:sz w:val="20"/>
        </w:rPr>
        <w:t>Hata mesajlari, bilgisayarin POST testi sirasinda donanimlardan aldigi 'olumsuz' yanitlarin kullaniciya yansimasidir. Eger ekran karti saglamsa bu hatalar ekranda yazili (gorsel) olarak gorunur; ancak ekran karti bozuksa veya RAM hic yoksa sistem sadece anakart uzerindeki kucuk hoparlorle sesli (bip) uyari verebilir.</w:t>
      </w:r>
    </w:p>
    <w:p>
      <w:r>
        <w:rPr>
          <w:sz w:val="20"/>
        </w:rPr>
        <w:t>Bu mesajlar aslinda bilgisayarin kendini koruma mekanizmasidir. Ornegin bir fan hatasinda bilgisayar kendini acmayarak islemcinin yanmasini engeller. Mesajlari dogru okumak, bos yere format atmak yerine sadece bir kabloyu takarak sorunu cozmenizi saglar.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Klavye Hatasi</w:t>
            </w:r>
          </w:p>
        </w:tc>
        <w:tc>
          <w:tcPr>
            <w:tcW w:type="dxa" w:w="3213"/>
          </w:tcPr>
          <w:p>
            <w:r>
              <w:rPr>
                <w:sz w:val="18"/>
              </w:rPr>
              <w:t>Klavyenin USB portunun bozuk olmasi sonucu Keyboard Error alip acilisin durmasi</w:t>
            </w:r>
          </w:p>
        </w:tc>
        <w:tc>
          <w:tcPr>
            <w:tcW w:type="dxa" w:w="3213"/>
          </w:tcPr>
          <w:p>
            <w:r>
              <w:rPr>
                <w:sz w:val="18"/>
              </w:rPr>
              <w:t>Giris birimi arizasi</w:t>
            </w:r>
          </w:p>
        </w:tc>
      </w:tr>
      <w:tr>
        <w:tc>
          <w:tcPr>
            <w:tcW w:type="dxa" w:w="3213"/>
          </w:tcPr>
          <w:p>
            <w:r>
              <w:rPr>
                <w:sz w:val="18"/>
              </w:rPr>
              <w:t>RAM Bip Sesi</w:t>
            </w:r>
          </w:p>
        </w:tc>
        <w:tc>
          <w:tcPr>
            <w:tcW w:type="dxa" w:w="3213"/>
          </w:tcPr>
          <w:p>
            <w:r>
              <w:rPr>
                <w:sz w:val="18"/>
              </w:rPr>
              <w:t>Surekli bip sesi ile RAM'in yerinden oynadiginin anlasilmasi</w:t>
            </w:r>
          </w:p>
        </w:tc>
        <w:tc>
          <w:tcPr>
            <w:tcW w:type="dxa" w:w="3213"/>
          </w:tcPr>
          <w:p>
            <w:r>
              <w:rPr>
                <w:sz w:val="18"/>
              </w:rPr>
              <w:t>Bellek arizasi</w:t>
            </w:r>
          </w:p>
        </w:tc>
      </w:tr>
      <w:tr>
        <w:tc>
          <w:tcPr>
            <w:tcW w:type="dxa" w:w="3213"/>
          </w:tcPr>
          <w:p>
            <w:r>
              <w:rPr>
                <w:sz w:val="18"/>
              </w:rPr>
              <w:t>No Boot Device</w:t>
            </w:r>
          </w:p>
        </w:tc>
        <w:tc>
          <w:tcPr>
            <w:tcW w:type="dxa" w:w="3213"/>
          </w:tcPr>
          <w:p>
            <w:r>
              <w:rPr>
                <w:sz w:val="18"/>
              </w:rPr>
              <w:t>USB bellegin boot sirasinda oncelikli kalmasi</w:t>
            </w:r>
          </w:p>
        </w:tc>
        <w:tc>
          <w:tcPr>
            <w:tcW w:type="dxa" w:w="3213"/>
          </w:tcPr>
          <w:p>
            <w:r>
              <w:rPr>
                <w:sz w:val="18"/>
              </w:rPr>
              <w:t>Yapilandirma hatasi</w:t>
            </w:r>
          </w:p>
        </w:tc>
      </w:tr>
      <w:tr>
        <w:tc>
          <w:tcPr>
            <w:tcW w:type="dxa" w:w="3213"/>
          </w:tcPr>
          <w:p>
            <w:r>
              <w:rPr>
                <w:sz w:val="18"/>
              </w:rPr>
              <w:t>CMOS Pil Bitimi</w:t>
            </w:r>
          </w:p>
        </w:tc>
        <w:tc>
          <w:tcPr>
            <w:tcW w:type="dxa" w:w="3213"/>
          </w:tcPr>
          <w:p>
            <w:r>
              <w:rPr>
                <w:sz w:val="18"/>
              </w:rPr>
              <w:t>Pilin bitmesiyle F1 to Setup uyarisinin her gun gelmesi</w:t>
            </w:r>
          </w:p>
        </w:tc>
        <w:tc>
          <w:tcPr>
            <w:tcW w:type="dxa" w:w="3213"/>
          </w:tcPr>
          <w:p>
            <w:r>
              <w:rPr>
                <w:sz w:val="18"/>
              </w:rPr>
              <w:t>Pil degisimi gerekliligi</w:t>
            </w:r>
          </w:p>
        </w:tc>
      </w:tr>
    </w:tbl>
    <w:p/>
    <w:p>
      <w:pPr>
        <w:spacing w:before="200"/>
      </w:pPr>
      <w:r>
        <w:rPr>
          <w:b/>
          <w:color w:val="E65C00"/>
          <w:sz w:val="24"/>
        </w:rPr>
        <w:t xml:space="preserve">  Görseller ve Tablolar</w:t>
      </w:r>
    </w:p>
    <w:p>
      <w:pPr>
        <w:pStyle w:val="ListBullet"/>
      </w:pPr>
      <w:r>
        <w:rPr>
          <w:sz w:val="20"/>
        </w:rPr>
        <w:t>Hata mesajlari referans tablosu</w:t>
      </w:r>
    </w:p>
    <w:p>
      <w:pPr>
        <w:pStyle w:val="ListBullet"/>
      </w:pPr>
      <w:r>
        <w:rPr>
          <w:sz w:val="20"/>
        </w:rPr>
        <w:t>Bip sesleri anlam cizelgesi</w:t>
      </w:r>
    </w:p>
    <w:p>
      <w:pPr>
        <w:spacing w:before="200"/>
      </w:pPr>
      <w:r>
        <w:rPr>
          <w:b/>
          <w:color w:val="E65C00"/>
          <w:sz w:val="24"/>
        </w:rPr>
        <w:t xml:space="preserve">  Analoji ve Benzetmeler</w:t>
      </w:r>
    </w:p>
    <w:p>
      <w:r>
        <w:rPr>
          <w:b/>
          <w:color w:val="E65C00"/>
          <w:sz w:val="20"/>
        </w:rPr>
        <w:t xml:space="preserve">  1. </w:t>
      </w:r>
      <w:r>
        <w:rPr>
          <w:sz w:val="20"/>
        </w:rPr>
        <w:t>Bebegin aglamasi: Neresinin agridigini sesle anlatma</w:t>
      </w:r>
    </w:p>
    <w:p>
      <w:r>
        <w:rPr>
          <w:b/>
          <w:color w:val="E65C00"/>
          <w:sz w:val="20"/>
        </w:rPr>
        <w:t xml:space="preserve">  2. </w:t>
      </w:r>
      <w:r>
        <w:rPr>
          <w:sz w:val="20"/>
        </w:rPr>
        <w:t>Arabanin Dusuk Lastik Basinci uyarisi: Sorun var ama nerede?</w:t>
      </w:r>
    </w:p>
    <w:p>
      <w:r>
        <w:rPr>
          <w:b/>
          <w:color w:val="E65C00"/>
          <w:sz w:val="20"/>
        </w:rPr>
        <w:t xml:space="preserve">  3. </w:t>
      </w:r>
      <w:r>
        <w:rPr>
          <w:sz w:val="20"/>
        </w:rPr>
        <w:t>Bir binanin yangin alarmi: Acil durum bildirimi</w:t>
      </w:r>
    </w:p>
    <w:p>
      <w:pPr>
        <w:spacing w:before="200"/>
      </w:pPr>
      <w:r>
        <w:rPr>
          <w:b/>
          <w:color w:val="E65C00"/>
          <w:sz w:val="24"/>
        </w:rPr>
        <w:t xml:space="preserve">  Öğrenci Soru-Cevap</w:t>
      </w:r>
    </w:p>
    <w:p>
      <w:pPr>
        <w:pStyle w:val="ListBullet"/>
      </w:pPr>
      <w:r>
        <w:rPr>
          <w:sz w:val="20"/>
        </w:rPr>
        <w:t>Bilgisayar hic ses cikarmiyorsa kesin saglam midir? - Hayir, bazen anakart hoparloru takili olmayabilir.</w:t>
      </w:r>
    </w:p>
    <w:p>
      <w:pPr>
        <w:pStyle w:val="ListBullet"/>
      </w:pPr>
      <w:r>
        <w:rPr>
          <w:sz w:val="20"/>
        </w:rPr>
        <w:t>'Press F1 to Resume' ne demektir? - Bir hata var ama istersen devam et demektir.</w:t>
      </w:r>
    </w:p>
    <w:p>
      <w:pPr>
        <w:pStyle w:val="ListBullet"/>
      </w:pPr>
      <w:r>
        <w:rPr>
          <w:sz w:val="20"/>
        </w:rPr>
        <w:t>Hata mesajlarini Turkceye cevirebilir miyiz? - Cogu BIOS'ta bu secenek yoktur.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"Sanal Teknik Servis"</w:t>
      </w:r>
    </w:p>
    <w:p>
      <w:r>
        <w:rPr>
          <w:b/>
          <w:color w:val="1B2A4A"/>
          <w:sz w:val="20"/>
        </w:rPr>
        <w:t xml:space="preserve">Türü: </w:t>
      </w:r>
      <w:r>
        <w:rPr>
          <w:sz w:val="20"/>
        </w:rPr>
        <w:t>Grup Calismasi</w:t>
      </w:r>
    </w:p>
    <w:p>
      <w:r>
        <w:rPr>
          <w:b/>
          <w:color w:val="1B2A4A"/>
          <w:sz w:val="20"/>
        </w:rPr>
        <w:t xml:space="preserve">Amacı: </w:t>
      </w:r>
      <w:r>
        <w:rPr>
          <w:sz w:val="20"/>
        </w:rPr>
        <w:t>Senaryo tabanli ariza giderme becerisi kazandirmak.</w:t>
      </w:r>
    </w:p>
    <w:p>
      <w:pPr>
        <w:spacing w:before="200"/>
      </w:pPr>
      <w:r>
        <w:rPr>
          <w:b/>
          <w:color w:val="6A1B9A"/>
          <w:sz w:val="24"/>
        </w:rPr>
        <w:t xml:space="preserve">  Yönerge Adımları</w:t>
      </w:r>
    </w:p>
    <w:p>
      <w:r>
        <w:rPr>
          <w:b/>
          <w:color w:val="6A1B9A"/>
          <w:sz w:val="20"/>
        </w:rPr>
        <w:t xml:space="preserve">  1. </w:t>
      </w:r>
      <w:r>
        <w:rPr>
          <w:sz w:val="20"/>
        </w:rPr>
        <w:t>Senaryoyu dinle (Orn: PC aciliyor, 3 bip sesi, ekran karanlik).</w:t>
      </w:r>
    </w:p>
    <w:p>
      <w:r>
        <w:rPr>
          <w:b/>
          <w:color w:val="6A1B9A"/>
          <w:sz w:val="20"/>
        </w:rPr>
        <w:t xml:space="preserve">  2. </w:t>
      </w:r>
      <w:r>
        <w:rPr>
          <w:sz w:val="20"/>
        </w:rPr>
        <w:t>Olasi arizayi tespit et (RAM hatasi).</w:t>
      </w:r>
    </w:p>
    <w:p>
      <w:r>
        <w:rPr>
          <w:b/>
          <w:color w:val="6A1B9A"/>
          <w:sz w:val="20"/>
        </w:rPr>
        <w:t xml:space="preserve">  3. </w:t>
      </w:r>
      <w:r>
        <w:rPr>
          <w:sz w:val="20"/>
        </w:rPr>
        <w:t>Mudahale plani yap (RAM'i sok-tak).</w:t>
      </w:r>
    </w:p>
    <w:p>
      <w:r>
        <w:rPr>
          <w:b/>
          <w:color w:val="6A1B9A"/>
          <w:sz w:val="20"/>
        </w:rPr>
        <w:t xml:space="preserve">  4. </w:t>
      </w:r>
      <w:r>
        <w:rPr>
          <w:sz w:val="20"/>
        </w:rPr>
        <w:t>Gerekli parcalari sec.</w:t>
      </w:r>
    </w:p>
    <w:p>
      <w:r>
        <w:rPr>
          <w:b/>
          <w:color w:val="6A1B9A"/>
          <w:sz w:val="20"/>
        </w:rPr>
        <w:t xml:space="preserve">  5. </w:t>
      </w:r>
      <w:r>
        <w:rPr>
          <w:sz w:val="20"/>
        </w:rPr>
        <w:t>Sonucu raporla.</w:t>
      </w:r>
    </w:p>
    <w:p>
      <w:r>
        <w:rPr>
          <w:b/>
          <w:color w:val="1B2A4A"/>
          <w:sz w:val="20"/>
        </w:rPr>
        <w:t xml:space="preserve">Beklenen Ürün: </w:t>
      </w:r>
      <w:r>
        <w:rPr>
          <w:sz w:val="20"/>
        </w:rPr>
        <w:t>Ariza Cozum Semasi</w:t>
      </w:r>
    </w:p>
    <w:p>
      <w:pPr>
        <w:spacing w:before="200"/>
      </w:pPr>
      <w:r>
        <w:rPr>
          <w:b/>
          <w:color w:val="6A1B9A"/>
          <w:sz w:val="24"/>
        </w:rPr>
        <w:t xml:space="preserve">  Transfer Soruları</w:t>
      </w:r>
    </w:p>
    <w:p>
      <w:r>
        <w:rPr>
          <w:b/>
          <w:color w:val="6A1B9A"/>
          <w:sz w:val="20"/>
        </w:rPr>
        <w:t xml:space="preserve">  1. </w:t>
      </w:r>
      <w:r>
        <w:rPr>
          <w:sz w:val="20"/>
        </w:rPr>
        <w:t>Bu hatalar laptoplarda ve masaustunde ayni midir?</w:t>
      </w:r>
    </w:p>
    <w:p>
      <w:r>
        <w:rPr>
          <w:b/>
          <w:color w:val="6A1B9A"/>
          <w:sz w:val="20"/>
        </w:rPr>
        <w:t xml:space="preserve">  2. </w:t>
      </w:r>
      <w:r>
        <w:rPr>
          <w:sz w:val="20"/>
        </w:rPr>
        <w:t>Bir sunucu (server) hatayi nasil bildirir?</w:t>
      </w:r>
    </w:p>
    <w:p>
      <w:r>
        <w:rPr>
          <w:b/>
          <w:color w:val="6A1B9A"/>
          <w:sz w:val="20"/>
        </w:rPr>
        <w:t xml:space="preserve">  3. </w:t>
      </w:r>
      <w:r>
        <w:rPr>
          <w:sz w:val="20"/>
        </w:rPr>
        <w:t>Akilli telefonlarda benzer hata mesajlari var midir?</w:t>
      </w:r>
    </w:p>
    <w:p>
      <w:r>
        <w:rPr>
          <w:b/>
          <w:color w:val="1B2A4A"/>
          <w:sz w:val="20"/>
        </w:rPr>
        <w:t xml:space="preserve">İlişkili Disiplinler: </w:t>
      </w:r>
      <w:r>
        <w:rPr>
          <w:sz w:val="20"/>
        </w:rPr>
        <w:t>Ingilizce (Hata metinlerini okuma), Fizik (Elektriksel temas ve iletkenlik)</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Ekranda 'CPU Fan Error' yaziyor.</w:t>
              <w:br/>
              <w:br/>
              <w:t>Cozum: Kasayi acip fanin kablosunun takili olup olmadigini kontrol etmek veya engelleyen bir toz/kablo varsa temizlemek.</w:t>
            </w:r>
          </w:p>
        </w:tc>
      </w:tr>
    </w:tbl>
    <w:p/>
    <w:p>
      <w:r>
        <w:rPr>
          <w:b/>
          <w:color w:val="1B2A4A"/>
          <w:sz w:val="20"/>
        </w:rPr>
        <w:t xml:space="preserve">Yaratıcı Görev: </w:t>
      </w:r>
      <w:r>
        <w:rPr>
          <w:sz w:val="20"/>
        </w:rPr>
        <w:t>Bilgisayarin her hatasini birer emoji ile gosteren yeni nesil bir hata ekrani tasarlayin.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Gorsel hatalari aciklayabiliyorum.</w:t>
      </w:r>
    </w:p>
    <w:p>
      <w:r>
        <w:rPr>
          <w:sz w:val="20"/>
        </w:rPr>
        <w:t xml:space="preserve">  ☐  Bip seslerini ayirt edebiliyorum.</w:t>
      </w:r>
    </w:p>
    <w:p>
      <w:r>
        <w:rPr>
          <w:sz w:val="20"/>
        </w:rPr>
        <w:t xml:space="preserve">  ☐  Arizali parcayi tahmin edebiliyorum.</w:t>
      </w:r>
    </w:p>
    <w:p>
      <w:r>
        <w:rPr>
          <w:sz w:val="20"/>
        </w:rPr>
        <w:t xml:space="preserve">  ☐  Temel cozumleri biliyorum.</w:t>
      </w:r>
    </w:p>
    <w:p>
      <w:r>
        <w:rPr>
          <w:sz w:val="20"/>
        </w:rPr>
        <w:t xml:space="preserve">  ☐  Hatalarin nedenini kavriyorum.</w:t>
      </w:r>
    </w:p>
    <w:p>
      <w:pPr>
        <w:spacing w:before="200"/>
      </w:pPr>
      <w:r>
        <w:rPr>
          <w:b/>
          <w:color w:val="2E7D32"/>
          <w:sz w:val="24"/>
        </w:rPr>
        <w:t xml:space="preserve">  Öz Değerlendirme Soruları</w:t>
      </w:r>
    </w:p>
    <w:p>
      <w:r>
        <w:rPr>
          <w:b/>
          <w:color w:val="2E7D32"/>
          <w:sz w:val="20"/>
        </w:rPr>
        <w:t xml:space="preserve">  1. </w:t>
      </w:r>
      <w:r>
        <w:rPr>
          <w:sz w:val="20"/>
        </w:rPr>
        <w:t>Hangi hata mesaji beni en cok korkuttu?</w:t>
      </w:r>
    </w:p>
    <w:p>
      <w:r>
        <w:rPr>
          <w:b/>
          <w:color w:val="2E7D32"/>
          <w:sz w:val="20"/>
        </w:rPr>
        <w:t xml:space="preserve">  2. </w:t>
      </w:r>
      <w:r>
        <w:rPr>
          <w:sz w:val="20"/>
        </w:rPr>
        <w:t>Bip seslerini artik anlamlandirabiliyor muyum?</w:t>
      </w:r>
    </w:p>
    <w:p>
      <w:r>
        <w:rPr>
          <w:b/>
          <w:color w:val="2E7D32"/>
          <w:sz w:val="20"/>
        </w:rPr>
        <w:t xml:space="preserve">  3. </w:t>
      </w:r>
      <w:r>
        <w:rPr>
          <w:sz w:val="20"/>
        </w:rPr>
        <w:t>Bir ariza durumunda ilk ne yapardim?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RAM hatasi genelde nasil bildirilir?</w:t>
            </w:r>
          </w:p>
        </w:tc>
        <w:tc>
          <w:tcPr>
            <w:tcW w:type="dxa" w:w="3213"/>
          </w:tcPr>
          <w:p>
            <w:r>
              <w:rPr>
                <w:sz w:val="18"/>
              </w:rPr>
              <w:t>Bip sesi</w:t>
            </w:r>
          </w:p>
        </w:tc>
      </w:tr>
      <w:tr>
        <w:tc>
          <w:tcPr>
            <w:tcW w:type="dxa" w:w="3213"/>
          </w:tcPr>
          <w:p>
            <w:r>
              <w:rPr>
                <w:sz w:val="18"/>
              </w:rPr>
              <w:t>2</w:t>
            </w:r>
          </w:p>
        </w:tc>
        <w:tc>
          <w:tcPr>
            <w:tcW w:type="dxa" w:w="3213"/>
          </w:tcPr>
          <w:p>
            <w:r>
              <w:rPr>
                <w:sz w:val="18"/>
              </w:rPr>
              <w:t>Keyboard Error durumunda ne yapilir?</w:t>
            </w:r>
          </w:p>
        </w:tc>
        <w:tc>
          <w:tcPr>
            <w:tcW w:type="dxa" w:w="3213"/>
          </w:tcPr>
          <w:p>
            <w:r>
              <w:rPr>
                <w:sz w:val="18"/>
              </w:rPr>
              <w:t>Kablo kontrol edilir</w:t>
            </w:r>
          </w:p>
        </w:tc>
      </w:tr>
      <w:tr>
        <w:tc>
          <w:tcPr>
            <w:tcW w:type="dxa" w:w="3213"/>
          </w:tcPr>
          <w:p>
            <w:r>
              <w:rPr>
                <w:sz w:val="18"/>
              </w:rPr>
              <w:t>3</w:t>
            </w:r>
          </w:p>
        </w:tc>
        <w:tc>
          <w:tcPr>
            <w:tcW w:type="dxa" w:w="3213"/>
          </w:tcPr>
          <w:p>
            <w:r>
              <w:rPr>
                <w:sz w:val="18"/>
              </w:rPr>
              <w:t>Pil bitince hangi hata cikar?</w:t>
            </w:r>
          </w:p>
        </w:tc>
        <w:tc>
          <w:tcPr>
            <w:tcW w:type="dxa" w:w="3213"/>
          </w:tcPr>
          <w:p>
            <w:r>
              <w:rPr>
                <w:sz w:val="18"/>
              </w:rPr>
              <w:t>CMOS Checksum Error</w:t>
            </w:r>
          </w:p>
        </w:tc>
      </w:tr>
      <w:tr>
        <w:tc>
          <w:tcPr>
            <w:tcW w:type="dxa" w:w="3213"/>
          </w:tcPr>
          <w:p>
            <w:r>
              <w:rPr>
                <w:sz w:val="18"/>
              </w:rPr>
              <w:t>4</w:t>
            </w:r>
          </w:p>
        </w:tc>
        <w:tc>
          <w:tcPr>
            <w:tcW w:type="dxa" w:w="3213"/>
          </w:tcPr>
          <w:p>
            <w:r>
              <w:rPr>
                <w:sz w:val="18"/>
              </w:rPr>
              <w:t>Boot Failure neyle ilgilidir?</w:t>
            </w:r>
          </w:p>
        </w:tc>
        <w:tc>
          <w:tcPr>
            <w:tcW w:type="dxa" w:w="3213"/>
          </w:tcPr>
          <w:p>
            <w:r>
              <w:rPr>
                <w:sz w:val="18"/>
              </w:rPr>
              <w:t>Disk/Sistem dosyalari</w:t>
            </w:r>
          </w:p>
        </w:tc>
      </w:tr>
      <w:tr>
        <w:tc>
          <w:tcPr>
            <w:tcW w:type="dxa" w:w="3213"/>
          </w:tcPr>
          <w:p>
            <w:r>
              <w:rPr>
                <w:sz w:val="18"/>
              </w:rPr>
              <w:t>5</w:t>
            </w:r>
          </w:p>
        </w:tc>
        <w:tc>
          <w:tcPr>
            <w:tcW w:type="dxa" w:w="3213"/>
          </w:tcPr>
          <w:p>
            <w:r>
              <w:rPr>
                <w:sz w:val="18"/>
              </w:rPr>
              <w:t>POST testi hata bulursa ne yapar?</w:t>
            </w:r>
          </w:p>
        </w:tc>
        <w:tc>
          <w:tcPr>
            <w:tcW w:type="dxa" w:w="3213"/>
          </w:tcPr>
          <w:p>
            <w:r>
              <w:rPr>
                <w:sz w:val="18"/>
              </w:rPr>
              <w:t>Sistemi durdurur veya uyari verir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Bilgisayarlar hatalarini kendi kendine tamir edebilir mi?</w:t>
      </w:r>
    </w:p>
    <w:p>
      <w:r>
        <w:rPr>
          <w:b/>
          <w:color w:val="2E7D32"/>
          <w:sz w:val="20"/>
        </w:rPr>
        <w:t xml:space="preserve">  2. </w:t>
      </w:r>
      <w:r>
        <w:rPr>
          <w:sz w:val="20"/>
        </w:rPr>
        <w:t>Bip sesleri yerine tamamen gorsel ekranlar yeterli mi?</w:t>
      </w:r>
    </w:p>
    <w:p>
      <w:r>
        <w:rPr>
          <w:b/>
          <w:color w:val="2E7D32"/>
          <w:sz w:val="20"/>
        </w:rPr>
        <w:t xml:space="preserve">  3. </w:t>
      </w:r>
      <w:r>
        <w:rPr>
          <w:sz w:val="20"/>
        </w:rPr>
        <w:t>Yapay zeka hata teshisini kolaylastirir mi?</w:t>
      </w:r>
    </w:p>
    <w:p>
      <w:r>
        <w:rPr>
          <w:b/>
          <w:color w:val="2E7D32"/>
          <w:sz w:val="20"/>
        </w:rPr>
        <w:t>Eleştirel Düşünme:</w:t>
      </w:r>
    </w:p>
    <w:p>
      <w:r>
        <w:rPr>
          <w:b/>
          <w:color w:val="2E7D32"/>
          <w:sz w:val="20"/>
        </w:rPr>
        <w:t xml:space="preserve">  1. </w:t>
      </w:r>
      <w:r>
        <w:rPr>
          <w:sz w:val="20"/>
        </w:rPr>
        <w:t>Hatalari bilmek sadece teknik servisin mi gorevidir?</w:t>
      </w:r>
    </w:p>
    <w:p>
      <w:r>
        <w:rPr>
          <w:b/>
          <w:color w:val="2E7D32"/>
          <w:sz w:val="20"/>
        </w:rPr>
        <w:t xml:space="preserve">  2. </w:t>
      </w:r>
      <w:r>
        <w:rPr>
          <w:sz w:val="20"/>
        </w:rPr>
        <w:t>Siradan bir kullanici neden bu mesajlari anlamalidir?</w:t>
      </w:r>
    </w:p>
    <w:p>
      <w:r>
        <w:rPr>
          <w:b/>
          <w:color w:val="2E7D32"/>
          <w:sz w:val="20"/>
        </w:rPr>
        <w:t xml:space="preserve">  3. </w:t>
      </w:r>
      <w:r>
        <w:rPr>
          <w:sz w:val="20"/>
        </w:rPr>
        <w:t>Hata mesajlarinin Turkce olmamasi bir sorun mudur?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"Hata Teshis Laboratuvari"</w:t>
      </w:r>
    </w:p>
    <w:p>
      <w:r>
        <w:rPr>
          <w:b/>
          <w:color w:val="1B2A4A"/>
          <w:sz w:val="20"/>
        </w:rPr>
        <w:t xml:space="preserve">Hedef: </w:t>
      </w:r>
      <w:r>
        <w:rPr>
          <w:sz w:val="20"/>
        </w:rPr>
        <w:t>Hata mesajlarini ve bip seslerini analiz etmek.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Hata Gozlemi</w:t>
            </w:r>
          </w:p>
        </w:tc>
        <w:tc>
          <w:tcPr>
            <w:tcW w:type="dxa" w:w="3213"/>
          </w:tcPr>
          <w:p>
            <w:r>
              <w:rPr>
                <w:sz w:val="18"/>
              </w:rPr>
              <w:t>Bilgisayari acip ekrandaki yazilari izleyin</w:t>
            </w:r>
          </w:p>
        </w:tc>
        <w:tc>
          <w:tcPr>
            <w:tcW w:type="dxa" w:w="3213"/>
          </w:tcPr>
          <w:p>
            <w:r>
              <w:rPr>
                <w:sz w:val="18"/>
              </w:rPr>
              <w:t>POST mesajlari gorulur</w:t>
            </w:r>
          </w:p>
        </w:tc>
      </w:tr>
      <w:tr>
        <w:tc>
          <w:tcPr>
            <w:tcW w:type="dxa" w:w="3213"/>
          </w:tcPr>
          <w:p>
            <w:r>
              <w:rPr>
                <w:sz w:val="18"/>
              </w:rPr>
              <w:t>2. Ses Analizi</w:t>
            </w:r>
          </w:p>
        </w:tc>
        <w:tc>
          <w:tcPr>
            <w:tcW w:type="dxa" w:w="3213"/>
          </w:tcPr>
          <w:p>
            <w:r>
              <w:rPr>
                <w:sz w:val="18"/>
              </w:rPr>
              <w:t>Farkli hata seslerini dinleyip not edin</w:t>
            </w:r>
          </w:p>
        </w:tc>
        <w:tc>
          <w:tcPr>
            <w:tcW w:type="dxa" w:w="3213"/>
          </w:tcPr>
          <w:p>
            <w:r>
              <w:rPr>
                <w:sz w:val="18"/>
              </w:rPr>
              <w:t>Bip kodlari kaydedilir</w:t>
            </w:r>
          </w:p>
        </w:tc>
      </w:tr>
      <w:tr>
        <w:tc>
          <w:tcPr>
            <w:tcW w:type="dxa" w:w="3213"/>
          </w:tcPr>
          <w:p>
            <w:r>
              <w:rPr>
                <w:sz w:val="18"/>
              </w:rPr>
              <w:t>3. Mesaj Cevirisi</w:t>
            </w:r>
          </w:p>
        </w:tc>
        <w:tc>
          <w:tcPr>
            <w:tcW w:type="dxa" w:w="3213"/>
          </w:tcPr>
          <w:p>
            <w:r>
              <w:rPr>
                <w:sz w:val="18"/>
              </w:rPr>
              <w:t>Teknik Ingilizce terimleri Turkceye cevirin</w:t>
            </w:r>
          </w:p>
        </w:tc>
        <w:tc>
          <w:tcPr>
            <w:tcW w:type="dxa" w:w="3213"/>
          </w:tcPr>
          <w:p>
            <w:r>
              <w:rPr>
                <w:sz w:val="18"/>
              </w:rPr>
              <w:t>Hatalar anlasilir</w:t>
            </w:r>
          </w:p>
        </w:tc>
      </w:tr>
      <w:tr>
        <w:tc>
          <w:tcPr>
            <w:tcW w:type="dxa" w:w="3213"/>
          </w:tcPr>
          <w:p>
            <w:r>
              <w:rPr>
                <w:sz w:val="18"/>
              </w:rPr>
              <w:t>4. Cozum Onerisi</w:t>
            </w:r>
          </w:p>
        </w:tc>
        <w:tc>
          <w:tcPr>
            <w:tcW w:type="dxa" w:w="3213"/>
          </w:tcPr>
          <w:p>
            <w:r>
              <w:rPr>
                <w:sz w:val="18"/>
              </w:rPr>
              <w:t>Belirlenen hata icin mudahale adimlari yazin</w:t>
            </w:r>
          </w:p>
        </w:tc>
        <w:tc>
          <w:tcPr>
            <w:tcW w:type="dxa" w:w="3213"/>
          </w:tcPr>
          <w:p>
            <w:r>
              <w:rPr>
                <w:sz w:val="18"/>
              </w:rPr>
              <w:t>Cozum plani olusur</w:t>
            </w:r>
          </w:p>
        </w:tc>
      </w:tr>
      <w:tr>
        <w:tc>
          <w:tcPr>
            <w:tcW w:type="dxa" w:w="3213"/>
          </w:tcPr>
          <w:p>
            <w:r>
              <w:rPr>
                <w:sz w:val="18"/>
              </w:rPr>
              <w:t>5. Dogrulama</w:t>
            </w:r>
          </w:p>
        </w:tc>
        <w:tc>
          <w:tcPr>
            <w:tcW w:type="dxa" w:w="3213"/>
          </w:tcPr>
          <w:p>
            <w:r>
              <w:rPr>
                <w:sz w:val="18"/>
              </w:rPr>
              <w:t>Cozumun mantikli olup olmadigini egitmenle paylasin</w:t>
            </w:r>
          </w:p>
        </w:tc>
        <w:tc>
          <w:tcPr>
            <w:tcW w:type="dxa" w:w="3213"/>
          </w:tcPr>
          <w:p>
            <w:r>
              <w:rPr>
                <w:sz w:val="18"/>
              </w:rPr>
              <w:t>Cozum onaylanir</w:t>
            </w:r>
          </w:p>
        </w:tc>
      </w:tr>
    </w:tbl>
    <w:p/>
    <w:p>
      <w:r>
        <w:rPr>
          <w:b/>
          <w:color w:val="1B2A4A"/>
          <w:sz w:val="20"/>
        </w:rPr>
        <w:t xml:space="preserve">Tamamlanma Kriteri: </w:t>
      </w:r>
      <w:r>
        <w:rPr>
          <w:sz w:val="20"/>
        </w:rPr>
        <w:t>En az 3 farkli hata mesajinin dogru teshis edilmesi.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Hata Simulasyonu"</w:t>
      </w:r>
    </w:p>
    <w:p>
      <w:r>
        <w:rPr>
          <w:b/>
          <w:color w:val="1B2A4A"/>
          <w:sz w:val="20"/>
        </w:rPr>
        <w:t xml:space="preserve">Eğitmenin Gösterdiği: </w:t>
      </w:r>
      <w:r>
        <w:rPr>
          <w:sz w:val="20"/>
        </w:rPr>
        <w:t>Kasanin klavye veya fare baglantisini keserek bilgisayari acar ve olusan gorsel hatayi gosterir.</w:t>
      </w:r>
    </w:p>
    <w:p>
      <w:r>
        <w:rPr>
          <w:b/>
          <w:color w:val="1B2A4A"/>
          <w:sz w:val="20"/>
        </w:rPr>
        <w:t xml:space="preserve">Öğrencinin Tekrarladığı: </w:t>
      </w:r>
      <w:r>
        <w:rPr>
          <w:sz w:val="20"/>
        </w:rPr>
        <w:t>Hata mesajini okur, rehberden anlamini bulur ve cozum onerir.</w:t>
      </w:r>
    </w:p>
    <w:p>
      <w:r>
        <w:rPr>
          <w:b/>
          <w:color w:val="1B2A4A"/>
          <w:sz w:val="20"/>
        </w:rPr>
        <w:t xml:space="preserve">Dikkat Noktaları: </w:t>
      </w:r>
      <w:r>
        <w:rPr>
          <w:sz w:val="20"/>
        </w:rPr>
        <w:t>Donanim cikarma islemlerini sadece bilgisayar kaplikken yapin.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Hata metni ve cozum eslestirme kartlari</w:t>
            </w:r>
          </w:p>
        </w:tc>
      </w:tr>
      <w:tr>
        <w:tc>
          <w:tcPr>
            <w:tcW w:type="dxa" w:w="3213"/>
          </w:tcPr>
          <w:p>
            <w:r>
              <w:rPr>
                <w:sz w:val="18"/>
              </w:rPr>
              <w:t>2</w:t>
            </w:r>
          </w:p>
        </w:tc>
        <w:tc>
          <w:tcPr>
            <w:tcW w:type="dxa" w:w="3213"/>
          </w:tcPr>
          <w:p>
            <w:r>
              <w:rPr>
                <w:sz w:val="18"/>
              </w:rPr>
              <w:t>Orta</w:t>
            </w:r>
          </w:p>
        </w:tc>
        <w:tc>
          <w:tcPr>
            <w:tcW w:type="dxa" w:w="3213"/>
          </w:tcPr>
          <w:p>
            <w:r>
              <w:rPr>
                <w:sz w:val="18"/>
              </w:rPr>
              <w:t>Bip sesi ses kaydindan donanim arizasini tespit etme</w:t>
            </w:r>
          </w:p>
        </w:tc>
      </w:tr>
      <w:tr>
        <w:tc>
          <w:tcPr>
            <w:tcW w:type="dxa" w:w="3213"/>
          </w:tcPr>
          <w:p>
            <w:r>
              <w:rPr>
                <w:sz w:val="18"/>
              </w:rPr>
              <w:t>3</w:t>
            </w:r>
          </w:p>
        </w:tc>
        <w:tc>
          <w:tcPr>
            <w:tcW w:type="dxa" w:w="3213"/>
          </w:tcPr>
          <w:p>
            <w:r>
              <w:rPr>
                <w:sz w:val="18"/>
              </w:rPr>
              <w:t>Ileri</w:t>
            </w:r>
          </w:p>
        </w:tc>
        <w:tc>
          <w:tcPr>
            <w:tcW w:type="dxa" w:w="3213"/>
          </w:tcPr>
          <w:p>
            <w:r>
              <w:rPr>
                <w:sz w:val="18"/>
              </w:rPr>
              <w:t>Ariza tespit formu doldurarak teknik rapor yazma</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"Surekli Yeniden Baslayan PC"</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POST asamasini gecemeden surekli reset atiyor. Guc kaynagi (PSU) arizasi mi yoksa kisa devre mi? Hangi testler yapilmali?</w:t>
            </w:r>
          </w:p>
        </w:tc>
      </w:tr>
    </w:tbl>
    <w:p/>
    <w:p>
      <w:r>
        <w:rPr>
          <w:b/>
          <w:color w:val="1B2A4A"/>
          <w:sz w:val="20"/>
        </w:rPr>
        <w:t xml:space="preserve">Beklenen Çıktı: </w:t>
      </w:r>
      <w:r>
        <w:rPr>
          <w:sz w:val="20"/>
        </w:rPr>
        <w:t>Sistematik hata ayiklama yontemiyle (minimum donanim testi) sorunlu parcayi belirleme becerisi.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bilgisayarin sessiz cigliknari olan bip seslerini ve teknik uyari mesajlarini, bunlarin donanim arizalariyla olan bagini ogrendik. Hata teshis ve cozum yontemlerini pratik ettik.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Beep Codes</w:t>
            </w:r>
          </w:p>
        </w:tc>
        <w:tc>
          <w:tcPr>
            <w:tcW w:type="dxa" w:w="4819"/>
            <w:shd w:fill="F5F5F5"/>
          </w:tcPr>
          <w:p>
            <w:r>
              <w:rPr>
                <w:b/>
                <w:color w:val="1B2A4A"/>
                <w:sz w:val="20"/>
              </w:rPr>
              <w:t xml:space="preserve">  Checksum Error</w:t>
            </w:r>
          </w:p>
        </w:tc>
      </w:tr>
      <w:tr>
        <w:tc>
          <w:tcPr>
            <w:tcW w:type="dxa" w:w="4819"/>
            <w:shd w:fill="F5F5F5"/>
          </w:tcPr>
          <w:p>
            <w:r>
              <w:rPr>
                <w:b/>
                <w:color w:val="1B2A4A"/>
                <w:sz w:val="20"/>
              </w:rPr>
              <w:t xml:space="preserve">  Boot Failure</w:t>
            </w:r>
          </w:p>
        </w:tc>
        <w:tc>
          <w:tcPr>
            <w:tcW w:type="dxa" w:w="4819"/>
            <w:shd w:fill="F5F5F5"/>
          </w:tcPr>
          <w:p>
            <w:r>
              <w:rPr>
                <w:b/>
                <w:color w:val="1B2A4A"/>
                <w:sz w:val="20"/>
              </w:rPr>
              <w:t xml:space="preserve">  POST</w:t>
            </w:r>
          </w:p>
        </w:tc>
      </w:tr>
      <w:tr>
        <w:tc>
          <w:tcPr>
            <w:tcW w:type="dxa" w:w="4819"/>
            <w:shd w:fill="F5F5F5"/>
          </w:tcPr>
          <w:p>
            <w:r>
              <w:rPr>
                <w:b/>
                <w:color w:val="1B2A4A"/>
                <w:sz w:val="20"/>
              </w:rPr>
              <w:t xml:space="preserve">  Keyboard Error</w:t>
            </w:r>
          </w:p>
        </w:tc>
        <w:tc>
          <w:tcPr>
            <w:tcW w:type="dxa" w:w="4819"/>
            <w:shd w:fill="F5F5F5"/>
          </w:tcPr>
          <w:p>
            <w:r>
              <w:rPr>
                <w:b/>
                <w:color w:val="1B2A4A"/>
                <w:sz w:val="20"/>
              </w:rPr>
              <w:t xml:space="preserve">  CPU Fan Error</w:t>
            </w:r>
          </w:p>
        </w:tc>
      </w:tr>
      <w:tr>
        <w:tc>
          <w:tcPr>
            <w:tcW w:type="dxa" w:w="4819"/>
            <w:shd w:fill="F5F5F5"/>
          </w:tcPr>
          <w:p>
            <w:r>
              <w:rPr>
                <w:b/>
                <w:color w:val="1B2A4A"/>
                <w:sz w:val="20"/>
              </w:rPr>
              <w:t xml:space="preserve">  Ariza Teshis</w:t>
            </w:r>
          </w:p>
        </w:tc>
        <w:tc>
          <w:tcPr>
            <w:tcW w:type="dxa" w:w="4819"/>
            <w:shd w:fill="F5F5F5"/>
          </w:tcPr>
          <w:p>
            <w:r>
              <w:rPr>
                <w:b/>
                <w:color w:val="1B2A4A"/>
                <w:sz w:val="20"/>
              </w:rPr>
              <w:t xml:space="preserve">  HDD Failure</w:t>
            </w:r>
          </w:p>
        </w:tc>
      </w:tr>
    </w:tbl>
    <w:p/>
    <w:p>
      <w:pPr>
        <w:spacing w:before="200"/>
      </w:pPr>
      <w:r>
        <w:rPr>
          <w:b/>
          <w:color w:val="757575"/>
          <w:sz w:val="24"/>
        </w:rPr>
        <w:t xml:space="preserve">  Bir Sonraki Dersle Köprü</w:t>
      </w:r>
    </w:p>
    <w:p>
      <w:r>
        <w:rPr>
          <w:sz w:val="20"/>
        </w:rPr>
        <w:t>Hatalari tanidik; bir sonraki saatte bu sistemlere mudahale etmek icin BIOS Ekranina Erisim Yontemlerini uygulamali olarak gorecegiz.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Cevrenizdeki eski bir bilgisayari acip (varsa) cikardigi tek bip sesini dinleyin ve bunun 'Sistem Saglikli' mesaji oldugunu teyit edin.</w:t>
              <w:br/>
              <w:t>Teslim: Sonraki ders.</w:t>
              <w:br/>
              <w:t>Kriter: Bip sesinin anlaminin dogru yorumlanmasi.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Bip kodlari listesini cogalt ve dagit.</w:t>
      </w:r>
    </w:p>
    <w:p>
      <w:pPr>
        <w:pStyle w:val="ListBullet"/>
      </w:pPr>
      <w:r>
        <w:rPr>
          <w:sz w:val="20"/>
        </w:rPr>
        <w:t>Farkli hata videolari hazirla.</w:t>
      </w:r>
    </w:p>
    <w:p>
      <w:pPr>
        <w:pStyle w:val="ListBullet"/>
      </w:pPr>
      <w:r>
        <w:rPr>
          <w:sz w:val="20"/>
        </w:rPr>
        <w:t>Sinif hoparlorlerini kontrol et.</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Sesleri karistirma</w:t>
            </w:r>
          </w:p>
        </w:tc>
        <w:tc>
          <w:tcPr>
            <w:tcW w:type="dxa" w:w="4819"/>
          </w:tcPr>
          <w:p>
            <w:r>
              <w:rPr>
                <w:sz w:val="18"/>
              </w:rPr>
              <w:t>Gorsel tablolarla destekle; ses + gorsel birlikte kullan</w:t>
            </w:r>
          </w:p>
        </w:tc>
      </w:tr>
      <w:tr>
        <w:tc>
          <w:tcPr>
            <w:tcW w:type="dxa" w:w="4819"/>
          </w:tcPr>
          <w:p>
            <w:r>
              <w:rPr>
                <w:sz w:val="18"/>
              </w:rPr>
              <w:t>Panik hali</w:t>
            </w:r>
          </w:p>
        </w:tc>
        <w:tc>
          <w:tcPr>
            <w:tcW w:type="dxa" w:w="4819"/>
          </w:tcPr>
          <w:p>
            <w:r>
              <w:rPr>
                <w:sz w:val="18"/>
              </w:rPr>
              <w:t>Hatalarin egitici oldugunu vurgula; hata = ogrenme firsati</w:t>
            </w:r>
          </w:p>
        </w:tc>
      </w:tr>
      <w:tr>
        <w:tc>
          <w:tcPr>
            <w:tcW w:type="dxa" w:w="4819"/>
          </w:tcPr>
          <w:p>
            <w:r>
              <w:rPr>
                <w:sz w:val="18"/>
              </w:rPr>
              <w:t>Karmasik mesajlar</w:t>
            </w:r>
          </w:p>
        </w:tc>
        <w:tc>
          <w:tcPr>
            <w:tcW w:type="dxa" w:w="4819"/>
          </w:tcPr>
          <w:p>
            <w:r>
              <w:rPr>
                <w:sz w:val="18"/>
              </w:rPr>
              <w:t>Sadece temel hatalara odaklan; ileri hatalari sonraya birak</w:t>
            </w:r>
          </w:p>
        </w:tc>
      </w:tr>
    </w:tbl>
    <w:p/>
    <w:p>
      <w:r>
        <w:rPr>
          <w:b/>
          <w:color w:val="1B2A4A"/>
          <w:sz w:val="20"/>
        </w:rPr>
        <w:t xml:space="preserve">Zaman Yönetimi: </w:t>
      </w:r>
      <w:r>
        <w:rPr>
          <w:sz w:val="20"/>
        </w:rPr>
        <w:t>Teori 20 dk, Analiz Etkinligi 20 dk olarak planla.</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laboratuvari calismazsa, kartonlara yazilmis hata mesajlari uzerinden 'Hangi Parca Arizali?' oyunu oynat.</w:t>
            </w:r>
          </w:p>
        </w:tc>
      </w:tr>
    </w:tbl>
    <w:p/>
    <w:p>
      <w:r>
        <w:br w:type="page"/>
      </w:r>
    </w:p>
    <w:p>
      <w:pPr>
        <w:jc w:val="center"/>
      </w:pPr>
      <w:r>
        <w:rPr>
          <w:b/>
          <w:color w:val="1B2A4A"/>
          <w:sz w:val="36"/>
        </w:rPr>
        <w:t>━━━  15. SAAT  ━━━</w:t>
      </w:r>
    </w:p>
    <w:p>
      <w:pPr>
        <w:jc w:val="center"/>
      </w:pPr>
      <w:r>
        <w:rPr>
          <w:color w:val="2C6FAD"/>
          <w:sz w:val="32"/>
        </w:rPr>
        <w:t>BIOS Ekranina Erisim Yontemleri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kavramlarini kullanarak, temel seviyede bilgisayar donanimlarini ve isletim sistemi bilesenlerini kullanir.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1.B.4.1</w:t>
            </w:r>
          </w:p>
        </w:tc>
        <w:tc>
          <w:tcPr>
            <w:tcW w:type="dxa" w:w="3213"/>
          </w:tcPr>
          <w:p>
            <w:r>
              <w:rPr>
                <w:sz w:val="18"/>
              </w:rPr>
              <w:t>Farkli anakart ve bilgisayar modellerine gore BIOS giris tuslarini (F2, DEL, F10 vb.) tanimlar.</w:t>
            </w:r>
          </w:p>
        </w:tc>
        <w:tc>
          <w:tcPr>
            <w:tcW w:type="dxa" w:w="3213"/>
          </w:tcPr>
          <w:p>
            <w:r>
              <w:rPr>
                <w:sz w:val="18"/>
              </w:rPr>
              <w:t>Hatirlama</w:t>
            </w:r>
          </w:p>
        </w:tc>
      </w:tr>
      <w:tr>
        <w:tc>
          <w:tcPr>
            <w:tcW w:type="dxa" w:w="3213"/>
          </w:tcPr>
          <w:p>
            <w:r>
              <w:rPr>
                <w:sz w:val="18"/>
              </w:rPr>
              <w:t>1.B.4.2</w:t>
            </w:r>
          </w:p>
        </w:tc>
        <w:tc>
          <w:tcPr>
            <w:tcW w:type="dxa" w:w="3213"/>
          </w:tcPr>
          <w:p>
            <w:r>
              <w:rPr>
                <w:sz w:val="18"/>
              </w:rPr>
              <w:t>Geleneksel BIOS ve yeni nesil UEFI sistemlerine erisim yollarini ayirt eder.</w:t>
            </w:r>
          </w:p>
        </w:tc>
        <w:tc>
          <w:tcPr>
            <w:tcW w:type="dxa" w:w="3213"/>
          </w:tcPr>
          <w:p>
            <w:r>
              <w:rPr>
                <w:sz w:val="18"/>
              </w:rPr>
              <w:t>Analiz</w:t>
            </w:r>
          </w:p>
        </w:tc>
      </w:tr>
      <w:tr>
        <w:tc>
          <w:tcPr>
            <w:tcW w:type="dxa" w:w="3213"/>
          </w:tcPr>
          <w:p>
            <w:r>
              <w:rPr>
                <w:sz w:val="18"/>
              </w:rPr>
              <w:t>1.B.4.3</w:t>
            </w:r>
          </w:p>
        </w:tc>
        <w:tc>
          <w:tcPr>
            <w:tcW w:type="dxa" w:w="3213"/>
          </w:tcPr>
          <w:p>
            <w:r>
              <w:rPr>
                <w:sz w:val="18"/>
              </w:rPr>
              <w:t>Bilgisayari uygun zamanda yeniden baslatarak BIOS ekranina basarili sekilde erisir.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Bilgisayarin ilk acilis (POST) surecini ve BIOS'un gorevini bilmek.</w:t>
      </w:r>
    </w:p>
    <w:p>
      <w:pPr>
        <w:spacing w:before="200"/>
      </w:pPr>
      <w:r>
        <w:rPr>
          <w:b/>
          <w:color w:val="757575"/>
          <w:sz w:val="24"/>
        </w:rPr>
        <w:t xml:space="preserve">  Öğrencinin Bilmesi Gerekenler</w:t>
      </w:r>
    </w:p>
    <w:p>
      <w:pPr>
        <w:pStyle w:val="ListBullet"/>
      </w:pPr>
      <w:r>
        <w:rPr>
          <w:sz w:val="20"/>
        </w:rPr>
        <w:t>BIOS'un isletim sisteminden once calistigi.</w:t>
      </w:r>
    </w:p>
    <w:p>
      <w:pPr>
        <w:pStyle w:val="ListBullet"/>
      </w:pPr>
      <w:r>
        <w:rPr>
          <w:sz w:val="20"/>
        </w:rPr>
        <w:t>Erisim icin cok kisa bir zaman penceresi oldugu.</w:t>
      </w:r>
    </w:p>
    <w:p>
      <w:pPr>
        <w:pStyle w:val="ListBullet"/>
      </w:pPr>
      <w:r>
        <w:rPr>
          <w:sz w:val="20"/>
        </w:rPr>
        <w:t>Her markanin farkli bir giris anahtari kullanabildigi.</w:t>
      </w:r>
    </w:p>
    <w:p>
      <w:pPr>
        <w:spacing w:before="200"/>
      </w:pPr>
      <w:r>
        <w:rPr>
          <w:b/>
          <w:color w:val="757575"/>
          <w:sz w:val="24"/>
        </w:rPr>
        <w:t xml:space="preserve">  Olası Kavram Yanılgıları</w:t>
      </w:r>
    </w:p>
    <w:p>
      <w:pPr>
        <w:pStyle w:val="ListBullet"/>
      </w:pPr>
      <w:r>
        <w:rPr>
          <w:sz w:val="20"/>
        </w:rPr>
        <w:t>BIOS'a sadece bilgisayar bozukken girildigi sanilmasi.</w:t>
      </w:r>
    </w:p>
    <w:p>
      <w:pPr>
        <w:pStyle w:val="ListBullet"/>
      </w:pPr>
      <w:r>
        <w:rPr>
          <w:sz w:val="20"/>
        </w:rPr>
        <w:t>F2 tusunun her bilgisayari BIOS'a soktugu dusuncesi.</w:t>
      </w:r>
    </w:p>
    <w:p>
      <w:pPr>
        <w:pStyle w:val="ListBullet"/>
      </w:pPr>
      <w:r>
        <w:rPr>
          <w:sz w:val="20"/>
        </w:rPr>
        <w:t>Windows acikken BIOS tusuna basmanin ise yaradigi yanilgisi.</w:t>
      </w:r>
    </w:p>
    <w:p>
      <w:pPr>
        <w:spacing w:before="200"/>
      </w:pPr>
      <w:r>
        <w:rPr>
          <w:b/>
          <w:color w:val="757575"/>
          <w:sz w:val="24"/>
        </w:rPr>
        <w:t xml:space="preserve">  Hazırlık Materyalleri</w:t>
      </w:r>
    </w:p>
    <w:p>
      <w:pPr>
        <w:pStyle w:val="ListBullet"/>
      </w:pPr>
      <w:r>
        <w:rPr>
          <w:sz w:val="20"/>
        </w:rPr>
        <w:t>Cesitli marka laptop ve masaustu bilgisayarlar</w:t>
      </w:r>
    </w:p>
    <w:p>
      <w:pPr>
        <w:pStyle w:val="ListBullet"/>
      </w:pPr>
      <w:r>
        <w:rPr>
          <w:sz w:val="20"/>
        </w:rPr>
        <w:t>BIOS giris tuslari listesi</w:t>
      </w:r>
    </w:p>
    <w:p>
      <w:pPr>
        <w:pStyle w:val="ListBullet"/>
      </w:pPr>
      <w:r>
        <w:rPr>
          <w:sz w:val="20"/>
        </w:rPr>
        <w:t>UEFI erisim videosu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"Elinizde bir kasa var ama anahtarinin hangisi oldugunu bilmiyorsunuz; F2 mi, DEL mi yoksa ESC mi? Dogru anahtari bulamazsaniz bilgisayarin kalbine asla giremezsiniz."</w:t>
      </w:r>
    </w:p>
    <w:p>
      <w:r>
        <w:rPr>
          <w:b/>
          <w:color w:val="1B2A4A"/>
          <w:sz w:val="20"/>
        </w:rPr>
        <w:t xml:space="preserve">Günlük Hayat Bağlantısı: </w:t>
      </w:r>
      <w:r>
        <w:rPr>
          <w:sz w:val="20"/>
        </w:rPr>
        <w:t>Televizyonlarin gizli servis menuleri gibi, bilgisayarlarin da sadece bilenlerin girebilecegi bir kontrol odasi vardir.</w:t>
      </w:r>
    </w:p>
    <w:p>
      <w:pPr>
        <w:spacing w:before="200"/>
      </w:pPr>
      <w:r>
        <w:rPr>
          <w:b/>
          <w:color w:val="2C6FAD"/>
          <w:sz w:val="24"/>
        </w:rPr>
        <w:t xml:space="preserve">  Ön Bilgi Yoklama Soruları</w:t>
      </w:r>
    </w:p>
    <w:p>
      <w:r>
        <w:rPr>
          <w:b/>
          <w:color w:val="2C6FAD"/>
          <w:sz w:val="20"/>
        </w:rPr>
        <w:t xml:space="preserve">  1. </w:t>
      </w:r>
      <w:r>
        <w:rPr>
          <w:sz w:val="20"/>
        </w:rPr>
        <w:t>Bilgisayariniz acilirken ekranda hic 'Press DEL to run Setup' yazisi gordunuz mu?</w:t>
      </w:r>
    </w:p>
    <w:p>
      <w:r>
        <w:rPr>
          <w:b/>
          <w:color w:val="2C6FAD"/>
          <w:sz w:val="20"/>
        </w:rPr>
        <w:t xml:space="preserve">  2. </w:t>
      </w:r>
      <w:r>
        <w:rPr>
          <w:sz w:val="20"/>
        </w:rPr>
        <w:t>Hangi tuslara basarak bilgisayari yonetebilirsiniz?</w:t>
      </w:r>
    </w:p>
    <w:p>
      <w:r>
        <w:rPr>
          <w:b/>
          <w:color w:val="2C6FAD"/>
          <w:sz w:val="20"/>
        </w:rPr>
        <w:t xml:space="preserve">  3. </w:t>
      </w:r>
      <w:r>
        <w:rPr>
          <w:sz w:val="20"/>
        </w:rPr>
        <w:t>BIOS'a girmek icin neden acele etmeliyiz?</w:t>
      </w:r>
    </w:p>
    <w:p>
      <w:pPr>
        <w:spacing w:before="200"/>
      </w:pPr>
      <w:r>
        <w:rPr>
          <w:b/>
          <w:color w:val="2C6FAD"/>
          <w:sz w:val="24"/>
        </w:rPr>
        <w:t xml:space="preserve">  Motivasyon Etkinliği: "Hizli Parmaklar"</w:t>
      </w:r>
    </w:p>
    <w:p>
      <w:r>
        <w:rPr>
          <w:b/>
          <w:color w:val="1B2A4A"/>
          <w:sz w:val="20"/>
        </w:rPr>
        <w:t xml:space="preserve">Açıklama: </w:t>
      </w:r>
      <w:r>
        <w:rPr>
          <w:sz w:val="20"/>
        </w:rPr>
        <w:t>Bilgisayarin acilis sirasindaki zaman penceresini kesfetme.</w:t>
      </w:r>
    </w:p>
    <w:p>
      <w:r>
        <w:rPr>
          <w:b/>
          <w:color w:val="1B2A4A"/>
          <w:sz w:val="20"/>
        </w:rPr>
        <w:t xml:space="preserve">Yönerge: </w:t>
      </w:r>
      <w:r>
        <w:rPr>
          <w:sz w:val="20"/>
        </w:rPr>
        <w:t>Bilgisayarin guc dugmesine basilngi an ile logo geldigi an arasindaki 2-3 saniyelik sureyi kronometre ile olcme yarisi. Bu sure icerisinde tusa basilmasi gerektigini vurgula.</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Arkadasinizin bilgisayarina sifre koymasi gerekiyor ama Windows sifresi degil, bilgisayarin hic acilmamasini saglayan 'kok sifreyi' koymak istiyor. Kapiyi nasil acarsiniiz?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"Dogru Tusu Bul"</w:t>
      </w:r>
    </w:p>
    <w:p>
      <w:r>
        <w:rPr>
          <w:b/>
          <w:color w:val="1B2A4A"/>
          <w:sz w:val="20"/>
        </w:rPr>
        <w:t xml:space="preserve">Türü: </w:t>
      </w:r>
      <w:r>
        <w:rPr>
          <w:sz w:val="20"/>
        </w:rPr>
        <w:t>Deney (Bireysel/Esli)</w:t>
      </w:r>
    </w:p>
    <w:p>
      <w:r>
        <w:rPr>
          <w:b/>
          <w:color w:val="1B2A4A"/>
          <w:sz w:val="20"/>
        </w:rPr>
        <w:t xml:space="preserve">Amacı: </w:t>
      </w:r>
      <w:r>
        <w:rPr>
          <w:sz w:val="20"/>
        </w:rPr>
        <w:t>Farkli cihazlarda BIOS giris tuslarini kesfetmek.</w:t>
      </w:r>
    </w:p>
    <w:p>
      <w:r>
        <w:rPr>
          <w:b/>
          <w:color w:val="1B2A4A"/>
          <w:sz w:val="20"/>
        </w:rPr>
        <w:t xml:space="preserve">Malzemeler: </w:t>
      </w:r>
      <w:r>
        <w:rPr>
          <w:sz w:val="20"/>
        </w:rPr>
        <w:t>Siniftaki farkli marka bilgisayarlar, BIOS giris tuslari referans listesi</w:t>
      </w:r>
    </w:p>
    <w:p>
      <w:pPr>
        <w:spacing w:before="200"/>
      </w:pPr>
      <w:r>
        <w:rPr>
          <w:b/>
          <w:color w:val="007A7A"/>
          <w:sz w:val="24"/>
        </w:rPr>
        <w:t xml:space="preserve">  Yönerge Adımları</w:t>
      </w:r>
    </w:p>
    <w:p>
      <w:r>
        <w:rPr>
          <w:b/>
          <w:color w:val="007A7A"/>
          <w:sz w:val="20"/>
        </w:rPr>
        <w:t xml:space="preserve">  1. </w:t>
      </w:r>
      <w:r>
        <w:rPr>
          <w:sz w:val="20"/>
        </w:rPr>
        <w:t>Bilgisayari tamamen kapatin.</w:t>
      </w:r>
    </w:p>
    <w:p>
      <w:r>
        <w:rPr>
          <w:b/>
          <w:color w:val="007A7A"/>
          <w:sz w:val="20"/>
        </w:rPr>
        <w:t xml:space="preserve">  2. </w:t>
      </w:r>
      <w:r>
        <w:rPr>
          <w:sz w:val="20"/>
        </w:rPr>
        <w:t>Guc dugmesine basin ve ekrandaki alt/ust yazilari dikkatle okuyun.</w:t>
      </w:r>
    </w:p>
    <w:p>
      <w:r>
        <w:rPr>
          <w:b/>
          <w:color w:val="007A7A"/>
          <w:sz w:val="20"/>
        </w:rPr>
        <w:t xml:space="preserve">  3. </w:t>
      </w:r>
      <w:r>
        <w:rPr>
          <w:sz w:val="20"/>
        </w:rPr>
        <w:t>Tahmin ettiginiz tusa (DEL, F2, F10) seri sekilde basin.</w:t>
      </w:r>
    </w:p>
    <w:p>
      <w:r>
        <w:rPr>
          <w:b/>
          <w:color w:val="007A7A"/>
          <w:sz w:val="20"/>
        </w:rPr>
        <w:t xml:space="preserve">  4. </w:t>
      </w:r>
      <w:r>
        <w:rPr>
          <w:sz w:val="20"/>
        </w:rPr>
        <w:t>Mavi veya gri bir ekran gelip gelmedigini kontrol edin.</w:t>
      </w:r>
    </w:p>
    <w:p>
      <w:r>
        <w:rPr>
          <w:b/>
          <w:color w:val="007A7A"/>
          <w:sz w:val="20"/>
        </w:rPr>
        <w:t xml:space="preserve">  5. </w:t>
      </w:r>
      <w:r>
        <w:rPr>
          <w:sz w:val="20"/>
        </w:rPr>
        <w:t>Basarisiz olursaniz bilgisayari yeniden baslatip farkli bir tusu deneyin.</w:t>
      </w:r>
    </w:p>
    <w:p>
      <w:r>
        <w:rPr>
          <w:b/>
          <w:color w:val="1B2A4A"/>
          <w:sz w:val="20"/>
        </w:rPr>
        <w:t xml:space="preserve">Öğrenci Rolü: </w:t>
      </w:r>
      <w:r>
        <w:rPr>
          <w:sz w:val="20"/>
        </w:rPr>
        <w:t>Baslatici, Gozlemci (yazilari okuyan), Deneyici (tusa basan)</w:t>
      </w:r>
    </w:p>
    <w:p>
      <w:r>
        <w:rPr>
          <w:b/>
          <w:color w:val="1B2A4A"/>
          <w:sz w:val="20"/>
        </w:rPr>
        <w:t xml:space="preserve">Öğretmen Rolü: </w:t>
      </w:r>
      <w:r>
        <w:rPr>
          <w:sz w:val="20"/>
        </w:rPr>
        <w:t>Dogru zamanlama icin ipucu veren rehber</w:t>
      </w:r>
    </w:p>
    <w:p>
      <w:r>
        <w:rPr>
          <w:b/>
          <w:color w:val="1B2A4A"/>
          <w:sz w:val="20"/>
        </w:rPr>
        <w:t xml:space="preserve">Beklenen Ürün: </w:t>
      </w:r>
      <w:r>
        <w:rPr>
          <w:sz w:val="20"/>
        </w:rPr>
        <w:t>Marka-Tus eslestirme tablosu</w:t>
      </w:r>
    </w:p>
    <w:p>
      <w:pPr>
        <w:spacing w:before="200"/>
      </w:pPr>
      <w:r>
        <w:rPr>
          <w:b/>
          <w:color w:val="007A7A"/>
          <w:sz w:val="24"/>
        </w:rPr>
        <w:t xml:space="preserve">  Araştırma Soruları</w:t>
      </w:r>
    </w:p>
    <w:p>
      <w:r>
        <w:rPr>
          <w:b/>
          <w:color w:val="007A7A"/>
          <w:sz w:val="20"/>
        </w:rPr>
        <w:t xml:space="preserve">  1. </w:t>
      </w:r>
      <w:r>
        <w:rPr>
          <w:sz w:val="20"/>
        </w:rPr>
        <w:t>Laptoplarda neden genellikle Fn tusu ile basmak gerekir?</w:t>
      </w:r>
    </w:p>
    <w:p>
      <w:r>
        <w:rPr>
          <w:b/>
          <w:color w:val="007A7A"/>
          <w:sz w:val="20"/>
        </w:rPr>
        <w:t xml:space="preserve">  2. </w:t>
      </w:r>
      <w:r>
        <w:rPr>
          <w:sz w:val="20"/>
        </w:rPr>
        <w:t>UEFI sistemlerde Windows uzerinden nasil girilir?</w:t>
      </w:r>
    </w:p>
    <w:p>
      <w:r>
        <w:rPr>
          <w:b/>
          <w:color w:val="007A7A"/>
          <w:sz w:val="20"/>
        </w:rPr>
        <w:t xml:space="preserve">  3. </w:t>
      </w:r>
      <w:r>
        <w:rPr>
          <w:sz w:val="20"/>
        </w:rPr>
        <w:t>Hizli baslatma (Fast Boot) acikken tuslar neden calismaz?</w:t>
      </w:r>
    </w:p>
    <w:p>
      <w:r>
        <w:rPr>
          <w:b/>
          <w:color w:val="1B2A4A"/>
          <w:sz w:val="20"/>
        </w:rPr>
        <w:t xml:space="preserve">Grupla Çalışma Kuralları: </w:t>
      </w:r>
      <w:r>
        <w:rPr>
          <w:sz w:val="20"/>
        </w:rPr>
        <w:t>Cihazlara sert basma, sistem ayarlarini degistirme, sadece giris ekranini gor ve cik.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Hotkeys</w:t>
            </w:r>
          </w:p>
        </w:tc>
        <w:tc>
          <w:tcPr>
            <w:tcW w:type="dxa" w:w="2409"/>
          </w:tcPr>
          <w:p>
            <w:r>
              <w:rPr>
                <w:sz w:val="18"/>
              </w:rPr>
              <w:t>BIOS'a girisi saglayan ozel kisayol tuslardir</w:t>
            </w:r>
          </w:p>
        </w:tc>
        <w:tc>
          <w:tcPr>
            <w:tcW w:type="dxa" w:w="2409"/>
          </w:tcPr>
          <w:p>
            <w:r>
              <w:rPr>
                <w:sz w:val="18"/>
              </w:rPr>
              <w:t>DEL, F2, F12</w:t>
            </w:r>
          </w:p>
        </w:tc>
        <w:tc>
          <w:tcPr>
            <w:tcW w:type="dxa" w:w="2409"/>
          </w:tcPr>
          <w:p>
            <w:r>
              <w:rPr>
                <w:sz w:val="18"/>
              </w:rPr>
              <w:t>Klavye uzerinde isaretli tuslar</w:t>
            </w:r>
          </w:p>
        </w:tc>
      </w:tr>
      <w:tr>
        <w:tc>
          <w:tcPr>
            <w:tcW w:type="dxa" w:w="2409"/>
          </w:tcPr>
          <w:p>
            <w:r>
              <w:rPr>
                <w:sz w:val="18"/>
              </w:rPr>
              <w:t>Legacy Boot</w:t>
            </w:r>
          </w:p>
        </w:tc>
        <w:tc>
          <w:tcPr>
            <w:tcW w:type="dxa" w:w="2409"/>
          </w:tcPr>
          <w:p>
            <w:r>
              <w:rPr>
                <w:sz w:val="18"/>
              </w:rPr>
              <w:t>Eski nesil, sadece klavye ile girilen onyukleme sistemi</w:t>
            </w:r>
          </w:p>
        </w:tc>
        <w:tc>
          <w:tcPr>
            <w:tcW w:type="dxa" w:w="2409"/>
          </w:tcPr>
          <w:p>
            <w:r>
              <w:rPr>
                <w:sz w:val="18"/>
              </w:rPr>
              <w:t>IBM/Award BIOS</w:t>
            </w:r>
          </w:p>
        </w:tc>
        <w:tc>
          <w:tcPr>
            <w:tcW w:type="dxa" w:w="2409"/>
          </w:tcPr>
          <w:p>
            <w:r>
              <w:rPr>
                <w:sz w:val="18"/>
              </w:rPr>
              <w:t>Siyah/Mavi metin tabanli ekran</w:t>
            </w:r>
          </w:p>
        </w:tc>
      </w:tr>
      <w:tr>
        <w:tc>
          <w:tcPr>
            <w:tcW w:type="dxa" w:w="2409"/>
          </w:tcPr>
          <w:p>
            <w:r>
              <w:rPr>
                <w:sz w:val="18"/>
              </w:rPr>
              <w:t>UEFI Access</w:t>
            </w:r>
          </w:p>
        </w:tc>
        <w:tc>
          <w:tcPr>
            <w:tcW w:type="dxa" w:w="2409"/>
          </w:tcPr>
          <w:p>
            <w:r>
              <w:rPr>
                <w:sz w:val="18"/>
              </w:rPr>
              <w:t>Windows ayarlari icinden BIOS'a erisim yontemi</w:t>
            </w:r>
          </w:p>
        </w:tc>
        <w:tc>
          <w:tcPr>
            <w:tcW w:type="dxa" w:w="2409"/>
          </w:tcPr>
          <w:p>
            <w:r>
              <w:rPr>
                <w:sz w:val="18"/>
              </w:rPr>
              <w:t>Gelismis Baslangic</w:t>
            </w:r>
          </w:p>
        </w:tc>
        <w:tc>
          <w:tcPr>
            <w:tcW w:type="dxa" w:w="2409"/>
          </w:tcPr>
          <w:p>
            <w:r>
              <w:rPr>
                <w:sz w:val="18"/>
              </w:rPr>
              <w:t>Windows ayarlar menusu</w:t>
            </w:r>
          </w:p>
        </w:tc>
      </w:tr>
      <w:tr>
        <w:tc>
          <w:tcPr>
            <w:tcW w:type="dxa" w:w="2409"/>
          </w:tcPr>
          <w:p>
            <w:r>
              <w:rPr>
                <w:sz w:val="18"/>
              </w:rPr>
              <w:t>Setup Screen</w:t>
            </w:r>
          </w:p>
        </w:tc>
        <w:tc>
          <w:tcPr>
            <w:tcW w:type="dxa" w:w="2409"/>
          </w:tcPr>
          <w:p>
            <w:r>
              <w:rPr>
                <w:sz w:val="18"/>
              </w:rPr>
              <w:t>Donanim ayarlarinin yapildigi BIOS arayuzu</w:t>
            </w:r>
          </w:p>
        </w:tc>
        <w:tc>
          <w:tcPr>
            <w:tcW w:type="dxa" w:w="2409"/>
          </w:tcPr>
          <w:p>
            <w:r>
              <w:rPr>
                <w:sz w:val="18"/>
              </w:rPr>
              <w:t>BIOS Ana Ekrani</w:t>
            </w:r>
          </w:p>
        </w:tc>
        <w:tc>
          <w:tcPr>
            <w:tcW w:type="dxa" w:w="2409"/>
          </w:tcPr>
          <w:p>
            <w:r>
              <w:rPr>
                <w:sz w:val="18"/>
              </w:rPr>
              <w:t>Kategorize edilmis menu listesi</w:t>
            </w:r>
          </w:p>
        </w:tc>
      </w:tr>
      <w:tr>
        <w:tc>
          <w:tcPr>
            <w:tcW w:type="dxa" w:w="2409"/>
          </w:tcPr>
          <w:p>
            <w:r>
              <w:rPr>
                <w:sz w:val="18"/>
              </w:rPr>
              <w:t>POST Screen</w:t>
            </w:r>
          </w:p>
        </w:tc>
        <w:tc>
          <w:tcPr>
            <w:tcW w:type="dxa" w:w="2409"/>
          </w:tcPr>
          <w:p>
            <w:r>
              <w:rPr>
                <w:sz w:val="18"/>
              </w:rPr>
              <w:t>BIOS giris tusunun saniyelerce gorundugu ilk ekran</w:t>
            </w:r>
          </w:p>
        </w:tc>
        <w:tc>
          <w:tcPr>
            <w:tcW w:type="dxa" w:w="2409"/>
          </w:tcPr>
          <w:p>
            <w:r>
              <w:rPr>
                <w:sz w:val="18"/>
              </w:rPr>
              <w:t>Marka Logosu</w:t>
            </w:r>
          </w:p>
        </w:tc>
        <w:tc>
          <w:tcPr>
            <w:tcW w:type="dxa" w:w="2409"/>
          </w:tcPr>
          <w:p>
            <w:r>
              <w:rPr>
                <w:sz w:val="18"/>
              </w:rPr>
              <w:t>'Press F11 for Boot Menu' yazisi</w:t>
            </w:r>
          </w:p>
        </w:tc>
      </w:tr>
    </w:tbl>
    <w:p/>
    <w:p>
      <w:pPr>
        <w:spacing w:before="200"/>
      </w:pPr>
      <w:r>
        <w:rPr>
          <w:b/>
          <w:color w:val="E65C00"/>
          <w:sz w:val="24"/>
        </w:rPr>
        <w:t xml:space="preserve">  Konu Anlatımı</w:t>
      </w:r>
    </w:p>
    <w:p>
      <w:r>
        <w:rPr>
          <w:sz w:val="20"/>
        </w:rPr>
        <w:t>BIOS'a erisim, bilgisayarin donanim kimligiyle tanistigi saniyelerde gerceklesir. Her anakart ureticisi kendi yazilimina farkli bir giris kapisi (tusu) atar. Genellikle masaustu sistemlerde DEL, laptoplarda ise F2 veya F10 standarttir.</w:t>
      </w:r>
    </w:p>
    <w:p>
      <w:r>
        <w:rPr>
          <w:sz w:val="20"/>
        </w:rPr>
        <w:t>Gunumuzde UEFI sistemlerin yayginlasmasiyla bilgisayar o kadar hizli acilir ki tusa basmaya vakit kalmaz. Bu durumda Windows'un 'Gelismis Baslangic' seceneklerini kullanarak isletim sistemi icerisinden BIOS'a 'randevu' alarak gireriz.</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HP Bilgisayarlar</w:t>
            </w:r>
          </w:p>
        </w:tc>
        <w:tc>
          <w:tcPr>
            <w:tcW w:type="dxa" w:w="3213"/>
          </w:tcPr>
          <w:p>
            <w:r>
              <w:rPr>
                <w:sz w:val="18"/>
              </w:rPr>
              <w:t>ESC tusuyla baslangic menusune gitmek</w:t>
            </w:r>
          </w:p>
        </w:tc>
        <w:tc>
          <w:tcPr>
            <w:tcW w:type="dxa" w:w="3213"/>
          </w:tcPr>
          <w:p>
            <w:r>
              <w:rPr>
                <w:sz w:val="18"/>
              </w:rPr>
              <w:t>Marka odakli erisim</w:t>
            </w:r>
          </w:p>
        </w:tc>
      </w:tr>
      <w:tr>
        <w:tc>
          <w:tcPr>
            <w:tcW w:type="dxa" w:w="3213"/>
          </w:tcPr>
          <w:p>
            <w:r>
              <w:rPr>
                <w:sz w:val="18"/>
              </w:rPr>
              <w:t>ASUS Sistemler</w:t>
            </w:r>
          </w:p>
        </w:tc>
        <w:tc>
          <w:tcPr>
            <w:tcW w:type="dxa" w:w="3213"/>
          </w:tcPr>
          <w:p>
            <w:r>
              <w:rPr>
                <w:sz w:val="18"/>
              </w:rPr>
              <w:t>DEL tusuna seri basmak</w:t>
            </w:r>
          </w:p>
        </w:tc>
        <w:tc>
          <w:tcPr>
            <w:tcW w:type="dxa" w:w="3213"/>
          </w:tcPr>
          <w:p>
            <w:r>
              <w:rPr>
                <w:sz w:val="18"/>
              </w:rPr>
              <w:t>Masaustu standardi</w:t>
            </w:r>
          </w:p>
        </w:tc>
      </w:tr>
      <w:tr>
        <w:tc>
          <w:tcPr>
            <w:tcW w:type="dxa" w:w="3213"/>
          </w:tcPr>
          <w:p>
            <w:r>
              <w:rPr>
                <w:sz w:val="18"/>
              </w:rPr>
              <w:t>Lenovo Laptoplar</w:t>
            </w:r>
          </w:p>
        </w:tc>
        <w:tc>
          <w:tcPr>
            <w:tcW w:type="dxa" w:w="3213"/>
          </w:tcPr>
          <w:p>
            <w:r>
              <w:rPr>
                <w:sz w:val="18"/>
              </w:rPr>
              <w:t>Yandaki kucuk Novo dugmesini kullanmak</w:t>
            </w:r>
          </w:p>
        </w:tc>
        <w:tc>
          <w:tcPr>
            <w:tcW w:type="dxa" w:w="3213"/>
          </w:tcPr>
          <w:p>
            <w:r>
              <w:rPr>
                <w:sz w:val="18"/>
              </w:rPr>
              <w:t>Ozel fiziksel duge</w:t>
            </w:r>
          </w:p>
        </w:tc>
      </w:tr>
      <w:tr>
        <w:tc>
          <w:tcPr>
            <w:tcW w:type="dxa" w:w="3213"/>
          </w:tcPr>
          <w:p>
            <w:r>
              <w:rPr>
                <w:sz w:val="18"/>
              </w:rPr>
              <w:t>Windows 10/11</w:t>
            </w:r>
          </w:p>
        </w:tc>
        <w:tc>
          <w:tcPr>
            <w:tcW w:type="dxa" w:w="3213"/>
          </w:tcPr>
          <w:p>
            <w:r>
              <w:rPr>
                <w:sz w:val="18"/>
              </w:rPr>
              <w:t>Shift+Yeniden Baslat ile UEFI'ye gitmek</w:t>
            </w:r>
          </w:p>
        </w:tc>
        <w:tc>
          <w:tcPr>
            <w:tcW w:type="dxa" w:w="3213"/>
          </w:tcPr>
          <w:p>
            <w:r>
              <w:rPr>
                <w:sz w:val="18"/>
              </w:rPr>
              <w:t>Yazilimsal erisim</w:t>
            </w:r>
          </w:p>
        </w:tc>
      </w:tr>
    </w:tbl>
    <w:p/>
    <w:p>
      <w:pPr>
        <w:spacing w:before="200"/>
      </w:pPr>
      <w:r>
        <w:rPr>
          <w:b/>
          <w:color w:val="E65C00"/>
          <w:sz w:val="24"/>
        </w:rPr>
        <w:t xml:space="preserve">  Görseller ve Tablolar</w:t>
      </w:r>
    </w:p>
    <w:p>
      <w:pPr>
        <w:pStyle w:val="ListBullet"/>
      </w:pPr>
      <w:r>
        <w:rPr>
          <w:sz w:val="20"/>
        </w:rPr>
        <w:t>Marka bazli BIOS giris tuslari tablosu</w:t>
      </w:r>
    </w:p>
    <w:p>
      <w:pPr>
        <w:pStyle w:val="ListBullet"/>
      </w:pPr>
      <w:r>
        <w:rPr>
          <w:sz w:val="20"/>
        </w:rPr>
        <w:t>UEFI erisim adim semasi</w:t>
      </w:r>
    </w:p>
    <w:p>
      <w:pPr>
        <w:spacing w:before="200"/>
      </w:pPr>
      <w:r>
        <w:rPr>
          <w:b/>
          <w:color w:val="E65C00"/>
          <w:sz w:val="24"/>
        </w:rPr>
        <w:t xml:space="preserve">  Analoji ve Benzetmeler</w:t>
      </w:r>
    </w:p>
    <w:p>
      <w:r>
        <w:rPr>
          <w:b/>
          <w:color w:val="E65C00"/>
          <w:sz w:val="20"/>
        </w:rPr>
        <w:t xml:space="preserve">  1. </w:t>
      </w:r>
      <w:r>
        <w:rPr>
          <w:sz w:val="20"/>
        </w:rPr>
        <w:t>Otobuse binmek icin durakta bekleme ani: Kacirrsaniz gidemezsiniz</w:t>
      </w:r>
    </w:p>
    <w:p>
      <w:r>
        <w:rPr>
          <w:b/>
          <w:color w:val="E65C00"/>
          <w:sz w:val="20"/>
        </w:rPr>
        <w:t xml:space="preserve">  2. </w:t>
      </w:r>
      <w:r>
        <w:rPr>
          <w:sz w:val="20"/>
        </w:rPr>
        <w:t>Gizli bir odaya girmek icin ozel bir ritimle kapiy calmak</w:t>
      </w:r>
    </w:p>
    <w:p>
      <w:r>
        <w:rPr>
          <w:b/>
          <w:color w:val="E65C00"/>
          <w:sz w:val="20"/>
        </w:rPr>
        <w:t xml:space="preserve">  3. </w:t>
      </w:r>
      <w:r>
        <w:rPr>
          <w:sz w:val="20"/>
        </w:rPr>
        <w:t>Bir oyun hilesini aktif etmek icin dogru tus kombinasyonunu bilmek</w:t>
      </w:r>
    </w:p>
    <w:p>
      <w:pPr>
        <w:spacing w:before="200"/>
      </w:pPr>
      <w:r>
        <w:rPr>
          <w:b/>
          <w:color w:val="E65C00"/>
          <w:sz w:val="24"/>
        </w:rPr>
        <w:t xml:space="preserve">  Öğrenci Soru-Cevap</w:t>
      </w:r>
    </w:p>
    <w:p>
      <w:pPr>
        <w:pStyle w:val="ListBullet"/>
      </w:pPr>
      <w:r>
        <w:rPr>
          <w:sz w:val="20"/>
        </w:rPr>
        <w:t>Tusa bir kez basmak yeterli mi? - Hayir, seri basmak sansi arttirir.</w:t>
      </w:r>
    </w:p>
    <w:p>
      <w:pPr>
        <w:pStyle w:val="ListBullet"/>
      </w:pPr>
      <w:r>
        <w:rPr>
          <w:sz w:val="20"/>
        </w:rPr>
        <w:t>Klavye calismiyorsa ne olur? - BIOS'a girilemez, USB portu degistirilmelidir.</w:t>
      </w:r>
    </w:p>
    <w:p>
      <w:pPr>
        <w:pStyle w:val="ListBullet"/>
      </w:pPr>
      <w:r>
        <w:rPr>
          <w:sz w:val="20"/>
        </w:rPr>
        <w:t>Markayi bilmiyorsak ne yapmaliyiz? - Genellikle ESC veya DEL tuslari jokerdir.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"UEFI Lab"</w:t>
      </w:r>
    </w:p>
    <w:p>
      <w:r>
        <w:rPr>
          <w:b/>
          <w:color w:val="1B2A4A"/>
          <w:sz w:val="20"/>
        </w:rPr>
        <w:t xml:space="preserve">Türü: </w:t>
      </w:r>
      <w:r>
        <w:rPr>
          <w:sz w:val="20"/>
        </w:rPr>
        <w:t>Uygulama (Bireysel)</w:t>
      </w:r>
    </w:p>
    <w:p>
      <w:r>
        <w:rPr>
          <w:b/>
          <w:color w:val="1B2A4A"/>
          <w:sz w:val="20"/>
        </w:rPr>
        <w:t xml:space="preserve">Amacı: </w:t>
      </w:r>
      <w:r>
        <w:rPr>
          <w:sz w:val="20"/>
        </w:rPr>
        <w:t>Windows uzerinden donanim ayarlarina erismek.</w:t>
      </w:r>
    </w:p>
    <w:p>
      <w:pPr>
        <w:spacing w:before="200"/>
      </w:pPr>
      <w:r>
        <w:rPr>
          <w:b/>
          <w:color w:val="6A1B9A"/>
          <w:sz w:val="24"/>
        </w:rPr>
        <w:t xml:space="preserve">  Yönerge Adımları</w:t>
      </w:r>
    </w:p>
    <w:p>
      <w:r>
        <w:rPr>
          <w:b/>
          <w:color w:val="6A1B9A"/>
          <w:sz w:val="20"/>
        </w:rPr>
        <w:t xml:space="preserve">  1. </w:t>
      </w:r>
      <w:r>
        <w:rPr>
          <w:sz w:val="20"/>
        </w:rPr>
        <w:t>Windows Ayarlarini acin.</w:t>
      </w:r>
    </w:p>
    <w:p>
      <w:r>
        <w:rPr>
          <w:b/>
          <w:color w:val="6A1B9A"/>
          <w:sz w:val="20"/>
        </w:rPr>
        <w:t xml:space="preserve">  2. </w:t>
      </w:r>
      <w:r>
        <w:rPr>
          <w:sz w:val="20"/>
        </w:rPr>
        <w:t>Guncellestirme ve Guvenlik &gt; Kurtarma'ya gidin.</w:t>
      </w:r>
    </w:p>
    <w:p>
      <w:r>
        <w:rPr>
          <w:b/>
          <w:color w:val="6A1B9A"/>
          <w:sz w:val="20"/>
        </w:rPr>
        <w:t xml:space="preserve">  3. </w:t>
      </w:r>
      <w:r>
        <w:rPr>
          <w:sz w:val="20"/>
        </w:rPr>
        <w:t>Gelismis Baslangic'tan 'Simdi Yeniden Baslat' secin.</w:t>
      </w:r>
    </w:p>
    <w:p>
      <w:r>
        <w:rPr>
          <w:b/>
          <w:color w:val="6A1B9A"/>
          <w:sz w:val="20"/>
        </w:rPr>
        <w:t xml:space="preserve">  4. </w:t>
      </w:r>
      <w:r>
        <w:rPr>
          <w:sz w:val="20"/>
        </w:rPr>
        <w:t>Sorun Gider &gt; Gelismis Secenekler'i secin.</w:t>
      </w:r>
    </w:p>
    <w:p>
      <w:r>
        <w:rPr>
          <w:b/>
          <w:color w:val="6A1B9A"/>
          <w:sz w:val="20"/>
        </w:rPr>
        <w:t xml:space="preserve">  5. </w:t>
      </w:r>
      <w:r>
        <w:rPr>
          <w:sz w:val="20"/>
        </w:rPr>
        <w:t>'UEFI Donanim Yazilimi Ayarlari'ni tiklayin.</w:t>
      </w:r>
    </w:p>
    <w:p>
      <w:r>
        <w:rPr>
          <w:b/>
          <w:color w:val="1B2A4A"/>
          <w:sz w:val="20"/>
        </w:rPr>
        <w:t xml:space="preserve">Beklenen Ürün: </w:t>
      </w:r>
      <w:r>
        <w:rPr>
          <w:sz w:val="20"/>
        </w:rPr>
        <w:t>UEFI erisim yolu semasi</w:t>
      </w:r>
    </w:p>
    <w:p>
      <w:pPr>
        <w:spacing w:before="200"/>
      </w:pPr>
      <w:r>
        <w:rPr>
          <w:b/>
          <w:color w:val="6A1B9A"/>
          <w:sz w:val="24"/>
        </w:rPr>
        <w:t xml:space="preserve">  Transfer Soruları</w:t>
      </w:r>
    </w:p>
    <w:p>
      <w:r>
        <w:rPr>
          <w:b/>
          <w:color w:val="6A1B9A"/>
          <w:sz w:val="20"/>
        </w:rPr>
        <w:t xml:space="preserve">  1. </w:t>
      </w:r>
      <w:r>
        <w:rPr>
          <w:sz w:val="20"/>
        </w:rPr>
        <w:t>Bu yontem tabletlerde nasil kullanilir?</w:t>
      </w:r>
    </w:p>
    <w:p>
      <w:r>
        <w:rPr>
          <w:b/>
          <w:color w:val="6A1B9A"/>
          <w:sz w:val="20"/>
        </w:rPr>
        <w:t xml:space="preserve">  2. </w:t>
      </w:r>
      <w:r>
        <w:rPr>
          <w:sz w:val="20"/>
        </w:rPr>
        <w:t>Sunucu sistemlerinde uzaktan erisim mumkun mudur?</w:t>
      </w:r>
    </w:p>
    <w:p>
      <w:r>
        <w:rPr>
          <w:b/>
          <w:color w:val="6A1B9A"/>
          <w:sz w:val="20"/>
        </w:rPr>
        <w:t xml:space="preserve">  3. </w:t>
      </w:r>
      <w:r>
        <w:rPr>
          <w:sz w:val="20"/>
        </w:rPr>
        <w:t>Mac bilgisayarlarda BIOS yerine ne kullanilir?</w:t>
      </w:r>
    </w:p>
    <w:p>
      <w:r>
        <w:rPr>
          <w:b/>
          <w:color w:val="1B2A4A"/>
          <w:sz w:val="20"/>
        </w:rPr>
        <w:t xml:space="preserve">İlişkili Disiplinler: </w:t>
      </w:r>
      <w:r>
        <w:rPr>
          <w:sz w:val="20"/>
        </w:rPr>
        <w:t>Ingilizce (Terminoloji), Sistem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Klavyesi bozuk bir laptopun BIOS'una girmek gerekiyor.</w:t>
              <w:br/>
              <w:br/>
              <w:t>Cozum: Ekran klavyesi Windows'ta ise yaramaz, harici bir USB klavye takilarak UEFI uzerinden erisim saglanir.</w:t>
            </w:r>
          </w:p>
        </w:tc>
      </w:tr>
    </w:tbl>
    <w:p/>
    <w:p>
      <w:r>
        <w:rPr>
          <w:b/>
          <w:color w:val="1B2A4A"/>
          <w:sz w:val="20"/>
        </w:rPr>
        <w:t xml:space="preserve">Yaratıcı Görev: </w:t>
      </w:r>
      <w:r>
        <w:rPr>
          <w:sz w:val="20"/>
        </w:rPr>
        <w:t>BIOS'a girmek icin fiziksel tus yerine parmak izi veya yuz tanima kullanilsaydi surec nasil degisirdi?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Giris tuslarini sayabiliyorum.</w:t>
      </w:r>
    </w:p>
    <w:p>
      <w:r>
        <w:rPr>
          <w:sz w:val="20"/>
        </w:rPr>
        <w:t xml:space="preserve">  ☐  POST ekranini takip edebiliyorum.</w:t>
      </w:r>
    </w:p>
    <w:p>
      <w:r>
        <w:rPr>
          <w:sz w:val="20"/>
        </w:rPr>
        <w:t xml:space="preserve">  ☐  Windows uzerinden erisimi biliyorum.</w:t>
      </w:r>
    </w:p>
    <w:p>
      <w:r>
        <w:rPr>
          <w:sz w:val="20"/>
        </w:rPr>
        <w:t xml:space="preserve">  ☐  Dogru zamanlamayi yapabiliyorum.</w:t>
      </w:r>
    </w:p>
    <w:p>
      <w:r>
        <w:rPr>
          <w:sz w:val="20"/>
        </w:rPr>
        <w:t xml:space="preserve">  ☐  Hata durumunda alternatif tusu bulabiliyorum.</w:t>
      </w:r>
    </w:p>
    <w:p>
      <w:pPr>
        <w:spacing w:before="200"/>
      </w:pPr>
      <w:r>
        <w:rPr>
          <w:b/>
          <w:color w:val="2E7D32"/>
          <w:sz w:val="24"/>
        </w:rPr>
        <w:t xml:space="preserve">  Öz Değerlendirme Soruları</w:t>
      </w:r>
    </w:p>
    <w:p>
      <w:r>
        <w:rPr>
          <w:b/>
          <w:color w:val="2E7D32"/>
          <w:sz w:val="20"/>
        </w:rPr>
        <w:t xml:space="preserve">  1. </w:t>
      </w:r>
      <w:r>
        <w:rPr>
          <w:sz w:val="20"/>
        </w:rPr>
        <w:t>Kendi bilgisayarimin tusunu ogrendim mi?</w:t>
      </w:r>
    </w:p>
    <w:p>
      <w:r>
        <w:rPr>
          <w:b/>
          <w:color w:val="2E7D32"/>
          <w:sz w:val="20"/>
        </w:rPr>
        <w:t xml:space="preserve">  2. </w:t>
      </w:r>
      <w:r>
        <w:rPr>
          <w:sz w:val="20"/>
        </w:rPr>
        <w:t>UEFI erisimini mi yoksa tus erisimini mi daha guvenli buluyorum?</w:t>
      </w:r>
    </w:p>
    <w:p>
      <w:r>
        <w:rPr>
          <w:b/>
          <w:color w:val="2E7D32"/>
          <w:sz w:val="20"/>
        </w:rPr>
        <w:t xml:space="preserve">  3. </w:t>
      </w:r>
      <w:r>
        <w:rPr>
          <w:sz w:val="20"/>
        </w:rPr>
        <w:t>Farkli markalarin tuslarini bilmem gerekir mi?</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En yaygin masaustu giris tusu?</w:t>
            </w:r>
          </w:p>
        </w:tc>
        <w:tc>
          <w:tcPr>
            <w:tcW w:type="dxa" w:w="3213"/>
          </w:tcPr>
          <w:p>
            <w:r>
              <w:rPr>
                <w:sz w:val="18"/>
              </w:rPr>
              <w:t>DEL</w:t>
            </w:r>
          </w:p>
        </w:tc>
      </w:tr>
      <w:tr>
        <w:tc>
          <w:tcPr>
            <w:tcW w:type="dxa" w:w="3213"/>
          </w:tcPr>
          <w:p>
            <w:r>
              <w:rPr>
                <w:sz w:val="18"/>
              </w:rPr>
              <w:t>2</w:t>
            </w:r>
          </w:p>
        </w:tc>
        <w:tc>
          <w:tcPr>
            <w:tcW w:type="dxa" w:w="3213"/>
          </w:tcPr>
          <w:p>
            <w:r>
              <w:rPr>
                <w:sz w:val="18"/>
              </w:rPr>
              <w:t>UEFI erisimi nereden yapilir?</w:t>
            </w:r>
          </w:p>
        </w:tc>
        <w:tc>
          <w:tcPr>
            <w:tcW w:type="dxa" w:w="3213"/>
          </w:tcPr>
          <w:p>
            <w:r>
              <w:rPr>
                <w:sz w:val="18"/>
              </w:rPr>
              <w:t>Windows Kurtarma/Gelismis Baslangic</w:t>
            </w:r>
          </w:p>
        </w:tc>
      </w:tr>
      <w:tr>
        <w:tc>
          <w:tcPr>
            <w:tcW w:type="dxa" w:w="3213"/>
          </w:tcPr>
          <w:p>
            <w:r>
              <w:rPr>
                <w:sz w:val="18"/>
              </w:rPr>
              <w:t>3</w:t>
            </w:r>
          </w:p>
        </w:tc>
        <w:tc>
          <w:tcPr>
            <w:tcW w:type="dxa" w:w="3213"/>
          </w:tcPr>
          <w:p>
            <w:r>
              <w:rPr>
                <w:sz w:val="18"/>
              </w:rPr>
              <w:t>POST ekrani nedir?</w:t>
            </w:r>
          </w:p>
        </w:tc>
        <w:tc>
          <w:tcPr>
            <w:tcW w:type="dxa" w:w="3213"/>
          </w:tcPr>
          <w:p>
            <w:r>
              <w:rPr>
                <w:sz w:val="18"/>
              </w:rPr>
              <w:t>Ilk acilis ekrani (logo oncesi)</w:t>
            </w:r>
          </w:p>
        </w:tc>
      </w:tr>
      <w:tr>
        <w:tc>
          <w:tcPr>
            <w:tcW w:type="dxa" w:w="3213"/>
          </w:tcPr>
          <w:p>
            <w:r>
              <w:rPr>
                <w:sz w:val="18"/>
              </w:rPr>
              <w:t>4</w:t>
            </w:r>
          </w:p>
        </w:tc>
        <w:tc>
          <w:tcPr>
            <w:tcW w:type="dxa" w:w="3213"/>
          </w:tcPr>
          <w:p>
            <w:r>
              <w:rPr>
                <w:sz w:val="18"/>
              </w:rPr>
              <w:t>Tusa ne zaman basilir?</w:t>
            </w:r>
          </w:p>
        </w:tc>
        <w:tc>
          <w:tcPr>
            <w:tcW w:type="dxa" w:w="3213"/>
          </w:tcPr>
          <w:p>
            <w:r>
              <w:rPr>
                <w:sz w:val="18"/>
              </w:rPr>
              <w:t>Guc verilir verilmez</w:t>
            </w:r>
          </w:p>
        </w:tc>
      </w:tr>
      <w:tr>
        <w:tc>
          <w:tcPr>
            <w:tcW w:type="dxa" w:w="3213"/>
          </w:tcPr>
          <w:p>
            <w:r>
              <w:rPr>
                <w:sz w:val="18"/>
              </w:rPr>
              <w:t>5</w:t>
            </w:r>
          </w:p>
        </w:tc>
        <w:tc>
          <w:tcPr>
            <w:tcW w:type="dxa" w:w="3213"/>
          </w:tcPr>
          <w:p>
            <w:r>
              <w:rPr>
                <w:sz w:val="18"/>
              </w:rPr>
              <w:t>Yanlis tusa basilirsa ne olur?</w:t>
            </w:r>
          </w:p>
        </w:tc>
        <w:tc>
          <w:tcPr>
            <w:tcW w:type="dxa" w:w="3213"/>
          </w:tcPr>
          <w:p>
            <w:r>
              <w:rPr>
                <w:sz w:val="18"/>
              </w:rPr>
              <w:t>Windows normal acilir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Neden tek bir standart BIOS tusu yok?</w:t>
      </w:r>
    </w:p>
    <w:p>
      <w:r>
        <w:rPr>
          <w:b/>
          <w:color w:val="2E7D32"/>
          <w:sz w:val="20"/>
        </w:rPr>
        <w:t xml:space="preserve">  2. </w:t>
      </w:r>
      <w:r>
        <w:rPr>
          <w:sz w:val="20"/>
        </w:rPr>
        <w:t>Guvenlik acisindan BIOS girisi engellenmeli mi?</w:t>
      </w:r>
    </w:p>
    <w:p>
      <w:r>
        <w:rPr>
          <w:b/>
          <w:color w:val="2E7D32"/>
          <w:sz w:val="20"/>
        </w:rPr>
        <w:t xml:space="preserve">  3. </w:t>
      </w:r>
      <w:r>
        <w:rPr>
          <w:sz w:val="20"/>
        </w:rPr>
        <w:t>Gelecekte BIOS erisimi tamamen yazilimsal mi olacak?</w:t>
      </w:r>
    </w:p>
    <w:p>
      <w:r>
        <w:rPr>
          <w:b/>
          <w:color w:val="2E7D32"/>
          <w:sz w:val="20"/>
        </w:rPr>
        <w:t>Eleştirel Düşünme:</w:t>
      </w:r>
    </w:p>
    <w:p>
      <w:r>
        <w:rPr>
          <w:b/>
          <w:color w:val="2E7D32"/>
          <w:sz w:val="20"/>
        </w:rPr>
        <w:t xml:space="preserve">  1. </w:t>
      </w:r>
      <w:r>
        <w:rPr>
          <w:sz w:val="20"/>
        </w:rPr>
        <w:t>Bilgisayarin bu kadar hizli acilmasi BIOS erisimini zorlastiriyor mu?</w:t>
      </w:r>
    </w:p>
    <w:p>
      <w:r>
        <w:rPr>
          <w:b/>
          <w:color w:val="2E7D32"/>
          <w:sz w:val="20"/>
        </w:rPr>
        <w:t xml:space="preserve">  2. </w:t>
      </w:r>
      <w:r>
        <w:rPr>
          <w:sz w:val="20"/>
        </w:rPr>
        <w:t>Ureticiler bunu bilerek mi yapiyor?</w:t>
      </w:r>
    </w:p>
    <w:p>
      <w:r>
        <w:rPr>
          <w:b/>
          <w:color w:val="2E7D32"/>
          <w:sz w:val="20"/>
        </w:rPr>
        <w:t xml:space="preserve">  3. </w:t>
      </w:r>
      <w:r>
        <w:rPr>
          <w:sz w:val="20"/>
        </w:rPr>
        <w:t>Fast Boot guvenlik riski olusturur mu?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"BIOS Giris Pratigi"</w:t>
      </w:r>
    </w:p>
    <w:p>
      <w:r>
        <w:rPr>
          <w:b/>
          <w:color w:val="1B2A4A"/>
          <w:sz w:val="20"/>
        </w:rPr>
        <w:t xml:space="preserve">Hedef: </w:t>
      </w:r>
      <w:r>
        <w:rPr>
          <w:sz w:val="20"/>
        </w:rPr>
        <w:t>Farkli yontemlerle BIOS ekranina erismek.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Cihaz Marka Tespiti</w:t>
            </w:r>
          </w:p>
        </w:tc>
        <w:tc>
          <w:tcPr>
            <w:tcW w:type="dxa" w:w="3213"/>
          </w:tcPr>
          <w:p>
            <w:r>
              <w:rPr>
                <w:sz w:val="18"/>
              </w:rPr>
              <w:t>Bilgisayarin markasini belirleyin</w:t>
            </w:r>
          </w:p>
        </w:tc>
        <w:tc>
          <w:tcPr>
            <w:tcW w:type="dxa" w:w="3213"/>
          </w:tcPr>
          <w:p>
            <w:r>
              <w:rPr>
                <w:sz w:val="18"/>
              </w:rPr>
              <w:t>Marka belirlenir</w:t>
            </w:r>
          </w:p>
        </w:tc>
      </w:tr>
      <w:tr>
        <w:tc>
          <w:tcPr>
            <w:tcW w:type="dxa" w:w="3213"/>
          </w:tcPr>
          <w:p>
            <w:r>
              <w:rPr>
                <w:sz w:val="18"/>
              </w:rPr>
              <w:t>2. Tus Arastirmasi</w:t>
            </w:r>
          </w:p>
        </w:tc>
        <w:tc>
          <w:tcPr>
            <w:tcW w:type="dxa" w:w="3213"/>
          </w:tcPr>
          <w:p>
            <w:r>
              <w:rPr>
                <w:sz w:val="18"/>
              </w:rPr>
              <w:t>Listeden veya internetten giris tusunu bulun</w:t>
            </w:r>
          </w:p>
        </w:tc>
        <w:tc>
          <w:tcPr>
            <w:tcW w:type="dxa" w:w="3213"/>
          </w:tcPr>
          <w:p>
            <w:r>
              <w:rPr>
                <w:sz w:val="18"/>
              </w:rPr>
              <w:t>Dogru tus tespit edilir</w:t>
            </w:r>
          </w:p>
        </w:tc>
      </w:tr>
      <w:tr>
        <w:tc>
          <w:tcPr>
            <w:tcW w:type="dxa" w:w="3213"/>
          </w:tcPr>
          <w:p>
            <w:r>
              <w:rPr>
                <w:sz w:val="18"/>
              </w:rPr>
              <w:t>3. Yeniden Baslatma</w:t>
            </w:r>
          </w:p>
        </w:tc>
        <w:tc>
          <w:tcPr>
            <w:tcW w:type="dxa" w:w="3213"/>
          </w:tcPr>
          <w:p>
            <w:r>
              <w:rPr>
                <w:sz w:val="18"/>
              </w:rPr>
              <w:t>Sistemi kapatin ve acin</w:t>
            </w:r>
          </w:p>
        </w:tc>
        <w:tc>
          <w:tcPr>
            <w:tcW w:type="dxa" w:w="3213"/>
          </w:tcPr>
          <w:p>
            <w:r>
              <w:rPr>
                <w:sz w:val="18"/>
              </w:rPr>
              <w:t>Acilis baslar</w:t>
            </w:r>
          </w:p>
        </w:tc>
      </w:tr>
      <w:tr>
        <w:tc>
          <w:tcPr>
            <w:tcW w:type="dxa" w:w="3213"/>
          </w:tcPr>
          <w:p>
            <w:r>
              <w:rPr>
                <w:sz w:val="18"/>
              </w:rPr>
              <w:t>4. Seri Basis</w:t>
            </w:r>
          </w:p>
        </w:tc>
        <w:tc>
          <w:tcPr>
            <w:tcW w:type="dxa" w:w="3213"/>
          </w:tcPr>
          <w:p>
            <w:r>
              <w:rPr>
                <w:sz w:val="18"/>
              </w:rPr>
              <w:t>Giris tusuna saniyede 2-3 kez basin</w:t>
            </w:r>
          </w:p>
        </w:tc>
        <w:tc>
          <w:tcPr>
            <w:tcW w:type="dxa" w:w="3213"/>
          </w:tcPr>
          <w:p>
            <w:r>
              <w:rPr>
                <w:sz w:val="18"/>
              </w:rPr>
              <w:t>BIOS ekrani acilir</w:t>
            </w:r>
          </w:p>
        </w:tc>
      </w:tr>
      <w:tr>
        <w:tc>
          <w:tcPr>
            <w:tcW w:type="dxa" w:w="3213"/>
          </w:tcPr>
          <w:p>
            <w:r>
              <w:rPr>
                <w:sz w:val="18"/>
              </w:rPr>
              <w:t>5. Basari Onayi</w:t>
            </w:r>
          </w:p>
        </w:tc>
        <w:tc>
          <w:tcPr>
            <w:tcW w:type="dxa" w:w="3213"/>
          </w:tcPr>
          <w:p>
            <w:r>
              <w:rPr>
                <w:sz w:val="18"/>
              </w:rPr>
              <w:t>BIOS Setup ekraninin goruntulenmesi</w:t>
            </w:r>
          </w:p>
        </w:tc>
        <w:tc>
          <w:tcPr>
            <w:tcW w:type="dxa" w:w="3213"/>
          </w:tcPr>
          <w:p>
            <w:r>
              <w:rPr>
                <w:sz w:val="18"/>
              </w:rPr>
              <w:t>Erisim saglanir</w:t>
            </w:r>
          </w:p>
        </w:tc>
      </w:tr>
    </w:tbl>
    <w:p/>
    <w:p>
      <w:r>
        <w:rPr>
          <w:b/>
          <w:color w:val="1B2A4A"/>
          <w:sz w:val="20"/>
        </w:rPr>
        <w:t xml:space="preserve">Tamamlanma Kriteri: </w:t>
      </w:r>
      <w:r>
        <w:rPr>
          <w:sz w:val="20"/>
        </w:rPr>
        <w:t>BIOS ekranina basarili erisim ve guvenli cikis.</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"UEFI Uzerinden Erisim"</w:t>
      </w:r>
    </w:p>
    <w:p>
      <w:r>
        <w:rPr>
          <w:b/>
          <w:color w:val="1B2A4A"/>
          <w:sz w:val="20"/>
        </w:rPr>
        <w:t xml:space="preserve">Eğitmenin Gösterdiği: </w:t>
      </w:r>
      <w:r>
        <w:rPr>
          <w:sz w:val="20"/>
        </w:rPr>
        <w:t>Projeksiyondan UEFI uzerinden BIOS'a gecisi adim adim gosterir.</w:t>
      </w:r>
    </w:p>
    <w:p>
      <w:r>
        <w:rPr>
          <w:b/>
          <w:color w:val="1B2A4A"/>
          <w:sz w:val="20"/>
        </w:rPr>
        <w:t xml:space="preserve">Öğrencinin Tekrarladığı: </w:t>
      </w:r>
      <w:r>
        <w:rPr>
          <w:sz w:val="20"/>
        </w:rPr>
        <w:t>Kendi bilgisayarinda ayni adimlari uygular.</w:t>
      </w:r>
    </w:p>
    <w:p>
      <w:r>
        <w:rPr>
          <w:b/>
          <w:color w:val="1B2A4A"/>
          <w:sz w:val="20"/>
        </w:rPr>
        <w:t xml:space="preserve">Dikkat Noktaları: </w:t>
      </w:r>
      <w:r>
        <w:rPr>
          <w:sz w:val="20"/>
        </w:rPr>
        <w:t>BIOS icinde hicbir ayar degistirmeyin; Exit Without Saving kullanin.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Klavye hizi testi - 3 saniyede kac kez DEL tusuna basabilirsiniz?</w:t>
            </w:r>
          </w:p>
        </w:tc>
      </w:tr>
      <w:tr>
        <w:tc>
          <w:tcPr>
            <w:tcW w:type="dxa" w:w="3213"/>
          </w:tcPr>
          <w:p>
            <w:r>
              <w:rPr>
                <w:sz w:val="18"/>
              </w:rPr>
              <w:t>2</w:t>
            </w:r>
          </w:p>
        </w:tc>
        <w:tc>
          <w:tcPr>
            <w:tcW w:type="dxa" w:w="3213"/>
          </w:tcPr>
          <w:p>
            <w:r>
              <w:rPr>
                <w:sz w:val="18"/>
              </w:rPr>
              <w:t>Orta</w:t>
            </w:r>
          </w:p>
        </w:tc>
        <w:tc>
          <w:tcPr>
            <w:tcW w:type="dxa" w:w="3213"/>
          </w:tcPr>
          <w:p>
            <w:r>
              <w:rPr>
                <w:sz w:val="18"/>
              </w:rPr>
              <w:t>Marka-Tus eslestirme kagidini tamamlayin</w:t>
            </w:r>
          </w:p>
        </w:tc>
      </w:tr>
      <w:tr>
        <w:tc>
          <w:tcPr>
            <w:tcW w:type="dxa" w:w="3213"/>
          </w:tcPr>
          <w:p>
            <w:r>
              <w:rPr>
                <w:sz w:val="18"/>
              </w:rPr>
              <w:t>3</w:t>
            </w:r>
          </w:p>
        </w:tc>
        <w:tc>
          <w:tcPr>
            <w:tcW w:type="dxa" w:w="3213"/>
          </w:tcPr>
          <w:p>
            <w:r>
              <w:rPr>
                <w:sz w:val="18"/>
              </w:rPr>
              <w:t>Ileri</w:t>
            </w:r>
          </w:p>
        </w:tc>
        <w:tc>
          <w:tcPr>
            <w:tcW w:type="dxa" w:w="3213"/>
          </w:tcPr>
          <w:p>
            <w:r>
              <w:rPr>
                <w:sz w:val="18"/>
              </w:rPr>
              <w:t>Harici USB klavye ile BIOS giris denemesi yapin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"Kilitli Bilgisayar"</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 bilgisayarini acerken surekli sifre ekranina dusuyor ama BIOS'a girmek istiyor. Windows acilmadan tus ile nasil mudahale eder?</w:t>
            </w:r>
          </w:p>
        </w:tc>
      </w:tr>
    </w:tbl>
    <w:p/>
    <w:p>
      <w:r>
        <w:rPr>
          <w:b/>
          <w:color w:val="1B2A4A"/>
          <w:sz w:val="20"/>
        </w:rPr>
        <w:t xml:space="preserve">Beklenen Çıktı: </w:t>
      </w:r>
      <w:r>
        <w:rPr>
          <w:sz w:val="20"/>
        </w:rPr>
        <w:t>BIOS sifre ekranini atlatma yontemlerini (CMOS reset, master password)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bilgisayarin yonetim odasina girmek icin gerekli olan fiziksel ve yazilimsal anahtarlari kullanmayi ogrendik. Farkli markalarin giris tuslarini ve UEFI erisim yontemini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Hotkey</w:t>
            </w:r>
          </w:p>
        </w:tc>
        <w:tc>
          <w:tcPr>
            <w:tcW w:type="dxa" w:w="4819"/>
            <w:shd w:fill="F5F5F5"/>
          </w:tcPr>
          <w:p>
            <w:r>
              <w:rPr>
                <w:b/>
                <w:color w:val="1B2A4A"/>
                <w:sz w:val="20"/>
              </w:rPr>
              <w:t xml:space="preserve">  DEL</w:t>
            </w:r>
          </w:p>
        </w:tc>
      </w:tr>
      <w:tr>
        <w:tc>
          <w:tcPr>
            <w:tcW w:type="dxa" w:w="4819"/>
            <w:shd w:fill="F5F5F5"/>
          </w:tcPr>
          <w:p>
            <w:r>
              <w:rPr>
                <w:b/>
                <w:color w:val="1B2A4A"/>
                <w:sz w:val="20"/>
              </w:rPr>
              <w:t xml:space="preserve">  F2</w:t>
            </w:r>
          </w:p>
        </w:tc>
        <w:tc>
          <w:tcPr>
            <w:tcW w:type="dxa" w:w="4819"/>
            <w:shd w:fill="F5F5F5"/>
          </w:tcPr>
          <w:p>
            <w:r>
              <w:rPr>
                <w:b/>
                <w:color w:val="1B2A4A"/>
                <w:sz w:val="20"/>
              </w:rPr>
              <w:t xml:space="preserve">  UEFI</w:t>
            </w:r>
          </w:p>
        </w:tc>
      </w:tr>
      <w:tr>
        <w:tc>
          <w:tcPr>
            <w:tcW w:type="dxa" w:w="4819"/>
            <w:shd w:fill="F5F5F5"/>
          </w:tcPr>
          <w:p>
            <w:r>
              <w:rPr>
                <w:b/>
                <w:color w:val="1B2A4A"/>
                <w:sz w:val="20"/>
              </w:rPr>
              <w:t xml:space="preserve">  Gelismis Baslangic</w:t>
            </w:r>
          </w:p>
        </w:tc>
        <w:tc>
          <w:tcPr>
            <w:tcW w:type="dxa" w:w="4819"/>
            <w:shd w:fill="F5F5F5"/>
          </w:tcPr>
          <w:p>
            <w:r>
              <w:rPr>
                <w:b/>
                <w:color w:val="1B2A4A"/>
                <w:sz w:val="20"/>
              </w:rPr>
              <w:t xml:space="preserve">  POST</w:t>
            </w:r>
          </w:p>
        </w:tc>
      </w:tr>
      <w:tr>
        <w:tc>
          <w:tcPr>
            <w:tcW w:type="dxa" w:w="4819"/>
            <w:shd w:fill="F5F5F5"/>
          </w:tcPr>
          <w:p>
            <w:r>
              <w:rPr>
                <w:b/>
                <w:color w:val="1B2A4A"/>
                <w:sz w:val="20"/>
              </w:rPr>
              <w:t xml:space="preserve">  BIOS Setup</w:t>
            </w:r>
          </w:p>
        </w:tc>
        <w:tc>
          <w:tcPr>
            <w:tcW w:type="dxa" w:w="4819"/>
            <w:shd w:fill="F5F5F5"/>
          </w:tcPr>
          <w:p>
            <w:r>
              <w:rPr>
                <w:b/>
                <w:color w:val="1B2A4A"/>
                <w:sz w:val="20"/>
              </w:rPr>
              <w:t xml:space="preserve">  Legacy</w:t>
            </w:r>
          </w:p>
        </w:tc>
      </w:tr>
    </w:tbl>
    <w:p/>
    <w:p>
      <w:pPr>
        <w:spacing w:before="200"/>
      </w:pPr>
      <w:r>
        <w:rPr>
          <w:b/>
          <w:color w:val="757575"/>
          <w:sz w:val="24"/>
        </w:rPr>
        <w:t xml:space="preserve">  Bir Sonraki Dersle Köprü</w:t>
      </w:r>
    </w:p>
    <w:p>
      <w:r>
        <w:rPr>
          <w:sz w:val="20"/>
        </w:rPr>
        <w:t>Kapiyi acmayi ogrendik; bir sonraki saatte bu menulerde kaybolmadan gezinmeyi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Evdeki veya bir yakininizin bilgisayarinin BIOS giris tusunu tespit edip sadece giris yaparak onaylayin (ayarlara dokunmayin).</w:t>
              <w:br/>
              <w:t>Teslim: Sonraki ders.</w:t>
              <w:br/>
              <w:t>Kriter: BIOS giris tusunun dogru tespit edilmesi.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Farkli marka bilgisayarlarin BIOS giris tuslari listesini hazirla.</w:t>
      </w:r>
    </w:p>
    <w:p>
      <w:pPr>
        <w:pStyle w:val="ListBullet"/>
      </w:pPr>
      <w:r>
        <w:rPr>
          <w:sz w:val="20"/>
        </w:rPr>
        <w:t>UEFI erisim videosunu projeksiyona yukle.</w:t>
      </w:r>
    </w:p>
    <w:p>
      <w:pPr>
        <w:pStyle w:val="ListBullet"/>
      </w:pPr>
      <w:r>
        <w:rPr>
          <w:sz w:val="20"/>
        </w:rPr>
        <w:t>Farkli marka cihazlar hazirla (mumkunse).</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Hizli Boot nedeniyle tusa yetisememe</w:t>
            </w:r>
          </w:p>
        </w:tc>
        <w:tc>
          <w:tcPr>
            <w:tcW w:type="dxa" w:w="4819"/>
          </w:tcPr>
          <w:p>
            <w:r>
              <w:rPr>
                <w:sz w:val="18"/>
              </w:rPr>
              <w:t>Yeniden baslatma ile birden fazla deneme firsati ver</w:t>
            </w:r>
          </w:p>
        </w:tc>
      </w:tr>
      <w:tr>
        <w:tc>
          <w:tcPr>
            <w:tcW w:type="dxa" w:w="4819"/>
          </w:tcPr>
          <w:p>
            <w:r>
              <w:rPr>
                <w:sz w:val="18"/>
              </w:rPr>
              <w:t>Yanlis tus basma</w:t>
            </w:r>
          </w:p>
        </w:tc>
        <w:tc>
          <w:tcPr>
            <w:tcW w:type="dxa" w:w="4819"/>
          </w:tcPr>
          <w:p>
            <w:r>
              <w:rPr>
                <w:sz w:val="18"/>
              </w:rPr>
              <w:t>ESC ve DEL'i joker tuslar olarak ogret</w:t>
            </w:r>
          </w:p>
        </w:tc>
      </w:tr>
      <w:tr>
        <w:tc>
          <w:tcPr>
            <w:tcW w:type="dxa" w:w="4819"/>
          </w:tcPr>
          <w:p>
            <w:r>
              <w:rPr>
                <w:sz w:val="18"/>
              </w:rPr>
              <w:t>Kablosuz klavye ile girememe</w:t>
            </w:r>
          </w:p>
        </w:tc>
        <w:tc>
          <w:tcPr>
            <w:tcW w:type="dxa" w:w="4819"/>
          </w:tcPr>
          <w:p>
            <w:r>
              <w:rPr>
                <w:sz w:val="18"/>
              </w:rPr>
              <w:t>Kablolu USB klavye hazir bulundur</w:t>
            </w:r>
          </w:p>
        </w:tc>
      </w:tr>
    </w:tbl>
    <w:p/>
    <w:p>
      <w:r>
        <w:rPr>
          <w:b/>
          <w:color w:val="1B2A4A"/>
          <w:sz w:val="20"/>
        </w:rPr>
        <w:t xml:space="preserve">Zaman Yönetimi: </w:t>
      </w:r>
      <w:r>
        <w:rPr>
          <w:sz w:val="20"/>
        </w:rPr>
        <w:t>E2 etkinligine 15 dk ayir; her ogrenci en az bir kez denemeli. Teori 10 dk.</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Gercek cihazlar yoksa, sanal BIOS ekranlari uzerinden gosterim yap.</w:t>
            </w:r>
          </w:p>
        </w:tc>
      </w:tr>
    </w:tbl>
    <w:p/>
    <w:p>
      <w:r>
        <w:br w:type="page"/>
      </w:r>
    </w:p>
    <w:p>
      <w:pPr>
        <w:jc w:val="center"/>
      </w:pPr>
      <w:r>
        <w:rPr>
          <w:b/>
          <w:color w:val="1B2A4A"/>
          <w:sz w:val="36"/>
        </w:rPr>
        <w:t>━━━  16. SAAT  ━━━</w:t>
      </w:r>
    </w:p>
    <w:p>
      <w:pPr>
        <w:jc w:val="center"/>
      </w:pPr>
      <w:r>
        <w:rPr>
          <w:color w:val="2C6FAD"/>
          <w:sz w:val="32"/>
        </w:rPr>
        <w:t>BIOS Menularini Kullanma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kavramlarini kullanarak, temel seviyede bilgisayar donanimlarini ve isletim sistemi bilesenlerini kullanir.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1.B.5.1</w:t>
            </w:r>
          </w:p>
        </w:tc>
        <w:tc>
          <w:tcPr>
            <w:tcW w:type="dxa" w:w="3213"/>
          </w:tcPr>
          <w:p>
            <w:r>
              <w:rPr>
                <w:sz w:val="18"/>
              </w:rPr>
              <w:t>BIOS ana menu yapisini (Main, Advanced, Security, Boot, Exit) islevsel olarak aciklar.</w:t>
            </w:r>
          </w:p>
        </w:tc>
        <w:tc>
          <w:tcPr>
            <w:tcW w:type="dxa" w:w="3213"/>
          </w:tcPr>
          <w:p>
            <w:r>
              <w:rPr>
                <w:sz w:val="18"/>
              </w:rPr>
              <w:t>Anlama</w:t>
            </w:r>
          </w:p>
        </w:tc>
      </w:tr>
      <w:tr>
        <w:tc>
          <w:tcPr>
            <w:tcW w:type="dxa" w:w="3213"/>
          </w:tcPr>
          <w:p>
            <w:r>
              <w:rPr>
                <w:sz w:val="18"/>
              </w:rPr>
              <w:t>1.B.5.2</w:t>
            </w:r>
          </w:p>
        </w:tc>
        <w:tc>
          <w:tcPr>
            <w:tcW w:type="dxa" w:w="3213"/>
          </w:tcPr>
          <w:p>
            <w:r>
              <w:rPr>
                <w:sz w:val="18"/>
              </w:rPr>
              <w:t>Menuler arasinda klavye ok tuslari ve kisayollari (F10, ESC, Enter) kullanarak gezinti yapar.</w:t>
            </w:r>
          </w:p>
        </w:tc>
        <w:tc>
          <w:tcPr>
            <w:tcW w:type="dxa" w:w="3213"/>
          </w:tcPr>
          <w:p>
            <w:r>
              <w:rPr>
                <w:sz w:val="18"/>
              </w:rPr>
              <w:t>Uygulama</w:t>
            </w:r>
          </w:p>
        </w:tc>
      </w:tr>
      <w:tr>
        <w:tc>
          <w:tcPr>
            <w:tcW w:type="dxa" w:w="3213"/>
          </w:tcPr>
          <w:p>
            <w:r>
              <w:rPr>
                <w:sz w:val="18"/>
              </w:rPr>
              <w:t>1.B.5.3</w:t>
            </w:r>
          </w:p>
        </w:tc>
        <w:tc>
          <w:tcPr>
            <w:tcW w:type="dxa" w:w="3213"/>
          </w:tcPr>
          <w:p>
            <w:r>
              <w:rPr>
                <w:sz w:val="18"/>
              </w:rPr>
              <w:t>Donanim bilgilerini (CPU hizi, RAM miktari) BIOS menularinden dogrular.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BIOS erisim yontemlerini kavramis olmak.</w:t>
      </w:r>
    </w:p>
    <w:p>
      <w:pPr>
        <w:spacing w:before="200"/>
      </w:pPr>
      <w:r>
        <w:rPr>
          <w:b/>
          <w:color w:val="757575"/>
          <w:sz w:val="24"/>
        </w:rPr>
        <w:t xml:space="preserve">  Öğrencinin Bilmesi Gerekenler</w:t>
      </w:r>
    </w:p>
    <w:p>
      <w:pPr>
        <w:pStyle w:val="ListBullet"/>
      </w:pPr>
      <w:r>
        <w:rPr>
          <w:sz w:val="20"/>
        </w:rPr>
        <w:t>BIOS'ta farenin genellikle calismaadigi.</w:t>
      </w:r>
    </w:p>
    <w:p>
      <w:pPr>
        <w:pStyle w:val="ListBullet"/>
      </w:pPr>
      <w:r>
        <w:rPr>
          <w:sz w:val="20"/>
        </w:rPr>
        <w:t>Ayarlarin sekmeler halinde gruplandigi.</w:t>
      </w:r>
    </w:p>
    <w:p>
      <w:pPr>
        <w:pStyle w:val="ListBullet"/>
      </w:pPr>
      <w:r>
        <w:rPr>
          <w:sz w:val="20"/>
        </w:rPr>
        <w:t>Ingilizce terimlerin standart oldugu.</w:t>
      </w:r>
    </w:p>
    <w:p>
      <w:pPr>
        <w:spacing w:before="200"/>
      </w:pPr>
      <w:r>
        <w:rPr>
          <w:b/>
          <w:color w:val="757575"/>
          <w:sz w:val="24"/>
        </w:rPr>
        <w:t xml:space="preserve">  Olası Kavram Yanılgıları</w:t>
      </w:r>
    </w:p>
    <w:p>
      <w:pPr>
        <w:pStyle w:val="ListBullet"/>
      </w:pPr>
      <w:r>
        <w:rPr>
          <w:sz w:val="20"/>
        </w:rPr>
        <w:t>Her menude her ayarin degistirilebildigi sanilmasi.</w:t>
      </w:r>
    </w:p>
    <w:p>
      <w:pPr>
        <w:pStyle w:val="ListBullet"/>
      </w:pPr>
      <w:r>
        <w:rPr>
          <w:sz w:val="20"/>
        </w:rPr>
        <w:t>BIOS menularinin Windows gibi renkli ve gorsel oldugu dusuncesi (UEFI haric).</w:t>
      </w:r>
    </w:p>
    <w:p>
      <w:pPr>
        <w:pStyle w:val="ListBullet"/>
      </w:pPr>
      <w:r>
        <w:rPr>
          <w:sz w:val="20"/>
        </w:rPr>
        <w:t>Menuden cikinca her seyin otomatik kaydedildigi yanilgisi.</w:t>
      </w:r>
    </w:p>
    <w:p>
      <w:pPr>
        <w:spacing w:before="200"/>
      </w:pPr>
      <w:r>
        <w:rPr>
          <w:b/>
          <w:color w:val="757575"/>
          <w:sz w:val="24"/>
        </w:rPr>
        <w:t xml:space="preserve">  Hazırlık Materyalleri</w:t>
      </w:r>
    </w:p>
    <w:p>
      <w:pPr>
        <w:pStyle w:val="ListBullet"/>
      </w:pPr>
      <w:r>
        <w:rPr>
          <w:sz w:val="20"/>
        </w:rPr>
        <w:t>Canli BIOS ekrani veya simulator</w:t>
      </w:r>
    </w:p>
    <w:p>
      <w:pPr>
        <w:pStyle w:val="ListBullet"/>
      </w:pPr>
      <w:r>
        <w:rPr>
          <w:sz w:val="20"/>
        </w:rPr>
        <w:t>Menu haritasi posteri</w:t>
      </w:r>
    </w:p>
    <w:p>
      <w:pPr>
        <w:pStyle w:val="ListBullet"/>
      </w:pPr>
      <w:r>
        <w:rPr>
          <w:sz w:val="20"/>
        </w:rPr>
        <w:t>Klavye Navigasyon semasi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"Fareniz yok, dokunmatik ekraniniz yok ve her sey yabanci bir dilde. Sadece 4 ok tusuyla devasa bir fabriakayi yonetebilir misiniz? Iste BIOS tam olarak boyle bir yerdir."</w:t>
      </w:r>
    </w:p>
    <w:p>
      <w:r>
        <w:rPr>
          <w:b/>
          <w:color w:val="1B2A4A"/>
          <w:sz w:val="20"/>
        </w:rPr>
        <w:t xml:space="preserve">Günlük Hayat Bağlantısı: </w:t>
      </w:r>
      <w:r>
        <w:rPr>
          <w:sz w:val="20"/>
        </w:rPr>
        <w:t>Akilli televizyonunuzun ayarlar menusunde kumandayla gezmek gibidir ancak hata yaparsaniz televizyon hic acilmayabilir.</w:t>
      </w:r>
    </w:p>
    <w:p>
      <w:pPr>
        <w:spacing w:before="200"/>
      </w:pPr>
      <w:r>
        <w:rPr>
          <w:b/>
          <w:color w:val="2C6FAD"/>
          <w:sz w:val="24"/>
        </w:rPr>
        <w:t xml:space="preserve">  Ön Bilgi Yoklama Soruları</w:t>
      </w:r>
    </w:p>
    <w:p>
      <w:r>
        <w:rPr>
          <w:b/>
          <w:color w:val="2C6FAD"/>
          <w:sz w:val="20"/>
        </w:rPr>
        <w:t xml:space="preserve">  1. </w:t>
      </w:r>
      <w:r>
        <w:rPr>
          <w:sz w:val="20"/>
        </w:rPr>
        <w:t>BIOS menusunde farenin calismadigini biliyor muydunuz?</w:t>
      </w:r>
    </w:p>
    <w:p>
      <w:r>
        <w:rPr>
          <w:b/>
          <w:color w:val="2C6FAD"/>
          <w:sz w:val="20"/>
        </w:rPr>
        <w:t xml:space="preserve">  2. </w:t>
      </w:r>
      <w:r>
        <w:rPr>
          <w:sz w:val="20"/>
        </w:rPr>
        <w:t>Boot veya Security kelimeleri size neyi cagristirir?</w:t>
      </w:r>
    </w:p>
    <w:p>
      <w:r>
        <w:rPr>
          <w:b/>
          <w:color w:val="2C6FAD"/>
          <w:sz w:val="20"/>
        </w:rPr>
        <w:t xml:space="preserve">  3. </w:t>
      </w:r>
      <w:r>
        <w:rPr>
          <w:sz w:val="20"/>
        </w:rPr>
        <w:t>BIOS'tan cikmak icin hangi tusu kullaniriz?</w:t>
      </w:r>
    </w:p>
    <w:p>
      <w:pPr>
        <w:spacing w:before="200"/>
      </w:pPr>
      <w:r>
        <w:rPr>
          <w:b/>
          <w:color w:val="2C6FAD"/>
          <w:sz w:val="24"/>
        </w:rPr>
        <w:t xml:space="preserve">  Motivasyon Etkinliği: "Kor Navigasyon"</w:t>
      </w:r>
    </w:p>
    <w:p>
      <w:r>
        <w:rPr>
          <w:b/>
          <w:color w:val="1B2A4A"/>
          <w:sz w:val="20"/>
        </w:rPr>
        <w:t xml:space="preserve">Açıklama: </w:t>
      </w:r>
      <w:r>
        <w:rPr>
          <w:sz w:val="20"/>
        </w:rPr>
        <w:t>Klavye navigasyonunun onemini yasayarak anlamak.</w:t>
      </w:r>
    </w:p>
    <w:p>
      <w:r>
        <w:rPr>
          <w:b/>
          <w:color w:val="1B2A4A"/>
          <w:sz w:val="20"/>
        </w:rPr>
        <w:t xml:space="preserve">Yönerge: </w:t>
      </w:r>
      <w:r>
        <w:rPr>
          <w:sz w:val="20"/>
        </w:rPr>
        <w:t>Bir ogrencinin gozu baglanir, digerleri onu sadece 'Sag, Sol, Yukari, Asagi, Tamam' diyerek bir hedefe ulastirmaya calisir. Bu, BIOS menusunde ok tuslariyla gezinmeyi simgeler.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Bilgisayarinizin performansini kontrol etmek istiyorsunuz. Windows'a guvenmiyorsunuz ve dogrudan donaniimin kendisine sormak istiyorsunuz. Hangi menuye gitmelisiniz?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"Menu Avcisi"</w:t>
      </w:r>
    </w:p>
    <w:p>
      <w:r>
        <w:rPr>
          <w:b/>
          <w:color w:val="1B2A4A"/>
          <w:sz w:val="20"/>
        </w:rPr>
        <w:t xml:space="preserve">Türü: </w:t>
      </w:r>
      <w:r>
        <w:rPr>
          <w:sz w:val="20"/>
        </w:rPr>
        <w:t>Uygulamali Grup Calismasi</w:t>
      </w:r>
    </w:p>
    <w:p>
      <w:r>
        <w:rPr>
          <w:b/>
          <w:color w:val="1B2A4A"/>
          <w:sz w:val="20"/>
        </w:rPr>
        <w:t xml:space="preserve">Amacı: </w:t>
      </w:r>
      <w:r>
        <w:rPr>
          <w:sz w:val="20"/>
        </w:rPr>
        <w:t>BIOS sekmelerinin icerigini haritalandirmak.</w:t>
      </w:r>
    </w:p>
    <w:p>
      <w:r>
        <w:rPr>
          <w:b/>
          <w:color w:val="1B2A4A"/>
          <w:sz w:val="20"/>
        </w:rPr>
        <w:t xml:space="preserve">Malzemeler: </w:t>
      </w:r>
      <w:r>
        <w:rPr>
          <w:sz w:val="20"/>
        </w:rPr>
        <w:t>Bilgisayarlar (BIOS acik halde) veya simulator</w:t>
      </w:r>
    </w:p>
    <w:p>
      <w:pPr>
        <w:spacing w:before="200"/>
      </w:pPr>
      <w:r>
        <w:rPr>
          <w:b/>
          <w:color w:val="007A7A"/>
          <w:sz w:val="24"/>
        </w:rPr>
        <w:t xml:space="preserve">  Yönerge Adımları</w:t>
      </w:r>
    </w:p>
    <w:p>
      <w:r>
        <w:rPr>
          <w:b/>
          <w:color w:val="007A7A"/>
          <w:sz w:val="20"/>
        </w:rPr>
        <w:t xml:space="preserve">  1. </w:t>
      </w:r>
      <w:r>
        <w:rPr>
          <w:sz w:val="20"/>
        </w:rPr>
        <w:t>BIOS'un en ustundeki yatay sekmeleri (Main, Boot vb.) ok tuslariyla gezin.</w:t>
      </w:r>
    </w:p>
    <w:p>
      <w:r>
        <w:rPr>
          <w:b/>
          <w:color w:val="007A7A"/>
          <w:sz w:val="20"/>
        </w:rPr>
        <w:t xml:space="preserve">  2. </w:t>
      </w:r>
      <w:r>
        <w:rPr>
          <w:sz w:val="20"/>
        </w:rPr>
        <w:t>Main sekmesinde hangi donanim bilgilerinin yazdigini not edin.</w:t>
      </w:r>
    </w:p>
    <w:p>
      <w:r>
        <w:rPr>
          <w:b/>
          <w:color w:val="007A7A"/>
          <w:sz w:val="20"/>
        </w:rPr>
        <w:t xml:space="preserve">  3. </w:t>
      </w:r>
      <w:r>
        <w:rPr>
          <w:sz w:val="20"/>
        </w:rPr>
        <w:t>Security sekmesine girip hangi sifre secenekleri oldugunu bulun.</w:t>
      </w:r>
    </w:p>
    <w:p>
      <w:r>
        <w:rPr>
          <w:b/>
          <w:color w:val="007A7A"/>
          <w:sz w:val="20"/>
        </w:rPr>
        <w:t xml:space="preserve">  4. </w:t>
      </w:r>
      <w:r>
        <w:rPr>
          <w:sz w:val="20"/>
        </w:rPr>
        <w:t>Boot sekmesinde suruculerin (HDD, USB) siralamasini gorun.</w:t>
      </w:r>
    </w:p>
    <w:p>
      <w:r>
        <w:rPr>
          <w:b/>
          <w:color w:val="007A7A"/>
          <w:sz w:val="20"/>
        </w:rPr>
        <w:t xml:space="preserve">  5. </w:t>
      </w:r>
      <w:r>
        <w:rPr>
          <w:sz w:val="20"/>
        </w:rPr>
        <w:t>Alt kismdaki Help (Yardim) panelindeki tus gorevlerini okuyun.</w:t>
      </w:r>
    </w:p>
    <w:p>
      <w:r>
        <w:rPr>
          <w:b/>
          <w:color w:val="1B2A4A"/>
          <w:sz w:val="20"/>
        </w:rPr>
        <w:t xml:space="preserve">Öğrenci Rolü: </w:t>
      </w:r>
      <w:r>
        <w:rPr>
          <w:sz w:val="20"/>
        </w:rPr>
        <w:t>Navigator, Yazici (Menuleri kagida cizen), Tercuman (Terimleri ceviren)</w:t>
      </w:r>
    </w:p>
    <w:p>
      <w:r>
        <w:rPr>
          <w:b/>
          <w:color w:val="1B2A4A"/>
          <w:sz w:val="20"/>
        </w:rPr>
        <w:t xml:space="preserve">Öğretmen Rolü: </w:t>
      </w:r>
      <w:r>
        <w:rPr>
          <w:sz w:val="20"/>
        </w:rPr>
        <w:t>Menu yapisini sorgulatan ve uyari yapan rehber</w:t>
      </w:r>
    </w:p>
    <w:p>
      <w:r>
        <w:rPr>
          <w:b/>
          <w:color w:val="1B2A4A"/>
          <w:sz w:val="20"/>
        </w:rPr>
        <w:t xml:space="preserve">Beklenen Ürün: </w:t>
      </w:r>
      <w:r>
        <w:rPr>
          <w:sz w:val="20"/>
        </w:rPr>
        <w:t>El yapimi BIOS Menu Haritasi</w:t>
      </w:r>
    </w:p>
    <w:p>
      <w:pPr>
        <w:spacing w:before="200"/>
      </w:pPr>
      <w:r>
        <w:rPr>
          <w:b/>
          <w:color w:val="007A7A"/>
          <w:sz w:val="24"/>
        </w:rPr>
        <w:t xml:space="preserve">  Araştırma Soruları</w:t>
      </w:r>
    </w:p>
    <w:p>
      <w:r>
        <w:rPr>
          <w:b/>
          <w:color w:val="007A7A"/>
          <w:sz w:val="20"/>
        </w:rPr>
        <w:t xml:space="preserve">  1. </w:t>
      </w:r>
      <w:r>
        <w:rPr>
          <w:sz w:val="20"/>
        </w:rPr>
        <w:t>'Grayed out' (gri renkli) secenekler neden degistirilemez?</w:t>
      </w:r>
    </w:p>
    <w:p>
      <w:r>
        <w:rPr>
          <w:b/>
          <w:color w:val="007A7A"/>
          <w:sz w:val="20"/>
        </w:rPr>
        <w:t xml:space="preserve">  2. </w:t>
      </w:r>
      <w:r>
        <w:rPr>
          <w:sz w:val="20"/>
        </w:rPr>
        <w:t>F10 tusu neden her menude ayni gorevi gorur?</w:t>
      </w:r>
    </w:p>
    <w:p>
      <w:r>
        <w:rPr>
          <w:b/>
          <w:color w:val="007A7A"/>
          <w:sz w:val="20"/>
        </w:rPr>
        <w:t xml:space="preserve">  3. </w:t>
      </w:r>
      <w:r>
        <w:rPr>
          <w:sz w:val="20"/>
        </w:rPr>
        <w:t>UEFI'de fare nasil aktif olur?</w:t>
      </w:r>
    </w:p>
    <w:p>
      <w:r>
        <w:rPr>
          <w:b/>
          <w:color w:val="1B2A4A"/>
          <w:sz w:val="20"/>
        </w:rPr>
        <w:t xml:space="preserve">Grupla Çalışma Kuralları: </w:t>
      </w:r>
      <w:r>
        <w:rPr>
          <w:sz w:val="20"/>
        </w:rPr>
        <w:t>Degerleri degistirme, sadece izle, Exit Without Saving ile cik.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Main Tab</w:t>
            </w:r>
          </w:p>
        </w:tc>
        <w:tc>
          <w:tcPr>
            <w:tcW w:type="dxa" w:w="2409"/>
          </w:tcPr>
          <w:p>
            <w:r>
              <w:rPr>
                <w:sz w:val="18"/>
              </w:rPr>
              <w:t>Sistem saati, islemci ve bellek ozetinin oldugu giris sayfasi</w:t>
            </w:r>
          </w:p>
        </w:tc>
        <w:tc>
          <w:tcPr>
            <w:tcW w:type="dxa" w:w="2409"/>
          </w:tcPr>
          <w:p>
            <w:r>
              <w:rPr>
                <w:sz w:val="18"/>
              </w:rPr>
              <w:t>CPU Type, RAM Size</w:t>
            </w:r>
          </w:p>
        </w:tc>
        <w:tc>
          <w:tcPr>
            <w:tcW w:type="dxa" w:w="2409"/>
          </w:tcPr>
          <w:p>
            <w:r>
              <w:rPr>
                <w:sz w:val="18"/>
              </w:rPr>
              <w:t>Tarih ve saat satirlari</w:t>
            </w:r>
          </w:p>
        </w:tc>
      </w:tr>
      <w:tr>
        <w:tc>
          <w:tcPr>
            <w:tcW w:type="dxa" w:w="2409"/>
          </w:tcPr>
          <w:p>
            <w:r>
              <w:rPr>
                <w:sz w:val="18"/>
              </w:rPr>
              <w:t>Advanced Tab</w:t>
            </w:r>
          </w:p>
        </w:tc>
        <w:tc>
          <w:tcPr>
            <w:tcW w:type="dxa" w:w="2409"/>
          </w:tcPr>
          <w:p>
            <w:r>
              <w:rPr>
                <w:sz w:val="18"/>
              </w:rPr>
              <w:t>Donanim bilesenlerinin (USB, Ses, Ag) detayli ayar bolumu</w:t>
            </w:r>
          </w:p>
        </w:tc>
        <w:tc>
          <w:tcPr>
            <w:tcW w:type="dxa" w:w="2409"/>
          </w:tcPr>
          <w:p>
            <w:r>
              <w:rPr>
                <w:sz w:val="18"/>
              </w:rPr>
              <w:t>SATA Mode, Fan Speed</w:t>
            </w:r>
          </w:p>
        </w:tc>
        <w:tc>
          <w:tcPr>
            <w:tcW w:type="dxa" w:w="2409"/>
          </w:tcPr>
          <w:p>
            <w:r>
              <w:rPr>
                <w:sz w:val="18"/>
              </w:rPr>
              <w:t>Alt menulu liste yapisi</w:t>
            </w:r>
          </w:p>
        </w:tc>
      </w:tr>
      <w:tr>
        <w:tc>
          <w:tcPr>
            <w:tcW w:type="dxa" w:w="2409"/>
          </w:tcPr>
          <w:p>
            <w:r>
              <w:rPr>
                <w:sz w:val="18"/>
              </w:rPr>
              <w:t>Security Tab</w:t>
            </w:r>
          </w:p>
        </w:tc>
        <w:tc>
          <w:tcPr>
            <w:tcW w:type="dxa" w:w="2409"/>
          </w:tcPr>
          <w:p>
            <w:r>
              <w:rPr>
                <w:sz w:val="18"/>
              </w:rPr>
              <w:t>BIOS ve sistem acilis guvenliginin yonetildigi menu</w:t>
            </w:r>
          </w:p>
        </w:tc>
        <w:tc>
          <w:tcPr>
            <w:tcW w:type="dxa" w:w="2409"/>
          </w:tcPr>
          <w:p>
            <w:r>
              <w:rPr>
                <w:sz w:val="18"/>
              </w:rPr>
              <w:t>Admin Password</w:t>
            </w:r>
          </w:p>
        </w:tc>
        <w:tc>
          <w:tcPr>
            <w:tcW w:type="dxa" w:w="2409"/>
          </w:tcPr>
          <w:p>
            <w:r>
              <w:rPr>
                <w:sz w:val="18"/>
              </w:rPr>
              <w:t>Kilit veya anahtar ibaresi</w:t>
            </w:r>
          </w:p>
        </w:tc>
      </w:tr>
      <w:tr>
        <w:tc>
          <w:tcPr>
            <w:tcW w:type="dxa" w:w="2409"/>
          </w:tcPr>
          <w:p>
            <w:r>
              <w:rPr>
                <w:sz w:val="18"/>
              </w:rPr>
              <w:t>Boot Tab</w:t>
            </w:r>
          </w:p>
        </w:tc>
        <w:tc>
          <w:tcPr>
            <w:tcW w:type="dxa" w:w="2409"/>
          </w:tcPr>
          <w:p>
            <w:r>
              <w:rPr>
                <w:sz w:val="18"/>
              </w:rPr>
              <w:t>Baslangic onceligi ve onyukleme ayarlarinin yapildigi yer</w:t>
            </w:r>
          </w:p>
        </w:tc>
        <w:tc>
          <w:tcPr>
            <w:tcW w:type="dxa" w:w="2409"/>
          </w:tcPr>
          <w:p>
            <w:r>
              <w:rPr>
                <w:sz w:val="18"/>
              </w:rPr>
              <w:t>Boot Priority Order</w:t>
            </w:r>
          </w:p>
        </w:tc>
        <w:tc>
          <w:tcPr>
            <w:tcW w:type="dxa" w:w="2409"/>
          </w:tcPr>
          <w:p>
            <w:r>
              <w:rPr>
                <w:sz w:val="18"/>
              </w:rPr>
              <w:t>1st Boot Device listesi</w:t>
            </w:r>
          </w:p>
        </w:tc>
      </w:tr>
      <w:tr>
        <w:tc>
          <w:tcPr>
            <w:tcW w:type="dxa" w:w="2409"/>
          </w:tcPr>
          <w:p>
            <w:r>
              <w:rPr>
                <w:sz w:val="18"/>
              </w:rPr>
              <w:t>Exit Tab</w:t>
            </w:r>
          </w:p>
        </w:tc>
        <w:tc>
          <w:tcPr>
            <w:tcW w:type="dxa" w:w="2409"/>
          </w:tcPr>
          <w:p>
            <w:r>
              <w:rPr>
                <w:sz w:val="18"/>
              </w:rPr>
              <w:t>Ayarlarin kaydedildigi veya iptal edildigi cikis kapisi</w:t>
            </w:r>
          </w:p>
        </w:tc>
        <w:tc>
          <w:tcPr>
            <w:tcW w:type="dxa" w:w="2409"/>
          </w:tcPr>
          <w:p>
            <w:r>
              <w:rPr>
                <w:sz w:val="18"/>
              </w:rPr>
              <w:t>Save &amp; Exit Setup</w:t>
            </w:r>
          </w:p>
        </w:tc>
        <w:tc>
          <w:tcPr>
            <w:tcW w:type="dxa" w:w="2409"/>
          </w:tcPr>
          <w:p>
            <w:r>
              <w:rPr>
                <w:sz w:val="18"/>
              </w:rPr>
              <w:t>Onay kutusu</w:t>
            </w:r>
          </w:p>
        </w:tc>
      </w:tr>
    </w:tbl>
    <w:p/>
    <w:p>
      <w:pPr>
        <w:spacing w:before="200"/>
      </w:pPr>
      <w:r>
        <w:rPr>
          <w:b/>
          <w:color w:val="E65C00"/>
          <w:sz w:val="24"/>
        </w:rPr>
        <w:t xml:space="preserve">  Konu Anlatımı</w:t>
      </w:r>
    </w:p>
    <w:p>
      <w:r>
        <w:rPr>
          <w:sz w:val="20"/>
        </w:rPr>
        <w:t>BIOS menularini kullanmak, bilgisayarin genetigini incelemek gibidir. Her sekme belirli bir uzmanlik alanina ayrilmistir. Main genel kimlik bilgileridir. Advanced donanimlarin calisma ince ayarlaridir. Security kaleyi korumaktir. Boot yol haritasidir.</w:t>
      </w:r>
    </w:p>
    <w:p>
      <w:r>
        <w:rPr>
          <w:sz w:val="20"/>
        </w:rPr>
        <w:t>Bu menulerde gezmek icin klavyenin ok tuslari (navigasyon), Enter (secim) ve +/- veya F5/F6 (deger degistirme) tuslari kullanilir. En altta her zaman bir Legend (Yardim) cubugu bulunur; burada hangi tusun ne ise yaradigi yazar.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Boot Sirasi Degistirme</w:t>
            </w:r>
          </w:p>
        </w:tc>
        <w:tc>
          <w:tcPr>
            <w:tcW w:type="dxa" w:w="3213"/>
          </w:tcPr>
          <w:p>
            <w:r>
              <w:rPr>
                <w:sz w:val="18"/>
              </w:rPr>
              <w:t>Boot menusunden USB'yi en uste tasimak</w:t>
            </w:r>
          </w:p>
        </w:tc>
        <w:tc>
          <w:tcPr>
            <w:tcW w:type="dxa" w:w="3213"/>
          </w:tcPr>
          <w:p>
            <w:r>
              <w:rPr>
                <w:sz w:val="18"/>
              </w:rPr>
              <w:t>Format hazirligi</w:t>
            </w:r>
          </w:p>
        </w:tc>
      </w:tr>
      <w:tr>
        <w:tc>
          <w:tcPr>
            <w:tcW w:type="dxa" w:w="3213"/>
          </w:tcPr>
          <w:p>
            <w:r>
              <w:rPr>
                <w:sz w:val="18"/>
              </w:rPr>
              <w:t>Donanim Kontrolu</w:t>
            </w:r>
          </w:p>
        </w:tc>
        <w:tc>
          <w:tcPr>
            <w:tcW w:type="dxa" w:w="3213"/>
          </w:tcPr>
          <w:p>
            <w:r>
              <w:rPr>
                <w:sz w:val="18"/>
              </w:rPr>
              <w:t>Main menusunden islemcinin kac MHz oldugunu kontrol etmek</w:t>
            </w:r>
          </w:p>
        </w:tc>
        <w:tc>
          <w:tcPr>
            <w:tcW w:type="dxa" w:w="3213"/>
          </w:tcPr>
          <w:p>
            <w:r>
              <w:rPr>
                <w:sz w:val="18"/>
              </w:rPr>
              <w:t>Donanim dogrulama</w:t>
            </w:r>
          </w:p>
        </w:tc>
      </w:tr>
      <w:tr>
        <w:tc>
          <w:tcPr>
            <w:tcW w:type="dxa" w:w="3213"/>
          </w:tcPr>
          <w:p>
            <w:r>
              <w:rPr>
                <w:sz w:val="18"/>
              </w:rPr>
              <w:t>Hatali Islem Iptali</w:t>
            </w:r>
          </w:p>
        </w:tc>
        <w:tc>
          <w:tcPr>
            <w:tcW w:type="dxa" w:w="3213"/>
          </w:tcPr>
          <w:p>
            <w:r>
              <w:rPr>
                <w:sz w:val="18"/>
              </w:rPr>
              <w:t>Exit menusunden 'Discard Changes' diyerek hatali islemleri iptal etmek</w:t>
            </w:r>
          </w:p>
        </w:tc>
        <w:tc>
          <w:tcPr>
            <w:tcW w:type="dxa" w:w="3213"/>
          </w:tcPr>
          <w:p>
            <w:r>
              <w:rPr>
                <w:sz w:val="18"/>
              </w:rPr>
              <w:t>Guvenli geri donus</w:t>
            </w:r>
          </w:p>
        </w:tc>
      </w:tr>
      <w:tr>
        <w:tc>
          <w:tcPr>
            <w:tcW w:type="dxa" w:w="3213"/>
          </w:tcPr>
          <w:p>
            <w:r>
              <w:rPr>
                <w:sz w:val="18"/>
              </w:rPr>
              <w:t>Ses Karti Kapatma</w:t>
            </w:r>
          </w:p>
        </w:tc>
        <w:tc>
          <w:tcPr>
            <w:tcW w:type="dxa" w:w="3213"/>
          </w:tcPr>
          <w:p>
            <w:r>
              <w:rPr>
                <w:sz w:val="18"/>
              </w:rPr>
              <w:t>Advanced menusunden dahili ses kartini devre disi birakmak</w:t>
            </w:r>
          </w:p>
        </w:tc>
        <w:tc>
          <w:tcPr>
            <w:tcW w:type="dxa" w:w="3213"/>
          </w:tcPr>
          <w:p>
            <w:r>
              <w:rPr>
                <w:sz w:val="18"/>
              </w:rPr>
              <w:t>Donanim yonetimi</w:t>
            </w:r>
          </w:p>
        </w:tc>
      </w:tr>
    </w:tbl>
    <w:p/>
    <w:p>
      <w:pPr>
        <w:spacing w:before="200"/>
      </w:pPr>
      <w:r>
        <w:rPr>
          <w:b/>
          <w:color w:val="E65C00"/>
          <w:sz w:val="24"/>
        </w:rPr>
        <w:t xml:space="preserve">  Görseller ve Tablolar</w:t>
      </w:r>
    </w:p>
    <w:p>
      <w:pPr>
        <w:pStyle w:val="ListBullet"/>
      </w:pPr>
      <w:r>
        <w:rPr>
          <w:sz w:val="20"/>
        </w:rPr>
        <w:t>BIOS menu yapisi semasi (tum sekmeler)</w:t>
      </w:r>
    </w:p>
    <w:p>
      <w:pPr>
        <w:pStyle w:val="ListBullet"/>
      </w:pPr>
      <w:r>
        <w:rPr>
          <w:sz w:val="20"/>
        </w:rPr>
        <w:t>Klavye navigasyon semasi</w:t>
      </w:r>
    </w:p>
    <w:p>
      <w:pPr>
        <w:spacing w:before="200"/>
      </w:pPr>
      <w:r>
        <w:rPr>
          <w:b/>
          <w:color w:val="E65C00"/>
          <w:sz w:val="24"/>
        </w:rPr>
        <w:t xml:space="preserve">  Analoji ve Benzetmeler</w:t>
      </w:r>
    </w:p>
    <w:p>
      <w:r>
        <w:rPr>
          <w:b/>
          <w:color w:val="E65C00"/>
          <w:sz w:val="20"/>
        </w:rPr>
        <w:t xml:space="preserve">  1. </w:t>
      </w:r>
      <w:r>
        <w:rPr>
          <w:sz w:val="20"/>
        </w:rPr>
        <w:t>Bir kutuphanenin raflari: Bilim, Sanat, Tarih gibi ayrilmis boluumler</w:t>
      </w:r>
    </w:p>
    <w:p>
      <w:r>
        <w:rPr>
          <w:b/>
          <w:color w:val="E65C00"/>
          <w:sz w:val="20"/>
        </w:rPr>
        <w:t xml:space="preserve">  2. </w:t>
      </w:r>
      <w:r>
        <w:rPr>
          <w:sz w:val="20"/>
        </w:rPr>
        <w:t>Bir binanin kat plani: Her kat farkli bir amaca hizmet eder</w:t>
      </w:r>
    </w:p>
    <w:p>
      <w:r>
        <w:rPr>
          <w:b/>
          <w:color w:val="E65C00"/>
          <w:sz w:val="20"/>
        </w:rPr>
        <w:t xml:space="preserve">  3. </w:t>
      </w:r>
      <w:r>
        <w:rPr>
          <w:sz w:val="20"/>
        </w:rPr>
        <w:t>Akilli telefonlardaki Ayarlar uygulamasinin alt basliklari</w:t>
      </w:r>
    </w:p>
    <w:p>
      <w:pPr>
        <w:spacing w:before="200"/>
      </w:pPr>
      <w:r>
        <w:rPr>
          <w:b/>
          <w:color w:val="E65C00"/>
          <w:sz w:val="24"/>
        </w:rPr>
        <w:t xml:space="preserve">  Öğrenci Soru-Cevap</w:t>
      </w:r>
    </w:p>
    <w:p>
      <w:pPr>
        <w:pStyle w:val="ListBullet"/>
      </w:pPr>
      <w:r>
        <w:rPr>
          <w:sz w:val="20"/>
        </w:rPr>
        <w:t>Yanlis bir menuye girersem ne olur? - ESC ile bir onceki ekrana donebilirsiniz.</w:t>
      </w:r>
    </w:p>
    <w:p>
      <w:pPr>
        <w:pStyle w:val="ListBullet"/>
      </w:pPr>
      <w:r>
        <w:rPr>
          <w:sz w:val="20"/>
        </w:rPr>
        <w:t>Ayarlarin hepsini sifirlamak mumkun mu? - Exit menusunde 'Load Defaults' vardir.</w:t>
      </w:r>
    </w:p>
    <w:p>
      <w:pPr>
        <w:pStyle w:val="ListBullet"/>
      </w:pPr>
      <w:r>
        <w:rPr>
          <w:sz w:val="20"/>
        </w:rPr>
        <w:t>Ingilizce bilmeden kullanilabilir mi? - Temel terimleri ezberlemek gerekir.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"Donanim Dogrulama"</w:t>
      </w:r>
    </w:p>
    <w:p>
      <w:r>
        <w:rPr>
          <w:b/>
          <w:color w:val="1B2A4A"/>
          <w:sz w:val="20"/>
        </w:rPr>
        <w:t xml:space="preserve">Türü: </w:t>
      </w:r>
      <w:r>
        <w:rPr>
          <w:sz w:val="20"/>
        </w:rPr>
        <w:t>Uygulama (Bireysel/Esli)</w:t>
      </w:r>
    </w:p>
    <w:p>
      <w:r>
        <w:rPr>
          <w:b/>
          <w:color w:val="1B2A4A"/>
          <w:sz w:val="20"/>
        </w:rPr>
        <w:t xml:space="preserve">Amacı: </w:t>
      </w:r>
      <w:r>
        <w:rPr>
          <w:sz w:val="20"/>
        </w:rPr>
        <w:t>BIOS verilerini kasa icindeki donanimla karsilastirmak.</w:t>
      </w:r>
    </w:p>
    <w:p>
      <w:pPr>
        <w:spacing w:before="200"/>
      </w:pPr>
      <w:r>
        <w:rPr>
          <w:b/>
          <w:color w:val="6A1B9A"/>
          <w:sz w:val="24"/>
        </w:rPr>
        <w:t xml:space="preserve">  Yönerge Adımları</w:t>
      </w:r>
    </w:p>
    <w:p>
      <w:r>
        <w:rPr>
          <w:b/>
          <w:color w:val="6A1B9A"/>
          <w:sz w:val="20"/>
        </w:rPr>
        <w:t xml:space="preserve">  1. </w:t>
      </w:r>
      <w:r>
        <w:rPr>
          <w:sz w:val="20"/>
        </w:rPr>
        <w:t>Kasanin uzerindeki etikette yazan RAM miktarini okuyun.</w:t>
      </w:r>
    </w:p>
    <w:p>
      <w:r>
        <w:rPr>
          <w:b/>
          <w:color w:val="6A1B9A"/>
          <w:sz w:val="20"/>
        </w:rPr>
        <w:t xml:space="preserve">  2. </w:t>
      </w:r>
      <w:r>
        <w:rPr>
          <w:sz w:val="20"/>
        </w:rPr>
        <w:t>BIOS'a girin.</w:t>
      </w:r>
    </w:p>
    <w:p>
      <w:r>
        <w:rPr>
          <w:b/>
          <w:color w:val="6A1B9A"/>
          <w:sz w:val="20"/>
        </w:rPr>
        <w:t xml:space="preserve">  3. </w:t>
      </w:r>
      <w:r>
        <w:rPr>
          <w:sz w:val="20"/>
        </w:rPr>
        <w:t>Main menusunden 'Total Memory' degerini bulun.</w:t>
      </w:r>
    </w:p>
    <w:p>
      <w:r>
        <w:rPr>
          <w:b/>
          <w:color w:val="6A1B9A"/>
          <w:sz w:val="20"/>
        </w:rPr>
        <w:t xml:space="preserve">  4. </w:t>
      </w:r>
      <w:r>
        <w:rPr>
          <w:sz w:val="20"/>
        </w:rPr>
        <w:t>Degerler uyusuyor mu kontrol edin.</w:t>
      </w:r>
    </w:p>
    <w:p>
      <w:r>
        <w:rPr>
          <w:b/>
          <w:color w:val="6A1B9A"/>
          <w:sz w:val="20"/>
        </w:rPr>
        <w:t xml:space="preserve">  5. </w:t>
      </w:r>
      <w:r>
        <w:rPr>
          <w:sz w:val="20"/>
        </w:rPr>
        <w:t>Islemci modelini BIOS'tan tam adiyla not alin.</w:t>
      </w:r>
    </w:p>
    <w:p>
      <w:r>
        <w:rPr>
          <w:b/>
          <w:color w:val="1B2A4A"/>
          <w:sz w:val="20"/>
        </w:rPr>
        <w:t xml:space="preserve">Beklenen Ürün: </w:t>
      </w:r>
      <w:r>
        <w:rPr>
          <w:sz w:val="20"/>
        </w:rPr>
        <w:t>Donanim Kimlik Karti</w:t>
      </w:r>
    </w:p>
    <w:p>
      <w:pPr>
        <w:spacing w:before="200"/>
      </w:pPr>
      <w:r>
        <w:rPr>
          <w:b/>
          <w:color w:val="6A1B9A"/>
          <w:sz w:val="24"/>
        </w:rPr>
        <w:t xml:space="preserve">  Transfer Soruları</w:t>
      </w:r>
    </w:p>
    <w:p>
      <w:r>
        <w:rPr>
          <w:b/>
          <w:color w:val="6A1B9A"/>
          <w:sz w:val="20"/>
        </w:rPr>
        <w:t xml:space="preserve">  1. </w:t>
      </w:r>
      <w:r>
        <w:rPr>
          <w:sz w:val="20"/>
        </w:rPr>
        <w:t>Bu menuler uzerinden hiz asirtma (overclock) nasil yapilir?</w:t>
      </w:r>
    </w:p>
    <w:p>
      <w:r>
        <w:rPr>
          <w:b/>
          <w:color w:val="6A1B9A"/>
          <w:sz w:val="20"/>
        </w:rPr>
        <w:t xml:space="preserve">  2. </w:t>
      </w:r>
      <w:r>
        <w:rPr>
          <w:sz w:val="20"/>
        </w:rPr>
        <w:t>BIOS guncellenirken menude ne gorunur?</w:t>
      </w:r>
    </w:p>
    <w:p>
      <w:r>
        <w:rPr>
          <w:b/>
          <w:color w:val="6A1B9A"/>
          <w:sz w:val="20"/>
        </w:rPr>
        <w:t xml:space="preserve">  3. </w:t>
      </w:r>
      <w:r>
        <w:rPr>
          <w:sz w:val="20"/>
        </w:rPr>
        <w:t>Sunucu BIOS'lari masaustu BIOS'larindan farkli midir?</w:t>
      </w:r>
    </w:p>
    <w:p>
      <w:r>
        <w:rPr>
          <w:b/>
          <w:color w:val="1B2A4A"/>
          <w:sz w:val="20"/>
        </w:rPr>
        <w:t xml:space="preserve">İlişkili Disiplinler: </w:t>
      </w:r>
      <w:r>
        <w:rPr>
          <w:sz w:val="20"/>
        </w:rPr>
        <w:t>Teknik Ingilizce, Bilgisayar Mimarisi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 cok isiniyor ve fanlar donmuyor.</w:t>
              <w:br/>
              <w:br/>
              <w:t>Cozum: Advanced veya Power menusunden Fan Health/Monitor kismina girilerek fanin 0 RPM olup olmadigi kontrol edilir.</w:t>
            </w:r>
          </w:p>
        </w:tc>
      </w:tr>
    </w:tbl>
    <w:p/>
    <w:p>
      <w:r>
        <w:rPr>
          <w:b/>
          <w:color w:val="1B2A4A"/>
          <w:sz w:val="20"/>
        </w:rPr>
        <w:t xml:space="preserve">Yaratıcı Görev: </w:t>
      </w:r>
      <w:r>
        <w:rPr>
          <w:sz w:val="20"/>
        </w:rPr>
        <w:t>Eger BIOS menusu tamamen ikonlardan (emojilerden) olussaydi, Security sekmesi icin hangi emojiyi secerdiniz?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Menuler arasinda gezinebiliyorum.</w:t>
      </w:r>
    </w:p>
    <w:p>
      <w:r>
        <w:rPr>
          <w:sz w:val="20"/>
        </w:rPr>
        <w:t xml:space="preserve">  ☐  Boot sirasini bulabiliyorum.</w:t>
      </w:r>
    </w:p>
    <w:p>
      <w:r>
        <w:rPr>
          <w:sz w:val="20"/>
        </w:rPr>
        <w:t xml:space="preserve">  ☐  Donanim bilgilerini okuyabiliyorum.</w:t>
      </w:r>
    </w:p>
    <w:p>
      <w:r>
        <w:rPr>
          <w:sz w:val="20"/>
        </w:rPr>
        <w:t xml:space="preserve">  ☐  Klavye kisayollarini kullanabiliyorum.</w:t>
      </w:r>
    </w:p>
    <w:p>
      <w:r>
        <w:rPr>
          <w:sz w:val="20"/>
        </w:rPr>
        <w:t xml:space="preserve">  ☐  Ayarlari degistirmeden cikabiliyorum.</w:t>
      </w:r>
    </w:p>
    <w:p>
      <w:pPr>
        <w:spacing w:before="200"/>
      </w:pPr>
      <w:r>
        <w:rPr>
          <w:b/>
          <w:color w:val="2E7D32"/>
          <w:sz w:val="24"/>
        </w:rPr>
        <w:t xml:space="preserve">  Öz Değerlendirme Soruları</w:t>
      </w:r>
    </w:p>
    <w:p>
      <w:r>
        <w:rPr>
          <w:b/>
          <w:color w:val="2E7D32"/>
          <w:sz w:val="20"/>
        </w:rPr>
        <w:t xml:space="preserve">  1. </w:t>
      </w:r>
      <w:r>
        <w:rPr>
          <w:sz w:val="20"/>
        </w:rPr>
        <w:t>En cok hangi sekmeyi karistirdim?</w:t>
      </w:r>
    </w:p>
    <w:p>
      <w:r>
        <w:rPr>
          <w:b/>
          <w:color w:val="2E7D32"/>
          <w:sz w:val="20"/>
        </w:rPr>
        <w:t xml:space="preserve">  2. </w:t>
      </w:r>
      <w:r>
        <w:rPr>
          <w:sz w:val="20"/>
        </w:rPr>
        <w:t>Klavye ile gezmek fareye gore daha mi zor?</w:t>
      </w:r>
    </w:p>
    <w:p>
      <w:r>
        <w:rPr>
          <w:b/>
          <w:color w:val="2E7D32"/>
          <w:sz w:val="20"/>
        </w:rPr>
        <w:t xml:space="preserve">  3. </w:t>
      </w:r>
      <w:r>
        <w:rPr>
          <w:sz w:val="20"/>
        </w:rPr>
        <w:t>BIOS menusunu rahatca kullanabilir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Sistem saati hangi menudedir?</w:t>
            </w:r>
          </w:p>
        </w:tc>
        <w:tc>
          <w:tcPr>
            <w:tcW w:type="dxa" w:w="3213"/>
          </w:tcPr>
          <w:p>
            <w:r>
              <w:rPr>
                <w:sz w:val="18"/>
              </w:rPr>
              <w:t>Main</w:t>
            </w:r>
          </w:p>
        </w:tc>
      </w:tr>
      <w:tr>
        <w:tc>
          <w:tcPr>
            <w:tcW w:type="dxa" w:w="3213"/>
          </w:tcPr>
          <w:p>
            <w:r>
              <w:rPr>
                <w:sz w:val="18"/>
              </w:rPr>
              <w:t>2</w:t>
            </w:r>
          </w:p>
        </w:tc>
        <w:tc>
          <w:tcPr>
            <w:tcW w:type="dxa" w:w="3213"/>
          </w:tcPr>
          <w:p>
            <w:r>
              <w:rPr>
                <w:sz w:val="18"/>
              </w:rPr>
              <w:t>USB'den baslatma ayari nerede?</w:t>
            </w:r>
          </w:p>
        </w:tc>
        <w:tc>
          <w:tcPr>
            <w:tcW w:type="dxa" w:w="3213"/>
          </w:tcPr>
          <w:p>
            <w:r>
              <w:rPr>
                <w:sz w:val="18"/>
              </w:rPr>
              <w:t>Boot</w:t>
            </w:r>
          </w:p>
        </w:tc>
      </w:tr>
      <w:tr>
        <w:tc>
          <w:tcPr>
            <w:tcW w:type="dxa" w:w="3213"/>
          </w:tcPr>
          <w:p>
            <w:r>
              <w:rPr>
                <w:sz w:val="18"/>
              </w:rPr>
              <w:t>3</w:t>
            </w:r>
          </w:p>
        </w:tc>
        <w:tc>
          <w:tcPr>
            <w:tcW w:type="dxa" w:w="3213"/>
          </w:tcPr>
          <w:p>
            <w:r>
              <w:rPr>
                <w:sz w:val="18"/>
              </w:rPr>
              <w:t>Kaydetmeden cikis secenegi?</w:t>
            </w:r>
          </w:p>
        </w:tc>
        <w:tc>
          <w:tcPr>
            <w:tcW w:type="dxa" w:w="3213"/>
          </w:tcPr>
          <w:p>
            <w:r>
              <w:rPr>
                <w:sz w:val="18"/>
              </w:rPr>
              <w:t>Discard Changes / Exit Without Saving</w:t>
            </w:r>
          </w:p>
        </w:tc>
      </w:tr>
      <w:tr>
        <w:tc>
          <w:tcPr>
            <w:tcW w:type="dxa" w:w="3213"/>
          </w:tcPr>
          <w:p>
            <w:r>
              <w:rPr>
                <w:sz w:val="18"/>
              </w:rPr>
              <w:t>4</w:t>
            </w:r>
          </w:p>
        </w:tc>
        <w:tc>
          <w:tcPr>
            <w:tcW w:type="dxa" w:w="3213"/>
          </w:tcPr>
          <w:p>
            <w:r>
              <w:rPr>
                <w:sz w:val="18"/>
              </w:rPr>
              <w:t>Donanim sicakligi nerede gorulur?</w:t>
            </w:r>
          </w:p>
        </w:tc>
        <w:tc>
          <w:tcPr>
            <w:tcW w:type="dxa" w:w="3213"/>
          </w:tcPr>
          <w:p>
            <w:r>
              <w:rPr>
                <w:sz w:val="18"/>
              </w:rPr>
              <w:t>Advanced/Hardware Monitor</w:t>
            </w:r>
          </w:p>
        </w:tc>
      </w:tr>
      <w:tr>
        <w:tc>
          <w:tcPr>
            <w:tcW w:type="dxa" w:w="3213"/>
          </w:tcPr>
          <w:p>
            <w:r>
              <w:rPr>
                <w:sz w:val="18"/>
              </w:rPr>
              <w:t>5</w:t>
            </w:r>
          </w:p>
        </w:tc>
        <w:tc>
          <w:tcPr>
            <w:tcW w:type="dxa" w:w="3213"/>
          </w:tcPr>
          <w:p>
            <w:r>
              <w:rPr>
                <w:sz w:val="18"/>
              </w:rPr>
              <w:t>Secim yapma tusu?</w:t>
            </w:r>
          </w:p>
        </w:tc>
        <w:tc>
          <w:tcPr>
            <w:tcW w:type="dxa" w:w="3213"/>
          </w:tcPr>
          <w:p>
            <w:r>
              <w:rPr>
                <w:sz w:val="18"/>
              </w:rPr>
              <w:t>Enter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BIOS menularinin Turkce olmamasi bir engel mi?</w:t>
      </w:r>
    </w:p>
    <w:p>
      <w:r>
        <w:rPr>
          <w:b/>
          <w:color w:val="2E7D32"/>
          <w:sz w:val="20"/>
        </w:rPr>
        <w:t xml:space="preserve">  2. </w:t>
      </w:r>
      <w:r>
        <w:rPr>
          <w:sz w:val="20"/>
        </w:rPr>
        <w:t>Fare destegi (UEFI) guvenligi azaltir mi?</w:t>
      </w:r>
    </w:p>
    <w:p>
      <w:r>
        <w:rPr>
          <w:b/>
          <w:color w:val="2E7D32"/>
          <w:sz w:val="20"/>
        </w:rPr>
        <w:t xml:space="preserve">  3. </w:t>
      </w:r>
      <w:r>
        <w:rPr>
          <w:sz w:val="20"/>
        </w:rPr>
        <w:t>BIOS bir bilgisayarin ruhu mudur?</w:t>
      </w:r>
    </w:p>
    <w:p>
      <w:r>
        <w:rPr>
          <w:b/>
          <w:color w:val="2E7D32"/>
          <w:sz w:val="20"/>
        </w:rPr>
        <w:t>Eleştirel Düşünme:</w:t>
      </w:r>
    </w:p>
    <w:p>
      <w:r>
        <w:rPr>
          <w:b/>
          <w:color w:val="2E7D32"/>
          <w:sz w:val="20"/>
        </w:rPr>
        <w:t xml:space="preserve">  1. </w:t>
      </w:r>
      <w:r>
        <w:rPr>
          <w:sz w:val="20"/>
        </w:rPr>
        <w:t>Isletim sistemi mi yoksa BIOS mu daha hayatidir?</w:t>
      </w:r>
    </w:p>
    <w:p>
      <w:r>
        <w:rPr>
          <w:b/>
          <w:color w:val="2E7D32"/>
          <w:sz w:val="20"/>
        </w:rPr>
        <w:t xml:space="preserve">  2. </w:t>
      </w:r>
      <w:r>
        <w:rPr>
          <w:sz w:val="20"/>
        </w:rPr>
        <w:t>BIOS menulerinin karmasik olmasi bilerek mi yapilmistir?</w:t>
      </w:r>
    </w:p>
    <w:p>
      <w:r>
        <w:rPr>
          <w:b/>
          <w:color w:val="2E7D32"/>
          <w:sz w:val="20"/>
        </w:rPr>
        <w:t xml:space="preserve">  3. </w:t>
      </w:r>
      <w:r>
        <w:rPr>
          <w:sz w:val="20"/>
        </w:rPr>
        <w:t>Herkes BIOS kullanabilmeli mi yoksa sadece uzmanlar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"BIOS Menu Gezintisi"</w:t>
      </w:r>
    </w:p>
    <w:p>
      <w:r>
        <w:rPr>
          <w:b/>
          <w:color w:val="1B2A4A"/>
          <w:sz w:val="20"/>
        </w:rPr>
        <w:t xml:space="preserve">Hedef: </w:t>
      </w:r>
      <w:r>
        <w:rPr>
          <w:sz w:val="20"/>
        </w:rPr>
        <w:t>Tum BIOS sekmelerini guvenle gezmek ve donanim bilgilerini dogrulamak.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Navigasyon Baslat</w:t>
            </w:r>
          </w:p>
        </w:tc>
        <w:tc>
          <w:tcPr>
            <w:tcW w:type="dxa" w:w="3213"/>
          </w:tcPr>
          <w:p>
            <w:r>
              <w:rPr>
                <w:sz w:val="18"/>
              </w:rPr>
              <w:t>Ok tuslariyla sekmeler arasi gecis yapin</w:t>
            </w:r>
          </w:p>
        </w:tc>
        <w:tc>
          <w:tcPr>
            <w:tcW w:type="dxa" w:w="3213"/>
          </w:tcPr>
          <w:p>
            <w:r>
              <w:rPr>
                <w:sz w:val="18"/>
              </w:rPr>
              <w:t>Tum sekmeler gezilir</w:t>
            </w:r>
          </w:p>
        </w:tc>
      </w:tr>
      <w:tr>
        <w:tc>
          <w:tcPr>
            <w:tcW w:type="dxa" w:w="3213"/>
          </w:tcPr>
          <w:p>
            <w:r>
              <w:rPr>
                <w:sz w:val="18"/>
              </w:rPr>
              <w:t>2. Kimlik Kontrolu</w:t>
            </w:r>
          </w:p>
        </w:tc>
        <w:tc>
          <w:tcPr>
            <w:tcW w:type="dxa" w:w="3213"/>
          </w:tcPr>
          <w:p>
            <w:r>
              <w:rPr>
                <w:sz w:val="18"/>
              </w:rPr>
              <w:t>Main sekmesinden RAM ve CPU bilgilerini okuyun</w:t>
            </w:r>
          </w:p>
        </w:tc>
        <w:tc>
          <w:tcPr>
            <w:tcW w:type="dxa" w:w="3213"/>
          </w:tcPr>
          <w:p>
            <w:r>
              <w:rPr>
                <w:sz w:val="18"/>
              </w:rPr>
              <w:t>Donanim bilgileri dogrulanir</w:t>
            </w:r>
          </w:p>
        </w:tc>
      </w:tr>
      <w:tr>
        <w:tc>
          <w:tcPr>
            <w:tcW w:type="dxa" w:w="3213"/>
          </w:tcPr>
          <w:p>
            <w:r>
              <w:rPr>
                <w:sz w:val="18"/>
              </w:rPr>
              <w:t>3. Baslangic Analizi</w:t>
            </w:r>
          </w:p>
        </w:tc>
        <w:tc>
          <w:tcPr>
            <w:tcW w:type="dxa" w:w="3213"/>
          </w:tcPr>
          <w:p>
            <w:r>
              <w:rPr>
                <w:sz w:val="18"/>
              </w:rPr>
              <w:t>Boot sekmesinden 1. aygiiti gorun</w:t>
            </w:r>
          </w:p>
        </w:tc>
        <w:tc>
          <w:tcPr>
            <w:tcW w:type="dxa" w:w="3213"/>
          </w:tcPr>
          <w:p>
            <w:r>
              <w:rPr>
                <w:sz w:val="18"/>
              </w:rPr>
              <w:t>Boot onceligi anlasilir</w:t>
            </w:r>
          </w:p>
        </w:tc>
      </w:tr>
      <w:tr>
        <w:tc>
          <w:tcPr>
            <w:tcW w:type="dxa" w:w="3213"/>
          </w:tcPr>
          <w:p>
            <w:r>
              <w:rPr>
                <w:sz w:val="18"/>
              </w:rPr>
              <w:t>4. Guvenlik Inceleme</w:t>
            </w:r>
          </w:p>
        </w:tc>
        <w:tc>
          <w:tcPr>
            <w:tcW w:type="dxa" w:w="3213"/>
          </w:tcPr>
          <w:p>
            <w:r>
              <w:rPr>
                <w:sz w:val="18"/>
              </w:rPr>
              <w:t>Security sekmesinde sifre menularini inceleyin (ayar yapmadan)</w:t>
            </w:r>
          </w:p>
        </w:tc>
        <w:tc>
          <w:tcPr>
            <w:tcW w:type="dxa" w:w="3213"/>
          </w:tcPr>
          <w:p>
            <w:r>
              <w:rPr>
                <w:sz w:val="18"/>
              </w:rPr>
              <w:t>Guvenlik secenekleri gorulur</w:t>
            </w:r>
          </w:p>
        </w:tc>
      </w:tr>
      <w:tr>
        <w:tc>
          <w:tcPr>
            <w:tcW w:type="dxa" w:w="3213"/>
          </w:tcPr>
          <w:p>
            <w:r>
              <w:rPr>
                <w:sz w:val="18"/>
              </w:rPr>
              <w:t>5. Guvenli Cikis</w:t>
            </w:r>
          </w:p>
        </w:tc>
        <w:tc>
          <w:tcPr>
            <w:tcW w:type="dxa" w:w="3213"/>
          </w:tcPr>
          <w:p>
            <w:r>
              <w:rPr>
                <w:sz w:val="18"/>
              </w:rPr>
              <w:t>'Discard Changes' ve Exit secin</w:t>
            </w:r>
          </w:p>
        </w:tc>
        <w:tc>
          <w:tcPr>
            <w:tcW w:type="dxa" w:w="3213"/>
          </w:tcPr>
          <w:p>
            <w:r>
              <w:rPr>
                <w:sz w:val="18"/>
              </w:rPr>
              <w:t>Windows'a guvenle donulur</w:t>
            </w:r>
          </w:p>
        </w:tc>
      </w:tr>
    </w:tbl>
    <w:p/>
    <w:p>
      <w:r>
        <w:rPr>
          <w:b/>
          <w:color w:val="1B2A4A"/>
          <w:sz w:val="20"/>
        </w:rPr>
        <w:t xml:space="preserve">Tamamlanma Kriteri: </w:t>
      </w:r>
      <w:r>
        <w:rPr>
          <w:sz w:val="20"/>
        </w:rPr>
        <w:t>Tum BIOS sekmelerinin gezilmesi ve hicbir ayarin degistirilmemesi.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"Boot Sirasi Degistirme"</w:t>
      </w:r>
    </w:p>
    <w:p>
      <w:r>
        <w:rPr>
          <w:b/>
          <w:color w:val="1B2A4A"/>
          <w:sz w:val="20"/>
        </w:rPr>
        <w:t xml:space="preserve">Eğitmenin Gösterdiği: </w:t>
      </w:r>
      <w:r>
        <w:rPr>
          <w:sz w:val="20"/>
        </w:rPr>
        <w:t>Simulator uzerinde bir USB surucuyu Boot sirasinin en ustune nasil cikarilacagini (F5/F6 veya +/- kullanarak) gosterir.</w:t>
      </w:r>
    </w:p>
    <w:p>
      <w:r>
        <w:rPr>
          <w:b/>
          <w:color w:val="1B2A4A"/>
          <w:sz w:val="20"/>
        </w:rPr>
        <w:t xml:space="preserve">Öğrencinin Tekrarladığı: </w:t>
      </w:r>
      <w:r>
        <w:rPr>
          <w:sz w:val="20"/>
        </w:rPr>
        <w:t>Simulatorde ayni islemi tekrarlar ve menuyu not alir.</w:t>
      </w:r>
    </w:p>
    <w:p>
      <w:r>
        <w:rPr>
          <w:b/>
          <w:color w:val="1B2A4A"/>
          <w:sz w:val="20"/>
        </w:rPr>
        <w:t xml:space="preserve">Dikkat Noktaları: </w:t>
      </w:r>
      <w:r>
        <w:rPr>
          <w:sz w:val="20"/>
        </w:rPr>
        <w:t>Gercek cihazda ayar degistirmeyin; simulator kullanin.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Menu terimleri sozluk calismasi (Main=Ana, Boot=Baslatma vb.)</w:t>
            </w:r>
          </w:p>
        </w:tc>
      </w:tr>
      <w:tr>
        <w:tc>
          <w:tcPr>
            <w:tcW w:type="dxa" w:w="3213"/>
          </w:tcPr>
          <w:p>
            <w:r>
              <w:rPr>
                <w:sz w:val="18"/>
              </w:rPr>
              <w:t>2</w:t>
            </w:r>
          </w:p>
        </w:tc>
        <w:tc>
          <w:tcPr>
            <w:tcW w:type="dxa" w:w="3213"/>
          </w:tcPr>
          <w:p>
            <w:r>
              <w:rPr>
                <w:sz w:val="18"/>
              </w:rPr>
              <w:t>Orta</w:t>
            </w:r>
          </w:p>
        </w:tc>
        <w:tc>
          <w:tcPr>
            <w:tcW w:type="dxa" w:w="3213"/>
          </w:tcPr>
          <w:p>
            <w:r>
              <w:rPr>
                <w:sz w:val="18"/>
              </w:rPr>
              <w:t>Simulatorde 'Sistem saatini bul' yarisi</w:t>
            </w:r>
          </w:p>
        </w:tc>
      </w:tr>
      <w:tr>
        <w:tc>
          <w:tcPr>
            <w:tcW w:type="dxa" w:w="3213"/>
          </w:tcPr>
          <w:p>
            <w:r>
              <w:rPr>
                <w:sz w:val="18"/>
              </w:rPr>
              <w:t>3</w:t>
            </w:r>
          </w:p>
        </w:tc>
        <w:tc>
          <w:tcPr>
            <w:tcW w:type="dxa" w:w="3213"/>
          </w:tcPr>
          <w:p>
            <w:r>
              <w:rPr>
                <w:sz w:val="18"/>
              </w:rPr>
              <w:t>Ileri</w:t>
            </w:r>
          </w:p>
        </w:tc>
        <w:tc>
          <w:tcPr>
            <w:tcW w:type="dxa" w:w="3213"/>
          </w:tcPr>
          <w:p>
            <w:r>
              <w:rPr>
                <w:sz w:val="18"/>
              </w:rPr>
              <w:t>Bos bir BIOS ekran goruntusunde menu isimlerini doldurma</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"Gri Menuler"</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 BIOS'a girmis ama hicbir seyi degistiremiyor, degerler beyaz degil gri gorunuyor. Neden olabilir? Supervisor password kisitlamasi mi?</w:t>
            </w:r>
          </w:p>
        </w:tc>
      </w:tr>
    </w:tbl>
    <w:p/>
    <w:p>
      <w:r>
        <w:rPr>
          <w:b/>
          <w:color w:val="1B2A4A"/>
          <w:sz w:val="20"/>
        </w:rPr>
        <w:t xml:space="preserve">Beklenen Çıktı: </w:t>
      </w:r>
      <w:r>
        <w:rPr>
          <w:sz w:val="20"/>
        </w:rPr>
        <w:t>BIOS erisim seviyeleri (User vs Supervisor) ve sifre kisitlamalarini anlama.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BIOS'un gizli odalarindaki tum raflari (menuleri) gezdik ve klavye ile bu karmasik sistemi nasil yonetecegimizi ogrendik. Her sekmenin gorevini ve klavye kisayollarini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Main</w:t>
            </w:r>
          </w:p>
        </w:tc>
        <w:tc>
          <w:tcPr>
            <w:tcW w:type="dxa" w:w="4819"/>
            <w:shd w:fill="F5F5F5"/>
          </w:tcPr>
          <w:p>
            <w:r>
              <w:rPr>
                <w:b/>
                <w:color w:val="1B2A4A"/>
                <w:sz w:val="20"/>
              </w:rPr>
              <w:t xml:space="preserve">  Advanced</w:t>
            </w:r>
          </w:p>
        </w:tc>
      </w:tr>
      <w:tr>
        <w:tc>
          <w:tcPr>
            <w:tcW w:type="dxa" w:w="4819"/>
            <w:shd w:fill="F5F5F5"/>
          </w:tcPr>
          <w:p>
            <w:r>
              <w:rPr>
                <w:b/>
                <w:color w:val="1B2A4A"/>
                <w:sz w:val="20"/>
              </w:rPr>
              <w:t xml:space="preserve">  Boot Priority</w:t>
            </w:r>
          </w:p>
        </w:tc>
        <w:tc>
          <w:tcPr>
            <w:tcW w:type="dxa" w:w="4819"/>
            <w:shd w:fill="F5F5F5"/>
          </w:tcPr>
          <w:p>
            <w:r>
              <w:rPr>
                <w:b/>
                <w:color w:val="1B2A4A"/>
                <w:sz w:val="20"/>
              </w:rPr>
              <w:t xml:space="preserve">  Security</w:t>
            </w:r>
          </w:p>
        </w:tc>
      </w:tr>
      <w:tr>
        <w:tc>
          <w:tcPr>
            <w:tcW w:type="dxa" w:w="4819"/>
            <w:shd w:fill="F5F5F5"/>
          </w:tcPr>
          <w:p>
            <w:r>
              <w:rPr>
                <w:b/>
                <w:color w:val="1B2A4A"/>
                <w:sz w:val="20"/>
              </w:rPr>
              <w:t xml:space="preserve">  Exit</w:t>
            </w:r>
          </w:p>
        </w:tc>
        <w:tc>
          <w:tcPr>
            <w:tcW w:type="dxa" w:w="4819"/>
            <w:shd w:fill="F5F5F5"/>
          </w:tcPr>
          <w:p>
            <w:r>
              <w:rPr>
                <w:b/>
                <w:color w:val="1B2A4A"/>
                <w:sz w:val="20"/>
              </w:rPr>
              <w:t xml:space="preserve">  Navigasyon</w:t>
            </w:r>
          </w:p>
        </w:tc>
      </w:tr>
      <w:tr>
        <w:tc>
          <w:tcPr>
            <w:tcW w:type="dxa" w:w="4819"/>
            <w:shd w:fill="F5F5F5"/>
          </w:tcPr>
          <w:p>
            <w:r>
              <w:rPr>
                <w:b/>
                <w:color w:val="1B2A4A"/>
                <w:sz w:val="20"/>
              </w:rPr>
              <w:t xml:space="preserve">  Sub-menu</w:t>
            </w:r>
          </w:p>
        </w:tc>
        <w:tc>
          <w:tcPr>
            <w:tcW w:type="dxa" w:w="4819"/>
            <w:shd w:fill="F5F5F5"/>
          </w:tcPr>
          <w:p>
            <w:r>
              <w:rPr>
                <w:b/>
                <w:color w:val="1B2A4A"/>
                <w:sz w:val="20"/>
              </w:rPr>
              <w:t xml:space="preserve">  Legend</w:t>
            </w:r>
          </w:p>
        </w:tc>
      </w:tr>
    </w:tbl>
    <w:p/>
    <w:p>
      <w:pPr>
        <w:spacing w:before="200"/>
      </w:pPr>
      <w:r>
        <w:rPr>
          <w:b/>
          <w:color w:val="757575"/>
          <w:sz w:val="24"/>
        </w:rPr>
        <w:t xml:space="preserve">  Bir Sonraki Dersle Köprü</w:t>
      </w:r>
    </w:p>
    <w:p>
      <w:r>
        <w:rPr>
          <w:sz w:val="20"/>
        </w:rPr>
        <w:t>Menulerde gezmeyi ogrendik; bir sonraki saatte bu menulerdeki ayarlari gercekten degistirmeyi ve BIOS ayarlarini yapmayi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Bir teknoloji sitesinden modern bir UEFI BIOS ve eski bir Classic BIOS fotografi bulup aralarindaki gorsel farklari listeleyin.</w:t>
              <w:br/>
              <w:t>Teslim: Sonraki ders.</w:t>
              <w:br/>
              <w:t>Kriter: En az 3 gorsel farkin dogru belirlenmesi.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BIOS simulatorunu sinif bilgisayarlarina yukle.</w:t>
      </w:r>
    </w:p>
    <w:p>
      <w:pPr>
        <w:pStyle w:val="ListBullet"/>
      </w:pPr>
      <w:r>
        <w:rPr>
          <w:sz w:val="20"/>
        </w:rPr>
        <w:t>Kisayol kartlarini ve menu haritasini hazirla.</w:t>
      </w:r>
    </w:p>
    <w:p>
      <w:pPr>
        <w:pStyle w:val="ListBullet"/>
      </w:pPr>
      <w:r>
        <w:rPr>
          <w:sz w:val="20"/>
        </w:rPr>
        <w:t>Ingilizce-Turkce terimler sozlugunu dagit.</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Yanlis tusla cikmak</w:t>
            </w:r>
          </w:p>
        </w:tc>
        <w:tc>
          <w:tcPr>
            <w:tcW w:type="dxa" w:w="4819"/>
          </w:tcPr>
          <w:p>
            <w:r>
              <w:rPr>
                <w:sz w:val="18"/>
              </w:rPr>
              <w:t>Esc uyarisini sik vurgula; her menude Esc'nin gorevi</w:t>
            </w:r>
          </w:p>
        </w:tc>
      </w:tr>
      <w:tr>
        <w:tc>
          <w:tcPr>
            <w:tcW w:type="dxa" w:w="4819"/>
          </w:tcPr>
          <w:p>
            <w:r>
              <w:rPr>
                <w:sz w:val="18"/>
              </w:rPr>
              <w:t>Ingilizce korkusu</w:t>
            </w:r>
          </w:p>
        </w:tc>
        <w:tc>
          <w:tcPr>
            <w:tcW w:type="dxa" w:w="4819"/>
          </w:tcPr>
          <w:p>
            <w:r>
              <w:rPr>
                <w:sz w:val="18"/>
              </w:rPr>
              <w:t>Renkli semalar ve Turkce karsiliklar kullan</w:t>
            </w:r>
          </w:p>
        </w:tc>
      </w:tr>
      <w:tr>
        <w:tc>
          <w:tcPr>
            <w:tcW w:type="dxa" w:w="4819"/>
          </w:tcPr>
          <w:p>
            <w:r>
              <w:rPr>
                <w:sz w:val="18"/>
              </w:rPr>
              <w:t>Deger degistirememe</w:t>
            </w:r>
          </w:p>
        </w:tc>
        <w:tc>
          <w:tcPr>
            <w:tcW w:type="dxa" w:w="4819"/>
          </w:tcPr>
          <w:p>
            <w:r>
              <w:rPr>
                <w:sz w:val="18"/>
              </w:rPr>
              <w:t>F5/F6 ve +/- tuslarini hatirlat; Legend cubugunu okuttur</w:t>
            </w:r>
          </w:p>
        </w:tc>
      </w:tr>
    </w:tbl>
    <w:p/>
    <w:p>
      <w:r>
        <w:rPr>
          <w:b/>
          <w:color w:val="1B2A4A"/>
          <w:sz w:val="20"/>
        </w:rPr>
        <w:t xml:space="preserve">Zaman Yönetimi: </w:t>
      </w:r>
      <w:r>
        <w:rPr>
          <w:sz w:val="20"/>
        </w:rPr>
        <w:t>Uygulama %60, Teori %40 olarak planla. Her ogrenci en az bir kez menulerle gezmeli.</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Gercek BIOS erisimi yoksa, ekran goruntuleri uzerinden interaktif sunum yap.</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