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9-12.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9-12.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9. Saat</w:t>
            </w:r>
          </w:p>
        </w:tc>
        <w:tc>
          <w:tcPr>
            <w:tcW w:type="dxa" w:w="3213"/>
          </w:tcPr>
          <w:p>
            <w:r>
              <w:rPr>
                <w:sz w:val="18"/>
              </w:rPr>
              <w:t>Bilgisayar Ag Turleri (LAN, MAN, WAN)</w:t>
            </w:r>
          </w:p>
        </w:tc>
        <w:tc>
          <w:tcPr>
            <w:tcW w:type="dxa" w:w="3213"/>
          </w:tcPr>
          <w:p>
            <w:r>
              <w:rPr>
                <w:sz w:val="18"/>
              </w:rPr>
              <w:t>45 dk</w:t>
            </w:r>
          </w:p>
        </w:tc>
      </w:tr>
      <w:tr>
        <w:tc>
          <w:tcPr>
            <w:tcW w:type="dxa" w:w="3213"/>
          </w:tcPr>
          <w:p>
            <w:r>
              <w:rPr>
                <w:sz w:val="18"/>
              </w:rPr>
              <w:t>10. Saat</w:t>
            </w:r>
          </w:p>
        </w:tc>
        <w:tc>
          <w:tcPr>
            <w:tcW w:type="dxa" w:w="3213"/>
          </w:tcPr>
          <w:p>
            <w:r>
              <w:rPr>
                <w:sz w:val="18"/>
              </w:rPr>
              <w:t>Bilgisayar Ag Baglanti Turleri</w:t>
            </w:r>
          </w:p>
        </w:tc>
        <w:tc>
          <w:tcPr>
            <w:tcW w:type="dxa" w:w="3213"/>
          </w:tcPr>
          <w:p>
            <w:r>
              <w:rPr>
                <w:sz w:val="18"/>
              </w:rPr>
              <w:t>45 dk</w:t>
            </w:r>
          </w:p>
        </w:tc>
      </w:tr>
      <w:tr>
        <w:tc>
          <w:tcPr>
            <w:tcW w:type="dxa" w:w="3213"/>
          </w:tcPr>
          <w:p>
            <w:r>
              <w:rPr>
                <w:sz w:val="18"/>
              </w:rPr>
              <w:t>11. Saat</w:t>
            </w:r>
          </w:p>
        </w:tc>
        <w:tc>
          <w:tcPr>
            <w:tcW w:type="dxa" w:w="3213"/>
          </w:tcPr>
          <w:p>
            <w:r>
              <w:rPr>
                <w:sz w:val="18"/>
              </w:rPr>
              <w:t>Bilgisayarin Ilk Acilis Islemleri (Boot/POST)</w:t>
            </w:r>
          </w:p>
        </w:tc>
        <w:tc>
          <w:tcPr>
            <w:tcW w:type="dxa" w:w="3213"/>
          </w:tcPr>
          <w:p>
            <w:r>
              <w:rPr>
                <w:sz w:val="18"/>
              </w:rPr>
              <w:t>45 dk</w:t>
            </w:r>
          </w:p>
        </w:tc>
      </w:tr>
      <w:tr>
        <w:tc>
          <w:tcPr>
            <w:tcW w:type="dxa" w:w="3213"/>
          </w:tcPr>
          <w:p>
            <w:r>
              <w:rPr>
                <w:sz w:val="18"/>
              </w:rPr>
              <w:t>12. Saat</w:t>
            </w:r>
          </w:p>
        </w:tc>
        <w:tc>
          <w:tcPr>
            <w:tcW w:type="dxa" w:w="3213"/>
          </w:tcPr>
          <w:p>
            <w:r>
              <w:rPr>
                <w:sz w:val="18"/>
              </w:rPr>
              <w:t>BIOS Ekran Secenekleri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9. SAAT  ━━━</w:t>
      </w:r>
    </w:p>
    <w:p>
      <w:pPr>
        <w:jc w:val="center"/>
      </w:pPr>
      <w:r>
        <w:rPr>
          <w:color w:val="2C6FAD"/>
          <w:sz w:val="32"/>
        </w:rPr>
        <w:t>Bilgisayar Ag Turleri (LAN, MAN, WAN)</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kavramlarini kullanarak, temel seviyede bilgisayar donanimlarini ve isletim sistemi bilesenlerini kullanir.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1.A.7.1</w:t>
            </w:r>
          </w:p>
        </w:tc>
        <w:tc>
          <w:tcPr>
            <w:tcW w:type="dxa" w:w="3213"/>
          </w:tcPr>
          <w:p>
            <w:r>
              <w:rPr>
                <w:sz w:val="18"/>
              </w:rPr>
              <w:t>LAN, MAN ve WAN ag turlerini kapsama alanlarina gore tanimlar.</w:t>
            </w:r>
          </w:p>
        </w:tc>
        <w:tc>
          <w:tcPr>
            <w:tcW w:type="dxa" w:w="3213"/>
          </w:tcPr>
          <w:p>
            <w:r>
              <w:rPr>
                <w:sz w:val="18"/>
              </w:rPr>
              <w:t>Anlama</w:t>
            </w:r>
          </w:p>
        </w:tc>
      </w:tr>
      <w:tr>
        <w:tc>
          <w:tcPr>
            <w:tcW w:type="dxa" w:w="3213"/>
          </w:tcPr>
          <w:p>
            <w:r>
              <w:rPr>
                <w:sz w:val="18"/>
              </w:rPr>
              <w:t>1.A.7.2</w:t>
            </w:r>
          </w:p>
        </w:tc>
        <w:tc>
          <w:tcPr>
            <w:tcW w:type="dxa" w:w="3213"/>
          </w:tcPr>
          <w:p>
            <w:r>
              <w:rPr>
                <w:sz w:val="18"/>
              </w:rPr>
              <w:t>Ag turlerini hiz ve olceklenebilirlik acisindan karsilastirir.</w:t>
            </w:r>
          </w:p>
        </w:tc>
        <w:tc>
          <w:tcPr>
            <w:tcW w:type="dxa" w:w="3213"/>
          </w:tcPr>
          <w:p>
            <w:r>
              <w:rPr>
                <w:sz w:val="18"/>
              </w:rPr>
              <w:t>Analiz</w:t>
            </w:r>
          </w:p>
        </w:tc>
      </w:tr>
      <w:tr>
        <w:tc>
          <w:tcPr>
            <w:tcW w:type="dxa" w:w="3213"/>
          </w:tcPr>
          <w:p>
            <w:r>
              <w:rPr>
                <w:sz w:val="18"/>
              </w:rPr>
              <w:t>1.A.7.3</w:t>
            </w:r>
          </w:p>
        </w:tc>
        <w:tc>
          <w:tcPr>
            <w:tcW w:type="dxa" w:w="3213"/>
          </w:tcPr>
          <w:p>
            <w:r>
              <w:rPr>
                <w:sz w:val="18"/>
              </w:rPr>
              <w:t>Verilen bir yerlesim senaryosu icin en uygun ag turunu gerekceleriyle secer.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Donanim birimlerinin ve CPU calisma prensibinin bilinmesi.</w:t>
      </w:r>
    </w:p>
    <w:p>
      <w:pPr>
        <w:spacing w:before="200"/>
      </w:pPr>
      <w:r>
        <w:rPr>
          <w:b/>
          <w:color w:val="757575"/>
          <w:sz w:val="24"/>
        </w:rPr>
        <w:t xml:space="preserve">  Öğrencinin Bilmesi Gerekenler</w:t>
      </w:r>
    </w:p>
    <w:p>
      <w:pPr>
        <w:pStyle w:val="ListBullet"/>
      </w:pPr>
      <w:r>
        <w:rPr>
          <w:sz w:val="20"/>
        </w:rPr>
        <w:t>Bilgisayarlarin birbirleriyle veri paylasabildigi.</w:t>
      </w:r>
    </w:p>
    <w:p>
      <w:pPr>
        <w:pStyle w:val="ListBullet"/>
      </w:pPr>
      <w:r>
        <w:rPr>
          <w:sz w:val="20"/>
        </w:rPr>
        <w:t>Verinin kablolu veya kablosuz tasinabildigi.</w:t>
      </w:r>
    </w:p>
    <w:p>
      <w:pPr>
        <w:pStyle w:val="ListBullet"/>
      </w:pPr>
      <w:r>
        <w:rPr>
          <w:sz w:val="20"/>
        </w:rPr>
        <w:t>Internetin devasa bir ag oldugu.</w:t>
      </w:r>
    </w:p>
    <w:p>
      <w:pPr>
        <w:spacing w:before="200"/>
      </w:pPr>
      <w:r>
        <w:rPr>
          <w:b/>
          <w:color w:val="757575"/>
          <w:sz w:val="24"/>
        </w:rPr>
        <w:t xml:space="preserve">  Olası Kavram Yanılgıları</w:t>
      </w:r>
    </w:p>
    <w:p>
      <w:pPr>
        <w:pStyle w:val="ListBullet"/>
      </w:pPr>
      <w:r>
        <w:rPr>
          <w:sz w:val="20"/>
        </w:rPr>
        <w:t>Her ag baglantisinin internet oldugu sanilmasi.</w:t>
      </w:r>
    </w:p>
    <w:p>
      <w:pPr>
        <w:pStyle w:val="ListBullet"/>
      </w:pPr>
      <w:r>
        <w:rPr>
          <w:sz w:val="20"/>
        </w:rPr>
        <w:t>LAN baglantisinin sadece kabloyla yapilabildigi dusuncesi.</w:t>
      </w:r>
    </w:p>
    <w:p>
      <w:pPr>
        <w:pStyle w:val="ListBullet"/>
      </w:pPr>
      <w:r>
        <w:rPr>
          <w:sz w:val="20"/>
        </w:rPr>
        <w:t>WAN aglarinin hizinin LAN aglarindan daha yuksek oldugu yanilgisi.</w:t>
      </w:r>
    </w:p>
    <w:p>
      <w:pPr>
        <w:spacing w:before="200"/>
      </w:pPr>
      <w:r>
        <w:rPr>
          <w:b/>
          <w:color w:val="757575"/>
          <w:sz w:val="24"/>
        </w:rPr>
        <w:t xml:space="preserve">  Hazırlık Materyalleri</w:t>
      </w:r>
    </w:p>
    <w:p>
      <w:pPr>
        <w:pStyle w:val="ListBullet"/>
      </w:pPr>
      <w:r>
        <w:rPr>
          <w:sz w:val="20"/>
        </w:rPr>
        <w:t>Dunya ag haritasi gorseli</w:t>
      </w:r>
    </w:p>
    <w:p>
      <w:pPr>
        <w:pStyle w:val="ListBullet"/>
      </w:pPr>
      <w:r>
        <w:rPr>
          <w:sz w:val="20"/>
        </w:rPr>
        <w:t>LAN kablosu ornegi</w:t>
      </w:r>
    </w:p>
    <w:p>
      <w:pPr>
        <w:pStyle w:val="ListBullet"/>
      </w:pPr>
      <w:r>
        <w:rPr>
          <w:sz w:val="20"/>
        </w:rPr>
        <w:t>Ag turleri karsilastirma tablosu</w:t>
      </w:r>
    </w:p>
    <w:p>
      <w:pPr>
        <w:pStyle w:val="ListBullet"/>
      </w:pPr>
      <w:r>
        <w:rPr>
          <w:sz w:val="20"/>
        </w:rPr>
        <w:t>Projeksiyon cihazi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"Sinifimizdaki bilgisayarlari birbirine baglamakla, tum dunyadaki bilgisayarlari baglamak arasinda sadece mesafe mi fark eder?"</w:t>
      </w:r>
    </w:p>
    <w:p>
      <w:r>
        <w:rPr>
          <w:b/>
          <w:color w:val="1B2A4A"/>
          <w:sz w:val="20"/>
        </w:rPr>
        <w:t xml:space="preserve">Günlük Hayat Bağlantısı: </w:t>
      </w:r>
      <w:r>
        <w:rPr>
          <w:sz w:val="20"/>
        </w:rPr>
        <w:t>Evinizdeki Wi-Fi agindan cikip sehrin ucretsiz internetine baglandiginizda veya baska bir ulkedeki biriyle goruntulu konustugunuzda aslinda farkli ag katmanlari arasinda yolculuk yapiyorsunuz.</w:t>
      </w:r>
    </w:p>
    <w:p>
      <w:pPr>
        <w:spacing w:before="200"/>
      </w:pPr>
      <w:r>
        <w:rPr>
          <w:b/>
          <w:color w:val="2C6FAD"/>
          <w:sz w:val="24"/>
        </w:rPr>
        <w:t xml:space="preserve">  Ön Bilgi Yoklama Soruları</w:t>
      </w:r>
    </w:p>
    <w:p>
      <w:r>
        <w:rPr>
          <w:b/>
          <w:color w:val="2C6FAD"/>
          <w:sz w:val="20"/>
        </w:rPr>
        <w:t xml:space="preserve">  1. </w:t>
      </w:r>
      <w:r>
        <w:rPr>
          <w:sz w:val="20"/>
        </w:rPr>
        <w:t>Evinizde kac cihaz internete bagli?</w:t>
      </w:r>
    </w:p>
    <w:p>
      <w:r>
        <w:rPr>
          <w:b/>
          <w:color w:val="2C6FAD"/>
          <w:sz w:val="20"/>
        </w:rPr>
        <w:t xml:space="preserve">  2. </w:t>
      </w:r>
      <w:r>
        <w:rPr>
          <w:sz w:val="20"/>
        </w:rPr>
        <w:t>Bluetooth bir ag turu mudur?</w:t>
      </w:r>
    </w:p>
    <w:p>
      <w:r>
        <w:rPr>
          <w:b/>
          <w:color w:val="2C6FAD"/>
          <w:sz w:val="20"/>
        </w:rPr>
        <w:t xml:space="preserve">  3. </w:t>
      </w:r>
      <w:r>
        <w:rPr>
          <w:sz w:val="20"/>
        </w:rPr>
        <w:t>'Yerel Ag' dendiginde ne anliyorsunuz?</w:t>
      </w:r>
    </w:p>
    <w:p>
      <w:pPr>
        <w:spacing w:before="200"/>
      </w:pPr>
      <w:r>
        <w:rPr>
          <w:b/>
          <w:color w:val="2C6FAD"/>
          <w:sz w:val="24"/>
        </w:rPr>
        <w:t xml:space="preserve">  Motivasyon Etkinliği: "Dugum Noktalari"</w:t>
      </w:r>
    </w:p>
    <w:p>
      <w:r>
        <w:rPr>
          <w:b/>
          <w:color w:val="1B2A4A"/>
          <w:sz w:val="20"/>
        </w:rPr>
        <w:t xml:space="preserve">Açıklama: </w:t>
      </w:r>
      <w:r>
        <w:rPr>
          <w:sz w:val="20"/>
        </w:rPr>
        <w:t>Ogrenciler ellerini birbirine kenetleyerek bir halka olusturur (LAN). Ardından bu halkalarin yan odadaki halkalarla birlestigi (MAN) ve tum binayi sardigi (WAN) hayal ettirilir.</w:t>
      </w:r>
    </w:p>
    <w:p>
      <w:r>
        <w:rPr>
          <w:b/>
          <w:color w:val="1B2A4A"/>
          <w:sz w:val="20"/>
        </w:rPr>
        <w:t xml:space="preserve">Yönerge: </w:t>
      </w:r>
      <w:r>
        <w:rPr>
          <w:sz w:val="20"/>
        </w:rPr>
        <w:t>5 kisilik gruplar halka olsun (LAN). Sonra iki halka birlessin (MAN). Son olarak tum sinif tek bir zincir olsun (WAN). Her asamada 'kapsama alani' kavrami vurgulanir.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holding binasi dusunun; ayni odadaki calisanlar dosya paylasiyor, ayni sehirdeki subeler veri aktariyor ve yurt disindaki ofis ana merkeze baglaniyor. Bu uc farkli baglanti ayni yontemle mi kurulur?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"Agini Tasarla"</w:t>
      </w:r>
    </w:p>
    <w:p>
      <w:r>
        <w:rPr>
          <w:b/>
          <w:color w:val="1B2A4A"/>
          <w:sz w:val="20"/>
        </w:rPr>
        <w:t xml:space="preserve">Türü: </w:t>
      </w:r>
      <w:r>
        <w:rPr>
          <w:sz w:val="20"/>
        </w:rPr>
        <w:t>Grup Calismasi (4-5 kisilik)</w:t>
      </w:r>
    </w:p>
    <w:p>
      <w:r>
        <w:rPr>
          <w:b/>
          <w:color w:val="1B2A4A"/>
          <w:sz w:val="20"/>
        </w:rPr>
        <w:t xml:space="preserve">Amacı: </w:t>
      </w:r>
      <w:r>
        <w:rPr>
          <w:sz w:val="20"/>
        </w:rPr>
        <w:t>Cografi sinirlarin ag turu uzerindeki etkisini kesfetmek.</w:t>
      </w:r>
    </w:p>
    <w:p>
      <w:r>
        <w:rPr>
          <w:b/>
          <w:color w:val="1B2A4A"/>
          <w:sz w:val="20"/>
        </w:rPr>
        <w:t xml:space="preserve">Malzemeler: </w:t>
      </w:r>
      <w:r>
        <w:rPr>
          <w:sz w:val="20"/>
        </w:rPr>
        <w:t>Harita cizimleri (ev, kampus, ulke), renkli kalemler, cetvel</w:t>
      </w:r>
    </w:p>
    <w:p>
      <w:pPr>
        <w:spacing w:before="200"/>
      </w:pPr>
      <w:r>
        <w:rPr>
          <w:b/>
          <w:color w:val="007A7A"/>
          <w:sz w:val="24"/>
        </w:rPr>
        <w:t xml:space="preserve">  Yönerge Adımları</w:t>
      </w:r>
    </w:p>
    <w:p>
      <w:r>
        <w:rPr>
          <w:b/>
          <w:color w:val="007A7A"/>
          <w:sz w:val="20"/>
        </w:rPr>
        <w:t xml:space="preserve">  1. </w:t>
      </w:r>
      <w:r>
        <w:rPr>
          <w:sz w:val="20"/>
        </w:rPr>
        <w:t>Gruba bir ev, bir universite kampusu ve bir ulke haritasi verilir.</w:t>
      </w:r>
    </w:p>
    <w:p>
      <w:r>
        <w:rPr>
          <w:b/>
          <w:color w:val="007A7A"/>
          <w:sz w:val="20"/>
        </w:rPr>
        <w:t xml:space="preserve">  2. </w:t>
      </w:r>
      <w:r>
        <w:rPr>
          <w:sz w:val="20"/>
        </w:rPr>
        <w:t>Cihazlar arasi mesafeleri cetvelle olcun.</w:t>
      </w:r>
    </w:p>
    <w:p>
      <w:r>
        <w:rPr>
          <w:b/>
          <w:color w:val="007A7A"/>
          <w:sz w:val="20"/>
        </w:rPr>
        <w:t xml:space="preserve">  3. </w:t>
      </w:r>
      <w:r>
        <w:rPr>
          <w:sz w:val="20"/>
        </w:rPr>
        <w:t>En kisa mesafeli baglantiyi (LAN) yesil, sehir capindaki baglantiyi (MAN) mavi, kitalar arasi baglantiyi (WAN) kirmizi ile cizin.</w:t>
      </w:r>
    </w:p>
    <w:p>
      <w:r>
        <w:rPr>
          <w:b/>
          <w:color w:val="007A7A"/>
          <w:sz w:val="20"/>
        </w:rPr>
        <w:t xml:space="preserve">  4. </w:t>
      </w:r>
      <w:r>
        <w:rPr>
          <w:sz w:val="20"/>
        </w:rPr>
        <w:t>Hangi agda verinin daha hizli gidecegini tahmin edin.</w:t>
      </w:r>
    </w:p>
    <w:p>
      <w:r>
        <w:rPr>
          <w:b/>
          <w:color w:val="007A7A"/>
          <w:sz w:val="20"/>
        </w:rPr>
        <w:t xml:space="preserve">  5. </w:t>
      </w:r>
      <w:r>
        <w:rPr>
          <w:sz w:val="20"/>
        </w:rPr>
        <w:t>Cizimleri sinifla paylasarak sinirlari belirleyin.</w:t>
      </w:r>
    </w:p>
    <w:p>
      <w:r>
        <w:rPr>
          <w:b/>
          <w:color w:val="1B2A4A"/>
          <w:sz w:val="20"/>
        </w:rPr>
        <w:t xml:space="preserve">Öğrenci Rolü: </w:t>
      </w:r>
      <w:r>
        <w:rPr>
          <w:sz w:val="20"/>
        </w:rPr>
        <w:t>Haritaci ve Baglanti Sorumlusu</w:t>
      </w:r>
    </w:p>
    <w:p>
      <w:r>
        <w:rPr>
          <w:b/>
          <w:color w:val="1B2A4A"/>
          <w:sz w:val="20"/>
        </w:rPr>
        <w:t xml:space="preserve">Öğretmen Rolü: </w:t>
      </w:r>
      <w:r>
        <w:rPr>
          <w:sz w:val="20"/>
        </w:rPr>
        <w:t>Mesafe-hiz iliskisini sorgulatan rehber</w:t>
      </w:r>
    </w:p>
    <w:p>
      <w:r>
        <w:rPr>
          <w:b/>
          <w:color w:val="1B2A4A"/>
          <w:sz w:val="20"/>
        </w:rPr>
        <w:t xml:space="preserve">Beklenen Ürün: </w:t>
      </w:r>
      <w:r>
        <w:rPr>
          <w:sz w:val="20"/>
        </w:rPr>
        <w:t>Cografi Ag Haritasi posteri</w:t>
      </w:r>
    </w:p>
    <w:p>
      <w:pPr>
        <w:spacing w:before="200"/>
      </w:pPr>
      <w:r>
        <w:rPr>
          <w:b/>
          <w:color w:val="007A7A"/>
          <w:sz w:val="24"/>
        </w:rPr>
        <w:t xml:space="preserve">  Araştırma Soruları</w:t>
      </w:r>
    </w:p>
    <w:p>
      <w:r>
        <w:rPr>
          <w:b/>
          <w:color w:val="007A7A"/>
          <w:sz w:val="20"/>
        </w:rPr>
        <w:t xml:space="preserve">  1. </w:t>
      </w:r>
      <w:r>
        <w:rPr>
          <w:sz w:val="20"/>
        </w:rPr>
        <w:t>Evdeki agimiz neden LAN'dir?</w:t>
      </w:r>
    </w:p>
    <w:p>
      <w:r>
        <w:rPr>
          <w:b/>
          <w:color w:val="007A7A"/>
          <w:sz w:val="20"/>
        </w:rPr>
        <w:t xml:space="preserve">  2. </w:t>
      </w:r>
      <w:r>
        <w:rPr>
          <w:sz w:val="20"/>
        </w:rPr>
        <w:t>WAN aglarini kim yonetir?</w:t>
      </w:r>
    </w:p>
    <w:p>
      <w:r>
        <w:rPr>
          <w:b/>
          <w:color w:val="007A7A"/>
          <w:sz w:val="20"/>
        </w:rPr>
        <w:t xml:space="preserve">  3. </w:t>
      </w:r>
      <w:r>
        <w:rPr>
          <w:sz w:val="20"/>
        </w:rPr>
        <w:t>Sehir ici ucretsiz Wi-Fi (MAN) neden her yerde cekmez?</w:t>
      </w:r>
    </w:p>
    <w:p>
      <w:r>
        <w:rPr>
          <w:b/>
          <w:color w:val="1B2A4A"/>
          <w:sz w:val="20"/>
        </w:rPr>
        <w:t xml:space="preserve">Grupla Çalışma Kuralları: </w:t>
      </w:r>
      <w:r>
        <w:rPr>
          <w:sz w:val="20"/>
        </w:rPr>
        <w:t>Mesafeye gore ag turunu belirle, grupla tartis, ortak karar ver.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LAN (Yerel Ag)</w:t>
            </w:r>
          </w:p>
        </w:tc>
        <w:tc>
          <w:tcPr>
            <w:tcW w:type="dxa" w:w="2409"/>
          </w:tcPr>
          <w:p>
            <w:r>
              <w:rPr>
                <w:sz w:val="18"/>
              </w:rPr>
              <w:t>Bir ev veya ofis gibi kucuk alanlari kapsayan, yuksek hizli ag</w:t>
            </w:r>
          </w:p>
        </w:tc>
        <w:tc>
          <w:tcPr>
            <w:tcW w:type="dxa" w:w="2409"/>
          </w:tcPr>
          <w:p>
            <w:r>
              <w:rPr>
                <w:sz w:val="18"/>
              </w:rPr>
              <w:t>Ev Wi-Fi agi, Okul laboratuvari</w:t>
            </w:r>
          </w:p>
        </w:tc>
        <w:tc>
          <w:tcPr>
            <w:tcW w:type="dxa" w:w="2409"/>
          </w:tcPr>
          <w:p>
            <w:r>
              <w:rPr>
                <w:sz w:val="18"/>
              </w:rPr>
              <w:t>Bir odanin icindeki baglanti</w:t>
            </w:r>
          </w:p>
        </w:tc>
      </w:tr>
      <w:tr>
        <w:tc>
          <w:tcPr>
            <w:tcW w:type="dxa" w:w="2409"/>
          </w:tcPr>
          <w:p>
            <w:r>
              <w:rPr>
                <w:sz w:val="18"/>
              </w:rPr>
              <w:t>MAN (Kent Alan Agi)</w:t>
            </w:r>
          </w:p>
        </w:tc>
        <w:tc>
          <w:tcPr>
            <w:tcW w:type="dxa" w:w="2409"/>
          </w:tcPr>
          <w:p>
            <w:r>
              <w:rPr>
                <w:sz w:val="18"/>
              </w:rPr>
              <w:t>Bir sehri veya buyuk bir kampusu kapsayan orta olcekli ag</w:t>
            </w:r>
          </w:p>
        </w:tc>
        <w:tc>
          <w:tcPr>
            <w:tcW w:type="dxa" w:w="2409"/>
          </w:tcPr>
          <w:p>
            <w:r>
              <w:rPr>
                <w:sz w:val="18"/>
              </w:rPr>
              <w:t>Belediye ucretsiz Wi-Fi, Universite kampusu</w:t>
            </w:r>
          </w:p>
        </w:tc>
        <w:tc>
          <w:tcPr>
            <w:tcW w:type="dxa" w:w="2409"/>
          </w:tcPr>
          <w:p>
            <w:r>
              <w:rPr>
                <w:sz w:val="18"/>
              </w:rPr>
              <w:t>Sehir capinda yayilan baglanti</w:t>
            </w:r>
          </w:p>
        </w:tc>
      </w:tr>
      <w:tr>
        <w:tc>
          <w:tcPr>
            <w:tcW w:type="dxa" w:w="2409"/>
          </w:tcPr>
          <w:p>
            <w:r>
              <w:rPr>
                <w:sz w:val="18"/>
              </w:rPr>
              <w:t>WAN (Genis Alan Agi)</w:t>
            </w:r>
          </w:p>
        </w:tc>
        <w:tc>
          <w:tcPr>
            <w:tcW w:type="dxa" w:w="2409"/>
          </w:tcPr>
          <w:p>
            <w:r>
              <w:rPr>
                <w:sz w:val="18"/>
              </w:rPr>
              <w:t>Ulkeleri ve kitalari birbirine baglayan en genis ag turu</w:t>
            </w:r>
          </w:p>
        </w:tc>
        <w:tc>
          <w:tcPr>
            <w:tcW w:type="dxa" w:w="2409"/>
          </w:tcPr>
          <w:p>
            <w:r>
              <w:rPr>
                <w:sz w:val="18"/>
              </w:rPr>
              <w:t>Internet, Bankalarin subeler arasi agi</w:t>
            </w:r>
          </w:p>
        </w:tc>
        <w:tc>
          <w:tcPr>
            <w:tcW w:type="dxa" w:w="2409"/>
          </w:tcPr>
          <w:p>
            <w:r>
              <w:rPr>
                <w:sz w:val="18"/>
              </w:rPr>
              <w:t>Dunya capinda yayilan baglanti</w:t>
            </w:r>
          </w:p>
        </w:tc>
      </w:tr>
      <w:tr>
        <w:tc>
          <w:tcPr>
            <w:tcW w:type="dxa" w:w="2409"/>
          </w:tcPr>
          <w:p>
            <w:r>
              <w:rPr>
                <w:sz w:val="18"/>
              </w:rPr>
              <w:t>Topoloji</w:t>
            </w:r>
          </w:p>
        </w:tc>
        <w:tc>
          <w:tcPr>
            <w:tcW w:type="dxa" w:w="2409"/>
          </w:tcPr>
          <w:p>
            <w:r>
              <w:rPr>
                <w:sz w:val="18"/>
              </w:rPr>
              <w:t>Ag cihazlarinin birbirine baglanma bicimi ve sekli</w:t>
            </w:r>
          </w:p>
        </w:tc>
        <w:tc>
          <w:tcPr>
            <w:tcW w:type="dxa" w:w="2409"/>
          </w:tcPr>
          <w:p>
            <w:r>
              <w:rPr>
                <w:sz w:val="18"/>
              </w:rPr>
              <w:t>Yildiz, Halka, Bus</w:t>
            </w:r>
          </w:p>
        </w:tc>
        <w:tc>
          <w:tcPr>
            <w:tcW w:type="dxa" w:w="2409"/>
          </w:tcPr>
          <w:p>
            <w:r>
              <w:rPr>
                <w:sz w:val="18"/>
              </w:rPr>
              <w:t>Cihazlarin fiziksel dizilimi</w:t>
            </w:r>
          </w:p>
        </w:tc>
      </w:tr>
      <w:tr>
        <w:tc>
          <w:tcPr>
            <w:tcW w:type="dxa" w:w="2409"/>
          </w:tcPr>
          <w:p>
            <w:r>
              <w:rPr>
                <w:sz w:val="18"/>
              </w:rPr>
              <w:t>Protokol</w:t>
            </w:r>
          </w:p>
        </w:tc>
        <w:tc>
          <w:tcPr>
            <w:tcW w:type="dxa" w:w="2409"/>
          </w:tcPr>
          <w:p>
            <w:r>
              <w:rPr>
                <w:sz w:val="18"/>
              </w:rPr>
              <w:t>Ag uzerinde veri iletisimini duzenleyen kurallar butunu</w:t>
            </w:r>
          </w:p>
        </w:tc>
        <w:tc>
          <w:tcPr>
            <w:tcW w:type="dxa" w:w="2409"/>
          </w:tcPr>
          <w:p>
            <w:r>
              <w:rPr>
                <w:sz w:val="18"/>
              </w:rPr>
              <w:t>TCP/IP, HTTP</w:t>
            </w:r>
          </w:p>
        </w:tc>
        <w:tc>
          <w:tcPr>
            <w:tcW w:type="dxa" w:w="2409"/>
          </w:tcPr>
          <w:p>
            <w:r>
              <w:rPr>
                <w:sz w:val="18"/>
              </w:rPr>
              <w:t>Iletisimin trafik kurallari</w:t>
            </w:r>
          </w:p>
        </w:tc>
      </w:tr>
    </w:tbl>
    <w:p/>
    <w:p>
      <w:pPr>
        <w:spacing w:before="200"/>
      </w:pPr>
      <w:r>
        <w:rPr>
          <w:b/>
          <w:color w:val="E65C00"/>
          <w:sz w:val="24"/>
        </w:rPr>
        <w:t xml:space="preserve">  Konu Anlatımı</w:t>
      </w:r>
    </w:p>
    <w:p>
      <w:r>
        <w:rPr>
          <w:sz w:val="20"/>
        </w:rPr>
        <w:t>Bilgisayar aglari, kapsadiklari alana gore siniflandirilir. LAN, genellikle bir ev veya ofis gibi kucuk alanlari kapsar ve cok hizlidir. MAN, bir sehri veya buyuk bir kampusu kapsayan orta olcekli agdir.</w:t>
      </w:r>
    </w:p>
    <w:p>
      <w:r>
        <w:rPr>
          <w:sz w:val="20"/>
        </w:rPr>
        <w:t>WAN ise ulkeleri ve kitalari birbirine baglayan, internetin de temelini olusturan en genis ag turudur. Bu aglarin kurulumunda farkli donanim ve kablolama yontemleri kullanilir.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Ev Ici Wi-Fi</w:t>
            </w:r>
          </w:p>
        </w:tc>
        <w:tc>
          <w:tcPr>
            <w:tcW w:type="dxa" w:w="3213"/>
          </w:tcPr>
          <w:p>
            <w:r>
              <w:rPr>
                <w:sz w:val="18"/>
              </w:rPr>
              <w:t>Evdeki tum cihazlarin birbiriyle iletisimi</w:t>
            </w:r>
          </w:p>
        </w:tc>
        <w:tc>
          <w:tcPr>
            <w:tcW w:type="dxa" w:w="3213"/>
          </w:tcPr>
          <w:p>
            <w:r>
              <w:rPr>
                <w:sz w:val="18"/>
              </w:rPr>
              <w:t>LAN ornegi - dar alan</w:t>
            </w:r>
          </w:p>
        </w:tc>
      </w:tr>
      <w:tr>
        <w:tc>
          <w:tcPr>
            <w:tcW w:type="dxa" w:w="3213"/>
          </w:tcPr>
          <w:p>
            <w:r>
              <w:rPr>
                <w:sz w:val="18"/>
              </w:rPr>
              <w:t>Belediye Interneti</w:t>
            </w:r>
          </w:p>
        </w:tc>
        <w:tc>
          <w:tcPr>
            <w:tcW w:type="dxa" w:w="3213"/>
          </w:tcPr>
          <w:p>
            <w:r>
              <w:rPr>
                <w:sz w:val="18"/>
              </w:rPr>
              <w:t>Sehir genelinde ucretsiz internet erisimi</w:t>
            </w:r>
          </w:p>
        </w:tc>
        <w:tc>
          <w:tcPr>
            <w:tcW w:type="dxa" w:w="3213"/>
          </w:tcPr>
          <w:p>
            <w:r>
              <w:rPr>
                <w:sz w:val="18"/>
              </w:rPr>
              <w:t>MAN ornegi - sehir capi</w:t>
            </w:r>
          </w:p>
        </w:tc>
      </w:tr>
      <w:tr>
        <w:tc>
          <w:tcPr>
            <w:tcW w:type="dxa" w:w="3213"/>
          </w:tcPr>
          <w:p>
            <w:r>
              <w:rPr>
                <w:sz w:val="18"/>
              </w:rPr>
              <w:t>Banka Subeleri</w:t>
            </w:r>
          </w:p>
        </w:tc>
        <w:tc>
          <w:tcPr>
            <w:tcW w:type="dxa" w:w="3213"/>
          </w:tcPr>
          <w:p>
            <w:r>
              <w:rPr>
                <w:sz w:val="18"/>
              </w:rPr>
              <w:t>Farkli sehirlerdeki subelerin merkeze baglanmasi</w:t>
            </w:r>
          </w:p>
        </w:tc>
        <w:tc>
          <w:tcPr>
            <w:tcW w:type="dxa" w:w="3213"/>
          </w:tcPr>
          <w:p>
            <w:r>
              <w:rPr>
                <w:sz w:val="18"/>
              </w:rPr>
              <w:t>WAN ornegi - genis alan</w:t>
            </w:r>
          </w:p>
        </w:tc>
      </w:tr>
      <w:tr>
        <w:tc>
          <w:tcPr>
            <w:tcW w:type="dxa" w:w="3213"/>
          </w:tcPr>
          <w:p>
            <w:r>
              <w:rPr>
                <w:sz w:val="18"/>
              </w:rPr>
              <w:t>Internet</w:t>
            </w:r>
          </w:p>
        </w:tc>
        <w:tc>
          <w:tcPr>
            <w:tcW w:type="dxa" w:w="3213"/>
          </w:tcPr>
          <w:p>
            <w:r>
              <w:rPr>
                <w:sz w:val="18"/>
              </w:rPr>
              <w:t>Tum dunyadaki bilgisayarlarin birbirine baglanmasi</w:t>
            </w:r>
          </w:p>
        </w:tc>
        <w:tc>
          <w:tcPr>
            <w:tcW w:type="dxa" w:w="3213"/>
          </w:tcPr>
          <w:p>
            <w:r>
              <w:rPr>
                <w:sz w:val="18"/>
              </w:rPr>
              <w:t>Global WAN</w:t>
            </w:r>
          </w:p>
        </w:tc>
      </w:tr>
    </w:tbl>
    <w:p/>
    <w:p>
      <w:pPr>
        <w:spacing w:before="200"/>
      </w:pPr>
      <w:r>
        <w:rPr>
          <w:b/>
          <w:color w:val="E65C00"/>
          <w:sz w:val="24"/>
        </w:rPr>
        <w:t xml:space="preserve">  Görseller ve Tablolar</w:t>
      </w:r>
    </w:p>
    <w:p>
      <w:pPr>
        <w:pStyle w:val="ListBullet"/>
      </w:pPr>
      <w:r>
        <w:rPr>
          <w:sz w:val="20"/>
        </w:rPr>
        <w:t>LAN-MAN-WAN kapsama alani semasi</w:t>
      </w:r>
    </w:p>
    <w:p>
      <w:pPr>
        <w:pStyle w:val="ListBullet"/>
      </w:pPr>
      <w:r>
        <w:rPr>
          <w:sz w:val="20"/>
        </w:rPr>
        <w:t>Ag topolojileri gorseli</w:t>
      </w:r>
    </w:p>
    <w:p>
      <w:pPr>
        <w:spacing w:before="200"/>
      </w:pPr>
      <w:r>
        <w:rPr>
          <w:b/>
          <w:color w:val="E65C00"/>
          <w:sz w:val="24"/>
        </w:rPr>
        <w:t xml:space="preserve">  Analoji ve Benzetmeler</w:t>
      </w:r>
    </w:p>
    <w:p>
      <w:r>
        <w:rPr>
          <w:b/>
          <w:color w:val="E65C00"/>
          <w:sz w:val="20"/>
        </w:rPr>
        <w:t xml:space="preserve">  1. </w:t>
      </w:r>
      <w:r>
        <w:rPr>
          <w:sz w:val="20"/>
        </w:rPr>
        <w:t>Oda (LAN) vs. Sehir (MAN) vs. Dunya (WAN): Kapsama alani buyudukce hiz duser</w:t>
      </w:r>
    </w:p>
    <w:p>
      <w:r>
        <w:rPr>
          <w:b/>
          <w:color w:val="E65C00"/>
          <w:sz w:val="20"/>
        </w:rPr>
        <w:t xml:space="preserve">  2. </w:t>
      </w:r>
      <w:r>
        <w:rPr>
          <w:sz w:val="20"/>
        </w:rPr>
        <w:t>Ev telefonu (LAN) vs. Sehirlerarasi hat (WAN): Mesafe arttikca maliyet artar</w:t>
      </w:r>
    </w:p>
    <w:p>
      <w:r>
        <w:rPr>
          <w:b/>
          <w:color w:val="E65C00"/>
          <w:sz w:val="20"/>
        </w:rPr>
        <w:t xml:space="preserve">  3. </w:t>
      </w:r>
      <w:r>
        <w:rPr>
          <w:sz w:val="20"/>
        </w:rPr>
        <w:t>Kilcal damar (LAN) vs. Ana atardamar (WAN): Farkli olceklerde veri tasima</w:t>
      </w:r>
    </w:p>
    <w:p>
      <w:pPr>
        <w:spacing w:before="200"/>
      </w:pPr>
      <w:r>
        <w:rPr>
          <w:b/>
          <w:color w:val="E65C00"/>
          <w:sz w:val="24"/>
        </w:rPr>
        <w:t xml:space="preserve">  Öğrenci Soru-Cevap</w:t>
      </w:r>
    </w:p>
    <w:p>
      <w:pPr>
        <w:pStyle w:val="ListBullet"/>
      </w:pPr>
      <w:r>
        <w:rPr>
          <w:sz w:val="20"/>
        </w:rPr>
        <w:t>WAN mi daha hizlidir LAN mi? - LAN daha hizlidir, cunku mesafe kisadir.</w:t>
      </w:r>
    </w:p>
    <w:p>
      <w:pPr>
        <w:pStyle w:val="ListBullet"/>
      </w:pPr>
      <w:r>
        <w:rPr>
          <w:sz w:val="20"/>
        </w:rPr>
        <w:t>Okulun tum binalarini kapsayan ag nedir? - Buyukluge gore MAN veya genis LAN olabilir.</w:t>
      </w:r>
    </w:p>
    <w:p>
      <w:pPr>
        <w:pStyle w:val="ListBullet"/>
      </w:pPr>
      <w:r>
        <w:rPr>
          <w:sz w:val="20"/>
        </w:rPr>
        <w:t>LAN aglari internet olmadan calisir mi? - Evet, yerel dosya paylasimi yapilabilir.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"Bilisim Danismani Gorevde"</w:t>
      </w:r>
    </w:p>
    <w:p>
      <w:r>
        <w:rPr>
          <w:b/>
          <w:color w:val="1B2A4A"/>
          <w:sz w:val="20"/>
        </w:rPr>
        <w:t xml:space="preserve">Türü: </w:t>
      </w:r>
      <w:r>
        <w:rPr>
          <w:sz w:val="20"/>
        </w:rPr>
        <w:t>Grup Calismasi</w:t>
      </w:r>
    </w:p>
    <w:p>
      <w:r>
        <w:rPr>
          <w:b/>
          <w:color w:val="1B2A4A"/>
          <w:sz w:val="20"/>
        </w:rPr>
        <w:t xml:space="preserve">Amacı: </w:t>
      </w:r>
      <w:r>
        <w:rPr>
          <w:sz w:val="20"/>
        </w:rPr>
        <w:t>Senaryoya uygun ag turu secme ve gerekcelendirme.</w:t>
      </w:r>
    </w:p>
    <w:p>
      <w:pPr>
        <w:spacing w:before="200"/>
      </w:pPr>
      <w:r>
        <w:rPr>
          <w:b/>
          <w:color w:val="6A1B9A"/>
          <w:sz w:val="24"/>
        </w:rPr>
        <w:t xml:space="preserve">  Yönerge Adımları</w:t>
      </w:r>
    </w:p>
    <w:p>
      <w:r>
        <w:rPr>
          <w:b/>
          <w:color w:val="6A1B9A"/>
          <w:sz w:val="20"/>
        </w:rPr>
        <w:t xml:space="preserve">  1. </w:t>
      </w:r>
      <w:r>
        <w:rPr>
          <w:sz w:val="20"/>
        </w:rPr>
        <w:t>Senaryoyu okuyun (Farkli olcekte is yerleri).</w:t>
      </w:r>
    </w:p>
    <w:p>
      <w:r>
        <w:rPr>
          <w:b/>
          <w:color w:val="6A1B9A"/>
          <w:sz w:val="20"/>
        </w:rPr>
        <w:t xml:space="preserve">  2. </w:t>
      </w:r>
      <w:r>
        <w:rPr>
          <w:sz w:val="20"/>
        </w:rPr>
        <w:t>Ihtiyaci belirleyin (dosya paylasimi, internet, guvenlik).</w:t>
      </w:r>
    </w:p>
    <w:p>
      <w:r>
        <w:rPr>
          <w:b/>
          <w:color w:val="6A1B9A"/>
          <w:sz w:val="20"/>
        </w:rPr>
        <w:t xml:space="preserve">  3. </w:t>
      </w:r>
      <w:r>
        <w:rPr>
          <w:sz w:val="20"/>
        </w:rPr>
        <w:t>Uygun ag turunu secin (LAN/MAN/WAN).</w:t>
      </w:r>
    </w:p>
    <w:p>
      <w:r>
        <w:rPr>
          <w:b/>
          <w:color w:val="6A1B9A"/>
          <w:sz w:val="20"/>
        </w:rPr>
        <w:t xml:space="preserve">  4. </w:t>
      </w:r>
      <w:r>
        <w:rPr>
          <w:sz w:val="20"/>
        </w:rPr>
        <w:t>Maliyet analizi yapin.</w:t>
      </w:r>
    </w:p>
    <w:p>
      <w:r>
        <w:rPr>
          <w:b/>
          <w:color w:val="6A1B9A"/>
          <w:sz w:val="20"/>
        </w:rPr>
        <w:t xml:space="preserve">  5. </w:t>
      </w:r>
      <w:r>
        <w:rPr>
          <w:sz w:val="20"/>
        </w:rPr>
        <w:t>Cozumu sinifa sunun.</w:t>
      </w:r>
    </w:p>
    <w:p>
      <w:r>
        <w:rPr>
          <w:b/>
          <w:color w:val="1B2A4A"/>
          <w:sz w:val="20"/>
        </w:rPr>
        <w:t xml:space="preserve">Beklenen Ürün: </w:t>
      </w:r>
      <w:r>
        <w:rPr>
          <w:sz w:val="20"/>
        </w:rPr>
        <w:t>Teknik Ag Raporu</w:t>
      </w:r>
    </w:p>
    <w:p>
      <w:pPr>
        <w:spacing w:before="200"/>
      </w:pPr>
      <w:r>
        <w:rPr>
          <w:b/>
          <w:color w:val="6A1B9A"/>
          <w:sz w:val="24"/>
        </w:rPr>
        <w:t xml:space="preserve">  Transfer Soruları</w:t>
      </w:r>
    </w:p>
    <w:p>
      <w:r>
        <w:rPr>
          <w:b/>
          <w:color w:val="6A1B9A"/>
          <w:sz w:val="20"/>
        </w:rPr>
        <w:t xml:space="preserve">  1. </w:t>
      </w:r>
      <w:r>
        <w:rPr>
          <w:sz w:val="20"/>
        </w:rPr>
        <w:t>Akilli saat telefonla hangi agda konusur? (PAN/Bluetooth)</w:t>
      </w:r>
    </w:p>
    <w:p>
      <w:r>
        <w:rPr>
          <w:b/>
          <w:color w:val="6A1B9A"/>
          <w:sz w:val="20"/>
        </w:rPr>
        <w:t xml:space="preserve">  2. </w:t>
      </w:r>
      <w:r>
        <w:rPr>
          <w:sz w:val="20"/>
        </w:rPr>
        <w:t>Sehir kameralari hangi agi kullanir? (MAN)</w:t>
      </w:r>
    </w:p>
    <w:p>
      <w:r>
        <w:rPr>
          <w:b/>
          <w:color w:val="6A1B9A"/>
          <w:sz w:val="20"/>
        </w:rPr>
        <w:t xml:space="preserve">  3. </w:t>
      </w:r>
      <w:r>
        <w:rPr>
          <w:sz w:val="20"/>
        </w:rPr>
        <w:t>Uzay istasyonu hangi agla baglanidir? (Uydu WAN)</w:t>
      </w:r>
    </w:p>
    <w:p>
      <w:r>
        <w:rPr>
          <w:b/>
          <w:color w:val="1B2A4A"/>
          <w:sz w:val="20"/>
        </w:rPr>
        <w:t xml:space="preserve">İlişkili Disiplinler: </w:t>
      </w:r>
      <w:r>
        <w:rPr>
          <w:sz w:val="20"/>
        </w:rPr>
        <w:t>Cografya (Mesafe-kapsama), Matematik (Maliyet hesabi), Iletisim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sirketin 5 farkli sehirde ofisi var. Bu ofisleri guvenli baglamak icin hangi ag kurulmali?</w:t>
              <w:br/>
              <w:br/>
              <w:t>Cozum: WAN (ozellikle VPN uzerinden guvenli WAN baglantisi).</w:t>
            </w:r>
          </w:p>
        </w:tc>
      </w:tr>
    </w:tbl>
    <w:p/>
    <w:p>
      <w:r>
        <w:rPr>
          <w:b/>
          <w:color w:val="1B2A4A"/>
          <w:sz w:val="20"/>
        </w:rPr>
        <w:t xml:space="preserve">Yaratıcı Görev: </w:t>
      </w:r>
      <w:r>
        <w:rPr>
          <w:sz w:val="20"/>
        </w:rPr>
        <w:t>Uzay istasyonu ile dunya arasindaki ag turune bir isim verin ve kapsama alanini cizin.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LAN ve WAN farkini biliyorum.</w:t>
      </w:r>
    </w:p>
    <w:p>
      <w:r>
        <w:rPr>
          <w:sz w:val="20"/>
        </w:rPr>
        <w:t xml:space="preserve">  ☐  MAN kapsama alanini tanimlayabiliyorum.</w:t>
      </w:r>
    </w:p>
    <w:p>
      <w:r>
        <w:rPr>
          <w:sz w:val="20"/>
        </w:rPr>
        <w:t xml:space="preserve">  ☐  Ag hiyerarsisini anliyorum.</w:t>
      </w:r>
    </w:p>
    <w:p>
      <w:r>
        <w:rPr>
          <w:sz w:val="20"/>
        </w:rPr>
        <w:t xml:space="preserve">  ☐  Senaryoya uygun ag turu secebiliyorum.</w:t>
      </w:r>
    </w:p>
    <w:p>
      <w:r>
        <w:rPr>
          <w:sz w:val="20"/>
        </w:rPr>
        <w:t xml:space="preserve">  ☐  Ornek verebiliyorum.</w:t>
      </w:r>
    </w:p>
    <w:p>
      <w:pPr>
        <w:spacing w:before="200"/>
      </w:pPr>
      <w:r>
        <w:rPr>
          <w:b/>
          <w:color w:val="2E7D32"/>
          <w:sz w:val="24"/>
        </w:rPr>
        <w:t xml:space="preserve">  Öz Değerlendirme Soruları</w:t>
      </w:r>
    </w:p>
    <w:p>
      <w:r>
        <w:rPr>
          <w:b/>
          <w:color w:val="2E7D32"/>
          <w:sz w:val="20"/>
        </w:rPr>
        <w:t xml:space="preserve">  1. </w:t>
      </w:r>
      <w:r>
        <w:rPr>
          <w:sz w:val="20"/>
        </w:rPr>
        <w:t>En genis ag turu hangisidir?</w:t>
      </w:r>
    </w:p>
    <w:p>
      <w:r>
        <w:rPr>
          <w:b/>
          <w:color w:val="2E7D32"/>
          <w:sz w:val="20"/>
        </w:rPr>
        <w:t xml:space="preserve">  2. </w:t>
      </w:r>
      <w:r>
        <w:rPr>
          <w:sz w:val="20"/>
        </w:rPr>
        <w:t>Bugün ne ogrendim?</w:t>
      </w:r>
    </w:p>
    <w:p>
      <w:r>
        <w:rPr>
          <w:b/>
          <w:color w:val="2E7D32"/>
          <w:sz w:val="20"/>
        </w:rPr>
        <w:t xml:space="preserve">  3. </w:t>
      </w:r>
      <w:r>
        <w:rPr>
          <w:sz w:val="20"/>
        </w:rPr>
        <w:t>Hangi ag turunu her gun kullaniyorum?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Ev agi hangi turdur?</w:t>
            </w:r>
          </w:p>
        </w:tc>
        <w:tc>
          <w:tcPr>
            <w:tcW w:type="dxa" w:w="3213"/>
          </w:tcPr>
          <w:p>
            <w:r>
              <w:rPr>
                <w:sz w:val="18"/>
              </w:rPr>
              <w:t>LAN</w:t>
            </w:r>
          </w:p>
        </w:tc>
      </w:tr>
      <w:tr>
        <w:tc>
          <w:tcPr>
            <w:tcW w:type="dxa" w:w="3213"/>
          </w:tcPr>
          <w:p>
            <w:r>
              <w:rPr>
                <w:sz w:val="18"/>
              </w:rPr>
              <w:t>2</w:t>
            </w:r>
          </w:p>
        </w:tc>
        <w:tc>
          <w:tcPr>
            <w:tcW w:type="dxa" w:w="3213"/>
          </w:tcPr>
          <w:p>
            <w:r>
              <w:rPr>
                <w:sz w:val="18"/>
              </w:rPr>
              <w:t>En yavas ama en genis ag?</w:t>
            </w:r>
          </w:p>
        </w:tc>
        <w:tc>
          <w:tcPr>
            <w:tcW w:type="dxa" w:w="3213"/>
          </w:tcPr>
          <w:p>
            <w:r>
              <w:rPr>
                <w:sz w:val="18"/>
              </w:rPr>
              <w:t>WAN</w:t>
            </w:r>
          </w:p>
        </w:tc>
      </w:tr>
      <w:tr>
        <w:tc>
          <w:tcPr>
            <w:tcW w:type="dxa" w:w="3213"/>
          </w:tcPr>
          <w:p>
            <w:r>
              <w:rPr>
                <w:sz w:val="18"/>
              </w:rPr>
              <w:t>3</w:t>
            </w:r>
          </w:p>
        </w:tc>
        <w:tc>
          <w:tcPr>
            <w:tcW w:type="dxa" w:w="3213"/>
          </w:tcPr>
          <w:p>
            <w:r>
              <w:rPr>
                <w:sz w:val="18"/>
              </w:rPr>
              <w:t>Sehir capindaki ag?</w:t>
            </w:r>
          </w:p>
        </w:tc>
        <w:tc>
          <w:tcPr>
            <w:tcW w:type="dxa" w:w="3213"/>
          </w:tcPr>
          <w:p>
            <w:r>
              <w:rPr>
                <w:sz w:val="18"/>
              </w:rPr>
              <w:t>MAN</w:t>
            </w:r>
          </w:p>
        </w:tc>
      </w:tr>
      <w:tr>
        <w:tc>
          <w:tcPr>
            <w:tcW w:type="dxa" w:w="3213"/>
          </w:tcPr>
          <w:p>
            <w:r>
              <w:rPr>
                <w:sz w:val="18"/>
              </w:rPr>
              <w:t>4</w:t>
            </w:r>
          </w:p>
        </w:tc>
        <w:tc>
          <w:tcPr>
            <w:tcW w:type="dxa" w:w="3213"/>
          </w:tcPr>
          <w:p>
            <w:r>
              <w:rPr>
                <w:sz w:val="18"/>
              </w:rPr>
              <w:t>Internet bir WAN midir?</w:t>
            </w:r>
          </w:p>
        </w:tc>
        <w:tc>
          <w:tcPr>
            <w:tcW w:type="dxa" w:w="3213"/>
          </w:tcPr>
          <w:p>
            <w:r>
              <w:rPr>
                <w:sz w:val="18"/>
              </w:rPr>
              <w:t>Evet</w:t>
            </w:r>
          </w:p>
        </w:tc>
      </w:tr>
      <w:tr>
        <w:tc>
          <w:tcPr>
            <w:tcW w:type="dxa" w:w="3213"/>
          </w:tcPr>
          <w:p>
            <w:r>
              <w:rPr>
                <w:sz w:val="18"/>
              </w:rPr>
              <w:t>5</w:t>
            </w:r>
          </w:p>
        </w:tc>
        <w:tc>
          <w:tcPr>
            <w:tcW w:type="dxa" w:w="3213"/>
          </w:tcPr>
          <w:p>
            <w:r>
              <w:rPr>
                <w:sz w:val="18"/>
              </w:rPr>
              <w:t>LAN hizi nasil tanimlanir?</w:t>
            </w:r>
          </w:p>
        </w:tc>
        <w:tc>
          <w:tcPr>
            <w:tcW w:type="dxa" w:w="3213"/>
          </w:tcPr>
          <w:p>
            <w:r>
              <w:rPr>
                <w:sz w:val="18"/>
              </w:rPr>
              <w:t>Yuksek hiz, kisa mesafe</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Tum dunya tek bir LAN olsaydi ne degisirdi?</w:t>
      </w:r>
    </w:p>
    <w:p>
      <w:r>
        <w:rPr>
          <w:b/>
          <w:color w:val="2E7D32"/>
          <w:sz w:val="20"/>
        </w:rPr>
        <w:t xml:space="preserve">  2. </w:t>
      </w:r>
      <w:r>
        <w:rPr>
          <w:sz w:val="20"/>
        </w:rPr>
        <w:t>Guvenlik en cok hangi agda zordur?</w:t>
      </w:r>
    </w:p>
    <w:p>
      <w:r>
        <w:rPr>
          <w:b/>
          <w:color w:val="2E7D32"/>
          <w:sz w:val="20"/>
        </w:rPr>
        <w:t xml:space="preserve">  3. </w:t>
      </w:r>
      <w:r>
        <w:rPr>
          <w:sz w:val="20"/>
        </w:rPr>
        <w:t>5G teknolojisi ag turlerini degistirir mi?</w:t>
      </w:r>
    </w:p>
    <w:p>
      <w:r>
        <w:rPr>
          <w:b/>
          <w:color w:val="2E7D32"/>
          <w:sz w:val="20"/>
        </w:rPr>
        <w:t>Eleştirel Düşünme:</w:t>
      </w:r>
    </w:p>
    <w:p>
      <w:r>
        <w:rPr>
          <w:b/>
          <w:color w:val="2E7D32"/>
          <w:sz w:val="20"/>
        </w:rPr>
        <w:t xml:space="preserve">  1. </w:t>
      </w:r>
      <w:r>
        <w:rPr>
          <w:sz w:val="20"/>
        </w:rPr>
        <w:t>Neden her yere LAN kuramiyoruz?</w:t>
      </w:r>
    </w:p>
    <w:p>
      <w:r>
        <w:rPr>
          <w:b/>
          <w:color w:val="2E7D32"/>
          <w:sz w:val="20"/>
        </w:rPr>
        <w:t xml:space="preserve">  2. </w:t>
      </w:r>
      <w:r>
        <w:rPr>
          <w:sz w:val="20"/>
        </w:rPr>
        <w:t>WAN aglarinda veri neden daha yavas iletilir?</w:t>
      </w:r>
    </w:p>
    <w:p>
      <w:r>
        <w:rPr>
          <w:b/>
          <w:color w:val="2E7D32"/>
          <w:sz w:val="20"/>
        </w:rPr>
        <w:t xml:space="preserve">  3. </w:t>
      </w:r>
      <w:r>
        <w:rPr>
          <w:sz w:val="20"/>
        </w:rPr>
        <w:t>Ag guvenliginde en buyuk tehdit nedir?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"Ag Baglantisini Kesfet"</w:t>
      </w:r>
    </w:p>
    <w:p>
      <w:r>
        <w:rPr>
          <w:b/>
          <w:color w:val="1B2A4A"/>
          <w:sz w:val="20"/>
        </w:rPr>
        <w:t xml:space="preserve">Hedef: </w:t>
      </w:r>
      <w:r>
        <w:rPr>
          <w:sz w:val="20"/>
        </w:rPr>
        <w:t>Yerel ag baglantisini ve ag bilgilerini incelemek.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IP Kontrolu</w:t>
            </w:r>
          </w:p>
        </w:tc>
        <w:tc>
          <w:tcPr>
            <w:tcW w:type="dxa" w:w="3213"/>
          </w:tcPr>
          <w:p>
            <w:r>
              <w:rPr>
                <w:sz w:val="18"/>
              </w:rPr>
              <w:t>ipconfig komutuyla IP adresini goruntuleyin</w:t>
            </w:r>
          </w:p>
        </w:tc>
        <w:tc>
          <w:tcPr>
            <w:tcW w:type="dxa" w:w="3213"/>
          </w:tcPr>
          <w:p>
            <w:r>
              <w:rPr>
                <w:sz w:val="18"/>
              </w:rPr>
              <w:t>Cihazin yerel adresi gorunur</w:t>
            </w:r>
          </w:p>
        </w:tc>
      </w:tr>
      <w:tr>
        <w:tc>
          <w:tcPr>
            <w:tcW w:type="dxa" w:w="3213"/>
          </w:tcPr>
          <w:p>
            <w:r>
              <w:rPr>
                <w:sz w:val="18"/>
              </w:rPr>
              <w:t>2. Ping Testi</w:t>
            </w:r>
          </w:p>
        </w:tc>
        <w:tc>
          <w:tcPr>
            <w:tcW w:type="dxa" w:w="3213"/>
          </w:tcPr>
          <w:p>
            <w:r>
              <w:rPr>
                <w:sz w:val="18"/>
              </w:rPr>
              <w:t>ping komutuyla ag hizini olcun</w:t>
            </w:r>
          </w:p>
        </w:tc>
        <w:tc>
          <w:tcPr>
            <w:tcW w:type="dxa" w:w="3213"/>
          </w:tcPr>
          <w:p>
            <w:r>
              <w:rPr>
                <w:sz w:val="18"/>
              </w:rPr>
              <w:t>Ag gecikme suresi (ms) olculur</w:t>
            </w:r>
          </w:p>
        </w:tc>
      </w:tr>
      <w:tr>
        <w:tc>
          <w:tcPr>
            <w:tcW w:type="dxa" w:w="3213"/>
          </w:tcPr>
          <w:p>
            <w:r>
              <w:rPr>
                <w:sz w:val="18"/>
              </w:rPr>
              <w:t>3. Paylasim Acma</w:t>
            </w:r>
          </w:p>
        </w:tc>
        <w:tc>
          <w:tcPr>
            <w:tcW w:type="dxa" w:w="3213"/>
          </w:tcPr>
          <w:p>
            <w:r>
              <w:rPr>
                <w:sz w:val="18"/>
              </w:rPr>
              <w:t>Ag paylasim ayarlarini acin</w:t>
            </w:r>
          </w:p>
        </w:tc>
        <w:tc>
          <w:tcPr>
            <w:tcW w:type="dxa" w:w="3213"/>
          </w:tcPr>
          <w:p>
            <w:r>
              <w:rPr>
                <w:sz w:val="18"/>
              </w:rPr>
              <w:t>Cihaz agda gorunur hale gelir</w:t>
            </w:r>
          </w:p>
        </w:tc>
      </w:tr>
      <w:tr>
        <w:tc>
          <w:tcPr>
            <w:tcW w:type="dxa" w:w="3213"/>
          </w:tcPr>
          <w:p>
            <w:r>
              <w:rPr>
                <w:sz w:val="18"/>
              </w:rPr>
              <w:t>4. Ag Haritasi</w:t>
            </w:r>
          </w:p>
        </w:tc>
        <w:tc>
          <w:tcPr>
            <w:tcW w:type="dxa" w:w="3213"/>
          </w:tcPr>
          <w:p>
            <w:r>
              <w:rPr>
                <w:sz w:val="18"/>
              </w:rPr>
              <w:t>Ag baglantisi detaylarini inceleyin</w:t>
            </w:r>
          </w:p>
        </w:tc>
        <w:tc>
          <w:tcPr>
            <w:tcW w:type="dxa" w:w="3213"/>
          </w:tcPr>
          <w:p>
            <w:r>
              <w:rPr>
                <w:sz w:val="18"/>
              </w:rPr>
              <w:t>Bagli cihazlar listelenir</w:t>
            </w:r>
          </w:p>
        </w:tc>
      </w:tr>
      <w:tr>
        <w:tc>
          <w:tcPr>
            <w:tcW w:type="dxa" w:w="3213"/>
          </w:tcPr>
          <w:p>
            <w:r>
              <w:rPr>
                <w:sz w:val="18"/>
              </w:rPr>
              <w:t>5. Dosya Transferi</w:t>
            </w:r>
          </w:p>
        </w:tc>
        <w:tc>
          <w:tcPr>
            <w:tcW w:type="dxa" w:w="3213"/>
          </w:tcPr>
          <w:p>
            <w:r>
              <w:rPr>
                <w:sz w:val="18"/>
              </w:rPr>
              <w:t>Ag uzerinden dosya gonderin</w:t>
            </w:r>
          </w:p>
        </w:tc>
        <w:tc>
          <w:tcPr>
            <w:tcW w:type="dxa" w:w="3213"/>
          </w:tcPr>
          <w:p>
            <w:r>
              <w:rPr>
                <w:sz w:val="18"/>
              </w:rPr>
              <w:t>Veri akisi gozlenir</w:t>
            </w:r>
          </w:p>
        </w:tc>
      </w:tr>
    </w:tbl>
    <w:p/>
    <w:p>
      <w:r>
        <w:rPr>
          <w:b/>
          <w:color w:val="1B2A4A"/>
          <w:sz w:val="20"/>
        </w:rPr>
        <w:t xml:space="preserve">Tamamlanma Kriteri: </w:t>
      </w:r>
      <w:r>
        <w:rPr>
          <w:sz w:val="20"/>
        </w:rPr>
        <w:t>IP adresinin dogru okunmasi ve ping testinin basarili olmasi.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"LAN Kurulumu"</w:t>
      </w:r>
    </w:p>
    <w:p>
      <w:r>
        <w:rPr>
          <w:b/>
          <w:color w:val="1B2A4A"/>
          <w:sz w:val="20"/>
        </w:rPr>
        <w:t xml:space="preserve">Eğitmenin Gösterdiği: </w:t>
      </w:r>
      <w:r>
        <w:rPr>
          <w:sz w:val="20"/>
        </w:rPr>
        <w:t>Iki bilgisayari bir switch ile baglayip LAN olusturur; dosya paylasimi yapar.</w:t>
      </w:r>
    </w:p>
    <w:p>
      <w:r>
        <w:rPr>
          <w:b/>
          <w:color w:val="1B2A4A"/>
          <w:sz w:val="20"/>
        </w:rPr>
        <w:t xml:space="preserve">Öğrencinin Tekrarladığı: </w:t>
      </w:r>
      <w:r>
        <w:rPr>
          <w:sz w:val="20"/>
        </w:rPr>
        <w:t>Ag baglantisini gozlemler ve kendi bilgisayarinin IP adresini bulur.</w:t>
      </w:r>
    </w:p>
    <w:p>
      <w:r>
        <w:rPr>
          <w:b/>
          <w:color w:val="1B2A4A"/>
          <w:sz w:val="20"/>
        </w:rPr>
        <w:t xml:space="preserve">Dikkat Noktaları: </w:t>
      </w:r>
      <w:r>
        <w:rPr>
          <w:sz w:val="20"/>
        </w:rPr>
        <w:t>Ag kablolarini takarken RJ45 mandalini kirmayin.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LAN, MAN, WAN turlerini mesafeye gore siralayin</w:t>
            </w:r>
          </w:p>
        </w:tc>
      </w:tr>
      <w:tr>
        <w:tc>
          <w:tcPr>
            <w:tcW w:type="dxa" w:w="3213"/>
          </w:tcPr>
          <w:p>
            <w:r>
              <w:rPr>
                <w:sz w:val="18"/>
              </w:rPr>
              <w:t>2</w:t>
            </w:r>
          </w:p>
        </w:tc>
        <w:tc>
          <w:tcPr>
            <w:tcW w:type="dxa" w:w="3213"/>
          </w:tcPr>
          <w:p>
            <w:r>
              <w:rPr>
                <w:sz w:val="18"/>
              </w:rPr>
              <w:t>Orta</w:t>
            </w:r>
          </w:p>
        </w:tc>
        <w:tc>
          <w:tcPr>
            <w:tcW w:type="dxa" w:w="3213"/>
          </w:tcPr>
          <w:p>
            <w:r>
              <w:rPr>
                <w:sz w:val="18"/>
              </w:rPr>
              <w:t>Verilen 5 senaryoyu dogru ag turuyle eslestirin</w:t>
            </w:r>
          </w:p>
        </w:tc>
      </w:tr>
      <w:tr>
        <w:tc>
          <w:tcPr>
            <w:tcW w:type="dxa" w:w="3213"/>
          </w:tcPr>
          <w:p>
            <w:r>
              <w:rPr>
                <w:sz w:val="18"/>
              </w:rPr>
              <w:t>3</w:t>
            </w:r>
          </w:p>
        </w:tc>
        <w:tc>
          <w:tcPr>
            <w:tcW w:type="dxa" w:w="3213"/>
          </w:tcPr>
          <w:p>
            <w:r>
              <w:rPr>
                <w:sz w:val="18"/>
              </w:rPr>
              <w:t>Ileri</w:t>
            </w:r>
          </w:p>
        </w:tc>
        <w:tc>
          <w:tcPr>
            <w:tcW w:type="dxa" w:w="3213"/>
          </w:tcPr>
          <w:p>
            <w:r>
              <w:rPr>
                <w:sz w:val="18"/>
              </w:rPr>
              <w:t>Ag kopma senaryosunda (WAN arizi) alternatif cozum onerin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"Kopan Baglanti"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sirketin sehirler arasi veri akisi aniden durdu. Sorun hangi ag katmanindadir? WAN altyapisi mi yoksa yerel LAN mi?</w:t>
            </w:r>
          </w:p>
        </w:tc>
      </w:tr>
    </w:tbl>
    <w:p/>
    <w:p>
      <w:r>
        <w:rPr>
          <w:b/>
          <w:color w:val="1B2A4A"/>
          <w:sz w:val="20"/>
        </w:rPr>
        <w:t xml:space="preserve">Beklenen Çıktı: </w:t>
      </w:r>
      <w:r>
        <w:rPr>
          <w:sz w:val="20"/>
        </w:rPr>
        <w:t>Ag katmanlarini analiz ederek sorunun WAN servis saglayicisinda oldugunu tespit etme.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yerel aglardan dunya capindaki genis aglara kadar tum bilgisayar ag turlerini cografi kapsama alanlarina gore siniflandirdik. LAN, MAN ve WAN kavramlarini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LAN</w:t>
            </w:r>
          </w:p>
        </w:tc>
        <w:tc>
          <w:tcPr>
            <w:tcW w:type="dxa" w:w="4819"/>
            <w:shd w:fill="F5F5F5"/>
          </w:tcPr>
          <w:p>
            <w:r>
              <w:rPr>
                <w:b/>
                <w:color w:val="1B2A4A"/>
                <w:sz w:val="20"/>
              </w:rPr>
              <w:t xml:space="preserve">  MAN</w:t>
            </w:r>
          </w:p>
        </w:tc>
      </w:tr>
      <w:tr>
        <w:tc>
          <w:tcPr>
            <w:tcW w:type="dxa" w:w="4819"/>
            <w:shd w:fill="F5F5F5"/>
          </w:tcPr>
          <w:p>
            <w:r>
              <w:rPr>
                <w:b/>
                <w:color w:val="1B2A4A"/>
                <w:sz w:val="20"/>
              </w:rPr>
              <w:t xml:space="preserve">  WAN</w:t>
            </w:r>
          </w:p>
        </w:tc>
        <w:tc>
          <w:tcPr>
            <w:tcW w:type="dxa" w:w="4819"/>
            <w:shd w:fill="F5F5F5"/>
          </w:tcPr>
          <w:p>
            <w:r>
              <w:rPr>
                <w:b/>
                <w:color w:val="1B2A4A"/>
                <w:sz w:val="20"/>
              </w:rPr>
              <w:t xml:space="preserve">  Internet</w:t>
            </w:r>
          </w:p>
        </w:tc>
      </w:tr>
      <w:tr>
        <w:tc>
          <w:tcPr>
            <w:tcW w:type="dxa" w:w="4819"/>
            <w:shd w:fill="F5F5F5"/>
          </w:tcPr>
          <w:p>
            <w:r>
              <w:rPr>
                <w:b/>
                <w:color w:val="1B2A4A"/>
                <w:sz w:val="20"/>
              </w:rPr>
              <w:t xml:space="preserve">  Kapsama Alani</w:t>
            </w:r>
          </w:p>
        </w:tc>
        <w:tc>
          <w:tcPr>
            <w:tcW w:type="dxa" w:w="4819"/>
            <w:shd w:fill="F5F5F5"/>
          </w:tcPr>
          <w:p>
            <w:r>
              <w:rPr>
                <w:b/>
                <w:color w:val="1B2A4A"/>
                <w:sz w:val="20"/>
              </w:rPr>
              <w:t xml:space="preserve">  Hiz</w:t>
            </w:r>
          </w:p>
        </w:tc>
      </w:tr>
      <w:tr>
        <w:tc>
          <w:tcPr>
            <w:tcW w:type="dxa" w:w="4819"/>
            <w:shd w:fill="F5F5F5"/>
          </w:tcPr>
          <w:p>
            <w:r>
              <w:rPr>
                <w:b/>
                <w:color w:val="1B2A4A"/>
                <w:sz w:val="20"/>
              </w:rPr>
              <w:t xml:space="preserve">  Topoloji</w:t>
            </w:r>
          </w:p>
        </w:tc>
        <w:tc>
          <w:tcPr>
            <w:tcW w:type="dxa" w:w="4819"/>
            <w:shd w:fill="F5F5F5"/>
          </w:tcPr>
          <w:p>
            <w:r>
              <w:rPr>
                <w:b/>
                <w:color w:val="1B2A4A"/>
                <w:sz w:val="20"/>
              </w:rPr>
              <w:t xml:space="preserve">  Protokol</w:t>
            </w:r>
          </w:p>
        </w:tc>
      </w:tr>
    </w:tbl>
    <w:p/>
    <w:p>
      <w:pPr>
        <w:spacing w:before="200"/>
      </w:pPr>
      <w:r>
        <w:rPr>
          <w:b/>
          <w:color w:val="757575"/>
          <w:sz w:val="24"/>
        </w:rPr>
        <w:t xml:space="preserve">  Bir Sonraki Dersle Köprü</w:t>
      </w:r>
    </w:p>
    <w:p>
      <w:r>
        <w:rPr>
          <w:sz w:val="20"/>
        </w:rPr>
        <w:t>Aglarin sinirlarini ogrendik; bir sonraki saatte bu aglarin fiziksel olarak nasil baglandigini, yani Ag Baglanti Turlerini gorecegiz.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Evinizdeki modeme kac cihazin LAN uzerinden bagli oldugunu listeleyin.</w:t>
              <w:br/>
              <w:t>Teslim: Sonraki ders.</w:t>
              <w:br/>
              <w:t>Kriter: En az 3 cihazin dogru listelenmesi.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Dunya ag haritasi gorselini projeksiyona yukle.</w:t>
      </w:r>
    </w:p>
    <w:p>
      <w:pPr>
        <w:pStyle w:val="ListBullet"/>
      </w:pPr>
      <w:r>
        <w:rPr>
          <w:sz w:val="20"/>
        </w:rPr>
        <w:t>Switch ve LAN kablolarini hazirla.</w:t>
      </w:r>
    </w:p>
    <w:p>
      <w:pPr>
        <w:pStyle w:val="ListBullet"/>
      </w:pPr>
      <w:r>
        <w:rPr>
          <w:sz w:val="20"/>
        </w:rPr>
        <w:t>Ag turleri karsilastirma tablosunu bas.</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Mesafe-hiz iliskisinin anlasilmamasi</w:t>
            </w:r>
          </w:p>
        </w:tc>
        <w:tc>
          <w:tcPr>
            <w:tcW w:type="dxa" w:w="4819"/>
          </w:tcPr>
          <w:p>
            <w:r>
              <w:rPr>
                <w:sz w:val="18"/>
              </w:rPr>
              <w:t>Somut orneklerle (ev vs. sehir) acikla</w:t>
            </w:r>
          </w:p>
        </w:tc>
      </w:tr>
      <w:tr>
        <w:tc>
          <w:tcPr>
            <w:tcW w:type="dxa" w:w="4819"/>
          </w:tcPr>
          <w:p>
            <w:r>
              <w:rPr>
                <w:sz w:val="18"/>
              </w:rPr>
              <w:t>Ag turleri karistirilmasi</w:t>
            </w:r>
          </w:p>
        </w:tc>
        <w:tc>
          <w:tcPr>
            <w:tcW w:type="dxa" w:w="4819"/>
          </w:tcPr>
          <w:p>
            <w:r>
              <w:rPr>
                <w:sz w:val="18"/>
              </w:rPr>
              <w:t>Kapsama alani buyuklugune gore siralama yaptir</w:t>
            </w:r>
          </w:p>
        </w:tc>
      </w:tr>
      <w:tr>
        <w:tc>
          <w:tcPr>
            <w:tcW w:type="dxa" w:w="4819"/>
          </w:tcPr>
          <w:p>
            <w:r>
              <w:rPr>
                <w:sz w:val="18"/>
              </w:rPr>
              <w:t>Teknik terimlerin yabanciligi</w:t>
            </w:r>
          </w:p>
        </w:tc>
        <w:tc>
          <w:tcPr>
            <w:tcW w:type="dxa" w:w="4819"/>
          </w:tcPr>
          <w:p>
            <w:r>
              <w:rPr>
                <w:sz w:val="18"/>
              </w:rPr>
              <w:t>Turkce karsiliklari (Yerel Ag, Genis Ag) vurgula</w:t>
            </w:r>
          </w:p>
        </w:tc>
      </w:tr>
    </w:tbl>
    <w:p/>
    <w:p>
      <w:r>
        <w:rPr>
          <w:b/>
          <w:color w:val="1B2A4A"/>
          <w:sz w:val="20"/>
        </w:rPr>
        <w:t xml:space="preserve">Zaman Yönetimi: </w:t>
      </w:r>
      <w:r>
        <w:rPr>
          <w:sz w:val="20"/>
        </w:rPr>
        <w:t>E2 etkinligine 10 dk ayir; E3 anlatimini 12 dk'da tut. Uygulamaya en az 10 dk ver.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baglantisi yoksa, cevrimdisi ag semalari ve harita cizimleriyle devam et.</w:t>
            </w:r>
          </w:p>
        </w:tc>
      </w:tr>
    </w:tbl>
    <w:p/>
    <w:p>
      <w:r>
        <w:br w:type="page"/>
      </w:r>
    </w:p>
    <w:p>
      <w:pPr>
        <w:jc w:val="center"/>
      </w:pPr>
      <w:r>
        <w:rPr>
          <w:b/>
          <w:color w:val="1B2A4A"/>
          <w:sz w:val="36"/>
        </w:rPr>
        <w:t>━━━  10. SAAT  ━━━</w:t>
      </w:r>
    </w:p>
    <w:p>
      <w:pPr>
        <w:jc w:val="center"/>
      </w:pPr>
      <w:r>
        <w:rPr>
          <w:color w:val="2C6FAD"/>
          <w:sz w:val="32"/>
        </w:rPr>
        <w:t>Bilgisayar Ag Baglanti Turleri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Temel seviyede bilgisayar donanimlarini ve isletim sistemi bilesenlerini kullanir.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1.A.8.1</w:t>
            </w:r>
          </w:p>
        </w:tc>
        <w:tc>
          <w:tcPr>
            <w:tcW w:type="dxa" w:w="3213"/>
          </w:tcPr>
          <w:p>
            <w:r>
              <w:rPr>
                <w:sz w:val="18"/>
              </w:rPr>
              <w:t>Kablolu ve kablosuz ag baglanti teknolojilerini listeler.</w:t>
            </w:r>
          </w:p>
        </w:tc>
        <w:tc>
          <w:tcPr>
            <w:tcW w:type="dxa" w:w="3213"/>
          </w:tcPr>
          <w:p>
            <w:r>
              <w:rPr>
                <w:sz w:val="18"/>
              </w:rPr>
              <w:t>Hatirlama</w:t>
            </w:r>
          </w:p>
        </w:tc>
      </w:tr>
      <w:tr>
        <w:tc>
          <w:tcPr>
            <w:tcW w:type="dxa" w:w="3213"/>
          </w:tcPr>
          <w:p>
            <w:r>
              <w:rPr>
                <w:sz w:val="18"/>
              </w:rPr>
              <w:t>1.A.8.2</w:t>
            </w:r>
          </w:p>
        </w:tc>
        <w:tc>
          <w:tcPr>
            <w:tcW w:type="dxa" w:w="3213"/>
          </w:tcPr>
          <w:p>
            <w:r>
              <w:rPr>
                <w:sz w:val="18"/>
              </w:rPr>
              <w:t>Ag baglanti donanimlarini (modem, switch, erisim noktasi) islevlerine gore ayirt eder.</w:t>
            </w:r>
          </w:p>
        </w:tc>
        <w:tc>
          <w:tcPr>
            <w:tcW w:type="dxa" w:w="3213"/>
          </w:tcPr>
          <w:p>
            <w:r>
              <w:rPr>
                <w:sz w:val="18"/>
              </w:rPr>
              <w:t>Anlama</w:t>
            </w:r>
          </w:p>
        </w:tc>
      </w:tr>
      <w:tr>
        <w:tc>
          <w:tcPr>
            <w:tcW w:type="dxa" w:w="3213"/>
          </w:tcPr>
          <w:p>
            <w:r>
              <w:rPr>
                <w:sz w:val="18"/>
              </w:rPr>
              <w:t>1.A.8.3</w:t>
            </w:r>
          </w:p>
        </w:tc>
        <w:tc>
          <w:tcPr>
            <w:tcW w:type="dxa" w:w="3213"/>
          </w:tcPr>
          <w:p>
            <w:r>
              <w:rPr>
                <w:sz w:val="18"/>
              </w:rPr>
              <w:t>Farkli baglanti turlerini hiz, guvenlik ve maliyet acisindan degerlendirir.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Ag turlerinin (LAN, WAN) bilinmesi.</w:t>
      </w:r>
    </w:p>
    <w:p>
      <w:pPr>
        <w:spacing w:before="200"/>
      </w:pPr>
      <w:r>
        <w:rPr>
          <w:b/>
          <w:color w:val="757575"/>
          <w:sz w:val="24"/>
        </w:rPr>
        <w:t xml:space="preserve">  Öğrencinin Bilmesi Gerekenler</w:t>
      </w:r>
    </w:p>
    <w:p>
      <w:pPr>
        <w:pStyle w:val="ListBullet"/>
      </w:pPr>
      <w:r>
        <w:rPr>
          <w:sz w:val="20"/>
        </w:rPr>
        <w:t>Kablosuz baglantinin radyo dalgalariyla yapildigi.</w:t>
      </w:r>
    </w:p>
    <w:p>
      <w:pPr>
        <w:pStyle w:val="ListBullet"/>
      </w:pPr>
      <w:r>
        <w:rPr>
          <w:sz w:val="20"/>
        </w:rPr>
        <w:t>Modemlerin internete cikis kapisi oldugu.</w:t>
      </w:r>
    </w:p>
    <w:p>
      <w:pPr>
        <w:pStyle w:val="ListBullet"/>
      </w:pPr>
      <w:r>
        <w:rPr>
          <w:sz w:val="20"/>
        </w:rPr>
        <w:t>Ethernet kablosunun fiziksel bir bag kurdugu.</w:t>
      </w:r>
    </w:p>
    <w:p>
      <w:pPr>
        <w:spacing w:before="200"/>
      </w:pPr>
      <w:r>
        <w:rPr>
          <w:b/>
          <w:color w:val="757575"/>
          <w:sz w:val="24"/>
        </w:rPr>
        <w:t xml:space="preserve">  Olası Kavram Yanılgıları</w:t>
      </w:r>
    </w:p>
    <w:p>
      <w:pPr>
        <w:pStyle w:val="ListBullet"/>
      </w:pPr>
      <w:r>
        <w:rPr>
          <w:sz w:val="20"/>
        </w:rPr>
        <w:t>Kablosuz baglantinin her zaman daha iyi oldugu sanilmasi.</w:t>
      </w:r>
    </w:p>
    <w:p>
      <w:pPr>
        <w:pStyle w:val="ListBullet"/>
      </w:pPr>
      <w:r>
        <w:rPr>
          <w:sz w:val="20"/>
        </w:rPr>
        <w:t>Ethernet kablosunun sadece masaustu bilgisayarlar icin oldugu dusuncesi.</w:t>
      </w:r>
    </w:p>
    <w:p>
      <w:pPr>
        <w:pStyle w:val="ListBullet"/>
      </w:pPr>
      <w:r>
        <w:rPr>
          <w:sz w:val="20"/>
        </w:rPr>
        <w:t>Modem ve Router'in ayni sey oldugu yanilgisi.</w:t>
      </w:r>
    </w:p>
    <w:p>
      <w:pPr>
        <w:spacing w:before="200"/>
      </w:pPr>
      <w:r>
        <w:rPr>
          <w:b/>
          <w:color w:val="757575"/>
          <w:sz w:val="24"/>
        </w:rPr>
        <w:t xml:space="preserve">  Hazırlık Materyalleri</w:t>
      </w:r>
    </w:p>
    <w:p>
      <w:pPr>
        <w:pStyle w:val="ListBullet"/>
      </w:pPr>
      <w:r>
        <w:rPr>
          <w:sz w:val="20"/>
        </w:rPr>
        <w:t>Ethernet kablosu (Cat5e/Cat6)</w:t>
      </w:r>
    </w:p>
    <w:p>
      <w:pPr>
        <w:pStyle w:val="ListBullet"/>
      </w:pPr>
      <w:r>
        <w:rPr>
          <w:sz w:val="20"/>
        </w:rPr>
        <w:t>Wi-Fi modem/router</w:t>
      </w:r>
    </w:p>
    <w:p>
      <w:pPr>
        <w:pStyle w:val="ListBullet"/>
      </w:pPr>
      <w:r>
        <w:rPr>
          <w:sz w:val="20"/>
        </w:rPr>
        <w:t>Fiber optik kablo kesiti</w:t>
      </w:r>
    </w:p>
    <w:p>
      <w:pPr>
        <w:pStyle w:val="ListBullet"/>
      </w:pPr>
      <w:r>
        <w:rPr>
          <w:sz w:val="20"/>
        </w:rPr>
        <w:t>Switch ornegi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"Internet havada gorunmez bir sekilde mi dolasir, yoksa yerin altindaki dev kablolardan mi gelir?"</w:t>
      </w:r>
    </w:p>
    <w:p>
      <w:r>
        <w:rPr>
          <w:b/>
          <w:color w:val="1B2A4A"/>
          <w:sz w:val="20"/>
        </w:rPr>
        <w:t xml:space="preserve">Günlük Hayat Bağlantısı: </w:t>
      </w:r>
      <w:r>
        <w:rPr>
          <w:sz w:val="20"/>
        </w:rPr>
        <w:t>Telefonunuzda Wi-Fi simgesinin yanindaki disler azaldiginda veya bilgisayariniza bir kablo taktiginizda hizin arttigini fark etmeniz, baglanti turlerinin gucunu gosterir.</w:t>
      </w:r>
    </w:p>
    <w:p>
      <w:pPr>
        <w:spacing w:before="200"/>
      </w:pPr>
      <w:r>
        <w:rPr>
          <w:b/>
          <w:color w:val="2C6FAD"/>
          <w:sz w:val="24"/>
        </w:rPr>
        <w:t xml:space="preserve">  Ön Bilgi Yoklama Soruları</w:t>
      </w:r>
    </w:p>
    <w:p>
      <w:r>
        <w:rPr>
          <w:b/>
          <w:color w:val="2C6FAD"/>
          <w:sz w:val="20"/>
        </w:rPr>
        <w:t xml:space="preserve">  1. </w:t>
      </w:r>
      <w:r>
        <w:rPr>
          <w:sz w:val="20"/>
        </w:rPr>
        <w:t>Wi-Fi sifrenizi kimlerle paylasiyorsunuz?</w:t>
      </w:r>
    </w:p>
    <w:p>
      <w:r>
        <w:rPr>
          <w:b/>
          <w:color w:val="2C6FAD"/>
          <w:sz w:val="20"/>
        </w:rPr>
        <w:t xml:space="preserve">  2. </w:t>
      </w:r>
      <w:r>
        <w:rPr>
          <w:sz w:val="20"/>
        </w:rPr>
        <w:t>Kablolu interneti en son ne zaman kullandiniz?</w:t>
      </w:r>
    </w:p>
    <w:p>
      <w:r>
        <w:rPr>
          <w:b/>
          <w:color w:val="2C6FAD"/>
          <w:sz w:val="20"/>
        </w:rPr>
        <w:t xml:space="preserve">  3. </w:t>
      </w:r>
      <w:r>
        <w:rPr>
          <w:sz w:val="20"/>
        </w:rPr>
        <w:t>Modemdeki isiklar ne anlama geliyor?</w:t>
      </w:r>
    </w:p>
    <w:p>
      <w:pPr>
        <w:spacing w:before="200"/>
      </w:pPr>
      <w:r>
        <w:rPr>
          <w:b/>
          <w:color w:val="2C6FAD"/>
          <w:sz w:val="24"/>
        </w:rPr>
        <w:t xml:space="preserve">  Motivasyon Etkinliği: "Kablo vs. Hava"</w:t>
      </w:r>
    </w:p>
    <w:p>
      <w:r>
        <w:rPr>
          <w:b/>
          <w:color w:val="1B2A4A"/>
          <w:sz w:val="20"/>
        </w:rPr>
        <w:t xml:space="preserve">Açıklama: </w:t>
      </w:r>
      <w:r>
        <w:rPr>
          <w:sz w:val="20"/>
        </w:rPr>
        <w:t>Sinifa bir Ethernet kablosu ve Wi-Fi sinyal guclendirici gosterilir.</w:t>
      </w:r>
    </w:p>
    <w:p>
      <w:r>
        <w:rPr>
          <w:b/>
          <w:color w:val="1B2A4A"/>
          <w:sz w:val="20"/>
        </w:rPr>
        <w:t xml:space="preserve">Yönerge: </w:t>
      </w:r>
      <w:r>
        <w:rPr>
          <w:sz w:val="20"/>
        </w:rPr>
        <w:t>Iki ogrenci secilir: Biri kablo tutar (kablolu), digeri el sallar (kablosuz). Hangisinin 'daha sadik' (stabil) oldugu tartistirilir.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Profesyonel bir oyuncusunuz ve milisaniyelik gecikme (ping) bile oyunu kaybetmenize neden oluyor. Wi-Fi mi kullanirsiniz, kablo mu?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"Baglanti Avi"</w:t>
      </w:r>
    </w:p>
    <w:p>
      <w:r>
        <w:rPr>
          <w:b/>
          <w:color w:val="1B2A4A"/>
          <w:sz w:val="20"/>
        </w:rPr>
        <w:t xml:space="preserve">Türü: </w:t>
      </w:r>
      <w:r>
        <w:rPr>
          <w:sz w:val="20"/>
        </w:rPr>
        <w:t>Esli Calisma</w:t>
      </w:r>
    </w:p>
    <w:p>
      <w:r>
        <w:rPr>
          <w:b/>
          <w:color w:val="1B2A4A"/>
          <w:sz w:val="20"/>
        </w:rPr>
        <w:t xml:space="preserve">Amacı: </w:t>
      </w:r>
      <w:r>
        <w:rPr>
          <w:sz w:val="20"/>
        </w:rPr>
        <w:t>Ag donanimlarini ve baglanti portlarini fiziksel olarak tanimak.</w:t>
      </w:r>
    </w:p>
    <w:p>
      <w:r>
        <w:rPr>
          <w:b/>
          <w:color w:val="1B2A4A"/>
          <w:sz w:val="20"/>
        </w:rPr>
        <w:t xml:space="preserve">Malzemeler: </w:t>
      </w:r>
      <w:r>
        <w:rPr>
          <w:sz w:val="20"/>
        </w:rPr>
        <w:t>Modem, switch, cesitli ag kablolari (Ethernet, Fiber), RJ45 konnektorler</w:t>
      </w:r>
    </w:p>
    <w:p>
      <w:pPr>
        <w:spacing w:before="200"/>
      </w:pPr>
      <w:r>
        <w:rPr>
          <w:b/>
          <w:color w:val="007A7A"/>
          <w:sz w:val="24"/>
        </w:rPr>
        <w:t xml:space="preserve">  Yönerge Adımları</w:t>
      </w:r>
    </w:p>
    <w:p>
      <w:r>
        <w:rPr>
          <w:b/>
          <w:color w:val="007A7A"/>
          <w:sz w:val="20"/>
        </w:rPr>
        <w:t xml:space="preserve">  1. </w:t>
      </w:r>
      <w:r>
        <w:rPr>
          <w:sz w:val="20"/>
        </w:rPr>
        <w:t>Modemin arkasindaki farkli renkli girisleri inceleyin.</w:t>
      </w:r>
    </w:p>
    <w:p>
      <w:r>
        <w:rPr>
          <w:b/>
          <w:color w:val="007A7A"/>
          <w:sz w:val="20"/>
        </w:rPr>
        <w:t xml:space="preserve">  2. </w:t>
      </w:r>
      <w:r>
        <w:rPr>
          <w:sz w:val="20"/>
        </w:rPr>
        <w:t>WAN ve LAN portlari arasindaki farki gorup dokunarak kesfeden.</w:t>
      </w:r>
    </w:p>
    <w:p>
      <w:r>
        <w:rPr>
          <w:b/>
          <w:color w:val="007A7A"/>
          <w:sz w:val="20"/>
        </w:rPr>
        <w:t xml:space="preserve">  3. </w:t>
      </w:r>
      <w:r>
        <w:rPr>
          <w:sz w:val="20"/>
        </w:rPr>
        <w:t>Bir Ethernet kablosunun ucundaki (RJ45) kilitleme mekanizmasini test edin.</w:t>
      </w:r>
    </w:p>
    <w:p>
      <w:r>
        <w:rPr>
          <w:b/>
          <w:color w:val="007A7A"/>
          <w:sz w:val="20"/>
        </w:rPr>
        <w:t xml:space="preserve">  4. </w:t>
      </w:r>
      <w:r>
        <w:rPr>
          <w:sz w:val="20"/>
        </w:rPr>
        <w:t>Siniftaki bilgisayarlarin kasasindaki ag girisini (NIC) bulun.</w:t>
      </w:r>
    </w:p>
    <w:p>
      <w:r>
        <w:rPr>
          <w:b/>
          <w:color w:val="007A7A"/>
          <w:sz w:val="20"/>
        </w:rPr>
        <w:t xml:space="preserve">  5. </w:t>
      </w:r>
      <w:r>
        <w:rPr>
          <w:sz w:val="20"/>
        </w:rPr>
        <w:t>Bir akilli telefonun Wi-Fi ayarlarindan cevredeki sinyal guclerini gozlemleyin.</w:t>
      </w:r>
    </w:p>
    <w:p>
      <w:r>
        <w:rPr>
          <w:b/>
          <w:color w:val="1B2A4A"/>
          <w:sz w:val="20"/>
        </w:rPr>
        <w:t xml:space="preserve">Öğrenci Rolü: </w:t>
      </w:r>
      <w:r>
        <w:rPr>
          <w:sz w:val="20"/>
        </w:rPr>
        <w:t>Teknik Gozlemci ve Baglanti Sorumlusu</w:t>
      </w:r>
    </w:p>
    <w:p>
      <w:r>
        <w:rPr>
          <w:b/>
          <w:color w:val="1B2A4A"/>
          <w:sz w:val="20"/>
        </w:rPr>
        <w:t xml:space="preserve">Öğretmen Rolü: </w:t>
      </w:r>
      <w:r>
        <w:rPr>
          <w:sz w:val="20"/>
        </w:rPr>
        <w:t>Port isimlerini ve kablo turlerini sorgulatan rehber</w:t>
      </w:r>
    </w:p>
    <w:p>
      <w:r>
        <w:rPr>
          <w:b/>
          <w:color w:val="1B2A4A"/>
          <w:sz w:val="20"/>
        </w:rPr>
        <w:t xml:space="preserve">Beklenen Ürün: </w:t>
      </w:r>
      <w:r>
        <w:rPr>
          <w:sz w:val="20"/>
        </w:rPr>
        <w:t>Baglanti portlari ve kablo turleri semasi</w:t>
      </w:r>
    </w:p>
    <w:p>
      <w:pPr>
        <w:spacing w:before="200"/>
      </w:pPr>
      <w:r>
        <w:rPr>
          <w:b/>
          <w:color w:val="007A7A"/>
          <w:sz w:val="24"/>
        </w:rPr>
        <w:t xml:space="preserve">  Araştırma Soruları</w:t>
      </w:r>
    </w:p>
    <w:p>
      <w:r>
        <w:rPr>
          <w:b/>
          <w:color w:val="007A7A"/>
          <w:sz w:val="20"/>
        </w:rPr>
        <w:t xml:space="preserve">  1. </w:t>
      </w:r>
      <w:r>
        <w:rPr>
          <w:sz w:val="20"/>
        </w:rPr>
        <w:t>Kablolu baglantida mesafe arttikca hiz duser mi?</w:t>
      </w:r>
    </w:p>
    <w:p>
      <w:r>
        <w:rPr>
          <w:b/>
          <w:color w:val="007A7A"/>
          <w:sz w:val="20"/>
        </w:rPr>
        <w:t xml:space="preserve">  2. </w:t>
      </w:r>
      <w:r>
        <w:rPr>
          <w:sz w:val="20"/>
        </w:rPr>
        <w:t>Fiber internetin icindeki isik nasil veri tasir?</w:t>
      </w:r>
    </w:p>
    <w:p>
      <w:r>
        <w:rPr>
          <w:b/>
          <w:color w:val="007A7A"/>
          <w:sz w:val="20"/>
        </w:rPr>
        <w:t xml:space="preserve">  3. </w:t>
      </w:r>
      <w:r>
        <w:rPr>
          <w:sz w:val="20"/>
        </w:rPr>
        <w:t>Wi-Fi 6 nedir ve ne avantaj saglar?</w:t>
      </w:r>
    </w:p>
    <w:p>
      <w:r>
        <w:rPr>
          <w:b/>
          <w:color w:val="1B2A4A"/>
          <w:sz w:val="20"/>
        </w:rPr>
        <w:t xml:space="preserve">Grupla Çalışma Kuralları: </w:t>
      </w:r>
      <w:r>
        <w:rPr>
          <w:sz w:val="20"/>
        </w:rPr>
        <w:t>Kablolari sertce cekmeyin, portlara dogru yonde takin.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Ethernet</w:t>
            </w:r>
          </w:p>
        </w:tc>
        <w:tc>
          <w:tcPr>
            <w:tcW w:type="dxa" w:w="2409"/>
          </w:tcPr>
          <w:p>
            <w:r>
              <w:rPr>
                <w:sz w:val="18"/>
              </w:rPr>
              <w:t>Kablolu ag baglanti standardi; yuksek hiz ve kararlilik saglar</w:t>
            </w:r>
          </w:p>
        </w:tc>
        <w:tc>
          <w:tcPr>
            <w:tcW w:type="dxa" w:w="2409"/>
          </w:tcPr>
          <w:p>
            <w:r>
              <w:rPr>
                <w:sz w:val="18"/>
              </w:rPr>
              <w:t>Cat5e/Cat6 kablo</w:t>
            </w:r>
          </w:p>
        </w:tc>
        <w:tc>
          <w:tcPr>
            <w:tcW w:type="dxa" w:w="2409"/>
          </w:tcPr>
          <w:p>
            <w:r>
              <w:rPr>
                <w:sz w:val="18"/>
              </w:rPr>
              <w:t>Bilgisayar kasasindaki RJ45 girisi</w:t>
            </w:r>
          </w:p>
        </w:tc>
      </w:tr>
      <w:tr>
        <w:tc>
          <w:tcPr>
            <w:tcW w:type="dxa" w:w="2409"/>
          </w:tcPr>
          <w:p>
            <w:r>
              <w:rPr>
                <w:sz w:val="18"/>
              </w:rPr>
              <w:t>Wi-Fi</w:t>
            </w:r>
          </w:p>
        </w:tc>
        <w:tc>
          <w:tcPr>
            <w:tcW w:type="dxa" w:w="2409"/>
          </w:tcPr>
          <w:p>
            <w:r>
              <w:rPr>
                <w:sz w:val="18"/>
              </w:rPr>
              <w:t>Kablosuz ag baglanti teknolojisi; hareket ozgurlugu sunar</w:t>
            </w:r>
          </w:p>
        </w:tc>
        <w:tc>
          <w:tcPr>
            <w:tcW w:type="dxa" w:w="2409"/>
          </w:tcPr>
          <w:p>
            <w:r>
              <w:rPr>
                <w:sz w:val="18"/>
              </w:rPr>
              <w:t>802.11ac/ax</w:t>
            </w:r>
          </w:p>
        </w:tc>
        <w:tc>
          <w:tcPr>
            <w:tcW w:type="dxa" w:w="2409"/>
          </w:tcPr>
          <w:p>
            <w:r>
              <w:rPr>
                <w:sz w:val="18"/>
              </w:rPr>
              <w:t>Modem/router'dan yayilan gorunmez sinyaller</w:t>
            </w:r>
          </w:p>
        </w:tc>
      </w:tr>
      <w:tr>
        <w:tc>
          <w:tcPr>
            <w:tcW w:type="dxa" w:w="2409"/>
          </w:tcPr>
          <w:p>
            <w:r>
              <w:rPr>
                <w:sz w:val="18"/>
              </w:rPr>
              <w:t>Fiber Optik</w:t>
            </w:r>
          </w:p>
        </w:tc>
        <w:tc>
          <w:tcPr>
            <w:tcW w:type="dxa" w:w="2409"/>
          </w:tcPr>
          <w:p>
            <w:r>
              <w:rPr>
                <w:sz w:val="18"/>
              </w:rPr>
              <w:t>Isik sinyalleriyle veri tasiyan en hizli kablo turu</w:t>
            </w:r>
          </w:p>
        </w:tc>
        <w:tc>
          <w:tcPr>
            <w:tcW w:type="dxa" w:w="2409"/>
          </w:tcPr>
          <w:p>
            <w:r>
              <w:rPr>
                <w:sz w:val="18"/>
              </w:rPr>
              <w:t>FTTH (Eve kadar fiber)</w:t>
            </w:r>
          </w:p>
        </w:tc>
        <w:tc>
          <w:tcPr>
            <w:tcW w:type="dxa" w:w="2409"/>
          </w:tcPr>
          <w:p>
            <w:r>
              <w:rPr>
                <w:sz w:val="18"/>
              </w:rPr>
              <w:t>Ince cam liflerden olusan kablo</w:t>
            </w:r>
          </w:p>
        </w:tc>
      </w:tr>
      <w:tr>
        <w:tc>
          <w:tcPr>
            <w:tcW w:type="dxa" w:w="2409"/>
          </w:tcPr>
          <w:p>
            <w:r>
              <w:rPr>
                <w:sz w:val="18"/>
              </w:rPr>
              <w:t>Modem</w:t>
            </w:r>
          </w:p>
        </w:tc>
        <w:tc>
          <w:tcPr>
            <w:tcW w:type="dxa" w:w="2409"/>
          </w:tcPr>
          <w:p>
            <w:r>
              <w:rPr>
                <w:sz w:val="18"/>
              </w:rPr>
              <w:t>Internet servis saglayicidan gelen sinyali bilgisayar diline ceviren cihaz</w:t>
            </w:r>
          </w:p>
        </w:tc>
        <w:tc>
          <w:tcPr>
            <w:tcW w:type="dxa" w:w="2409"/>
          </w:tcPr>
          <w:p>
            <w:r>
              <w:rPr>
                <w:sz w:val="18"/>
              </w:rPr>
              <w:t>ADSL/VDSL/Fiber modem</w:t>
            </w:r>
          </w:p>
        </w:tc>
        <w:tc>
          <w:tcPr>
            <w:tcW w:type="dxa" w:w="2409"/>
          </w:tcPr>
          <w:p>
            <w:r>
              <w:rPr>
                <w:sz w:val="18"/>
              </w:rPr>
              <w:t>Isikli kutucuk</w:t>
            </w:r>
          </w:p>
        </w:tc>
      </w:tr>
      <w:tr>
        <w:tc>
          <w:tcPr>
            <w:tcW w:type="dxa" w:w="2409"/>
          </w:tcPr>
          <w:p>
            <w:r>
              <w:rPr>
                <w:sz w:val="18"/>
              </w:rPr>
              <w:t>Switch</w:t>
            </w:r>
          </w:p>
        </w:tc>
        <w:tc>
          <w:tcPr>
            <w:tcW w:type="dxa" w:w="2409"/>
          </w:tcPr>
          <w:p>
            <w:r>
              <w:rPr>
                <w:sz w:val="18"/>
              </w:rPr>
              <w:t>Yerel agdaki (LAN) cihazlari birbirine baglayan dagitici</w:t>
            </w:r>
          </w:p>
        </w:tc>
        <w:tc>
          <w:tcPr>
            <w:tcW w:type="dxa" w:w="2409"/>
          </w:tcPr>
          <w:p>
            <w:r>
              <w:rPr>
                <w:sz w:val="18"/>
              </w:rPr>
              <w:t>8 portlu switch</w:t>
            </w:r>
          </w:p>
        </w:tc>
        <w:tc>
          <w:tcPr>
            <w:tcW w:type="dxa" w:w="2409"/>
          </w:tcPr>
          <w:p>
            <w:r>
              <w:rPr>
                <w:sz w:val="18"/>
              </w:rPr>
              <w:t>Birden cok Ethernet girisli kutu</w:t>
            </w:r>
          </w:p>
        </w:tc>
      </w:tr>
    </w:tbl>
    <w:p/>
    <w:p>
      <w:pPr>
        <w:spacing w:before="200"/>
      </w:pPr>
      <w:r>
        <w:rPr>
          <w:b/>
          <w:color w:val="E65C00"/>
          <w:sz w:val="24"/>
        </w:rPr>
        <w:t xml:space="preserve">  Konu Anlatımı</w:t>
      </w:r>
    </w:p>
    <w:p>
      <w:r>
        <w:rPr>
          <w:sz w:val="20"/>
        </w:rPr>
        <w:t>Bilgisayarlar aga kablolu (Ethernet) veya kablosuz (Wi-Fi, Bluetooth) olarak baglanir. Kablolu baglantilar daha stabil ve hizliyken, kablosuz baglantilar hareket ozgurlugu sunar.</w:t>
      </w:r>
    </w:p>
    <w:p>
      <w:r>
        <w:rPr>
          <w:sz w:val="20"/>
        </w:rPr>
        <w:t>Modem, internet servis saglayicidan gelen sinyali bilgisayarin anlayacagi dile cevirir. Switch ise yerel agdaki (LAN) cihazlari birbirine baglayan bir dagitici gorevi gorur. Router, farkli aglar arasinda yonlendirme yapar.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Kasa Arkasi Kablo</w:t>
            </w:r>
          </w:p>
        </w:tc>
        <w:tc>
          <w:tcPr>
            <w:tcW w:type="dxa" w:w="3213"/>
          </w:tcPr>
          <w:p>
            <w:r>
              <w:rPr>
                <w:sz w:val="18"/>
              </w:rPr>
              <w:t>Sari Ethernet kablosuyla kablolu baglanti</w:t>
            </w:r>
          </w:p>
        </w:tc>
        <w:tc>
          <w:tcPr>
            <w:tcW w:type="dxa" w:w="3213"/>
          </w:tcPr>
          <w:p>
            <w:r>
              <w:rPr>
                <w:sz w:val="18"/>
              </w:rPr>
              <w:t>Stabil ve hizli erisim</w:t>
            </w:r>
          </w:p>
        </w:tc>
      </w:tr>
      <w:tr>
        <w:tc>
          <w:tcPr>
            <w:tcW w:type="dxa" w:w="3213"/>
          </w:tcPr>
          <w:p>
            <w:r>
              <w:rPr>
                <w:sz w:val="18"/>
              </w:rPr>
              <w:t>Kafe Wi-Fi</w:t>
            </w:r>
          </w:p>
        </w:tc>
        <w:tc>
          <w:tcPr>
            <w:tcW w:type="dxa" w:w="3213"/>
          </w:tcPr>
          <w:p>
            <w:r>
              <w:rPr>
                <w:sz w:val="18"/>
              </w:rPr>
              <w:t>Kafelerdeki ortak kablosuz ag</w:t>
            </w:r>
          </w:p>
        </w:tc>
        <w:tc>
          <w:tcPr>
            <w:tcW w:type="dxa" w:w="3213"/>
          </w:tcPr>
          <w:p>
            <w:r>
              <w:rPr>
                <w:sz w:val="18"/>
              </w:rPr>
              <w:t>Hareket ozgurlugu</w:t>
            </w:r>
          </w:p>
        </w:tc>
      </w:tr>
      <w:tr>
        <w:tc>
          <w:tcPr>
            <w:tcW w:type="dxa" w:w="3213"/>
          </w:tcPr>
          <w:p>
            <w:r>
              <w:rPr>
                <w:sz w:val="18"/>
              </w:rPr>
              <w:t>Akilli Saat</w:t>
            </w:r>
          </w:p>
        </w:tc>
        <w:tc>
          <w:tcPr>
            <w:tcW w:type="dxa" w:w="3213"/>
          </w:tcPr>
          <w:p>
            <w:r>
              <w:rPr>
                <w:sz w:val="18"/>
              </w:rPr>
              <w:t>Bluetooth ile telefona baglanti</w:t>
            </w:r>
          </w:p>
        </w:tc>
        <w:tc>
          <w:tcPr>
            <w:tcW w:type="dxa" w:w="3213"/>
          </w:tcPr>
          <w:p>
            <w:r>
              <w:rPr>
                <w:sz w:val="18"/>
              </w:rPr>
              <w:t>Kisa mesafe kablosuz</w:t>
            </w:r>
          </w:p>
        </w:tc>
      </w:tr>
      <w:tr>
        <w:tc>
          <w:tcPr>
            <w:tcW w:type="dxa" w:w="3213"/>
          </w:tcPr>
          <w:p>
            <w:r>
              <w:rPr>
                <w:sz w:val="18"/>
              </w:rPr>
              <w:t>Ev Fiberi</w:t>
            </w:r>
          </w:p>
        </w:tc>
        <w:tc>
          <w:tcPr>
            <w:tcW w:type="dxa" w:w="3213"/>
          </w:tcPr>
          <w:p>
            <w:r>
              <w:rPr>
                <w:sz w:val="18"/>
              </w:rPr>
              <w:t>Yuksek hizli ev internet baglantisi</w:t>
            </w:r>
          </w:p>
        </w:tc>
        <w:tc>
          <w:tcPr>
            <w:tcW w:type="dxa" w:w="3213"/>
          </w:tcPr>
          <w:p>
            <w:r>
              <w:rPr>
                <w:sz w:val="18"/>
              </w:rPr>
              <w:t>En hizli kablo turu</w:t>
            </w:r>
          </w:p>
        </w:tc>
      </w:tr>
    </w:tbl>
    <w:p/>
    <w:p>
      <w:pPr>
        <w:spacing w:before="200"/>
      </w:pPr>
      <w:r>
        <w:rPr>
          <w:b/>
          <w:color w:val="E65C00"/>
          <w:sz w:val="24"/>
        </w:rPr>
        <w:t xml:space="preserve">  Görseller ve Tablolar</w:t>
      </w:r>
    </w:p>
    <w:p>
      <w:pPr>
        <w:pStyle w:val="ListBullet"/>
      </w:pPr>
      <w:r>
        <w:rPr>
          <w:sz w:val="20"/>
        </w:rPr>
        <w:t>Kablolu vs. kablosuz karsilastirma tablosu</w:t>
      </w:r>
    </w:p>
    <w:p>
      <w:pPr>
        <w:pStyle w:val="ListBullet"/>
      </w:pPr>
      <w:r>
        <w:rPr>
          <w:sz w:val="20"/>
        </w:rPr>
        <w:t>Modem-Switch-Router baglanti semasi</w:t>
      </w:r>
    </w:p>
    <w:p>
      <w:pPr>
        <w:spacing w:before="200"/>
      </w:pPr>
      <w:r>
        <w:rPr>
          <w:b/>
          <w:color w:val="E65C00"/>
          <w:sz w:val="24"/>
        </w:rPr>
        <w:t xml:space="preserve">  Analoji ve Benzetmeler</w:t>
      </w:r>
    </w:p>
    <w:p>
      <w:r>
        <w:rPr>
          <w:b/>
          <w:color w:val="E65C00"/>
          <w:sz w:val="20"/>
        </w:rPr>
        <w:t xml:space="preserve">  1. </w:t>
      </w:r>
      <w:r>
        <w:rPr>
          <w:sz w:val="20"/>
        </w:rPr>
        <w:t>Tren rayi (Kablolu) vs. Ucak rotasi (Kablosuz): Biri stabil, digeri esnek</w:t>
      </w:r>
    </w:p>
    <w:p>
      <w:r>
        <w:rPr>
          <w:b/>
          <w:color w:val="E65C00"/>
          <w:sz w:val="20"/>
        </w:rPr>
        <w:t xml:space="preserve">  2. </w:t>
      </w:r>
      <w:r>
        <w:rPr>
          <w:sz w:val="20"/>
        </w:rPr>
        <w:t>Musluk hortumu (Ethernet) vs. Fiskiye (Wi-Fi): Biri yonlu, digeri dagilan</w:t>
      </w:r>
    </w:p>
    <w:p>
      <w:r>
        <w:rPr>
          <w:b/>
          <w:color w:val="E65C00"/>
          <w:sz w:val="20"/>
        </w:rPr>
        <w:t xml:space="preserve">  3. </w:t>
      </w:r>
      <w:r>
        <w:rPr>
          <w:sz w:val="20"/>
        </w:rPr>
        <w:t>Mektup (Fiziksel kablo) vs. Telsiz mesaji (Kablosuz sinyal)</w:t>
      </w:r>
    </w:p>
    <w:p>
      <w:pPr>
        <w:spacing w:before="200"/>
      </w:pPr>
      <w:r>
        <w:rPr>
          <w:b/>
          <w:color w:val="E65C00"/>
          <w:sz w:val="24"/>
        </w:rPr>
        <w:t xml:space="preserve">  Öğrenci Soru-Cevap</w:t>
      </w:r>
    </w:p>
    <w:p>
      <w:pPr>
        <w:pStyle w:val="ListBullet"/>
      </w:pPr>
      <w:r>
        <w:rPr>
          <w:sz w:val="20"/>
        </w:rPr>
        <w:t>Kablosuz baglanti neden bazen kopar? - Engeller ve sinyal karismasi nedeniyle.</w:t>
      </w:r>
    </w:p>
    <w:p>
      <w:pPr>
        <w:pStyle w:val="ListBullet"/>
      </w:pPr>
      <w:r>
        <w:rPr>
          <w:sz w:val="20"/>
        </w:rPr>
        <w:t>Switch internet saglar mi? - Hayir, sadece ic agdaki veriyi dagitir.</w:t>
      </w:r>
    </w:p>
    <w:p>
      <w:pPr>
        <w:pStyle w:val="ListBullet"/>
      </w:pPr>
      <w:r>
        <w:rPr>
          <w:sz w:val="20"/>
        </w:rPr>
        <w:t>Fiber kablo neden kirilmaz? - Cam lifleri cok incedir ama ozel korunur.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"Ag Kurulum Senaryosu"</w:t>
      </w:r>
    </w:p>
    <w:p>
      <w:r>
        <w:rPr>
          <w:b/>
          <w:color w:val="1B2A4A"/>
          <w:sz w:val="20"/>
        </w:rPr>
        <w:t xml:space="preserve">Türü: </w:t>
      </w:r>
      <w:r>
        <w:rPr>
          <w:sz w:val="20"/>
        </w:rPr>
        <w:t>Grup Calismasi</w:t>
      </w:r>
    </w:p>
    <w:p>
      <w:r>
        <w:rPr>
          <w:b/>
          <w:color w:val="1B2A4A"/>
          <w:sz w:val="20"/>
        </w:rPr>
        <w:t xml:space="preserve">Amacı: </w:t>
      </w:r>
      <w:r>
        <w:rPr>
          <w:sz w:val="20"/>
        </w:rPr>
        <w:t>Bir ofis icin uygun ag altyapisini tasarlamak.</w:t>
      </w:r>
    </w:p>
    <w:p>
      <w:pPr>
        <w:spacing w:before="200"/>
      </w:pPr>
      <w:r>
        <w:rPr>
          <w:b/>
          <w:color w:val="6A1B9A"/>
          <w:sz w:val="24"/>
        </w:rPr>
        <w:t xml:space="preserve">  Yönerge Adımları</w:t>
      </w:r>
    </w:p>
    <w:p>
      <w:r>
        <w:rPr>
          <w:b/>
          <w:color w:val="6A1B9A"/>
          <w:sz w:val="20"/>
        </w:rPr>
        <w:t xml:space="preserve">  1. </w:t>
      </w:r>
      <w:r>
        <w:rPr>
          <w:sz w:val="20"/>
        </w:rPr>
        <w:t>Bir ofis kati planini alin.</w:t>
      </w:r>
    </w:p>
    <w:p>
      <w:r>
        <w:rPr>
          <w:b/>
          <w:color w:val="6A1B9A"/>
          <w:sz w:val="20"/>
        </w:rPr>
        <w:t xml:space="preserve">  2. </w:t>
      </w:r>
      <w:r>
        <w:rPr>
          <w:sz w:val="20"/>
        </w:rPr>
        <w:t>Modemi merkeze yerlestirin.</w:t>
      </w:r>
    </w:p>
    <w:p>
      <w:r>
        <w:rPr>
          <w:b/>
          <w:color w:val="6A1B9A"/>
          <w:sz w:val="20"/>
        </w:rPr>
        <w:t xml:space="preserve">  3. </w:t>
      </w:r>
      <w:r>
        <w:rPr>
          <w:sz w:val="20"/>
        </w:rPr>
        <w:t>Hangi masalara kablo cekilmeli belirleyin.</w:t>
      </w:r>
    </w:p>
    <w:p>
      <w:r>
        <w:rPr>
          <w:b/>
          <w:color w:val="6A1B9A"/>
          <w:sz w:val="20"/>
        </w:rPr>
        <w:t xml:space="preserve">  4. </w:t>
      </w:r>
      <w:r>
        <w:rPr>
          <w:sz w:val="20"/>
        </w:rPr>
        <w:t>Nereye Access Point (kablosuz erisim noktasi) konulmali secin.</w:t>
      </w:r>
    </w:p>
    <w:p>
      <w:r>
        <w:rPr>
          <w:b/>
          <w:color w:val="6A1B9A"/>
          <w:sz w:val="20"/>
        </w:rPr>
        <w:t xml:space="preserve">  5. </w:t>
      </w:r>
      <w:r>
        <w:rPr>
          <w:sz w:val="20"/>
        </w:rPr>
        <w:t>Baglanti semasini cizin ve sinifa sunun.</w:t>
      </w:r>
    </w:p>
    <w:p>
      <w:r>
        <w:rPr>
          <w:b/>
          <w:color w:val="1B2A4A"/>
          <w:sz w:val="20"/>
        </w:rPr>
        <w:t xml:space="preserve">Beklenen Ürün: </w:t>
      </w:r>
      <w:r>
        <w:rPr>
          <w:sz w:val="20"/>
        </w:rPr>
        <w:t>Ofis Ag Topolojisi</w:t>
      </w:r>
    </w:p>
    <w:p>
      <w:pPr>
        <w:spacing w:before="200"/>
      </w:pPr>
      <w:r>
        <w:rPr>
          <w:b/>
          <w:color w:val="6A1B9A"/>
          <w:sz w:val="24"/>
        </w:rPr>
        <w:t xml:space="preserve">  Transfer Soruları</w:t>
      </w:r>
    </w:p>
    <w:p>
      <w:r>
        <w:rPr>
          <w:b/>
          <w:color w:val="6A1B9A"/>
          <w:sz w:val="20"/>
        </w:rPr>
        <w:t xml:space="preserve">  1. </w:t>
      </w:r>
      <w:r>
        <w:rPr>
          <w:sz w:val="20"/>
        </w:rPr>
        <w:t>Ucaklarda internet nasil saglanir? (Uydu/Kablosuz)</w:t>
      </w:r>
    </w:p>
    <w:p>
      <w:r>
        <w:rPr>
          <w:b/>
          <w:color w:val="6A1B9A"/>
          <w:sz w:val="20"/>
        </w:rPr>
        <w:t xml:space="preserve">  2. </w:t>
      </w:r>
      <w:r>
        <w:rPr>
          <w:sz w:val="20"/>
        </w:rPr>
        <w:t>Deniz altindan gecen kitalarasi kablolar hangi turdedir? (Fiber)</w:t>
      </w:r>
    </w:p>
    <w:p>
      <w:r>
        <w:rPr>
          <w:b/>
          <w:color w:val="6A1B9A"/>
          <w:sz w:val="20"/>
        </w:rPr>
        <w:t xml:space="preserve">  3. </w:t>
      </w:r>
      <w:r>
        <w:rPr>
          <w:sz w:val="20"/>
        </w:rPr>
        <w:t>5G ev internetinin yerini alabilir mi?</w:t>
      </w:r>
    </w:p>
    <w:p>
      <w:r>
        <w:rPr>
          <w:b/>
          <w:color w:val="1B2A4A"/>
          <w:sz w:val="20"/>
        </w:rPr>
        <w:t xml:space="preserve">İlişkili Disiplinler: </w:t>
      </w:r>
      <w:r>
        <w:rPr>
          <w:sz w:val="20"/>
        </w:rPr>
        <w:t>Fizik (Sinyal iletimi, Isik), Tasarim (Ag topolojisi), Ekonomi (Maliyet)</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Evin arka odasinda Wi-Fi cekmiyor. Hangi cihazla cozersiniz?</w:t>
              <w:br/>
              <w:br/>
              <w:t>Cozum: Wi-Fi Repeater veya Powerline adaptor kullanarak sinyali guclendirebilirsiniz.</w:t>
            </w:r>
          </w:p>
        </w:tc>
      </w:tr>
    </w:tbl>
    <w:p/>
    <w:p>
      <w:r>
        <w:rPr>
          <w:b/>
          <w:color w:val="1B2A4A"/>
          <w:sz w:val="20"/>
        </w:rPr>
        <w:t xml:space="preserve">Yaratıcı Görev: </w:t>
      </w:r>
      <w:r>
        <w:rPr>
          <w:sz w:val="20"/>
        </w:rPr>
        <w:t>Tamamen gorunmez ve engellerden etkilenmeyen bir 'Hayali Baglanti Turu' tasarlayin ve brosur hazirlain.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Kablolu-kablosuz farkini biliyorum.</w:t>
      </w:r>
    </w:p>
    <w:p>
      <w:r>
        <w:rPr>
          <w:sz w:val="20"/>
        </w:rPr>
        <w:t xml:space="preserve">  ☐  RJ45 konnektoru taniyorum.</w:t>
      </w:r>
    </w:p>
    <w:p>
      <w:r>
        <w:rPr>
          <w:sz w:val="20"/>
        </w:rPr>
        <w:t xml:space="preserve">  ☐  Modemin gorevini aciklarim.</w:t>
      </w:r>
    </w:p>
    <w:p>
      <w:r>
        <w:rPr>
          <w:sz w:val="20"/>
        </w:rPr>
        <w:t xml:space="preserve">  ☐  Wi-Fi avantajlarini sayarim.</w:t>
      </w:r>
    </w:p>
    <w:p>
      <w:r>
        <w:rPr>
          <w:sz w:val="20"/>
        </w:rPr>
        <w:t xml:space="preserve">  ☐  Baglanti donanimlarini listeleyebilirim.</w:t>
      </w:r>
    </w:p>
    <w:p>
      <w:pPr>
        <w:spacing w:before="200"/>
      </w:pPr>
      <w:r>
        <w:rPr>
          <w:b/>
          <w:color w:val="2E7D32"/>
          <w:sz w:val="24"/>
        </w:rPr>
        <w:t xml:space="preserve">  Öz Değerlendirme Soruları</w:t>
      </w:r>
    </w:p>
    <w:p>
      <w:r>
        <w:rPr>
          <w:b/>
          <w:color w:val="2E7D32"/>
          <w:sz w:val="20"/>
        </w:rPr>
        <w:t xml:space="preserve">  1. </w:t>
      </w:r>
      <w:r>
        <w:rPr>
          <w:sz w:val="20"/>
        </w:rPr>
        <w:t>En guvenli baglanti hangisidir?</w:t>
      </w:r>
    </w:p>
    <w:p>
      <w:r>
        <w:rPr>
          <w:b/>
          <w:color w:val="2E7D32"/>
          <w:sz w:val="20"/>
        </w:rPr>
        <w:t xml:space="preserve">  2. </w:t>
      </w:r>
      <w:r>
        <w:rPr>
          <w:sz w:val="20"/>
        </w:rPr>
        <w:t>Modemin arkasindaki portlari taniyor muyum?</w:t>
      </w:r>
    </w:p>
    <w:p>
      <w:r>
        <w:rPr>
          <w:b/>
          <w:color w:val="2E7D32"/>
          <w:sz w:val="20"/>
        </w:rPr>
        <w:t xml:space="preserve">  3. </w:t>
      </w:r>
      <w:r>
        <w:rPr>
          <w:sz w:val="20"/>
        </w:rPr>
        <w:t>Kablosuz baglantinin sinirlarini anladim mi?</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RJ45 nedir?</w:t>
            </w:r>
          </w:p>
        </w:tc>
        <w:tc>
          <w:tcPr>
            <w:tcW w:type="dxa" w:w="3213"/>
          </w:tcPr>
          <w:p>
            <w:r>
              <w:rPr>
                <w:sz w:val="18"/>
              </w:rPr>
              <w:t>Ethernet kablo ucu (konnektoru)</w:t>
            </w:r>
          </w:p>
        </w:tc>
      </w:tr>
      <w:tr>
        <w:tc>
          <w:tcPr>
            <w:tcW w:type="dxa" w:w="3213"/>
          </w:tcPr>
          <w:p>
            <w:r>
              <w:rPr>
                <w:sz w:val="18"/>
              </w:rPr>
              <w:t>2</w:t>
            </w:r>
          </w:p>
        </w:tc>
        <w:tc>
          <w:tcPr>
            <w:tcW w:type="dxa" w:w="3213"/>
          </w:tcPr>
          <w:p>
            <w:r>
              <w:rPr>
                <w:sz w:val="18"/>
              </w:rPr>
              <w:t>Sinyal dagitan ag kutusu?</w:t>
            </w:r>
          </w:p>
        </w:tc>
        <w:tc>
          <w:tcPr>
            <w:tcW w:type="dxa" w:w="3213"/>
          </w:tcPr>
          <w:p>
            <w:r>
              <w:rPr>
                <w:sz w:val="18"/>
              </w:rPr>
              <w:t>Switch</w:t>
            </w:r>
          </w:p>
        </w:tc>
      </w:tr>
      <w:tr>
        <w:tc>
          <w:tcPr>
            <w:tcW w:type="dxa" w:w="3213"/>
          </w:tcPr>
          <w:p>
            <w:r>
              <w:rPr>
                <w:sz w:val="18"/>
              </w:rPr>
              <w:t>3</w:t>
            </w:r>
          </w:p>
        </w:tc>
        <w:tc>
          <w:tcPr>
            <w:tcW w:type="dxa" w:w="3213"/>
          </w:tcPr>
          <w:p>
            <w:r>
              <w:rPr>
                <w:sz w:val="18"/>
              </w:rPr>
              <w:t>En hizli kablo turu?</w:t>
            </w:r>
          </w:p>
        </w:tc>
        <w:tc>
          <w:tcPr>
            <w:tcW w:type="dxa" w:w="3213"/>
          </w:tcPr>
          <w:p>
            <w:r>
              <w:rPr>
                <w:sz w:val="18"/>
              </w:rPr>
              <w:t>Fiber Optik</w:t>
            </w:r>
          </w:p>
        </w:tc>
      </w:tr>
      <w:tr>
        <w:tc>
          <w:tcPr>
            <w:tcW w:type="dxa" w:w="3213"/>
          </w:tcPr>
          <w:p>
            <w:r>
              <w:rPr>
                <w:sz w:val="18"/>
              </w:rPr>
              <w:t>4</w:t>
            </w:r>
          </w:p>
        </w:tc>
        <w:tc>
          <w:tcPr>
            <w:tcW w:type="dxa" w:w="3213"/>
          </w:tcPr>
          <w:p>
            <w:r>
              <w:rPr>
                <w:sz w:val="18"/>
              </w:rPr>
              <w:t>Wi-Fi bir baglanti turu mudur?</w:t>
            </w:r>
          </w:p>
        </w:tc>
        <w:tc>
          <w:tcPr>
            <w:tcW w:type="dxa" w:w="3213"/>
          </w:tcPr>
          <w:p>
            <w:r>
              <w:rPr>
                <w:sz w:val="18"/>
              </w:rPr>
              <w:t>Evet</w:t>
            </w:r>
          </w:p>
        </w:tc>
      </w:tr>
      <w:tr>
        <w:tc>
          <w:tcPr>
            <w:tcW w:type="dxa" w:w="3213"/>
          </w:tcPr>
          <w:p>
            <w:r>
              <w:rPr>
                <w:sz w:val="18"/>
              </w:rPr>
              <w:t>5</w:t>
            </w:r>
          </w:p>
        </w:tc>
        <w:tc>
          <w:tcPr>
            <w:tcW w:type="dxa" w:w="3213"/>
          </w:tcPr>
          <w:p>
            <w:r>
              <w:rPr>
                <w:sz w:val="18"/>
              </w:rPr>
              <w:t>LAN kablosunun diger adi?</w:t>
            </w:r>
          </w:p>
        </w:tc>
        <w:tc>
          <w:tcPr>
            <w:tcW w:type="dxa" w:w="3213"/>
          </w:tcPr>
          <w:p>
            <w:r>
              <w:rPr>
                <w:sz w:val="18"/>
              </w:rPr>
              <w:t>Ethernet</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Kablolu baglanti bir gun tamamen biter mi?</w:t>
      </w:r>
    </w:p>
    <w:p>
      <w:r>
        <w:rPr>
          <w:b/>
          <w:color w:val="2E7D32"/>
          <w:sz w:val="20"/>
        </w:rPr>
        <w:t xml:space="preserve">  2. </w:t>
      </w:r>
      <w:r>
        <w:rPr>
          <w:sz w:val="20"/>
        </w:rPr>
        <w:t>5G teknolojisi ev internetinin yerini alir mi?</w:t>
      </w:r>
    </w:p>
    <w:p>
      <w:r>
        <w:rPr>
          <w:b/>
          <w:color w:val="2E7D32"/>
          <w:sz w:val="20"/>
        </w:rPr>
        <w:t xml:space="preserve">  3. </w:t>
      </w:r>
      <w:r>
        <w:rPr>
          <w:sz w:val="20"/>
        </w:rPr>
        <w:t>Kablosuz baglanti guvenli midir?</w:t>
      </w:r>
    </w:p>
    <w:p>
      <w:r>
        <w:rPr>
          <w:b/>
          <w:color w:val="2E7D32"/>
          <w:sz w:val="20"/>
        </w:rPr>
        <w:t>Eleştirel Düşünme:</w:t>
      </w:r>
    </w:p>
    <w:p>
      <w:r>
        <w:rPr>
          <w:b/>
          <w:color w:val="2E7D32"/>
          <w:sz w:val="20"/>
        </w:rPr>
        <w:t xml:space="preserve">  1. </w:t>
      </w:r>
      <w:r>
        <w:rPr>
          <w:sz w:val="20"/>
        </w:rPr>
        <w:t>Guvenlik acisindan kablo mu Wi-Fi mi ustun? Neden?</w:t>
      </w:r>
    </w:p>
    <w:p>
      <w:r>
        <w:rPr>
          <w:b/>
          <w:color w:val="2E7D32"/>
          <w:sz w:val="20"/>
        </w:rPr>
        <w:t xml:space="preserve">  2. </w:t>
      </w:r>
      <w:r>
        <w:rPr>
          <w:sz w:val="20"/>
        </w:rPr>
        <w:t>Wi-Fi sinyallerinin sagliga etkisi var midir?</w:t>
      </w:r>
    </w:p>
    <w:p>
      <w:r>
        <w:rPr>
          <w:b/>
          <w:color w:val="2E7D32"/>
          <w:sz w:val="20"/>
        </w:rPr>
        <w:t xml:space="preserve">  3. </w:t>
      </w:r>
      <w:r>
        <w:rPr>
          <w:sz w:val="20"/>
        </w:rPr>
        <w:t>Neden hem kablolu hem kablosuz kullaniriz?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"Kablolu ve Kablosuz Baglanti Testi"</w:t>
      </w:r>
    </w:p>
    <w:p>
      <w:r>
        <w:rPr>
          <w:b/>
          <w:color w:val="1B2A4A"/>
          <w:sz w:val="20"/>
        </w:rPr>
        <w:t xml:space="preserve">Hedef: </w:t>
      </w:r>
      <w:r>
        <w:rPr>
          <w:sz w:val="20"/>
        </w:rPr>
        <w:t>Her iki baglanti turunu test edip farklarini gozlemlemek.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Ethernet Baglantisi</w:t>
            </w:r>
          </w:p>
        </w:tc>
        <w:tc>
          <w:tcPr>
            <w:tcW w:type="dxa" w:w="3213"/>
          </w:tcPr>
          <w:p>
            <w:r>
              <w:rPr>
                <w:sz w:val="18"/>
              </w:rPr>
              <w:t>Ethernet kablosunu bilgisayara takin</w:t>
            </w:r>
          </w:p>
        </w:tc>
        <w:tc>
          <w:tcPr>
            <w:tcW w:type="dxa" w:w="3213"/>
          </w:tcPr>
          <w:p>
            <w:r>
              <w:rPr>
                <w:sz w:val="18"/>
              </w:rPr>
              <w:t>Ag simgesi degisir</w:t>
            </w:r>
          </w:p>
        </w:tc>
      </w:tr>
      <w:tr>
        <w:tc>
          <w:tcPr>
            <w:tcW w:type="dxa" w:w="3213"/>
          </w:tcPr>
          <w:p>
            <w:r>
              <w:rPr>
                <w:sz w:val="18"/>
              </w:rPr>
              <w:t>2. Wi-Fi Tarama</w:t>
            </w:r>
          </w:p>
        </w:tc>
        <w:tc>
          <w:tcPr>
            <w:tcW w:type="dxa" w:w="3213"/>
          </w:tcPr>
          <w:p>
            <w:r>
              <w:rPr>
                <w:sz w:val="18"/>
              </w:rPr>
              <w:t>Kablosuz aglari tarayin</w:t>
            </w:r>
          </w:p>
        </w:tc>
        <w:tc>
          <w:tcPr>
            <w:tcW w:type="dxa" w:w="3213"/>
          </w:tcPr>
          <w:p>
            <w:r>
              <w:rPr>
                <w:sz w:val="18"/>
              </w:rPr>
              <w:t>Mevcut aglar listelenir</w:t>
            </w:r>
          </w:p>
        </w:tc>
      </w:tr>
      <w:tr>
        <w:tc>
          <w:tcPr>
            <w:tcW w:type="dxa" w:w="3213"/>
          </w:tcPr>
          <w:p>
            <w:r>
              <w:rPr>
                <w:sz w:val="18"/>
              </w:rPr>
              <w:t>3. Sinyal Gucu</w:t>
            </w:r>
          </w:p>
        </w:tc>
        <w:tc>
          <w:tcPr>
            <w:tcW w:type="dxa" w:w="3213"/>
          </w:tcPr>
          <w:p>
            <w:r>
              <w:rPr>
                <w:sz w:val="18"/>
              </w:rPr>
              <w:t>Wi-Fi sinyal gucunu olcun</w:t>
            </w:r>
          </w:p>
        </w:tc>
        <w:tc>
          <w:tcPr>
            <w:tcW w:type="dxa" w:w="3213"/>
          </w:tcPr>
          <w:p>
            <w:r>
              <w:rPr>
                <w:sz w:val="18"/>
              </w:rPr>
              <w:t>Baglanti kalitesi anlasilir</w:t>
            </w:r>
          </w:p>
        </w:tc>
      </w:tr>
      <w:tr>
        <w:tc>
          <w:tcPr>
            <w:tcW w:type="dxa" w:w="3213"/>
          </w:tcPr>
          <w:p>
            <w:r>
              <w:rPr>
                <w:sz w:val="18"/>
              </w:rPr>
              <w:t>4. Modem Arayuzu</w:t>
            </w:r>
          </w:p>
        </w:tc>
        <w:tc>
          <w:tcPr>
            <w:tcW w:type="dxa" w:w="3213"/>
          </w:tcPr>
          <w:p>
            <w:r>
              <w:rPr>
                <w:sz w:val="18"/>
              </w:rPr>
              <w:t>Tarayicida 192.168.1.1 adresini acin</w:t>
            </w:r>
          </w:p>
        </w:tc>
        <w:tc>
          <w:tcPr>
            <w:tcW w:type="dxa" w:w="3213"/>
          </w:tcPr>
          <w:p>
            <w:r>
              <w:rPr>
                <w:sz w:val="18"/>
              </w:rPr>
              <w:t>Modem ayar ekrani gorunur</w:t>
            </w:r>
          </w:p>
        </w:tc>
      </w:tr>
      <w:tr>
        <w:tc>
          <w:tcPr>
            <w:tcW w:type="dxa" w:w="3213"/>
          </w:tcPr>
          <w:p>
            <w:r>
              <w:rPr>
                <w:sz w:val="18"/>
              </w:rPr>
              <w:t>5. Gecis Testi</w:t>
            </w:r>
          </w:p>
        </w:tc>
        <w:tc>
          <w:tcPr>
            <w:tcW w:type="dxa" w:w="3213"/>
          </w:tcPr>
          <w:p>
            <w:r>
              <w:rPr>
                <w:sz w:val="18"/>
              </w:rPr>
              <w:t>Kabloyu cikarip Wi-Fi'a gecin</w:t>
            </w:r>
          </w:p>
        </w:tc>
        <w:tc>
          <w:tcPr>
            <w:tcW w:type="dxa" w:w="3213"/>
          </w:tcPr>
          <w:p>
            <w:r>
              <w:rPr>
                <w:sz w:val="18"/>
              </w:rPr>
              <w:t>Hiz farki gozlenir</w:t>
            </w:r>
          </w:p>
        </w:tc>
      </w:tr>
    </w:tbl>
    <w:p/>
    <w:p>
      <w:r>
        <w:rPr>
          <w:b/>
          <w:color w:val="1B2A4A"/>
          <w:sz w:val="20"/>
        </w:rPr>
        <w:t xml:space="preserve">Tamamlanma Kriteri: </w:t>
      </w:r>
      <w:r>
        <w:rPr>
          <w:sz w:val="20"/>
        </w:rPr>
        <w:t>Kablolu ve kablosuz baglanti arasindaki hiz farkinin gozlemlenmesi.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"Ethernet Kablo Hazirlama"</w:t>
      </w:r>
    </w:p>
    <w:p>
      <w:r>
        <w:rPr>
          <w:b/>
          <w:color w:val="1B2A4A"/>
          <w:sz w:val="20"/>
        </w:rPr>
        <w:t xml:space="preserve">Eğitmenin Gösterdiği: </w:t>
      </w:r>
      <w:r>
        <w:rPr>
          <w:sz w:val="20"/>
        </w:rPr>
        <w:t>Bir Ethernet kablosunu RJ45 konnektorle sikar (krimpleme) ve bilgisayara takar.</w:t>
      </w:r>
    </w:p>
    <w:p>
      <w:r>
        <w:rPr>
          <w:b/>
          <w:color w:val="1B2A4A"/>
          <w:sz w:val="20"/>
        </w:rPr>
        <w:t xml:space="preserve">Öğrencinin Tekrarladığı: </w:t>
      </w:r>
      <w:r>
        <w:rPr>
          <w:sz w:val="20"/>
        </w:rPr>
        <w:t>Krimpleme islemini gozlemler; hazir kablolarla bilgisayari aga baglar.</w:t>
      </w:r>
    </w:p>
    <w:p>
      <w:r>
        <w:rPr>
          <w:b/>
          <w:color w:val="1B2A4A"/>
          <w:sz w:val="20"/>
        </w:rPr>
        <w:t xml:space="preserve">Dikkat Noktaları: </w:t>
      </w:r>
      <w:r>
        <w:rPr>
          <w:sz w:val="20"/>
        </w:rPr>
        <w:t>Kablo uclarini dogru sirada dizin; krimp alesini dikkatli kullanin.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Ag turlerini kablolu/kablosuz olarak siniflayin</w:t>
            </w:r>
          </w:p>
        </w:tc>
      </w:tr>
      <w:tr>
        <w:tc>
          <w:tcPr>
            <w:tcW w:type="dxa" w:w="3213"/>
          </w:tcPr>
          <w:p>
            <w:r>
              <w:rPr>
                <w:sz w:val="18"/>
              </w:rPr>
              <w:t>2</w:t>
            </w:r>
          </w:p>
        </w:tc>
        <w:tc>
          <w:tcPr>
            <w:tcW w:type="dxa" w:w="3213"/>
          </w:tcPr>
          <w:p>
            <w:r>
              <w:rPr>
                <w:sz w:val="18"/>
              </w:rPr>
              <w:t>Orta</w:t>
            </w:r>
          </w:p>
        </w:tc>
        <w:tc>
          <w:tcPr>
            <w:tcW w:type="dxa" w:w="3213"/>
          </w:tcPr>
          <w:p>
            <w:r>
              <w:rPr>
                <w:sz w:val="18"/>
              </w:rPr>
              <w:t>Verilen 5 kabloyu dogru portlara takin</w:t>
            </w:r>
          </w:p>
        </w:tc>
      </w:tr>
      <w:tr>
        <w:tc>
          <w:tcPr>
            <w:tcW w:type="dxa" w:w="3213"/>
          </w:tcPr>
          <w:p>
            <w:r>
              <w:rPr>
                <w:sz w:val="18"/>
              </w:rPr>
              <w:t>3</w:t>
            </w:r>
          </w:p>
        </w:tc>
        <w:tc>
          <w:tcPr>
            <w:tcW w:type="dxa" w:w="3213"/>
          </w:tcPr>
          <w:p>
            <w:r>
              <w:rPr>
                <w:sz w:val="18"/>
              </w:rPr>
              <w:t>Ileri</w:t>
            </w:r>
          </w:p>
        </w:tc>
        <w:tc>
          <w:tcPr>
            <w:tcW w:type="dxa" w:w="3213"/>
          </w:tcPr>
          <w:p>
            <w:r>
              <w:rPr>
                <w:sz w:val="18"/>
              </w:rPr>
              <w:t>Ayni kanaldaki iki modemin birbirini yavaslatma sorununu cozun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"Sinyal Karisikligi"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Ofisteki Wi-Fi cok yavas. Cevrede cok fazla kablosuz ag var ve hepsi ayni kanalda. Kanal degistirme veya 5GHz bandina gecis cozum olabilir mi?</w:t>
            </w:r>
          </w:p>
        </w:tc>
      </w:tr>
    </w:tbl>
    <w:p/>
    <w:p>
      <w:r>
        <w:rPr>
          <w:b/>
          <w:color w:val="1B2A4A"/>
          <w:sz w:val="20"/>
        </w:rPr>
        <w:t xml:space="preserve">Beklenen Çıktı: </w:t>
      </w:r>
      <w:r>
        <w:rPr>
          <w:sz w:val="20"/>
        </w:rPr>
        <w:t>Wi-Fi kanal carpismasini tespit edip uygun kanal secimi yapma.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aglarin fiziksel ve sinyalsel baglarini, kablolu ve kablosuz teknolojileri detaylariyla ogrenek. Ethernet, Wi-Fi, Fiber, Modem ve Switch kavramlarini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Ethernet</w:t>
            </w:r>
          </w:p>
        </w:tc>
        <w:tc>
          <w:tcPr>
            <w:tcW w:type="dxa" w:w="4819"/>
            <w:shd w:fill="F5F5F5"/>
          </w:tcPr>
          <w:p>
            <w:r>
              <w:rPr>
                <w:b/>
                <w:color w:val="1B2A4A"/>
                <w:sz w:val="20"/>
              </w:rPr>
              <w:t xml:space="preserve">  Wi-Fi</w:t>
            </w:r>
          </w:p>
        </w:tc>
      </w:tr>
      <w:tr>
        <w:tc>
          <w:tcPr>
            <w:tcW w:type="dxa" w:w="4819"/>
            <w:shd w:fill="F5F5F5"/>
          </w:tcPr>
          <w:p>
            <w:r>
              <w:rPr>
                <w:b/>
                <w:color w:val="1B2A4A"/>
                <w:sz w:val="20"/>
              </w:rPr>
              <w:t xml:space="preserve">  Modem</w:t>
            </w:r>
          </w:p>
        </w:tc>
        <w:tc>
          <w:tcPr>
            <w:tcW w:type="dxa" w:w="4819"/>
            <w:shd w:fill="F5F5F5"/>
          </w:tcPr>
          <w:p>
            <w:r>
              <w:rPr>
                <w:b/>
                <w:color w:val="1B2A4A"/>
                <w:sz w:val="20"/>
              </w:rPr>
              <w:t xml:space="preserve">  Switch</w:t>
            </w:r>
          </w:p>
        </w:tc>
      </w:tr>
      <w:tr>
        <w:tc>
          <w:tcPr>
            <w:tcW w:type="dxa" w:w="4819"/>
            <w:shd w:fill="F5F5F5"/>
          </w:tcPr>
          <w:p>
            <w:r>
              <w:rPr>
                <w:b/>
                <w:color w:val="1B2A4A"/>
                <w:sz w:val="20"/>
              </w:rPr>
              <w:t xml:space="preserve">  RJ45</w:t>
            </w:r>
          </w:p>
        </w:tc>
        <w:tc>
          <w:tcPr>
            <w:tcW w:type="dxa" w:w="4819"/>
            <w:shd w:fill="F5F5F5"/>
          </w:tcPr>
          <w:p>
            <w:r>
              <w:rPr>
                <w:b/>
                <w:color w:val="1B2A4A"/>
                <w:sz w:val="20"/>
              </w:rPr>
              <w:t xml:space="preserve">  Fiber Optik</w:t>
            </w:r>
          </w:p>
        </w:tc>
      </w:tr>
      <w:tr>
        <w:tc>
          <w:tcPr>
            <w:tcW w:type="dxa" w:w="4819"/>
            <w:shd w:fill="F5F5F5"/>
          </w:tcPr>
          <w:p>
            <w:r>
              <w:rPr>
                <w:b/>
                <w:color w:val="1B2A4A"/>
                <w:sz w:val="20"/>
              </w:rPr>
              <w:t xml:space="preserve">  Sinyal</w:t>
            </w:r>
          </w:p>
        </w:tc>
        <w:tc>
          <w:tcPr>
            <w:tcW w:type="dxa" w:w="4819"/>
            <w:shd w:fill="F5F5F5"/>
          </w:tcPr>
          <w:p>
            <w:r>
              <w:rPr>
                <w:b/>
                <w:color w:val="1B2A4A"/>
                <w:sz w:val="20"/>
              </w:rPr>
              <w:t xml:space="preserve">  Bant Genisligi</w:t>
            </w:r>
          </w:p>
        </w:tc>
      </w:tr>
    </w:tbl>
    <w:p/>
    <w:p>
      <w:pPr>
        <w:spacing w:before="200"/>
      </w:pPr>
      <w:r>
        <w:rPr>
          <w:b/>
          <w:color w:val="757575"/>
          <w:sz w:val="24"/>
        </w:rPr>
        <w:t xml:space="preserve">  Bir Sonraki Dersle Köprü</w:t>
      </w:r>
    </w:p>
    <w:p>
      <w:r>
        <w:rPr>
          <w:sz w:val="20"/>
        </w:rPr>
        <w:t>Baglantilari kurduk; peki bilgisayar bu donanimlarla ilk kez nasil tanisir? Bir sonraki saatte Bilgisayarin Ilk Acilis Islemlerini gorecegiz.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Kendi modeminizin arkasindaki portlarin fotografini cekip isimlerini uzerine yazin.</w:t>
              <w:br/>
              <w:t>Teslim: Sonraki ders.</w:t>
              <w:br/>
              <w:t>Kriter: En az 3 portun dogru isimlendirilmesi.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Ethernet kablo seti ve krimp aleti hazirla.</w:t>
      </w:r>
    </w:p>
    <w:p>
      <w:pPr>
        <w:pStyle w:val="ListBullet"/>
      </w:pPr>
      <w:r>
        <w:rPr>
          <w:sz w:val="20"/>
        </w:rPr>
        <w:t>Modem ve switch'i sinifa getir.</w:t>
      </w:r>
    </w:p>
    <w:p>
      <w:pPr>
        <w:pStyle w:val="ListBullet"/>
      </w:pPr>
      <w:r>
        <w:rPr>
          <w:sz w:val="20"/>
        </w:rPr>
        <w:t>Fiber kablo ornegi veya gorseli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Donanim isimlerinin karismasi</w:t>
            </w:r>
          </w:p>
        </w:tc>
        <w:tc>
          <w:tcPr>
            <w:tcW w:type="dxa" w:w="4819"/>
          </w:tcPr>
          <w:p>
            <w:r>
              <w:rPr>
                <w:sz w:val="18"/>
              </w:rPr>
              <w:t>Her donanimin gorevini tek cumleyle ozetle</w:t>
            </w:r>
          </w:p>
        </w:tc>
      </w:tr>
      <w:tr>
        <w:tc>
          <w:tcPr>
            <w:tcW w:type="dxa" w:w="4819"/>
          </w:tcPr>
          <w:p>
            <w:r>
              <w:rPr>
                <w:sz w:val="18"/>
              </w:rPr>
              <w:t>Sinyal kaybi kavrami</w:t>
            </w:r>
          </w:p>
        </w:tc>
        <w:tc>
          <w:tcPr>
            <w:tcW w:type="dxa" w:w="4819"/>
          </w:tcPr>
          <w:p>
            <w:r>
              <w:rPr>
                <w:sz w:val="18"/>
              </w:rPr>
              <w:t>Pratik demo ile mesafe-sinyal iliskisini goster</w:t>
            </w:r>
          </w:p>
        </w:tc>
      </w:tr>
      <w:tr>
        <w:tc>
          <w:tcPr>
            <w:tcW w:type="dxa" w:w="4819"/>
          </w:tcPr>
          <w:p>
            <w:r>
              <w:rPr>
                <w:sz w:val="18"/>
              </w:rPr>
              <w:t>Port turlerinin ayirt edilmemesi</w:t>
            </w:r>
          </w:p>
        </w:tc>
        <w:tc>
          <w:tcPr>
            <w:tcW w:type="dxa" w:w="4819"/>
          </w:tcPr>
          <w:p>
            <w:r>
              <w:rPr>
                <w:sz w:val="18"/>
              </w:rPr>
              <w:t>Renk kodlarini ve fiziksel farklari vurgula</w:t>
            </w:r>
          </w:p>
        </w:tc>
      </w:tr>
    </w:tbl>
    <w:p/>
    <w:p>
      <w:r>
        <w:rPr>
          <w:b/>
          <w:color w:val="1B2A4A"/>
          <w:sz w:val="20"/>
        </w:rPr>
        <w:t xml:space="preserve">Zaman Yönetimi: </w:t>
      </w:r>
      <w:r>
        <w:rPr>
          <w:sz w:val="20"/>
        </w:rPr>
        <w:t>Uygulama odakli ders; E3'u 12 dk'da tut, kalanini uygulamaya ayir.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baglantisi veya donanim yoksa, resimli kartlarla donanim eslestirme oyunu oyna.</w:t>
            </w:r>
          </w:p>
        </w:tc>
      </w:tr>
    </w:tbl>
    <w:p/>
    <w:p>
      <w:r>
        <w:br w:type="page"/>
      </w:r>
    </w:p>
    <w:p>
      <w:pPr>
        <w:jc w:val="center"/>
      </w:pPr>
      <w:r>
        <w:rPr>
          <w:b/>
          <w:color w:val="1B2A4A"/>
          <w:sz w:val="36"/>
        </w:rPr>
        <w:t>━━━  11. SAAT  ━━━</w:t>
      </w:r>
    </w:p>
    <w:p>
      <w:pPr>
        <w:jc w:val="center"/>
      </w:pPr>
      <w:r>
        <w:rPr>
          <w:color w:val="2C6FAD"/>
          <w:sz w:val="32"/>
        </w:rPr>
        <w:t>Bilgisayarin Ilk Acilis Islemleri (Boot/POST)</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Bilgisayarin ilk acilis islemlerini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1.B.0.1</w:t>
            </w:r>
          </w:p>
        </w:tc>
        <w:tc>
          <w:tcPr>
            <w:tcW w:type="dxa" w:w="3213"/>
          </w:tcPr>
          <w:p>
            <w:r>
              <w:rPr>
                <w:sz w:val="18"/>
              </w:rPr>
              <w:t>Bilgisayarin guc dugmesine basildiktan sonraki Boot sureciniaciklar.</w:t>
            </w:r>
          </w:p>
        </w:tc>
        <w:tc>
          <w:tcPr>
            <w:tcW w:type="dxa" w:w="3213"/>
          </w:tcPr>
          <w:p>
            <w:r>
              <w:rPr>
                <w:sz w:val="18"/>
              </w:rPr>
              <w:t>Anlama</w:t>
            </w:r>
          </w:p>
        </w:tc>
      </w:tr>
      <w:tr>
        <w:tc>
          <w:tcPr>
            <w:tcW w:type="dxa" w:w="3213"/>
          </w:tcPr>
          <w:p>
            <w:r>
              <w:rPr>
                <w:sz w:val="18"/>
              </w:rPr>
              <w:t>1.B.0.2</w:t>
            </w:r>
          </w:p>
        </w:tc>
        <w:tc>
          <w:tcPr>
            <w:tcW w:type="dxa" w:w="3213"/>
          </w:tcPr>
          <w:p>
            <w:r>
              <w:rPr>
                <w:sz w:val="18"/>
              </w:rPr>
              <w:t>POST (Power-On Self-Test) isleminin donanim kontrolundeki rolunu kavrar.</w:t>
            </w:r>
          </w:p>
        </w:tc>
        <w:tc>
          <w:tcPr>
            <w:tcW w:type="dxa" w:w="3213"/>
          </w:tcPr>
          <w:p>
            <w:r>
              <w:rPr>
                <w:sz w:val="18"/>
              </w:rPr>
              <w:t>Anlama</w:t>
            </w:r>
          </w:p>
        </w:tc>
      </w:tr>
      <w:tr>
        <w:tc>
          <w:tcPr>
            <w:tcW w:type="dxa" w:w="3213"/>
          </w:tcPr>
          <w:p>
            <w:r>
              <w:rPr>
                <w:sz w:val="18"/>
              </w:rPr>
              <w:t>1.B.0.3</w:t>
            </w:r>
          </w:p>
        </w:tc>
        <w:tc>
          <w:tcPr>
            <w:tcW w:type="dxa" w:w="3213"/>
          </w:tcPr>
          <w:p>
            <w:r>
              <w:rPr>
                <w:sz w:val="18"/>
              </w:rPr>
              <w:t>Acilis sirasinda donanimlardan gelen sesli ve goruntulu uyarilari tanimlar.</w:t>
            </w:r>
          </w:p>
        </w:tc>
        <w:tc>
          <w:tcPr>
            <w:tcW w:type="dxa" w:w="3213"/>
          </w:tcPr>
          <w:p>
            <w:r>
              <w:rPr>
                <w:sz w:val="18"/>
              </w:rPr>
              <w:t>Hatirlama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donanim birimlerini taniyor olmak.</w:t>
      </w:r>
    </w:p>
    <w:p>
      <w:pPr>
        <w:spacing w:before="200"/>
      </w:pPr>
      <w:r>
        <w:rPr>
          <w:b/>
          <w:color w:val="757575"/>
          <w:sz w:val="24"/>
        </w:rPr>
        <w:t xml:space="preserve">  Öğrencinin Bilmesi Gerekenler</w:t>
      </w:r>
    </w:p>
    <w:p>
      <w:pPr>
        <w:pStyle w:val="ListBullet"/>
      </w:pPr>
      <w:r>
        <w:rPr>
          <w:sz w:val="20"/>
        </w:rPr>
        <w:t>Isletim sisteminin acilmasi icin donanimin hazir olmasi gerektigi.</w:t>
      </w:r>
    </w:p>
    <w:p>
      <w:pPr>
        <w:pStyle w:val="ListBullet"/>
      </w:pPr>
      <w:r>
        <w:rPr>
          <w:sz w:val="20"/>
        </w:rPr>
        <w:t>BIOS'un anakart uzerinde bir cip oldugu.</w:t>
      </w:r>
    </w:p>
    <w:p>
      <w:pPr>
        <w:pStyle w:val="ListBullet"/>
      </w:pPr>
      <w:r>
        <w:rPr>
          <w:sz w:val="20"/>
        </w:rPr>
        <w:t>Bilgisayarin her acilista kendini test ettigi.</w:t>
      </w:r>
    </w:p>
    <w:p>
      <w:pPr>
        <w:spacing w:before="200"/>
      </w:pPr>
      <w:r>
        <w:rPr>
          <w:b/>
          <w:color w:val="757575"/>
          <w:sz w:val="24"/>
        </w:rPr>
        <w:t xml:space="preserve">  Olası Kavram Yanılgıları</w:t>
      </w:r>
    </w:p>
    <w:p>
      <w:pPr>
        <w:pStyle w:val="ListBullet"/>
      </w:pPr>
      <w:r>
        <w:rPr>
          <w:sz w:val="20"/>
        </w:rPr>
        <w:t>Windows acilmadan bilgisayarin calismadigi sanilmasi.</w:t>
      </w:r>
    </w:p>
    <w:p>
      <w:pPr>
        <w:pStyle w:val="ListBullet"/>
      </w:pPr>
      <w:r>
        <w:rPr>
          <w:sz w:val="20"/>
        </w:rPr>
        <w:t>Acilistaki siyah ekranin bir hata oldugu dusuncesi.</w:t>
      </w:r>
    </w:p>
    <w:p>
      <w:pPr>
        <w:pStyle w:val="ListBullet"/>
      </w:pPr>
      <w:r>
        <w:rPr>
          <w:sz w:val="20"/>
        </w:rPr>
        <w:t>Acilis sesinin sadece sus oldugu yanilgisi.</w:t>
      </w:r>
    </w:p>
    <w:p>
      <w:pPr>
        <w:spacing w:before="200"/>
      </w:pPr>
      <w:r>
        <w:rPr>
          <w:b/>
          <w:color w:val="757575"/>
          <w:sz w:val="24"/>
        </w:rPr>
        <w:t xml:space="preserve">  Hazırlık Materyalleri</w:t>
      </w:r>
    </w:p>
    <w:p>
      <w:pPr>
        <w:pStyle w:val="ListBullet"/>
      </w:pPr>
      <w:r>
        <w:rPr>
          <w:sz w:val="20"/>
        </w:rPr>
        <w:t>POST surecini anlatan akis semasi</w:t>
      </w:r>
    </w:p>
    <w:p>
      <w:pPr>
        <w:pStyle w:val="ListBullet"/>
      </w:pPr>
      <w:r>
        <w:rPr>
          <w:sz w:val="20"/>
        </w:rPr>
        <w:t>Farkli bip seslerinin anlamlari tablosu</w:t>
      </w:r>
    </w:p>
    <w:p>
      <w:pPr>
        <w:pStyle w:val="ListBullet"/>
      </w:pPr>
      <w:r>
        <w:rPr>
          <w:sz w:val="20"/>
        </w:rPr>
        <w:t>Bilgisayar kasasi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 dugmesine bastiginizda, o daha Windows logosunu gostermeden once kendi icinde hangi gizli kontrolleri yapar?"</w:t>
      </w:r>
    </w:p>
    <w:p>
      <w:r>
        <w:rPr>
          <w:b/>
          <w:color w:val="1B2A4A"/>
          <w:sz w:val="20"/>
        </w:rPr>
        <w:t xml:space="preserve">Günlük Hayat Bağlantısı: </w:t>
      </w:r>
      <w:r>
        <w:rPr>
          <w:sz w:val="20"/>
        </w:rPr>
        <w:t>Bir pilotun ucagi kaldirmadan once tum gostergeleri kontrol etmesi (Checklist) gibi, bilgisayar da her acilista bir kontrol listesi uygular.</w:t>
      </w:r>
    </w:p>
    <w:p>
      <w:pPr>
        <w:spacing w:before="200"/>
      </w:pPr>
      <w:r>
        <w:rPr>
          <w:b/>
          <w:color w:val="2C6FAD"/>
          <w:sz w:val="24"/>
        </w:rPr>
        <w:t xml:space="preserve">  Ön Bilgi Yoklama Soruları</w:t>
      </w:r>
    </w:p>
    <w:p>
      <w:r>
        <w:rPr>
          <w:b/>
          <w:color w:val="2C6FAD"/>
          <w:sz w:val="20"/>
        </w:rPr>
        <w:t xml:space="preserve">  1. </w:t>
      </w:r>
      <w:r>
        <w:rPr>
          <w:sz w:val="20"/>
        </w:rPr>
        <w:t>Bilgisayar acilirken hic 'bip' sesi duydunuz mu?</w:t>
      </w:r>
    </w:p>
    <w:p>
      <w:r>
        <w:rPr>
          <w:b/>
          <w:color w:val="2C6FAD"/>
          <w:sz w:val="20"/>
        </w:rPr>
        <w:t xml:space="preserve">  2. </w:t>
      </w:r>
      <w:r>
        <w:rPr>
          <w:sz w:val="20"/>
        </w:rPr>
        <w:t>Siyah ekrandaki beyaz yazilari hic okumaya calistiniz mi?</w:t>
      </w:r>
    </w:p>
    <w:p>
      <w:r>
        <w:rPr>
          <w:b/>
          <w:color w:val="2C6FAD"/>
          <w:sz w:val="20"/>
        </w:rPr>
        <w:t xml:space="preserve">  3. </w:t>
      </w:r>
      <w:r>
        <w:rPr>
          <w:sz w:val="20"/>
        </w:rPr>
        <w:t>RAM takili degilse bilgisayar acilir mi?</w:t>
      </w:r>
    </w:p>
    <w:p>
      <w:pPr>
        <w:spacing w:before="200"/>
      </w:pPr>
      <w:r>
        <w:rPr>
          <w:b/>
          <w:color w:val="2C6FAD"/>
          <w:sz w:val="24"/>
        </w:rPr>
        <w:t xml:space="preserve">  Motivasyon Etkinliği: "Hazir misin?"</w:t>
      </w:r>
    </w:p>
    <w:p>
      <w:r>
        <w:rPr>
          <w:b/>
          <w:color w:val="1B2A4A"/>
          <w:sz w:val="20"/>
        </w:rPr>
        <w:t xml:space="preserve">Açıklama: </w:t>
      </w:r>
      <w:r>
        <w:rPr>
          <w:sz w:val="20"/>
        </w:rPr>
        <w:t>POST surecinin canlandirilmasi.</w:t>
      </w:r>
    </w:p>
    <w:p>
      <w:r>
        <w:rPr>
          <w:b/>
          <w:color w:val="1B2A4A"/>
          <w:sz w:val="20"/>
        </w:rPr>
        <w:t xml:space="preserve">Yönerge: </w:t>
      </w:r>
      <w:r>
        <w:rPr>
          <w:sz w:val="20"/>
        </w:rPr>
        <w:t>Ogrencilerden gozlerini kapamalari istenir. Ogretmen 'Anakart kontrol edildi, RAM kontrol edildi, Ekran karti hazir, POST tamamlandi!' diyerek sureci canlandirir.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Bilgisayarinizin fanlari donuyor ama ekrana hicbir sey gelmiyor. Tek duydugunuz kisa bir 'bip' sesi. Bilgisayar size ne anlatmaya calisiyor olabilir?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"Siyah Ekranin Gizemi"</w:t>
      </w:r>
    </w:p>
    <w:p>
      <w:r>
        <w:rPr>
          <w:b/>
          <w:color w:val="1B2A4A"/>
          <w:sz w:val="20"/>
        </w:rPr>
        <w:t xml:space="preserve">Türü: </w:t>
      </w:r>
      <w:r>
        <w:rPr>
          <w:sz w:val="20"/>
        </w:rPr>
        <w:t>Gozlem Etkinligi (Bireysel/Esli)</w:t>
      </w:r>
    </w:p>
    <w:p>
      <w:r>
        <w:rPr>
          <w:b/>
          <w:color w:val="1B2A4A"/>
          <w:sz w:val="20"/>
        </w:rPr>
        <w:t xml:space="preserve">Amacı: </w:t>
      </w:r>
      <w:r>
        <w:rPr>
          <w:sz w:val="20"/>
        </w:rPr>
        <w:t>Ilk acilis ekranindaki verileri analiz etmek.</w:t>
      </w:r>
    </w:p>
    <w:p>
      <w:r>
        <w:rPr>
          <w:b/>
          <w:color w:val="1B2A4A"/>
          <w:sz w:val="20"/>
        </w:rPr>
        <w:t xml:space="preserve">Malzemeler: </w:t>
      </w:r>
      <w:r>
        <w:rPr>
          <w:sz w:val="20"/>
        </w:rPr>
        <w:t>Bilgisayar, projeksiyon, not kagidi</w:t>
      </w:r>
    </w:p>
    <w:p>
      <w:pPr>
        <w:spacing w:before="200"/>
      </w:pPr>
      <w:r>
        <w:rPr>
          <w:b/>
          <w:color w:val="007A7A"/>
          <w:sz w:val="24"/>
        </w:rPr>
        <w:t xml:space="preserve">  Yönerge Adımları</w:t>
      </w:r>
    </w:p>
    <w:p>
      <w:r>
        <w:rPr>
          <w:b/>
          <w:color w:val="007A7A"/>
          <w:sz w:val="20"/>
        </w:rPr>
        <w:t xml:space="preserve">  1. </w:t>
      </w:r>
      <w:r>
        <w:rPr>
          <w:sz w:val="20"/>
        </w:rPr>
        <w:t>Bilgisayari tamamen kapatin.</w:t>
      </w:r>
    </w:p>
    <w:p>
      <w:r>
        <w:rPr>
          <w:b/>
          <w:color w:val="007A7A"/>
          <w:sz w:val="20"/>
        </w:rPr>
        <w:t xml:space="preserve">  2. </w:t>
      </w:r>
      <w:r>
        <w:rPr>
          <w:sz w:val="20"/>
        </w:rPr>
        <w:t>Guc dugmesine basin ve ekrana cok dikkatli bakin.</w:t>
      </w:r>
    </w:p>
    <w:p>
      <w:r>
        <w:rPr>
          <w:b/>
          <w:color w:val="007A7A"/>
          <w:sz w:val="20"/>
        </w:rPr>
        <w:t xml:space="preserve">  3. </w:t>
      </w:r>
      <w:r>
        <w:rPr>
          <w:sz w:val="20"/>
        </w:rPr>
        <w:t>Isletim sistemi logosu gelmeden onceki yazilari 'Pause' tusuyla dondurun.</w:t>
      </w:r>
    </w:p>
    <w:p>
      <w:r>
        <w:rPr>
          <w:b/>
          <w:color w:val="007A7A"/>
          <w:sz w:val="20"/>
        </w:rPr>
        <w:t xml:space="preserve">  4. </w:t>
      </w:r>
      <w:r>
        <w:rPr>
          <w:sz w:val="20"/>
        </w:rPr>
        <w:t>Ekranda gorunen islemci modelini ve RAM miktarini not edin.</w:t>
      </w:r>
    </w:p>
    <w:p>
      <w:r>
        <w:rPr>
          <w:b/>
          <w:color w:val="007A7A"/>
          <w:sz w:val="20"/>
        </w:rPr>
        <w:t xml:space="preserve">  5. </w:t>
      </w:r>
      <w:r>
        <w:rPr>
          <w:sz w:val="20"/>
        </w:rPr>
        <w:t>'Press F2 to enter Setup' gibi yonlendirmeleri tespit edin.</w:t>
      </w:r>
    </w:p>
    <w:p>
      <w:r>
        <w:rPr>
          <w:b/>
          <w:color w:val="1B2A4A"/>
          <w:sz w:val="20"/>
        </w:rPr>
        <w:t xml:space="preserve">Öğrenci Rolü: </w:t>
      </w:r>
      <w:r>
        <w:rPr>
          <w:sz w:val="20"/>
        </w:rPr>
        <w:t>Dikkatli gozlemci ve not tutucu</w:t>
      </w:r>
    </w:p>
    <w:p>
      <w:r>
        <w:rPr>
          <w:b/>
          <w:color w:val="1B2A4A"/>
          <w:sz w:val="20"/>
        </w:rPr>
        <w:t xml:space="preserve">Öğretmen Rolü: </w:t>
      </w:r>
      <w:r>
        <w:rPr>
          <w:sz w:val="20"/>
        </w:rPr>
        <w:t>Sureci yavaslatan ve onemli noktalari isaret eden rehber</w:t>
      </w:r>
    </w:p>
    <w:p>
      <w:r>
        <w:rPr>
          <w:b/>
          <w:color w:val="1B2A4A"/>
          <w:sz w:val="20"/>
        </w:rPr>
        <w:t xml:space="preserve">Beklenen Ürün: </w:t>
      </w:r>
      <w:r>
        <w:rPr>
          <w:sz w:val="20"/>
        </w:rPr>
        <w:t>Ilk acilis verileri tablosu</w:t>
      </w:r>
    </w:p>
    <w:p>
      <w:pPr>
        <w:spacing w:before="200"/>
      </w:pPr>
      <w:r>
        <w:rPr>
          <w:b/>
          <w:color w:val="007A7A"/>
          <w:sz w:val="24"/>
        </w:rPr>
        <w:t xml:space="preserve">  Araştırma Soruları</w:t>
      </w:r>
    </w:p>
    <w:p>
      <w:r>
        <w:rPr>
          <w:b/>
          <w:color w:val="007A7A"/>
          <w:sz w:val="20"/>
        </w:rPr>
        <w:t xml:space="preserve">  1. </w:t>
      </w:r>
      <w:r>
        <w:rPr>
          <w:sz w:val="20"/>
        </w:rPr>
        <w:t>POST nedir ve neden gereklidir?</w:t>
      </w:r>
    </w:p>
    <w:p>
      <w:r>
        <w:rPr>
          <w:b/>
          <w:color w:val="007A7A"/>
          <w:sz w:val="20"/>
        </w:rPr>
        <w:t xml:space="preserve">  2. </w:t>
      </w:r>
      <w:r>
        <w:rPr>
          <w:sz w:val="20"/>
        </w:rPr>
        <w:t>Acilista RAM sayimi neden yapilir?</w:t>
      </w:r>
    </w:p>
    <w:p>
      <w:r>
        <w:rPr>
          <w:b/>
          <w:color w:val="007A7A"/>
          <w:sz w:val="20"/>
        </w:rPr>
        <w:t xml:space="preserve">  3. </w:t>
      </w:r>
      <w:r>
        <w:rPr>
          <w:sz w:val="20"/>
        </w:rPr>
        <w:t>Bip sesleri neden farkli uzunluklardadir?</w:t>
      </w:r>
    </w:p>
    <w:p>
      <w:r>
        <w:rPr>
          <w:b/>
          <w:color w:val="1B2A4A"/>
          <w:sz w:val="20"/>
        </w:rPr>
        <w:t xml:space="preserve">Grupla Çalışma Kuralları: </w:t>
      </w:r>
      <w:r>
        <w:rPr>
          <w:sz w:val="20"/>
        </w:rPr>
        <w:t>Ekrani dikkatle izleyin, hizli gecen yazilari not alin.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Boot (Onyukleme)</w:t>
            </w:r>
          </w:p>
        </w:tc>
        <w:tc>
          <w:tcPr>
            <w:tcW w:type="dxa" w:w="2409"/>
          </w:tcPr>
          <w:p>
            <w:r>
              <w:rPr>
                <w:sz w:val="18"/>
              </w:rPr>
              <w:t>Bilgisayarin guc dugmesine basildiktan sonra isletim sistemi yuklenene kadar gecen surec</w:t>
            </w:r>
          </w:p>
        </w:tc>
        <w:tc>
          <w:tcPr>
            <w:tcW w:type="dxa" w:w="2409"/>
          </w:tcPr>
          <w:p>
            <w:r>
              <w:rPr>
                <w:sz w:val="18"/>
              </w:rPr>
              <w:t>Windows yuklenme anina kadar</w:t>
            </w:r>
          </w:p>
        </w:tc>
        <w:tc>
          <w:tcPr>
            <w:tcW w:type="dxa" w:w="2409"/>
          </w:tcPr>
          <w:p>
            <w:r>
              <w:rPr>
                <w:sz w:val="18"/>
              </w:rPr>
              <w:t>Siyah ekranda donen imlec veya logo</w:t>
            </w:r>
          </w:p>
        </w:tc>
      </w:tr>
      <w:tr>
        <w:tc>
          <w:tcPr>
            <w:tcW w:type="dxa" w:w="2409"/>
          </w:tcPr>
          <w:p>
            <w:r>
              <w:rPr>
                <w:sz w:val="18"/>
              </w:rPr>
              <w:t>POST (Guc Otomatik Testi)</w:t>
            </w:r>
          </w:p>
        </w:tc>
        <w:tc>
          <w:tcPr>
            <w:tcW w:type="dxa" w:w="2409"/>
          </w:tcPr>
          <w:p>
            <w:r>
              <w:rPr>
                <w:sz w:val="18"/>
              </w:rPr>
              <w:t>Bilgisayarin acilista donanim birimlerini kendi kendine test etmesi</w:t>
            </w:r>
          </w:p>
        </w:tc>
        <w:tc>
          <w:tcPr>
            <w:tcW w:type="dxa" w:w="2409"/>
          </w:tcPr>
          <w:p>
            <w:r>
              <w:rPr>
                <w:sz w:val="18"/>
              </w:rPr>
              <w:t>RAM sayimi yapilmasi</w:t>
            </w:r>
          </w:p>
        </w:tc>
        <w:tc>
          <w:tcPr>
            <w:tcW w:type="dxa" w:w="2409"/>
          </w:tcPr>
          <w:p>
            <w:r>
              <w:rPr>
                <w:sz w:val="18"/>
              </w:rPr>
              <w:t>Ekranda hizla akan beyaz yazilar</w:t>
            </w:r>
          </w:p>
        </w:tc>
      </w:tr>
      <w:tr>
        <w:tc>
          <w:tcPr>
            <w:tcW w:type="dxa" w:w="2409"/>
          </w:tcPr>
          <w:p>
            <w:r>
              <w:rPr>
                <w:sz w:val="18"/>
              </w:rPr>
              <w:t>CMOS</w:t>
            </w:r>
          </w:p>
        </w:tc>
        <w:tc>
          <w:tcPr>
            <w:tcW w:type="dxa" w:w="2409"/>
          </w:tcPr>
          <w:p>
            <w:r>
              <w:rPr>
                <w:sz w:val="18"/>
              </w:rPr>
              <w:t>BIOS ayarlarinin ve sistem saatinin saklandigi, pille beslenen ozel hafiza alani</w:t>
            </w:r>
          </w:p>
        </w:tc>
        <w:tc>
          <w:tcPr>
            <w:tcW w:type="dxa" w:w="2409"/>
          </w:tcPr>
          <w:p>
            <w:r>
              <w:rPr>
                <w:sz w:val="18"/>
              </w:rPr>
              <w:t>Anakart uzerindeki saat pili</w:t>
            </w:r>
          </w:p>
        </w:tc>
        <w:tc>
          <w:tcPr>
            <w:tcW w:type="dxa" w:w="2409"/>
          </w:tcPr>
          <w:p>
            <w:r>
              <w:rPr>
                <w:sz w:val="18"/>
              </w:rPr>
              <w:t>Madeni para buyuklugunde metalik pil</w:t>
            </w:r>
          </w:p>
        </w:tc>
      </w:tr>
      <w:tr>
        <w:tc>
          <w:tcPr>
            <w:tcW w:type="dxa" w:w="2409"/>
          </w:tcPr>
          <w:p>
            <w:r>
              <w:rPr>
                <w:sz w:val="18"/>
              </w:rPr>
              <w:t>Bip Sesleri (Beep Codes)</w:t>
            </w:r>
          </w:p>
        </w:tc>
        <w:tc>
          <w:tcPr>
            <w:tcW w:type="dxa" w:w="2409"/>
          </w:tcPr>
          <w:p>
            <w:r>
              <w:rPr>
                <w:sz w:val="18"/>
              </w:rPr>
              <w:t>POST sirasinda donanim hatasi algilandiginda anakarttan gelen sesli uyari</w:t>
            </w:r>
          </w:p>
        </w:tc>
        <w:tc>
          <w:tcPr>
            <w:tcW w:type="dxa" w:w="2409"/>
          </w:tcPr>
          <w:p>
            <w:r>
              <w:rPr>
                <w:sz w:val="18"/>
              </w:rPr>
              <w:t>3 kisa bip = RAM hatasi</w:t>
            </w:r>
          </w:p>
        </w:tc>
        <w:tc>
          <w:tcPr>
            <w:tcW w:type="dxa" w:w="2409"/>
          </w:tcPr>
          <w:p>
            <w:r>
              <w:rPr>
                <w:sz w:val="18"/>
              </w:rPr>
              <w:t>Anakart uzerindeki kucuk hoparlor</w:t>
            </w:r>
          </w:p>
        </w:tc>
      </w:tr>
      <w:tr>
        <w:tc>
          <w:tcPr>
            <w:tcW w:type="dxa" w:w="2409"/>
          </w:tcPr>
          <w:p>
            <w:r>
              <w:rPr>
                <w:sz w:val="18"/>
              </w:rPr>
              <w:t>BIOS Cipi</w:t>
            </w:r>
          </w:p>
        </w:tc>
        <w:tc>
          <w:tcPr>
            <w:tcW w:type="dxa" w:w="2409"/>
          </w:tcPr>
          <w:p>
            <w:r>
              <w:rPr>
                <w:sz w:val="18"/>
              </w:rPr>
              <w:t>Bilgisayarin temel giris-cikis komutlarini saklayan kalici yazilim birimi</w:t>
            </w:r>
          </w:p>
        </w:tc>
        <w:tc>
          <w:tcPr>
            <w:tcW w:type="dxa" w:w="2409"/>
          </w:tcPr>
          <w:p>
            <w:r>
              <w:rPr>
                <w:sz w:val="18"/>
              </w:rPr>
              <w:t>Anakart uzerindeki siyah kare cip</w:t>
            </w:r>
          </w:p>
        </w:tc>
        <w:tc>
          <w:tcPr>
            <w:tcW w:type="dxa" w:w="2409"/>
          </w:tcPr>
          <w:p>
            <w:r>
              <w:rPr>
                <w:sz w:val="18"/>
              </w:rPr>
              <w:t>Bilgisayarin 'ilk kullanim kilavuzu'</w:t>
            </w:r>
          </w:p>
        </w:tc>
      </w:tr>
    </w:tbl>
    <w:p/>
    <w:p>
      <w:pPr>
        <w:spacing w:before="200"/>
      </w:pPr>
      <w:r>
        <w:rPr>
          <w:b/>
          <w:color w:val="E65C00"/>
          <w:sz w:val="24"/>
        </w:rPr>
        <w:t xml:space="preserve">  Konu Anlatımı</w:t>
      </w:r>
    </w:p>
    <w:p>
      <w:r>
        <w:rPr>
          <w:sz w:val="20"/>
        </w:rPr>
        <w:t>Bilgisayarin guc dugmesine bastiginizda, elektrik ilk olarak anakarta ulasir ve POST sureci baslar. Bu asamada bilgisayar; islemcinin, bellegin (RAM), ekran kartinin ve diger hayati parcalarin duzgun calisip calismadigini kontrol eder.</w:t>
      </w:r>
    </w:p>
    <w:p>
      <w:r>
        <w:rPr>
          <w:sz w:val="20"/>
        </w:rPr>
        <w:t>Eger bir donanim arizaliysa, sistem goruntulu hata mesaji verir veya ozel bip sesleriyle kullaniciyi uyarir. Tum parcalar onay aldiktan sonra, BIOS komutu devreye girer ve isletim sisteminin hangi surucuden yuklenecegini belirler.</w:t>
      </w:r>
    </w:p>
    <w:p>
      <w:r>
        <w:rPr>
          <w:sz w:val="20"/>
        </w:rPr>
        <w:t>Bu surecin tumune Boot (Onyukleme) denir. Isletim sistemi devreye girene kadar gecen bu kisa surede bilgisayar aslinda en saf ve donanimsal haliyle calismaktadir.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RAM Kontrolu</w:t>
            </w:r>
          </w:p>
        </w:tc>
        <w:tc>
          <w:tcPr>
            <w:tcW w:type="dxa" w:w="3213"/>
          </w:tcPr>
          <w:p>
            <w:r>
              <w:rPr>
                <w:sz w:val="18"/>
              </w:rPr>
              <w:t>POST sirasinda RAM miktari sayilir, hata varsa sistem durur</w:t>
            </w:r>
          </w:p>
        </w:tc>
        <w:tc>
          <w:tcPr>
            <w:tcW w:type="dxa" w:w="3213"/>
          </w:tcPr>
          <w:p>
            <w:r>
              <w:rPr>
                <w:sz w:val="18"/>
              </w:rPr>
              <w:t>Donanim guvenligi</w:t>
            </w:r>
          </w:p>
        </w:tc>
      </w:tr>
      <w:tr>
        <w:tc>
          <w:tcPr>
            <w:tcW w:type="dxa" w:w="3213"/>
          </w:tcPr>
          <w:p>
            <w:r>
              <w:rPr>
                <w:sz w:val="18"/>
              </w:rPr>
              <w:t>Ekran Karti Onayi</w:t>
            </w:r>
          </w:p>
        </w:tc>
        <w:tc>
          <w:tcPr>
            <w:tcW w:type="dxa" w:w="3213"/>
          </w:tcPr>
          <w:p>
            <w:r>
              <w:rPr>
                <w:sz w:val="18"/>
              </w:rPr>
              <w:t>Ekran karti algilanmazsa monitore goruntu gelmez, sesli uyari verilir</w:t>
            </w:r>
          </w:p>
        </w:tc>
        <w:tc>
          <w:tcPr>
            <w:tcW w:type="dxa" w:w="3213"/>
          </w:tcPr>
          <w:p>
            <w:r>
              <w:rPr>
                <w:sz w:val="18"/>
              </w:rPr>
              <w:t>Gorsel cikis kontrolu</w:t>
            </w:r>
          </w:p>
        </w:tc>
      </w:tr>
      <w:tr>
        <w:tc>
          <w:tcPr>
            <w:tcW w:type="dxa" w:w="3213"/>
          </w:tcPr>
          <w:p>
            <w:r>
              <w:rPr>
                <w:sz w:val="18"/>
              </w:rPr>
              <w:t>Klavye Kontrolu</w:t>
            </w:r>
          </w:p>
        </w:tc>
        <w:tc>
          <w:tcPr>
            <w:tcW w:type="dxa" w:w="3213"/>
          </w:tcPr>
          <w:p>
            <w:r>
              <w:rPr>
                <w:sz w:val="18"/>
              </w:rPr>
              <w:t>'Keyboard Error' uyarisi ile klavyenin takili olup olmadigi denetlenir</w:t>
            </w:r>
          </w:p>
        </w:tc>
        <w:tc>
          <w:tcPr>
            <w:tcW w:type="dxa" w:w="3213"/>
          </w:tcPr>
          <w:p>
            <w:r>
              <w:rPr>
                <w:sz w:val="18"/>
              </w:rPr>
              <w:t>Giris birimi kontrolu</w:t>
            </w:r>
          </w:p>
        </w:tc>
      </w:tr>
      <w:tr>
        <w:tc>
          <w:tcPr>
            <w:tcW w:type="dxa" w:w="3213"/>
          </w:tcPr>
          <w:p>
            <w:r>
              <w:rPr>
                <w:sz w:val="18"/>
              </w:rPr>
              <w:t>IS Arayisi</w:t>
            </w:r>
          </w:p>
        </w:tc>
        <w:tc>
          <w:tcPr>
            <w:tcW w:type="dxa" w:w="3213"/>
          </w:tcPr>
          <w:p>
            <w:r>
              <w:rPr>
                <w:sz w:val="18"/>
              </w:rPr>
              <w:t>Tum testler bitince BIOS sabit diske giderek Windows'u baslatir</w:t>
            </w:r>
          </w:p>
        </w:tc>
        <w:tc>
          <w:tcPr>
            <w:tcW w:type="dxa" w:w="3213"/>
          </w:tcPr>
          <w:p>
            <w:r>
              <w:rPr>
                <w:sz w:val="18"/>
              </w:rPr>
              <w:t>Onyukleme tamamlanmasi</w:t>
            </w:r>
          </w:p>
        </w:tc>
      </w:tr>
    </w:tbl>
    <w:p/>
    <w:p>
      <w:pPr>
        <w:spacing w:before="200"/>
      </w:pPr>
      <w:r>
        <w:rPr>
          <w:b/>
          <w:color w:val="E65C00"/>
          <w:sz w:val="24"/>
        </w:rPr>
        <w:t xml:space="preserve">  Görseller ve Tablolar</w:t>
      </w:r>
    </w:p>
    <w:p>
      <w:pPr>
        <w:pStyle w:val="ListBullet"/>
      </w:pPr>
      <w:r>
        <w:rPr>
          <w:sz w:val="20"/>
        </w:rPr>
        <w:t>POST akis semasi</w:t>
      </w:r>
    </w:p>
    <w:p>
      <w:pPr>
        <w:pStyle w:val="ListBullet"/>
      </w:pPr>
      <w:r>
        <w:rPr>
          <w:sz w:val="20"/>
        </w:rPr>
        <w:t>Boot sureci zaman cizelgesi</w:t>
      </w:r>
    </w:p>
    <w:p>
      <w:pPr>
        <w:spacing w:before="200"/>
      </w:pPr>
      <w:r>
        <w:rPr>
          <w:b/>
          <w:color w:val="E65C00"/>
          <w:sz w:val="24"/>
        </w:rPr>
        <w:t xml:space="preserve">  Analoji ve Benzetmeler</w:t>
      </w:r>
    </w:p>
    <w:p>
      <w:r>
        <w:rPr>
          <w:b/>
          <w:color w:val="E65C00"/>
          <w:sz w:val="20"/>
        </w:rPr>
        <w:t xml:space="preserve">  1. </w:t>
      </w:r>
      <w:r>
        <w:rPr>
          <w:sz w:val="20"/>
        </w:rPr>
        <w:t>Pilot Kontrol Listesi: Ucagi kaldirmadan once tum gostergelerin kontrolu</w:t>
      </w:r>
    </w:p>
    <w:p>
      <w:r>
        <w:rPr>
          <w:b/>
          <w:color w:val="E65C00"/>
          <w:sz w:val="20"/>
        </w:rPr>
        <w:t xml:space="preserve">  2. </w:t>
      </w:r>
      <w:r>
        <w:rPr>
          <w:sz w:val="20"/>
        </w:rPr>
        <w:t>Doktor Muayenesi: Ameliyattan once hayati fonksiyonlarin kontrolu</w:t>
      </w:r>
    </w:p>
    <w:p>
      <w:r>
        <w:rPr>
          <w:b/>
          <w:color w:val="E65C00"/>
          <w:sz w:val="20"/>
        </w:rPr>
        <w:t xml:space="preserve">  3. </w:t>
      </w:r>
      <w:r>
        <w:rPr>
          <w:sz w:val="20"/>
        </w:rPr>
        <w:t>Dukkan Acilisi: Kepenk ac, kasayi kontrol et, isiklari yak - calismaya hazir</w:t>
      </w:r>
    </w:p>
    <w:p>
      <w:pPr>
        <w:spacing w:before="200"/>
      </w:pPr>
      <w:r>
        <w:rPr>
          <w:b/>
          <w:color w:val="E65C00"/>
          <w:sz w:val="24"/>
        </w:rPr>
        <w:t xml:space="preserve">  Öğrenci Soru-Cevap</w:t>
      </w:r>
    </w:p>
    <w:p>
      <w:pPr>
        <w:pStyle w:val="ListBullet"/>
      </w:pPr>
      <w:r>
        <w:rPr>
          <w:sz w:val="20"/>
        </w:rPr>
        <w:t>Bilgisayar acilirken ekrana hicbir sey gelmiyor ama fanlar donuyorsa? - POST tamamlanamamis, genellikle RAM veya Ekran Karti hatasi.</w:t>
      </w:r>
    </w:p>
    <w:p>
      <w:pPr>
        <w:pStyle w:val="ListBullet"/>
      </w:pPr>
      <w:r>
        <w:rPr>
          <w:sz w:val="20"/>
        </w:rPr>
        <w:t>Bip seslerinin her bilgisayarda anlami ayni midir? - Hayir, anakart ureticisine (BIOS markasina) gore degisir.</w:t>
      </w:r>
    </w:p>
    <w:p>
      <w:pPr>
        <w:pStyle w:val="ListBullet"/>
      </w:pPr>
      <w:r>
        <w:rPr>
          <w:sz w:val="20"/>
        </w:rPr>
        <w:t>POST sureci cok yavassa ne yapilabilir? - BIOS'tan Quick Boot secenegi aktif edilebilir.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"Hata Dedektifi"</w:t>
      </w:r>
    </w:p>
    <w:p>
      <w:r>
        <w:rPr>
          <w:b/>
          <w:color w:val="1B2A4A"/>
          <w:sz w:val="20"/>
        </w:rPr>
        <w:t xml:space="preserve">Türü: </w:t>
      </w:r>
      <w:r>
        <w:rPr>
          <w:sz w:val="20"/>
        </w:rPr>
        <w:t>Grup Calismasi</w:t>
      </w:r>
    </w:p>
    <w:p>
      <w:r>
        <w:rPr>
          <w:b/>
          <w:color w:val="1B2A4A"/>
          <w:sz w:val="20"/>
        </w:rPr>
        <w:t xml:space="preserve">Amacı: </w:t>
      </w:r>
      <w:r>
        <w:rPr>
          <w:sz w:val="20"/>
        </w:rPr>
        <w:t>POST hata mesajlarini ve seslerini analiz etme becerisi kazandirmak.</w:t>
      </w:r>
    </w:p>
    <w:p>
      <w:pPr>
        <w:spacing w:before="200"/>
      </w:pPr>
      <w:r>
        <w:rPr>
          <w:b/>
          <w:color w:val="6A1B9A"/>
          <w:sz w:val="24"/>
        </w:rPr>
        <w:t xml:space="preserve">  Yönerge Adımları</w:t>
      </w:r>
    </w:p>
    <w:p>
      <w:r>
        <w:rPr>
          <w:b/>
          <w:color w:val="6A1B9A"/>
          <w:sz w:val="20"/>
        </w:rPr>
        <w:t xml:space="preserve">  1. </w:t>
      </w:r>
      <w:r>
        <w:rPr>
          <w:sz w:val="20"/>
        </w:rPr>
        <w:t>Her gruba farkli bir hata senaryosu (Orn: Surekli bip sesi) verilir.</w:t>
      </w:r>
    </w:p>
    <w:p>
      <w:r>
        <w:rPr>
          <w:b/>
          <w:color w:val="6A1B9A"/>
          <w:sz w:val="20"/>
        </w:rPr>
        <w:t xml:space="preserve">  2. </w:t>
      </w:r>
      <w:r>
        <w:rPr>
          <w:sz w:val="20"/>
        </w:rPr>
        <w:t>Ogrenciler 'Hata Tablosu'ndan bu sesin anlamini bulur.</w:t>
      </w:r>
    </w:p>
    <w:p>
      <w:r>
        <w:rPr>
          <w:b/>
          <w:color w:val="6A1B9A"/>
          <w:sz w:val="20"/>
        </w:rPr>
        <w:t xml:space="preserve">  3. </w:t>
      </w:r>
      <w:r>
        <w:rPr>
          <w:sz w:val="20"/>
        </w:rPr>
        <w:t>Hataya sebep olan donanim parcasi (RAM, GPU vb.) teshis edilir.</w:t>
      </w:r>
    </w:p>
    <w:p>
      <w:r>
        <w:rPr>
          <w:b/>
          <w:color w:val="6A1B9A"/>
          <w:sz w:val="20"/>
        </w:rPr>
        <w:t xml:space="preserve">  4. </w:t>
      </w:r>
      <w:r>
        <w:rPr>
          <w:sz w:val="20"/>
        </w:rPr>
        <w:t>Cozum yolu (Parcayi sok-tak, temizle vb.) tartisilir.</w:t>
      </w:r>
    </w:p>
    <w:p>
      <w:r>
        <w:rPr>
          <w:b/>
          <w:color w:val="6A1B9A"/>
          <w:sz w:val="20"/>
        </w:rPr>
        <w:t xml:space="preserve">  5. </w:t>
      </w:r>
      <w:r>
        <w:rPr>
          <w:sz w:val="20"/>
        </w:rPr>
        <w:t>Grup bulgularini sinifa raporlar.</w:t>
      </w:r>
    </w:p>
    <w:p>
      <w:r>
        <w:rPr>
          <w:b/>
          <w:color w:val="1B2A4A"/>
          <w:sz w:val="20"/>
        </w:rPr>
        <w:t xml:space="preserve">Beklenen Ürün: </w:t>
      </w:r>
      <w:r>
        <w:rPr>
          <w:sz w:val="20"/>
        </w:rPr>
        <w:t>POST Hata ve Cozum Kilavuzu</w:t>
      </w:r>
    </w:p>
    <w:p>
      <w:pPr>
        <w:spacing w:before="200"/>
      </w:pPr>
      <w:r>
        <w:rPr>
          <w:b/>
          <w:color w:val="6A1B9A"/>
          <w:sz w:val="24"/>
        </w:rPr>
        <w:t xml:space="preserve">  Transfer Soruları</w:t>
      </w:r>
    </w:p>
    <w:p>
      <w:r>
        <w:rPr>
          <w:b/>
          <w:color w:val="6A1B9A"/>
          <w:sz w:val="20"/>
        </w:rPr>
        <w:t xml:space="preserve">  1. </w:t>
      </w:r>
      <w:r>
        <w:rPr>
          <w:sz w:val="20"/>
        </w:rPr>
        <w:t>Akilli telefonlar acilirken benzer bir test yapar mi?</w:t>
      </w:r>
    </w:p>
    <w:p>
      <w:r>
        <w:rPr>
          <w:b/>
          <w:color w:val="6A1B9A"/>
          <w:sz w:val="20"/>
        </w:rPr>
        <w:t xml:space="preserve">  2. </w:t>
      </w:r>
      <w:r>
        <w:rPr>
          <w:sz w:val="20"/>
        </w:rPr>
        <w:t>Arabalardaki ariza lambalari POST surecine benzer mi?</w:t>
      </w:r>
    </w:p>
    <w:p>
      <w:r>
        <w:rPr>
          <w:b/>
          <w:color w:val="6A1B9A"/>
          <w:sz w:val="20"/>
        </w:rPr>
        <w:t xml:space="preserve">  3. </w:t>
      </w:r>
      <w:r>
        <w:rPr>
          <w:sz w:val="20"/>
        </w:rPr>
        <w:t>Sunucu bilgisayarlarinda POST ne kadar surer?</w:t>
      </w:r>
    </w:p>
    <w:p>
      <w:r>
        <w:rPr>
          <w:b/>
          <w:color w:val="1B2A4A"/>
          <w:sz w:val="20"/>
        </w:rPr>
        <w:t xml:space="preserve">İlişkili Disiplinler: </w:t>
      </w:r>
      <w:r>
        <w:rPr>
          <w:sz w:val="20"/>
        </w:rPr>
        <w:t>Mantik (Hata ayiklama), Elektronik (Sinyal takibi)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 aciliyor ama 'Disk Boot Failure' hatasi veriyor.</w:t>
              <w:br/>
              <w:br/>
              <w:t>Cozum: Disk kablo baglantillarini kontrol etmek veya BIOS'tan onyukleme sirasini duzenlemek.</w:t>
            </w:r>
          </w:p>
        </w:tc>
      </w:tr>
    </w:tbl>
    <w:p/>
    <w:p>
      <w:r>
        <w:rPr>
          <w:b/>
          <w:color w:val="1B2A4A"/>
          <w:sz w:val="20"/>
        </w:rPr>
        <w:t xml:space="preserve">Yaratıcı Görev: </w:t>
      </w:r>
      <w:r>
        <w:rPr>
          <w:sz w:val="20"/>
        </w:rPr>
        <w:t>Bilgisayariniz hata verdiginde bip sesi yerine konusan bir asistan olsaydi, 'RAM arizasi' icin nasil bir uyari cumlesi kurardi?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Boot kavramini tanimlayabiliyorum.</w:t>
      </w:r>
    </w:p>
    <w:p>
      <w:r>
        <w:rPr>
          <w:sz w:val="20"/>
        </w:rPr>
        <w:t xml:space="preserve">  ☐  POST asamalarini biliyorum.</w:t>
      </w:r>
    </w:p>
    <w:p>
      <w:r>
        <w:rPr>
          <w:sz w:val="20"/>
        </w:rPr>
        <w:t xml:space="preserve">  ☐  Bip seslerinin onemini anliyorum.</w:t>
      </w:r>
    </w:p>
    <w:p>
      <w:r>
        <w:rPr>
          <w:sz w:val="20"/>
        </w:rPr>
        <w:t xml:space="preserve">  ☐  Hata mesajlarini okuyabiliyorum.</w:t>
      </w:r>
    </w:p>
    <w:p>
      <w:r>
        <w:rPr>
          <w:sz w:val="20"/>
        </w:rPr>
        <w:t xml:space="preserve">  ☐  Sureci sematize edebiliyorum.</w:t>
      </w:r>
    </w:p>
    <w:p>
      <w:pPr>
        <w:spacing w:before="200"/>
      </w:pPr>
      <w:r>
        <w:rPr>
          <w:b/>
          <w:color w:val="2E7D32"/>
          <w:sz w:val="24"/>
        </w:rPr>
        <w:t xml:space="preserve">  Öz Değerlendirme Soruları</w:t>
      </w:r>
    </w:p>
    <w:p>
      <w:r>
        <w:rPr>
          <w:b/>
          <w:color w:val="2E7D32"/>
          <w:sz w:val="20"/>
        </w:rPr>
        <w:t xml:space="preserve">  1. </w:t>
      </w:r>
      <w:r>
        <w:rPr>
          <w:sz w:val="20"/>
        </w:rPr>
        <w:t>Bugün en cok hangi hata sesinden etkilendim?</w:t>
      </w:r>
    </w:p>
    <w:p>
      <w:r>
        <w:rPr>
          <w:b/>
          <w:color w:val="2E7D32"/>
          <w:sz w:val="20"/>
        </w:rPr>
        <w:t xml:space="preserve">  2. </w:t>
      </w:r>
      <w:r>
        <w:rPr>
          <w:sz w:val="20"/>
        </w:rPr>
        <w:t>Kendi bilgisayarimdaki acilis sesini taniyor muyum?</w:t>
      </w:r>
    </w:p>
    <w:p>
      <w:r>
        <w:rPr>
          <w:b/>
          <w:color w:val="2E7D32"/>
          <w:sz w:val="20"/>
        </w:rPr>
        <w:t xml:space="preserve">  3. </w:t>
      </w:r>
      <w:r>
        <w:rPr>
          <w:sz w:val="20"/>
        </w:rPr>
        <w:t>POST surecini birine anlatabilir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Guc acilinca yapilan test?</w:t>
            </w:r>
          </w:p>
        </w:tc>
        <w:tc>
          <w:tcPr>
            <w:tcW w:type="dxa" w:w="3213"/>
          </w:tcPr>
          <w:p>
            <w:r>
              <w:rPr>
                <w:sz w:val="18"/>
              </w:rPr>
              <w:t>POST</w:t>
            </w:r>
          </w:p>
        </w:tc>
      </w:tr>
      <w:tr>
        <w:tc>
          <w:tcPr>
            <w:tcW w:type="dxa" w:w="3213"/>
          </w:tcPr>
          <w:p>
            <w:r>
              <w:rPr>
                <w:sz w:val="18"/>
              </w:rPr>
              <w:t>2</w:t>
            </w:r>
          </w:p>
        </w:tc>
        <w:tc>
          <w:tcPr>
            <w:tcW w:type="dxa" w:w="3213"/>
          </w:tcPr>
          <w:p>
            <w:r>
              <w:rPr>
                <w:sz w:val="18"/>
              </w:rPr>
              <w:t>Acilis komutlarinin saklandigi yer?</w:t>
            </w:r>
          </w:p>
        </w:tc>
        <w:tc>
          <w:tcPr>
            <w:tcW w:type="dxa" w:w="3213"/>
          </w:tcPr>
          <w:p>
            <w:r>
              <w:rPr>
                <w:sz w:val="18"/>
              </w:rPr>
              <w:t>BIOS</w:t>
            </w:r>
          </w:p>
        </w:tc>
      </w:tr>
      <w:tr>
        <w:tc>
          <w:tcPr>
            <w:tcW w:type="dxa" w:w="3213"/>
          </w:tcPr>
          <w:p>
            <w:r>
              <w:rPr>
                <w:sz w:val="18"/>
              </w:rPr>
              <w:t>3</w:t>
            </w:r>
          </w:p>
        </w:tc>
        <w:tc>
          <w:tcPr>
            <w:tcW w:type="dxa" w:w="3213"/>
          </w:tcPr>
          <w:p>
            <w:r>
              <w:rPr>
                <w:sz w:val="18"/>
              </w:rPr>
              <w:t>Ayarlari saklayan pil?</w:t>
            </w:r>
          </w:p>
        </w:tc>
        <w:tc>
          <w:tcPr>
            <w:tcW w:type="dxa" w:w="3213"/>
          </w:tcPr>
          <w:p>
            <w:r>
              <w:rPr>
                <w:sz w:val="18"/>
              </w:rPr>
              <w:t>CMOS</w:t>
            </w:r>
          </w:p>
        </w:tc>
      </w:tr>
      <w:tr>
        <w:tc>
          <w:tcPr>
            <w:tcW w:type="dxa" w:w="3213"/>
          </w:tcPr>
          <w:p>
            <w:r>
              <w:rPr>
                <w:sz w:val="18"/>
              </w:rPr>
              <w:t>4</w:t>
            </w:r>
          </w:p>
        </w:tc>
        <w:tc>
          <w:tcPr>
            <w:tcW w:type="dxa" w:w="3213"/>
          </w:tcPr>
          <w:p>
            <w:r>
              <w:rPr>
                <w:sz w:val="18"/>
              </w:rPr>
              <w:t>Donanim hatasi sesli uyarisi?</w:t>
            </w:r>
          </w:p>
        </w:tc>
        <w:tc>
          <w:tcPr>
            <w:tcW w:type="dxa" w:w="3213"/>
          </w:tcPr>
          <w:p>
            <w:r>
              <w:rPr>
                <w:sz w:val="18"/>
              </w:rPr>
              <w:t>Bip sesleri</w:t>
            </w:r>
          </w:p>
        </w:tc>
      </w:tr>
      <w:tr>
        <w:tc>
          <w:tcPr>
            <w:tcW w:type="dxa" w:w="3213"/>
          </w:tcPr>
          <w:p>
            <w:r>
              <w:rPr>
                <w:sz w:val="18"/>
              </w:rPr>
              <w:t>5</w:t>
            </w:r>
          </w:p>
        </w:tc>
        <w:tc>
          <w:tcPr>
            <w:tcW w:type="dxa" w:w="3213"/>
          </w:tcPr>
          <w:p>
            <w:r>
              <w:rPr>
                <w:sz w:val="18"/>
              </w:rPr>
              <w:t>Boot neyin yuklenmesidir?</w:t>
            </w:r>
          </w:p>
        </w:tc>
        <w:tc>
          <w:tcPr>
            <w:tcW w:type="dxa" w:w="3213"/>
          </w:tcPr>
          <w:p>
            <w:r>
              <w:rPr>
                <w:sz w:val="18"/>
              </w:rPr>
              <w:t>Isletim sistemi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POST sureci olmasaydi arizali parcalar bilgisayara zarar verir miydi?</w:t>
      </w:r>
    </w:p>
    <w:p>
      <w:r>
        <w:rPr>
          <w:b/>
          <w:color w:val="2E7D32"/>
          <w:sz w:val="20"/>
        </w:rPr>
        <w:t xml:space="preserve">  2. </w:t>
      </w:r>
      <w:r>
        <w:rPr>
          <w:sz w:val="20"/>
        </w:rPr>
        <w:t>Gelecekte bilgisayarlar saniyenin altinda acilabilir mi?</w:t>
      </w:r>
    </w:p>
    <w:p>
      <w:r>
        <w:rPr>
          <w:b/>
          <w:color w:val="2E7D32"/>
          <w:sz w:val="20"/>
        </w:rPr>
        <w:t xml:space="preserve">  3. </w:t>
      </w:r>
      <w:r>
        <w:rPr>
          <w:sz w:val="20"/>
        </w:rPr>
        <w:t>Her acilista test yapmak gerekli mi?</w:t>
      </w:r>
    </w:p>
    <w:p>
      <w:r>
        <w:rPr>
          <w:b/>
          <w:color w:val="2E7D32"/>
          <w:sz w:val="20"/>
        </w:rPr>
        <w:t>Eleştirel Düşünme:</w:t>
      </w:r>
    </w:p>
    <w:p>
      <w:r>
        <w:rPr>
          <w:b/>
          <w:color w:val="2E7D32"/>
          <w:sz w:val="20"/>
        </w:rPr>
        <w:t xml:space="preserve">  1. </w:t>
      </w:r>
      <w:r>
        <w:rPr>
          <w:sz w:val="20"/>
        </w:rPr>
        <w:t>Bir bilgisayarin sadece sesli uyari vermesi yeterli midir?</w:t>
      </w:r>
    </w:p>
    <w:p>
      <w:r>
        <w:rPr>
          <w:b/>
          <w:color w:val="2E7D32"/>
          <w:sz w:val="20"/>
        </w:rPr>
        <w:t xml:space="preserve">  2. </w:t>
      </w:r>
      <w:r>
        <w:rPr>
          <w:sz w:val="20"/>
        </w:rPr>
        <w:t>Gorme engelli bir kullanici icin bu surec nasil iyilestirilebilir?</w:t>
      </w:r>
    </w:p>
    <w:p>
      <w:r>
        <w:rPr>
          <w:b/>
          <w:color w:val="2E7D32"/>
          <w:sz w:val="20"/>
        </w:rPr>
        <w:t xml:space="preserve">  3. </w:t>
      </w:r>
      <w:r>
        <w:rPr>
          <w:sz w:val="20"/>
        </w:rPr>
        <w:t>Hizli acilis (Quick Boot) guvenlik riski olusturur mu?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"POST Surecini Gozlemleme"</w:t>
      </w:r>
    </w:p>
    <w:p>
      <w:r>
        <w:rPr>
          <w:b/>
          <w:color w:val="1B2A4A"/>
          <w:sz w:val="20"/>
        </w:rPr>
        <w:t xml:space="preserve">Hedef: </w:t>
      </w:r>
      <w:r>
        <w:rPr>
          <w:sz w:val="20"/>
        </w:rPr>
        <w:t>Bilgisayarin acilis surecini canli olarak incelemek.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Kapatma</w:t>
            </w:r>
          </w:p>
        </w:tc>
        <w:tc>
          <w:tcPr>
            <w:tcW w:type="dxa" w:w="3213"/>
          </w:tcPr>
          <w:p>
            <w:r>
              <w:rPr>
                <w:sz w:val="18"/>
              </w:rPr>
              <w:t>Bilgisayari tamamen kapatin</w:t>
            </w:r>
          </w:p>
        </w:tc>
        <w:tc>
          <w:tcPr>
            <w:tcW w:type="dxa" w:w="3213"/>
          </w:tcPr>
          <w:p>
            <w:r>
              <w:rPr>
                <w:sz w:val="18"/>
              </w:rPr>
              <w:t>Sistem kapali durumda</w:t>
            </w:r>
          </w:p>
        </w:tc>
      </w:tr>
      <w:tr>
        <w:tc>
          <w:tcPr>
            <w:tcW w:type="dxa" w:w="3213"/>
          </w:tcPr>
          <w:p>
            <w:r>
              <w:rPr>
                <w:sz w:val="18"/>
              </w:rPr>
              <w:t>2. Baslatma</w:t>
            </w:r>
          </w:p>
        </w:tc>
        <w:tc>
          <w:tcPr>
            <w:tcW w:type="dxa" w:w="3213"/>
          </w:tcPr>
          <w:p>
            <w:r>
              <w:rPr>
                <w:sz w:val="18"/>
              </w:rPr>
              <w:t>Guc dugmesine basin ve ekrani izleyin</w:t>
            </w:r>
          </w:p>
        </w:tc>
        <w:tc>
          <w:tcPr>
            <w:tcW w:type="dxa" w:w="3213"/>
          </w:tcPr>
          <w:p>
            <w:r>
              <w:rPr>
                <w:sz w:val="18"/>
              </w:rPr>
              <w:t>POST baslar</w:t>
            </w:r>
          </w:p>
        </w:tc>
      </w:tr>
      <w:tr>
        <w:tc>
          <w:tcPr>
            <w:tcW w:type="dxa" w:w="3213"/>
          </w:tcPr>
          <w:p>
            <w:r>
              <w:rPr>
                <w:sz w:val="18"/>
              </w:rPr>
              <w:t>3. Gozlem</w:t>
            </w:r>
          </w:p>
        </w:tc>
        <w:tc>
          <w:tcPr>
            <w:tcW w:type="dxa" w:w="3213"/>
          </w:tcPr>
          <w:p>
            <w:r>
              <w:rPr>
                <w:sz w:val="18"/>
              </w:rPr>
              <w:t>Siyah ekrandaki POST verilerini (RAM vb.) izleyin</w:t>
            </w:r>
          </w:p>
        </w:tc>
        <w:tc>
          <w:tcPr>
            <w:tcW w:type="dxa" w:w="3213"/>
          </w:tcPr>
          <w:p>
            <w:r>
              <w:rPr>
                <w:sz w:val="18"/>
              </w:rPr>
              <w:t>Donanim bilgileri okunur</w:t>
            </w:r>
          </w:p>
        </w:tc>
      </w:tr>
      <w:tr>
        <w:tc>
          <w:tcPr>
            <w:tcW w:type="dxa" w:w="3213"/>
          </w:tcPr>
          <w:p>
            <w:r>
              <w:rPr>
                <w:sz w:val="18"/>
              </w:rPr>
              <w:t>4. Hata Simulasyonu</w:t>
            </w:r>
          </w:p>
        </w:tc>
        <w:tc>
          <w:tcPr>
            <w:tcW w:type="dxa" w:w="3213"/>
          </w:tcPr>
          <w:p>
            <w:r>
              <w:rPr>
                <w:sz w:val="18"/>
              </w:rPr>
              <w:t>Klavyeyi sokerek bilgisayari acin</w:t>
            </w:r>
          </w:p>
        </w:tc>
        <w:tc>
          <w:tcPr>
            <w:tcW w:type="dxa" w:w="3213"/>
          </w:tcPr>
          <w:p>
            <w:r>
              <w:rPr>
                <w:sz w:val="18"/>
              </w:rPr>
              <w:t>'Keyboard Error' uyarisi gorulur</w:t>
            </w:r>
          </w:p>
        </w:tc>
      </w:tr>
      <w:tr>
        <w:tc>
          <w:tcPr>
            <w:tcW w:type="dxa" w:w="3213"/>
          </w:tcPr>
          <w:p>
            <w:r>
              <w:rPr>
                <w:sz w:val="18"/>
              </w:rPr>
              <w:t>5. Raporlama</w:t>
            </w:r>
          </w:p>
        </w:tc>
        <w:tc>
          <w:tcPr>
            <w:tcW w:type="dxa" w:w="3213"/>
          </w:tcPr>
          <w:p>
            <w:r>
              <w:rPr>
                <w:sz w:val="18"/>
              </w:rPr>
              <w:t>Acilistaki verileri ve uyarilari not edin</w:t>
            </w:r>
          </w:p>
        </w:tc>
        <w:tc>
          <w:tcPr>
            <w:tcW w:type="dxa" w:w="3213"/>
          </w:tcPr>
          <w:p>
            <w:r>
              <w:rPr>
                <w:sz w:val="18"/>
              </w:rPr>
              <w:t>POST raporu olusturulur</w:t>
            </w:r>
          </w:p>
        </w:tc>
      </w:tr>
    </w:tbl>
    <w:p/>
    <w:p>
      <w:r>
        <w:rPr>
          <w:b/>
          <w:color w:val="1B2A4A"/>
          <w:sz w:val="20"/>
        </w:rPr>
        <w:t xml:space="preserve">Tamamlanma Kriteri: </w:t>
      </w:r>
      <w:r>
        <w:rPr>
          <w:sz w:val="20"/>
        </w:rPr>
        <w:t>POST verilerinin dogru okunmasi ve hata mesajinin tespit edilmesi.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"RAM Cikarirsak Ne Olur?"</w:t>
      </w:r>
    </w:p>
    <w:p>
      <w:r>
        <w:rPr>
          <w:b/>
          <w:color w:val="1B2A4A"/>
          <w:sz w:val="20"/>
        </w:rPr>
        <w:t xml:space="preserve">Eğitmenin Gösterdiği: </w:t>
      </w:r>
      <w:r>
        <w:rPr>
          <w:sz w:val="20"/>
        </w:rPr>
        <w:t>Bilgisayarin kapagini acip RAM'i yerinden cikararak sistemi baslatir ve cikan bip seslerini sinifa dinletir.</w:t>
      </w:r>
    </w:p>
    <w:p>
      <w:r>
        <w:rPr>
          <w:b/>
          <w:color w:val="1B2A4A"/>
          <w:sz w:val="20"/>
        </w:rPr>
        <w:t xml:space="preserve">Öğrencinin Tekrarladığı: </w:t>
      </w:r>
      <w:r>
        <w:rPr>
          <w:sz w:val="20"/>
        </w:rPr>
        <w:t>Bip seslerini dinler ve hata tablosundan anlamini bulur.</w:t>
      </w:r>
    </w:p>
    <w:p>
      <w:r>
        <w:rPr>
          <w:b/>
          <w:color w:val="1B2A4A"/>
          <w:sz w:val="20"/>
        </w:rPr>
        <w:t xml:space="preserve">Dikkat Noktaları: </w:t>
      </w:r>
      <w:r>
        <w:rPr>
          <w:sz w:val="20"/>
        </w:rPr>
        <w:t>RAM cikarma/takma sirasinda statik elekrige dikkat; bilgisayar kapali iken yapilmali.</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Bip sesleri eslestirme testi (ses - hata turu)</w:t>
            </w:r>
          </w:p>
        </w:tc>
      </w:tr>
      <w:tr>
        <w:tc>
          <w:tcPr>
            <w:tcW w:type="dxa" w:w="3213"/>
          </w:tcPr>
          <w:p>
            <w:r>
              <w:rPr>
                <w:sz w:val="18"/>
              </w:rPr>
              <w:t>2</w:t>
            </w:r>
          </w:p>
        </w:tc>
        <w:tc>
          <w:tcPr>
            <w:tcW w:type="dxa" w:w="3213"/>
          </w:tcPr>
          <w:p>
            <w:r>
              <w:rPr>
                <w:sz w:val="18"/>
              </w:rPr>
              <w:t>Orta</w:t>
            </w:r>
          </w:p>
        </w:tc>
        <w:tc>
          <w:tcPr>
            <w:tcW w:type="dxa" w:w="3213"/>
          </w:tcPr>
          <w:p>
            <w:r>
              <w:rPr>
                <w:sz w:val="18"/>
              </w:rPr>
              <w:t>POST sureci siralama kartlarini dogru siraya diz</w:t>
            </w:r>
          </w:p>
        </w:tc>
      </w:tr>
      <w:tr>
        <w:tc>
          <w:tcPr>
            <w:tcW w:type="dxa" w:w="3213"/>
          </w:tcPr>
          <w:p>
            <w:r>
              <w:rPr>
                <w:sz w:val="18"/>
              </w:rPr>
              <w:t>3</w:t>
            </w:r>
          </w:p>
        </w:tc>
        <w:tc>
          <w:tcPr>
            <w:tcW w:type="dxa" w:w="3213"/>
          </w:tcPr>
          <w:p>
            <w:r>
              <w:rPr>
                <w:sz w:val="18"/>
              </w:rPr>
              <w:t>Ileri</w:t>
            </w:r>
          </w:p>
        </w:tc>
        <w:tc>
          <w:tcPr>
            <w:tcW w:type="dxa" w:w="3213"/>
          </w:tcPr>
          <w:p>
            <w:r>
              <w:rPr>
                <w:sz w:val="18"/>
              </w:rPr>
              <w:t>Ekrandaki teknik terimleri Turkcelesstirerek acikla</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"Sessiz Siyah Ekran"</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Kasa calisiyor (fanlar donuyor) ama ne ses var ne goruntu. Olasi sebepler: Islemci veya Anakart hatasi. Hangi testler yapilmali?</w:t>
            </w:r>
          </w:p>
        </w:tc>
      </w:tr>
    </w:tbl>
    <w:p/>
    <w:p>
      <w:r>
        <w:rPr>
          <w:b/>
          <w:color w:val="1B2A4A"/>
          <w:sz w:val="20"/>
        </w:rPr>
        <w:t xml:space="preserve">Beklenen Çıktı: </w:t>
      </w:r>
      <w:r>
        <w:rPr>
          <w:sz w:val="20"/>
        </w:rPr>
        <w:t>POST hata teshis yetkinligi; minimal donanim testiyle sorunlu parcayi belirleme.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bilgisayarin guc dugmesine basildiktan sonra isletim sistemi yuklenene kadar gecen Boot/POST surecini detayli olarak ogrendik. Bip seslerinin ve hata mesajlarinin anlamlarini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Boot</w:t>
            </w:r>
          </w:p>
        </w:tc>
        <w:tc>
          <w:tcPr>
            <w:tcW w:type="dxa" w:w="4819"/>
            <w:shd w:fill="F5F5F5"/>
          </w:tcPr>
          <w:p>
            <w:r>
              <w:rPr>
                <w:b/>
                <w:color w:val="1B2A4A"/>
                <w:sz w:val="20"/>
              </w:rPr>
              <w:t xml:space="preserve">  POST</w:t>
            </w:r>
          </w:p>
        </w:tc>
      </w:tr>
      <w:tr>
        <w:tc>
          <w:tcPr>
            <w:tcW w:type="dxa" w:w="4819"/>
            <w:shd w:fill="F5F5F5"/>
          </w:tcPr>
          <w:p>
            <w:r>
              <w:rPr>
                <w:b/>
                <w:color w:val="1B2A4A"/>
                <w:sz w:val="20"/>
              </w:rPr>
              <w:t xml:space="preserve">  BIOS</w:t>
            </w:r>
          </w:p>
        </w:tc>
        <w:tc>
          <w:tcPr>
            <w:tcW w:type="dxa" w:w="4819"/>
            <w:shd w:fill="F5F5F5"/>
          </w:tcPr>
          <w:p>
            <w:r>
              <w:rPr>
                <w:b/>
                <w:color w:val="1B2A4A"/>
                <w:sz w:val="20"/>
              </w:rPr>
              <w:t xml:space="preserve">  CMOS</w:t>
            </w:r>
          </w:p>
        </w:tc>
      </w:tr>
      <w:tr>
        <w:tc>
          <w:tcPr>
            <w:tcW w:type="dxa" w:w="4819"/>
            <w:shd w:fill="F5F5F5"/>
          </w:tcPr>
          <w:p>
            <w:r>
              <w:rPr>
                <w:b/>
                <w:color w:val="1B2A4A"/>
                <w:sz w:val="20"/>
              </w:rPr>
              <w:t xml:space="preserve">  Bip Sesleri</w:t>
            </w:r>
          </w:p>
        </w:tc>
        <w:tc>
          <w:tcPr>
            <w:tcW w:type="dxa" w:w="4819"/>
            <w:shd w:fill="F5F5F5"/>
          </w:tcPr>
          <w:p>
            <w:r>
              <w:rPr>
                <w:b/>
                <w:color w:val="1B2A4A"/>
                <w:sz w:val="20"/>
              </w:rPr>
              <w:t xml:space="preserve">  Onyukleme</w:t>
            </w:r>
          </w:p>
        </w:tc>
      </w:tr>
      <w:tr>
        <w:tc>
          <w:tcPr>
            <w:tcW w:type="dxa" w:w="4819"/>
            <w:shd w:fill="F5F5F5"/>
          </w:tcPr>
          <w:p>
            <w:r>
              <w:rPr>
                <w:b/>
                <w:color w:val="1B2A4A"/>
                <w:sz w:val="20"/>
              </w:rPr>
              <w:t xml:space="preserve">  Donanim Testi</w:t>
            </w:r>
          </w:p>
        </w:tc>
        <w:tc>
          <w:tcPr>
            <w:tcW w:type="dxa" w:w="4819"/>
            <w:shd w:fill="F5F5F5"/>
          </w:tcPr>
          <w:p>
            <w:r>
              <w:rPr>
                <w:b/>
                <w:color w:val="1B2A4A"/>
                <w:sz w:val="20"/>
              </w:rPr>
              <w:t xml:space="preserve">  Quick Boot</w:t>
            </w:r>
          </w:p>
        </w:tc>
      </w:tr>
    </w:tbl>
    <w:p/>
    <w:p>
      <w:pPr>
        <w:spacing w:before="200"/>
      </w:pPr>
      <w:r>
        <w:rPr>
          <w:b/>
          <w:color w:val="757575"/>
          <w:sz w:val="24"/>
        </w:rPr>
        <w:t xml:space="preserve">  Bir Sonraki Dersle Köprü</w:t>
      </w:r>
    </w:p>
    <w:p>
      <w:r>
        <w:rPr>
          <w:sz w:val="20"/>
        </w:rPr>
        <w:t>Bilgisayarin acilis surecini ogrendik; bir sonraki saatte bu sureci yoneten BIOS Ekran Seceneklerini detayli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 actiginizda POST sirasinda ekranda gorunen islemci modelini ve RAM miktarini not edin.</w:t>
              <w:br/>
              <w:t>Teslim: Sonraki ders.</w:t>
              <w:br/>
              <w:t>Kriter: En az 2 donanim bilgisinin dogru not edilmesi.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BIOS simulatorunu bilgisayarlara yukle.</w:t>
      </w:r>
    </w:p>
    <w:p>
      <w:pPr>
        <w:pStyle w:val="ListBullet"/>
      </w:pPr>
      <w:r>
        <w:rPr>
          <w:sz w:val="20"/>
        </w:rPr>
        <w:t>Farkli anakartlarin bip kodu listesini sinif panosuna as.</w:t>
      </w:r>
    </w:p>
    <w:p>
      <w:pPr>
        <w:pStyle w:val="ListBullet"/>
      </w:pPr>
      <w:r>
        <w:rPr>
          <w:sz w:val="20"/>
        </w:rPr>
        <w:t>Anakart pili orneklerini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POST ekraninin cok hizli gecmesi</w:t>
            </w:r>
          </w:p>
        </w:tc>
        <w:tc>
          <w:tcPr>
            <w:tcW w:type="dxa" w:w="4819"/>
          </w:tcPr>
          <w:p>
            <w:r>
              <w:rPr>
                <w:sz w:val="18"/>
              </w:rPr>
              <w:t>Pause tusuyla dondurmapratigi yaptir</w:t>
            </w:r>
          </w:p>
        </w:tc>
      </w:tr>
      <w:tr>
        <w:tc>
          <w:tcPr>
            <w:tcW w:type="dxa" w:w="4819"/>
          </w:tcPr>
          <w:p>
            <w:r>
              <w:rPr>
                <w:sz w:val="18"/>
              </w:rPr>
              <w:t>Bip seslerinin anlamlarinin ezberlenememsi</w:t>
            </w:r>
          </w:p>
        </w:tc>
        <w:tc>
          <w:tcPr>
            <w:tcW w:type="dxa" w:w="4819"/>
          </w:tcPr>
          <w:p>
            <w:r>
              <w:rPr>
                <w:sz w:val="18"/>
              </w:rPr>
              <w:t>Referans tablosu dagit, ezber bekleme</w:t>
            </w:r>
          </w:p>
        </w:tc>
      </w:tr>
      <w:tr>
        <w:tc>
          <w:tcPr>
            <w:tcW w:type="dxa" w:w="4819"/>
          </w:tcPr>
          <w:p>
            <w:r>
              <w:rPr>
                <w:sz w:val="18"/>
              </w:rPr>
              <w:t>Teknik terimlerin Ingilizce olmasi</w:t>
            </w:r>
          </w:p>
        </w:tc>
        <w:tc>
          <w:tcPr>
            <w:tcW w:type="dxa" w:w="4819"/>
          </w:tcPr>
          <w:p>
            <w:r>
              <w:rPr>
                <w:sz w:val="18"/>
              </w:rPr>
              <w:t>Terimler sozlugu hazirlayip dagit</w:t>
            </w:r>
          </w:p>
        </w:tc>
      </w:tr>
    </w:tbl>
    <w:p/>
    <w:p>
      <w:r>
        <w:rPr>
          <w:b/>
          <w:color w:val="1B2A4A"/>
          <w:sz w:val="20"/>
        </w:rPr>
        <w:t xml:space="preserve">Zaman Yönetimi: </w:t>
      </w:r>
      <w:r>
        <w:rPr>
          <w:sz w:val="20"/>
        </w:rPr>
        <w:t>Boot sureci anlatimi 5 dk, POST detayi 10 dk, Uygulama 20 dk olarak planla.</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acilisi yapilamiyorsa, onceden kaydedilmis POST video kayitlari uzerinden ders islenebilir.</w:t>
            </w:r>
          </w:p>
        </w:tc>
      </w:tr>
    </w:tbl>
    <w:p/>
    <w:p>
      <w:r>
        <w:br w:type="page"/>
      </w:r>
    </w:p>
    <w:p>
      <w:pPr>
        <w:jc w:val="center"/>
      </w:pPr>
      <w:r>
        <w:rPr>
          <w:b/>
          <w:color w:val="1B2A4A"/>
          <w:sz w:val="36"/>
        </w:rPr>
        <w:t>━━━  12. SAAT  ━━━</w:t>
      </w:r>
    </w:p>
    <w:p>
      <w:pPr>
        <w:jc w:val="center"/>
      </w:pPr>
      <w:r>
        <w:rPr>
          <w:color w:val="2C6FAD"/>
          <w:sz w:val="32"/>
        </w:rPr>
        <w:t>BIOS Ekran Secenekleri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BIOS ekran seceneklerini aciklar.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1.B.1.1</w:t>
            </w:r>
          </w:p>
        </w:tc>
        <w:tc>
          <w:tcPr>
            <w:tcW w:type="dxa" w:w="3213"/>
          </w:tcPr>
          <w:p>
            <w:r>
              <w:rPr>
                <w:sz w:val="18"/>
              </w:rPr>
              <w:t>BIOS (Basic Input/Output System) kavramini ve gorevini tanimlar.</w:t>
            </w:r>
          </w:p>
        </w:tc>
        <w:tc>
          <w:tcPr>
            <w:tcW w:type="dxa" w:w="3213"/>
          </w:tcPr>
          <w:p>
            <w:r>
              <w:rPr>
                <w:sz w:val="18"/>
              </w:rPr>
              <w:t>Anlama</w:t>
            </w:r>
          </w:p>
        </w:tc>
      </w:tr>
      <w:tr>
        <w:tc>
          <w:tcPr>
            <w:tcW w:type="dxa" w:w="3213"/>
          </w:tcPr>
          <w:p>
            <w:r>
              <w:rPr>
                <w:sz w:val="18"/>
              </w:rPr>
              <w:t>1.B.1.2</w:t>
            </w:r>
          </w:p>
        </w:tc>
        <w:tc>
          <w:tcPr>
            <w:tcW w:type="dxa" w:w="3213"/>
          </w:tcPr>
          <w:p>
            <w:r>
              <w:rPr>
                <w:sz w:val="18"/>
              </w:rPr>
              <w:t>BIOS ana menusundeki temel kategorileri (Main, Advanced, Security, Boot) ayirt eder.</w:t>
            </w:r>
          </w:p>
        </w:tc>
        <w:tc>
          <w:tcPr>
            <w:tcW w:type="dxa" w:w="3213"/>
          </w:tcPr>
          <w:p>
            <w:r>
              <w:rPr>
                <w:sz w:val="18"/>
              </w:rPr>
              <w:t>Analiz</w:t>
            </w:r>
          </w:p>
        </w:tc>
      </w:tr>
      <w:tr>
        <w:tc>
          <w:tcPr>
            <w:tcW w:type="dxa" w:w="3213"/>
          </w:tcPr>
          <w:p>
            <w:r>
              <w:rPr>
                <w:sz w:val="18"/>
              </w:rPr>
              <w:t>1.B.1.3</w:t>
            </w:r>
          </w:p>
        </w:tc>
        <w:tc>
          <w:tcPr>
            <w:tcW w:type="dxa" w:w="3213"/>
          </w:tcPr>
          <w:p>
            <w:r>
              <w:rPr>
                <w:sz w:val="18"/>
              </w:rPr>
              <w:t>BIOS ayarlarinin bilgisayar performansi ve guvenligi uzerindeki etkisini aciklar.</w:t>
            </w:r>
          </w:p>
        </w:tc>
        <w:tc>
          <w:tcPr>
            <w:tcW w:type="dxa" w:w="3213"/>
          </w:tcPr>
          <w:p>
            <w:r>
              <w:rPr>
                <w:sz w:val="18"/>
              </w:rPr>
              <w:t>Anlama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Bilgisayarin ilk acilis surecini (POST) bilmek.</w:t>
      </w:r>
    </w:p>
    <w:p>
      <w:pPr>
        <w:spacing w:before="200"/>
      </w:pPr>
      <w:r>
        <w:rPr>
          <w:b/>
          <w:color w:val="757575"/>
          <w:sz w:val="24"/>
        </w:rPr>
        <w:t xml:space="preserve">  Öğrencinin Bilmesi Gerekenler</w:t>
      </w:r>
    </w:p>
    <w:p>
      <w:pPr>
        <w:pStyle w:val="ListBullet"/>
      </w:pPr>
      <w:r>
        <w:rPr>
          <w:sz w:val="20"/>
        </w:rPr>
        <w:t>BIOS'un anakart ureticisi tarafindan yuklendigi.</w:t>
      </w:r>
    </w:p>
    <w:p>
      <w:pPr>
        <w:pStyle w:val="ListBullet"/>
      </w:pPr>
      <w:r>
        <w:rPr>
          <w:sz w:val="20"/>
        </w:rPr>
        <w:t>Ayarlarin bir pil (CMOS) sayesinde saklandigi.</w:t>
      </w:r>
    </w:p>
    <w:p>
      <w:pPr>
        <w:pStyle w:val="ListBullet"/>
      </w:pPr>
      <w:r>
        <w:rPr>
          <w:sz w:val="20"/>
        </w:rPr>
        <w:t>Yanlis ayarlarin donanima zarar verebilecegi.</w:t>
      </w:r>
    </w:p>
    <w:p>
      <w:pPr>
        <w:spacing w:before="200"/>
      </w:pPr>
      <w:r>
        <w:rPr>
          <w:b/>
          <w:color w:val="757575"/>
          <w:sz w:val="24"/>
        </w:rPr>
        <w:t xml:space="preserve">  Olası Kavram Yanılgıları</w:t>
      </w:r>
    </w:p>
    <w:p>
      <w:pPr>
        <w:pStyle w:val="ListBullet"/>
      </w:pPr>
      <w:r>
        <w:rPr>
          <w:sz w:val="20"/>
        </w:rPr>
        <w:t>BIOS'un her bilgisayarda ayni gorundugu sanilmasi.</w:t>
      </w:r>
    </w:p>
    <w:p>
      <w:pPr>
        <w:pStyle w:val="ListBullet"/>
      </w:pPr>
      <w:r>
        <w:rPr>
          <w:sz w:val="20"/>
        </w:rPr>
        <w:t>BIOS'un bir Windows programi oldugu dusuncesi.</w:t>
      </w:r>
    </w:p>
    <w:p>
      <w:pPr>
        <w:pStyle w:val="ListBullet"/>
      </w:pPr>
      <w:r>
        <w:rPr>
          <w:sz w:val="20"/>
        </w:rPr>
        <w:t>BIOS ayarlarini degistirmek icin fare gerektigi yanilgisi (genelde klavye ile yonetilir).</w:t>
      </w:r>
    </w:p>
    <w:p>
      <w:pPr>
        <w:spacing w:before="200"/>
      </w:pPr>
      <w:r>
        <w:rPr>
          <w:b/>
          <w:color w:val="757575"/>
          <w:sz w:val="24"/>
        </w:rPr>
        <w:t xml:space="preserve">  Hazırlık Materyalleri</w:t>
      </w:r>
    </w:p>
    <w:p>
      <w:pPr>
        <w:pStyle w:val="ListBullet"/>
      </w:pPr>
      <w:r>
        <w:rPr>
          <w:sz w:val="20"/>
        </w:rPr>
        <w:t>BIOS simulasyon yazilimi</w:t>
      </w:r>
    </w:p>
    <w:p>
      <w:pPr>
        <w:pStyle w:val="ListBullet"/>
      </w:pPr>
      <w:r>
        <w:rPr>
          <w:sz w:val="20"/>
        </w:rPr>
        <w:t>Farkli BIOS markalarinin ekran goruntuleri</w:t>
      </w:r>
    </w:p>
    <w:p>
      <w:pPr>
        <w:pStyle w:val="ListBullet"/>
      </w:pPr>
      <w:r>
        <w:rPr>
          <w:sz w:val="20"/>
        </w:rPr>
        <w:t>Projeksiyon cihazi</w:t>
      </w:r>
    </w:p>
    <w:p>
      <w:pPr>
        <w:pStyle w:val="ListBullet"/>
      </w:pPr>
      <w:r>
        <w:rPr>
          <w:sz w:val="20"/>
        </w:rPr>
        <w:t>BIOS menu haritasi posteri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 isletim sisteminden bile daha guclu, tum donanima hukmeden bir Yonetim Paneli oldugunu biliyor muydunuz?"</w:t>
      </w:r>
    </w:p>
    <w:p>
      <w:r>
        <w:rPr>
          <w:b/>
          <w:color w:val="1B2A4A"/>
          <w:sz w:val="20"/>
        </w:rPr>
        <w:t xml:space="preserve">Günlük Hayat Bağlantısı: </w:t>
      </w:r>
      <w:r>
        <w:rPr>
          <w:sz w:val="20"/>
        </w:rPr>
        <w:t>Akilli telefonunuzun gizli servis menusu veya televizyonun fabrika ayarlari menusu gibi, bilgisayarin da en derin ayar noktasi BIOS'tur.</w:t>
      </w:r>
    </w:p>
    <w:p>
      <w:pPr>
        <w:spacing w:before="200"/>
      </w:pPr>
      <w:r>
        <w:rPr>
          <w:b/>
          <w:color w:val="2C6FAD"/>
          <w:sz w:val="24"/>
        </w:rPr>
        <w:t xml:space="preserve">  Ön Bilgi Yoklama Soruları</w:t>
      </w:r>
    </w:p>
    <w:p>
      <w:r>
        <w:rPr>
          <w:b/>
          <w:color w:val="2C6FAD"/>
          <w:sz w:val="20"/>
        </w:rPr>
        <w:t xml:space="preserve">  1. </w:t>
      </w:r>
      <w:r>
        <w:rPr>
          <w:sz w:val="20"/>
        </w:rPr>
        <w:t>Bilgisayarin saatini Windows disinda nereden ayarlayabilirsiniz?</w:t>
      </w:r>
    </w:p>
    <w:p>
      <w:r>
        <w:rPr>
          <w:b/>
          <w:color w:val="2C6FAD"/>
          <w:sz w:val="20"/>
        </w:rPr>
        <w:t xml:space="preserve">  2. </w:t>
      </w:r>
      <w:r>
        <w:rPr>
          <w:sz w:val="20"/>
        </w:rPr>
        <w:t>F2 veya DEL tuslari ne ise yarar?</w:t>
      </w:r>
    </w:p>
    <w:p>
      <w:r>
        <w:rPr>
          <w:b/>
          <w:color w:val="2C6FAD"/>
          <w:sz w:val="20"/>
        </w:rPr>
        <w:t xml:space="preserve">  3. </w:t>
      </w:r>
      <w:r>
        <w:rPr>
          <w:sz w:val="20"/>
        </w:rPr>
        <w:t>Bilgisayara acilis sifresi koyan var mi?</w:t>
      </w:r>
    </w:p>
    <w:p>
      <w:pPr>
        <w:spacing w:before="200"/>
      </w:pPr>
      <w:r>
        <w:rPr>
          <w:b/>
          <w:color w:val="2C6FAD"/>
          <w:sz w:val="24"/>
        </w:rPr>
        <w:t xml:space="preserve">  Motivasyon Etkinliği: "Koklerine In"</w:t>
      </w:r>
    </w:p>
    <w:p>
      <w:r>
        <w:rPr>
          <w:b/>
          <w:color w:val="1B2A4A"/>
          <w:sz w:val="20"/>
        </w:rPr>
        <w:t xml:space="preserve">Açıklama: </w:t>
      </w:r>
      <w:r>
        <w:rPr>
          <w:sz w:val="20"/>
        </w:rPr>
        <w:t>Eski ve yeni BIOS arayuzlerinin karsilastirilmasi.</w:t>
      </w:r>
    </w:p>
    <w:p>
      <w:r>
        <w:rPr>
          <w:b/>
          <w:color w:val="1B2A4A"/>
          <w:sz w:val="20"/>
        </w:rPr>
        <w:t xml:space="preserve">Yönerge: </w:t>
      </w:r>
      <w:r>
        <w:rPr>
          <w:sz w:val="20"/>
        </w:rPr>
        <w:t>Ekrana cok eski (mavi ekran, beyaz metin) ve yeni (UEFI, renkli, grafik) iki farkli BIOS goruntusu yansitilir. Hangisinin daha guven verici oldugu tartisilir.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Bilgisayarinizin her acilista saati sifirlaniyor. Bu sorunu Windows icinden cozemiyorsunuz. Hangi ana merkeze mudahale etmelisiniz?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"BIOS Menu Gezgini"</w:t>
      </w:r>
    </w:p>
    <w:p>
      <w:r>
        <w:rPr>
          <w:b/>
          <w:color w:val="1B2A4A"/>
          <w:sz w:val="20"/>
        </w:rPr>
        <w:t xml:space="preserve">Türü: </w:t>
      </w:r>
      <w:r>
        <w:rPr>
          <w:sz w:val="20"/>
        </w:rPr>
        <w:t>Grup Calismasi (Simulasyon uzerinden)</w:t>
      </w:r>
    </w:p>
    <w:p>
      <w:r>
        <w:rPr>
          <w:b/>
          <w:color w:val="1B2A4A"/>
          <w:sz w:val="20"/>
        </w:rPr>
        <w:t xml:space="preserve">Amacı: </w:t>
      </w:r>
      <w:r>
        <w:rPr>
          <w:sz w:val="20"/>
        </w:rPr>
        <w:t>BIOS menu yapilarini ve terimleri tanimak.</w:t>
      </w:r>
    </w:p>
    <w:p>
      <w:r>
        <w:rPr>
          <w:b/>
          <w:color w:val="1B2A4A"/>
          <w:sz w:val="20"/>
        </w:rPr>
        <w:t xml:space="preserve">Malzemeler: </w:t>
      </w:r>
      <w:r>
        <w:rPr>
          <w:sz w:val="20"/>
        </w:rPr>
        <w:t>Bilgisayar (veya BIOS simulatoru), projeksiyon</w:t>
      </w:r>
    </w:p>
    <w:p>
      <w:pPr>
        <w:spacing w:before="200"/>
      </w:pPr>
      <w:r>
        <w:rPr>
          <w:b/>
          <w:color w:val="007A7A"/>
          <w:sz w:val="24"/>
        </w:rPr>
        <w:t xml:space="preserve">  Yönerge Adımları</w:t>
      </w:r>
    </w:p>
    <w:p>
      <w:r>
        <w:rPr>
          <w:b/>
          <w:color w:val="007A7A"/>
          <w:sz w:val="20"/>
        </w:rPr>
        <w:t xml:space="preserve">  1. </w:t>
      </w:r>
      <w:r>
        <w:rPr>
          <w:sz w:val="20"/>
        </w:rPr>
        <w:t>Bilgisayar acilirken ilgili tusa (F2/DEL/F10) basarak BIOS'a girin.</w:t>
      </w:r>
    </w:p>
    <w:p>
      <w:r>
        <w:rPr>
          <w:b/>
          <w:color w:val="007A7A"/>
          <w:sz w:val="20"/>
        </w:rPr>
        <w:t xml:space="preserve">  2. </w:t>
      </w:r>
      <w:r>
        <w:rPr>
          <w:sz w:val="20"/>
        </w:rPr>
        <w:t>Ust menudeki sekmeleri (Main, Advanced vb.) inceleyin.</w:t>
      </w:r>
    </w:p>
    <w:p>
      <w:r>
        <w:rPr>
          <w:b/>
          <w:color w:val="007A7A"/>
          <w:sz w:val="20"/>
        </w:rPr>
        <w:t xml:space="preserve">  3. </w:t>
      </w:r>
      <w:r>
        <w:rPr>
          <w:sz w:val="20"/>
        </w:rPr>
        <w:t>'Boot' sekmesinin icinde nelerin listelendigini bulun.</w:t>
      </w:r>
    </w:p>
    <w:p>
      <w:r>
        <w:rPr>
          <w:b/>
          <w:color w:val="007A7A"/>
          <w:sz w:val="20"/>
        </w:rPr>
        <w:t xml:space="preserve">  4. </w:t>
      </w:r>
      <w:r>
        <w:rPr>
          <w:sz w:val="20"/>
        </w:rPr>
        <w:t>'Security' kismindaki sifreleme seceneklerini gozlemleyin.</w:t>
      </w:r>
    </w:p>
    <w:p>
      <w:r>
        <w:rPr>
          <w:b/>
          <w:color w:val="007A7A"/>
          <w:sz w:val="20"/>
        </w:rPr>
        <w:t xml:space="preserve">  5. </w:t>
      </w:r>
      <w:r>
        <w:rPr>
          <w:sz w:val="20"/>
        </w:rPr>
        <w:t>Hicbir ayari degistirmeden 'Exit Without Saving' ile cikis yapin.</w:t>
      </w:r>
    </w:p>
    <w:p>
      <w:r>
        <w:rPr>
          <w:b/>
          <w:color w:val="1B2A4A"/>
          <w:sz w:val="20"/>
        </w:rPr>
        <w:t xml:space="preserve">Öğrenci Rolü: </w:t>
      </w:r>
      <w:r>
        <w:rPr>
          <w:sz w:val="20"/>
        </w:rPr>
        <w:t>Menu gezgini ve not tutucu</w:t>
      </w:r>
    </w:p>
    <w:p>
      <w:r>
        <w:rPr>
          <w:b/>
          <w:color w:val="1B2A4A"/>
          <w:sz w:val="20"/>
        </w:rPr>
        <w:t xml:space="preserve">Öğretmen Rolü: </w:t>
      </w:r>
      <w:r>
        <w:rPr>
          <w:sz w:val="20"/>
        </w:rPr>
        <w:t>Hangi menude ne yapilacagini sorgulatan rehber</w:t>
      </w:r>
    </w:p>
    <w:p>
      <w:r>
        <w:rPr>
          <w:b/>
          <w:color w:val="1B2A4A"/>
          <w:sz w:val="20"/>
        </w:rPr>
        <w:t xml:space="preserve">Beklenen Ürün: </w:t>
      </w:r>
      <w:r>
        <w:rPr>
          <w:sz w:val="20"/>
        </w:rPr>
        <w:t>BIOS Menu Haritasi</w:t>
      </w:r>
    </w:p>
    <w:p>
      <w:pPr>
        <w:spacing w:before="200"/>
      </w:pPr>
      <w:r>
        <w:rPr>
          <w:b/>
          <w:color w:val="007A7A"/>
          <w:sz w:val="24"/>
        </w:rPr>
        <w:t xml:space="preserve">  Araştırma Soruları</w:t>
      </w:r>
    </w:p>
    <w:p>
      <w:r>
        <w:rPr>
          <w:b/>
          <w:color w:val="007A7A"/>
          <w:sz w:val="20"/>
        </w:rPr>
        <w:t xml:space="preserve">  1. </w:t>
      </w:r>
      <w:r>
        <w:rPr>
          <w:sz w:val="20"/>
        </w:rPr>
        <w:t>UEFI ve Legacy BIOS farki nedir?</w:t>
      </w:r>
    </w:p>
    <w:p>
      <w:r>
        <w:rPr>
          <w:b/>
          <w:color w:val="007A7A"/>
          <w:sz w:val="20"/>
        </w:rPr>
        <w:t xml:space="preserve">  2. </w:t>
      </w:r>
      <w:r>
        <w:rPr>
          <w:sz w:val="20"/>
        </w:rPr>
        <w:t>BIOS sifresi unutulursa ne olur?</w:t>
      </w:r>
    </w:p>
    <w:p>
      <w:r>
        <w:rPr>
          <w:b/>
          <w:color w:val="007A7A"/>
          <w:sz w:val="20"/>
        </w:rPr>
        <w:t xml:space="preserve">  3. </w:t>
      </w:r>
      <w:r>
        <w:rPr>
          <w:sz w:val="20"/>
        </w:rPr>
        <w:t>Hangi donanim ayarlari buradan yapilir?</w:t>
      </w:r>
    </w:p>
    <w:p>
      <w:r>
        <w:rPr>
          <w:b/>
          <w:color w:val="1B2A4A"/>
          <w:sz w:val="20"/>
        </w:rPr>
        <w:t xml:space="preserve">Grupla Çalışma Kuralları: </w:t>
      </w:r>
      <w:r>
        <w:rPr>
          <w:sz w:val="20"/>
        </w:rPr>
        <w:t>Hicbir ayari degistirmeyin; sadece gezinin ve not alin.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Main (Ana Menu)</w:t>
            </w:r>
          </w:p>
        </w:tc>
        <w:tc>
          <w:tcPr>
            <w:tcW w:type="dxa" w:w="2409"/>
          </w:tcPr>
          <w:p>
            <w:r>
              <w:rPr>
                <w:sz w:val="18"/>
              </w:rPr>
              <w:t>Sistem saati, tarihi ve takili donanimlarin goruldugu temel menu</w:t>
            </w:r>
          </w:p>
        </w:tc>
        <w:tc>
          <w:tcPr>
            <w:tcW w:type="dxa" w:w="2409"/>
          </w:tcPr>
          <w:p>
            <w:r>
              <w:rPr>
                <w:sz w:val="18"/>
              </w:rPr>
              <w:t>Saatin ayarlanmasi</w:t>
            </w:r>
          </w:p>
        </w:tc>
        <w:tc>
          <w:tcPr>
            <w:tcW w:type="dxa" w:w="2409"/>
          </w:tcPr>
          <w:p>
            <w:r>
              <w:rPr>
                <w:sz w:val="18"/>
              </w:rPr>
              <w:t>Mavi ekran uzerinde beyaz metin listesi</w:t>
            </w:r>
          </w:p>
        </w:tc>
      </w:tr>
      <w:tr>
        <w:tc>
          <w:tcPr>
            <w:tcW w:type="dxa" w:w="2409"/>
          </w:tcPr>
          <w:p>
            <w:r>
              <w:rPr>
                <w:sz w:val="18"/>
              </w:rPr>
              <w:t>Boot Order</w:t>
            </w:r>
          </w:p>
        </w:tc>
        <w:tc>
          <w:tcPr>
            <w:tcW w:type="dxa" w:w="2409"/>
          </w:tcPr>
          <w:p>
            <w:r>
              <w:rPr>
                <w:sz w:val="18"/>
              </w:rPr>
              <w:t>Bilgisayarin hangi surucuden acilacagini belirleyen siralama ayari</w:t>
            </w:r>
          </w:p>
        </w:tc>
        <w:tc>
          <w:tcPr>
            <w:tcW w:type="dxa" w:w="2409"/>
          </w:tcPr>
          <w:p>
            <w:r>
              <w:rPr>
                <w:sz w:val="18"/>
              </w:rPr>
              <w:t>Ilk siraya USB Bellek secilmesi</w:t>
            </w:r>
          </w:p>
        </w:tc>
        <w:tc>
          <w:tcPr>
            <w:tcW w:type="dxa" w:w="2409"/>
          </w:tcPr>
          <w:p>
            <w:r>
              <w:rPr>
                <w:sz w:val="18"/>
              </w:rPr>
              <w:t>Ok isaretleriyle yukari-asagi tasinan liste</w:t>
            </w:r>
          </w:p>
        </w:tc>
      </w:tr>
      <w:tr>
        <w:tc>
          <w:tcPr>
            <w:tcW w:type="dxa" w:w="2409"/>
          </w:tcPr>
          <w:p>
            <w:r>
              <w:rPr>
                <w:sz w:val="18"/>
              </w:rPr>
              <w:t>Security</w:t>
            </w:r>
          </w:p>
        </w:tc>
        <w:tc>
          <w:tcPr>
            <w:tcW w:type="dxa" w:w="2409"/>
          </w:tcPr>
          <w:p>
            <w:r>
              <w:rPr>
                <w:sz w:val="18"/>
              </w:rPr>
              <w:t>BIOS'a veya bilgisayarin acilisina sifre koyma bolumu</w:t>
            </w:r>
          </w:p>
        </w:tc>
        <w:tc>
          <w:tcPr>
            <w:tcW w:type="dxa" w:w="2409"/>
          </w:tcPr>
          <w:p>
            <w:r>
              <w:rPr>
                <w:sz w:val="18"/>
              </w:rPr>
              <w:t>Supervisor Password</w:t>
            </w:r>
          </w:p>
        </w:tc>
        <w:tc>
          <w:tcPr>
            <w:tcW w:type="dxa" w:w="2409"/>
          </w:tcPr>
          <w:p>
            <w:r>
              <w:rPr>
                <w:sz w:val="18"/>
              </w:rPr>
              <w:t>Anahtar veya kilit simgesi</w:t>
            </w:r>
          </w:p>
        </w:tc>
      </w:tr>
      <w:tr>
        <w:tc>
          <w:tcPr>
            <w:tcW w:type="dxa" w:w="2409"/>
          </w:tcPr>
          <w:p>
            <w:r>
              <w:rPr>
                <w:sz w:val="18"/>
              </w:rPr>
              <w:t>UEFI</w:t>
            </w:r>
          </w:p>
        </w:tc>
        <w:tc>
          <w:tcPr>
            <w:tcW w:type="dxa" w:w="2409"/>
          </w:tcPr>
          <w:p>
            <w:r>
              <w:rPr>
                <w:sz w:val="18"/>
              </w:rPr>
              <w:t>Eski BIOS'un yerini alan, fare destekli ve gorsel arayuzlu yeni nesil sistem</w:t>
            </w:r>
          </w:p>
        </w:tc>
        <w:tc>
          <w:tcPr>
            <w:tcW w:type="dxa" w:w="2409"/>
          </w:tcPr>
          <w:p>
            <w:r>
              <w:rPr>
                <w:sz w:val="18"/>
              </w:rPr>
              <w:t>Grafiksel BIOS arayuzu</w:t>
            </w:r>
          </w:p>
        </w:tc>
        <w:tc>
          <w:tcPr>
            <w:tcW w:type="dxa" w:w="2409"/>
          </w:tcPr>
          <w:p>
            <w:r>
              <w:rPr>
                <w:sz w:val="18"/>
              </w:rPr>
              <w:t>Renkli pencereler ve grafikler</w:t>
            </w:r>
          </w:p>
        </w:tc>
      </w:tr>
      <w:tr>
        <w:tc>
          <w:tcPr>
            <w:tcW w:type="dxa" w:w="2409"/>
          </w:tcPr>
          <w:p>
            <w:r>
              <w:rPr>
                <w:sz w:val="18"/>
              </w:rPr>
              <w:t>Advanced (Gelismis)</w:t>
            </w:r>
          </w:p>
        </w:tc>
        <w:tc>
          <w:tcPr>
            <w:tcW w:type="dxa" w:w="2409"/>
          </w:tcPr>
          <w:p>
            <w:r>
              <w:rPr>
                <w:sz w:val="18"/>
              </w:rPr>
              <w:t>Islemci ve anakart uzerindeki donanimlarin detayli ayarlarinin yapildigi yer</w:t>
            </w:r>
          </w:p>
        </w:tc>
        <w:tc>
          <w:tcPr>
            <w:tcW w:type="dxa" w:w="2409"/>
          </w:tcPr>
          <w:p>
            <w:r>
              <w:rPr>
                <w:sz w:val="18"/>
              </w:rPr>
              <w:t>Fan hizinin ayarlanmasi</w:t>
            </w:r>
          </w:p>
        </w:tc>
        <w:tc>
          <w:tcPr>
            <w:tcW w:type="dxa" w:w="2409"/>
          </w:tcPr>
          <w:p>
            <w:r>
              <w:rPr>
                <w:sz w:val="18"/>
              </w:rPr>
              <w:t>Alt menulere sahip karmasik liste</w:t>
            </w:r>
          </w:p>
        </w:tc>
      </w:tr>
    </w:tbl>
    <w:p/>
    <w:p>
      <w:pPr>
        <w:spacing w:before="200"/>
      </w:pPr>
      <w:r>
        <w:rPr>
          <w:b/>
          <w:color w:val="E65C00"/>
          <w:sz w:val="24"/>
        </w:rPr>
        <w:t xml:space="preserve">  Konu Anlatımı</w:t>
      </w:r>
    </w:p>
    <w:p>
      <w:r>
        <w:rPr>
          <w:sz w:val="20"/>
        </w:rPr>
        <w:t>BIOS Ekran Secenekleri, bir bilgisayarin temel yapilandirma merkezidir. Bu arayuz, isletim sistemi yuklenmeden once donanim seviyesinde mudahale etmemize olanak tanir.</w:t>
      </w:r>
    </w:p>
    <w:p>
      <w:r>
        <w:rPr>
          <w:sz w:val="20"/>
        </w:rPr>
        <w:t>BIOS menuleri genellikle sekmeler halindedir ve her sekme farkli bir amaca hizmet eder. Ornegin 'Boot' sekmesi bilgisayarin bir CD'den mi yoksa sabit diskten mi acilacagini yonettigimiz en kritik bolumdur.</w:t>
      </w:r>
    </w:p>
    <w:p>
      <w:r>
        <w:rPr>
          <w:sz w:val="20"/>
        </w:rPr>
        <w:t>BIOS ayarlari anakart uzerindeki CMOS pilinden beslenir; bu sayede bilgisayar kapansa bile saat, tarih ve sifre gibi ayarlar korunur. Yanlis ayar yapildiginda 'Load Setup Defaults' ile fabrika ayarlarina donmek mumkundur.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Saat Ayari</w:t>
            </w:r>
          </w:p>
        </w:tc>
        <w:tc>
          <w:tcPr>
            <w:tcW w:type="dxa" w:w="3213"/>
          </w:tcPr>
          <w:p>
            <w:r>
              <w:rPr>
                <w:sz w:val="18"/>
              </w:rPr>
              <w:t>Yaz-kis saati degisimlerinde sistem saatini BIOS'tan guncellemek</w:t>
            </w:r>
          </w:p>
        </w:tc>
        <w:tc>
          <w:tcPr>
            <w:tcW w:type="dxa" w:w="3213"/>
          </w:tcPr>
          <w:p>
            <w:r>
              <w:rPr>
                <w:sz w:val="18"/>
              </w:rPr>
              <w:t>Temel yapilandirma</w:t>
            </w:r>
          </w:p>
        </w:tc>
      </w:tr>
      <w:tr>
        <w:tc>
          <w:tcPr>
            <w:tcW w:type="dxa" w:w="3213"/>
          </w:tcPr>
          <w:p>
            <w:r>
              <w:rPr>
                <w:sz w:val="18"/>
              </w:rPr>
              <w:t>Siralama Degisimi</w:t>
            </w:r>
          </w:p>
        </w:tc>
        <w:tc>
          <w:tcPr>
            <w:tcW w:type="dxa" w:w="3213"/>
          </w:tcPr>
          <w:p>
            <w:r>
              <w:rPr>
                <w:sz w:val="18"/>
              </w:rPr>
              <w:t>Format atmak icin baslangic surucusunu USB yapmak</w:t>
            </w:r>
          </w:p>
        </w:tc>
        <w:tc>
          <w:tcPr>
            <w:tcW w:type="dxa" w:w="3213"/>
          </w:tcPr>
          <w:p>
            <w:r>
              <w:rPr>
                <w:sz w:val="18"/>
              </w:rPr>
              <w:t>Boot onceligi</w:t>
            </w:r>
          </w:p>
        </w:tc>
      </w:tr>
      <w:tr>
        <w:tc>
          <w:tcPr>
            <w:tcW w:type="dxa" w:w="3213"/>
          </w:tcPr>
          <w:p>
            <w:r>
              <w:rPr>
                <w:sz w:val="18"/>
              </w:rPr>
              <w:t>Guvenlik</w:t>
            </w:r>
          </w:p>
        </w:tc>
        <w:tc>
          <w:tcPr>
            <w:tcW w:type="dxa" w:w="3213"/>
          </w:tcPr>
          <w:p>
            <w:r>
              <w:rPr>
                <w:sz w:val="18"/>
              </w:rPr>
              <w:t>Bilgisayarin yetkisiz kisilerce acilmasini engellemek icin sifre koymak</w:t>
            </w:r>
          </w:p>
        </w:tc>
        <w:tc>
          <w:tcPr>
            <w:tcW w:type="dxa" w:w="3213"/>
          </w:tcPr>
          <w:p>
            <w:r>
              <w:rPr>
                <w:sz w:val="18"/>
              </w:rPr>
              <w:t>Erisim kontrolu</w:t>
            </w:r>
          </w:p>
        </w:tc>
      </w:tr>
      <w:tr>
        <w:tc>
          <w:tcPr>
            <w:tcW w:type="dxa" w:w="3213"/>
          </w:tcPr>
          <w:p>
            <w:r>
              <w:rPr>
                <w:sz w:val="18"/>
              </w:rPr>
              <w:t>Donanim Kapatma</w:t>
            </w:r>
          </w:p>
        </w:tc>
        <w:tc>
          <w:tcPr>
            <w:tcW w:type="dxa" w:w="3213"/>
          </w:tcPr>
          <w:p>
            <w:r>
              <w:rPr>
                <w:sz w:val="18"/>
              </w:rPr>
              <w:t>Kullanilmayan bir ses kartini veya USB portunu devre disi birakmak</w:t>
            </w:r>
          </w:p>
        </w:tc>
        <w:tc>
          <w:tcPr>
            <w:tcW w:type="dxa" w:w="3213"/>
          </w:tcPr>
          <w:p>
            <w:r>
              <w:rPr>
                <w:sz w:val="18"/>
              </w:rPr>
              <w:t>Kaynak yonetimi</w:t>
            </w:r>
          </w:p>
        </w:tc>
      </w:tr>
    </w:tbl>
    <w:p/>
    <w:p>
      <w:pPr>
        <w:spacing w:before="200"/>
      </w:pPr>
      <w:r>
        <w:rPr>
          <w:b/>
          <w:color w:val="E65C00"/>
          <w:sz w:val="24"/>
        </w:rPr>
        <w:t xml:space="preserve">  Görseller ve Tablolar</w:t>
      </w:r>
    </w:p>
    <w:p>
      <w:pPr>
        <w:pStyle w:val="ListBullet"/>
      </w:pPr>
      <w:r>
        <w:rPr>
          <w:sz w:val="20"/>
        </w:rPr>
        <w:t>BIOS menu yapisi semasi</w:t>
      </w:r>
    </w:p>
    <w:p>
      <w:pPr>
        <w:pStyle w:val="ListBullet"/>
      </w:pPr>
      <w:r>
        <w:rPr>
          <w:sz w:val="20"/>
        </w:rPr>
        <w:t>UEFI vs Legacy BIOS karsilastirmasi</w:t>
      </w:r>
    </w:p>
    <w:p>
      <w:pPr>
        <w:spacing w:before="200"/>
      </w:pPr>
      <w:r>
        <w:rPr>
          <w:b/>
          <w:color w:val="E65C00"/>
          <w:sz w:val="24"/>
        </w:rPr>
        <w:t xml:space="preserve">  Analoji ve Benzetmeler</w:t>
      </w:r>
    </w:p>
    <w:p>
      <w:r>
        <w:rPr>
          <w:b/>
          <w:color w:val="E65C00"/>
          <w:sz w:val="20"/>
        </w:rPr>
        <w:t xml:space="preserve">  1. </w:t>
      </w:r>
      <w:r>
        <w:rPr>
          <w:sz w:val="20"/>
        </w:rPr>
        <w:t>Binanin Temeli: Binanin (IS) saglam durmasi icin temelin (BIOS) duzgun ayarlanmasi gerekir</w:t>
      </w:r>
    </w:p>
    <w:p>
      <w:r>
        <w:rPr>
          <w:b/>
          <w:color w:val="E65C00"/>
          <w:sz w:val="20"/>
        </w:rPr>
        <w:t xml:space="preserve">  2. </w:t>
      </w:r>
      <w:r>
        <w:rPr>
          <w:sz w:val="20"/>
        </w:rPr>
        <w:t>Akilli Saat Ayarlari: Saatin ic menusunden ekran parlakligini ayarlamak gibi temel islem</w:t>
      </w:r>
    </w:p>
    <w:p>
      <w:r>
        <w:rPr>
          <w:b/>
          <w:color w:val="E65C00"/>
          <w:sz w:val="20"/>
        </w:rPr>
        <w:t xml:space="preserve">  3. </w:t>
      </w:r>
      <w:r>
        <w:rPr>
          <w:sz w:val="20"/>
        </w:rPr>
        <w:t>Restoran Rezervasyon: Musteriler (programlar) gelmeden once masalarin (donanimlarin) ayarlanmasi</w:t>
      </w:r>
    </w:p>
    <w:p>
      <w:pPr>
        <w:spacing w:before="200"/>
      </w:pPr>
      <w:r>
        <w:rPr>
          <w:b/>
          <w:color w:val="E65C00"/>
          <w:sz w:val="24"/>
        </w:rPr>
        <w:t xml:space="preserve">  Öğrenci Soru-Cevap</w:t>
      </w:r>
    </w:p>
    <w:p>
      <w:pPr>
        <w:pStyle w:val="ListBullet"/>
      </w:pPr>
      <w:r>
        <w:rPr>
          <w:sz w:val="20"/>
        </w:rPr>
        <w:t>BIOS ayarlarini kaydedip cikmak icin hangi tus? - Genellikle F10 (Save and Exit).</w:t>
      </w:r>
    </w:p>
    <w:p>
      <w:pPr>
        <w:pStyle w:val="ListBullet"/>
      </w:pPr>
      <w:r>
        <w:rPr>
          <w:sz w:val="20"/>
        </w:rPr>
        <w:t>BIOS sifresini unutursak? - CMOS pilini cikarip bekleyerek sifre sifirlanabilir.</w:t>
      </w:r>
    </w:p>
    <w:p>
      <w:pPr>
        <w:pStyle w:val="ListBullet"/>
      </w:pPr>
      <w:r>
        <w:rPr>
          <w:sz w:val="20"/>
        </w:rPr>
        <w:t>BIOS ayarlari bilgisayari hizlandirir mi? - Evet, donanimlarin performans modunu degistirebilir.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"BIOS Navigasyon Yarisi"</w:t>
      </w:r>
    </w:p>
    <w:p>
      <w:r>
        <w:rPr>
          <w:b/>
          <w:color w:val="1B2A4A"/>
          <w:sz w:val="20"/>
        </w:rPr>
        <w:t xml:space="preserve">Türü: </w:t>
      </w:r>
      <w:r>
        <w:rPr>
          <w:sz w:val="20"/>
        </w:rPr>
        <w:t>Bireysel Calisma</w:t>
      </w:r>
    </w:p>
    <w:p>
      <w:r>
        <w:rPr>
          <w:b/>
          <w:color w:val="1B2A4A"/>
          <w:sz w:val="20"/>
        </w:rPr>
        <w:t xml:space="preserve">Amacı: </w:t>
      </w:r>
      <w:r>
        <w:rPr>
          <w:sz w:val="20"/>
        </w:rPr>
        <w:t>BIOS menuleri arasinda hizli ve dogru gecis yapma pratigi.</w:t>
      </w:r>
    </w:p>
    <w:p>
      <w:pPr>
        <w:spacing w:before="200"/>
      </w:pPr>
      <w:r>
        <w:rPr>
          <w:b/>
          <w:color w:val="6A1B9A"/>
          <w:sz w:val="24"/>
        </w:rPr>
        <w:t xml:space="preserve">  Yönerge Adımları</w:t>
      </w:r>
    </w:p>
    <w:p>
      <w:r>
        <w:rPr>
          <w:b/>
          <w:color w:val="6A1B9A"/>
          <w:sz w:val="20"/>
        </w:rPr>
        <w:t xml:space="preserve">  1. </w:t>
      </w:r>
      <w:r>
        <w:rPr>
          <w:sz w:val="20"/>
        </w:rPr>
        <w:t>Her ogrenci BIOS simulatorunu acar.</w:t>
      </w:r>
    </w:p>
    <w:p>
      <w:r>
        <w:rPr>
          <w:b/>
          <w:color w:val="6A1B9A"/>
          <w:sz w:val="20"/>
        </w:rPr>
        <w:t xml:space="preserve">  2. </w:t>
      </w:r>
      <w:r>
        <w:rPr>
          <w:sz w:val="20"/>
        </w:rPr>
        <w:t>Belirlenen 3 gorevi (Saat degistir, Boot sirasini bul, Sifre ekranina git) sirayla yapar.</w:t>
      </w:r>
    </w:p>
    <w:p>
      <w:r>
        <w:rPr>
          <w:b/>
          <w:color w:val="6A1B9A"/>
          <w:sz w:val="20"/>
        </w:rPr>
        <w:t xml:space="preserve">  3. </w:t>
      </w:r>
      <w:r>
        <w:rPr>
          <w:sz w:val="20"/>
        </w:rPr>
        <w:t>Her adimda 'Hangi menudeyim?' sorusuna yanit verir.</w:t>
      </w:r>
    </w:p>
    <w:p>
      <w:r>
        <w:rPr>
          <w:b/>
          <w:color w:val="6A1B9A"/>
          <w:sz w:val="20"/>
        </w:rPr>
        <w:t xml:space="preserve">  4. </w:t>
      </w:r>
      <w:r>
        <w:rPr>
          <w:sz w:val="20"/>
        </w:rPr>
        <w:t>Yanlis bir ayar yaptigini hayal edip 'Sifirlama' (Default) menusunu bulur.</w:t>
      </w:r>
    </w:p>
    <w:p>
      <w:r>
        <w:rPr>
          <w:b/>
          <w:color w:val="6A1B9A"/>
          <w:sz w:val="20"/>
        </w:rPr>
        <w:t xml:space="preserve">  5. </w:t>
      </w:r>
      <w:r>
        <w:rPr>
          <w:sz w:val="20"/>
        </w:rPr>
        <w:t>Ayarlari kaydetmeden cikis yapar.</w:t>
      </w:r>
    </w:p>
    <w:p>
      <w:r>
        <w:rPr>
          <w:b/>
          <w:color w:val="1B2A4A"/>
          <w:sz w:val="20"/>
        </w:rPr>
        <w:t xml:space="preserve">Beklenen Ürün: </w:t>
      </w:r>
      <w:r>
        <w:rPr>
          <w:sz w:val="20"/>
        </w:rPr>
        <w:t>Tamamlanmis BIOS Gorev Karti</w:t>
      </w:r>
    </w:p>
    <w:p>
      <w:pPr>
        <w:spacing w:before="200"/>
      </w:pPr>
      <w:r>
        <w:rPr>
          <w:b/>
          <w:color w:val="6A1B9A"/>
          <w:sz w:val="24"/>
        </w:rPr>
        <w:t xml:space="preserve">  Transfer Soruları</w:t>
      </w:r>
    </w:p>
    <w:p>
      <w:r>
        <w:rPr>
          <w:b/>
          <w:color w:val="6A1B9A"/>
          <w:sz w:val="20"/>
        </w:rPr>
        <w:t xml:space="preserve">  1. </w:t>
      </w:r>
      <w:r>
        <w:rPr>
          <w:sz w:val="20"/>
        </w:rPr>
        <w:t>Televizyonlardaki 'Servis Menusu' BIOS'a benzer mi?</w:t>
      </w:r>
    </w:p>
    <w:p>
      <w:r>
        <w:rPr>
          <w:b/>
          <w:color w:val="6A1B9A"/>
          <w:sz w:val="20"/>
        </w:rPr>
        <w:t xml:space="preserve">  2. </w:t>
      </w:r>
      <w:r>
        <w:rPr>
          <w:sz w:val="20"/>
        </w:rPr>
        <w:t>Arabalarin yol bilgisayarindaki 'Bakim Ayarlari' hangi menuye benzer?</w:t>
      </w:r>
    </w:p>
    <w:p>
      <w:r>
        <w:rPr>
          <w:b/>
          <w:color w:val="6A1B9A"/>
          <w:sz w:val="20"/>
        </w:rPr>
        <w:t xml:space="preserve">  3. </w:t>
      </w:r>
      <w:r>
        <w:rPr>
          <w:sz w:val="20"/>
        </w:rPr>
        <w:t>Akilli telefonlarin 'Recovery Mode'u BIOS'a karsilik gelir mi?</w:t>
      </w:r>
    </w:p>
    <w:p>
      <w:r>
        <w:rPr>
          <w:b/>
          <w:color w:val="1B2A4A"/>
          <w:sz w:val="20"/>
        </w:rPr>
        <w:t xml:space="preserve">İlişkili Disiplinler: </w:t>
      </w:r>
      <w:r>
        <w:rPr>
          <w:sz w:val="20"/>
        </w:rPr>
        <w:t>Ingilizce (Teknik terimler), Mantik (Hiyerarsik dizilim)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 surekli eski bir CD'yi okumaya calisiyor ve Windows gec aciliyor.</w:t>
              <w:br/>
              <w:br/>
              <w:t>Cozum: BIOS Boot menusunden sabit diski (HDD/SSD) birinci siraya almak.</w:t>
            </w:r>
          </w:p>
        </w:tc>
      </w:tr>
    </w:tbl>
    <w:p/>
    <w:p>
      <w:r>
        <w:rPr>
          <w:b/>
          <w:color w:val="1B2A4A"/>
          <w:sz w:val="20"/>
        </w:rPr>
        <w:t xml:space="preserve">Yaratıcı Görev: </w:t>
      </w:r>
      <w:r>
        <w:rPr>
          <w:sz w:val="20"/>
        </w:rPr>
        <w:t>Tamamen Turkce ve dokunmatik bir BIOS menusu tasarlasaniz, sekmelerin isimleri ne olurdu?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BIOS'un gorevini biliyorum.</w:t>
      </w:r>
    </w:p>
    <w:p>
      <w:r>
        <w:rPr>
          <w:sz w:val="20"/>
        </w:rPr>
        <w:t xml:space="preserve">  ☐  Menuler arasinda gezinebiliyorum.</w:t>
      </w:r>
    </w:p>
    <w:p>
      <w:r>
        <w:rPr>
          <w:sz w:val="20"/>
        </w:rPr>
        <w:t xml:space="preserve">  ☐  Boot sirasini degistirebiliyorum.</w:t>
      </w:r>
    </w:p>
    <w:p>
      <w:r>
        <w:rPr>
          <w:sz w:val="20"/>
        </w:rPr>
        <w:t xml:space="preserve">  ☐  BIOS sifresi koymayi ogrendim.</w:t>
      </w:r>
    </w:p>
    <w:p>
      <w:r>
        <w:rPr>
          <w:sz w:val="20"/>
        </w:rPr>
        <w:t xml:space="preserve">  ☐  UEFI ve BIOS farkini biliyorum.</w:t>
      </w:r>
    </w:p>
    <w:p>
      <w:pPr>
        <w:spacing w:before="200"/>
      </w:pPr>
      <w:r>
        <w:rPr>
          <w:b/>
          <w:color w:val="2E7D32"/>
          <w:sz w:val="24"/>
        </w:rPr>
        <w:t xml:space="preserve">  Öz Değerlendirme Soruları</w:t>
      </w:r>
    </w:p>
    <w:p>
      <w:r>
        <w:rPr>
          <w:b/>
          <w:color w:val="2E7D32"/>
          <w:sz w:val="20"/>
        </w:rPr>
        <w:t xml:space="preserve">  1. </w:t>
      </w:r>
      <w:r>
        <w:rPr>
          <w:sz w:val="20"/>
        </w:rPr>
        <w:t>Menulerde kaybolmadan ilerleyebiliyor muyum?</w:t>
      </w:r>
    </w:p>
    <w:p>
      <w:r>
        <w:rPr>
          <w:b/>
          <w:color w:val="2E7D32"/>
          <w:sz w:val="20"/>
        </w:rPr>
        <w:t xml:space="preserve">  2. </w:t>
      </w:r>
      <w:r>
        <w:rPr>
          <w:sz w:val="20"/>
        </w:rPr>
        <w:t>BIOS ayarlarini degistirmekten korkuyor muyum?</w:t>
      </w:r>
    </w:p>
    <w:p>
      <w:r>
        <w:rPr>
          <w:b/>
          <w:color w:val="2E7D32"/>
          <w:sz w:val="20"/>
        </w:rPr>
        <w:t xml:space="preserve">  3. </w:t>
      </w:r>
      <w:r>
        <w:rPr>
          <w:sz w:val="20"/>
        </w:rPr>
        <w:t>Bir baskasina BIOS'u anlatabilir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BIOS hangi tusla acilir?</w:t>
            </w:r>
          </w:p>
        </w:tc>
        <w:tc>
          <w:tcPr>
            <w:tcW w:type="dxa" w:w="3213"/>
          </w:tcPr>
          <w:p>
            <w:r>
              <w:rPr>
                <w:sz w:val="18"/>
              </w:rPr>
              <w:t>Del veya F2</w:t>
            </w:r>
          </w:p>
        </w:tc>
      </w:tr>
      <w:tr>
        <w:tc>
          <w:tcPr>
            <w:tcW w:type="dxa" w:w="3213"/>
          </w:tcPr>
          <w:p>
            <w:r>
              <w:rPr>
                <w:sz w:val="18"/>
              </w:rPr>
              <w:t>2</w:t>
            </w:r>
          </w:p>
        </w:tc>
        <w:tc>
          <w:tcPr>
            <w:tcW w:type="dxa" w:w="3213"/>
          </w:tcPr>
          <w:p>
            <w:r>
              <w:rPr>
                <w:sz w:val="18"/>
              </w:rPr>
              <w:t>Saat hangi menudedir?</w:t>
            </w:r>
          </w:p>
        </w:tc>
        <w:tc>
          <w:tcPr>
            <w:tcW w:type="dxa" w:w="3213"/>
          </w:tcPr>
          <w:p>
            <w:r>
              <w:rPr>
                <w:sz w:val="18"/>
              </w:rPr>
              <w:t>Main (Ana Menu)</w:t>
            </w:r>
          </w:p>
        </w:tc>
      </w:tr>
      <w:tr>
        <w:tc>
          <w:tcPr>
            <w:tcW w:type="dxa" w:w="3213"/>
          </w:tcPr>
          <w:p>
            <w:r>
              <w:rPr>
                <w:sz w:val="18"/>
              </w:rPr>
              <w:t>3</w:t>
            </w:r>
          </w:p>
        </w:tc>
        <w:tc>
          <w:tcPr>
            <w:tcW w:type="dxa" w:w="3213"/>
          </w:tcPr>
          <w:p>
            <w:r>
              <w:rPr>
                <w:sz w:val="18"/>
              </w:rPr>
              <w:t>Kaydedip cikma tusu?</w:t>
            </w:r>
          </w:p>
        </w:tc>
        <w:tc>
          <w:tcPr>
            <w:tcW w:type="dxa" w:w="3213"/>
          </w:tcPr>
          <w:p>
            <w:r>
              <w:rPr>
                <w:sz w:val="18"/>
              </w:rPr>
              <w:t>F10</w:t>
            </w:r>
          </w:p>
        </w:tc>
      </w:tr>
      <w:tr>
        <w:tc>
          <w:tcPr>
            <w:tcW w:type="dxa" w:w="3213"/>
          </w:tcPr>
          <w:p>
            <w:r>
              <w:rPr>
                <w:sz w:val="18"/>
              </w:rPr>
              <w:t>4</w:t>
            </w:r>
          </w:p>
        </w:tc>
        <w:tc>
          <w:tcPr>
            <w:tcW w:type="dxa" w:w="3213"/>
          </w:tcPr>
          <w:p>
            <w:r>
              <w:rPr>
                <w:sz w:val="18"/>
              </w:rPr>
              <w:t>Ayarlari sifirlama secenegi?</w:t>
            </w:r>
          </w:p>
        </w:tc>
        <w:tc>
          <w:tcPr>
            <w:tcW w:type="dxa" w:w="3213"/>
          </w:tcPr>
          <w:p>
            <w:r>
              <w:rPr>
                <w:sz w:val="18"/>
              </w:rPr>
              <w:t>Load Setup Defaults</w:t>
            </w:r>
          </w:p>
        </w:tc>
      </w:tr>
      <w:tr>
        <w:tc>
          <w:tcPr>
            <w:tcW w:type="dxa" w:w="3213"/>
          </w:tcPr>
          <w:p>
            <w:r>
              <w:rPr>
                <w:sz w:val="18"/>
              </w:rPr>
              <w:t>5</w:t>
            </w:r>
          </w:p>
        </w:tc>
        <w:tc>
          <w:tcPr>
            <w:tcW w:type="dxa" w:w="3213"/>
          </w:tcPr>
          <w:p>
            <w:r>
              <w:rPr>
                <w:sz w:val="18"/>
              </w:rPr>
              <w:t>Yeni nesil BIOS sistemi?</w:t>
            </w:r>
          </w:p>
        </w:tc>
        <w:tc>
          <w:tcPr>
            <w:tcW w:type="dxa" w:w="3213"/>
          </w:tcPr>
          <w:p>
            <w:r>
              <w:rPr>
                <w:sz w:val="18"/>
              </w:rPr>
              <w:t>UEFI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BIOS ayarlari tamamen otomatik olsaydi daha mi iyi olurdu?</w:t>
      </w:r>
    </w:p>
    <w:p>
      <w:r>
        <w:rPr>
          <w:b/>
          <w:color w:val="2E7D32"/>
          <w:sz w:val="20"/>
        </w:rPr>
        <w:t xml:space="preserve">  2. </w:t>
      </w:r>
      <w:r>
        <w:rPr>
          <w:sz w:val="20"/>
        </w:rPr>
        <w:t>Kullanicilarin bu menuye erisimi kisitlanmali mi?</w:t>
      </w:r>
    </w:p>
    <w:p>
      <w:r>
        <w:rPr>
          <w:b/>
          <w:color w:val="2E7D32"/>
          <w:sz w:val="20"/>
        </w:rPr>
        <w:t xml:space="preserve">  3. </w:t>
      </w:r>
      <w:r>
        <w:rPr>
          <w:sz w:val="20"/>
        </w:rPr>
        <w:t>BIOS guncellemesi riskli midir?</w:t>
      </w:r>
    </w:p>
    <w:p>
      <w:r>
        <w:rPr>
          <w:b/>
          <w:color w:val="2E7D32"/>
          <w:sz w:val="20"/>
        </w:rPr>
        <w:t>Eleştirel Düşünme:</w:t>
      </w:r>
    </w:p>
    <w:p>
      <w:r>
        <w:rPr>
          <w:b/>
          <w:color w:val="2E7D32"/>
          <w:sz w:val="20"/>
        </w:rPr>
        <w:t xml:space="preserve">  1. </w:t>
      </w:r>
      <w:r>
        <w:rPr>
          <w:sz w:val="20"/>
        </w:rPr>
        <w:t>Bir bilgisayar markasi BIOS'u kilitlerse bu kullanici haklarina aykiri midir?</w:t>
      </w:r>
    </w:p>
    <w:p>
      <w:r>
        <w:rPr>
          <w:b/>
          <w:color w:val="2E7D32"/>
          <w:sz w:val="20"/>
        </w:rPr>
        <w:t xml:space="preserve">  2. </w:t>
      </w:r>
      <w:r>
        <w:rPr>
          <w:sz w:val="20"/>
        </w:rPr>
        <w:t>Guvenlik mi yoksa esneklik mi daha onemlidir?</w:t>
      </w:r>
    </w:p>
    <w:p>
      <w:r>
        <w:rPr>
          <w:b/>
          <w:color w:val="2E7D32"/>
          <w:sz w:val="20"/>
        </w:rPr>
        <w:t xml:space="preserve">  3. </w:t>
      </w:r>
      <w:r>
        <w:rPr>
          <w:sz w:val="20"/>
        </w:rPr>
        <w:t>BIOS ayarlari yanlis yapilirsa bilgisayar bozulur mu?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"BIOS Menu Gezintisi"</w:t>
      </w:r>
    </w:p>
    <w:p>
      <w:r>
        <w:rPr>
          <w:b/>
          <w:color w:val="1B2A4A"/>
          <w:sz w:val="20"/>
        </w:rPr>
        <w:t xml:space="preserve">Hedef: </w:t>
      </w:r>
      <w:r>
        <w:rPr>
          <w:sz w:val="20"/>
        </w:rPr>
        <w:t>BIOS menulerini guvenli sekilde kesfetmek.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BIOS'a Giris</w:t>
            </w:r>
          </w:p>
        </w:tc>
        <w:tc>
          <w:tcPr>
            <w:tcW w:type="dxa" w:w="3213"/>
          </w:tcPr>
          <w:p>
            <w:r>
              <w:rPr>
                <w:sz w:val="18"/>
              </w:rPr>
              <w:t>Acilista seri sekilde DEL/F2 tusuna basin</w:t>
            </w:r>
          </w:p>
        </w:tc>
        <w:tc>
          <w:tcPr>
            <w:tcW w:type="dxa" w:w="3213"/>
          </w:tcPr>
          <w:p>
            <w:r>
              <w:rPr>
                <w:sz w:val="18"/>
              </w:rPr>
              <w:t>BIOS ekrani acilir</w:t>
            </w:r>
          </w:p>
        </w:tc>
      </w:tr>
      <w:tr>
        <w:tc>
          <w:tcPr>
            <w:tcW w:type="dxa" w:w="3213"/>
          </w:tcPr>
          <w:p>
            <w:r>
              <w:rPr>
                <w:sz w:val="18"/>
              </w:rPr>
              <w:t>2. Sistem Bilgisi</w:t>
            </w:r>
          </w:p>
        </w:tc>
        <w:tc>
          <w:tcPr>
            <w:tcW w:type="dxa" w:w="3213"/>
          </w:tcPr>
          <w:p>
            <w:r>
              <w:rPr>
                <w:sz w:val="18"/>
              </w:rPr>
              <w:t>Islemci ve RAM'in BIOS'ta gorunup gorunmedigini kontrol edin</w:t>
            </w:r>
          </w:p>
        </w:tc>
        <w:tc>
          <w:tcPr>
            <w:tcW w:type="dxa" w:w="3213"/>
          </w:tcPr>
          <w:p>
            <w:r>
              <w:rPr>
                <w:sz w:val="18"/>
              </w:rPr>
              <w:t>Donanim bilgileri dogrulanir</w:t>
            </w:r>
          </w:p>
        </w:tc>
      </w:tr>
      <w:tr>
        <w:tc>
          <w:tcPr>
            <w:tcW w:type="dxa" w:w="3213"/>
          </w:tcPr>
          <w:p>
            <w:r>
              <w:rPr>
                <w:sz w:val="18"/>
              </w:rPr>
              <w:t>3. Boot Sirasi</w:t>
            </w:r>
          </w:p>
        </w:tc>
        <w:tc>
          <w:tcPr>
            <w:tcW w:type="dxa" w:w="3213"/>
          </w:tcPr>
          <w:p>
            <w:r>
              <w:rPr>
                <w:sz w:val="18"/>
              </w:rPr>
              <w:t>Boot menusunden suruculerin yerini inceleyin</w:t>
            </w:r>
          </w:p>
        </w:tc>
        <w:tc>
          <w:tcPr>
            <w:tcW w:type="dxa" w:w="3213"/>
          </w:tcPr>
          <w:p>
            <w:r>
              <w:rPr>
                <w:sz w:val="18"/>
              </w:rPr>
              <w:t>Onyukleme onceligi gorulur</w:t>
            </w:r>
          </w:p>
        </w:tc>
      </w:tr>
      <w:tr>
        <w:tc>
          <w:tcPr>
            <w:tcW w:type="dxa" w:w="3213"/>
          </w:tcPr>
          <w:p>
            <w:r>
              <w:rPr>
                <w:sz w:val="18"/>
              </w:rPr>
              <w:t>4. Sifreleme</w:t>
            </w:r>
          </w:p>
        </w:tc>
        <w:tc>
          <w:tcPr>
            <w:tcW w:type="dxa" w:w="3213"/>
          </w:tcPr>
          <w:p>
            <w:r>
              <w:rPr>
                <w:sz w:val="18"/>
              </w:rPr>
              <w:t>Supervisor sifre ekranini inceleyin (sifre koymadan)</w:t>
            </w:r>
          </w:p>
        </w:tc>
        <w:tc>
          <w:tcPr>
            <w:tcW w:type="dxa" w:w="3213"/>
          </w:tcPr>
          <w:p>
            <w:r>
              <w:rPr>
                <w:sz w:val="18"/>
              </w:rPr>
              <w:t>Guvenlik secenekleri ogrenilir</w:t>
            </w:r>
          </w:p>
        </w:tc>
      </w:tr>
      <w:tr>
        <w:tc>
          <w:tcPr>
            <w:tcW w:type="dxa" w:w="3213"/>
          </w:tcPr>
          <w:p>
            <w:r>
              <w:rPr>
                <w:sz w:val="18"/>
              </w:rPr>
              <w:t>5. Guvenli Cikis</w:t>
            </w:r>
          </w:p>
        </w:tc>
        <w:tc>
          <w:tcPr>
            <w:tcW w:type="dxa" w:w="3213"/>
          </w:tcPr>
          <w:p>
            <w:r>
              <w:rPr>
                <w:sz w:val="18"/>
              </w:rPr>
              <w:t>'Exit Without Saving' secin</w:t>
            </w:r>
          </w:p>
        </w:tc>
        <w:tc>
          <w:tcPr>
            <w:tcW w:type="dxa" w:w="3213"/>
          </w:tcPr>
          <w:p>
            <w:r>
              <w:rPr>
                <w:sz w:val="18"/>
              </w:rPr>
              <w:t>Windows'a guvenle donulur</w:t>
            </w:r>
          </w:p>
        </w:tc>
      </w:tr>
    </w:tbl>
    <w:p/>
    <w:p>
      <w:r>
        <w:rPr>
          <w:b/>
          <w:color w:val="1B2A4A"/>
          <w:sz w:val="20"/>
        </w:rPr>
        <w:t xml:space="preserve">Tamamlanma Kriteri: </w:t>
      </w:r>
      <w:r>
        <w:rPr>
          <w:sz w:val="20"/>
        </w:rPr>
        <w:t>Tum BIOS sekmelerinin gezilmesi ve hicbir ayarin degistirilmemesi.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BIOS Turu"</w:t>
      </w:r>
    </w:p>
    <w:p>
      <w:r>
        <w:rPr>
          <w:b/>
          <w:color w:val="1B2A4A"/>
          <w:sz w:val="20"/>
        </w:rPr>
        <w:t xml:space="preserve">Eğitmenin Gösterdiği: </w:t>
      </w:r>
      <w:r>
        <w:rPr>
          <w:sz w:val="20"/>
        </w:rPr>
        <w:t>Projeksiyondan canli BIOS ekranini yanstir; klavye kisayollariyla menular arasinda gecis yapar.</w:t>
      </w:r>
    </w:p>
    <w:p>
      <w:r>
        <w:rPr>
          <w:b/>
          <w:color w:val="1B2A4A"/>
          <w:sz w:val="20"/>
        </w:rPr>
        <w:t xml:space="preserve">Öğrencinin Tekrarladığı: </w:t>
      </w:r>
      <w:r>
        <w:rPr>
          <w:sz w:val="20"/>
        </w:rPr>
        <w:t>BIOS simulatorunde ayni gecisleri tekrarlar ve menuleri not alir.</w:t>
      </w:r>
    </w:p>
    <w:p>
      <w:r>
        <w:rPr>
          <w:b/>
          <w:color w:val="1B2A4A"/>
          <w:sz w:val="20"/>
        </w:rPr>
        <w:t xml:space="preserve">Dikkat Noktaları: </w:t>
      </w:r>
      <w:r>
        <w:rPr>
          <w:sz w:val="20"/>
        </w:rPr>
        <w:t>Hicbir ayari degistirmeyin; her zaman 'Exit Without Saving' kullanin.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Klavye kisayollari (Ok tuslari, Enter, Esc) talimi</w:t>
            </w:r>
          </w:p>
        </w:tc>
      </w:tr>
      <w:tr>
        <w:tc>
          <w:tcPr>
            <w:tcW w:type="dxa" w:w="3213"/>
          </w:tcPr>
          <w:p>
            <w:r>
              <w:rPr>
                <w:sz w:val="18"/>
              </w:rPr>
              <w:t>2</w:t>
            </w:r>
          </w:p>
        </w:tc>
        <w:tc>
          <w:tcPr>
            <w:tcW w:type="dxa" w:w="3213"/>
          </w:tcPr>
          <w:p>
            <w:r>
              <w:rPr>
                <w:sz w:val="18"/>
              </w:rPr>
              <w:t>Orta</w:t>
            </w:r>
          </w:p>
        </w:tc>
        <w:tc>
          <w:tcPr>
            <w:tcW w:type="dxa" w:w="3213"/>
          </w:tcPr>
          <w:p>
            <w:r>
              <w:rPr>
                <w:sz w:val="18"/>
              </w:rPr>
              <w:t>Menu isimlerini Turkce karsiliklariyla eslestirme</w:t>
            </w:r>
          </w:p>
        </w:tc>
      </w:tr>
      <w:tr>
        <w:tc>
          <w:tcPr>
            <w:tcW w:type="dxa" w:w="3213"/>
          </w:tcPr>
          <w:p>
            <w:r>
              <w:rPr>
                <w:sz w:val="18"/>
              </w:rPr>
              <w:t>3</w:t>
            </w:r>
          </w:p>
        </w:tc>
        <w:tc>
          <w:tcPr>
            <w:tcW w:type="dxa" w:w="3213"/>
          </w:tcPr>
          <w:p>
            <w:r>
              <w:rPr>
                <w:sz w:val="18"/>
              </w:rPr>
              <w:t>Ileri</w:t>
            </w:r>
          </w:p>
        </w:tc>
        <w:tc>
          <w:tcPr>
            <w:tcW w:type="dxa" w:w="3213"/>
          </w:tcPr>
          <w:p>
            <w:r>
              <w:rPr>
                <w:sz w:val="18"/>
              </w:rPr>
              <w:t>BIOS simulatorunde verilen gorevi (boot sirasi degistirme) tamamlama</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"Unutulan Sifre"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acilirken BIOS sifresi istiyor ama kimse bilmiyor. Bilgisayar kullanilamaz durumda. CMOS resetleme yontemleri nelerdir?</w:t>
            </w:r>
          </w:p>
        </w:tc>
      </w:tr>
    </w:tbl>
    <w:p/>
    <w:p>
      <w:r>
        <w:rPr>
          <w:b/>
          <w:color w:val="1B2A4A"/>
          <w:sz w:val="20"/>
        </w:rPr>
        <w:t xml:space="preserve">Beklenen Çıktı: </w:t>
      </w:r>
      <w:r>
        <w:rPr>
          <w:sz w:val="20"/>
        </w:rPr>
        <w:t>CMOS pili cikarma veya jumper degistirme yoluyla BIOS sifresini sifirlama yontemlerini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bilgisayarin donanimsal dogum sureci olan POST/Boot surecini ve bu sureci yoneten kontrol paneli olan BIOS'u kesfettik. BIOS menulerini, Boot siralamasi ve guvenlik seceneklerini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Boot</w:t>
            </w:r>
          </w:p>
        </w:tc>
        <w:tc>
          <w:tcPr>
            <w:tcW w:type="dxa" w:w="4819"/>
            <w:shd w:fill="F5F5F5"/>
          </w:tcPr>
          <w:p>
            <w:r>
              <w:rPr>
                <w:b/>
                <w:color w:val="1B2A4A"/>
                <w:sz w:val="20"/>
              </w:rPr>
              <w:t xml:space="preserve">  POST</w:t>
            </w:r>
          </w:p>
        </w:tc>
      </w:tr>
      <w:tr>
        <w:tc>
          <w:tcPr>
            <w:tcW w:type="dxa" w:w="4819"/>
            <w:shd w:fill="F5F5F5"/>
          </w:tcPr>
          <w:p>
            <w:r>
              <w:rPr>
                <w:b/>
                <w:color w:val="1B2A4A"/>
                <w:sz w:val="20"/>
              </w:rPr>
              <w:t xml:space="preserve">  BIOS</w:t>
            </w:r>
          </w:p>
        </w:tc>
        <w:tc>
          <w:tcPr>
            <w:tcW w:type="dxa" w:w="4819"/>
            <w:shd w:fill="F5F5F5"/>
          </w:tcPr>
          <w:p>
            <w:r>
              <w:rPr>
                <w:b/>
                <w:color w:val="1B2A4A"/>
                <w:sz w:val="20"/>
              </w:rPr>
              <w:t xml:space="preserve">  UEFI</w:t>
            </w:r>
          </w:p>
        </w:tc>
      </w:tr>
      <w:tr>
        <w:tc>
          <w:tcPr>
            <w:tcW w:type="dxa" w:w="4819"/>
            <w:shd w:fill="F5F5F5"/>
          </w:tcPr>
          <w:p>
            <w:r>
              <w:rPr>
                <w:b/>
                <w:color w:val="1B2A4A"/>
                <w:sz w:val="20"/>
              </w:rPr>
              <w:t xml:space="preserve">  CMOS</w:t>
            </w:r>
          </w:p>
        </w:tc>
        <w:tc>
          <w:tcPr>
            <w:tcW w:type="dxa" w:w="4819"/>
            <w:shd w:fill="F5F5F5"/>
          </w:tcPr>
          <w:p>
            <w:r>
              <w:rPr>
                <w:b/>
                <w:color w:val="1B2A4A"/>
                <w:sz w:val="20"/>
              </w:rPr>
              <w:t xml:space="preserve">  Bip Sesi</w:t>
            </w:r>
          </w:p>
        </w:tc>
      </w:tr>
      <w:tr>
        <w:tc>
          <w:tcPr>
            <w:tcW w:type="dxa" w:w="4819"/>
            <w:shd w:fill="F5F5F5"/>
          </w:tcPr>
          <w:p>
            <w:r>
              <w:rPr>
                <w:b/>
                <w:color w:val="1B2A4A"/>
                <w:sz w:val="20"/>
              </w:rPr>
              <w:t xml:space="preserve">  Boot Priority</w:t>
            </w:r>
          </w:p>
        </w:tc>
        <w:tc>
          <w:tcPr>
            <w:tcW w:type="dxa" w:w="4819"/>
            <w:shd w:fill="F5F5F5"/>
          </w:tcPr>
          <w:p>
            <w:r>
              <w:rPr>
                <w:b/>
                <w:color w:val="1B2A4A"/>
                <w:sz w:val="20"/>
              </w:rPr>
              <w:t xml:space="preserve">  Setup Defaults</w:t>
            </w:r>
          </w:p>
        </w:tc>
      </w:tr>
    </w:tbl>
    <w:p/>
    <w:p>
      <w:pPr>
        <w:spacing w:before="200"/>
      </w:pPr>
      <w:r>
        <w:rPr>
          <w:b/>
          <w:color w:val="757575"/>
          <w:sz w:val="24"/>
        </w:rPr>
        <w:t xml:space="preserve">  Bir Sonraki Dersle Köprü</w:t>
      </w:r>
    </w:p>
    <w:p>
      <w:r>
        <w:rPr>
          <w:sz w:val="20"/>
        </w:rPr>
        <w:t>Bilgisayari fiziksel ve yapisal olarak hazirladik. Bir sonraki saatte BIOS yapilandirma islemlerini detayli olarak yapmayi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Kendi bilgisayarinizin hangi tusla BIOS'a girdigini ogrenin ve 'Main' menusundeki islemci bilgilerinizi not alin.</w:t>
              <w:br/>
              <w:t>Teslim: Sonraki ders.</w:t>
              <w:br/>
              <w:t>Kriter: BIOS giris tusu ve islemci bilgisinin dogru not edilmesi.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BIOS simulatorunu bilgisayarlara yukle.</w:t>
      </w:r>
    </w:p>
    <w:p>
      <w:pPr>
        <w:pStyle w:val="ListBullet"/>
      </w:pPr>
      <w:r>
        <w:rPr>
          <w:sz w:val="20"/>
        </w:rPr>
        <w:t>Farkli anakartlarin bip kodu listesini sinif panosuna as.</w:t>
      </w:r>
    </w:p>
    <w:p>
      <w:pPr>
        <w:pStyle w:val="ListBullet"/>
      </w:pPr>
      <w:r>
        <w:rPr>
          <w:sz w:val="20"/>
        </w:rPr>
        <w:t>Anakart pili orneklerini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BIOS'a giris tusuna gec basilmasi</w:t>
            </w:r>
          </w:p>
        </w:tc>
        <w:tc>
          <w:tcPr>
            <w:tcW w:type="dxa" w:w="4819"/>
          </w:tcPr>
          <w:p>
            <w:r>
              <w:rPr>
                <w:sz w:val="18"/>
              </w:rPr>
              <w:t>Seri basma pratigi yaptir; tekrarlama firsati ver</w:t>
            </w:r>
          </w:p>
        </w:tc>
      </w:tr>
      <w:tr>
        <w:tc>
          <w:tcPr>
            <w:tcW w:type="dxa" w:w="4819"/>
          </w:tcPr>
          <w:p>
            <w:r>
              <w:rPr>
                <w:sz w:val="18"/>
              </w:rPr>
              <w:t>Ingilizce terimlerin anlasilmamasi</w:t>
            </w:r>
          </w:p>
        </w:tc>
        <w:tc>
          <w:tcPr>
            <w:tcW w:type="dxa" w:w="4819"/>
          </w:tcPr>
          <w:p>
            <w:r>
              <w:rPr>
                <w:sz w:val="18"/>
              </w:rPr>
              <w:t>Terimler sozlugu dagit ve Turkce karsiliklari yaz</w:t>
            </w:r>
          </w:p>
        </w:tc>
      </w:tr>
      <w:tr>
        <w:tc>
          <w:tcPr>
            <w:tcW w:type="dxa" w:w="4819"/>
          </w:tcPr>
          <w:p>
            <w:r>
              <w:rPr>
                <w:sz w:val="18"/>
              </w:rPr>
              <w:t>Ayar degistirme korkusu</w:t>
            </w:r>
          </w:p>
        </w:tc>
        <w:tc>
          <w:tcPr>
            <w:tcW w:type="dxa" w:w="4819"/>
          </w:tcPr>
          <w:p>
            <w:r>
              <w:rPr>
                <w:sz w:val="18"/>
              </w:rPr>
              <w:t>Simulatorle guven sagla; 'Exit Without Saving' aliskanligi kazndir</w:t>
            </w:r>
          </w:p>
        </w:tc>
      </w:tr>
    </w:tbl>
    <w:p/>
    <w:p>
      <w:r>
        <w:rPr>
          <w:b/>
          <w:color w:val="1B2A4A"/>
          <w:sz w:val="20"/>
        </w:rPr>
        <w:t xml:space="preserve">Zaman Yönetimi: </w:t>
      </w:r>
      <w:r>
        <w:rPr>
          <w:sz w:val="20"/>
        </w:rPr>
        <w:t>Boot sureci anlatimi 5 dk, BIOS menu tanitimi 15 dk, Uygulama 20 dk olarak planla.</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BIOS'a erisim engellenirse, onceden kaydedilmis BIOS gezintisi videolari uzerinden Soru-Cevap ile devam et.</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