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BİLGİSAYAR İŞLETMENLİĞİ KURSU</w:t>
      </w:r>
    </w:p>
    <w:p>
      <w:pPr>
        <w:jc w:val="center"/>
      </w:pPr>
      <w:r>
        <w:rPr>
          <w:color w:val="2C6FAD"/>
          <w:sz w:val="40"/>
        </w:rPr>
        <w:t>Modül 1: Bilgisayara Giriş</w:t>
      </w:r>
    </w:p>
    <w:p>
      <w:pPr>
        <w:jc w:val="center"/>
      </w:pPr>
      <w:r>
        <w:rPr>
          <w:color w:val="757575"/>
          <w:sz w:val="28"/>
        </w:rPr>
        <w:t>5-8.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Bilgisayar İşletmenliği (Operatörlüğü) - 163 Saat</w:t>
            </w:r>
          </w:p>
        </w:tc>
      </w:tr>
      <w:tr>
        <w:tc>
          <w:tcPr>
            <w:tcW w:type="dxa" w:w="4819"/>
            <w:shd w:fill="1B2A4A"/>
          </w:tcPr>
          <w:p>
            <w:r>
              <w:rPr>
                <w:b/>
                <w:color w:val="FFFFFF"/>
                <w:sz w:val="22"/>
              </w:rPr>
              <w:t xml:space="preserve">  Modül / Saat</w:t>
            </w:r>
          </w:p>
        </w:tc>
        <w:tc>
          <w:tcPr>
            <w:tcW w:type="dxa" w:w="4819"/>
          </w:tcPr>
          <w:p>
            <w:r>
              <w:rPr>
                <w:sz w:val="22"/>
              </w:rPr>
              <w:t xml:space="preserve">  Modül 1: Bilgisayara Giriş / 5-8.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5. Saat</w:t>
            </w:r>
          </w:p>
        </w:tc>
        <w:tc>
          <w:tcPr>
            <w:tcW w:type="dxa" w:w="3213"/>
          </w:tcPr>
          <w:p>
            <w:r>
              <w:rPr>
                <w:sz w:val="18"/>
              </w:rPr>
              <w:t>Kişisel Bilgisayar Donanım Birimlerinin Sınıflandırılması</w:t>
            </w:r>
          </w:p>
        </w:tc>
        <w:tc>
          <w:tcPr>
            <w:tcW w:type="dxa" w:w="3213"/>
          </w:tcPr>
          <w:p>
            <w:r>
              <w:rPr>
                <w:sz w:val="18"/>
              </w:rPr>
              <w:t>45 dk</w:t>
            </w:r>
          </w:p>
        </w:tc>
      </w:tr>
      <w:tr>
        <w:tc>
          <w:tcPr>
            <w:tcW w:type="dxa" w:w="3213"/>
          </w:tcPr>
          <w:p>
            <w:r>
              <w:rPr>
                <w:sz w:val="18"/>
              </w:rPr>
              <w:t>6. Saat</w:t>
            </w:r>
          </w:p>
        </w:tc>
        <w:tc>
          <w:tcPr>
            <w:tcW w:type="dxa" w:w="3213"/>
          </w:tcPr>
          <w:p>
            <w:r>
              <w:rPr>
                <w:sz w:val="18"/>
              </w:rPr>
              <w:t>Bilgisayarın Giriş ve Çıkış Elemanları</w:t>
            </w:r>
          </w:p>
        </w:tc>
        <w:tc>
          <w:tcPr>
            <w:tcW w:type="dxa" w:w="3213"/>
          </w:tcPr>
          <w:p>
            <w:r>
              <w:rPr>
                <w:sz w:val="18"/>
              </w:rPr>
              <w:t>45 dk</w:t>
            </w:r>
          </w:p>
        </w:tc>
      </w:tr>
      <w:tr>
        <w:tc>
          <w:tcPr>
            <w:tcW w:type="dxa" w:w="3213"/>
          </w:tcPr>
          <w:p>
            <w:r>
              <w:rPr>
                <w:sz w:val="18"/>
              </w:rPr>
              <w:t>7. Saat</w:t>
            </w:r>
          </w:p>
        </w:tc>
        <w:tc>
          <w:tcPr>
            <w:tcW w:type="dxa" w:w="3213"/>
          </w:tcPr>
          <w:p>
            <w:r>
              <w:rPr>
                <w:sz w:val="18"/>
              </w:rPr>
              <w:t>Hafıza Türleri (RAM, ROM vb.)</w:t>
            </w:r>
          </w:p>
        </w:tc>
        <w:tc>
          <w:tcPr>
            <w:tcW w:type="dxa" w:w="3213"/>
          </w:tcPr>
          <w:p>
            <w:r>
              <w:rPr>
                <w:sz w:val="18"/>
              </w:rPr>
              <w:t>45 dk</w:t>
            </w:r>
          </w:p>
        </w:tc>
      </w:tr>
      <w:tr>
        <w:tc>
          <w:tcPr>
            <w:tcW w:type="dxa" w:w="3213"/>
          </w:tcPr>
          <w:p>
            <w:r>
              <w:rPr>
                <w:sz w:val="18"/>
              </w:rPr>
              <w:t>8. Saat</w:t>
            </w:r>
          </w:p>
        </w:tc>
        <w:tc>
          <w:tcPr>
            <w:tcW w:type="dxa" w:w="3213"/>
          </w:tcPr>
          <w:p>
            <w:r>
              <w:rPr>
                <w:sz w:val="18"/>
              </w:rPr>
              <w:t>Merkezi İşlem Birimi (CPU) Çalışma Prensibi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5. SAAT  ━━━</w:t>
      </w:r>
    </w:p>
    <w:p>
      <w:pPr>
        <w:jc w:val="center"/>
      </w:pPr>
      <w:r>
        <w:rPr>
          <w:color w:val="2C6FAD"/>
          <w:sz w:val="32"/>
        </w:rPr>
        <w:t>Kişisel Bilgisayar Donanım Birimlerinin Sınıflandırılması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 teknolojisinin temel kavramlarını kullanarak, temel seviyede bilgisayar donanımlarını ve işletim sistemi bileşenlerini kullanır.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1.A.3.1</w:t>
            </w:r>
          </w:p>
        </w:tc>
        <w:tc>
          <w:tcPr>
            <w:tcW w:type="dxa" w:w="3213"/>
          </w:tcPr>
          <w:p>
            <w:r>
              <w:rPr>
                <w:sz w:val="18"/>
              </w:rPr>
              <w:t>Kişisel bilgisayarı oluşturan iç donanım birimlerini (anakart, işlemci, RAM vb.) işlevlerine göre tanımlar.</w:t>
            </w:r>
          </w:p>
        </w:tc>
        <w:tc>
          <w:tcPr>
            <w:tcW w:type="dxa" w:w="3213"/>
          </w:tcPr>
          <w:p>
            <w:r>
              <w:rPr>
                <w:sz w:val="18"/>
              </w:rPr>
              <w:t>Anlama</w:t>
            </w:r>
          </w:p>
        </w:tc>
      </w:tr>
      <w:tr>
        <w:tc>
          <w:tcPr>
            <w:tcW w:type="dxa" w:w="3213"/>
          </w:tcPr>
          <w:p>
            <w:r>
              <w:rPr>
                <w:sz w:val="18"/>
              </w:rPr>
              <w:t>1.A.3.2</w:t>
            </w:r>
          </w:p>
        </w:tc>
        <w:tc>
          <w:tcPr>
            <w:tcW w:type="dxa" w:w="3213"/>
          </w:tcPr>
          <w:p>
            <w:r>
              <w:rPr>
                <w:sz w:val="18"/>
              </w:rPr>
              <w:t>Dış donanım birimlerini (kasa, monitör vb.) ve koruyucu donanımları ayırt eder.</w:t>
            </w:r>
          </w:p>
        </w:tc>
        <w:tc>
          <w:tcPr>
            <w:tcW w:type="dxa" w:w="3213"/>
          </w:tcPr>
          <w:p>
            <w:r>
              <w:rPr>
                <w:sz w:val="18"/>
              </w:rPr>
              <w:t>Analiz</w:t>
            </w:r>
          </w:p>
        </w:tc>
      </w:tr>
      <w:tr>
        <w:tc>
          <w:tcPr>
            <w:tcW w:type="dxa" w:w="3213"/>
          </w:tcPr>
          <w:p>
            <w:r>
              <w:rPr>
                <w:sz w:val="18"/>
              </w:rPr>
              <w:t>1.A.3.3</w:t>
            </w:r>
          </w:p>
        </w:tc>
        <w:tc>
          <w:tcPr>
            <w:tcW w:type="dxa" w:w="3213"/>
          </w:tcPr>
          <w:p>
            <w:r>
              <w:rPr>
                <w:sz w:val="18"/>
              </w:rPr>
              <w:t>Donanım birimlerini bir sistem bütünlüğü içinde sınıflandırır.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Bilgisayarın fiziksel parçalarının 'donanım' olduğunun bilinmesi.</w:t>
      </w:r>
    </w:p>
    <w:p>
      <w:pPr>
        <w:spacing w:before="200"/>
      </w:pPr>
      <w:r>
        <w:rPr>
          <w:b/>
          <w:color w:val="757575"/>
          <w:sz w:val="24"/>
        </w:rPr>
        <w:t xml:space="preserve">  Öğrencinin Bilmesi Gerekenler</w:t>
      </w:r>
    </w:p>
    <w:p>
      <w:pPr>
        <w:pStyle w:val="ListBullet"/>
      </w:pPr>
      <w:r>
        <w:rPr>
          <w:sz w:val="20"/>
        </w:rPr>
        <w:t>Kasa içindeki parçaların bilgisayarın çalışması için zorunlu olduğu.</w:t>
      </w:r>
    </w:p>
    <w:p>
      <w:pPr>
        <w:pStyle w:val="ListBullet"/>
      </w:pPr>
      <w:r>
        <w:rPr>
          <w:sz w:val="20"/>
        </w:rPr>
        <w:t>Her parçanın kendine has bir görevi olduğu.</w:t>
      </w:r>
    </w:p>
    <w:p>
      <w:pPr>
        <w:pStyle w:val="ListBullet"/>
      </w:pPr>
      <w:r>
        <w:rPr>
          <w:sz w:val="20"/>
        </w:rPr>
        <w:t>Parçaların birbirine anakart aracılığıyla bağlı olduğu.</w:t>
      </w:r>
    </w:p>
    <w:p>
      <w:pPr>
        <w:spacing w:before="200"/>
      </w:pPr>
      <w:r>
        <w:rPr>
          <w:b/>
          <w:color w:val="757575"/>
          <w:sz w:val="24"/>
        </w:rPr>
        <w:t xml:space="preserve">  Olası Kavram Yanılgıları</w:t>
      </w:r>
    </w:p>
    <w:p>
      <w:pPr>
        <w:pStyle w:val="ListBullet"/>
      </w:pPr>
      <w:r>
        <w:rPr>
          <w:sz w:val="20"/>
        </w:rPr>
        <w:t>Kasa kutusunun bilgisayarın beyni sanılması.</w:t>
      </w:r>
    </w:p>
    <w:p>
      <w:pPr>
        <w:pStyle w:val="ListBullet"/>
      </w:pPr>
      <w:r>
        <w:rPr>
          <w:sz w:val="20"/>
        </w:rPr>
        <w:t>Bellek (RAM) ile depolama alanının (SSD) karıştırılması.</w:t>
      </w:r>
    </w:p>
    <w:p>
      <w:pPr>
        <w:pStyle w:val="ListBullet"/>
      </w:pPr>
      <w:r>
        <w:rPr>
          <w:sz w:val="20"/>
        </w:rPr>
        <w:t>Fanların sadece bilgisayarı süslemek için kullanıldığının düşünülmesi.</w:t>
      </w:r>
    </w:p>
    <w:p>
      <w:pPr>
        <w:spacing w:before="200"/>
      </w:pPr>
      <w:r>
        <w:rPr>
          <w:b/>
          <w:color w:val="757575"/>
          <w:sz w:val="24"/>
        </w:rPr>
        <w:t xml:space="preserve">  Hazırlık Materyalleri</w:t>
      </w:r>
    </w:p>
    <w:p>
      <w:pPr>
        <w:pStyle w:val="ListBullet"/>
      </w:pPr>
      <w:r>
        <w:rPr>
          <w:sz w:val="20"/>
        </w:rPr>
        <w:t>Açık bir bilgisayar kasası</w:t>
      </w:r>
    </w:p>
    <w:p>
      <w:pPr>
        <w:pStyle w:val="ListBullet"/>
      </w:pPr>
      <w:r>
        <w:rPr>
          <w:sz w:val="20"/>
        </w:rPr>
        <w:t>Çeşitli donanım kartları</w:t>
      </w:r>
    </w:p>
    <w:p>
      <w:pPr>
        <w:pStyle w:val="ListBullet"/>
      </w:pPr>
      <w:r>
        <w:rPr>
          <w:sz w:val="20"/>
        </w:rPr>
        <w:t>'Donanım Ağacı' şeması</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"Bilgisayarınızın içini bir şehre benzetseydiniz; belediye binası, ana yollar ve kütüphane hangi parçalar olurdu?"</w:t>
      </w:r>
    </w:p>
    <w:p>
      <w:r>
        <w:rPr>
          <w:b/>
          <w:color w:val="1B2A4A"/>
          <w:sz w:val="20"/>
        </w:rPr>
        <w:t xml:space="preserve">Günlük Hayat Bağlantısı: </w:t>
      </w:r>
      <w:r>
        <w:rPr>
          <w:sz w:val="20"/>
        </w:rPr>
        <w:t>Bir bilgisayar satın alırken broşürlerde gördüğümüz 'i7 işlemci' veya '16 GB RAM' gibi terimlerin, aslında bilgisayarın hangi 'organlarını' temsil ettiğini bugün göreceğiz.</w:t>
      </w:r>
    </w:p>
    <w:p>
      <w:pPr>
        <w:spacing w:before="200"/>
      </w:pPr>
      <w:r>
        <w:rPr>
          <w:b/>
          <w:color w:val="2C6FAD"/>
          <w:sz w:val="24"/>
        </w:rPr>
        <w:t xml:space="preserve">  Ön Bilgi Yoklama Soruları</w:t>
      </w:r>
    </w:p>
    <w:p>
      <w:r>
        <w:rPr>
          <w:b/>
          <w:color w:val="2C6FAD"/>
          <w:sz w:val="20"/>
        </w:rPr>
        <w:t xml:space="preserve">  1. </w:t>
      </w:r>
      <w:r>
        <w:rPr>
          <w:sz w:val="20"/>
        </w:rPr>
        <w:t>Bilgisayarda bilgiler kalıcı olarak nerede durur?</w:t>
      </w:r>
    </w:p>
    <w:p>
      <w:r>
        <w:rPr>
          <w:b/>
          <w:color w:val="2C6FAD"/>
          <w:sz w:val="20"/>
        </w:rPr>
        <w:t xml:space="preserve">  2. </w:t>
      </w:r>
      <w:r>
        <w:rPr>
          <w:sz w:val="20"/>
        </w:rPr>
        <w:t>Bilgisayarın hızı sadece bir parçaya mı bağlıdır?</w:t>
      </w:r>
    </w:p>
    <w:p>
      <w:r>
        <w:rPr>
          <w:b/>
          <w:color w:val="2C6FAD"/>
          <w:sz w:val="20"/>
        </w:rPr>
        <w:t xml:space="preserve">  3. </w:t>
      </w:r>
      <w:r>
        <w:rPr>
          <w:sz w:val="20"/>
        </w:rPr>
        <w:t>Anakart ne işe yarar?</w:t>
      </w:r>
    </w:p>
    <w:p>
      <w:pPr>
        <w:spacing w:before="200"/>
      </w:pPr>
      <w:r>
        <w:rPr>
          <w:b/>
          <w:color w:val="2C6FAD"/>
          <w:sz w:val="24"/>
        </w:rPr>
        <w:t xml:space="preserve">  Motivasyon Etkinliği: "Gizemli Kutu"</w:t>
      </w:r>
    </w:p>
    <w:p>
      <w:r>
        <w:rPr>
          <w:b/>
          <w:color w:val="1B2A4A"/>
          <w:sz w:val="20"/>
        </w:rPr>
        <w:t xml:space="preserve">Açıklama: </w:t>
      </w:r>
      <w:r>
        <w:rPr>
          <w:sz w:val="20"/>
        </w:rPr>
        <w:t>Öğretmen kapağı kapalı bir kasa getirir ve içinden gelen tıkırtıları dinletir.</w:t>
      </w:r>
    </w:p>
    <w:p>
      <w:r>
        <w:rPr>
          <w:b/>
          <w:color w:val="1B2A4A"/>
          <w:sz w:val="20"/>
        </w:rPr>
        <w:t xml:space="preserve">Yönerge: </w:t>
      </w:r>
      <w:r>
        <w:rPr>
          <w:sz w:val="20"/>
        </w:rPr>
        <w:t>Öğrencilerden içeride neler olabileceğini tahmin etmeleri istenir. Parçaların sesleri ve ağırlıkları hakkında ipuçları verilir.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Yeni bir oyun aldınız ancak bilgisayarınız 'Yetersiz RAM' uyarısı veriyor. Kasayı açıp bu RAM denilen parçayı nereye takacağınızı biliyor musunuz?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"Anatomi Laboratuvarı"</w:t>
      </w:r>
    </w:p>
    <w:p>
      <w:r>
        <w:rPr>
          <w:b/>
          <w:color w:val="1B2A4A"/>
          <w:sz w:val="20"/>
        </w:rPr>
        <w:t xml:space="preserve">Türü: </w:t>
      </w:r>
      <w:r>
        <w:rPr>
          <w:sz w:val="20"/>
        </w:rPr>
        <w:t>Grup Çalışması (4-5 kişilik)</w:t>
      </w:r>
    </w:p>
    <w:p>
      <w:r>
        <w:rPr>
          <w:b/>
          <w:color w:val="1B2A4A"/>
          <w:sz w:val="20"/>
        </w:rPr>
        <w:t xml:space="preserve">Amacı: </w:t>
      </w:r>
      <w:r>
        <w:rPr>
          <w:sz w:val="20"/>
        </w:rPr>
        <w:t>Donanım parçalarını fiziksel olarak inceleyip görevlerini keşfetmek.</w:t>
      </w:r>
    </w:p>
    <w:p>
      <w:r>
        <w:rPr>
          <w:b/>
          <w:color w:val="1B2A4A"/>
          <w:sz w:val="20"/>
        </w:rPr>
        <w:t xml:space="preserve">Malzemeler: </w:t>
      </w:r>
      <w:r>
        <w:rPr>
          <w:sz w:val="20"/>
        </w:rPr>
        <w:t>Açılmış bilgisayar kasası, tornavida, büyüteç, parça isimlerinin yazılı olduğu etiketler</w:t>
      </w:r>
    </w:p>
    <w:p>
      <w:pPr>
        <w:spacing w:before="200"/>
      </w:pPr>
      <w:r>
        <w:rPr>
          <w:b/>
          <w:color w:val="007A7A"/>
          <w:sz w:val="24"/>
        </w:rPr>
        <w:t xml:space="preserve">  Yönerge Adımları</w:t>
      </w:r>
    </w:p>
    <w:p>
      <w:r>
        <w:rPr>
          <w:b/>
          <w:color w:val="007A7A"/>
          <w:sz w:val="20"/>
        </w:rPr>
        <w:t xml:space="preserve">  1. </w:t>
      </w:r>
      <w:r>
        <w:rPr>
          <w:sz w:val="20"/>
        </w:rPr>
        <w:t>Kasa içindeki en büyük yeşil/mavi kartı (Anakart) bulun.</w:t>
      </w:r>
    </w:p>
    <w:p>
      <w:r>
        <w:rPr>
          <w:b/>
          <w:color w:val="007A7A"/>
          <w:sz w:val="20"/>
        </w:rPr>
        <w:t xml:space="preserve">  2. </w:t>
      </w:r>
      <w:r>
        <w:rPr>
          <w:sz w:val="20"/>
        </w:rPr>
        <w:t>Üzerinde fan olan en merkezi parçayı tespit edin.</w:t>
      </w:r>
    </w:p>
    <w:p>
      <w:r>
        <w:rPr>
          <w:b/>
          <w:color w:val="007A7A"/>
          <w:sz w:val="20"/>
        </w:rPr>
        <w:t xml:space="preserve">  3. </w:t>
      </w:r>
      <w:r>
        <w:rPr>
          <w:sz w:val="20"/>
        </w:rPr>
        <w:t>Uzun, ince ve takılıp çıkarılabilen bellek modüllerini bulun.</w:t>
      </w:r>
    </w:p>
    <w:p>
      <w:r>
        <w:rPr>
          <w:b/>
          <w:color w:val="007A7A"/>
          <w:sz w:val="20"/>
        </w:rPr>
        <w:t xml:space="preserve">  4. </w:t>
      </w:r>
      <w:r>
        <w:rPr>
          <w:sz w:val="20"/>
        </w:rPr>
        <w:t>Elektrik kablolarının hangi kutudan (Güç Kaynağı) çıktığını takip edin.</w:t>
      </w:r>
    </w:p>
    <w:p>
      <w:r>
        <w:rPr>
          <w:b/>
          <w:color w:val="007A7A"/>
          <w:sz w:val="20"/>
        </w:rPr>
        <w:t xml:space="preserve">  5. </w:t>
      </w:r>
      <w:r>
        <w:rPr>
          <w:sz w:val="20"/>
        </w:rPr>
        <w:t>Parça isimlerini doğru yerlere etiketleyin.</w:t>
      </w:r>
    </w:p>
    <w:p>
      <w:r>
        <w:rPr>
          <w:b/>
          <w:color w:val="1B2A4A"/>
          <w:sz w:val="20"/>
        </w:rPr>
        <w:t xml:space="preserve">Öğrenci Rolü: </w:t>
      </w:r>
      <w:r>
        <w:rPr>
          <w:sz w:val="20"/>
        </w:rPr>
        <w:t>Aktif gözlemci ve kâşif</w:t>
      </w:r>
    </w:p>
    <w:p>
      <w:r>
        <w:rPr>
          <w:b/>
          <w:color w:val="1B2A4A"/>
          <w:sz w:val="20"/>
        </w:rPr>
        <w:t xml:space="preserve">Öğretmen Rolü: </w:t>
      </w:r>
      <w:r>
        <w:rPr>
          <w:sz w:val="20"/>
        </w:rPr>
        <w:t>Parçaların hassasiyeti konusunda uyaran rehber</w:t>
      </w:r>
    </w:p>
    <w:p>
      <w:r>
        <w:rPr>
          <w:b/>
          <w:color w:val="1B2A4A"/>
          <w:sz w:val="20"/>
        </w:rPr>
        <w:t xml:space="preserve">Beklenen Ürün: </w:t>
      </w:r>
      <w:r>
        <w:rPr>
          <w:sz w:val="20"/>
        </w:rPr>
        <w:t>Etiketlenmiş Donanım Şeması</w:t>
      </w:r>
    </w:p>
    <w:p>
      <w:pPr>
        <w:spacing w:before="200"/>
      </w:pPr>
      <w:r>
        <w:rPr>
          <w:b/>
          <w:color w:val="007A7A"/>
          <w:sz w:val="24"/>
        </w:rPr>
        <w:t xml:space="preserve">  Araştırma Soruları</w:t>
      </w:r>
    </w:p>
    <w:p>
      <w:r>
        <w:rPr>
          <w:b/>
          <w:color w:val="007A7A"/>
          <w:sz w:val="20"/>
        </w:rPr>
        <w:t xml:space="preserve">  1. </w:t>
      </w:r>
      <w:r>
        <w:rPr>
          <w:sz w:val="20"/>
        </w:rPr>
        <w:t>İşlemcinin üzerinde neden hep bir fan bulunur?</w:t>
      </w:r>
    </w:p>
    <w:p>
      <w:r>
        <w:rPr>
          <w:b/>
          <w:color w:val="007A7A"/>
          <w:sz w:val="20"/>
        </w:rPr>
        <w:t xml:space="preserve">  2. </w:t>
      </w:r>
      <w:r>
        <w:rPr>
          <w:sz w:val="20"/>
        </w:rPr>
        <w:t>Kablolar neden tüm parçalara gitmektedir?</w:t>
      </w:r>
    </w:p>
    <w:p>
      <w:r>
        <w:rPr>
          <w:b/>
          <w:color w:val="007A7A"/>
          <w:sz w:val="20"/>
        </w:rPr>
        <w:t xml:space="preserve">  3. </w:t>
      </w:r>
      <w:r>
        <w:rPr>
          <w:sz w:val="20"/>
        </w:rPr>
        <w:t>Bir parça eksik olsa bilgisayar açılır mı?</w:t>
      </w:r>
    </w:p>
    <w:p>
      <w:r>
        <w:rPr>
          <w:b/>
          <w:color w:val="1B2A4A"/>
          <w:sz w:val="20"/>
        </w:rPr>
        <w:t xml:space="preserve">Grupla Çalışma Kuralları: </w:t>
      </w:r>
      <w:r>
        <w:rPr>
          <w:sz w:val="20"/>
        </w:rPr>
        <w:t>Parçalara nazik davranın, statik elektriğe dikkat edin, ortak karar verin.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Anakart</w:t>
            </w:r>
          </w:p>
        </w:tc>
        <w:tc>
          <w:tcPr>
            <w:tcW w:type="dxa" w:w="2409"/>
          </w:tcPr>
          <w:p>
            <w:r>
              <w:rPr>
                <w:sz w:val="18"/>
              </w:rPr>
              <w:t>Tüm donanım birimlerinin üzerine takıldığı ana devre</w:t>
            </w:r>
          </w:p>
        </w:tc>
        <w:tc>
          <w:tcPr>
            <w:tcW w:type="dxa" w:w="2409"/>
          </w:tcPr>
          <w:p>
            <w:r>
              <w:rPr>
                <w:sz w:val="18"/>
              </w:rPr>
              <w:t>ASUS Prime Serisi</w:t>
            </w:r>
          </w:p>
        </w:tc>
        <w:tc>
          <w:tcPr>
            <w:tcW w:type="dxa" w:w="2409"/>
          </w:tcPr>
          <w:p>
            <w:r>
              <w:rPr>
                <w:sz w:val="18"/>
              </w:rPr>
              <w:t>Üzerinde karmaşık yollar olan büyük şehir haritası</w:t>
            </w:r>
          </w:p>
        </w:tc>
      </w:tr>
      <w:tr>
        <w:tc>
          <w:tcPr>
            <w:tcW w:type="dxa" w:w="2409"/>
          </w:tcPr>
          <w:p>
            <w:r>
              <w:rPr>
                <w:sz w:val="18"/>
              </w:rPr>
              <w:t>İşlemci (CPU)</w:t>
            </w:r>
          </w:p>
        </w:tc>
        <w:tc>
          <w:tcPr>
            <w:tcW w:type="dxa" w:w="2409"/>
          </w:tcPr>
          <w:p>
            <w:r>
              <w:rPr>
                <w:sz w:val="18"/>
              </w:rPr>
              <w:t>Bilgisayarın tüm matematiksel ve mantıksal işlemlerini yapan birim</w:t>
            </w:r>
          </w:p>
        </w:tc>
        <w:tc>
          <w:tcPr>
            <w:tcW w:type="dxa" w:w="2409"/>
          </w:tcPr>
          <w:p>
            <w:r>
              <w:rPr>
                <w:sz w:val="18"/>
              </w:rPr>
              <w:t>Intel Core i5 / AMD Ryzen</w:t>
            </w:r>
          </w:p>
        </w:tc>
        <w:tc>
          <w:tcPr>
            <w:tcW w:type="dxa" w:w="2409"/>
          </w:tcPr>
          <w:p>
            <w:r>
              <w:rPr>
                <w:sz w:val="18"/>
              </w:rPr>
              <w:t>Sistemin merkezinde, üzerinde soğutucu bulunan çip</w:t>
            </w:r>
          </w:p>
        </w:tc>
      </w:tr>
      <w:tr>
        <w:tc>
          <w:tcPr>
            <w:tcW w:type="dxa" w:w="2409"/>
          </w:tcPr>
          <w:p>
            <w:r>
              <w:rPr>
                <w:sz w:val="18"/>
              </w:rPr>
              <w:t>Bellek (RAM)</w:t>
            </w:r>
          </w:p>
        </w:tc>
        <w:tc>
          <w:tcPr>
            <w:tcW w:type="dxa" w:w="2409"/>
          </w:tcPr>
          <w:p>
            <w:r>
              <w:rPr>
                <w:sz w:val="18"/>
              </w:rPr>
              <w:t>Bilgilerin geçici olarak tutulduğu kısa süreli hafıza</w:t>
            </w:r>
          </w:p>
        </w:tc>
        <w:tc>
          <w:tcPr>
            <w:tcW w:type="dxa" w:w="2409"/>
          </w:tcPr>
          <w:p>
            <w:r>
              <w:rPr>
                <w:sz w:val="18"/>
              </w:rPr>
              <w:t>16 GB DDR4</w:t>
            </w:r>
          </w:p>
        </w:tc>
        <w:tc>
          <w:tcPr>
            <w:tcW w:type="dxa" w:w="2409"/>
          </w:tcPr>
          <w:p>
            <w:r>
              <w:rPr>
                <w:sz w:val="18"/>
              </w:rPr>
              <w:t>Anakart üzerindeki uzun ince slotlara takılan çubuklar</w:t>
            </w:r>
          </w:p>
        </w:tc>
      </w:tr>
      <w:tr>
        <w:tc>
          <w:tcPr>
            <w:tcW w:type="dxa" w:w="2409"/>
          </w:tcPr>
          <w:p>
            <w:r>
              <w:rPr>
                <w:sz w:val="18"/>
              </w:rPr>
              <w:t>Sabit Disk (SSD/HDD)</w:t>
            </w:r>
          </w:p>
        </w:tc>
        <w:tc>
          <w:tcPr>
            <w:tcW w:type="dxa" w:w="2409"/>
          </w:tcPr>
          <w:p>
            <w:r>
              <w:rPr>
                <w:sz w:val="18"/>
              </w:rPr>
              <w:t>Verilerin kalıcı olarak saklandığı depolama birimi</w:t>
            </w:r>
          </w:p>
        </w:tc>
        <w:tc>
          <w:tcPr>
            <w:tcW w:type="dxa" w:w="2409"/>
          </w:tcPr>
          <w:p>
            <w:r>
              <w:rPr>
                <w:sz w:val="18"/>
              </w:rPr>
              <w:t>500 GB NVMe SSD</w:t>
            </w:r>
          </w:p>
        </w:tc>
        <w:tc>
          <w:tcPr>
            <w:tcW w:type="dxa" w:w="2409"/>
          </w:tcPr>
          <w:p>
            <w:r>
              <w:rPr>
                <w:sz w:val="18"/>
              </w:rPr>
              <w:t>Küçük cüzdan büyüklüğünde blok</w:t>
            </w:r>
          </w:p>
        </w:tc>
      </w:tr>
      <w:tr>
        <w:tc>
          <w:tcPr>
            <w:tcW w:type="dxa" w:w="2409"/>
          </w:tcPr>
          <w:p>
            <w:r>
              <w:rPr>
                <w:sz w:val="18"/>
              </w:rPr>
              <w:t>Güç Kaynağı (PSU)</w:t>
            </w:r>
          </w:p>
        </w:tc>
        <w:tc>
          <w:tcPr>
            <w:tcW w:type="dxa" w:w="2409"/>
          </w:tcPr>
          <w:p>
            <w:r>
              <w:rPr>
                <w:sz w:val="18"/>
              </w:rPr>
              <w:t>Elektriği parçaların kullanabileceği voltaja çevirip dağıtan birim</w:t>
            </w:r>
          </w:p>
        </w:tc>
        <w:tc>
          <w:tcPr>
            <w:tcW w:type="dxa" w:w="2409"/>
          </w:tcPr>
          <w:p>
            <w:r>
              <w:rPr>
                <w:sz w:val="18"/>
              </w:rPr>
              <w:t>600W 80+ Power</w:t>
            </w:r>
          </w:p>
        </w:tc>
        <w:tc>
          <w:tcPr>
            <w:tcW w:type="dxa" w:w="2409"/>
          </w:tcPr>
          <w:p>
            <w:r>
              <w:rPr>
                <w:sz w:val="18"/>
              </w:rPr>
              <w:t>Kasanın köşesinde, onlarca kablo çıkan metal kutu</w:t>
            </w:r>
          </w:p>
        </w:tc>
      </w:tr>
    </w:tbl>
    <w:p/>
    <w:p>
      <w:pPr>
        <w:spacing w:before="200"/>
      </w:pPr>
      <w:r>
        <w:rPr>
          <w:b/>
          <w:color w:val="E65C00"/>
          <w:sz w:val="24"/>
        </w:rPr>
        <w:t xml:space="preserve">  Konu Anlatımı</w:t>
      </w:r>
    </w:p>
    <w:p>
      <w:r>
        <w:rPr>
          <w:sz w:val="20"/>
        </w:rPr>
        <w:t>Kişisel bir bilgisayarı oluşturan donanımlar, kasanın içinde yer alan 'İç Donanım' birimleri olarak sınıflandırılır. Bu parçalar bir sistem bütünlüğü içinde çalışır; örneğin işlemci bir işlemi yaparken RAM'den veri alır ve sonucu kalıcı olarak saklamak için sabit diske gönderir.</w:t>
      </w:r>
    </w:p>
    <w:p>
      <w:r>
        <w:rPr>
          <w:sz w:val="20"/>
        </w:rPr>
        <w:t>Tüm bu iletişim anakart üzerindeki veri yolları sayesinde gerçekleşir. Güç kaynağı ise bu sistemin hayatta kalması için gerekli olan enerjiyi, her parçanın ihtiyacına göre ayırarak dağıtır.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İşlemci</w:t>
            </w:r>
          </w:p>
        </w:tc>
        <w:tc>
          <w:tcPr>
            <w:tcW w:type="dxa" w:w="3213"/>
          </w:tcPr>
          <w:p>
            <w:r>
              <w:rPr>
                <w:sz w:val="18"/>
              </w:rPr>
              <w:t>Bir matematik sorusunu zihinden çözmek</w:t>
            </w:r>
          </w:p>
        </w:tc>
        <w:tc>
          <w:tcPr>
            <w:tcW w:type="dxa" w:w="3213"/>
          </w:tcPr>
          <w:p>
            <w:r>
              <w:rPr>
                <w:sz w:val="18"/>
              </w:rPr>
              <w:t>Bilgisayarın işlem yapma anı</w:t>
            </w:r>
          </w:p>
        </w:tc>
      </w:tr>
      <w:tr>
        <w:tc>
          <w:tcPr>
            <w:tcW w:type="dxa" w:w="3213"/>
          </w:tcPr>
          <w:p>
            <w:r>
              <w:rPr>
                <w:sz w:val="18"/>
              </w:rPr>
              <w:t>RAM</w:t>
            </w:r>
          </w:p>
        </w:tc>
        <w:tc>
          <w:tcPr>
            <w:tcW w:type="dxa" w:w="3213"/>
          </w:tcPr>
          <w:p>
            <w:r>
              <w:rPr>
                <w:sz w:val="18"/>
              </w:rPr>
              <w:t>Ders çalışırken masanın üzerinde açık duran kitaplar</w:t>
            </w:r>
          </w:p>
        </w:tc>
        <w:tc>
          <w:tcPr>
            <w:tcW w:type="dxa" w:w="3213"/>
          </w:tcPr>
          <w:p>
            <w:r>
              <w:rPr>
                <w:sz w:val="18"/>
              </w:rPr>
              <w:t>O an kullanılan geçici veriler</w:t>
            </w:r>
          </w:p>
        </w:tc>
      </w:tr>
      <w:tr>
        <w:tc>
          <w:tcPr>
            <w:tcW w:type="dxa" w:w="3213"/>
          </w:tcPr>
          <w:p>
            <w:r>
              <w:rPr>
                <w:sz w:val="18"/>
              </w:rPr>
              <w:t>Sabit Disk (SSD)</w:t>
            </w:r>
          </w:p>
        </w:tc>
        <w:tc>
          <w:tcPr>
            <w:tcW w:type="dxa" w:w="3213"/>
          </w:tcPr>
          <w:p>
            <w:r>
              <w:rPr>
                <w:sz w:val="18"/>
              </w:rPr>
              <w:t>Okul çantanız veya kütüphaneniz</w:t>
            </w:r>
          </w:p>
        </w:tc>
        <w:tc>
          <w:tcPr>
            <w:tcW w:type="dxa" w:w="3213"/>
          </w:tcPr>
          <w:p>
            <w:r>
              <w:rPr>
                <w:sz w:val="18"/>
              </w:rPr>
              <w:t>Bilgilerin eve gidince de orada kalması</w:t>
            </w:r>
          </w:p>
        </w:tc>
      </w:tr>
      <w:tr>
        <w:tc>
          <w:tcPr>
            <w:tcW w:type="dxa" w:w="3213"/>
          </w:tcPr>
          <w:p>
            <w:r>
              <w:rPr>
                <w:sz w:val="18"/>
              </w:rPr>
              <w:t>Anakart</w:t>
            </w:r>
          </w:p>
        </w:tc>
        <w:tc>
          <w:tcPr>
            <w:tcW w:type="dxa" w:w="3213"/>
          </w:tcPr>
          <w:p>
            <w:r>
              <w:rPr>
                <w:sz w:val="18"/>
              </w:rPr>
              <w:t>Okulun koridorları ve sınıfları birbirine bağlayan yapısı</w:t>
            </w:r>
          </w:p>
        </w:tc>
        <w:tc>
          <w:tcPr>
            <w:tcW w:type="dxa" w:w="3213"/>
          </w:tcPr>
          <w:p>
            <w:r>
              <w:rPr>
                <w:sz w:val="18"/>
              </w:rPr>
              <w:t>İletişim zemini</w:t>
            </w:r>
          </w:p>
        </w:tc>
      </w:tr>
    </w:tbl>
    <w:p/>
    <w:p>
      <w:pPr>
        <w:spacing w:before="200"/>
      </w:pPr>
      <w:r>
        <w:rPr>
          <w:b/>
          <w:color w:val="E65C00"/>
          <w:sz w:val="24"/>
        </w:rPr>
        <w:t xml:space="preserve">  Görseller ve Tablolar</w:t>
      </w:r>
    </w:p>
    <w:p>
      <w:pPr>
        <w:pStyle w:val="ListBullet"/>
      </w:pPr>
      <w:r>
        <w:rPr>
          <w:sz w:val="20"/>
        </w:rPr>
        <w:t>İç donanım hiyerarşi şeması</w:t>
      </w:r>
    </w:p>
    <w:p>
      <w:pPr>
        <w:pStyle w:val="ListBullet"/>
      </w:pPr>
      <w:r>
        <w:rPr>
          <w:sz w:val="20"/>
        </w:rPr>
        <w:t>CPU soket yapısı</w:t>
      </w:r>
    </w:p>
    <w:p>
      <w:pPr>
        <w:pStyle w:val="ListBullet"/>
      </w:pPr>
      <w:r>
        <w:rPr>
          <w:sz w:val="20"/>
        </w:rPr>
        <w:t>RAM modülü yakın çekimi</w:t>
      </w:r>
    </w:p>
    <w:p>
      <w:pPr>
        <w:pStyle w:val="ListBullet"/>
      </w:pPr>
      <w:r>
        <w:rPr>
          <w:sz w:val="20"/>
        </w:rPr>
        <w:t>SSD vs HDD iç yapısı</w:t>
      </w:r>
    </w:p>
    <w:p>
      <w:pPr>
        <w:spacing w:before="200"/>
      </w:pPr>
      <w:r>
        <w:rPr>
          <w:b/>
          <w:color w:val="E65C00"/>
          <w:sz w:val="24"/>
        </w:rPr>
        <w:t xml:space="preserve">  Analoji ve Benzetmeler</w:t>
      </w:r>
    </w:p>
    <w:p>
      <w:r>
        <w:rPr>
          <w:b/>
          <w:color w:val="E65C00"/>
          <w:sz w:val="20"/>
        </w:rPr>
        <w:t xml:space="preserve">  1. </w:t>
      </w:r>
      <w:r>
        <w:rPr>
          <w:sz w:val="20"/>
        </w:rPr>
        <w:t>Mutfak: Aşçı (CPU), Tezgah (RAM), Kiler (Sabit Disk)</w:t>
      </w:r>
    </w:p>
    <w:p>
      <w:r>
        <w:rPr>
          <w:b/>
          <w:color w:val="E65C00"/>
          <w:sz w:val="20"/>
        </w:rPr>
        <w:t xml:space="preserve">  2. </w:t>
      </w:r>
      <w:r>
        <w:rPr>
          <w:sz w:val="20"/>
        </w:rPr>
        <w:t>Vücut: Beyin (CPU), Sinir Sistemi (Anakart), Kalp (Güç Kaynağı)</w:t>
      </w:r>
    </w:p>
    <w:p>
      <w:r>
        <w:rPr>
          <w:b/>
          <w:color w:val="E65C00"/>
          <w:sz w:val="20"/>
        </w:rPr>
        <w:t xml:space="preserve">  3. </w:t>
      </w:r>
      <w:r>
        <w:rPr>
          <w:sz w:val="20"/>
        </w:rPr>
        <w:t>Orkestra: Şef (CPU), Notalar (Veri), Enstrümanlar (Donanım)</w:t>
      </w:r>
    </w:p>
    <w:p>
      <w:pPr>
        <w:spacing w:before="200"/>
      </w:pPr>
      <w:r>
        <w:rPr>
          <w:b/>
          <w:color w:val="E65C00"/>
          <w:sz w:val="24"/>
        </w:rPr>
        <w:t xml:space="preserve">  Öğrenci Soru-Cevap</w:t>
      </w:r>
    </w:p>
    <w:p>
      <w:pPr>
        <w:pStyle w:val="ListBullet"/>
      </w:pPr>
      <w:r>
        <w:rPr>
          <w:sz w:val="20"/>
        </w:rPr>
        <w:t>Bilgisayarın hızı sadece RAM artırılarak çözülür mü? - Hayır, CPU ve Disk hızı da dengeleyici faktörlerdir.</w:t>
      </w:r>
    </w:p>
    <w:p>
      <w:pPr>
        <w:pStyle w:val="ListBullet"/>
      </w:pPr>
      <w:r>
        <w:rPr>
          <w:sz w:val="20"/>
        </w:rPr>
        <w:t>Elektrik kesilince RAM'deki verilere ne olur? - Geçici bellek olduğu için veriler silinir.</w:t>
      </w:r>
    </w:p>
    <w:p>
      <w:pPr>
        <w:pStyle w:val="ListBullet"/>
      </w:pPr>
      <w:r>
        <w:rPr>
          <w:sz w:val="20"/>
        </w:rPr>
        <w:t>Anakart bozulursa bilgisayar çalışır mı? - Hayır, parçalar arası iletişim koptuğu için sistem başlamaz.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"Bilgisayar Mimarı"</w:t>
      </w:r>
    </w:p>
    <w:p>
      <w:r>
        <w:rPr>
          <w:b/>
          <w:color w:val="1B2A4A"/>
          <w:sz w:val="20"/>
        </w:rPr>
        <w:t xml:space="preserve">Türü: </w:t>
      </w:r>
      <w:r>
        <w:rPr>
          <w:sz w:val="20"/>
        </w:rPr>
        <w:t>Grup Çalışması</w:t>
      </w:r>
    </w:p>
    <w:p>
      <w:r>
        <w:rPr>
          <w:b/>
          <w:color w:val="1B2A4A"/>
          <w:sz w:val="20"/>
        </w:rPr>
        <w:t xml:space="preserve">Amacı: </w:t>
      </w:r>
      <w:r>
        <w:rPr>
          <w:sz w:val="20"/>
        </w:rPr>
        <w:t>İhtiyaca göre donanım seçme becerisi kazandırmak.</w:t>
      </w:r>
    </w:p>
    <w:p>
      <w:pPr>
        <w:spacing w:before="200"/>
      </w:pPr>
      <w:r>
        <w:rPr>
          <w:b/>
          <w:color w:val="6A1B9A"/>
          <w:sz w:val="24"/>
        </w:rPr>
        <w:t xml:space="preserve">  Yönerge Adımları</w:t>
      </w:r>
    </w:p>
    <w:p>
      <w:r>
        <w:rPr>
          <w:b/>
          <w:color w:val="6A1B9A"/>
          <w:sz w:val="20"/>
        </w:rPr>
        <w:t xml:space="preserve">  1. </w:t>
      </w:r>
      <w:r>
        <w:rPr>
          <w:sz w:val="20"/>
        </w:rPr>
        <w:t>Her gruba bir bütçe ve kullanıcı tipi verilir (Örn: Grafik Tasarımcı).</w:t>
      </w:r>
    </w:p>
    <w:p>
      <w:r>
        <w:rPr>
          <w:b/>
          <w:color w:val="6A1B9A"/>
          <w:sz w:val="20"/>
        </w:rPr>
        <w:t xml:space="preserve">  2. </w:t>
      </w:r>
      <w:r>
        <w:rPr>
          <w:sz w:val="20"/>
        </w:rPr>
        <w:t>Gruplar işlemci ve ekran kartı önceliğini tartışır.</w:t>
      </w:r>
    </w:p>
    <w:p>
      <w:r>
        <w:rPr>
          <w:b/>
          <w:color w:val="6A1B9A"/>
          <w:sz w:val="20"/>
        </w:rPr>
        <w:t xml:space="preserve">  3. </w:t>
      </w:r>
      <w:r>
        <w:rPr>
          <w:sz w:val="20"/>
        </w:rPr>
        <w:t>Hangi SSD kapasitesinin yeterli olacağına karar verilir.</w:t>
      </w:r>
    </w:p>
    <w:p>
      <w:r>
        <w:rPr>
          <w:b/>
          <w:color w:val="6A1B9A"/>
          <w:sz w:val="20"/>
        </w:rPr>
        <w:t xml:space="preserve">  4. </w:t>
      </w:r>
      <w:r>
        <w:rPr>
          <w:sz w:val="20"/>
        </w:rPr>
        <w:t>Seçilen parçaların bir listesi oluşturulur.</w:t>
      </w:r>
    </w:p>
    <w:p>
      <w:r>
        <w:rPr>
          <w:b/>
          <w:color w:val="6A1B9A"/>
          <w:sz w:val="20"/>
        </w:rPr>
        <w:t xml:space="preserve">  5. </w:t>
      </w:r>
      <w:r>
        <w:rPr>
          <w:sz w:val="20"/>
        </w:rPr>
        <w:t>Neden bu parçaların seçildiği sınıfa açıklanır.</w:t>
      </w:r>
    </w:p>
    <w:p>
      <w:r>
        <w:rPr>
          <w:b/>
          <w:color w:val="1B2A4A"/>
          <w:sz w:val="20"/>
        </w:rPr>
        <w:t xml:space="preserve">Beklenen Ürün: </w:t>
      </w:r>
      <w:r>
        <w:rPr>
          <w:sz w:val="20"/>
        </w:rPr>
        <w:t>Donanım Toplama Listesi</w:t>
      </w:r>
    </w:p>
    <w:p>
      <w:pPr>
        <w:spacing w:before="200"/>
      </w:pPr>
      <w:r>
        <w:rPr>
          <w:b/>
          <w:color w:val="6A1B9A"/>
          <w:sz w:val="24"/>
        </w:rPr>
        <w:t xml:space="preserve">  Transfer Soruları</w:t>
      </w:r>
    </w:p>
    <w:p>
      <w:r>
        <w:rPr>
          <w:b/>
          <w:color w:val="6A1B9A"/>
          <w:sz w:val="20"/>
        </w:rPr>
        <w:t xml:space="preserve">  1. </w:t>
      </w:r>
      <w:r>
        <w:rPr>
          <w:sz w:val="20"/>
        </w:rPr>
        <w:t>Akıllı telefonların içinde de bu parçalar var mıdır?</w:t>
      </w:r>
    </w:p>
    <w:p>
      <w:r>
        <w:rPr>
          <w:b/>
          <w:color w:val="6A1B9A"/>
          <w:sz w:val="20"/>
        </w:rPr>
        <w:t xml:space="preserve">  2. </w:t>
      </w:r>
      <w:r>
        <w:rPr>
          <w:sz w:val="20"/>
        </w:rPr>
        <w:t>Bir sunucu bilgisayarı ile ev bilgisayarı parçaları neden farklıdır?</w:t>
      </w:r>
    </w:p>
    <w:p>
      <w:r>
        <w:rPr>
          <w:b/>
          <w:color w:val="6A1B9A"/>
          <w:sz w:val="20"/>
        </w:rPr>
        <w:t xml:space="preserve">  3. </w:t>
      </w:r>
      <w:r>
        <w:rPr>
          <w:sz w:val="20"/>
        </w:rPr>
        <w:t>Bir oyun konsolunun donanımı PC'den ne farkı vardır?</w:t>
      </w:r>
    </w:p>
    <w:p>
      <w:r>
        <w:rPr>
          <w:b/>
          <w:color w:val="1B2A4A"/>
          <w:sz w:val="20"/>
        </w:rPr>
        <w:t xml:space="preserve">İlişkili Disiplinler: </w:t>
      </w:r>
      <w:r>
        <w:rPr>
          <w:sz w:val="20"/>
        </w:rPr>
        <w:t>Fizik (Elektrik-PSU), Matematik (Veri işleme hızı), Mühendislik</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Çok eski bir bilgisayarı en ucuz yolla hızlandırmak için hangi parçayı değiştirmelisiniz?</w:t>
              <w:br/>
              <w:br/>
              <w:t>Çözüm: HDD → SSD değişimi en belirgin hız farkını sağlar; bütçe yeterse RAM takviyesi de eklenebilir.</w:t>
            </w:r>
          </w:p>
        </w:tc>
      </w:tr>
    </w:tbl>
    <w:p/>
    <w:p>
      <w:r>
        <w:rPr>
          <w:b/>
          <w:color w:val="1B2A4A"/>
          <w:sz w:val="20"/>
        </w:rPr>
        <w:t xml:space="preserve">Yaratıcı Görev: </w:t>
      </w:r>
      <w:r>
        <w:rPr>
          <w:sz w:val="20"/>
        </w:rPr>
        <w:t>Kasanın içine sığacak kadar küçük, suyla soğutulan hayali bir donanım parçası tasarlayın ve adlandırın.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Anakartın görevini açıklayabiliyorum.</w:t>
      </w:r>
    </w:p>
    <w:p>
      <w:r>
        <w:rPr>
          <w:sz w:val="20"/>
        </w:rPr>
        <w:t xml:space="preserve">  ☐  CPU'nun ne iş yaptığını biliyorum.</w:t>
      </w:r>
    </w:p>
    <w:p>
      <w:r>
        <w:rPr>
          <w:sz w:val="20"/>
        </w:rPr>
        <w:t xml:space="preserve">  ☐  RAM ile SSD arasındaki farkı söyleyebilirim.</w:t>
      </w:r>
    </w:p>
    <w:p>
      <w:r>
        <w:rPr>
          <w:sz w:val="20"/>
        </w:rPr>
        <w:t xml:space="preserve">  ☐  Güç kaynağının işlevini biliyorum.</w:t>
      </w:r>
    </w:p>
    <w:p>
      <w:r>
        <w:rPr>
          <w:sz w:val="20"/>
        </w:rPr>
        <w:t xml:space="preserve">  ☐  Donanım parçalarını sınıflandırabiliyorum.</w:t>
      </w:r>
    </w:p>
    <w:p>
      <w:pPr>
        <w:spacing w:before="200"/>
      </w:pPr>
      <w:r>
        <w:rPr>
          <w:b/>
          <w:color w:val="2E7D32"/>
          <w:sz w:val="24"/>
        </w:rPr>
        <w:t xml:space="preserve">  Öz Değerlendirme Soruları</w:t>
      </w:r>
    </w:p>
    <w:p>
      <w:r>
        <w:rPr>
          <w:b/>
          <w:color w:val="2E7D32"/>
          <w:sz w:val="20"/>
        </w:rPr>
        <w:t xml:space="preserve">  1. </w:t>
      </w:r>
      <w:r>
        <w:rPr>
          <w:sz w:val="20"/>
        </w:rPr>
        <w:t>Bugün hangi parçanın görevini en iyi öğrendim?</w:t>
      </w:r>
    </w:p>
    <w:p>
      <w:r>
        <w:rPr>
          <w:b/>
          <w:color w:val="2E7D32"/>
          <w:sz w:val="20"/>
        </w:rPr>
        <w:t xml:space="preserve">  2. </w:t>
      </w:r>
      <w:r>
        <w:rPr>
          <w:sz w:val="20"/>
        </w:rPr>
        <w:t>Evdeki bilgisayarımın özelliklerini merak ediyor muyum?</w:t>
      </w:r>
    </w:p>
    <w:p>
      <w:r>
        <w:rPr>
          <w:b/>
          <w:color w:val="2E7D32"/>
          <w:sz w:val="20"/>
        </w:rPr>
        <w:t xml:space="preserve">  3. </w:t>
      </w:r>
      <w:r>
        <w:rPr>
          <w:sz w:val="20"/>
        </w:rPr>
        <w:t>Bir donanım arızasını teşhis edebilir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Bilgisayarın beyni hangisidir?</w:t>
            </w:r>
          </w:p>
        </w:tc>
        <w:tc>
          <w:tcPr>
            <w:tcW w:type="dxa" w:w="3213"/>
          </w:tcPr>
          <w:p>
            <w:r>
              <w:rPr>
                <w:sz w:val="18"/>
              </w:rPr>
              <w:t>CPU</w:t>
            </w:r>
          </w:p>
        </w:tc>
      </w:tr>
      <w:tr>
        <w:tc>
          <w:tcPr>
            <w:tcW w:type="dxa" w:w="3213"/>
          </w:tcPr>
          <w:p>
            <w:r>
              <w:rPr>
                <w:sz w:val="18"/>
              </w:rPr>
              <w:t>2</w:t>
            </w:r>
          </w:p>
        </w:tc>
        <w:tc>
          <w:tcPr>
            <w:tcW w:type="dxa" w:w="3213"/>
          </w:tcPr>
          <w:p>
            <w:r>
              <w:rPr>
                <w:sz w:val="18"/>
              </w:rPr>
              <w:t>Geçici bellek hangisidir?</w:t>
            </w:r>
          </w:p>
        </w:tc>
        <w:tc>
          <w:tcPr>
            <w:tcW w:type="dxa" w:w="3213"/>
          </w:tcPr>
          <w:p>
            <w:r>
              <w:rPr>
                <w:sz w:val="18"/>
              </w:rPr>
              <w:t>RAM</w:t>
            </w:r>
          </w:p>
        </w:tc>
      </w:tr>
      <w:tr>
        <w:tc>
          <w:tcPr>
            <w:tcW w:type="dxa" w:w="3213"/>
          </w:tcPr>
          <w:p>
            <w:r>
              <w:rPr>
                <w:sz w:val="18"/>
              </w:rPr>
              <w:t>3</w:t>
            </w:r>
          </w:p>
        </w:tc>
        <w:tc>
          <w:tcPr>
            <w:tcW w:type="dxa" w:w="3213"/>
          </w:tcPr>
          <w:p>
            <w:r>
              <w:rPr>
                <w:sz w:val="18"/>
              </w:rPr>
              <w:t>Enerji dağıtıcısı hangisidir?</w:t>
            </w:r>
          </w:p>
        </w:tc>
        <w:tc>
          <w:tcPr>
            <w:tcW w:type="dxa" w:w="3213"/>
          </w:tcPr>
          <w:p>
            <w:r>
              <w:rPr>
                <w:sz w:val="18"/>
              </w:rPr>
              <w:t>PSU (Güç Kaynağı)</w:t>
            </w:r>
          </w:p>
        </w:tc>
      </w:tr>
      <w:tr>
        <w:tc>
          <w:tcPr>
            <w:tcW w:type="dxa" w:w="3213"/>
          </w:tcPr>
          <w:p>
            <w:r>
              <w:rPr>
                <w:sz w:val="18"/>
              </w:rPr>
              <w:t>4</w:t>
            </w:r>
          </w:p>
        </w:tc>
        <w:tc>
          <w:tcPr>
            <w:tcW w:type="dxa" w:w="3213"/>
          </w:tcPr>
          <w:p>
            <w:r>
              <w:rPr>
                <w:sz w:val="18"/>
              </w:rPr>
              <w:t>Kalıcı saklama birimi?</w:t>
            </w:r>
          </w:p>
        </w:tc>
        <w:tc>
          <w:tcPr>
            <w:tcW w:type="dxa" w:w="3213"/>
          </w:tcPr>
          <w:p>
            <w:r>
              <w:rPr>
                <w:sz w:val="18"/>
              </w:rPr>
              <w:t>SSD/HDD</w:t>
            </w:r>
          </w:p>
        </w:tc>
      </w:tr>
      <w:tr>
        <w:tc>
          <w:tcPr>
            <w:tcW w:type="dxa" w:w="3213"/>
          </w:tcPr>
          <w:p>
            <w:r>
              <w:rPr>
                <w:sz w:val="18"/>
              </w:rPr>
              <w:t>5</w:t>
            </w:r>
          </w:p>
        </w:tc>
        <w:tc>
          <w:tcPr>
            <w:tcW w:type="dxa" w:w="3213"/>
          </w:tcPr>
          <w:p>
            <w:r>
              <w:rPr>
                <w:sz w:val="18"/>
              </w:rPr>
              <w:t>Tüm parçaları birbirine bağlayan kart?</w:t>
            </w:r>
          </w:p>
        </w:tc>
        <w:tc>
          <w:tcPr>
            <w:tcW w:type="dxa" w:w="3213"/>
          </w:tcPr>
          <w:p>
            <w:r>
              <w:rPr>
                <w:sz w:val="18"/>
              </w:rPr>
              <w:t>Anakart</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Gelecekte donanımlar küçülüp yok olabilir mi?</w:t>
      </w:r>
    </w:p>
    <w:p>
      <w:r>
        <w:rPr>
          <w:b/>
          <w:color w:val="2E7D32"/>
          <w:sz w:val="20"/>
        </w:rPr>
        <w:t xml:space="preserve">  2. </w:t>
      </w:r>
      <w:r>
        <w:rPr>
          <w:sz w:val="20"/>
        </w:rPr>
        <w:t>'Bulut' sistemler donanıma ihtiyacı bitirir mi?</w:t>
      </w:r>
    </w:p>
    <w:p>
      <w:r>
        <w:rPr>
          <w:b/>
          <w:color w:val="2E7D32"/>
          <w:sz w:val="20"/>
        </w:rPr>
        <w:t xml:space="preserve">  3. </w:t>
      </w:r>
      <w:r>
        <w:rPr>
          <w:sz w:val="20"/>
        </w:rPr>
        <w:t>Donanım mı yoksa yazılım mı daha önemlidir?</w:t>
      </w:r>
    </w:p>
    <w:p>
      <w:r>
        <w:rPr>
          <w:b/>
          <w:color w:val="2E7D32"/>
          <w:sz w:val="20"/>
        </w:rPr>
        <w:t>Eleştirel Düşünme:</w:t>
      </w:r>
    </w:p>
    <w:p>
      <w:r>
        <w:rPr>
          <w:b/>
          <w:color w:val="2E7D32"/>
          <w:sz w:val="20"/>
        </w:rPr>
        <w:t xml:space="preserve">  1. </w:t>
      </w:r>
      <w:r>
        <w:rPr>
          <w:sz w:val="20"/>
        </w:rPr>
        <w:t>Tüm parçalar eşit derecede önemli midir?</w:t>
      </w:r>
    </w:p>
    <w:p>
      <w:r>
        <w:rPr>
          <w:b/>
          <w:color w:val="2E7D32"/>
          <w:sz w:val="20"/>
        </w:rPr>
        <w:t xml:space="preserve">  2. </w:t>
      </w:r>
      <w:r>
        <w:rPr>
          <w:sz w:val="20"/>
        </w:rPr>
        <w:t>Bir parça yükseltildiğinde neden tüm sistem hızlanmayabilir?</w:t>
      </w:r>
    </w:p>
    <w:p>
      <w:r>
        <w:rPr>
          <w:b/>
          <w:color w:val="2E7D32"/>
          <w:sz w:val="20"/>
        </w:rPr>
        <w:t xml:space="preserve">  3. </w:t>
      </w:r>
      <w:r>
        <w:rPr>
          <w:sz w:val="20"/>
        </w:rPr>
        <w:t>Donanım üretiminin çevresel etkileri nelerdir?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"Kasayı Açıp Parçaları Tanıyalım"</w:t>
      </w:r>
    </w:p>
    <w:p>
      <w:r>
        <w:rPr>
          <w:b/>
          <w:color w:val="1B2A4A"/>
          <w:sz w:val="20"/>
        </w:rPr>
        <w:t xml:space="preserve">Hedef: </w:t>
      </w:r>
      <w:r>
        <w:rPr>
          <w:sz w:val="20"/>
        </w:rPr>
        <w:t>Fiziksel olarak donanım birimlerini tanımak.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Kasayı Açma</w:t>
            </w:r>
          </w:p>
        </w:tc>
        <w:tc>
          <w:tcPr>
            <w:tcW w:type="dxa" w:w="3213"/>
          </w:tcPr>
          <w:p>
            <w:r>
              <w:rPr>
                <w:sz w:val="18"/>
              </w:rPr>
              <w:t>Güvenlik önlemlerini alarak yan kapağı sökün</w:t>
            </w:r>
          </w:p>
        </w:tc>
        <w:tc>
          <w:tcPr>
            <w:tcW w:type="dxa" w:w="3213"/>
          </w:tcPr>
          <w:p>
            <w:r>
              <w:rPr>
                <w:sz w:val="18"/>
              </w:rPr>
              <w:t>Kasa içi görünür</w:t>
            </w:r>
          </w:p>
        </w:tc>
      </w:tr>
      <w:tr>
        <w:tc>
          <w:tcPr>
            <w:tcW w:type="dxa" w:w="3213"/>
          </w:tcPr>
          <w:p>
            <w:r>
              <w:rPr>
                <w:sz w:val="18"/>
              </w:rPr>
              <w:t>2. CPU Bulma</w:t>
            </w:r>
          </w:p>
        </w:tc>
        <w:tc>
          <w:tcPr>
            <w:tcW w:type="dxa" w:w="3213"/>
          </w:tcPr>
          <w:p>
            <w:r>
              <w:rPr>
                <w:sz w:val="18"/>
              </w:rPr>
              <w:t>Anakart üzerindeki fanlı bölgeyi tespit edin</w:t>
            </w:r>
          </w:p>
        </w:tc>
        <w:tc>
          <w:tcPr>
            <w:tcW w:type="dxa" w:w="3213"/>
          </w:tcPr>
          <w:p>
            <w:r>
              <w:rPr>
                <w:sz w:val="18"/>
              </w:rPr>
              <w:t>İşlemci konumlandırılır</w:t>
            </w:r>
          </w:p>
        </w:tc>
      </w:tr>
      <w:tr>
        <w:tc>
          <w:tcPr>
            <w:tcW w:type="dxa" w:w="3213"/>
          </w:tcPr>
          <w:p>
            <w:r>
              <w:rPr>
                <w:sz w:val="18"/>
              </w:rPr>
              <w:t>3. RAM İnceleme</w:t>
            </w:r>
          </w:p>
        </w:tc>
        <w:tc>
          <w:tcPr>
            <w:tcW w:type="dxa" w:w="3213"/>
          </w:tcPr>
          <w:p>
            <w:r>
              <w:rPr>
                <w:sz w:val="18"/>
              </w:rPr>
              <w:t>Slotlara takılı ince çubukları bulun</w:t>
            </w:r>
          </w:p>
        </w:tc>
        <w:tc>
          <w:tcPr>
            <w:tcW w:type="dxa" w:w="3213"/>
          </w:tcPr>
          <w:p>
            <w:r>
              <w:rPr>
                <w:sz w:val="18"/>
              </w:rPr>
              <w:t>RAM modülleri tanınır</w:t>
            </w:r>
          </w:p>
        </w:tc>
      </w:tr>
      <w:tr>
        <w:tc>
          <w:tcPr>
            <w:tcW w:type="dxa" w:w="3213"/>
          </w:tcPr>
          <w:p>
            <w:r>
              <w:rPr>
                <w:sz w:val="18"/>
              </w:rPr>
              <w:t>4. Disk Tespiti</w:t>
            </w:r>
          </w:p>
        </w:tc>
        <w:tc>
          <w:tcPr>
            <w:tcW w:type="dxa" w:w="3213"/>
          </w:tcPr>
          <w:p>
            <w:r>
              <w:rPr>
                <w:sz w:val="18"/>
              </w:rPr>
              <w:t>SATA veya M.2 girişli depolama birimini bulun</w:t>
            </w:r>
          </w:p>
        </w:tc>
        <w:tc>
          <w:tcPr>
            <w:tcW w:type="dxa" w:w="3213"/>
          </w:tcPr>
          <w:p>
            <w:r>
              <w:rPr>
                <w:sz w:val="18"/>
              </w:rPr>
              <w:t>Depolama birimi tespit edilir</w:t>
            </w:r>
          </w:p>
        </w:tc>
      </w:tr>
      <w:tr>
        <w:tc>
          <w:tcPr>
            <w:tcW w:type="dxa" w:w="3213"/>
          </w:tcPr>
          <w:p>
            <w:r>
              <w:rPr>
                <w:sz w:val="18"/>
              </w:rPr>
              <w:t>5. Kablo Takibi</w:t>
            </w:r>
          </w:p>
        </w:tc>
        <w:tc>
          <w:tcPr>
            <w:tcW w:type="dxa" w:w="3213"/>
          </w:tcPr>
          <w:p>
            <w:r>
              <w:rPr>
                <w:sz w:val="18"/>
              </w:rPr>
              <w:t>PSU'dan anakarta giden kalın kabloyu bulun</w:t>
            </w:r>
          </w:p>
        </w:tc>
        <w:tc>
          <w:tcPr>
            <w:tcW w:type="dxa" w:w="3213"/>
          </w:tcPr>
          <w:p>
            <w:r>
              <w:rPr>
                <w:sz w:val="18"/>
              </w:rPr>
              <w:t>Güç dağıtımı anlaşılır</w:t>
            </w:r>
          </w:p>
        </w:tc>
      </w:tr>
    </w:tbl>
    <w:p/>
    <w:p>
      <w:r>
        <w:rPr>
          <w:b/>
          <w:color w:val="1B2A4A"/>
          <w:sz w:val="20"/>
        </w:rPr>
        <w:t xml:space="preserve">Tamamlanma Kriteri: </w:t>
      </w:r>
      <w:r>
        <w:rPr>
          <w:sz w:val="20"/>
        </w:rPr>
        <w:t>Tüm temel parçaların doğru etiketlenmiş olması.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"RAM Takma-Çıkarma"</w:t>
      </w:r>
    </w:p>
    <w:p>
      <w:r>
        <w:rPr>
          <w:b/>
          <w:color w:val="1B2A4A"/>
          <w:sz w:val="20"/>
        </w:rPr>
        <w:t xml:space="preserve">Eğitmenin Gösterdiği: </w:t>
      </w:r>
      <w:r>
        <w:rPr>
          <w:sz w:val="20"/>
        </w:rPr>
        <w:t>Bir RAM modülünü slotundan çıkarıp statik elektriğe dikkat ederek tekrar takmayı gösterir.</w:t>
      </w:r>
    </w:p>
    <w:p>
      <w:r>
        <w:rPr>
          <w:b/>
          <w:color w:val="1B2A4A"/>
          <w:sz w:val="20"/>
        </w:rPr>
        <w:t xml:space="preserve">Öğrencinin Tekrarladığı: </w:t>
      </w:r>
      <w:r>
        <w:rPr>
          <w:sz w:val="20"/>
        </w:rPr>
        <w:t>İşlemi gözlemleyip notlar alır, ardından kendi denemesini yapar.</w:t>
      </w:r>
    </w:p>
    <w:p>
      <w:r>
        <w:rPr>
          <w:b/>
          <w:color w:val="1B2A4A"/>
          <w:sz w:val="20"/>
        </w:rPr>
        <w:t xml:space="preserve">Dikkat Noktaları: </w:t>
      </w:r>
      <w:r>
        <w:rPr>
          <w:sz w:val="20"/>
        </w:rPr>
        <w:t>Statik elektriğe dikkat; mandalları zorlamayın.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Başlangıç</w:t>
            </w:r>
          </w:p>
        </w:tc>
        <w:tc>
          <w:tcPr>
            <w:tcW w:type="dxa" w:w="3213"/>
          </w:tcPr>
          <w:p>
            <w:r>
              <w:rPr>
                <w:sz w:val="18"/>
              </w:rPr>
              <w:t>Parça-İsim eşleştirme kartlarını doğru yerlere yerleştirin</w:t>
            </w:r>
          </w:p>
        </w:tc>
      </w:tr>
      <w:tr>
        <w:tc>
          <w:tcPr>
            <w:tcW w:type="dxa" w:w="3213"/>
          </w:tcPr>
          <w:p>
            <w:r>
              <w:rPr>
                <w:sz w:val="18"/>
              </w:rPr>
              <w:t>2</w:t>
            </w:r>
          </w:p>
        </w:tc>
        <w:tc>
          <w:tcPr>
            <w:tcW w:type="dxa" w:w="3213"/>
          </w:tcPr>
          <w:p>
            <w:r>
              <w:rPr>
                <w:sz w:val="18"/>
              </w:rPr>
              <w:t>Orta</w:t>
            </w:r>
          </w:p>
        </w:tc>
        <w:tc>
          <w:tcPr>
            <w:tcW w:type="dxa" w:w="3213"/>
          </w:tcPr>
          <w:p>
            <w:r>
              <w:rPr>
                <w:sz w:val="18"/>
              </w:rPr>
              <w:t>Arızalı parça bulma: Bip sesi geliyor, ekran yok - sorun nerede?</w:t>
            </w:r>
          </w:p>
        </w:tc>
      </w:tr>
      <w:tr>
        <w:tc>
          <w:tcPr>
            <w:tcW w:type="dxa" w:w="3213"/>
          </w:tcPr>
          <w:p>
            <w:r>
              <w:rPr>
                <w:sz w:val="18"/>
              </w:rPr>
              <w:t>3</w:t>
            </w:r>
          </w:p>
        </w:tc>
        <w:tc>
          <w:tcPr>
            <w:tcW w:type="dxa" w:w="3213"/>
          </w:tcPr>
          <w:p>
            <w:r>
              <w:rPr>
                <w:sz w:val="18"/>
              </w:rPr>
              <w:t>İleri</w:t>
            </w:r>
          </w:p>
        </w:tc>
        <w:tc>
          <w:tcPr>
            <w:tcW w:type="dxa" w:w="3213"/>
          </w:tcPr>
          <w:p>
            <w:r>
              <w:rPr>
                <w:sz w:val="18"/>
              </w:rPr>
              <w:t>Verilen bütçeyle en uygun donanım konfigürasyonunu oluşturun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"Bip Sesi Gizemi"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Bilgisayar açılıyor ama ekranda hiçbir şey yok; sürekli bip sesi geliyor. Sorun hangi parçada olabilir? RAM arızası mı, ekran kartı mı?</w:t>
            </w:r>
          </w:p>
        </w:tc>
      </w:tr>
    </w:tbl>
    <w:p/>
    <w:p>
      <w:r>
        <w:rPr>
          <w:b/>
          <w:color w:val="1B2A4A"/>
          <w:sz w:val="20"/>
        </w:rPr>
        <w:t xml:space="preserve">Beklenen Çıktı: </w:t>
      </w:r>
      <w:r>
        <w:rPr>
          <w:sz w:val="20"/>
        </w:rPr>
        <w:t>Bip sesi kodlarını yorumlayarak doğru donanım arızasını tespit etme becerisi.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bilgisayarın iç dünyasına girerek sistemin omurgasını oluşturan iç donanım birimlerini tanıdık. Anakart, CPU, RAM, SSD ve Güç Kaynağının görevlerini ve birbirleriyle olan bağlantılarını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Anakart</w:t>
            </w:r>
          </w:p>
        </w:tc>
        <w:tc>
          <w:tcPr>
            <w:tcW w:type="dxa" w:w="4819"/>
            <w:shd w:fill="F5F5F5"/>
          </w:tcPr>
          <w:p>
            <w:r>
              <w:rPr>
                <w:b/>
                <w:color w:val="1B2A4A"/>
                <w:sz w:val="20"/>
              </w:rPr>
              <w:t xml:space="preserve">  CPU (İşlemci)</w:t>
            </w:r>
          </w:p>
        </w:tc>
      </w:tr>
      <w:tr>
        <w:tc>
          <w:tcPr>
            <w:tcW w:type="dxa" w:w="4819"/>
            <w:shd w:fill="F5F5F5"/>
          </w:tcPr>
          <w:p>
            <w:r>
              <w:rPr>
                <w:b/>
                <w:color w:val="1B2A4A"/>
                <w:sz w:val="20"/>
              </w:rPr>
              <w:t xml:space="preserve">  RAM</w:t>
            </w:r>
          </w:p>
        </w:tc>
        <w:tc>
          <w:tcPr>
            <w:tcW w:type="dxa" w:w="4819"/>
            <w:shd w:fill="F5F5F5"/>
          </w:tcPr>
          <w:p>
            <w:r>
              <w:rPr>
                <w:b/>
                <w:color w:val="1B2A4A"/>
                <w:sz w:val="20"/>
              </w:rPr>
              <w:t xml:space="preserve">  SSD/HDD</w:t>
            </w:r>
          </w:p>
        </w:tc>
      </w:tr>
      <w:tr>
        <w:tc>
          <w:tcPr>
            <w:tcW w:type="dxa" w:w="4819"/>
            <w:shd w:fill="F5F5F5"/>
          </w:tcPr>
          <w:p>
            <w:r>
              <w:rPr>
                <w:b/>
                <w:color w:val="1B2A4A"/>
                <w:sz w:val="20"/>
              </w:rPr>
              <w:t xml:space="preserve">  Güç Kaynağı (PSU)</w:t>
            </w:r>
          </w:p>
        </w:tc>
        <w:tc>
          <w:tcPr>
            <w:tcW w:type="dxa" w:w="4819"/>
            <w:shd w:fill="F5F5F5"/>
          </w:tcPr>
          <w:p>
            <w:r>
              <w:rPr>
                <w:b/>
                <w:color w:val="1B2A4A"/>
                <w:sz w:val="20"/>
              </w:rPr>
              <w:t xml:space="preserve">  Donanım Sınıflandırması</w:t>
            </w:r>
          </w:p>
        </w:tc>
      </w:tr>
      <w:tr>
        <w:tc>
          <w:tcPr>
            <w:tcW w:type="dxa" w:w="4819"/>
            <w:shd w:fill="F5F5F5"/>
          </w:tcPr>
          <w:p>
            <w:r>
              <w:rPr>
                <w:b/>
                <w:color w:val="1B2A4A"/>
                <w:sz w:val="20"/>
              </w:rPr>
              <w:t xml:space="preserve">  Sistem Bütünlüğü</w:t>
            </w:r>
          </w:p>
        </w:tc>
        <w:tc>
          <w:tcPr>
            <w:tcW w:type="dxa" w:w="4819"/>
          </w:tcPr>
          <w:p/>
        </w:tc>
      </w:tr>
    </w:tbl>
    <w:p/>
    <w:p>
      <w:pPr>
        <w:spacing w:before="200"/>
      </w:pPr>
      <w:r>
        <w:rPr>
          <w:b/>
          <w:color w:val="757575"/>
          <w:sz w:val="24"/>
        </w:rPr>
        <w:t xml:space="preserve">  Bir Sonraki Dersle Köprü</w:t>
      </w:r>
    </w:p>
    <w:p>
      <w:r>
        <w:rPr>
          <w:sz w:val="20"/>
        </w:rPr>
        <w:t>İçerideki işleyişi öğrendik; bir sonraki saatte bu sistemle nasıl iletişim kurduğumuzu yani Giriş/Çıkış Elemanlarını göreceğiz.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Görev: Bir teknoloji sitesinden bir oyun bilgisayarı kasasının iç fotoğrafını bulup parçaları işaretleyin.</w:t>
              <w:br/>
              <w:t>Teslim: Bir sonraki dersin başı.</w:t>
              <w:br/>
              <w:t>Kriter: En az 5 parçanın doğru etiketlenmesi.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Yedek bilgisayar kasası bulundur.</w:t>
      </w:r>
    </w:p>
    <w:p>
      <w:pPr>
        <w:pStyle w:val="ListBullet"/>
      </w:pPr>
      <w:r>
        <w:rPr>
          <w:sz w:val="20"/>
        </w:rPr>
        <w:t>Antistatik bileklik veya eldiven hazırla.</w:t>
      </w:r>
    </w:p>
    <w:p>
      <w:pPr>
        <w:pStyle w:val="ListBullet"/>
      </w:pPr>
      <w:r>
        <w:rPr>
          <w:sz w:val="20"/>
        </w:rPr>
        <w:t>Parça görsellerini projeksiyona yükle.</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Parça isimlerini karıştırma</w:t>
            </w:r>
          </w:p>
        </w:tc>
        <w:tc>
          <w:tcPr>
            <w:tcW w:type="dxa" w:w="4819"/>
          </w:tcPr>
          <w:p>
            <w:r>
              <w:rPr>
                <w:sz w:val="18"/>
              </w:rPr>
              <w:t>Analojileri (Mutfak, Vücut) sık kullan</w:t>
            </w:r>
          </w:p>
        </w:tc>
      </w:tr>
      <w:tr>
        <w:tc>
          <w:tcPr>
            <w:tcW w:type="dxa" w:w="4819"/>
          </w:tcPr>
          <w:p>
            <w:r>
              <w:rPr>
                <w:sz w:val="18"/>
              </w:rPr>
              <w:t>Hassas parçalara dokunma korkusu</w:t>
            </w:r>
          </w:p>
        </w:tc>
        <w:tc>
          <w:tcPr>
            <w:tcW w:type="dxa" w:w="4819"/>
          </w:tcPr>
          <w:p>
            <w:r>
              <w:rPr>
                <w:sz w:val="18"/>
              </w:rPr>
              <w:t>Demo ile güven ver, ilk dokunuşu eğitmen yapsın</w:t>
            </w:r>
          </w:p>
        </w:tc>
      </w:tr>
      <w:tr>
        <w:tc>
          <w:tcPr>
            <w:tcW w:type="dxa" w:w="4819"/>
          </w:tcPr>
          <w:p>
            <w:r>
              <w:rPr>
                <w:sz w:val="18"/>
              </w:rPr>
              <w:t>Teknik terim yoğunluğu</w:t>
            </w:r>
          </w:p>
        </w:tc>
        <w:tc>
          <w:tcPr>
            <w:tcW w:type="dxa" w:w="4819"/>
          </w:tcPr>
          <w:p>
            <w:r>
              <w:rPr>
                <w:sz w:val="18"/>
              </w:rPr>
              <w:t>Görsellerle destekle, Türkçe karşılıkları vurgula</w:t>
            </w:r>
          </w:p>
        </w:tc>
      </w:tr>
    </w:tbl>
    <w:p/>
    <w:p>
      <w:r>
        <w:rPr>
          <w:b/>
          <w:color w:val="1B2A4A"/>
          <w:sz w:val="20"/>
        </w:rPr>
        <w:t xml:space="preserve">Zaman Yönetimi: </w:t>
      </w:r>
      <w:r>
        <w:rPr>
          <w:sz w:val="20"/>
        </w:rPr>
        <w:t>Kasa açma işlemini 10 dakikadan fazla tutma; süreyi E3 anlatımına ayır.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Bilgisayarlar bozulursa, sadece görseller ve sökülmüş parçalar üzerinden 'Sergi' yöntemiyle devam et.</w:t>
            </w:r>
          </w:p>
        </w:tc>
      </w:tr>
    </w:tbl>
    <w:p/>
    <w:p>
      <w:r>
        <w:br w:type="page"/>
      </w:r>
    </w:p>
    <w:p>
      <w:pPr>
        <w:jc w:val="center"/>
      </w:pPr>
      <w:r>
        <w:rPr>
          <w:b/>
          <w:color w:val="1B2A4A"/>
          <w:sz w:val="36"/>
        </w:rPr>
        <w:t>━━━  6. SAAT  ━━━</w:t>
      </w:r>
    </w:p>
    <w:p>
      <w:pPr>
        <w:jc w:val="center"/>
      </w:pPr>
      <w:r>
        <w:rPr>
          <w:color w:val="2C6FAD"/>
          <w:sz w:val="32"/>
        </w:rPr>
        <w:t>Bilgisayarın Giriş ve Çıkış Elemanları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Temel seviyede bilgisayar donanımlarını ve işletim sistemi bileşenlerini kullanır.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1.A.4.1</w:t>
            </w:r>
          </w:p>
        </w:tc>
        <w:tc>
          <w:tcPr>
            <w:tcW w:type="dxa" w:w="3213"/>
          </w:tcPr>
          <w:p>
            <w:r>
              <w:rPr>
                <w:sz w:val="18"/>
              </w:rPr>
              <w:t>Bilgisayara veri göndermeyi sağlayan giriş birimlerini listeler.</w:t>
            </w:r>
          </w:p>
        </w:tc>
        <w:tc>
          <w:tcPr>
            <w:tcW w:type="dxa" w:w="3213"/>
          </w:tcPr>
          <w:p>
            <w:r>
              <w:rPr>
                <w:sz w:val="18"/>
              </w:rPr>
              <w:t>Hatırlama</w:t>
            </w:r>
          </w:p>
        </w:tc>
      </w:tr>
      <w:tr>
        <w:tc>
          <w:tcPr>
            <w:tcW w:type="dxa" w:w="3213"/>
          </w:tcPr>
          <w:p>
            <w:r>
              <w:rPr>
                <w:sz w:val="18"/>
              </w:rPr>
              <w:t>1.A.4.2</w:t>
            </w:r>
          </w:p>
        </w:tc>
        <w:tc>
          <w:tcPr>
            <w:tcW w:type="dxa" w:w="3213"/>
          </w:tcPr>
          <w:p>
            <w:r>
              <w:rPr>
                <w:sz w:val="18"/>
              </w:rPr>
              <w:t>Bilgisayardan sonuç almayı sağlayan çıkış birimlerini listeler.</w:t>
            </w:r>
          </w:p>
        </w:tc>
        <w:tc>
          <w:tcPr>
            <w:tcW w:type="dxa" w:w="3213"/>
          </w:tcPr>
          <w:p>
            <w:r>
              <w:rPr>
                <w:sz w:val="18"/>
              </w:rPr>
              <w:t>Hatırlama</w:t>
            </w:r>
          </w:p>
        </w:tc>
      </w:tr>
      <w:tr>
        <w:tc>
          <w:tcPr>
            <w:tcW w:type="dxa" w:w="3213"/>
          </w:tcPr>
          <w:p>
            <w:r>
              <w:rPr>
                <w:sz w:val="18"/>
              </w:rPr>
              <w:t>1.A.4.3</w:t>
            </w:r>
          </w:p>
        </w:tc>
        <w:tc>
          <w:tcPr>
            <w:tcW w:type="dxa" w:w="3213"/>
          </w:tcPr>
          <w:p>
            <w:r>
              <w:rPr>
                <w:sz w:val="18"/>
              </w:rPr>
              <w:t>Hem giriş hem çıkış işlevi gören cihazları (dokunmatik ekran vb.) ayırt eder.</w:t>
            </w:r>
          </w:p>
        </w:tc>
        <w:tc>
          <w:tcPr>
            <w:tcW w:type="dxa" w:w="3213"/>
          </w:tcPr>
          <w:p>
            <w:r>
              <w:rPr>
                <w:sz w:val="18"/>
              </w:rPr>
              <w:t>Anlama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Bilgisayarı kontrol etmek için dış araçlara ihtiyaç olduğunun bilinmesi.</w:t>
      </w:r>
    </w:p>
    <w:p>
      <w:pPr>
        <w:spacing w:before="200"/>
      </w:pPr>
      <w:r>
        <w:rPr>
          <w:b/>
          <w:color w:val="757575"/>
          <w:sz w:val="24"/>
        </w:rPr>
        <w:t xml:space="preserve">  Öğrencinin Bilmesi Gerekenler</w:t>
      </w:r>
    </w:p>
    <w:p>
      <w:pPr>
        <w:pStyle w:val="ListBullet"/>
      </w:pPr>
      <w:r>
        <w:rPr>
          <w:sz w:val="20"/>
        </w:rPr>
        <w:t>Verinin bilgisayara girmesi gerektiği.</w:t>
      </w:r>
    </w:p>
    <w:p>
      <w:pPr>
        <w:pStyle w:val="ListBullet"/>
      </w:pPr>
      <w:r>
        <w:rPr>
          <w:sz w:val="20"/>
        </w:rPr>
        <w:t>Sonucun kullanıcıya sunulması gerektiği.</w:t>
      </w:r>
    </w:p>
    <w:p>
      <w:pPr>
        <w:pStyle w:val="ListBullet"/>
      </w:pPr>
      <w:r>
        <w:rPr>
          <w:sz w:val="20"/>
        </w:rPr>
        <w:t>USB portlarının bu cihazları bağlamak için kullanıldığı.</w:t>
      </w:r>
    </w:p>
    <w:p>
      <w:pPr>
        <w:spacing w:before="200"/>
      </w:pPr>
      <w:r>
        <w:rPr>
          <w:b/>
          <w:color w:val="757575"/>
          <w:sz w:val="24"/>
        </w:rPr>
        <w:t xml:space="preserve">  Olası Kavram Yanılgıları</w:t>
      </w:r>
    </w:p>
    <w:p>
      <w:pPr>
        <w:pStyle w:val="ListBullet"/>
      </w:pPr>
      <w:r>
        <w:rPr>
          <w:sz w:val="20"/>
        </w:rPr>
        <w:t>Kulaklığın mikrofon gibi veri girişi yaptığı sanılması.</w:t>
      </w:r>
    </w:p>
    <w:p>
      <w:pPr>
        <w:pStyle w:val="ListBullet"/>
      </w:pPr>
      <w:r>
        <w:rPr>
          <w:sz w:val="20"/>
        </w:rPr>
        <w:t>Dokunmatik ekranın sadece görüntü verdiği (çıkış olduğu) düşüncesi.</w:t>
      </w:r>
    </w:p>
    <w:p>
      <w:pPr>
        <w:pStyle w:val="ListBullet"/>
      </w:pPr>
      <w:r>
        <w:rPr>
          <w:sz w:val="20"/>
        </w:rPr>
        <w:t>CD'nin bir donanım cihazı sanılması (aslında medyadır).</w:t>
      </w:r>
    </w:p>
    <w:p>
      <w:pPr>
        <w:spacing w:before="200"/>
      </w:pPr>
      <w:r>
        <w:rPr>
          <w:b/>
          <w:color w:val="757575"/>
          <w:sz w:val="24"/>
        </w:rPr>
        <w:t xml:space="preserve">  Hazırlık Materyalleri</w:t>
      </w:r>
    </w:p>
    <w:p>
      <w:pPr>
        <w:pStyle w:val="ListBullet"/>
      </w:pPr>
      <w:r>
        <w:rPr>
          <w:sz w:val="20"/>
        </w:rPr>
        <w:t>Klavye, fare, hoparlör, yazıcı, mikrofon</w:t>
      </w:r>
    </w:p>
    <w:p>
      <w:pPr>
        <w:pStyle w:val="ListBullet"/>
      </w:pPr>
      <w:r>
        <w:rPr>
          <w:sz w:val="20"/>
        </w:rPr>
        <w:t>Projeksiyon cihazı</w:t>
      </w:r>
    </w:p>
    <w:p>
      <w:pPr>
        <w:pStyle w:val="ListBullet"/>
      </w:pPr>
      <w:r>
        <w:rPr>
          <w:sz w:val="20"/>
        </w:rPr>
        <w:t>Karışık donanım görselleri kartları</w:t>
      </w:r>
    </w:p>
    <w:p>
      <w:pPr>
        <w:pStyle w:val="ListBullet"/>
      </w:pPr>
      <w:r>
        <w:rPr>
          <w:sz w:val="20"/>
        </w:rPr>
        <w:t>Giriş/Çıkış panoları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"Bilgisayarın gözleri, kulakları ve ağzı hangi donanımlardır?"</w:t>
      </w:r>
    </w:p>
    <w:p>
      <w:r>
        <w:rPr>
          <w:b/>
          <w:color w:val="1B2A4A"/>
          <w:sz w:val="20"/>
        </w:rPr>
        <w:t xml:space="preserve">Günlük Hayat Bağlantısı: </w:t>
      </w:r>
      <w:r>
        <w:rPr>
          <w:sz w:val="20"/>
        </w:rPr>
        <w:t>Bir arkadaşınıza sesli mesaj gönderirken mikrofonu (giriş) kullanıp, cevabı hoparlörden (çıkış) dinlediğiniz o anın teknolojik arka planını inceleyeceğiz.</w:t>
      </w:r>
    </w:p>
    <w:p>
      <w:pPr>
        <w:spacing w:before="200"/>
      </w:pPr>
      <w:r>
        <w:rPr>
          <w:b/>
          <w:color w:val="2C6FAD"/>
          <w:sz w:val="24"/>
        </w:rPr>
        <w:t xml:space="preserve">  Ön Bilgi Yoklama Soruları</w:t>
      </w:r>
    </w:p>
    <w:p>
      <w:r>
        <w:rPr>
          <w:b/>
          <w:color w:val="2C6FAD"/>
          <w:sz w:val="20"/>
        </w:rPr>
        <w:t xml:space="preserve">  1. </w:t>
      </w:r>
      <w:r>
        <w:rPr>
          <w:sz w:val="20"/>
        </w:rPr>
        <w:t>Fare ile bilgisayara ne göndeririz?</w:t>
      </w:r>
    </w:p>
    <w:p>
      <w:r>
        <w:rPr>
          <w:b/>
          <w:color w:val="2C6FAD"/>
          <w:sz w:val="20"/>
        </w:rPr>
        <w:t xml:space="preserve">  2. </w:t>
      </w:r>
      <w:r>
        <w:rPr>
          <w:sz w:val="20"/>
        </w:rPr>
        <w:t>Monitör olmasaydı bilgisayarın ne yaptığını anlar mıydık?</w:t>
      </w:r>
    </w:p>
    <w:p>
      <w:r>
        <w:rPr>
          <w:b/>
          <w:color w:val="2C6FAD"/>
          <w:sz w:val="20"/>
        </w:rPr>
        <w:t xml:space="preserve">  3. </w:t>
      </w:r>
      <w:r>
        <w:rPr>
          <w:sz w:val="20"/>
        </w:rPr>
        <w:t>Yazıcı veri mi alır veri mi verir?</w:t>
      </w:r>
    </w:p>
    <w:p>
      <w:pPr>
        <w:spacing w:before="200"/>
      </w:pPr>
      <w:r>
        <w:rPr>
          <w:b/>
          <w:color w:val="2C6FAD"/>
          <w:sz w:val="24"/>
        </w:rPr>
        <w:t xml:space="preserve">  Motivasyon Etkinliği: "Komut Zinciri"</w:t>
      </w:r>
    </w:p>
    <w:p>
      <w:r>
        <w:rPr>
          <w:b/>
          <w:color w:val="1B2A4A"/>
          <w:sz w:val="20"/>
        </w:rPr>
        <w:t xml:space="preserve">Açıklama: </w:t>
      </w:r>
      <w:r>
        <w:rPr>
          <w:sz w:val="20"/>
        </w:rPr>
        <w:t>Bir öğrenci 'bilgisayar' olur; diğerleri hareketlerle (giriş) komut verir, bilgisayar öğrenci ses çıkararak (çıkış) yanıt verir.</w:t>
      </w:r>
    </w:p>
    <w:p>
      <w:r>
        <w:rPr>
          <w:b/>
          <w:color w:val="1B2A4A"/>
          <w:sz w:val="20"/>
        </w:rPr>
        <w:t xml:space="preserve">Yönerge: </w:t>
      </w:r>
      <w:r>
        <w:rPr>
          <w:sz w:val="20"/>
        </w:rPr>
        <w:t>Sınıfta gönüllü bir öğrenci seçilir. Diğerleri sadece fiziksel hareketlerle (el işareti, parmak gösterme) komut verir. 'Bilgisayar' öğrenci de sadece ses ile (konuşma, bip sesi) yanıt verir.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online toplantıya katılacaksınız. Karşı tarafın sizi görmesi, duyması ve sizin de onları duymanız için hangi araçları hazırlamalısınız?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"Veri Trafik Polisi"</w:t>
      </w:r>
    </w:p>
    <w:p>
      <w:r>
        <w:rPr>
          <w:b/>
          <w:color w:val="1B2A4A"/>
          <w:sz w:val="20"/>
        </w:rPr>
        <w:t xml:space="preserve">Türü: </w:t>
      </w:r>
      <w:r>
        <w:rPr>
          <w:sz w:val="20"/>
        </w:rPr>
        <w:t>Eşli Çalışma</w:t>
      </w:r>
    </w:p>
    <w:p>
      <w:r>
        <w:rPr>
          <w:b/>
          <w:color w:val="1B2A4A"/>
          <w:sz w:val="20"/>
        </w:rPr>
        <w:t xml:space="preserve">Amacı: </w:t>
      </w:r>
      <w:r>
        <w:rPr>
          <w:sz w:val="20"/>
        </w:rPr>
        <w:t>Çevre birimlerini veri akış yönüne göre sınıflandırmak.</w:t>
      </w:r>
    </w:p>
    <w:p>
      <w:r>
        <w:rPr>
          <w:b/>
          <w:color w:val="1B2A4A"/>
          <w:sz w:val="20"/>
        </w:rPr>
        <w:t xml:space="preserve">Malzemeler: </w:t>
      </w:r>
      <w:r>
        <w:rPr>
          <w:sz w:val="20"/>
        </w:rPr>
        <w:t>Karışık donanım kartları (Klavye, Monitör, Tarayıcı, Yazıcı vb.), 'Giriş' ve 'Çıkış' yazılı iki büyük pano</w:t>
      </w:r>
    </w:p>
    <w:p>
      <w:pPr>
        <w:spacing w:before="200"/>
      </w:pPr>
      <w:r>
        <w:rPr>
          <w:b/>
          <w:color w:val="007A7A"/>
          <w:sz w:val="24"/>
        </w:rPr>
        <w:t xml:space="preserve">  Yönerge Adımları</w:t>
      </w:r>
    </w:p>
    <w:p>
      <w:r>
        <w:rPr>
          <w:b/>
          <w:color w:val="007A7A"/>
          <w:sz w:val="20"/>
        </w:rPr>
        <w:t xml:space="preserve">  1. </w:t>
      </w:r>
      <w:r>
        <w:rPr>
          <w:sz w:val="20"/>
        </w:rPr>
        <w:t>Masadaki donanım görsellerini inceleyin.</w:t>
      </w:r>
    </w:p>
    <w:p>
      <w:r>
        <w:rPr>
          <w:b/>
          <w:color w:val="007A7A"/>
          <w:sz w:val="20"/>
        </w:rPr>
        <w:t xml:space="preserve">  2. </w:t>
      </w:r>
      <w:r>
        <w:rPr>
          <w:sz w:val="20"/>
        </w:rPr>
        <w:t>Verinin bilgisayara gidiş yönünü oklarla çizin.</w:t>
      </w:r>
    </w:p>
    <w:p>
      <w:r>
        <w:rPr>
          <w:b/>
          <w:color w:val="007A7A"/>
          <w:sz w:val="20"/>
        </w:rPr>
        <w:t xml:space="preserve">  3. </w:t>
      </w:r>
      <w:r>
        <w:rPr>
          <w:sz w:val="20"/>
        </w:rPr>
        <w:t>Cihazları 'Giriş' veya 'Çıkış' panosuna yerleştirin.</w:t>
      </w:r>
    </w:p>
    <w:p>
      <w:r>
        <w:rPr>
          <w:b/>
          <w:color w:val="007A7A"/>
          <w:sz w:val="20"/>
        </w:rPr>
        <w:t xml:space="preserve">  4. </w:t>
      </w:r>
      <w:r>
        <w:rPr>
          <w:sz w:val="20"/>
        </w:rPr>
        <w:t>İki panoda da yer bulamayan 'çift yönlü' cihazları belirleyin.</w:t>
      </w:r>
    </w:p>
    <w:p>
      <w:r>
        <w:rPr>
          <w:b/>
          <w:color w:val="007A7A"/>
          <w:sz w:val="20"/>
        </w:rPr>
        <w:t xml:space="preserve">  5. </w:t>
      </w:r>
      <w:r>
        <w:rPr>
          <w:sz w:val="20"/>
        </w:rPr>
        <w:t>Her cihazın neden o kategoride olduğunu yanına not edin.</w:t>
      </w:r>
    </w:p>
    <w:p>
      <w:r>
        <w:rPr>
          <w:b/>
          <w:color w:val="1B2A4A"/>
          <w:sz w:val="20"/>
        </w:rPr>
        <w:t xml:space="preserve">Öğrenci Rolü: </w:t>
      </w:r>
      <w:r>
        <w:rPr>
          <w:sz w:val="20"/>
        </w:rPr>
        <w:t>Analizci</w:t>
      </w:r>
    </w:p>
    <w:p>
      <w:r>
        <w:rPr>
          <w:b/>
          <w:color w:val="1B2A4A"/>
          <w:sz w:val="20"/>
        </w:rPr>
        <w:t xml:space="preserve">Öğretmen Rolü: </w:t>
      </w:r>
      <w:r>
        <w:rPr>
          <w:sz w:val="20"/>
        </w:rPr>
        <w:t>'Tarayıcı fotokopi makinesi gibi mi çalışır?' diyerek yönlendiren rehber</w:t>
      </w:r>
    </w:p>
    <w:p>
      <w:r>
        <w:rPr>
          <w:b/>
          <w:color w:val="1B2A4A"/>
          <w:sz w:val="20"/>
        </w:rPr>
        <w:t xml:space="preserve">Beklenen Ürün: </w:t>
      </w:r>
      <w:r>
        <w:rPr>
          <w:sz w:val="20"/>
        </w:rPr>
        <w:t>Donanım Akış Diyagramı</w:t>
      </w:r>
    </w:p>
    <w:p>
      <w:pPr>
        <w:spacing w:before="200"/>
      </w:pPr>
      <w:r>
        <w:rPr>
          <w:b/>
          <w:color w:val="007A7A"/>
          <w:sz w:val="24"/>
        </w:rPr>
        <w:t xml:space="preserve">  Araştırma Soruları</w:t>
      </w:r>
    </w:p>
    <w:p>
      <w:r>
        <w:rPr>
          <w:b/>
          <w:color w:val="007A7A"/>
          <w:sz w:val="20"/>
        </w:rPr>
        <w:t xml:space="preserve">  1. </w:t>
      </w:r>
      <w:r>
        <w:rPr>
          <w:sz w:val="20"/>
        </w:rPr>
        <w:t>Hoparlör hem ses alıp hem ses verebilir mi?</w:t>
      </w:r>
    </w:p>
    <w:p>
      <w:r>
        <w:rPr>
          <w:b/>
          <w:color w:val="007A7A"/>
          <w:sz w:val="20"/>
        </w:rPr>
        <w:t xml:space="preserve">  2. </w:t>
      </w:r>
      <w:r>
        <w:rPr>
          <w:sz w:val="20"/>
        </w:rPr>
        <w:t>Bir monitör nasıl giriş birimi haline gelir?</w:t>
      </w:r>
    </w:p>
    <w:p>
      <w:r>
        <w:rPr>
          <w:b/>
          <w:color w:val="007A7A"/>
          <w:sz w:val="20"/>
        </w:rPr>
        <w:t xml:space="preserve">  3. </w:t>
      </w:r>
      <w:r>
        <w:rPr>
          <w:sz w:val="20"/>
        </w:rPr>
        <w:t>Oyun konsolu kolları hangi gruba girer?</w:t>
      </w:r>
    </w:p>
    <w:p>
      <w:r>
        <w:rPr>
          <w:b/>
          <w:color w:val="1B2A4A"/>
          <w:sz w:val="20"/>
        </w:rPr>
        <w:t xml:space="preserve">Grupla Çalışma Kuralları: </w:t>
      </w:r>
      <w:r>
        <w:rPr>
          <w:sz w:val="20"/>
        </w:rPr>
        <w:t>Tartışarak ilerleyin, her cihaz için en az bir neden belirtin.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Giriş Birimi</w:t>
            </w:r>
          </w:p>
        </w:tc>
        <w:tc>
          <w:tcPr>
            <w:tcW w:type="dxa" w:w="2409"/>
          </w:tcPr>
          <w:p>
            <w:r>
              <w:rPr>
                <w:sz w:val="18"/>
              </w:rPr>
              <w:t>Bilgisayara dış dünyadan veri ve komut aktarılmasını sağlayan donanımlar</w:t>
            </w:r>
          </w:p>
        </w:tc>
        <w:tc>
          <w:tcPr>
            <w:tcW w:type="dxa" w:w="2409"/>
          </w:tcPr>
          <w:p>
            <w:r>
              <w:rPr>
                <w:sz w:val="18"/>
              </w:rPr>
              <w:t>Klavye, Fare, Tarayıcı</w:t>
            </w:r>
          </w:p>
        </w:tc>
        <w:tc>
          <w:tcPr>
            <w:tcW w:type="dxa" w:w="2409"/>
          </w:tcPr>
          <w:p>
            <w:r>
              <w:rPr>
                <w:sz w:val="18"/>
              </w:rPr>
              <w:t>Bilgisayarın 'duyu organları' - veriyi içeri alan kapılar</w:t>
            </w:r>
          </w:p>
        </w:tc>
      </w:tr>
      <w:tr>
        <w:tc>
          <w:tcPr>
            <w:tcW w:type="dxa" w:w="2409"/>
          </w:tcPr>
          <w:p>
            <w:r>
              <w:rPr>
                <w:sz w:val="18"/>
              </w:rPr>
              <w:t>Çıkış Birimi</w:t>
            </w:r>
          </w:p>
        </w:tc>
        <w:tc>
          <w:tcPr>
            <w:tcW w:type="dxa" w:w="2409"/>
          </w:tcPr>
          <w:p>
            <w:r>
              <w:rPr>
                <w:sz w:val="18"/>
              </w:rPr>
              <w:t>Bilgisayar tarafından işlenen verilerin kullanıcıya sunulduğu donanımlar</w:t>
            </w:r>
          </w:p>
        </w:tc>
        <w:tc>
          <w:tcPr>
            <w:tcW w:type="dxa" w:w="2409"/>
          </w:tcPr>
          <w:p>
            <w:r>
              <w:rPr>
                <w:sz w:val="18"/>
              </w:rPr>
              <w:t>Monitör, Yazıcı, Hoparlör</w:t>
            </w:r>
          </w:p>
        </w:tc>
        <w:tc>
          <w:tcPr>
            <w:tcW w:type="dxa" w:w="2409"/>
          </w:tcPr>
          <w:p>
            <w:r>
              <w:rPr>
                <w:sz w:val="18"/>
              </w:rPr>
              <w:t>Bilgisayarın 'dili ve yüzü' - sonucu dışarı veren pencereler</w:t>
            </w:r>
          </w:p>
        </w:tc>
      </w:tr>
      <w:tr>
        <w:tc>
          <w:tcPr>
            <w:tcW w:type="dxa" w:w="2409"/>
          </w:tcPr>
          <w:p>
            <w:r>
              <w:rPr>
                <w:sz w:val="18"/>
              </w:rPr>
              <w:t>Hem Giriş Hem Çıkış</w:t>
            </w:r>
          </w:p>
        </w:tc>
        <w:tc>
          <w:tcPr>
            <w:tcW w:type="dxa" w:w="2409"/>
          </w:tcPr>
          <w:p>
            <w:r>
              <w:rPr>
                <w:sz w:val="18"/>
              </w:rPr>
              <w:t>Aynı anda veri gönderme ve alma işlevini yerine getiren donanımlar</w:t>
            </w:r>
          </w:p>
        </w:tc>
        <w:tc>
          <w:tcPr>
            <w:tcW w:type="dxa" w:w="2409"/>
          </w:tcPr>
          <w:p>
            <w:r>
              <w:rPr>
                <w:sz w:val="18"/>
              </w:rPr>
              <w:t>Dokunmatik Ekran, VR Gözlük</w:t>
            </w:r>
          </w:p>
        </w:tc>
        <w:tc>
          <w:tcPr>
            <w:tcW w:type="dxa" w:w="2409"/>
          </w:tcPr>
          <w:p>
            <w:r>
              <w:rPr>
                <w:sz w:val="18"/>
              </w:rPr>
              <w:t>Hem dinleyen hem konuşan bir iletişim köprüsü</w:t>
            </w:r>
          </w:p>
        </w:tc>
      </w:tr>
      <w:tr>
        <w:tc>
          <w:tcPr>
            <w:tcW w:type="dxa" w:w="2409"/>
          </w:tcPr>
          <w:p>
            <w:r>
              <w:rPr>
                <w:sz w:val="18"/>
              </w:rPr>
              <w:t>Veri Akışı</w:t>
            </w:r>
          </w:p>
        </w:tc>
        <w:tc>
          <w:tcPr>
            <w:tcW w:type="dxa" w:w="2409"/>
          </w:tcPr>
          <w:p>
            <w:r>
              <w:rPr>
                <w:sz w:val="18"/>
              </w:rPr>
              <w:t>Bilginin donanımlar arasında izlediği yön ve hareket süreci</w:t>
            </w:r>
          </w:p>
        </w:tc>
        <w:tc>
          <w:tcPr>
            <w:tcW w:type="dxa" w:w="2409"/>
          </w:tcPr>
          <w:p>
            <w:r>
              <w:rPr>
                <w:sz w:val="18"/>
              </w:rPr>
              <w:t>Klavye → CPU → Ekran</w:t>
            </w:r>
          </w:p>
        </w:tc>
        <w:tc>
          <w:tcPr>
            <w:tcW w:type="dxa" w:w="2409"/>
          </w:tcPr>
          <w:p>
            <w:r>
              <w:rPr>
                <w:sz w:val="18"/>
              </w:rPr>
              <w:t>Donanımlar arasındaki tek veya çift yönlü trafik</w:t>
            </w:r>
          </w:p>
        </w:tc>
      </w:tr>
      <w:tr>
        <w:tc>
          <w:tcPr>
            <w:tcW w:type="dxa" w:w="2409"/>
          </w:tcPr>
          <w:p>
            <w:r>
              <w:rPr>
                <w:sz w:val="18"/>
              </w:rPr>
              <w:t>Çevre Birimi</w:t>
            </w:r>
          </w:p>
        </w:tc>
        <w:tc>
          <w:tcPr>
            <w:tcW w:type="dxa" w:w="2409"/>
          </w:tcPr>
          <w:p>
            <w:r>
              <w:rPr>
                <w:sz w:val="18"/>
              </w:rPr>
              <w:t>Bilgisayar kasasına dışarıdan kablolu veya kablosuz bağlanan tüm ek donanımlar</w:t>
            </w:r>
          </w:p>
        </w:tc>
        <w:tc>
          <w:tcPr>
            <w:tcW w:type="dxa" w:w="2409"/>
          </w:tcPr>
          <w:p>
            <w:r>
              <w:rPr>
                <w:sz w:val="18"/>
              </w:rPr>
              <w:t>Web Kamerası, Projeksiyon</w:t>
            </w:r>
          </w:p>
        </w:tc>
        <w:tc>
          <w:tcPr>
            <w:tcW w:type="dxa" w:w="2409"/>
          </w:tcPr>
          <w:p>
            <w:r>
              <w:rPr>
                <w:sz w:val="18"/>
              </w:rPr>
              <w:t>Kasanın etrafında dizilen yardımcı elemanlar</w:t>
            </w:r>
          </w:p>
        </w:tc>
      </w:tr>
    </w:tbl>
    <w:p/>
    <w:p>
      <w:pPr>
        <w:spacing w:before="200"/>
      </w:pPr>
      <w:r>
        <w:rPr>
          <w:b/>
          <w:color w:val="E65C00"/>
          <w:sz w:val="24"/>
        </w:rPr>
        <w:t xml:space="preserve">  Konu Anlatımı</w:t>
      </w:r>
    </w:p>
    <w:p>
      <w:r>
        <w:rPr>
          <w:sz w:val="20"/>
        </w:rPr>
        <w:t>Bilgisayarın işlem yapabilmesi için öncelikle bir veriye ihtiyacı vardır. Kullanıcılar giriş birimlerini (klavye, fare, mikrofon vb.) kullanarak bu verileri sisteme iletir. Bu birimler, fiziksel hareketlerimizi veya sesimizi bilgisayarın anlayabileceği dijital sinyallere dönüştürür.</w:t>
      </w:r>
    </w:p>
    <w:p>
      <w:r>
        <w:rPr>
          <w:sz w:val="20"/>
        </w:rPr>
        <w:t>Gelen bu veriler merkezi işlem biriminde işlendikten sonra, anlamlı bir sonuç olarak çıkış birimleri (monitör, yazıcı, hoparlör vb.) aracılığıyla bize geri döner. Bir tarayıcıdan (giriş) alınan fiziksel kağıdın dijital kopyası, monitörde (çıkış) görüntülenir veya yazıcıdan (çıkış) tekrar kağıda dökülür.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Fare (Giriş)</w:t>
            </w:r>
          </w:p>
        </w:tc>
        <w:tc>
          <w:tcPr>
            <w:tcW w:type="dxa" w:w="3213"/>
          </w:tcPr>
          <w:p>
            <w:r>
              <w:rPr>
                <w:sz w:val="18"/>
              </w:rPr>
              <w:t>El hareketlerimizi ekrandaki imleç hareketine dönüştürür</w:t>
            </w:r>
          </w:p>
        </w:tc>
        <w:tc>
          <w:tcPr>
            <w:tcW w:type="dxa" w:w="3213"/>
          </w:tcPr>
          <w:p>
            <w:r>
              <w:rPr>
                <w:sz w:val="18"/>
              </w:rPr>
              <w:t>Seçim yapmak, tıklamak</w:t>
            </w:r>
          </w:p>
        </w:tc>
      </w:tr>
      <w:tr>
        <w:tc>
          <w:tcPr>
            <w:tcW w:type="dxa" w:w="3213"/>
          </w:tcPr>
          <w:p>
            <w:r>
              <w:rPr>
                <w:sz w:val="18"/>
              </w:rPr>
              <w:t>Hoparlör (Çıkış)</w:t>
            </w:r>
          </w:p>
        </w:tc>
        <w:tc>
          <w:tcPr>
            <w:tcW w:type="dxa" w:w="3213"/>
          </w:tcPr>
          <w:p>
            <w:r>
              <w:rPr>
                <w:sz w:val="18"/>
              </w:rPr>
              <w:t>Dijital ses dosyasını fiziksel sese dönüştürür</w:t>
            </w:r>
          </w:p>
        </w:tc>
        <w:tc>
          <w:tcPr>
            <w:tcW w:type="dxa" w:w="3213"/>
          </w:tcPr>
          <w:p>
            <w:r>
              <w:rPr>
                <w:sz w:val="18"/>
              </w:rPr>
              <w:t>Müzik dinlemek</w:t>
            </w:r>
          </w:p>
        </w:tc>
      </w:tr>
      <w:tr>
        <w:tc>
          <w:tcPr>
            <w:tcW w:type="dxa" w:w="3213"/>
          </w:tcPr>
          <w:p>
            <w:r>
              <w:rPr>
                <w:sz w:val="18"/>
              </w:rPr>
              <w:t>Tarayıcı (Giriş)</w:t>
            </w:r>
          </w:p>
        </w:tc>
        <w:tc>
          <w:tcPr>
            <w:tcW w:type="dxa" w:w="3213"/>
          </w:tcPr>
          <w:p>
            <w:r>
              <w:rPr>
                <w:sz w:val="18"/>
              </w:rPr>
              <w:t>Elimizdeki bir fotoğrafı dijital ortama aktarır</w:t>
            </w:r>
          </w:p>
        </w:tc>
        <w:tc>
          <w:tcPr>
            <w:tcW w:type="dxa" w:w="3213"/>
          </w:tcPr>
          <w:p>
            <w:r>
              <w:rPr>
                <w:sz w:val="18"/>
              </w:rPr>
              <w:t>Arşivleme yapmak</w:t>
            </w:r>
          </w:p>
        </w:tc>
      </w:tr>
      <w:tr>
        <w:tc>
          <w:tcPr>
            <w:tcW w:type="dxa" w:w="3213"/>
          </w:tcPr>
          <w:p>
            <w:r>
              <w:rPr>
                <w:sz w:val="18"/>
              </w:rPr>
              <w:t>Projeksiyon (Çıkış)</w:t>
            </w:r>
          </w:p>
        </w:tc>
        <w:tc>
          <w:tcPr>
            <w:tcW w:type="dxa" w:w="3213"/>
          </w:tcPr>
          <w:p>
            <w:r>
              <w:rPr>
                <w:sz w:val="18"/>
              </w:rPr>
              <w:t>Ekrandaki görüntüyü büyük yüzeye yansıtır</w:t>
            </w:r>
          </w:p>
        </w:tc>
        <w:tc>
          <w:tcPr>
            <w:tcW w:type="dxa" w:w="3213"/>
          </w:tcPr>
          <w:p>
            <w:r>
              <w:rPr>
                <w:sz w:val="18"/>
              </w:rPr>
              <w:t>Sunum yapmak</w:t>
            </w:r>
          </w:p>
        </w:tc>
      </w:tr>
    </w:tbl>
    <w:p/>
    <w:p>
      <w:pPr>
        <w:spacing w:before="200"/>
      </w:pPr>
      <w:r>
        <w:rPr>
          <w:b/>
          <w:color w:val="E65C00"/>
          <w:sz w:val="24"/>
        </w:rPr>
        <w:t xml:space="preserve">  Görseller ve Tablolar</w:t>
      </w:r>
    </w:p>
    <w:p>
      <w:pPr>
        <w:pStyle w:val="ListBullet"/>
      </w:pPr>
      <w:r>
        <w:rPr>
          <w:sz w:val="20"/>
        </w:rPr>
        <w:t>Veri akış yönü diyagramı</w:t>
      </w:r>
    </w:p>
    <w:p>
      <w:pPr>
        <w:pStyle w:val="ListBullet"/>
      </w:pPr>
      <w:r>
        <w:rPr>
          <w:sz w:val="20"/>
        </w:rPr>
        <w:t>Giriş/Çıkış sınıflandırma şeması</w:t>
      </w:r>
    </w:p>
    <w:p>
      <w:pPr>
        <w:spacing w:before="200"/>
      </w:pPr>
      <w:r>
        <w:rPr>
          <w:b/>
          <w:color w:val="E65C00"/>
          <w:sz w:val="24"/>
        </w:rPr>
        <w:t xml:space="preserve">  Analoji ve Benzetmeler</w:t>
      </w:r>
    </w:p>
    <w:p>
      <w:r>
        <w:rPr>
          <w:b/>
          <w:color w:val="E65C00"/>
          <w:sz w:val="20"/>
        </w:rPr>
        <w:t xml:space="preserve">  1. </w:t>
      </w:r>
      <w:r>
        <w:rPr>
          <w:sz w:val="20"/>
        </w:rPr>
        <w:t>İnsan Vücudu: Gözler ve kulaklar giriş; ağız ve eller çıkış; beyin işlemci</w:t>
      </w:r>
    </w:p>
    <w:p>
      <w:r>
        <w:rPr>
          <w:b/>
          <w:color w:val="E65C00"/>
          <w:sz w:val="20"/>
        </w:rPr>
        <w:t xml:space="preserve">  2. </w:t>
      </w:r>
      <w:r>
        <w:rPr>
          <w:sz w:val="20"/>
        </w:rPr>
        <w:t>Restoran: Garsonun sipariş alması giriş; yemeğin masaya gelmesi çıkış</w:t>
      </w:r>
    </w:p>
    <w:p>
      <w:r>
        <w:rPr>
          <w:b/>
          <w:color w:val="E65C00"/>
          <w:sz w:val="20"/>
        </w:rPr>
        <w:t xml:space="preserve">  3. </w:t>
      </w:r>
      <w:r>
        <w:rPr>
          <w:sz w:val="20"/>
        </w:rPr>
        <w:t>Postane: Mektubun kutuya atılması giriş; adresine teslim edilmesi çıkış</w:t>
      </w:r>
    </w:p>
    <w:p>
      <w:pPr>
        <w:spacing w:before="200"/>
      </w:pPr>
      <w:r>
        <w:rPr>
          <w:b/>
          <w:color w:val="E65C00"/>
          <w:sz w:val="24"/>
        </w:rPr>
        <w:t xml:space="preserve">  Öğrenci Soru-Cevap</w:t>
      </w:r>
    </w:p>
    <w:p>
      <w:pPr>
        <w:pStyle w:val="ListBullet"/>
      </w:pPr>
      <w:r>
        <w:rPr>
          <w:sz w:val="20"/>
        </w:rPr>
        <w:t>Bir monitör hem giriş hem çıkış olabilir mi? - Evet, dokunmatik ekranlar hem görüntü verir hem dokunuş alır.</w:t>
      </w:r>
    </w:p>
    <w:p>
      <w:pPr>
        <w:pStyle w:val="ListBullet"/>
      </w:pPr>
      <w:r>
        <w:rPr>
          <w:sz w:val="20"/>
        </w:rPr>
        <w:t>USB bellekler hangi kategoriye girer? - Veri aktarırken giriş, dosya alırken çıkış gibi davranır.</w:t>
      </w:r>
    </w:p>
    <w:p>
      <w:pPr>
        <w:pStyle w:val="ListBullet"/>
      </w:pPr>
      <w:r>
        <w:rPr>
          <w:sz w:val="20"/>
        </w:rPr>
        <w:t>Mikrofon kapalıyken bilgisayar sesimizi işleyebilir mi? - Hayır, giriş birimi aktif değilse veri akışı sağlanamaz.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"Bilişim Stüdyosu Kurulumu"</w:t>
      </w:r>
    </w:p>
    <w:p>
      <w:r>
        <w:rPr>
          <w:b/>
          <w:color w:val="1B2A4A"/>
          <w:sz w:val="20"/>
        </w:rPr>
        <w:t xml:space="preserve">Türü: </w:t>
      </w:r>
      <w:r>
        <w:rPr>
          <w:sz w:val="20"/>
        </w:rPr>
        <w:t>Grup Çalışması</w:t>
      </w:r>
    </w:p>
    <w:p>
      <w:r>
        <w:rPr>
          <w:b/>
          <w:color w:val="1B2A4A"/>
          <w:sz w:val="20"/>
        </w:rPr>
        <w:t xml:space="preserve">Amacı: </w:t>
      </w:r>
      <w:r>
        <w:rPr>
          <w:sz w:val="20"/>
        </w:rPr>
        <w:t>Donanım elemanlarını amaca uygun seçme ve sınıflandırma becerisi geliştirmek.</w:t>
      </w:r>
    </w:p>
    <w:p>
      <w:pPr>
        <w:spacing w:before="200"/>
      </w:pPr>
      <w:r>
        <w:rPr>
          <w:b/>
          <w:color w:val="6A1B9A"/>
          <w:sz w:val="24"/>
        </w:rPr>
        <w:t xml:space="preserve">  Yönerge Adımları</w:t>
      </w:r>
    </w:p>
    <w:p>
      <w:r>
        <w:rPr>
          <w:b/>
          <w:color w:val="6A1B9A"/>
          <w:sz w:val="20"/>
        </w:rPr>
        <w:t xml:space="preserve">  1. </w:t>
      </w:r>
      <w:r>
        <w:rPr>
          <w:sz w:val="20"/>
        </w:rPr>
        <w:t>Her gruba bir senaryo verilir (Örn: 'Bir YouTuber stüdyosu kuracaksınız').</w:t>
      </w:r>
    </w:p>
    <w:p>
      <w:r>
        <w:rPr>
          <w:b/>
          <w:color w:val="6A1B9A"/>
          <w:sz w:val="20"/>
        </w:rPr>
        <w:t xml:space="preserve">  2. </w:t>
      </w:r>
      <w:r>
        <w:rPr>
          <w:sz w:val="20"/>
        </w:rPr>
        <w:t>Senaryo için gerekli en az 3 giriş ve 3 çıkış birimi belirlenir.</w:t>
      </w:r>
    </w:p>
    <w:p>
      <w:r>
        <w:rPr>
          <w:b/>
          <w:color w:val="6A1B9A"/>
          <w:sz w:val="20"/>
        </w:rPr>
        <w:t xml:space="preserve">  3. </w:t>
      </w:r>
      <w:r>
        <w:rPr>
          <w:sz w:val="20"/>
        </w:rPr>
        <w:t>Belirlenen cihazların neden gerekli olduğu not edilir.</w:t>
      </w:r>
    </w:p>
    <w:p>
      <w:r>
        <w:rPr>
          <w:b/>
          <w:color w:val="6A1B9A"/>
          <w:sz w:val="20"/>
        </w:rPr>
        <w:t xml:space="preserve">  4. </w:t>
      </w:r>
      <w:r>
        <w:rPr>
          <w:sz w:val="20"/>
        </w:rPr>
        <w:t>Cihazların bilgisayarın neresine bağlanacağı (portlar) tartışılır.</w:t>
      </w:r>
    </w:p>
    <w:p>
      <w:r>
        <w:rPr>
          <w:b/>
          <w:color w:val="6A1B9A"/>
          <w:sz w:val="20"/>
        </w:rPr>
        <w:t xml:space="preserve">  5. </w:t>
      </w:r>
      <w:r>
        <w:rPr>
          <w:sz w:val="20"/>
        </w:rPr>
        <w:t>Oluşturulan 'Stüdyo Donanım Listesi' sınıfa sunulur.</w:t>
      </w:r>
    </w:p>
    <w:p>
      <w:r>
        <w:rPr>
          <w:b/>
          <w:color w:val="1B2A4A"/>
          <w:sz w:val="20"/>
        </w:rPr>
        <w:t xml:space="preserve">Beklenen Ürün: </w:t>
      </w:r>
      <w:r>
        <w:rPr>
          <w:sz w:val="20"/>
        </w:rPr>
        <w:t>Donanım Kurulum Planı</w:t>
      </w:r>
    </w:p>
    <w:p>
      <w:pPr>
        <w:spacing w:before="200"/>
      </w:pPr>
      <w:r>
        <w:rPr>
          <w:b/>
          <w:color w:val="6A1B9A"/>
          <w:sz w:val="24"/>
        </w:rPr>
        <w:t xml:space="preserve">  Transfer Soruları</w:t>
      </w:r>
    </w:p>
    <w:p>
      <w:r>
        <w:rPr>
          <w:b/>
          <w:color w:val="6A1B9A"/>
          <w:sz w:val="20"/>
        </w:rPr>
        <w:t xml:space="preserve">  1. </w:t>
      </w:r>
      <w:r>
        <w:rPr>
          <w:sz w:val="20"/>
        </w:rPr>
        <w:t>Akıllı saatlerde hangi giriş/çıkış elemanları vardır?</w:t>
      </w:r>
    </w:p>
    <w:p>
      <w:r>
        <w:rPr>
          <w:b/>
          <w:color w:val="6A1B9A"/>
          <w:sz w:val="20"/>
        </w:rPr>
        <w:t xml:space="preserve">  2. </w:t>
      </w:r>
      <w:r>
        <w:rPr>
          <w:sz w:val="20"/>
        </w:rPr>
        <w:t>Bir ATM cihazında giriş ve çıkış birimleri nelerdir?</w:t>
      </w:r>
    </w:p>
    <w:p>
      <w:r>
        <w:rPr>
          <w:b/>
          <w:color w:val="6A1B9A"/>
          <w:sz w:val="20"/>
        </w:rPr>
        <w:t xml:space="preserve">  3. </w:t>
      </w:r>
      <w:r>
        <w:rPr>
          <w:sz w:val="20"/>
        </w:rPr>
        <w:t>VR gözlükleri neden çift yönlüdür?</w:t>
      </w:r>
    </w:p>
    <w:p>
      <w:r>
        <w:rPr>
          <w:b/>
          <w:color w:val="1B2A4A"/>
          <w:sz w:val="20"/>
        </w:rPr>
        <w:t xml:space="preserve">İlişkili Disiplinler: </w:t>
      </w:r>
      <w:r>
        <w:rPr>
          <w:sz w:val="20"/>
        </w:rPr>
        <w:t>Fizik (Sinyal iletimi), Tasarım (Ergonomi), İletişim Bilimleri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Görme engelli bir bireyin bilgisayar kullanabilmesi için hangi özel giriş ve çıkış elemanlarına ihtiyaç vardır?</w:t>
              <w:br/>
              <w:br/>
              <w:t>Çözüm: Giriş için mikrofon ve özel klavyeler; çıkış için ekran okuyucu yazılımlar ve hoparlörler kullanılır.</w:t>
            </w:r>
          </w:p>
        </w:tc>
      </w:tr>
    </w:tbl>
    <w:p/>
    <w:p>
      <w:r>
        <w:rPr>
          <w:b/>
          <w:color w:val="1B2A4A"/>
          <w:sz w:val="20"/>
        </w:rPr>
        <w:t xml:space="preserve">Yaratıcı Görev: </w:t>
      </w:r>
      <w:r>
        <w:rPr>
          <w:sz w:val="20"/>
        </w:rPr>
        <w:t>Gelecekte klavye ve fare yerine geçebilecek, zihin gücüyle çalışan hayali bir giriş birimi tasarlayın ve adlandırın.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Giriş birimlerini listeleyebiliyorum.</w:t>
      </w:r>
    </w:p>
    <w:p>
      <w:r>
        <w:rPr>
          <w:sz w:val="20"/>
        </w:rPr>
        <w:t xml:space="preserve">  ☐  Çıkış birimlerini listeleyebiliyorum.</w:t>
      </w:r>
    </w:p>
    <w:p>
      <w:r>
        <w:rPr>
          <w:sz w:val="20"/>
        </w:rPr>
        <w:t xml:space="preserve">  ☐  Donanımları veri akış yönüne göre ayırabiliyorum.</w:t>
      </w:r>
    </w:p>
    <w:p>
      <w:r>
        <w:rPr>
          <w:sz w:val="20"/>
        </w:rPr>
        <w:t xml:space="preserve">  ☐  Dokunmatik cihazların neden çift yönlü olduğunu açıklayabiliyorum.</w:t>
      </w:r>
    </w:p>
    <w:p>
      <w:r>
        <w:rPr>
          <w:sz w:val="20"/>
        </w:rPr>
        <w:t xml:space="preserve">  ☐  Çevre birimlerini bilgisayara fiziksel olarak bağlayabiliyorum.</w:t>
      </w:r>
    </w:p>
    <w:p>
      <w:pPr>
        <w:spacing w:before="200"/>
      </w:pPr>
      <w:r>
        <w:rPr>
          <w:b/>
          <w:color w:val="2E7D32"/>
          <w:sz w:val="24"/>
        </w:rPr>
        <w:t xml:space="preserve">  Öz Değerlendirme Soruları</w:t>
      </w:r>
    </w:p>
    <w:p>
      <w:r>
        <w:rPr>
          <w:b/>
          <w:color w:val="2E7D32"/>
          <w:sz w:val="20"/>
        </w:rPr>
        <w:t xml:space="preserve">  1. </w:t>
      </w:r>
      <w:r>
        <w:rPr>
          <w:sz w:val="20"/>
        </w:rPr>
        <w:t>Bugün en çok hangi cihazın giriş/çıkış ayrımında şaşırdım?</w:t>
      </w:r>
    </w:p>
    <w:p>
      <w:r>
        <w:rPr>
          <w:b/>
          <w:color w:val="2E7D32"/>
          <w:sz w:val="20"/>
        </w:rPr>
        <w:t xml:space="preserve">  2. </w:t>
      </w:r>
      <w:r>
        <w:rPr>
          <w:sz w:val="20"/>
        </w:rPr>
        <w:t>Bir cihazın hem giriş hem çıkış olabileceğini daha önce düşünmüş müydüm?</w:t>
      </w:r>
    </w:p>
    <w:p>
      <w:r>
        <w:rPr>
          <w:b/>
          <w:color w:val="2E7D32"/>
          <w:sz w:val="20"/>
        </w:rPr>
        <w:t xml:space="preserve">  3. </w:t>
      </w:r>
      <w:r>
        <w:rPr>
          <w:sz w:val="20"/>
        </w:rPr>
        <w:t>Donanımları artık daha iyi tanıyor muyum?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Tarayıcı bir çıkış birimi midir?</w:t>
            </w:r>
          </w:p>
        </w:tc>
        <w:tc>
          <w:tcPr>
            <w:tcW w:type="dxa" w:w="3213"/>
          </w:tcPr>
          <w:p>
            <w:r>
              <w:rPr>
                <w:sz w:val="18"/>
              </w:rPr>
              <w:t>Hayır, giriş birimidir</w:t>
            </w:r>
          </w:p>
        </w:tc>
      </w:tr>
      <w:tr>
        <w:tc>
          <w:tcPr>
            <w:tcW w:type="dxa" w:w="3213"/>
          </w:tcPr>
          <w:p>
            <w:r>
              <w:rPr>
                <w:sz w:val="18"/>
              </w:rPr>
              <w:t>2</w:t>
            </w:r>
          </w:p>
        </w:tc>
        <w:tc>
          <w:tcPr>
            <w:tcW w:type="dxa" w:w="3213"/>
          </w:tcPr>
          <w:p>
            <w:r>
              <w:rPr>
                <w:sz w:val="18"/>
              </w:rPr>
              <w:t>Bilgisayarın 'yüzü' sayılan çıkış birimi?</w:t>
            </w:r>
          </w:p>
        </w:tc>
        <w:tc>
          <w:tcPr>
            <w:tcW w:type="dxa" w:w="3213"/>
          </w:tcPr>
          <w:p>
            <w:r>
              <w:rPr>
                <w:sz w:val="18"/>
              </w:rPr>
              <w:t>Monitör</w:t>
            </w:r>
          </w:p>
        </w:tc>
      </w:tr>
      <w:tr>
        <w:tc>
          <w:tcPr>
            <w:tcW w:type="dxa" w:w="3213"/>
          </w:tcPr>
          <w:p>
            <w:r>
              <w:rPr>
                <w:sz w:val="18"/>
              </w:rPr>
              <w:t>3</w:t>
            </w:r>
          </w:p>
        </w:tc>
        <w:tc>
          <w:tcPr>
            <w:tcW w:type="dxa" w:w="3213"/>
          </w:tcPr>
          <w:p>
            <w:r>
              <w:rPr>
                <w:sz w:val="18"/>
              </w:rPr>
              <w:t>Sesimizi dijital veriye dönüştüren donanım?</w:t>
            </w:r>
          </w:p>
        </w:tc>
        <w:tc>
          <w:tcPr>
            <w:tcW w:type="dxa" w:w="3213"/>
          </w:tcPr>
          <w:p>
            <w:r>
              <w:rPr>
                <w:sz w:val="18"/>
              </w:rPr>
              <w:t>Mikrofon</w:t>
            </w:r>
          </w:p>
        </w:tc>
      </w:tr>
      <w:tr>
        <w:tc>
          <w:tcPr>
            <w:tcW w:type="dxa" w:w="3213"/>
          </w:tcPr>
          <w:p>
            <w:r>
              <w:rPr>
                <w:sz w:val="18"/>
              </w:rPr>
              <w:t>4</w:t>
            </w:r>
          </w:p>
        </w:tc>
        <w:tc>
          <w:tcPr>
            <w:tcW w:type="dxa" w:w="3213"/>
          </w:tcPr>
          <w:p>
            <w:r>
              <w:rPr>
                <w:sz w:val="18"/>
              </w:rPr>
              <w:t>Yazıcı ve Projeksiyon ortak hangi gruptadır?</w:t>
            </w:r>
          </w:p>
        </w:tc>
        <w:tc>
          <w:tcPr>
            <w:tcW w:type="dxa" w:w="3213"/>
          </w:tcPr>
          <w:p>
            <w:r>
              <w:rPr>
                <w:sz w:val="18"/>
              </w:rPr>
              <w:t>Çıkış birimleri</w:t>
            </w:r>
          </w:p>
        </w:tc>
      </w:tr>
      <w:tr>
        <w:tc>
          <w:tcPr>
            <w:tcW w:type="dxa" w:w="3213"/>
          </w:tcPr>
          <w:p>
            <w:r>
              <w:rPr>
                <w:sz w:val="18"/>
              </w:rPr>
              <w:t>5</w:t>
            </w:r>
          </w:p>
        </w:tc>
        <w:tc>
          <w:tcPr>
            <w:tcW w:type="dxa" w:w="3213"/>
          </w:tcPr>
          <w:p>
            <w:r>
              <w:rPr>
                <w:sz w:val="18"/>
              </w:rPr>
              <w:t>Fare veri mi gönderir, veri mi alır?</w:t>
            </w:r>
          </w:p>
        </w:tc>
        <w:tc>
          <w:tcPr>
            <w:tcW w:type="dxa" w:w="3213"/>
          </w:tcPr>
          <w:p>
            <w:r>
              <w:rPr>
                <w:sz w:val="18"/>
              </w:rPr>
              <w:t>Veri (komut) gönderir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Gelecekte ekranlar ortadan kalkıp sadece sesli iletişim mi kalacak?</w:t>
      </w:r>
    </w:p>
    <w:p>
      <w:r>
        <w:rPr>
          <w:b/>
          <w:color w:val="2E7D32"/>
          <w:sz w:val="20"/>
        </w:rPr>
        <w:t xml:space="preserve">  2. </w:t>
      </w:r>
      <w:r>
        <w:rPr>
          <w:sz w:val="20"/>
        </w:rPr>
        <w:t>Robotların sensörleri birer giriş birimi sayılır mı?</w:t>
      </w:r>
    </w:p>
    <w:p>
      <w:r>
        <w:rPr>
          <w:b/>
          <w:color w:val="2E7D32"/>
          <w:sz w:val="20"/>
        </w:rPr>
        <w:t xml:space="preserve">  3. </w:t>
      </w:r>
      <w:r>
        <w:rPr>
          <w:sz w:val="20"/>
        </w:rPr>
        <w:t>Yapay zeka giriş birimlerini bizden daha iyi kullanabilir mi?</w:t>
      </w:r>
    </w:p>
    <w:p>
      <w:r>
        <w:rPr>
          <w:b/>
          <w:color w:val="2E7D32"/>
          <w:sz w:val="20"/>
        </w:rPr>
        <w:t>Eleştirel Düşünme:</w:t>
      </w:r>
    </w:p>
    <w:p>
      <w:r>
        <w:rPr>
          <w:b/>
          <w:color w:val="2E7D32"/>
          <w:sz w:val="20"/>
        </w:rPr>
        <w:t xml:space="preserve">  1. </w:t>
      </w:r>
      <w:r>
        <w:rPr>
          <w:sz w:val="20"/>
        </w:rPr>
        <w:t>Kalitesiz bir giriş birimi işlemcinin hızını mı etkiler yoksa sadece kullanıcıyı mı yavaşlatır?</w:t>
      </w:r>
    </w:p>
    <w:p>
      <w:r>
        <w:rPr>
          <w:b/>
          <w:color w:val="2E7D32"/>
          <w:sz w:val="20"/>
        </w:rPr>
        <w:t xml:space="preserve">  2. </w:t>
      </w:r>
      <w:r>
        <w:rPr>
          <w:sz w:val="20"/>
        </w:rPr>
        <w:t>Her giriş birimi için bir yazılım (sürücü) gerekli midir?</w:t>
      </w:r>
    </w:p>
    <w:p>
      <w:r>
        <w:rPr>
          <w:b/>
          <w:color w:val="2E7D32"/>
          <w:sz w:val="20"/>
        </w:rPr>
        <w:t xml:space="preserve">  3. </w:t>
      </w:r>
      <w:r>
        <w:rPr>
          <w:sz w:val="20"/>
        </w:rPr>
        <w:t>Kablosuz ve kablolu cihazlar arasında güvenilirlik farkı var mıdır?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"Donanım Bağlantı ve Test Laboratuvarı"</w:t>
      </w:r>
    </w:p>
    <w:p>
      <w:r>
        <w:rPr>
          <w:b/>
          <w:color w:val="1B2A4A"/>
          <w:sz w:val="20"/>
        </w:rPr>
        <w:t xml:space="preserve">Hedef: </w:t>
      </w:r>
      <w:r>
        <w:rPr>
          <w:sz w:val="20"/>
        </w:rPr>
        <w:t>Giriş/çıkış birimlerini fiziksel olarak bağlayıp test etmek.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Klavye-Fare Bağlantısı</w:t>
            </w:r>
          </w:p>
        </w:tc>
        <w:tc>
          <w:tcPr>
            <w:tcW w:type="dxa" w:w="3213"/>
          </w:tcPr>
          <w:p>
            <w:r>
              <w:rPr>
                <w:sz w:val="18"/>
              </w:rPr>
              <w:t>USB portuna takılan cihazın sistemce tanınması</w:t>
            </w:r>
          </w:p>
        </w:tc>
        <w:tc>
          <w:tcPr>
            <w:tcW w:type="dxa" w:w="3213"/>
          </w:tcPr>
          <w:p>
            <w:r>
              <w:rPr>
                <w:sz w:val="18"/>
              </w:rPr>
              <w:t>Cihaz aktif olur</w:t>
            </w:r>
          </w:p>
        </w:tc>
      </w:tr>
      <w:tr>
        <w:tc>
          <w:tcPr>
            <w:tcW w:type="dxa" w:w="3213"/>
          </w:tcPr>
          <w:p>
            <w:r>
              <w:rPr>
                <w:sz w:val="18"/>
              </w:rPr>
              <w:t>2. Veri Girişi Testi</w:t>
            </w:r>
          </w:p>
        </w:tc>
        <w:tc>
          <w:tcPr>
            <w:tcW w:type="dxa" w:w="3213"/>
          </w:tcPr>
          <w:p>
            <w:r>
              <w:rPr>
                <w:sz w:val="18"/>
              </w:rPr>
              <w:t>Klavyeden yazılan harflerin ekranda görülmesi</w:t>
            </w:r>
          </w:p>
        </w:tc>
        <w:tc>
          <w:tcPr>
            <w:tcW w:type="dxa" w:w="3213"/>
          </w:tcPr>
          <w:p>
            <w:r>
              <w:rPr>
                <w:sz w:val="18"/>
              </w:rPr>
              <w:t>Giriş-çıkış döngüsü gözlenir</w:t>
            </w:r>
          </w:p>
        </w:tc>
      </w:tr>
      <w:tr>
        <w:tc>
          <w:tcPr>
            <w:tcW w:type="dxa" w:w="3213"/>
          </w:tcPr>
          <w:p>
            <w:r>
              <w:rPr>
                <w:sz w:val="18"/>
              </w:rPr>
              <w:t>3. Tarayıcı Kullanımı</w:t>
            </w:r>
          </w:p>
        </w:tc>
        <w:tc>
          <w:tcPr>
            <w:tcW w:type="dxa" w:w="3213"/>
          </w:tcPr>
          <w:p>
            <w:r>
              <w:rPr>
                <w:sz w:val="18"/>
              </w:rPr>
              <w:t>Fiziksel bir belgenin ekrana görüntü olarak gelmesi</w:t>
            </w:r>
          </w:p>
        </w:tc>
        <w:tc>
          <w:tcPr>
            <w:tcW w:type="dxa" w:w="3213"/>
          </w:tcPr>
          <w:p>
            <w:r>
              <w:rPr>
                <w:sz w:val="18"/>
              </w:rPr>
              <w:t>Giriş işlemi tamamlanır</w:t>
            </w:r>
          </w:p>
        </w:tc>
      </w:tr>
      <w:tr>
        <w:tc>
          <w:tcPr>
            <w:tcW w:type="dxa" w:w="3213"/>
          </w:tcPr>
          <w:p>
            <w:r>
              <w:rPr>
                <w:sz w:val="18"/>
              </w:rPr>
              <w:t>4. Hoparlör/Ses Testi</w:t>
            </w:r>
          </w:p>
        </w:tc>
        <w:tc>
          <w:tcPr>
            <w:tcW w:type="dxa" w:w="3213"/>
          </w:tcPr>
          <w:p>
            <w:r>
              <w:rPr>
                <w:sz w:val="18"/>
              </w:rPr>
              <w:t>Bilgisayardan açılan sesin fiziksel olarak duyulması</w:t>
            </w:r>
          </w:p>
        </w:tc>
        <w:tc>
          <w:tcPr>
            <w:tcW w:type="dxa" w:w="3213"/>
          </w:tcPr>
          <w:p>
            <w:r>
              <w:rPr>
                <w:sz w:val="18"/>
              </w:rPr>
              <w:t>Çıkış işlemi doğrulanır</w:t>
            </w:r>
          </w:p>
        </w:tc>
      </w:tr>
      <w:tr>
        <w:tc>
          <w:tcPr>
            <w:tcW w:type="dxa" w:w="3213"/>
          </w:tcPr>
          <w:p>
            <w:r>
              <w:rPr>
                <w:sz w:val="18"/>
              </w:rPr>
              <w:t>5. Çıktı Alma</w:t>
            </w:r>
          </w:p>
        </w:tc>
        <w:tc>
          <w:tcPr>
            <w:tcW w:type="dxa" w:w="3213"/>
          </w:tcPr>
          <w:p>
            <w:r>
              <w:rPr>
                <w:sz w:val="18"/>
              </w:rPr>
              <w:t>Hazırlanan dijital metnin yazıcıdan kağıt olarak alınması</w:t>
            </w:r>
          </w:p>
        </w:tc>
        <w:tc>
          <w:tcPr>
            <w:tcW w:type="dxa" w:w="3213"/>
          </w:tcPr>
          <w:p>
            <w:r>
              <w:rPr>
                <w:sz w:val="18"/>
              </w:rPr>
              <w:t>Tüm döngü tamamlanır</w:t>
            </w:r>
          </w:p>
        </w:tc>
      </w:tr>
    </w:tbl>
    <w:p/>
    <w:p>
      <w:r>
        <w:rPr>
          <w:b/>
          <w:color w:val="1B2A4A"/>
          <w:sz w:val="20"/>
        </w:rPr>
        <w:t xml:space="preserve">Tamamlanma Kriteri: </w:t>
      </w:r>
      <w:r>
        <w:rPr>
          <w:sz w:val="20"/>
        </w:rPr>
        <w:t>Tüm giriş-çıkış cihazlarının doğru bağlanıp çalışması.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"Giriş/Çıkış Canlı Deney"</w:t>
      </w:r>
    </w:p>
    <w:p>
      <w:r>
        <w:rPr>
          <w:b/>
          <w:color w:val="1B2A4A"/>
          <w:sz w:val="20"/>
        </w:rPr>
        <w:t xml:space="preserve">Eğitmenin Gösterdiği: </w:t>
      </w:r>
      <w:r>
        <w:rPr>
          <w:sz w:val="20"/>
        </w:rPr>
        <w:t>Projeksiyon kablosunu çıkarıp görüntünün kaybolduğunu, klavye kablosunu çıkarıp komut verilemediğini gösterir.</w:t>
      </w:r>
    </w:p>
    <w:p>
      <w:r>
        <w:rPr>
          <w:b/>
          <w:color w:val="1B2A4A"/>
          <w:sz w:val="20"/>
        </w:rPr>
        <w:t xml:space="preserve">Öğrencinin Tekrarladığı: </w:t>
      </w:r>
      <w:r>
        <w:rPr>
          <w:sz w:val="20"/>
        </w:rPr>
        <w:t>Rastgele verilen 5 kabloyu doğru portlara takar.</w:t>
      </w:r>
    </w:p>
    <w:p>
      <w:r>
        <w:rPr>
          <w:b/>
          <w:color w:val="1B2A4A"/>
          <w:sz w:val="20"/>
        </w:rPr>
        <w:t xml:space="preserve">Dikkat Noktaları: </w:t>
      </w:r>
      <w:r>
        <w:rPr>
          <w:sz w:val="20"/>
        </w:rPr>
        <w:t>Port türlerini (USB-A, USB-C, HDMI) karıştırmayın; zorlamayın.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Başlangıç</w:t>
            </w:r>
          </w:p>
        </w:tc>
        <w:tc>
          <w:tcPr>
            <w:tcW w:type="dxa" w:w="3213"/>
          </w:tcPr>
          <w:p>
            <w:r>
              <w:rPr>
                <w:sz w:val="18"/>
              </w:rPr>
              <w:t>Karışık cihaz listesini 'Giriş' ve 'Çıkış' olarak grupla</w:t>
            </w:r>
          </w:p>
        </w:tc>
      </w:tr>
      <w:tr>
        <w:tc>
          <w:tcPr>
            <w:tcW w:type="dxa" w:w="3213"/>
          </w:tcPr>
          <w:p>
            <w:r>
              <w:rPr>
                <w:sz w:val="18"/>
              </w:rPr>
              <w:t>2</w:t>
            </w:r>
          </w:p>
        </w:tc>
        <w:tc>
          <w:tcPr>
            <w:tcW w:type="dxa" w:w="3213"/>
          </w:tcPr>
          <w:p>
            <w:r>
              <w:rPr>
                <w:sz w:val="18"/>
              </w:rPr>
              <w:t>Orta</w:t>
            </w:r>
          </w:p>
        </w:tc>
        <w:tc>
          <w:tcPr>
            <w:tcW w:type="dxa" w:w="3213"/>
          </w:tcPr>
          <w:p>
            <w:r>
              <w:rPr>
                <w:sz w:val="18"/>
              </w:rPr>
              <w:t>3 cihazın (Fare, Yazıcı, Mikrofon) hangi portlara takılacağını göster</w:t>
            </w:r>
          </w:p>
        </w:tc>
      </w:tr>
      <w:tr>
        <w:tc>
          <w:tcPr>
            <w:tcW w:type="dxa" w:w="3213"/>
          </w:tcPr>
          <w:p>
            <w:r>
              <w:rPr>
                <w:sz w:val="18"/>
              </w:rPr>
              <w:t>3</w:t>
            </w:r>
          </w:p>
        </w:tc>
        <w:tc>
          <w:tcPr>
            <w:tcW w:type="dxa" w:w="3213"/>
          </w:tcPr>
          <w:p>
            <w:r>
              <w:rPr>
                <w:sz w:val="18"/>
              </w:rPr>
              <w:t>İleri</w:t>
            </w:r>
          </w:p>
        </w:tc>
        <w:tc>
          <w:tcPr>
            <w:tcW w:type="dxa" w:w="3213"/>
          </w:tcPr>
          <w:p>
            <w:r>
              <w:rPr>
                <w:sz w:val="18"/>
              </w:rPr>
              <w:t>Bozuk bir farenin yerine klavye ile bilgisayarı yönet (Kısayol kullanımı)</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"Sessiz Sunum"</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sunum sırasında projeksiyondan görüntü geliyor ama ses çıkmıyor. Hoparlör bağlantıları kontrol edilmeli mi yoksa yazılımsal bir ayar mı değiştirilmeli?</w:t>
            </w:r>
          </w:p>
        </w:tc>
      </w:tr>
    </w:tbl>
    <w:p/>
    <w:p>
      <w:r>
        <w:rPr>
          <w:b/>
          <w:color w:val="1B2A4A"/>
          <w:sz w:val="20"/>
        </w:rPr>
        <w:t xml:space="preserve">Beklenen Çıktı: </w:t>
      </w:r>
      <w:r>
        <w:rPr>
          <w:sz w:val="20"/>
        </w:rPr>
        <w:t>Öğrencilerin hoparlör bağlantılarını ve ses çıkış birimi ayarlarını kontrol ederek sorunu çözmesi.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bilgisayara veri göndermemizi sağlayan giriş birimleri ile bu verileri görmemizi, duymamızı veya kağıda dökmemizi sağlayan çıkış birimlerini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Giriş Birimi</w:t>
            </w:r>
          </w:p>
        </w:tc>
        <w:tc>
          <w:tcPr>
            <w:tcW w:type="dxa" w:w="4819"/>
            <w:shd w:fill="F5F5F5"/>
          </w:tcPr>
          <w:p>
            <w:r>
              <w:rPr>
                <w:b/>
                <w:color w:val="1B2A4A"/>
                <w:sz w:val="20"/>
              </w:rPr>
              <w:t xml:space="preserve">  Çıkış Birimi</w:t>
            </w:r>
          </w:p>
        </w:tc>
      </w:tr>
      <w:tr>
        <w:tc>
          <w:tcPr>
            <w:tcW w:type="dxa" w:w="4819"/>
            <w:shd w:fill="F5F5F5"/>
          </w:tcPr>
          <w:p>
            <w:r>
              <w:rPr>
                <w:b/>
                <w:color w:val="1B2A4A"/>
                <w:sz w:val="20"/>
              </w:rPr>
              <w:t xml:space="preserve">  Veri Akışı</w:t>
            </w:r>
          </w:p>
        </w:tc>
        <w:tc>
          <w:tcPr>
            <w:tcW w:type="dxa" w:w="4819"/>
            <w:shd w:fill="F5F5F5"/>
          </w:tcPr>
          <w:p>
            <w:r>
              <w:rPr>
                <w:b/>
                <w:color w:val="1B2A4A"/>
                <w:sz w:val="20"/>
              </w:rPr>
              <w:t xml:space="preserve">  Klavye</w:t>
            </w:r>
          </w:p>
        </w:tc>
      </w:tr>
      <w:tr>
        <w:tc>
          <w:tcPr>
            <w:tcW w:type="dxa" w:w="4819"/>
            <w:shd w:fill="F5F5F5"/>
          </w:tcPr>
          <w:p>
            <w:r>
              <w:rPr>
                <w:b/>
                <w:color w:val="1B2A4A"/>
                <w:sz w:val="20"/>
              </w:rPr>
              <w:t xml:space="preserve">  Fare</w:t>
            </w:r>
          </w:p>
        </w:tc>
        <w:tc>
          <w:tcPr>
            <w:tcW w:type="dxa" w:w="4819"/>
            <w:shd w:fill="F5F5F5"/>
          </w:tcPr>
          <w:p>
            <w:r>
              <w:rPr>
                <w:b/>
                <w:color w:val="1B2A4A"/>
                <w:sz w:val="20"/>
              </w:rPr>
              <w:t xml:space="preserve">  Monitör</w:t>
            </w:r>
          </w:p>
        </w:tc>
      </w:tr>
      <w:tr>
        <w:tc>
          <w:tcPr>
            <w:tcW w:type="dxa" w:w="4819"/>
            <w:shd w:fill="F5F5F5"/>
          </w:tcPr>
          <w:p>
            <w:r>
              <w:rPr>
                <w:b/>
                <w:color w:val="1B2A4A"/>
                <w:sz w:val="20"/>
              </w:rPr>
              <w:t xml:space="preserve">  Yazıcı</w:t>
            </w:r>
          </w:p>
        </w:tc>
        <w:tc>
          <w:tcPr>
            <w:tcW w:type="dxa" w:w="4819"/>
            <w:shd w:fill="F5F5F5"/>
          </w:tcPr>
          <w:p>
            <w:r>
              <w:rPr>
                <w:b/>
                <w:color w:val="1B2A4A"/>
                <w:sz w:val="20"/>
              </w:rPr>
              <w:t xml:space="preserve">  Tarayıcı</w:t>
            </w:r>
          </w:p>
        </w:tc>
      </w:tr>
    </w:tbl>
    <w:p/>
    <w:p>
      <w:pPr>
        <w:spacing w:before="200"/>
      </w:pPr>
      <w:r>
        <w:rPr>
          <w:b/>
          <w:color w:val="757575"/>
          <w:sz w:val="24"/>
        </w:rPr>
        <w:t xml:space="preserve">  Bir Sonraki Dersle Köprü</w:t>
      </w:r>
    </w:p>
    <w:p>
      <w:r>
        <w:rPr>
          <w:sz w:val="20"/>
        </w:rPr>
        <w:t>Donanımların dış dünyayla nasıl konuştuğunu gördük; bir sonraki saatte bu donanımların bilgileri nerede ve nasıl sakladığını yani Hafıza Türlerini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Görev: Evinizde bulunan ama derste işlenmeyen bir giriş veya çıkış birimini (Örn: Oyun kolu, çizim tableti) bulun ve görevini açıklayan 3 cümle yazın.</w:t>
              <w:br/>
              <w:t>Teslim: Sonraki ders.</w:t>
              <w:br/>
              <w:t>Kriter: Cihazın giriş mi çıkış mı olduğunun doğru belirlenmesi.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Tüm çevre birimlerinin (yazıcı, tarayıcı vb.) çalışır durumda olduğunu kontrol et.</w:t>
      </w:r>
    </w:p>
    <w:p>
      <w:pPr>
        <w:pStyle w:val="ListBullet"/>
      </w:pPr>
      <w:r>
        <w:rPr>
          <w:sz w:val="20"/>
        </w:rPr>
        <w:t>Projeksiyon bağlantısını test et.</w:t>
      </w:r>
    </w:p>
    <w:p>
      <w:pPr>
        <w:pStyle w:val="ListBullet"/>
      </w:pPr>
      <w:r>
        <w:rPr>
          <w:sz w:val="20"/>
        </w:rPr>
        <w:t>Donanım kartlarını ve panoları hazırla.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Dokunmatik ekranın sınıflandırılamaması</w:t>
            </w:r>
          </w:p>
        </w:tc>
        <w:tc>
          <w:tcPr>
            <w:tcW w:type="dxa" w:w="4819"/>
          </w:tcPr>
          <w:p>
            <w:r>
              <w:rPr>
                <w:sz w:val="18"/>
              </w:rPr>
              <w:t>Giriş ve çıkış oklarını aynı cihaz üzerinde göster</w:t>
            </w:r>
          </w:p>
        </w:tc>
      </w:tr>
      <w:tr>
        <w:tc>
          <w:tcPr>
            <w:tcW w:type="dxa" w:w="4819"/>
          </w:tcPr>
          <w:p>
            <w:r>
              <w:rPr>
                <w:sz w:val="18"/>
              </w:rPr>
              <w:t>USB port türlerinin karıştırılması</w:t>
            </w:r>
          </w:p>
        </w:tc>
        <w:tc>
          <w:tcPr>
            <w:tcW w:type="dxa" w:w="4819"/>
          </w:tcPr>
          <w:p>
            <w:r>
              <w:rPr>
                <w:sz w:val="18"/>
              </w:rPr>
              <w:t>Renk kodlarını (Mavi=3.0) ve şekil uyumunu vurgula</w:t>
            </w:r>
          </w:p>
        </w:tc>
      </w:tr>
      <w:tr>
        <w:tc>
          <w:tcPr>
            <w:tcW w:type="dxa" w:w="4819"/>
          </w:tcPr>
          <w:p>
            <w:r>
              <w:rPr>
                <w:sz w:val="18"/>
              </w:rPr>
              <w:t>Teknik terimlerin unutulması</w:t>
            </w:r>
          </w:p>
        </w:tc>
        <w:tc>
          <w:tcPr>
            <w:tcW w:type="dxa" w:w="4819"/>
          </w:tcPr>
          <w:p>
            <w:r>
              <w:rPr>
                <w:sz w:val="18"/>
              </w:rPr>
              <w:t>İnsan vücudu analojisini (Göz=Giriş) sık kullan</w:t>
            </w:r>
          </w:p>
        </w:tc>
      </w:tr>
    </w:tbl>
    <w:p/>
    <w:p>
      <w:r>
        <w:rPr>
          <w:b/>
          <w:color w:val="1B2A4A"/>
          <w:sz w:val="20"/>
        </w:rPr>
        <w:t xml:space="preserve">Zaman Yönetimi: </w:t>
      </w:r>
      <w:r>
        <w:rPr>
          <w:sz w:val="20"/>
        </w:rPr>
        <w:t>Teorik anlatımı 12 dakikada tutup, öğrencilerin cihazlara dokunabileceği uygulama kısmına daha fazla vakit ayır.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Elektrik kesilirse, fiziksel cihazları elden ele dolaştırarak 'Soru-Cevap' ve 'Örnek Olay' yöntemleriyle devam et.</w:t>
            </w:r>
          </w:p>
        </w:tc>
      </w:tr>
    </w:tbl>
    <w:p/>
    <w:p>
      <w:r>
        <w:br w:type="page"/>
      </w:r>
    </w:p>
    <w:p>
      <w:pPr>
        <w:jc w:val="center"/>
      </w:pPr>
      <w:r>
        <w:rPr>
          <w:b/>
          <w:color w:val="1B2A4A"/>
          <w:sz w:val="36"/>
        </w:rPr>
        <w:t>━━━  7. SAAT  ━━━</w:t>
      </w:r>
    </w:p>
    <w:p>
      <w:pPr>
        <w:jc w:val="center"/>
      </w:pPr>
      <w:r>
        <w:rPr>
          <w:color w:val="2C6FAD"/>
          <w:sz w:val="32"/>
        </w:rPr>
        <w:t>Hafıza Türleri (RAM, ROM vb.)</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 teknolojisinin temel kavramlarını kullanarak, temel seviyede bilgisayar donanımlarını kullanır.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1.A.5.1</w:t>
            </w:r>
          </w:p>
        </w:tc>
        <w:tc>
          <w:tcPr>
            <w:tcW w:type="dxa" w:w="3213"/>
          </w:tcPr>
          <w:p>
            <w:r>
              <w:rPr>
                <w:sz w:val="18"/>
              </w:rPr>
              <w:t>RAM ve ROM hafıza türlerinin temel özelliklerini ve görevlerini tanımlar.</w:t>
            </w:r>
          </w:p>
        </w:tc>
        <w:tc>
          <w:tcPr>
            <w:tcW w:type="dxa" w:w="3213"/>
          </w:tcPr>
          <w:p>
            <w:r>
              <w:rPr>
                <w:sz w:val="18"/>
              </w:rPr>
              <w:t>Anlama</w:t>
            </w:r>
          </w:p>
        </w:tc>
      </w:tr>
      <w:tr>
        <w:tc>
          <w:tcPr>
            <w:tcW w:type="dxa" w:w="3213"/>
          </w:tcPr>
          <w:p>
            <w:r>
              <w:rPr>
                <w:sz w:val="18"/>
              </w:rPr>
              <w:t>1.A.5.2</w:t>
            </w:r>
          </w:p>
        </w:tc>
        <w:tc>
          <w:tcPr>
            <w:tcW w:type="dxa" w:w="3213"/>
          </w:tcPr>
          <w:p>
            <w:r>
              <w:rPr>
                <w:sz w:val="18"/>
              </w:rPr>
              <w:t>Geçici (uçucu) ve kalıcı bellek türlerini kullanım amaçlarına göre ayırt eder.</w:t>
            </w:r>
          </w:p>
        </w:tc>
        <w:tc>
          <w:tcPr>
            <w:tcW w:type="dxa" w:w="3213"/>
          </w:tcPr>
          <w:p>
            <w:r>
              <w:rPr>
                <w:sz w:val="18"/>
              </w:rPr>
              <w:t>Analiz</w:t>
            </w:r>
          </w:p>
        </w:tc>
      </w:tr>
      <w:tr>
        <w:tc>
          <w:tcPr>
            <w:tcW w:type="dxa" w:w="3213"/>
          </w:tcPr>
          <w:p>
            <w:r>
              <w:rPr>
                <w:sz w:val="18"/>
              </w:rPr>
              <w:t>1.A.5.3</w:t>
            </w:r>
          </w:p>
        </w:tc>
        <w:tc>
          <w:tcPr>
            <w:tcW w:type="dxa" w:w="3213"/>
          </w:tcPr>
          <w:p>
            <w:r>
              <w:rPr>
                <w:sz w:val="18"/>
              </w:rPr>
              <w:t>Verilen bir donanım parçasının hangi hafıza kategorisine girdiğini örneklerle açıklar.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Temel iç donanım birimlerini (anakart, kasa) tanıyor olmak.</w:t>
      </w:r>
    </w:p>
    <w:p>
      <w:pPr>
        <w:spacing w:before="200"/>
      </w:pPr>
      <w:r>
        <w:rPr>
          <w:b/>
          <w:color w:val="757575"/>
          <w:sz w:val="24"/>
        </w:rPr>
        <w:t xml:space="preserve">  Öğrencinin Bilmesi Gerekenler</w:t>
      </w:r>
    </w:p>
    <w:p>
      <w:pPr>
        <w:pStyle w:val="ListBullet"/>
      </w:pPr>
      <w:r>
        <w:rPr>
          <w:sz w:val="20"/>
        </w:rPr>
        <w:t>Bilgisayarın verilerle çalıştığı.</w:t>
      </w:r>
    </w:p>
    <w:p>
      <w:pPr>
        <w:pStyle w:val="ListBullet"/>
      </w:pPr>
      <w:r>
        <w:rPr>
          <w:sz w:val="20"/>
        </w:rPr>
        <w:t>Verilerin elektrik sinyalleriyle temsil edildiği.</w:t>
      </w:r>
    </w:p>
    <w:p>
      <w:pPr>
        <w:pStyle w:val="ListBullet"/>
      </w:pPr>
      <w:r>
        <w:rPr>
          <w:sz w:val="20"/>
        </w:rPr>
        <w:t>Bilgisayarın her zaman açık kalmadığı.</w:t>
      </w:r>
    </w:p>
    <w:p>
      <w:pPr>
        <w:spacing w:before="200"/>
      </w:pPr>
      <w:r>
        <w:rPr>
          <w:b/>
          <w:color w:val="757575"/>
          <w:sz w:val="24"/>
        </w:rPr>
        <w:t xml:space="preserve">  Olası Kavram Yanılgıları</w:t>
      </w:r>
    </w:p>
    <w:p>
      <w:pPr>
        <w:pStyle w:val="ListBullet"/>
      </w:pPr>
      <w:r>
        <w:rPr>
          <w:sz w:val="20"/>
        </w:rPr>
        <w:t>RAM kapasitesi artınca depolama alanının (hard disk) arttığı sanılması.</w:t>
      </w:r>
    </w:p>
    <w:p>
      <w:pPr>
        <w:pStyle w:val="ListBullet"/>
      </w:pPr>
      <w:r>
        <w:rPr>
          <w:sz w:val="20"/>
        </w:rPr>
        <w:t>ROM ile Sabit Disk (SSD) kavramlarının tamamen aynı olduğu düşüncesi.</w:t>
      </w:r>
    </w:p>
    <w:p>
      <w:pPr>
        <w:pStyle w:val="ListBullet"/>
      </w:pPr>
      <w:r>
        <w:rPr>
          <w:sz w:val="20"/>
        </w:rPr>
        <w:t>Bilgisayar kapansa da RAM'deki verilerin korunduğu yanılgısı.</w:t>
      </w:r>
    </w:p>
    <w:p>
      <w:pPr>
        <w:spacing w:before="200"/>
      </w:pPr>
      <w:r>
        <w:rPr>
          <w:b/>
          <w:color w:val="757575"/>
          <w:sz w:val="24"/>
        </w:rPr>
        <w:t xml:space="preserve">  Hazırlık Materyalleri</w:t>
      </w:r>
    </w:p>
    <w:p>
      <w:pPr>
        <w:pStyle w:val="ListBullet"/>
      </w:pPr>
      <w:r>
        <w:rPr>
          <w:sz w:val="20"/>
        </w:rPr>
        <w:t>RAM modülü (fiziksel örnek)</w:t>
      </w:r>
    </w:p>
    <w:p>
      <w:pPr>
        <w:pStyle w:val="ListBullet"/>
      </w:pPr>
      <w:r>
        <w:rPr>
          <w:sz w:val="20"/>
        </w:rPr>
        <w:t>ROM çipi (anakart üzerinde gösterim)</w:t>
      </w:r>
    </w:p>
    <w:p>
      <w:pPr>
        <w:pStyle w:val="ListBullet"/>
      </w:pPr>
      <w:r>
        <w:rPr>
          <w:sz w:val="20"/>
        </w:rPr>
        <w:t>Flash bellek</w:t>
      </w:r>
    </w:p>
    <w:p>
      <w:pPr>
        <w:pStyle w:val="ListBullet"/>
      </w:pPr>
      <w:r>
        <w:rPr>
          <w:sz w:val="20"/>
        </w:rPr>
        <w:t>Bellek Hiyerarşisi Tablosu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"Zihninizde şu an tuttuğunuz bir telefon numarası ile bir deftere yazdığınız numara arasında, kalıcılık açısından ne fark vardır?"</w:t>
      </w:r>
    </w:p>
    <w:p>
      <w:r>
        <w:rPr>
          <w:b/>
          <w:color w:val="1B2A4A"/>
          <w:sz w:val="20"/>
        </w:rPr>
        <w:t xml:space="preserve">Günlük Hayat Bağlantısı: </w:t>
      </w:r>
      <w:r>
        <w:rPr>
          <w:sz w:val="20"/>
        </w:rPr>
        <w:t>Bir yemek tarifi yaparken malzemeleri tezgahın üzerine koyarsınız (hızlı erişim), ancak malzemelerin asıl yeri kilerdir (kalıcı saklama). Bilgisayar da aynısını yapar.</w:t>
      </w:r>
    </w:p>
    <w:p>
      <w:pPr>
        <w:spacing w:before="200"/>
      </w:pPr>
      <w:r>
        <w:rPr>
          <w:b/>
          <w:color w:val="2C6FAD"/>
          <w:sz w:val="24"/>
        </w:rPr>
        <w:t xml:space="preserve">  Ön Bilgi Yoklama Soruları</w:t>
      </w:r>
    </w:p>
    <w:p>
      <w:r>
        <w:rPr>
          <w:b/>
          <w:color w:val="2C6FAD"/>
          <w:sz w:val="20"/>
        </w:rPr>
        <w:t xml:space="preserve">  1. </w:t>
      </w:r>
      <w:r>
        <w:rPr>
          <w:sz w:val="20"/>
        </w:rPr>
        <w:t>Bilgisayarı kapattığınızda açık kalan dosyanız neden kaybolur?</w:t>
      </w:r>
    </w:p>
    <w:p>
      <w:r>
        <w:rPr>
          <w:b/>
          <w:color w:val="2C6FAD"/>
          <w:sz w:val="20"/>
        </w:rPr>
        <w:t xml:space="preserve">  2. </w:t>
      </w:r>
      <w:r>
        <w:rPr>
          <w:sz w:val="20"/>
        </w:rPr>
        <w:t>RAM kelimesini daha önce nerede duydunuz?</w:t>
      </w:r>
    </w:p>
    <w:p>
      <w:r>
        <w:rPr>
          <w:b/>
          <w:color w:val="2C6FAD"/>
          <w:sz w:val="20"/>
        </w:rPr>
        <w:t xml:space="preserve">  3. </w:t>
      </w:r>
      <w:r>
        <w:rPr>
          <w:sz w:val="20"/>
        </w:rPr>
        <w:t>Bilgisayar ilk açıldığında çalışması gereken komutlar nerede saklanır?</w:t>
      </w:r>
    </w:p>
    <w:p>
      <w:pPr>
        <w:spacing w:before="200"/>
      </w:pPr>
      <w:r>
        <w:rPr>
          <w:b/>
          <w:color w:val="2C6FAD"/>
          <w:sz w:val="24"/>
        </w:rPr>
        <w:t xml:space="preserve">  Motivasyon Etkinliği: "Kısa Süreli Hafıza Testi"</w:t>
      </w:r>
    </w:p>
    <w:p>
      <w:r>
        <w:rPr>
          <w:b/>
          <w:color w:val="1B2A4A"/>
          <w:sz w:val="20"/>
        </w:rPr>
        <w:t xml:space="preserve">Açıklama: </w:t>
      </w:r>
      <w:r>
        <w:rPr>
          <w:sz w:val="20"/>
        </w:rPr>
        <w:t>İnsan hafızası ile bilgisayar hafızası arasındaki benzerliği keşfetme.</w:t>
      </w:r>
    </w:p>
    <w:p>
      <w:r>
        <w:rPr>
          <w:b/>
          <w:color w:val="1B2A4A"/>
          <w:sz w:val="20"/>
        </w:rPr>
        <w:t xml:space="preserve">Yönerge: </w:t>
      </w:r>
      <w:r>
        <w:rPr>
          <w:sz w:val="20"/>
        </w:rPr>
        <w:t>Öğretmen sınıfa 10 rastgele kelime söyler, 30 saniye sonra hatırlamalarını ister (RAM). Ardından kelimeleri kağıda yazmalarını ister (ROM/Disk). Farkı tartışın.</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Çok önemli bir e-posta yazıyordunuz, tam gönderecekken elektrikler kesildi. Bilgisayarı tekrar açtığınızda yazınızın yarısı yoktu. Bu yazı elektrik varken bilgisayarın hangi 'hafızasında' duruyordu?</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"Bellek Dedektifleri"</w:t>
      </w:r>
    </w:p>
    <w:p>
      <w:r>
        <w:rPr>
          <w:b/>
          <w:color w:val="1B2A4A"/>
          <w:sz w:val="20"/>
        </w:rPr>
        <w:t xml:space="preserve">Türü: </w:t>
      </w:r>
      <w:r>
        <w:rPr>
          <w:sz w:val="20"/>
        </w:rPr>
        <w:t>Eşli Çalışma</w:t>
      </w:r>
    </w:p>
    <w:p>
      <w:r>
        <w:rPr>
          <w:b/>
          <w:color w:val="1B2A4A"/>
          <w:sz w:val="20"/>
        </w:rPr>
        <w:t xml:space="preserve">Amacı: </w:t>
      </w:r>
      <w:r>
        <w:rPr>
          <w:sz w:val="20"/>
        </w:rPr>
        <w:t>Fiziksel hafıza birimlerini anakart üzerinde bulup yapılarını incelemek.</w:t>
      </w:r>
    </w:p>
    <w:p>
      <w:r>
        <w:rPr>
          <w:b/>
          <w:color w:val="1B2A4A"/>
          <w:sz w:val="20"/>
        </w:rPr>
        <w:t xml:space="preserve">Malzemeler: </w:t>
      </w:r>
      <w:r>
        <w:rPr>
          <w:sz w:val="20"/>
        </w:rPr>
        <w:t>Açık bilgisayar kasası, büyüteç, sökülmüş RAM modülleri</w:t>
      </w:r>
    </w:p>
    <w:p>
      <w:pPr>
        <w:spacing w:before="200"/>
      </w:pPr>
      <w:r>
        <w:rPr>
          <w:b/>
          <w:color w:val="007A7A"/>
          <w:sz w:val="24"/>
        </w:rPr>
        <w:t xml:space="preserve">  Yönerge Adımları</w:t>
      </w:r>
    </w:p>
    <w:p>
      <w:r>
        <w:rPr>
          <w:b/>
          <w:color w:val="007A7A"/>
          <w:sz w:val="20"/>
        </w:rPr>
        <w:t xml:space="preserve">  1. </w:t>
      </w:r>
      <w:r>
        <w:rPr>
          <w:sz w:val="20"/>
        </w:rPr>
        <w:t>Anakart üzerindeki uzun, ince ve mandallı slotları bulun.</w:t>
      </w:r>
    </w:p>
    <w:p>
      <w:r>
        <w:rPr>
          <w:b/>
          <w:color w:val="007A7A"/>
          <w:sz w:val="20"/>
        </w:rPr>
        <w:t xml:space="preserve">  2. </w:t>
      </w:r>
      <w:r>
        <w:rPr>
          <w:sz w:val="20"/>
        </w:rPr>
        <w:t>Bu slotlara takılı olan parçanın (RAM) üzerindeki siyah çipleri inceleyin.</w:t>
      </w:r>
    </w:p>
    <w:p>
      <w:r>
        <w:rPr>
          <w:b/>
          <w:color w:val="007A7A"/>
          <w:sz w:val="20"/>
        </w:rPr>
        <w:t xml:space="preserve">  3. </w:t>
      </w:r>
      <w:r>
        <w:rPr>
          <w:sz w:val="20"/>
        </w:rPr>
        <w:t>Anakartın üzerinde doğrudan lehimlenmiş küçük ROM çipini tespit etmeye çalışın.</w:t>
      </w:r>
    </w:p>
    <w:p>
      <w:r>
        <w:rPr>
          <w:b/>
          <w:color w:val="007A7A"/>
          <w:sz w:val="20"/>
        </w:rPr>
        <w:t xml:space="preserve">  4. </w:t>
      </w:r>
      <w:r>
        <w:rPr>
          <w:sz w:val="20"/>
        </w:rPr>
        <w:t>RAM üzerindeki çentiklerin neden farklı yerlerde olabileceğini tartışın.</w:t>
      </w:r>
    </w:p>
    <w:p>
      <w:r>
        <w:rPr>
          <w:b/>
          <w:color w:val="007A7A"/>
          <w:sz w:val="20"/>
        </w:rPr>
        <w:t xml:space="preserve">  5. </w:t>
      </w:r>
      <w:r>
        <w:rPr>
          <w:sz w:val="20"/>
        </w:rPr>
        <w:t>İncelediğiniz parçaların 'geçici' mi 'kalıcı' mı olduğuna dair ilk tahminlerinizi not edin.</w:t>
      </w:r>
    </w:p>
    <w:p>
      <w:r>
        <w:rPr>
          <w:b/>
          <w:color w:val="1B2A4A"/>
          <w:sz w:val="20"/>
        </w:rPr>
        <w:t xml:space="preserve">Öğrenci Rolü: </w:t>
      </w:r>
      <w:r>
        <w:rPr>
          <w:sz w:val="20"/>
        </w:rPr>
        <w:t>Keşifçi araştırmacı</w:t>
      </w:r>
    </w:p>
    <w:p>
      <w:r>
        <w:rPr>
          <w:b/>
          <w:color w:val="1B2A4A"/>
          <w:sz w:val="20"/>
        </w:rPr>
        <w:t xml:space="preserve">Öğretmen Rolü: </w:t>
      </w:r>
      <w:r>
        <w:rPr>
          <w:sz w:val="20"/>
        </w:rPr>
        <w:t>Statik elektrik uyarısı yaparak parçaların hassaslığını vurgulayan rehber</w:t>
      </w:r>
    </w:p>
    <w:p>
      <w:r>
        <w:rPr>
          <w:b/>
          <w:color w:val="1B2A4A"/>
          <w:sz w:val="20"/>
        </w:rPr>
        <w:t xml:space="preserve">Beklenen Ürün: </w:t>
      </w:r>
      <w:r>
        <w:rPr>
          <w:sz w:val="20"/>
        </w:rPr>
        <w:t>RAM ve ROM fiziksel farklarını içeren karşılaştırma notu</w:t>
      </w:r>
    </w:p>
    <w:p>
      <w:pPr>
        <w:spacing w:before="200"/>
      </w:pPr>
      <w:r>
        <w:rPr>
          <w:b/>
          <w:color w:val="007A7A"/>
          <w:sz w:val="24"/>
        </w:rPr>
        <w:t xml:space="preserve">  Araştırma Soruları</w:t>
      </w:r>
    </w:p>
    <w:p>
      <w:r>
        <w:rPr>
          <w:b/>
          <w:color w:val="007A7A"/>
          <w:sz w:val="20"/>
        </w:rPr>
        <w:t xml:space="preserve">  1. </w:t>
      </w:r>
      <w:r>
        <w:rPr>
          <w:sz w:val="20"/>
        </w:rPr>
        <w:t>Neden RAM'ler takılıp çıkarılabilirken ROM'lar anakarta sabitlenmiştir?</w:t>
      </w:r>
    </w:p>
    <w:p>
      <w:r>
        <w:rPr>
          <w:b/>
          <w:color w:val="007A7A"/>
          <w:sz w:val="20"/>
        </w:rPr>
        <w:t xml:space="preserve">  2. </w:t>
      </w:r>
      <w:r>
        <w:rPr>
          <w:sz w:val="20"/>
        </w:rPr>
        <w:t>RAM'in üzerindeki çiplerin sayısı kapasiteyi etkiler mi?</w:t>
      </w:r>
    </w:p>
    <w:p>
      <w:r>
        <w:rPr>
          <w:b/>
          <w:color w:val="007A7A"/>
          <w:sz w:val="20"/>
        </w:rPr>
        <w:t xml:space="preserve">  3. </w:t>
      </w:r>
      <w:r>
        <w:rPr>
          <w:sz w:val="20"/>
        </w:rPr>
        <w:t>ROM'un içindeki bilgiler neden kullanıcı tarafından kolayca silinemez?</w:t>
      </w:r>
    </w:p>
    <w:p>
      <w:r>
        <w:rPr>
          <w:b/>
          <w:color w:val="1B2A4A"/>
          <w:sz w:val="20"/>
        </w:rPr>
        <w:t xml:space="preserve">Grupla Çalışma Kuralları: </w:t>
      </w:r>
      <w:r>
        <w:rPr>
          <w:sz w:val="20"/>
        </w:rPr>
        <w:t>Parçalara nazik dokun, mandalları zorlama, arkadaşınla tartışarak ilerle.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RAM (Random Access Memory)</w:t>
            </w:r>
          </w:p>
        </w:tc>
        <w:tc>
          <w:tcPr>
            <w:tcW w:type="dxa" w:w="2409"/>
          </w:tcPr>
          <w:p>
            <w:r>
              <w:rPr>
                <w:sz w:val="18"/>
              </w:rPr>
              <w:t>Bilgisayarın çalışma anında kullandığı geçici ve hızlı hafıza</w:t>
            </w:r>
          </w:p>
        </w:tc>
        <w:tc>
          <w:tcPr>
            <w:tcW w:type="dxa" w:w="2409"/>
          </w:tcPr>
          <w:p>
            <w:r>
              <w:rPr>
                <w:sz w:val="18"/>
              </w:rPr>
              <w:t>16 GB DDR4</w:t>
            </w:r>
          </w:p>
        </w:tc>
        <w:tc>
          <w:tcPr>
            <w:tcW w:type="dxa" w:w="2409"/>
          </w:tcPr>
          <w:p>
            <w:r>
              <w:rPr>
                <w:sz w:val="18"/>
              </w:rPr>
              <w:t>Anakart üzerindeki uzun ince slotlara takılan modüller</w:t>
            </w:r>
          </w:p>
        </w:tc>
      </w:tr>
      <w:tr>
        <w:tc>
          <w:tcPr>
            <w:tcW w:type="dxa" w:w="2409"/>
          </w:tcPr>
          <w:p>
            <w:r>
              <w:rPr>
                <w:sz w:val="18"/>
              </w:rPr>
              <w:t>ROM (Read Only Memory)</w:t>
            </w:r>
          </w:p>
        </w:tc>
        <w:tc>
          <w:tcPr>
            <w:tcW w:type="dxa" w:w="2409"/>
          </w:tcPr>
          <w:p>
            <w:r>
              <w:rPr>
                <w:sz w:val="18"/>
              </w:rPr>
              <w:t>Sadece okunabilir, bilgisayarın açılış bilgilerini saklayan kalıcı hafıza</w:t>
            </w:r>
          </w:p>
        </w:tc>
        <w:tc>
          <w:tcPr>
            <w:tcW w:type="dxa" w:w="2409"/>
          </w:tcPr>
          <w:p>
            <w:r>
              <w:rPr>
                <w:sz w:val="18"/>
              </w:rPr>
              <w:t>BIOS çipi</w:t>
            </w:r>
          </w:p>
        </w:tc>
        <w:tc>
          <w:tcPr>
            <w:tcW w:type="dxa" w:w="2409"/>
          </w:tcPr>
          <w:p>
            <w:r>
              <w:rPr>
                <w:sz w:val="18"/>
              </w:rPr>
              <w:t>Anakart üzerindeki küçük lehimlenmiş çip</w:t>
            </w:r>
          </w:p>
        </w:tc>
      </w:tr>
      <w:tr>
        <w:tc>
          <w:tcPr>
            <w:tcW w:type="dxa" w:w="2409"/>
          </w:tcPr>
          <w:p>
            <w:r>
              <w:rPr>
                <w:sz w:val="18"/>
              </w:rPr>
              <w:t>Önbellek (Cache)</w:t>
            </w:r>
          </w:p>
        </w:tc>
        <w:tc>
          <w:tcPr>
            <w:tcW w:type="dxa" w:w="2409"/>
          </w:tcPr>
          <w:p>
            <w:r>
              <w:rPr>
                <w:sz w:val="18"/>
              </w:rPr>
              <w:t>İşlemcinin çok sık kullandığı verilere ışık hızında ulaşmasını sağlayan en hızlı bellek</w:t>
            </w:r>
          </w:p>
        </w:tc>
        <w:tc>
          <w:tcPr>
            <w:tcW w:type="dxa" w:w="2409"/>
          </w:tcPr>
          <w:p>
            <w:r>
              <w:rPr>
                <w:sz w:val="18"/>
              </w:rPr>
              <w:t>L1, L2, L3 Cache</w:t>
            </w:r>
          </w:p>
        </w:tc>
        <w:tc>
          <w:tcPr>
            <w:tcW w:type="dxa" w:w="2409"/>
          </w:tcPr>
          <w:p>
            <w:r>
              <w:rPr>
                <w:sz w:val="18"/>
              </w:rPr>
              <w:t>CPU'nun hemen yanındaki minik hafıza</w:t>
            </w:r>
          </w:p>
        </w:tc>
      </w:tr>
      <w:tr>
        <w:tc>
          <w:tcPr>
            <w:tcW w:type="dxa" w:w="2409"/>
          </w:tcPr>
          <w:p>
            <w:r>
              <w:rPr>
                <w:sz w:val="18"/>
              </w:rPr>
              <w:t>Bit/Byte</w:t>
            </w:r>
          </w:p>
        </w:tc>
        <w:tc>
          <w:tcPr>
            <w:tcW w:type="dxa" w:w="2409"/>
          </w:tcPr>
          <w:p>
            <w:r>
              <w:rPr>
                <w:sz w:val="18"/>
              </w:rPr>
              <w:t>Bilgisayardaki en küçük hafıza ve veri birimleri</w:t>
            </w:r>
          </w:p>
        </w:tc>
        <w:tc>
          <w:tcPr>
            <w:tcW w:type="dxa" w:w="2409"/>
          </w:tcPr>
          <w:p>
            <w:r>
              <w:rPr>
                <w:sz w:val="18"/>
              </w:rPr>
              <w:t>8 bit = 1 Byte</w:t>
            </w:r>
          </w:p>
        </w:tc>
        <w:tc>
          <w:tcPr>
            <w:tcW w:type="dxa" w:w="2409"/>
          </w:tcPr>
          <w:p>
            <w:r>
              <w:rPr>
                <w:sz w:val="18"/>
              </w:rPr>
              <w:t>Bilginin en küçük yapı taşları</w:t>
            </w:r>
          </w:p>
        </w:tc>
      </w:tr>
      <w:tr>
        <w:tc>
          <w:tcPr>
            <w:tcW w:type="dxa" w:w="2409"/>
          </w:tcPr>
          <w:p>
            <w:r>
              <w:rPr>
                <w:sz w:val="18"/>
              </w:rPr>
              <w:t>Uçucu Bellek (Volatile)</w:t>
            </w:r>
          </w:p>
        </w:tc>
        <w:tc>
          <w:tcPr>
            <w:tcW w:type="dxa" w:w="2409"/>
          </w:tcPr>
          <w:p>
            <w:r>
              <w:rPr>
                <w:sz w:val="18"/>
              </w:rPr>
              <w:t>Elektrik kesildiğinde içindeki verinin silindiği bellek türü</w:t>
            </w:r>
          </w:p>
        </w:tc>
        <w:tc>
          <w:tcPr>
            <w:tcW w:type="dxa" w:w="2409"/>
          </w:tcPr>
          <w:p>
            <w:r>
              <w:rPr>
                <w:sz w:val="18"/>
              </w:rPr>
              <w:t>RAM</w:t>
            </w:r>
          </w:p>
        </w:tc>
        <w:tc>
          <w:tcPr>
            <w:tcW w:type="dxa" w:w="2409"/>
          </w:tcPr>
          <w:p>
            <w:r>
              <w:rPr>
                <w:sz w:val="18"/>
              </w:rPr>
              <w:t>Elektriğe bağımlı, geçici saklama</w:t>
            </w:r>
          </w:p>
        </w:tc>
      </w:tr>
    </w:tbl>
    <w:p/>
    <w:p>
      <w:pPr>
        <w:spacing w:before="200"/>
      </w:pPr>
      <w:r>
        <w:rPr>
          <w:b/>
          <w:color w:val="E65C00"/>
          <w:sz w:val="24"/>
        </w:rPr>
        <w:t xml:space="preserve">  Konu Anlatımı</w:t>
      </w:r>
    </w:p>
    <w:p>
      <w:r>
        <w:rPr>
          <w:sz w:val="20"/>
        </w:rPr>
        <w:t>Bilgisayar hafızası iki ana gruba ayrılır. RAM, o an üzerinde çalıştığınız her şeyin (oyun, internet sayfası, ödev) tutulduğu yerdir; hızı çok yüksektir ancak elektriğe bağımlıdır.</w:t>
      </w:r>
    </w:p>
    <w:p>
      <w:r>
        <w:rPr>
          <w:sz w:val="20"/>
        </w:rPr>
        <w:t>ROM ise anakart üreticisi tarafından yazılan ve bilgisayarın donanımları tanımasını sağlayan temel bilgileri saklar. Bu bilgiler elektrik kesilse bile korunur.</w:t>
      </w:r>
    </w:p>
    <w:p>
      <w:r>
        <w:rPr>
          <w:sz w:val="20"/>
        </w:rPr>
        <w:t>Bellek hiyerarşisinde en hızlıdan en yavaşa doğru: Önbellek → RAM → SSD → HDD sıralaması geçerlidir. Hız arttıkça kapasite düşer ve maliyet artar.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RAM</w:t>
            </w:r>
          </w:p>
        </w:tc>
        <w:tc>
          <w:tcPr>
            <w:tcW w:type="dxa" w:w="3213"/>
          </w:tcPr>
          <w:p>
            <w:r>
              <w:rPr>
                <w:sz w:val="18"/>
              </w:rPr>
              <w:t>Ders çalışırken masanın üstünde açık duran sayfalar</w:t>
            </w:r>
          </w:p>
        </w:tc>
        <w:tc>
          <w:tcPr>
            <w:tcW w:type="dxa" w:w="3213"/>
          </w:tcPr>
          <w:p>
            <w:r>
              <w:rPr>
                <w:sz w:val="18"/>
              </w:rPr>
              <w:t>O an kullanılan geçici veriler</w:t>
            </w:r>
          </w:p>
        </w:tc>
      </w:tr>
      <w:tr>
        <w:tc>
          <w:tcPr>
            <w:tcW w:type="dxa" w:w="3213"/>
          </w:tcPr>
          <w:p>
            <w:r>
              <w:rPr>
                <w:sz w:val="18"/>
              </w:rPr>
              <w:t>ROM</w:t>
            </w:r>
          </w:p>
        </w:tc>
        <w:tc>
          <w:tcPr>
            <w:tcW w:type="dxa" w:w="3213"/>
          </w:tcPr>
          <w:p>
            <w:r>
              <w:rPr>
                <w:sz w:val="18"/>
              </w:rPr>
              <w:t>Bir saatin içine fabrikada kodlanmış alarm sesi</w:t>
            </w:r>
          </w:p>
        </w:tc>
        <w:tc>
          <w:tcPr>
            <w:tcW w:type="dxa" w:w="3213"/>
          </w:tcPr>
          <w:p>
            <w:r>
              <w:rPr>
                <w:sz w:val="18"/>
              </w:rPr>
              <w:t>Değişmeyen temel bilgiler</w:t>
            </w:r>
          </w:p>
        </w:tc>
      </w:tr>
      <w:tr>
        <w:tc>
          <w:tcPr>
            <w:tcW w:type="dxa" w:w="3213"/>
          </w:tcPr>
          <w:p>
            <w:r>
              <w:rPr>
                <w:sz w:val="18"/>
              </w:rPr>
              <w:t>Sabit Disk (Depolama)</w:t>
            </w:r>
          </w:p>
        </w:tc>
        <w:tc>
          <w:tcPr>
            <w:tcW w:type="dxa" w:w="3213"/>
          </w:tcPr>
          <w:p>
            <w:r>
              <w:rPr>
                <w:sz w:val="18"/>
              </w:rPr>
              <w:t>Okul kütüphanesindeki kitap rafları</w:t>
            </w:r>
          </w:p>
        </w:tc>
        <w:tc>
          <w:tcPr>
            <w:tcW w:type="dxa" w:w="3213"/>
          </w:tcPr>
          <w:p>
            <w:r>
              <w:rPr>
                <w:sz w:val="18"/>
              </w:rPr>
              <w:t>Kalıcı bilgi saklama</w:t>
            </w:r>
          </w:p>
        </w:tc>
      </w:tr>
      <w:tr>
        <w:tc>
          <w:tcPr>
            <w:tcW w:type="dxa" w:w="3213"/>
          </w:tcPr>
          <w:p>
            <w:r>
              <w:rPr>
                <w:sz w:val="18"/>
              </w:rPr>
              <w:t>Önbellek (Cache)</w:t>
            </w:r>
          </w:p>
        </w:tc>
        <w:tc>
          <w:tcPr>
            <w:tcW w:type="dxa" w:w="3213"/>
          </w:tcPr>
          <w:p>
            <w:r>
              <w:rPr>
                <w:sz w:val="18"/>
              </w:rPr>
              <w:t>Sürekli okuduğunuz kitabın ayraç koyduğunuz sayfası</w:t>
            </w:r>
          </w:p>
        </w:tc>
        <w:tc>
          <w:tcPr>
            <w:tcW w:type="dxa" w:w="3213"/>
          </w:tcPr>
          <w:p>
            <w:r>
              <w:rPr>
                <w:sz w:val="18"/>
              </w:rPr>
              <w:t>En sık erişilen bilgi</w:t>
            </w:r>
          </w:p>
        </w:tc>
      </w:tr>
    </w:tbl>
    <w:p/>
    <w:p>
      <w:pPr>
        <w:spacing w:before="200"/>
      </w:pPr>
      <w:r>
        <w:rPr>
          <w:b/>
          <w:color w:val="E65C00"/>
          <w:sz w:val="24"/>
        </w:rPr>
        <w:t xml:space="preserve">  Görseller ve Tablolar</w:t>
      </w:r>
    </w:p>
    <w:p>
      <w:pPr>
        <w:pStyle w:val="ListBullet"/>
      </w:pPr>
      <w:r>
        <w:rPr>
          <w:sz w:val="20"/>
        </w:rPr>
        <w:t>Bellek Hiyerarşisi Piramidi</w:t>
      </w:r>
    </w:p>
    <w:p>
      <w:pPr>
        <w:pStyle w:val="ListBullet"/>
      </w:pPr>
      <w:r>
        <w:rPr>
          <w:sz w:val="20"/>
        </w:rPr>
        <w:t>RAM vs ROM karşılaştırma tablosu</w:t>
      </w:r>
    </w:p>
    <w:p>
      <w:pPr>
        <w:spacing w:before="200"/>
      </w:pPr>
      <w:r>
        <w:rPr>
          <w:b/>
          <w:color w:val="E65C00"/>
          <w:sz w:val="24"/>
        </w:rPr>
        <w:t xml:space="preserve">  Analoji ve Benzetmeler</w:t>
      </w:r>
    </w:p>
    <w:p>
      <w:r>
        <w:rPr>
          <w:b/>
          <w:color w:val="E65C00"/>
          <w:sz w:val="20"/>
        </w:rPr>
        <w:t xml:space="preserve">  1. </w:t>
      </w:r>
      <w:r>
        <w:rPr>
          <w:sz w:val="20"/>
        </w:rPr>
        <w:t>Mutfak Tezgahı (RAM) vs. Buzdolabı (Disk): Tezgah hızlı ama küçük, buzdolabı büyük ama yavaş</w:t>
      </w:r>
    </w:p>
    <w:p>
      <w:r>
        <w:rPr>
          <w:b/>
          <w:color w:val="E65C00"/>
          <w:sz w:val="20"/>
        </w:rPr>
        <w:t xml:space="preserve">  2. </w:t>
      </w:r>
      <w:r>
        <w:rPr>
          <w:sz w:val="20"/>
        </w:rPr>
        <w:t>Kısa süreli hafıza (RAM) vs. Günlük defteri (Disk): Birini unutursun, diğeri kalıcı</w:t>
      </w:r>
    </w:p>
    <w:p>
      <w:r>
        <w:rPr>
          <w:b/>
          <w:color w:val="E65C00"/>
          <w:sz w:val="20"/>
        </w:rPr>
        <w:t xml:space="preserve">  3. </w:t>
      </w:r>
      <w:r>
        <w:rPr>
          <w:sz w:val="20"/>
        </w:rPr>
        <w:t>Kara tahta (RAM) vs. Ders kitabı (ROM): Tahta silinir, kitap kalır</w:t>
      </w:r>
    </w:p>
    <w:p>
      <w:pPr>
        <w:spacing w:before="200"/>
      </w:pPr>
      <w:r>
        <w:rPr>
          <w:b/>
          <w:color w:val="E65C00"/>
          <w:sz w:val="24"/>
        </w:rPr>
        <w:t xml:space="preserve">  Öğrenci Soru-Cevap</w:t>
      </w:r>
    </w:p>
    <w:p>
      <w:pPr>
        <w:pStyle w:val="ListBullet"/>
      </w:pPr>
      <w:r>
        <w:rPr>
          <w:sz w:val="20"/>
        </w:rPr>
        <w:t>RAM 4GB yerine 16GB olursa daha çok dosya saklar mı? - Hayır, sadece daha çok programı aynı anda hızlı çalıştırır.</w:t>
      </w:r>
    </w:p>
    <w:p>
      <w:pPr>
        <w:pStyle w:val="ListBullet"/>
      </w:pPr>
      <w:r>
        <w:rPr>
          <w:sz w:val="20"/>
        </w:rPr>
        <w:t>ROM silinirse ne olur? - Bilgisayar hiç açılmaz, çünkü başlangıç komutları kaybolur.</w:t>
      </w:r>
    </w:p>
    <w:p>
      <w:pPr>
        <w:pStyle w:val="ListBullet"/>
      </w:pPr>
      <w:r>
        <w:rPr>
          <w:sz w:val="20"/>
        </w:rPr>
        <w:t>Flash bellek RAM midir? - Hayır, elektriksiz sakladığı için kalıcı depolama birimidir.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"Bellek Hiyerarşisi Tasarımı"</w:t>
      </w:r>
    </w:p>
    <w:p>
      <w:r>
        <w:rPr>
          <w:b/>
          <w:color w:val="1B2A4A"/>
          <w:sz w:val="20"/>
        </w:rPr>
        <w:t xml:space="preserve">Türü: </w:t>
      </w:r>
      <w:r>
        <w:rPr>
          <w:sz w:val="20"/>
        </w:rPr>
        <w:t>Grup Çalışması</w:t>
      </w:r>
    </w:p>
    <w:p>
      <w:r>
        <w:rPr>
          <w:b/>
          <w:color w:val="1B2A4A"/>
          <w:sz w:val="20"/>
        </w:rPr>
        <w:t xml:space="preserve">Amacı: </w:t>
      </w:r>
      <w:r>
        <w:rPr>
          <w:sz w:val="20"/>
        </w:rPr>
        <w:t>Verilerin hız ve maliyet dengesini kurarak doğru bellek tipine yerleştirmek.</w:t>
      </w:r>
    </w:p>
    <w:p>
      <w:pPr>
        <w:spacing w:before="200"/>
      </w:pPr>
      <w:r>
        <w:rPr>
          <w:b/>
          <w:color w:val="6A1B9A"/>
          <w:sz w:val="24"/>
        </w:rPr>
        <w:t xml:space="preserve">  Yönerge Adımları</w:t>
      </w:r>
    </w:p>
    <w:p>
      <w:r>
        <w:rPr>
          <w:b/>
          <w:color w:val="6A1B9A"/>
          <w:sz w:val="20"/>
        </w:rPr>
        <w:t xml:space="preserve">  1. </w:t>
      </w:r>
      <w:r>
        <w:rPr>
          <w:sz w:val="20"/>
        </w:rPr>
        <w:t>Gruba farklı veri miktarları verilir (1 KB BIOS kodu, 4 GB Oyun, 500 GB Film arşivi).</w:t>
      </w:r>
    </w:p>
    <w:p>
      <w:r>
        <w:rPr>
          <w:b/>
          <w:color w:val="6A1B9A"/>
          <w:sz w:val="20"/>
        </w:rPr>
        <w:t xml:space="preserve">  2. </w:t>
      </w:r>
      <w:r>
        <w:rPr>
          <w:sz w:val="20"/>
        </w:rPr>
        <w:t>Bu verilerin hangi hafıza biriminde saklanması gerektiğini belirleyin.</w:t>
      </w:r>
    </w:p>
    <w:p>
      <w:r>
        <w:rPr>
          <w:b/>
          <w:color w:val="6A1B9A"/>
          <w:sz w:val="20"/>
        </w:rPr>
        <w:t xml:space="preserve">  3. </w:t>
      </w:r>
      <w:r>
        <w:rPr>
          <w:sz w:val="20"/>
        </w:rPr>
        <w:t>Birimleri en hızlıdan en yavaşa doğru sıralayın.</w:t>
      </w:r>
    </w:p>
    <w:p>
      <w:r>
        <w:rPr>
          <w:b/>
          <w:color w:val="6A1B9A"/>
          <w:sz w:val="20"/>
        </w:rPr>
        <w:t xml:space="preserve">  4. </w:t>
      </w:r>
      <w:r>
        <w:rPr>
          <w:sz w:val="20"/>
        </w:rPr>
        <w:t>Neden her şeyi RAM'de saklamıyoruz? (Maliyet ve uçuculuk tartışması).</w:t>
      </w:r>
    </w:p>
    <w:p>
      <w:r>
        <w:rPr>
          <w:b/>
          <w:color w:val="6A1B9A"/>
          <w:sz w:val="20"/>
        </w:rPr>
        <w:t xml:space="preserve">  5. </w:t>
      </w:r>
      <w:r>
        <w:rPr>
          <w:sz w:val="20"/>
        </w:rPr>
        <w:t>Bir bilgisayarın 'ideal' bellek konfigürasyonunu (RAM/SSD) bütçeye göre planlayın.</w:t>
      </w:r>
    </w:p>
    <w:p>
      <w:r>
        <w:rPr>
          <w:b/>
          <w:color w:val="1B2A4A"/>
          <w:sz w:val="20"/>
        </w:rPr>
        <w:t xml:space="preserve">Beklenen Ürün: </w:t>
      </w:r>
      <w:r>
        <w:rPr>
          <w:sz w:val="20"/>
        </w:rPr>
        <w:t>Bellek Hiyerarşi Piramidi posteri</w:t>
      </w:r>
    </w:p>
    <w:p>
      <w:pPr>
        <w:spacing w:before="200"/>
      </w:pPr>
      <w:r>
        <w:rPr>
          <w:b/>
          <w:color w:val="6A1B9A"/>
          <w:sz w:val="24"/>
        </w:rPr>
        <w:t xml:space="preserve">  Transfer Soruları</w:t>
      </w:r>
    </w:p>
    <w:p>
      <w:r>
        <w:rPr>
          <w:b/>
          <w:color w:val="6A1B9A"/>
          <w:sz w:val="20"/>
        </w:rPr>
        <w:t xml:space="preserve">  1. </w:t>
      </w:r>
      <w:r>
        <w:rPr>
          <w:sz w:val="20"/>
        </w:rPr>
        <w:t>Telefonunuzda 'Hafıza Dolu' uyarısı aldığınızda dolan RAM midir yoksa depolama mı?</w:t>
      </w:r>
    </w:p>
    <w:p>
      <w:r>
        <w:rPr>
          <w:b/>
          <w:color w:val="6A1B9A"/>
          <w:sz w:val="20"/>
        </w:rPr>
        <w:t xml:space="preserve">  2. </w:t>
      </w:r>
      <w:r>
        <w:rPr>
          <w:sz w:val="20"/>
        </w:rPr>
        <w:t>Bir dijital fotoğraf makinesi fotoğrafı çekerken önce nereye alır, sonra nereye kaydeder?</w:t>
      </w:r>
    </w:p>
    <w:p>
      <w:r>
        <w:rPr>
          <w:b/>
          <w:color w:val="6A1B9A"/>
          <w:sz w:val="20"/>
        </w:rPr>
        <w:t xml:space="preserve">  3. </w:t>
      </w:r>
      <w:r>
        <w:rPr>
          <w:sz w:val="20"/>
        </w:rPr>
        <w:t>Bulut depolama hangi bellek türünün yerini alıyor?</w:t>
      </w:r>
    </w:p>
    <w:p>
      <w:r>
        <w:rPr>
          <w:b/>
          <w:color w:val="1B2A4A"/>
          <w:sz w:val="20"/>
        </w:rPr>
        <w:t xml:space="preserve">İlişkili Disiplinler: </w:t>
      </w:r>
      <w:r>
        <w:rPr>
          <w:sz w:val="20"/>
        </w:rPr>
        <w:t>Fizik (Elektronik sinyaller), Matematik (Birim dönüşümleri KB-MB-GB), Ekonomi (Maliyet analizi)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Bilgisayarınızda çok fazla sekme açınca sistem kasılıyor.</w:t>
              <w:br/>
              <w:br/>
              <w:t>Çözüm: RAM yetersizliği. RAM takviyesi veya gereksiz uygulamaları kapatmak gerekir.</w:t>
            </w:r>
          </w:p>
        </w:tc>
      </w:tr>
    </w:tbl>
    <w:p/>
    <w:p>
      <w:r>
        <w:rPr>
          <w:b/>
          <w:color w:val="1B2A4A"/>
          <w:sz w:val="20"/>
        </w:rPr>
        <w:t xml:space="preserve">Yaratıcı Görev: </w:t>
      </w:r>
      <w:r>
        <w:rPr>
          <w:sz w:val="20"/>
        </w:rPr>
        <w:t>Gelecekte hem RAM kadar hızlı hem de disk kadar kalıcı olan tek bir bellek türü hayal edin ve bir reklam sloganı bulun.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RAM'in görevini açıklayabiliyorum.</w:t>
      </w:r>
    </w:p>
    <w:p>
      <w:r>
        <w:rPr>
          <w:sz w:val="20"/>
        </w:rPr>
        <w:t xml:space="preserve">  ☐  ROM'un görevini biliyorum.</w:t>
      </w:r>
    </w:p>
    <w:p>
      <w:r>
        <w:rPr>
          <w:sz w:val="20"/>
        </w:rPr>
        <w:t xml:space="preserve">  ☐  Geçici/kalıcı bellek farkını biliyorum.</w:t>
      </w:r>
    </w:p>
    <w:p>
      <w:r>
        <w:rPr>
          <w:sz w:val="20"/>
        </w:rPr>
        <w:t xml:space="preserve">  ☐  Kapasite birimlerini (GB, MB) tanıyorum.</w:t>
      </w:r>
    </w:p>
    <w:p>
      <w:r>
        <w:rPr>
          <w:sz w:val="20"/>
        </w:rPr>
        <w:t xml:space="preserve">  ☐  Önbellek kavramını kavradım.</w:t>
      </w:r>
    </w:p>
    <w:p>
      <w:pPr>
        <w:spacing w:before="200"/>
      </w:pPr>
      <w:r>
        <w:rPr>
          <w:b/>
          <w:color w:val="2E7D32"/>
          <w:sz w:val="24"/>
        </w:rPr>
        <w:t xml:space="preserve">  Öz Değerlendirme Soruları</w:t>
      </w:r>
    </w:p>
    <w:p>
      <w:r>
        <w:rPr>
          <w:b/>
          <w:color w:val="2E7D32"/>
          <w:sz w:val="20"/>
        </w:rPr>
        <w:t xml:space="preserve">  1. </w:t>
      </w:r>
      <w:r>
        <w:rPr>
          <w:sz w:val="20"/>
        </w:rPr>
        <w:t>Bugün en çok hangi kavramı anladım?</w:t>
      </w:r>
    </w:p>
    <w:p>
      <w:r>
        <w:rPr>
          <w:b/>
          <w:color w:val="2E7D32"/>
          <w:sz w:val="20"/>
        </w:rPr>
        <w:t xml:space="preserve">  2. </w:t>
      </w:r>
      <w:r>
        <w:rPr>
          <w:sz w:val="20"/>
        </w:rPr>
        <w:t>Bilgisayarımın RAM miktarını biliyor muyum?</w:t>
      </w:r>
    </w:p>
    <w:p>
      <w:r>
        <w:rPr>
          <w:b/>
          <w:color w:val="2E7D32"/>
          <w:sz w:val="20"/>
        </w:rPr>
        <w:t xml:space="preserve">  3. </w:t>
      </w:r>
      <w:r>
        <w:rPr>
          <w:sz w:val="20"/>
        </w:rPr>
        <w:t>Hafıza türleri arasındaki farkı birine anlatabilir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Uçucu (geçici) bellek hangisidir?</w:t>
            </w:r>
          </w:p>
        </w:tc>
        <w:tc>
          <w:tcPr>
            <w:tcW w:type="dxa" w:w="3213"/>
          </w:tcPr>
          <w:p>
            <w:r>
              <w:rPr>
                <w:sz w:val="18"/>
              </w:rPr>
              <w:t>RAM</w:t>
            </w:r>
          </w:p>
        </w:tc>
      </w:tr>
      <w:tr>
        <w:tc>
          <w:tcPr>
            <w:tcW w:type="dxa" w:w="3213"/>
          </w:tcPr>
          <w:p>
            <w:r>
              <w:rPr>
                <w:sz w:val="18"/>
              </w:rPr>
              <w:t>2</w:t>
            </w:r>
          </w:p>
        </w:tc>
        <w:tc>
          <w:tcPr>
            <w:tcW w:type="dxa" w:w="3213"/>
          </w:tcPr>
          <w:p>
            <w:r>
              <w:rPr>
                <w:sz w:val="18"/>
              </w:rPr>
              <w:t>Fabrika çıkışlı kalıcı bellek hangisidir?</w:t>
            </w:r>
          </w:p>
        </w:tc>
        <w:tc>
          <w:tcPr>
            <w:tcW w:type="dxa" w:w="3213"/>
          </w:tcPr>
          <w:p>
            <w:r>
              <w:rPr>
                <w:sz w:val="18"/>
              </w:rPr>
              <w:t>ROM</w:t>
            </w:r>
          </w:p>
        </w:tc>
      </w:tr>
      <w:tr>
        <w:tc>
          <w:tcPr>
            <w:tcW w:type="dxa" w:w="3213"/>
          </w:tcPr>
          <w:p>
            <w:r>
              <w:rPr>
                <w:sz w:val="18"/>
              </w:rPr>
              <w:t>3</w:t>
            </w:r>
          </w:p>
        </w:tc>
        <w:tc>
          <w:tcPr>
            <w:tcW w:type="dxa" w:w="3213"/>
          </w:tcPr>
          <w:p>
            <w:r>
              <w:rPr>
                <w:sz w:val="18"/>
              </w:rPr>
              <w:t>En hızlı bellek türü hangisidir?</w:t>
            </w:r>
          </w:p>
        </w:tc>
        <w:tc>
          <w:tcPr>
            <w:tcW w:type="dxa" w:w="3213"/>
          </w:tcPr>
          <w:p>
            <w:r>
              <w:rPr>
                <w:sz w:val="18"/>
              </w:rPr>
              <w:t>Önbellek (Cache)</w:t>
            </w:r>
          </w:p>
        </w:tc>
      </w:tr>
      <w:tr>
        <w:tc>
          <w:tcPr>
            <w:tcW w:type="dxa" w:w="3213"/>
          </w:tcPr>
          <w:p>
            <w:r>
              <w:rPr>
                <w:sz w:val="18"/>
              </w:rPr>
              <w:t>4</w:t>
            </w:r>
          </w:p>
        </w:tc>
        <w:tc>
          <w:tcPr>
            <w:tcW w:type="dxa" w:w="3213"/>
          </w:tcPr>
          <w:p>
            <w:r>
              <w:rPr>
                <w:sz w:val="18"/>
              </w:rPr>
              <w:t>1024 MB kaç GB eder?</w:t>
            </w:r>
          </w:p>
        </w:tc>
        <w:tc>
          <w:tcPr>
            <w:tcW w:type="dxa" w:w="3213"/>
          </w:tcPr>
          <w:p>
            <w:r>
              <w:rPr>
                <w:sz w:val="18"/>
              </w:rPr>
              <w:t>1 GB</w:t>
            </w:r>
          </w:p>
        </w:tc>
      </w:tr>
      <w:tr>
        <w:tc>
          <w:tcPr>
            <w:tcW w:type="dxa" w:w="3213"/>
          </w:tcPr>
          <w:p>
            <w:r>
              <w:rPr>
                <w:sz w:val="18"/>
              </w:rPr>
              <w:t>5</w:t>
            </w:r>
          </w:p>
        </w:tc>
        <w:tc>
          <w:tcPr>
            <w:tcW w:type="dxa" w:w="3213"/>
          </w:tcPr>
          <w:p>
            <w:r>
              <w:rPr>
                <w:sz w:val="18"/>
              </w:rPr>
              <w:t>BIOS nerede saklanır?</w:t>
            </w:r>
          </w:p>
        </w:tc>
        <w:tc>
          <w:tcPr>
            <w:tcW w:type="dxa" w:w="3213"/>
          </w:tcPr>
          <w:p>
            <w:r>
              <w:rPr>
                <w:sz w:val="18"/>
              </w:rPr>
              <w:t>ROM</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Sınırsız RAM'imiz olsaydı disklere gerek kalır mıydı?</w:t>
      </w:r>
    </w:p>
    <w:p>
      <w:r>
        <w:rPr>
          <w:b/>
          <w:color w:val="2E7D32"/>
          <w:sz w:val="20"/>
        </w:rPr>
        <w:t xml:space="preserve">  2. </w:t>
      </w:r>
      <w:r>
        <w:rPr>
          <w:sz w:val="20"/>
        </w:rPr>
        <w:t>Bulut depolama RAM'in yerini alabilir mi?</w:t>
      </w:r>
    </w:p>
    <w:p>
      <w:r>
        <w:rPr>
          <w:b/>
          <w:color w:val="2E7D32"/>
          <w:sz w:val="20"/>
        </w:rPr>
        <w:t xml:space="preserve">  3. </w:t>
      </w:r>
      <w:r>
        <w:rPr>
          <w:sz w:val="20"/>
        </w:rPr>
        <w:t>Gelecekte bellek türleri birleşebilir mi?</w:t>
      </w:r>
    </w:p>
    <w:p>
      <w:r>
        <w:rPr>
          <w:b/>
          <w:color w:val="2E7D32"/>
          <w:sz w:val="20"/>
        </w:rPr>
        <w:t>Eleştirel Düşünme:</w:t>
      </w:r>
    </w:p>
    <w:p>
      <w:r>
        <w:rPr>
          <w:b/>
          <w:color w:val="2E7D32"/>
          <w:sz w:val="20"/>
        </w:rPr>
        <w:t xml:space="preserve">  1. </w:t>
      </w:r>
      <w:r>
        <w:rPr>
          <w:sz w:val="20"/>
        </w:rPr>
        <w:t>Neden bilgisayarımızda tek bir bellek türü yok da 4-5 farklı tür var?</w:t>
      </w:r>
    </w:p>
    <w:p>
      <w:r>
        <w:rPr>
          <w:b/>
          <w:color w:val="2E7D32"/>
          <w:sz w:val="20"/>
        </w:rPr>
        <w:t xml:space="preserve">  2. </w:t>
      </w:r>
      <w:r>
        <w:rPr>
          <w:sz w:val="20"/>
        </w:rPr>
        <w:t>Elektrik tüketimi açısından RAM mi daha avantajlıdır yoksa ROM mu?</w:t>
      </w:r>
    </w:p>
    <w:p>
      <w:r>
        <w:rPr>
          <w:b/>
          <w:color w:val="2E7D32"/>
          <w:sz w:val="20"/>
        </w:rPr>
        <w:t xml:space="preserve">  3. </w:t>
      </w:r>
      <w:r>
        <w:rPr>
          <w:sz w:val="20"/>
        </w:rPr>
        <w:t>Bellek kapasitesinin üst sınırı var mıdır?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"RAM Kullanımını Canlı İzleme"</w:t>
      </w:r>
    </w:p>
    <w:p>
      <w:r>
        <w:rPr>
          <w:b/>
          <w:color w:val="1B2A4A"/>
          <w:sz w:val="20"/>
        </w:rPr>
        <w:t xml:space="preserve">Hedef: </w:t>
      </w:r>
      <w:r>
        <w:rPr>
          <w:sz w:val="20"/>
        </w:rPr>
        <w:t>RAM'in geçici bellek olduğunu canlı olarak gözlemlemek.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Görev Yöneticisi</w:t>
            </w:r>
          </w:p>
        </w:tc>
        <w:tc>
          <w:tcPr>
            <w:tcW w:type="dxa" w:w="3213"/>
          </w:tcPr>
          <w:p>
            <w:r>
              <w:rPr>
                <w:sz w:val="18"/>
              </w:rPr>
              <w:t>Ctrl+Shift+Esc ile açın</w:t>
            </w:r>
          </w:p>
        </w:tc>
        <w:tc>
          <w:tcPr>
            <w:tcW w:type="dxa" w:w="3213"/>
          </w:tcPr>
          <w:p>
            <w:r>
              <w:rPr>
                <w:sz w:val="18"/>
              </w:rPr>
              <w:t>Çalışan süreçler listelenir</w:t>
            </w:r>
          </w:p>
        </w:tc>
      </w:tr>
      <w:tr>
        <w:tc>
          <w:tcPr>
            <w:tcW w:type="dxa" w:w="3213"/>
          </w:tcPr>
          <w:p>
            <w:r>
              <w:rPr>
                <w:sz w:val="18"/>
              </w:rPr>
              <w:t>2. Performans Sekmesi</w:t>
            </w:r>
          </w:p>
        </w:tc>
        <w:tc>
          <w:tcPr>
            <w:tcW w:type="dxa" w:w="3213"/>
          </w:tcPr>
          <w:p>
            <w:r>
              <w:rPr>
                <w:sz w:val="18"/>
              </w:rPr>
              <w:t>Performans'a tıklayın</w:t>
            </w:r>
          </w:p>
        </w:tc>
        <w:tc>
          <w:tcPr>
            <w:tcW w:type="dxa" w:w="3213"/>
          </w:tcPr>
          <w:p>
            <w:r>
              <w:rPr>
                <w:sz w:val="18"/>
              </w:rPr>
              <w:t>Donanım kaynakları izlenir</w:t>
            </w:r>
          </w:p>
        </w:tc>
      </w:tr>
      <w:tr>
        <w:tc>
          <w:tcPr>
            <w:tcW w:type="dxa" w:w="3213"/>
          </w:tcPr>
          <w:p>
            <w:r>
              <w:rPr>
                <w:sz w:val="18"/>
              </w:rPr>
              <w:t>3. Bellek (RAM)</w:t>
            </w:r>
          </w:p>
        </w:tc>
        <w:tc>
          <w:tcPr>
            <w:tcW w:type="dxa" w:w="3213"/>
          </w:tcPr>
          <w:p>
            <w:r>
              <w:rPr>
                <w:sz w:val="18"/>
              </w:rPr>
              <w:t>Bellek kısmını seçin</w:t>
            </w:r>
          </w:p>
        </w:tc>
        <w:tc>
          <w:tcPr>
            <w:tcW w:type="dxa" w:w="3213"/>
          </w:tcPr>
          <w:p>
            <w:r>
              <w:rPr>
                <w:sz w:val="18"/>
              </w:rPr>
              <w:t>Toplam ve kullanılan RAM görülür</w:t>
            </w:r>
          </w:p>
        </w:tc>
      </w:tr>
      <w:tr>
        <w:tc>
          <w:tcPr>
            <w:tcW w:type="dxa" w:w="3213"/>
          </w:tcPr>
          <w:p>
            <w:r>
              <w:rPr>
                <w:sz w:val="18"/>
              </w:rPr>
              <w:t>4. Ağır Program</w:t>
            </w:r>
          </w:p>
        </w:tc>
        <w:tc>
          <w:tcPr>
            <w:tcW w:type="dxa" w:w="3213"/>
          </w:tcPr>
          <w:p>
            <w:r>
              <w:rPr>
                <w:sz w:val="18"/>
              </w:rPr>
              <w:t>Birkaç ağır program açın</w:t>
            </w:r>
          </w:p>
        </w:tc>
        <w:tc>
          <w:tcPr>
            <w:tcW w:type="dxa" w:w="3213"/>
          </w:tcPr>
          <w:p>
            <w:r>
              <w:rPr>
                <w:sz w:val="18"/>
              </w:rPr>
              <w:t>RAM kullanım grafiği yükselir</w:t>
            </w:r>
          </w:p>
        </w:tc>
      </w:tr>
      <w:tr>
        <w:tc>
          <w:tcPr>
            <w:tcW w:type="dxa" w:w="3213"/>
          </w:tcPr>
          <w:p>
            <w:r>
              <w:rPr>
                <w:sz w:val="18"/>
              </w:rPr>
              <w:t>5. Programları Kapat</w:t>
            </w:r>
          </w:p>
        </w:tc>
        <w:tc>
          <w:tcPr>
            <w:tcW w:type="dxa" w:w="3213"/>
          </w:tcPr>
          <w:p>
            <w:r>
              <w:rPr>
                <w:sz w:val="18"/>
              </w:rPr>
              <w:t>Açtığınız programları kapatın</w:t>
            </w:r>
          </w:p>
        </w:tc>
        <w:tc>
          <w:tcPr>
            <w:tcW w:type="dxa" w:w="3213"/>
          </w:tcPr>
          <w:p>
            <w:r>
              <w:rPr>
                <w:sz w:val="18"/>
              </w:rPr>
              <w:t>RAM boşalır (geçicilik ilkesi)</w:t>
            </w:r>
          </w:p>
        </w:tc>
      </w:tr>
    </w:tbl>
    <w:p/>
    <w:p>
      <w:r>
        <w:rPr>
          <w:b/>
          <w:color w:val="1B2A4A"/>
          <w:sz w:val="20"/>
        </w:rPr>
        <w:t xml:space="preserve">Tamamlanma Kriteri: </w:t>
      </w:r>
      <w:r>
        <w:rPr>
          <w:sz w:val="20"/>
        </w:rPr>
        <w:t>RAM kullanım grafiğindeki artış ve düşüşün gözlemlenmesi.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"Bellek Keşfi"</w:t>
      </w:r>
    </w:p>
    <w:p>
      <w:r>
        <w:rPr>
          <w:b/>
          <w:color w:val="1B2A4A"/>
          <w:sz w:val="20"/>
        </w:rPr>
        <w:t xml:space="preserve">Eğitmenin Gösterdiği: </w:t>
      </w:r>
      <w:r>
        <w:rPr>
          <w:sz w:val="20"/>
        </w:rPr>
        <w:t>Bilgisayarın özellikler kısmından yüklü RAM miktarını ve BIOS sürümünü gösterir.</w:t>
      </w:r>
    </w:p>
    <w:p>
      <w:r>
        <w:rPr>
          <w:b/>
          <w:color w:val="1B2A4A"/>
          <w:sz w:val="20"/>
        </w:rPr>
        <w:t xml:space="preserve">Öğrencinin Tekrarladığı: </w:t>
      </w:r>
      <w:r>
        <w:rPr>
          <w:sz w:val="20"/>
        </w:rPr>
        <w:t>Kendi bilgisayarında RAM ve ROM bilgilerini bulur.</w:t>
      </w:r>
    </w:p>
    <w:p>
      <w:r>
        <w:rPr>
          <w:b/>
          <w:color w:val="1B2A4A"/>
          <w:sz w:val="20"/>
        </w:rPr>
        <w:t xml:space="preserve">Dikkat Noktaları: </w:t>
      </w:r>
      <w:r>
        <w:rPr>
          <w:sz w:val="20"/>
        </w:rPr>
        <w:t>Görev Yöneticisinde yanlışlıkla kritik süreçleri sonlandırmayın.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Başlangıç</w:t>
            </w:r>
          </w:p>
        </w:tc>
        <w:tc>
          <w:tcPr>
            <w:tcW w:type="dxa" w:w="3213"/>
          </w:tcPr>
          <w:p>
            <w:r>
              <w:rPr>
                <w:sz w:val="18"/>
              </w:rPr>
              <w:t>Bellek birimlerini (KB'den TB'ye) sırala</w:t>
            </w:r>
          </w:p>
        </w:tc>
      </w:tr>
      <w:tr>
        <w:tc>
          <w:tcPr>
            <w:tcW w:type="dxa" w:w="3213"/>
          </w:tcPr>
          <w:p>
            <w:r>
              <w:rPr>
                <w:sz w:val="18"/>
              </w:rPr>
              <w:t>2</w:t>
            </w:r>
          </w:p>
        </w:tc>
        <w:tc>
          <w:tcPr>
            <w:tcW w:type="dxa" w:w="3213"/>
          </w:tcPr>
          <w:p>
            <w:r>
              <w:rPr>
                <w:sz w:val="18"/>
              </w:rPr>
              <w:t>Orta</w:t>
            </w:r>
          </w:p>
        </w:tc>
        <w:tc>
          <w:tcPr>
            <w:tcW w:type="dxa" w:w="3213"/>
          </w:tcPr>
          <w:p>
            <w:r>
              <w:rPr>
                <w:sz w:val="18"/>
              </w:rPr>
              <w:t>Yanlış eşleştirilen RAM/ROM özelliklerini düzelt</w:t>
            </w:r>
          </w:p>
        </w:tc>
      </w:tr>
      <w:tr>
        <w:tc>
          <w:tcPr>
            <w:tcW w:type="dxa" w:w="3213"/>
          </w:tcPr>
          <w:p>
            <w:r>
              <w:rPr>
                <w:sz w:val="18"/>
              </w:rPr>
              <w:t>3</w:t>
            </w:r>
          </w:p>
        </w:tc>
        <w:tc>
          <w:tcPr>
            <w:tcW w:type="dxa" w:w="3213"/>
          </w:tcPr>
          <w:p>
            <w:r>
              <w:rPr>
                <w:sz w:val="18"/>
              </w:rPr>
              <w:t>İleri</w:t>
            </w:r>
          </w:p>
        </w:tc>
        <w:tc>
          <w:tcPr>
            <w:tcW w:type="dxa" w:w="3213"/>
          </w:tcPr>
          <w:p>
            <w:r>
              <w:rPr>
                <w:sz w:val="18"/>
              </w:rPr>
              <w:t>Bir senaryoya göre (grafik tasarımcı) uygun RAM miktarını öner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"Mavi Ekran Hatası"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Bilgisayar aniden kapanıyor ve mavi ekran hatası veriyor. Analiz: RAM donanım hatası mı yoksa ısınma sorunu mu? Hangi testler yapılmalı?</w:t>
            </w:r>
          </w:p>
        </w:tc>
      </w:tr>
    </w:tbl>
    <w:p/>
    <w:p>
      <w:r>
        <w:rPr>
          <w:b/>
          <w:color w:val="1B2A4A"/>
          <w:sz w:val="20"/>
        </w:rPr>
        <w:t xml:space="preserve">Beklenen Çıktı: </w:t>
      </w:r>
      <w:r>
        <w:rPr>
          <w:sz w:val="20"/>
        </w:rPr>
        <w:t>RAM donanım hatasını teşhis etme ve Windows Bellek Tanılama aracını kullanma becerisi.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bilgisayarın bilgileri anlık işlemek için kullandığı geçici RAM ile hayati bilgileri sakladığı kalıcı ROM belleklerini örneklerle öğrendik. Bellek hiyerarşisini ve kapasite birimlerini kavradık.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RAM</w:t>
            </w:r>
          </w:p>
        </w:tc>
        <w:tc>
          <w:tcPr>
            <w:tcW w:type="dxa" w:w="4819"/>
            <w:shd w:fill="F5F5F5"/>
          </w:tcPr>
          <w:p>
            <w:r>
              <w:rPr>
                <w:b/>
                <w:color w:val="1B2A4A"/>
                <w:sz w:val="20"/>
              </w:rPr>
              <w:t xml:space="preserve">  ROM</w:t>
            </w:r>
          </w:p>
        </w:tc>
      </w:tr>
      <w:tr>
        <w:tc>
          <w:tcPr>
            <w:tcW w:type="dxa" w:w="4819"/>
            <w:shd w:fill="F5F5F5"/>
          </w:tcPr>
          <w:p>
            <w:r>
              <w:rPr>
                <w:b/>
                <w:color w:val="1B2A4A"/>
                <w:sz w:val="20"/>
              </w:rPr>
              <w:t xml:space="preserve">  Cache (Önbellek)</w:t>
            </w:r>
          </w:p>
        </w:tc>
        <w:tc>
          <w:tcPr>
            <w:tcW w:type="dxa" w:w="4819"/>
            <w:shd w:fill="F5F5F5"/>
          </w:tcPr>
          <w:p>
            <w:r>
              <w:rPr>
                <w:b/>
                <w:color w:val="1B2A4A"/>
                <w:sz w:val="20"/>
              </w:rPr>
              <w:t xml:space="preserve">  Uçucu Bellek</w:t>
            </w:r>
          </w:p>
        </w:tc>
      </w:tr>
      <w:tr>
        <w:tc>
          <w:tcPr>
            <w:tcW w:type="dxa" w:w="4819"/>
            <w:shd w:fill="F5F5F5"/>
          </w:tcPr>
          <w:p>
            <w:r>
              <w:rPr>
                <w:b/>
                <w:color w:val="1B2A4A"/>
                <w:sz w:val="20"/>
              </w:rPr>
              <w:t xml:space="preserve">  Byte</w:t>
            </w:r>
          </w:p>
        </w:tc>
        <w:tc>
          <w:tcPr>
            <w:tcW w:type="dxa" w:w="4819"/>
            <w:shd w:fill="F5F5F5"/>
          </w:tcPr>
          <w:p>
            <w:r>
              <w:rPr>
                <w:b/>
                <w:color w:val="1B2A4A"/>
                <w:sz w:val="20"/>
              </w:rPr>
              <w:t xml:space="preserve">  GB</w:t>
            </w:r>
          </w:p>
        </w:tc>
      </w:tr>
      <w:tr>
        <w:tc>
          <w:tcPr>
            <w:tcW w:type="dxa" w:w="4819"/>
            <w:shd w:fill="F5F5F5"/>
          </w:tcPr>
          <w:p>
            <w:r>
              <w:rPr>
                <w:b/>
                <w:color w:val="1B2A4A"/>
                <w:sz w:val="20"/>
              </w:rPr>
              <w:t xml:space="preserve">  BIOS</w:t>
            </w:r>
          </w:p>
        </w:tc>
        <w:tc>
          <w:tcPr>
            <w:tcW w:type="dxa" w:w="4819"/>
            <w:shd w:fill="F5F5F5"/>
          </w:tcPr>
          <w:p>
            <w:r>
              <w:rPr>
                <w:b/>
                <w:color w:val="1B2A4A"/>
                <w:sz w:val="20"/>
              </w:rPr>
              <w:t xml:space="preserve">  Depolama</w:t>
            </w:r>
          </w:p>
        </w:tc>
      </w:tr>
    </w:tbl>
    <w:p/>
    <w:p>
      <w:pPr>
        <w:spacing w:before="200"/>
      </w:pPr>
      <w:r>
        <w:rPr>
          <w:b/>
          <w:color w:val="757575"/>
          <w:sz w:val="24"/>
        </w:rPr>
        <w:t xml:space="preserve">  Bir Sonraki Dersle Köprü</w:t>
      </w:r>
    </w:p>
    <w:p>
      <w:r>
        <w:rPr>
          <w:sz w:val="20"/>
        </w:rPr>
        <w:t>Belleklerdeki bu verileri kim işliyor? Bir sonraki saatte bilgisayarın beyni olan CPU (Merkezi İşlem Birimi) çalışma prensibine bakacağız.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Görev: Kendi bilgisayarınızın RAM miktarını ve hızını (MHz) öğrenip bir kağıda yazarak getirin.</w:t>
              <w:br/>
              <w:t>Teslim: Sonraki ders.</w:t>
              <w:br/>
              <w:t>Kriter: RAM miktarı ve hızının doğru belirlenmesi.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Fiziksel donanım örneklerini temizle ve hazırla.</w:t>
      </w:r>
    </w:p>
    <w:p>
      <w:pPr>
        <w:pStyle w:val="ListBullet"/>
      </w:pPr>
      <w:r>
        <w:rPr>
          <w:sz w:val="20"/>
        </w:rPr>
        <w:t>Projeksiyon sunumunu (Bellek Hiyerarşisi) kontrol et.</w:t>
      </w:r>
    </w:p>
    <w:p>
      <w:pPr>
        <w:pStyle w:val="ListBullet"/>
      </w:pPr>
      <w:r>
        <w:rPr>
          <w:sz w:val="20"/>
        </w:rPr>
        <w:t>RAM-ROM karşılaştırma görsellerini projeksiyona yükle.</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Teknik terimlerin karmaşıklığı</w:t>
            </w:r>
          </w:p>
        </w:tc>
        <w:tc>
          <w:tcPr>
            <w:tcW w:type="dxa" w:w="4819"/>
          </w:tcPr>
          <w:p>
            <w:r>
              <w:rPr>
                <w:sz w:val="18"/>
              </w:rPr>
              <w:t>Günlük analojileri (tezgah-buzdolabı) artır</w:t>
            </w:r>
          </w:p>
        </w:tc>
      </w:tr>
      <w:tr>
        <w:tc>
          <w:tcPr>
            <w:tcW w:type="dxa" w:w="4819"/>
          </w:tcPr>
          <w:p>
            <w:r>
              <w:rPr>
                <w:sz w:val="18"/>
              </w:rPr>
              <w:t>Soyut kavramların anlaşılamaması</w:t>
            </w:r>
          </w:p>
        </w:tc>
        <w:tc>
          <w:tcPr>
            <w:tcW w:type="dxa" w:w="4819"/>
          </w:tcPr>
          <w:p>
            <w:r>
              <w:rPr>
                <w:sz w:val="18"/>
              </w:rPr>
              <w:t>Şematik çizimler ve piramit görseli kullan</w:t>
            </w:r>
          </w:p>
        </w:tc>
      </w:tr>
      <w:tr>
        <w:tc>
          <w:tcPr>
            <w:tcW w:type="dxa" w:w="4819"/>
          </w:tcPr>
          <w:p>
            <w:r>
              <w:rPr>
                <w:sz w:val="18"/>
              </w:rPr>
              <w:t>Statik elektrik riski</w:t>
            </w:r>
          </w:p>
        </w:tc>
        <w:tc>
          <w:tcPr>
            <w:tcW w:type="dxa" w:w="4819"/>
          </w:tcPr>
          <w:p>
            <w:r>
              <w:rPr>
                <w:sz w:val="18"/>
              </w:rPr>
              <w:t>Plastik eldiven veya antistatik bileklik kullan</w:t>
            </w:r>
          </w:p>
        </w:tc>
      </w:tr>
    </w:tbl>
    <w:p/>
    <w:p>
      <w:r>
        <w:rPr>
          <w:b/>
          <w:color w:val="1B2A4A"/>
          <w:sz w:val="20"/>
        </w:rPr>
        <w:t xml:space="preserve">Zaman Yönetimi: </w:t>
      </w:r>
      <w:r>
        <w:rPr>
          <w:sz w:val="20"/>
        </w:rPr>
        <w:t>Konu anlatımı (E3) 12 dk, Keşif (E2) 10 dk olarak dengelenmelidir. Uygulamaya en az 10 dk ayır.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Elektrik kesilirse sökülmüş parçalar üzerinden gezi-gözlem-sergi tekniğiyle anlatıma devam et.</w:t>
            </w:r>
          </w:p>
        </w:tc>
      </w:tr>
    </w:tbl>
    <w:p/>
    <w:p>
      <w:r>
        <w:br w:type="page"/>
      </w:r>
    </w:p>
    <w:p>
      <w:pPr>
        <w:jc w:val="center"/>
      </w:pPr>
      <w:r>
        <w:rPr>
          <w:b/>
          <w:color w:val="1B2A4A"/>
          <w:sz w:val="36"/>
        </w:rPr>
        <w:t>━━━  8. SAAT  ━━━</w:t>
      </w:r>
    </w:p>
    <w:p>
      <w:pPr>
        <w:jc w:val="center"/>
      </w:pPr>
      <w:r>
        <w:rPr>
          <w:color w:val="2C6FAD"/>
          <w:sz w:val="32"/>
        </w:rPr>
        <w:t>Merkezi İşlem Birimi (CPU) Çalışma Prensibi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 teknolojisinin temel kavramlarını kullanarak, temel seviyede bilgisayar donanımlarını ve işletim sistemi bileşenlerini kullanır.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1.A.6.1</w:t>
            </w:r>
          </w:p>
        </w:tc>
        <w:tc>
          <w:tcPr>
            <w:tcW w:type="dxa" w:w="3213"/>
          </w:tcPr>
          <w:p>
            <w:r>
              <w:rPr>
                <w:sz w:val="18"/>
              </w:rPr>
              <w:t>Merkezi İşlem Biriminin (CPU) temel görevlerini ve bilgisayar sistemi içindeki önemini açıklar.</w:t>
            </w:r>
          </w:p>
        </w:tc>
        <w:tc>
          <w:tcPr>
            <w:tcW w:type="dxa" w:w="3213"/>
          </w:tcPr>
          <w:p>
            <w:r>
              <w:rPr>
                <w:sz w:val="18"/>
              </w:rPr>
              <w:t>Anlama</w:t>
            </w:r>
          </w:p>
        </w:tc>
      </w:tr>
      <w:tr>
        <w:tc>
          <w:tcPr>
            <w:tcW w:type="dxa" w:w="3213"/>
          </w:tcPr>
          <w:p>
            <w:r>
              <w:rPr>
                <w:sz w:val="18"/>
              </w:rPr>
              <w:t>1.A.6.2</w:t>
            </w:r>
          </w:p>
        </w:tc>
        <w:tc>
          <w:tcPr>
            <w:tcW w:type="dxa" w:w="3213"/>
          </w:tcPr>
          <w:p>
            <w:r>
              <w:rPr>
                <w:sz w:val="18"/>
              </w:rPr>
              <w:t>CPU'nun iç yapısını oluşturan temel birimleri (CU, ALU, Kaydediciler) tanımlar.</w:t>
            </w:r>
          </w:p>
        </w:tc>
        <w:tc>
          <w:tcPr>
            <w:tcW w:type="dxa" w:w="3213"/>
          </w:tcPr>
          <w:p>
            <w:r>
              <w:rPr>
                <w:sz w:val="18"/>
              </w:rPr>
              <w:t>Anlama</w:t>
            </w:r>
          </w:p>
        </w:tc>
      </w:tr>
      <w:tr>
        <w:tc>
          <w:tcPr>
            <w:tcW w:type="dxa" w:w="3213"/>
          </w:tcPr>
          <w:p>
            <w:r>
              <w:rPr>
                <w:sz w:val="18"/>
              </w:rPr>
              <w:t>1.A.6.3</w:t>
            </w:r>
          </w:p>
        </w:tc>
        <w:tc>
          <w:tcPr>
            <w:tcW w:type="dxa" w:w="3213"/>
          </w:tcPr>
          <w:p>
            <w:r>
              <w:rPr>
                <w:sz w:val="18"/>
              </w:rPr>
              <w:t>Bir komutun CPU üzerinde işlenme aşamalarını (Getir-Kod Çöz-Yürüt) şema üzerinde gösterir.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Donanım birimlerinin sınıflandırılması ve Hafıza türleri (RAM/ROM) konularının işlenmiş olması.</w:t>
      </w:r>
    </w:p>
    <w:p>
      <w:pPr>
        <w:spacing w:before="200"/>
      </w:pPr>
      <w:r>
        <w:rPr>
          <w:b/>
          <w:color w:val="757575"/>
          <w:sz w:val="24"/>
        </w:rPr>
        <w:t xml:space="preserve">  Öğrencinin Bilmesi Gerekenler</w:t>
      </w:r>
    </w:p>
    <w:p>
      <w:pPr>
        <w:pStyle w:val="ListBullet"/>
      </w:pPr>
      <w:r>
        <w:rPr>
          <w:sz w:val="20"/>
        </w:rPr>
        <w:t>Donanımın bilgisayarın fiziksel parçası olduğu.</w:t>
      </w:r>
    </w:p>
    <w:p>
      <w:pPr>
        <w:pStyle w:val="ListBullet"/>
      </w:pPr>
      <w:r>
        <w:rPr>
          <w:sz w:val="20"/>
        </w:rPr>
        <w:t>Verilerin RAM üzerinde geçici olarak tutulduğu.</w:t>
      </w:r>
    </w:p>
    <w:p>
      <w:pPr>
        <w:pStyle w:val="ListBullet"/>
      </w:pPr>
      <w:r>
        <w:rPr>
          <w:sz w:val="20"/>
        </w:rPr>
        <w:t>Bilgisayarın komutlarla çalışan elektronik bir sistem olduğu.</w:t>
      </w:r>
    </w:p>
    <w:p>
      <w:pPr>
        <w:spacing w:before="200"/>
      </w:pPr>
      <w:r>
        <w:rPr>
          <w:b/>
          <w:color w:val="757575"/>
          <w:sz w:val="24"/>
        </w:rPr>
        <w:t xml:space="preserve">  Olası Kavram Yanılgıları</w:t>
      </w:r>
    </w:p>
    <w:p>
      <w:pPr>
        <w:pStyle w:val="ListBullet"/>
      </w:pPr>
      <w:r>
        <w:rPr>
          <w:sz w:val="20"/>
        </w:rPr>
        <w:t>CPU'nun bilgisayar kasasının kendisi olduğu sanılması (CPU kasanın içindeki küçük bir çiptir).</w:t>
      </w:r>
    </w:p>
    <w:p>
      <w:pPr>
        <w:pStyle w:val="ListBullet"/>
      </w:pPr>
      <w:r>
        <w:rPr>
          <w:sz w:val="20"/>
        </w:rPr>
        <w:t>CPU çekirdek sayısının her zaman tek başına hızı belirlediği yanılgısı.</w:t>
      </w:r>
    </w:p>
    <w:p>
      <w:pPr>
        <w:pStyle w:val="ListBullet"/>
      </w:pPr>
      <w:r>
        <w:rPr>
          <w:sz w:val="20"/>
        </w:rPr>
        <w:t>İşlemcinin hafıza kartı (SD kart) ile aynı görevi yaptığı düşüncesi.</w:t>
      </w:r>
    </w:p>
    <w:p>
      <w:pPr>
        <w:spacing w:before="200"/>
      </w:pPr>
      <w:r>
        <w:rPr>
          <w:b/>
          <w:color w:val="757575"/>
          <w:sz w:val="24"/>
        </w:rPr>
        <w:t xml:space="preserve">  Hazırlık Materyalleri</w:t>
      </w:r>
    </w:p>
    <w:p>
      <w:pPr>
        <w:pStyle w:val="ListBullet"/>
      </w:pPr>
      <w:r>
        <w:rPr>
          <w:sz w:val="20"/>
        </w:rPr>
        <w:t>Fiziksel bir işlemci örneği (sökülmüş kasadan)</w:t>
      </w:r>
    </w:p>
    <w:p>
      <w:pPr>
        <w:pStyle w:val="ListBullet"/>
      </w:pPr>
      <w:r>
        <w:rPr>
          <w:sz w:val="20"/>
        </w:rPr>
        <w:t>CPU çalışma döngüsü animasyon/sunumu</w:t>
      </w:r>
    </w:p>
    <w:p>
      <w:pPr>
        <w:pStyle w:val="ListBullet"/>
      </w:pPr>
      <w:r>
        <w:rPr>
          <w:sz w:val="20"/>
        </w:rPr>
        <w:t>'İşlem Fabrikası' rol kartları</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"Saniyede milyarlarca hesaplama yapabilen bir matematik dehası bir tırnak ucu kadar küçülüp bilgisayarınızın içine girseydi ne hissederdiniz?"</w:t>
      </w:r>
    </w:p>
    <w:p>
      <w:r>
        <w:rPr>
          <w:b/>
          <w:color w:val="1B2A4A"/>
          <w:sz w:val="20"/>
        </w:rPr>
        <w:t xml:space="preserve">Günlük Hayat Bağlantısı: </w:t>
      </w:r>
      <w:r>
        <w:rPr>
          <w:sz w:val="20"/>
        </w:rPr>
        <w:t>Bir restoran mutfağında aşçının siparişleri alıp, malzemeleri işleyip tabağa koyması gibi; bilgisayarınızda bir tuşa bastığınızda o tuşun ne anlama geldiğini anlayan ve sonucu ekrana gönderen tek bir 'şef' vardır.</w:t>
      </w:r>
    </w:p>
    <w:p>
      <w:pPr>
        <w:spacing w:before="200"/>
      </w:pPr>
      <w:r>
        <w:rPr>
          <w:b/>
          <w:color w:val="2C6FAD"/>
          <w:sz w:val="24"/>
        </w:rPr>
        <w:t xml:space="preserve">  Ön Bilgi Yoklama Soruları</w:t>
      </w:r>
    </w:p>
    <w:p>
      <w:r>
        <w:rPr>
          <w:b/>
          <w:color w:val="2C6FAD"/>
          <w:sz w:val="20"/>
        </w:rPr>
        <w:t xml:space="preserve">  1. </w:t>
      </w:r>
      <w:r>
        <w:rPr>
          <w:sz w:val="20"/>
        </w:rPr>
        <w:t>Bilgisayarda '2+2' işlemini kim toplar?</w:t>
      </w:r>
    </w:p>
    <w:p>
      <w:r>
        <w:rPr>
          <w:b/>
          <w:color w:val="2C6FAD"/>
          <w:sz w:val="20"/>
        </w:rPr>
        <w:t xml:space="preserve">  2. </w:t>
      </w:r>
      <w:r>
        <w:rPr>
          <w:sz w:val="20"/>
        </w:rPr>
        <w:t>Ekran kartı mı daha önemlidir yoksa işlemci mi?</w:t>
      </w:r>
    </w:p>
    <w:p>
      <w:r>
        <w:rPr>
          <w:b/>
          <w:color w:val="2C6FAD"/>
          <w:sz w:val="20"/>
        </w:rPr>
        <w:t xml:space="preserve">  3. </w:t>
      </w:r>
      <w:r>
        <w:rPr>
          <w:sz w:val="20"/>
        </w:rPr>
        <w:t>Bilgisayarın 'beyni' denince aklınıza hangi parça geliyor?</w:t>
      </w:r>
    </w:p>
    <w:p>
      <w:pPr>
        <w:spacing w:before="200"/>
      </w:pPr>
      <w:r>
        <w:rPr>
          <w:b/>
          <w:color w:val="2C6FAD"/>
          <w:sz w:val="24"/>
        </w:rPr>
        <w:t xml:space="preserve">  Motivasyon Etkinliği: "Hız Yarışı"</w:t>
      </w:r>
    </w:p>
    <w:p>
      <w:r>
        <w:rPr>
          <w:b/>
          <w:color w:val="1B2A4A"/>
          <w:sz w:val="20"/>
        </w:rPr>
        <w:t xml:space="preserve">Açıklama: </w:t>
      </w:r>
      <w:r>
        <w:rPr>
          <w:sz w:val="20"/>
        </w:rPr>
        <w:t>İnsan hızı ile işlemci hızının görselleştirilmesi.</w:t>
      </w:r>
    </w:p>
    <w:p>
      <w:r>
        <w:rPr>
          <w:b/>
          <w:color w:val="1B2A4A"/>
          <w:sz w:val="20"/>
        </w:rPr>
        <w:t xml:space="preserve">Yönerge: </w:t>
      </w:r>
      <w:r>
        <w:rPr>
          <w:sz w:val="20"/>
        </w:rPr>
        <w:t>'Lütfen 1'den 100'e kadar içinizden sayın. Bitiren el kaldırsın.' Sonra açıklama: 'Sizin bunu yapmanız saniyeler sürdü, işlemci aynı sürede milyarlarca kez 100'e kadar sayabilirdi!'</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robot fabrikasında binlerce kolun aynı anda hareket etmesi gerekiyor. Bu kollara 'ne zaman, ne kadar ve nereye' hareket edeceklerini söyleyen ana kontrol merkezi bozulursa fabrikada ne gibi bir kaos çıkar?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"Canlı Bilgisayar Simülasyonu"</w:t>
      </w:r>
    </w:p>
    <w:p>
      <w:r>
        <w:rPr>
          <w:b/>
          <w:color w:val="1B2A4A"/>
          <w:sz w:val="20"/>
        </w:rPr>
        <w:t xml:space="preserve">Türü: </w:t>
      </w:r>
      <w:r>
        <w:rPr>
          <w:sz w:val="20"/>
        </w:rPr>
        <w:t>Grup Çalışması (İnteraktif Rol Yapma)</w:t>
      </w:r>
    </w:p>
    <w:p>
      <w:r>
        <w:rPr>
          <w:b/>
          <w:color w:val="1B2A4A"/>
          <w:sz w:val="20"/>
        </w:rPr>
        <w:t xml:space="preserve">Amacı: </w:t>
      </w:r>
      <w:r>
        <w:rPr>
          <w:sz w:val="20"/>
        </w:rPr>
        <w:t>Bir komutun işlemci içindeki yolculuğunu yaşayarak keşfetmek.</w:t>
      </w:r>
    </w:p>
    <w:p>
      <w:r>
        <w:rPr>
          <w:b/>
          <w:color w:val="1B2A4A"/>
          <w:sz w:val="20"/>
        </w:rPr>
        <w:t xml:space="preserve">Malzemeler: </w:t>
      </w:r>
      <w:r>
        <w:rPr>
          <w:sz w:val="20"/>
        </w:rPr>
        <w:t>'Getir', 'Çöz', 'Yürüt' yazan yaka kartları, bir kutu 'veri' (sayı yazılı kağıtlar)</w:t>
      </w:r>
    </w:p>
    <w:p>
      <w:pPr>
        <w:spacing w:before="200"/>
      </w:pPr>
      <w:r>
        <w:rPr>
          <w:b/>
          <w:color w:val="007A7A"/>
          <w:sz w:val="24"/>
        </w:rPr>
        <w:t xml:space="preserve">  Yönerge Adımları</w:t>
      </w:r>
    </w:p>
    <w:p>
      <w:r>
        <w:rPr>
          <w:b/>
          <w:color w:val="007A7A"/>
          <w:sz w:val="20"/>
        </w:rPr>
        <w:t xml:space="preserve">  1. </w:t>
      </w:r>
      <w:r>
        <w:rPr>
          <w:sz w:val="20"/>
        </w:rPr>
        <w:t>Sınıf 3 gruba ayrılır: Bellek (RAM), Kontrol Birimi ve Hesaplama Birimi.</w:t>
      </w:r>
    </w:p>
    <w:p>
      <w:r>
        <w:rPr>
          <w:b/>
          <w:color w:val="007A7A"/>
          <w:sz w:val="20"/>
        </w:rPr>
        <w:t xml:space="preserve">  2. </w:t>
      </w:r>
      <w:r>
        <w:rPr>
          <w:sz w:val="20"/>
        </w:rPr>
        <w:t>Bellek grubu, üzerinde '5+3' yazan bir kağıdı Kontrol Birimine uzatır (Getir/Fetch).</w:t>
      </w:r>
    </w:p>
    <w:p>
      <w:r>
        <w:rPr>
          <w:b/>
          <w:color w:val="007A7A"/>
          <w:sz w:val="20"/>
        </w:rPr>
        <w:t xml:space="preserve">  3. </w:t>
      </w:r>
      <w:r>
        <w:rPr>
          <w:sz w:val="20"/>
        </w:rPr>
        <w:t>Kontrol Birimi kağıdı okur ve toplama işlemi yapılması gerektiğini anlar (Kod Çöz/Decode).</w:t>
      </w:r>
    </w:p>
    <w:p>
      <w:r>
        <w:rPr>
          <w:b/>
          <w:color w:val="007A7A"/>
          <w:sz w:val="20"/>
        </w:rPr>
        <w:t xml:space="preserve">  4. </w:t>
      </w:r>
      <w:r>
        <w:rPr>
          <w:sz w:val="20"/>
        </w:rPr>
        <w:t>Kontrol Birimi kağıdı Hesaplama Birimine iletir; sonuç '8' olarak hesaplanır (Yürüt/Execute).</w:t>
      </w:r>
    </w:p>
    <w:p>
      <w:r>
        <w:rPr>
          <w:b/>
          <w:color w:val="007A7A"/>
          <w:sz w:val="20"/>
        </w:rPr>
        <w:t xml:space="preserve">  5. </w:t>
      </w:r>
      <w:r>
        <w:rPr>
          <w:sz w:val="20"/>
        </w:rPr>
        <w:t>Sonuç tekrar belleğe veya ekranı temsil eden öğrenciye teslim edilir.</w:t>
      </w:r>
    </w:p>
    <w:p>
      <w:r>
        <w:rPr>
          <w:b/>
          <w:color w:val="1B2A4A"/>
          <w:sz w:val="20"/>
        </w:rPr>
        <w:t xml:space="preserve">Öğrenci Rolü: </w:t>
      </w:r>
      <w:r>
        <w:rPr>
          <w:sz w:val="20"/>
        </w:rPr>
        <w:t>Veri taşıyıcıları, Karar vericiler, İşlemciler</w:t>
      </w:r>
    </w:p>
    <w:p>
      <w:r>
        <w:rPr>
          <w:b/>
          <w:color w:val="1B2A4A"/>
          <w:sz w:val="20"/>
        </w:rPr>
        <w:t xml:space="preserve">Öğretmen Rolü: </w:t>
      </w:r>
      <w:r>
        <w:rPr>
          <w:sz w:val="20"/>
        </w:rPr>
        <w:t>Bir 'Saat (Clock)' gibi tempo tutarak (el çırparak) sistemin ritmini belirler</w:t>
      </w:r>
    </w:p>
    <w:p>
      <w:r>
        <w:rPr>
          <w:b/>
          <w:color w:val="1B2A4A"/>
          <w:sz w:val="20"/>
        </w:rPr>
        <w:t xml:space="preserve">Beklenen Ürün: </w:t>
      </w:r>
      <w:r>
        <w:rPr>
          <w:sz w:val="20"/>
        </w:rPr>
        <w:t>İşlem döngüsünün (Fetch-Decode-Execute) fiziksel canlandırması</w:t>
      </w:r>
    </w:p>
    <w:p>
      <w:pPr>
        <w:spacing w:before="200"/>
      </w:pPr>
      <w:r>
        <w:rPr>
          <w:b/>
          <w:color w:val="007A7A"/>
          <w:sz w:val="24"/>
        </w:rPr>
        <w:t xml:space="preserve">  Araştırma Soruları</w:t>
      </w:r>
    </w:p>
    <w:p>
      <w:r>
        <w:rPr>
          <w:b/>
          <w:color w:val="007A7A"/>
          <w:sz w:val="20"/>
        </w:rPr>
        <w:t xml:space="preserve">  1. </w:t>
      </w:r>
      <w:r>
        <w:rPr>
          <w:sz w:val="20"/>
        </w:rPr>
        <w:t>Kontrol birimi veriyi anlamasaydı ne olurdu?</w:t>
      </w:r>
    </w:p>
    <w:p>
      <w:r>
        <w:rPr>
          <w:b/>
          <w:color w:val="007A7A"/>
          <w:sz w:val="20"/>
        </w:rPr>
        <w:t xml:space="preserve">  2. </w:t>
      </w:r>
      <w:r>
        <w:rPr>
          <w:sz w:val="20"/>
        </w:rPr>
        <w:t>İşlem hızı (Saat) çok yavaş olursa bilgisayar nasıl tepki verir?</w:t>
      </w:r>
    </w:p>
    <w:p>
      <w:r>
        <w:rPr>
          <w:b/>
          <w:color w:val="007A7A"/>
          <w:sz w:val="20"/>
        </w:rPr>
        <w:t xml:space="preserve">  3. </w:t>
      </w:r>
      <w:r>
        <w:rPr>
          <w:sz w:val="20"/>
        </w:rPr>
        <w:t>Birden fazla Hesaplama Birimi (Çekirdek) olsaydı işler ne kadar hızlanırdı?</w:t>
      </w:r>
    </w:p>
    <w:p>
      <w:r>
        <w:rPr>
          <w:b/>
          <w:color w:val="1B2A4A"/>
          <w:sz w:val="20"/>
        </w:rPr>
        <w:t xml:space="preserve">Grupla Çalışma Kuralları: </w:t>
      </w:r>
      <w:r>
        <w:rPr>
          <w:sz w:val="20"/>
        </w:rPr>
        <w:t>Kimse sırasını beklemeden işlem yapamaz, veriler sadece Kontrol Birimi onayından geçer.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Kontrol Birimi (CU)</w:t>
            </w:r>
          </w:p>
        </w:tc>
        <w:tc>
          <w:tcPr>
            <w:tcW w:type="dxa" w:w="2409"/>
          </w:tcPr>
          <w:p>
            <w:r>
              <w:rPr>
                <w:sz w:val="18"/>
              </w:rPr>
              <w:t>İşlemcinin tüm parçalarını yöneten, komutları yorumlayan birim</w:t>
            </w:r>
          </w:p>
        </w:tc>
        <w:tc>
          <w:tcPr>
            <w:tcW w:type="dxa" w:w="2409"/>
          </w:tcPr>
          <w:p>
            <w:r>
              <w:rPr>
                <w:sz w:val="18"/>
              </w:rPr>
              <w:t>Bir fabrikanın müdürü</w:t>
            </w:r>
          </w:p>
        </w:tc>
        <w:tc>
          <w:tcPr>
            <w:tcW w:type="dxa" w:w="2409"/>
          </w:tcPr>
          <w:p>
            <w:r>
              <w:rPr>
                <w:sz w:val="18"/>
              </w:rPr>
              <w:t>Merkeze bağlı tüm yolların yönetildiği kule</w:t>
            </w:r>
          </w:p>
        </w:tc>
      </w:tr>
      <w:tr>
        <w:tc>
          <w:tcPr>
            <w:tcW w:type="dxa" w:w="2409"/>
          </w:tcPr>
          <w:p>
            <w:r>
              <w:rPr>
                <w:sz w:val="18"/>
              </w:rPr>
              <w:t>ALU (Aritmetik Mantık B.)</w:t>
            </w:r>
          </w:p>
        </w:tc>
        <w:tc>
          <w:tcPr>
            <w:tcW w:type="dxa" w:w="2409"/>
          </w:tcPr>
          <w:p>
            <w:r>
              <w:rPr>
                <w:sz w:val="18"/>
              </w:rPr>
              <w:t>Matematiksel ve mantıksal kararları veren birim</w:t>
            </w:r>
          </w:p>
        </w:tc>
        <w:tc>
          <w:tcPr>
            <w:tcW w:type="dxa" w:w="2409"/>
          </w:tcPr>
          <w:p>
            <w:r>
              <w:rPr>
                <w:sz w:val="18"/>
              </w:rPr>
              <w:t>5+5 veya A&gt;B?</w:t>
            </w:r>
          </w:p>
        </w:tc>
        <w:tc>
          <w:tcPr>
            <w:tcW w:type="dxa" w:w="2409"/>
          </w:tcPr>
          <w:p>
            <w:r>
              <w:rPr>
                <w:sz w:val="18"/>
              </w:rPr>
              <w:t>Formül üreten hesap makinesi</w:t>
            </w:r>
          </w:p>
        </w:tc>
      </w:tr>
      <w:tr>
        <w:tc>
          <w:tcPr>
            <w:tcW w:type="dxa" w:w="2409"/>
          </w:tcPr>
          <w:p>
            <w:r>
              <w:rPr>
                <w:sz w:val="18"/>
              </w:rPr>
              <w:t>Kaydedici (Register)</w:t>
            </w:r>
          </w:p>
        </w:tc>
        <w:tc>
          <w:tcPr>
            <w:tcW w:type="dxa" w:w="2409"/>
          </w:tcPr>
          <w:p>
            <w:r>
              <w:rPr>
                <w:sz w:val="18"/>
              </w:rPr>
              <w:t>İşlemci içindeki çok küçük ama çok hızlı geçici saklama alanları</w:t>
            </w:r>
          </w:p>
        </w:tc>
        <w:tc>
          <w:tcPr>
            <w:tcW w:type="dxa" w:w="2409"/>
          </w:tcPr>
          <w:p>
            <w:r>
              <w:rPr>
                <w:sz w:val="18"/>
              </w:rPr>
              <w:t>Aşçının elindeki bıçak</w:t>
            </w:r>
          </w:p>
        </w:tc>
        <w:tc>
          <w:tcPr>
            <w:tcW w:type="dxa" w:w="2409"/>
          </w:tcPr>
          <w:p>
            <w:r>
              <w:rPr>
                <w:sz w:val="18"/>
              </w:rPr>
              <w:t>İşlemcinin yanındaki küçük not kağıtları</w:t>
            </w:r>
          </w:p>
        </w:tc>
      </w:tr>
      <w:tr>
        <w:tc>
          <w:tcPr>
            <w:tcW w:type="dxa" w:w="2409"/>
          </w:tcPr>
          <w:p>
            <w:r>
              <w:rPr>
                <w:sz w:val="18"/>
              </w:rPr>
              <w:t>Saat Hızı (GHz)</w:t>
            </w:r>
          </w:p>
        </w:tc>
        <w:tc>
          <w:tcPr>
            <w:tcW w:type="dxa" w:w="2409"/>
          </w:tcPr>
          <w:p>
            <w:r>
              <w:rPr>
                <w:sz w:val="18"/>
              </w:rPr>
              <w:t>İşlemcinin saniyede kaç işlem döngüsü yapabildiğini belirten ölçü</w:t>
            </w:r>
          </w:p>
        </w:tc>
        <w:tc>
          <w:tcPr>
            <w:tcW w:type="dxa" w:w="2409"/>
          </w:tcPr>
          <w:p>
            <w:r>
              <w:rPr>
                <w:sz w:val="18"/>
              </w:rPr>
              <w:t>3.5 GHz = Saniyede 3.5 milyar döngü</w:t>
            </w:r>
          </w:p>
        </w:tc>
        <w:tc>
          <w:tcPr>
            <w:tcW w:type="dxa" w:w="2409"/>
          </w:tcPr>
          <w:p>
            <w:r>
              <w:rPr>
                <w:sz w:val="18"/>
              </w:rPr>
              <w:t>Koşan bir atletin adımları</w:t>
            </w:r>
          </w:p>
        </w:tc>
      </w:tr>
      <w:tr>
        <w:tc>
          <w:tcPr>
            <w:tcW w:type="dxa" w:w="2409"/>
          </w:tcPr>
          <w:p>
            <w:r>
              <w:rPr>
                <w:sz w:val="18"/>
              </w:rPr>
              <w:t>Önbellek (Cache)</w:t>
            </w:r>
          </w:p>
        </w:tc>
        <w:tc>
          <w:tcPr>
            <w:tcW w:type="dxa" w:w="2409"/>
          </w:tcPr>
          <w:p>
            <w:r>
              <w:rPr>
                <w:sz w:val="18"/>
              </w:rPr>
              <w:t>Verilerin RAM'e gitmeden önce ulaşıldığı en yakın hızlı bellek</w:t>
            </w:r>
          </w:p>
        </w:tc>
        <w:tc>
          <w:tcPr>
            <w:tcW w:type="dxa" w:w="2409"/>
          </w:tcPr>
          <w:p>
            <w:r>
              <w:rPr>
                <w:sz w:val="18"/>
              </w:rPr>
              <w:t>El çantası</w:t>
            </w:r>
          </w:p>
        </w:tc>
        <w:tc>
          <w:tcPr>
            <w:tcW w:type="dxa" w:w="2409"/>
          </w:tcPr>
          <w:p>
            <w:r>
              <w:rPr>
                <w:sz w:val="18"/>
              </w:rPr>
              <w:t>İşlemcinin üzerine yapışık küçük kutucuk</w:t>
            </w:r>
          </w:p>
        </w:tc>
      </w:tr>
    </w:tbl>
    <w:p/>
    <w:p>
      <w:pPr>
        <w:spacing w:before="200"/>
      </w:pPr>
      <w:r>
        <w:rPr>
          <w:b/>
          <w:color w:val="E65C00"/>
          <w:sz w:val="24"/>
        </w:rPr>
        <w:t xml:space="preserve">  Konu Anlatımı</w:t>
      </w:r>
    </w:p>
    <w:p>
      <w:r>
        <w:rPr>
          <w:sz w:val="20"/>
        </w:rPr>
        <w:t>Merkezi İşlem Birimi (CPU), bilgisayarın kalbinde yer alan ve tüm komutları yürüten temel donanımdır. CPU'nun çalışma prensibi temel bir döngüye dayanır: Getir (Fetch), Kod Çöz (Decode) ve Yürüt (Execute). Bu döngü, bilgisayar açık olduğu sürece saniyede milyarlarca kez tekrarlanır.</w:t>
      </w:r>
    </w:p>
    <w:p>
      <w:r>
        <w:rPr>
          <w:sz w:val="20"/>
        </w:rPr>
        <w:t>CPU'nun performansı, içindeki çekirdek (core) sayısına ve saat frekansına (hertz) bağlıdır. Çekirdekler aynı anda birden fazla işin yapılmasını sağlar. Kontrol birimi hangi işlemin önce yapılacağına karar verirken, ALU tüm hesaplamaları gerçekleştirir.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Toplama İşlemi</w:t>
            </w:r>
          </w:p>
        </w:tc>
        <w:tc>
          <w:tcPr>
            <w:tcW w:type="dxa" w:w="3213"/>
          </w:tcPr>
          <w:p>
            <w:r>
              <w:rPr>
                <w:sz w:val="18"/>
              </w:rPr>
              <w:t>ALU'nun 10+20 sonucunu 30 bulması</w:t>
            </w:r>
          </w:p>
        </w:tc>
        <w:tc>
          <w:tcPr>
            <w:tcW w:type="dxa" w:w="3213"/>
          </w:tcPr>
          <w:p>
            <w:r>
              <w:rPr>
                <w:sz w:val="18"/>
              </w:rPr>
              <w:t>Aritmetik işlem</w:t>
            </w:r>
          </w:p>
        </w:tc>
      </w:tr>
      <w:tr>
        <w:tc>
          <w:tcPr>
            <w:tcW w:type="dxa" w:w="3213"/>
          </w:tcPr>
          <w:p>
            <w:r>
              <w:rPr>
                <w:sz w:val="18"/>
              </w:rPr>
              <w:t>Karar Verme</w:t>
            </w:r>
          </w:p>
        </w:tc>
        <w:tc>
          <w:tcPr>
            <w:tcW w:type="dxa" w:w="3213"/>
          </w:tcPr>
          <w:p>
            <w:r>
              <w:rPr>
                <w:sz w:val="18"/>
              </w:rPr>
              <w:t>Bir sayfanın aşağı kaydırılıp kaydırılmadığını denetlemek</w:t>
            </w:r>
          </w:p>
        </w:tc>
        <w:tc>
          <w:tcPr>
            <w:tcW w:type="dxa" w:w="3213"/>
          </w:tcPr>
          <w:p>
            <w:r>
              <w:rPr>
                <w:sz w:val="18"/>
              </w:rPr>
              <w:t>Mantıksal işlem</w:t>
            </w:r>
          </w:p>
        </w:tc>
      </w:tr>
      <w:tr>
        <w:tc>
          <w:tcPr>
            <w:tcW w:type="dxa" w:w="3213"/>
          </w:tcPr>
          <w:p>
            <w:r>
              <w:rPr>
                <w:sz w:val="18"/>
              </w:rPr>
              <w:t>Hız (GHz)</w:t>
            </w:r>
          </w:p>
        </w:tc>
        <w:tc>
          <w:tcPr>
            <w:tcW w:type="dxa" w:w="3213"/>
          </w:tcPr>
          <w:p>
            <w:r>
              <w:rPr>
                <w:sz w:val="18"/>
              </w:rPr>
              <w:t>Bir vantilatörün kanatlarının hızı</w:t>
            </w:r>
          </w:p>
        </w:tc>
        <w:tc>
          <w:tcPr>
            <w:tcW w:type="dxa" w:w="3213"/>
          </w:tcPr>
          <w:p>
            <w:r>
              <w:rPr>
                <w:sz w:val="18"/>
              </w:rPr>
              <w:t>Saniyedeki devir sayısı</w:t>
            </w:r>
          </w:p>
        </w:tc>
      </w:tr>
      <w:tr>
        <w:tc>
          <w:tcPr>
            <w:tcW w:type="dxa" w:w="3213"/>
          </w:tcPr>
          <w:p>
            <w:r>
              <w:rPr>
                <w:sz w:val="18"/>
              </w:rPr>
              <w:t>Çekirdek</w:t>
            </w:r>
          </w:p>
        </w:tc>
        <w:tc>
          <w:tcPr>
            <w:tcW w:type="dxa" w:w="3213"/>
          </w:tcPr>
          <w:p>
            <w:r>
              <w:rPr>
                <w:sz w:val="18"/>
              </w:rPr>
              <w:t>Bir gişede tek memur yerine 4 memurun çalışması</w:t>
            </w:r>
          </w:p>
        </w:tc>
        <w:tc>
          <w:tcPr>
            <w:tcW w:type="dxa" w:w="3213"/>
          </w:tcPr>
          <w:p>
            <w:r>
              <w:rPr>
                <w:sz w:val="18"/>
              </w:rPr>
              <w:t>Çoklu çekirdek avantajı</w:t>
            </w:r>
          </w:p>
        </w:tc>
      </w:tr>
    </w:tbl>
    <w:p/>
    <w:p>
      <w:pPr>
        <w:spacing w:before="200"/>
      </w:pPr>
      <w:r>
        <w:rPr>
          <w:b/>
          <w:color w:val="E65C00"/>
          <w:sz w:val="24"/>
        </w:rPr>
        <w:t xml:space="preserve">  Görseller ve Tablolar</w:t>
      </w:r>
    </w:p>
    <w:p>
      <w:pPr>
        <w:pStyle w:val="ListBullet"/>
      </w:pPr>
      <w:r>
        <w:rPr>
          <w:sz w:val="20"/>
        </w:rPr>
        <w:t>CPU iç yapı şeması</w:t>
      </w:r>
    </w:p>
    <w:p>
      <w:pPr>
        <w:pStyle w:val="ListBullet"/>
      </w:pPr>
      <w:r>
        <w:rPr>
          <w:sz w:val="20"/>
        </w:rPr>
        <w:t>Fetch-Decode-Execute döngüsü</w:t>
      </w:r>
    </w:p>
    <w:p>
      <w:pPr>
        <w:pStyle w:val="ListBullet"/>
      </w:pPr>
      <w:r>
        <w:rPr>
          <w:sz w:val="20"/>
        </w:rPr>
        <w:t>Çekirdek sayısı karşılaştırması</w:t>
      </w:r>
    </w:p>
    <w:p>
      <w:pPr>
        <w:spacing w:before="200"/>
      </w:pPr>
      <w:r>
        <w:rPr>
          <w:b/>
          <w:color w:val="E65C00"/>
          <w:sz w:val="24"/>
        </w:rPr>
        <w:t xml:space="preserve">  Analoji ve Benzetmeler</w:t>
      </w:r>
    </w:p>
    <w:p>
      <w:r>
        <w:rPr>
          <w:b/>
          <w:color w:val="E65C00"/>
          <w:sz w:val="20"/>
        </w:rPr>
        <w:t xml:space="preserve">  1. </w:t>
      </w:r>
      <w:r>
        <w:rPr>
          <w:sz w:val="20"/>
        </w:rPr>
        <w:t>Mutfak: Şef (CPU), Şefin hafızası (Kaydediciler), Mutfak masası (RAM), Kiler (Disk)</w:t>
      </w:r>
    </w:p>
    <w:p>
      <w:r>
        <w:rPr>
          <w:b/>
          <w:color w:val="E65C00"/>
          <w:sz w:val="20"/>
        </w:rPr>
        <w:t xml:space="preserve">  2. </w:t>
      </w:r>
      <w:r>
        <w:rPr>
          <w:sz w:val="20"/>
        </w:rPr>
        <w:t>Beyin: Karar verme ve hareket komutu gönderme süreci</w:t>
      </w:r>
    </w:p>
    <w:p>
      <w:r>
        <w:rPr>
          <w:b/>
          <w:color w:val="E65C00"/>
          <w:sz w:val="20"/>
        </w:rPr>
        <w:t xml:space="preserve">  3. </w:t>
      </w:r>
      <w:r>
        <w:rPr>
          <w:sz w:val="20"/>
        </w:rPr>
        <w:t>Kaptan: Gemideki tüm çarklara ve mürettebata ne yapacağını söyleyen kişi</w:t>
      </w:r>
    </w:p>
    <w:p>
      <w:pPr>
        <w:spacing w:before="200"/>
      </w:pPr>
      <w:r>
        <w:rPr>
          <w:b/>
          <w:color w:val="E65C00"/>
          <w:sz w:val="24"/>
        </w:rPr>
        <w:t xml:space="preserve">  Öğrenci Soru-Cevap</w:t>
      </w:r>
    </w:p>
    <w:p>
      <w:pPr>
        <w:pStyle w:val="ListBullet"/>
      </w:pPr>
      <w:r>
        <w:rPr>
          <w:sz w:val="20"/>
        </w:rPr>
        <w:t>İşlemci çok ısınırsa ne olur? - Kendini korumak için yavaşlar veya bilgisayarı kapatır.</w:t>
      </w:r>
    </w:p>
    <w:p>
      <w:pPr>
        <w:pStyle w:val="ListBullet"/>
      </w:pPr>
      <w:r>
        <w:rPr>
          <w:sz w:val="20"/>
        </w:rPr>
        <w:t>2 çekirdekli mi 8 çekirdekli mi daha iyi? - Genellikle 8 çekirdek; aynı anda daha fazla görev yapabilir.</w:t>
      </w:r>
    </w:p>
    <w:p>
      <w:pPr>
        <w:pStyle w:val="ListBullet"/>
      </w:pPr>
      <w:r>
        <w:rPr>
          <w:sz w:val="20"/>
        </w:rPr>
        <w:t>CPU olmadan bilgisayar açılır mı? - Hayır, komutları işleyecek 'beyin' olmadığı için sistem başlamaz.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"Kendi İşlemcini Tasarla"</w:t>
      </w:r>
    </w:p>
    <w:p>
      <w:r>
        <w:rPr>
          <w:b/>
          <w:color w:val="1B2A4A"/>
          <w:sz w:val="20"/>
        </w:rPr>
        <w:t xml:space="preserve">Türü: </w:t>
      </w:r>
      <w:r>
        <w:rPr>
          <w:sz w:val="20"/>
        </w:rPr>
        <w:t>Grup Çalışması</w:t>
      </w:r>
    </w:p>
    <w:p>
      <w:r>
        <w:rPr>
          <w:b/>
          <w:color w:val="1B2A4A"/>
          <w:sz w:val="20"/>
        </w:rPr>
        <w:t xml:space="preserve">Amacı: </w:t>
      </w:r>
      <w:r>
        <w:rPr>
          <w:sz w:val="20"/>
        </w:rPr>
        <w:t>İhtiyaca göre CPU özelliklerini eşleştirmek.</w:t>
      </w:r>
    </w:p>
    <w:p>
      <w:pPr>
        <w:spacing w:before="200"/>
      </w:pPr>
      <w:r>
        <w:rPr>
          <w:b/>
          <w:color w:val="6A1B9A"/>
          <w:sz w:val="24"/>
        </w:rPr>
        <w:t xml:space="preserve">  Yönerge Adımları</w:t>
      </w:r>
    </w:p>
    <w:p>
      <w:r>
        <w:rPr>
          <w:b/>
          <w:color w:val="6A1B9A"/>
          <w:sz w:val="20"/>
        </w:rPr>
        <w:t xml:space="preserve">  1. </w:t>
      </w:r>
      <w:r>
        <w:rPr>
          <w:sz w:val="20"/>
        </w:rPr>
        <w:t>Gruplara farklı bütçeler ve kullanıcı profilleri (Oyuncu, Ofis, Tasarımcı) verilir.</w:t>
      </w:r>
    </w:p>
    <w:p>
      <w:r>
        <w:rPr>
          <w:b/>
          <w:color w:val="6A1B9A"/>
          <w:sz w:val="20"/>
        </w:rPr>
        <w:t xml:space="preserve">  2. </w:t>
      </w:r>
      <w:r>
        <w:rPr>
          <w:sz w:val="20"/>
        </w:rPr>
        <w:t>Oyuncu için yüksek saat hızı (GHz), Tasarımcı için çoklu çekirdek seçilmelidir.</w:t>
      </w:r>
    </w:p>
    <w:p>
      <w:r>
        <w:rPr>
          <w:b/>
          <w:color w:val="6A1B9A"/>
          <w:sz w:val="20"/>
        </w:rPr>
        <w:t xml:space="preserve">  3. </w:t>
      </w:r>
      <w:r>
        <w:rPr>
          <w:sz w:val="20"/>
        </w:rPr>
        <w:t>Seçilen CPU'nun neden o iş için uygun olduğu gerekçelendirilir.</w:t>
      </w:r>
    </w:p>
    <w:p>
      <w:r>
        <w:rPr>
          <w:b/>
          <w:color w:val="6A1B9A"/>
          <w:sz w:val="20"/>
        </w:rPr>
        <w:t xml:space="preserve">  4. </w:t>
      </w:r>
      <w:r>
        <w:rPr>
          <w:sz w:val="20"/>
        </w:rPr>
        <w:t>Farklı marka ve modeller (Intel/AMD) karşılaştırılır.</w:t>
      </w:r>
    </w:p>
    <w:p>
      <w:r>
        <w:rPr>
          <w:b/>
          <w:color w:val="6A1B9A"/>
          <w:sz w:val="20"/>
        </w:rPr>
        <w:t xml:space="preserve">  5. </w:t>
      </w:r>
      <w:r>
        <w:rPr>
          <w:sz w:val="20"/>
        </w:rPr>
        <w:t>Grup, 'Fiyat-Performans' dengesini kurarak nihai seçimi sunar.</w:t>
      </w:r>
    </w:p>
    <w:p>
      <w:r>
        <w:rPr>
          <w:b/>
          <w:color w:val="1B2A4A"/>
          <w:sz w:val="20"/>
        </w:rPr>
        <w:t xml:space="preserve">Beklenen Ürün: </w:t>
      </w:r>
      <w:r>
        <w:rPr>
          <w:sz w:val="20"/>
        </w:rPr>
        <w:t>CPU Seçim Raporu</w:t>
      </w:r>
    </w:p>
    <w:p>
      <w:pPr>
        <w:spacing w:before="200"/>
      </w:pPr>
      <w:r>
        <w:rPr>
          <w:b/>
          <w:color w:val="6A1B9A"/>
          <w:sz w:val="24"/>
        </w:rPr>
        <w:t xml:space="preserve">  Transfer Soruları</w:t>
      </w:r>
    </w:p>
    <w:p>
      <w:r>
        <w:rPr>
          <w:b/>
          <w:color w:val="6A1B9A"/>
          <w:sz w:val="20"/>
        </w:rPr>
        <w:t xml:space="preserve">  1. </w:t>
      </w:r>
      <w:r>
        <w:rPr>
          <w:sz w:val="20"/>
        </w:rPr>
        <w:t>Akıllı telefonların işlemcileri neden bilgisayarlar kadar büyük değildir?</w:t>
      </w:r>
    </w:p>
    <w:p>
      <w:r>
        <w:rPr>
          <w:b/>
          <w:color w:val="6A1B9A"/>
          <w:sz w:val="20"/>
        </w:rPr>
        <w:t xml:space="preserve">  2. </w:t>
      </w:r>
      <w:r>
        <w:rPr>
          <w:sz w:val="20"/>
        </w:rPr>
        <w:t>Bir hesap makinesinin içinde de CPU var mıdır?</w:t>
      </w:r>
    </w:p>
    <w:p>
      <w:r>
        <w:rPr>
          <w:b/>
          <w:color w:val="6A1B9A"/>
          <w:sz w:val="20"/>
        </w:rPr>
        <w:t xml:space="preserve">  3. </w:t>
      </w:r>
      <w:r>
        <w:rPr>
          <w:sz w:val="20"/>
        </w:rPr>
        <w:t>Arabaların içindeki işlemciler ne işe yarar?</w:t>
      </w:r>
    </w:p>
    <w:p>
      <w:r>
        <w:rPr>
          <w:b/>
          <w:color w:val="1B2A4A"/>
          <w:sz w:val="20"/>
        </w:rPr>
        <w:t xml:space="preserve">İlişkili Disiplinler: </w:t>
      </w:r>
      <w:r>
        <w:rPr>
          <w:sz w:val="20"/>
        </w:rPr>
        <w:t>Fizik (Isınma ve enerji), Matematik (İkili sayı sistemi)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Bilgisayarınızda oyun oynarken aynı anda video kaydı yapıyorsunuz ama görüntü takılıyor.</w:t>
              <w:br/>
              <w:br/>
              <w:t>Çözüm: Çoklu çekirdek (Multi-core) desteği olan bir işlemci veya işlemci önceliğini düzenlemek.</w:t>
            </w:r>
          </w:p>
        </w:tc>
      </w:tr>
    </w:tbl>
    <w:p/>
    <w:p>
      <w:r>
        <w:rPr>
          <w:b/>
          <w:color w:val="1B2A4A"/>
          <w:sz w:val="20"/>
        </w:rPr>
        <w:t xml:space="preserve">Yaratıcı Görev: </w:t>
      </w:r>
      <w:r>
        <w:rPr>
          <w:sz w:val="20"/>
        </w:rPr>
        <w:t>2050 yılındaki bir işlemciyi hayal edin. Kan basıncıyla mı çalışacak yoksa ışıkla mı? Bir çizim yapın.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CPU'nun görevini açıklayabiliyorum.</w:t>
      </w:r>
    </w:p>
    <w:p>
      <w:r>
        <w:rPr>
          <w:sz w:val="20"/>
        </w:rPr>
        <w:t xml:space="preserve">  ☐  Kontrol birimi ve ALU arasındaki farkı biliyorum.</w:t>
      </w:r>
    </w:p>
    <w:p>
      <w:r>
        <w:rPr>
          <w:sz w:val="20"/>
        </w:rPr>
        <w:t xml:space="preserve">  ☐  Getir-Çöz-Yürüt döngüsünü anlatabiliyorum.</w:t>
      </w:r>
    </w:p>
    <w:p>
      <w:r>
        <w:rPr>
          <w:sz w:val="20"/>
        </w:rPr>
        <w:t xml:space="preserve">  ☐  Saat hızı (GHz) kavramını tanımlayabiliyorum.</w:t>
      </w:r>
    </w:p>
    <w:p>
      <w:r>
        <w:rPr>
          <w:sz w:val="20"/>
        </w:rPr>
        <w:t xml:space="preserve">  ☐  Çekirdek sayısının performans etkisini kavradım.</w:t>
      </w:r>
    </w:p>
    <w:p>
      <w:pPr>
        <w:spacing w:before="200"/>
      </w:pPr>
      <w:r>
        <w:rPr>
          <w:b/>
          <w:color w:val="2E7D32"/>
          <w:sz w:val="24"/>
        </w:rPr>
        <w:t xml:space="preserve">  Öz Değerlendirme Soruları</w:t>
      </w:r>
    </w:p>
    <w:p>
      <w:r>
        <w:rPr>
          <w:b/>
          <w:color w:val="2E7D32"/>
          <w:sz w:val="20"/>
        </w:rPr>
        <w:t xml:space="preserve">  1. </w:t>
      </w:r>
      <w:r>
        <w:rPr>
          <w:sz w:val="20"/>
        </w:rPr>
        <w:t>Bugün en çok hangi parçanın ismi aklımda kaldı?</w:t>
      </w:r>
    </w:p>
    <w:p>
      <w:r>
        <w:rPr>
          <w:b/>
          <w:color w:val="2E7D32"/>
          <w:sz w:val="20"/>
        </w:rPr>
        <w:t xml:space="preserve">  2. </w:t>
      </w:r>
      <w:r>
        <w:rPr>
          <w:sz w:val="20"/>
        </w:rPr>
        <w:t>Bir işlemcinin neden bu kadar küçük olduğunu anladım mı?</w:t>
      </w:r>
    </w:p>
    <w:p>
      <w:r>
        <w:rPr>
          <w:b/>
          <w:color w:val="2E7D32"/>
          <w:sz w:val="20"/>
        </w:rPr>
        <w:t xml:space="preserve">  3. </w:t>
      </w:r>
      <w:r>
        <w:rPr>
          <w:sz w:val="20"/>
        </w:rPr>
        <w:t>Birine CPU'yu nasıl anlatırdım?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Bilgisayarın beyni hangisidir?</w:t>
            </w:r>
          </w:p>
        </w:tc>
        <w:tc>
          <w:tcPr>
            <w:tcW w:type="dxa" w:w="3213"/>
          </w:tcPr>
          <w:p>
            <w:r>
              <w:rPr>
                <w:sz w:val="18"/>
              </w:rPr>
              <w:t>CPU (Merkezi İşlem Birimi)</w:t>
            </w:r>
          </w:p>
        </w:tc>
      </w:tr>
      <w:tr>
        <w:tc>
          <w:tcPr>
            <w:tcW w:type="dxa" w:w="3213"/>
          </w:tcPr>
          <w:p>
            <w:r>
              <w:rPr>
                <w:sz w:val="18"/>
              </w:rPr>
              <w:t>2</w:t>
            </w:r>
          </w:p>
        </w:tc>
        <w:tc>
          <w:tcPr>
            <w:tcW w:type="dxa" w:w="3213"/>
          </w:tcPr>
          <w:p>
            <w:r>
              <w:rPr>
                <w:sz w:val="18"/>
              </w:rPr>
              <w:t>Saniyedeki işlem hızını belirleyen ölçü?</w:t>
            </w:r>
          </w:p>
        </w:tc>
        <w:tc>
          <w:tcPr>
            <w:tcW w:type="dxa" w:w="3213"/>
          </w:tcPr>
          <w:p>
            <w:r>
              <w:rPr>
                <w:sz w:val="18"/>
              </w:rPr>
              <w:t>GHz (Gigahertz)</w:t>
            </w:r>
          </w:p>
        </w:tc>
      </w:tr>
      <w:tr>
        <w:tc>
          <w:tcPr>
            <w:tcW w:type="dxa" w:w="3213"/>
          </w:tcPr>
          <w:p>
            <w:r>
              <w:rPr>
                <w:sz w:val="18"/>
              </w:rPr>
              <w:t>3</w:t>
            </w:r>
          </w:p>
        </w:tc>
        <w:tc>
          <w:tcPr>
            <w:tcW w:type="dxa" w:w="3213"/>
          </w:tcPr>
          <w:p>
            <w:r>
              <w:rPr>
                <w:sz w:val="18"/>
              </w:rPr>
              <w:t>Matematik işlemlerini kim yapar?</w:t>
            </w:r>
          </w:p>
        </w:tc>
        <w:tc>
          <w:tcPr>
            <w:tcW w:type="dxa" w:w="3213"/>
          </w:tcPr>
          <w:p>
            <w:r>
              <w:rPr>
                <w:sz w:val="18"/>
              </w:rPr>
              <w:t>ALU</w:t>
            </w:r>
          </w:p>
        </w:tc>
      </w:tr>
      <w:tr>
        <w:tc>
          <w:tcPr>
            <w:tcW w:type="dxa" w:w="3213"/>
          </w:tcPr>
          <w:p>
            <w:r>
              <w:rPr>
                <w:sz w:val="18"/>
              </w:rPr>
              <w:t>4</w:t>
            </w:r>
          </w:p>
        </w:tc>
        <w:tc>
          <w:tcPr>
            <w:tcW w:type="dxa" w:w="3213"/>
          </w:tcPr>
          <w:p>
            <w:r>
              <w:rPr>
                <w:sz w:val="18"/>
              </w:rPr>
              <w:t>CPU veriyi en hızlı nereden alır?</w:t>
            </w:r>
          </w:p>
        </w:tc>
        <w:tc>
          <w:tcPr>
            <w:tcW w:type="dxa" w:w="3213"/>
          </w:tcPr>
          <w:p>
            <w:r>
              <w:rPr>
                <w:sz w:val="18"/>
              </w:rPr>
              <w:t>Önbellek (Cache)</w:t>
            </w:r>
          </w:p>
        </w:tc>
      </w:tr>
      <w:tr>
        <w:tc>
          <w:tcPr>
            <w:tcW w:type="dxa" w:w="3213"/>
          </w:tcPr>
          <w:p>
            <w:r>
              <w:rPr>
                <w:sz w:val="18"/>
              </w:rPr>
              <w:t>5</w:t>
            </w:r>
          </w:p>
        </w:tc>
        <w:tc>
          <w:tcPr>
            <w:tcW w:type="dxa" w:w="3213"/>
          </w:tcPr>
          <w:p>
            <w:r>
              <w:rPr>
                <w:sz w:val="18"/>
              </w:rPr>
              <w:t>Döngünün 3 aşaması nedir?</w:t>
            </w:r>
          </w:p>
        </w:tc>
        <w:tc>
          <w:tcPr>
            <w:tcW w:type="dxa" w:w="3213"/>
          </w:tcPr>
          <w:p>
            <w:r>
              <w:rPr>
                <w:sz w:val="18"/>
              </w:rPr>
              <w:t>Getir, Kod Çöz, Yürüt</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Gelecekte insan beynine bir CPU takılabilir mi?</w:t>
      </w:r>
    </w:p>
    <w:p>
      <w:r>
        <w:rPr>
          <w:b/>
          <w:color w:val="2E7D32"/>
          <w:sz w:val="20"/>
        </w:rPr>
        <w:t xml:space="preserve">  2. </w:t>
      </w:r>
      <w:r>
        <w:rPr>
          <w:sz w:val="20"/>
        </w:rPr>
        <w:t>İşlemciler daha ne kadar küçülebilir?</w:t>
      </w:r>
    </w:p>
    <w:p>
      <w:r>
        <w:rPr>
          <w:b/>
          <w:color w:val="2E7D32"/>
          <w:sz w:val="20"/>
        </w:rPr>
        <w:t xml:space="preserve">  3. </w:t>
      </w:r>
      <w:r>
        <w:rPr>
          <w:sz w:val="20"/>
        </w:rPr>
        <w:t>Yapay zeka için özel işlemciler gerekli mi?</w:t>
      </w:r>
    </w:p>
    <w:p>
      <w:r>
        <w:rPr>
          <w:b/>
          <w:color w:val="2E7D32"/>
          <w:sz w:val="20"/>
        </w:rPr>
        <w:t>Eleştirel Düşünme:</w:t>
      </w:r>
    </w:p>
    <w:p>
      <w:r>
        <w:rPr>
          <w:b/>
          <w:color w:val="2E7D32"/>
          <w:sz w:val="20"/>
        </w:rPr>
        <w:t xml:space="preserve">  1. </w:t>
      </w:r>
      <w:r>
        <w:rPr>
          <w:sz w:val="20"/>
        </w:rPr>
        <w:t>Çok hızlı işlemciniz var ama RAM düşükse hızınız nasıl etkilenir?</w:t>
      </w:r>
    </w:p>
    <w:p>
      <w:r>
        <w:rPr>
          <w:b/>
          <w:color w:val="2E7D32"/>
          <w:sz w:val="20"/>
        </w:rPr>
        <w:t xml:space="preserve">  2. </w:t>
      </w:r>
      <w:r>
        <w:rPr>
          <w:sz w:val="20"/>
        </w:rPr>
        <w:t>Daha fazla çekirdek mi yoksa daha yüksek saat hızı mı önemli?</w:t>
      </w:r>
    </w:p>
    <w:p>
      <w:r>
        <w:rPr>
          <w:b/>
          <w:color w:val="2E7D32"/>
          <w:sz w:val="20"/>
        </w:rPr>
        <w:t xml:space="preserve">  3. </w:t>
      </w:r>
      <w:r>
        <w:rPr>
          <w:sz w:val="20"/>
        </w:rPr>
        <w:t>Kuantum bilgisayarlar geleneksel CPU'ları bitirecek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"İşlemcimi Tanıyorum"</w:t>
      </w:r>
    </w:p>
    <w:p>
      <w:r>
        <w:rPr>
          <w:b/>
          <w:color w:val="1B2A4A"/>
          <w:sz w:val="20"/>
        </w:rPr>
        <w:t xml:space="preserve">Hedef: </w:t>
      </w:r>
      <w:r>
        <w:rPr>
          <w:sz w:val="20"/>
        </w:rPr>
        <w:t>CPU özelliklerini canlı olarak incelemek.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Görev Yöneticisi</w:t>
            </w:r>
          </w:p>
        </w:tc>
        <w:tc>
          <w:tcPr>
            <w:tcW w:type="dxa" w:w="3213"/>
          </w:tcPr>
          <w:p>
            <w:r>
              <w:rPr>
                <w:sz w:val="18"/>
              </w:rPr>
              <w:t>Ctrl+Shift+Esc ile açın</w:t>
            </w:r>
          </w:p>
        </w:tc>
        <w:tc>
          <w:tcPr>
            <w:tcW w:type="dxa" w:w="3213"/>
          </w:tcPr>
          <w:p>
            <w:r>
              <w:rPr>
                <w:sz w:val="18"/>
              </w:rPr>
              <w:t>Sistem kaynakları penceresi açılır</w:t>
            </w:r>
          </w:p>
        </w:tc>
      </w:tr>
      <w:tr>
        <w:tc>
          <w:tcPr>
            <w:tcW w:type="dxa" w:w="3213"/>
          </w:tcPr>
          <w:p>
            <w:r>
              <w:rPr>
                <w:sz w:val="18"/>
              </w:rPr>
              <w:t>2. Performans Sekmesi</w:t>
            </w:r>
          </w:p>
        </w:tc>
        <w:tc>
          <w:tcPr>
            <w:tcW w:type="dxa" w:w="3213"/>
          </w:tcPr>
          <w:p>
            <w:r>
              <w:rPr>
                <w:sz w:val="18"/>
              </w:rPr>
              <w:t>'Performans' sekmesine tıklayın</w:t>
            </w:r>
          </w:p>
        </w:tc>
        <w:tc>
          <w:tcPr>
            <w:tcW w:type="dxa" w:w="3213"/>
          </w:tcPr>
          <w:p>
            <w:r>
              <w:rPr>
                <w:sz w:val="18"/>
              </w:rPr>
              <w:t>İşlemci grafiği görülür</w:t>
            </w:r>
          </w:p>
        </w:tc>
      </w:tr>
      <w:tr>
        <w:tc>
          <w:tcPr>
            <w:tcW w:type="dxa" w:w="3213"/>
          </w:tcPr>
          <w:p>
            <w:r>
              <w:rPr>
                <w:sz w:val="18"/>
              </w:rPr>
              <w:t>3. CPU Modeli</w:t>
            </w:r>
          </w:p>
        </w:tc>
        <w:tc>
          <w:tcPr>
            <w:tcW w:type="dxa" w:w="3213"/>
          </w:tcPr>
          <w:p>
            <w:r>
              <w:rPr>
                <w:sz w:val="18"/>
              </w:rPr>
              <w:t>CPU modelini ve hızını (GHz) not edin</w:t>
            </w:r>
          </w:p>
        </w:tc>
        <w:tc>
          <w:tcPr>
            <w:tcW w:type="dxa" w:w="3213"/>
          </w:tcPr>
          <w:p>
            <w:r>
              <w:rPr>
                <w:sz w:val="18"/>
              </w:rPr>
              <w:t>Teknik özellikler öğrenilir</w:t>
            </w:r>
          </w:p>
        </w:tc>
      </w:tr>
      <w:tr>
        <w:tc>
          <w:tcPr>
            <w:tcW w:type="dxa" w:w="3213"/>
          </w:tcPr>
          <w:p>
            <w:r>
              <w:rPr>
                <w:sz w:val="18"/>
              </w:rPr>
              <w:t>4. Çekirdek Sayısı</w:t>
            </w:r>
          </w:p>
        </w:tc>
        <w:tc>
          <w:tcPr>
            <w:tcW w:type="dxa" w:w="3213"/>
          </w:tcPr>
          <w:p>
            <w:r>
              <w:rPr>
                <w:sz w:val="18"/>
              </w:rPr>
              <w:t>'Çekirdekler' ve 'Mantıksal İşlemciler' sayısını bulun</w:t>
            </w:r>
          </w:p>
        </w:tc>
        <w:tc>
          <w:tcPr>
            <w:tcW w:type="dxa" w:w="3213"/>
          </w:tcPr>
          <w:p>
            <w:r>
              <w:rPr>
                <w:sz w:val="18"/>
              </w:rPr>
              <w:t>CPU mimarisi keşfedilir</w:t>
            </w:r>
          </w:p>
        </w:tc>
      </w:tr>
      <w:tr>
        <w:tc>
          <w:tcPr>
            <w:tcW w:type="dxa" w:w="3213"/>
          </w:tcPr>
          <w:p>
            <w:r>
              <w:rPr>
                <w:sz w:val="18"/>
              </w:rPr>
              <w:t>5. Yük Testi</w:t>
            </w:r>
          </w:p>
        </w:tc>
        <w:tc>
          <w:tcPr>
            <w:tcW w:type="dxa" w:w="3213"/>
          </w:tcPr>
          <w:p>
            <w:r>
              <w:rPr>
                <w:sz w:val="18"/>
              </w:rPr>
              <w:t>Ağır bir uygulama açıp grafiği izleyin</w:t>
            </w:r>
          </w:p>
        </w:tc>
        <w:tc>
          <w:tcPr>
            <w:tcW w:type="dxa" w:w="3213"/>
          </w:tcPr>
          <w:p>
            <w:r>
              <w:rPr>
                <w:sz w:val="18"/>
              </w:rPr>
              <w:t>CPU kullanım yüzdesinin artışı gözlenir</w:t>
            </w:r>
          </w:p>
        </w:tc>
      </w:tr>
    </w:tbl>
    <w:p/>
    <w:p>
      <w:r>
        <w:rPr>
          <w:b/>
          <w:color w:val="1B2A4A"/>
          <w:sz w:val="20"/>
        </w:rPr>
        <w:t xml:space="preserve">Tamamlanma Kriteri: </w:t>
      </w:r>
      <w:r>
        <w:rPr>
          <w:sz w:val="20"/>
        </w:rPr>
        <w:t>CPU modeli, hızı ve çekirdek sayısının doğru not edilmesi.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"CPU Fiziksel İnceleme"</w:t>
      </w:r>
    </w:p>
    <w:p>
      <w:r>
        <w:rPr>
          <w:b/>
          <w:color w:val="1B2A4A"/>
          <w:sz w:val="20"/>
        </w:rPr>
        <w:t xml:space="preserve">Eğitmenin Gösterdiği: </w:t>
      </w:r>
      <w:r>
        <w:rPr>
          <w:sz w:val="20"/>
        </w:rPr>
        <w:t>İşlemciyi fiziksel olarak sınıfta dolaştırır; fanın altındaki yerini ve pin yapısını gösterir. Ardından Aygıt Yöneticisinde işlemci bilgilerini listeler.</w:t>
      </w:r>
    </w:p>
    <w:p>
      <w:r>
        <w:rPr>
          <w:b/>
          <w:color w:val="1B2A4A"/>
          <w:sz w:val="20"/>
        </w:rPr>
        <w:t xml:space="preserve">Öğrencinin Tekrarladığı: </w:t>
      </w:r>
      <w:r>
        <w:rPr>
          <w:sz w:val="20"/>
        </w:rPr>
        <w:t>İşlemcinin pin yapısını yakından inceler ve bilgisayarda kendi CPU bilgilerini bulur.</w:t>
      </w:r>
    </w:p>
    <w:p>
      <w:r>
        <w:rPr>
          <w:b/>
          <w:color w:val="1B2A4A"/>
          <w:sz w:val="20"/>
        </w:rPr>
        <w:t xml:space="preserve">Dikkat Noktaları: </w:t>
      </w:r>
      <w:r>
        <w:rPr>
          <w:sz w:val="20"/>
        </w:rPr>
        <w:t>İşlemci pinlerine dokunmayın; statik elektrik uyarısı. Görev Yöneticisinde süreç sonlandırmayın.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Başlangıç</w:t>
            </w:r>
          </w:p>
        </w:tc>
        <w:tc>
          <w:tcPr>
            <w:tcW w:type="dxa" w:w="3213"/>
          </w:tcPr>
          <w:p>
            <w:r>
              <w:rPr>
                <w:sz w:val="18"/>
              </w:rPr>
              <w:t>Donanım kartlarını 'İşlemciye yakınlık' sırasına göre diz</w:t>
            </w:r>
          </w:p>
        </w:tc>
      </w:tr>
      <w:tr>
        <w:tc>
          <w:tcPr>
            <w:tcW w:type="dxa" w:w="3213"/>
          </w:tcPr>
          <w:p>
            <w:r>
              <w:rPr>
                <w:sz w:val="18"/>
              </w:rPr>
              <w:t>2</w:t>
            </w:r>
          </w:p>
        </w:tc>
        <w:tc>
          <w:tcPr>
            <w:tcW w:type="dxa" w:w="3213"/>
          </w:tcPr>
          <w:p>
            <w:r>
              <w:rPr>
                <w:sz w:val="18"/>
              </w:rPr>
              <w:t>Orta</w:t>
            </w:r>
          </w:p>
        </w:tc>
        <w:tc>
          <w:tcPr>
            <w:tcW w:type="dxa" w:w="3213"/>
          </w:tcPr>
          <w:p>
            <w:r>
              <w:rPr>
                <w:sz w:val="18"/>
              </w:rPr>
              <w:t>2GHz vs 4GHz işlemciden hangisinin hızlı olduğunu gerekçesiyle yaz</w:t>
            </w:r>
          </w:p>
        </w:tc>
      </w:tr>
      <w:tr>
        <w:tc>
          <w:tcPr>
            <w:tcW w:type="dxa" w:w="3213"/>
          </w:tcPr>
          <w:p>
            <w:r>
              <w:rPr>
                <w:sz w:val="18"/>
              </w:rPr>
              <w:t>3</w:t>
            </w:r>
          </w:p>
        </w:tc>
        <w:tc>
          <w:tcPr>
            <w:tcW w:type="dxa" w:w="3213"/>
          </w:tcPr>
          <w:p>
            <w:r>
              <w:rPr>
                <w:sz w:val="18"/>
              </w:rPr>
              <w:t>İleri</w:t>
            </w:r>
          </w:p>
        </w:tc>
        <w:tc>
          <w:tcPr>
            <w:tcW w:type="dxa" w:w="3213"/>
          </w:tcPr>
          <w:p>
            <w:r>
              <w:rPr>
                <w:sz w:val="18"/>
              </w:rPr>
              <w:t>Bir laptopun neden çok ısındığını CPU kullanımı üzerinden analiz et</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"Donan Bilgisayar"</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Bilgisayar mouse hareketlerine bile tepki vermiyor (CPU %100 kullanımda). Hangi işlemin (proses) CPU'yu yorduğunu bulup sonlandırma yapılmalı mı?</w:t>
            </w:r>
          </w:p>
        </w:tc>
      </w:tr>
    </w:tbl>
    <w:p/>
    <w:p>
      <w:r>
        <w:rPr>
          <w:b/>
          <w:color w:val="1B2A4A"/>
          <w:sz w:val="20"/>
        </w:rPr>
        <w:t xml:space="preserve">Beklenen Çıktı: </w:t>
      </w:r>
      <w:r>
        <w:rPr>
          <w:sz w:val="20"/>
        </w:rPr>
        <w:t>Görev Yöneticisinden yüksek CPU kullanan süreci tespit edip sonlandırma becerisi.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Bugün bilgisayarın tüm yükünü sırtlayan, hesaplamaları yapan ve donanımları yöneten Merkezi İşlem Birimini tanıdık. Getir-Çöz-Yürüt döngüsünü, CU ve ALU görevlerini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CPU</w:t>
            </w:r>
          </w:p>
        </w:tc>
        <w:tc>
          <w:tcPr>
            <w:tcW w:type="dxa" w:w="4819"/>
            <w:shd w:fill="F5F5F5"/>
          </w:tcPr>
          <w:p>
            <w:r>
              <w:rPr>
                <w:b/>
                <w:color w:val="1B2A4A"/>
                <w:sz w:val="20"/>
              </w:rPr>
              <w:t xml:space="preserve">  Çekirdek (Core)</w:t>
            </w:r>
          </w:p>
        </w:tc>
      </w:tr>
      <w:tr>
        <w:tc>
          <w:tcPr>
            <w:tcW w:type="dxa" w:w="4819"/>
            <w:shd w:fill="F5F5F5"/>
          </w:tcPr>
          <w:p>
            <w:r>
              <w:rPr>
                <w:b/>
                <w:color w:val="1B2A4A"/>
                <w:sz w:val="20"/>
              </w:rPr>
              <w:t xml:space="preserve">  ALU</w:t>
            </w:r>
          </w:p>
        </w:tc>
        <w:tc>
          <w:tcPr>
            <w:tcW w:type="dxa" w:w="4819"/>
            <w:shd w:fill="F5F5F5"/>
          </w:tcPr>
          <w:p>
            <w:r>
              <w:rPr>
                <w:b/>
                <w:color w:val="1B2A4A"/>
                <w:sz w:val="20"/>
              </w:rPr>
              <w:t xml:space="preserve">  Kontrol Birimi (CU)</w:t>
            </w:r>
          </w:p>
        </w:tc>
      </w:tr>
      <w:tr>
        <w:tc>
          <w:tcPr>
            <w:tcW w:type="dxa" w:w="4819"/>
            <w:shd w:fill="F5F5F5"/>
          </w:tcPr>
          <w:p>
            <w:r>
              <w:rPr>
                <w:b/>
                <w:color w:val="1B2A4A"/>
                <w:sz w:val="20"/>
              </w:rPr>
              <w:t xml:space="preserve">  GHz</w:t>
            </w:r>
          </w:p>
        </w:tc>
        <w:tc>
          <w:tcPr>
            <w:tcW w:type="dxa" w:w="4819"/>
            <w:shd w:fill="F5F5F5"/>
          </w:tcPr>
          <w:p>
            <w:r>
              <w:rPr>
                <w:b/>
                <w:color w:val="1B2A4A"/>
                <w:sz w:val="20"/>
              </w:rPr>
              <w:t xml:space="preserve">  Kaydedici (Register)</w:t>
            </w:r>
          </w:p>
        </w:tc>
      </w:tr>
      <w:tr>
        <w:tc>
          <w:tcPr>
            <w:tcW w:type="dxa" w:w="4819"/>
            <w:shd w:fill="F5F5F5"/>
          </w:tcPr>
          <w:p>
            <w:r>
              <w:rPr>
                <w:b/>
                <w:color w:val="1B2A4A"/>
                <w:sz w:val="20"/>
              </w:rPr>
              <w:t xml:space="preserve">  Önbellek</w:t>
            </w:r>
          </w:p>
        </w:tc>
        <w:tc>
          <w:tcPr>
            <w:tcW w:type="dxa" w:w="4819"/>
            <w:shd w:fill="F5F5F5"/>
          </w:tcPr>
          <w:p>
            <w:r>
              <w:rPr>
                <w:b/>
                <w:color w:val="1B2A4A"/>
                <w:sz w:val="20"/>
              </w:rPr>
              <w:t xml:space="preserve">  Fetch-Decode-Execute</w:t>
            </w:r>
          </w:p>
        </w:tc>
      </w:tr>
    </w:tbl>
    <w:p/>
    <w:p>
      <w:pPr>
        <w:spacing w:before="200"/>
      </w:pPr>
      <w:r>
        <w:rPr>
          <w:b/>
          <w:color w:val="757575"/>
          <w:sz w:val="24"/>
        </w:rPr>
        <w:t xml:space="preserve">  Bir Sonraki Dersle Köprü</w:t>
      </w:r>
    </w:p>
    <w:p>
      <w:r>
        <w:rPr>
          <w:sz w:val="20"/>
        </w:rPr>
        <w:t>İşlemcinin ürettiği bu bilgiler tek bir bilgisayarda kalmaz; bazen diğer bilgisayarlara taşınması gerekir. Bir sonraki saatte Bilgisayar Ağ Türlerini göreceğiz.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Görev: Kendi bilgisayarınızın işlemci modelini ve çekirdek sayısını öğrenip bir kağıda yazın. Bu işlemcinin saniyede kaç işlem yapabildiğini tahmin edin.</w:t>
              <w:br/>
              <w:t>Teslim: Sonraki ders.</w:t>
              <w:br/>
              <w:t>Kriter: İşlemci modeli ve çekirdek sayısının doğru belirlenmesi.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Kasa kapağını önceden aç ve işlemci fanına erişimi kontrol et.</w:t>
      </w:r>
    </w:p>
    <w:p>
      <w:pPr>
        <w:pStyle w:val="ListBullet"/>
      </w:pPr>
      <w:r>
        <w:rPr>
          <w:sz w:val="20"/>
        </w:rPr>
        <w:t>CPU-Z veya benzeri donanım tanıma yazılımını projeksiyonlu bilgisayara yükle.</w:t>
      </w:r>
    </w:p>
    <w:p>
      <w:pPr>
        <w:pStyle w:val="ListBullet"/>
      </w:pPr>
      <w:r>
        <w:rPr>
          <w:sz w:val="20"/>
        </w:rPr>
        <w:t>'İşlem Döngüsü' akış kartlarını bas.</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GHz ve çekirdek farkının karıştırılması</w:t>
            </w:r>
          </w:p>
        </w:tc>
        <w:tc>
          <w:tcPr>
            <w:tcW w:type="dxa" w:w="4819"/>
          </w:tcPr>
          <w:p>
            <w:r>
              <w:rPr>
                <w:sz w:val="18"/>
              </w:rPr>
              <w:t>Otoban şeridi (çekirdek) ve araba hızı (GHz) analojisini kullan</w:t>
            </w:r>
          </w:p>
        </w:tc>
      </w:tr>
      <w:tr>
        <w:tc>
          <w:tcPr>
            <w:tcW w:type="dxa" w:w="4819"/>
          </w:tcPr>
          <w:p>
            <w:r>
              <w:rPr>
                <w:sz w:val="18"/>
              </w:rPr>
              <w:t>Soyut döngü kavramı</w:t>
            </w:r>
          </w:p>
        </w:tc>
        <w:tc>
          <w:tcPr>
            <w:tcW w:type="dxa" w:w="4819"/>
          </w:tcPr>
          <w:p>
            <w:r>
              <w:rPr>
                <w:sz w:val="18"/>
              </w:rPr>
              <w:t>Sınıf içi 'canlı canlandırma' (E2) etkinliğini uzat</w:t>
            </w:r>
          </w:p>
        </w:tc>
      </w:tr>
      <w:tr>
        <w:tc>
          <w:tcPr>
            <w:tcW w:type="dxa" w:w="4819"/>
          </w:tcPr>
          <w:p>
            <w:r>
              <w:rPr>
                <w:sz w:val="18"/>
              </w:rPr>
              <w:t>Statik elektrik riski</w:t>
            </w:r>
          </w:p>
        </w:tc>
        <w:tc>
          <w:tcPr>
            <w:tcW w:type="dxa" w:w="4819"/>
          </w:tcPr>
          <w:p>
            <w:r>
              <w:rPr>
                <w:sz w:val="18"/>
              </w:rPr>
              <w:t>Öğrencilere dokunmadan önce koruma uyarısı yap</w:t>
            </w:r>
          </w:p>
        </w:tc>
      </w:tr>
    </w:tbl>
    <w:p/>
    <w:p>
      <w:r>
        <w:rPr>
          <w:b/>
          <w:color w:val="1B2A4A"/>
          <w:sz w:val="20"/>
        </w:rPr>
        <w:t xml:space="preserve">Zaman Yönetimi: </w:t>
      </w:r>
      <w:r>
        <w:rPr>
          <w:sz w:val="20"/>
        </w:rPr>
        <w:t>Teorik anlatımı (E3) 12 dakikadan fazla tutma; öğrencilerin bilgisayarda kendi işlemcilerini izlediği uygulama kısmına odaklan.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Bilgisayarlar çalışmazsa, karton kutulardan dev bir 'CPU Modeli' oluşturarak parçaları içine yerleştirme oyunu oyna.</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