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F7" w:rsidRDefault="001D41F7"/>
    <w:p w:rsidR="001D41F7" w:rsidRDefault="001D41F7"/>
    <w:p w:rsidR="001D41F7" w:rsidRDefault="001D41F7"/>
    <w:p w:rsidR="001D41F7" w:rsidRDefault="00C32808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D41F7" w:rsidRDefault="001D41F7"/>
    <w:p w:rsidR="001D41F7" w:rsidRDefault="00C32808">
      <w:pPr>
        <w:jc w:val="center"/>
      </w:pPr>
      <w:r>
        <w:rPr>
          <w:b/>
          <w:color w:val="1B2A4A"/>
          <w:sz w:val="64"/>
        </w:rPr>
        <w:t>BİLGİSAYAR İŞLETMENLİĞİ KURSU</w:t>
      </w:r>
    </w:p>
    <w:p w:rsidR="001D41F7" w:rsidRDefault="00C32808">
      <w:pPr>
        <w:jc w:val="center"/>
      </w:pPr>
      <w:r>
        <w:rPr>
          <w:color w:val="2C6FAD"/>
          <w:sz w:val="40"/>
        </w:rPr>
        <w:t>Modül 1: Bilgisayara Giriş</w:t>
      </w:r>
    </w:p>
    <w:p w:rsidR="001D41F7" w:rsidRDefault="00C32808">
      <w:pPr>
        <w:jc w:val="center"/>
      </w:pPr>
      <w:r>
        <w:rPr>
          <w:color w:val="757575"/>
          <w:sz w:val="28"/>
        </w:rPr>
        <w:t>İlk 4 Saatlik Ders Planı  |  Yapılandırmacı 5E Modeli</w:t>
      </w:r>
    </w:p>
    <w:p w:rsidR="001D41F7" w:rsidRDefault="001D41F7"/>
    <w:p w:rsidR="001D41F7" w:rsidRDefault="00C32808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D41F7" w:rsidRDefault="001D41F7"/>
    <w:p w:rsidR="001D41F7" w:rsidRDefault="001D41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1D41F7" w:rsidRDefault="00C32808">
            <w:r>
              <w:t xml:space="preserve">  Bilgisayar İşletmenliği (Operatörlüğü) - 163 Saat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1D41F7" w:rsidRDefault="00C32808">
            <w:r>
              <w:t xml:space="preserve">  Modül 1: Bilgisayara Giriş / 1-4. Saat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1D41F7" w:rsidRDefault="00C32808">
            <w:r>
              <w:t xml:space="preserve">  19 Mayıs 2026</w:t>
            </w:r>
          </w:p>
        </w:tc>
      </w:tr>
    </w:tbl>
    <w:p w:rsidR="001D41F7" w:rsidRDefault="001D41F7"/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1D41F7" w:rsidRDefault="001D41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61"/>
        <w:gridCol w:w="5528"/>
        <w:gridCol w:w="2550"/>
      </w:tblGrid>
      <w:tr w:rsidR="001D41F7" w:rsidTr="00B46416">
        <w:trPr>
          <w:jc w:val="center"/>
        </w:trPr>
        <w:tc>
          <w:tcPr>
            <w:tcW w:w="1561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5528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2550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1. Saat</w:t>
            </w:r>
          </w:p>
        </w:tc>
        <w:tc>
          <w:tcPr>
            <w:tcW w:w="5528" w:type="dxa"/>
          </w:tcPr>
          <w:p w:rsidR="001D41F7" w:rsidRDefault="00C32808">
            <w:r>
              <w:rPr>
                <w:sz w:val="18"/>
              </w:rPr>
              <w:t>Bilgi Teknolojisinin Temel Kavramları</w:t>
            </w:r>
          </w:p>
        </w:tc>
        <w:tc>
          <w:tcPr>
            <w:tcW w:w="2550" w:type="dxa"/>
          </w:tcPr>
          <w:p w:rsidR="001D41F7" w:rsidRDefault="00C32808">
            <w:r>
              <w:rPr>
                <w:sz w:val="18"/>
              </w:rPr>
              <w:t>45 dk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2. Saat</w:t>
            </w:r>
          </w:p>
        </w:tc>
        <w:tc>
          <w:tcPr>
            <w:tcW w:w="5528" w:type="dxa"/>
          </w:tcPr>
          <w:p w:rsidR="001D41F7" w:rsidRDefault="00C32808">
            <w:r>
              <w:rPr>
                <w:sz w:val="18"/>
              </w:rPr>
              <w:t>Donanım ve Yazılım Kavramları</w:t>
            </w:r>
          </w:p>
        </w:tc>
        <w:tc>
          <w:tcPr>
            <w:tcW w:w="2550" w:type="dxa"/>
          </w:tcPr>
          <w:p w:rsidR="001D41F7" w:rsidRDefault="00C32808">
            <w:r>
              <w:rPr>
                <w:sz w:val="18"/>
              </w:rPr>
              <w:t>45 dk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3. Saat</w:t>
            </w:r>
          </w:p>
        </w:tc>
        <w:tc>
          <w:tcPr>
            <w:tcW w:w="5528" w:type="dxa"/>
          </w:tcPr>
          <w:p w:rsidR="001D41F7" w:rsidRDefault="00C32808">
            <w:r>
              <w:rPr>
                <w:sz w:val="18"/>
              </w:rPr>
              <w:t>Bilgisayar Türleri</w:t>
            </w:r>
          </w:p>
        </w:tc>
        <w:tc>
          <w:tcPr>
            <w:tcW w:w="2550" w:type="dxa"/>
          </w:tcPr>
          <w:p w:rsidR="001D41F7" w:rsidRDefault="00C32808">
            <w:r>
              <w:rPr>
                <w:sz w:val="18"/>
              </w:rPr>
              <w:t>45 dk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4. Saat</w:t>
            </w:r>
          </w:p>
        </w:tc>
        <w:tc>
          <w:tcPr>
            <w:tcW w:w="5528" w:type="dxa"/>
          </w:tcPr>
          <w:p w:rsidR="001D41F7" w:rsidRDefault="00C32808">
            <w:r>
              <w:rPr>
                <w:sz w:val="18"/>
              </w:rPr>
              <w:t>Kişisel Bilgisayar Donanım Birimlerinin Sınıflandırılması</w:t>
            </w:r>
          </w:p>
        </w:tc>
        <w:tc>
          <w:tcPr>
            <w:tcW w:w="2550" w:type="dxa"/>
          </w:tcPr>
          <w:p w:rsidR="001D41F7" w:rsidRDefault="00C32808">
            <w:r>
              <w:rPr>
                <w:sz w:val="18"/>
              </w:rPr>
              <w:t>45 dk</w:t>
            </w:r>
          </w:p>
        </w:tc>
      </w:tr>
    </w:tbl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1D41F7">
        <w:trPr>
          <w:jc w:val="center"/>
        </w:trPr>
        <w:tc>
          <w:tcPr>
            <w:tcW w:w="1928" w:type="dxa"/>
            <w:shd w:val="clear" w:color="auto" w:fill="2C6FAD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1D41F7" w:rsidRDefault="00C32808">
      <w:r>
        <w:br w:type="page"/>
      </w:r>
    </w:p>
    <w:p w:rsidR="001D41F7" w:rsidRDefault="00C32808">
      <w:pPr>
        <w:jc w:val="center"/>
      </w:pPr>
      <w:r>
        <w:rPr>
          <w:b/>
          <w:color w:val="1B2A4A"/>
          <w:sz w:val="36"/>
        </w:rPr>
        <w:lastRenderedPageBreak/>
        <w:t>━━━  1. SAAT  ━━━</w:t>
      </w:r>
    </w:p>
    <w:p w:rsidR="001D41F7" w:rsidRDefault="00C32808">
      <w:pPr>
        <w:jc w:val="center"/>
      </w:pPr>
      <w:r>
        <w:rPr>
          <w:color w:val="2C6FAD"/>
          <w:sz w:val="32"/>
        </w:rPr>
        <w:t>Bilgi Teknolojisinin Temel</w:t>
      </w:r>
      <w:r>
        <w:rPr>
          <w:color w:val="2C6FAD"/>
          <w:sz w:val="32"/>
        </w:rPr>
        <w:t xml:space="preserve"> Kavramları</w:t>
      </w:r>
    </w:p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Bilgisayar teknolojisinin temel kavramlarını kullanarak, temel seviyede bilgisayar donanımlarını ve işletim sistemi bileşenlerini kullanır.</w:t>
      </w:r>
    </w:p>
    <w:p w:rsidR="001D41F7" w:rsidRDefault="001D41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61"/>
        <w:gridCol w:w="5670"/>
        <w:gridCol w:w="2408"/>
      </w:tblGrid>
      <w:tr w:rsidR="001D41F7" w:rsidTr="00B46416">
        <w:trPr>
          <w:jc w:val="center"/>
        </w:trPr>
        <w:tc>
          <w:tcPr>
            <w:tcW w:w="1561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5670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2408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K1.1</w:t>
            </w:r>
          </w:p>
        </w:tc>
        <w:tc>
          <w:tcPr>
            <w:tcW w:w="5670" w:type="dxa"/>
          </w:tcPr>
          <w:p w:rsidR="001D41F7" w:rsidRDefault="00C32808">
            <w:r>
              <w:rPr>
                <w:sz w:val="18"/>
              </w:rPr>
              <w:t xml:space="preserve">BT, veri, </w:t>
            </w:r>
            <w:r>
              <w:rPr>
                <w:sz w:val="18"/>
              </w:rPr>
              <w:t>enformasyon ve bilgi kavramlarını tanımlar.</w:t>
            </w:r>
          </w:p>
        </w:tc>
        <w:tc>
          <w:tcPr>
            <w:tcW w:w="2408" w:type="dxa"/>
          </w:tcPr>
          <w:p w:rsidR="001D41F7" w:rsidRDefault="00C32808">
            <w:r>
              <w:rPr>
                <w:sz w:val="18"/>
              </w:rPr>
              <w:t>Anlama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K1.2</w:t>
            </w:r>
          </w:p>
        </w:tc>
        <w:tc>
          <w:tcPr>
            <w:tcW w:w="5670" w:type="dxa"/>
          </w:tcPr>
          <w:p w:rsidR="001D41F7" w:rsidRDefault="00C32808">
            <w:r>
              <w:rPr>
                <w:sz w:val="18"/>
              </w:rPr>
              <w:t>Bilişim teknolojilerinin günlük hayattaki kullanım alanlarına örnekler verir.</w:t>
            </w:r>
          </w:p>
        </w:tc>
        <w:tc>
          <w:tcPr>
            <w:tcW w:w="2408" w:type="dxa"/>
          </w:tcPr>
          <w:p w:rsidR="001D41F7" w:rsidRDefault="00C32808">
            <w:r>
              <w:rPr>
                <w:sz w:val="18"/>
              </w:rPr>
              <w:t>Uygulama</w:t>
            </w:r>
          </w:p>
        </w:tc>
      </w:tr>
      <w:tr w:rsidR="001D41F7" w:rsidTr="00B46416">
        <w:trPr>
          <w:jc w:val="center"/>
        </w:trPr>
        <w:tc>
          <w:tcPr>
            <w:tcW w:w="1561" w:type="dxa"/>
          </w:tcPr>
          <w:p w:rsidR="001D41F7" w:rsidRDefault="00C32808">
            <w:r>
              <w:rPr>
                <w:sz w:val="18"/>
              </w:rPr>
              <w:t>K1.3</w:t>
            </w:r>
          </w:p>
        </w:tc>
        <w:tc>
          <w:tcPr>
            <w:tcW w:w="5670" w:type="dxa"/>
          </w:tcPr>
          <w:p w:rsidR="001D41F7" w:rsidRDefault="00C32808">
            <w:r>
              <w:rPr>
                <w:sz w:val="18"/>
              </w:rPr>
              <w:t>Bilişim sektörünün tarihsel gelişimini ve toplum üzerindeki önemini açıklar.</w:t>
            </w:r>
            <w:bookmarkStart w:id="0" w:name="_GoBack"/>
            <w:bookmarkEnd w:id="0"/>
          </w:p>
        </w:tc>
        <w:tc>
          <w:tcPr>
            <w:tcW w:w="2408" w:type="dxa"/>
          </w:tcPr>
          <w:p w:rsidR="001D41F7" w:rsidRDefault="00C32808">
            <w:r>
              <w:rPr>
                <w:sz w:val="18"/>
              </w:rPr>
              <w:t>Anlama</w:t>
            </w:r>
          </w:p>
        </w:tc>
      </w:tr>
    </w:tbl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ÖN BİLGİ  |  Ön Bi</w:t>
            </w:r>
            <w:r>
              <w:rPr>
                <w:b/>
                <w:color w:val="FFFFFF"/>
                <w:sz w:val="28"/>
              </w:rPr>
              <w:t>lgi ve Hazırlık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Temel okuma-yazma becerisi ve günlük hayatta teknolojik cihazlarla asgari düzeyde temas kurmuş olmak.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D41F7" w:rsidRDefault="00C32808">
      <w:pPr>
        <w:pStyle w:val="ListeMaddemi"/>
      </w:pPr>
      <w:r>
        <w:rPr>
          <w:sz w:val="20"/>
        </w:rPr>
        <w:t>Teknolojinin hayatı kolaylaştırmak için üretildiğinin farkında olmak.</w:t>
      </w:r>
    </w:p>
    <w:p w:rsidR="001D41F7" w:rsidRDefault="00C32808">
      <w:pPr>
        <w:pStyle w:val="ListeMaddemi"/>
      </w:pPr>
      <w:r>
        <w:rPr>
          <w:sz w:val="20"/>
        </w:rPr>
        <w:t xml:space="preserve">Bilgisayarın </w:t>
      </w:r>
      <w:r>
        <w:rPr>
          <w:sz w:val="20"/>
        </w:rPr>
        <w:t>sadece oyun değil, bir iş aracı olduğunun bilincinde olmak.</w:t>
      </w:r>
    </w:p>
    <w:p w:rsidR="001D41F7" w:rsidRDefault="00C32808">
      <w:pPr>
        <w:pStyle w:val="ListeMaddemi"/>
      </w:pPr>
      <w:r>
        <w:rPr>
          <w:sz w:val="20"/>
        </w:rPr>
        <w:t>Sayılar, harfler ve sembollerin bilgisayar için temel girdi birimleri olduğunu bilmek.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D41F7" w:rsidRDefault="00C32808">
      <w:pPr>
        <w:pStyle w:val="ListeMaddemi"/>
      </w:pPr>
      <w:r>
        <w:rPr>
          <w:sz w:val="20"/>
        </w:rPr>
        <w:t>"Veri" ve "Bilgi" kavramlarının eş anlamlı sanılması.</w:t>
      </w:r>
    </w:p>
    <w:p w:rsidR="001D41F7" w:rsidRDefault="00C32808">
      <w:pPr>
        <w:pStyle w:val="ListeMaddemi"/>
      </w:pPr>
      <w:r>
        <w:rPr>
          <w:sz w:val="20"/>
        </w:rPr>
        <w:t>BT'nin sadece bilgisayar kas</w:t>
      </w:r>
      <w:r>
        <w:rPr>
          <w:sz w:val="20"/>
        </w:rPr>
        <w:t>asından ibaret görülmesi.</w:t>
      </w:r>
    </w:p>
    <w:p w:rsidR="001D41F7" w:rsidRDefault="00C32808">
      <w:pPr>
        <w:pStyle w:val="ListeMaddemi"/>
      </w:pPr>
      <w:r>
        <w:rPr>
          <w:sz w:val="20"/>
        </w:rPr>
        <w:t>İnternetin "Bilgi Teknolojisi"nin tamamı sanılması.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D41F7" w:rsidRDefault="00C32808">
      <w:pPr>
        <w:pStyle w:val="ListeMaddemi"/>
      </w:pPr>
      <w:r>
        <w:rPr>
          <w:sz w:val="20"/>
        </w:rPr>
        <w:t>Bilgisayar ve projeksiyon cihazı</w:t>
      </w:r>
    </w:p>
    <w:p w:rsidR="001D41F7" w:rsidRDefault="00C32808">
      <w:pPr>
        <w:pStyle w:val="ListeMaddemi"/>
      </w:pPr>
      <w:r>
        <w:rPr>
          <w:sz w:val="20"/>
        </w:rPr>
        <w:t>Veri, enformasyon ve bilgi örneklerini içeren sunum dosyası</w:t>
      </w:r>
    </w:p>
    <w:p w:rsidR="001D41F7" w:rsidRDefault="00C32808">
      <w:pPr>
        <w:pStyle w:val="ListeMaddemi"/>
      </w:pPr>
      <w:r>
        <w:rPr>
          <w:sz w:val="20"/>
        </w:rPr>
        <w:t>Klavye, fare ve mikrofon gibi çevre birimleri</w:t>
      </w:r>
    </w:p>
    <w:p w:rsidR="001D41F7" w:rsidRDefault="00C32808">
      <w:pPr>
        <w:pStyle w:val="ListeMaddemi"/>
      </w:pPr>
      <w:r>
        <w:rPr>
          <w:sz w:val="20"/>
        </w:rPr>
        <w:t xml:space="preserve">Görsel tarihçe </w:t>
      </w:r>
      <w:r>
        <w:rPr>
          <w:sz w:val="20"/>
        </w:rPr>
        <w:t>zaman çizelgesi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D41F7" w:rsidRDefault="001D41F7"/>
    <w:p w:rsidR="001D41F7" w:rsidRDefault="00C32808">
      <w:r>
        <w:rPr>
          <w:i/>
          <w:color w:val="2C6FAD"/>
          <w:sz w:val="20"/>
        </w:rPr>
        <w:t xml:space="preserve">  Süre: 5 dakika</w:t>
      </w:r>
    </w:p>
    <w:p w:rsidR="001D41F7" w:rsidRDefault="00C32808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"Eğer bugün dünyadaki tüm dijital sistemler bir saniyeliğine </w:t>
      </w:r>
      <w:r>
        <w:rPr>
          <w:sz w:val="20"/>
        </w:rPr>
        <w:t>dursaydı, yarın sabah uyandığınızda hayatınızda neler eksik olurdu?"</w:t>
      </w:r>
    </w:p>
    <w:p w:rsidR="001D41F7" w:rsidRDefault="00C32808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Sabah çalan dijital alarmınızdan, otobüsteki kart okuma sistemine, marketteki barkoda kadar her an bir veri alışverişi içindeyiz. BT artık lüks değil, modern yaşa</w:t>
      </w:r>
      <w:r>
        <w:rPr>
          <w:sz w:val="20"/>
        </w:rPr>
        <w:t>mın sinir sistemidir.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1D41F7" w:rsidRDefault="00C32808">
      <w:r>
        <w:rPr>
          <w:b/>
          <w:color w:val="2C6FAD"/>
          <w:sz w:val="20"/>
        </w:rPr>
        <w:t xml:space="preserve">  1. </w:t>
      </w:r>
      <w:r>
        <w:rPr>
          <w:sz w:val="20"/>
        </w:rPr>
        <w:t>"Bilişim" kelimesini duyduğunuzda aklınıza gelen ilk üç nesne nedir?</w:t>
      </w:r>
    </w:p>
    <w:p w:rsidR="001D41F7" w:rsidRDefault="00C32808">
      <w:r>
        <w:rPr>
          <w:b/>
          <w:color w:val="2C6FAD"/>
          <w:sz w:val="20"/>
        </w:rPr>
        <w:t xml:space="preserve">  2. </w:t>
      </w:r>
      <w:r>
        <w:rPr>
          <w:sz w:val="20"/>
        </w:rPr>
        <w:t>Sizce bir bilgisayar "düşünebilir" mi yoksa sadece kendisine söyleneni mi yapar?</w:t>
      </w:r>
    </w:p>
    <w:p w:rsidR="001D41F7" w:rsidRDefault="00C32808">
      <w:r>
        <w:rPr>
          <w:b/>
          <w:color w:val="2C6FAD"/>
          <w:sz w:val="20"/>
        </w:rPr>
        <w:t xml:space="preserve">  3. </w:t>
      </w:r>
      <w:r>
        <w:rPr>
          <w:sz w:val="20"/>
        </w:rPr>
        <w:t>Elinizdeki alışveriş fişi üzerindeki raka</w:t>
      </w:r>
      <w:r>
        <w:rPr>
          <w:sz w:val="20"/>
        </w:rPr>
        <w:t>mlar "ham veri" midir yoksa "bilgi" midir?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Motivasyon Etkinliği: "Dijital Dedektifler"</w:t>
      </w:r>
    </w:p>
    <w:p w:rsidR="001D41F7" w:rsidRDefault="00C32808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Sınıf içinde hızlı bir gözlem ve farkındalık turu.</w:t>
      </w:r>
    </w:p>
    <w:p w:rsidR="001D41F7" w:rsidRDefault="00C32808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"Çevrenize bakın. Bu sınıfta gördüğünüz ama aslında BT ürünü olan 5 farklı şeyi gösterin." (Proje</w:t>
      </w:r>
      <w:r>
        <w:rPr>
          <w:sz w:val="20"/>
        </w:rPr>
        <w:t>ksiyon, akıllı saat, klima kumandası vb.)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D41F7" w:rsidRDefault="00C32808">
            <w:r>
              <w:rPr>
                <w:sz w:val="20"/>
              </w:rPr>
              <w:t>Büyük bir kargo şirketinde yöneticisiniz. 10.000 paket teslim edilecek ama bilgisayar sistemleri çöktü. Elinizde sadece kağıt üzerine rastgele yazılmış isimler ve adresler var. Bu ham ver</w:t>
            </w:r>
            <w:r>
              <w:rPr>
                <w:sz w:val="20"/>
              </w:rPr>
              <w:t>ileri hızlıca bilgiye dönüştürmek için neye ihtiyaç duyarsınız?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D41F7" w:rsidRDefault="001D41F7"/>
    <w:p w:rsidR="001D41F7" w:rsidRDefault="00C32808">
      <w:r>
        <w:rPr>
          <w:i/>
          <w:color w:val="007A7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Keşif Etkinliği: "Gizemli Kutudan Bilgiye"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Çalışması (4-5 kişilik)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Veri, enformasyon ve bilgi arasındaki farkı keşfetmek.</w:t>
      </w:r>
    </w:p>
    <w:p w:rsidR="001D41F7" w:rsidRDefault="00C32808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Zarflar (veri kartları), boş kartonlar, renkli kalemler, sınıftaki donanım araçları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>Her gruba "18, Derece, Güneşli, İstanbul, Yarın" gibi ham kelimeler bulunan zarf verilir.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>Kelimelerden anlamlı cümle kurulur.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Cümleden bir karar/tavsiye (bilgi) üretilir.</w:t>
      </w:r>
    </w:p>
    <w:p w:rsidR="001D41F7" w:rsidRDefault="00C32808">
      <w:r>
        <w:rPr>
          <w:b/>
          <w:color w:val="007A7A"/>
          <w:sz w:val="20"/>
        </w:rPr>
        <w:t xml:space="preserve">  4. </w:t>
      </w:r>
      <w:r>
        <w:rPr>
          <w:sz w:val="20"/>
        </w:rPr>
        <w:t>Süreç (Ham Kelime → Cümle → Karar) şematize edilir.</w:t>
      </w:r>
    </w:p>
    <w:p w:rsidR="001D41F7" w:rsidRDefault="00C32808">
      <w:r>
        <w:rPr>
          <w:b/>
          <w:color w:val="007A7A"/>
          <w:sz w:val="20"/>
        </w:rPr>
        <w:t xml:space="preserve">  5. </w:t>
      </w:r>
      <w:r>
        <w:rPr>
          <w:sz w:val="20"/>
        </w:rPr>
        <w:t>BT araç</w:t>
      </w:r>
      <w:r>
        <w:rPr>
          <w:sz w:val="20"/>
        </w:rPr>
        <w:t>larının bu süreçteki yeri tartışılır.</w:t>
      </w:r>
    </w:p>
    <w:p w:rsidR="001D41F7" w:rsidRDefault="00C32808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Aktif araştırmacı, veri analizcisi</w:t>
      </w:r>
    </w:p>
    <w:p w:rsidR="001D41F7" w:rsidRDefault="00C32808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Kolaylaştırıcı (cevap vermeden yönlendiren)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"Veriden Bilgiye Yolculuk" akış şeması posteri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Rakamlar tek </w:t>
      </w:r>
      <w:r>
        <w:rPr>
          <w:sz w:val="20"/>
        </w:rPr>
        <w:t>başınayken neden bir şey söylemez?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>BT olmasaydı milyonlarca veriyi anlamlı hale getirmek ne kadar sürerdi?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Bilgisayar mı bilgiyi üretir yoksa biz mi?</w:t>
      </w:r>
    </w:p>
    <w:p w:rsidR="001D41F7" w:rsidRDefault="00C32808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Her fikir değerlidir. Grupta herkesin bir görevi olmalıdır. Kararlar </w:t>
      </w:r>
      <w:r>
        <w:rPr>
          <w:sz w:val="20"/>
        </w:rPr>
        <w:t>ortak uzlaşı ile alınır.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D41F7" w:rsidRDefault="001D41F7"/>
    <w:p w:rsidR="001D41F7" w:rsidRDefault="00C32808">
      <w:r>
        <w:rPr>
          <w:i/>
          <w:color w:val="E65C00"/>
          <w:sz w:val="20"/>
        </w:rPr>
        <w:t xml:space="preserve">  Süre: 12 dakika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D41F7">
        <w:trPr>
          <w:jc w:val="center"/>
        </w:trPr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Bilgi Teknolojisi </w:t>
            </w:r>
            <w:r>
              <w:rPr>
                <w:sz w:val="18"/>
              </w:rPr>
              <w:t>(BT)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Bilginin toplanması, işlenmesi ve iletilmesinde kullanılan donanım ve yazılım bütünü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Akıllı telefon ve uygulamaları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Dişli çark (donanım) + motor (yazılım)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Veri (Data)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İşlenmemiş ham gerçekler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"40" sayısı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Dağınık yapboz parçaları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Enformasyon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Verinin </w:t>
            </w:r>
            <w:r>
              <w:rPr>
                <w:sz w:val="18"/>
              </w:rPr>
              <w:t>düzenlenmiş ve anlamlı hali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"Hava sıcaklığı 40 derece"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Birleşmeye başlamış yapboz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 (Knowledge)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Enformasyonun deneyimle karara dönüşmesi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"Hava 40°C, şapka takmalıyım"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Tamamlanmış yapboz resmi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Bilişim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Bilginin bilgisayar ile otomatik işlenmesi bilimi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E-Nabız sistemi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Bilgiyi işleyen fabrika bandı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D41F7" w:rsidRDefault="00C32808">
      <w:r>
        <w:rPr>
          <w:sz w:val="20"/>
        </w:rPr>
        <w:t>BT'nin Kapsamı: Sadece bilgisayarlar değil; projeksiyon, tarayıcı ve yazıcı gibi çevre birimleri ile yazılımların tamamı BT kavramına girer.</w:t>
      </w:r>
    </w:p>
    <w:p w:rsidR="001D41F7" w:rsidRDefault="00C32808">
      <w:r>
        <w:rPr>
          <w:sz w:val="20"/>
        </w:rPr>
        <w:t>Sürecin İşleyişi: "Girdi (Veri) → İşlem → Çıktı (En</w:t>
      </w:r>
      <w:r>
        <w:rPr>
          <w:sz w:val="20"/>
        </w:rPr>
        <w:t>formasyon)" döngüsü üzerine kuruludur.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Market Kasası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Barkod okunur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Barkod=veri, fiş toplamı=enformasyon, stok kararı=bilgi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Sınav Notları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Optik form okunur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İşaretler=veri, başarı puanı=enformasyon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Trafik Işıkları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Sensörler araç sayar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Araç sayısı=veri, kırmızı ışık süresi=enformasyon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Hastane Randevusu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TC No girilir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Kimlik no=veri, randevu saati=enformasyon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D41F7" w:rsidRDefault="00C32808">
      <w:pPr>
        <w:pStyle w:val="ListeMaddemi"/>
      </w:pPr>
      <w:r>
        <w:rPr>
          <w:sz w:val="20"/>
        </w:rPr>
        <w:t>Veri Piramidi: Tabanda geniş veri, tepede rafine bilgi</w:t>
      </w:r>
    </w:p>
    <w:p w:rsidR="001D41F7" w:rsidRDefault="00C32808">
      <w:pPr>
        <w:pStyle w:val="ListeMaddemi"/>
      </w:pPr>
      <w:r>
        <w:rPr>
          <w:sz w:val="20"/>
        </w:rPr>
        <w:t>BT Şemsiyesi:</w:t>
      </w:r>
      <w:r>
        <w:rPr>
          <w:sz w:val="20"/>
        </w:rPr>
        <w:t xml:space="preserve"> Altında donanım, yazılım ve ağ türleri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D41F7" w:rsidRDefault="00C32808">
      <w:r>
        <w:rPr>
          <w:b/>
          <w:color w:val="E65C00"/>
          <w:sz w:val="20"/>
        </w:rPr>
        <w:t xml:space="preserve">  1. </w:t>
      </w:r>
      <w:r>
        <w:rPr>
          <w:sz w:val="20"/>
        </w:rPr>
        <w:t>Mutfak: Ham sebzeler=veri, doğranıp tencereye girmesi=işlem, pişen yemek=enformasyon, tadına bakıp karar vermek=bilgi</w:t>
      </w:r>
    </w:p>
    <w:p w:rsidR="001D41F7" w:rsidRDefault="00C32808">
      <w:r>
        <w:rPr>
          <w:b/>
          <w:color w:val="E65C00"/>
          <w:sz w:val="20"/>
        </w:rPr>
        <w:t xml:space="preserve">  2. </w:t>
      </w:r>
      <w:r>
        <w:rPr>
          <w:sz w:val="20"/>
        </w:rPr>
        <w:t>Kütüphane: Tek harf=veri, kitap=enformasyon, okuyup öğrenmek=bi</w:t>
      </w:r>
      <w:r>
        <w:rPr>
          <w:sz w:val="20"/>
        </w:rPr>
        <w:t>lgi</w:t>
      </w:r>
    </w:p>
    <w:p w:rsidR="001D41F7" w:rsidRDefault="00C32808">
      <w:r>
        <w:rPr>
          <w:b/>
          <w:color w:val="E65C00"/>
          <w:sz w:val="20"/>
        </w:rPr>
        <w:t xml:space="preserve">  3. </w:t>
      </w:r>
      <w:r>
        <w:rPr>
          <w:sz w:val="20"/>
        </w:rPr>
        <w:t>İnşaat: Tuğlalar=veri, duvar=enformasyon, güvenli ev=bilgi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D41F7" w:rsidRDefault="00C32808">
      <w:pPr>
        <w:pStyle w:val="ListeMaddemi"/>
      </w:pPr>
      <w:r>
        <w:rPr>
          <w:sz w:val="20"/>
        </w:rPr>
        <w:t>"Bilgisayar bozulunca veri yok olur mu?"</w:t>
      </w:r>
    </w:p>
    <w:p w:rsidR="001D41F7" w:rsidRDefault="00C32808">
      <w:pPr>
        <w:pStyle w:val="ListeMaddemi"/>
      </w:pPr>
      <w:r>
        <w:rPr>
          <w:sz w:val="20"/>
        </w:rPr>
        <w:lastRenderedPageBreak/>
        <w:t>"Her enformasyon doğru bilgiye ulaştırır mı?"</w:t>
      </w:r>
    </w:p>
    <w:p w:rsidR="001D41F7" w:rsidRDefault="00C32808">
      <w:pPr>
        <w:pStyle w:val="ListeMaddemi"/>
      </w:pPr>
      <w:r>
        <w:rPr>
          <w:sz w:val="20"/>
        </w:rPr>
        <w:t>"Klavye bir BT parçası mıdır?"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</w:t>
      </w:r>
      <w:r>
        <w:rPr>
          <w:color w:val="BDBDBD"/>
          <w:sz w:val="12"/>
        </w:rPr>
        <w:t>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D41F7" w:rsidRDefault="001D41F7"/>
    <w:p w:rsidR="001D41F7" w:rsidRDefault="00C32808">
      <w:r>
        <w:rPr>
          <w:i/>
          <w:color w:val="6A1B9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Uygulama Etkinliği: "Geleceğin Akıllı Hastanesi BT Tasarımı"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Çalışması (4-5 kişilik)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BT bileşenlerini ve veri-bilgi </w:t>
      </w:r>
      <w:r>
        <w:rPr>
          <w:sz w:val="20"/>
        </w:rPr>
        <w:t>döngüsünü karmaşık bir sistem üzerinde kurgulamak.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Her gruba bir hastane senaryosu verilir.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3 farklı veri türü belirlenir (Nabız, TC No, ateş).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Hangi BT araçları ile toplanacağı yazılır.</w:t>
      </w:r>
    </w:p>
    <w:p w:rsidR="001D41F7" w:rsidRDefault="00C32808">
      <w:r>
        <w:rPr>
          <w:b/>
          <w:color w:val="6A1B9A"/>
          <w:sz w:val="20"/>
        </w:rPr>
        <w:t xml:space="preserve">  4. </w:t>
      </w:r>
      <w:r>
        <w:rPr>
          <w:sz w:val="20"/>
        </w:rPr>
        <w:t xml:space="preserve">Verilerin enformasyona </w:t>
      </w:r>
      <w:r>
        <w:rPr>
          <w:sz w:val="20"/>
        </w:rPr>
        <w:t>dönüşümü açıklanır.</w:t>
      </w:r>
    </w:p>
    <w:p w:rsidR="001D41F7" w:rsidRDefault="00C32808">
      <w:r>
        <w:rPr>
          <w:b/>
          <w:color w:val="6A1B9A"/>
          <w:sz w:val="20"/>
        </w:rPr>
        <w:t xml:space="preserve">  5. </w:t>
      </w:r>
      <w:r>
        <w:rPr>
          <w:sz w:val="20"/>
        </w:rPr>
        <w:t>Doktorun bilgi temelli kararı tanımlanır.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"Akıllı Hastane İş Akış Şeması" posteri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ATM'de veri nasıl bilgiye dönüşür?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BT tarımda nasıl kullanılabilir?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E-devlet'te hangi BT bileşenler</w:t>
      </w:r>
      <w:r>
        <w:rPr>
          <w:sz w:val="20"/>
        </w:rPr>
        <w:t>iyle etkileşirsiniz?</w:t>
      </w:r>
    </w:p>
    <w:p w:rsidR="001D41F7" w:rsidRDefault="00C32808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(veri analizi), Dil Bilimi (anlamlandırma), Sosyoloji (bilgi toplumu)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D41F7" w:rsidRDefault="00C32808">
            <w:r>
              <w:rPr>
                <w:sz w:val="20"/>
              </w:rPr>
              <w:t>Senaryo: Bir lojistik firması paketleri kağıt kalemle takip ediyor, sürekli gecikme var.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Çözüm: Barkod okuyu</w:t>
            </w:r>
            <w:r>
              <w:rPr>
                <w:sz w:val="20"/>
              </w:rPr>
              <w:t>cu, takip yazılımı ve veritabanı ile ham veriyi anlık bilgiye dönüştürmek.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"Bilginin fiziksel fabrikası olsaydı, makineler (donanım) ve kurallar (yazılım) nasıl olurdu? Tanıtım broşürü tasarlayın."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</w:t>
      </w:r>
      <w:r>
        <w:rPr>
          <w:color w:val="BDBDBD"/>
          <w:sz w:val="12"/>
        </w:rPr>
        <w:t>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D41F7" w:rsidRDefault="001D41F7"/>
    <w:p w:rsidR="001D41F7" w:rsidRDefault="00C32808">
      <w:r>
        <w:rPr>
          <w:i/>
          <w:color w:val="2E7D32"/>
          <w:sz w:val="20"/>
        </w:rPr>
        <w:t xml:space="preserve">  Süre: 8 dakika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D41F7" w:rsidRDefault="00C32808">
      <w:r>
        <w:rPr>
          <w:sz w:val="20"/>
        </w:rPr>
        <w:t xml:space="preserve">  ☐  BT kavramını kendi cümlelerimle açıklayabiliyorum.</w:t>
      </w:r>
    </w:p>
    <w:p w:rsidR="001D41F7" w:rsidRDefault="00C32808">
      <w:r>
        <w:rPr>
          <w:sz w:val="20"/>
        </w:rPr>
        <w:t xml:space="preserve">  ☐  Veri ve enformasyon farkını örnekle gösterebilirim.</w:t>
      </w:r>
    </w:p>
    <w:p w:rsidR="001D41F7" w:rsidRDefault="00C32808">
      <w:r>
        <w:rPr>
          <w:sz w:val="20"/>
        </w:rPr>
        <w:t xml:space="preserve">  ☐  BT bileşenlerini ayırt edebiliyorum.</w:t>
      </w:r>
    </w:p>
    <w:p w:rsidR="001D41F7" w:rsidRDefault="00C32808">
      <w:r>
        <w:rPr>
          <w:sz w:val="20"/>
        </w:rPr>
        <w:t xml:space="preserve">  ☐  Bilginin karar vermedeki önemini kavradım.</w:t>
      </w:r>
    </w:p>
    <w:p w:rsidR="001D41F7" w:rsidRDefault="00C32808">
      <w:r>
        <w:rPr>
          <w:sz w:val="20"/>
        </w:rPr>
        <w:t xml:space="preserve">  ☐  BT'nin günlük hayattaki faydasını belirtebilirim.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Bugün en şaşırtıcı </w:t>
      </w:r>
      <w:r>
        <w:rPr>
          <w:sz w:val="20"/>
        </w:rPr>
        <w:t>öğrendiğim şey neydi?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Hangi kavramda zorlanıyorum?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Bu kavramları hayatımda nerede kullanabilirim?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135"/>
        <w:gridCol w:w="5291"/>
        <w:gridCol w:w="3213"/>
      </w:tblGrid>
      <w:tr w:rsidR="001D41F7" w:rsidTr="00B46416">
        <w:trPr>
          <w:jc w:val="center"/>
        </w:trPr>
        <w:tc>
          <w:tcPr>
            <w:tcW w:w="1135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5291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D41F7" w:rsidTr="00B46416">
        <w:trPr>
          <w:jc w:val="center"/>
        </w:trPr>
        <w:tc>
          <w:tcPr>
            <w:tcW w:w="1135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5291" w:type="dxa"/>
          </w:tcPr>
          <w:p w:rsidR="001D41F7" w:rsidRDefault="00C32808">
            <w:r>
              <w:rPr>
                <w:sz w:val="18"/>
              </w:rPr>
              <w:t>Hangisi "veri" örneğidir? (A:25, B:Hava çok sıcak)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</w:t>
            </w:r>
          </w:p>
        </w:tc>
      </w:tr>
      <w:tr w:rsidR="001D41F7" w:rsidTr="00B46416">
        <w:trPr>
          <w:jc w:val="center"/>
        </w:trPr>
        <w:tc>
          <w:tcPr>
            <w:tcW w:w="1135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5291" w:type="dxa"/>
          </w:tcPr>
          <w:p w:rsidR="001D41F7" w:rsidRDefault="00C32808">
            <w:r>
              <w:rPr>
                <w:sz w:val="18"/>
              </w:rPr>
              <w:t xml:space="preserve">BT donanım ve ........... </w:t>
            </w:r>
            <w:r>
              <w:rPr>
                <w:sz w:val="18"/>
              </w:rPr>
              <w:t>bileşenlerinden oluşur.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Yazılım</w:t>
            </w:r>
          </w:p>
        </w:tc>
      </w:tr>
      <w:tr w:rsidR="001D41F7" w:rsidTr="00B46416">
        <w:trPr>
          <w:jc w:val="center"/>
        </w:trPr>
        <w:tc>
          <w:tcPr>
            <w:tcW w:w="1135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5291" w:type="dxa"/>
          </w:tcPr>
          <w:p w:rsidR="001D41F7" w:rsidRDefault="00C32808">
            <w:r>
              <w:rPr>
                <w:sz w:val="18"/>
              </w:rPr>
              <w:t>D/Y: Bilgisayarlar veriyi işlemeden bilgiye dönüştürür.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Yanlış</w:t>
            </w:r>
          </w:p>
        </w:tc>
      </w:tr>
      <w:tr w:rsidR="001D41F7" w:rsidTr="00B46416">
        <w:trPr>
          <w:jc w:val="center"/>
        </w:trPr>
        <w:tc>
          <w:tcPr>
            <w:tcW w:w="1135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5291" w:type="dxa"/>
          </w:tcPr>
          <w:p w:rsidR="001D41F7" w:rsidRDefault="00C32808">
            <w:r>
              <w:rPr>
                <w:sz w:val="18"/>
              </w:rPr>
              <w:t>Barkod okuyucu bir ........... birimidir.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Giriş</w:t>
            </w:r>
          </w:p>
        </w:tc>
      </w:tr>
      <w:tr w:rsidR="001D41F7" w:rsidTr="00B46416">
        <w:trPr>
          <w:jc w:val="center"/>
        </w:trPr>
        <w:tc>
          <w:tcPr>
            <w:tcW w:w="1135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5291" w:type="dxa"/>
          </w:tcPr>
          <w:p w:rsidR="001D41F7" w:rsidRDefault="00C32808">
            <w:r>
              <w:rPr>
                <w:sz w:val="18"/>
              </w:rPr>
              <w:t>Bilginin işlenmesi bilimine ne denir?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Bilişim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D41F7" w:rsidRDefault="00C32808">
      <w:r>
        <w:rPr>
          <w:b/>
          <w:color w:val="2E7D32"/>
          <w:sz w:val="20"/>
        </w:rPr>
        <w:t>Açık Uçlu: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Bilginin kontrolsüz </w:t>
      </w:r>
      <w:r>
        <w:rPr>
          <w:sz w:val="20"/>
        </w:rPr>
        <w:t>yayılmasının etkileri neler?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"Bilgi güçtür" sözünü BT açısından nasıl yorumlarsınız?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Yapay zeka veriyi insansız bilgiye dönüştürebilir mi?</w:t>
      </w:r>
    </w:p>
    <w:p w:rsidR="001D41F7" w:rsidRDefault="00C32808">
      <w:r>
        <w:rPr>
          <w:b/>
          <w:color w:val="2E7D32"/>
          <w:sz w:val="20"/>
        </w:rPr>
        <w:t>Eleştirel Düşünme: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Her enformasyon her zaman doğru mudur?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BT erişimi olmayan toplumlar ne zorlukl</w:t>
      </w:r>
      <w:r>
        <w:rPr>
          <w:sz w:val="20"/>
        </w:rPr>
        <w:t>ar yaşar?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Hatalı girilen veri tüm sistemi nasıl etkiler?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Adım Adım Uygulama: "Veri Girişinden Rapor Çıktısına"</w:t>
      </w:r>
    </w:p>
    <w:p w:rsidR="001D41F7" w:rsidRDefault="00C32808">
      <w:r>
        <w:rPr>
          <w:b/>
          <w:color w:val="1B2A4A"/>
          <w:sz w:val="20"/>
        </w:rPr>
        <w:t xml:space="preserve">Hedef: </w:t>
      </w:r>
      <w:r>
        <w:rPr>
          <w:sz w:val="20"/>
        </w:rPr>
        <w:t>BT sisteminin çalışma döngüsünü görmek.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1. Giriş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Kelime işlemci açın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Boş belge görünür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2. Veri Girişi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Ad ve doğum yılı yazın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Ham veri ekranda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3. İşlem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Sırala/Hesapla ile yaşınızı bulun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Veri işlenir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4. Enformasyon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Ad-Yaş</w:t>
            </w:r>
            <w:r>
              <w:rPr>
                <w:sz w:val="18"/>
              </w:rPr>
              <w:t xml:space="preserve"> tablosunu inceleyin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Enformasyon oluşur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5. Çıkış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Yazıcıdan çıktı alın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Fiziksel çıktı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Çıktı kağıdında anlamlı kimlik bilgisinin görülmesi.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Canlı Demo: </w:t>
      </w:r>
      <w:r>
        <w:rPr>
          <w:b/>
          <w:color w:val="C62828"/>
          <w:sz w:val="24"/>
        </w:rPr>
        <w:t>"BT Ekosistemini Tanıyalım"</w:t>
      </w:r>
    </w:p>
    <w:p w:rsidR="001D41F7" w:rsidRDefault="00C32808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Kasayı açar, anakartı gösterir; web'den ham borsa verilerini grafik haline getirir.</w:t>
      </w:r>
    </w:p>
    <w:p w:rsidR="001D41F7" w:rsidRDefault="00C32808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Verilerin grafik haline gelme sürecini not eder.</w:t>
      </w:r>
    </w:p>
    <w:p w:rsidR="001D41F7" w:rsidRDefault="00C32808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Donanım parçalarına dokunurken</w:t>
      </w:r>
      <w:r>
        <w:rPr>
          <w:sz w:val="20"/>
        </w:rPr>
        <w:t xml:space="preserve"> statik elektriğe dikkat.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94"/>
        <w:gridCol w:w="2835"/>
        <w:gridCol w:w="5810"/>
      </w:tblGrid>
      <w:tr w:rsidR="001D41F7" w:rsidTr="00B46416">
        <w:trPr>
          <w:jc w:val="center"/>
        </w:trPr>
        <w:tc>
          <w:tcPr>
            <w:tcW w:w="994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2835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5810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D41F7" w:rsidTr="00B46416">
        <w:trPr>
          <w:jc w:val="center"/>
        </w:trPr>
        <w:tc>
          <w:tcPr>
            <w:tcW w:w="994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2835" w:type="dxa"/>
          </w:tcPr>
          <w:p w:rsidR="001D41F7" w:rsidRDefault="00C32808">
            <w:r>
              <w:rPr>
                <w:sz w:val="18"/>
              </w:rPr>
              <w:t>Başlangıç</w:t>
            </w:r>
          </w:p>
        </w:tc>
        <w:tc>
          <w:tcPr>
            <w:tcW w:w="5810" w:type="dxa"/>
          </w:tcPr>
          <w:p w:rsidR="001D41F7" w:rsidRDefault="00C32808">
            <w:r>
              <w:rPr>
                <w:sz w:val="18"/>
              </w:rPr>
              <w:t>Klavye/Windows/Fare/Word'ü donanım-yazılım olarak ayırın</w:t>
            </w:r>
          </w:p>
        </w:tc>
      </w:tr>
      <w:tr w:rsidR="001D41F7" w:rsidTr="00B46416">
        <w:trPr>
          <w:jc w:val="center"/>
        </w:trPr>
        <w:tc>
          <w:tcPr>
            <w:tcW w:w="994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2835" w:type="dxa"/>
          </w:tcPr>
          <w:p w:rsidR="001D41F7" w:rsidRDefault="00C32808">
            <w:r>
              <w:rPr>
                <w:sz w:val="18"/>
              </w:rPr>
              <w:t>Orta</w:t>
            </w:r>
          </w:p>
        </w:tc>
        <w:tc>
          <w:tcPr>
            <w:tcW w:w="5810" w:type="dxa"/>
          </w:tcPr>
          <w:p w:rsidR="001D41F7" w:rsidRDefault="00C32808">
            <w:r>
              <w:rPr>
                <w:sz w:val="18"/>
              </w:rPr>
              <w:t>5 veriden anlamlı bir cümle (enfo</w:t>
            </w:r>
            <w:r>
              <w:rPr>
                <w:sz w:val="18"/>
              </w:rPr>
              <w:t>rmasyon) kurun</w:t>
            </w:r>
          </w:p>
        </w:tc>
      </w:tr>
      <w:tr w:rsidR="001D41F7" w:rsidTr="00B46416">
        <w:trPr>
          <w:jc w:val="center"/>
        </w:trPr>
        <w:tc>
          <w:tcPr>
            <w:tcW w:w="994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2835" w:type="dxa"/>
          </w:tcPr>
          <w:p w:rsidR="001D41F7" w:rsidRDefault="00C32808">
            <w:r>
              <w:rPr>
                <w:sz w:val="18"/>
              </w:rPr>
              <w:t>İleri</w:t>
            </w:r>
          </w:p>
        </w:tc>
        <w:tc>
          <w:tcPr>
            <w:tcW w:w="5810" w:type="dxa"/>
          </w:tcPr>
          <w:p w:rsidR="001D41F7" w:rsidRDefault="00C32808">
            <w:r>
              <w:rPr>
                <w:sz w:val="18"/>
              </w:rPr>
              <w:t>Bakkalın barkod sistemine geçişindeki veri-bilgi değişimini şematize edin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Vaka Çalışması: "Yanlış Veri Felaketi"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D41F7" w:rsidRDefault="00C32808">
            <w:r>
              <w:rPr>
                <w:sz w:val="20"/>
              </w:rPr>
              <w:t xml:space="preserve">Bir hastanede kan grubu verisi </w:t>
            </w:r>
            <w:r>
              <w:rPr>
                <w:sz w:val="20"/>
              </w:rPr>
              <w:t>yanlış girilmiştir. Bu yanlış veri tedavi kararını nasıl etkiler? BT bu hatayı düzeltebilir mi?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Veri doğruluğunun (Data Integrity) önemine dair farkındalık raporu.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</w:t>
      </w:r>
      <w:r>
        <w:rPr>
          <w:color w:val="BDBDBD"/>
          <w:sz w:val="12"/>
        </w:rPr>
        <w:t>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D41F7" w:rsidRDefault="00C32808">
      <w:r>
        <w:rPr>
          <w:sz w:val="20"/>
        </w:rPr>
        <w:t>Bugün bilişim dünyasının temel yapı taşları olan veri, enformasyon ve bilgi kavramlarını inceledik. Ham verinin işlenerek anlamlı çıktıya dönüşümünü ve BT'nin modern yaşamdaki kritik rolünü kavradık.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Bilgi Teknolojisi (BT)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Veri (Data)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Enformasyon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Bilgi (Knowledge)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Bilişim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Girdi (Input)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İşlem (Process)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Çıktı (Output)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D41F7" w:rsidRDefault="00C32808">
      <w:r>
        <w:rPr>
          <w:sz w:val="20"/>
        </w:rPr>
        <w:t xml:space="preserve">Bugün kavramsal çerçeveyi öğrendik. Sonraki saatte bu verileri </w:t>
      </w:r>
      <w:r>
        <w:rPr>
          <w:sz w:val="20"/>
        </w:rPr>
        <w:t>fiziksel olarak işleyen Donanım parçalarını ve onlara komut veren Yazılım dünyasını keşfedeceğiz.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D41F7" w:rsidRDefault="00C32808">
            <w:r>
              <w:rPr>
                <w:sz w:val="20"/>
              </w:rPr>
              <w:t>Görev: Evinizdeki bir teknolojik cihazın hangi verileri topladığını, nasıl enformasyona dönüştürdüğünü ve hangi bilgiye/karara ulaştığın</w:t>
            </w:r>
            <w:r>
              <w:rPr>
                <w:sz w:val="20"/>
              </w:rPr>
              <w:t>ızı anlatan bir paragraf yazın.</w:t>
            </w:r>
            <w:r>
              <w:rPr>
                <w:sz w:val="20"/>
              </w:rPr>
              <w:br/>
              <w:t>Teslim: Bir sonraki dersin başlangıcı.</w:t>
            </w:r>
            <w:r>
              <w:rPr>
                <w:sz w:val="20"/>
              </w:rPr>
              <w:br/>
              <w:t>Kriter: Veri-enformasyon-bilgi kavramlarının doğru kullanılması.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Der</w:t>
      </w:r>
      <w:r>
        <w:rPr>
          <w:b/>
          <w:color w:val="1B2A4A"/>
          <w:sz w:val="24"/>
        </w:rPr>
        <w:t>sten Önce Yapılacaklar</w:t>
      </w:r>
    </w:p>
    <w:p w:rsidR="001D41F7" w:rsidRDefault="00C32808">
      <w:pPr>
        <w:pStyle w:val="ListeMaddemi"/>
      </w:pPr>
      <w:r>
        <w:rPr>
          <w:sz w:val="20"/>
        </w:rPr>
        <w:t>Projeksiyon ve bilgisayar bağlantısını kontrol et.</w:t>
      </w:r>
    </w:p>
    <w:p w:rsidR="001D41F7" w:rsidRDefault="00C32808">
      <w:pPr>
        <w:pStyle w:val="ListeMaddemi"/>
      </w:pPr>
      <w:r>
        <w:rPr>
          <w:sz w:val="20"/>
        </w:rPr>
        <w:t>Donanım birimlerinin çalışır durumda olduğundan emin ol.</w:t>
      </w:r>
    </w:p>
    <w:p w:rsidR="001D41F7" w:rsidRDefault="00C32808">
      <w:pPr>
        <w:pStyle w:val="ListeMaddemi"/>
      </w:pPr>
      <w:r>
        <w:rPr>
          <w:sz w:val="20"/>
        </w:rPr>
        <w:t>Veri kartlarını hazırla.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Veri-enformasyon karışıklığı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Mutfak Analojisi gibi somut</w:t>
            </w:r>
            <w:r>
              <w:rPr>
                <w:sz w:val="18"/>
              </w:rPr>
              <w:t xml:space="preserve"> benzetmeleri tekrarla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Teknik terim korkusu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Günlük hayattan tanıdık örnekler ver (sosyal medya, e-okul)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Katılım düşüklüğü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Çekingen öğrencilere basit dikkat çekici sorular yönelt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Giriş (Engage) 5 dakikayı geçmesin; süreyi Keşif ve </w:t>
      </w:r>
      <w:r>
        <w:rPr>
          <w:sz w:val="20"/>
        </w:rPr>
        <w:t>Açıklama'ya ayır. Etkinlikte zamanlayıcı kullan.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D41F7" w:rsidRDefault="00C32808">
            <w:r>
              <w:rPr>
                <w:sz w:val="20"/>
              </w:rPr>
              <w:t>Elektrik kesilir veya projeksiyon çalışmazsa, tahtayı kullanarak devam et. Donanım parçalarını elden ele dolaştırarak giriş-çıkış kavramlarını anlat.</w:t>
            </w:r>
          </w:p>
        </w:tc>
      </w:tr>
    </w:tbl>
    <w:p w:rsidR="001D41F7" w:rsidRDefault="001D41F7"/>
    <w:p w:rsidR="001D41F7" w:rsidRDefault="00C32808">
      <w:r>
        <w:lastRenderedPageBreak/>
        <w:br w:type="page"/>
      </w:r>
    </w:p>
    <w:p w:rsidR="001D41F7" w:rsidRDefault="00C32808">
      <w:pPr>
        <w:jc w:val="center"/>
      </w:pPr>
      <w:r>
        <w:rPr>
          <w:b/>
          <w:color w:val="1B2A4A"/>
          <w:sz w:val="36"/>
        </w:rPr>
        <w:lastRenderedPageBreak/>
        <w:t>━━━  2. SAAT  ━━━</w:t>
      </w:r>
    </w:p>
    <w:p w:rsidR="001D41F7" w:rsidRDefault="00C32808">
      <w:pPr>
        <w:jc w:val="center"/>
      </w:pPr>
      <w:r>
        <w:rPr>
          <w:color w:val="2C6FAD"/>
          <w:sz w:val="32"/>
        </w:rPr>
        <w:t>Donanım</w:t>
      </w:r>
      <w:r>
        <w:rPr>
          <w:color w:val="2C6FAD"/>
          <w:sz w:val="32"/>
        </w:rPr>
        <w:t xml:space="preserve"> ve Yazılım Kavramları</w:t>
      </w:r>
    </w:p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Bilgisayar teknolojisinin temel kavramlarını kullanarak, temel seviyede bilgisayar donanımlarını ve işletim sistemi bileşenlerini kullanır.</w:t>
      </w:r>
    </w:p>
    <w:p w:rsidR="001D41F7" w:rsidRDefault="001D41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K2.1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Donanım ve yazılım kavramlarını tanımlayarak aralarındaki farkları açıklar.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Anlama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K2.2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Sistem yazılımı ve uygulama yazılımı arasındaki farkı ayırt eder.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Analiz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K2.3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Donanım birimlerini işlevlerine göre (giriş/çıkış/işlem/depolama) sınıflandırır.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Uygulam</w:t>
            </w:r>
            <w:r>
              <w:rPr>
                <w:sz w:val="18"/>
              </w:rPr>
              <w:t>a</w:t>
            </w:r>
          </w:p>
        </w:tc>
      </w:tr>
    </w:tbl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1. saatte işlenen BT ve veri/bilgi kavramlarının bilinmesi.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D41F7" w:rsidRDefault="00C32808">
      <w:pPr>
        <w:pStyle w:val="ListeMaddemi"/>
      </w:pPr>
      <w:r>
        <w:rPr>
          <w:sz w:val="20"/>
        </w:rPr>
        <w:t>Bilgisayarın komutlarla çalışan bir sistem olduğu.</w:t>
      </w:r>
    </w:p>
    <w:p w:rsidR="001D41F7" w:rsidRDefault="00C32808">
      <w:pPr>
        <w:pStyle w:val="ListeMaddemi"/>
      </w:pPr>
      <w:r>
        <w:rPr>
          <w:sz w:val="20"/>
        </w:rPr>
        <w:t>Fiziksel cihaz ile içindeki programın farklı olduğu.</w:t>
      </w:r>
    </w:p>
    <w:p w:rsidR="001D41F7" w:rsidRDefault="00C32808">
      <w:pPr>
        <w:pStyle w:val="ListeMaddemi"/>
      </w:pPr>
      <w:r>
        <w:rPr>
          <w:sz w:val="20"/>
        </w:rPr>
        <w:t>Telefon ve tabletlerin birer bilgisayar türü olduğu.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D41F7" w:rsidRDefault="00C32808">
      <w:pPr>
        <w:pStyle w:val="ListeMaddemi"/>
      </w:pPr>
      <w:r>
        <w:rPr>
          <w:sz w:val="20"/>
        </w:rPr>
        <w:t>Yazılımın fiziksel yer kapladığını düşünmek.</w:t>
      </w:r>
    </w:p>
    <w:p w:rsidR="001D41F7" w:rsidRDefault="00C32808">
      <w:pPr>
        <w:pStyle w:val="ListeMaddemi"/>
      </w:pPr>
      <w:r>
        <w:rPr>
          <w:sz w:val="20"/>
        </w:rPr>
        <w:t>İnternet tarayıcısını donanım sanmak.</w:t>
      </w:r>
    </w:p>
    <w:p w:rsidR="001D41F7" w:rsidRDefault="00C32808">
      <w:pPr>
        <w:pStyle w:val="ListeMaddemi"/>
      </w:pPr>
      <w:r>
        <w:rPr>
          <w:sz w:val="20"/>
        </w:rPr>
        <w:t>İşletim sistemi olmadan uygulamaların çalışabileceğini sanmak.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D41F7" w:rsidRDefault="00C32808">
      <w:pPr>
        <w:pStyle w:val="ListeMaddemi"/>
      </w:pPr>
      <w:r>
        <w:rPr>
          <w:sz w:val="20"/>
        </w:rPr>
        <w:t>Örnek</w:t>
      </w:r>
      <w:r>
        <w:rPr>
          <w:sz w:val="20"/>
        </w:rPr>
        <w:t xml:space="preserve"> donanım parçaları (klavye, fare, eski RAM/işlemci)</w:t>
      </w:r>
    </w:p>
    <w:p w:rsidR="001D41F7" w:rsidRDefault="00C32808">
      <w:pPr>
        <w:pStyle w:val="ListeMaddemi"/>
      </w:pPr>
      <w:r>
        <w:rPr>
          <w:sz w:val="20"/>
        </w:rPr>
        <w:t>Yazılım logolarını içeren kartlar</w:t>
      </w:r>
    </w:p>
    <w:p w:rsidR="001D41F7" w:rsidRDefault="00C32808">
      <w:pPr>
        <w:pStyle w:val="ListeMaddemi"/>
      </w:pPr>
      <w:r>
        <w:rPr>
          <w:sz w:val="20"/>
        </w:rPr>
        <w:t>Projeksiyon cihazı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D41F7" w:rsidRDefault="001D41F7"/>
    <w:p w:rsidR="001D41F7" w:rsidRDefault="00C32808">
      <w:r>
        <w:rPr>
          <w:i/>
          <w:color w:val="2C6FAD"/>
          <w:sz w:val="20"/>
        </w:rPr>
        <w:t xml:space="preserve">  Süre: 5 dakika</w:t>
      </w:r>
    </w:p>
    <w:p w:rsidR="001D41F7" w:rsidRDefault="00C32808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"Dünyanın en güçlü motoruna sahip bir araba var ama ne direksiyon ne sürücü var. Bu araba işe yarar mı?"</w:t>
      </w:r>
    </w:p>
    <w:p w:rsidR="001D41F7" w:rsidRDefault="00C32808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Telefonunuzun ekranı (donanım) kırıldığında mı yoksa Instagram (yazılım) çöktüğünde mi ci</w:t>
      </w:r>
      <w:r>
        <w:rPr>
          <w:sz w:val="20"/>
        </w:rPr>
        <w:t>hazı kullanmak daha zor? Bu bağımlılık bilgisayarların temelidir.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1D41F7" w:rsidRDefault="00C32808">
      <w:r>
        <w:rPr>
          <w:b/>
          <w:color w:val="2C6FAD"/>
          <w:sz w:val="20"/>
        </w:rPr>
        <w:t xml:space="preserve">  1. </w:t>
      </w:r>
      <w:r>
        <w:rPr>
          <w:sz w:val="20"/>
        </w:rPr>
        <w:t>Bilgisayarda dokunabildiğimiz parçalara ne denir?</w:t>
      </w:r>
    </w:p>
    <w:p w:rsidR="001D41F7" w:rsidRDefault="00C32808">
      <w:r>
        <w:rPr>
          <w:b/>
          <w:color w:val="2C6FAD"/>
          <w:sz w:val="20"/>
        </w:rPr>
        <w:t xml:space="preserve">  2. </w:t>
      </w:r>
      <w:r>
        <w:rPr>
          <w:sz w:val="20"/>
        </w:rPr>
        <w:t>Bilgisayarın açılmasını sağlayan ana program nedir?</w:t>
      </w:r>
    </w:p>
    <w:p w:rsidR="001D41F7" w:rsidRDefault="00C32808">
      <w:r>
        <w:rPr>
          <w:b/>
          <w:color w:val="2C6FAD"/>
          <w:sz w:val="20"/>
        </w:rPr>
        <w:t xml:space="preserve">  3. </w:t>
      </w:r>
      <w:r>
        <w:rPr>
          <w:sz w:val="20"/>
        </w:rPr>
        <w:t>Bir oyun CD'si donanım mıdır yoksa içindeki o</w:t>
      </w:r>
      <w:r>
        <w:rPr>
          <w:sz w:val="20"/>
        </w:rPr>
        <w:t>yun mu yazılım?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Motivasyon Etkinliği: "Ruh ve Beden"</w:t>
      </w:r>
    </w:p>
    <w:p w:rsidR="001D41F7" w:rsidRDefault="00C32808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Donanım-yazılım ilişkisini kavramak için hızlı benzetme oyunu.</w:t>
      </w:r>
    </w:p>
    <w:p w:rsidR="001D41F7" w:rsidRDefault="00C32808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"Donanım dediğimde heykel gibi durun, Yazılım dediğimde hareket edin. Sadece donanım olduğunda neden hareket edemediğin</w:t>
      </w:r>
      <w:r>
        <w:rPr>
          <w:sz w:val="20"/>
        </w:rPr>
        <w:t>izi düşünün."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D41F7" w:rsidRDefault="00C32808">
            <w:r>
              <w:rPr>
                <w:sz w:val="20"/>
              </w:rPr>
              <w:t>Yeni bilgisayar aldınız. Kutusundan çıkardınız, fişe taktınız ama ekranda sadece 'Operating System Not Found' yazıyor. Parçalar sağlam olmasına rağmen neden kullanamıyorsunuz?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D41F7" w:rsidRDefault="001D41F7"/>
    <w:p w:rsidR="001D41F7" w:rsidRDefault="00C32808">
      <w:r>
        <w:rPr>
          <w:i/>
          <w:color w:val="007A7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Keşif Etkinliği: "Parçaları Ayır, Görevi Bul"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Eşli Çalışma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Donanım ve yazılım türleri</w:t>
      </w:r>
      <w:r>
        <w:rPr>
          <w:sz w:val="20"/>
        </w:rPr>
        <w:t>ni sınıflandırmak.</w:t>
      </w:r>
    </w:p>
    <w:p w:rsidR="001D41F7" w:rsidRDefault="00C32808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Karışık donanım/yazılım isim kartları, 'Donanım' ve 'Yazılım' yazılı kutular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>Her eşe 10 karışık kart verilir (Windows, Klavye, Word, İşlemci, Fare, Chrome vb.).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Kartlar "Dokunabildiklerim" ve </w:t>
      </w:r>
      <w:r>
        <w:rPr>
          <w:sz w:val="20"/>
        </w:rPr>
        <w:t>"Dokunamadıklarım" olarak ayrılır.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Donanımlar giriş/çıkış olarak gruplandırılır.</w:t>
      </w:r>
    </w:p>
    <w:p w:rsidR="001D41F7" w:rsidRDefault="00C32808">
      <w:r>
        <w:rPr>
          <w:b/>
          <w:color w:val="007A7A"/>
          <w:sz w:val="20"/>
        </w:rPr>
        <w:t xml:space="preserve">  4. </w:t>
      </w:r>
      <w:r>
        <w:rPr>
          <w:sz w:val="20"/>
        </w:rPr>
        <w:t>Yazılımlar sistem/uygulama olarak ayrılır.</w:t>
      </w:r>
    </w:p>
    <w:p w:rsidR="001D41F7" w:rsidRDefault="00C32808">
      <w:r>
        <w:rPr>
          <w:b/>
          <w:color w:val="007A7A"/>
          <w:sz w:val="20"/>
        </w:rPr>
        <w:t xml:space="preserve">  5. </w:t>
      </w:r>
      <w:r>
        <w:rPr>
          <w:sz w:val="20"/>
        </w:rPr>
        <w:t>Her çift bir donanımı bir yazılımla eşleştirip ne işe yaradığını açıklar.</w:t>
      </w:r>
    </w:p>
    <w:p w:rsidR="001D41F7" w:rsidRDefault="00C32808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Sınıflandırıcı ve Sözcü</w:t>
      </w:r>
    </w:p>
    <w:p w:rsidR="001D41F7" w:rsidRDefault="00C32808">
      <w:r>
        <w:rPr>
          <w:b/>
          <w:color w:val="1B2A4A"/>
          <w:sz w:val="20"/>
        </w:rPr>
        <w:t>Öğret</w:t>
      </w:r>
      <w:r>
        <w:rPr>
          <w:b/>
          <w:color w:val="1B2A4A"/>
          <w:sz w:val="20"/>
        </w:rPr>
        <w:t xml:space="preserve">men Rolü: </w:t>
      </w:r>
      <w:r>
        <w:rPr>
          <w:sz w:val="20"/>
        </w:rPr>
        <w:t>Keşfi derinleştiren kolaylaştırıcı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Kartların doğru kategorilere yerleştirildiği Sistem Şeması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>Yazılım olmadan yazıcı kağıt çıkartabilir mi?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>Donanım gelişmeden yazılımın gelişmesi mümkün mü?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Hangi</w:t>
      </w:r>
      <w:r>
        <w:rPr>
          <w:sz w:val="20"/>
        </w:rPr>
        <w:t xml:space="preserve"> parça bilgisayarın beynidir?</w:t>
      </w:r>
    </w:p>
    <w:p w:rsidR="001D41F7" w:rsidRDefault="00C32808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Fikir ayrılıklarında 'Neden?' diye sorulmalı, her iki ortak da kartlara dokunmalıdır.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</w:t>
            </w:r>
            <w:r>
              <w:rPr>
                <w:b/>
                <w:color w:val="FFFFFF"/>
                <w:sz w:val="28"/>
              </w:rPr>
              <w:t xml:space="preserve"> Kavramları Yapılandırma</w:t>
            </w:r>
          </w:p>
        </w:tc>
      </w:tr>
    </w:tbl>
    <w:p w:rsidR="001D41F7" w:rsidRDefault="001D41F7"/>
    <w:p w:rsidR="001D41F7" w:rsidRDefault="00C32808">
      <w:r>
        <w:rPr>
          <w:i/>
          <w:color w:val="E65C00"/>
          <w:sz w:val="20"/>
        </w:rPr>
        <w:t xml:space="preserve">  Süre: 12 dakika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D41F7">
        <w:trPr>
          <w:jc w:val="center"/>
        </w:trPr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Donanım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Bilgisayarın fiziksel parçaları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Anakart, Ekran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Makinenin gövdesi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Yazılım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Donanımı çalıştıran komutlar bütünü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Windows, Excel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Makineye yön veren </w:t>
            </w:r>
            <w:r>
              <w:rPr>
                <w:sz w:val="18"/>
              </w:rPr>
              <w:t>sürücü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Sistem Yazılımı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Donanımı yöneten ana yazılım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İşletim Sistemi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Binanın temeli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Uygulama Yazılımı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Belirli bir iş için tasarlanan program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Photoshop, Word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Binadaki daireler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İşletim Sistemi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Kullanıcı ile donanım arasındaki köprü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Android, Linux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Orkestra </w:t>
            </w:r>
            <w:r>
              <w:rPr>
                <w:sz w:val="18"/>
              </w:rPr>
              <w:t>şefi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D41F7" w:rsidRDefault="00C32808">
      <w:r>
        <w:rPr>
          <w:sz w:val="20"/>
        </w:rPr>
        <w:t>Donanım Sınıflandırması: Giriş birimleri (Klavye, Fare, Mikrofon), Çıkış birimleri (Hoparlör, Yazıcı, Projeksiyon) ve İşlem birimi (CPU).</w:t>
      </w:r>
    </w:p>
    <w:p w:rsidR="001D41F7" w:rsidRDefault="00C32808">
      <w:r>
        <w:rPr>
          <w:sz w:val="20"/>
        </w:rPr>
        <w:t>Yazılım Hiyerarşisi: Önce İşletim Sistemi kurulur, ardından uygulama yazılımları yüklenir.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So</w:t>
      </w:r>
      <w:r>
        <w:rPr>
          <w:b/>
          <w:color w:val="E65C00"/>
          <w:sz w:val="24"/>
        </w:rPr>
        <w:t>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Fare (Giriş)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El hareketini dijital komuta dönüştürür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İşaret parmağımız gibidir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Windows 11 (Sistem)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Tüm kaynakları yönetir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Fabrikanın müdürü gibi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Yazıcı (Çıkış)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Dijital bilgiyi kağıda döker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Sistemin </w:t>
            </w:r>
            <w:r>
              <w:rPr>
                <w:sz w:val="18"/>
              </w:rPr>
              <w:t>dışa vuran yüzü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Web Tarayıcı (Uygulama)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İnternete girmeyi sağlar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Belirli amaca hizmet eder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D41F7" w:rsidRDefault="00C32808">
      <w:pPr>
        <w:pStyle w:val="ListeMaddemi"/>
      </w:pPr>
      <w:r>
        <w:rPr>
          <w:sz w:val="20"/>
        </w:rPr>
        <w:t>İnsan figürü: İskelet/organlar=Donanım, Düşünceler/yetenekler=Yazılım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D41F7" w:rsidRDefault="00C32808">
      <w:r>
        <w:rPr>
          <w:b/>
          <w:color w:val="E65C00"/>
          <w:sz w:val="20"/>
        </w:rPr>
        <w:t xml:space="preserve">  1. </w:t>
      </w:r>
      <w:r>
        <w:rPr>
          <w:sz w:val="20"/>
        </w:rPr>
        <w:t>Piyano: Piyano=donanım, nota kağıdı ve</w:t>
      </w:r>
      <w:r>
        <w:rPr>
          <w:sz w:val="20"/>
        </w:rPr>
        <w:t xml:space="preserve"> müzik=yazılım</w:t>
      </w:r>
    </w:p>
    <w:p w:rsidR="001D41F7" w:rsidRDefault="00C32808">
      <w:r>
        <w:rPr>
          <w:b/>
          <w:color w:val="E65C00"/>
          <w:sz w:val="20"/>
        </w:rPr>
        <w:t xml:space="preserve">  2. </w:t>
      </w:r>
      <w:r>
        <w:rPr>
          <w:sz w:val="20"/>
        </w:rPr>
        <w:t>Mutfak robotu: Robot=donanım, tarif ve çalışma modu=yazılım</w:t>
      </w:r>
    </w:p>
    <w:p w:rsidR="001D41F7" w:rsidRDefault="00C32808">
      <w:r>
        <w:rPr>
          <w:b/>
          <w:color w:val="E65C00"/>
          <w:sz w:val="20"/>
        </w:rPr>
        <w:t xml:space="preserve">  3. </w:t>
      </w:r>
      <w:r>
        <w:rPr>
          <w:sz w:val="20"/>
        </w:rPr>
        <w:t>Televizyon: TV cihazı=donanım, yayınlanan film/kanal=yazılım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D41F7" w:rsidRDefault="00C32808">
      <w:pPr>
        <w:pStyle w:val="ListeMaddemi"/>
      </w:pPr>
      <w:r>
        <w:rPr>
          <w:sz w:val="20"/>
        </w:rPr>
        <w:t>İşletim sistemi olmadan oyun oynayabilir miyiz?</w:t>
      </w:r>
    </w:p>
    <w:p w:rsidR="001D41F7" w:rsidRDefault="00C32808">
      <w:pPr>
        <w:pStyle w:val="ListeMaddemi"/>
      </w:pPr>
      <w:r>
        <w:rPr>
          <w:sz w:val="20"/>
        </w:rPr>
        <w:t>Hoparlör neden çıkış birimidir?</w:t>
      </w:r>
    </w:p>
    <w:p w:rsidR="001D41F7" w:rsidRDefault="00C32808">
      <w:pPr>
        <w:pStyle w:val="ListeMaddemi"/>
      </w:pPr>
      <w:r>
        <w:rPr>
          <w:sz w:val="20"/>
        </w:rPr>
        <w:t>RAM bozul</w:t>
      </w:r>
      <w:r>
        <w:rPr>
          <w:sz w:val="20"/>
        </w:rPr>
        <w:t>ursa donanım mı yazılım mı sorunu?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D41F7" w:rsidRDefault="001D41F7"/>
    <w:p w:rsidR="001D41F7" w:rsidRDefault="00C32808">
      <w:r>
        <w:rPr>
          <w:i/>
          <w:color w:val="6A1B9A"/>
          <w:sz w:val="20"/>
        </w:rPr>
        <w:lastRenderedPageBreak/>
        <w:t xml:space="preserve">  Süre: 10 dakika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Uygulama Etkinliği: "Donanım-Yazılım Orkestrası"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Çalışması (4-5 kişilik)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Donanım ve yazılım bileşenlerinin sistem oluşturmak için nasıl bir araya geldiğini kurgulamak.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Gruba görev kartı verilir (Örn: "Fotoğrafı düzenleyip çıktı alın").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Gerekli donanım birimleri (G</w:t>
      </w:r>
      <w:r>
        <w:rPr>
          <w:sz w:val="20"/>
        </w:rPr>
        <w:t>iriş/İşlem/Çıkış) listelenir.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Gerekli sistem yazılımı belirlenir.</w:t>
      </w:r>
    </w:p>
    <w:p w:rsidR="001D41F7" w:rsidRDefault="00C32808">
      <w:r>
        <w:rPr>
          <w:b/>
          <w:color w:val="6A1B9A"/>
          <w:sz w:val="20"/>
        </w:rPr>
        <w:t xml:space="preserve">  4. </w:t>
      </w:r>
      <w:r>
        <w:rPr>
          <w:sz w:val="20"/>
        </w:rPr>
        <w:t>Uygun uygulama yazılımı seçilir.</w:t>
      </w:r>
    </w:p>
    <w:p w:rsidR="001D41F7" w:rsidRDefault="00C32808">
      <w:r>
        <w:rPr>
          <w:b/>
          <w:color w:val="6A1B9A"/>
          <w:sz w:val="20"/>
        </w:rPr>
        <w:t xml:space="preserve">  5. </w:t>
      </w:r>
      <w:r>
        <w:rPr>
          <w:sz w:val="20"/>
        </w:rPr>
        <w:t>Çalışma sırası akış şeması olarak çizilir.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Görev odaklı Sistem Bileşenleri Şeması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Akıllı saatteki adım</w:t>
      </w:r>
      <w:r>
        <w:rPr>
          <w:sz w:val="20"/>
        </w:rPr>
        <w:t xml:space="preserve"> sayar donanım mı yazılım mı?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Oyun kutusundaki 'Sistem Gereksinimleri' ne anlatır?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Akıllı buzdolabının donanım ve yazılım özellikleri neler olmalı?</w:t>
      </w:r>
    </w:p>
    <w:p w:rsidR="001D41F7" w:rsidRDefault="00C32808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Mühendislik (Donanım yapısı), Mantık (Yazılım algoritmaları), Endüstriyel Ta</w:t>
      </w:r>
      <w:r>
        <w:rPr>
          <w:sz w:val="20"/>
        </w:rPr>
        <w:t>sarım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D41F7" w:rsidRDefault="00C32808">
            <w:r>
              <w:rPr>
                <w:sz w:val="20"/>
              </w:rPr>
              <w:t>Senaryo: Grafik tasarımcı güçlü bilgisayar almış ama tasarım programı ve ekran kartı sürücüleri yüklenmemiş.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Çözüm: Önce sistem yazılımları (sürücüler) güncellenmeli, ardından uygulama yazılımı kurulmalı.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"2</w:t>
      </w:r>
      <w:r>
        <w:rPr>
          <w:sz w:val="20"/>
        </w:rPr>
        <w:t>050 yılında bilgisayarların donanımı nasıl görünecek? Bir çip mi, gözlük mü? Yazılımının adı ve özellikleri ne olurdu? Çizin."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E5  |  DEĞERLENDİRME (EVALUATE)  —  Öğrenmeyi </w:t>
            </w:r>
            <w:r>
              <w:rPr>
                <w:b/>
                <w:color w:val="FFFFFF"/>
                <w:sz w:val="28"/>
              </w:rPr>
              <w:t>Ölçme</w:t>
            </w:r>
          </w:p>
        </w:tc>
      </w:tr>
    </w:tbl>
    <w:p w:rsidR="001D41F7" w:rsidRDefault="001D41F7"/>
    <w:p w:rsidR="001D41F7" w:rsidRDefault="00C32808">
      <w:r>
        <w:rPr>
          <w:i/>
          <w:color w:val="2E7D32"/>
          <w:sz w:val="20"/>
        </w:rPr>
        <w:t xml:space="preserve">  Süre: 8 dakika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D41F7" w:rsidRDefault="00C32808">
      <w:r>
        <w:rPr>
          <w:sz w:val="20"/>
        </w:rPr>
        <w:t xml:space="preserve">  ☐  Donanım-yazılım farkını söyleyebilirim.</w:t>
      </w:r>
    </w:p>
    <w:p w:rsidR="001D41F7" w:rsidRDefault="00C32808">
      <w:r>
        <w:rPr>
          <w:sz w:val="20"/>
        </w:rPr>
        <w:t xml:space="preserve">  ☐  Giriş/çıkış birimi ayırt edebilirim.</w:t>
      </w:r>
    </w:p>
    <w:p w:rsidR="001D41F7" w:rsidRDefault="00C32808">
      <w:r>
        <w:rPr>
          <w:sz w:val="20"/>
        </w:rPr>
        <w:t xml:space="preserve">  ☐  İşletim sisteminin neden zorunlu olduğunu açıklayabilirim.</w:t>
      </w:r>
    </w:p>
    <w:p w:rsidR="001D41F7" w:rsidRDefault="00C32808">
      <w:r>
        <w:rPr>
          <w:sz w:val="20"/>
        </w:rPr>
        <w:t xml:space="preserve">  ☐  3 farklı uygulama yazılımı örneği verebilirim.</w:t>
      </w:r>
    </w:p>
    <w:p w:rsidR="001D41F7" w:rsidRDefault="00C32808">
      <w:r>
        <w:rPr>
          <w:sz w:val="20"/>
        </w:rPr>
        <w:t xml:space="preserve">  ☐  Yazılımsız donanımın çalışmayacağını kavradım.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Bir bilgisayar mağazasına gitsem bakış açım nasıl değişir?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En çok hangi yazılım türünü kullanıyorum?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Sınıflan</w:t>
      </w:r>
      <w:r>
        <w:rPr>
          <w:sz w:val="20"/>
        </w:rPr>
        <w:t>dırmada nerede zorlandım?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Klavye hangi birim işlemidir?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Giriş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Windows, Android, Linux ne tür yazılımdır?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Sistem Yazılımı/İşletim Sistemi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Yazıcı bir ........... birimidir.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Çıkış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Donanımın </w:t>
            </w:r>
            <w:r>
              <w:rPr>
                <w:sz w:val="18"/>
              </w:rPr>
              <w:t>komutlardan oluşan kısmına ne denir?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Yazılım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Antivirüs programı uygulama yazılımı mıdır?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Evet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D41F7" w:rsidRDefault="00C32808">
      <w:r>
        <w:rPr>
          <w:b/>
          <w:color w:val="2E7D32"/>
          <w:sz w:val="20"/>
        </w:rPr>
        <w:t>Açık Uçlu: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Gelecekte her şey bulut yazılımlarla yönetilebilir mi?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Donanım mı yoksa içindeki yazılım/veriler mi daha değerli?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İnsan beynini donanım, düşüncelerini yazılım kabul edebilir miyiz?</w:t>
      </w:r>
    </w:p>
    <w:p w:rsidR="001D41F7" w:rsidRDefault="00C32808">
      <w:r>
        <w:rPr>
          <w:b/>
          <w:color w:val="2E7D32"/>
          <w:sz w:val="20"/>
        </w:rPr>
        <w:t>Eleştirel Düşünme: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Yazılımlar donanımın sınırlarını zorlayabilir mi? (Overclock)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Tüm yazılımlar silinseydi donanımlar ne işe yarardı?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Hem donanım hem yazılım hatası vars</w:t>
      </w:r>
      <w:r>
        <w:rPr>
          <w:sz w:val="20"/>
        </w:rPr>
        <w:t>a hangisi önce çözülmeli?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Adım Adım Uygulama: "Donanım Tanıma ve Yazılım Etkileşimi"</w:t>
      </w:r>
    </w:p>
    <w:p w:rsidR="001D41F7" w:rsidRDefault="00C32808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Fiziksel birimleri </w:t>
      </w:r>
      <w:r>
        <w:rPr>
          <w:sz w:val="20"/>
        </w:rPr>
        <w:t>yazılımsal karşılıklarıyla eşleştirmek.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Bilgisayarın arka portlarını inceleyin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Port türleri tanınır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Fareyi USB portuna takın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Fiziksel bağlantı kurulur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İşletim sisteminin fareyi tanımasını izleyin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Sürücü yükleme bildirimi </w:t>
            </w:r>
            <w:r>
              <w:rPr>
                <w:sz w:val="18"/>
              </w:rPr>
              <w:t>görülür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Kelime işlemci açın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Uygulama yazılımı çalışır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Fare ile ekranda şekil çizin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Donanım komutu yazılımda görselleşir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Donanım girişinin yazılım ekranında başarıyla görselleşmesi.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</w:t>
      </w:r>
      <w:r>
        <w:rPr>
          <w:color w:val="BDBDBD"/>
          <w:sz w:val="12"/>
        </w:rPr>
        <w:t>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Canlı Demo: "Sistem Bilgilerini Okuma"</w:t>
      </w:r>
    </w:p>
    <w:p w:rsidR="001D41F7" w:rsidRDefault="00C32808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Ayarlar &gt; Sistem ekranından işlemci ve Windows sürümünü gösterir.</w:t>
      </w:r>
    </w:p>
    <w:p w:rsidR="001D41F7" w:rsidRDefault="00C32808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bilgisayarında sistem özelliklerini açarak RAM ve işletim sist</w:t>
      </w:r>
      <w:r>
        <w:rPr>
          <w:sz w:val="20"/>
        </w:rPr>
        <w:t>emini not eder.</w:t>
      </w:r>
    </w:p>
    <w:p w:rsidR="001D41F7" w:rsidRDefault="00C32808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Donanım isimlerinin (Intel, AMD) yazılım arayüzünde nasıl göründüğüne dikkat.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Başlangıç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10 öğeyi </w:t>
            </w:r>
            <w:r>
              <w:rPr>
                <w:sz w:val="18"/>
              </w:rPr>
              <w:t>Donanım veya Yazılım olarak işaretleyin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Yazıcının çalışması için gereken donanım bağlantısı ve yazılım (sürücü) adımlarını yazın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İleri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Bilgisayar yavaşlığının donanım mı (yetersiz RAM) yazılım mı (virüs) sorunu olduğunu analiz eden kontrol </w:t>
            </w:r>
            <w:r>
              <w:rPr>
                <w:sz w:val="18"/>
              </w:rPr>
              <w:t>listesi oluşturun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Vaka Çalışması: "Siyah Ekran Sorunu"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D41F7" w:rsidRDefault="00C32808">
            <w:r>
              <w:rPr>
                <w:sz w:val="20"/>
              </w:rPr>
              <w:t>Bilgisayar açılıyor, fanlar dönüyor ama ekrana görüntü gelmiyor. 'No Bootable Device' uyarısı var. Sorunun yazılımsa</w:t>
            </w:r>
            <w:r>
              <w:rPr>
                <w:sz w:val="20"/>
              </w:rPr>
              <w:t>l kökenlerini ve çözüm yollarını tartışın.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İşletim sistemi hatası teşhisi ve çözüm adımları raporu.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D41F7" w:rsidRDefault="00C32808">
      <w:r>
        <w:rPr>
          <w:sz w:val="20"/>
        </w:rPr>
        <w:t xml:space="preserve">Bu </w:t>
      </w:r>
      <w:r>
        <w:rPr>
          <w:sz w:val="20"/>
        </w:rPr>
        <w:t>dersimizde bilgisayarın fiziksel vücudunu (donanım) ve ona hayat veren aklını (yazılım) öğrendik. Donanım birimlerini giriş/çıkış olarak sınıflandırmayı, sistem yazılımı olmadan uygulamaların çalışamayacağını kavradık.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Donanım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Yazıl</w:t>
            </w:r>
            <w:r>
              <w:rPr>
                <w:b/>
                <w:color w:val="1B2A4A"/>
                <w:sz w:val="20"/>
              </w:rPr>
              <w:t>ım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Sistem Yazılımı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Uygulama Yazılımı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İşletim Sistemi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Giriş Birimi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Çıkış Birimi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CPU (İşlemci)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D41F7" w:rsidRDefault="00C32808">
      <w:r>
        <w:rPr>
          <w:sz w:val="20"/>
        </w:rPr>
        <w:t xml:space="preserve">Donanım ve yazılımın nasıl çalıştığını anladık. Sonraki saatte bu bileşenlerin farklı boyut ve güçlerde bir araya </w:t>
      </w:r>
      <w:r>
        <w:rPr>
          <w:sz w:val="20"/>
        </w:rPr>
        <w:t>gelmesiyle oluşan Bilgisayar Türlerini inceleyeceğiz.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D41F7" w:rsidRDefault="00C32808">
            <w:r>
              <w:rPr>
                <w:sz w:val="20"/>
              </w:rPr>
              <w:t>Görev: Evinizdeki bir beyaz eşyanın donanım parçalarını ve üzerinde çalışan yazılımları listeleyip getirin.</w:t>
            </w:r>
            <w:r>
              <w:rPr>
                <w:sz w:val="20"/>
              </w:rPr>
              <w:br/>
              <w:t>Teslim: Bir sonraki dersin başlangıcı.</w:t>
            </w:r>
            <w:r>
              <w:rPr>
                <w:sz w:val="20"/>
              </w:rPr>
              <w:br/>
              <w:t>Kriter: Donanım-yazılım ayrımının</w:t>
            </w:r>
            <w:r>
              <w:rPr>
                <w:sz w:val="20"/>
              </w:rPr>
              <w:t xml:space="preserve"> doğruluğu.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D41F7" w:rsidRDefault="00C32808">
      <w:pPr>
        <w:pStyle w:val="ListeMaddemi"/>
      </w:pPr>
      <w:r>
        <w:rPr>
          <w:sz w:val="20"/>
        </w:rPr>
        <w:t>Bilgisayarların 'Sistem Özellikleri' ekranının hazır olduğundan emin ol.</w:t>
      </w:r>
    </w:p>
    <w:p w:rsidR="001D41F7" w:rsidRDefault="00C32808">
      <w:pPr>
        <w:pStyle w:val="ListeMaddemi"/>
      </w:pPr>
      <w:r>
        <w:rPr>
          <w:sz w:val="20"/>
        </w:rPr>
        <w:t>Örnek donanım parçalarını (R</w:t>
      </w:r>
      <w:r>
        <w:rPr>
          <w:sz w:val="20"/>
        </w:rPr>
        <w:t>AM, İşlemci, Fare) masaya yerleştir.</w:t>
      </w:r>
    </w:p>
    <w:p w:rsidR="001D41F7" w:rsidRDefault="00C32808">
      <w:pPr>
        <w:pStyle w:val="ListeMaddemi"/>
      </w:pPr>
      <w:r>
        <w:rPr>
          <w:sz w:val="20"/>
        </w:rPr>
        <w:t>Sınıflandırma kartlarını hazırla.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Sürücü (Driver) kavramının anlaşılamaması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"Cihazın dili" benzetmesini kullan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Hem giriş hem çıkış birimlerin karışması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 xml:space="preserve">"Aynı anda dinleyip </w:t>
            </w:r>
            <w:r>
              <w:rPr>
                <w:sz w:val="18"/>
              </w:rPr>
              <w:t>konuşan insan" örneği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Yazılımın soyut kalması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Kitap (donanım) ve hikaye (yazılım) analojisi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Konu anlatımını 12 dakikada tut, uygulama kısmına daha fazla vakit ayır.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D41F7" w:rsidRDefault="00C32808">
            <w:r>
              <w:rPr>
                <w:sz w:val="20"/>
              </w:rPr>
              <w:t>Bilgisayarlar açılmazsa, önceden hazırlanmış</w:t>
            </w:r>
            <w:r>
              <w:rPr>
                <w:sz w:val="20"/>
              </w:rPr>
              <w:t xml:space="preserve"> donanım görselleri ve yazılım arayüzü videoları üzerinden masa başında uygulama yap.</w:t>
            </w:r>
          </w:p>
        </w:tc>
      </w:tr>
    </w:tbl>
    <w:p w:rsidR="001D41F7" w:rsidRDefault="001D41F7"/>
    <w:p w:rsidR="001D41F7" w:rsidRDefault="00C32808">
      <w:r>
        <w:lastRenderedPageBreak/>
        <w:br w:type="page"/>
      </w:r>
    </w:p>
    <w:p w:rsidR="001D41F7" w:rsidRDefault="00C32808">
      <w:pPr>
        <w:jc w:val="center"/>
      </w:pPr>
      <w:r>
        <w:rPr>
          <w:b/>
          <w:color w:val="1B2A4A"/>
          <w:sz w:val="36"/>
        </w:rPr>
        <w:lastRenderedPageBreak/>
        <w:t>━━━  3. SAAT  ━━━</w:t>
      </w:r>
    </w:p>
    <w:p w:rsidR="001D41F7" w:rsidRDefault="00C32808">
      <w:pPr>
        <w:jc w:val="center"/>
      </w:pPr>
      <w:r>
        <w:rPr>
          <w:color w:val="2C6FAD"/>
          <w:sz w:val="32"/>
        </w:rPr>
        <w:t>Bilgisayar Türleri</w:t>
      </w:r>
    </w:p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Bilgisayar teknolojisinin temel kavramlarını kullanarak, temel seviyede bi</w:t>
      </w:r>
      <w:r>
        <w:rPr>
          <w:sz w:val="20"/>
        </w:rPr>
        <w:t>lgisayar donanımlarını ve işletim sistemi bileşenlerini kullanır.</w:t>
      </w:r>
    </w:p>
    <w:p w:rsidR="001D41F7" w:rsidRDefault="001D41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K3.1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Bilgisayar türlerini temel özelliklerine göre tanımlar.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Anlama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K3.2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Farklı bilgisayar türlerini kapasite, hız ve kullanım açısından karşılaştırır.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Analiz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K3.3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Belirli bir ihtiyaca yönelik en uygun bilgisayar türünü seçer.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Uygulama</w:t>
            </w:r>
          </w:p>
        </w:tc>
      </w:tr>
    </w:tbl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2. saatte işlenen donanım ve yazılım kavramlarını bilmek.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D41F7" w:rsidRDefault="00C32808">
      <w:pPr>
        <w:pStyle w:val="ListeMaddemi"/>
      </w:pPr>
      <w:r>
        <w:rPr>
          <w:sz w:val="20"/>
        </w:rPr>
        <w:t xml:space="preserve">Bilgisayarın veri işleyen bir </w:t>
      </w:r>
      <w:r>
        <w:rPr>
          <w:sz w:val="20"/>
        </w:rPr>
        <w:t>cihaz olduğu.</w:t>
      </w:r>
    </w:p>
    <w:p w:rsidR="001D41F7" w:rsidRDefault="00C32808">
      <w:pPr>
        <w:pStyle w:val="ListeMaddemi"/>
      </w:pPr>
      <w:r>
        <w:rPr>
          <w:sz w:val="20"/>
        </w:rPr>
        <w:t>Donanım parçalarının cihazın gücünü belirlediği.</w:t>
      </w:r>
    </w:p>
    <w:p w:rsidR="001D41F7" w:rsidRDefault="00C32808">
      <w:pPr>
        <w:pStyle w:val="ListeMaddemi"/>
      </w:pPr>
      <w:r>
        <w:rPr>
          <w:sz w:val="20"/>
        </w:rPr>
        <w:t>Her cihazın her iş için optimize edilmediği.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D41F7" w:rsidRDefault="00C32808">
      <w:pPr>
        <w:pStyle w:val="ListeMaddemi"/>
      </w:pPr>
      <w:r>
        <w:rPr>
          <w:sz w:val="20"/>
        </w:rPr>
        <w:t>"Büyük bilgisayar her zaman daha yenidir" algısı.</w:t>
      </w:r>
    </w:p>
    <w:p w:rsidR="001D41F7" w:rsidRDefault="00C32808">
      <w:pPr>
        <w:pStyle w:val="ListeMaddemi"/>
      </w:pPr>
      <w:r>
        <w:rPr>
          <w:sz w:val="20"/>
        </w:rPr>
        <w:t>"Tabletler bilgisayar değildir" düşüncesi.</w:t>
      </w:r>
    </w:p>
    <w:p w:rsidR="001D41F7" w:rsidRDefault="00C32808">
      <w:pPr>
        <w:pStyle w:val="ListeMaddemi"/>
      </w:pPr>
      <w:r>
        <w:rPr>
          <w:sz w:val="20"/>
        </w:rPr>
        <w:t xml:space="preserve">"Süper bilgisayarlar sadece </w:t>
      </w:r>
      <w:r>
        <w:rPr>
          <w:sz w:val="20"/>
        </w:rPr>
        <w:t>çok hızlı oyun bilgisayarlarıdır" sanrısı.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D41F7" w:rsidRDefault="00C32808">
      <w:pPr>
        <w:pStyle w:val="ListeMaddemi"/>
      </w:pPr>
      <w:r>
        <w:rPr>
          <w:sz w:val="20"/>
        </w:rPr>
        <w:t>Projeksiyon</w:t>
      </w:r>
    </w:p>
    <w:p w:rsidR="001D41F7" w:rsidRDefault="00C32808">
      <w:pPr>
        <w:pStyle w:val="ListeMaddemi"/>
      </w:pPr>
      <w:r>
        <w:rPr>
          <w:sz w:val="20"/>
        </w:rPr>
        <w:t>Farklı bilgisayar türlerine ait görsel kartlar</w:t>
      </w:r>
    </w:p>
    <w:p w:rsidR="001D41F7" w:rsidRDefault="00C32808">
      <w:pPr>
        <w:pStyle w:val="ListeMaddemi"/>
      </w:pPr>
      <w:r>
        <w:rPr>
          <w:sz w:val="20"/>
        </w:rPr>
        <w:t>İnternet bağlantısı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E1  |  GİRME (ENGAGE)  —  D</w:t>
            </w:r>
            <w:r>
              <w:rPr>
                <w:b/>
                <w:color w:val="FFFFFF"/>
                <w:sz w:val="28"/>
              </w:rPr>
              <w:t>ikkat Çekme &amp; Merak Uyandırma</w:t>
            </w:r>
          </w:p>
        </w:tc>
      </w:tr>
    </w:tbl>
    <w:p w:rsidR="001D41F7" w:rsidRDefault="001D41F7"/>
    <w:p w:rsidR="001D41F7" w:rsidRDefault="00C32808">
      <w:r>
        <w:rPr>
          <w:i/>
          <w:color w:val="2C6FAD"/>
          <w:sz w:val="20"/>
        </w:rPr>
        <w:t xml:space="preserve">  Süre: 5 dakika</w:t>
      </w:r>
    </w:p>
    <w:p w:rsidR="001D41F7" w:rsidRDefault="00C32808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"Dünyadaki tüm banka işlemlerini aynı anda yöneten bilgisayar ile cebinizdeki telefonun akrabalık derecesi nedir?"</w:t>
      </w:r>
    </w:p>
    <w:p w:rsidR="001D41F7" w:rsidRDefault="00C32808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Sabah akıllı saatle uyanıp, otobüste tablet </w:t>
      </w:r>
      <w:r>
        <w:rPr>
          <w:sz w:val="20"/>
        </w:rPr>
        <w:t>kullanıp, iş yerinde masaüstü bilgisayara geçmeniz; gün boyu farklı bilgisayar türleri arasında geçiş yaptığınızı gösterir.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1D41F7" w:rsidRDefault="00C32808">
      <w:r>
        <w:rPr>
          <w:b/>
          <w:color w:val="2C6FAD"/>
          <w:sz w:val="20"/>
        </w:rPr>
        <w:t xml:space="preserve">  1. </w:t>
      </w:r>
      <w:r>
        <w:rPr>
          <w:sz w:val="20"/>
        </w:rPr>
        <w:t>Bir bilgisayarı 'süper' yapan şey nedir?</w:t>
      </w:r>
    </w:p>
    <w:p w:rsidR="001D41F7" w:rsidRDefault="00C32808">
      <w:r>
        <w:rPr>
          <w:b/>
          <w:color w:val="2C6FAD"/>
          <w:sz w:val="20"/>
        </w:rPr>
        <w:t xml:space="preserve">  2. </w:t>
      </w:r>
      <w:r>
        <w:rPr>
          <w:sz w:val="20"/>
        </w:rPr>
        <w:t>Neden her iş için aynı bilgisayarı kullanmıyoruz?</w:t>
      </w:r>
    </w:p>
    <w:p w:rsidR="001D41F7" w:rsidRDefault="00C32808">
      <w:r>
        <w:rPr>
          <w:b/>
          <w:color w:val="2C6FAD"/>
          <w:sz w:val="20"/>
        </w:rPr>
        <w:t xml:space="preserve">  3</w:t>
      </w:r>
      <w:r>
        <w:rPr>
          <w:b/>
          <w:color w:val="2C6FAD"/>
          <w:sz w:val="20"/>
        </w:rPr>
        <w:t xml:space="preserve">. </w:t>
      </w:r>
      <w:r>
        <w:rPr>
          <w:sz w:val="20"/>
        </w:rPr>
        <w:t>Akıllı telefonlar bilgisayar kategorisine girer mi?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Motivasyon Etkinliği: "Boyut Bilmecesi"</w:t>
      </w:r>
    </w:p>
    <w:p w:rsidR="001D41F7" w:rsidRDefault="00C32808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Bilgisayar türlerinin boyut ve güç farklarını sezdirmek.</w:t>
      </w:r>
    </w:p>
    <w:p w:rsidR="001D41F7" w:rsidRDefault="00C32808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Öğretmen elleriyle çok büyük bir odayı, ardından tırnak ucunu tarif eder. Öğrenciler</w:t>
      </w:r>
      <w:r>
        <w:rPr>
          <w:sz w:val="20"/>
        </w:rPr>
        <w:t xml:space="preserve"> bu iki boyuttaki bilgisayarların ne işe yarayacağını tahmin eder.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D41F7" w:rsidRDefault="00C32808">
            <w:r>
              <w:rPr>
                <w:sz w:val="20"/>
              </w:rPr>
              <w:t>Bir meteoroloji istasyonu yarınki fırtınayı tahmin etmek için milyonlarca veriyi saniyede işlemeli. Dizüstü bilgisayarınızla bunu yapmaya çalışırsanız ne olur?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D41F7" w:rsidRDefault="001D41F7"/>
    <w:p w:rsidR="001D41F7" w:rsidRDefault="00C32808">
      <w:r>
        <w:rPr>
          <w:i/>
          <w:color w:val="007A7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Keşif Etkinliği: "Cihazlar Sergisi"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Çalışması (6 grup)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Farklı bilgisayar türleri</w:t>
      </w:r>
      <w:r>
        <w:rPr>
          <w:sz w:val="20"/>
        </w:rPr>
        <w:t>nin görsellerini inceleyerek kullanım alanlarını keşfetmek.</w:t>
      </w:r>
    </w:p>
    <w:p w:rsidR="001D41F7" w:rsidRDefault="00C32808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Süper bilgisayar, mainframe, iş istasyonu, masaüstü, laptop, tablet fotoğrafları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>6 gruba birer bilgisayar türü görseli verilir.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Cihazın boyutu, kullanıcı </w:t>
      </w:r>
      <w:r>
        <w:rPr>
          <w:sz w:val="20"/>
        </w:rPr>
        <w:t>sayısı ve nerede bulunduğu tartışılır.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Her grup cihazını tahtadaki 'Kapasite Piramidi'ne yerleştirir.</w:t>
      </w:r>
    </w:p>
    <w:p w:rsidR="001D41F7" w:rsidRDefault="00C32808">
      <w:r>
        <w:rPr>
          <w:b/>
          <w:color w:val="007A7A"/>
          <w:sz w:val="20"/>
        </w:rPr>
        <w:t xml:space="preserve">  4. </w:t>
      </w:r>
      <w:r>
        <w:rPr>
          <w:sz w:val="20"/>
        </w:rPr>
        <w:t>Gruplar yer değiştirerek diğer cihazları inceler.</w:t>
      </w:r>
    </w:p>
    <w:p w:rsidR="001D41F7" w:rsidRDefault="00C32808">
      <w:r>
        <w:rPr>
          <w:b/>
          <w:color w:val="007A7A"/>
          <w:sz w:val="20"/>
        </w:rPr>
        <w:t xml:space="preserve">  5. </w:t>
      </w:r>
      <w:r>
        <w:rPr>
          <w:sz w:val="20"/>
        </w:rPr>
        <w:t>Benzerlik ve farklar bir kağıda not edilir.</w:t>
      </w:r>
    </w:p>
    <w:p w:rsidR="001D41F7" w:rsidRDefault="00C32808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Araştırmacı, Raportör, Sunucu</w:t>
      </w:r>
    </w:p>
    <w:p w:rsidR="001D41F7" w:rsidRDefault="00C32808">
      <w:r>
        <w:rPr>
          <w:b/>
          <w:color w:val="1B2A4A"/>
          <w:sz w:val="20"/>
        </w:rPr>
        <w:t>Ö</w:t>
      </w:r>
      <w:r>
        <w:rPr>
          <w:b/>
          <w:color w:val="1B2A4A"/>
          <w:sz w:val="20"/>
        </w:rPr>
        <w:t xml:space="preserve">ğretmen Rolü: </w:t>
      </w:r>
      <w:r>
        <w:rPr>
          <w:sz w:val="20"/>
        </w:rPr>
        <w:t>Gözlemci ve yönlendirici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Bilgisayar Türleri Karşılaştırma Posteri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>Hangisi taşınamaz?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>Hangisi aynı anda binlerce kişiye hizmet eder?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Hangisi en pahalıdır?</w:t>
      </w:r>
    </w:p>
    <w:p w:rsidR="001D41F7" w:rsidRDefault="00C32808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Süreye uy, </w:t>
      </w:r>
      <w:r>
        <w:rPr>
          <w:sz w:val="20"/>
        </w:rPr>
        <w:t>her fikri dinle, posterde ortak karar ver.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D41F7" w:rsidRDefault="001D41F7"/>
    <w:p w:rsidR="001D41F7" w:rsidRDefault="00C32808">
      <w:r>
        <w:rPr>
          <w:i/>
          <w:color w:val="E65C00"/>
          <w:sz w:val="20"/>
        </w:rPr>
        <w:t xml:space="preserve">  Süre: 12 dakika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D41F7">
        <w:trPr>
          <w:jc w:val="center"/>
        </w:trPr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Süper Bilgisayar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En yüksek işlem kapasiteli sistem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NASA simülasyonları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Devasa sunucu odası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Mainframe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Binlerce kişiye aynı anda hizmet veren sistem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Banka merkezi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Buzdolabı büyüklüğünde üniteler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İş İstasyonu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Yüksek grafik ve işlem gücü olan PC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3D Mimari </w:t>
            </w:r>
            <w:r>
              <w:rPr>
                <w:sz w:val="18"/>
              </w:rPr>
              <w:t>çizim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Çift monitörlü güçlü kasa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Masaüstü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Sabit kullanım için kişisel bilgisayar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Ofis bilgisayarları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Kasa, ekran, klavye ayrı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Dizüstü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Taşınabilir, bataryalı kişisel bilgisayar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Öğrenci bilgisayarı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Katlanabilir ince yapı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Mobil Cihazlar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Tam taşınabilir </w:t>
            </w:r>
            <w:r>
              <w:rPr>
                <w:sz w:val="18"/>
              </w:rPr>
              <w:t>dokunmatik sistemler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Tablet, Akıllı Telefon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Avuca sığan cihaz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D41F7" w:rsidRDefault="00C32808">
      <w:r>
        <w:rPr>
          <w:sz w:val="20"/>
        </w:rPr>
        <w:t>Bilgisayar türleri kapasiteye, hıza ve amaca göre ayrılır.</w:t>
      </w:r>
    </w:p>
    <w:p w:rsidR="001D41F7" w:rsidRDefault="00C32808">
      <w:r>
        <w:rPr>
          <w:sz w:val="20"/>
        </w:rPr>
        <w:t>Süper bilgisayarlar bilimsel, Mainframe'ler kurumsal, PC'ler bireysel çözümler sunar.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Hava Tahmini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Süper bilgisayar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Hız odaklı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Kredi Kartı Onayı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Mainframe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Güvenlik ve eşzamanlılık odaklı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Animasyon Filmi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 İstasyonu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Grafik odaklı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Ders Çalışmak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Dizüstü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Taşınabilirlik odaklı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D41F7" w:rsidRDefault="00C32808">
      <w:pPr>
        <w:pStyle w:val="ListeMaddemi"/>
      </w:pPr>
      <w:r>
        <w:rPr>
          <w:sz w:val="20"/>
        </w:rPr>
        <w:t xml:space="preserve">Kapasite </w:t>
      </w:r>
      <w:r>
        <w:rPr>
          <w:sz w:val="20"/>
        </w:rPr>
        <w:t>Piramidi: Tabanda mobil, tepede süper bilgisayar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D41F7" w:rsidRDefault="00C32808">
      <w:r>
        <w:rPr>
          <w:b/>
          <w:color w:val="E65C00"/>
          <w:sz w:val="20"/>
        </w:rPr>
        <w:t xml:space="preserve">  1. </w:t>
      </w:r>
      <w:r>
        <w:rPr>
          <w:sz w:val="20"/>
        </w:rPr>
        <w:t>Uçak (Süper B.) vs. Bisiklet (Tablet): İkisi de ulaşım sağlar ama hız ve kapasite farklı</w:t>
      </w:r>
    </w:p>
    <w:p w:rsidR="001D41F7" w:rsidRDefault="00C32808">
      <w:r>
        <w:rPr>
          <w:b/>
          <w:color w:val="E65C00"/>
          <w:sz w:val="20"/>
        </w:rPr>
        <w:t xml:space="preserve">  2. </w:t>
      </w:r>
      <w:r>
        <w:rPr>
          <w:sz w:val="20"/>
        </w:rPr>
        <w:t>Tır (Mainframe) vs. Binek Araç (PC): Biri tonlarca yük, diğeri aileyi taşır</w:t>
      </w:r>
    </w:p>
    <w:p w:rsidR="001D41F7" w:rsidRDefault="00C32808">
      <w:r>
        <w:rPr>
          <w:b/>
          <w:color w:val="E65C00"/>
          <w:sz w:val="20"/>
        </w:rPr>
        <w:t xml:space="preserve">  3. </w:t>
      </w:r>
      <w:r>
        <w:rPr>
          <w:sz w:val="20"/>
        </w:rPr>
        <w:t>Fabrika (Workstation) vs. Ev (Desktop): Biri üretim, diğeri yaşam alanı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D41F7" w:rsidRDefault="00C32808">
      <w:pPr>
        <w:pStyle w:val="ListeMaddemi"/>
      </w:pPr>
      <w:r>
        <w:rPr>
          <w:sz w:val="20"/>
        </w:rPr>
        <w:t>Tabletler bilgisayar mıdır?</w:t>
      </w:r>
    </w:p>
    <w:p w:rsidR="001D41F7" w:rsidRDefault="00C32808">
      <w:pPr>
        <w:pStyle w:val="ListeMaddemi"/>
      </w:pPr>
      <w:r>
        <w:rPr>
          <w:sz w:val="20"/>
        </w:rPr>
        <w:t>Sunucu ile mainframe aynı şey midir?</w:t>
      </w:r>
    </w:p>
    <w:p w:rsidR="001D41F7" w:rsidRDefault="00C32808">
      <w:pPr>
        <w:pStyle w:val="ListeMaddemi"/>
      </w:pPr>
      <w:r>
        <w:rPr>
          <w:sz w:val="20"/>
        </w:rPr>
        <w:t>Oyun bilgisayarları hangi kategoriye girer?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</w:t>
      </w:r>
      <w:r>
        <w:rPr>
          <w:color w:val="BDBDBD"/>
          <w:sz w:val="12"/>
        </w:rPr>
        <w:t>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E4  |  DERİNLEŞTİRME (ELABORATE)  —  Transfer &amp; Pekiştirme</w:t>
            </w:r>
          </w:p>
        </w:tc>
      </w:tr>
    </w:tbl>
    <w:p w:rsidR="001D41F7" w:rsidRDefault="001D41F7"/>
    <w:p w:rsidR="001D41F7" w:rsidRDefault="00C32808">
      <w:r>
        <w:rPr>
          <w:i/>
          <w:color w:val="6A1B9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Uygulama Etkinliği: "Bilişim Danışmanlığı"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Çalışması (Vaka Analizi)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Öğrenilen bilgileri gerçek ihtiyaca transfer etmek.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Yönerg</w:t>
      </w:r>
      <w:r>
        <w:rPr>
          <w:b/>
          <w:color w:val="6A1B9A"/>
          <w:sz w:val="24"/>
        </w:rPr>
        <w:t>e Adımları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Gruba müşteri senaryosu verilir (dizi prodüksiyon şirketi).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İhtiyaçlar listelenir (video kurgu, arşivleme, saha çekimi).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3 farklı bilgisayar türü seçilir.</w:t>
      </w:r>
    </w:p>
    <w:p w:rsidR="001D41F7" w:rsidRDefault="00C32808">
      <w:r>
        <w:rPr>
          <w:b/>
          <w:color w:val="6A1B9A"/>
          <w:sz w:val="20"/>
        </w:rPr>
        <w:t xml:space="preserve">  4. </w:t>
      </w:r>
      <w:r>
        <w:rPr>
          <w:sz w:val="20"/>
        </w:rPr>
        <w:t>Neden bu türlerin seçildiği gerekçelendirilir.</w:t>
      </w:r>
    </w:p>
    <w:p w:rsidR="001D41F7" w:rsidRDefault="00C32808">
      <w:r>
        <w:rPr>
          <w:b/>
          <w:color w:val="6A1B9A"/>
          <w:sz w:val="20"/>
        </w:rPr>
        <w:t xml:space="preserve">  5. </w:t>
      </w:r>
      <w:r>
        <w:rPr>
          <w:sz w:val="20"/>
        </w:rPr>
        <w:t xml:space="preserve">Seçimler sınıfa </w:t>
      </w:r>
      <w:r>
        <w:rPr>
          <w:sz w:val="20"/>
        </w:rPr>
        <w:t>sunulur.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Donanım Yatırım Planı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Akıllı saatler hangi türe en yakın?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Online oyun sunucusu hangi tür olmalı?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Mars'taki robotun bilgisayarı hangi tür?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D41F7" w:rsidRDefault="00C32808">
            <w:r>
              <w:rPr>
                <w:sz w:val="20"/>
              </w:rPr>
              <w:t>Senaryo: Bir hastane tüm röntgenler</w:t>
            </w:r>
            <w:r>
              <w:rPr>
                <w:sz w:val="20"/>
              </w:rPr>
              <w:t>i saklamalı ve doktorlar ameliyathanede bunlara anlık ulaşmalı.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Çözüm: Merkezi Mainframe sistemi + uç cihaz olarak Tablet/PC önerilir.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Geleceğin 'giyilebilir bilgisayar' türü için bir isim ve kullanım alanı tasarlayın.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</w:t>
      </w:r>
      <w:r>
        <w:rPr>
          <w:color w:val="BDBDBD"/>
          <w:sz w:val="12"/>
        </w:rPr>
        <w:t>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D41F7" w:rsidRDefault="001D41F7"/>
    <w:p w:rsidR="001D41F7" w:rsidRDefault="00C32808">
      <w:r>
        <w:rPr>
          <w:i/>
          <w:color w:val="2E7D32"/>
          <w:sz w:val="20"/>
        </w:rPr>
        <w:t xml:space="preserve">  Süre: 8 dakika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D41F7" w:rsidRDefault="00C32808">
      <w:r>
        <w:rPr>
          <w:sz w:val="20"/>
        </w:rPr>
        <w:t xml:space="preserve">  ☐  Süper bilgisayarı tanımlayabiliyorum.</w:t>
      </w:r>
    </w:p>
    <w:p w:rsidR="001D41F7" w:rsidRDefault="00C32808">
      <w:r>
        <w:rPr>
          <w:sz w:val="20"/>
        </w:rPr>
        <w:t xml:space="preserve">  ☐  Mainframe'in kullanım amacını biliyorum.</w:t>
      </w:r>
    </w:p>
    <w:p w:rsidR="001D41F7" w:rsidRDefault="00C32808">
      <w:r>
        <w:rPr>
          <w:sz w:val="20"/>
        </w:rPr>
        <w:t xml:space="preserve">  ☐  Masaüstü ve dizüstü farkını açıklayabilirim.</w:t>
      </w:r>
    </w:p>
    <w:p w:rsidR="001D41F7" w:rsidRDefault="00C32808">
      <w:r>
        <w:rPr>
          <w:sz w:val="20"/>
        </w:rPr>
        <w:t xml:space="preserve">  ☐  Grafik tasarım için uygun cihazı seçebilirim.</w:t>
      </w:r>
    </w:p>
    <w:p w:rsidR="001D41F7" w:rsidRDefault="00C32808">
      <w:r>
        <w:rPr>
          <w:sz w:val="20"/>
        </w:rPr>
        <w:t xml:space="preserve">  ☐  Bilgisayar türlerini hızlarına göre sıralayabilirim.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En çok hangi tür ş</w:t>
      </w:r>
      <w:r>
        <w:rPr>
          <w:sz w:val="20"/>
        </w:rPr>
        <w:t>aşırttı?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Günlük hayatımda hangi türleri kullanıyorum?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Hangi türü daha detaylı öğrenmek isterim?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Bankalarda kullanılan dev sistem?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Mainframe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Bataryalı taşınabilir PC?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Dizüstü (Laptop)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Bilimsel araştırmalardaki en hızlı bilgisayar?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Süper Bilgisayar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 istasyonu ne için kullanılır?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3D tasarım, mühendislik, video kurgu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Tablet giriş birimi midir?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Hayır, bir bilgisayar türüdür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D41F7" w:rsidRDefault="00C32808">
      <w:r>
        <w:rPr>
          <w:b/>
          <w:color w:val="2E7D32"/>
          <w:sz w:val="20"/>
        </w:rPr>
        <w:t>Açık Uçlu: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Telefonlar bilgisa</w:t>
      </w:r>
      <w:r>
        <w:rPr>
          <w:sz w:val="20"/>
        </w:rPr>
        <w:t>yarların yerini tamamen alır mı?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En pahalı bilgisayar her iş için en verimlisi midir?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10 yıl sonra yeni bilgisayar türleri ortaya çıkar mı?</w:t>
      </w:r>
    </w:p>
    <w:p w:rsidR="001D41F7" w:rsidRDefault="00C32808">
      <w:r>
        <w:rPr>
          <w:b/>
          <w:color w:val="2E7D32"/>
          <w:sz w:val="20"/>
        </w:rPr>
        <w:t>Eleştirel Düşünme: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Her iş için en pahalı cihazı almak verimli midir?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Gelişmekte olan ülkelerde </w:t>
      </w:r>
      <w:r>
        <w:rPr>
          <w:sz w:val="20"/>
        </w:rPr>
        <w:t>hangi tür daha erişilebilir?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Teknoloji devleri neden farklı türler üretmeye devam ediyor?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Adım Adım Uygulama: "Dünyanın En Hızlı Bilgisayarlarını Keşfet"</w:t>
      </w:r>
    </w:p>
    <w:p w:rsidR="001D41F7" w:rsidRDefault="00C32808">
      <w:r>
        <w:rPr>
          <w:b/>
          <w:color w:val="1B2A4A"/>
          <w:sz w:val="20"/>
        </w:rPr>
        <w:t xml:space="preserve">Hedef: </w:t>
      </w:r>
      <w:r>
        <w:rPr>
          <w:sz w:val="20"/>
        </w:rPr>
        <w:t>Farklı bilgisayar türlerinin gerçek dünya örneklerini bulmak.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Tarayıcıyı açın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Tarayıcı hazır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'Dünyanın en hızlı 5 bilgisayarı' arayın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Arama sonuçları </w:t>
            </w:r>
            <w:r>
              <w:rPr>
                <w:sz w:val="18"/>
              </w:rPr>
              <w:t>görünür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Bu cihazların hangi ülkelerde olduğunu bulun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Ülke bilgileri not edilir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Kullanım amaçlarını not edin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Amaçlar listelenir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Listeyi arkadaşınızla karşılaştırın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Farklılıklar tartışılır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 xml:space="preserve">En az 3 farklı süper bilgisayar ve </w:t>
      </w:r>
      <w:r>
        <w:rPr>
          <w:sz w:val="20"/>
        </w:rPr>
        <w:t>kullanım amacının doğru listelenmesi.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Canlı Demo: "Performans Karşılaştırması"</w:t>
      </w:r>
    </w:p>
    <w:p w:rsidR="001D41F7" w:rsidRDefault="00C32808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İş istasyonu ile normal masaüstünün performans farkını (video dönüştürme</w:t>
      </w:r>
      <w:r>
        <w:rPr>
          <w:sz w:val="20"/>
        </w:rPr>
        <w:t xml:space="preserve"> hızı) canlı gösterir.</w:t>
      </w:r>
    </w:p>
    <w:p w:rsidR="001D41F7" w:rsidRDefault="00C32808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İki cihaz arasındaki hız farkını not eder ve nedenlerini tartışır.</w:t>
      </w:r>
    </w:p>
    <w:p w:rsidR="001D41F7" w:rsidRDefault="00C32808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Karşılaştırmanın adil olması için aynı dosyanın kullanılmasına dikkat.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</w:t>
      </w:r>
      <w:r>
        <w:rPr>
          <w:color w:val="BDBDBD"/>
          <w:sz w:val="12"/>
        </w:rPr>
        <w:t>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Başlangıç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Cihazları küçükten büyüğe sıralayın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Mimar ve sekreter için uygun cihaz türü seçin ve gerekçelendirin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İleri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Verilen bütçeyle maliyet-performans analizi yaparak en </w:t>
            </w:r>
            <w:r>
              <w:rPr>
                <w:sz w:val="18"/>
              </w:rPr>
              <w:t>uygun sistemi seçin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Vaka Çalışması: "Yeni Kurulan Yazılım Firması"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D41F7" w:rsidRDefault="00C32808">
            <w:r>
              <w:rPr>
                <w:sz w:val="20"/>
              </w:rPr>
              <w:t xml:space="preserve">Yazılım firması kuruyorsunuz. Geliştirici ekibe, muhasebe birimine ve sahada çalışan test ekibine hangi </w:t>
            </w:r>
            <w:r>
              <w:rPr>
                <w:sz w:val="20"/>
              </w:rPr>
              <w:t>tür cihazlar alınmalı?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Departman bazlı cihaz seçimi ve gerekçe raporu.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D41F7" w:rsidRDefault="00C32808">
      <w:r>
        <w:rPr>
          <w:sz w:val="20"/>
        </w:rPr>
        <w:t xml:space="preserve">Bugün devasa süper bilgisayarlardan </w:t>
      </w:r>
      <w:r>
        <w:rPr>
          <w:sz w:val="20"/>
        </w:rPr>
        <w:t>cebimize giren mobil cihazlara kadar geniş bir yelpazeyi inceledik. Bilgisayarların sadece kasa ve ekrandan ibaret olmadığını, amaca göre şekil ve güç değiştirdiğini gördük.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Süper Bilgisayar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Mainframe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Workstation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Desktop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Laptop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Tablet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Sunucu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Kapasite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D41F7" w:rsidRDefault="00C32808">
      <w:r>
        <w:rPr>
          <w:sz w:val="20"/>
        </w:rPr>
        <w:t>Cihaz türlerini öğrendik. Sonraki saatte bu cihazların içindeki donanım birimlerinin nasıl sınıflandırıldığını keşfedeceğiz.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D41F7" w:rsidRDefault="00C32808">
            <w:r>
              <w:rPr>
                <w:sz w:val="20"/>
              </w:rPr>
              <w:t>Görev: Bir teknoloji marketinin web sites</w:t>
            </w:r>
            <w:r>
              <w:rPr>
                <w:sz w:val="20"/>
              </w:rPr>
              <w:t>inden 'Dizüstü' ve 'İş İstasyonu' kategorisindeki en pahalı 2 ürünü bulup özelliklerini karşılaştırın.</w:t>
            </w:r>
            <w:r>
              <w:rPr>
                <w:sz w:val="20"/>
              </w:rPr>
              <w:br/>
              <w:t>Teslim: Bir sonraki ders.</w:t>
            </w:r>
            <w:r>
              <w:rPr>
                <w:sz w:val="20"/>
              </w:rPr>
              <w:br/>
              <w:t>Kriter: Özelliklerin doğru karşılaştırılması ve fark analizi.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D41F7" w:rsidRDefault="00C32808">
      <w:pPr>
        <w:pStyle w:val="ListeMaddemi"/>
      </w:pPr>
      <w:r>
        <w:rPr>
          <w:sz w:val="20"/>
        </w:rPr>
        <w:t>Güncel 'Dünyanın En Hızlı Bilgisayarları' (Top500) listesini kontrol et.</w:t>
      </w:r>
    </w:p>
    <w:p w:rsidR="001D41F7" w:rsidRDefault="00C32808">
      <w:pPr>
        <w:pStyle w:val="ListeMaddemi"/>
      </w:pPr>
      <w:r>
        <w:rPr>
          <w:sz w:val="20"/>
        </w:rPr>
        <w:t>Görsel kartları hazırla.</w:t>
      </w:r>
    </w:p>
    <w:p w:rsidR="001D41F7" w:rsidRDefault="00C32808">
      <w:pPr>
        <w:pStyle w:val="ListeMaddemi"/>
      </w:pPr>
      <w:r>
        <w:rPr>
          <w:sz w:val="20"/>
        </w:rPr>
        <w:t xml:space="preserve">İnternet </w:t>
      </w:r>
      <w:r>
        <w:rPr>
          <w:sz w:val="20"/>
        </w:rPr>
        <w:t>bağlantısını test et.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Mainframe ve Sunucu karışıklığı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"Banka-Şube" analojisini kullan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Tablet-PC farkının anlaşılamaması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İşletim sistemi farkını vurgula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Konuya ilgisizlik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 xml:space="preserve">Kendi telefonlarının işlem gücünden </w:t>
            </w:r>
            <w:r>
              <w:rPr>
                <w:sz w:val="18"/>
              </w:rPr>
              <w:t>bahset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Keşif aşamasında görsellere takılmamaları için her gruba sözcü ata.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D41F7" w:rsidRDefault="00C32808">
            <w:r>
              <w:rPr>
                <w:sz w:val="20"/>
              </w:rPr>
              <w:t>İnternet yoksa, önceden basılmış cihaz kartlarıyla 'Eşleştirme Oyunu' oyna.</w:t>
            </w:r>
          </w:p>
        </w:tc>
      </w:tr>
    </w:tbl>
    <w:p w:rsidR="001D41F7" w:rsidRDefault="001D41F7"/>
    <w:p w:rsidR="001D41F7" w:rsidRDefault="00C32808">
      <w:r>
        <w:br w:type="page"/>
      </w:r>
    </w:p>
    <w:p w:rsidR="001D41F7" w:rsidRDefault="00C32808">
      <w:pPr>
        <w:jc w:val="center"/>
      </w:pPr>
      <w:r>
        <w:rPr>
          <w:b/>
          <w:color w:val="1B2A4A"/>
          <w:sz w:val="36"/>
        </w:rPr>
        <w:lastRenderedPageBreak/>
        <w:t>━━━  4. SAAT  ━━━</w:t>
      </w:r>
    </w:p>
    <w:p w:rsidR="001D41F7" w:rsidRDefault="00C32808">
      <w:pPr>
        <w:jc w:val="center"/>
      </w:pPr>
      <w:r>
        <w:rPr>
          <w:color w:val="2C6FAD"/>
          <w:sz w:val="32"/>
        </w:rPr>
        <w:t xml:space="preserve">Kişisel Bilgisayar Donanım </w:t>
      </w:r>
      <w:r>
        <w:rPr>
          <w:color w:val="2C6FAD"/>
          <w:sz w:val="32"/>
        </w:rPr>
        <w:t>Birimlerinin Sınıflandırılması</w:t>
      </w:r>
    </w:p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Bilgisayar teknolojisinin temel kavramlarını kullanarak, temel seviyede bilgisayar donanımlarını kullanır.</w:t>
      </w:r>
    </w:p>
    <w:p w:rsidR="001D41F7" w:rsidRDefault="001D41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K4.1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İç donanım birimlerini </w:t>
            </w:r>
            <w:r>
              <w:rPr>
                <w:sz w:val="18"/>
              </w:rPr>
              <w:t>(Anakart, CPU, RAM vb.) işlevlerine göre tanımlar.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Anlama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K4.2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Giriş ve çıkış elemanlarını doğru şekilde listeler ve sınıflandırır.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Hatırlama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K4.3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Kullanıcı ihtiyacına göre hangi donanımın öncelikli olduğunu analiz eder.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Analiz</w:t>
            </w:r>
          </w:p>
        </w:tc>
      </w:tr>
    </w:tbl>
    <w:p w:rsidR="001D41F7" w:rsidRDefault="001D41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ÖN BİLGİ  |  Ön Bilgi </w:t>
            </w:r>
            <w:r>
              <w:rPr>
                <w:b/>
                <w:color w:val="FFFFFF"/>
                <w:sz w:val="28"/>
              </w:rPr>
              <w:t>ve Hazırlık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Donanım ve yazılım arasındaki temel farkı bilmek.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D41F7" w:rsidRDefault="00C32808">
      <w:pPr>
        <w:pStyle w:val="ListeMaddemi"/>
      </w:pPr>
      <w:r>
        <w:rPr>
          <w:sz w:val="20"/>
        </w:rPr>
        <w:t>Bilgisayarın fiziksel parçalarının donanım olduğu.</w:t>
      </w:r>
    </w:p>
    <w:p w:rsidR="001D41F7" w:rsidRDefault="00C32808">
      <w:pPr>
        <w:pStyle w:val="ListeMaddemi"/>
      </w:pPr>
      <w:r>
        <w:rPr>
          <w:sz w:val="20"/>
        </w:rPr>
        <w:t>Donanım parçalarının birbirine bağlı çalışması gerektiği.</w:t>
      </w:r>
    </w:p>
    <w:p w:rsidR="001D41F7" w:rsidRDefault="00C32808">
      <w:pPr>
        <w:pStyle w:val="ListeMaddemi"/>
      </w:pPr>
      <w:r>
        <w:rPr>
          <w:sz w:val="20"/>
        </w:rPr>
        <w:t xml:space="preserve">Her parçanın sisteme farklı </w:t>
      </w:r>
      <w:r>
        <w:rPr>
          <w:sz w:val="20"/>
        </w:rPr>
        <w:t>katkı sağladığı.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D41F7" w:rsidRDefault="00C32808">
      <w:pPr>
        <w:pStyle w:val="ListeMaddemi"/>
      </w:pPr>
      <w:r>
        <w:rPr>
          <w:sz w:val="20"/>
        </w:rPr>
        <w:t>Kasa (Case) ile İşlemci (CPU) kavramlarının aynı sanılması.</w:t>
      </w:r>
    </w:p>
    <w:p w:rsidR="001D41F7" w:rsidRDefault="00C32808">
      <w:pPr>
        <w:pStyle w:val="ListeMaddemi"/>
      </w:pPr>
      <w:r>
        <w:rPr>
          <w:sz w:val="20"/>
        </w:rPr>
        <w:t>Bellek (RAM) ile Depolama (SSD/HDD) alanının karıştırılması.</w:t>
      </w:r>
    </w:p>
    <w:p w:rsidR="001D41F7" w:rsidRDefault="00C32808">
      <w:pPr>
        <w:pStyle w:val="ListeMaddemi"/>
      </w:pPr>
      <w:r>
        <w:rPr>
          <w:sz w:val="20"/>
        </w:rPr>
        <w:t>Monitörün işlem yapan bir birim sanılması.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D41F7" w:rsidRDefault="00C32808">
      <w:pPr>
        <w:pStyle w:val="ListeMaddemi"/>
      </w:pPr>
      <w:r>
        <w:rPr>
          <w:sz w:val="20"/>
        </w:rPr>
        <w:t>Açık bir bilgisayar kasa</w:t>
      </w:r>
      <w:r>
        <w:rPr>
          <w:sz w:val="20"/>
        </w:rPr>
        <w:t>sı</w:t>
      </w:r>
    </w:p>
    <w:p w:rsidR="001D41F7" w:rsidRDefault="00C32808">
      <w:pPr>
        <w:pStyle w:val="ListeMaddemi"/>
      </w:pPr>
      <w:r>
        <w:rPr>
          <w:sz w:val="20"/>
        </w:rPr>
        <w:t>Tornavida takımı</w:t>
      </w:r>
    </w:p>
    <w:p w:rsidR="001D41F7" w:rsidRDefault="00C32808">
      <w:pPr>
        <w:pStyle w:val="ListeMaddemi"/>
      </w:pPr>
      <w:r>
        <w:rPr>
          <w:sz w:val="20"/>
        </w:rPr>
        <w:t>Donanım parçaları görselleri</w:t>
      </w:r>
    </w:p>
    <w:p w:rsidR="001D41F7" w:rsidRDefault="00C32808">
      <w:pPr>
        <w:pStyle w:val="ListeMaddemi"/>
      </w:pPr>
      <w:r>
        <w:rPr>
          <w:sz w:val="20"/>
        </w:rPr>
        <w:t>Projeksiyon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D41F7" w:rsidRDefault="001D41F7"/>
    <w:p w:rsidR="001D41F7" w:rsidRDefault="00C32808">
      <w:r>
        <w:rPr>
          <w:i/>
          <w:color w:val="2C6FAD"/>
          <w:sz w:val="20"/>
        </w:rPr>
        <w:t xml:space="preserve">  Süre: 5 dakika</w:t>
      </w:r>
    </w:p>
    <w:p w:rsidR="001D41F7" w:rsidRDefault="00C32808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"Bilgisayarınızın içini mutfağa benzetseniz; tencere, aşçı ve kiler hangi parçalar olurdu?"</w:t>
      </w:r>
    </w:p>
    <w:p w:rsidR="001D41F7" w:rsidRDefault="00C32808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Bilgisayar alırken 'i5 işlemci' veya '8GB RAM' gibi terimlerin fiyata nasıl etki ettiğini ve ne anlama geldiğini bugün keşfedeceğiz.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lastRenderedPageBreak/>
        <w:t xml:space="preserve">  Ön B</w:t>
      </w:r>
      <w:r>
        <w:rPr>
          <w:b/>
          <w:color w:val="2C6FAD"/>
          <w:sz w:val="24"/>
        </w:rPr>
        <w:t>ilgi Yoklama Soruları</w:t>
      </w:r>
    </w:p>
    <w:p w:rsidR="001D41F7" w:rsidRDefault="00C32808">
      <w:r>
        <w:rPr>
          <w:b/>
          <w:color w:val="2C6FAD"/>
          <w:sz w:val="20"/>
        </w:rPr>
        <w:t xml:space="preserve">  1. </w:t>
      </w:r>
      <w:r>
        <w:rPr>
          <w:sz w:val="20"/>
        </w:rPr>
        <w:t>Fare bilgisayara bilgi mi verir yoksa bilgisayardan bilgi mi alır?</w:t>
      </w:r>
    </w:p>
    <w:p w:rsidR="001D41F7" w:rsidRDefault="00C32808">
      <w:r>
        <w:rPr>
          <w:b/>
          <w:color w:val="2C6FAD"/>
          <w:sz w:val="20"/>
        </w:rPr>
        <w:t xml:space="preserve">  2. </w:t>
      </w:r>
      <w:r>
        <w:rPr>
          <w:sz w:val="20"/>
        </w:rPr>
        <w:t>Bilgisayarın 'beyni' hangi parçadır?</w:t>
      </w:r>
    </w:p>
    <w:p w:rsidR="001D41F7" w:rsidRDefault="00C32808">
      <w:r>
        <w:rPr>
          <w:b/>
          <w:color w:val="2C6FAD"/>
          <w:sz w:val="20"/>
        </w:rPr>
        <w:t xml:space="preserve">  3. </w:t>
      </w:r>
      <w:r>
        <w:rPr>
          <w:sz w:val="20"/>
        </w:rPr>
        <w:t>Dosyalar bilgisayar kapalıyken nerede saklanır?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Motivasyon Etkinliği: "Parça Bulmacası"</w:t>
      </w:r>
    </w:p>
    <w:p w:rsidR="001D41F7" w:rsidRDefault="00C32808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Donanım parçala</w:t>
      </w:r>
      <w:r>
        <w:rPr>
          <w:sz w:val="20"/>
        </w:rPr>
        <w:t>rını hızlıca tanıma oyunu.</w:t>
      </w:r>
    </w:p>
    <w:p w:rsidR="001D41F7" w:rsidRDefault="00C32808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Masaya 5 parça (Klavye, RAM, Mouse, Hoparlör, Disk) konur. Öğrenciler 'ses çıkaran' veya 'yazı yazan' parçayı hızlıca gösterir.</w:t>
      </w:r>
    </w:p>
    <w:p w:rsidR="001D41F7" w:rsidRDefault="00C32808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D41F7" w:rsidRDefault="00C32808">
            <w:r>
              <w:rPr>
                <w:sz w:val="20"/>
              </w:rPr>
              <w:t>Yeni aldığınız oyun 'Ekran kartınız yetersiz' hatası veriyor. Bil</w:t>
            </w:r>
            <w:r>
              <w:rPr>
                <w:sz w:val="20"/>
              </w:rPr>
              <w:t>gisayarın dışı şık görünmesine rağmen neden bu oyun çalışmıyor?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D41F7" w:rsidRDefault="001D41F7"/>
    <w:p w:rsidR="001D41F7" w:rsidRDefault="00C32808">
      <w:r>
        <w:rPr>
          <w:i/>
          <w:color w:val="007A7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Keşif Etkinliği: "Kasanın Anatomisi"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Küçük Grup Çalışması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Donanım birimlerinin kasa içindeki yerleşimini ve fiziksel bağını keşfetmek.</w:t>
      </w:r>
    </w:p>
    <w:p w:rsidR="001D41F7" w:rsidRDefault="00C32808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Sınıfta bulunan bir bilgisayar kasası (kapağı açık)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Her grup kasanın </w:t>
      </w:r>
      <w:r>
        <w:rPr>
          <w:sz w:val="20"/>
        </w:rPr>
        <w:t>içine 2 dk dokunmadan bakar.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>En büyük kartı (Anakart) bulup üzerindeki yolları inceler.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Elektrik kablolarının hangi kutudan (PSU) çıktığını takip eder.</w:t>
      </w:r>
    </w:p>
    <w:p w:rsidR="001D41F7" w:rsidRDefault="00C32808">
      <w:r>
        <w:rPr>
          <w:b/>
          <w:color w:val="007A7A"/>
          <w:sz w:val="20"/>
        </w:rPr>
        <w:t xml:space="preserve">  4. </w:t>
      </w:r>
      <w:r>
        <w:rPr>
          <w:sz w:val="20"/>
        </w:rPr>
        <w:t>Fanın altındaki gizli parçayı (CPU) tahmin eder.</w:t>
      </w:r>
    </w:p>
    <w:p w:rsidR="001D41F7" w:rsidRDefault="00C32808">
      <w:r>
        <w:rPr>
          <w:b/>
          <w:color w:val="007A7A"/>
          <w:sz w:val="20"/>
        </w:rPr>
        <w:t xml:space="preserve">  5. </w:t>
      </w:r>
      <w:r>
        <w:rPr>
          <w:sz w:val="20"/>
        </w:rPr>
        <w:t>Giriş/çıkış portlarının (USB, HDMI)</w:t>
      </w:r>
      <w:r>
        <w:rPr>
          <w:sz w:val="20"/>
        </w:rPr>
        <w:t xml:space="preserve"> hangi parçaya bağlı olduğunu keşfeder.</w:t>
      </w:r>
    </w:p>
    <w:p w:rsidR="001D41F7" w:rsidRDefault="00C32808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Gözlemci, Not Tutucu, Sunucu</w:t>
      </w:r>
    </w:p>
    <w:p w:rsidR="001D41F7" w:rsidRDefault="00C32808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Rehber (statik elektrik uyarısı yapan)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Donanım Yerleşim Şeması (kaba taslak çizim)</w:t>
      </w:r>
    </w:p>
    <w:p w:rsidR="001D41F7" w:rsidRDefault="00C32808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D41F7" w:rsidRDefault="00C32808">
      <w:r>
        <w:rPr>
          <w:b/>
          <w:color w:val="007A7A"/>
          <w:sz w:val="20"/>
        </w:rPr>
        <w:t xml:space="preserve">  1. </w:t>
      </w:r>
      <w:r>
        <w:rPr>
          <w:sz w:val="20"/>
        </w:rPr>
        <w:t>Neden bazı parçaların üzerinde fan</w:t>
      </w:r>
      <w:r>
        <w:rPr>
          <w:sz w:val="20"/>
        </w:rPr>
        <w:t xml:space="preserve"> var?</w:t>
      </w:r>
    </w:p>
    <w:p w:rsidR="001D41F7" w:rsidRDefault="00C32808">
      <w:r>
        <w:rPr>
          <w:b/>
          <w:color w:val="007A7A"/>
          <w:sz w:val="20"/>
        </w:rPr>
        <w:t xml:space="preserve">  2. </w:t>
      </w:r>
      <w:r>
        <w:rPr>
          <w:sz w:val="20"/>
        </w:rPr>
        <w:t>Tüm parçalar neden tek bir büyük karta bağlı?</w:t>
      </w:r>
    </w:p>
    <w:p w:rsidR="001D41F7" w:rsidRDefault="00C32808">
      <w:r>
        <w:rPr>
          <w:b/>
          <w:color w:val="007A7A"/>
          <w:sz w:val="20"/>
        </w:rPr>
        <w:t xml:space="preserve">  3. </w:t>
      </w:r>
      <w:r>
        <w:rPr>
          <w:sz w:val="20"/>
        </w:rPr>
        <w:t>RAM ve SSD neden farklı şekillerde?</w:t>
      </w:r>
    </w:p>
    <w:p w:rsidR="001D41F7" w:rsidRDefault="00C32808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Parçalara çıplak elle sertçe dokunma, her üyenin fikrini al.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D41F7" w:rsidRDefault="001D41F7"/>
    <w:p w:rsidR="001D41F7" w:rsidRDefault="00C32808">
      <w:r>
        <w:rPr>
          <w:i/>
          <w:color w:val="E65C00"/>
          <w:sz w:val="20"/>
        </w:rPr>
        <w:t xml:space="preserve">  Süre: 12 dakika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D41F7">
        <w:trPr>
          <w:jc w:val="center"/>
        </w:trPr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Anakart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Tüm birimleri birbirine bağlayan </w:t>
            </w:r>
            <w:r>
              <w:rPr>
                <w:sz w:val="18"/>
              </w:rPr>
              <w:t>kart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Gigabyte/Asus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Şehrin ana yolları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CPU (İşlemci)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Komutları işleyen merkez birim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Intel i7 / AMD Ryzen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Bilgisayarın beyni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RAM (Bellek)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Bilgilerin geçici tutulduğu çalışma alanı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16 GB DDR4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Aşçının çalışma tezgahı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SSD/Sabit Disk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Verilerin kalıcı saklandı</w:t>
            </w:r>
            <w:r>
              <w:rPr>
                <w:sz w:val="18"/>
              </w:rPr>
              <w:t>ğı birim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500 GB NVMe SSD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Evin kütüphanesi/deposu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GPU (Ekran Kartı)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Görüntü işlemlerinden sorumlu birim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NVIDIA RTX / AMD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Bilgisayarın ressamı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PSU (Güç Kaynağı)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Elektriği parçalara dağıtan birim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600W PSU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Sistemin kalbi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Giriş Birimleri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 xml:space="preserve">Veri girişini </w:t>
            </w:r>
            <w:r>
              <w:rPr>
                <w:sz w:val="18"/>
              </w:rPr>
              <w:t>sağlayan araçlar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Klavye, Fare, Mikrofon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Bilgisayarın duyuları</w:t>
            </w:r>
          </w:p>
        </w:tc>
      </w:tr>
      <w:tr w:rsidR="001D41F7">
        <w:trPr>
          <w:jc w:val="center"/>
        </w:trPr>
        <w:tc>
          <w:tcPr>
            <w:tcW w:w="2409" w:type="dxa"/>
          </w:tcPr>
          <w:p w:rsidR="001D41F7" w:rsidRDefault="00C32808">
            <w:r>
              <w:rPr>
                <w:sz w:val="18"/>
              </w:rPr>
              <w:t>Çıkış Birimleri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Sonucu kullanıcıya sunan araçlar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Monitör, Yazıcı, Hoparlör</w:t>
            </w:r>
          </w:p>
        </w:tc>
        <w:tc>
          <w:tcPr>
            <w:tcW w:w="2409" w:type="dxa"/>
          </w:tcPr>
          <w:p w:rsidR="001D41F7" w:rsidRDefault="00C32808">
            <w:r>
              <w:rPr>
                <w:sz w:val="18"/>
              </w:rPr>
              <w:t>Bilgisayarın sesi/yüzü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D41F7" w:rsidRDefault="00C32808">
      <w:r>
        <w:rPr>
          <w:sz w:val="20"/>
        </w:rPr>
        <w:t>Kişisel bilgisayarlar iç ve dış donanım olarak ikiye ayrılır.</w:t>
      </w:r>
    </w:p>
    <w:p w:rsidR="001D41F7" w:rsidRDefault="00C32808">
      <w:r>
        <w:rPr>
          <w:sz w:val="20"/>
        </w:rPr>
        <w:t xml:space="preserve">Kasa </w:t>
      </w:r>
      <w:r>
        <w:rPr>
          <w:sz w:val="20"/>
        </w:rPr>
        <w:t>içindekiler işlem ve depolamayı sağlarken, giriş/çıkış birimleri kullanıcı ile iletişim kurar.</w:t>
      </w:r>
    </w:p>
    <w:p w:rsidR="001D41F7" w:rsidRDefault="00C32808">
      <w:r>
        <w:rPr>
          <w:sz w:val="20"/>
        </w:rPr>
        <w:t>Bir orkestra gibi her parçanın kendine has görevi vardır ve biri eksik olduğunda sistem tam verimle çalışamaz.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</w:t>
            </w:r>
            <w:r>
              <w:rPr>
                <w:b/>
                <w:color w:val="FFFFFF"/>
                <w:sz w:val="18"/>
              </w:rPr>
              <w:t>ntısı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CPU → Beyin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Tüm aritmetik ve mantıksal işlemleri yapar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Hızı cihazın genel performansını belirler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RAM → Çalışma Masası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Açık uygulamaları geçici olarak tutar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Masa küçükse aynı anda az iş yapılır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SSD → Kütüphane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Dosyaları kalıcı saklar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Kapasitesi ne </w:t>
            </w:r>
            <w:r>
              <w:rPr>
                <w:sz w:val="18"/>
              </w:rPr>
              <w:t>kadar büyükse o kadar çok veri barındırır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GPU → Ressam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Görüntüleri işleyip ekrana gönderir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Oyun ve tasarımda kritik öneme sahip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D41F7" w:rsidRDefault="00C32808">
      <w:pPr>
        <w:pStyle w:val="ListeMaddemi"/>
      </w:pPr>
      <w:r>
        <w:rPr>
          <w:sz w:val="20"/>
        </w:rPr>
        <w:t>Restoran analojisi şeması: Garson(Giriş), Tezgah(RAM), Aşçı(CPU), Kiler(SSD), Servis(Çıkış)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Analoji</w:t>
      </w:r>
      <w:r>
        <w:rPr>
          <w:b/>
          <w:color w:val="E65C00"/>
          <w:sz w:val="24"/>
        </w:rPr>
        <w:t xml:space="preserve"> ve Benzetmeler</w:t>
      </w:r>
    </w:p>
    <w:p w:rsidR="001D41F7" w:rsidRDefault="00C32808">
      <w:r>
        <w:rPr>
          <w:b/>
          <w:color w:val="E65C00"/>
          <w:sz w:val="20"/>
        </w:rPr>
        <w:t xml:space="preserve">  1. </w:t>
      </w:r>
      <w:r>
        <w:rPr>
          <w:sz w:val="20"/>
        </w:rPr>
        <w:t>Restoran: Garson=Giriş, Tezgah=RAM, Aşçı=CPU, Kiler=SSD, Servis=Çıkış</w:t>
      </w:r>
    </w:p>
    <w:p w:rsidR="001D41F7" w:rsidRDefault="00C32808">
      <w:r>
        <w:rPr>
          <w:b/>
          <w:color w:val="E65C00"/>
          <w:sz w:val="20"/>
        </w:rPr>
        <w:t xml:space="preserve">  2. </w:t>
      </w:r>
      <w:r>
        <w:rPr>
          <w:sz w:val="20"/>
        </w:rPr>
        <w:t>Vücut: Beyin=CPU, Kısa süreli hafıza=RAM, Günlük=SSD, Sinirler=Anakart</w:t>
      </w:r>
    </w:p>
    <w:p w:rsidR="001D41F7" w:rsidRDefault="00C32808">
      <w:r>
        <w:rPr>
          <w:b/>
          <w:color w:val="E65C00"/>
          <w:sz w:val="20"/>
        </w:rPr>
        <w:t xml:space="preserve">  3. </w:t>
      </w:r>
      <w:r>
        <w:rPr>
          <w:sz w:val="20"/>
        </w:rPr>
        <w:t>Ofis: Masa yüzeyi=RAM, Arşiv dolabı=SSD, Çalışan=CPU</w:t>
      </w:r>
    </w:p>
    <w:p w:rsidR="001D41F7" w:rsidRDefault="00C32808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D41F7" w:rsidRDefault="00C32808">
      <w:pPr>
        <w:pStyle w:val="ListeMaddemi"/>
      </w:pPr>
      <w:r>
        <w:rPr>
          <w:sz w:val="20"/>
        </w:rPr>
        <w:lastRenderedPageBreak/>
        <w:t>RAM bozulu</w:t>
      </w:r>
      <w:r>
        <w:rPr>
          <w:sz w:val="20"/>
        </w:rPr>
        <w:t>rsa ne olur?</w:t>
      </w:r>
    </w:p>
    <w:p w:rsidR="001D41F7" w:rsidRDefault="00C32808">
      <w:pPr>
        <w:pStyle w:val="ListeMaddemi"/>
      </w:pPr>
      <w:r>
        <w:rPr>
          <w:sz w:val="20"/>
        </w:rPr>
        <w:t>SSD ile HDD arasındaki fark nedir?</w:t>
      </w:r>
    </w:p>
    <w:p w:rsidR="001D41F7" w:rsidRDefault="00C32808">
      <w:pPr>
        <w:pStyle w:val="ListeMaddemi"/>
      </w:pPr>
      <w:r>
        <w:rPr>
          <w:sz w:val="20"/>
        </w:rPr>
        <w:t>Ekran kartı olmadan bilgisayar çalışır mı?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D41F7" w:rsidRDefault="001D41F7"/>
    <w:p w:rsidR="001D41F7" w:rsidRDefault="00C32808">
      <w:r>
        <w:rPr>
          <w:i/>
          <w:color w:val="6A1B9A"/>
          <w:sz w:val="20"/>
        </w:rPr>
        <w:t xml:space="preserve">  Süre: 10 dakika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Uygulama Etkinliği: "Bilgisayarımı Topluyorum"</w:t>
      </w:r>
    </w:p>
    <w:p w:rsidR="001D41F7" w:rsidRDefault="00C32808">
      <w:r>
        <w:rPr>
          <w:b/>
          <w:color w:val="1B2A4A"/>
          <w:sz w:val="20"/>
        </w:rPr>
        <w:t xml:space="preserve">Türü: </w:t>
      </w:r>
      <w:r>
        <w:rPr>
          <w:sz w:val="20"/>
        </w:rPr>
        <w:t>Uygulamalı Grup Çalışması</w:t>
      </w:r>
    </w:p>
    <w:p w:rsidR="001D41F7" w:rsidRDefault="00C32808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Kullanıcı senaryosuna göre donanım sınıflandırması yapmak.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Gruba bütçe ve amaç verilir (Örn: "Grafik tasarımcı için bilgisayar").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Öncelikli</w:t>
      </w:r>
      <w:r>
        <w:rPr>
          <w:sz w:val="20"/>
        </w:rPr>
        <w:t xml:space="preserve"> parçalar seçilir (Tasarımcı için GPU ve RAM).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Gerekli giriş birimleri (Grafik tablet vb.) listelenir.</w:t>
      </w:r>
    </w:p>
    <w:p w:rsidR="001D41F7" w:rsidRDefault="00C32808">
      <w:r>
        <w:rPr>
          <w:b/>
          <w:color w:val="6A1B9A"/>
          <w:sz w:val="20"/>
        </w:rPr>
        <w:t xml:space="preserve">  4. </w:t>
      </w:r>
      <w:r>
        <w:rPr>
          <w:sz w:val="20"/>
        </w:rPr>
        <w:t>Seçim gerekçeleri kağıda yazılır.</w:t>
      </w:r>
    </w:p>
    <w:p w:rsidR="001D41F7" w:rsidRDefault="00C32808">
      <w:r>
        <w:rPr>
          <w:b/>
          <w:color w:val="6A1B9A"/>
          <w:sz w:val="20"/>
        </w:rPr>
        <w:t xml:space="preserve">  5. </w:t>
      </w:r>
      <w:r>
        <w:rPr>
          <w:sz w:val="20"/>
        </w:rPr>
        <w:t>Her grup kendi sistemini sınıfa savunur.</w:t>
      </w:r>
    </w:p>
    <w:p w:rsidR="001D41F7" w:rsidRDefault="00C32808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İhtiyaca Göre Donanım Listesi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D41F7" w:rsidRDefault="00C32808">
      <w:r>
        <w:rPr>
          <w:b/>
          <w:color w:val="6A1B9A"/>
          <w:sz w:val="20"/>
        </w:rPr>
        <w:t xml:space="preserve">  1. </w:t>
      </w:r>
      <w:r>
        <w:rPr>
          <w:sz w:val="20"/>
        </w:rPr>
        <w:t>Akıllı telefondaki donanımlar PC ile aynı mıdır?</w:t>
      </w:r>
    </w:p>
    <w:p w:rsidR="001D41F7" w:rsidRDefault="00C32808">
      <w:r>
        <w:rPr>
          <w:b/>
          <w:color w:val="6A1B9A"/>
          <w:sz w:val="20"/>
        </w:rPr>
        <w:t xml:space="preserve">  2. </w:t>
      </w:r>
      <w:r>
        <w:rPr>
          <w:sz w:val="20"/>
        </w:rPr>
        <w:t>Dokunmatik ekran hem giriş hem çıkış olabilir mi?</w:t>
      </w:r>
    </w:p>
    <w:p w:rsidR="001D41F7" w:rsidRDefault="00C32808">
      <w:r>
        <w:rPr>
          <w:b/>
          <w:color w:val="6A1B9A"/>
          <w:sz w:val="20"/>
        </w:rPr>
        <w:t xml:space="preserve">  3. </w:t>
      </w:r>
      <w:r>
        <w:rPr>
          <w:sz w:val="20"/>
        </w:rPr>
        <w:t>Sunucuda ekran kartı çok önemli midir?</w:t>
      </w:r>
    </w:p>
    <w:p w:rsidR="001D41F7" w:rsidRDefault="00C32808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Elektronik Mühendisliği, Fizik (Isı yönetimi), Ekonomi (Maliy</w:t>
      </w:r>
      <w:r>
        <w:rPr>
          <w:sz w:val="20"/>
        </w:rPr>
        <w:t>et analizi)</w:t>
      </w:r>
    </w:p>
    <w:p w:rsidR="001D41F7" w:rsidRDefault="00C32808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D41F7" w:rsidRDefault="00C32808">
            <w:r>
              <w:rPr>
                <w:sz w:val="20"/>
              </w:rPr>
              <w:t>Senaryo: Bilgisayar çok yavaş açılıyor ve uygulamalar geç tepki veriyor.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Çözüm: SSD yükseltmesi açılış hızını, RAM yükseltmesi uygulama tepki süresini iyileştirir. Önce SSD önerilir.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2050'de bilgisayar</w:t>
      </w:r>
      <w:r>
        <w:rPr>
          <w:sz w:val="20"/>
        </w:rPr>
        <w:t xml:space="preserve"> kasası nasıl görünecek? İçindeki parçalar nasıl değişecek? Geleceğin kasasını tasarlayın.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D41F7" w:rsidRDefault="001D41F7"/>
    <w:p w:rsidR="001D41F7" w:rsidRDefault="00C32808">
      <w:r>
        <w:rPr>
          <w:i/>
          <w:color w:val="2E7D32"/>
          <w:sz w:val="20"/>
        </w:rPr>
        <w:t xml:space="preserve">  Süre: 8 dakika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Öz Değerl</w:t>
      </w:r>
      <w:r>
        <w:rPr>
          <w:b/>
          <w:color w:val="2E7D32"/>
          <w:sz w:val="24"/>
        </w:rPr>
        <w:t>endirme Kontrol Listesi</w:t>
      </w:r>
    </w:p>
    <w:p w:rsidR="001D41F7" w:rsidRDefault="00C32808">
      <w:r>
        <w:rPr>
          <w:sz w:val="20"/>
        </w:rPr>
        <w:t xml:space="preserve">  ☐  Anakartın görevini açıklayabiliyorum.</w:t>
      </w:r>
    </w:p>
    <w:p w:rsidR="001D41F7" w:rsidRDefault="00C32808">
      <w:r>
        <w:rPr>
          <w:sz w:val="20"/>
        </w:rPr>
        <w:t xml:space="preserve">  ☐  Giriş ve çıkış birimlerini ayırabiliyorum.</w:t>
      </w:r>
    </w:p>
    <w:p w:rsidR="001D41F7" w:rsidRDefault="00C32808">
      <w:r>
        <w:rPr>
          <w:sz w:val="20"/>
        </w:rPr>
        <w:t xml:space="preserve">  ☐  CPU ve RAM farkını biliyorum.</w:t>
      </w:r>
    </w:p>
    <w:p w:rsidR="001D41F7" w:rsidRDefault="00C32808">
      <w:r>
        <w:rPr>
          <w:sz w:val="20"/>
        </w:rPr>
        <w:t xml:space="preserve">  ☐  PSU'nun neden önemli olduğunu kavradım.</w:t>
      </w:r>
    </w:p>
    <w:p w:rsidR="001D41F7" w:rsidRDefault="00C32808">
      <w:r>
        <w:rPr>
          <w:sz w:val="20"/>
        </w:rPr>
        <w:t xml:space="preserve">  ☐  Kasanın içindeki parçaları fiziksel olarak tanıyabiliyor</w:t>
      </w:r>
      <w:r>
        <w:rPr>
          <w:sz w:val="20"/>
        </w:rPr>
        <w:t>um.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Hangi donanım parçası en ilgimi çekti?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Evdeki bilgisayarımın özelliklerini artık anlayabiliyor muyum?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Bir bilgisayar toplamak istesem nereden başlarım?</w:t>
      </w:r>
    </w:p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Hangisi çıkış birimidir? (Hoparlör/Fare)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Hoparlör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Kalıcı depolama nerede yapılır?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SSD/Sabit Disk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Bilgisayarın sinir sistemi hangi kart?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Anakart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RAM verileri bilgisayar kapanınca saklar mı?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Hayır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İşlemci fanının görevi nedir?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Soğutma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D41F7" w:rsidRDefault="00C32808">
      <w:r>
        <w:rPr>
          <w:b/>
          <w:color w:val="2E7D32"/>
          <w:sz w:val="20"/>
        </w:rPr>
        <w:t>Açık Uçlu: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Gelecekte tüm donanımlar tek bir çipe sığabilir mi?</w:t>
      </w:r>
    </w:p>
    <w:p w:rsidR="001D41F7" w:rsidRDefault="00C32808">
      <w:r>
        <w:rPr>
          <w:b/>
          <w:color w:val="2E7D32"/>
          <w:sz w:val="20"/>
        </w:rPr>
        <w:t xml:space="preserve">  2. </w:t>
      </w:r>
      <w:r>
        <w:rPr>
          <w:sz w:val="20"/>
        </w:rPr>
        <w:t>RAM mi SSD mi daha önemlidir?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Donanım üretiminin çevresel etkileri nelerdir?</w:t>
      </w:r>
    </w:p>
    <w:p w:rsidR="001D41F7" w:rsidRDefault="00C32808">
      <w:r>
        <w:rPr>
          <w:b/>
          <w:color w:val="2E7D32"/>
          <w:sz w:val="20"/>
        </w:rPr>
        <w:t>Eleştirel Düşünme:</w:t>
      </w:r>
    </w:p>
    <w:p w:rsidR="001D41F7" w:rsidRDefault="00C32808">
      <w:r>
        <w:rPr>
          <w:b/>
          <w:color w:val="2E7D32"/>
          <w:sz w:val="20"/>
        </w:rPr>
        <w:t xml:space="preserve">  1. </w:t>
      </w:r>
      <w:r>
        <w:rPr>
          <w:sz w:val="20"/>
        </w:rPr>
        <w:t>Çok hızlı CPU ama düşük RAM olursa tam verim alınır mı?</w:t>
      </w:r>
    </w:p>
    <w:p w:rsidR="001D41F7" w:rsidRDefault="00C32808">
      <w:r>
        <w:rPr>
          <w:b/>
          <w:color w:val="2E7D32"/>
          <w:sz w:val="20"/>
        </w:rPr>
        <w:t xml:space="preserve"> </w:t>
      </w:r>
      <w:r>
        <w:rPr>
          <w:b/>
          <w:color w:val="2E7D32"/>
          <w:sz w:val="20"/>
        </w:rPr>
        <w:t xml:space="preserve"> 2. </w:t>
      </w:r>
      <w:r>
        <w:rPr>
          <w:sz w:val="20"/>
        </w:rPr>
        <w:t>Ekran kartı olmadan profesyonel iş yapılabilir mi?</w:t>
      </w:r>
    </w:p>
    <w:p w:rsidR="001D41F7" w:rsidRDefault="00C32808">
      <w:r>
        <w:rPr>
          <w:b/>
          <w:color w:val="2E7D32"/>
          <w:sz w:val="20"/>
        </w:rPr>
        <w:t xml:space="preserve">  3. </w:t>
      </w:r>
      <w:r>
        <w:rPr>
          <w:sz w:val="20"/>
        </w:rPr>
        <w:t>Donanım ömrünü uzatmak için neler yapılabilir?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Adım Adım Uygulama: "Kasayı Keşfet"</w:t>
      </w:r>
    </w:p>
    <w:p w:rsidR="001D41F7" w:rsidRDefault="00C32808">
      <w:r>
        <w:rPr>
          <w:b/>
          <w:color w:val="1B2A4A"/>
          <w:sz w:val="20"/>
        </w:rPr>
        <w:t xml:space="preserve">Hedef: </w:t>
      </w:r>
      <w:r>
        <w:rPr>
          <w:sz w:val="20"/>
        </w:rPr>
        <w:t>Bilgisayar kasasının iç yapısını tanımak.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Kasayı masaya yatırın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Kasa sabit durur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Yan kapağın vidalarını söküp açın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İç yapı görünür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Anakart üzerindeki RAM slotlarını bulun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 xml:space="preserve">RAM </w:t>
            </w:r>
            <w:r>
              <w:rPr>
                <w:sz w:val="18"/>
              </w:rPr>
              <w:t>yuvası tanınır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İşlemci fanının yerini tespit edin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CPU konumu belirlenir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Kablo bağlantılarının nereye gittiğini kontrol edin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Güç dağılımı anlaşılır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4 iç donanım biriminin doğru şekilde gösterilmesi.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</w:t>
      </w:r>
      <w:r>
        <w:rPr>
          <w:color w:val="BDBDBD"/>
          <w:sz w:val="12"/>
        </w:rPr>
        <w:t>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Canlı Demo: "Ön Panel Bağlantıları"</w:t>
      </w:r>
    </w:p>
    <w:p w:rsidR="001D41F7" w:rsidRDefault="00C32808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Ön panel bağlantılarını (USB/Ses) anakarta nasıl takıldığını gösterir ve giriş biriminin algılanmasını projeksiyondan izletir.</w:t>
      </w:r>
    </w:p>
    <w:p w:rsidR="001D41F7" w:rsidRDefault="00C32808">
      <w:r>
        <w:rPr>
          <w:b/>
          <w:color w:val="1B2A4A"/>
          <w:sz w:val="20"/>
        </w:rPr>
        <w:t>Öğrencinin T</w:t>
      </w:r>
      <w:r>
        <w:rPr>
          <w:b/>
          <w:color w:val="1B2A4A"/>
          <w:sz w:val="20"/>
        </w:rPr>
        <w:t xml:space="preserve">ekrarladığı: </w:t>
      </w:r>
      <w:r>
        <w:rPr>
          <w:sz w:val="20"/>
        </w:rPr>
        <w:t>Farenin USB'ye takılmasından itibaren sistemin onu algılama sürecini gözlemler.</w:t>
      </w:r>
    </w:p>
    <w:p w:rsidR="001D41F7" w:rsidRDefault="00C32808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Statik elektriğe dikkat! Parçalara dokunmadan önce metal yüzeye dokunun.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D41F7">
        <w:trPr>
          <w:jc w:val="center"/>
        </w:trPr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Başlangıç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8 donanım parçasını iç/dış ve giriş/çıkış olarak sınıflandırın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Bir oyuncu için ve bir muhasebeci için farklı donanım</w:t>
            </w:r>
            <w:r>
              <w:rPr>
                <w:sz w:val="18"/>
              </w:rPr>
              <w:t xml:space="preserve"> önceliklerini listeleyin</w:t>
            </w:r>
          </w:p>
        </w:tc>
      </w:tr>
      <w:tr w:rsidR="001D41F7">
        <w:trPr>
          <w:jc w:val="center"/>
        </w:trPr>
        <w:tc>
          <w:tcPr>
            <w:tcW w:w="3213" w:type="dxa"/>
          </w:tcPr>
          <w:p w:rsidR="001D41F7" w:rsidRDefault="00C32808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İleri</w:t>
            </w:r>
          </w:p>
        </w:tc>
        <w:tc>
          <w:tcPr>
            <w:tcW w:w="3213" w:type="dxa"/>
          </w:tcPr>
          <w:p w:rsidR="001D41F7" w:rsidRDefault="00C32808">
            <w:r>
              <w:rPr>
                <w:sz w:val="18"/>
              </w:rPr>
              <w:t>Verilen bütçeyle (5000 TL) en uygun bilgisayar konfigürasyonunu oluşturun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D41F7" w:rsidRDefault="00C32808">
      <w:pPr>
        <w:spacing w:before="200"/>
      </w:pPr>
      <w:r>
        <w:rPr>
          <w:b/>
          <w:color w:val="C62828"/>
          <w:sz w:val="24"/>
        </w:rPr>
        <w:t xml:space="preserve">  Vaka Çalışması: "Görüntü Gelmeyen Bilgisayar"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D41F7" w:rsidRDefault="00C32808">
            <w:r>
              <w:rPr>
                <w:sz w:val="20"/>
              </w:rPr>
              <w:t xml:space="preserve">Bilgisayar </w:t>
            </w:r>
            <w:r>
              <w:rPr>
                <w:sz w:val="20"/>
              </w:rPr>
              <w:t>açılıyor, fanlar dönüyor ama ekran siyah. Hangi donanım birimleri (ekran kartı, RAM, monitör kablosu) kontrol edilmelidir? Adım adım teşhis yöntemi geliştirin.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Adım adım troubleshooting (hata ayıklama) raporu.</w:t>
      </w:r>
    </w:p>
    <w:p w:rsidR="001D41F7" w:rsidRDefault="00C32808">
      <w:pPr>
        <w:jc w:val="center"/>
      </w:pPr>
      <w:r>
        <w:rPr>
          <w:color w:val="BDBDBD"/>
          <w:sz w:val="12"/>
        </w:rPr>
        <w:t>____________________________</w:t>
      </w:r>
      <w:r>
        <w:rPr>
          <w:color w:val="BDBDBD"/>
          <w:sz w:val="12"/>
        </w:rPr>
        <w:t>____________________________________________________</w:t>
      </w:r>
    </w:p>
    <w:p w:rsidR="001D41F7" w:rsidRDefault="00C32808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D41F7" w:rsidRDefault="00C32808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D41F7" w:rsidRDefault="00C32808">
      <w:r>
        <w:rPr>
          <w:sz w:val="20"/>
        </w:rPr>
        <w:t xml:space="preserve">Bugün bir bilgisayarı oluşturan fiziksel tüm birimleri sınıflandırdık. İşlem, depolama, giriş ve çıkış birimlerinin nasıl bir orkestra gibi uyumlu </w:t>
      </w:r>
      <w:r>
        <w:rPr>
          <w:sz w:val="20"/>
        </w:rPr>
        <w:t>çalışması gerektiğini öğrendik.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Anakart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CPU (İşlemci)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RAM (Bellek)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SSD/HDD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GPU (Ekran Kartı)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PSU (Güç Kaynağı)</w:t>
            </w:r>
          </w:p>
        </w:tc>
      </w:tr>
      <w:tr w:rsidR="001D41F7">
        <w:trPr>
          <w:jc w:val="center"/>
        </w:trPr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Giriş Birimi</w:t>
            </w:r>
          </w:p>
        </w:tc>
        <w:tc>
          <w:tcPr>
            <w:tcW w:w="4819" w:type="dxa"/>
            <w:shd w:val="clear" w:color="auto" w:fill="F5F5F5"/>
          </w:tcPr>
          <w:p w:rsidR="001D41F7" w:rsidRDefault="00C32808">
            <w:r>
              <w:rPr>
                <w:b/>
                <w:color w:val="1B2A4A"/>
                <w:sz w:val="20"/>
              </w:rPr>
              <w:t xml:space="preserve">  Çıkış Birimi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D41F7" w:rsidRDefault="00C32808">
      <w:r>
        <w:rPr>
          <w:sz w:val="20"/>
        </w:rPr>
        <w:t>Donanımı tanıdık. Sonraki saatte bu donanımların en</w:t>
      </w:r>
      <w:r>
        <w:rPr>
          <w:sz w:val="20"/>
        </w:rPr>
        <w:t xml:space="preserve"> önemlisi olan hafıza türlerini (RAM/ROM) daha detaylı inceleyeceğiz.</w:t>
      </w:r>
    </w:p>
    <w:p w:rsidR="001D41F7" w:rsidRDefault="00C32808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D41F7" w:rsidRDefault="00C32808">
            <w:r>
              <w:rPr>
                <w:sz w:val="20"/>
              </w:rPr>
              <w:t>Görev: Bilgisayarınızın 'Bu Bilgisayar → Özellikler' kısmına girerek İşlemci ve RAM modelini not alıp sınıfa getirin.</w:t>
            </w:r>
            <w:r>
              <w:rPr>
                <w:sz w:val="20"/>
              </w:rPr>
              <w:br/>
              <w:t>Teslim: Bir sonraki ders.</w:t>
            </w:r>
            <w:r>
              <w:rPr>
                <w:sz w:val="20"/>
              </w:rPr>
              <w:br/>
              <w:t>Kriter: Donanım bilg</w:t>
            </w:r>
            <w:r>
              <w:rPr>
                <w:sz w:val="20"/>
              </w:rPr>
              <w:t>ilerinin doğru okunması.</w:t>
            </w:r>
          </w:p>
        </w:tc>
      </w:tr>
    </w:tbl>
    <w:p w:rsidR="001D41F7" w:rsidRDefault="001D41F7"/>
    <w:p w:rsidR="001D41F7" w:rsidRDefault="00C32808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D41F7" w:rsidRDefault="00C32808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D41F7" w:rsidRDefault="001D41F7"/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D41F7" w:rsidRDefault="00C32808">
      <w:pPr>
        <w:pStyle w:val="ListeMaddemi"/>
      </w:pPr>
      <w:r>
        <w:rPr>
          <w:sz w:val="20"/>
        </w:rPr>
        <w:t>Açılacak kasayı önceden kontrol et ve parçaların yerinde olduğundan emin ol.</w:t>
      </w:r>
    </w:p>
    <w:p w:rsidR="001D41F7" w:rsidRDefault="00C32808">
      <w:pPr>
        <w:pStyle w:val="ListeMaddemi"/>
      </w:pPr>
      <w:r>
        <w:rPr>
          <w:sz w:val="20"/>
        </w:rPr>
        <w:t>Statik elek</w:t>
      </w:r>
      <w:r>
        <w:rPr>
          <w:sz w:val="20"/>
        </w:rPr>
        <w:t>trik önlemi için antistatik bileklik veya metal yüzey hazırla.</w:t>
      </w:r>
    </w:p>
    <w:p w:rsidR="001D41F7" w:rsidRDefault="00C32808">
      <w:pPr>
        <w:pStyle w:val="ListeMaddemi"/>
      </w:pPr>
      <w:r>
        <w:rPr>
          <w:sz w:val="20"/>
        </w:rPr>
        <w:t>Parça isimlerinin yazılı olduğu etiketleri kasanın içine yapıştır.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D41F7">
        <w:trPr>
          <w:jc w:val="center"/>
        </w:trPr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D41F7" w:rsidRDefault="00C32808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Statik elektrik riski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Parçalara dokunmadan önce metal yüzeye dokunun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 xml:space="preserve">Yabancı </w:t>
            </w:r>
            <w:r>
              <w:rPr>
                <w:sz w:val="18"/>
              </w:rPr>
              <w:t>parça isimleri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Türkçe karşılıklarını (Bellek, İşlemci) vurgulayın</w:t>
            </w:r>
          </w:p>
        </w:tc>
      </w:tr>
      <w:tr w:rsidR="001D41F7">
        <w:trPr>
          <w:jc w:val="center"/>
        </w:trPr>
        <w:tc>
          <w:tcPr>
            <w:tcW w:w="4819" w:type="dxa"/>
          </w:tcPr>
          <w:p w:rsidR="001D41F7" w:rsidRDefault="00C32808">
            <w:r>
              <w:rPr>
                <w:sz w:val="18"/>
              </w:rPr>
              <w:t>Kasanın içinin karmaşık görünmesi</w:t>
            </w:r>
          </w:p>
        </w:tc>
        <w:tc>
          <w:tcPr>
            <w:tcW w:w="4819" w:type="dxa"/>
          </w:tcPr>
          <w:p w:rsidR="001D41F7" w:rsidRDefault="00C32808">
            <w:r>
              <w:rPr>
                <w:sz w:val="18"/>
              </w:rPr>
              <w:t>Blok şemalar kullanarak karmaşıklığı azaltın</w:t>
            </w:r>
          </w:p>
        </w:tc>
      </w:tr>
    </w:tbl>
    <w:p w:rsidR="001D41F7" w:rsidRDefault="001D41F7"/>
    <w:p w:rsidR="001D41F7" w:rsidRDefault="00C32808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Kasanın açılması ve incelenmesine en az 10 dakika ayır. Teorik anlatımı kısa tut.</w:t>
      </w:r>
    </w:p>
    <w:p w:rsidR="001D41F7" w:rsidRDefault="00C32808">
      <w:pPr>
        <w:spacing w:before="200"/>
      </w:pPr>
      <w:r>
        <w:rPr>
          <w:b/>
          <w:color w:val="1B2A4A"/>
          <w:sz w:val="24"/>
        </w:rPr>
        <w:t xml:space="preserve">  Alternat</w:t>
      </w:r>
      <w:r>
        <w:rPr>
          <w:b/>
          <w:color w:val="1B2A4A"/>
          <w:sz w:val="24"/>
        </w:rPr>
        <w:t>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D41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D41F7" w:rsidRDefault="00C32808">
            <w:r>
              <w:rPr>
                <w:sz w:val="20"/>
              </w:rPr>
              <w:t>Fiziksel kasa yoksa, donanım parçalarının 3D modellerini gösteren mobil uygulamalar veya videolar üzerinden sanal tur yaptır.</w:t>
            </w:r>
          </w:p>
        </w:tc>
      </w:tr>
    </w:tbl>
    <w:p w:rsidR="001D41F7" w:rsidRDefault="001D41F7"/>
    <w:p w:rsidR="001D41F7" w:rsidRDefault="00C32808">
      <w:r>
        <w:br w:type="page"/>
      </w:r>
    </w:p>
    <w:sectPr w:rsidR="001D41F7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41F7"/>
    <w:rsid w:val="0029639D"/>
    <w:rsid w:val="00326F90"/>
    <w:rsid w:val="00AA1D8D"/>
    <w:rsid w:val="00B46416"/>
    <w:rsid w:val="00B47730"/>
    <w:rsid w:val="00C3280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C56C0D-D69B-4CBD-9D49-45582F03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6895</Words>
  <Characters>39302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46105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3</cp:revision>
  <dcterms:created xsi:type="dcterms:W3CDTF">2013-12-23T23:15:00Z</dcterms:created>
  <dcterms:modified xsi:type="dcterms:W3CDTF">2026-05-23T11:10:00Z</dcterms:modified>
  <cp:category/>
</cp:coreProperties>
</file>