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PROGRAMLANABILIR MIKRO BILGISAYAR ILE PROGRAMLAMA</w:t>
      </w:r>
    </w:p>
    <w:p>
      <w:pPr>
        <w:jc w:val="center"/>
      </w:pPr>
      <w:r>
        <w:rPr>
          <w:color w:val="2C6FAD"/>
          <w:sz w:val="40"/>
        </w:rPr>
        <w:t>Modul 4: Programlanabilir Mikro Bilgisayar ile Uygulama Gelistirme</w:t>
      </w:r>
    </w:p>
    <w:p>
      <w:pPr>
        <w:jc w:val="center"/>
      </w:pPr>
      <w:r>
        <w:rPr>
          <w:color w:val="757575"/>
          <w:sz w:val="28"/>
        </w:rPr>
        <w:t>65-68.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Programlanabilir Mikro Bilgisayar ile Programlama Gelistirme ve Uyum Egitimi - 68 Saat</w:t>
            </w:r>
          </w:p>
        </w:tc>
      </w:tr>
      <w:tr>
        <w:tc>
          <w:tcPr>
            <w:tcW w:type="dxa" w:w="4819"/>
            <w:shd w:fill="1B2A4A"/>
          </w:tcPr>
          <w:p>
            <w:r>
              <w:rPr>
                <w:b/>
                <w:color w:val="FFFFFF"/>
                <w:sz w:val="22"/>
              </w:rPr>
              <w:t xml:space="preserve">  Modül / Saat</w:t>
            </w:r>
          </w:p>
        </w:tc>
        <w:tc>
          <w:tcPr>
            <w:tcW w:type="dxa" w:w="4819"/>
          </w:tcPr>
          <w:p>
            <w:r>
              <w:rPr>
                <w:sz w:val="22"/>
              </w:rPr>
              <w:t xml:space="preserve">  Modul 4: Programlanabilir Mikro Bilgisayar ile Uygulama Gelistirme / 65-68.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65. Saat</w:t>
            </w:r>
          </w:p>
        </w:tc>
        <w:tc>
          <w:tcPr>
            <w:tcW w:type="dxa" w:w="3213"/>
          </w:tcPr>
          <w:p>
            <w:r>
              <w:rPr>
                <w:sz w:val="18"/>
              </w:rPr>
              <w:t>Ozgun Proje Gelistirme: Planlama ve Tasarim</w:t>
            </w:r>
          </w:p>
        </w:tc>
        <w:tc>
          <w:tcPr>
            <w:tcW w:type="dxa" w:w="3213"/>
          </w:tcPr>
          <w:p>
            <w:r>
              <w:rPr>
                <w:sz w:val="18"/>
              </w:rPr>
              <w:t>45 dk</w:t>
            </w:r>
          </w:p>
        </w:tc>
      </w:tr>
      <w:tr>
        <w:tc>
          <w:tcPr>
            <w:tcW w:type="dxa" w:w="3213"/>
          </w:tcPr>
          <w:p>
            <w:r>
              <w:rPr>
                <w:sz w:val="18"/>
              </w:rPr>
              <w:t>66. Saat</w:t>
            </w:r>
          </w:p>
        </w:tc>
        <w:tc>
          <w:tcPr>
            <w:tcW w:type="dxa" w:w="3213"/>
          </w:tcPr>
          <w:p>
            <w:r>
              <w:rPr>
                <w:sz w:val="18"/>
              </w:rPr>
              <w:t>Ozgun Proje Gelistirme: Kodlama ve Donanim Montaji</w:t>
            </w:r>
          </w:p>
        </w:tc>
        <w:tc>
          <w:tcPr>
            <w:tcW w:type="dxa" w:w="3213"/>
          </w:tcPr>
          <w:p>
            <w:r>
              <w:rPr>
                <w:sz w:val="18"/>
              </w:rPr>
              <w:t>45 dk</w:t>
            </w:r>
          </w:p>
        </w:tc>
      </w:tr>
      <w:tr>
        <w:tc>
          <w:tcPr>
            <w:tcW w:type="dxa" w:w="3213"/>
          </w:tcPr>
          <w:p>
            <w:r>
              <w:rPr>
                <w:sz w:val="18"/>
              </w:rPr>
              <w:t>67. Saat</w:t>
            </w:r>
          </w:p>
        </w:tc>
        <w:tc>
          <w:tcPr>
            <w:tcW w:type="dxa" w:w="3213"/>
          </w:tcPr>
          <w:p>
            <w:r>
              <w:rPr>
                <w:sz w:val="18"/>
              </w:rPr>
              <w:t>Ozgun Proje Gelistirme: Test, Hata Giderme ve Iyilestirme</w:t>
            </w:r>
          </w:p>
        </w:tc>
        <w:tc>
          <w:tcPr>
            <w:tcW w:type="dxa" w:w="3213"/>
          </w:tcPr>
          <w:p>
            <w:r>
              <w:rPr>
                <w:sz w:val="18"/>
              </w:rPr>
              <w:t>45 dk</w:t>
            </w:r>
          </w:p>
        </w:tc>
      </w:tr>
      <w:tr>
        <w:tc>
          <w:tcPr>
            <w:tcW w:type="dxa" w:w="3213"/>
          </w:tcPr>
          <w:p>
            <w:r>
              <w:rPr>
                <w:sz w:val="18"/>
              </w:rPr>
              <w:t>68. Saat</w:t>
            </w:r>
          </w:p>
        </w:tc>
        <w:tc>
          <w:tcPr>
            <w:tcW w:type="dxa" w:w="3213"/>
          </w:tcPr>
          <w:p>
            <w:r>
              <w:rPr>
                <w:sz w:val="18"/>
              </w:rPr>
              <w:t>Proje Sunumlari, Kurs Degerlendirme ve Kapanis</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65. SAAT  ━━━</w:t>
      </w:r>
    </w:p>
    <w:p>
      <w:pPr>
        <w:jc w:val="center"/>
      </w:pPr>
      <w:r>
        <w:rPr>
          <w:color w:val="2C6FAD"/>
          <w:sz w:val="32"/>
        </w:rPr>
        <w:t>Ozgun Proje Gelistirme: Planlama ve Tasarim</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Edinilen tum bilgi ve becerileri kullanarak ozgun bir mikro bilgisayar projesi icin gereksinim analizi yapar, uygun bilesenleri secer, devre semasini cizip yazilim akis diyagrami olusturur.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M4D-K1</w:t>
            </w:r>
          </w:p>
        </w:tc>
        <w:tc>
          <w:tcPr>
            <w:tcW w:type="dxa" w:w="3213"/>
          </w:tcPr>
          <w:p>
            <w:r>
              <w:rPr>
                <w:sz w:val="18"/>
              </w:rPr>
              <w:t>Proje gereksinimlerini analiz eder, hedef ve ciktilari net bir sekilde tanimlar ve proje plani olusturur</w:t>
            </w:r>
          </w:p>
        </w:tc>
        <w:tc>
          <w:tcPr>
            <w:tcW w:type="dxa" w:w="3213"/>
          </w:tcPr>
          <w:p>
            <w:r>
              <w:rPr>
                <w:sz w:val="18"/>
              </w:rPr>
              <w:t>Analiz</w:t>
            </w:r>
          </w:p>
        </w:tc>
      </w:tr>
      <w:tr>
        <w:tc>
          <w:tcPr>
            <w:tcW w:type="dxa" w:w="3213"/>
          </w:tcPr>
          <w:p>
            <w:r>
              <w:rPr>
                <w:sz w:val="18"/>
              </w:rPr>
              <w:t>M4D-K2</w:t>
            </w:r>
          </w:p>
        </w:tc>
        <w:tc>
          <w:tcPr>
            <w:tcW w:type="dxa" w:w="3213"/>
          </w:tcPr>
          <w:p>
            <w:r>
              <w:rPr>
                <w:sz w:val="18"/>
              </w:rPr>
              <w:t>Projenin ihtiyac duydugu donanim bilesenlerini (sensor, aktor, modul) secer ve devre semasini tasarlar</w:t>
            </w:r>
          </w:p>
        </w:tc>
        <w:tc>
          <w:tcPr>
            <w:tcW w:type="dxa" w:w="3213"/>
          </w:tcPr>
          <w:p>
            <w:r>
              <w:rPr>
                <w:sz w:val="18"/>
              </w:rPr>
              <w:t>Sentez</w:t>
            </w:r>
          </w:p>
        </w:tc>
      </w:tr>
      <w:tr>
        <w:tc>
          <w:tcPr>
            <w:tcW w:type="dxa" w:w="3213"/>
          </w:tcPr>
          <w:p>
            <w:r>
              <w:rPr>
                <w:sz w:val="18"/>
              </w:rPr>
              <w:t>M4D-K3</w:t>
            </w:r>
          </w:p>
        </w:tc>
        <w:tc>
          <w:tcPr>
            <w:tcW w:type="dxa" w:w="3213"/>
          </w:tcPr>
          <w:p>
            <w:r>
              <w:rPr>
                <w:sz w:val="18"/>
              </w:rPr>
              <w:t>Yazilim akis diyagrami (flowchart) cizip proje mimarisini planlar ve gorev dagitimi yapar</w:t>
            </w:r>
          </w:p>
        </w:tc>
        <w:tc>
          <w:tcPr>
            <w:tcW w:type="dxa" w:w="3213"/>
          </w:tcPr>
          <w:p>
            <w:r>
              <w:rPr>
                <w:sz w:val="18"/>
              </w:rPr>
              <w:t>Sentez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Modul 1-3 konulari: Mikro bilgisayar temelleri, GPIO/PWM/ADC, sensor/aktor kullanimi, seri haberlesme protokolleri ve veri goruntuleme (Saat 1-64)</w:t>
      </w:r>
    </w:p>
    <w:p>
      <w:pPr>
        <w:spacing w:before="200"/>
      </w:pPr>
      <w:r>
        <w:rPr>
          <w:b/>
          <w:color w:val="757575"/>
          <w:sz w:val="24"/>
        </w:rPr>
        <w:t xml:space="preserve">  Öğrencinin Bilmesi Gerekenler</w:t>
      </w:r>
    </w:p>
    <w:p>
      <w:pPr>
        <w:pStyle w:val="ListBullet"/>
      </w:pPr>
      <w:r>
        <w:rPr>
          <w:sz w:val="20"/>
        </w:rPr>
        <w:t>Raspberry Pi/Arduino temel pin yapilandirmasi ve GPIO kullanimi</w:t>
      </w:r>
    </w:p>
    <w:p>
      <w:pPr>
        <w:pStyle w:val="ListBullet"/>
      </w:pPr>
      <w:r>
        <w:rPr>
          <w:sz w:val="20"/>
        </w:rPr>
        <w:t>Sensor ve aktor entegrasyonu (sicaklik, nem, hareket, motor, LED, role)</w:t>
      </w:r>
    </w:p>
    <w:p>
      <w:pPr>
        <w:pStyle w:val="ListBullet"/>
      </w:pPr>
      <w:r>
        <w:rPr>
          <w:sz w:val="20"/>
        </w:rPr>
        <w:t>Python programlama temelleri ve kutuphane kullanimi (RPi.GPIO, smbus, serial)</w:t>
      </w:r>
    </w:p>
    <w:p>
      <w:pPr>
        <w:spacing w:before="200"/>
      </w:pPr>
      <w:r>
        <w:rPr>
          <w:b/>
          <w:color w:val="757575"/>
          <w:sz w:val="24"/>
        </w:rPr>
        <w:t xml:space="preserve">  Olası Kavram Yanılgıları</w:t>
      </w:r>
    </w:p>
    <w:p>
      <w:pPr>
        <w:pStyle w:val="ListBullet"/>
      </w:pPr>
      <w:r>
        <w:rPr>
          <w:sz w:val="20"/>
        </w:rPr>
        <w:t>Proje planlamasi zaman kaybidir, dogrudan kodlamaya baslamak daha verimlidir - Plansiz projeler genellikle basarisiz olur veya cok daha fazla zaman harcar</w:t>
      </w:r>
    </w:p>
    <w:p>
      <w:pPr>
        <w:pStyle w:val="ListBullet"/>
      </w:pPr>
      <w:r>
        <w:rPr>
          <w:sz w:val="20"/>
        </w:rPr>
        <w:t>Her proje icin en karmasik bilesenleri secmek en iyisidir - Proje hedefine uygun, yonetilabilir karmasiklikta bilesen secimi basari oranini arttirir</w:t>
      </w:r>
    </w:p>
    <w:p>
      <w:pPr>
        <w:spacing w:before="200"/>
      </w:pPr>
      <w:r>
        <w:rPr>
          <w:b/>
          <w:color w:val="757575"/>
          <w:sz w:val="24"/>
        </w:rPr>
        <w:t xml:space="preserve">  Hazırlık Materyalleri</w:t>
      </w:r>
    </w:p>
    <w:p>
      <w:pPr>
        <w:pStyle w:val="ListBullet"/>
      </w:pPr>
      <w:r>
        <w:rPr>
          <w:sz w:val="20"/>
        </w:rPr>
        <w:t>Bilgisayar ve projeksiyon</w:t>
      </w:r>
    </w:p>
    <w:p>
      <w:pPr>
        <w:pStyle w:val="ListBullet"/>
      </w:pPr>
      <w:r>
        <w:rPr>
          <w:sz w:val="20"/>
        </w:rPr>
        <w:t>Breadboard, jumper kablolar ve cesitli sensor/aktor kitleri</w:t>
      </w:r>
    </w:p>
    <w:p>
      <w:pPr>
        <w:pStyle w:val="ListBullet"/>
      </w:pPr>
      <w:r>
        <w:rPr>
          <w:sz w:val="20"/>
        </w:rPr>
        <w:t>Proje planlama sablonu (basili)</w:t>
      </w:r>
    </w:p>
    <w:p>
      <w:pPr>
        <w:pStyle w:val="ListBullet"/>
      </w:pPr>
      <w:r>
        <w:rPr>
          <w:sz w:val="20"/>
        </w:rPr>
        <w:t>Fritzing veya benzeri devre cizim araci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64 saatlik bir egitim boyunca LED yakmayi, sensor okuyup veri gondermeyi, motor kontrol etmeyi, ekrana veri yazdirmayi ogrendik. Simdi sira sizde: Tum bu bilgileri birlestirerek kendi ozgun projenizi tasarlayacaksiniz. Bir muhendis gibi dusunun - hangi gercek dunya problemini cozmek istersiniz?</w:t>
      </w:r>
    </w:p>
    <w:p>
      <w:r>
        <w:rPr>
          <w:b/>
          <w:color w:val="1B2A4A"/>
          <w:sz w:val="20"/>
        </w:rPr>
        <w:t xml:space="preserve">Günlük Hayat Bağlantısı: </w:t>
      </w:r>
      <w:r>
        <w:rPr>
          <w:sz w:val="20"/>
        </w:rPr>
        <w:t>Bir mimar ev insa etmeden once plan cizer, malzeme listesi hazirlar ve is takvimi olusturur. Siz de projenizi kodlamaya baslamadan once ayni sistematik planlama surecinden gecmelisiniz.</w:t>
      </w:r>
    </w:p>
    <w:p>
      <w:pPr>
        <w:spacing w:before="200"/>
      </w:pPr>
      <w:r>
        <w:rPr>
          <w:b/>
          <w:color w:val="2C6FAD"/>
          <w:sz w:val="24"/>
        </w:rPr>
        <w:t xml:space="preserve">  Ön Bilgi Yoklama Soruları</w:t>
      </w:r>
    </w:p>
    <w:p>
      <w:r>
        <w:rPr>
          <w:b/>
          <w:color w:val="2C6FAD"/>
          <w:sz w:val="20"/>
        </w:rPr>
        <w:t xml:space="preserve">  1. </w:t>
      </w:r>
      <w:r>
        <w:rPr>
          <w:sz w:val="20"/>
        </w:rPr>
        <w:t>Kursiyerlerden simdiye kadar ogrendikleri sensor, aktor ve haberlesme yontemlerini listelemelerini ve bunlarla neler yapilabilecegini tartisin.</w:t>
      </w:r>
    </w:p>
    <w:p>
      <w:pPr>
        <w:spacing w:before="200"/>
      </w:pPr>
      <w:r>
        <w:rPr>
          <w:b/>
          <w:color w:val="2C6FAD"/>
          <w:sz w:val="24"/>
        </w:rPr>
        <w:t xml:space="preserve">  Motivasyon Etkinliği: "Hayalimdeki Proje Beyin Firtinasi"</w:t>
      </w:r>
    </w:p>
    <w:p>
      <w:r>
        <w:rPr>
          <w:b/>
          <w:color w:val="1B2A4A"/>
          <w:sz w:val="20"/>
        </w:rPr>
        <w:t xml:space="preserve">Açıklama: </w:t>
      </w:r>
      <w:r>
        <w:rPr>
          <w:sz w:val="20"/>
        </w:rPr>
        <w:t>Kursiyerler gercek hayattan esinlenerek cozulebilecek problemleri ve proje fikirlerini paylasiyorlar.</w:t>
      </w:r>
    </w:p>
    <w:p>
      <w:r>
        <w:rPr>
          <w:b/>
          <w:color w:val="1B2A4A"/>
          <w:sz w:val="20"/>
        </w:rPr>
        <w:t xml:space="preserve">Yönerge: </w:t>
      </w:r>
      <w:r>
        <w:rPr>
          <w:sz w:val="20"/>
        </w:rPr>
        <w:t>Her kursiyer 2 dakikada en az 3 proje fikri yazar. Ardindan fikirler tahtaya yazilir, sinifca tartisilir ve uygulanabilirlik, orijinallik ve zorluk derecesine gore degerlendirilir. Her kursiyer veya grup bir proje secer.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startup yarismasi icin mikro bilgisayar tabanli bir urun prototipi gelistirmeniz gerekiyor. Juri; projenin orijinalligi, teknik uygulanabilirligi, toplumsal faydasi ve sunum kalitesini degerlendiriyor. Ekibiniz olarak hangi projeyi secersiniz ve neden?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"Proje Gereksinim Analizi ve Tasarim Atolyesi"</w:t>
      </w:r>
    </w:p>
    <w:p>
      <w:r>
        <w:rPr>
          <w:b/>
          <w:color w:val="1B2A4A"/>
          <w:sz w:val="20"/>
        </w:rPr>
        <w:t xml:space="preserve">Türü: </w:t>
      </w:r>
      <w:r>
        <w:rPr>
          <w:sz w:val="20"/>
        </w:rPr>
        <w:t>Bireysel/grup calisma ve teknik tasarim</w:t>
      </w:r>
    </w:p>
    <w:p>
      <w:r>
        <w:rPr>
          <w:b/>
          <w:color w:val="1B2A4A"/>
          <w:sz w:val="20"/>
        </w:rPr>
        <w:t xml:space="preserve">Amacı: </w:t>
      </w:r>
      <w:r>
        <w:rPr>
          <w:sz w:val="20"/>
        </w:rPr>
        <w:t>Secilen proje icin sistematik planlama ve tasarim surecini uygulamali olarak gerceklestirme</w:t>
      </w:r>
    </w:p>
    <w:p>
      <w:r>
        <w:rPr>
          <w:b/>
          <w:color w:val="1B2A4A"/>
          <w:sz w:val="20"/>
        </w:rPr>
        <w:t xml:space="preserve">Malzemeler: </w:t>
      </w:r>
      <w:r>
        <w:rPr>
          <w:sz w:val="20"/>
        </w:rPr>
        <w:t>Proje planlama formu, bilesen kataloglari, Fritzing yazilimi, A3 kagit ve kalemler, breadboard ve ornek bilesenler</w:t>
      </w:r>
    </w:p>
    <w:p>
      <w:pPr>
        <w:spacing w:before="200"/>
      </w:pPr>
      <w:r>
        <w:rPr>
          <w:b/>
          <w:color w:val="007A7A"/>
          <w:sz w:val="24"/>
        </w:rPr>
        <w:t xml:space="preserve">  Yönerge Adımları</w:t>
      </w:r>
    </w:p>
    <w:p>
      <w:r>
        <w:rPr>
          <w:b/>
          <w:color w:val="007A7A"/>
          <w:sz w:val="20"/>
        </w:rPr>
        <w:t xml:space="preserve">  1. </w:t>
      </w:r>
      <w:r>
        <w:rPr>
          <w:sz w:val="20"/>
        </w:rPr>
        <w:t>Proje fikrinizi netlesirin: Problem tanimi, hedef kullanici, beklenen ciktilar ve basari kriterleri yazin</w:t>
      </w:r>
    </w:p>
    <w:p>
      <w:r>
        <w:rPr>
          <w:b/>
          <w:color w:val="007A7A"/>
          <w:sz w:val="20"/>
        </w:rPr>
        <w:t xml:space="preserve">  2. </w:t>
      </w:r>
      <w:r>
        <w:rPr>
          <w:sz w:val="20"/>
        </w:rPr>
        <w:t>Gerekli donanim bilesenlerini listeleyin: Sensor, aktor, modul, kablo ve guc kaynaklarini belirleyin</w:t>
      </w:r>
    </w:p>
    <w:p>
      <w:r>
        <w:rPr>
          <w:b/>
          <w:color w:val="007A7A"/>
          <w:sz w:val="20"/>
        </w:rPr>
        <w:t xml:space="preserve">  3. </w:t>
      </w:r>
      <w:r>
        <w:rPr>
          <w:sz w:val="20"/>
        </w:rPr>
        <w:t>Fritzing veya kagit uzerinde devre semasini cizin: Pin baglantilari, guc hatlari ve topraklama noktalarini isaretleyin</w:t>
      </w:r>
    </w:p>
    <w:p>
      <w:r>
        <w:rPr>
          <w:b/>
          <w:color w:val="007A7A"/>
          <w:sz w:val="20"/>
        </w:rPr>
        <w:t xml:space="preserve">  4. </w:t>
      </w:r>
      <w:r>
        <w:rPr>
          <w:sz w:val="20"/>
        </w:rPr>
        <w:t>Yazilim akis diyagrami (flowchart) olusturun: Baslatma, sensor okuma, karar verme, cikis kontrolu ve hata yonetimi adimlari</w:t>
      </w:r>
    </w:p>
    <w:p>
      <w:r>
        <w:rPr>
          <w:b/>
          <w:color w:val="1B2A4A"/>
          <w:sz w:val="20"/>
        </w:rPr>
        <w:t xml:space="preserve">Öğrenci Rolü: </w:t>
      </w:r>
      <w:r>
        <w:rPr>
          <w:sz w:val="20"/>
        </w:rPr>
        <w:t>Bireysel veya grup olarak proje planlama formunu doldurur, devre semasini cizer ve flowchart olusturur.</w:t>
      </w:r>
    </w:p>
    <w:p>
      <w:r>
        <w:rPr>
          <w:b/>
          <w:color w:val="1B2A4A"/>
          <w:sz w:val="20"/>
        </w:rPr>
        <w:t xml:space="preserve">Öğretmen Rolü: </w:t>
      </w:r>
      <w:r>
        <w:rPr>
          <w:sz w:val="20"/>
        </w:rPr>
        <w:t>Gruplari gezer, proje fikirlerinin uygulanabilirligini degerlendirir, bilesen secimine rehberlik eder ve teknik tavsiyelerde bulunur.</w:t>
      </w:r>
    </w:p>
    <w:p>
      <w:r>
        <w:rPr>
          <w:b/>
          <w:color w:val="1B2A4A"/>
          <w:sz w:val="20"/>
        </w:rPr>
        <w:t xml:space="preserve">Beklenen Ürün: </w:t>
      </w:r>
      <w:r>
        <w:rPr>
          <w:sz w:val="20"/>
        </w:rPr>
        <w:t>Tamamlanmis proje planlama belgesi: problem tanimi, bilesen listesi, devre semasi ve yazilim akis diyagrami</w:t>
      </w:r>
    </w:p>
    <w:p>
      <w:pPr>
        <w:spacing w:before="200"/>
      </w:pPr>
      <w:r>
        <w:rPr>
          <w:b/>
          <w:color w:val="007A7A"/>
          <w:sz w:val="24"/>
        </w:rPr>
        <w:t xml:space="preserve">  Araştırma Soruları</w:t>
      </w:r>
    </w:p>
    <w:p>
      <w:r>
        <w:rPr>
          <w:b/>
          <w:color w:val="007A7A"/>
          <w:sz w:val="20"/>
        </w:rPr>
        <w:t xml:space="preserve">  1. </w:t>
      </w:r>
      <w:r>
        <w:rPr>
          <w:sz w:val="20"/>
        </w:rPr>
        <w:t>Sectiginiz proje fikrine benzer acik kaynakli projeler var mi? GitHub veya Instructables'da benzer projeleri inceleyerek tasariminizi gelistirin.</w:t>
      </w:r>
    </w:p>
    <w:p>
      <w:r>
        <w:rPr>
          <w:b/>
          <w:color w:val="1B2A4A"/>
          <w:sz w:val="20"/>
        </w:rPr>
        <w:t xml:space="preserve">Grupla Çalışma Kuralları: </w:t>
      </w:r>
      <w:r>
        <w:rPr>
          <w:sz w:val="20"/>
        </w:rPr>
        <w:t>Her proje en az 2 farkli sensor/aktor, 1 haberlesme protokolu ve kullanici etkilesimi icermelidir. Planlama belgesi eksiksiz doldurulmadidir.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Gereksinim Analizi</w:t>
            </w:r>
          </w:p>
        </w:tc>
        <w:tc>
          <w:tcPr>
            <w:tcW w:type="dxa" w:w="2409"/>
          </w:tcPr>
          <w:p>
            <w:r>
              <w:rPr>
                <w:sz w:val="18"/>
              </w:rPr>
              <w:t>Projenin ne yapmasi gerektigini, hedef kullaniciyi, girdi/cikti ihtiyaclarini ve kisitlamalari sistematik olarak tanimlama sureci</w:t>
            </w:r>
          </w:p>
        </w:tc>
        <w:tc>
          <w:tcPr>
            <w:tcW w:type="dxa" w:w="2409"/>
          </w:tcPr>
          <w:p>
            <w:r>
              <w:rPr>
                <w:sz w:val="18"/>
              </w:rPr>
              <w:t>Fonksiyonel gereksinimler, performans gereksinimleri, kisitlamalar, kullanici senaryolari</w:t>
            </w:r>
          </w:p>
        </w:tc>
        <w:tc>
          <w:tcPr>
            <w:tcW w:type="dxa" w:w="2409"/>
          </w:tcPr>
          <w:p>
            <w:r>
              <w:rPr>
                <w:sz w:val="18"/>
              </w:rPr>
              <w:t>Akilli sera projesi ornegi: Fonksiyonel - sicaklik/nem olcme, sulama kontrolu, veri loglama. Performans - 5 saniyede bir olcum, %5 hassasiyet. Kisitlama - 5V guc, WiFi erisimi, dis mekan dayanikliligi</w:t>
            </w:r>
          </w:p>
        </w:tc>
      </w:tr>
      <w:tr>
        <w:tc>
          <w:tcPr>
            <w:tcW w:type="dxa" w:w="2409"/>
          </w:tcPr>
          <w:p>
            <w:r>
              <w:rPr>
                <w:sz w:val="18"/>
              </w:rPr>
              <w:t>Bilesen Secimi</w:t>
            </w:r>
          </w:p>
        </w:tc>
        <w:tc>
          <w:tcPr>
            <w:tcW w:type="dxa" w:w="2409"/>
          </w:tcPr>
          <w:p>
            <w:r>
              <w:rPr>
                <w:sz w:val="18"/>
              </w:rPr>
              <w:t>Proje gereksinimlerine uygun sensor, aktor, modul ve diger elektronik bilesenlerin belirlenmesi ve uyumluluk kontrolu</w:t>
            </w:r>
          </w:p>
        </w:tc>
        <w:tc>
          <w:tcPr>
            <w:tcW w:type="dxa" w:w="2409"/>
          </w:tcPr>
          <w:p>
            <w:r>
              <w:rPr>
                <w:sz w:val="18"/>
              </w:rPr>
              <w:t>Voltaj uyumlulugu, akim gereksinimleri, iletisim protokolu, kutuphane destegi</w:t>
            </w:r>
          </w:p>
        </w:tc>
        <w:tc>
          <w:tcPr>
            <w:tcW w:type="dxa" w:w="2409"/>
          </w:tcPr>
          <w:p>
            <w:r>
              <w:rPr>
                <w:sz w:val="18"/>
              </w:rPr>
              <w:t>DHT22 sicaklik/nem sensoru secimi: 3.3-5V uyumlu, dijital cikis, Python kutuphanesi mevcut (Adafruit_DHT), hassasiyet +/-0.5C. Alternatif: BME280 (I2C, daha hassas ama daha karmasik)</w:t>
            </w:r>
          </w:p>
        </w:tc>
      </w:tr>
      <w:tr>
        <w:tc>
          <w:tcPr>
            <w:tcW w:type="dxa" w:w="2409"/>
          </w:tcPr>
          <w:p>
            <w:r>
              <w:rPr>
                <w:sz w:val="18"/>
              </w:rPr>
              <w:t>Devre Semasi</w:t>
            </w:r>
          </w:p>
        </w:tc>
        <w:tc>
          <w:tcPr>
            <w:tcW w:type="dxa" w:w="2409"/>
          </w:tcPr>
          <w:p>
            <w:r>
              <w:rPr>
                <w:sz w:val="18"/>
              </w:rPr>
              <w:t>Tum elektronik bilesenlerin baglanti noktalarini, guc hatlarini ve sinyal yollarini gosteren teknik cizim</w:t>
            </w:r>
          </w:p>
        </w:tc>
        <w:tc>
          <w:tcPr>
            <w:tcW w:type="dxa" w:w="2409"/>
          </w:tcPr>
          <w:p>
            <w:r>
              <w:rPr>
                <w:sz w:val="18"/>
              </w:rPr>
              <w:t>Fritzing diyagrami, pin haritasi, guc dagilimi, topraklama, pull-up/pull-down direncler</w:t>
            </w:r>
          </w:p>
        </w:tc>
        <w:tc>
          <w:tcPr>
            <w:tcW w:type="dxa" w:w="2409"/>
          </w:tcPr>
          <w:p>
            <w:r>
              <w:rPr>
                <w:sz w:val="18"/>
              </w:rPr>
              <w:t>Fritzing ile breadboard gorunumunde cizim: Raspberry Pi GPIO pinleri &gt; direnc &gt; LED, DHT22 data pini &gt; GPIO4, role modulu &gt; GPIO17, ortak GND hatti</w:t>
            </w:r>
          </w:p>
        </w:tc>
      </w:tr>
      <w:tr>
        <w:tc>
          <w:tcPr>
            <w:tcW w:type="dxa" w:w="2409"/>
          </w:tcPr>
          <w:p>
            <w:r>
              <w:rPr>
                <w:sz w:val="18"/>
              </w:rPr>
              <w:t>Akis Diyagrami (Flowchart)</w:t>
            </w:r>
          </w:p>
        </w:tc>
        <w:tc>
          <w:tcPr>
            <w:tcW w:type="dxa" w:w="2409"/>
          </w:tcPr>
          <w:p>
            <w:r>
              <w:rPr>
                <w:sz w:val="18"/>
              </w:rPr>
              <w:t>Yazilimin mantiksal adimlarini, karar noktalarini ve donguleri gorsel olarak gosteren diyagram</w:t>
            </w:r>
          </w:p>
        </w:tc>
        <w:tc>
          <w:tcPr>
            <w:tcW w:type="dxa" w:w="2409"/>
          </w:tcPr>
          <w:p>
            <w:r>
              <w:rPr>
                <w:sz w:val="18"/>
              </w:rPr>
              <w:t>Baslangic/bitis, islem kutusu, karar elmasi, dongu, alt program, veri girisi/cikisi</w:t>
            </w:r>
          </w:p>
        </w:tc>
        <w:tc>
          <w:tcPr>
            <w:tcW w:type="dxa" w:w="2409"/>
          </w:tcPr>
          <w:p>
            <w:r>
              <w:rPr>
                <w:sz w:val="18"/>
              </w:rPr>
              <w:t>Baslat &gt; Sensorleri oku &gt; Sicaklik &gt; 30C mi? Evet &gt; Fanini ac + Uyari gonder, Hayir &gt; Nem &lt; %40 mi? Evet &gt; Sulama pompasini calistir &gt; 5 sn bekle &gt; Tekrarla</w:t>
            </w:r>
          </w:p>
        </w:tc>
      </w:tr>
    </w:tbl>
    <w:p/>
    <w:p>
      <w:pPr>
        <w:spacing w:before="200"/>
      </w:pPr>
      <w:r>
        <w:rPr>
          <w:b/>
          <w:color w:val="E65C00"/>
          <w:sz w:val="24"/>
        </w:rPr>
        <w:t xml:space="preserve">  Konu Anlatımı</w:t>
      </w:r>
    </w:p>
    <w:p>
      <w:r>
        <w:rPr>
          <w:sz w:val="20"/>
        </w:rPr>
        <w:t>Proje Planlama Metodolojisi: Basarili bir mikro bilgisayar projesi sistematik planlama ile baslar. Planlama asamalari: 1) Problem Tanimlama: Hangi gercek dunya problemini cozuyorsunuz? Hedef kullanici kim? Mevcut cozumlerin eksiklikleri neler? 2) Gereksinim Belirleme: Fonksiyonel gereksinimler (ne yapmali), performans gereksinimleri (ne kadar hizli/hassas), arayuz gereksinimleri (kullanici nasil etkilesir), kisitlamalar (butce, boyut, guc). 3) Fizibilite Analizi: Teknik olarak uygulanabilir mi? Mevcut bilesenlerle gerceklestirilebilir mi? Zaman sinirlamasi icinde tamamlanabilir mi? 4) Proje Takvimi: Tasarim, kodlama, test ve sunum icin zaman planlama.</w:t>
      </w:r>
    </w:p>
    <w:p>
      <w:r>
        <w:rPr>
          <w:sz w:val="20"/>
        </w:rPr>
        <w:t>Bilesen Secimi ve Uyumluluk: Dogru bilesen secimi projenin basarisi icin kritiktir. Dikkat edilecek noktalar: 1) Voltaj uyumlulugu: Raspberry Pi GPIO 3.3V toleranslidir, 5V sensorler icin voltaj bolucii veya level shifter gerekir. 2) Akim gereksinimleri: GPIO pinleri maksimum 16mA verebilir, motorlar ve roleler icin harici guc kaynagi veya transistor/mosfet surucii kullanilmalidir. 3) Iletisim protokolu: I2C (SDA/SCL - birden fazla cihaz), SPI (hizli veri aktarimi), UART (seri haberlesme), dijital/analog GPIO. 4) Kutuphane destegi: Python kutuphanesi mevcut mu? Ornek kodlar var mi? Topluluk destegi ne durumda? 5) Fiziksel boyut ve montaj: Breadboard uyumlulugu, kasa tasarimi, kablo yonetimi.</w:t>
      </w:r>
    </w:p>
    <w:p>
      <w:r>
        <w:rPr>
          <w:sz w:val="20"/>
        </w:rPr>
        <w:t>Devre Semasi ve Fritzing Kullanimi: Fritzing acik kaynakli bir devre cizim aracidir. Uc gorunum sunar: Breadboard (fiziksel yerlestirme), Sematik (elektriksel baglanti) ve PCB (baski devre). Devre semasi cizerken dikkat edilecekler: 1) Guc hatlari: VCC (3.3V veya 5V) ve GND hatlarini net cizin. 2) Pin atamalari: Her bilesen hangi GPIO pinine baglanacak, tablo halinde belgeleyin. 3) Koruma elemanlari: Direncler (akimi sinirla), diyotlar (ters akim koruma), kapasitorler (gurultu filtreleme). 4) Etiketleme: Her bilesen ve baglanti noktasini acikca etiketleyin.</w:t>
      </w:r>
    </w:p>
    <w:p>
      <w:r>
        <w:rPr>
          <w:sz w:val="20"/>
        </w:rPr>
        <w:t>Yazilim Mimarisi ve Flowchart: Kodlamaya baslamadan once yazilimin genel yapisini planlamak hatalari azaltir ve gelistirmeyi hizlandirir. Flowchart olusturma adimlari: 1) Ana donguyu belirleyin: Cogu IoT projesi sonsuz bir dongu icinde calisir (while True). 2) Sensor okuma bloklari: Hangi sensorlerden, ne siklikta veri okunacak? 3) Karar mantigi: Kosullu dallanmalar (if/elif/else) ve esik degerleri. 4) Cikis kontrolleri: Hangi kosullarda hangi aktorler devreye girecek? 5) Hata yonetimi: try/except bloklari, sensor hatasi, baglanti kopuklugu. 6) Loglama: Verileri dosyaya veya veritabanina kaydetme. 7) Kullanici arayuzu: LCD ekran, web arayuzu veya terminal ciktisi.</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Akilli sera projesi gereksinim analizi</w:t>
            </w:r>
          </w:p>
        </w:tc>
        <w:tc>
          <w:tcPr>
            <w:tcW w:type="dxa" w:w="3213"/>
          </w:tcPr>
          <w:p>
            <w:r>
              <w:rPr>
                <w:sz w:val="18"/>
              </w:rPr>
              <w:t>Problem: Sera icindeki bitkilerin sicaklik, nem ve toprak nemi kontrol edilemiyor, manuel sulama verimsiz. Fonksiyonel gereksinimler: Sicaklik ve nem olcme (DHT22), toprak nemi olcme (kapasitif sensor + ADC), otomatik sulama (su pompasi + role), fan kontrolu (DC fan + MOSFET), LCD ekranda veri gosterme (I2C LCD). Performans: 10 saniyede bir olcum, sulama hassasiyeti %5. Kisitlamalar: 5V/2A guc kaynagi, WiFi ile uzaktan izleme, dis mekan dayanikliligi.</w:t>
            </w:r>
          </w:p>
        </w:tc>
        <w:tc>
          <w:tcPr>
            <w:tcW w:type="dxa" w:w="3213"/>
          </w:tcPr>
          <w:p>
            <w:r>
              <w:rPr>
                <w:sz w:val="18"/>
              </w:rPr>
              <w:t>Gereksinim analizi projenin kapsamini netlestirir ve gereksiz karmasikliktan kacinmayi saglar</w:t>
            </w:r>
          </w:p>
        </w:tc>
      </w:tr>
      <w:tr>
        <w:tc>
          <w:tcPr>
            <w:tcW w:type="dxa" w:w="3213"/>
          </w:tcPr>
          <w:p>
            <w:r>
              <w:rPr>
                <w:sz w:val="18"/>
              </w:rPr>
              <w:t>Pin atamasi ve bilesen listesi ornegi</w:t>
            </w:r>
          </w:p>
        </w:tc>
        <w:tc>
          <w:tcPr>
            <w:tcW w:type="dxa" w:w="3213"/>
          </w:tcPr>
          <w:p>
            <w:r>
              <w:rPr>
                <w:sz w:val="18"/>
              </w:rPr>
              <w:t>Raspberry Pi 4 pin atamalari: GPIO4 - DHT22 sicaklik/nem sensoru (dijital), GPIO17 - Role modulu (sulama pompasi), GPIO18 - PWM fan kontrolu, GPIO27 - Toprak nemi sensoru (MCP3008 ADC ile), SDA/SCL - I2C LCD (16x2), GPIO22 - Buzzer (alarm). Bilesen listesi: 1x DHT22, 1x kapasitif toprak nemi sensoru, 1x MCP3008 ADC, 1x 5V role modulu, 1x mini su pompasi, 1x 5V DC fan, 1x I2C LCD 16x2, 1x buzzer, direncler (4.7K, 10K, 330R), breadboard ve jumper kablolar.</w:t>
            </w:r>
          </w:p>
        </w:tc>
        <w:tc>
          <w:tcPr>
            <w:tcW w:type="dxa" w:w="3213"/>
          </w:tcPr>
          <w:p>
            <w:r>
              <w:rPr>
                <w:sz w:val="18"/>
              </w:rPr>
              <w:t>Detayli pin atamasi ve bilesen listesi montaj sirasinda hata yapma olasiligini azaltir</w:t>
            </w:r>
          </w:p>
        </w:tc>
      </w:tr>
      <w:tr>
        <w:tc>
          <w:tcPr>
            <w:tcW w:type="dxa" w:w="3213"/>
          </w:tcPr>
          <w:p>
            <w:r>
              <w:rPr>
                <w:sz w:val="18"/>
              </w:rPr>
              <w:t>Yazilim akis diyagrami ornegi</w:t>
            </w:r>
          </w:p>
        </w:tc>
        <w:tc>
          <w:tcPr>
            <w:tcW w:type="dxa" w:w="3213"/>
          </w:tcPr>
          <w:p>
            <w:r>
              <w:rPr>
                <w:sz w:val="18"/>
              </w:rPr>
              <w:t>Baslat &gt; Kutuphaneleri yukle (RPi.GPIO, Adafruit_DHT, smbus) &gt; GPIO pinlerini yapilandir &gt; Ana dongu baslat &gt; DHT22'den sicaklik ve nem oku &gt; Toprak nemini oku (ADC) &gt; LCD'ye verileri yaz &gt; Sicaklik &gt; 30C? Evet: Fan ac (PWM %75) &gt; Toprak nemi &lt; %30? Evet: Sulama pompasini 10 sn calistir &gt; Verileri CSV dosyasina kaydet &gt; 10 sn bekle &gt; Ana donguye don &gt; Hata olustu? try/except ile logla ve devam et</w:t>
            </w:r>
          </w:p>
        </w:tc>
        <w:tc>
          <w:tcPr>
            <w:tcW w:type="dxa" w:w="3213"/>
          </w:tcPr>
          <w:p>
            <w:r>
              <w:rPr>
                <w:sz w:val="18"/>
              </w:rPr>
              <w:t>Flowchart ile kodlama sureci daha sistematik ve hatasiz ilerler</w:t>
            </w:r>
          </w:p>
        </w:tc>
      </w:tr>
    </w:tbl>
    <w:p/>
    <w:p>
      <w:pPr>
        <w:spacing w:before="200"/>
      </w:pPr>
      <w:r>
        <w:rPr>
          <w:b/>
          <w:color w:val="E65C00"/>
          <w:sz w:val="24"/>
        </w:rPr>
        <w:t xml:space="preserve">  Görseller ve Tablolar</w:t>
      </w:r>
    </w:p>
    <w:p>
      <w:pPr>
        <w:pStyle w:val="ListBullet"/>
      </w:pPr>
      <w:r>
        <w:rPr>
          <w:sz w:val="20"/>
        </w:rPr>
        <w:t>Proje planlama akis semasi (fikir &gt; analiz &gt; tasarim &gt; kodlama &gt; test &gt; sunum)</w:t>
      </w:r>
    </w:p>
    <w:p>
      <w:pPr>
        <w:pStyle w:val="ListBullet"/>
      </w:pPr>
      <w:r>
        <w:rPr>
          <w:sz w:val="20"/>
        </w:rPr>
        <w:t>Ornek Fritzing devre semasi (Raspberry Pi + sensor + aktor baglantilari)</w:t>
      </w:r>
    </w:p>
    <w:p>
      <w:pPr>
        <w:spacing w:before="200"/>
      </w:pPr>
      <w:r>
        <w:rPr>
          <w:b/>
          <w:color w:val="E65C00"/>
          <w:sz w:val="24"/>
        </w:rPr>
        <w:t xml:space="preserve">  Analoji ve Benzetmeler</w:t>
      </w:r>
    </w:p>
    <w:p>
      <w:r>
        <w:rPr>
          <w:b/>
          <w:color w:val="E65C00"/>
          <w:sz w:val="20"/>
        </w:rPr>
        <w:t xml:space="preserve">  1. </w:t>
      </w:r>
      <w:r>
        <w:rPr>
          <w:sz w:val="20"/>
        </w:rPr>
        <w:t>Proje planlama = Ev insaati gibidir: Mimari plan olmadan tuglalari ust uste koyarsaniz saglikli bir ev cikmaz. Devre semasi da ayni sekilde projenizin 'mimari plani'dir. Flowchart = Yemek tarifi gibidir: Hangi malzemeyi ne zaman, nasil kullanacaginizi adim adim belirtir</w:t>
      </w:r>
    </w:p>
    <w:p>
      <w:pPr>
        <w:spacing w:before="200"/>
      </w:pPr>
      <w:r>
        <w:rPr>
          <w:b/>
          <w:color w:val="E65C00"/>
          <w:sz w:val="24"/>
        </w:rPr>
        <w:t xml:space="preserve">  Öğrenci Soru-Cevap</w:t>
      </w:r>
    </w:p>
    <w:p>
      <w:pPr>
        <w:pStyle w:val="ListBullet"/>
      </w:pPr>
      <w:r>
        <w:rPr>
          <w:sz w:val="20"/>
        </w:rPr>
        <w:t>Proje planlamada gereksinim analizi neden onemlidir?</w:t>
      </w:r>
    </w:p>
    <w:p>
      <w:pPr>
        <w:pStyle w:val="ListBullet"/>
      </w:pPr>
      <w:r>
        <w:rPr>
          <w:sz w:val="20"/>
        </w:rPr>
        <w:t>Bilesen secerken hangi uyumluluk kriterlerine dikkat etmeliyiz?</w:t>
      </w:r>
    </w:p>
    <w:p>
      <w:pPr>
        <w:pStyle w:val="ListBullet"/>
      </w:pPr>
      <w:r>
        <w:rPr>
          <w:sz w:val="20"/>
        </w:rPr>
        <w:t>Flowchart olusturmanin kodlama surecine katkisi nedir?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"Proje Tasarim Degerlendirme ve Iyilestirme"</w:t>
      </w:r>
    </w:p>
    <w:p>
      <w:r>
        <w:rPr>
          <w:b/>
          <w:color w:val="1B2A4A"/>
          <w:sz w:val="20"/>
        </w:rPr>
        <w:t xml:space="preserve">Türü: </w:t>
      </w:r>
      <w:r>
        <w:rPr>
          <w:sz w:val="20"/>
        </w:rPr>
        <w:t>Akran degerlendirmesi ve tasarim revizyonu</w:t>
      </w:r>
    </w:p>
    <w:p>
      <w:r>
        <w:rPr>
          <w:b/>
          <w:color w:val="1B2A4A"/>
          <w:sz w:val="20"/>
        </w:rPr>
        <w:t xml:space="preserve">Amacı: </w:t>
      </w:r>
      <w:r>
        <w:rPr>
          <w:sz w:val="20"/>
        </w:rPr>
        <w:t>Proje planlarini akranlarla paylasarak geri bildirim alma ve tasarimi iyilestirme becerisi kazandirma</w:t>
      </w:r>
    </w:p>
    <w:p>
      <w:pPr>
        <w:spacing w:before="200"/>
      </w:pPr>
      <w:r>
        <w:rPr>
          <w:b/>
          <w:color w:val="6A1B9A"/>
          <w:sz w:val="24"/>
        </w:rPr>
        <w:t xml:space="preserve">  Yönerge Adımları</w:t>
      </w:r>
    </w:p>
    <w:p>
      <w:r>
        <w:rPr>
          <w:b/>
          <w:color w:val="6A1B9A"/>
          <w:sz w:val="20"/>
        </w:rPr>
        <w:t xml:space="preserve">  1. </w:t>
      </w:r>
      <w:r>
        <w:rPr>
          <w:sz w:val="20"/>
        </w:rPr>
        <w:t>Proje planlama belgenizi (gereksinimler, bilesen listesi, devre semasi, flowchart) baska bir gruba sunun</w:t>
      </w:r>
    </w:p>
    <w:p>
      <w:r>
        <w:rPr>
          <w:b/>
          <w:color w:val="6A1B9A"/>
          <w:sz w:val="20"/>
        </w:rPr>
        <w:t xml:space="preserve">  2. </w:t>
      </w:r>
      <w:r>
        <w:rPr>
          <w:sz w:val="20"/>
        </w:rPr>
        <w:t>Diger grubun projesini inceleyin: Eksik gereksinimler, uyumsuz bilesenler veya mantik hatalari var mi?</w:t>
      </w:r>
    </w:p>
    <w:p>
      <w:r>
        <w:rPr>
          <w:b/>
          <w:color w:val="6A1B9A"/>
          <w:sz w:val="20"/>
        </w:rPr>
        <w:t xml:space="preserve">  3. </w:t>
      </w:r>
      <w:r>
        <w:rPr>
          <w:sz w:val="20"/>
        </w:rPr>
        <w:t>Alinan geri bildirimlere gore proje planlarinizi revize edin ve iyilestirin</w:t>
      </w:r>
    </w:p>
    <w:p>
      <w:r>
        <w:rPr>
          <w:b/>
          <w:color w:val="6A1B9A"/>
          <w:sz w:val="20"/>
        </w:rPr>
        <w:t xml:space="preserve">  4. </w:t>
      </w:r>
      <w:r>
        <w:rPr>
          <w:sz w:val="20"/>
        </w:rPr>
        <w:t>Son halini alan proje belgelerini egitmene teslim edin ve kodlama asamasi icin onay alin</w:t>
      </w:r>
    </w:p>
    <w:p>
      <w:r>
        <w:rPr>
          <w:b/>
          <w:color w:val="1B2A4A"/>
          <w:sz w:val="20"/>
        </w:rPr>
        <w:t xml:space="preserve">Beklenen Ürün: </w:t>
      </w:r>
      <w:r>
        <w:rPr>
          <w:sz w:val="20"/>
        </w:rPr>
        <w:t>Revize edilmis proje belgesi: guncelenmis gereksinimler, bilesen listesi, devre semasi ve flowchart</w:t>
      </w:r>
    </w:p>
    <w:p>
      <w:pPr>
        <w:spacing w:before="200"/>
      </w:pPr>
      <w:r>
        <w:rPr>
          <w:b/>
          <w:color w:val="6A1B9A"/>
          <w:sz w:val="24"/>
        </w:rPr>
        <w:t xml:space="preserve">  Transfer Soruları</w:t>
      </w:r>
    </w:p>
    <w:p>
      <w:r>
        <w:rPr>
          <w:b/>
          <w:color w:val="6A1B9A"/>
          <w:sz w:val="20"/>
        </w:rPr>
        <w:t xml:space="preserve">  1. </w:t>
      </w:r>
      <w:r>
        <w:rPr>
          <w:sz w:val="20"/>
        </w:rPr>
        <w:t>Proje planlama ve tasarim becerileri yazilim muhendisligi, elektronik tasarim ve urun gelistirme alanlarinda dogrudan kullanilir.</w:t>
      </w:r>
    </w:p>
    <w:p>
      <w:r>
        <w:rPr>
          <w:b/>
          <w:color w:val="1B2A4A"/>
          <w:sz w:val="20"/>
        </w:rPr>
        <w:t xml:space="preserve">İlişkili Disiplinler: </w:t>
      </w:r>
      <w:r>
        <w:rPr>
          <w:sz w:val="20"/>
        </w:rPr>
        <w:t>Elektronik muhendisligi (devre tasarimi), yazilim muhendisligi (sistem analizi), proje yonetimi (planlama ve zamanlama)</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Projenizde kullanmayi planladiginiz bir sensor tedarik edilemiyor. Alternatif sensor secimi yapmaniz gerekiyor ancak farkli iletisim protokolu kullaniyor. Bu degisiklik projenizin geri kalanini nasil etkiler?</w:t>
            </w:r>
          </w:p>
        </w:tc>
      </w:tr>
    </w:tbl>
    <w:p/>
    <w:p>
      <w:r>
        <w:rPr>
          <w:b/>
          <w:color w:val="1B2A4A"/>
          <w:sz w:val="20"/>
        </w:rPr>
        <w:t xml:space="preserve">Yaratıcı Görev: </w:t>
      </w:r>
      <w:r>
        <w:rPr>
          <w:sz w:val="20"/>
        </w:rPr>
        <w:t>Projenize yapay zeka destekli bir ozellik eklemeniz istenseydi (ornegin goruntu tanima, ses komutu veya anomali tespiti) hangi bilesenleri ve kutuphaneleri kullanirdiniz?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Proje gereksinim analizi eksiksiz tamamlandi mi?</w:t>
      </w:r>
    </w:p>
    <w:p>
      <w:r>
        <w:rPr>
          <w:sz w:val="20"/>
        </w:rPr>
        <w:t xml:space="preserve">  ☐  Bilesen secimi ve uyumluluk kontrolu yapildi mi?</w:t>
      </w:r>
    </w:p>
    <w:p>
      <w:r>
        <w:rPr>
          <w:sz w:val="20"/>
        </w:rPr>
        <w:t xml:space="preserve">  ☐  Devre semasi ve flowchart olusturuldu mu?</w:t>
      </w:r>
    </w:p>
    <w:p>
      <w:pPr>
        <w:spacing w:before="200"/>
      </w:pPr>
      <w:r>
        <w:rPr>
          <w:b/>
          <w:color w:val="2E7D32"/>
          <w:sz w:val="24"/>
        </w:rPr>
        <w:t xml:space="preserve">  Öz Değerlendirme Soruları</w:t>
      </w:r>
    </w:p>
    <w:p>
      <w:r>
        <w:rPr>
          <w:b/>
          <w:color w:val="2E7D32"/>
          <w:sz w:val="20"/>
        </w:rPr>
        <w:t xml:space="preserve">  1. </w:t>
      </w:r>
      <w:r>
        <w:rPr>
          <w:sz w:val="20"/>
        </w:rPr>
        <w:t>Proje planlama asamasinda hangi adimlar izlenir?</w:t>
      </w:r>
    </w:p>
    <w:p>
      <w:r>
        <w:rPr>
          <w:b/>
          <w:color w:val="2E7D32"/>
          <w:sz w:val="20"/>
        </w:rPr>
        <w:t xml:space="preserve">  2. </w:t>
      </w:r>
      <w:r>
        <w:rPr>
          <w:sz w:val="20"/>
        </w:rPr>
        <w:t>Bilesen secerken voltaj ve akim uyumlulugu neden onemlidir?</w:t>
      </w:r>
    </w:p>
    <w:p>
      <w:r>
        <w:rPr>
          <w:b/>
          <w:color w:val="2E7D32"/>
          <w:sz w:val="20"/>
        </w:rPr>
        <w:t xml:space="preserve">  3. </w:t>
      </w:r>
      <w:r>
        <w:rPr>
          <w:sz w:val="20"/>
        </w:rPr>
        <w:t>Flowchart olusturmanin kodlama surecine katkisi nedir?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Proje planlamasinda ilk adim hangisidir?</w:t>
            </w:r>
          </w:p>
        </w:tc>
        <w:tc>
          <w:tcPr>
            <w:tcW w:type="dxa" w:w="3213"/>
          </w:tcPr>
          <w:p>
            <w:r>
              <w:rPr>
                <w:sz w:val="18"/>
              </w:rPr>
              <w:t>A) Kodlamaya baslamak  B) Bilesen satin almak  C) Gereksinim analizi yapmak  D) Test etmek</w:t>
            </w:r>
          </w:p>
        </w:tc>
        <w:tc>
          <w:tcPr>
            <w:tcW w:type="dxa" w:w="3213"/>
          </w:tcPr>
          <w:p>
            <w:r>
              <w:rPr>
                <w:sz w:val="18"/>
              </w:rPr>
              <w:t>C</w:t>
            </w:r>
          </w:p>
        </w:tc>
      </w:tr>
      <w:tr>
        <w:tc>
          <w:tcPr>
            <w:tcW w:type="dxa" w:w="3213"/>
          </w:tcPr>
          <w:p>
            <w:r>
              <w:rPr>
                <w:sz w:val="18"/>
              </w:rPr>
              <w:t>Raspberry Pi GPIO pinlerinin maksimum cikis akimi nedir?</w:t>
            </w:r>
          </w:p>
        </w:tc>
        <w:tc>
          <w:tcPr>
            <w:tcW w:type="dxa" w:w="3213"/>
          </w:tcPr>
          <w:p>
            <w:r>
              <w:rPr>
                <w:sz w:val="18"/>
              </w:rPr>
              <w:t>A) 5mA  B) 16mA  C) 100mA  D) 500mA</w:t>
            </w:r>
          </w:p>
        </w:tc>
        <w:tc>
          <w:tcPr>
            <w:tcW w:type="dxa" w:w="3213"/>
          </w:tcPr>
          <w:p>
            <w:r>
              <w:rPr>
                <w:sz w:val="18"/>
              </w:rPr>
              <w:t>B</w:t>
            </w:r>
          </w:p>
        </w:tc>
      </w:tr>
      <w:tr>
        <w:tc>
          <w:tcPr>
            <w:tcW w:type="dxa" w:w="3213"/>
          </w:tcPr>
          <w:p>
            <w:r>
              <w:rPr>
                <w:sz w:val="18"/>
              </w:rPr>
              <w:t>Flowchart'ta karar noktasi hangi sekille gosterilir?</w:t>
            </w:r>
          </w:p>
        </w:tc>
        <w:tc>
          <w:tcPr>
            <w:tcW w:type="dxa" w:w="3213"/>
          </w:tcPr>
          <w:p>
            <w:r>
              <w:rPr>
                <w:sz w:val="18"/>
              </w:rPr>
              <w:t>A) Dikdortgen  B) Daire  C) Eskenar dortgen (baklava dilimi)  D) Ucgen</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Proje planlamaya ne kadar zaman ayrilmali? Cok detayli planlama (analysis paralysis) ile yetersiz planlama arasindaki dengeyi nasil bulmali?</w:t>
      </w:r>
    </w:p>
    <w:p>
      <w:r>
        <w:rPr>
          <w:b/>
          <w:color w:val="2E7D32"/>
          <w:sz w:val="20"/>
        </w:rPr>
        <w:t>Eleştirel Düşünme:</w:t>
      </w:r>
    </w:p>
    <w:p>
      <w:r>
        <w:rPr>
          <w:b/>
          <w:color w:val="2E7D32"/>
          <w:sz w:val="20"/>
        </w:rPr>
        <w:t xml:space="preserve">  1. </w:t>
      </w:r>
      <w:r>
        <w:rPr>
          <w:sz w:val="20"/>
        </w:rPr>
        <w:t>Acik kaynakli projeleri referans almak ile baskasinin projesini kopyalamak arasindaki sinir nerededir? Etik acidan degerlendiriniz.</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"Proje Planlama ve Tasarim Uygulamasi"</w:t>
      </w:r>
    </w:p>
    <w:p>
      <w:r>
        <w:rPr>
          <w:b/>
          <w:color w:val="1B2A4A"/>
          <w:sz w:val="20"/>
        </w:rPr>
        <w:t xml:space="preserve">Hedef: </w:t>
      </w:r>
      <w:r>
        <w:rPr>
          <w:sz w:val="20"/>
        </w:rPr>
        <w:t>Ozgun proje icin eksiksiz planlama belgesi olusturma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Proje fikri secimi ve problem tanimi yazma</w:t>
            </w:r>
          </w:p>
        </w:tc>
        <w:tc>
          <w:tcPr>
            <w:tcW w:type="dxa" w:w="3213"/>
          </w:tcPr>
          <w:p>
            <w:r>
              <w:rPr>
                <w:sz w:val="18"/>
              </w:rPr>
              <w:t>5 dk</w:t>
            </w:r>
          </w:p>
        </w:tc>
      </w:tr>
      <w:tr>
        <w:tc>
          <w:tcPr>
            <w:tcW w:type="dxa" w:w="3213"/>
          </w:tcPr>
          <w:p>
            <w:r>
              <w:rPr>
                <w:sz w:val="18"/>
              </w:rPr>
              <w:t>2</w:t>
            </w:r>
          </w:p>
        </w:tc>
        <w:tc>
          <w:tcPr>
            <w:tcW w:type="dxa" w:w="3213"/>
          </w:tcPr>
          <w:p>
            <w:r>
              <w:rPr>
                <w:sz w:val="18"/>
              </w:rPr>
              <w:t>Bilesen listesi olusturma ve pin atamasi belirleme</w:t>
            </w:r>
          </w:p>
        </w:tc>
        <w:tc>
          <w:tcPr>
            <w:tcW w:type="dxa" w:w="3213"/>
          </w:tcPr>
          <w:p>
            <w:r>
              <w:rPr>
                <w:sz w:val="18"/>
              </w:rPr>
              <w:t>5 dk</w:t>
            </w:r>
          </w:p>
        </w:tc>
      </w:tr>
      <w:tr>
        <w:tc>
          <w:tcPr>
            <w:tcW w:type="dxa" w:w="3213"/>
          </w:tcPr>
          <w:p>
            <w:r>
              <w:rPr>
                <w:sz w:val="18"/>
              </w:rPr>
              <w:t>3</w:t>
            </w:r>
          </w:p>
        </w:tc>
        <w:tc>
          <w:tcPr>
            <w:tcW w:type="dxa" w:w="3213"/>
          </w:tcPr>
          <w:p>
            <w:r>
              <w:rPr>
                <w:sz w:val="18"/>
              </w:rPr>
              <w:t>Fritzing veya kagit uzerinde devre semasi cizme</w:t>
            </w:r>
          </w:p>
        </w:tc>
        <w:tc>
          <w:tcPr>
            <w:tcW w:type="dxa" w:w="3213"/>
          </w:tcPr>
          <w:p>
            <w:r>
              <w:rPr>
                <w:sz w:val="18"/>
              </w:rPr>
              <w:t>5 dk</w:t>
            </w:r>
          </w:p>
        </w:tc>
      </w:tr>
      <w:tr>
        <w:tc>
          <w:tcPr>
            <w:tcW w:type="dxa" w:w="3213"/>
          </w:tcPr>
          <w:p>
            <w:r>
              <w:rPr>
                <w:sz w:val="18"/>
              </w:rPr>
              <w:t>4</w:t>
            </w:r>
          </w:p>
        </w:tc>
        <w:tc>
          <w:tcPr>
            <w:tcW w:type="dxa" w:w="3213"/>
          </w:tcPr>
          <w:p>
            <w:r>
              <w:rPr>
                <w:sz w:val="18"/>
              </w:rPr>
              <w:t>Yazilim akis diyagrami (flowchart) olusturma</w:t>
            </w:r>
          </w:p>
        </w:tc>
        <w:tc>
          <w:tcPr>
            <w:tcW w:type="dxa" w:w="3213"/>
          </w:tcPr>
          <w:p>
            <w:r>
              <w:rPr>
                <w:sz w:val="18"/>
              </w:rPr>
              <w:t>5 dk</w:t>
            </w:r>
          </w:p>
        </w:tc>
      </w:tr>
    </w:tbl>
    <w:p/>
    <w:p>
      <w:r>
        <w:rPr>
          <w:b/>
          <w:color w:val="1B2A4A"/>
          <w:sz w:val="20"/>
        </w:rPr>
        <w:t xml:space="preserve">Tamamlanma Kriteri: </w:t>
      </w:r>
      <w:r>
        <w:rPr>
          <w:sz w:val="20"/>
        </w:rPr>
        <w:t>Proje planlama belgesi eksiksiz (gereksinimler, bilesenler, devre semasi, flowchart) teslim edilmis olmali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"Ornek Proje Tasarim Sureci Gosterimi"</w:t>
      </w:r>
    </w:p>
    <w:p>
      <w:r>
        <w:rPr>
          <w:b/>
          <w:color w:val="1B2A4A"/>
          <w:sz w:val="20"/>
        </w:rPr>
        <w:t xml:space="preserve">Eğitmenin Gösterdiği: </w:t>
      </w:r>
      <w:r>
        <w:rPr>
          <w:sz w:val="20"/>
        </w:rPr>
        <w:t>Ornek bir proje (akilli sera) uzerinden gereksinim analizinden flowchart'a kadar tum planlama surecini adim adim gosterir.</w:t>
      </w:r>
    </w:p>
    <w:p>
      <w:r>
        <w:rPr>
          <w:b/>
          <w:color w:val="1B2A4A"/>
          <w:sz w:val="20"/>
        </w:rPr>
        <w:t xml:space="preserve">Öğrencinin Tekrarladığı: </w:t>
      </w:r>
      <w:r>
        <w:rPr>
          <w:sz w:val="20"/>
        </w:rPr>
        <w:t>Egitmeni izler, kendi projesi icin notlar alir ve benzer adimlari kendi projesine uygular.</w:t>
      </w:r>
    </w:p>
    <w:p>
      <w:r>
        <w:rPr>
          <w:b/>
          <w:color w:val="1B2A4A"/>
          <w:sz w:val="20"/>
        </w:rPr>
        <w:t xml:space="preserve">Dikkat Noktaları: </w:t>
      </w:r>
      <w:r>
        <w:rPr>
          <w:sz w:val="20"/>
        </w:rPr>
        <w:t>Proje kapsaminin gercekciligi onemlidir; kursiyerlerin 2 saat icinde tamamlayabilecegi bir kapsam secilmelidir.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Proje Fikri Olusturma</w:t>
            </w:r>
          </w:p>
        </w:tc>
        <w:tc>
          <w:tcPr>
            <w:tcW w:type="dxa" w:w="3213"/>
          </w:tcPr>
          <w:p>
            <w:r>
              <w:rPr>
                <w:sz w:val="18"/>
              </w:rPr>
              <w:t>Gercek hayattan bir problemi cozmeye yonelik mikro bilgisayar projesi fikri gelistirin ve gereksinimlerini yazin</w:t>
            </w:r>
          </w:p>
        </w:tc>
        <w:tc>
          <w:tcPr>
            <w:tcW w:type="dxa" w:w="3213"/>
          </w:tcPr>
          <w:p>
            <w:r>
              <w:rPr>
                <w:sz w:val="18"/>
              </w:rPr>
              <w:t>Kolay</w:t>
            </w:r>
          </w:p>
        </w:tc>
      </w:tr>
      <w:tr>
        <w:tc>
          <w:tcPr>
            <w:tcW w:type="dxa" w:w="3213"/>
          </w:tcPr>
          <w:p>
            <w:r>
              <w:rPr>
                <w:sz w:val="18"/>
              </w:rPr>
              <w:t>Devre Semasi Cizimi</w:t>
            </w:r>
          </w:p>
        </w:tc>
        <w:tc>
          <w:tcPr>
            <w:tcW w:type="dxa" w:w="3213"/>
          </w:tcPr>
          <w:p>
            <w:r>
              <w:rPr>
                <w:sz w:val="18"/>
              </w:rPr>
              <w:t>Sectiginiz proje icin tum bilesenlerin baglanti semasini Fritzing veya kagit uzerinde cizin</w:t>
            </w:r>
          </w:p>
        </w:tc>
        <w:tc>
          <w:tcPr>
            <w:tcW w:type="dxa" w:w="3213"/>
          </w:tcPr>
          <w:p>
            <w:r>
              <w:rPr>
                <w:sz w:val="18"/>
              </w:rPr>
              <w:t>Orta</w:t>
            </w:r>
          </w:p>
        </w:tc>
      </w:tr>
      <w:tr>
        <w:tc>
          <w:tcPr>
            <w:tcW w:type="dxa" w:w="3213"/>
          </w:tcPr>
          <w:p>
            <w:r>
              <w:rPr>
                <w:sz w:val="18"/>
              </w:rPr>
              <w:t>Entegre Proje Belgesi</w:t>
            </w:r>
          </w:p>
        </w:tc>
        <w:tc>
          <w:tcPr>
            <w:tcW w:type="dxa" w:w="3213"/>
          </w:tcPr>
          <w:p>
            <w:r>
              <w:rPr>
                <w:sz w:val="18"/>
              </w:rPr>
              <w:t>Gereksinimler, bilesen listesi, devre semasi ve flowchart'i iceren kapsamli proje belgesi hazirlayin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"Basarisiz Proje Analizi"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ogrenci grubu akilli ev otomasyon projesi yapmaya karar verdi. Planlama yapmadan dogrudan kodlamaya basladilar. Sonuc: Yanlis sensor secimi (5V sensor 3.3V pine baglandi ve GPIO pini yandi), yetersiz guc kaynagi (tum bilesenler USB'den beslenmeye calisildi), yazilimda mantik hatalari (sonsuz dongu, sensor okuma hatasi yonetilmedi). Bu basarisizliklarin her birinin planlama asamasinda nasil onlenebilecegini analiz edin.</w:t>
            </w:r>
          </w:p>
        </w:tc>
      </w:tr>
    </w:tbl>
    <w:p/>
    <w:p>
      <w:r>
        <w:rPr>
          <w:b/>
          <w:color w:val="1B2A4A"/>
          <w:sz w:val="20"/>
        </w:rPr>
        <w:t xml:space="preserve">Beklenen Çıktı: </w:t>
      </w:r>
      <w:r>
        <w:rPr>
          <w:sz w:val="20"/>
        </w:rPr>
        <w:t>Basarisizlik analiz raporu ve her sorun icin planlama asamasinda alinmasi gereken onlemler listesi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ozgun proje gelistirme surecinin ilk asamasi olan planlama ve tasarimi gerceklestirdik. Gereksinim analizi, bilesen secimi, devre semasi cizimi ve yazilim akis diyagrami olusturma adimlarini uygulamali olarak ogrendik.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Gereksinim Analizi</w:t>
            </w:r>
          </w:p>
        </w:tc>
        <w:tc>
          <w:tcPr>
            <w:tcW w:type="dxa" w:w="4819"/>
            <w:shd w:fill="F5F5F5"/>
          </w:tcPr>
          <w:p>
            <w:r>
              <w:rPr>
                <w:b/>
                <w:color w:val="1B2A4A"/>
                <w:sz w:val="20"/>
              </w:rPr>
              <w:t xml:space="preserve">  Bilesen Secimi</w:t>
            </w:r>
          </w:p>
        </w:tc>
      </w:tr>
      <w:tr>
        <w:tc>
          <w:tcPr>
            <w:tcW w:type="dxa" w:w="4819"/>
            <w:shd w:fill="F5F5F5"/>
          </w:tcPr>
          <w:p>
            <w:r>
              <w:rPr>
                <w:b/>
                <w:color w:val="1B2A4A"/>
                <w:sz w:val="20"/>
              </w:rPr>
              <w:t xml:space="preserve">  Devre Semasi (Fritzing)</w:t>
            </w:r>
          </w:p>
        </w:tc>
        <w:tc>
          <w:tcPr>
            <w:tcW w:type="dxa" w:w="4819"/>
            <w:shd w:fill="F5F5F5"/>
          </w:tcPr>
          <w:p>
            <w:r>
              <w:rPr>
                <w:b/>
                <w:color w:val="1B2A4A"/>
                <w:sz w:val="20"/>
              </w:rPr>
              <w:t xml:space="preserve">  Akis Diyagrami (Flowchart)</w:t>
            </w:r>
          </w:p>
        </w:tc>
      </w:tr>
      <w:tr>
        <w:tc>
          <w:tcPr>
            <w:tcW w:type="dxa" w:w="4819"/>
            <w:shd w:fill="F5F5F5"/>
          </w:tcPr>
          <w:p>
            <w:r>
              <w:rPr>
                <w:b/>
                <w:color w:val="1B2A4A"/>
                <w:sz w:val="20"/>
              </w:rPr>
              <w:t xml:space="preserve">  Pin Atamasi</w:t>
            </w:r>
          </w:p>
        </w:tc>
        <w:tc>
          <w:tcPr>
            <w:tcW w:type="dxa" w:w="4819"/>
          </w:tcPr>
          <w:p/>
        </w:tc>
      </w:tr>
    </w:tbl>
    <w:p/>
    <w:p>
      <w:pPr>
        <w:spacing w:before="200"/>
      </w:pPr>
      <w:r>
        <w:rPr>
          <w:b/>
          <w:color w:val="757575"/>
          <w:sz w:val="24"/>
        </w:rPr>
        <w:t xml:space="preserve">  Bir Sonraki Dersle Köprü</w:t>
      </w:r>
    </w:p>
    <w:p>
      <w:r>
        <w:rPr>
          <w:sz w:val="20"/>
        </w:rPr>
        <w:t>Bir sonraki derste proje planlarimizi hayata gecirerek donanim montaji ve kodlama asamasina gececegiz.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Proje planlama belgenizi gozden gecirin, eksikleri tamamlayin ve kodlama icin gerekli Python kutuphanelerini arastirip not edin.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Yeterli sensor/aktor kitlerinin sinifta hazir oldugunu kontrol edin</w:t>
      </w:r>
    </w:p>
    <w:p>
      <w:pPr>
        <w:pStyle w:val="ListBullet"/>
      </w:pPr>
      <w:r>
        <w:rPr>
          <w:sz w:val="20"/>
        </w:rPr>
        <w:t>Fritzing yazilimini bilgisayarlara yukleyin veya basili sema kagitlari hazirlayin</w:t>
      </w:r>
    </w:p>
    <w:p>
      <w:pPr>
        <w:pStyle w:val="ListBullet"/>
      </w:pPr>
      <w:r>
        <w:rPr>
          <w:sz w:val="20"/>
        </w:rPr>
        <w:t>Ornek proje planlama sablonlarini cogaltin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Proje fikri bulamama</w:t>
            </w:r>
          </w:p>
        </w:tc>
        <w:tc>
          <w:tcPr>
            <w:tcW w:type="dxa" w:w="4819"/>
          </w:tcPr>
          <w:p>
            <w:r>
              <w:rPr>
                <w:sz w:val="18"/>
              </w:rPr>
              <w:t>Hazir proje fikri listesi sunun ve gercek hayat problemlerinden ornekler verin</w:t>
            </w:r>
          </w:p>
        </w:tc>
      </w:tr>
      <w:tr>
        <w:tc>
          <w:tcPr>
            <w:tcW w:type="dxa" w:w="4819"/>
          </w:tcPr>
          <w:p>
            <w:r>
              <w:rPr>
                <w:sz w:val="18"/>
              </w:rPr>
              <w:t>Bilesen uyumlulugu konusunda kararsizlik</w:t>
            </w:r>
          </w:p>
        </w:tc>
        <w:tc>
          <w:tcPr>
            <w:tcW w:type="dxa" w:w="4819"/>
          </w:tcPr>
          <w:p>
            <w:r>
              <w:rPr>
                <w:sz w:val="18"/>
              </w:rPr>
              <w:t>Bilesen uyumluluk kontrol listesi dagitlin ve birebir rehberlik yapin</w:t>
            </w:r>
          </w:p>
        </w:tc>
      </w:tr>
    </w:tbl>
    <w:p/>
    <w:p>
      <w:r>
        <w:rPr>
          <w:b/>
          <w:color w:val="1B2A4A"/>
          <w:sz w:val="20"/>
        </w:rPr>
        <w:t xml:space="preserve">Zaman Yönetimi: </w:t>
      </w:r>
      <w:r>
        <w:rPr>
          <w:sz w:val="20"/>
        </w:rPr>
        <w:t>Fikir asamasinda cok zaman harcanabilir; beyin firtinasina 8 dk, secim ve planlamaya 30 dk ayirin.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Proje fikri bulamayanlar icin 5 hazir proje sablonu (akilli sera, guvenlik sistemi, hava istasyonu, robot araba, akilli aydinlatma) sunulabilir.</w:t>
            </w:r>
          </w:p>
        </w:tc>
      </w:tr>
    </w:tbl>
    <w:p/>
    <w:p>
      <w:r>
        <w:br w:type="page"/>
      </w:r>
    </w:p>
    <w:p>
      <w:pPr>
        <w:jc w:val="center"/>
      </w:pPr>
      <w:r>
        <w:rPr>
          <w:b/>
          <w:color w:val="1B2A4A"/>
          <w:sz w:val="36"/>
        </w:rPr>
        <w:t>━━━  66. SAAT  ━━━</w:t>
      </w:r>
    </w:p>
    <w:p>
      <w:pPr>
        <w:jc w:val="center"/>
      </w:pPr>
      <w:r>
        <w:rPr>
          <w:color w:val="2C6FAD"/>
          <w:sz w:val="32"/>
        </w:rPr>
        <w:t>Ozgun Proje Gelistirme: Kodlama ve Donanim Montaji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Tasarlanan projenin donanim montajini breadboard uzerinde gerceklestirir, Python kodunu yazarak sensor okuma, aktor kontrolu ve veri isleme fonksiyonlarini programlar.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M4D-K4</w:t>
            </w:r>
          </w:p>
        </w:tc>
        <w:tc>
          <w:tcPr>
            <w:tcW w:type="dxa" w:w="3213"/>
          </w:tcPr>
          <w:p>
            <w:r>
              <w:rPr>
                <w:sz w:val="18"/>
              </w:rPr>
              <w:t>Devre semasina uygun olarak bilesenleri breadboard uzerinde monte eder ve elektriksel baglantilari dogrular</w:t>
            </w:r>
          </w:p>
        </w:tc>
        <w:tc>
          <w:tcPr>
            <w:tcW w:type="dxa" w:w="3213"/>
          </w:tcPr>
          <w:p>
            <w:r>
              <w:rPr>
                <w:sz w:val="18"/>
              </w:rPr>
              <w:t>Uygulama</w:t>
            </w:r>
          </w:p>
        </w:tc>
      </w:tr>
      <w:tr>
        <w:tc>
          <w:tcPr>
            <w:tcW w:type="dxa" w:w="3213"/>
          </w:tcPr>
          <w:p>
            <w:r>
              <w:rPr>
                <w:sz w:val="18"/>
              </w:rPr>
              <w:t>M4D-K5</w:t>
            </w:r>
          </w:p>
        </w:tc>
        <w:tc>
          <w:tcPr>
            <w:tcW w:type="dxa" w:w="3213"/>
          </w:tcPr>
          <w:p>
            <w:r>
              <w:rPr>
                <w:sz w:val="18"/>
              </w:rPr>
              <w:t>Python ile sensor okuma, veri isleme ve aktor kontrol kodunu modiler yapida yazar</w:t>
            </w:r>
          </w:p>
        </w:tc>
        <w:tc>
          <w:tcPr>
            <w:tcW w:type="dxa" w:w="3213"/>
          </w:tcPr>
          <w:p>
            <w:r>
              <w:rPr>
                <w:sz w:val="18"/>
              </w:rPr>
              <w:t>Sentez</w:t>
            </w:r>
          </w:p>
        </w:tc>
      </w:tr>
      <w:tr>
        <w:tc>
          <w:tcPr>
            <w:tcW w:type="dxa" w:w="3213"/>
          </w:tcPr>
          <w:p>
            <w:r>
              <w:rPr>
                <w:sz w:val="18"/>
              </w:rPr>
              <w:t>M4D-K6</w:t>
            </w:r>
          </w:p>
        </w:tc>
        <w:tc>
          <w:tcPr>
            <w:tcW w:type="dxa" w:w="3213"/>
          </w:tcPr>
          <w:p>
            <w:r>
              <w:rPr>
                <w:sz w:val="18"/>
              </w:rPr>
              <w:t>Yazilim ve donanimi entegre ederek projenin temel fonksiyonlarini calisir hale getirir</w:t>
            </w:r>
          </w:p>
        </w:tc>
        <w:tc>
          <w:tcPr>
            <w:tcW w:type="dxa" w:w="3213"/>
          </w:tcPr>
          <w:p>
            <w:r>
              <w:rPr>
                <w:sz w:val="18"/>
              </w:rPr>
              <w:t>Sentez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Proje planlama belgesi tamamlanmis olmali: gereksinimler, bilesen listesi, devre semasi ve flowchart (Saat 65)</w:t>
      </w:r>
    </w:p>
    <w:p>
      <w:pPr>
        <w:spacing w:before="200"/>
      </w:pPr>
      <w:r>
        <w:rPr>
          <w:b/>
          <w:color w:val="757575"/>
          <w:sz w:val="24"/>
        </w:rPr>
        <w:t xml:space="preserve">  Öğrencinin Bilmesi Gerekenler</w:t>
      </w:r>
    </w:p>
    <w:p>
      <w:pPr>
        <w:pStyle w:val="ListBullet"/>
      </w:pPr>
      <w:r>
        <w:rPr>
          <w:sz w:val="20"/>
        </w:rPr>
        <w:t>Breadboard kullanimi ve temel elektronik baglanti teknikleri</w:t>
      </w:r>
    </w:p>
    <w:p>
      <w:pPr>
        <w:pStyle w:val="ListBullet"/>
      </w:pPr>
      <w:r>
        <w:rPr>
          <w:sz w:val="20"/>
        </w:rPr>
        <w:t>Python programlama: fonksiyonlar, donguler, kosul ifadeleri, hata yonetimi</w:t>
      </w:r>
    </w:p>
    <w:p>
      <w:pPr>
        <w:pStyle w:val="ListBullet"/>
      </w:pPr>
      <w:r>
        <w:rPr>
          <w:sz w:val="20"/>
        </w:rPr>
        <w:t>RPi.GPIO, smbus ve ilgili sensor kutuphanelerinin kullanimi</w:t>
      </w:r>
    </w:p>
    <w:p>
      <w:pPr>
        <w:spacing w:before="200"/>
      </w:pPr>
      <w:r>
        <w:rPr>
          <w:b/>
          <w:color w:val="757575"/>
          <w:sz w:val="24"/>
        </w:rPr>
        <w:t xml:space="preserve">  Olası Kavram Yanılgıları</w:t>
      </w:r>
    </w:p>
    <w:p>
      <w:pPr>
        <w:pStyle w:val="ListBullet"/>
      </w:pPr>
      <w:r>
        <w:rPr>
          <w:sz w:val="20"/>
        </w:rPr>
        <w:t>Kod bir kerede hatasiz calisir - Yazilim gelistirme iteratif bir surecir, ilk denemede calismamasi normaldir</w:t>
      </w:r>
    </w:p>
    <w:p>
      <w:pPr>
        <w:pStyle w:val="ListBullet"/>
      </w:pPr>
      <w:r>
        <w:rPr>
          <w:sz w:val="20"/>
        </w:rPr>
        <w:t>Donanim baglantilarini goz karari ile yapmak yeterlidir - Her baglanti devre semasina gore yapilmali ve multimetre ile dogrulanmalidir</w:t>
      </w:r>
    </w:p>
    <w:p>
      <w:pPr>
        <w:spacing w:before="200"/>
      </w:pPr>
      <w:r>
        <w:rPr>
          <w:b/>
          <w:color w:val="757575"/>
          <w:sz w:val="24"/>
        </w:rPr>
        <w:t xml:space="preserve">  Hazırlık Materyalleri</w:t>
      </w:r>
    </w:p>
    <w:p>
      <w:pPr>
        <w:pStyle w:val="ListBullet"/>
      </w:pPr>
      <w:r>
        <w:rPr>
          <w:sz w:val="20"/>
        </w:rPr>
        <w:t>Bilgisayar (Python IDE ve terminal erisimi)</w:t>
      </w:r>
    </w:p>
    <w:p>
      <w:pPr>
        <w:pStyle w:val="ListBullet"/>
      </w:pPr>
      <w:r>
        <w:rPr>
          <w:sz w:val="20"/>
        </w:rPr>
        <w:t>Breadboard, jumper kablolar, direncler ve bilesenleri</w:t>
      </w:r>
    </w:p>
    <w:p>
      <w:pPr>
        <w:pStyle w:val="ListBullet"/>
      </w:pPr>
      <w:r>
        <w:rPr>
          <w:sz w:val="20"/>
        </w:rPr>
        <w:t>Multimetre (baglanti dogrulama icin)</w:t>
      </w:r>
    </w:p>
    <w:p>
      <w:pPr>
        <w:pStyle w:val="ListBullet"/>
      </w:pPr>
      <w:r>
        <w:rPr>
          <w:sz w:val="20"/>
        </w:rPr>
        <w:t>Proje planlama belgesi ve devre semasi ciktisi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Gecen derste projenizin 'mimari planini' cizdiniz. Simdi insaat basliyor! Bir mimar planini cizdikten sonra isciler tuglalari orer, tesisat doseir ve boyayi yapilir. Siz de simdi bilesenleri breadboard'a yerlestirecek, kablolari bagla yacak ve Python kodunu yazacaksiniz. Plandan urune gecis heyecani!</w:t>
      </w:r>
    </w:p>
    <w:p>
      <w:r>
        <w:rPr>
          <w:b/>
          <w:color w:val="1B2A4A"/>
          <w:sz w:val="20"/>
        </w:rPr>
        <w:t xml:space="preserve">Günlük Hayat Bağlantısı: </w:t>
      </w:r>
      <w:r>
        <w:rPr>
          <w:sz w:val="20"/>
        </w:rPr>
        <w:t>Bir yazilimci icin en tatmin edici an, yazdigi kodun ilk kez dogru calistigini gordugu andir. Donanimi monte edip kodu calistirdiginizda projenizin canlandigini goreceksiniz.</w:t>
      </w:r>
    </w:p>
    <w:p>
      <w:pPr>
        <w:spacing w:before="200"/>
      </w:pPr>
      <w:r>
        <w:rPr>
          <w:b/>
          <w:color w:val="2C6FAD"/>
          <w:sz w:val="24"/>
        </w:rPr>
        <w:t xml:space="preserve">  Ön Bilgi Yoklama Soruları</w:t>
      </w:r>
    </w:p>
    <w:p>
      <w:r>
        <w:rPr>
          <w:b/>
          <w:color w:val="2C6FAD"/>
          <w:sz w:val="20"/>
        </w:rPr>
        <w:t xml:space="preserve">  1. </w:t>
      </w:r>
      <w:r>
        <w:rPr>
          <w:sz w:val="20"/>
        </w:rPr>
        <w:t>Kursiyerlerden proje planlarindaki devre semasini ve flowchart'i gostermeleri ve kodlama stratejilerini kisaca aciklamalari istenir.</w:t>
      </w:r>
    </w:p>
    <w:p>
      <w:pPr>
        <w:spacing w:before="200"/>
      </w:pPr>
      <w:r>
        <w:rPr>
          <w:b/>
          <w:color w:val="2C6FAD"/>
          <w:sz w:val="24"/>
        </w:rPr>
        <w:t xml:space="preserve">  Motivasyon Etkinliği: "Plandan Prototipe"</w:t>
      </w:r>
    </w:p>
    <w:p>
      <w:r>
        <w:rPr>
          <w:b/>
          <w:color w:val="1B2A4A"/>
          <w:sz w:val="20"/>
        </w:rPr>
        <w:t xml:space="preserve">Açıklama: </w:t>
      </w:r>
      <w:r>
        <w:rPr>
          <w:sz w:val="20"/>
        </w:rPr>
        <w:t>Kursiyerler planlama belgelerini masalarina acar, bilesenleri dizerek montaj ve kodlama surecine hazirlanir.</w:t>
      </w:r>
    </w:p>
    <w:p>
      <w:r>
        <w:rPr>
          <w:b/>
          <w:color w:val="1B2A4A"/>
          <w:sz w:val="20"/>
        </w:rPr>
        <w:t xml:space="preserve">Yönerge: </w:t>
      </w:r>
      <w:r>
        <w:rPr>
          <w:sz w:val="20"/>
        </w:rPr>
        <w:t>Her kursiyer/grup masasina proje belgelerini (devre semasi, flowchart, bilesen listesi) acar. Bilesen kutusundan gerekli parcalari alir ve kontrol listesi ile eslestirir. Egitmen montaj guvenlik kurallarini hatirlatir.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urun gelistirme laboratuvarinda muhendis olarak calisiyorsunuz. Proje muduru prototip icin 90 dakika sure vermis durumda. Devre semaniz ve kodlama planiniz hazir. Sistematik ve verimli calismalisiniz cunku suredoluyor!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"Donanim Montaj ve Kodlama Atolyesi"</w:t>
      </w:r>
    </w:p>
    <w:p>
      <w:r>
        <w:rPr>
          <w:b/>
          <w:color w:val="1B2A4A"/>
          <w:sz w:val="20"/>
        </w:rPr>
        <w:t xml:space="preserve">Türü: </w:t>
      </w:r>
      <w:r>
        <w:rPr>
          <w:sz w:val="20"/>
        </w:rPr>
        <w:t>Uygulamali bireysel/grup calisma</w:t>
      </w:r>
    </w:p>
    <w:p>
      <w:r>
        <w:rPr>
          <w:b/>
          <w:color w:val="1B2A4A"/>
          <w:sz w:val="20"/>
        </w:rPr>
        <w:t xml:space="preserve">Amacı: </w:t>
      </w:r>
      <w:r>
        <w:rPr>
          <w:sz w:val="20"/>
        </w:rPr>
        <w:t>Proje tasarimini fiziksel olarak gerceklestirme ve yazilim gelistirme</w:t>
      </w:r>
    </w:p>
    <w:p>
      <w:r>
        <w:rPr>
          <w:b/>
          <w:color w:val="1B2A4A"/>
          <w:sz w:val="20"/>
        </w:rPr>
        <w:t xml:space="preserve">Malzemeler: </w:t>
      </w:r>
      <w:r>
        <w:rPr>
          <w:sz w:val="20"/>
        </w:rPr>
        <w:t>Breadboard, jumper kablolar, sensor/aktor bilesenleri, direncler, multimetre, bilgisayar (Python IDE)</w:t>
      </w:r>
    </w:p>
    <w:p>
      <w:pPr>
        <w:spacing w:before="200"/>
      </w:pPr>
      <w:r>
        <w:rPr>
          <w:b/>
          <w:color w:val="007A7A"/>
          <w:sz w:val="24"/>
        </w:rPr>
        <w:t xml:space="preserve">  Yönerge Adımları</w:t>
      </w:r>
    </w:p>
    <w:p>
      <w:r>
        <w:rPr>
          <w:b/>
          <w:color w:val="007A7A"/>
          <w:sz w:val="20"/>
        </w:rPr>
        <w:t xml:space="preserve">  1. </w:t>
      </w:r>
      <w:r>
        <w:rPr>
          <w:sz w:val="20"/>
        </w:rPr>
        <w:t>Devre semasina gore bilesenleri breadboard uzerine yerlestirin ve baglantilari yapin</w:t>
      </w:r>
    </w:p>
    <w:p>
      <w:r>
        <w:rPr>
          <w:b/>
          <w:color w:val="007A7A"/>
          <w:sz w:val="20"/>
        </w:rPr>
        <w:t xml:space="preserve">  2. </w:t>
      </w:r>
      <w:r>
        <w:rPr>
          <w:sz w:val="20"/>
        </w:rPr>
        <w:t>Multimetre ile kritik baglantilari (VCC, GND, sinyal hatlari) dogrulayin</w:t>
      </w:r>
    </w:p>
    <w:p>
      <w:r>
        <w:rPr>
          <w:b/>
          <w:color w:val="007A7A"/>
          <w:sz w:val="20"/>
        </w:rPr>
        <w:t xml:space="preserve">  3. </w:t>
      </w:r>
      <w:r>
        <w:rPr>
          <w:sz w:val="20"/>
        </w:rPr>
        <w:t>Python kodunuzu modiler yapida yazin: once sensor okuma, sonra veri isleme, son olarak aktor kontrolu</w:t>
      </w:r>
    </w:p>
    <w:p>
      <w:r>
        <w:rPr>
          <w:b/>
          <w:color w:val="007A7A"/>
          <w:sz w:val="20"/>
        </w:rPr>
        <w:t xml:space="preserve">  4. </w:t>
      </w:r>
      <w:r>
        <w:rPr>
          <w:sz w:val="20"/>
        </w:rPr>
        <w:t>Her modulu ayri ayri test edin (unit test), sonra butunlesik testi (integration test) yapin</w:t>
      </w:r>
    </w:p>
    <w:p>
      <w:r>
        <w:rPr>
          <w:b/>
          <w:color w:val="1B2A4A"/>
          <w:sz w:val="20"/>
        </w:rPr>
        <w:t xml:space="preserve">Öğrenci Rolü: </w:t>
      </w:r>
      <w:r>
        <w:rPr>
          <w:sz w:val="20"/>
        </w:rPr>
        <w:t>Devre semasina uygun montaji yapar, Python kodunu yazar ve test ederek projesini calisir hale getirir.</w:t>
      </w:r>
    </w:p>
    <w:p>
      <w:r>
        <w:rPr>
          <w:b/>
          <w:color w:val="1B2A4A"/>
          <w:sz w:val="20"/>
        </w:rPr>
        <w:t xml:space="preserve">Öğretmen Rolü: </w:t>
      </w:r>
      <w:r>
        <w:rPr>
          <w:sz w:val="20"/>
        </w:rPr>
        <w:t>Sinifta dolasarak montaj hatalarini kontrol eder, kodlama sorunlarinda yardimci olur ve guvenlik konularinda uyarir.</w:t>
      </w:r>
    </w:p>
    <w:p>
      <w:r>
        <w:rPr>
          <w:b/>
          <w:color w:val="1B2A4A"/>
          <w:sz w:val="20"/>
        </w:rPr>
        <w:t xml:space="preserve">Beklenen Ürün: </w:t>
      </w:r>
      <w:r>
        <w:rPr>
          <w:sz w:val="20"/>
        </w:rPr>
        <w:t>Calisan prototip: monte edilmis donanim ve temel fonksiyonlari calistiran Python kodu</w:t>
      </w:r>
    </w:p>
    <w:p>
      <w:pPr>
        <w:spacing w:before="200"/>
      </w:pPr>
      <w:r>
        <w:rPr>
          <w:b/>
          <w:color w:val="007A7A"/>
          <w:sz w:val="24"/>
        </w:rPr>
        <w:t xml:space="preserve">  Araştırma Soruları</w:t>
      </w:r>
    </w:p>
    <w:p>
      <w:r>
        <w:rPr>
          <w:b/>
          <w:color w:val="007A7A"/>
          <w:sz w:val="20"/>
        </w:rPr>
        <w:t xml:space="preserve">  1. </w:t>
      </w:r>
      <w:r>
        <w:rPr>
          <w:sz w:val="20"/>
        </w:rPr>
        <w:t>Kodunuzda karsilastiginiz hatalari ve cozumlerini not edin. Bu deneyim hata giderme (debugging) becerinizi gelisrircek.</w:t>
      </w:r>
    </w:p>
    <w:p>
      <w:r>
        <w:rPr>
          <w:b/>
          <w:color w:val="1B2A4A"/>
          <w:sz w:val="20"/>
        </w:rPr>
        <w:t xml:space="preserve">Grupla Çalışma Kuralları: </w:t>
      </w:r>
      <w:r>
        <w:rPr>
          <w:sz w:val="20"/>
        </w:rPr>
        <w:t>Montaj sirasinda guc baglantisini en son yapin. Her bilesen baglantigini devre semasina gore cift kontrol edin. Kodu kucuk parcalar halinde yazin ve test edin.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Breadboard Montaji</w:t>
            </w:r>
          </w:p>
        </w:tc>
        <w:tc>
          <w:tcPr>
            <w:tcW w:type="dxa" w:w="2409"/>
          </w:tcPr>
          <w:p>
            <w:r>
              <w:rPr>
                <w:sz w:val="18"/>
              </w:rPr>
              <w:t>Elektronik bilesenlerin lehim yapmadan gecici olarak birbirine baglanmasini saglayan prototipleme kartinin kullanimi</w:t>
            </w:r>
          </w:p>
        </w:tc>
        <w:tc>
          <w:tcPr>
            <w:tcW w:type="dxa" w:w="2409"/>
          </w:tcPr>
          <w:p>
            <w:r>
              <w:rPr>
                <w:sz w:val="18"/>
              </w:rPr>
              <w:t>Guc raylari, baglanti sirasi, bilesen yerlestirme, jumper kablo turleri</w:t>
            </w:r>
          </w:p>
        </w:tc>
        <w:tc>
          <w:tcPr>
            <w:tcW w:type="dxa" w:w="2409"/>
          </w:tcPr>
          <w:p>
            <w:r>
              <w:rPr>
                <w:sz w:val="18"/>
              </w:rPr>
              <w:t>Breadboard'un ortasindaki yatay siralara bilesenler yerlestirilir, yanlardaki dikey raylar VCC(+) ve GND(-) icin kullanilir. Jumper kablolarla GPIO pinlerinden bilesen bacaklarina sinyal tasinir</w:t>
            </w:r>
          </w:p>
        </w:tc>
      </w:tr>
      <w:tr>
        <w:tc>
          <w:tcPr>
            <w:tcW w:type="dxa" w:w="2409"/>
          </w:tcPr>
          <w:p>
            <w:r>
              <w:rPr>
                <w:sz w:val="18"/>
              </w:rPr>
              <w:t>Moduler Kodlama</w:t>
            </w:r>
          </w:p>
        </w:tc>
        <w:tc>
          <w:tcPr>
            <w:tcW w:type="dxa" w:w="2409"/>
          </w:tcPr>
          <w:p>
            <w:r>
              <w:rPr>
                <w:sz w:val="18"/>
              </w:rPr>
              <w:t>Yazilimin bagimsiz, yeniden kullanilabilir fonksiyonlar ve moduller halinde yapilandirilmasi</w:t>
            </w:r>
          </w:p>
        </w:tc>
        <w:tc>
          <w:tcPr>
            <w:tcW w:type="dxa" w:w="2409"/>
          </w:tcPr>
          <w:p>
            <w:r>
              <w:rPr>
                <w:sz w:val="18"/>
              </w:rPr>
              <w:t>Fonksiyon tanimi (def), parametre gecirme, return degerleri, import mekanizmasi</w:t>
            </w:r>
          </w:p>
        </w:tc>
        <w:tc>
          <w:tcPr>
            <w:tcW w:type="dxa" w:w="2409"/>
          </w:tcPr>
          <w:p>
            <w:r>
              <w:rPr>
                <w:sz w:val="18"/>
              </w:rPr>
              <w:t>def sicaklik_oku(): sensor = Adafruit_DHT.DHT22; pin = 4; nem, sic = Adafruit_DHT.read_retry(sensor, pin); return sic, nem. Ana kodda: sic, nem = sicaklik_oku()</w:t>
            </w:r>
          </w:p>
        </w:tc>
      </w:tr>
      <w:tr>
        <w:tc>
          <w:tcPr>
            <w:tcW w:type="dxa" w:w="2409"/>
          </w:tcPr>
          <w:p>
            <w:r>
              <w:rPr>
                <w:sz w:val="18"/>
              </w:rPr>
              <w:t>Entegrasyon Testi</w:t>
            </w:r>
          </w:p>
        </w:tc>
        <w:tc>
          <w:tcPr>
            <w:tcW w:type="dxa" w:w="2409"/>
          </w:tcPr>
          <w:p>
            <w:r>
              <w:rPr>
                <w:sz w:val="18"/>
              </w:rPr>
              <w:t>Ayri ayri gelistirilen donanim ve yazilim bilesenlerinin birlikte dogru calisip calismadigini dogrulama sureci</w:t>
            </w:r>
          </w:p>
        </w:tc>
        <w:tc>
          <w:tcPr>
            <w:tcW w:type="dxa" w:w="2409"/>
          </w:tcPr>
          <w:p>
            <w:r>
              <w:rPr>
                <w:sz w:val="18"/>
              </w:rPr>
              <w:t>Unit test, integration test, sistem testi, hata loglama</w:t>
            </w:r>
          </w:p>
        </w:tc>
        <w:tc>
          <w:tcPr>
            <w:tcW w:type="dxa" w:w="2409"/>
          </w:tcPr>
          <w:p>
            <w:r>
              <w:rPr>
                <w:sz w:val="18"/>
              </w:rPr>
              <w:t>Onceleri sensoru tek basina test et (dogru deger okuyor mu?), sonra aktoru test et (komutlara yanit veriyor mu?), en son sensor+aktor+mantik birlikte calistirilir</w:t>
            </w:r>
          </w:p>
        </w:tc>
      </w:tr>
      <w:tr>
        <w:tc>
          <w:tcPr>
            <w:tcW w:type="dxa" w:w="2409"/>
          </w:tcPr>
          <w:p>
            <w:r>
              <w:rPr>
                <w:sz w:val="18"/>
              </w:rPr>
              <w:t>Hata Ayiklama (Debugging)</w:t>
            </w:r>
          </w:p>
        </w:tc>
        <w:tc>
          <w:tcPr>
            <w:tcW w:type="dxa" w:w="2409"/>
          </w:tcPr>
          <w:p>
            <w:r>
              <w:rPr>
                <w:sz w:val="18"/>
              </w:rPr>
              <w:t>Kodda veya donanim baglantilarinda hatalarin tespiti ve duzeltilmesi sureci</w:t>
            </w:r>
          </w:p>
        </w:tc>
        <w:tc>
          <w:tcPr>
            <w:tcW w:type="dxa" w:w="2409"/>
          </w:tcPr>
          <w:p>
            <w:r>
              <w:rPr>
                <w:sz w:val="18"/>
              </w:rPr>
              <w:t>print() ile izleme, try/except, multimetre olcumu, logic analyzer, adim adim calistirma</w:t>
            </w:r>
          </w:p>
        </w:tc>
        <w:tc>
          <w:tcPr>
            <w:tcW w:type="dxa" w:w="2409"/>
          </w:tcPr>
          <w:p>
            <w:r>
              <w:rPr>
                <w:sz w:val="18"/>
              </w:rPr>
              <w:t>Sensor okunamiyor &gt; Baglanti kontrol (multimetre), kutuphane kontrol (import hatasi?), pin numarasi kontrol (BCM vs BOARD), guc kontrol (3.3V mi 5V mi?)</w:t>
            </w:r>
          </w:p>
        </w:tc>
      </w:tr>
    </w:tbl>
    <w:p/>
    <w:p>
      <w:pPr>
        <w:spacing w:before="200"/>
      </w:pPr>
      <w:r>
        <w:rPr>
          <w:b/>
          <w:color w:val="E65C00"/>
          <w:sz w:val="24"/>
        </w:rPr>
        <w:t xml:space="preserve">  Konu Anlatımı</w:t>
      </w:r>
    </w:p>
    <w:p>
      <w:r>
        <w:rPr>
          <w:sz w:val="20"/>
        </w:rPr>
        <w:t>Donanim Montaj Sureci: Breadboard uzerinde guvenli ve dogru montaj icin sistematik bir yaklasim gereklidir. Montaj adimlari: 1) Guc planlamasi: Oncelikle VCC ve GND hatlarini baglatin. Raspberry Pi'nin 3.3V ve 5V pinlerini, GND pinlerini belirleyin. 2) Sensor yerlestirme: Datasheet'e gore pin sirasini kontrol edin (VCC, GND, DATA/SIG). Pull-up veya pull-down direnci gerekiyor mu belirleyin. 3) Aktor baglantisi: Motor ve role gibi yuksek akim ceken bilesenler icin transistor/MOSFET surucii kullanin. Flyback diyotu eklemeyi unutmayin. 4) Sinyal hatlari: GPIO pinlerinden bilesenlere jumper kablo ile baglantin. Kablo renklerini standartlastirin (kirmizi=VCC, siyah=GND, diger renkler=sinyal). 5) Dogrulama: Gucu baglamadan once multimetre ile kisal devre kontrolu yapin.</w:t>
      </w:r>
    </w:p>
    <w:p>
      <w:r>
        <w:rPr>
          <w:sz w:val="20"/>
        </w:rPr>
        <w:t>Python Kod Yapisi ve Moduler Gelistirme: Proje kodunu organize etmenin en iyi yolu modul yapisi kullanmaktir. Onerilen dosya yapisi: 1) config.py: Pin numaralari, esik degerleri ve sabitler. GPIO_SICAKLIK = 4, GPIO_ROLE = 17, SICAKLIK_ESIK = 30. 2) sensors.py: Sensor okuma fonksiyonlari. def sicaklik_oku(), def nem_oku(), def toprak_nemi_oku(). 3) actuators.py: Aktor kontrol fonksiyonlari. def fan_kontrol(durum), def pompa_calistir(sure), def buzzer_cal(). 4) display.py: Ekran/LCD fonksiyonlari. def lcd_yaz(satir1, satir2). 5) main.py: Ana program dongusu. Modulleri import eder ve is mantigini calistirir. Her modul bagimsiz test edilebilir olmalidir.</w:t>
      </w:r>
    </w:p>
    <w:p>
      <w:r>
        <w:rPr>
          <w:sz w:val="20"/>
        </w:rPr>
        <w:t>Entegrasyon ve Test Stratejisi: Yazilim ve donanim entegrasyonu asama asama yapilmalidir. Test stratejisi: 1) Birim testi (unit test): Her sensoru ve aktoru tek basina test edin. Sensor dogru deger okuyor mu? Aktor komuta yanit veriyor mu? 2) Entegrasyon testi: Iki veya daha fazla bileseni birlikte test edin. Sensor degeri esik astiginda aktor devreye giriyor mu? 3) Sistem testi: Tum bilesenler birlikte calistirilir. Uzun sureli calisma stabilitesi kontrol edilir. 4) Hata senaryolari: Sensor baglantisal kopsa ne olur? Guc kesilip geldiginde sistem kendini toparlayabilir mi? Her test sonucu belgelenmeli ve hatalar kaydedilmelidir.</w:t>
      </w:r>
    </w:p>
    <w:p>
      <w:r>
        <w:rPr>
          <w:sz w:val="20"/>
        </w:rPr>
        <w:t>Hata Ayiklama Teknikleri: Mikro bilgisayar projelerinde karsilasilan yaygin hatalar ve cozum yontemleri: 1) Donanim hatalari: Baglanti gevsekmesi (jumper kablo temas sorunu), yanlis pin (BCM vs BOARD numaralandirma karisikligi), voltaj uyumsuzlugu (3.3V pine 5V sinyal), yetersiz akim (GPIO'dan motor surmek). 2) Yazilim hatalari: Import hatasi (kutuphane yuklu mu?), pin modu hatasi (GPIO.setmode cagrildi mi?), zamanlama sorunu (sensor okuma gecikmesi), hata yakalama eksikligi (try/except kullanilmamis). 3) Debugging yontemleri: print() ile degisken izleme, GPIO.cleanup() ile temiz cikis, multimetre ile voltaj/akim olcumu, ossilloskop ile sinyal analizi (ileri duzey).</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Sensor okuma modulu ornegi</w:t>
            </w:r>
          </w:p>
        </w:tc>
        <w:tc>
          <w:tcPr>
            <w:tcW w:type="dxa" w:w="3213"/>
          </w:tcPr>
          <w:p>
            <w:r>
              <w:rPr>
                <w:sz w:val="18"/>
              </w:rPr>
              <w:t># sensors.py</w:t>
              <w:br/>
              <w:t>import Adafruit_DHT</w:t>
              <w:br/>
              <w:t>import RPi.GPIO as GPIO</w:t>
              <w:br/>
              <w:br/>
              <w:t>def sicaklik_nem_oku(pin=4):</w:t>
              <w:br/>
              <w:t xml:space="preserve">    sensor = Adafruit_DHT.DHT22</w:t>
              <w:br/>
              <w:t xml:space="preserve">    nem, sic = Adafruit_DHT.read_retry(sensor, pin)</w:t>
              <w:br/>
              <w:t xml:space="preserve">    if sic is not None and nem is not None:</w:t>
              <w:br/>
              <w:t xml:space="preserve">        return round(sic, 1), round(nem, 1)</w:t>
              <w:br/>
              <w:t xml:space="preserve">    else:</w:t>
              <w:br/>
              <w:t xml:space="preserve">        return None, None</w:t>
              <w:br/>
              <w:br/>
              <w:t># Test</w:t>
              <w:br/>
              <w:t>if __name__ == '__main__':</w:t>
              <w:br/>
              <w:t xml:space="preserve">    s, n = sicaklik_nem_oku()</w:t>
              <w:br/>
              <w:t xml:space="preserve">    print(f'Sicaklik: {s}C, Nem: {n}%')</w:t>
            </w:r>
          </w:p>
        </w:tc>
        <w:tc>
          <w:tcPr>
            <w:tcW w:type="dxa" w:w="3213"/>
          </w:tcPr>
          <w:p>
            <w:r>
              <w:rPr>
                <w:sz w:val="18"/>
              </w:rPr>
              <w:t>Her modul __main__ blogu ile bagimsiz test edilebilir olmalidir</w:t>
            </w:r>
          </w:p>
        </w:tc>
      </w:tr>
      <w:tr>
        <w:tc>
          <w:tcPr>
            <w:tcW w:type="dxa" w:w="3213"/>
          </w:tcPr>
          <w:p>
            <w:r>
              <w:rPr>
                <w:sz w:val="18"/>
              </w:rPr>
              <w:t>Aktor kontrol modulu ornegi</w:t>
            </w:r>
          </w:p>
        </w:tc>
        <w:tc>
          <w:tcPr>
            <w:tcW w:type="dxa" w:w="3213"/>
          </w:tcPr>
          <w:p>
            <w:r>
              <w:rPr>
                <w:sz w:val="18"/>
              </w:rPr>
              <w:t># actuators.py</w:t>
              <w:br/>
              <w:t>import RPi.GPIO as GPIO</w:t>
              <w:br/>
              <w:t>import time</w:t>
              <w:br/>
              <w:br/>
              <w:t>GPIO.setmode(GPIO.BCM)</w:t>
              <w:br/>
              <w:t>ROLE_PIN = 17</w:t>
              <w:br/>
              <w:t>GPIO.setup(ROLE_PIN, GPIO.OUT)</w:t>
              <w:br/>
              <w:br/>
              <w:t>def pompa_calistir(sure=5):</w:t>
              <w:br/>
              <w:t xml:space="preserve">    GPIO.output(ROLE_PIN, GPIO.HIGH)</w:t>
              <w:br/>
              <w:t xml:space="preserve">    time.sleep(sure)</w:t>
              <w:br/>
              <w:t xml:space="preserve">    GPIO.output(ROLE_PIN, GPIO.LOW)</w:t>
              <w:br/>
              <w:t xml:space="preserve">    print(f'Pompa {sure} sn calistirildi')</w:t>
              <w:br/>
              <w:br/>
              <w:t>def pompa_kapat():</w:t>
              <w:br/>
              <w:t xml:space="preserve">    GPIO.output(ROLE_PIN, GPIO.LOW)</w:t>
              <w:br/>
              <w:br/>
              <w:t># Test</w:t>
              <w:br/>
              <w:t>if __name__ == '__main__':</w:t>
              <w:br/>
              <w:t xml:space="preserve">    pompa_calistir(3)</w:t>
            </w:r>
          </w:p>
        </w:tc>
        <w:tc>
          <w:tcPr>
            <w:tcW w:type="dxa" w:w="3213"/>
          </w:tcPr>
          <w:p>
            <w:r>
              <w:rPr>
                <w:sz w:val="18"/>
              </w:rPr>
              <w:t>Aktor fonksiyonlari guvenlik icin varsayilan olarak 'kapali' konumda baslmalidir</w:t>
            </w:r>
          </w:p>
        </w:tc>
      </w:tr>
      <w:tr>
        <w:tc>
          <w:tcPr>
            <w:tcW w:type="dxa" w:w="3213"/>
          </w:tcPr>
          <w:p>
            <w:r>
              <w:rPr>
                <w:sz w:val="18"/>
              </w:rPr>
              <w:t>Ana program dongusu ornegi</w:t>
            </w:r>
          </w:p>
        </w:tc>
        <w:tc>
          <w:tcPr>
            <w:tcW w:type="dxa" w:w="3213"/>
          </w:tcPr>
          <w:p>
            <w:r>
              <w:rPr>
                <w:sz w:val="18"/>
              </w:rPr>
              <w:t># main.py</w:t>
              <w:br/>
              <w:t>from sensors import sicaklik_nem_oku</w:t>
              <w:br/>
              <w:t>from actuators import pompa_calistir, pompa_kapat</w:t>
              <w:br/>
              <w:t>import time</w:t>
              <w:br/>
              <w:br/>
              <w:t>SICAKLIK_ESIK = 30</w:t>
              <w:br/>
              <w:t>NEM_ESIK = 40</w:t>
              <w:br/>
              <w:br/>
              <w:t>try:</w:t>
              <w:br/>
              <w:t xml:space="preserve">    while True:</w:t>
              <w:br/>
              <w:t xml:space="preserve">        sic, nem = sicaklik_nem_oku()</w:t>
              <w:br/>
              <w:t xml:space="preserve">        if sic and nem:</w:t>
              <w:br/>
              <w:t xml:space="preserve">            print(f'Sicaklik: {sic}C, Nem: {nem}%')</w:t>
              <w:br/>
              <w:t xml:space="preserve">            if sic &gt; SICAKLIK_ESIK:</w:t>
              <w:br/>
              <w:t xml:space="preserve">                print('Uyari: Yuksek sicaklik!')</w:t>
              <w:br/>
              <w:t xml:space="preserve">            if nem &lt; NEM_ESIK:</w:t>
              <w:br/>
              <w:t xml:space="preserve">                pompa_calistir(5)</w:t>
              <w:br/>
              <w:t xml:space="preserve">        time.sleep(10)</w:t>
              <w:br/>
              <w:t>except KeyboardInterrupt:</w:t>
              <w:br/>
              <w:t xml:space="preserve">    pompa_kapat()</w:t>
              <w:br/>
              <w:t xml:space="preserve">    GPIO.cleanup()</w:t>
              <w:br/>
              <w:t xml:space="preserve">    print('Program sonlandirildi')</w:t>
            </w:r>
          </w:p>
        </w:tc>
        <w:tc>
          <w:tcPr>
            <w:tcW w:type="dxa" w:w="3213"/>
          </w:tcPr>
          <w:p>
            <w:r>
              <w:rPr>
                <w:sz w:val="18"/>
              </w:rPr>
              <w:t>Ana dongude try/except ile temiz cikis saglanmalidir</w:t>
            </w:r>
          </w:p>
        </w:tc>
      </w:tr>
    </w:tbl>
    <w:p/>
    <w:p>
      <w:pPr>
        <w:spacing w:before="200"/>
      </w:pPr>
      <w:r>
        <w:rPr>
          <w:b/>
          <w:color w:val="E65C00"/>
          <w:sz w:val="24"/>
        </w:rPr>
        <w:t xml:space="preserve">  Görseller ve Tablolar</w:t>
      </w:r>
    </w:p>
    <w:p>
      <w:pPr>
        <w:pStyle w:val="ListBullet"/>
      </w:pPr>
      <w:r>
        <w:rPr>
          <w:sz w:val="20"/>
        </w:rPr>
        <w:t>Breadboard montaj adim adim gorunum (bilesenlerin yerlesim siralamasi)</w:t>
      </w:r>
    </w:p>
    <w:p>
      <w:pPr>
        <w:pStyle w:val="ListBullet"/>
      </w:pPr>
      <w:r>
        <w:rPr>
          <w:sz w:val="20"/>
        </w:rPr>
        <w:t>Moduler kod yapisi semasi (config &gt; sensors &gt; actuators &gt; display &gt; main)</w:t>
      </w:r>
    </w:p>
    <w:p>
      <w:pPr>
        <w:spacing w:before="200"/>
      </w:pPr>
      <w:r>
        <w:rPr>
          <w:b/>
          <w:color w:val="E65C00"/>
          <w:sz w:val="24"/>
        </w:rPr>
        <w:t xml:space="preserve">  Analoji ve Benzetmeler</w:t>
      </w:r>
    </w:p>
    <w:p>
      <w:r>
        <w:rPr>
          <w:b/>
          <w:color w:val="E65C00"/>
          <w:sz w:val="20"/>
        </w:rPr>
        <w:t xml:space="preserve">  1. </w:t>
      </w:r>
      <w:r>
        <w:rPr>
          <w:sz w:val="20"/>
        </w:rPr>
        <w:t>Moduler kodlama = LEGO bloklari gibidir: Her blok bagimsiz bir islev gorur ama birlestirildiginde karmasik yapilar olusturur. Debugging = Dedektiflik gibidir: Ipuclarini (hata mesajlari, voltaj okumalari) takip ederek sorunun kaynagini bulursunuz</w:t>
      </w:r>
    </w:p>
    <w:p>
      <w:pPr>
        <w:spacing w:before="200"/>
      </w:pPr>
      <w:r>
        <w:rPr>
          <w:b/>
          <w:color w:val="E65C00"/>
          <w:sz w:val="24"/>
        </w:rPr>
        <w:t xml:space="preserve">  Öğrenci Soru-Cevap</w:t>
      </w:r>
    </w:p>
    <w:p>
      <w:pPr>
        <w:pStyle w:val="ListBullet"/>
      </w:pPr>
      <w:r>
        <w:rPr>
          <w:sz w:val="20"/>
        </w:rPr>
        <w:t>Breadboard uzerinde montaj sirasinda en sik yapilan hatalar nelerdir?</w:t>
      </w:r>
    </w:p>
    <w:p>
      <w:pPr>
        <w:pStyle w:val="ListBullet"/>
      </w:pPr>
      <w:r>
        <w:rPr>
          <w:sz w:val="20"/>
        </w:rPr>
        <w:t>Moduler kodlama neden tek dosyada yazmaktan daha avantajlidir?</w:t>
      </w:r>
    </w:p>
    <w:p>
      <w:pPr>
        <w:pStyle w:val="ListBullet"/>
      </w:pPr>
      <w:r>
        <w:rPr>
          <w:sz w:val="20"/>
        </w:rPr>
        <w:t>Hata ayiklamada print() ve multimetre nasil kullanilir?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"Prototip Gelistirme Maratonu"</w:t>
      </w:r>
    </w:p>
    <w:p>
      <w:r>
        <w:rPr>
          <w:b/>
          <w:color w:val="1B2A4A"/>
          <w:sz w:val="20"/>
        </w:rPr>
        <w:t xml:space="preserve">Türü: </w:t>
      </w:r>
      <w:r>
        <w:rPr>
          <w:sz w:val="20"/>
        </w:rPr>
        <w:t>Uygulamali bireysel/grup calisma</w:t>
      </w:r>
    </w:p>
    <w:p>
      <w:r>
        <w:rPr>
          <w:b/>
          <w:color w:val="1B2A4A"/>
          <w:sz w:val="20"/>
        </w:rPr>
        <w:t xml:space="preserve">Amacı: </w:t>
      </w:r>
      <w:r>
        <w:rPr>
          <w:sz w:val="20"/>
        </w:rPr>
        <w:t>Projenin calisan prototipini olusturma ve temel fonksiyonlarin dogrulanmasi</w:t>
      </w:r>
    </w:p>
    <w:p>
      <w:pPr>
        <w:spacing w:before="200"/>
      </w:pPr>
      <w:r>
        <w:rPr>
          <w:b/>
          <w:color w:val="6A1B9A"/>
          <w:sz w:val="24"/>
        </w:rPr>
        <w:t xml:space="preserve">  Yönerge Adımları</w:t>
      </w:r>
    </w:p>
    <w:p>
      <w:r>
        <w:rPr>
          <w:b/>
          <w:color w:val="6A1B9A"/>
          <w:sz w:val="20"/>
        </w:rPr>
        <w:t xml:space="preserve">  1. </w:t>
      </w:r>
      <w:r>
        <w:rPr>
          <w:sz w:val="20"/>
        </w:rPr>
        <w:t>Donanim montajini tamamlayin ve multimetre ile tum baglantilari dogrulayin</w:t>
      </w:r>
    </w:p>
    <w:p>
      <w:r>
        <w:rPr>
          <w:b/>
          <w:color w:val="6A1B9A"/>
          <w:sz w:val="20"/>
        </w:rPr>
        <w:t xml:space="preserve">  2. </w:t>
      </w:r>
      <w:r>
        <w:rPr>
          <w:sz w:val="20"/>
        </w:rPr>
        <w:t>Her sensor ve aktoru ayri ayri test eden birim test kodlarini yazin ve calistirin</w:t>
      </w:r>
    </w:p>
    <w:p>
      <w:r>
        <w:rPr>
          <w:b/>
          <w:color w:val="6A1B9A"/>
          <w:sz w:val="20"/>
        </w:rPr>
        <w:t xml:space="preserve">  3. </w:t>
      </w:r>
      <w:r>
        <w:rPr>
          <w:sz w:val="20"/>
        </w:rPr>
        <w:t>Ana program dongusunu yazin ve tum bilesenleri entegre edin</w:t>
      </w:r>
    </w:p>
    <w:p>
      <w:r>
        <w:rPr>
          <w:b/>
          <w:color w:val="6A1B9A"/>
          <w:sz w:val="20"/>
        </w:rPr>
        <w:t xml:space="preserve">  4. </w:t>
      </w:r>
      <w:r>
        <w:rPr>
          <w:sz w:val="20"/>
        </w:rPr>
        <w:t>Calisan prototipin kisa bir video kaydini veya ekran goruntusunu alin</w:t>
      </w:r>
    </w:p>
    <w:p>
      <w:r>
        <w:rPr>
          <w:b/>
          <w:color w:val="1B2A4A"/>
          <w:sz w:val="20"/>
        </w:rPr>
        <w:t xml:space="preserve">Beklenen Ürün: </w:t>
      </w:r>
      <w:r>
        <w:rPr>
          <w:sz w:val="20"/>
        </w:rPr>
        <w:t>Calisan prototip: monte edilmis donanim, modiler Python kodu ve test sonuc raporu</w:t>
      </w:r>
    </w:p>
    <w:p>
      <w:pPr>
        <w:spacing w:before="200"/>
      </w:pPr>
      <w:r>
        <w:rPr>
          <w:b/>
          <w:color w:val="6A1B9A"/>
          <w:sz w:val="24"/>
        </w:rPr>
        <w:t xml:space="preserve">  Transfer Soruları</w:t>
      </w:r>
    </w:p>
    <w:p>
      <w:r>
        <w:rPr>
          <w:b/>
          <w:color w:val="6A1B9A"/>
          <w:sz w:val="20"/>
        </w:rPr>
        <w:t xml:space="preserve">  1. </w:t>
      </w:r>
      <w:r>
        <w:rPr>
          <w:sz w:val="20"/>
        </w:rPr>
        <w:t>Donanim-yazilim entegrasyon becerisi embedded sistemler, IoT cihaz gelistirme ve robotik alanlarda dogrudan kullanilir.</w:t>
      </w:r>
    </w:p>
    <w:p>
      <w:r>
        <w:rPr>
          <w:b/>
          <w:color w:val="1B2A4A"/>
          <w:sz w:val="20"/>
        </w:rPr>
        <w:t xml:space="preserve">İlişkili Disiplinler: </w:t>
      </w:r>
      <w:r>
        <w:rPr>
          <w:sz w:val="20"/>
        </w:rPr>
        <w:t>Elektronik muhendisligi (devre montaji), yazilim muhendisligi (moduler gelistirme), mekatronik (donanim-yazilim entegrasyonu)</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Projenizde bir sensor surekli hatali deger donduruyor. Sorunun donarimdan mi yoksa yazilimdan mi kaynaklandigini nasil ayirt edersiniz? Sistematik hata ayiklama adimlari onerin.</w:t>
            </w:r>
          </w:p>
        </w:tc>
      </w:tr>
    </w:tbl>
    <w:p/>
    <w:p>
      <w:r>
        <w:rPr>
          <w:b/>
          <w:color w:val="1B2A4A"/>
          <w:sz w:val="20"/>
        </w:rPr>
        <w:t xml:space="preserve">Yaratıcı Görev: </w:t>
      </w:r>
      <w:r>
        <w:rPr>
          <w:sz w:val="20"/>
        </w:rPr>
        <w:t>Projenize web tabanli uzaktan izleme ve kontrol arayuzu eklemeniz istenseydi (Flask veya MQTT kullanarak) tasariminizi nasil genisletirdiniz?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Donanim montaji devre semasina uygun olarak tamamlandi mi?</w:t>
      </w:r>
    </w:p>
    <w:p>
      <w:r>
        <w:rPr>
          <w:sz w:val="20"/>
        </w:rPr>
        <w:t xml:space="preserve">  ☐  Python kodu moduler yapida yazildi ve birim testleri gecti mi?</w:t>
      </w:r>
    </w:p>
    <w:p>
      <w:r>
        <w:rPr>
          <w:sz w:val="20"/>
        </w:rPr>
        <w:t xml:space="preserve">  ☐  Yazilim-donanim entegrasyonu basariyla gerceklestirildi mi?</w:t>
      </w:r>
    </w:p>
    <w:p>
      <w:pPr>
        <w:spacing w:before="200"/>
      </w:pPr>
      <w:r>
        <w:rPr>
          <w:b/>
          <w:color w:val="2E7D32"/>
          <w:sz w:val="24"/>
        </w:rPr>
        <w:t xml:space="preserve">  Öz Değerlendirme Soruları</w:t>
      </w:r>
    </w:p>
    <w:p>
      <w:r>
        <w:rPr>
          <w:b/>
          <w:color w:val="2E7D32"/>
          <w:sz w:val="20"/>
        </w:rPr>
        <w:t xml:space="preserve">  1. </w:t>
      </w:r>
      <w:r>
        <w:rPr>
          <w:sz w:val="20"/>
        </w:rPr>
        <w:t>Breadboard montajinda hangi siralamayi izlediniz?</w:t>
      </w:r>
    </w:p>
    <w:p>
      <w:r>
        <w:rPr>
          <w:b/>
          <w:color w:val="2E7D32"/>
          <w:sz w:val="20"/>
        </w:rPr>
        <w:t xml:space="preserve">  2. </w:t>
      </w:r>
      <w:r>
        <w:rPr>
          <w:sz w:val="20"/>
        </w:rPr>
        <w:t>Moduler kod yapisinin avantajlari nelerdir?</w:t>
      </w:r>
    </w:p>
    <w:p>
      <w:r>
        <w:rPr>
          <w:b/>
          <w:color w:val="2E7D32"/>
          <w:sz w:val="20"/>
        </w:rPr>
        <w:t xml:space="preserve">  3. </w:t>
      </w:r>
      <w:r>
        <w:rPr>
          <w:sz w:val="20"/>
        </w:rPr>
        <w:t>Hata ayiklama sirasinda hangi yontemleri kullandiniz?</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Breadboard montajinda guc baglantisal en son yapilmasinin nedeni nedir?</w:t>
            </w:r>
          </w:p>
        </w:tc>
        <w:tc>
          <w:tcPr>
            <w:tcW w:type="dxa" w:w="3213"/>
          </w:tcPr>
          <w:p>
            <w:r>
              <w:rPr>
                <w:sz w:val="18"/>
              </w:rPr>
              <w:t>A) Daha hizli olmasi  B) Kisa devre riskini azaltmasi  C) Bilesenlerin daha iyi tutunmasi  D) Estetik gorunum</w:t>
            </w:r>
          </w:p>
        </w:tc>
        <w:tc>
          <w:tcPr>
            <w:tcW w:type="dxa" w:w="3213"/>
          </w:tcPr>
          <w:p>
            <w:r>
              <w:rPr>
                <w:sz w:val="18"/>
              </w:rPr>
              <w:t>B</w:t>
            </w:r>
          </w:p>
        </w:tc>
      </w:tr>
      <w:tr>
        <w:tc>
          <w:tcPr>
            <w:tcW w:type="dxa" w:w="3213"/>
          </w:tcPr>
          <w:p>
            <w:r>
              <w:rPr>
                <w:sz w:val="18"/>
              </w:rPr>
              <w:t>Python'da moduler kodlamada her dosyanin bagimsiz test edilmesini saglayan yapi hangisidir?</w:t>
            </w:r>
          </w:p>
        </w:tc>
        <w:tc>
          <w:tcPr>
            <w:tcW w:type="dxa" w:w="3213"/>
          </w:tcPr>
          <w:p>
            <w:r>
              <w:rPr>
                <w:sz w:val="18"/>
              </w:rPr>
              <w:t>A) import os  B) class MyTest  C) if __name__ == '__main__'  D) def main()</w:t>
            </w:r>
          </w:p>
        </w:tc>
        <w:tc>
          <w:tcPr>
            <w:tcW w:type="dxa" w:w="3213"/>
          </w:tcPr>
          <w:p>
            <w:r>
              <w:rPr>
                <w:sz w:val="18"/>
              </w:rPr>
              <w:t>C</w:t>
            </w:r>
          </w:p>
        </w:tc>
      </w:tr>
      <w:tr>
        <w:tc>
          <w:tcPr>
            <w:tcW w:type="dxa" w:w="3213"/>
          </w:tcPr>
          <w:p>
            <w:r>
              <w:rPr>
                <w:sz w:val="18"/>
              </w:rPr>
              <w:t>Sensor hatali deger dondurdugunde ilk kontrol edilmesi gereken nedir?</w:t>
            </w:r>
          </w:p>
        </w:tc>
        <w:tc>
          <w:tcPr>
            <w:tcW w:type="dxa" w:w="3213"/>
          </w:tcPr>
          <w:p>
            <w:r>
              <w:rPr>
                <w:sz w:val="18"/>
              </w:rPr>
              <w:t>A) Internet baglantisi  B) Fiziksel baglanti ve kablolar  C) Isletim sistemi surumu  D) Ekran cozunurlugu</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Prototipleme asamasinda 'mukemmel kod' yazmaya mi yoksa 'calisan kod' yazmaya mi oncelik verilmeli? Kod kalitesi ile hiz arasindaki denge nasil yonetilmeli?</w:t>
      </w:r>
    </w:p>
    <w:p>
      <w:r>
        <w:rPr>
          <w:b/>
          <w:color w:val="2E7D32"/>
          <w:sz w:val="20"/>
        </w:rPr>
        <w:t>Eleştirel Düşünme:</w:t>
      </w:r>
    </w:p>
    <w:p>
      <w:r>
        <w:rPr>
          <w:b/>
          <w:color w:val="2E7D32"/>
          <w:sz w:val="20"/>
        </w:rPr>
        <w:t xml:space="preserve">  1. </w:t>
      </w:r>
      <w:r>
        <w:rPr>
          <w:sz w:val="20"/>
        </w:rPr>
        <w:t>Acik kaynakli kutuphanelerin (ornegin Adafruit) projelerimize kattigi avantajlar ve olasi riskler (guncelleme, bagimlillik, guvenlik) nelerdir?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"Donanim Montaji ve Kodlama Uygulamasi"</w:t>
      </w:r>
    </w:p>
    <w:p>
      <w:r>
        <w:rPr>
          <w:b/>
          <w:color w:val="1B2A4A"/>
          <w:sz w:val="20"/>
        </w:rPr>
        <w:t xml:space="preserve">Hedef: </w:t>
      </w:r>
      <w:r>
        <w:rPr>
          <w:sz w:val="20"/>
        </w:rPr>
        <w:t>Proje planina uygun calisan prototip olusturma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Bilesenleri breadboard uzerine devre semasina gore yerlestirme ve kablolama</w:t>
            </w:r>
          </w:p>
        </w:tc>
        <w:tc>
          <w:tcPr>
            <w:tcW w:type="dxa" w:w="3213"/>
          </w:tcPr>
          <w:p>
            <w:r>
              <w:rPr>
                <w:sz w:val="18"/>
              </w:rPr>
              <w:t>10 dk</w:t>
            </w:r>
          </w:p>
        </w:tc>
      </w:tr>
      <w:tr>
        <w:tc>
          <w:tcPr>
            <w:tcW w:type="dxa" w:w="3213"/>
          </w:tcPr>
          <w:p>
            <w:r>
              <w:rPr>
                <w:sz w:val="18"/>
              </w:rPr>
              <w:t>2</w:t>
            </w:r>
          </w:p>
        </w:tc>
        <w:tc>
          <w:tcPr>
            <w:tcW w:type="dxa" w:w="3213"/>
          </w:tcPr>
          <w:p>
            <w:r>
              <w:rPr>
                <w:sz w:val="18"/>
              </w:rPr>
              <w:t>Multimetre ile baglantilari dogrulama ve guc hattini baglama</w:t>
            </w:r>
          </w:p>
        </w:tc>
        <w:tc>
          <w:tcPr>
            <w:tcW w:type="dxa" w:w="3213"/>
          </w:tcPr>
          <w:p>
            <w:r>
              <w:rPr>
                <w:sz w:val="18"/>
              </w:rPr>
              <w:t>3 dk</w:t>
            </w:r>
          </w:p>
        </w:tc>
      </w:tr>
      <w:tr>
        <w:tc>
          <w:tcPr>
            <w:tcW w:type="dxa" w:w="3213"/>
          </w:tcPr>
          <w:p>
            <w:r>
              <w:rPr>
                <w:sz w:val="18"/>
              </w:rPr>
              <w:t>3</w:t>
            </w:r>
          </w:p>
        </w:tc>
        <w:tc>
          <w:tcPr>
            <w:tcW w:type="dxa" w:w="3213"/>
          </w:tcPr>
          <w:p>
            <w:r>
              <w:rPr>
                <w:sz w:val="18"/>
              </w:rPr>
              <w:t>Sensor ve aktor modullerini ayri ayri kodlama ve test etme</w:t>
            </w:r>
          </w:p>
        </w:tc>
        <w:tc>
          <w:tcPr>
            <w:tcW w:type="dxa" w:w="3213"/>
          </w:tcPr>
          <w:p>
            <w:r>
              <w:rPr>
                <w:sz w:val="18"/>
              </w:rPr>
              <w:t>10 dk</w:t>
            </w:r>
          </w:p>
        </w:tc>
      </w:tr>
      <w:tr>
        <w:tc>
          <w:tcPr>
            <w:tcW w:type="dxa" w:w="3213"/>
          </w:tcPr>
          <w:p>
            <w:r>
              <w:rPr>
                <w:sz w:val="18"/>
              </w:rPr>
              <w:t>4</w:t>
            </w:r>
          </w:p>
        </w:tc>
        <w:tc>
          <w:tcPr>
            <w:tcW w:type="dxa" w:w="3213"/>
          </w:tcPr>
          <w:p>
            <w:r>
              <w:rPr>
                <w:sz w:val="18"/>
              </w:rPr>
              <w:t>Ana programi yazma, entegrasyon testi yapma ve calisma dogrulama</w:t>
            </w:r>
          </w:p>
        </w:tc>
        <w:tc>
          <w:tcPr>
            <w:tcW w:type="dxa" w:w="3213"/>
          </w:tcPr>
          <w:p>
            <w:r>
              <w:rPr>
                <w:sz w:val="18"/>
              </w:rPr>
              <w:t>7 dk</w:t>
            </w:r>
          </w:p>
        </w:tc>
      </w:tr>
    </w:tbl>
    <w:p/>
    <w:p>
      <w:r>
        <w:rPr>
          <w:b/>
          <w:color w:val="1B2A4A"/>
          <w:sz w:val="20"/>
        </w:rPr>
        <w:t xml:space="preserve">Tamamlanma Kriteri: </w:t>
      </w:r>
      <w:r>
        <w:rPr>
          <w:sz w:val="20"/>
        </w:rPr>
        <w:t>Donanim montaji tamamlanmis, tum sensorlar dogru deger okumali, aktorler komutlara yanit vermeli ve ana program dongusiz calismali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"Montaj ve Kodlama Sureci Gosterimi"</w:t>
      </w:r>
    </w:p>
    <w:p>
      <w:r>
        <w:rPr>
          <w:b/>
          <w:color w:val="1B2A4A"/>
          <w:sz w:val="20"/>
        </w:rPr>
        <w:t xml:space="preserve">Eğitmenin Gösterdiği: </w:t>
      </w:r>
      <w:r>
        <w:rPr>
          <w:sz w:val="20"/>
        </w:rPr>
        <w:t>Ornek bir proje uzerinde breadboard montaji, multimetre kontrolu, moduler kodlama ve test surecini canli olarak gosterir.</w:t>
      </w:r>
    </w:p>
    <w:p>
      <w:r>
        <w:rPr>
          <w:b/>
          <w:color w:val="1B2A4A"/>
          <w:sz w:val="20"/>
        </w:rPr>
        <w:t xml:space="preserve">Öğrencinin Tekrarladığı: </w:t>
      </w:r>
      <w:r>
        <w:rPr>
          <w:sz w:val="20"/>
        </w:rPr>
        <w:t>Egitmeni izler, montaj tekniklerini ve kodlama yaklasimini kendi projesine uygular.</w:t>
      </w:r>
    </w:p>
    <w:p>
      <w:r>
        <w:rPr>
          <w:b/>
          <w:color w:val="1B2A4A"/>
          <w:sz w:val="20"/>
        </w:rPr>
        <w:t xml:space="preserve">Dikkat Noktaları: </w:t>
      </w:r>
      <w:r>
        <w:rPr>
          <w:sz w:val="20"/>
        </w:rPr>
        <w:t>Guc baglantilarinda dikkatli olunmali, kisa devre riski olan durumlar egitmen tarafindan kontrol edilmelidir.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Sensor Testi</w:t>
            </w:r>
          </w:p>
        </w:tc>
        <w:tc>
          <w:tcPr>
            <w:tcW w:type="dxa" w:w="3213"/>
          </w:tcPr>
          <w:p>
            <w:r>
              <w:rPr>
                <w:sz w:val="18"/>
              </w:rPr>
              <w:t>Projenizdeki her sensoru ayri bir Python scripti ile test edin ve ciktilarini kaydedin</w:t>
            </w:r>
          </w:p>
        </w:tc>
        <w:tc>
          <w:tcPr>
            <w:tcW w:type="dxa" w:w="3213"/>
          </w:tcPr>
          <w:p>
            <w:r>
              <w:rPr>
                <w:sz w:val="18"/>
              </w:rPr>
              <w:t>Kolay</w:t>
            </w:r>
          </w:p>
        </w:tc>
      </w:tr>
      <w:tr>
        <w:tc>
          <w:tcPr>
            <w:tcW w:type="dxa" w:w="3213"/>
          </w:tcPr>
          <w:p>
            <w:r>
              <w:rPr>
                <w:sz w:val="18"/>
              </w:rPr>
              <w:t>Aktor Kontrol Kodu</w:t>
            </w:r>
          </w:p>
        </w:tc>
        <w:tc>
          <w:tcPr>
            <w:tcW w:type="dxa" w:w="3213"/>
          </w:tcPr>
          <w:p>
            <w:r>
              <w:rPr>
                <w:sz w:val="18"/>
              </w:rPr>
              <w:t>Her aktor icin kontrol fonksiyonu yazin ve farkli parametrelerle test edin</w:t>
            </w:r>
          </w:p>
        </w:tc>
        <w:tc>
          <w:tcPr>
            <w:tcW w:type="dxa" w:w="3213"/>
          </w:tcPr>
          <w:p>
            <w:r>
              <w:rPr>
                <w:sz w:val="18"/>
              </w:rPr>
              <w:t>Orta</w:t>
            </w:r>
          </w:p>
        </w:tc>
      </w:tr>
      <w:tr>
        <w:tc>
          <w:tcPr>
            <w:tcW w:type="dxa" w:w="3213"/>
          </w:tcPr>
          <w:p>
            <w:r>
              <w:rPr>
                <w:sz w:val="18"/>
              </w:rPr>
              <w:t>Tam Entegrasyon</w:t>
            </w:r>
          </w:p>
        </w:tc>
        <w:tc>
          <w:tcPr>
            <w:tcW w:type="dxa" w:w="3213"/>
          </w:tcPr>
          <w:p>
            <w:r>
              <w:rPr>
                <w:sz w:val="18"/>
              </w:rPr>
              <w:t>Tum sensor, aktor ve mantik kodunu birlestirerek calisan prototip olusturun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"Montaj Hatasi Tespit Calismasi"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kursiyer projesinde DHT22 sensoru surekli 'None' degeri donduruyor. Devre semasinda baglanti dogru gorunuyor. Sorun ne olabilir? Ipuclari: 1) Pull-up direnci kullanildi mi? 2) BCM ve BOARD pin numaralandirmasi dogru mu? 3) Sensor VCC'ye 3.3V mi 5V mi baglandi? Sorunu sistematik olarak tespit edin.</w:t>
            </w:r>
          </w:p>
        </w:tc>
      </w:tr>
    </w:tbl>
    <w:p/>
    <w:p>
      <w:r>
        <w:rPr>
          <w:b/>
          <w:color w:val="1B2A4A"/>
          <w:sz w:val="20"/>
        </w:rPr>
        <w:t xml:space="preserve">Beklenen Çıktı: </w:t>
      </w:r>
      <w:r>
        <w:rPr>
          <w:sz w:val="20"/>
        </w:rPr>
        <w:t>Hata tespit raporu: olasi nedenler listesi, test adimlari ve cozum</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proje planlarimizi hayata gecirerek donanim montajini gerceklestirdik, Python kodunu moduler yapida yazdik ve yazilim-donanim entegrasyonunu basardik. Her kursiyer/grup calisan bir prototipe sahip.</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Breadboard Montaji</w:t>
            </w:r>
          </w:p>
        </w:tc>
        <w:tc>
          <w:tcPr>
            <w:tcW w:type="dxa" w:w="4819"/>
            <w:shd w:fill="F5F5F5"/>
          </w:tcPr>
          <w:p>
            <w:r>
              <w:rPr>
                <w:b/>
                <w:color w:val="1B2A4A"/>
                <w:sz w:val="20"/>
              </w:rPr>
              <w:t xml:space="preserve">  Moduler Kodlama</w:t>
            </w:r>
          </w:p>
        </w:tc>
      </w:tr>
      <w:tr>
        <w:tc>
          <w:tcPr>
            <w:tcW w:type="dxa" w:w="4819"/>
            <w:shd w:fill="F5F5F5"/>
          </w:tcPr>
          <w:p>
            <w:r>
              <w:rPr>
                <w:b/>
                <w:color w:val="1B2A4A"/>
                <w:sz w:val="20"/>
              </w:rPr>
              <w:t xml:space="preserve">  Entegrasyon Testi</w:t>
            </w:r>
          </w:p>
        </w:tc>
        <w:tc>
          <w:tcPr>
            <w:tcW w:type="dxa" w:w="4819"/>
            <w:shd w:fill="F5F5F5"/>
          </w:tcPr>
          <w:p>
            <w:r>
              <w:rPr>
                <w:b/>
                <w:color w:val="1B2A4A"/>
                <w:sz w:val="20"/>
              </w:rPr>
              <w:t xml:space="preserve">  Hata Ayiklama (Debugging)</w:t>
            </w:r>
          </w:p>
        </w:tc>
      </w:tr>
      <w:tr>
        <w:tc>
          <w:tcPr>
            <w:tcW w:type="dxa" w:w="4819"/>
            <w:shd w:fill="F5F5F5"/>
          </w:tcPr>
          <w:p>
            <w:r>
              <w:rPr>
                <w:b/>
                <w:color w:val="1B2A4A"/>
                <w:sz w:val="20"/>
              </w:rPr>
              <w:t xml:space="preserve">  Unit Test</w:t>
            </w:r>
          </w:p>
        </w:tc>
        <w:tc>
          <w:tcPr>
            <w:tcW w:type="dxa" w:w="4819"/>
          </w:tcPr>
          <w:p/>
        </w:tc>
      </w:tr>
    </w:tbl>
    <w:p/>
    <w:p>
      <w:pPr>
        <w:spacing w:before="200"/>
      </w:pPr>
      <w:r>
        <w:rPr>
          <w:b/>
          <w:color w:val="757575"/>
          <w:sz w:val="24"/>
        </w:rPr>
        <w:t xml:space="preserve">  Bir Sonraki Dersle Köprü</w:t>
      </w:r>
    </w:p>
    <w:p>
      <w:r>
        <w:rPr>
          <w:sz w:val="20"/>
        </w:rPr>
        <w:t>Bir sonraki derste projelerimizi test edecek, hatalari giderecek ve performans iyilestirmeleri yapacagiz.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Projenizin kodunu gozden gecirin, yorum satirlari ekleyin ve bildiginiz hatalari not edin. Test sirasinda karsilastiginiz sorunlari ve cozumlerini dokumante edin.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Yeterli bilesen (sensor, aktor, kablo, direnc) stogunun hazir oldugunu kontrol edin</w:t>
      </w:r>
    </w:p>
    <w:p>
      <w:pPr>
        <w:pStyle w:val="ListBullet"/>
      </w:pPr>
      <w:r>
        <w:rPr>
          <w:sz w:val="20"/>
        </w:rPr>
        <w:t>Multimetre pillerini kontrol edin ve yedek jumper kablolar hazirlayin</w:t>
      </w:r>
    </w:p>
    <w:p>
      <w:pPr>
        <w:pStyle w:val="ListBullet"/>
      </w:pPr>
      <w:r>
        <w:rPr>
          <w:sz w:val="20"/>
        </w:rPr>
        <w:t>Her masada proje belgesi ciktisi ve pin referans karti bulundurun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Bilesen ariza veya eksikligi</w:t>
            </w:r>
          </w:p>
        </w:tc>
        <w:tc>
          <w:tcPr>
            <w:tcW w:type="dxa" w:w="4819"/>
          </w:tcPr>
          <w:p>
            <w:r>
              <w:rPr>
                <w:sz w:val="18"/>
              </w:rPr>
              <w:t>Yedek bilesen seti hazirlayiin ve alternatif bilesen onerileri sunun</w:t>
            </w:r>
          </w:p>
        </w:tc>
      </w:tr>
      <w:tr>
        <w:tc>
          <w:tcPr>
            <w:tcW w:type="dxa" w:w="4819"/>
          </w:tcPr>
          <w:p>
            <w:r>
              <w:rPr>
                <w:sz w:val="18"/>
              </w:rPr>
              <w:t>Kodlama sirasinda takilan kursiyerler</w:t>
            </w:r>
          </w:p>
        </w:tc>
        <w:tc>
          <w:tcPr>
            <w:tcW w:type="dxa" w:w="4819"/>
          </w:tcPr>
          <w:p>
            <w:r>
              <w:rPr>
                <w:sz w:val="18"/>
              </w:rPr>
              <w:t>Ornek kod parcaciklari (snippet) dagitlin ve birebir destek verin</w:t>
            </w:r>
          </w:p>
        </w:tc>
      </w:tr>
    </w:tbl>
    <w:p/>
    <w:p>
      <w:r>
        <w:rPr>
          <w:b/>
          <w:color w:val="1B2A4A"/>
          <w:sz w:val="20"/>
        </w:rPr>
        <w:t xml:space="preserve">Zaman Yönetimi: </w:t>
      </w:r>
      <w:r>
        <w:rPr>
          <w:sz w:val="20"/>
        </w:rPr>
        <w:t>Montaj genellikle planlanandan uzun surer; ilk 15 dk montaj, sonraki 15 dk kodlama ve son 10 dk test/entegrasyon olarak planlayin.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Donanim sorunu yasayanlara simulasyon ortaminda (Tinkercad veya Wokwi) sanal prototip olusturma imkani sunulabilir.</w:t>
            </w:r>
          </w:p>
        </w:tc>
      </w:tr>
    </w:tbl>
    <w:p/>
    <w:p>
      <w:r>
        <w:br w:type="page"/>
      </w:r>
    </w:p>
    <w:p>
      <w:pPr>
        <w:jc w:val="center"/>
      </w:pPr>
      <w:r>
        <w:rPr>
          <w:b/>
          <w:color w:val="1B2A4A"/>
          <w:sz w:val="36"/>
        </w:rPr>
        <w:t>━━━  67. SAAT  ━━━</w:t>
      </w:r>
    </w:p>
    <w:p>
      <w:pPr>
        <w:jc w:val="center"/>
      </w:pPr>
      <w:r>
        <w:rPr>
          <w:color w:val="2C6FAD"/>
          <w:sz w:val="32"/>
        </w:rPr>
        <w:t>Ozgun Proje Gelistirme: Test, Hata Giderme ve Iyilestirme</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Gelistirilen projeyi sistematik olarak test eder, tespit edilen hatalari giderir, performans iyilestirmeleri yapar ve proje dokumantasyonunu tamamlar.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M4D-K7</w:t>
            </w:r>
          </w:p>
        </w:tc>
        <w:tc>
          <w:tcPr>
            <w:tcW w:type="dxa" w:w="3213"/>
          </w:tcPr>
          <w:p>
            <w:r>
              <w:rPr>
                <w:sz w:val="18"/>
              </w:rPr>
              <w:t>Projeyi cesitli test senaryolari ile sistematik olarak test eder ve sonuclari belgeleyerek hata raporlari olusturur</w:t>
            </w:r>
          </w:p>
        </w:tc>
        <w:tc>
          <w:tcPr>
            <w:tcW w:type="dxa" w:w="3213"/>
          </w:tcPr>
          <w:p>
            <w:r>
              <w:rPr>
                <w:sz w:val="18"/>
              </w:rPr>
              <w:t>Analiz</w:t>
            </w:r>
          </w:p>
        </w:tc>
      </w:tr>
      <w:tr>
        <w:tc>
          <w:tcPr>
            <w:tcW w:type="dxa" w:w="3213"/>
          </w:tcPr>
          <w:p>
            <w:r>
              <w:rPr>
                <w:sz w:val="18"/>
              </w:rPr>
              <w:t>M4D-K8</w:t>
            </w:r>
          </w:p>
        </w:tc>
        <w:tc>
          <w:tcPr>
            <w:tcW w:type="dxa" w:w="3213"/>
          </w:tcPr>
          <w:p>
            <w:r>
              <w:rPr>
                <w:sz w:val="18"/>
              </w:rPr>
              <w:t>Tespit edilen donanim ve yazilim hatalarini hata ayiklama teknikleri ile giderir ve kodu optimize eder</w:t>
            </w:r>
          </w:p>
        </w:tc>
        <w:tc>
          <w:tcPr>
            <w:tcW w:type="dxa" w:w="3213"/>
          </w:tcPr>
          <w:p>
            <w:r>
              <w:rPr>
                <w:sz w:val="18"/>
              </w:rPr>
              <w:t>Degerlendirme</w:t>
            </w:r>
          </w:p>
        </w:tc>
      </w:tr>
      <w:tr>
        <w:tc>
          <w:tcPr>
            <w:tcW w:type="dxa" w:w="3213"/>
          </w:tcPr>
          <w:p>
            <w:r>
              <w:rPr>
                <w:sz w:val="18"/>
              </w:rPr>
              <w:t>M4D-K9</w:t>
            </w:r>
          </w:p>
        </w:tc>
        <w:tc>
          <w:tcPr>
            <w:tcW w:type="dxa" w:w="3213"/>
          </w:tcPr>
          <w:p>
            <w:r>
              <w:rPr>
                <w:sz w:val="18"/>
              </w:rPr>
              <w:t>Proje dokumantasyonunu (kullanim kilavuzu, teknik dokuman, sunum materyali) hazirlar</w:t>
            </w:r>
          </w:p>
        </w:tc>
        <w:tc>
          <w:tcPr>
            <w:tcW w:type="dxa" w:w="3213"/>
          </w:tcPr>
          <w:p>
            <w:r>
              <w:rPr>
                <w:sz w:val="18"/>
              </w:rPr>
              <w:t>Sentez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Calisan prototip: monte edilmis donanim ve temel fonksiyonlari calistiran Python kodu (Saat 66)</w:t>
      </w:r>
    </w:p>
    <w:p>
      <w:pPr>
        <w:spacing w:before="200"/>
      </w:pPr>
      <w:r>
        <w:rPr>
          <w:b/>
          <w:color w:val="757575"/>
          <w:sz w:val="24"/>
        </w:rPr>
        <w:t xml:space="preserve">  Öğrencinin Bilmesi Gerekenler</w:t>
      </w:r>
    </w:p>
    <w:p>
      <w:pPr>
        <w:pStyle w:val="ListBullet"/>
      </w:pPr>
      <w:r>
        <w:rPr>
          <w:sz w:val="20"/>
        </w:rPr>
        <w:t>Temel test kavramlari: birim testi, entegrasyon testi, sistem testi</w:t>
      </w:r>
    </w:p>
    <w:p>
      <w:pPr>
        <w:pStyle w:val="ListBullet"/>
      </w:pPr>
      <w:r>
        <w:rPr>
          <w:sz w:val="20"/>
        </w:rPr>
        <w:t>Python hata yonetimi: try/except, hata mesajlari, loglama</w:t>
      </w:r>
    </w:p>
    <w:p>
      <w:pPr>
        <w:pStyle w:val="ListBullet"/>
      </w:pPr>
      <w:r>
        <w:rPr>
          <w:sz w:val="20"/>
        </w:rPr>
        <w:t>Proje dokumantasyonu: README, yorum satirlari, kullanim talimatlari</w:t>
      </w:r>
    </w:p>
    <w:p>
      <w:pPr>
        <w:spacing w:before="200"/>
      </w:pPr>
      <w:r>
        <w:rPr>
          <w:b/>
          <w:color w:val="757575"/>
          <w:sz w:val="24"/>
        </w:rPr>
        <w:t xml:space="preserve">  Olası Kavram Yanılgıları</w:t>
      </w:r>
    </w:p>
    <w:p>
      <w:pPr>
        <w:pStyle w:val="ListBullet"/>
      </w:pPr>
      <w:r>
        <w:rPr>
          <w:sz w:val="20"/>
        </w:rPr>
        <w:t>Proje calisiyorsa test etmeye gerek yoktur - Test etmeden teslim edilen projeler beklenmedik durumlarda coker</w:t>
      </w:r>
    </w:p>
    <w:p>
      <w:pPr>
        <w:pStyle w:val="ListBullet"/>
      </w:pPr>
      <w:r>
        <w:rPr>
          <w:sz w:val="20"/>
        </w:rPr>
        <w:t>Dokumantasyon gereksiz bir is yukudur - Iyi dokumantasyon projenin degerini arttirir ve baskalarinin kullanmasini saglar</w:t>
      </w:r>
    </w:p>
    <w:p>
      <w:pPr>
        <w:spacing w:before="200"/>
      </w:pPr>
      <w:r>
        <w:rPr>
          <w:b/>
          <w:color w:val="757575"/>
          <w:sz w:val="24"/>
        </w:rPr>
        <w:t xml:space="preserve">  Hazırlık Materyalleri</w:t>
      </w:r>
    </w:p>
    <w:p>
      <w:pPr>
        <w:pStyle w:val="ListBullet"/>
      </w:pPr>
      <w:r>
        <w:rPr>
          <w:sz w:val="20"/>
        </w:rPr>
        <w:t>Bilgisayar (Python IDE ve terminal erisimi)</w:t>
      </w:r>
    </w:p>
    <w:p>
      <w:pPr>
        <w:pStyle w:val="ListBullet"/>
      </w:pPr>
      <w:r>
        <w:rPr>
          <w:sz w:val="20"/>
        </w:rPr>
        <w:t>Calisan prototip (donanim + yazilim)</w:t>
      </w:r>
    </w:p>
    <w:p>
      <w:pPr>
        <w:pStyle w:val="ListBullet"/>
      </w:pPr>
      <w:r>
        <w:rPr>
          <w:sz w:val="20"/>
        </w:rPr>
        <w:t>Test senaryosu sablonu (basili)</w:t>
      </w:r>
    </w:p>
    <w:p>
      <w:pPr>
        <w:pStyle w:val="ListBullet"/>
      </w:pPr>
      <w:r>
        <w:rPr>
          <w:sz w:val="20"/>
        </w:rPr>
        <w:t>Proje dokumantasyon sablonu</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otomobil fabrikasinda uretilen her arac satisa cikmadan once onlarca testten gecer: fren testi, carpisma testi, yakit tuketimi testi... Projeniz de ayni sekilde sistematik testlerden gecmeli. Calisiyor gibi gorunen bir proje ile gercekten guvenilir calisan bir proje arasindaki fark, test ve kalite kontrol surecidir.</w:t>
      </w:r>
    </w:p>
    <w:p>
      <w:r>
        <w:rPr>
          <w:b/>
          <w:color w:val="1B2A4A"/>
          <w:sz w:val="20"/>
        </w:rPr>
        <w:t xml:space="preserve">Günlük Hayat Bağlantısı: </w:t>
      </w:r>
      <w:r>
        <w:rPr>
          <w:sz w:val="20"/>
        </w:rPr>
        <w:t>NASA'nin uzay araclari icin uyguladi test surecleri yazilim dinyasininda standarttir: Birim testi &gt; entegrasyon testi &gt; sistem testi &gt; kabul testi. Ayni yaklasimi projelerimize uygulayarak kaliteyi arttirabiliriz.</w:t>
      </w:r>
    </w:p>
    <w:p>
      <w:pPr>
        <w:spacing w:before="200"/>
      </w:pPr>
      <w:r>
        <w:rPr>
          <w:b/>
          <w:color w:val="2C6FAD"/>
          <w:sz w:val="24"/>
        </w:rPr>
        <w:t xml:space="preserve">  Ön Bilgi Yoklama Soruları</w:t>
      </w:r>
    </w:p>
    <w:p>
      <w:r>
        <w:rPr>
          <w:b/>
          <w:color w:val="2C6FAD"/>
          <w:sz w:val="20"/>
        </w:rPr>
        <w:t xml:space="preserve">  1. </w:t>
      </w:r>
      <w:r>
        <w:rPr>
          <w:sz w:val="20"/>
        </w:rPr>
        <w:t>Kursiyerlerden projelerinin mevcut durumunu, bilinen hatalarini ve iyilestirme fikirlerini kisaca paylasmalarini istenir.</w:t>
      </w:r>
    </w:p>
    <w:p>
      <w:pPr>
        <w:spacing w:before="200"/>
      </w:pPr>
      <w:r>
        <w:rPr>
          <w:b/>
          <w:color w:val="2C6FAD"/>
          <w:sz w:val="24"/>
        </w:rPr>
        <w:t xml:space="preserve">  Motivasyon Etkinliği: "Hata Avcisi Yarismasi"</w:t>
      </w:r>
    </w:p>
    <w:p>
      <w:r>
        <w:rPr>
          <w:b/>
          <w:color w:val="1B2A4A"/>
          <w:sz w:val="20"/>
        </w:rPr>
        <w:t xml:space="preserve">Açıklama: </w:t>
      </w:r>
      <w:r>
        <w:rPr>
          <w:sz w:val="20"/>
        </w:rPr>
        <w:t>Kursiyerler birbirlerinin projelerini test ederek hata bulmaya calisiyor - en cok hata bulan takim odul kazanir.</w:t>
      </w:r>
    </w:p>
    <w:p>
      <w:r>
        <w:rPr>
          <w:b/>
          <w:color w:val="1B2A4A"/>
          <w:sz w:val="20"/>
        </w:rPr>
        <w:t xml:space="preserve">Yönerge: </w:t>
      </w:r>
      <w:r>
        <w:rPr>
          <w:sz w:val="20"/>
        </w:rPr>
        <w:t>Her grup projesini baska bir gruba verir. Alan grup 5 dakikada mumkun oldugunca cok hata/sorun bulmaya calisir. Bulunan hatalar onem derecesine gore (kritik/orta/dusuk) siniflandirilir ve proje sahibine geri bildirim verilir.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IoT urun gelistirme sirketinde calisan bir yazilim test muhendisisiniz. Yeni gelistirilen akilli sera kontrol sistemi musteriye teslim edilecek. Teslimden once kapsamli test yapmaniz ve tum hatalari gidermeniz gerekiyor. Test planinizi olusturun.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"Sistematik Test ve Hata Ayiklama Atolyesi"</w:t>
      </w:r>
    </w:p>
    <w:p>
      <w:r>
        <w:rPr>
          <w:b/>
          <w:color w:val="1B2A4A"/>
          <w:sz w:val="20"/>
        </w:rPr>
        <w:t xml:space="preserve">Türü: </w:t>
      </w:r>
      <w:r>
        <w:rPr>
          <w:sz w:val="20"/>
        </w:rPr>
        <w:t>Uygulamali bireysel/grup calisma ve akran testi</w:t>
      </w:r>
    </w:p>
    <w:p>
      <w:r>
        <w:rPr>
          <w:b/>
          <w:color w:val="1B2A4A"/>
          <w:sz w:val="20"/>
        </w:rPr>
        <w:t xml:space="preserve">Amacı: </w:t>
      </w:r>
      <w:r>
        <w:rPr>
          <w:sz w:val="20"/>
        </w:rPr>
        <w:t>Projeyi sistematik olarak test etme, hatalari tespit edip giderme ve performans iyilestirme</w:t>
      </w:r>
    </w:p>
    <w:p>
      <w:r>
        <w:rPr>
          <w:b/>
          <w:color w:val="1B2A4A"/>
          <w:sz w:val="20"/>
        </w:rPr>
        <w:t xml:space="preserve">Malzemeler: </w:t>
      </w:r>
      <w:r>
        <w:rPr>
          <w:sz w:val="20"/>
        </w:rPr>
        <w:t>Calisan prototip, test senaryosu formu, hata takip tablosu, bilgisayar</w:t>
      </w:r>
    </w:p>
    <w:p>
      <w:pPr>
        <w:spacing w:before="200"/>
      </w:pPr>
      <w:r>
        <w:rPr>
          <w:b/>
          <w:color w:val="007A7A"/>
          <w:sz w:val="24"/>
        </w:rPr>
        <w:t xml:space="preserve">  Yönerge Adımları</w:t>
      </w:r>
    </w:p>
    <w:p>
      <w:r>
        <w:rPr>
          <w:b/>
          <w:color w:val="007A7A"/>
          <w:sz w:val="20"/>
        </w:rPr>
        <w:t xml:space="preserve">  1. </w:t>
      </w:r>
      <w:r>
        <w:rPr>
          <w:sz w:val="20"/>
        </w:rPr>
        <w:t>Test senaryolari olusturun: normal kullanim, sinir degerleri, hata durumlari ve stres testi</w:t>
      </w:r>
    </w:p>
    <w:p>
      <w:r>
        <w:rPr>
          <w:b/>
          <w:color w:val="007A7A"/>
          <w:sz w:val="20"/>
        </w:rPr>
        <w:t xml:space="preserve">  2. </w:t>
      </w:r>
      <w:r>
        <w:rPr>
          <w:sz w:val="20"/>
        </w:rPr>
        <w:t>Her test senaryosunu calistirin ve sonuclari kaydedin: beklenen vs. gerceklesen sonuc</w:t>
      </w:r>
    </w:p>
    <w:p>
      <w:r>
        <w:rPr>
          <w:b/>
          <w:color w:val="007A7A"/>
          <w:sz w:val="20"/>
        </w:rPr>
        <w:t xml:space="preserve">  3. </w:t>
      </w:r>
      <w:r>
        <w:rPr>
          <w:sz w:val="20"/>
        </w:rPr>
        <w:t>Tespit edilen hatalari oncelik sirasina dizin ve yuksek oncelikli hatalardan baslayarak giderme islemine baslayin</w:t>
      </w:r>
    </w:p>
    <w:p>
      <w:r>
        <w:rPr>
          <w:b/>
          <w:color w:val="007A7A"/>
          <w:sz w:val="20"/>
        </w:rPr>
        <w:t xml:space="preserve">  4. </w:t>
      </w:r>
      <w:r>
        <w:rPr>
          <w:sz w:val="20"/>
        </w:rPr>
        <w:t>Performans iyilestirmeleri yapin: gereksiz gecikmeleri azaltin, hata yonetimi ekleyin, kullanici deneyimini gelistirin</w:t>
      </w:r>
    </w:p>
    <w:p>
      <w:r>
        <w:rPr>
          <w:b/>
          <w:color w:val="1B2A4A"/>
          <w:sz w:val="20"/>
        </w:rPr>
        <w:t xml:space="preserve">Öğrenci Rolü: </w:t>
      </w:r>
      <w:r>
        <w:rPr>
          <w:sz w:val="20"/>
        </w:rPr>
        <w:t>Projesini test senaryolariyla test eder, hatalari giderir ve iyilestirmeler yapar.</w:t>
      </w:r>
    </w:p>
    <w:p>
      <w:r>
        <w:rPr>
          <w:b/>
          <w:color w:val="1B2A4A"/>
          <w:sz w:val="20"/>
        </w:rPr>
        <w:t xml:space="preserve">Öğretmen Rolü: </w:t>
      </w:r>
      <w:r>
        <w:rPr>
          <w:sz w:val="20"/>
        </w:rPr>
        <w:t>Test surecinde rehberlik eder, karmasik hatalarin cozumunde yardimci olur ve kalite standartlari hakkinda geribildirim verir.</w:t>
      </w:r>
    </w:p>
    <w:p>
      <w:r>
        <w:rPr>
          <w:b/>
          <w:color w:val="1B2A4A"/>
          <w:sz w:val="20"/>
        </w:rPr>
        <w:t xml:space="preserve">Beklenen Ürün: </w:t>
      </w:r>
      <w:r>
        <w:rPr>
          <w:sz w:val="20"/>
        </w:rPr>
        <w:t>Test raporu, hata giderme logu ve iyilestirilmis proje kodu</w:t>
      </w:r>
    </w:p>
    <w:p>
      <w:pPr>
        <w:spacing w:before="200"/>
      </w:pPr>
      <w:r>
        <w:rPr>
          <w:b/>
          <w:color w:val="007A7A"/>
          <w:sz w:val="24"/>
        </w:rPr>
        <w:t xml:space="preserve">  Araştırma Soruları</w:t>
      </w:r>
    </w:p>
    <w:p>
      <w:r>
        <w:rPr>
          <w:b/>
          <w:color w:val="007A7A"/>
          <w:sz w:val="20"/>
        </w:rPr>
        <w:t xml:space="preserve">  1. </w:t>
      </w:r>
      <w:r>
        <w:rPr>
          <w:sz w:val="20"/>
        </w:rPr>
        <w:t>Profesyonel yazilim gelistirmede kullanilan test otomasyon araclari (pytest, unittest) ve surekli entegrasyon (CI/CD) kavramlarini arastirin.</w:t>
      </w:r>
    </w:p>
    <w:p>
      <w:r>
        <w:rPr>
          <w:b/>
          <w:color w:val="1B2A4A"/>
          <w:sz w:val="20"/>
        </w:rPr>
        <w:t xml:space="preserve">Grupla Çalışma Kuralları: </w:t>
      </w:r>
      <w:r>
        <w:rPr>
          <w:sz w:val="20"/>
        </w:rPr>
        <w:t>Her proje en az 5 farkli test senaryosuyla test edilmelidir. Bulunan her hata icin neden ve cozum belgelenmelidir.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Test Senaryosu</w:t>
            </w:r>
          </w:p>
        </w:tc>
        <w:tc>
          <w:tcPr>
            <w:tcW w:type="dxa" w:w="2409"/>
          </w:tcPr>
          <w:p>
            <w:r>
              <w:rPr>
                <w:sz w:val="18"/>
              </w:rPr>
              <w:t>Yazilimin belirli bir fonksiyonunu veya davranisini dogrulamak icin tanimlanan girdi, islem ve beklenen cikti kombinasyonu</w:t>
            </w:r>
          </w:p>
        </w:tc>
        <w:tc>
          <w:tcPr>
            <w:tcW w:type="dxa" w:w="2409"/>
          </w:tcPr>
          <w:p>
            <w:r>
              <w:rPr>
                <w:sz w:val="18"/>
              </w:rPr>
              <w:t>Normal senaryo, sinir degeri testi, negatif test, stres testi</w:t>
            </w:r>
          </w:p>
        </w:tc>
        <w:tc>
          <w:tcPr>
            <w:tcW w:type="dxa" w:w="2409"/>
          </w:tcPr>
          <w:p>
            <w:r>
              <w:rPr>
                <w:sz w:val="18"/>
              </w:rPr>
              <w:t>Sicaklik sensoru testi: Normal - 25C'de dogru okuma yapiyor mu? Sinir - 0C ve 50C'de dogru calisiyor mu? Negatif - sensor cikartildiginda hata yonetimi calisiyor mu? Stres - 1000 ardisik okumada tutarli mi?</w:t>
            </w:r>
          </w:p>
        </w:tc>
      </w:tr>
      <w:tr>
        <w:tc>
          <w:tcPr>
            <w:tcW w:type="dxa" w:w="2409"/>
          </w:tcPr>
          <w:p>
            <w:r>
              <w:rPr>
                <w:sz w:val="18"/>
              </w:rPr>
              <w:t>Hata Onceliklendirme</w:t>
            </w:r>
          </w:p>
        </w:tc>
        <w:tc>
          <w:tcPr>
            <w:tcW w:type="dxa" w:w="2409"/>
          </w:tcPr>
          <w:p>
            <w:r>
              <w:rPr>
                <w:sz w:val="18"/>
              </w:rPr>
              <w:t>Tespit edilen hatalarin siddet ve etkisine gore siniflandirilarak giderme sirasinin belirlenmesi</w:t>
            </w:r>
          </w:p>
        </w:tc>
        <w:tc>
          <w:tcPr>
            <w:tcW w:type="dxa" w:w="2409"/>
          </w:tcPr>
          <w:p>
            <w:r>
              <w:rPr>
                <w:sz w:val="18"/>
              </w:rPr>
              <w:t>Kritik (sistem coker), Yuksek (ana fonksiyon bozuk), Orta (yan fonksiyon bozuk), Dusuk (kozmetik)</w:t>
            </w:r>
          </w:p>
        </w:tc>
        <w:tc>
          <w:tcPr>
            <w:tcW w:type="dxa" w:w="2409"/>
          </w:tcPr>
          <w:p>
            <w:r>
              <w:rPr>
                <w:sz w:val="18"/>
              </w:rPr>
              <w:t>Kritik: Sensor okumasi basarisiz olunca program coker (try/except eksik). Yuksek: Sulama pompasi kapanmiyor (role kontrolu hatali). Orta: LCD'de Turkce karakter bozuk. Dusuk: Log dosyasinda tarih formatisi tutarsiz</w:t>
            </w:r>
          </w:p>
        </w:tc>
      </w:tr>
      <w:tr>
        <w:tc>
          <w:tcPr>
            <w:tcW w:type="dxa" w:w="2409"/>
          </w:tcPr>
          <w:p>
            <w:r>
              <w:rPr>
                <w:sz w:val="18"/>
              </w:rPr>
              <w:t>Kod Optimizasyonu</w:t>
            </w:r>
          </w:p>
        </w:tc>
        <w:tc>
          <w:tcPr>
            <w:tcW w:type="dxa" w:w="2409"/>
          </w:tcPr>
          <w:p>
            <w:r>
              <w:rPr>
                <w:sz w:val="18"/>
              </w:rPr>
              <w:t>Yazilimin performansini, okunabilirligini ve bakimini kolaylastiracak sekilde iyilestirilmesi</w:t>
            </w:r>
          </w:p>
        </w:tc>
        <w:tc>
          <w:tcPr>
            <w:tcW w:type="dxa" w:w="2409"/>
          </w:tcPr>
          <w:p>
            <w:r>
              <w:rPr>
                <w:sz w:val="18"/>
              </w:rPr>
              <w:t>Gereksiz tekrarin kaldirilmasi, degisken isimlendirme, yorum satirlari, bellek kullanimi</w:t>
            </w:r>
          </w:p>
        </w:tc>
        <w:tc>
          <w:tcPr>
            <w:tcW w:type="dxa" w:w="2409"/>
          </w:tcPr>
          <w:p>
            <w:r>
              <w:rPr>
                <w:sz w:val="18"/>
              </w:rPr>
              <w:t>Optimizasyon oncesi: time.sleep(1) ile surekli polling. Optimizasyon sonrasi: GPIO.add_event_detect ile interrupt tabanli okuma, CPU kullanimi %90'dan %5'e duser</w:t>
            </w:r>
          </w:p>
        </w:tc>
      </w:tr>
      <w:tr>
        <w:tc>
          <w:tcPr>
            <w:tcW w:type="dxa" w:w="2409"/>
          </w:tcPr>
          <w:p>
            <w:r>
              <w:rPr>
                <w:sz w:val="18"/>
              </w:rPr>
              <w:t>Proje Dokumantasyonu</w:t>
            </w:r>
          </w:p>
        </w:tc>
        <w:tc>
          <w:tcPr>
            <w:tcW w:type="dxa" w:w="2409"/>
          </w:tcPr>
          <w:p>
            <w:r>
              <w:rPr>
                <w:sz w:val="18"/>
              </w:rPr>
              <w:t>Projenin teknik detaylarini, kullanim talimatlarini ve gelistirme surecini aciklayan yazili belgeler</w:t>
            </w:r>
          </w:p>
        </w:tc>
        <w:tc>
          <w:tcPr>
            <w:tcW w:type="dxa" w:w="2409"/>
          </w:tcPr>
          <w:p>
            <w:r>
              <w:rPr>
                <w:sz w:val="18"/>
              </w:rPr>
              <w:t>README dosyasi, kurulum talimatlari, API dokumantasyonu, devre semasi, kullanim kilavuzu</w:t>
            </w:r>
          </w:p>
        </w:tc>
        <w:tc>
          <w:tcPr>
            <w:tcW w:type="dxa" w:w="2409"/>
          </w:tcPr>
          <w:p>
            <w:r>
              <w:rPr>
                <w:sz w:val="18"/>
              </w:rPr>
              <w:t>README.md: Proje adi, aciklama, ozellikler, gereksinimler, kurulum adimlari, kullanim talimatlari, devre semasi, ekran goruntuleri, bilinen sorunlar, katkida bulunma rehberi</w:t>
            </w:r>
          </w:p>
        </w:tc>
      </w:tr>
    </w:tbl>
    <w:p/>
    <w:p>
      <w:pPr>
        <w:spacing w:before="200"/>
      </w:pPr>
      <w:r>
        <w:rPr>
          <w:b/>
          <w:color w:val="E65C00"/>
          <w:sz w:val="24"/>
        </w:rPr>
        <w:t xml:space="preserve">  Konu Anlatımı</w:t>
      </w:r>
    </w:p>
    <w:p>
      <w:r>
        <w:rPr>
          <w:sz w:val="20"/>
        </w:rPr>
        <w:t>Sistematik Test Metodolojisi: Profesyonel yazilim testinde katmanli bir yaklasim kullanilir. Test piramidi: 1) Birim Testleri (Unit Tests): Her fonksiyonu ayri ayri test edin. Ornek: sicaklik_oku() fonksiyonu dogru deger donduruyor mu? Hatali durumda None donduruyor mu? 2) Entegrasyon Testleri: Bilesenlerin birlikte calismasi. Ornek: Sensor degeri esik astiginda aktor devreye giriyor mu? 3) Sistem Testleri: Tum projenin uctan uca calismasi. Ornek: Baslangictan kapanisa kadar tum senaryo sorunsuz calisiyor mu? 4) Kabul Testleri: Kullanici perspektifinden degerlendirme. Ornek: Proje gereksinimlerini karsilayor mu? Kullanici arayuzu anlasilir mi?</w:t>
      </w:r>
    </w:p>
    <w:p>
      <w:r>
        <w:rPr>
          <w:sz w:val="20"/>
        </w:rPr>
        <w:t>Hata Ayiklama Stratejileri: Mikro bilgisayar projelerinde hatalar donanim ve yazilim kaynakli olabilir. Sistematik yaklasim: 1) Hatanin yeniden uretimi: Hatayi tutarli sekilde tetikleyebiliyor musunuz? 2) Izolasyon: Sorun donarimda mi yazilimda mi? Donanim testi: Multimetre ile voltaj/akim olcumu, farkli bilesen ile deneme. Yazilim testi: print() ile degisken izleme, kod parcalarini yorum satirina alma. 3) Hipotez ve test: Olasi nedeni tahmin edin ve test edin. 4) Duzeltme ve dogrulama: Duzelttikten sonra ayni testi tekrar yapin. 5) Regresyon testi: Duzeltme baska bir seyi bozdu mu? Python debugging araclari: print(), logging modulu, pdb (Python debugger), try/except ile hata yakalama.</w:t>
      </w:r>
    </w:p>
    <w:p>
      <w:r>
        <w:rPr>
          <w:sz w:val="20"/>
        </w:rPr>
        <w:t>Performans Iyilestirme Teknikleri: Proje calistiktan sonra performansi artirmak icin cesitli optimizasyonlar yapilabilir: 1) CPU kullanimi: Polling yerine interrupt kullanin (GPIO.add_event_detect). Sleep surelerini optimize edin. 2) Bellek kullanimi: Gereksiz degiskenleri temizleyin, buyuk veri yapilari yerine generator kullanin. 3) Guc tuketimi: Kullanilmayan bilesenleri devre disi birakin, uyku modlari kullanin. 4) Kullanici deneyimi: LCD/ekran gunceleme hizini optimize edin, anlamli hata mesajlari gosterin. 5) Kod kalitesi: DRY (Don't Repeat Yourself) prensibi, anlamli degisken isimleri, yorum satirlari, fonksiyon dokumantasyonu (docstring).</w:t>
      </w:r>
    </w:p>
    <w:p>
      <w:r>
        <w:rPr>
          <w:sz w:val="20"/>
        </w:rPr>
        <w:t>Proje Dokumantasyonu Hazirlama: Iyi dokumantasyon projenin degerini katlar. Dokumantasyon turleri: 1) Teknik dokumantasyon: Devre semasi (Fritzing), pin atama tablosu, bilesen listesi (BOM - Bill of Materials), yazilim mimarisi diyagrami. 2) Kullanim kilavuzu: Kurulum adimlari, baslangic talimatlari, kullanim senaryolari, sik sorulan sorular. 3) Gelistirici dokumantasyonu: Kod yorumlari, API referansi, test talimatlar, bilinen sorunlar ve cozumleri. 4) Sunum materyali: Proje posteri, slayt sunumu, demo videosu, ozet brosur. Iyi bir README dosyasi: Proje adi ve kisa aciklama, ozellikler listesi, gereksinimler (donanim + yazilim), kurulum talimatlari, kullanim ornekleri, devre semasi, lisans bilgisi.</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Test senaryosu ornekleri</w:t>
            </w:r>
          </w:p>
        </w:tc>
        <w:tc>
          <w:tcPr>
            <w:tcW w:type="dxa" w:w="3213"/>
          </w:tcPr>
          <w:p>
            <w:r>
              <w:rPr>
                <w:sz w:val="18"/>
              </w:rPr>
              <w:t>Akilli sera projesi test senaryolari:</w:t>
              <w:br/>
              <w:t>1) Normal Test: 25C sicaklik, %60 nem &gt; LCD'de dogru gosterim, aktor pasif &gt; GECTI</w:t>
              <w:br/>
              <w:t>2) Sinir Degeri: Sicaklik tam 30C (esik) &gt; Fan acilmali mi kapali mi kalmali mi? &gt; Karar: &gt;= ile acilir &gt; GECTI</w:t>
              <w:br/>
              <w:t>3) Sensor Hatasi: DHT22 cikartildiginda &gt; Program cokmemeli, 'Sensor hatasi' mesaji gostermeli &gt; BASARISIZ (try/except eklenmeli)</w:t>
              <w:br/>
              <w:t>4) Uzun Sure: 30 dakika kesintisiz calisma &gt; Bellek sizintisi var mi? Sensor okumalari tutarli mi? &gt; GECTI</w:t>
              <w:br/>
              <w:t>5) Guc Kesintisi: USB cikartilip takildiginda &gt; Sistem otomatik baslamali (systemd servis) &gt; GECTI</w:t>
            </w:r>
          </w:p>
        </w:tc>
        <w:tc>
          <w:tcPr>
            <w:tcW w:type="dxa" w:w="3213"/>
          </w:tcPr>
          <w:p>
            <w:r>
              <w:rPr>
                <w:sz w:val="18"/>
              </w:rPr>
              <w:t>Sistematik test her senaryoyu kapsamali ve sonuclar belgelenmelidir</w:t>
            </w:r>
          </w:p>
        </w:tc>
      </w:tr>
      <w:tr>
        <w:tc>
          <w:tcPr>
            <w:tcW w:type="dxa" w:w="3213"/>
          </w:tcPr>
          <w:p>
            <w:r>
              <w:rPr>
                <w:sz w:val="18"/>
              </w:rPr>
              <w:t>Hata giderme ornegi</w:t>
            </w:r>
          </w:p>
        </w:tc>
        <w:tc>
          <w:tcPr>
            <w:tcW w:type="dxa" w:w="3213"/>
          </w:tcPr>
          <w:p>
            <w:r>
              <w:rPr>
                <w:sz w:val="18"/>
              </w:rPr>
              <w:t>Hata: Sulama pompasi kapanmiyor.</w:t>
              <w:br/>
              <w:t>Adim 1 - Yeniden uretme: pompa_calistir(5) fonksiyonu cagriliyor, pompa aciliyor ama 5 sn sonra kapanmiyor.</w:t>
              <w:br/>
              <w:t>Adim 2 - Izolasyon: GPIO.output(ROLE_PIN, GPIO.LOW) komutu manuel calistirildi &gt; Pompa kapandi &gt; Sorun yazilimda.</w:t>
              <w:br/>
              <w:t>Adim 3 - Hipotez: time.sleep(sure) sonrasi GPIO.LOW calismasi mi? print() ile kontrol &gt; sleep sonrasi kod calisiyor ama GPIO.LOW etkisiz.</w:t>
              <w:br/>
              <w:t>Adim 4 - Tespit: GPIO.setmode() ana programda tekrar cagriliyor ve pin konfigurasyonu sifirlaniyormus.</w:t>
              <w:br/>
              <w:t>Adim 5 - Cozum: GPIO.setmode() sadece bir kez, baslangiccta cagrilacak sekilde duzeltildi.</w:t>
              <w:br/>
              <w:t>Dogrulama: pompa_calistir(5) testi &gt; Pompa 5 sn sonra kapandi &gt; GECTI</w:t>
            </w:r>
          </w:p>
        </w:tc>
        <w:tc>
          <w:tcPr>
            <w:tcW w:type="dxa" w:w="3213"/>
          </w:tcPr>
          <w:p>
            <w:r>
              <w:rPr>
                <w:sz w:val="18"/>
              </w:rPr>
              <w:t>Sistematik hata ayiklama adim adim izolasyon ile koca kaynagi bulur</w:t>
            </w:r>
          </w:p>
        </w:tc>
      </w:tr>
      <w:tr>
        <w:tc>
          <w:tcPr>
            <w:tcW w:type="dxa" w:w="3213"/>
          </w:tcPr>
          <w:p>
            <w:r>
              <w:rPr>
                <w:sz w:val="18"/>
              </w:rPr>
              <w:t>README dokumantasyon ornegi</w:t>
            </w:r>
          </w:p>
        </w:tc>
        <w:tc>
          <w:tcPr>
            <w:tcW w:type="dxa" w:w="3213"/>
          </w:tcPr>
          <w:p>
            <w:r>
              <w:rPr>
                <w:sz w:val="18"/>
              </w:rPr>
              <w:t># Akilli Sera Kontrol Sistemi</w:t>
              <w:br/>
              <w:br/>
              <w:t>## Ozellikler</w:t>
              <w:br/>
              <w:t>- Sicaklik ve nem izleme (DHT22)</w:t>
              <w:br/>
              <w:t>- Otomatik sulama (toprak nemi esik degeri)</w:t>
              <w:br/>
              <w:t>- Fan kontrolu (PWM ile hiz ayari)</w:t>
              <w:br/>
              <w:t>- LCD ekranda canli veri gosterimi</w:t>
              <w:br/>
              <w:t>- CSV dosyasina veri loglama</w:t>
              <w:br/>
              <w:br/>
              <w:t>## Gereksinimler</w:t>
              <w:br/>
              <w:t>- Raspberry Pi 4 (2GB+)</w:t>
              <w:br/>
              <w:t>- Python 3.7+</w:t>
              <w:br/>
              <w:t>- Adafruit_DHT, RPi.GPIO, smbus kutuphaneleri</w:t>
              <w:br/>
              <w:br/>
              <w:t>## Kurulum</w:t>
              <w:br/>
              <w:t>1. git clone [repo-url]</w:t>
              <w:br/>
              <w:t>2. pip install -r requirements.txt</w:t>
              <w:br/>
              <w:t>3. Devre semasina gore bilesenleri baglayin</w:t>
              <w:br/>
              <w:t>4. python main.py</w:t>
            </w:r>
          </w:p>
        </w:tc>
        <w:tc>
          <w:tcPr>
            <w:tcW w:type="dxa" w:w="3213"/>
          </w:tcPr>
          <w:p>
            <w:r>
              <w:rPr>
                <w:sz w:val="18"/>
              </w:rPr>
              <w:t>Iyi bir README projeyil anlasilir ve kullanilabilir kilar</w:t>
            </w:r>
          </w:p>
        </w:tc>
      </w:tr>
    </w:tbl>
    <w:p/>
    <w:p>
      <w:pPr>
        <w:spacing w:before="200"/>
      </w:pPr>
      <w:r>
        <w:rPr>
          <w:b/>
          <w:color w:val="E65C00"/>
          <w:sz w:val="24"/>
        </w:rPr>
        <w:t xml:space="preserve">  Görseller ve Tablolar</w:t>
      </w:r>
    </w:p>
    <w:p>
      <w:pPr>
        <w:pStyle w:val="ListBullet"/>
      </w:pPr>
      <w:r>
        <w:rPr>
          <w:sz w:val="20"/>
        </w:rPr>
        <w:t>Test piramidi semasi (birim &gt; entegrasyon &gt; sistem &gt; kabul)</w:t>
      </w:r>
    </w:p>
    <w:p>
      <w:pPr>
        <w:pStyle w:val="ListBullet"/>
      </w:pPr>
      <w:r>
        <w:rPr>
          <w:sz w:val="20"/>
        </w:rPr>
        <w:t>Hata ayiklama akis diyagrami (tespit &gt; izolasyon &gt; hipotez &gt; duzeltme &gt; dogrulama)</w:t>
      </w:r>
    </w:p>
    <w:p>
      <w:pPr>
        <w:spacing w:before="200"/>
      </w:pPr>
      <w:r>
        <w:rPr>
          <w:b/>
          <w:color w:val="E65C00"/>
          <w:sz w:val="24"/>
        </w:rPr>
        <w:t xml:space="preserve">  Analoji ve Benzetmeler</w:t>
      </w:r>
    </w:p>
    <w:p>
      <w:r>
        <w:rPr>
          <w:b/>
          <w:color w:val="E65C00"/>
          <w:sz w:val="20"/>
        </w:rPr>
        <w:t xml:space="preserve">  1. </w:t>
      </w:r>
      <w:r>
        <w:rPr>
          <w:sz w:val="20"/>
        </w:rPr>
        <w:t>Test sureci = Saglik kontrolu gibidir: Hastallik belirtisi olmasa bile duzenli kontrol yapilir cunku erken tespit hayat kurtarir. Hata ayiklama = Detektiflik gibidir: Ipuclarini takip ederek sucluyu (bug'i) bulursunuz</w:t>
      </w:r>
    </w:p>
    <w:p>
      <w:pPr>
        <w:spacing w:before="200"/>
      </w:pPr>
      <w:r>
        <w:rPr>
          <w:b/>
          <w:color w:val="E65C00"/>
          <w:sz w:val="24"/>
        </w:rPr>
        <w:t xml:space="preserve">  Öğrenci Soru-Cevap</w:t>
      </w:r>
    </w:p>
    <w:p>
      <w:pPr>
        <w:pStyle w:val="ListBullet"/>
      </w:pPr>
      <w:r>
        <w:rPr>
          <w:sz w:val="20"/>
        </w:rPr>
        <w:t>Test piramidinin katmanlari nelerdir ve neden bu siralama izlenir?</w:t>
      </w:r>
    </w:p>
    <w:p>
      <w:pPr>
        <w:pStyle w:val="ListBullet"/>
      </w:pPr>
      <w:r>
        <w:rPr>
          <w:sz w:val="20"/>
        </w:rPr>
        <w:t>Donanim hatasi ile yazilim hatasini nasil ayirt edersiniz?</w:t>
      </w:r>
    </w:p>
    <w:p>
      <w:pPr>
        <w:pStyle w:val="ListBullet"/>
      </w:pPr>
      <w:r>
        <w:rPr>
          <w:sz w:val="20"/>
        </w:rPr>
        <w:t>Proje dokumantasyonunun en onemli bilesenleri nelerdir?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"Kalite Kontrol ve Dokumantasyon"</w:t>
      </w:r>
    </w:p>
    <w:p>
      <w:r>
        <w:rPr>
          <w:b/>
          <w:color w:val="1B2A4A"/>
          <w:sz w:val="20"/>
        </w:rPr>
        <w:t xml:space="preserve">Türü: </w:t>
      </w:r>
      <w:r>
        <w:rPr>
          <w:sz w:val="20"/>
        </w:rPr>
        <w:t>Uygulamali bireysel/grup calisma</w:t>
      </w:r>
    </w:p>
    <w:p>
      <w:r>
        <w:rPr>
          <w:b/>
          <w:color w:val="1B2A4A"/>
          <w:sz w:val="20"/>
        </w:rPr>
        <w:t xml:space="preserve">Amacı: </w:t>
      </w:r>
      <w:r>
        <w:rPr>
          <w:sz w:val="20"/>
        </w:rPr>
        <w:t>Projeyi son haline getirme, tum hatalari giderme ve sunum icin dokumantasyon hazirlama</w:t>
      </w:r>
    </w:p>
    <w:p>
      <w:pPr>
        <w:spacing w:before="200"/>
      </w:pPr>
      <w:r>
        <w:rPr>
          <w:b/>
          <w:color w:val="6A1B9A"/>
          <w:sz w:val="24"/>
        </w:rPr>
        <w:t xml:space="preserve">  Yönerge Adımları</w:t>
      </w:r>
    </w:p>
    <w:p>
      <w:r>
        <w:rPr>
          <w:b/>
          <w:color w:val="6A1B9A"/>
          <w:sz w:val="20"/>
        </w:rPr>
        <w:t xml:space="preserve">  1. </w:t>
      </w:r>
      <w:r>
        <w:rPr>
          <w:sz w:val="20"/>
        </w:rPr>
        <w:t>Akran testinden gelen hata raporlarini inceleyin ve oncelik sirasina dizin</w:t>
      </w:r>
    </w:p>
    <w:p>
      <w:r>
        <w:rPr>
          <w:b/>
          <w:color w:val="6A1B9A"/>
          <w:sz w:val="20"/>
        </w:rPr>
        <w:t xml:space="preserve">  2. </w:t>
      </w:r>
      <w:r>
        <w:rPr>
          <w:sz w:val="20"/>
        </w:rPr>
        <w:t>Kritik ve yuksek oncelikli hatalari giderin, regresyon testi yapin</w:t>
      </w:r>
    </w:p>
    <w:p>
      <w:r>
        <w:rPr>
          <w:b/>
          <w:color w:val="6A1B9A"/>
          <w:sz w:val="20"/>
        </w:rPr>
        <w:t xml:space="preserve">  3. </w:t>
      </w:r>
      <w:r>
        <w:rPr>
          <w:sz w:val="20"/>
        </w:rPr>
        <w:t>Proje dokumantasyonunu hazirlayin: bilesen listesi, devre semasi, kullanim talimatlari, bilinen sorunlar</w:t>
      </w:r>
    </w:p>
    <w:p>
      <w:r>
        <w:rPr>
          <w:b/>
          <w:color w:val="6A1B9A"/>
          <w:sz w:val="20"/>
        </w:rPr>
        <w:t xml:space="preserve">  4. </w:t>
      </w:r>
      <w:r>
        <w:rPr>
          <w:sz w:val="20"/>
        </w:rPr>
        <w:t>Sunum icin 2-3 dakikalik demo senaryosu hazirlayin ve prova yapin</w:t>
      </w:r>
    </w:p>
    <w:p>
      <w:r>
        <w:rPr>
          <w:b/>
          <w:color w:val="1B2A4A"/>
          <w:sz w:val="20"/>
        </w:rPr>
        <w:t xml:space="preserve">Beklenen Ürün: </w:t>
      </w:r>
      <w:r>
        <w:rPr>
          <w:sz w:val="20"/>
        </w:rPr>
        <w:t>Hatasiz (veya bilinen hatalarai belgelenmis) proje, tamamlanmis dokumantasyon ve sunum senaryosu</w:t>
      </w:r>
    </w:p>
    <w:p>
      <w:pPr>
        <w:spacing w:before="200"/>
      </w:pPr>
      <w:r>
        <w:rPr>
          <w:b/>
          <w:color w:val="6A1B9A"/>
          <w:sz w:val="24"/>
        </w:rPr>
        <w:t xml:space="preserve">  Transfer Soruları</w:t>
      </w:r>
    </w:p>
    <w:p>
      <w:r>
        <w:rPr>
          <w:b/>
          <w:color w:val="6A1B9A"/>
          <w:sz w:val="20"/>
        </w:rPr>
        <w:t xml:space="preserve">  1. </w:t>
      </w:r>
      <w:r>
        <w:rPr>
          <w:sz w:val="20"/>
        </w:rPr>
        <w:t>Test, hata ayiklama ve dokumantasyon becerileri profesyonel yazilim gelistirme, QA muhendisligi ve teknik yazarlik alanlarinda temel yetkinliklerdir.</w:t>
      </w:r>
    </w:p>
    <w:p>
      <w:r>
        <w:rPr>
          <w:b/>
          <w:color w:val="1B2A4A"/>
          <w:sz w:val="20"/>
        </w:rPr>
        <w:t xml:space="preserve">İlişkili Disiplinler: </w:t>
      </w:r>
      <w:r>
        <w:rPr>
          <w:sz w:val="20"/>
        </w:rPr>
        <w:t>Yazilim testi (QA), teknik yazim (dokumantasyon), proje yonetimi (kalite kontrol)</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Projeniz tum testlerden geciyor ancak kullanici deneyimi zayif (LCD'deki yazilar anlasilmaz, butonlara gec yanit veriyor). Fonksiyonel dogruluk ile kullanici deneyimi arasindaki farki nasil ele alirsiniz?</w:t>
            </w:r>
          </w:p>
        </w:tc>
      </w:tr>
    </w:tbl>
    <w:p/>
    <w:p>
      <w:r>
        <w:rPr>
          <w:b/>
          <w:color w:val="1B2A4A"/>
          <w:sz w:val="20"/>
        </w:rPr>
        <w:t xml:space="preserve">Yaratıcı Görev: </w:t>
      </w:r>
      <w:r>
        <w:rPr>
          <w:sz w:val="20"/>
        </w:rPr>
        <w:t>Projeniz icin otomatik test scripti yazin: tum sensor okumalarini, aktor kontrollerini ve hata senaryolarini otomatik olarak test eden bir Python programi.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Tum test senaryolari calistirildi ve sonuclari belgelendi mi?</w:t>
      </w:r>
    </w:p>
    <w:p>
      <w:r>
        <w:rPr>
          <w:sz w:val="20"/>
        </w:rPr>
        <w:t xml:space="preserve">  ☐  Kritik hatalar giderildi ve regresyon testi yapildi mi?</w:t>
      </w:r>
    </w:p>
    <w:p>
      <w:r>
        <w:rPr>
          <w:sz w:val="20"/>
        </w:rPr>
        <w:t xml:space="preserve">  ☐  Proje dokumantasyonu (README, devre semasi, kullanim kilavuzu) tamamlandi mi?</w:t>
      </w:r>
    </w:p>
    <w:p>
      <w:pPr>
        <w:spacing w:before="200"/>
      </w:pPr>
      <w:r>
        <w:rPr>
          <w:b/>
          <w:color w:val="2E7D32"/>
          <w:sz w:val="24"/>
        </w:rPr>
        <w:t xml:space="preserve">  Öz Değerlendirme Soruları</w:t>
      </w:r>
    </w:p>
    <w:p>
      <w:r>
        <w:rPr>
          <w:b/>
          <w:color w:val="2E7D32"/>
          <w:sz w:val="20"/>
        </w:rPr>
        <w:t xml:space="preserve">  1. </w:t>
      </w:r>
      <w:r>
        <w:rPr>
          <w:sz w:val="20"/>
        </w:rPr>
        <w:t>Test senaryosu olusturmanin temel prensipleri nelerdir?</w:t>
      </w:r>
    </w:p>
    <w:p>
      <w:r>
        <w:rPr>
          <w:b/>
          <w:color w:val="2E7D32"/>
          <w:sz w:val="20"/>
        </w:rPr>
        <w:t xml:space="preserve">  2. </w:t>
      </w:r>
      <w:r>
        <w:rPr>
          <w:sz w:val="20"/>
        </w:rPr>
        <w:t>Hata onceliklendirme nasil yapilir?</w:t>
      </w:r>
    </w:p>
    <w:p>
      <w:r>
        <w:rPr>
          <w:b/>
          <w:color w:val="2E7D32"/>
          <w:sz w:val="20"/>
        </w:rPr>
        <w:t xml:space="preserve">  3. </w:t>
      </w:r>
      <w:r>
        <w:rPr>
          <w:sz w:val="20"/>
        </w:rPr>
        <w:t>Iyi bir proje dokumantasyonunda hangi bilesenler bulunmalidir?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Test piramidinde en altta (en cok sayida) hangi test turu bulunur?</w:t>
            </w:r>
          </w:p>
        </w:tc>
        <w:tc>
          <w:tcPr>
            <w:tcW w:type="dxa" w:w="3213"/>
          </w:tcPr>
          <w:p>
            <w:r>
              <w:rPr>
                <w:sz w:val="18"/>
              </w:rPr>
              <w:t>A) Sistem testi  B) Kabul testi  C) Birim testi (Unit Test)  D) Entegrasyon testi</w:t>
            </w:r>
          </w:p>
        </w:tc>
        <w:tc>
          <w:tcPr>
            <w:tcW w:type="dxa" w:w="3213"/>
          </w:tcPr>
          <w:p>
            <w:r>
              <w:rPr>
                <w:sz w:val="18"/>
              </w:rPr>
              <w:t>C</w:t>
            </w:r>
          </w:p>
        </w:tc>
      </w:tr>
      <w:tr>
        <w:tc>
          <w:tcPr>
            <w:tcW w:type="dxa" w:w="3213"/>
          </w:tcPr>
          <w:p>
            <w:r>
              <w:rPr>
                <w:sz w:val="18"/>
              </w:rPr>
              <w:t>Kritik oncelikli hata ne anlama gelir?</w:t>
            </w:r>
          </w:p>
        </w:tc>
        <w:tc>
          <w:tcPr>
            <w:tcW w:type="dxa" w:w="3213"/>
          </w:tcPr>
          <w:p>
            <w:r>
              <w:rPr>
                <w:sz w:val="18"/>
              </w:rPr>
              <w:t>A) Kozmetik sorun  B) Yan fonksiyon bozuk  C) Sistem tamamen coker veya veri kaybi olusur  D) Performans yavas</w:t>
            </w:r>
          </w:p>
        </w:tc>
        <w:tc>
          <w:tcPr>
            <w:tcW w:type="dxa" w:w="3213"/>
          </w:tcPr>
          <w:p>
            <w:r>
              <w:rPr>
                <w:sz w:val="18"/>
              </w:rPr>
              <w:t>C</w:t>
            </w:r>
          </w:p>
        </w:tc>
      </w:tr>
      <w:tr>
        <w:tc>
          <w:tcPr>
            <w:tcW w:type="dxa" w:w="3213"/>
          </w:tcPr>
          <w:p>
            <w:r>
              <w:rPr>
                <w:sz w:val="18"/>
              </w:rPr>
              <w:t>Proje dokumantasyonunda 'BOM' ne anlama gelir?</w:t>
            </w:r>
          </w:p>
        </w:tc>
        <w:tc>
          <w:tcPr>
            <w:tcW w:type="dxa" w:w="3213"/>
          </w:tcPr>
          <w:p>
            <w:r>
              <w:rPr>
                <w:sz w:val="18"/>
              </w:rPr>
              <w:t>A) Build Output Module  B) Bill of Materials (Bilesen Listesi)  C) Binary Object Model  D) Basic Operation Manual</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Yazilim testinde %100 kapsam (coverage) hedeflemek realistik ve gerekli midir? Test kapsamini artirmanin maliyeti ve faydasi nasil dengelenir?</w:t>
      </w:r>
    </w:p>
    <w:p>
      <w:r>
        <w:rPr>
          <w:b/>
          <w:color w:val="2E7D32"/>
          <w:sz w:val="20"/>
        </w:rPr>
        <w:t>Eleştirel Düşünme:</w:t>
      </w:r>
    </w:p>
    <w:p>
      <w:r>
        <w:rPr>
          <w:b/>
          <w:color w:val="2E7D32"/>
          <w:sz w:val="20"/>
        </w:rPr>
        <w:t xml:space="preserve">  1. </w:t>
      </w:r>
      <w:r>
        <w:rPr>
          <w:sz w:val="20"/>
        </w:rPr>
        <w:t>Bir IoT cihazinin guvenlik testleri (siber guvenlik) ne kadar kapsamli olmalidir? Bir akilli sera sisteminin hacklenmesinin olasi sonuclari nelerdir?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"Test, Hata Giderme ve Dokumantasyon Uygulamasi"</w:t>
      </w:r>
    </w:p>
    <w:p>
      <w:r>
        <w:rPr>
          <w:b/>
          <w:color w:val="1B2A4A"/>
          <w:sz w:val="20"/>
        </w:rPr>
        <w:t xml:space="preserve">Hedef: </w:t>
      </w:r>
      <w:r>
        <w:rPr>
          <w:sz w:val="20"/>
        </w:rPr>
        <w:t>Projeyi test ederek hatalari giderme ve sunum icin hazirlama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En az 5 test senaryosu olusturun ve calistirin, sonuclari kaydedin</w:t>
            </w:r>
          </w:p>
        </w:tc>
        <w:tc>
          <w:tcPr>
            <w:tcW w:type="dxa" w:w="3213"/>
          </w:tcPr>
          <w:p>
            <w:r>
              <w:rPr>
                <w:sz w:val="18"/>
              </w:rPr>
              <w:t>7 dk</w:t>
            </w:r>
          </w:p>
        </w:tc>
      </w:tr>
      <w:tr>
        <w:tc>
          <w:tcPr>
            <w:tcW w:type="dxa" w:w="3213"/>
          </w:tcPr>
          <w:p>
            <w:r>
              <w:rPr>
                <w:sz w:val="18"/>
              </w:rPr>
              <w:t>2</w:t>
            </w:r>
          </w:p>
        </w:tc>
        <w:tc>
          <w:tcPr>
            <w:tcW w:type="dxa" w:w="3213"/>
          </w:tcPr>
          <w:p>
            <w:r>
              <w:rPr>
                <w:sz w:val="18"/>
              </w:rPr>
              <w:t>Tespit edilen hatalari oncelik sirasina dizin ve kritik olanlari giderin</w:t>
            </w:r>
          </w:p>
        </w:tc>
        <w:tc>
          <w:tcPr>
            <w:tcW w:type="dxa" w:w="3213"/>
          </w:tcPr>
          <w:p>
            <w:r>
              <w:rPr>
                <w:sz w:val="18"/>
              </w:rPr>
              <w:t>8 dk</w:t>
            </w:r>
          </w:p>
        </w:tc>
      </w:tr>
      <w:tr>
        <w:tc>
          <w:tcPr>
            <w:tcW w:type="dxa" w:w="3213"/>
          </w:tcPr>
          <w:p>
            <w:r>
              <w:rPr>
                <w:sz w:val="18"/>
              </w:rPr>
              <w:t>3</w:t>
            </w:r>
          </w:p>
        </w:tc>
        <w:tc>
          <w:tcPr>
            <w:tcW w:type="dxa" w:w="3213"/>
          </w:tcPr>
          <w:p>
            <w:r>
              <w:rPr>
                <w:sz w:val="18"/>
              </w:rPr>
              <w:t>Proje dokumantasyonu hazirlayin (README, bilesen listesi, kullanim talimatlari)</w:t>
            </w:r>
          </w:p>
        </w:tc>
        <w:tc>
          <w:tcPr>
            <w:tcW w:type="dxa" w:w="3213"/>
          </w:tcPr>
          <w:p>
            <w:r>
              <w:rPr>
                <w:sz w:val="18"/>
              </w:rPr>
              <w:t>8 dk</w:t>
            </w:r>
          </w:p>
        </w:tc>
      </w:tr>
      <w:tr>
        <w:tc>
          <w:tcPr>
            <w:tcW w:type="dxa" w:w="3213"/>
          </w:tcPr>
          <w:p>
            <w:r>
              <w:rPr>
                <w:sz w:val="18"/>
              </w:rPr>
              <w:t>4</w:t>
            </w:r>
          </w:p>
        </w:tc>
        <w:tc>
          <w:tcPr>
            <w:tcW w:type="dxa" w:w="3213"/>
          </w:tcPr>
          <w:p>
            <w:r>
              <w:rPr>
                <w:sz w:val="18"/>
              </w:rPr>
              <w:t>Sunum icin demo senaryosu hazirlayin ve kisa bir prova yapin</w:t>
            </w:r>
          </w:p>
        </w:tc>
        <w:tc>
          <w:tcPr>
            <w:tcW w:type="dxa" w:w="3213"/>
          </w:tcPr>
          <w:p>
            <w:r>
              <w:rPr>
                <w:sz w:val="18"/>
              </w:rPr>
              <w:t>7 dk</w:t>
            </w:r>
          </w:p>
        </w:tc>
      </w:tr>
    </w:tbl>
    <w:p/>
    <w:p>
      <w:r>
        <w:rPr>
          <w:b/>
          <w:color w:val="1B2A4A"/>
          <w:sz w:val="20"/>
        </w:rPr>
        <w:t xml:space="preserve">Tamamlanma Kriteri: </w:t>
      </w:r>
      <w:r>
        <w:rPr>
          <w:sz w:val="20"/>
        </w:rPr>
        <w:t>Test raporu tamamlanmis, kritik hatalar giderilmis, dokumantasyon hazirlanmis ve sunum senaryosu olusturulmus olmali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"Test ve Hata Giderme Sureci Gosterimi"</w:t>
      </w:r>
    </w:p>
    <w:p>
      <w:r>
        <w:rPr>
          <w:b/>
          <w:color w:val="1B2A4A"/>
          <w:sz w:val="20"/>
        </w:rPr>
        <w:t xml:space="preserve">Eğitmenin Gösterdiği: </w:t>
      </w:r>
      <w:r>
        <w:rPr>
          <w:sz w:val="20"/>
        </w:rPr>
        <w:t>Ornek bir projede kasitli olarak birakilan hatalari test ile tespit eder ve adim adim giderir, ardindan dokumantasyon ornegi gosterir.</w:t>
      </w:r>
    </w:p>
    <w:p>
      <w:r>
        <w:rPr>
          <w:b/>
          <w:color w:val="1B2A4A"/>
          <w:sz w:val="20"/>
        </w:rPr>
        <w:t xml:space="preserve">Öğrencinin Tekrarladığı: </w:t>
      </w:r>
      <w:r>
        <w:rPr>
          <w:sz w:val="20"/>
        </w:rPr>
        <w:t>Egitmeni izler, kendi projesinde ayni test ve hata giderme adimlarini uygular.</w:t>
      </w:r>
    </w:p>
    <w:p>
      <w:r>
        <w:rPr>
          <w:b/>
          <w:color w:val="1B2A4A"/>
          <w:sz w:val="20"/>
        </w:rPr>
        <w:t xml:space="preserve">Dikkat Noktaları: </w:t>
      </w:r>
      <w:r>
        <w:rPr>
          <w:sz w:val="20"/>
        </w:rPr>
        <w:t>Zaman yonetimi kritiktir; test ve hata gidermeye fazla zaman harcanip dokumantasyon ihmal edilmemelidir.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Test Senaryosu Yazma</w:t>
            </w:r>
          </w:p>
        </w:tc>
        <w:tc>
          <w:tcPr>
            <w:tcW w:type="dxa" w:w="3213"/>
          </w:tcPr>
          <w:p>
            <w:r>
              <w:rPr>
                <w:sz w:val="18"/>
              </w:rPr>
              <w:t>Projeniz icin normal, sinir degeri, hata ve stres test senaryolari yazin</w:t>
            </w:r>
          </w:p>
        </w:tc>
        <w:tc>
          <w:tcPr>
            <w:tcW w:type="dxa" w:w="3213"/>
          </w:tcPr>
          <w:p>
            <w:r>
              <w:rPr>
                <w:sz w:val="18"/>
              </w:rPr>
              <w:t>Kolay</w:t>
            </w:r>
          </w:p>
        </w:tc>
      </w:tr>
      <w:tr>
        <w:tc>
          <w:tcPr>
            <w:tcW w:type="dxa" w:w="3213"/>
          </w:tcPr>
          <w:p>
            <w:r>
              <w:rPr>
                <w:sz w:val="18"/>
              </w:rPr>
              <w:t>Hata Izolasyon ve Giderme</w:t>
            </w:r>
          </w:p>
        </w:tc>
        <w:tc>
          <w:tcPr>
            <w:tcW w:type="dxa" w:w="3213"/>
          </w:tcPr>
          <w:p>
            <w:r>
              <w:rPr>
                <w:sz w:val="18"/>
              </w:rPr>
              <w:t>Tespit edilen en karmasik hatayi sistematik adimlarla izole edin ve giderin</w:t>
            </w:r>
          </w:p>
        </w:tc>
        <w:tc>
          <w:tcPr>
            <w:tcW w:type="dxa" w:w="3213"/>
          </w:tcPr>
          <w:p>
            <w:r>
              <w:rPr>
                <w:sz w:val="18"/>
              </w:rPr>
              <w:t>Orta</w:t>
            </w:r>
          </w:p>
        </w:tc>
      </w:tr>
      <w:tr>
        <w:tc>
          <w:tcPr>
            <w:tcW w:type="dxa" w:w="3213"/>
          </w:tcPr>
          <w:p>
            <w:r>
              <w:rPr>
                <w:sz w:val="18"/>
              </w:rPr>
              <w:t>Kapsamli Dokumantasyon</w:t>
            </w:r>
          </w:p>
        </w:tc>
        <w:tc>
          <w:tcPr>
            <w:tcW w:type="dxa" w:w="3213"/>
          </w:tcPr>
          <w:p>
            <w:r>
              <w:rPr>
                <w:sz w:val="18"/>
              </w:rPr>
              <w:t>Projeniz icin README, kurulum talimatlari, devre semasi ve bilinen sorunlar iceren dokumantasyon hazirlayin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"Urun Iade Analizi"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IoT startup, gelistirdigi akilli sulama sistemini 50 musteriye teslim etti. 2 hafta icinde 15 musteri urun iadesi yapti. Sikayet raporu: 'Sistem bazen sulamayi baslatmiyor', 'LCD ekran donuyor', 'Gece saatlerinde gereksiz sulama yapiliyor'. Bu sorunlarin test asamasinda nasil tespit edilebilecegini analiz edin ve gelecekteki urunler icin test plani onerin.</w:t>
            </w:r>
          </w:p>
        </w:tc>
      </w:tr>
    </w:tbl>
    <w:p/>
    <w:p>
      <w:r>
        <w:rPr>
          <w:b/>
          <w:color w:val="1B2A4A"/>
          <w:sz w:val="20"/>
        </w:rPr>
        <w:t xml:space="preserve">Beklenen Çıktı: </w:t>
      </w:r>
      <w:r>
        <w:rPr>
          <w:sz w:val="20"/>
        </w:rPr>
        <w:t>Her sikayet icin kok neden analizi, test asamasinda kacirilan senaryolar ve kapsamli test plani onerisi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projelerimizi sistematik olarak test ettik, hatalari tespit edip giderdik, performans iyilestirmeleri yaptik ve sunum icin dokumantasyon haziladik. Projelerimiz artik sunum ve degerlendirme icin hazir.</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Test Senaryosu</w:t>
            </w:r>
          </w:p>
        </w:tc>
        <w:tc>
          <w:tcPr>
            <w:tcW w:type="dxa" w:w="4819"/>
            <w:shd w:fill="F5F5F5"/>
          </w:tcPr>
          <w:p>
            <w:r>
              <w:rPr>
                <w:b/>
                <w:color w:val="1B2A4A"/>
                <w:sz w:val="20"/>
              </w:rPr>
              <w:t xml:space="preserve">  Hata Onceliklendirme</w:t>
            </w:r>
          </w:p>
        </w:tc>
      </w:tr>
      <w:tr>
        <w:tc>
          <w:tcPr>
            <w:tcW w:type="dxa" w:w="4819"/>
            <w:shd w:fill="F5F5F5"/>
          </w:tcPr>
          <w:p>
            <w:r>
              <w:rPr>
                <w:b/>
                <w:color w:val="1B2A4A"/>
                <w:sz w:val="20"/>
              </w:rPr>
              <w:t xml:space="preserve">  Regresyon Testi</w:t>
            </w:r>
          </w:p>
        </w:tc>
        <w:tc>
          <w:tcPr>
            <w:tcW w:type="dxa" w:w="4819"/>
            <w:shd w:fill="F5F5F5"/>
          </w:tcPr>
          <w:p>
            <w:r>
              <w:rPr>
                <w:b/>
                <w:color w:val="1B2A4A"/>
                <w:sz w:val="20"/>
              </w:rPr>
              <w:t xml:space="preserve">  Kod Optimizasyonu</w:t>
            </w:r>
          </w:p>
        </w:tc>
      </w:tr>
      <w:tr>
        <w:tc>
          <w:tcPr>
            <w:tcW w:type="dxa" w:w="4819"/>
            <w:shd w:fill="F5F5F5"/>
          </w:tcPr>
          <w:p>
            <w:r>
              <w:rPr>
                <w:b/>
                <w:color w:val="1B2A4A"/>
                <w:sz w:val="20"/>
              </w:rPr>
              <w:t xml:space="preserve">  Proje Dokumantasyonu (README/BOM)</w:t>
            </w:r>
          </w:p>
        </w:tc>
        <w:tc>
          <w:tcPr>
            <w:tcW w:type="dxa" w:w="4819"/>
          </w:tcPr>
          <w:p/>
        </w:tc>
      </w:tr>
    </w:tbl>
    <w:p/>
    <w:p>
      <w:pPr>
        <w:spacing w:before="200"/>
      </w:pPr>
      <w:r>
        <w:rPr>
          <w:b/>
          <w:color w:val="757575"/>
          <w:sz w:val="24"/>
        </w:rPr>
        <w:t xml:space="preserve">  Bir Sonraki Dersle Köprü</w:t>
      </w:r>
    </w:p>
    <w:p>
      <w:r>
        <w:rPr>
          <w:sz w:val="20"/>
        </w:rPr>
        <w:t>Son dersimizde projelerinizi sunacak, kurs degerlendirmesi yapacak ve sertifika torenimizi gerceklestirecegiz!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Sunum materyallerinizi (slayt, demo senaryosu, poster) son haline getirin. 2-3 dakikalik sunum provasini yapin ve zamanlama kontrolu yapin.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Yedek bilesen ve kablolari hazir bulundurun (hata giderme icin)</w:t>
      </w:r>
    </w:p>
    <w:p>
      <w:pPr>
        <w:pStyle w:val="ListBullet"/>
      </w:pPr>
      <w:r>
        <w:rPr>
          <w:sz w:val="20"/>
        </w:rPr>
        <w:t>Test senaryosu ve hata raporu sablonlarini cogaltin</w:t>
      </w:r>
    </w:p>
    <w:p>
      <w:pPr>
        <w:pStyle w:val="ListBullet"/>
      </w:pPr>
      <w:r>
        <w:rPr>
          <w:sz w:val="20"/>
        </w:rPr>
        <w:t>Dokumantasyon sablonu (README, bilesen listesi) dagitim icin hazirlayin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Karmasik hatalar cozmek cok zaman aliyor</w:t>
            </w:r>
          </w:p>
        </w:tc>
        <w:tc>
          <w:tcPr>
            <w:tcW w:type="dxa" w:w="4819"/>
          </w:tcPr>
          <w:p>
            <w:r>
              <w:rPr>
                <w:sz w:val="18"/>
              </w:rPr>
              <w:t>Hata ayiklamaya 10 dk sinir koyun; cozemezseniz 'bilinen sorun' olarak belgeleyin ve devam edin</w:t>
            </w:r>
          </w:p>
        </w:tc>
      </w:tr>
      <w:tr>
        <w:tc>
          <w:tcPr>
            <w:tcW w:type="dxa" w:w="4819"/>
          </w:tcPr>
          <w:p>
            <w:r>
              <w:rPr>
                <w:sz w:val="18"/>
              </w:rPr>
              <w:t>Dokumantasyon yazma motivasyonu dusuk</w:t>
            </w:r>
          </w:p>
        </w:tc>
        <w:tc>
          <w:tcPr>
            <w:tcW w:type="dxa" w:w="4819"/>
          </w:tcPr>
          <w:p>
            <w:r>
              <w:rPr>
                <w:sz w:val="18"/>
              </w:rPr>
              <w:t>Iyi dokumantasyonun portfolyo ve is basvurularinda nasil fark yaratttigini anlatlin</w:t>
            </w:r>
          </w:p>
        </w:tc>
      </w:tr>
    </w:tbl>
    <w:p/>
    <w:p>
      <w:r>
        <w:rPr>
          <w:b/>
          <w:color w:val="1B2A4A"/>
          <w:sz w:val="20"/>
        </w:rPr>
        <w:t xml:space="preserve">Zaman Yönetimi: </w:t>
      </w:r>
      <w:r>
        <w:rPr>
          <w:sz w:val="20"/>
        </w:rPr>
        <w:t>Test ve hata giderme 20 dk, dokumantasyon 10 dk, sunum hazirlik 10 dk olarak planlayin. Hata gidermeye fazla zaman ayirmayin.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Proje tamamlanmamissa mevcut calisma durumunu sunum olarak hazirlamaya odaklanin; yari tamamlanmis proje de degerli ogrenme deneyimidir.</w:t>
            </w:r>
          </w:p>
        </w:tc>
      </w:tr>
    </w:tbl>
    <w:p/>
    <w:p>
      <w:r>
        <w:br w:type="page"/>
      </w:r>
    </w:p>
    <w:p>
      <w:pPr>
        <w:jc w:val="center"/>
      </w:pPr>
      <w:r>
        <w:rPr>
          <w:b/>
          <w:color w:val="1B2A4A"/>
          <w:sz w:val="36"/>
        </w:rPr>
        <w:t>━━━  68. SAAT  ━━━</w:t>
      </w:r>
    </w:p>
    <w:p>
      <w:pPr>
        <w:jc w:val="center"/>
      </w:pPr>
      <w:r>
        <w:rPr>
          <w:color w:val="2C6FAD"/>
          <w:sz w:val="32"/>
        </w:rPr>
        <w:t>Proje Sunumlari, Kurs Degerlendirme ve Kapanis</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Gelistirilen projeyi etkili bir sekilde sunar, akranlarinin projelerini degerlendirir, 68 saatlik kurs boyunca edinilen bilgi ve becerileri butunsel olarak degerlendirir ve gelecek ogrenme hedeflerini belirler.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M4D-K10</w:t>
            </w:r>
          </w:p>
        </w:tc>
        <w:tc>
          <w:tcPr>
            <w:tcW w:type="dxa" w:w="3213"/>
          </w:tcPr>
          <w:p>
            <w:r>
              <w:rPr>
                <w:sz w:val="18"/>
              </w:rPr>
              <w:t>Projesini teknik detaylariyla ve canli demo ile sunarak etkilil iletisim ve sunum becerisi gosterir</w:t>
            </w:r>
          </w:p>
        </w:tc>
        <w:tc>
          <w:tcPr>
            <w:tcW w:type="dxa" w:w="3213"/>
          </w:tcPr>
          <w:p>
            <w:r>
              <w:rPr>
                <w:sz w:val="18"/>
              </w:rPr>
              <w:t>Degerlendirme</w:t>
            </w:r>
          </w:p>
        </w:tc>
      </w:tr>
      <w:tr>
        <w:tc>
          <w:tcPr>
            <w:tcW w:type="dxa" w:w="3213"/>
          </w:tcPr>
          <w:p>
            <w:r>
              <w:rPr>
                <w:sz w:val="18"/>
              </w:rPr>
              <w:t>M4D-K11</w:t>
            </w:r>
          </w:p>
        </w:tc>
        <w:tc>
          <w:tcPr>
            <w:tcW w:type="dxa" w:w="3213"/>
          </w:tcPr>
          <w:p>
            <w:r>
              <w:rPr>
                <w:sz w:val="18"/>
              </w:rPr>
              <w:t>Akran projelerini teknik kriterler dogrultusunda degerlendirir ve yapici geri bildirim verir</w:t>
            </w:r>
          </w:p>
        </w:tc>
        <w:tc>
          <w:tcPr>
            <w:tcW w:type="dxa" w:w="3213"/>
          </w:tcPr>
          <w:p>
            <w:r>
              <w:rPr>
                <w:sz w:val="18"/>
              </w:rPr>
              <w:t>Degerlendirme</w:t>
            </w:r>
          </w:p>
        </w:tc>
      </w:tr>
      <w:tr>
        <w:tc>
          <w:tcPr>
            <w:tcW w:type="dxa" w:w="3213"/>
          </w:tcPr>
          <w:p>
            <w:r>
              <w:rPr>
                <w:sz w:val="18"/>
              </w:rPr>
              <w:t>M4D-K12</w:t>
            </w:r>
          </w:p>
        </w:tc>
        <w:tc>
          <w:tcPr>
            <w:tcW w:type="dxa" w:w="3213"/>
          </w:tcPr>
          <w:p>
            <w:r>
              <w:rPr>
                <w:sz w:val="18"/>
              </w:rPr>
              <w:t>68 saatlik kursun tum modullerini (temel kavramlar, programlama, haberlesme, uygulama gelistirme) butunsel olarak degerlendirir ve gelecek ogrenme yol haritasini olusturur</w:t>
            </w:r>
          </w:p>
        </w:tc>
        <w:tc>
          <w:tcPr>
            <w:tcW w:type="dxa" w:w="3213"/>
          </w:tcPr>
          <w:p>
            <w:r>
              <w:rPr>
                <w:sz w:val="18"/>
              </w:rPr>
              <w:t>Sentez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Tamamlanmis proje, dokumantasyon ve sunum materyalleri (Saat 65-67)</w:t>
      </w:r>
    </w:p>
    <w:p>
      <w:pPr>
        <w:spacing w:before="200"/>
      </w:pPr>
      <w:r>
        <w:rPr>
          <w:b/>
          <w:color w:val="757575"/>
          <w:sz w:val="24"/>
        </w:rPr>
        <w:t xml:space="preserve">  Öğrencinin Bilmesi Gerekenler</w:t>
      </w:r>
    </w:p>
    <w:p>
      <w:pPr>
        <w:pStyle w:val="ListBullet"/>
      </w:pPr>
      <w:r>
        <w:rPr>
          <w:sz w:val="20"/>
        </w:rPr>
        <w:t>Proje sunum teknikleri: yapilandirma, zamanlama, gorsellestirme</w:t>
      </w:r>
    </w:p>
    <w:p>
      <w:pPr>
        <w:pStyle w:val="ListBullet"/>
      </w:pPr>
      <w:r>
        <w:rPr>
          <w:sz w:val="20"/>
        </w:rPr>
        <w:t>Yapici geri bildirim verme yontemleri</w:t>
      </w:r>
    </w:p>
    <w:p>
      <w:pPr>
        <w:pStyle w:val="ListBullet"/>
      </w:pPr>
      <w:r>
        <w:rPr>
          <w:sz w:val="20"/>
        </w:rPr>
        <w:t>Kurs boyunca islenen tum konularin genel cercevesi (Modul 1-4)</w:t>
      </w:r>
    </w:p>
    <w:p>
      <w:pPr>
        <w:spacing w:before="200"/>
      </w:pPr>
      <w:r>
        <w:rPr>
          <w:b/>
          <w:color w:val="757575"/>
          <w:sz w:val="24"/>
        </w:rPr>
        <w:t xml:space="preserve">  Olası Kavram Yanılgıları</w:t>
      </w:r>
    </w:p>
    <w:p>
      <w:pPr>
        <w:pStyle w:val="ListBullet"/>
      </w:pPr>
      <w:r>
        <w:rPr>
          <w:sz w:val="20"/>
        </w:rPr>
        <w:t>Sunum sirasinda sadece kodu gostermek yeterlidir - Iyi bir sunum problem tanimi, cozum yaklasimi, demo ve ogrenilen derslerden olusur</w:t>
      </w:r>
    </w:p>
    <w:p>
      <w:pPr>
        <w:pStyle w:val="ListBullet"/>
      </w:pPr>
      <w:r>
        <w:rPr>
          <w:sz w:val="20"/>
        </w:rPr>
        <w:t>Kurs bittikten sonra ogrenme de biter - Kurs temelleri attirir, gercek ogrenme kurs sonrasi kisisel projeler ve surekli pratikle derinlesir</w:t>
      </w:r>
    </w:p>
    <w:p>
      <w:pPr>
        <w:spacing w:before="200"/>
      </w:pPr>
      <w:r>
        <w:rPr>
          <w:b/>
          <w:color w:val="757575"/>
          <w:sz w:val="24"/>
        </w:rPr>
        <w:t xml:space="preserve">  Hazırlık Materyalleri</w:t>
      </w:r>
    </w:p>
    <w:p>
      <w:pPr>
        <w:pStyle w:val="ListBullet"/>
      </w:pPr>
      <w:r>
        <w:rPr>
          <w:sz w:val="20"/>
        </w:rPr>
        <w:t>Bilgisayar ve projeksiyon (sunumlar icin)</w:t>
      </w:r>
    </w:p>
    <w:p>
      <w:pPr>
        <w:pStyle w:val="ListBullet"/>
      </w:pPr>
      <w:r>
        <w:rPr>
          <w:sz w:val="20"/>
        </w:rPr>
        <w:t>Calisan prototipller (demo icin)</w:t>
      </w:r>
    </w:p>
    <w:p>
      <w:pPr>
        <w:pStyle w:val="ListBullet"/>
      </w:pPr>
      <w:r>
        <w:rPr>
          <w:sz w:val="20"/>
        </w:rPr>
        <w:t>Akran degerlendirme formu (basili)</w:t>
      </w:r>
    </w:p>
    <w:p>
      <w:pPr>
        <w:pStyle w:val="ListBullet"/>
      </w:pPr>
      <w:r>
        <w:rPr>
          <w:sz w:val="20"/>
        </w:rPr>
        <w:t>Sertifikalar (egitmen tarafindan hazirlanmis)</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68 saat once ilk dersimizde mikro bilgisayarini nedir diye sorduk. Simdi her biriniz kendi ozgun projesini gelistirmis, donanigini monte etmis, kodunu yazmis ve test etmis birer mikro bilgisayar gelistiricisisiniz! Bu son derste projelerinizi sunacak, birbirinizin calismalarini degerlendirecek ve 68 saatlik yolculugumuzun muhasebesini yapacagiz.</w:t>
      </w:r>
    </w:p>
    <w:p>
      <w:r>
        <w:rPr>
          <w:b/>
          <w:color w:val="1B2A4A"/>
          <w:sz w:val="20"/>
        </w:rPr>
        <w:t xml:space="preserve">Günlük Hayat Bağlantısı: </w:t>
      </w:r>
      <w:r>
        <w:rPr>
          <w:sz w:val="20"/>
        </w:rPr>
        <w:t>Bir muhendisin en onemli becerilerinden biri teknik calismalarini baskalarilia etkili bir sekilde iletebilmektir. Dunyanin en iyi projesi bile iyi sunulamazsa degerini bulamaz.</w:t>
      </w:r>
    </w:p>
    <w:p>
      <w:pPr>
        <w:spacing w:before="200"/>
      </w:pPr>
      <w:r>
        <w:rPr>
          <w:b/>
          <w:color w:val="2C6FAD"/>
          <w:sz w:val="24"/>
        </w:rPr>
        <w:t xml:space="preserve">  Ön Bilgi Yoklama Soruları</w:t>
      </w:r>
    </w:p>
    <w:p>
      <w:r>
        <w:rPr>
          <w:b/>
          <w:color w:val="2C6FAD"/>
          <w:sz w:val="20"/>
        </w:rPr>
        <w:t xml:space="preserve">  1. </w:t>
      </w:r>
      <w:r>
        <w:rPr>
          <w:sz w:val="20"/>
        </w:rPr>
        <w:t>Kursiyerlerdeen sunum hazirliklarinin durumunu, demo senaryolarini ve heyecanlarini paylasmalarini istenir.</w:t>
      </w:r>
    </w:p>
    <w:p>
      <w:pPr>
        <w:spacing w:before="200"/>
      </w:pPr>
      <w:r>
        <w:rPr>
          <w:b/>
          <w:color w:val="2C6FAD"/>
          <w:sz w:val="24"/>
        </w:rPr>
        <w:t xml:space="preserve">  Motivasyon Etkinliği: "68 Saatin Ozeti - Bilgi Haritasi"</w:t>
      </w:r>
    </w:p>
    <w:p>
      <w:r>
        <w:rPr>
          <w:b/>
          <w:color w:val="1B2A4A"/>
          <w:sz w:val="20"/>
        </w:rPr>
        <w:t xml:space="preserve">Açıklama: </w:t>
      </w:r>
      <w:r>
        <w:rPr>
          <w:sz w:val="20"/>
        </w:rPr>
        <w:t>Kursiyerler tahtaya 4 modulun ana konularini ve ogrendiklerini zihin haritasi olarak cizerler.</w:t>
      </w:r>
    </w:p>
    <w:p>
      <w:r>
        <w:rPr>
          <w:b/>
          <w:color w:val="1B2A4A"/>
          <w:sz w:val="20"/>
        </w:rPr>
        <w:t xml:space="preserve">Yönerge: </w:t>
      </w:r>
      <w:r>
        <w:rPr>
          <w:sz w:val="20"/>
        </w:rPr>
        <w:t>Tahtada 4 bolum acilir (Modul 1-4). Her kursiyer sirayla tahtaya gelerek bir moduldenn ogrendigi en onemli kavram veya beceriyi yazar. Sonucta kursun butunsel bir haritasi olusur ve herkesin ne kadar yol katettigi gorsellesir.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teknoloji fuarinda standda duruyorsunuz. Ziyaretciler projenizi gormek istiyor. 3 dakikaniz var: Projenizin ne yaptgini, nasil calistigini ve neden onemli oldugunu anlatmaniz ve canli demo yapmaniz gerekiyor. Hem teknik bilginizi hem de iletisim becerinizi sergilemelisiniz.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"Proje Sunum ve Degerlendirme Turu"</w:t>
      </w:r>
    </w:p>
    <w:p>
      <w:r>
        <w:rPr>
          <w:b/>
          <w:color w:val="1B2A4A"/>
          <w:sz w:val="20"/>
        </w:rPr>
        <w:t xml:space="preserve">Türü: </w:t>
      </w:r>
      <w:r>
        <w:rPr>
          <w:sz w:val="20"/>
        </w:rPr>
        <w:t>Bireysel sunum ve akran degerlendirmesi</w:t>
      </w:r>
    </w:p>
    <w:p>
      <w:r>
        <w:rPr>
          <w:b/>
          <w:color w:val="1B2A4A"/>
          <w:sz w:val="20"/>
        </w:rPr>
        <w:t xml:space="preserve">Amacı: </w:t>
      </w:r>
      <w:r>
        <w:rPr>
          <w:sz w:val="20"/>
        </w:rPr>
        <w:t>Projeyi etkili sekilde sunma ve akran projelerini yapici sekilde degerlendirme</w:t>
      </w:r>
    </w:p>
    <w:p>
      <w:r>
        <w:rPr>
          <w:b/>
          <w:color w:val="1B2A4A"/>
          <w:sz w:val="20"/>
        </w:rPr>
        <w:t xml:space="preserve">Malzemeler: </w:t>
      </w:r>
      <w:r>
        <w:rPr>
          <w:sz w:val="20"/>
        </w:rPr>
        <w:t>Bilgisayar, projeksiyon, calisan prototipller, akran degerlendirme formu</w:t>
      </w:r>
    </w:p>
    <w:p>
      <w:pPr>
        <w:spacing w:before="200"/>
      </w:pPr>
      <w:r>
        <w:rPr>
          <w:b/>
          <w:color w:val="007A7A"/>
          <w:sz w:val="24"/>
        </w:rPr>
        <w:t xml:space="preserve">  Yönerge Adımları</w:t>
      </w:r>
    </w:p>
    <w:p>
      <w:r>
        <w:rPr>
          <w:b/>
          <w:color w:val="007A7A"/>
          <w:sz w:val="20"/>
        </w:rPr>
        <w:t xml:space="preserve">  1. </w:t>
      </w:r>
      <w:r>
        <w:rPr>
          <w:sz w:val="20"/>
        </w:rPr>
        <w:t>Her kursiyer/grup 3-4 dakikalik proje sunumu yapar: problem tanimi, cozum yaklasimi, teknik detaylar ve canli demo</w:t>
      </w:r>
    </w:p>
    <w:p>
      <w:r>
        <w:rPr>
          <w:b/>
          <w:color w:val="007A7A"/>
          <w:sz w:val="20"/>
        </w:rPr>
        <w:t xml:space="preserve">  2. </w:t>
      </w:r>
      <w:r>
        <w:rPr>
          <w:sz w:val="20"/>
        </w:rPr>
        <w:t>Diger kursiyerler akran degerlendirme formunu doldurur: teknik basari, yaraticilik, sunum kalitesi, dokumantasyon</w:t>
      </w:r>
    </w:p>
    <w:p>
      <w:r>
        <w:rPr>
          <w:b/>
          <w:color w:val="007A7A"/>
          <w:sz w:val="20"/>
        </w:rPr>
        <w:t xml:space="preserve">  3. </w:t>
      </w:r>
      <w:r>
        <w:rPr>
          <w:sz w:val="20"/>
        </w:rPr>
        <w:t>Sunum sonrasi 1-2 dakika soru-cevap bolumu ile karssilikli tartisma yapilir</w:t>
      </w:r>
    </w:p>
    <w:p>
      <w:r>
        <w:rPr>
          <w:b/>
          <w:color w:val="007A7A"/>
          <w:sz w:val="20"/>
        </w:rPr>
        <w:t xml:space="preserve">  4. </w:t>
      </w:r>
      <w:r>
        <w:rPr>
          <w:sz w:val="20"/>
        </w:rPr>
        <w:t>Egitmen her sunumdan sonra kisa bir degerlendirme ve geri bildirim verir</w:t>
      </w:r>
    </w:p>
    <w:p>
      <w:r>
        <w:rPr>
          <w:b/>
          <w:color w:val="1B2A4A"/>
          <w:sz w:val="20"/>
        </w:rPr>
        <w:t xml:space="preserve">Öğrenci Rolü: </w:t>
      </w:r>
      <w:r>
        <w:rPr>
          <w:sz w:val="20"/>
        </w:rPr>
        <w:t>Projesini sunar, demo yapar, sorulari yanitlar ve diger projeleri degerlendirir.</w:t>
      </w:r>
    </w:p>
    <w:p>
      <w:r>
        <w:rPr>
          <w:b/>
          <w:color w:val="1B2A4A"/>
          <w:sz w:val="20"/>
        </w:rPr>
        <w:t xml:space="preserve">Öğretmen Rolü: </w:t>
      </w:r>
      <w:r>
        <w:rPr>
          <w:sz w:val="20"/>
        </w:rPr>
        <w:t>Sunumlari yonetir, zamanlama kontrolu yapar, teknik degerlendirme ve motivasyon odakli geri bildirim verir.</w:t>
      </w:r>
    </w:p>
    <w:p>
      <w:r>
        <w:rPr>
          <w:b/>
          <w:color w:val="1B2A4A"/>
          <w:sz w:val="20"/>
        </w:rPr>
        <w:t xml:space="preserve">Beklenen Ürün: </w:t>
      </w:r>
      <w:r>
        <w:rPr>
          <w:sz w:val="20"/>
        </w:rPr>
        <w:t>Tamamlanmis proje sunumlari, akran degerlendirme sonuclari ve egitmen geri bildirimleri</w:t>
      </w:r>
    </w:p>
    <w:p>
      <w:pPr>
        <w:spacing w:before="200"/>
      </w:pPr>
      <w:r>
        <w:rPr>
          <w:b/>
          <w:color w:val="007A7A"/>
          <w:sz w:val="24"/>
        </w:rPr>
        <w:t xml:space="preserve">  Araştırma Soruları</w:t>
      </w:r>
    </w:p>
    <w:p>
      <w:r>
        <w:rPr>
          <w:b/>
          <w:color w:val="007A7A"/>
          <w:sz w:val="20"/>
        </w:rPr>
        <w:t xml:space="preserve">  1. </w:t>
      </w:r>
      <w:r>
        <w:rPr>
          <w:sz w:val="20"/>
        </w:rPr>
        <w:t>Diger kursiyerlerin projelerinden ilham alarak kendi projenizi nasil gelistirebilirsiniz? En az 2 iyilestirme fikri not edin.</w:t>
      </w:r>
    </w:p>
    <w:p>
      <w:r>
        <w:rPr>
          <w:b/>
          <w:color w:val="1B2A4A"/>
          <w:sz w:val="20"/>
        </w:rPr>
        <w:t xml:space="preserve">Grupla Çalışma Kuralları: </w:t>
      </w:r>
      <w:r>
        <w:rPr>
          <w:sz w:val="20"/>
        </w:rPr>
        <w:t>Her sunum 3-4 dakika ile sinirlidir. Canli demo zorunludur. Yapici ve saygilii geri bildirim verilmelidir.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Etkili Teknik Sunum</w:t>
            </w:r>
          </w:p>
        </w:tc>
        <w:tc>
          <w:tcPr>
            <w:tcW w:type="dxa" w:w="2409"/>
          </w:tcPr>
          <w:p>
            <w:r>
              <w:rPr>
                <w:sz w:val="18"/>
              </w:rPr>
              <w:t>Teknik bir projeyi veya calismayii hedef kitleye anlasilir, ikna edici ve ilgi cekici sekilde aktarma becerisi</w:t>
            </w:r>
          </w:p>
        </w:tc>
        <w:tc>
          <w:tcPr>
            <w:tcW w:type="dxa" w:w="2409"/>
          </w:tcPr>
          <w:p>
            <w:r>
              <w:rPr>
                <w:sz w:val="18"/>
              </w:rPr>
              <w:t>Problem-cozum yapisi, gorsellestirme, demo, hikaye anlatimi, zamanlama</w:t>
            </w:r>
          </w:p>
        </w:tc>
        <w:tc>
          <w:tcPr>
            <w:tcW w:type="dxa" w:w="2409"/>
          </w:tcPr>
          <w:p>
            <w:r>
              <w:rPr>
                <w:sz w:val="18"/>
              </w:rPr>
              <w:t>Sunum yapisi: 1) Problem tanimi (30 sn) - Hangi sorunu cozuyorsunuz? 2) Cozum yaklasimi (30 sn) - Nasil cozdunuz? 3) Teknik detaylar (60 sn) - Bilesenler, devre, kod yapisi 4) Canli demo (60 sn) - Projeyi calistirin 5) Ogrenilen dersler (30 sn) - Zorluklar ve kazanimlar</w:t>
            </w:r>
          </w:p>
        </w:tc>
      </w:tr>
      <w:tr>
        <w:tc>
          <w:tcPr>
            <w:tcW w:type="dxa" w:w="2409"/>
          </w:tcPr>
          <w:p>
            <w:r>
              <w:rPr>
                <w:sz w:val="18"/>
              </w:rPr>
              <w:t>Akran Degerlendirme</w:t>
            </w:r>
          </w:p>
        </w:tc>
        <w:tc>
          <w:tcPr>
            <w:tcW w:type="dxa" w:w="2409"/>
          </w:tcPr>
          <w:p>
            <w:r>
              <w:rPr>
                <w:sz w:val="18"/>
              </w:rPr>
              <w:t>Ayni duzey katilimcilarin birbirlerinin calismalarini belirlenmis kriterler dogrultusunda sistematik olarak degerlendirmesi</w:t>
            </w:r>
          </w:p>
        </w:tc>
        <w:tc>
          <w:tcPr>
            <w:tcW w:type="dxa" w:w="2409"/>
          </w:tcPr>
          <w:p>
            <w:r>
              <w:rPr>
                <w:sz w:val="18"/>
              </w:rPr>
              <w:t>Rubrik, yapici geri bildirim, gucllu yonler, gelisim alanlari</w:t>
            </w:r>
          </w:p>
        </w:tc>
        <w:tc>
          <w:tcPr>
            <w:tcW w:type="dxa" w:w="2409"/>
          </w:tcPr>
          <w:p>
            <w:r>
              <w:rPr>
                <w:sz w:val="18"/>
              </w:rPr>
              <w:t>Degerlendirme kriterleri: Teknik basari (1-5), yaraticilik ve orijinallik (1-5), kod kalitesi ve yapisi (1-5), sunum becerisi (1-5), dokumantasyon (1-5). Her kriter icin kisa yorum yazin</w:t>
            </w:r>
          </w:p>
        </w:tc>
      </w:tr>
      <w:tr>
        <w:tc>
          <w:tcPr>
            <w:tcW w:type="dxa" w:w="2409"/>
          </w:tcPr>
          <w:p>
            <w:r>
              <w:rPr>
                <w:sz w:val="18"/>
              </w:rPr>
              <w:t>Kurs Degerlendirme</w:t>
            </w:r>
          </w:p>
        </w:tc>
        <w:tc>
          <w:tcPr>
            <w:tcW w:type="dxa" w:w="2409"/>
          </w:tcPr>
          <w:p>
            <w:r>
              <w:rPr>
                <w:sz w:val="18"/>
              </w:rPr>
              <w:t>68 saatlik egitim surecinin butunsel olarak degerlendirilmesi: kazanilan bilgi ve beceriler, guclui ve zayif yonler, iyilestirme onerileri</w:t>
            </w:r>
          </w:p>
        </w:tc>
        <w:tc>
          <w:tcPr>
            <w:tcW w:type="dxa" w:w="2409"/>
          </w:tcPr>
          <w:p>
            <w:r>
              <w:rPr>
                <w:sz w:val="18"/>
              </w:rPr>
              <w:t>Modul bazli degerlendirme, yetkinlik haritasi, memnuniyet anketi, gelisim alanlari</w:t>
            </w:r>
          </w:p>
        </w:tc>
        <w:tc>
          <w:tcPr>
            <w:tcW w:type="dxa" w:w="2409"/>
          </w:tcPr>
          <w:p>
            <w:r>
              <w:rPr>
                <w:sz w:val="18"/>
              </w:rPr>
              <w:t>Modul 1: Temel kavramlar ve GPIO &gt; Modul 2: Programlama ve sensor kullanimi &gt; Modul 3: Haberlesme ve veri &gt; Modul 4: Uygulama gelistirme. Her modulden ne kadar faydalandiniz?</w:t>
            </w:r>
          </w:p>
        </w:tc>
      </w:tr>
      <w:tr>
        <w:tc>
          <w:tcPr>
            <w:tcW w:type="dxa" w:w="2409"/>
          </w:tcPr>
          <w:p>
            <w:r>
              <w:rPr>
                <w:sz w:val="18"/>
              </w:rPr>
              <w:t>Gelecek Ogrenme Yol Haritasi</w:t>
            </w:r>
          </w:p>
        </w:tc>
        <w:tc>
          <w:tcPr>
            <w:tcW w:type="dxa" w:w="2409"/>
          </w:tcPr>
          <w:p>
            <w:r>
              <w:rPr>
                <w:sz w:val="18"/>
              </w:rPr>
              <w:t>Kurs sonrasi ogrenme hedeflerinin, kaynaklarinin ve zaman planinin belirlenmesi</w:t>
            </w:r>
          </w:p>
        </w:tc>
        <w:tc>
          <w:tcPr>
            <w:tcW w:type="dxa" w:w="2409"/>
          </w:tcPr>
          <w:p>
            <w:r>
              <w:rPr>
                <w:sz w:val="18"/>
              </w:rPr>
              <w:t>Ileri Python, makine ogrenmesi, endustriyel IoT, robot projesi, sertifikasyon</w:t>
            </w:r>
          </w:p>
        </w:tc>
        <w:tc>
          <w:tcPr>
            <w:tcW w:type="dxa" w:w="2409"/>
          </w:tcPr>
          <w:p>
            <w:r>
              <w:rPr>
                <w:sz w:val="18"/>
              </w:rPr>
              <w:t>Kisa vade (1-3 ay): Kisisel proje gelistirme, Python ileri konular. Orta vade (3-6 ay): Makine ogrenmesi temelleri, OpenCV ile goruntu isleme. Uzun vade (6-12 ay): Endustriyel IoT uygulamalar, profesyonel sertifikasyonlar</w:t>
            </w:r>
          </w:p>
        </w:tc>
      </w:tr>
    </w:tbl>
    <w:p/>
    <w:p>
      <w:pPr>
        <w:spacing w:before="200"/>
      </w:pPr>
      <w:r>
        <w:rPr>
          <w:b/>
          <w:color w:val="E65C00"/>
          <w:sz w:val="24"/>
        </w:rPr>
        <w:t xml:space="preserve">  Konu Anlatımı</w:t>
      </w:r>
    </w:p>
    <w:p>
      <w:r>
        <w:rPr>
          <w:sz w:val="20"/>
        </w:rPr>
        <w:t>Proje Sunum Teknikleri: Etkili bir teknik sunum icin altiin kurallar: 1) Hikaye anlatin: 'Ben bir problem gordum, onu cozmek istedim, iste cozumum' yapisi izleyicinin ilgisini ceker. 2) Gorsellestirin: Devre semasi, kod parcaicklari, ekran goruntuleri kullanin. Sadece konusmak yerine gosterin. 3) Demo yapin: Canli demo en etkili sunum aracidir. Demo'nun calismadigi durum icin yedek video hazirlayin. 4) Zamanlama: 3 dakikalik sunumda her saniye degerlidir. Prova yapin. 5) Soru-cevap: Bilmediginiz sorulara 'Bilmiyorum ama arastiracagim' demek tamamen kabul edilebilir. 6) Heyecaninizi gosterin: Projenize olan tutkunuz izleyiciyi de heyecanlandirir.</w:t>
      </w:r>
    </w:p>
    <w:p>
      <w:r>
        <w:rPr>
          <w:sz w:val="20"/>
        </w:rPr>
        <w:t>68 Saatlik Kurs Ozeti - 4 Modil Yolculugu: Modul 1 - Mikro Bilgisayar Temelleri (16 saat): Raspberry Pi/Arduino nedir, isletim sistemi kurulumu, temel Linux komutlari, GPIO kavrami, dijital giris/cikis, LED yakma, buton okuma. Ilk adimlarimizi attik ve dijital dunyanin kapillarini actik. Modul 2 - Programlama ve Sensor Kullanimi (16 saat): Python temelleri, degiskenler, donguler, fonksiyonlar, kutuphane kullanimi, analog-dijital donusum (ADC), sicaklik/nem/isik/hareket sensorleri, PWM ile motor ve LED kontrolu. Fiziksel dunyayi dijital ortama tasidik. Modul 3 - Haberlesme ve Veri (16 saat): I2C, SPI, UART seri haberlesme protokolleri, WiFi/Bluetooth baglantisi, veri loglama, LCD/OLED ekran kullanimi, web arayuzu (Flask), MQTT ile IoT. Cihazlarimizi birbirine ve internete bagladik. Modul 4 - Uygulama Gelistirme (32 saat): Proje planlama, tasarim, kodlama, test, hata giderme, dokumantasyon ve sunum. Tum bilgileri birlestirerek ozgun projeler gelistirdik.</w:t>
      </w:r>
    </w:p>
    <w:p>
      <w:r>
        <w:rPr>
          <w:sz w:val="20"/>
        </w:rPr>
        <w:t>Gelecek Ogrenme Yollari: Kurs sonrasi gelismee yol haritasi: 1) Ileri Python Programlama: Nesne yonelimli programlama (OOP), threading/async, veritabani (SQLite, MongoDB), web framework (Flask, Django). 2) Makine Ogrenmesi ve Yapay Zeka: TensorFlow Lite ile Raspberry Pi uzerinde goruntu siniflandirma, ses tanima, anomali tespiti. Proje ornegi: Kamera ile nesne tanima sistemi. 3) Endustriyel IoT (IIoT): MQTT ve Node-RED ile endustriyel otomasyon, SCADA sistemleri, PLC entegrasyonu, endústri 4.0 uygulamalari. 4) Robotik: ROS (Robot Operating System) temelleri, otonom navigasyon, sensor fuzyon, robot kol kontrolu. 5) Profesyonel Sertifikasyonlar: CompTIA IoT+, AWS IoT Core sertifikasi, Cisco IoT sertifikasi. 6) Topluluk Katilimi: Maker Faire etkinlikleri, Hackathon yarismallari, GitHub acik kaynak projeler, yerel maker toplulluklari.</w:t>
      </w:r>
    </w:p>
    <w:p>
      <w:r>
        <w:rPr>
          <w:sz w:val="20"/>
        </w:rPr>
        <w:t>Sertifika ve Kapaniis: Bu 68 saatlik egitim surecinde hepiniz buyuk bir gelisim gosterdiniz. LED yakmaktan baslayip kendi ozgun projelerinizi gelistirdiniz. Sertifikaniz sadece bir kagit degil, 68 saatlik emek, ogrenme ve gelisimin kantidir. Unutmayin: En iyi ogrenme yontemi yapmaktir (learning by doing). Kurs bittikten sonra da proje gelistirmeye, yeni teknolojiler kesfetmeye ve bilginizi baskaalariyla paylasmayi devam ettirin. Maker ruhu hic solmasin! Her birinize basarilar diliyorum.</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Basarili proje sunum ornegi</w:t>
            </w:r>
          </w:p>
        </w:tc>
        <w:tc>
          <w:tcPr>
            <w:tcW w:type="dxa" w:w="3213"/>
          </w:tcPr>
          <w:p>
            <w:r>
              <w:rPr>
                <w:sz w:val="18"/>
              </w:rPr>
              <w:t>Sunum yapisi:</w:t>
              <w:br/>
              <w:t>[0:00-0:30] Problem: 'Evdeki bitkilerim tatile gittigimde kuruyor. Bu sorunu cozmek icin akilli sulama sistemi gelistirdim.'</w:t>
              <w:br/>
              <w:t>[0:30-1:00] Cozum: 'Raspberry Pi + toprak nemi sensoru + su pompasi kullanarak otomatik sulama. Telefona bildirim gonderiyor.'</w:t>
              <w:br/>
              <w:t>[1:00-2:00] Teknik: 'DHT22 ile sicaklik/nem, kapasitif sensor ile toprak nemi, role ile pompa kontrolu, Telegram bot ile bildirim. Moduler Python kodu, 5 dosya.'</w:t>
              <w:br/>
              <w:t>[2:00-3:00] Demo: Canli gosterim - sensoru topraga batirma, LCD'de deger okuma, pompanin calismasi, telefona bildirim.</w:t>
              <w:br/>
              <w:t>[3:00-3:30] Dersler: 'En buyuk zorluk pompa zamanlamasiydi. Pull-up direnc eksikligi 2 saat arama gerektirdi.'</w:t>
            </w:r>
          </w:p>
        </w:tc>
        <w:tc>
          <w:tcPr>
            <w:tcW w:type="dxa" w:w="3213"/>
          </w:tcPr>
          <w:p>
            <w:r>
              <w:rPr>
                <w:sz w:val="18"/>
              </w:rPr>
              <w:t>Iyi bir sunum teknik derinlik ile anlasilir anlatimi dengeler</w:t>
            </w:r>
          </w:p>
        </w:tc>
      </w:tr>
      <w:tr>
        <w:tc>
          <w:tcPr>
            <w:tcW w:type="dxa" w:w="3213"/>
          </w:tcPr>
          <w:p>
            <w:r>
              <w:rPr>
                <w:sz w:val="18"/>
              </w:rPr>
              <w:t>Kurs kazanim ozeti</w:t>
            </w:r>
          </w:p>
        </w:tc>
        <w:tc>
          <w:tcPr>
            <w:tcW w:type="dxa" w:w="3213"/>
          </w:tcPr>
          <w:p>
            <w:r>
              <w:rPr>
                <w:sz w:val="18"/>
              </w:rPr>
              <w:t>68 Saatte Kazanilan Yetkinlikler:</w:t>
              <w:br/>
              <w:t>Donanim: Raspberry Pi kurulumu, GPIO kullanimi, breadboard montaji, sensor/aktor entegrasyonu, devre tasarimi</w:t>
              <w:br/>
              <w:t>Yazilim: Python programlama, kutuphaane kullanimi, moduler kodlama, hata yonetimi, veri isleme</w:t>
              <w:br/>
              <w:t>Haberlesme: I2C/SPI/UART protokolleri, WiFi/Bluetooth, MQTT, web arayuzu</w:t>
              <w:br/>
              <w:t>Proje: Gereksinim analizi, tasarim, kodlama, test, hata giderme, dokumantasyon, sunum</w:t>
              <w:br/>
              <w:t>Yumusak beceriler: Problem cozme, sistematik dusunme, takim calismasi, teknik iletisim, zaman yonetimi</w:t>
            </w:r>
          </w:p>
        </w:tc>
        <w:tc>
          <w:tcPr>
            <w:tcW w:type="dxa" w:w="3213"/>
          </w:tcPr>
          <w:p>
            <w:r>
              <w:rPr>
                <w:sz w:val="18"/>
              </w:rPr>
              <w:t>68 saatlik kurs sadece teknik bilgi degil, muhendislik yaklasimi ve problem cozme becerisi kazandirir</w:t>
            </w:r>
          </w:p>
        </w:tc>
      </w:tr>
      <w:tr>
        <w:tc>
          <w:tcPr>
            <w:tcW w:type="dxa" w:w="3213"/>
          </w:tcPr>
          <w:p>
            <w:r>
              <w:rPr>
                <w:sz w:val="18"/>
              </w:rPr>
              <w:t>Gelecek ogrenme plani ornegi</w:t>
            </w:r>
          </w:p>
        </w:tc>
        <w:tc>
          <w:tcPr>
            <w:tcW w:type="dxa" w:w="3213"/>
          </w:tcPr>
          <w:p>
            <w:r>
              <w:rPr>
                <w:sz w:val="18"/>
              </w:rPr>
              <w:t>Kisisel Gelisim Yol Haritasi:</w:t>
              <w:br/>
              <w:t>Haziran-Agustos: Kurs projesini gelistir (yeni ozellikler ekle), Python OOP ogren, GitHub hesabi ac ve projeleri paylas</w:t>
              <w:br/>
              <w:t>Eylul-Kasim: TensorFlow Lite ile goruntu tanima projesi, OpenCV temelleri, Kaggle'da veri bilimi calismalari</w:t>
              <w:br/>
              <w:t>Aralik-Subat: MQTT ve Node-RED ile ev otomasyonu, REST API gelistirme, bulut servisleri (AWS IoT)</w:t>
              <w:br/>
              <w:t>Mart-Mayis: Hackathon'a katil, maker topluluguna dahil ol, mentor bul, kendi blog/YouTube kanalinida bilgi paylas</w:t>
            </w:r>
          </w:p>
        </w:tc>
        <w:tc>
          <w:tcPr>
            <w:tcW w:type="dxa" w:w="3213"/>
          </w:tcPr>
          <w:p>
            <w:r>
              <w:rPr>
                <w:sz w:val="18"/>
              </w:rPr>
              <w:t>Yapilandirilmis ogrenme plani motivasyonu ve surekliligi arttirir</w:t>
            </w:r>
          </w:p>
        </w:tc>
      </w:tr>
    </w:tbl>
    <w:p/>
    <w:p>
      <w:pPr>
        <w:spacing w:before="200"/>
      </w:pPr>
      <w:r>
        <w:rPr>
          <w:b/>
          <w:color w:val="E65C00"/>
          <w:sz w:val="24"/>
        </w:rPr>
        <w:t xml:space="preserve">  Görseller ve Tablolar</w:t>
      </w:r>
    </w:p>
    <w:p>
      <w:pPr>
        <w:pStyle w:val="ListBullet"/>
      </w:pPr>
      <w:r>
        <w:rPr>
          <w:sz w:val="20"/>
        </w:rPr>
        <w:t>Kurs yol haritasi (Modul 1-4) infografik</w:t>
      </w:r>
    </w:p>
    <w:p>
      <w:pPr>
        <w:pStyle w:val="ListBullet"/>
      </w:pPr>
      <w:r>
        <w:rPr>
          <w:sz w:val="20"/>
        </w:rPr>
        <w:t>Gelecek ogrenme yollari zihin haritasi</w:t>
      </w:r>
    </w:p>
    <w:p>
      <w:pPr>
        <w:spacing w:before="200"/>
      </w:pPr>
      <w:r>
        <w:rPr>
          <w:b/>
          <w:color w:val="E65C00"/>
          <w:sz w:val="24"/>
        </w:rPr>
        <w:t xml:space="preserve">  Analoji ve Benzetmeler</w:t>
      </w:r>
    </w:p>
    <w:p>
      <w:r>
        <w:rPr>
          <w:b/>
          <w:color w:val="E65C00"/>
          <w:sz w:val="20"/>
        </w:rPr>
        <w:t xml:space="preserve">  1. </w:t>
      </w:r>
      <w:r>
        <w:rPr>
          <w:sz w:val="20"/>
        </w:rPr>
        <w:t>Kurs = Surucu kursu gibidir: Ehliyet aldiniz ama gercek suruculuk deneyimle gelir. Projeleer yapitikca ustalasacaksiniz. Sunum = Portfolyo gibidir: Yaptiginiz isleri gostermek, sadece bilmekten daha degerlidir</w:t>
      </w:r>
    </w:p>
    <w:p>
      <w:pPr>
        <w:spacing w:before="200"/>
      </w:pPr>
      <w:r>
        <w:rPr>
          <w:b/>
          <w:color w:val="E65C00"/>
          <w:sz w:val="24"/>
        </w:rPr>
        <w:t xml:space="preserve">  Öğrenci Soru-Cevap</w:t>
      </w:r>
    </w:p>
    <w:p>
      <w:pPr>
        <w:pStyle w:val="ListBullet"/>
      </w:pPr>
      <w:r>
        <w:rPr>
          <w:sz w:val="20"/>
        </w:rPr>
        <w:t>Iyi bir teknik sunumun olmazsa olmaz ozellikleri nelerdir?</w:t>
      </w:r>
    </w:p>
    <w:p>
      <w:pPr>
        <w:pStyle w:val="ListBullet"/>
      </w:pPr>
      <w:r>
        <w:rPr>
          <w:sz w:val="20"/>
        </w:rPr>
        <w:t>68 saatlik kurs boyunca en cok zorlandiginiz ve en cok keyif aldiginiz konular hangileri?</w:t>
      </w:r>
    </w:p>
    <w:p>
      <w:pPr>
        <w:pStyle w:val="ListBullet"/>
      </w:pPr>
      <w:r>
        <w:rPr>
          <w:sz w:val="20"/>
        </w:rPr>
        <w:t>Gelecekte hangi alanlarda kendinizi gelistirmek istiyorsunuz?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"Kurs Degerlendirme ve Gelecek Planlama"</w:t>
      </w:r>
    </w:p>
    <w:p>
      <w:r>
        <w:rPr>
          <w:b/>
          <w:color w:val="1B2A4A"/>
          <w:sz w:val="20"/>
        </w:rPr>
        <w:t xml:space="preserve">Türü: </w:t>
      </w:r>
      <w:r>
        <w:rPr>
          <w:sz w:val="20"/>
        </w:rPr>
        <w:t>Bireysel dusunme ve grup tartismasi</w:t>
      </w:r>
    </w:p>
    <w:p>
      <w:r>
        <w:rPr>
          <w:b/>
          <w:color w:val="1B2A4A"/>
          <w:sz w:val="20"/>
        </w:rPr>
        <w:t xml:space="preserve">Amacı: </w:t>
      </w:r>
      <w:r>
        <w:rPr>
          <w:sz w:val="20"/>
        </w:rPr>
        <w:t>Kurs deneyimini butunsel olarak degerlendirme ve gelecek ogrenme hedeflerini belirleme</w:t>
      </w:r>
    </w:p>
    <w:p>
      <w:pPr>
        <w:spacing w:before="200"/>
      </w:pPr>
      <w:r>
        <w:rPr>
          <w:b/>
          <w:color w:val="6A1B9A"/>
          <w:sz w:val="24"/>
        </w:rPr>
        <w:t xml:space="preserve">  Yönerge Adımları</w:t>
      </w:r>
    </w:p>
    <w:p>
      <w:r>
        <w:rPr>
          <w:b/>
          <w:color w:val="6A1B9A"/>
          <w:sz w:val="20"/>
        </w:rPr>
        <w:t xml:space="preserve">  1. </w:t>
      </w:r>
      <w:r>
        <w:rPr>
          <w:sz w:val="20"/>
        </w:rPr>
        <w:t>Kurs degerlendirme anketini doldurun: her modul icin kazanim degerlendirmesi, genel memnuniyet ve iyilestirme onerileri</w:t>
      </w:r>
    </w:p>
    <w:p>
      <w:r>
        <w:rPr>
          <w:b/>
          <w:color w:val="6A1B9A"/>
          <w:sz w:val="20"/>
        </w:rPr>
        <w:t xml:space="preserve">  2. </w:t>
      </w:r>
      <w:r>
        <w:rPr>
          <w:sz w:val="20"/>
        </w:rPr>
        <w:t>Kisisel gelisim yol haritanizi olusturun: kisa, orta ve uzun vadeli ogrenme hedeflerinizi yazin</w:t>
      </w:r>
    </w:p>
    <w:p>
      <w:r>
        <w:rPr>
          <w:b/>
          <w:color w:val="6A1B9A"/>
          <w:sz w:val="20"/>
        </w:rPr>
        <w:t xml:space="preserve">  3. </w:t>
      </w:r>
      <w:r>
        <w:rPr>
          <w:sz w:val="20"/>
        </w:rPr>
        <w:t>Sinifca en iyi projeler icin oylama yapin ve odul kategorileri belirleyin (en yaratici, en faydali, en iyi sunum vb.)</w:t>
      </w:r>
    </w:p>
    <w:p>
      <w:r>
        <w:rPr>
          <w:b/>
          <w:color w:val="6A1B9A"/>
          <w:sz w:val="20"/>
        </w:rPr>
        <w:t xml:space="preserve">  4. </w:t>
      </w:r>
      <w:r>
        <w:rPr>
          <w:sz w:val="20"/>
        </w:rPr>
        <w:t>Kapanisi konusmasi ve sertifika toreni</w:t>
      </w:r>
    </w:p>
    <w:p>
      <w:r>
        <w:rPr>
          <w:b/>
          <w:color w:val="1B2A4A"/>
          <w:sz w:val="20"/>
        </w:rPr>
        <w:t xml:space="preserve">Beklenen Ürün: </w:t>
      </w:r>
      <w:r>
        <w:rPr>
          <w:sz w:val="20"/>
        </w:rPr>
        <w:t>Kurs degerlendirme anketi, kisisel gelisim yol haritasi ve sertifika</w:t>
      </w:r>
    </w:p>
    <w:p>
      <w:pPr>
        <w:spacing w:before="200"/>
      </w:pPr>
      <w:r>
        <w:rPr>
          <w:b/>
          <w:color w:val="6A1B9A"/>
          <w:sz w:val="24"/>
        </w:rPr>
        <w:t xml:space="preserve">  Transfer Soruları</w:t>
      </w:r>
    </w:p>
    <w:p>
      <w:r>
        <w:rPr>
          <w:b/>
          <w:color w:val="6A1B9A"/>
          <w:sz w:val="20"/>
        </w:rPr>
        <w:t xml:space="preserve">  1. </w:t>
      </w:r>
      <w:r>
        <w:rPr>
          <w:sz w:val="20"/>
        </w:rPr>
        <w:t>Oz degerlendirme ve gelecek planlama becerileri yasam boyu ogrenme ve kariyer gelisimi icin temel yetkinliklerdir.</w:t>
      </w:r>
    </w:p>
    <w:p>
      <w:r>
        <w:rPr>
          <w:b/>
          <w:color w:val="1B2A4A"/>
          <w:sz w:val="20"/>
        </w:rPr>
        <w:t xml:space="preserve">İlişkili Disiplinler: </w:t>
      </w:r>
      <w:r>
        <w:rPr>
          <w:sz w:val="20"/>
        </w:rPr>
        <w:t>Egitim bilimleri (oz degerlendirme), kariyer planlama (gelisim yol haritasi), iletisim (sunum ve geri bildirim)</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Kurs sonrasi ogrenme motivasyonunuzu nasil surdureceksiniz? Yapisal bir ogrenme ortami (kurs) olmadan kendi kendinize ogrenmenin zorluklari nelerdir ve nasil asilabilir?</w:t>
            </w:r>
          </w:p>
        </w:tc>
      </w:tr>
    </w:tbl>
    <w:p/>
    <w:p>
      <w:r>
        <w:rPr>
          <w:b/>
          <w:color w:val="1B2A4A"/>
          <w:sz w:val="20"/>
        </w:rPr>
        <w:t xml:space="preserve">Yaratıcı Görev: </w:t>
      </w:r>
      <w:r>
        <w:rPr>
          <w:sz w:val="20"/>
        </w:rPr>
        <w:t>Bu kursta ogrendiklerinizi bir baskasina ogretmeniz gerekseydi, 68 saatlik mufredat tasarlayin: Neleri ayni tutardiniz, neleri degistirirdiniz?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Proje sunumunu basariyla tamamladim mi?</w:t>
      </w:r>
    </w:p>
    <w:p>
      <w:r>
        <w:rPr>
          <w:sz w:val="20"/>
        </w:rPr>
        <w:t xml:space="preserve">  ☐  Akranlarin projelerini yapici sekilde degerlendirdim mi?</w:t>
      </w:r>
    </w:p>
    <w:p>
      <w:r>
        <w:rPr>
          <w:sz w:val="20"/>
        </w:rPr>
        <w:t xml:space="preserve">  ☐  Gelecek ogrenme hedeflerimi belirledim mi?</w:t>
      </w:r>
    </w:p>
    <w:p>
      <w:pPr>
        <w:spacing w:before="200"/>
      </w:pPr>
      <w:r>
        <w:rPr>
          <w:b/>
          <w:color w:val="2E7D32"/>
          <w:sz w:val="24"/>
        </w:rPr>
        <w:t xml:space="preserve">  Öz Değerlendirme Soruları</w:t>
      </w:r>
    </w:p>
    <w:p>
      <w:r>
        <w:rPr>
          <w:b/>
          <w:color w:val="2E7D32"/>
          <w:sz w:val="20"/>
        </w:rPr>
        <w:t xml:space="preserve">  1. </w:t>
      </w:r>
      <w:r>
        <w:rPr>
          <w:sz w:val="20"/>
        </w:rPr>
        <w:t>Bu kursta ogrendigim en onemli 3 kavram/beceri nedir?</w:t>
      </w:r>
    </w:p>
    <w:p>
      <w:r>
        <w:rPr>
          <w:b/>
          <w:color w:val="2E7D32"/>
          <w:sz w:val="20"/>
        </w:rPr>
        <w:t xml:space="preserve">  2. </w:t>
      </w:r>
      <w:r>
        <w:rPr>
          <w:sz w:val="20"/>
        </w:rPr>
        <w:t>Projemden en cok memnun oldugum ve gelistirmek istedigim yonler nelerdir?</w:t>
      </w:r>
    </w:p>
    <w:p>
      <w:r>
        <w:rPr>
          <w:b/>
          <w:color w:val="2E7D32"/>
          <w:sz w:val="20"/>
        </w:rPr>
        <w:t xml:space="preserve">  3. </w:t>
      </w:r>
      <w:r>
        <w:rPr>
          <w:sz w:val="20"/>
        </w:rPr>
        <w:t>Gelecekte hangi alanlarda kendimi gelistirmek istiyorum?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Etkili bir teknik sunumun ilk adimi ne olmalidir?</w:t>
            </w:r>
          </w:p>
        </w:tc>
        <w:tc>
          <w:tcPr>
            <w:tcW w:type="dxa" w:w="3213"/>
          </w:tcPr>
          <w:p>
            <w:r>
              <w:rPr>
                <w:sz w:val="18"/>
              </w:rPr>
              <w:t>A) Kod gostermek  B) Problem tanimlamak  C) Demo yapmak  D) Tesekkur etmek</w:t>
            </w:r>
          </w:p>
        </w:tc>
        <w:tc>
          <w:tcPr>
            <w:tcW w:type="dxa" w:w="3213"/>
          </w:tcPr>
          <w:p>
            <w:r>
              <w:rPr>
                <w:sz w:val="18"/>
              </w:rPr>
              <w:t>B</w:t>
            </w:r>
          </w:p>
        </w:tc>
      </w:tr>
      <w:tr>
        <w:tc>
          <w:tcPr>
            <w:tcW w:type="dxa" w:w="3213"/>
          </w:tcPr>
          <w:p>
            <w:r>
              <w:rPr>
                <w:sz w:val="18"/>
              </w:rPr>
              <w:t>68 saatlik kursun kac modulu vardi?</w:t>
            </w:r>
          </w:p>
        </w:tc>
        <w:tc>
          <w:tcPr>
            <w:tcW w:type="dxa" w:w="3213"/>
          </w:tcPr>
          <w:p>
            <w:r>
              <w:rPr>
                <w:sz w:val="18"/>
              </w:rPr>
              <w:t>A) 2  B) 3  C) 4  D) 5</w:t>
            </w:r>
          </w:p>
        </w:tc>
        <w:tc>
          <w:tcPr>
            <w:tcW w:type="dxa" w:w="3213"/>
          </w:tcPr>
          <w:p>
            <w:r>
              <w:rPr>
                <w:sz w:val="18"/>
              </w:rPr>
              <w:t>C</w:t>
            </w:r>
          </w:p>
        </w:tc>
      </w:tr>
      <w:tr>
        <w:tc>
          <w:tcPr>
            <w:tcW w:type="dxa" w:w="3213"/>
          </w:tcPr>
          <w:p>
            <w:r>
              <w:rPr>
                <w:sz w:val="18"/>
              </w:rPr>
              <w:t>Kurs sonrasi ogrenmeyi surdurmek icin en etkili yontem hangisidir?</w:t>
            </w:r>
          </w:p>
        </w:tc>
        <w:tc>
          <w:tcPr>
            <w:tcW w:type="dxa" w:w="3213"/>
          </w:tcPr>
          <w:p>
            <w:r>
              <w:rPr>
                <w:sz w:val="18"/>
              </w:rPr>
              <w:t>A) Sadece kitap okumak  B) Kisisel projeler gelistirmek  C) Sadece video izlemek  D) Hicbir sey yapmamak</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Yapay zeka ve otomasyon caginda mikro bilgisayar ve IoT becerilerinin onemi artacak mi azalacak mi? Bu becerilerin gelecekteki is dunyasindaki yeri ne olacak?</w:t>
      </w:r>
    </w:p>
    <w:p>
      <w:r>
        <w:rPr>
          <w:b/>
          <w:color w:val="2E7D32"/>
          <w:sz w:val="20"/>
        </w:rPr>
        <w:t>Eleştirel Düşünme:</w:t>
      </w:r>
    </w:p>
    <w:p>
      <w:r>
        <w:rPr>
          <w:b/>
          <w:color w:val="2E7D32"/>
          <w:sz w:val="20"/>
        </w:rPr>
        <w:t xml:space="preserve">  1. </w:t>
      </w:r>
      <w:r>
        <w:rPr>
          <w:sz w:val="20"/>
        </w:rPr>
        <w:t>Teknoloji egitiminde 'yaparak ogrenme' (hands-on) yaklasimi ile teorik egitim arasindaki ideal denge nedir? Bu kurs bu dengeyi basariyla kurdu mu?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"Proje Sunumlari ve Kurs Kapanisi"</w:t>
      </w:r>
    </w:p>
    <w:p>
      <w:r>
        <w:rPr>
          <w:b/>
          <w:color w:val="1B2A4A"/>
          <w:sz w:val="20"/>
        </w:rPr>
        <w:t xml:space="preserve">Hedef: </w:t>
      </w:r>
      <w:r>
        <w:rPr>
          <w:sz w:val="20"/>
        </w:rPr>
        <w:t>Projelerin sunumu, akran degerlendirmesi, kurs degerlendirmesi ve sertifika toreni</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Proje sunumlari: her kursiyer/grup 3-4 dakikalik sunum ve demo yapar</w:t>
            </w:r>
          </w:p>
        </w:tc>
        <w:tc>
          <w:tcPr>
            <w:tcW w:type="dxa" w:w="3213"/>
          </w:tcPr>
          <w:p>
            <w:r>
              <w:rPr>
                <w:sz w:val="18"/>
              </w:rPr>
              <w:t>15 dk</w:t>
            </w:r>
          </w:p>
        </w:tc>
      </w:tr>
      <w:tr>
        <w:tc>
          <w:tcPr>
            <w:tcW w:type="dxa" w:w="3213"/>
          </w:tcPr>
          <w:p>
            <w:r>
              <w:rPr>
                <w:sz w:val="18"/>
              </w:rPr>
              <w:t>2</w:t>
            </w:r>
          </w:p>
        </w:tc>
        <w:tc>
          <w:tcPr>
            <w:tcW w:type="dxa" w:w="3213"/>
          </w:tcPr>
          <w:p>
            <w:r>
              <w:rPr>
                <w:sz w:val="18"/>
              </w:rPr>
              <w:t>Akran degerlendirme formlarini doldurun ve en iyi projeler icin oylama yapin</w:t>
            </w:r>
          </w:p>
        </w:tc>
        <w:tc>
          <w:tcPr>
            <w:tcW w:type="dxa" w:w="3213"/>
          </w:tcPr>
          <w:p>
            <w:r>
              <w:rPr>
                <w:sz w:val="18"/>
              </w:rPr>
              <w:t>5 dk</w:t>
            </w:r>
          </w:p>
        </w:tc>
      </w:tr>
      <w:tr>
        <w:tc>
          <w:tcPr>
            <w:tcW w:type="dxa" w:w="3213"/>
          </w:tcPr>
          <w:p>
            <w:r>
              <w:rPr>
                <w:sz w:val="18"/>
              </w:rPr>
              <w:t>3</w:t>
            </w:r>
          </w:p>
        </w:tc>
        <w:tc>
          <w:tcPr>
            <w:tcW w:type="dxa" w:w="3213"/>
          </w:tcPr>
          <w:p>
            <w:r>
              <w:rPr>
                <w:sz w:val="18"/>
              </w:rPr>
              <w:t>Kurs degerlendirme anketi ve kisisel gelisim yol haritasi olusturma</w:t>
            </w:r>
          </w:p>
        </w:tc>
        <w:tc>
          <w:tcPr>
            <w:tcW w:type="dxa" w:w="3213"/>
          </w:tcPr>
          <w:p>
            <w:r>
              <w:rPr>
                <w:sz w:val="18"/>
              </w:rPr>
              <w:t>5 dk</w:t>
            </w:r>
          </w:p>
        </w:tc>
      </w:tr>
      <w:tr>
        <w:tc>
          <w:tcPr>
            <w:tcW w:type="dxa" w:w="3213"/>
          </w:tcPr>
          <w:p>
            <w:r>
              <w:rPr>
                <w:sz w:val="18"/>
              </w:rPr>
              <w:t>4</w:t>
            </w:r>
          </w:p>
        </w:tc>
        <w:tc>
          <w:tcPr>
            <w:tcW w:type="dxa" w:w="3213"/>
          </w:tcPr>
          <w:p>
            <w:r>
              <w:rPr>
                <w:sz w:val="18"/>
              </w:rPr>
              <w:t>Odul toreni, sertifika dagitimi ve kapinis konusmasi</w:t>
            </w:r>
          </w:p>
        </w:tc>
        <w:tc>
          <w:tcPr>
            <w:tcW w:type="dxa" w:w="3213"/>
          </w:tcPr>
          <w:p>
            <w:r>
              <w:rPr>
                <w:sz w:val="18"/>
              </w:rPr>
              <w:t>5 dk</w:t>
            </w:r>
          </w:p>
        </w:tc>
      </w:tr>
    </w:tbl>
    <w:p/>
    <w:p>
      <w:r>
        <w:rPr>
          <w:b/>
          <w:color w:val="1B2A4A"/>
          <w:sz w:val="20"/>
        </w:rPr>
        <w:t xml:space="preserve">Tamamlanma Kriteri: </w:t>
      </w:r>
      <w:r>
        <w:rPr>
          <w:sz w:val="20"/>
        </w:rPr>
        <w:t>Tum sunumlar tamamlanmis, degerlendirmeler yapilmis, anketler doldurulmus ve sertifikalar dagitilmis olmali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"En Iyi Proje Showcase"</w:t>
      </w:r>
    </w:p>
    <w:p>
      <w:r>
        <w:rPr>
          <w:b/>
          <w:color w:val="1B2A4A"/>
          <w:sz w:val="20"/>
        </w:rPr>
        <w:t xml:space="preserve">Eğitmenin Gösterdiği: </w:t>
      </w:r>
      <w:r>
        <w:rPr>
          <w:sz w:val="20"/>
        </w:rPr>
        <w:t>Sunumlari yonetir, zamanlama kontrolu yapar ve her sunum sonrasi kisa teknik degerlendirme verir.</w:t>
      </w:r>
    </w:p>
    <w:p>
      <w:r>
        <w:rPr>
          <w:b/>
          <w:color w:val="1B2A4A"/>
          <w:sz w:val="20"/>
        </w:rPr>
        <w:t xml:space="preserve">Öğrencinin Tekrarladığı: </w:t>
      </w:r>
      <w:r>
        <w:rPr>
          <w:sz w:val="20"/>
        </w:rPr>
        <w:t>Projesini sunar, demo yapar, sorulari yanitleer ve akran projelerini degerlendirir.</w:t>
      </w:r>
    </w:p>
    <w:p>
      <w:r>
        <w:rPr>
          <w:b/>
          <w:color w:val="1B2A4A"/>
          <w:sz w:val="20"/>
        </w:rPr>
        <w:t xml:space="preserve">Dikkat Noktaları: </w:t>
      </w:r>
      <w:r>
        <w:rPr>
          <w:sz w:val="20"/>
        </w:rPr>
        <w:t>Sunum surelerine kesinlikle uyulmali; her kursiyere esit sure verilmelidir. Demo calismasi icin yedek plan (video kaydi) hazir olmalidir.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Proje Sunumu</w:t>
            </w:r>
          </w:p>
        </w:tc>
        <w:tc>
          <w:tcPr>
            <w:tcW w:type="dxa" w:w="3213"/>
          </w:tcPr>
          <w:p>
            <w:r>
              <w:rPr>
                <w:sz w:val="18"/>
              </w:rPr>
              <w:t>Projenizi 3-4 dakikada sunun: problem, cozum, demo, ogrenilen dersler</w:t>
            </w:r>
          </w:p>
        </w:tc>
        <w:tc>
          <w:tcPr>
            <w:tcW w:type="dxa" w:w="3213"/>
          </w:tcPr>
          <w:p>
            <w:r>
              <w:rPr>
                <w:sz w:val="18"/>
              </w:rPr>
              <w:t>Kolay</w:t>
            </w:r>
          </w:p>
        </w:tc>
      </w:tr>
      <w:tr>
        <w:tc>
          <w:tcPr>
            <w:tcW w:type="dxa" w:w="3213"/>
          </w:tcPr>
          <w:p>
            <w:r>
              <w:rPr>
                <w:sz w:val="18"/>
              </w:rPr>
              <w:t>Akran Degerlendirme</w:t>
            </w:r>
          </w:p>
        </w:tc>
        <w:tc>
          <w:tcPr>
            <w:tcW w:type="dxa" w:w="3213"/>
          </w:tcPr>
          <w:p>
            <w:r>
              <w:rPr>
                <w:sz w:val="18"/>
              </w:rPr>
              <w:t>En az 3 akran projesini degerlendirme kriterlerine gore puanlayin ve yazili geri bildirim verin</w:t>
            </w:r>
          </w:p>
        </w:tc>
        <w:tc>
          <w:tcPr>
            <w:tcW w:type="dxa" w:w="3213"/>
          </w:tcPr>
          <w:p>
            <w:r>
              <w:rPr>
                <w:sz w:val="18"/>
              </w:rPr>
              <w:t>Orta</w:t>
            </w:r>
          </w:p>
        </w:tc>
      </w:tr>
      <w:tr>
        <w:tc>
          <w:tcPr>
            <w:tcW w:type="dxa" w:w="3213"/>
          </w:tcPr>
          <w:p>
            <w:r>
              <w:rPr>
                <w:sz w:val="18"/>
              </w:rPr>
              <w:t>Gelecek Yol Haritasi</w:t>
            </w:r>
          </w:p>
        </w:tc>
        <w:tc>
          <w:tcPr>
            <w:tcW w:type="dxa" w:w="3213"/>
          </w:tcPr>
          <w:p>
            <w:r>
              <w:rPr>
                <w:sz w:val="18"/>
              </w:rPr>
              <w:t>Kurs sonrasi 6 aylik ogrenme planini hazirlayin: hedefler, kaynaklar, projeler ve zaman cizelgesi</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"68 Saatin Muhasebesi"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68 saatlik kursun sonuna geldiniz. Ilk derste mikro bilgisayar nedir sorusuyla basladiniz, simdi kendi ozgun projenizi gelistirmis bir mikro bilgisayar gelistiricisisiniz. Kurs boyunca neler ogrendiniz? En cok zorlandiginiz anlar hangileri oldu? En cok keyif aldiginiz proje veya konu neydi? Bu deneyim kariyer heddeflerinizi nasil etkiledi? Butunsel bir degerlendirme yapin.</w:t>
            </w:r>
          </w:p>
        </w:tc>
      </w:tr>
    </w:tbl>
    <w:p/>
    <w:p>
      <w:r>
        <w:rPr>
          <w:b/>
          <w:color w:val="1B2A4A"/>
          <w:sz w:val="20"/>
        </w:rPr>
        <w:t xml:space="preserve">Beklenen Çıktı: </w:t>
      </w:r>
      <w:r>
        <w:rPr>
          <w:sz w:val="20"/>
        </w:rPr>
        <w:t>Kisisel kurs degerlendirme raporu: ogrenme kazanimlari, zorluklar ve asilma yollari, en degerli deneyimler ve gelecek hedefleri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son dersimizde projelerimizi basariyla sunduk, akran degerlendirmesi yaptik ve 68 saatlik kursumuzun butunsel muhasebesini gerceklestirdik. Modul 1'den Modul 4'e kadar mikro bilgisayar temelleri, programlama, haberlesme protokolleri ve uygulama gelistirme konularinda kapsamli bir egitim tamamladik. Her biriniz artik bagimsiz proje gelistirebilecek yetkinlige sahipsiniz!</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Proje Sunumu</w:t>
            </w:r>
          </w:p>
        </w:tc>
        <w:tc>
          <w:tcPr>
            <w:tcW w:type="dxa" w:w="4819"/>
            <w:shd w:fill="F5F5F5"/>
          </w:tcPr>
          <w:p>
            <w:r>
              <w:rPr>
                <w:b/>
                <w:color w:val="1B2A4A"/>
                <w:sz w:val="20"/>
              </w:rPr>
              <w:t xml:space="preserve">  Akran Degerlendirme</w:t>
            </w:r>
          </w:p>
        </w:tc>
      </w:tr>
      <w:tr>
        <w:tc>
          <w:tcPr>
            <w:tcW w:type="dxa" w:w="4819"/>
            <w:shd w:fill="F5F5F5"/>
          </w:tcPr>
          <w:p>
            <w:r>
              <w:rPr>
                <w:b/>
                <w:color w:val="1B2A4A"/>
                <w:sz w:val="20"/>
              </w:rPr>
              <w:t xml:space="preserve">  Kurs Degerlendirme</w:t>
            </w:r>
          </w:p>
        </w:tc>
        <w:tc>
          <w:tcPr>
            <w:tcW w:type="dxa" w:w="4819"/>
            <w:shd w:fill="F5F5F5"/>
          </w:tcPr>
          <w:p>
            <w:r>
              <w:rPr>
                <w:b/>
                <w:color w:val="1B2A4A"/>
                <w:sz w:val="20"/>
              </w:rPr>
              <w:t xml:space="preserve">  Gelecek Ogrenme Yol Haritasi</w:t>
            </w:r>
          </w:p>
        </w:tc>
      </w:tr>
      <w:tr>
        <w:tc>
          <w:tcPr>
            <w:tcW w:type="dxa" w:w="4819"/>
            <w:shd w:fill="F5F5F5"/>
          </w:tcPr>
          <w:p>
            <w:r>
              <w:rPr>
                <w:b/>
                <w:color w:val="1B2A4A"/>
                <w:sz w:val="20"/>
              </w:rPr>
              <w:t xml:space="preserve">  Yasam Boyu Ogrenme</w:t>
            </w:r>
          </w:p>
        </w:tc>
        <w:tc>
          <w:tcPr>
            <w:tcW w:type="dxa" w:w="4819"/>
          </w:tcPr>
          <w:p/>
        </w:tc>
      </w:tr>
    </w:tbl>
    <w:p/>
    <w:p>
      <w:pPr>
        <w:spacing w:before="200"/>
      </w:pPr>
      <w:r>
        <w:rPr>
          <w:b/>
          <w:color w:val="757575"/>
          <w:sz w:val="24"/>
        </w:rPr>
        <w:t xml:space="preserve">  Bir Sonraki Dersle Köprü</w:t>
      </w:r>
    </w:p>
    <w:p>
      <w:r>
        <w:rPr>
          <w:sz w:val="20"/>
        </w:rPr>
        <w:t>Kurs sona eriyor ama ogrenme yolculugunuz devam ediyor! Kisisel projeler gelistirin, maker topluluklarina katilin ve teknolojinin sinirlarini zorlaayin. Basarilar!</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Kurs sonrasi ilk 2 hafta icinde: 1) Projenize en az 1 yeni ozellik ekleyin, 2) GitHub'a yukleyin ve README ile dokumante edin, 3) Ogrenme yol haritanizi takip etmeye baslayin.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Projeksiyon ve ses sistemini sunum oncesi test edin</w:t>
      </w:r>
    </w:p>
    <w:p>
      <w:pPr>
        <w:pStyle w:val="ListBullet"/>
      </w:pPr>
      <w:r>
        <w:rPr>
          <w:sz w:val="20"/>
        </w:rPr>
        <w:t>Sertifikalari bastararak ve imzalatarak hazir bulundurun</w:t>
      </w:r>
    </w:p>
    <w:p>
      <w:pPr>
        <w:pStyle w:val="ListBullet"/>
      </w:pPr>
      <w:r>
        <w:rPr>
          <w:sz w:val="20"/>
        </w:rPr>
        <w:t>Akran degerlendirme formlari ve kurs degerlendirme anketlerini cogaltin</w:t>
      </w:r>
    </w:p>
    <w:p>
      <w:pPr>
        <w:pStyle w:val="ListBullet"/>
      </w:pPr>
      <w:r>
        <w:rPr>
          <w:sz w:val="20"/>
        </w:rPr>
        <w:t>Odul kategorileri ve kucuk odulleri (varsa) hazirlayin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Sunum suresi asimi</w:t>
            </w:r>
          </w:p>
        </w:tc>
        <w:tc>
          <w:tcPr>
            <w:tcW w:type="dxa" w:w="4819"/>
          </w:tcPr>
          <w:p>
            <w:r>
              <w:rPr>
                <w:sz w:val="18"/>
              </w:rPr>
              <w:t>Kesin zaman siniri koyun (3 dk sunum + 1 dk soru), zamanlayici kullanin</w:t>
            </w:r>
          </w:p>
        </w:tc>
      </w:tr>
      <w:tr>
        <w:tc>
          <w:tcPr>
            <w:tcW w:type="dxa" w:w="4819"/>
          </w:tcPr>
          <w:p>
            <w:r>
              <w:rPr>
                <w:sz w:val="18"/>
              </w:rPr>
              <w:t>Demo calismamaasi</w:t>
            </w:r>
          </w:p>
        </w:tc>
        <w:tc>
          <w:tcPr>
            <w:tcW w:type="dxa" w:w="4819"/>
          </w:tcPr>
          <w:p>
            <w:r>
              <w:rPr>
                <w:sz w:val="18"/>
              </w:rPr>
              <w:t>Her kursiyer icin yedek demo videosu kaydetirin, teknik sorunlarda video gosterilir</w:t>
            </w:r>
          </w:p>
        </w:tc>
      </w:tr>
    </w:tbl>
    <w:p/>
    <w:p>
      <w:r>
        <w:rPr>
          <w:b/>
          <w:color w:val="1B2A4A"/>
          <w:sz w:val="20"/>
        </w:rPr>
        <w:t xml:space="preserve">Zaman Yönetimi: </w:t>
      </w:r>
      <w:r>
        <w:rPr>
          <w:sz w:val="20"/>
        </w:rPr>
        <w:t>Sunumlara 20 dk, degerlendirme ve ankete 10 dk, sertifika toreni ve kapanisa 10 dk ayirin. Sunumlarin uzamamasina dikkat edin.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Sunum yapamayan kursiyerler projesini kisa bir yazili rapor olarak teslim edebilir. Teknik sorunlarda poster sunum formatina gecilebilir.</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