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61-64.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61-64.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61. Saat</w:t>
            </w:r>
          </w:p>
        </w:tc>
        <w:tc>
          <w:tcPr>
            <w:tcW w:type="dxa" w:w="3213"/>
          </w:tcPr>
          <w:p>
            <w:r>
              <w:rPr>
                <w:sz w:val="18"/>
              </w:rPr>
              <w:t>Hava İstasyonu Projesi: Sensör Okuma ve Veri İşleme</w:t>
            </w:r>
          </w:p>
        </w:tc>
        <w:tc>
          <w:tcPr>
            <w:tcW w:type="dxa" w:w="3213"/>
          </w:tcPr>
          <w:p>
            <w:r>
              <w:rPr>
                <w:sz w:val="18"/>
              </w:rPr>
              <w:t>45 dk</w:t>
            </w:r>
          </w:p>
        </w:tc>
      </w:tr>
      <w:tr>
        <w:tc>
          <w:tcPr>
            <w:tcW w:type="dxa" w:w="3213"/>
          </w:tcPr>
          <w:p>
            <w:r>
              <w:rPr>
                <w:sz w:val="18"/>
              </w:rPr>
              <w:t>62. Saat</w:t>
            </w:r>
          </w:p>
        </w:tc>
        <w:tc>
          <w:tcPr>
            <w:tcW w:type="dxa" w:w="3213"/>
          </w:tcPr>
          <w:p>
            <w:r>
              <w:rPr>
                <w:sz w:val="18"/>
              </w:rPr>
              <w:t>Hava İstasyonu Projesi: LCD Ekran ve Grafik Gösterimi</w:t>
            </w:r>
          </w:p>
        </w:tc>
        <w:tc>
          <w:tcPr>
            <w:tcW w:type="dxa" w:w="3213"/>
          </w:tcPr>
          <w:p>
            <w:r>
              <w:rPr>
                <w:sz w:val="18"/>
              </w:rPr>
              <w:t>45 dk</w:t>
            </w:r>
          </w:p>
        </w:tc>
      </w:tr>
      <w:tr>
        <w:tc>
          <w:tcPr>
            <w:tcW w:type="dxa" w:w="3213"/>
          </w:tcPr>
          <w:p>
            <w:r>
              <w:rPr>
                <w:sz w:val="18"/>
              </w:rPr>
              <w:t>63. Saat</w:t>
            </w:r>
          </w:p>
        </w:tc>
        <w:tc>
          <w:tcPr>
            <w:tcW w:type="dxa" w:w="3213"/>
          </w:tcPr>
          <w:p>
            <w:r>
              <w:rPr>
                <w:sz w:val="18"/>
              </w:rPr>
              <w:t>Güvenlik Alarm Sistemi Projesi: PIR + Buzzer + Kamera</w:t>
            </w:r>
          </w:p>
        </w:tc>
        <w:tc>
          <w:tcPr>
            <w:tcW w:type="dxa" w:w="3213"/>
          </w:tcPr>
          <w:p>
            <w:r>
              <w:rPr>
                <w:sz w:val="18"/>
              </w:rPr>
              <w:t>45 dk</w:t>
            </w:r>
          </w:p>
        </w:tc>
      </w:tr>
      <w:tr>
        <w:tc>
          <w:tcPr>
            <w:tcW w:type="dxa" w:w="3213"/>
          </w:tcPr>
          <w:p>
            <w:r>
              <w:rPr>
                <w:sz w:val="18"/>
              </w:rPr>
              <w:t>64. Saat</w:t>
            </w:r>
          </w:p>
        </w:tc>
        <w:tc>
          <w:tcPr>
            <w:tcW w:type="dxa" w:w="3213"/>
          </w:tcPr>
          <w:p>
            <w:r>
              <w:rPr>
                <w:sz w:val="18"/>
              </w:rPr>
              <w:t>Robot Araba Projesi: Motor Kontrolü ve Engelden Kaçınma</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61. SAAT  ━━━</w:t>
      </w:r>
    </w:p>
    <w:p>
      <w:pPr>
        <w:jc w:val="center"/>
      </w:pPr>
      <w:r>
        <w:rPr>
          <w:color w:val="2C6FAD"/>
          <w:sz w:val="32"/>
        </w:rPr>
        <w:t>Hava İstasyonu Projesi: Sensör Okuma ve Veri İşleme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DHT22 sıcaklık/nem sensörü ve BMP280 barometrik basınç sensörünü Raspberry Pi ile entegre eder, sensör verilerini okur, işler ve CSV dosyasına kaydederek veri loglama sistemi oluşturur.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M4U-K1</w:t>
            </w:r>
          </w:p>
        </w:tc>
        <w:tc>
          <w:tcPr>
            <w:tcW w:type="dxa" w:w="3213"/>
          </w:tcPr>
          <w:p>
            <w:r>
              <w:rPr>
                <w:sz w:val="18"/>
              </w:rPr>
              <w:t>DHT22 sensörünün çalışma prensibini açıklar, GPIO bağlantısını yapar ve Python ile sıcaklık/nem verilerini okur</w:t>
            </w:r>
          </w:p>
        </w:tc>
        <w:tc>
          <w:tcPr>
            <w:tcW w:type="dxa" w:w="3213"/>
          </w:tcPr>
          <w:p>
            <w:r>
              <w:rPr>
                <w:sz w:val="18"/>
              </w:rPr>
              <w:t>Uygulama</w:t>
            </w:r>
          </w:p>
        </w:tc>
      </w:tr>
      <w:tr>
        <w:tc>
          <w:tcPr>
            <w:tcW w:type="dxa" w:w="3213"/>
          </w:tcPr>
          <w:p>
            <w:r>
              <w:rPr>
                <w:sz w:val="18"/>
              </w:rPr>
              <w:t>M4U-K2</w:t>
            </w:r>
          </w:p>
        </w:tc>
        <w:tc>
          <w:tcPr>
            <w:tcW w:type="dxa" w:w="3213"/>
          </w:tcPr>
          <w:p>
            <w:r>
              <w:rPr>
                <w:sz w:val="18"/>
              </w:rPr>
              <w:t>BMP280 barometrik basınç sensörünü I2C protokolü üzerinden bağlar ve basınç/yükseklik verilerini okur</w:t>
            </w:r>
          </w:p>
        </w:tc>
        <w:tc>
          <w:tcPr>
            <w:tcW w:type="dxa" w:w="3213"/>
          </w:tcPr>
          <w:p>
            <w:r>
              <w:rPr>
                <w:sz w:val="18"/>
              </w:rPr>
              <w:t>Uygulama</w:t>
            </w:r>
          </w:p>
        </w:tc>
      </w:tr>
      <w:tr>
        <w:tc>
          <w:tcPr>
            <w:tcW w:type="dxa" w:w="3213"/>
          </w:tcPr>
          <w:p>
            <w:r>
              <w:rPr>
                <w:sz w:val="18"/>
              </w:rPr>
              <w:t>M4U-K3</w:t>
            </w:r>
          </w:p>
        </w:tc>
        <w:tc>
          <w:tcPr>
            <w:tcW w:type="dxa" w:w="3213"/>
          </w:tcPr>
          <w:p>
            <w:r>
              <w:rPr>
                <w:sz w:val="18"/>
              </w:rPr>
              <w:t>Birden fazla sensörden gelen verileri birleştirerek CSV formatında dosyaya kaydeden veri loglama sistemi tasarlar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temel kullanımı, Python programlama temelleri ve sensör kavramları (Modül 3)</w:t>
      </w:r>
    </w:p>
    <w:p>
      <w:pPr>
        <w:spacing w:before="200"/>
      </w:pPr>
      <w:r>
        <w:rPr>
          <w:b/>
          <w:color w:val="757575"/>
          <w:sz w:val="24"/>
        </w:rPr>
        <w:t xml:space="preserve">  Öğrencinin Bilmesi Gerekenler</w:t>
      </w:r>
    </w:p>
    <w:p>
      <w:pPr>
        <w:pStyle w:val="ListBullet"/>
      </w:pPr>
      <w:r>
        <w:rPr>
          <w:sz w:val="20"/>
        </w:rPr>
        <w:t>GPIO pin yapısı ve dijital/analog sinyal farkı</w:t>
      </w:r>
    </w:p>
    <w:p>
      <w:pPr>
        <w:pStyle w:val="ListBullet"/>
      </w:pPr>
      <w:r>
        <w:rPr>
          <w:sz w:val="20"/>
        </w:rPr>
        <w:t>Python dosya okuma/yazma işlemleri ve CSV modülü</w:t>
      </w:r>
    </w:p>
    <w:p>
      <w:pPr>
        <w:pStyle w:val="ListBullet"/>
      </w:pPr>
      <w:r>
        <w:rPr>
          <w:sz w:val="20"/>
        </w:rPr>
        <w:t>I2C iletişim protokolünün temel çalışma prensibi</w:t>
      </w:r>
    </w:p>
    <w:p>
      <w:pPr>
        <w:spacing w:before="200"/>
      </w:pPr>
      <w:r>
        <w:rPr>
          <w:b/>
          <w:color w:val="757575"/>
          <w:sz w:val="24"/>
        </w:rPr>
        <w:t xml:space="preserve">  Olası Kavram Yanılgıları</w:t>
      </w:r>
    </w:p>
    <w:p>
      <w:pPr>
        <w:pStyle w:val="ListBullet"/>
      </w:pPr>
      <w:r>
        <w:rPr>
          <w:sz w:val="20"/>
        </w:rPr>
        <w:t>DHT22 sensörü sürekli okuma yapabilir - DHT22 minimum 2 saniye aralıkla okunmalıdır, aksi hâlde hatalı değerler döner</w:t>
      </w:r>
    </w:p>
    <w:p>
      <w:pPr>
        <w:pStyle w:val="ListBullet"/>
      </w:pPr>
      <w:r>
        <w:rPr>
          <w:sz w:val="20"/>
        </w:rPr>
        <w:t>Barometrik basınç sadece hava durumu tahmini içindir - BMP280 ile yükseklik hesaplaması da yapılabilir, drone ve navigasyon projelerinde kullanılır</w:t>
      </w:r>
    </w:p>
    <w:p>
      <w:pPr>
        <w:spacing w:before="200"/>
      </w:pPr>
      <w:r>
        <w:rPr>
          <w:b/>
          <w:color w:val="757575"/>
          <w:sz w:val="24"/>
        </w:rPr>
        <w:t xml:space="preserve">  Hazırlık Materyalleri</w:t>
      </w:r>
    </w:p>
    <w:p>
      <w:pPr>
        <w:pStyle w:val="ListBullet"/>
      </w:pPr>
      <w:r>
        <w:rPr>
          <w:sz w:val="20"/>
        </w:rPr>
        <w:t>Raspberry Pi 4, breadboard ve jumper kablolar</w:t>
      </w:r>
    </w:p>
    <w:p>
      <w:pPr>
        <w:pStyle w:val="ListBullet"/>
      </w:pPr>
      <w:r>
        <w:rPr>
          <w:sz w:val="20"/>
        </w:rPr>
        <w:t>DHT22 sıcaklık/nem sensörü ve 10K pull-up direnci</w:t>
      </w:r>
    </w:p>
    <w:p>
      <w:pPr>
        <w:pStyle w:val="ListBullet"/>
      </w:pPr>
      <w:r>
        <w:rPr>
          <w:sz w:val="20"/>
        </w:rPr>
        <w:t>BMP280 barometrik basınç sensörü (I2C modül)</w:t>
      </w:r>
    </w:p>
    <w:p>
      <w:pPr>
        <w:pStyle w:val="ListBullet"/>
      </w:pPr>
      <w:r>
        <w:rPr>
          <w:sz w:val="20"/>
        </w:rPr>
        <w:t>LCD ekran (16x2 veya I2C OLED) - sonraki ders için hazırlık</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Meteoroloji istasyonları hava durumunu nasıl ölçer? Sıcaklık, nem ve basınç verileri toplanır, kaydedilir ve analiz edilir. Biz de aynı sistemi minyatür hâlde Raspberry Pi ile kuracağız: Kendi hava istasyonumuzu yapacağız!</w:t>
      </w:r>
    </w:p>
    <w:p>
      <w:r>
        <w:rPr>
          <w:b/>
          <w:color w:val="1B2A4A"/>
          <w:sz w:val="20"/>
        </w:rPr>
        <w:t xml:space="preserve">Günlük Hayat Bağlantısı: </w:t>
      </w:r>
      <w:r>
        <w:rPr>
          <w:sz w:val="20"/>
        </w:rPr>
        <w:t>Telefonunuzdaki hava durumu uygulaması da benzer sensörlerden gelen verileri kullanır. Biz bu verileri kendimiz toplayacak, işleyecek ve kaydedecek bir sistem kuracağız.</w:t>
      </w:r>
    </w:p>
    <w:p>
      <w:pPr>
        <w:spacing w:before="200"/>
      </w:pPr>
      <w:r>
        <w:rPr>
          <w:b/>
          <w:color w:val="2C6FAD"/>
          <w:sz w:val="24"/>
        </w:rPr>
        <w:t xml:space="preserve">  Ön Bilgi Yoklama Soruları</w:t>
      </w:r>
    </w:p>
    <w:p>
      <w:r>
        <w:rPr>
          <w:b/>
          <w:color w:val="2C6FAD"/>
          <w:sz w:val="20"/>
        </w:rPr>
        <w:t xml:space="preserve">  1. </w:t>
      </w:r>
      <w:r>
        <w:rPr>
          <w:sz w:val="20"/>
        </w:rPr>
        <w:t>Kursiyerlerden bir sensörün fiziksel bir büyüklüğü (sıcaklık, nem, basınç) nasıl elektrik sinyaline dönüştürdüğünü ve bu sinyalin mikro bilgisayar tarafından nasıl okunduğunu açıklamaları istenir.</w:t>
      </w:r>
    </w:p>
    <w:p>
      <w:pPr>
        <w:spacing w:before="200"/>
      </w:pPr>
      <w:r>
        <w:rPr>
          <w:b/>
          <w:color w:val="2C6FAD"/>
          <w:sz w:val="24"/>
        </w:rPr>
        <w:t xml:space="preserve">  Motivasyon Etkinliği: "Mini Meteoroloji İstasyonu Tasarımı"</w:t>
      </w:r>
    </w:p>
    <w:p>
      <w:r>
        <w:rPr>
          <w:b/>
          <w:color w:val="1B2A4A"/>
          <w:sz w:val="20"/>
        </w:rPr>
        <w:t xml:space="preserve">Açıklama: </w:t>
      </w:r>
      <w:r>
        <w:rPr>
          <w:sz w:val="20"/>
        </w:rPr>
        <w:t>Kursiyerler gerçek bir hava istasyonunun bileşenlerini keşfediyor ve kendi mini versiyonlarını planlıyor.</w:t>
      </w:r>
    </w:p>
    <w:p>
      <w:r>
        <w:rPr>
          <w:b/>
          <w:color w:val="1B2A4A"/>
          <w:sz w:val="20"/>
        </w:rPr>
        <w:t xml:space="preserve">Yönerge: </w:t>
      </w:r>
      <w:r>
        <w:rPr>
          <w:sz w:val="20"/>
        </w:rPr>
        <w:t>Eğitmen tahtaya bir meteoroloji istasyonunun temel bileşenlerini çizer: sıcaklık sensörü, nem sensörü, barometrik basınç sensörü, rüzgâr ölçer, yağmur ölçer. Kursiyerlerden hangi sensörleri Raspberry Pi ile kullanabileceklerini ve hangi verileri toplayabileceklerini tartışmaları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çiftçi, serasındaki sıcaklık ve nem değerlerini günde 3 kez elle ölçüyor ama bu yeterli değil: Gece ani sıcaklık düşüşlerini kaçırıyor ve ürünleri zarar görüyor. Otomatik olarak her 5 dakikada bir ölçüm yapan, verileri kaydeden ve kritik değerlerde uyarı veren bir sistem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"DHT22 ve BMP280 Sensör Keşfi"</w:t>
      </w:r>
    </w:p>
    <w:p>
      <w:r>
        <w:rPr>
          <w:b/>
          <w:color w:val="1B2A4A"/>
          <w:sz w:val="20"/>
        </w:rPr>
        <w:t xml:space="preserve">Türü: </w:t>
      </w:r>
      <w:r>
        <w:rPr>
          <w:sz w:val="20"/>
        </w:rPr>
        <w:t>Laboratuvar çalışması ve araştırma</w:t>
      </w:r>
    </w:p>
    <w:p>
      <w:r>
        <w:rPr>
          <w:b/>
          <w:color w:val="1B2A4A"/>
          <w:sz w:val="20"/>
        </w:rPr>
        <w:t xml:space="preserve">Amacı: </w:t>
      </w:r>
      <w:r>
        <w:rPr>
          <w:sz w:val="20"/>
        </w:rPr>
        <w:t>DHT22 ve BMP280 sensörlerinin çalışma prensiplerini keşfetme ve bağlantı şemalarını oluşturma</w:t>
      </w:r>
    </w:p>
    <w:p>
      <w:r>
        <w:rPr>
          <w:b/>
          <w:color w:val="1B2A4A"/>
          <w:sz w:val="20"/>
        </w:rPr>
        <w:t xml:space="preserve">Malzemeler: </w:t>
      </w:r>
      <w:r>
        <w:rPr>
          <w:sz w:val="20"/>
        </w:rPr>
        <w:t>DHT22 ve BMP280 sensörleri, Raspberry Pi, breadboard, jumper kablolar, datasheet dökümanları</w:t>
      </w:r>
    </w:p>
    <w:p>
      <w:pPr>
        <w:spacing w:before="200"/>
      </w:pPr>
      <w:r>
        <w:rPr>
          <w:b/>
          <w:color w:val="007A7A"/>
          <w:sz w:val="24"/>
        </w:rPr>
        <w:t xml:space="preserve">  Yönerge Adımları</w:t>
      </w:r>
    </w:p>
    <w:p>
      <w:r>
        <w:rPr>
          <w:b/>
          <w:color w:val="007A7A"/>
          <w:sz w:val="20"/>
        </w:rPr>
        <w:t xml:space="preserve">  1. </w:t>
      </w:r>
      <w:r>
        <w:rPr>
          <w:sz w:val="20"/>
        </w:rPr>
        <w:t>DHT22 sensörünün datasheet'ini inceleyin: Ölçüm aralığı, hassasiyet, besleme gerilimi ve pin yapısını not edin</w:t>
      </w:r>
    </w:p>
    <w:p>
      <w:r>
        <w:rPr>
          <w:b/>
          <w:color w:val="007A7A"/>
          <w:sz w:val="20"/>
        </w:rPr>
        <w:t xml:space="preserve">  2. </w:t>
      </w:r>
      <w:r>
        <w:rPr>
          <w:sz w:val="20"/>
        </w:rPr>
        <w:t>BMP280 sensörünün I2C adresi, ölçüm aralığı ve hassasiyetini araştırın ve DHT22 ile karşılaştırma tablosu oluşturun</w:t>
      </w:r>
    </w:p>
    <w:p>
      <w:r>
        <w:rPr>
          <w:b/>
          <w:color w:val="007A7A"/>
          <w:sz w:val="20"/>
        </w:rPr>
        <w:t xml:space="preserve">  3. </w:t>
      </w:r>
      <w:r>
        <w:rPr>
          <w:sz w:val="20"/>
        </w:rPr>
        <w:t>Her iki sensör için Fritzing veya elle breadboard bağlantı şeması çizin: Hangi pin nereye bağlanacak?</w:t>
      </w:r>
    </w:p>
    <w:p>
      <w:r>
        <w:rPr>
          <w:b/>
          <w:color w:val="007A7A"/>
          <w:sz w:val="20"/>
        </w:rPr>
        <w:t xml:space="preserve">  4. </w:t>
      </w:r>
      <w:r>
        <w:rPr>
          <w:sz w:val="20"/>
        </w:rPr>
        <w:t>Python'da CSV modülünü araştırın ve sensör verilerini nasıl kaydedeceğinizi planlayın</w:t>
      </w:r>
    </w:p>
    <w:p>
      <w:r>
        <w:rPr>
          <w:b/>
          <w:color w:val="1B2A4A"/>
          <w:sz w:val="20"/>
        </w:rPr>
        <w:t xml:space="preserve">Öğrenci Rolü: </w:t>
      </w:r>
      <w:r>
        <w:rPr>
          <w:sz w:val="20"/>
        </w:rPr>
        <w:t>Gruplar hâlinde sensör datasheet'lerini inceler, bağlantı şemalarını çizer ve veri kayıt formatını planlar.</w:t>
      </w:r>
    </w:p>
    <w:p>
      <w:r>
        <w:rPr>
          <w:b/>
          <w:color w:val="1B2A4A"/>
          <w:sz w:val="20"/>
        </w:rPr>
        <w:t xml:space="preserve">Öğretmen Rolü: </w:t>
      </w:r>
      <w:r>
        <w:rPr>
          <w:sz w:val="20"/>
        </w:rPr>
        <w:t>Sensör türleri (dijital vs analog, tek kablolu vs I2C) arasındaki farkları açıklar ve doğru bağlantı için kritik noktaları vurgular.</w:t>
      </w:r>
    </w:p>
    <w:p>
      <w:r>
        <w:rPr>
          <w:b/>
          <w:color w:val="1B2A4A"/>
          <w:sz w:val="20"/>
        </w:rPr>
        <w:t xml:space="preserve">Beklenen Ürün: </w:t>
      </w:r>
      <w:r>
        <w:rPr>
          <w:sz w:val="20"/>
        </w:rPr>
        <w:t>Sensör karşılaştırma tablosu, breadboard bağlantı şeması ve CSV veri kayıt formatı tasarımı</w:t>
      </w:r>
    </w:p>
    <w:p>
      <w:pPr>
        <w:spacing w:before="200"/>
      </w:pPr>
      <w:r>
        <w:rPr>
          <w:b/>
          <w:color w:val="007A7A"/>
          <w:sz w:val="24"/>
        </w:rPr>
        <w:t xml:space="preserve">  Araştırma Soruları</w:t>
      </w:r>
    </w:p>
    <w:p>
      <w:r>
        <w:rPr>
          <w:b/>
          <w:color w:val="007A7A"/>
          <w:sz w:val="20"/>
        </w:rPr>
        <w:t xml:space="preserve">  1. </w:t>
      </w:r>
      <w:r>
        <w:rPr>
          <w:sz w:val="20"/>
        </w:rPr>
        <w:t>DHT22 sensörü tek kablolu (one-wire benzeri) protokol kullanırken BMP280 neden I2C tercih edilmiştir? Her iki protokolün avantaj ve dezavantajları nelerdir?</w:t>
      </w:r>
    </w:p>
    <w:p>
      <w:r>
        <w:rPr>
          <w:b/>
          <w:color w:val="1B2A4A"/>
          <w:sz w:val="20"/>
        </w:rPr>
        <w:t xml:space="preserve">Grupla Çalışma Kuralları: </w:t>
      </w:r>
      <w:r>
        <w:rPr>
          <w:sz w:val="20"/>
        </w:rPr>
        <w:t>Her grup en az 1 sensör bağlantı şeması çizmeli ve veri kayıt formatını (CSV başlıkları, veri tipleri) tanımlamalıdır.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DHT22 Sensörü</w:t>
            </w:r>
          </w:p>
        </w:tc>
        <w:tc>
          <w:tcPr>
            <w:tcW w:type="dxa" w:w="2409"/>
          </w:tcPr>
          <w:p>
            <w:r>
              <w:rPr>
                <w:sz w:val="18"/>
              </w:rPr>
              <w:t>Sıcaklık (-40 ile +80 derece C) ve nem (%0-100 RH) ölçen dijital sensör; tek veri pini üzerinden iletişim kurar, 2 saniye minimum okuma aralığı gerektirir</w:t>
            </w:r>
          </w:p>
        </w:tc>
        <w:tc>
          <w:tcPr>
            <w:tcW w:type="dxa" w:w="2409"/>
          </w:tcPr>
          <w:p>
            <w:r>
              <w:rPr>
                <w:sz w:val="18"/>
              </w:rPr>
              <w:t>Adafruit_DHT kütüphanesi, GPIO veri pini, 10K pull-up direnci, 2 sn okuma aralığı</w:t>
            </w:r>
          </w:p>
        </w:tc>
        <w:tc>
          <w:tcPr>
            <w:tcW w:type="dxa" w:w="2409"/>
          </w:tcPr>
          <w:p>
            <w:r>
              <w:rPr>
                <w:sz w:val="18"/>
              </w:rPr>
              <w:t>import Adafruit_DHT; sensor = Adafruit_DHT.DHT22; pin = 4; nem, sicaklik = Adafruit_DHT.read_retry(sensor, pin); print(f'Sicaklik: {sicaklik:.1f}C, Nem: {nem:.1f}%')</w:t>
            </w:r>
          </w:p>
        </w:tc>
      </w:tr>
      <w:tr>
        <w:tc>
          <w:tcPr>
            <w:tcW w:type="dxa" w:w="2409"/>
          </w:tcPr>
          <w:p>
            <w:r>
              <w:rPr>
                <w:sz w:val="18"/>
              </w:rPr>
              <w:t>BMP280 Sensörü</w:t>
            </w:r>
          </w:p>
        </w:tc>
        <w:tc>
          <w:tcPr>
            <w:tcW w:type="dxa" w:w="2409"/>
          </w:tcPr>
          <w:p>
            <w:r>
              <w:rPr>
                <w:sz w:val="18"/>
              </w:rPr>
              <w:t>Barometrik basınç (300-1100 hPa) ve sıcaklık ölçen I2C sensör; basınç verisinden yükseklik hesaplanabilir, yüksek hassasiyet (+/- 1 hPa)</w:t>
            </w:r>
          </w:p>
        </w:tc>
        <w:tc>
          <w:tcPr>
            <w:tcW w:type="dxa" w:w="2409"/>
          </w:tcPr>
          <w:p>
            <w:r>
              <w:rPr>
                <w:sz w:val="18"/>
              </w:rPr>
              <w:t>I2C adresi 0x76/0x77, smbus2 kütüphanesi, basınç-yükseklik formülü, kalibrasyon verileri</w:t>
            </w:r>
          </w:p>
        </w:tc>
        <w:tc>
          <w:tcPr>
            <w:tcW w:type="dxa" w:w="2409"/>
          </w:tcPr>
          <w:p>
            <w:r>
              <w:rPr>
                <w:sz w:val="18"/>
              </w:rPr>
              <w:t>import board; import adafruit_bmp280; i2c = board.I2C(); bmp = adafruit_bmp280.Adafruit_BMP280_I2C(i2c); print(f'Basinc: {bmp.pressure:.1f} hPa, Sicaklik: {bmp.temperature:.1f}C')</w:t>
            </w:r>
          </w:p>
        </w:tc>
      </w:tr>
      <w:tr>
        <w:tc>
          <w:tcPr>
            <w:tcW w:type="dxa" w:w="2409"/>
          </w:tcPr>
          <w:p>
            <w:r>
              <w:rPr>
                <w:sz w:val="18"/>
              </w:rPr>
              <w:t>Veri Loglama</w:t>
            </w:r>
          </w:p>
        </w:tc>
        <w:tc>
          <w:tcPr>
            <w:tcW w:type="dxa" w:w="2409"/>
          </w:tcPr>
          <w:p>
            <w:r>
              <w:rPr>
                <w:sz w:val="18"/>
              </w:rPr>
              <w:t>Sensörlerden okunan verilerin zaman damgası ile birlikte dosyaya (CSV, SQLite vb.) düzenli olarak kaydedilmesi işlemi</w:t>
            </w:r>
          </w:p>
        </w:tc>
        <w:tc>
          <w:tcPr>
            <w:tcW w:type="dxa" w:w="2409"/>
          </w:tcPr>
          <w:p>
            <w:r>
              <w:rPr>
                <w:sz w:val="18"/>
              </w:rPr>
              <w:t>CSV modülü, datetime zaman damgası, periyodik okuma, dosya yönetimi</w:t>
            </w:r>
          </w:p>
        </w:tc>
        <w:tc>
          <w:tcPr>
            <w:tcW w:type="dxa" w:w="2409"/>
          </w:tcPr>
          <w:p>
            <w:r>
              <w:rPr>
                <w:sz w:val="18"/>
              </w:rPr>
              <w:t>import csv; from datetime import datetime; with open('veri.csv','a',newline='') as f: writer = csv.writer(f); writer.writerow([datetime.now(), sicaklik, nem, basinc])</w:t>
            </w:r>
          </w:p>
        </w:tc>
      </w:tr>
      <w:tr>
        <w:tc>
          <w:tcPr>
            <w:tcW w:type="dxa" w:w="2409"/>
          </w:tcPr>
          <w:p>
            <w:r>
              <w:rPr>
                <w:sz w:val="18"/>
              </w:rPr>
              <w:t>I2C Protokolü</w:t>
            </w:r>
          </w:p>
        </w:tc>
        <w:tc>
          <w:tcPr>
            <w:tcW w:type="dxa" w:w="2409"/>
          </w:tcPr>
          <w:p>
            <w:r>
              <w:rPr>
                <w:sz w:val="18"/>
              </w:rPr>
              <w:t>İki kablolu (SDA veri, SCL saat) seri iletişim protokolü; birden fazla cihazın aynı hat üzerinden farklı adreslerle haberleşmesini sağlar</w:t>
            </w:r>
          </w:p>
        </w:tc>
        <w:tc>
          <w:tcPr>
            <w:tcW w:type="dxa" w:w="2409"/>
          </w:tcPr>
          <w:p>
            <w:r>
              <w:rPr>
                <w:sz w:val="18"/>
              </w:rPr>
              <w:t>SDA (veri), SCL (saat), 7-bit adres, master-slave yapısı, i2cdetect komutu</w:t>
            </w:r>
          </w:p>
        </w:tc>
        <w:tc>
          <w:tcPr>
            <w:tcW w:type="dxa" w:w="2409"/>
          </w:tcPr>
          <w:p>
            <w:r>
              <w:rPr>
                <w:sz w:val="18"/>
              </w:rPr>
              <w:t>Terminal: sudo i2cdetect -y 1 komutu ile bağlı I2C cihazlarının adresleri taranır; BMP280 genellikle 0x76 veya 0x77 adresinde görünür</w:t>
            </w:r>
          </w:p>
        </w:tc>
      </w:tr>
    </w:tbl>
    <w:p/>
    <w:p>
      <w:pPr>
        <w:spacing w:before="200"/>
      </w:pPr>
      <w:r>
        <w:rPr>
          <w:b/>
          <w:color w:val="E65C00"/>
          <w:sz w:val="24"/>
        </w:rPr>
        <w:t xml:space="preserve">  Konu Anlatımı</w:t>
      </w:r>
    </w:p>
    <w:p>
      <w:r>
        <w:rPr>
          <w:sz w:val="20"/>
        </w:rPr>
        <w:t>DHT22 Sensörü ile Sıcaklık ve Nem Ölçümü: DHT22 (AM2302) dijital bir sıcaklık ve nem sensörüdür. Teknik özellikler: Sıcaklık aralığı -40 ile +80 derece C (hassasiyet +/- 0.5 derece C), nem aralığı %0-100 RH (hassasiyet +/- 2-5%). Bağlantı: VCC (3.3V veya 5V), GND, DATA pini (GPIO4 önerilir) ve VCC-DATA arası 10K pull-up direnci. Python kodu: Adafruit_DHT kütüphanesi kullanılır. read_retry() fonksiyonu otomatik yeniden deneme yapar. Önemli: Minimum 2 saniye okuma aralığı bırakılmalıdır, aksi hâlde sensör hatalı değer döndürür veya hiç yanıt vermez.</w:t>
      </w:r>
    </w:p>
    <w:p>
      <w:r>
        <w:rPr>
          <w:sz w:val="20"/>
        </w:rPr>
        <w:t>BMP280 Barometrik Basınç Sensörü ve I2C İletişimi: BMP280, Bosch üretimi yüksek hassasiyetli barometrik basınç sensörüdür. Basınç aralığı: 300-1100 hPa, hassasiyet: +/- 1 hPa. I2C bağlantısı: VCC (3.3V), GND, SDA (GPIO2/SDA1), SCL (GPIO3/SCL1). Raspberry Pi'de I2C'yi etkinleştirme: raspi-config &gt; Interface Options &gt; I2C &gt; Enable. i2cdetect -y 1 komutu ile sensörün adresi doğrulanır. Basınçtan yükseklik hesaplama: h = 44330 * (1 - (P/P0)^(1/5.255)) formülü kullanılır; P0 deniz seviyesi basıncı (1013.25 hPa).</w:t>
      </w:r>
    </w:p>
    <w:p>
      <w:r>
        <w:rPr>
          <w:sz w:val="20"/>
        </w:rPr>
        <w:t>Çoklu Sensör Veri Loglama Sistemi: Birden fazla sensörden gelen veriler tek bir sistemde birleştirilir. Veri akışı: 1) Sensörlerden okuma (DHT22 + BMP280), 2) Veri doğrulama (None kontrolü, aralık kontrolü), 3) Zaman damgası ekleme, 4) CSV dosyasına yazma. CSV dosya yapısı: tarih_saat, sicaklik_dht, nem, basinc, sicaklik_bmp, yukseklik. Periyodik okuma: time.sleep(300) ile 5 dakikada bir okuma. Hata yönetimi: try-except blokları ile sensör okuma hatalarını yakalama ve loglama. Dosya rotasyonu: Günlük yeni dosya oluşturma (veri_2024-01-15.csv gibi).</w:t>
      </w:r>
    </w:p>
    <w:p>
      <w:r>
        <w:rPr>
          <w:sz w:val="20"/>
        </w:rPr>
        <w:t>Veri İşleme ve Analiz Temelleri: Toplanan ham veriler üzerinde temel işlemler: Ortalama hesaplama (son 1 saatlik ortalama sıcaklık), minimum/maksimum değerleri belirleme, trend analizi (sıcaklık yükseliyor mu düşüyor mu?). Python ile basit istatistik: statistics modülü (mean, median, stdev). Eşik değer kontrolü: Sıcaklık 35 derece C üzerine çıkarsa veya nem %80'in üzerine çıkarsa uyarı oluşturma. Veri temizleme: Hatalı okumalar (None, aralık dışı değerler) filtreleme. Bu veriler bir sonraki derste grafik olarak görselleştirilecek.</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DHT22 sensör okuma kodu</w:t>
            </w:r>
          </w:p>
        </w:tc>
        <w:tc>
          <w:tcPr>
            <w:tcW w:type="dxa" w:w="3213"/>
          </w:tcPr>
          <w:p>
            <w:r>
              <w:rPr>
                <w:sz w:val="18"/>
              </w:rPr>
              <w:t>import Adafruit_DHT</w:t>
              <w:br/>
              <w:t>import time</w:t>
              <w:br/>
              <w:br/>
              <w:t>sensor = Adafruit_DHT.DHT22</w:t>
              <w:br/>
              <w:t>pin = 4  # GPIO4</w:t>
              <w:br/>
              <w:br/>
              <w:t>while True:</w:t>
              <w:br/>
              <w:t xml:space="preserve">    nem, sicaklik = Adafruit_DHT.read_retry(sensor, pin)</w:t>
              <w:br/>
              <w:t xml:space="preserve">    if nem is not None and sicaklik is not None:</w:t>
              <w:br/>
              <w:t xml:space="preserve">        print(f'Sicaklik: {sicaklik:.1f}C')</w:t>
              <w:br/>
              <w:t xml:space="preserve">        print(f'Nem: {nem:.1f}%')</w:t>
              <w:br/>
              <w:t xml:space="preserve">    else:</w:t>
              <w:br/>
              <w:t xml:space="preserve">        print('Okuma hatasi!')</w:t>
              <w:br/>
              <w:t xml:space="preserve">    time.sleep(2)  # Minimum 2 sn bekleme</w:t>
            </w:r>
          </w:p>
        </w:tc>
        <w:tc>
          <w:tcPr>
            <w:tcW w:type="dxa" w:w="3213"/>
          </w:tcPr>
          <w:p>
            <w:r>
              <w:rPr>
                <w:sz w:val="18"/>
              </w:rPr>
              <w:t>DHT22 sensöründen sıcaklık ve nem verisi okuma; read_retry otomatik yeniden deneme yapar</w:t>
            </w:r>
          </w:p>
        </w:tc>
      </w:tr>
      <w:tr>
        <w:tc>
          <w:tcPr>
            <w:tcW w:type="dxa" w:w="3213"/>
          </w:tcPr>
          <w:p>
            <w:r>
              <w:rPr>
                <w:sz w:val="18"/>
              </w:rPr>
              <w:t>BMP280 basınç ve yükseklik hesaplama</w:t>
            </w:r>
          </w:p>
        </w:tc>
        <w:tc>
          <w:tcPr>
            <w:tcW w:type="dxa" w:w="3213"/>
          </w:tcPr>
          <w:p>
            <w:r>
              <w:rPr>
                <w:sz w:val="18"/>
              </w:rPr>
              <w:t>import board</w:t>
              <w:br/>
              <w:t>import adafruit_bmp280</w:t>
              <w:br/>
              <w:br/>
              <w:t>i2c = board.I2C()</w:t>
              <w:br/>
              <w:t>bmp = adafruit_bmp280.Adafruit_BMP280_I2C(i2c)</w:t>
              <w:br/>
              <w:t>bmp.sea_level_pressure = 1013.25  # hPa</w:t>
              <w:br/>
              <w:br/>
              <w:t>print(f'Sicaklik: {bmp.temperature:.1f} C')</w:t>
              <w:br/>
              <w:t>print(f'Basinc: {bmp.pressure:.1f} hPa')</w:t>
              <w:br/>
              <w:t>print(f'Yukseklik: {bmp.altitude:.1f} m')</w:t>
            </w:r>
          </w:p>
        </w:tc>
        <w:tc>
          <w:tcPr>
            <w:tcW w:type="dxa" w:w="3213"/>
          </w:tcPr>
          <w:p>
            <w:r>
              <w:rPr>
                <w:sz w:val="18"/>
              </w:rPr>
              <w:t>BMP280 ile basınç ölçümü ve barometrik formülle yükseklik hesaplama</w:t>
            </w:r>
          </w:p>
        </w:tc>
      </w:tr>
      <w:tr>
        <w:tc>
          <w:tcPr>
            <w:tcW w:type="dxa" w:w="3213"/>
          </w:tcPr>
          <w:p>
            <w:r>
              <w:rPr>
                <w:sz w:val="18"/>
              </w:rPr>
              <w:t>CSV veri loglama sistemi</w:t>
            </w:r>
          </w:p>
        </w:tc>
        <w:tc>
          <w:tcPr>
            <w:tcW w:type="dxa" w:w="3213"/>
          </w:tcPr>
          <w:p>
            <w:r>
              <w:rPr>
                <w:sz w:val="18"/>
              </w:rPr>
              <w:t>import csv</w:t>
              <w:br/>
              <w:t>from datetime import datetime</w:t>
              <w:br/>
              <w:t>import time</w:t>
              <w:br/>
              <w:br/>
              <w:t>def log_veri(dosya, sicaklik, nem, basinc):</w:t>
              <w:br/>
              <w:t xml:space="preserve">    with open(dosya, 'a', newline='') as f:</w:t>
              <w:br/>
              <w:t xml:space="preserve">        writer = csv.writer(f)</w:t>
              <w:br/>
              <w:t xml:space="preserve">        writer.writerow([</w:t>
              <w:br/>
              <w:t xml:space="preserve">            datetime.now().strftime('%Y-%m-%d %H:%M:%S'),</w:t>
              <w:br/>
              <w:t xml:space="preserve">            f'{sicaklik:.1f}', f'{nem:.1f}', f'{basinc:.1f}'</w:t>
              <w:br/>
              <w:t xml:space="preserve">        ])</w:t>
              <w:br/>
              <w:br/>
              <w:t># Ana dongu: Her 5 dakikada bir kayit</w:t>
              <w:br/>
              <w:t>while True:</w:t>
              <w:br/>
              <w:t xml:space="preserve">    # Sensorleri oku ve logla</w:t>
              <w:br/>
              <w:t xml:space="preserve">    log_veri('hava_verisi.csv', sicaklik, nem, basinc)</w:t>
              <w:br/>
              <w:t xml:space="preserve">    time.sleep(300)</w:t>
            </w:r>
          </w:p>
        </w:tc>
        <w:tc>
          <w:tcPr>
            <w:tcW w:type="dxa" w:w="3213"/>
          </w:tcPr>
          <w:p>
            <w:r>
              <w:rPr>
                <w:sz w:val="18"/>
              </w:rPr>
              <w:t>Zaman damgalı CSV veri loglama; her 5 dakikada bir sensör verilerini dosyaya kaydeder</w:t>
            </w:r>
          </w:p>
        </w:tc>
      </w:tr>
    </w:tbl>
    <w:p/>
    <w:p>
      <w:pPr>
        <w:spacing w:before="200"/>
      </w:pPr>
      <w:r>
        <w:rPr>
          <w:b/>
          <w:color w:val="E65C00"/>
          <w:sz w:val="24"/>
        </w:rPr>
        <w:t xml:space="preserve">  Görseller ve Tablolar</w:t>
      </w:r>
    </w:p>
    <w:p>
      <w:pPr>
        <w:pStyle w:val="ListBullet"/>
      </w:pPr>
      <w:r>
        <w:rPr>
          <w:sz w:val="20"/>
        </w:rPr>
        <w:t>DHT22 ve BMP280 sensör bağlantı şeması (Raspberry Pi GPIO pinleri)</w:t>
      </w:r>
    </w:p>
    <w:p>
      <w:pPr>
        <w:pStyle w:val="ListBullet"/>
      </w:pPr>
      <w:r>
        <w:rPr>
          <w:sz w:val="20"/>
        </w:rPr>
        <w:t>Veri loglama sistemi akış diyagramı (sensör okuma &gt; doğrulama &gt; CSV kayıt)</w:t>
      </w:r>
    </w:p>
    <w:p>
      <w:pPr>
        <w:spacing w:before="200"/>
      </w:pPr>
      <w:r>
        <w:rPr>
          <w:b/>
          <w:color w:val="E65C00"/>
          <w:sz w:val="24"/>
        </w:rPr>
        <w:t xml:space="preserve">  Analoji ve Benzetmeler</w:t>
      </w:r>
    </w:p>
    <w:p>
      <w:r>
        <w:rPr>
          <w:b/>
          <w:color w:val="E65C00"/>
          <w:sz w:val="20"/>
        </w:rPr>
        <w:t xml:space="preserve">  1. </w:t>
      </w:r>
      <w:r>
        <w:rPr>
          <w:sz w:val="20"/>
        </w:rPr>
        <w:t>DHT22 sensörü = Dijital termometre gibidir: Sıcaklık ve nemi ölçer ama sadece periyodik olarak okuyabilirsiniz. I2C protokolü = Sınıf yoklaması gibidir: Öğretmen (master) her öğrenciye (slave) numarasıyla (adres) seslenip yanıt alır</w:t>
      </w:r>
    </w:p>
    <w:p>
      <w:pPr>
        <w:spacing w:before="200"/>
      </w:pPr>
      <w:r>
        <w:rPr>
          <w:b/>
          <w:color w:val="E65C00"/>
          <w:sz w:val="24"/>
        </w:rPr>
        <w:t xml:space="preserve">  Öğrenci Soru-Cevap</w:t>
      </w:r>
    </w:p>
    <w:p>
      <w:pPr>
        <w:pStyle w:val="ListBullet"/>
      </w:pPr>
      <w:r>
        <w:rPr>
          <w:sz w:val="20"/>
        </w:rPr>
        <w:t>DHT22 sensöründe neden minimum 2 saniye okuma aralığı gereklidir?</w:t>
      </w:r>
    </w:p>
    <w:p>
      <w:pPr>
        <w:pStyle w:val="ListBullet"/>
      </w:pPr>
      <w:r>
        <w:rPr>
          <w:sz w:val="20"/>
        </w:rPr>
        <w:t>I2C protokolünde SDA ve SCL hatlarının rolleri nedir?</w:t>
      </w:r>
    </w:p>
    <w:p>
      <w:pPr>
        <w:pStyle w:val="ListBullet"/>
      </w:pPr>
      <w:r>
        <w:rPr>
          <w:sz w:val="20"/>
        </w:rPr>
        <w:t>CSV veri loglamada zaman damgası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"Hava İstasyonu Sensör Sistemi Kurulumu"</w:t>
      </w:r>
    </w:p>
    <w:p>
      <w:r>
        <w:rPr>
          <w:b/>
          <w:color w:val="1B2A4A"/>
          <w:sz w:val="20"/>
        </w:rPr>
        <w:t xml:space="preserve">Türü: </w:t>
      </w:r>
      <w:r>
        <w:rPr>
          <w:sz w:val="20"/>
        </w:rPr>
        <w:t>Laboratuvar uygulaması ve proje geliştirme</w:t>
      </w:r>
    </w:p>
    <w:p>
      <w:r>
        <w:rPr>
          <w:b/>
          <w:color w:val="1B2A4A"/>
          <w:sz w:val="20"/>
        </w:rPr>
        <w:t xml:space="preserve">Amacı: </w:t>
      </w:r>
      <w:r>
        <w:rPr>
          <w:sz w:val="20"/>
        </w:rPr>
        <w:t>DHT22 ve BMP280 sensörlerini entegre ederek çalışan bir veri loglama sistemi kurma becerisi kazandırma</w:t>
      </w:r>
    </w:p>
    <w:p>
      <w:pPr>
        <w:spacing w:before="200"/>
      </w:pPr>
      <w:r>
        <w:rPr>
          <w:b/>
          <w:color w:val="6A1B9A"/>
          <w:sz w:val="24"/>
        </w:rPr>
        <w:t xml:space="preserve">  Yönerge Adımları</w:t>
      </w:r>
    </w:p>
    <w:p>
      <w:r>
        <w:rPr>
          <w:b/>
          <w:color w:val="6A1B9A"/>
          <w:sz w:val="20"/>
        </w:rPr>
        <w:t xml:space="preserve">  1. </w:t>
      </w:r>
      <w:r>
        <w:rPr>
          <w:sz w:val="20"/>
        </w:rPr>
        <w:t>DHT22 sensörünü breadboard üzerinde bağlayın, pull-up direncini ekleyin ve test okuma yapın</w:t>
      </w:r>
    </w:p>
    <w:p>
      <w:r>
        <w:rPr>
          <w:b/>
          <w:color w:val="6A1B9A"/>
          <w:sz w:val="20"/>
        </w:rPr>
        <w:t xml:space="preserve">  2. </w:t>
      </w:r>
      <w:r>
        <w:rPr>
          <w:sz w:val="20"/>
        </w:rPr>
        <w:t>BMP280 sensörünü I2C hattına bağlayın, i2cdetect ile adresini doğrulayın ve test okuma yapın</w:t>
      </w:r>
    </w:p>
    <w:p>
      <w:r>
        <w:rPr>
          <w:b/>
          <w:color w:val="6A1B9A"/>
          <w:sz w:val="20"/>
        </w:rPr>
        <w:t xml:space="preserve">  3. </w:t>
      </w:r>
      <w:r>
        <w:rPr>
          <w:sz w:val="20"/>
        </w:rPr>
        <w:t>Her iki sensörden gelen verileri birleştiren ve CSV dosyasına kaydeden Python scripti yazın</w:t>
      </w:r>
    </w:p>
    <w:p>
      <w:r>
        <w:rPr>
          <w:b/>
          <w:color w:val="6A1B9A"/>
          <w:sz w:val="20"/>
        </w:rPr>
        <w:t xml:space="preserve">  4. </w:t>
      </w:r>
      <w:r>
        <w:rPr>
          <w:sz w:val="20"/>
        </w:rPr>
        <w:t>5 dakikalık test çalışması yaparak verilerin doğru kaydedildiğini ve dosya formatının tutarlı olduğunu doğrulayın</w:t>
      </w:r>
    </w:p>
    <w:p>
      <w:r>
        <w:rPr>
          <w:b/>
          <w:color w:val="1B2A4A"/>
          <w:sz w:val="20"/>
        </w:rPr>
        <w:t xml:space="preserve">Beklenen Ürün: </w:t>
      </w:r>
      <w:r>
        <w:rPr>
          <w:sz w:val="20"/>
        </w:rPr>
        <w:t>Çalışan hava istasyonu sensör sistemi, CSV veri dosyası ve bağlantı şeması dokümantasyonu</w:t>
      </w:r>
    </w:p>
    <w:p>
      <w:pPr>
        <w:spacing w:before="200"/>
      </w:pPr>
      <w:r>
        <w:rPr>
          <w:b/>
          <w:color w:val="6A1B9A"/>
          <w:sz w:val="24"/>
        </w:rPr>
        <w:t xml:space="preserve">  Transfer Soruları</w:t>
      </w:r>
    </w:p>
    <w:p>
      <w:r>
        <w:rPr>
          <w:b/>
          <w:color w:val="6A1B9A"/>
          <w:sz w:val="20"/>
        </w:rPr>
        <w:t xml:space="preserve">  1. </w:t>
      </w:r>
      <w:r>
        <w:rPr>
          <w:sz w:val="20"/>
        </w:rPr>
        <w:t>Çoklu sensör entegrasyonu ve veri loglama becerisi IoT projeleri, endüstriyel otomasyon ve çevresel izleme sistemlerinde doğrudan kullanılır.</w:t>
      </w:r>
    </w:p>
    <w:p>
      <w:r>
        <w:rPr>
          <w:b/>
          <w:color w:val="1B2A4A"/>
          <w:sz w:val="20"/>
        </w:rPr>
        <w:t xml:space="preserve">İlişkili Disiplinler: </w:t>
      </w:r>
      <w:r>
        <w:rPr>
          <w:sz w:val="20"/>
        </w:rPr>
        <w:t>Elektronik (sensör bağlantıları), programlama (Python veri işleme), meteoroloji (hava durumu parametreleri)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Sensörünüz zaman zaman None değeri döndürüyor ve bu hatalı veriler CSV dosyanıza karışıyor. Veri kalitesini artırmak için hangi doğrulama ve filtreleme mekanizmalarını eklersiniz?</w:t>
            </w:r>
          </w:p>
        </w:tc>
      </w:tr>
    </w:tbl>
    <w:p/>
    <w:p>
      <w:r>
        <w:rPr>
          <w:b/>
          <w:color w:val="1B2A4A"/>
          <w:sz w:val="20"/>
        </w:rPr>
        <w:t xml:space="preserve">Yaratıcı Görev: </w:t>
      </w:r>
      <w:r>
        <w:rPr>
          <w:sz w:val="20"/>
        </w:rPr>
        <w:t>Bu hava istasyonunu bir sera otomasyonuna dönüştürmek isteseydiniz, sıcaklık ve nem verilerine göre fan, ısıtıcı ve sulama sistemini otomatik kontrol eden bir algoritma nasıl tasarlardınız?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DHT22 sensör bağlantısı ve okuma işlemi başarılı mı?</w:t>
      </w:r>
    </w:p>
    <w:p>
      <w:r>
        <w:rPr>
          <w:sz w:val="20"/>
        </w:rPr>
        <w:t xml:space="preserve">  ☐  BMP280 I2C bağlantısı ve basınç okuması doğru çalışıyor mu?</w:t>
      </w:r>
    </w:p>
    <w:p>
      <w:r>
        <w:rPr>
          <w:sz w:val="20"/>
        </w:rPr>
        <w:t xml:space="preserve">  ☐  CSV veri loglama sistemi düzgün kaydediyor mu?</w:t>
      </w:r>
    </w:p>
    <w:p>
      <w:pPr>
        <w:spacing w:before="200"/>
      </w:pPr>
      <w:r>
        <w:rPr>
          <w:b/>
          <w:color w:val="2E7D32"/>
          <w:sz w:val="24"/>
        </w:rPr>
        <w:t xml:space="preserve">  Öz Değerlendirme Soruları</w:t>
      </w:r>
    </w:p>
    <w:p>
      <w:r>
        <w:rPr>
          <w:b/>
          <w:color w:val="2E7D32"/>
          <w:sz w:val="20"/>
        </w:rPr>
        <w:t xml:space="preserve">  1. </w:t>
      </w:r>
      <w:r>
        <w:rPr>
          <w:sz w:val="20"/>
        </w:rPr>
        <w:t>DHT22 ve BMP280 sensörleri hangi fiziksel büyüklükleri ölçer?</w:t>
      </w:r>
    </w:p>
    <w:p>
      <w:r>
        <w:rPr>
          <w:b/>
          <w:color w:val="2E7D32"/>
          <w:sz w:val="20"/>
        </w:rPr>
        <w:t xml:space="preserve">  2. </w:t>
      </w:r>
      <w:r>
        <w:rPr>
          <w:sz w:val="20"/>
        </w:rPr>
        <w:t>I2C protokolünde birden fazla sensör aynı hatta nasıl bağlanır?</w:t>
      </w:r>
    </w:p>
    <w:p>
      <w:r>
        <w:rPr>
          <w:b/>
          <w:color w:val="2E7D32"/>
          <w:sz w:val="20"/>
        </w:rPr>
        <w:t xml:space="preserve">  3. </w:t>
      </w:r>
      <w:r>
        <w:rPr>
          <w:sz w:val="20"/>
        </w:rPr>
        <w:t>Veri loglama sisteminde hata yönetimi neden kritiktir?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DHT22 sensörü için minimum okuma aralığı nedir?</w:t>
            </w:r>
          </w:p>
        </w:tc>
        <w:tc>
          <w:tcPr>
            <w:tcW w:type="dxa" w:w="3213"/>
          </w:tcPr>
          <w:p>
            <w:r>
              <w:rPr>
                <w:sz w:val="18"/>
              </w:rPr>
              <w:t>A) 0.5 saniye  B) 1 saniye  C) 2 saniye  D) 5 saniye</w:t>
            </w:r>
          </w:p>
        </w:tc>
        <w:tc>
          <w:tcPr>
            <w:tcW w:type="dxa" w:w="3213"/>
          </w:tcPr>
          <w:p>
            <w:r>
              <w:rPr>
                <w:sz w:val="18"/>
              </w:rPr>
              <w:t>C</w:t>
            </w:r>
          </w:p>
        </w:tc>
      </w:tr>
      <w:tr>
        <w:tc>
          <w:tcPr>
            <w:tcW w:type="dxa" w:w="3213"/>
          </w:tcPr>
          <w:p>
            <w:r>
              <w:rPr>
                <w:sz w:val="18"/>
              </w:rPr>
              <w:t>BMP280 sensörü hangi iletişim protokolünü kullanır?</w:t>
            </w:r>
          </w:p>
        </w:tc>
        <w:tc>
          <w:tcPr>
            <w:tcW w:type="dxa" w:w="3213"/>
          </w:tcPr>
          <w:p>
            <w:r>
              <w:rPr>
                <w:sz w:val="18"/>
              </w:rPr>
              <w:t>A) UART  B) SPI  C) I2C  D) One-Wire</w:t>
            </w:r>
          </w:p>
        </w:tc>
        <w:tc>
          <w:tcPr>
            <w:tcW w:type="dxa" w:w="3213"/>
          </w:tcPr>
          <w:p>
            <w:r>
              <w:rPr>
                <w:sz w:val="18"/>
              </w:rPr>
              <w:t>C</w:t>
            </w:r>
          </w:p>
        </w:tc>
      </w:tr>
      <w:tr>
        <w:tc>
          <w:tcPr>
            <w:tcW w:type="dxa" w:w="3213"/>
          </w:tcPr>
          <w:p>
            <w:r>
              <w:rPr>
                <w:sz w:val="18"/>
              </w:rPr>
              <w:t>CSV dosyasına veri yazarken zaman damgası eklemek neden önemlidir?</w:t>
            </w:r>
          </w:p>
        </w:tc>
        <w:tc>
          <w:tcPr>
            <w:tcW w:type="dxa" w:w="3213"/>
          </w:tcPr>
          <w:p>
            <w:r>
              <w:rPr>
                <w:sz w:val="18"/>
              </w:rPr>
              <w:t>A) Dosya boyutunu küçültmek için  B) Verilerin ne zaman toplandığını bilmek ve analiz yapabilmek için  C) Sensörü kalibre etmek için  D) Dosyayı şifrelemek için</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Açık kaynak hava istasyonu projeleri profesyonel meteoroloji istasyonlarının yerini alabilir mi? Veri doğruluğu ve güvenilirliği açısından karşılaştırınız.</w:t>
      </w:r>
    </w:p>
    <w:p>
      <w:r>
        <w:rPr>
          <w:b/>
          <w:color w:val="2E7D32"/>
          <w:sz w:val="20"/>
        </w:rPr>
        <w:t>Eleştirel Düşünme:</w:t>
      </w:r>
    </w:p>
    <w:p>
      <w:r>
        <w:rPr>
          <w:b/>
          <w:color w:val="2E7D32"/>
          <w:sz w:val="20"/>
        </w:rPr>
        <w:t xml:space="preserve">  1. </w:t>
      </w:r>
      <w:r>
        <w:rPr>
          <w:sz w:val="20"/>
        </w:rPr>
        <w:t>IoT sensör verilerinin sürekli toplanması gizlilik ve güvenlik açısından ne tür riskler oluşturur? Bir ev hava istasyonunun verileri kötüye kullanılabilir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"DHT22 + BMP280 Hava İstasyonu Kurulumu"</w:t>
      </w:r>
    </w:p>
    <w:p>
      <w:r>
        <w:rPr>
          <w:b/>
          <w:color w:val="1B2A4A"/>
          <w:sz w:val="20"/>
        </w:rPr>
        <w:t xml:space="preserve">Hedef: </w:t>
      </w:r>
      <w:r>
        <w:rPr>
          <w:sz w:val="20"/>
        </w:rPr>
        <w:t>İki farklı sensörü Raspberry Pi ile entegre ederek çalışan bir veri loglama sistemi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DHT22 sensörünü GPIO4 pinine bağlayın, 10K pull-up direnci ekleyin ve test okuma yapın</w:t>
            </w:r>
          </w:p>
        </w:tc>
        <w:tc>
          <w:tcPr>
            <w:tcW w:type="dxa" w:w="3213"/>
          </w:tcPr>
          <w:p>
            <w:r>
              <w:rPr>
                <w:sz w:val="18"/>
              </w:rPr>
              <w:t>5 dk</w:t>
            </w:r>
          </w:p>
        </w:tc>
      </w:tr>
      <w:tr>
        <w:tc>
          <w:tcPr>
            <w:tcW w:type="dxa" w:w="3213"/>
          </w:tcPr>
          <w:p>
            <w:r>
              <w:rPr>
                <w:sz w:val="18"/>
              </w:rPr>
              <w:t>2</w:t>
            </w:r>
          </w:p>
        </w:tc>
        <w:tc>
          <w:tcPr>
            <w:tcW w:type="dxa" w:w="3213"/>
          </w:tcPr>
          <w:p>
            <w:r>
              <w:rPr>
                <w:sz w:val="18"/>
              </w:rPr>
              <w:t>BMP280 sensörünü I2C hattına (SDA/SCL) bağlayın ve i2cdetect ile doğrulayın</w:t>
            </w:r>
          </w:p>
        </w:tc>
        <w:tc>
          <w:tcPr>
            <w:tcW w:type="dxa" w:w="3213"/>
          </w:tcPr>
          <w:p>
            <w:r>
              <w:rPr>
                <w:sz w:val="18"/>
              </w:rPr>
              <w:t>5 dk</w:t>
            </w:r>
          </w:p>
        </w:tc>
      </w:tr>
      <w:tr>
        <w:tc>
          <w:tcPr>
            <w:tcW w:type="dxa" w:w="3213"/>
          </w:tcPr>
          <w:p>
            <w:r>
              <w:rPr>
                <w:sz w:val="18"/>
              </w:rPr>
              <w:t>3</w:t>
            </w:r>
          </w:p>
        </w:tc>
        <w:tc>
          <w:tcPr>
            <w:tcW w:type="dxa" w:w="3213"/>
          </w:tcPr>
          <w:p>
            <w:r>
              <w:rPr>
                <w:sz w:val="18"/>
              </w:rPr>
              <w:t>Her iki sensörden veri okuyan ve CSV'ye kaydeden Python scriptini yazın ve çalıştırın</w:t>
            </w:r>
          </w:p>
        </w:tc>
        <w:tc>
          <w:tcPr>
            <w:tcW w:type="dxa" w:w="3213"/>
          </w:tcPr>
          <w:p>
            <w:r>
              <w:rPr>
                <w:sz w:val="18"/>
              </w:rPr>
              <w:t>5 dk</w:t>
            </w:r>
          </w:p>
        </w:tc>
      </w:tr>
      <w:tr>
        <w:tc>
          <w:tcPr>
            <w:tcW w:type="dxa" w:w="3213"/>
          </w:tcPr>
          <w:p>
            <w:r>
              <w:rPr>
                <w:sz w:val="18"/>
              </w:rPr>
              <w:t>4</w:t>
            </w:r>
          </w:p>
        </w:tc>
        <w:tc>
          <w:tcPr>
            <w:tcW w:type="dxa" w:w="3213"/>
          </w:tcPr>
          <w:p>
            <w:r>
              <w:rPr>
                <w:sz w:val="18"/>
              </w:rPr>
              <w:t>5 dakikalık veri toplama testi yapın, CSV dosyasını kontrol edin ve hata yönetimi ekleyin</w:t>
            </w:r>
          </w:p>
        </w:tc>
        <w:tc>
          <w:tcPr>
            <w:tcW w:type="dxa" w:w="3213"/>
          </w:tcPr>
          <w:p>
            <w:r>
              <w:rPr>
                <w:sz w:val="18"/>
              </w:rPr>
              <w:t>5 dk</w:t>
            </w:r>
          </w:p>
        </w:tc>
      </w:tr>
    </w:tbl>
    <w:p/>
    <w:p>
      <w:r>
        <w:rPr>
          <w:b/>
          <w:color w:val="1B2A4A"/>
          <w:sz w:val="20"/>
        </w:rPr>
        <w:t xml:space="preserve">Tamamlanma Kriteri: </w:t>
      </w:r>
      <w:r>
        <w:rPr>
          <w:sz w:val="20"/>
        </w:rPr>
        <w:t>Her iki sensör doğru okunuyor, veriler zaman damgasıyla CSV dosyasına düzenli kaydediliyor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"Sensör Bağlantı ve Veri Okuma Gösterimi"</w:t>
      </w:r>
    </w:p>
    <w:p>
      <w:r>
        <w:rPr>
          <w:b/>
          <w:color w:val="1B2A4A"/>
          <w:sz w:val="20"/>
        </w:rPr>
        <w:t xml:space="preserve">Eğitmenin Gösterdiği: </w:t>
      </w:r>
      <w:r>
        <w:rPr>
          <w:sz w:val="20"/>
        </w:rPr>
        <w:t>DHT22 ve BMP280 sensörlerini breadboard üzerinde bağlar, Python koduyla canlı veri okuma yapar ve CSV dosyasının oluşumunu gösterir.</w:t>
      </w:r>
    </w:p>
    <w:p>
      <w:r>
        <w:rPr>
          <w:b/>
          <w:color w:val="1B2A4A"/>
          <w:sz w:val="20"/>
        </w:rPr>
        <w:t xml:space="preserve">Öğrencinin Tekrarladığı: </w:t>
      </w:r>
      <w:r>
        <w:rPr>
          <w:sz w:val="20"/>
        </w:rPr>
        <w:t>Eğitmeni izler, kendi breadboard bağlantısını yapar ve sensör okuma kodunu çalıştırarak sonuçları karşılaştırır.</w:t>
      </w:r>
    </w:p>
    <w:p>
      <w:r>
        <w:rPr>
          <w:b/>
          <w:color w:val="1B2A4A"/>
          <w:sz w:val="20"/>
        </w:rPr>
        <w:t xml:space="preserve">Dikkat Noktaları: </w:t>
      </w:r>
      <w:r>
        <w:rPr>
          <w:sz w:val="20"/>
        </w:rPr>
        <w:t>Sensör bağlantılarında VCC ve GND'nin ters bağlanmamasına dikkat edin; ters polarite sensörü yakabilir. I2C hattında pull-up dirençleri gerekebilir.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Tekli Sensör Okuma</w:t>
            </w:r>
          </w:p>
        </w:tc>
        <w:tc>
          <w:tcPr>
            <w:tcW w:type="dxa" w:w="3213"/>
          </w:tcPr>
          <w:p>
            <w:r>
              <w:rPr>
                <w:sz w:val="18"/>
              </w:rPr>
              <w:t>DHT22 sensöründen 10 okuma yapın, sonuçları ekrana yazdırın ve ortalama sıcaklık/nem hesaplayın</w:t>
            </w:r>
          </w:p>
        </w:tc>
        <w:tc>
          <w:tcPr>
            <w:tcW w:type="dxa" w:w="3213"/>
          </w:tcPr>
          <w:p>
            <w:r>
              <w:rPr>
                <w:sz w:val="18"/>
              </w:rPr>
              <w:t>Kolay</w:t>
            </w:r>
          </w:p>
        </w:tc>
      </w:tr>
      <w:tr>
        <w:tc>
          <w:tcPr>
            <w:tcW w:type="dxa" w:w="3213"/>
          </w:tcPr>
          <w:p>
            <w:r>
              <w:rPr>
                <w:sz w:val="18"/>
              </w:rPr>
              <w:t>Çift Sensör Entegrasyonu</w:t>
            </w:r>
          </w:p>
        </w:tc>
        <w:tc>
          <w:tcPr>
            <w:tcW w:type="dxa" w:w="3213"/>
          </w:tcPr>
          <w:p>
            <w:r>
              <w:rPr>
                <w:sz w:val="18"/>
              </w:rPr>
              <w:t>DHT22 ve BMP280 sensörlerini aynı anda okuyup verileri tek bir CSV satırına kaydeden script yazın</w:t>
            </w:r>
          </w:p>
        </w:tc>
        <w:tc>
          <w:tcPr>
            <w:tcW w:type="dxa" w:w="3213"/>
          </w:tcPr>
          <w:p>
            <w:r>
              <w:rPr>
                <w:sz w:val="18"/>
              </w:rPr>
              <w:t>Orta</w:t>
            </w:r>
          </w:p>
        </w:tc>
      </w:tr>
      <w:tr>
        <w:tc>
          <w:tcPr>
            <w:tcW w:type="dxa" w:w="3213"/>
          </w:tcPr>
          <w:p>
            <w:r>
              <w:rPr>
                <w:sz w:val="18"/>
              </w:rPr>
              <w:t>Akıllı Veri Loglama</w:t>
            </w:r>
          </w:p>
        </w:tc>
        <w:tc>
          <w:tcPr>
            <w:tcW w:type="dxa" w:w="3213"/>
          </w:tcPr>
          <w:p>
            <w:r>
              <w:rPr>
                <w:sz w:val="18"/>
              </w:rPr>
              <w:t>Hata yönetimi, veri doğrulama (None kontrolü, aralık kontrolü) ve günlük dosya rotasyonu içeren gelişmiş loglama sistemi oluşturun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İzleme Sistemi Arızası"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sera sahibi Raspberry Pi tabanlı hava istasyonu kurmuş ama sorunlar yaşıyor: DHT22 sensörü gece saatlerinde sık sık None değeri döndürüyor, CSV dosyası 3 gün sonra çok büyüyor ve işlenemiyor, BMP280 basınç değerleri aniden 0 okuyor. Bu sorunların olası nedenlerini analiz edin ve her biri için çözüm önerisi geliştirin.</w:t>
            </w:r>
          </w:p>
        </w:tc>
      </w:tr>
    </w:tbl>
    <w:p/>
    <w:p>
      <w:r>
        <w:rPr>
          <w:b/>
          <w:color w:val="1B2A4A"/>
          <w:sz w:val="20"/>
        </w:rPr>
        <w:t xml:space="preserve">Beklenen Çıktı: </w:t>
      </w:r>
      <w:r>
        <w:rPr>
          <w:sz w:val="20"/>
        </w:rPr>
        <w:t>Sorun analiz raporu (her arıza için olası nedenler ve çözümler), iyileştirilmiş Python kodu önerileri ve bakım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DHT22 sıcaklık/nem sensörünün ve BMP280 barometrik basınç sensörünün Raspberry Pi ile bağlantısını, I2C protokolü üzerinden iletişimi ve çoklu sensör verilerini CSV formatında loglayan bir sistem oluşturmayı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DHT22 Sensörü</w:t>
            </w:r>
          </w:p>
        </w:tc>
        <w:tc>
          <w:tcPr>
            <w:tcW w:type="dxa" w:w="4819"/>
            <w:shd w:fill="F5F5F5"/>
          </w:tcPr>
          <w:p>
            <w:r>
              <w:rPr>
                <w:b/>
                <w:color w:val="1B2A4A"/>
                <w:sz w:val="20"/>
              </w:rPr>
              <w:t xml:space="preserve">  BMP280 Barometrik Basınç</w:t>
            </w:r>
          </w:p>
        </w:tc>
      </w:tr>
      <w:tr>
        <w:tc>
          <w:tcPr>
            <w:tcW w:type="dxa" w:w="4819"/>
            <w:shd w:fill="F5F5F5"/>
          </w:tcPr>
          <w:p>
            <w:r>
              <w:rPr>
                <w:b/>
                <w:color w:val="1B2A4A"/>
                <w:sz w:val="20"/>
              </w:rPr>
              <w:t xml:space="preserve">  I2C Protokolü</w:t>
            </w:r>
          </w:p>
        </w:tc>
        <w:tc>
          <w:tcPr>
            <w:tcW w:type="dxa" w:w="4819"/>
            <w:shd w:fill="F5F5F5"/>
          </w:tcPr>
          <w:p>
            <w:r>
              <w:rPr>
                <w:b/>
                <w:color w:val="1B2A4A"/>
                <w:sz w:val="20"/>
              </w:rPr>
              <w:t xml:space="preserve">  CSV Veri Loglama</w:t>
            </w:r>
          </w:p>
        </w:tc>
      </w:tr>
      <w:tr>
        <w:tc>
          <w:tcPr>
            <w:tcW w:type="dxa" w:w="4819"/>
            <w:shd w:fill="F5F5F5"/>
          </w:tcPr>
          <w:p>
            <w:r>
              <w:rPr>
                <w:b/>
                <w:color w:val="1B2A4A"/>
                <w:sz w:val="20"/>
              </w:rPr>
              <w:t xml:space="preserve">  Zaman Damgası</w:t>
            </w:r>
          </w:p>
        </w:tc>
        <w:tc>
          <w:tcPr>
            <w:tcW w:type="dxa" w:w="4819"/>
          </w:tcPr>
          <w:p/>
        </w:tc>
      </w:tr>
    </w:tbl>
    <w:p/>
    <w:p>
      <w:pPr>
        <w:spacing w:before="200"/>
      </w:pPr>
      <w:r>
        <w:rPr>
          <w:b/>
          <w:color w:val="757575"/>
          <w:sz w:val="24"/>
        </w:rPr>
        <w:t xml:space="preserve">  Bir Sonraki Dersle Köprü</w:t>
      </w:r>
    </w:p>
    <w:p>
      <w:r>
        <w:rPr>
          <w:sz w:val="20"/>
        </w:rPr>
        <w:t>Bir sonraki derste toplanan verileri LCD ekranda göstereceğiz ve matplotlib ile grafik oluşturacağız.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Hava istasyonu kodunuzu geliştirin: Her saat başı otomatik okuma yapan ve günlük ortalama, minimum, maksimum değerleri hesaplayan bir Python scripti yazın. CSV dosyanızdaki verileri analiz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DHT22 ve BMP280 sensörlerini, breadboard ve jumper kabloları her masa için hazırlayın</w:t>
      </w:r>
    </w:p>
    <w:p>
      <w:pPr>
        <w:pStyle w:val="ListBullet"/>
      </w:pPr>
      <w:r>
        <w:rPr>
          <w:sz w:val="20"/>
        </w:rPr>
        <w:t>Raspberry Pi'lerde I2C'yi önceden etkinleştirin (raspi-config)</w:t>
      </w:r>
    </w:p>
    <w:p>
      <w:pPr>
        <w:pStyle w:val="ListBullet"/>
      </w:pPr>
      <w:r>
        <w:rPr>
          <w:sz w:val="20"/>
        </w:rPr>
        <w:t>Adafruit_DHT ve adafruit_bmp280 kütüphanelerini önceden kurun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DHT22 sürekli None döndürüyor</w:t>
            </w:r>
          </w:p>
        </w:tc>
        <w:tc>
          <w:tcPr>
            <w:tcW w:type="dxa" w:w="4819"/>
          </w:tcPr>
          <w:p>
            <w:r>
              <w:rPr>
                <w:sz w:val="18"/>
              </w:rPr>
              <w:t>Pull-up direnci eksik olabilir; 10K direnci VCC-DATA arası ekleyin ve kablo bağlantılarını kontrol edin</w:t>
            </w:r>
          </w:p>
        </w:tc>
      </w:tr>
      <w:tr>
        <w:tc>
          <w:tcPr>
            <w:tcW w:type="dxa" w:w="4819"/>
          </w:tcPr>
          <w:p>
            <w:r>
              <w:rPr>
                <w:sz w:val="18"/>
              </w:rPr>
              <w:t>BMP280 i2cdetect'te görünmüyor</w:t>
            </w:r>
          </w:p>
        </w:tc>
        <w:tc>
          <w:tcPr>
            <w:tcW w:type="dxa" w:w="4819"/>
          </w:tcPr>
          <w:p>
            <w:r>
              <w:rPr>
                <w:sz w:val="18"/>
              </w:rPr>
              <w:t>I2C etkin mi kontrol edin (raspi-config), bağlantıları gözden geçirin ve 3.3V besleme doğrulayın</w:t>
            </w:r>
          </w:p>
        </w:tc>
      </w:tr>
    </w:tbl>
    <w:p/>
    <w:p>
      <w:r>
        <w:rPr>
          <w:b/>
          <w:color w:val="1B2A4A"/>
          <w:sz w:val="20"/>
        </w:rPr>
        <w:t xml:space="preserve">Zaman Yönetimi: </w:t>
      </w:r>
      <w:r>
        <w:rPr>
          <w:sz w:val="20"/>
        </w:rPr>
        <w:t>Sensör bağlantıları zaman alabilir; bağlantıya 8 dk, kodlamaya 7 dk ayırın ve önceden hazır bağlantı şeması dağıtın.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Sensörler çalışmıyorsa simülasyon modu ile rastgele veri üreten bir script kullanarak veri loglama kısmını öğretin.</w:t>
            </w:r>
          </w:p>
        </w:tc>
      </w:tr>
    </w:tbl>
    <w:p/>
    <w:p>
      <w:r>
        <w:br w:type="page"/>
      </w:r>
    </w:p>
    <w:p>
      <w:pPr>
        <w:jc w:val="center"/>
      </w:pPr>
      <w:r>
        <w:rPr>
          <w:b/>
          <w:color w:val="1B2A4A"/>
          <w:sz w:val="36"/>
        </w:rPr>
        <w:t>━━━  62. SAAT  ━━━</w:t>
      </w:r>
    </w:p>
    <w:p>
      <w:pPr>
        <w:jc w:val="center"/>
      </w:pPr>
      <w:r>
        <w:rPr>
          <w:color w:val="2C6FAD"/>
          <w:sz w:val="32"/>
        </w:rPr>
        <w:t>Hava İstasyonu Projesi: LCD Ekran ve Grafik Gösterimi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Sensör verilerini I2C LCD ekranda gerçek zamanlı olarak gösterir, matplotlib kütüphanesi ile sıcaklık/nem/basınç verilerinin zaman serisi grafiklerini oluşturur ve görselleştirilmiş veri analizi yapar.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M4U-K4</w:t>
            </w:r>
          </w:p>
        </w:tc>
        <w:tc>
          <w:tcPr>
            <w:tcW w:type="dxa" w:w="3213"/>
          </w:tcPr>
          <w:p>
            <w:r>
              <w:rPr>
                <w:sz w:val="18"/>
              </w:rPr>
              <w:t>I2C LCD ekranı (16x2 veya OLED) Raspberry Pi'ye bağlar ve sensör verilerini ekranda dinamik olarak gösterir</w:t>
            </w:r>
          </w:p>
        </w:tc>
        <w:tc>
          <w:tcPr>
            <w:tcW w:type="dxa" w:w="3213"/>
          </w:tcPr>
          <w:p>
            <w:r>
              <w:rPr>
                <w:sz w:val="18"/>
              </w:rPr>
              <w:t>Uygulama</w:t>
            </w:r>
          </w:p>
        </w:tc>
      </w:tr>
      <w:tr>
        <w:tc>
          <w:tcPr>
            <w:tcW w:type="dxa" w:w="3213"/>
          </w:tcPr>
          <w:p>
            <w:r>
              <w:rPr>
                <w:sz w:val="18"/>
              </w:rPr>
              <w:t>M4U-K5</w:t>
            </w:r>
          </w:p>
        </w:tc>
        <w:tc>
          <w:tcPr>
            <w:tcW w:type="dxa" w:w="3213"/>
          </w:tcPr>
          <w:p>
            <w:r>
              <w:rPr>
                <w:sz w:val="18"/>
              </w:rPr>
              <w:t>matplotlib kütüphanesi ile CSV dosyasından okunan sensör verilerinin çizgi grafik, çoklu eksen ve histogram gösterimlerini oluşturur</w:t>
            </w:r>
          </w:p>
        </w:tc>
        <w:tc>
          <w:tcPr>
            <w:tcW w:type="dxa" w:w="3213"/>
          </w:tcPr>
          <w:p>
            <w:r>
              <w:rPr>
                <w:sz w:val="18"/>
              </w:rPr>
              <w:t>Uygulama</w:t>
            </w:r>
          </w:p>
        </w:tc>
      </w:tr>
      <w:tr>
        <w:tc>
          <w:tcPr>
            <w:tcW w:type="dxa" w:w="3213"/>
          </w:tcPr>
          <w:p>
            <w:r>
              <w:rPr>
                <w:sz w:val="18"/>
              </w:rPr>
              <w:t>M4U-K6</w:t>
            </w:r>
          </w:p>
        </w:tc>
        <w:tc>
          <w:tcPr>
            <w:tcW w:type="dxa" w:w="3213"/>
          </w:tcPr>
          <w:p>
            <w:r>
              <w:rPr>
                <w:sz w:val="18"/>
              </w:rPr>
              <w:t>Verileri görselleştirerek anlamlı çıkarımlar yapar, trendleri belirler ve raporlama formatında sunar</w:t>
            </w:r>
          </w:p>
        </w:tc>
        <w:tc>
          <w:tcPr>
            <w:tcW w:type="dxa" w:w="3213"/>
          </w:tcPr>
          <w:p>
            <w:r>
              <w:rPr>
                <w:sz w:val="18"/>
              </w:rPr>
              <w:t>Değerlendirme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DHT22 ve BMP280 sensör okuma, CSV veri loglama (Saat 61)</w:t>
      </w:r>
    </w:p>
    <w:p>
      <w:pPr>
        <w:spacing w:before="200"/>
      </w:pPr>
      <w:r>
        <w:rPr>
          <w:b/>
          <w:color w:val="757575"/>
          <w:sz w:val="24"/>
        </w:rPr>
        <w:t xml:space="preserve">  Öğrencinin Bilmesi Gerekenler</w:t>
      </w:r>
    </w:p>
    <w:p>
      <w:pPr>
        <w:pStyle w:val="ListBullet"/>
      </w:pPr>
      <w:r>
        <w:rPr>
          <w:sz w:val="20"/>
        </w:rPr>
        <w:t>I2C iletişim protokolü ve çoklu cihaz bağlantısı</w:t>
      </w:r>
    </w:p>
    <w:p>
      <w:pPr>
        <w:pStyle w:val="ListBullet"/>
      </w:pPr>
      <w:r>
        <w:rPr>
          <w:sz w:val="20"/>
        </w:rPr>
        <w:t>CSV dosyasından veri okuma ve Python listeleri ile işleme</w:t>
      </w:r>
    </w:p>
    <w:p>
      <w:pPr>
        <w:pStyle w:val="ListBullet"/>
      </w:pPr>
      <w:r>
        <w:rPr>
          <w:sz w:val="20"/>
        </w:rPr>
        <w:t>Temel grafik kavramları (eksen, etiket, başlık, ölçek)</w:t>
      </w:r>
    </w:p>
    <w:p>
      <w:pPr>
        <w:spacing w:before="200"/>
      </w:pPr>
      <w:r>
        <w:rPr>
          <w:b/>
          <w:color w:val="757575"/>
          <w:sz w:val="24"/>
        </w:rPr>
        <w:t xml:space="preserve">  Olası Kavram Yanılgıları</w:t>
      </w:r>
    </w:p>
    <w:p>
      <w:pPr>
        <w:pStyle w:val="ListBullet"/>
      </w:pPr>
      <w:r>
        <w:rPr>
          <w:sz w:val="20"/>
        </w:rPr>
        <w:t>LCD ekran sadece metin gösterebilir - OLED ekranlar grafik, ikon ve özel karakterler de gösterebilir</w:t>
      </w:r>
    </w:p>
    <w:p>
      <w:pPr>
        <w:pStyle w:val="ListBullet"/>
      </w:pPr>
      <w:r>
        <w:rPr>
          <w:sz w:val="20"/>
        </w:rPr>
        <w:t>matplotlib sadece bilimsel kullanım içindir - matplotlib IoT projelerinde veri izleme, raporlama ve dashboard oluşturmada yaygın kullanılır</w:t>
      </w:r>
    </w:p>
    <w:p>
      <w:pPr>
        <w:spacing w:before="200"/>
      </w:pPr>
      <w:r>
        <w:rPr>
          <w:b/>
          <w:color w:val="757575"/>
          <w:sz w:val="24"/>
        </w:rPr>
        <w:t xml:space="preserve">  Hazırlık Materyalleri</w:t>
      </w:r>
    </w:p>
    <w:p>
      <w:pPr>
        <w:pStyle w:val="ListBullet"/>
      </w:pPr>
      <w:r>
        <w:rPr>
          <w:sz w:val="20"/>
        </w:rPr>
        <w:t>Raspberry Pi 4 ve önceki dersten sensör kurulumu</w:t>
      </w:r>
    </w:p>
    <w:p>
      <w:pPr>
        <w:pStyle w:val="ListBullet"/>
      </w:pPr>
      <w:r>
        <w:rPr>
          <w:sz w:val="20"/>
        </w:rPr>
        <w:t>16x2 I2C LCD ekran veya 0.96 inç I2C OLED ekran</w:t>
      </w:r>
    </w:p>
    <w:p>
      <w:pPr>
        <w:pStyle w:val="ListBullet"/>
      </w:pPr>
      <w:r>
        <w:rPr>
          <w:sz w:val="20"/>
        </w:rPr>
        <w:t>Önceki derste oluşturulan CSV veri dosyası</w:t>
      </w:r>
    </w:p>
    <w:p>
      <w:pPr>
        <w:pStyle w:val="ListBullet"/>
      </w:pPr>
      <w:r>
        <w:rPr>
          <w:sz w:val="20"/>
        </w:rPr>
        <w:t>matplotlib ve RPLCD/luma.oled kütüphaneleri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termometre sadece sayıları gösterir ama bir hava durumu uygulaması grafik, ikon ve renklerle zengin görsel sunar. Ham veri ile görselleştirilmiş veri arasındaki fark, bilginin anlaşılabilirliğini dramatik şekilde artırır. Bugün sensör verilerimizi hem LCD ekranda hem de grafiklerde göstereceğiz.</w:t>
      </w:r>
    </w:p>
    <w:p>
      <w:r>
        <w:rPr>
          <w:b/>
          <w:color w:val="1B2A4A"/>
          <w:sz w:val="20"/>
        </w:rPr>
        <w:t xml:space="preserve">Günlük Hayat Bağlantısı: </w:t>
      </w:r>
      <w:r>
        <w:rPr>
          <w:sz w:val="20"/>
        </w:rPr>
        <w:t>Akıllı saatiniz veya evinizin termostatı anlık sıcaklığı ekranda gösterir, hava durumu uygulamanız ise haftalık trendi grafikle sunar. Her iki yöntem de aynı veriyi farklı amaçlarla görselleştirir.</w:t>
      </w:r>
    </w:p>
    <w:p>
      <w:pPr>
        <w:spacing w:before="200"/>
      </w:pPr>
      <w:r>
        <w:rPr>
          <w:b/>
          <w:color w:val="2C6FAD"/>
          <w:sz w:val="24"/>
        </w:rPr>
        <w:t xml:space="preserve">  Ön Bilgi Yoklama Soruları</w:t>
      </w:r>
    </w:p>
    <w:p>
      <w:r>
        <w:rPr>
          <w:b/>
          <w:color w:val="2C6FAD"/>
          <w:sz w:val="20"/>
        </w:rPr>
        <w:t xml:space="preserve">  1. </w:t>
      </w:r>
      <w:r>
        <w:rPr>
          <w:sz w:val="20"/>
        </w:rPr>
        <w:t>Kursiyerlerden bir veri setini (örneğin bir haftanın sıcaklık değerleri) en anlaşılır şekilde sunmak için hangi görselleştirme yöntemini tercih edeceklerini ve nedenini açıklamaları istenir.</w:t>
      </w:r>
    </w:p>
    <w:p>
      <w:pPr>
        <w:spacing w:before="200"/>
      </w:pPr>
      <w:r>
        <w:rPr>
          <w:b/>
          <w:color w:val="2C6FAD"/>
          <w:sz w:val="24"/>
        </w:rPr>
        <w:t xml:space="preserve">  Motivasyon Etkinliği: "Veri Görselleştirme Yarışması"</w:t>
      </w:r>
    </w:p>
    <w:p>
      <w:r>
        <w:rPr>
          <w:b/>
          <w:color w:val="1B2A4A"/>
          <w:sz w:val="20"/>
        </w:rPr>
        <w:t xml:space="preserve">Açıklama: </w:t>
      </w:r>
      <w:r>
        <w:rPr>
          <w:sz w:val="20"/>
        </w:rPr>
        <w:t>Kursiyerler aynı veri setini farklı görselleştirme yöntemleriyle sunarak en etkili gösterim biçimini keşfediyor.</w:t>
      </w:r>
    </w:p>
    <w:p>
      <w:r>
        <w:rPr>
          <w:b/>
          <w:color w:val="1B2A4A"/>
          <w:sz w:val="20"/>
        </w:rPr>
        <w:t xml:space="preserve">Yönerge: </w:t>
      </w:r>
      <w:r>
        <w:rPr>
          <w:sz w:val="20"/>
        </w:rPr>
        <w:t>Eğitmen tahtaya 7 günlük sıcaklık verisi yazar. Kursiyerlerden bu veriyi 3 farklı şekilde göstermelerini ister: tablo, çubuk grafik (elle çizim), çizgi grafik. Hangisinin trendi en iyi gösterdiği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tarım kooperatifi üyeleri, sera sıcaklık verilerini CSV dosyasında topluyor ama ham sayılardan anlamlı sonuç çıkaramıyorlar. 'Geçen hafta sıcaklık düştü mü yükseldi mi? Nem ile sıcaklık arasında ilişki var mı?' sorularına cevap verecek görsel bir rapor sistemi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"LCD Ekran ve Grafik Kütüphanesi Keşfi"</w:t>
      </w:r>
    </w:p>
    <w:p>
      <w:r>
        <w:rPr>
          <w:b/>
          <w:color w:val="1B2A4A"/>
          <w:sz w:val="20"/>
        </w:rPr>
        <w:t xml:space="preserve">Türü: </w:t>
      </w:r>
      <w:r>
        <w:rPr>
          <w:sz w:val="20"/>
        </w:rPr>
        <w:t>Laboratuvar çalışması ve araştırma</w:t>
      </w:r>
    </w:p>
    <w:p>
      <w:r>
        <w:rPr>
          <w:b/>
          <w:color w:val="1B2A4A"/>
          <w:sz w:val="20"/>
        </w:rPr>
        <w:t xml:space="preserve">Amacı: </w:t>
      </w:r>
      <w:r>
        <w:rPr>
          <w:sz w:val="20"/>
        </w:rPr>
        <w:t>LCD ekran programlama ve matplotlib kütüphanesi ile veri görselleştirme yöntemlerini keşfetme</w:t>
      </w:r>
    </w:p>
    <w:p>
      <w:r>
        <w:rPr>
          <w:b/>
          <w:color w:val="1B2A4A"/>
          <w:sz w:val="20"/>
        </w:rPr>
        <w:t xml:space="preserve">Malzemeler: </w:t>
      </w:r>
      <w:r>
        <w:rPr>
          <w:sz w:val="20"/>
        </w:rPr>
        <w:t>I2C LCD ekran, Raspberry Pi, CSV veri dosyası, matplotlib referans dokümanı</w:t>
      </w:r>
    </w:p>
    <w:p>
      <w:pPr>
        <w:spacing w:before="200"/>
      </w:pPr>
      <w:r>
        <w:rPr>
          <w:b/>
          <w:color w:val="007A7A"/>
          <w:sz w:val="24"/>
        </w:rPr>
        <w:t xml:space="preserve">  Yönerge Adımları</w:t>
      </w:r>
    </w:p>
    <w:p>
      <w:r>
        <w:rPr>
          <w:b/>
          <w:color w:val="007A7A"/>
          <w:sz w:val="20"/>
        </w:rPr>
        <w:t xml:space="preserve">  1. </w:t>
      </w:r>
      <w:r>
        <w:rPr>
          <w:sz w:val="20"/>
        </w:rPr>
        <w:t>I2C LCD ekranın pin yapısını inceleyin ve Raspberry Pi'ye bağlantı şemasını çizin</w:t>
      </w:r>
    </w:p>
    <w:p>
      <w:r>
        <w:rPr>
          <w:b/>
          <w:color w:val="007A7A"/>
          <w:sz w:val="20"/>
        </w:rPr>
        <w:t xml:space="preserve">  2. </w:t>
      </w:r>
      <w:r>
        <w:rPr>
          <w:sz w:val="20"/>
        </w:rPr>
        <w:t>RPLCD kütüphanesinin temel fonksiyonlarını araştırın: metin yazma, imleç konumu, özel karakter oluşturma</w:t>
      </w:r>
    </w:p>
    <w:p>
      <w:r>
        <w:rPr>
          <w:b/>
          <w:color w:val="007A7A"/>
          <w:sz w:val="20"/>
        </w:rPr>
        <w:t xml:space="preserve">  3. </w:t>
      </w:r>
      <w:r>
        <w:rPr>
          <w:sz w:val="20"/>
        </w:rPr>
        <w:t>matplotlib.pyplot modülünün plot(), xlabel(), ylabel(), title(), legend() fonksiyonlarını inceleyin</w:t>
      </w:r>
    </w:p>
    <w:p>
      <w:r>
        <w:rPr>
          <w:b/>
          <w:color w:val="007A7A"/>
          <w:sz w:val="20"/>
        </w:rPr>
        <w:t xml:space="preserve">  4. </w:t>
      </w:r>
      <w:r>
        <w:rPr>
          <w:sz w:val="20"/>
        </w:rPr>
        <w:t>CSV dosyasından veri okuyup basit bir çizgi grafik oluşturmayı planlayın ve pseudo-kod yazın</w:t>
      </w:r>
    </w:p>
    <w:p>
      <w:r>
        <w:rPr>
          <w:b/>
          <w:color w:val="1B2A4A"/>
          <w:sz w:val="20"/>
        </w:rPr>
        <w:t xml:space="preserve">Öğrenci Rolü: </w:t>
      </w:r>
      <w:r>
        <w:rPr>
          <w:sz w:val="20"/>
        </w:rPr>
        <w:t>Gruplar hâlinde LCD ekran bağlantısını planlar, matplotlib fonksiyonlarını araştırır ve grafik tasarımı yapar.</w:t>
      </w:r>
    </w:p>
    <w:p>
      <w:r>
        <w:rPr>
          <w:b/>
          <w:color w:val="1B2A4A"/>
          <w:sz w:val="20"/>
        </w:rPr>
        <w:t xml:space="preserve">Öğretmen Rolü: </w:t>
      </w:r>
      <w:r>
        <w:rPr>
          <w:sz w:val="20"/>
        </w:rPr>
        <w:t>LCD ekran türleri (karakter LCD vs OLED), matplotlib grafik türleri ve veri görselleştirme best practice'lerini açıklar.</w:t>
      </w:r>
    </w:p>
    <w:p>
      <w:r>
        <w:rPr>
          <w:b/>
          <w:color w:val="1B2A4A"/>
          <w:sz w:val="20"/>
        </w:rPr>
        <w:t xml:space="preserve">Beklenen Ürün: </w:t>
      </w:r>
      <w:r>
        <w:rPr>
          <w:sz w:val="20"/>
        </w:rPr>
        <w:t>LCD ekran bağlantı şeması, matplotlib fonksiyon referans tablosu ve grafik tasarım taslağı</w:t>
      </w:r>
    </w:p>
    <w:p>
      <w:pPr>
        <w:spacing w:before="200"/>
      </w:pPr>
      <w:r>
        <w:rPr>
          <w:b/>
          <w:color w:val="007A7A"/>
          <w:sz w:val="24"/>
        </w:rPr>
        <w:t xml:space="preserve">  Araştırma Soruları</w:t>
      </w:r>
    </w:p>
    <w:p>
      <w:r>
        <w:rPr>
          <w:b/>
          <w:color w:val="007A7A"/>
          <w:sz w:val="20"/>
        </w:rPr>
        <w:t xml:space="preserve">  1. </w:t>
      </w:r>
      <w:r>
        <w:rPr>
          <w:sz w:val="20"/>
        </w:rPr>
        <w:t>matplotlib ile oluşturulan statik grafikler ile gerçek zamanlı güncellenen canlı grafikler (matplotlib.animation) arasındaki fark nedir ve hangisi IoT projeleri için daha uygundur?</w:t>
      </w:r>
    </w:p>
    <w:p>
      <w:r>
        <w:rPr>
          <w:b/>
          <w:color w:val="1B2A4A"/>
          <w:sz w:val="20"/>
        </w:rPr>
        <w:t xml:space="preserve">Grupla Çalışma Kuralları: </w:t>
      </w:r>
      <w:r>
        <w:rPr>
          <w:sz w:val="20"/>
        </w:rPr>
        <w:t>Her grup en az 2 farklı grafik türü (çizgi, histogram, çoklu eksen) planlamalı ve LCD ekran düzeni tasarlamalıdır.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I2C LCD Ekran</w:t>
            </w:r>
          </w:p>
        </w:tc>
        <w:tc>
          <w:tcPr>
            <w:tcW w:type="dxa" w:w="2409"/>
          </w:tcPr>
          <w:p>
            <w:r>
              <w:rPr>
                <w:sz w:val="18"/>
              </w:rPr>
              <w:t>16x2 veya 20x4 karakter LCD ekran; I2C dönüştürücü (PCF8574) ile sadece 2 kablo (SDA/SCL) üzerinden kontrol edilir</w:t>
            </w:r>
          </w:p>
        </w:tc>
        <w:tc>
          <w:tcPr>
            <w:tcW w:type="dxa" w:w="2409"/>
          </w:tcPr>
          <w:p>
            <w:r>
              <w:rPr>
                <w:sz w:val="18"/>
              </w:rPr>
              <w:t>RPLCD kütüphanesi, I2C adresi 0x27/0x3F, cursor_pos, write_string, özel karakter</w:t>
            </w:r>
          </w:p>
        </w:tc>
        <w:tc>
          <w:tcPr>
            <w:tcW w:type="dxa" w:w="2409"/>
          </w:tcPr>
          <w:p>
            <w:r>
              <w:rPr>
                <w:sz w:val="18"/>
              </w:rPr>
              <w:t>from RPLCD.i2c import CharLCD; lcd = CharLCD('PCF8574', 0x27); lcd.write_string('Sicaklik: 25.3C'); lcd.cursor_pos = (1, 0); lcd.write_string('Nem: %60.2')</w:t>
            </w:r>
          </w:p>
        </w:tc>
      </w:tr>
      <w:tr>
        <w:tc>
          <w:tcPr>
            <w:tcW w:type="dxa" w:w="2409"/>
          </w:tcPr>
          <w:p>
            <w:r>
              <w:rPr>
                <w:sz w:val="18"/>
              </w:rPr>
              <w:t>matplotlib Grafik</w:t>
            </w:r>
          </w:p>
        </w:tc>
        <w:tc>
          <w:tcPr>
            <w:tcW w:type="dxa" w:w="2409"/>
          </w:tcPr>
          <w:p>
            <w:r>
              <w:rPr>
                <w:sz w:val="18"/>
              </w:rPr>
              <w:t>Python'un en yaygın veri görselleştirme kütüphanesi; çizgi grafik, bar grafik, histogram, scatter plot ve daha fazlasını oluşturur</w:t>
            </w:r>
          </w:p>
        </w:tc>
        <w:tc>
          <w:tcPr>
            <w:tcW w:type="dxa" w:w="2409"/>
          </w:tcPr>
          <w:p>
            <w:r>
              <w:rPr>
                <w:sz w:val="18"/>
              </w:rPr>
              <w:t>plt.plot(), plt.xlabel(), plt.ylabel(), plt.title(), plt.savefig(), subplot</w:t>
            </w:r>
          </w:p>
        </w:tc>
        <w:tc>
          <w:tcPr>
            <w:tcW w:type="dxa" w:w="2409"/>
          </w:tcPr>
          <w:p>
            <w:r>
              <w:rPr>
                <w:sz w:val="18"/>
              </w:rPr>
              <w:t>import matplotlib.pyplot as plt; plt.plot(saatler, sicakliklar); plt.xlabel('Saat'); plt.ylabel('Sicaklik (C)'); plt.title('Gunluk Sicaklik'); plt.savefig('grafik.png')</w:t>
            </w:r>
          </w:p>
        </w:tc>
      </w:tr>
      <w:tr>
        <w:tc>
          <w:tcPr>
            <w:tcW w:type="dxa" w:w="2409"/>
          </w:tcPr>
          <w:p>
            <w:r>
              <w:rPr>
                <w:sz w:val="18"/>
              </w:rPr>
              <w:t>Çoklu Eksen Grafik</w:t>
            </w:r>
          </w:p>
        </w:tc>
        <w:tc>
          <w:tcPr>
            <w:tcW w:type="dxa" w:w="2409"/>
          </w:tcPr>
          <w:p>
            <w:r>
              <w:rPr>
                <w:sz w:val="18"/>
              </w:rPr>
              <w:t>Farklı ölçeklere sahip verileri (sıcaklık ve nem gibi) aynı grafik üzerinde iki farklı Y ekseni kullanarak gösterme tekniği</w:t>
            </w:r>
          </w:p>
        </w:tc>
        <w:tc>
          <w:tcPr>
            <w:tcW w:type="dxa" w:w="2409"/>
          </w:tcPr>
          <w:p>
            <w:r>
              <w:rPr>
                <w:sz w:val="18"/>
              </w:rPr>
              <w:t>twinx(), farklı renk/çizgi stili, ikincil Y ekseni, legend birleştirme</w:t>
            </w:r>
          </w:p>
        </w:tc>
        <w:tc>
          <w:tcPr>
            <w:tcW w:type="dxa" w:w="2409"/>
          </w:tcPr>
          <w:p>
            <w:r>
              <w:rPr>
                <w:sz w:val="18"/>
              </w:rPr>
              <w:t>fig, ax1 = plt.subplots(); ax2 = ax1.twinx(); ax1.plot(saat, sicaklik, 'r-'); ax2.plot(saat, nem, 'b-'); ax1.set_ylabel('Sicaklik'); ax2.set_ylabel('Nem')</w:t>
            </w:r>
          </w:p>
        </w:tc>
      </w:tr>
      <w:tr>
        <w:tc>
          <w:tcPr>
            <w:tcW w:type="dxa" w:w="2409"/>
          </w:tcPr>
          <w:p>
            <w:r>
              <w:rPr>
                <w:sz w:val="18"/>
              </w:rPr>
              <w:t>Veri Görselleştirme</w:t>
            </w:r>
          </w:p>
        </w:tc>
        <w:tc>
          <w:tcPr>
            <w:tcW w:type="dxa" w:w="2409"/>
          </w:tcPr>
          <w:p>
            <w:r>
              <w:rPr>
                <w:sz w:val="18"/>
              </w:rPr>
              <w:t>Ham verileri grafik, tablo ve görseller aracılığıyla anlaşılır ve yorumlanabilir hâle getirme süreci; karar verme ve trend analizi için kritik</w:t>
            </w:r>
          </w:p>
        </w:tc>
        <w:tc>
          <w:tcPr>
            <w:tcW w:type="dxa" w:w="2409"/>
          </w:tcPr>
          <w:p>
            <w:r>
              <w:rPr>
                <w:sz w:val="18"/>
              </w:rPr>
              <w:t>Trend analizi, korelasyon, anomali tespiti, dashboard, raporlama</w:t>
            </w:r>
          </w:p>
        </w:tc>
        <w:tc>
          <w:tcPr>
            <w:tcW w:type="dxa" w:w="2409"/>
          </w:tcPr>
          <w:p>
            <w:r>
              <w:rPr>
                <w:sz w:val="18"/>
              </w:rPr>
              <w:t>CSV'den okunan 7 günlük veriler: Sıcaklık çizgi grafik (trend), nem bar grafik (karşılaştırma), basınç histogram (dağılım) olarak görselleştirilir</w:t>
            </w:r>
          </w:p>
        </w:tc>
      </w:tr>
    </w:tbl>
    <w:p/>
    <w:p>
      <w:pPr>
        <w:spacing w:before="200"/>
      </w:pPr>
      <w:r>
        <w:rPr>
          <w:b/>
          <w:color w:val="E65C00"/>
          <w:sz w:val="24"/>
        </w:rPr>
        <w:t xml:space="preserve">  Konu Anlatımı</w:t>
      </w:r>
    </w:p>
    <w:p>
      <w:r>
        <w:rPr>
          <w:sz w:val="20"/>
        </w:rPr>
        <w:t>I2C LCD Ekran Programlama: I2C LCD ekranlar az pin kullanarak (sadece SDA ve SCL) metin ve özel karakterler gösterir. Bağlantı: VCC (5V), GND, SDA (GPIO2), SCL (GPIO3). RPLCD kütüphanesi ile programlama: lcd = CharLCD('PCF8574', 0x27) ile bağlantı kurulur. write_string() ile metin yazılır, cursor_pos ile imleç konumlandırılır. Dinamik güncelleme: lcd.clear() ile ekran temizlenip yeni veriler yazılır. Özel karakter: create_char() ile derece simgesi, ok işareti gibi özel karakterler tanımlanabilir. OLED alternatifi: luma.oled kütüphanesi ile 128x64 piksel OLED ekranda grafik ve metin birlikte gösterilebilir.</w:t>
      </w:r>
    </w:p>
    <w:p>
      <w:r>
        <w:rPr>
          <w:sz w:val="20"/>
        </w:rPr>
        <w:t>matplotlib ile Veri Görselleştirme: matplotlib Python'un standart görselleştirme kütüphanesidir. Temel grafik: plt.plot(x, y) ile çizgi grafik oluşturulur. Özelleştirme: plt.xlabel(), plt.ylabel(), plt.title() ile etiketler eklenir. Renk ve stil: 'r-' (kırmızı çizgi), 'b--' (mavi kesikli), 'go' (yeşil nokta). plt.legend() ile gösterge eklenir. plt.grid(True) ile ızgara çizgileri eklenir. Kaydetme: plt.savefig('grafik.png', dpi=150) ile dosyaya kaydedilir. Raspberry Pi'de headless modda çalışırken: matplotlib.use('Agg') backend kullanılır.</w:t>
      </w:r>
    </w:p>
    <w:p>
      <w:r>
        <w:rPr>
          <w:sz w:val="20"/>
        </w:rPr>
        <w:t>CSV Verilerini Grafik Haline Getirme: CSV dosyasından veri okuma: csv.reader veya pandas.read_csv ile veriler yüklenir. Tarih/saat sütunu datetime nesnesine dönüştürülür. Çizgi grafik ile zaman serisi: plt.plot(tarihler, sicakliklar) ile sıcaklık trendi gösterilir. Çoklu veri: subplot(2,1,1) ve subplot(2,1,2) ile sıcaklık ve nem ayrı panellerde gösterilir veya twinx() ile aynı grafik üzerinde çift eksen kullanılır. Histogram: plt.hist(sicakliklar, bins=20) ile sıcaklık dağılımı gösterilir. Otomatik raporlama: Script her gün çalışarak günlük grafik oluşturur ve PNG olarak kaydeder.</w:t>
      </w:r>
    </w:p>
    <w:p>
      <w:r>
        <w:rPr>
          <w:sz w:val="20"/>
        </w:rPr>
        <w:t>Gerçek Zamanlı ve Raporlama Grafikleri: Gerçek zamanlı gösterim: matplotlib.animation.FuncAnimation ile sürekli güncellenen canlı grafik oluşturulabilir. Her güncelleme döngüsünde: sensörden yeni veri okunur, grafik güncellenir, LCD ekran güncellenir. Raporlama: Günlük/haftalık rapor grafikleri: Minimum, maksimum, ortalama değerler; trend eğrisi (moving average); anomali noktalarının vurgulanması (kırmızı işaretleyici). Pratik uygulama: Hava istasyonunuz her 5 dakikada veri toplar, LCD'de anlık değeri gösterir ve gün sonunda matplotlib ile grafik raporu oluşturur.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LCD ekranda sensör verisi gösterme</w:t>
            </w:r>
          </w:p>
        </w:tc>
        <w:tc>
          <w:tcPr>
            <w:tcW w:type="dxa" w:w="3213"/>
          </w:tcPr>
          <w:p>
            <w:r>
              <w:rPr>
                <w:sz w:val="18"/>
              </w:rPr>
              <w:t>from RPLCD.i2c import CharLCD</w:t>
              <w:br/>
              <w:t>import Adafruit_DHT, time</w:t>
              <w:br/>
              <w:br/>
              <w:t>lcd = CharLCD('PCF8574', 0x27)</w:t>
              <w:br/>
              <w:t>sensor = Adafruit_DHT.DHT22; pin = 4</w:t>
              <w:br/>
              <w:br/>
              <w:t>while True:</w:t>
              <w:br/>
              <w:t xml:space="preserve">    nem, sicaklik = Adafruit_DHT.read_retry(sensor, pin)</w:t>
              <w:br/>
              <w:t xml:space="preserve">    if sicaklik and nem:</w:t>
              <w:br/>
              <w:t xml:space="preserve">        lcd.clear()</w:t>
              <w:br/>
              <w:t xml:space="preserve">        lcd.write_string(f'Sic:{sicaklik:.1f}C')</w:t>
              <w:br/>
              <w:t xml:space="preserve">        lcd.cursor_pos = (1, 0)</w:t>
              <w:br/>
              <w:t xml:space="preserve">        lcd.write_string(f'Nem:{nem:.1f}%')</w:t>
              <w:br/>
              <w:t xml:space="preserve">    time.sleep(2)</w:t>
            </w:r>
          </w:p>
        </w:tc>
        <w:tc>
          <w:tcPr>
            <w:tcW w:type="dxa" w:w="3213"/>
          </w:tcPr>
          <w:p>
            <w:r>
              <w:rPr>
                <w:sz w:val="18"/>
              </w:rPr>
              <w:t>LCD ekranda sıcaklık ve nem değerlerini 2 saniyede bir güncelleyerek gösterir</w:t>
            </w:r>
          </w:p>
        </w:tc>
      </w:tr>
      <w:tr>
        <w:tc>
          <w:tcPr>
            <w:tcW w:type="dxa" w:w="3213"/>
          </w:tcPr>
          <w:p>
            <w:r>
              <w:rPr>
                <w:sz w:val="18"/>
              </w:rPr>
              <w:t>CSV verisinden çizgi grafik oluşturma</w:t>
            </w:r>
          </w:p>
        </w:tc>
        <w:tc>
          <w:tcPr>
            <w:tcW w:type="dxa" w:w="3213"/>
          </w:tcPr>
          <w:p>
            <w:r>
              <w:rPr>
                <w:sz w:val="18"/>
              </w:rPr>
              <w:t>import csv</w:t>
              <w:br/>
              <w:t>import matplotlib.pyplot as plt</w:t>
              <w:br/>
              <w:t>from datetime import datetime</w:t>
              <w:br/>
              <w:br/>
              <w:t>saatler, sicakliklar, nemler = [], [], []</w:t>
              <w:br/>
              <w:t>with open('hava_verisi.csv') as f:</w:t>
              <w:br/>
              <w:t xml:space="preserve">    reader = csv.reader(f)</w:t>
              <w:br/>
              <w:t xml:space="preserve">    for row in reader:</w:t>
              <w:br/>
              <w:t xml:space="preserve">        saatler.append(datetime.strptime(row[0], '%Y-%m-%d %H:%M:%S'))</w:t>
              <w:br/>
              <w:t xml:space="preserve">        sicakliklar.append(float(row[1]))</w:t>
              <w:br/>
              <w:t xml:space="preserve">        nemler.append(float(row[2]))</w:t>
              <w:br/>
              <w:br/>
              <w:t>fig, ax1 = plt.subplots(figsize=(12,6))</w:t>
              <w:br/>
              <w:t>ax2 = ax1.twinx()</w:t>
              <w:br/>
              <w:t>ax1.plot(saatler, sicakliklar, 'r-', label='Sicaklik')</w:t>
              <w:br/>
              <w:t>ax2.plot(saatler, nemler, 'b-', label='Nem')</w:t>
              <w:br/>
              <w:t>ax1.set_ylabel('Sicaklik (C)')</w:t>
              <w:br/>
              <w:t>ax2.set_ylabel('Nem (%)')</w:t>
              <w:br/>
              <w:t>plt.title('Hava Istasyonu Verileri')</w:t>
              <w:br/>
              <w:t>plt.savefig('rapor.png', dpi=150)</w:t>
            </w:r>
          </w:p>
        </w:tc>
        <w:tc>
          <w:tcPr>
            <w:tcW w:type="dxa" w:w="3213"/>
          </w:tcPr>
          <w:p>
            <w:r>
              <w:rPr>
                <w:sz w:val="18"/>
              </w:rPr>
              <w:t>CSV'den okunan sıcaklık ve nem verilerini çift eksenli çizgi grafikte gösterir</w:t>
            </w:r>
          </w:p>
        </w:tc>
      </w:tr>
      <w:tr>
        <w:tc>
          <w:tcPr>
            <w:tcW w:type="dxa" w:w="3213"/>
          </w:tcPr>
          <w:p>
            <w:r>
              <w:rPr>
                <w:sz w:val="18"/>
              </w:rPr>
              <w:t>Günlük istatistik raporu</w:t>
            </w:r>
          </w:p>
        </w:tc>
        <w:tc>
          <w:tcPr>
            <w:tcW w:type="dxa" w:w="3213"/>
          </w:tcPr>
          <w:p>
            <w:r>
              <w:rPr>
                <w:sz w:val="18"/>
              </w:rPr>
              <w:t>import statistics</w:t>
              <w:br/>
              <w:br/>
              <w:t># CSV'den okunan sicaklik listesi</w:t>
              <w:br/>
              <w:t>ort = statistics.mean(sicakliklar)</w:t>
              <w:br/>
              <w:t>med = statistics.median(sicakliklar)</w:t>
              <w:br/>
              <w:t>mn = min(sicakliklar)</w:t>
              <w:br/>
              <w:t>mx = max(sicakliklar)</w:t>
              <w:br/>
              <w:t>std = statistics.stdev(sicakliklar)</w:t>
              <w:br/>
              <w:br/>
              <w:t>print(f'Gunluk Rapor:')</w:t>
              <w:br/>
              <w:t>print(f'Ortalama: {ort:.1f}C')</w:t>
              <w:br/>
              <w:t>print(f'Min/Max: {mn:.1f}C / {mx:.1f}C')</w:t>
              <w:br/>
              <w:t>print(f'Standart Sapma: {std:.2f}')</w:t>
            </w:r>
          </w:p>
        </w:tc>
        <w:tc>
          <w:tcPr>
            <w:tcW w:type="dxa" w:w="3213"/>
          </w:tcPr>
          <w:p>
            <w:r>
              <w:rPr>
                <w:sz w:val="18"/>
              </w:rPr>
              <w:t>Toplanan verilerden istatistiksel özet oluşturarak veri analizi yapar</w:t>
            </w:r>
          </w:p>
        </w:tc>
      </w:tr>
    </w:tbl>
    <w:p/>
    <w:p>
      <w:pPr>
        <w:spacing w:before="200"/>
      </w:pPr>
      <w:r>
        <w:rPr>
          <w:b/>
          <w:color w:val="E65C00"/>
          <w:sz w:val="24"/>
        </w:rPr>
        <w:t xml:space="preserve">  Görseller ve Tablolar</w:t>
      </w:r>
    </w:p>
    <w:p>
      <w:pPr>
        <w:pStyle w:val="ListBullet"/>
      </w:pPr>
      <w:r>
        <w:rPr>
          <w:sz w:val="20"/>
        </w:rPr>
        <w:t>I2C LCD ekran bağlantı şeması ve karakter gösterim örneği</w:t>
      </w:r>
    </w:p>
    <w:p>
      <w:pPr>
        <w:pStyle w:val="ListBullet"/>
      </w:pPr>
      <w:r>
        <w:rPr>
          <w:sz w:val="20"/>
        </w:rPr>
        <w:t>matplotlib ile oluşturulan çoklu eksen grafik örneği (sıcaklık + nem)</w:t>
      </w:r>
    </w:p>
    <w:p>
      <w:pPr>
        <w:spacing w:before="200"/>
      </w:pPr>
      <w:r>
        <w:rPr>
          <w:b/>
          <w:color w:val="E65C00"/>
          <w:sz w:val="24"/>
        </w:rPr>
        <w:t xml:space="preserve">  Analoji ve Benzetmeler</w:t>
      </w:r>
    </w:p>
    <w:p>
      <w:r>
        <w:rPr>
          <w:b/>
          <w:color w:val="E65C00"/>
          <w:sz w:val="20"/>
        </w:rPr>
        <w:t xml:space="preserve">  1. </w:t>
      </w:r>
      <w:r>
        <w:rPr>
          <w:sz w:val="20"/>
        </w:rPr>
        <w:t>LCD ekran = Arabanın gösterge paneli gibidir: Anlık hız (sıcaklık) sürekli güncellenir. matplotlib grafik = Arabanın yolculuk bilgisayarı gibidir: Tüm yolculuk boyunca yakıt tüketimi (veri) grafikle gösterilir</w:t>
      </w:r>
    </w:p>
    <w:p>
      <w:pPr>
        <w:spacing w:before="200"/>
      </w:pPr>
      <w:r>
        <w:rPr>
          <w:b/>
          <w:color w:val="E65C00"/>
          <w:sz w:val="24"/>
        </w:rPr>
        <w:t xml:space="preserve">  Öğrenci Soru-Cevap</w:t>
      </w:r>
    </w:p>
    <w:p>
      <w:pPr>
        <w:pStyle w:val="ListBullet"/>
      </w:pPr>
      <w:r>
        <w:rPr>
          <w:sz w:val="20"/>
        </w:rPr>
        <w:t>I2C LCD ekranda neden sadece 2 kablo (SDA/SCL) yeterlidir?</w:t>
      </w:r>
    </w:p>
    <w:p>
      <w:pPr>
        <w:pStyle w:val="ListBullet"/>
      </w:pPr>
      <w:r>
        <w:rPr>
          <w:sz w:val="20"/>
        </w:rPr>
        <w:t>matplotlib ile oluşturulan grafiklerde çoklu eksen (twinx) ne zaman kullanılır?</w:t>
      </w:r>
    </w:p>
    <w:p>
      <w:pPr>
        <w:pStyle w:val="ListBullet"/>
      </w:pPr>
      <w:r>
        <w:rPr>
          <w:sz w:val="20"/>
        </w:rPr>
        <w:t>Veri görselleştirme ham veriye göre hangi avantajları sağlar?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"Hava İstasyonu Görselleştirme Sistemi"</w:t>
      </w:r>
    </w:p>
    <w:p>
      <w:r>
        <w:rPr>
          <w:b/>
          <w:color w:val="1B2A4A"/>
          <w:sz w:val="20"/>
        </w:rPr>
        <w:t xml:space="preserve">Türü: </w:t>
      </w:r>
      <w:r>
        <w:rPr>
          <w:sz w:val="20"/>
        </w:rPr>
        <w:t>Laboratuvar uygulaması ve proje geliştirme</w:t>
      </w:r>
    </w:p>
    <w:p>
      <w:r>
        <w:rPr>
          <w:b/>
          <w:color w:val="1B2A4A"/>
          <w:sz w:val="20"/>
        </w:rPr>
        <w:t xml:space="preserve">Amacı: </w:t>
      </w:r>
      <w:r>
        <w:rPr>
          <w:sz w:val="20"/>
        </w:rPr>
        <w:t>LCD ekran gösterimi ve matplotlib grafikleri ile tam bir hava istasyonu görselleştirme sistemi oluşturma becerisi kazandırma</w:t>
      </w:r>
    </w:p>
    <w:p>
      <w:pPr>
        <w:spacing w:before="200"/>
      </w:pPr>
      <w:r>
        <w:rPr>
          <w:b/>
          <w:color w:val="6A1B9A"/>
          <w:sz w:val="24"/>
        </w:rPr>
        <w:t xml:space="preserve">  Yönerge Adımları</w:t>
      </w:r>
    </w:p>
    <w:p>
      <w:r>
        <w:rPr>
          <w:b/>
          <w:color w:val="6A1B9A"/>
          <w:sz w:val="20"/>
        </w:rPr>
        <w:t xml:space="preserve">  1. </w:t>
      </w:r>
      <w:r>
        <w:rPr>
          <w:sz w:val="20"/>
        </w:rPr>
        <w:t>LCD ekranı bağlayın ve sensör verilerini ekranda gösterin: Üst satırda sıcaklık, alt satırda nem</w:t>
      </w:r>
    </w:p>
    <w:p>
      <w:r>
        <w:rPr>
          <w:b/>
          <w:color w:val="6A1B9A"/>
          <w:sz w:val="20"/>
        </w:rPr>
        <w:t xml:space="preserve">  2. </w:t>
      </w:r>
      <w:r>
        <w:rPr>
          <w:sz w:val="20"/>
        </w:rPr>
        <w:t>CSV dosyasından verileri okuyun ve matplotlib ile çizgi grafik oluşturun</w:t>
      </w:r>
    </w:p>
    <w:p>
      <w:r>
        <w:rPr>
          <w:b/>
          <w:color w:val="6A1B9A"/>
          <w:sz w:val="20"/>
        </w:rPr>
        <w:t xml:space="preserve">  3. </w:t>
      </w:r>
      <w:r>
        <w:rPr>
          <w:sz w:val="20"/>
        </w:rPr>
        <w:t>Çoklu eksen grafiği oluşturun: Sol eksen sıcaklık (kırmızı), sağ eksen nem (mavi)</w:t>
      </w:r>
    </w:p>
    <w:p>
      <w:r>
        <w:rPr>
          <w:b/>
          <w:color w:val="6A1B9A"/>
          <w:sz w:val="20"/>
        </w:rPr>
        <w:t xml:space="preserve">  4. </w:t>
      </w:r>
      <w:r>
        <w:rPr>
          <w:sz w:val="20"/>
        </w:rPr>
        <w:t>Günlük istatistik raporu oluşturun: Ortalama, min, max değerleri hesaplayın ve grafik üzerine ekleyin</w:t>
      </w:r>
    </w:p>
    <w:p>
      <w:r>
        <w:rPr>
          <w:b/>
          <w:color w:val="1B2A4A"/>
          <w:sz w:val="20"/>
        </w:rPr>
        <w:t xml:space="preserve">Beklenen Ürün: </w:t>
      </w:r>
      <w:r>
        <w:rPr>
          <w:sz w:val="20"/>
        </w:rPr>
        <w:t>Çalışan LCD ekran gösterimi, matplotlib grafik dosyaları (PNG) ve günlük istatistik raporu</w:t>
      </w:r>
    </w:p>
    <w:p>
      <w:pPr>
        <w:spacing w:before="200"/>
      </w:pPr>
      <w:r>
        <w:rPr>
          <w:b/>
          <w:color w:val="6A1B9A"/>
          <w:sz w:val="24"/>
        </w:rPr>
        <w:t xml:space="preserve">  Transfer Soruları</w:t>
      </w:r>
    </w:p>
    <w:p>
      <w:r>
        <w:rPr>
          <w:b/>
          <w:color w:val="6A1B9A"/>
          <w:sz w:val="20"/>
        </w:rPr>
        <w:t xml:space="preserve">  1. </w:t>
      </w:r>
      <w:r>
        <w:rPr>
          <w:sz w:val="20"/>
        </w:rPr>
        <w:t>Veri görselleştirme becerisi IoT dashboard'ları, bilimsel araştırma, iş zekâsı ve raporlama sistemlerinde temel gereksinimdir.</w:t>
      </w:r>
    </w:p>
    <w:p>
      <w:r>
        <w:rPr>
          <w:b/>
          <w:color w:val="1B2A4A"/>
          <w:sz w:val="20"/>
        </w:rPr>
        <w:t xml:space="preserve">İlişkili Disiplinler: </w:t>
      </w:r>
      <w:r>
        <w:rPr>
          <w:sz w:val="20"/>
        </w:rPr>
        <w:t>Veri bilimi (görselleştirme), insan-bilgisayar etkileşimi (UI tasarımı), istatistik (veri analizi)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LCD ekranınızda sadece 16x2 karakter alanı var ama göstermek istediğiniz 5 farklı veri (sıcaklık, nem, basınç, yükseklik, zaman) var. Sınırlı ekran alanını en verimli nasıl kullanırsınız?</w:t>
            </w:r>
          </w:p>
        </w:tc>
      </w:tr>
    </w:tbl>
    <w:p/>
    <w:p>
      <w:r>
        <w:rPr>
          <w:b/>
          <w:color w:val="1B2A4A"/>
          <w:sz w:val="20"/>
        </w:rPr>
        <w:t xml:space="preserve">Yaratıcı Görev: </w:t>
      </w:r>
      <w:r>
        <w:rPr>
          <w:sz w:val="20"/>
        </w:rPr>
        <w:t>Hava istasyonu verilerini web üzerinden erişilebilir bir dashboard'da göstermek isteseydiniz (Flask + Chart.js gibi), sistem mimarisini nasıl tasarlardınız?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LCD ekranda sensör verileri doğru gösteriliyor mu?</w:t>
      </w:r>
    </w:p>
    <w:p>
      <w:r>
        <w:rPr>
          <w:sz w:val="20"/>
        </w:rPr>
        <w:t xml:space="preserve">  ☐  matplotlib ile CSV verilerinden grafik oluşturulabildi mi?</w:t>
      </w:r>
    </w:p>
    <w:p>
      <w:r>
        <w:rPr>
          <w:sz w:val="20"/>
        </w:rPr>
        <w:t xml:space="preserve">  ☐  Çoklu eksen grafiği ve istatistik raporu tamamlandı mı?</w:t>
      </w:r>
    </w:p>
    <w:p>
      <w:pPr>
        <w:spacing w:before="200"/>
      </w:pPr>
      <w:r>
        <w:rPr>
          <w:b/>
          <w:color w:val="2E7D32"/>
          <w:sz w:val="24"/>
        </w:rPr>
        <w:t xml:space="preserve">  Öz Değerlendirme Soruları</w:t>
      </w:r>
    </w:p>
    <w:p>
      <w:r>
        <w:rPr>
          <w:b/>
          <w:color w:val="2E7D32"/>
          <w:sz w:val="20"/>
        </w:rPr>
        <w:t xml:space="preserve">  1. </w:t>
      </w:r>
      <w:r>
        <w:rPr>
          <w:sz w:val="20"/>
        </w:rPr>
        <w:t>LCD ekranda dinamik veri güncellemesi nasıl yapılır?</w:t>
      </w:r>
    </w:p>
    <w:p>
      <w:r>
        <w:rPr>
          <w:b/>
          <w:color w:val="2E7D32"/>
          <w:sz w:val="20"/>
        </w:rPr>
        <w:t xml:space="preserve">  2. </w:t>
      </w:r>
      <w:r>
        <w:rPr>
          <w:sz w:val="20"/>
        </w:rPr>
        <w:t>matplotlib ile çoklu veri serisini aynı grafikte nasıl gösterirsiniz?</w:t>
      </w:r>
    </w:p>
    <w:p>
      <w:r>
        <w:rPr>
          <w:b/>
          <w:color w:val="2E7D32"/>
          <w:sz w:val="20"/>
        </w:rPr>
        <w:t xml:space="preserve">  3. </w:t>
      </w:r>
      <w:r>
        <w:rPr>
          <w:sz w:val="20"/>
        </w:rPr>
        <w:t>CSV verilerinden anlamlı istatistik çıkarımları nasıl yapılır?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I2C LCD ekranın varsayılan adresi genellikle nedir?</w:t>
            </w:r>
          </w:p>
        </w:tc>
        <w:tc>
          <w:tcPr>
            <w:tcW w:type="dxa" w:w="3213"/>
          </w:tcPr>
          <w:p>
            <w:r>
              <w:rPr>
                <w:sz w:val="18"/>
              </w:rPr>
              <w:t>A) 0x10  B) 0x27  C) 0x50  D) 0xFF</w:t>
            </w:r>
          </w:p>
        </w:tc>
        <w:tc>
          <w:tcPr>
            <w:tcW w:type="dxa" w:w="3213"/>
          </w:tcPr>
          <w:p>
            <w:r>
              <w:rPr>
                <w:sz w:val="18"/>
              </w:rPr>
              <w:t>B</w:t>
            </w:r>
          </w:p>
        </w:tc>
      </w:tr>
      <w:tr>
        <w:tc>
          <w:tcPr>
            <w:tcW w:type="dxa" w:w="3213"/>
          </w:tcPr>
          <w:p>
            <w:r>
              <w:rPr>
                <w:sz w:val="18"/>
              </w:rPr>
              <w:t>matplotlib'de iki farklı ölçekteki veriyi aynı grafikte göstermek için hangi yöntem kullanılır?</w:t>
            </w:r>
          </w:p>
        </w:tc>
        <w:tc>
          <w:tcPr>
            <w:tcW w:type="dxa" w:w="3213"/>
          </w:tcPr>
          <w:p>
            <w:r>
              <w:rPr>
                <w:sz w:val="18"/>
              </w:rPr>
              <w:t>A) subplot()  B) twinx()  C) scatter()  D) bar()</w:t>
            </w:r>
          </w:p>
        </w:tc>
        <w:tc>
          <w:tcPr>
            <w:tcW w:type="dxa" w:w="3213"/>
          </w:tcPr>
          <w:p>
            <w:r>
              <w:rPr>
                <w:sz w:val="18"/>
              </w:rPr>
              <w:t>B</w:t>
            </w:r>
          </w:p>
        </w:tc>
      </w:tr>
      <w:tr>
        <w:tc>
          <w:tcPr>
            <w:tcW w:type="dxa" w:w="3213"/>
          </w:tcPr>
          <w:p>
            <w:r>
              <w:rPr>
                <w:sz w:val="18"/>
              </w:rPr>
              <w:t>plt.savefig() fonksiyonunun amacı nedir?</w:t>
            </w:r>
          </w:p>
        </w:tc>
        <w:tc>
          <w:tcPr>
            <w:tcW w:type="dxa" w:w="3213"/>
          </w:tcPr>
          <w:p>
            <w:r>
              <w:rPr>
                <w:sz w:val="18"/>
              </w:rPr>
              <w:t>A) Veri dosyasını kaydetmek  B) Grafiği ekranda göstermek  C) Grafiği resim dosyası olarak kaydetmek  D) CSV dosyasını oluşturmak</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IoT cihazlarında yerel ekran gösterimi (LCD) mi yoksa bulut tabanlı web dashboard mı daha pratiktir? Her birinin avantaj ve dezavantajlarını tartışınız.</w:t>
      </w:r>
    </w:p>
    <w:p>
      <w:r>
        <w:rPr>
          <w:b/>
          <w:color w:val="2E7D32"/>
          <w:sz w:val="20"/>
        </w:rPr>
        <w:t>Eleştirel Düşünme:</w:t>
      </w:r>
    </w:p>
    <w:p>
      <w:r>
        <w:rPr>
          <w:b/>
          <w:color w:val="2E7D32"/>
          <w:sz w:val="20"/>
        </w:rPr>
        <w:t xml:space="preserve">  1. </w:t>
      </w:r>
      <w:r>
        <w:rPr>
          <w:sz w:val="20"/>
        </w:rPr>
        <w:t>Veri görselleştirmede yanıltıcı grafikler oluşturmak ne kadar kolaydır? Eksen ölçeği, başlangıç noktası ve renk seçimi verilerin algılanmasını nasıl etkiler?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"LCD Ekran ve Grafik Oluşturma Uygulaması"</w:t>
      </w:r>
    </w:p>
    <w:p>
      <w:r>
        <w:rPr>
          <w:b/>
          <w:color w:val="1B2A4A"/>
          <w:sz w:val="20"/>
        </w:rPr>
        <w:t xml:space="preserve">Hedef: </w:t>
      </w:r>
      <w:r>
        <w:rPr>
          <w:sz w:val="20"/>
        </w:rPr>
        <w:t>Sensör verilerini LCD ekranda gösterme ve matplotlib ile görsel raporlar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I2C LCD ekranı bağlayın ve 'Merhaba Dunya' test mesajı yazdırın</w:t>
            </w:r>
          </w:p>
        </w:tc>
        <w:tc>
          <w:tcPr>
            <w:tcW w:type="dxa" w:w="3213"/>
          </w:tcPr>
          <w:p>
            <w:r>
              <w:rPr>
                <w:sz w:val="18"/>
              </w:rPr>
              <w:t>5 dk</w:t>
            </w:r>
          </w:p>
        </w:tc>
      </w:tr>
      <w:tr>
        <w:tc>
          <w:tcPr>
            <w:tcW w:type="dxa" w:w="3213"/>
          </w:tcPr>
          <w:p>
            <w:r>
              <w:rPr>
                <w:sz w:val="18"/>
              </w:rPr>
              <w:t>2</w:t>
            </w:r>
          </w:p>
        </w:tc>
        <w:tc>
          <w:tcPr>
            <w:tcW w:type="dxa" w:w="3213"/>
          </w:tcPr>
          <w:p>
            <w:r>
              <w:rPr>
                <w:sz w:val="18"/>
              </w:rPr>
              <w:t>Sensör verilerini LCD ekranda dinamik olarak gösterin (2 sn aralıkla güncelleme)</w:t>
            </w:r>
          </w:p>
        </w:tc>
        <w:tc>
          <w:tcPr>
            <w:tcW w:type="dxa" w:w="3213"/>
          </w:tcPr>
          <w:p>
            <w:r>
              <w:rPr>
                <w:sz w:val="18"/>
              </w:rPr>
              <w:t>5 dk</w:t>
            </w:r>
          </w:p>
        </w:tc>
      </w:tr>
      <w:tr>
        <w:tc>
          <w:tcPr>
            <w:tcW w:type="dxa" w:w="3213"/>
          </w:tcPr>
          <w:p>
            <w:r>
              <w:rPr>
                <w:sz w:val="18"/>
              </w:rPr>
              <w:t>3</w:t>
            </w:r>
          </w:p>
        </w:tc>
        <w:tc>
          <w:tcPr>
            <w:tcW w:type="dxa" w:w="3213"/>
          </w:tcPr>
          <w:p>
            <w:r>
              <w:rPr>
                <w:sz w:val="18"/>
              </w:rPr>
              <w:t>CSV dosyasından verileri okuyun ve matplotlib ile çizgi grafik oluşturup kaydedin</w:t>
            </w:r>
          </w:p>
        </w:tc>
        <w:tc>
          <w:tcPr>
            <w:tcW w:type="dxa" w:w="3213"/>
          </w:tcPr>
          <w:p>
            <w:r>
              <w:rPr>
                <w:sz w:val="18"/>
              </w:rPr>
              <w:t>5 dk</w:t>
            </w:r>
          </w:p>
        </w:tc>
      </w:tr>
      <w:tr>
        <w:tc>
          <w:tcPr>
            <w:tcW w:type="dxa" w:w="3213"/>
          </w:tcPr>
          <w:p>
            <w:r>
              <w:rPr>
                <w:sz w:val="18"/>
              </w:rPr>
              <w:t>4</w:t>
            </w:r>
          </w:p>
        </w:tc>
        <w:tc>
          <w:tcPr>
            <w:tcW w:type="dxa" w:w="3213"/>
          </w:tcPr>
          <w:p>
            <w:r>
              <w:rPr>
                <w:sz w:val="18"/>
              </w:rPr>
              <w:t>Çoklu eksen grafiği ve günlük istatistik özeti oluşturun</w:t>
            </w:r>
          </w:p>
        </w:tc>
        <w:tc>
          <w:tcPr>
            <w:tcW w:type="dxa" w:w="3213"/>
          </w:tcPr>
          <w:p>
            <w:r>
              <w:rPr>
                <w:sz w:val="18"/>
              </w:rPr>
              <w:t>5 dk</w:t>
            </w:r>
          </w:p>
        </w:tc>
      </w:tr>
    </w:tbl>
    <w:p/>
    <w:p>
      <w:r>
        <w:rPr>
          <w:b/>
          <w:color w:val="1B2A4A"/>
          <w:sz w:val="20"/>
        </w:rPr>
        <w:t xml:space="preserve">Tamamlanma Kriteri: </w:t>
      </w:r>
      <w:r>
        <w:rPr>
          <w:sz w:val="20"/>
        </w:rPr>
        <w:t>LCD ekran çalışıyor, sensör verileri gösteriliyor, matplotlib grafikleri oluşturulmuş ve kaydedilmiş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"LCD Ekran ve matplotlib Grafik Gösterimi"</w:t>
      </w:r>
    </w:p>
    <w:p>
      <w:r>
        <w:rPr>
          <w:b/>
          <w:color w:val="1B2A4A"/>
          <w:sz w:val="20"/>
        </w:rPr>
        <w:t xml:space="preserve">Eğitmenin Gösterdiği: </w:t>
      </w:r>
      <w:r>
        <w:rPr>
          <w:sz w:val="20"/>
        </w:rPr>
        <w:t>LCD ekrana sensör verilerini yazar, CSV dosyasından grafik oluşturur ve farklı grafik türlerini (çizgi, bar, histogram) gösterir.</w:t>
      </w:r>
    </w:p>
    <w:p>
      <w:r>
        <w:rPr>
          <w:b/>
          <w:color w:val="1B2A4A"/>
          <w:sz w:val="20"/>
        </w:rPr>
        <w:t xml:space="preserve">Öğrencinin Tekrarladığı: </w:t>
      </w:r>
      <w:r>
        <w:rPr>
          <w:sz w:val="20"/>
        </w:rPr>
        <w:t>Eğitmeni izler, kendi LCD ekranını programlar ve CSV verilerinden kendi grafiklerini oluşturur.</w:t>
      </w:r>
    </w:p>
    <w:p>
      <w:r>
        <w:rPr>
          <w:b/>
          <w:color w:val="1B2A4A"/>
          <w:sz w:val="20"/>
        </w:rPr>
        <w:t xml:space="preserve">Dikkat Noktaları: </w:t>
      </w:r>
      <w:r>
        <w:rPr>
          <w:sz w:val="20"/>
        </w:rPr>
        <w:t>LCD ekran kontrastı potansiyometre ile ayarlanmalıdır; görünmüyorsa kontrast ayarını kontrol edin. matplotlib'de Agg backend kullanmayı unutmayın.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LCD Metin Gösterimi</w:t>
            </w:r>
          </w:p>
        </w:tc>
        <w:tc>
          <w:tcPr>
            <w:tcW w:type="dxa" w:w="3213"/>
          </w:tcPr>
          <w:p>
            <w:r>
              <w:rPr>
                <w:sz w:val="18"/>
              </w:rPr>
              <w:t>LCD ekranda sensör verilerini gösterin, her 2 saniyede sıcaklık ve nem arasında geçiş yapın</w:t>
            </w:r>
          </w:p>
        </w:tc>
        <w:tc>
          <w:tcPr>
            <w:tcW w:type="dxa" w:w="3213"/>
          </w:tcPr>
          <w:p>
            <w:r>
              <w:rPr>
                <w:sz w:val="18"/>
              </w:rPr>
              <w:t>Kolay</w:t>
            </w:r>
          </w:p>
        </w:tc>
      </w:tr>
      <w:tr>
        <w:tc>
          <w:tcPr>
            <w:tcW w:type="dxa" w:w="3213"/>
          </w:tcPr>
          <w:p>
            <w:r>
              <w:rPr>
                <w:sz w:val="18"/>
              </w:rPr>
              <w:t>Zaman Serisi Grafiği</w:t>
            </w:r>
          </w:p>
        </w:tc>
        <w:tc>
          <w:tcPr>
            <w:tcW w:type="dxa" w:w="3213"/>
          </w:tcPr>
          <w:p>
            <w:r>
              <w:rPr>
                <w:sz w:val="18"/>
              </w:rPr>
              <w:t>Son 24 saatlik CSV verisini okuyup sıcaklık ve basınç çizgi grafiğini oluşturun ve kaydedin</w:t>
            </w:r>
          </w:p>
        </w:tc>
        <w:tc>
          <w:tcPr>
            <w:tcW w:type="dxa" w:w="3213"/>
          </w:tcPr>
          <w:p>
            <w:r>
              <w:rPr>
                <w:sz w:val="18"/>
              </w:rPr>
              <w:t>Orta</w:t>
            </w:r>
          </w:p>
        </w:tc>
      </w:tr>
      <w:tr>
        <w:tc>
          <w:tcPr>
            <w:tcW w:type="dxa" w:w="3213"/>
          </w:tcPr>
          <w:p>
            <w:r>
              <w:rPr>
                <w:sz w:val="18"/>
              </w:rPr>
              <w:t>Otomatik Rapor Sistemi</w:t>
            </w:r>
          </w:p>
        </w:tc>
        <w:tc>
          <w:tcPr>
            <w:tcW w:type="dxa" w:w="3213"/>
          </w:tcPr>
          <w:p>
            <w:r>
              <w:rPr>
                <w:sz w:val="18"/>
              </w:rPr>
              <w:t>Her gün otomatik çalışan, grafik oluşturan ve istatistik özeti yazdıran bir raporlama scripti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"Tarım Kooperatifi Veri Raporlama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tarım kooperatifinin 5 farklı serasında Raspberry Pi tabanlı hava istasyonları kurulmuş. Her sera günlük CSV dosyası üretiyor ama kooperatif müdürü ham sayılardan anlam çıkaramıyor. Her sera için günlük grafik raporu oluşturan, seraları karşılaştıran ve anormal değerleri vurgulayan bir görselleştirme sistemi tasarlayın.</w:t>
            </w:r>
          </w:p>
        </w:tc>
      </w:tr>
    </w:tbl>
    <w:p/>
    <w:p>
      <w:r>
        <w:rPr>
          <w:b/>
          <w:color w:val="1B2A4A"/>
          <w:sz w:val="20"/>
        </w:rPr>
        <w:t xml:space="preserve">Beklenen Çıktı: </w:t>
      </w:r>
      <w:r>
        <w:rPr>
          <w:sz w:val="20"/>
        </w:rPr>
        <w:t>Çok seralı veri görselleştirme planı, grafik rapor şablonu ve anormallik tespit algoritması tasarımı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I2C LCD ekranda sensör verilerini gerçek zamanlı göstermeyi, matplotlib ile CSV verilerinden çizgi grafik, çoklu eksen grafik ve istatistik rapor oluşturmayı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I2C LCD Ekran</w:t>
            </w:r>
          </w:p>
        </w:tc>
        <w:tc>
          <w:tcPr>
            <w:tcW w:type="dxa" w:w="4819"/>
            <w:shd w:fill="F5F5F5"/>
          </w:tcPr>
          <w:p>
            <w:r>
              <w:rPr>
                <w:b/>
                <w:color w:val="1B2A4A"/>
                <w:sz w:val="20"/>
              </w:rPr>
              <w:t xml:space="preserve">  matplotlib Grafik</w:t>
            </w:r>
          </w:p>
        </w:tc>
      </w:tr>
      <w:tr>
        <w:tc>
          <w:tcPr>
            <w:tcW w:type="dxa" w:w="4819"/>
            <w:shd w:fill="F5F5F5"/>
          </w:tcPr>
          <w:p>
            <w:r>
              <w:rPr>
                <w:b/>
                <w:color w:val="1B2A4A"/>
                <w:sz w:val="20"/>
              </w:rPr>
              <w:t xml:space="preserve">  Çoklu Eksen (twinx)</w:t>
            </w:r>
          </w:p>
        </w:tc>
        <w:tc>
          <w:tcPr>
            <w:tcW w:type="dxa" w:w="4819"/>
            <w:shd w:fill="F5F5F5"/>
          </w:tcPr>
          <w:p>
            <w:r>
              <w:rPr>
                <w:b/>
                <w:color w:val="1B2A4A"/>
                <w:sz w:val="20"/>
              </w:rPr>
              <w:t xml:space="preserve">  Veri Görselleştirme</w:t>
            </w:r>
          </w:p>
        </w:tc>
      </w:tr>
      <w:tr>
        <w:tc>
          <w:tcPr>
            <w:tcW w:type="dxa" w:w="4819"/>
            <w:shd w:fill="F5F5F5"/>
          </w:tcPr>
          <w:p>
            <w:r>
              <w:rPr>
                <w:b/>
                <w:color w:val="1B2A4A"/>
                <w:sz w:val="20"/>
              </w:rPr>
              <w:t xml:space="preserve">  CSV Veri Analizi</w:t>
            </w:r>
          </w:p>
        </w:tc>
        <w:tc>
          <w:tcPr>
            <w:tcW w:type="dxa" w:w="4819"/>
          </w:tcPr>
          <w:p/>
        </w:tc>
      </w:tr>
    </w:tbl>
    <w:p/>
    <w:p>
      <w:pPr>
        <w:spacing w:before="200"/>
      </w:pPr>
      <w:r>
        <w:rPr>
          <w:b/>
          <w:color w:val="757575"/>
          <w:sz w:val="24"/>
        </w:rPr>
        <w:t xml:space="preserve">  Bir Sonraki Dersle Köprü</w:t>
      </w:r>
    </w:p>
    <w:p>
      <w:r>
        <w:rPr>
          <w:sz w:val="20"/>
        </w:rPr>
        <w:t>Bir sonraki derste PIR hareket sensörü, buzzer ve kamera kullanarak güvenlik alarm sistemi projesi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Hava istasyonu verilerinizden en az 3 farklı grafik türü (çizgi, bar, histogram) oluşturun. Grafiklerinizi yorumlayarak hangi saatlerde sıcaklığın en yüksek/en düşük olduğunu belirleyin.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I2C LCD ekranları önceden test edin ve kontrast ayarını yapın</w:t>
      </w:r>
    </w:p>
    <w:p>
      <w:pPr>
        <w:pStyle w:val="ListBullet"/>
      </w:pPr>
      <w:r>
        <w:rPr>
          <w:sz w:val="20"/>
        </w:rPr>
        <w:t>matplotlib kütüphanesini Raspberry Pi'lere önceden kurun (pip install matplotlib)</w:t>
      </w:r>
    </w:p>
    <w:p>
      <w:pPr>
        <w:pStyle w:val="ListBullet"/>
      </w:pPr>
      <w:r>
        <w:rPr>
          <w:sz w:val="20"/>
        </w:rPr>
        <w:t>Önceki dersten elde edilen CSV veri dosyalarını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LCD ekranda hiçbir şey görünmüyor</w:t>
            </w:r>
          </w:p>
        </w:tc>
        <w:tc>
          <w:tcPr>
            <w:tcW w:type="dxa" w:w="4819"/>
          </w:tcPr>
          <w:p>
            <w:r>
              <w:rPr>
                <w:sz w:val="18"/>
              </w:rPr>
              <w:t>Kontrast potansiyometresini ayarlayın, I2C adresini i2cdetect ile kontrol edin (0x27 veya 0x3F olabilir)</w:t>
            </w:r>
          </w:p>
        </w:tc>
      </w:tr>
      <w:tr>
        <w:tc>
          <w:tcPr>
            <w:tcW w:type="dxa" w:w="4819"/>
          </w:tcPr>
          <w:p>
            <w:r>
              <w:rPr>
                <w:sz w:val="18"/>
              </w:rPr>
              <w:t>matplotlib grafiği Raspberry Pi'de açılmıyor</w:t>
            </w:r>
          </w:p>
        </w:tc>
        <w:tc>
          <w:tcPr>
            <w:tcW w:type="dxa" w:w="4819"/>
          </w:tcPr>
          <w:p>
            <w:r>
              <w:rPr>
                <w:sz w:val="18"/>
              </w:rPr>
              <w:t>Headless modda matplotlib.use('Agg') ekleyin ve plt.savefig() ile dosyaya kaydedin</w:t>
            </w:r>
          </w:p>
        </w:tc>
      </w:tr>
    </w:tbl>
    <w:p/>
    <w:p>
      <w:r>
        <w:rPr>
          <w:b/>
          <w:color w:val="1B2A4A"/>
          <w:sz w:val="20"/>
        </w:rPr>
        <w:t xml:space="preserve">Zaman Yönetimi: </w:t>
      </w:r>
      <w:r>
        <w:rPr>
          <w:sz w:val="20"/>
        </w:rPr>
        <w:t>LCD ekran bağlantısı sorun çıkarabilir; LCD'ye 8 dk, grafik oluşturmaya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LCD ekran yoksa sensör verilerini terminalde tablo formatında gösterin; matplotlib yoksa verilerini Google Sheets'e aktarıp grafik oluşturun.</w:t>
            </w:r>
          </w:p>
        </w:tc>
      </w:tr>
    </w:tbl>
    <w:p/>
    <w:p>
      <w:r>
        <w:br w:type="page"/>
      </w:r>
    </w:p>
    <w:p>
      <w:pPr>
        <w:jc w:val="center"/>
      </w:pPr>
      <w:r>
        <w:rPr>
          <w:b/>
          <w:color w:val="1B2A4A"/>
          <w:sz w:val="36"/>
        </w:rPr>
        <w:t>━━━  63. SAAT  ━━━</w:t>
      </w:r>
    </w:p>
    <w:p>
      <w:pPr>
        <w:jc w:val="center"/>
      </w:pPr>
      <w:r>
        <w:rPr>
          <w:color w:val="2C6FAD"/>
          <w:sz w:val="32"/>
        </w:rPr>
        <w:t>Güvenlik Alarm Sistemi Projesi: PIR + Buzzer + Kamera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PIR hareket sensörü, piezo buzzer ve Pi Kamera modülünü entegre ederek hareket algılandığında alarm veren, fotoğraf çeken ve e-posta bildirimi gönderen güvenlik sistemi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M4U-K7</w:t>
            </w:r>
          </w:p>
        </w:tc>
        <w:tc>
          <w:tcPr>
            <w:tcW w:type="dxa" w:w="3213"/>
          </w:tcPr>
          <w:p>
            <w:r>
              <w:rPr>
                <w:sz w:val="18"/>
              </w:rPr>
              <w:t>PIR hareket sensörünün çalışma prensibini açıklar, GPIO bağlantısını yapar ve hareket algılama kodunu yazar</w:t>
            </w:r>
          </w:p>
        </w:tc>
        <w:tc>
          <w:tcPr>
            <w:tcW w:type="dxa" w:w="3213"/>
          </w:tcPr>
          <w:p>
            <w:r>
              <w:rPr>
                <w:sz w:val="18"/>
              </w:rPr>
              <w:t>Uygulama</w:t>
            </w:r>
          </w:p>
        </w:tc>
      </w:tr>
      <w:tr>
        <w:tc>
          <w:tcPr>
            <w:tcW w:type="dxa" w:w="3213"/>
          </w:tcPr>
          <w:p>
            <w:r>
              <w:rPr>
                <w:sz w:val="18"/>
              </w:rPr>
              <w:t>M4U-K8</w:t>
            </w:r>
          </w:p>
        </w:tc>
        <w:tc>
          <w:tcPr>
            <w:tcW w:type="dxa" w:w="3213"/>
          </w:tcPr>
          <w:p>
            <w:r>
              <w:rPr>
                <w:sz w:val="18"/>
              </w:rPr>
              <w:t>Birden fazla çıkış cihazını (buzzer alarm, kamera çekimi, LED uyarı) olay tabanlı olarak tetikleyen entegre sistem geliştirir</w:t>
            </w:r>
          </w:p>
        </w:tc>
        <w:tc>
          <w:tcPr>
            <w:tcW w:type="dxa" w:w="3213"/>
          </w:tcPr>
          <w:p>
            <w:r>
              <w:rPr>
                <w:sz w:val="18"/>
              </w:rPr>
              <w:t>Sentez</w:t>
            </w:r>
          </w:p>
        </w:tc>
      </w:tr>
      <w:tr>
        <w:tc>
          <w:tcPr>
            <w:tcW w:type="dxa" w:w="3213"/>
          </w:tcPr>
          <w:p>
            <w:r>
              <w:rPr>
                <w:sz w:val="18"/>
              </w:rPr>
              <w:t>M4U-K9</w:t>
            </w:r>
          </w:p>
        </w:tc>
        <w:tc>
          <w:tcPr>
            <w:tcW w:type="dxa" w:w="3213"/>
          </w:tcPr>
          <w:p>
            <w:r>
              <w:rPr>
                <w:sz w:val="18"/>
              </w:rPr>
              <w:t>smtplib ile e-posta bildirimi gönderen ve picamera ile hareket anında fotoğraf çeken otomatik bildirim sistemi oluşturur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giriş/çıkış kontrolü, sensör okuma ve Python programlama (Modül 3 ve Saat 61)</w:t>
      </w:r>
    </w:p>
    <w:p>
      <w:pPr>
        <w:spacing w:before="200"/>
      </w:pPr>
      <w:r>
        <w:rPr>
          <w:b/>
          <w:color w:val="757575"/>
          <w:sz w:val="24"/>
        </w:rPr>
        <w:t xml:space="preserve">  Öğrencinin Bilmesi Gerekenler</w:t>
      </w:r>
    </w:p>
    <w:p>
      <w:pPr>
        <w:pStyle w:val="ListBullet"/>
      </w:pPr>
      <w:r>
        <w:rPr>
          <w:sz w:val="20"/>
        </w:rPr>
        <w:t>GPIO dijital giriş okuma (input) ve çıkış kontrolü (output)</w:t>
      </w:r>
    </w:p>
    <w:p>
      <w:pPr>
        <w:pStyle w:val="ListBullet"/>
      </w:pPr>
      <w:r>
        <w:rPr>
          <w:sz w:val="20"/>
        </w:rPr>
        <w:t>Python callback fonksiyonları ve olay tabanlı programlama temelleri</w:t>
      </w:r>
    </w:p>
    <w:p>
      <w:pPr>
        <w:pStyle w:val="ListBullet"/>
      </w:pPr>
      <w:r>
        <w:rPr>
          <w:sz w:val="20"/>
        </w:rPr>
        <w:t>Temel dosya ve tarih/saat işlemleri (datetime modülü)</w:t>
      </w:r>
    </w:p>
    <w:p>
      <w:pPr>
        <w:spacing w:before="200"/>
      </w:pPr>
      <w:r>
        <w:rPr>
          <w:b/>
          <w:color w:val="757575"/>
          <w:sz w:val="24"/>
        </w:rPr>
        <w:t xml:space="preserve">  Olası Kavram Yanılgıları</w:t>
      </w:r>
    </w:p>
    <w:p>
      <w:pPr>
        <w:pStyle w:val="ListBullet"/>
      </w:pPr>
      <w:r>
        <w:rPr>
          <w:sz w:val="20"/>
        </w:rPr>
        <w:t>PIR sensörü sadece insanları algılar - PIR sensörü kızılötesi ışın yayan tüm sıcak cisimleri algılar: insanlar, hayvanlar, hatta sıcak araçlar</w:t>
      </w:r>
    </w:p>
    <w:p>
      <w:pPr>
        <w:pStyle w:val="ListBullet"/>
      </w:pPr>
      <w:r>
        <w:rPr>
          <w:sz w:val="20"/>
        </w:rPr>
        <w:t>Buzzer'a doğrudan GPIO pinden yeterli akım sağlanır - aktif buzzer 3.3V ile çalışabilir ama pasif buzzer PWM sinyali gerektirir ve transistör ile sürülmesi önerilir</w:t>
      </w:r>
    </w:p>
    <w:p>
      <w:pPr>
        <w:spacing w:before="200"/>
      </w:pPr>
      <w:r>
        <w:rPr>
          <w:b/>
          <w:color w:val="757575"/>
          <w:sz w:val="24"/>
        </w:rPr>
        <w:t xml:space="preserve">  Hazırlık Materyalleri</w:t>
      </w:r>
    </w:p>
    <w:p>
      <w:pPr>
        <w:pStyle w:val="ListBullet"/>
      </w:pPr>
      <w:r>
        <w:rPr>
          <w:sz w:val="20"/>
        </w:rPr>
        <w:t>Raspberry Pi 4 ve Pi Kamera modülü (veya USB kamera)</w:t>
      </w:r>
    </w:p>
    <w:p>
      <w:pPr>
        <w:pStyle w:val="ListBullet"/>
      </w:pPr>
      <w:r>
        <w:rPr>
          <w:sz w:val="20"/>
        </w:rPr>
        <w:t>PIR hareket sensörü (HC-SR501) ve jumper kablolar</w:t>
      </w:r>
    </w:p>
    <w:p>
      <w:pPr>
        <w:pStyle w:val="ListBullet"/>
      </w:pPr>
      <w:r>
        <w:rPr>
          <w:sz w:val="20"/>
        </w:rPr>
        <w:t>Aktif buzzer (piezo), LED ve 330 ohm direnç</w:t>
      </w:r>
    </w:p>
    <w:p>
      <w:pPr>
        <w:pStyle w:val="ListBullet"/>
      </w:pPr>
      <w:r>
        <w:rPr>
          <w:sz w:val="20"/>
        </w:rPr>
        <w:t>Breadboard ve bağlantı kabloları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Evinizin alarm sistemi nasıl çalışır? Bir sensör hareket algılar, siren çalar, kamera kayıt başlatır ve güvenlik şirketine bildirim gider. Bugün aynı sistemi Raspberry Pi ile kuracağız: PIR sensörü hareket algılayacak, buzzer alarm verecek, kamera fotoğraf çekecek ve e-posta ile bildirim gönderecek.</w:t>
      </w:r>
    </w:p>
    <w:p>
      <w:r>
        <w:rPr>
          <w:b/>
          <w:color w:val="1B2A4A"/>
          <w:sz w:val="20"/>
        </w:rPr>
        <w:t xml:space="preserve">Günlük Hayat Bağlantısı: </w:t>
      </w:r>
      <w:r>
        <w:rPr>
          <w:sz w:val="20"/>
        </w:rPr>
        <w:t>Mağazalardaki güvenlik kameraları ve hareket sensörleri de benzer mantıkla çalışır: Olay algılama (hareket) &gt; tepki verme (alarm + kayıt) &gt; bildirim (güvenlik merkezi). Bu, IoT'nin en yaygın kullanım alanlarından biridir.</w:t>
      </w:r>
    </w:p>
    <w:p>
      <w:pPr>
        <w:spacing w:before="200"/>
      </w:pPr>
      <w:r>
        <w:rPr>
          <w:b/>
          <w:color w:val="2C6FAD"/>
          <w:sz w:val="24"/>
        </w:rPr>
        <w:t xml:space="preserve">  Ön Bilgi Yoklama Soruları</w:t>
      </w:r>
    </w:p>
    <w:p>
      <w:r>
        <w:rPr>
          <w:b/>
          <w:color w:val="2C6FAD"/>
          <w:sz w:val="20"/>
        </w:rPr>
        <w:t xml:space="preserve">  1. </w:t>
      </w:r>
      <w:r>
        <w:rPr>
          <w:sz w:val="20"/>
        </w:rPr>
        <w:t>Kursiyerlerden bir güvenlik alarm sisteminin temel bileşenlerini (algılama, uyarı, kayıt, bildirim) listelemelerini ve her bileşen için Raspberry Pi'de hangi donanımın kullanılabileceğini düşünmeleri istenir.</w:t>
      </w:r>
    </w:p>
    <w:p>
      <w:pPr>
        <w:spacing w:before="200"/>
      </w:pPr>
      <w:r>
        <w:rPr>
          <w:b/>
          <w:color w:val="2C6FAD"/>
          <w:sz w:val="24"/>
        </w:rPr>
        <w:t xml:space="preserve">  Motivasyon Etkinliği: "Güvenlik Sistemi Bileşen Eşleştirme"</w:t>
      </w:r>
    </w:p>
    <w:p>
      <w:r>
        <w:rPr>
          <w:b/>
          <w:color w:val="1B2A4A"/>
          <w:sz w:val="20"/>
        </w:rPr>
        <w:t xml:space="preserve">Açıklama: </w:t>
      </w:r>
      <w:r>
        <w:rPr>
          <w:sz w:val="20"/>
        </w:rPr>
        <w:t>Kursiyerler gerçek bir güvenlik sisteminin bileşenlerini Raspberry Pi donanımlarıyla eşleştiriyor.</w:t>
      </w:r>
    </w:p>
    <w:p>
      <w:r>
        <w:rPr>
          <w:b/>
          <w:color w:val="1B2A4A"/>
          <w:sz w:val="20"/>
        </w:rPr>
        <w:t xml:space="preserve">Yönerge: </w:t>
      </w:r>
      <w:r>
        <w:rPr>
          <w:sz w:val="20"/>
        </w:rPr>
        <w:t>Eğitmen tahtaya bir ev güvenlik sisteminin bileşenlerini yazar: Hareket algılama, kapı/pencere sensörü, siren, kamera, kontrol paneli, uzaktan bildirim. Kursiyerlerden her bileşen için Raspberry Pi ekosisteminde karşılık gelen donanımı belirlemeleri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esnaf, dükkânını gece hırsızlığa karşı korumak istiyor ama profesyonel güvenlik sistemi bütçesini aşıyor. Raspberry Pi, PIR sensörü, buzzer ve kamera ile düşük maliyetli ama etkili bir güvenlik sistemi kurulabilir mi? Sistem hareket algıladığında ne yapmalı ve dükkân sahibini nasıl bilgilendirmeli?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"PIR Sensörü ve Alarm Mekanizması Keşfi"</w:t>
      </w:r>
    </w:p>
    <w:p>
      <w:r>
        <w:rPr>
          <w:b/>
          <w:color w:val="1B2A4A"/>
          <w:sz w:val="20"/>
        </w:rPr>
        <w:t xml:space="preserve">Türü: </w:t>
      </w:r>
      <w:r>
        <w:rPr>
          <w:sz w:val="20"/>
        </w:rPr>
        <w:t>Laboratuvar çalışması ve sistem tasarımı</w:t>
      </w:r>
    </w:p>
    <w:p>
      <w:r>
        <w:rPr>
          <w:b/>
          <w:color w:val="1B2A4A"/>
          <w:sz w:val="20"/>
        </w:rPr>
        <w:t xml:space="preserve">Amacı: </w:t>
      </w:r>
      <w:r>
        <w:rPr>
          <w:sz w:val="20"/>
        </w:rPr>
        <w:t>PIR hareket sensörünün çalışma prensibini keşfetme ve alarm sistemi akış diyagramını oluşturma</w:t>
      </w:r>
    </w:p>
    <w:p>
      <w:r>
        <w:rPr>
          <w:b/>
          <w:color w:val="1B2A4A"/>
          <w:sz w:val="20"/>
        </w:rPr>
        <w:t xml:space="preserve">Malzemeler: </w:t>
      </w:r>
      <w:r>
        <w:rPr>
          <w:sz w:val="20"/>
        </w:rPr>
        <w:t>PIR sensörü (HC-SR501), buzzer, LED, Pi Kamera, Raspberry Pi, breadboard</w:t>
      </w:r>
    </w:p>
    <w:p>
      <w:pPr>
        <w:spacing w:before="200"/>
      </w:pPr>
      <w:r>
        <w:rPr>
          <w:b/>
          <w:color w:val="007A7A"/>
          <w:sz w:val="24"/>
        </w:rPr>
        <w:t xml:space="preserve">  Yönerge Adımları</w:t>
      </w:r>
    </w:p>
    <w:p>
      <w:r>
        <w:rPr>
          <w:b/>
          <w:color w:val="007A7A"/>
          <w:sz w:val="20"/>
        </w:rPr>
        <w:t xml:space="preserve">  1. </w:t>
      </w:r>
      <w:r>
        <w:rPr>
          <w:sz w:val="20"/>
        </w:rPr>
        <w:t>PIR sensörünün (HC-SR501) datasheet'ini inceleyin: Algılama mesafesi, açısı, hassasiyet ve gecikme potansiyometreleri</w:t>
      </w:r>
    </w:p>
    <w:p>
      <w:r>
        <w:rPr>
          <w:b/>
          <w:color w:val="007A7A"/>
          <w:sz w:val="20"/>
        </w:rPr>
        <w:t xml:space="preserve">  2. </w:t>
      </w:r>
      <w:r>
        <w:rPr>
          <w:sz w:val="20"/>
        </w:rPr>
        <w:t>PIR sensörünün çıkış sinyalini inceleyin: Hareket algılandığında HIGH, yoksa LOW. Bu sinyalle hangi cihazları tetikleyebilirsiniz?</w:t>
      </w:r>
    </w:p>
    <w:p>
      <w:r>
        <w:rPr>
          <w:b/>
          <w:color w:val="007A7A"/>
          <w:sz w:val="20"/>
        </w:rPr>
        <w:t xml:space="preserve">  3. </w:t>
      </w:r>
      <w:r>
        <w:rPr>
          <w:sz w:val="20"/>
        </w:rPr>
        <w:t>Güvenlik sistemi akış diyagramı çizin: Hareket algıla &gt; Alarm çal &gt; LED yak &gt; Fotoğraf çek &gt; E-posta gönder &gt; Beklemeye geç</w:t>
      </w:r>
    </w:p>
    <w:p>
      <w:r>
        <w:rPr>
          <w:b/>
          <w:color w:val="007A7A"/>
          <w:sz w:val="20"/>
        </w:rPr>
        <w:t xml:space="preserve">  4. </w:t>
      </w:r>
      <w:r>
        <w:rPr>
          <w:sz w:val="20"/>
        </w:rPr>
        <w:t>E-posta gönderimi için smtplib modülünü araştırın: SMTP sunucu, port, kimlik doğrulama</w:t>
      </w:r>
    </w:p>
    <w:p>
      <w:r>
        <w:rPr>
          <w:b/>
          <w:color w:val="1B2A4A"/>
          <w:sz w:val="20"/>
        </w:rPr>
        <w:t xml:space="preserve">Öğrenci Rolü: </w:t>
      </w:r>
      <w:r>
        <w:rPr>
          <w:sz w:val="20"/>
        </w:rPr>
        <w:t>Gruplar hâlinde PIR sensörünü inceler, alarm sistemi akış diyagramı çizer ve e-posta bildirim planı oluşturur.</w:t>
      </w:r>
    </w:p>
    <w:p>
      <w:r>
        <w:rPr>
          <w:b/>
          <w:color w:val="1B2A4A"/>
          <w:sz w:val="20"/>
        </w:rPr>
        <w:t xml:space="preserve">Öğretmen Rolü: </w:t>
      </w:r>
      <w:r>
        <w:rPr>
          <w:sz w:val="20"/>
        </w:rPr>
        <w:t>PIR sensörünün çalışma prensibi (pasif kızılötesi algılama), olay tabanlı programlama ve GPIO interrupt kavramlarını açıklar.</w:t>
      </w:r>
    </w:p>
    <w:p>
      <w:r>
        <w:rPr>
          <w:b/>
          <w:color w:val="1B2A4A"/>
          <w:sz w:val="20"/>
        </w:rPr>
        <w:t xml:space="preserve">Beklenen Ürün: </w:t>
      </w:r>
      <w:r>
        <w:rPr>
          <w:sz w:val="20"/>
        </w:rPr>
        <w:t>PIR sensör analiz raporu, güvenlik sistemi akış diyagramı ve e-posta bildirim planı</w:t>
      </w:r>
    </w:p>
    <w:p>
      <w:pPr>
        <w:spacing w:before="200"/>
      </w:pPr>
      <w:r>
        <w:rPr>
          <w:b/>
          <w:color w:val="007A7A"/>
          <w:sz w:val="24"/>
        </w:rPr>
        <w:t xml:space="preserve">  Araştırma Soruları</w:t>
      </w:r>
    </w:p>
    <w:p>
      <w:r>
        <w:rPr>
          <w:b/>
          <w:color w:val="007A7A"/>
          <w:sz w:val="20"/>
        </w:rPr>
        <w:t xml:space="preserve">  1. </w:t>
      </w:r>
      <w:r>
        <w:rPr>
          <w:sz w:val="20"/>
        </w:rPr>
        <w:t>PIR sensörü ile ultrasonik sensör (HC-SR04) karşılaştırıldığında hareket algılama için hangisi daha uygundur? Her birinin avantaj ve dezavantajları nelerdir?</w:t>
      </w:r>
    </w:p>
    <w:p>
      <w:r>
        <w:rPr>
          <w:b/>
          <w:color w:val="1B2A4A"/>
          <w:sz w:val="20"/>
        </w:rPr>
        <w:t xml:space="preserve">Grupla Çalışma Kuralları: </w:t>
      </w:r>
      <w:r>
        <w:rPr>
          <w:sz w:val="20"/>
        </w:rPr>
        <w:t>Her grup güvenlik sistemi akış diyagramını eksiksiz çizmeli ve en az 3 alarm senaryosu tanımlamalıdır.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PIR Hareket Sensörü</w:t>
            </w:r>
          </w:p>
        </w:tc>
        <w:tc>
          <w:tcPr>
            <w:tcW w:type="dxa" w:w="2409"/>
          </w:tcPr>
          <w:p>
            <w:r>
              <w:rPr>
                <w:sz w:val="18"/>
              </w:rPr>
              <w:t>Pasif Kızılötesi (Passive Infrared) sensör; ortamdaki kızılötesi radyasyondaki değişimi algılayarak hareket tespiti yapar, HC-SR501 modülü yaygın kullanılır</w:t>
            </w:r>
          </w:p>
        </w:tc>
        <w:tc>
          <w:tcPr>
            <w:tcW w:type="dxa" w:w="2409"/>
          </w:tcPr>
          <w:p>
            <w:r>
              <w:rPr>
                <w:sz w:val="18"/>
              </w:rPr>
              <w:t>Algılama mesafesi 3-7m, açı 120 derece, hassasiyet ve gecikme potansiyometreleri, dijital çıkış (HIGH/LOW)</w:t>
            </w:r>
          </w:p>
        </w:tc>
        <w:tc>
          <w:tcPr>
            <w:tcW w:type="dxa" w:w="2409"/>
          </w:tcPr>
          <w:p>
            <w:r>
              <w:rPr>
                <w:sz w:val="18"/>
              </w:rPr>
              <w:t>import RPi.GPIO as GPIO; GPIO.setup(17, GPIO.IN); if GPIO.input(17): print('Hareket algilandi!') -- PIR sensörü hareket algıladığında GPIO pini HIGH olur</w:t>
            </w:r>
          </w:p>
        </w:tc>
      </w:tr>
      <w:tr>
        <w:tc>
          <w:tcPr>
            <w:tcW w:type="dxa" w:w="2409"/>
          </w:tcPr>
          <w:p>
            <w:r>
              <w:rPr>
                <w:sz w:val="18"/>
              </w:rPr>
              <w:t>Piezo Buzzer</w:t>
            </w:r>
          </w:p>
        </w:tc>
        <w:tc>
          <w:tcPr>
            <w:tcW w:type="dxa" w:w="2409"/>
          </w:tcPr>
          <w:p>
            <w:r>
              <w:rPr>
                <w:sz w:val="18"/>
              </w:rPr>
              <w:t>Elektrik sinyali ile ses üreten elektronik bileşen; aktif buzzer DC gerilim ile, pasif buzzer PWM sinyali ile farklı frekanslarda ses üretir</w:t>
            </w:r>
          </w:p>
        </w:tc>
        <w:tc>
          <w:tcPr>
            <w:tcW w:type="dxa" w:w="2409"/>
          </w:tcPr>
          <w:p>
            <w:r>
              <w:rPr>
                <w:sz w:val="18"/>
              </w:rPr>
              <w:t>Aktif buzzer: DC sinyal yeterli, pasif buzzer: PWM ile frekans kontrolü, GPIO.output ile on/off</w:t>
            </w:r>
          </w:p>
        </w:tc>
        <w:tc>
          <w:tcPr>
            <w:tcW w:type="dxa" w:w="2409"/>
          </w:tcPr>
          <w:p>
            <w:r>
              <w:rPr>
                <w:sz w:val="18"/>
              </w:rPr>
              <w:t>GPIO.setup(18, GPIO.OUT); GPIO.output(18, True)  # Aktif buzzer acik; time.sleep(1); GPIO.output(18, False)  # Buzzer kapali</w:t>
            </w:r>
          </w:p>
        </w:tc>
      </w:tr>
      <w:tr>
        <w:tc>
          <w:tcPr>
            <w:tcW w:type="dxa" w:w="2409"/>
          </w:tcPr>
          <w:p>
            <w:r>
              <w:rPr>
                <w:sz w:val="18"/>
              </w:rPr>
              <w:t>Pi Kamera ve picamera</w:t>
            </w:r>
          </w:p>
        </w:tc>
        <w:tc>
          <w:tcPr>
            <w:tcW w:type="dxa" w:w="2409"/>
          </w:tcPr>
          <w:p>
            <w:r>
              <w:rPr>
                <w:sz w:val="18"/>
              </w:rPr>
              <w:t>Raspberry Pi'nin CSI portuna bağlanan kamera modülü; picamera2 veya picamera kütüphanesi ile fotoğraf çekme ve video kaydetme işlemleri yapılır</w:t>
            </w:r>
          </w:p>
        </w:tc>
        <w:tc>
          <w:tcPr>
            <w:tcW w:type="dxa" w:w="2409"/>
          </w:tcPr>
          <w:p>
            <w:r>
              <w:rPr>
                <w:sz w:val="18"/>
              </w:rPr>
              <w:t>capture(), start_recording(), resolution ayarı, annotate_text, preview</w:t>
            </w:r>
          </w:p>
        </w:tc>
        <w:tc>
          <w:tcPr>
            <w:tcW w:type="dxa" w:w="2409"/>
          </w:tcPr>
          <w:p>
            <w:r>
              <w:rPr>
                <w:sz w:val="18"/>
              </w:rPr>
              <w:t>from picamera2 import Picamera2; cam = Picamera2(); cam.start(); cam.capture_file('alarm_foto.jpg') -- Hareket anında fotoğraf çekme</w:t>
            </w:r>
          </w:p>
        </w:tc>
      </w:tr>
      <w:tr>
        <w:tc>
          <w:tcPr>
            <w:tcW w:type="dxa" w:w="2409"/>
          </w:tcPr>
          <w:p>
            <w:r>
              <w:rPr>
                <w:sz w:val="18"/>
              </w:rPr>
              <w:t>E-posta Bildirimi (smtplib)</w:t>
            </w:r>
          </w:p>
        </w:tc>
        <w:tc>
          <w:tcPr>
            <w:tcW w:type="dxa" w:w="2409"/>
          </w:tcPr>
          <w:p>
            <w:r>
              <w:rPr>
                <w:sz w:val="18"/>
              </w:rPr>
              <w:t>Python'un smtplib modülü ile SMTP protokolü üzerinden otomatik e-posta gönderme; alarm tetiklendiğinde sorumlu kişiye bildirim</w:t>
            </w:r>
          </w:p>
        </w:tc>
        <w:tc>
          <w:tcPr>
            <w:tcW w:type="dxa" w:w="2409"/>
          </w:tcPr>
          <w:p>
            <w:r>
              <w:rPr>
                <w:sz w:val="18"/>
              </w:rPr>
              <w:t>SMTP sunucu, TLS şifreleme, kimlik doğrulama, ek dosya (fotoğraf) gönderme</w:t>
            </w:r>
          </w:p>
        </w:tc>
        <w:tc>
          <w:tcPr>
            <w:tcW w:type="dxa" w:w="2409"/>
          </w:tcPr>
          <w:p>
            <w:r>
              <w:rPr>
                <w:sz w:val="18"/>
              </w:rPr>
              <w:t>import smtplib; server = smtplib.SMTP('smtp.gmail.com', 587); server.starttls(); server.login(email, sifre); server.sendmail(email, alici, mesaj)</w:t>
            </w:r>
          </w:p>
        </w:tc>
      </w:tr>
    </w:tbl>
    <w:p/>
    <w:p>
      <w:pPr>
        <w:spacing w:before="200"/>
      </w:pPr>
      <w:r>
        <w:rPr>
          <w:b/>
          <w:color w:val="E65C00"/>
          <w:sz w:val="24"/>
        </w:rPr>
        <w:t xml:space="preserve">  Konu Anlatımı</w:t>
      </w:r>
    </w:p>
    <w:p>
      <w:r>
        <w:rPr>
          <w:sz w:val="20"/>
        </w:rPr>
        <w:t>PIR Hareket Sensörü ve GPIO Interrupt: PIR (Passive Infrared) sensörü, ortamdaki kızılötesi radyasyondaki değişimi algılar. İnsan vücudu kızılötesi ışın yayar; hareket ettiğinde PIR sensöründeki pyroelektrik kristal bu değişimi algılar ve dijital çıkış üretir. HC-SR501 modülü: İki potansiyometre ile hassasiyet (3-7m mesafe) ve gecikme süresi (0.3-300 saniye) ayarlanır. GPIO interrupt: GPIO.add_event_detect(pin, GPIO.RISING, callback=hareket_fonk) ile hareket algılandığında otomatik bir fonksiyon çağrılır. Bu, sürekli pin kontrolü (polling) yerine olay tabanlı (event-driven) programlama sağlar.</w:t>
      </w:r>
    </w:p>
    <w:p>
      <w:r>
        <w:rPr>
          <w:sz w:val="20"/>
        </w:rPr>
        <w:t>Buzzer ve LED Alarm Mekanizması: Alarm sistemi hareket algılandığında birden fazla çıkış cihazını tetikler. Aktif buzzer: GPIO.output(buzzer_pin, True) ile açılır, süre sonra kapatılır. Alarm deseni: Kesikli ses (0.5 sn açık, 0.5 sn kapalı döngüsü) dikkat çekici alarm sinyali oluşturur. LED uyarı: Kırmızı LED yanıp sönerek görsel uyarı verir. Alarm mantığı: Hareket algıla &gt; Buzzer + LED aç &gt; 5 saniye alarm &gt; Bekleme süresine geç &gt; Yeni hareket bekle. Debounce: PIR sensörü bazen yanlış tetiklenebilir; 2-3 saniye bekleme süresi ile yanlış alarmlar azaltılır.</w:t>
      </w:r>
    </w:p>
    <w:p>
      <w:r>
        <w:rPr>
          <w:sz w:val="20"/>
        </w:rPr>
        <w:t>Pi Kamera ile Fotoğraf Çekimi: Raspberry Pi Kamera modülü CSI portuna bağlanır. raspi-config &gt; Interface Options &gt; Camera &gt; Enable ile etkinleştirilir. picamera2 kütüphanesi ile kontrol: cam = Picamera2(); cam.start(); cam.capture_file('foto.jpg'). Alarm sisteminde kullanım: Hareket algılandığında otomatik fotoğraf çekimi yapılır. Dosya adı tarih/saat ile oluşturulur: f'alarm_{datetime.now().strftime("%Y%m%d_%H%M%S")}.jpg'. Video kayıt: cam.start_recording('video.h264') ile hareket anında kısa video kaydı alınabilir.</w:t>
      </w:r>
    </w:p>
    <w:p>
      <w:r>
        <w:rPr>
          <w:sz w:val="20"/>
        </w:rPr>
        <w:t>E-posta Bildirimi ve Entegre Sistem: smtplib ile e-posta gönderme: Gmail SMTP sunucusu (smtp.gmail.com, port 587) kullanılır. TLS şifreleme ile güvenli bağlantı kurulur. Uygulama şifresi (App Password) gereklidir. Ek dosya gönderme: email.mime modülleri ile çekilen fotoğraf e-postaya eklenir. Entegre sistem akışı: 1) PIR hareket algılar (interrupt), 2) Buzzer çalar + LED yanar, 3) Kamera fotoğraf çeker, 4) Fotoğraf e-posta ile gönderilir, 5) Log dosyasına kayıt yapılır, 6) Bekleme süresine geçilir. Hata yönetimi: İnternet bağlantısı yoksa fotoğrafı yerel diske kaydeder ve bağlantı gelince gönderir.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PIR sensörü ile hareket algılama</w:t>
            </w:r>
          </w:p>
        </w:tc>
        <w:tc>
          <w:tcPr>
            <w:tcW w:type="dxa" w:w="3213"/>
          </w:tcPr>
          <w:p>
            <w:r>
              <w:rPr>
                <w:sz w:val="18"/>
              </w:rPr>
              <w:t>import RPi.GPIO as GPIO</w:t>
              <w:br/>
              <w:t>import time</w:t>
              <w:br/>
              <w:br/>
              <w:t>PIR_PIN = 17</w:t>
              <w:br/>
              <w:t>GPIO.setmode(GPIO.BCM)</w:t>
              <w:br/>
              <w:t>GPIO.setup(PIR_PIN, GPIO.IN)</w:t>
              <w:br/>
              <w:br/>
              <w:t>print('PIR sensoru hazirlaniyor...')</w:t>
              <w:br/>
              <w:t>time.sleep(2)  # Sensor stabilize olsun</w:t>
              <w:br/>
              <w:t>print('Hareket bekleniyor...')</w:t>
              <w:br/>
              <w:br/>
              <w:t>try:</w:t>
              <w:br/>
              <w:t xml:space="preserve">    while True:</w:t>
              <w:br/>
              <w:t xml:space="preserve">        if GPIO.input(PIR_PIN):</w:t>
              <w:br/>
              <w:t xml:space="preserve">            print(f'HAREKET ALGILANDI! {time.strftime("%H:%M:%S")}')</w:t>
              <w:br/>
              <w:t xml:space="preserve">            time.sleep(3)  # Debounce bekleme</w:t>
              <w:br/>
              <w:t xml:space="preserve">        time.sleep(0.1)</w:t>
              <w:br/>
              <w:t>finally:</w:t>
              <w:br/>
              <w:t xml:space="preserve">    GPIO.cleanup()</w:t>
            </w:r>
          </w:p>
        </w:tc>
        <w:tc>
          <w:tcPr>
            <w:tcW w:type="dxa" w:w="3213"/>
          </w:tcPr>
          <w:p>
            <w:r>
              <w:rPr>
                <w:sz w:val="18"/>
              </w:rPr>
              <w:t>PIR sensörü ile hareket algılama; hareket olduğunda zaman damgasıyla bildirir</w:t>
            </w:r>
          </w:p>
        </w:tc>
      </w:tr>
      <w:tr>
        <w:tc>
          <w:tcPr>
            <w:tcW w:type="dxa" w:w="3213"/>
          </w:tcPr>
          <w:p>
            <w:r>
              <w:rPr>
                <w:sz w:val="18"/>
              </w:rPr>
              <w:t>Entegre alarm sistemi kodu</w:t>
            </w:r>
          </w:p>
        </w:tc>
        <w:tc>
          <w:tcPr>
            <w:tcW w:type="dxa" w:w="3213"/>
          </w:tcPr>
          <w:p>
            <w:r>
              <w:rPr>
                <w:sz w:val="18"/>
              </w:rPr>
              <w:t>import RPi.GPIO as GPIO</w:t>
              <w:br/>
              <w:t>from picamera2 import Picamera2</w:t>
              <w:br/>
              <w:t>from datetime import datetime</w:t>
              <w:br/>
              <w:t>import time</w:t>
              <w:br/>
              <w:br/>
              <w:t>PIR=17; BUZZER=18; LED=27</w:t>
              <w:br/>
              <w:t>GPIO.setmode(GPIO.BCM)</w:t>
              <w:br/>
              <w:t>GPIO.setup(PIR, GPIO.IN)</w:t>
              <w:br/>
              <w:t>GPIO.setup(BUZZER, GPIO.OUT)</w:t>
              <w:br/>
              <w:t>GPIO.setup(LED, GPIO.OUT)</w:t>
              <w:br/>
              <w:t>cam = Picamera2(); cam.start()</w:t>
              <w:br/>
              <w:br/>
              <w:t>def alarm_tetikle():</w:t>
              <w:br/>
              <w:t xml:space="preserve">    foto = f'alarm_{datetime.now():%Y%m%d_%H%M%S}.jpg'</w:t>
              <w:br/>
              <w:t xml:space="preserve">    cam.capture_file(foto)</w:t>
              <w:br/>
              <w:t xml:space="preserve">    for _ in range(5):</w:t>
              <w:br/>
              <w:t xml:space="preserve">        GPIO.output(BUZZER, True); GPIO.output(LED, True)</w:t>
              <w:br/>
              <w:t xml:space="preserve">        time.sleep(0.5)</w:t>
              <w:br/>
              <w:t xml:space="preserve">        GPIO.output(BUZZER, False); GPIO.output(LED, False)</w:t>
              <w:br/>
              <w:t xml:space="preserve">        time.sleep(0.5)</w:t>
              <w:br/>
              <w:t xml:space="preserve">    return foto</w:t>
            </w:r>
          </w:p>
        </w:tc>
        <w:tc>
          <w:tcPr>
            <w:tcW w:type="dxa" w:w="3213"/>
          </w:tcPr>
          <w:p>
            <w:r>
              <w:rPr>
                <w:sz w:val="18"/>
              </w:rPr>
              <w:t>Hareket algılandığında fotoğraf çeker, buzzer çalar ve LED yakıp söndürür</w:t>
            </w:r>
          </w:p>
        </w:tc>
      </w:tr>
      <w:tr>
        <w:tc>
          <w:tcPr>
            <w:tcW w:type="dxa" w:w="3213"/>
          </w:tcPr>
          <w:p>
            <w:r>
              <w:rPr>
                <w:sz w:val="18"/>
              </w:rPr>
              <w:t>E-posta bildirimi gönderme</w:t>
            </w:r>
          </w:p>
        </w:tc>
        <w:tc>
          <w:tcPr>
            <w:tcW w:type="dxa" w:w="3213"/>
          </w:tcPr>
          <w:p>
            <w:r>
              <w:rPr>
                <w:sz w:val="18"/>
              </w:rPr>
              <w:t>import smtplib</w:t>
              <w:br/>
              <w:t>from email.mime.text import MIMEText</w:t>
              <w:br/>
              <w:t>from email.mime.multipart import MIMEMultipart</w:t>
              <w:br/>
              <w:t>from email.mime.base import MIMEBase</w:t>
              <w:br/>
              <w:t>from email import encoders</w:t>
              <w:br/>
              <w:br/>
              <w:t>def bildirim_gonder(foto_yolu):</w:t>
              <w:br/>
              <w:t xml:space="preserve">    msg = MIMEMultipart()</w:t>
              <w:br/>
              <w:t xml:space="preserve">    msg['Subject'] = 'ALARM: Hareket Algilandi!'</w:t>
              <w:br/>
              <w:t xml:space="preserve">    msg['From'] = 'alarm@gmail.com'</w:t>
              <w:br/>
              <w:t xml:space="preserve">    msg['To'] = 'sahip@gmail.com'</w:t>
              <w:br/>
              <w:t xml:space="preserve">    msg.attach(MIMEText('Hareket algilandi! Fotograf ekte.'))</w:t>
              <w:br/>
              <w:t xml:space="preserve">    with open(foto_yolu, 'rb') as f:</w:t>
              <w:br/>
              <w:t xml:space="preserve">        ek = MIMEBase('application', 'octet-stream')</w:t>
              <w:br/>
              <w:t xml:space="preserve">        ek.set_payload(f.read())</w:t>
              <w:br/>
              <w:t xml:space="preserve">        encoders.encode_base64(ek)</w:t>
              <w:br/>
              <w:t xml:space="preserve">        ek.add_header('Content-Disposition', f'attachment; filename={foto_yolu}')</w:t>
              <w:br/>
              <w:t xml:space="preserve">        msg.attach(ek)</w:t>
              <w:br/>
              <w:t xml:space="preserve">    server = smtplib.SMTP('smtp.gmail.com', 587)</w:t>
              <w:br/>
              <w:t xml:space="preserve">    server.starttls()</w:t>
              <w:br/>
              <w:t xml:space="preserve">    server.login('alarm@gmail.com', 'uygulama_sifresi')</w:t>
              <w:br/>
              <w:t xml:space="preserve">    server.send_message(msg)</w:t>
              <w:br/>
              <w:t xml:space="preserve">    server.quit()</w:t>
            </w:r>
          </w:p>
        </w:tc>
        <w:tc>
          <w:tcPr>
            <w:tcW w:type="dxa" w:w="3213"/>
          </w:tcPr>
          <w:p>
            <w:r>
              <w:rPr>
                <w:sz w:val="18"/>
              </w:rPr>
              <w:t>Alarm fotoğrafını e-posta ekinde göndererek uzaktan bildirim sağlar</w:t>
            </w:r>
          </w:p>
        </w:tc>
      </w:tr>
    </w:tbl>
    <w:p/>
    <w:p>
      <w:pPr>
        <w:spacing w:before="200"/>
      </w:pPr>
      <w:r>
        <w:rPr>
          <w:b/>
          <w:color w:val="E65C00"/>
          <w:sz w:val="24"/>
        </w:rPr>
        <w:t xml:space="preserve">  Görseller ve Tablolar</w:t>
      </w:r>
    </w:p>
    <w:p>
      <w:pPr>
        <w:pStyle w:val="ListBullet"/>
      </w:pPr>
      <w:r>
        <w:rPr>
          <w:sz w:val="20"/>
        </w:rPr>
        <w:t>Güvenlik alarm sistemi devre şeması (PIR + Buzzer + LED + Kamera bağlantıları)</w:t>
      </w:r>
    </w:p>
    <w:p>
      <w:pPr>
        <w:pStyle w:val="ListBullet"/>
      </w:pPr>
      <w:r>
        <w:rPr>
          <w:sz w:val="20"/>
        </w:rPr>
        <w:t>Alarm sistemi akış diyagramı (algılama &gt; alarm &gt; çekim &gt; bildirim &gt; bekleme)</w:t>
      </w:r>
    </w:p>
    <w:p>
      <w:pPr>
        <w:spacing w:before="200"/>
      </w:pPr>
      <w:r>
        <w:rPr>
          <w:b/>
          <w:color w:val="E65C00"/>
          <w:sz w:val="24"/>
        </w:rPr>
        <w:t xml:space="preserve">  Analoji ve Benzetmeler</w:t>
      </w:r>
    </w:p>
    <w:p>
      <w:r>
        <w:rPr>
          <w:b/>
          <w:color w:val="E65C00"/>
          <w:sz w:val="20"/>
        </w:rPr>
        <w:t xml:space="preserve">  1. </w:t>
      </w:r>
      <w:r>
        <w:rPr>
          <w:sz w:val="20"/>
        </w:rPr>
        <w:t>PIR sensörü = Otomatik kapı sensörü gibidir: Yaklaşan sıcak bir cismi algılar ve kapıyı açar (alarm tetikler). Entegre alarm sistemi = Domino etkisi gibidir: Bir olay (hareket) zincirleme tepkileri (alarm &gt; fotoğraf &gt; e-posta) başlatır</w:t>
      </w:r>
    </w:p>
    <w:p>
      <w:pPr>
        <w:spacing w:before="200"/>
      </w:pPr>
      <w:r>
        <w:rPr>
          <w:b/>
          <w:color w:val="E65C00"/>
          <w:sz w:val="24"/>
        </w:rPr>
        <w:t xml:space="preserve">  Öğrenci Soru-Cevap</w:t>
      </w:r>
    </w:p>
    <w:p>
      <w:pPr>
        <w:pStyle w:val="ListBullet"/>
      </w:pPr>
      <w:r>
        <w:rPr>
          <w:sz w:val="20"/>
        </w:rPr>
        <w:t>PIR sensörü neden 'pasif' olarak adlandırılır ve ne algılar?</w:t>
      </w:r>
    </w:p>
    <w:p>
      <w:pPr>
        <w:pStyle w:val="ListBullet"/>
      </w:pPr>
      <w:r>
        <w:rPr>
          <w:sz w:val="20"/>
        </w:rPr>
        <w:t>GPIO interrupt ile polling arasındaki fark nedir ve hangisi alarm sistemi için daha uygundur?</w:t>
      </w:r>
    </w:p>
    <w:p>
      <w:pPr>
        <w:pStyle w:val="ListBullet"/>
      </w:pPr>
      <w:r>
        <w:rPr>
          <w:sz w:val="20"/>
        </w:rPr>
        <w:t>smtplib ile e-posta gönderirken TLS şifreleme neden gereklidir?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"Güvenlik Alarm Sistemi Entegrasyonu"</w:t>
      </w:r>
    </w:p>
    <w:p>
      <w:r>
        <w:rPr>
          <w:b/>
          <w:color w:val="1B2A4A"/>
          <w:sz w:val="20"/>
        </w:rPr>
        <w:t xml:space="preserve">Türü: </w:t>
      </w:r>
      <w:r>
        <w:rPr>
          <w:sz w:val="20"/>
        </w:rPr>
        <w:t>Laboratuvar uygulaması ve proje geliştirme</w:t>
      </w:r>
    </w:p>
    <w:p>
      <w:r>
        <w:rPr>
          <w:b/>
          <w:color w:val="1B2A4A"/>
          <w:sz w:val="20"/>
        </w:rPr>
        <w:t xml:space="preserve">Amacı: </w:t>
      </w:r>
      <w:r>
        <w:rPr>
          <w:sz w:val="20"/>
        </w:rPr>
        <w:t>PIR, buzzer, kamera ve e-posta bildirimini entegre eden tam bir güvenlik sistemi oluşturma becerisi kazandırma</w:t>
      </w:r>
    </w:p>
    <w:p>
      <w:pPr>
        <w:spacing w:before="200"/>
      </w:pPr>
      <w:r>
        <w:rPr>
          <w:b/>
          <w:color w:val="6A1B9A"/>
          <w:sz w:val="24"/>
        </w:rPr>
        <w:t xml:space="preserve">  Yönerge Adımları</w:t>
      </w:r>
    </w:p>
    <w:p>
      <w:r>
        <w:rPr>
          <w:b/>
          <w:color w:val="6A1B9A"/>
          <w:sz w:val="20"/>
        </w:rPr>
        <w:t xml:space="preserve">  1. </w:t>
      </w:r>
      <w:r>
        <w:rPr>
          <w:sz w:val="20"/>
        </w:rPr>
        <w:t>PIR sensörünü bağlayın ve hareket algılama testini yapın; hassasiyet ve gecikme potansiyometrelerini ayarlayın</w:t>
      </w:r>
    </w:p>
    <w:p>
      <w:r>
        <w:rPr>
          <w:b/>
          <w:color w:val="6A1B9A"/>
          <w:sz w:val="20"/>
        </w:rPr>
        <w:t xml:space="preserve">  2. </w:t>
      </w:r>
      <w:r>
        <w:rPr>
          <w:sz w:val="20"/>
        </w:rPr>
        <w:t>Buzzer ve LED alarm mekanizmasını ekleyin: Hareket algılandığında kesikli alarm deseni oluşturun</w:t>
      </w:r>
    </w:p>
    <w:p>
      <w:r>
        <w:rPr>
          <w:b/>
          <w:color w:val="6A1B9A"/>
          <w:sz w:val="20"/>
        </w:rPr>
        <w:t xml:space="preserve">  3. </w:t>
      </w:r>
      <w:r>
        <w:rPr>
          <w:sz w:val="20"/>
        </w:rPr>
        <w:t>Pi Kamera ile hareket anında otomatik fotoğraf çekimini entegre edin; dosya adına tarih/saat ekleyin</w:t>
      </w:r>
    </w:p>
    <w:p>
      <w:r>
        <w:rPr>
          <w:b/>
          <w:color w:val="6A1B9A"/>
          <w:sz w:val="20"/>
        </w:rPr>
        <w:t xml:space="preserve">  4. </w:t>
      </w:r>
      <w:r>
        <w:rPr>
          <w:sz w:val="20"/>
        </w:rPr>
        <w:t>smtplib ile e-posta bildirimi ekleyin; çekilen fotoğrafı ek olarak gönderin ve tüm sistemi test edin</w:t>
      </w:r>
    </w:p>
    <w:p>
      <w:r>
        <w:rPr>
          <w:b/>
          <w:color w:val="1B2A4A"/>
          <w:sz w:val="20"/>
        </w:rPr>
        <w:t xml:space="preserve">Beklenen Ürün: </w:t>
      </w:r>
      <w:r>
        <w:rPr>
          <w:sz w:val="20"/>
        </w:rPr>
        <w:t>Tam çalışan güvenlik alarm sistemi: Hareket algılama, alarm, fotoğraf çekimi, e-posta bildirimi ve log kaydı</w:t>
      </w:r>
    </w:p>
    <w:p>
      <w:pPr>
        <w:spacing w:before="200"/>
      </w:pPr>
      <w:r>
        <w:rPr>
          <w:b/>
          <w:color w:val="6A1B9A"/>
          <w:sz w:val="24"/>
        </w:rPr>
        <w:t xml:space="preserve">  Transfer Soruları</w:t>
      </w:r>
    </w:p>
    <w:p>
      <w:r>
        <w:rPr>
          <w:b/>
          <w:color w:val="6A1B9A"/>
          <w:sz w:val="20"/>
        </w:rPr>
        <w:t xml:space="preserve">  1. </w:t>
      </w:r>
      <w:r>
        <w:rPr>
          <w:sz w:val="20"/>
        </w:rPr>
        <w:t>Olay tabanlı programlama ve çoklu donanım entegrasyonu becerisi akıllı ev sistemleri, endüstriyel otomasyon ve IoT güvenlik projelerinde doğrudan kullanılır.</w:t>
      </w:r>
    </w:p>
    <w:p>
      <w:r>
        <w:rPr>
          <w:b/>
          <w:color w:val="1B2A4A"/>
          <w:sz w:val="20"/>
        </w:rPr>
        <w:t xml:space="preserve">İlişkili Disiplinler: </w:t>
      </w:r>
      <w:r>
        <w:rPr>
          <w:sz w:val="20"/>
        </w:rPr>
        <w:t>Elektronik (sensör ve aktüatör), programlama (olay tabanlı), iletişim (e-posta protokolleri), güvenlik (fiziksel güvenlik)</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PIR sensörünüz evcil hayvanlar (kedi, köpek) yüzünden sürekli yanlış alarm veriyor. Yanlış alarm oranını azaltmak için sensör ve yazılım tarafında hangi iyileştirmeler yapılabilir?</w:t>
            </w:r>
          </w:p>
        </w:tc>
      </w:tr>
    </w:tbl>
    <w:p/>
    <w:p>
      <w:r>
        <w:rPr>
          <w:b/>
          <w:color w:val="1B2A4A"/>
          <w:sz w:val="20"/>
        </w:rPr>
        <w:t xml:space="preserve">Yaratıcı Görev: </w:t>
      </w:r>
      <w:r>
        <w:rPr>
          <w:sz w:val="20"/>
        </w:rPr>
        <w:t>Bu güvenlik sistemine yapay zekâ tabanlı yüz tanıma ekleseydiniz (örneğin OpenCV face detection), tanınan kişiler için alarmı devre dışı bırakıp sadece tanınmayan kişilerde alarm veren sistemi nasıl tasarlardınız?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PIR sensörü hareket algılıyor ve GPIO interrupt çalışıyor mu?</w:t>
      </w:r>
    </w:p>
    <w:p>
      <w:r>
        <w:rPr>
          <w:sz w:val="20"/>
        </w:rPr>
        <w:t xml:space="preserve">  ☐  Buzzer ve LED alarm mekanizması doğru çalışıyor mu?</w:t>
      </w:r>
    </w:p>
    <w:p>
      <w:r>
        <w:rPr>
          <w:sz w:val="20"/>
        </w:rPr>
        <w:t xml:space="preserve">  ☐  Kamera fotoğraf çekiyor ve e-posta bildirimi gönderiliyor mu?</w:t>
      </w:r>
    </w:p>
    <w:p>
      <w:pPr>
        <w:spacing w:before="200"/>
      </w:pPr>
      <w:r>
        <w:rPr>
          <w:b/>
          <w:color w:val="2E7D32"/>
          <w:sz w:val="24"/>
        </w:rPr>
        <w:t xml:space="preserve">  Öz Değerlendirme Soruları</w:t>
      </w:r>
    </w:p>
    <w:p>
      <w:r>
        <w:rPr>
          <w:b/>
          <w:color w:val="2E7D32"/>
          <w:sz w:val="20"/>
        </w:rPr>
        <w:t xml:space="preserve">  1. </w:t>
      </w:r>
      <w:r>
        <w:rPr>
          <w:sz w:val="20"/>
        </w:rPr>
        <w:t>PIR sensörünün hassasiyet ve gecikme ayarları sistemi nasıl etkiler?</w:t>
      </w:r>
    </w:p>
    <w:p>
      <w:r>
        <w:rPr>
          <w:b/>
          <w:color w:val="2E7D32"/>
          <w:sz w:val="20"/>
        </w:rPr>
        <w:t xml:space="preserve">  2. </w:t>
      </w:r>
      <w:r>
        <w:rPr>
          <w:sz w:val="20"/>
        </w:rPr>
        <w:t>Olay tabanlı programlama (callback) neden alarm sistemlerinde tercih edilir?</w:t>
      </w:r>
    </w:p>
    <w:p>
      <w:r>
        <w:rPr>
          <w:b/>
          <w:color w:val="2E7D32"/>
          <w:sz w:val="20"/>
        </w:rPr>
        <w:t xml:space="preserve">  3. </w:t>
      </w:r>
      <w:r>
        <w:rPr>
          <w:sz w:val="20"/>
        </w:rPr>
        <w:t>E-posta bildiriminde fotoğraf eki nasıl gönderilir?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PIR sensörü ne tür bir radyasyonu algılar?</w:t>
            </w:r>
          </w:p>
        </w:tc>
        <w:tc>
          <w:tcPr>
            <w:tcW w:type="dxa" w:w="3213"/>
          </w:tcPr>
          <w:p>
            <w:r>
              <w:rPr>
                <w:sz w:val="18"/>
              </w:rPr>
              <w:t>A) Ultraviyole  B) Kızılötesi (Infrared)  C) Mikrodalga  D) Gama ışını</w:t>
            </w:r>
          </w:p>
        </w:tc>
        <w:tc>
          <w:tcPr>
            <w:tcW w:type="dxa" w:w="3213"/>
          </w:tcPr>
          <w:p>
            <w:r>
              <w:rPr>
                <w:sz w:val="18"/>
              </w:rPr>
              <w:t>B</w:t>
            </w:r>
          </w:p>
        </w:tc>
      </w:tr>
      <w:tr>
        <w:tc>
          <w:tcPr>
            <w:tcW w:type="dxa" w:w="3213"/>
          </w:tcPr>
          <w:p>
            <w:r>
              <w:rPr>
                <w:sz w:val="18"/>
              </w:rPr>
              <w:t>GPIO.add_event_detect() fonksiyonu ne işe yarar?</w:t>
            </w:r>
          </w:p>
        </w:tc>
        <w:tc>
          <w:tcPr>
            <w:tcW w:type="dxa" w:w="3213"/>
          </w:tcPr>
          <w:p>
            <w:r>
              <w:rPr>
                <w:sz w:val="18"/>
              </w:rPr>
              <w:t>A) Pin voltajını ölçer  B) Pin durumu değiştiğinde otomatik fonksiyon çağırır  C) PWM sinyali üretir  D) I2C iletişimi başlatır</w:t>
            </w:r>
          </w:p>
        </w:tc>
        <w:tc>
          <w:tcPr>
            <w:tcW w:type="dxa" w:w="3213"/>
          </w:tcPr>
          <w:p>
            <w:r>
              <w:rPr>
                <w:sz w:val="18"/>
              </w:rPr>
              <w:t>B</w:t>
            </w:r>
          </w:p>
        </w:tc>
      </w:tr>
      <w:tr>
        <w:tc>
          <w:tcPr>
            <w:tcW w:type="dxa" w:w="3213"/>
          </w:tcPr>
          <w:p>
            <w:r>
              <w:rPr>
                <w:sz w:val="18"/>
              </w:rPr>
              <w:t>Alarm sisteminde smtplib ile e-posta gönderirken hangi güvenlik yöntemi kullanılır?</w:t>
            </w:r>
          </w:p>
        </w:tc>
        <w:tc>
          <w:tcPr>
            <w:tcW w:type="dxa" w:w="3213"/>
          </w:tcPr>
          <w:p>
            <w:r>
              <w:rPr>
                <w:sz w:val="18"/>
              </w:rPr>
              <w:t>A) HTTP  B) FTP  C) TLS/SSL  D) Telnet</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Raspberry Pi tabanlı güvenlik sistemleri profesyonel güvenlik çözümlerinin yerini alabilir mi? Güvenilirlik, maliyet ve özellikler açısından karşılaştırınız.</w:t>
      </w:r>
    </w:p>
    <w:p>
      <w:r>
        <w:rPr>
          <w:b/>
          <w:color w:val="2E7D32"/>
          <w:sz w:val="20"/>
        </w:rPr>
        <w:t>Eleştirel Düşünme:</w:t>
      </w:r>
    </w:p>
    <w:p>
      <w:r>
        <w:rPr>
          <w:b/>
          <w:color w:val="2E7D32"/>
          <w:sz w:val="20"/>
        </w:rPr>
        <w:t xml:space="preserve">  1. </w:t>
      </w:r>
      <w:r>
        <w:rPr>
          <w:sz w:val="20"/>
        </w:rPr>
        <w:t>Kameraların her yerde kullanılması mahremiyet sorunlarına yol açıyor. Güvenlik ile gizlilik arasındaki denge nasıl sağlanmalıdır? Bir güvenlik kamerası sistemi tasarlarken hangi etik kurallar gözetilmelidir?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"PIR + Buzzer + Kamera Güvenlik Sistemi Uygulaması"</w:t>
      </w:r>
    </w:p>
    <w:p>
      <w:r>
        <w:rPr>
          <w:b/>
          <w:color w:val="1B2A4A"/>
          <w:sz w:val="20"/>
        </w:rPr>
        <w:t xml:space="preserve">Hedef: </w:t>
      </w:r>
      <w:r>
        <w:rPr>
          <w:sz w:val="20"/>
        </w:rPr>
        <w:t>Hareket algılama, alarm, fotoğraf çekimi ve e-posta bildirimi içeren entegre güvenlik sistemi kurma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PIR sensörünü GPIO17'ye bağlayın ve hareket algılama testi yapın</w:t>
            </w:r>
          </w:p>
        </w:tc>
        <w:tc>
          <w:tcPr>
            <w:tcW w:type="dxa" w:w="3213"/>
          </w:tcPr>
          <w:p>
            <w:r>
              <w:rPr>
                <w:sz w:val="18"/>
              </w:rPr>
              <w:t>5 dk</w:t>
            </w:r>
          </w:p>
        </w:tc>
      </w:tr>
      <w:tr>
        <w:tc>
          <w:tcPr>
            <w:tcW w:type="dxa" w:w="3213"/>
          </w:tcPr>
          <w:p>
            <w:r>
              <w:rPr>
                <w:sz w:val="18"/>
              </w:rPr>
              <w:t>2</w:t>
            </w:r>
          </w:p>
        </w:tc>
        <w:tc>
          <w:tcPr>
            <w:tcW w:type="dxa" w:w="3213"/>
          </w:tcPr>
          <w:p>
            <w:r>
              <w:rPr>
                <w:sz w:val="18"/>
              </w:rPr>
              <w:t>Buzzer (GPIO18) ve LED (GPIO27) ekleyin, hareket algılandığında kesikli alarm deseni programlayın</w:t>
            </w:r>
          </w:p>
        </w:tc>
        <w:tc>
          <w:tcPr>
            <w:tcW w:type="dxa" w:w="3213"/>
          </w:tcPr>
          <w:p>
            <w:r>
              <w:rPr>
                <w:sz w:val="18"/>
              </w:rPr>
              <w:t>5 dk</w:t>
            </w:r>
          </w:p>
        </w:tc>
      </w:tr>
      <w:tr>
        <w:tc>
          <w:tcPr>
            <w:tcW w:type="dxa" w:w="3213"/>
          </w:tcPr>
          <w:p>
            <w:r>
              <w:rPr>
                <w:sz w:val="18"/>
              </w:rPr>
              <w:t>3</w:t>
            </w:r>
          </w:p>
        </w:tc>
        <w:tc>
          <w:tcPr>
            <w:tcW w:type="dxa" w:w="3213"/>
          </w:tcPr>
          <w:p>
            <w:r>
              <w:rPr>
                <w:sz w:val="18"/>
              </w:rPr>
              <w:t>Pi Kamera entegrasyonu: Hareket algılandığında tarih/saat damgalı fotoğraf çekin</w:t>
            </w:r>
          </w:p>
        </w:tc>
        <w:tc>
          <w:tcPr>
            <w:tcW w:type="dxa" w:w="3213"/>
          </w:tcPr>
          <w:p>
            <w:r>
              <w:rPr>
                <w:sz w:val="18"/>
              </w:rPr>
              <w:t>5 dk</w:t>
            </w:r>
          </w:p>
        </w:tc>
      </w:tr>
      <w:tr>
        <w:tc>
          <w:tcPr>
            <w:tcW w:type="dxa" w:w="3213"/>
          </w:tcPr>
          <w:p>
            <w:r>
              <w:rPr>
                <w:sz w:val="18"/>
              </w:rPr>
              <w:t>4</w:t>
            </w:r>
          </w:p>
        </w:tc>
        <w:tc>
          <w:tcPr>
            <w:tcW w:type="dxa" w:w="3213"/>
          </w:tcPr>
          <w:p>
            <w:r>
              <w:rPr>
                <w:sz w:val="18"/>
              </w:rPr>
              <w:t>smtplib ile e-posta bildirimi ekleyin, fotoğrafı ek olarak gönderin ve log kaydı oluşturun</w:t>
            </w:r>
          </w:p>
        </w:tc>
        <w:tc>
          <w:tcPr>
            <w:tcW w:type="dxa" w:w="3213"/>
          </w:tcPr>
          <w:p>
            <w:r>
              <w:rPr>
                <w:sz w:val="18"/>
              </w:rPr>
              <w:t>5 dk</w:t>
            </w:r>
          </w:p>
        </w:tc>
      </w:tr>
    </w:tbl>
    <w:p/>
    <w:p>
      <w:r>
        <w:rPr>
          <w:b/>
          <w:color w:val="1B2A4A"/>
          <w:sz w:val="20"/>
        </w:rPr>
        <w:t xml:space="preserve">Tamamlanma Kriteri: </w:t>
      </w:r>
      <w:r>
        <w:rPr>
          <w:sz w:val="20"/>
        </w:rPr>
        <w:t>Tüm bileşenler entegre çalışıyor: Hareket &gt; Alarm &gt; Fotoğraf &gt; E-posta &gt; Log zinciri sorunsuz tamamlanmalı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"Güvenlik Alarm Sistemi Canlı Gösterimi"</w:t>
      </w:r>
    </w:p>
    <w:p>
      <w:r>
        <w:rPr>
          <w:b/>
          <w:color w:val="1B2A4A"/>
          <w:sz w:val="20"/>
        </w:rPr>
        <w:t xml:space="preserve">Eğitmenin Gösterdiği: </w:t>
      </w:r>
      <w:r>
        <w:rPr>
          <w:sz w:val="20"/>
        </w:rPr>
        <w:t>PIR sensörünün önünden geçerek alarmı tetikler, buzzer sesini, LED yanıp sönmesini, fotoğraf çekimini ve e-posta bildirimini canlı olarak gösterir.</w:t>
      </w:r>
    </w:p>
    <w:p>
      <w:r>
        <w:rPr>
          <w:b/>
          <w:color w:val="1B2A4A"/>
          <w:sz w:val="20"/>
        </w:rPr>
        <w:t xml:space="preserve">Öğrencinin Tekrarladığı: </w:t>
      </w:r>
      <w:r>
        <w:rPr>
          <w:sz w:val="20"/>
        </w:rPr>
        <w:t>Eğitmeni izler, kendi güvenlik sistemini kurar ve farklı hareket senaryolarıyla test eder (yakın/uzak, hızlı/yavaş hareket).</w:t>
      </w:r>
    </w:p>
    <w:p>
      <w:r>
        <w:rPr>
          <w:b/>
          <w:color w:val="1B2A4A"/>
          <w:sz w:val="20"/>
        </w:rPr>
        <w:t xml:space="preserve">Dikkat Noktaları: </w:t>
      </w:r>
      <w:r>
        <w:rPr>
          <w:sz w:val="20"/>
        </w:rPr>
        <w:t>PIR sensörü ilk açıldığında 30-60 saniye stabilizasyon süresi gerektirir; bu sürede yanlış tetiklenmeler olabilir. Gmail ile e-posta göndermek için Uygulama Şifresi oluşturulmalıdır.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Hareket Algılama</w:t>
            </w:r>
          </w:p>
        </w:tc>
        <w:tc>
          <w:tcPr>
            <w:tcW w:type="dxa" w:w="3213"/>
          </w:tcPr>
          <w:p>
            <w:r>
              <w:rPr>
                <w:sz w:val="18"/>
              </w:rPr>
              <w:t>PIR sensörü ile hareket algılayın ve terminale zaman damgalı mesaj yazdırın</w:t>
            </w:r>
          </w:p>
        </w:tc>
        <w:tc>
          <w:tcPr>
            <w:tcW w:type="dxa" w:w="3213"/>
          </w:tcPr>
          <w:p>
            <w:r>
              <w:rPr>
                <w:sz w:val="18"/>
              </w:rPr>
              <w:t>Kolay</w:t>
            </w:r>
          </w:p>
        </w:tc>
      </w:tr>
      <w:tr>
        <w:tc>
          <w:tcPr>
            <w:tcW w:type="dxa" w:w="3213"/>
          </w:tcPr>
          <w:p>
            <w:r>
              <w:rPr>
                <w:sz w:val="18"/>
              </w:rPr>
              <w:t>Alarm Sistemi Kurulumu</w:t>
            </w:r>
          </w:p>
        </w:tc>
        <w:tc>
          <w:tcPr>
            <w:tcW w:type="dxa" w:w="3213"/>
          </w:tcPr>
          <w:p>
            <w:r>
              <w:rPr>
                <w:sz w:val="18"/>
              </w:rPr>
              <w:t>PIR + buzzer + LED entegrasyonu yapın: Hareket algılandığında 5 saniye kesikli alarm çalsın</w:t>
            </w:r>
          </w:p>
        </w:tc>
        <w:tc>
          <w:tcPr>
            <w:tcW w:type="dxa" w:w="3213"/>
          </w:tcPr>
          <w:p>
            <w:r>
              <w:rPr>
                <w:sz w:val="18"/>
              </w:rPr>
              <w:t>Orta</w:t>
            </w:r>
          </w:p>
        </w:tc>
      </w:tr>
      <w:tr>
        <w:tc>
          <w:tcPr>
            <w:tcW w:type="dxa" w:w="3213"/>
          </w:tcPr>
          <w:p>
            <w:r>
              <w:rPr>
                <w:sz w:val="18"/>
              </w:rPr>
              <w:t>Tam Güvenlik Sistemi</w:t>
            </w:r>
          </w:p>
        </w:tc>
        <w:tc>
          <w:tcPr>
            <w:tcW w:type="dxa" w:w="3213"/>
          </w:tcPr>
          <w:p>
            <w:r>
              <w:rPr>
                <w:sz w:val="18"/>
              </w:rPr>
              <w:t>PIR + buzzer + LED + kamera + e-posta bildirimi + log dosyası içeren tam sistemi kurun ve test edin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"Küçük İşletme Güvenlik Çözümü"</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esnaf dükkânını gece güvenlik altına almak istiyor. Bütçesi sınırlı ve profesyonel güvenlik sistemi kuramıyor. Raspberry Pi tabanlı bir çözüm isteniyor: Giriş kapısında hareket algılama, alarm, fotoğraf çekimi ve dükkân sahibinin telefonuna bildirim. Ek gereksinimler: Gece/gündüz modu (gündüz devre dışı), birden fazla sensör noktası (ön kapı + arka kapı), yanlış alarm filtreleme mekanizması. Sistemi tasarlayın.</w:t>
            </w:r>
          </w:p>
        </w:tc>
      </w:tr>
    </w:tbl>
    <w:p/>
    <w:p>
      <w:r>
        <w:rPr>
          <w:b/>
          <w:color w:val="1B2A4A"/>
          <w:sz w:val="20"/>
        </w:rPr>
        <w:t xml:space="preserve">Beklenen Çıktı: </w:t>
      </w:r>
      <w:r>
        <w:rPr>
          <w:sz w:val="20"/>
        </w:rPr>
        <w:t>Güvenlik sistemi tasarım dokümanı (bileşen listesi, bağlantı şeması, yazılım akış diyagramı, maliyet analizi, kurulum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PIR hareket sensörünün çalışma prensibini, buzzer ve LED ile alarm mekanizmasını, Pi Kamera ile otomatik fotoğraf çekimini ve smtplib ile e-posta bildirimi göndermeyi öğrendik ve tüm bunları entegre bir güvenlik sistemi olarak birleştirdik.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PIR Hareket Sensörü</w:t>
            </w:r>
          </w:p>
        </w:tc>
        <w:tc>
          <w:tcPr>
            <w:tcW w:type="dxa" w:w="4819"/>
            <w:shd w:fill="F5F5F5"/>
          </w:tcPr>
          <w:p>
            <w:r>
              <w:rPr>
                <w:b/>
                <w:color w:val="1B2A4A"/>
                <w:sz w:val="20"/>
              </w:rPr>
              <w:t xml:space="preserve">  Piezo Buzzer</w:t>
            </w:r>
          </w:p>
        </w:tc>
      </w:tr>
      <w:tr>
        <w:tc>
          <w:tcPr>
            <w:tcW w:type="dxa" w:w="4819"/>
            <w:shd w:fill="F5F5F5"/>
          </w:tcPr>
          <w:p>
            <w:r>
              <w:rPr>
                <w:b/>
                <w:color w:val="1B2A4A"/>
                <w:sz w:val="20"/>
              </w:rPr>
              <w:t xml:space="preserve">  Pi Kamera (picamera)</w:t>
            </w:r>
          </w:p>
        </w:tc>
        <w:tc>
          <w:tcPr>
            <w:tcW w:type="dxa" w:w="4819"/>
            <w:shd w:fill="F5F5F5"/>
          </w:tcPr>
          <w:p>
            <w:r>
              <w:rPr>
                <w:b/>
                <w:color w:val="1B2A4A"/>
                <w:sz w:val="20"/>
              </w:rPr>
              <w:t xml:space="preserve">  E-posta Bildirimi (smtplib)</w:t>
            </w:r>
          </w:p>
        </w:tc>
      </w:tr>
      <w:tr>
        <w:tc>
          <w:tcPr>
            <w:tcW w:type="dxa" w:w="4819"/>
            <w:shd w:fill="F5F5F5"/>
          </w:tcPr>
          <w:p>
            <w:r>
              <w:rPr>
                <w:b/>
                <w:color w:val="1B2A4A"/>
                <w:sz w:val="20"/>
              </w:rPr>
              <w:t xml:space="preserve">  Olay Tabanlı Programlama</w:t>
            </w:r>
          </w:p>
        </w:tc>
        <w:tc>
          <w:tcPr>
            <w:tcW w:type="dxa" w:w="4819"/>
          </w:tcPr>
          <w:p/>
        </w:tc>
      </w:tr>
    </w:tbl>
    <w:p/>
    <w:p>
      <w:pPr>
        <w:spacing w:before="200"/>
      </w:pPr>
      <w:r>
        <w:rPr>
          <w:b/>
          <w:color w:val="757575"/>
          <w:sz w:val="24"/>
        </w:rPr>
        <w:t xml:space="preserve">  Bir Sonraki Dersle Köprü</w:t>
      </w:r>
    </w:p>
    <w:p>
      <w:r>
        <w:rPr>
          <w:sz w:val="20"/>
        </w:rPr>
        <w:t>Bir sonraki derste DC motorlar, L298N motor sürücü ve ultrasonik sensör ile robot araba projesi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Güvenlik sisteminizi geliştirin: Alarm tetiklendiğinde tarih/saat, sensör durumu ve çekilen fotoğraf dosya adını kaydeden bir log sistemi ekleyin. 10 test senaryosu ile sisteminizi deneyin ve sonuçları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PIR sensörleri, buzzer'ları ve LED'leri her masa için hazırlayın</w:t>
      </w:r>
    </w:p>
    <w:p>
      <w:pPr>
        <w:pStyle w:val="ListBullet"/>
      </w:pPr>
      <w:r>
        <w:rPr>
          <w:sz w:val="20"/>
        </w:rPr>
        <w:t>Pi Kamera modüllerini önceden takın ve test edin</w:t>
      </w:r>
    </w:p>
    <w:p>
      <w:pPr>
        <w:pStyle w:val="ListBullet"/>
      </w:pPr>
      <w:r>
        <w:rPr>
          <w:sz w:val="20"/>
        </w:rPr>
        <w:t>Gmail uygulama şifresi oluşturma adımlarını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PIR sensörü sürekli tetikleniyor</w:t>
            </w:r>
          </w:p>
        </w:tc>
        <w:tc>
          <w:tcPr>
            <w:tcW w:type="dxa" w:w="4819"/>
          </w:tcPr>
          <w:p>
            <w:r>
              <w:rPr>
                <w:sz w:val="18"/>
              </w:rPr>
              <w:t>Hassasiyet potansiyometresini düşürün, sensörü sabit bir yüzeye monte edin ve direkt güneş ışığından koruyun</w:t>
            </w:r>
          </w:p>
        </w:tc>
      </w:tr>
      <w:tr>
        <w:tc>
          <w:tcPr>
            <w:tcW w:type="dxa" w:w="4819"/>
          </w:tcPr>
          <w:p>
            <w:r>
              <w:rPr>
                <w:sz w:val="18"/>
              </w:rPr>
              <w:t>E-posta gönderimi başarısız oluyor</w:t>
            </w:r>
          </w:p>
        </w:tc>
        <w:tc>
          <w:tcPr>
            <w:tcW w:type="dxa" w:w="4819"/>
          </w:tcPr>
          <w:p>
            <w:r>
              <w:rPr>
                <w:sz w:val="18"/>
              </w:rPr>
              <w:t>Gmail 2 faktörlü doğrulama + Uygulama Şifresi gereklidir; normal şifre ile çalışmaz</w:t>
            </w:r>
          </w:p>
        </w:tc>
      </w:tr>
    </w:tbl>
    <w:p/>
    <w:p>
      <w:r>
        <w:rPr>
          <w:b/>
          <w:color w:val="1B2A4A"/>
          <w:sz w:val="20"/>
        </w:rPr>
        <w:t xml:space="preserve">Zaman Yönetimi: </w:t>
      </w:r>
      <w:r>
        <w:rPr>
          <w:sz w:val="20"/>
        </w:rPr>
        <w:t>E-posta entegrasyonu zaman alabilir; PIR + buzzer'a 10 dk, kamera + e-posta'ya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Pi Kamera yoksa USB kamera ile fswebcam komutu kullanılabilir; e-posta gönderilemiyorsa bildirimleri yerel dosyaya kaydedin.</w:t>
            </w:r>
          </w:p>
        </w:tc>
      </w:tr>
    </w:tbl>
    <w:p/>
    <w:p>
      <w:r>
        <w:br w:type="page"/>
      </w:r>
    </w:p>
    <w:p>
      <w:pPr>
        <w:jc w:val="center"/>
      </w:pPr>
      <w:r>
        <w:rPr>
          <w:b/>
          <w:color w:val="1B2A4A"/>
          <w:sz w:val="36"/>
        </w:rPr>
        <w:t>━━━  64. SAAT  ━━━</w:t>
      </w:r>
    </w:p>
    <w:p>
      <w:pPr>
        <w:jc w:val="center"/>
      </w:pPr>
      <w:r>
        <w:rPr>
          <w:color w:val="2C6FAD"/>
          <w:sz w:val="32"/>
        </w:rPr>
        <w:t>Robot Araba Projesi: Motor Kontrolü ve Engelden Kaçınma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L298N motor sürücü ile 2 DC motoru kontrol eder, ultrasonik sensör (HC-SR04) ile mesafe ölçümü yapar ve engelden kaçınma algoritması yazarak otonom hareket eden robot araba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M4U-K10</w:t>
            </w:r>
          </w:p>
        </w:tc>
        <w:tc>
          <w:tcPr>
            <w:tcW w:type="dxa" w:w="3213"/>
          </w:tcPr>
          <w:p>
            <w:r>
              <w:rPr>
                <w:sz w:val="18"/>
              </w:rPr>
              <w:t>L298N motor sürücünün çalışma prensibini açıklar, 2 DC motoru ileri/geri/sağ/sol yönlerde kontrol eden kod yazar</w:t>
            </w:r>
          </w:p>
        </w:tc>
        <w:tc>
          <w:tcPr>
            <w:tcW w:type="dxa" w:w="3213"/>
          </w:tcPr>
          <w:p>
            <w:r>
              <w:rPr>
                <w:sz w:val="18"/>
              </w:rPr>
              <w:t>Uygulama</w:t>
            </w:r>
          </w:p>
        </w:tc>
      </w:tr>
      <w:tr>
        <w:tc>
          <w:tcPr>
            <w:tcW w:type="dxa" w:w="3213"/>
          </w:tcPr>
          <w:p>
            <w:r>
              <w:rPr>
                <w:sz w:val="18"/>
              </w:rPr>
              <w:t>M4U-K11</w:t>
            </w:r>
          </w:p>
        </w:tc>
        <w:tc>
          <w:tcPr>
            <w:tcW w:type="dxa" w:w="3213"/>
          </w:tcPr>
          <w:p>
            <w:r>
              <w:rPr>
                <w:sz w:val="18"/>
              </w:rPr>
              <w:t>HC-SR04 ultrasonik sensör ile mesafe ölçümü yapar ve ölçüm doğruluğunu değerlendirir</w:t>
            </w:r>
          </w:p>
        </w:tc>
        <w:tc>
          <w:tcPr>
            <w:tcW w:type="dxa" w:w="3213"/>
          </w:tcPr>
          <w:p>
            <w:r>
              <w:rPr>
                <w:sz w:val="18"/>
              </w:rPr>
              <w:t>Uygulama</w:t>
            </w:r>
          </w:p>
        </w:tc>
      </w:tr>
      <w:tr>
        <w:tc>
          <w:tcPr>
            <w:tcW w:type="dxa" w:w="3213"/>
          </w:tcPr>
          <w:p>
            <w:r>
              <w:rPr>
                <w:sz w:val="18"/>
              </w:rPr>
              <w:t>M4U-K12</w:t>
            </w:r>
          </w:p>
        </w:tc>
        <w:tc>
          <w:tcPr>
            <w:tcW w:type="dxa" w:w="3213"/>
          </w:tcPr>
          <w:p>
            <w:r>
              <w:rPr>
                <w:sz w:val="18"/>
              </w:rPr>
              <w:t>Ultrasonik sensör ve motor kontrolünü birleştirerek engelden kaçınma algoritması tasarlar ve otonom navigasyon sistemi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giriş/çıkış kontrolü, PWM sinyal üretimi ve sensör okuma (Modül 3)</w:t>
      </w:r>
    </w:p>
    <w:p>
      <w:pPr>
        <w:spacing w:before="200"/>
      </w:pPr>
      <w:r>
        <w:rPr>
          <w:b/>
          <w:color w:val="757575"/>
          <w:sz w:val="24"/>
        </w:rPr>
        <w:t xml:space="preserve">  Öğrencinin Bilmesi Gerekenler</w:t>
      </w:r>
    </w:p>
    <w:p>
      <w:pPr>
        <w:pStyle w:val="ListBullet"/>
      </w:pPr>
      <w:r>
        <w:rPr>
          <w:sz w:val="20"/>
        </w:rPr>
        <w:t>GPIO dijital çıkış ve PWM (Pulse Width Modulation) sinyal kavramı</w:t>
      </w:r>
    </w:p>
    <w:p>
      <w:pPr>
        <w:pStyle w:val="ListBullet"/>
      </w:pPr>
      <w:r>
        <w:rPr>
          <w:sz w:val="20"/>
        </w:rPr>
        <w:t>DC motorun çalışma prensibi ve yön kontrolü</w:t>
      </w:r>
    </w:p>
    <w:p>
      <w:pPr>
        <w:pStyle w:val="ListBullet"/>
      </w:pPr>
      <w:r>
        <w:rPr>
          <w:sz w:val="20"/>
        </w:rPr>
        <w:t>Mesafe, hız ve zaman ilişkisi (temel fizik)</w:t>
      </w:r>
    </w:p>
    <w:p>
      <w:pPr>
        <w:spacing w:before="200"/>
      </w:pPr>
      <w:r>
        <w:rPr>
          <w:b/>
          <w:color w:val="757575"/>
          <w:sz w:val="24"/>
        </w:rPr>
        <w:t xml:space="preserve">  Olası Kavram Yanılgıları</w:t>
      </w:r>
    </w:p>
    <w:p>
      <w:pPr>
        <w:pStyle w:val="ListBullet"/>
      </w:pPr>
      <w:r>
        <w:rPr>
          <w:sz w:val="20"/>
        </w:rPr>
        <w:t>DC motorlar doğrudan GPIO pinlerinden sürülebilir - DC motorlar yüksek akım çeker ve GPIO pinlerini yakabilir; mutlaka motor sürücü (L298N) kullanılmalıdır</w:t>
      </w:r>
    </w:p>
    <w:p>
      <w:pPr>
        <w:pStyle w:val="ListBullet"/>
      </w:pPr>
      <w:r>
        <w:rPr>
          <w:sz w:val="20"/>
        </w:rPr>
        <w:t>Ultrasonik sensör her yüzeyde doğru ölçüm yapar - yumuşak ve açılı yüzeyler ses dalgalarını dağıtır, cam ve parlak yüzeyler yansıtmada sorun yaratabilir</w:t>
      </w:r>
    </w:p>
    <w:p>
      <w:pPr>
        <w:spacing w:before="200"/>
      </w:pPr>
      <w:r>
        <w:rPr>
          <w:b/>
          <w:color w:val="757575"/>
          <w:sz w:val="24"/>
        </w:rPr>
        <w:t xml:space="preserve">  Hazırlık Materyalleri</w:t>
      </w:r>
    </w:p>
    <w:p>
      <w:pPr>
        <w:pStyle w:val="ListBullet"/>
      </w:pPr>
      <w:r>
        <w:rPr>
          <w:sz w:val="20"/>
        </w:rPr>
        <w:t>Raspberry Pi 4, robot araba şasesi ve tekerlekler</w:t>
      </w:r>
    </w:p>
    <w:p>
      <w:pPr>
        <w:pStyle w:val="ListBullet"/>
      </w:pPr>
      <w:r>
        <w:rPr>
          <w:sz w:val="20"/>
        </w:rPr>
        <w:t>L298N motor sürücü modülü ve 2x DC motor (3-6V)</w:t>
      </w:r>
    </w:p>
    <w:p>
      <w:pPr>
        <w:pStyle w:val="ListBullet"/>
      </w:pPr>
      <w:r>
        <w:rPr>
          <w:sz w:val="20"/>
        </w:rPr>
        <w:t>HC-SR04 ultrasonik mesafe sensörü</w:t>
      </w:r>
    </w:p>
    <w:p>
      <w:pPr>
        <w:pStyle w:val="ListBullet"/>
      </w:pPr>
      <w:r>
        <w:rPr>
          <w:sz w:val="20"/>
        </w:rPr>
        <w:t>9V pil veya LiPo batarya, breadboard ve jumper kablolar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Otonom araçlar (Tesla, Waymo) nasıl engellere çarpmadan ilerliyor? Sensörler çevreyi tarar, yazılım karar verir, motorlar yön değiştirir. Bugün aynı prensibi minyatür hâlde uygulayacağız: Ultrasonik sensör ile engelleri tespit eden ve otomatik kaçınma manevrası yapan bir robot araba yapacağız!</w:t>
      </w:r>
    </w:p>
    <w:p>
      <w:r>
        <w:rPr>
          <w:b/>
          <w:color w:val="1B2A4A"/>
          <w:sz w:val="20"/>
        </w:rPr>
        <w:t xml:space="preserve">Günlük Hayat Bağlantısı: </w:t>
      </w:r>
      <w:r>
        <w:rPr>
          <w:sz w:val="20"/>
        </w:rPr>
        <w:t>Robot süpürgeler de aynı mantıkla çalışır: Mesafe sensörleriyle engelleri algılar, motorlarını kontrol ederek kaçınır ve evi otomatik temizler. Bu, temel robotik ve otonom navigasyonun gerçek hayattaki uygulamasıdır.</w:t>
      </w:r>
    </w:p>
    <w:p>
      <w:pPr>
        <w:spacing w:before="200"/>
      </w:pPr>
      <w:r>
        <w:rPr>
          <w:b/>
          <w:color w:val="2C6FAD"/>
          <w:sz w:val="24"/>
        </w:rPr>
        <w:t xml:space="preserve">  Ön Bilgi Yoklama Soruları</w:t>
      </w:r>
    </w:p>
    <w:p>
      <w:r>
        <w:rPr>
          <w:b/>
          <w:color w:val="2C6FAD"/>
          <w:sz w:val="20"/>
        </w:rPr>
        <w:t xml:space="preserve">  1. </w:t>
      </w:r>
      <w:r>
        <w:rPr>
          <w:sz w:val="20"/>
        </w:rPr>
        <w:t>Kursiyerlerden bir robotun düz bir koridorda ilerlerken duvarla karşılaşması durumunda hangi kararları vermesi gerektiğini (dur, geri git, sağa/sola dön) ve bu kararları nasıl alacağını düşünmeleri istenir.</w:t>
      </w:r>
    </w:p>
    <w:p>
      <w:pPr>
        <w:spacing w:before="200"/>
      </w:pPr>
      <w:r>
        <w:rPr>
          <w:b/>
          <w:color w:val="2C6FAD"/>
          <w:sz w:val="24"/>
        </w:rPr>
        <w:t xml:space="preserve">  Motivasyon Etkinliği: "Robot Navigasyon Algoritması Tasarımı"</w:t>
      </w:r>
    </w:p>
    <w:p>
      <w:r>
        <w:rPr>
          <w:b/>
          <w:color w:val="1B2A4A"/>
          <w:sz w:val="20"/>
        </w:rPr>
        <w:t xml:space="preserve">Açıklama: </w:t>
      </w:r>
      <w:r>
        <w:rPr>
          <w:sz w:val="20"/>
        </w:rPr>
        <w:t>Kursiyerler bir robotun engelden kaçınma mantığını pseudo-kod olarak tasarlıyor.</w:t>
      </w:r>
    </w:p>
    <w:p>
      <w:r>
        <w:rPr>
          <w:b/>
          <w:color w:val="1B2A4A"/>
          <w:sz w:val="20"/>
        </w:rPr>
        <w:t xml:space="preserve">Yönerge: </w:t>
      </w:r>
      <w:r>
        <w:rPr>
          <w:sz w:val="20"/>
        </w:rPr>
        <w:t>Eğitmen tahtaya basit bir labirent çizer: Düz yol, sol ve sağda duvarlar, yolun sonunda engel. Kursiyerlerden robotu çıkışa ulaştıracak adım adım kararları (eğer engel &lt; 20cm ise dur, sağa bak, sola bak, açık tarafa dön) yazmaları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depo yöneticisi, depo rafları arasında malzeme taşıyan otonom bir robot araç istiyor. Robot, raflar arasındaki 1 metrelik koridorda ilerlemeli, engellere (düşmüş kutular, diğer araçlar) çarpmadan durabilmeli ve alternatif rota bulabilmeli. Bu robotun temel algoritmasını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"Motor Sürücü ve Ultrasonik Sensör Keşfi"</w:t>
      </w:r>
    </w:p>
    <w:p>
      <w:r>
        <w:rPr>
          <w:b/>
          <w:color w:val="1B2A4A"/>
          <w:sz w:val="20"/>
        </w:rPr>
        <w:t xml:space="preserve">Türü: </w:t>
      </w:r>
      <w:r>
        <w:rPr>
          <w:sz w:val="20"/>
        </w:rPr>
        <w:t>Laboratuvar çalışması ve araştırma</w:t>
      </w:r>
    </w:p>
    <w:p>
      <w:r>
        <w:rPr>
          <w:b/>
          <w:color w:val="1B2A4A"/>
          <w:sz w:val="20"/>
        </w:rPr>
        <w:t xml:space="preserve">Amacı: </w:t>
      </w:r>
      <w:r>
        <w:rPr>
          <w:sz w:val="20"/>
        </w:rPr>
        <w:t>L298N motor sürücünün çalışma prensibini ve HC-SR04 ultrasonik sensörün mesafe ölçüm mekanizmasını keşfetme</w:t>
      </w:r>
    </w:p>
    <w:p>
      <w:r>
        <w:rPr>
          <w:b/>
          <w:color w:val="1B2A4A"/>
          <w:sz w:val="20"/>
        </w:rPr>
        <w:t xml:space="preserve">Malzemeler: </w:t>
      </w:r>
      <w:r>
        <w:rPr>
          <w:sz w:val="20"/>
        </w:rPr>
        <w:t>L298N motor sürücü, 2x DC motor, HC-SR04 ultrasonik sensör, Raspberry Pi, breadboard, pil</w:t>
      </w:r>
    </w:p>
    <w:p>
      <w:pPr>
        <w:spacing w:before="200"/>
      </w:pPr>
      <w:r>
        <w:rPr>
          <w:b/>
          <w:color w:val="007A7A"/>
          <w:sz w:val="24"/>
        </w:rPr>
        <w:t xml:space="preserve">  Yönerge Adımları</w:t>
      </w:r>
    </w:p>
    <w:p>
      <w:r>
        <w:rPr>
          <w:b/>
          <w:color w:val="007A7A"/>
          <w:sz w:val="20"/>
        </w:rPr>
        <w:t xml:space="preserve">  1. </w:t>
      </w:r>
      <w:r>
        <w:rPr>
          <w:sz w:val="20"/>
        </w:rPr>
        <w:t>L298N motor sürücünün datasheet'ini inceleyin: IN1, IN2, IN3, IN4, ENA, ENB pinlerinin işlevleri nedir? H-Bridge çalışma prensibi nasıldır?</w:t>
      </w:r>
    </w:p>
    <w:p>
      <w:r>
        <w:rPr>
          <w:b/>
          <w:color w:val="007A7A"/>
          <w:sz w:val="20"/>
        </w:rPr>
        <w:t xml:space="preserve">  2. </w:t>
      </w:r>
      <w:r>
        <w:rPr>
          <w:sz w:val="20"/>
        </w:rPr>
        <w:t>HC-SR04 ultrasonik sensörün mesafe ölçüm prensibini araştırın: TRIG ve ECHO pinleri nasıl çalışır? Ses hızından mesafe nasıl hesaplanır?</w:t>
      </w:r>
    </w:p>
    <w:p>
      <w:r>
        <w:rPr>
          <w:b/>
          <w:color w:val="007A7A"/>
          <w:sz w:val="20"/>
        </w:rPr>
        <w:t xml:space="preserve">  3. </w:t>
      </w:r>
      <w:r>
        <w:rPr>
          <w:sz w:val="20"/>
        </w:rPr>
        <w:t>Motor yön kontrolü için doğruluk tablosu oluşturun: IN1/IN2 kombinasyonları ile ileri, geri, dur komutları</w:t>
      </w:r>
    </w:p>
    <w:p>
      <w:r>
        <w:rPr>
          <w:b/>
          <w:color w:val="007A7A"/>
          <w:sz w:val="20"/>
        </w:rPr>
        <w:t xml:space="preserve">  4. </w:t>
      </w:r>
      <w:r>
        <w:rPr>
          <w:sz w:val="20"/>
        </w:rPr>
        <w:t>Engelden kaçınma algoritmasının pseudo-kodunu yazın: Mesafe ölç &gt; Karar ver &gt; Motor kontrol et &gt; Tekrarla</w:t>
      </w:r>
    </w:p>
    <w:p>
      <w:r>
        <w:rPr>
          <w:b/>
          <w:color w:val="1B2A4A"/>
          <w:sz w:val="20"/>
        </w:rPr>
        <w:t xml:space="preserve">Öğrenci Rolü: </w:t>
      </w:r>
      <w:r>
        <w:rPr>
          <w:sz w:val="20"/>
        </w:rPr>
        <w:t>Gruplar hâlinde motor sürücü ve ultrasonik sensörü inceler, doğruluk tablosu oluşturur ve navigasyon algoritması planlar.</w:t>
      </w:r>
    </w:p>
    <w:p>
      <w:r>
        <w:rPr>
          <w:b/>
          <w:color w:val="1B2A4A"/>
          <w:sz w:val="20"/>
        </w:rPr>
        <w:t xml:space="preserve">Öğretmen Rolü: </w:t>
      </w:r>
      <w:r>
        <w:rPr>
          <w:sz w:val="20"/>
        </w:rPr>
        <w:t>H-Bridge motor sürücü çalışma prensibini, ultrasonik mesafe ölçüm fiziğini ve temel robotik navigasyon algoritmalarını açıklar.</w:t>
      </w:r>
    </w:p>
    <w:p>
      <w:r>
        <w:rPr>
          <w:b/>
          <w:color w:val="1B2A4A"/>
          <w:sz w:val="20"/>
        </w:rPr>
        <w:t xml:space="preserve">Beklenen Ürün: </w:t>
      </w:r>
      <w:r>
        <w:rPr>
          <w:sz w:val="20"/>
        </w:rPr>
        <w:t>L298N pin doğruluk tablosu, HC-SR04 mesafe hesaplama formülü ve engelden kaçınma pseudo-kodu</w:t>
      </w:r>
    </w:p>
    <w:p>
      <w:pPr>
        <w:spacing w:before="200"/>
      </w:pPr>
      <w:r>
        <w:rPr>
          <w:b/>
          <w:color w:val="007A7A"/>
          <w:sz w:val="24"/>
        </w:rPr>
        <w:t xml:space="preserve">  Araştırma Soruları</w:t>
      </w:r>
    </w:p>
    <w:p>
      <w:r>
        <w:rPr>
          <w:b/>
          <w:color w:val="007A7A"/>
          <w:sz w:val="20"/>
        </w:rPr>
        <w:t xml:space="preserve">  1. </w:t>
      </w:r>
      <w:r>
        <w:rPr>
          <w:sz w:val="20"/>
        </w:rPr>
        <w:t>Otonom araçlarda ultrasonik sensör yerine LIDAR ve kamera kullanılmasının avantajları nelerdir? Maliyet, doğruluk ve kapsama açısından karşılaştırınız.</w:t>
      </w:r>
    </w:p>
    <w:p>
      <w:r>
        <w:rPr>
          <w:b/>
          <w:color w:val="1B2A4A"/>
          <w:sz w:val="20"/>
        </w:rPr>
        <w:t xml:space="preserve">Grupla Çalışma Kuralları: </w:t>
      </w:r>
      <w:r>
        <w:rPr>
          <w:sz w:val="20"/>
        </w:rPr>
        <w:t>Her grup motor yön doğruluk tablosunu oluşturmalı ve en az 3 farklı engelden kaçınma senaryosu için algoritmayı tanımlamalıdır.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L298N Motor Sürücü</w:t>
            </w:r>
          </w:p>
        </w:tc>
        <w:tc>
          <w:tcPr>
            <w:tcW w:type="dxa" w:w="2409"/>
          </w:tcPr>
          <w:p>
            <w:r>
              <w:rPr>
                <w:sz w:val="18"/>
              </w:rPr>
              <w:t>Çift H-Bridge motor sürücü modülü; 2 DC motoru bağımsız olarak ileri/geri yönde kontrol eder, ENA/ENB pinleri ile PWM hız kontrolü sağlar</w:t>
            </w:r>
          </w:p>
        </w:tc>
        <w:tc>
          <w:tcPr>
            <w:tcW w:type="dxa" w:w="2409"/>
          </w:tcPr>
          <w:p>
            <w:r>
              <w:rPr>
                <w:sz w:val="18"/>
              </w:rPr>
              <w:t>IN1/IN2 yön kontrolü, ENA PWM hız, 5-35V motor besleme, 2A sürekli akım</w:t>
            </w:r>
          </w:p>
        </w:tc>
        <w:tc>
          <w:tcPr>
            <w:tcW w:type="dxa" w:w="2409"/>
          </w:tcPr>
          <w:p>
            <w:r>
              <w:rPr>
                <w:sz w:val="18"/>
              </w:rPr>
              <w:t>Motor A ileri: IN1=HIGH, IN2=LOW; Motor A geri: IN1=LOW, IN2=HIGH; Motor A dur: IN1=LOW, IN2=LOW; Hız: ENA PWM duty cycle (%0-100)</w:t>
            </w:r>
          </w:p>
        </w:tc>
      </w:tr>
      <w:tr>
        <w:tc>
          <w:tcPr>
            <w:tcW w:type="dxa" w:w="2409"/>
          </w:tcPr>
          <w:p>
            <w:r>
              <w:rPr>
                <w:sz w:val="18"/>
              </w:rPr>
              <w:t>HC-SR04 Ultrasonik Sensör</w:t>
            </w:r>
          </w:p>
        </w:tc>
        <w:tc>
          <w:tcPr>
            <w:tcW w:type="dxa" w:w="2409"/>
          </w:tcPr>
          <w:p>
            <w:r>
              <w:rPr>
                <w:sz w:val="18"/>
              </w:rPr>
              <w:t>40kHz ultrasonik ses dalgası göndererek engelden yansıyan ekoyu algılayan mesafe sensörü; 2cm-400cm arası ölçüm yapabilir</w:t>
            </w:r>
          </w:p>
        </w:tc>
        <w:tc>
          <w:tcPr>
            <w:tcW w:type="dxa" w:w="2409"/>
          </w:tcPr>
          <w:p>
            <w:r>
              <w:rPr>
                <w:sz w:val="18"/>
              </w:rPr>
              <w:t>TRIG (tetikleme), ECHO (yanıt), ses hızı 343 m/s, mesafe = sure * 34300 / 2 cm</w:t>
            </w:r>
          </w:p>
        </w:tc>
        <w:tc>
          <w:tcPr>
            <w:tcW w:type="dxa" w:w="2409"/>
          </w:tcPr>
          <w:p>
            <w:r>
              <w:rPr>
                <w:sz w:val="18"/>
              </w:rPr>
              <w:t>GPIO.output(TRIG, True); time.sleep(0.00001); GPIO.output(TRIG, False); ECHO HIGH suresi ile mesafe hesaplanır: mesafe_cm = sure * 17150</w:t>
            </w:r>
          </w:p>
        </w:tc>
      </w:tr>
      <w:tr>
        <w:tc>
          <w:tcPr>
            <w:tcW w:type="dxa" w:w="2409"/>
          </w:tcPr>
          <w:p>
            <w:r>
              <w:rPr>
                <w:sz w:val="18"/>
              </w:rPr>
              <w:t>PWM Hız Kontrolü</w:t>
            </w:r>
          </w:p>
        </w:tc>
        <w:tc>
          <w:tcPr>
            <w:tcW w:type="dxa" w:w="2409"/>
          </w:tcPr>
          <w:p>
            <w:r>
              <w:rPr>
                <w:sz w:val="18"/>
              </w:rPr>
              <w:t>Pulse Width Modulation ile motor hızını dijital sinyal ile analog gibi kontrol etme; duty cycle (%0-100) motor hızını belirler</w:t>
            </w:r>
          </w:p>
        </w:tc>
        <w:tc>
          <w:tcPr>
            <w:tcW w:type="dxa" w:w="2409"/>
          </w:tcPr>
          <w:p>
            <w:r>
              <w:rPr>
                <w:sz w:val="18"/>
              </w:rPr>
              <w:t>Duty cycle, frekans, GPIO.PWM(), pwm.ChangeDutyCycle(), yumuşak başlatma</w:t>
            </w:r>
          </w:p>
        </w:tc>
        <w:tc>
          <w:tcPr>
            <w:tcW w:type="dxa" w:w="2409"/>
          </w:tcPr>
          <w:p>
            <w:r>
              <w:rPr>
                <w:sz w:val="18"/>
              </w:rPr>
              <w:t>pwm = GPIO.PWM(ENA_PIN, 1000)  # 1kHz; pwm.start(0); pwm.ChangeDutyCycle(75)  # %75 hiz</w:t>
            </w:r>
          </w:p>
        </w:tc>
      </w:tr>
      <w:tr>
        <w:tc>
          <w:tcPr>
            <w:tcW w:type="dxa" w:w="2409"/>
          </w:tcPr>
          <w:p>
            <w:r>
              <w:rPr>
                <w:sz w:val="18"/>
              </w:rPr>
              <w:t>Engelden Kaçınma Algoritması</w:t>
            </w:r>
          </w:p>
        </w:tc>
        <w:tc>
          <w:tcPr>
            <w:tcW w:type="dxa" w:w="2409"/>
          </w:tcPr>
          <w:p>
            <w:r>
              <w:rPr>
                <w:sz w:val="18"/>
              </w:rPr>
              <w:t>Sensör verilerine göre robotun çevresindeki engelleri tespit edip alternatif rota bularak çarpışmadan hareket etmesi algoritması</w:t>
            </w:r>
          </w:p>
        </w:tc>
        <w:tc>
          <w:tcPr>
            <w:tcW w:type="dxa" w:w="2409"/>
          </w:tcPr>
          <w:p>
            <w:r>
              <w:rPr>
                <w:sz w:val="18"/>
              </w:rPr>
              <w:t>Mesafe eşiği, karar ağacı, sağ-sol tarama, geri dönüş manevrası, durum makinesi</w:t>
            </w:r>
          </w:p>
        </w:tc>
        <w:tc>
          <w:tcPr>
            <w:tcW w:type="dxa" w:w="2409"/>
          </w:tcPr>
          <w:p>
            <w:r>
              <w:rPr>
                <w:sz w:val="18"/>
              </w:rPr>
              <w:t>while True: mesafe = olc(); if mesafe &gt; 30: ileri(); elif mesafe &gt; 15: yavasla(); else: dur(); saga_bak(); sola_bak(); acik_tarafa_don()</w:t>
            </w:r>
          </w:p>
        </w:tc>
      </w:tr>
    </w:tbl>
    <w:p/>
    <w:p>
      <w:pPr>
        <w:spacing w:before="200"/>
      </w:pPr>
      <w:r>
        <w:rPr>
          <w:b/>
          <w:color w:val="E65C00"/>
          <w:sz w:val="24"/>
        </w:rPr>
        <w:t xml:space="preserve">  Konu Anlatımı</w:t>
      </w:r>
    </w:p>
    <w:p>
      <w:r>
        <w:rPr>
          <w:sz w:val="20"/>
        </w:rPr>
        <w:t>L298N Motor Sürücü ile DC Motor Kontrolü: DC motorlar doğrudan GPIO'dan sürülemez (GPIO max 16mA, motor 200-500mA çeker). L298N çift H-Bridge: 2 motoru bağımsız kontrol eder. Bağlantı: Motor A &gt; OUT1/OUT2, Motor B &gt; OUT3/OUT4. Yön kontrolü: IN1=HIGH, IN2=LOW ise Motor A ileri; IN1=LOW, IN2=HIGH ise geri; her ikisi LOW ise dur. Hız kontrolü: ENA pinine PWM sinyal verilir. GPIO.PWM(ENA, 1000) ile 1kHz PWM oluşturulur. ChangeDutyCycle(50) ile %50 hızda çalıştırılır. Güç kaynağı: Motorlar için ayrı güç kaynağı (6-12V pil) kullanılmalı, Raspberry Pi ile ortak GND bağlanmalıdır.</w:t>
      </w:r>
    </w:p>
    <w:p>
      <w:r>
        <w:rPr>
          <w:sz w:val="20"/>
        </w:rPr>
        <w:t>HC-SR04 Ultrasonik Mesafe Ölçümü: Çalışma prensibi: 1) TRIG pinine 10 mikro saniye HIGH sinyal gönderilir. 2) Sensör 8 adet 40kHz ultrasonik darbe yayar. 3) Ses dalgası engelden yansır ve geri döner. 4) ECHO pini, ses gidip gelme süresi kadar HIGH kalır. 5) Mesafe hesaplanır: mesafe = (ECHO_suresi * ses_hizi) / 2. Ses hızı 343 m/s = 34300 cm/s. mesafe_cm = ECHO_suresi * 17150. Sınırlamalar: Minimum mesafe 2cm, maksimum 400cm. Ölçüm açısı yaklaşık 15 derece. Yumuşak ve eğimli yüzeyler hatalı ölçüme neden olabilir. Voltaj dikkat: ECHO pini 5V çıkış verir, Raspberry Pi 3.3V toleranslıdır; gerilim bölücü (1K + 2K direnç) gereklidir.</w:t>
      </w:r>
    </w:p>
    <w:p>
      <w:r>
        <w:rPr>
          <w:sz w:val="20"/>
        </w:rPr>
        <w:t>Engelden Kaçınma Algoritması: Temel algoritma: 1) Sürekli ileri git ve mesafe ölç. 2) Mesafe &gt; 30cm ise: Güvenli, tam hızda ileri. 3) 15cm &lt; Mesafe &lt; 30cm ise: Yavaşla (PWM %50). 4) Mesafe &lt; 15cm ise: Dur, sağa ve sola bak (servo veya motorla dönüş), açık tarafı seç ve dön. Gelişmiş algoritma: Durum makinesi (state machine) yaklaşımı: ILERI, YAVASLA, DUR, SAGA_DON, SOLA_DON, GERI_GIT durumları. Her durum belirli koşullarda diğer duruma geçer. Tarihçe tutma: Son 5 kararı kaydetme ve döngüsel hareket tespiti (aynı yerde takılma). Kaçış manevrası: Tüm yönlerde engel varsa geri git ve 180 derece dön.</w:t>
      </w:r>
    </w:p>
    <w:p>
      <w:r>
        <w:rPr>
          <w:sz w:val="20"/>
        </w:rPr>
        <w:t>Robot Araba Entegrasyonu ve Test: Şase montajı: 2 DC motor + 1 sarhoş tekerlek (caster wheel) konfigürasyonu. Diferansiyel sürüş: Sağ ve sol motorun farklı hızlarda çalıştırılmasıyla dönüş sağlanır. Sol motor hızlı + sağ motor yavaş = sağa dönüş. Motor kalibrasyon: Her iki motor aynı hızda düz gitmeyebilir; PWM değerleri ile kalibrasyon yapılır. Test prosedürü: 1) Motor yön testleri (ileri, geri, sağ, sol). 2) Mesafe ölçüm doğruluğu testi (cetvel ile karşılaştırma). 3) Engelden kaçınma testi (farklı engel yerleşimleriyle). 4) Uzun süreli otonom çalışma testi. Güvenlik: Motorları durdurmak için her zaman bir 'kill switch' bulunmalıdır.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L298N ile motor yön kontrolü</w:t>
            </w:r>
          </w:p>
        </w:tc>
        <w:tc>
          <w:tcPr>
            <w:tcW w:type="dxa" w:w="3213"/>
          </w:tcPr>
          <w:p>
            <w:r>
              <w:rPr>
                <w:sz w:val="18"/>
              </w:rPr>
              <w:t>import RPi.GPIO as GPIO</w:t>
              <w:br/>
              <w:t>import time</w:t>
              <w:br/>
              <w:br/>
              <w:t>IN1, IN2, ENA = 23, 24, 25</w:t>
              <w:br/>
              <w:t>IN3, IN4, ENB = 5, 6, 13</w:t>
              <w:br/>
              <w:t>GPIO.setmode(GPIO.BCM)</w:t>
              <w:br/>
              <w:t>for p in [IN1,IN2,IN3,IN4,ENA,ENB]: GPIO.setup(p, GPIO.OUT)</w:t>
              <w:br/>
              <w:t>pwm_a = GPIO.PWM(ENA, 1000); pwm_b = GPIO.PWM(ENB, 1000)</w:t>
              <w:br/>
              <w:t>pwm_a.start(0); pwm_b.start(0)</w:t>
              <w:br/>
              <w:br/>
              <w:t>def ileri(hiz=75):</w:t>
              <w:br/>
              <w:t xml:space="preserve">    GPIO.output(IN1, True); GPIO.output(IN2, False)</w:t>
              <w:br/>
              <w:t xml:space="preserve">    GPIO.output(IN3, True); GPIO.output(IN4, False)</w:t>
              <w:br/>
              <w:t xml:space="preserve">    pwm_a.ChangeDutyCycle(hiz); pwm_b.ChangeDutyCycle(hiz)</w:t>
              <w:br/>
              <w:br/>
              <w:t>def dur():</w:t>
              <w:br/>
              <w:t xml:space="preserve">    pwm_a.ChangeDutyCycle(0); pwm_b.ChangeDutyCycle(0)</w:t>
              <w:br/>
              <w:br/>
              <w:t>ileri(75); time.sleep(2); dur()</w:t>
            </w:r>
          </w:p>
        </w:tc>
        <w:tc>
          <w:tcPr>
            <w:tcW w:type="dxa" w:w="3213"/>
          </w:tcPr>
          <w:p>
            <w:r>
              <w:rPr>
                <w:sz w:val="18"/>
              </w:rPr>
              <w:t>L298N ile 2 DC motoru ileri yönde %75 hızda 2 saniye çalıştırır</w:t>
            </w:r>
          </w:p>
        </w:tc>
      </w:tr>
      <w:tr>
        <w:tc>
          <w:tcPr>
            <w:tcW w:type="dxa" w:w="3213"/>
          </w:tcPr>
          <w:p>
            <w:r>
              <w:rPr>
                <w:sz w:val="18"/>
              </w:rPr>
              <w:t>HC-SR04 mesafe ölçümü</w:t>
            </w:r>
          </w:p>
        </w:tc>
        <w:tc>
          <w:tcPr>
            <w:tcW w:type="dxa" w:w="3213"/>
          </w:tcPr>
          <w:p>
            <w:r>
              <w:rPr>
                <w:sz w:val="18"/>
              </w:rPr>
              <w:t>import RPi.GPIO as GPIO</w:t>
              <w:br/>
              <w:t>import time</w:t>
              <w:br/>
              <w:br/>
              <w:t>TRIG, ECHO = 20, 21</w:t>
              <w:br/>
              <w:t>GPIO.setmode(GPIO.BCM)</w:t>
              <w:br/>
              <w:t>GPIO.setup(TRIG, GPIO.OUT)</w:t>
              <w:br/>
              <w:t>GPIO.setup(ECHO, GPIO.IN)</w:t>
              <w:br/>
              <w:br/>
              <w:t>def mesafe_olc():</w:t>
              <w:br/>
              <w:t xml:space="preserve">    GPIO.output(TRIG, True)</w:t>
              <w:br/>
              <w:t xml:space="preserve">    time.sleep(0.00001)</w:t>
              <w:br/>
              <w:t xml:space="preserve">    GPIO.output(TRIG, False)</w:t>
              <w:br/>
              <w:t xml:space="preserve">    while GPIO.input(ECHO) == 0: baslangic = time.time()</w:t>
              <w:br/>
              <w:t xml:space="preserve">    while GPIO.input(ECHO) == 1: bitis = time.time()</w:t>
              <w:br/>
              <w:t xml:space="preserve">    sure = bitis - baslangic</w:t>
              <w:br/>
              <w:t xml:space="preserve">    mesafe = sure * 17150</w:t>
              <w:br/>
              <w:t xml:space="preserve">    return round(mesafe, 2)</w:t>
              <w:br/>
              <w:br/>
              <w:t>print(f'Mesafe: {mesafe_olc()} cm')</w:t>
            </w:r>
          </w:p>
        </w:tc>
        <w:tc>
          <w:tcPr>
            <w:tcW w:type="dxa" w:w="3213"/>
          </w:tcPr>
          <w:p>
            <w:r>
              <w:rPr>
                <w:sz w:val="18"/>
              </w:rPr>
              <w:t>HC-SR04 ile mesafe ölçümü; ses hızını kullanarak engel mesafesini cm olarak hesaplar</w:t>
            </w:r>
          </w:p>
        </w:tc>
      </w:tr>
      <w:tr>
        <w:tc>
          <w:tcPr>
            <w:tcW w:type="dxa" w:w="3213"/>
          </w:tcPr>
          <w:p>
            <w:r>
              <w:rPr>
                <w:sz w:val="18"/>
              </w:rPr>
              <w:t>Engelden kaçınma algoritması</w:t>
            </w:r>
          </w:p>
        </w:tc>
        <w:tc>
          <w:tcPr>
            <w:tcW w:type="dxa" w:w="3213"/>
          </w:tcPr>
          <w:p>
            <w:r>
              <w:rPr>
                <w:sz w:val="18"/>
              </w:rPr>
              <w:t>def otonom_sur():</w:t>
              <w:br/>
              <w:t xml:space="preserve">    while True:</w:t>
              <w:br/>
              <w:t xml:space="preserve">        mesafe = mesafe_olc()</w:t>
              <w:br/>
              <w:t xml:space="preserve">        if mesafe &gt; 30:</w:t>
              <w:br/>
              <w:t xml:space="preserve">            ileri(75)  # Tam hiz</w:t>
              <w:br/>
              <w:t xml:space="preserve">        elif mesafe &gt; 15:</w:t>
              <w:br/>
              <w:t xml:space="preserve">            ileri(40)  # Yavasla</w:t>
              <w:br/>
              <w:t xml:space="preserve">        else:</w:t>
              <w:br/>
              <w:t xml:space="preserve">            dur()</w:t>
              <w:br/>
              <w:t xml:space="preserve">            time.sleep(0.3)</w:t>
              <w:br/>
              <w:t xml:space="preserve">            # Saga bak</w:t>
              <w:br/>
              <w:t xml:space="preserve">            saga_don(); time.sleep(0.3)</w:t>
              <w:br/>
              <w:t xml:space="preserve">            sag_mesafe = mesafe_olc()</w:t>
              <w:br/>
              <w:t xml:space="preserve">            # Sola bak</w:t>
              <w:br/>
              <w:t xml:space="preserve">            sola_don(); time.sleep(0.6)</w:t>
              <w:br/>
              <w:t xml:space="preserve">            sol_mesafe = mesafe_olc()</w:t>
              <w:br/>
              <w:t xml:space="preserve">            # Acik tarafa don</w:t>
              <w:br/>
              <w:t xml:space="preserve">            if sag_mesafe &gt; sol_mesafe:</w:t>
              <w:br/>
              <w:t xml:space="preserve">                saga_don(); time.sleep(0.3)</w:t>
              <w:br/>
              <w:t xml:space="preserve">            # else zaten sola donmus</w:t>
              <w:br/>
              <w:t xml:space="preserve">            ileri(50)</w:t>
              <w:br/>
              <w:t xml:space="preserve">        time.sleep(0.1)</w:t>
            </w:r>
          </w:p>
        </w:tc>
        <w:tc>
          <w:tcPr>
            <w:tcW w:type="dxa" w:w="3213"/>
          </w:tcPr>
          <w:p>
            <w:r>
              <w:rPr>
                <w:sz w:val="18"/>
              </w:rPr>
              <w:t>Mesafe eşiklerine göre hız ayarlayan ve engel yakınında sağ-sol tarama yaparak açık tarafa dönen algoritma</w:t>
            </w:r>
          </w:p>
        </w:tc>
      </w:tr>
    </w:tbl>
    <w:p/>
    <w:p>
      <w:pPr>
        <w:spacing w:before="200"/>
      </w:pPr>
      <w:r>
        <w:rPr>
          <w:b/>
          <w:color w:val="E65C00"/>
          <w:sz w:val="24"/>
        </w:rPr>
        <w:t xml:space="preserve">  Görseller ve Tablolar</w:t>
      </w:r>
    </w:p>
    <w:p>
      <w:pPr>
        <w:pStyle w:val="ListBullet"/>
      </w:pPr>
      <w:r>
        <w:rPr>
          <w:sz w:val="20"/>
        </w:rPr>
        <w:t>L298N motor sürücü bağlantı şeması (Raspberry Pi + 2 DC motor + güç kaynağı)</w:t>
      </w:r>
    </w:p>
    <w:p>
      <w:pPr>
        <w:pStyle w:val="ListBullet"/>
      </w:pPr>
      <w:r>
        <w:rPr>
          <w:sz w:val="20"/>
        </w:rPr>
        <w:t>Engelden kaçınma algoritması akış diyagramı (ölçüm &gt; karar &gt; hareket döngüsü)</w:t>
      </w:r>
    </w:p>
    <w:p>
      <w:pPr>
        <w:spacing w:before="200"/>
      </w:pPr>
      <w:r>
        <w:rPr>
          <w:b/>
          <w:color w:val="E65C00"/>
          <w:sz w:val="24"/>
        </w:rPr>
        <w:t xml:space="preserve">  Analoji ve Benzetmeler</w:t>
      </w:r>
    </w:p>
    <w:p>
      <w:r>
        <w:rPr>
          <w:b/>
          <w:color w:val="E65C00"/>
          <w:sz w:val="20"/>
        </w:rPr>
        <w:t xml:space="preserve">  1. </w:t>
      </w:r>
      <w:r>
        <w:rPr>
          <w:sz w:val="20"/>
        </w:rPr>
        <w:t>L298N = Arabanın şanzımanı gibidir: Motorun yönünü (ileri/geri) ve hızını (vites) kontrol eder. Ultrasonik sensör = Yarasanın ekolokasyonu gibidir: Ses dalgası gönderir, yansımasını dinler ve mesafeyi hesaplar</w:t>
      </w:r>
    </w:p>
    <w:p>
      <w:pPr>
        <w:spacing w:before="200"/>
      </w:pPr>
      <w:r>
        <w:rPr>
          <w:b/>
          <w:color w:val="E65C00"/>
          <w:sz w:val="24"/>
        </w:rPr>
        <w:t xml:space="preserve">  Öğrenci Soru-Cevap</w:t>
      </w:r>
    </w:p>
    <w:p>
      <w:pPr>
        <w:pStyle w:val="ListBullet"/>
      </w:pPr>
      <w:r>
        <w:rPr>
          <w:sz w:val="20"/>
        </w:rPr>
        <w:t>L298N motor sürücüde H-Bridge nasıl çalışır ve motor yönü nasıl değiştirilir?</w:t>
      </w:r>
    </w:p>
    <w:p>
      <w:pPr>
        <w:pStyle w:val="ListBullet"/>
      </w:pPr>
      <w:r>
        <w:rPr>
          <w:sz w:val="20"/>
        </w:rPr>
        <w:t>HC-SR04 sensöründe mesafe nasıl hesaplanır ve neden 2'ye bölünür?</w:t>
      </w:r>
    </w:p>
    <w:p>
      <w:pPr>
        <w:pStyle w:val="ListBullet"/>
      </w:pPr>
      <w:r>
        <w:rPr>
          <w:sz w:val="20"/>
        </w:rPr>
        <w:t>Engelden kaçınma algoritmasında karar ağacı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"Robot Araba Otonom Navigasyon Sistemi"</w:t>
      </w:r>
    </w:p>
    <w:p>
      <w:r>
        <w:rPr>
          <w:b/>
          <w:color w:val="1B2A4A"/>
          <w:sz w:val="20"/>
        </w:rPr>
        <w:t xml:space="preserve">Türü: </w:t>
      </w:r>
      <w:r>
        <w:rPr>
          <w:sz w:val="20"/>
        </w:rPr>
        <w:t>Laboratuvar uygulaması ve proje geliştirme</w:t>
      </w:r>
    </w:p>
    <w:p>
      <w:r>
        <w:rPr>
          <w:b/>
          <w:color w:val="1B2A4A"/>
          <w:sz w:val="20"/>
        </w:rPr>
        <w:t xml:space="preserve">Amacı: </w:t>
      </w:r>
      <w:r>
        <w:rPr>
          <w:sz w:val="20"/>
        </w:rPr>
        <w:t>Motor kontrolü ve ultrasonik sensörü birleştirerek otonom engelden kaçınma robotu oluşturma becerisi kazandırma</w:t>
      </w:r>
    </w:p>
    <w:p>
      <w:pPr>
        <w:spacing w:before="200"/>
      </w:pPr>
      <w:r>
        <w:rPr>
          <w:b/>
          <w:color w:val="6A1B9A"/>
          <w:sz w:val="24"/>
        </w:rPr>
        <w:t xml:space="preserve">  Yönerge Adımları</w:t>
      </w:r>
    </w:p>
    <w:p>
      <w:r>
        <w:rPr>
          <w:b/>
          <w:color w:val="6A1B9A"/>
          <w:sz w:val="20"/>
        </w:rPr>
        <w:t xml:space="preserve">  1. </w:t>
      </w:r>
      <w:r>
        <w:rPr>
          <w:sz w:val="20"/>
        </w:rPr>
        <w:t>DC motorları L298N'e bağlayın ve ileri/geri/sağa/sola dönüş fonksiyonlarını yazıp test edin</w:t>
      </w:r>
    </w:p>
    <w:p>
      <w:r>
        <w:rPr>
          <w:b/>
          <w:color w:val="6A1B9A"/>
          <w:sz w:val="20"/>
        </w:rPr>
        <w:t xml:space="preserve">  2. </w:t>
      </w:r>
      <w:r>
        <w:rPr>
          <w:sz w:val="20"/>
        </w:rPr>
        <w:t>HC-SR04 ultrasonik sensörü bağlayın (gerilim bölücü ile) ve mesafe ölçüm doğruluğunu test edin</w:t>
      </w:r>
    </w:p>
    <w:p>
      <w:r>
        <w:rPr>
          <w:b/>
          <w:color w:val="6A1B9A"/>
          <w:sz w:val="20"/>
        </w:rPr>
        <w:t xml:space="preserve">  3. </w:t>
      </w:r>
      <w:r>
        <w:rPr>
          <w:sz w:val="20"/>
        </w:rPr>
        <w:t>Motor kontrolü ile sensörü birleştirin: Engelden kaçınma algoritmasını kodlayın</w:t>
      </w:r>
    </w:p>
    <w:p>
      <w:r>
        <w:rPr>
          <w:b/>
          <w:color w:val="6A1B9A"/>
          <w:sz w:val="20"/>
        </w:rPr>
        <w:t xml:space="preserve">  4. </w:t>
      </w:r>
      <w:r>
        <w:rPr>
          <w:sz w:val="20"/>
        </w:rPr>
        <w:t>Robot arabayı farklı engel düzenleriyle test edin: Düz yol, L şeklinde dönüş, çıkmaz sokak senaryoları</w:t>
      </w:r>
    </w:p>
    <w:p>
      <w:r>
        <w:rPr>
          <w:b/>
          <w:color w:val="1B2A4A"/>
          <w:sz w:val="20"/>
        </w:rPr>
        <w:t xml:space="preserve">Beklenen Ürün: </w:t>
      </w:r>
      <w:r>
        <w:rPr>
          <w:sz w:val="20"/>
        </w:rPr>
        <w:t>Çalışan otonom robot araba: Engelden kaçınarak hareket eden, PWM ile hız ayarlı, log kaydı tutan navigasyon sistemi</w:t>
      </w:r>
    </w:p>
    <w:p>
      <w:pPr>
        <w:spacing w:before="200"/>
      </w:pPr>
      <w:r>
        <w:rPr>
          <w:b/>
          <w:color w:val="6A1B9A"/>
          <w:sz w:val="24"/>
        </w:rPr>
        <w:t xml:space="preserve">  Transfer Soruları</w:t>
      </w:r>
    </w:p>
    <w:p>
      <w:r>
        <w:rPr>
          <w:b/>
          <w:color w:val="6A1B9A"/>
          <w:sz w:val="20"/>
        </w:rPr>
        <w:t xml:space="preserve">  1. </w:t>
      </w:r>
      <w:r>
        <w:rPr>
          <w:sz w:val="20"/>
        </w:rPr>
        <w:t>Motor kontrolü ve otonom navigasyon becerisi otonom araçlar, drone navigasyonu, depo robotları ve endüstriyel otomasyon alanlarında temel oluşturur.</w:t>
      </w:r>
    </w:p>
    <w:p>
      <w:r>
        <w:rPr>
          <w:b/>
          <w:color w:val="1B2A4A"/>
          <w:sz w:val="20"/>
        </w:rPr>
        <w:t xml:space="preserve">İlişkili Disiplinler: </w:t>
      </w:r>
      <w:r>
        <w:rPr>
          <w:sz w:val="20"/>
        </w:rPr>
        <w:t>Robotik (motor kontrol), fizik (ses hızı ve mesafe), yapay zekâ (karar algoritmaları), elektronik (güç yönetimi)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Robot arabanız dar bir koridorda ilerlerken sağda ve solda eşit mesafede duvarlar var ve algoritma sürekli sağ-sol arasında kararsız kalıyor (ossilasyon). Bu problemi çözmek için algoritmaya hangi iyileştirmeleri eklersiniz?</w:t>
            </w:r>
          </w:p>
        </w:tc>
      </w:tr>
    </w:tbl>
    <w:p/>
    <w:p>
      <w:r>
        <w:rPr>
          <w:b/>
          <w:color w:val="1B2A4A"/>
          <w:sz w:val="20"/>
        </w:rPr>
        <w:t xml:space="preserve">Yaratıcı Görev: </w:t>
      </w:r>
      <w:r>
        <w:rPr>
          <w:sz w:val="20"/>
        </w:rPr>
        <w:t>Bu robot arabaya çizgi izleme sensörü ve Bluetooth uzaktan kumanda ekleseydiniz, hem otonom hem de manuel modda çalışan bir sistemi nasıl tasarlardınız?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L298N ile motor yön ve hız kontrolü başarılı mı?</w:t>
      </w:r>
    </w:p>
    <w:p>
      <w:r>
        <w:rPr>
          <w:sz w:val="20"/>
        </w:rPr>
        <w:t xml:space="preserve">  ☐  HC-SR04 mesafe ölçümü doğru çalışıyor mu?</w:t>
      </w:r>
    </w:p>
    <w:p>
      <w:r>
        <w:rPr>
          <w:sz w:val="20"/>
        </w:rPr>
        <w:t xml:space="preserve">  ☐  Engelden kaçınma algoritması farklı senaryolarda test edildi mi?</w:t>
      </w:r>
    </w:p>
    <w:p>
      <w:pPr>
        <w:spacing w:before="200"/>
      </w:pPr>
      <w:r>
        <w:rPr>
          <w:b/>
          <w:color w:val="2E7D32"/>
          <w:sz w:val="24"/>
        </w:rPr>
        <w:t xml:space="preserve">  Öz Değerlendirme Soruları</w:t>
      </w:r>
    </w:p>
    <w:p>
      <w:r>
        <w:rPr>
          <w:b/>
          <w:color w:val="2E7D32"/>
          <w:sz w:val="20"/>
        </w:rPr>
        <w:t xml:space="preserve">  1. </w:t>
      </w:r>
      <w:r>
        <w:rPr>
          <w:sz w:val="20"/>
        </w:rPr>
        <w:t>L298N motor sürücüde IN1/IN2 pinleri motor yönünü nasıl belirler?</w:t>
      </w:r>
    </w:p>
    <w:p>
      <w:r>
        <w:rPr>
          <w:b/>
          <w:color w:val="2E7D32"/>
          <w:sz w:val="20"/>
        </w:rPr>
        <w:t xml:space="preserve">  2. </w:t>
      </w:r>
      <w:r>
        <w:rPr>
          <w:sz w:val="20"/>
        </w:rPr>
        <w:t>Ultrasonik sensörde mesafe hesaplama formülü nasıl çalışır?</w:t>
      </w:r>
    </w:p>
    <w:p>
      <w:r>
        <w:rPr>
          <w:b/>
          <w:color w:val="2E7D32"/>
          <w:sz w:val="20"/>
        </w:rPr>
        <w:t xml:space="preserve">  3. </w:t>
      </w:r>
      <w:r>
        <w:rPr>
          <w:sz w:val="20"/>
        </w:rPr>
        <w:t>Engelden kaçınma algoritmasında hangi durumlar tanımlanmalıdır?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DC motorları doğrudan GPIO pinlerinden sürmek neden tehlikelidir?</w:t>
            </w:r>
          </w:p>
        </w:tc>
        <w:tc>
          <w:tcPr>
            <w:tcW w:type="dxa" w:w="3213"/>
          </w:tcPr>
          <w:p>
            <w:r>
              <w:rPr>
                <w:sz w:val="18"/>
              </w:rPr>
              <w:t>A) Motor çok yavaş çalışır  B) Motor ters yönde döner  C) GPIO pini yüksek akım çekilerek yanabilir  D) Ses çok fazla olur</w:t>
            </w:r>
          </w:p>
        </w:tc>
        <w:tc>
          <w:tcPr>
            <w:tcW w:type="dxa" w:w="3213"/>
          </w:tcPr>
          <w:p>
            <w:r>
              <w:rPr>
                <w:sz w:val="18"/>
              </w:rPr>
              <w:t>C</w:t>
            </w:r>
          </w:p>
        </w:tc>
      </w:tr>
      <w:tr>
        <w:tc>
          <w:tcPr>
            <w:tcW w:type="dxa" w:w="3213"/>
          </w:tcPr>
          <w:p>
            <w:r>
              <w:rPr>
                <w:sz w:val="18"/>
              </w:rPr>
              <w:t>HC-SR04 ultrasonik sensörde mesafe hesabında neden 2'ye bölünür?</w:t>
            </w:r>
          </w:p>
        </w:tc>
        <w:tc>
          <w:tcPr>
            <w:tcW w:type="dxa" w:w="3213"/>
          </w:tcPr>
          <w:p>
            <w:r>
              <w:rPr>
                <w:sz w:val="18"/>
              </w:rPr>
              <w:t>A) Sensörde 2 kristal vardır  B) Ses dalgası gidip geri dönmektedir  C) 2 engel algılanmaktadır  D) Sensör çift modda çalışmaktadır</w:t>
            </w:r>
          </w:p>
        </w:tc>
        <w:tc>
          <w:tcPr>
            <w:tcW w:type="dxa" w:w="3213"/>
          </w:tcPr>
          <w:p>
            <w:r>
              <w:rPr>
                <w:sz w:val="18"/>
              </w:rPr>
              <w:t>B</w:t>
            </w:r>
          </w:p>
        </w:tc>
      </w:tr>
      <w:tr>
        <w:tc>
          <w:tcPr>
            <w:tcW w:type="dxa" w:w="3213"/>
          </w:tcPr>
          <w:p>
            <w:r>
              <w:rPr>
                <w:sz w:val="18"/>
              </w:rPr>
              <w:t>Engelden kaçınma algoritmasında robot engel algıladığında ilk yapması gereken nedir?</w:t>
            </w:r>
          </w:p>
        </w:tc>
        <w:tc>
          <w:tcPr>
            <w:tcW w:type="dxa" w:w="3213"/>
          </w:tcPr>
          <w:p>
            <w:r>
              <w:rPr>
                <w:sz w:val="18"/>
              </w:rPr>
              <w:t>A) Hızlanmak  B) Durmak ve çevreyi taramak  C) Geri gitmek  D) Motor kapatmak</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Otonom robotlar günlük hayatta yaygınlaştıkça insan istihdamını nasıl etkiler? Depo, teslimat ve temizlik robotları hangi meslekleri dönüştürüyor?</w:t>
      </w:r>
    </w:p>
    <w:p>
      <w:r>
        <w:rPr>
          <w:b/>
          <w:color w:val="2E7D32"/>
          <w:sz w:val="20"/>
        </w:rPr>
        <w:t>Eleştirel Düşünme:</w:t>
      </w:r>
    </w:p>
    <w:p>
      <w:r>
        <w:rPr>
          <w:b/>
          <w:color w:val="2E7D32"/>
          <w:sz w:val="20"/>
        </w:rPr>
        <w:t xml:space="preserve">  1. </w:t>
      </w:r>
      <w:r>
        <w:rPr>
          <w:sz w:val="20"/>
        </w:rPr>
        <w:t>Bir otonom robot araba kazaya karışırsa sorumluluk kime aittir: Yazılımı yazan programcıya mı, robotu üreten firmaya mı, yoksa robotu kullanan kişiye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"Robot Araba Motor Kontrolü ve Otonom Navigasyon Uygulaması"</w:t>
      </w:r>
    </w:p>
    <w:p>
      <w:r>
        <w:rPr>
          <w:b/>
          <w:color w:val="1B2A4A"/>
          <w:sz w:val="20"/>
        </w:rPr>
        <w:t xml:space="preserve">Hedef: </w:t>
      </w:r>
      <w:r>
        <w:rPr>
          <w:sz w:val="20"/>
        </w:rPr>
        <w:t>L298N motor sürücü ile DC motor kontrolü ve HC-SR04 ile engelden kaçınma robotu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DC motorları L298N'e bağlayın ve ileri/geri/sağ/sol fonksiyonlarını test edin</w:t>
            </w:r>
          </w:p>
        </w:tc>
        <w:tc>
          <w:tcPr>
            <w:tcW w:type="dxa" w:w="3213"/>
          </w:tcPr>
          <w:p>
            <w:r>
              <w:rPr>
                <w:sz w:val="18"/>
              </w:rPr>
              <w:t>5 dk</w:t>
            </w:r>
          </w:p>
        </w:tc>
      </w:tr>
      <w:tr>
        <w:tc>
          <w:tcPr>
            <w:tcW w:type="dxa" w:w="3213"/>
          </w:tcPr>
          <w:p>
            <w:r>
              <w:rPr>
                <w:sz w:val="18"/>
              </w:rPr>
              <w:t>2</w:t>
            </w:r>
          </w:p>
        </w:tc>
        <w:tc>
          <w:tcPr>
            <w:tcW w:type="dxa" w:w="3213"/>
          </w:tcPr>
          <w:p>
            <w:r>
              <w:rPr>
                <w:sz w:val="18"/>
              </w:rPr>
              <w:t>HC-SR04 sensörü bağlayın (3.3V gerilim bölücü ile) ve mesafe ölçüm testleri yapın</w:t>
            </w:r>
          </w:p>
        </w:tc>
        <w:tc>
          <w:tcPr>
            <w:tcW w:type="dxa" w:w="3213"/>
          </w:tcPr>
          <w:p>
            <w:r>
              <w:rPr>
                <w:sz w:val="18"/>
              </w:rPr>
              <w:t>5 dk</w:t>
            </w:r>
          </w:p>
        </w:tc>
      </w:tr>
      <w:tr>
        <w:tc>
          <w:tcPr>
            <w:tcW w:type="dxa" w:w="3213"/>
          </w:tcPr>
          <w:p>
            <w:r>
              <w:rPr>
                <w:sz w:val="18"/>
              </w:rPr>
              <w:t>3</w:t>
            </w:r>
          </w:p>
        </w:tc>
        <w:tc>
          <w:tcPr>
            <w:tcW w:type="dxa" w:w="3213"/>
          </w:tcPr>
          <w:p>
            <w:r>
              <w:rPr>
                <w:sz w:val="18"/>
              </w:rPr>
              <w:t>Engelden kaçınma algoritmasını kodlayın ve motorlarla entegre edin</w:t>
            </w:r>
          </w:p>
        </w:tc>
        <w:tc>
          <w:tcPr>
            <w:tcW w:type="dxa" w:w="3213"/>
          </w:tcPr>
          <w:p>
            <w:r>
              <w:rPr>
                <w:sz w:val="18"/>
              </w:rPr>
              <w:t>5 dk</w:t>
            </w:r>
          </w:p>
        </w:tc>
      </w:tr>
      <w:tr>
        <w:tc>
          <w:tcPr>
            <w:tcW w:type="dxa" w:w="3213"/>
          </w:tcPr>
          <w:p>
            <w:r>
              <w:rPr>
                <w:sz w:val="18"/>
              </w:rPr>
              <w:t>4</w:t>
            </w:r>
          </w:p>
        </w:tc>
        <w:tc>
          <w:tcPr>
            <w:tcW w:type="dxa" w:w="3213"/>
          </w:tcPr>
          <w:p>
            <w:r>
              <w:rPr>
                <w:sz w:val="18"/>
              </w:rPr>
              <w:t>Robot arabayı farklı engel senaryolarıyla test edin, PWM ile hız kalibrasyonu yapın</w:t>
            </w:r>
          </w:p>
        </w:tc>
        <w:tc>
          <w:tcPr>
            <w:tcW w:type="dxa" w:w="3213"/>
          </w:tcPr>
          <w:p>
            <w:r>
              <w:rPr>
                <w:sz w:val="18"/>
              </w:rPr>
              <w:t>5 dk</w:t>
            </w:r>
          </w:p>
        </w:tc>
      </w:tr>
    </w:tbl>
    <w:p/>
    <w:p>
      <w:r>
        <w:rPr>
          <w:b/>
          <w:color w:val="1B2A4A"/>
          <w:sz w:val="20"/>
        </w:rPr>
        <w:t xml:space="preserve">Tamamlanma Kriteri: </w:t>
      </w:r>
      <w:r>
        <w:rPr>
          <w:sz w:val="20"/>
        </w:rPr>
        <w:t>Robot araba otonom olarak hareket ediyor, engelleri algılıyor ve çarpmadan yön değiştiriyor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"Otonom Robot Araba Gösterimi"</w:t>
      </w:r>
    </w:p>
    <w:p>
      <w:r>
        <w:rPr>
          <w:b/>
          <w:color w:val="1B2A4A"/>
          <w:sz w:val="20"/>
        </w:rPr>
        <w:t xml:space="preserve">Eğitmenin Gösterdiği: </w:t>
      </w:r>
      <w:r>
        <w:rPr>
          <w:sz w:val="20"/>
        </w:rPr>
        <w:t>Robot arabayı engelli bir parkurda çalıştırır: Düz ilerleyiş, engel algılama, durma, sağa/sola kaçınma ve devam etme manevralarını canlı gösterir.</w:t>
      </w:r>
    </w:p>
    <w:p>
      <w:r>
        <w:rPr>
          <w:b/>
          <w:color w:val="1B2A4A"/>
          <w:sz w:val="20"/>
        </w:rPr>
        <w:t xml:space="preserve">Öğrencinin Tekrarladığı: </w:t>
      </w:r>
      <w:r>
        <w:rPr>
          <w:sz w:val="20"/>
        </w:rPr>
        <w:t>Eğitmeni izler, kendi robot arabasını kurar ve farklı engel düzenleriyle test ederek algoritmasını iyileştirir.</w:t>
      </w:r>
    </w:p>
    <w:p>
      <w:r>
        <w:rPr>
          <w:b/>
          <w:color w:val="1B2A4A"/>
          <w:sz w:val="20"/>
        </w:rPr>
        <w:t xml:space="preserve">Dikkat Noktaları: </w:t>
      </w:r>
      <w:r>
        <w:rPr>
          <w:sz w:val="20"/>
        </w:rPr>
        <w:t>Motor güç kaynağı ayrı olmalıdır (Raspberry Pi ile aynı pil kullanılmamalı). HC-SR04 ECHO pini 5V çıkış verir; gerilim bölücü kullanılmazsa Raspberry Pi GPIO'su zarar görebilir.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Motor Kontrolü</w:t>
            </w:r>
          </w:p>
        </w:tc>
        <w:tc>
          <w:tcPr>
            <w:tcW w:type="dxa" w:w="3213"/>
          </w:tcPr>
          <w:p>
            <w:r>
              <w:rPr>
                <w:sz w:val="18"/>
              </w:rPr>
              <w:t>2 DC motoru L298N ile kontrol edin: İleri 2 sn, geri 2 sn, sağa dön, sola dön komutlarını test edin</w:t>
            </w:r>
          </w:p>
        </w:tc>
        <w:tc>
          <w:tcPr>
            <w:tcW w:type="dxa" w:w="3213"/>
          </w:tcPr>
          <w:p>
            <w:r>
              <w:rPr>
                <w:sz w:val="18"/>
              </w:rPr>
              <w:t>Kolay</w:t>
            </w:r>
          </w:p>
        </w:tc>
      </w:tr>
      <w:tr>
        <w:tc>
          <w:tcPr>
            <w:tcW w:type="dxa" w:w="3213"/>
          </w:tcPr>
          <w:p>
            <w:r>
              <w:rPr>
                <w:sz w:val="18"/>
              </w:rPr>
              <w:t>Mesafe Tabanlı Hız Kontrolü</w:t>
            </w:r>
          </w:p>
        </w:tc>
        <w:tc>
          <w:tcPr>
            <w:tcW w:type="dxa" w:w="3213"/>
          </w:tcPr>
          <w:p>
            <w:r>
              <w:rPr>
                <w:sz w:val="18"/>
              </w:rPr>
              <w:t>Ultrasonik sensör mesafesine göre hız ayarlayan sistem yazın: Uzak &gt; hızlı, yakın &gt; yavaş, çok yakın &gt; dur</w:t>
            </w:r>
          </w:p>
        </w:tc>
        <w:tc>
          <w:tcPr>
            <w:tcW w:type="dxa" w:w="3213"/>
          </w:tcPr>
          <w:p>
            <w:r>
              <w:rPr>
                <w:sz w:val="18"/>
              </w:rPr>
              <w:t>Orta</w:t>
            </w:r>
          </w:p>
        </w:tc>
      </w:tr>
      <w:tr>
        <w:tc>
          <w:tcPr>
            <w:tcW w:type="dxa" w:w="3213"/>
          </w:tcPr>
          <w:p>
            <w:r>
              <w:rPr>
                <w:sz w:val="18"/>
              </w:rPr>
              <w:t>Otonom Labirent Çözücü</w:t>
            </w:r>
          </w:p>
        </w:tc>
        <w:tc>
          <w:tcPr>
            <w:tcW w:type="dxa" w:w="3213"/>
          </w:tcPr>
          <w:p>
            <w:r>
              <w:rPr>
                <w:sz w:val="18"/>
              </w:rPr>
              <w:t>Robot arabanın basit bir labirenti (karton kutularla oluşturulan) çözmesini sağlayan algoritmayı yazın ve test edin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"Depo Otomasyon Robotu Tasarımı"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e-ticaret firması deposunda raf aralarında hareket eden otonom bir taşıma robotu tasarlamak istiyor. Gereksinimler: 1 metre genişliğindeki koridorlarda güvenli hareket, engellere (düşmüş kutular, diğer robotlar, personel) çarpmadan durabilme, belirli bir rafa gidip durma (hedef noktaya navigasyon). Mevcut donanım: Raspberry Pi, 2 DC motor, ultrasonik sensör, çizgi izleme sensörü. Robotun navigasyon algoritmasını ve güvenlik mekanizmasını tasarlayın.</w:t>
            </w:r>
          </w:p>
        </w:tc>
      </w:tr>
    </w:tbl>
    <w:p/>
    <w:p>
      <w:r>
        <w:rPr>
          <w:b/>
          <w:color w:val="1B2A4A"/>
          <w:sz w:val="20"/>
        </w:rPr>
        <w:t xml:space="preserve">Beklenen Çıktı: </w:t>
      </w:r>
      <w:r>
        <w:rPr>
          <w:sz w:val="20"/>
        </w:rPr>
        <w:t>Robot navigasyon algoritması tasarımı, güvenlik senaryoları analizi, akış diyagramı ve test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L298N motor sürücü ile DC motor yön ve hız kontrolünü, HC-SR04 ultrasonik sensör ile mesafe ölçümünü ve bu ikisini birleştiren engelden kaçınma algoritmasını öğrenerek otonom bir robot araba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L298N Motor Sürücü</w:t>
            </w:r>
          </w:p>
        </w:tc>
        <w:tc>
          <w:tcPr>
            <w:tcW w:type="dxa" w:w="4819"/>
            <w:shd w:fill="F5F5F5"/>
          </w:tcPr>
          <w:p>
            <w:r>
              <w:rPr>
                <w:b/>
                <w:color w:val="1B2A4A"/>
                <w:sz w:val="20"/>
              </w:rPr>
              <w:t xml:space="preserve">  HC-SR04 Ultrasonik Sensör</w:t>
            </w:r>
          </w:p>
        </w:tc>
      </w:tr>
      <w:tr>
        <w:tc>
          <w:tcPr>
            <w:tcW w:type="dxa" w:w="4819"/>
            <w:shd w:fill="F5F5F5"/>
          </w:tcPr>
          <w:p>
            <w:r>
              <w:rPr>
                <w:b/>
                <w:color w:val="1B2A4A"/>
                <w:sz w:val="20"/>
              </w:rPr>
              <w:t xml:space="preserve">  PWM Hız Kontrolü</w:t>
            </w:r>
          </w:p>
        </w:tc>
        <w:tc>
          <w:tcPr>
            <w:tcW w:type="dxa" w:w="4819"/>
            <w:shd w:fill="F5F5F5"/>
          </w:tcPr>
          <w:p>
            <w:r>
              <w:rPr>
                <w:b/>
                <w:color w:val="1B2A4A"/>
                <w:sz w:val="20"/>
              </w:rPr>
              <w:t xml:space="preserve">  Engelden Kaçınma Algoritması</w:t>
            </w:r>
          </w:p>
        </w:tc>
      </w:tr>
      <w:tr>
        <w:tc>
          <w:tcPr>
            <w:tcW w:type="dxa" w:w="4819"/>
            <w:shd w:fill="F5F5F5"/>
          </w:tcPr>
          <w:p>
            <w:r>
              <w:rPr>
                <w:b/>
                <w:color w:val="1B2A4A"/>
                <w:sz w:val="20"/>
              </w:rPr>
              <w:t xml:space="preserve">  Diferansiyel Sürüş</w:t>
            </w:r>
          </w:p>
        </w:tc>
        <w:tc>
          <w:tcPr>
            <w:tcW w:type="dxa" w:w="4819"/>
          </w:tcPr>
          <w:p/>
        </w:tc>
      </w:tr>
    </w:tbl>
    <w:p/>
    <w:p>
      <w:pPr>
        <w:spacing w:before="200"/>
      </w:pPr>
      <w:r>
        <w:rPr>
          <w:b/>
          <w:color w:val="757575"/>
          <w:sz w:val="24"/>
        </w:rPr>
        <w:t xml:space="preserve">  Bir Sonraki Dersle Köprü</w:t>
      </w:r>
    </w:p>
    <w:p>
      <w:r>
        <w:rPr>
          <w:sz w:val="20"/>
        </w:rPr>
        <w:t>Bir sonraki derste projelerimizi birleştirerek kapsamlı IoT senaryoları geliştireceğiz ve proje sunumlarına hazırlanacağız.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Robot araba algoritmanızı geliştirin: Engelden kaçınma kararlarını (tarih/saat, mesafe, yön kararı) log dosyasına kaydeden bir sistem ekleyin. En az 3 farklı engel düzeniyle test edin ve sonuçları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Robot araba şaselerini, motorları ve tekerlekleri önceden monte edin</w:t>
      </w:r>
    </w:p>
    <w:p>
      <w:pPr>
        <w:pStyle w:val="ListBullet"/>
      </w:pPr>
      <w:r>
        <w:rPr>
          <w:sz w:val="20"/>
        </w:rPr>
        <w:t>L298N motor sürücü bağlantılarını test edin ve motor yönlerini doğrulayın</w:t>
      </w:r>
    </w:p>
    <w:p>
      <w:pPr>
        <w:pStyle w:val="ListBullet"/>
      </w:pPr>
      <w:r>
        <w:rPr>
          <w:sz w:val="20"/>
        </w:rPr>
        <w:t>HC-SR04 sensör için gerilim bölücü devrelerini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Motorlar farklı hızlarda dönüyor</w:t>
            </w:r>
          </w:p>
        </w:tc>
        <w:tc>
          <w:tcPr>
            <w:tcW w:type="dxa" w:w="4819"/>
          </w:tcPr>
          <w:p>
            <w:r>
              <w:rPr>
                <w:sz w:val="18"/>
              </w:rPr>
              <w:t>PWM duty cycle değerlerini her motor için ayrı kalibre edin; mekanik sürtünme farkları olabilir</w:t>
            </w:r>
          </w:p>
        </w:tc>
      </w:tr>
      <w:tr>
        <w:tc>
          <w:tcPr>
            <w:tcW w:type="dxa" w:w="4819"/>
          </w:tcPr>
          <w:p>
            <w:r>
              <w:rPr>
                <w:sz w:val="18"/>
              </w:rPr>
              <w:t>Ultrasonik sensör tutarsız değerler veriyor</w:t>
            </w:r>
          </w:p>
        </w:tc>
        <w:tc>
          <w:tcPr>
            <w:tcW w:type="dxa" w:w="4819"/>
          </w:tcPr>
          <w:p>
            <w:r>
              <w:rPr>
                <w:sz w:val="18"/>
              </w:rPr>
              <w:t>Sensörün sabit monte edildiğinden ve engelin düz yüzeyli olduğundan emin olun; art arda 3 ölçümün ortalamasını alın</w:t>
            </w:r>
          </w:p>
        </w:tc>
      </w:tr>
    </w:tbl>
    <w:p/>
    <w:p>
      <w:r>
        <w:rPr>
          <w:b/>
          <w:color w:val="1B2A4A"/>
          <w:sz w:val="20"/>
        </w:rPr>
        <w:t xml:space="preserve">Zaman Yönetimi: </w:t>
      </w:r>
      <w:r>
        <w:rPr>
          <w:sz w:val="20"/>
        </w:rPr>
        <w:t>Motor montajı ve kablolama zaman alabilir; donanım kurulumuna 10 dk, yazılım ve teste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Robot araba şasesi yoksa motorları masada sabitleyerek çalıştırın ve algoritma testini simülasyonla (mesafe değerlerini elle girerek) yapın.</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