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center"/>
      </w:pPr>
      <w:r>
        <w:rPr>
          <w:color w:val="2C6FAD"/>
          <w:sz w:val="28"/>
        </w:rPr>
        <w:t>━━━━━━━━━━━━━━━━━━━━━━━━━━━━━━━━━━━━━━━━</w:t>
      </w:r>
    </w:p>
    <w:p/>
    <w:p>
      <w:pPr>
        <w:jc w:val="center"/>
      </w:pPr>
      <w:r>
        <w:rPr>
          <w:b/>
          <w:color w:val="1B2A4A"/>
          <w:sz w:val="64"/>
        </w:rPr>
        <w:t>PROGRAMLANABILIR MİKRO BİLGİSAYAR İLE PROGRAMLAMA</w:t>
      </w:r>
    </w:p>
    <w:p>
      <w:pPr>
        <w:jc w:val="center"/>
      </w:pPr>
      <w:r>
        <w:rPr>
          <w:color w:val="2C6FAD"/>
          <w:sz w:val="40"/>
        </w:rPr>
        <w:t>Modül 4: Programlanabilir Mikro Bilgisayar ile Uygulama Geliştirme</w:t>
      </w:r>
    </w:p>
    <w:p>
      <w:pPr>
        <w:jc w:val="center"/>
      </w:pPr>
      <w:r>
        <w:rPr>
          <w:color w:val="757575"/>
          <w:sz w:val="28"/>
        </w:rPr>
        <w:t>57-60. Saat Ders Planı  |  Yapılandırmacı 5E Modeli</w:t>
      </w:r>
    </w:p>
    <w:p/>
    <w:p>
      <w:pPr>
        <w:jc w:val="center"/>
      </w:pPr>
      <w:r>
        <w:rPr>
          <w:color w:val="2C6FAD"/>
          <w:sz w:val="28"/>
        </w:rPr>
        <w:t>━━━━━━━━━━━━━━━━━━━━━━━━━━━━━━━━━━━━━━━━</w:t>
      </w:r>
    </w:p>
    <w:p/>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r>
              <w:rPr>
                <w:b/>
                <w:color w:val="FFFFFF"/>
                <w:sz w:val="22"/>
              </w:rPr>
              <w:t xml:space="preserve">  Kurs</w:t>
            </w:r>
          </w:p>
        </w:tc>
        <w:tc>
          <w:tcPr>
            <w:tcW w:type="dxa" w:w="4819"/>
          </w:tcPr>
          <w:p>
            <w:r>
              <w:rPr>
                <w:sz w:val="22"/>
              </w:rPr>
              <w:t xml:space="preserve">  Programlanabilir Mikro Bilgisayar ile Programlama Geliştirme ve Uyum Eğitimi - 68 Saat</w:t>
            </w:r>
          </w:p>
        </w:tc>
      </w:tr>
      <w:tr>
        <w:tc>
          <w:tcPr>
            <w:tcW w:type="dxa" w:w="4819"/>
            <w:shd w:fill="1B2A4A"/>
          </w:tcPr>
          <w:p>
            <w:r>
              <w:rPr>
                <w:b/>
                <w:color w:val="FFFFFF"/>
                <w:sz w:val="22"/>
              </w:rPr>
              <w:t xml:space="preserve">  Modül / Saat</w:t>
            </w:r>
          </w:p>
        </w:tc>
        <w:tc>
          <w:tcPr>
            <w:tcW w:type="dxa" w:w="4819"/>
          </w:tcPr>
          <w:p>
            <w:r>
              <w:rPr>
                <w:sz w:val="22"/>
              </w:rPr>
              <w:t xml:space="preserve">  Modül 4: Programlanabilir Mikro Bilgisayar ile Uygulama Geliştirme / 57-60. Saat</w:t>
            </w:r>
          </w:p>
        </w:tc>
      </w:tr>
      <w:tr>
        <w:tc>
          <w:tcPr>
            <w:tcW w:type="dxa" w:w="4819"/>
            <w:shd w:fill="1B2A4A"/>
          </w:tcPr>
          <w:p>
            <w:r>
              <w:rPr>
                <w:b/>
                <w:color w:val="FFFFFF"/>
                <w:sz w:val="22"/>
              </w:rPr>
              <w:t xml:space="preserve">  Tarih</w:t>
            </w:r>
          </w:p>
        </w:tc>
        <w:tc>
          <w:tcPr>
            <w:tcW w:type="dxa" w:w="4819"/>
          </w:tcPr>
          <w:p>
            <w:r>
              <w:rPr>
                <w:sz w:val="22"/>
              </w:rPr>
              <w:t xml:space="preserve">  </w:t>
            </w:r>
          </w:p>
        </w:tc>
      </w:tr>
    </w:tbl>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PROGRAM  |  4 Saatlik Ders Programı</w:t>
            </w:r>
          </w:p>
        </w:tc>
      </w:tr>
    </w:tbl>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Saat</w:t>
            </w:r>
          </w:p>
        </w:tc>
        <w:tc>
          <w:tcPr>
            <w:tcW w:type="dxa" w:w="3213"/>
            <w:shd w:fill="1B2A4A"/>
          </w:tcPr>
          <w:p>
            <w:pPr>
              <w:jc w:val="center"/>
            </w:pPr>
            <w:r>
              <w:rPr>
                <w:b/>
                <w:color w:val="FFFFFF"/>
                <w:sz w:val="18"/>
              </w:rPr>
              <w:t>Konu</w:t>
            </w:r>
          </w:p>
        </w:tc>
        <w:tc>
          <w:tcPr>
            <w:tcW w:type="dxa" w:w="3213"/>
            <w:shd w:fill="1B2A4A"/>
          </w:tcPr>
          <w:p>
            <w:pPr>
              <w:jc w:val="center"/>
            </w:pPr>
            <w:r>
              <w:rPr>
                <w:b/>
                <w:color w:val="FFFFFF"/>
                <w:sz w:val="18"/>
              </w:rPr>
              <w:t>Süre</w:t>
            </w:r>
          </w:p>
        </w:tc>
      </w:tr>
      <w:tr>
        <w:tc>
          <w:tcPr>
            <w:tcW w:type="dxa" w:w="3213"/>
          </w:tcPr>
          <w:p>
            <w:r>
              <w:rPr>
                <w:sz w:val="18"/>
              </w:rPr>
              <w:t>57. Saat</w:t>
            </w:r>
          </w:p>
        </w:tc>
        <w:tc>
          <w:tcPr>
            <w:tcW w:type="dxa" w:w="3213"/>
          </w:tcPr>
          <w:p>
            <w:r>
              <w:rPr>
                <w:sz w:val="18"/>
              </w:rPr>
              <w:t>Akıllı Ev Sistemi Tasarımı ve Mimari Planlama</w:t>
            </w:r>
          </w:p>
        </w:tc>
        <w:tc>
          <w:tcPr>
            <w:tcW w:type="dxa" w:w="3213"/>
          </w:tcPr>
          <w:p>
            <w:r>
              <w:rPr>
                <w:sz w:val="18"/>
              </w:rPr>
              <w:t>45 dk</w:t>
            </w:r>
          </w:p>
        </w:tc>
      </w:tr>
      <w:tr>
        <w:tc>
          <w:tcPr>
            <w:tcW w:type="dxa" w:w="3213"/>
          </w:tcPr>
          <w:p>
            <w:r>
              <w:rPr>
                <w:sz w:val="18"/>
              </w:rPr>
              <w:t>58. Saat</w:t>
            </w:r>
          </w:p>
        </w:tc>
        <w:tc>
          <w:tcPr>
            <w:tcW w:type="dxa" w:w="3213"/>
          </w:tcPr>
          <w:p>
            <w:r>
              <w:rPr>
                <w:sz w:val="18"/>
              </w:rPr>
              <w:t>Sensör Entegrasyonu ve Çoklu Veri Toplama</w:t>
            </w:r>
          </w:p>
        </w:tc>
        <w:tc>
          <w:tcPr>
            <w:tcW w:type="dxa" w:w="3213"/>
          </w:tcPr>
          <w:p>
            <w:r>
              <w:rPr>
                <w:sz w:val="18"/>
              </w:rPr>
              <w:t>45 dk</w:t>
            </w:r>
          </w:p>
        </w:tc>
      </w:tr>
      <w:tr>
        <w:tc>
          <w:tcPr>
            <w:tcW w:type="dxa" w:w="3213"/>
          </w:tcPr>
          <w:p>
            <w:r>
              <w:rPr>
                <w:sz w:val="18"/>
              </w:rPr>
              <w:t>59. Saat</w:t>
            </w:r>
          </w:p>
        </w:tc>
        <w:tc>
          <w:tcPr>
            <w:tcW w:type="dxa" w:w="3213"/>
          </w:tcPr>
          <w:p>
            <w:r>
              <w:rPr>
                <w:sz w:val="18"/>
              </w:rPr>
              <w:t>Aktüatör Kontrolü ve Otomasyon Kuralları</w:t>
            </w:r>
          </w:p>
        </w:tc>
        <w:tc>
          <w:tcPr>
            <w:tcW w:type="dxa" w:w="3213"/>
          </w:tcPr>
          <w:p>
            <w:r>
              <w:rPr>
                <w:sz w:val="18"/>
              </w:rPr>
              <w:t>45 dk</w:t>
            </w:r>
          </w:p>
        </w:tc>
      </w:tr>
      <w:tr>
        <w:tc>
          <w:tcPr>
            <w:tcW w:type="dxa" w:w="3213"/>
          </w:tcPr>
          <w:p>
            <w:r>
              <w:rPr>
                <w:sz w:val="18"/>
              </w:rPr>
              <w:t>60. Saat</w:t>
            </w:r>
          </w:p>
        </w:tc>
        <w:tc>
          <w:tcPr>
            <w:tcW w:type="dxa" w:w="3213"/>
          </w:tcPr>
          <w:p>
            <w:r>
              <w:rPr>
                <w:sz w:val="18"/>
              </w:rPr>
              <w:t>Web Tabanlı Kontrol Arayüzü ve Dashboard Tasarımı</w:t>
            </w:r>
          </w:p>
        </w:tc>
        <w:tc>
          <w:tcPr>
            <w:tcW w:type="dxa" w:w="3213"/>
          </w:tcPr>
          <w:p>
            <w:r>
              <w:rPr>
                <w:sz w:val="18"/>
              </w:rPr>
              <w:t>45 dk</w:t>
            </w:r>
          </w:p>
        </w:tc>
      </w:tr>
    </w:tbl>
    <w:p/>
    <w:tbl>
      <w:tblPr>
        <w:tblW w:type="auto" w:w="0"/>
        <w:jc w:val="center"/>
        <w:tblLook w:firstColumn="1" w:firstRow="1" w:lastColumn="0" w:lastRow="0" w:noHBand="0" w:noVBand="1" w:val="04A0"/>
      </w:tblPr>
      <w:tblGrid>
        <w:gridCol w:w="1928"/>
        <w:gridCol w:w="1928"/>
        <w:gridCol w:w="1928"/>
        <w:gridCol w:w="1928"/>
        <w:gridCol w:w="1928"/>
      </w:tblGrid>
      <w:tr>
        <w:tc>
          <w:tcPr>
            <w:tcW w:type="dxa" w:w="1928"/>
            <w:shd w:fill="2C6FAD"/>
          </w:tcPr>
          <w:p>
            <w:pPr>
              <w:jc w:val="center"/>
            </w:pPr>
            <w:r>
              <w:rPr>
                <w:b/>
                <w:color w:val="FFFFFF"/>
                <w:sz w:val="16"/>
              </w:rPr>
              <w:t>E1 Girme</w:t>
            </w:r>
          </w:p>
        </w:tc>
        <w:tc>
          <w:tcPr>
            <w:tcW w:type="dxa" w:w="1928"/>
            <w:shd w:fill="007A7A"/>
          </w:tcPr>
          <w:p>
            <w:pPr>
              <w:jc w:val="center"/>
            </w:pPr>
            <w:r>
              <w:rPr>
                <w:b/>
                <w:color w:val="FFFFFF"/>
                <w:sz w:val="16"/>
              </w:rPr>
              <w:t>E2 Keşif</w:t>
            </w:r>
          </w:p>
        </w:tc>
        <w:tc>
          <w:tcPr>
            <w:tcW w:type="dxa" w:w="1928"/>
            <w:shd w:fill="E65C00"/>
          </w:tcPr>
          <w:p>
            <w:pPr>
              <w:jc w:val="center"/>
            </w:pPr>
            <w:r>
              <w:rPr>
                <w:b/>
                <w:color w:val="FFFFFF"/>
                <w:sz w:val="16"/>
              </w:rPr>
              <w:t>E3 Açıklama</w:t>
            </w:r>
          </w:p>
        </w:tc>
        <w:tc>
          <w:tcPr>
            <w:tcW w:type="dxa" w:w="1928"/>
            <w:shd w:fill="6A1B9A"/>
          </w:tcPr>
          <w:p>
            <w:pPr>
              <w:jc w:val="center"/>
            </w:pPr>
            <w:r>
              <w:rPr>
                <w:b/>
                <w:color w:val="FFFFFF"/>
                <w:sz w:val="16"/>
              </w:rPr>
              <w:t>E4 Derinleştirme</w:t>
            </w:r>
          </w:p>
        </w:tc>
        <w:tc>
          <w:tcPr>
            <w:tcW w:type="dxa" w:w="1928"/>
            <w:shd w:fill="2E7D32"/>
          </w:tcPr>
          <w:p>
            <w:pPr>
              <w:jc w:val="center"/>
            </w:pPr>
            <w:r>
              <w:rPr>
                <w:b/>
                <w:color w:val="FFFFFF"/>
                <w:sz w:val="16"/>
              </w:rPr>
              <w:t>E5 Değerlendirme</w:t>
            </w:r>
          </w:p>
        </w:tc>
      </w:tr>
    </w:tbl>
    <w:p>
      <w:r>
        <w:br w:type="page"/>
      </w:r>
    </w:p>
    <w:p>
      <w:pPr>
        <w:jc w:val="center"/>
      </w:pPr>
      <w:r>
        <w:rPr>
          <w:b/>
          <w:color w:val="1B2A4A"/>
          <w:sz w:val="36"/>
        </w:rPr>
        <w:t>━━━  57. SAAT  ━━━</w:t>
      </w:r>
    </w:p>
    <w:p>
      <w:pPr>
        <w:jc w:val="center"/>
      </w:pPr>
      <w:r>
        <w:rPr>
          <w:color w:val="2C6FAD"/>
          <w:sz w:val="32"/>
        </w:rPr>
        <w:t>Akıllı Ev Sistemi Tasarımı ve Mimari Planlama</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Akıllı ev sistemi kavramını ve IoT mimarisini açıklar, sistem gereksinimlerini analiz eder, sensör-aktüatör planlama stratejisi geliştirir ve veri akış diyagramı oluşturarak proje mimarisini tasarlar.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M4-K61</w:t>
            </w:r>
          </w:p>
        </w:tc>
        <w:tc>
          <w:tcPr>
            <w:tcW w:type="dxa" w:w="3213"/>
          </w:tcPr>
          <w:p>
            <w:r>
              <w:rPr>
                <w:sz w:val="18"/>
              </w:rPr>
              <w:t>Akıllı ev sistemi kavramını, bileşenlerini (sensör, aktüatör, kontrolör, iletişim) ve katmanlı mimarisini açıklar</w:t>
            </w:r>
          </w:p>
        </w:tc>
        <w:tc>
          <w:tcPr>
            <w:tcW w:type="dxa" w:w="3213"/>
          </w:tcPr>
          <w:p>
            <w:r>
              <w:rPr>
                <w:sz w:val="18"/>
              </w:rPr>
              <w:t>Kavrama</w:t>
            </w:r>
          </w:p>
        </w:tc>
      </w:tr>
      <w:tr>
        <w:tc>
          <w:tcPr>
            <w:tcW w:type="dxa" w:w="3213"/>
          </w:tcPr>
          <w:p>
            <w:r>
              <w:rPr>
                <w:sz w:val="18"/>
              </w:rPr>
              <w:t>M4-K62</w:t>
            </w:r>
          </w:p>
        </w:tc>
        <w:tc>
          <w:tcPr>
            <w:tcW w:type="dxa" w:w="3213"/>
          </w:tcPr>
          <w:p>
            <w:r>
              <w:rPr>
                <w:sz w:val="18"/>
              </w:rPr>
              <w:t>Proje gereksinim analizi yaparak sensör seçimi, aktüatör planlaması ve GPIO pin atamasını gerçekleştirir</w:t>
            </w:r>
          </w:p>
        </w:tc>
        <w:tc>
          <w:tcPr>
            <w:tcW w:type="dxa" w:w="3213"/>
          </w:tcPr>
          <w:p>
            <w:r>
              <w:rPr>
                <w:sz w:val="18"/>
              </w:rPr>
              <w:t>Analiz</w:t>
            </w:r>
          </w:p>
        </w:tc>
      </w:tr>
      <w:tr>
        <w:tc>
          <w:tcPr>
            <w:tcW w:type="dxa" w:w="3213"/>
          </w:tcPr>
          <w:p>
            <w:r>
              <w:rPr>
                <w:sz w:val="18"/>
              </w:rPr>
              <w:t>M4-K63</w:t>
            </w:r>
          </w:p>
        </w:tc>
        <w:tc>
          <w:tcPr>
            <w:tcW w:type="dxa" w:w="3213"/>
          </w:tcPr>
          <w:p>
            <w:r>
              <w:rPr>
                <w:sz w:val="18"/>
              </w:rPr>
              <w:t>Veri akış diyagramı ve sistem blok şeması oluşturarak akıllı ev projesinin yazılım mimarisini tasarlar</w:t>
            </w:r>
          </w:p>
        </w:tc>
        <w:tc>
          <w:tcPr>
            <w:tcW w:type="dxa" w:w="3213"/>
          </w:tcPr>
          <w:p>
            <w:r>
              <w:rPr>
                <w:sz w:val="18"/>
              </w:rPr>
              <w:t>Sentez</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Sensör okuma (DHT11, HC-SR04, PIR, LDR), aktüatör kontrolü (röle, servo, LED), Flask web sunucusu, MQTT (Saat 37-56)</w:t>
      </w:r>
    </w:p>
    <w:p>
      <w:pPr>
        <w:spacing w:before="200"/>
      </w:pPr>
      <w:r>
        <w:rPr>
          <w:b/>
          <w:color w:val="757575"/>
          <w:sz w:val="24"/>
        </w:rPr>
        <w:t xml:space="preserve">  Öğrencinin Bilmesi Gerekenler</w:t>
      </w:r>
    </w:p>
    <w:p>
      <w:pPr>
        <w:pStyle w:val="ListBullet"/>
      </w:pPr>
      <w:r>
        <w:rPr>
          <w:sz w:val="20"/>
        </w:rPr>
        <w:t>Farklı sensör tiplerini ve GPIO bağlantılarını</w:t>
      </w:r>
    </w:p>
    <w:p>
      <w:pPr>
        <w:pStyle w:val="ListBullet"/>
      </w:pPr>
      <w:r>
        <w:rPr>
          <w:sz w:val="20"/>
        </w:rPr>
        <w:t>Röle modülü ile AC/DC cihaz kontrolü</w:t>
      </w:r>
    </w:p>
    <w:p>
      <w:pPr>
        <w:pStyle w:val="ListBullet"/>
      </w:pPr>
      <w:r>
        <w:rPr>
          <w:sz w:val="20"/>
        </w:rPr>
        <w:t>Flask ile web arayüzü oluşturma ve GPIO entegrasyonu</w:t>
      </w:r>
    </w:p>
    <w:p>
      <w:pPr>
        <w:pStyle w:val="ListBullet"/>
      </w:pPr>
      <w:r>
        <w:rPr>
          <w:sz w:val="20"/>
        </w:rPr>
        <w:t>MQTT publish/subscribe modeli</w:t>
      </w:r>
    </w:p>
    <w:p>
      <w:pPr>
        <w:spacing w:before="200"/>
      </w:pPr>
      <w:r>
        <w:rPr>
          <w:b/>
          <w:color w:val="757575"/>
          <w:sz w:val="24"/>
        </w:rPr>
        <w:t xml:space="preserve">  Olası Kavram Yanılgıları</w:t>
      </w:r>
    </w:p>
    <w:p>
      <w:pPr>
        <w:pStyle w:val="ListBullet"/>
      </w:pPr>
      <w:r>
        <w:rPr>
          <w:sz w:val="20"/>
        </w:rPr>
        <w:t>Akıllı ev sistemi çok karmaşıktır ve profesyonel ekipman gerektirir - Raspberry Pi ve temel sensörlerle fonksiyonel bir akıllı ev prototipi oluşturulabilir</w:t>
      </w:r>
    </w:p>
    <w:p>
      <w:pPr>
        <w:pStyle w:val="ListBullet"/>
      </w:pPr>
      <w:r>
        <w:rPr>
          <w:sz w:val="20"/>
        </w:rPr>
        <w:t>Her şeyi tek bir programda yazmak gerekir - modüler mimari ile sensör okuma, aktüatör kontrol ve web arayüz katmanları ayrı modüller olarak tasarlanabilir</w:t>
      </w:r>
    </w:p>
    <w:p>
      <w:pPr>
        <w:spacing w:before="200"/>
      </w:pPr>
      <w:r>
        <w:rPr>
          <w:b/>
          <w:color w:val="757575"/>
          <w:sz w:val="24"/>
        </w:rPr>
        <w:t xml:space="preserve">  Hazırlık Materyalleri</w:t>
      </w:r>
    </w:p>
    <w:p>
      <w:pPr>
        <w:pStyle w:val="ListBullet"/>
      </w:pPr>
      <w:r>
        <w:rPr>
          <w:sz w:val="20"/>
        </w:rPr>
        <w:t>Raspberry Pi, breadboard, jumper kablolar</w:t>
      </w:r>
    </w:p>
    <w:p>
      <w:pPr>
        <w:pStyle w:val="ListBullet"/>
      </w:pPr>
      <w:r>
        <w:rPr>
          <w:sz w:val="20"/>
        </w:rPr>
        <w:t>Sensörler: DHT11/22, HC-SR04, PIR, LDR</w:t>
      </w:r>
    </w:p>
    <w:p>
      <w:pPr>
        <w:pStyle w:val="ListBullet"/>
      </w:pPr>
      <w:r>
        <w:rPr>
          <w:sz w:val="20"/>
        </w:rPr>
        <w:t>Aktüatörler: Röle modülü, servo motor, LED'ler, buzzer</w:t>
      </w:r>
    </w:p>
    <w:p>
      <w:pPr>
        <w:pStyle w:val="ListBullet"/>
      </w:pPr>
      <w:r>
        <w:rPr>
          <w:sz w:val="20"/>
        </w:rPr>
        <w:t>Büyük kağıt veya beyaz tahta (sistem tasarımı için)</w:t>
      </w:r>
    </w:p>
    <w:p>
      <w:pPr>
        <w:pStyle w:val="ListBullet"/>
      </w:pPr>
      <w:r>
        <w:rPr>
          <w:sz w:val="20"/>
        </w:rPr>
        <w:t>Projeksiyon cihazı</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Evinize girdiğinizde ışıklar otomatik yanıyor, sıcaklık ideal seviyeye ayarlanıyor, pencereler hava kalitesine göre açılıp kapanıyor. Bunlar bilim kurgu değil, bugün Raspberry Pi ile yapılabilen projeler! Bu derste tüm öğrendiklerimizi birleştirerek bir akıllı ev sistemi tasarlayacağız.</w:t>
      </w:r>
    </w:p>
    <w:p>
      <w:r>
        <w:rPr>
          <w:b/>
          <w:color w:val="1B2A4A"/>
          <w:sz w:val="20"/>
        </w:rPr>
        <w:t xml:space="preserve">Günlük Hayat Bağlantısı: </w:t>
      </w:r>
      <w:r>
        <w:rPr>
          <w:sz w:val="20"/>
        </w:rPr>
        <w:t>Bir orkestra düşünün: Her müzisyen (sensör/aktüatör) kendi enstrümanını çalar ama şef (Raspberry Pi) hepsini koordine eder. Ayrı ayrı öğrendiğimiz sensör okuma, aktüatör kontrolü ve web arayüzü bilgilerini şimdi bir orkestra gibi bir araya getireceğiz.</w:t>
      </w:r>
    </w:p>
    <w:p>
      <w:pPr>
        <w:spacing w:before="200"/>
      </w:pPr>
      <w:r>
        <w:rPr>
          <w:b/>
          <w:color w:val="2C6FAD"/>
          <w:sz w:val="24"/>
        </w:rPr>
        <w:t xml:space="preserve">  Ön Bilgi Yoklama Soruları</w:t>
      </w:r>
    </w:p>
    <w:p>
      <w:r>
        <w:rPr>
          <w:b/>
          <w:color w:val="2C6FAD"/>
          <w:sz w:val="20"/>
        </w:rPr>
        <w:t xml:space="preserve">  1. </w:t>
      </w:r>
      <w:r>
        <w:rPr>
          <w:sz w:val="20"/>
        </w:rPr>
        <w:t>Kursiyerlerden şimdiye kadar kullandıkları sensör ve aktüatörleri listemeleri ve her birinin akıllı ev sisteminde hangi işlevi görebileceğini açıklamaları istenir.</w:t>
      </w:r>
    </w:p>
    <w:p>
      <w:pPr>
        <w:spacing w:before="200"/>
      </w:pPr>
      <w:r>
        <w:rPr>
          <w:b/>
          <w:color w:val="2C6FAD"/>
          <w:sz w:val="24"/>
        </w:rPr>
        <w:t xml:space="preserve">  Motivasyon Etkinliği: "Hayalimdeki Akıllı Ev"</w:t>
      </w:r>
    </w:p>
    <w:p>
      <w:r>
        <w:rPr>
          <w:b/>
          <w:color w:val="1B2A4A"/>
          <w:sz w:val="20"/>
        </w:rPr>
        <w:t xml:space="preserve">Açıklama: </w:t>
      </w:r>
      <w:r>
        <w:rPr>
          <w:sz w:val="20"/>
        </w:rPr>
        <w:t>Kursiyerler ideal akıllı ev sistemlerini kağıt üzerinde tasarlıyor.</w:t>
      </w:r>
    </w:p>
    <w:p>
      <w:r>
        <w:rPr>
          <w:b/>
          <w:color w:val="1B2A4A"/>
          <w:sz w:val="20"/>
        </w:rPr>
        <w:t xml:space="preserve">Yönerge: </w:t>
      </w:r>
      <w:r>
        <w:rPr>
          <w:sz w:val="20"/>
        </w:rPr>
        <w:t>Eğitmen tahtaya basit bir ev planı çizer. Kursiyerlerden her odaya hangi sensör ve aktüatörlerin yerleştirileceğini, bunların birbiriyle nasıl etkileşeceğini ve web arayüzünde nelerin gösterileceğini belirlemeleri istenir. Her grup 5 dakikada planını sunar.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yaşlı bakım evinin odalarını akıllı sisteme dönüştürmeniz isteniyor. Sıcaklık/nem izleme, hareket algılama (düşme tespiti), gece aydınlatması, acil durum butonu ve uzaktan izleme paneli gerekiyor. Bu sistemi nasıl tasarlarsınız?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"Akıllı Ev Sistem Mimarisi Tasarımı"</w:t>
      </w:r>
    </w:p>
    <w:p>
      <w:r>
        <w:rPr>
          <w:b/>
          <w:color w:val="1B2A4A"/>
          <w:sz w:val="20"/>
        </w:rPr>
        <w:t xml:space="preserve">Türü: </w:t>
      </w:r>
      <w:r>
        <w:rPr>
          <w:sz w:val="20"/>
        </w:rPr>
        <w:t>Grup çalışması ve beyin fırtınası</w:t>
      </w:r>
    </w:p>
    <w:p>
      <w:r>
        <w:rPr>
          <w:b/>
          <w:color w:val="1B2A4A"/>
          <w:sz w:val="20"/>
        </w:rPr>
        <w:t xml:space="preserve">Amacı: </w:t>
      </w:r>
      <w:r>
        <w:rPr>
          <w:sz w:val="20"/>
        </w:rPr>
        <w:t>Akıllı ev projesinin gereksinimlerini analiz etme ve sistem mimarisini tasarlama</w:t>
      </w:r>
    </w:p>
    <w:p>
      <w:r>
        <w:rPr>
          <w:b/>
          <w:color w:val="1B2A4A"/>
          <w:sz w:val="20"/>
        </w:rPr>
        <w:t xml:space="preserve">Malzemeler: </w:t>
      </w:r>
      <w:r>
        <w:rPr>
          <w:sz w:val="20"/>
        </w:rPr>
        <w:t>Büyük kağıt, renkli kalemler, yapışkan not kağıtları, sensör/aktüatör kataloğu</w:t>
      </w:r>
    </w:p>
    <w:p>
      <w:pPr>
        <w:spacing w:before="200"/>
      </w:pPr>
      <w:r>
        <w:rPr>
          <w:b/>
          <w:color w:val="007A7A"/>
          <w:sz w:val="24"/>
        </w:rPr>
        <w:t xml:space="preserve">  Yönerge Adımları</w:t>
      </w:r>
    </w:p>
    <w:p>
      <w:r>
        <w:rPr>
          <w:b/>
          <w:color w:val="007A7A"/>
          <w:sz w:val="20"/>
        </w:rPr>
        <w:t xml:space="preserve">  1. </w:t>
      </w:r>
      <w:r>
        <w:rPr>
          <w:sz w:val="20"/>
        </w:rPr>
        <w:t>Akıllı ev sisteminiz için oda bazlı sensör ve aktüatör listesi oluşturun</w:t>
      </w:r>
    </w:p>
    <w:p>
      <w:r>
        <w:rPr>
          <w:b/>
          <w:color w:val="007A7A"/>
          <w:sz w:val="20"/>
        </w:rPr>
        <w:t xml:space="preserve">  2. </w:t>
      </w:r>
      <w:r>
        <w:rPr>
          <w:sz w:val="20"/>
        </w:rPr>
        <w:t>Her sensör/aktüatör için GPIO pin atamasını yapın ve çakışma olmadığını doğrulayın</w:t>
      </w:r>
    </w:p>
    <w:p>
      <w:r>
        <w:rPr>
          <w:b/>
          <w:color w:val="007A7A"/>
          <w:sz w:val="20"/>
        </w:rPr>
        <w:t xml:space="preserve">  3. </w:t>
      </w:r>
      <w:r>
        <w:rPr>
          <w:sz w:val="20"/>
        </w:rPr>
        <w:t>Veri akış diyagramı çizin: sensör &gt; veri işleme &gt; karar &gt; aktüatör zincirini gösterin</w:t>
      </w:r>
    </w:p>
    <w:p>
      <w:r>
        <w:rPr>
          <w:b/>
          <w:color w:val="007A7A"/>
          <w:sz w:val="20"/>
        </w:rPr>
        <w:t xml:space="preserve">  4. </w:t>
      </w:r>
      <w:r>
        <w:rPr>
          <w:sz w:val="20"/>
        </w:rPr>
        <w:t>Python modül yapısını planlayın: sensors.py, actuators.py, rules.py, app.py dosya yapısı</w:t>
      </w:r>
    </w:p>
    <w:p>
      <w:r>
        <w:rPr>
          <w:b/>
          <w:color w:val="1B2A4A"/>
          <w:sz w:val="20"/>
        </w:rPr>
        <w:t xml:space="preserve">Öğrenci Rolü: </w:t>
      </w:r>
      <w:r>
        <w:rPr>
          <w:sz w:val="20"/>
        </w:rPr>
        <w:t>Gruplar halinde sistem tasarımı yapar, pin atamasını planlar ve modüler yazılım mimarisini belirler.</w:t>
      </w:r>
    </w:p>
    <w:p>
      <w:r>
        <w:rPr>
          <w:b/>
          <w:color w:val="1B2A4A"/>
          <w:sz w:val="20"/>
        </w:rPr>
        <w:t xml:space="preserve">Öğretmen Rolü: </w:t>
      </w:r>
      <w:r>
        <w:rPr>
          <w:sz w:val="20"/>
        </w:rPr>
        <w:t>Sistem mühendisliği yaklaşımını, katmanlı mimariyi ve proje planlama tekniklerini açıklar.</w:t>
      </w:r>
    </w:p>
    <w:p>
      <w:r>
        <w:rPr>
          <w:b/>
          <w:color w:val="1B2A4A"/>
          <w:sz w:val="20"/>
        </w:rPr>
        <w:t xml:space="preserve">Beklenen Ürün: </w:t>
      </w:r>
      <w:r>
        <w:rPr>
          <w:sz w:val="20"/>
        </w:rPr>
        <w:t>Sistem blok şeması, GPIO pin atama tablosu, veri akış diyagramı ve modül yapısı planı</w:t>
      </w:r>
    </w:p>
    <w:p>
      <w:pPr>
        <w:spacing w:before="200"/>
      </w:pPr>
      <w:r>
        <w:rPr>
          <w:b/>
          <w:color w:val="007A7A"/>
          <w:sz w:val="24"/>
        </w:rPr>
        <w:t xml:space="preserve">  Araştırma Soruları</w:t>
      </w:r>
    </w:p>
    <w:p>
      <w:r>
        <w:rPr>
          <w:b/>
          <w:color w:val="007A7A"/>
          <w:sz w:val="20"/>
        </w:rPr>
        <w:t xml:space="preserve">  1. </w:t>
      </w:r>
      <w:r>
        <w:rPr>
          <w:sz w:val="20"/>
        </w:rPr>
        <w:t>Home Assistant, OpenHAB gibi açık kaynak akıllı ev platformları nasıl çalışır? Raspberry Pi ile entegrasyonları nasıl yapılır?</w:t>
      </w:r>
    </w:p>
    <w:p>
      <w:r>
        <w:rPr>
          <w:b/>
          <w:color w:val="1B2A4A"/>
          <w:sz w:val="20"/>
        </w:rPr>
        <w:t xml:space="preserve">Grupla Çalışma Kuralları: </w:t>
      </w:r>
      <w:r>
        <w:rPr>
          <w:sz w:val="20"/>
        </w:rPr>
        <w:t>Her grup en az 4 sensör ve 3 aktüatör içeren bir sistem tasarlamalı ve GPIO pin çakışması olmamalıdır.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Akıllı Ev Sistemi</w:t>
            </w:r>
          </w:p>
        </w:tc>
        <w:tc>
          <w:tcPr>
            <w:tcW w:type="dxa" w:w="2409"/>
          </w:tcPr>
          <w:p>
            <w:r>
              <w:rPr>
                <w:sz w:val="18"/>
              </w:rPr>
              <w:t>Sensörler, aktüatörler ve bir merkezi kontrolör (Raspberry Pi) ile ev ortamını otomatik izleyen ve kontrol eden entegre sistem</w:t>
            </w:r>
          </w:p>
        </w:tc>
        <w:tc>
          <w:tcPr>
            <w:tcW w:type="dxa" w:w="2409"/>
          </w:tcPr>
          <w:p>
            <w:r>
              <w:rPr>
                <w:sz w:val="18"/>
              </w:rPr>
              <w:t>Algılama katmanı (sensörler), işleme katmanı (Pi), eylem katmanı (aktüatörler), arayüz katmanı (web/mobil)</w:t>
            </w:r>
          </w:p>
        </w:tc>
        <w:tc>
          <w:tcPr>
            <w:tcW w:type="dxa" w:w="2409"/>
          </w:tcPr>
          <w:p>
            <w:r>
              <w:rPr>
                <w:sz w:val="18"/>
              </w:rPr>
              <w:t>Temel akıllı ev döngüsü: Sensör oku &gt; Veri işle &gt; Karar ver &gt; Aktüatör kontrol et &gt; Kullanıcıya bildir. Örnek: DHT11 sıcaklık oku &gt; 28°C &gt; Eşik aşıldı &gt; Fan rölesini aç &gt; Web panelde 'Fan: Açık' göster</w:t>
            </w:r>
          </w:p>
        </w:tc>
      </w:tr>
      <w:tr>
        <w:tc>
          <w:tcPr>
            <w:tcW w:type="dxa" w:w="2409"/>
          </w:tcPr>
          <w:p>
            <w:r>
              <w:rPr>
                <w:sz w:val="18"/>
              </w:rPr>
              <w:t>Sistem Mimarisi</w:t>
            </w:r>
          </w:p>
        </w:tc>
        <w:tc>
          <w:tcPr>
            <w:tcW w:type="dxa" w:w="2409"/>
          </w:tcPr>
          <w:p>
            <w:r>
              <w:rPr>
                <w:sz w:val="18"/>
              </w:rPr>
              <w:t>Yazılım bileşenlerinin organizasyonu, katmanları ve birbirleriyle iletişim şeklini tanımlayan yapısal plan</w:t>
            </w:r>
          </w:p>
        </w:tc>
        <w:tc>
          <w:tcPr>
            <w:tcW w:type="dxa" w:w="2409"/>
          </w:tcPr>
          <w:p>
            <w:r>
              <w:rPr>
                <w:sz w:val="18"/>
              </w:rPr>
              <w:t>Monolitik vs modüler, katmanlı mimari, MVC deseni</w:t>
            </w:r>
          </w:p>
        </w:tc>
        <w:tc>
          <w:tcPr>
            <w:tcW w:type="dxa" w:w="2409"/>
          </w:tcPr>
          <w:p>
            <w:r>
              <w:rPr>
                <w:sz w:val="18"/>
              </w:rPr>
              <w:t>Modüler yapı önerisi: sensors.py (tüm sensör okuma fonksiyonları), actuators.py (tüm aktüatör kontrol fonksiyonları), rules.py (otomasyon kuralları ve eşik değerleri), app.py (Flask web arayüzü), main.py (ana kontrol döngüsü)</w:t>
            </w:r>
          </w:p>
        </w:tc>
      </w:tr>
      <w:tr>
        <w:tc>
          <w:tcPr>
            <w:tcW w:type="dxa" w:w="2409"/>
          </w:tcPr>
          <w:p>
            <w:r>
              <w:rPr>
                <w:sz w:val="18"/>
              </w:rPr>
              <w:t>Veri Akış Diyagramı</w:t>
            </w:r>
          </w:p>
        </w:tc>
        <w:tc>
          <w:tcPr>
            <w:tcW w:type="dxa" w:w="2409"/>
          </w:tcPr>
          <w:p>
            <w:r>
              <w:rPr>
                <w:sz w:val="18"/>
              </w:rPr>
              <w:t>Sistemdeki veri akışını, işleme noktalarını ve karar mekanizmalarını görsel olarak gösteren şema</w:t>
            </w:r>
          </w:p>
        </w:tc>
        <w:tc>
          <w:tcPr>
            <w:tcW w:type="dxa" w:w="2409"/>
          </w:tcPr>
          <w:p>
            <w:r>
              <w:rPr>
                <w:sz w:val="18"/>
              </w:rPr>
              <w:t>Veri kaynağı, işleme bloğu, karar düğümü, veri deposu</w:t>
            </w:r>
          </w:p>
        </w:tc>
        <w:tc>
          <w:tcPr>
            <w:tcW w:type="dxa" w:w="2409"/>
          </w:tcPr>
          <w:p>
            <w:r>
              <w:rPr>
                <w:sz w:val="18"/>
              </w:rPr>
              <w:t>DHT11 --sicaklik--&gt; Kontrol Modülü --eşik kontrolü--&gt; sicaklik&gt;27? --Evet--&gt; Fan Röle AÇ + Web Güncelle --Hayır--&gt; Fan Röle KAPAT + Web Güncelle</w:t>
            </w:r>
          </w:p>
        </w:tc>
      </w:tr>
      <w:tr>
        <w:tc>
          <w:tcPr>
            <w:tcW w:type="dxa" w:w="2409"/>
          </w:tcPr>
          <w:p>
            <w:r>
              <w:rPr>
                <w:sz w:val="18"/>
              </w:rPr>
              <w:t>GPIO Pin Planlama</w:t>
            </w:r>
          </w:p>
        </w:tc>
        <w:tc>
          <w:tcPr>
            <w:tcW w:type="dxa" w:w="2409"/>
          </w:tcPr>
          <w:p>
            <w:r>
              <w:rPr>
                <w:sz w:val="18"/>
              </w:rPr>
              <w:t>Projede kullanılacak tüm GPIO pinlerinin çakışmasız ve organize şekilde atanması</w:t>
            </w:r>
          </w:p>
        </w:tc>
        <w:tc>
          <w:tcPr>
            <w:tcW w:type="dxa" w:w="2409"/>
          </w:tcPr>
          <w:p>
            <w:r>
              <w:rPr>
                <w:sz w:val="18"/>
              </w:rPr>
              <w:t>BCM numaralama, pin fonksiyonları (PWM, I2C, SPI, UART), güç limitleri</w:t>
            </w:r>
          </w:p>
        </w:tc>
        <w:tc>
          <w:tcPr>
            <w:tcW w:type="dxa" w:w="2409"/>
          </w:tcPr>
          <w:p>
            <w:r>
              <w:rPr>
                <w:sz w:val="18"/>
              </w:rPr>
              <w:t>Örnek pin planı: GPIO4=DHT11, GPIO17=PIR, GPIO27=LDR(ADC), GPIO5=Röle1(Fan), GPIO6=Röle2(Lamba), GPIO13=Servo, GPIO18=RGB-R(PWM), GPIO12=Buzzer. Dikkat: GPIO2/3 I2C için ayrılmalı, GPIO14/15 UART için ayrılmalı</w:t>
            </w:r>
          </w:p>
        </w:tc>
      </w:tr>
    </w:tbl>
    <w:p/>
    <w:p>
      <w:pPr>
        <w:spacing w:before="200"/>
      </w:pPr>
      <w:r>
        <w:rPr>
          <w:b/>
          <w:color w:val="E65C00"/>
          <w:sz w:val="24"/>
        </w:rPr>
        <w:t xml:space="preserve">  Konu Anlatımı</w:t>
      </w:r>
    </w:p>
    <w:p>
      <w:r>
        <w:rPr>
          <w:sz w:val="20"/>
        </w:rPr>
        <w:t>Akıllı Ev Sistemi Kavramı: Akıllı ev (smart home), ev ortamındaki fiziksel koşulları sensörlerle izleyen, belirlenen kurallara göre aktüatörlerle müdahale eden ve kullanıcıya uzaktan izleme/kontrol imkânı sunan entegre bir sistemdir. Temel katmanlar: 1) Algılama Katmanı: DHT11/22 (sıcaklık/nem), HC-SR04 (mesafe), PIR (hareket), LDR (ışık), toprak nemi, gaz sensörü. 2) İşleme Katmanı: Raspberry Pi - sensör verilerini okur, kuralları değerlendirir, kararları uygular. 3) Eylem Katmanı: Röle (fan, lamba, pompa), servo motor (perde, kapı), buzzer (alarm), RGB LED (ortam aydınlatma). 4) İletişim Katmanı: Flask web sunucusu (yerel kontrol), MQTT (uzaktan erişim), e-posta/SMS bildirim. 5) Arayüz Katmanı: Web dashboard, mobil uygulama.</w:t>
      </w:r>
    </w:p>
    <w:p>
      <w:r>
        <w:rPr>
          <w:sz w:val="20"/>
        </w:rPr>
        <w:t>Modüler Yazılım Mimarisi: Tüm kodu tek dosyaya yazmak yerine modüler yapı kullanmak proje yönetimini kolaylaştırır. Önerilen dosya yapısı: akilli_ev/ klasörü altında: sensors.py - Sensör sınıfları ve okuma fonksiyonları: class SicaklikSensor: def __init__(self, pin): self.pin = pin; def oku(self): nem, sic = Adafruit_DHT.read_retry(DHT22, self.pin); return sic, nem. actuators.py - Aktüatör kontrol sınıfları: class Role: def __init__(self, pin, ad): GPIO.setup(pin, GPIO.OUT); def ac(self): GPIO.output(self.pin, True); def kapat(self): GPIO.output(self.pin, False). rules.py - Otomasyon kuralları: KURALLAR = [{'sensor': 'sicaklik', 'esik': 27, 'karsilastirma': '&gt;', 'aktuator': 'fan', 'eylem': 'ac'}]. app.py - Flask web arayüzü: route tanımları, şablonlar, API endpoint'leri. main.py - Ana kontrol döngüsü: sensörleri oku, kuralları değerlendir, aktüatörleri kontrol et, web arayüzünü güncelle.</w:t>
      </w:r>
    </w:p>
    <w:p>
      <w:r>
        <w:rPr>
          <w:sz w:val="20"/>
        </w:rPr>
        <w:t>Proje Planlama ve GPIO Organizasyonu: Başarılı bir akıllı ev projesi için sistematik planlama şarttır. Adımlar: 1) Gereksinim listesi: Hangi sensörler, hangi aktüatörler, hangi otomasyon kuralları? 2) GPIO pin ataması: Her bileşen için pin belirle, çakışmaları kontrol et, özel pinleri (I2C: GPIO2/3, SPI: GPIO7-11, UART: GPIO14/15, PWM: GPIO12/13/18/19) koru. 3) Güç hesabı: Toplam akım tüketimini hesapla (Pi'nin 3.3V hattı max 50mA, 5V USB max 1.2A). Çok sayıda aktüatör için harici güç kaynağı planla. 4) Zamanlama: Sensör okuma frekansı, otomasyon tepki süresi, web güncelleme aralığı. 5) Hata yönetimi: Sensör arızası durumunda güvenli mod, bağlantı kopması durumunda son bilinen durum.</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GPIO pin atama tablosu örneği</w:t>
            </w:r>
          </w:p>
        </w:tc>
        <w:tc>
          <w:tcPr>
            <w:tcW w:type="dxa" w:w="3213"/>
          </w:tcPr>
          <w:p>
            <w:r>
              <w:rPr>
                <w:sz w:val="18"/>
              </w:rPr>
              <w:t>PIN_TABLOSU = {</w:t>
              <w:br/>
              <w:t xml:space="preserve">    # Sensörler</w:t>
              <w:br/>
              <w:t xml:space="preserve">    'DHT22': 4,        # Sıcaklık/Nem</w:t>
              <w:br/>
              <w:t xml:space="preserve">    'PIR': 17,         # Hareket algılama</w:t>
              <w:br/>
              <w:t xml:space="preserve">    'LDR_ADC': 27,     # Işık sensörü (MCP3008 CH0)</w:t>
              <w:br/>
              <w:t xml:space="preserve">    'HC_SR04_TRIG': 23, # Mesafe - tetik</w:t>
              <w:br/>
              <w:t xml:space="preserve">    'HC_SR04_ECHO': 24, # Mesafe - yankı</w:t>
              <w:br/>
              <w:t xml:space="preserve">    # Aktüatörler</w:t>
              <w:br/>
              <w:t xml:space="preserve">    'ROLE_FAN': 5,      # Fan kontrolü</w:t>
              <w:br/>
              <w:t xml:space="preserve">    'ROLE_LAMBA': 6,    # Lamba kontrolü</w:t>
              <w:br/>
              <w:t xml:space="preserve">    'ROLE_POMPA': 13,   # Sulama pompası</w:t>
              <w:br/>
              <w:t xml:space="preserve">    'SERVO_PERDE': 12,  # Perde motoru (PWM)</w:t>
              <w:br/>
              <w:t xml:space="preserve">    'BUZZER': 16,       # Alarm buzzer</w:t>
              <w:br/>
              <w:t xml:space="preserve">    'RGB_R': 20,        # Ortam LED - Kırmızı</w:t>
              <w:br/>
              <w:t xml:space="preserve">    'RGB_G': 21,        # Ortam LED - Yeşil</w:t>
              <w:br/>
              <w:t xml:space="preserve">    'RGB_B': 26,        # Ortam LED - Mavi</w:t>
              <w:br/>
              <w:t>}</w:t>
            </w:r>
          </w:p>
        </w:tc>
        <w:tc>
          <w:tcPr>
            <w:tcW w:type="dxa" w:w="3213"/>
          </w:tcPr>
          <w:p>
            <w:r>
              <w:rPr>
                <w:sz w:val="18"/>
              </w:rPr>
              <w:t>Merkezi pin tablosu tüm bileşenlerin GPIO atamasını tek yerde toplar ve çakışmaları önler</w:t>
            </w:r>
          </w:p>
        </w:tc>
      </w:tr>
      <w:tr>
        <w:tc>
          <w:tcPr>
            <w:tcW w:type="dxa" w:w="3213"/>
          </w:tcPr>
          <w:p>
            <w:r>
              <w:rPr>
                <w:sz w:val="18"/>
              </w:rPr>
              <w:t>Basit otomasyon kuralları yapısı</w:t>
            </w:r>
          </w:p>
        </w:tc>
        <w:tc>
          <w:tcPr>
            <w:tcW w:type="dxa" w:w="3213"/>
          </w:tcPr>
          <w:p>
            <w:r>
              <w:rPr>
                <w:sz w:val="18"/>
              </w:rPr>
              <w:t>KURALLAR = [</w:t>
              <w:br/>
              <w:t xml:space="preserve">    {'ad': 'Sıcaklık Kontrolü',</w:t>
              <w:br/>
              <w:t xml:space="preserve">     'sensor': 'sicaklik', 'esik': 27, 'operator': '&gt;',</w:t>
              <w:br/>
              <w:t xml:space="preserve">     'aktuator': 'fan', 'eylem': 'ac',</w:t>
              <w:br/>
              <w:t xml:space="preserve">     'mesaj': 'Sıcaklık yüksek, fan açıldı'},</w:t>
              <w:br/>
              <w:t xml:space="preserve">    {'ad': 'Gece Aydınlatma',</w:t>
              <w:br/>
              <w:t xml:space="preserve">     'sensor': 'isik', 'esik': 200, 'operator': '&lt;',</w:t>
              <w:br/>
              <w:t xml:space="preserve">     'aktuator': 'lamba', 'eylem': 'ac',</w:t>
              <w:br/>
              <w:t xml:space="preserve">     'mesaj': 'Ortam karanlık, lamba açıldı'},</w:t>
              <w:br/>
              <w:t xml:space="preserve">    {'ad': 'Hareket Alarmı',</w:t>
              <w:br/>
              <w:t xml:space="preserve">     'sensor': 'hareket', 'esik': 1, 'operator': '==',</w:t>
              <w:br/>
              <w:t xml:space="preserve">     'aktuator': 'buzzer', 'eylem': 'ac',</w:t>
              <w:br/>
              <w:t xml:space="preserve">     'mesaj': 'Hareket algılandı, alarm!'},</w:t>
              <w:br/>
              <w:t>]</w:t>
            </w:r>
          </w:p>
        </w:tc>
        <w:tc>
          <w:tcPr>
            <w:tcW w:type="dxa" w:w="3213"/>
          </w:tcPr>
          <w:p>
            <w:r>
              <w:rPr>
                <w:sz w:val="18"/>
              </w:rPr>
              <w:t>Kural tabanlı otomasyon sistemi, yeni kurallar eklemeyi kolaylaştırır ve kodda değişiklik gerektirmez</w:t>
            </w:r>
          </w:p>
        </w:tc>
      </w:tr>
      <w:tr>
        <w:tc>
          <w:tcPr>
            <w:tcW w:type="dxa" w:w="3213"/>
          </w:tcPr>
          <w:p>
            <w:r>
              <w:rPr>
                <w:sz w:val="18"/>
              </w:rPr>
              <w:t>Modüler proje yapısı</w:t>
            </w:r>
          </w:p>
        </w:tc>
        <w:tc>
          <w:tcPr>
            <w:tcW w:type="dxa" w:w="3213"/>
          </w:tcPr>
          <w:p>
            <w:r>
              <w:rPr>
                <w:sz w:val="18"/>
              </w:rPr>
              <w:t># main.py - Ana kontrol döngüsü</w:t>
              <w:br/>
              <w:t>from sensors import SicaklikSensor, HareketSensor, IsikSensor</w:t>
              <w:br/>
              <w:t>from actuators import Role, Servo, Buzzer</w:t>
              <w:br/>
              <w:t>from rules import kurallari_degerlendir</w:t>
              <w:br/>
              <w:t>import threading, time</w:t>
              <w:br/>
              <w:br/>
              <w:t># Sensörleri oluştur</w:t>
              <w:br/>
              <w:t>sicaklik = SicaklikSensor(pin=4)</w:t>
              <w:br/>
              <w:t>hareket = HareketSensor(pin=17)</w:t>
              <w:br/>
              <w:br/>
              <w:t># Aktüatörleri oluştur</w:t>
              <w:br/>
              <w:t>fan = Role(pin=5, ad='Fan')</w:t>
              <w:br/>
              <w:t>lamba = Role(pin=6, ad='Lamba')</w:t>
              <w:br/>
              <w:br/>
              <w:t># Ana döngü</w:t>
              <w:br/>
              <w:t>def kontrol_dongusu():</w:t>
              <w:br/>
              <w:t xml:space="preserve">    while True:</w:t>
              <w:br/>
              <w:t xml:space="preserve">        veri = {'sicaklik': sicaklik.oku(),</w:t>
              <w:br/>
              <w:t xml:space="preserve">                'hareket': hareket.oku()}</w:t>
              <w:br/>
              <w:t xml:space="preserve">        kurallari_degerlendir(veri, {'fan': fan, 'lamba': lamba})</w:t>
              <w:br/>
              <w:t xml:space="preserve">        time.sleep(2)</w:t>
              <w:br/>
              <w:br/>
              <w:t>thread = threading.Thread(target=kontrol_dongusu, daemon=True)</w:t>
              <w:br/>
              <w:t>thread.start()</w:t>
            </w:r>
          </w:p>
        </w:tc>
        <w:tc>
          <w:tcPr>
            <w:tcW w:type="dxa" w:w="3213"/>
          </w:tcPr>
          <w:p>
            <w:r>
              <w:rPr>
                <w:sz w:val="18"/>
              </w:rPr>
              <w:t>Modüler yapı ile her bileşen bağımsız geliştirilebilir, test edilebilir ve bakımı kolaylaşır</w:t>
            </w:r>
          </w:p>
        </w:tc>
      </w:tr>
    </w:tbl>
    <w:p/>
    <w:p>
      <w:pPr>
        <w:spacing w:before="200"/>
      </w:pPr>
      <w:r>
        <w:rPr>
          <w:b/>
          <w:color w:val="E65C00"/>
          <w:sz w:val="24"/>
        </w:rPr>
        <w:t xml:space="preserve">  Görseller ve Tablolar</w:t>
      </w:r>
    </w:p>
    <w:p>
      <w:pPr>
        <w:pStyle w:val="ListBullet"/>
      </w:pPr>
      <w:r>
        <w:rPr>
          <w:sz w:val="20"/>
        </w:rPr>
        <w:t>Akıllı ev sistem blok şeması (sensörler &gt; Pi &gt; aktüatörler &gt; web)</w:t>
      </w:r>
    </w:p>
    <w:p>
      <w:pPr>
        <w:pStyle w:val="ListBullet"/>
      </w:pPr>
      <w:r>
        <w:rPr>
          <w:sz w:val="20"/>
        </w:rPr>
        <w:t>Veri akış diyagramı ve otomasyon karar ağacı</w:t>
      </w:r>
    </w:p>
    <w:p>
      <w:pPr>
        <w:spacing w:before="200"/>
      </w:pPr>
      <w:r>
        <w:rPr>
          <w:b/>
          <w:color w:val="E65C00"/>
          <w:sz w:val="24"/>
        </w:rPr>
        <w:t xml:space="preserve">  Analoji ve Benzetmeler</w:t>
      </w:r>
    </w:p>
    <w:p>
      <w:r>
        <w:rPr>
          <w:b/>
          <w:color w:val="E65C00"/>
          <w:sz w:val="20"/>
        </w:rPr>
        <w:t xml:space="preserve">  1. </w:t>
      </w:r>
      <w:r>
        <w:rPr>
          <w:sz w:val="20"/>
        </w:rPr>
        <w:t>Akıllı ev sistemi = İnsan vücudu gibidir: Sensörler = duyu organları (göz, kulak, deri), Raspberry Pi = beyin (verileri işler, karar verir), Aktüatörler = kaslar (eylemleri gerçekleştirir), Web arayüzü = bilinç (durumu izleme ve müdahale). Modüler mimari = Lego gibidir: Her parça bağımsızdır ama birlikte güçlü bir yapı oluşturur</w:t>
      </w:r>
    </w:p>
    <w:p>
      <w:pPr>
        <w:spacing w:before="200"/>
      </w:pPr>
      <w:r>
        <w:rPr>
          <w:b/>
          <w:color w:val="E65C00"/>
          <w:sz w:val="24"/>
        </w:rPr>
        <w:t xml:space="preserve">  Öğrenci Soru-Cevap</w:t>
      </w:r>
    </w:p>
    <w:p>
      <w:pPr>
        <w:pStyle w:val="ListBullet"/>
      </w:pPr>
      <w:r>
        <w:rPr>
          <w:sz w:val="20"/>
        </w:rPr>
        <w:t>Akıllı ev sisteminin temel katmanları nelerdir?</w:t>
      </w:r>
    </w:p>
    <w:p>
      <w:pPr>
        <w:pStyle w:val="ListBullet"/>
      </w:pPr>
      <w:r>
        <w:rPr>
          <w:sz w:val="20"/>
        </w:rPr>
        <w:t>GPIO pin planlamasında nelere dikkat edilmelidir?</w:t>
      </w:r>
    </w:p>
    <w:p>
      <w:pPr>
        <w:pStyle w:val="ListBullet"/>
      </w:pPr>
      <w:r>
        <w:rPr>
          <w:sz w:val="20"/>
        </w:rPr>
        <w:t>Modüler yazılım mimarisinin avantajları nelerdir?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"Akıllı Ev Proje Planı Hazırlama"</w:t>
      </w:r>
    </w:p>
    <w:p>
      <w:r>
        <w:rPr>
          <w:b/>
          <w:color w:val="1B2A4A"/>
          <w:sz w:val="20"/>
        </w:rPr>
        <w:t xml:space="preserve">Türü: </w:t>
      </w:r>
      <w:r>
        <w:rPr>
          <w:sz w:val="20"/>
        </w:rPr>
        <w:t>Grup projesi ve sunum</w:t>
      </w:r>
    </w:p>
    <w:p>
      <w:r>
        <w:rPr>
          <w:b/>
          <w:color w:val="1B2A4A"/>
          <w:sz w:val="20"/>
        </w:rPr>
        <w:t xml:space="preserve">Amacı: </w:t>
      </w:r>
      <w:r>
        <w:rPr>
          <w:sz w:val="20"/>
        </w:rPr>
        <w:t>Gerçekçi bir akıllı ev sistemi için kapsamlı proje planı hazırlama</w:t>
      </w:r>
    </w:p>
    <w:p>
      <w:pPr>
        <w:spacing w:before="200"/>
      </w:pPr>
      <w:r>
        <w:rPr>
          <w:b/>
          <w:color w:val="6A1B9A"/>
          <w:sz w:val="24"/>
        </w:rPr>
        <w:t xml:space="preserve">  Yönerge Adımları</w:t>
      </w:r>
    </w:p>
    <w:p>
      <w:r>
        <w:rPr>
          <w:b/>
          <w:color w:val="6A1B9A"/>
          <w:sz w:val="20"/>
        </w:rPr>
        <w:t xml:space="preserve">  1. </w:t>
      </w:r>
      <w:r>
        <w:rPr>
          <w:sz w:val="20"/>
        </w:rPr>
        <w:t>Grubunuzun akıllı ev senaryosunu belirleyin (yaşlı bakımı, enerji tasarrufu, güvenlik, sera vb.)</w:t>
      </w:r>
    </w:p>
    <w:p>
      <w:r>
        <w:rPr>
          <w:b/>
          <w:color w:val="6A1B9A"/>
          <w:sz w:val="20"/>
        </w:rPr>
        <w:t xml:space="preserve">  2. </w:t>
      </w:r>
      <w:r>
        <w:rPr>
          <w:sz w:val="20"/>
        </w:rPr>
        <w:t>En az 4 sensör ve 3 aktüatör seçin, GPIO pin atamasını yapın ve devre şemasını çizin</w:t>
      </w:r>
    </w:p>
    <w:p>
      <w:r>
        <w:rPr>
          <w:b/>
          <w:color w:val="6A1B9A"/>
          <w:sz w:val="20"/>
        </w:rPr>
        <w:t xml:space="preserve">  3. </w:t>
      </w:r>
      <w:r>
        <w:rPr>
          <w:sz w:val="20"/>
        </w:rPr>
        <w:t>5 otomasyon kuralı belirleyin ve veri akış diyagramını oluşturun</w:t>
      </w:r>
    </w:p>
    <w:p>
      <w:r>
        <w:rPr>
          <w:b/>
          <w:color w:val="6A1B9A"/>
          <w:sz w:val="20"/>
        </w:rPr>
        <w:t xml:space="preserve">  4. </w:t>
      </w:r>
      <w:r>
        <w:rPr>
          <w:sz w:val="20"/>
        </w:rPr>
        <w:t>Web dashboard wireframe çizin: hangi veriler gösterilecek, hangi kontroller olacak?</w:t>
      </w:r>
    </w:p>
    <w:p>
      <w:r>
        <w:rPr>
          <w:b/>
          <w:color w:val="1B2A4A"/>
          <w:sz w:val="20"/>
        </w:rPr>
        <w:t xml:space="preserve">Beklenen Ürün: </w:t>
      </w:r>
      <w:r>
        <w:rPr>
          <w:sz w:val="20"/>
        </w:rPr>
        <w:t>Kapsamlı proje planı: senaryo tanımı, bileşen listesi, pin ataması, devre şeması, kural tablosu, veri akış diyagramı ve web arayüz tasarımı</w:t>
      </w:r>
    </w:p>
    <w:p>
      <w:pPr>
        <w:spacing w:before="200"/>
      </w:pPr>
      <w:r>
        <w:rPr>
          <w:b/>
          <w:color w:val="6A1B9A"/>
          <w:sz w:val="24"/>
        </w:rPr>
        <w:t xml:space="preserve">  Transfer Soruları</w:t>
      </w:r>
    </w:p>
    <w:p>
      <w:r>
        <w:rPr>
          <w:b/>
          <w:color w:val="6A1B9A"/>
          <w:sz w:val="20"/>
        </w:rPr>
        <w:t xml:space="preserve">  1. </w:t>
      </w:r>
      <w:r>
        <w:rPr>
          <w:sz w:val="20"/>
        </w:rPr>
        <w:t>Sistem tasarımı ve proje planlama becerileri tüm mühendislik projelerinde, yazılım geliştirmede ve IoT çözümlerinde temel yetkinliktir.</w:t>
      </w:r>
    </w:p>
    <w:p>
      <w:r>
        <w:rPr>
          <w:b/>
          <w:color w:val="1B2A4A"/>
          <w:sz w:val="20"/>
        </w:rPr>
        <w:t xml:space="preserve">İlişkili Disiplinler: </w:t>
      </w:r>
      <w:r>
        <w:rPr>
          <w:sz w:val="20"/>
        </w:rPr>
        <w:t>Sistem mühendisliği, yazılım mimarisi, IoT, proje yönetimi, kullanıcı arayüzü tasarımı</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Projenizde 15 GPIO pini kullanmanız gerekiyor ama bazı pinler özel fonksiyonlara ayrılmış (I2C, SPI). Pin çakışmasını nasıl çözersiniz?</w:t>
            </w:r>
          </w:p>
        </w:tc>
      </w:tr>
    </w:tbl>
    <w:p/>
    <w:p>
      <w:r>
        <w:rPr>
          <w:b/>
          <w:color w:val="1B2A4A"/>
          <w:sz w:val="20"/>
        </w:rPr>
        <w:t xml:space="preserve">Yaratıcı Görev: </w:t>
      </w:r>
      <w:r>
        <w:rPr>
          <w:sz w:val="20"/>
        </w:rPr>
        <w:t>Akıllı ev sisteminize yapay zeka ekleseydiniz (örneğin kullanıcı alışkanlıklarını öğrenen bir sistem), hangi verileri toplayıp nasıl bir model eğitirdiniz?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Akıllı ev sistemi bileşenleri ve katmanları anlaşıldı mı?</w:t>
      </w:r>
    </w:p>
    <w:p>
      <w:r>
        <w:rPr>
          <w:sz w:val="20"/>
        </w:rPr>
        <w:t xml:space="preserve">  ☐  GPIO pin planlama ve çakışma kontrolü yapılabiliyor mu?</w:t>
      </w:r>
    </w:p>
    <w:p>
      <w:r>
        <w:rPr>
          <w:sz w:val="20"/>
        </w:rPr>
        <w:t xml:space="preserve">  ☐  Modüler yazılım mimarisi kavramı anlaşıldı mı?</w:t>
      </w:r>
    </w:p>
    <w:p>
      <w:pPr>
        <w:spacing w:before="200"/>
      </w:pPr>
      <w:r>
        <w:rPr>
          <w:b/>
          <w:color w:val="2E7D32"/>
          <w:sz w:val="24"/>
        </w:rPr>
        <w:t xml:space="preserve">  Öz Değerlendirme Soruları</w:t>
      </w:r>
    </w:p>
    <w:p>
      <w:r>
        <w:rPr>
          <w:b/>
          <w:color w:val="2E7D32"/>
          <w:sz w:val="20"/>
        </w:rPr>
        <w:t xml:space="preserve">  1. </w:t>
      </w:r>
      <w:r>
        <w:rPr>
          <w:sz w:val="20"/>
        </w:rPr>
        <w:t>Akıllı ev sisteminin 4 temel katmanı nelerdir?</w:t>
      </w:r>
    </w:p>
    <w:p>
      <w:r>
        <w:rPr>
          <w:b/>
          <w:color w:val="2E7D32"/>
          <w:sz w:val="20"/>
        </w:rPr>
        <w:t xml:space="preserve">  2. </w:t>
      </w:r>
      <w:r>
        <w:rPr>
          <w:sz w:val="20"/>
        </w:rPr>
        <w:t>GPIO pin atamasında hangi pinler özel amaçlar için ayrılmalıdır?</w:t>
      </w:r>
    </w:p>
    <w:p>
      <w:r>
        <w:rPr>
          <w:b/>
          <w:color w:val="2E7D32"/>
          <w:sz w:val="20"/>
        </w:rPr>
        <w:t xml:space="preserve">  3. </w:t>
      </w:r>
      <w:r>
        <w:rPr>
          <w:sz w:val="20"/>
        </w:rPr>
        <w:t>Modüler mimari neden tek dosyalı yapıdan üstündür?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Akıllı ev sisteminde sensör verisi hangi yolu izler?</w:t>
            </w:r>
          </w:p>
        </w:tc>
        <w:tc>
          <w:tcPr>
            <w:tcW w:type="dxa" w:w="3213"/>
          </w:tcPr>
          <w:p>
            <w:r>
              <w:rPr>
                <w:sz w:val="18"/>
              </w:rPr>
              <w:t>A) Aktüatör &gt; Sensör &gt; Pi  B) Sensör &gt; Pi &gt; Aktüatör  C) Web &gt; Sensör &gt; Aktüatör  D) Pi &gt; Sensör &gt; Web</w:t>
            </w:r>
          </w:p>
        </w:tc>
        <w:tc>
          <w:tcPr>
            <w:tcW w:type="dxa" w:w="3213"/>
          </w:tcPr>
          <w:p>
            <w:r>
              <w:rPr>
                <w:sz w:val="18"/>
              </w:rPr>
              <w:t>B</w:t>
            </w:r>
          </w:p>
        </w:tc>
      </w:tr>
      <w:tr>
        <w:tc>
          <w:tcPr>
            <w:tcW w:type="dxa" w:w="3213"/>
          </w:tcPr>
          <w:p>
            <w:r>
              <w:rPr>
                <w:sz w:val="18"/>
              </w:rPr>
              <w:t>GPIO2 ve GPIO3 pinleri hangi iletişim protokolü için ayrılmalıdır?</w:t>
            </w:r>
          </w:p>
        </w:tc>
        <w:tc>
          <w:tcPr>
            <w:tcW w:type="dxa" w:w="3213"/>
          </w:tcPr>
          <w:p>
            <w:r>
              <w:rPr>
                <w:sz w:val="18"/>
              </w:rPr>
              <w:t>A) UART  B) SPI  C) I2C  D) PWM</w:t>
            </w:r>
          </w:p>
        </w:tc>
        <w:tc>
          <w:tcPr>
            <w:tcW w:type="dxa" w:w="3213"/>
          </w:tcPr>
          <w:p>
            <w:r>
              <w:rPr>
                <w:sz w:val="18"/>
              </w:rPr>
              <w:t>C</w:t>
            </w:r>
          </w:p>
        </w:tc>
      </w:tr>
      <w:tr>
        <w:tc>
          <w:tcPr>
            <w:tcW w:type="dxa" w:w="3213"/>
          </w:tcPr>
          <w:p>
            <w:r>
              <w:rPr>
                <w:sz w:val="18"/>
              </w:rPr>
              <w:t>Modüler yazılım mimarisinde sensör okuma kodları nerede bulunmalıdır?</w:t>
            </w:r>
          </w:p>
        </w:tc>
        <w:tc>
          <w:tcPr>
            <w:tcW w:type="dxa" w:w="3213"/>
          </w:tcPr>
          <w:p>
            <w:r>
              <w:rPr>
                <w:sz w:val="18"/>
              </w:rPr>
              <w:t>A) main.py  B) app.py  C) sensors.py  D) rules.py</w:t>
            </w:r>
          </w:p>
        </w:tc>
        <w:tc>
          <w:tcPr>
            <w:tcW w:type="dxa" w:w="3213"/>
          </w:tcPr>
          <w:p>
            <w:r>
              <w:rPr>
                <w:sz w:val="18"/>
              </w:rPr>
              <w:t>C</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Ticari akıllı ev sistemleri (Google Home, Amazon Alexa) ile Raspberry Pi tabanlı DIY sistemler arasındaki farklar nelerdir? Hangi durumlarda hangisi tercih edilmelidir?</w:t>
      </w:r>
    </w:p>
    <w:p>
      <w:r>
        <w:rPr>
          <w:b/>
          <w:color w:val="2E7D32"/>
          <w:sz w:val="20"/>
        </w:rPr>
        <w:t>Eleştirel Düşünme:</w:t>
      </w:r>
    </w:p>
    <w:p>
      <w:r>
        <w:rPr>
          <w:b/>
          <w:color w:val="2E7D32"/>
          <w:sz w:val="20"/>
        </w:rPr>
        <w:t xml:space="preserve">  1. </w:t>
      </w:r>
      <w:r>
        <w:rPr>
          <w:sz w:val="20"/>
        </w:rPr>
        <w:t>Akıllı ev sistemlerinde veri güvenliği ve mahremiyet riskleri nelerdir? Sensörlerin sürekli veri toplaması etik bir sorun mudur?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"Akıllı Ev Sistem Tasarımı Uygulaması"</w:t>
      </w:r>
    </w:p>
    <w:p>
      <w:r>
        <w:rPr>
          <w:b/>
          <w:color w:val="1B2A4A"/>
          <w:sz w:val="20"/>
        </w:rPr>
        <w:t xml:space="preserve">Hedef: </w:t>
      </w:r>
      <w:r>
        <w:rPr>
          <w:sz w:val="20"/>
        </w:rPr>
        <w:t>Akıllı ev projesi için kapsamlı sistem tasarımı ve planlama yapma</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Kullanılacak sensör ve aktüatörleri listeleyin ve her biri için GPIO pinini belirleyin</w:t>
            </w:r>
          </w:p>
        </w:tc>
        <w:tc>
          <w:tcPr>
            <w:tcW w:type="dxa" w:w="3213"/>
          </w:tcPr>
          <w:p>
            <w:r>
              <w:rPr>
                <w:sz w:val="18"/>
              </w:rPr>
              <w:t>5 dk</w:t>
            </w:r>
          </w:p>
        </w:tc>
      </w:tr>
      <w:tr>
        <w:tc>
          <w:tcPr>
            <w:tcW w:type="dxa" w:w="3213"/>
          </w:tcPr>
          <w:p>
            <w:r>
              <w:rPr>
                <w:sz w:val="18"/>
              </w:rPr>
              <w:t>2</w:t>
            </w:r>
          </w:p>
        </w:tc>
        <w:tc>
          <w:tcPr>
            <w:tcW w:type="dxa" w:w="3213"/>
          </w:tcPr>
          <w:p>
            <w:r>
              <w:rPr>
                <w:sz w:val="18"/>
              </w:rPr>
              <w:t>Otomasyon kurallarını tablo halinde yazın (koşul &gt; eylem)</w:t>
            </w:r>
          </w:p>
        </w:tc>
        <w:tc>
          <w:tcPr>
            <w:tcW w:type="dxa" w:w="3213"/>
          </w:tcPr>
          <w:p>
            <w:r>
              <w:rPr>
                <w:sz w:val="18"/>
              </w:rPr>
              <w:t>5 dk</w:t>
            </w:r>
          </w:p>
        </w:tc>
      </w:tr>
      <w:tr>
        <w:tc>
          <w:tcPr>
            <w:tcW w:type="dxa" w:w="3213"/>
          </w:tcPr>
          <w:p>
            <w:r>
              <w:rPr>
                <w:sz w:val="18"/>
              </w:rPr>
              <w:t>3</w:t>
            </w:r>
          </w:p>
        </w:tc>
        <w:tc>
          <w:tcPr>
            <w:tcW w:type="dxa" w:w="3213"/>
          </w:tcPr>
          <w:p>
            <w:r>
              <w:rPr>
                <w:sz w:val="18"/>
              </w:rPr>
              <w:t>Veri akış diyagramını çizin ve modüler dosya yapısını planlayın</w:t>
            </w:r>
          </w:p>
        </w:tc>
        <w:tc>
          <w:tcPr>
            <w:tcW w:type="dxa" w:w="3213"/>
          </w:tcPr>
          <w:p>
            <w:r>
              <w:rPr>
                <w:sz w:val="18"/>
              </w:rPr>
              <w:t>5 dk</w:t>
            </w:r>
          </w:p>
        </w:tc>
      </w:tr>
      <w:tr>
        <w:tc>
          <w:tcPr>
            <w:tcW w:type="dxa" w:w="3213"/>
          </w:tcPr>
          <w:p>
            <w:r>
              <w:rPr>
                <w:sz w:val="18"/>
              </w:rPr>
              <w:t>4</w:t>
            </w:r>
          </w:p>
        </w:tc>
        <w:tc>
          <w:tcPr>
            <w:tcW w:type="dxa" w:w="3213"/>
          </w:tcPr>
          <w:p>
            <w:r>
              <w:rPr>
                <w:sz w:val="18"/>
              </w:rPr>
              <w:t>Web dashboard wireframe'ini çizin ve gösterilecek verileri/kontrolleri belirleyin</w:t>
            </w:r>
          </w:p>
        </w:tc>
        <w:tc>
          <w:tcPr>
            <w:tcW w:type="dxa" w:w="3213"/>
          </w:tcPr>
          <w:p>
            <w:r>
              <w:rPr>
                <w:sz w:val="18"/>
              </w:rPr>
              <w:t>5 dk</w:t>
            </w:r>
          </w:p>
        </w:tc>
      </w:tr>
    </w:tbl>
    <w:p/>
    <w:p>
      <w:r>
        <w:rPr>
          <w:b/>
          <w:color w:val="1B2A4A"/>
          <w:sz w:val="20"/>
        </w:rPr>
        <w:t xml:space="preserve">Tamamlanma Kriteri: </w:t>
      </w:r>
      <w:r>
        <w:rPr>
          <w:sz w:val="20"/>
        </w:rPr>
        <w:t>Proje planı en az 4 sensör, 3 aktüatör, 5 otomasyon kuralı ve web arayüz tasarımı içermeli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"Akıllı Ev Sistem Tasarım Gösterimi"</w:t>
      </w:r>
    </w:p>
    <w:p>
      <w:r>
        <w:rPr>
          <w:b/>
          <w:color w:val="1B2A4A"/>
          <w:sz w:val="20"/>
        </w:rPr>
        <w:t xml:space="preserve">Eğitmenin Gösterdiği: </w:t>
      </w:r>
      <w:r>
        <w:rPr>
          <w:sz w:val="20"/>
        </w:rPr>
        <w:t>Örnek bir akıllı ev projesinin tasarım sürecini adım adım gösterir: gereksinim, pin planlama, mimari, web arayüz.</w:t>
      </w:r>
    </w:p>
    <w:p>
      <w:r>
        <w:rPr>
          <w:b/>
          <w:color w:val="1B2A4A"/>
          <w:sz w:val="20"/>
        </w:rPr>
        <w:t xml:space="preserve">Öğrencinin Tekrarladığı: </w:t>
      </w:r>
      <w:r>
        <w:rPr>
          <w:sz w:val="20"/>
        </w:rPr>
        <w:t>Eğitmeni izler ve kendi grubunun projesini aynı metodoloji ile tasarlar.</w:t>
      </w:r>
    </w:p>
    <w:p>
      <w:r>
        <w:rPr>
          <w:b/>
          <w:color w:val="1B2A4A"/>
          <w:sz w:val="20"/>
        </w:rPr>
        <w:t xml:space="preserve">Dikkat Noktaları: </w:t>
      </w:r>
      <w:r>
        <w:rPr>
          <w:sz w:val="20"/>
        </w:rPr>
        <w:t>Pin çakışmalarını mutlaka kontrol edin ve güç tüketimini hesaplayın; harici güç kaynağı gerekebilir.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Pin Planlama</w:t>
            </w:r>
          </w:p>
        </w:tc>
        <w:tc>
          <w:tcPr>
            <w:tcW w:type="dxa" w:w="3213"/>
          </w:tcPr>
          <w:p>
            <w:r>
              <w:rPr>
                <w:sz w:val="18"/>
              </w:rPr>
              <w:t>8 bileşenli bir sistem için GPIO pin atama tablosu oluşturun ve çakışma olmadığını doğrulayın</w:t>
            </w:r>
          </w:p>
        </w:tc>
        <w:tc>
          <w:tcPr>
            <w:tcW w:type="dxa" w:w="3213"/>
          </w:tcPr>
          <w:p>
            <w:r>
              <w:rPr>
                <w:sz w:val="18"/>
              </w:rPr>
              <w:t>Kolay</w:t>
            </w:r>
          </w:p>
        </w:tc>
      </w:tr>
      <w:tr>
        <w:tc>
          <w:tcPr>
            <w:tcW w:type="dxa" w:w="3213"/>
          </w:tcPr>
          <w:p>
            <w:r>
              <w:rPr>
                <w:sz w:val="18"/>
              </w:rPr>
              <w:t>Otomasyon Kuralları</w:t>
            </w:r>
          </w:p>
        </w:tc>
        <w:tc>
          <w:tcPr>
            <w:tcW w:type="dxa" w:w="3213"/>
          </w:tcPr>
          <w:p>
            <w:r>
              <w:rPr>
                <w:sz w:val="18"/>
              </w:rPr>
              <w:t>5 farklı otomasyon kuralı yazın ve kural çakışması durumlarını belirleyin (fan ve ısıtıcı aynı anda?)</w:t>
            </w:r>
          </w:p>
        </w:tc>
        <w:tc>
          <w:tcPr>
            <w:tcW w:type="dxa" w:w="3213"/>
          </w:tcPr>
          <w:p>
            <w:r>
              <w:rPr>
                <w:sz w:val="18"/>
              </w:rPr>
              <w:t>Orta</w:t>
            </w:r>
          </w:p>
        </w:tc>
      </w:tr>
      <w:tr>
        <w:tc>
          <w:tcPr>
            <w:tcW w:type="dxa" w:w="3213"/>
          </w:tcPr>
          <w:p>
            <w:r>
              <w:rPr>
                <w:sz w:val="18"/>
              </w:rPr>
              <w:t>Tam Sistem Tasarımı</w:t>
            </w:r>
          </w:p>
        </w:tc>
        <w:tc>
          <w:tcPr>
            <w:tcW w:type="dxa" w:w="3213"/>
          </w:tcPr>
          <w:p>
            <w:r>
              <w:rPr>
                <w:sz w:val="18"/>
              </w:rPr>
              <w:t>3 odalı bir ev için kapsamlı akıllı ev planı hazırlayın: her oda için sensör/aktüatör, merkezi kontrol ve web arayüz</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"Akıllı Sera Otomasyon Projesi"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tarım kooperatifi 50m² sera için akıllı otomasyon sistemi istiyor. Gereksinimler: sıcaklık/nem izleme, otomatik sulama (toprak nemi eşik altına düşünce), havalandırma (sıcaklık yükselince fan), aydınlatma (gün ışığı yetersizken), web dashboard (tüm verileri göster), alarm (sıcaklık çok yükselirse). Tam sistem tasarımını yapın.</w:t>
            </w:r>
          </w:p>
        </w:tc>
      </w:tr>
    </w:tbl>
    <w:p/>
    <w:p>
      <w:r>
        <w:rPr>
          <w:b/>
          <w:color w:val="1B2A4A"/>
          <w:sz w:val="20"/>
        </w:rPr>
        <w:t xml:space="preserve">Beklenen Çıktı: </w:t>
      </w:r>
      <w:r>
        <w:rPr>
          <w:sz w:val="20"/>
        </w:rPr>
        <w:t>Sera otomasyon sistem tasarımı: bileşen listesi, devre şeması, otomasyon kuralları, veri akış diyagramı ve web arayüz wireframe'i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akıllı ev sistemi kavramını, katmanlı mimariyi, modüler yazılım yapısını, GPIO pin planlamasını ve proje tasarım metodolojisini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Akıllı Ev Sistemi</w:t>
            </w:r>
          </w:p>
        </w:tc>
        <w:tc>
          <w:tcPr>
            <w:tcW w:type="dxa" w:w="4819"/>
            <w:shd w:fill="F5F5F5"/>
          </w:tcPr>
          <w:p>
            <w:r>
              <w:rPr>
                <w:b/>
                <w:color w:val="1B2A4A"/>
                <w:sz w:val="20"/>
              </w:rPr>
              <w:t xml:space="preserve">  Katmanlı Mimari</w:t>
            </w:r>
          </w:p>
        </w:tc>
      </w:tr>
      <w:tr>
        <w:tc>
          <w:tcPr>
            <w:tcW w:type="dxa" w:w="4819"/>
            <w:shd w:fill="F5F5F5"/>
          </w:tcPr>
          <w:p>
            <w:r>
              <w:rPr>
                <w:b/>
                <w:color w:val="1B2A4A"/>
                <w:sz w:val="20"/>
              </w:rPr>
              <w:t xml:space="preserve">  Modüler Yazılım</w:t>
            </w:r>
          </w:p>
        </w:tc>
        <w:tc>
          <w:tcPr>
            <w:tcW w:type="dxa" w:w="4819"/>
            <w:shd w:fill="F5F5F5"/>
          </w:tcPr>
          <w:p>
            <w:r>
              <w:rPr>
                <w:b/>
                <w:color w:val="1B2A4A"/>
                <w:sz w:val="20"/>
              </w:rPr>
              <w:t xml:space="preserve">  GPIO Pin Planlama</w:t>
            </w:r>
          </w:p>
        </w:tc>
      </w:tr>
      <w:tr>
        <w:tc>
          <w:tcPr>
            <w:tcW w:type="dxa" w:w="4819"/>
            <w:shd w:fill="F5F5F5"/>
          </w:tcPr>
          <w:p>
            <w:r>
              <w:rPr>
                <w:b/>
                <w:color w:val="1B2A4A"/>
                <w:sz w:val="20"/>
              </w:rPr>
              <w:t xml:space="preserve">  Veri Akış Diyagramı</w:t>
            </w:r>
          </w:p>
        </w:tc>
        <w:tc>
          <w:tcPr>
            <w:tcW w:type="dxa" w:w="4819"/>
          </w:tcPr>
          <w:p/>
        </w:tc>
      </w:tr>
    </w:tbl>
    <w:p/>
    <w:p>
      <w:pPr>
        <w:spacing w:before="200"/>
      </w:pPr>
      <w:r>
        <w:rPr>
          <w:b/>
          <w:color w:val="757575"/>
          <w:sz w:val="24"/>
        </w:rPr>
        <w:t xml:space="preserve">  Bir Sonraki Dersle Köprü</w:t>
      </w:r>
    </w:p>
    <w:p>
      <w:r>
        <w:rPr>
          <w:sz w:val="20"/>
        </w:rPr>
        <w:t>Bir sonraki derste tasarladığımız sistemi gerçekleştirmeye başlayacağız: çoklu sensör entegrasyonu ve veri toplama.</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Evinizin bir odası için akıllı oda sistemi tasarlayın: en az 3 sensör, 2 aktüatör, 4 otomasyon kuralı. GPIO pin tablosu, devre şeması ve web arayüz taslağını hazırlayın.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Büyük kağıt ve renkli kalemler hazırlayın</w:t>
      </w:r>
    </w:p>
    <w:p>
      <w:pPr>
        <w:pStyle w:val="ListBullet"/>
      </w:pPr>
      <w:r>
        <w:rPr>
          <w:sz w:val="20"/>
        </w:rPr>
        <w:t>Sensör/aktüatör kataloğu baskısı hazırlayın</w:t>
      </w:r>
    </w:p>
    <w:p>
      <w:pPr>
        <w:pStyle w:val="ListBullet"/>
      </w:pPr>
      <w:r>
        <w:rPr>
          <w:sz w:val="20"/>
        </w:rPr>
        <w:t>Örnek akıllı ev projesi videosu hazırlayın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Öğrenciler çok karmaşık sistem tasarlıyor</w:t>
            </w:r>
          </w:p>
        </w:tc>
        <w:tc>
          <w:tcPr>
            <w:tcW w:type="dxa" w:w="4819"/>
          </w:tcPr>
          <w:p>
            <w:r>
              <w:rPr>
                <w:sz w:val="18"/>
              </w:rPr>
              <w:t>Basit başlayın: önce 2 sensör + 1 aktüatör ile çalışan minimal sistem, sonra genişletin</w:t>
            </w:r>
          </w:p>
        </w:tc>
      </w:tr>
      <w:tr>
        <w:tc>
          <w:tcPr>
            <w:tcW w:type="dxa" w:w="4819"/>
          </w:tcPr>
          <w:p>
            <w:r>
              <w:rPr>
                <w:sz w:val="18"/>
              </w:rPr>
              <w:t>GPIO pin çakışması</w:t>
            </w:r>
          </w:p>
        </w:tc>
        <w:tc>
          <w:tcPr>
            <w:tcW w:type="dxa" w:w="4819"/>
          </w:tcPr>
          <w:p>
            <w:r>
              <w:rPr>
                <w:sz w:val="18"/>
              </w:rPr>
              <w:t>Pin atama tablosunu merkezi tutun ve özel pinleri (I2C, SPI, UART) koru</w:t>
            </w:r>
          </w:p>
        </w:tc>
      </w:tr>
    </w:tbl>
    <w:p/>
    <w:p>
      <w:r>
        <w:rPr>
          <w:b/>
          <w:color w:val="1B2A4A"/>
          <w:sz w:val="20"/>
        </w:rPr>
        <w:t xml:space="preserve">Zaman Yönetimi: </w:t>
      </w:r>
      <w:r>
        <w:rPr>
          <w:sz w:val="20"/>
        </w:rPr>
        <w:t>Sistem kavramına 8 dk, tasarım çalışmasına 15 dk, sunum ve tartışmaya 7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Sensör/aktüatör yoksa tüm tasarım kağıt üzerinde yapılır ve simülasyon ortamında (Wokwi) test edilir.</w:t>
            </w:r>
          </w:p>
        </w:tc>
      </w:tr>
    </w:tbl>
    <w:p/>
    <w:p>
      <w:r>
        <w:br w:type="page"/>
      </w:r>
    </w:p>
    <w:p>
      <w:pPr>
        <w:jc w:val="center"/>
      </w:pPr>
      <w:r>
        <w:rPr>
          <w:b/>
          <w:color w:val="1B2A4A"/>
          <w:sz w:val="36"/>
        </w:rPr>
        <w:t>━━━  58. SAAT  ━━━</w:t>
      </w:r>
    </w:p>
    <w:p>
      <w:pPr>
        <w:jc w:val="center"/>
      </w:pPr>
      <w:r>
        <w:rPr>
          <w:color w:val="2C6FAD"/>
          <w:sz w:val="32"/>
        </w:rPr>
        <w:t>Sensör Entegrasyonu ve Çoklu Veri Toplama</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Birden fazla sensörü (DHT11/22, HC-SR04, PIR, LDR) tek bir sistemde entegre eder, threading ile eş zamanlı veri toplama gerçekleştirir ve sensör verilerini yapılandırılmış formatta kaydeder.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M4-K64</w:t>
            </w:r>
          </w:p>
        </w:tc>
        <w:tc>
          <w:tcPr>
            <w:tcW w:type="dxa" w:w="3213"/>
          </w:tcPr>
          <w:p>
            <w:r>
              <w:rPr>
                <w:sz w:val="18"/>
              </w:rPr>
              <w:t>DHT11/22, HC-SR04, PIR ve LDR sensörlerini aynı Raspberry Pi üzerinde eş zamanlı çalışacak şekilde bağlar ve yapılandırır</w:t>
            </w:r>
          </w:p>
        </w:tc>
        <w:tc>
          <w:tcPr>
            <w:tcW w:type="dxa" w:w="3213"/>
          </w:tcPr>
          <w:p>
            <w:r>
              <w:rPr>
                <w:sz w:val="18"/>
              </w:rPr>
              <w:t>Uygulama</w:t>
            </w:r>
          </w:p>
        </w:tc>
      </w:tr>
      <w:tr>
        <w:tc>
          <w:tcPr>
            <w:tcW w:type="dxa" w:w="3213"/>
          </w:tcPr>
          <w:p>
            <w:r>
              <w:rPr>
                <w:sz w:val="18"/>
              </w:rPr>
              <w:t>M4-K65</w:t>
            </w:r>
          </w:p>
        </w:tc>
        <w:tc>
          <w:tcPr>
            <w:tcW w:type="dxa" w:w="3213"/>
          </w:tcPr>
          <w:p>
            <w:r>
              <w:rPr>
                <w:sz w:val="18"/>
              </w:rPr>
              <w:t>Python threading modülü ile çoklu sensör okuma işlemlerini paralel olarak gerçekleştirir</w:t>
            </w:r>
          </w:p>
        </w:tc>
        <w:tc>
          <w:tcPr>
            <w:tcW w:type="dxa" w:w="3213"/>
          </w:tcPr>
          <w:p>
            <w:r>
              <w:rPr>
                <w:sz w:val="18"/>
              </w:rPr>
              <w:t>Uygulama</w:t>
            </w:r>
          </w:p>
        </w:tc>
      </w:tr>
      <w:tr>
        <w:tc>
          <w:tcPr>
            <w:tcW w:type="dxa" w:w="3213"/>
          </w:tcPr>
          <w:p>
            <w:r>
              <w:rPr>
                <w:sz w:val="18"/>
              </w:rPr>
              <w:t>M4-K66</w:t>
            </w:r>
          </w:p>
        </w:tc>
        <w:tc>
          <w:tcPr>
            <w:tcW w:type="dxa" w:w="3213"/>
          </w:tcPr>
          <w:p>
            <w:r>
              <w:rPr>
                <w:sz w:val="18"/>
              </w:rPr>
              <w:t>Sensör verilerini sözlük yapısında toplar, zaman damgası ekler ve CSV/JSON formatında kaydeder</w:t>
            </w:r>
          </w:p>
        </w:tc>
        <w:tc>
          <w:tcPr>
            <w:tcW w:type="dxa" w:w="3213"/>
          </w:tcPr>
          <w:p>
            <w:r>
              <w:rPr>
                <w:sz w:val="18"/>
              </w:rPr>
              <w:t>Sentez</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DHT11, HC-SR04, PIR, LDR sensör kullanımı (Saat 45-52), sistem tasarımı (Saat 57)</w:t>
      </w:r>
    </w:p>
    <w:p>
      <w:pPr>
        <w:spacing w:before="200"/>
      </w:pPr>
      <w:r>
        <w:rPr>
          <w:b/>
          <w:color w:val="757575"/>
          <w:sz w:val="24"/>
        </w:rPr>
        <w:t xml:space="preserve">  Öğrencinin Bilmesi Gerekenler</w:t>
      </w:r>
    </w:p>
    <w:p>
      <w:pPr>
        <w:pStyle w:val="ListBullet"/>
      </w:pPr>
      <w:r>
        <w:rPr>
          <w:sz w:val="20"/>
        </w:rPr>
        <w:t>Her sensörün bağlantı şeması ve okuma fonksiyonu</w:t>
      </w:r>
    </w:p>
    <w:p>
      <w:pPr>
        <w:pStyle w:val="ListBullet"/>
      </w:pPr>
      <w:r>
        <w:rPr>
          <w:sz w:val="20"/>
        </w:rPr>
        <w:t>Python sözlük (dict) ve liste veri yapıları</w:t>
      </w:r>
    </w:p>
    <w:p>
      <w:pPr>
        <w:pStyle w:val="ListBullet"/>
      </w:pPr>
      <w:r>
        <w:rPr>
          <w:sz w:val="20"/>
        </w:rPr>
        <w:t>Dosya okuma/yazma işlemleri (open, write)</w:t>
      </w:r>
    </w:p>
    <w:p>
      <w:pPr>
        <w:spacing w:before="200"/>
      </w:pPr>
      <w:r>
        <w:rPr>
          <w:b/>
          <w:color w:val="757575"/>
          <w:sz w:val="24"/>
        </w:rPr>
        <w:t xml:space="preserve">  Olası Kavram Yanılgıları</w:t>
      </w:r>
    </w:p>
    <w:p>
      <w:pPr>
        <w:pStyle w:val="ListBullet"/>
      </w:pPr>
      <w:r>
        <w:rPr>
          <w:sz w:val="20"/>
        </w:rPr>
        <w:t>Her sensörü ayrı ayrı sırayla okumak yeterlidir - sıralı okuma toplam süreyi uzatır; threading ile paralel okuma çok daha hızlıdır</w:t>
      </w:r>
    </w:p>
    <w:p>
      <w:pPr>
        <w:pStyle w:val="ListBullet"/>
      </w:pPr>
      <w:r>
        <w:rPr>
          <w:sz w:val="20"/>
        </w:rPr>
        <w:t>Sensör verileri her zaman doğrudur - sensörler hatalı okuma yapabilir; veri doğrulama ve filtreleme mekanizması gereklidir</w:t>
      </w:r>
    </w:p>
    <w:p>
      <w:pPr>
        <w:spacing w:before="200"/>
      </w:pPr>
      <w:r>
        <w:rPr>
          <w:b/>
          <w:color w:val="757575"/>
          <w:sz w:val="24"/>
        </w:rPr>
        <w:t xml:space="preserve">  Hazırlık Materyalleri</w:t>
      </w:r>
    </w:p>
    <w:p>
      <w:pPr>
        <w:pStyle w:val="ListBullet"/>
      </w:pPr>
      <w:r>
        <w:rPr>
          <w:sz w:val="20"/>
        </w:rPr>
        <w:t>Raspberry Pi, geniş breadboard</w:t>
      </w:r>
    </w:p>
    <w:p>
      <w:pPr>
        <w:pStyle w:val="ListBullet"/>
      </w:pPr>
      <w:r>
        <w:rPr>
          <w:sz w:val="20"/>
        </w:rPr>
        <w:t>DHT11 veya DHT22 sensör</w:t>
      </w:r>
    </w:p>
    <w:p>
      <w:pPr>
        <w:pStyle w:val="ListBullet"/>
      </w:pPr>
      <w:r>
        <w:rPr>
          <w:sz w:val="20"/>
        </w:rPr>
        <w:t>HC-SR04 ultrasonik sensör, PIR hareket sensörü</w:t>
      </w:r>
    </w:p>
    <w:p>
      <w:pPr>
        <w:pStyle w:val="ListBullet"/>
      </w:pPr>
      <w:r>
        <w:rPr>
          <w:sz w:val="20"/>
        </w:rPr>
        <w:t>LDR + 10kΩ direnç (veya MCP3008 ADC)</w:t>
      </w:r>
    </w:p>
    <w:p>
      <w:pPr>
        <w:pStyle w:val="ListBullet"/>
      </w:pPr>
      <w:r>
        <w:rPr>
          <w:sz w:val="20"/>
        </w:rPr>
        <w:t>Jumper kablolar, 1kΩ ve 2kΩ dirençler (HC-SR04 gerilim bölücü)</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hava durumu istasyonu düşünün: aynı anda sıcaklık, nem, basınç, rüzgâr hızı ve yağış miktarını ölçer. Tüm bu sensörleri tek tek sırayla okursanız 5 saniye sürer. Threading ile paralel okursanız 1 saniyede biter. Bu derste birden fazla sensörü aynı anda okumayı ve verilerini organize etmeyi öğreneceğiz.</w:t>
      </w:r>
    </w:p>
    <w:p>
      <w:r>
        <w:rPr>
          <w:b/>
          <w:color w:val="1B2A4A"/>
          <w:sz w:val="20"/>
        </w:rPr>
        <w:t xml:space="preserve">Günlük Hayat Bağlantısı: </w:t>
      </w:r>
      <w:r>
        <w:rPr>
          <w:sz w:val="20"/>
        </w:rPr>
        <w:t>İnsan vücudu aynı anda görür, duyar, dokunur, koklar - hepsini paralel işler. Akıllı ev sistemimiz de aynı anda birden fazla sensörü okumalı. Python threading modülü bunu mümkün kılar.</w:t>
      </w:r>
    </w:p>
    <w:p>
      <w:pPr>
        <w:spacing w:before="200"/>
      </w:pPr>
      <w:r>
        <w:rPr>
          <w:b/>
          <w:color w:val="2C6FAD"/>
          <w:sz w:val="24"/>
        </w:rPr>
        <w:t xml:space="preserve">  Ön Bilgi Yoklama Soruları</w:t>
      </w:r>
    </w:p>
    <w:p>
      <w:r>
        <w:rPr>
          <w:b/>
          <w:color w:val="2C6FAD"/>
          <w:sz w:val="20"/>
        </w:rPr>
        <w:t xml:space="preserve">  1. </w:t>
      </w:r>
      <w:r>
        <w:rPr>
          <w:sz w:val="20"/>
        </w:rPr>
        <w:t>Kursiyerlerden daha önce kullandıkları sensörlerin okuma sürelerini (DHT: 2sn, HC-SR04: 0.1sn, PIR: anlık) hatırlamaları istenir.</w:t>
      </w:r>
    </w:p>
    <w:p>
      <w:pPr>
        <w:spacing w:before="200"/>
      </w:pPr>
      <w:r>
        <w:rPr>
          <w:b/>
          <w:color w:val="2C6FAD"/>
          <w:sz w:val="24"/>
        </w:rPr>
        <w:t xml:space="preserve">  Motivasyon Etkinliği: "Sıralı vs Paralel Yarış"</w:t>
      </w:r>
    </w:p>
    <w:p>
      <w:r>
        <w:rPr>
          <w:b/>
          <w:color w:val="1B2A4A"/>
          <w:sz w:val="20"/>
        </w:rPr>
        <w:t xml:space="preserve">Açıklama: </w:t>
      </w:r>
      <w:r>
        <w:rPr>
          <w:sz w:val="20"/>
        </w:rPr>
        <w:t>Kursiyerler sıralı ve paralel sensör okumanın süre farkını deneyimliyor.</w:t>
      </w:r>
    </w:p>
    <w:p>
      <w:r>
        <w:rPr>
          <w:b/>
          <w:color w:val="1B2A4A"/>
          <w:sz w:val="20"/>
        </w:rPr>
        <w:t xml:space="preserve">Yönerge: </w:t>
      </w:r>
      <w:r>
        <w:rPr>
          <w:sz w:val="20"/>
        </w:rPr>
        <w:t>Eğitmen 3 kursiyere birer görev verir: 1) 5 sn sayma 2) 3 sn sayma 3) 2 sn sayma. Sıralı yapılırsa toplam 10 sn, paralel yapılırsa 5 sn sürer. Bu analoji ile threading açıklanır.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depoda 10 farklı sensör var: 3 sıcaklık, 2 nem, 3 hareket, 2 gaz. Her sensörü sırayla okumak 15 saniye sürüyor. Depoda acil bir gaz sızıntısı olduğunda 15 saniye beklemek kabul edilemez. Bu sorunu nasıl çözersiniz?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"Çoklu Sensör Entegrasyon Laboratuvarı"</w:t>
      </w:r>
    </w:p>
    <w:p>
      <w:r>
        <w:rPr>
          <w:b/>
          <w:color w:val="1B2A4A"/>
          <w:sz w:val="20"/>
        </w:rPr>
        <w:t xml:space="preserve">Türü: </w:t>
      </w:r>
      <w:r>
        <w:rPr>
          <w:sz w:val="20"/>
        </w:rPr>
        <w:t>Bireysel uygulama ve kodlama</w:t>
      </w:r>
    </w:p>
    <w:p>
      <w:r>
        <w:rPr>
          <w:b/>
          <w:color w:val="1B2A4A"/>
          <w:sz w:val="20"/>
        </w:rPr>
        <w:t xml:space="preserve">Amacı: </w:t>
      </w:r>
      <w:r>
        <w:rPr>
          <w:sz w:val="20"/>
        </w:rPr>
        <w:t>Birden fazla sensörü tek devre ve programda birleştirme, threading ile paralel okuma</w:t>
      </w:r>
    </w:p>
    <w:p>
      <w:r>
        <w:rPr>
          <w:b/>
          <w:color w:val="1B2A4A"/>
          <w:sz w:val="20"/>
        </w:rPr>
        <w:t xml:space="preserve">Malzemeler: </w:t>
      </w:r>
      <w:r>
        <w:rPr>
          <w:sz w:val="20"/>
        </w:rPr>
        <w:t>Raspberry Pi, DHT11, HC-SR04, PIR, LDR, breadboard, dirençler, kablolar</w:t>
      </w:r>
    </w:p>
    <w:p>
      <w:pPr>
        <w:spacing w:before="200"/>
      </w:pPr>
      <w:r>
        <w:rPr>
          <w:b/>
          <w:color w:val="007A7A"/>
          <w:sz w:val="24"/>
        </w:rPr>
        <w:t xml:space="preserve">  Yönerge Adımları</w:t>
      </w:r>
    </w:p>
    <w:p>
      <w:r>
        <w:rPr>
          <w:b/>
          <w:color w:val="007A7A"/>
          <w:sz w:val="20"/>
        </w:rPr>
        <w:t xml:space="preserve">  1. </w:t>
      </w:r>
      <w:r>
        <w:rPr>
          <w:sz w:val="20"/>
        </w:rPr>
        <w:t>Tüm sensörleri breadboard üzerine bağlayın: DHT11(GPIO4), HC-SR04(TRIG:23, ECHO:24), PIR(GPIO17), LDR(GPIO27 veya ADC)</w:t>
      </w:r>
    </w:p>
    <w:p>
      <w:r>
        <w:rPr>
          <w:b/>
          <w:color w:val="007A7A"/>
          <w:sz w:val="20"/>
        </w:rPr>
        <w:t xml:space="preserve">  2. </w:t>
      </w:r>
      <w:r>
        <w:rPr>
          <w:sz w:val="20"/>
        </w:rPr>
        <w:t>Her sensör için ayrı okuma fonksiyonu yazın ve tek tek test edin</w:t>
      </w:r>
    </w:p>
    <w:p>
      <w:r>
        <w:rPr>
          <w:b/>
          <w:color w:val="007A7A"/>
          <w:sz w:val="20"/>
        </w:rPr>
        <w:t xml:space="preserve">  3. </w:t>
      </w:r>
      <w:r>
        <w:rPr>
          <w:sz w:val="20"/>
        </w:rPr>
        <w:t>threading.Thread ile her sensörü paralel okuyan çoklu thread oluşturun</w:t>
      </w:r>
    </w:p>
    <w:p>
      <w:r>
        <w:rPr>
          <w:b/>
          <w:color w:val="007A7A"/>
          <w:sz w:val="20"/>
        </w:rPr>
        <w:t xml:space="preserve">  4. </w:t>
      </w:r>
      <w:r>
        <w:rPr>
          <w:sz w:val="20"/>
        </w:rPr>
        <w:t>Sonuçları sözlükte toplayın ve zaman damgasıyla CSV dosyasına kaydedin</w:t>
      </w:r>
    </w:p>
    <w:p>
      <w:r>
        <w:rPr>
          <w:b/>
          <w:color w:val="1B2A4A"/>
          <w:sz w:val="20"/>
        </w:rPr>
        <w:t xml:space="preserve">Öğrenci Rolü: </w:t>
      </w:r>
      <w:r>
        <w:rPr>
          <w:sz w:val="20"/>
        </w:rPr>
        <w:t>Her kursiyer en az 3 sensörü entegre eder ve paralel okuma ile veri toplama gerçekleştirir.</w:t>
      </w:r>
    </w:p>
    <w:p>
      <w:r>
        <w:rPr>
          <w:b/>
          <w:color w:val="1B2A4A"/>
          <w:sz w:val="20"/>
        </w:rPr>
        <w:t xml:space="preserve">Öğretmen Rolü: </w:t>
      </w:r>
      <w:r>
        <w:rPr>
          <w:sz w:val="20"/>
        </w:rPr>
        <w:t>Threading kavramını, thread güvenliğini ve veri formatlarını (CSV, JSON) açıklar.</w:t>
      </w:r>
    </w:p>
    <w:p>
      <w:r>
        <w:rPr>
          <w:b/>
          <w:color w:val="1B2A4A"/>
          <w:sz w:val="20"/>
        </w:rPr>
        <w:t xml:space="preserve">Beklenen Ürün: </w:t>
      </w:r>
      <w:r>
        <w:rPr>
          <w:sz w:val="20"/>
        </w:rPr>
        <w:t>Çoklu sensör devresi, paralel okuma kodu ve CSV formatında sensör veri günlüğü</w:t>
      </w:r>
    </w:p>
    <w:p>
      <w:pPr>
        <w:spacing w:before="200"/>
      </w:pPr>
      <w:r>
        <w:rPr>
          <w:b/>
          <w:color w:val="007A7A"/>
          <w:sz w:val="24"/>
        </w:rPr>
        <w:t xml:space="preserve">  Araştırma Soruları</w:t>
      </w:r>
    </w:p>
    <w:p>
      <w:r>
        <w:rPr>
          <w:b/>
          <w:color w:val="007A7A"/>
          <w:sz w:val="20"/>
        </w:rPr>
        <w:t xml:space="preserve">  1. </w:t>
      </w:r>
      <w:r>
        <w:rPr>
          <w:sz w:val="20"/>
        </w:rPr>
        <w:t>Python'da threading vs multiprocessing farkı nedir? GIL (Global Interpreter Lock) sensör okuma performansını nasıl etkiler?</w:t>
      </w:r>
    </w:p>
    <w:p>
      <w:r>
        <w:rPr>
          <w:b/>
          <w:color w:val="1B2A4A"/>
          <w:sz w:val="20"/>
        </w:rPr>
        <w:t xml:space="preserve">Grupla Çalışma Kuralları: </w:t>
      </w:r>
      <w:r>
        <w:rPr>
          <w:sz w:val="20"/>
        </w:rPr>
        <w:t>En az 3 farklı sensör türü entegre edilmeli ve veriler CSV dosyasına kaydedilmelidir.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Sensör Entegrasyonu</w:t>
            </w:r>
          </w:p>
        </w:tc>
        <w:tc>
          <w:tcPr>
            <w:tcW w:type="dxa" w:w="2409"/>
          </w:tcPr>
          <w:p>
            <w:r>
              <w:rPr>
                <w:sz w:val="18"/>
              </w:rPr>
              <w:t>Farklı tip sensörlerin tek bir sistem üzerinde birlikte çalışacak şekilde bağlanması ve yönetilmesi</w:t>
            </w:r>
          </w:p>
        </w:tc>
        <w:tc>
          <w:tcPr>
            <w:tcW w:type="dxa" w:w="2409"/>
          </w:tcPr>
          <w:p>
            <w:r>
              <w:rPr>
                <w:sz w:val="18"/>
              </w:rPr>
              <w:t>Pin ataması, güç yönetimi, veri formatı uyumu, okuma zamanlaması</w:t>
            </w:r>
          </w:p>
        </w:tc>
        <w:tc>
          <w:tcPr>
            <w:tcW w:type="dxa" w:w="2409"/>
          </w:tcPr>
          <w:p>
            <w:r>
              <w:rPr>
                <w:sz w:val="18"/>
              </w:rPr>
              <w:t>Her sensörün farklı okuma süresi vardır: DHT11/22 ~2sn (minimum okuma aralığı), HC-SR04 ~0.05sn, PIR anlık, LDR anlık. Sıralı okumada toplam süre tüm sürelerin toplamıdır; paralel okumada en yavaş sensör kadar sürer</w:t>
            </w:r>
          </w:p>
        </w:tc>
      </w:tr>
      <w:tr>
        <w:tc>
          <w:tcPr>
            <w:tcW w:type="dxa" w:w="2409"/>
          </w:tcPr>
          <w:p>
            <w:r>
              <w:rPr>
                <w:sz w:val="18"/>
              </w:rPr>
              <w:t>Python Threading</w:t>
            </w:r>
          </w:p>
        </w:tc>
        <w:tc>
          <w:tcPr>
            <w:tcW w:type="dxa" w:w="2409"/>
          </w:tcPr>
          <w:p>
            <w:r>
              <w:rPr>
                <w:sz w:val="18"/>
              </w:rPr>
              <w:t>Birden fazla işlemi aynı anda (paralel) çalıştırmak için kullanılan Python modülü; I/O yoğun işlemlerde (sensör okuma, dosya, ağ) verimlidir</w:t>
            </w:r>
          </w:p>
        </w:tc>
        <w:tc>
          <w:tcPr>
            <w:tcW w:type="dxa" w:w="2409"/>
          </w:tcPr>
          <w:p>
            <w:r>
              <w:rPr>
                <w:sz w:val="18"/>
              </w:rPr>
              <w:t>threading.Thread, target, start(), join(), daemon=True</w:t>
            </w:r>
          </w:p>
        </w:tc>
        <w:tc>
          <w:tcPr>
            <w:tcW w:type="dxa" w:w="2409"/>
          </w:tcPr>
          <w:p>
            <w:r>
              <w:rPr>
                <w:sz w:val="18"/>
              </w:rPr>
              <w:t>import threading</w:t>
              <w:br/>
              <w:t>t1 = threading.Thread(target=sicaklik_oku, daemon=True)</w:t>
              <w:br/>
              <w:t>t2 = threading.Thread(target=mesafe_oku, daemon=True)</w:t>
              <w:br/>
              <w:t>t1.start(); t2.start()</w:t>
              <w:br/>
              <w:t>t1.join(); t2.join()  # Her iki thread de bitene kadar bekle</w:t>
            </w:r>
          </w:p>
        </w:tc>
      </w:tr>
      <w:tr>
        <w:tc>
          <w:tcPr>
            <w:tcW w:type="dxa" w:w="2409"/>
          </w:tcPr>
          <w:p>
            <w:r>
              <w:rPr>
                <w:sz w:val="18"/>
              </w:rPr>
              <w:t>Veri Yapılandırma</w:t>
            </w:r>
          </w:p>
        </w:tc>
        <w:tc>
          <w:tcPr>
            <w:tcW w:type="dxa" w:w="2409"/>
          </w:tcPr>
          <w:p>
            <w:r>
              <w:rPr>
                <w:sz w:val="18"/>
              </w:rPr>
              <w:t>Sensör verilerini organize, okunabilir ve işlenebilir formatta saklama</w:t>
            </w:r>
          </w:p>
        </w:tc>
        <w:tc>
          <w:tcPr>
            <w:tcW w:type="dxa" w:w="2409"/>
          </w:tcPr>
          <w:p>
            <w:r>
              <w:rPr>
                <w:sz w:val="18"/>
              </w:rPr>
              <w:t>dict (sözlük), CSV, JSON, zaman damgası</w:t>
            </w:r>
          </w:p>
        </w:tc>
        <w:tc>
          <w:tcPr>
            <w:tcW w:type="dxa" w:w="2409"/>
          </w:tcPr>
          <w:p>
            <w:r>
              <w:rPr>
                <w:sz w:val="18"/>
              </w:rPr>
              <w:t>veri = {'zaman': '2024-01-15 14:30:00', 'sicaklik': 24.5, 'nem': 60, 'mesafe': 35.2, 'hareket': False, 'isik': 450}. CSV kayıt: zaman,sicaklik,nem,mesafe,hareket,isik satırı olarak dosyaya eklenir</w:t>
            </w:r>
          </w:p>
        </w:tc>
      </w:tr>
      <w:tr>
        <w:tc>
          <w:tcPr>
            <w:tcW w:type="dxa" w:w="2409"/>
          </w:tcPr>
          <w:p>
            <w:r>
              <w:rPr>
                <w:sz w:val="18"/>
              </w:rPr>
              <w:t>Veri Filtreleme</w:t>
            </w:r>
          </w:p>
        </w:tc>
        <w:tc>
          <w:tcPr>
            <w:tcW w:type="dxa" w:w="2409"/>
          </w:tcPr>
          <w:p>
            <w:r>
              <w:rPr>
                <w:sz w:val="18"/>
              </w:rPr>
              <w:t>Sensörlerden gelen hatalı veya uç değerleri tespit edip filtreleme</w:t>
            </w:r>
          </w:p>
        </w:tc>
        <w:tc>
          <w:tcPr>
            <w:tcW w:type="dxa" w:w="2409"/>
          </w:tcPr>
          <w:p>
            <w:r>
              <w:rPr>
                <w:sz w:val="18"/>
              </w:rPr>
              <w:t>Aralık kontrolü, medyan filtre, hareketli ortalama</w:t>
            </w:r>
          </w:p>
        </w:tc>
        <w:tc>
          <w:tcPr>
            <w:tcW w:type="dxa" w:w="2409"/>
          </w:tcPr>
          <w:p>
            <w:r>
              <w:rPr>
                <w:sz w:val="18"/>
              </w:rPr>
              <w:t>DHT11 sıcaklık aralığı: 0-50°C. Eğer -40 veya 120 okunursa hatalıdır. Filtre: if 0 &lt;= sicaklik &lt;= 50: gecerli. Hareketli ortalama: son 5 okumanın ortalamasını al, ani dalgalanmaları yumuşat</w:t>
            </w:r>
          </w:p>
        </w:tc>
      </w:tr>
    </w:tbl>
    <w:p/>
    <w:p>
      <w:pPr>
        <w:spacing w:before="200"/>
      </w:pPr>
      <w:r>
        <w:rPr>
          <w:b/>
          <w:color w:val="E65C00"/>
          <w:sz w:val="24"/>
        </w:rPr>
        <w:t xml:space="preserve">  Konu Anlatımı</w:t>
      </w:r>
    </w:p>
    <w:p>
      <w:r>
        <w:rPr>
          <w:sz w:val="20"/>
        </w:rPr>
        <w:t>Çoklu Sensör Bağlantısı: Akıllı ev projesinde birden fazla sensör aynı Raspberry Pi'ye bağlanır. Dikkat edilecek noktalar: 1) GPIO pin çakışması: Her sensör farklı pin kullanmalıdır. DHT11=GPIO4, PIR=GPIO17, HC-SR04 TRIG=GPIO23/ECHO=GPIO24. 2) Güç yönetimi: Raspberry Pi'nin 3.3V hattı sınırlıdır (50mA). Çok sayıda sensör için harici güç veya 5V hat kullanın. 3) Gerilim uyumu: HC-SR04 ECHO pini 5V çıkış verir, Raspberry Pi 3.3V girişi tolere eder ama gerilim bölücü (1kΩ + 2kΩ) kullanmak güvenlidir. 4) Kablo düzeni: Breadboard üzerinde sensörleri gruplandırın ve uzun kablolarda sinyal bozulmasına dikkat edin.</w:t>
      </w:r>
    </w:p>
    <w:p>
      <w:r>
        <w:rPr>
          <w:sz w:val="20"/>
        </w:rPr>
        <w:t>Threading ile Paralel Sensör Okuma: Python threading modülü I/O-bound (giriş/çıkış yoğun) işlemleri paralelleştirmek için idealdir. Sensör okuma I/O-bound'dur çünkü: DHT11 2sn bekler (sensör yanıtı), HC-SR04 ses dalgası dönüşünü bekler, PIR ve LDR anlık okur ama GPIO erişimi I/O'dur. Threading yapısı: sonuclar = {} kilit = threading.Lock(). def sicaklik_oku(): nem, sic = Adafruit_DHT.read_retry(DHT22, 4); with kilit: sonuclar['sicaklik'] = sic; sonuclar['nem'] = nem. def mesafe_oku(): m = olc_mesafe(23, 24); with kilit: sonuclar['mesafe'] = m. threadler = [threading.Thread(target=f) for f in [sicaklik_oku, mesafe_oku, hareket_oku]]. for t in threadler: t.start(). for t in threadler: t.join(). Thread güvenliği: Birden fazla thread aynı sözlüğe yazarken Lock kullanılmalıdır.</w:t>
      </w:r>
    </w:p>
    <w:p>
      <w:r>
        <w:rPr>
          <w:sz w:val="20"/>
        </w:rPr>
        <w:t>Veri Kayıt ve Formatları: Sensör verileri hem anlık izleme hem de geçmiş analizi için kaydedilmelidir. CSV formatı: Basit, Excel'de açılabilir, satır bazlı ekleme. import csv; with open('veri.csv', 'a', newline='') as f: writer = csv.DictWriter(f, fieldnames=['zaman','sicaklik','nem','mesafe']); writer.writerow(veri). JSON formatı: Yapılandırılmış, iç içe veri destekler, API uyumlu. import json; with open('veri.json', 'a') as f: json.dump(veri, f); f.write('\n'). Zaman damgası: from datetime import datetime; zaman = datetime.now().strftime('%Y-%m-%d %H:%M:%S'). Veri döngüsü: while True: veri_oku(); veri_kaydet(); time.sleep(5) ile her 5 saniyede bir kayıt.</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Çoklu sensör paralel okuma</w:t>
            </w:r>
          </w:p>
        </w:tc>
        <w:tc>
          <w:tcPr>
            <w:tcW w:type="dxa" w:w="3213"/>
          </w:tcPr>
          <w:p>
            <w:r>
              <w:rPr>
                <w:sz w:val="18"/>
              </w:rPr>
              <w:t>import threading, time</w:t>
              <w:br/>
              <w:t>from datetime import datetime</w:t>
              <w:br/>
              <w:t>import Adafruit_DHT</w:t>
              <w:br/>
              <w:t>import RPi.GPIO as GPIO</w:t>
              <w:br/>
              <w:br/>
              <w:t>sonuclar = {}</w:t>
              <w:br/>
              <w:t>kilit = threading.Lock()</w:t>
              <w:br/>
              <w:br/>
              <w:t>def dht_oku():</w:t>
              <w:br/>
              <w:t xml:space="preserve">    n, s = Adafruit_DHT.read_retry(Adafruit_DHT.DHT22, 4)</w:t>
              <w:br/>
              <w:t xml:space="preserve">    with kilit:</w:t>
              <w:br/>
              <w:t xml:space="preserve">        sonuclar['sicaklik'] = round(s,1)</w:t>
              <w:br/>
              <w:t xml:space="preserve">        sonuclar['nem'] = round(n,1)</w:t>
              <w:br/>
              <w:br/>
              <w:t>def mesafe_oku():</w:t>
              <w:br/>
              <w:t xml:space="preserve">    GPIO.output(23, True); time.sleep(0.00001); GPIO.output(23, False)</w:t>
              <w:br/>
              <w:t xml:space="preserve">    while GPIO.input(24)==0: bas=time.time()</w:t>
              <w:br/>
              <w:t xml:space="preserve">    while GPIO.input(24)==1: bit=time.time()</w:t>
              <w:br/>
              <w:t xml:space="preserve">    with kilit:</w:t>
              <w:br/>
              <w:t xml:space="preserve">        sonuclar['mesafe'] = round((bit-bas)*17150, 1)</w:t>
              <w:br/>
              <w:br/>
              <w:t>def hareket_oku():</w:t>
              <w:br/>
              <w:t xml:space="preserve">    with kilit:</w:t>
              <w:br/>
              <w:t xml:space="preserve">        sonuclar['hareket'] = bool(GPIO.input(17))</w:t>
              <w:br/>
              <w:br/>
              <w:t>threads = [threading.Thread(target=f) for f in [dht_oku, mesafe_oku, hareket_oku]]</w:t>
              <w:br/>
              <w:t>for t in threads: t.start()</w:t>
              <w:br/>
              <w:t>for t in threads: t.join()</w:t>
              <w:br/>
              <w:t>sonuclar['zaman'] = datetime.now().strftime('%Y-%m-%d %H:%M:%S')</w:t>
              <w:br/>
              <w:t>print(sonuclar)</w:t>
            </w:r>
          </w:p>
        </w:tc>
        <w:tc>
          <w:tcPr>
            <w:tcW w:type="dxa" w:w="3213"/>
          </w:tcPr>
          <w:p>
            <w:r>
              <w:rPr>
                <w:sz w:val="18"/>
              </w:rPr>
              <w:t>Threading ile 3 sensör paralel okunur ve sonuçlar tek sözlükte birleştirilir; Lock ile thread güvenliği sağlanır</w:t>
            </w:r>
          </w:p>
        </w:tc>
      </w:tr>
      <w:tr>
        <w:tc>
          <w:tcPr>
            <w:tcW w:type="dxa" w:w="3213"/>
          </w:tcPr>
          <w:p>
            <w:r>
              <w:rPr>
                <w:sz w:val="18"/>
              </w:rPr>
              <w:t>CSV veri kaydedici</w:t>
            </w:r>
          </w:p>
        </w:tc>
        <w:tc>
          <w:tcPr>
            <w:tcW w:type="dxa" w:w="3213"/>
          </w:tcPr>
          <w:p>
            <w:r>
              <w:rPr>
                <w:sz w:val="18"/>
              </w:rPr>
              <w:t>import csv</w:t>
              <w:br/>
              <w:t>from datetime import datetime</w:t>
              <w:br/>
              <w:br/>
              <w:t>def veri_kaydet(veri, dosya='sensor_log.csv'):</w:t>
              <w:br/>
              <w:t xml:space="preserve">    alan = ['zaman','sicaklik','nem','mesafe','hareket','isik']</w:t>
              <w:br/>
              <w:t xml:space="preserve">    dosya_var = os.path.exists(dosya)</w:t>
              <w:br/>
              <w:t xml:space="preserve">    with open(dosya, 'a', newline='') as f:</w:t>
              <w:br/>
              <w:t xml:space="preserve">        writer = csv.DictWriter(f, fieldnames=alan)</w:t>
              <w:br/>
              <w:t xml:space="preserve">        if not dosya_var:</w:t>
              <w:br/>
              <w:t xml:space="preserve">            writer.writeheader()</w:t>
              <w:br/>
              <w:t xml:space="preserve">        veri['zaman'] = datetime.now().strftime('%Y-%m-%d %H:%M:%S')</w:t>
              <w:br/>
              <w:t xml:space="preserve">        writer.writerow(veri)</w:t>
              <w:br/>
              <w:br/>
              <w:t># Her 5 saniyede kayıt</w:t>
              <w:br/>
              <w:t>while True:</w:t>
              <w:br/>
              <w:t xml:space="preserve">    veri = tum_sensorleri_oku()</w:t>
              <w:br/>
              <w:t xml:space="preserve">    veri_kaydet(veri)</w:t>
              <w:br/>
              <w:t xml:space="preserve">    time.sleep(5)</w:t>
            </w:r>
          </w:p>
        </w:tc>
        <w:tc>
          <w:tcPr>
            <w:tcW w:type="dxa" w:w="3213"/>
          </w:tcPr>
          <w:p>
            <w:r>
              <w:rPr>
                <w:sz w:val="18"/>
              </w:rPr>
              <w:t>CSV dosyasına başlık satırı otomatik eklenir ve her okuma yeni satır olarak kaydedilir; Excel'de kolayca analiz edilir</w:t>
            </w:r>
          </w:p>
        </w:tc>
      </w:tr>
      <w:tr>
        <w:tc>
          <w:tcPr>
            <w:tcW w:type="dxa" w:w="3213"/>
          </w:tcPr>
          <w:p>
            <w:r>
              <w:rPr>
                <w:sz w:val="18"/>
              </w:rPr>
              <w:t>Veri doğrulama ve filtreleme</w:t>
            </w:r>
          </w:p>
        </w:tc>
        <w:tc>
          <w:tcPr>
            <w:tcW w:type="dxa" w:w="3213"/>
          </w:tcPr>
          <w:p>
            <w:r>
              <w:rPr>
                <w:sz w:val="18"/>
              </w:rPr>
              <w:t>SINIRLAR = {</w:t>
              <w:br/>
              <w:t xml:space="preserve">    'sicaklik': (-10, 60),</w:t>
              <w:br/>
              <w:t xml:space="preserve">    'nem': (0, 100),</w:t>
              <w:br/>
              <w:t xml:space="preserve">    'mesafe': (2, 400),</w:t>
              <w:br/>
              <w:t xml:space="preserve">    'isik': (0, 1023)</w:t>
              <w:br/>
              <w:t>}</w:t>
              <w:br/>
              <w:br/>
              <w:t>def veri_dogrula(veri):</w:t>
              <w:br/>
              <w:t xml:space="preserve">    temiz = {}</w:t>
              <w:br/>
              <w:t xml:space="preserve">    for anahtar, deger in veri.items():</w:t>
              <w:br/>
              <w:t xml:space="preserve">        if anahtar in SINIRLAR:</w:t>
              <w:br/>
              <w:t xml:space="preserve">            alt, ust = SINIRLAR[anahtar]</w:t>
              <w:br/>
              <w:t xml:space="preserve">            if alt &lt;= deger &lt;= ust:</w:t>
              <w:br/>
              <w:t xml:space="preserve">                temiz[anahtar] = deger</w:t>
              <w:br/>
              <w:t xml:space="preserve">            else:</w:t>
              <w:br/>
              <w:t xml:space="preserve">                print(f'UYARI: {anahtar}={deger} sınır dışı!')</w:t>
              <w:br/>
              <w:t xml:space="preserve">                temiz[anahtar] = None</w:t>
              <w:br/>
              <w:t xml:space="preserve">        else:</w:t>
              <w:br/>
              <w:t xml:space="preserve">            temiz[anahtar] = deger</w:t>
              <w:br/>
              <w:t xml:space="preserve">    return temiz</w:t>
            </w:r>
          </w:p>
        </w:tc>
        <w:tc>
          <w:tcPr>
            <w:tcW w:type="dxa" w:w="3213"/>
          </w:tcPr>
          <w:p>
            <w:r>
              <w:rPr>
                <w:sz w:val="18"/>
              </w:rPr>
              <w:t>Veri doğrulama fiziksel olarak imkânsız değerleri filtreler ve sensör arızası tespitine yardımcı olur</w:t>
            </w:r>
          </w:p>
        </w:tc>
      </w:tr>
    </w:tbl>
    <w:p/>
    <w:p>
      <w:pPr>
        <w:spacing w:before="200"/>
      </w:pPr>
      <w:r>
        <w:rPr>
          <w:b/>
          <w:color w:val="E65C00"/>
          <w:sz w:val="24"/>
        </w:rPr>
        <w:t xml:space="preserve">  Görseller ve Tablolar</w:t>
      </w:r>
    </w:p>
    <w:p>
      <w:pPr>
        <w:pStyle w:val="ListBullet"/>
      </w:pPr>
      <w:r>
        <w:rPr>
          <w:sz w:val="20"/>
        </w:rPr>
        <w:t>Çoklu sensör breadboard bağlantı şeması</w:t>
      </w:r>
    </w:p>
    <w:p>
      <w:pPr>
        <w:pStyle w:val="ListBullet"/>
      </w:pPr>
      <w:r>
        <w:rPr>
          <w:sz w:val="20"/>
        </w:rPr>
        <w:t>Threading zamanlama diyagramı (sıralı vs paralel karşılaştırma)</w:t>
      </w:r>
    </w:p>
    <w:p>
      <w:pPr>
        <w:spacing w:before="200"/>
      </w:pPr>
      <w:r>
        <w:rPr>
          <w:b/>
          <w:color w:val="E65C00"/>
          <w:sz w:val="24"/>
        </w:rPr>
        <w:t xml:space="preserve">  Analoji ve Benzetmeler</w:t>
      </w:r>
    </w:p>
    <w:p>
      <w:r>
        <w:rPr>
          <w:b/>
          <w:color w:val="E65C00"/>
          <w:sz w:val="20"/>
        </w:rPr>
        <w:t xml:space="preserve">  1. </w:t>
      </w:r>
      <w:r>
        <w:rPr>
          <w:sz w:val="20"/>
        </w:rPr>
        <w:t>Sıralı okuma = Market kasasında tek kuyruk: Herkes sıra bekler. Paralel okuma = 3 kasa açık: Herkes farklı kasaya gider, toplam süre kısalır. Lock = Tuvalette kilit: Aynı anda sadece bir kişi (thread) kullanabilir</w:t>
      </w:r>
    </w:p>
    <w:p>
      <w:pPr>
        <w:spacing w:before="200"/>
      </w:pPr>
      <w:r>
        <w:rPr>
          <w:b/>
          <w:color w:val="E65C00"/>
          <w:sz w:val="24"/>
        </w:rPr>
        <w:t xml:space="preserve">  Öğrenci Soru-Cevap</w:t>
      </w:r>
    </w:p>
    <w:p>
      <w:pPr>
        <w:pStyle w:val="ListBullet"/>
      </w:pPr>
      <w:r>
        <w:rPr>
          <w:sz w:val="20"/>
        </w:rPr>
        <w:t>Threading neden sensör okumada faydalıdır?</w:t>
      </w:r>
    </w:p>
    <w:p>
      <w:pPr>
        <w:pStyle w:val="ListBullet"/>
      </w:pPr>
      <w:r>
        <w:rPr>
          <w:sz w:val="20"/>
        </w:rPr>
        <w:t>Lock (kilit) neden gereklidir?</w:t>
      </w:r>
    </w:p>
    <w:p>
      <w:pPr>
        <w:pStyle w:val="ListBullet"/>
      </w:pPr>
      <w:r>
        <w:rPr>
          <w:sz w:val="20"/>
        </w:rPr>
        <w:t>CSV ve JSON formatları arasındaki fark nedir?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"Hava İzleme İstasyonu Prototipi"</w:t>
      </w:r>
    </w:p>
    <w:p>
      <w:r>
        <w:rPr>
          <w:b/>
          <w:color w:val="1B2A4A"/>
          <w:sz w:val="20"/>
        </w:rPr>
        <w:t xml:space="preserve">Türü: </w:t>
      </w:r>
      <w:r>
        <w:rPr>
          <w:sz w:val="20"/>
        </w:rPr>
        <w:t>Bireysel proje geliştirme</w:t>
      </w:r>
    </w:p>
    <w:p>
      <w:r>
        <w:rPr>
          <w:b/>
          <w:color w:val="1B2A4A"/>
          <w:sz w:val="20"/>
        </w:rPr>
        <w:t xml:space="preserve">Amacı: </w:t>
      </w:r>
      <w:r>
        <w:rPr>
          <w:sz w:val="20"/>
        </w:rPr>
        <w:t>Çoklu sensör entegrasyonu, paralel okuma ve veri kayıt sistemi geliştirme</w:t>
      </w:r>
    </w:p>
    <w:p>
      <w:pPr>
        <w:spacing w:before="200"/>
      </w:pPr>
      <w:r>
        <w:rPr>
          <w:b/>
          <w:color w:val="6A1B9A"/>
          <w:sz w:val="24"/>
        </w:rPr>
        <w:t xml:space="preserve">  Yönerge Adımları</w:t>
      </w:r>
    </w:p>
    <w:p>
      <w:r>
        <w:rPr>
          <w:b/>
          <w:color w:val="6A1B9A"/>
          <w:sz w:val="20"/>
        </w:rPr>
        <w:t xml:space="preserve">  1. </w:t>
      </w:r>
      <w:r>
        <w:rPr>
          <w:sz w:val="20"/>
        </w:rPr>
        <w:t>En az 3 sensörü breadboard üzerine bağlayın ve tek tek test edin</w:t>
      </w:r>
    </w:p>
    <w:p>
      <w:r>
        <w:rPr>
          <w:b/>
          <w:color w:val="6A1B9A"/>
          <w:sz w:val="20"/>
        </w:rPr>
        <w:t xml:space="preserve">  2. </w:t>
      </w:r>
      <w:r>
        <w:rPr>
          <w:sz w:val="20"/>
        </w:rPr>
        <w:t>Threading ile tüm sensörleri paralel okuyan fonksiyon yazın</w:t>
      </w:r>
    </w:p>
    <w:p>
      <w:r>
        <w:rPr>
          <w:b/>
          <w:color w:val="6A1B9A"/>
          <w:sz w:val="20"/>
        </w:rPr>
        <w:t xml:space="preserve">  3. </w:t>
      </w:r>
      <w:r>
        <w:rPr>
          <w:sz w:val="20"/>
        </w:rPr>
        <w:t>Veri doğrulama fonksiyonu ekleyin ve hatalı okumaları filtreleyin</w:t>
      </w:r>
    </w:p>
    <w:p>
      <w:r>
        <w:rPr>
          <w:b/>
          <w:color w:val="6A1B9A"/>
          <w:sz w:val="20"/>
        </w:rPr>
        <w:t xml:space="preserve">  4. </w:t>
      </w:r>
      <w:r>
        <w:rPr>
          <w:sz w:val="20"/>
        </w:rPr>
        <w:t>Her 5 saniyede CSV dosyasına kaydeden sürekli izleme sistemi oluşturun</w:t>
      </w:r>
    </w:p>
    <w:p>
      <w:r>
        <w:rPr>
          <w:b/>
          <w:color w:val="1B2A4A"/>
          <w:sz w:val="20"/>
        </w:rPr>
        <w:t xml:space="preserve">Beklenen Ürün: </w:t>
      </w:r>
      <w:r>
        <w:rPr>
          <w:sz w:val="20"/>
        </w:rPr>
        <w:t>Çalışan hava izleme istasyonu: 3+ sensör, paralel okuma, veri doğrulama ve CSV günlük kaydı</w:t>
      </w:r>
    </w:p>
    <w:p>
      <w:pPr>
        <w:spacing w:before="200"/>
      </w:pPr>
      <w:r>
        <w:rPr>
          <w:b/>
          <w:color w:val="6A1B9A"/>
          <w:sz w:val="24"/>
        </w:rPr>
        <w:t xml:space="preserve">  Transfer Soruları</w:t>
      </w:r>
    </w:p>
    <w:p>
      <w:r>
        <w:rPr>
          <w:b/>
          <w:color w:val="6A1B9A"/>
          <w:sz w:val="20"/>
        </w:rPr>
        <w:t xml:space="preserve">  1. </w:t>
      </w:r>
      <w:r>
        <w:rPr>
          <w:sz w:val="20"/>
        </w:rPr>
        <w:t>Çoklu sensör entegrasyonu ve veri toplama bilgisi çevre izleme, endüstriyel otomasyon, tarım teknolojisi ve bilimsel ölçüm sistemlerinde doğrudan kullanılır.</w:t>
      </w:r>
    </w:p>
    <w:p>
      <w:r>
        <w:rPr>
          <w:b/>
          <w:color w:val="1B2A4A"/>
          <w:sz w:val="20"/>
        </w:rPr>
        <w:t xml:space="preserve">İlişkili Disiplinler: </w:t>
      </w:r>
      <w:r>
        <w:rPr>
          <w:sz w:val="20"/>
        </w:rPr>
        <w:t>Gömülü sistemler (sensör), yazılım mühendisliği (threading), veri bilimi (kayıt ve analiz)</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DHT11 sensörü bazen None döndürüyor ve threading crash oluyor. Bu hatayı try/except ile nasıl yönetirsiniz?</w:t>
            </w:r>
          </w:p>
        </w:tc>
      </w:tr>
    </w:tbl>
    <w:p/>
    <w:p>
      <w:r>
        <w:rPr>
          <w:b/>
          <w:color w:val="1B2A4A"/>
          <w:sz w:val="20"/>
        </w:rPr>
        <w:t xml:space="preserve">Yaratıcı Görev: </w:t>
      </w:r>
      <w:r>
        <w:rPr>
          <w:sz w:val="20"/>
        </w:rPr>
        <w:t>Toplanan sensör verisini grafikle gösteren bir dashboard (matplotlib veya web tabanlı) nasıl tasarlardınız?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Birden fazla sensör başarıyla entegre edilebildi mi?</w:t>
      </w:r>
    </w:p>
    <w:p>
      <w:r>
        <w:rPr>
          <w:sz w:val="20"/>
        </w:rPr>
        <w:t xml:space="preserve">  ☐  Threading ile paralel okuma çalışıyor mu?</w:t>
      </w:r>
    </w:p>
    <w:p>
      <w:r>
        <w:rPr>
          <w:sz w:val="20"/>
        </w:rPr>
        <w:t xml:space="preserve">  ☐  Veriler CSV dosyasına doğru formatta kaydediliyor mu?</w:t>
      </w:r>
    </w:p>
    <w:p>
      <w:pPr>
        <w:spacing w:before="200"/>
      </w:pPr>
      <w:r>
        <w:rPr>
          <w:b/>
          <w:color w:val="2E7D32"/>
          <w:sz w:val="24"/>
        </w:rPr>
        <w:t xml:space="preserve">  Öz Değerlendirme Soruları</w:t>
      </w:r>
    </w:p>
    <w:p>
      <w:r>
        <w:rPr>
          <w:b/>
          <w:color w:val="2E7D32"/>
          <w:sz w:val="20"/>
        </w:rPr>
        <w:t xml:space="preserve">  1. </w:t>
      </w:r>
      <w:r>
        <w:rPr>
          <w:sz w:val="20"/>
        </w:rPr>
        <w:t>Sıralı ve paralel sensör okumanın süre farkı nedir?</w:t>
      </w:r>
    </w:p>
    <w:p>
      <w:r>
        <w:rPr>
          <w:b/>
          <w:color w:val="2E7D32"/>
          <w:sz w:val="20"/>
        </w:rPr>
        <w:t xml:space="preserve">  2. </w:t>
      </w:r>
      <w:r>
        <w:rPr>
          <w:sz w:val="20"/>
        </w:rPr>
        <w:t>threading.Lock() ne işe yarar ve neden gereklidir?</w:t>
      </w:r>
    </w:p>
    <w:p>
      <w:r>
        <w:rPr>
          <w:b/>
          <w:color w:val="2E7D32"/>
          <w:sz w:val="20"/>
        </w:rPr>
        <w:t xml:space="preserve">  3. </w:t>
      </w:r>
      <w:r>
        <w:rPr>
          <w:sz w:val="20"/>
        </w:rPr>
        <w:t>CSV dosyasına başlık satırı nasıl eklenir?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Python threading modülü hangi tür işlemlerde en verimlidir?</w:t>
            </w:r>
          </w:p>
        </w:tc>
        <w:tc>
          <w:tcPr>
            <w:tcW w:type="dxa" w:w="3213"/>
          </w:tcPr>
          <w:p>
            <w:r>
              <w:rPr>
                <w:sz w:val="18"/>
              </w:rPr>
              <w:t>A) CPU yoğun hesaplamalar  B) I/O yoğun işlemler (sensör, dosya, ağ)  C) Grafik işleme  D) Metin düzenleme</w:t>
            </w:r>
          </w:p>
        </w:tc>
        <w:tc>
          <w:tcPr>
            <w:tcW w:type="dxa" w:w="3213"/>
          </w:tcPr>
          <w:p>
            <w:r>
              <w:rPr>
                <w:sz w:val="18"/>
              </w:rPr>
              <w:t>B</w:t>
            </w:r>
          </w:p>
        </w:tc>
      </w:tr>
      <w:tr>
        <w:tc>
          <w:tcPr>
            <w:tcW w:type="dxa" w:w="3213"/>
          </w:tcPr>
          <w:p>
            <w:r>
              <w:rPr>
                <w:sz w:val="18"/>
              </w:rPr>
              <w:t>threading.Lock() ne amaçla kullanılır?</w:t>
            </w:r>
          </w:p>
        </w:tc>
        <w:tc>
          <w:tcPr>
            <w:tcW w:type="dxa" w:w="3213"/>
          </w:tcPr>
          <w:p>
            <w:r>
              <w:rPr>
                <w:sz w:val="18"/>
              </w:rPr>
              <w:t>A) Thread'i durdurmak  B) Paylaşılan veriye aynı anda birden fazla thread'in erişmesini önlemek  C) Sensör pinini kilitlemek  D) CSV dosyasını şifrelemek</w:t>
            </w:r>
          </w:p>
        </w:tc>
        <w:tc>
          <w:tcPr>
            <w:tcW w:type="dxa" w:w="3213"/>
          </w:tcPr>
          <w:p>
            <w:r>
              <w:rPr>
                <w:sz w:val="18"/>
              </w:rPr>
              <w:t>B</w:t>
            </w:r>
          </w:p>
        </w:tc>
      </w:tr>
      <w:tr>
        <w:tc>
          <w:tcPr>
            <w:tcW w:type="dxa" w:w="3213"/>
          </w:tcPr>
          <w:p>
            <w:r>
              <w:rPr>
                <w:sz w:val="18"/>
              </w:rPr>
              <w:t>DHT11 sensörünün minimum okuma aralığı nedir?</w:t>
            </w:r>
          </w:p>
        </w:tc>
        <w:tc>
          <w:tcPr>
            <w:tcW w:type="dxa" w:w="3213"/>
          </w:tcPr>
          <w:p>
            <w:r>
              <w:rPr>
                <w:sz w:val="18"/>
              </w:rPr>
              <w:t>A) 10ms  B) 100ms  C) 1 saniye  D) 2 saniye</w:t>
            </w:r>
          </w:p>
        </w:tc>
        <w:tc>
          <w:tcPr>
            <w:tcW w:type="dxa" w:w="3213"/>
          </w:tcPr>
          <w:p>
            <w:r>
              <w:rPr>
                <w:sz w:val="18"/>
              </w:rPr>
              <w:t>D</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Sensör verileri ne kadar sık kaydedilmelidir? Çok sık kayıt depolama sorununa, çok seyrek kayıt veri kaybına neden olabilir. Optimal frekans nasıl belirlenir?</w:t>
      </w:r>
    </w:p>
    <w:p>
      <w:r>
        <w:rPr>
          <w:b/>
          <w:color w:val="2E7D32"/>
          <w:sz w:val="20"/>
        </w:rPr>
        <w:t>Eleştirel Düşünme:</w:t>
      </w:r>
    </w:p>
    <w:p>
      <w:r>
        <w:rPr>
          <w:b/>
          <w:color w:val="2E7D32"/>
          <w:sz w:val="20"/>
        </w:rPr>
        <w:t xml:space="preserve">  1. </w:t>
      </w:r>
      <w:r>
        <w:rPr>
          <w:sz w:val="20"/>
        </w:rPr>
        <w:t>Raspberry Pi'nin tek çekirdekli thread yapısı (GIL) gerçek paralellik sağlamaz. Bu sınırlama sensör projelerini ne kadar etkiler ve alternatif çözümler nelerdir?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"Çoklu Sensör Entegrasyon Uygulaması"</w:t>
      </w:r>
    </w:p>
    <w:p>
      <w:r>
        <w:rPr>
          <w:b/>
          <w:color w:val="1B2A4A"/>
          <w:sz w:val="20"/>
        </w:rPr>
        <w:t xml:space="preserve">Hedef: </w:t>
      </w:r>
      <w:r>
        <w:rPr>
          <w:sz w:val="20"/>
        </w:rPr>
        <w:t>En az 3 sensörü entegre edip threading ile paralel okuma ve CSV kayıt</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DHT11, HC-SR04 ve PIR sensörlerini breadboard'a bağlayın</w:t>
            </w:r>
          </w:p>
        </w:tc>
        <w:tc>
          <w:tcPr>
            <w:tcW w:type="dxa" w:w="3213"/>
          </w:tcPr>
          <w:p>
            <w:r>
              <w:rPr>
                <w:sz w:val="18"/>
              </w:rPr>
              <w:t>5 dk</w:t>
            </w:r>
          </w:p>
        </w:tc>
      </w:tr>
      <w:tr>
        <w:tc>
          <w:tcPr>
            <w:tcW w:type="dxa" w:w="3213"/>
          </w:tcPr>
          <w:p>
            <w:r>
              <w:rPr>
                <w:sz w:val="18"/>
              </w:rPr>
              <w:t>2</w:t>
            </w:r>
          </w:p>
        </w:tc>
        <w:tc>
          <w:tcPr>
            <w:tcW w:type="dxa" w:w="3213"/>
          </w:tcPr>
          <w:p>
            <w:r>
              <w:rPr>
                <w:sz w:val="18"/>
              </w:rPr>
              <w:t>Her sensör için ayrı okuma fonksiyonu yazın ve test edin</w:t>
            </w:r>
          </w:p>
        </w:tc>
        <w:tc>
          <w:tcPr>
            <w:tcW w:type="dxa" w:w="3213"/>
          </w:tcPr>
          <w:p>
            <w:r>
              <w:rPr>
                <w:sz w:val="18"/>
              </w:rPr>
              <w:t>5 dk</w:t>
            </w:r>
          </w:p>
        </w:tc>
      </w:tr>
      <w:tr>
        <w:tc>
          <w:tcPr>
            <w:tcW w:type="dxa" w:w="3213"/>
          </w:tcPr>
          <w:p>
            <w:r>
              <w:rPr>
                <w:sz w:val="18"/>
              </w:rPr>
              <w:t>3</w:t>
            </w:r>
          </w:p>
        </w:tc>
        <w:tc>
          <w:tcPr>
            <w:tcW w:type="dxa" w:w="3213"/>
          </w:tcPr>
          <w:p>
            <w:r>
              <w:rPr>
                <w:sz w:val="18"/>
              </w:rPr>
              <w:t>Threading ile paralel okuma ve Lock ile veri birleştirme kodunu yazın</w:t>
            </w:r>
          </w:p>
        </w:tc>
        <w:tc>
          <w:tcPr>
            <w:tcW w:type="dxa" w:w="3213"/>
          </w:tcPr>
          <w:p>
            <w:r>
              <w:rPr>
                <w:sz w:val="18"/>
              </w:rPr>
              <w:t>5 dk</w:t>
            </w:r>
          </w:p>
        </w:tc>
      </w:tr>
      <w:tr>
        <w:tc>
          <w:tcPr>
            <w:tcW w:type="dxa" w:w="3213"/>
          </w:tcPr>
          <w:p>
            <w:r>
              <w:rPr>
                <w:sz w:val="18"/>
              </w:rPr>
              <w:t>4</w:t>
            </w:r>
          </w:p>
        </w:tc>
        <w:tc>
          <w:tcPr>
            <w:tcW w:type="dxa" w:w="3213"/>
          </w:tcPr>
          <w:p>
            <w:r>
              <w:rPr>
                <w:sz w:val="18"/>
              </w:rPr>
              <w:t>Veri doğrulama ve CSV kayıt fonksiyonlarını ekleyin</w:t>
            </w:r>
          </w:p>
        </w:tc>
        <w:tc>
          <w:tcPr>
            <w:tcW w:type="dxa" w:w="3213"/>
          </w:tcPr>
          <w:p>
            <w:r>
              <w:rPr>
                <w:sz w:val="18"/>
              </w:rPr>
              <w:t>5 dk</w:t>
            </w:r>
          </w:p>
        </w:tc>
      </w:tr>
    </w:tbl>
    <w:p/>
    <w:p>
      <w:r>
        <w:rPr>
          <w:b/>
          <w:color w:val="1B2A4A"/>
          <w:sz w:val="20"/>
        </w:rPr>
        <w:t xml:space="preserve">Tamamlanma Kriteri: </w:t>
      </w:r>
      <w:r>
        <w:rPr>
          <w:sz w:val="20"/>
        </w:rPr>
        <w:t>3 sensör paralel okunuyor, veriler doğrulanıyor ve CSV dosyasına kaydediliyor</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"Çoklu Sensör Paralel Okuma Gösterimi"</w:t>
      </w:r>
    </w:p>
    <w:p>
      <w:r>
        <w:rPr>
          <w:b/>
          <w:color w:val="1B2A4A"/>
          <w:sz w:val="20"/>
        </w:rPr>
        <w:t xml:space="preserve">Eğitmenin Gösterdiği: </w:t>
      </w:r>
      <w:r>
        <w:rPr>
          <w:sz w:val="20"/>
        </w:rPr>
        <w:t>3 sensörü bağlar, sıralı vs paralel okuma süre farkını gösterir ve CSV çıktısını inceler.</w:t>
      </w:r>
    </w:p>
    <w:p>
      <w:r>
        <w:rPr>
          <w:b/>
          <w:color w:val="1B2A4A"/>
          <w:sz w:val="20"/>
        </w:rPr>
        <w:t xml:space="preserve">Öğrencinin Tekrarladığı: </w:t>
      </w:r>
      <w:r>
        <w:rPr>
          <w:sz w:val="20"/>
        </w:rPr>
        <w:t>Eğitmeni izler, kendi sensör devresini kurar ve paralel okuma kodunu yazar.</w:t>
      </w:r>
    </w:p>
    <w:p>
      <w:r>
        <w:rPr>
          <w:b/>
          <w:color w:val="1B2A4A"/>
          <w:sz w:val="20"/>
        </w:rPr>
        <w:t xml:space="preserve">Dikkat Noktaları: </w:t>
      </w:r>
      <w:r>
        <w:rPr>
          <w:sz w:val="20"/>
        </w:rPr>
        <w:t>HC-SR04 gerilim bölücüsünü mutlaka kullanın; 5V sinyali doğrudan GPIO'ya göndermek kartı yakabilir.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İkili Sensör Okuma</w:t>
            </w:r>
          </w:p>
        </w:tc>
        <w:tc>
          <w:tcPr>
            <w:tcW w:type="dxa" w:w="3213"/>
          </w:tcPr>
          <w:p>
            <w:r>
              <w:rPr>
                <w:sz w:val="18"/>
              </w:rPr>
              <w:t>DHT11 ve PIR sensörlerini threading ile paralel okuyun ve sonuçları ekrana yazdırın</w:t>
            </w:r>
          </w:p>
        </w:tc>
        <w:tc>
          <w:tcPr>
            <w:tcW w:type="dxa" w:w="3213"/>
          </w:tcPr>
          <w:p>
            <w:r>
              <w:rPr>
                <w:sz w:val="18"/>
              </w:rPr>
              <w:t>Kolay</w:t>
            </w:r>
          </w:p>
        </w:tc>
      </w:tr>
      <w:tr>
        <w:tc>
          <w:tcPr>
            <w:tcW w:type="dxa" w:w="3213"/>
          </w:tcPr>
          <w:p>
            <w:r>
              <w:rPr>
                <w:sz w:val="18"/>
              </w:rPr>
              <w:t>Üçlü Sensör + CSV</w:t>
            </w:r>
          </w:p>
        </w:tc>
        <w:tc>
          <w:tcPr>
            <w:tcW w:type="dxa" w:w="3213"/>
          </w:tcPr>
          <w:p>
            <w:r>
              <w:rPr>
                <w:sz w:val="18"/>
              </w:rPr>
              <w:t>3 sensörü paralel okuyup CSV dosyasına kaydedin; 1 dakika boyunca her 5sn'de bir kayıt yapın</w:t>
            </w:r>
          </w:p>
        </w:tc>
        <w:tc>
          <w:tcPr>
            <w:tcW w:type="dxa" w:w="3213"/>
          </w:tcPr>
          <w:p>
            <w:r>
              <w:rPr>
                <w:sz w:val="18"/>
              </w:rPr>
              <w:t>Orta</w:t>
            </w:r>
          </w:p>
        </w:tc>
      </w:tr>
      <w:tr>
        <w:tc>
          <w:tcPr>
            <w:tcW w:type="dxa" w:w="3213"/>
          </w:tcPr>
          <w:p>
            <w:r>
              <w:rPr>
                <w:sz w:val="18"/>
              </w:rPr>
              <w:t>Akıllı Veri Toplayıcı</w:t>
            </w:r>
          </w:p>
        </w:tc>
        <w:tc>
          <w:tcPr>
            <w:tcW w:type="dxa" w:w="3213"/>
          </w:tcPr>
          <w:p>
            <w:r>
              <w:rPr>
                <w:sz w:val="18"/>
              </w:rPr>
              <w:t>4 sensör, veri doğrulama, hareketli ortalama filtreleme ve hem CSV hem JSON kayıt yapan sistem geliştirin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"Depo İzleme Sistemi"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ilaç deposu sıcaklık (2-8°C), nem (%40-60) ve kapı durumunu (açık/kapalı) sürekli izlemeli. Değerler sınır dışına çıktığında alarm vermeli ve tüm veriler 5 saniye aralıkla kaydedilmeli. Denetim için günlük rapor oluşturmalı (min, max, ortalama değerler).</w:t>
            </w:r>
          </w:p>
        </w:tc>
      </w:tr>
    </w:tbl>
    <w:p/>
    <w:p>
      <w:r>
        <w:rPr>
          <w:b/>
          <w:color w:val="1B2A4A"/>
          <w:sz w:val="20"/>
        </w:rPr>
        <w:t xml:space="preserve">Beklenen Çıktı: </w:t>
      </w:r>
      <w:r>
        <w:rPr>
          <w:sz w:val="20"/>
        </w:rPr>
        <w:t>Depo izleme kodu, alarm mekanizması, CSV veri günlüğü ve günlük rapor fonksiyonu</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çoklu sensör entegrasyonunu, threading ile paralel veri okumayı, veri doğrulama ve filtrelemeyi ve CSV/JSON formatında veri kayıt sistemini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Sensör Entegrasyonu</w:t>
            </w:r>
          </w:p>
        </w:tc>
        <w:tc>
          <w:tcPr>
            <w:tcW w:type="dxa" w:w="4819"/>
            <w:shd w:fill="F5F5F5"/>
          </w:tcPr>
          <w:p>
            <w:r>
              <w:rPr>
                <w:b/>
                <w:color w:val="1B2A4A"/>
                <w:sz w:val="20"/>
              </w:rPr>
              <w:t xml:space="preserve">  Python Threading</w:t>
            </w:r>
          </w:p>
        </w:tc>
      </w:tr>
      <w:tr>
        <w:tc>
          <w:tcPr>
            <w:tcW w:type="dxa" w:w="4819"/>
            <w:shd w:fill="F5F5F5"/>
          </w:tcPr>
          <w:p>
            <w:r>
              <w:rPr>
                <w:b/>
                <w:color w:val="1B2A4A"/>
                <w:sz w:val="20"/>
              </w:rPr>
              <w:t xml:space="preserve">  Thread Güvenliği (Lock)</w:t>
            </w:r>
          </w:p>
        </w:tc>
        <w:tc>
          <w:tcPr>
            <w:tcW w:type="dxa" w:w="4819"/>
            <w:shd w:fill="F5F5F5"/>
          </w:tcPr>
          <w:p>
            <w:r>
              <w:rPr>
                <w:b/>
                <w:color w:val="1B2A4A"/>
                <w:sz w:val="20"/>
              </w:rPr>
              <w:t xml:space="preserve">  Veri Doğrulama</w:t>
            </w:r>
          </w:p>
        </w:tc>
      </w:tr>
      <w:tr>
        <w:tc>
          <w:tcPr>
            <w:tcW w:type="dxa" w:w="4819"/>
            <w:shd w:fill="F5F5F5"/>
          </w:tcPr>
          <w:p>
            <w:r>
              <w:rPr>
                <w:b/>
                <w:color w:val="1B2A4A"/>
                <w:sz w:val="20"/>
              </w:rPr>
              <w:t xml:space="preserve">  CSV Veri Kaydı</w:t>
            </w:r>
          </w:p>
        </w:tc>
        <w:tc>
          <w:tcPr>
            <w:tcW w:type="dxa" w:w="4819"/>
          </w:tcPr>
          <w:p/>
        </w:tc>
      </w:tr>
    </w:tbl>
    <w:p/>
    <w:p>
      <w:pPr>
        <w:spacing w:before="200"/>
      </w:pPr>
      <w:r>
        <w:rPr>
          <w:b/>
          <w:color w:val="757575"/>
          <w:sz w:val="24"/>
        </w:rPr>
        <w:t xml:space="preserve">  Bir Sonraki Dersle Köprü</w:t>
      </w:r>
    </w:p>
    <w:p>
      <w:r>
        <w:rPr>
          <w:sz w:val="20"/>
        </w:rPr>
        <w:t>Bir sonraki derste aktüatör kontrolü ve otomasyon kuralları ile sensör verilerine göre otomatik cihaz yönetimini öğreneceğiz.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En az 2 sensörü threading ile paralel okuyun ve 5 dakika boyunca her 10 saniyede CSV dosyasına kaydedin. Dosyayı Excel'de açarak sıcaklık grafiğini çizin.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Tüm sensörleri önceden test edin</w:t>
      </w:r>
    </w:p>
    <w:p>
      <w:pPr>
        <w:pStyle w:val="ListBullet"/>
      </w:pPr>
      <w:r>
        <w:rPr>
          <w:sz w:val="20"/>
        </w:rPr>
        <w:t>Threading kavramını basit örnekle açıklamaya hazır olun</w:t>
      </w:r>
    </w:p>
    <w:p>
      <w:pPr>
        <w:pStyle w:val="ListBullet"/>
      </w:pPr>
      <w:r>
        <w:rPr>
          <w:sz w:val="20"/>
        </w:rPr>
        <w:t>Örnek CSV dosyası hazırlayın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DHT sensörü None döndürüyor</w:t>
            </w:r>
          </w:p>
        </w:tc>
        <w:tc>
          <w:tcPr>
            <w:tcW w:type="dxa" w:w="4819"/>
          </w:tcPr>
          <w:p>
            <w:r>
              <w:rPr>
                <w:sz w:val="18"/>
              </w:rPr>
              <w:t>read_retry() fonksiyonu otomatik tekrar dener; try/except ile hata yönetimi ekleyin</w:t>
            </w:r>
          </w:p>
        </w:tc>
      </w:tr>
      <w:tr>
        <w:tc>
          <w:tcPr>
            <w:tcW w:type="dxa" w:w="4819"/>
          </w:tcPr>
          <w:p>
            <w:r>
              <w:rPr>
                <w:sz w:val="18"/>
              </w:rPr>
              <w:t>Thread'ler çakışıyor</w:t>
            </w:r>
          </w:p>
        </w:tc>
        <w:tc>
          <w:tcPr>
            <w:tcW w:type="dxa" w:w="4819"/>
          </w:tcPr>
          <w:p>
            <w:r>
              <w:rPr>
                <w:sz w:val="18"/>
              </w:rPr>
              <w:t>Lock kullanımını kontrol edin; paylaşılan değişkenlere erişimi senkronize edin</w:t>
            </w:r>
          </w:p>
        </w:tc>
      </w:tr>
    </w:tbl>
    <w:p/>
    <w:p>
      <w:r>
        <w:rPr>
          <w:b/>
          <w:color w:val="1B2A4A"/>
          <w:sz w:val="20"/>
        </w:rPr>
        <w:t xml:space="preserve">Zaman Yönetimi: </w:t>
      </w:r>
      <w:r>
        <w:rPr>
          <w:sz w:val="20"/>
        </w:rPr>
        <w:t>Sensör bağlantılarına 8 dk, threading koduna 10 dk, CSV kayda 5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Sensör yoksa random.uniform() ile sensör verisi simüle edin ve threading + CSV mantığını aynı şekilde uygulayın.</w:t>
            </w:r>
          </w:p>
        </w:tc>
      </w:tr>
    </w:tbl>
    <w:p/>
    <w:p>
      <w:r>
        <w:br w:type="page"/>
      </w:r>
    </w:p>
    <w:p>
      <w:pPr>
        <w:jc w:val="center"/>
      </w:pPr>
      <w:r>
        <w:rPr>
          <w:b/>
          <w:color w:val="1B2A4A"/>
          <w:sz w:val="36"/>
        </w:rPr>
        <w:t>━━━  59. SAAT  ━━━</w:t>
      </w:r>
    </w:p>
    <w:p>
      <w:pPr>
        <w:jc w:val="center"/>
      </w:pPr>
      <w:r>
        <w:rPr>
          <w:color w:val="2C6FAD"/>
          <w:sz w:val="32"/>
        </w:rPr>
        <w:t>Aktüatör Kontrolü ve Otomasyon Kuralları</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Sensör verilerine dayalı otomatik aktüatör kontrolü gerçekleştirir, kural tabanlı otomasyon sistemi geliştirir ve çoklu sensör-aktüatör etkileşimini yöneten karar mekanizması programlar.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M4-K67</w:t>
            </w:r>
          </w:p>
        </w:tc>
        <w:tc>
          <w:tcPr>
            <w:tcW w:type="dxa" w:w="3213"/>
          </w:tcPr>
          <w:p>
            <w:r>
              <w:rPr>
                <w:sz w:val="18"/>
              </w:rPr>
              <w:t>Röle modülü, servo motor ve LED aktüatörlerini sensör verilerine göre otomatik kontrol eden fonksiyonlar yazar</w:t>
            </w:r>
          </w:p>
        </w:tc>
        <w:tc>
          <w:tcPr>
            <w:tcW w:type="dxa" w:w="3213"/>
          </w:tcPr>
          <w:p>
            <w:r>
              <w:rPr>
                <w:sz w:val="18"/>
              </w:rPr>
              <w:t>Uygulama</w:t>
            </w:r>
          </w:p>
        </w:tc>
      </w:tr>
      <w:tr>
        <w:tc>
          <w:tcPr>
            <w:tcW w:type="dxa" w:w="3213"/>
          </w:tcPr>
          <w:p>
            <w:r>
              <w:rPr>
                <w:sz w:val="18"/>
              </w:rPr>
              <w:t>M4-K68</w:t>
            </w:r>
          </w:p>
        </w:tc>
        <w:tc>
          <w:tcPr>
            <w:tcW w:type="dxa" w:w="3213"/>
          </w:tcPr>
          <w:p>
            <w:r>
              <w:rPr>
                <w:sz w:val="18"/>
              </w:rPr>
              <w:t>Kural tabanlı otomasyon motoru geliştirir: eşik değerleri, karşılaştırma operatörleri ve eylem tanımları ile konfigüre edilebilir kurallar oluşturur</w:t>
            </w:r>
          </w:p>
        </w:tc>
        <w:tc>
          <w:tcPr>
            <w:tcW w:type="dxa" w:w="3213"/>
          </w:tcPr>
          <w:p>
            <w:r>
              <w:rPr>
                <w:sz w:val="18"/>
              </w:rPr>
              <w:t>Sentez</w:t>
            </w:r>
          </w:p>
        </w:tc>
      </w:tr>
      <w:tr>
        <w:tc>
          <w:tcPr>
            <w:tcW w:type="dxa" w:w="3213"/>
          </w:tcPr>
          <w:p>
            <w:r>
              <w:rPr>
                <w:sz w:val="18"/>
              </w:rPr>
              <w:t>M4-K69</w:t>
            </w:r>
          </w:p>
        </w:tc>
        <w:tc>
          <w:tcPr>
            <w:tcW w:type="dxa" w:w="3213"/>
          </w:tcPr>
          <w:p>
            <w:r>
              <w:rPr>
                <w:sz w:val="18"/>
              </w:rPr>
              <w:t>Kural çakışmalarını (fan ve ısıtıcı aynı anda?) tespit eden ve öncelik mekanizması uygulayan kontrol sistemi geliştirir</w:t>
            </w:r>
          </w:p>
        </w:tc>
        <w:tc>
          <w:tcPr>
            <w:tcW w:type="dxa" w:w="3213"/>
          </w:tcPr>
          <w:p>
            <w:r>
              <w:rPr>
                <w:sz w:val="18"/>
              </w:rPr>
              <w:t>Değerlendirme</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Röle, servo motor, LED kontrolü (Saat 41-44), çoklu sensör entegrasyonu (Saat 58)</w:t>
      </w:r>
    </w:p>
    <w:p>
      <w:pPr>
        <w:spacing w:before="200"/>
      </w:pPr>
      <w:r>
        <w:rPr>
          <w:b/>
          <w:color w:val="757575"/>
          <w:sz w:val="24"/>
        </w:rPr>
        <w:t xml:space="preserve">  Öğrencinin Bilmesi Gerekenler</w:t>
      </w:r>
    </w:p>
    <w:p>
      <w:pPr>
        <w:pStyle w:val="ListBullet"/>
      </w:pPr>
      <w:r>
        <w:rPr>
          <w:sz w:val="20"/>
        </w:rPr>
        <w:t>GPIO.output() ile röle kontrolü</w:t>
      </w:r>
    </w:p>
    <w:p>
      <w:pPr>
        <w:pStyle w:val="ListBullet"/>
      </w:pPr>
      <w:r>
        <w:rPr>
          <w:sz w:val="20"/>
        </w:rPr>
        <w:t>PWM ile servo motor açı ayarı</w:t>
      </w:r>
    </w:p>
    <w:p>
      <w:pPr>
        <w:pStyle w:val="ListBullet"/>
      </w:pPr>
      <w:r>
        <w:rPr>
          <w:sz w:val="20"/>
        </w:rPr>
        <w:t>Sensör verilerini sözlük yapısında okuma</w:t>
      </w:r>
    </w:p>
    <w:p>
      <w:pPr>
        <w:spacing w:before="200"/>
      </w:pPr>
      <w:r>
        <w:rPr>
          <w:b/>
          <w:color w:val="757575"/>
          <w:sz w:val="24"/>
        </w:rPr>
        <w:t xml:space="preserve">  Olası Kavram Yanılgıları</w:t>
      </w:r>
    </w:p>
    <w:p>
      <w:pPr>
        <w:pStyle w:val="ListBullet"/>
      </w:pPr>
      <w:r>
        <w:rPr>
          <w:sz w:val="20"/>
        </w:rPr>
        <w:t>Otomasyon kuralları sabit kodlanmalıdır - konfigürasyon dosyası veya sözlük tabanlı kural motoru ile kurallar kolayca değiştirilebilir</w:t>
      </w:r>
    </w:p>
    <w:p>
      <w:pPr>
        <w:pStyle w:val="ListBullet"/>
      </w:pPr>
      <w:r>
        <w:rPr>
          <w:sz w:val="20"/>
        </w:rPr>
        <w:t>Sensör verisi eşik değerini geçince hemen aktüatörü çalıştırmak yeterlidir - hysteresis (gecikme bandı) olmadan sistem sürekli açılıp kapanır (chattering)</w:t>
      </w:r>
    </w:p>
    <w:p>
      <w:pPr>
        <w:spacing w:before="200"/>
      </w:pPr>
      <w:r>
        <w:rPr>
          <w:b/>
          <w:color w:val="757575"/>
          <w:sz w:val="24"/>
        </w:rPr>
        <w:t xml:space="preserve">  Hazırlık Materyalleri</w:t>
      </w:r>
    </w:p>
    <w:p>
      <w:pPr>
        <w:pStyle w:val="ListBullet"/>
      </w:pPr>
      <w:r>
        <w:rPr>
          <w:sz w:val="20"/>
        </w:rPr>
        <w:t>Raspberry Pi, breadboard</w:t>
      </w:r>
    </w:p>
    <w:p>
      <w:pPr>
        <w:pStyle w:val="ListBullet"/>
      </w:pPr>
      <w:r>
        <w:rPr>
          <w:sz w:val="20"/>
        </w:rPr>
        <w:t>Röle modülü (en az 2 kanal), servo motor</w:t>
      </w:r>
    </w:p>
    <w:p>
      <w:pPr>
        <w:pStyle w:val="ListBullet"/>
      </w:pPr>
      <w:r>
        <w:rPr>
          <w:sz w:val="20"/>
        </w:rPr>
        <w:t>LED'ler, buzzer</w:t>
      </w:r>
    </w:p>
    <w:p>
      <w:pPr>
        <w:pStyle w:val="ListBullet"/>
      </w:pPr>
      <w:r>
        <w:rPr>
          <w:sz w:val="20"/>
        </w:rPr>
        <w:t>DHT11, PIR sensörleri (Saat 58'den devam)</w:t>
      </w:r>
    </w:p>
    <w:p>
      <w:pPr>
        <w:pStyle w:val="ListBullet"/>
      </w:pPr>
      <w:r>
        <w:rPr>
          <w:sz w:val="20"/>
        </w:rPr>
        <w:t>Projeksiyon cihazı</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Evinizin termostatı sıcaklık 25°C'yi geçince klimayı açıyor, 23°C'ye düşünce kapatıyor. Peki sadece 25°C eşiği olsaydı ne olurdu? Sıcaklık 24.9-25.1 arasında dalgalanırken klima dakikada 10 kez açılıp kapanırdı! Bu soruna 'chattering' denir ve çözümü 'hysteresis' kavramıdır.</w:t>
      </w:r>
    </w:p>
    <w:p>
      <w:r>
        <w:rPr>
          <w:b/>
          <w:color w:val="1B2A4A"/>
          <w:sz w:val="20"/>
        </w:rPr>
        <w:t xml:space="preserve">Günlük Hayat Bağlantısı: </w:t>
      </w:r>
      <w:r>
        <w:rPr>
          <w:sz w:val="20"/>
        </w:rPr>
        <w:t>Araba sürerken gaz pedalına basarsınız ama hız 120 km/h olunca bırakmazsınız, yavaşça azaltırsınız. Otomasyon kuralları da aynı: anlık tepki yerine akıllı kontrol stratejileri gerekir.</w:t>
      </w:r>
    </w:p>
    <w:p>
      <w:pPr>
        <w:spacing w:before="200"/>
      </w:pPr>
      <w:r>
        <w:rPr>
          <w:b/>
          <w:color w:val="2C6FAD"/>
          <w:sz w:val="24"/>
        </w:rPr>
        <w:t xml:space="preserve">  Ön Bilgi Yoklama Soruları</w:t>
      </w:r>
    </w:p>
    <w:p>
      <w:r>
        <w:rPr>
          <w:b/>
          <w:color w:val="2C6FAD"/>
          <w:sz w:val="20"/>
        </w:rPr>
        <w:t xml:space="preserve">  1. </w:t>
      </w:r>
      <w:r>
        <w:rPr>
          <w:sz w:val="20"/>
        </w:rPr>
        <w:t>Kursiyerlerden röle modülü ile bir cihazı açıp kapatmayı ve servo motor ile açı ayarlamayı hatırlamaları istenir.</w:t>
      </w:r>
    </w:p>
    <w:p>
      <w:pPr>
        <w:spacing w:before="200"/>
      </w:pPr>
      <w:r>
        <w:rPr>
          <w:b/>
          <w:color w:val="2C6FAD"/>
          <w:sz w:val="24"/>
        </w:rPr>
        <w:t xml:space="preserve">  Motivasyon Etkinliği: "Termostat Simülasyonu"</w:t>
      </w:r>
    </w:p>
    <w:p>
      <w:r>
        <w:rPr>
          <w:b/>
          <w:color w:val="1B2A4A"/>
          <w:sz w:val="20"/>
        </w:rPr>
        <w:t xml:space="preserve">Açıklama: </w:t>
      </w:r>
      <w:r>
        <w:rPr>
          <w:sz w:val="20"/>
        </w:rPr>
        <w:t>Kursiyerler basit eşik ve hysteresis farkını simüle ederek chattering problemini keşfediyor.</w:t>
      </w:r>
    </w:p>
    <w:p>
      <w:r>
        <w:rPr>
          <w:b/>
          <w:color w:val="1B2A4A"/>
          <w:sz w:val="20"/>
        </w:rPr>
        <w:t xml:space="preserve">Yönerge: </w:t>
      </w:r>
      <w:r>
        <w:rPr>
          <w:sz w:val="20"/>
        </w:rPr>
        <w:t>Eğitmen tahtaya sıcaklık grafiği çizer (24-26°C arası dalgalanma). Kursiyerlerden 25°C eşiğinde fan kontrolünün kaç kez açılıp kapanacağını saymaları istenir. Sonra hysteresis eklenince (aç: 26°C, kapat: 24°C) durumun nasıl değiştiği tartışılır.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serada 3 aktüatör var: sulama pompası, havalandırma fanı ve ısıtıcı. Sıcaklık 30°C'yi geçince fan açılmalı VE ısıtıcı kapanmalı. Nem %30'un altına düşünce sulama başlamalı. Bu kurallar arasında çakışma var mı? Nasıl yönetirsiniz?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"Kural Tabanlı Otomasyon Motoru Geliştirme"</w:t>
      </w:r>
    </w:p>
    <w:p>
      <w:r>
        <w:rPr>
          <w:b/>
          <w:color w:val="1B2A4A"/>
          <w:sz w:val="20"/>
        </w:rPr>
        <w:t xml:space="preserve">Türü: </w:t>
      </w:r>
      <w:r>
        <w:rPr>
          <w:sz w:val="20"/>
        </w:rPr>
        <w:t>Bireysel kodlama ve test</w:t>
      </w:r>
    </w:p>
    <w:p>
      <w:r>
        <w:rPr>
          <w:b/>
          <w:color w:val="1B2A4A"/>
          <w:sz w:val="20"/>
        </w:rPr>
        <w:t xml:space="preserve">Amacı: </w:t>
      </w:r>
      <w:r>
        <w:rPr>
          <w:sz w:val="20"/>
        </w:rPr>
        <w:t>Sensör verilerine göre aktüatörleri kontrol eden konfigüre edilebilir kural motoru geliştirme</w:t>
      </w:r>
    </w:p>
    <w:p>
      <w:r>
        <w:rPr>
          <w:b/>
          <w:color w:val="1B2A4A"/>
          <w:sz w:val="20"/>
        </w:rPr>
        <w:t xml:space="preserve">Malzemeler: </w:t>
      </w:r>
      <w:r>
        <w:rPr>
          <w:sz w:val="20"/>
        </w:rPr>
        <w:t>Raspberry Pi, röle modülü, servo motor, LED, DHT11, PIR, breadboard</w:t>
      </w:r>
    </w:p>
    <w:p>
      <w:pPr>
        <w:spacing w:before="200"/>
      </w:pPr>
      <w:r>
        <w:rPr>
          <w:b/>
          <w:color w:val="007A7A"/>
          <w:sz w:val="24"/>
        </w:rPr>
        <w:t xml:space="preserve">  Yönerge Adımları</w:t>
      </w:r>
    </w:p>
    <w:p>
      <w:r>
        <w:rPr>
          <w:b/>
          <w:color w:val="007A7A"/>
          <w:sz w:val="20"/>
        </w:rPr>
        <w:t xml:space="preserve">  1. </w:t>
      </w:r>
      <w:r>
        <w:rPr>
          <w:sz w:val="20"/>
        </w:rPr>
        <w:t>Basit if/else ile sıcaklık eşiğine göre röle kontrolü yazın ve test edin</w:t>
      </w:r>
    </w:p>
    <w:p>
      <w:r>
        <w:rPr>
          <w:b/>
          <w:color w:val="007A7A"/>
          <w:sz w:val="20"/>
        </w:rPr>
        <w:t xml:space="preserve">  2. </w:t>
      </w:r>
      <w:r>
        <w:rPr>
          <w:sz w:val="20"/>
        </w:rPr>
        <w:t>Sözlük tabanlı kural yapısı oluşturun: {'sensor': 'sicaklik', 'esik': 27, 'op': '&gt;', 'aktuator': 'fan', 'eylem': 'ac'}</w:t>
      </w:r>
    </w:p>
    <w:p>
      <w:r>
        <w:rPr>
          <w:b/>
          <w:color w:val="007A7A"/>
          <w:sz w:val="20"/>
        </w:rPr>
        <w:t xml:space="preserve">  3. </w:t>
      </w:r>
      <w:r>
        <w:rPr>
          <w:sz w:val="20"/>
        </w:rPr>
        <w:t>Hysteresis ekleyin: aç eşiği ve kapat eşiği ayrı tanımlayın</w:t>
      </w:r>
    </w:p>
    <w:p>
      <w:r>
        <w:rPr>
          <w:b/>
          <w:color w:val="007A7A"/>
          <w:sz w:val="20"/>
        </w:rPr>
        <w:t xml:space="preserve">  4. </w:t>
      </w:r>
      <w:r>
        <w:rPr>
          <w:sz w:val="20"/>
        </w:rPr>
        <w:t>Kural çakışma kontrolü ekleyin: fan ve ısıtıcı aynı anda açılamaz kuralı</w:t>
      </w:r>
    </w:p>
    <w:p>
      <w:r>
        <w:rPr>
          <w:b/>
          <w:color w:val="1B2A4A"/>
          <w:sz w:val="20"/>
        </w:rPr>
        <w:t xml:space="preserve">Öğrenci Rolü: </w:t>
      </w:r>
      <w:r>
        <w:rPr>
          <w:sz w:val="20"/>
        </w:rPr>
        <w:t>Her kursiyer en az 3 otomasyon kuralı tanımlar ve hysteresis mekanizmasını uygular.</w:t>
      </w:r>
    </w:p>
    <w:p>
      <w:r>
        <w:rPr>
          <w:b/>
          <w:color w:val="1B2A4A"/>
          <w:sz w:val="20"/>
        </w:rPr>
        <w:t xml:space="preserve">Öğretmen Rolü: </w:t>
      </w:r>
      <w:r>
        <w:rPr>
          <w:sz w:val="20"/>
        </w:rPr>
        <w:t>Hysteresis kavramını, kural çakışmalarını ve endüstriyel otomasyon prensiplerini açıklar.</w:t>
      </w:r>
    </w:p>
    <w:p>
      <w:r>
        <w:rPr>
          <w:b/>
          <w:color w:val="1B2A4A"/>
          <w:sz w:val="20"/>
        </w:rPr>
        <w:t xml:space="preserve">Beklenen Ürün: </w:t>
      </w:r>
      <w:r>
        <w:rPr>
          <w:sz w:val="20"/>
        </w:rPr>
        <w:t>Kural tabanlı otomasyon motoru: konfigüre edilebilir kurallar, hysteresis ve çakışma kontrolü</w:t>
      </w:r>
    </w:p>
    <w:p>
      <w:pPr>
        <w:spacing w:before="200"/>
      </w:pPr>
      <w:r>
        <w:rPr>
          <w:b/>
          <w:color w:val="007A7A"/>
          <w:sz w:val="24"/>
        </w:rPr>
        <w:t xml:space="preserve">  Araştırma Soruları</w:t>
      </w:r>
    </w:p>
    <w:p>
      <w:r>
        <w:rPr>
          <w:b/>
          <w:color w:val="007A7A"/>
          <w:sz w:val="20"/>
        </w:rPr>
        <w:t xml:space="preserve">  1. </w:t>
      </w:r>
      <w:r>
        <w:rPr>
          <w:sz w:val="20"/>
        </w:rPr>
        <w:t>PID kontrol algoritması nedir ve termostat gibi uygulamalarda neden basit eşik kontrolünden üstündür?</w:t>
      </w:r>
    </w:p>
    <w:p>
      <w:r>
        <w:rPr>
          <w:b/>
          <w:color w:val="1B2A4A"/>
          <w:sz w:val="20"/>
        </w:rPr>
        <w:t xml:space="preserve">Grupla Çalışma Kuralları: </w:t>
      </w:r>
      <w:r>
        <w:rPr>
          <w:sz w:val="20"/>
        </w:rPr>
        <w:t>En az 3 farklı kural tanımlanmalı ve hysteresis mekanizması çalışıyor olmalıdır.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Kural Tabanlı Otomasyon</w:t>
            </w:r>
          </w:p>
        </w:tc>
        <w:tc>
          <w:tcPr>
            <w:tcW w:type="dxa" w:w="2409"/>
          </w:tcPr>
          <w:p>
            <w:r>
              <w:rPr>
                <w:sz w:val="18"/>
              </w:rPr>
              <w:t>Sensör verilerini belirli eşik değerleriyle karşılaştırarak aktüatörleri otomatik kontrol eden sistem</w:t>
            </w:r>
          </w:p>
        </w:tc>
        <w:tc>
          <w:tcPr>
            <w:tcW w:type="dxa" w:w="2409"/>
          </w:tcPr>
          <w:p>
            <w:r>
              <w:rPr>
                <w:sz w:val="18"/>
              </w:rPr>
              <w:t>Koşul-eylem çiftleri, eşik değerleri, karşılaştırma operatörleri</w:t>
            </w:r>
          </w:p>
        </w:tc>
        <w:tc>
          <w:tcPr>
            <w:tcW w:type="dxa" w:w="2409"/>
          </w:tcPr>
          <w:p>
            <w:r>
              <w:rPr>
                <w:sz w:val="18"/>
              </w:rPr>
              <w:t>if sicaklik &gt; 27: fan.ac() elif sicaklik &lt; 24: fan.kapat(). Sözlük yapısı: {'sensor': 'sicaklik', 'ac_esik': 27, 'kapat_esik': 24, 'aktuator': fan}</w:t>
            </w:r>
          </w:p>
        </w:tc>
      </w:tr>
      <w:tr>
        <w:tc>
          <w:tcPr>
            <w:tcW w:type="dxa" w:w="2409"/>
          </w:tcPr>
          <w:p>
            <w:r>
              <w:rPr>
                <w:sz w:val="18"/>
              </w:rPr>
              <w:t>Hysteresis (Gecikme Bandı)</w:t>
            </w:r>
          </w:p>
        </w:tc>
        <w:tc>
          <w:tcPr>
            <w:tcW w:type="dxa" w:w="2409"/>
          </w:tcPr>
          <w:p>
            <w:r>
              <w:rPr>
                <w:sz w:val="18"/>
              </w:rPr>
              <w:t>Açma ve kapama eşiklerinin farklı değerlerde ayarlanması ile sürekli açılıp kapanmayı (chattering) önleme tekniği</w:t>
            </w:r>
          </w:p>
        </w:tc>
        <w:tc>
          <w:tcPr>
            <w:tcW w:type="dxa" w:w="2409"/>
          </w:tcPr>
          <w:p>
            <w:r>
              <w:rPr>
                <w:sz w:val="18"/>
              </w:rPr>
              <w:t>Açma eşiği, kapama eşiği, bant genişliği (deadband)</w:t>
            </w:r>
          </w:p>
        </w:tc>
        <w:tc>
          <w:tcPr>
            <w:tcW w:type="dxa" w:w="2409"/>
          </w:tcPr>
          <w:p>
            <w:r>
              <w:rPr>
                <w:sz w:val="18"/>
              </w:rPr>
              <w:t>Fan kontrolü: Aç eşiği=27°C, Kapat eşiği=24°C, Bant=3°C. Sıcaklık 27°C'ye çıkınca fan açılır, 24°C'ye düşene kadar açık kalır. 25-26°C arasındaki dalgalanmalarda fan durumunu değiştirmez</w:t>
            </w:r>
          </w:p>
        </w:tc>
      </w:tr>
      <w:tr>
        <w:tc>
          <w:tcPr>
            <w:tcW w:type="dxa" w:w="2409"/>
          </w:tcPr>
          <w:p>
            <w:r>
              <w:rPr>
                <w:sz w:val="18"/>
              </w:rPr>
              <w:t>Aktüatör Kontrol Katmanı</w:t>
            </w:r>
          </w:p>
        </w:tc>
        <w:tc>
          <w:tcPr>
            <w:tcW w:type="dxa" w:w="2409"/>
          </w:tcPr>
          <w:p>
            <w:r>
              <w:rPr>
                <w:sz w:val="18"/>
              </w:rPr>
              <w:t>GPIO çıkışları üzerinden fiziksel cihazları (röle, servo, LED) yöneten yazılım katmanı</w:t>
            </w:r>
          </w:p>
        </w:tc>
        <w:tc>
          <w:tcPr>
            <w:tcW w:type="dxa" w:w="2409"/>
          </w:tcPr>
          <w:p>
            <w:r>
              <w:rPr>
                <w:sz w:val="18"/>
              </w:rPr>
              <w:t>Röle (açık/kapalı), servo (açı), PWM LED (parlaklık), buzzer (alarm)</w:t>
            </w:r>
          </w:p>
        </w:tc>
        <w:tc>
          <w:tcPr>
            <w:tcW w:type="dxa" w:w="2409"/>
          </w:tcPr>
          <w:p>
            <w:r>
              <w:rPr>
                <w:sz w:val="18"/>
              </w:rPr>
              <w:t>class Aktuator: def __init__(self, pin, ad): self.pin=pin; self.ad=ad; self.durum=False. def ac(self): GPIO.output(self.pin, True); self.durum=True. def kapat(self): GPIO.output(self.pin, False); self.durum=False</w:t>
            </w:r>
          </w:p>
        </w:tc>
      </w:tr>
      <w:tr>
        <w:tc>
          <w:tcPr>
            <w:tcW w:type="dxa" w:w="2409"/>
          </w:tcPr>
          <w:p>
            <w:r>
              <w:rPr>
                <w:sz w:val="18"/>
              </w:rPr>
              <w:t>Kural Çakışma Yönetimi</w:t>
            </w:r>
          </w:p>
        </w:tc>
        <w:tc>
          <w:tcPr>
            <w:tcW w:type="dxa" w:w="2409"/>
          </w:tcPr>
          <w:p>
            <w:r>
              <w:rPr>
                <w:sz w:val="18"/>
              </w:rPr>
              <w:t>Aynı anda çelişkili kuralların (fan açık + ısıtıcı açık) aktif olmasını önleyen mekanizma</w:t>
            </w:r>
          </w:p>
        </w:tc>
        <w:tc>
          <w:tcPr>
            <w:tcW w:type="dxa" w:w="2409"/>
          </w:tcPr>
          <w:p>
            <w:r>
              <w:rPr>
                <w:sz w:val="18"/>
              </w:rPr>
              <w:t>Öncelik sırası, karşılıklı dışlama, güvenlik kuralları</w:t>
            </w:r>
          </w:p>
        </w:tc>
        <w:tc>
          <w:tcPr>
            <w:tcW w:type="dxa" w:w="2409"/>
          </w:tcPr>
          <w:p>
            <w:r>
              <w:rPr>
                <w:sz w:val="18"/>
              </w:rPr>
              <w:t>Çakışma örneği: Kural 1: sıcaklık&gt;27 &gt; fan aç. Kural 2: nem&lt;%40 &gt; nemlendirici aç. Çakışma yok. Kural 3: sıcaklık&lt;18 &gt; ısıtıcı aç. Kural 1+3 çakışır: fan ve ısıtıcı aynı anda çalışmamalı. Çözüm: öncelik sırası ve karşılıklı dışlama kuralları</w:t>
            </w:r>
          </w:p>
        </w:tc>
      </w:tr>
    </w:tbl>
    <w:p/>
    <w:p>
      <w:pPr>
        <w:spacing w:before="200"/>
      </w:pPr>
      <w:r>
        <w:rPr>
          <w:b/>
          <w:color w:val="E65C00"/>
          <w:sz w:val="24"/>
        </w:rPr>
        <w:t xml:space="preserve">  Konu Anlatımı</w:t>
      </w:r>
    </w:p>
    <w:p>
      <w:r>
        <w:rPr>
          <w:sz w:val="20"/>
        </w:rPr>
        <w:t>Temel Otomasyon Kontrolü: Akıllı ev sisteminin kalbi, sensör verilerine göre aktüatörleri kontrol eden otomasyon kurallarıdır. Basit yaklaşım: if sicaklik &gt; 27: GPIO.output(FAN_PIN, True). Bu çalışır ama sorunları vardır: 1) Kurallar kodun içine gömülüdür, değiştirmek zordur. 2) Hysteresis yoktur, chattering olur. 3) Kural çakışmaları kontrol edilmez. Gelişmiş yaklaşım: Kuralları veri yapısı olarak tanımlama. KURALLAR = [{'ad': 'Sıcaklık Kontrolü', 'sensor': 'sicaklik', 'ac_esik': 27, 'kapat_esik': 24, 'aktuator': 'fan'}]. Bu yapı ile yeni kural eklemek sadece listeye eleman eklemektir, kod değişikliği gerektirmez.</w:t>
      </w:r>
    </w:p>
    <w:p>
      <w:r>
        <w:rPr>
          <w:sz w:val="20"/>
        </w:rPr>
        <w:t>Hysteresis ve Chattering Önleme: Chattering (çatırdama), sensör değerinin eşik etrafında dalgalanması nedeniyle aktüatörün sürekli açılıp kapanmasıdır. Örnek: Eşik=25°C. Sıcaklık: 24.9, 25.1, 24.8, 25.2, 25.0... Her değişimde fan açılıp kapanır: mekanik aşınma, gürültü, enerji israfı. Hysteresis çözümü: Ayrı açma ve kapama eşikleri tanımlama. ac_esik=27, kapat_esik=24. Mantık: if not fan.durum and sicaklik &gt; ac_esik: fan.ac() elif fan.durum and sicaklik &lt; kapat_esik: fan.kapat(). 24-27°C arasında fan mevcut durumunu korur. Bant genişliği (deadband) uygulamaya göre ayarlanır: HVAC sistemlerinde 2-4°C, hassas ortamlarda 0.5-1°C.</w:t>
      </w:r>
    </w:p>
    <w:p>
      <w:r>
        <w:rPr>
          <w:sz w:val="20"/>
        </w:rPr>
        <w:t>Kural Motoru ve Çakışma Yönetimi: Kural motoru, tüm kuralları sırayla değerlendirip uygun eylemleri uygulayan merkezi kontrol modülüdür. Yapısı: def kurallari_degerlendir(sensor_veri, aktuatorler): for kural in KURALLAR: deger = sensor_veri[kural['sensor']]; if kural['durum']=='kapali' and deger &gt; kural['ac_esik']: aktuatorler[kural['aktuator']].ac(); kural['durum']='acik'; elif kural['durum']=='acik' and deger &lt; kural['kapat_esik']: aktuatorler[kural['aktuator']].kapat(); kural['durum']='kapali'. Çakışma yönetimi: CAKISMALAR = [('fan', 'isitici')]. Eğer fan açıkken ısıtıcı açılmak isterse engelle. Güvenlik kuralları: Acil durum kuralları (gaz sızıntısı, yangın) en yüksek önceliğe sahiptir ve tüm diğer kuralları geçersiz kılar.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Basit hysteresis ile fan kontrolü</w:t>
            </w:r>
          </w:p>
        </w:tc>
        <w:tc>
          <w:tcPr>
            <w:tcW w:type="dxa" w:w="3213"/>
          </w:tcPr>
          <w:p>
            <w:r>
              <w:rPr>
                <w:sz w:val="18"/>
              </w:rPr>
              <w:t>FAN_PIN = 5</w:t>
              <w:br/>
              <w:t>GPIO.setup(FAN_PIN, GPIO.OUT)</w:t>
              <w:br/>
              <w:t>fan_acik = False</w:t>
              <w:br/>
              <w:t>AC_ESIK = 27</w:t>
              <w:br/>
              <w:t>KAPAT_ESIK = 24</w:t>
              <w:br/>
              <w:br/>
              <w:t>while True:</w:t>
              <w:br/>
              <w:t xml:space="preserve">    _, sicaklik = Adafruit_DHT.read_retry(Adafruit_DHT.DHT22, 4)</w:t>
              <w:br/>
              <w:t xml:space="preserve">    if sicaklik and not fan_acik and sicaklik &gt; AC_ESIK:</w:t>
              <w:br/>
              <w:t xml:space="preserve">        GPIO.output(FAN_PIN, True)</w:t>
              <w:br/>
              <w:t xml:space="preserve">        fan_acik = True</w:t>
              <w:br/>
              <w:t xml:space="preserve">        print(f'Fan AÇILDI ({sicaklik}°C &gt; {AC_ESIK}°C)')</w:t>
              <w:br/>
              <w:t xml:space="preserve">    elif sicaklik and fan_acik and sicaklik &lt; KAPAT_ESIK:</w:t>
              <w:br/>
              <w:t xml:space="preserve">        GPIO.output(FAN_PIN, False)</w:t>
              <w:br/>
              <w:t xml:space="preserve">        fan_acik = False</w:t>
              <w:br/>
              <w:t xml:space="preserve">        print(f'Fan KAPANDI ({sicaklik}°C &lt; {KAPAT_ESIK}°C)')</w:t>
              <w:br/>
              <w:t xml:space="preserve">    time.sleep(5)</w:t>
            </w:r>
          </w:p>
        </w:tc>
        <w:tc>
          <w:tcPr>
            <w:tcW w:type="dxa" w:w="3213"/>
          </w:tcPr>
          <w:p>
            <w:r>
              <w:rPr>
                <w:sz w:val="18"/>
              </w:rPr>
              <w:t>Hysteresis ile fan 27°C'de açılır ve 24°C'ye düşene kadar açık kalır; ara değerlerde durumunu korur</w:t>
            </w:r>
          </w:p>
        </w:tc>
      </w:tr>
      <w:tr>
        <w:tc>
          <w:tcPr>
            <w:tcW w:type="dxa" w:w="3213"/>
          </w:tcPr>
          <w:p>
            <w:r>
              <w:rPr>
                <w:sz w:val="18"/>
              </w:rPr>
              <w:t>Konfigüre edilebilir kural motoru</w:t>
            </w:r>
          </w:p>
        </w:tc>
        <w:tc>
          <w:tcPr>
            <w:tcW w:type="dxa" w:w="3213"/>
          </w:tcPr>
          <w:p>
            <w:r>
              <w:rPr>
                <w:sz w:val="18"/>
              </w:rPr>
              <w:t>KURALLAR = [</w:t>
              <w:br/>
              <w:t xml:space="preserve">    {'ad': 'Fan', 'sensor': 'sicaklik', 'ac': 27, 'kapat': 24,</w:t>
              <w:br/>
              <w:t xml:space="preserve">     'pin': 5, 'durum': False, 'oncelik': 2},</w:t>
              <w:br/>
              <w:t xml:space="preserve">    {'ad': 'Lamba', 'sensor': 'isik', 'ac': 200, 'kapat': 400,</w:t>
              <w:br/>
              <w:t xml:space="preserve">     'pin': 6, 'durum': False, 'oncelik': 1, 'ters': True},</w:t>
              <w:br/>
              <w:t xml:space="preserve">    {'ad': 'Alarm', 'sensor': 'hareket', 'ac': 1, 'kapat': 0,</w:t>
              <w:br/>
              <w:t xml:space="preserve">     'pin': 16, 'durum': False, 'oncelik': 0},</w:t>
              <w:br/>
              <w:t>]</w:t>
              <w:br/>
              <w:br/>
              <w:t>def kural_degerlendir(kural, veri):</w:t>
              <w:br/>
              <w:t xml:space="preserve">    d = veri.get(kural['sensor'])</w:t>
              <w:br/>
              <w:t xml:space="preserve">    if d is None: return</w:t>
              <w:br/>
              <w:t xml:space="preserve">    ters = kural.get('ters', False)</w:t>
              <w:br/>
              <w:t xml:space="preserve">    if not kural['durum']:</w:t>
              <w:br/>
              <w:t xml:space="preserve">        kosul = d &lt; kural['ac'] if ters else d &gt; kural['ac']</w:t>
              <w:br/>
              <w:t xml:space="preserve">        if kosul:</w:t>
              <w:br/>
              <w:t xml:space="preserve">            GPIO.output(kural['pin'], True)</w:t>
              <w:br/>
              <w:t xml:space="preserve">            kural['durum'] = True</w:t>
              <w:br/>
              <w:t xml:space="preserve">    else:</w:t>
              <w:br/>
              <w:t xml:space="preserve">        kosul = d &gt; kural['kapat'] if ters else d &lt; kural['kapat']</w:t>
              <w:br/>
              <w:t xml:space="preserve">        if kosul:</w:t>
              <w:br/>
              <w:t xml:space="preserve">            GPIO.output(kural['pin'], False)</w:t>
              <w:br/>
              <w:t xml:space="preserve">            kural['durum'] = False</w:t>
            </w:r>
          </w:p>
        </w:tc>
        <w:tc>
          <w:tcPr>
            <w:tcW w:type="dxa" w:w="3213"/>
          </w:tcPr>
          <w:p>
            <w:r>
              <w:rPr>
                <w:sz w:val="18"/>
              </w:rPr>
              <w:t>Sözlük tabanlı kural motoru yeni kural eklemeyi ve parametreleri değiştirmeyi kolaylaştırır</w:t>
            </w:r>
          </w:p>
        </w:tc>
      </w:tr>
      <w:tr>
        <w:tc>
          <w:tcPr>
            <w:tcW w:type="dxa" w:w="3213"/>
          </w:tcPr>
          <w:p>
            <w:r>
              <w:rPr>
                <w:sz w:val="18"/>
              </w:rPr>
              <w:t>Çakışma kontrolü</w:t>
            </w:r>
          </w:p>
        </w:tc>
        <w:tc>
          <w:tcPr>
            <w:tcW w:type="dxa" w:w="3213"/>
          </w:tcPr>
          <w:p>
            <w:r>
              <w:rPr>
                <w:sz w:val="18"/>
              </w:rPr>
              <w:t>CAKISMALAR = [('fan', 'isitici'), ('sulama', 'havalandirma')]</w:t>
              <w:br/>
              <w:br/>
              <w:t>def cakisma_kontrol(acilacak, aktif_aktuatorler):</w:t>
              <w:br/>
              <w:t xml:space="preserve">    for grup in CAKISMALAR:</w:t>
              <w:br/>
              <w:t xml:space="preserve">        if acilacak in grup:</w:t>
              <w:br/>
              <w:t xml:space="preserve">            for diger in grup:</w:t>
              <w:br/>
              <w:t xml:space="preserve">                if diger != acilacak and diger in aktif_aktuatorler:</w:t>
              <w:br/>
              <w:t xml:space="preserve">                    print(f'CAKISMA: {acilacak} açılamaz, {diger} aktif!')</w:t>
              <w:br/>
              <w:t xml:space="preserve">                    return False</w:t>
              <w:br/>
              <w:t xml:space="preserve">    return True</w:t>
              <w:br/>
              <w:br/>
              <w:t># Kullanım</w:t>
              <w:br/>
              <w:t>if cakisma_kontrol('isitici', ['fan']):</w:t>
              <w:br/>
              <w:t xml:space="preserve">    isitici.ac()</w:t>
              <w:br/>
              <w:t>else:</w:t>
              <w:br/>
              <w:t xml:space="preserve">    print('Önce fan kapatılmalı!')</w:t>
            </w:r>
          </w:p>
        </w:tc>
        <w:tc>
          <w:tcPr>
            <w:tcW w:type="dxa" w:w="3213"/>
          </w:tcPr>
          <w:p>
            <w:r>
              <w:rPr>
                <w:sz w:val="18"/>
              </w:rPr>
              <w:t>Çakışma kontrolü karşılıklı dışlama ile enerji israfını ve cihaz hasarını önler</w:t>
            </w:r>
          </w:p>
        </w:tc>
      </w:tr>
    </w:tbl>
    <w:p/>
    <w:p>
      <w:pPr>
        <w:spacing w:before="200"/>
      </w:pPr>
      <w:r>
        <w:rPr>
          <w:b/>
          <w:color w:val="E65C00"/>
          <w:sz w:val="24"/>
        </w:rPr>
        <w:t xml:space="preserve">  Görseller ve Tablolar</w:t>
      </w:r>
    </w:p>
    <w:p>
      <w:pPr>
        <w:pStyle w:val="ListBullet"/>
      </w:pPr>
      <w:r>
        <w:rPr>
          <w:sz w:val="20"/>
        </w:rPr>
        <w:t>Hysteresis grafiği: eşik değerleri ve chattering karşılaştırması</w:t>
      </w:r>
    </w:p>
    <w:p>
      <w:pPr>
        <w:pStyle w:val="ListBullet"/>
      </w:pPr>
      <w:r>
        <w:rPr>
          <w:sz w:val="20"/>
        </w:rPr>
        <w:t>Kural motoru akış diyagramı: sensör oku &gt; kural değerlendir &gt; çakışma kontrol &gt; aktüatör kontrol</w:t>
      </w:r>
    </w:p>
    <w:p>
      <w:pPr>
        <w:spacing w:before="200"/>
      </w:pPr>
      <w:r>
        <w:rPr>
          <w:b/>
          <w:color w:val="E65C00"/>
          <w:sz w:val="24"/>
        </w:rPr>
        <w:t xml:space="preserve">  Analoji ve Benzetmeler</w:t>
      </w:r>
    </w:p>
    <w:p>
      <w:r>
        <w:rPr>
          <w:b/>
          <w:color w:val="E65C00"/>
          <w:sz w:val="20"/>
        </w:rPr>
        <w:t xml:space="preserve">  1. </w:t>
      </w:r>
      <w:r>
        <w:rPr>
          <w:sz w:val="20"/>
        </w:rPr>
        <w:t>Hysteresis = Termostat gibidir: Klima 26°C'de açılır ama 26°C'ye düşünce kapanmaz, 22°C'ye düşünce kapanır. Kural motoru = Trafik polisi gibidir: Her aracın (kuralın) geçiş hakkını kontrol eder ve çakışmaları (kazaları) önler</w:t>
      </w:r>
    </w:p>
    <w:p>
      <w:pPr>
        <w:spacing w:before="200"/>
      </w:pPr>
      <w:r>
        <w:rPr>
          <w:b/>
          <w:color w:val="E65C00"/>
          <w:sz w:val="24"/>
        </w:rPr>
        <w:t xml:space="preserve">  Öğrenci Soru-Cevap</w:t>
      </w:r>
    </w:p>
    <w:p>
      <w:pPr>
        <w:pStyle w:val="ListBullet"/>
      </w:pPr>
      <w:r>
        <w:rPr>
          <w:sz w:val="20"/>
        </w:rPr>
        <w:t>Chattering nedir ve neden tehlikelidir?</w:t>
      </w:r>
    </w:p>
    <w:p>
      <w:pPr>
        <w:pStyle w:val="ListBullet"/>
      </w:pPr>
      <w:r>
        <w:rPr>
          <w:sz w:val="20"/>
        </w:rPr>
        <w:t>Hysteresis chattering'i nasıl önler?</w:t>
      </w:r>
    </w:p>
    <w:p>
      <w:pPr>
        <w:pStyle w:val="ListBullet"/>
      </w:pPr>
      <w:r>
        <w:rPr>
          <w:sz w:val="20"/>
        </w:rPr>
        <w:t>Kural çakışması nasıl tespit edilir?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"Sera Otomasyon Kontrol Sistemi"</w:t>
      </w:r>
    </w:p>
    <w:p>
      <w:r>
        <w:rPr>
          <w:b/>
          <w:color w:val="1B2A4A"/>
          <w:sz w:val="20"/>
        </w:rPr>
        <w:t xml:space="preserve">Türü: </w:t>
      </w:r>
      <w:r>
        <w:rPr>
          <w:sz w:val="20"/>
        </w:rPr>
        <w:t>Grup projesi</w:t>
      </w:r>
    </w:p>
    <w:p>
      <w:r>
        <w:rPr>
          <w:b/>
          <w:color w:val="1B2A4A"/>
          <w:sz w:val="20"/>
        </w:rPr>
        <w:t xml:space="preserve">Amacı: </w:t>
      </w:r>
      <w:r>
        <w:rPr>
          <w:sz w:val="20"/>
        </w:rPr>
        <w:t>Çoklu sensör verilerine göre çoklu aktüatörü kural tabanlı otomatik kontrol eden sistem geliştirme</w:t>
      </w:r>
    </w:p>
    <w:p>
      <w:pPr>
        <w:spacing w:before="200"/>
      </w:pPr>
      <w:r>
        <w:rPr>
          <w:b/>
          <w:color w:val="6A1B9A"/>
          <w:sz w:val="24"/>
        </w:rPr>
        <w:t xml:space="preserve">  Yönerge Adımları</w:t>
      </w:r>
    </w:p>
    <w:p>
      <w:r>
        <w:rPr>
          <w:b/>
          <w:color w:val="6A1B9A"/>
          <w:sz w:val="20"/>
        </w:rPr>
        <w:t xml:space="preserve">  1. </w:t>
      </w:r>
      <w:r>
        <w:rPr>
          <w:sz w:val="20"/>
        </w:rPr>
        <w:t>Sera için 3 otomasyon kuralı tanımlayın: sıcaklık&gt;fan, nem&lt;sulama, ışık&lt;aydınlatma</w:t>
      </w:r>
    </w:p>
    <w:p>
      <w:r>
        <w:rPr>
          <w:b/>
          <w:color w:val="6A1B9A"/>
          <w:sz w:val="20"/>
        </w:rPr>
        <w:t xml:space="preserve">  2. </w:t>
      </w:r>
      <w:r>
        <w:rPr>
          <w:sz w:val="20"/>
        </w:rPr>
        <w:t>Her kural için hysteresis değerlerini belirleyin ve uygulayın</w:t>
      </w:r>
    </w:p>
    <w:p>
      <w:r>
        <w:rPr>
          <w:b/>
          <w:color w:val="6A1B9A"/>
          <w:sz w:val="20"/>
        </w:rPr>
        <w:t xml:space="preserve">  3. </w:t>
      </w:r>
      <w:r>
        <w:rPr>
          <w:sz w:val="20"/>
        </w:rPr>
        <w:t>Çakışma kontrolü ekleyin: sulama ve fan aynı anda çalışmamalı</w:t>
      </w:r>
    </w:p>
    <w:p>
      <w:r>
        <w:rPr>
          <w:b/>
          <w:color w:val="6A1B9A"/>
          <w:sz w:val="20"/>
        </w:rPr>
        <w:t xml:space="preserve">  4. </w:t>
      </w:r>
      <w:r>
        <w:rPr>
          <w:sz w:val="20"/>
        </w:rPr>
        <w:t>Tüm aktüatör durumlarını ve sensör verilerini konsolda gösterin</w:t>
      </w:r>
    </w:p>
    <w:p>
      <w:r>
        <w:rPr>
          <w:b/>
          <w:color w:val="1B2A4A"/>
          <w:sz w:val="20"/>
        </w:rPr>
        <w:t xml:space="preserve">Beklenen Ürün: </w:t>
      </w:r>
      <w:r>
        <w:rPr>
          <w:sz w:val="20"/>
        </w:rPr>
        <w:t>Sera otomasyon sistemi: 3 kural, hysteresis, çakışma kontrolü ve durum gösterimi</w:t>
      </w:r>
    </w:p>
    <w:p>
      <w:pPr>
        <w:spacing w:before="200"/>
      </w:pPr>
      <w:r>
        <w:rPr>
          <w:b/>
          <w:color w:val="6A1B9A"/>
          <w:sz w:val="24"/>
        </w:rPr>
        <w:t xml:space="preserve">  Transfer Soruları</w:t>
      </w:r>
    </w:p>
    <w:p>
      <w:r>
        <w:rPr>
          <w:b/>
          <w:color w:val="6A1B9A"/>
          <w:sz w:val="20"/>
        </w:rPr>
        <w:t xml:space="preserve">  1. </w:t>
      </w:r>
      <w:r>
        <w:rPr>
          <w:sz w:val="20"/>
        </w:rPr>
        <w:t>Kural tabanlı otomasyon endüstriyel kontrol, HVAC sistemleri, tarım otomasyonu ve akıllı bina yönetiminde temel yaklaşımdır.</w:t>
      </w:r>
    </w:p>
    <w:p>
      <w:r>
        <w:rPr>
          <w:b/>
          <w:color w:val="1B2A4A"/>
          <w:sz w:val="20"/>
        </w:rPr>
        <w:t xml:space="preserve">İlişkili Disiplinler: </w:t>
      </w:r>
      <w:r>
        <w:rPr>
          <w:sz w:val="20"/>
        </w:rPr>
        <w:t>Otomasyon mühendisliği, kontrol sistemleri, yazılım mühendisliği, tarım teknolojisi</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Sensör bozulursa ve sürekli 100°C gösterirse fan hiç kapanmaz. Sensör arızası durumunu nasıl tespit eder ve güvenli moda geçersiniz?</w:t>
            </w:r>
          </w:p>
        </w:tc>
      </w:tr>
    </w:tbl>
    <w:p/>
    <w:p>
      <w:r>
        <w:rPr>
          <w:b/>
          <w:color w:val="1B2A4A"/>
          <w:sz w:val="20"/>
        </w:rPr>
        <w:t xml:space="preserve">Yaratıcı Görev: </w:t>
      </w:r>
      <w:r>
        <w:rPr>
          <w:sz w:val="20"/>
        </w:rPr>
        <w:t>Makine öğrenmesi ile otomasyon kurallarını otomatik öğrenen bir sistem tasarlasanız, hangi verileri toplar ve nasıl bir model eğitirdiniz?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Sensör verilerine göre aktüatör kontrolü çalışıyor mu?</w:t>
      </w:r>
    </w:p>
    <w:p>
      <w:r>
        <w:rPr>
          <w:sz w:val="20"/>
        </w:rPr>
        <w:t xml:space="preserve">  ☐  Hysteresis mekanizması chattering'i önlüyor mu?</w:t>
      </w:r>
    </w:p>
    <w:p>
      <w:r>
        <w:rPr>
          <w:sz w:val="20"/>
        </w:rPr>
        <w:t xml:space="preserve">  ☐  Kural çakışma kontrolü fonksiyonel mi?</w:t>
      </w:r>
    </w:p>
    <w:p>
      <w:pPr>
        <w:spacing w:before="200"/>
      </w:pPr>
      <w:r>
        <w:rPr>
          <w:b/>
          <w:color w:val="2E7D32"/>
          <w:sz w:val="24"/>
        </w:rPr>
        <w:t xml:space="preserve">  Öz Değerlendirme Soruları</w:t>
      </w:r>
    </w:p>
    <w:p>
      <w:r>
        <w:rPr>
          <w:b/>
          <w:color w:val="2E7D32"/>
          <w:sz w:val="20"/>
        </w:rPr>
        <w:t xml:space="preserve">  1. </w:t>
      </w:r>
      <w:r>
        <w:rPr>
          <w:sz w:val="20"/>
        </w:rPr>
        <w:t>Hysteresis nedir ve neden gereklidir?</w:t>
      </w:r>
    </w:p>
    <w:p>
      <w:r>
        <w:rPr>
          <w:b/>
          <w:color w:val="2E7D32"/>
          <w:sz w:val="20"/>
        </w:rPr>
        <w:t xml:space="preserve">  2. </w:t>
      </w:r>
      <w:r>
        <w:rPr>
          <w:sz w:val="20"/>
        </w:rPr>
        <w:t>Konfigüre edilebilir kural motorunun sabit kodlamaya göre avantajı nedir?</w:t>
      </w:r>
    </w:p>
    <w:p>
      <w:r>
        <w:rPr>
          <w:b/>
          <w:color w:val="2E7D32"/>
          <w:sz w:val="20"/>
        </w:rPr>
        <w:t xml:space="preserve">  3. </w:t>
      </w:r>
      <w:r>
        <w:rPr>
          <w:sz w:val="20"/>
        </w:rPr>
        <w:t>Kural çakışması nasıl tespit edilir ve nasıl önlenir?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Chattering nedir?</w:t>
            </w:r>
          </w:p>
        </w:tc>
        <w:tc>
          <w:tcPr>
            <w:tcW w:type="dxa" w:w="3213"/>
          </w:tcPr>
          <w:p>
            <w:r>
              <w:rPr>
                <w:sz w:val="18"/>
              </w:rPr>
              <w:t>A) Sensör arızası  B) Aktüatörün eşik etrafında sürekli açılıp kapanması  C) GPIO pin hatası  D) Threading çakışması</w:t>
            </w:r>
          </w:p>
        </w:tc>
        <w:tc>
          <w:tcPr>
            <w:tcW w:type="dxa" w:w="3213"/>
          </w:tcPr>
          <w:p>
            <w:r>
              <w:rPr>
                <w:sz w:val="18"/>
              </w:rPr>
              <w:t>B</w:t>
            </w:r>
          </w:p>
        </w:tc>
      </w:tr>
      <w:tr>
        <w:tc>
          <w:tcPr>
            <w:tcW w:type="dxa" w:w="3213"/>
          </w:tcPr>
          <w:p>
            <w:r>
              <w:rPr>
                <w:sz w:val="18"/>
              </w:rPr>
              <w:t>Hysteresis ile fan kontrolünde açma=27°C, kapama=24°C ise 25°C'de fan ne yapar?</w:t>
            </w:r>
          </w:p>
        </w:tc>
        <w:tc>
          <w:tcPr>
            <w:tcW w:type="dxa" w:w="3213"/>
          </w:tcPr>
          <w:p>
            <w:r>
              <w:rPr>
                <w:sz w:val="18"/>
              </w:rPr>
              <w:t>A) Açılır  B) Kapanır  C) Mevcut durumunu korur  D) Hata verir</w:t>
            </w:r>
          </w:p>
        </w:tc>
        <w:tc>
          <w:tcPr>
            <w:tcW w:type="dxa" w:w="3213"/>
          </w:tcPr>
          <w:p>
            <w:r>
              <w:rPr>
                <w:sz w:val="18"/>
              </w:rPr>
              <w:t>C</w:t>
            </w:r>
          </w:p>
        </w:tc>
      </w:tr>
      <w:tr>
        <w:tc>
          <w:tcPr>
            <w:tcW w:type="dxa" w:w="3213"/>
          </w:tcPr>
          <w:p>
            <w:r>
              <w:rPr>
                <w:sz w:val="18"/>
              </w:rPr>
              <w:t>Fan ve ısıtıcı aynı anda çalışmamalı kuralı hangi kavrama örnektir?</w:t>
            </w:r>
          </w:p>
        </w:tc>
        <w:tc>
          <w:tcPr>
            <w:tcW w:type="dxa" w:w="3213"/>
          </w:tcPr>
          <w:p>
            <w:r>
              <w:rPr>
                <w:sz w:val="18"/>
              </w:rPr>
              <w:t>A) Hysteresis  B) Chattering  C) Karşılıklı dışlama (mutual exclusion)  D) Threading</w:t>
            </w:r>
          </w:p>
        </w:tc>
        <w:tc>
          <w:tcPr>
            <w:tcW w:type="dxa" w:w="3213"/>
          </w:tcPr>
          <w:p>
            <w:r>
              <w:rPr>
                <w:sz w:val="18"/>
              </w:rPr>
              <w:t>C</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Basit kural tabanlı otomasyon mı yoksa PID kontrol algoritması mı daha etkilidir? Hangi uygulamalarda hangisi tercih edilmelidir?</w:t>
      </w:r>
    </w:p>
    <w:p>
      <w:r>
        <w:rPr>
          <w:b/>
          <w:color w:val="2E7D32"/>
          <w:sz w:val="20"/>
        </w:rPr>
        <w:t>Eleştirel Düşünme:</w:t>
      </w:r>
    </w:p>
    <w:p>
      <w:r>
        <w:rPr>
          <w:b/>
          <w:color w:val="2E7D32"/>
          <w:sz w:val="20"/>
        </w:rPr>
        <w:t xml:space="preserve">  1. </w:t>
      </w:r>
      <w:r>
        <w:rPr>
          <w:sz w:val="20"/>
        </w:rPr>
        <w:t>Otomasyon kuralları kullanıcı müdahalesi olmadan çalışmalı mıdır yoksa kritik eylemlerde onay istemeli midir? Tam otonom sistemlerin riskleri nelerdir?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"Otomasyon Kuralları ve Aktüatör Kontrolü Uygulaması"</w:t>
      </w:r>
    </w:p>
    <w:p>
      <w:r>
        <w:rPr>
          <w:b/>
          <w:color w:val="1B2A4A"/>
          <w:sz w:val="20"/>
        </w:rPr>
        <w:t xml:space="preserve">Hedef: </w:t>
      </w:r>
      <w:r>
        <w:rPr>
          <w:sz w:val="20"/>
        </w:rPr>
        <w:t>Kural tabanlı otomasyon motoru ile sensör-aktüatör entegrasyonu</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Röle ve LED aktüatörlerini bağlayın ve basit if/else kontrolü test edin</w:t>
            </w:r>
          </w:p>
        </w:tc>
        <w:tc>
          <w:tcPr>
            <w:tcW w:type="dxa" w:w="3213"/>
          </w:tcPr>
          <w:p>
            <w:r>
              <w:rPr>
                <w:sz w:val="18"/>
              </w:rPr>
              <w:t>5 dk</w:t>
            </w:r>
          </w:p>
        </w:tc>
      </w:tr>
      <w:tr>
        <w:tc>
          <w:tcPr>
            <w:tcW w:type="dxa" w:w="3213"/>
          </w:tcPr>
          <w:p>
            <w:r>
              <w:rPr>
                <w:sz w:val="18"/>
              </w:rPr>
              <w:t>2</w:t>
            </w:r>
          </w:p>
        </w:tc>
        <w:tc>
          <w:tcPr>
            <w:tcW w:type="dxa" w:w="3213"/>
          </w:tcPr>
          <w:p>
            <w:r>
              <w:rPr>
                <w:sz w:val="18"/>
              </w:rPr>
              <w:t>Sözlük tabanlı kural yapısı oluşturun ve kural motoru fonksiyonunu yazın</w:t>
            </w:r>
          </w:p>
        </w:tc>
        <w:tc>
          <w:tcPr>
            <w:tcW w:type="dxa" w:w="3213"/>
          </w:tcPr>
          <w:p>
            <w:r>
              <w:rPr>
                <w:sz w:val="18"/>
              </w:rPr>
              <w:t>5 dk</w:t>
            </w:r>
          </w:p>
        </w:tc>
      </w:tr>
      <w:tr>
        <w:tc>
          <w:tcPr>
            <w:tcW w:type="dxa" w:w="3213"/>
          </w:tcPr>
          <w:p>
            <w:r>
              <w:rPr>
                <w:sz w:val="18"/>
              </w:rPr>
              <w:t>3</w:t>
            </w:r>
          </w:p>
        </w:tc>
        <w:tc>
          <w:tcPr>
            <w:tcW w:type="dxa" w:w="3213"/>
          </w:tcPr>
          <w:p>
            <w:r>
              <w:rPr>
                <w:sz w:val="18"/>
              </w:rPr>
              <w:t>Hysteresis mekanizmasını ekleyin ve chattering olmadığını doğrulayın</w:t>
            </w:r>
          </w:p>
        </w:tc>
        <w:tc>
          <w:tcPr>
            <w:tcW w:type="dxa" w:w="3213"/>
          </w:tcPr>
          <w:p>
            <w:r>
              <w:rPr>
                <w:sz w:val="18"/>
              </w:rPr>
              <w:t>5 dk</w:t>
            </w:r>
          </w:p>
        </w:tc>
      </w:tr>
      <w:tr>
        <w:tc>
          <w:tcPr>
            <w:tcW w:type="dxa" w:w="3213"/>
          </w:tcPr>
          <w:p>
            <w:r>
              <w:rPr>
                <w:sz w:val="18"/>
              </w:rPr>
              <w:t>4</w:t>
            </w:r>
          </w:p>
        </w:tc>
        <w:tc>
          <w:tcPr>
            <w:tcW w:type="dxa" w:w="3213"/>
          </w:tcPr>
          <w:p>
            <w:r>
              <w:rPr>
                <w:sz w:val="18"/>
              </w:rPr>
              <w:t>Çakışma kontrolü ekleyin ve tüm sistemi entegre test edin</w:t>
            </w:r>
          </w:p>
        </w:tc>
        <w:tc>
          <w:tcPr>
            <w:tcW w:type="dxa" w:w="3213"/>
          </w:tcPr>
          <w:p>
            <w:r>
              <w:rPr>
                <w:sz w:val="18"/>
              </w:rPr>
              <w:t>5 dk</w:t>
            </w:r>
          </w:p>
        </w:tc>
      </w:tr>
    </w:tbl>
    <w:p/>
    <w:p>
      <w:r>
        <w:rPr>
          <w:b/>
          <w:color w:val="1B2A4A"/>
          <w:sz w:val="20"/>
        </w:rPr>
        <w:t xml:space="preserve">Tamamlanma Kriteri: </w:t>
      </w:r>
      <w:r>
        <w:rPr>
          <w:sz w:val="20"/>
        </w:rPr>
        <w:t>Kurallar doğru çalışıyor, hysteresis chattering'i önlüyor ve çakışmalar engelleniyor</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"Hysteresis ve Kural Motoru Gösterimi"</w:t>
      </w:r>
    </w:p>
    <w:p>
      <w:r>
        <w:rPr>
          <w:b/>
          <w:color w:val="1B2A4A"/>
          <w:sz w:val="20"/>
        </w:rPr>
        <w:t xml:space="preserve">Eğitmenin Gösterdiği: </w:t>
      </w:r>
      <w:r>
        <w:rPr>
          <w:sz w:val="20"/>
        </w:rPr>
        <w:t>Chattering problemini gösterir, hysteresis ile çözümünü demonstre eder ve kural motorunu çalıştırır.</w:t>
      </w:r>
    </w:p>
    <w:p>
      <w:r>
        <w:rPr>
          <w:b/>
          <w:color w:val="1B2A4A"/>
          <w:sz w:val="20"/>
        </w:rPr>
        <w:t xml:space="preserve">Öğrencinin Tekrarladığı: </w:t>
      </w:r>
      <w:r>
        <w:rPr>
          <w:sz w:val="20"/>
        </w:rPr>
        <w:t>Eğitmeni izler, kendi kurallarını tanımlar ve otomasyon sistemini test eder.</w:t>
      </w:r>
    </w:p>
    <w:p>
      <w:r>
        <w:rPr>
          <w:b/>
          <w:color w:val="1B2A4A"/>
          <w:sz w:val="20"/>
        </w:rPr>
        <w:t xml:space="preserve">Dikkat Noktaları: </w:t>
      </w:r>
      <w:r>
        <w:rPr>
          <w:sz w:val="20"/>
        </w:rPr>
        <w:t>Röle ile AC cihaz kontrolünde güvenlik önlemlerini vurgulayın; derste sadece DC LED ve buzzer kullanılmalıdır.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Basit Eşik Kontrolü</w:t>
            </w:r>
          </w:p>
        </w:tc>
        <w:tc>
          <w:tcPr>
            <w:tcW w:type="dxa" w:w="3213"/>
          </w:tcPr>
          <w:p>
            <w:r>
              <w:rPr>
                <w:sz w:val="18"/>
              </w:rPr>
              <w:t>Sıcaklık 27°C'yi geçince LED yakan, altına düşünce söndüren program yazın</w:t>
            </w:r>
          </w:p>
        </w:tc>
        <w:tc>
          <w:tcPr>
            <w:tcW w:type="dxa" w:w="3213"/>
          </w:tcPr>
          <w:p>
            <w:r>
              <w:rPr>
                <w:sz w:val="18"/>
              </w:rPr>
              <w:t>Kolay</w:t>
            </w:r>
          </w:p>
        </w:tc>
      </w:tr>
      <w:tr>
        <w:tc>
          <w:tcPr>
            <w:tcW w:type="dxa" w:w="3213"/>
          </w:tcPr>
          <w:p>
            <w:r>
              <w:rPr>
                <w:sz w:val="18"/>
              </w:rPr>
              <w:t>Hysteresis Uygulaması</w:t>
            </w:r>
          </w:p>
        </w:tc>
        <w:tc>
          <w:tcPr>
            <w:tcW w:type="dxa" w:w="3213"/>
          </w:tcPr>
          <w:p>
            <w:r>
              <w:rPr>
                <w:sz w:val="18"/>
              </w:rPr>
              <w:t>Aç=27°C/Kapat=24°C hysteresis ile fan kontrolü programlayın ve chattering olmadığını doğrulayın</w:t>
            </w:r>
          </w:p>
        </w:tc>
        <w:tc>
          <w:tcPr>
            <w:tcW w:type="dxa" w:w="3213"/>
          </w:tcPr>
          <w:p>
            <w:r>
              <w:rPr>
                <w:sz w:val="18"/>
              </w:rPr>
              <w:t>Orta</w:t>
            </w:r>
          </w:p>
        </w:tc>
      </w:tr>
      <w:tr>
        <w:tc>
          <w:tcPr>
            <w:tcW w:type="dxa" w:w="3213"/>
          </w:tcPr>
          <w:p>
            <w:r>
              <w:rPr>
                <w:sz w:val="18"/>
              </w:rPr>
              <w:t>Çoklu Kural Motoru</w:t>
            </w:r>
          </w:p>
        </w:tc>
        <w:tc>
          <w:tcPr>
            <w:tcW w:type="dxa" w:w="3213"/>
          </w:tcPr>
          <w:p>
            <w:r>
              <w:rPr>
                <w:sz w:val="18"/>
              </w:rPr>
              <w:t>3 kural, hysteresis ve çakışma kontrolü içeren tam otomasyon sistemi geliştirin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"Sunucu Odası Klima Kontrolü"</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sunucu odasında sıcaklık 18-24°C arasında tutulmalı. Klima birimi röle ile kontrol ediliyor. Sıcaklık 24°C'yi aşınca klima açılmalı, 20°C'ye düşünce kapanmalı. Ayrıca nem %70'i aşınca nem alıcı çalışmalı. Sensör arızası durumunda (okunamayan değer) güvenlik önlemi olarak klima açık kalmalı ve alarm vermeli.</w:t>
            </w:r>
          </w:p>
        </w:tc>
      </w:tr>
    </w:tbl>
    <w:p/>
    <w:p>
      <w:r>
        <w:rPr>
          <w:b/>
          <w:color w:val="1B2A4A"/>
          <w:sz w:val="20"/>
        </w:rPr>
        <w:t xml:space="preserve">Beklenen Çıktı: </w:t>
      </w:r>
      <w:r>
        <w:rPr>
          <w:sz w:val="20"/>
        </w:rPr>
        <w:t>Sunucu odası kontrol kodu: hysteresis, nem kontrolü, sensör arıza tespiti, alarm ve fail-safe modu</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sensör verilerine dayalı aktüatör kontrolünü, kural tabanlı otomasyon motorunu, hysteresis ile chattering önlemeyi ve kural çakışma yönetimini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Kural Tabanlı Otomasyon</w:t>
            </w:r>
          </w:p>
        </w:tc>
        <w:tc>
          <w:tcPr>
            <w:tcW w:type="dxa" w:w="4819"/>
            <w:shd w:fill="F5F5F5"/>
          </w:tcPr>
          <w:p>
            <w:r>
              <w:rPr>
                <w:b/>
                <w:color w:val="1B2A4A"/>
                <w:sz w:val="20"/>
              </w:rPr>
              <w:t xml:space="preserve">  Hysteresis</w:t>
            </w:r>
          </w:p>
        </w:tc>
      </w:tr>
      <w:tr>
        <w:tc>
          <w:tcPr>
            <w:tcW w:type="dxa" w:w="4819"/>
            <w:shd w:fill="F5F5F5"/>
          </w:tcPr>
          <w:p>
            <w:r>
              <w:rPr>
                <w:b/>
                <w:color w:val="1B2A4A"/>
                <w:sz w:val="20"/>
              </w:rPr>
              <w:t xml:space="preserve">  Chattering</w:t>
            </w:r>
          </w:p>
        </w:tc>
        <w:tc>
          <w:tcPr>
            <w:tcW w:type="dxa" w:w="4819"/>
            <w:shd w:fill="F5F5F5"/>
          </w:tcPr>
          <w:p>
            <w:r>
              <w:rPr>
                <w:b/>
                <w:color w:val="1B2A4A"/>
                <w:sz w:val="20"/>
              </w:rPr>
              <w:t xml:space="preserve">  Kural Çakışması</w:t>
            </w:r>
          </w:p>
        </w:tc>
      </w:tr>
      <w:tr>
        <w:tc>
          <w:tcPr>
            <w:tcW w:type="dxa" w:w="4819"/>
            <w:shd w:fill="F5F5F5"/>
          </w:tcPr>
          <w:p>
            <w:r>
              <w:rPr>
                <w:b/>
                <w:color w:val="1B2A4A"/>
                <w:sz w:val="20"/>
              </w:rPr>
              <w:t xml:space="preserve">  Karşılıklı Dışlama</w:t>
            </w:r>
          </w:p>
        </w:tc>
        <w:tc>
          <w:tcPr>
            <w:tcW w:type="dxa" w:w="4819"/>
          </w:tcPr>
          <w:p/>
        </w:tc>
      </w:tr>
    </w:tbl>
    <w:p/>
    <w:p>
      <w:pPr>
        <w:spacing w:before="200"/>
      </w:pPr>
      <w:r>
        <w:rPr>
          <w:b/>
          <w:color w:val="757575"/>
          <w:sz w:val="24"/>
        </w:rPr>
        <w:t xml:space="preserve">  Bir Sonraki Dersle Köprü</w:t>
      </w:r>
    </w:p>
    <w:p>
      <w:r>
        <w:rPr>
          <w:sz w:val="20"/>
        </w:rPr>
        <w:t>Bir sonraki derste tüm sistemi web tabanlı kontrol arayüzü ile birleştireceğiz: sensör verilerini gösterme, aktüatörleri web'den kontrol etme ve dashboard tasarımı.</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Hysteresis ile 2 aktüatörü kontrol eden bir program yazın: Fan (aç:27°C/kapat:24°C) ve Lamba (aç:ışık&lt;200/kapat:ışık&gt;400). Çakışma kontrolü eklemenize gerek yok ama hysteresis çalışmalıdır.</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Röle modülü ve LED devresini hazırlayın</w:t>
      </w:r>
    </w:p>
    <w:p>
      <w:pPr>
        <w:pStyle w:val="ListBullet"/>
      </w:pPr>
      <w:r>
        <w:rPr>
          <w:sz w:val="20"/>
        </w:rPr>
        <w:t>Chattering gösterimi için senaryo hazırlayın</w:t>
      </w:r>
    </w:p>
    <w:p>
      <w:pPr>
        <w:pStyle w:val="ListBullet"/>
      </w:pPr>
      <w:r>
        <w:rPr>
          <w:sz w:val="20"/>
        </w:rPr>
        <w:t>Hysteresis grafiğini çizmeye hazır olun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Hysteresis mantığı karışıyor</w:t>
            </w:r>
          </w:p>
        </w:tc>
        <w:tc>
          <w:tcPr>
            <w:tcW w:type="dxa" w:w="4819"/>
          </w:tcPr>
          <w:p>
            <w:r>
              <w:rPr>
                <w:sz w:val="18"/>
              </w:rPr>
              <w:t>Durumu if/elif yapısında adım adım açıklayın; state diagram çizin</w:t>
            </w:r>
          </w:p>
        </w:tc>
      </w:tr>
      <w:tr>
        <w:tc>
          <w:tcPr>
            <w:tcW w:type="dxa" w:w="4819"/>
          </w:tcPr>
          <w:p>
            <w:r>
              <w:rPr>
                <w:sz w:val="18"/>
              </w:rPr>
              <w:t>Kural motoru beklendiği gibi çalışmıyor</w:t>
            </w:r>
          </w:p>
        </w:tc>
        <w:tc>
          <w:tcPr>
            <w:tcW w:type="dxa" w:w="4819"/>
          </w:tcPr>
          <w:p>
            <w:r>
              <w:rPr>
                <w:sz w:val="18"/>
              </w:rPr>
              <w:t>Her kuralı ayrı ayrı test edin; print() ile hangi kuralın tetiklendiğini izleyin</w:t>
            </w:r>
          </w:p>
        </w:tc>
      </w:tr>
    </w:tbl>
    <w:p/>
    <w:p>
      <w:r>
        <w:rPr>
          <w:b/>
          <w:color w:val="1B2A4A"/>
          <w:sz w:val="20"/>
        </w:rPr>
        <w:t xml:space="preserve">Zaman Yönetimi: </w:t>
      </w:r>
      <w:r>
        <w:rPr>
          <w:sz w:val="20"/>
        </w:rPr>
        <w:t>Hysteresis teorisine 8 dk, kural motoru kodlamaya 12 dk, çakışma kontrolüne 5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Aktüatör yoksa LED'ler ile simüle edin; sensör yoksa random ile veri üretin.</w:t>
            </w:r>
          </w:p>
        </w:tc>
      </w:tr>
    </w:tbl>
    <w:p/>
    <w:p>
      <w:r>
        <w:br w:type="page"/>
      </w:r>
    </w:p>
    <w:p>
      <w:pPr>
        <w:jc w:val="center"/>
      </w:pPr>
      <w:r>
        <w:rPr>
          <w:b/>
          <w:color w:val="1B2A4A"/>
          <w:sz w:val="36"/>
        </w:rPr>
        <w:t>━━━  60. SAAT  ━━━</w:t>
      </w:r>
    </w:p>
    <w:p>
      <w:pPr>
        <w:jc w:val="center"/>
      </w:pPr>
      <w:r>
        <w:rPr>
          <w:color w:val="2C6FAD"/>
          <w:sz w:val="32"/>
        </w:rPr>
        <w:t>Web Tabanlı Kontrol Arayüzü ve Dashboard Tasarımı</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Flask web framework ile akıllı ev dashboard'u oluşturur, sensör verilerini gerçek zamanlı gösterir, aktüatörleri web arayüzünden kontrol eder ve otomasyon kurallarını web panelinden yönetir.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M4-K70</w:t>
            </w:r>
          </w:p>
        </w:tc>
        <w:tc>
          <w:tcPr>
            <w:tcW w:type="dxa" w:w="3213"/>
          </w:tcPr>
          <w:p>
            <w:r>
              <w:rPr>
                <w:sz w:val="18"/>
              </w:rPr>
              <w:t>Flask ile akıllı ev dashboard'u oluşturur: sensör verileri, aktüatör durumları ve kontrol butonları içeren responsive web sayfası tasarlar</w:t>
            </w:r>
          </w:p>
        </w:tc>
        <w:tc>
          <w:tcPr>
            <w:tcW w:type="dxa" w:w="3213"/>
          </w:tcPr>
          <w:p>
            <w:r>
              <w:rPr>
                <w:sz w:val="18"/>
              </w:rPr>
              <w:t>Sentez</w:t>
            </w:r>
          </w:p>
        </w:tc>
      </w:tr>
      <w:tr>
        <w:tc>
          <w:tcPr>
            <w:tcW w:type="dxa" w:w="3213"/>
          </w:tcPr>
          <w:p>
            <w:r>
              <w:rPr>
                <w:sz w:val="18"/>
              </w:rPr>
              <w:t>M4-K71</w:t>
            </w:r>
          </w:p>
        </w:tc>
        <w:tc>
          <w:tcPr>
            <w:tcW w:type="dxa" w:w="3213"/>
          </w:tcPr>
          <w:p>
            <w:r>
              <w:rPr>
                <w:sz w:val="18"/>
              </w:rPr>
              <w:t>JavaScript fetch API ve setInterval ile sensör verilerini periyodik olarak güncelleyen dinamik dashboard geliştirir</w:t>
            </w:r>
          </w:p>
        </w:tc>
        <w:tc>
          <w:tcPr>
            <w:tcW w:type="dxa" w:w="3213"/>
          </w:tcPr>
          <w:p>
            <w:r>
              <w:rPr>
                <w:sz w:val="18"/>
              </w:rPr>
              <w:t>Uygulama</w:t>
            </w:r>
          </w:p>
        </w:tc>
      </w:tr>
      <w:tr>
        <w:tc>
          <w:tcPr>
            <w:tcW w:type="dxa" w:w="3213"/>
          </w:tcPr>
          <w:p>
            <w:r>
              <w:rPr>
                <w:sz w:val="18"/>
              </w:rPr>
              <w:t>M4-K72</w:t>
            </w:r>
          </w:p>
        </w:tc>
        <w:tc>
          <w:tcPr>
            <w:tcW w:type="dxa" w:w="3213"/>
          </w:tcPr>
          <w:p>
            <w:r>
              <w:rPr>
                <w:sz w:val="18"/>
              </w:rPr>
              <w:t>Web arayüzünden aktüatörleri kontrol eden, otomasyon kurallarını yöneten ve sistem loglarını gösteren kapsamlı kontrol paneli oluşturur</w:t>
            </w:r>
          </w:p>
        </w:tc>
        <w:tc>
          <w:tcPr>
            <w:tcW w:type="dxa" w:w="3213"/>
          </w:tcPr>
          <w:p>
            <w:r>
              <w:rPr>
                <w:sz w:val="18"/>
              </w:rPr>
              <w:t>Sentez</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Flask web framework (Saat 53), sensör entegrasyonu (Saat 58), aktüatör kontrolü (Saat 59)</w:t>
      </w:r>
    </w:p>
    <w:p>
      <w:pPr>
        <w:spacing w:before="200"/>
      </w:pPr>
      <w:r>
        <w:rPr>
          <w:b/>
          <w:color w:val="757575"/>
          <w:sz w:val="24"/>
        </w:rPr>
        <w:t xml:space="preserve">  Öğrencinin Bilmesi Gerekenler</w:t>
      </w:r>
    </w:p>
    <w:p>
      <w:pPr>
        <w:pStyle w:val="ListBullet"/>
      </w:pPr>
      <w:r>
        <w:rPr>
          <w:sz w:val="20"/>
        </w:rPr>
        <w:t>Flask route tanımlama ve render_template()</w:t>
      </w:r>
    </w:p>
    <w:p>
      <w:pPr>
        <w:pStyle w:val="ListBullet"/>
      </w:pPr>
      <w:r>
        <w:rPr>
          <w:sz w:val="20"/>
        </w:rPr>
        <w:t>HTML form elemanları ve CSS temel stilleme</w:t>
      </w:r>
    </w:p>
    <w:p>
      <w:pPr>
        <w:pStyle w:val="ListBullet"/>
      </w:pPr>
      <w:r>
        <w:rPr>
          <w:sz w:val="20"/>
        </w:rPr>
        <w:t>GPIO kontrolü ve sensör okuma</w:t>
      </w:r>
    </w:p>
    <w:p>
      <w:pPr>
        <w:pStyle w:val="ListBullet"/>
      </w:pPr>
      <w:r>
        <w:rPr>
          <w:sz w:val="20"/>
        </w:rPr>
        <w:t>Otomasyon kuralları ve hysteresis</w:t>
      </w:r>
    </w:p>
    <w:p>
      <w:pPr>
        <w:spacing w:before="200"/>
      </w:pPr>
      <w:r>
        <w:rPr>
          <w:b/>
          <w:color w:val="757575"/>
          <w:sz w:val="24"/>
        </w:rPr>
        <w:t xml:space="preserve">  Olası Kavram Yanılgıları</w:t>
      </w:r>
    </w:p>
    <w:p>
      <w:pPr>
        <w:pStyle w:val="ListBullet"/>
      </w:pPr>
      <w:r>
        <w:rPr>
          <w:sz w:val="20"/>
        </w:rPr>
        <w:t>Web dashboard oluşturmak çok karmaşıktır - Flask ve minimal HTML/CSS ile fonksiyonel bir dashboard birkaç saatte yapılabilir</w:t>
      </w:r>
    </w:p>
    <w:p>
      <w:pPr>
        <w:pStyle w:val="ListBullet"/>
      </w:pPr>
      <w:r>
        <w:rPr>
          <w:sz w:val="20"/>
        </w:rPr>
        <w:t>Dashboard sadece veri gösterir - modern dashboard'lar aynı zamanda cihaz kontrolü, kural yönetimi ve alarm bildirimi de sağlar</w:t>
      </w:r>
    </w:p>
    <w:p>
      <w:pPr>
        <w:spacing w:before="200"/>
      </w:pPr>
      <w:r>
        <w:rPr>
          <w:b/>
          <w:color w:val="757575"/>
          <w:sz w:val="24"/>
        </w:rPr>
        <w:t xml:space="preserve">  Hazırlık Materyalleri</w:t>
      </w:r>
    </w:p>
    <w:p>
      <w:pPr>
        <w:pStyle w:val="ListBullet"/>
      </w:pPr>
      <w:r>
        <w:rPr>
          <w:sz w:val="20"/>
        </w:rPr>
        <w:t>Raspberry Pi (sensör ve aktüatörler bağlı)</w:t>
      </w:r>
    </w:p>
    <w:p>
      <w:pPr>
        <w:pStyle w:val="ListBullet"/>
      </w:pPr>
      <w:r>
        <w:rPr>
          <w:sz w:val="20"/>
        </w:rPr>
        <w:t>Flask kurulumu, Bootstrap CSS (CDN)</w:t>
      </w:r>
    </w:p>
    <w:p>
      <w:pPr>
        <w:pStyle w:val="ListBullet"/>
      </w:pPr>
      <w:r>
        <w:rPr>
          <w:sz w:val="20"/>
        </w:rPr>
        <w:t>Bilgisayar/telefon tarayıcısı (test için)</w:t>
      </w:r>
    </w:p>
    <w:p>
      <w:pPr>
        <w:pStyle w:val="ListBullet"/>
      </w:pPr>
      <w:r>
        <w:rPr>
          <w:sz w:val="20"/>
        </w:rPr>
        <w:t>Projeksiyon cihazı</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Telefonunuzdan evinizin sıcaklığını görebilseydiniz, fanı açıp kapatsanız, sulama pompasını kontrol etseniz nasıl olurdu? İşte bu derste tam olarak bunu yapacağız: Saat 57-59'da tasarladığımız ve geliştirdiğimiz akıllı ev sistemine profesyonel bir web kontrol paneli ekleyeceğiz!</w:t>
      </w:r>
    </w:p>
    <w:p>
      <w:r>
        <w:rPr>
          <w:b/>
          <w:color w:val="1B2A4A"/>
          <w:sz w:val="20"/>
        </w:rPr>
        <w:t xml:space="preserve">Günlük Hayat Bağlantısı: </w:t>
      </w:r>
      <w:r>
        <w:rPr>
          <w:sz w:val="20"/>
        </w:rPr>
        <w:t>Bir uçağın kokpitini düşünün: Tüm göstergeler (sensör verileri), kontrol düğmeleri (aktüatörler) ve uyarı ışıkları (alarmlar) tek bir panelde. Bizim web dashboard'umuz da akıllı ev sistemimizin kokpiti olacak.</w:t>
      </w:r>
    </w:p>
    <w:p>
      <w:pPr>
        <w:spacing w:before="200"/>
      </w:pPr>
      <w:r>
        <w:rPr>
          <w:b/>
          <w:color w:val="2C6FAD"/>
          <w:sz w:val="24"/>
        </w:rPr>
        <w:t xml:space="preserve">  Ön Bilgi Yoklama Soruları</w:t>
      </w:r>
    </w:p>
    <w:p>
      <w:r>
        <w:rPr>
          <w:b/>
          <w:color w:val="2C6FAD"/>
          <w:sz w:val="20"/>
        </w:rPr>
        <w:t xml:space="preserve">  1. </w:t>
      </w:r>
      <w:r>
        <w:rPr>
          <w:sz w:val="20"/>
        </w:rPr>
        <w:t>Kursiyerlerden Flask ile basit bir web sayfası oluşturmayı, route tanımlamayı ve HTML şablonu render etmeyi hatırlamaları istenir.</w:t>
      </w:r>
    </w:p>
    <w:p>
      <w:pPr>
        <w:spacing w:before="200"/>
      </w:pPr>
      <w:r>
        <w:rPr>
          <w:b/>
          <w:color w:val="2C6FAD"/>
          <w:sz w:val="24"/>
        </w:rPr>
        <w:t xml:space="preserve">  Motivasyon Etkinliği: "Dashboard Wireframe Tasarımı"</w:t>
      </w:r>
    </w:p>
    <w:p>
      <w:r>
        <w:rPr>
          <w:b/>
          <w:color w:val="1B2A4A"/>
          <w:sz w:val="20"/>
        </w:rPr>
        <w:t xml:space="preserve">Açıklama: </w:t>
      </w:r>
      <w:r>
        <w:rPr>
          <w:sz w:val="20"/>
        </w:rPr>
        <w:t>Kursiyerler web dashboard'un wireframe'ini kağıt üzerinde çiziyor.</w:t>
      </w:r>
    </w:p>
    <w:p>
      <w:r>
        <w:rPr>
          <w:b/>
          <w:color w:val="1B2A4A"/>
          <w:sz w:val="20"/>
        </w:rPr>
        <w:t xml:space="preserve">Yönerge: </w:t>
      </w:r>
      <w:r>
        <w:rPr>
          <w:sz w:val="20"/>
        </w:rPr>
        <w:t>Eğitmen boş bir tarayıcı penceresi çizimi gösterir. Kursiyerlerden dashboard'da görmek istedikleri bilgileri (sensör verileri, aktüatör durumları, kontrol butonları, grafik, log) yerleştirmelerini ister. En iyi wireframe sınıfça oylanır.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çiftlik sahibi evinden 10 km uzaktaki serasını kontrol etmek istiyor. Telefonundan sıcaklık/nem görmeli, sulama pompasını açıp kapatabilmeli, havalandırmayı kontrol edebilmeli ve alarm geldiğinde bilgilendirilmeli. Bu dashboard'u Flask ile nasıl tasarlarsınız?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"Akıllı Ev Dashboard Geliştirme"</w:t>
      </w:r>
    </w:p>
    <w:p>
      <w:r>
        <w:rPr>
          <w:b/>
          <w:color w:val="1B2A4A"/>
          <w:sz w:val="20"/>
        </w:rPr>
        <w:t xml:space="preserve">Türü: </w:t>
      </w:r>
      <w:r>
        <w:rPr>
          <w:sz w:val="20"/>
        </w:rPr>
        <w:t>Bireysel kodlama projesi</w:t>
      </w:r>
    </w:p>
    <w:p>
      <w:r>
        <w:rPr>
          <w:b/>
          <w:color w:val="1B2A4A"/>
          <w:sz w:val="20"/>
        </w:rPr>
        <w:t xml:space="preserve">Amacı: </w:t>
      </w:r>
      <w:r>
        <w:rPr>
          <w:sz w:val="20"/>
        </w:rPr>
        <w:t>Flask ile sensör verisi gösteren ve aktüatör kontrolü sağlayan tam fonksiyonel web dashboard geliştirme</w:t>
      </w:r>
    </w:p>
    <w:p>
      <w:r>
        <w:rPr>
          <w:b/>
          <w:color w:val="1B2A4A"/>
          <w:sz w:val="20"/>
        </w:rPr>
        <w:t xml:space="preserve">Malzemeler: </w:t>
      </w:r>
      <w:r>
        <w:rPr>
          <w:sz w:val="20"/>
        </w:rPr>
        <w:t>Raspberry Pi (sensör/aktüatör bağlı), Flask, Bootstrap CSS, tarayıcı</w:t>
      </w:r>
    </w:p>
    <w:p>
      <w:pPr>
        <w:spacing w:before="200"/>
      </w:pPr>
      <w:r>
        <w:rPr>
          <w:b/>
          <w:color w:val="007A7A"/>
          <w:sz w:val="24"/>
        </w:rPr>
        <w:t xml:space="preserve">  Yönerge Adımları</w:t>
      </w:r>
    </w:p>
    <w:p>
      <w:r>
        <w:rPr>
          <w:b/>
          <w:color w:val="007A7A"/>
          <w:sz w:val="20"/>
        </w:rPr>
        <w:t xml:space="preserve">  1. </w:t>
      </w:r>
      <w:r>
        <w:rPr>
          <w:sz w:val="20"/>
        </w:rPr>
        <w:t>Flask uygulaması oluşturun: Ana sayfa route'u ile dashboard şablonunu render edin</w:t>
      </w:r>
    </w:p>
    <w:p>
      <w:r>
        <w:rPr>
          <w:b/>
          <w:color w:val="007A7A"/>
          <w:sz w:val="20"/>
        </w:rPr>
        <w:t xml:space="preserve">  2. </w:t>
      </w:r>
      <w:r>
        <w:rPr>
          <w:sz w:val="20"/>
        </w:rPr>
        <w:t>HTML şablonunda Bootstrap Card bileşenleri ile sensör veri kartları ve aktüatör kontrol butonları oluşturun</w:t>
      </w:r>
    </w:p>
    <w:p>
      <w:r>
        <w:rPr>
          <w:b/>
          <w:color w:val="007A7A"/>
          <w:sz w:val="20"/>
        </w:rPr>
        <w:t xml:space="preserve">  3. </w:t>
      </w:r>
      <w:r>
        <w:rPr>
          <w:sz w:val="20"/>
        </w:rPr>
        <w:t>/api/sensors endpoint'i ile JSON formatında sensör verisi dönen API yazın; JavaScript fetch ile periyodik güncelleme ekleyin</w:t>
      </w:r>
    </w:p>
    <w:p>
      <w:r>
        <w:rPr>
          <w:b/>
          <w:color w:val="007A7A"/>
          <w:sz w:val="20"/>
        </w:rPr>
        <w:t xml:space="preserve">  4. </w:t>
      </w:r>
      <w:r>
        <w:rPr>
          <w:sz w:val="20"/>
        </w:rPr>
        <w:t>Aktüatör kontrol endpoint'leri (/toggle/&lt;device&gt;) ekleyin ve butonlara bağlayın</w:t>
      </w:r>
    </w:p>
    <w:p>
      <w:r>
        <w:rPr>
          <w:b/>
          <w:color w:val="1B2A4A"/>
          <w:sz w:val="20"/>
        </w:rPr>
        <w:t xml:space="preserve">Öğrenci Rolü: </w:t>
      </w:r>
      <w:r>
        <w:rPr>
          <w:sz w:val="20"/>
        </w:rPr>
        <w:t>Her kursiyer tam çalışan bir web dashboard oluşturur ve telefonundan test eder.</w:t>
      </w:r>
    </w:p>
    <w:p>
      <w:r>
        <w:rPr>
          <w:b/>
          <w:color w:val="1B2A4A"/>
          <w:sz w:val="20"/>
        </w:rPr>
        <w:t xml:space="preserve">Öğretmen Rolü: </w:t>
      </w:r>
      <w:r>
        <w:rPr>
          <w:sz w:val="20"/>
        </w:rPr>
        <w:t>Flask-JavaScript entegrasyonunu, REST API tasarımını ve responsive web tasarım prensiplerini açıklar.</w:t>
      </w:r>
    </w:p>
    <w:p>
      <w:r>
        <w:rPr>
          <w:b/>
          <w:color w:val="1B2A4A"/>
          <w:sz w:val="20"/>
        </w:rPr>
        <w:t xml:space="preserve">Beklenen Ürün: </w:t>
      </w:r>
      <w:r>
        <w:rPr>
          <w:sz w:val="20"/>
        </w:rPr>
        <w:t>Tam fonksiyonel akıllı ev dashboard'u: sensör kartları, aktüatör kontrol butonları, otomatik güncelleme ve responsive tasarım</w:t>
      </w:r>
    </w:p>
    <w:p>
      <w:pPr>
        <w:spacing w:before="200"/>
      </w:pPr>
      <w:r>
        <w:rPr>
          <w:b/>
          <w:color w:val="007A7A"/>
          <w:sz w:val="24"/>
        </w:rPr>
        <w:t xml:space="preserve">  Araştırma Soruları</w:t>
      </w:r>
    </w:p>
    <w:p>
      <w:r>
        <w:rPr>
          <w:b/>
          <w:color w:val="007A7A"/>
          <w:sz w:val="20"/>
        </w:rPr>
        <w:t xml:space="preserve">  1. </w:t>
      </w:r>
      <w:r>
        <w:rPr>
          <w:sz w:val="20"/>
        </w:rPr>
        <w:t>Flask-SocketIO ile WebSocket kullanarak gerçek zamanlı veri güncellemesi nasıl yapılır? AJAX polling vs WebSocket karşılaştırması?</w:t>
      </w:r>
    </w:p>
    <w:p>
      <w:r>
        <w:rPr>
          <w:b/>
          <w:color w:val="1B2A4A"/>
          <w:sz w:val="20"/>
        </w:rPr>
        <w:t xml:space="preserve">Grupla Çalışma Kuralları: </w:t>
      </w:r>
      <w:r>
        <w:rPr>
          <w:sz w:val="20"/>
        </w:rPr>
        <w:t>Dashboard en az 3 sensör verisi göstermeli ve 2 aktüatörü web'den kontrol edebilmelidir.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Web Dashboard</w:t>
            </w:r>
          </w:p>
        </w:tc>
        <w:tc>
          <w:tcPr>
            <w:tcW w:type="dxa" w:w="2409"/>
          </w:tcPr>
          <w:p>
            <w:r>
              <w:rPr>
                <w:sz w:val="18"/>
              </w:rPr>
              <w:t>Sensör verilerini görselleştiren, aktüatörleri kontrol eden ve sistem durumunu izleyen web tabanlı kontrol paneli</w:t>
            </w:r>
          </w:p>
        </w:tc>
        <w:tc>
          <w:tcPr>
            <w:tcW w:type="dxa" w:w="2409"/>
          </w:tcPr>
          <w:p>
            <w:r>
              <w:rPr>
                <w:sz w:val="18"/>
              </w:rPr>
              <w:t>Kart (card) bileşenleri, göstergeler, butonlar, grafikler, loglar</w:t>
            </w:r>
          </w:p>
        </w:tc>
        <w:tc>
          <w:tcPr>
            <w:tcW w:type="dxa" w:w="2409"/>
          </w:tcPr>
          <w:p>
            <w:r>
              <w:rPr>
                <w:sz w:val="18"/>
              </w:rPr>
              <w:t>Dashboard bileşenleri: 1) Sensör kartları (sıcaklık, nem, ışık değerleri). 2) Aktüatör kontrol butonları (fan aç/kapat). 3) Durum göstergeleri (yeşil=açık, kırmızı=kapalı). 4) Otomasyon kuralları tablosu. 5) Olay günlüğü (son alarmlar)</w:t>
            </w:r>
          </w:p>
        </w:tc>
      </w:tr>
      <w:tr>
        <w:tc>
          <w:tcPr>
            <w:tcW w:type="dxa" w:w="2409"/>
          </w:tcPr>
          <w:p>
            <w:r>
              <w:rPr>
                <w:sz w:val="18"/>
              </w:rPr>
              <w:t>REST API</w:t>
            </w:r>
          </w:p>
        </w:tc>
        <w:tc>
          <w:tcPr>
            <w:tcW w:type="dxa" w:w="2409"/>
          </w:tcPr>
          <w:p>
            <w:r>
              <w:rPr>
                <w:sz w:val="18"/>
              </w:rPr>
              <w:t>Flask route'ları ile sensör verileri ve aktüatör komutlarını JSON formatında sunan uygulama programlama arayüzü</w:t>
            </w:r>
          </w:p>
        </w:tc>
        <w:tc>
          <w:tcPr>
            <w:tcW w:type="dxa" w:w="2409"/>
          </w:tcPr>
          <w:p>
            <w:r>
              <w:rPr>
                <w:sz w:val="18"/>
              </w:rPr>
              <w:t>GET /api/sensors, POST /api/toggle, JSON response, HTTP status kodları</w:t>
            </w:r>
          </w:p>
        </w:tc>
        <w:tc>
          <w:tcPr>
            <w:tcW w:type="dxa" w:w="2409"/>
          </w:tcPr>
          <w:p>
            <w:r>
              <w:rPr>
                <w:sz w:val="18"/>
              </w:rPr>
              <w:t>@app.route('/api/sensors') def get_sensors(): return jsonify({'sicaklik': 24.5, 'nem': 60, 'fan': True}). Bu endpoint JavaScript tarafından periyodik olarak çağrılarak dashboard güncellenir</w:t>
            </w:r>
          </w:p>
        </w:tc>
      </w:tr>
      <w:tr>
        <w:tc>
          <w:tcPr>
            <w:tcW w:type="dxa" w:w="2409"/>
          </w:tcPr>
          <w:p>
            <w:r>
              <w:rPr>
                <w:sz w:val="18"/>
              </w:rPr>
              <w:t>AJAX ve Fetch API</w:t>
            </w:r>
          </w:p>
        </w:tc>
        <w:tc>
          <w:tcPr>
            <w:tcW w:type="dxa" w:w="2409"/>
          </w:tcPr>
          <w:p>
            <w:r>
              <w:rPr>
                <w:sz w:val="18"/>
              </w:rPr>
              <w:t>Sayfa yenilemeden arka planda sunucuya istek göndererek veri alma/gönderme tekniği</w:t>
            </w:r>
          </w:p>
        </w:tc>
        <w:tc>
          <w:tcPr>
            <w:tcW w:type="dxa" w:w="2409"/>
          </w:tcPr>
          <w:p>
            <w:r>
              <w:rPr>
                <w:sz w:val="18"/>
              </w:rPr>
              <w:t>fetch(), then(), json(), setInterval(), async/await</w:t>
            </w:r>
          </w:p>
        </w:tc>
        <w:tc>
          <w:tcPr>
            <w:tcW w:type="dxa" w:w="2409"/>
          </w:tcPr>
          <w:p>
            <w:r>
              <w:rPr>
                <w:sz w:val="18"/>
              </w:rPr>
              <w:t>setInterval(() =&gt; { fetch('/api/sensors').then(r =&gt; r.json()).then(data =&gt; { document.getElementById('temp').innerText = data.sicaklik + ' °C'; }) }, 3000); Her 3 saniyede sensör verileri güncellenir</w:t>
            </w:r>
          </w:p>
        </w:tc>
      </w:tr>
      <w:tr>
        <w:tc>
          <w:tcPr>
            <w:tcW w:type="dxa" w:w="2409"/>
          </w:tcPr>
          <w:p>
            <w:r>
              <w:rPr>
                <w:sz w:val="18"/>
              </w:rPr>
              <w:t>Responsive Tasarım</w:t>
            </w:r>
          </w:p>
        </w:tc>
        <w:tc>
          <w:tcPr>
            <w:tcW w:type="dxa" w:w="2409"/>
          </w:tcPr>
          <w:p>
            <w:r>
              <w:rPr>
                <w:sz w:val="18"/>
              </w:rPr>
              <w:t>Web sayfasının farklı ekran boyutlarına (masaüstü, tablet, telefon) uyum sağlaması</w:t>
            </w:r>
          </w:p>
        </w:tc>
        <w:tc>
          <w:tcPr>
            <w:tcW w:type="dxa" w:w="2409"/>
          </w:tcPr>
          <w:p>
            <w:r>
              <w:rPr>
                <w:sz w:val="18"/>
              </w:rPr>
              <w:t>Bootstrap grid sistemi, CSS media queries, mobil öncelikli tasarım</w:t>
            </w:r>
          </w:p>
        </w:tc>
        <w:tc>
          <w:tcPr>
            <w:tcW w:type="dxa" w:w="2409"/>
          </w:tcPr>
          <w:p>
            <w:r>
              <w:rPr>
                <w:sz w:val="18"/>
              </w:rPr>
              <w:t>Bootstrap ile: &lt;div class='row'&gt;&lt;div class='col-md-4'&gt; her satırda 3 kart (masaüstü) veya 1 kart (mobil) gösterilir. Akıllı ev dashboard'u genellikle telefondan kullanıldığı için mobil uyumluluk kritiktir</w:t>
            </w:r>
          </w:p>
        </w:tc>
      </w:tr>
    </w:tbl>
    <w:p/>
    <w:p>
      <w:pPr>
        <w:spacing w:before="200"/>
      </w:pPr>
      <w:r>
        <w:rPr>
          <w:b/>
          <w:color w:val="E65C00"/>
          <w:sz w:val="24"/>
        </w:rPr>
        <w:t xml:space="preserve">  Konu Anlatımı</w:t>
      </w:r>
    </w:p>
    <w:p>
      <w:r>
        <w:rPr>
          <w:sz w:val="20"/>
        </w:rPr>
        <w:t>Flask Dashboard Yapısı: Akıllı ev dashboard'u 3 ana bileşenden oluşur: 1) Backend (app.py): Flask route'ları, sensör okuma, aktüatör kontrolü. Ana route'lar: '/' (dashboard sayfası), '/api/sensors' (sensör verisi JSON), '/api/toggle/&lt;device&gt;' (aktüatör kontrol). 2) Frontend (index.html): Bootstrap ile responsive tasarım, sensör kartları, kontrol butonları. 3) JavaScript: fetch API ile periyodik veri çekme, buton tıklamalarını backend'e iletme. Flask uygulama yapısı: from flask import Flask, render_template, jsonify, request. app = Flask(__name__). @app.route('/') def dashboard(): return render_template('dashboard.html', sensors=sensor_oku(), devices=aktuator_durumlari()). app.run(host='0.0.0.0', port=5000).</w:t>
      </w:r>
    </w:p>
    <w:p>
      <w:r>
        <w:rPr>
          <w:sz w:val="20"/>
        </w:rPr>
        <w:t>Sensör Veri API'si ve JavaScript Entegrasyonu: Backend'de sensör verilerini JSON olarak dönen API endpoint: @app.route('/api/sensors') def api_sensors(): return jsonify({'sicaklik': round(sicaklik, 1), 'nem': round(nem, 1), 'mesafe': round(mesafe, 1), 'hareket': hareket, 'isik': isik, 'fan': fan.durum, 'lamba': lamba.durum}). Frontend'de JavaScript ile otomatik güncelleme: function guncelle() { fetch('/api/sensors').then(response =&gt; response.json()).then(data =&gt; { document.getElementById('sicaklik').innerText = data.sicaklik + ' °C'; document.getElementById('nem').innerText = data.nem + ' %'; document.getElementById('fan-durum').className = data.fan ? 'badge bg-success' : 'badge bg-danger'; }); } setInterval(guncelle, 3000); Bu yapı ile sayfa yenilenmeden sensör verileri ve aktüatör durumları otomatik güncellenir.</w:t>
      </w:r>
    </w:p>
    <w:p>
      <w:r>
        <w:rPr>
          <w:sz w:val="20"/>
        </w:rPr>
        <w:t>Aktüatör Kontrolü ve Bootstrap Arayüzü: Web'den aktüatör kontrolü: @app.route('/api/toggle/&lt;device&gt;') def toggle(device): if device == 'fan': fan.toggle(); return jsonify({'durum': fan.durum}). HTML buton: &lt;button onclick="fetch('/api/toggle/fan').then(r=&gt;r.json()).then(d=&gt;{guncelle()})"&gt;Fan&lt;/button&gt;. Bootstrap ile profesyonel tasarım: Card bileşenleri sensör verilerini gösterir, Badge bileşenleri durumu renkle ifade eder (success=yeşil=açık, danger=kırmızı=kapalı), Button bileşenleri kontrol sağlar. Otomasyon kuralları tablosu: Kuralların adı, sensörü, eşik değerleri ve durumu tablo halinde gösterilir. Olay günlüğü: Son 10 otomasyon olayı (fan açıldı, alarm tetiklendi) zaman damgasıyla listelenir.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Minimal akıllı ev dashboard</w:t>
            </w:r>
          </w:p>
        </w:tc>
        <w:tc>
          <w:tcPr>
            <w:tcW w:type="dxa" w:w="3213"/>
          </w:tcPr>
          <w:p>
            <w:r>
              <w:rPr>
                <w:sz w:val="18"/>
              </w:rPr>
              <w:t># app.py</w:t>
              <w:br/>
              <w:t>from flask import Flask, render_template, jsonify</w:t>
              <w:br/>
              <w:t>import RPi.GPIO as GPIO</w:t>
              <w:br/>
              <w:t>import Adafruit_DHT</w:t>
              <w:br/>
              <w:br/>
              <w:t>app = Flask(__name__)</w:t>
              <w:br/>
              <w:t>FAN_PIN = 5; LAMBA_PIN = 6</w:t>
              <w:br/>
              <w:t>fan_durum = False; lamba_durum = False</w:t>
              <w:br/>
              <w:br/>
              <w:t>@app.route('/')</w:t>
              <w:br/>
              <w:t>def dashboard():</w:t>
              <w:br/>
              <w:t xml:space="preserve">    return render_template('dashboard.html')</w:t>
              <w:br/>
              <w:br/>
              <w:t>@app.route('/api/sensors')</w:t>
              <w:br/>
              <w:t>def sensors():</w:t>
              <w:br/>
              <w:t xml:space="preserve">    n, s = Adafruit_DHT.read_retry(Adafruit_DHT.DHT22, 4)</w:t>
              <w:br/>
              <w:t xml:space="preserve">    return jsonify({'sicaklik': round(s,1), 'nem': round(n,1),</w:t>
              <w:br/>
              <w:t xml:space="preserve">                    'fan': fan_durum, 'lamba': lamba_durum})</w:t>
              <w:br/>
              <w:br/>
              <w:t>@app.route('/api/toggle/&lt;cihaz&gt;')</w:t>
              <w:br/>
              <w:t>def toggle(cihaz):</w:t>
              <w:br/>
              <w:t xml:space="preserve">    global fan_durum, lamba_durum</w:t>
              <w:br/>
              <w:t xml:space="preserve">    if cihaz=='fan':</w:t>
              <w:br/>
              <w:t xml:space="preserve">        fan_durum = not fan_durum</w:t>
              <w:br/>
              <w:t xml:space="preserve">        GPIO.output(FAN_PIN, fan_durum)</w:t>
              <w:br/>
              <w:t xml:space="preserve">    elif cihaz=='lamba':</w:t>
              <w:br/>
              <w:t xml:space="preserve">        lamba_durum = not lamba_durum</w:t>
              <w:br/>
              <w:t xml:space="preserve">        GPIO.output(LAMBA_PIN, lamba_durum)</w:t>
              <w:br/>
              <w:t xml:space="preserve">    return jsonify({'ok': True})</w:t>
              <w:br/>
              <w:br/>
              <w:t>app.run(host='0.0.0.0', port=5000)</w:t>
            </w:r>
          </w:p>
        </w:tc>
        <w:tc>
          <w:tcPr>
            <w:tcW w:type="dxa" w:w="3213"/>
          </w:tcPr>
          <w:p>
            <w:r>
              <w:rPr>
                <w:sz w:val="18"/>
              </w:rPr>
              <w:t>3 dosya (app.py + templates/dashboard.html + static/style.css) ile tam fonksiyonel akıllı ev kontrol paneli oluşturulur</w:t>
            </w:r>
          </w:p>
        </w:tc>
      </w:tr>
      <w:tr>
        <w:tc>
          <w:tcPr>
            <w:tcW w:type="dxa" w:w="3213"/>
          </w:tcPr>
          <w:p>
            <w:r>
              <w:rPr>
                <w:sz w:val="18"/>
              </w:rPr>
              <w:t>Bootstrap dashboard HTML şablonu</w:t>
            </w:r>
          </w:p>
        </w:tc>
        <w:tc>
          <w:tcPr>
            <w:tcW w:type="dxa" w:w="3213"/>
          </w:tcPr>
          <w:p>
            <w:r>
              <w:rPr>
                <w:sz w:val="18"/>
              </w:rPr>
              <w:t>&lt;!-- templates/dashboard.html --&gt;</w:t>
              <w:br/>
              <w:t>&lt;!DOCTYPE html&gt;</w:t>
              <w:br/>
              <w:t>&lt;html&gt;</w:t>
              <w:br/>
              <w:t>&lt;head&gt;</w:t>
              <w:br/>
              <w:t>&lt;link href='https://cdn.jsdelivr.net/npm/bootstrap@5.3.0/dist/css/bootstrap.min.css' rel='stylesheet'&gt;</w:t>
              <w:br/>
              <w:t>&lt;title&gt;Akilli Ev&lt;/title&gt;</w:t>
              <w:br/>
              <w:t>&lt;/head&gt;</w:t>
              <w:br/>
              <w:t>&lt;body class='bg-dark text-white'&gt;</w:t>
              <w:br/>
              <w:t>&lt;div class='container mt-3'&gt;</w:t>
              <w:br/>
              <w:t>&lt;h2&gt;Akilli Ev Kontrol Paneli&lt;/h2&gt;</w:t>
              <w:br/>
              <w:t>&lt;div class='row'&gt;</w:t>
              <w:br/>
              <w:t xml:space="preserve">  &lt;div class='col-md-3'&gt;&lt;div class='card bg-info text-white'&gt;&lt;div class='card-body'&gt;</w:t>
              <w:br/>
              <w:t xml:space="preserve">    &lt;h5&gt;Sicaklik&lt;/h5&gt;&lt;h2 id='temp'&gt;--&lt;/h2&gt;</w:t>
              <w:br/>
              <w:t xml:space="preserve">  &lt;/div&gt;&lt;/div&gt;&lt;/div&gt;</w:t>
              <w:br/>
              <w:t xml:space="preserve">  &lt;div class='col-md-3'&gt;&lt;div class='card bg-primary text-white'&gt;&lt;div class='card-body'&gt;</w:t>
              <w:br/>
              <w:t xml:space="preserve">    &lt;h5&gt;Nem&lt;/h5&gt;&lt;h2 id='hum'&gt;--&lt;/h2&gt;</w:t>
              <w:br/>
              <w:t xml:space="preserve">  &lt;/div&gt;&lt;/div&gt;&lt;/div&gt;</w:t>
              <w:br/>
              <w:t>&lt;/div&gt;</w:t>
              <w:br/>
              <w:t>&lt;div class='row mt-3'&gt;</w:t>
              <w:br/>
              <w:t xml:space="preserve">  &lt;div class='col-md-3'&gt;</w:t>
              <w:br/>
              <w:t xml:space="preserve">    &lt;button class='btn btn-lg' id='fan-btn' onclick="fetch('/api/toggle/fan').then(guncelle)"&gt;Fan&lt;/button&gt;</w:t>
              <w:br/>
              <w:t xml:space="preserve">  &lt;/div&gt;</w:t>
              <w:br/>
              <w:t>&lt;/div&gt;</w:t>
              <w:br/>
              <w:t>&lt;/div&gt;</w:t>
              <w:br/>
              <w:t>&lt;script&gt;</w:t>
              <w:br/>
              <w:t>function guncelle(){fetch('/api/sensors').then(r=&gt;r.json()).then(d=&gt;{</w:t>
              <w:br/>
              <w:t xml:space="preserve">  document.getElementById('temp').innerText=d.sicaklik+' C';</w:t>
              <w:br/>
              <w:t xml:space="preserve">  document.getElementById('hum').innerText=d.nem+' %';</w:t>
              <w:br/>
              <w:t xml:space="preserve">  document.getElementById('fan-btn').className='btn btn-lg '+(d.fan?'btn-success':'btn-danger');</w:t>
              <w:br/>
              <w:t>})}</w:t>
              <w:br/>
              <w:t>setInterval(guncelle,3000); guncelle();</w:t>
              <w:br/>
              <w:t>&lt;/script&gt;</w:t>
              <w:br/>
              <w:t>&lt;/body&gt;&lt;/html&gt;</w:t>
            </w:r>
          </w:p>
        </w:tc>
        <w:tc>
          <w:tcPr>
            <w:tcW w:type="dxa" w:w="3213"/>
          </w:tcPr>
          <w:p>
            <w:r>
              <w:rPr>
                <w:sz w:val="18"/>
              </w:rPr>
              <w:t>Bootstrap Card ve Button bileşenleri ile responsive dashboard; karanlık tema ile profesyonel görünüm</w:t>
            </w:r>
          </w:p>
        </w:tc>
      </w:tr>
      <w:tr>
        <w:tc>
          <w:tcPr>
            <w:tcW w:type="dxa" w:w="3213"/>
          </w:tcPr>
          <w:p>
            <w:r>
              <w:rPr>
                <w:sz w:val="18"/>
              </w:rPr>
              <w:t>Olay günlüğü ve alarm sistemi</w:t>
            </w:r>
          </w:p>
        </w:tc>
        <w:tc>
          <w:tcPr>
            <w:tcW w:type="dxa" w:w="3213"/>
          </w:tcPr>
          <w:p>
            <w:r>
              <w:rPr>
                <w:sz w:val="18"/>
              </w:rPr>
              <w:t>olay_gunlugu = []</w:t>
              <w:br/>
              <w:br/>
              <w:t>def olay_ekle(mesaj):</w:t>
              <w:br/>
              <w:t xml:space="preserve">    from datetime import datetime</w:t>
              <w:br/>
              <w:t xml:space="preserve">    zaman = datetime.now().strftime('%H:%M:%S')</w:t>
              <w:br/>
              <w:t xml:space="preserve">    olay_gunlugu.insert(0, {'zaman': zaman, 'mesaj': mesaj})</w:t>
              <w:br/>
              <w:t xml:space="preserve">    if len(olay_gunlugu) &gt; 50:</w:t>
              <w:br/>
              <w:t xml:space="preserve">        olay_gunlugu.pop()</w:t>
              <w:br/>
              <w:br/>
              <w:t>@app.route('/api/logs')</w:t>
              <w:br/>
              <w:t>def logs():</w:t>
              <w:br/>
              <w:t xml:space="preserve">    return jsonify(olay_gunlugu[:10])</w:t>
              <w:br/>
              <w:br/>
              <w:t># Otomasyon tetiklendiğinde:</w:t>
              <w:br/>
              <w:t>def fan_ac():</w:t>
              <w:br/>
              <w:t xml:space="preserve">    GPIO.output(FAN_PIN, True)</w:t>
              <w:br/>
              <w:t xml:space="preserve">    olay_ekle('Fan açıldı (sıcaklık &gt; 27°C)')</w:t>
              <w:br/>
              <w:br/>
              <w:t># JavaScript ile dashboard'da göster:</w:t>
              <w:br/>
              <w:t># fetch('/api/logs').then(r=&gt;r.json()).then(logs =&gt; {</w:t>
              <w:br/>
              <w:t>#   logs.forEach(l =&gt; { ekle(l.zaman + ' - ' + l.mesaj) })</w:t>
              <w:br/>
              <w:t># })</w:t>
            </w:r>
          </w:p>
        </w:tc>
        <w:tc>
          <w:tcPr>
            <w:tcW w:type="dxa" w:w="3213"/>
          </w:tcPr>
          <w:p>
            <w:r>
              <w:rPr>
                <w:sz w:val="18"/>
              </w:rPr>
              <w:t>Olay günlüğü sistem aktivitelerini kaydeder ve dashboard'da son olayları göstererek kullanıcıyı bilgilendirir</w:t>
            </w:r>
          </w:p>
        </w:tc>
      </w:tr>
    </w:tbl>
    <w:p/>
    <w:p>
      <w:pPr>
        <w:spacing w:before="200"/>
      </w:pPr>
      <w:r>
        <w:rPr>
          <w:b/>
          <w:color w:val="E65C00"/>
          <w:sz w:val="24"/>
        </w:rPr>
        <w:t xml:space="preserve">  Görseller ve Tablolar</w:t>
      </w:r>
    </w:p>
    <w:p>
      <w:pPr>
        <w:pStyle w:val="ListBullet"/>
      </w:pPr>
      <w:r>
        <w:rPr>
          <w:sz w:val="20"/>
        </w:rPr>
        <w:t>Akıllı ev dashboard wireframe ve son tasarım karşılaştırması</w:t>
      </w:r>
    </w:p>
    <w:p>
      <w:pPr>
        <w:pStyle w:val="ListBullet"/>
      </w:pPr>
      <w:r>
        <w:rPr>
          <w:sz w:val="20"/>
        </w:rPr>
        <w:t>Flask backend - JavaScript frontend veri akış diyagramı</w:t>
      </w:r>
    </w:p>
    <w:p>
      <w:pPr>
        <w:spacing w:before="200"/>
      </w:pPr>
      <w:r>
        <w:rPr>
          <w:b/>
          <w:color w:val="E65C00"/>
          <w:sz w:val="24"/>
        </w:rPr>
        <w:t xml:space="preserve">  Analoji ve Benzetmeler</w:t>
      </w:r>
    </w:p>
    <w:p>
      <w:r>
        <w:rPr>
          <w:b/>
          <w:color w:val="E65C00"/>
          <w:sz w:val="20"/>
        </w:rPr>
        <w:t xml:space="preserve">  1. </w:t>
      </w:r>
      <w:r>
        <w:rPr>
          <w:sz w:val="20"/>
        </w:rPr>
        <w:t>Dashboard = Araba gösterge paneli gibidir: Hız (sıcaklık), yakıt (nem), motor uyarısı (alarm) hepsi tek bakışta görünür. API = Garson gibidir: Mutfaktan (backend) yemeği (veri) alır ve masaya (frontend) getirir, müşteri mutfağa girmez</w:t>
      </w:r>
    </w:p>
    <w:p>
      <w:pPr>
        <w:spacing w:before="200"/>
      </w:pPr>
      <w:r>
        <w:rPr>
          <w:b/>
          <w:color w:val="E65C00"/>
          <w:sz w:val="24"/>
        </w:rPr>
        <w:t xml:space="preserve">  Öğrenci Soru-Cevap</w:t>
      </w:r>
    </w:p>
    <w:p>
      <w:pPr>
        <w:pStyle w:val="ListBullet"/>
      </w:pPr>
      <w:r>
        <w:rPr>
          <w:sz w:val="20"/>
        </w:rPr>
        <w:t>Flask REST API'de JSON veri nasıl döndürülür?</w:t>
      </w:r>
    </w:p>
    <w:p>
      <w:pPr>
        <w:pStyle w:val="ListBullet"/>
      </w:pPr>
      <w:r>
        <w:rPr>
          <w:sz w:val="20"/>
        </w:rPr>
        <w:t>JavaScript fetch ile periyodik güncelleme nasıl yapılır?</w:t>
      </w:r>
    </w:p>
    <w:p>
      <w:pPr>
        <w:pStyle w:val="ListBullet"/>
      </w:pPr>
      <w:r>
        <w:rPr>
          <w:sz w:val="20"/>
        </w:rPr>
        <w:t>Bootstrap responsive tasarım neden önemlidir?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"Akıllı Ev Tam Entegrasyon Projesi"</w:t>
      </w:r>
    </w:p>
    <w:p>
      <w:r>
        <w:rPr>
          <w:b/>
          <w:color w:val="1B2A4A"/>
          <w:sz w:val="20"/>
        </w:rPr>
        <w:t xml:space="preserve">Türü: </w:t>
      </w:r>
      <w:r>
        <w:rPr>
          <w:sz w:val="20"/>
        </w:rPr>
        <w:t>Bireysel/grup kapsamlı proje</w:t>
      </w:r>
    </w:p>
    <w:p>
      <w:r>
        <w:rPr>
          <w:b/>
          <w:color w:val="1B2A4A"/>
          <w:sz w:val="20"/>
        </w:rPr>
        <w:t xml:space="preserve">Amacı: </w:t>
      </w:r>
      <w:r>
        <w:rPr>
          <w:sz w:val="20"/>
        </w:rPr>
        <w:t>Sensör, aktüatör, otomasyon ve web dashboard'u tek bir çalışan sistemde birleştirme</w:t>
      </w:r>
    </w:p>
    <w:p>
      <w:pPr>
        <w:spacing w:before="200"/>
      </w:pPr>
      <w:r>
        <w:rPr>
          <w:b/>
          <w:color w:val="6A1B9A"/>
          <w:sz w:val="24"/>
        </w:rPr>
        <w:t xml:space="preserve">  Yönerge Adımları</w:t>
      </w:r>
    </w:p>
    <w:p>
      <w:r>
        <w:rPr>
          <w:b/>
          <w:color w:val="6A1B9A"/>
          <w:sz w:val="20"/>
        </w:rPr>
        <w:t xml:space="preserve">  1. </w:t>
      </w:r>
      <w:r>
        <w:rPr>
          <w:sz w:val="20"/>
        </w:rPr>
        <w:t>Saat 57-59'da geliştirdiğiniz sensör okuma, aktüatör kontrolü ve otomasyon kurallarını tek projeye entegre edin</w:t>
      </w:r>
    </w:p>
    <w:p>
      <w:r>
        <w:rPr>
          <w:b/>
          <w:color w:val="6A1B9A"/>
          <w:sz w:val="20"/>
        </w:rPr>
        <w:t xml:space="preserve">  2. </w:t>
      </w:r>
      <w:r>
        <w:rPr>
          <w:sz w:val="20"/>
        </w:rPr>
        <w:t>Flask dashboard'u oluşturun: sensör kartları, aktüatör kontrol butonları, otomasyon durumu</w:t>
      </w:r>
    </w:p>
    <w:p>
      <w:r>
        <w:rPr>
          <w:b/>
          <w:color w:val="6A1B9A"/>
          <w:sz w:val="20"/>
        </w:rPr>
        <w:t xml:space="preserve">  3. </w:t>
      </w:r>
      <w:r>
        <w:rPr>
          <w:sz w:val="20"/>
        </w:rPr>
        <w:t>JavaScript ile otomatik güncelleme ve web'den aktüatör kontrolü ekleyin</w:t>
      </w:r>
    </w:p>
    <w:p>
      <w:r>
        <w:rPr>
          <w:b/>
          <w:color w:val="6A1B9A"/>
          <w:sz w:val="20"/>
        </w:rPr>
        <w:t xml:space="preserve">  4. </w:t>
      </w:r>
      <w:r>
        <w:rPr>
          <w:sz w:val="20"/>
        </w:rPr>
        <w:t>Sistemi telefonunuzdan test edin: verileri izleyin, cihazları kontrol edin, otomasyonun çalıştığını doğrulayın</w:t>
      </w:r>
    </w:p>
    <w:p>
      <w:r>
        <w:rPr>
          <w:b/>
          <w:color w:val="1B2A4A"/>
          <w:sz w:val="20"/>
        </w:rPr>
        <w:t xml:space="preserve">Beklenen Ürün: </w:t>
      </w:r>
      <w:r>
        <w:rPr>
          <w:sz w:val="20"/>
        </w:rPr>
        <w:t>Tam entegre akıllı ev sistemi: çoklu sensör, aktüatör, otomasyon kuralları ve web dashboard - tümü birlikte çalışan</w:t>
      </w:r>
    </w:p>
    <w:p>
      <w:pPr>
        <w:spacing w:before="200"/>
      </w:pPr>
      <w:r>
        <w:rPr>
          <w:b/>
          <w:color w:val="6A1B9A"/>
          <w:sz w:val="24"/>
        </w:rPr>
        <w:t xml:space="preserve">  Transfer Soruları</w:t>
      </w:r>
    </w:p>
    <w:p>
      <w:r>
        <w:rPr>
          <w:b/>
          <w:color w:val="6A1B9A"/>
          <w:sz w:val="20"/>
        </w:rPr>
        <w:t xml:space="preserve">  1. </w:t>
      </w:r>
      <w:r>
        <w:rPr>
          <w:sz w:val="20"/>
        </w:rPr>
        <w:t>Full-stack IoT proje geliştirme bilgisi endüstriyel otomasyon, akıllı bina yönetimi, tarım teknolojisi ve profesyonel IoT çözümlerinde doğrudan kullanılır.</w:t>
      </w:r>
    </w:p>
    <w:p>
      <w:r>
        <w:rPr>
          <w:b/>
          <w:color w:val="1B2A4A"/>
          <w:sz w:val="20"/>
        </w:rPr>
        <w:t xml:space="preserve">İlişkili Disiplinler: </w:t>
      </w:r>
      <w:r>
        <w:rPr>
          <w:sz w:val="20"/>
        </w:rPr>
        <w:t>Full-stack geliştirme (backend + frontend), gömülü sistemler, otomasyon, IoT, UI/UX tasarım</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Dashboard açıkken birden fazla kullanıcı aynı anda farklı aktüatörleri kontrol etmeye çalışırsa ne olur? Bu eşzamanlılık sorununu nasıl çözersiniz?</w:t>
            </w:r>
          </w:p>
        </w:tc>
      </w:tr>
    </w:tbl>
    <w:p/>
    <w:p>
      <w:r>
        <w:rPr>
          <w:b/>
          <w:color w:val="1B2A4A"/>
          <w:sz w:val="20"/>
        </w:rPr>
        <w:t xml:space="preserve">Yaratıcı Görev: </w:t>
      </w:r>
      <w:r>
        <w:rPr>
          <w:sz w:val="20"/>
        </w:rPr>
        <w:t>Dashboard'a sesli komut özelliği (Web Speech API) ekleseydiniz, 'Fan aç', 'Sıcaklık kaç?' gibi komutları nasıl işlerdiniz?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Flask dashboard sensör verilerini doğru gösteriyor mu?</w:t>
      </w:r>
    </w:p>
    <w:p>
      <w:r>
        <w:rPr>
          <w:sz w:val="20"/>
        </w:rPr>
        <w:t xml:space="preserve">  ☐  Web'den aktüatör kontrolü çalışıyor mu?</w:t>
      </w:r>
    </w:p>
    <w:p>
      <w:r>
        <w:rPr>
          <w:sz w:val="20"/>
        </w:rPr>
        <w:t xml:space="preserve">  ☐  Tüm sistem (sensör + aktüatör + otomasyon + web) entegre çalışıyor mu?</w:t>
      </w:r>
    </w:p>
    <w:p>
      <w:pPr>
        <w:spacing w:before="200"/>
      </w:pPr>
      <w:r>
        <w:rPr>
          <w:b/>
          <w:color w:val="2E7D32"/>
          <w:sz w:val="24"/>
        </w:rPr>
        <w:t xml:space="preserve">  Öz Değerlendirme Soruları</w:t>
      </w:r>
    </w:p>
    <w:p>
      <w:r>
        <w:rPr>
          <w:b/>
          <w:color w:val="2E7D32"/>
          <w:sz w:val="20"/>
        </w:rPr>
        <w:t xml:space="preserve">  1. </w:t>
      </w:r>
      <w:r>
        <w:rPr>
          <w:sz w:val="20"/>
        </w:rPr>
        <w:t>Flask REST API ile sensör verisi nasıl JSON olarak döndürülür?</w:t>
      </w:r>
    </w:p>
    <w:p>
      <w:r>
        <w:rPr>
          <w:b/>
          <w:color w:val="2E7D32"/>
          <w:sz w:val="20"/>
        </w:rPr>
        <w:t xml:space="preserve">  2. </w:t>
      </w:r>
      <w:r>
        <w:rPr>
          <w:sz w:val="20"/>
        </w:rPr>
        <w:t>JavaScript setInterval ile periyodik güncelleme nasıl yapılır?</w:t>
      </w:r>
    </w:p>
    <w:p>
      <w:r>
        <w:rPr>
          <w:b/>
          <w:color w:val="2E7D32"/>
          <w:sz w:val="20"/>
        </w:rPr>
        <w:t xml:space="preserve">  3. </w:t>
      </w:r>
      <w:r>
        <w:rPr>
          <w:sz w:val="20"/>
        </w:rPr>
        <w:t>Web'den GPIO kontrolünde güvenlik önlemleri nelerdir?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Flask'ta JSON veri döndürmek için hangi fonksiyon kullanılır?</w:t>
            </w:r>
          </w:p>
        </w:tc>
        <w:tc>
          <w:tcPr>
            <w:tcW w:type="dxa" w:w="3213"/>
          </w:tcPr>
          <w:p>
            <w:r>
              <w:rPr>
                <w:sz w:val="18"/>
              </w:rPr>
              <w:t>A) render_template()  B) jsonify()  C) redirect()  D) send_file()</w:t>
            </w:r>
          </w:p>
        </w:tc>
        <w:tc>
          <w:tcPr>
            <w:tcW w:type="dxa" w:w="3213"/>
          </w:tcPr>
          <w:p>
            <w:r>
              <w:rPr>
                <w:sz w:val="18"/>
              </w:rPr>
              <w:t>B</w:t>
            </w:r>
          </w:p>
        </w:tc>
      </w:tr>
      <w:tr>
        <w:tc>
          <w:tcPr>
            <w:tcW w:type="dxa" w:w="3213"/>
          </w:tcPr>
          <w:p>
            <w:r>
              <w:rPr>
                <w:sz w:val="18"/>
              </w:rPr>
              <w:t>JavaScript'te her 3 saniyede bir fonksiyon çalıştırmak için ne kullanılır?</w:t>
            </w:r>
          </w:p>
        </w:tc>
        <w:tc>
          <w:tcPr>
            <w:tcW w:type="dxa" w:w="3213"/>
          </w:tcPr>
          <w:p>
            <w:r>
              <w:rPr>
                <w:sz w:val="18"/>
              </w:rPr>
              <w:t>A) setTimeout(fn, 3)  B) setInterval(fn, 3000)  C) fetch(fn, 3000)  D) repeat(fn, 3)</w:t>
            </w:r>
          </w:p>
        </w:tc>
        <w:tc>
          <w:tcPr>
            <w:tcW w:type="dxa" w:w="3213"/>
          </w:tcPr>
          <w:p>
            <w:r>
              <w:rPr>
                <w:sz w:val="18"/>
              </w:rPr>
              <w:t>B</w:t>
            </w:r>
          </w:p>
        </w:tc>
      </w:tr>
      <w:tr>
        <w:tc>
          <w:tcPr>
            <w:tcW w:type="dxa" w:w="3213"/>
          </w:tcPr>
          <w:p>
            <w:r>
              <w:rPr>
                <w:sz w:val="18"/>
              </w:rPr>
              <w:t>Akıllı ev dashboard'unda aktüatör durumu değiştiğinde sayfa yenilenmeden güncelleme nasıl yapılır?</w:t>
            </w:r>
          </w:p>
        </w:tc>
        <w:tc>
          <w:tcPr>
            <w:tcW w:type="dxa" w:w="3213"/>
          </w:tcPr>
          <w:p>
            <w:r>
              <w:rPr>
                <w:sz w:val="18"/>
              </w:rPr>
              <w:t>A) location.reload()  B) form submit  C) fetch API ile AJAX isteği  D) meta refresh</w:t>
            </w:r>
          </w:p>
        </w:tc>
        <w:tc>
          <w:tcPr>
            <w:tcW w:type="dxa" w:w="3213"/>
          </w:tcPr>
          <w:p>
            <w:r>
              <w:rPr>
                <w:sz w:val="18"/>
              </w:rPr>
              <w:t>C</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Akıllı ev sistemlerinde web arayüzü mü yoksa mobil uygulama mı daha uygun? Her birinin avantaj ve dezavantajları nelerdir?</w:t>
      </w:r>
    </w:p>
    <w:p>
      <w:r>
        <w:rPr>
          <w:b/>
          <w:color w:val="2E7D32"/>
          <w:sz w:val="20"/>
        </w:rPr>
        <w:t>Eleştirel Düşünme:</w:t>
      </w:r>
    </w:p>
    <w:p>
      <w:r>
        <w:rPr>
          <w:b/>
          <w:color w:val="2E7D32"/>
          <w:sz w:val="20"/>
        </w:rPr>
        <w:t xml:space="preserve">  1. </w:t>
      </w:r>
      <w:r>
        <w:rPr>
          <w:sz w:val="20"/>
        </w:rPr>
        <w:t>Akıllı ev web dashboard'u internete açıldığında hangi güvenlik riskleri oluşur? Kimlik doğrulama, şifreleme ve erişim kontrolü nasıl sağlanmalıdır?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"Akıllı Ev Web Dashboard Uygulaması"</w:t>
      </w:r>
    </w:p>
    <w:p>
      <w:r>
        <w:rPr>
          <w:b/>
          <w:color w:val="1B2A4A"/>
          <w:sz w:val="20"/>
        </w:rPr>
        <w:t xml:space="preserve">Hedef: </w:t>
      </w:r>
      <w:r>
        <w:rPr>
          <w:sz w:val="20"/>
        </w:rPr>
        <w:t>Flask ile sensör verisi gösteren ve aktüatör kontrolü sağlayan web dashboard oluşturma</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Flask uygulaması ve /api/sensors endpoint'ini oluşturun</w:t>
            </w:r>
          </w:p>
        </w:tc>
        <w:tc>
          <w:tcPr>
            <w:tcW w:type="dxa" w:w="3213"/>
          </w:tcPr>
          <w:p>
            <w:r>
              <w:rPr>
                <w:sz w:val="18"/>
              </w:rPr>
              <w:t>5 dk</w:t>
            </w:r>
          </w:p>
        </w:tc>
      </w:tr>
      <w:tr>
        <w:tc>
          <w:tcPr>
            <w:tcW w:type="dxa" w:w="3213"/>
          </w:tcPr>
          <w:p>
            <w:r>
              <w:rPr>
                <w:sz w:val="18"/>
              </w:rPr>
              <w:t>2</w:t>
            </w:r>
          </w:p>
        </w:tc>
        <w:tc>
          <w:tcPr>
            <w:tcW w:type="dxa" w:w="3213"/>
          </w:tcPr>
          <w:p>
            <w:r>
              <w:rPr>
                <w:sz w:val="18"/>
              </w:rPr>
              <w:t>Bootstrap ile dashboard HTML şablonu tasarlayın (sensör kartları + kontrol butonları)</w:t>
            </w:r>
          </w:p>
        </w:tc>
        <w:tc>
          <w:tcPr>
            <w:tcW w:type="dxa" w:w="3213"/>
          </w:tcPr>
          <w:p>
            <w:r>
              <w:rPr>
                <w:sz w:val="18"/>
              </w:rPr>
              <w:t>5 dk</w:t>
            </w:r>
          </w:p>
        </w:tc>
      </w:tr>
      <w:tr>
        <w:tc>
          <w:tcPr>
            <w:tcW w:type="dxa" w:w="3213"/>
          </w:tcPr>
          <w:p>
            <w:r>
              <w:rPr>
                <w:sz w:val="18"/>
              </w:rPr>
              <w:t>3</w:t>
            </w:r>
          </w:p>
        </w:tc>
        <w:tc>
          <w:tcPr>
            <w:tcW w:type="dxa" w:w="3213"/>
          </w:tcPr>
          <w:p>
            <w:r>
              <w:rPr>
                <w:sz w:val="18"/>
              </w:rPr>
              <w:t>JavaScript fetch ile otomatik güncelleme ve aktüatör kontrol endpoint'lerini ekleyin</w:t>
            </w:r>
          </w:p>
        </w:tc>
        <w:tc>
          <w:tcPr>
            <w:tcW w:type="dxa" w:w="3213"/>
          </w:tcPr>
          <w:p>
            <w:r>
              <w:rPr>
                <w:sz w:val="18"/>
              </w:rPr>
              <w:t>5 dk</w:t>
            </w:r>
          </w:p>
        </w:tc>
      </w:tr>
      <w:tr>
        <w:tc>
          <w:tcPr>
            <w:tcW w:type="dxa" w:w="3213"/>
          </w:tcPr>
          <w:p>
            <w:r>
              <w:rPr>
                <w:sz w:val="18"/>
              </w:rPr>
              <w:t>4</w:t>
            </w:r>
          </w:p>
        </w:tc>
        <w:tc>
          <w:tcPr>
            <w:tcW w:type="dxa" w:w="3213"/>
          </w:tcPr>
          <w:p>
            <w:r>
              <w:rPr>
                <w:sz w:val="18"/>
              </w:rPr>
              <w:t>Sistemi telefondan test edin ve son rötuşları yapın</w:t>
            </w:r>
          </w:p>
        </w:tc>
        <w:tc>
          <w:tcPr>
            <w:tcW w:type="dxa" w:w="3213"/>
          </w:tcPr>
          <w:p>
            <w:r>
              <w:rPr>
                <w:sz w:val="18"/>
              </w:rPr>
              <w:t>5 dk</w:t>
            </w:r>
          </w:p>
        </w:tc>
      </w:tr>
    </w:tbl>
    <w:p/>
    <w:p>
      <w:r>
        <w:rPr>
          <w:b/>
          <w:color w:val="1B2A4A"/>
          <w:sz w:val="20"/>
        </w:rPr>
        <w:t xml:space="preserve">Tamamlanma Kriteri: </w:t>
      </w:r>
      <w:r>
        <w:rPr>
          <w:sz w:val="20"/>
        </w:rPr>
        <w:t>Dashboard sensör verilerini gösteriyor, aktüatörler web'den kontrol edilebiliyor ve sayfa otomatik güncelleniyor</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"Akıllı Ev Dashboard Canlı Demo"</w:t>
      </w:r>
    </w:p>
    <w:p>
      <w:r>
        <w:rPr>
          <w:b/>
          <w:color w:val="1B2A4A"/>
          <w:sz w:val="20"/>
        </w:rPr>
        <w:t xml:space="preserve">Eğitmenin Gösterdiği: </w:t>
      </w:r>
      <w:r>
        <w:rPr>
          <w:sz w:val="20"/>
        </w:rPr>
        <w:t>Tam çalışan dashboard'u açar, telefondan erişir, sensör verilerini gösterir ve aktüatörleri web'den kontrol eder.</w:t>
      </w:r>
    </w:p>
    <w:p>
      <w:r>
        <w:rPr>
          <w:b/>
          <w:color w:val="1B2A4A"/>
          <w:sz w:val="20"/>
        </w:rPr>
        <w:t xml:space="preserve">Öğrencinin Tekrarladığı: </w:t>
      </w:r>
      <w:r>
        <w:rPr>
          <w:sz w:val="20"/>
        </w:rPr>
        <w:t>Eğitmeni izler, kendi dashboard'unu oluşturur ve telefonundan test eder.</w:t>
      </w:r>
    </w:p>
    <w:p>
      <w:r>
        <w:rPr>
          <w:b/>
          <w:color w:val="1B2A4A"/>
          <w:sz w:val="20"/>
        </w:rPr>
        <w:t xml:space="preserve">Dikkat Noktaları: </w:t>
      </w:r>
      <w:r>
        <w:rPr>
          <w:sz w:val="20"/>
        </w:rPr>
        <w:t>Flask sunucusunun host='0.0.0.0' ile başlatıldığından ve aynı Wi-Fi ağında olunduğundan emin olun.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Sensör Dashboard</w:t>
            </w:r>
          </w:p>
        </w:tc>
        <w:tc>
          <w:tcPr>
            <w:tcW w:type="dxa" w:w="3213"/>
          </w:tcPr>
          <w:p>
            <w:r>
              <w:rPr>
                <w:sz w:val="18"/>
              </w:rPr>
              <w:t>2 sensör verisini kart bileşenleriyle gösteren ve her 5sn'de güncellenen dashboard oluşturun</w:t>
            </w:r>
          </w:p>
        </w:tc>
        <w:tc>
          <w:tcPr>
            <w:tcW w:type="dxa" w:w="3213"/>
          </w:tcPr>
          <w:p>
            <w:r>
              <w:rPr>
                <w:sz w:val="18"/>
              </w:rPr>
              <w:t>Kolay</w:t>
            </w:r>
          </w:p>
        </w:tc>
      </w:tr>
      <w:tr>
        <w:tc>
          <w:tcPr>
            <w:tcW w:type="dxa" w:w="3213"/>
          </w:tcPr>
          <w:p>
            <w:r>
              <w:rPr>
                <w:sz w:val="18"/>
              </w:rPr>
              <w:t>Kontrol Paneli</w:t>
            </w:r>
          </w:p>
        </w:tc>
        <w:tc>
          <w:tcPr>
            <w:tcW w:type="dxa" w:w="3213"/>
          </w:tcPr>
          <w:p>
            <w:r>
              <w:rPr>
                <w:sz w:val="18"/>
              </w:rPr>
              <w:t>Sensör verileri + 2 aktüatör kontrol butonu + durum göstergeleri içeren dashboard geliştirin</w:t>
            </w:r>
          </w:p>
        </w:tc>
        <w:tc>
          <w:tcPr>
            <w:tcW w:type="dxa" w:w="3213"/>
          </w:tcPr>
          <w:p>
            <w:r>
              <w:rPr>
                <w:sz w:val="18"/>
              </w:rPr>
              <w:t>Orta</w:t>
            </w:r>
          </w:p>
        </w:tc>
      </w:tr>
      <w:tr>
        <w:tc>
          <w:tcPr>
            <w:tcW w:type="dxa" w:w="3213"/>
          </w:tcPr>
          <w:p>
            <w:r>
              <w:rPr>
                <w:sz w:val="18"/>
              </w:rPr>
              <w:t>Tam Akıllı Ev</w:t>
            </w:r>
          </w:p>
        </w:tc>
        <w:tc>
          <w:tcPr>
            <w:tcW w:type="dxa" w:w="3213"/>
          </w:tcPr>
          <w:p>
            <w:r>
              <w:rPr>
                <w:sz w:val="18"/>
              </w:rPr>
              <w:t>4 sensör, 3 aktüatör, otomasyon kuralları durumu ve olay günlüğü içeren profesyonel dashboard</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"Uzaktan Sera Yönetim Paneli"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Sera sahibi evinden serayı yönetmek istiyor. Dashboard gereksinimleri: Anlık sıcaklık/nem/ışık göstergesi, sulama pompası ve fan kontrol butonları, otomatik/manuel mod geçişi, son 1 saatlik sıcaklık trendi (basit grafik), alarm geçmişi (son 10 olay). Bu dashboard'u Flask + Bootstrap + JavaScript ile tasarlayın ve telefondan erişilebilir yapın.</w:t>
            </w:r>
          </w:p>
        </w:tc>
      </w:tr>
    </w:tbl>
    <w:p/>
    <w:p>
      <w:r>
        <w:rPr>
          <w:b/>
          <w:color w:val="1B2A4A"/>
          <w:sz w:val="20"/>
        </w:rPr>
        <w:t xml:space="preserve">Beklenen Çıktı: </w:t>
      </w:r>
      <w:r>
        <w:rPr>
          <w:sz w:val="20"/>
        </w:rPr>
        <w:t>Flask uygulama kodu (app.py), dashboard HTML şablonu, JavaScript güncelleme mantığı ve kullanım kılavuzu</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Flask ile akıllı ev dashboard'u oluşturmayı, REST API ile sensör verisi sunmayı, JavaScript fetch ile otomatik güncellemeyi ve web'den aktüatör kontrolünü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Web Dashboard</w:t>
            </w:r>
          </w:p>
        </w:tc>
        <w:tc>
          <w:tcPr>
            <w:tcW w:type="dxa" w:w="4819"/>
            <w:shd w:fill="F5F5F5"/>
          </w:tcPr>
          <w:p>
            <w:r>
              <w:rPr>
                <w:b/>
                <w:color w:val="1B2A4A"/>
                <w:sz w:val="20"/>
              </w:rPr>
              <w:t xml:space="preserve">  REST API</w:t>
            </w:r>
          </w:p>
        </w:tc>
      </w:tr>
      <w:tr>
        <w:tc>
          <w:tcPr>
            <w:tcW w:type="dxa" w:w="4819"/>
            <w:shd w:fill="F5F5F5"/>
          </w:tcPr>
          <w:p>
            <w:r>
              <w:rPr>
                <w:b/>
                <w:color w:val="1B2A4A"/>
                <w:sz w:val="20"/>
              </w:rPr>
              <w:t xml:space="preserve">  AJAX/Fetch</w:t>
            </w:r>
          </w:p>
        </w:tc>
        <w:tc>
          <w:tcPr>
            <w:tcW w:type="dxa" w:w="4819"/>
            <w:shd w:fill="F5F5F5"/>
          </w:tcPr>
          <w:p>
            <w:r>
              <w:rPr>
                <w:b/>
                <w:color w:val="1B2A4A"/>
                <w:sz w:val="20"/>
              </w:rPr>
              <w:t xml:space="preserve">  Bootstrap</w:t>
            </w:r>
          </w:p>
        </w:tc>
      </w:tr>
      <w:tr>
        <w:tc>
          <w:tcPr>
            <w:tcW w:type="dxa" w:w="4819"/>
            <w:shd w:fill="F5F5F5"/>
          </w:tcPr>
          <w:p>
            <w:r>
              <w:rPr>
                <w:b/>
                <w:color w:val="1B2A4A"/>
                <w:sz w:val="20"/>
              </w:rPr>
              <w:t xml:space="preserve">  Full-stack IoT</w:t>
            </w:r>
          </w:p>
        </w:tc>
        <w:tc>
          <w:tcPr>
            <w:tcW w:type="dxa" w:w="4819"/>
          </w:tcPr>
          <w:p/>
        </w:tc>
      </w:tr>
    </w:tbl>
    <w:p/>
    <w:p>
      <w:pPr>
        <w:spacing w:before="200"/>
      </w:pPr>
      <w:r>
        <w:rPr>
          <w:b/>
          <w:color w:val="757575"/>
          <w:sz w:val="24"/>
        </w:rPr>
        <w:t xml:space="preserve">  Bir Sonraki Dersle Köprü</w:t>
      </w:r>
    </w:p>
    <w:p>
      <w:r>
        <w:rPr>
          <w:sz w:val="20"/>
        </w:rPr>
        <w:t>Bir sonraki derste öğrendiğimiz tüm becerileri kullanarak bağımsız projeler (hava istasyonu, güvenlik sistemi, robot araba) geliştireceğiz.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Akıllı ev dashboard'unuza olay günlüğü özelliği ekleyin: Her aktüatör değişikliğini zaman damgasıyla kaydedin ve dashboard'da son 5 olayı listeleyin. Dashboard'un ekran görüntüsünü ve kodunu teslim edin.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Flask ve Bootstrap kurulumunu test edin</w:t>
      </w:r>
    </w:p>
    <w:p>
      <w:pPr>
        <w:pStyle w:val="ListBullet"/>
      </w:pPr>
      <w:r>
        <w:rPr>
          <w:sz w:val="20"/>
        </w:rPr>
        <w:t>Sensör ve aktüatör devresinin Saat 58-59'dan hazır olduğunu doğrulayın</w:t>
      </w:r>
    </w:p>
    <w:p>
      <w:pPr>
        <w:pStyle w:val="ListBullet"/>
      </w:pPr>
      <w:r>
        <w:rPr>
          <w:sz w:val="20"/>
        </w:rPr>
        <w:t>Örnek dashboard ekran görüntüsü hazırlayın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Telefondan dashboard'a erişilemiyor</w:t>
            </w:r>
          </w:p>
        </w:tc>
        <w:tc>
          <w:tcPr>
            <w:tcW w:type="dxa" w:w="4819"/>
          </w:tcPr>
          <w:p>
            <w:r>
              <w:rPr>
                <w:sz w:val="18"/>
              </w:rPr>
              <w:t>host='0.0.0.0' kontrolü, aynı Wi-Fi ağı, Pi IP adresi (hostname -I) kontrol edin</w:t>
            </w:r>
          </w:p>
        </w:tc>
      </w:tr>
      <w:tr>
        <w:tc>
          <w:tcPr>
            <w:tcW w:type="dxa" w:w="4819"/>
          </w:tcPr>
          <w:p>
            <w:r>
              <w:rPr>
                <w:sz w:val="18"/>
              </w:rPr>
              <w:t>JavaScript güncelleme çalışmıyor</w:t>
            </w:r>
          </w:p>
        </w:tc>
        <w:tc>
          <w:tcPr>
            <w:tcW w:type="dxa" w:w="4819"/>
          </w:tcPr>
          <w:p>
            <w:r>
              <w:rPr>
                <w:sz w:val="18"/>
              </w:rPr>
              <w:t>Tarayıcı konsolunda (F12) hata mesajlarını kontrol edin; API endpoint URL'sini doğrulayın</w:t>
            </w:r>
          </w:p>
        </w:tc>
      </w:tr>
    </w:tbl>
    <w:p/>
    <w:p>
      <w:r>
        <w:rPr>
          <w:b/>
          <w:color w:val="1B2A4A"/>
          <w:sz w:val="20"/>
        </w:rPr>
        <w:t xml:space="preserve">Zaman Yönetimi: </w:t>
      </w:r>
      <w:r>
        <w:rPr>
          <w:sz w:val="20"/>
        </w:rPr>
        <w:t>Flask backend'e 8 dk, HTML tasarıma 8 dk, JavaScript entegrasyonuna 7 dk, teste 7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Sensör/aktüatör yoksa tüm verileri simüle edin: random değerler üreten /api/sensors endpoint'i ve print() ile simüle edilen aktüatörler.</w:t>
            </w:r>
          </w:p>
        </w:tc>
      </w:tr>
    </w:tbl>
    <w:p/>
    <w:p>
      <w:r>
        <w:br w:type="page"/>
      </w:r>
    </w:p>
    <w:sectPr w:rsidR="00FC693F" w:rsidRPr="0006063C" w:rsidSect="00034616">
      <w:pgSz w:w="11906" w:h="16838"/>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76" w:lineRule="auto"/>
    </w:pPr>
    <w:rPr>
      <w:rFonts w:ascii="Calibri" w:hAnsi="Calibri"/>
      <w:color w:val="333333"/>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