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4: Programlanabilir Mikro Bilgisayar ile Uygulama Geliştirme</w:t>
      </w:r>
    </w:p>
    <w:p>
      <w:pPr>
        <w:jc w:val="center"/>
      </w:pPr>
      <w:r>
        <w:rPr>
          <w:color w:val="757575"/>
          <w:sz w:val="28"/>
        </w:rPr>
        <w:t>53-56.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4: Programlanabilir Mikro Bilgisayar ile Uygulama Geliştirme / 53-56.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53. Saat</w:t>
            </w:r>
          </w:p>
        </w:tc>
        <w:tc>
          <w:tcPr>
            <w:tcW w:type="dxa" w:w="3213"/>
          </w:tcPr>
          <w:p>
            <w:r>
              <w:rPr>
                <w:sz w:val="18"/>
              </w:rPr>
              <w:t>Web Arayüzü ile GPIO Kontrolü (Flask Web Framework)</w:t>
            </w:r>
          </w:p>
        </w:tc>
        <w:tc>
          <w:tcPr>
            <w:tcW w:type="dxa" w:w="3213"/>
          </w:tcPr>
          <w:p>
            <w:r>
              <w:rPr>
                <w:sz w:val="18"/>
              </w:rPr>
              <w:t>45 dk</w:t>
            </w:r>
          </w:p>
        </w:tc>
      </w:tr>
      <w:tr>
        <w:tc>
          <w:tcPr>
            <w:tcW w:type="dxa" w:w="3213"/>
          </w:tcPr>
          <w:p>
            <w:r>
              <w:rPr>
                <w:sz w:val="18"/>
              </w:rPr>
              <w:t>54. Saat</w:t>
            </w:r>
          </w:p>
        </w:tc>
        <w:tc>
          <w:tcPr>
            <w:tcW w:type="dxa" w:w="3213"/>
          </w:tcPr>
          <w:p>
            <w:r>
              <w:rPr>
                <w:sz w:val="18"/>
              </w:rPr>
              <w:t>IoT Kavramı ve MQTT Protokolü ile Veri İletişimi</w:t>
            </w:r>
          </w:p>
        </w:tc>
        <w:tc>
          <w:tcPr>
            <w:tcW w:type="dxa" w:w="3213"/>
          </w:tcPr>
          <w:p>
            <w:r>
              <w:rPr>
                <w:sz w:val="18"/>
              </w:rPr>
              <w:t>45 dk</w:t>
            </w:r>
          </w:p>
        </w:tc>
      </w:tr>
      <w:tr>
        <w:tc>
          <w:tcPr>
            <w:tcW w:type="dxa" w:w="3213"/>
          </w:tcPr>
          <w:p>
            <w:r>
              <w:rPr>
                <w:sz w:val="18"/>
              </w:rPr>
              <w:t>55. Saat</w:t>
            </w:r>
          </w:p>
        </w:tc>
        <w:tc>
          <w:tcPr>
            <w:tcW w:type="dxa" w:w="3213"/>
          </w:tcPr>
          <w:p>
            <w:r>
              <w:rPr>
                <w:sz w:val="18"/>
              </w:rPr>
              <w:t>Bluetooth İletişimi ve Mobil Cihaz Entegrasyonu</w:t>
            </w:r>
          </w:p>
        </w:tc>
        <w:tc>
          <w:tcPr>
            <w:tcW w:type="dxa" w:w="3213"/>
          </w:tcPr>
          <w:p>
            <w:r>
              <w:rPr>
                <w:sz w:val="18"/>
              </w:rPr>
              <w:t>45 dk</w:t>
            </w:r>
          </w:p>
        </w:tc>
      </w:tr>
      <w:tr>
        <w:tc>
          <w:tcPr>
            <w:tcW w:type="dxa" w:w="3213"/>
          </w:tcPr>
          <w:p>
            <w:r>
              <w:rPr>
                <w:sz w:val="18"/>
              </w:rPr>
              <w:t>56. Saat</w:t>
            </w:r>
          </w:p>
        </w:tc>
        <w:tc>
          <w:tcPr>
            <w:tcW w:type="dxa" w:w="3213"/>
          </w:tcPr>
          <w:p>
            <w:r>
              <w:rPr>
                <w:sz w:val="18"/>
              </w:rPr>
              <w:t>Uzaktan Erişim: SSH, VNC ve Başsız (Headless) Kullanım</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53. SAAT  ━━━</w:t>
      </w:r>
    </w:p>
    <w:p>
      <w:pPr>
        <w:jc w:val="center"/>
      </w:pPr>
      <w:r>
        <w:rPr>
          <w:color w:val="2C6FAD"/>
          <w:sz w:val="32"/>
        </w:rPr>
        <w:t>Web Arayüzü ile GPIO Kontrolü (Flask Web Framework)</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Flask web framework kullanarak Raspberry Pi üzerinde çalışan bir web sunucusu oluşturur, HTML şablonları ile kullanıcı arayüzü tasarlar ve web arayüzü üzerinden GPIO pinlerini kontrol eden uygulamalar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M4U-K1</w:t>
            </w:r>
          </w:p>
        </w:tc>
        <w:tc>
          <w:tcPr>
            <w:tcW w:type="dxa" w:w="3213"/>
          </w:tcPr>
          <w:p>
            <w:r>
              <w:rPr>
                <w:sz w:val="18"/>
              </w:rPr>
              <w:t>Flask web framework'ünün temel yapısını (route, template, request) açıklar ve Raspberry Pi üzerinde basit bir web sunucusu oluşturur</w:t>
            </w:r>
          </w:p>
        </w:tc>
        <w:tc>
          <w:tcPr>
            <w:tcW w:type="dxa" w:w="3213"/>
          </w:tcPr>
          <w:p>
            <w:r>
              <w:rPr>
                <w:sz w:val="18"/>
              </w:rPr>
              <w:t>Uygulama</w:t>
            </w:r>
          </w:p>
        </w:tc>
      </w:tr>
      <w:tr>
        <w:tc>
          <w:tcPr>
            <w:tcW w:type="dxa" w:w="3213"/>
          </w:tcPr>
          <w:p>
            <w:r>
              <w:rPr>
                <w:sz w:val="18"/>
              </w:rPr>
              <w:t>M4U-K2</w:t>
            </w:r>
          </w:p>
        </w:tc>
        <w:tc>
          <w:tcPr>
            <w:tcW w:type="dxa" w:w="3213"/>
          </w:tcPr>
          <w:p>
            <w:r>
              <w:rPr>
                <w:sz w:val="18"/>
              </w:rPr>
              <w:t>Jinja2 şablon motoru ile dinamik HTML sayfaları tasarlar ve GPIO pin durumlarını web arayüzünde görüntüler</w:t>
            </w:r>
          </w:p>
        </w:tc>
        <w:tc>
          <w:tcPr>
            <w:tcW w:type="dxa" w:w="3213"/>
          </w:tcPr>
          <w:p>
            <w:r>
              <w:rPr>
                <w:sz w:val="18"/>
              </w:rPr>
              <w:t>Uygulama</w:t>
            </w:r>
          </w:p>
        </w:tc>
      </w:tr>
      <w:tr>
        <w:tc>
          <w:tcPr>
            <w:tcW w:type="dxa" w:w="3213"/>
          </w:tcPr>
          <w:p>
            <w:r>
              <w:rPr>
                <w:sz w:val="18"/>
              </w:rPr>
              <w:t>M4U-K3</w:t>
            </w:r>
          </w:p>
        </w:tc>
        <w:tc>
          <w:tcPr>
            <w:tcW w:type="dxa" w:w="3213"/>
          </w:tcPr>
          <w:p>
            <w:r>
              <w:rPr>
                <w:sz w:val="18"/>
              </w:rPr>
              <w:t>Web arayüzü üzerinden buton, slider ve form elemanları ile GPIO çıkışlarını (LED, röle, motor) kontrol eden uygulama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programlama temelleri, GPIO pin kontrolü (dijital giriş/çıkış) ve temel HTML bilgisi (Modül 3-4 önceki dersler)</w:t>
      </w:r>
    </w:p>
    <w:p>
      <w:pPr>
        <w:spacing w:before="200"/>
      </w:pPr>
      <w:r>
        <w:rPr>
          <w:b/>
          <w:color w:val="757575"/>
          <w:sz w:val="24"/>
        </w:rPr>
        <w:t xml:space="preserve">  Öğrencinin Bilmesi Gerekenler</w:t>
      </w:r>
    </w:p>
    <w:p>
      <w:pPr>
        <w:pStyle w:val="ListBullet"/>
      </w:pPr>
      <w:r>
        <w:rPr>
          <w:sz w:val="20"/>
        </w:rPr>
        <w:t>Python fonksiyon tanımlama ve import mekanizması</w:t>
      </w:r>
    </w:p>
    <w:p>
      <w:pPr>
        <w:pStyle w:val="ListBullet"/>
      </w:pPr>
      <w:r>
        <w:rPr>
          <w:sz w:val="20"/>
        </w:rPr>
        <w:t>RPi.GPIO kütüphanesi ile LED yakma/söndürme ve buton okuma</w:t>
      </w:r>
    </w:p>
    <w:p>
      <w:pPr>
        <w:pStyle w:val="ListBullet"/>
      </w:pPr>
      <w:r>
        <w:rPr>
          <w:sz w:val="20"/>
        </w:rPr>
        <w:t>Temel HTML etiketleri (form, button, input) ve istemci-sunucu mimarisi kavramı</w:t>
      </w:r>
    </w:p>
    <w:p>
      <w:pPr>
        <w:spacing w:before="200"/>
      </w:pPr>
      <w:r>
        <w:rPr>
          <w:b/>
          <w:color w:val="757575"/>
          <w:sz w:val="24"/>
        </w:rPr>
        <w:t xml:space="preserve">  Olası Kavram Yanılgıları</w:t>
      </w:r>
    </w:p>
    <w:p>
      <w:pPr>
        <w:pStyle w:val="ListBullet"/>
      </w:pPr>
      <w:r>
        <w:rPr>
          <w:sz w:val="20"/>
        </w:rPr>
        <w:t>Flask sadece büyük web projeleri için kullanılır - Flask mikro framework olarak küçük IoT projelerinde de idealdir ve Raspberry Pi gibi sınırlı kaynaklı cihazlarda verimli çalışır</w:t>
      </w:r>
    </w:p>
    <w:p>
      <w:pPr>
        <w:pStyle w:val="ListBullet"/>
      </w:pPr>
      <w:r>
        <w:rPr>
          <w:sz w:val="20"/>
        </w:rPr>
        <w:t>Web sunucusu çalıştırmak için güçlü bir bilgisayar gerekir - Raspberry Pi bile kendi üzerinde Flask ile web sunucusu çalıştırabilir ve yerel ağdan erişilebilir</w:t>
      </w:r>
    </w:p>
    <w:p>
      <w:pPr>
        <w:spacing w:before="200"/>
      </w:pPr>
      <w:r>
        <w:rPr>
          <w:b/>
          <w:color w:val="757575"/>
          <w:sz w:val="24"/>
        </w:rPr>
        <w:t xml:space="preserve">  Hazırlık Materyalleri</w:t>
      </w:r>
    </w:p>
    <w:p>
      <w:pPr>
        <w:pStyle w:val="ListBullet"/>
      </w:pPr>
      <w:r>
        <w:rPr>
          <w:sz w:val="20"/>
        </w:rPr>
        <w:t>Raspberry Pi (veya simülatör), LED, direnç, breadboard</w:t>
      </w:r>
    </w:p>
    <w:p>
      <w:pPr>
        <w:pStyle w:val="ListBullet"/>
      </w:pPr>
      <w:r>
        <w:rPr>
          <w:sz w:val="20"/>
        </w:rPr>
        <w:t>Flask kurulumu (pip install flask)</w:t>
      </w:r>
    </w:p>
    <w:p>
      <w:pPr>
        <w:pStyle w:val="ListBullet"/>
      </w:pPr>
      <w:r>
        <w:rPr>
          <w:sz w:val="20"/>
        </w:rPr>
        <w:t>Örnek HTML şablon dosyaları</w:t>
      </w:r>
    </w:p>
    <w:p>
      <w:pPr>
        <w:pStyle w:val="ListBullet"/>
      </w:pPr>
      <w:r>
        <w:rPr>
          <w:sz w:val="20"/>
        </w:rPr>
        <w:t>Bilgisayar ve 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Evinizin ışıklarını telefonunuzdan açıp kapatabilseydiniz nasıl olurdu? Bir web sayfası açıyorsunuz, butona tıklıyorsunuz ve odanızdaki lamba yanıyor. İşte Flask web framework ile GPIO kontrolü tam olarak bunu yapmanızı sağlar: Raspberry Pi üzerinde bir web sunucusu çalıştırırsınız ve herhangi bir cihazın tarayıcısından donanımı kontrol edersiniz.</w:t>
      </w:r>
    </w:p>
    <w:p>
      <w:r>
        <w:rPr>
          <w:b/>
          <w:color w:val="1B2A4A"/>
          <w:sz w:val="20"/>
        </w:rPr>
        <w:t xml:space="preserve">Günlük Hayat Bağlantısı: </w:t>
      </w:r>
      <w:r>
        <w:rPr>
          <w:sz w:val="20"/>
        </w:rPr>
        <w:t>Akıllı ev sistemlerinin temelinde de benzer bir mantık vardır: Bir web veya mobil arayüz üzerinden komut gönderilir, mikro bilgisayar bu komutu alır ve fiziksel dünyada bir eylemi gerçekleştirir. Flask bu köprüyü kurmamıza yardımcı olur.</w:t>
      </w:r>
    </w:p>
    <w:p>
      <w:pPr>
        <w:spacing w:before="200"/>
      </w:pPr>
      <w:r>
        <w:rPr>
          <w:b/>
          <w:color w:val="2C6FAD"/>
          <w:sz w:val="24"/>
        </w:rPr>
        <w:t xml:space="preserve">  Ön Bilgi Yoklama Soruları</w:t>
      </w:r>
    </w:p>
    <w:p>
      <w:r>
        <w:rPr>
          <w:b/>
          <w:color w:val="2C6FAD"/>
          <w:sz w:val="20"/>
        </w:rPr>
        <w:t xml:space="preserve">  1. </w:t>
      </w:r>
      <w:r>
        <w:rPr>
          <w:sz w:val="20"/>
        </w:rPr>
        <w:t>Kursiyerlerden bir web sitesinin nasıl çalıştığını (istemci tarayıcıdan istek gönderir, sunucu yanıt döner) ve GPIO pin kontrolünün Python'da nasıl yapıldığını (RPi.GPIO.output) kısaca açıklamaları istenir.</w:t>
      </w:r>
    </w:p>
    <w:p>
      <w:pPr>
        <w:spacing w:before="200"/>
      </w:pPr>
      <w:r>
        <w:rPr>
          <w:b/>
          <w:color w:val="2C6FAD"/>
          <w:sz w:val="24"/>
        </w:rPr>
        <w:t xml:space="preserve">  Motivasyon Etkinliği: "Akıllı Ev Kontrol Paneli Tasarımı"</w:t>
      </w:r>
    </w:p>
    <w:p>
      <w:r>
        <w:rPr>
          <w:b/>
          <w:color w:val="1B2A4A"/>
          <w:sz w:val="20"/>
        </w:rPr>
        <w:t xml:space="preserve">Açıklama: </w:t>
      </w:r>
      <w:r>
        <w:rPr>
          <w:sz w:val="20"/>
        </w:rPr>
        <w:t>Kursiyerler bir akıllı ev kontrol panelinin web arayüzünü hayal ediyor ve hangi cihazları kontrol etmek isteyeceklerini tartışıyor.</w:t>
      </w:r>
    </w:p>
    <w:p>
      <w:r>
        <w:rPr>
          <w:b/>
          <w:color w:val="1B2A4A"/>
          <w:sz w:val="20"/>
        </w:rPr>
        <w:t xml:space="preserve">Yönerge: </w:t>
      </w:r>
      <w:r>
        <w:rPr>
          <w:sz w:val="20"/>
        </w:rPr>
        <w:t>Eğitmen tahtaya basit bir ev planı çizer ve kursiyerlerden web üzerinden kontrol edilebilecek cihazları (lamba, fan, kapı kilidi, perde) listelemelerini ister. Her cihaz için hangi GPIO çıkışının kullanılacağı ve web arayüzünde nasıl bir buton/kontrol elemanı olacağı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sera sahibi, seralarındaki sulama pompasını ve aydınlatmayı ofisinden kontrol etmek istiyor. Raspberry Pi'ye bağlı röle modülü ile pompayı ve lambaları açıp kapatabilmeli, ayrıca sıcaklık sensöründen anlık veriyi görebilmeli. Bu sistemi Flask ile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"Flask Web Sunucusu ve GPIO Entegrasyonu Keşfi"</w:t>
      </w:r>
    </w:p>
    <w:p>
      <w:r>
        <w:rPr>
          <w:b/>
          <w:color w:val="1B2A4A"/>
          <w:sz w:val="20"/>
        </w:rPr>
        <w:t xml:space="preserve">Türü: </w:t>
      </w:r>
      <w:r>
        <w:rPr>
          <w:sz w:val="20"/>
        </w:rPr>
        <w:t>Bireysel ve grup çalışması - kodlama uygulaması</w:t>
      </w:r>
    </w:p>
    <w:p>
      <w:r>
        <w:rPr>
          <w:b/>
          <w:color w:val="1B2A4A"/>
          <w:sz w:val="20"/>
        </w:rPr>
        <w:t xml:space="preserve">Amacı: </w:t>
      </w:r>
      <w:r>
        <w:rPr>
          <w:sz w:val="20"/>
        </w:rPr>
        <w:t>Flask'ın temel yapısını (route, template, request) keşfetme ve GPIO kontrolüyle entegrasyonunu anlama</w:t>
      </w:r>
    </w:p>
    <w:p>
      <w:r>
        <w:rPr>
          <w:b/>
          <w:color w:val="1B2A4A"/>
          <w:sz w:val="20"/>
        </w:rPr>
        <w:t xml:space="preserve">Malzemeler: </w:t>
      </w:r>
      <w:r>
        <w:rPr>
          <w:sz w:val="20"/>
        </w:rPr>
        <w:t>Raspberry Pi, LED, direnç, breadboard, Flask kurulumu, örnek kod parçacıkları, HTML şablon örnekleri</w:t>
      </w:r>
    </w:p>
    <w:p>
      <w:pPr>
        <w:spacing w:before="200"/>
      </w:pPr>
      <w:r>
        <w:rPr>
          <w:b/>
          <w:color w:val="007A7A"/>
          <w:sz w:val="24"/>
        </w:rPr>
        <w:t xml:space="preserve">  Yönerge Adımları</w:t>
      </w:r>
    </w:p>
    <w:p>
      <w:r>
        <w:rPr>
          <w:b/>
          <w:color w:val="007A7A"/>
          <w:sz w:val="20"/>
        </w:rPr>
        <w:t xml:space="preserve">  1. </w:t>
      </w:r>
      <w:r>
        <w:rPr>
          <w:sz w:val="20"/>
        </w:rPr>
        <w:t>Minimal bir Flask uygulaması oluşturun: from flask import Flask; app = Flask(__name__); @app.route('/') ile 'Merhaba Raspberry Pi!' dönen bir web sunucu başlatın</w:t>
      </w:r>
    </w:p>
    <w:p>
      <w:r>
        <w:rPr>
          <w:b/>
          <w:color w:val="007A7A"/>
          <w:sz w:val="20"/>
        </w:rPr>
        <w:t xml:space="preserve">  2. </w:t>
      </w:r>
      <w:r>
        <w:rPr>
          <w:sz w:val="20"/>
        </w:rPr>
        <w:t>templates/ klasöründe basit bir HTML sayfası oluşturun ve render_template() ile sunun; sayfada bir LED kontrol butonu ekleyin</w:t>
      </w:r>
    </w:p>
    <w:p>
      <w:r>
        <w:rPr>
          <w:b/>
          <w:color w:val="007A7A"/>
          <w:sz w:val="20"/>
        </w:rPr>
        <w:t xml:space="preserve">  3. </w:t>
      </w:r>
      <w:r>
        <w:rPr>
          <w:sz w:val="20"/>
        </w:rPr>
        <w:t>Flask route'larına POST metodu ekleyin ve buton tıklamasıyla GPIO.output() komutunu tetikleyen /led/on ve /led/off endpoint'lerini kodlayın</w:t>
      </w:r>
    </w:p>
    <w:p>
      <w:r>
        <w:rPr>
          <w:b/>
          <w:color w:val="007A7A"/>
          <w:sz w:val="20"/>
        </w:rPr>
        <w:t xml:space="preserve">  4. </w:t>
      </w:r>
      <w:r>
        <w:rPr>
          <w:sz w:val="20"/>
        </w:rPr>
        <w:t>Birden fazla GPIO pini için dinamik route oluşturun: @app.route('/gpio/&lt;int:pin&gt;/&lt;action&gt;') ile herhangi bir pini web'den kontrol edin</w:t>
      </w:r>
    </w:p>
    <w:p>
      <w:r>
        <w:rPr>
          <w:b/>
          <w:color w:val="1B2A4A"/>
          <w:sz w:val="20"/>
        </w:rPr>
        <w:t xml:space="preserve">Öğrenci Rolü: </w:t>
      </w:r>
      <w:r>
        <w:rPr>
          <w:sz w:val="20"/>
        </w:rPr>
        <w:t>Adım adım Flask uygulamasını oluşturur, HTML şablonlarını düzenler ve GPIO kontrolünü web arayüzüne entegre eder.</w:t>
      </w:r>
    </w:p>
    <w:p>
      <w:r>
        <w:rPr>
          <w:b/>
          <w:color w:val="1B2A4A"/>
          <w:sz w:val="20"/>
        </w:rPr>
        <w:t xml:space="preserve">Öğretmen Rolü: </w:t>
      </w:r>
      <w:r>
        <w:rPr>
          <w:sz w:val="20"/>
        </w:rPr>
        <w:t>Flask'ın çalışma prensibini, route dekoratörlerini, Jinja2 şablon motorunu ve GPIO entegrasyonunu açıklar; yaygın hataları gösterir.</w:t>
      </w:r>
    </w:p>
    <w:p>
      <w:r>
        <w:rPr>
          <w:b/>
          <w:color w:val="1B2A4A"/>
          <w:sz w:val="20"/>
        </w:rPr>
        <w:t xml:space="preserve">Beklenen Ürün: </w:t>
      </w:r>
      <w:r>
        <w:rPr>
          <w:sz w:val="20"/>
        </w:rPr>
        <w:t>Çalışan bir Flask web uygulaması: Ana sayfada GPIO pin durumlarını gösteren ve butonlarla LED'leri kontrol eden web arayüzü</w:t>
      </w:r>
    </w:p>
    <w:p>
      <w:pPr>
        <w:spacing w:before="200"/>
      </w:pPr>
      <w:r>
        <w:rPr>
          <w:b/>
          <w:color w:val="007A7A"/>
          <w:sz w:val="24"/>
        </w:rPr>
        <w:t xml:space="preserve">  Araştırma Soruları</w:t>
      </w:r>
    </w:p>
    <w:p>
      <w:r>
        <w:rPr>
          <w:b/>
          <w:color w:val="007A7A"/>
          <w:sz w:val="20"/>
        </w:rPr>
        <w:t xml:space="preserve">  1. </w:t>
      </w:r>
      <w:r>
        <w:rPr>
          <w:sz w:val="20"/>
        </w:rPr>
        <w:t>Flask ile Django arasındaki farklar nelerdir? Neden IoT projelerinde Flask tercih edilir ve mikro framework kavramı ne anlama gelir?</w:t>
      </w:r>
    </w:p>
    <w:p>
      <w:r>
        <w:rPr>
          <w:b/>
          <w:color w:val="1B2A4A"/>
          <w:sz w:val="20"/>
        </w:rPr>
        <w:t xml:space="preserve">Grupla Çalışma Kuralları: </w:t>
      </w:r>
      <w:r>
        <w:rPr>
          <w:sz w:val="20"/>
        </w:rPr>
        <w:t>Her kursiyer en az 2 farklı GPIO pinini web arayüzünden kontrol eden bir Flask uygulaması oluşturmalı ve HTML şablonunda pin durumunu göstermelidir.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Flask Web Framework</w:t>
            </w:r>
          </w:p>
        </w:tc>
        <w:tc>
          <w:tcPr>
            <w:tcW w:type="dxa" w:w="2409"/>
          </w:tcPr>
          <w:p>
            <w:r>
              <w:rPr>
                <w:sz w:val="18"/>
              </w:rPr>
              <w:t>Python ile yazılmış hafif (mikro) bir web framework'üdür; route tanımlama, şablon render etme ve HTTP isteklerini işleme gibi temel web sunucu işlevlerini sağlar</w:t>
            </w:r>
          </w:p>
        </w:tc>
        <w:tc>
          <w:tcPr>
            <w:tcW w:type="dxa" w:w="2409"/>
          </w:tcPr>
          <w:p>
            <w:r>
              <w:rPr>
                <w:sz w:val="18"/>
              </w:rPr>
              <w:t>pip install flask, @app.route('/'), render_template(), request.method, app.run(host='0.0.0.0')</w:t>
            </w:r>
          </w:p>
        </w:tc>
        <w:tc>
          <w:tcPr>
            <w:tcW w:type="dxa" w:w="2409"/>
          </w:tcPr>
          <w:p>
            <w:r>
              <w:rPr>
                <w:sz w:val="18"/>
              </w:rPr>
              <w:t>from flask import Flask, render_template; app = Flask(__name__); @app.route('/') def index(): return render_template('index.html'); app.run(host='0.0.0.0', port=5000) komutuyla Raspberry Pi üzerinde tüm ağdan erişilebilir bir web sunucusu başlar</w:t>
            </w:r>
          </w:p>
        </w:tc>
      </w:tr>
      <w:tr>
        <w:tc>
          <w:tcPr>
            <w:tcW w:type="dxa" w:w="2409"/>
          </w:tcPr>
          <w:p>
            <w:r>
              <w:rPr>
                <w:sz w:val="18"/>
              </w:rPr>
              <w:t>Jinja2 Şablon Motoru</w:t>
            </w:r>
          </w:p>
        </w:tc>
        <w:tc>
          <w:tcPr>
            <w:tcW w:type="dxa" w:w="2409"/>
          </w:tcPr>
          <w:p>
            <w:r>
              <w:rPr>
                <w:sz w:val="18"/>
              </w:rPr>
              <w:t>Flask'ın varsayılan şablon motorudur; HTML dosyalarına Python değişkenleri ve kontrol yapıları (if, for) eklemeye olanak tanır</w:t>
            </w:r>
          </w:p>
        </w:tc>
        <w:tc>
          <w:tcPr>
            <w:tcW w:type="dxa" w:w="2409"/>
          </w:tcPr>
          <w:p>
            <w:r>
              <w:rPr>
                <w:sz w:val="18"/>
              </w:rPr>
              <w:t>{{ degisken }}, {% if %}, {% for %}, {% extends %}, templates/ klasörü</w:t>
            </w:r>
          </w:p>
        </w:tc>
        <w:tc>
          <w:tcPr>
            <w:tcW w:type="dxa" w:w="2409"/>
          </w:tcPr>
          <w:p>
            <w:r>
              <w:rPr>
                <w:sz w:val="18"/>
              </w:rPr>
              <w:t>HTML şablonunda {{ led_durum }} yazıldığında Flask'tan gelen değişken değeri (Açık/Kapalı) sayfada gösterilir; {% for pin in pinler %} ile tüm pin durumları dinamik olarak listelenir</w:t>
            </w:r>
          </w:p>
        </w:tc>
      </w:tr>
      <w:tr>
        <w:tc>
          <w:tcPr>
            <w:tcW w:type="dxa" w:w="2409"/>
          </w:tcPr>
          <w:p>
            <w:r>
              <w:rPr>
                <w:sz w:val="18"/>
              </w:rPr>
              <w:t>Route ve HTTP Metodları</w:t>
            </w:r>
          </w:p>
        </w:tc>
        <w:tc>
          <w:tcPr>
            <w:tcW w:type="dxa" w:w="2409"/>
          </w:tcPr>
          <w:p>
            <w:r>
              <w:rPr>
                <w:sz w:val="18"/>
              </w:rPr>
              <w:t>Flask'ta URL yollarını Python fonksiyonlarına eşleyen dekoratörlerdir; GET (veri alma) ve POST (veri gönderme) HTTP metodlarını destekler</w:t>
            </w:r>
          </w:p>
        </w:tc>
        <w:tc>
          <w:tcPr>
            <w:tcW w:type="dxa" w:w="2409"/>
          </w:tcPr>
          <w:p>
            <w:r>
              <w:rPr>
                <w:sz w:val="18"/>
              </w:rPr>
              <w:t>@app.route('/led', methods=['GET','POST']), request.form, redirect(), url_for()</w:t>
            </w:r>
          </w:p>
        </w:tc>
        <w:tc>
          <w:tcPr>
            <w:tcW w:type="dxa" w:w="2409"/>
          </w:tcPr>
          <w:p>
            <w:r>
              <w:rPr>
                <w:sz w:val="18"/>
              </w:rPr>
              <w:t>@app.route('/led/&lt;action&gt;') def led_control(action): if action=='on': GPIO.output(18,True) şeklinde URL parametresiyle GPIO kontrolü sağlanır; POST ile form verisi alınarak pin numarası ve durum belirlenir</w:t>
            </w:r>
          </w:p>
        </w:tc>
      </w:tr>
      <w:tr>
        <w:tc>
          <w:tcPr>
            <w:tcW w:type="dxa" w:w="2409"/>
          </w:tcPr>
          <w:p>
            <w:r>
              <w:rPr>
                <w:sz w:val="18"/>
              </w:rPr>
              <w:t>Web GPIO Kontrolü</w:t>
            </w:r>
          </w:p>
        </w:tc>
        <w:tc>
          <w:tcPr>
            <w:tcW w:type="dxa" w:w="2409"/>
          </w:tcPr>
          <w:p>
            <w:r>
              <w:rPr>
                <w:sz w:val="18"/>
              </w:rPr>
              <w:t>Flask web sunucusu aracılığıyla HTTP istekleri ile Raspberry Pi'nin GPIO pinlerini uzaktan kontrol etme yöntemidir</w:t>
            </w:r>
          </w:p>
        </w:tc>
        <w:tc>
          <w:tcPr>
            <w:tcW w:type="dxa" w:w="2409"/>
          </w:tcPr>
          <w:p>
            <w:r>
              <w:rPr>
                <w:sz w:val="18"/>
              </w:rPr>
              <w:t>RPi.GPIO + Flask entegrasyonu, AJAX, WebSocket, REST API</w:t>
            </w:r>
          </w:p>
        </w:tc>
        <w:tc>
          <w:tcPr>
            <w:tcW w:type="dxa" w:w="2409"/>
          </w:tcPr>
          <w:p>
            <w:r>
              <w:rPr>
                <w:sz w:val="18"/>
              </w:rPr>
              <w:t>Kullanıcı tarayıcıda 'LED Aç' butonuna tıklar &gt; Tarayıcı /led/on adresine GET isteği gönderir &gt; Flask route'u GPIO.output(18, GPIO.HIGH) çalıştırır &gt; LED yanar &gt; Sayfa güncellenir ve 'LED: Açık' gösterilir</w:t>
            </w:r>
          </w:p>
        </w:tc>
      </w:tr>
    </w:tbl>
    <w:p/>
    <w:p>
      <w:pPr>
        <w:spacing w:before="200"/>
      </w:pPr>
      <w:r>
        <w:rPr>
          <w:b/>
          <w:color w:val="E65C00"/>
          <w:sz w:val="24"/>
        </w:rPr>
        <w:t xml:space="preserve">  Konu Anlatımı</w:t>
      </w:r>
    </w:p>
    <w:p>
      <w:r>
        <w:rPr>
          <w:sz w:val="20"/>
        </w:rPr>
        <w:t>Flask Web Framework Temelleri: Flask, Python'un en popüler mikro web framework'üdür. 'Mikro' kelimesi sınırlı demek değildir; minimal çekirdek + eklenti mimarisi anlamına gelir. Kurulum: pip install flask. Temel yapı: 1) Flask nesnesi oluşturma: app = Flask(__name__). 2) Route tanımlama: @app.route('/') dekoratörü ile URL-fonksiyon eşleştirmesi. 3) Şablon render: render_template('sayfa.html', degisken=deger) ile HTML sayfası döndürme. 4) Sunucu başlatma: app.run(host='0.0.0.0', port=5000, debug=True). host='0.0.0.0' parametresi sunucunun tüm ağ arayüzlerinden erişilebilir olmasını sağlar. Raspberry Pi'nin IP adresi üzerinden (örn: 192.168.1.50:5000) herhangi bir cihazın tarayıcısından erişilebilir.</w:t>
      </w:r>
    </w:p>
    <w:p>
      <w:r>
        <w:rPr>
          <w:sz w:val="20"/>
        </w:rPr>
        <w:t>Jinja2 Şablon Motoru ve HTML Arayüz Tasarımı: Flask, templates/ klasöründeki HTML dosyalarını Jinja2 motoru ile işler. Değişken gösterimi: {{ led_durum }} - Flask'tan gelen değeri sayfada gösterir. Koşullu yapı: {% if led_durum == 'on' %} LED Açık {% else %} LED Kapalı {% endif %}. Döngü: {% for pin in gpio_pinler %} &lt;button&gt;Pin {{ pin }}&lt;/button&gt; {% endfor %} ile dinamik buton listesi oluşturulur. Şablon kalıtımı: {% extends 'base.html' %} ile ortak sayfa düzeni tanımlanır. CSS ile stil: Bootstrap veya minimal CSS ile butonlara renk (yeşil=açık, kırmızı=kapalı), pin durumuna göre dinamik stil uygulanır.</w:t>
      </w:r>
    </w:p>
    <w:p>
      <w:r>
        <w:rPr>
          <w:sz w:val="20"/>
        </w:rPr>
        <w:t>GPIO Kontrolü Flask Entegrasyonu: Flask route'ları içinde RPi.GPIO komutları çalıştırılarak web'den donanım kontrolü sağlanır. Temel yapı: import RPi.GPIO as GPIO; GPIO.setmode(GPIO.BCM); GPIO.setup(18, GPIO.OUT). Route tanımı: @app.route('/led/&lt;action&gt;') def led(action): if action=='on': GPIO.output(18, GPIO.HIGH); return redirect('/'). Çoklu pin kontrolü: Pin numarasını URL parametresi olarak alma: @app.route('/gpio/&lt;int:pin&gt;/&lt;state&gt;'). Pin durumu okuma: GPIO.input(pin) ile giriş pinlerinden sensör verisi okuma ve web sayfasında gösterme. Güvenlik notu: Üretim ortamında Flask'ın debug modunu kapatın (debug=False) ve erişim kontrolü ekleyin.</w:t>
      </w:r>
    </w:p>
    <w:p>
      <w:r>
        <w:rPr>
          <w:sz w:val="20"/>
        </w:rPr>
        <w:t>Gelişmiş Web GPIO Uygulamaları: AJAX ile sayfa yenilemeden kontrol: JavaScript fetch() API ile arka planda GPIO komutları gönderilebilir; sayfa yenilenmeden LED durumu güncellenir. PWM kontrolü: Slider (range input) ile PWM duty cycle değeri web'den ayarlanabilir; LED parlaklığı veya motor hızı kontrol edilir. Sensör verisi gösterimi: Sıcaklık, nem gibi sensör verilerini periyodik olarak okuyan ve web sayfasında gösteren dashboard oluşturma. Flask-SocketIO ile gerçek zamanlı iletişim: WebSocket kullanarak anlık veri güncellemesi; sensör okumaları anında web sayfasına yansır. REST API tasarımı: /api/gpio/18/status gibi endpoint'ler ile diğer uygulamalar ve cihazlar için programatik erişim sağlama.</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Minimal Flask GPIO LED kontrolü</w:t>
            </w:r>
          </w:p>
        </w:tc>
        <w:tc>
          <w:tcPr>
            <w:tcW w:type="dxa" w:w="3213"/>
          </w:tcPr>
          <w:p>
            <w:r>
              <w:rPr>
                <w:sz w:val="18"/>
              </w:rPr>
              <w:t>from flask import Flask, render_template, redirect</w:t>
              <w:br/>
              <w:t>import RPi.GPIO as GPIO</w:t>
              <w:br/>
              <w:t>GPIO.setmode(GPIO.BCM); GPIO.setup(18, GPIO.OUT)</w:t>
              <w:br/>
              <w:t>app = Flask(__name__)</w:t>
              <w:br/>
              <w:t xml:space="preserve">@app.route('/') </w:t>
              <w:br/>
              <w:t>def index(): return render_template('index.html', led=GPIO.input(18))</w:t>
              <w:br/>
              <w:t>@app.route('/led/&lt;action&gt;')</w:t>
              <w:br/>
              <w:t>def led(action):</w:t>
              <w:br/>
              <w:t xml:space="preserve">    GPIO.output(18, action=='on')</w:t>
              <w:br/>
              <w:t xml:space="preserve">    return redirect('/')</w:t>
              <w:br/>
              <w:t>app.run(host='0.0.0.0', port=5000)</w:t>
              <w:br/>
              <w:t>HTML (index.html): &lt;h1&gt;LED Kontrol&lt;/h1&gt; &lt;p&gt;Durum: {{ 'Açık' if led else 'Kapalı' }}&lt;/p&gt; &lt;a href='/led/on'&gt;&lt;button&gt;Aç&lt;/button&gt;&lt;/a&gt; &lt;a href='/led/off'&gt;&lt;button&gt;Kapat&lt;/button&gt;&lt;/a&gt;</w:t>
            </w:r>
          </w:p>
        </w:tc>
        <w:tc>
          <w:tcPr>
            <w:tcW w:type="dxa" w:w="3213"/>
          </w:tcPr>
          <w:p>
            <w:r>
              <w:rPr>
                <w:sz w:val="18"/>
              </w:rPr>
              <w:t>Flask ile birkaç satır kodla Raspberry Pi'ye bağlı LED'i telefonunuzun tarayıcısından kontrol edebilirsiniz</w:t>
            </w:r>
          </w:p>
        </w:tc>
      </w:tr>
      <w:tr>
        <w:tc>
          <w:tcPr>
            <w:tcW w:type="dxa" w:w="3213"/>
          </w:tcPr>
          <w:p>
            <w:r>
              <w:rPr>
                <w:sz w:val="18"/>
              </w:rPr>
              <w:t>Çoklu GPIO pin kontrol paneli</w:t>
            </w:r>
          </w:p>
        </w:tc>
        <w:tc>
          <w:tcPr>
            <w:tcW w:type="dxa" w:w="3213"/>
          </w:tcPr>
          <w:p>
            <w:r>
              <w:rPr>
                <w:sz w:val="18"/>
              </w:rPr>
              <w:t>pins = {18: {'name': 'Salon', 'state': False}, 23: {'name': 'Yatak Odası', 'state': False}, 24: {'name': 'Mutfak', 'state': False}}</w:t>
              <w:br/>
              <w:t>@app.route('/') def index(): return render_template('panel.html', pins=pins)</w:t>
              <w:br/>
              <w:t>@app.route('/toggle/&lt;int:pin&gt;') def toggle(pin):</w:t>
              <w:br/>
              <w:t xml:space="preserve">    pins[pin]['state'] = not pins[pin]['state']</w:t>
              <w:br/>
              <w:t xml:space="preserve">    GPIO.output(pin, pins[pin]['state'])</w:t>
              <w:br/>
              <w:t xml:space="preserve">    return redirect('/')</w:t>
              <w:br/>
              <w:t>HTML: {% for pin, info in pins.items() %} &lt;div&gt;{{ info.name }}: {{ 'Açık' if info.state else 'Kapalı' }} &lt;a href='/toggle/{{ pin }}'&gt;&lt;button&gt;Değiştir&lt;/button&gt;&lt;/a&gt;&lt;/div&gt; {% endfor %}</w:t>
            </w:r>
          </w:p>
        </w:tc>
        <w:tc>
          <w:tcPr>
            <w:tcW w:type="dxa" w:w="3213"/>
          </w:tcPr>
          <w:p>
            <w:r>
              <w:rPr>
                <w:sz w:val="18"/>
              </w:rPr>
              <w:t>Sözlük yapısı ile birden fazla GPIO pinini isimlendirerek web panelinden yönetmek akıllı ev uygulamalarının temelini oluşturur</w:t>
            </w:r>
          </w:p>
        </w:tc>
      </w:tr>
      <w:tr>
        <w:tc>
          <w:tcPr>
            <w:tcW w:type="dxa" w:w="3213"/>
          </w:tcPr>
          <w:p>
            <w:r>
              <w:rPr>
                <w:sz w:val="18"/>
              </w:rPr>
              <w:t>Sensör verisi dashboard uygulaması</w:t>
            </w:r>
          </w:p>
        </w:tc>
        <w:tc>
          <w:tcPr>
            <w:tcW w:type="dxa" w:w="3213"/>
          </w:tcPr>
          <w:p>
            <w:r>
              <w:rPr>
                <w:sz w:val="18"/>
              </w:rPr>
              <w:t>import Adafruit_DHT</w:t>
              <w:br/>
              <w:t>sensor = Adafruit_DHT.DHT22; pin_dht = 4</w:t>
              <w:br/>
              <w:t>@app.route('/api/sensor')</w:t>
              <w:br/>
              <w:t>def sensor_data():</w:t>
              <w:br/>
              <w:t xml:space="preserve">    nem, sicaklik = Adafruit_DHT.read_retry(sensor, pin_dht)</w:t>
              <w:br/>
              <w:t xml:space="preserve">    return {'sicaklik': sicaklik, 'nem': nem}</w:t>
              <w:br/>
              <w:t>HTML + JavaScript: setInterval(() =&gt; { fetch('/api/sensor').then(r=&gt;r.json()).then(d =&gt; { document.getElementById('temp').innerText = d.sicaklik + ' °C'; document.getElementById('hum').innerText = d.nem + ' %'; }) }, 5000); - Her 5 saniyede sıcaklık ve nem güncellenir.</w:t>
            </w:r>
          </w:p>
        </w:tc>
        <w:tc>
          <w:tcPr>
            <w:tcW w:type="dxa" w:w="3213"/>
          </w:tcPr>
          <w:p>
            <w:r>
              <w:rPr>
                <w:sz w:val="18"/>
              </w:rPr>
              <w:t>Flask REST API + JavaScript fetch() kombinasyonu ile sensör verilerini gerçek zamanlı izleyen dashboard oluşturulur</w:t>
            </w:r>
          </w:p>
        </w:tc>
      </w:tr>
    </w:tbl>
    <w:p/>
    <w:p>
      <w:pPr>
        <w:spacing w:before="200"/>
      </w:pPr>
      <w:r>
        <w:rPr>
          <w:b/>
          <w:color w:val="E65C00"/>
          <w:sz w:val="24"/>
        </w:rPr>
        <w:t xml:space="preserve">  Görseller ve Tablolar</w:t>
      </w:r>
    </w:p>
    <w:p>
      <w:pPr>
        <w:pStyle w:val="ListBullet"/>
      </w:pPr>
      <w:r>
        <w:rPr>
          <w:sz w:val="20"/>
        </w:rPr>
        <w:t>Flask istemci-sunucu mimarisi diyagramı (Tarayıcı &gt; HTTP İsteği &gt; Flask &gt; GPIO &gt; Donanım)</w:t>
      </w:r>
    </w:p>
    <w:p>
      <w:pPr>
        <w:pStyle w:val="ListBullet"/>
      </w:pPr>
      <w:r>
        <w:rPr>
          <w:sz w:val="20"/>
        </w:rPr>
        <w:t>Web GPIO kontrol paneli ekran görüntüsü ve kod yapısı şeması</w:t>
      </w:r>
    </w:p>
    <w:p>
      <w:pPr>
        <w:spacing w:before="200"/>
      </w:pPr>
      <w:r>
        <w:rPr>
          <w:b/>
          <w:color w:val="E65C00"/>
          <w:sz w:val="24"/>
        </w:rPr>
        <w:t xml:space="preserve">  Analoji ve Benzetmeler</w:t>
      </w:r>
    </w:p>
    <w:p>
      <w:r>
        <w:rPr>
          <w:b/>
          <w:color w:val="E65C00"/>
          <w:sz w:val="20"/>
        </w:rPr>
        <w:t xml:space="preserve">  1. </w:t>
      </w:r>
      <w:r>
        <w:rPr>
          <w:sz w:val="20"/>
        </w:rPr>
        <w:t>Flask web sunucusu = Bir restoranın garsonu gibidir: Müşteriden (tarayıcı) siparişi (HTTP isteği) alır, mutfağa (GPIO) iletir ve yemeği (yanıt) müşteriye getirir. Route = Menü maddesi: Her URL yolu farklı bir işleve karşılık gelir, garson hangi siparişin hangi mutfak bölümüne gideceğini bilir</w:t>
      </w:r>
    </w:p>
    <w:p>
      <w:pPr>
        <w:spacing w:before="200"/>
      </w:pPr>
      <w:r>
        <w:rPr>
          <w:b/>
          <w:color w:val="E65C00"/>
          <w:sz w:val="24"/>
        </w:rPr>
        <w:t xml:space="preserve">  Öğrenci Soru-Cevap</w:t>
      </w:r>
    </w:p>
    <w:p>
      <w:pPr>
        <w:pStyle w:val="ListBullet"/>
      </w:pPr>
      <w:r>
        <w:rPr>
          <w:sz w:val="20"/>
        </w:rPr>
        <w:t>Flask'ta route dekoratörü ne işe yarar ve nasıl tanımlanır?</w:t>
      </w:r>
    </w:p>
    <w:p>
      <w:pPr>
        <w:pStyle w:val="ListBullet"/>
      </w:pPr>
      <w:r>
        <w:rPr>
          <w:sz w:val="20"/>
        </w:rPr>
        <w:t>Jinja2 şablon motorunda {{ }} ve {% %} arasındaki fark nedir?</w:t>
      </w:r>
    </w:p>
    <w:p>
      <w:pPr>
        <w:pStyle w:val="ListBullet"/>
      </w:pPr>
      <w:r>
        <w:rPr>
          <w:sz w:val="20"/>
        </w:rPr>
        <w:t>Web üzerinden GPIO kontrolünde güvenlik riskleri nelerdir ve nasıl önlenir?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Sera Kontrol Paneli Geliştirme"</w:t>
      </w:r>
    </w:p>
    <w:p>
      <w:r>
        <w:rPr>
          <w:b/>
          <w:color w:val="1B2A4A"/>
          <w:sz w:val="20"/>
        </w:rPr>
        <w:t xml:space="preserve">Türü: </w:t>
      </w:r>
      <w:r>
        <w:rPr>
          <w:sz w:val="20"/>
        </w:rPr>
        <w:t>Bireysel kodlama projesi ve grup değerlendirmesi</w:t>
      </w:r>
    </w:p>
    <w:p>
      <w:r>
        <w:rPr>
          <w:b/>
          <w:color w:val="1B2A4A"/>
          <w:sz w:val="20"/>
        </w:rPr>
        <w:t xml:space="preserve">Amacı: </w:t>
      </w:r>
      <w:r>
        <w:rPr>
          <w:sz w:val="20"/>
        </w:rPr>
        <w:t>Flask web framework ile çoklu GPIO kontrolü ve sensör verisi gösterimi içeren kapsamlı bir web uygulaması geliştirme becerisi kazandırma</w:t>
      </w:r>
    </w:p>
    <w:p>
      <w:pPr>
        <w:spacing w:before="200"/>
      </w:pPr>
      <w:r>
        <w:rPr>
          <w:b/>
          <w:color w:val="6A1B9A"/>
          <w:sz w:val="24"/>
        </w:rPr>
        <w:t xml:space="preserve">  Yönerge Adımları</w:t>
      </w:r>
    </w:p>
    <w:p>
      <w:r>
        <w:rPr>
          <w:b/>
          <w:color w:val="6A1B9A"/>
          <w:sz w:val="20"/>
        </w:rPr>
        <w:t xml:space="preserve">  1. </w:t>
      </w:r>
      <w:r>
        <w:rPr>
          <w:sz w:val="20"/>
        </w:rPr>
        <w:t>Verilen sera senaryosu için gerekli GPIO pinlerini (sulama pompası, aydınlatma, fan) ve sensörleri (sıcaklık, nem) belirleyin ve devre şemasını çizin</w:t>
      </w:r>
    </w:p>
    <w:p>
      <w:r>
        <w:rPr>
          <w:b/>
          <w:color w:val="6A1B9A"/>
          <w:sz w:val="20"/>
        </w:rPr>
        <w:t xml:space="preserve">  2. </w:t>
      </w:r>
      <w:r>
        <w:rPr>
          <w:sz w:val="20"/>
        </w:rPr>
        <w:t>Flask uygulaması oluşturun: Ana sayfada tüm cihaz durumlarını gösteren ve kontrol butonları içeren bir dashboard tasarlayın</w:t>
      </w:r>
    </w:p>
    <w:p>
      <w:r>
        <w:rPr>
          <w:b/>
          <w:color w:val="6A1B9A"/>
          <w:sz w:val="20"/>
        </w:rPr>
        <w:t xml:space="preserve">  3. </w:t>
      </w:r>
      <w:r>
        <w:rPr>
          <w:sz w:val="20"/>
        </w:rPr>
        <w:t>Sensör verilerini okuyan API endpoint'leri (/api/sicaklik, /api/nem) ve cihaz kontrolü endpoint'leri (/cihaz/&lt;ad&gt;/&lt;durum&gt;) kodlayın</w:t>
      </w:r>
    </w:p>
    <w:p>
      <w:r>
        <w:rPr>
          <w:b/>
          <w:color w:val="6A1B9A"/>
          <w:sz w:val="20"/>
        </w:rPr>
        <w:t xml:space="preserve">  4. </w:t>
      </w:r>
      <w:r>
        <w:rPr>
          <w:sz w:val="20"/>
        </w:rPr>
        <w:t>HTML şablonunda Bootstrap ile profesyonel görünümlü bir arayüz tasarlayın ve JavaScript ile sensör verilerini otomatik güncelleyin</w:t>
      </w:r>
    </w:p>
    <w:p>
      <w:r>
        <w:rPr>
          <w:b/>
          <w:color w:val="1B2A4A"/>
          <w:sz w:val="20"/>
        </w:rPr>
        <w:t xml:space="preserve">Beklenen Ürün: </w:t>
      </w:r>
      <w:r>
        <w:rPr>
          <w:sz w:val="20"/>
        </w:rPr>
        <w:t>Tam çalışan akıllı sera kontrol paneli: web arayüzü, GPIO kontrol endpoint'leri, sensör API'si ve profesyonel HTML arayüzü</w:t>
      </w:r>
    </w:p>
    <w:p>
      <w:pPr>
        <w:spacing w:before="200"/>
      </w:pPr>
      <w:r>
        <w:rPr>
          <w:b/>
          <w:color w:val="6A1B9A"/>
          <w:sz w:val="24"/>
        </w:rPr>
        <w:t xml:space="preserve">  Transfer Soruları</w:t>
      </w:r>
    </w:p>
    <w:p>
      <w:r>
        <w:rPr>
          <w:b/>
          <w:color w:val="6A1B9A"/>
          <w:sz w:val="20"/>
        </w:rPr>
        <w:t xml:space="preserve">  1. </w:t>
      </w:r>
      <w:r>
        <w:rPr>
          <w:sz w:val="20"/>
        </w:rPr>
        <w:t>Flask ile GPIO kontrolü bilgisi endüstriyel otomasyon, akıllı ev sistemleri, tarımsal IoT ve uzaktan izleme-kontrol projelerinde doğrudan kullanılır.</w:t>
      </w:r>
    </w:p>
    <w:p>
      <w:r>
        <w:rPr>
          <w:b/>
          <w:color w:val="1B2A4A"/>
          <w:sz w:val="20"/>
        </w:rPr>
        <w:t xml:space="preserve">İlişkili Disiplinler: </w:t>
      </w:r>
      <w:r>
        <w:rPr>
          <w:sz w:val="20"/>
        </w:rPr>
        <w:t>Web geliştirme (HTML/CSS/JS), gömülü sistemler (GPIO), ağ programlama (HTTP), otomasyon (sensör/aktüatör)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Flask uygulamanız çalışırken birden fazla kullanıcı aynı anda farklı GPIO komutları gönderirse ne olur? Eşzamanlı erişim sorununu nasıl çözersiniz?</w:t>
            </w:r>
          </w:p>
        </w:tc>
      </w:tr>
    </w:tbl>
    <w:p/>
    <w:p>
      <w:r>
        <w:rPr>
          <w:b/>
          <w:color w:val="1B2A4A"/>
          <w:sz w:val="20"/>
        </w:rPr>
        <w:t xml:space="preserve">Yaratıcı Görev: </w:t>
      </w:r>
      <w:r>
        <w:rPr>
          <w:sz w:val="20"/>
        </w:rPr>
        <w:t>Sesli komutlarla (Google Assistant veya Alexa) Flask API'nize komut göndererek GPIO kontrolü sağlasanız, sistemi nasıl tasarlardınız?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Flask web framework temel yapısı (route, template, request) anlaşıldı mı?</w:t>
      </w:r>
    </w:p>
    <w:p>
      <w:r>
        <w:rPr>
          <w:sz w:val="20"/>
        </w:rPr>
        <w:t xml:space="preserve">  ☐  Jinja2 şablon motoru ile dinamik HTML sayfaları oluşturulabiliyor mu?</w:t>
      </w:r>
    </w:p>
    <w:p>
      <w:r>
        <w:rPr>
          <w:sz w:val="20"/>
        </w:rPr>
        <w:t xml:space="preserve">  ☐  Web arayüzü üzerinden GPIO pin kontrolü başarıyla gerçekleştirilebildi mi?</w:t>
      </w:r>
    </w:p>
    <w:p>
      <w:pPr>
        <w:spacing w:before="200"/>
      </w:pPr>
      <w:r>
        <w:rPr>
          <w:b/>
          <w:color w:val="2E7D32"/>
          <w:sz w:val="24"/>
        </w:rPr>
        <w:t xml:space="preserve">  Öz Değerlendirme Soruları</w:t>
      </w:r>
    </w:p>
    <w:p>
      <w:r>
        <w:rPr>
          <w:b/>
          <w:color w:val="2E7D32"/>
          <w:sz w:val="20"/>
        </w:rPr>
        <w:t xml:space="preserve">  1. </w:t>
      </w:r>
      <w:r>
        <w:rPr>
          <w:sz w:val="20"/>
        </w:rPr>
        <w:t>Flask uygulamasında route tanımlamak için hangi dekoratör kullanılır ve nasıl çalışır?</w:t>
      </w:r>
    </w:p>
    <w:p>
      <w:r>
        <w:rPr>
          <w:b/>
          <w:color w:val="2E7D32"/>
          <w:sz w:val="20"/>
        </w:rPr>
        <w:t xml:space="preserve">  2. </w:t>
      </w:r>
      <w:r>
        <w:rPr>
          <w:sz w:val="20"/>
        </w:rPr>
        <w:t>Jinja2'de bir Python değişkenini HTML sayfasında nasıl gösterirsiniz?</w:t>
      </w:r>
    </w:p>
    <w:p>
      <w:r>
        <w:rPr>
          <w:b/>
          <w:color w:val="2E7D32"/>
          <w:sz w:val="20"/>
        </w:rPr>
        <w:t xml:space="preserve">  3. </w:t>
      </w:r>
      <w:r>
        <w:rPr>
          <w:sz w:val="20"/>
        </w:rPr>
        <w:t>Web üzerinden GPIO kontrolünde host='0.0.0.0' parametresinin önemi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Flask'ta bir URL yolunu Python fonksiyonuna bağlamak için ne kullanılır?</w:t>
            </w:r>
          </w:p>
        </w:tc>
        <w:tc>
          <w:tcPr>
            <w:tcW w:type="dxa" w:w="3213"/>
          </w:tcPr>
          <w:p>
            <w:r>
              <w:rPr>
                <w:sz w:val="18"/>
              </w:rPr>
              <w:t>A) GPIO.setup()  B) @app.route()  C) import flask  D) render_html()</w:t>
            </w:r>
          </w:p>
        </w:tc>
        <w:tc>
          <w:tcPr>
            <w:tcW w:type="dxa" w:w="3213"/>
          </w:tcPr>
          <w:p>
            <w:r>
              <w:rPr>
                <w:sz w:val="18"/>
              </w:rPr>
              <w:t>B</w:t>
            </w:r>
          </w:p>
        </w:tc>
      </w:tr>
      <w:tr>
        <w:tc>
          <w:tcPr>
            <w:tcW w:type="dxa" w:w="3213"/>
          </w:tcPr>
          <w:p>
            <w:r>
              <w:rPr>
                <w:sz w:val="18"/>
              </w:rPr>
              <w:t>Jinja2 şablonunda Python değişkeni göstermek için hangi sözdizimi kullanılır?</w:t>
            </w:r>
          </w:p>
        </w:tc>
        <w:tc>
          <w:tcPr>
            <w:tcW w:type="dxa" w:w="3213"/>
          </w:tcPr>
          <w:p>
            <w:r>
              <w:rPr>
                <w:sz w:val="18"/>
              </w:rPr>
              <w:t>A) {% degisken %}  B) {# degisken #}  C) {{ degisken }}  D) &lt;% degisken %&gt;</w:t>
            </w:r>
          </w:p>
        </w:tc>
        <w:tc>
          <w:tcPr>
            <w:tcW w:type="dxa" w:w="3213"/>
          </w:tcPr>
          <w:p>
            <w:r>
              <w:rPr>
                <w:sz w:val="18"/>
              </w:rPr>
              <w:t>C</w:t>
            </w:r>
          </w:p>
        </w:tc>
      </w:tr>
      <w:tr>
        <w:tc>
          <w:tcPr>
            <w:tcW w:type="dxa" w:w="3213"/>
          </w:tcPr>
          <w:p>
            <w:r>
              <w:rPr>
                <w:sz w:val="18"/>
              </w:rPr>
              <w:t>Flask web sunucusunun tüm ağdan erişilebilir olması için hangi parametre kullanılır?</w:t>
            </w:r>
          </w:p>
        </w:tc>
        <w:tc>
          <w:tcPr>
            <w:tcW w:type="dxa" w:w="3213"/>
          </w:tcPr>
          <w:p>
            <w:r>
              <w:rPr>
                <w:sz w:val="18"/>
              </w:rPr>
              <w:t>A) port=80  B) debug=True  C) host='0.0.0.0'  D) template='index.html'</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Raspberry Pi üzerinde çalışan bir Flask web sunucusu ne kadar güvenlidir? Bir saldırgan bu sunucuya erişirse GPIO pinlerini kontrol edebilir mi ve bunun fiziksel güvenlik sonuçları neler olabilir?</w:t>
      </w:r>
    </w:p>
    <w:p>
      <w:r>
        <w:rPr>
          <w:b/>
          <w:color w:val="2E7D32"/>
          <w:sz w:val="20"/>
        </w:rPr>
        <w:t>Eleştirel Düşünme:</w:t>
      </w:r>
    </w:p>
    <w:p>
      <w:r>
        <w:rPr>
          <w:b/>
          <w:color w:val="2E7D32"/>
          <w:sz w:val="20"/>
        </w:rPr>
        <w:t xml:space="preserve">  1. </w:t>
      </w:r>
      <w:r>
        <w:rPr>
          <w:sz w:val="20"/>
        </w:rPr>
        <w:t>Flask gibi mikro framework'ler IoT projelerinde yeterli midir yoksa daha kapsamlı çözümler (Django, Node-RED, Home Assistant) mı tercih edilmelidir? Hangi durumlarda hangisi uygun olur?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"Flask ile GPIO Kontrol Uygulaması"</w:t>
      </w:r>
    </w:p>
    <w:p>
      <w:r>
        <w:rPr>
          <w:b/>
          <w:color w:val="1B2A4A"/>
          <w:sz w:val="20"/>
        </w:rPr>
        <w:t xml:space="preserve">Hedef: </w:t>
      </w:r>
      <w:r>
        <w:rPr>
          <w:sz w:val="20"/>
        </w:rPr>
        <w:t>Flask web sunucusu oluşturma, HTML şablon tasarlama ve GPIO pinlerini web arayüzünden kontrol etme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Flask kurulumu yapın (pip install flask) ve minimal 'Merhaba Dünya' web sunucusu başlatın</w:t>
            </w:r>
          </w:p>
        </w:tc>
        <w:tc>
          <w:tcPr>
            <w:tcW w:type="dxa" w:w="3213"/>
          </w:tcPr>
          <w:p>
            <w:r>
              <w:rPr>
                <w:sz w:val="18"/>
              </w:rPr>
              <w:t>5 dk</w:t>
            </w:r>
          </w:p>
        </w:tc>
      </w:tr>
      <w:tr>
        <w:tc>
          <w:tcPr>
            <w:tcW w:type="dxa" w:w="3213"/>
          </w:tcPr>
          <w:p>
            <w:r>
              <w:rPr>
                <w:sz w:val="18"/>
              </w:rPr>
              <w:t>2</w:t>
            </w:r>
          </w:p>
        </w:tc>
        <w:tc>
          <w:tcPr>
            <w:tcW w:type="dxa" w:w="3213"/>
          </w:tcPr>
          <w:p>
            <w:r>
              <w:rPr>
                <w:sz w:val="18"/>
              </w:rPr>
              <w:t>templates/ klasöründe index.html oluşturun ve LED kontrol butonları ekleyin</w:t>
            </w:r>
          </w:p>
        </w:tc>
        <w:tc>
          <w:tcPr>
            <w:tcW w:type="dxa" w:w="3213"/>
          </w:tcPr>
          <w:p>
            <w:r>
              <w:rPr>
                <w:sz w:val="18"/>
              </w:rPr>
              <w:t>5 dk</w:t>
            </w:r>
          </w:p>
        </w:tc>
      </w:tr>
      <w:tr>
        <w:tc>
          <w:tcPr>
            <w:tcW w:type="dxa" w:w="3213"/>
          </w:tcPr>
          <w:p>
            <w:r>
              <w:rPr>
                <w:sz w:val="18"/>
              </w:rPr>
              <w:t>3</w:t>
            </w:r>
          </w:p>
        </w:tc>
        <w:tc>
          <w:tcPr>
            <w:tcW w:type="dxa" w:w="3213"/>
          </w:tcPr>
          <w:p>
            <w:r>
              <w:rPr>
                <w:sz w:val="18"/>
              </w:rPr>
              <w:t>GPIO.output() ile LED açma/kapama route'larını kodlayın ve test edin</w:t>
            </w:r>
          </w:p>
        </w:tc>
        <w:tc>
          <w:tcPr>
            <w:tcW w:type="dxa" w:w="3213"/>
          </w:tcPr>
          <w:p>
            <w:r>
              <w:rPr>
                <w:sz w:val="18"/>
              </w:rPr>
              <w:t>5 dk</w:t>
            </w:r>
          </w:p>
        </w:tc>
      </w:tr>
      <w:tr>
        <w:tc>
          <w:tcPr>
            <w:tcW w:type="dxa" w:w="3213"/>
          </w:tcPr>
          <w:p>
            <w:r>
              <w:rPr>
                <w:sz w:val="18"/>
              </w:rPr>
              <w:t>4</w:t>
            </w:r>
          </w:p>
        </w:tc>
        <w:tc>
          <w:tcPr>
            <w:tcW w:type="dxa" w:w="3213"/>
          </w:tcPr>
          <w:p>
            <w:r>
              <w:rPr>
                <w:sz w:val="18"/>
              </w:rPr>
              <w:t>Çoklu pin kontrolü ve sensör verisi gösterimi ekleyerek dashboard tamamlayın</w:t>
            </w:r>
          </w:p>
        </w:tc>
        <w:tc>
          <w:tcPr>
            <w:tcW w:type="dxa" w:w="3213"/>
          </w:tcPr>
          <w:p>
            <w:r>
              <w:rPr>
                <w:sz w:val="18"/>
              </w:rPr>
              <w:t>5 dk</w:t>
            </w:r>
          </w:p>
        </w:tc>
      </w:tr>
    </w:tbl>
    <w:p/>
    <w:p>
      <w:r>
        <w:rPr>
          <w:b/>
          <w:color w:val="1B2A4A"/>
          <w:sz w:val="20"/>
        </w:rPr>
        <w:t xml:space="preserve">Tamamlanma Kriteri: </w:t>
      </w:r>
      <w:r>
        <w:rPr>
          <w:sz w:val="20"/>
        </w:rPr>
        <w:t>Flask sunucusu çalışıyor, HTML şablonu düzgün render ediliyor ve en az 2 GPIO pini web'den kontrol edilebiliyor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"Flask GPIO Web Kontrol Paneli Gösterimi"</w:t>
      </w:r>
    </w:p>
    <w:p>
      <w:r>
        <w:rPr>
          <w:b/>
          <w:color w:val="1B2A4A"/>
          <w:sz w:val="20"/>
        </w:rPr>
        <w:t xml:space="preserve">Eğitmenin Gösterdiği: </w:t>
      </w:r>
      <w:r>
        <w:rPr>
          <w:sz w:val="20"/>
        </w:rPr>
        <w:t>Raspberry Pi üzerinde Flask uygulamasını çalıştırır, telefonun tarayıcısından web arayüzünü açar ve LED'leri web'den kontrol eder.</w:t>
      </w:r>
    </w:p>
    <w:p>
      <w:r>
        <w:rPr>
          <w:b/>
          <w:color w:val="1B2A4A"/>
          <w:sz w:val="20"/>
        </w:rPr>
        <w:t xml:space="preserve">Öğrencinin Tekrarladığı: </w:t>
      </w:r>
      <w:r>
        <w:rPr>
          <w:sz w:val="20"/>
        </w:rPr>
        <w:t>Eğitmeni izler, kendi Flask uygulamasını oluşturur ve GPIO kontrol panelini test eder.</w:t>
      </w:r>
    </w:p>
    <w:p>
      <w:r>
        <w:rPr>
          <w:b/>
          <w:color w:val="1B2A4A"/>
          <w:sz w:val="20"/>
        </w:rPr>
        <w:t xml:space="preserve">Dikkat Noktaları: </w:t>
      </w:r>
      <w:r>
        <w:rPr>
          <w:sz w:val="20"/>
        </w:rPr>
        <w:t>Flask debug modunda çalıştırırken güvenlik uyarılarına dikkat edin; üretim ortamında debug=False kullanılmalıdır.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Flask Sunucusu</w:t>
            </w:r>
          </w:p>
        </w:tc>
        <w:tc>
          <w:tcPr>
            <w:tcW w:type="dxa" w:w="3213"/>
          </w:tcPr>
          <w:p>
            <w:r>
              <w:rPr>
                <w:sz w:val="18"/>
              </w:rPr>
              <w:t>Raspberry Pi'de Flask web sunucusu kurun ve 'Hoş Geldiniz' mesajı dönen bir ana sayfa oluşturun</w:t>
            </w:r>
          </w:p>
        </w:tc>
        <w:tc>
          <w:tcPr>
            <w:tcW w:type="dxa" w:w="3213"/>
          </w:tcPr>
          <w:p>
            <w:r>
              <w:rPr>
                <w:sz w:val="18"/>
              </w:rPr>
              <w:t>Kolay</w:t>
            </w:r>
          </w:p>
        </w:tc>
      </w:tr>
      <w:tr>
        <w:tc>
          <w:tcPr>
            <w:tcW w:type="dxa" w:w="3213"/>
          </w:tcPr>
          <w:p>
            <w:r>
              <w:rPr>
                <w:sz w:val="18"/>
              </w:rPr>
              <w:t>LED Kontrol Paneli</w:t>
            </w:r>
          </w:p>
        </w:tc>
        <w:tc>
          <w:tcPr>
            <w:tcW w:type="dxa" w:w="3213"/>
          </w:tcPr>
          <w:p>
            <w:r>
              <w:rPr>
                <w:sz w:val="18"/>
              </w:rPr>
              <w:t>3 adet LED için web arayüzünde aç/kapat butonları olan bir kontrol paneli geliştirin; LED durumlarını sayfada gösterin</w:t>
            </w:r>
          </w:p>
        </w:tc>
        <w:tc>
          <w:tcPr>
            <w:tcW w:type="dxa" w:w="3213"/>
          </w:tcPr>
          <w:p>
            <w:r>
              <w:rPr>
                <w:sz w:val="18"/>
              </w:rPr>
              <w:t>Orta</w:t>
            </w:r>
          </w:p>
        </w:tc>
      </w:tr>
      <w:tr>
        <w:tc>
          <w:tcPr>
            <w:tcW w:type="dxa" w:w="3213"/>
          </w:tcPr>
          <w:p>
            <w:r>
              <w:rPr>
                <w:sz w:val="18"/>
              </w:rPr>
              <w:t>Akıllı Ev Dashboard</w:t>
            </w:r>
          </w:p>
        </w:tc>
        <w:tc>
          <w:tcPr>
            <w:tcW w:type="dxa" w:w="3213"/>
          </w:tcPr>
          <w:p>
            <w:r>
              <w:rPr>
                <w:sz w:val="18"/>
              </w:rPr>
              <w:t>4 GPIO çıkışı ve 2 sensör girişi olan, Bootstrap ile stillendirilmiş profesyonel bir dashboard oluşturun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"Sera Otomasyonu Web Paneli"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çiftçi, serasındaki sulama pompasını, havalandırma fanını ve aydınlatmayı uzaktan kontrol etmek istiyor. Ayrıca sıcaklık ve nem değerlerini anlık olarak görmek istiyor. Raspberry Pi'ye bağlı 3 röle modülü (pompa, fan, lamba) ve DHT22 sensörü kullanarak Flask ile bir kontrol paneli tasarlayın. Panel telefondan erişilebilmeli ve cihaz durumları ile sensör verileri tek sayfada gösterilmelidir.</w:t>
            </w:r>
          </w:p>
        </w:tc>
      </w:tr>
    </w:tbl>
    <w:p/>
    <w:p>
      <w:r>
        <w:rPr>
          <w:b/>
          <w:color w:val="1B2A4A"/>
          <w:sz w:val="20"/>
        </w:rPr>
        <w:t xml:space="preserve">Beklenen Çıktı: </w:t>
      </w:r>
      <w:r>
        <w:rPr>
          <w:sz w:val="20"/>
        </w:rPr>
        <w:t>Flask uygulama kodu (app.py), HTML şablonu (index.html), devre bağlantı şeması ve kullanım kılavuzu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Flask web framework'ünün temel yapısını (route, template, request), Jinja2 şablon motoru ile dinamik HTML sayfaları oluşturmayı ve web arayüzü üzerinden GPIO pinlerini kontrol etmeyi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Flask Web Framework</w:t>
            </w:r>
          </w:p>
        </w:tc>
        <w:tc>
          <w:tcPr>
            <w:tcW w:type="dxa" w:w="4819"/>
            <w:shd w:fill="F5F5F5"/>
          </w:tcPr>
          <w:p>
            <w:r>
              <w:rPr>
                <w:b/>
                <w:color w:val="1B2A4A"/>
                <w:sz w:val="20"/>
              </w:rPr>
              <w:t xml:space="preserve">  Jinja2 Şablon Motoru</w:t>
            </w:r>
          </w:p>
        </w:tc>
      </w:tr>
      <w:tr>
        <w:tc>
          <w:tcPr>
            <w:tcW w:type="dxa" w:w="4819"/>
            <w:shd w:fill="F5F5F5"/>
          </w:tcPr>
          <w:p>
            <w:r>
              <w:rPr>
                <w:b/>
                <w:color w:val="1B2A4A"/>
                <w:sz w:val="20"/>
              </w:rPr>
              <w:t xml:space="preserve">  Route ve HTTP Metodları</w:t>
            </w:r>
          </w:p>
        </w:tc>
        <w:tc>
          <w:tcPr>
            <w:tcW w:type="dxa" w:w="4819"/>
            <w:shd w:fill="F5F5F5"/>
          </w:tcPr>
          <w:p>
            <w:r>
              <w:rPr>
                <w:b/>
                <w:color w:val="1B2A4A"/>
                <w:sz w:val="20"/>
              </w:rPr>
              <w:t xml:space="preserve">  Web GPIO Kontrolü</w:t>
            </w:r>
          </w:p>
        </w:tc>
      </w:tr>
      <w:tr>
        <w:tc>
          <w:tcPr>
            <w:tcW w:type="dxa" w:w="4819"/>
            <w:shd w:fill="F5F5F5"/>
          </w:tcPr>
          <w:p>
            <w:r>
              <w:rPr>
                <w:b/>
                <w:color w:val="1B2A4A"/>
                <w:sz w:val="20"/>
              </w:rPr>
              <w:t xml:space="preserve">  REST API</w:t>
            </w:r>
          </w:p>
        </w:tc>
        <w:tc>
          <w:tcPr>
            <w:tcW w:type="dxa" w:w="4819"/>
          </w:tcPr>
          <w:p/>
        </w:tc>
      </w:tr>
    </w:tbl>
    <w:p/>
    <w:p>
      <w:pPr>
        <w:spacing w:before="200"/>
      </w:pPr>
      <w:r>
        <w:rPr>
          <w:b/>
          <w:color w:val="757575"/>
          <w:sz w:val="24"/>
        </w:rPr>
        <w:t xml:space="preserve">  Bir Sonraki Dersle Köprü</w:t>
      </w:r>
    </w:p>
    <w:p>
      <w:r>
        <w:rPr>
          <w:sz w:val="20"/>
        </w:rPr>
        <w:t>Bir sonraki derste IoT kavramını ve MQTT protokolü ile cihazlar arası veri iletişimini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Flask ile kendi Raspberry Pi'nizde 2 LED ve 1 buton içeren bir web kontrol paneli oluşturun. LED'ler web'den açılıp kapanabilmeli, buton durumu sayfada gösterilmelidir. Kodları ve ekran görüntüsünü teslim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Flask kurulumunu test edin (pip install flask) ve örnek uygulamayı çalıştırın</w:t>
      </w:r>
    </w:p>
    <w:p>
      <w:pPr>
        <w:pStyle w:val="ListBullet"/>
      </w:pPr>
      <w:r>
        <w:rPr>
          <w:sz w:val="20"/>
        </w:rPr>
        <w:t>LED ve breadboard devre düzenini hazırlayın</w:t>
      </w:r>
    </w:p>
    <w:p>
      <w:pPr>
        <w:pStyle w:val="ListBullet"/>
      </w:pPr>
      <w:r>
        <w:rPr>
          <w:sz w:val="20"/>
        </w:rPr>
        <w:t>Örnek HTML şablonlarını templates/ klasörüne yerleştirin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Flask kurulumu pip hatası veriyor</w:t>
            </w:r>
          </w:p>
        </w:tc>
        <w:tc>
          <w:tcPr>
            <w:tcW w:type="dxa" w:w="4819"/>
          </w:tcPr>
          <w:p>
            <w:r>
              <w:rPr>
                <w:sz w:val="18"/>
              </w:rPr>
              <w:t>python -m pip install flask komutunu deneyin veya sanal ortam (venv) kullanın</w:t>
            </w:r>
          </w:p>
        </w:tc>
      </w:tr>
      <w:tr>
        <w:tc>
          <w:tcPr>
            <w:tcW w:type="dxa" w:w="4819"/>
          </w:tcPr>
          <w:p>
            <w:r>
              <w:rPr>
                <w:sz w:val="18"/>
              </w:rPr>
              <w:t>Web sayfasına ağdan erişilemiyor</w:t>
            </w:r>
          </w:p>
        </w:tc>
        <w:tc>
          <w:tcPr>
            <w:tcW w:type="dxa" w:w="4819"/>
          </w:tcPr>
          <w:p>
            <w:r>
              <w:rPr>
                <w:sz w:val="18"/>
              </w:rPr>
              <w:t>host='0.0.0.0' parametresini kontrol edin ve firewall ayarlarını inceleyin</w:t>
            </w:r>
          </w:p>
        </w:tc>
      </w:tr>
    </w:tbl>
    <w:p/>
    <w:p>
      <w:r>
        <w:rPr>
          <w:b/>
          <w:color w:val="1B2A4A"/>
          <w:sz w:val="20"/>
        </w:rPr>
        <w:t xml:space="preserve">Zaman Yönetimi: </w:t>
      </w:r>
      <w:r>
        <w:rPr>
          <w:sz w:val="20"/>
        </w:rPr>
        <w:t>Flask temelleri 10 dk, GPIO entegrasyonu 10 dk, uygulama 15 dk, değerlendirme 10 dk olarak planlanmıştır.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Raspberry Pi yoksa gpiozero simülatörü veya Flask uygulamasını sadece web kısmı olarak bilgisayarda çalıştırıp GPIO komutlarını print() ile simüle edin.</w:t>
            </w:r>
          </w:p>
        </w:tc>
      </w:tr>
    </w:tbl>
    <w:p/>
    <w:p>
      <w:r>
        <w:br w:type="page"/>
      </w:r>
    </w:p>
    <w:p>
      <w:pPr>
        <w:jc w:val="center"/>
      </w:pPr>
      <w:r>
        <w:rPr>
          <w:b/>
          <w:color w:val="1B2A4A"/>
          <w:sz w:val="36"/>
        </w:rPr>
        <w:t>━━━  54. SAAT  ━━━</w:t>
      </w:r>
    </w:p>
    <w:p>
      <w:pPr>
        <w:jc w:val="center"/>
      </w:pPr>
      <w:r>
        <w:rPr>
          <w:color w:val="2C6FAD"/>
          <w:sz w:val="32"/>
        </w:rPr>
        <w:t>IoT Kavramı ve MQTT Protokolü ile Veri İletişimi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Nesnelerin İnterneti (IoT) kavramını ve mimarisini açıklar, MQTT protokolünün çalışma prensibini (publish/subscribe modeli) kavrar ve paho-mqtt kütüphanesi ile Raspberry Pi'den sensör verisi yayınlayan ve alan uygulamalar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M4U-K4</w:t>
            </w:r>
          </w:p>
        </w:tc>
        <w:tc>
          <w:tcPr>
            <w:tcW w:type="dxa" w:w="3213"/>
          </w:tcPr>
          <w:p>
            <w:r>
              <w:rPr>
                <w:sz w:val="18"/>
              </w:rPr>
              <w:t>IoT kavramını, katmanlı mimarisini (algılama, ağ, uygulama) ve endüstriyel kullanım alanlarını açıklar</w:t>
            </w:r>
          </w:p>
        </w:tc>
        <w:tc>
          <w:tcPr>
            <w:tcW w:type="dxa" w:w="3213"/>
          </w:tcPr>
          <w:p>
            <w:r>
              <w:rPr>
                <w:sz w:val="18"/>
              </w:rPr>
              <w:t>Kavrama</w:t>
            </w:r>
          </w:p>
        </w:tc>
      </w:tr>
      <w:tr>
        <w:tc>
          <w:tcPr>
            <w:tcW w:type="dxa" w:w="3213"/>
          </w:tcPr>
          <w:p>
            <w:r>
              <w:rPr>
                <w:sz w:val="18"/>
              </w:rPr>
              <w:t>M4U-K5</w:t>
            </w:r>
          </w:p>
        </w:tc>
        <w:tc>
          <w:tcPr>
            <w:tcW w:type="dxa" w:w="3213"/>
          </w:tcPr>
          <w:p>
            <w:r>
              <w:rPr>
                <w:sz w:val="18"/>
              </w:rPr>
              <w:t>MQTT protokolünün publish/subscribe modelini, QoS seviyelerini ve broker yapısını açıklar; Mosquitto broker kurulumu ve yapılandırmasını gerçekleştirir</w:t>
            </w:r>
          </w:p>
        </w:tc>
        <w:tc>
          <w:tcPr>
            <w:tcW w:type="dxa" w:w="3213"/>
          </w:tcPr>
          <w:p>
            <w:r>
              <w:rPr>
                <w:sz w:val="18"/>
              </w:rPr>
              <w:t>Uygulama</w:t>
            </w:r>
          </w:p>
        </w:tc>
      </w:tr>
      <w:tr>
        <w:tc>
          <w:tcPr>
            <w:tcW w:type="dxa" w:w="3213"/>
          </w:tcPr>
          <w:p>
            <w:r>
              <w:rPr>
                <w:sz w:val="18"/>
              </w:rPr>
              <w:t>M4U-K6</w:t>
            </w:r>
          </w:p>
        </w:tc>
        <w:tc>
          <w:tcPr>
            <w:tcW w:type="dxa" w:w="3213"/>
          </w:tcPr>
          <w:p>
            <w:r>
              <w:rPr>
                <w:sz w:val="18"/>
              </w:rPr>
              <w:t>paho-mqtt Python kütüphanesi ile sensör verisi yayınlayan (publisher) ve alan (subscriber) uygulamalar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Flask web framework temelleri (Saat 53), Python programlama ve ağ kavramları (IP adresi, port)</w:t>
      </w:r>
    </w:p>
    <w:p>
      <w:pPr>
        <w:spacing w:before="200"/>
      </w:pPr>
      <w:r>
        <w:rPr>
          <w:b/>
          <w:color w:val="757575"/>
          <w:sz w:val="24"/>
        </w:rPr>
        <w:t xml:space="preserve">  Öğrencinin Bilmesi Gerekenler</w:t>
      </w:r>
    </w:p>
    <w:p>
      <w:pPr>
        <w:pStyle w:val="ListBullet"/>
      </w:pPr>
      <w:r>
        <w:rPr>
          <w:sz w:val="20"/>
        </w:rPr>
        <w:t>İstemci-sunucu mimarisi kavramı ve HTTP protokolü temel çalışma prensibi</w:t>
      </w:r>
    </w:p>
    <w:p>
      <w:pPr>
        <w:pStyle w:val="ListBullet"/>
      </w:pPr>
      <w:r>
        <w:rPr>
          <w:sz w:val="20"/>
        </w:rPr>
        <w:t>Python'da kütüphane kurulumu (pip install) ve kullanımı</w:t>
      </w:r>
    </w:p>
    <w:p>
      <w:pPr>
        <w:pStyle w:val="ListBullet"/>
      </w:pPr>
      <w:r>
        <w:rPr>
          <w:sz w:val="20"/>
        </w:rPr>
        <w:t>Sensör verisi okuma (sıcaklık, nem gibi) ve GPIO temel işlemleri</w:t>
      </w:r>
    </w:p>
    <w:p>
      <w:pPr>
        <w:spacing w:before="200"/>
      </w:pPr>
      <w:r>
        <w:rPr>
          <w:b/>
          <w:color w:val="757575"/>
          <w:sz w:val="24"/>
        </w:rPr>
        <w:t xml:space="preserve">  Olası Kavram Yanılgıları</w:t>
      </w:r>
    </w:p>
    <w:p>
      <w:pPr>
        <w:pStyle w:val="ListBullet"/>
      </w:pPr>
      <w:r>
        <w:rPr>
          <w:sz w:val="20"/>
        </w:rPr>
        <w:t>IoT sadece akıllı ev demektir - IoT sağlık, tarım, endüstri, ulaşım gibi pek çok alanda kullanılan geniş bir kavramdır</w:t>
      </w:r>
    </w:p>
    <w:p>
      <w:pPr>
        <w:pStyle w:val="ListBullet"/>
      </w:pPr>
      <w:r>
        <w:rPr>
          <w:sz w:val="20"/>
        </w:rPr>
        <w:t>MQTT ile HTTP aynı şeydir - MQTT hafif, düşük bant genişliğinde çalışan, publish/subscribe modeline dayalı özel bir IoT protokolüdür; HTTP ise istek-yanıt modeliyle çalışır</w:t>
      </w:r>
    </w:p>
    <w:p>
      <w:pPr>
        <w:spacing w:before="200"/>
      </w:pPr>
      <w:r>
        <w:rPr>
          <w:b/>
          <w:color w:val="757575"/>
          <w:sz w:val="24"/>
        </w:rPr>
        <w:t xml:space="preserve">  Hazırlık Materyalleri</w:t>
      </w:r>
    </w:p>
    <w:p>
      <w:pPr>
        <w:pStyle w:val="ListBullet"/>
      </w:pPr>
      <w:r>
        <w:rPr>
          <w:sz w:val="20"/>
        </w:rPr>
        <w:t>Raspberry Pi, DHT22 sıcaklık/nem sensörü</w:t>
      </w:r>
    </w:p>
    <w:p>
      <w:pPr>
        <w:pStyle w:val="ListBullet"/>
      </w:pPr>
      <w:r>
        <w:rPr>
          <w:sz w:val="20"/>
        </w:rPr>
        <w:t>Mosquitto MQTT broker kurulumu</w:t>
      </w:r>
    </w:p>
    <w:p>
      <w:pPr>
        <w:pStyle w:val="ListBullet"/>
      </w:pPr>
      <w:r>
        <w:rPr>
          <w:sz w:val="20"/>
        </w:rPr>
        <w:t>paho-mqtt kütüphanesi (pip install paho-mqtt)</w:t>
      </w:r>
    </w:p>
    <w:p>
      <w:pPr>
        <w:pStyle w:val="ListBullet"/>
      </w:pPr>
      <w:r>
        <w:rPr>
          <w:sz w:val="20"/>
        </w:rPr>
        <w:t>Bilgisayar ve 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Evinize bir radyo vericisi (yayıncı) ve farklı odalarda radyo alıcıları (dinleyiciler) olduğunu düşünün. Verici bir konu hakkında yayın yapar ve sadece o konuya abone olan alıcılar mesajı duyar. MQTT protokolü tam olarak böyle çalışır: Bir cihaz veri yayınlar (publish), ilgilenen cihazlar bu veriye abone olur (subscribe) ve aradaki radyo istasyonu da broker'dır.</w:t>
      </w:r>
    </w:p>
    <w:p>
      <w:r>
        <w:rPr>
          <w:b/>
          <w:color w:val="1B2A4A"/>
          <w:sz w:val="20"/>
        </w:rPr>
        <w:t xml:space="preserve">Günlük Hayat Bağlantısı: </w:t>
      </w:r>
      <w:r>
        <w:rPr>
          <w:sz w:val="20"/>
        </w:rPr>
        <w:t>Tıpkı radyo yayını gibi MQTT'de de bir yayıncı mesaj gönderir, bir veya birden fazla abone bu mesajı alır. Bu model IoT'de çok kullanılır çünkü bir sensör verisi birden fazla cihaz tarafından takip edilebilir.</w:t>
      </w:r>
    </w:p>
    <w:p>
      <w:pPr>
        <w:spacing w:before="200"/>
      </w:pPr>
      <w:r>
        <w:rPr>
          <w:b/>
          <w:color w:val="2C6FAD"/>
          <w:sz w:val="24"/>
        </w:rPr>
        <w:t xml:space="preserve">  Ön Bilgi Yoklama Soruları</w:t>
      </w:r>
    </w:p>
    <w:p>
      <w:r>
        <w:rPr>
          <w:b/>
          <w:color w:val="2C6FAD"/>
          <w:sz w:val="20"/>
        </w:rPr>
        <w:t xml:space="preserve">  1. </w:t>
      </w:r>
      <w:r>
        <w:rPr>
          <w:sz w:val="20"/>
        </w:rPr>
        <w:t>Kursiyerlerden günlük hayatlarında kullandıkları IoT cihazlarını (akıllı saat, termostat, güvenlik kamerası) ve bu cihazların internete nasıl bağlandığını düşünmeleri istenir.</w:t>
      </w:r>
    </w:p>
    <w:p>
      <w:pPr>
        <w:spacing w:before="200"/>
      </w:pPr>
      <w:r>
        <w:rPr>
          <w:b/>
          <w:color w:val="2C6FAD"/>
          <w:sz w:val="24"/>
        </w:rPr>
        <w:t xml:space="preserve">  Motivasyon Etkinliği: "IoT Cihaz Ağı Tasarımı"</w:t>
      </w:r>
    </w:p>
    <w:p>
      <w:r>
        <w:rPr>
          <w:b/>
          <w:color w:val="1B2A4A"/>
          <w:sz w:val="20"/>
        </w:rPr>
        <w:t xml:space="preserve">Açıklama: </w:t>
      </w:r>
      <w:r>
        <w:rPr>
          <w:sz w:val="20"/>
        </w:rPr>
        <w:t>Kursiyerler bir akıllı tarım senaryosu için gerekli IoT cihazlarını ve veri akışını tasarlıyor.</w:t>
      </w:r>
    </w:p>
    <w:p>
      <w:r>
        <w:rPr>
          <w:b/>
          <w:color w:val="1B2A4A"/>
          <w:sz w:val="20"/>
        </w:rPr>
        <w:t xml:space="preserve">Yönerge: </w:t>
      </w:r>
      <w:r>
        <w:rPr>
          <w:sz w:val="20"/>
        </w:rPr>
        <w:t>Eğitmen tahtaya bir tarla çizer ve kursiyerlerden toprağın nemi, hava sıcaklığı, rüzgâr hızı ve sulama durumunu izleyen bir IoT sistemi tasarlamalarını ister. Hangi sensörler kullanılacak, veriler nereye gönderilecek ve hangi kararlar otomatik alınacak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fabrikada 50 adet sıcaklık sensörü farklı noktalara yerleştirilmiş durumda. Bu sensörlerin verileri merkezi bir kontrol panelinde görüntülenmeli ve herhangi bir sensör eşik değerini aştığında alarm verilmeli. HTTP ile her sensörü sürekli sorgulamak (polling) çok yoğun trafik yaratıyor. Daha verimli bir çözüm nasıl tasarlanır?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"MQTT Protokolü ve Publish/Subscribe Modeli Keşfi"</w:t>
      </w:r>
    </w:p>
    <w:p>
      <w:r>
        <w:rPr>
          <w:b/>
          <w:color w:val="1B2A4A"/>
          <w:sz w:val="20"/>
        </w:rPr>
        <w:t xml:space="preserve">Türü: </w:t>
      </w:r>
      <w:r>
        <w:rPr>
          <w:sz w:val="20"/>
        </w:rPr>
        <w:t>Grup çalışması ve hands-on uygulama</w:t>
      </w:r>
    </w:p>
    <w:p>
      <w:r>
        <w:rPr>
          <w:b/>
          <w:color w:val="1B2A4A"/>
          <w:sz w:val="20"/>
        </w:rPr>
        <w:t xml:space="preserve">Amacı: </w:t>
      </w:r>
      <w:r>
        <w:rPr>
          <w:sz w:val="20"/>
        </w:rPr>
        <w:t>MQTT protokolünün çalışma prensibini keşfetme ve paho-mqtt ile temel publish/subscribe uygulaması oluşturma</w:t>
      </w:r>
    </w:p>
    <w:p>
      <w:r>
        <w:rPr>
          <w:b/>
          <w:color w:val="1B2A4A"/>
          <w:sz w:val="20"/>
        </w:rPr>
        <w:t xml:space="preserve">Malzemeler: </w:t>
      </w:r>
      <w:r>
        <w:rPr>
          <w:sz w:val="20"/>
        </w:rPr>
        <w:t>Raspberry Pi, Mosquitto broker, paho-mqtt kütüphanesi, MQTT Explorer (GUI istemci), DHT22 sensörü</w:t>
      </w:r>
    </w:p>
    <w:p>
      <w:pPr>
        <w:spacing w:before="200"/>
      </w:pPr>
      <w:r>
        <w:rPr>
          <w:b/>
          <w:color w:val="007A7A"/>
          <w:sz w:val="24"/>
        </w:rPr>
        <w:t xml:space="preserve">  Yönerge Adımları</w:t>
      </w:r>
    </w:p>
    <w:p>
      <w:r>
        <w:rPr>
          <w:b/>
          <w:color w:val="007A7A"/>
          <w:sz w:val="20"/>
        </w:rPr>
        <w:t xml:space="preserve">  1. </w:t>
      </w:r>
      <w:r>
        <w:rPr>
          <w:sz w:val="20"/>
        </w:rPr>
        <w:t>Mosquitto MQTT broker'ı Raspberry Pi'ye kurun (sudo apt install mosquitto mosquitto-clients) ve servisin çalıştığını doğrulayın</w:t>
      </w:r>
    </w:p>
    <w:p>
      <w:r>
        <w:rPr>
          <w:b/>
          <w:color w:val="007A7A"/>
          <w:sz w:val="20"/>
        </w:rPr>
        <w:t xml:space="preserve">  2. </w:t>
      </w:r>
      <w:r>
        <w:rPr>
          <w:sz w:val="20"/>
        </w:rPr>
        <w:t>Komut satırından MQTT test edin: bir terminalde mosquitto_sub -t 'test/mesaj' ile abone olun, diğer terminalde mosquitto_pub -t 'test/mesaj' -m 'Merhaba IoT' ile mesaj yayınlayın</w:t>
      </w:r>
    </w:p>
    <w:p>
      <w:r>
        <w:rPr>
          <w:b/>
          <w:color w:val="007A7A"/>
          <w:sz w:val="20"/>
        </w:rPr>
        <w:t xml:space="preserve">  3. </w:t>
      </w:r>
      <w:r>
        <w:rPr>
          <w:sz w:val="20"/>
        </w:rPr>
        <w:t>Python ile paho-mqtt kullanarak basit bir publisher yazın: sensör verisini 'sera/sicaklik' konusuna yayınlayan script oluşturun</w:t>
      </w:r>
    </w:p>
    <w:p>
      <w:r>
        <w:rPr>
          <w:b/>
          <w:color w:val="007A7A"/>
          <w:sz w:val="20"/>
        </w:rPr>
        <w:t xml:space="preserve">  4. </w:t>
      </w:r>
      <w:r>
        <w:rPr>
          <w:sz w:val="20"/>
        </w:rPr>
        <w:t>Python ile subscriber yazın: 'sera/#' konusuna abone olan ve gelen verileri ekrana yazdıran script oluşturun; wildcard (#, +) kullanımını test edin</w:t>
      </w:r>
    </w:p>
    <w:p>
      <w:r>
        <w:rPr>
          <w:b/>
          <w:color w:val="1B2A4A"/>
          <w:sz w:val="20"/>
        </w:rPr>
        <w:t xml:space="preserve">Öğrenci Rolü: </w:t>
      </w:r>
      <w:r>
        <w:rPr>
          <w:sz w:val="20"/>
        </w:rPr>
        <w:t>Mosquitto broker kurar, komut satırından MQTT test eder ve Python ile publisher/subscriber uygulamaları geliştirir.</w:t>
      </w:r>
    </w:p>
    <w:p>
      <w:r>
        <w:rPr>
          <w:b/>
          <w:color w:val="1B2A4A"/>
          <w:sz w:val="20"/>
        </w:rPr>
        <w:t xml:space="preserve">Öğretmen Rolü: </w:t>
      </w:r>
      <w:r>
        <w:rPr>
          <w:sz w:val="20"/>
        </w:rPr>
        <w:t>IoT mimarisini, MQTT protokolünün avantajlarını, QoS seviyelerini ve broker kavramını detaylı açıklar.</w:t>
      </w:r>
    </w:p>
    <w:p>
      <w:r>
        <w:rPr>
          <w:b/>
          <w:color w:val="1B2A4A"/>
          <w:sz w:val="20"/>
        </w:rPr>
        <w:t xml:space="preserve">Beklenen Ürün: </w:t>
      </w:r>
      <w:r>
        <w:rPr>
          <w:sz w:val="20"/>
        </w:rPr>
        <w:t>Çalışan Mosquitto broker, Python publisher (sensör verisi yayınlayan) ve subscriber (veriyi alan ve gösteren) uygulamaları</w:t>
      </w:r>
    </w:p>
    <w:p>
      <w:pPr>
        <w:spacing w:before="200"/>
      </w:pPr>
      <w:r>
        <w:rPr>
          <w:b/>
          <w:color w:val="007A7A"/>
          <w:sz w:val="24"/>
        </w:rPr>
        <w:t xml:space="preserve">  Araştırma Soruları</w:t>
      </w:r>
    </w:p>
    <w:p>
      <w:r>
        <w:rPr>
          <w:b/>
          <w:color w:val="007A7A"/>
          <w:sz w:val="20"/>
        </w:rPr>
        <w:t xml:space="preserve">  1. </w:t>
      </w:r>
      <w:r>
        <w:rPr>
          <w:sz w:val="20"/>
        </w:rPr>
        <w:t>MQTT'nin QoS (Quality of Service) seviyeleri (0, 1, 2) arasındaki farklar nelerdir ve hangi durumlarda hangisi tercih edilir?</w:t>
      </w:r>
    </w:p>
    <w:p>
      <w:r>
        <w:rPr>
          <w:b/>
          <w:color w:val="1B2A4A"/>
          <w:sz w:val="20"/>
        </w:rPr>
        <w:t xml:space="preserve">Grupla Çalışma Kuralları: </w:t>
      </w:r>
      <w:r>
        <w:rPr>
          <w:sz w:val="20"/>
        </w:rPr>
        <w:t>Her grup en az 1 publisher ve 1 subscriber uygulaması oluşturmalı ve farklı topic yapılarını (sera/sicaklik, sera/nem, sera/+) test etmelidir.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Nesnelerin İnterneti (IoT)</w:t>
            </w:r>
          </w:p>
        </w:tc>
        <w:tc>
          <w:tcPr>
            <w:tcW w:type="dxa" w:w="2409"/>
          </w:tcPr>
          <w:p>
            <w:r>
              <w:rPr>
                <w:sz w:val="18"/>
              </w:rPr>
              <w:t>Fiziksel nesnelerin (sensörler, aktüatörler, cihazlar) internete bağlanarak veri toplaması, paylaşması ve uzaktan kontrol edilmesi konseptidir</w:t>
            </w:r>
          </w:p>
        </w:tc>
        <w:tc>
          <w:tcPr>
            <w:tcW w:type="dxa" w:w="2409"/>
          </w:tcPr>
          <w:p>
            <w:r>
              <w:rPr>
                <w:sz w:val="18"/>
              </w:rPr>
              <w:t>Sensör düğümü, gateway, bulut platformu, edge computing, IoT katmanları</w:t>
            </w:r>
          </w:p>
        </w:tc>
        <w:tc>
          <w:tcPr>
            <w:tcW w:type="dxa" w:w="2409"/>
          </w:tcPr>
          <w:p>
            <w:r>
              <w:rPr>
                <w:sz w:val="18"/>
              </w:rPr>
              <w:t>Bir sera IoT sistemi: DHT22 sensörü (algılama katmanı) &gt; Raspberry Pi + MQTT (ağ katmanı) &gt; Web dashboard (uygulama katmanı). Sıcaklık 30°C üstüne çıkınca otomatik fan çalışır</w:t>
            </w:r>
          </w:p>
        </w:tc>
      </w:tr>
      <w:tr>
        <w:tc>
          <w:tcPr>
            <w:tcW w:type="dxa" w:w="2409"/>
          </w:tcPr>
          <w:p>
            <w:r>
              <w:rPr>
                <w:sz w:val="18"/>
              </w:rPr>
              <w:t>MQTT Protokolü</w:t>
            </w:r>
          </w:p>
        </w:tc>
        <w:tc>
          <w:tcPr>
            <w:tcW w:type="dxa" w:w="2409"/>
          </w:tcPr>
          <w:p>
            <w:r>
              <w:rPr>
                <w:sz w:val="18"/>
              </w:rPr>
              <w:t>Hafif, publish/subscribe modeline dayalı mesajlaşma protokolüdür; düşük bant genişliği ve sınırlı kaynaklı IoT cihazları için tasarlanmıştır</w:t>
            </w:r>
          </w:p>
        </w:tc>
        <w:tc>
          <w:tcPr>
            <w:tcW w:type="dxa" w:w="2409"/>
          </w:tcPr>
          <w:p>
            <w:r>
              <w:rPr>
                <w:sz w:val="18"/>
              </w:rPr>
              <w:t>Broker, publisher, subscriber, topic, QoS, retain, last will</w:t>
            </w:r>
          </w:p>
        </w:tc>
        <w:tc>
          <w:tcPr>
            <w:tcW w:type="dxa" w:w="2409"/>
          </w:tcPr>
          <w:p>
            <w:r>
              <w:rPr>
                <w:sz w:val="18"/>
              </w:rPr>
              <w:t>MQTT, TCP üzerinde çalışır (port 1883). Minimal başlık boyutu (2 byte) ile HTTP'ye göre çok daha az veri tüketir. Kesintili bağlantılarda QoS ile mesaj teslim garantisi sağlar</w:t>
            </w:r>
          </w:p>
        </w:tc>
      </w:tr>
      <w:tr>
        <w:tc>
          <w:tcPr>
            <w:tcW w:type="dxa" w:w="2409"/>
          </w:tcPr>
          <w:p>
            <w:r>
              <w:rPr>
                <w:sz w:val="18"/>
              </w:rPr>
              <w:t>Mosquitto MQTT Broker</w:t>
            </w:r>
          </w:p>
        </w:tc>
        <w:tc>
          <w:tcPr>
            <w:tcW w:type="dxa" w:w="2409"/>
          </w:tcPr>
          <w:p>
            <w:r>
              <w:rPr>
                <w:sz w:val="18"/>
              </w:rPr>
              <w:t>Eclipse Foundation tarafından geliştirilen açık kaynaklı, hafif MQTT broker'dır; mesajları publisher'lardan alıp ilgili subscriber'lara ileten merkezi aracıdır</w:t>
            </w:r>
          </w:p>
        </w:tc>
        <w:tc>
          <w:tcPr>
            <w:tcW w:type="dxa" w:w="2409"/>
          </w:tcPr>
          <w:p>
            <w:r>
              <w:rPr>
                <w:sz w:val="18"/>
              </w:rPr>
              <w:t>mosquitto, mosquitto_pub, mosquitto_sub, mosquitto.conf, port 1883/8883</w:t>
            </w:r>
          </w:p>
        </w:tc>
        <w:tc>
          <w:tcPr>
            <w:tcW w:type="dxa" w:w="2409"/>
          </w:tcPr>
          <w:p>
            <w:r>
              <w:rPr>
                <w:sz w:val="18"/>
              </w:rPr>
              <w:t>sudo apt install mosquitto mosquitto-clients komutuyla kurulur. Yapılandırma: /etc/mosquitto/mosquitto.conf dosyasından port, kimlik doğrulama ve TLS ayarları yapılır</w:t>
            </w:r>
          </w:p>
        </w:tc>
      </w:tr>
      <w:tr>
        <w:tc>
          <w:tcPr>
            <w:tcW w:type="dxa" w:w="2409"/>
          </w:tcPr>
          <w:p>
            <w:r>
              <w:rPr>
                <w:sz w:val="18"/>
              </w:rPr>
              <w:t>paho-mqtt Kütüphanesi</w:t>
            </w:r>
          </w:p>
        </w:tc>
        <w:tc>
          <w:tcPr>
            <w:tcW w:type="dxa" w:w="2409"/>
          </w:tcPr>
          <w:p>
            <w:r>
              <w:rPr>
                <w:sz w:val="18"/>
              </w:rPr>
              <w:t>Eclipse Paho projesinin Python MQTT istemci kütüphanesidir; publish, subscribe, connect, on_message gibi işlevleri sağlar</w:t>
            </w:r>
          </w:p>
        </w:tc>
        <w:tc>
          <w:tcPr>
            <w:tcW w:type="dxa" w:w="2409"/>
          </w:tcPr>
          <w:p>
            <w:r>
              <w:rPr>
                <w:sz w:val="18"/>
              </w:rPr>
              <w:t>mqtt.Client(), connect(), publish(), subscribe(), on_message callback, loop_start()</w:t>
            </w:r>
          </w:p>
        </w:tc>
        <w:tc>
          <w:tcPr>
            <w:tcW w:type="dxa" w:w="2409"/>
          </w:tcPr>
          <w:p>
            <w:r>
              <w:rPr>
                <w:sz w:val="18"/>
              </w:rPr>
              <w:t>import paho.mqtt.client as mqtt; client = mqtt.Client(); client.connect('localhost'); client.publish('sera/sicaklik', '25.5') ile sensör verisi yayınlanır</w:t>
            </w:r>
          </w:p>
        </w:tc>
      </w:tr>
    </w:tbl>
    <w:p/>
    <w:p>
      <w:pPr>
        <w:spacing w:before="200"/>
      </w:pPr>
      <w:r>
        <w:rPr>
          <w:b/>
          <w:color w:val="E65C00"/>
          <w:sz w:val="24"/>
        </w:rPr>
        <w:t xml:space="preserve">  Konu Anlatımı</w:t>
      </w:r>
    </w:p>
    <w:p>
      <w:r>
        <w:rPr>
          <w:sz w:val="20"/>
        </w:rPr>
        <w:t>IoT Kavramı ve Mimarisi: IoT (Internet of Things - Nesnelerin İnterneti), fiziksel dünyadaki nesnelerin dijital dünyayla bağlanmasıdır. Üç katmanlı mimari: 1) Algılama Katmanı: Sensörler (sıcaklık, nem, hareket, ışık) ve aktüatörler (röle, motor, vana) - veri toplama ve fiziksel etki. 2) Ağ Katmanı: Wi-Fi, Bluetooth, LoRa, Zigbee, MQTT, HTTP - veri iletişimi ve protokoller. 3) Uygulama Katmanı: Dashboard, veri analizi, karar destek, otomasyon kuralları. IoT uygulama alanları: Akıllı tarım (toprak nemi, sulama otomasyonu), akıllı ev (aydınlatma, güvenlik, enerji yönetimi), endüstriyel IoT (IIoT - fabrika izleme, predictive maintenance), sağlık IoT (uzaktan hasta izleme, giyilebilir cihazlar).</w:t>
      </w:r>
    </w:p>
    <w:p>
      <w:r>
        <w:rPr>
          <w:sz w:val="20"/>
        </w:rPr>
        <w:t>MQTT Protokolü Çalışma Prensibi: MQTT (Message Queuing Telemetry Transport) IBM tarafından 1999'da geliştirilmiştir. Publish/Subscribe modeli: Publisher (yayıncı) mesajı bir topic'e (konu) yayınlar. Subscriber (abone) ilgilendiği topic'lere abone olur. Broker (aracı) mesajları alır ve ilgili abonelere iletir. Topic yapısı hiyerarşiktir: sera/sicaklik, sera/nem, ev/salon/isik. Wildcard'lar: + (tek seviye: sera/+/sicaklik), # (çok seviye: sera/#). QoS seviyeleri: QoS 0 (en fazla bir kez - fire and forget), QoS 1 (en az bir kez - teslim garantisi, mükerrer olabilir), QoS 2 (tam olarak bir kez - en yavaş ama en güvenilir). Retain mesajı: Yeni abone olan istemciye son mesajı otomatik gönderir. Last Will: Bağlantı koptuğunda broker'ın otomatik yayınladığı mesaj.</w:t>
      </w:r>
    </w:p>
    <w:p>
      <w:r>
        <w:rPr>
          <w:sz w:val="20"/>
        </w:rPr>
        <w:t>Mosquitto Broker Kurulumu ve Yapılandırması: Kurulum: sudo apt update &amp;&amp; sudo apt install mosquitto mosquitto-clients. Otomatik başlatma: sudo systemctl enable mosquitto. Durum kontrolü: sudo systemctl status mosquitto. Komut satırı araçları: Abone olma: mosquitto_sub -h localhost -t 'sera/sicaklik' -v. Yayınlama: mosquitto_pub -h localhost -t 'sera/sicaklik' -m '25.5'. Yapılandırma dosyası (/etc/mosquitto/mosquitto.conf): listener 1883 (port ayarı), allow_anonymous true/false (anonim erişim), password_file /etc/mosquitto/passwd (kimlik doğrulama). Güvenlik: Kullanıcı/şifre ekleme: mosquitto_passwd -c /etc/mosquitto/passwd kullanici. TLS şifreleme: certfile, keyfile, cafile ayarları ile MQTT over TLS (port 8883).</w:t>
      </w:r>
    </w:p>
    <w:p>
      <w:r>
        <w:rPr>
          <w:sz w:val="20"/>
        </w:rPr>
        <w:t>paho-mqtt ile Python Uygulamaları: Publisher (yayıncı) örneği: import paho.mqtt.client as mqtt; import time; client = mqtt.Client(); client.connect('localhost', 1883); while True: sicaklik = sensor_oku(); client.publish('sera/sicaklik', str(sicaklik)); time.sleep(10). Subscriber (abone) örneği: def on_message(client, userdata, msg): print(f'{msg.topic}: {msg.payload.decode()}'); client = mqtt.Client(); client.on_message = on_message; client.connect('localhost'); client.subscribe('sera/#'); client.loop_forever(). JSON veri formatı: import json; veri = {'sicaklik': 25.5, 'nem': 60}; client.publish('sera/veri', json.dumps(veri)). Callback fonksiyonları: on_connect (bağlantı kurulduğunda), on_message (mesaj geldiğinde), on_disconnect (bağlantı koptuğunda).</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MQTT sensör veri yayını</w:t>
            </w:r>
          </w:p>
        </w:tc>
        <w:tc>
          <w:tcPr>
            <w:tcW w:type="dxa" w:w="3213"/>
          </w:tcPr>
          <w:p>
            <w:r>
              <w:rPr>
                <w:sz w:val="18"/>
              </w:rPr>
              <w:t>Publisher (sensor_pub.py):</w:t>
              <w:br/>
              <w:t>import paho.mqtt.client as mqtt, time, random</w:t>
              <w:br/>
              <w:t>client = mqtt.Client()</w:t>
              <w:br/>
              <w:t>client.connect('localhost', 1883)</w:t>
              <w:br/>
              <w:t>while True:</w:t>
              <w:br/>
              <w:t xml:space="preserve">    sicaklik = round(random.uniform(20, 35), 1)</w:t>
              <w:br/>
              <w:t xml:space="preserve">    client.publish('sera/sicaklik', str(sicaklik))</w:t>
              <w:br/>
              <w:t xml:space="preserve">    print(f'Yayinlandi: {sicaklik} C')</w:t>
              <w:br/>
              <w:t xml:space="preserve">    time.sleep(5)</w:t>
              <w:br/>
              <w:br/>
              <w:t>Subscriber (sensor_sub.py):</w:t>
              <w:br/>
              <w:t>import paho.mqtt.client as mqtt</w:t>
              <w:br/>
              <w:t>def on_message(c, u, msg):</w:t>
              <w:br/>
              <w:t xml:space="preserve">    print(f'{msg.topic}: {msg.payload.decode()} C')</w:t>
              <w:br/>
              <w:t>client = mqtt.Client()</w:t>
              <w:br/>
              <w:t>client.on_message = on_message</w:t>
              <w:br/>
              <w:t>client.connect('localhost', 1883)</w:t>
              <w:br/>
              <w:t>client.subscribe('sera/#')</w:t>
              <w:br/>
              <w:t>client.loop_forever()</w:t>
            </w:r>
          </w:p>
        </w:tc>
        <w:tc>
          <w:tcPr>
            <w:tcW w:type="dxa" w:w="3213"/>
          </w:tcPr>
          <w:p>
            <w:r>
              <w:rPr>
                <w:sz w:val="18"/>
              </w:rPr>
              <w:t>MQTT ile sensör verisi yayınlamak ve almak birkaç satır Python koduyla gerçekleştirilebilir</w:t>
            </w:r>
          </w:p>
        </w:tc>
      </w:tr>
      <w:tr>
        <w:tc>
          <w:tcPr>
            <w:tcW w:type="dxa" w:w="3213"/>
          </w:tcPr>
          <w:p>
            <w:r>
              <w:rPr>
                <w:sz w:val="18"/>
              </w:rPr>
              <w:t>MQTT + Flask entegrasyonu</w:t>
            </w:r>
          </w:p>
        </w:tc>
        <w:tc>
          <w:tcPr>
            <w:tcW w:type="dxa" w:w="3213"/>
          </w:tcPr>
          <w:p>
            <w:r>
              <w:rPr>
                <w:sz w:val="18"/>
              </w:rPr>
              <w:t>Flask uygulamasında MQTT subscriber çalıştırarak gelen verileri web sayfasında gösterme:</w:t>
              <w:br/>
              <w:t>import paho.mqtt.client as mqtt</w:t>
              <w:br/>
              <w:t>from flask import Flask, render_template</w:t>
              <w:br/>
              <w:t>son_veri = {'sicaklik': 0, 'nem': 0}</w:t>
              <w:br/>
              <w:t>def on_message(c, u, msg):</w:t>
              <w:br/>
              <w:t xml:space="preserve">    topic = msg.topic.split('/')[-1]</w:t>
              <w:br/>
              <w:t xml:space="preserve">    son_veri[topic] = msg.payload.decode()</w:t>
              <w:br/>
              <w:t>mqtt_client = mqtt.Client()</w:t>
              <w:br/>
              <w:t>mqtt_client.on_message = on_message</w:t>
              <w:br/>
              <w:t>mqtt_client.connect('localhost')</w:t>
              <w:br/>
              <w:t>mqtt_client.subscribe('sera/#')</w:t>
              <w:br/>
              <w:t>mqtt_client.loop_start()</w:t>
              <w:br/>
              <w:t>@app.route('/') def index(): return render_template('dashboard.html', veri=son_veri)</w:t>
            </w:r>
          </w:p>
        </w:tc>
        <w:tc>
          <w:tcPr>
            <w:tcW w:type="dxa" w:w="3213"/>
          </w:tcPr>
          <w:p>
            <w:r>
              <w:rPr>
                <w:sz w:val="18"/>
              </w:rPr>
              <w:t>MQTT subscriber'ı Flask ile birleştirerek sensör verilerini web dashboard'da gerçek zamanlı göstermek mümkündür</w:t>
            </w:r>
          </w:p>
        </w:tc>
      </w:tr>
      <w:tr>
        <w:tc>
          <w:tcPr>
            <w:tcW w:type="dxa" w:w="3213"/>
          </w:tcPr>
          <w:p>
            <w:r>
              <w:rPr>
                <w:sz w:val="18"/>
              </w:rPr>
              <w:t>QoS seviyeleri karşılaştırması</w:t>
            </w:r>
          </w:p>
        </w:tc>
        <w:tc>
          <w:tcPr>
            <w:tcW w:type="dxa" w:w="3213"/>
          </w:tcPr>
          <w:p>
            <w:r>
              <w:rPr>
                <w:sz w:val="18"/>
              </w:rPr>
              <w:t>QoS 0: client.publish('sera/sicaklik', '25', qos=0) - Mesaj bir kez gönderilir, teslim garantisi yok. Hızlı ama güvenilmez. Kullanım: Sık güncellenen, kaybolması önemli olmayan sensör verileri.</w:t>
              <w:br/>
              <w:t>QoS 1: client.publish('sera/alarm', 'YUKSEK_SICAKLIK', qos=1) - Mesaj en az bir kez teslim edilir. PUBACK ile onay beklenir. Teslim garantisi var ama mükerrer olabilir. Kullanım: Önemli alarmlar, kontrol komutları.</w:t>
              <w:br/>
              <w:t>QoS 2: client.publish('sera/sulama', 'BASLAT', qos=2) - Tam olarak bir kez teslim. 4 aşamalı handshake. En yavaş ama en güvenilir. Kullanım: Kritik kontrol komutları, ödeme işlemleri.</w:t>
            </w:r>
          </w:p>
        </w:tc>
        <w:tc>
          <w:tcPr>
            <w:tcW w:type="dxa" w:w="3213"/>
          </w:tcPr>
          <w:p>
            <w:r>
              <w:rPr>
                <w:sz w:val="18"/>
              </w:rPr>
              <w:t>QoS seviyesi seçimi mesajın önemine ve ağ güvenilirliğine göre yapılır; her seviyenin performans-güvenilirlik dengesi farklıdır</w:t>
            </w:r>
          </w:p>
        </w:tc>
      </w:tr>
    </w:tbl>
    <w:p/>
    <w:p>
      <w:pPr>
        <w:spacing w:before="200"/>
      </w:pPr>
      <w:r>
        <w:rPr>
          <w:b/>
          <w:color w:val="E65C00"/>
          <w:sz w:val="24"/>
        </w:rPr>
        <w:t xml:space="preserve">  Görseller ve Tablolar</w:t>
      </w:r>
    </w:p>
    <w:p>
      <w:pPr>
        <w:pStyle w:val="ListBullet"/>
      </w:pPr>
      <w:r>
        <w:rPr>
          <w:sz w:val="20"/>
        </w:rPr>
        <w:t>MQTT publish/subscribe modeli diyagramı (Publisher &gt; Broker &gt; Subscriber akışı)</w:t>
      </w:r>
    </w:p>
    <w:p>
      <w:pPr>
        <w:pStyle w:val="ListBullet"/>
      </w:pPr>
      <w:r>
        <w:rPr>
          <w:sz w:val="20"/>
        </w:rPr>
        <w:t>IoT üç katmanlı mimari şeması (Algılama &gt; Ağ &gt; Uygulama)</w:t>
      </w:r>
    </w:p>
    <w:p>
      <w:pPr>
        <w:spacing w:before="200"/>
      </w:pPr>
      <w:r>
        <w:rPr>
          <w:b/>
          <w:color w:val="E65C00"/>
          <w:sz w:val="24"/>
        </w:rPr>
        <w:t xml:space="preserve">  Analoji ve Benzetmeler</w:t>
      </w:r>
    </w:p>
    <w:p>
      <w:r>
        <w:rPr>
          <w:b/>
          <w:color w:val="E65C00"/>
          <w:sz w:val="20"/>
        </w:rPr>
        <w:t xml:space="preserve">  1. </w:t>
      </w:r>
      <w:r>
        <w:rPr>
          <w:sz w:val="20"/>
        </w:rPr>
        <w:t>MQTT Broker = Postane gibidir: Mektupları (mesajları) gönderenlerden (publisher) alır ve alıcıların (subscriber) adreslerine (topic) göre dağıtır. Topic = Posta kutusu etiketi: 'Sera/Sıcaklık' etiketli kutuya sadece sıcaklık verileri gelir</w:t>
      </w:r>
    </w:p>
    <w:p>
      <w:pPr>
        <w:spacing w:before="200"/>
      </w:pPr>
      <w:r>
        <w:rPr>
          <w:b/>
          <w:color w:val="E65C00"/>
          <w:sz w:val="24"/>
        </w:rPr>
        <w:t xml:space="preserve">  Öğrenci Soru-Cevap</w:t>
      </w:r>
    </w:p>
    <w:p>
      <w:pPr>
        <w:pStyle w:val="ListBullet"/>
      </w:pPr>
      <w:r>
        <w:rPr>
          <w:sz w:val="20"/>
        </w:rPr>
        <w:t>MQTT'nin publish/subscribe modeli HTTP'nin istek-yanıt modelinden ne şekilde farklıdır?</w:t>
      </w:r>
    </w:p>
    <w:p>
      <w:pPr>
        <w:pStyle w:val="ListBullet"/>
      </w:pPr>
      <w:r>
        <w:rPr>
          <w:sz w:val="20"/>
        </w:rPr>
        <w:t>QoS 0, 1 ve 2 arasındaki farklar nelerdir ve hangi senaryolarda hangisi kullanılır?</w:t>
      </w:r>
    </w:p>
    <w:p>
      <w:pPr>
        <w:pStyle w:val="ListBullet"/>
      </w:pPr>
      <w:r>
        <w:rPr>
          <w:sz w:val="20"/>
        </w:rPr>
        <w:t>Mosquitto broker'da kimlik doğrulama neden önemlidir ve nasıl yapılandırılır?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Fabrika IoT İzleme Sistemi Tasarımı"</w:t>
      </w:r>
    </w:p>
    <w:p>
      <w:r>
        <w:rPr>
          <w:b/>
          <w:color w:val="1B2A4A"/>
          <w:sz w:val="20"/>
        </w:rPr>
        <w:t xml:space="preserve">Türü: </w:t>
      </w:r>
      <w:r>
        <w:rPr>
          <w:sz w:val="20"/>
        </w:rPr>
        <w:t>Grup projesi ve mimari tasarım</w:t>
      </w:r>
    </w:p>
    <w:p>
      <w:r>
        <w:rPr>
          <w:b/>
          <w:color w:val="1B2A4A"/>
          <w:sz w:val="20"/>
        </w:rPr>
        <w:t xml:space="preserve">Amacı: </w:t>
      </w:r>
      <w:r>
        <w:rPr>
          <w:sz w:val="20"/>
        </w:rPr>
        <w:t>MQTT tabanlı çok sensörlü bir IoT izleme sistemi tasarlama ve uygulama becerisi kazandırma</w:t>
      </w:r>
    </w:p>
    <w:p>
      <w:pPr>
        <w:spacing w:before="200"/>
      </w:pPr>
      <w:r>
        <w:rPr>
          <w:b/>
          <w:color w:val="6A1B9A"/>
          <w:sz w:val="24"/>
        </w:rPr>
        <w:t xml:space="preserve">  Yönerge Adımları</w:t>
      </w:r>
    </w:p>
    <w:p>
      <w:r>
        <w:rPr>
          <w:b/>
          <w:color w:val="6A1B9A"/>
          <w:sz w:val="20"/>
        </w:rPr>
        <w:t xml:space="preserve">  1. </w:t>
      </w:r>
      <w:r>
        <w:rPr>
          <w:sz w:val="20"/>
        </w:rPr>
        <w:t>Verilen fabrika senaryosu için IoT mimarisini çizin: Hangi sensörler, hangi topic yapısı, kaç publisher/subscriber gerekli?</w:t>
      </w:r>
    </w:p>
    <w:p>
      <w:r>
        <w:rPr>
          <w:b/>
          <w:color w:val="6A1B9A"/>
          <w:sz w:val="20"/>
        </w:rPr>
        <w:t xml:space="preserve">  2. </w:t>
      </w:r>
      <w:r>
        <w:rPr>
          <w:sz w:val="20"/>
        </w:rPr>
        <w:t>Topic hiyerarşisini tasarlayın (fabrika/hat1/sicaklik, fabrika/hat2/nem gibi) ve wildcard kullanım senaryolarını belirleyin</w:t>
      </w:r>
    </w:p>
    <w:p>
      <w:r>
        <w:rPr>
          <w:b/>
          <w:color w:val="6A1B9A"/>
          <w:sz w:val="20"/>
        </w:rPr>
        <w:t xml:space="preserve">  3. </w:t>
      </w:r>
      <w:r>
        <w:rPr>
          <w:sz w:val="20"/>
        </w:rPr>
        <w:t>paho-mqtt ile birden fazla sensör verisi yayınlayan publisher ve tüm verileri toplayan subscriber uygulamalarını kodlayın</w:t>
      </w:r>
    </w:p>
    <w:p>
      <w:r>
        <w:rPr>
          <w:b/>
          <w:color w:val="6A1B9A"/>
          <w:sz w:val="20"/>
        </w:rPr>
        <w:t xml:space="preserve">  4. </w:t>
      </w:r>
      <w:r>
        <w:rPr>
          <w:sz w:val="20"/>
        </w:rPr>
        <w:t>Eşik değer aşıldığında alarm üreten otomatik kontrol mantığını subscriber'a ekleyin</w:t>
      </w:r>
    </w:p>
    <w:p>
      <w:r>
        <w:rPr>
          <w:b/>
          <w:color w:val="1B2A4A"/>
          <w:sz w:val="20"/>
        </w:rPr>
        <w:t xml:space="preserve">Beklenen Ürün: </w:t>
      </w:r>
      <w:r>
        <w:rPr>
          <w:sz w:val="20"/>
        </w:rPr>
        <w:t>Fabrika IoT mimari tasarımı, topic hiyerarşisi, Python publisher/subscriber kodları ve alarm sistemi</w:t>
      </w:r>
    </w:p>
    <w:p>
      <w:pPr>
        <w:spacing w:before="200"/>
      </w:pPr>
      <w:r>
        <w:rPr>
          <w:b/>
          <w:color w:val="6A1B9A"/>
          <w:sz w:val="24"/>
        </w:rPr>
        <w:t xml:space="preserve">  Transfer Soruları</w:t>
      </w:r>
    </w:p>
    <w:p>
      <w:r>
        <w:rPr>
          <w:b/>
          <w:color w:val="6A1B9A"/>
          <w:sz w:val="20"/>
        </w:rPr>
        <w:t xml:space="preserve">  1. </w:t>
      </w:r>
      <w:r>
        <w:rPr>
          <w:sz w:val="20"/>
        </w:rPr>
        <w:t>MQTT ve IoT bilgisi endüstriyel otomasyon (IIoT), akıllı şehirler, sağlık izleme sistemleri ve tarımsal teknoloji alanlarında doğrudan kullanılır.</w:t>
      </w:r>
    </w:p>
    <w:p>
      <w:r>
        <w:rPr>
          <w:b/>
          <w:color w:val="1B2A4A"/>
          <w:sz w:val="20"/>
        </w:rPr>
        <w:t xml:space="preserve">İlişkili Disiplinler: </w:t>
      </w:r>
      <w:r>
        <w:rPr>
          <w:sz w:val="20"/>
        </w:rPr>
        <w:t>IoT mimarisi (sensör ağları), ağ protokolleri (MQTT), veri analizi (eşik değer kontrolü), otomasyon (kural tabanlı kontrol)</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MQTT broker'ınız çöktüğünde tüm IoT sistemi durur. Broker'ın tek nokta hata kaynağı (single point of failure) olmasını nasıl engellersiniz?</w:t>
            </w:r>
          </w:p>
        </w:tc>
      </w:tr>
    </w:tbl>
    <w:p/>
    <w:p>
      <w:r>
        <w:rPr>
          <w:b/>
          <w:color w:val="1B2A4A"/>
          <w:sz w:val="20"/>
        </w:rPr>
        <w:t xml:space="preserve">Yaratıcı Görev: </w:t>
      </w:r>
      <w:r>
        <w:rPr>
          <w:sz w:val="20"/>
        </w:rPr>
        <w:t>MQTT verilerini bir yapay zeka modeline besleyerek fabrikada arıza tahmini (predictive maintenance) yapan bir sistem tasarlasanız nasıl olurdu?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IoT kavramı ve katmanlı mimarisi anlaşıldı mı?</w:t>
      </w:r>
    </w:p>
    <w:p>
      <w:r>
        <w:rPr>
          <w:sz w:val="20"/>
        </w:rPr>
        <w:t xml:space="preserve">  ☐  MQTT publish/subscribe modeli ve broker yapısı kavrandı mı?</w:t>
      </w:r>
    </w:p>
    <w:p>
      <w:r>
        <w:rPr>
          <w:sz w:val="20"/>
        </w:rPr>
        <w:t xml:space="preserve">  ☐  paho-mqtt ile publisher ve subscriber uygulamaları geliştirilebildi mi?</w:t>
      </w:r>
    </w:p>
    <w:p>
      <w:pPr>
        <w:spacing w:before="200"/>
      </w:pPr>
      <w:r>
        <w:rPr>
          <w:b/>
          <w:color w:val="2E7D32"/>
          <w:sz w:val="24"/>
        </w:rPr>
        <w:t xml:space="preserve">  Öz Değerlendirme Soruları</w:t>
      </w:r>
    </w:p>
    <w:p>
      <w:r>
        <w:rPr>
          <w:b/>
          <w:color w:val="2E7D32"/>
          <w:sz w:val="20"/>
        </w:rPr>
        <w:t xml:space="preserve">  1. </w:t>
      </w:r>
      <w:r>
        <w:rPr>
          <w:sz w:val="20"/>
        </w:rPr>
        <w:t>IoT'nin üç katmanı nelerdir ve her katmanın görevi nedir?</w:t>
      </w:r>
    </w:p>
    <w:p>
      <w:r>
        <w:rPr>
          <w:b/>
          <w:color w:val="2E7D32"/>
          <w:sz w:val="20"/>
        </w:rPr>
        <w:t xml:space="preserve">  2. </w:t>
      </w:r>
      <w:r>
        <w:rPr>
          <w:sz w:val="20"/>
        </w:rPr>
        <w:t>MQTT'de publisher, subscriber ve broker arasındaki ilişki nasıl çalışır?</w:t>
      </w:r>
    </w:p>
    <w:p>
      <w:r>
        <w:rPr>
          <w:b/>
          <w:color w:val="2E7D32"/>
          <w:sz w:val="20"/>
        </w:rPr>
        <w:t xml:space="preserve">  3. </w:t>
      </w:r>
      <w:r>
        <w:rPr>
          <w:sz w:val="20"/>
        </w:rPr>
        <w:t>paho-mqtt kütüphanesinde on_message callback fonksiyonu ne işe yarar?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MQTT protokolünde mesajları yayıncılardan alıp abonelere ileten bileşen hangisidir?</w:t>
            </w:r>
          </w:p>
        </w:tc>
        <w:tc>
          <w:tcPr>
            <w:tcW w:type="dxa" w:w="3213"/>
          </w:tcPr>
          <w:p>
            <w:r>
              <w:rPr>
                <w:sz w:val="18"/>
              </w:rPr>
              <w:t>A) Publisher  B) Subscriber  C) Broker  D) Topic</w:t>
            </w:r>
          </w:p>
        </w:tc>
        <w:tc>
          <w:tcPr>
            <w:tcW w:type="dxa" w:w="3213"/>
          </w:tcPr>
          <w:p>
            <w:r>
              <w:rPr>
                <w:sz w:val="18"/>
              </w:rPr>
              <w:t>C</w:t>
            </w:r>
          </w:p>
        </w:tc>
      </w:tr>
      <w:tr>
        <w:tc>
          <w:tcPr>
            <w:tcW w:type="dxa" w:w="3213"/>
          </w:tcPr>
          <w:p>
            <w:r>
              <w:rPr>
                <w:sz w:val="18"/>
              </w:rPr>
              <w:t>MQTT'de 'sera/#' topic filtresi ne anlama gelir?</w:t>
            </w:r>
          </w:p>
        </w:tc>
        <w:tc>
          <w:tcPr>
            <w:tcW w:type="dxa" w:w="3213"/>
          </w:tcPr>
          <w:p>
            <w:r>
              <w:rPr>
                <w:sz w:val="18"/>
              </w:rPr>
              <w:t>A) Sadece 'sera' konusu  B) 'sera' altındaki tüm alt konular  C) Sadece 'sera/sicaklik'  D) Tüm konular</w:t>
            </w:r>
          </w:p>
        </w:tc>
        <w:tc>
          <w:tcPr>
            <w:tcW w:type="dxa" w:w="3213"/>
          </w:tcPr>
          <w:p>
            <w:r>
              <w:rPr>
                <w:sz w:val="18"/>
              </w:rPr>
              <w:t>B</w:t>
            </w:r>
          </w:p>
        </w:tc>
      </w:tr>
      <w:tr>
        <w:tc>
          <w:tcPr>
            <w:tcW w:type="dxa" w:w="3213"/>
          </w:tcPr>
          <w:p>
            <w:r>
              <w:rPr>
                <w:sz w:val="18"/>
              </w:rPr>
              <w:t>MQTT QoS 1 seviyesinin özelliği nedir?</w:t>
            </w:r>
          </w:p>
        </w:tc>
        <w:tc>
          <w:tcPr>
            <w:tcW w:type="dxa" w:w="3213"/>
          </w:tcPr>
          <w:p>
            <w:r>
              <w:rPr>
                <w:sz w:val="18"/>
              </w:rPr>
              <w:t>A) Mesaj hiç gönderilmez  B) Mesaj en az bir kez teslim edilir  C) Mesaj tam bir kez teslim edilir  D) Mesaj şifrelenir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IoT cihazlarının güvenliği neden kritik bir sorundur? Mirai botnet gibi saldırılar IoT güvenliğinin önemini nasıl göstermiştir?</w:t>
      </w:r>
    </w:p>
    <w:p>
      <w:r>
        <w:rPr>
          <w:b/>
          <w:color w:val="2E7D32"/>
          <w:sz w:val="20"/>
        </w:rPr>
        <w:t>Eleştirel Düşünme:</w:t>
      </w:r>
    </w:p>
    <w:p>
      <w:r>
        <w:rPr>
          <w:b/>
          <w:color w:val="2E7D32"/>
          <w:sz w:val="20"/>
        </w:rPr>
        <w:t xml:space="preserve">  1. </w:t>
      </w:r>
      <w:r>
        <w:rPr>
          <w:sz w:val="20"/>
        </w:rPr>
        <w:t>MQTT protokolünde varsayılan olarak şifreleme yoktur. IoT verilerinin gizliliği ve bütünlüğü nasıl sağlanmalıdır? TLS zorunlu olmalı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"MQTT ile Sensör Veri İletişimi Uygulaması"</w:t>
      </w:r>
    </w:p>
    <w:p>
      <w:r>
        <w:rPr>
          <w:b/>
          <w:color w:val="1B2A4A"/>
          <w:sz w:val="20"/>
        </w:rPr>
        <w:t xml:space="preserve">Hedef: </w:t>
      </w:r>
      <w:r>
        <w:rPr>
          <w:sz w:val="20"/>
        </w:rPr>
        <w:t>Mosquitto broker kurulumu, paho-mqtt ile publisher ve subscriber uygulamaları geliştirme ve sensör verisi iletişimi</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Mosquitto MQTT broker'ı kurun ve çalıştığını doğrulayın (systemctl status mosquitto)</w:t>
            </w:r>
          </w:p>
        </w:tc>
        <w:tc>
          <w:tcPr>
            <w:tcW w:type="dxa" w:w="3213"/>
          </w:tcPr>
          <w:p>
            <w:r>
              <w:rPr>
                <w:sz w:val="18"/>
              </w:rPr>
              <w:t>5 dk</w:t>
            </w:r>
          </w:p>
        </w:tc>
      </w:tr>
      <w:tr>
        <w:tc>
          <w:tcPr>
            <w:tcW w:type="dxa" w:w="3213"/>
          </w:tcPr>
          <w:p>
            <w:r>
              <w:rPr>
                <w:sz w:val="18"/>
              </w:rPr>
              <w:t>2</w:t>
            </w:r>
          </w:p>
        </w:tc>
        <w:tc>
          <w:tcPr>
            <w:tcW w:type="dxa" w:w="3213"/>
          </w:tcPr>
          <w:p>
            <w:r>
              <w:rPr>
                <w:sz w:val="18"/>
              </w:rPr>
              <w:t>Komut satırından mosquitto_pub ve mosquitto_sub ile mesaj gönderip alarak MQTT'yi test edin</w:t>
            </w:r>
          </w:p>
        </w:tc>
        <w:tc>
          <w:tcPr>
            <w:tcW w:type="dxa" w:w="3213"/>
          </w:tcPr>
          <w:p>
            <w:r>
              <w:rPr>
                <w:sz w:val="18"/>
              </w:rPr>
              <w:t>5 dk</w:t>
            </w:r>
          </w:p>
        </w:tc>
      </w:tr>
      <w:tr>
        <w:tc>
          <w:tcPr>
            <w:tcW w:type="dxa" w:w="3213"/>
          </w:tcPr>
          <w:p>
            <w:r>
              <w:rPr>
                <w:sz w:val="18"/>
              </w:rPr>
              <w:t>3</w:t>
            </w:r>
          </w:p>
        </w:tc>
        <w:tc>
          <w:tcPr>
            <w:tcW w:type="dxa" w:w="3213"/>
          </w:tcPr>
          <w:p>
            <w:r>
              <w:rPr>
                <w:sz w:val="18"/>
              </w:rPr>
              <w:t>Python paho-mqtt ile sıcaklık verisi yayınlayan publisher ve alan subscriber yazın</w:t>
            </w:r>
          </w:p>
        </w:tc>
        <w:tc>
          <w:tcPr>
            <w:tcW w:type="dxa" w:w="3213"/>
          </w:tcPr>
          <w:p>
            <w:r>
              <w:rPr>
                <w:sz w:val="18"/>
              </w:rPr>
              <w:t>5 dk</w:t>
            </w:r>
          </w:p>
        </w:tc>
      </w:tr>
      <w:tr>
        <w:tc>
          <w:tcPr>
            <w:tcW w:type="dxa" w:w="3213"/>
          </w:tcPr>
          <w:p>
            <w:r>
              <w:rPr>
                <w:sz w:val="18"/>
              </w:rPr>
              <w:t>4</w:t>
            </w:r>
          </w:p>
        </w:tc>
        <w:tc>
          <w:tcPr>
            <w:tcW w:type="dxa" w:w="3213"/>
          </w:tcPr>
          <w:p>
            <w:r>
              <w:rPr>
                <w:sz w:val="18"/>
              </w:rPr>
              <w:t>Birden fazla topic ile çoklu sensör verisi yayını yapın ve wildcard abonelik test edin</w:t>
            </w:r>
          </w:p>
        </w:tc>
        <w:tc>
          <w:tcPr>
            <w:tcW w:type="dxa" w:w="3213"/>
          </w:tcPr>
          <w:p>
            <w:r>
              <w:rPr>
                <w:sz w:val="18"/>
              </w:rPr>
              <w:t>5 dk</w:t>
            </w:r>
          </w:p>
        </w:tc>
      </w:tr>
    </w:tbl>
    <w:p/>
    <w:p>
      <w:r>
        <w:rPr>
          <w:b/>
          <w:color w:val="1B2A4A"/>
          <w:sz w:val="20"/>
        </w:rPr>
        <w:t xml:space="preserve">Tamamlanma Kriteri: </w:t>
      </w:r>
      <w:r>
        <w:rPr>
          <w:sz w:val="20"/>
        </w:rPr>
        <w:t>Mosquitto broker çalışıyor, Python publisher sensör verisi yayınlıyor ve subscriber bu veriyi başarıyla alıyor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"MQTT Sensör Veri İletişimi Gösterimi"</w:t>
      </w:r>
    </w:p>
    <w:p>
      <w:r>
        <w:rPr>
          <w:b/>
          <w:color w:val="1B2A4A"/>
          <w:sz w:val="20"/>
        </w:rPr>
        <w:t xml:space="preserve">Eğitmenin Gösterdiği: </w:t>
      </w:r>
      <w:r>
        <w:rPr>
          <w:sz w:val="20"/>
        </w:rPr>
        <w:t>Mosquitto broker'ı başlatır, iki ayrı terminalde publisher ve subscriber çalıştırarak veri akışını canlı gösterir.</w:t>
      </w:r>
    </w:p>
    <w:p>
      <w:r>
        <w:rPr>
          <w:b/>
          <w:color w:val="1B2A4A"/>
          <w:sz w:val="20"/>
        </w:rPr>
        <w:t xml:space="preserve">Öğrencinin Tekrarladığı: </w:t>
      </w:r>
      <w:r>
        <w:rPr>
          <w:sz w:val="20"/>
        </w:rPr>
        <w:t>Eğitmeni izler, kendi MQTT publisher ve subscriber uygulamalarını oluşturur ve veri iletişimini test eder.</w:t>
      </w:r>
    </w:p>
    <w:p>
      <w:r>
        <w:rPr>
          <w:b/>
          <w:color w:val="1B2A4A"/>
          <w:sz w:val="20"/>
        </w:rPr>
        <w:t xml:space="preserve">Dikkat Noktaları: </w:t>
      </w:r>
      <w:r>
        <w:rPr>
          <w:sz w:val="20"/>
        </w:rPr>
        <w:t>MQTT broker'ın güvenlik ayarlarına dikkat edin; üretim ortamında kimlik doğrulama ve TLS şifreleme mutlaka etkinleştirilmelidir.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MQTT Temel İletişim</w:t>
            </w:r>
          </w:p>
        </w:tc>
        <w:tc>
          <w:tcPr>
            <w:tcW w:type="dxa" w:w="3213"/>
          </w:tcPr>
          <w:p>
            <w:r>
              <w:rPr>
                <w:sz w:val="18"/>
              </w:rPr>
              <w:t>Mosquitto komut satırı araçlarıyla 3 farklı topic'e mesaj gönderin ve abone olarak mesajları alın</w:t>
            </w:r>
          </w:p>
        </w:tc>
        <w:tc>
          <w:tcPr>
            <w:tcW w:type="dxa" w:w="3213"/>
          </w:tcPr>
          <w:p>
            <w:r>
              <w:rPr>
                <w:sz w:val="18"/>
              </w:rPr>
              <w:t>Kolay</w:t>
            </w:r>
          </w:p>
        </w:tc>
      </w:tr>
      <w:tr>
        <w:tc>
          <w:tcPr>
            <w:tcW w:type="dxa" w:w="3213"/>
          </w:tcPr>
          <w:p>
            <w:r>
              <w:rPr>
                <w:sz w:val="18"/>
              </w:rPr>
              <w:t>Python MQTT Uygulaması</w:t>
            </w:r>
          </w:p>
        </w:tc>
        <w:tc>
          <w:tcPr>
            <w:tcW w:type="dxa" w:w="3213"/>
          </w:tcPr>
          <w:p>
            <w:r>
              <w:rPr>
                <w:sz w:val="18"/>
              </w:rPr>
              <w:t>paho-mqtt ile sıcaklık ve nem verisi yayınlayan publisher ve bu verileri JSON formatında alan subscriber yazın</w:t>
            </w:r>
          </w:p>
        </w:tc>
        <w:tc>
          <w:tcPr>
            <w:tcW w:type="dxa" w:w="3213"/>
          </w:tcPr>
          <w:p>
            <w:r>
              <w:rPr>
                <w:sz w:val="18"/>
              </w:rPr>
              <w:t>Orta</w:t>
            </w:r>
          </w:p>
        </w:tc>
      </w:tr>
      <w:tr>
        <w:tc>
          <w:tcPr>
            <w:tcW w:type="dxa" w:w="3213"/>
          </w:tcPr>
          <w:p>
            <w:r>
              <w:rPr>
                <w:sz w:val="18"/>
              </w:rPr>
              <w:t>IoT Alarm Sistemi</w:t>
            </w:r>
          </w:p>
        </w:tc>
        <w:tc>
          <w:tcPr>
            <w:tcW w:type="dxa" w:w="3213"/>
          </w:tcPr>
          <w:p>
            <w:r>
              <w:rPr>
                <w:sz w:val="18"/>
              </w:rPr>
              <w:t>Sensör verisi eşik değeri aştığında otomatik alarm mesajı yayınlayan ve LED yakan MQTT tabanlı sistem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Tarım IoT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çiftlik sahibi 10 dönümlük tarlasında toprak nemi, hava sıcaklığı ve rüzgâr hızını izlemek istiyor. Tarlaya yerleştirilen 5 Raspberry Pi düğümü sensör verilerini merkezi bir Mosquitto broker'a MQTT ile gönderiyor. Merkezi bir subscriber tüm verileri topluyor ve toprak nemi %30'un altına düştüğünde otomatik sulama başlatılıyor. Bu sistemi tasarlayın: Topic hiyerarşisini belirleyin, publisher ve subscriber kodlarını yazın ve alarm mekanizmasını oluşturun.</w:t>
            </w:r>
          </w:p>
        </w:tc>
      </w:tr>
    </w:tbl>
    <w:p/>
    <w:p>
      <w:r>
        <w:rPr>
          <w:b/>
          <w:color w:val="1B2A4A"/>
          <w:sz w:val="20"/>
        </w:rPr>
        <w:t xml:space="preserve">Beklenen Çıktı: </w:t>
      </w:r>
      <w:r>
        <w:rPr>
          <w:sz w:val="20"/>
        </w:rPr>
        <w:t>IoT sistem mimarisi, topic hiyerarşi şeması, Python publisher/subscriber kodları, alarm mekanizması ve test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IoT kavramını ve üç katmanlı mimarisini, MQTT protokolünün publish/subscribe modelini ve QoS seviyelerini, Mosquitto broker kurulumunu ve paho-mqtt ile Python uygulamalarını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Nesnelerin İnterneti (IoT)</w:t>
            </w:r>
          </w:p>
        </w:tc>
        <w:tc>
          <w:tcPr>
            <w:tcW w:type="dxa" w:w="4819"/>
            <w:shd w:fill="F5F5F5"/>
          </w:tcPr>
          <w:p>
            <w:r>
              <w:rPr>
                <w:b/>
                <w:color w:val="1B2A4A"/>
                <w:sz w:val="20"/>
              </w:rPr>
              <w:t xml:space="preserve">  MQTT Protokolü</w:t>
            </w:r>
          </w:p>
        </w:tc>
      </w:tr>
      <w:tr>
        <w:tc>
          <w:tcPr>
            <w:tcW w:type="dxa" w:w="4819"/>
            <w:shd w:fill="F5F5F5"/>
          </w:tcPr>
          <w:p>
            <w:r>
              <w:rPr>
                <w:b/>
                <w:color w:val="1B2A4A"/>
                <w:sz w:val="20"/>
              </w:rPr>
              <w:t xml:space="preserve">  Mosquitto Broker</w:t>
            </w:r>
          </w:p>
        </w:tc>
        <w:tc>
          <w:tcPr>
            <w:tcW w:type="dxa" w:w="4819"/>
            <w:shd w:fill="F5F5F5"/>
          </w:tcPr>
          <w:p>
            <w:r>
              <w:rPr>
                <w:b/>
                <w:color w:val="1B2A4A"/>
                <w:sz w:val="20"/>
              </w:rPr>
              <w:t xml:space="preserve">  paho-mqtt Kütüphanesi</w:t>
            </w:r>
          </w:p>
        </w:tc>
      </w:tr>
      <w:tr>
        <w:tc>
          <w:tcPr>
            <w:tcW w:type="dxa" w:w="4819"/>
            <w:shd w:fill="F5F5F5"/>
          </w:tcPr>
          <w:p>
            <w:r>
              <w:rPr>
                <w:b/>
                <w:color w:val="1B2A4A"/>
                <w:sz w:val="20"/>
              </w:rPr>
              <w:t xml:space="preserve">  Publish/Subscribe Modeli</w:t>
            </w:r>
          </w:p>
        </w:tc>
        <w:tc>
          <w:tcPr>
            <w:tcW w:type="dxa" w:w="4819"/>
          </w:tcPr>
          <w:p/>
        </w:tc>
      </w:tr>
    </w:tbl>
    <w:p/>
    <w:p>
      <w:pPr>
        <w:spacing w:before="200"/>
      </w:pPr>
      <w:r>
        <w:rPr>
          <w:b/>
          <w:color w:val="757575"/>
          <w:sz w:val="24"/>
        </w:rPr>
        <w:t xml:space="preserve">  Bir Sonraki Dersle Köprü</w:t>
      </w:r>
    </w:p>
    <w:p>
      <w:r>
        <w:rPr>
          <w:sz w:val="20"/>
        </w:rPr>
        <w:t>Bir sonraki derste Bluetooth iletişimi ve mobil cihaz entegrasyonunu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Pi'nize Mosquitto broker kurun ve paho-mqtt ile sıcaklık verisi yayınlayan bir publisher ve bu veriyi alan bir subscriber yazın. Verileri JSON formatında gönderin ve subscriber'da ekrana yazdırın. Kodları ve çalışma ekran görüntülerini teslim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Mosquitto broker kurulumunu önceden test edin</w:t>
      </w:r>
    </w:p>
    <w:p>
      <w:pPr>
        <w:pStyle w:val="ListBullet"/>
      </w:pPr>
      <w:r>
        <w:rPr>
          <w:sz w:val="20"/>
        </w:rPr>
        <w:t>paho-mqtt kütüphanesini kurun (pip install paho-mqtt)</w:t>
      </w:r>
    </w:p>
    <w:p>
      <w:pPr>
        <w:pStyle w:val="ListBullet"/>
      </w:pPr>
      <w:r>
        <w:rPr>
          <w:sz w:val="20"/>
        </w:rPr>
        <w:t>MQTT Explorer GUI aracını gösterim için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Mosquitto broker başlatılamıyor</w:t>
            </w:r>
          </w:p>
        </w:tc>
        <w:tc>
          <w:tcPr>
            <w:tcW w:type="dxa" w:w="4819"/>
          </w:tcPr>
          <w:p>
            <w:r>
              <w:rPr>
                <w:sz w:val="18"/>
              </w:rPr>
              <w:t>sudo systemctl restart mosquitto ve log dosyasını kontrol edin (/var/log/mosquitto/mosquitto.log)</w:t>
            </w:r>
          </w:p>
        </w:tc>
      </w:tr>
      <w:tr>
        <w:tc>
          <w:tcPr>
            <w:tcW w:type="dxa" w:w="4819"/>
          </w:tcPr>
          <w:p>
            <w:r>
              <w:rPr>
                <w:sz w:val="18"/>
              </w:rPr>
              <w:t>paho-mqtt bağlantı hatası</w:t>
            </w:r>
          </w:p>
        </w:tc>
        <w:tc>
          <w:tcPr>
            <w:tcW w:type="dxa" w:w="4819"/>
          </w:tcPr>
          <w:p>
            <w:r>
              <w:rPr>
                <w:sz w:val="18"/>
              </w:rPr>
              <w:t>Broker IP adresini ve port numarasını (1883) kontrol edin, firewall kurallarını inceleyin</w:t>
            </w:r>
          </w:p>
        </w:tc>
      </w:tr>
    </w:tbl>
    <w:p/>
    <w:p>
      <w:r>
        <w:rPr>
          <w:b/>
          <w:color w:val="1B2A4A"/>
          <w:sz w:val="20"/>
        </w:rPr>
        <w:t xml:space="preserve">Zaman Yönetimi: </w:t>
      </w:r>
      <w:r>
        <w:rPr>
          <w:sz w:val="20"/>
        </w:rPr>
        <w:t>IoT kavramına 8 dk, MQTT teorisine 8 dk, Mosquitto kurulumuna 5 dk, paho-mqtt uygulamalarına 15 dk, değerlendirmeye 9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Raspberry Pi yoksa bilgisayara Mosquitto kurarak MQTT testleri yapılabilir; sensör verisi yerine rastgele sayı üreteci kullanılabilir.</w:t>
            </w:r>
          </w:p>
        </w:tc>
      </w:tr>
    </w:tbl>
    <w:p/>
    <w:p>
      <w:r>
        <w:br w:type="page"/>
      </w:r>
    </w:p>
    <w:p>
      <w:pPr>
        <w:jc w:val="center"/>
      </w:pPr>
      <w:r>
        <w:rPr>
          <w:b/>
          <w:color w:val="1B2A4A"/>
          <w:sz w:val="36"/>
        </w:rPr>
        <w:t>━━━  55. SAAT  ━━━</w:t>
      </w:r>
    </w:p>
    <w:p>
      <w:pPr>
        <w:jc w:val="center"/>
      </w:pPr>
      <w:r>
        <w:rPr>
          <w:color w:val="2C6FAD"/>
          <w:sz w:val="32"/>
        </w:rPr>
        <w:t>Bluetooth İletişimi ve Mobil Cihaz Entegrasyonu</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Bluetooth iletişim protokolünün çalışma prensibini açıklar, Python bluetooth kütüphanesi ile RFCOMM üzerinden veri iletişimi gerçekleştirir ve Raspberry Pi ile mobil cihaz arasında Bluetooth tabanlı kontrol uygulaması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M4U-K7</w:t>
            </w:r>
          </w:p>
        </w:tc>
        <w:tc>
          <w:tcPr>
            <w:tcW w:type="dxa" w:w="3213"/>
          </w:tcPr>
          <w:p>
            <w:r>
              <w:rPr>
                <w:sz w:val="18"/>
              </w:rPr>
              <w:t>Bluetooth teknolojisinin çalışma prensibini, sürümlerini (Classic, BLE) ve profil/protokol yapısını (RFCOMM, L2CAP, GATT) açıklar</w:t>
            </w:r>
          </w:p>
        </w:tc>
        <w:tc>
          <w:tcPr>
            <w:tcW w:type="dxa" w:w="3213"/>
          </w:tcPr>
          <w:p>
            <w:r>
              <w:rPr>
                <w:sz w:val="18"/>
              </w:rPr>
              <w:t>Kavrama</w:t>
            </w:r>
          </w:p>
        </w:tc>
      </w:tr>
      <w:tr>
        <w:tc>
          <w:tcPr>
            <w:tcW w:type="dxa" w:w="3213"/>
          </w:tcPr>
          <w:p>
            <w:r>
              <w:rPr>
                <w:sz w:val="18"/>
              </w:rPr>
              <w:t>M4U-K8</w:t>
            </w:r>
          </w:p>
        </w:tc>
        <w:tc>
          <w:tcPr>
            <w:tcW w:type="dxa" w:w="3213"/>
          </w:tcPr>
          <w:p>
            <w:r>
              <w:rPr>
                <w:sz w:val="18"/>
              </w:rPr>
              <w:t>Python bluetooth kütüphanesi (PyBluez) ile Bluetooth cihaz keşfi yapar ve RFCOMM soket bağlantısı kurarak veri gönderip alır</w:t>
            </w:r>
          </w:p>
        </w:tc>
        <w:tc>
          <w:tcPr>
            <w:tcW w:type="dxa" w:w="3213"/>
          </w:tcPr>
          <w:p>
            <w:r>
              <w:rPr>
                <w:sz w:val="18"/>
              </w:rPr>
              <w:t>Uygulama</w:t>
            </w:r>
          </w:p>
        </w:tc>
      </w:tr>
      <w:tr>
        <w:tc>
          <w:tcPr>
            <w:tcW w:type="dxa" w:w="3213"/>
          </w:tcPr>
          <w:p>
            <w:r>
              <w:rPr>
                <w:sz w:val="18"/>
              </w:rPr>
              <w:t>M4U-K9</w:t>
            </w:r>
          </w:p>
        </w:tc>
        <w:tc>
          <w:tcPr>
            <w:tcW w:type="dxa" w:w="3213"/>
          </w:tcPr>
          <w:p>
            <w:r>
              <w:rPr>
                <w:sz w:val="18"/>
              </w:rPr>
              <w:t>Mobil cihaz (telefon) ile Raspberry Pi arasında Bluetooth üzerinden GPIO kontrol komutu gönderen ve sensör verisi alan uygulama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MQTT protokolü ve IoT kavramları (Saat 54), Python soket programlama temel bilgisi</w:t>
      </w:r>
    </w:p>
    <w:p>
      <w:pPr>
        <w:spacing w:before="200"/>
      </w:pPr>
      <w:r>
        <w:rPr>
          <w:b/>
          <w:color w:val="757575"/>
          <w:sz w:val="24"/>
        </w:rPr>
        <w:t xml:space="preserve">  Öğrencinin Bilmesi Gerekenler</w:t>
      </w:r>
    </w:p>
    <w:p>
      <w:pPr>
        <w:pStyle w:val="ListBullet"/>
      </w:pPr>
      <w:r>
        <w:rPr>
          <w:sz w:val="20"/>
        </w:rPr>
        <w:t>Kablosuz iletişim kavramı ve Wi-Fi ile Bluetooth arasındaki farklar</w:t>
      </w:r>
    </w:p>
    <w:p>
      <w:pPr>
        <w:pStyle w:val="ListBullet"/>
      </w:pPr>
      <w:r>
        <w:rPr>
          <w:sz w:val="20"/>
        </w:rPr>
        <w:t>Python'da soket (socket) kavramı: bağlantı kurma, veri gönderme/alma</w:t>
      </w:r>
    </w:p>
    <w:p>
      <w:pPr>
        <w:pStyle w:val="ListBullet"/>
      </w:pPr>
      <w:r>
        <w:rPr>
          <w:sz w:val="20"/>
        </w:rPr>
        <w:t>Raspberry Pi'nin Bluetooth donanımına sahip olduğu ve hcitool/bluetoothctl komutları</w:t>
      </w:r>
    </w:p>
    <w:p>
      <w:pPr>
        <w:spacing w:before="200"/>
      </w:pPr>
      <w:r>
        <w:rPr>
          <w:b/>
          <w:color w:val="757575"/>
          <w:sz w:val="24"/>
        </w:rPr>
        <w:t xml:space="preserve">  Olası Kavram Yanılgıları</w:t>
      </w:r>
    </w:p>
    <w:p>
      <w:pPr>
        <w:pStyle w:val="ListBullet"/>
      </w:pPr>
      <w:r>
        <w:rPr>
          <w:sz w:val="20"/>
        </w:rPr>
        <w:t>Bluetooth sadece kulaklık ve hoparlör bağlantısı içindir - Bluetooth veri iletişimi, dosya transferi, cihaz kontrolü ve IoT uygulamalarında da yaygın kullanılır</w:t>
      </w:r>
    </w:p>
    <w:p>
      <w:pPr>
        <w:pStyle w:val="ListBullet"/>
      </w:pPr>
      <w:r>
        <w:rPr>
          <w:sz w:val="20"/>
        </w:rPr>
        <w:t>Bluetooth BLE (Low Energy) ile Classic Bluetooth aynı şeydir - BLE düşük güç tüketimi için optimize edilmiş farklı bir protokol yığınıdır ve IoT sensörleri için idealdir</w:t>
      </w:r>
    </w:p>
    <w:p>
      <w:pPr>
        <w:spacing w:before="200"/>
      </w:pPr>
      <w:r>
        <w:rPr>
          <w:b/>
          <w:color w:val="757575"/>
          <w:sz w:val="24"/>
        </w:rPr>
        <w:t xml:space="preserve">  Hazırlık Materyalleri</w:t>
      </w:r>
    </w:p>
    <w:p>
      <w:pPr>
        <w:pStyle w:val="ListBullet"/>
      </w:pPr>
      <w:r>
        <w:rPr>
          <w:sz w:val="20"/>
        </w:rPr>
        <w:t>Raspberry Pi (dahili Bluetooth modülü), LED, direnç</w:t>
      </w:r>
    </w:p>
    <w:p>
      <w:pPr>
        <w:pStyle w:val="ListBullet"/>
      </w:pPr>
      <w:r>
        <w:rPr>
          <w:sz w:val="20"/>
        </w:rPr>
        <w:t>PyBluez kütüphanesi (pip install pybluez)</w:t>
      </w:r>
    </w:p>
    <w:p>
      <w:pPr>
        <w:pStyle w:val="ListBullet"/>
      </w:pPr>
      <w:r>
        <w:rPr>
          <w:sz w:val="20"/>
        </w:rPr>
        <w:t>Bluetooth özellikli telefon ve Bluetooth Terminal uygulaması</w:t>
      </w:r>
    </w:p>
    <w:p>
      <w:pPr>
        <w:pStyle w:val="ListBullet"/>
      </w:pPr>
      <w:r>
        <w:rPr>
          <w:sz w:val="20"/>
        </w:rPr>
        <w:t>Bilgisayar ve 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Telefonunuzun Bluetooth'unu açtığınızda çevredeki cihazları tarar ve listeler. Kulaklığınıza bağlanır, müzik dinlersiniz. Peki ya telefonunuzdan Bluetooth ile Raspberry Pi'ye 'LED'i aç' komutu gönderseniz ve Pi bu komutu alıp LED'i yaksa? İşte Bluetooth ile cihaz kontrolü tam olarak budur.</w:t>
      </w:r>
    </w:p>
    <w:p>
      <w:r>
        <w:rPr>
          <w:b/>
          <w:color w:val="1B2A4A"/>
          <w:sz w:val="20"/>
        </w:rPr>
        <w:t xml:space="preserve">Günlük Hayat Bağlantısı: </w:t>
      </w:r>
      <w:r>
        <w:rPr>
          <w:sz w:val="20"/>
        </w:rPr>
        <w:t>Bluetooth kulaklık bağlantısı gibi, Raspberry Pi ile telefon arasında da veri kanalı açılabilir. Bu kanal üzerinden komut göndermek ve sensör verisi almak mümkündür. Bluetooth, Wi-Fi'ye göre daha düşük güç tüketir ve yakın mesafe iletişimde idealdir.</w:t>
      </w:r>
    </w:p>
    <w:p>
      <w:pPr>
        <w:spacing w:before="200"/>
      </w:pPr>
      <w:r>
        <w:rPr>
          <w:b/>
          <w:color w:val="2C6FAD"/>
          <w:sz w:val="24"/>
        </w:rPr>
        <w:t xml:space="preserve">  Ön Bilgi Yoklama Soruları</w:t>
      </w:r>
    </w:p>
    <w:p>
      <w:r>
        <w:rPr>
          <w:b/>
          <w:color w:val="2C6FAD"/>
          <w:sz w:val="20"/>
        </w:rPr>
        <w:t xml:space="preserve">  1. </w:t>
      </w:r>
      <w:r>
        <w:rPr>
          <w:sz w:val="20"/>
        </w:rPr>
        <w:t>Kursiyerlerden Bluetooth teknolojisini hangi cihazlarda kullandıklarını ve Bluetooth ile Wi-Fi arasındaki temel farkları (menzil, hız, güç tüketimi) listemeleri istenir.</w:t>
      </w:r>
    </w:p>
    <w:p>
      <w:pPr>
        <w:spacing w:before="200"/>
      </w:pPr>
      <w:r>
        <w:rPr>
          <w:b/>
          <w:color w:val="2C6FAD"/>
          <w:sz w:val="24"/>
        </w:rPr>
        <w:t xml:space="preserve">  Motivasyon Etkinliği: "Bluetooth Cihaz Keşfi ve Eşleştirme"</w:t>
      </w:r>
    </w:p>
    <w:p>
      <w:r>
        <w:rPr>
          <w:b/>
          <w:color w:val="1B2A4A"/>
          <w:sz w:val="20"/>
        </w:rPr>
        <w:t xml:space="preserve">Açıklama: </w:t>
      </w:r>
      <w:r>
        <w:rPr>
          <w:sz w:val="20"/>
        </w:rPr>
        <w:t>Kursiyerler Raspberry Pi'nin Bluetooth modülünü kullanarak çevredeki cihazları keşfediyor ve eşleştirme sürecini deneyimliyor.</w:t>
      </w:r>
    </w:p>
    <w:p>
      <w:r>
        <w:rPr>
          <w:b/>
          <w:color w:val="1B2A4A"/>
          <w:sz w:val="20"/>
        </w:rPr>
        <w:t xml:space="preserve">Yönerge: </w:t>
      </w:r>
      <w:r>
        <w:rPr>
          <w:sz w:val="20"/>
        </w:rPr>
        <w:t>Eğitmen Raspberry Pi'de bluetoothctl komutunu açar ve 'scan on' ile çevredeki Bluetooth cihazlarını taratır. Kursiyerlerden telefonlarının Bluetooth'unu açmaları ve keşfedilen cihaz listesinde kendi telefonlarını bulmaları istenir. Ardından eşleştirme (pairing) süreci adım adım gösterilir.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otopark yönetim sistemi tasarlıyorsunuz. Araçlar otoparka girdiğinde telefonlarındaki Bluetooth sinyali Raspberry Pi tarafından algılanacak ve otomatik bariyer açılacak. Araç çıkışında da aynı şekilde bariyer kapanacak. Bu sistemi Bluetooth ile nasıl tasarlarsınız ve hangi güvenlik önlemlerini alırsınız?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"Bluetooth RFCOMM Veri İletişimi Keşfi"</w:t>
      </w:r>
    </w:p>
    <w:p>
      <w:r>
        <w:rPr>
          <w:b/>
          <w:color w:val="1B2A4A"/>
          <w:sz w:val="20"/>
        </w:rPr>
        <w:t xml:space="preserve">Türü: </w:t>
      </w:r>
      <w:r>
        <w:rPr>
          <w:sz w:val="20"/>
        </w:rPr>
        <w:t>Grup çalışması ve hands-on kodlama</w:t>
      </w:r>
    </w:p>
    <w:p>
      <w:r>
        <w:rPr>
          <w:b/>
          <w:color w:val="1B2A4A"/>
          <w:sz w:val="20"/>
        </w:rPr>
        <w:t xml:space="preserve">Amacı: </w:t>
      </w:r>
      <w:r>
        <w:rPr>
          <w:sz w:val="20"/>
        </w:rPr>
        <w:t>Bluetooth cihaz keşfi, RFCOMM soket bağlantısı ve veri iletişimini uygulamalı olarak öğrenme</w:t>
      </w:r>
    </w:p>
    <w:p>
      <w:r>
        <w:rPr>
          <w:b/>
          <w:color w:val="1B2A4A"/>
          <w:sz w:val="20"/>
        </w:rPr>
        <w:t xml:space="preserve">Malzemeler: </w:t>
      </w:r>
      <w:r>
        <w:rPr>
          <w:sz w:val="20"/>
        </w:rPr>
        <w:t>Raspberry Pi, PyBluez kütüphanesi, Bluetooth Terminal mobil uygulaması, LED, breadboard</w:t>
      </w:r>
    </w:p>
    <w:p>
      <w:pPr>
        <w:spacing w:before="200"/>
      </w:pPr>
      <w:r>
        <w:rPr>
          <w:b/>
          <w:color w:val="007A7A"/>
          <w:sz w:val="24"/>
        </w:rPr>
        <w:t xml:space="preserve">  Yönerge Adımları</w:t>
      </w:r>
    </w:p>
    <w:p>
      <w:r>
        <w:rPr>
          <w:b/>
          <w:color w:val="007A7A"/>
          <w:sz w:val="20"/>
        </w:rPr>
        <w:t xml:space="preserve">  1. </w:t>
      </w:r>
      <w:r>
        <w:rPr>
          <w:sz w:val="20"/>
        </w:rPr>
        <w:t>bluetoothctl komutu ile Raspberry Pi'nin Bluetooth'unu etkinleştirin, cihaz keşfi yapın ve telefonunuzla eşleştirme gerçekleştirin</w:t>
      </w:r>
    </w:p>
    <w:p>
      <w:r>
        <w:rPr>
          <w:b/>
          <w:color w:val="007A7A"/>
          <w:sz w:val="20"/>
        </w:rPr>
        <w:t xml:space="preserve">  2. </w:t>
      </w:r>
      <w:r>
        <w:rPr>
          <w:sz w:val="20"/>
        </w:rPr>
        <w:t>Python PyBluez ile çevredeki Bluetooth cihazlarını tarayan bir keşif scripti yazın: bluetooth.discover_devices(lookup_names=True)</w:t>
      </w:r>
    </w:p>
    <w:p>
      <w:r>
        <w:rPr>
          <w:b/>
          <w:color w:val="007A7A"/>
          <w:sz w:val="20"/>
        </w:rPr>
        <w:t xml:space="preserve">  3. </w:t>
      </w:r>
      <w:r>
        <w:rPr>
          <w:sz w:val="20"/>
        </w:rPr>
        <w:t>RFCOMM sunucu soketi oluşturun: bluetooth.BluetoothSocket(bluetooth.RFCOMM) ile bağlantı bekleyen bir sunucu yazın; telefondan Bluetooth Terminal ile bağlanın</w:t>
      </w:r>
    </w:p>
    <w:p>
      <w:r>
        <w:rPr>
          <w:b/>
          <w:color w:val="007A7A"/>
          <w:sz w:val="20"/>
        </w:rPr>
        <w:t xml:space="preserve">  4. </w:t>
      </w:r>
      <w:r>
        <w:rPr>
          <w:sz w:val="20"/>
        </w:rPr>
        <w:t>Telefondan gönderilen komutlara göre (LED_ON, LED_OFF) GPIO çıkışlarını kontrol eden Bluetooth sunucu uygulaması geliştirin</w:t>
      </w:r>
    </w:p>
    <w:p>
      <w:r>
        <w:rPr>
          <w:b/>
          <w:color w:val="1B2A4A"/>
          <w:sz w:val="20"/>
        </w:rPr>
        <w:t xml:space="preserve">Öğrenci Rolü: </w:t>
      </w:r>
      <w:r>
        <w:rPr>
          <w:sz w:val="20"/>
        </w:rPr>
        <w:t>bluetoothctl ile cihaz keşfi yapar, Python ile Bluetooth soket uygulaması geliştirir ve telefondan GPIO kontrolü test eder.</w:t>
      </w:r>
    </w:p>
    <w:p>
      <w:r>
        <w:rPr>
          <w:b/>
          <w:color w:val="1B2A4A"/>
          <w:sz w:val="20"/>
        </w:rPr>
        <w:t xml:space="preserve">Öğretmen Rolü: </w:t>
      </w:r>
      <w:r>
        <w:rPr>
          <w:sz w:val="20"/>
        </w:rPr>
        <w:t>Bluetooth protokol yapısını, RFCOMM ve L2CAP arasındaki farkı, eşleştirme güvenliğini ve PyBluez API'sini açıklar.</w:t>
      </w:r>
    </w:p>
    <w:p>
      <w:r>
        <w:rPr>
          <w:b/>
          <w:color w:val="1B2A4A"/>
          <w:sz w:val="20"/>
        </w:rPr>
        <w:t xml:space="preserve">Beklenen Ürün: </w:t>
      </w:r>
      <w:r>
        <w:rPr>
          <w:sz w:val="20"/>
        </w:rPr>
        <w:t>Bluetooth cihaz keşif scripti, RFCOMM sunucu/istemci uygulaması ve telefondan LED kontrol sistemi</w:t>
      </w:r>
    </w:p>
    <w:p>
      <w:pPr>
        <w:spacing w:before="200"/>
      </w:pPr>
      <w:r>
        <w:rPr>
          <w:b/>
          <w:color w:val="007A7A"/>
          <w:sz w:val="24"/>
        </w:rPr>
        <w:t xml:space="preserve">  Araştırma Soruları</w:t>
      </w:r>
    </w:p>
    <w:p>
      <w:r>
        <w:rPr>
          <w:b/>
          <w:color w:val="007A7A"/>
          <w:sz w:val="20"/>
        </w:rPr>
        <w:t xml:space="preserve">  1. </w:t>
      </w:r>
      <w:r>
        <w:rPr>
          <w:sz w:val="20"/>
        </w:rPr>
        <w:t>Bluetooth Classic ile Bluetooth Low Energy (BLE) arasındaki teknik farklar nelerdir? IoT projelerinde neden BLE tercih edilir?</w:t>
      </w:r>
    </w:p>
    <w:p>
      <w:r>
        <w:rPr>
          <w:b/>
          <w:color w:val="1B2A4A"/>
          <w:sz w:val="20"/>
        </w:rPr>
        <w:t xml:space="preserve">Grupla Çalışma Kuralları: </w:t>
      </w:r>
      <w:r>
        <w:rPr>
          <w:sz w:val="20"/>
        </w:rPr>
        <w:t>Her kursiyer en az Bluetooth cihaz keşfi ve RFCOMM üzerinden basit mesaj gönderme/alma uygulaması oluşturmalıdır.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Bluetooth Protokolü</w:t>
            </w:r>
          </w:p>
        </w:tc>
        <w:tc>
          <w:tcPr>
            <w:tcW w:type="dxa" w:w="2409"/>
          </w:tcPr>
          <w:p>
            <w:r>
              <w:rPr>
                <w:sz w:val="18"/>
              </w:rPr>
              <w:t>2.4 GHz frekans bandında çalışan kısa mesafeli kablosuz iletişim teknolojisidir; Classic (BR/EDR) ve Low Energy (BLE) olmak üzere iki ana türü vardır</w:t>
            </w:r>
          </w:p>
        </w:tc>
        <w:tc>
          <w:tcPr>
            <w:tcW w:type="dxa" w:w="2409"/>
          </w:tcPr>
          <w:p>
            <w:r>
              <w:rPr>
                <w:sz w:val="18"/>
              </w:rPr>
              <w:t>Eşleştirme (pairing), profiller (SPP, A2DP, HID), RFCOMM, L2CAP, GATT (BLE)</w:t>
            </w:r>
          </w:p>
        </w:tc>
        <w:tc>
          <w:tcPr>
            <w:tcW w:type="dxa" w:w="2409"/>
          </w:tcPr>
          <w:p>
            <w:r>
              <w:rPr>
                <w:sz w:val="18"/>
              </w:rPr>
              <w:t>Bluetooth Classic: Ses aktarımı, dosya transferi, seri port iletişimi (menzil ~10-100m, veri hızı 1-3 Mbps). BLE: IoT sensörleri, beacon, düşük güç cihazları (çok düşük güç tüketimi, küçük veri paketleri)</w:t>
            </w:r>
          </w:p>
        </w:tc>
      </w:tr>
      <w:tr>
        <w:tc>
          <w:tcPr>
            <w:tcW w:type="dxa" w:w="2409"/>
          </w:tcPr>
          <w:p>
            <w:r>
              <w:rPr>
                <w:sz w:val="18"/>
              </w:rPr>
              <w:t>RFCOMM Protokolü</w:t>
            </w:r>
          </w:p>
        </w:tc>
        <w:tc>
          <w:tcPr>
            <w:tcW w:type="dxa" w:w="2409"/>
          </w:tcPr>
          <w:p>
            <w:r>
              <w:rPr>
                <w:sz w:val="18"/>
              </w:rPr>
              <w:t>Bluetooth üzerinde seri port emülasyonu sağlayan protokoldür; RS-232 seri iletişim davranışını kablosuz olarak taklit eder</w:t>
            </w:r>
          </w:p>
        </w:tc>
        <w:tc>
          <w:tcPr>
            <w:tcW w:type="dxa" w:w="2409"/>
          </w:tcPr>
          <w:p>
            <w:r>
              <w:rPr>
                <w:sz w:val="18"/>
              </w:rPr>
              <w:t>Soket programlama, kanal numarası, SPP (Serial Port Profile), stream tabanlı</w:t>
            </w:r>
          </w:p>
        </w:tc>
        <w:tc>
          <w:tcPr>
            <w:tcW w:type="dxa" w:w="2409"/>
          </w:tcPr>
          <w:p>
            <w:r>
              <w:rPr>
                <w:sz w:val="18"/>
              </w:rPr>
              <w:t>bluetooth.BluetoothSocket(bluetooth.RFCOMM) ile soket oluşturulur; server_sock.bind(('', port)) ile port atanır; client_sock, addr = server_sock.accept() ile bağlantı kabul edilir; data = client_sock.recv(1024) ile veri alınır</w:t>
            </w:r>
          </w:p>
        </w:tc>
      </w:tr>
      <w:tr>
        <w:tc>
          <w:tcPr>
            <w:tcW w:type="dxa" w:w="2409"/>
          </w:tcPr>
          <w:p>
            <w:r>
              <w:rPr>
                <w:sz w:val="18"/>
              </w:rPr>
              <w:t>PyBluez Kütüphanesi</w:t>
            </w:r>
          </w:p>
        </w:tc>
        <w:tc>
          <w:tcPr>
            <w:tcW w:type="dxa" w:w="2409"/>
          </w:tcPr>
          <w:p>
            <w:r>
              <w:rPr>
                <w:sz w:val="18"/>
              </w:rPr>
              <w:t>Python için Bluetooth programlama kütüphanesidir; cihaz keşfi, soket bağlantısı, veri transferi ve servis kayıt işlemlerini sağlar</w:t>
            </w:r>
          </w:p>
        </w:tc>
        <w:tc>
          <w:tcPr>
            <w:tcW w:type="dxa" w:w="2409"/>
          </w:tcPr>
          <w:p>
            <w:r>
              <w:rPr>
                <w:sz w:val="18"/>
              </w:rPr>
              <w:t>bluetooth.discover_devices(), BluetoothSocket, advertise_service(), find_service()</w:t>
            </w:r>
          </w:p>
        </w:tc>
        <w:tc>
          <w:tcPr>
            <w:tcW w:type="dxa" w:w="2409"/>
          </w:tcPr>
          <w:p>
            <w:r>
              <w:rPr>
                <w:sz w:val="18"/>
              </w:rPr>
              <w:t>import bluetooth; devices = bluetooth.discover_devices(lookup_names=True); for addr, name in devices: print(f'{name}: {addr}') komutuyla çevredeki tüm Bluetooth cihazları listelenir</w:t>
            </w:r>
          </w:p>
        </w:tc>
      </w:tr>
      <w:tr>
        <w:tc>
          <w:tcPr>
            <w:tcW w:type="dxa" w:w="2409"/>
          </w:tcPr>
          <w:p>
            <w:r>
              <w:rPr>
                <w:sz w:val="18"/>
              </w:rPr>
              <w:t>BLE (Bluetooth Low Energy)</w:t>
            </w:r>
          </w:p>
        </w:tc>
        <w:tc>
          <w:tcPr>
            <w:tcW w:type="dxa" w:w="2409"/>
          </w:tcPr>
          <w:p>
            <w:r>
              <w:rPr>
                <w:sz w:val="18"/>
              </w:rPr>
              <w:t>Düşük güç tüketimi için optimize edilmiş Bluetooth protokolüdür; IoT sensörleri, beacon ve giyilebilir cihazlarda kullanılır</w:t>
            </w:r>
          </w:p>
        </w:tc>
        <w:tc>
          <w:tcPr>
            <w:tcW w:type="dxa" w:w="2409"/>
          </w:tcPr>
          <w:p>
            <w:r>
              <w:rPr>
                <w:sz w:val="18"/>
              </w:rPr>
              <w:t>GATT (Generic Attribute Profile), Service, Characteristic, UUID, Advertisement</w:t>
            </w:r>
          </w:p>
        </w:tc>
        <w:tc>
          <w:tcPr>
            <w:tcW w:type="dxa" w:w="2409"/>
          </w:tcPr>
          <w:p>
            <w:r>
              <w:rPr>
                <w:sz w:val="18"/>
              </w:rPr>
              <w:t>BLE cihazı (örn: sıcaklık sensörü) veriyi bir Characteristic olarak yayınlar; Raspberry Pi bu characteristic'i okuyarak sensör değerini alır. Pil ömrü: BLE ile yıllar, Classic ile saatler</w:t>
            </w:r>
          </w:p>
        </w:tc>
      </w:tr>
    </w:tbl>
    <w:p/>
    <w:p>
      <w:pPr>
        <w:spacing w:before="200"/>
      </w:pPr>
      <w:r>
        <w:rPr>
          <w:b/>
          <w:color w:val="E65C00"/>
          <w:sz w:val="24"/>
        </w:rPr>
        <w:t xml:space="preserve">  Konu Anlatımı</w:t>
      </w:r>
    </w:p>
    <w:p>
      <w:r>
        <w:rPr>
          <w:sz w:val="20"/>
        </w:rPr>
        <w:t>Bluetooth Teknolojisi Temelleri: Bluetooth, Ericsson tarafından 1994'te geliştirilmiş ve IEEE 802.15.1 standardı olarak tanımlanmış kısa mesafeli kablosuz iletişim teknolojisidir. 2.4 GHz ISM bandında çalışır. Frekans atlamalı yayılım (FHSS) kullanarak girişimi azaltır. Sürümler: Bluetooth 2.0 (EDR - Enhanced Data Rate: 3 Mbps), 4.0 (BLE eklendi), 5.0 (4x menzil, 2x hız BLE için). Raspberry Pi 3 ve sonrası modellerde dahili Bluetooth modülü bulunur. hciconfig komutu ile Bluetooth adaptörü kontrol edilir. bluetoothctl ile interaktif Bluetooth yönetimi yapılır: power on, scan on, pair, trust, connect.</w:t>
      </w:r>
    </w:p>
    <w:p>
      <w:r>
        <w:rPr>
          <w:sz w:val="20"/>
        </w:rPr>
        <w:t>RFCOMM ve Soket Programlama: RFCOMM (Radio Frequency Communication) Bluetooth üzerinde güvenilir, sıralı, akış tabanlı veri iletişimi sağlar. TCP/IP soketlerine benzer yapıda çalışır. Sunucu tarafı: 1) Soket oluştur: server_sock = bluetooth.BluetoothSocket(bluetooth.RFCOMM). 2) Bağla: server_sock.bind(('', bluetooth.PORT_ANY)). 3) Dinle: server_sock.listen(1). 4) Servisi kaydet: bluetooth.advertise_service(server_sock, 'GPIOKontrol', service_id=uuid). 5) Bağlantı bekle: client_sock, client_info = server_sock.accept(). 6) Veri al: data = client_sock.recv(1024). İstemci tarafı (Python veya mobil uygulama): Cihaz keşfi &gt; Servis arama &gt; Bağlantı kurma &gt; Veri gönderme/alma.</w:t>
      </w:r>
    </w:p>
    <w:p>
      <w:r>
        <w:rPr>
          <w:sz w:val="20"/>
        </w:rPr>
        <w:t>Mobil Cihaz Entegrasyonu: Telefondan Raspberry Pi'ye Bluetooth ile bağlanma yöntemleri: 1) Bluetooth Terminal uygulaması: Android için 'Serial Bluetooth Terminal' uygulaması ile RFCOMM bağlantısı kurulur ve metin komutları gönderilir (LED_ON, LED_OFF, SICAKLIK_OKU). 2) Özel mobil uygulama: MIT App Inventor veya Flutter ile Bluetooth kontrol uygulaması geliştirilebilir. 3) Komut protokolü tasarımı: Basit metin komutları (LED:18:ON) veya JSON formatı ({'pin': 18, 'action': 'on'}) ile yapılandırılmış iletişim. Raspberry Pi sunucu kodu: Gelen komutu ayrıştır &gt; GPIO işlemini gerçekleştir &gt; Sonucu geri gönder. Örnek: data='LED:18:ON' &gt; pin=18, action='on' &gt; GPIO.output(18, True) &gt; client_sock.send('OK:LED18:ON').</w:t>
      </w:r>
    </w:p>
    <w:p>
      <w:r>
        <w:rPr>
          <w:sz w:val="20"/>
        </w:rPr>
        <w:t>Bluetooth Güvenliği ve BLE Uygulamaları: Bluetooth güvenlik mekanizmaları: Eşleştirme (pairing) - PIN kodu veya Secure Simple Pairing (SSP). Şifreleme - AES-CCM (BLE) veya E0 (Classic). Yetkilendirme - güvenilir cihaz listesi. Güvenlik riskleri: Bluejacking (istenmeyen mesaj gönderme), Bluesnarfing (yetkisiz veri erişimi), BlueBorne (uzaktan kod çalıştırma). Önlemler: Bluetooth'u kullanılmadığında kapatın, keşfedilebilir modu sınırlayın, güncel firmware kullanın. BLE uygulamaları: bleak kütüphanesi ile BLE cihaz tarama ve characteristic okuma. iBeacon/Eddystone beacon algılama. BLE sensör verisi okuma (örn: sıcaklık, kalp atış hızı).</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Bluetooth cihaz keşfi ve RFCOMM sunucu</w:t>
            </w:r>
          </w:p>
        </w:tc>
        <w:tc>
          <w:tcPr>
            <w:tcW w:type="dxa" w:w="3213"/>
          </w:tcPr>
          <w:p>
            <w:r>
              <w:rPr>
                <w:sz w:val="18"/>
              </w:rPr>
              <w:t>Cihaz keşfi:</w:t>
              <w:br/>
              <w:t>import bluetooth</w:t>
              <w:br/>
              <w:t>devices = bluetooth.discover_devices(duration=8, lookup_names=True)</w:t>
              <w:br/>
              <w:t>for addr, name in devices:</w:t>
              <w:br/>
              <w:t xml:space="preserve">    print(f'Cihaz: {name} - Adres: {addr}')</w:t>
              <w:br/>
              <w:br/>
              <w:t>RFCOMM Sunucu:</w:t>
              <w:br/>
              <w:t>server_sock = bluetooth.BluetoothSocket(bluetooth.RFCOMM)</w:t>
              <w:br/>
              <w:t>server_sock.bind(('', bluetooth.PORT_ANY))</w:t>
              <w:br/>
              <w:t>server_sock.listen(1)</w:t>
              <w:br/>
              <w:t>print('Baglanti bekleniyor...')</w:t>
              <w:br/>
              <w:t>client_sock, addr = server_sock.accept()</w:t>
              <w:br/>
              <w:t>print(f'Baglanti: {addr}')</w:t>
              <w:br/>
              <w:t>while True:</w:t>
              <w:br/>
              <w:t xml:space="preserve">    data = client_sock.recv(1024).decode()</w:t>
              <w:br/>
              <w:t xml:space="preserve">    if data == 'quit': break</w:t>
              <w:br/>
              <w:t xml:space="preserve">    print(f'Gelen: {data}')</w:t>
              <w:br/>
              <w:t xml:space="preserve">    client_sock.send(f'Alindi: {data}')</w:t>
            </w:r>
          </w:p>
        </w:tc>
        <w:tc>
          <w:tcPr>
            <w:tcW w:type="dxa" w:w="3213"/>
          </w:tcPr>
          <w:p>
            <w:r>
              <w:rPr>
                <w:sz w:val="18"/>
              </w:rPr>
              <w:t>PyBluez ile birkaç satır kodla Bluetooth cihaz keşfi ve çift yönlü veri iletişimi sağlanır</w:t>
            </w:r>
          </w:p>
        </w:tc>
      </w:tr>
      <w:tr>
        <w:tc>
          <w:tcPr>
            <w:tcW w:type="dxa" w:w="3213"/>
          </w:tcPr>
          <w:p>
            <w:r>
              <w:rPr>
                <w:sz w:val="18"/>
              </w:rPr>
              <w:t>Telefondan LED kontrol uygulaması</w:t>
            </w:r>
          </w:p>
        </w:tc>
        <w:tc>
          <w:tcPr>
            <w:tcW w:type="dxa" w:w="3213"/>
          </w:tcPr>
          <w:p>
            <w:r>
              <w:rPr>
                <w:sz w:val="18"/>
              </w:rPr>
              <w:t>import bluetooth, RPi.GPIO as GPIO</w:t>
              <w:br/>
              <w:t>GPIO.setmode(GPIO.BCM); GPIO.setup(18, GPIO.OUT)</w:t>
              <w:br/>
              <w:t>server_sock = bluetooth.BluetoothSocket(bluetooth.RFCOMM)</w:t>
              <w:br/>
              <w:t>server_sock.bind(('', 1)); server_sock.listen(1)</w:t>
              <w:br/>
              <w:t>print('Telefon baglantisi bekleniyor...')</w:t>
              <w:br/>
              <w:t>client_sock, addr = server_sock.accept()</w:t>
              <w:br/>
              <w:t>while True:</w:t>
              <w:br/>
              <w:t xml:space="preserve">    cmd = client_sock.recv(1024).decode().strip()</w:t>
              <w:br/>
              <w:t xml:space="preserve">    if cmd == 'LED_ON':</w:t>
              <w:br/>
              <w:t xml:space="preserve">        GPIO.output(18, True)</w:t>
              <w:br/>
              <w:t xml:space="preserve">        client_sock.send('LED acildi')</w:t>
              <w:br/>
              <w:t xml:space="preserve">    elif cmd == 'LED_OFF':</w:t>
              <w:br/>
              <w:t xml:space="preserve">        GPIO.output(18, False)</w:t>
              <w:br/>
              <w:t xml:space="preserve">        client_sock.send('LED kapandi')</w:t>
              <w:br/>
              <w:t xml:space="preserve">    elif cmd == 'DURUM':</w:t>
              <w:br/>
              <w:t xml:space="preserve">        d = 'Acik' if GPIO.input(18) else 'Kapali'</w:t>
              <w:br/>
              <w:t xml:space="preserve">        client_sock.send(f'LED: {d}')</w:t>
            </w:r>
          </w:p>
        </w:tc>
        <w:tc>
          <w:tcPr>
            <w:tcW w:type="dxa" w:w="3213"/>
          </w:tcPr>
          <w:p>
            <w:r>
              <w:rPr>
                <w:sz w:val="18"/>
              </w:rPr>
              <w:t>Bluetooth Terminal uygulamasından LED_ON/LED_OFF komutları göndererek telefondan Raspberry Pi LED kontrolü sağlanır</w:t>
            </w:r>
          </w:p>
        </w:tc>
      </w:tr>
      <w:tr>
        <w:tc>
          <w:tcPr>
            <w:tcW w:type="dxa" w:w="3213"/>
          </w:tcPr>
          <w:p>
            <w:r>
              <w:rPr>
                <w:sz w:val="18"/>
              </w:rPr>
              <w:t>Bluetooth + sensör veri aktarımı</w:t>
            </w:r>
          </w:p>
        </w:tc>
        <w:tc>
          <w:tcPr>
            <w:tcW w:type="dxa" w:w="3213"/>
          </w:tcPr>
          <w:p>
            <w:r>
              <w:rPr>
                <w:sz w:val="18"/>
              </w:rPr>
              <w:t>import bluetooth, Adafruit_DHT, json</w:t>
              <w:br/>
              <w:t>sensor = Adafruit_DHT.DHT22; pin = 4</w:t>
              <w:br/>
              <w:t>server_sock = bluetooth.BluetoothSocket(bluetooth.RFCOMM)</w:t>
              <w:br/>
              <w:t>server_sock.bind(('', 1)); server_sock.listen(1)</w:t>
              <w:br/>
              <w:t>client_sock, addr = server_sock.accept()</w:t>
              <w:br/>
              <w:t>while True:</w:t>
              <w:br/>
              <w:t xml:space="preserve">    cmd = client_sock.recv(1024).decode().strip()</w:t>
              <w:br/>
              <w:t xml:space="preserve">    if cmd == 'SENSOR_OKU':</w:t>
              <w:br/>
              <w:t xml:space="preserve">        nem, sicaklik = Adafruit_DHT.read_retry(sensor, pin)</w:t>
              <w:br/>
              <w:t xml:space="preserve">        veri = json.dumps({'sicaklik': round(sicaklik,1), 'nem': round(nem,1)})</w:t>
              <w:br/>
              <w:t xml:space="preserve">        client_sock.send(veri)</w:t>
              <w:br/>
              <w:t xml:space="preserve">    elif cmd == 'quit': break</w:t>
              <w:br/>
              <w:t>Telefondan SENSOR_OKU komutu gönderildiğinde JSON formatında sensör verisi döner: {'sicaklik': 25.3, 'nem': 58.7}</w:t>
            </w:r>
          </w:p>
        </w:tc>
        <w:tc>
          <w:tcPr>
            <w:tcW w:type="dxa" w:w="3213"/>
          </w:tcPr>
          <w:p>
            <w:r>
              <w:rPr>
                <w:sz w:val="18"/>
              </w:rPr>
              <w:t>Bluetooth üzerinden JSON formatında sensör verisi aktarımı, mobil uygulama entegrasyonunun temelini oluşturur</w:t>
            </w:r>
          </w:p>
        </w:tc>
      </w:tr>
    </w:tbl>
    <w:p/>
    <w:p>
      <w:pPr>
        <w:spacing w:before="200"/>
      </w:pPr>
      <w:r>
        <w:rPr>
          <w:b/>
          <w:color w:val="E65C00"/>
          <w:sz w:val="24"/>
        </w:rPr>
        <w:t xml:space="preserve">  Görseller ve Tablolar</w:t>
      </w:r>
    </w:p>
    <w:p>
      <w:pPr>
        <w:pStyle w:val="ListBullet"/>
      </w:pPr>
      <w:r>
        <w:rPr>
          <w:sz w:val="20"/>
        </w:rPr>
        <w:t>Bluetooth protokol yığını diyagramı (RFCOMM, L2CAP, HCI katmanları)</w:t>
      </w:r>
    </w:p>
    <w:p>
      <w:pPr>
        <w:pStyle w:val="ListBullet"/>
      </w:pPr>
      <w:r>
        <w:rPr>
          <w:sz w:val="20"/>
        </w:rPr>
        <w:t>Telefon-Raspberry Pi Bluetooth iletişim akış şeması</w:t>
      </w:r>
    </w:p>
    <w:p>
      <w:pPr>
        <w:spacing w:before="200"/>
      </w:pPr>
      <w:r>
        <w:rPr>
          <w:b/>
          <w:color w:val="E65C00"/>
          <w:sz w:val="24"/>
        </w:rPr>
        <w:t xml:space="preserve">  Analoji ve Benzetmeler</w:t>
      </w:r>
    </w:p>
    <w:p>
      <w:r>
        <w:rPr>
          <w:b/>
          <w:color w:val="E65C00"/>
          <w:sz w:val="20"/>
        </w:rPr>
        <w:t xml:space="preserve">  1. </w:t>
      </w:r>
      <w:r>
        <w:rPr>
          <w:sz w:val="20"/>
        </w:rPr>
        <w:t>Bluetooth RFCOMM = İki teneke kutu arasına gerilen ip telefon gibidir: İki cihaz arasında doğrudan, güvenilir bir iletişim kanalı oluşturur. Bluetooth pairing = Kapı anahtarı paylaşımı: İki cihaz ortak bir güvenlik anahtarı oluşturarak birbirlerini tanır</w:t>
      </w:r>
    </w:p>
    <w:p>
      <w:pPr>
        <w:spacing w:before="200"/>
      </w:pPr>
      <w:r>
        <w:rPr>
          <w:b/>
          <w:color w:val="E65C00"/>
          <w:sz w:val="24"/>
        </w:rPr>
        <w:t xml:space="preserve">  Öğrenci Soru-Cevap</w:t>
      </w:r>
    </w:p>
    <w:p>
      <w:pPr>
        <w:pStyle w:val="ListBullet"/>
      </w:pPr>
      <w:r>
        <w:rPr>
          <w:sz w:val="20"/>
        </w:rPr>
        <w:t>Bluetooth Classic ile BLE arasındaki temel farklar nelerdir?</w:t>
      </w:r>
    </w:p>
    <w:p>
      <w:pPr>
        <w:pStyle w:val="ListBullet"/>
      </w:pPr>
      <w:r>
        <w:rPr>
          <w:sz w:val="20"/>
        </w:rPr>
        <w:t>RFCOMM soket programlama TCP soket programlamaya nasıl benzer?</w:t>
      </w:r>
    </w:p>
    <w:p>
      <w:pPr>
        <w:pStyle w:val="ListBullet"/>
      </w:pPr>
      <w:r>
        <w:rPr>
          <w:sz w:val="20"/>
        </w:rPr>
        <w:t>Bluetooth güvenlik riskleri nelerdir ve nasıl önlenir?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"Bluetooth Tabanlı Akıllı Kontrol Sistemi"</w:t>
      </w:r>
    </w:p>
    <w:p>
      <w:r>
        <w:rPr>
          <w:b/>
          <w:color w:val="1B2A4A"/>
          <w:sz w:val="20"/>
        </w:rPr>
        <w:t xml:space="preserve">Türü: </w:t>
      </w:r>
      <w:r>
        <w:rPr>
          <w:sz w:val="20"/>
        </w:rPr>
        <w:t>Bireysel proje ve grup değerlendirmesi</w:t>
      </w:r>
    </w:p>
    <w:p>
      <w:r>
        <w:rPr>
          <w:b/>
          <w:color w:val="1B2A4A"/>
          <w:sz w:val="20"/>
        </w:rPr>
        <w:t xml:space="preserve">Amacı: </w:t>
      </w:r>
      <w:r>
        <w:rPr>
          <w:sz w:val="20"/>
        </w:rPr>
        <w:t>Bluetooth iletişimi ile mobil cihazdan donanım kontrolü ve sensör verisi okuma becerisi kazandırma</w:t>
      </w:r>
    </w:p>
    <w:p>
      <w:pPr>
        <w:spacing w:before="200"/>
      </w:pPr>
      <w:r>
        <w:rPr>
          <w:b/>
          <w:color w:val="6A1B9A"/>
          <w:sz w:val="24"/>
        </w:rPr>
        <w:t xml:space="preserve">  Yönerge Adımları</w:t>
      </w:r>
    </w:p>
    <w:p>
      <w:r>
        <w:rPr>
          <w:b/>
          <w:color w:val="6A1B9A"/>
          <w:sz w:val="20"/>
        </w:rPr>
        <w:t xml:space="preserve">  1. </w:t>
      </w:r>
      <w:r>
        <w:rPr>
          <w:sz w:val="20"/>
        </w:rPr>
        <w:t>Raspberry Pi'nin Bluetooth modülünü yapılandırın (bluetoothctl ile keşfedilebilir mod, eşleştirme) ve telefonla bağlantı test edin</w:t>
      </w:r>
    </w:p>
    <w:p>
      <w:r>
        <w:rPr>
          <w:b/>
          <w:color w:val="6A1B9A"/>
          <w:sz w:val="20"/>
        </w:rPr>
        <w:t xml:space="preserve">  2. </w:t>
      </w:r>
      <w:r>
        <w:rPr>
          <w:sz w:val="20"/>
        </w:rPr>
        <w:t>RFCOMM sunucu uygulaması yazın: Telefondan gelen komutları (LED_ON, LED_OFF, FAN_ON, FAN_OFF) ayrıştıran ve ilgili GPIO pinlerini kontrol eden program</w:t>
      </w:r>
    </w:p>
    <w:p>
      <w:r>
        <w:rPr>
          <w:b/>
          <w:color w:val="6A1B9A"/>
          <w:sz w:val="20"/>
        </w:rPr>
        <w:t xml:space="preserve">  3. </w:t>
      </w:r>
      <w:r>
        <w:rPr>
          <w:sz w:val="20"/>
        </w:rPr>
        <w:t>Sensör verisi okuma özelliği ekleyin: SENSOR komutu geldiğinde sıcaklık/nem okuyan ve JSON formatında telefonla geri gönderen fonksiyon</w:t>
      </w:r>
    </w:p>
    <w:p>
      <w:r>
        <w:rPr>
          <w:b/>
          <w:color w:val="6A1B9A"/>
          <w:sz w:val="20"/>
        </w:rPr>
        <w:t xml:space="preserve">  4. </w:t>
      </w:r>
      <w:r>
        <w:rPr>
          <w:sz w:val="20"/>
        </w:rPr>
        <w:t>Komut protokolü belgesini oluşturun: Tüm desteklenen komutları, parametreleri ve yanıt formatlarını dokümante edin</w:t>
      </w:r>
    </w:p>
    <w:p>
      <w:r>
        <w:rPr>
          <w:b/>
          <w:color w:val="1B2A4A"/>
          <w:sz w:val="20"/>
        </w:rPr>
        <w:t xml:space="preserve">Beklenen Ürün: </w:t>
      </w:r>
      <w:r>
        <w:rPr>
          <w:sz w:val="20"/>
        </w:rPr>
        <w:t>Çalışan Bluetooth GPIO kontrol sistemi, komut protokolü belgesi ve kullanım kılavuzu</w:t>
      </w:r>
    </w:p>
    <w:p>
      <w:pPr>
        <w:spacing w:before="200"/>
      </w:pPr>
      <w:r>
        <w:rPr>
          <w:b/>
          <w:color w:val="6A1B9A"/>
          <w:sz w:val="24"/>
        </w:rPr>
        <w:t xml:space="preserve">  Transfer Soruları</w:t>
      </w:r>
    </w:p>
    <w:p>
      <w:r>
        <w:rPr>
          <w:b/>
          <w:color w:val="6A1B9A"/>
          <w:sz w:val="20"/>
        </w:rPr>
        <w:t xml:space="preserve">  1. </w:t>
      </w:r>
      <w:r>
        <w:rPr>
          <w:sz w:val="20"/>
        </w:rPr>
        <w:t>Bluetooth iletişimi bilgisi giyilebilir teknoloji, akıllı ev kontrolü, endüstriyel kablosuz iletişim ve mobil uygulama geliştirmede kullanılır.</w:t>
      </w:r>
    </w:p>
    <w:p>
      <w:r>
        <w:rPr>
          <w:b/>
          <w:color w:val="1B2A4A"/>
          <w:sz w:val="20"/>
        </w:rPr>
        <w:t xml:space="preserve">İlişkili Disiplinler: </w:t>
      </w:r>
      <w:r>
        <w:rPr>
          <w:sz w:val="20"/>
        </w:rPr>
        <w:t>Kablosuz iletişim (Bluetooth), gömülü programlama (GPIO), mobil geliştirme (uygulama entegrasyonu), protokol tasarımı (komut formatı)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Bluetooth'un menzili sınırlıdır (~10m). Kullanıcı menzil dışına çıktığında bağlantı kopar. Bağlantı koptuğunda GPIO pinlerinin durumu ne olmalıdır ve yeniden bağlantı nasıl yönetilmelidir?</w:t>
            </w:r>
          </w:p>
        </w:tc>
      </w:tr>
    </w:tbl>
    <w:p/>
    <w:p>
      <w:r>
        <w:rPr>
          <w:b/>
          <w:color w:val="1B2A4A"/>
          <w:sz w:val="20"/>
        </w:rPr>
        <w:t xml:space="preserve">Yaratıcı Görev: </w:t>
      </w:r>
      <w:r>
        <w:rPr>
          <w:sz w:val="20"/>
        </w:rPr>
        <w:t>Bluetooth beaconları kullanarak kapalı alan konumlandırma (indoor positioning) sistemi tasarlasanız, bir müzede ziyaretçilerin konumunu nasıl takip eder ve yakınlarındaki eserler hakkında bilgi gönderirdiniz?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Bluetooth iletişim protokolü ve türleri (Classic/BLE) anlaşıldı mı?</w:t>
      </w:r>
    </w:p>
    <w:p>
      <w:r>
        <w:rPr>
          <w:sz w:val="20"/>
        </w:rPr>
        <w:t xml:space="preserve">  ☐  PyBluez ile RFCOMM soket bağlantısı kurulabiliyor mu?</w:t>
      </w:r>
    </w:p>
    <w:p>
      <w:r>
        <w:rPr>
          <w:sz w:val="20"/>
        </w:rPr>
        <w:t xml:space="preserve">  ☐  Telefondan Bluetooth ile GPIO kontrolü başarıyla gerçekleştirilebildi mi?</w:t>
      </w:r>
    </w:p>
    <w:p>
      <w:pPr>
        <w:spacing w:before="200"/>
      </w:pPr>
      <w:r>
        <w:rPr>
          <w:b/>
          <w:color w:val="2E7D32"/>
          <w:sz w:val="24"/>
        </w:rPr>
        <w:t xml:space="preserve">  Öz Değerlendirme Soruları</w:t>
      </w:r>
    </w:p>
    <w:p>
      <w:r>
        <w:rPr>
          <w:b/>
          <w:color w:val="2E7D32"/>
          <w:sz w:val="20"/>
        </w:rPr>
        <w:t xml:space="preserve">  1. </w:t>
      </w:r>
      <w:r>
        <w:rPr>
          <w:sz w:val="20"/>
        </w:rPr>
        <w:t>RFCOMM protokolü ne işe yarar ve TCP soketlerine nasıl benzer?</w:t>
      </w:r>
    </w:p>
    <w:p>
      <w:r>
        <w:rPr>
          <w:b/>
          <w:color w:val="2E7D32"/>
          <w:sz w:val="20"/>
        </w:rPr>
        <w:t xml:space="preserve">  2. </w:t>
      </w:r>
      <w:r>
        <w:rPr>
          <w:sz w:val="20"/>
        </w:rPr>
        <w:t>PyBluez ile Bluetooth cihaz keşfi nasıl yapılır?</w:t>
      </w:r>
    </w:p>
    <w:p>
      <w:r>
        <w:rPr>
          <w:b/>
          <w:color w:val="2E7D32"/>
          <w:sz w:val="20"/>
        </w:rPr>
        <w:t xml:space="preserve">  3. </w:t>
      </w:r>
      <w:r>
        <w:rPr>
          <w:sz w:val="20"/>
        </w:rPr>
        <w:t>Bluetooth güvenliğinde eşleştirme (pairing) sürecinin önemi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Bluetooth RFCOMM protokolünün temel işlevi nedir?</w:t>
            </w:r>
          </w:p>
        </w:tc>
        <w:tc>
          <w:tcPr>
            <w:tcW w:type="dxa" w:w="3213"/>
          </w:tcPr>
          <w:p>
            <w:r>
              <w:rPr>
                <w:sz w:val="18"/>
              </w:rPr>
              <w:t>A) Ses aktarımı  B) Seri port emülasyonu  C) Dosya paylaşımı  D) İnternet erişimi</w:t>
            </w:r>
          </w:p>
        </w:tc>
        <w:tc>
          <w:tcPr>
            <w:tcW w:type="dxa" w:w="3213"/>
          </w:tcPr>
          <w:p>
            <w:r>
              <w:rPr>
                <w:sz w:val="18"/>
              </w:rPr>
              <w:t>B</w:t>
            </w:r>
          </w:p>
        </w:tc>
      </w:tr>
      <w:tr>
        <w:tc>
          <w:tcPr>
            <w:tcW w:type="dxa" w:w="3213"/>
          </w:tcPr>
          <w:p>
            <w:r>
              <w:rPr>
                <w:sz w:val="18"/>
              </w:rPr>
              <w:t>PyBluez ile çevredeki Bluetooth cihazlarını taramak için hangi fonksiyon kullanılır?</w:t>
            </w:r>
          </w:p>
        </w:tc>
        <w:tc>
          <w:tcPr>
            <w:tcW w:type="dxa" w:w="3213"/>
          </w:tcPr>
          <w:p>
            <w:r>
              <w:rPr>
                <w:sz w:val="18"/>
              </w:rPr>
              <w:t>A) bluetooth.scan()  B) bluetooth.discover_devices()  C) bluetooth.search()  D) bluetooth.find_all()</w:t>
            </w:r>
          </w:p>
        </w:tc>
        <w:tc>
          <w:tcPr>
            <w:tcW w:type="dxa" w:w="3213"/>
          </w:tcPr>
          <w:p>
            <w:r>
              <w:rPr>
                <w:sz w:val="18"/>
              </w:rPr>
              <w:t>B</w:t>
            </w:r>
          </w:p>
        </w:tc>
      </w:tr>
      <w:tr>
        <w:tc>
          <w:tcPr>
            <w:tcW w:type="dxa" w:w="3213"/>
          </w:tcPr>
          <w:p>
            <w:r>
              <w:rPr>
                <w:sz w:val="18"/>
              </w:rPr>
              <w:t>Bluetooth Low Energy (BLE) hangi uygulama türü için optimize edilmiştir?</w:t>
            </w:r>
          </w:p>
        </w:tc>
        <w:tc>
          <w:tcPr>
            <w:tcW w:type="dxa" w:w="3213"/>
          </w:tcPr>
          <w:p>
            <w:r>
              <w:rPr>
                <w:sz w:val="18"/>
              </w:rPr>
              <w:t>A) Video aktarımı  B) Büyük dosya transferi  C) Düşük güç tüketimli IoT sensörleri  D) Yüksek hızlı veri aktarımı</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Bluetooth ve Wi-Fi ikisi de kablosuz iletişim sağlar. IoT projelerinde hangisinin tercih edilmesi gerektiği neye bağlıdır? Her ikisini de aynı projede kullanmak anlamlı olabilir mi?</w:t>
      </w:r>
    </w:p>
    <w:p>
      <w:r>
        <w:rPr>
          <w:b/>
          <w:color w:val="2E7D32"/>
          <w:sz w:val="20"/>
        </w:rPr>
        <w:t>Eleştirel Düşünme:</w:t>
      </w:r>
    </w:p>
    <w:p>
      <w:r>
        <w:rPr>
          <w:b/>
          <w:color w:val="2E7D32"/>
          <w:sz w:val="20"/>
        </w:rPr>
        <w:t xml:space="preserve">  1. </w:t>
      </w:r>
      <w:r>
        <w:rPr>
          <w:sz w:val="20"/>
        </w:rPr>
        <w:t>Bluetooth cihaz takibi (device tracking) gizlilik açısından ne kadar risklidir? BLE beaconları ile kişilerin konumlarının izlenmesi etik midir?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"Bluetooth GPIO Kontrol Uygulaması"</w:t>
      </w:r>
    </w:p>
    <w:p>
      <w:r>
        <w:rPr>
          <w:b/>
          <w:color w:val="1B2A4A"/>
          <w:sz w:val="20"/>
        </w:rPr>
        <w:t xml:space="preserve">Hedef: </w:t>
      </w:r>
      <w:r>
        <w:rPr>
          <w:sz w:val="20"/>
        </w:rPr>
        <w:t>Bluetooth cihaz keşfi, RFCOMM bağlantısı ve telefondan GPIO kontrolü gerçekleştirme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bluetoothctl ile Raspberry Pi Bluetooth'unu etkinleştirin ve telefonla eşleştirme yapın</w:t>
            </w:r>
          </w:p>
        </w:tc>
        <w:tc>
          <w:tcPr>
            <w:tcW w:type="dxa" w:w="3213"/>
          </w:tcPr>
          <w:p>
            <w:r>
              <w:rPr>
                <w:sz w:val="18"/>
              </w:rPr>
              <w:t>5 dk</w:t>
            </w:r>
          </w:p>
        </w:tc>
      </w:tr>
      <w:tr>
        <w:tc>
          <w:tcPr>
            <w:tcW w:type="dxa" w:w="3213"/>
          </w:tcPr>
          <w:p>
            <w:r>
              <w:rPr>
                <w:sz w:val="18"/>
              </w:rPr>
              <w:t>2</w:t>
            </w:r>
          </w:p>
        </w:tc>
        <w:tc>
          <w:tcPr>
            <w:tcW w:type="dxa" w:w="3213"/>
          </w:tcPr>
          <w:p>
            <w:r>
              <w:rPr>
                <w:sz w:val="18"/>
              </w:rPr>
              <w:t>PyBluez ile cihaz keşif scripti yazın ve çevredeki Bluetooth cihazlarını listeleyin</w:t>
            </w:r>
          </w:p>
        </w:tc>
        <w:tc>
          <w:tcPr>
            <w:tcW w:type="dxa" w:w="3213"/>
          </w:tcPr>
          <w:p>
            <w:r>
              <w:rPr>
                <w:sz w:val="18"/>
              </w:rPr>
              <w:t>5 dk</w:t>
            </w:r>
          </w:p>
        </w:tc>
      </w:tr>
      <w:tr>
        <w:tc>
          <w:tcPr>
            <w:tcW w:type="dxa" w:w="3213"/>
          </w:tcPr>
          <w:p>
            <w:r>
              <w:rPr>
                <w:sz w:val="18"/>
              </w:rPr>
              <w:t>3</w:t>
            </w:r>
          </w:p>
        </w:tc>
        <w:tc>
          <w:tcPr>
            <w:tcW w:type="dxa" w:w="3213"/>
          </w:tcPr>
          <w:p>
            <w:r>
              <w:rPr>
                <w:sz w:val="18"/>
              </w:rPr>
              <w:t>RFCOMM sunucu oluşturun ve telefonun Bluetooth Terminal uygulamasından metin mesajı alın/gönderin</w:t>
            </w:r>
          </w:p>
        </w:tc>
        <w:tc>
          <w:tcPr>
            <w:tcW w:type="dxa" w:w="3213"/>
          </w:tcPr>
          <w:p>
            <w:r>
              <w:rPr>
                <w:sz w:val="18"/>
              </w:rPr>
              <w:t>5 dk</w:t>
            </w:r>
          </w:p>
        </w:tc>
      </w:tr>
      <w:tr>
        <w:tc>
          <w:tcPr>
            <w:tcW w:type="dxa" w:w="3213"/>
          </w:tcPr>
          <w:p>
            <w:r>
              <w:rPr>
                <w:sz w:val="18"/>
              </w:rPr>
              <w:t>4</w:t>
            </w:r>
          </w:p>
        </w:tc>
        <w:tc>
          <w:tcPr>
            <w:tcW w:type="dxa" w:w="3213"/>
          </w:tcPr>
          <w:p>
            <w:r>
              <w:rPr>
                <w:sz w:val="18"/>
              </w:rPr>
              <w:t>Gelen komutlara göre (LED_ON, LED_OFF) GPIO kontrolü ekleyin ve test edin</w:t>
            </w:r>
          </w:p>
        </w:tc>
        <w:tc>
          <w:tcPr>
            <w:tcW w:type="dxa" w:w="3213"/>
          </w:tcPr>
          <w:p>
            <w:r>
              <w:rPr>
                <w:sz w:val="18"/>
              </w:rPr>
              <w:t>5 dk</w:t>
            </w:r>
          </w:p>
        </w:tc>
      </w:tr>
    </w:tbl>
    <w:p/>
    <w:p>
      <w:r>
        <w:rPr>
          <w:b/>
          <w:color w:val="1B2A4A"/>
          <w:sz w:val="20"/>
        </w:rPr>
        <w:t xml:space="preserve">Tamamlanma Kriteri: </w:t>
      </w:r>
      <w:r>
        <w:rPr>
          <w:sz w:val="20"/>
        </w:rPr>
        <w:t>Bluetooth eşleştirme yapılmış, RFCOMM bağlantısı kurulmuş ve en az 1 GPIO pini telefondan kontrol ediliyor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"Telefondan Bluetooth LED Kontrol Gösterimi"</w:t>
      </w:r>
    </w:p>
    <w:p>
      <w:r>
        <w:rPr>
          <w:b/>
          <w:color w:val="1B2A4A"/>
          <w:sz w:val="20"/>
        </w:rPr>
        <w:t xml:space="preserve">Eğitmenin Gösterdiği: </w:t>
      </w:r>
      <w:r>
        <w:rPr>
          <w:sz w:val="20"/>
        </w:rPr>
        <w:t>Raspberry Pi'de RFCOMM sunucuyu başlatır, telefondan Bluetooth Terminal ile bağlanır ve LED_ON/LED_OFF komutlarıyla LED'i kontrol eder.</w:t>
      </w:r>
    </w:p>
    <w:p>
      <w:r>
        <w:rPr>
          <w:b/>
          <w:color w:val="1B2A4A"/>
          <w:sz w:val="20"/>
        </w:rPr>
        <w:t xml:space="preserve">Öğrencinin Tekrarladığı: </w:t>
      </w:r>
      <w:r>
        <w:rPr>
          <w:sz w:val="20"/>
        </w:rPr>
        <w:t>Eğitmeni izler, kendi RFCOMM sunucusunu oluşturur ve telefonundan Bluetooth ile LED kontrolü test eder.</w:t>
      </w:r>
    </w:p>
    <w:p>
      <w:r>
        <w:rPr>
          <w:b/>
          <w:color w:val="1B2A4A"/>
          <w:sz w:val="20"/>
        </w:rPr>
        <w:t xml:space="preserve">Dikkat Noktaları: </w:t>
      </w:r>
      <w:r>
        <w:rPr>
          <w:sz w:val="20"/>
        </w:rPr>
        <w:t>Bluetooth eşleştirme sorunlarında cihaz listesini temizleyip yeniden eşleştirmeyi deneyin; PIN kodu doğrulamasına dikkat edin.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Bluetooth Cihaz Keşfi</w:t>
            </w:r>
          </w:p>
        </w:tc>
        <w:tc>
          <w:tcPr>
            <w:tcW w:type="dxa" w:w="3213"/>
          </w:tcPr>
          <w:p>
            <w:r>
              <w:rPr>
                <w:sz w:val="18"/>
              </w:rPr>
              <w:t>PyBluez ile çevredeki tüm Bluetooth cihazlarını tarayan ve isim-adres listesi oluşturan script yazın</w:t>
            </w:r>
          </w:p>
        </w:tc>
        <w:tc>
          <w:tcPr>
            <w:tcW w:type="dxa" w:w="3213"/>
          </w:tcPr>
          <w:p>
            <w:r>
              <w:rPr>
                <w:sz w:val="18"/>
              </w:rPr>
              <w:t>Kolay</w:t>
            </w:r>
          </w:p>
        </w:tc>
      </w:tr>
      <w:tr>
        <w:tc>
          <w:tcPr>
            <w:tcW w:type="dxa" w:w="3213"/>
          </w:tcPr>
          <w:p>
            <w:r>
              <w:rPr>
                <w:sz w:val="18"/>
              </w:rPr>
              <w:t>RFCOMM Chat Uygulaması</w:t>
            </w:r>
          </w:p>
        </w:tc>
        <w:tc>
          <w:tcPr>
            <w:tcW w:type="dxa" w:w="3213"/>
          </w:tcPr>
          <w:p>
            <w:r>
              <w:rPr>
                <w:sz w:val="18"/>
              </w:rPr>
              <w:t>Telefon ile Raspberry Pi arasında çift yönlü metin mesajlaşma uygulaması geliştirin</w:t>
            </w:r>
          </w:p>
        </w:tc>
        <w:tc>
          <w:tcPr>
            <w:tcW w:type="dxa" w:w="3213"/>
          </w:tcPr>
          <w:p>
            <w:r>
              <w:rPr>
                <w:sz w:val="18"/>
              </w:rPr>
              <w:t>Orta</w:t>
            </w:r>
          </w:p>
        </w:tc>
      </w:tr>
      <w:tr>
        <w:tc>
          <w:tcPr>
            <w:tcW w:type="dxa" w:w="3213"/>
          </w:tcPr>
          <w:p>
            <w:r>
              <w:rPr>
                <w:sz w:val="18"/>
              </w:rPr>
              <w:t>Bluetooth Akıllı Kontrol</w:t>
            </w:r>
          </w:p>
        </w:tc>
        <w:tc>
          <w:tcPr>
            <w:tcW w:type="dxa" w:w="3213"/>
          </w:tcPr>
          <w:p>
            <w:r>
              <w:rPr>
                <w:sz w:val="18"/>
              </w:rPr>
              <w:t>3 GPIO çıkışı ve 1 sensör girişi olan, telefondan kontrol edilebilen kapsamlı Bluetooth kontrol sistemi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Otopark Bariyer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iş merkezi otoparkına giren araçların sürücüleri telefonlarındaki Bluetooth sinyali ile tanınacak. Raspberry Pi otoparka giriş noktasında Bluetooth taraması yaparak yetkili cihazları tespit edecek ve bariyeri otomatik açacak. Yetkisiz cihazlar için bariyer kapalı kalacak. Sistemi tasarlayın: Bluetooth cihaz keşfi, MAC adresi tabanlı yetkilendirme, GPIO ile bariyer kontrolü (servo motor veya röle) ve giriş/çıkış log kaydı.</w:t>
            </w:r>
          </w:p>
        </w:tc>
      </w:tr>
    </w:tbl>
    <w:p/>
    <w:p>
      <w:r>
        <w:rPr>
          <w:b/>
          <w:color w:val="1B2A4A"/>
          <w:sz w:val="20"/>
        </w:rPr>
        <w:t xml:space="preserve">Beklenen Çıktı: </w:t>
      </w:r>
      <w:r>
        <w:rPr>
          <w:sz w:val="20"/>
        </w:rPr>
        <w:t>Bluetooth otopark sistemi kodu, yetkilendirme listesi yapısı, GPIO bariyer kontrol mekanizması ve log kayıt sistemi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Bluetooth iletişim protokolünün türlerini (Classic/BLE), RFCOMM soket programlamayı, PyBluez ile cihaz keşfi ve veri iletişimini ve telefondan Raspberry Pi GPIO kontrolünü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Bluetooth Protokolü</w:t>
            </w:r>
          </w:p>
        </w:tc>
        <w:tc>
          <w:tcPr>
            <w:tcW w:type="dxa" w:w="4819"/>
            <w:shd w:fill="F5F5F5"/>
          </w:tcPr>
          <w:p>
            <w:r>
              <w:rPr>
                <w:b/>
                <w:color w:val="1B2A4A"/>
                <w:sz w:val="20"/>
              </w:rPr>
              <w:t xml:space="preserve">  RFCOMM</w:t>
            </w:r>
          </w:p>
        </w:tc>
      </w:tr>
      <w:tr>
        <w:tc>
          <w:tcPr>
            <w:tcW w:type="dxa" w:w="4819"/>
            <w:shd w:fill="F5F5F5"/>
          </w:tcPr>
          <w:p>
            <w:r>
              <w:rPr>
                <w:b/>
                <w:color w:val="1B2A4A"/>
                <w:sz w:val="20"/>
              </w:rPr>
              <w:t xml:space="preserve">  PyBluez Kütüphanesi</w:t>
            </w:r>
          </w:p>
        </w:tc>
        <w:tc>
          <w:tcPr>
            <w:tcW w:type="dxa" w:w="4819"/>
            <w:shd w:fill="F5F5F5"/>
          </w:tcPr>
          <w:p>
            <w:r>
              <w:rPr>
                <w:b/>
                <w:color w:val="1B2A4A"/>
                <w:sz w:val="20"/>
              </w:rPr>
              <w:t xml:space="preserve">  BLE (Bluetooth Low Energy)</w:t>
            </w:r>
          </w:p>
        </w:tc>
      </w:tr>
      <w:tr>
        <w:tc>
          <w:tcPr>
            <w:tcW w:type="dxa" w:w="4819"/>
            <w:shd w:fill="F5F5F5"/>
          </w:tcPr>
          <w:p>
            <w:r>
              <w:rPr>
                <w:b/>
                <w:color w:val="1B2A4A"/>
                <w:sz w:val="20"/>
              </w:rPr>
              <w:t xml:space="preserve">  Bluetooth Güvenliği</w:t>
            </w:r>
          </w:p>
        </w:tc>
        <w:tc>
          <w:tcPr>
            <w:tcW w:type="dxa" w:w="4819"/>
          </w:tcPr>
          <w:p/>
        </w:tc>
      </w:tr>
    </w:tbl>
    <w:p/>
    <w:p>
      <w:pPr>
        <w:spacing w:before="200"/>
      </w:pPr>
      <w:r>
        <w:rPr>
          <w:b/>
          <w:color w:val="757575"/>
          <w:sz w:val="24"/>
        </w:rPr>
        <w:t xml:space="preserve">  Bir Sonraki Dersle Köprü</w:t>
      </w:r>
    </w:p>
    <w:p>
      <w:r>
        <w:rPr>
          <w:sz w:val="20"/>
        </w:rPr>
        <w:t>Bir sonraki derste SSH, VNC ve başsız (headless) kullanım ile Raspberry Pi'ye uzaktan erişim yöntemlerini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Pi'nizde PyBluez ile Bluetooth cihaz keşif scripti yazın ve çevredeki cihazları listeleyin. Ardından RFCOMM ile telefondan bağlantı kurup basit bir mesajlaşma uygulaması oluşturun. Kodları ve ekran görüntülerini teslim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PyBluez kurulumunu test edin (pip install pybluez) - bazı bağımlılıklar gerekebilir (libbluetooth-dev)</w:t>
      </w:r>
    </w:p>
    <w:p>
      <w:pPr>
        <w:pStyle w:val="ListBullet"/>
      </w:pPr>
      <w:r>
        <w:rPr>
          <w:sz w:val="20"/>
        </w:rPr>
        <w:t>Bluetooth Terminal mobil uygulamasını kursiyerlere önceden indirmelerini söyleyin</w:t>
      </w:r>
    </w:p>
    <w:p>
      <w:pPr>
        <w:pStyle w:val="ListBullet"/>
      </w:pPr>
      <w:r>
        <w:rPr>
          <w:sz w:val="20"/>
        </w:rPr>
        <w:t>Raspberry Pi Bluetooth modülünün çalıştığını doğrulayın (hciconfig)</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PyBluez kurulumu hata veriyor</w:t>
            </w:r>
          </w:p>
        </w:tc>
        <w:tc>
          <w:tcPr>
            <w:tcW w:type="dxa" w:w="4819"/>
          </w:tcPr>
          <w:p>
            <w:r>
              <w:rPr>
                <w:sz w:val="18"/>
              </w:rPr>
              <w:t>sudo apt install libbluetooth-dev ve ardından pip install pybluez deneyin; Python 3.x uyumluluğunu kontrol edin</w:t>
            </w:r>
          </w:p>
        </w:tc>
      </w:tr>
      <w:tr>
        <w:tc>
          <w:tcPr>
            <w:tcW w:type="dxa" w:w="4819"/>
          </w:tcPr>
          <w:p>
            <w:r>
              <w:rPr>
                <w:sz w:val="18"/>
              </w:rPr>
              <w:t>Bluetooth eşleştirme başarısız</w:t>
            </w:r>
          </w:p>
        </w:tc>
        <w:tc>
          <w:tcPr>
            <w:tcW w:type="dxa" w:w="4819"/>
          </w:tcPr>
          <w:p>
            <w:r>
              <w:rPr>
                <w:sz w:val="18"/>
              </w:rPr>
              <w:t>bluetoothctl'de remove ile eski kaydı silin, her iki cihazda da Bluetooth'u kapatıp açın ve yeniden eşleştirin</w:t>
            </w:r>
          </w:p>
        </w:tc>
      </w:tr>
    </w:tbl>
    <w:p/>
    <w:p>
      <w:r>
        <w:rPr>
          <w:b/>
          <w:color w:val="1B2A4A"/>
          <w:sz w:val="20"/>
        </w:rPr>
        <w:t xml:space="preserve">Zaman Yönetimi: </w:t>
      </w:r>
      <w:r>
        <w:rPr>
          <w:sz w:val="20"/>
        </w:rPr>
        <w:t>Bluetooth teori 8 dk, bluetoothctl uygulaması 7 dk, PyBluez kodlama 15 dk, telefondan kontrol 10 dk, değerlendirme 5 dk.</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Bluetooth modülü çalışmıyorsa veya PyBluez kurulamıyorsa soket programlamayı TCP soketleri ile simüle edin ve Bluetooth kavramlarını teorik olarak anlatın.</w:t>
            </w:r>
          </w:p>
        </w:tc>
      </w:tr>
    </w:tbl>
    <w:p/>
    <w:p>
      <w:r>
        <w:br w:type="page"/>
      </w:r>
    </w:p>
    <w:p>
      <w:pPr>
        <w:jc w:val="center"/>
      </w:pPr>
      <w:r>
        <w:rPr>
          <w:b/>
          <w:color w:val="1B2A4A"/>
          <w:sz w:val="36"/>
        </w:rPr>
        <w:t>━━━  56. SAAT  ━━━</w:t>
      </w:r>
    </w:p>
    <w:p>
      <w:pPr>
        <w:jc w:val="center"/>
      </w:pPr>
      <w:r>
        <w:rPr>
          <w:color w:val="2C6FAD"/>
          <w:sz w:val="32"/>
        </w:rPr>
        <w:t>Uzaktan Erişim: SSH, VNC ve Başsız (Headless) Kullanım</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SSH ile Raspberry Pi'ye güvenli uzaktan komut satırı erişimi sağlar, VNC ile uzak masaüstü bağlantısı kurar ve başsız (headless) modda monitörsüz Raspberry Pi kurulumu ve yapılandırması gerçekleştirir.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M4U-K10</w:t>
            </w:r>
          </w:p>
        </w:tc>
        <w:tc>
          <w:tcPr>
            <w:tcW w:type="dxa" w:w="3213"/>
          </w:tcPr>
          <w:p>
            <w:r>
              <w:rPr>
                <w:sz w:val="18"/>
              </w:rPr>
              <w:t>SSH protokolünün çalışma prensibini açıklar, Raspberry Pi'de SSH'ı etkinleştirir ve uzaktan komut satırı erişimi ile dosya transferi (SCP/SFTP) gerçekleştirir</w:t>
            </w:r>
          </w:p>
        </w:tc>
        <w:tc>
          <w:tcPr>
            <w:tcW w:type="dxa" w:w="3213"/>
          </w:tcPr>
          <w:p>
            <w:r>
              <w:rPr>
                <w:sz w:val="18"/>
              </w:rPr>
              <w:t>Uygulama</w:t>
            </w:r>
          </w:p>
        </w:tc>
      </w:tr>
      <w:tr>
        <w:tc>
          <w:tcPr>
            <w:tcW w:type="dxa" w:w="3213"/>
          </w:tcPr>
          <w:p>
            <w:r>
              <w:rPr>
                <w:sz w:val="18"/>
              </w:rPr>
              <w:t>M4U-K11</w:t>
            </w:r>
          </w:p>
        </w:tc>
        <w:tc>
          <w:tcPr>
            <w:tcW w:type="dxa" w:w="3213"/>
          </w:tcPr>
          <w:p>
            <w:r>
              <w:rPr>
                <w:sz w:val="18"/>
              </w:rPr>
              <w:t>VNC (Virtual Network Computing) ile Raspberry Pi'ye uzak masaüstü bağlantısı kurar ve grafik arayüzlü uygulamaları uzaktan çalıştırır</w:t>
            </w:r>
          </w:p>
        </w:tc>
        <w:tc>
          <w:tcPr>
            <w:tcW w:type="dxa" w:w="3213"/>
          </w:tcPr>
          <w:p>
            <w:r>
              <w:rPr>
                <w:sz w:val="18"/>
              </w:rPr>
              <w:t>Uygulama</w:t>
            </w:r>
          </w:p>
        </w:tc>
      </w:tr>
      <w:tr>
        <w:tc>
          <w:tcPr>
            <w:tcW w:type="dxa" w:w="3213"/>
          </w:tcPr>
          <w:p>
            <w:r>
              <w:rPr>
                <w:sz w:val="18"/>
              </w:rPr>
              <w:t>M4U-K12</w:t>
            </w:r>
          </w:p>
        </w:tc>
        <w:tc>
          <w:tcPr>
            <w:tcW w:type="dxa" w:w="3213"/>
          </w:tcPr>
          <w:p>
            <w:r>
              <w:rPr>
                <w:sz w:val="18"/>
              </w:rPr>
              <w:t>Başsız (headless) modda Raspberry Pi kurulumu yapar: raspi-config ile SSH/VNC etkinleştirme, statik IP yapılandırma ve otomatik başlatma ayarlarını gerçekleştirir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Bluetooth iletişimi (Saat 55), temel Linux komut satırı kullanımı ve ağ kavramları (IP adresi, port)</w:t>
      </w:r>
    </w:p>
    <w:p>
      <w:pPr>
        <w:spacing w:before="200"/>
      </w:pPr>
      <w:r>
        <w:rPr>
          <w:b/>
          <w:color w:val="757575"/>
          <w:sz w:val="24"/>
        </w:rPr>
        <w:t xml:space="preserve">  Öğrencinin Bilmesi Gerekenler</w:t>
      </w:r>
    </w:p>
    <w:p>
      <w:pPr>
        <w:pStyle w:val="ListBullet"/>
      </w:pPr>
      <w:r>
        <w:rPr>
          <w:sz w:val="20"/>
        </w:rPr>
        <w:t>Linux terminal komutları (ls, cd, nano, sudo) ve dosya sistemi yapısı</w:t>
      </w:r>
    </w:p>
    <w:p>
      <w:pPr>
        <w:pStyle w:val="ListBullet"/>
      </w:pPr>
      <w:r>
        <w:rPr>
          <w:sz w:val="20"/>
        </w:rPr>
        <w:t>IP adresi kavramı ve yerel ağda cihazların birbirine erişimi</w:t>
      </w:r>
    </w:p>
    <w:p>
      <w:pPr>
        <w:pStyle w:val="ListBullet"/>
      </w:pPr>
      <w:r>
        <w:rPr>
          <w:sz w:val="20"/>
        </w:rPr>
        <w:t>Raspberry Pi'nin işletim sistemi (Raspberry Pi OS) kurulumu ve temel yapılandırması</w:t>
      </w:r>
    </w:p>
    <w:p>
      <w:pPr>
        <w:spacing w:before="200"/>
      </w:pPr>
      <w:r>
        <w:rPr>
          <w:b/>
          <w:color w:val="757575"/>
          <w:sz w:val="24"/>
        </w:rPr>
        <w:t xml:space="preserve">  Olası Kavram Yanılgıları</w:t>
      </w:r>
    </w:p>
    <w:p>
      <w:pPr>
        <w:pStyle w:val="ListBullet"/>
      </w:pPr>
      <w:r>
        <w:rPr>
          <w:sz w:val="20"/>
        </w:rPr>
        <w:t>SSH sadece Linux sistemlerde kullanılır - SSH Windows (PuTTY, PowerShell), macOS ve Linux'ta çalışır; platform bağımsız bir uzaktan erişim protokolüdür</w:t>
      </w:r>
    </w:p>
    <w:p>
      <w:pPr>
        <w:pStyle w:val="ListBullet"/>
      </w:pPr>
      <w:r>
        <w:rPr>
          <w:sz w:val="20"/>
        </w:rPr>
        <w:t>Headless kullanım zordur ve her zaman monitör gerekir - Doğru yapılandırma ile Raspberry Pi monitörsüz çalışabilir ve SSH/VNC ile tam kontrol edilebilir</w:t>
      </w:r>
    </w:p>
    <w:p>
      <w:pPr>
        <w:spacing w:before="200"/>
      </w:pPr>
      <w:r>
        <w:rPr>
          <w:b/>
          <w:color w:val="757575"/>
          <w:sz w:val="24"/>
        </w:rPr>
        <w:t xml:space="preserve">  Hazırlık Materyalleri</w:t>
      </w:r>
    </w:p>
    <w:p>
      <w:pPr>
        <w:pStyle w:val="ListBullet"/>
      </w:pPr>
      <w:r>
        <w:rPr>
          <w:sz w:val="20"/>
        </w:rPr>
        <w:t>Raspberry Pi (ağa bağlı), Ethernet kablosu veya Wi-Fi</w:t>
      </w:r>
    </w:p>
    <w:p>
      <w:pPr>
        <w:pStyle w:val="ListBullet"/>
      </w:pPr>
      <w:r>
        <w:rPr>
          <w:sz w:val="20"/>
        </w:rPr>
        <w:t>PuTTY (Windows) veya Terminal (Linux/macOS)</w:t>
      </w:r>
    </w:p>
    <w:p>
      <w:pPr>
        <w:pStyle w:val="ListBullet"/>
      </w:pPr>
      <w:r>
        <w:rPr>
          <w:sz w:val="20"/>
        </w:rPr>
        <w:t>RealVNC Viewer uygulaması</w:t>
      </w:r>
    </w:p>
    <w:p>
      <w:pPr>
        <w:pStyle w:val="ListBullet"/>
      </w:pPr>
      <w:r>
        <w:rPr>
          <w:sz w:val="20"/>
        </w:rPr>
        <w:t>Bilgisayar ve 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Raspberry Pi'nizi dolaba koydunuz, monitör ve klavye bağlamadınız ama yine de o bilgisayarı kullanmanız gerekiyor. Nasıl yaparsınız? SSH ile komut satırına erişirsiniz: Sanki o bilgisayarın başında oturuyormuş gibi komut yazarsınız. VNC ile ise masaüstünü görürsünüz: Sanki monitörünüz var gibi fare ve klavye kullanırsınız. İşte uzaktan erişim budur.</w:t>
      </w:r>
    </w:p>
    <w:p>
      <w:r>
        <w:rPr>
          <w:b/>
          <w:color w:val="1B2A4A"/>
          <w:sz w:val="20"/>
        </w:rPr>
        <w:t xml:space="preserve">Günlük Hayat Bağlantısı: </w:t>
      </w:r>
      <w:r>
        <w:rPr>
          <w:sz w:val="20"/>
        </w:rPr>
        <w:t>Tıpkı uzaktan kumandayla televizyonu kontrol ettiğiniz gibi, SSH ve VNC ile Raspberry Pi'yi uzaktan kontrol edersiniz. Fark şu ki SSH metin tabanlı (komut satırı), VNC ise görsel (masaüstü) erişim sağlar.</w:t>
      </w:r>
    </w:p>
    <w:p>
      <w:pPr>
        <w:spacing w:before="200"/>
      </w:pPr>
      <w:r>
        <w:rPr>
          <w:b/>
          <w:color w:val="2C6FAD"/>
          <w:sz w:val="24"/>
        </w:rPr>
        <w:t xml:space="preserve">  Ön Bilgi Yoklama Soruları</w:t>
      </w:r>
    </w:p>
    <w:p>
      <w:r>
        <w:rPr>
          <w:b/>
          <w:color w:val="2C6FAD"/>
          <w:sz w:val="20"/>
        </w:rPr>
        <w:t xml:space="preserve">  1. </w:t>
      </w:r>
      <w:r>
        <w:rPr>
          <w:sz w:val="20"/>
        </w:rPr>
        <w:t>Kursiyerlerden daha önce uzaktan masaüstü bağlantısı (TeamViewer, AnyDesk gibi) kullanıp kullanmadıklarını ve SSH kavramını duyup duymadıklarını paylaşmaları istenir.</w:t>
      </w:r>
    </w:p>
    <w:p>
      <w:pPr>
        <w:spacing w:before="200"/>
      </w:pPr>
      <w:r>
        <w:rPr>
          <w:b/>
          <w:color w:val="2C6FAD"/>
          <w:sz w:val="24"/>
        </w:rPr>
        <w:t xml:space="preserve">  Motivasyon Etkinliği: "Monitörsüz Raspberry Pi Mücadelesi"</w:t>
      </w:r>
    </w:p>
    <w:p>
      <w:r>
        <w:rPr>
          <w:b/>
          <w:color w:val="1B2A4A"/>
          <w:sz w:val="20"/>
        </w:rPr>
        <w:t xml:space="preserve">Açıklama: </w:t>
      </w:r>
      <w:r>
        <w:rPr>
          <w:sz w:val="20"/>
        </w:rPr>
        <w:t>Kursiyerler Raspberry Pi'yi monitör bağlamadan sadece uzaktan erişimle yapılandırma senaryosunu tartışıyor.</w:t>
      </w:r>
    </w:p>
    <w:p>
      <w:r>
        <w:rPr>
          <w:b/>
          <w:color w:val="1B2A4A"/>
          <w:sz w:val="20"/>
        </w:rPr>
        <w:t xml:space="preserve">Yönerge: </w:t>
      </w:r>
      <w:r>
        <w:rPr>
          <w:sz w:val="20"/>
        </w:rPr>
        <w:t>Eğitmen senaryoyu sunar: Raspberry Pi'niz bir sera içine yerleştirilecek, monitör ve klavye bağlama imkânınız yok. Sadece ağ bağlantısı var. Kursiyerlerden bu Pi'ye nasıl erişeceklerini, hangi araçları kullanacaklarını ve ilk yapılandırmayı nasıl gerçekleştireceklerini adım adım planlamaları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okul bilişim laboratuvarında 20 Raspberry Pi bulunuyor. Her biri farklı IoT projeleri çalıştırıyor. Ancak her Pi'ye monitör ve klavye bağlamak mümkün değil (yer ve maliyet sınırı). Öğretmenin tüm Pi'lere merkezi bir bilgisayardan erişmesi, yazılım güncellemesi yapması ve proje kodlarını yüklemesi gerekiyor. Bu senaryoyu SSH ve VNC ile nasıl çözersiniz?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"SSH ve VNC ile Uzaktan Erişim Keşfi"</w:t>
      </w:r>
    </w:p>
    <w:p>
      <w:r>
        <w:rPr>
          <w:b/>
          <w:color w:val="1B2A4A"/>
          <w:sz w:val="20"/>
        </w:rPr>
        <w:t xml:space="preserve">Türü: </w:t>
      </w:r>
      <w:r>
        <w:rPr>
          <w:sz w:val="20"/>
        </w:rPr>
        <w:t>Hands-on uygulama ve grup çalışması</w:t>
      </w:r>
    </w:p>
    <w:p>
      <w:r>
        <w:rPr>
          <w:b/>
          <w:color w:val="1B2A4A"/>
          <w:sz w:val="20"/>
        </w:rPr>
        <w:t xml:space="preserve">Amacı: </w:t>
      </w:r>
      <w:r>
        <w:rPr>
          <w:sz w:val="20"/>
        </w:rPr>
        <w:t>SSH ve VNC yapılandırmasını öğrenme, uzaktan erişim kurma ve headless kullanım senaryolarını deneyimleme</w:t>
      </w:r>
    </w:p>
    <w:p>
      <w:r>
        <w:rPr>
          <w:b/>
          <w:color w:val="1B2A4A"/>
          <w:sz w:val="20"/>
        </w:rPr>
        <w:t xml:space="preserve">Malzemeler: </w:t>
      </w:r>
      <w:r>
        <w:rPr>
          <w:sz w:val="20"/>
        </w:rPr>
        <w:t>Raspberry Pi (ağa bağlı), PuTTY veya Terminal, RealVNC Viewer, raspi-config, Raspberry Pi Imager</w:t>
      </w:r>
    </w:p>
    <w:p>
      <w:pPr>
        <w:spacing w:before="200"/>
      </w:pPr>
      <w:r>
        <w:rPr>
          <w:b/>
          <w:color w:val="007A7A"/>
          <w:sz w:val="24"/>
        </w:rPr>
        <w:t xml:space="preserve">  Yönerge Adımları</w:t>
      </w:r>
    </w:p>
    <w:p>
      <w:r>
        <w:rPr>
          <w:b/>
          <w:color w:val="007A7A"/>
          <w:sz w:val="20"/>
        </w:rPr>
        <w:t xml:space="preserve">  1. </w:t>
      </w:r>
      <w:r>
        <w:rPr>
          <w:sz w:val="20"/>
        </w:rPr>
        <w:t>raspi-config ile SSH ve VNC'yi etkinleştirin (sudo raspi-config &gt; Interface Options). Raspberry Pi'nin IP adresini hostname -I ile öğrenin</w:t>
      </w:r>
    </w:p>
    <w:p>
      <w:r>
        <w:rPr>
          <w:b/>
          <w:color w:val="007A7A"/>
          <w:sz w:val="20"/>
        </w:rPr>
        <w:t xml:space="preserve">  2. </w:t>
      </w:r>
      <w:r>
        <w:rPr>
          <w:sz w:val="20"/>
        </w:rPr>
        <w:t>Bilgisayardan SSH ile bağlanın: ssh pi@192.168.x.x komutuyla giriş yapın, uzaktan komut çalıştırın (ls, df -h, htop) ve SCP ile dosya transferi yapın</w:t>
      </w:r>
    </w:p>
    <w:p>
      <w:r>
        <w:rPr>
          <w:b/>
          <w:color w:val="007A7A"/>
          <w:sz w:val="20"/>
        </w:rPr>
        <w:t xml:space="preserve">  3. </w:t>
      </w:r>
      <w:r>
        <w:rPr>
          <w:sz w:val="20"/>
        </w:rPr>
        <w:t>RealVNC Viewer'ı bilgisayarınıza kurun ve Raspberry Pi'ye VNC ile bağlanın; masaüstünü görün ve grafik uygulamaları uzaktan çalıştırın</w:t>
      </w:r>
    </w:p>
    <w:p>
      <w:r>
        <w:rPr>
          <w:b/>
          <w:color w:val="007A7A"/>
          <w:sz w:val="20"/>
        </w:rPr>
        <w:t xml:space="preserve">  4. </w:t>
      </w:r>
      <w:r>
        <w:rPr>
          <w:sz w:val="20"/>
        </w:rPr>
        <w:t>Headless kurulum simülasyonu yapın: SD karta SSH dosyası ve wpa_supplicant.conf yerleştirerek monitörsüz ilk başlatma ve yapılandırmayı planlayın</w:t>
      </w:r>
    </w:p>
    <w:p>
      <w:r>
        <w:rPr>
          <w:b/>
          <w:color w:val="1B2A4A"/>
          <w:sz w:val="20"/>
        </w:rPr>
        <w:t xml:space="preserve">Öğrenci Rolü: </w:t>
      </w:r>
      <w:r>
        <w:rPr>
          <w:sz w:val="20"/>
        </w:rPr>
        <w:t>SSH ve VNC bağlantılarını kurar, uzaktan komut çalıştırır, dosya transfer eder ve headless yapılandırma planı oluşturur.</w:t>
      </w:r>
    </w:p>
    <w:p>
      <w:r>
        <w:rPr>
          <w:b/>
          <w:color w:val="1B2A4A"/>
          <w:sz w:val="20"/>
        </w:rPr>
        <w:t xml:space="preserve">Öğretmen Rolü: </w:t>
      </w:r>
      <w:r>
        <w:rPr>
          <w:sz w:val="20"/>
        </w:rPr>
        <w:t>SSH'ın şifreleme prensibini, VNC'nin çalışma mekanizmasını, statik IP yapılandırmasını ve headless kurulum adımlarını açıklar.</w:t>
      </w:r>
    </w:p>
    <w:p>
      <w:r>
        <w:rPr>
          <w:b/>
          <w:color w:val="1B2A4A"/>
          <w:sz w:val="20"/>
        </w:rPr>
        <w:t xml:space="preserve">Beklenen Ürün: </w:t>
      </w:r>
      <w:r>
        <w:rPr>
          <w:sz w:val="20"/>
        </w:rPr>
        <w:t>Çalışan SSH ve VNC bağlantıları, dosya transfer örnekleri, statik IP yapılandırması ve headless kurulum rehberi</w:t>
      </w:r>
    </w:p>
    <w:p>
      <w:pPr>
        <w:spacing w:before="200"/>
      </w:pPr>
      <w:r>
        <w:rPr>
          <w:b/>
          <w:color w:val="007A7A"/>
          <w:sz w:val="24"/>
        </w:rPr>
        <w:t xml:space="preserve">  Araştırma Soruları</w:t>
      </w:r>
    </w:p>
    <w:p>
      <w:r>
        <w:rPr>
          <w:b/>
          <w:color w:val="007A7A"/>
          <w:sz w:val="20"/>
        </w:rPr>
        <w:t xml:space="preserve">  1. </w:t>
      </w:r>
      <w:r>
        <w:rPr>
          <w:sz w:val="20"/>
        </w:rPr>
        <w:t>SSH anahtar tabanlı kimlik doğrulama (public/private key) şifre tabanlı kimlik doğrulamadan neden daha güvenlidir ve nasıl yapılandırılır?</w:t>
      </w:r>
    </w:p>
    <w:p>
      <w:r>
        <w:rPr>
          <w:b/>
          <w:color w:val="1B2A4A"/>
          <w:sz w:val="20"/>
        </w:rPr>
        <w:t xml:space="preserve">Grupla Çalışma Kuralları: </w:t>
      </w:r>
      <w:r>
        <w:rPr>
          <w:sz w:val="20"/>
        </w:rPr>
        <w:t>Her kursiyer SSH ve VNC ile en az bir başarılı bağlantı kurmalı ve uzaktan en az 3 komut çalıştırmalıdır.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SSH (Secure Shell)</w:t>
            </w:r>
          </w:p>
        </w:tc>
        <w:tc>
          <w:tcPr>
            <w:tcW w:type="dxa" w:w="2409"/>
          </w:tcPr>
          <w:p>
            <w:r>
              <w:rPr>
                <w:sz w:val="18"/>
              </w:rPr>
              <w:t>Ağ üzerinden şifreli ve güvenli uzaktan komut satırı erişimi sağlayan protokoldür; port 22'de çalışır ve tüm iletişimi şifreler</w:t>
            </w:r>
          </w:p>
        </w:tc>
        <w:tc>
          <w:tcPr>
            <w:tcW w:type="dxa" w:w="2409"/>
          </w:tcPr>
          <w:p>
            <w:r>
              <w:rPr>
                <w:sz w:val="18"/>
              </w:rPr>
              <w:t>sshd, ssh client, port 22, anahtar tabanlı kimlik doğrulama, SCP, SFTP, port forwarding</w:t>
            </w:r>
          </w:p>
        </w:tc>
        <w:tc>
          <w:tcPr>
            <w:tcW w:type="dxa" w:w="2409"/>
          </w:tcPr>
          <w:p>
            <w:r>
              <w:rPr>
                <w:sz w:val="18"/>
              </w:rPr>
              <w:t>ssh pi@192.168.1.50 komutuyla Raspberry Pi'ye bağlanılır; tüm komutlar şifreli tünelden gönderilir. SCP ile dosya transfer: scp dosya.py pi@192.168.1.50:/home/pi/. SSH tünelleme ile uzak servislere güvenli erişim sağlanır</w:t>
            </w:r>
          </w:p>
        </w:tc>
      </w:tr>
      <w:tr>
        <w:tc>
          <w:tcPr>
            <w:tcW w:type="dxa" w:w="2409"/>
          </w:tcPr>
          <w:p>
            <w:r>
              <w:rPr>
                <w:sz w:val="18"/>
              </w:rPr>
              <w:t>VNC (Virtual Network Computing)</w:t>
            </w:r>
          </w:p>
        </w:tc>
        <w:tc>
          <w:tcPr>
            <w:tcW w:type="dxa" w:w="2409"/>
          </w:tcPr>
          <w:p>
            <w:r>
              <w:rPr>
                <w:sz w:val="18"/>
              </w:rPr>
              <w:t>Uzak masaüstü erişimi sağlayan protokoldür; grafik arayüzü ağ üzerinden paylaşarak uzak bilgisayarın masaüstünü görüntüleme ve kontrol etme imkânı sunar</w:t>
            </w:r>
          </w:p>
        </w:tc>
        <w:tc>
          <w:tcPr>
            <w:tcW w:type="dxa" w:w="2409"/>
          </w:tcPr>
          <w:p>
            <w:r>
              <w:rPr>
                <w:sz w:val="18"/>
              </w:rPr>
              <w:t>VNC Server, VNC Viewer, RFB protokolü, port 5900, ekran paylaşımı</w:t>
            </w:r>
          </w:p>
        </w:tc>
        <w:tc>
          <w:tcPr>
            <w:tcW w:type="dxa" w:w="2409"/>
          </w:tcPr>
          <w:p>
            <w:r>
              <w:rPr>
                <w:sz w:val="18"/>
              </w:rPr>
              <w:t>Raspberry Pi'de VNC Server etkinleştirilir (raspi-config). Bilgisayarda RealVNC Viewer ile IP adresi girilerek masaüstüne erişilir. GUI uygulamaları (Thonny IDE, dosya yöneticisi, tarayıcı) uzaktan kullanılabilir</w:t>
            </w:r>
          </w:p>
        </w:tc>
      </w:tr>
      <w:tr>
        <w:tc>
          <w:tcPr>
            <w:tcW w:type="dxa" w:w="2409"/>
          </w:tcPr>
          <w:p>
            <w:r>
              <w:rPr>
                <w:sz w:val="18"/>
              </w:rPr>
              <w:t>Headless (Başsız) Kullanım</w:t>
            </w:r>
          </w:p>
        </w:tc>
        <w:tc>
          <w:tcPr>
            <w:tcW w:type="dxa" w:w="2409"/>
          </w:tcPr>
          <w:p>
            <w:r>
              <w:rPr>
                <w:sz w:val="18"/>
              </w:rPr>
              <w:t>Raspberry Pi'nin monitör, klavye ve fare bağlamadan sadece ağ üzerinden (SSH/VNC) yönetilmesi modudur; IoT ve sunucu uygulamalarında yaygın kullanılır</w:t>
            </w:r>
          </w:p>
        </w:tc>
        <w:tc>
          <w:tcPr>
            <w:tcW w:type="dxa" w:w="2409"/>
          </w:tcPr>
          <w:p>
            <w:r>
              <w:rPr>
                <w:sz w:val="18"/>
              </w:rPr>
              <w:t>raspi-config, SSH dosyası (boot), wpa_supplicant.conf, statik IP, systemd servisleri</w:t>
            </w:r>
          </w:p>
        </w:tc>
        <w:tc>
          <w:tcPr>
            <w:tcW w:type="dxa" w:w="2409"/>
          </w:tcPr>
          <w:p>
            <w:r>
              <w:rPr>
                <w:sz w:val="18"/>
              </w:rPr>
              <w:t>SD kartın boot bölümüne boş 'ssh' dosyası oluşturulur &gt; Pi ilk açılışta SSH'ı otomatik etkinleştirir. wpa_supplicant.conf ile Wi-Fi yapılandırması eklenir &gt; Pi monitörsüz olarak ağa bağlanır ve SSH ile erişilir</w:t>
            </w:r>
          </w:p>
        </w:tc>
      </w:tr>
      <w:tr>
        <w:tc>
          <w:tcPr>
            <w:tcW w:type="dxa" w:w="2409"/>
          </w:tcPr>
          <w:p>
            <w:r>
              <w:rPr>
                <w:sz w:val="18"/>
              </w:rPr>
              <w:t>Statik IP Yapılandırması</w:t>
            </w:r>
          </w:p>
        </w:tc>
        <w:tc>
          <w:tcPr>
            <w:tcW w:type="dxa" w:w="2409"/>
          </w:tcPr>
          <w:p>
            <w:r>
              <w:rPr>
                <w:sz w:val="18"/>
              </w:rPr>
              <w:t>Raspberry Pi'ye sabit (değişmeyen) bir IP adresi atayarak her açılışta aynı adresten erişilebilmesini sağlama yapılandırmasıdır</w:t>
            </w:r>
          </w:p>
        </w:tc>
        <w:tc>
          <w:tcPr>
            <w:tcW w:type="dxa" w:w="2409"/>
          </w:tcPr>
          <w:p>
            <w:r>
              <w:rPr>
                <w:sz w:val="18"/>
              </w:rPr>
              <w:t>dhcpcd.conf, interface, static ip_address, static routers, static domain_name_servers</w:t>
            </w:r>
          </w:p>
        </w:tc>
        <w:tc>
          <w:tcPr>
            <w:tcW w:type="dxa" w:w="2409"/>
          </w:tcPr>
          <w:p>
            <w:r>
              <w:rPr>
                <w:sz w:val="18"/>
              </w:rPr>
              <w:t>/etc/dhcpcd.conf dosyasına: interface wlan0; static ip_address=192.168.1.50/24; static routers=192.168.1.1; static domain_name_servers=8.8.8.8 eklenerek Pi'ye sabit IP atanır; böylece SSH/VNC bağlantısı her zaman aynı IP'den yapılır</w:t>
            </w:r>
          </w:p>
        </w:tc>
      </w:tr>
    </w:tbl>
    <w:p/>
    <w:p>
      <w:pPr>
        <w:spacing w:before="200"/>
      </w:pPr>
      <w:r>
        <w:rPr>
          <w:b/>
          <w:color w:val="E65C00"/>
          <w:sz w:val="24"/>
        </w:rPr>
        <w:t xml:space="preserve">  Konu Anlatımı</w:t>
      </w:r>
    </w:p>
    <w:p>
      <w:r>
        <w:rPr>
          <w:sz w:val="20"/>
        </w:rPr>
        <w:t>SSH Protokolü ve Uzaktan Erişim: SSH (Secure Shell) 1995'te Tatu Ylönen tarafından Telnet'in güvenli alternatifi olarak geliştirilmiştir. Tüm iletişimi şifreler (AES-256, ChaCha20). Raspberry Pi'de SSH etkinleştirme: sudo raspi-config &gt; Interface Options &gt; SSH &gt; Enable. Veya: sudo systemctl enable ssh &amp;&amp; sudo systemctl start ssh. Bağlantı: ssh kullanici@ip_adresi (Linux/macOS) veya PuTTY ile (Windows). Dosya transferi: SCP (Secure Copy): scp dosya.py pi@192.168.1.50:/home/pi/projeler/. SFTP (SSH File Transfer Protocol): sftp pi@192.168.1.50 &gt; put dosya.py &gt; get sonuc.txt. SSH anahtar tabanlı kimlik doğrulama: ssh-keygen ile anahtar çifti oluşturulur. ssh-copy-id pi@192.168.1.50 ile genel anahtar Pi'ye kopyalanır. Artık şifresiz giriş mümkündür ve daha güvenlidir.</w:t>
      </w:r>
    </w:p>
    <w:p>
      <w:r>
        <w:rPr>
          <w:sz w:val="20"/>
        </w:rPr>
        <w:t>VNC ile Uzak Masaüstü Erişimi: VNC (Virtual Network Computing) RFB (Remote Framebuffer) protokolünü kullanarak uzak masaüstünü paylaşır. Raspberry Pi'de VNC etkinleştirme: sudo raspi-config &gt; Interface Options &gt; VNC &gt; Enable. RealVNC Server otomatik başlar. Bağlantı: RealVNC Viewer'da Pi'nin IP adresini girin &gt; Kullanıcı adı (pi) ve şifre ile giriş yapın. VNC avantajları: Grafik arayüz gerektiren uygulamaları uzaktan çalıştırma (Thonny IDE, tarayıcı). Dezavantajları: SSH'a göre daha fazla bant genişliği tüketir, yavaş ağlarda performans düşer. Alternatifler: XRDP (Windows Remote Desktop Protocol desteği), NoMachine, X11 forwarding (ssh -X ile tek uygulama penceresi).</w:t>
      </w:r>
    </w:p>
    <w:p>
      <w:r>
        <w:rPr>
          <w:sz w:val="20"/>
        </w:rPr>
        <w:t>Headless Raspberry Pi Kurulumu: Monitör ve klavye olmadan Raspberry Pi kurulumu ve yapılandırması. İlk kurulum adımları: 1) Raspberry Pi Imager ile SD karta OS yazın. Imager'ın ayarlarından SSH etkinleştirin, Wi-Fi bilgilerini girin ve kullanıcı/şifre belirleyin. 2) Alternatif yöntem: SD kartın boot bölümüne boş 'ssh' dosyası oluşturun (touch ssh). Wi-Fi için wpa_supplicant.conf dosyası ekleyin: country=TR, ctrl_interface, network={ssid, psk}. 3) SD kartı Pi'ye takın ve güç verin. Pi otomatik olarak Wi-Fi'ye bağlanır ve SSH açılır. 4) Pi'nin IP adresini bulun: Router'ın DHCP istemci listesi, nmap -sn 192.168.1.0/24, veya ping raspberrypi.local (mDNS). 5) SSH ile bağlanın ve yapılandırmaya başlayın.</w:t>
      </w:r>
    </w:p>
    <w:p>
      <w:r>
        <w:rPr>
          <w:sz w:val="20"/>
        </w:rPr>
        <w:t>Statik IP ve Otomatik Başlatma Yapılandırması: Statik IP neden önemli: DHCP ile Pi her açılışta farklı IP alabilir; SSH/VNC bağlantısı zorlaşır. Yapılandırma: sudo nano /etc/dhcpcd.conf dosyasına ekleyin: interface wlan0, static ip_address=192.168.1.50/24, static routers=192.168.1.1, static domain_name_servers=8.8.8.8 8.8.4.4. Uygulamaları otomatik başlatma: systemd servisi oluşturma: /etc/systemd/system/myapp.service dosyası ile Python uygulamanız Pi açıldığında otomatik başlar. crontab ile zamanlama: @reboot python3 /home/pi/app.py komutu ile açılışta program çalışır. rc.local: /etc/rc.local dosyasına komut ekleyerek açılışta çalıştırma (eski yöntem). Güvenlik: SSH portunu değiştirme (22 yerine örn. 2222), şifre yerine anahtar tabanlı kimlik doğrulama, fail2ban ile brute force koruması.</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SSH ile uzaktan GPIO kontrolü</w:t>
            </w:r>
          </w:p>
        </w:tc>
        <w:tc>
          <w:tcPr>
            <w:tcW w:type="dxa" w:w="3213"/>
          </w:tcPr>
          <w:p>
            <w:r>
              <w:rPr>
                <w:sz w:val="18"/>
              </w:rPr>
              <w:t>1) Bilgisayardan SSH bağlantısı:</w:t>
              <w:br/>
              <w:t>$ ssh pi@192.168.1.50</w:t>
              <w:br/>
              <w:t>pi@raspberrypi:~ $</w:t>
              <w:br/>
              <w:br/>
              <w:t>2) Python scripti çalıştırma:</w:t>
              <w:br/>
              <w:t>pi@raspberrypi:~ $ python3 led_kontrol.py</w:t>
              <w:br/>
              <w:t>LED acildi!</w:t>
              <w:br/>
              <w:br/>
              <w:t>3) GPIO durumunu kontrol:</w:t>
              <w:br/>
              <w:t>pi@raspberrypi:~ $ gpio readall</w:t>
              <w:br/>
              <w:t>(Tum GPIO pinlerinin durumu listelenir)</w:t>
              <w:br/>
              <w:br/>
              <w:t>4) SCP ile dosya yukleme:</w:t>
              <w:br/>
              <w:t>$ scp yeni_proje.py pi@192.168.1.50:/home/pi/projeler/</w:t>
              <w:br/>
              <w:t>yeni_proje.py    100%   2KB   1.2MB/s   00:00</w:t>
              <w:br/>
              <w:br/>
              <w:t>5) Uzaktan sistem durumu:</w:t>
              <w:br/>
              <w:t>pi@raspberrypi:~ $ df -h &amp;&amp; free -m &amp;&amp; vcgencmd measure_temp</w:t>
            </w:r>
          </w:p>
        </w:tc>
        <w:tc>
          <w:tcPr>
            <w:tcW w:type="dxa" w:w="3213"/>
          </w:tcPr>
          <w:p>
            <w:r>
              <w:rPr>
                <w:sz w:val="18"/>
              </w:rPr>
              <w:t>SSH ile Raspberry Pi'ye bağlanarak uzaktan program çalıştırma, dosya transferi ve sistem izleme yapılabilir</w:t>
            </w:r>
          </w:p>
        </w:tc>
      </w:tr>
      <w:tr>
        <w:tc>
          <w:tcPr>
            <w:tcW w:type="dxa" w:w="3213"/>
          </w:tcPr>
          <w:p>
            <w:r>
              <w:rPr>
                <w:sz w:val="18"/>
              </w:rPr>
              <w:t>Headless kurulum ve ilk bağlantı</w:t>
            </w:r>
          </w:p>
        </w:tc>
        <w:tc>
          <w:tcPr>
            <w:tcW w:type="dxa" w:w="3213"/>
          </w:tcPr>
          <w:p>
            <w:r>
              <w:rPr>
                <w:sz w:val="18"/>
              </w:rPr>
              <w:t>1) Raspberry Pi Imager ile SD karta OS yaz &gt; Ayarlar:</w:t>
              <w:br/>
              <w:t xml:space="preserve">   - SSH etkinleştir</w:t>
              <w:br/>
              <w:t xml:space="preserve">   - Kullanici: pi, Sifre: gizlisifre123</w:t>
              <w:br/>
              <w:t xml:space="preserve">   - Wi-Fi: SSID=EvAgi, Sifre=wifisifre</w:t>
              <w:br/>
              <w:t>2) SD karti Pi'ye tak, guc ver, 1-2 dk bekle</w:t>
              <w:br/>
              <w:t>3) IP adresini bul:</w:t>
              <w:br/>
              <w:t>$ nmap -sn 192.168.1.0/24</w:t>
              <w:br/>
              <w:t>192.168.1.50 - raspberrypi</w:t>
              <w:br/>
              <w:t>4) SSH ile baglan:</w:t>
              <w:br/>
              <w:t>$ ssh pi@192.168.1.50</w:t>
              <w:br/>
              <w:t>5) Statik IP yapilandir:</w:t>
              <w:br/>
              <w:t>$ sudo nano /etc/dhcpcd.conf</w:t>
              <w:br/>
              <w:t>interface wlan0</w:t>
              <w:br/>
              <w:t>static ip_address=192.168.1.50/24</w:t>
              <w:br/>
              <w:t>static routers=192.168.1.1</w:t>
              <w:br/>
              <w:t>6) VNC etkinlestir:</w:t>
              <w:br/>
              <w:t>$ sudo raspi-config &gt; Interface &gt; VNC &gt; Enable</w:t>
              <w:br/>
              <w:t>7) Yeniden baslat:</w:t>
              <w:br/>
              <w:t>$ sudo reboot</w:t>
            </w:r>
          </w:p>
        </w:tc>
        <w:tc>
          <w:tcPr>
            <w:tcW w:type="dxa" w:w="3213"/>
          </w:tcPr>
          <w:p>
            <w:r>
              <w:rPr>
                <w:sz w:val="18"/>
              </w:rPr>
              <w:t>Headless kurulum ile Raspberry Pi'yi monitörsüz olarak kurmak ve yapılandırmak IoT projelerinde standart bir uygulamadır</w:t>
            </w:r>
          </w:p>
        </w:tc>
      </w:tr>
      <w:tr>
        <w:tc>
          <w:tcPr>
            <w:tcW w:type="dxa" w:w="3213"/>
          </w:tcPr>
          <w:p>
            <w:r>
              <w:rPr>
                <w:sz w:val="18"/>
              </w:rPr>
              <w:t>Otomatik başlatma ve servis yapılandırması</w:t>
            </w:r>
          </w:p>
        </w:tc>
        <w:tc>
          <w:tcPr>
            <w:tcW w:type="dxa" w:w="3213"/>
          </w:tcPr>
          <w:p>
            <w:r>
              <w:rPr>
                <w:sz w:val="18"/>
              </w:rPr>
              <w:t>systemd servisi olusturma:</w:t>
              <w:br/>
              <w:t>$ sudo nano /etc/systemd/system/flask-app.service</w:t>
              <w:br/>
              <w:t>[Unit]</w:t>
              <w:br/>
              <w:t>Description=Flask GPIO Web Uygulamasi</w:t>
              <w:br/>
              <w:t>After=network.target</w:t>
              <w:br/>
              <w:t>[Service]</w:t>
              <w:br/>
              <w:t>User=pi</w:t>
              <w:br/>
              <w:t>WorkingDirectory=/home/pi/projeler</w:t>
              <w:br/>
              <w:t>ExecStart=/usr/bin/python3 app.py</w:t>
              <w:br/>
              <w:t>Restart=always</w:t>
              <w:br/>
              <w:t>[Install]</w:t>
              <w:br/>
              <w:t>WantedBy=multi-user.target</w:t>
              <w:br/>
              <w:br/>
              <w:t>Servisi etkinlestirme:</w:t>
              <w:br/>
              <w:t>$ sudo systemctl daemon-reload</w:t>
              <w:br/>
              <w:t>$ sudo systemctl enable flask-app.service</w:t>
              <w:br/>
              <w:t>$ sudo systemctl start flask-app.service</w:t>
              <w:br/>
              <w:br/>
              <w:t>Durum kontrolu:</w:t>
              <w:br/>
              <w:t>$ sudo systemctl status flask-app.service</w:t>
              <w:br/>
              <w:t>(Active: running)</w:t>
              <w:br/>
              <w:br/>
              <w:t>Artik Pi her acildiginda Flask uygulamasi otomatik baslar.</w:t>
            </w:r>
          </w:p>
        </w:tc>
        <w:tc>
          <w:tcPr>
            <w:tcW w:type="dxa" w:w="3213"/>
          </w:tcPr>
          <w:p>
            <w:r>
              <w:rPr>
                <w:sz w:val="18"/>
              </w:rPr>
              <w:t>systemd servisi ile Python uygulamalarının Pi açılışında otomatik başlaması headless IoT projelerinde kritik öneme sahiptir</w:t>
            </w:r>
          </w:p>
        </w:tc>
      </w:tr>
    </w:tbl>
    <w:p/>
    <w:p>
      <w:pPr>
        <w:spacing w:before="200"/>
      </w:pPr>
      <w:r>
        <w:rPr>
          <w:b/>
          <w:color w:val="E65C00"/>
          <w:sz w:val="24"/>
        </w:rPr>
        <w:t xml:space="preserve">  Görseller ve Tablolar</w:t>
      </w:r>
    </w:p>
    <w:p>
      <w:pPr>
        <w:pStyle w:val="ListBullet"/>
      </w:pPr>
      <w:r>
        <w:rPr>
          <w:sz w:val="20"/>
        </w:rPr>
        <w:t>SSH ve VNC bağlantı mimarisi diyagramı (İstemci &gt; Şifreli Kanal &gt; Raspberry Pi)</w:t>
      </w:r>
    </w:p>
    <w:p>
      <w:pPr>
        <w:pStyle w:val="ListBullet"/>
      </w:pPr>
      <w:r>
        <w:rPr>
          <w:sz w:val="20"/>
        </w:rPr>
        <w:t>Headless kurulum adımları akış şeması</w:t>
      </w:r>
    </w:p>
    <w:p>
      <w:pPr>
        <w:spacing w:before="200"/>
      </w:pPr>
      <w:r>
        <w:rPr>
          <w:b/>
          <w:color w:val="E65C00"/>
          <w:sz w:val="24"/>
        </w:rPr>
        <w:t xml:space="preserve">  Analoji ve Benzetmeler</w:t>
      </w:r>
    </w:p>
    <w:p>
      <w:r>
        <w:rPr>
          <w:b/>
          <w:color w:val="E65C00"/>
          <w:sz w:val="20"/>
        </w:rPr>
        <w:t xml:space="preserve">  1. </w:t>
      </w:r>
      <w:r>
        <w:rPr>
          <w:sz w:val="20"/>
        </w:rPr>
        <w:t>SSH = Telefon görüşmesi gibidir: Karşı tarafla konuşursunuz (komut gönderirsiniz) ama onu görmezsiniz. VNC = Görüntülü arama gibidir: Karşı tarafın ekranını görürsünüz ve yönlendirebilirsiniz. Headless = Uzaktan kumandalı drone: Drone (Pi) uzakta çalışır, siz kontrolcüden (SSH/VNC) yönetirsiniz</w:t>
      </w:r>
    </w:p>
    <w:p>
      <w:pPr>
        <w:spacing w:before="200"/>
      </w:pPr>
      <w:r>
        <w:rPr>
          <w:b/>
          <w:color w:val="E65C00"/>
          <w:sz w:val="24"/>
        </w:rPr>
        <w:t xml:space="preserve">  Öğrenci Soru-Cevap</w:t>
      </w:r>
    </w:p>
    <w:p>
      <w:pPr>
        <w:pStyle w:val="ListBullet"/>
      </w:pPr>
      <w:r>
        <w:rPr>
          <w:sz w:val="20"/>
        </w:rPr>
        <w:t>SSH ve VNC arasındaki temel farklar nelerdir ve hangi durumda hangisi tercih edilir?</w:t>
      </w:r>
    </w:p>
    <w:p>
      <w:pPr>
        <w:pStyle w:val="ListBullet"/>
      </w:pPr>
      <w:r>
        <w:rPr>
          <w:sz w:val="20"/>
        </w:rPr>
        <w:t>Headless Raspberry Pi kurulumunda ilk SSH bağlantısı nasıl yapılır?</w:t>
      </w:r>
    </w:p>
    <w:p>
      <w:pPr>
        <w:pStyle w:val="ListBullet"/>
      </w:pPr>
      <w:r>
        <w:rPr>
          <w:sz w:val="20"/>
        </w:rPr>
        <w:t>Statik IP yapılandırması neden uzaktan erişimde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"IoT Sunucu Olarak Headless Raspberry Pi Yapılandırması"</w:t>
      </w:r>
    </w:p>
    <w:p>
      <w:r>
        <w:rPr>
          <w:b/>
          <w:color w:val="1B2A4A"/>
          <w:sz w:val="20"/>
        </w:rPr>
        <w:t xml:space="preserve">Türü: </w:t>
      </w:r>
      <w:r>
        <w:rPr>
          <w:sz w:val="20"/>
        </w:rPr>
        <w:t>Bireysel proje ve senaryo çözümü</w:t>
      </w:r>
    </w:p>
    <w:p>
      <w:r>
        <w:rPr>
          <w:b/>
          <w:color w:val="1B2A4A"/>
          <w:sz w:val="20"/>
        </w:rPr>
        <w:t xml:space="preserve">Amacı: </w:t>
      </w:r>
      <w:r>
        <w:rPr>
          <w:sz w:val="20"/>
        </w:rPr>
        <w:t>Raspberry Pi'yi monitörsüz IoT sunucusu olarak yapılandırma ve uzaktan yönetim becerisi kazandırma</w:t>
      </w:r>
    </w:p>
    <w:p>
      <w:pPr>
        <w:spacing w:before="200"/>
      </w:pPr>
      <w:r>
        <w:rPr>
          <w:b/>
          <w:color w:val="6A1B9A"/>
          <w:sz w:val="24"/>
        </w:rPr>
        <w:t xml:space="preserve">  Yönerge Adımları</w:t>
      </w:r>
    </w:p>
    <w:p>
      <w:r>
        <w:rPr>
          <w:b/>
          <w:color w:val="6A1B9A"/>
          <w:sz w:val="20"/>
        </w:rPr>
        <w:t xml:space="preserve">  1. </w:t>
      </w:r>
      <w:r>
        <w:rPr>
          <w:sz w:val="20"/>
        </w:rPr>
        <w:t>Raspberry Pi'yi headless modda kurun: SSH etkinleştirme, Wi-Fi yapılandırması ve statik IP atama işlemlerini gerçekleştirin</w:t>
      </w:r>
    </w:p>
    <w:p>
      <w:r>
        <w:rPr>
          <w:b/>
          <w:color w:val="6A1B9A"/>
          <w:sz w:val="20"/>
        </w:rPr>
        <w:t xml:space="preserve">  2. </w:t>
      </w:r>
      <w:r>
        <w:rPr>
          <w:sz w:val="20"/>
        </w:rPr>
        <w:t>SSH ile bağlanarak önceki derslerdeki Flask web uygulamasını Pi'ye yükleyin (SCP ile) ve çalıştırın</w:t>
      </w:r>
    </w:p>
    <w:p>
      <w:r>
        <w:rPr>
          <w:b/>
          <w:color w:val="6A1B9A"/>
          <w:sz w:val="20"/>
        </w:rPr>
        <w:t xml:space="preserve">  3. </w:t>
      </w:r>
      <w:r>
        <w:rPr>
          <w:sz w:val="20"/>
        </w:rPr>
        <w:t>Flask uygulamasını systemd servisi olarak yapılandırın: Pi açıldığında web sunucusu otomatik başlasın</w:t>
      </w:r>
    </w:p>
    <w:p>
      <w:r>
        <w:rPr>
          <w:b/>
          <w:color w:val="6A1B9A"/>
          <w:sz w:val="20"/>
        </w:rPr>
        <w:t xml:space="preserve">  4. </w:t>
      </w:r>
      <w:r>
        <w:rPr>
          <w:sz w:val="20"/>
        </w:rPr>
        <w:t>VNC ile bağlanarak Thonny IDE'den kod düzenleme ve hata ayıklama yapın; SSH ile log dosyalarını izleyin</w:t>
      </w:r>
    </w:p>
    <w:p>
      <w:r>
        <w:rPr>
          <w:b/>
          <w:color w:val="1B2A4A"/>
          <w:sz w:val="20"/>
        </w:rPr>
        <w:t xml:space="preserve">Beklenen Ürün: </w:t>
      </w:r>
      <w:r>
        <w:rPr>
          <w:sz w:val="20"/>
        </w:rPr>
        <w:t>Headless yapılandırılmış Raspberry Pi, otomatik başlayan Flask servisi, SSH/VNC erişim rehberi ve sorun giderme kılavuzu</w:t>
      </w:r>
    </w:p>
    <w:p>
      <w:pPr>
        <w:spacing w:before="200"/>
      </w:pPr>
      <w:r>
        <w:rPr>
          <w:b/>
          <w:color w:val="6A1B9A"/>
          <w:sz w:val="24"/>
        </w:rPr>
        <w:t xml:space="preserve">  Transfer Soruları</w:t>
      </w:r>
    </w:p>
    <w:p>
      <w:r>
        <w:rPr>
          <w:b/>
          <w:color w:val="6A1B9A"/>
          <w:sz w:val="20"/>
        </w:rPr>
        <w:t xml:space="preserve">  1. </w:t>
      </w:r>
      <w:r>
        <w:rPr>
          <w:sz w:val="20"/>
        </w:rPr>
        <w:t>SSH/VNC ve headless yapılandırma bilgisi sunucu yönetimi, bulut bilişim, DevOps, IoT cihaz yönetimi ve uzaktan bakım alanlarında doğrudan kullanılır.</w:t>
      </w:r>
    </w:p>
    <w:p>
      <w:r>
        <w:rPr>
          <w:b/>
          <w:color w:val="1B2A4A"/>
          <w:sz w:val="20"/>
        </w:rPr>
        <w:t xml:space="preserve">İlişkili Disiplinler: </w:t>
      </w:r>
      <w:r>
        <w:rPr>
          <w:sz w:val="20"/>
        </w:rPr>
        <w:t>Sistem yönetimi (Linux yapılandırma), ağ yönetimi (IP yapılandırma), güvenlik (SSH hardening), DevOps (servis yönetimi)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20 Raspberry Pi'nin bulunduğu bir IoT ağında her Pi'nin IP adresini ayrı ayrı yapılandırmak zaman alıcıdır. Bu süreci otomatikleştirmek için bir script veya yapılandırma yönetimi aracı nasıl tasarlarsınız?</w:t>
            </w:r>
          </w:p>
        </w:tc>
      </w:tr>
    </w:tbl>
    <w:p/>
    <w:p>
      <w:r>
        <w:rPr>
          <w:b/>
          <w:color w:val="1B2A4A"/>
          <w:sz w:val="20"/>
        </w:rPr>
        <w:t xml:space="preserve">Yaratıcı Görev: </w:t>
      </w:r>
      <w:r>
        <w:rPr>
          <w:sz w:val="20"/>
        </w:rPr>
        <w:t>Raspberry Pi'yi bir VPN sunucusu olarak yapılandırıp dünyanın herhangi bir yerinden güvenli erişim sağlasanız, hangi adımları izlerdiniz ve güvenlik riskleri neler olurdu?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SSH ile Raspberry Pi'ye uzaktan bağlantı kurulabiliyor mu?</w:t>
      </w:r>
    </w:p>
    <w:p>
      <w:r>
        <w:rPr>
          <w:sz w:val="20"/>
        </w:rPr>
        <w:t xml:space="preserve">  ☐  VNC ile uzak masaüstü erişimi sağlanabiliyor mu?</w:t>
      </w:r>
    </w:p>
    <w:p>
      <w:r>
        <w:rPr>
          <w:sz w:val="20"/>
        </w:rPr>
        <w:t xml:space="preserve">  ☐  Headless yapılandırma ve statik IP atama işlemleri gerçekleştirilebildi mi?</w:t>
      </w:r>
    </w:p>
    <w:p>
      <w:pPr>
        <w:spacing w:before="200"/>
      </w:pPr>
      <w:r>
        <w:rPr>
          <w:b/>
          <w:color w:val="2E7D32"/>
          <w:sz w:val="24"/>
        </w:rPr>
        <w:t xml:space="preserve">  Öz Değerlendirme Soruları</w:t>
      </w:r>
    </w:p>
    <w:p>
      <w:r>
        <w:rPr>
          <w:b/>
          <w:color w:val="2E7D32"/>
          <w:sz w:val="20"/>
        </w:rPr>
        <w:t xml:space="preserve">  1. </w:t>
      </w:r>
      <w:r>
        <w:rPr>
          <w:sz w:val="20"/>
        </w:rPr>
        <w:t>SSH bağlantısı kurmak için hangi bilgiler gereklidir?</w:t>
      </w:r>
    </w:p>
    <w:p>
      <w:r>
        <w:rPr>
          <w:b/>
          <w:color w:val="2E7D32"/>
          <w:sz w:val="20"/>
        </w:rPr>
        <w:t xml:space="preserve">  2. </w:t>
      </w:r>
      <w:r>
        <w:rPr>
          <w:sz w:val="20"/>
        </w:rPr>
        <w:t>VNC'nin SSH'a göre avantaj ve dezavantajları nelerdir?</w:t>
      </w:r>
    </w:p>
    <w:p>
      <w:r>
        <w:rPr>
          <w:b/>
          <w:color w:val="2E7D32"/>
          <w:sz w:val="20"/>
        </w:rPr>
        <w:t xml:space="preserve">  3. </w:t>
      </w:r>
      <w:r>
        <w:rPr>
          <w:sz w:val="20"/>
        </w:rPr>
        <w:t>Headless kurulumda Pi'nin IP adresini bulmak için hangi yöntemler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SSH protokolü varsayılan olarak hangi port üzerinde çalışır?</w:t>
            </w:r>
          </w:p>
        </w:tc>
        <w:tc>
          <w:tcPr>
            <w:tcW w:type="dxa" w:w="3213"/>
          </w:tcPr>
          <w:p>
            <w:r>
              <w:rPr>
                <w:sz w:val="18"/>
              </w:rPr>
              <w:t>A) 80  B) 443  C) 22  D) 5900</w:t>
            </w:r>
          </w:p>
        </w:tc>
        <w:tc>
          <w:tcPr>
            <w:tcW w:type="dxa" w:w="3213"/>
          </w:tcPr>
          <w:p>
            <w:r>
              <w:rPr>
                <w:sz w:val="18"/>
              </w:rPr>
              <w:t>C</w:t>
            </w:r>
          </w:p>
        </w:tc>
      </w:tr>
      <w:tr>
        <w:tc>
          <w:tcPr>
            <w:tcW w:type="dxa" w:w="3213"/>
          </w:tcPr>
          <w:p>
            <w:r>
              <w:rPr>
                <w:sz w:val="18"/>
              </w:rPr>
              <w:t>Raspberry Pi'de VNC'yi etkinleştirmek için hangi araç kullanılır?</w:t>
            </w:r>
          </w:p>
        </w:tc>
        <w:tc>
          <w:tcPr>
            <w:tcW w:type="dxa" w:w="3213"/>
          </w:tcPr>
          <w:p>
            <w:r>
              <w:rPr>
                <w:sz w:val="18"/>
              </w:rPr>
              <w:t>A) apt-get  B) raspi-config  C) pip install  D) ifconfig</w:t>
            </w:r>
          </w:p>
        </w:tc>
        <w:tc>
          <w:tcPr>
            <w:tcW w:type="dxa" w:w="3213"/>
          </w:tcPr>
          <w:p>
            <w:r>
              <w:rPr>
                <w:sz w:val="18"/>
              </w:rPr>
              <w:t>B</w:t>
            </w:r>
          </w:p>
        </w:tc>
      </w:tr>
      <w:tr>
        <w:tc>
          <w:tcPr>
            <w:tcW w:type="dxa" w:w="3213"/>
          </w:tcPr>
          <w:p>
            <w:r>
              <w:rPr>
                <w:sz w:val="18"/>
              </w:rPr>
              <w:t>Headless kurulumda SD kartın boot bölümüne hangi dosya eklenerek SSH otomatik etkinleştirilir?</w:t>
            </w:r>
          </w:p>
        </w:tc>
        <w:tc>
          <w:tcPr>
            <w:tcW w:type="dxa" w:w="3213"/>
          </w:tcPr>
          <w:p>
            <w:r>
              <w:rPr>
                <w:sz w:val="18"/>
              </w:rPr>
              <w:t>A) config.txt  B) cmdline.txt  C) ssh (boş dosya)  D) network.conf</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SSH şifre tabanlı kimlik doğrulama mı yoksa anahtar tabanlı kimlik doğrulama mı tercih edilmelidir? Her birinin avantaj ve dezavantajları nelerdir?</w:t>
      </w:r>
    </w:p>
    <w:p>
      <w:r>
        <w:rPr>
          <w:b/>
          <w:color w:val="2E7D32"/>
          <w:sz w:val="20"/>
        </w:rPr>
        <w:t>Eleştirel Düşünme:</w:t>
      </w:r>
    </w:p>
    <w:p>
      <w:r>
        <w:rPr>
          <w:b/>
          <w:color w:val="2E7D32"/>
          <w:sz w:val="20"/>
        </w:rPr>
        <w:t xml:space="preserve">  1. </w:t>
      </w:r>
      <w:r>
        <w:rPr>
          <w:sz w:val="20"/>
        </w:rPr>
        <w:t>IoT cihazlarına uzaktan erişim (SSH/VNC) güvenlik açısından ne kadar risklidir? Bir saldırgan SSH erişimi elde ederse neler yapabilir ve bu nasıl önlenir?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"SSH, VNC ve Headless Yapılandırma Uygulaması"</w:t>
      </w:r>
    </w:p>
    <w:p>
      <w:r>
        <w:rPr>
          <w:b/>
          <w:color w:val="1B2A4A"/>
          <w:sz w:val="20"/>
        </w:rPr>
        <w:t xml:space="preserve">Hedef: </w:t>
      </w:r>
      <w:r>
        <w:rPr>
          <w:sz w:val="20"/>
        </w:rPr>
        <w:t>SSH ve VNC ile uzaktan erişim kurma, statik IP yapılandırma ve headless mod ayarları</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raspi-config ile SSH ve VNC'yi etkinleştirin ve Pi'nin IP adresini öğrenin</w:t>
            </w:r>
          </w:p>
        </w:tc>
        <w:tc>
          <w:tcPr>
            <w:tcW w:type="dxa" w:w="3213"/>
          </w:tcPr>
          <w:p>
            <w:r>
              <w:rPr>
                <w:sz w:val="18"/>
              </w:rPr>
              <w:t>5 dk</w:t>
            </w:r>
          </w:p>
        </w:tc>
      </w:tr>
      <w:tr>
        <w:tc>
          <w:tcPr>
            <w:tcW w:type="dxa" w:w="3213"/>
          </w:tcPr>
          <w:p>
            <w:r>
              <w:rPr>
                <w:sz w:val="18"/>
              </w:rPr>
              <w:t>2</w:t>
            </w:r>
          </w:p>
        </w:tc>
        <w:tc>
          <w:tcPr>
            <w:tcW w:type="dxa" w:w="3213"/>
          </w:tcPr>
          <w:p>
            <w:r>
              <w:rPr>
                <w:sz w:val="18"/>
              </w:rPr>
              <w:t>SSH ile bağlanın, uzaktan komut çalıştırın ve SCP ile dosya transfer edin</w:t>
            </w:r>
          </w:p>
        </w:tc>
        <w:tc>
          <w:tcPr>
            <w:tcW w:type="dxa" w:w="3213"/>
          </w:tcPr>
          <w:p>
            <w:r>
              <w:rPr>
                <w:sz w:val="18"/>
              </w:rPr>
              <w:t>5 dk</w:t>
            </w:r>
          </w:p>
        </w:tc>
      </w:tr>
      <w:tr>
        <w:tc>
          <w:tcPr>
            <w:tcW w:type="dxa" w:w="3213"/>
          </w:tcPr>
          <w:p>
            <w:r>
              <w:rPr>
                <w:sz w:val="18"/>
              </w:rPr>
              <w:t>3</w:t>
            </w:r>
          </w:p>
        </w:tc>
        <w:tc>
          <w:tcPr>
            <w:tcW w:type="dxa" w:w="3213"/>
          </w:tcPr>
          <w:p>
            <w:r>
              <w:rPr>
                <w:sz w:val="18"/>
              </w:rPr>
              <w:t>VNC Viewer ile masaüstüne bağlanın ve grafik uygulamalarını uzaktan test edin</w:t>
            </w:r>
          </w:p>
        </w:tc>
        <w:tc>
          <w:tcPr>
            <w:tcW w:type="dxa" w:w="3213"/>
          </w:tcPr>
          <w:p>
            <w:r>
              <w:rPr>
                <w:sz w:val="18"/>
              </w:rPr>
              <w:t>5 dk</w:t>
            </w:r>
          </w:p>
        </w:tc>
      </w:tr>
      <w:tr>
        <w:tc>
          <w:tcPr>
            <w:tcW w:type="dxa" w:w="3213"/>
          </w:tcPr>
          <w:p>
            <w:r>
              <w:rPr>
                <w:sz w:val="18"/>
              </w:rPr>
              <w:t>4</w:t>
            </w:r>
          </w:p>
        </w:tc>
        <w:tc>
          <w:tcPr>
            <w:tcW w:type="dxa" w:w="3213"/>
          </w:tcPr>
          <w:p>
            <w:r>
              <w:rPr>
                <w:sz w:val="18"/>
              </w:rPr>
              <w:t>Statik IP yapılandırın ve Flask uygulamasını systemd servisi olarak ayarlayın</w:t>
            </w:r>
          </w:p>
        </w:tc>
        <w:tc>
          <w:tcPr>
            <w:tcW w:type="dxa" w:w="3213"/>
          </w:tcPr>
          <w:p>
            <w:r>
              <w:rPr>
                <w:sz w:val="18"/>
              </w:rPr>
              <w:t>5 dk</w:t>
            </w:r>
          </w:p>
        </w:tc>
      </w:tr>
    </w:tbl>
    <w:p/>
    <w:p>
      <w:r>
        <w:rPr>
          <w:b/>
          <w:color w:val="1B2A4A"/>
          <w:sz w:val="20"/>
        </w:rPr>
        <w:t xml:space="preserve">Tamamlanma Kriteri: </w:t>
      </w:r>
      <w:r>
        <w:rPr>
          <w:sz w:val="20"/>
        </w:rPr>
        <w:t>SSH ve VNC bağlantıları kurulmuş, dosya transferi yapılmış, statik IP atanmış ve servis yapılandırılmış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"Headless Raspberry Pi Uzaktan Yönetim Gösterimi"</w:t>
      </w:r>
    </w:p>
    <w:p>
      <w:r>
        <w:rPr>
          <w:b/>
          <w:color w:val="1B2A4A"/>
          <w:sz w:val="20"/>
        </w:rPr>
        <w:t xml:space="preserve">Eğitmenin Gösterdiği: </w:t>
      </w:r>
      <w:r>
        <w:rPr>
          <w:sz w:val="20"/>
        </w:rPr>
        <w:t>Monitörsüz Raspberry Pi'ye SSH ve VNC ile bağlanır, uzaktan kod çalıştırır, dosya transfer eder ve systemd servisi yapılandırır.</w:t>
      </w:r>
    </w:p>
    <w:p>
      <w:r>
        <w:rPr>
          <w:b/>
          <w:color w:val="1B2A4A"/>
          <w:sz w:val="20"/>
        </w:rPr>
        <w:t xml:space="preserve">Öğrencinin Tekrarladığı: </w:t>
      </w:r>
      <w:r>
        <w:rPr>
          <w:sz w:val="20"/>
        </w:rPr>
        <w:t>Eğitmeni izler, kendi Pi'sine SSH ve VNC ile bağlanır ve uzaktan yönetim işlemlerini gerçekleştirir.</w:t>
      </w:r>
    </w:p>
    <w:p>
      <w:r>
        <w:rPr>
          <w:b/>
          <w:color w:val="1B2A4A"/>
          <w:sz w:val="20"/>
        </w:rPr>
        <w:t xml:space="preserve">Dikkat Noktaları: </w:t>
      </w:r>
      <w:r>
        <w:rPr>
          <w:sz w:val="20"/>
        </w:rPr>
        <w:t>SSH şifresini güçlü tutun, varsayılan 'raspberry' şifresini mutlaka değiştirin ve gereksiz yere SSH portunu internete açmayın.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SSH Temel İşlemler</w:t>
            </w:r>
          </w:p>
        </w:tc>
        <w:tc>
          <w:tcPr>
            <w:tcW w:type="dxa" w:w="3213"/>
          </w:tcPr>
          <w:p>
            <w:r>
              <w:rPr>
                <w:sz w:val="18"/>
              </w:rPr>
              <w:t>SSH ile Pi'ye bağlanın, sistem bilgilerini (CPU sıcaklığı, disk kullanımı, RAM) sorgulayın ve SCP ile bir dosya yükleyin</w:t>
            </w:r>
          </w:p>
        </w:tc>
        <w:tc>
          <w:tcPr>
            <w:tcW w:type="dxa" w:w="3213"/>
          </w:tcPr>
          <w:p>
            <w:r>
              <w:rPr>
                <w:sz w:val="18"/>
              </w:rPr>
              <w:t>Kolay</w:t>
            </w:r>
          </w:p>
        </w:tc>
      </w:tr>
      <w:tr>
        <w:tc>
          <w:tcPr>
            <w:tcW w:type="dxa" w:w="3213"/>
          </w:tcPr>
          <w:p>
            <w:r>
              <w:rPr>
                <w:sz w:val="18"/>
              </w:rPr>
              <w:t>VNC ve SSH Karşılaştırması</w:t>
            </w:r>
          </w:p>
        </w:tc>
        <w:tc>
          <w:tcPr>
            <w:tcW w:type="dxa" w:w="3213"/>
          </w:tcPr>
          <w:p>
            <w:r>
              <w:rPr>
                <w:sz w:val="18"/>
              </w:rPr>
              <w:t>Aynı görevi (Python scripti çalıştırma) hem SSH hem VNC ile gerçekleştirin ve performans/kullanılabilirlik karşılaştırma raporu yazın</w:t>
            </w:r>
          </w:p>
        </w:tc>
        <w:tc>
          <w:tcPr>
            <w:tcW w:type="dxa" w:w="3213"/>
          </w:tcPr>
          <w:p>
            <w:r>
              <w:rPr>
                <w:sz w:val="18"/>
              </w:rPr>
              <w:t>Orta</w:t>
            </w:r>
          </w:p>
        </w:tc>
      </w:tr>
      <w:tr>
        <w:tc>
          <w:tcPr>
            <w:tcW w:type="dxa" w:w="3213"/>
          </w:tcPr>
          <w:p>
            <w:r>
              <w:rPr>
                <w:sz w:val="18"/>
              </w:rPr>
              <w:t>Headless IoT Sunucu</w:t>
            </w:r>
          </w:p>
        </w:tc>
        <w:tc>
          <w:tcPr>
            <w:tcW w:type="dxa" w:w="3213"/>
          </w:tcPr>
          <w:p>
            <w:r>
              <w:rPr>
                <w:sz w:val="18"/>
              </w:rPr>
              <w:t>Pi'yi headless modda yapılandırın: statik IP, otomatik başlayan Flask + MQTT servisleri, SSH anahtar tabanlı kimlik doğrulama</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"Okul IoT Laboratuvarı Yönetimi"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okulun bilişim laboratuvarında 15 Raspberry Pi farklı IoT projeleri (sera izleme, hava durumu istasyonu, güvenlik kamerası) çalıştırıyor. Her Pi monitörsüz (headless) çalışıyor. Öğretmen tek bir bilgisayardan tüm Pi'leri yönetmek istiyor: yazılım güncelleme, log izleme, servis yeniden başlatma ve yeni proje kodu yükleme. Sistemi tasarlayın: IP adresleme planı, SSH erişim yapılandırması, toplu komut çalıştırma yöntemi ve sorun giderme prosedürü oluşturun.</w:t>
            </w:r>
          </w:p>
        </w:tc>
      </w:tr>
    </w:tbl>
    <w:p/>
    <w:p>
      <w:r>
        <w:rPr>
          <w:b/>
          <w:color w:val="1B2A4A"/>
          <w:sz w:val="20"/>
        </w:rPr>
        <w:t xml:space="preserve">Beklenen Çıktı: </w:t>
      </w:r>
      <w:r>
        <w:rPr>
          <w:sz w:val="20"/>
        </w:rPr>
        <w:t>IP adresleme planı tablosu, SSH yapılandırma rehberi, toplu yönetim scripti (bash) ve sorun giderme kılavuzu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SSH ile güvenli uzaktan komut satırı erişimini, VNC ile uzak masaüstü bağlantısını, headless Raspberry Pi kurulumunu, statik IP yapılandırmasını ve systemd ile otomatik servis başlatmayı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SSH (Secure Shell)</w:t>
            </w:r>
          </w:p>
        </w:tc>
        <w:tc>
          <w:tcPr>
            <w:tcW w:type="dxa" w:w="4819"/>
            <w:shd w:fill="F5F5F5"/>
          </w:tcPr>
          <w:p>
            <w:r>
              <w:rPr>
                <w:b/>
                <w:color w:val="1B2A4A"/>
                <w:sz w:val="20"/>
              </w:rPr>
              <w:t xml:space="preserve">  VNC (Virtual Network Computing)</w:t>
            </w:r>
          </w:p>
        </w:tc>
      </w:tr>
      <w:tr>
        <w:tc>
          <w:tcPr>
            <w:tcW w:type="dxa" w:w="4819"/>
            <w:shd w:fill="F5F5F5"/>
          </w:tcPr>
          <w:p>
            <w:r>
              <w:rPr>
                <w:b/>
                <w:color w:val="1B2A4A"/>
                <w:sz w:val="20"/>
              </w:rPr>
              <w:t xml:space="preserve">  Headless Kullanım</w:t>
            </w:r>
          </w:p>
        </w:tc>
        <w:tc>
          <w:tcPr>
            <w:tcW w:type="dxa" w:w="4819"/>
            <w:shd w:fill="F5F5F5"/>
          </w:tcPr>
          <w:p>
            <w:r>
              <w:rPr>
                <w:b/>
                <w:color w:val="1B2A4A"/>
                <w:sz w:val="20"/>
              </w:rPr>
              <w:t xml:space="preserve">  Statik IP Yapılandırması</w:t>
            </w:r>
          </w:p>
        </w:tc>
      </w:tr>
      <w:tr>
        <w:tc>
          <w:tcPr>
            <w:tcW w:type="dxa" w:w="4819"/>
            <w:shd w:fill="F5F5F5"/>
          </w:tcPr>
          <w:p>
            <w:r>
              <w:rPr>
                <w:b/>
                <w:color w:val="1B2A4A"/>
                <w:sz w:val="20"/>
              </w:rPr>
              <w:t xml:space="preserve">  systemd Servisi</w:t>
            </w:r>
          </w:p>
        </w:tc>
        <w:tc>
          <w:tcPr>
            <w:tcW w:type="dxa" w:w="4819"/>
          </w:tcPr>
          <w:p/>
        </w:tc>
      </w:tr>
    </w:tbl>
    <w:p/>
    <w:p>
      <w:pPr>
        <w:spacing w:before="200"/>
      </w:pPr>
      <w:r>
        <w:rPr>
          <w:b/>
          <w:color w:val="757575"/>
          <w:sz w:val="24"/>
        </w:rPr>
        <w:t xml:space="preserve">  Bir Sonraki Dersle Köprü</w:t>
      </w:r>
    </w:p>
    <w:p>
      <w:r>
        <w:rPr>
          <w:sz w:val="20"/>
        </w:rPr>
        <w:t>Bir sonraki derste öğrendiğimiz tüm teknolojileri (Flask, MQTT, Bluetooth, SSH) birleştiren kapsamlı bir IoT projesi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Pi'nizi headless modda yapılandırın: Statik IP atayın, SSH ile bağlanın ve önceki derslerde geliştirdiğiniz Flask GPIO kontrol uygulamasını systemd servisi olarak ayarlayın. Pi açıldığında web sunucusu otomatik başlamalı. Yapılandırma adımlarını ve ekran görüntülerini teslim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SSH ve VNC'nin Pi'de etkin olduğunu önceden kontrol edin</w:t>
      </w:r>
    </w:p>
    <w:p>
      <w:pPr>
        <w:pStyle w:val="ListBullet"/>
      </w:pPr>
      <w:r>
        <w:rPr>
          <w:sz w:val="20"/>
        </w:rPr>
        <w:t>PuTTY ve RealVNC Viewer'ı kursiyerlerin bilgisayarlarına önceden kurun</w:t>
      </w:r>
    </w:p>
    <w:p>
      <w:pPr>
        <w:pStyle w:val="ListBullet"/>
      </w:pPr>
      <w:r>
        <w:rPr>
          <w:sz w:val="20"/>
        </w:rPr>
        <w:t>Ağ yapılandırmasını test edin: Pi ve bilgisayarların aynı ağda olduğunu doğrulayın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SSH bağlantısı 'Connection refused' hatası</w:t>
            </w:r>
          </w:p>
        </w:tc>
        <w:tc>
          <w:tcPr>
            <w:tcW w:type="dxa" w:w="4819"/>
          </w:tcPr>
          <w:p>
            <w:r>
              <w:rPr>
                <w:sz w:val="18"/>
              </w:rPr>
              <w:t>SSH servisinin çalıştığını kontrol edin (sudo systemctl status ssh) ve Pi'nin IP adresini doğrulayın</w:t>
            </w:r>
          </w:p>
        </w:tc>
      </w:tr>
      <w:tr>
        <w:tc>
          <w:tcPr>
            <w:tcW w:type="dxa" w:w="4819"/>
          </w:tcPr>
          <w:p>
            <w:r>
              <w:rPr>
                <w:sz w:val="18"/>
              </w:rPr>
              <w:t>VNC ekranı siyah veya düşük çözünürlüklü</w:t>
            </w:r>
          </w:p>
        </w:tc>
        <w:tc>
          <w:tcPr>
            <w:tcW w:type="dxa" w:w="4819"/>
          </w:tcPr>
          <w:p>
            <w:r>
              <w:rPr>
                <w:sz w:val="18"/>
              </w:rPr>
              <w:t>raspi-config &gt; Display Options &gt; Resolution ile çözünürlüğü ayarlayın; headless modda VNC çözünürlüğü manuel ayarlanmalıdır</w:t>
            </w:r>
          </w:p>
        </w:tc>
      </w:tr>
    </w:tbl>
    <w:p/>
    <w:p>
      <w:r>
        <w:rPr>
          <w:b/>
          <w:color w:val="1B2A4A"/>
          <w:sz w:val="20"/>
        </w:rPr>
        <w:t xml:space="preserve">Zaman Yönetimi: </w:t>
      </w:r>
      <w:r>
        <w:rPr>
          <w:sz w:val="20"/>
        </w:rPr>
        <w:t>SSH'a 12 dk, VNC'ye 8 dk, headless yapılandırmaya 12 dk, uygulama ve değerlendirmeye 13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Ağ sorunları yaşanırsa Pi'yi doğrudan Ethernet kablosuyla bilgisayara bağlayarak (link-local) SSH bağlantısı kurulabilir.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