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49-52.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49-52.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49. Saat</w:t>
            </w:r>
          </w:p>
        </w:tc>
        <w:tc>
          <w:tcPr>
            <w:tcW w:type="dxa" w:w="3213"/>
          </w:tcPr>
          <w:p>
            <w:r>
              <w:rPr>
                <w:sz w:val="18"/>
              </w:rPr>
              <w:t>Toprak Nemi Sensörü ve Otomatik Sulama Sistemi</w:t>
            </w:r>
          </w:p>
        </w:tc>
        <w:tc>
          <w:tcPr>
            <w:tcW w:type="dxa" w:w="3213"/>
          </w:tcPr>
          <w:p>
            <w:r>
              <w:rPr>
                <w:sz w:val="18"/>
              </w:rPr>
              <w:t>45 dk</w:t>
            </w:r>
          </w:p>
        </w:tc>
      </w:tr>
      <w:tr>
        <w:tc>
          <w:tcPr>
            <w:tcW w:type="dxa" w:w="3213"/>
          </w:tcPr>
          <w:p>
            <w:r>
              <w:rPr>
                <w:sz w:val="18"/>
              </w:rPr>
              <w:t>50. Saat</w:t>
            </w:r>
          </w:p>
        </w:tc>
        <w:tc>
          <w:tcPr>
            <w:tcW w:type="dxa" w:w="3213"/>
          </w:tcPr>
          <w:p>
            <w:r>
              <w:rPr>
                <w:sz w:val="18"/>
              </w:rPr>
              <w:t>Gaz ve Duman Sensörü (MQ-2/MQ-135) ile Hava Kalitesi İzleme</w:t>
            </w:r>
          </w:p>
        </w:tc>
        <w:tc>
          <w:tcPr>
            <w:tcW w:type="dxa" w:w="3213"/>
          </w:tcPr>
          <w:p>
            <w:r>
              <w:rPr>
                <w:sz w:val="18"/>
              </w:rPr>
              <w:t>45 dk</w:t>
            </w:r>
          </w:p>
        </w:tc>
      </w:tr>
      <w:tr>
        <w:tc>
          <w:tcPr>
            <w:tcW w:type="dxa" w:w="3213"/>
          </w:tcPr>
          <w:p>
            <w:r>
              <w:rPr>
                <w:sz w:val="18"/>
              </w:rPr>
              <w:t>51. Saat</w:t>
            </w:r>
          </w:p>
        </w:tc>
        <w:tc>
          <w:tcPr>
            <w:tcW w:type="dxa" w:w="3213"/>
          </w:tcPr>
          <w:p>
            <w:r>
              <w:rPr>
                <w:sz w:val="18"/>
              </w:rPr>
              <w:t>Kamera Modülü (Pi Camera) ve Görüntü Yakalama</w:t>
            </w:r>
          </w:p>
        </w:tc>
        <w:tc>
          <w:tcPr>
            <w:tcW w:type="dxa" w:w="3213"/>
          </w:tcPr>
          <w:p>
            <w:r>
              <w:rPr>
                <w:sz w:val="18"/>
              </w:rPr>
              <w:t>45 dk</w:t>
            </w:r>
          </w:p>
        </w:tc>
      </w:tr>
      <w:tr>
        <w:tc>
          <w:tcPr>
            <w:tcW w:type="dxa" w:w="3213"/>
          </w:tcPr>
          <w:p>
            <w:r>
              <w:rPr>
                <w:sz w:val="18"/>
              </w:rPr>
              <w:t>52. Saat</w:t>
            </w:r>
          </w:p>
        </w:tc>
        <w:tc>
          <w:tcPr>
            <w:tcW w:type="dxa" w:w="3213"/>
          </w:tcPr>
          <w:p>
            <w:r>
              <w:rPr>
                <w:sz w:val="18"/>
              </w:rPr>
              <w:t>Çoklu Sensör Entegrasyonu ve Veri Loglama</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49. SAAT  ━━━</w:t>
      </w:r>
    </w:p>
    <w:p>
      <w:pPr>
        <w:jc w:val="center"/>
      </w:pPr>
      <w:r>
        <w:rPr>
          <w:color w:val="2C6FAD"/>
          <w:sz w:val="32"/>
        </w:rPr>
        <w:t>Toprak Nemi Sensörü ve Otomatik Sulama Sistemi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Toprak nemi sensörünün çalışma prensibini açıklar, ADC (Analog-Dijital Dönüştürücü) kullanarak analog sensör verilerini okur, röle modülü ile su pompası kontrolü yaparak otomatik sulama sistemi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M4-K1</w:t>
            </w:r>
          </w:p>
        </w:tc>
        <w:tc>
          <w:tcPr>
            <w:tcW w:type="dxa" w:w="3213"/>
          </w:tcPr>
          <w:p>
            <w:r>
              <w:rPr>
                <w:sz w:val="18"/>
              </w:rPr>
              <w:t>Toprak nemi sensörünün çalışma prensibini ve analog sinyal yapısını açıklar, ADC (MCP3008) ile analog değerleri dijitale dönüştürme işlemini uygular</w:t>
            </w:r>
          </w:p>
        </w:tc>
        <w:tc>
          <w:tcPr>
            <w:tcW w:type="dxa" w:w="3213"/>
          </w:tcPr>
          <w:p>
            <w:r>
              <w:rPr>
                <w:sz w:val="18"/>
              </w:rPr>
              <w:t>Uygulama</w:t>
            </w:r>
          </w:p>
        </w:tc>
      </w:tr>
      <w:tr>
        <w:tc>
          <w:tcPr>
            <w:tcW w:type="dxa" w:w="3213"/>
          </w:tcPr>
          <w:p>
            <w:r>
              <w:rPr>
                <w:sz w:val="18"/>
              </w:rPr>
              <w:t>M4-K2</w:t>
            </w:r>
          </w:p>
        </w:tc>
        <w:tc>
          <w:tcPr>
            <w:tcW w:type="dxa" w:w="3213"/>
          </w:tcPr>
          <w:p>
            <w:r>
              <w:rPr>
                <w:sz w:val="18"/>
              </w:rPr>
              <w:t>Nem eşik değeri belirleme mantığını kavrar ve koşullu yapılarla sensör verilerine göre karar mekanizması oluşturur</w:t>
            </w:r>
          </w:p>
        </w:tc>
        <w:tc>
          <w:tcPr>
            <w:tcW w:type="dxa" w:w="3213"/>
          </w:tcPr>
          <w:p>
            <w:r>
              <w:rPr>
                <w:sz w:val="18"/>
              </w:rPr>
              <w:t>Uygulama</w:t>
            </w:r>
          </w:p>
        </w:tc>
      </w:tr>
      <w:tr>
        <w:tc>
          <w:tcPr>
            <w:tcW w:type="dxa" w:w="3213"/>
          </w:tcPr>
          <w:p>
            <w:r>
              <w:rPr>
                <w:sz w:val="18"/>
              </w:rPr>
              <w:t>M4-K3</w:t>
            </w:r>
          </w:p>
        </w:tc>
        <w:tc>
          <w:tcPr>
            <w:tcW w:type="dxa" w:w="3213"/>
          </w:tcPr>
          <w:p>
            <w:r>
              <w:rPr>
                <w:sz w:val="18"/>
              </w:rPr>
              <w:t>Röle modülü ile su pompası veya valf kontrolü yaparak tam otomatik sulama sistemi tasarlar ve güvenli güç yönetimi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Raspberry Pi GPIO kullanımı, dijital sensör okuma ve temel Python programlama (Modül 4, Saat 37-48)</w:t>
      </w:r>
    </w:p>
    <w:p>
      <w:pPr>
        <w:spacing w:before="200"/>
      </w:pPr>
      <w:r>
        <w:rPr>
          <w:b/>
          <w:color w:val="757575"/>
          <w:sz w:val="24"/>
        </w:rPr>
        <w:t xml:space="preserve">  Öğrencinin Bilmesi Gerekenler</w:t>
      </w:r>
    </w:p>
    <w:p>
      <w:pPr>
        <w:pStyle w:val="ListBullet"/>
      </w:pPr>
      <w:r>
        <w:rPr>
          <w:sz w:val="20"/>
        </w:rPr>
        <w:t>GPIO pin yapısı ve dijital giriş/çıkış kavramı</w:t>
      </w:r>
    </w:p>
    <w:p>
      <w:pPr>
        <w:pStyle w:val="ListBullet"/>
      </w:pPr>
      <w:r>
        <w:rPr>
          <w:sz w:val="20"/>
        </w:rPr>
        <w:t>Python ile temel döngü ve koşul yapıları (if/else, while)</w:t>
      </w:r>
    </w:p>
    <w:p>
      <w:pPr>
        <w:pStyle w:val="ListBullet"/>
      </w:pPr>
      <w:r>
        <w:rPr>
          <w:sz w:val="20"/>
        </w:rPr>
        <w:t>Breadboard üzerinde devre kurma ve LED/buton bağlantısı</w:t>
      </w:r>
    </w:p>
    <w:p>
      <w:pPr>
        <w:spacing w:before="200"/>
      </w:pPr>
      <w:r>
        <w:rPr>
          <w:b/>
          <w:color w:val="757575"/>
          <w:sz w:val="24"/>
        </w:rPr>
        <w:t xml:space="preserve">  Olası Kavram Yanılgıları</w:t>
      </w:r>
    </w:p>
    <w:p>
      <w:pPr>
        <w:pStyle w:val="ListBullet"/>
      </w:pPr>
      <w:r>
        <w:rPr>
          <w:sz w:val="20"/>
        </w:rPr>
        <w:t>Raspberry Pi doğrudan analog sinyal okuyabilir - Raspberry Pi'de analog giriş yoktur, ADC (MCP3008 gibi) harici çip gerekir</w:t>
      </w:r>
    </w:p>
    <w:p>
      <w:pPr>
        <w:pStyle w:val="ListBullet"/>
      </w:pPr>
      <w:r>
        <w:rPr>
          <w:sz w:val="20"/>
        </w:rPr>
        <w:t>Röle modülü doğrudan GPIO'dan güç alabilir - Röle bobini için ayrı güç kaynağı veya transistör sürücü devresi gerekebilir</w:t>
      </w:r>
    </w:p>
    <w:p>
      <w:pPr>
        <w:spacing w:before="200"/>
      </w:pPr>
      <w:r>
        <w:rPr>
          <w:b/>
          <w:color w:val="757575"/>
          <w:sz w:val="24"/>
        </w:rPr>
        <w:t xml:space="preserve">  Hazırlık Materyalleri</w:t>
      </w:r>
    </w:p>
    <w:p>
      <w:pPr>
        <w:pStyle w:val="ListBullet"/>
      </w:pPr>
      <w:r>
        <w:rPr>
          <w:sz w:val="20"/>
        </w:rPr>
        <w:t>Raspberry Pi ve güç kaynağı</w:t>
      </w:r>
    </w:p>
    <w:p>
      <w:pPr>
        <w:pStyle w:val="ListBullet"/>
      </w:pPr>
      <w:r>
        <w:rPr>
          <w:sz w:val="20"/>
        </w:rPr>
        <w:t>Toprak nemi sensörü (kapasitif tip önerilir)</w:t>
      </w:r>
    </w:p>
    <w:p>
      <w:pPr>
        <w:pStyle w:val="ListBullet"/>
      </w:pPr>
      <w:r>
        <w:rPr>
          <w:sz w:val="20"/>
        </w:rPr>
        <w:t>MCP3008 ADC çipi ve SPI bağlantı kabloları</w:t>
      </w:r>
    </w:p>
    <w:p>
      <w:pPr>
        <w:pStyle w:val="ListBullet"/>
      </w:pPr>
      <w:r>
        <w:rPr>
          <w:sz w:val="20"/>
        </w:rPr>
        <w:t>5V röle modülü, mini su pompası, hortum</w:t>
      </w:r>
    </w:p>
    <w:p>
      <w:pPr>
        <w:pStyle w:val="ListBullet"/>
      </w:pPr>
      <w:r>
        <w:rPr>
          <w:sz w:val="20"/>
        </w:rPr>
        <w:t>Breadboard, jumper kablolar, saksı ve toprak</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çiftçi tarlasındaki her bitkinin ne kadar suya ihtiyacı olduğunu nasıl anlar? Toprağı eliyle yoklar, kurumuşsa sular. Peki bu işlemi 7/24 otomatik yapan bir sistem kurabilir miyiz? İşte toprak nemi sensörü tam olarak bu işi yapar: Toprağın nemini ölçer ve bilgisayara 'kuru' veya 'nemli' bilgisini iletir.</w:t>
      </w:r>
    </w:p>
    <w:p>
      <w:r>
        <w:rPr>
          <w:b/>
          <w:color w:val="1B2A4A"/>
          <w:sz w:val="20"/>
        </w:rPr>
        <w:t xml:space="preserve">Günlük Hayat Bağlantısı: </w:t>
      </w:r>
      <w:r>
        <w:rPr>
          <w:sz w:val="20"/>
        </w:rPr>
        <w:t>Çiftçinin toprağı yoklaması gibi, toprak nemi sensörü elektriksel iletkenlik üzerinden nem seviyesini ölçer. Biz bu veriyi Raspberry Pi ile okuyarak otomatik sulama kararı verebiliriz.</w:t>
      </w:r>
    </w:p>
    <w:p>
      <w:pPr>
        <w:spacing w:before="200"/>
      </w:pPr>
      <w:r>
        <w:rPr>
          <w:b/>
          <w:color w:val="2C6FAD"/>
          <w:sz w:val="24"/>
        </w:rPr>
        <w:t xml:space="preserve">  Ön Bilgi Yoklama Soruları</w:t>
      </w:r>
    </w:p>
    <w:p>
      <w:r>
        <w:rPr>
          <w:b/>
          <w:color w:val="2C6FAD"/>
          <w:sz w:val="20"/>
        </w:rPr>
        <w:t xml:space="preserve">  1. </w:t>
      </w:r>
      <w:r>
        <w:rPr>
          <w:sz w:val="20"/>
        </w:rPr>
        <w:t>Kursiyerlerden günlük hayatta hangi sistemlerin sensör verilerine göre otomatik karar verdiğini düşünmeleri istenir (klima termostatı, otomatik aydınlatma vb.).</w:t>
      </w:r>
    </w:p>
    <w:p>
      <w:pPr>
        <w:spacing w:before="200"/>
      </w:pPr>
      <w:r>
        <w:rPr>
          <w:b/>
          <w:color w:val="2C6FAD"/>
          <w:sz w:val="24"/>
        </w:rPr>
        <w:t xml:space="preserve">  Motivasyon Etkinliği: "Akıllı Bahçıvan Senaryosu"</w:t>
      </w:r>
    </w:p>
    <w:p>
      <w:r>
        <w:rPr>
          <w:b/>
          <w:color w:val="1B2A4A"/>
          <w:sz w:val="20"/>
        </w:rPr>
        <w:t xml:space="preserve">Açıklama: </w:t>
      </w:r>
      <w:r>
        <w:rPr>
          <w:sz w:val="20"/>
        </w:rPr>
        <w:t>Kursiyerler otomatik sulama sisteminin bileşenlerini ve çalışma mantığını keşfediyor.</w:t>
      </w:r>
    </w:p>
    <w:p>
      <w:r>
        <w:rPr>
          <w:b/>
          <w:color w:val="1B2A4A"/>
          <w:sz w:val="20"/>
        </w:rPr>
        <w:t xml:space="preserve">Yönerge: </w:t>
      </w:r>
      <w:r>
        <w:rPr>
          <w:sz w:val="20"/>
        </w:rPr>
        <w:t>Eğitmen tahtaya bir saksı bitkisi çizer ve kursiyerlerden bu bitkiyi otomatik sulamak için hangi bileşenlere ihtiyaç duyulacağını (sensör, karar mekanizması, su pompası) listelemelerini ister. Ardından her bileşenin elektronik karşılığı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seranın sahibi tatile çıkmak istiyor ama 50 saksı bitkisinin sulanması gerekiyor. Komşusuna bırakmak yerine Raspberry Pi tabanlı otomatik bir sistem kurmak istiyor. Bu sistemi nasıl tasarlarsınız? Hangi sensör ve aktüatörlere ihtiyaç var?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"Toprak Nemi Sensörü ve ADC Araştırması"</w:t>
      </w:r>
    </w:p>
    <w:p>
      <w:r>
        <w:rPr>
          <w:b/>
          <w:color w:val="1B2A4A"/>
          <w:sz w:val="20"/>
        </w:rPr>
        <w:t xml:space="preserve">Türü: </w:t>
      </w:r>
      <w:r>
        <w:rPr>
          <w:sz w:val="20"/>
        </w:rPr>
        <w:t>Grup çalışması ve teknik araştırma</w:t>
      </w:r>
    </w:p>
    <w:p>
      <w:r>
        <w:rPr>
          <w:b/>
          <w:color w:val="1B2A4A"/>
          <w:sz w:val="20"/>
        </w:rPr>
        <w:t xml:space="preserve">Amacı: </w:t>
      </w:r>
      <w:r>
        <w:rPr>
          <w:sz w:val="20"/>
        </w:rPr>
        <w:t>Analog sensörlerin çalışma prensibini ve ADC dönüşüm mantığını anlama</w:t>
      </w:r>
    </w:p>
    <w:p>
      <w:r>
        <w:rPr>
          <w:b/>
          <w:color w:val="1B2A4A"/>
          <w:sz w:val="20"/>
        </w:rPr>
        <w:t xml:space="preserve">Malzemeler: </w:t>
      </w:r>
      <w:r>
        <w:rPr>
          <w:sz w:val="20"/>
        </w:rPr>
        <w:t>Toprak nemi sensörü datasheet'i, MCP3008 pin diyagramı, SPI protokolü açıklaması, breadboard şeması</w:t>
      </w:r>
    </w:p>
    <w:p>
      <w:pPr>
        <w:spacing w:before="200"/>
      </w:pPr>
      <w:r>
        <w:rPr>
          <w:b/>
          <w:color w:val="007A7A"/>
          <w:sz w:val="24"/>
        </w:rPr>
        <w:t xml:space="preserve">  Yönerge Adımları</w:t>
      </w:r>
    </w:p>
    <w:p>
      <w:r>
        <w:rPr>
          <w:b/>
          <w:color w:val="007A7A"/>
          <w:sz w:val="20"/>
        </w:rPr>
        <w:t xml:space="preserve">  1. </w:t>
      </w:r>
      <w:r>
        <w:rPr>
          <w:sz w:val="20"/>
        </w:rPr>
        <w:t>Toprak nemi sensörünün (kapasitif ve rezistif) çalışma prensiplerini araştırın ve karşılaştırın</w:t>
      </w:r>
    </w:p>
    <w:p>
      <w:r>
        <w:rPr>
          <w:b/>
          <w:color w:val="007A7A"/>
          <w:sz w:val="20"/>
        </w:rPr>
        <w:t xml:space="preserve">  2. </w:t>
      </w:r>
      <w:r>
        <w:rPr>
          <w:sz w:val="20"/>
        </w:rPr>
        <w:t>MCP3008 ADC çipinin pin yapısını inceleyin ve SPI bağlantı şemasını çizin</w:t>
      </w:r>
    </w:p>
    <w:p>
      <w:r>
        <w:rPr>
          <w:b/>
          <w:color w:val="007A7A"/>
          <w:sz w:val="20"/>
        </w:rPr>
        <w:t xml:space="preserve">  3. </w:t>
      </w:r>
      <w:r>
        <w:rPr>
          <w:sz w:val="20"/>
        </w:rPr>
        <w:t>Analog sinyal ile dijital sinyal arasındaki farkı açıklayın ve 10-bit ADC çözünürlüğünün ne anlama geldiğini hesaplayın</w:t>
      </w:r>
    </w:p>
    <w:p>
      <w:r>
        <w:rPr>
          <w:b/>
          <w:color w:val="007A7A"/>
          <w:sz w:val="20"/>
        </w:rPr>
        <w:t xml:space="preserve">  4. </w:t>
      </w:r>
      <w:r>
        <w:rPr>
          <w:sz w:val="20"/>
        </w:rPr>
        <w:t>Röle modülünün çalışma prensibini ve güvenli bağlantı yöntemlerini araştırın</w:t>
      </w:r>
    </w:p>
    <w:p>
      <w:r>
        <w:rPr>
          <w:b/>
          <w:color w:val="1B2A4A"/>
          <w:sz w:val="20"/>
        </w:rPr>
        <w:t xml:space="preserve">Öğrenci Rolü: </w:t>
      </w:r>
      <w:r>
        <w:rPr>
          <w:sz w:val="20"/>
        </w:rPr>
        <w:t>Gruplar halinde sensör ve ADC bileşenlerini araştırır, bağlantı şemaları çizer ve çalışma prensiplerini açıklar.</w:t>
      </w:r>
    </w:p>
    <w:p>
      <w:r>
        <w:rPr>
          <w:b/>
          <w:color w:val="1B2A4A"/>
          <w:sz w:val="20"/>
        </w:rPr>
        <w:t xml:space="preserve">Öğretmen Rolü: </w:t>
      </w:r>
      <w:r>
        <w:rPr>
          <w:sz w:val="20"/>
        </w:rPr>
        <w:t>Analog ve dijital sinyal farkını, ADC dönüşüm mantığını ve röle güvenliğini teknik detaylarıyla açıklar.</w:t>
      </w:r>
    </w:p>
    <w:p>
      <w:r>
        <w:rPr>
          <w:b/>
          <w:color w:val="1B2A4A"/>
          <w:sz w:val="20"/>
        </w:rPr>
        <w:t xml:space="preserve">Beklenen Ürün: </w:t>
      </w:r>
      <w:r>
        <w:rPr>
          <w:sz w:val="20"/>
        </w:rPr>
        <w:t>Toprak nemi sensörü karşılaştırma raporu, MCP3008 bağlantı şeması ve ADC çözünürlük hesaplaması</w:t>
      </w:r>
    </w:p>
    <w:p>
      <w:pPr>
        <w:spacing w:before="200"/>
      </w:pPr>
      <w:r>
        <w:rPr>
          <w:b/>
          <w:color w:val="007A7A"/>
          <w:sz w:val="24"/>
        </w:rPr>
        <w:t xml:space="preserve">  Araştırma Soruları</w:t>
      </w:r>
    </w:p>
    <w:p>
      <w:r>
        <w:rPr>
          <w:b/>
          <w:color w:val="007A7A"/>
          <w:sz w:val="20"/>
        </w:rPr>
        <w:t xml:space="preserve">  1. </w:t>
      </w:r>
      <w:r>
        <w:rPr>
          <w:sz w:val="20"/>
        </w:rPr>
        <w:t>Kapasitif toprak nemi sensörü ile rezistif sensör arasındaki farklar nelerdir? Uzun süreli kullanımda hangisi daha dayanıklıdır ve neden?</w:t>
      </w:r>
    </w:p>
    <w:p>
      <w:r>
        <w:rPr>
          <w:b/>
          <w:color w:val="1B2A4A"/>
          <w:sz w:val="20"/>
        </w:rPr>
        <w:t xml:space="preserve">Grupla Çalışma Kuralları: </w:t>
      </w:r>
      <w:r>
        <w:rPr>
          <w:sz w:val="20"/>
        </w:rPr>
        <w:t>Her grup en az 1 bağlantı şeması çizmeli ve ADC çözünürlük hesaplamasını tamamlamalıdır.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Toprak Nemi Sensörü</w:t>
            </w:r>
          </w:p>
        </w:tc>
        <w:tc>
          <w:tcPr>
            <w:tcW w:type="dxa" w:w="2409"/>
          </w:tcPr>
          <w:p>
            <w:r>
              <w:rPr>
                <w:sz w:val="18"/>
              </w:rPr>
              <w:t>Topraktaki nem seviyesini elektriksel iletkenlik veya kapasitans değişimi üzerinden ölçen analog sensör</w:t>
            </w:r>
          </w:p>
        </w:tc>
        <w:tc>
          <w:tcPr>
            <w:tcW w:type="dxa" w:w="2409"/>
          </w:tcPr>
          <w:p>
            <w:r>
              <w:rPr>
                <w:sz w:val="18"/>
              </w:rPr>
              <w:t>Kapasitif sensör, rezistif sensör, analog çıkış, kalibrasyon, nem eşik değeri</w:t>
            </w:r>
          </w:p>
        </w:tc>
        <w:tc>
          <w:tcPr>
            <w:tcW w:type="dxa" w:w="2409"/>
          </w:tcPr>
          <w:p>
            <w:r>
              <w:rPr>
                <w:sz w:val="18"/>
              </w:rPr>
              <w:t>Rezistif tip: İki prob arasındaki elektriksel direnci ölçer; nemli toprak daha iletkendir, direnç düşer. Kapasitif tip: Toprak dielektrik sabiti değişimini ölçer; korozyona daha dayanıklıdır. Çıkış: 0-3.3V analog sinyal (kuru=yüksek voltaj, nemli=düşük voltaj)</w:t>
            </w:r>
          </w:p>
        </w:tc>
      </w:tr>
      <w:tr>
        <w:tc>
          <w:tcPr>
            <w:tcW w:type="dxa" w:w="2409"/>
          </w:tcPr>
          <w:p>
            <w:r>
              <w:rPr>
                <w:sz w:val="18"/>
              </w:rPr>
              <w:t>ADC (Analog-Dijital Dönüştürücü)</w:t>
            </w:r>
          </w:p>
        </w:tc>
        <w:tc>
          <w:tcPr>
            <w:tcW w:type="dxa" w:w="2409"/>
          </w:tcPr>
          <w:p>
            <w:r>
              <w:rPr>
                <w:sz w:val="18"/>
              </w:rPr>
              <w:t>Sürekli (analog) elektrik sinyallerini ayrık (dijital) sayısal değerlere dönüştüren entegre devre</w:t>
            </w:r>
          </w:p>
        </w:tc>
        <w:tc>
          <w:tcPr>
            <w:tcW w:type="dxa" w:w="2409"/>
          </w:tcPr>
          <w:p>
            <w:r>
              <w:rPr>
                <w:sz w:val="18"/>
              </w:rPr>
              <w:t>MCP3008, SPI protokolü, 10-bit çözünürlük, örnekleme hızı, kanal seçimi</w:t>
            </w:r>
          </w:p>
        </w:tc>
        <w:tc>
          <w:tcPr>
            <w:tcW w:type="dxa" w:w="2409"/>
          </w:tcPr>
          <w:p>
            <w:r>
              <w:rPr>
                <w:sz w:val="18"/>
              </w:rPr>
              <w:t>MCP3008: 8 kanallı, 10-bit ADC. 10-bit = 0-1023 arası değer. 3.3V referans ile her adım = 3.3/1024 = 0.00322V. SPI ile Raspberry Pi'ye bağlanır: MOSI, MISO, CLK, CS pinleri kullanılır</w:t>
            </w:r>
          </w:p>
        </w:tc>
      </w:tr>
      <w:tr>
        <w:tc>
          <w:tcPr>
            <w:tcW w:type="dxa" w:w="2409"/>
          </w:tcPr>
          <w:p>
            <w:r>
              <w:rPr>
                <w:sz w:val="18"/>
              </w:rPr>
              <w:t>Röle Modülü</w:t>
            </w:r>
          </w:p>
        </w:tc>
        <w:tc>
          <w:tcPr>
            <w:tcW w:type="dxa" w:w="2409"/>
          </w:tcPr>
          <w:p>
            <w:r>
              <w:rPr>
                <w:sz w:val="18"/>
              </w:rPr>
              <w:t>Düşük gerilimli kontrol sinyali (3.3V/5V) ile yüksek gerilimli veya yüksek akımlı cihazları (pompa, valf) anahtarlayan elektromanyetik anahtar</w:t>
            </w:r>
          </w:p>
        </w:tc>
        <w:tc>
          <w:tcPr>
            <w:tcW w:type="dxa" w:w="2409"/>
          </w:tcPr>
          <w:p>
            <w:r>
              <w:rPr>
                <w:sz w:val="18"/>
              </w:rPr>
              <w:t>NO (Normally Open), NC (Normally Closed), COM, optokuplör izolasyonu, flyback diyot</w:t>
            </w:r>
          </w:p>
        </w:tc>
        <w:tc>
          <w:tcPr>
            <w:tcW w:type="dxa" w:w="2409"/>
          </w:tcPr>
          <w:p>
            <w:r>
              <w:rPr>
                <w:sz w:val="18"/>
              </w:rPr>
              <w:t>GPIO pini HIGH yapıldığında röle bobini enerjilendirilir, NO kontağı kapanır ve pompa çalışır. LOW yapıldığında röle açılır ve pompa durur. Optokuplörlü modüller GPIO'yu korur</w:t>
            </w:r>
          </w:p>
        </w:tc>
      </w:tr>
      <w:tr>
        <w:tc>
          <w:tcPr>
            <w:tcW w:type="dxa" w:w="2409"/>
          </w:tcPr>
          <w:p>
            <w:r>
              <w:rPr>
                <w:sz w:val="18"/>
              </w:rPr>
              <w:t>Otomatik Sulama Mantığı</w:t>
            </w:r>
          </w:p>
        </w:tc>
        <w:tc>
          <w:tcPr>
            <w:tcW w:type="dxa" w:w="2409"/>
          </w:tcPr>
          <w:p>
            <w:r>
              <w:rPr>
                <w:sz w:val="18"/>
              </w:rPr>
              <w:t>Sensör verilerine göre koşullu karar vererek su pompasını kontrol eden yazılım algoritması</w:t>
            </w:r>
          </w:p>
        </w:tc>
        <w:tc>
          <w:tcPr>
            <w:tcW w:type="dxa" w:w="2409"/>
          </w:tcPr>
          <w:p>
            <w:r>
              <w:rPr>
                <w:sz w:val="18"/>
              </w:rPr>
              <w:t>Eşik değeri (threshold), histerezis, zamanlama, güvenlik kilidi, log kaydı</w:t>
            </w:r>
          </w:p>
        </w:tc>
        <w:tc>
          <w:tcPr>
            <w:tcW w:type="dxa" w:w="2409"/>
          </w:tcPr>
          <w:p>
            <w:r>
              <w:rPr>
                <w:sz w:val="18"/>
              </w:rPr>
              <w:t>Algoritma: nem_degeri = adc_oku(kanal=0). Eğer nem_degeri &gt; ESIK (kuru) ise: röle_ac() ve pompa çalışır. Eğer nem_degeri &lt; ESIK (nemli) ise: röle_kapat() ve pompa durur. Histerezis: Alt ve üst eşik belirlenerek sürekli açma-kapama (oscillation) önlenir</w:t>
            </w:r>
          </w:p>
        </w:tc>
      </w:tr>
    </w:tbl>
    <w:p/>
    <w:p>
      <w:pPr>
        <w:spacing w:before="200"/>
      </w:pPr>
      <w:r>
        <w:rPr>
          <w:b/>
          <w:color w:val="E65C00"/>
          <w:sz w:val="24"/>
        </w:rPr>
        <w:t xml:space="preserve">  Konu Anlatımı</w:t>
      </w:r>
    </w:p>
    <w:p>
      <w:r>
        <w:rPr>
          <w:sz w:val="20"/>
        </w:rPr>
        <w:t>Toprak Nemi Sensörü Türleri ve Çalışma Prensibi: Rezistif tip sensör iki metal prob arasındaki elektriksel direnci ölçer. Nemli toprak daha iletken olduğundan direnç düşer ve çıkış voltajı değişir. Dezavantajı: Metal problar zamanla korozyona uğrar. Kapasitif tip sensör topraktaki dielektrik sabiti değişimini ölçer, metal probları doğrudan toprağa temas etmez ve korozyona karşı dayanıklıdır. Her iki tip de analog çıkış verir: 0V (tamamen nemli) ile 3.3V (tamamen kuru) arasında değişen gerilim. Bu analog sinyal Raspberry Pi tarafından doğrudan okunamaz çünkü Pi'de ADC yoktur.</w:t>
      </w:r>
    </w:p>
    <w:p>
      <w:r>
        <w:rPr>
          <w:sz w:val="20"/>
        </w:rPr>
        <w:t>MCP3008 ADC ve SPI Bağlantısı: MCP3008, 8 kanallı 10-bit analog-dijital dönüştürücüdür. SPI (Serial Peripheral Interface) protokolü ile haberleşir. Pin bağlantıları: VDD ve VREF &gt; 3.3V, AGND ve DGND &gt; GND, CLK &gt; GPIO 11 (SCLK), DOUT &gt; GPIO 9 (MISO), DIN &gt; GPIO 10 (MOSI), CS &gt; GPIO 8 (CE0). Python'da spidev kütüphanesi veya gpiozero.MCP3008 sınıfı kullanılır. Örnek kod: from gpiozero import MCP3008; sensor = MCP3008(channel=0); print(sensor.value) # 0.0 ile 1.0 arası değer döner. Alternatif olarak Adafruit_MCP3008 kütüphanesi kullanılabilir.</w:t>
      </w:r>
    </w:p>
    <w:p>
      <w:r>
        <w:rPr>
          <w:sz w:val="20"/>
        </w:rPr>
        <w:t>Röle Modülü ve Pompa Kontrolü: Röle modülü düşük voltajlı GPIO sinyali ile yüksek güçlü cihazları kontrol eder. Bağlantı: VCC &gt; 5V, GND &gt; GND, IN &gt; GPIO pini (örn. GPIO 17). Pompa bağlantısı: Güç kaynağı (+) &gt; Röle COM, Röle NO &gt; Pompa (+), Pompa (-) &gt; Güç kaynağı (-). Güvenlik önlemleri: 1) Flyback diyot: Röle bobini ters EMF'ye karşı koruma. 2) Optokuplör: GPIO pinini yüksek akımdan izolasyon. 3) Ayrı güç kaynağı: Pompa için 5V/12V harici güç, Raspberry Pi'den çekilmemeli. Kod örneği: import RPi.GPIO as GPIO; GPIO.setup(17, GPIO.OUT); GPIO.output(17, GPIO.HIGH) # Röle aktif, pompa çalışır.</w:t>
      </w:r>
    </w:p>
    <w:p>
      <w:r>
        <w:rPr>
          <w:sz w:val="20"/>
        </w:rPr>
        <w:t>Otomatik Sulama Sistemi Algoritması: Tam sistem algoritması şu adımlardan oluşur: 1) Başlangıç: GPIO ve SPI yapılandırması, eşik değeri tanımlama (örn. ESIK_KURU=700, ESIK_NEMLI=400). 2) Ana döngü: Sensör değerini oku (0-1023 arası). 3) Karar: Değer &gt; ESIK_KURU ise pompa aç, değer &lt; ESIK_NEMLI ise pompa kapat. 4) Histerezis: İki farklı eşik kullanarak sürekli açma-kapama önlenir. 5) Güvenlik: Maksimum sulama süresi limiti (örn. 30 saniye), bekleme süresi (örn. 5 dakika). 6) Log: Her ölçümü ve pompa durumunu dosyaya kaydet. 7) Temizlik: Program sonlandığında GPIO'ları sıfırla ve pompayı kapat.</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MCP3008 ile toprak nemi okuma</w:t>
            </w:r>
          </w:p>
        </w:tc>
        <w:tc>
          <w:tcPr>
            <w:tcW w:type="dxa" w:w="3213"/>
          </w:tcPr>
          <w:p>
            <w:r>
              <w:rPr>
                <w:sz w:val="18"/>
              </w:rPr>
              <w:t>Bağlantı: Nem sensörü analog çıkışı &gt; MCP3008 CH0. Python kodu:</w:t>
              <w:br/>
              <w:t>import spidev</w:t>
              <w:br/>
              <w:t>import time</w:t>
              <w:br/>
              <w:t>spi = spidev.SpiDev()</w:t>
              <w:br/>
              <w:t>spi.open(0, 0)</w:t>
              <w:br/>
              <w:t>spi.max_speed_hz = 1350000</w:t>
              <w:br/>
              <w:t>def oku_adc(kanal):</w:t>
              <w:br/>
              <w:t xml:space="preserve">    adc = spi.xfer2([1, (8+kanal)&lt;&lt;4, 0])</w:t>
              <w:br/>
              <w:t xml:space="preserve">    veri = ((adc[1]&amp;3)&lt;&lt;8) + adc[2]</w:t>
              <w:br/>
              <w:t xml:space="preserve">    return veri</w:t>
              <w:br/>
              <w:t>while True:</w:t>
              <w:br/>
              <w:t xml:space="preserve">    nem = oku_adc(0)</w:t>
              <w:br/>
              <w:t xml:space="preserve">    print(f'Nem degeri: {nem}')</w:t>
              <w:br/>
              <w:t xml:space="preserve">    time.sleep(1)</w:t>
              <w:br/>
              <w:t>Sonuç: Kuru toprakta ~800-1000, nemli toprakta ~200-500 arası değer okunur.</w:t>
            </w:r>
          </w:p>
        </w:tc>
        <w:tc>
          <w:tcPr>
            <w:tcW w:type="dxa" w:w="3213"/>
          </w:tcPr>
          <w:p>
            <w:r>
              <w:rPr>
                <w:sz w:val="18"/>
              </w:rPr>
              <w:t>ADC ile analog sensör okuma, SPI haberleşme ve veri yorumlama temel IoT becerisidir</w:t>
            </w:r>
          </w:p>
        </w:tc>
      </w:tr>
      <w:tr>
        <w:tc>
          <w:tcPr>
            <w:tcW w:type="dxa" w:w="3213"/>
          </w:tcPr>
          <w:p>
            <w:r>
              <w:rPr>
                <w:sz w:val="18"/>
              </w:rPr>
              <w:t>Röle ile pompa kontrolü</w:t>
            </w:r>
          </w:p>
        </w:tc>
        <w:tc>
          <w:tcPr>
            <w:tcW w:type="dxa" w:w="3213"/>
          </w:tcPr>
          <w:p>
            <w:r>
              <w:rPr>
                <w:sz w:val="18"/>
              </w:rPr>
              <w:t>Bağlantı: GPIO 17 &gt; Röle IN, 5V &gt; Röle VCC, GND &gt; Röle GND. Pompa: Harici 5V güç &gt; COM, NO &gt; Pompa. Python kodu:</w:t>
              <w:br/>
              <w:t>import RPi.GPIO as GPIO</w:t>
              <w:br/>
              <w:t>import time</w:t>
              <w:br/>
              <w:t>GPIO.setmode(GPIO.BCM)</w:t>
              <w:br/>
              <w:t>GPIO.setup(17, GPIO.OUT)</w:t>
              <w:br/>
              <w:t>GPIO.output(17, GPIO.HIGH)  # Pompa ac</w:t>
              <w:br/>
              <w:t>time.sleep(5)  # 5 saniye sula</w:t>
              <w:br/>
              <w:t>GPIO.output(17, GPIO.LOW)   # Pompa kapat</w:t>
              <w:br/>
              <w:t>GPIO.cleanup()</w:t>
              <w:br/>
              <w:t>Sonuç: Röle tıklama sesi duyulur, pompa 5 saniye çalışır ve durur.</w:t>
            </w:r>
          </w:p>
        </w:tc>
        <w:tc>
          <w:tcPr>
            <w:tcW w:type="dxa" w:w="3213"/>
          </w:tcPr>
          <w:p>
            <w:r>
              <w:rPr>
                <w:sz w:val="18"/>
              </w:rPr>
              <w:t>Röle kontrolü ile fiziksel cihazları programla yönetmek IoT projelerinin temel yapı taşıdır</w:t>
            </w:r>
          </w:p>
        </w:tc>
      </w:tr>
      <w:tr>
        <w:tc>
          <w:tcPr>
            <w:tcW w:type="dxa" w:w="3213"/>
          </w:tcPr>
          <w:p>
            <w:r>
              <w:rPr>
                <w:sz w:val="18"/>
              </w:rPr>
              <w:t>Tam otomatik sulama sistemi</w:t>
            </w:r>
          </w:p>
        </w:tc>
        <w:tc>
          <w:tcPr>
            <w:tcW w:type="dxa" w:w="3213"/>
          </w:tcPr>
          <w:p>
            <w:r>
              <w:rPr>
                <w:sz w:val="18"/>
              </w:rPr>
              <w:t>Komple sistem kodu:</w:t>
              <w:br/>
              <w:t>ESIK_KURU = 700</w:t>
              <w:br/>
              <w:t>ESIK_NEMLI = 400</w:t>
              <w:br/>
              <w:t>MAX_SULAMA = 30  # saniye</w:t>
              <w:br/>
              <w:t>def otomatik_sulama():</w:t>
              <w:br/>
              <w:t xml:space="preserve">    while True:</w:t>
              <w:br/>
              <w:t xml:space="preserve">        nem = oku_adc(0)</w:t>
              <w:br/>
              <w:t xml:space="preserve">        if nem &gt; ESIK_KURU:</w:t>
              <w:br/>
              <w:t xml:space="preserve">            print('Toprak kuru! Sulama basliyor...')</w:t>
              <w:br/>
              <w:t xml:space="preserve">            GPIO.output(17, GPIO.HIGH)</w:t>
              <w:br/>
              <w:t xml:space="preserve">            time.sleep(MAX_SULAMA)</w:t>
              <w:br/>
              <w:t xml:space="preserve">            GPIO.output(17, GPIO.LOW)</w:t>
              <w:br/>
              <w:t xml:space="preserve">            print('Sulama tamamlandi. 5 dk bekleniyor.')</w:t>
              <w:br/>
              <w:t xml:space="preserve">            time.sleep(300)</w:t>
              <w:br/>
              <w:t xml:space="preserve">        else:</w:t>
              <w:br/>
              <w:t xml:space="preserve">            print(f'Nem yeterli: {nem}')</w:t>
              <w:br/>
              <w:t xml:space="preserve">            time.sleep(60)</w:t>
              <w:br/>
              <w:t>Sonuç: Sistem toprağı sürekli izler, kuruduğunda 30 sn sular ve 5 dk bekler.</w:t>
            </w:r>
          </w:p>
        </w:tc>
        <w:tc>
          <w:tcPr>
            <w:tcW w:type="dxa" w:w="3213"/>
          </w:tcPr>
          <w:p>
            <w:r>
              <w:rPr>
                <w:sz w:val="18"/>
              </w:rPr>
              <w:t>Histerezis ve güvenlik limitleri otomatik sistemlerde sürekli açma-kapamayı ve aşırı sulamayı önler</w:t>
            </w:r>
          </w:p>
        </w:tc>
      </w:tr>
    </w:tbl>
    <w:p/>
    <w:p>
      <w:pPr>
        <w:spacing w:before="200"/>
      </w:pPr>
      <w:r>
        <w:rPr>
          <w:b/>
          <w:color w:val="E65C00"/>
          <w:sz w:val="24"/>
        </w:rPr>
        <w:t xml:space="preserve">  Görseller ve Tablolar</w:t>
      </w:r>
    </w:p>
    <w:p>
      <w:pPr>
        <w:pStyle w:val="ListBullet"/>
      </w:pPr>
      <w:r>
        <w:rPr>
          <w:sz w:val="20"/>
        </w:rPr>
        <w:t>MCP3008 ADC bağlantı şeması ve toprak nemi sensörü devre diyagramı</w:t>
      </w:r>
    </w:p>
    <w:p>
      <w:pPr>
        <w:pStyle w:val="ListBullet"/>
      </w:pPr>
      <w:r>
        <w:rPr>
          <w:sz w:val="20"/>
        </w:rPr>
        <w:t>Otomatik sulama sistemi akış diyagramı (sensör okuma &gt; karar &gt; pompa kontrol)</w:t>
      </w:r>
    </w:p>
    <w:p>
      <w:pPr>
        <w:spacing w:before="200"/>
      </w:pPr>
      <w:r>
        <w:rPr>
          <w:b/>
          <w:color w:val="E65C00"/>
          <w:sz w:val="24"/>
        </w:rPr>
        <w:t xml:space="preserve">  Analoji ve Benzetmeler</w:t>
      </w:r>
    </w:p>
    <w:p>
      <w:r>
        <w:rPr>
          <w:b/>
          <w:color w:val="E65C00"/>
          <w:sz w:val="20"/>
        </w:rPr>
        <w:t xml:space="preserve">  1. </w:t>
      </w:r>
      <w:r>
        <w:rPr>
          <w:sz w:val="20"/>
        </w:rPr>
        <w:t>ADC = Tercüman gibidir: Analog sensörün konuştuğu 'sürekli' dili Raspberry Pi'nin anladığı 'sayısal' dile çevirir. Röle = Anahtar gibidir: Küçük bir kumanda (GPIO) ile büyük bir cihazı (pompa) açıp kapatırsınız, tıpkı televizyon kumandasıyla TV'yi açmak gibi</w:t>
      </w:r>
    </w:p>
    <w:p>
      <w:pPr>
        <w:spacing w:before="200"/>
      </w:pPr>
      <w:r>
        <w:rPr>
          <w:b/>
          <w:color w:val="E65C00"/>
          <w:sz w:val="24"/>
        </w:rPr>
        <w:t xml:space="preserve">  Öğrenci Soru-Cevap</w:t>
      </w:r>
    </w:p>
    <w:p>
      <w:pPr>
        <w:pStyle w:val="ListBullet"/>
      </w:pPr>
      <w:r>
        <w:rPr>
          <w:sz w:val="20"/>
        </w:rPr>
        <w:t>Raspberry Pi neden doğrudan analog sinyal okuyamaz ve ADC neden gereklidir?</w:t>
      </w:r>
    </w:p>
    <w:p>
      <w:pPr>
        <w:pStyle w:val="ListBullet"/>
      </w:pPr>
      <w:r>
        <w:rPr>
          <w:sz w:val="20"/>
        </w:rPr>
        <w:t>MCP3008 ile SPI bağlantısı nasıl yapılır?</w:t>
      </w:r>
    </w:p>
    <w:p>
      <w:pPr>
        <w:pStyle w:val="ListBullet"/>
      </w:pPr>
      <w:r>
        <w:rPr>
          <w:sz w:val="20"/>
        </w:rPr>
        <w:t>Histerezis nedir ve otomatik sulama sisteminde neden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"Otomatik Sulama Sistemi Kurulumu ve Testi"</w:t>
      </w:r>
    </w:p>
    <w:p>
      <w:r>
        <w:rPr>
          <w:b/>
          <w:color w:val="1B2A4A"/>
          <w:sz w:val="20"/>
        </w:rPr>
        <w:t xml:space="preserve">Türü: </w:t>
      </w:r>
      <w:r>
        <w:rPr>
          <w:sz w:val="20"/>
        </w:rPr>
        <w:t>Bireysel uygulama ve test</w:t>
      </w:r>
    </w:p>
    <w:p>
      <w:r>
        <w:rPr>
          <w:b/>
          <w:color w:val="1B2A4A"/>
          <w:sz w:val="20"/>
        </w:rPr>
        <w:t xml:space="preserve">Amacı: </w:t>
      </w:r>
      <w:r>
        <w:rPr>
          <w:sz w:val="20"/>
        </w:rPr>
        <w:t>Toprak nemi sensörü, ADC ve röle modülünü entegre ederek çalışan bir otomatik sulama sistemi kurma</w:t>
      </w:r>
    </w:p>
    <w:p>
      <w:pPr>
        <w:spacing w:before="200"/>
      </w:pPr>
      <w:r>
        <w:rPr>
          <w:b/>
          <w:color w:val="6A1B9A"/>
          <w:sz w:val="24"/>
        </w:rPr>
        <w:t xml:space="preserve">  Yönerge Adımları</w:t>
      </w:r>
    </w:p>
    <w:p>
      <w:r>
        <w:rPr>
          <w:b/>
          <w:color w:val="6A1B9A"/>
          <w:sz w:val="20"/>
        </w:rPr>
        <w:t xml:space="preserve">  1. </w:t>
      </w:r>
      <w:r>
        <w:rPr>
          <w:sz w:val="20"/>
        </w:rPr>
        <w:t>MCP3008 ADC çipini breadboard üzerinde Raspberry Pi'ye SPI ile bağlayın ve nem sensörünü CH0'a takın</w:t>
      </w:r>
    </w:p>
    <w:p>
      <w:r>
        <w:rPr>
          <w:b/>
          <w:color w:val="6A1B9A"/>
          <w:sz w:val="20"/>
        </w:rPr>
        <w:t xml:space="preserve">  2. </w:t>
      </w:r>
      <w:r>
        <w:rPr>
          <w:sz w:val="20"/>
        </w:rPr>
        <w:t>Python kodu ile sensör değerlerini okuyun ve kuru/nemli toprak için kalibrasyon değerlerini belirleyin</w:t>
      </w:r>
    </w:p>
    <w:p>
      <w:r>
        <w:rPr>
          <w:b/>
          <w:color w:val="6A1B9A"/>
          <w:sz w:val="20"/>
        </w:rPr>
        <w:t xml:space="preserve">  3. </w:t>
      </w:r>
      <w:r>
        <w:rPr>
          <w:sz w:val="20"/>
        </w:rPr>
        <w:t>Röle modülünü bağlayın ve pompa açma/kapama testini yapın</w:t>
      </w:r>
    </w:p>
    <w:p>
      <w:r>
        <w:rPr>
          <w:b/>
          <w:color w:val="6A1B9A"/>
          <w:sz w:val="20"/>
        </w:rPr>
        <w:t xml:space="preserve">  4. </w:t>
      </w:r>
      <w:r>
        <w:rPr>
          <w:sz w:val="20"/>
        </w:rPr>
        <w:t>Eşik değeri, histerezis ve güvenlik limitlerini içeren tam otomatik sulama kodunu yazın ve test edin</w:t>
      </w:r>
    </w:p>
    <w:p>
      <w:r>
        <w:rPr>
          <w:b/>
          <w:color w:val="1B2A4A"/>
          <w:sz w:val="20"/>
        </w:rPr>
        <w:t xml:space="preserve">Beklenen Ürün: </w:t>
      </w:r>
      <w:r>
        <w:rPr>
          <w:sz w:val="20"/>
        </w:rPr>
        <w:t>Çalışan otomatik sulama sistemi prototipi, kalibrasyon değerleri ve test raporu</w:t>
      </w:r>
    </w:p>
    <w:p>
      <w:pPr>
        <w:spacing w:before="200"/>
      </w:pPr>
      <w:r>
        <w:rPr>
          <w:b/>
          <w:color w:val="6A1B9A"/>
          <w:sz w:val="24"/>
        </w:rPr>
        <w:t xml:space="preserve">  Transfer Soruları</w:t>
      </w:r>
    </w:p>
    <w:p>
      <w:r>
        <w:rPr>
          <w:b/>
          <w:color w:val="6A1B9A"/>
          <w:sz w:val="20"/>
        </w:rPr>
        <w:t xml:space="preserve">  1. </w:t>
      </w:r>
      <w:r>
        <w:rPr>
          <w:sz w:val="20"/>
        </w:rPr>
        <w:t>Analog sensör okuma ve aktüatör kontrolü bilgisi endüstriyel otomasyon, akıllı tarım ve IoT projelerinde doğrudan kullanılır.</w:t>
      </w:r>
    </w:p>
    <w:p>
      <w:r>
        <w:rPr>
          <w:b/>
          <w:color w:val="1B2A4A"/>
          <w:sz w:val="20"/>
        </w:rPr>
        <w:t xml:space="preserve">İlişkili Disiplinler: </w:t>
      </w:r>
      <w:r>
        <w:rPr>
          <w:sz w:val="20"/>
        </w:rPr>
        <w:t>Elektronik (analog devre), tarım teknolojisi (akıllı sulama), yazılım mühendisliği (kontrol algoritması)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Toprak nemi sensörü farklı toprak türlerinde (kumlu, killi, humuslu) farklı değerler veriyor. Her toprak türü için ayrı kalibrasyon nasıl yapılır?</w:t>
            </w:r>
          </w:p>
        </w:tc>
      </w:tr>
    </w:tbl>
    <w:p/>
    <w:p>
      <w:r>
        <w:rPr>
          <w:b/>
          <w:color w:val="1B2A4A"/>
          <w:sz w:val="20"/>
        </w:rPr>
        <w:t xml:space="preserve">Yaratıcı Görev: </w:t>
      </w:r>
      <w:r>
        <w:rPr>
          <w:sz w:val="20"/>
        </w:rPr>
        <w:t>Güneş enerjisiyle çalışan, yağmur suyu toplayan ve yapay zeka ile bitki türüne göre sulama yapan bir akıllı bahçe sistemi tasarlasanız hangi bileşenleri eklerdiniz?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Toprak nemi sensörünün çalışma prensibi ve ADC kullanımı anlaşıldı mı?</w:t>
      </w:r>
    </w:p>
    <w:p>
      <w:r>
        <w:rPr>
          <w:sz w:val="20"/>
        </w:rPr>
        <w:t xml:space="preserve">  ☐  MCP3008 SPI bağlantısı ve analog okuma yapılabildi mi?</w:t>
      </w:r>
    </w:p>
    <w:p>
      <w:r>
        <w:rPr>
          <w:sz w:val="20"/>
        </w:rPr>
        <w:t xml:space="preserve">  ☐  Röle ile pompa kontrolü ve otomatik sulama algoritması çalışıyor mu?</w:t>
      </w:r>
    </w:p>
    <w:p>
      <w:pPr>
        <w:spacing w:before="200"/>
      </w:pPr>
      <w:r>
        <w:rPr>
          <w:b/>
          <w:color w:val="2E7D32"/>
          <w:sz w:val="24"/>
        </w:rPr>
        <w:t xml:space="preserve">  Öz Değerlendirme Soruları</w:t>
      </w:r>
    </w:p>
    <w:p>
      <w:r>
        <w:rPr>
          <w:b/>
          <w:color w:val="2E7D32"/>
          <w:sz w:val="20"/>
        </w:rPr>
        <w:t xml:space="preserve">  1. </w:t>
      </w:r>
      <w:r>
        <w:rPr>
          <w:sz w:val="20"/>
        </w:rPr>
        <w:t>ADC nedir ve Raspberry Pi'de neden gereklidir?</w:t>
      </w:r>
    </w:p>
    <w:p>
      <w:r>
        <w:rPr>
          <w:b/>
          <w:color w:val="2E7D32"/>
          <w:sz w:val="20"/>
        </w:rPr>
        <w:t xml:space="preserve">  2. </w:t>
      </w:r>
      <w:r>
        <w:rPr>
          <w:sz w:val="20"/>
        </w:rPr>
        <w:t>Toprak nemi sensörü verileri nasıl yorumlanır?</w:t>
      </w:r>
    </w:p>
    <w:p>
      <w:r>
        <w:rPr>
          <w:b/>
          <w:color w:val="2E7D32"/>
          <w:sz w:val="20"/>
        </w:rPr>
        <w:t xml:space="preserve">  3. </w:t>
      </w:r>
      <w:r>
        <w:rPr>
          <w:sz w:val="20"/>
        </w:rPr>
        <w:t>Otomatik sulama sisteminde histerezis neden önemlidir?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Raspberry Pi'de analog sensör okumak için ne gereklidir?</w:t>
            </w:r>
          </w:p>
        </w:tc>
        <w:tc>
          <w:tcPr>
            <w:tcW w:type="dxa" w:w="3213"/>
          </w:tcPr>
          <w:p>
            <w:r>
              <w:rPr>
                <w:sz w:val="18"/>
              </w:rPr>
              <w:t>A) Ekstra RAM  B) ADC (Analog-Dijital Dönüştürücü)  C) HDMI kablosu  D) Ethernet bağlantısı</w:t>
            </w:r>
          </w:p>
        </w:tc>
        <w:tc>
          <w:tcPr>
            <w:tcW w:type="dxa" w:w="3213"/>
          </w:tcPr>
          <w:p>
            <w:r>
              <w:rPr>
                <w:sz w:val="18"/>
              </w:rPr>
              <w:t>B</w:t>
            </w:r>
          </w:p>
        </w:tc>
      </w:tr>
      <w:tr>
        <w:tc>
          <w:tcPr>
            <w:tcW w:type="dxa" w:w="3213"/>
          </w:tcPr>
          <w:p>
            <w:r>
              <w:rPr>
                <w:sz w:val="18"/>
              </w:rPr>
              <w:t>MCP3008 ADC çipinin çözünürlüğü kaç bittir?</w:t>
            </w:r>
          </w:p>
        </w:tc>
        <w:tc>
          <w:tcPr>
            <w:tcW w:type="dxa" w:w="3213"/>
          </w:tcPr>
          <w:p>
            <w:r>
              <w:rPr>
                <w:sz w:val="18"/>
              </w:rPr>
              <w:t>A) 8-bit  B) 10-bit  C) 12-bit  D) 16-bit</w:t>
            </w:r>
          </w:p>
        </w:tc>
        <w:tc>
          <w:tcPr>
            <w:tcW w:type="dxa" w:w="3213"/>
          </w:tcPr>
          <w:p>
            <w:r>
              <w:rPr>
                <w:sz w:val="18"/>
              </w:rPr>
              <w:t>B</w:t>
            </w:r>
          </w:p>
        </w:tc>
      </w:tr>
      <w:tr>
        <w:tc>
          <w:tcPr>
            <w:tcW w:type="dxa" w:w="3213"/>
          </w:tcPr>
          <w:p>
            <w:r>
              <w:rPr>
                <w:sz w:val="18"/>
              </w:rPr>
              <w:t>Röle modülünde NO (Normally Open) kontağı ne anlama gelir?</w:t>
            </w:r>
          </w:p>
        </w:tc>
        <w:tc>
          <w:tcPr>
            <w:tcW w:type="dxa" w:w="3213"/>
          </w:tcPr>
          <w:p>
            <w:r>
              <w:rPr>
                <w:sz w:val="18"/>
              </w:rPr>
              <w:t>A) Sürekli kapalı devre  B) Röle enerjilenmeden açık, enerjilenince kapanan kontak  C) Sürekli açık kalan pin  D) Topraklama pini</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Otomatik sulama sistemi gerçek bir serada kullanılacak olsa hangi ek güvenlik önlemleri ve yedeklilik mekanizmaları eklenmelidir?</w:t>
      </w:r>
    </w:p>
    <w:p>
      <w:r>
        <w:rPr>
          <w:b/>
          <w:color w:val="2E7D32"/>
          <w:sz w:val="20"/>
        </w:rPr>
        <w:t>Eleştirel Düşünme:</w:t>
      </w:r>
    </w:p>
    <w:p>
      <w:r>
        <w:rPr>
          <w:b/>
          <w:color w:val="2E7D32"/>
          <w:sz w:val="20"/>
        </w:rPr>
        <w:t xml:space="preserve">  1. </w:t>
      </w:r>
      <w:r>
        <w:rPr>
          <w:sz w:val="20"/>
        </w:rPr>
        <w:t>Kapasitif ve rezistif toprak nemi sensörleri arasındaki farklar düşünüldüğünde, uzun süreli dış mekan kullanımı için hangisi tercih edilmeli ve neden?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"Toprak Nemi Sensörü ve Otomatik Sulama Uygulaması"</w:t>
      </w:r>
    </w:p>
    <w:p>
      <w:r>
        <w:rPr>
          <w:b/>
          <w:color w:val="1B2A4A"/>
          <w:sz w:val="20"/>
        </w:rPr>
        <w:t xml:space="preserve">Hedef: </w:t>
      </w:r>
      <w:r>
        <w:rPr>
          <w:sz w:val="20"/>
        </w:rPr>
        <w:t>MCP3008 ADC ile analog sensör okuma ve röle ile pompa kontrolü yaparak otomatik sulama sistemi kurma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MCP3008 ADC çipini SPI ile Raspberry Pi'ye bağlayın ve nem sensörünü bağlayın</w:t>
            </w:r>
          </w:p>
        </w:tc>
        <w:tc>
          <w:tcPr>
            <w:tcW w:type="dxa" w:w="3213"/>
          </w:tcPr>
          <w:p>
            <w:r>
              <w:rPr>
                <w:sz w:val="18"/>
              </w:rPr>
              <w:t>5 dk</w:t>
            </w:r>
          </w:p>
        </w:tc>
      </w:tr>
      <w:tr>
        <w:tc>
          <w:tcPr>
            <w:tcW w:type="dxa" w:w="3213"/>
          </w:tcPr>
          <w:p>
            <w:r>
              <w:rPr>
                <w:sz w:val="18"/>
              </w:rPr>
              <w:t>2</w:t>
            </w:r>
          </w:p>
        </w:tc>
        <w:tc>
          <w:tcPr>
            <w:tcW w:type="dxa" w:w="3213"/>
          </w:tcPr>
          <w:p>
            <w:r>
              <w:rPr>
                <w:sz w:val="18"/>
              </w:rPr>
              <w:t>Python ile sensör değerini okuyun, kuru ve nemli toprak için kalibrasyon yapın</w:t>
            </w:r>
          </w:p>
        </w:tc>
        <w:tc>
          <w:tcPr>
            <w:tcW w:type="dxa" w:w="3213"/>
          </w:tcPr>
          <w:p>
            <w:r>
              <w:rPr>
                <w:sz w:val="18"/>
              </w:rPr>
              <w:t>5 dk</w:t>
            </w:r>
          </w:p>
        </w:tc>
      </w:tr>
      <w:tr>
        <w:tc>
          <w:tcPr>
            <w:tcW w:type="dxa" w:w="3213"/>
          </w:tcPr>
          <w:p>
            <w:r>
              <w:rPr>
                <w:sz w:val="18"/>
              </w:rPr>
              <w:t>3</w:t>
            </w:r>
          </w:p>
        </w:tc>
        <w:tc>
          <w:tcPr>
            <w:tcW w:type="dxa" w:w="3213"/>
          </w:tcPr>
          <w:p>
            <w:r>
              <w:rPr>
                <w:sz w:val="18"/>
              </w:rPr>
              <w:t>Röle modülünü bağlayın ve GPIO ile pompa açma/kapama testini gerçekleştirin</w:t>
            </w:r>
          </w:p>
        </w:tc>
        <w:tc>
          <w:tcPr>
            <w:tcW w:type="dxa" w:w="3213"/>
          </w:tcPr>
          <w:p>
            <w:r>
              <w:rPr>
                <w:sz w:val="18"/>
              </w:rPr>
              <w:t>5 dk</w:t>
            </w:r>
          </w:p>
        </w:tc>
      </w:tr>
      <w:tr>
        <w:tc>
          <w:tcPr>
            <w:tcW w:type="dxa" w:w="3213"/>
          </w:tcPr>
          <w:p>
            <w:r>
              <w:rPr>
                <w:sz w:val="18"/>
              </w:rPr>
              <w:t>4</w:t>
            </w:r>
          </w:p>
        </w:tc>
        <w:tc>
          <w:tcPr>
            <w:tcW w:type="dxa" w:w="3213"/>
          </w:tcPr>
          <w:p>
            <w:r>
              <w:rPr>
                <w:sz w:val="18"/>
              </w:rPr>
              <w:t>Eşik değeri ve histerezis ile tam otomatik sulama kodunu yazın ve çalıştırın</w:t>
            </w:r>
          </w:p>
        </w:tc>
        <w:tc>
          <w:tcPr>
            <w:tcW w:type="dxa" w:w="3213"/>
          </w:tcPr>
          <w:p>
            <w:r>
              <w:rPr>
                <w:sz w:val="18"/>
              </w:rPr>
              <w:t>5 dk</w:t>
            </w:r>
          </w:p>
        </w:tc>
      </w:tr>
    </w:tbl>
    <w:p/>
    <w:p>
      <w:r>
        <w:rPr>
          <w:b/>
          <w:color w:val="1B2A4A"/>
          <w:sz w:val="20"/>
        </w:rPr>
        <w:t xml:space="preserve">Tamamlanma Kriteri: </w:t>
      </w:r>
      <w:r>
        <w:rPr>
          <w:sz w:val="20"/>
        </w:rPr>
        <w:t>ADC bağlantısı çalışıyor, sensör okunuyor, röle kontrol ediliyor ve otomatik sulama algoritması test edilmiş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"Otomatik Sulama Sistemi Canlı Gösterimi"</w:t>
      </w:r>
    </w:p>
    <w:p>
      <w:r>
        <w:rPr>
          <w:b/>
          <w:color w:val="1B2A4A"/>
          <w:sz w:val="20"/>
        </w:rPr>
        <w:t xml:space="preserve">Eğitmenin Gösterdiği: </w:t>
      </w:r>
      <w:r>
        <w:rPr>
          <w:sz w:val="20"/>
        </w:rPr>
        <w:t>Breadboard üzerinde kurulu sistemi gösterir: Kuru saksıya sensörü batırır, ADC değerini okur, eşik aşıldığında röle aktif olur ve mini pompa çalışarak saksıyı sular.</w:t>
      </w:r>
    </w:p>
    <w:p>
      <w:r>
        <w:rPr>
          <w:b/>
          <w:color w:val="1B2A4A"/>
          <w:sz w:val="20"/>
        </w:rPr>
        <w:t xml:space="preserve">Öğrencinin Tekrarladığı: </w:t>
      </w:r>
      <w:r>
        <w:rPr>
          <w:sz w:val="20"/>
        </w:rPr>
        <w:t>Eğitmeni izler, sensör değerlerinin toprak nemine göre nasıl değiştiğini gözlemler ve otomatik sulama döngüsünü takip eder.</w:t>
      </w:r>
    </w:p>
    <w:p>
      <w:r>
        <w:rPr>
          <w:b/>
          <w:color w:val="1B2A4A"/>
          <w:sz w:val="20"/>
        </w:rPr>
        <w:t xml:space="preserve">Dikkat Noktaları: </w:t>
      </w:r>
      <w:r>
        <w:rPr>
          <w:sz w:val="20"/>
        </w:rPr>
        <w:t>Su ve elektriğin bir arada kullanıldığı projelerde kısa devre riskine karşı dikkatli olunmalı; bağlantılar su geçirmez şekilde izole edilmelidir.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Sensör Kalibrasyon Tablosu</w:t>
            </w:r>
          </w:p>
        </w:tc>
        <w:tc>
          <w:tcPr>
            <w:tcW w:type="dxa" w:w="3213"/>
          </w:tcPr>
          <w:p>
            <w:r>
              <w:rPr>
                <w:sz w:val="18"/>
              </w:rPr>
              <w:t>Toprak nemi sensörünü tamamen kuru, yarı nemli ve ıslak toprakta ölçün; değerleri tablo halinde kaydedin ve eşik değerlerini belirleyin</w:t>
            </w:r>
          </w:p>
        </w:tc>
        <w:tc>
          <w:tcPr>
            <w:tcW w:type="dxa" w:w="3213"/>
          </w:tcPr>
          <w:p>
            <w:r>
              <w:rPr>
                <w:sz w:val="18"/>
              </w:rPr>
              <w:t>Kolay</w:t>
            </w:r>
          </w:p>
        </w:tc>
      </w:tr>
      <w:tr>
        <w:tc>
          <w:tcPr>
            <w:tcW w:type="dxa" w:w="3213"/>
          </w:tcPr>
          <w:p>
            <w:r>
              <w:rPr>
                <w:sz w:val="18"/>
              </w:rPr>
              <w:t>Çift Eşikli Sulama Sistemi</w:t>
            </w:r>
          </w:p>
        </w:tc>
        <w:tc>
          <w:tcPr>
            <w:tcW w:type="dxa" w:w="3213"/>
          </w:tcPr>
          <w:p>
            <w:r>
              <w:rPr>
                <w:sz w:val="18"/>
              </w:rPr>
              <w:t>Alt eşik (sulama durdur) ve üst eşik (sulama başlat) kullanarak histerezisli otomatik sulama sistemi kodlayın</w:t>
            </w:r>
          </w:p>
        </w:tc>
        <w:tc>
          <w:tcPr>
            <w:tcW w:type="dxa" w:w="3213"/>
          </w:tcPr>
          <w:p>
            <w:r>
              <w:rPr>
                <w:sz w:val="18"/>
              </w:rPr>
              <w:t>Orta</w:t>
            </w:r>
          </w:p>
        </w:tc>
      </w:tr>
      <w:tr>
        <w:tc>
          <w:tcPr>
            <w:tcW w:type="dxa" w:w="3213"/>
          </w:tcPr>
          <w:p>
            <w:r>
              <w:rPr>
                <w:sz w:val="18"/>
              </w:rPr>
              <w:t>Çoklu Saksı Sulama</w:t>
            </w:r>
          </w:p>
        </w:tc>
        <w:tc>
          <w:tcPr>
            <w:tcW w:type="dxa" w:w="3213"/>
          </w:tcPr>
          <w:p>
            <w:r>
              <w:rPr>
                <w:sz w:val="18"/>
              </w:rPr>
              <w:t>MCP3008'in birden fazla kanalını kullanarak 3 farklı saksının nemini ayrı ayrı izleyen ve ayrı röle ile sulayan sistem tasarlayın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Otomatik Sulama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hobi serasında 10 farklı bitki türü yetiştiriliyor. Her bitkinin su ihtiyacı farklı: Kaktüsler az su isterken domatesler çok su istiyor. Sera sahibi hafta sonları serayı ziyaret edemiyor. Raspberry Pi tabanlı otomatik sulama sistemi tasarlayın: Farklı bitkiler için farklı nem eşikleri, her bölge için ayrı sensör ve pompa, güvenlik limitleri ve su tüketim logu içeren bir sistem planlayın.</w:t>
            </w:r>
          </w:p>
        </w:tc>
      </w:tr>
    </w:tbl>
    <w:p/>
    <w:p>
      <w:r>
        <w:rPr>
          <w:b/>
          <w:color w:val="1B2A4A"/>
          <w:sz w:val="20"/>
        </w:rPr>
        <w:t xml:space="preserve">Beklenen Çıktı: </w:t>
      </w:r>
      <w:r>
        <w:rPr>
          <w:sz w:val="20"/>
        </w:rPr>
        <w:t>Sera sulama sistemi tasarım dokümanı: Bölge bazlı nem eşikleri, donanım listesi, bağlantı şeması, Python kodu taslağı ve test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toprak nemi sensörünün çalışma prensibini, MCP3008 ADC ile analog sinyal okumanın mantığını, röle modülü ile pompa kontrolünü ve eşik değeri/histerezis ile otomatik sulama algoritmasını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Toprak Nemi Sensörü</w:t>
            </w:r>
          </w:p>
        </w:tc>
        <w:tc>
          <w:tcPr>
            <w:tcW w:type="dxa" w:w="4819"/>
            <w:shd w:fill="F5F5F5"/>
          </w:tcPr>
          <w:p>
            <w:r>
              <w:rPr>
                <w:b/>
                <w:color w:val="1B2A4A"/>
                <w:sz w:val="20"/>
              </w:rPr>
              <w:t xml:space="preserve">  ADC (MCP3008)</w:t>
            </w:r>
          </w:p>
        </w:tc>
      </w:tr>
      <w:tr>
        <w:tc>
          <w:tcPr>
            <w:tcW w:type="dxa" w:w="4819"/>
            <w:shd w:fill="F5F5F5"/>
          </w:tcPr>
          <w:p>
            <w:r>
              <w:rPr>
                <w:b/>
                <w:color w:val="1B2A4A"/>
                <w:sz w:val="20"/>
              </w:rPr>
              <w:t xml:space="preserve">  SPI Protokolü</w:t>
            </w:r>
          </w:p>
        </w:tc>
        <w:tc>
          <w:tcPr>
            <w:tcW w:type="dxa" w:w="4819"/>
            <w:shd w:fill="F5F5F5"/>
          </w:tcPr>
          <w:p>
            <w:r>
              <w:rPr>
                <w:b/>
                <w:color w:val="1B2A4A"/>
                <w:sz w:val="20"/>
              </w:rPr>
              <w:t xml:space="preserve">  Röle Modülü</w:t>
            </w:r>
          </w:p>
        </w:tc>
      </w:tr>
      <w:tr>
        <w:tc>
          <w:tcPr>
            <w:tcW w:type="dxa" w:w="4819"/>
            <w:shd w:fill="F5F5F5"/>
          </w:tcPr>
          <w:p>
            <w:r>
              <w:rPr>
                <w:b/>
                <w:color w:val="1B2A4A"/>
                <w:sz w:val="20"/>
              </w:rPr>
              <w:t xml:space="preserve">  Histerezis</w:t>
            </w:r>
          </w:p>
        </w:tc>
        <w:tc>
          <w:tcPr>
            <w:tcW w:type="dxa" w:w="4819"/>
          </w:tcPr>
          <w:p/>
        </w:tc>
      </w:tr>
    </w:tbl>
    <w:p/>
    <w:p>
      <w:pPr>
        <w:spacing w:before="200"/>
      </w:pPr>
      <w:r>
        <w:rPr>
          <w:b/>
          <w:color w:val="757575"/>
          <w:sz w:val="24"/>
        </w:rPr>
        <w:t xml:space="preserve">  Bir Sonraki Dersle Köprü</w:t>
      </w:r>
    </w:p>
    <w:p>
      <w:r>
        <w:rPr>
          <w:sz w:val="20"/>
        </w:rPr>
        <w:t>Bir sonraki derste gaz ve duman sensörleri (MQ-2/MQ-135) ile hava kalitesi izleme sistemini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Otomatik sulama sisteminizin kodunu geliştirin: Sensör değerini her 10 saniyede bir okuyan, değerleri ekrana yazdıran ve pompa durumunu (açık/kapalı) gösteren bir Python programı yazın. Farklı toprak nemlerinde test edin ve sonuçları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MCP3008, toprak nemi sensörü, röle modülü ve mini pompayı test edin</w:t>
      </w:r>
    </w:p>
    <w:p>
      <w:pPr>
        <w:pStyle w:val="ListBullet"/>
      </w:pPr>
      <w:r>
        <w:rPr>
          <w:sz w:val="20"/>
        </w:rPr>
        <w:t>SPI arayüzünü Raspberry Pi'de etkinleştirin (raspi-config &gt; Interfacing &gt; SPI)</w:t>
      </w:r>
    </w:p>
    <w:p>
      <w:pPr>
        <w:pStyle w:val="ListBullet"/>
      </w:pPr>
      <w:r>
        <w:rPr>
          <w:sz w:val="20"/>
        </w:rPr>
        <w:t>Kuru ve nemli toprak örnekleri hazırlayın (saksı, toprak, su)</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SPI bağlantı hatası</w:t>
            </w:r>
          </w:p>
        </w:tc>
        <w:tc>
          <w:tcPr>
            <w:tcW w:type="dxa" w:w="4819"/>
          </w:tcPr>
          <w:p>
            <w:r>
              <w:rPr>
                <w:sz w:val="18"/>
              </w:rPr>
              <w:t>Bağlantıları pin diyagramı ile tek tek kontrol edin; spidev kurulumunu doğrulayın</w:t>
            </w:r>
          </w:p>
        </w:tc>
      </w:tr>
      <w:tr>
        <w:tc>
          <w:tcPr>
            <w:tcW w:type="dxa" w:w="4819"/>
          </w:tcPr>
          <w:p>
            <w:r>
              <w:rPr>
                <w:sz w:val="18"/>
              </w:rPr>
              <w:t>Sensör değerleri tutarsız</w:t>
            </w:r>
          </w:p>
        </w:tc>
        <w:tc>
          <w:tcPr>
            <w:tcW w:type="dxa" w:w="4819"/>
          </w:tcPr>
          <w:p>
            <w:r>
              <w:rPr>
                <w:sz w:val="18"/>
              </w:rPr>
              <w:t>Bağlantı gevşekliğini kontrol edin; kapasitif sensör tercih edin</w:t>
            </w:r>
          </w:p>
        </w:tc>
      </w:tr>
      <w:tr>
        <w:tc>
          <w:tcPr>
            <w:tcW w:type="dxa" w:w="4819"/>
          </w:tcPr>
          <w:p>
            <w:r>
              <w:rPr>
                <w:sz w:val="18"/>
              </w:rPr>
              <w:t>Röle sürekli açılıp kapanıyor</w:t>
            </w:r>
          </w:p>
        </w:tc>
        <w:tc>
          <w:tcPr>
            <w:tcW w:type="dxa" w:w="4819"/>
          </w:tcPr>
          <w:p>
            <w:r>
              <w:rPr>
                <w:sz w:val="18"/>
              </w:rPr>
              <w:t>Histerezis (çift eşik) kullanın; bekleme süresi ekleyin</w:t>
            </w:r>
          </w:p>
        </w:tc>
      </w:tr>
    </w:tbl>
    <w:p/>
    <w:p>
      <w:r>
        <w:rPr>
          <w:b/>
          <w:color w:val="1B2A4A"/>
          <w:sz w:val="20"/>
        </w:rPr>
        <w:t xml:space="preserve">Zaman Yönetimi: </w:t>
      </w:r>
      <w:r>
        <w:rPr>
          <w:sz w:val="20"/>
        </w:rPr>
        <w:t>ADC bağlantısı ve kalibrasyon en çok zaman alan kısımdır; bağlantıya 8 dk, koda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 veya ADC çalışmazsa önceden kaydedilmiş sensör verilerini dosyadan okuyarak simülasyon yapılabilir.</w:t>
            </w:r>
          </w:p>
        </w:tc>
      </w:tr>
    </w:tbl>
    <w:p/>
    <w:p>
      <w:r>
        <w:br w:type="page"/>
      </w:r>
    </w:p>
    <w:p>
      <w:pPr>
        <w:jc w:val="center"/>
      </w:pPr>
      <w:r>
        <w:rPr>
          <w:b/>
          <w:color w:val="1B2A4A"/>
          <w:sz w:val="36"/>
        </w:rPr>
        <w:t>━━━  50. SAAT  ━━━</w:t>
      </w:r>
    </w:p>
    <w:p>
      <w:pPr>
        <w:jc w:val="center"/>
      </w:pPr>
      <w:r>
        <w:rPr>
          <w:color w:val="2C6FAD"/>
          <w:sz w:val="32"/>
        </w:rPr>
        <w:t>Gaz ve Duman Sensörü (MQ-2/MQ-135) ile Hava Kalitesi İzleme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MQ serisi gaz sensörlerinin (MQ-2, MQ-135) çalışma prensibini açıklar, ADC üzerinden analog gaz verilerini okur, eşik değeri tabanlı alarm sistemi kurar ve hava kalitesi izleme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M4-K4</w:t>
            </w:r>
          </w:p>
        </w:tc>
        <w:tc>
          <w:tcPr>
            <w:tcW w:type="dxa" w:w="3213"/>
          </w:tcPr>
          <w:p>
            <w:r>
              <w:rPr>
                <w:sz w:val="18"/>
              </w:rPr>
              <w:t>MQ-2 (yanıcı gaz, duman) ve MQ-135 (hava kalitesi, CO2, NH3) sensörlerinin çalışma prensiplerini ve algıladıkları gazları açıklar</w:t>
            </w:r>
          </w:p>
        </w:tc>
        <w:tc>
          <w:tcPr>
            <w:tcW w:type="dxa" w:w="3213"/>
          </w:tcPr>
          <w:p>
            <w:r>
              <w:rPr>
                <w:sz w:val="18"/>
              </w:rPr>
              <w:t>Kavrama</w:t>
            </w:r>
          </w:p>
        </w:tc>
      </w:tr>
      <w:tr>
        <w:tc>
          <w:tcPr>
            <w:tcW w:type="dxa" w:w="3213"/>
          </w:tcPr>
          <w:p>
            <w:r>
              <w:rPr>
                <w:sz w:val="18"/>
              </w:rPr>
              <w:t>M4-K5</w:t>
            </w:r>
          </w:p>
        </w:tc>
        <w:tc>
          <w:tcPr>
            <w:tcW w:type="dxa" w:w="3213"/>
          </w:tcPr>
          <w:p>
            <w:r>
              <w:rPr>
                <w:sz w:val="18"/>
              </w:rPr>
              <w:t>ADC (MCP3008) kullanarak gaz sensörü analog verilerini okur, ısınma süresini yönetir ve ham veriyi anlamlı değerlere dönüştürür</w:t>
            </w:r>
          </w:p>
        </w:tc>
        <w:tc>
          <w:tcPr>
            <w:tcW w:type="dxa" w:w="3213"/>
          </w:tcPr>
          <w:p>
            <w:r>
              <w:rPr>
                <w:sz w:val="18"/>
              </w:rPr>
              <w:t>Uygulama</w:t>
            </w:r>
          </w:p>
        </w:tc>
      </w:tr>
      <w:tr>
        <w:tc>
          <w:tcPr>
            <w:tcW w:type="dxa" w:w="3213"/>
          </w:tcPr>
          <w:p>
            <w:r>
              <w:rPr>
                <w:sz w:val="18"/>
              </w:rPr>
              <w:t>M4-K6</w:t>
            </w:r>
          </w:p>
        </w:tc>
        <w:tc>
          <w:tcPr>
            <w:tcW w:type="dxa" w:w="3213"/>
          </w:tcPr>
          <w:p>
            <w:r>
              <w:rPr>
                <w:sz w:val="18"/>
              </w:rPr>
              <w:t>Eşik değeri tabanlı alarm sistemi kurar, LED ve buzzer ile uyarı mekanizması oluşturur ve hava kalitesi verilerini sürekli izler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ADC (MCP3008) ile analog sensör okuma ve GPIO kontrolü (Saat 49)</w:t>
      </w:r>
    </w:p>
    <w:p>
      <w:pPr>
        <w:spacing w:before="200"/>
      </w:pPr>
      <w:r>
        <w:rPr>
          <w:b/>
          <w:color w:val="757575"/>
          <w:sz w:val="24"/>
        </w:rPr>
        <w:t xml:space="preserve">  Öğrencinin Bilmesi Gerekenler</w:t>
      </w:r>
    </w:p>
    <w:p>
      <w:pPr>
        <w:pStyle w:val="ListBullet"/>
      </w:pPr>
      <w:r>
        <w:rPr>
          <w:sz w:val="20"/>
        </w:rPr>
        <w:t>MCP3008 ADC ile analog sinyal okuma ve SPI bağlantısı</w:t>
      </w:r>
    </w:p>
    <w:p>
      <w:pPr>
        <w:pStyle w:val="ListBullet"/>
      </w:pPr>
      <w:r>
        <w:rPr>
          <w:sz w:val="20"/>
        </w:rPr>
        <w:t>GPIO ile LED ve buzzer kontrolü</w:t>
      </w:r>
    </w:p>
    <w:p>
      <w:pPr>
        <w:pStyle w:val="ListBullet"/>
      </w:pPr>
      <w:r>
        <w:rPr>
          <w:sz w:val="20"/>
        </w:rPr>
        <w:t>Python'da döngü, koşul ve fonksiyon kullanımı</w:t>
      </w:r>
    </w:p>
    <w:p>
      <w:pPr>
        <w:spacing w:before="200"/>
      </w:pPr>
      <w:r>
        <w:rPr>
          <w:b/>
          <w:color w:val="757575"/>
          <w:sz w:val="24"/>
        </w:rPr>
        <w:t xml:space="preserve">  Olası Kavram Yanılgıları</w:t>
      </w:r>
    </w:p>
    <w:p>
      <w:pPr>
        <w:pStyle w:val="ListBullet"/>
      </w:pPr>
      <w:r>
        <w:rPr>
          <w:sz w:val="20"/>
        </w:rPr>
        <w:t>MQ sensörleri açılır açılmaz doğru değer verir - MQ sensörleri 24-48 saat ilk ısınma (burn-in) ve her kullanımda 2-5 dakika ön ısınma süresi gerektirir</w:t>
      </w:r>
    </w:p>
    <w:p>
      <w:pPr>
        <w:pStyle w:val="ListBullet"/>
      </w:pPr>
      <w:r>
        <w:rPr>
          <w:sz w:val="20"/>
        </w:rPr>
        <w:t>MQ-2 sadece gaz kaçağı algılar - MQ-2 yanıcı gazların yanı sıra duman, LPG, propan, metan, hidrojen ve alkol buharı da algılar</w:t>
      </w:r>
    </w:p>
    <w:p>
      <w:pPr>
        <w:spacing w:before="200"/>
      </w:pPr>
      <w:r>
        <w:rPr>
          <w:b/>
          <w:color w:val="757575"/>
          <w:sz w:val="24"/>
        </w:rPr>
        <w:t xml:space="preserve">  Hazırlık Materyalleri</w:t>
      </w:r>
    </w:p>
    <w:p>
      <w:pPr>
        <w:pStyle w:val="ListBullet"/>
      </w:pPr>
      <w:r>
        <w:rPr>
          <w:sz w:val="20"/>
        </w:rPr>
        <w:t>Raspberry Pi ve MCP3008 ADC (önceki dersten hazır)</w:t>
      </w:r>
    </w:p>
    <w:p>
      <w:pPr>
        <w:pStyle w:val="ListBullet"/>
      </w:pPr>
      <w:r>
        <w:rPr>
          <w:sz w:val="20"/>
        </w:rPr>
        <w:t>MQ-2 gaz/duman sensörü modülü</w:t>
      </w:r>
    </w:p>
    <w:p>
      <w:pPr>
        <w:pStyle w:val="ListBullet"/>
      </w:pPr>
      <w:r>
        <w:rPr>
          <w:sz w:val="20"/>
        </w:rPr>
        <w:t>MQ-135 hava kalitesi sensörü modülü</w:t>
      </w:r>
    </w:p>
    <w:p>
      <w:pPr>
        <w:pStyle w:val="ListBullet"/>
      </w:pPr>
      <w:r>
        <w:rPr>
          <w:sz w:val="20"/>
        </w:rPr>
        <w:t>LED (kırmızı, yeşil), aktif buzzer</w:t>
      </w:r>
    </w:p>
    <w:p>
      <w:pPr>
        <w:pStyle w:val="ListBullet"/>
      </w:pPr>
      <w:r>
        <w:rPr>
          <w:sz w:val="20"/>
        </w:rPr>
        <w:t>Breadboard, jumper kablolar, çakmak gazı (kontrollü test)</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Mutfakta doğalgaz kokusunu aldığınızda hemen pencereyi açar ve vanayı kapatırsınız. Peki ya uyurken gaz kaçağı olursa? İşte MQ-2 gibi gaz sensörleri 7/24 havadaki gaz konsantrasyonunu ölçer ve tehlikeli seviyeye ulaştığında alarm verir. Bu sensörler fabrikalarda, mutfaklarda ve hatta madenlerde hayat kurtarır.</w:t>
      </w:r>
    </w:p>
    <w:p>
      <w:r>
        <w:rPr>
          <w:b/>
          <w:color w:val="1B2A4A"/>
          <w:sz w:val="20"/>
        </w:rPr>
        <w:t xml:space="preserve">Günlük Hayat Bağlantısı: </w:t>
      </w:r>
      <w:r>
        <w:rPr>
          <w:sz w:val="20"/>
        </w:rPr>
        <w:t>Burnumuz gazları algılar ama sürekli çalışamaz ve hassasiyeti sınırlıdır. MQ serisi gaz sensörleri elektronik burun gibi çalışarak havadaki gaz konsantrasyonunu sürekli ölçer ve dijital sisteme bildirir.</w:t>
      </w:r>
    </w:p>
    <w:p>
      <w:pPr>
        <w:spacing w:before="200"/>
      </w:pPr>
      <w:r>
        <w:rPr>
          <w:b/>
          <w:color w:val="2C6FAD"/>
          <w:sz w:val="24"/>
        </w:rPr>
        <w:t xml:space="preserve">  Ön Bilgi Yoklama Soruları</w:t>
      </w:r>
    </w:p>
    <w:p>
      <w:r>
        <w:rPr>
          <w:b/>
          <w:color w:val="2C6FAD"/>
          <w:sz w:val="20"/>
        </w:rPr>
        <w:t xml:space="preserve">  1. </w:t>
      </w:r>
      <w:r>
        <w:rPr>
          <w:sz w:val="20"/>
        </w:rPr>
        <w:t>Kursiyerlerden evlerinde veya iş yerlerinde gaz/duman dedektörü olup olmadığını ve bu cihazların nasıl çalıştığını düşünmeleri istenir.</w:t>
      </w:r>
    </w:p>
    <w:p>
      <w:pPr>
        <w:spacing w:before="200"/>
      </w:pPr>
      <w:r>
        <w:rPr>
          <w:b/>
          <w:color w:val="2C6FAD"/>
          <w:sz w:val="24"/>
        </w:rPr>
        <w:t xml:space="preserve">  Motivasyon Etkinliği: "Elektronik Burun Projesi"</w:t>
      </w:r>
    </w:p>
    <w:p>
      <w:r>
        <w:rPr>
          <w:b/>
          <w:color w:val="1B2A4A"/>
          <w:sz w:val="20"/>
        </w:rPr>
        <w:t xml:space="preserve">Açıklama: </w:t>
      </w:r>
      <w:r>
        <w:rPr>
          <w:sz w:val="20"/>
        </w:rPr>
        <w:t>Kursiyerler gaz sensörlerinin algılama prensibini ve alarm sistemi mantığını keşfediyor.</w:t>
      </w:r>
    </w:p>
    <w:p>
      <w:r>
        <w:rPr>
          <w:b/>
          <w:color w:val="1B2A4A"/>
          <w:sz w:val="20"/>
        </w:rPr>
        <w:t xml:space="preserve">Yönerge: </w:t>
      </w:r>
      <w:r>
        <w:rPr>
          <w:sz w:val="20"/>
        </w:rPr>
        <w:t>Eğitmen MQ-2 ve MQ-135 sensör modüllerini kursiyerlere gösterir. Kursiyerlerden bu sensörlerin ne tür gazları algılayabileceğini ve hangi ortamlarda kullanılabileceğini listelemelerini ister. Ardından sensörlerin iç yapısı ve ısınma gereksinimi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apartman dairesinde yaşlı bir kişi yaşıyor ve doğalgaz sobası kullanıyor. Ailesi, gaz kaçağı durumunda otomatik uyarı veren bir sistem kurmak istiyor. Raspberry Pi ve MQ-2 sensörü kullanarak bu sistemi nasıl tasarlarsınız? Alarm nasıl verilecek?</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"MQ Serisi Gaz Sensörü Araştırması ve Alarm Sistemi Tasarımı"</w:t>
      </w:r>
    </w:p>
    <w:p>
      <w:r>
        <w:rPr>
          <w:b/>
          <w:color w:val="1B2A4A"/>
          <w:sz w:val="20"/>
        </w:rPr>
        <w:t xml:space="preserve">Türü: </w:t>
      </w:r>
      <w:r>
        <w:rPr>
          <w:sz w:val="20"/>
        </w:rPr>
        <w:t>Grup çalışması ve teknik araştırma</w:t>
      </w:r>
    </w:p>
    <w:p>
      <w:r>
        <w:rPr>
          <w:b/>
          <w:color w:val="1B2A4A"/>
          <w:sz w:val="20"/>
        </w:rPr>
        <w:t xml:space="preserve">Amacı: </w:t>
      </w:r>
      <w:r>
        <w:rPr>
          <w:sz w:val="20"/>
        </w:rPr>
        <w:t>MQ gaz sensörlerinin çalışma prensiplerini anlama ve alarm sistemi mantığını kavrama</w:t>
      </w:r>
    </w:p>
    <w:p>
      <w:r>
        <w:rPr>
          <w:b/>
          <w:color w:val="1B2A4A"/>
          <w:sz w:val="20"/>
        </w:rPr>
        <w:t xml:space="preserve">Malzemeler: </w:t>
      </w:r>
      <w:r>
        <w:rPr>
          <w:sz w:val="20"/>
        </w:rPr>
        <w:t>MQ-2 ve MQ-135 datasheet'leri, gaz sensörü iç yapı diyagramı, alarm sistemi akış şeması</w:t>
      </w:r>
    </w:p>
    <w:p>
      <w:pPr>
        <w:spacing w:before="200"/>
      </w:pPr>
      <w:r>
        <w:rPr>
          <w:b/>
          <w:color w:val="007A7A"/>
          <w:sz w:val="24"/>
        </w:rPr>
        <w:t xml:space="preserve">  Yönerge Adımları</w:t>
      </w:r>
    </w:p>
    <w:p>
      <w:r>
        <w:rPr>
          <w:b/>
          <w:color w:val="007A7A"/>
          <w:sz w:val="20"/>
        </w:rPr>
        <w:t xml:space="preserve">  1. </w:t>
      </w:r>
      <w:r>
        <w:rPr>
          <w:sz w:val="20"/>
        </w:rPr>
        <w:t>MQ-2 ve MQ-135 sensörlerinin iç yapısını (ısıtıcı element, SnO2 yarı iletken katman) araştırın ve çalışma prensibini açıklayın</w:t>
      </w:r>
    </w:p>
    <w:p>
      <w:r>
        <w:rPr>
          <w:b/>
          <w:color w:val="007A7A"/>
          <w:sz w:val="20"/>
        </w:rPr>
        <w:t xml:space="preserve">  2. </w:t>
      </w:r>
      <w:r>
        <w:rPr>
          <w:sz w:val="20"/>
        </w:rPr>
        <w:t>Her iki sensörün algıladığı gazları ve hassasiyet aralıklarını (ppm) karşılaştırma tablosu şeklinde listeleyin</w:t>
      </w:r>
    </w:p>
    <w:p>
      <w:r>
        <w:rPr>
          <w:b/>
          <w:color w:val="007A7A"/>
          <w:sz w:val="20"/>
        </w:rPr>
        <w:t xml:space="preserve">  3. </w:t>
      </w:r>
      <w:r>
        <w:rPr>
          <w:sz w:val="20"/>
        </w:rPr>
        <w:t>Gaz sensörü için ısınma süresi gereksinimini ve kalibrasyon sürecini araştırın</w:t>
      </w:r>
    </w:p>
    <w:p>
      <w:r>
        <w:rPr>
          <w:b/>
          <w:color w:val="007A7A"/>
          <w:sz w:val="20"/>
        </w:rPr>
        <w:t xml:space="preserve">  4. </w:t>
      </w:r>
      <w:r>
        <w:rPr>
          <w:sz w:val="20"/>
        </w:rPr>
        <w:t>LED (yeşil=güvenli, kırmızı=tehlike) ve buzzer ile alarm sistemi akış diyagramı çizin</w:t>
      </w:r>
    </w:p>
    <w:p>
      <w:r>
        <w:rPr>
          <w:b/>
          <w:color w:val="1B2A4A"/>
          <w:sz w:val="20"/>
        </w:rPr>
        <w:t xml:space="preserve">Öğrenci Rolü: </w:t>
      </w:r>
      <w:r>
        <w:rPr>
          <w:sz w:val="20"/>
        </w:rPr>
        <w:t>Gruplar halinde sensör özelliklerini araştırır, karşılaştırma tablosu oluşturur ve alarm sistemi akış diyagramı çizer.</w:t>
      </w:r>
    </w:p>
    <w:p>
      <w:r>
        <w:rPr>
          <w:b/>
          <w:color w:val="1B2A4A"/>
          <w:sz w:val="20"/>
        </w:rPr>
        <w:t xml:space="preserve">Öğretmen Rolü: </w:t>
      </w:r>
      <w:r>
        <w:rPr>
          <w:sz w:val="20"/>
        </w:rPr>
        <w:t>Metal oksit yarı iletken (MOS) sensör teknolojisini, ısınma gereksinimini ve ppm hesaplamasını açıklar.</w:t>
      </w:r>
    </w:p>
    <w:p>
      <w:r>
        <w:rPr>
          <w:b/>
          <w:color w:val="1B2A4A"/>
          <w:sz w:val="20"/>
        </w:rPr>
        <w:t xml:space="preserve">Beklenen Ürün: </w:t>
      </w:r>
      <w:r>
        <w:rPr>
          <w:sz w:val="20"/>
        </w:rPr>
        <w:t>MQ-2/MQ-135 karşılaştırma tablosu, sensör çalışma prensibi açıklaması ve alarm sistemi akış diyagramı</w:t>
      </w:r>
    </w:p>
    <w:p>
      <w:pPr>
        <w:spacing w:before="200"/>
      </w:pPr>
      <w:r>
        <w:rPr>
          <w:b/>
          <w:color w:val="007A7A"/>
          <w:sz w:val="24"/>
        </w:rPr>
        <w:t xml:space="preserve">  Araştırma Soruları</w:t>
      </w:r>
    </w:p>
    <w:p>
      <w:r>
        <w:rPr>
          <w:b/>
          <w:color w:val="007A7A"/>
          <w:sz w:val="20"/>
        </w:rPr>
        <w:t xml:space="preserve">  1. </w:t>
      </w:r>
      <w:r>
        <w:rPr>
          <w:sz w:val="20"/>
        </w:rPr>
        <w:t>MQ serisi sensörlerin ppm (parts per million) cinsinden kalibrasyon eğrisi nasıl oluşturulur? Rs/Ro oranı ile gaz konsantrasyonu arasındaki ilişki nedir?</w:t>
      </w:r>
    </w:p>
    <w:p>
      <w:r>
        <w:rPr>
          <w:b/>
          <w:color w:val="1B2A4A"/>
          <w:sz w:val="20"/>
        </w:rPr>
        <w:t xml:space="preserve">Grupla Çalışma Kuralları: </w:t>
      </w:r>
      <w:r>
        <w:rPr>
          <w:sz w:val="20"/>
        </w:rPr>
        <w:t>Her grup en az 1 alarm sistemi akış diyagramı çizmeli ve MQ-2/MQ-135 karşılaştırma tablosunu tamamlamalıdır.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MQ-2 Gaz/Duman Sensörü</w:t>
            </w:r>
          </w:p>
        </w:tc>
        <w:tc>
          <w:tcPr>
            <w:tcW w:type="dxa" w:w="2409"/>
          </w:tcPr>
          <w:p>
            <w:r>
              <w:rPr>
                <w:sz w:val="18"/>
              </w:rPr>
              <w:t>Yanıcı gazları (LPG, propan, metan, hidrojen) ve dumanı algılayan metal oksit yarı iletken (MOS) gaz sensörü</w:t>
            </w:r>
          </w:p>
        </w:tc>
        <w:tc>
          <w:tcPr>
            <w:tcW w:type="dxa" w:w="2409"/>
          </w:tcPr>
          <w:p>
            <w:r>
              <w:rPr>
                <w:sz w:val="18"/>
              </w:rPr>
              <w:t>SnO2 yarı iletken, ısıtıcı element, analog çıkış, dijital çıkış (eşik ayarlı), ısınma süresi</w:t>
            </w:r>
          </w:p>
        </w:tc>
        <w:tc>
          <w:tcPr>
            <w:tcW w:type="dxa" w:w="2409"/>
          </w:tcPr>
          <w:p>
            <w:r>
              <w:rPr>
                <w:sz w:val="18"/>
              </w:rPr>
              <w:t>İç yapı: SnO2 kaplamalı seramik tüp ve ısıtıcı tel. Temiz havada SnO2 yüzeyi oksijen absorbe eder ve direnç yüksektir. Gaz varlığında oksijen azalır, direnç düşer ve analog çıkış voltajı artar. Algılama aralığı: LPG 200-5000 ppm, duman 200-10000 ppm</w:t>
            </w:r>
          </w:p>
        </w:tc>
      </w:tr>
      <w:tr>
        <w:tc>
          <w:tcPr>
            <w:tcW w:type="dxa" w:w="2409"/>
          </w:tcPr>
          <w:p>
            <w:r>
              <w:rPr>
                <w:sz w:val="18"/>
              </w:rPr>
              <w:t>MQ-135 Hava Kalitesi Sensörü</w:t>
            </w:r>
          </w:p>
        </w:tc>
        <w:tc>
          <w:tcPr>
            <w:tcW w:type="dxa" w:w="2409"/>
          </w:tcPr>
          <w:p>
            <w:r>
              <w:rPr>
                <w:sz w:val="18"/>
              </w:rPr>
              <w:t>Hava kalitesini etkileyen gazları (NH3, NOx, alkol, benzen, duman, CO2) algılayan çok amaçlı MOS gaz sensörü</w:t>
            </w:r>
          </w:p>
        </w:tc>
        <w:tc>
          <w:tcPr>
            <w:tcW w:type="dxa" w:w="2409"/>
          </w:tcPr>
          <w:p>
            <w:r>
              <w:rPr>
                <w:sz w:val="18"/>
              </w:rPr>
              <w:t>Çoklu gaz algılama, hava kalitesi indeksi, iç mekan hava kalitesi, kalibrasyon eğrisi</w:t>
            </w:r>
          </w:p>
        </w:tc>
        <w:tc>
          <w:tcPr>
            <w:tcW w:type="dxa" w:w="2409"/>
          </w:tcPr>
          <w:p>
            <w:r>
              <w:rPr>
                <w:sz w:val="18"/>
              </w:rPr>
              <w:t>MQ-135 genel hava kalitesi izlemede kullanılır. NH3: 10-300 ppm, benzen: 10-1000 ppm, alkol: 10-300 ppm aralığında algılama. İç mekan hava kalitesi izleme ve havalandırma kontrolü için idealdir</w:t>
            </w:r>
          </w:p>
        </w:tc>
      </w:tr>
      <w:tr>
        <w:tc>
          <w:tcPr>
            <w:tcW w:type="dxa" w:w="2409"/>
          </w:tcPr>
          <w:p>
            <w:r>
              <w:rPr>
                <w:sz w:val="18"/>
              </w:rPr>
              <w:t>Eşik Tabanlı Alarm Sistemi</w:t>
            </w:r>
          </w:p>
        </w:tc>
        <w:tc>
          <w:tcPr>
            <w:tcW w:type="dxa" w:w="2409"/>
          </w:tcPr>
          <w:p>
            <w:r>
              <w:rPr>
                <w:sz w:val="18"/>
              </w:rPr>
              <w:t>Sensör değerinin belirlenen güvenlik eşiğini aşması durumunda görsel (LED) ve işitsel (buzzer) uyarı üreten güvenlik mekanizması</w:t>
            </w:r>
          </w:p>
        </w:tc>
        <w:tc>
          <w:tcPr>
            <w:tcW w:type="dxa" w:w="2409"/>
          </w:tcPr>
          <w:p>
            <w:r>
              <w:rPr>
                <w:sz w:val="18"/>
              </w:rPr>
              <w:t>Eşik değeri (threshold), alarm seviyesi, LED göstergesi, buzzer, alarm geçmişi</w:t>
            </w:r>
          </w:p>
        </w:tc>
        <w:tc>
          <w:tcPr>
            <w:tcW w:type="dxa" w:w="2409"/>
          </w:tcPr>
          <w:p>
            <w:r>
              <w:rPr>
                <w:sz w:val="18"/>
              </w:rPr>
              <w:t>Üç seviyeli alarm: Yeşil LED (değer &lt; 300) = Güvenli, Sarı LED (300 &lt; değer &lt; 600) = Dikkat, Kırmızı LED + Buzzer (değer &gt; 600) = Tehlike. Alarm tetiklendiğinde log kaydı oluşturulur ve opsiyonel olarak bildirim gönderilebilir</w:t>
            </w:r>
          </w:p>
        </w:tc>
      </w:tr>
      <w:tr>
        <w:tc>
          <w:tcPr>
            <w:tcW w:type="dxa" w:w="2409"/>
          </w:tcPr>
          <w:p>
            <w:r>
              <w:rPr>
                <w:sz w:val="18"/>
              </w:rPr>
              <w:t>Sensör Isınma ve Kalibrasyon</w:t>
            </w:r>
          </w:p>
        </w:tc>
        <w:tc>
          <w:tcPr>
            <w:tcW w:type="dxa" w:w="2409"/>
          </w:tcPr>
          <w:p>
            <w:r>
              <w:rPr>
                <w:sz w:val="18"/>
              </w:rPr>
              <w:t>Gaz sensörlerinin doğru ölçüm yapabilmesi için gereken ısınma süreci ve referans ortamda kalibrasyon işlemi</w:t>
            </w:r>
          </w:p>
        </w:tc>
        <w:tc>
          <w:tcPr>
            <w:tcW w:type="dxa" w:w="2409"/>
          </w:tcPr>
          <w:p>
            <w:r>
              <w:rPr>
                <w:sz w:val="18"/>
              </w:rPr>
              <w:t>Burn-in süresi, ön ısınma, Ro değeri, Rs/Ro oranı, kalibrasyon eğrisi</w:t>
            </w:r>
          </w:p>
        </w:tc>
        <w:tc>
          <w:tcPr>
            <w:tcW w:type="dxa" w:w="2409"/>
          </w:tcPr>
          <w:p>
            <w:r>
              <w:rPr>
                <w:sz w:val="18"/>
              </w:rPr>
              <w:t>İlk kullanım (burn-in): 24-48 saat sürekli çalıştırma. Her kullanımda ön ısınma: 2-5 dakika. Kalibrasyon: Temiz havada Ro (referans direnç) değeri ölçülür. Gaz varlığında Rs (ölçüm direnci) değişir. Rs/Ro oranı ile ppm hesaplanır</w:t>
            </w:r>
          </w:p>
        </w:tc>
      </w:tr>
    </w:tbl>
    <w:p/>
    <w:p>
      <w:pPr>
        <w:spacing w:before="200"/>
      </w:pPr>
      <w:r>
        <w:rPr>
          <w:b/>
          <w:color w:val="E65C00"/>
          <w:sz w:val="24"/>
        </w:rPr>
        <w:t xml:space="preserve">  Konu Anlatımı</w:t>
      </w:r>
    </w:p>
    <w:p>
      <w:r>
        <w:rPr>
          <w:sz w:val="20"/>
        </w:rPr>
        <w:t>MQ Serisi Gaz Sensörlerinin Çalışma Prensibi: MQ sensörleri metal oksit yarı iletken (MOS) teknolojisi kullanır. İç yapı: Seramik mikro tüp üzerine kaplanmış SnO2 (kalay dioksit) katman ve ısıtıcı tel. Çalışma: 1) Isıtıcı tel SnO2 katmanı 200-400°C'ye ısıtır. 2) Temiz havada SnO2 yüzeyi O2 absorbe eder ve yüksek direnç gösterir. 3) Hedef gaz varlığında O2 ile reaksiyona girer, yüzeyden ayrılır ve direnç düşer. 4) Direnç değişimi analog voltaj olarak ölçülür. Modül üzerinde genellikle iki çıkış bulunur: AO (analog - ADC ile okunur) ve DO (dijital - ayarlanabilir eşik, potansiyometre ile).</w:t>
      </w:r>
    </w:p>
    <w:p>
      <w:r>
        <w:rPr>
          <w:sz w:val="20"/>
        </w:rPr>
        <w:t>MQ-2 ve MQ-135 Karşılaştırması: MQ-2: Yanıcı gaz ve duman algılamada uzmanlaşmıştır. LPG (200-5000 ppm), propan, metan, hidrojen, duman algılar. Mutfak, garaj ve endüstriyel ortamlarda gaz kaçağı tespitinde kullanılır. MQ-135: Hava kalitesi izlemede genel amaçlıdır. NH3 (amonyak), NOx (azot oksitler), alkol, benzen, duman ve CO2 algılar. Ofis, ev ve okul gibi iç mekanlarda hava kalitesi izleme ve havalandırma kontrolünde kullanılır. Her iki sensör de analog çıkış verir ve MCP3008 ADC ile okunur.</w:t>
      </w:r>
    </w:p>
    <w:p>
      <w:r>
        <w:rPr>
          <w:sz w:val="20"/>
        </w:rPr>
        <w:t>ADC ile Gaz Sensörü Okuma ve Veri Yorumlama: Bağlantı: Sensör AO çıkışı &gt; MCP3008 CH1 (CH0 nem sensöründe kullanılıyorsa). Python kodu: from gpiozero import MCP3008; gaz_sensor = MCP3008(channel=1); deger = gaz_sensor.value * 1023. Ham değer yorumlama: 0-200 arası = temiz hava, 200-400 = hafif kirlilik, 400-600 = orta kirlilik, 600+ = tehlikeli seviye. Kalibrasyon: Temiz havada ölçülen değer Ro referans olarak kaydedilir. Gaz varlığında Rs/Ro oranı hesaplanır ve datasheet'teki kalibrasyon eğrisinden ppm değeri belirlenir.</w:t>
      </w:r>
    </w:p>
    <w:p>
      <w:r>
        <w:rPr>
          <w:sz w:val="20"/>
        </w:rPr>
        <w:t>Alarm Sistemi Tasarımı ve Uygulaması: Donanım: MQ-2/MQ-135 &gt; MCP3008 &gt; Raspberry Pi; GPIO &gt; Yeşil LED, Kırmızı LED, Buzzer. Yazılım algoritması: 1) Sensör ön ısınması (2 dakika bekleme). 2) Temiz hava kalibrasyonu (Ro değeri kayıt). 3) Sürekli okuma döngüsü (her 2 saniye). 4) Üç seviyeli değerlendirme: Güvenli (yeşil LED), Dikkat (sarı/turuncu), Tehlike (kırmızı LED + buzzer). 5) Alarm tetiklendiğinde: Zaman damgası ile log dosyasına kayıt, buzzer aktif, kırmızı LED yanıp söner. 6) Alarm sıfırlama: Değer güvenli seviyeye düştüğünde buzzer kapatılır, yeşil LED yanar.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MQ-2 ile gaz okuma</w:t>
            </w:r>
          </w:p>
        </w:tc>
        <w:tc>
          <w:tcPr>
            <w:tcW w:type="dxa" w:w="3213"/>
          </w:tcPr>
          <w:p>
            <w:r>
              <w:rPr>
                <w:sz w:val="18"/>
              </w:rPr>
              <w:t>Bağlantı: MQ-2 AO &gt; MCP3008 CH1, MQ-2 VCC &gt; 5V, GND &gt; GND. Python kodu:</w:t>
              <w:br/>
              <w:t>import time</w:t>
              <w:br/>
              <w:t>from gpiozero import MCP3008</w:t>
              <w:br/>
              <w:t>gaz = MCP3008(channel=1)</w:t>
              <w:br/>
              <w:t>print('Isinma bekleniyor (2 dk)...')</w:t>
              <w:br/>
              <w:t>time.sleep(120)</w:t>
              <w:br/>
              <w:t>while True:</w:t>
              <w:br/>
              <w:t xml:space="preserve">    deger = gaz.value * 1023</w:t>
              <w:br/>
              <w:t xml:space="preserve">    print(f'Gaz degeri: {deger:.0f}')</w:t>
              <w:br/>
              <w:t xml:space="preserve">    if deger &gt; 600:</w:t>
              <w:br/>
              <w:t xml:space="preserve">        print('TEHLIKE! Gaz algilandi!')</w:t>
              <w:br/>
              <w:t xml:space="preserve">    time.sleep(2)</w:t>
              <w:br/>
              <w:t>Sonuç: Temiz havada 100-200 arası değer, çakmak gazı yakınında 700+ değer okunur.</w:t>
            </w:r>
          </w:p>
        </w:tc>
        <w:tc>
          <w:tcPr>
            <w:tcW w:type="dxa" w:w="3213"/>
          </w:tcPr>
          <w:p>
            <w:r>
              <w:rPr>
                <w:sz w:val="18"/>
              </w:rPr>
              <w:t>MQ sensörlerinde ısınma süresi kritiktir; ısınma tamamlanmadan okunan değerler güvenilir değildir</w:t>
            </w:r>
          </w:p>
        </w:tc>
      </w:tr>
      <w:tr>
        <w:tc>
          <w:tcPr>
            <w:tcW w:type="dxa" w:w="3213"/>
          </w:tcPr>
          <w:p>
            <w:r>
              <w:rPr>
                <w:sz w:val="18"/>
              </w:rPr>
              <w:t>LED ve buzzer ile alarm sistemi</w:t>
            </w:r>
          </w:p>
        </w:tc>
        <w:tc>
          <w:tcPr>
            <w:tcW w:type="dxa" w:w="3213"/>
          </w:tcPr>
          <w:p>
            <w:r>
              <w:rPr>
                <w:sz w:val="18"/>
              </w:rPr>
              <w:t>Bağlantı: Yeşil LED &gt; GPIO 22, Kırmızı LED &gt; GPIO 23, Buzzer &gt; GPIO 24. Kod:</w:t>
              <w:br/>
              <w:t>import RPi.GPIO as GPIO</w:t>
              <w:br/>
              <w:t>GPIO.setmode(GPIO.BCM)</w:t>
              <w:br/>
              <w:t>for pin in [22, 23, 24]:</w:t>
              <w:br/>
              <w:t xml:space="preserve">    GPIO.setup(pin, GPIO.OUT)</w:t>
              <w:br/>
              <w:t>def alarm_kontrol(deger):</w:t>
              <w:br/>
              <w:t xml:space="preserve">    if deger &lt; 300:  # Guvenli</w:t>
              <w:br/>
              <w:t xml:space="preserve">        GPIO.output(22, True)   # Yesil LED</w:t>
              <w:br/>
              <w:t xml:space="preserve">        GPIO.output(23, False)</w:t>
              <w:br/>
              <w:t xml:space="preserve">        GPIO.output(24, False)</w:t>
              <w:br/>
              <w:t xml:space="preserve">    elif deger &lt; 600:  # Dikkat</w:t>
              <w:br/>
              <w:t xml:space="preserve">        GPIO.output(22, False)</w:t>
              <w:br/>
              <w:t xml:space="preserve">        GPIO.output(23, True)   # Kirmizi LED</w:t>
              <w:br/>
              <w:t xml:space="preserve">        GPIO.output(24, False)</w:t>
              <w:br/>
              <w:t xml:space="preserve">    else:  # Tehlike</w:t>
              <w:br/>
              <w:t xml:space="preserve">        GPIO.output(23, True)   # Kirmizi LED</w:t>
              <w:br/>
              <w:t xml:space="preserve">        GPIO.output(24, True)   # Buzzer</w:t>
              <w:br/>
              <w:t>Sonuç: Gaz seviyesine göre LED ve buzzer otomatik kontrol edilir.</w:t>
            </w:r>
          </w:p>
        </w:tc>
        <w:tc>
          <w:tcPr>
            <w:tcW w:type="dxa" w:w="3213"/>
          </w:tcPr>
          <w:p>
            <w:r>
              <w:rPr>
                <w:sz w:val="18"/>
              </w:rPr>
              <w:t>Çok seviyeli alarm sistemi kullanıcıya durumun ciddiyetini görsel ve işitsel olarak bildirir</w:t>
            </w:r>
          </w:p>
        </w:tc>
      </w:tr>
      <w:tr>
        <w:tc>
          <w:tcPr>
            <w:tcW w:type="dxa" w:w="3213"/>
          </w:tcPr>
          <w:p>
            <w:r>
              <w:rPr>
                <w:sz w:val="18"/>
              </w:rPr>
              <w:t>Hava kalitesi izleme ile log kaydı</w:t>
            </w:r>
          </w:p>
        </w:tc>
        <w:tc>
          <w:tcPr>
            <w:tcW w:type="dxa" w:w="3213"/>
          </w:tcPr>
          <w:p>
            <w:r>
              <w:rPr>
                <w:sz w:val="18"/>
              </w:rPr>
              <w:t>Kod:</w:t>
              <w:br/>
              <w:t>import datetime</w:t>
              <w:br/>
              <w:t>def log_kaydet(deger, durum):</w:t>
              <w:br/>
              <w:t xml:space="preserve">    zaman = datetime.datetime.now().strftime('%Y-%m-%d %H:%M:%S')</w:t>
              <w:br/>
              <w:t xml:space="preserve">    with open('hava_kalitesi.log', 'a') as f:</w:t>
              <w:br/>
              <w:t xml:space="preserve">        f.write(f'{zaman}, Deger: {deger:.0f}, Durum: {durum}\n')</w:t>
              <w:br/>
              <w:t>while True:</w:t>
              <w:br/>
              <w:t xml:space="preserve">    deger = gaz.value * 1023</w:t>
              <w:br/>
              <w:t xml:space="preserve">    if deger &lt; 300:</w:t>
              <w:br/>
              <w:t xml:space="preserve">        durum = 'Guvenli'</w:t>
              <w:br/>
              <w:t xml:space="preserve">    elif deger &lt; 600:</w:t>
              <w:br/>
              <w:t xml:space="preserve">        durum = 'Dikkat'</w:t>
              <w:br/>
              <w:t xml:space="preserve">    else:</w:t>
              <w:br/>
              <w:t xml:space="preserve">        durum = 'Tehlike'</w:t>
              <w:br/>
              <w:t xml:space="preserve">    log_kaydet(deger, durum)</w:t>
              <w:br/>
              <w:t xml:space="preserve">    alarm_kontrol(deger)</w:t>
              <w:br/>
              <w:t xml:space="preserve">    time.sleep(5)</w:t>
              <w:br/>
              <w:t>Sonuç: Her 5 saniyede bir hava kalitesi ölçülür, log dosyasına kaydedilir ve alarm kontrol edilir.</w:t>
            </w:r>
          </w:p>
        </w:tc>
        <w:tc>
          <w:tcPr>
            <w:tcW w:type="dxa" w:w="3213"/>
          </w:tcPr>
          <w:p>
            <w:r>
              <w:rPr>
                <w:sz w:val="18"/>
              </w:rPr>
              <w:t>Log kaydı ile geçmiş hava kalitesi verilerini analiz etmek ve trendleri belirlemek mümkündür</w:t>
            </w:r>
          </w:p>
        </w:tc>
      </w:tr>
    </w:tbl>
    <w:p/>
    <w:p>
      <w:pPr>
        <w:spacing w:before="200"/>
      </w:pPr>
      <w:r>
        <w:rPr>
          <w:b/>
          <w:color w:val="E65C00"/>
          <w:sz w:val="24"/>
        </w:rPr>
        <w:t xml:space="preserve">  Görseller ve Tablolar</w:t>
      </w:r>
    </w:p>
    <w:p>
      <w:pPr>
        <w:pStyle w:val="ListBullet"/>
      </w:pPr>
      <w:r>
        <w:rPr>
          <w:sz w:val="20"/>
        </w:rPr>
        <w:t>MQ-2 ve MQ-135 sensör iç yapısı ve bağlantı diyagramı</w:t>
      </w:r>
    </w:p>
    <w:p>
      <w:pPr>
        <w:pStyle w:val="ListBullet"/>
      </w:pPr>
      <w:r>
        <w:rPr>
          <w:sz w:val="20"/>
        </w:rPr>
        <w:t>Üç seviyeli alarm sistemi akış diyagramı (güvenli &gt; dikkat &gt; tehlike)</w:t>
      </w:r>
    </w:p>
    <w:p>
      <w:pPr>
        <w:spacing w:before="200"/>
      </w:pPr>
      <w:r>
        <w:rPr>
          <w:b/>
          <w:color w:val="E65C00"/>
          <w:sz w:val="24"/>
        </w:rPr>
        <w:t xml:space="preserve">  Analoji ve Benzetmeler</w:t>
      </w:r>
    </w:p>
    <w:p>
      <w:r>
        <w:rPr>
          <w:b/>
          <w:color w:val="E65C00"/>
          <w:sz w:val="20"/>
        </w:rPr>
        <w:t xml:space="preserve">  1. </w:t>
      </w:r>
      <w:r>
        <w:rPr>
          <w:sz w:val="20"/>
        </w:rPr>
        <w:t>MQ gaz sensörü = Elektronik burun gibidir: İnsan burnu kokuyu algılar ama konsantrasyonu ölçemez; MQ sensörü ise gaz yoğunluğunu sayısal değer olarak verir. Alarm seviyeleri = Trafik lambası gibidir: Yeşil geç (güvenli), sarı dikkat et, kırmızı dur (tehlike)</w:t>
      </w:r>
    </w:p>
    <w:p>
      <w:pPr>
        <w:spacing w:before="200"/>
      </w:pPr>
      <w:r>
        <w:rPr>
          <w:b/>
          <w:color w:val="E65C00"/>
          <w:sz w:val="24"/>
        </w:rPr>
        <w:t xml:space="preserve">  Öğrenci Soru-Cevap</w:t>
      </w:r>
    </w:p>
    <w:p>
      <w:pPr>
        <w:pStyle w:val="ListBullet"/>
      </w:pPr>
      <w:r>
        <w:rPr>
          <w:sz w:val="20"/>
        </w:rPr>
        <w:t>MQ-2 ve MQ-135 sensörleri hangi gazları algılar?</w:t>
      </w:r>
    </w:p>
    <w:p>
      <w:pPr>
        <w:pStyle w:val="ListBullet"/>
      </w:pPr>
      <w:r>
        <w:rPr>
          <w:sz w:val="20"/>
        </w:rPr>
        <w:t>Gaz sensörlerinde ısınma süresi neden gereklidir?</w:t>
      </w:r>
    </w:p>
    <w:p>
      <w:pPr>
        <w:pStyle w:val="ListBullet"/>
      </w:pPr>
      <w:r>
        <w:rPr>
          <w:sz w:val="20"/>
        </w:rPr>
        <w:t>Eşik tabanlı alarm sisteminde çok seviyeli değerlendirme nasıl yapılır?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"Gaz Alarm Sistemi Kurulumu ve Hava Kalitesi İzleme"</w:t>
      </w:r>
    </w:p>
    <w:p>
      <w:r>
        <w:rPr>
          <w:b/>
          <w:color w:val="1B2A4A"/>
          <w:sz w:val="20"/>
        </w:rPr>
        <w:t xml:space="preserve">Türü: </w:t>
      </w:r>
      <w:r>
        <w:rPr>
          <w:sz w:val="20"/>
        </w:rPr>
        <w:t>Bireysel uygulama ve test</w:t>
      </w:r>
    </w:p>
    <w:p>
      <w:r>
        <w:rPr>
          <w:b/>
          <w:color w:val="1B2A4A"/>
          <w:sz w:val="20"/>
        </w:rPr>
        <w:t xml:space="preserve">Amacı: </w:t>
      </w:r>
      <w:r>
        <w:rPr>
          <w:sz w:val="20"/>
        </w:rPr>
        <w:t>MQ gaz sensörünü ADC ile okuyarak çok seviyeli alarm sistemi kurma ve hava kalitesi log kaydı oluşturma</w:t>
      </w:r>
    </w:p>
    <w:p>
      <w:pPr>
        <w:spacing w:before="200"/>
      </w:pPr>
      <w:r>
        <w:rPr>
          <w:b/>
          <w:color w:val="6A1B9A"/>
          <w:sz w:val="24"/>
        </w:rPr>
        <w:t xml:space="preserve">  Yönerge Adımları</w:t>
      </w:r>
    </w:p>
    <w:p>
      <w:r>
        <w:rPr>
          <w:b/>
          <w:color w:val="6A1B9A"/>
          <w:sz w:val="20"/>
        </w:rPr>
        <w:t xml:space="preserve">  1. </w:t>
      </w:r>
      <w:r>
        <w:rPr>
          <w:sz w:val="20"/>
        </w:rPr>
        <w:t>MQ-2 veya MQ-135 sensörünü MCP3008 ADC'ye bağlayın ve ısınma süresini bekleyin</w:t>
      </w:r>
    </w:p>
    <w:p>
      <w:r>
        <w:rPr>
          <w:b/>
          <w:color w:val="6A1B9A"/>
          <w:sz w:val="20"/>
        </w:rPr>
        <w:t xml:space="preserve">  2. </w:t>
      </w:r>
      <w:r>
        <w:rPr>
          <w:sz w:val="20"/>
        </w:rPr>
        <w:t>Temiz havada sensör değerlerini okuyun ve referans (kalibrasyon) değerini belirleyin</w:t>
      </w:r>
    </w:p>
    <w:p>
      <w:r>
        <w:rPr>
          <w:b/>
          <w:color w:val="6A1B9A"/>
          <w:sz w:val="20"/>
        </w:rPr>
        <w:t xml:space="preserve">  3. </w:t>
      </w:r>
      <w:r>
        <w:rPr>
          <w:sz w:val="20"/>
        </w:rPr>
        <w:t>LED ve buzzer bağlayarak üç seviyeli alarm sistemini kurun ve test edin (çakmak gazı ile kontrollü test)</w:t>
      </w:r>
    </w:p>
    <w:p>
      <w:r>
        <w:rPr>
          <w:b/>
          <w:color w:val="6A1B9A"/>
          <w:sz w:val="20"/>
        </w:rPr>
        <w:t xml:space="preserve">  4. </w:t>
      </w:r>
      <w:r>
        <w:rPr>
          <w:sz w:val="20"/>
        </w:rPr>
        <w:t>Alarm olaylarını zaman damgasıyla log dosyasına kaydeden kodu yazın ve çalıştırın</w:t>
      </w:r>
    </w:p>
    <w:p>
      <w:r>
        <w:rPr>
          <w:b/>
          <w:color w:val="1B2A4A"/>
          <w:sz w:val="20"/>
        </w:rPr>
        <w:t xml:space="preserve">Beklenen Ürün: </w:t>
      </w:r>
      <w:r>
        <w:rPr>
          <w:sz w:val="20"/>
        </w:rPr>
        <w:t>Çalışan gaz alarm sistemi prototipi, kalibrasyon değerleri, alarm log dosyası ve test raporu</w:t>
      </w:r>
    </w:p>
    <w:p>
      <w:pPr>
        <w:spacing w:before="200"/>
      </w:pPr>
      <w:r>
        <w:rPr>
          <w:b/>
          <w:color w:val="6A1B9A"/>
          <w:sz w:val="24"/>
        </w:rPr>
        <w:t xml:space="preserve">  Transfer Soruları</w:t>
      </w:r>
    </w:p>
    <w:p>
      <w:r>
        <w:rPr>
          <w:b/>
          <w:color w:val="6A1B9A"/>
          <w:sz w:val="20"/>
        </w:rPr>
        <w:t xml:space="preserve">  1. </w:t>
      </w:r>
      <w:r>
        <w:rPr>
          <w:sz w:val="20"/>
        </w:rPr>
        <w:t>Gaz sensörü ve alarm sistemi bilgisi endüstriyel güvenlik, akıllı ev ve çevre izleme projelerinde doğrudan uygulanır.</w:t>
      </w:r>
    </w:p>
    <w:p>
      <w:r>
        <w:rPr>
          <w:b/>
          <w:color w:val="1B2A4A"/>
          <w:sz w:val="20"/>
        </w:rPr>
        <w:t xml:space="preserve">İlişkili Disiplinler: </w:t>
      </w:r>
      <w:r>
        <w:rPr>
          <w:sz w:val="20"/>
        </w:rPr>
        <w:t>Kimya (gaz özellikleri), elektronik (sensör teknolojisi), güvenlik mühendisliği (alarm sistemleri)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MQ sensörleri sıcaklık ve neme duyarlıdır; yaz ve kış aylarında farklı değerler verebilir. Ortam koşullarına göre otomatik kalibrasyon nasıl yapılabilir?</w:t>
            </w:r>
          </w:p>
        </w:tc>
      </w:tr>
    </w:tbl>
    <w:p/>
    <w:p>
      <w:r>
        <w:rPr>
          <w:b/>
          <w:color w:val="1B2A4A"/>
          <w:sz w:val="20"/>
        </w:rPr>
        <w:t xml:space="preserve">Yaratıcı Görev: </w:t>
      </w:r>
      <w:r>
        <w:rPr>
          <w:sz w:val="20"/>
        </w:rPr>
        <w:t>Bir akıllı ev sistemi için gaz sensörü, duman dedektörü ve havalandırma kontrolünü birleştiren entegre bir güvenlik sistemi tasarlasanız hangi ek bileşenler ve algoritmalar eklerdiniz?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MQ-2/MQ-135 sensörlerinin çalışma prensibi ve gaz algılama mekanizması anlaşıldı mı?</w:t>
      </w:r>
    </w:p>
    <w:p>
      <w:r>
        <w:rPr>
          <w:sz w:val="20"/>
        </w:rPr>
        <w:t xml:space="preserve">  ☐  ADC ile gaz sensörü verisi okunabiliyor ve değerler yorumlanabiliyor mu?</w:t>
      </w:r>
    </w:p>
    <w:p>
      <w:r>
        <w:rPr>
          <w:sz w:val="20"/>
        </w:rPr>
        <w:t xml:space="preserve">  ☐  Çok seviyeli alarm sistemi çalışıyor ve log kaydı yapılıyor mu?</w:t>
      </w:r>
    </w:p>
    <w:p>
      <w:pPr>
        <w:spacing w:before="200"/>
      </w:pPr>
      <w:r>
        <w:rPr>
          <w:b/>
          <w:color w:val="2E7D32"/>
          <w:sz w:val="24"/>
        </w:rPr>
        <w:t xml:space="preserve">  Öz Değerlendirme Soruları</w:t>
      </w:r>
    </w:p>
    <w:p>
      <w:r>
        <w:rPr>
          <w:b/>
          <w:color w:val="2E7D32"/>
          <w:sz w:val="20"/>
        </w:rPr>
        <w:t xml:space="preserve">  1. </w:t>
      </w:r>
      <w:r>
        <w:rPr>
          <w:sz w:val="20"/>
        </w:rPr>
        <w:t>MQ sensörlerinde ısınma süresi neden kritiktir?</w:t>
      </w:r>
    </w:p>
    <w:p>
      <w:r>
        <w:rPr>
          <w:b/>
          <w:color w:val="2E7D32"/>
          <w:sz w:val="20"/>
        </w:rPr>
        <w:t xml:space="preserve">  2. </w:t>
      </w:r>
      <w:r>
        <w:rPr>
          <w:sz w:val="20"/>
        </w:rPr>
        <w:t>Üç seviyeli alarm sistemi nasıl tasarlanır?</w:t>
      </w:r>
    </w:p>
    <w:p>
      <w:r>
        <w:rPr>
          <w:b/>
          <w:color w:val="2E7D32"/>
          <w:sz w:val="20"/>
        </w:rPr>
        <w:t xml:space="preserve">  3. </w:t>
      </w:r>
      <w:r>
        <w:rPr>
          <w:sz w:val="20"/>
        </w:rPr>
        <w:t>Hava kalitesi verileri neden log dosyasına kaydedilmelidir?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MQ-2 sensörü hangi tür gazları algılar?</w:t>
            </w:r>
          </w:p>
        </w:tc>
        <w:tc>
          <w:tcPr>
            <w:tcW w:type="dxa" w:w="3213"/>
          </w:tcPr>
          <w:p>
            <w:r>
              <w:rPr>
                <w:sz w:val="18"/>
              </w:rPr>
              <w:t>A) Sadece CO2  B) Yanıcı gazlar ve duman  C) Sadece oksijen  D) Su buharı</w:t>
            </w:r>
          </w:p>
        </w:tc>
        <w:tc>
          <w:tcPr>
            <w:tcW w:type="dxa" w:w="3213"/>
          </w:tcPr>
          <w:p>
            <w:r>
              <w:rPr>
                <w:sz w:val="18"/>
              </w:rPr>
              <w:t>B</w:t>
            </w:r>
          </w:p>
        </w:tc>
      </w:tr>
      <w:tr>
        <w:tc>
          <w:tcPr>
            <w:tcW w:type="dxa" w:w="3213"/>
          </w:tcPr>
          <w:p>
            <w:r>
              <w:rPr>
                <w:sz w:val="18"/>
              </w:rPr>
              <w:t>MQ sensörlerinin her kullanımda ön ısınma süresi yaklaşık ne kadardır?</w:t>
            </w:r>
          </w:p>
        </w:tc>
        <w:tc>
          <w:tcPr>
            <w:tcW w:type="dxa" w:w="3213"/>
          </w:tcPr>
          <w:p>
            <w:r>
              <w:rPr>
                <w:sz w:val="18"/>
              </w:rPr>
              <w:t>A) 1 saniye  B) 10 saniye  C) 2-5 dakika  D) 1 saat</w:t>
            </w:r>
          </w:p>
        </w:tc>
        <w:tc>
          <w:tcPr>
            <w:tcW w:type="dxa" w:w="3213"/>
          </w:tcPr>
          <w:p>
            <w:r>
              <w:rPr>
                <w:sz w:val="18"/>
              </w:rPr>
              <w:t>C</w:t>
            </w:r>
          </w:p>
        </w:tc>
      </w:tr>
      <w:tr>
        <w:tc>
          <w:tcPr>
            <w:tcW w:type="dxa" w:w="3213"/>
          </w:tcPr>
          <w:p>
            <w:r>
              <w:rPr>
                <w:sz w:val="18"/>
              </w:rPr>
              <w:t>Gaz alarm sisteminde buzzer ne zaman aktif olmalıdır?</w:t>
            </w:r>
          </w:p>
        </w:tc>
        <w:tc>
          <w:tcPr>
            <w:tcW w:type="dxa" w:w="3213"/>
          </w:tcPr>
          <w:p>
            <w:r>
              <w:rPr>
                <w:sz w:val="18"/>
              </w:rPr>
              <w:t>A) Sistem açıldığında  B) Her ölçümde  C) Gaz değeri tehlike eşiğini aştığında  D) Sensör ısınırken</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Evlerde gaz dedektörü zorunlu olmalı mıdır? Mevcut ticari dedektörler ile Raspberry Pi tabanlı sistemler arasındaki güvenilirlik farkları nelerdir?</w:t>
      </w:r>
    </w:p>
    <w:p>
      <w:r>
        <w:rPr>
          <w:b/>
          <w:color w:val="2E7D32"/>
          <w:sz w:val="20"/>
        </w:rPr>
        <w:t>Eleştirel Düşünme:</w:t>
      </w:r>
    </w:p>
    <w:p>
      <w:r>
        <w:rPr>
          <w:b/>
          <w:color w:val="2E7D32"/>
          <w:sz w:val="20"/>
        </w:rPr>
        <w:t xml:space="preserve">  1. </w:t>
      </w:r>
      <w:r>
        <w:rPr>
          <w:sz w:val="20"/>
        </w:rPr>
        <w:t>MQ sensörleri birden fazla gazı aynı anda algılayabilir ama hangi gazın algılandığını ayırt edemez. Bu sınırlama nasıl aşılabilir ve tek bir sensörle gaz türü tespiti mümkün müdür?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"Gaz Sensörü ve Alarm Sistemi Uygulaması"</w:t>
      </w:r>
    </w:p>
    <w:p>
      <w:r>
        <w:rPr>
          <w:b/>
          <w:color w:val="1B2A4A"/>
          <w:sz w:val="20"/>
        </w:rPr>
        <w:t xml:space="preserve">Hedef: </w:t>
      </w:r>
      <w:r>
        <w:rPr>
          <w:sz w:val="20"/>
        </w:rPr>
        <w:t>MQ gaz sensörü ile hava kalitesi izleme ve çok seviyeli alarm sistemi kurma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MQ-2/MQ-135 sensörünü MCP3008 ADC'ye bağlayın ve ısınma süresini bekleyin</w:t>
            </w:r>
          </w:p>
        </w:tc>
        <w:tc>
          <w:tcPr>
            <w:tcW w:type="dxa" w:w="3213"/>
          </w:tcPr>
          <w:p>
            <w:r>
              <w:rPr>
                <w:sz w:val="18"/>
              </w:rPr>
              <w:t>5 dk</w:t>
            </w:r>
          </w:p>
        </w:tc>
      </w:tr>
      <w:tr>
        <w:tc>
          <w:tcPr>
            <w:tcW w:type="dxa" w:w="3213"/>
          </w:tcPr>
          <w:p>
            <w:r>
              <w:rPr>
                <w:sz w:val="18"/>
              </w:rPr>
              <w:t>2</w:t>
            </w:r>
          </w:p>
        </w:tc>
        <w:tc>
          <w:tcPr>
            <w:tcW w:type="dxa" w:w="3213"/>
          </w:tcPr>
          <w:p>
            <w:r>
              <w:rPr>
                <w:sz w:val="18"/>
              </w:rPr>
              <w:t>Temiz havada kalibrasyon yapın ve sensör değerlerini okuyun</w:t>
            </w:r>
          </w:p>
        </w:tc>
        <w:tc>
          <w:tcPr>
            <w:tcW w:type="dxa" w:w="3213"/>
          </w:tcPr>
          <w:p>
            <w:r>
              <w:rPr>
                <w:sz w:val="18"/>
              </w:rPr>
              <w:t>5 dk</w:t>
            </w:r>
          </w:p>
        </w:tc>
      </w:tr>
      <w:tr>
        <w:tc>
          <w:tcPr>
            <w:tcW w:type="dxa" w:w="3213"/>
          </w:tcPr>
          <w:p>
            <w:r>
              <w:rPr>
                <w:sz w:val="18"/>
              </w:rPr>
              <w:t>3</w:t>
            </w:r>
          </w:p>
        </w:tc>
        <w:tc>
          <w:tcPr>
            <w:tcW w:type="dxa" w:w="3213"/>
          </w:tcPr>
          <w:p>
            <w:r>
              <w:rPr>
                <w:sz w:val="18"/>
              </w:rPr>
              <w:t>LED ve buzzer ile üç seviyeli alarm sistemini kurun ve test edin</w:t>
            </w:r>
          </w:p>
        </w:tc>
        <w:tc>
          <w:tcPr>
            <w:tcW w:type="dxa" w:w="3213"/>
          </w:tcPr>
          <w:p>
            <w:r>
              <w:rPr>
                <w:sz w:val="18"/>
              </w:rPr>
              <w:t>5 dk</w:t>
            </w:r>
          </w:p>
        </w:tc>
      </w:tr>
      <w:tr>
        <w:tc>
          <w:tcPr>
            <w:tcW w:type="dxa" w:w="3213"/>
          </w:tcPr>
          <w:p>
            <w:r>
              <w:rPr>
                <w:sz w:val="18"/>
              </w:rPr>
              <w:t>4</w:t>
            </w:r>
          </w:p>
        </w:tc>
        <w:tc>
          <w:tcPr>
            <w:tcW w:type="dxa" w:w="3213"/>
          </w:tcPr>
          <w:p>
            <w:r>
              <w:rPr>
                <w:sz w:val="18"/>
              </w:rPr>
              <w:t>Hava kalitesi verilerini zaman damgasıyla log dosyasına kaydeden programı yazın</w:t>
            </w:r>
          </w:p>
        </w:tc>
        <w:tc>
          <w:tcPr>
            <w:tcW w:type="dxa" w:w="3213"/>
          </w:tcPr>
          <w:p>
            <w:r>
              <w:rPr>
                <w:sz w:val="18"/>
              </w:rPr>
              <w:t>5 dk</w:t>
            </w:r>
          </w:p>
        </w:tc>
      </w:tr>
    </w:tbl>
    <w:p/>
    <w:p>
      <w:r>
        <w:rPr>
          <w:b/>
          <w:color w:val="1B2A4A"/>
          <w:sz w:val="20"/>
        </w:rPr>
        <w:t xml:space="preserve">Tamamlanma Kriteri: </w:t>
      </w:r>
      <w:r>
        <w:rPr>
          <w:sz w:val="20"/>
        </w:rPr>
        <w:t>Sensör okunuyor, kalibrasyon yapılmış, alarm sistemi çalışıyor ve log kaydı oluşturuluyor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"Gaz Algılama ve Alarm Sistemi Gösterimi"</w:t>
      </w:r>
    </w:p>
    <w:p>
      <w:r>
        <w:rPr>
          <w:b/>
          <w:color w:val="1B2A4A"/>
          <w:sz w:val="20"/>
        </w:rPr>
        <w:t xml:space="preserve">Eğitmenin Gösterdiği: </w:t>
      </w:r>
      <w:r>
        <w:rPr>
          <w:sz w:val="20"/>
        </w:rPr>
        <w:t>MQ-2 sensörüne kontrollü şekilde çakmak gazı yaklaştırarak değer değişimini gösterir, alarm seviyelerinin tetiklenmesini ve log kaydını canlı olarak sunar.</w:t>
      </w:r>
    </w:p>
    <w:p>
      <w:r>
        <w:rPr>
          <w:b/>
          <w:color w:val="1B2A4A"/>
          <w:sz w:val="20"/>
        </w:rPr>
        <w:t xml:space="preserve">Öğrencinin Tekrarladığı: </w:t>
      </w:r>
      <w:r>
        <w:rPr>
          <w:sz w:val="20"/>
        </w:rPr>
        <w:t>Eğitmeni izler, sensör değerinin gaz yaklaştığında nasıl arttığını gözlemler ve alarm mekanizmasının çalışmasını değerlendirir.</w:t>
      </w:r>
    </w:p>
    <w:p>
      <w:r>
        <w:rPr>
          <w:b/>
          <w:color w:val="1B2A4A"/>
          <w:sz w:val="20"/>
        </w:rPr>
        <w:t xml:space="preserve">Dikkat Noktaları: </w:t>
      </w:r>
      <w:r>
        <w:rPr>
          <w:sz w:val="20"/>
        </w:rPr>
        <w:t>Gaz testi sırasında ortam iyi havalandırılmalı, açık alev kullanılmamalı ve çakmak gazı ile test kısa süreli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Sensör Değer Tablosu</w:t>
            </w:r>
          </w:p>
        </w:tc>
        <w:tc>
          <w:tcPr>
            <w:tcW w:type="dxa" w:w="3213"/>
          </w:tcPr>
          <w:p>
            <w:r>
              <w:rPr>
                <w:sz w:val="18"/>
              </w:rPr>
              <w:t>MQ-2 sensörünü temiz hava, parfüm, çakmak gazı gibi farklı ortamlarda test edin ve değerleri tablo halinde kaydedin</w:t>
            </w:r>
          </w:p>
        </w:tc>
        <w:tc>
          <w:tcPr>
            <w:tcW w:type="dxa" w:w="3213"/>
          </w:tcPr>
          <w:p>
            <w:r>
              <w:rPr>
                <w:sz w:val="18"/>
              </w:rPr>
              <w:t>Kolay</w:t>
            </w:r>
          </w:p>
        </w:tc>
      </w:tr>
      <w:tr>
        <w:tc>
          <w:tcPr>
            <w:tcW w:type="dxa" w:w="3213"/>
          </w:tcPr>
          <w:p>
            <w:r>
              <w:rPr>
                <w:sz w:val="18"/>
              </w:rPr>
              <w:t>Çift Sensörlü Alarm</w:t>
            </w:r>
          </w:p>
        </w:tc>
        <w:tc>
          <w:tcPr>
            <w:tcW w:type="dxa" w:w="3213"/>
          </w:tcPr>
          <w:p>
            <w:r>
              <w:rPr>
                <w:sz w:val="18"/>
              </w:rPr>
              <w:t>MQ-2 (gaz) ve MQ-135 (hava kalitesi) sensörlerini aynı anda kullanarak iki kanallı alarm sistemi kurun</w:t>
            </w:r>
          </w:p>
        </w:tc>
        <w:tc>
          <w:tcPr>
            <w:tcW w:type="dxa" w:w="3213"/>
          </w:tcPr>
          <w:p>
            <w:r>
              <w:rPr>
                <w:sz w:val="18"/>
              </w:rPr>
              <w:t>Orta</w:t>
            </w:r>
          </w:p>
        </w:tc>
      </w:tr>
      <w:tr>
        <w:tc>
          <w:tcPr>
            <w:tcW w:type="dxa" w:w="3213"/>
          </w:tcPr>
          <w:p>
            <w:r>
              <w:rPr>
                <w:sz w:val="18"/>
              </w:rPr>
              <w:t>Uzaktan Bildirimli Alarm</w:t>
            </w:r>
          </w:p>
        </w:tc>
        <w:tc>
          <w:tcPr>
            <w:tcW w:type="dxa" w:w="3213"/>
          </w:tcPr>
          <w:p>
            <w:r>
              <w:rPr>
                <w:sz w:val="18"/>
              </w:rPr>
              <w:t>Gaz alarmı tetiklendiğinde log dosyasına kayıt yapan ve e-posta veya SMS bildirimi gönderen sistem tasarlayın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"Mutfak Gaz Güvenlik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restoran mutfağında doğalgaz ile yemek pişiriliyor. İş güvenliği uzmanı, gaz kaçağı riskini azaltmak için Raspberry Pi tabanlı bir güvenlik sistemi istiyor. Sistem gereksinimleri: Sürekli gaz izleme, üç seviyeli alarm (yeşil/sarı/kırmızı), gaz kaçağında otomatik havalandırma fanı çalıştırma, tüm olayların log dosyasına kaydı ve günlük rapor oluşturma. Bu sistemi tasarlayın.</w:t>
            </w:r>
          </w:p>
        </w:tc>
      </w:tr>
    </w:tbl>
    <w:p/>
    <w:p>
      <w:r>
        <w:rPr>
          <w:b/>
          <w:color w:val="1B2A4A"/>
          <w:sz w:val="20"/>
        </w:rPr>
        <w:t xml:space="preserve">Beklenen Çıktı: </w:t>
      </w:r>
      <w:r>
        <w:rPr>
          <w:sz w:val="20"/>
        </w:rPr>
        <w:t>Restoran gaz güvenlik sistemi tasarımı: Donanım listesi, bağlantı şeması, alarm seviyeleri tablosu, Python kodu taslağı ve günlük rapor formatı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MQ-2 ve MQ-135 gaz sensörlerinin çalışma prensibini, ADC ile gaz verisi okumayı, sensör ısınma ve kalibrasyon sürecini, çok seviyeli alarm sistemini ve hava kalitesi veri loglamayı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MQ-2 Gaz/Duman Sensörü</w:t>
            </w:r>
          </w:p>
        </w:tc>
        <w:tc>
          <w:tcPr>
            <w:tcW w:type="dxa" w:w="4819"/>
            <w:shd w:fill="F5F5F5"/>
          </w:tcPr>
          <w:p>
            <w:r>
              <w:rPr>
                <w:b/>
                <w:color w:val="1B2A4A"/>
                <w:sz w:val="20"/>
              </w:rPr>
              <w:t xml:space="preserve">  MQ-135 Hava Kalitesi Sensörü</w:t>
            </w:r>
          </w:p>
        </w:tc>
      </w:tr>
      <w:tr>
        <w:tc>
          <w:tcPr>
            <w:tcW w:type="dxa" w:w="4819"/>
            <w:shd w:fill="F5F5F5"/>
          </w:tcPr>
          <w:p>
            <w:r>
              <w:rPr>
                <w:b/>
                <w:color w:val="1B2A4A"/>
                <w:sz w:val="20"/>
              </w:rPr>
              <w:t xml:space="preserve">  Sensör Kalibrasyonu</w:t>
            </w:r>
          </w:p>
        </w:tc>
        <w:tc>
          <w:tcPr>
            <w:tcW w:type="dxa" w:w="4819"/>
            <w:shd w:fill="F5F5F5"/>
          </w:tcPr>
          <w:p>
            <w:r>
              <w:rPr>
                <w:b/>
                <w:color w:val="1B2A4A"/>
                <w:sz w:val="20"/>
              </w:rPr>
              <w:t xml:space="preserve">  Eşik Tabanlı Alarm</w:t>
            </w:r>
          </w:p>
        </w:tc>
      </w:tr>
      <w:tr>
        <w:tc>
          <w:tcPr>
            <w:tcW w:type="dxa" w:w="4819"/>
            <w:shd w:fill="F5F5F5"/>
          </w:tcPr>
          <w:p>
            <w:r>
              <w:rPr>
                <w:b/>
                <w:color w:val="1B2A4A"/>
                <w:sz w:val="20"/>
              </w:rPr>
              <w:t xml:space="preserve">  Veri Loglama</w:t>
            </w:r>
          </w:p>
        </w:tc>
        <w:tc>
          <w:tcPr>
            <w:tcW w:type="dxa" w:w="4819"/>
          </w:tcPr>
          <w:p/>
        </w:tc>
      </w:tr>
    </w:tbl>
    <w:p/>
    <w:p>
      <w:pPr>
        <w:spacing w:before="200"/>
      </w:pPr>
      <w:r>
        <w:rPr>
          <w:b/>
          <w:color w:val="757575"/>
          <w:sz w:val="24"/>
        </w:rPr>
        <w:t xml:space="preserve">  Bir Sonraki Dersle Köprü</w:t>
      </w:r>
    </w:p>
    <w:p>
      <w:r>
        <w:rPr>
          <w:sz w:val="20"/>
        </w:rPr>
        <w:t>Bir sonraki derste Pi Camera modülü ile görüntü yakalama ve video kaydı konularını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Gaz alarm sisteminize ek özellikler ekleyin: Alarm tetiklendiğinde alarm sayacını artıran, son 10 alarm olayını ekranda listeleyen ve ortalama gaz değerini hesaplayan bir Python programı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MQ-2 ve MQ-135 sensörlerini önceden 24 saat çalıştırarak burn-in sürecini tamamlayın</w:t>
      </w:r>
    </w:p>
    <w:p>
      <w:pPr>
        <w:pStyle w:val="ListBullet"/>
      </w:pPr>
      <w:r>
        <w:rPr>
          <w:sz w:val="20"/>
        </w:rPr>
        <w:t>Çakmak gazı veya parfüm gibi kontrollü test materyalleri hazırlayın</w:t>
      </w:r>
    </w:p>
    <w:p>
      <w:pPr>
        <w:pStyle w:val="ListBullet"/>
      </w:pPr>
      <w:r>
        <w:rPr>
          <w:sz w:val="20"/>
        </w:rPr>
        <w:t>Ortamı iyi havalandırın ve güvenlik önlemlerini planlayın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Sensör ısınma süresi sabırsızlık yaratıyor</w:t>
            </w:r>
          </w:p>
        </w:tc>
        <w:tc>
          <w:tcPr>
            <w:tcW w:type="dxa" w:w="4819"/>
          </w:tcPr>
          <w:p>
            <w:r>
              <w:rPr>
                <w:sz w:val="18"/>
              </w:rPr>
              <w:t>Isınma süresinde teorik anlatım yapın; önceden ısıtılmış yedek sensör bulundurun</w:t>
            </w:r>
          </w:p>
        </w:tc>
      </w:tr>
      <w:tr>
        <w:tc>
          <w:tcPr>
            <w:tcW w:type="dxa" w:w="4819"/>
          </w:tcPr>
          <w:p>
            <w:r>
              <w:rPr>
                <w:sz w:val="18"/>
              </w:rPr>
              <w:t>Sensör değerleri çok değişken</w:t>
            </w:r>
          </w:p>
        </w:tc>
        <w:tc>
          <w:tcPr>
            <w:tcW w:type="dxa" w:w="4819"/>
          </w:tcPr>
          <w:p>
            <w:r>
              <w:rPr>
                <w:sz w:val="18"/>
              </w:rPr>
              <w:t>Ortalama alma (moving average) tekniğini öğretin; 5-10 ölçümün ortalamasını kullanın</w:t>
            </w:r>
          </w:p>
        </w:tc>
      </w:tr>
      <w:tr>
        <w:tc>
          <w:tcPr>
            <w:tcW w:type="dxa" w:w="4819"/>
          </w:tcPr>
          <w:p>
            <w:r>
              <w:rPr>
                <w:sz w:val="18"/>
              </w:rPr>
              <w:t>Alarm sürekli tetikleniyor</w:t>
            </w:r>
          </w:p>
        </w:tc>
        <w:tc>
          <w:tcPr>
            <w:tcW w:type="dxa" w:w="4819"/>
          </w:tcPr>
          <w:p>
            <w:r>
              <w:rPr>
                <w:sz w:val="18"/>
              </w:rPr>
              <w:t>Eşik değerini ortama göre ayarlayın; debounce (gecikme) ekleyin</w:t>
            </w:r>
          </w:p>
        </w:tc>
      </w:tr>
    </w:tbl>
    <w:p/>
    <w:p>
      <w:r>
        <w:rPr>
          <w:b/>
          <w:color w:val="1B2A4A"/>
          <w:sz w:val="20"/>
        </w:rPr>
        <w:t xml:space="preserve">Zaman Yönetimi: </w:t>
      </w:r>
      <w:r>
        <w:rPr>
          <w:sz w:val="20"/>
        </w:rPr>
        <w:t>Sensör ısınması 2-5 dk sürer; bu sürede teori anlatılmalı. Pratik uygulamaya 10 dk, teste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MQ sensör yoksa potansiyometre ile analog değer simülasyonu yapılabilir; döndürdükçe değer değişir ve alarm sistemi test edilir.</w:t>
            </w:r>
          </w:p>
        </w:tc>
      </w:tr>
    </w:tbl>
    <w:p/>
    <w:p>
      <w:r>
        <w:br w:type="page"/>
      </w:r>
    </w:p>
    <w:p>
      <w:pPr>
        <w:jc w:val="center"/>
      </w:pPr>
      <w:r>
        <w:rPr>
          <w:b/>
          <w:color w:val="1B2A4A"/>
          <w:sz w:val="36"/>
        </w:rPr>
        <w:t>━━━  51. SAAT  ━━━</w:t>
      </w:r>
    </w:p>
    <w:p>
      <w:pPr>
        <w:jc w:val="center"/>
      </w:pPr>
      <w:r>
        <w:rPr>
          <w:color w:val="2C6FAD"/>
          <w:sz w:val="32"/>
        </w:rPr>
        <w:t>Kamera Modülü (Pi Camera) ve Görüntü Yakalama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Raspberry Pi Camera modülünün bağlantısını ve yapılandırmasını yapar, picamera kütüphanesi ile fotoğraf ve video kaydı alır, görüntü parametrelerini ayarlar ve temel görüntü işleme kavramlarını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M4-K7</w:t>
            </w:r>
          </w:p>
        </w:tc>
        <w:tc>
          <w:tcPr>
            <w:tcW w:type="dxa" w:w="3213"/>
          </w:tcPr>
          <w:p>
            <w:r>
              <w:rPr>
                <w:sz w:val="18"/>
              </w:rPr>
              <w:t>Pi Camera modülünün fiziksel bağlantısını yapar, kamera arayüzünü etkinleştirir ve picamera/picamera2 kütüphanesi ile ilk görüntüyü yakalar</w:t>
            </w:r>
          </w:p>
        </w:tc>
        <w:tc>
          <w:tcPr>
            <w:tcW w:type="dxa" w:w="3213"/>
          </w:tcPr>
          <w:p>
            <w:r>
              <w:rPr>
                <w:sz w:val="18"/>
              </w:rPr>
              <w:t>Uygulama</w:t>
            </w:r>
          </w:p>
        </w:tc>
      </w:tr>
      <w:tr>
        <w:tc>
          <w:tcPr>
            <w:tcW w:type="dxa" w:w="3213"/>
          </w:tcPr>
          <w:p>
            <w:r>
              <w:rPr>
                <w:sz w:val="18"/>
              </w:rPr>
              <w:t>M4-K8</w:t>
            </w:r>
          </w:p>
        </w:tc>
        <w:tc>
          <w:tcPr>
            <w:tcW w:type="dxa" w:w="3213"/>
          </w:tcPr>
          <w:p>
            <w:r>
              <w:rPr>
                <w:sz w:val="18"/>
              </w:rPr>
              <w:t>Çözünürlük, parlaklık, kontrast, döndürme gibi görüntü parametrelerini ayarlar ve farklı formatlarda (JPEG, PNG) fotoğraf kaydeder</w:t>
            </w:r>
          </w:p>
        </w:tc>
        <w:tc>
          <w:tcPr>
            <w:tcW w:type="dxa" w:w="3213"/>
          </w:tcPr>
          <w:p>
            <w:r>
              <w:rPr>
                <w:sz w:val="18"/>
              </w:rPr>
              <w:t>Uygulama</w:t>
            </w:r>
          </w:p>
        </w:tc>
      </w:tr>
      <w:tr>
        <w:tc>
          <w:tcPr>
            <w:tcW w:type="dxa" w:w="3213"/>
          </w:tcPr>
          <w:p>
            <w:r>
              <w:rPr>
                <w:sz w:val="18"/>
              </w:rPr>
              <w:t>M4-K9</w:t>
            </w:r>
          </w:p>
        </w:tc>
        <w:tc>
          <w:tcPr>
            <w:tcW w:type="dxa" w:w="3213"/>
          </w:tcPr>
          <w:p>
            <w:r>
              <w:rPr>
                <w:sz w:val="18"/>
              </w:rPr>
              <w:t>Video kaydı alır, kayıt süresini kontrol eder ve zamanlı otomatik fotoğraf çekimi (time-lapse) uygulaması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temel programlama, dosya işlemleri ve Raspberry Pi GPIO kullanımı (Modül 4)</w:t>
      </w:r>
    </w:p>
    <w:p>
      <w:pPr>
        <w:spacing w:before="200"/>
      </w:pPr>
      <w:r>
        <w:rPr>
          <w:b/>
          <w:color w:val="757575"/>
          <w:sz w:val="24"/>
        </w:rPr>
        <w:t xml:space="preserve">  Öğrencinin Bilmesi Gerekenler</w:t>
      </w:r>
    </w:p>
    <w:p>
      <w:pPr>
        <w:pStyle w:val="ListBullet"/>
      </w:pPr>
      <w:r>
        <w:rPr>
          <w:sz w:val="20"/>
        </w:rPr>
        <w:t>Python'da dosya kaydetme ve dizin işlemleri</w:t>
      </w:r>
    </w:p>
    <w:p>
      <w:pPr>
        <w:pStyle w:val="ListBullet"/>
      </w:pPr>
      <w:r>
        <w:rPr>
          <w:sz w:val="20"/>
        </w:rPr>
        <w:t>Raspberry Pi'de raspi-config ile arayüz yapılandırması</w:t>
      </w:r>
    </w:p>
    <w:p>
      <w:pPr>
        <w:pStyle w:val="ListBullet"/>
      </w:pPr>
      <w:r>
        <w:rPr>
          <w:sz w:val="20"/>
        </w:rPr>
        <w:t>Temel fotoğrafçılık kavramları (çözünürlük, format)</w:t>
      </w:r>
    </w:p>
    <w:p>
      <w:pPr>
        <w:spacing w:before="200"/>
      </w:pPr>
      <w:r>
        <w:rPr>
          <w:b/>
          <w:color w:val="757575"/>
          <w:sz w:val="24"/>
        </w:rPr>
        <w:t xml:space="preserve">  Olası Kavram Yanılgıları</w:t>
      </w:r>
    </w:p>
    <w:p>
      <w:pPr>
        <w:pStyle w:val="ListBullet"/>
      </w:pPr>
      <w:r>
        <w:rPr>
          <w:sz w:val="20"/>
        </w:rPr>
        <w:t>Pi Camera USB kamera gibi bağlanır - Pi Camera özel CSI (Camera Serial Interface) ribbon kablo ile bağlanır, USB portu kullanılmaz</w:t>
      </w:r>
    </w:p>
    <w:p>
      <w:pPr>
        <w:pStyle w:val="ListBullet"/>
      </w:pPr>
      <w:r>
        <w:rPr>
          <w:sz w:val="20"/>
        </w:rPr>
        <w:t>Kamera modülü tak-çalıştır çalışır - Kamera arayüzünün raspi-config'den etkinleştirilmesi ve sistemin yeniden başlatılması gerekir</w:t>
      </w:r>
    </w:p>
    <w:p>
      <w:pPr>
        <w:spacing w:before="200"/>
      </w:pPr>
      <w:r>
        <w:rPr>
          <w:b/>
          <w:color w:val="757575"/>
          <w:sz w:val="24"/>
        </w:rPr>
        <w:t xml:space="preserve">  Hazırlık Materyalleri</w:t>
      </w:r>
    </w:p>
    <w:p>
      <w:pPr>
        <w:pStyle w:val="ListBullet"/>
      </w:pPr>
      <w:r>
        <w:rPr>
          <w:sz w:val="20"/>
        </w:rPr>
        <w:t>Raspberry Pi ve güç kaynağı</w:t>
      </w:r>
    </w:p>
    <w:p>
      <w:pPr>
        <w:pStyle w:val="ListBullet"/>
      </w:pPr>
      <w:r>
        <w:rPr>
          <w:sz w:val="20"/>
        </w:rPr>
        <w:t>Pi Camera modülü (v2 veya HQ Camera)</w:t>
      </w:r>
    </w:p>
    <w:p>
      <w:pPr>
        <w:pStyle w:val="ListBullet"/>
      </w:pPr>
      <w:r>
        <w:rPr>
          <w:sz w:val="20"/>
        </w:rPr>
        <w:t>CSI ribbon kablo</w:t>
      </w:r>
    </w:p>
    <w:p>
      <w:pPr>
        <w:pStyle w:val="ListBullet"/>
      </w:pPr>
      <w:r>
        <w:rPr>
          <w:sz w:val="20"/>
        </w:rPr>
        <w:t>Kamera montaj aparatı veya stand</w:t>
      </w:r>
    </w:p>
    <w:p>
      <w:pPr>
        <w:pStyle w:val="ListBullet"/>
      </w:pPr>
      <w:r>
        <w:rPr>
          <w:sz w:val="20"/>
        </w:rPr>
        <w:t>HDMI ekran veya VNC bağlantısı (önizleme için)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Telefonunuzla fotoğraf çektiğinizde aslında bir sensör ışığı yakalar, işlemci bunu dijital veriye çevirir ve dosya olarak kaydeder. Pi Camera da aynı mantıkla çalışır ama farkı şudur: Çektiğiniz fotoğrafı Python kodu ile kontrol edebilir, otomatik çekim yapabilir, sensör verilerine göre tetikleyebilirsiniz.</w:t>
      </w:r>
    </w:p>
    <w:p>
      <w:r>
        <w:rPr>
          <w:b/>
          <w:color w:val="1B2A4A"/>
          <w:sz w:val="20"/>
        </w:rPr>
        <w:t xml:space="preserve">Günlük Hayat Bağlantısı: </w:t>
      </w:r>
      <w:r>
        <w:rPr>
          <w:sz w:val="20"/>
        </w:rPr>
        <w:t>Telefonun kamerası gibi Pi Camera da bir görüntü sensörüdür. Ancak Pi Camera programlanabilir olması sayesinde güvenlik kamerası, bitki büyüme kaydı veya hareket algılama gibi otomatik sistemlerde kullanılabilir.</w:t>
      </w:r>
    </w:p>
    <w:p>
      <w:pPr>
        <w:spacing w:before="200"/>
      </w:pPr>
      <w:r>
        <w:rPr>
          <w:b/>
          <w:color w:val="2C6FAD"/>
          <w:sz w:val="24"/>
        </w:rPr>
        <w:t xml:space="preserve">  Ön Bilgi Yoklama Soruları</w:t>
      </w:r>
    </w:p>
    <w:p>
      <w:r>
        <w:rPr>
          <w:b/>
          <w:color w:val="2C6FAD"/>
          <w:sz w:val="20"/>
        </w:rPr>
        <w:t xml:space="preserve">  1. </w:t>
      </w:r>
      <w:r>
        <w:rPr>
          <w:sz w:val="20"/>
        </w:rPr>
        <w:t>Kursiyerlerden günlük hayatta kameraların otomatik olarak kullanıldığı sistemleri (güvenlik kamerası, trafik kamerası, barkod okuyucu) düşünmeleri istenir.</w:t>
      </w:r>
    </w:p>
    <w:p>
      <w:pPr>
        <w:spacing w:before="200"/>
      </w:pPr>
      <w:r>
        <w:rPr>
          <w:b/>
          <w:color w:val="2C6FAD"/>
          <w:sz w:val="24"/>
        </w:rPr>
        <w:t xml:space="preserve">  Motivasyon Etkinliği: "Programlanabilir Kamera Keşfi"</w:t>
      </w:r>
    </w:p>
    <w:p>
      <w:r>
        <w:rPr>
          <w:b/>
          <w:color w:val="1B2A4A"/>
          <w:sz w:val="20"/>
        </w:rPr>
        <w:t xml:space="preserve">Açıklama: </w:t>
      </w:r>
      <w:r>
        <w:rPr>
          <w:sz w:val="20"/>
        </w:rPr>
        <w:t>Kursiyerler Pi Camera modülünün yeteneklerini ve programlanabilir kameranın avantajlarını keşfediyor.</w:t>
      </w:r>
    </w:p>
    <w:p>
      <w:r>
        <w:rPr>
          <w:b/>
          <w:color w:val="1B2A4A"/>
          <w:sz w:val="20"/>
        </w:rPr>
        <w:t xml:space="preserve">Yönerge: </w:t>
      </w:r>
      <w:r>
        <w:rPr>
          <w:sz w:val="20"/>
        </w:rPr>
        <w:t>Eğitmen Pi Camera modülünü ve CSI kablosunu gösterir. Kursiyerlerden bu kameranın bir telefon kamerasından farkını ve programlanabilir olmasının sağladığı avantajları listelemelerini ister. Ardından kullanım senaryoları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bahçıvan, saksıdaki bitkisinin büyüme sürecini kaydetmek istiyor. Her saat başı otomatik fotoğraf çeken ve bu fotoğraflardan hızlandırılmış (time-lapse) video oluşturan bir sistem tasarlamak istiyor. Bu sistemi Pi Camera ile nasıl kurarsınız?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"Pi Camera Modülü Araştırması ve Uygulama Planlama"</w:t>
      </w:r>
    </w:p>
    <w:p>
      <w:r>
        <w:rPr>
          <w:b/>
          <w:color w:val="1B2A4A"/>
          <w:sz w:val="20"/>
        </w:rPr>
        <w:t xml:space="preserve">Türü: </w:t>
      </w:r>
      <w:r>
        <w:rPr>
          <w:sz w:val="20"/>
        </w:rPr>
        <w:t>Grup çalışması ve teknik araştırma</w:t>
      </w:r>
    </w:p>
    <w:p>
      <w:r>
        <w:rPr>
          <w:b/>
          <w:color w:val="1B2A4A"/>
          <w:sz w:val="20"/>
        </w:rPr>
        <w:t xml:space="preserve">Amacı: </w:t>
      </w:r>
      <w:r>
        <w:rPr>
          <w:sz w:val="20"/>
        </w:rPr>
        <w:t>Pi Camera modülünün özelliklerini öğrenme ve picamera kütüphanesinin yeteneklerini keşfetme</w:t>
      </w:r>
    </w:p>
    <w:p>
      <w:r>
        <w:rPr>
          <w:b/>
          <w:color w:val="1B2A4A"/>
          <w:sz w:val="20"/>
        </w:rPr>
        <w:t xml:space="preserve">Malzemeler: </w:t>
      </w:r>
      <w:r>
        <w:rPr>
          <w:sz w:val="20"/>
        </w:rPr>
        <w:t>Pi Camera v2 teknik özellikleri, picamera kütüphane dokümantasyonu, CSI bağlantı diyagramı, örnek görüntüler</w:t>
      </w:r>
    </w:p>
    <w:p>
      <w:pPr>
        <w:spacing w:before="200"/>
      </w:pPr>
      <w:r>
        <w:rPr>
          <w:b/>
          <w:color w:val="007A7A"/>
          <w:sz w:val="24"/>
        </w:rPr>
        <w:t xml:space="preserve">  Yönerge Adımları</w:t>
      </w:r>
    </w:p>
    <w:p>
      <w:r>
        <w:rPr>
          <w:b/>
          <w:color w:val="007A7A"/>
          <w:sz w:val="20"/>
        </w:rPr>
        <w:t xml:space="preserve">  1. </w:t>
      </w:r>
      <w:r>
        <w:rPr>
          <w:sz w:val="20"/>
        </w:rPr>
        <w:t>Pi Camera modülünün teknik özelliklerini araştırın: Sensör tipi, çözünürlük, video yetenekleri, CSI arayüzü</w:t>
      </w:r>
    </w:p>
    <w:p>
      <w:r>
        <w:rPr>
          <w:b/>
          <w:color w:val="007A7A"/>
          <w:sz w:val="20"/>
        </w:rPr>
        <w:t xml:space="preserve">  2. </w:t>
      </w:r>
      <w:r>
        <w:rPr>
          <w:sz w:val="20"/>
        </w:rPr>
        <w:t>picamera kütüphanesinin temel fonksiyonlarını inceleyin: capture(), start_recording(), stop_recording()</w:t>
      </w:r>
    </w:p>
    <w:p>
      <w:r>
        <w:rPr>
          <w:b/>
          <w:color w:val="007A7A"/>
          <w:sz w:val="20"/>
        </w:rPr>
        <w:t xml:space="preserve">  3. </w:t>
      </w:r>
      <w:r>
        <w:rPr>
          <w:sz w:val="20"/>
        </w:rPr>
        <w:t>Görüntü parametrelerini (resolution, brightness, contrast, rotation, hflip/vflip) araştırın ve etkilerini açıklayın</w:t>
      </w:r>
    </w:p>
    <w:p>
      <w:r>
        <w:rPr>
          <w:b/>
          <w:color w:val="007A7A"/>
          <w:sz w:val="20"/>
        </w:rPr>
        <w:t xml:space="preserve">  4. </w:t>
      </w:r>
      <w:r>
        <w:rPr>
          <w:sz w:val="20"/>
        </w:rPr>
        <w:t>Time-lapse (zamanlı çekim) ve hareket algılama ile tetiklenmiş çekim senaryolarını planlayın</w:t>
      </w:r>
    </w:p>
    <w:p>
      <w:r>
        <w:rPr>
          <w:b/>
          <w:color w:val="1B2A4A"/>
          <w:sz w:val="20"/>
        </w:rPr>
        <w:t xml:space="preserve">Öğrenci Rolü: </w:t>
      </w:r>
      <w:r>
        <w:rPr>
          <w:sz w:val="20"/>
        </w:rPr>
        <w:t>Gruplar halinde Pi Camera özelliklerini araştırır, picamera fonksiyonlarını listeler ve uygulama senaryosu planlar.</w:t>
      </w:r>
    </w:p>
    <w:p>
      <w:r>
        <w:rPr>
          <w:b/>
          <w:color w:val="1B2A4A"/>
          <w:sz w:val="20"/>
        </w:rPr>
        <w:t xml:space="preserve">Öğretmen Rolü: </w:t>
      </w:r>
      <w:r>
        <w:rPr>
          <w:sz w:val="20"/>
        </w:rPr>
        <w:t>CSI arayüzünün USB'den farkını, kamera yapılandırmasını ve picamera kütüphanesinin yeteneklerini açıklar.</w:t>
      </w:r>
    </w:p>
    <w:p>
      <w:r>
        <w:rPr>
          <w:b/>
          <w:color w:val="1B2A4A"/>
          <w:sz w:val="20"/>
        </w:rPr>
        <w:t xml:space="preserve">Beklenen Ürün: </w:t>
      </w:r>
      <w:r>
        <w:rPr>
          <w:sz w:val="20"/>
        </w:rPr>
        <w:t>Pi Camera teknik özellik özeti, picamera fonksiyon referansı ve uygulama senaryo planı</w:t>
      </w:r>
    </w:p>
    <w:p>
      <w:pPr>
        <w:spacing w:before="200"/>
      </w:pPr>
      <w:r>
        <w:rPr>
          <w:b/>
          <w:color w:val="007A7A"/>
          <w:sz w:val="24"/>
        </w:rPr>
        <w:t xml:space="preserve">  Araştırma Soruları</w:t>
      </w:r>
    </w:p>
    <w:p>
      <w:r>
        <w:rPr>
          <w:b/>
          <w:color w:val="007A7A"/>
          <w:sz w:val="20"/>
        </w:rPr>
        <w:t xml:space="preserve">  1. </w:t>
      </w:r>
      <w:r>
        <w:rPr>
          <w:sz w:val="20"/>
        </w:rPr>
        <w:t>Pi Camera v2 ve Pi HQ Camera arasındaki farklar nelerdir? Hangi projeler için hangisi daha uygundur?</w:t>
      </w:r>
    </w:p>
    <w:p>
      <w:r>
        <w:rPr>
          <w:b/>
          <w:color w:val="1B2A4A"/>
          <w:sz w:val="20"/>
        </w:rPr>
        <w:t xml:space="preserve">Grupla Çalışma Kuralları: </w:t>
      </w:r>
      <w:r>
        <w:rPr>
          <w:sz w:val="20"/>
        </w:rPr>
        <w:t>Her grup en az 3 farklı Pi Camera kullanım senaryosu (güvenlik, time-lapse, görüntü işleme) planlamalıdır.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Pi Camera Modülü</w:t>
            </w:r>
          </w:p>
        </w:tc>
        <w:tc>
          <w:tcPr>
            <w:tcW w:type="dxa" w:w="2409"/>
          </w:tcPr>
          <w:p>
            <w:r>
              <w:rPr>
                <w:sz w:val="18"/>
              </w:rPr>
              <w:t>Raspberry Pi'nin CSI (Camera Serial Interface) portuna bağlanan, yüksek kaliteli fotoğraf ve video kaydı yapabilen özel kamera modülü</w:t>
            </w:r>
          </w:p>
        </w:tc>
        <w:tc>
          <w:tcPr>
            <w:tcW w:type="dxa" w:w="2409"/>
          </w:tcPr>
          <w:p>
            <w:r>
              <w:rPr>
                <w:sz w:val="18"/>
              </w:rPr>
              <w:t>CSI ribbon kablo, Sony IMX219 sensör (v2), 8MP fotoğraf, 1080p30 video, otomatik odaklama (HQ)</w:t>
            </w:r>
          </w:p>
        </w:tc>
        <w:tc>
          <w:tcPr>
            <w:tcW w:type="dxa" w:w="2409"/>
          </w:tcPr>
          <w:p>
            <w:r>
              <w:rPr>
                <w:sz w:val="18"/>
              </w:rPr>
              <w:t>Pi Camera v2: Sony IMX219, 8 megapiksel, 3280x2464 fotoğraf, 1920x1080 30fps video. CSI arayüzü GPU'ya doğrudan bağlanır ve USB kameralardan çok daha düşük CPU yükü ile çalışır</w:t>
            </w:r>
          </w:p>
        </w:tc>
      </w:tr>
      <w:tr>
        <w:tc>
          <w:tcPr>
            <w:tcW w:type="dxa" w:w="2409"/>
          </w:tcPr>
          <w:p>
            <w:r>
              <w:rPr>
                <w:sz w:val="18"/>
              </w:rPr>
              <w:t>picamera Kütüphanesi</w:t>
            </w:r>
          </w:p>
        </w:tc>
        <w:tc>
          <w:tcPr>
            <w:tcW w:type="dxa" w:w="2409"/>
          </w:tcPr>
          <w:p>
            <w:r>
              <w:rPr>
                <w:sz w:val="18"/>
              </w:rPr>
              <w:t>Pi Camera modülünü Python'dan kontrol etmek için kullanılan resmi kütüphane; fotoğraf çekimi, video kaydı ve görüntü parametresi ayarları sağlar</w:t>
            </w:r>
          </w:p>
        </w:tc>
        <w:tc>
          <w:tcPr>
            <w:tcW w:type="dxa" w:w="2409"/>
          </w:tcPr>
          <w:p>
            <w:r>
              <w:rPr>
                <w:sz w:val="18"/>
              </w:rPr>
              <w:t>PiCamera sınıfı, capture(), start_recording(), resolution, brightness, contrast, rotation</w:t>
            </w:r>
          </w:p>
        </w:tc>
        <w:tc>
          <w:tcPr>
            <w:tcW w:type="dxa" w:w="2409"/>
          </w:tcPr>
          <w:p>
            <w:r>
              <w:rPr>
                <w:sz w:val="18"/>
              </w:rPr>
              <w:t>Temel kullanım: from picamera import PiCamera; camera = PiCamera(); camera.resolution = (1920,1080); camera.capture('foto.jpg'). Video: camera.start_recording('video.h264'); time.sleep(10); camera.stop_recording()</w:t>
            </w:r>
          </w:p>
        </w:tc>
      </w:tr>
      <w:tr>
        <w:tc>
          <w:tcPr>
            <w:tcW w:type="dxa" w:w="2409"/>
          </w:tcPr>
          <w:p>
            <w:r>
              <w:rPr>
                <w:sz w:val="18"/>
              </w:rPr>
              <w:t>Görüntü Parametreleri</w:t>
            </w:r>
          </w:p>
        </w:tc>
        <w:tc>
          <w:tcPr>
            <w:tcW w:type="dxa" w:w="2409"/>
          </w:tcPr>
          <w:p>
            <w:r>
              <w:rPr>
                <w:sz w:val="18"/>
              </w:rPr>
              <w:t>Fotoğraf ve video kalitesini etkileyen ayarlanabilir kamera özellikleri: çözünürlük, parlaklık, kontrast, doygunluk, döndürme</w:t>
            </w:r>
          </w:p>
        </w:tc>
        <w:tc>
          <w:tcPr>
            <w:tcW w:type="dxa" w:w="2409"/>
          </w:tcPr>
          <w:p>
            <w:r>
              <w:rPr>
                <w:sz w:val="18"/>
              </w:rPr>
              <w:t>resolution, brightness (0-100), contrast (-100 ile 100), saturation, rotation (0/90/180/270), hflip, vflip</w:t>
            </w:r>
          </w:p>
        </w:tc>
        <w:tc>
          <w:tcPr>
            <w:tcW w:type="dxa" w:w="2409"/>
          </w:tcPr>
          <w:p>
            <w:r>
              <w:rPr>
                <w:sz w:val="18"/>
              </w:rPr>
              <w:t>Örnek: camera.resolution = (1280, 720) # HD çözünürlük. camera.brightness = 60 # Parlaklık artır. camera.contrast = 20 # Kontrast artır. camera.rotation = 180 # Baş aşağı montaj için döndürme</w:t>
            </w:r>
          </w:p>
        </w:tc>
      </w:tr>
      <w:tr>
        <w:tc>
          <w:tcPr>
            <w:tcW w:type="dxa" w:w="2409"/>
          </w:tcPr>
          <w:p>
            <w:r>
              <w:rPr>
                <w:sz w:val="18"/>
              </w:rPr>
              <w:t>Time-Lapse Çekim</w:t>
            </w:r>
          </w:p>
        </w:tc>
        <w:tc>
          <w:tcPr>
            <w:tcW w:type="dxa" w:w="2409"/>
          </w:tcPr>
          <w:p>
            <w:r>
              <w:rPr>
                <w:sz w:val="18"/>
              </w:rPr>
              <w:t>Belirli aralıklarla otomatik fotoğraf çekerek zaman içindeki değişimi kaydeden programlanabilir çekim tekniği</w:t>
            </w:r>
          </w:p>
        </w:tc>
        <w:tc>
          <w:tcPr>
            <w:tcW w:type="dxa" w:w="2409"/>
          </w:tcPr>
          <w:p>
            <w:r>
              <w:rPr>
                <w:sz w:val="18"/>
              </w:rPr>
              <w:t>Zamanlı çekim, aralık (interval), kare hızı, ffmpeg ile video oluşturma, dosya adlandırma</w:t>
            </w:r>
          </w:p>
        </w:tc>
        <w:tc>
          <w:tcPr>
            <w:tcW w:type="dxa" w:w="2409"/>
          </w:tcPr>
          <w:p>
            <w:r>
              <w:rPr>
                <w:sz w:val="18"/>
              </w:rPr>
              <w:t>Her 60 saniyede fotoğraf çekimi: for i in range(1440): camera.capture(f'frame_{i:04d}.jpg'); time.sleep(60). 24 saatlik çekim sonrası ffmpeg ile video: ffmpeg -framerate 30 -i frame_%04d.jpg -c:v libx264 timelapse.mp4</w:t>
            </w:r>
          </w:p>
        </w:tc>
      </w:tr>
    </w:tbl>
    <w:p/>
    <w:p>
      <w:pPr>
        <w:spacing w:before="200"/>
      </w:pPr>
      <w:r>
        <w:rPr>
          <w:b/>
          <w:color w:val="E65C00"/>
          <w:sz w:val="24"/>
        </w:rPr>
        <w:t xml:space="preserve">  Konu Anlatımı</w:t>
      </w:r>
    </w:p>
    <w:p>
      <w:r>
        <w:rPr>
          <w:sz w:val="20"/>
        </w:rPr>
        <w:t>Pi Camera Modülü Bağlantısı ve Yapılandırması: Fiziksel bağlantı: 1) Raspberry Pi'yi kapatın. 2) CSI konnektörünün plastik mandalını kaldırın. 3) Ribbon kablonun mavi yüzü Ethernet portuna bakacak şekilde yerleştirin. 4) Mandalı bastırarak kilitleyin. Yazılım yapılandırması: 1) raspi-config &gt; Interface Options &gt; Camera &gt; Enable. 2) Raspberry Pi'yi yeniden başlatın. 3) Terminal'de vcgencmd get_camera komutu ile doğrulama: 'supported=1 detected=1' çıkmalı. Alternatif: Raspberry Pi OS Bullseye ve sonrasında libcamera kullanılır: libcamera-still -o test.jpg komutu ile test.</w:t>
      </w:r>
    </w:p>
    <w:p>
      <w:r>
        <w:rPr>
          <w:sz w:val="20"/>
        </w:rPr>
        <w:t>picamera ile Fotoğraf Çekimi: Temel fotoğraf çekimi: from picamera import PiCamera; import time; camera = PiCamera(); camera.start_preview(); time.sleep(2); camera.capture('foto.jpg'); camera.stop_preview(). Önemli: start_preview() kameranın ışık ayarı yapması için 2 saniye bekleme gerekir. Farklı formatlar: camera.capture('foto.png') veya camera.capture('foto.bmp'). Çözünürlük ayarı: camera.resolution = (3280, 2464) # Maksimum çözünürlük. Döndürme: camera.rotation = 180 # Kamera ters montaj edilmişse. Metin ekleme: camera.annotate_text = 'Tarih: 2024-01-15'; camera.annotate_text_size = 32.</w:t>
      </w:r>
    </w:p>
    <w:p>
      <w:r>
        <w:rPr>
          <w:sz w:val="20"/>
        </w:rPr>
        <w:t>Video Kaydı ve Parametreler: Video kaydı: camera.resolution = (1920, 1080); camera.framerate = 30; camera.start_recording('video.h264'); time.sleep(30); camera.stop_recording(). H.264 formatı GPU ile donanım hızlandırmalı kodlama kullanır. MP4'e dönüştürme: Terminal'de MP4Box -add video.h264 video.mp4 komutu kullanılır. Görüntü parametreleri: brightness (0-100, varsayılan 50), contrast (-100 ile 100, varsayılan 0), saturation (-100 ile 100), sharpness (-100 ile 100), ISO (0=otomatik, 100-800), shutter_speed (mikrosaniye), awb_mode (auto, sunlight, cloudy, tungsten).</w:t>
      </w:r>
    </w:p>
    <w:p>
      <w:r>
        <w:rPr>
          <w:sz w:val="20"/>
        </w:rPr>
        <w:t>Time-Lapse ve Otomatik Çekim Uygulamaları: Time-lapse kod örneği: import os; os.makedirs('timelapse', exist_ok=True); for i in range(720): camera.capture(f'timelapse/frame_{i:04d}.jpg'); print(f'Cekilen: {i+1}/720'); time.sleep(120). Bu kod 2 dakika aralıkla 720 fotoğraf çeker (24 saat). Video oluşturma: ffmpeg -framerate 24 -i timelapse/frame_%04d.jpg -c:v libx264 -pix_fmt yuv420p bitki_buyume.mp4. Sensör tetiklemeli çekim: Hareket sensörü (PIR) veya gaz sensörü alarmı ile fotoğraf çekimi tetiklenebilir. Örnek: Gaz alarmı tetiklendiğinde ortamın fotoğrafını çek ve kaydet.</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İlk fotoğraf çekimi</w:t>
            </w:r>
          </w:p>
        </w:tc>
        <w:tc>
          <w:tcPr>
            <w:tcW w:type="dxa" w:w="3213"/>
          </w:tcPr>
          <w:p>
            <w:r>
              <w:rPr>
                <w:sz w:val="18"/>
              </w:rPr>
              <w:t>Python kodu:</w:t>
              <w:br/>
              <w:t>from picamera import PiCamera</w:t>
              <w:br/>
              <w:t>import time</w:t>
              <w:br/>
              <w:t>camera = PiCamera()</w:t>
              <w:br/>
              <w:t>camera.resolution = (1920, 1080)</w:t>
              <w:br/>
              <w:t>camera.rotation = 0</w:t>
              <w:br/>
              <w:t>print('Kamera hazirlaniyor...')</w:t>
              <w:br/>
              <w:t>camera.start_preview()</w:t>
              <w:br/>
              <w:t>time.sleep(3)  # Isik ayari icin bekleme</w:t>
              <w:br/>
              <w:t>camera.capture('ilk_foto.jpg')</w:t>
              <w:br/>
              <w:t>camera.stop_preview()</w:t>
              <w:br/>
              <w:t>print('Fotograf kaydedildi: ilk_foto.jpg')</w:t>
              <w:br/>
              <w:t>camera.close()</w:t>
              <w:br/>
              <w:t>Sonuç: 1920x1080 çözünürlükte JPEG fotoğraf kaydedilir.</w:t>
            </w:r>
          </w:p>
        </w:tc>
        <w:tc>
          <w:tcPr>
            <w:tcW w:type="dxa" w:w="3213"/>
          </w:tcPr>
          <w:p>
            <w:r>
              <w:rPr>
                <w:sz w:val="18"/>
              </w:rPr>
              <w:t>start_preview() ve 2-3 saniye bekleme otomatik pozlama (AE) için kritiktir; aksi halde fotoğraf karanlık çıkabilir</w:t>
            </w:r>
          </w:p>
        </w:tc>
      </w:tr>
      <w:tr>
        <w:tc>
          <w:tcPr>
            <w:tcW w:type="dxa" w:w="3213"/>
          </w:tcPr>
          <w:p>
            <w:r>
              <w:rPr>
                <w:sz w:val="18"/>
              </w:rPr>
              <w:t>Video kaydı</w:t>
            </w:r>
          </w:p>
        </w:tc>
        <w:tc>
          <w:tcPr>
            <w:tcW w:type="dxa" w:w="3213"/>
          </w:tcPr>
          <w:p>
            <w:r>
              <w:rPr>
                <w:sz w:val="18"/>
              </w:rPr>
              <w:t>Python kodu:</w:t>
              <w:br/>
              <w:t>from picamera import PiCamera</w:t>
              <w:br/>
              <w:t>import time</w:t>
              <w:br/>
              <w:t>camera = PiCamera()</w:t>
              <w:br/>
              <w:t>camera.resolution = (1280, 720)</w:t>
              <w:br/>
              <w:t>camera.framerate = 24</w:t>
              <w:br/>
              <w:t>print('Video kaydi basliyor (10 sn)...')</w:t>
              <w:br/>
              <w:t>camera.start_recording('test_video.h264')</w:t>
              <w:br/>
              <w:t>time.sleep(10)</w:t>
              <w:br/>
              <w:t>camera.stop_recording()</w:t>
              <w:br/>
              <w:t>print('Video kaydedildi: test_video.h264')</w:t>
              <w:br/>
              <w:t>camera.close()</w:t>
              <w:br/>
              <w:t># MP4 donusturme:</w:t>
              <w:br/>
              <w:t># MP4Box -add test_video.h264 test_video.mp4</w:t>
              <w:br/>
              <w:t>Sonuç: 10 saniyelik HD video kaydedilir.</w:t>
            </w:r>
          </w:p>
        </w:tc>
        <w:tc>
          <w:tcPr>
            <w:tcW w:type="dxa" w:w="3213"/>
          </w:tcPr>
          <w:p>
            <w:r>
              <w:rPr>
                <w:sz w:val="18"/>
              </w:rPr>
              <w:t>H.264 formatı GPU hızlandırmalı kodlama kullanır ve CPU yükü minimumdur; MP4 dönüşümü için MP4Box aracı gerekir</w:t>
            </w:r>
          </w:p>
        </w:tc>
      </w:tr>
      <w:tr>
        <w:tc>
          <w:tcPr>
            <w:tcW w:type="dxa" w:w="3213"/>
          </w:tcPr>
          <w:p>
            <w:r>
              <w:rPr>
                <w:sz w:val="18"/>
              </w:rPr>
              <w:t>Zaman damgalı otomatik çekim</w:t>
            </w:r>
          </w:p>
        </w:tc>
        <w:tc>
          <w:tcPr>
            <w:tcW w:type="dxa" w:w="3213"/>
          </w:tcPr>
          <w:p>
            <w:r>
              <w:rPr>
                <w:sz w:val="18"/>
              </w:rPr>
              <w:t>Python kodu:</w:t>
              <w:br/>
              <w:t>import os, time, datetime</w:t>
              <w:br/>
              <w:t>from picamera import PiCamera</w:t>
              <w:br/>
              <w:t>camera = PiCamera()</w:t>
              <w:br/>
              <w:t>camera.resolution = (1280, 720)</w:t>
              <w:br/>
              <w:t>os.makedirs('otomatik', exist_ok=True)</w:t>
              <w:br/>
              <w:t>for i in range(10):</w:t>
              <w:br/>
              <w:t xml:space="preserve">    zaman = datetime.datetime.now()</w:t>
              <w:br/>
              <w:t xml:space="preserve">    dosya = zaman.strftime('otomatik/foto_%Y%m%d_%H%M%S.jpg')</w:t>
              <w:br/>
              <w:t xml:space="preserve">    camera.annotate_text = zaman.strftime('%d/%m/%Y %H:%M:%S')</w:t>
              <w:br/>
              <w:t xml:space="preserve">    camera.capture(dosya)</w:t>
              <w:br/>
              <w:t xml:space="preserve">    print(f'Kaydedildi: {dosya}')</w:t>
              <w:br/>
              <w:t xml:space="preserve">    time.sleep(30)</w:t>
              <w:br/>
              <w:t>camera.close()</w:t>
              <w:br/>
              <w:t>Sonuç: Her 30 saniyede tarih-saat damgalı fotoğraf otomatik olarak çekilir ve kaydedilir.</w:t>
            </w:r>
          </w:p>
        </w:tc>
        <w:tc>
          <w:tcPr>
            <w:tcW w:type="dxa" w:w="3213"/>
          </w:tcPr>
          <w:p>
            <w:r>
              <w:rPr>
                <w:sz w:val="18"/>
              </w:rPr>
              <w:t>Zaman damgalı otomatik çekim güvenlik, izleme ve bilimsel gözlem uygulamalarının temelini oluşturur</w:t>
            </w:r>
          </w:p>
        </w:tc>
      </w:tr>
    </w:tbl>
    <w:p/>
    <w:p>
      <w:pPr>
        <w:spacing w:before="200"/>
      </w:pPr>
      <w:r>
        <w:rPr>
          <w:b/>
          <w:color w:val="E65C00"/>
          <w:sz w:val="24"/>
        </w:rPr>
        <w:t xml:space="preserve">  Görseller ve Tablolar</w:t>
      </w:r>
    </w:p>
    <w:p>
      <w:pPr>
        <w:pStyle w:val="ListBullet"/>
      </w:pPr>
      <w:r>
        <w:rPr>
          <w:sz w:val="20"/>
        </w:rPr>
        <w:t>Pi Camera CSI bağlantı diyagramı ve Raspberry Pi üzerindeki konumu</w:t>
      </w:r>
    </w:p>
    <w:p>
      <w:pPr>
        <w:pStyle w:val="ListBullet"/>
      </w:pPr>
      <w:r>
        <w:rPr>
          <w:sz w:val="20"/>
        </w:rPr>
        <w:t>picamera kütüphanesi ile fotoğraf/video çekim akış diyagramı</w:t>
      </w:r>
    </w:p>
    <w:p>
      <w:pPr>
        <w:spacing w:before="200"/>
      </w:pPr>
      <w:r>
        <w:rPr>
          <w:b/>
          <w:color w:val="E65C00"/>
          <w:sz w:val="24"/>
        </w:rPr>
        <w:t xml:space="preserve">  Analoji ve Benzetmeler</w:t>
      </w:r>
    </w:p>
    <w:p>
      <w:r>
        <w:rPr>
          <w:b/>
          <w:color w:val="E65C00"/>
          <w:sz w:val="20"/>
        </w:rPr>
        <w:t xml:space="preserve">  1. </w:t>
      </w:r>
      <w:r>
        <w:rPr>
          <w:sz w:val="20"/>
        </w:rPr>
        <w:t>CSI arayüzü = VIP koridor gibidir: USB genel giriş kapısı iken CSI kameraya özel hızlı bir koridor sağlar, daha az gecikme ve daha yüksek veri aktarımı. Time-lapse = Hızlandırılmış film gibidir: Saatlerce süren bir süreç saniyeler içinde izlenebilir hale gelir</w:t>
      </w:r>
    </w:p>
    <w:p>
      <w:pPr>
        <w:spacing w:before="200"/>
      </w:pPr>
      <w:r>
        <w:rPr>
          <w:b/>
          <w:color w:val="E65C00"/>
          <w:sz w:val="24"/>
        </w:rPr>
        <w:t xml:space="preserve">  Öğrenci Soru-Cevap</w:t>
      </w:r>
    </w:p>
    <w:p>
      <w:pPr>
        <w:pStyle w:val="ListBullet"/>
      </w:pPr>
      <w:r>
        <w:rPr>
          <w:sz w:val="20"/>
        </w:rPr>
        <w:t>Pi Camera modülü CSI arayüzü ile nasıl bağlanır ve etkinleştirilir?</w:t>
      </w:r>
    </w:p>
    <w:p>
      <w:pPr>
        <w:pStyle w:val="ListBullet"/>
      </w:pPr>
      <w:r>
        <w:rPr>
          <w:sz w:val="20"/>
        </w:rPr>
        <w:t>picamera kütüphanesi ile fotoğraf ve video kaydı nasıl yapılır?</w:t>
      </w:r>
    </w:p>
    <w:p>
      <w:pPr>
        <w:pStyle w:val="ListBullet"/>
      </w:pPr>
      <w:r>
        <w:rPr>
          <w:sz w:val="20"/>
        </w:rPr>
        <w:t>Time-lapse çekim nedir ve hangi uygulamalarda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"Pi Camera ile Fotoğraf, Video ve Time-Lapse Uygulaması"</w:t>
      </w:r>
    </w:p>
    <w:p>
      <w:r>
        <w:rPr>
          <w:b/>
          <w:color w:val="1B2A4A"/>
          <w:sz w:val="20"/>
        </w:rPr>
        <w:t xml:space="preserve">Türü: </w:t>
      </w:r>
      <w:r>
        <w:rPr>
          <w:sz w:val="20"/>
        </w:rPr>
        <w:t>Bireysel uygulama ve yaratıcı proje</w:t>
      </w:r>
    </w:p>
    <w:p>
      <w:r>
        <w:rPr>
          <w:b/>
          <w:color w:val="1B2A4A"/>
          <w:sz w:val="20"/>
        </w:rPr>
        <w:t xml:space="preserve">Amacı: </w:t>
      </w:r>
      <w:r>
        <w:rPr>
          <w:sz w:val="20"/>
        </w:rPr>
        <w:t>Pi Camera ile fotoğraf çekimi, video kaydı ve otomatik çekim uygulaması geliştirme</w:t>
      </w:r>
    </w:p>
    <w:p>
      <w:pPr>
        <w:spacing w:before="200"/>
      </w:pPr>
      <w:r>
        <w:rPr>
          <w:b/>
          <w:color w:val="6A1B9A"/>
          <w:sz w:val="24"/>
        </w:rPr>
        <w:t xml:space="preserve">  Yönerge Adımları</w:t>
      </w:r>
    </w:p>
    <w:p>
      <w:r>
        <w:rPr>
          <w:b/>
          <w:color w:val="6A1B9A"/>
          <w:sz w:val="20"/>
        </w:rPr>
        <w:t xml:space="preserve">  1. </w:t>
      </w:r>
      <w:r>
        <w:rPr>
          <w:sz w:val="20"/>
        </w:rPr>
        <w:t>Pi Camera modülünü CSI portuna bağlayın, kamera arayüzünü etkinleştirin ve test fotoğrafı çekin</w:t>
      </w:r>
    </w:p>
    <w:p>
      <w:r>
        <w:rPr>
          <w:b/>
          <w:color w:val="6A1B9A"/>
          <w:sz w:val="20"/>
        </w:rPr>
        <w:t xml:space="preserve">  2. </w:t>
      </w:r>
      <w:r>
        <w:rPr>
          <w:sz w:val="20"/>
        </w:rPr>
        <w:t>Farklı çözünürlük, parlaklık ve kontrast ayarlarını deneyerek görüntü kalitesi karşılaştırması yapın</w:t>
      </w:r>
    </w:p>
    <w:p>
      <w:r>
        <w:rPr>
          <w:b/>
          <w:color w:val="6A1B9A"/>
          <w:sz w:val="20"/>
        </w:rPr>
        <w:t xml:space="preserve">  3. </w:t>
      </w:r>
      <w:r>
        <w:rPr>
          <w:sz w:val="20"/>
        </w:rPr>
        <w:t>10 saniyelik video kaydı alın ve H.264 formatında kaydedin</w:t>
      </w:r>
    </w:p>
    <w:p>
      <w:r>
        <w:rPr>
          <w:b/>
          <w:color w:val="6A1B9A"/>
          <w:sz w:val="20"/>
        </w:rPr>
        <w:t xml:space="preserve">  4. </w:t>
      </w:r>
      <w:r>
        <w:rPr>
          <w:sz w:val="20"/>
        </w:rPr>
        <w:t>30 saniye aralıkla 5 fotoğraf çeken time-lapse kodunu yazın ve fotoğrafları tarih-saat ile adlandırın</w:t>
      </w:r>
    </w:p>
    <w:p>
      <w:r>
        <w:rPr>
          <w:b/>
          <w:color w:val="1B2A4A"/>
          <w:sz w:val="20"/>
        </w:rPr>
        <w:t xml:space="preserve">Beklenen Ürün: </w:t>
      </w:r>
      <w:r>
        <w:rPr>
          <w:sz w:val="20"/>
        </w:rPr>
        <w:t>Farklı parametrelerle çekilmiş fotoğraf serisi, video kaydı, time-lapse fotoğraf seti ve parametre karşılaştırma raporu</w:t>
      </w:r>
    </w:p>
    <w:p>
      <w:pPr>
        <w:spacing w:before="200"/>
      </w:pPr>
      <w:r>
        <w:rPr>
          <w:b/>
          <w:color w:val="6A1B9A"/>
          <w:sz w:val="24"/>
        </w:rPr>
        <w:t xml:space="preserve">  Transfer Soruları</w:t>
      </w:r>
    </w:p>
    <w:p>
      <w:r>
        <w:rPr>
          <w:b/>
          <w:color w:val="6A1B9A"/>
          <w:sz w:val="20"/>
        </w:rPr>
        <w:t xml:space="preserve">  1. </w:t>
      </w:r>
      <w:r>
        <w:rPr>
          <w:sz w:val="20"/>
        </w:rPr>
        <w:t>Programlanabilir kamera kullanımı güvenlik sistemleri, tarım izleme, endüstriyel kalite kontrol ve bilimsel araştırma projelerinde uygulanır.</w:t>
      </w:r>
    </w:p>
    <w:p>
      <w:r>
        <w:rPr>
          <w:b/>
          <w:color w:val="1B2A4A"/>
          <w:sz w:val="20"/>
        </w:rPr>
        <w:t xml:space="preserve">İlişkili Disiplinler: </w:t>
      </w:r>
      <w:r>
        <w:rPr>
          <w:sz w:val="20"/>
        </w:rPr>
        <w:t>Fotoğrafçılık (görüntü kompozisyon), bilgisayar bilimi (görüntü işleme), multimedya (video üretim)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Pi Camera gece görüşü yapamaz (IR filtresi var). Düşük ışık koşullarında görüntü kalitesi nasıl artırılabilir? NoIR kamera modülü bu sorunu nasıl çözer?</w:t>
            </w:r>
          </w:p>
        </w:tc>
      </w:tr>
    </w:tbl>
    <w:p/>
    <w:p>
      <w:r>
        <w:rPr>
          <w:b/>
          <w:color w:val="1B2A4A"/>
          <w:sz w:val="20"/>
        </w:rPr>
        <w:t xml:space="preserve">Yaratıcı Görev: </w:t>
      </w:r>
      <w:r>
        <w:rPr>
          <w:sz w:val="20"/>
        </w:rPr>
        <w:t>Pi Camera ile yapay zeka tabanlı bitki hastalığı tespiti yapan bir sistem tasarlasanız, görüntü yakalama ve analiz süreçlerini nasıl kurguladınız?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Pi Camera modülünün bağlantısı ve yapılandırması başarıyla yapıldı mı?</w:t>
      </w:r>
    </w:p>
    <w:p>
      <w:r>
        <w:rPr>
          <w:sz w:val="20"/>
        </w:rPr>
        <w:t xml:space="preserve">  ☐  picamera ile fotoğraf ve video kaydı alınabiliyor mu?</w:t>
      </w:r>
    </w:p>
    <w:p>
      <w:r>
        <w:rPr>
          <w:sz w:val="20"/>
        </w:rPr>
        <w:t xml:space="preserve">  ☐  Otomatik çekim ve time-lapse uygulaması çalışıyor mu?</w:t>
      </w:r>
    </w:p>
    <w:p>
      <w:pPr>
        <w:spacing w:before="200"/>
      </w:pPr>
      <w:r>
        <w:rPr>
          <w:b/>
          <w:color w:val="2E7D32"/>
          <w:sz w:val="24"/>
        </w:rPr>
        <w:t xml:space="preserve">  Öz Değerlendirme Soruları</w:t>
      </w:r>
    </w:p>
    <w:p>
      <w:r>
        <w:rPr>
          <w:b/>
          <w:color w:val="2E7D32"/>
          <w:sz w:val="20"/>
        </w:rPr>
        <w:t xml:space="preserve">  1. </w:t>
      </w:r>
      <w:r>
        <w:rPr>
          <w:sz w:val="20"/>
        </w:rPr>
        <w:t>Pi Camera modülü nasıl bağlanır ve etkinleştirilir?</w:t>
      </w:r>
    </w:p>
    <w:p>
      <w:r>
        <w:rPr>
          <w:b/>
          <w:color w:val="2E7D32"/>
          <w:sz w:val="20"/>
        </w:rPr>
        <w:t xml:space="preserve">  2. </w:t>
      </w:r>
      <w:r>
        <w:rPr>
          <w:sz w:val="20"/>
        </w:rPr>
        <w:t>picamera kütüphanesi ile hangi görüntü parametreleri ayarlanabilir?</w:t>
      </w:r>
    </w:p>
    <w:p>
      <w:r>
        <w:rPr>
          <w:b/>
          <w:color w:val="2E7D32"/>
          <w:sz w:val="20"/>
        </w:rPr>
        <w:t xml:space="preserve">  3. </w:t>
      </w:r>
      <w:r>
        <w:rPr>
          <w:sz w:val="20"/>
        </w:rPr>
        <w:t>Time-lapse çekim kodu nasıl yazılır?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Pi Camera modülü Raspberry Pi'ye hangi arayüzle bağlanır?</w:t>
            </w:r>
          </w:p>
        </w:tc>
        <w:tc>
          <w:tcPr>
            <w:tcW w:type="dxa" w:w="3213"/>
          </w:tcPr>
          <w:p>
            <w:r>
              <w:rPr>
                <w:sz w:val="18"/>
              </w:rPr>
              <w:t>A) USB  B) HDMI  C) CSI (Camera Serial Interface)  D) GPIO</w:t>
            </w:r>
          </w:p>
        </w:tc>
        <w:tc>
          <w:tcPr>
            <w:tcW w:type="dxa" w:w="3213"/>
          </w:tcPr>
          <w:p>
            <w:r>
              <w:rPr>
                <w:sz w:val="18"/>
              </w:rPr>
              <w:t>C</w:t>
            </w:r>
          </w:p>
        </w:tc>
      </w:tr>
      <w:tr>
        <w:tc>
          <w:tcPr>
            <w:tcW w:type="dxa" w:w="3213"/>
          </w:tcPr>
          <w:p>
            <w:r>
              <w:rPr>
                <w:sz w:val="18"/>
              </w:rPr>
              <w:t>picamera ile fotoğraf çekmeden önce neden start_preview() ve bekleme yapılır?</w:t>
            </w:r>
          </w:p>
        </w:tc>
        <w:tc>
          <w:tcPr>
            <w:tcW w:type="dxa" w:w="3213"/>
          </w:tcPr>
          <w:p>
            <w:r>
              <w:rPr>
                <w:sz w:val="18"/>
              </w:rPr>
              <w:t>A) Kamerayı kapatmak için  B) Otomatik pozlama ayarı için  C) Video kaydetmek için  D) Dosya oluşturmak için</w:t>
            </w:r>
          </w:p>
        </w:tc>
        <w:tc>
          <w:tcPr>
            <w:tcW w:type="dxa" w:w="3213"/>
          </w:tcPr>
          <w:p>
            <w:r>
              <w:rPr>
                <w:sz w:val="18"/>
              </w:rPr>
              <w:t>B</w:t>
            </w:r>
          </w:p>
        </w:tc>
      </w:tr>
      <w:tr>
        <w:tc>
          <w:tcPr>
            <w:tcW w:type="dxa" w:w="3213"/>
          </w:tcPr>
          <w:p>
            <w:r>
              <w:rPr>
                <w:sz w:val="18"/>
              </w:rPr>
              <w:t>Pi Camera ile çekilen video hangi formatta kaydedilir?</w:t>
            </w:r>
          </w:p>
        </w:tc>
        <w:tc>
          <w:tcPr>
            <w:tcW w:type="dxa" w:w="3213"/>
          </w:tcPr>
          <w:p>
            <w:r>
              <w:rPr>
                <w:sz w:val="18"/>
              </w:rPr>
              <w:t>A) MP4  B) AVI  C) H.264  D) MOV</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Programlanabilir kameraların güvenlik ve gizlilik açısından ne tür riskler taşıdığını ve bu risklerin nasıl yönetilebileceğini tartışın.</w:t>
      </w:r>
    </w:p>
    <w:p>
      <w:r>
        <w:rPr>
          <w:b/>
          <w:color w:val="2E7D32"/>
          <w:sz w:val="20"/>
        </w:rPr>
        <w:t>Eleştirel Düşünme:</w:t>
      </w:r>
    </w:p>
    <w:p>
      <w:r>
        <w:rPr>
          <w:b/>
          <w:color w:val="2E7D32"/>
          <w:sz w:val="20"/>
        </w:rPr>
        <w:t xml:space="preserve">  1. </w:t>
      </w:r>
      <w:r>
        <w:rPr>
          <w:sz w:val="20"/>
        </w:rPr>
        <w:t>Pi Camera gibi düşük maliyetli kamera modülleri profesyonel kameralarla karşılaştırıldığında hangi alanlarda yeterlidir ve hangi alanlarda yetersiz kalır?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"Pi Camera Fotoğraf ve Video Uygulaması"</w:t>
      </w:r>
    </w:p>
    <w:p>
      <w:r>
        <w:rPr>
          <w:b/>
          <w:color w:val="1B2A4A"/>
          <w:sz w:val="20"/>
        </w:rPr>
        <w:t xml:space="preserve">Hedef: </w:t>
      </w:r>
      <w:r>
        <w:rPr>
          <w:sz w:val="20"/>
        </w:rPr>
        <w:t>Pi Camera ile fotoğraf çekimi, video kaydı, parametre ayarı ve otomatik çekim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Pi Camera'yı CSI portuna bağlayın, kamera arayüzünü etkinleştirin ve test fotoğrafı çekin</w:t>
            </w:r>
          </w:p>
        </w:tc>
        <w:tc>
          <w:tcPr>
            <w:tcW w:type="dxa" w:w="3213"/>
          </w:tcPr>
          <w:p>
            <w:r>
              <w:rPr>
                <w:sz w:val="18"/>
              </w:rPr>
              <w:t>5 dk</w:t>
            </w:r>
          </w:p>
        </w:tc>
      </w:tr>
      <w:tr>
        <w:tc>
          <w:tcPr>
            <w:tcW w:type="dxa" w:w="3213"/>
          </w:tcPr>
          <w:p>
            <w:r>
              <w:rPr>
                <w:sz w:val="18"/>
              </w:rPr>
              <w:t>2</w:t>
            </w:r>
          </w:p>
        </w:tc>
        <w:tc>
          <w:tcPr>
            <w:tcW w:type="dxa" w:w="3213"/>
          </w:tcPr>
          <w:p>
            <w:r>
              <w:rPr>
                <w:sz w:val="18"/>
              </w:rPr>
              <w:t>Farklı çözünürlük ve parlaklık ayarlarıyla fotoğraflar çekin ve karşılaştırın</w:t>
            </w:r>
          </w:p>
        </w:tc>
        <w:tc>
          <w:tcPr>
            <w:tcW w:type="dxa" w:w="3213"/>
          </w:tcPr>
          <w:p>
            <w:r>
              <w:rPr>
                <w:sz w:val="18"/>
              </w:rPr>
              <w:t>5 dk</w:t>
            </w:r>
          </w:p>
        </w:tc>
      </w:tr>
      <w:tr>
        <w:tc>
          <w:tcPr>
            <w:tcW w:type="dxa" w:w="3213"/>
          </w:tcPr>
          <w:p>
            <w:r>
              <w:rPr>
                <w:sz w:val="18"/>
              </w:rPr>
              <w:t>3</w:t>
            </w:r>
          </w:p>
        </w:tc>
        <w:tc>
          <w:tcPr>
            <w:tcW w:type="dxa" w:w="3213"/>
          </w:tcPr>
          <w:p>
            <w:r>
              <w:rPr>
                <w:sz w:val="18"/>
              </w:rPr>
              <w:t>10 saniyelik video kaydı alın ve dosya boyutunu kontrol edin</w:t>
            </w:r>
          </w:p>
        </w:tc>
        <w:tc>
          <w:tcPr>
            <w:tcW w:type="dxa" w:w="3213"/>
          </w:tcPr>
          <w:p>
            <w:r>
              <w:rPr>
                <w:sz w:val="18"/>
              </w:rPr>
              <w:t>5 dk</w:t>
            </w:r>
          </w:p>
        </w:tc>
      </w:tr>
      <w:tr>
        <w:tc>
          <w:tcPr>
            <w:tcW w:type="dxa" w:w="3213"/>
          </w:tcPr>
          <w:p>
            <w:r>
              <w:rPr>
                <w:sz w:val="18"/>
              </w:rPr>
              <w:t>4</w:t>
            </w:r>
          </w:p>
        </w:tc>
        <w:tc>
          <w:tcPr>
            <w:tcW w:type="dxa" w:w="3213"/>
          </w:tcPr>
          <w:p>
            <w:r>
              <w:rPr>
                <w:sz w:val="18"/>
              </w:rPr>
              <w:t>Zaman damgalı otomatik fotoğraf çekimi (time-lapse) kodunu yazın ve çalıştırın</w:t>
            </w:r>
          </w:p>
        </w:tc>
        <w:tc>
          <w:tcPr>
            <w:tcW w:type="dxa" w:w="3213"/>
          </w:tcPr>
          <w:p>
            <w:r>
              <w:rPr>
                <w:sz w:val="18"/>
              </w:rPr>
              <w:t>5 dk</w:t>
            </w:r>
          </w:p>
        </w:tc>
      </w:tr>
    </w:tbl>
    <w:p/>
    <w:p>
      <w:r>
        <w:rPr>
          <w:b/>
          <w:color w:val="1B2A4A"/>
          <w:sz w:val="20"/>
        </w:rPr>
        <w:t xml:space="preserve">Tamamlanma Kriteri: </w:t>
      </w:r>
      <w:r>
        <w:rPr>
          <w:sz w:val="20"/>
        </w:rPr>
        <w:t>Kamera bağlantısı çalışıyor, fotoğraf ve video kaydı yapılıyor, parametreler ayarlanabiliyor ve time-lapse kodu çalışıyor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"Pi Camera Canlı Gösterimi"</w:t>
      </w:r>
    </w:p>
    <w:p>
      <w:r>
        <w:rPr>
          <w:b/>
          <w:color w:val="1B2A4A"/>
          <w:sz w:val="20"/>
        </w:rPr>
        <w:t xml:space="preserve">Eğitmenin Gösterdiği: </w:t>
      </w:r>
      <w:r>
        <w:rPr>
          <w:sz w:val="20"/>
        </w:rPr>
        <w:t>Pi Camera ile canlı önizleme gösterir, farklı çözünürlük ve parametre ayarlarının etkisini sunar, fotoğraf ve video kaydı yapar.</w:t>
      </w:r>
    </w:p>
    <w:p>
      <w:r>
        <w:rPr>
          <w:b/>
          <w:color w:val="1B2A4A"/>
          <w:sz w:val="20"/>
        </w:rPr>
        <w:t xml:space="preserve">Öğrencinin Tekrarladığı: </w:t>
      </w:r>
      <w:r>
        <w:rPr>
          <w:sz w:val="20"/>
        </w:rPr>
        <w:t>Eğitmeni izler, parametre değişikliklerinin görüntü kalitesine etkisini gözlemler ve kendi kamerasıyla deneyler planlar.</w:t>
      </w:r>
    </w:p>
    <w:p>
      <w:r>
        <w:rPr>
          <w:b/>
          <w:color w:val="1B2A4A"/>
          <w:sz w:val="20"/>
        </w:rPr>
        <w:t xml:space="preserve">Dikkat Noktaları: </w:t>
      </w:r>
      <w:r>
        <w:rPr>
          <w:sz w:val="20"/>
        </w:rPr>
        <w:t>Kamera modülü hassas bir bileşendir; CSI ribbon kabloyu takarken zorlamayın ve statik elektrikten koruyun.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Parametre Karşılaştırması</w:t>
            </w:r>
          </w:p>
        </w:tc>
        <w:tc>
          <w:tcPr>
            <w:tcW w:type="dxa" w:w="3213"/>
          </w:tcPr>
          <w:p>
            <w:r>
              <w:rPr>
                <w:sz w:val="18"/>
              </w:rPr>
              <w:t>Aynı sahneyi farklı çözünürlük (640x480, 1280x720, 1920x1080) ve parlaklık (30, 50, 70) ile çekin; sonuçları karşılaştırın</w:t>
            </w:r>
          </w:p>
        </w:tc>
        <w:tc>
          <w:tcPr>
            <w:tcW w:type="dxa" w:w="3213"/>
          </w:tcPr>
          <w:p>
            <w:r>
              <w:rPr>
                <w:sz w:val="18"/>
              </w:rPr>
              <w:t>Kolay</w:t>
            </w:r>
          </w:p>
        </w:tc>
      </w:tr>
      <w:tr>
        <w:tc>
          <w:tcPr>
            <w:tcW w:type="dxa" w:w="3213"/>
          </w:tcPr>
          <w:p>
            <w:r>
              <w:rPr>
                <w:sz w:val="18"/>
              </w:rPr>
              <w:t>Metin Damgalı Fotoğraf</w:t>
            </w:r>
          </w:p>
        </w:tc>
        <w:tc>
          <w:tcPr>
            <w:tcW w:type="dxa" w:w="3213"/>
          </w:tcPr>
          <w:p>
            <w:r>
              <w:rPr>
                <w:sz w:val="18"/>
              </w:rPr>
              <w:t>Fotoğraf üzerine tarih-saat, sıcaklık veya sensör değeri gibi metin bilgisi ekleyen program yazın</w:t>
            </w:r>
          </w:p>
        </w:tc>
        <w:tc>
          <w:tcPr>
            <w:tcW w:type="dxa" w:w="3213"/>
          </w:tcPr>
          <w:p>
            <w:r>
              <w:rPr>
                <w:sz w:val="18"/>
              </w:rPr>
              <w:t>Orta</w:t>
            </w:r>
          </w:p>
        </w:tc>
      </w:tr>
      <w:tr>
        <w:tc>
          <w:tcPr>
            <w:tcW w:type="dxa" w:w="3213"/>
          </w:tcPr>
          <w:p>
            <w:r>
              <w:rPr>
                <w:sz w:val="18"/>
              </w:rPr>
              <w:t>Hareket Tetiklemeli Kamera</w:t>
            </w:r>
          </w:p>
        </w:tc>
        <w:tc>
          <w:tcPr>
            <w:tcW w:type="dxa" w:w="3213"/>
          </w:tcPr>
          <w:p>
            <w:r>
              <w:rPr>
                <w:sz w:val="18"/>
              </w:rPr>
              <w:t>PIR hareket sensörü ile tetiklenen güvenlik kamerası sistemi tasarlayın: Hareket algılandığında fotoğraf çek ve kaydet</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"Bitki Büyüme İzleme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biyoloji öğretmeni, sınıfta yetiştirilen fasulyenin çimlenme ve büyüme sürecini kaydetmek istiyor. Pi Camera ile her saat başı otomatik fotoğraf çekilecek, fotoğrafların üzerine tarih-saat damgası eklenecek ve 2 haftalık çekim sonunda time-lapse video oluşturulacak. Ayrıca toprak nemi sensörü ile nem verisi de fotoğraf üzerine yazılacak. Bu sistemi tasarlayın ve kodlayın.</w:t>
            </w:r>
          </w:p>
        </w:tc>
      </w:tr>
    </w:tbl>
    <w:p/>
    <w:p>
      <w:r>
        <w:rPr>
          <w:b/>
          <w:color w:val="1B2A4A"/>
          <w:sz w:val="20"/>
        </w:rPr>
        <w:t xml:space="preserve">Beklenen Çıktı: </w:t>
      </w:r>
      <w:r>
        <w:rPr>
          <w:sz w:val="20"/>
        </w:rPr>
        <w:t>Bitki izleme sistemi: Time-lapse fotoğraf çekim kodu, sensör verisi entegrasyonu, otomatik dosya adlandırma sistemi ve ffmpeg video oluşturma komutu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Pi Camera modülünün CSI bağlantısını ve yapılandırmasını, picamera kütüphanesi ile fotoğraf ve video kaydını, görüntü parametrelerinin ayarlanmasını ve time-lapse otomatik çekim uygulamasını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Pi Camera Modülü</w:t>
            </w:r>
          </w:p>
        </w:tc>
        <w:tc>
          <w:tcPr>
            <w:tcW w:type="dxa" w:w="4819"/>
            <w:shd w:fill="F5F5F5"/>
          </w:tcPr>
          <w:p>
            <w:r>
              <w:rPr>
                <w:b/>
                <w:color w:val="1B2A4A"/>
                <w:sz w:val="20"/>
              </w:rPr>
              <w:t xml:space="preserve">  CSI Arayüzü</w:t>
            </w:r>
          </w:p>
        </w:tc>
      </w:tr>
      <w:tr>
        <w:tc>
          <w:tcPr>
            <w:tcW w:type="dxa" w:w="4819"/>
            <w:shd w:fill="F5F5F5"/>
          </w:tcPr>
          <w:p>
            <w:r>
              <w:rPr>
                <w:b/>
                <w:color w:val="1B2A4A"/>
                <w:sz w:val="20"/>
              </w:rPr>
              <w:t xml:space="preserve">  picamera Kütüphanesi</w:t>
            </w:r>
          </w:p>
        </w:tc>
        <w:tc>
          <w:tcPr>
            <w:tcW w:type="dxa" w:w="4819"/>
            <w:shd w:fill="F5F5F5"/>
          </w:tcPr>
          <w:p>
            <w:r>
              <w:rPr>
                <w:b/>
                <w:color w:val="1B2A4A"/>
                <w:sz w:val="20"/>
              </w:rPr>
              <w:t xml:space="preserve">  Görüntü Parametreleri</w:t>
            </w:r>
          </w:p>
        </w:tc>
      </w:tr>
      <w:tr>
        <w:tc>
          <w:tcPr>
            <w:tcW w:type="dxa" w:w="4819"/>
            <w:shd w:fill="F5F5F5"/>
          </w:tcPr>
          <w:p>
            <w:r>
              <w:rPr>
                <w:b/>
                <w:color w:val="1B2A4A"/>
                <w:sz w:val="20"/>
              </w:rPr>
              <w:t xml:space="preserve">  Time-Lapse Çekim</w:t>
            </w:r>
          </w:p>
        </w:tc>
        <w:tc>
          <w:tcPr>
            <w:tcW w:type="dxa" w:w="4819"/>
          </w:tcPr>
          <w:p/>
        </w:tc>
      </w:tr>
    </w:tbl>
    <w:p/>
    <w:p>
      <w:pPr>
        <w:spacing w:before="200"/>
      </w:pPr>
      <w:r>
        <w:rPr>
          <w:b/>
          <w:color w:val="757575"/>
          <w:sz w:val="24"/>
        </w:rPr>
        <w:t xml:space="preserve">  Bir Sonraki Dersle Köprü</w:t>
      </w:r>
    </w:p>
    <w:p>
      <w:r>
        <w:rPr>
          <w:sz w:val="20"/>
        </w:rPr>
        <w:t>Bir sonraki derste birden fazla sensörü bir arada kullanarak çoklu sensör entegrasyonu ve CSV dosyasına veri loglama konularını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 Camera ile 10 farklı parametre ayarında (çözünürlük, parlaklık, kontrast kombinasyonları) fotoğraf çekin, sonuçları karşılaştırın ve en iyi iç mekan/dış mekan ayarlarını belirleyen bir rapor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Pi Camera modüllerini önceden CSI portuna bağlayıp test edin</w:t>
      </w:r>
    </w:p>
    <w:p>
      <w:pPr>
        <w:pStyle w:val="ListBullet"/>
      </w:pPr>
      <w:r>
        <w:rPr>
          <w:sz w:val="20"/>
        </w:rPr>
        <w:t>raspi-config'de kamera arayüzünün etkin olduğundan emin olun</w:t>
      </w:r>
    </w:p>
    <w:p>
      <w:pPr>
        <w:pStyle w:val="ListBullet"/>
      </w:pPr>
      <w:r>
        <w:rPr>
          <w:sz w:val="20"/>
        </w:rPr>
        <w:t>HDMI ekran veya VNC bağlantısı hazırlayın (önizleme için)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CSI kablo bağlantısı yanlış</w:t>
            </w:r>
          </w:p>
        </w:tc>
        <w:tc>
          <w:tcPr>
            <w:tcW w:type="dxa" w:w="4819"/>
          </w:tcPr>
          <w:p>
            <w:r>
              <w:rPr>
                <w:sz w:val="18"/>
              </w:rPr>
              <w:t>Mavi yüzün Ethernet portuna baktığından emin olun; mandalı tam kilitleyin</w:t>
            </w:r>
          </w:p>
        </w:tc>
      </w:tr>
      <w:tr>
        <w:tc>
          <w:tcPr>
            <w:tcW w:type="dxa" w:w="4819"/>
          </w:tcPr>
          <w:p>
            <w:r>
              <w:rPr>
                <w:sz w:val="18"/>
              </w:rPr>
              <w:t>Kamera algılanmıyor</w:t>
            </w:r>
          </w:p>
        </w:tc>
        <w:tc>
          <w:tcPr>
            <w:tcW w:type="dxa" w:w="4819"/>
          </w:tcPr>
          <w:p>
            <w:r>
              <w:rPr>
                <w:sz w:val="18"/>
              </w:rPr>
              <w:t>raspi-config'den Camera/Legacy Camera'yı etkinleştirin; ribbon kablo hasarını kontrol edin</w:t>
            </w:r>
          </w:p>
        </w:tc>
      </w:tr>
      <w:tr>
        <w:tc>
          <w:tcPr>
            <w:tcW w:type="dxa" w:w="4819"/>
          </w:tcPr>
          <w:p>
            <w:r>
              <w:rPr>
                <w:sz w:val="18"/>
              </w:rPr>
              <w:t>Fotoğraf karanlık çıkıyor</w:t>
            </w:r>
          </w:p>
        </w:tc>
        <w:tc>
          <w:tcPr>
            <w:tcW w:type="dxa" w:w="4819"/>
          </w:tcPr>
          <w:p>
            <w:r>
              <w:rPr>
                <w:sz w:val="18"/>
              </w:rPr>
              <w:t>start_preview() sonrası 3-5 saniye bekleme ekleyin; brightness değerini artırın</w:t>
            </w:r>
          </w:p>
        </w:tc>
      </w:tr>
    </w:tbl>
    <w:p/>
    <w:p>
      <w:r>
        <w:rPr>
          <w:b/>
          <w:color w:val="1B2A4A"/>
          <w:sz w:val="20"/>
        </w:rPr>
        <w:t xml:space="preserve">Zaman Yönetimi: </w:t>
      </w:r>
      <w:r>
        <w:rPr>
          <w:sz w:val="20"/>
        </w:rPr>
        <w:t>Kamera bağlantısı ve ilk test en kritik adımdır; bağlantıya 5 dk, fotoğrafa 5 dk, videoya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Pi Camera yoksa USB web kamerası ve OpenCV (cv2.VideoCapture) ile benzer uygulamalar yapılabilir.</w:t>
            </w:r>
          </w:p>
        </w:tc>
      </w:tr>
    </w:tbl>
    <w:p/>
    <w:p>
      <w:r>
        <w:br w:type="page"/>
      </w:r>
    </w:p>
    <w:p>
      <w:pPr>
        <w:jc w:val="center"/>
      </w:pPr>
      <w:r>
        <w:rPr>
          <w:b/>
          <w:color w:val="1B2A4A"/>
          <w:sz w:val="36"/>
        </w:rPr>
        <w:t>━━━  52. SAAT  ━━━</w:t>
      </w:r>
    </w:p>
    <w:p>
      <w:pPr>
        <w:jc w:val="center"/>
      </w:pPr>
      <w:r>
        <w:rPr>
          <w:color w:val="2C6FAD"/>
          <w:sz w:val="32"/>
        </w:rPr>
        <w:t>Çoklu Sensör Entegrasyonu ve Veri Loglama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Birden fazla sensörü (nem, gaz, sıcaklık, kamera) aynı sistemde entegre eder, sensör verilerini CSV ve metin dosyalarına zaman damgasıyla loglar, veri analizi için yapılandırılmış kayıt sistemi oluşturur.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M4-K10</w:t>
            </w:r>
          </w:p>
        </w:tc>
        <w:tc>
          <w:tcPr>
            <w:tcW w:type="dxa" w:w="3213"/>
          </w:tcPr>
          <w:p>
            <w:r>
              <w:rPr>
                <w:sz w:val="18"/>
              </w:rPr>
              <w:t>Farklı türdeki sensörleri (analog ve dijital) tek bir Raspberry Pi sisteminde birlikte çalışacak şekilde bağlar ve yönetir</w:t>
            </w:r>
          </w:p>
        </w:tc>
        <w:tc>
          <w:tcPr>
            <w:tcW w:type="dxa" w:w="3213"/>
          </w:tcPr>
          <w:p>
            <w:r>
              <w:rPr>
                <w:sz w:val="18"/>
              </w:rPr>
              <w:t>Uygulama</w:t>
            </w:r>
          </w:p>
        </w:tc>
      </w:tr>
      <w:tr>
        <w:tc>
          <w:tcPr>
            <w:tcW w:type="dxa" w:w="3213"/>
          </w:tcPr>
          <w:p>
            <w:r>
              <w:rPr>
                <w:sz w:val="18"/>
              </w:rPr>
              <w:t>M4-K11</w:t>
            </w:r>
          </w:p>
        </w:tc>
        <w:tc>
          <w:tcPr>
            <w:tcW w:type="dxa" w:w="3213"/>
          </w:tcPr>
          <w:p>
            <w:r>
              <w:rPr>
                <w:sz w:val="18"/>
              </w:rPr>
              <w:t>Sensör verilerini CSV formatında zaman damgasıyla dosyaya kaydeder, dosya yönetimi ve veri yapılandırması uygular</w:t>
            </w:r>
          </w:p>
        </w:tc>
        <w:tc>
          <w:tcPr>
            <w:tcW w:type="dxa" w:w="3213"/>
          </w:tcPr>
          <w:p>
            <w:r>
              <w:rPr>
                <w:sz w:val="18"/>
              </w:rPr>
              <w:t>Uygulama</w:t>
            </w:r>
          </w:p>
        </w:tc>
      </w:tr>
      <w:tr>
        <w:tc>
          <w:tcPr>
            <w:tcW w:type="dxa" w:w="3213"/>
          </w:tcPr>
          <w:p>
            <w:r>
              <w:rPr>
                <w:sz w:val="18"/>
              </w:rPr>
              <w:t>M4-K12</w:t>
            </w:r>
          </w:p>
        </w:tc>
        <w:tc>
          <w:tcPr>
            <w:tcW w:type="dxa" w:w="3213"/>
          </w:tcPr>
          <w:p>
            <w:r>
              <w:rPr>
                <w:sz w:val="18"/>
              </w:rPr>
              <w:t>Çoklu sensör verilerini analiz eder, ortam izleme panosu mantığı geliştirir ve verileri görselleştirme için hazırlar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Toprak nemi sensörü (Saat 49), gaz sensörü (Saat 50) ve Pi Camera (Saat 51) kullanım bilgisi</w:t>
      </w:r>
    </w:p>
    <w:p>
      <w:pPr>
        <w:spacing w:before="200"/>
      </w:pPr>
      <w:r>
        <w:rPr>
          <w:b/>
          <w:color w:val="757575"/>
          <w:sz w:val="24"/>
        </w:rPr>
        <w:t xml:space="preserve">  Öğrencinin Bilmesi Gerekenler</w:t>
      </w:r>
    </w:p>
    <w:p>
      <w:pPr>
        <w:pStyle w:val="ListBullet"/>
      </w:pPr>
      <w:r>
        <w:rPr>
          <w:sz w:val="20"/>
        </w:rPr>
        <w:t>MCP3008 ADC ile analog sensör okuma</w:t>
      </w:r>
    </w:p>
    <w:p>
      <w:pPr>
        <w:pStyle w:val="ListBullet"/>
      </w:pPr>
      <w:r>
        <w:rPr>
          <w:sz w:val="20"/>
        </w:rPr>
        <w:t>Gaz sensörü ve alarm sistemi mantığı</w:t>
      </w:r>
    </w:p>
    <w:p>
      <w:pPr>
        <w:pStyle w:val="ListBullet"/>
      </w:pPr>
      <w:r>
        <w:rPr>
          <w:sz w:val="20"/>
        </w:rPr>
        <w:t>Python'da dosya okuma/yazma ve datetime modülü</w:t>
      </w:r>
    </w:p>
    <w:p>
      <w:pPr>
        <w:spacing w:before="200"/>
      </w:pPr>
      <w:r>
        <w:rPr>
          <w:b/>
          <w:color w:val="757575"/>
          <w:sz w:val="24"/>
        </w:rPr>
        <w:t xml:space="preserve">  Olası Kavram Yanılgıları</w:t>
      </w:r>
    </w:p>
    <w:p>
      <w:pPr>
        <w:pStyle w:val="ListBullet"/>
      </w:pPr>
      <w:r>
        <w:rPr>
          <w:sz w:val="20"/>
        </w:rPr>
        <w:t>Birden fazla sensör aynı anda okunursa birbirini etkiler - Her sensör bağımsız çalışır; MCP3008'in 8 kanalı aynı anda farklı sensörleri okuyabilir</w:t>
      </w:r>
    </w:p>
    <w:p>
      <w:pPr>
        <w:pStyle w:val="ListBullet"/>
      </w:pPr>
      <w:r>
        <w:rPr>
          <w:sz w:val="20"/>
        </w:rPr>
        <w:t>CSV dosyası sadece Excel ile açılır - CSV düz metin formatıdır ve herhangi bir metin editörü, Python pandas veya veritabanı aracıyla işlenebilir</w:t>
      </w:r>
    </w:p>
    <w:p>
      <w:pPr>
        <w:spacing w:before="200"/>
      </w:pPr>
      <w:r>
        <w:rPr>
          <w:b/>
          <w:color w:val="757575"/>
          <w:sz w:val="24"/>
        </w:rPr>
        <w:t xml:space="preserve">  Hazırlık Materyalleri</w:t>
      </w:r>
    </w:p>
    <w:p>
      <w:pPr>
        <w:pStyle w:val="ListBullet"/>
      </w:pPr>
      <w:r>
        <w:rPr>
          <w:sz w:val="20"/>
        </w:rPr>
        <w:t>Raspberry Pi, MCP3008 ADC ve önceki derslerdeki sensörler</w:t>
      </w:r>
    </w:p>
    <w:p>
      <w:pPr>
        <w:pStyle w:val="ListBullet"/>
      </w:pPr>
      <w:r>
        <w:rPr>
          <w:sz w:val="20"/>
        </w:rPr>
        <w:t>DHT11/DHT22 sıcaklık-nem sensörü</w:t>
      </w:r>
    </w:p>
    <w:p>
      <w:pPr>
        <w:pStyle w:val="ListBullet"/>
      </w:pPr>
      <w:r>
        <w:rPr>
          <w:sz w:val="20"/>
        </w:rPr>
        <w:t>Toprak nemi sensörü, MQ-2/MQ-135 gaz sensörü</w:t>
      </w:r>
    </w:p>
    <w:p>
      <w:pPr>
        <w:pStyle w:val="ListBullet"/>
      </w:pPr>
      <w:r>
        <w:rPr>
          <w:sz w:val="20"/>
        </w:rPr>
        <w:t>Breadboard, jumper kablolar</w:t>
      </w:r>
    </w:p>
    <w:p>
      <w:pPr>
        <w:pStyle w:val="ListBullet"/>
      </w:pPr>
      <w:r>
        <w:rPr>
          <w:sz w:val="20"/>
        </w:rPr>
        <w:t>MicroSD kart (veri depolama)</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hava durumu istasyonu düşünün: Aynı anda sıcaklık, nem, rüzgar hızı ve yağış miktarını ölçer ve tüm verileri kayıt altına alır. Biz de Raspberry Pi ile benzer bir sistem kurabiliriz: Birden fazla sensörden veri toplayarak ortamı izleyen ve tüm verileri dosyaya kaydeden bir istasyon.</w:t>
      </w:r>
    </w:p>
    <w:p>
      <w:r>
        <w:rPr>
          <w:b/>
          <w:color w:val="1B2A4A"/>
          <w:sz w:val="20"/>
        </w:rPr>
        <w:t xml:space="preserve">Günlük Hayat Bağlantısı: </w:t>
      </w:r>
      <w:r>
        <w:rPr>
          <w:sz w:val="20"/>
        </w:rPr>
        <w:t>Hava durumu istasyonu gibi, çoklu sensör sistemi de farklı çevresel parametreleri aynı anda ölçer. Verilerin CSV dosyasına kaydedilmesi ise geçmiş verilerin analiz edilmesini ve trendlerin belirlenmesini sağlar.</w:t>
      </w:r>
    </w:p>
    <w:p>
      <w:pPr>
        <w:spacing w:before="200"/>
      </w:pPr>
      <w:r>
        <w:rPr>
          <w:b/>
          <w:color w:val="2C6FAD"/>
          <w:sz w:val="24"/>
        </w:rPr>
        <w:t xml:space="preserve">  Ön Bilgi Yoklama Soruları</w:t>
      </w:r>
    </w:p>
    <w:p>
      <w:r>
        <w:rPr>
          <w:b/>
          <w:color w:val="2C6FAD"/>
          <w:sz w:val="20"/>
        </w:rPr>
        <w:t xml:space="preserve">  1. </w:t>
      </w:r>
      <w:r>
        <w:rPr>
          <w:sz w:val="20"/>
        </w:rPr>
        <w:t>Kursiyerlerden bir çevre izleme sistemi tasarlasalar hangi parametreleri ölçmek isteyeceklerini ve bu verileri nasıl kaydedeceklerini düşünmeleri istenir.</w:t>
      </w:r>
    </w:p>
    <w:p>
      <w:pPr>
        <w:spacing w:before="200"/>
      </w:pPr>
      <w:r>
        <w:rPr>
          <w:b/>
          <w:color w:val="2C6FAD"/>
          <w:sz w:val="24"/>
        </w:rPr>
        <w:t xml:space="preserve">  Motivasyon Etkinliği: "Mini Çevre İzleme İstasyonu"</w:t>
      </w:r>
    </w:p>
    <w:p>
      <w:r>
        <w:rPr>
          <w:b/>
          <w:color w:val="1B2A4A"/>
          <w:sz w:val="20"/>
        </w:rPr>
        <w:t xml:space="preserve">Açıklama: </w:t>
      </w:r>
      <w:r>
        <w:rPr>
          <w:sz w:val="20"/>
        </w:rPr>
        <w:t>Kursiyerler birden fazla sensörün tek bir sistemde nasıl çalışacağını ve veri kayıt stratejisini keşfediyor.</w:t>
      </w:r>
    </w:p>
    <w:p>
      <w:r>
        <w:rPr>
          <w:b/>
          <w:color w:val="1B2A4A"/>
          <w:sz w:val="20"/>
        </w:rPr>
        <w:t xml:space="preserve">Yönerge: </w:t>
      </w:r>
      <w:r>
        <w:rPr>
          <w:sz w:val="20"/>
        </w:rPr>
        <w:t>Eğitmen tahtaya önceki derslerde kullanılan sensörleri listeler (nem, gaz, kamera, sıcaklık). Kursiyerlerden tüm bu sensörleri tek bir Raspberry Pi'de birleştirmek için nasıl bir bağlantı planı yapılacağını ve verilerin nasıl kaydedileceğini tartışmalarını ister.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 sahibi serası için kapsamlı bir izleme sistemi kurmak istiyor: Toprak nemi, hava sıcaklığı, nem, CO2 seviyesi ve bitki fotoğrafları aynı anda izlenecek ve kaydedilecek. Tüm veriler CSV dosyasına yazılacak ve günlük rapor oluşturulacak. Bu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"Çoklu Sensör Sistemi Tasarımı ve Veri Yapısı Planlama"</w:t>
      </w:r>
    </w:p>
    <w:p>
      <w:r>
        <w:rPr>
          <w:b/>
          <w:color w:val="1B2A4A"/>
          <w:sz w:val="20"/>
        </w:rPr>
        <w:t xml:space="preserve">Türü: </w:t>
      </w:r>
      <w:r>
        <w:rPr>
          <w:sz w:val="20"/>
        </w:rPr>
        <w:t>Grup çalışması ve sistem tasarımı</w:t>
      </w:r>
    </w:p>
    <w:p>
      <w:r>
        <w:rPr>
          <w:b/>
          <w:color w:val="1B2A4A"/>
          <w:sz w:val="20"/>
        </w:rPr>
        <w:t xml:space="preserve">Amacı: </w:t>
      </w:r>
      <w:r>
        <w:rPr>
          <w:sz w:val="20"/>
        </w:rPr>
        <w:t>Birden fazla sensörün entegrasyonunu planlama ve yapılandırılmış veri kayıt sistemi tasarlama</w:t>
      </w:r>
    </w:p>
    <w:p>
      <w:r>
        <w:rPr>
          <w:b/>
          <w:color w:val="1B2A4A"/>
          <w:sz w:val="20"/>
        </w:rPr>
        <w:t xml:space="preserve">Malzemeler: </w:t>
      </w:r>
      <w:r>
        <w:rPr>
          <w:sz w:val="20"/>
        </w:rPr>
        <w:t>Önceki derslerdeki sensörler, MCP3008 kanal diyagramı, CSV dosya formatı örneği, Python csv modülü dokümantasyonu</w:t>
      </w:r>
    </w:p>
    <w:p>
      <w:pPr>
        <w:spacing w:before="200"/>
      </w:pPr>
      <w:r>
        <w:rPr>
          <w:b/>
          <w:color w:val="007A7A"/>
          <w:sz w:val="24"/>
        </w:rPr>
        <w:t xml:space="preserve">  Yönerge Adımları</w:t>
      </w:r>
    </w:p>
    <w:p>
      <w:r>
        <w:rPr>
          <w:b/>
          <w:color w:val="007A7A"/>
          <w:sz w:val="20"/>
        </w:rPr>
        <w:t xml:space="preserve">  1. </w:t>
      </w:r>
      <w:r>
        <w:rPr>
          <w:sz w:val="20"/>
        </w:rPr>
        <w:t>Mevcut sensörlerin (nem, gaz, sıcaklık, kamera) bağlantı planını çizin: MCP3008 kanal ataması, GPIO pin planı</w:t>
      </w:r>
    </w:p>
    <w:p>
      <w:r>
        <w:rPr>
          <w:b/>
          <w:color w:val="007A7A"/>
          <w:sz w:val="20"/>
        </w:rPr>
        <w:t xml:space="preserve">  2. </w:t>
      </w:r>
      <w:r>
        <w:rPr>
          <w:sz w:val="20"/>
        </w:rPr>
        <w:t>CSV dosya formatını tasarlayın: Sütun başlıkları (zaman, nem, gaz, sıcaklık, durum), ayırıcı karakter, dosya adlandırma</w:t>
      </w:r>
    </w:p>
    <w:p>
      <w:r>
        <w:rPr>
          <w:b/>
          <w:color w:val="007A7A"/>
          <w:sz w:val="20"/>
        </w:rPr>
        <w:t xml:space="preserve">  3. </w:t>
      </w:r>
      <w:r>
        <w:rPr>
          <w:sz w:val="20"/>
        </w:rPr>
        <w:t>Veri okuma döngüsünün akış diyagramını çizin: Sensör okuma sırası, hata yönetimi, dosya yazma</w:t>
      </w:r>
    </w:p>
    <w:p>
      <w:r>
        <w:rPr>
          <w:b/>
          <w:color w:val="007A7A"/>
          <w:sz w:val="20"/>
        </w:rPr>
        <w:t xml:space="preserve">  4. </w:t>
      </w:r>
      <w:r>
        <w:rPr>
          <w:sz w:val="20"/>
        </w:rPr>
        <w:t>Veri analizi için hangi Python kütüphanelerinin (csv, pandas, matplotlib) kullanılabileceğini araştırın</w:t>
      </w:r>
    </w:p>
    <w:p>
      <w:r>
        <w:rPr>
          <w:b/>
          <w:color w:val="1B2A4A"/>
          <w:sz w:val="20"/>
        </w:rPr>
        <w:t xml:space="preserve">Öğrenci Rolü: </w:t>
      </w:r>
      <w:r>
        <w:rPr>
          <w:sz w:val="20"/>
        </w:rPr>
        <w:t>Gruplar halinde çoklu sensör bağlantı planı çizer, CSV formatı tasarlar ve veri toplama akış diyagramı oluşturur.</w:t>
      </w:r>
    </w:p>
    <w:p>
      <w:r>
        <w:rPr>
          <w:b/>
          <w:color w:val="1B2A4A"/>
          <w:sz w:val="20"/>
        </w:rPr>
        <w:t xml:space="preserve">Öğretmen Rolü: </w:t>
      </w:r>
      <w:r>
        <w:rPr>
          <w:sz w:val="20"/>
        </w:rPr>
        <w:t>Çoklu sensör entegrasyon stratejilerini, CSV dosya formatını ve veri yapılandırma en iyi uygulamalarını açıklar.</w:t>
      </w:r>
    </w:p>
    <w:p>
      <w:r>
        <w:rPr>
          <w:b/>
          <w:color w:val="1B2A4A"/>
          <w:sz w:val="20"/>
        </w:rPr>
        <w:t xml:space="preserve">Beklenen Ürün: </w:t>
      </w:r>
      <w:r>
        <w:rPr>
          <w:sz w:val="20"/>
        </w:rPr>
        <w:t>Çoklu sensör bağlantı planı, CSV dosya format tasarımı, veri toplama akış diyagramı ve analiz planı</w:t>
      </w:r>
    </w:p>
    <w:p>
      <w:pPr>
        <w:spacing w:before="200"/>
      </w:pPr>
      <w:r>
        <w:rPr>
          <w:b/>
          <w:color w:val="007A7A"/>
          <w:sz w:val="24"/>
        </w:rPr>
        <w:t xml:space="preserve">  Araştırma Soruları</w:t>
      </w:r>
    </w:p>
    <w:p>
      <w:r>
        <w:rPr>
          <w:b/>
          <w:color w:val="007A7A"/>
          <w:sz w:val="20"/>
        </w:rPr>
        <w:t xml:space="preserve">  1. </w:t>
      </w:r>
      <w:r>
        <w:rPr>
          <w:sz w:val="20"/>
        </w:rPr>
        <w:t>CSV ve JSON veri formatları arasındaki farklar nelerdir? IoT projelerinde veri kayıt formatı seçimini etkileyen faktörler nelerdir?</w:t>
      </w:r>
    </w:p>
    <w:p>
      <w:r>
        <w:rPr>
          <w:b/>
          <w:color w:val="1B2A4A"/>
          <w:sz w:val="20"/>
        </w:rPr>
        <w:t xml:space="preserve">Grupla Çalışma Kuralları: </w:t>
      </w:r>
      <w:r>
        <w:rPr>
          <w:sz w:val="20"/>
        </w:rPr>
        <w:t>Her grup en az 3 sensör içeren bir entegrasyon planı çizmeli ve CSV dosya formatı örneği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Çoklu Sensör Entegrasyonu</w:t>
            </w:r>
          </w:p>
        </w:tc>
        <w:tc>
          <w:tcPr>
            <w:tcW w:type="dxa" w:w="2409"/>
          </w:tcPr>
          <w:p>
            <w:r>
              <w:rPr>
                <w:sz w:val="18"/>
              </w:rPr>
              <w:t>Farklı türdeki sensörlerin (analog, dijital, kamera) tek bir mikro bilgisayar sisteminde koordineli çalışacak şekilde birleştirilmesi</w:t>
            </w:r>
          </w:p>
        </w:tc>
        <w:tc>
          <w:tcPr>
            <w:tcW w:type="dxa" w:w="2409"/>
          </w:tcPr>
          <w:p>
            <w:r>
              <w:rPr>
                <w:sz w:val="18"/>
              </w:rPr>
              <w:t>Kanal yönetimi, pin ataması, okuma sıralaması, hata izolasyonu, modüler kod yapısı</w:t>
            </w:r>
          </w:p>
        </w:tc>
        <w:tc>
          <w:tcPr>
            <w:tcW w:type="dxa" w:w="2409"/>
          </w:tcPr>
          <w:p>
            <w:r>
              <w:rPr>
                <w:sz w:val="18"/>
              </w:rPr>
              <w:t>MCP3008 kanal ataması: CH0=nem sensörü, CH1=MQ-2, CH2=MQ-135. Dijital sensörler: DHT11 &gt; GPIO 4. Kamera: CSI port. Her sensör bağımsız fonksiyon ile okunur ve ana döngüde sırayla çağrılır</w:t>
            </w:r>
          </w:p>
        </w:tc>
      </w:tr>
      <w:tr>
        <w:tc>
          <w:tcPr>
            <w:tcW w:type="dxa" w:w="2409"/>
          </w:tcPr>
          <w:p>
            <w:r>
              <w:rPr>
                <w:sz w:val="18"/>
              </w:rPr>
              <w:t>CSV Veri Loglama</w:t>
            </w:r>
          </w:p>
        </w:tc>
        <w:tc>
          <w:tcPr>
            <w:tcW w:type="dxa" w:w="2409"/>
          </w:tcPr>
          <w:p>
            <w:r>
              <w:rPr>
                <w:sz w:val="18"/>
              </w:rPr>
              <w:t>Sensör verilerinin virgülle ayrılmış değerler (Comma-Separated Values) formatında zaman damgasıyla dosyaya kaydedilmesi</w:t>
            </w:r>
          </w:p>
        </w:tc>
        <w:tc>
          <w:tcPr>
            <w:tcW w:type="dxa" w:w="2409"/>
          </w:tcPr>
          <w:p>
            <w:r>
              <w:rPr>
                <w:sz w:val="18"/>
              </w:rPr>
              <w:t>csv modülü, DictWriter, zaman damgası, dosya döndürme (rotation), başlık satırı</w:t>
            </w:r>
          </w:p>
        </w:tc>
        <w:tc>
          <w:tcPr>
            <w:tcW w:type="dxa" w:w="2409"/>
          </w:tcPr>
          <w:p>
            <w:r>
              <w:rPr>
                <w:sz w:val="18"/>
              </w:rPr>
              <w:t>CSV formatı: zaman,nem,gaz_mq2,gaz_mq135,sicaklik,durum. Örnek satır: 2024-06-15 14:30:00,450,120,85,24.5,Normal. Python csv modülü ile yazma: writer = csv.writer(f); writer.writerow([zaman, nem, gaz, sicaklik])</w:t>
            </w:r>
          </w:p>
        </w:tc>
      </w:tr>
      <w:tr>
        <w:tc>
          <w:tcPr>
            <w:tcW w:type="dxa" w:w="2409"/>
          </w:tcPr>
          <w:p>
            <w:r>
              <w:rPr>
                <w:sz w:val="18"/>
              </w:rPr>
              <w:t>Zaman Damgası (Timestamp)</w:t>
            </w:r>
          </w:p>
        </w:tc>
        <w:tc>
          <w:tcPr>
            <w:tcW w:type="dxa" w:w="2409"/>
          </w:tcPr>
          <w:p>
            <w:r>
              <w:rPr>
                <w:sz w:val="18"/>
              </w:rPr>
              <w:t>Her veri kaydına eklenen tarih ve saat bilgisi; verilerin ne zaman ölçüldüğünü belirler ve zaman serisi analizi sağlar</w:t>
            </w:r>
          </w:p>
        </w:tc>
        <w:tc>
          <w:tcPr>
            <w:tcW w:type="dxa" w:w="2409"/>
          </w:tcPr>
          <w:p>
            <w:r>
              <w:rPr>
                <w:sz w:val="18"/>
              </w:rPr>
              <w:t>datetime modülü, ISO 8601 formatı, strftime, epoch time, saat dilimi</w:t>
            </w:r>
          </w:p>
        </w:tc>
        <w:tc>
          <w:tcPr>
            <w:tcW w:type="dxa" w:w="2409"/>
          </w:tcPr>
          <w:p>
            <w:r>
              <w:rPr>
                <w:sz w:val="18"/>
              </w:rPr>
              <w:t>Python'da zaman damgası: from datetime import datetime; zaman = datetime.now().strftime('%Y-%m-%d %H:%M:%S'). ISO 8601 formatı (2024-06-15T14:30:00) uluslararası standarttır ve sıralama kolaylığı sağlar</w:t>
            </w:r>
          </w:p>
        </w:tc>
      </w:tr>
      <w:tr>
        <w:tc>
          <w:tcPr>
            <w:tcW w:type="dxa" w:w="2409"/>
          </w:tcPr>
          <w:p>
            <w:r>
              <w:rPr>
                <w:sz w:val="18"/>
              </w:rPr>
              <w:t>Veri Analizi ve Görselleştirme</w:t>
            </w:r>
          </w:p>
        </w:tc>
        <w:tc>
          <w:tcPr>
            <w:tcW w:type="dxa" w:w="2409"/>
          </w:tcPr>
          <w:p>
            <w:r>
              <w:rPr>
                <w:sz w:val="18"/>
              </w:rPr>
              <w:t>Kaydedilen sensör verilerinin istatistiksel analizi, trend tespiti ve grafik ile görselleştirilmesi</w:t>
            </w:r>
          </w:p>
        </w:tc>
        <w:tc>
          <w:tcPr>
            <w:tcW w:type="dxa" w:w="2409"/>
          </w:tcPr>
          <w:p>
            <w:r>
              <w:rPr>
                <w:sz w:val="18"/>
              </w:rPr>
              <w:t>pandas DataFrame, matplotlib grafik, ortalama, min/max, trend analizi, anomali tespiti</w:t>
            </w:r>
          </w:p>
        </w:tc>
        <w:tc>
          <w:tcPr>
            <w:tcW w:type="dxa" w:w="2409"/>
          </w:tcPr>
          <w:p>
            <w:r>
              <w:rPr>
                <w:sz w:val="18"/>
              </w:rPr>
              <w:t>pandas ile CSV okuma: import pandas as pd; df = pd.read_csv('veri.csv'). Ortalama: df['sicaklik'].mean(). Grafik: df.plot(x='zaman', y='sicaklik'). Anomali tespiti: Ortalamanın 2 standart sapma dışındaki değerler</w:t>
            </w:r>
          </w:p>
        </w:tc>
      </w:tr>
    </w:tbl>
    <w:p/>
    <w:p>
      <w:pPr>
        <w:spacing w:before="200"/>
      </w:pPr>
      <w:r>
        <w:rPr>
          <w:b/>
          <w:color w:val="E65C00"/>
          <w:sz w:val="24"/>
        </w:rPr>
        <w:t xml:space="preserve">  Konu Anlatımı</w:t>
      </w:r>
    </w:p>
    <w:p>
      <w:r>
        <w:rPr>
          <w:sz w:val="20"/>
        </w:rPr>
        <w:t>Çoklu Sensör Bağlantı Stratejisi: Bir Raspberry Pi'ye birden fazla sensör bağlarken dikkat edilmesi gerekenler: 1) Pin çakışması önleme: Her sensör için benzersiz GPIO pini veya ADC kanalı atayın. MCP3008'in 8 kanalı sayesinde 8 analog sensör aynı anda okunabilir. 2) Güç yönetimi: Çok sayıda sensör toplam akım çekimini artırır; Raspberry Pi'nin 5V ve 3.3V pinlerinin akım kapasitesini aşmamaya dikkat edin. Gerekirse harici güç kaynağı kullanın. 3) Okuma sırası: Sensörler sırayla okunur; her okuma arasında kısa gecikme bırakılır (50-100ms). 4) Hata yönetimi: Bir sensör arızalandığında diğerlerini etkilememesi için try-except blokları kullanın.</w:t>
      </w:r>
    </w:p>
    <w:p>
      <w:r>
        <w:rPr>
          <w:sz w:val="20"/>
        </w:rPr>
        <w:t>CSV Dosyasına Veri Kaydetme: CSV (Comma-Separated Values) en yaygın veri kayıt formatlarından biridir. Avantajları: Basit metin formatı, Excel ve veritabanları ile uyumlu, Python csv modülü ile kolay işleme. Python ile CSV yazma: import csv; with open('sensor_veri.csv', 'a', newline='') as f: writer = csv.writer(f); writer.writerow([zaman, nem, gaz, sicaklik]). Başlık satırı: Dosya ilk oluşturulduğunda sütun başlıklarını yazın. Dosya modu: 'a' (append) ile mevcut veriye ekleme yapılır, 'w' ile üzerine yazılır. Dosya döndürme: Günlük dosya oluşturma: dosya_adi = f'veri_{tarih}.csv' şeklinde her gün yeni dosya.</w:t>
      </w:r>
    </w:p>
    <w:p>
      <w:r>
        <w:rPr>
          <w:sz w:val="20"/>
        </w:rPr>
        <w:t>Zaman Damgası ve Veri Yapılandırması: Her veri kaydına zaman damgası eklemek kritiktir çünkü: 1) Verilerin ne zaman ölçüldüğünü bilmek analiz için gereklidir. 2) Zaman serisi analizi (trend, döngüsel pattern) yapılabilir. 3) Anomali tespitinde zaman bilgisi olayın bağlamını verir. Zaman formatı: ISO 8601 standardı önerilir: YYYY-MM-DD HH:MM:SS. Python'da: datetime.now().strftime('%Y-%m-%d %H:%M:%S'). Veri yapılandırma en iyi uygulamalar: Her satırda tek ölçüm, tutarlı veri tipleri, eksik veri için 'N/A' veya None kullanımı, düzenli yedekleme.</w:t>
      </w:r>
    </w:p>
    <w:p>
      <w:r>
        <w:rPr>
          <w:sz w:val="20"/>
        </w:rPr>
        <w:t>Veri Analizi ve Raporlama: Toplanan veriler Python'un pandas kütüphanesi ile analiz edilebilir: 1) Veri yükleme: df = pd.read_csv('sensor_veri.csv'). 2) Temel istatistikler: df.describe() ile min, max, ortalama, standart sapma. 3) Zaman serisi: Sıcaklığın gün içindeki değişimi, nem trendi. 4) Korelasyon: Sıcaklık ile nem arasındaki ilişki. 5) Görselleştirme: matplotlib ile grafik çizimi. 6) Alarm geçmişi: Eşik aşımlarının sayısı ve zamanlaması. Basit rapor: Her gün sonunda günlük ortalama, min, max değerleri ve alarm sayısını içeren özet rapor oluşturma.</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Çoklu sensör okuma kodu</w:t>
            </w:r>
          </w:p>
        </w:tc>
        <w:tc>
          <w:tcPr>
            <w:tcW w:type="dxa" w:w="3213"/>
          </w:tcPr>
          <w:p>
            <w:r>
              <w:rPr>
                <w:sz w:val="18"/>
              </w:rPr>
              <w:t>Tüm sensörleri okuyan modüler kod:</w:t>
              <w:br/>
              <w:t>from gpiozero import MCP3008</w:t>
              <w:br/>
              <w:t>import Adafruit_DHT</w:t>
              <w:br/>
              <w:t>import time</w:t>
              <w:br/>
              <w:br/>
              <w:t>nem_sensor = MCP3008(channel=0)</w:t>
              <w:br/>
              <w:t>gaz_sensor = MCP3008(channel=1)</w:t>
              <w:br/>
              <w:br/>
              <w:t>def oku_tum_sensorler():</w:t>
              <w:br/>
              <w:t xml:space="preserve">    nem = nem_sensor.value * 1023</w:t>
              <w:br/>
              <w:t xml:space="preserve">    gaz = gaz_sensor.value * 1023</w:t>
              <w:br/>
              <w:t xml:space="preserve">    _, sicaklik = Adafruit_DHT.read_retry(</w:t>
              <w:br/>
              <w:t xml:space="preserve">        Adafruit_DHT.DHT11, 4)</w:t>
              <w:br/>
              <w:t xml:space="preserve">    return {</w:t>
              <w:br/>
              <w:t xml:space="preserve">        'nem': nem,</w:t>
              <w:br/>
              <w:t xml:space="preserve">        'gaz': gaz,</w:t>
              <w:br/>
              <w:t xml:space="preserve">        'sicaklik': sicaklik</w:t>
              <w:br/>
              <w:t xml:space="preserve">    }</w:t>
              <w:br/>
              <w:br/>
              <w:t>veri = oku_tum_sensorler()</w:t>
              <w:br/>
              <w:t>print(f'Nem: {veri["nem"]:.0f}')</w:t>
              <w:br/>
              <w:t>print(f'Gaz: {veri["gaz"]:.0f}')</w:t>
              <w:br/>
              <w:t>print(f'Sicaklik: {veri["sicaklik"]}C')</w:t>
            </w:r>
          </w:p>
        </w:tc>
        <w:tc>
          <w:tcPr>
            <w:tcW w:type="dxa" w:w="3213"/>
          </w:tcPr>
          <w:p>
            <w:r>
              <w:rPr>
                <w:sz w:val="18"/>
              </w:rPr>
              <w:t>Modüler fonksiyon yapısı her sensörü bağımsız olarak okur ve bir sözlük (dictionary) olarak döndürür</w:t>
            </w:r>
          </w:p>
        </w:tc>
      </w:tr>
      <w:tr>
        <w:tc>
          <w:tcPr>
            <w:tcW w:type="dxa" w:w="3213"/>
          </w:tcPr>
          <w:p>
            <w:r>
              <w:rPr>
                <w:sz w:val="18"/>
              </w:rPr>
              <w:t>CSV'ye veri loglama</w:t>
            </w:r>
          </w:p>
        </w:tc>
        <w:tc>
          <w:tcPr>
            <w:tcW w:type="dxa" w:w="3213"/>
          </w:tcPr>
          <w:p>
            <w:r>
              <w:rPr>
                <w:sz w:val="18"/>
              </w:rPr>
              <w:t>Veri kayıt sistemi:</w:t>
              <w:br/>
              <w:t>import csv</w:t>
              <w:br/>
              <w:t>from datetime import datetime</w:t>
              <w:br/>
              <w:br/>
              <w:t>def csv_baslik_olustur(dosya):</w:t>
              <w:br/>
              <w:t xml:space="preserve">    with open(dosya, 'w', newline='') as f:</w:t>
              <w:br/>
              <w:t xml:space="preserve">        writer = csv.writer(f)</w:t>
              <w:br/>
              <w:t xml:space="preserve">        writer.writerow(['Zaman', 'Nem', 'Gaz_MQ2',</w:t>
              <w:br/>
              <w:t xml:space="preserve">                         'Sicaklik', 'Durum'])</w:t>
              <w:br/>
              <w:br/>
              <w:t>def csv_kaydet(dosya, veri):</w:t>
              <w:br/>
              <w:t xml:space="preserve">    zaman = datetime.now().strftime(</w:t>
              <w:br/>
              <w:t xml:space="preserve">        '%Y-%m-%d %H:%M:%S')</w:t>
              <w:br/>
              <w:t xml:space="preserve">    with open(dosya, 'a', newline='') as f:</w:t>
              <w:br/>
              <w:t xml:space="preserve">        writer = csv.writer(f)</w:t>
              <w:br/>
              <w:t xml:space="preserve">        writer.writerow([zaman, veri['nem'],</w:t>
              <w:br/>
              <w:t xml:space="preserve">            veri['gaz'], veri['sicaklik'],</w:t>
              <w:br/>
              <w:t xml:space="preserve">            veri.get('durum', 'Normal')])</w:t>
              <w:br/>
              <w:br/>
              <w:t>dosya = 'sensor_log.csv'</w:t>
              <w:br/>
              <w:t>csv_baslik_olustur(dosya)</w:t>
              <w:br/>
              <w:t>for i in range(100):</w:t>
              <w:br/>
              <w:t xml:space="preserve">    veri = oku_tum_sensorler()</w:t>
              <w:br/>
              <w:t xml:space="preserve">    csv_kaydet(dosya, veri)</w:t>
              <w:br/>
              <w:t xml:space="preserve">    time.sleep(10)</w:t>
              <w:br/>
              <w:t>print('Kayit tamamlandi.')</w:t>
            </w:r>
          </w:p>
        </w:tc>
        <w:tc>
          <w:tcPr>
            <w:tcW w:type="dxa" w:w="3213"/>
          </w:tcPr>
          <w:p>
            <w:r>
              <w:rPr>
                <w:sz w:val="18"/>
              </w:rPr>
              <w:t>CSV formatında zaman damgalı veri kaydı, geçmiş verilerin analizi ve raporlanması için temel altyapıyı oluşturur</w:t>
            </w:r>
          </w:p>
        </w:tc>
      </w:tr>
      <w:tr>
        <w:tc>
          <w:tcPr>
            <w:tcW w:type="dxa" w:w="3213"/>
          </w:tcPr>
          <w:p>
            <w:r>
              <w:rPr>
                <w:sz w:val="18"/>
              </w:rPr>
              <w:t>Veri analizi ve özet rapor</w:t>
            </w:r>
          </w:p>
        </w:tc>
        <w:tc>
          <w:tcPr>
            <w:tcW w:type="dxa" w:w="3213"/>
          </w:tcPr>
          <w:p>
            <w:r>
              <w:rPr>
                <w:sz w:val="18"/>
              </w:rPr>
              <w:t>Kaydedilen verilerin analizi:</w:t>
              <w:br/>
              <w:t>import csv</w:t>
              <w:br/>
              <w:t>from datetime import datetime</w:t>
              <w:br/>
              <w:br/>
              <w:t>def rapor_olustur(dosya):</w:t>
              <w:br/>
              <w:t xml:space="preserve">    nemler, gazlar, sicakliklar = [], [], []</w:t>
              <w:br/>
              <w:t xml:space="preserve">    with open(dosya, 'r') as f:</w:t>
              <w:br/>
              <w:t xml:space="preserve">        reader = csv.DictReader(f)</w:t>
              <w:br/>
              <w:t xml:space="preserve">        for satir in reader:</w:t>
              <w:br/>
              <w:t xml:space="preserve">            nemler.append(float(satir['Nem']))</w:t>
              <w:br/>
              <w:t xml:space="preserve">            gazlar.append(float(satir['Gaz_MQ2']))</w:t>
              <w:br/>
              <w:t xml:space="preserve">            sicakliklar.append(</w:t>
              <w:br/>
              <w:t xml:space="preserve">                float(satir['Sicaklik']))</w:t>
              <w:br/>
              <w:t xml:space="preserve">    print('=== GUNLUK RAPOR ===')</w:t>
              <w:br/>
              <w:t xml:space="preserve">    print(f'Olcum sayisi: {len(nemler)}')</w:t>
              <w:br/>
              <w:t xml:space="preserve">    print(f'Sicaklik - Ort: '</w:t>
              <w:br/>
              <w:t xml:space="preserve">          f'{sum(sicakliklar)/len(sicakliklar):.1f}C')</w:t>
              <w:br/>
              <w:t xml:space="preserve">    print(f'  Min: {min(sicakliklar):.1f}C, '</w:t>
              <w:br/>
              <w:t xml:space="preserve">          f'Max: {max(sicakliklar):.1f}C')</w:t>
              <w:br/>
              <w:t xml:space="preserve">    print(f'Gaz alarm: '</w:t>
              <w:br/>
              <w:t xml:space="preserve">          f'{sum(1 for g in gazlar if g&gt;600)} kez')</w:t>
              <w:br/>
              <w:br/>
              <w:t>rapor_olustur('sensor_log.csv')</w:t>
            </w:r>
          </w:p>
        </w:tc>
        <w:tc>
          <w:tcPr>
            <w:tcW w:type="dxa" w:w="3213"/>
          </w:tcPr>
          <w:p>
            <w:r>
              <w:rPr>
                <w:sz w:val="18"/>
              </w:rPr>
              <w:t>Veri analizi ile çevresel trendler, anomaliler ve alarm geçmişi belirlenerek karar destek bilgisi üretilir</w:t>
            </w:r>
          </w:p>
        </w:tc>
      </w:tr>
    </w:tbl>
    <w:p/>
    <w:p>
      <w:pPr>
        <w:spacing w:before="200"/>
      </w:pPr>
      <w:r>
        <w:rPr>
          <w:b/>
          <w:color w:val="E65C00"/>
          <w:sz w:val="24"/>
        </w:rPr>
        <w:t xml:space="preserve">  Görseller ve Tablolar</w:t>
      </w:r>
    </w:p>
    <w:p>
      <w:pPr>
        <w:pStyle w:val="ListBullet"/>
      </w:pPr>
      <w:r>
        <w:rPr>
          <w:sz w:val="20"/>
        </w:rPr>
        <w:t>Çoklu sensör bağlantı şeması (MCP3008 kanal ataması, GPIO pin planı, güç dağılımı)</w:t>
      </w:r>
    </w:p>
    <w:p>
      <w:pPr>
        <w:pStyle w:val="ListBullet"/>
      </w:pPr>
      <w:r>
        <w:rPr>
          <w:sz w:val="20"/>
        </w:rPr>
        <w:t>Veri toplama ve loglama akış diyagramı (sensör okuma &gt; zaman damgası &gt; CSV kayıt &gt; analiz)</w:t>
      </w:r>
    </w:p>
    <w:p>
      <w:pPr>
        <w:spacing w:before="200"/>
      </w:pPr>
      <w:r>
        <w:rPr>
          <w:b/>
          <w:color w:val="E65C00"/>
          <w:sz w:val="24"/>
        </w:rPr>
        <w:t xml:space="preserve">  Analoji ve Benzetmeler</w:t>
      </w:r>
    </w:p>
    <w:p>
      <w:r>
        <w:rPr>
          <w:b/>
          <w:color w:val="E65C00"/>
          <w:sz w:val="20"/>
        </w:rPr>
        <w:t xml:space="preserve">  1. </w:t>
      </w:r>
      <w:r>
        <w:rPr>
          <w:sz w:val="20"/>
        </w:rPr>
        <w:t>Çoklu sensör sistemi = Araç gösterge paneli gibidir: Hız, devir, yakıt, sıcaklık hepsi aynı anda izlenir ve kaydedilir. CSV loglama = Günlük tutmak gibidir: Her gün ne olduğunu yazarsınız ve sonra geriye dönüp trendleri, önemli olayları bulabilirsiniz</w:t>
      </w:r>
    </w:p>
    <w:p>
      <w:pPr>
        <w:spacing w:before="200"/>
      </w:pPr>
      <w:r>
        <w:rPr>
          <w:b/>
          <w:color w:val="E65C00"/>
          <w:sz w:val="24"/>
        </w:rPr>
        <w:t xml:space="preserve">  Öğrenci Soru-Cevap</w:t>
      </w:r>
    </w:p>
    <w:p>
      <w:pPr>
        <w:pStyle w:val="ListBullet"/>
      </w:pPr>
      <w:r>
        <w:rPr>
          <w:sz w:val="20"/>
        </w:rPr>
        <w:t>Birden fazla sensör tek bir Raspberry Pi'ye nasıl bağlanır ve yönetilir?</w:t>
      </w:r>
    </w:p>
    <w:p>
      <w:pPr>
        <w:pStyle w:val="ListBullet"/>
      </w:pPr>
      <w:r>
        <w:rPr>
          <w:sz w:val="20"/>
        </w:rPr>
        <w:t>CSV dosya formatı nedir ve sensör verileri nasıl kaydedilir?</w:t>
      </w:r>
    </w:p>
    <w:p>
      <w:pPr>
        <w:pStyle w:val="ListBullet"/>
      </w:pPr>
      <w:r>
        <w:rPr>
          <w:sz w:val="20"/>
        </w:rPr>
        <w:t>Zaman damgası neden kritiktir ve veri analizi nasıl yapılır?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"Çoklu Sensör İzleme İstasyonu Kurulumu"</w:t>
      </w:r>
    </w:p>
    <w:p>
      <w:r>
        <w:rPr>
          <w:b/>
          <w:color w:val="1B2A4A"/>
          <w:sz w:val="20"/>
        </w:rPr>
        <w:t xml:space="preserve">Türü: </w:t>
      </w:r>
      <w:r>
        <w:rPr>
          <w:sz w:val="20"/>
        </w:rPr>
        <w:t>Bireysel/grup uygulama ve entegrasyon projesi</w:t>
      </w:r>
    </w:p>
    <w:p>
      <w:r>
        <w:rPr>
          <w:b/>
          <w:color w:val="1B2A4A"/>
          <w:sz w:val="20"/>
        </w:rPr>
        <w:t xml:space="preserve">Amacı: </w:t>
      </w:r>
      <w:r>
        <w:rPr>
          <w:sz w:val="20"/>
        </w:rPr>
        <w:t>En az 2 sensörü entegre ederek veri toplayan, CSV'ye kaydeden ve analiz yapan çevre izleme istasyonu kurma</w:t>
      </w:r>
    </w:p>
    <w:p>
      <w:pPr>
        <w:spacing w:before="200"/>
      </w:pPr>
      <w:r>
        <w:rPr>
          <w:b/>
          <w:color w:val="6A1B9A"/>
          <w:sz w:val="24"/>
        </w:rPr>
        <w:t xml:space="preserve">  Yönerge Adımları</w:t>
      </w:r>
    </w:p>
    <w:p>
      <w:r>
        <w:rPr>
          <w:b/>
          <w:color w:val="6A1B9A"/>
          <w:sz w:val="20"/>
        </w:rPr>
        <w:t xml:space="preserve">  1. </w:t>
      </w:r>
      <w:r>
        <w:rPr>
          <w:sz w:val="20"/>
        </w:rPr>
        <w:t>Mevcut sensörleri (nem + gaz veya sıcaklık + gaz) tek bir breadboard üzerinde bağlayın ve MCP3008 kanal atamasını yapın</w:t>
      </w:r>
    </w:p>
    <w:p>
      <w:r>
        <w:rPr>
          <w:b/>
          <w:color w:val="6A1B9A"/>
          <w:sz w:val="20"/>
        </w:rPr>
        <w:t xml:space="preserve">  2. </w:t>
      </w:r>
      <w:r>
        <w:rPr>
          <w:sz w:val="20"/>
        </w:rPr>
        <w:t>Her sensörü ayrı fonksiyonla okuyan modüler Python kodu yazın ve tüm sensörleri sırayla test edin</w:t>
      </w:r>
    </w:p>
    <w:p>
      <w:r>
        <w:rPr>
          <w:b/>
          <w:color w:val="6A1B9A"/>
          <w:sz w:val="20"/>
        </w:rPr>
        <w:t xml:space="preserve">  3. </w:t>
      </w:r>
      <w:r>
        <w:rPr>
          <w:sz w:val="20"/>
        </w:rPr>
        <w:t>CSV dosyasına zaman damgalı veri kaydı yapan log sistemini kodlayın ve 10 ölçüm kaydedin</w:t>
      </w:r>
    </w:p>
    <w:p>
      <w:r>
        <w:rPr>
          <w:b/>
          <w:color w:val="6A1B9A"/>
          <w:sz w:val="20"/>
        </w:rPr>
        <w:t xml:space="preserve">  4. </w:t>
      </w:r>
      <w:r>
        <w:rPr>
          <w:sz w:val="20"/>
        </w:rPr>
        <w:t>Kaydedilen verilerin özet istatistiklerini (ortalama, min, max) hesaplayan analiz kodunu yazın</w:t>
      </w:r>
    </w:p>
    <w:p>
      <w:r>
        <w:rPr>
          <w:b/>
          <w:color w:val="1B2A4A"/>
          <w:sz w:val="20"/>
        </w:rPr>
        <w:t xml:space="preserve">Beklenen Ürün: </w:t>
      </w:r>
      <w:r>
        <w:rPr>
          <w:sz w:val="20"/>
        </w:rPr>
        <w:t>Çalışan çoklu sensör izleme istasyonu, CSV veri dosyası, analiz raporu ve sistem dokümanı</w:t>
      </w:r>
    </w:p>
    <w:p>
      <w:pPr>
        <w:spacing w:before="200"/>
      </w:pPr>
      <w:r>
        <w:rPr>
          <w:b/>
          <w:color w:val="6A1B9A"/>
          <w:sz w:val="24"/>
        </w:rPr>
        <w:t xml:space="preserve">  Transfer Soruları</w:t>
      </w:r>
    </w:p>
    <w:p>
      <w:r>
        <w:rPr>
          <w:b/>
          <w:color w:val="6A1B9A"/>
          <w:sz w:val="20"/>
        </w:rPr>
        <w:t xml:space="preserve">  1. </w:t>
      </w:r>
      <w:r>
        <w:rPr>
          <w:sz w:val="20"/>
        </w:rPr>
        <w:t>Çoklu sensör entegrasyonu ve veri loglama becerisi IoT, endüstriyel otomasyon, çevre izleme ve akıllı tarım projelerinin temelini oluşturur.</w:t>
      </w:r>
    </w:p>
    <w:p>
      <w:r>
        <w:rPr>
          <w:b/>
          <w:color w:val="1B2A4A"/>
          <w:sz w:val="20"/>
        </w:rPr>
        <w:t xml:space="preserve">İlişkili Disiplinler: </w:t>
      </w:r>
      <w:r>
        <w:rPr>
          <w:sz w:val="20"/>
        </w:rPr>
        <w:t>Veri bilimi (veri toplama ve analiz), elektronik (sensör entegrasyonu), yazılım mühendisliği (modüler tasarım), çevre bilimi (ortam izleme)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24 saat çalışan bir sensör istasyonunda MicroSD kart dolabilir. Veri dosyası boyutunu yönetmek için dosya döndürme (günlük yeni dosya) ve eski verileri silme stratejisi nasıl uygulanır?</w:t>
            </w:r>
          </w:p>
        </w:tc>
      </w:tr>
    </w:tbl>
    <w:p/>
    <w:p>
      <w:r>
        <w:rPr>
          <w:b/>
          <w:color w:val="1B2A4A"/>
          <w:sz w:val="20"/>
        </w:rPr>
        <w:t xml:space="preserve">Yaratıcı Görev: </w:t>
      </w:r>
      <w:r>
        <w:rPr>
          <w:sz w:val="20"/>
        </w:rPr>
        <w:t>Bu çoklu sensör istasyonunu bulut tabanlı (IoT platformu) bir izleme sistemine dönüştürseydiniz, verileri internete nasıl gönderir ve web panelinden nasıl izlerdiniz?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Birden fazla sensör aynı sistemde çalışacak şekilde entegre edildi mi?</w:t>
      </w:r>
    </w:p>
    <w:p>
      <w:r>
        <w:rPr>
          <w:sz w:val="20"/>
        </w:rPr>
        <w:t xml:space="preserve">  ☐  Sensör verileri CSV formatında zaman damgasıyla kaydediliyor mu?</w:t>
      </w:r>
    </w:p>
    <w:p>
      <w:r>
        <w:rPr>
          <w:sz w:val="20"/>
        </w:rPr>
        <w:t xml:space="preserve">  ☐  Kaydedilen verilerin temel analizi (ortalama, min, max) yapılabiliyor mu?</w:t>
      </w:r>
    </w:p>
    <w:p>
      <w:pPr>
        <w:spacing w:before="200"/>
      </w:pPr>
      <w:r>
        <w:rPr>
          <w:b/>
          <w:color w:val="2E7D32"/>
          <w:sz w:val="24"/>
        </w:rPr>
        <w:t xml:space="preserve">  Öz Değerlendirme Soruları</w:t>
      </w:r>
    </w:p>
    <w:p>
      <w:r>
        <w:rPr>
          <w:b/>
          <w:color w:val="2E7D32"/>
          <w:sz w:val="20"/>
        </w:rPr>
        <w:t xml:space="preserve">  1. </w:t>
      </w:r>
      <w:r>
        <w:rPr>
          <w:sz w:val="20"/>
        </w:rPr>
        <w:t>MCP3008'in birden fazla kanalı nasıl kullanılır?</w:t>
      </w:r>
    </w:p>
    <w:p>
      <w:r>
        <w:rPr>
          <w:b/>
          <w:color w:val="2E7D32"/>
          <w:sz w:val="20"/>
        </w:rPr>
        <w:t xml:space="preserve">  2. </w:t>
      </w:r>
      <w:r>
        <w:rPr>
          <w:sz w:val="20"/>
        </w:rPr>
        <w:t>CSV dosyasına veri kaydetmenin avantajları nelerdir?</w:t>
      </w:r>
    </w:p>
    <w:p>
      <w:r>
        <w:rPr>
          <w:b/>
          <w:color w:val="2E7D32"/>
          <w:sz w:val="20"/>
        </w:rPr>
        <w:t xml:space="preserve">  3. </w:t>
      </w:r>
      <w:r>
        <w:rPr>
          <w:sz w:val="20"/>
        </w:rPr>
        <w:t>Çoklu sensör sisteminde hata yönetimi neden önemlidir?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MCP3008 ADC çipinde kaç analog giriş kanalı vardır?</w:t>
            </w:r>
          </w:p>
        </w:tc>
        <w:tc>
          <w:tcPr>
            <w:tcW w:type="dxa" w:w="3213"/>
          </w:tcPr>
          <w:p>
            <w:r>
              <w:rPr>
                <w:sz w:val="18"/>
              </w:rPr>
              <w:t>A) 2  B) 4  C) 8  D) 16</w:t>
            </w:r>
          </w:p>
        </w:tc>
        <w:tc>
          <w:tcPr>
            <w:tcW w:type="dxa" w:w="3213"/>
          </w:tcPr>
          <w:p>
            <w:r>
              <w:rPr>
                <w:sz w:val="18"/>
              </w:rPr>
              <w:t>C</w:t>
            </w:r>
          </w:p>
        </w:tc>
      </w:tr>
      <w:tr>
        <w:tc>
          <w:tcPr>
            <w:tcW w:type="dxa" w:w="3213"/>
          </w:tcPr>
          <w:p>
            <w:r>
              <w:rPr>
                <w:sz w:val="18"/>
              </w:rPr>
              <w:t>CSV dosya formatında veriler nasıl ayrılır?</w:t>
            </w:r>
          </w:p>
        </w:tc>
        <w:tc>
          <w:tcPr>
            <w:tcW w:type="dxa" w:w="3213"/>
          </w:tcPr>
          <w:p>
            <w:r>
              <w:rPr>
                <w:sz w:val="18"/>
              </w:rPr>
              <w:t>A) Noktalı virgül  B) Virgül  C) Tab  D) Boşluk</w:t>
            </w:r>
          </w:p>
        </w:tc>
        <w:tc>
          <w:tcPr>
            <w:tcW w:type="dxa" w:w="3213"/>
          </w:tcPr>
          <w:p>
            <w:r>
              <w:rPr>
                <w:sz w:val="18"/>
              </w:rPr>
              <w:t>B</w:t>
            </w:r>
          </w:p>
        </w:tc>
      </w:tr>
      <w:tr>
        <w:tc>
          <w:tcPr>
            <w:tcW w:type="dxa" w:w="3213"/>
          </w:tcPr>
          <w:p>
            <w:r>
              <w:rPr>
                <w:sz w:val="18"/>
              </w:rPr>
              <w:t>Sensör verilerine zaman damgası eklemenin en önemli nedeni nedir?</w:t>
            </w:r>
          </w:p>
        </w:tc>
        <w:tc>
          <w:tcPr>
            <w:tcW w:type="dxa" w:w="3213"/>
          </w:tcPr>
          <w:p>
            <w:r>
              <w:rPr>
                <w:sz w:val="18"/>
              </w:rPr>
              <w:t>A) Dosya boyutunu artırmak  B) Verilerin ne zaman ölçüldüğünü bilmek ve zaman analizi yapmak  C) Sensörü kalibre etmek  D) Programı hızlandırmak</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IoT cihazlarının topladığı çevresel verilerin gizliliği ve güvenliği nasıl sağlanmalıdır? Bu verilerin kötüye kullanım riskleri nelerdir?</w:t>
      </w:r>
    </w:p>
    <w:p>
      <w:r>
        <w:rPr>
          <w:b/>
          <w:color w:val="2E7D32"/>
          <w:sz w:val="20"/>
        </w:rPr>
        <w:t>Eleştirel Düşünme:</w:t>
      </w:r>
    </w:p>
    <w:p>
      <w:r>
        <w:rPr>
          <w:b/>
          <w:color w:val="2E7D32"/>
          <w:sz w:val="20"/>
        </w:rPr>
        <w:t xml:space="preserve">  1. </w:t>
      </w:r>
      <w:r>
        <w:rPr>
          <w:sz w:val="20"/>
        </w:rPr>
        <w:t>Düşük maliyetli sensörlerle toplanan veriler bilimsel araştırmalarda kullanılabilir mi? Veri kalitesi ve güvenilirlik açısından profesyonel ölçüm cihazlarıyla karşılaştırıldığında hangi sınırlamalar vardır?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"Çoklu Sensör Entegrasyonu ve CSV Veri Loglama Uygulaması"</w:t>
      </w:r>
    </w:p>
    <w:p>
      <w:r>
        <w:rPr>
          <w:b/>
          <w:color w:val="1B2A4A"/>
          <w:sz w:val="20"/>
        </w:rPr>
        <w:t xml:space="preserve">Hedef: </w:t>
      </w:r>
      <w:r>
        <w:rPr>
          <w:sz w:val="20"/>
        </w:rPr>
        <w:t>En az 2 sensörü entegre etme, CSV formatında veri kaydetme ve temel veri analizi yapma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Mevcut sensörleri breadboard üzerinde birleştirin ve MCP3008 kanal atamasını yapın</w:t>
            </w:r>
          </w:p>
        </w:tc>
        <w:tc>
          <w:tcPr>
            <w:tcW w:type="dxa" w:w="3213"/>
          </w:tcPr>
          <w:p>
            <w:r>
              <w:rPr>
                <w:sz w:val="18"/>
              </w:rPr>
              <w:t>5 dk</w:t>
            </w:r>
          </w:p>
        </w:tc>
      </w:tr>
      <w:tr>
        <w:tc>
          <w:tcPr>
            <w:tcW w:type="dxa" w:w="3213"/>
          </w:tcPr>
          <w:p>
            <w:r>
              <w:rPr>
                <w:sz w:val="18"/>
              </w:rPr>
              <w:t>2</w:t>
            </w:r>
          </w:p>
        </w:tc>
        <w:tc>
          <w:tcPr>
            <w:tcW w:type="dxa" w:w="3213"/>
          </w:tcPr>
          <w:p>
            <w:r>
              <w:rPr>
                <w:sz w:val="18"/>
              </w:rPr>
              <w:t>Her sensörü ayrı fonksiyonla okuyan modüler kod yazın ve test edin</w:t>
            </w:r>
          </w:p>
        </w:tc>
        <w:tc>
          <w:tcPr>
            <w:tcW w:type="dxa" w:w="3213"/>
          </w:tcPr>
          <w:p>
            <w:r>
              <w:rPr>
                <w:sz w:val="18"/>
              </w:rPr>
              <w:t>5 dk</w:t>
            </w:r>
          </w:p>
        </w:tc>
      </w:tr>
      <w:tr>
        <w:tc>
          <w:tcPr>
            <w:tcW w:type="dxa" w:w="3213"/>
          </w:tcPr>
          <w:p>
            <w:r>
              <w:rPr>
                <w:sz w:val="18"/>
              </w:rPr>
              <w:t>3</w:t>
            </w:r>
          </w:p>
        </w:tc>
        <w:tc>
          <w:tcPr>
            <w:tcW w:type="dxa" w:w="3213"/>
          </w:tcPr>
          <w:p>
            <w:r>
              <w:rPr>
                <w:sz w:val="18"/>
              </w:rPr>
              <w:t>CSV dosyasına başlık ve zaman damgalı veri kaydı yapan log sistemini kodlayın</w:t>
            </w:r>
          </w:p>
        </w:tc>
        <w:tc>
          <w:tcPr>
            <w:tcW w:type="dxa" w:w="3213"/>
          </w:tcPr>
          <w:p>
            <w:r>
              <w:rPr>
                <w:sz w:val="18"/>
              </w:rPr>
              <w:t>5 dk</w:t>
            </w:r>
          </w:p>
        </w:tc>
      </w:tr>
      <w:tr>
        <w:tc>
          <w:tcPr>
            <w:tcW w:type="dxa" w:w="3213"/>
          </w:tcPr>
          <w:p>
            <w:r>
              <w:rPr>
                <w:sz w:val="18"/>
              </w:rPr>
              <w:t>4</w:t>
            </w:r>
          </w:p>
        </w:tc>
        <w:tc>
          <w:tcPr>
            <w:tcW w:type="dxa" w:w="3213"/>
          </w:tcPr>
          <w:p>
            <w:r>
              <w:rPr>
                <w:sz w:val="18"/>
              </w:rPr>
              <w:t>10 ölçüm kaydedin ve verilerin özet istatistiklerini hesaplayan analiz kodu yazın</w:t>
            </w:r>
          </w:p>
        </w:tc>
        <w:tc>
          <w:tcPr>
            <w:tcW w:type="dxa" w:w="3213"/>
          </w:tcPr>
          <w:p>
            <w:r>
              <w:rPr>
                <w:sz w:val="18"/>
              </w:rPr>
              <w:t>5 dk</w:t>
            </w:r>
          </w:p>
        </w:tc>
      </w:tr>
    </w:tbl>
    <w:p/>
    <w:p>
      <w:r>
        <w:rPr>
          <w:b/>
          <w:color w:val="1B2A4A"/>
          <w:sz w:val="20"/>
        </w:rPr>
        <w:t xml:space="preserve">Tamamlanma Kriteri: </w:t>
      </w:r>
      <w:r>
        <w:rPr>
          <w:sz w:val="20"/>
        </w:rPr>
        <w:t>Sensörler birlikte çalışıyor, CSV dosyası oluşturulmuş, veriler zaman damgalı kaydedilmiş ve analiz yapılmış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"Çoklu Sensör İzleme İstasyonu Gösterimi"</w:t>
      </w:r>
    </w:p>
    <w:p>
      <w:r>
        <w:rPr>
          <w:b/>
          <w:color w:val="1B2A4A"/>
          <w:sz w:val="20"/>
        </w:rPr>
        <w:t xml:space="preserve">Eğitmenin Gösterdiği: </w:t>
      </w:r>
      <w:r>
        <w:rPr>
          <w:sz w:val="20"/>
        </w:rPr>
        <w:t>Nem sensörü, gaz sensörü ve sıcaklık sensörünü aynı anda çalıştırır; verilerin CSV dosyasına kaydedilişini ve anlık değerleri ekranda gösterir.</w:t>
      </w:r>
    </w:p>
    <w:p>
      <w:r>
        <w:rPr>
          <w:b/>
          <w:color w:val="1B2A4A"/>
          <w:sz w:val="20"/>
        </w:rPr>
        <w:t xml:space="preserve">Öğrencinin Tekrarladığı: </w:t>
      </w:r>
      <w:r>
        <w:rPr>
          <w:sz w:val="20"/>
        </w:rPr>
        <w:t>Eğitmeni izler, farklı sensör verilerinin aynı anda nasıl toplandığını gözlemler ve CSV dosyasının içeriğini inceler.</w:t>
      </w:r>
    </w:p>
    <w:p>
      <w:r>
        <w:rPr>
          <w:b/>
          <w:color w:val="1B2A4A"/>
          <w:sz w:val="20"/>
        </w:rPr>
        <w:t xml:space="preserve">Dikkat Noktaları: </w:t>
      </w:r>
      <w:r>
        <w:rPr>
          <w:sz w:val="20"/>
        </w:rPr>
        <w:t>Çok sayıda sensör bağlı olduğunda akım çekimine dikkat edin; gerekirse harici güç kaynağı kullanın.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İki Sensörlü Log Sistemi</w:t>
            </w:r>
          </w:p>
        </w:tc>
        <w:tc>
          <w:tcPr>
            <w:tcW w:type="dxa" w:w="3213"/>
          </w:tcPr>
          <w:p>
            <w:r>
              <w:rPr>
                <w:sz w:val="18"/>
              </w:rPr>
              <w:t>Nem ve sıcaklık sensörünü birlikte okuyarak her 10 saniyede CSV dosyasına kaydeden program yazın</w:t>
            </w:r>
          </w:p>
        </w:tc>
        <w:tc>
          <w:tcPr>
            <w:tcW w:type="dxa" w:w="3213"/>
          </w:tcPr>
          <w:p>
            <w:r>
              <w:rPr>
                <w:sz w:val="18"/>
              </w:rPr>
              <w:t>Kolay</w:t>
            </w:r>
          </w:p>
        </w:tc>
      </w:tr>
      <w:tr>
        <w:tc>
          <w:tcPr>
            <w:tcW w:type="dxa" w:w="3213"/>
          </w:tcPr>
          <w:p>
            <w:r>
              <w:rPr>
                <w:sz w:val="18"/>
              </w:rPr>
              <w:t>Alarm Entegreli Log</w:t>
            </w:r>
          </w:p>
        </w:tc>
        <w:tc>
          <w:tcPr>
            <w:tcW w:type="dxa" w:w="3213"/>
          </w:tcPr>
          <w:p>
            <w:r>
              <w:rPr>
                <w:sz w:val="18"/>
              </w:rPr>
              <w:t>Gaz sensörü eşik aşımında alarm veren ve tüm sensör verilerini CSV'ye kaydeden sistem kurun</w:t>
            </w:r>
          </w:p>
        </w:tc>
        <w:tc>
          <w:tcPr>
            <w:tcW w:type="dxa" w:w="3213"/>
          </w:tcPr>
          <w:p>
            <w:r>
              <w:rPr>
                <w:sz w:val="18"/>
              </w:rPr>
              <w:t>Orta</w:t>
            </w:r>
          </w:p>
        </w:tc>
      </w:tr>
      <w:tr>
        <w:tc>
          <w:tcPr>
            <w:tcW w:type="dxa" w:w="3213"/>
          </w:tcPr>
          <w:p>
            <w:r>
              <w:rPr>
                <w:sz w:val="18"/>
              </w:rPr>
              <w:t>Günlük Rapor Oluşturucu</w:t>
            </w:r>
          </w:p>
        </w:tc>
        <w:tc>
          <w:tcPr>
            <w:tcW w:type="dxa" w:w="3213"/>
          </w:tcPr>
          <w:p>
            <w:r>
              <w:rPr>
                <w:sz w:val="18"/>
              </w:rPr>
              <w:t>Bir günlük CSV verisini analiz ederek ortalama, min, max, alarm sayısı ve trend bilgisini içeren otomatik rapor oluşturan program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Sera İzleme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hobi serası için kapsamlı izleme sistemi kuruluyor. Gereksinimler: Toprak nemi (3 farklı bölge), hava sıcaklığı ve nemi, CO2 seviyesi (MQ-135), her saat başı fotoğraf çekimi. Tüm veriler CSV dosyasına kaydedilecek, günlük rapor oluşturulacak ve kritik eşik aşımlarında alarm verilecek. Sistem 24 saat çalışacak ve haftalık veri dosyaları oluşturulacak. Bu sistemi tasarlayın: Donanım planı, pin ataması, CSV formatı, alarm eşikleri ve rapor formatını belirleyin.</w:t>
            </w:r>
          </w:p>
        </w:tc>
      </w:tr>
    </w:tbl>
    <w:p/>
    <w:p>
      <w:r>
        <w:rPr>
          <w:b/>
          <w:color w:val="1B2A4A"/>
          <w:sz w:val="20"/>
        </w:rPr>
        <w:t xml:space="preserve">Beklenen Çıktı: </w:t>
      </w:r>
      <w:r>
        <w:rPr>
          <w:sz w:val="20"/>
        </w:rPr>
        <w:t>Sera izleme sistemi tasarım dokümanı: Donanım listesi ve bağlantı şeması, MCP3008 kanal ataması, CSV dosya formatı, alarm eşikleri tablosu, Python kod taslağı ve haftalık rapor formatı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birden fazla sensörün tek bir sistemde entegrasyonunu, CSV formatında zaman damgalı veri loglamayı, modüler kod yapısını ve toplanan verilerin temel analizini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Çoklu Sensör Entegrasyonu</w:t>
            </w:r>
          </w:p>
        </w:tc>
        <w:tc>
          <w:tcPr>
            <w:tcW w:type="dxa" w:w="4819"/>
            <w:shd w:fill="F5F5F5"/>
          </w:tcPr>
          <w:p>
            <w:r>
              <w:rPr>
                <w:b/>
                <w:color w:val="1B2A4A"/>
                <w:sz w:val="20"/>
              </w:rPr>
              <w:t xml:space="preserve">  CSV Veri Loglama</w:t>
            </w:r>
          </w:p>
        </w:tc>
      </w:tr>
      <w:tr>
        <w:tc>
          <w:tcPr>
            <w:tcW w:type="dxa" w:w="4819"/>
            <w:shd w:fill="F5F5F5"/>
          </w:tcPr>
          <w:p>
            <w:r>
              <w:rPr>
                <w:b/>
                <w:color w:val="1B2A4A"/>
                <w:sz w:val="20"/>
              </w:rPr>
              <w:t xml:space="preserve">  Zaman Damgası</w:t>
            </w:r>
          </w:p>
        </w:tc>
        <w:tc>
          <w:tcPr>
            <w:tcW w:type="dxa" w:w="4819"/>
            <w:shd w:fill="F5F5F5"/>
          </w:tcPr>
          <w:p>
            <w:r>
              <w:rPr>
                <w:b/>
                <w:color w:val="1B2A4A"/>
                <w:sz w:val="20"/>
              </w:rPr>
              <w:t xml:space="preserve">  Modüler Kod Yapısı</w:t>
            </w:r>
          </w:p>
        </w:tc>
      </w:tr>
      <w:tr>
        <w:tc>
          <w:tcPr>
            <w:tcW w:type="dxa" w:w="4819"/>
            <w:shd w:fill="F5F5F5"/>
          </w:tcPr>
          <w:p>
            <w:r>
              <w:rPr>
                <w:b/>
                <w:color w:val="1B2A4A"/>
                <w:sz w:val="20"/>
              </w:rPr>
              <w:t xml:space="preserve">  Veri Analizi</w:t>
            </w:r>
          </w:p>
        </w:tc>
        <w:tc>
          <w:tcPr>
            <w:tcW w:type="dxa" w:w="4819"/>
          </w:tcPr>
          <w:p/>
        </w:tc>
      </w:tr>
    </w:tbl>
    <w:p/>
    <w:p>
      <w:pPr>
        <w:spacing w:before="200"/>
      </w:pPr>
      <w:r>
        <w:rPr>
          <w:b/>
          <w:color w:val="757575"/>
          <w:sz w:val="24"/>
        </w:rPr>
        <w:t xml:space="preserve">  Bir Sonraki Dersle Köprü</w:t>
      </w:r>
    </w:p>
    <w:p>
      <w:r>
        <w:rPr>
          <w:sz w:val="20"/>
        </w:rPr>
        <w:t>Bir sonraki derste öğrendiğimiz tüm sensör ve aktüatör bilgilerini birleştirerek kapsamlı bir IoT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bir odanın 6 saatlik sıcaklık ve nem verilerini simüle eden (veya gerçek sensörle ölçen) bir Python programı yazın. Verileri CSV dosyasına kaydedin ve günlük rapor (ortalama, min, max, grafik taslağı) oluşturun.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Önceki derslerdeki tüm sensörleri ve MCP3008'i hazır bulundurun</w:t>
      </w:r>
    </w:p>
    <w:p>
      <w:pPr>
        <w:pStyle w:val="ListBullet"/>
      </w:pPr>
      <w:r>
        <w:rPr>
          <w:sz w:val="20"/>
        </w:rPr>
        <w:t>CSV modülü ve datetime kullanımı için örnek kodları hazırlayın</w:t>
      </w:r>
    </w:p>
    <w:p>
      <w:pPr>
        <w:pStyle w:val="ListBullet"/>
      </w:pPr>
      <w:r>
        <w:rPr>
          <w:sz w:val="20"/>
        </w:rPr>
        <w:t>Veri analizi için basit bir pandas veya sade Python örneği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Çok sayıda kablo karmaşası</w:t>
            </w:r>
          </w:p>
        </w:tc>
        <w:tc>
          <w:tcPr>
            <w:tcW w:type="dxa" w:w="4819"/>
          </w:tcPr>
          <w:p>
            <w:r>
              <w:rPr>
                <w:sz w:val="18"/>
              </w:rPr>
              <w:t>Bağlantı şemasını tahtaya çizin; renk kodlu kablolar kullanın</w:t>
            </w:r>
          </w:p>
        </w:tc>
      </w:tr>
      <w:tr>
        <w:tc>
          <w:tcPr>
            <w:tcW w:type="dxa" w:w="4819"/>
          </w:tcPr>
          <w:p>
            <w:r>
              <w:rPr>
                <w:sz w:val="18"/>
              </w:rPr>
              <w:t>CSV dosya formatı karıştırılıyor</w:t>
            </w:r>
          </w:p>
        </w:tc>
        <w:tc>
          <w:tcPr>
            <w:tcW w:type="dxa" w:w="4819"/>
          </w:tcPr>
          <w:p>
            <w:r>
              <w:rPr>
                <w:sz w:val="18"/>
              </w:rPr>
              <w:t>Başlık satırını önceden yazdırın; Excel'de açarak gösterin</w:t>
            </w:r>
          </w:p>
        </w:tc>
      </w:tr>
      <w:tr>
        <w:tc>
          <w:tcPr>
            <w:tcW w:type="dxa" w:w="4819"/>
          </w:tcPr>
          <w:p>
            <w:r>
              <w:rPr>
                <w:sz w:val="18"/>
              </w:rPr>
              <w:t>Sensör okuma hatası diğerlerini durduruyor</w:t>
            </w:r>
          </w:p>
        </w:tc>
        <w:tc>
          <w:tcPr>
            <w:tcW w:type="dxa" w:w="4819"/>
          </w:tcPr>
          <w:p>
            <w:r>
              <w:rPr>
                <w:sz w:val="18"/>
              </w:rPr>
              <w:t>Her sensör okumayı try-except ile sarın; hatalı sensörü 'N/A' olarak kaydedin</w:t>
            </w:r>
          </w:p>
        </w:tc>
      </w:tr>
    </w:tbl>
    <w:p/>
    <w:p>
      <w:r>
        <w:rPr>
          <w:b/>
          <w:color w:val="1B2A4A"/>
          <w:sz w:val="20"/>
        </w:rPr>
        <w:t xml:space="preserve">Zaman Yönetimi: </w:t>
      </w:r>
      <w:r>
        <w:rPr>
          <w:sz w:val="20"/>
        </w:rPr>
        <w:t>Sensör bağlantısı en çok zaman alır; önceki derslerden hazır bağlantıları koruyun. Bağlantıya 5 dk, koda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Sensörler hazır değilse random modülü ile rastgele sensör verisi üreterek CSV loglama ve analiz kısımları çalışılabilir.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