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45-48.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45-48.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45. Saat</w:t>
            </w:r>
          </w:p>
        </w:tc>
        <w:tc>
          <w:tcPr>
            <w:tcW w:type="dxa" w:w="3213"/>
          </w:tcPr>
          <w:p>
            <w:r>
              <w:rPr>
                <w:sz w:val="18"/>
              </w:rPr>
              <w:t>Sıcaklık ve Nem Sensörleri (DHT11/DHT22, DS18B20)</w:t>
            </w:r>
          </w:p>
        </w:tc>
        <w:tc>
          <w:tcPr>
            <w:tcW w:type="dxa" w:w="3213"/>
          </w:tcPr>
          <w:p>
            <w:r>
              <w:rPr>
                <w:sz w:val="18"/>
              </w:rPr>
              <w:t>45 dk</w:t>
            </w:r>
          </w:p>
        </w:tc>
      </w:tr>
      <w:tr>
        <w:tc>
          <w:tcPr>
            <w:tcW w:type="dxa" w:w="3213"/>
          </w:tcPr>
          <w:p>
            <w:r>
              <w:rPr>
                <w:sz w:val="18"/>
              </w:rPr>
              <w:t>46. Saat</w:t>
            </w:r>
          </w:p>
        </w:tc>
        <w:tc>
          <w:tcPr>
            <w:tcW w:type="dxa" w:w="3213"/>
          </w:tcPr>
          <w:p>
            <w:r>
              <w:rPr>
                <w:sz w:val="18"/>
              </w:rPr>
              <w:t>Ultrasonik Mesafe Sensörü (HC-SR04) ve Uygulamaları</w:t>
            </w:r>
          </w:p>
        </w:tc>
        <w:tc>
          <w:tcPr>
            <w:tcW w:type="dxa" w:w="3213"/>
          </w:tcPr>
          <w:p>
            <w:r>
              <w:rPr>
                <w:sz w:val="18"/>
              </w:rPr>
              <w:t>45 dk</w:t>
            </w:r>
          </w:p>
        </w:tc>
      </w:tr>
      <w:tr>
        <w:tc>
          <w:tcPr>
            <w:tcW w:type="dxa" w:w="3213"/>
          </w:tcPr>
          <w:p>
            <w:r>
              <w:rPr>
                <w:sz w:val="18"/>
              </w:rPr>
              <w:t>47. Saat</w:t>
            </w:r>
          </w:p>
        </w:tc>
        <w:tc>
          <w:tcPr>
            <w:tcW w:type="dxa" w:w="3213"/>
          </w:tcPr>
          <w:p>
            <w:r>
              <w:rPr>
                <w:sz w:val="18"/>
              </w:rPr>
              <w:t>Hareket Sensörü (PIR HC-SR501) ve Güvenlik Uygulamaları</w:t>
            </w:r>
          </w:p>
        </w:tc>
        <w:tc>
          <w:tcPr>
            <w:tcW w:type="dxa" w:w="3213"/>
          </w:tcPr>
          <w:p>
            <w:r>
              <w:rPr>
                <w:sz w:val="18"/>
              </w:rPr>
              <w:t>45 dk</w:t>
            </w:r>
          </w:p>
        </w:tc>
      </w:tr>
      <w:tr>
        <w:tc>
          <w:tcPr>
            <w:tcW w:type="dxa" w:w="3213"/>
          </w:tcPr>
          <w:p>
            <w:r>
              <w:rPr>
                <w:sz w:val="18"/>
              </w:rPr>
              <w:t>48. Saat</w:t>
            </w:r>
          </w:p>
        </w:tc>
        <w:tc>
          <w:tcPr>
            <w:tcW w:type="dxa" w:w="3213"/>
          </w:tcPr>
          <w:p>
            <w:r>
              <w:rPr>
                <w:sz w:val="18"/>
              </w:rPr>
              <w:t>Işık Sensörü (LDR) ve Analog-Dijital Dönüştürme (ADC - MCP3008)</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45. SAAT  ━━━</w:t>
      </w:r>
    </w:p>
    <w:p>
      <w:pPr>
        <w:jc w:val="center"/>
      </w:pPr>
      <w:r>
        <w:rPr>
          <w:color w:val="2C6FAD"/>
          <w:sz w:val="32"/>
        </w:rPr>
        <w:t>Sıcaklık ve Nem Sensörleri (DHT11/DHT22, DS18B20)</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DHT11/DHT22 sıcaklık ve nem sensörlerinin çalışma prensibini açıklar, one-wire iletişim protokolünü kavrar, Adafruit_DHT kütüphanesi ile sensör verilerini okur ve DS18B20 su geçirmez sıcaklık sensörünü kullanarak ölçüm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M4C-K1</w:t>
            </w:r>
          </w:p>
        </w:tc>
        <w:tc>
          <w:tcPr>
            <w:tcW w:type="dxa" w:w="3213"/>
          </w:tcPr>
          <w:p>
            <w:r>
              <w:rPr>
                <w:sz w:val="18"/>
              </w:rPr>
              <w:t>DHT11 ve DHT22 sensörlerinin teknik özelliklerini karşılaştırır, ölçüm aralıkları ve hassasiyet farkalarını açıklar</w:t>
            </w:r>
          </w:p>
        </w:tc>
        <w:tc>
          <w:tcPr>
            <w:tcW w:type="dxa" w:w="3213"/>
          </w:tcPr>
          <w:p>
            <w:r>
              <w:rPr>
                <w:sz w:val="18"/>
              </w:rPr>
              <w:t>Analiz</w:t>
            </w:r>
          </w:p>
        </w:tc>
      </w:tr>
      <w:tr>
        <w:tc>
          <w:tcPr>
            <w:tcW w:type="dxa" w:w="3213"/>
          </w:tcPr>
          <w:p>
            <w:r>
              <w:rPr>
                <w:sz w:val="18"/>
              </w:rPr>
              <w:t>M4C-K2</w:t>
            </w:r>
          </w:p>
        </w:tc>
        <w:tc>
          <w:tcPr>
            <w:tcW w:type="dxa" w:w="3213"/>
          </w:tcPr>
          <w:p>
            <w:r>
              <w:rPr>
                <w:sz w:val="18"/>
              </w:rPr>
              <w:t>One-wire iletişim protokolünü açıklar ve Adafruit_DHT kütüphanesi ile Python'da sıcaklık/nem verisi okur</w:t>
            </w:r>
          </w:p>
        </w:tc>
        <w:tc>
          <w:tcPr>
            <w:tcW w:type="dxa" w:w="3213"/>
          </w:tcPr>
          <w:p>
            <w:r>
              <w:rPr>
                <w:sz w:val="18"/>
              </w:rPr>
              <w:t>Uygulama</w:t>
            </w:r>
          </w:p>
        </w:tc>
      </w:tr>
      <w:tr>
        <w:tc>
          <w:tcPr>
            <w:tcW w:type="dxa" w:w="3213"/>
          </w:tcPr>
          <w:p>
            <w:r>
              <w:rPr>
                <w:sz w:val="18"/>
              </w:rPr>
              <w:t>M4C-K3</w:t>
            </w:r>
          </w:p>
        </w:tc>
        <w:tc>
          <w:tcPr>
            <w:tcW w:type="dxa" w:w="3213"/>
          </w:tcPr>
          <w:p>
            <w:r>
              <w:rPr>
                <w:sz w:val="18"/>
              </w:rPr>
              <w:t>DS18B20 su geçirmez sıcaklık sensörünü Raspberry Pi'ye bağlar ve sıcaklık ölçüm uygulaması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pin yapısı, breadboard kullanımı ve temel Python programlama (Modül 4 önceki dersler)</w:t>
      </w:r>
    </w:p>
    <w:p>
      <w:pPr>
        <w:spacing w:before="200"/>
      </w:pPr>
      <w:r>
        <w:rPr>
          <w:b/>
          <w:color w:val="757575"/>
          <w:sz w:val="24"/>
        </w:rPr>
        <w:t xml:space="preserve">  Öğrencinin Bilmesi Gerekenler</w:t>
      </w:r>
    </w:p>
    <w:p>
      <w:pPr>
        <w:pStyle w:val="ListBullet"/>
      </w:pPr>
      <w:r>
        <w:rPr>
          <w:sz w:val="20"/>
        </w:rPr>
        <w:t>Raspberry Pi GPIO pin numaralandırma sistemi (BCM ve BOARD)</w:t>
      </w:r>
    </w:p>
    <w:p>
      <w:pPr>
        <w:pStyle w:val="ListBullet"/>
      </w:pPr>
      <w:r>
        <w:rPr>
          <w:sz w:val="20"/>
        </w:rPr>
        <w:t>Temel elektrik kavramları (direnç, pull-up resistor)</w:t>
      </w:r>
    </w:p>
    <w:p>
      <w:pPr>
        <w:pStyle w:val="ListBullet"/>
      </w:pPr>
      <w:r>
        <w:rPr>
          <w:sz w:val="20"/>
        </w:rPr>
        <w:t>Python'da kütüphane kurulumu ve import işlemi</w:t>
      </w:r>
    </w:p>
    <w:p>
      <w:pPr>
        <w:spacing w:before="200"/>
      </w:pPr>
      <w:r>
        <w:rPr>
          <w:b/>
          <w:color w:val="757575"/>
          <w:sz w:val="24"/>
        </w:rPr>
        <w:t xml:space="preserve">  Olası Kavram Yanılgıları</w:t>
      </w:r>
    </w:p>
    <w:p>
      <w:pPr>
        <w:pStyle w:val="ListBullet"/>
      </w:pPr>
      <w:r>
        <w:rPr>
          <w:sz w:val="20"/>
        </w:rPr>
        <w:t>DHT11 ve DHT22 aynı sensördür sadece model numaraları farklıdır - aslında ölçüm aralıkları ve hassasiyetleri önemli ölçüde farklıdır</w:t>
      </w:r>
    </w:p>
    <w:p>
      <w:pPr>
        <w:pStyle w:val="ListBullet"/>
      </w:pPr>
      <w:r>
        <w:rPr>
          <w:sz w:val="20"/>
        </w:rPr>
        <w:t>Sıcaklık sensörleri her saniye okunabilir - DHT serisi sensörler minimum 2 saniye aralıkla okunmalıdır aksi halde hatalı değerler döner</w:t>
      </w:r>
    </w:p>
    <w:p>
      <w:pPr>
        <w:spacing w:before="200"/>
      </w:pPr>
      <w:r>
        <w:rPr>
          <w:b/>
          <w:color w:val="757575"/>
          <w:sz w:val="24"/>
        </w:rPr>
        <w:t xml:space="preserve">  Hazırlık Materyalleri</w:t>
      </w:r>
    </w:p>
    <w:p>
      <w:pPr>
        <w:pStyle w:val="ListBullet"/>
      </w:pPr>
      <w:r>
        <w:rPr>
          <w:sz w:val="20"/>
        </w:rPr>
        <w:t>Raspberry Pi ve breadboard seti</w:t>
      </w:r>
    </w:p>
    <w:p>
      <w:pPr>
        <w:pStyle w:val="ListBullet"/>
      </w:pPr>
      <w:r>
        <w:rPr>
          <w:sz w:val="20"/>
        </w:rPr>
        <w:t>DHT11 ve DHT22 sensörleri</w:t>
      </w:r>
    </w:p>
    <w:p>
      <w:pPr>
        <w:pStyle w:val="ListBullet"/>
      </w:pPr>
      <w:r>
        <w:rPr>
          <w:sz w:val="20"/>
        </w:rPr>
        <w:t>DS18B20 su geçirmez sıcaklık sensörü</w:t>
      </w:r>
    </w:p>
    <w:p>
      <w:pPr>
        <w:pStyle w:val="ListBullet"/>
      </w:pPr>
      <w:r>
        <w:rPr>
          <w:sz w:val="20"/>
        </w:rPr>
        <w:t>4.7K ohm direnç, jumper kablolar</w:t>
      </w:r>
    </w:p>
    <w:p>
      <w:pPr>
        <w:pStyle w:val="ListBullet"/>
      </w:pPr>
      <w:r>
        <w:rPr>
          <w:sz w:val="20"/>
        </w:rPr>
        <w:t>Bilgisayar ve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Evinizde klima veya kalorifer otomatik olarak sıcaklığı ayarlar. Peki bu cihazlar ortam sıcaklığını nasıl ölçer? Akıllı sera sistemlerinde bitkiler için nem ve sıcaklık nasıl kontrol edilir? İşte DHT11, DHT22 ve DS18B20 gibi sensörler tam da bu işi yapar: Ortam koşullarını ölçerek dijital sistemlere veri sağlar.</w:t>
      </w:r>
    </w:p>
    <w:p>
      <w:r>
        <w:rPr>
          <w:b/>
          <w:color w:val="1B2A4A"/>
          <w:sz w:val="20"/>
        </w:rPr>
        <w:t xml:space="preserve">Günlük Hayat Bağlantısı: </w:t>
      </w:r>
      <w:r>
        <w:rPr>
          <w:sz w:val="20"/>
        </w:rPr>
        <w:t>Klima termostatı gibi DHT sensörleri de ortam sıcaklığı ve nemini ölçer. Raspberry Pi ile bu verileri okuyarak akıllı ev, sera otomasyonu veya hava durumu istasyonu gibi projeler geliştirebiliriz.</w:t>
      </w:r>
    </w:p>
    <w:p>
      <w:pPr>
        <w:spacing w:before="200"/>
      </w:pPr>
      <w:r>
        <w:rPr>
          <w:b/>
          <w:color w:val="2C6FAD"/>
          <w:sz w:val="24"/>
        </w:rPr>
        <w:t xml:space="preserve">  Ön Bilgi Yoklama Soruları</w:t>
      </w:r>
    </w:p>
    <w:p>
      <w:r>
        <w:rPr>
          <w:b/>
          <w:color w:val="2C6FAD"/>
          <w:sz w:val="20"/>
        </w:rPr>
        <w:t xml:space="preserve">  1. </w:t>
      </w:r>
      <w:r>
        <w:rPr>
          <w:sz w:val="20"/>
        </w:rPr>
        <w:t>Kursiyerlerden Raspberry Pi'nin GPIO pinleri üzerinden bir sensöre nasıl güç verilebileceğini ve veri okunabileceğini açıklamaları istenir.</w:t>
      </w:r>
    </w:p>
    <w:p>
      <w:pPr>
        <w:spacing w:before="200"/>
      </w:pPr>
      <w:r>
        <w:rPr>
          <w:b/>
          <w:color w:val="2C6FAD"/>
          <w:sz w:val="24"/>
        </w:rPr>
        <w:t xml:space="preserve">  Motivasyon Etkinliği: "Akıllı Sera Senaryosu"</w:t>
      </w:r>
    </w:p>
    <w:p>
      <w:r>
        <w:rPr>
          <w:b/>
          <w:color w:val="1B2A4A"/>
          <w:sz w:val="20"/>
        </w:rPr>
        <w:t xml:space="preserve">Açıklama: </w:t>
      </w:r>
      <w:r>
        <w:rPr>
          <w:sz w:val="20"/>
        </w:rPr>
        <w:t>Kursiyerler bir seranın sıcaklık ve nem koşullarını izlemek için hangi sensörlerin kullanılabileceğini ve bu verilerin nasıl değerlendirileceğini tartışıyor.</w:t>
      </w:r>
    </w:p>
    <w:p>
      <w:r>
        <w:rPr>
          <w:b/>
          <w:color w:val="1B2A4A"/>
          <w:sz w:val="20"/>
        </w:rPr>
        <w:t xml:space="preserve">Yönerge: </w:t>
      </w:r>
      <w:r>
        <w:rPr>
          <w:sz w:val="20"/>
        </w:rPr>
        <w:t>Eğitmen tahtaya bir sera çizer ve içinde farklı bitkiler gösterir. Kursiyerlerden her bitkinin ideal sıcaklık ve nem aralığını araştırmaları ve bu değerleri ölçmek için hangi sensörlerin uygun olacağını tartışmaları istenir. Ardından sensör seçim kriterleri (hassasiyet, maliyet, dayanıklılık) değerlendirilir.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çiftçi serasındaki sıcaklık ve nemi uzaktan izlemek istiyor. Sera içinde sıcaklık 15-35 derece arasında, nem %60-80 arasında tutulmalı. Eşik değerler aşıldığında otomatik uyarı gelmeli. Bu sistemi Raspberry Pi ve sensörlerle nasıl tasarlarsınız? Hangi sensörü seçersiniz ve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"DHT Sensör Ailesi Keşfi ve Karşılaştırma"</w:t>
      </w:r>
    </w:p>
    <w:p>
      <w:r>
        <w:rPr>
          <w:b/>
          <w:color w:val="1B2A4A"/>
          <w:sz w:val="20"/>
        </w:rPr>
        <w:t xml:space="preserve">Türü: </w:t>
      </w:r>
      <w:r>
        <w:rPr>
          <w:sz w:val="20"/>
        </w:rPr>
        <w:t>Grup çalışması ve uygulamalı deneyim</w:t>
      </w:r>
    </w:p>
    <w:p>
      <w:r>
        <w:rPr>
          <w:b/>
          <w:color w:val="1B2A4A"/>
          <w:sz w:val="20"/>
        </w:rPr>
        <w:t xml:space="preserve">Amacı: </w:t>
      </w:r>
      <w:r>
        <w:rPr>
          <w:sz w:val="20"/>
        </w:rPr>
        <w:t>DHT11, DHT22 ve DS18B20 sensörlerinin özelliklerini keşfetme ve karşılaştırma</w:t>
      </w:r>
    </w:p>
    <w:p>
      <w:r>
        <w:rPr>
          <w:b/>
          <w:color w:val="1B2A4A"/>
          <w:sz w:val="20"/>
        </w:rPr>
        <w:t xml:space="preserve">Malzemeler: </w:t>
      </w:r>
      <w:r>
        <w:rPr>
          <w:sz w:val="20"/>
        </w:rPr>
        <w:t>DHT11, DHT22, DS18B20 sensörleri, Raspberry Pi, breadboard, jumper kablolar, 4.7K ohm direnç, multimetre</w:t>
      </w:r>
    </w:p>
    <w:p>
      <w:pPr>
        <w:spacing w:before="200"/>
      </w:pPr>
      <w:r>
        <w:rPr>
          <w:b/>
          <w:color w:val="007A7A"/>
          <w:sz w:val="24"/>
        </w:rPr>
        <w:t xml:space="preserve">  Yönerge Adımları</w:t>
      </w:r>
    </w:p>
    <w:p>
      <w:r>
        <w:rPr>
          <w:b/>
          <w:color w:val="007A7A"/>
          <w:sz w:val="20"/>
        </w:rPr>
        <w:t xml:space="preserve">  1. </w:t>
      </w:r>
      <w:r>
        <w:rPr>
          <w:sz w:val="20"/>
        </w:rPr>
        <w:t>DHT11 ve DHT22 sensörlerinin datasheet'lerini inceleyin: Ölçüm aralığı, hassasiyet, çalışma voltajı ve iletişim protokolünü karşılaştırın</w:t>
      </w:r>
    </w:p>
    <w:p>
      <w:r>
        <w:rPr>
          <w:b/>
          <w:color w:val="007A7A"/>
          <w:sz w:val="20"/>
        </w:rPr>
        <w:t xml:space="preserve">  2. </w:t>
      </w:r>
      <w:r>
        <w:rPr>
          <w:sz w:val="20"/>
        </w:rPr>
        <w:t>DS18B20 sensörünün su geçirmez yapısını ve 1-Wire protokolünü araştırın, kullanım senaryolarını belirleyin</w:t>
      </w:r>
    </w:p>
    <w:p>
      <w:r>
        <w:rPr>
          <w:b/>
          <w:color w:val="007A7A"/>
          <w:sz w:val="20"/>
        </w:rPr>
        <w:t xml:space="preserve">  3. </w:t>
      </w:r>
      <w:r>
        <w:rPr>
          <w:sz w:val="20"/>
        </w:rPr>
        <w:t>Her üç sensörün pin yapılarını inceleyin ve Raspberry Pi'ye bağlantı şemalarını çizin</w:t>
      </w:r>
    </w:p>
    <w:p>
      <w:r>
        <w:rPr>
          <w:b/>
          <w:color w:val="007A7A"/>
          <w:sz w:val="20"/>
        </w:rPr>
        <w:t xml:space="preserve">  4. </w:t>
      </w:r>
      <w:r>
        <w:rPr>
          <w:sz w:val="20"/>
        </w:rPr>
        <w:t>One-wire iletişim protokolünün çalışma prensibini araştırın ve veri iletim sürecini adım adım açıklayın</w:t>
      </w:r>
    </w:p>
    <w:p>
      <w:r>
        <w:rPr>
          <w:b/>
          <w:color w:val="1B2A4A"/>
          <w:sz w:val="20"/>
        </w:rPr>
        <w:t xml:space="preserve">Öğrenci Rolü: </w:t>
      </w:r>
      <w:r>
        <w:rPr>
          <w:sz w:val="20"/>
        </w:rPr>
        <w:t>Gruplar halinde sensör datasheet'lerini inceler, karşılaştırma tablosu oluşturur ve bağlantı şemalarını çizer.</w:t>
      </w:r>
    </w:p>
    <w:p>
      <w:r>
        <w:rPr>
          <w:b/>
          <w:color w:val="1B2A4A"/>
          <w:sz w:val="20"/>
        </w:rPr>
        <w:t xml:space="preserve">Öğretmen Rolü: </w:t>
      </w:r>
      <w:r>
        <w:rPr>
          <w:sz w:val="20"/>
        </w:rPr>
        <w:t>Sensörlerin iç yapısını, one-wire protokolünün çalışma mantığını ve pratik kullanım farklılıklarını açıklar.</w:t>
      </w:r>
    </w:p>
    <w:p>
      <w:r>
        <w:rPr>
          <w:b/>
          <w:color w:val="1B2A4A"/>
          <w:sz w:val="20"/>
        </w:rPr>
        <w:t xml:space="preserve">Beklenen Ürün: </w:t>
      </w:r>
      <w:r>
        <w:rPr>
          <w:sz w:val="20"/>
        </w:rPr>
        <w:t>DHT11/DHT22/DS18B20 karşılaştırma tablosu, bağlantı şemaları ve one-wire protokol analiz raporu</w:t>
      </w:r>
    </w:p>
    <w:p>
      <w:pPr>
        <w:spacing w:before="200"/>
      </w:pPr>
      <w:r>
        <w:rPr>
          <w:b/>
          <w:color w:val="007A7A"/>
          <w:sz w:val="24"/>
        </w:rPr>
        <w:t xml:space="preserve">  Araştırma Soruları</w:t>
      </w:r>
    </w:p>
    <w:p>
      <w:r>
        <w:rPr>
          <w:b/>
          <w:color w:val="007A7A"/>
          <w:sz w:val="20"/>
        </w:rPr>
        <w:t xml:space="preserve">  1. </w:t>
      </w:r>
      <w:r>
        <w:rPr>
          <w:sz w:val="20"/>
        </w:rPr>
        <w:t>One-wire protokolü nedir, tek bir veri hattı üzerinden nasıl çift yönlü iletişim sağlanır ve pull-up direncinin rolü nedir?</w:t>
      </w:r>
    </w:p>
    <w:p>
      <w:r>
        <w:rPr>
          <w:b/>
          <w:color w:val="1B2A4A"/>
          <w:sz w:val="20"/>
        </w:rPr>
        <w:t xml:space="preserve">Grupla Çalışma Kuralları: </w:t>
      </w:r>
      <w:r>
        <w:rPr>
          <w:sz w:val="20"/>
        </w:rPr>
        <w:t>Her grup en az 3 sensörü karşılaştırmalı ve en az 2 farklı uygulama senaryosu önermelidir.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DHT11/DHT22</w:t>
            </w:r>
          </w:p>
        </w:tc>
        <w:tc>
          <w:tcPr>
            <w:tcW w:type="dxa" w:w="2409"/>
          </w:tcPr>
          <w:p>
            <w:r>
              <w:rPr>
                <w:sz w:val="18"/>
              </w:rPr>
              <w:t>Dijital sıcaklık ve nem sensörleri; DHT11 düşük maliyetli (0-50 derece, %20-80 nem, hassasiyet +/-2 derece), DHT22 daha hassas (-40 ila 80 derece, %0-100 nem, hassasiyet +/-0.5 derece)</w:t>
            </w:r>
          </w:p>
        </w:tc>
        <w:tc>
          <w:tcPr>
            <w:tcW w:type="dxa" w:w="2409"/>
          </w:tcPr>
          <w:p>
            <w:r>
              <w:rPr>
                <w:sz w:val="18"/>
              </w:rPr>
              <w:t>One-wire dijital çıkış, 3-pin (VCC, DATA, GND), pull-up direnç, 2 sn okuma aralığı</w:t>
            </w:r>
          </w:p>
        </w:tc>
        <w:tc>
          <w:tcPr>
            <w:tcW w:type="dxa" w:w="2409"/>
          </w:tcPr>
          <w:p>
            <w:r>
              <w:rPr>
                <w:sz w:val="18"/>
              </w:rPr>
              <w:t>import Adafruit_DHT / sensor = Adafruit_DHT.DHT22 / pin = 4 / nem, sicaklik = Adafruit_DHT.read_retry(sensor, pin) / print(f'Sicaklik: {sicaklik:.1f} C, Nem: {nem:.1f}%')</w:t>
            </w:r>
          </w:p>
        </w:tc>
      </w:tr>
      <w:tr>
        <w:tc>
          <w:tcPr>
            <w:tcW w:type="dxa" w:w="2409"/>
          </w:tcPr>
          <w:p>
            <w:r>
              <w:rPr>
                <w:sz w:val="18"/>
              </w:rPr>
              <w:t>DS18B20</w:t>
            </w:r>
          </w:p>
        </w:tc>
        <w:tc>
          <w:tcPr>
            <w:tcW w:type="dxa" w:w="2409"/>
          </w:tcPr>
          <w:p>
            <w:r>
              <w:rPr>
                <w:sz w:val="18"/>
              </w:rPr>
              <w:t>Su geçirmez dijital sıcaklık sensörü; -55 ila +125 derece ölçüm aralığı, +/-0.5 derece hassasiyet, 1-Wire protokolü ile iletişim, aynı hatta birden fazla sensör bağlanabilir</w:t>
            </w:r>
          </w:p>
        </w:tc>
        <w:tc>
          <w:tcPr>
            <w:tcW w:type="dxa" w:w="2409"/>
          </w:tcPr>
          <w:p>
            <w:r>
              <w:rPr>
                <w:sz w:val="18"/>
              </w:rPr>
              <w:t>1-Wire protokolü, 64-bit benzersiz adres, parasite power modu, 4.7K pull-up direnç</w:t>
            </w:r>
          </w:p>
        </w:tc>
        <w:tc>
          <w:tcPr>
            <w:tcW w:type="dxa" w:w="2409"/>
          </w:tcPr>
          <w:p>
            <w:r>
              <w:rPr>
                <w:sz w:val="18"/>
              </w:rPr>
              <w:t>Raspberry Pi'de 1-Wire aktifleştirme: /boot/config.txt dosyasına dtoverlay=w1-gpio ekle. Sensör verisi /sys/bus/w1/devices/ dizininden okunur. Her sensörün benzersiz ID'si vardır (28-xxxx formatında)</w:t>
            </w:r>
          </w:p>
        </w:tc>
      </w:tr>
      <w:tr>
        <w:tc>
          <w:tcPr>
            <w:tcW w:type="dxa" w:w="2409"/>
          </w:tcPr>
          <w:p>
            <w:r>
              <w:rPr>
                <w:sz w:val="18"/>
              </w:rPr>
              <w:t>One-Wire Protokolü</w:t>
            </w:r>
          </w:p>
        </w:tc>
        <w:tc>
          <w:tcPr>
            <w:tcW w:type="dxa" w:w="2409"/>
          </w:tcPr>
          <w:p>
            <w:r>
              <w:rPr>
                <w:sz w:val="18"/>
              </w:rPr>
              <w:t>Tek bir veri hattı üzerinden çift yönlü dijital iletişim sağlayan seri iletişim protokolü; Dallas Semiconductor tarafından geliştirilmiştir</w:t>
            </w:r>
          </w:p>
        </w:tc>
        <w:tc>
          <w:tcPr>
            <w:tcW w:type="dxa" w:w="2409"/>
          </w:tcPr>
          <w:p>
            <w:r>
              <w:rPr>
                <w:sz w:val="18"/>
              </w:rPr>
              <w:t>Tek veri hattı + GND, pull-up direnç, master-slave mimarisi, her cihazın 64-bit benzersiz adresi</w:t>
            </w:r>
          </w:p>
        </w:tc>
        <w:tc>
          <w:tcPr>
            <w:tcW w:type="dxa" w:w="2409"/>
          </w:tcPr>
          <w:p>
            <w:r>
              <w:rPr>
                <w:sz w:val="18"/>
              </w:rPr>
              <w:t>One-wire'da iletişim zamanlama tabanlıdır: Master hattı LOW çekerek iletişimi başlatır. '0' bit için hat 60-120 us LOW tutulur, '1' bit için 1-15 us LOW tutulup bırakılır. Slave cihaz hattı okuyarak veriyi alır</w:t>
            </w:r>
          </w:p>
        </w:tc>
      </w:tr>
      <w:tr>
        <w:tc>
          <w:tcPr>
            <w:tcW w:type="dxa" w:w="2409"/>
          </w:tcPr>
          <w:p>
            <w:r>
              <w:rPr>
                <w:sz w:val="18"/>
              </w:rPr>
              <w:t>Adafruit_DHT Kütüphanesi</w:t>
            </w:r>
          </w:p>
        </w:tc>
        <w:tc>
          <w:tcPr>
            <w:tcW w:type="dxa" w:w="2409"/>
          </w:tcPr>
          <w:p>
            <w:r>
              <w:rPr>
                <w:sz w:val="18"/>
              </w:rPr>
              <w:t>DHT serisi sensörleri Python ile okumak için geliştirilmiş Adafruit kütüphanesi; otomatik yeniden deneme, hata yönetimi ve kalibrasyon desteği sunar</w:t>
            </w:r>
          </w:p>
        </w:tc>
        <w:tc>
          <w:tcPr>
            <w:tcW w:type="dxa" w:w="2409"/>
          </w:tcPr>
          <w:p>
            <w:r>
              <w:rPr>
                <w:sz w:val="18"/>
              </w:rPr>
              <w:t>pip install Adafruit_DHT, read_retry() fonksiyonu, DHT11/DHT22 sensör seçimi, GPIO pin belirtme</w:t>
            </w:r>
          </w:p>
        </w:tc>
        <w:tc>
          <w:tcPr>
            <w:tcW w:type="dxa" w:w="2409"/>
          </w:tcPr>
          <w:p>
            <w:r>
              <w:rPr>
                <w:sz w:val="18"/>
              </w:rPr>
              <w:t>Kurulum: pip install Adafruit_DHT / Kullanım: read_retry(sensor, pin) fonksiyonu 15 kez okuma dener ve başarılı sonucu döner. Başarısız olursa None döner, bu yüzden if nem is not None kontrolü yapılmalıdır</w:t>
            </w:r>
          </w:p>
        </w:tc>
      </w:tr>
    </w:tbl>
    <w:p/>
    <w:p>
      <w:pPr>
        <w:spacing w:before="200"/>
      </w:pPr>
      <w:r>
        <w:rPr>
          <w:b/>
          <w:color w:val="E65C00"/>
          <w:sz w:val="24"/>
        </w:rPr>
        <w:t xml:space="preserve">  Konu Anlatımı</w:t>
      </w:r>
    </w:p>
    <w:p>
      <w:r>
        <w:rPr>
          <w:sz w:val="20"/>
        </w:rPr>
        <w:t>DHT11 ve DHT22 Sensörleri: DHT (Digital Humidity and Temperature) serisi sensörler, ortam sıcaklığı ve nemini ölçen dijital çıkışlı sensörlerdir. DHT11: Ekonomik seçenek. Sıcaklık: 0-50 derece (+/-2 derece hassasiyet). Nem: %20-80 (+/-5% hassasiyet). Okuma aralığı: En az 1 saniye. Maliyet: Düşük. DHT22 (AM2302): Profesyonel seçenek. Sıcaklık: -40 ila 80 derece (+/-0.5 derece hassasiyet). Nem: %0-100 (+/-2% hassasiyet). Okuma aralığı: En az 2 saniye. Maliyet: DHT11'in yaklaşık 2 katı. Her iki sensör de 3 pine sahiptir: VCC (3.3V veya 5V), DATA ve GND. DATA pini ile VCC arasına 4.7K-10K ohm pull-up direnç bağlanmalıdır.</w:t>
      </w:r>
    </w:p>
    <w:p>
      <w:r>
        <w:rPr>
          <w:sz w:val="20"/>
        </w:rPr>
        <w:t>DS18B20 Su Geçirmez Sıcaklık Sensörü: DS18B20, Dallas Semiconductor tarafından geliştirilen dijital sıcaklık sensörüdür. Avantajları: Su geçirmez kılıf (probe tipi), geniş ölçüm aralığı (-55 ila +125 derece), +/-0.5 derece hassasiyet, 1-Wire protokolü sayesinde tek veri hattına birden fazla sensör bağlanabilir. Raspberry Pi yapılandırması: 1) /boot/config.txt dosyasına 'dtoverlay=w1-gpio' satırını ekleyin. 2) Raspberry Pi'yi yeniden başlatın. 3) Sensör verileri /sys/bus/w1/devices/28-xxxx/w1_slave dosyasından okunur. 4) Dosya içeriğinde 't=25000' gibi değer bulunur, bu 25.0 derece anlamına gelir (değer/1000). Python ile okuma: Dosyayı açıp 't=' satırını parse ederek sıcaklık değeri elde edilir.</w:t>
      </w:r>
    </w:p>
    <w:p>
      <w:r>
        <w:rPr>
          <w:sz w:val="20"/>
        </w:rPr>
        <w:t>One-Wire İletişim Protokolü: One-wire, tek bir veri hattı üzerinden çift yönlü iletişim sağlayan seri protokoldür. Temel özellikleri: 1) Tek veri hattı + GND yeterlidir (parasite power modunda VCC bile gerekmez). 2) Her cihazın 64-bit benzersiz ROM kodu vardır, bu sayede aynı hatta onlarca cihaz bağlanabilir. 3) Master-slave mimarisi: Raspberry Pi master, sensörler slave'dir. 4) Pull-up direnç (4.7K ohm) gereklidir: Hat boşta HIGH durumda olmalıdır. İletişim süreci: Master hattı 480 us LOW çekerek reset pulse gönderir. Slave cihaz 60-240 us LOW çekerek presence pulse ile yanıt verir. Ardından bit bit veri transferi gerçekleşir. Zamanlama kritiktir, bu nedenle kernel driver kullanılır.</w:t>
      </w:r>
    </w:p>
    <w:p>
      <w:r>
        <w:rPr>
          <w:sz w:val="20"/>
        </w:rPr>
        <w:t>Python ile Sensör Programlama: DHT sensörü okuma: import Adafruit_DHT / sensor = Adafruit_DHT.DHT22 / pin = 4 / nem, sicaklik = Adafruit_DHT.read_retry(sensor, pin) / if nem is not None and sicaklik is not None: print(f'Sicaklik={sicaklik:.1f}C Nem={nem:.1f}%'). DS18B20 okuma fonksiyonu: def ds18b20_oku(device_file): with open(device_file, 'r') as f: lines = f.readlines() / while lines[0].strip()[-3:] != 'YES': time.sleep(0.2); lines = f.readlines() / pos = lines[1].find('t=') / if pos != -1: temp = float(lines[1][pos+2:]) / 1000.0; return temp. Sürekli ölçüm: while True ile döngüde her 2 saniyede bir okuma yapılarak sıcaklık ve nem değerleri izlenebilir. Veri loglama: CSV dosyasına tarih, saat, sıcaklık ve nem kayıtları yazılabilir.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DHT22 ile sıcaklık ve nem ölçümü</w:t>
            </w:r>
          </w:p>
        </w:tc>
        <w:tc>
          <w:tcPr>
            <w:tcW w:type="dxa" w:w="3213"/>
          </w:tcPr>
          <w:p>
            <w:r>
              <w:rPr>
                <w:sz w:val="18"/>
              </w:rPr>
              <w:t>Devre: DHT22 VCC &gt; 3.3V, DATA &gt; GPIO4 (4.7K pull-up ile 3.3V'a bağlı), GND &gt; GND. Kod: import Adafruit_DHT, time / sensor = Adafruit_DHT.DHT22 / while True: nem, sicaklik = Adafruit_DHT.read_retry(sensor, 4) / if nem is not None: print(f'Sicaklik: {sicaklik:.1f}C | Nem: {nem:.1f}%') / else: print('Okuma hatasi!') / time.sleep(2). Sonuç: Terminal ekranında 2 saniyede bir sıcaklık ve nem değerleri güncellenir.</w:t>
            </w:r>
          </w:p>
        </w:tc>
        <w:tc>
          <w:tcPr>
            <w:tcW w:type="dxa" w:w="3213"/>
          </w:tcPr>
          <w:p>
            <w:r>
              <w:rPr>
                <w:sz w:val="18"/>
              </w:rPr>
              <w:t>Ev termostatı gibi DHT22 de ortam koşullarını sürekli izler ve dijital değerler üretir</w:t>
            </w:r>
          </w:p>
        </w:tc>
      </w:tr>
      <w:tr>
        <w:tc>
          <w:tcPr>
            <w:tcW w:type="dxa" w:w="3213"/>
          </w:tcPr>
          <w:p>
            <w:r>
              <w:rPr>
                <w:sz w:val="18"/>
              </w:rPr>
              <w:t>DS18B20 ile su sıcaklığı ölçümü</w:t>
            </w:r>
          </w:p>
        </w:tc>
        <w:tc>
          <w:tcPr>
            <w:tcW w:type="dxa" w:w="3213"/>
          </w:tcPr>
          <w:p>
            <w:r>
              <w:rPr>
                <w:sz w:val="18"/>
              </w:rPr>
              <w:t>Devre: DS18B20 kırmızı kablo &gt; 3.3V, sarı kablo &gt; GPIO4 (4.7K pull-up), siyah kablo &gt; GND. config.txt: dtoverlay=w1-gpio. Sensör ID: ls /sys/bus/w1/devices/ &gt; 28-0417c29abeff. Kod: device_file = '/sys/bus/w1/devices/28-0417c29abeff/w1_slave' / sicaklik = ds18b20_oku(device_file) / print(f'Su sicakligi: {sicaklik:.1f}C'). Uygulama: Akvaryum su sıcaklığını izleme, eşik değer aşıldığında uyarı verme.</w:t>
            </w:r>
          </w:p>
        </w:tc>
        <w:tc>
          <w:tcPr>
            <w:tcW w:type="dxa" w:w="3213"/>
          </w:tcPr>
          <w:p>
            <w:r>
              <w:rPr>
                <w:sz w:val="18"/>
              </w:rPr>
              <w:t>Akvaryum termometresi gibi DS18B20 de suyun içinde kalarak sürekli sıcaklık ölçümü yapar</w:t>
            </w:r>
          </w:p>
        </w:tc>
      </w:tr>
      <w:tr>
        <w:tc>
          <w:tcPr>
            <w:tcW w:type="dxa" w:w="3213"/>
          </w:tcPr>
          <w:p>
            <w:r>
              <w:rPr>
                <w:sz w:val="18"/>
              </w:rPr>
              <w:t>Çoklu sensör ile sera izleme sistemi</w:t>
            </w:r>
          </w:p>
        </w:tc>
        <w:tc>
          <w:tcPr>
            <w:tcW w:type="dxa" w:w="3213"/>
          </w:tcPr>
          <w:p>
            <w:r>
              <w:rPr>
                <w:sz w:val="18"/>
              </w:rPr>
              <w:t>3 farklı noktaya DHT22 ve toprağa DS18B20 yerleştirilir. Python programı her 5 dakikada bir tüm sensörleri okur ve CSV dosyasına kaydeder. Eşik değerler: Sıcaklık &lt; 15 veya &gt; 35 derece, Nem &lt; 60% veya &gt; 80% ise uyarı mesajı oluşturulur. Genişletme: MQTT ile verileri bulut platformuna gönderme, Grafana ile görselleştirme.</w:t>
            </w:r>
          </w:p>
        </w:tc>
        <w:tc>
          <w:tcPr>
            <w:tcW w:type="dxa" w:w="3213"/>
          </w:tcPr>
          <w:p>
            <w:r>
              <w:rPr>
                <w:sz w:val="18"/>
              </w:rPr>
              <w:t>Sera otomasyonu gibi çoklu sensör sistemi farklı noktalardan veri toplayarak genel bir ortam profili çıkarır</w:t>
            </w:r>
          </w:p>
        </w:tc>
      </w:tr>
    </w:tbl>
    <w:p/>
    <w:p>
      <w:pPr>
        <w:spacing w:before="200"/>
      </w:pPr>
      <w:r>
        <w:rPr>
          <w:b/>
          <w:color w:val="E65C00"/>
          <w:sz w:val="24"/>
        </w:rPr>
        <w:t xml:space="preserve">  Görseller ve Tablolar</w:t>
      </w:r>
    </w:p>
    <w:p>
      <w:pPr>
        <w:pStyle w:val="ListBullet"/>
      </w:pPr>
      <w:r>
        <w:rPr>
          <w:sz w:val="20"/>
        </w:rPr>
        <w:t>DHT11/DHT22/DS18B20 pin diyagramları ve Raspberry Pi bağlantı şeması</w:t>
      </w:r>
    </w:p>
    <w:p>
      <w:pPr>
        <w:pStyle w:val="ListBullet"/>
      </w:pPr>
      <w:r>
        <w:rPr>
          <w:sz w:val="20"/>
        </w:rPr>
        <w:t>One-wire protokolü zamanlama diyagramı (reset pulse, presence pulse, bit transfer)</w:t>
      </w:r>
    </w:p>
    <w:p>
      <w:pPr>
        <w:spacing w:before="200"/>
      </w:pPr>
      <w:r>
        <w:rPr>
          <w:b/>
          <w:color w:val="E65C00"/>
          <w:sz w:val="24"/>
        </w:rPr>
        <w:t xml:space="preserve">  Analoji ve Benzetmeler</w:t>
      </w:r>
    </w:p>
    <w:p>
      <w:r>
        <w:rPr>
          <w:b/>
          <w:color w:val="E65C00"/>
          <w:sz w:val="20"/>
        </w:rPr>
        <w:t xml:space="preserve">  1. </w:t>
      </w:r>
      <w:r>
        <w:rPr>
          <w:sz w:val="20"/>
        </w:rPr>
        <w:t>DHT sensörü = Dijital termometre gibidir: Sıcaklığı ve nemi ölçer ve sayısal değer olarak verir. One-wire protokolü = Tek şeritli yol gibidir: Araçlar (veriler) sırayla geçer, her aracın plakası (64-bit adres) benzersizdir. Pull-up direnç = Yay mekanizması gibidir: Hat boşta kaldığında otomatik olarak HIGH konumuna döner</w:t>
      </w:r>
    </w:p>
    <w:p>
      <w:pPr>
        <w:spacing w:before="200"/>
      </w:pPr>
      <w:r>
        <w:rPr>
          <w:b/>
          <w:color w:val="E65C00"/>
          <w:sz w:val="24"/>
        </w:rPr>
        <w:t xml:space="preserve">  Öğrenci Soru-Cevap</w:t>
      </w:r>
    </w:p>
    <w:p>
      <w:pPr>
        <w:pStyle w:val="ListBullet"/>
      </w:pPr>
      <w:r>
        <w:rPr>
          <w:sz w:val="20"/>
        </w:rPr>
        <w:t>DHT11 ve DHT22 arasındaki temel farklar nelerdir ve hangi projede hangisi tercih edilir?</w:t>
      </w:r>
    </w:p>
    <w:p>
      <w:pPr>
        <w:pStyle w:val="ListBullet"/>
      </w:pPr>
      <w:r>
        <w:rPr>
          <w:sz w:val="20"/>
        </w:rPr>
        <w:t>One-wire protokolünde pull-up direnç neden gereklidir?</w:t>
      </w:r>
    </w:p>
    <w:p>
      <w:pPr>
        <w:pStyle w:val="ListBullet"/>
      </w:pPr>
      <w:r>
        <w:rPr>
          <w:sz w:val="20"/>
        </w:rPr>
        <w:t>DS18B20 ile aynı hatta birden fazla sensör nasıl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"Sıcaklık/Nem İzleme Sistemi Tasarımı"</w:t>
      </w:r>
    </w:p>
    <w:p>
      <w:r>
        <w:rPr>
          <w:b/>
          <w:color w:val="1B2A4A"/>
          <w:sz w:val="20"/>
        </w:rPr>
        <w:t xml:space="preserve">Türü: </w:t>
      </w:r>
      <w:r>
        <w:rPr>
          <w:sz w:val="20"/>
        </w:rPr>
        <w:t>Bireysel uygulama ve tasarım çalışması</w:t>
      </w:r>
    </w:p>
    <w:p>
      <w:r>
        <w:rPr>
          <w:b/>
          <w:color w:val="1B2A4A"/>
          <w:sz w:val="20"/>
        </w:rPr>
        <w:t xml:space="preserve">Amacı: </w:t>
      </w:r>
      <w:r>
        <w:rPr>
          <w:sz w:val="20"/>
        </w:rPr>
        <w:t>DHT ve DS18B20 sensörlerini kullanarak gerçek bir izleme sistemi tasarlama ve programlama becerisi kazandırma</w:t>
      </w:r>
    </w:p>
    <w:p>
      <w:pPr>
        <w:spacing w:before="200"/>
      </w:pPr>
      <w:r>
        <w:rPr>
          <w:b/>
          <w:color w:val="6A1B9A"/>
          <w:sz w:val="24"/>
        </w:rPr>
        <w:t xml:space="preserve">  Yönerge Adımları</w:t>
      </w:r>
    </w:p>
    <w:p>
      <w:r>
        <w:rPr>
          <w:b/>
          <w:color w:val="6A1B9A"/>
          <w:sz w:val="20"/>
        </w:rPr>
        <w:t xml:space="preserve">  1. </w:t>
      </w:r>
      <w:r>
        <w:rPr>
          <w:sz w:val="20"/>
        </w:rPr>
        <w:t>DHT22 sensörünü Raspberry Pi'ye bağlayın ve Adafruit_DHT ile sıcaklık/nem değerlerini okuyun</w:t>
      </w:r>
    </w:p>
    <w:p>
      <w:r>
        <w:rPr>
          <w:b/>
          <w:color w:val="6A1B9A"/>
          <w:sz w:val="20"/>
        </w:rPr>
        <w:t xml:space="preserve">  2. </w:t>
      </w:r>
      <w:r>
        <w:rPr>
          <w:sz w:val="20"/>
        </w:rPr>
        <w:t>DS18B20 sensörünü bağlayın, 1-Wire yapılandırmasını yapın ve sıcaklık değerini okuyun</w:t>
      </w:r>
    </w:p>
    <w:p>
      <w:r>
        <w:rPr>
          <w:b/>
          <w:color w:val="6A1B9A"/>
          <w:sz w:val="20"/>
        </w:rPr>
        <w:t xml:space="preserve">  3. </w:t>
      </w:r>
      <w:r>
        <w:rPr>
          <w:sz w:val="20"/>
        </w:rPr>
        <w:t>Her iki sensörden gelen verileri birleştirerek ekrana formatlı şekilde yazdırın</w:t>
      </w:r>
    </w:p>
    <w:p>
      <w:r>
        <w:rPr>
          <w:b/>
          <w:color w:val="6A1B9A"/>
          <w:sz w:val="20"/>
        </w:rPr>
        <w:t xml:space="preserve">  4. </w:t>
      </w:r>
      <w:r>
        <w:rPr>
          <w:sz w:val="20"/>
        </w:rPr>
        <w:t>Eşik değer kontrolü ekleyin: Sıcaklık 30 derecenin üzerine çıkarsa veya nem %80'i aşarsa uyarı mesajı verin</w:t>
      </w:r>
    </w:p>
    <w:p>
      <w:r>
        <w:rPr>
          <w:b/>
          <w:color w:val="1B2A4A"/>
          <w:sz w:val="20"/>
        </w:rPr>
        <w:t xml:space="preserve">Beklenen Ürün: </w:t>
      </w:r>
      <w:r>
        <w:rPr>
          <w:sz w:val="20"/>
        </w:rPr>
        <w:t>Çalışan sıcaklık/nem izleme programı, eşik değer uyarı sistemi ve veri loglama fonksiyonu</w:t>
      </w:r>
    </w:p>
    <w:p>
      <w:pPr>
        <w:spacing w:before="200"/>
      </w:pPr>
      <w:r>
        <w:rPr>
          <w:b/>
          <w:color w:val="6A1B9A"/>
          <w:sz w:val="24"/>
        </w:rPr>
        <w:t xml:space="preserve">  Transfer Soruları</w:t>
      </w:r>
    </w:p>
    <w:p>
      <w:r>
        <w:rPr>
          <w:b/>
          <w:color w:val="6A1B9A"/>
          <w:sz w:val="20"/>
        </w:rPr>
        <w:t xml:space="preserve">  1. </w:t>
      </w:r>
      <w:r>
        <w:rPr>
          <w:sz w:val="20"/>
        </w:rPr>
        <w:t>Sıcaklık ve nem sensörleri akıllı ev otomasyonu, sera yönetimi, endüstriyel izleme ve IoT uygulamalarında yaygın olarak kullanılır.</w:t>
      </w:r>
    </w:p>
    <w:p>
      <w:r>
        <w:rPr>
          <w:b/>
          <w:color w:val="1B2A4A"/>
          <w:sz w:val="20"/>
        </w:rPr>
        <w:t xml:space="preserve">İlişkili Disiplinler: </w:t>
      </w:r>
      <w:r>
        <w:rPr>
          <w:sz w:val="20"/>
        </w:rPr>
        <w:t>Elektronik (sensör devreleri), programlama (Python), tarım teknolojisi (sera otomasyonu), IoT (uzaktan izleme)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DHT sensörünüz arada sırada None değer döndürüyor ve programınız çöküyor. Bu sorunu nasıl ele alırsınız? Hata yönetimi ve yeniden deneme mekanizması nasıl eklenir?</w:t>
            </w:r>
          </w:p>
        </w:tc>
      </w:tr>
    </w:tbl>
    <w:p/>
    <w:p>
      <w:r>
        <w:rPr>
          <w:b/>
          <w:color w:val="1B2A4A"/>
          <w:sz w:val="20"/>
        </w:rPr>
        <w:t xml:space="preserve">Yaratıcı Görev: </w:t>
      </w:r>
      <w:r>
        <w:rPr>
          <w:sz w:val="20"/>
        </w:rPr>
        <w:t>Akıllı bir sera sistemi tasarlasanız, sensör verileriyle hangi kararları otomatik olarak alırdınız? Havalandırma, sulama ve ısıtma sistemlerini sıcaklık ve nem verilerine göre nasıl kontrol ederdiniz?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DHT11/DHT22 sensör farkları ve bağlantı şeması anlaşıldı mı?</w:t>
      </w:r>
    </w:p>
    <w:p>
      <w:r>
        <w:rPr>
          <w:sz w:val="20"/>
        </w:rPr>
        <w:t xml:space="preserve">  ☐  Adafruit_DHT kütüphanesi ile sensör okuma kavrandı mı?</w:t>
      </w:r>
    </w:p>
    <w:p>
      <w:r>
        <w:rPr>
          <w:sz w:val="20"/>
        </w:rPr>
        <w:t xml:space="preserve">  ☐  DS18B20 ve 1-Wire yapılandırması uygulanabildi mi?</w:t>
      </w:r>
    </w:p>
    <w:p>
      <w:pPr>
        <w:spacing w:before="200"/>
      </w:pPr>
      <w:r>
        <w:rPr>
          <w:b/>
          <w:color w:val="2E7D32"/>
          <w:sz w:val="24"/>
        </w:rPr>
        <w:t xml:space="preserve">  Öz Değerlendirme Soruları</w:t>
      </w:r>
    </w:p>
    <w:p>
      <w:r>
        <w:rPr>
          <w:b/>
          <w:color w:val="2E7D32"/>
          <w:sz w:val="20"/>
        </w:rPr>
        <w:t xml:space="preserve">  1. </w:t>
      </w:r>
      <w:r>
        <w:rPr>
          <w:sz w:val="20"/>
        </w:rPr>
        <w:t>DHT22 sensörünün ölçüm aralığı ve hassasiyeti nedir?</w:t>
      </w:r>
    </w:p>
    <w:p>
      <w:r>
        <w:rPr>
          <w:b/>
          <w:color w:val="2E7D32"/>
          <w:sz w:val="20"/>
        </w:rPr>
        <w:t xml:space="preserve">  2. </w:t>
      </w:r>
      <w:r>
        <w:rPr>
          <w:sz w:val="20"/>
        </w:rPr>
        <w:t>One-wire protokolünde veri transferi nasıl gerçekleşir?</w:t>
      </w:r>
    </w:p>
    <w:p>
      <w:r>
        <w:rPr>
          <w:b/>
          <w:color w:val="2E7D32"/>
          <w:sz w:val="20"/>
        </w:rPr>
        <w:t xml:space="preserve">  3. </w:t>
      </w:r>
      <w:r>
        <w:rPr>
          <w:sz w:val="20"/>
        </w:rPr>
        <w:t>DS18B20 sensör verisi Raspberry Pi'de hangi dizinden okunur?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DHT22 sensörünün sıcaklık ölçüm hassasiyeti nedir?</w:t>
            </w:r>
          </w:p>
        </w:tc>
        <w:tc>
          <w:tcPr>
            <w:tcW w:type="dxa" w:w="3213"/>
          </w:tcPr>
          <w:p>
            <w:r>
              <w:rPr>
                <w:sz w:val="18"/>
              </w:rPr>
              <w:t>A) +/-5 derece  B) +/-2 derece  C) +/-0.5 derece  D) +/-0.1 derece</w:t>
            </w:r>
          </w:p>
        </w:tc>
        <w:tc>
          <w:tcPr>
            <w:tcW w:type="dxa" w:w="3213"/>
          </w:tcPr>
          <w:p>
            <w:r>
              <w:rPr>
                <w:sz w:val="18"/>
              </w:rPr>
              <w:t>C</w:t>
            </w:r>
          </w:p>
        </w:tc>
      </w:tr>
      <w:tr>
        <w:tc>
          <w:tcPr>
            <w:tcW w:type="dxa" w:w="3213"/>
          </w:tcPr>
          <w:p>
            <w:r>
              <w:rPr>
                <w:sz w:val="18"/>
              </w:rPr>
              <w:t>DS18B20 sensörü hangi iletişim protokolünü kullanır?</w:t>
            </w:r>
          </w:p>
        </w:tc>
        <w:tc>
          <w:tcPr>
            <w:tcW w:type="dxa" w:w="3213"/>
          </w:tcPr>
          <w:p>
            <w:r>
              <w:rPr>
                <w:sz w:val="18"/>
              </w:rPr>
              <w:t>A) SPI  B) I2C  C) UART  D) 1-Wire</w:t>
            </w:r>
          </w:p>
        </w:tc>
        <w:tc>
          <w:tcPr>
            <w:tcW w:type="dxa" w:w="3213"/>
          </w:tcPr>
          <w:p>
            <w:r>
              <w:rPr>
                <w:sz w:val="18"/>
              </w:rPr>
              <w:t>D</w:t>
            </w:r>
          </w:p>
        </w:tc>
      </w:tr>
      <w:tr>
        <w:tc>
          <w:tcPr>
            <w:tcW w:type="dxa" w:w="3213"/>
          </w:tcPr>
          <w:p>
            <w:r>
              <w:rPr>
                <w:sz w:val="18"/>
              </w:rPr>
              <w:t>DHT sensörlerinde DATA pini ile VCC arasına ne bağlanır?</w:t>
            </w:r>
          </w:p>
        </w:tc>
        <w:tc>
          <w:tcPr>
            <w:tcW w:type="dxa" w:w="3213"/>
          </w:tcPr>
          <w:p>
            <w:r>
              <w:rPr>
                <w:sz w:val="18"/>
              </w:rPr>
              <w:t>A) LED  B) Kondansatör  C) Pull-up direnç  D) Transistör</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Sensör hassasiyeti ile maliyet arasındaki denge projeden projeye nasıl değişir? Bir hobi projesi ile endüstriyel uygulama için aynı sensörü tercih eder misiniz?</w:t>
      </w:r>
    </w:p>
    <w:p>
      <w:r>
        <w:rPr>
          <w:b/>
          <w:color w:val="2E7D32"/>
          <w:sz w:val="20"/>
        </w:rPr>
        <w:t>Eleştirel Düşünme:</w:t>
      </w:r>
    </w:p>
    <w:p>
      <w:r>
        <w:rPr>
          <w:b/>
          <w:color w:val="2E7D32"/>
          <w:sz w:val="20"/>
        </w:rPr>
        <w:t xml:space="preserve">  1. </w:t>
      </w:r>
      <w:r>
        <w:rPr>
          <w:sz w:val="20"/>
        </w:rPr>
        <w:t>DHT serisi sensörler dijital çıkış verirken, bazı sensörler analog çıkış verir. Dijital ve analog sensörlerin avantaj ve dezavantajları nelerdir? Hangi durumlarda hangisi tercih 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"DHT22 ve DS18B20 Sensör Uygulaması"</w:t>
      </w:r>
    </w:p>
    <w:p>
      <w:r>
        <w:rPr>
          <w:b/>
          <w:color w:val="1B2A4A"/>
          <w:sz w:val="20"/>
        </w:rPr>
        <w:t xml:space="preserve">Hedef: </w:t>
      </w:r>
      <w:r>
        <w:rPr>
          <w:sz w:val="20"/>
        </w:rPr>
        <w:t>Sıcaklık ve nem sensörlerini bağlama, okuma ve veri kaydetme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DHT22 sensörünü breadboard üzerinde bağlayın (VCC, DATA, GND ve pull-up direnç)</w:t>
            </w:r>
          </w:p>
        </w:tc>
        <w:tc>
          <w:tcPr>
            <w:tcW w:type="dxa" w:w="3213"/>
          </w:tcPr>
          <w:p>
            <w:r>
              <w:rPr>
                <w:sz w:val="18"/>
              </w:rPr>
              <w:t>5 dk</w:t>
            </w:r>
          </w:p>
        </w:tc>
      </w:tr>
      <w:tr>
        <w:tc>
          <w:tcPr>
            <w:tcW w:type="dxa" w:w="3213"/>
          </w:tcPr>
          <w:p>
            <w:r>
              <w:rPr>
                <w:sz w:val="18"/>
              </w:rPr>
              <w:t>2</w:t>
            </w:r>
          </w:p>
        </w:tc>
        <w:tc>
          <w:tcPr>
            <w:tcW w:type="dxa" w:w="3213"/>
          </w:tcPr>
          <w:p>
            <w:r>
              <w:rPr>
                <w:sz w:val="18"/>
              </w:rPr>
              <w:t>Adafruit_DHT kütüphanesini kurun ve ilk sıcaklık/nem okumasını yapın</w:t>
            </w:r>
          </w:p>
        </w:tc>
        <w:tc>
          <w:tcPr>
            <w:tcW w:type="dxa" w:w="3213"/>
          </w:tcPr>
          <w:p>
            <w:r>
              <w:rPr>
                <w:sz w:val="18"/>
              </w:rPr>
              <w:t>5 dk</w:t>
            </w:r>
          </w:p>
        </w:tc>
      </w:tr>
      <w:tr>
        <w:tc>
          <w:tcPr>
            <w:tcW w:type="dxa" w:w="3213"/>
          </w:tcPr>
          <w:p>
            <w:r>
              <w:rPr>
                <w:sz w:val="18"/>
              </w:rPr>
              <w:t>3</w:t>
            </w:r>
          </w:p>
        </w:tc>
        <w:tc>
          <w:tcPr>
            <w:tcW w:type="dxa" w:w="3213"/>
          </w:tcPr>
          <w:p>
            <w:r>
              <w:rPr>
                <w:sz w:val="18"/>
              </w:rPr>
              <w:t>DS18B20 sensörünü bağlayın, config.txt yapılandırmasını yapın ve sıcaklık okuyun</w:t>
            </w:r>
          </w:p>
        </w:tc>
        <w:tc>
          <w:tcPr>
            <w:tcW w:type="dxa" w:w="3213"/>
          </w:tcPr>
          <w:p>
            <w:r>
              <w:rPr>
                <w:sz w:val="18"/>
              </w:rPr>
              <w:t>5 dk</w:t>
            </w:r>
          </w:p>
        </w:tc>
      </w:tr>
      <w:tr>
        <w:tc>
          <w:tcPr>
            <w:tcW w:type="dxa" w:w="3213"/>
          </w:tcPr>
          <w:p>
            <w:r>
              <w:rPr>
                <w:sz w:val="18"/>
              </w:rPr>
              <w:t>4</w:t>
            </w:r>
          </w:p>
        </w:tc>
        <w:tc>
          <w:tcPr>
            <w:tcW w:type="dxa" w:w="3213"/>
          </w:tcPr>
          <w:p>
            <w:r>
              <w:rPr>
                <w:sz w:val="18"/>
              </w:rPr>
              <w:t>Her iki sensörden sürekli veri okuyan ve CSV dosyasına kaydeden program yazın</w:t>
            </w:r>
          </w:p>
        </w:tc>
        <w:tc>
          <w:tcPr>
            <w:tcW w:type="dxa" w:w="3213"/>
          </w:tcPr>
          <w:p>
            <w:r>
              <w:rPr>
                <w:sz w:val="18"/>
              </w:rPr>
              <w:t>5 dk</w:t>
            </w:r>
          </w:p>
        </w:tc>
      </w:tr>
    </w:tbl>
    <w:p/>
    <w:p>
      <w:r>
        <w:rPr>
          <w:b/>
          <w:color w:val="1B2A4A"/>
          <w:sz w:val="20"/>
        </w:rPr>
        <w:t xml:space="preserve">Tamamlanma Kriteri: </w:t>
      </w:r>
      <w:r>
        <w:rPr>
          <w:sz w:val="20"/>
        </w:rPr>
        <w:t>Her iki sensörden doğru okuma yapılmalı, veriler ekrana ve dosyaya kaydedilmeli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"Sıcaklık ve Nem Sensörü Canlı Gösterimi"</w:t>
      </w:r>
    </w:p>
    <w:p>
      <w:r>
        <w:rPr>
          <w:b/>
          <w:color w:val="1B2A4A"/>
          <w:sz w:val="20"/>
        </w:rPr>
        <w:t xml:space="preserve">Eğitmenin Gösterdiği: </w:t>
      </w:r>
      <w:r>
        <w:rPr>
          <w:sz w:val="20"/>
        </w:rPr>
        <w:t>DHT22 ve DS18B20 sensörlerini canlı olarak bağlar, Python ile verileri okur ve farklı ortam koşullarında (el ısısı, soğuk su) ölçüm değişimlerini gösterir.</w:t>
      </w:r>
    </w:p>
    <w:p>
      <w:r>
        <w:rPr>
          <w:b/>
          <w:color w:val="1B2A4A"/>
          <w:sz w:val="20"/>
        </w:rPr>
        <w:t xml:space="preserve">Öğrencinin Tekrarladığı: </w:t>
      </w:r>
      <w:r>
        <w:rPr>
          <w:sz w:val="20"/>
        </w:rPr>
        <w:t>Eğitmeni izler, kendi sensörlerini bağlar ve aynı uygulamayı kendi Raspberry Pi'sinde çalıştırır.</w:t>
      </w:r>
    </w:p>
    <w:p>
      <w:r>
        <w:rPr>
          <w:b/>
          <w:color w:val="1B2A4A"/>
          <w:sz w:val="20"/>
        </w:rPr>
        <w:t xml:space="preserve">Dikkat Noktaları: </w:t>
      </w:r>
      <w:r>
        <w:rPr>
          <w:sz w:val="20"/>
        </w:rPr>
        <w:t>Bağlantı yaparken Raspberry Pi'nin kapalı olduğundan emin olun; yanlış bağlantı sensöre ve GPIO pinlerine zarar verebilir.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Sensör Karşılaştırma Tablosu</w:t>
            </w:r>
          </w:p>
        </w:tc>
        <w:tc>
          <w:tcPr>
            <w:tcW w:type="dxa" w:w="3213"/>
          </w:tcPr>
          <w:p>
            <w:r>
              <w:rPr>
                <w:sz w:val="18"/>
              </w:rPr>
              <w:t>DHT11, DHT22 ve DS18B20 sensörlerinin tüm teknik özelliklerini karşılaştırma tablosu olarak hazırlayın</w:t>
            </w:r>
          </w:p>
        </w:tc>
        <w:tc>
          <w:tcPr>
            <w:tcW w:type="dxa" w:w="3213"/>
          </w:tcPr>
          <w:p>
            <w:r>
              <w:rPr>
                <w:sz w:val="18"/>
              </w:rPr>
              <w:t>Kolay</w:t>
            </w:r>
          </w:p>
        </w:tc>
      </w:tr>
      <w:tr>
        <w:tc>
          <w:tcPr>
            <w:tcW w:type="dxa" w:w="3213"/>
          </w:tcPr>
          <w:p>
            <w:r>
              <w:rPr>
                <w:sz w:val="18"/>
              </w:rPr>
              <w:t>Sıcaklık Alarm Sistemi</w:t>
            </w:r>
          </w:p>
        </w:tc>
        <w:tc>
          <w:tcPr>
            <w:tcW w:type="dxa" w:w="3213"/>
          </w:tcPr>
          <w:p>
            <w:r>
              <w:rPr>
                <w:sz w:val="18"/>
              </w:rPr>
              <w:t>DHT22 ile sürekli sıcaklık ölçen ve belirlenen eşik değer aşıldığında LED yakarak uyarı veren program yazın</w:t>
            </w:r>
          </w:p>
        </w:tc>
        <w:tc>
          <w:tcPr>
            <w:tcW w:type="dxa" w:w="3213"/>
          </w:tcPr>
          <w:p>
            <w:r>
              <w:rPr>
                <w:sz w:val="18"/>
              </w:rPr>
              <w:t>Orta</w:t>
            </w:r>
          </w:p>
        </w:tc>
      </w:tr>
      <w:tr>
        <w:tc>
          <w:tcPr>
            <w:tcW w:type="dxa" w:w="3213"/>
          </w:tcPr>
          <w:p>
            <w:r>
              <w:rPr>
                <w:sz w:val="18"/>
              </w:rPr>
              <w:t>Çoklu Sensör Veri Logger</w:t>
            </w:r>
          </w:p>
        </w:tc>
        <w:tc>
          <w:tcPr>
            <w:tcW w:type="dxa" w:w="3213"/>
          </w:tcPr>
          <w:p>
            <w:r>
              <w:rPr>
                <w:sz w:val="18"/>
              </w:rPr>
              <w:t>2 DHT22 ve 1 DS18B20 sensöründen veri toplayarak CSV dosyasına kaydeden ve basit istatistik hesaplayan program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Sıcaklık İzleme Problemi"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çiftçinin serasında 3 farklı bölge var: Tropikal bitkiler (25-30 derece, %70-90 nem), sebzeler (18-25 derece, %50-70 nem) ve çiçekler (15-22 derece, %40-60 nem). Her bölgeye sensör yerleştirilecek ve veriler merkezi bir Raspberry Pi'de toplanacak. Sensör seçimini yapın, bağlantı şemasını çizin, Python programını tasarlayın ve eşik değer aşımlarında hangi aksiyonların alınacağını planlayın.</w:t>
            </w:r>
          </w:p>
        </w:tc>
      </w:tr>
    </w:tbl>
    <w:p/>
    <w:p>
      <w:r>
        <w:rPr>
          <w:b/>
          <w:color w:val="1B2A4A"/>
          <w:sz w:val="20"/>
        </w:rPr>
        <w:t xml:space="preserve">Beklenen Çıktı: </w:t>
      </w:r>
      <w:r>
        <w:rPr>
          <w:sz w:val="20"/>
        </w:rPr>
        <w:t>Sera izleme sistemi tasarım dokümanı (sensör seçimi gerekçesi, bağlantı şeması, Python program akışı, alarm senaryoları)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DHT11 ve DHT22 sıcaklık/nem sensörlerinin özelliklerini ve farklarını, DS18B20 su geçirmez sıcaklık sensörünü, one-wire iletişim protokolünü ve Adafruit_DHT kütüphanesi ile Python'da sensör verisi okumayı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DHT11/DHT22</w:t>
            </w:r>
          </w:p>
        </w:tc>
        <w:tc>
          <w:tcPr>
            <w:tcW w:type="dxa" w:w="4819"/>
            <w:shd w:fill="F5F5F5"/>
          </w:tcPr>
          <w:p>
            <w:r>
              <w:rPr>
                <w:b/>
                <w:color w:val="1B2A4A"/>
                <w:sz w:val="20"/>
              </w:rPr>
              <w:t xml:space="preserve">  DS18B20</w:t>
            </w:r>
          </w:p>
        </w:tc>
      </w:tr>
      <w:tr>
        <w:tc>
          <w:tcPr>
            <w:tcW w:type="dxa" w:w="4819"/>
            <w:shd w:fill="F5F5F5"/>
          </w:tcPr>
          <w:p>
            <w:r>
              <w:rPr>
                <w:b/>
                <w:color w:val="1B2A4A"/>
                <w:sz w:val="20"/>
              </w:rPr>
              <w:t xml:space="preserve">  One-Wire Protokolü</w:t>
            </w:r>
          </w:p>
        </w:tc>
        <w:tc>
          <w:tcPr>
            <w:tcW w:type="dxa" w:w="4819"/>
            <w:shd w:fill="F5F5F5"/>
          </w:tcPr>
          <w:p>
            <w:r>
              <w:rPr>
                <w:b/>
                <w:color w:val="1B2A4A"/>
                <w:sz w:val="20"/>
              </w:rPr>
              <w:t xml:space="preserve">  Adafruit_DHT Kütüphanesi</w:t>
            </w:r>
          </w:p>
        </w:tc>
      </w:tr>
      <w:tr>
        <w:tc>
          <w:tcPr>
            <w:tcW w:type="dxa" w:w="4819"/>
            <w:shd w:fill="F5F5F5"/>
          </w:tcPr>
          <w:p>
            <w:r>
              <w:rPr>
                <w:b/>
                <w:color w:val="1B2A4A"/>
                <w:sz w:val="20"/>
              </w:rPr>
              <w:t xml:space="preserve">  Pull-up Direnç</w:t>
            </w:r>
          </w:p>
        </w:tc>
        <w:tc>
          <w:tcPr>
            <w:tcW w:type="dxa" w:w="4819"/>
          </w:tcPr>
          <w:p/>
        </w:tc>
      </w:tr>
    </w:tbl>
    <w:p/>
    <w:p>
      <w:pPr>
        <w:spacing w:before="200"/>
      </w:pPr>
      <w:r>
        <w:rPr>
          <w:b/>
          <w:color w:val="757575"/>
          <w:sz w:val="24"/>
        </w:rPr>
        <w:t xml:space="preserve">  Bir Sonraki Dersle Köprü</w:t>
      </w:r>
    </w:p>
    <w:p>
      <w:r>
        <w:rPr>
          <w:sz w:val="20"/>
        </w:rPr>
        <w:t>Bir sonraki derste ultrasonik mesafe sensörü HC-SR04 ile mesafe ölçümü ve uygulamalarını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DHT22 sensörü ile 10 dakika boyunca her 30 saniyede bir sıcaklık ve nem ölçümü yapan, verileri CSV dosyasına kaydeden ve ölçüm bitiminde ortalama, minimum ve maksimum değerleri hesaplayan bir Python programı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DHT22 ve DS18B20 sensörlerinin çalışır durumda olduğunu test edin</w:t>
      </w:r>
    </w:p>
    <w:p>
      <w:pPr>
        <w:pStyle w:val="ListBullet"/>
      </w:pPr>
      <w:r>
        <w:rPr>
          <w:sz w:val="20"/>
        </w:rPr>
        <w:t>Adafruit_DHT kütüphanesini tüm Raspberry Pi'lere kurun</w:t>
      </w:r>
    </w:p>
    <w:p>
      <w:pPr>
        <w:pStyle w:val="ListBullet"/>
      </w:pPr>
      <w:r>
        <w:rPr>
          <w:sz w:val="20"/>
        </w:rPr>
        <w:t>Breadboard bağlantı şeması posterini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Sensör None değer döndürüyor</w:t>
            </w:r>
          </w:p>
        </w:tc>
        <w:tc>
          <w:tcPr>
            <w:tcW w:type="dxa" w:w="4819"/>
          </w:tcPr>
          <w:p>
            <w:r>
              <w:rPr>
                <w:sz w:val="18"/>
              </w:rPr>
              <w:t>Bağlantıyı kontrol edin, pull-up direncin doğru bağlandığından emin olun, read_retry() kullanın</w:t>
            </w:r>
          </w:p>
        </w:tc>
      </w:tr>
      <w:tr>
        <w:tc>
          <w:tcPr>
            <w:tcW w:type="dxa" w:w="4819"/>
          </w:tcPr>
          <w:p>
            <w:r>
              <w:rPr>
                <w:sz w:val="18"/>
              </w:rPr>
              <w:t>DS18B20 algılanmıyor</w:t>
            </w:r>
          </w:p>
        </w:tc>
        <w:tc>
          <w:tcPr>
            <w:tcW w:type="dxa" w:w="4819"/>
          </w:tcPr>
          <w:p>
            <w:r>
              <w:rPr>
                <w:sz w:val="18"/>
              </w:rPr>
              <w:t>config.txt dosyasında dtoverlay=w1-gpio satırını kontrol edin ve Raspberry Pi'yi yeniden başlatın</w:t>
            </w:r>
          </w:p>
        </w:tc>
      </w:tr>
    </w:tbl>
    <w:p/>
    <w:p>
      <w:r>
        <w:rPr>
          <w:b/>
          <w:color w:val="1B2A4A"/>
          <w:sz w:val="20"/>
        </w:rPr>
        <w:t xml:space="preserve">Zaman Yönetimi: </w:t>
      </w:r>
      <w:r>
        <w:rPr>
          <w:sz w:val="20"/>
        </w:rPr>
        <w:t>DHT22 bağlantı ve okumasına 10 dk, DS18B20 yapılandırma ve okumasına 8 dk, birleşik program yazımına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Sensörler çalışmıyorsa simülasyon verileri ile program geliştirme yapılabilir; rastgele sıcaklık/nem değerleri üreterek program mantığı test edilebilir.</w:t>
            </w:r>
          </w:p>
        </w:tc>
      </w:tr>
    </w:tbl>
    <w:p/>
    <w:p>
      <w:r>
        <w:br w:type="page"/>
      </w:r>
    </w:p>
    <w:p>
      <w:pPr>
        <w:jc w:val="center"/>
      </w:pPr>
      <w:r>
        <w:rPr>
          <w:b/>
          <w:color w:val="1B2A4A"/>
          <w:sz w:val="36"/>
        </w:rPr>
        <w:t>━━━  46. SAAT  ━━━</w:t>
      </w:r>
    </w:p>
    <w:p>
      <w:pPr>
        <w:jc w:val="center"/>
      </w:pPr>
      <w:r>
        <w:rPr>
          <w:color w:val="2C6FAD"/>
          <w:sz w:val="32"/>
        </w:rPr>
        <w:t>Ultrasonik Mesafe Sensörü (HC-SR04) ve Uygulamaları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HC-SR04 ultrasonik mesafe sensörünün çalışma prensibini açıklar, ses dalgası ile mesafe hesaplama formülünü kavrar ve Raspberry Pi üzerinden Python ile mesafe ölçüm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M4C-K4</w:t>
            </w:r>
          </w:p>
        </w:tc>
        <w:tc>
          <w:tcPr>
            <w:tcW w:type="dxa" w:w="3213"/>
          </w:tcPr>
          <w:p>
            <w:r>
              <w:rPr>
                <w:sz w:val="18"/>
              </w:rPr>
              <w:t>Ultrasonik sensörün çalışma prensibini (trigger/echo) açıklar ve ses hızı ile mesafe hesaplama formülünü uygular</w:t>
            </w:r>
          </w:p>
        </w:tc>
        <w:tc>
          <w:tcPr>
            <w:tcW w:type="dxa" w:w="3213"/>
          </w:tcPr>
          <w:p>
            <w:r>
              <w:rPr>
                <w:sz w:val="18"/>
              </w:rPr>
              <w:t>Uygulama</w:t>
            </w:r>
          </w:p>
        </w:tc>
      </w:tr>
      <w:tr>
        <w:tc>
          <w:tcPr>
            <w:tcW w:type="dxa" w:w="3213"/>
          </w:tcPr>
          <w:p>
            <w:r>
              <w:rPr>
                <w:sz w:val="18"/>
              </w:rPr>
              <w:t>M4C-K5</w:t>
            </w:r>
          </w:p>
        </w:tc>
        <w:tc>
          <w:tcPr>
            <w:tcW w:type="dxa" w:w="3213"/>
          </w:tcPr>
          <w:p>
            <w:r>
              <w:rPr>
                <w:sz w:val="18"/>
              </w:rPr>
              <w:t>HC-SR04 sensörünü Raspberry Pi GPIO pinlerine doğru şekilde bağlar ve voltaj bölücü devre tasarlar</w:t>
            </w:r>
          </w:p>
        </w:tc>
        <w:tc>
          <w:tcPr>
            <w:tcW w:type="dxa" w:w="3213"/>
          </w:tcPr>
          <w:p>
            <w:r>
              <w:rPr>
                <w:sz w:val="18"/>
              </w:rPr>
              <w:t>Uygulama</w:t>
            </w:r>
          </w:p>
        </w:tc>
      </w:tr>
      <w:tr>
        <w:tc>
          <w:tcPr>
            <w:tcW w:type="dxa" w:w="3213"/>
          </w:tcPr>
          <w:p>
            <w:r>
              <w:rPr>
                <w:sz w:val="18"/>
              </w:rPr>
              <w:t>M4C-K6</w:t>
            </w:r>
          </w:p>
        </w:tc>
        <w:tc>
          <w:tcPr>
            <w:tcW w:type="dxa" w:w="3213"/>
          </w:tcPr>
          <w:p>
            <w:r>
              <w:rPr>
                <w:sz w:val="18"/>
              </w:rPr>
              <w:t>Python ile mesafe ölçüm programı geliştirir ve ölçüm sonuçlarına göre karar mekanizması oluşturur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kullanımı, dijital giriş/çıkış kavramı ve Python zamanlama fonksiyonları (time modülü)</w:t>
      </w:r>
    </w:p>
    <w:p>
      <w:pPr>
        <w:spacing w:before="200"/>
      </w:pPr>
      <w:r>
        <w:rPr>
          <w:b/>
          <w:color w:val="757575"/>
          <w:sz w:val="24"/>
        </w:rPr>
        <w:t xml:space="preserve">  Öğrencinin Bilmesi Gerekenler</w:t>
      </w:r>
    </w:p>
    <w:p>
      <w:pPr>
        <w:pStyle w:val="ListBullet"/>
      </w:pPr>
      <w:r>
        <w:rPr>
          <w:sz w:val="20"/>
        </w:rPr>
        <w:t>Ses dalgalarının yayılma hızı (yaklaşık 343 m/s)</w:t>
      </w:r>
    </w:p>
    <w:p>
      <w:pPr>
        <w:pStyle w:val="ListBullet"/>
      </w:pPr>
      <w:r>
        <w:rPr>
          <w:sz w:val="20"/>
        </w:rPr>
        <w:t>GPIO.output ve GPIO.input fonksiyonlarının kullanımı</w:t>
      </w:r>
    </w:p>
    <w:p>
      <w:pPr>
        <w:pStyle w:val="ListBullet"/>
      </w:pPr>
      <w:r>
        <w:rPr>
          <w:sz w:val="20"/>
        </w:rPr>
        <w:t>time.time() ile süre ölçümü yapma</w:t>
      </w:r>
    </w:p>
    <w:p>
      <w:pPr>
        <w:spacing w:before="200"/>
      </w:pPr>
      <w:r>
        <w:rPr>
          <w:b/>
          <w:color w:val="757575"/>
          <w:sz w:val="24"/>
        </w:rPr>
        <w:t xml:space="preserve">  Olası Kavram Yanılgıları</w:t>
      </w:r>
    </w:p>
    <w:p>
      <w:pPr>
        <w:pStyle w:val="ListBullet"/>
      </w:pPr>
      <w:r>
        <w:rPr>
          <w:sz w:val="20"/>
        </w:rPr>
        <w:t>HC-SR04 her mesafeyi doğru ölçer - aslında 2 cm'den 400 cm'ye kadar ölçüm yapabilir ve açısal sapma mesafe arttıkça büyür</w:t>
      </w:r>
    </w:p>
    <w:p>
      <w:pPr>
        <w:pStyle w:val="ListBullet"/>
      </w:pPr>
      <w:r>
        <w:rPr>
          <w:sz w:val="20"/>
        </w:rPr>
        <w:t>Sensörün echo pini doğrudan Raspberry Pi GPIO'ya bağlanabilir - HC-SR04 echo pini 5V çıkış verir, Raspberry Pi GPIO'su 3.3V'tur, voltaj bölücü gereklidir</w:t>
      </w:r>
    </w:p>
    <w:p>
      <w:pPr>
        <w:spacing w:before="200"/>
      </w:pPr>
      <w:r>
        <w:rPr>
          <w:b/>
          <w:color w:val="757575"/>
          <w:sz w:val="24"/>
        </w:rPr>
        <w:t xml:space="preserve">  Hazırlık Materyalleri</w:t>
      </w:r>
    </w:p>
    <w:p>
      <w:pPr>
        <w:pStyle w:val="ListBullet"/>
      </w:pPr>
      <w:r>
        <w:rPr>
          <w:sz w:val="20"/>
        </w:rPr>
        <w:t>Raspberry Pi ve breadboard seti</w:t>
      </w:r>
    </w:p>
    <w:p>
      <w:pPr>
        <w:pStyle w:val="ListBullet"/>
      </w:pPr>
      <w:r>
        <w:rPr>
          <w:sz w:val="20"/>
        </w:rPr>
        <w:t>HC-SR04 ultrasonik mesafe sensörü</w:t>
      </w:r>
    </w:p>
    <w:p>
      <w:pPr>
        <w:pStyle w:val="ListBullet"/>
      </w:pPr>
      <w:r>
        <w:rPr>
          <w:sz w:val="20"/>
        </w:rPr>
        <w:t>1K ohm ve 2K ohm dirençler (voltaj bölücü için)</w:t>
      </w:r>
    </w:p>
    <w:p>
      <w:pPr>
        <w:pStyle w:val="ListBullet"/>
      </w:pPr>
      <w:r>
        <w:rPr>
          <w:sz w:val="20"/>
        </w:rPr>
        <w:t>Jumper kablolar</w:t>
      </w:r>
    </w:p>
    <w:p>
      <w:pPr>
        <w:pStyle w:val="ListBullet"/>
      </w:pPr>
      <w:r>
        <w:rPr>
          <w:sz w:val="20"/>
        </w:rPr>
        <w:t>Cetvel veya metre (ölçüm doğrulama için)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Arabalarda park sensörü nasıl çalışır? Arkaya doğru giderken bip sesi hızlanarak engele yaklaştığınızı söyler. Yarasalar da aynı mantıkla uçar: Ses dalgaları gönderir, yansıyan sesi dinler ve engelin uzaklığını hesaplar. İşte HC-SR04 ultrasonik sensörü de tam olarak böyle çalışır!</w:t>
      </w:r>
    </w:p>
    <w:p>
      <w:r>
        <w:rPr>
          <w:b/>
          <w:color w:val="1B2A4A"/>
          <w:sz w:val="20"/>
        </w:rPr>
        <w:t xml:space="preserve">Günlük Hayat Bağlantısı: </w:t>
      </w:r>
      <w:r>
        <w:rPr>
          <w:sz w:val="20"/>
        </w:rPr>
        <w:t>Park sensörü ve yarasa sonarı gibi HC-SR04 de ultrasonik ses dalgaları göndererek engelden yansıyan sinyali algılar. Gidiş-dönüş süresinden mesafeyi hesaplar. Bu prensibi Raspberry Pi ile kodlayarak kendi mesafe ölçerimizi yapacağız.</w:t>
      </w:r>
    </w:p>
    <w:p>
      <w:pPr>
        <w:spacing w:before="200"/>
      </w:pPr>
      <w:r>
        <w:rPr>
          <w:b/>
          <w:color w:val="2C6FAD"/>
          <w:sz w:val="24"/>
        </w:rPr>
        <w:t xml:space="preserve">  Ön Bilgi Yoklama Soruları</w:t>
      </w:r>
    </w:p>
    <w:p>
      <w:r>
        <w:rPr>
          <w:b/>
          <w:color w:val="2C6FAD"/>
          <w:sz w:val="20"/>
        </w:rPr>
        <w:t xml:space="preserve">  1. </w:t>
      </w:r>
      <w:r>
        <w:rPr>
          <w:sz w:val="20"/>
        </w:rPr>
        <w:t>Kursiyerlerden sesin havadaki hızını ve bir engelden yansıyıp geri dönme süresinden mesafenin nasıl hesaplanabileceğini düşünmeleri istenir.</w:t>
      </w:r>
    </w:p>
    <w:p>
      <w:pPr>
        <w:spacing w:before="200"/>
      </w:pPr>
      <w:r>
        <w:rPr>
          <w:b/>
          <w:color w:val="2C6FAD"/>
          <w:sz w:val="24"/>
        </w:rPr>
        <w:t xml:space="preserve">  Motivasyon Etkinliği: "Yarasa Sonarı Deneyi"</w:t>
      </w:r>
    </w:p>
    <w:p>
      <w:r>
        <w:rPr>
          <w:b/>
          <w:color w:val="1B2A4A"/>
          <w:sz w:val="20"/>
        </w:rPr>
        <w:t xml:space="preserve">Açıklama: </w:t>
      </w:r>
      <w:r>
        <w:rPr>
          <w:sz w:val="20"/>
        </w:rPr>
        <w:t>Kursiyerler ultrasonik ses dalgalarının gönderilmesi, yansıması ve geri dönüş süresinden mesafe hesaplanması prensibini keşfediyor.</w:t>
      </w:r>
    </w:p>
    <w:p>
      <w:r>
        <w:rPr>
          <w:b/>
          <w:color w:val="1B2A4A"/>
          <w:sz w:val="20"/>
        </w:rPr>
        <w:t xml:space="preserve">Yönerge: </w:t>
      </w:r>
      <w:r>
        <w:rPr>
          <w:sz w:val="20"/>
        </w:rPr>
        <w:t>Eğitmen tahtaya bir sensör ve karşısında bir engel çizer. Ses dalgasının gidiş-dönüş süresini (t) ve ses hızını (v=343 m/s) vererek kursiyerlerden mesafe formülünü (d = v * t / 2) türetmelerini ister. Neden 2'ye bölündüğü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fabrikada konveyör bant üzerindeki ürünlerin yüksekliğini kontrol etmek istiyorsunuz. Bant üzerinden geçen her ürünün üstüne yerleştirilen ultrasonik sensör ile mesafe ölçülecek ve standart yükseklikten sapan ürünler tespit edilecek. Bu sistemi Raspberry Pi ve HC-SR04 ile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"Ultrasonik Mesafe Ölçüm Prensibi Keşfi"</w:t>
      </w:r>
    </w:p>
    <w:p>
      <w:r>
        <w:rPr>
          <w:b/>
          <w:color w:val="1B2A4A"/>
          <w:sz w:val="20"/>
        </w:rPr>
        <w:t xml:space="preserve">Türü: </w:t>
      </w:r>
      <w:r>
        <w:rPr>
          <w:sz w:val="20"/>
        </w:rPr>
        <w:t>Uygulamalı deneyim ve hesaplama çalışması</w:t>
      </w:r>
    </w:p>
    <w:p>
      <w:r>
        <w:rPr>
          <w:b/>
          <w:color w:val="1B2A4A"/>
          <w:sz w:val="20"/>
        </w:rPr>
        <w:t xml:space="preserve">Amacı: </w:t>
      </w:r>
      <w:r>
        <w:rPr>
          <w:sz w:val="20"/>
        </w:rPr>
        <w:t>HC-SR04 sensörünün çalışma prensibini anlama ve mesafe hesaplama formülünü keşfetme</w:t>
      </w:r>
    </w:p>
    <w:p>
      <w:r>
        <w:rPr>
          <w:b/>
          <w:color w:val="1B2A4A"/>
          <w:sz w:val="20"/>
        </w:rPr>
        <w:t xml:space="preserve">Malzemeler: </w:t>
      </w:r>
      <w:r>
        <w:rPr>
          <w:sz w:val="20"/>
        </w:rPr>
        <w:t>HC-SR04 sensörü, Raspberry Pi, breadboard, dirençler (1K ve 2K ohm), jumper kablolar, cetvel</w:t>
      </w:r>
    </w:p>
    <w:p>
      <w:pPr>
        <w:spacing w:before="200"/>
      </w:pPr>
      <w:r>
        <w:rPr>
          <w:b/>
          <w:color w:val="007A7A"/>
          <w:sz w:val="24"/>
        </w:rPr>
        <w:t xml:space="preserve">  Yönerge Adımları</w:t>
      </w:r>
    </w:p>
    <w:p>
      <w:r>
        <w:rPr>
          <w:b/>
          <w:color w:val="007A7A"/>
          <w:sz w:val="20"/>
        </w:rPr>
        <w:t xml:space="preserve">  1. </w:t>
      </w:r>
      <w:r>
        <w:rPr>
          <w:sz w:val="20"/>
        </w:rPr>
        <w:t>HC-SR04 sensörünün 4 pinini (VCC, Trig, Echo, GND) inceleyin ve her pinin işlevini açıklayın</w:t>
      </w:r>
    </w:p>
    <w:p>
      <w:r>
        <w:rPr>
          <w:b/>
          <w:color w:val="007A7A"/>
          <w:sz w:val="20"/>
        </w:rPr>
        <w:t xml:space="preserve">  2. </w:t>
      </w:r>
      <w:r>
        <w:rPr>
          <w:sz w:val="20"/>
        </w:rPr>
        <w:t>Trigger pinine sinyal gönderildiğinde sensörün ne yaptığını araştırın (40kHz ultrasonik dalga)</w:t>
      </w:r>
    </w:p>
    <w:p>
      <w:r>
        <w:rPr>
          <w:b/>
          <w:color w:val="007A7A"/>
          <w:sz w:val="20"/>
        </w:rPr>
        <w:t xml:space="preserve">  3. </w:t>
      </w:r>
      <w:r>
        <w:rPr>
          <w:sz w:val="20"/>
        </w:rPr>
        <w:t>Echo pininin geri dönen sinyal süresini nasıl verdiğini keşfedin ve mesafe formülünü türetin</w:t>
      </w:r>
    </w:p>
    <w:p>
      <w:r>
        <w:rPr>
          <w:b/>
          <w:color w:val="007A7A"/>
          <w:sz w:val="20"/>
        </w:rPr>
        <w:t xml:space="preserve">  4. </w:t>
      </w:r>
      <w:r>
        <w:rPr>
          <w:sz w:val="20"/>
        </w:rPr>
        <w:t>5V echo çıkışının 3.3V GPIO'ya neden doğrudan bağlanamayacağını tartışın ve voltaj bölücü devre tasarlayın</w:t>
      </w:r>
    </w:p>
    <w:p>
      <w:r>
        <w:rPr>
          <w:b/>
          <w:color w:val="1B2A4A"/>
          <w:sz w:val="20"/>
        </w:rPr>
        <w:t xml:space="preserve">Öğrenci Rolü: </w:t>
      </w:r>
      <w:r>
        <w:rPr>
          <w:sz w:val="20"/>
        </w:rPr>
        <w:t>Gruplar halinde sensör pin yapısını inceler, mesafe formülünü türetir ve voltaj bölücü devre hesaplaması yapar.</w:t>
      </w:r>
    </w:p>
    <w:p>
      <w:r>
        <w:rPr>
          <w:b/>
          <w:color w:val="1B2A4A"/>
          <w:sz w:val="20"/>
        </w:rPr>
        <w:t xml:space="preserve">Öğretmen Rolü: </w:t>
      </w:r>
      <w:r>
        <w:rPr>
          <w:sz w:val="20"/>
        </w:rPr>
        <w:t>Ultrasonik dalga yayılımını, trigger/echo zamanlama diyagramını ve voltaj bölücü hesabını açıklar.</w:t>
      </w:r>
    </w:p>
    <w:p>
      <w:r>
        <w:rPr>
          <w:b/>
          <w:color w:val="1B2A4A"/>
          <w:sz w:val="20"/>
        </w:rPr>
        <w:t xml:space="preserve">Beklenen Ürün: </w:t>
      </w:r>
      <w:r>
        <w:rPr>
          <w:sz w:val="20"/>
        </w:rPr>
        <w:t>HC-SR04 çalışma prensibi diyagramı, mesafe hesaplama formülü ve voltaj bölücü devre şeması</w:t>
      </w:r>
    </w:p>
    <w:p>
      <w:pPr>
        <w:spacing w:before="200"/>
      </w:pPr>
      <w:r>
        <w:rPr>
          <w:b/>
          <w:color w:val="007A7A"/>
          <w:sz w:val="24"/>
        </w:rPr>
        <w:t xml:space="preserve">  Araştırma Soruları</w:t>
      </w:r>
    </w:p>
    <w:p>
      <w:r>
        <w:rPr>
          <w:b/>
          <w:color w:val="007A7A"/>
          <w:sz w:val="20"/>
        </w:rPr>
        <w:t xml:space="preserve">  1. </w:t>
      </w:r>
      <w:r>
        <w:rPr>
          <w:sz w:val="20"/>
        </w:rPr>
        <w:t>Ultrasonik sensörlerin ölçüm hassasiyetini etkileyen faktörler nelerdir? Sıcaklık, nem ve yüzey açısı ölçümü nasıl etkiler?</w:t>
      </w:r>
    </w:p>
    <w:p>
      <w:r>
        <w:rPr>
          <w:b/>
          <w:color w:val="1B2A4A"/>
          <w:sz w:val="20"/>
        </w:rPr>
        <w:t xml:space="preserve">Grupla Çalışma Kuralları: </w:t>
      </w:r>
      <w:r>
        <w:rPr>
          <w:sz w:val="20"/>
        </w:rPr>
        <w:t>Her grup mesafe formülünü türetmeli, voltaj bölücü hesabını yapmalı ve en az 2 uygulama senaryosu önermelidir.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HC-SR04 Ultrasonik Sensör</w:t>
            </w:r>
          </w:p>
        </w:tc>
        <w:tc>
          <w:tcPr>
            <w:tcW w:type="dxa" w:w="2409"/>
          </w:tcPr>
          <w:p>
            <w:r>
              <w:rPr>
                <w:sz w:val="18"/>
              </w:rPr>
              <w:t>40kHz ultrasonik ses dalgası göndererek engelden yansıyan sinyalin geri dönüş süresinden mesafe hesaplayan sensör; 2-400 cm ölçüm aralığı, 3mm hassasiyet</w:t>
            </w:r>
          </w:p>
        </w:tc>
        <w:tc>
          <w:tcPr>
            <w:tcW w:type="dxa" w:w="2409"/>
          </w:tcPr>
          <w:p>
            <w:r>
              <w:rPr>
                <w:sz w:val="18"/>
              </w:rPr>
              <w:t>4 pin: VCC (5V), Trig (tetikleme), Echo (yankı), GND. Çalışma akımı: 15mA. Ölçüm açısı: 15 derece</w:t>
            </w:r>
          </w:p>
        </w:tc>
        <w:tc>
          <w:tcPr>
            <w:tcW w:type="dxa" w:w="2409"/>
          </w:tcPr>
          <w:p>
            <w:r>
              <w:rPr>
                <w:sz w:val="18"/>
              </w:rPr>
              <w:t>Trigger pinine 10 mikrosaniye HIGH sinyal gönderilir &gt; Sensör 8 adet 40kHz ultrasonik darbe yayar &gt; Ses dalgası engelden yansır &gt; Echo pini geri dönüş süresince HIGH olur &gt; Süre ölçülerek mesafe hesaplanır</w:t>
            </w:r>
          </w:p>
        </w:tc>
      </w:tr>
      <w:tr>
        <w:tc>
          <w:tcPr>
            <w:tcW w:type="dxa" w:w="2409"/>
          </w:tcPr>
          <w:p>
            <w:r>
              <w:rPr>
                <w:sz w:val="18"/>
              </w:rPr>
              <w:t>Mesafe Hesaplama Formülü</w:t>
            </w:r>
          </w:p>
        </w:tc>
        <w:tc>
          <w:tcPr>
            <w:tcW w:type="dxa" w:w="2409"/>
          </w:tcPr>
          <w:p>
            <w:r>
              <w:rPr>
                <w:sz w:val="18"/>
              </w:rPr>
              <w:t>Ses hızı ve gidiş-dönüş süresinden mesafe hesaplama: mesafe = (süre x ses_hızı) / 2. Ses hızı 20 derecede yaklaşık 343 m/s veya 34300 cm/s'dir</w:t>
            </w:r>
          </w:p>
        </w:tc>
        <w:tc>
          <w:tcPr>
            <w:tcW w:type="dxa" w:w="2409"/>
          </w:tcPr>
          <w:p>
            <w:r>
              <w:rPr>
                <w:sz w:val="18"/>
              </w:rPr>
              <w:t>v = 343 m/s, t = echo pulse süresi (saniye), d = v * t / 2, 2'ye bölme nedeni: ses gidip geri döner</w:t>
            </w:r>
          </w:p>
        </w:tc>
        <w:tc>
          <w:tcPr>
            <w:tcW w:type="dxa" w:w="2409"/>
          </w:tcPr>
          <w:p>
            <w:r>
              <w:rPr>
                <w:sz w:val="18"/>
              </w:rPr>
              <w:t>Örnek: Echo süresi 0.001 saniye (1 ms) ise mesafe = (0.001 x 34300) / 2 = 17.15 cm. Sıcaklık etkisi: v = 331.3 + (0.606 x T) m/s formülü ile sıcaklığa göre düzeltme yapılabilir</w:t>
            </w:r>
          </w:p>
        </w:tc>
      </w:tr>
      <w:tr>
        <w:tc>
          <w:tcPr>
            <w:tcW w:type="dxa" w:w="2409"/>
          </w:tcPr>
          <w:p>
            <w:r>
              <w:rPr>
                <w:sz w:val="18"/>
              </w:rPr>
              <w:t>Voltaj Bölücü Devre</w:t>
            </w:r>
          </w:p>
        </w:tc>
        <w:tc>
          <w:tcPr>
            <w:tcW w:type="dxa" w:w="2409"/>
          </w:tcPr>
          <w:p>
            <w:r>
              <w:rPr>
                <w:sz w:val="18"/>
              </w:rPr>
              <w:t>İki direnç kullanarak yüksek voltajı düşük voltaja indiren basit devre; HC-SR04'ün 5V echo çıkışını Raspberry Pi'nin 3.3V GPIO girişine uygun hale getirir</w:t>
            </w:r>
          </w:p>
        </w:tc>
        <w:tc>
          <w:tcPr>
            <w:tcW w:type="dxa" w:w="2409"/>
          </w:tcPr>
          <w:p>
            <w:r>
              <w:rPr>
                <w:sz w:val="18"/>
              </w:rPr>
              <w:t>R1 ve R2 dirençler, Vout = Vin x R2 / (R1 + R2), 5V &gt; 3.3V dönüşüm: R1=1K, R2=2K</w:t>
            </w:r>
          </w:p>
        </w:tc>
        <w:tc>
          <w:tcPr>
            <w:tcW w:type="dxa" w:w="2409"/>
          </w:tcPr>
          <w:p>
            <w:r>
              <w:rPr>
                <w:sz w:val="18"/>
              </w:rPr>
              <w:t>Voltaj bölücü hesabı: Vout = 5V x 2000 / (1000 + 2000) = 5V x 0.667 = 3.33V. Bu değer Raspberry Pi GPIO'su için güvenli seviyededir. R1 (1K ohm) echo pini ile GPIO arasına, R2 (2K ohm) GPIO ile GND arasına bağlanır</w:t>
            </w:r>
          </w:p>
        </w:tc>
      </w:tr>
      <w:tr>
        <w:tc>
          <w:tcPr>
            <w:tcW w:type="dxa" w:w="2409"/>
          </w:tcPr>
          <w:p>
            <w:r>
              <w:rPr>
                <w:sz w:val="18"/>
              </w:rPr>
              <w:t>GPIO Zamanlama</w:t>
            </w:r>
          </w:p>
        </w:tc>
        <w:tc>
          <w:tcPr>
            <w:tcW w:type="dxa" w:w="2409"/>
          </w:tcPr>
          <w:p>
            <w:r>
              <w:rPr>
                <w:sz w:val="18"/>
              </w:rPr>
              <w:t>Python time modülü ile mikrosaniye düzeyinde süre ölçümü yaparak echo pini HIGH süresini belirleme ve mesafeye dönüştürme</w:t>
            </w:r>
          </w:p>
        </w:tc>
        <w:tc>
          <w:tcPr>
            <w:tcW w:type="dxa" w:w="2409"/>
          </w:tcPr>
          <w:p>
            <w:r>
              <w:rPr>
                <w:sz w:val="18"/>
              </w:rPr>
              <w:t>time.time(), while döngüsü ile pin durumu bekleme, pulse_start ve pulse_end zamanları</w:t>
            </w:r>
          </w:p>
        </w:tc>
        <w:tc>
          <w:tcPr>
            <w:tcW w:type="dxa" w:w="2409"/>
          </w:tcPr>
          <w:p>
            <w:r>
              <w:rPr>
                <w:sz w:val="18"/>
              </w:rPr>
              <w:t>pulse_start = time.time() (echo HIGH olduğunda) / pulse_end = time.time() (echo LOW olduğunda) / sure = pulse_end - pulse_start / mesafe = sure * 17150 (cm cinsinden, 34300/2)</w:t>
            </w:r>
          </w:p>
        </w:tc>
      </w:tr>
    </w:tbl>
    <w:p/>
    <w:p>
      <w:pPr>
        <w:spacing w:before="200"/>
      </w:pPr>
      <w:r>
        <w:rPr>
          <w:b/>
          <w:color w:val="E65C00"/>
          <w:sz w:val="24"/>
        </w:rPr>
        <w:t xml:space="preserve">  Konu Anlatımı</w:t>
      </w:r>
    </w:p>
    <w:p>
      <w:r>
        <w:rPr>
          <w:sz w:val="20"/>
        </w:rPr>
        <w:t>HC-SR04 Çalışma Prensibi: HC-SR04 ultrasonik mesafe sensörü 4 pine sahiptir: VCC (5V besleme), GND (toprak), Trig (tetikleme girişi) ve Echo (yankı çıkışı). Çalışma döngüsü: 1) Trigger pinine en az 10 mikrosaniye (us) HIGH sinyal gönderilir. 2) Sensör otomatik olarak 8 adet 40kHz ultrasonik ses dalgası yayar. 3) Ses dalgası engelden yansıyarak sensöre geri döner. 4) Echo pini, ses dalgasının gönderilmesinden geri dönmesine kadar geçen süre boyunca HIGH durumda kalır. 5) Bu süre ölçülerek mesafe hesaplanır. Ölçüm aralığı: 2 cm - 400 cm. Hassasiyet: 3 mm. Ölçüm açısı: yaklaşık 15 derece konik alan.</w:t>
      </w:r>
    </w:p>
    <w:p>
      <w:r>
        <w:rPr>
          <w:sz w:val="20"/>
        </w:rPr>
        <w:t>Mesafe Hesaplama ve Sıcaklık Düzeltmesi: Temel formül: mesafe = (echo_süresi x ses_hızı) / 2. Ses hızı 20 derecede 343 m/s (34300 cm/s) kabul edilir. 2'ye bölme nedeni: Ses dalgası engele gidip geri döner, toplam yol mesafenin 2 katıdır. Pratik formül (cm cinsinden): mesafe_cm = echo_süresi_sn x 17150. Sıcaklık düzeltmesi: Ses hızı sıcaklıkla değişir. v = 331.3 + (0.606 x T) m/s. 0 derecede v = 331.3 m/s, 30 derecede v = 349.5 m/s. Hassas uygulamalarda sıcaklık sensörü (DHT22) ile birlikte kullanılarak ses hızı düzeltmesi yapılabilir.</w:t>
      </w:r>
    </w:p>
    <w:p>
      <w:r>
        <w:rPr>
          <w:sz w:val="20"/>
        </w:rPr>
        <w:t>Voltaj Bölücü ve Raspberry Pi Bağlantısı: Kritik uyarı: HC-SR04 echo pini 5V çıkış verir, ancak Raspberry Pi GPIO pinleri 3.3V toleranslıdır. 5V doğrudan bağlanırsa GPIO pini ve Raspberry Pi hasar görebilir! Çözüm: Voltaj bölücü devre. R1 = 1K ohm (echo pini ile GPIO arasına), R2 = 2K ohm (GPIO ile GND arasına). Hesaplama: Vout = 5V x 2K / (1K + 2K) = 3.33V (güvenli seviye). Bağlantı şeması: VCC &gt; 5V pin, GND &gt; GND pin, Trig &gt; GPIO23 (çıkış olarak ayarla), Echo &gt; R1 (1K) &gt; GPIO24 (giriş olarak ayarla), GPIO24 ile GND arasına R2 (2K).</w:t>
      </w:r>
    </w:p>
    <w:p>
      <w:r>
        <w:rPr>
          <w:sz w:val="20"/>
        </w:rPr>
        <w:t>Python ile Mesafe Ölçüm Programı: import RPi.GPIO as GPIO / import time / GPIO.setmode(GPIO.BCM) / TRIG = 23 / ECHO = 24 / GPIO.setup(TRIG, GPIO.OUT) / GPIO.setup(ECHO, GPIO.IN) / def mesafe_olc(): GPIO.output(TRIG, True); time.sleep(0.00001); GPIO.output(TRIG, False) / while GPIO.input(ECHO) == 0: pulse_start = time.time() / while GPIO.input(ECHO) == 1: pulse_end = time.time() / sure = pulse_end - pulse_start / mesafe = sure * 17150 / return round(mesafe, 2) / while True: print(f'Mesafe: {mesafe_olc()} cm'); time.sleep(0.5). Program her 0.5 saniyede bir mesafe ölçümü yapar ve ekrana yazdırır.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mesafe ölçümü</w:t>
            </w:r>
          </w:p>
        </w:tc>
        <w:tc>
          <w:tcPr>
            <w:tcW w:type="dxa" w:w="3213"/>
          </w:tcPr>
          <w:p>
            <w:r>
              <w:rPr>
                <w:sz w:val="18"/>
              </w:rPr>
              <w:t>Devre: VCC&gt;5V, GND&gt;GND, Trig&gt;GPIO23, Echo&gt;1K&gt;GPIO24, GPIO24-GND arası 2K. Kod: mesafe_olc() fonksiyonu 10us trigger pulse gönderir, echo süresini ölçer ve cm'ye çevirir. Test: Sensör karşısına 10 cm, 20 cm, 50 cm uzaklığa nesne koyarak ölçüm doğruluğu kontrol edilir. Sonuç: +/-3 mm hassasiyetle doğru ölçüm.</w:t>
            </w:r>
          </w:p>
        </w:tc>
        <w:tc>
          <w:tcPr>
            <w:tcW w:type="dxa" w:w="3213"/>
          </w:tcPr>
          <w:p>
            <w:r>
              <w:rPr>
                <w:sz w:val="18"/>
              </w:rPr>
              <w:t>Park sensörü gibi HC-SR04 de engelin mesafesini ses dalgasıyla ölçer</w:t>
            </w:r>
          </w:p>
        </w:tc>
      </w:tr>
      <w:tr>
        <w:tc>
          <w:tcPr>
            <w:tcW w:type="dxa" w:w="3213"/>
          </w:tcPr>
          <w:p>
            <w:r>
              <w:rPr>
                <w:sz w:val="18"/>
              </w:rPr>
              <w:t>Yakınlık alarm sistemi</w:t>
            </w:r>
          </w:p>
        </w:tc>
        <w:tc>
          <w:tcPr>
            <w:tcW w:type="dxa" w:w="3213"/>
          </w:tcPr>
          <w:p>
            <w:r>
              <w:rPr>
                <w:sz w:val="18"/>
              </w:rPr>
              <w:t>mesafe_olc() fonksiyonuna LED ve buzzer eklenir: mesafe &lt; 10 cm ise kırmızı LED + buzzer, 10-30 cm ise sarı LED, &gt; 30 cm ise yeşil LED yanar. Kod: if mesafe &lt; 10: GPIO.output(BUZZER, True); GPIO.output(RED_LED, True) / elif mesafe &lt; 30: GPIO.output(YELLOW_LED, True) / else: GPIO.output(GREEN_LED, True). Uygulama: Araç park asistanı simülasyonu.</w:t>
            </w:r>
          </w:p>
        </w:tc>
        <w:tc>
          <w:tcPr>
            <w:tcW w:type="dxa" w:w="3213"/>
          </w:tcPr>
          <w:p>
            <w:r>
              <w:rPr>
                <w:sz w:val="18"/>
              </w:rPr>
              <w:t>Araç park sensörü gibi mesafeye göre farklı uyarı seviyeleri verir</w:t>
            </w:r>
          </w:p>
        </w:tc>
      </w:tr>
      <w:tr>
        <w:tc>
          <w:tcPr>
            <w:tcW w:type="dxa" w:w="3213"/>
          </w:tcPr>
          <w:p>
            <w:r>
              <w:rPr>
                <w:sz w:val="18"/>
              </w:rPr>
              <w:t>Su seviyesi ölçümü</w:t>
            </w:r>
          </w:p>
        </w:tc>
        <w:tc>
          <w:tcPr>
            <w:tcW w:type="dxa" w:w="3213"/>
          </w:tcPr>
          <w:p>
            <w:r>
              <w:rPr>
                <w:sz w:val="18"/>
              </w:rPr>
              <w:t>HC-SR04 su tankının üstüne yerleştirilir. Tank yüksekliği 100 cm. Sensör mesafe ölçer, su seviyesi = 100 - ölçülen mesafe. Program: su_seviyesi = 100 - mesafe_olc() / if su_seviyesi &lt; 20: print('UYARI: Su seviyesi dusuk!') / elif su_seviyesi &gt; 90: print('UYARI: Tank dolmak uzere!'). Sonuç: Gerçek zamanlı su seviyesi izleme ve otomatik uyarı sistemi.</w:t>
            </w:r>
          </w:p>
        </w:tc>
        <w:tc>
          <w:tcPr>
            <w:tcW w:type="dxa" w:w="3213"/>
          </w:tcPr>
          <w:p>
            <w:r>
              <w:rPr>
                <w:sz w:val="18"/>
              </w:rPr>
              <w:t>Su deposu göstergesi gibi sensör tankın üstünden mesafe ölçerek su seviyesini hesaplar</w:t>
            </w:r>
          </w:p>
        </w:tc>
      </w:tr>
    </w:tbl>
    <w:p/>
    <w:p>
      <w:pPr>
        <w:spacing w:before="200"/>
      </w:pPr>
      <w:r>
        <w:rPr>
          <w:b/>
          <w:color w:val="E65C00"/>
          <w:sz w:val="24"/>
        </w:rPr>
        <w:t xml:space="preserve">  Görseller ve Tablolar</w:t>
      </w:r>
    </w:p>
    <w:p>
      <w:pPr>
        <w:pStyle w:val="ListBullet"/>
      </w:pPr>
      <w:r>
        <w:rPr>
          <w:sz w:val="20"/>
        </w:rPr>
        <w:t>HC-SR04 pin diyagramı ve Raspberry Pi bağlantı şeması (voltaj bölücü dahil)</w:t>
      </w:r>
    </w:p>
    <w:p>
      <w:pPr>
        <w:pStyle w:val="ListBullet"/>
      </w:pPr>
      <w:r>
        <w:rPr>
          <w:sz w:val="20"/>
        </w:rPr>
        <w:t>Ultrasonik dalga gönderme-yansıma-alma zamanlama diyagramı</w:t>
      </w:r>
    </w:p>
    <w:p>
      <w:pPr>
        <w:spacing w:before="200"/>
      </w:pPr>
      <w:r>
        <w:rPr>
          <w:b/>
          <w:color w:val="E65C00"/>
          <w:sz w:val="24"/>
        </w:rPr>
        <w:t xml:space="preserve">  Analoji ve Benzetmeler</w:t>
      </w:r>
    </w:p>
    <w:p>
      <w:r>
        <w:rPr>
          <w:b/>
          <w:color w:val="E65C00"/>
          <w:sz w:val="20"/>
        </w:rPr>
        <w:t xml:space="preserve">  1. </w:t>
      </w:r>
      <w:r>
        <w:rPr>
          <w:sz w:val="20"/>
        </w:rPr>
        <w:t>HC-SR04 = Yarasa sonarı gibidir: Ses gönderir, yansıyan sesi dinler ve mesafeyi hesaplar. Voltaj bölücü = Transformatör gibidir: Yüksek voltajı güvenli seviyeye düşürür. Trigger pulse = Düdük çalmak gibidir: Kısa bir sinyal ile ölçüm süreci başlatılır</w:t>
      </w:r>
    </w:p>
    <w:p>
      <w:pPr>
        <w:spacing w:before="200"/>
      </w:pPr>
      <w:r>
        <w:rPr>
          <w:b/>
          <w:color w:val="E65C00"/>
          <w:sz w:val="24"/>
        </w:rPr>
        <w:t xml:space="preserve">  Öğrenci Soru-Cevap</w:t>
      </w:r>
    </w:p>
    <w:p>
      <w:pPr>
        <w:pStyle w:val="ListBullet"/>
      </w:pPr>
      <w:r>
        <w:rPr>
          <w:sz w:val="20"/>
        </w:rPr>
        <w:t>HC-SR04 sensöründe mesafe neden gidiş-dönüş süresinin yarısıyla hesaplanır?</w:t>
      </w:r>
    </w:p>
    <w:p>
      <w:pPr>
        <w:pStyle w:val="ListBullet"/>
      </w:pPr>
      <w:r>
        <w:rPr>
          <w:sz w:val="20"/>
        </w:rPr>
        <w:t>Voltaj bölücü devre neden gereklidir ve R1/R2 değerleri nasıl hesaplanır?</w:t>
      </w:r>
    </w:p>
    <w:p>
      <w:pPr>
        <w:pStyle w:val="ListBullet"/>
      </w:pPr>
      <w:r>
        <w:rPr>
          <w:sz w:val="20"/>
        </w:rPr>
        <w:t>Ultrasonik sensörün ölçüm hassasiyetini etkileyen faktörler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"Ultrasonik Mesafe Sensörü Uygulama Geliştirme"</w:t>
      </w:r>
    </w:p>
    <w:p>
      <w:r>
        <w:rPr>
          <w:b/>
          <w:color w:val="1B2A4A"/>
          <w:sz w:val="20"/>
        </w:rPr>
        <w:t xml:space="preserve">Türü: </w:t>
      </w:r>
      <w:r>
        <w:rPr>
          <w:sz w:val="20"/>
        </w:rPr>
        <w:t>Bireysel uygulama ve proje geliştirme</w:t>
      </w:r>
    </w:p>
    <w:p>
      <w:r>
        <w:rPr>
          <w:b/>
          <w:color w:val="1B2A4A"/>
          <w:sz w:val="20"/>
        </w:rPr>
        <w:t xml:space="preserve">Amacı: </w:t>
      </w:r>
      <w:r>
        <w:rPr>
          <w:sz w:val="20"/>
        </w:rPr>
        <w:t>HC-SR04 sensörünü farklı senaryolarda kullanma ve karar mekanizması oluşturma becerisi kazandırma</w:t>
      </w:r>
    </w:p>
    <w:p>
      <w:pPr>
        <w:spacing w:before="200"/>
      </w:pPr>
      <w:r>
        <w:rPr>
          <w:b/>
          <w:color w:val="6A1B9A"/>
          <w:sz w:val="24"/>
        </w:rPr>
        <w:t xml:space="preserve">  Yönerge Adımları</w:t>
      </w:r>
    </w:p>
    <w:p>
      <w:r>
        <w:rPr>
          <w:b/>
          <w:color w:val="6A1B9A"/>
          <w:sz w:val="20"/>
        </w:rPr>
        <w:t xml:space="preserve">  1. </w:t>
      </w:r>
      <w:r>
        <w:rPr>
          <w:sz w:val="20"/>
        </w:rPr>
        <w:t>HC-SR04 sensörünü voltaj bölücü ile Raspberry Pi'ye bağlayın ve temel mesafe ölçümü yapın</w:t>
      </w:r>
    </w:p>
    <w:p>
      <w:r>
        <w:rPr>
          <w:b/>
          <w:color w:val="6A1B9A"/>
          <w:sz w:val="20"/>
        </w:rPr>
        <w:t xml:space="preserve">  2. </w:t>
      </w:r>
      <w:r>
        <w:rPr>
          <w:sz w:val="20"/>
        </w:rPr>
        <w:t>Birden fazla ölçüm alarak ortalamasını hesaplayan fonksiyon yazın (gürültü azaltma)</w:t>
      </w:r>
    </w:p>
    <w:p>
      <w:r>
        <w:rPr>
          <w:b/>
          <w:color w:val="6A1B9A"/>
          <w:sz w:val="20"/>
        </w:rPr>
        <w:t xml:space="preserve">  3. </w:t>
      </w:r>
      <w:r>
        <w:rPr>
          <w:sz w:val="20"/>
        </w:rPr>
        <w:t>Mesafe değerine göre LED kontrolü yapan yakınlık alarm sistemi geliştirin</w:t>
      </w:r>
    </w:p>
    <w:p>
      <w:r>
        <w:rPr>
          <w:b/>
          <w:color w:val="6A1B9A"/>
          <w:sz w:val="20"/>
        </w:rPr>
        <w:t xml:space="preserve">  4. </w:t>
      </w:r>
      <w:r>
        <w:rPr>
          <w:sz w:val="20"/>
        </w:rPr>
        <w:t>Ölçüm sonuçlarını grafik olarak gösteren veya dosyaya kaydeden program yazın</w:t>
      </w:r>
    </w:p>
    <w:p>
      <w:r>
        <w:rPr>
          <w:b/>
          <w:color w:val="1B2A4A"/>
          <w:sz w:val="20"/>
        </w:rPr>
        <w:t xml:space="preserve">Beklenen Ürün: </w:t>
      </w:r>
      <w:r>
        <w:rPr>
          <w:sz w:val="20"/>
        </w:rPr>
        <w:t>Çalışan mesafe ölçüm programı, ortalamalı ölçüm fonksiyonu ve LED tabanlı yakınlık alarm sistemi</w:t>
      </w:r>
    </w:p>
    <w:p>
      <w:pPr>
        <w:spacing w:before="200"/>
      </w:pPr>
      <w:r>
        <w:rPr>
          <w:b/>
          <w:color w:val="6A1B9A"/>
          <w:sz w:val="24"/>
        </w:rPr>
        <w:t xml:space="preserve">  Transfer Soruları</w:t>
      </w:r>
    </w:p>
    <w:p>
      <w:r>
        <w:rPr>
          <w:b/>
          <w:color w:val="6A1B9A"/>
          <w:sz w:val="20"/>
        </w:rPr>
        <w:t xml:space="preserve">  1. </w:t>
      </w:r>
      <w:r>
        <w:rPr>
          <w:sz w:val="20"/>
        </w:rPr>
        <w:t>Ultrasonik mesafe ölçümü robotik, otomasyon, güvenlik sistemleri, su seviye izleme ve akıllı otopark gibi birçok alanda kullanılır.</w:t>
      </w:r>
    </w:p>
    <w:p>
      <w:r>
        <w:rPr>
          <w:b/>
          <w:color w:val="1B2A4A"/>
          <w:sz w:val="20"/>
        </w:rPr>
        <w:t xml:space="preserve">İlişkili Disiplinler: </w:t>
      </w:r>
      <w:r>
        <w:rPr>
          <w:sz w:val="20"/>
        </w:rPr>
        <w:t>Fizik (ses dalgaları, hız-zaman-yol), elektronik (voltaj bölücü), programlama (zamanlama), robotik (engel algılama)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Sensörünüz yumuşak yüzeylerden (kumaş, sünger) yansıma alamıyor ve hatalı mesafe değerleri veriyor. Farklı yüzey türlerinde ölçüm güvenilirliğini nasıl artırırsınız?</w:t>
            </w:r>
          </w:p>
        </w:tc>
      </w:tr>
    </w:tbl>
    <w:p/>
    <w:p>
      <w:r>
        <w:rPr>
          <w:b/>
          <w:color w:val="1B2A4A"/>
          <w:sz w:val="20"/>
        </w:rPr>
        <w:t xml:space="preserve">Yaratıcı Görev: </w:t>
      </w:r>
      <w:r>
        <w:rPr>
          <w:sz w:val="20"/>
        </w:rPr>
        <w:t>Ultrasonik sensörlü otonom bir robot tasarlasanız, engelden kaçınma algoritması nasıl olurdu? Birden fazla sensör kullanarak 360 derece algılama nasıl sağlanır?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HC-SR04 çalışma prensibi ve trigger/echo mekanizması anlaşıldı mı?</w:t>
      </w:r>
    </w:p>
    <w:p>
      <w:r>
        <w:rPr>
          <w:sz w:val="20"/>
        </w:rPr>
        <w:t xml:space="preserve">  ☐  Mesafe hesaplama formülü ve voltaj bölücü devre kavrandı mı?</w:t>
      </w:r>
    </w:p>
    <w:p>
      <w:r>
        <w:rPr>
          <w:sz w:val="20"/>
        </w:rPr>
        <w:t xml:space="preserve">  ☐  Python ile mesafe ölçüm programı geliştirilebildi mi?</w:t>
      </w:r>
    </w:p>
    <w:p>
      <w:pPr>
        <w:spacing w:before="200"/>
      </w:pPr>
      <w:r>
        <w:rPr>
          <w:b/>
          <w:color w:val="2E7D32"/>
          <w:sz w:val="24"/>
        </w:rPr>
        <w:t xml:space="preserve">  Öz Değerlendirme Soruları</w:t>
      </w:r>
    </w:p>
    <w:p>
      <w:r>
        <w:rPr>
          <w:b/>
          <w:color w:val="2E7D32"/>
          <w:sz w:val="20"/>
        </w:rPr>
        <w:t xml:space="preserve">  1. </w:t>
      </w:r>
      <w:r>
        <w:rPr>
          <w:sz w:val="20"/>
        </w:rPr>
        <w:t>HC-SR04 sensöründe trigger pulse ne kadar süre HIGH tutulur?</w:t>
      </w:r>
    </w:p>
    <w:p>
      <w:r>
        <w:rPr>
          <w:b/>
          <w:color w:val="2E7D32"/>
          <w:sz w:val="20"/>
        </w:rPr>
        <w:t xml:space="preserve">  2. </w:t>
      </w:r>
      <w:r>
        <w:rPr>
          <w:sz w:val="20"/>
        </w:rPr>
        <w:t>Mesafe hesaplama formülünde 2'ye bölme neden yapılır?</w:t>
      </w:r>
    </w:p>
    <w:p>
      <w:r>
        <w:rPr>
          <w:b/>
          <w:color w:val="2E7D32"/>
          <w:sz w:val="20"/>
        </w:rPr>
        <w:t xml:space="preserve">  3. </w:t>
      </w:r>
      <w:r>
        <w:rPr>
          <w:sz w:val="20"/>
        </w:rPr>
        <w:t>Voltaj bölücü devrede R1=1K ve R2=2K kullanıldığında çıkış voltajı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HC-SR04 sensörünün ölçüm aralığı nedir?</w:t>
            </w:r>
          </w:p>
        </w:tc>
        <w:tc>
          <w:tcPr>
            <w:tcW w:type="dxa" w:w="3213"/>
          </w:tcPr>
          <w:p>
            <w:r>
              <w:rPr>
                <w:sz w:val="18"/>
              </w:rPr>
              <w:t>A) 0-100 cm  B) 2-400 cm  C) 10-1000 cm  D) 1-200 cm</w:t>
            </w:r>
          </w:p>
        </w:tc>
        <w:tc>
          <w:tcPr>
            <w:tcW w:type="dxa" w:w="3213"/>
          </w:tcPr>
          <w:p>
            <w:r>
              <w:rPr>
                <w:sz w:val="18"/>
              </w:rPr>
              <w:t>B</w:t>
            </w:r>
          </w:p>
        </w:tc>
      </w:tr>
      <w:tr>
        <w:tc>
          <w:tcPr>
            <w:tcW w:type="dxa" w:w="3213"/>
          </w:tcPr>
          <w:p>
            <w:r>
              <w:rPr>
                <w:sz w:val="18"/>
              </w:rPr>
              <w:t>Mesafe hesaplama formülünde ses hızı neden 2'ye bölünür?</w:t>
            </w:r>
          </w:p>
        </w:tc>
        <w:tc>
          <w:tcPr>
            <w:tcW w:type="dxa" w:w="3213"/>
          </w:tcPr>
          <w:p>
            <w:r>
              <w:rPr>
                <w:sz w:val="18"/>
              </w:rPr>
              <w:t>A) Sensör hassasiyeti için  B) Ses gidip geri döndüğü için  C) GPIO voltajı için  D) Sıcaklık düzeltmesi için</w:t>
            </w:r>
          </w:p>
        </w:tc>
        <w:tc>
          <w:tcPr>
            <w:tcW w:type="dxa" w:w="3213"/>
          </w:tcPr>
          <w:p>
            <w:r>
              <w:rPr>
                <w:sz w:val="18"/>
              </w:rPr>
              <w:t>B</w:t>
            </w:r>
          </w:p>
        </w:tc>
      </w:tr>
      <w:tr>
        <w:tc>
          <w:tcPr>
            <w:tcW w:type="dxa" w:w="3213"/>
          </w:tcPr>
          <w:p>
            <w:r>
              <w:rPr>
                <w:sz w:val="18"/>
              </w:rPr>
              <w:t>HC-SR04 echo pini ile Raspberry Pi GPIO arasına ne konulmalıdır?</w:t>
            </w:r>
          </w:p>
        </w:tc>
        <w:tc>
          <w:tcPr>
            <w:tcW w:type="dxa" w:w="3213"/>
          </w:tcPr>
          <w:p>
            <w:r>
              <w:rPr>
                <w:sz w:val="18"/>
              </w:rPr>
              <w:t>A) Kondansatör  B) Transistör  C) Voltaj bölücü devre  D) Amplifikatör</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Ultrasonik sensörler ile kızılötesi (IR) mesafe sensörleri arasındaki farklar nelerdir? Hangi durumlarda hangisi tercih edilmelidir?</w:t>
      </w:r>
    </w:p>
    <w:p>
      <w:r>
        <w:rPr>
          <w:b/>
          <w:color w:val="2E7D32"/>
          <w:sz w:val="20"/>
        </w:rPr>
        <w:t>Eleştirel Düşünme:</w:t>
      </w:r>
    </w:p>
    <w:p>
      <w:r>
        <w:rPr>
          <w:b/>
          <w:color w:val="2E7D32"/>
          <w:sz w:val="20"/>
        </w:rPr>
        <w:t xml:space="preserve">  1. </w:t>
      </w:r>
      <w:r>
        <w:rPr>
          <w:sz w:val="20"/>
        </w:rPr>
        <w:t>Ultrasonik sensörlerin ölçüm açısı (15 derece) bir sınırlama mıdır yoksa avantaj mıdır? Dar ve geniş ölçüm açılı sensörlerin kullanım alanları nasıl farklılık gösterir?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"HC-SR04 Mesafe Ölçüm Uygulaması"</w:t>
      </w:r>
    </w:p>
    <w:p>
      <w:r>
        <w:rPr>
          <w:b/>
          <w:color w:val="1B2A4A"/>
          <w:sz w:val="20"/>
        </w:rPr>
        <w:t xml:space="preserve">Hedef: </w:t>
      </w:r>
      <w:r>
        <w:rPr>
          <w:sz w:val="20"/>
        </w:rPr>
        <w:t>Ultrasonik sensörü bağlama, mesafe ölçüm programı yazma ve yakınlık alarm sistemi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HC-SR04 sensörünü voltaj bölücü devre ile breadboard üzerinde bağlayın</w:t>
            </w:r>
          </w:p>
        </w:tc>
        <w:tc>
          <w:tcPr>
            <w:tcW w:type="dxa" w:w="3213"/>
          </w:tcPr>
          <w:p>
            <w:r>
              <w:rPr>
                <w:sz w:val="18"/>
              </w:rPr>
              <w:t>5 dk</w:t>
            </w:r>
          </w:p>
        </w:tc>
      </w:tr>
      <w:tr>
        <w:tc>
          <w:tcPr>
            <w:tcW w:type="dxa" w:w="3213"/>
          </w:tcPr>
          <w:p>
            <w:r>
              <w:rPr>
                <w:sz w:val="18"/>
              </w:rPr>
              <w:t>2</w:t>
            </w:r>
          </w:p>
        </w:tc>
        <w:tc>
          <w:tcPr>
            <w:tcW w:type="dxa" w:w="3213"/>
          </w:tcPr>
          <w:p>
            <w:r>
              <w:rPr>
                <w:sz w:val="18"/>
              </w:rPr>
              <w:t>Trigger pulse gönderen ve echo süresini ölçen temel mesafe fonksiyonunu yazın</w:t>
            </w:r>
          </w:p>
        </w:tc>
        <w:tc>
          <w:tcPr>
            <w:tcW w:type="dxa" w:w="3213"/>
          </w:tcPr>
          <w:p>
            <w:r>
              <w:rPr>
                <w:sz w:val="18"/>
              </w:rPr>
              <w:t>5 dk</w:t>
            </w:r>
          </w:p>
        </w:tc>
      </w:tr>
      <w:tr>
        <w:tc>
          <w:tcPr>
            <w:tcW w:type="dxa" w:w="3213"/>
          </w:tcPr>
          <w:p>
            <w:r>
              <w:rPr>
                <w:sz w:val="18"/>
              </w:rPr>
              <w:t>3</w:t>
            </w:r>
          </w:p>
        </w:tc>
        <w:tc>
          <w:tcPr>
            <w:tcW w:type="dxa" w:w="3213"/>
          </w:tcPr>
          <w:p>
            <w:r>
              <w:rPr>
                <w:sz w:val="18"/>
              </w:rPr>
              <w:t>5 ölçüm alıp ortalamasını hesaplayan gelişmiş fonksiyon yazın</w:t>
            </w:r>
          </w:p>
        </w:tc>
        <w:tc>
          <w:tcPr>
            <w:tcW w:type="dxa" w:w="3213"/>
          </w:tcPr>
          <w:p>
            <w:r>
              <w:rPr>
                <w:sz w:val="18"/>
              </w:rPr>
              <w:t>5 dk</w:t>
            </w:r>
          </w:p>
        </w:tc>
      </w:tr>
      <w:tr>
        <w:tc>
          <w:tcPr>
            <w:tcW w:type="dxa" w:w="3213"/>
          </w:tcPr>
          <w:p>
            <w:r>
              <w:rPr>
                <w:sz w:val="18"/>
              </w:rPr>
              <w:t>4</w:t>
            </w:r>
          </w:p>
        </w:tc>
        <w:tc>
          <w:tcPr>
            <w:tcW w:type="dxa" w:w="3213"/>
          </w:tcPr>
          <w:p>
            <w:r>
              <w:rPr>
                <w:sz w:val="18"/>
              </w:rPr>
              <w:t>Mesafeye göre 3 farklı LED yakan yakınlık alarm sistemi programlayın</w:t>
            </w:r>
          </w:p>
        </w:tc>
        <w:tc>
          <w:tcPr>
            <w:tcW w:type="dxa" w:w="3213"/>
          </w:tcPr>
          <w:p>
            <w:r>
              <w:rPr>
                <w:sz w:val="18"/>
              </w:rPr>
              <w:t>5 dk</w:t>
            </w:r>
          </w:p>
        </w:tc>
      </w:tr>
    </w:tbl>
    <w:p/>
    <w:p>
      <w:r>
        <w:rPr>
          <w:b/>
          <w:color w:val="1B2A4A"/>
          <w:sz w:val="20"/>
        </w:rPr>
        <w:t xml:space="preserve">Tamamlanma Kriteri: </w:t>
      </w:r>
      <w:r>
        <w:rPr>
          <w:sz w:val="20"/>
        </w:rPr>
        <w:t>Doğru bağlantı, hassas mesafe ölçümü, ortalamalı okuma ve LED alarm sistemi çalışır durumda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"Ultrasonik Mesafe Ölçüm Gösterimi"</w:t>
      </w:r>
    </w:p>
    <w:p>
      <w:r>
        <w:rPr>
          <w:b/>
          <w:color w:val="1B2A4A"/>
          <w:sz w:val="20"/>
        </w:rPr>
        <w:t xml:space="preserve">Eğitmenin Gösterdiği: </w:t>
      </w:r>
      <w:r>
        <w:rPr>
          <w:sz w:val="20"/>
        </w:rPr>
        <w:t>HC-SR04 sensörünü canlı olarak bağlar, mesafe ölçüm programını çalıştırır ve farklı mesafelerde ölçüm yapar. Voltaj bölücü devreyi multimetre ile doğrular.</w:t>
      </w:r>
    </w:p>
    <w:p>
      <w:r>
        <w:rPr>
          <w:b/>
          <w:color w:val="1B2A4A"/>
          <w:sz w:val="20"/>
        </w:rPr>
        <w:t xml:space="preserve">Öğrencinin Tekrarladığı: </w:t>
      </w:r>
      <w:r>
        <w:rPr>
          <w:sz w:val="20"/>
        </w:rPr>
        <w:t>Eğitmeni izler, kendi sensörünü bağlar ve farklı nesnelere olan mesafeyi ölçerek doğruluk testleri yapar.</w:t>
      </w:r>
    </w:p>
    <w:p>
      <w:r>
        <w:rPr>
          <w:b/>
          <w:color w:val="1B2A4A"/>
          <w:sz w:val="20"/>
        </w:rPr>
        <w:t xml:space="preserve">Dikkat Noktaları: </w:t>
      </w:r>
      <w:r>
        <w:rPr>
          <w:sz w:val="20"/>
        </w:rPr>
        <w:t>Voltaj bölücü devre olmadan echo pinini GPIO'ya bağlamayın; 5V sinyal Raspberry Pi'ye kalıcı hasar verebilir.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Mesafe Ölçümü</w:t>
            </w:r>
          </w:p>
        </w:tc>
        <w:tc>
          <w:tcPr>
            <w:tcW w:type="dxa" w:w="3213"/>
          </w:tcPr>
          <w:p>
            <w:r>
              <w:rPr>
                <w:sz w:val="18"/>
              </w:rPr>
              <w:t>HC-SR04 ile 5 farklı mesafeyi ölçün, cetvel ile doğrulayın ve hata yüzdesini hesaplayın</w:t>
            </w:r>
          </w:p>
        </w:tc>
        <w:tc>
          <w:tcPr>
            <w:tcW w:type="dxa" w:w="3213"/>
          </w:tcPr>
          <w:p>
            <w:r>
              <w:rPr>
                <w:sz w:val="18"/>
              </w:rPr>
              <w:t>Kolay</w:t>
            </w:r>
          </w:p>
        </w:tc>
      </w:tr>
      <w:tr>
        <w:tc>
          <w:tcPr>
            <w:tcW w:type="dxa" w:w="3213"/>
          </w:tcPr>
          <w:p>
            <w:r>
              <w:rPr>
                <w:sz w:val="18"/>
              </w:rPr>
              <w:t>Park Sensörü Simülasyonu</w:t>
            </w:r>
          </w:p>
        </w:tc>
        <w:tc>
          <w:tcPr>
            <w:tcW w:type="dxa" w:w="3213"/>
          </w:tcPr>
          <w:p>
            <w:r>
              <w:rPr>
                <w:sz w:val="18"/>
              </w:rPr>
              <w:t>Mesafeye göre buzzer frekansını değiştiren (yaklaştıkça hızlanan bip) park sensörü programı yazın</w:t>
            </w:r>
          </w:p>
        </w:tc>
        <w:tc>
          <w:tcPr>
            <w:tcW w:type="dxa" w:w="3213"/>
          </w:tcPr>
          <w:p>
            <w:r>
              <w:rPr>
                <w:sz w:val="18"/>
              </w:rPr>
              <w:t>Orta</w:t>
            </w:r>
          </w:p>
        </w:tc>
      </w:tr>
      <w:tr>
        <w:tc>
          <w:tcPr>
            <w:tcW w:type="dxa" w:w="3213"/>
          </w:tcPr>
          <w:p>
            <w:r>
              <w:rPr>
                <w:sz w:val="18"/>
              </w:rPr>
              <w:t>Akıllı Kapı Sistemi</w:t>
            </w:r>
          </w:p>
        </w:tc>
        <w:tc>
          <w:tcPr>
            <w:tcW w:type="dxa" w:w="3213"/>
          </w:tcPr>
          <w:p>
            <w:r>
              <w:rPr>
                <w:sz w:val="18"/>
              </w:rPr>
              <w:t>HC-SR04 ile kapıya yaklaşan kişiyi algılayan, 50 cm'den yakın gelince servo motor ile kapıyı açan sistem tasarlayın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"Fabrika Konveyör Bant Kalite Kontrol"</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fabrikada konveyör bant üzerinden geçen kutuların yüksekliği kontrol edilmeli. Standart kutu yüksekliği 20 cm (+/-2 cm tolerans). Sensör bantın 50 cm üstüne yerleştirilecek. Bant hızı saniyede 10 cm. Ölçülen mesafe 30 cm ise kutu yüksekliği = 50 - 30 = 20 cm (kabul). Mesafe 40 cm ise kutu yüksekliği = 10 cm (red). Sistemi tasarlayın: Sensör yerleşimi, ölçüm zamanlaması, kabul/red kararı ve istatistik raporlama programını yazın.</w:t>
            </w:r>
          </w:p>
        </w:tc>
      </w:tr>
    </w:tbl>
    <w:p/>
    <w:p>
      <w:r>
        <w:rPr>
          <w:b/>
          <w:color w:val="1B2A4A"/>
          <w:sz w:val="20"/>
        </w:rPr>
        <w:t xml:space="preserve">Beklenen Çıktı: </w:t>
      </w:r>
      <w:r>
        <w:rPr>
          <w:sz w:val="20"/>
        </w:rPr>
        <w:t>Kalite kontrol sistemi tasarımı (sensör konumu, ölçüm algoritması, kabul/red kriterleri, üretim istatistikleri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HC-SR04 ultrasonik mesafe sensörünün çalışma prensibini, trigger/echo mekanizmasını, mesafe hesaplama formülünü, voltaj bölücü devre tasarımını ve Python ile mesafe ölçüm uygulaması geliştirmeyi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HC-SR04</w:t>
            </w:r>
          </w:p>
        </w:tc>
        <w:tc>
          <w:tcPr>
            <w:tcW w:type="dxa" w:w="4819"/>
            <w:shd w:fill="F5F5F5"/>
          </w:tcPr>
          <w:p>
            <w:r>
              <w:rPr>
                <w:b/>
                <w:color w:val="1B2A4A"/>
                <w:sz w:val="20"/>
              </w:rPr>
              <w:t xml:space="preserve">  Trigger/Echo</w:t>
            </w:r>
          </w:p>
        </w:tc>
      </w:tr>
      <w:tr>
        <w:tc>
          <w:tcPr>
            <w:tcW w:type="dxa" w:w="4819"/>
            <w:shd w:fill="F5F5F5"/>
          </w:tcPr>
          <w:p>
            <w:r>
              <w:rPr>
                <w:b/>
                <w:color w:val="1B2A4A"/>
                <w:sz w:val="20"/>
              </w:rPr>
              <w:t xml:space="preserve">  Mesafe Formülü</w:t>
            </w:r>
          </w:p>
        </w:tc>
        <w:tc>
          <w:tcPr>
            <w:tcW w:type="dxa" w:w="4819"/>
            <w:shd w:fill="F5F5F5"/>
          </w:tcPr>
          <w:p>
            <w:r>
              <w:rPr>
                <w:b/>
                <w:color w:val="1B2A4A"/>
                <w:sz w:val="20"/>
              </w:rPr>
              <w:t xml:space="preserve">  Voltaj Bölücü Devre</w:t>
            </w:r>
          </w:p>
        </w:tc>
      </w:tr>
      <w:tr>
        <w:tc>
          <w:tcPr>
            <w:tcW w:type="dxa" w:w="4819"/>
            <w:shd w:fill="F5F5F5"/>
          </w:tcPr>
          <w:p>
            <w:r>
              <w:rPr>
                <w:b/>
                <w:color w:val="1B2A4A"/>
                <w:sz w:val="20"/>
              </w:rPr>
              <w:t xml:space="preserve">  Ultrasonik Dalga</w:t>
            </w:r>
          </w:p>
        </w:tc>
        <w:tc>
          <w:tcPr>
            <w:tcW w:type="dxa" w:w="4819"/>
          </w:tcPr>
          <w:p/>
        </w:tc>
      </w:tr>
    </w:tbl>
    <w:p/>
    <w:p>
      <w:pPr>
        <w:spacing w:before="200"/>
      </w:pPr>
      <w:r>
        <w:rPr>
          <w:b/>
          <w:color w:val="757575"/>
          <w:sz w:val="24"/>
        </w:rPr>
        <w:t xml:space="preserve">  Bir Sonraki Dersle Köprü</w:t>
      </w:r>
    </w:p>
    <w:p>
      <w:r>
        <w:rPr>
          <w:sz w:val="20"/>
        </w:rPr>
        <w:t>Bir sonraki derste hareket sensörü PIR HC-SR501 ile hareket algılama ve güvenlik uygulamalarını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HC-SR04 ile 10 farklı mesafeyi (5 cm aralıklarla 5-50 cm) ölçün, cetvel ile doğrulayın ve ölçüm sonuçlarını tablo halinde sunun. Her mesafe için hata yüzdesini hesaplayın ve en doğru/en hatalı ölçüm aralığını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HC-SR04 sensörlerinin ve voltaj bölücü dirençlerin yeterli miktarda olduğunu kontrol edin</w:t>
      </w:r>
    </w:p>
    <w:p>
      <w:pPr>
        <w:pStyle w:val="ListBullet"/>
      </w:pPr>
      <w:r>
        <w:rPr>
          <w:sz w:val="20"/>
        </w:rPr>
        <w:t>Voltaj bölücü devre şemasını poster olarak hazırlayın</w:t>
      </w:r>
    </w:p>
    <w:p>
      <w:pPr>
        <w:pStyle w:val="ListBullet"/>
      </w:pPr>
      <w:r>
        <w:rPr>
          <w:sz w:val="20"/>
        </w:rPr>
        <w:t>Mesafe hesaplama formülünü tahtaya yazın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Mesafe değerleri çok değişken</w:t>
            </w:r>
          </w:p>
        </w:tc>
        <w:tc>
          <w:tcPr>
            <w:tcW w:type="dxa" w:w="4819"/>
          </w:tcPr>
          <w:p>
            <w:r>
              <w:rPr>
                <w:sz w:val="18"/>
              </w:rPr>
              <w:t>Birden fazla ölçüm alarak ortalama hesaplayın ve aykırı değerleri filtreleyin</w:t>
            </w:r>
          </w:p>
        </w:tc>
      </w:tr>
      <w:tr>
        <w:tc>
          <w:tcPr>
            <w:tcW w:type="dxa" w:w="4819"/>
          </w:tcPr>
          <w:p>
            <w:r>
              <w:rPr>
                <w:sz w:val="18"/>
              </w:rPr>
              <w:t>Voltaj bölücü yanlış bağlantı</w:t>
            </w:r>
          </w:p>
        </w:tc>
        <w:tc>
          <w:tcPr>
            <w:tcW w:type="dxa" w:w="4819"/>
          </w:tcPr>
          <w:p>
            <w:r>
              <w:rPr>
                <w:sz w:val="18"/>
              </w:rPr>
              <w:t>Dirençlerin yerlerini kontrol edin; R1 echo-GPIO, R2 GPIO-GND arasında olmalı</w:t>
            </w:r>
          </w:p>
        </w:tc>
      </w:tr>
    </w:tbl>
    <w:p/>
    <w:p>
      <w:r>
        <w:rPr>
          <w:b/>
          <w:color w:val="1B2A4A"/>
          <w:sz w:val="20"/>
        </w:rPr>
        <w:t xml:space="preserve">Zaman Yönetimi: </w:t>
      </w:r>
      <w:r>
        <w:rPr>
          <w:sz w:val="20"/>
        </w:rPr>
        <w:t>Voltaj bölücü ve bağlantıya 8 dk, temel ölçüme 7 dk, alarm sistemine 5 dk, vaka çalışmasına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 çalışmıyorsa Python ile simülasyon yapılabilir: Rastgele mesafe değerleri üretilerek alarm mantığı ve karar mekanizması test edilebilir.</w:t>
            </w:r>
          </w:p>
        </w:tc>
      </w:tr>
    </w:tbl>
    <w:p/>
    <w:p>
      <w:r>
        <w:br w:type="page"/>
      </w:r>
    </w:p>
    <w:p>
      <w:pPr>
        <w:jc w:val="center"/>
      </w:pPr>
      <w:r>
        <w:rPr>
          <w:b/>
          <w:color w:val="1B2A4A"/>
          <w:sz w:val="36"/>
        </w:rPr>
        <w:t>━━━  47. SAAT  ━━━</w:t>
      </w:r>
    </w:p>
    <w:p>
      <w:pPr>
        <w:jc w:val="center"/>
      </w:pPr>
      <w:r>
        <w:rPr>
          <w:color w:val="2C6FAD"/>
          <w:sz w:val="32"/>
        </w:rPr>
        <w:t>Hareket Sensörü (PIR HC-SR501) ve Güvenlik Uygulamaları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PIR (Passive Infrared) hareket sensörünün çalışma prensibini açıklar, HC-SR501 sensörünün hassasiyet ve gecikme ayarlarını yapılandırır ve Raspberry Pi ile hareket algılama tabanlı güvenlik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M4C-K7</w:t>
            </w:r>
          </w:p>
        </w:tc>
        <w:tc>
          <w:tcPr>
            <w:tcW w:type="dxa" w:w="3213"/>
          </w:tcPr>
          <w:p>
            <w:r>
              <w:rPr>
                <w:sz w:val="18"/>
              </w:rPr>
              <w:t>PIR sensörünün pasif kızılötesi algılama prensibini açıklar ve pyroelektrik sensör yapısını kavrar</w:t>
            </w:r>
          </w:p>
        </w:tc>
        <w:tc>
          <w:tcPr>
            <w:tcW w:type="dxa" w:w="3213"/>
          </w:tcPr>
          <w:p>
            <w:r>
              <w:rPr>
                <w:sz w:val="18"/>
              </w:rPr>
              <w:t>Kavrama</w:t>
            </w:r>
          </w:p>
        </w:tc>
      </w:tr>
      <w:tr>
        <w:tc>
          <w:tcPr>
            <w:tcW w:type="dxa" w:w="3213"/>
          </w:tcPr>
          <w:p>
            <w:r>
              <w:rPr>
                <w:sz w:val="18"/>
              </w:rPr>
              <w:t>M4C-K8</w:t>
            </w:r>
          </w:p>
        </w:tc>
        <w:tc>
          <w:tcPr>
            <w:tcW w:type="dxa" w:w="3213"/>
          </w:tcPr>
          <w:p>
            <w:r>
              <w:rPr>
                <w:sz w:val="18"/>
              </w:rPr>
              <w:t>HC-SR501 sensörünün hassasiyet (sensitivity) ve gecikme süresi (delay) potansiyometrelerini ayarlar</w:t>
            </w:r>
          </w:p>
        </w:tc>
        <w:tc>
          <w:tcPr>
            <w:tcW w:type="dxa" w:w="3213"/>
          </w:tcPr>
          <w:p>
            <w:r>
              <w:rPr>
                <w:sz w:val="18"/>
              </w:rPr>
              <w:t>Uygulama</w:t>
            </w:r>
          </w:p>
        </w:tc>
      </w:tr>
      <w:tr>
        <w:tc>
          <w:tcPr>
            <w:tcW w:type="dxa" w:w="3213"/>
          </w:tcPr>
          <w:p>
            <w:r>
              <w:rPr>
                <w:sz w:val="18"/>
              </w:rPr>
              <w:t>M4C-K9</w:t>
            </w:r>
          </w:p>
        </w:tc>
        <w:tc>
          <w:tcPr>
            <w:tcW w:type="dxa" w:w="3213"/>
          </w:tcPr>
          <w:p>
            <w:r>
              <w:rPr>
                <w:sz w:val="18"/>
              </w:rPr>
              <w:t>Python ile hareket algılama programı geliştirir ve LED, buzzer ile alarm sistemi oluşturur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dijital giriş okuma, if-else karar yapıları ve döngüler (önceki dersler)</w:t>
      </w:r>
    </w:p>
    <w:p>
      <w:pPr>
        <w:spacing w:before="200"/>
      </w:pPr>
      <w:r>
        <w:rPr>
          <w:b/>
          <w:color w:val="757575"/>
          <w:sz w:val="24"/>
        </w:rPr>
        <w:t xml:space="preserve">  Öğrencinin Bilmesi Gerekenler</w:t>
      </w:r>
    </w:p>
    <w:p>
      <w:pPr>
        <w:pStyle w:val="ListBullet"/>
      </w:pPr>
      <w:r>
        <w:rPr>
          <w:sz w:val="20"/>
        </w:rPr>
        <w:t>GPIO.input() ile dijital pin okuma (HIGH/LOW)</w:t>
      </w:r>
    </w:p>
    <w:p>
      <w:pPr>
        <w:pStyle w:val="ListBullet"/>
      </w:pPr>
      <w:r>
        <w:rPr>
          <w:sz w:val="20"/>
        </w:rPr>
        <w:t>while True döngüsü ile sürekli izleme</w:t>
      </w:r>
    </w:p>
    <w:p>
      <w:pPr>
        <w:pStyle w:val="ListBullet"/>
      </w:pPr>
      <w:r>
        <w:rPr>
          <w:sz w:val="20"/>
        </w:rPr>
        <w:t>time.sleep() ile bekleme ve zamanlama</w:t>
      </w:r>
    </w:p>
    <w:p>
      <w:pPr>
        <w:spacing w:before="200"/>
      </w:pPr>
      <w:r>
        <w:rPr>
          <w:b/>
          <w:color w:val="757575"/>
          <w:sz w:val="24"/>
        </w:rPr>
        <w:t xml:space="preserve">  Olası Kavram Yanılgıları</w:t>
      </w:r>
    </w:p>
    <w:p>
      <w:pPr>
        <w:pStyle w:val="ListBullet"/>
      </w:pPr>
      <w:r>
        <w:rPr>
          <w:sz w:val="20"/>
        </w:rPr>
        <w:t>PIR sensörü kızılötesi ışın gönderir ve yansımasını algılar - aslında PIR pasif sensördür, hiçbir ışın göndermez, sadece ortamdaki kızılötesi değişimleri algılar</w:t>
      </w:r>
    </w:p>
    <w:p>
      <w:pPr>
        <w:pStyle w:val="ListBullet"/>
      </w:pPr>
      <w:r>
        <w:rPr>
          <w:sz w:val="20"/>
        </w:rPr>
        <w:t>PIR sensörü sadece insanları algılar - sıcak kanlı tüm canlıları (kedi, köpek vb.) ve hatta sıcak hava akımlarını bile algılayabilir</w:t>
      </w:r>
    </w:p>
    <w:p>
      <w:pPr>
        <w:spacing w:before="200"/>
      </w:pPr>
      <w:r>
        <w:rPr>
          <w:b/>
          <w:color w:val="757575"/>
          <w:sz w:val="24"/>
        </w:rPr>
        <w:t xml:space="preserve">  Hazırlık Materyalleri</w:t>
      </w:r>
    </w:p>
    <w:p>
      <w:pPr>
        <w:pStyle w:val="ListBullet"/>
      </w:pPr>
      <w:r>
        <w:rPr>
          <w:sz w:val="20"/>
        </w:rPr>
        <w:t>Raspberry Pi ve breadboard seti</w:t>
      </w:r>
    </w:p>
    <w:p>
      <w:pPr>
        <w:pStyle w:val="ListBullet"/>
      </w:pPr>
      <w:r>
        <w:rPr>
          <w:sz w:val="20"/>
        </w:rPr>
        <w:t>HC-SR501 PIR hareket sensörü</w:t>
      </w:r>
    </w:p>
    <w:p>
      <w:pPr>
        <w:pStyle w:val="ListBullet"/>
      </w:pPr>
      <w:r>
        <w:rPr>
          <w:sz w:val="20"/>
        </w:rPr>
        <w:t>LED (kırmızı ve yeşil)</w:t>
      </w:r>
    </w:p>
    <w:p>
      <w:pPr>
        <w:pStyle w:val="ListBullet"/>
      </w:pPr>
      <w:r>
        <w:rPr>
          <w:sz w:val="20"/>
        </w:rPr>
        <w:t>Buzzer (aktif veya pasif)</w:t>
      </w:r>
    </w:p>
    <w:p>
      <w:pPr>
        <w:pStyle w:val="ListBullet"/>
      </w:pPr>
      <w:r>
        <w:rPr>
          <w:sz w:val="20"/>
        </w:rPr>
        <w:t>Jumper kablolar, 330 ohm dirençler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Alışveriş merkezlerinin kapıları siz yaklaştığınızda otomatik açılır. Koridorlardaki lambalar siz geçtiğinizde yanar. Güvenlik kameralarının yanındaki küçük beyaz kutu hareket olduğunda alarm verir. Tüm bunlarda ortak olan şey PIR sensördür: İnsan vücudunun yaydığı kızılötesi ısıyı algılayarak hareket tespit eder.</w:t>
      </w:r>
    </w:p>
    <w:p>
      <w:r>
        <w:rPr>
          <w:b/>
          <w:color w:val="1B2A4A"/>
          <w:sz w:val="20"/>
        </w:rPr>
        <w:t xml:space="preserve">Günlük Hayat Bağlantısı: </w:t>
      </w:r>
      <w:r>
        <w:rPr>
          <w:sz w:val="20"/>
        </w:rPr>
        <w:t>Otomatik kapı ve güvenlik alarmı gibi PIR sensörü de canlıların yaydığı kızılötesi enerjiyi algılar. Raspberry Pi ile bu sensörü kullanarak kendi güvenlik alarmımızı veya otomatik aydınlatma sistemimizi yapacağız.</w:t>
      </w:r>
    </w:p>
    <w:p>
      <w:pPr>
        <w:spacing w:before="200"/>
      </w:pPr>
      <w:r>
        <w:rPr>
          <w:b/>
          <w:color w:val="2C6FAD"/>
          <w:sz w:val="24"/>
        </w:rPr>
        <w:t xml:space="preserve">  Ön Bilgi Yoklama Soruları</w:t>
      </w:r>
    </w:p>
    <w:p>
      <w:r>
        <w:rPr>
          <w:b/>
          <w:color w:val="2C6FAD"/>
          <w:sz w:val="20"/>
        </w:rPr>
        <w:t xml:space="preserve">  1. </w:t>
      </w:r>
      <w:r>
        <w:rPr>
          <w:sz w:val="20"/>
        </w:rPr>
        <w:t>Kursiyerlerden evin veya okulun hangi alanlarında hareket sensörleri bulunduğunu ve bunların ne amaçla kullanıldığını düşünmeleri istenir.</w:t>
      </w:r>
    </w:p>
    <w:p>
      <w:pPr>
        <w:spacing w:before="200"/>
      </w:pPr>
      <w:r>
        <w:rPr>
          <w:b/>
          <w:color w:val="2C6FAD"/>
          <w:sz w:val="24"/>
        </w:rPr>
        <w:t xml:space="preserve">  Motivasyon Etkinliği: "Güvenlik Alarm Sistemi Tasarımı"</w:t>
      </w:r>
    </w:p>
    <w:p>
      <w:r>
        <w:rPr>
          <w:b/>
          <w:color w:val="1B2A4A"/>
          <w:sz w:val="20"/>
        </w:rPr>
        <w:t xml:space="preserve">Açıklama: </w:t>
      </w:r>
      <w:r>
        <w:rPr>
          <w:sz w:val="20"/>
        </w:rPr>
        <w:t>Kursiyerler bir evin güvenlik sistemi için hareket sensörlerinin nasıl konumlandırılacağını ve alarm mekanizmasının nasıl çalışacağını tasarlıyor.</w:t>
      </w:r>
    </w:p>
    <w:p>
      <w:r>
        <w:rPr>
          <w:b/>
          <w:color w:val="1B2A4A"/>
          <w:sz w:val="20"/>
        </w:rPr>
        <w:t xml:space="preserve">Yönerge: </w:t>
      </w:r>
      <w:r>
        <w:rPr>
          <w:sz w:val="20"/>
        </w:rPr>
        <w:t>Eğitmen tahtaya basit bir ev planı çizer (salon, mutfak, koridor, giriş). Kursiyerlerden PIR sensörlerinin nereye yerleştirileceğini, hangi açılarla ve hassasiyet ayarlarıyla kullanılacağını tartışmaları istenir. Yanlış alarm (false positive) durumları ve çözümleri de değerlendirilir.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depo sahibi gece saatlerinde depoya izinsiz giriş yapılıp yapılmadığını izlemek istiyor. Depo 3 giriş kapısına sahip ve içeride evcil hayvan bulunmuyor. PIR sensörleri ile bir alarm sistemi tasarlamanız isteniyor. Hangi hassasiyet ayarı kullanılmalı? Alarm nasıl verilmeli? Yanlış alarm nasıl önlenir?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"PIR Sensör Yapısı ve Çalışma Prensibi Keşfi"</w:t>
      </w:r>
    </w:p>
    <w:p>
      <w:r>
        <w:rPr>
          <w:b/>
          <w:color w:val="1B2A4A"/>
          <w:sz w:val="20"/>
        </w:rPr>
        <w:t xml:space="preserve">Türü: </w:t>
      </w:r>
      <w:r>
        <w:rPr>
          <w:sz w:val="20"/>
        </w:rPr>
        <w:t>Uygulamalı keşif ve gözlem çalışması</w:t>
      </w:r>
    </w:p>
    <w:p>
      <w:r>
        <w:rPr>
          <w:b/>
          <w:color w:val="1B2A4A"/>
          <w:sz w:val="20"/>
        </w:rPr>
        <w:t xml:space="preserve">Amacı: </w:t>
      </w:r>
      <w:r>
        <w:rPr>
          <w:sz w:val="20"/>
        </w:rPr>
        <w:t>PIR sensörünün iç yapısını, algılama prensibini ve ayar potansiyometrelerini keşfetme</w:t>
      </w:r>
    </w:p>
    <w:p>
      <w:r>
        <w:rPr>
          <w:b/>
          <w:color w:val="1B2A4A"/>
          <w:sz w:val="20"/>
        </w:rPr>
        <w:t xml:space="preserve">Malzemeler: </w:t>
      </w:r>
      <w:r>
        <w:rPr>
          <w:sz w:val="20"/>
        </w:rPr>
        <w:t>HC-SR501 PIR sensörü (kapağı açılabilir), Fresnel lens örneği, Raspberry Pi, breadboard, LED, buzzer</w:t>
      </w:r>
    </w:p>
    <w:p>
      <w:pPr>
        <w:spacing w:before="200"/>
      </w:pPr>
      <w:r>
        <w:rPr>
          <w:b/>
          <w:color w:val="007A7A"/>
          <w:sz w:val="24"/>
        </w:rPr>
        <w:t xml:space="preserve">  Yönerge Adımları</w:t>
      </w:r>
    </w:p>
    <w:p>
      <w:r>
        <w:rPr>
          <w:b/>
          <w:color w:val="007A7A"/>
          <w:sz w:val="20"/>
        </w:rPr>
        <w:t xml:space="preserve">  1. </w:t>
      </w:r>
      <w:r>
        <w:rPr>
          <w:sz w:val="20"/>
        </w:rPr>
        <w:t>HC-SR501 sensörünün kapağını (Fresnel lens) çıkarın ve içindeki pyroelektrik sensör elemanını inceleyin</w:t>
      </w:r>
    </w:p>
    <w:p>
      <w:r>
        <w:rPr>
          <w:b/>
          <w:color w:val="007A7A"/>
          <w:sz w:val="20"/>
        </w:rPr>
        <w:t xml:space="preserve">  2. </w:t>
      </w:r>
      <w:r>
        <w:rPr>
          <w:sz w:val="20"/>
        </w:rPr>
        <w:t>Sensörün altındaki iki potansiyometreyi bulun: Hassasiyet (sensitivity) ve gecikme süresi (time delay) ayarlarını test edin</w:t>
      </w:r>
    </w:p>
    <w:p>
      <w:r>
        <w:rPr>
          <w:b/>
          <w:color w:val="007A7A"/>
          <w:sz w:val="20"/>
        </w:rPr>
        <w:t xml:space="preserve">  3. </w:t>
      </w:r>
      <w:r>
        <w:rPr>
          <w:sz w:val="20"/>
        </w:rPr>
        <w:t>Sensörü Raspberry Pi'ye bağlayın (VCC&gt;5V, OUT&gt;GPIO, GND&gt;GND) ve hareket algılama testi yapın</w:t>
      </w:r>
    </w:p>
    <w:p>
      <w:r>
        <w:rPr>
          <w:b/>
          <w:color w:val="007A7A"/>
          <w:sz w:val="20"/>
        </w:rPr>
        <w:t xml:space="preserve">  4. </w:t>
      </w:r>
      <w:r>
        <w:rPr>
          <w:sz w:val="20"/>
        </w:rPr>
        <w:t>Farklı hassasiyet ve gecikme ayarlarında sensörün davranışını gözlemleyin ve sonuçları kaydedin</w:t>
      </w:r>
    </w:p>
    <w:p>
      <w:r>
        <w:rPr>
          <w:b/>
          <w:color w:val="1B2A4A"/>
          <w:sz w:val="20"/>
        </w:rPr>
        <w:t xml:space="preserve">Öğrenci Rolü: </w:t>
      </w:r>
      <w:r>
        <w:rPr>
          <w:sz w:val="20"/>
        </w:rPr>
        <w:t>Gruplar halinde sensörün iç yapısını inceler, potansiyometre ayarlarını test eder ve algılama davranışını gözlemler.</w:t>
      </w:r>
    </w:p>
    <w:p>
      <w:r>
        <w:rPr>
          <w:b/>
          <w:color w:val="1B2A4A"/>
          <w:sz w:val="20"/>
        </w:rPr>
        <w:t xml:space="preserve">Öğretmen Rolü: </w:t>
      </w:r>
      <w:r>
        <w:rPr>
          <w:sz w:val="20"/>
        </w:rPr>
        <w:t>Pyroelektrik algılama prensibini, Fresnel lens'in rolünü ve potansiyometre ayarlarının etkisini açıklar.</w:t>
      </w:r>
    </w:p>
    <w:p>
      <w:r>
        <w:rPr>
          <w:b/>
          <w:color w:val="1B2A4A"/>
          <w:sz w:val="20"/>
        </w:rPr>
        <w:t xml:space="preserve">Beklenen Ürün: </w:t>
      </w:r>
      <w:r>
        <w:rPr>
          <w:sz w:val="20"/>
        </w:rPr>
        <w:t>PIR sensör iç yapı analizi, hassasiyet/gecikme test sonuçları tablosu ve optimal ayar önerileri</w:t>
      </w:r>
    </w:p>
    <w:p>
      <w:pPr>
        <w:spacing w:before="200"/>
      </w:pPr>
      <w:r>
        <w:rPr>
          <w:b/>
          <w:color w:val="007A7A"/>
          <w:sz w:val="24"/>
        </w:rPr>
        <w:t xml:space="preserve">  Araştırma Soruları</w:t>
      </w:r>
    </w:p>
    <w:p>
      <w:r>
        <w:rPr>
          <w:b/>
          <w:color w:val="007A7A"/>
          <w:sz w:val="20"/>
        </w:rPr>
        <w:t xml:space="preserve">  1. </w:t>
      </w:r>
      <w:r>
        <w:rPr>
          <w:sz w:val="20"/>
        </w:rPr>
        <w:t>Fresnel lens PIR sensörlerde nasıl bir rol oynar? Lenssiz ve lensli algılama açısı ve mesafesi nasıl değişir?</w:t>
      </w:r>
    </w:p>
    <w:p>
      <w:r>
        <w:rPr>
          <w:b/>
          <w:color w:val="1B2A4A"/>
          <w:sz w:val="20"/>
        </w:rPr>
        <w:t xml:space="preserve">Grupla Çalışma Kuralları: </w:t>
      </w:r>
      <w:r>
        <w:rPr>
          <w:sz w:val="20"/>
        </w:rPr>
        <w:t>Her grup en az 3 farklı hassasiyet ve 3 farklı gecikme ayarını test etmeli ve sonuçları tablo olarak sunmalıdır.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PIR (Passive Infrared) Sensör</w:t>
            </w:r>
          </w:p>
        </w:tc>
        <w:tc>
          <w:tcPr>
            <w:tcW w:type="dxa" w:w="2409"/>
          </w:tcPr>
          <w:p>
            <w:r>
              <w:rPr>
                <w:sz w:val="18"/>
              </w:rPr>
              <w:t>Ortamdaki kızılötesi (IR) radyasyon değişimlerini pasif olarak algılayan hareket sensörü; kendi başına herhangi bir enerji yaymaz, sadece ortamdaki değişimleri tespit eder</w:t>
            </w:r>
          </w:p>
        </w:tc>
        <w:tc>
          <w:tcPr>
            <w:tcW w:type="dxa" w:w="2409"/>
          </w:tcPr>
          <w:p>
            <w:r>
              <w:rPr>
                <w:sz w:val="18"/>
              </w:rPr>
              <w:t>Pyroelektrik sensör elemanı, dual element yapı, Fresnel lens, 120 derece algılama açısı, 7 metre menzil</w:t>
            </w:r>
          </w:p>
        </w:tc>
        <w:tc>
          <w:tcPr>
            <w:tcW w:type="dxa" w:w="2409"/>
          </w:tcPr>
          <w:p>
            <w:r>
              <w:rPr>
                <w:sz w:val="18"/>
              </w:rPr>
              <w:t>PIR sensörü iki pyroelektrik eleman içerir. Hareket olmadığında her iki eleman aynı IR değerini ölçer (fark=0). Bir canlı sensörün önünden geçtiğinde önce bir eleman, sonra diğer eleman IR değişimi algılar (fark oluşur) &gt; Hareket tespit edilir</w:t>
            </w:r>
          </w:p>
        </w:tc>
      </w:tr>
      <w:tr>
        <w:tc>
          <w:tcPr>
            <w:tcW w:type="dxa" w:w="2409"/>
          </w:tcPr>
          <w:p>
            <w:r>
              <w:rPr>
                <w:sz w:val="18"/>
              </w:rPr>
              <w:t>HC-SR501 Modülü</w:t>
            </w:r>
          </w:p>
        </w:tc>
        <w:tc>
          <w:tcPr>
            <w:tcW w:type="dxa" w:w="2409"/>
          </w:tcPr>
          <w:p>
            <w:r>
              <w:rPr>
                <w:sz w:val="18"/>
              </w:rPr>
              <w:t>Yaygın kullanılan PIR hareket sensörü modülü; ayarlanabilir hassasiyet, gecikme süresi ve tetikleme modu ile esnek kullanım sunar</w:t>
            </w:r>
          </w:p>
        </w:tc>
        <w:tc>
          <w:tcPr>
            <w:tcW w:type="dxa" w:w="2409"/>
          </w:tcPr>
          <w:p>
            <w:r>
              <w:rPr>
                <w:sz w:val="18"/>
              </w:rPr>
              <w:t>3 pin (VCC: 5-20V, OUT: 3.3V dijital, GND), 2 potansiyometre, jumper ile mod seçimi</w:t>
            </w:r>
          </w:p>
        </w:tc>
        <w:tc>
          <w:tcPr>
            <w:tcW w:type="dxa" w:w="2409"/>
          </w:tcPr>
          <w:p>
            <w:r>
              <w:rPr>
                <w:sz w:val="18"/>
              </w:rPr>
              <w:t>Hassasiyet pot: Saat yönüne çevirmek hassasiyeti artırır (daha uzak mesafeden algılar). Gecikme pot: Saat yönüne çevirmek gecikme süresini artırır (3 sn - 5 dk arası). Tetikleme modu: H = tekrar tetikleme (hareket devam ettikçe aktif), L = tek tetikleme (bir kez tetiklenip bekleme)</w:t>
            </w:r>
          </w:p>
        </w:tc>
      </w:tr>
      <w:tr>
        <w:tc>
          <w:tcPr>
            <w:tcW w:type="dxa" w:w="2409"/>
          </w:tcPr>
          <w:p>
            <w:r>
              <w:rPr>
                <w:sz w:val="18"/>
              </w:rPr>
              <w:t>Fresnel Lens</w:t>
            </w:r>
          </w:p>
        </w:tc>
        <w:tc>
          <w:tcPr>
            <w:tcW w:type="dxa" w:w="2409"/>
          </w:tcPr>
          <w:p>
            <w:r>
              <w:rPr>
                <w:sz w:val="18"/>
              </w:rPr>
              <w:t>PIR sensörün üzerindeki yarı küresel plastik kapak; gelen kızılötesi ışınları odaklayarak sensörün algılama açısını ve mesafesini artırır</w:t>
            </w:r>
          </w:p>
        </w:tc>
        <w:tc>
          <w:tcPr>
            <w:tcW w:type="dxa" w:w="2409"/>
          </w:tcPr>
          <w:p>
            <w:r>
              <w:rPr>
                <w:sz w:val="18"/>
              </w:rPr>
              <w:t>Çok bölmeli lens yapısı, IR ışınlarını pyroelektrik elemana odaklama, algılama açısını 120 dereceye genişletme</w:t>
            </w:r>
          </w:p>
        </w:tc>
        <w:tc>
          <w:tcPr>
            <w:tcW w:type="dxa" w:w="2409"/>
          </w:tcPr>
          <w:p>
            <w:r>
              <w:rPr>
                <w:sz w:val="18"/>
              </w:rPr>
              <w:t>Fresnel lens olmadan PIR sensörü çok dar açıda ve kısa mesafede algılar (birkaç cm). Lens sayesinde 120 derece açıda ve 7 metreye kadar algılama mümkün olur. Lensin bölmeli yapısı farklı açılardan gelen IR ışınlarını sensör elemanına yönlendirir</w:t>
            </w:r>
          </w:p>
        </w:tc>
      </w:tr>
      <w:tr>
        <w:tc>
          <w:tcPr>
            <w:tcW w:type="dxa" w:w="2409"/>
          </w:tcPr>
          <w:p>
            <w:r>
              <w:rPr>
                <w:sz w:val="18"/>
              </w:rPr>
              <w:t>Hareket Algılama Programlama</w:t>
            </w:r>
          </w:p>
        </w:tc>
        <w:tc>
          <w:tcPr>
            <w:tcW w:type="dxa" w:w="2409"/>
          </w:tcPr>
          <w:p>
            <w:r>
              <w:rPr>
                <w:sz w:val="18"/>
              </w:rPr>
              <w:t>Python ve RPi.GPIO ile PIR sensörü okuyarak hareket tespit eden ve buna göre aksiyon alan program geliştirme</w:t>
            </w:r>
          </w:p>
        </w:tc>
        <w:tc>
          <w:tcPr>
            <w:tcW w:type="dxa" w:w="2409"/>
          </w:tcPr>
          <w:p>
            <w:r>
              <w:rPr>
                <w:sz w:val="18"/>
              </w:rPr>
              <w:t>GPIO.input() ile dijital okuma, callback fonksiyonu, edge detection, debounce</w:t>
            </w:r>
          </w:p>
        </w:tc>
        <w:tc>
          <w:tcPr>
            <w:tcW w:type="dxa" w:w="2409"/>
          </w:tcPr>
          <w:p>
            <w:r>
              <w:rPr>
                <w:sz w:val="18"/>
              </w:rPr>
              <w:t>import RPi.GPIO as GPIO / PIR_PIN = 17 / GPIO.setup(PIR_PIN, GPIO.IN) / while True: if GPIO.input(PIR_PIN): print('Hareket algilandi!'); GPIO.output(LED, True); GPIO.output(BUZZER, True) / else: GPIO.output(LED, False); GPIO.output(BUZZER, False) / time.sleep(0.1)</w:t>
            </w:r>
          </w:p>
        </w:tc>
      </w:tr>
    </w:tbl>
    <w:p/>
    <w:p>
      <w:pPr>
        <w:spacing w:before="200"/>
      </w:pPr>
      <w:r>
        <w:rPr>
          <w:b/>
          <w:color w:val="E65C00"/>
          <w:sz w:val="24"/>
        </w:rPr>
        <w:t xml:space="preserve">  Konu Anlatımı</w:t>
      </w:r>
    </w:p>
    <w:p>
      <w:r>
        <w:rPr>
          <w:sz w:val="20"/>
        </w:rPr>
        <w:t>PIR Sensör Çalışma Prensibi: PIR (Passive Infrared - Pasif Kızılötesi) sensörler, ortamdaki kızılötesi enerji değişimlerini algılar. İnsan vücudu yaklaşık 37 derece sıcaklıkta olduğundan, 9-10 mikrometre dalga boyunda kızılötesi enerji yayar. PIR sensörü bu enerjiyi algılar. Çalışma mekanizması: Sensör içinde 2 pyroelektrik eleman bulunur. Ortam durağanken her iki eleman aynı IR değerini ölçer (diferansiyel çıkış = 0). Sıcak bir nesne (insan) sensörün görüş alanına girdiğinde önce bir eleman daha fazla IR algılar (pozitif pulse), nesne ilerledikçe ikinci eleman devreye girer (negatif pulse). Bu değişim hareket olarak yorumlanır ve OUT pini HIGH olur.</w:t>
      </w:r>
    </w:p>
    <w:p>
      <w:r>
        <w:rPr>
          <w:sz w:val="20"/>
        </w:rPr>
        <w:t>HC-SR501 Sensör Modülü Ayarları: HC-SR501 en yaygın kullanılan PIR modülüdür. Pin yapısı: VCC (5V-20V geniş besleme aralığı), OUT (hareket algılandığında 3.3V HIGH, yoksa LOW), GND. Potansiyometre ayarları: 1) Hassasiyet (Sensitivity): Saat yönüne çevirmek menzili artırır (3-7 metre arası). 2) Gecikme süresi (Time Delay): Hareket algılandıktan sonra OUT pininin ne kadar süre HIGH kalacağını belirler (3 saniye - 5 dakika arası). Tetikleme modları (jumper ile seçilir): H (Repeatable/Tekrar): Gecikme süresi boyunca yeni hareket algılanırsa süre sıfırlanır (güvenlik sistemleri için ideal). L (Non-repeatable/Tek): Bir kez tetiklenir, gecikme süresi dolana kadar yeni hareket algılamaz. Isınma süresi: Sensör ilk çalıştırıldığında 30-60 saniye kalibrasyon yapar.</w:t>
      </w:r>
    </w:p>
    <w:p>
      <w:r>
        <w:rPr>
          <w:sz w:val="20"/>
        </w:rPr>
        <w:t>Güvenlik Sistemi Programlama: Temel alarm sistemi: import RPi.GPIO as GPIO, time / PIR = 17; LED = 27; BUZZER = 22 / GPIO.setmode(GPIO.BCM) / GPIO.setup(PIR, GPIO.IN); GPIO.setup(LED, GPIO.OUT); GPIO.setup(BUZZER, GPIO.OUT) / print('Sistem baslatiliyor (30 sn kalibrasyon)...') / time.sleep(30) / print('Sistem aktif!') / try: while True: if GPIO.input(PIR): print(f'HAREKET! {time.strftime("%H:%M:%S")}'); GPIO.output(LED, True); GPIO.output(BUZZER, True); time.sleep(2); GPIO.output(BUZZER, False) / else: GPIO.output(LED, False) / time.sleep(0.1) / except KeyboardInterrupt: GPIO.cleanup(). Gelişmiş özellikler: Tarih/saat damgalı log dosyası, e-posta bildirimi, fotoğraf çekme (PiCamera ile).</w:t>
      </w:r>
    </w:p>
    <w:p>
      <w:r>
        <w:rPr>
          <w:sz w:val="20"/>
        </w:rPr>
        <w:t>Yanlış Alarm (False Positive) Yönetimi: PIR sensörlerinde yanlış alarm yaygın bir sorundur. Nedenleri: 1) Sıcak hava akımları (klima, kalorifer). 2) Güneş ışığı veya parlak ışık değişimleri. 3) Evcil hayvanlar. 4) Sensörün kararsız çalışması (kalibrasyon sorunları). Çözümler: 1) Hassasiyet potansiyometresini düşürmek (evcil hayvan geçişlerini filtreleme). 2) Sensörü hava akımlarından uzak konumlandırmak. 3) Yazılımsal debounce: Birden fazla okuma yaparak doğrulama (örneğin 3 ardışık okuma HIGH olmalı). 4) Bekleme süresi: Alarm sonrası belirli süre yeni alarm üretmeme. 5) Çoklu sensör doğrulaması: 2 farklı sensör aynı anda tetiklenirse alarm verme.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hareket algılama sistemi</w:t>
            </w:r>
          </w:p>
        </w:tc>
        <w:tc>
          <w:tcPr>
            <w:tcW w:type="dxa" w:w="3213"/>
          </w:tcPr>
          <w:p>
            <w:r>
              <w:rPr>
                <w:sz w:val="18"/>
              </w:rPr>
              <w:t>Devre: HC-SR501 VCC&gt;5V, OUT&gt;GPIO17, GND&gt;GND. LED GPIO27'ye 330 ohm ile bağlı. Kod: while True: if GPIO.input(17): print('Hareket!'); GPIO.output(27, True) / else: GPIO.output(27, False) / time.sleep(0.1). Sonuç: Sensör önünden geçildiğinde LED yanar ve terminale mesaj yazılır. Hassasiyet potansiyometresi ile algılama mesafesi ayarlanır.</w:t>
            </w:r>
          </w:p>
        </w:tc>
        <w:tc>
          <w:tcPr>
            <w:tcW w:type="dxa" w:w="3213"/>
          </w:tcPr>
          <w:p>
            <w:r>
              <w:rPr>
                <w:sz w:val="18"/>
              </w:rPr>
              <w:t>Koridordaki otomatik lamba gibi PIR sensörü hareket algıladığında LED'i yakar</w:t>
            </w:r>
          </w:p>
        </w:tc>
      </w:tr>
      <w:tr>
        <w:tc>
          <w:tcPr>
            <w:tcW w:type="dxa" w:w="3213"/>
          </w:tcPr>
          <w:p>
            <w:r>
              <w:rPr>
                <w:sz w:val="18"/>
              </w:rPr>
              <w:t>Zamanlı güvenlik alarm sistemi</w:t>
            </w:r>
          </w:p>
        </w:tc>
        <w:tc>
          <w:tcPr>
            <w:tcW w:type="dxa" w:w="3213"/>
          </w:tcPr>
          <w:p>
            <w:r>
              <w:rPr>
                <w:sz w:val="18"/>
              </w:rPr>
              <w:t>Alarm sistemi: Hareket algılandığında buzzer 5 saniye çalar, kırmızı LED yanar, olay log dosyasına kaydedilir. Kod: if GPIO.input(PIR): log = f'{time.strftime("%Y-%m-%d %H:%M:%S")} - Hareket algilandi' / with open('alarm_log.txt', 'a') as f: f.write(log + '\n') / GPIO.output(BUZZER, True); time.sleep(5); GPIO.output(BUZZER, False). Sonuç: Her hareket olayı tarih ve saatle birlikte kayıt altına alınır.</w:t>
            </w:r>
          </w:p>
        </w:tc>
        <w:tc>
          <w:tcPr>
            <w:tcW w:type="dxa" w:w="3213"/>
          </w:tcPr>
          <w:p>
            <w:r>
              <w:rPr>
                <w:sz w:val="18"/>
              </w:rPr>
              <w:t>Ev güvenlik sistemi gibi hareket algılandığında alarm çalar ve olay kaydedilir</w:t>
            </w:r>
          </w:p>
        </w:tc>
      </w:tr>
      <w:tr>
        <w:tc>
          <w:tcPr>
            <w:tcW w:type="dxa" w:w="3213"/>
          </w:tcPr>
          <w:p>
            <w:r>
              <w:rPr>
                <w:sz w:val="18"/>
              </w:rPr>
              <w:t>Çoklu sensörlü oda izleme</w:t>
            </w:r>
          </w:p>
        </w:tc>
        <w:tc>
          <w:tcPr>
            <w:tcW w:type="dxa" w:w="3213"/>
          </w:tcPr>
          <w:p>
            <w:r>
              <w:rPr>
                <w:sz w:val="18"/>
              </w:rPr>
              <w:t>3 farklı odaya PIR sensörü yerleştirilir (GPIO17, GPIO27, GPIO22). Program her sensörü ayrı izler ve hangi odada hareket algılandığını rapor eder. Kod: sensorler = {17: 'Salon', 27: 'Yatak Odasi', 22: 'Koridor'} / for pin, oda in sensorler.items(): if GPIO.input(pin): print(f'{oda}: Hareket algilandi!'). Sonuç: Merkezi izleme sistemi hangi odada ne zaman hareket olduğunu gösterir.</w:t>
            </w:r>
          </w:p>
        </w:tc>
        <w:tc>
          <w:tcPr>
            <w:tcW w:type="dxa" w:w="3213"/>
          </w:tcPr>
          <w:p>
            <w:r>
              <w:rPr>
                <w:sz w:val="18"/>
              </w:rPr>
              <w:t>Güvenlik kamera sistemi gibi birden fazla noktadan hareket izlenir ve merkezi kontrol sağlanır</w:t>
            </w:r>
          </w:p>
        </w:tc>
      </w:tr>
    </w:tbl>
    <w:p/>
    <w:p>
      <w:pPr>
        <w:spacing w:before="200"/>
      </w:pPr>
      <w:r>
        <w:rPr>
          <w:b/>
          <w:color w:val="E65C00"/>
          <w:sz w:val="24"/>
        </w:rPr>
        <w:t xml:space="preserve">  Görseller ve Tablolar</w:t>
      </w:r>
    </w:p>
    <w:p>
      <w:pPr>
        <w:pStyle w:val="ListBullet"/>
      </w:pPr>
      <w:r>
        <w:rPr>
          <w:sz w:val="20"/>
        </w:rPr>
        <w:t>PIR sensör iç yapısı (pyroelektrik eleman, Fresnel lens, potansiyometreler)</w:t>
      </w:r>
    </w:p>
    <w:p>
      <w:pPr>
        <w:pStyle w:val="ListBullet"/>
      </w:pPr>
      <w:r>
        <w:rPr>
          <w:sz w:val="20"/>
        </w:rPr>
        <w:t>HC-SR501 Raspberry Pi bağlantı şeması ve potansiyometre ayar diyagramı</w:t>
      </w:r>
    </w:p>
    <w:p>
      <w:pPr>
        <w:spacing w:before="200"/>
      </w:pPr>
      <w:r>
        <w:rPr>
          <w:b/>
          <w:color w:val="E65C00"/>
          <w:sz w:val="24"/>
        </w:rPr>
        <w:t xml:space="preserve">  Analoji ve Benzetmeler</w:t>
      </w:r>
    </w:p>
    <w:p>
      <w:r>
        <w:rPr>
          <w:b/>
          <w:color w:val="E65C00"/>
          <w:sz w:val="20"/>
        </w:rPr>
        <w:t xml:space="preserve">  1. </w:t>
      </w:r>
      <w:r>
        <w:rPr>
          <w:sz w:val="20"/>
        </w:rPr>
        <w:t>PIR sensörü = Termal kamera gibidir: Vücut ısısını algılar ama görüntü oluşturmaz, sadece değişimi tespit eder. Fresnel lens = Büyüteç gibidir: IR ışınlarını toplayarak sensörün daha uzağı ve geniş açıyı görmesini sağlar. Potansiyometre = Ses düğmesi gibidir: Hassasiyeti ve süreyi ayarlama olanağı verir</w:t>
      </w:r>
    </w:p>
    <w:p>
      <w:pPr>
        <w:spacing w:before="200"/>
      </w:pPr>
      <w:r>
        <w:rPr>
          <w:b/>
          <w:color w:val="E65C00"/>
          <w:sz w:val="24"/>
        </w:rPr>
        <w:t xml:space="preserve">  Öğrenci Soru-Cevap</w:t>
      </w:r>
    </w:p>
    <w:p>
      <w:pPr>
        <w:pStyle w:val="ListBullet"/>
      </w:pPr>
      <w:r>
        <w:rPr>
          <w:sz w:val="20"/>
        </w:rPr>
        <w:t>PIR sensörü neden 'pasif' olarak adlandırılır?</w:t>
      </w:r>
    </w:p>
    <w:p>
      <w:pPr>
        <w:pStyle w:val="ListBullet"/>
      </w:pPr>
      <w:r>
        <w:rPr>
          <w:sz w:val="20"/>
        </w:rPr>
        <w:t>HC-SR501'deki iki potansiyometre ne işe yarar?</w:t>
      </w:r>
    </w:p>
    <w:p>
      <w:pPr>
        <w:pStyle w:val="ListBullet"/>
      </w:pPr>
      <w:r>
        <w:rPr>
          <w:sz w:val="20"/>
        </w:rPr>
        <w:t>Yanlış alarmları (false positive) azaltmak için hangi yöntemler kullanılabilir?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"PIR Tabanlı Güvenlik Sistemi Geliştirme"</w:t>
      </w:r>
    </w:p>
    <w:p>
      <w:r>
        <w:rPr>
          <w:b/>
          <w:color w:val="1B2A4A"/>
          <w:sz w:val="20"/>
        </w:rPr>
        <w:t xml:space="preserve">Türü: </w:t>
      </w:r>
      <w:r>
        <w:rPr>
          <w:sz w:val="20"/>
        </w:rPr>
        <w:t>Grup projesi ve sistem tasarımı</w:t>
      </w:r>
    </w:p>
    <w:p>
      <w:r>
        <w:rPr>
          <w:b/>
          <w:color w:val="1B2A4A"/>
          <w:sz w:val="20"/>
        </w:rPr>
        <w:t xml:space="preserve">Amacı: </w:t>
      </w:r>
      <w:r>
        <w:rPr>
          <w:sz w:val="20"/>
        </w:rPr>
        <w:t>PIR sensörünü kullanarak kapsamlı bir güvenlik alarm sistemi tasarlama ve programlama becerisi kazandırma</w:t>
      </w:r>
    </w:p>
    <w:p>
      <w:pPr>
        <w:spacing w:before="200"/>
      </w:pPr>
      <w:r>
        <w:rPr>
          <w:b/>
          <w:color w:val="6A1B9A"/>
          <w:sz w:val="24"/>
        </w:rPr>
        <w:t xml:space="preserve">  Yönerge Adımları</w:t>
      </w:r>
    </w:p>
    <w:p>
      <w:r>
        <w:rPr>
          <w:b/>
          <w:color w:val="6A1B9A"/>
          <w:sz w:val="20"/>
        </w:rPr>
        <w:t xml:space="preserve">  1. </w:t>
      </w:r>
      <w:r>
        <w:rPr>
          <w:sz w:val="20"/>
        </w:rPr>
        <w:t>HC-SR501 sensörünü Raspberry Pi'ye bağlayın ve hassasiyet/gecikme ayarlarını optimize edin</w:t>
      </w:r>
    </w:p>
    <w:p>
      <w:r>
        <w:rPr>
          <w:b/>
          <w:color w:val="6A1B9A"/>
          <w:sz w:val="20"/>
        </w:rPr>
        <w:t xml:space="preserve">  2. </w:t>
      </w:r>
      <w:r>
        <w:rPr>
          <w:sz w:val="20"/>
        </w:rPr>
        <w:t>Hareket algılandığında LED ve buzzer ile uyarı veren temel alarm sistemi yazın</w:t>
      </w:r>
    </w:p>
    <w:p>
      <w:r>
        <w:rPr>
          <w:b/>
          <w:color w:val="6A1B9A"/>
          <w:sz w:val="20"/>
        </w:rPr>
        <w:t xml:space="preserve">  3. </w:t>
      </w:r>
      <w:r>
        <w:rPr>
          <w:sz w:val="20"/>
        </w:rPr>
        <w:t>Olay kaydı (loglama) fonksiyonu ekleyin: Tarih, saat ve hareket yeri kayıt altına alınsın</w:t>
      </w:r>
    </w:p>
    <w:p>
      <w:r>
        <w:rPr>
          <w:b/>
          <w:color w:val="6A1B9A"/>
          <w:sz w:val="20"/>
        </w:rPr>
        <w:t xml:space="preserve">  4. </w:t>
      </w:r>
      <w:r>
        <w:rPr>
          <w:sz w:val="20"/>
        </w:rPr>
        <w:t>Yanlış alarm filtreleme mekanizması ekleyin: Ardışık 3 okuma doğrulaması ve bekleme süresi</w:t>
      </w:r>
    </w:p>
    <w:p>
      <w:r>
        <w:rPr>
          <w:b/>
          <w:color w:val="1B2A4A"/>
          <w:sz w:val="20"/>
        </w:rPr>
        <w:t xml:space="preserve">Beklenen Ürün: </w:t>
      </w:r>
      <w:r>
        <w:rPr>
          <w:sz w:val="20"/>
        </w:rPr>
        <w:t>Çalışan güvenlik alarm sistemi, olay log dosyası, yanlış alarm filtreleme ve çoklu sensör desteği</w:t>
      </w:r>
    </w:p>
    <w:p>
      <w:pPr>
        <w:spacing w:before="200"/>
      </w:pPr>
      <w:r>
        <w:rPr>
          <w:b/>
          <w:color w:val="6A1B9A"/>
          <w:sz w:val="24"/>
        </w:rPr>
        <w:t xml:space="preserve">  Transfer Soruları</w:t>
      </w:r>
    </w:p>
    <w:p>
      <w:r>
        <w:rPr>
          <w:b/>
          <w:color w:val="6A1B9A"/>
          <w:sz w:val="20"/>
        </w:rPr>
        <w:t xml:space="preserve">  1. </w:t>
      </w:r>
      <w:r>
        <w:rPr>
          <w:sz w:val="20"/>
        </w:rPr>
        <w:t>PIR sensörler ev ve işyeri güvenlik sistemleri, otomatik aydınlatma, enerji tasarrufu ve akıllı bina otomasyonunda yaygın olarak kullanılır.</w:t>
      </w:r>
    </w:p>
    <w:p>
      <w:r>
        <w:rPr>
          <w:b/>
          <w:color w:val="1B2A4A"/>
          <w:sz w:val="20"/>
        </w:rPr>
        <w:t xml:space="preserve">İlişkili Disiplinler: </w:t>
      </w:r>
      <w:r>
        <w:rPr>
          <w:sz w:val="20"/>
        </w:rPr>
        <w:t>Güvenlik teknolojisi (alarm sistemleri), programlama (olay yönetimi), elektronik (sensör devreleri), IoT (uzaktan izleme)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Güvenlik sisteminiz gece boyunca 15 yanlış alarm üretti. Log dosyasını incelediğinizde alarmların belirli saatlerde yoğunlaştığını görüyorsunuz. Nedenini nasıl tespit eder ve sistemi nasıl iyileştirirsiniz?</w:t>
            </w:r>
          </w:p>
        </w:tc>
      </w:tr>
    </w:tbl>
    <w:p/>
    <w:p>
      <w:r>
        <w:rPr>
          <w:b/>
          <w:color w:val="1B2A4A"/>
          <w:sz w:val="20"/>
        </w:rPr>
        <w:t xml:space="preserve">Yaratıcı Görev: </w:t>
      </w:r>
      <w:r>
        <w:rPr>
          <w:sz w:val="20"/>
        </w:rPr>
        <w:t>PIR sensörünü kamera ile birleştirip yapay zeka ile destekleseniz, sadece insan hareketlerini algılayan ve hayvan hareketlerini filtreleyen bir sistem nasıl tasarlarsınız?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PIR sensörünün pasif kızılötesi algılama prensibi anlaşıldı mı?</w:t>
      </w:r>
    </w:p>
    <w:p>
      <w:r>
        <w:rPr>
          <w:sz w:val="20"/>
        </w:rPr>
        <w:t xml:space="preserve">  ☐  HC-SR501 hassasiyet ve gecikme ayarları kavrandı mı?</w:t>
      </w:r>
    </w:p>
    <w:p>
      <w:r>
        <w:rPr>
          <w:sz w:val="20"/>
        </w:rPr>
        <w:t xml:space="preserve">  ☐  Hareket algılama ve alarm sistemi programı geliştirilebildi mi?</w:t>
      </w:r>
    </w:p>
    <w:p>
      <w:pPr>
        <w:spacing w:before="200"/>
      </w:pPr>
      <w:r>
        <w:rPr>
          <w:b/>
          <w:color w:val="2E7D32"/>
          <w:sz w:val="24"/>
        </w:rPr>
        <w:t xml:space="preserve">  Öz Değerlendirme Soruları</w:t>
      </w:r>
    </w:p>
    <w:p>
      <w:r>
        <w:rPr>
          <w:b/>
          <w:color w:val="2E7D32"/>
          <w:sz w:val="20"/>
        </w:rPr>
        <w:t xml:space="preserve">  1. </w:t>
      </w:r>
      <w:r>
        <w:rPr>
          <w:sz w:val="20"/>
        </w:rPr>
        <w:t>PIR sensörü hangi prensiple çalışır ve neden 'pasif' adı verilir?</w:t>
      </w:r>
    </w:p>
    <w:p>
      <w:r>
        <w:rPr>
          <w:b/>
          <w:color w:val="2E7D32"/>
          <w:sz w:val="20"/>
        </w:rPr>
        <w:t xml:space="preserve">  2. </w:t>
      </w:r>
      <w:r>
        <w:rPr>
          <w:sz w:val="20"/>
        </w:rPr>
        <w:t>HC-SR501'deki hassasiyet ve gecikme potansiyometreleri ne işe yarar?</w:t>
      </w:r>
    </w:p>
    <w:p>
      <w:r>
        <w:rPr>
          <w:b/>
          <w:color w:val="2E7D32"/>
          <w:sz w:val="20"/>
        </w:rPr>
        <w:t xml:space="preserve">  3. </w:t>
      </w:r>
      <w:r>
        <w:rPr>
          <w:sz w:val="20"/>
        </w:rPr>
        <w:t>Yanlış alarmları azaltmak için yazılımsal hangi yöntemler kullanılabilir?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PIR sensörü neyi algılar?</w:t>
            </w:r>
          </w:p>
        </w:tc>
        <w:tc>
          <w:tcPr>
            <w:tcW w:type="dxa" w:w="3213"/>
          </w:tcPr>
          <w:p>
            <w:r>
              <w:rPr>
                <w:sz w:val="18"/>
              </w:rPr>
              <w:t>A) Ses dalgalarını  B) Kızılötesi radyasyon değişimlerini  C) Ultrasonik dalgaları  D) Manyetik alanı</w:t>
            </w:r>
          </w:p>
        </w:tc>
        <w:tc>
          <w:tcPr>
            <w:tcW w:type="dxa" w:w="3213"/>
          </w:tcPr>
          <w:p>
            <w:r>
              <w:rPr>
                <w:sz w:val="18"/>
              </w:rPr>
              <w:t>B</w:t>
            </w:r>
          </w:p>
        </w:tc>
      </w:tr>
      <w:tr>
        <w:tc>
          <w:tcPr>
            <w:tcW w:type="dxa" w:w="3213"/>
          </w:tcPr>
          <w:p>
            <w:r>
              <w:rPr>
                <w:sz w:val="18"/>
              </w:rPr>
              <w:t>HC-SR501 sensörünün çıkış (OUT) pini hangi voltajda sinyal verir?</w:t>
            </w:r>
          </w:p>
        </w:tc>
        <w:tc>
          <w:tcPr>
            <w:tcW w:type="dxa" w:w="3213"/>
          </w:tcPr>
          <w:p>
            <w:r>
              <w:rPr>
                <w:sz w:val="18"/>
              </w:rPr>
              <w:t>A) 5V  B) 1.8V  C) 3.3V  D) 12V</w:t>
            </w:r>
          </w:p>
        </w:tc>
        <w:tc>
          <w:tcPr>
            <w:tcW w:type="dxa" w:w="3213"/>
          </w:tcPr>
          <w:p>
            <w:r>
              <w:rPr>
                <w:sz w:val="18"/>
              </w:rPr>
              <w:t>C</w:t>
            </w:r>
          </w:p>
        </w:tc>
      </w:tr>
      <w:tr>
        <w:tc>
          <w:tcPr>
            <w:tcW w:type="dxa" w:w="3213"/>
          </w:tcPr>
          <w:p>
            <w:r>
              <w:rPr>
                <w:sz w:val="18"/>
              </w:rPr>
              <w:t>PIR sensörü ilk çalıştırıldığında neden 30-60 saniye beklenir?</w:t>
            </w:r>
          </w:p>
        </w:tc>
        <w:tc>
          <w:tcPr>
            <w:tcW w:type="dxa" w:w="3213"/>
          </w:tcPr>
          <w:p>
            <w:r>
              <w:rPr>
                <w:sz w:val="18"/>
              </w:rPr>
              <w:t>A) Isınma süresi  B) Kalibrasyon süresi  C) Şarj süresi  D) Test süresi</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Güvenlik sistemlerinde PIR sensörler tek başına yeterli midir? Kamera, manyetik kontak ve cam kırılma sensörleri ile birleştirildiğinde ne gibi avantajlar sağlar?</w:t>
      </w:r>
    </w:p>
    <w:p>
      <w:r>
        <w:rPr>
          <w:b/>
          <w:color w:val="2E7D32"/>
          <w:sz w:val="20"/>
        </w:rPr>
        <w:t>Eleştirel Düşünme:</w:t>
      </w:r>
    </w:p>
    <w:p>
      <w:r>
        <w:rPr>
          <w:b/>
          <w:color w:val="2E7D32"/>
          <w:sz w:val="20"/>
        </w:rPr>
        <w:t xml:space="preserve">  1. </w:t>
      </w:r>
      <w:r>
        <w:rPr>
          <w:sz w:val="20"/>
        </w:rPr>
        <w:t>PIR sensörlerinin gizlilik (mahremiyet) açısından endişe yaratması mümkün müdür? Hareket algılama ile kişisel gizlilik arasındaki denge nasıl sağlanmalıdır?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"PIR Hareket Algılama ve Alarm Uygulaması"</w:t>
      </w:r>
    </w:p>
    <w:p>
      <w:r>
        <w:rPr>
          <w:b/>
          <w:color w:val="1B2A4A"/>
          <w:sz w:val="20"/>
        </w:rPr>
        <w:t xml:space="preserve">Hedef: </w:t>
      </w:r>
      <w:r>
        <w:rPr>
          <w:sz w:val="20"/>
        </w:rPr>
        <w:t>PIR sensörünü bağlama, ayarlama, alarm sistemi programlama ve olay kayıt sistemi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HC-SR501 sensörünü Raspberry Pi'ye bağlayın ve 30 saniye kalibrasyon bekleyin</w:t>
            </w:r>
          </w:p>
        </w:tc>
        <w:tc>
          <w:tcPr>
            <w:tcW w:type="dxa" w:w="3213"/>
          </w:tcPr>
          <w:p>
            <w:r>
              <w:rPr>
                <w:sz w:val="18"/>
              </w:rPr>
              <w:t>5 dk</w:t>
            </w:r>
          </w:p>
        </w:tc>
      </w:tr>
      <w:tr>
        <w:tc>
          <w:tcPr>
            <w:tcW w:type="dxa" w:w="3213"/>
          </w:tcPr>
          <w:p>
            <w:r>
              <w:rPr>
                <w:sz w:val="18"/>
              </w:rPr>
              <w:t>2</w:t>
            </w:r>
          </w:p>
        </w:tc>
        <w:tc>
          <w:tcPr>
            <w:tcW w:type="dxa" w:w="3213"/>
          </w:tcPr>
          <w:p>
            <w:r>
              <w:rPr>
                <w:sz w:val="18"/>
              </w:rPr>
              <w:t>Temel hareket algılama programını yazın ve sensör tepkisini test edin</w:t>
            </w:r>
          </w:p>
        </w:tc>
        <w:tc>
          <w:tcPr>
            <w:tcW w:type="dxa" w:w="3213"/>
          </w:tcPr>
          <w:p>
            <w:r>
              <w:rPr>
                <w:sz w:val="18"/>
              </w:rPr>
              <w:t>5 dk</w:t>
            </w:r>
          </w:p>
        </w:tc>
      </w:tr>
      <w:tr>
        <w:tc>
          <w:tcPr>
            <w:tcW w:type="dxa" w:w="3213"/>
          </w:tcPr>
          <w:p>
            <w:r>
              <w:rPr>
                <w:sz w:val="18"/>
              </w:rPr>
              <w:t>3</w:t>
            </w:r>
          </w:p>
        </w:tc>
        <w:tc>
          <w:tcPr>
            <w:tcW w:type="dxa" w:w="3213"/>
          </w:tcPr>
          <w:p>
            <w:r>
              <w:rPr>
                <w:sz w:val="18"/>
              </w:rPr>
              <w:t>Hassasiyet ve gecikme potansiyometrelerini ayarlayarak optimal değerleri bulun</w:t>
            </w:r>
          </w:p>
        </w:tc>
        <w:tc>
          <w:tcPr>
            <w:tcW w:type="dxa" w:w="3213"/>
          </w:tcPr>
          <w:p>
            <w:r>
              <w:rPr>
                <w:sz w:val="18"/>
              </w:rPr>
              <w:t>5 dk</w:t>
            </w:r>
          </w:p>
        </w:tc>
      </w:tr>
      <w:tr>
        <w:tc>
          <w:tcPr>
            <w:tcW w:type="dxa" w:w="3213"/>
          </w:tcPr>
          <w:p>
            <w:r>
              <w:rPr>
                <w:sz w:val="18"/>
              </w:rPr>
              <w:t>4</w:t>
            </w:r>
          </w:p>
        </w:tc>
        <w:tc>
          <w:tcPr>
            <w:tcW w:type="dxa" w:w="3213"/>
          </w:tcPr>
          <w:p>
            <w:r>
              <w:rPr>
                <w:sz w:val="18"/>
              </w:rPr>
              <w:t>LED + buzzer alarm sistemi ve tarih/saatli olay loglama ekleyin</w:t>
            </w:r>
          </w:p>
        </w:tc>
        <w:tc>
          <w:tcPr>
            <w:tcW w:type="dxa" w:w="3213"/>
          </w:tcPr>
          <w:p>
            <w:r>
              <w:rPr>
                <w:sz w:val="18"/>
              </w:rPr>
              <w:t>5 dk</w:t>
            </w:r>
          </w:p>
        </w:tc>
      </w:tr>
    </w:tbl>
    <w:p/>
    <w:p>
      <w:r>
        <w:rPr>
          <w:b/>
          <w:color w:val="1B2A4A"/>
          <w:sz w:val="20"/>
        </w:rPr>
        <w:t xml:space="preserve">Tamamlanma Kriteri: </w:t>
      </w:r>
      <w:r>
        <w:rPr>
          <w:sz w:val="20"/>
        </w:rPr>
        <w:t>Sensör doğru bağlanmış, hareket algılama çalışıyor, alarm sistemi aktif ve log dosyası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"PIR Güvenlik Alarm Sistemi Gösterimi"</w:t>
      </w:r>
    </w:p>
    <w:p>
      <w:r>
        <w:rPr>
          <w:b/>
          <w:color w:val="1B2A4A"/>
          <w:sz w:val="20"/>
        </w:rPr>
        <w:t xml:space="preserve">Eğitmenin Gösterdiği: </w:t>
      </w:r>
      <w:r>
        <w:rPr>
          <w:sz w:val="20"/>
        </w:rPr>
        <w:t>HC-SR501 sensörünü bağlar, potansiyometre ayarlarını gösterir, alarm sistemini çalıştırır ve yanlış alarm filtreleme yöntemlerini gösterir.</w:t>
      </w:r>
    </w:p>
    <w:p>
      <w:r>
        <w:rPr>
          <w:b/>
          <w:color w:val="1B2A4A"/>
          <w:sz w:val="20"/>
        </w:rPr>
        <w:t xml:space="preserve">Öğrencinin Tekrarladığı: </w:t>
      </w:r>
      <w:r>
        <w:rPr>
          <w:sz w:val="20"/>
        </w:rPr>
        <w:t>Eğitmeni izler, kendi sensörünü bağlar, potansiyometre ayarlarını test eder ve alarm programını çalıştırır.</w:t>
      </w:r>
    </w:p>
    <w:p>
      <w:r>
        <w:rPr>
          <w:b/>
          <w:color w:val="1B2A4A"/>
          <w:sz w:val="20"/>
        </w:rPr>
        <w:t xml:space="preserve">Dikkat Noktaları: </w:t>
      </w:r>
      <w:r>
        <w:rPr>
          <w:sz w:val="20"/>
        </w:rPr>
        <w:t>PIR sensörü kalibrasyon sırasında (ilk 30-60 saniye) hareket etmeyin; aksi halde yanlış kalibrasyon yapılır ve sürekli yanlış alarm verir.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Sensör Ayar Testi</w:t>
            </w:r>
          </w:p>
        </w:tc>
        <w:tc>
          <w:tcPr>
            <w:tcW w:type="dxa" w:w="3213"/>
          </w:tcPr>
          <w:p>
            <w:r>
              <w:rPr>
                <w:sz w:val="18"/>
              </w:rPr>
              <w:t>HC-SR501'in hassasiyet ve gecikme potansiyometrelerini farklı değerlere ayarlayarak algılama mesafesi ve süresini test edin, sonuçları tabloya kaydedin</w:t>
            </w:r>
          </w:p>
        </w:tc>
        <w:tc>
          <w:tcPr>
            <w:tcW w:type="dxa" w:w="3213"/>
          </w:tcPr>
          <w:p>
            <w:r>
              <w:rPr>
                <w:sz w:val="18"/>
              </w:rPr>
              <w:t>Kolay</w:t>
            </w:r>
          </w:p>
        </w:tc>
      </w:tr>
      <w:tr>
        <w:tc>
          <w:tcPr>
            <w:tcW w:type="dxa" w:w="3213"/>
          </w:tcPr>
          <w:p>
            <w:r>
              <w:rPr>
                <w:sz w:val="18"/>
              </w:rPr>
              <w:t>Güvenlik Alarm Sistemi</w:t>
            </w:r>
          </w:p>
        </w:tc>
        <w:tc>
          <w:tcPr>
            <w:tcW w:type="dxa" w:w="3213"/>
          </w:tcPr>
          <w:p>
            <w:r>
              <w:rPr>
                <w:sz w:val="18"/>
              </w:rPr>
              <w:t>Hareket algılandığında LED yakan, buzzer çalan ve olayı tarih/saatle log dosyasına yazan program yazın</w:t>
            </w:r>
          </w:p>
        </w:tc>
        <w:tc>
          <w:tcPr>
            <w:tcW w:type="dxa" w:w="3213"/>
          </w:tcPr>
          <w:p>
            <w:r>
              <w:rPr>
                <w:sz w:val="18"/>
              </w:rPr>
              <w:t>Orta</w:t>
            </w:r>
          </w:p>
        </w:tc>
      </w:tr>
      <w:tr>
        <w:tc>
          <w:tcPr>
            <w:tcW w:type="dxa" w:w="3213"/>
          </w:tcPr>
          <w:p>
            <w:r>
              <w:rPr>
                <w:sz w:val="18"/>
              </w:rPr>
              <w:t>Akıllı Aydınlatma Sistemi</w:t>
            </w:r>
          </w:p>
        </w:tc>
        <w:tc>
          <w:tcPr>
            <w:tcW w:type="dxa" w:w="3213"/>
          </w:tcPr>
          <w:p>
            <w:r>
              <w:rPr>
                <w:sz w:val="18"/>
              </w:rPr>
              <w:t>PIR ile hareket algılandığında LED'i yakan, 30 saniye hareket olmazsa söndüren ve enerji tasarruf istatistiği hesaplayan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"Depo Güvenlik Sistemi Tasarımı"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lojistik şirketinin 500 metrekarelik deposu var. Depoda gece vardiyası çalışanı yok. 2 ana giriş kapısı, 4 pencere ve 3 koridor var. Geçen ay 2 kez hırsızlık girişimi olmuş. PIR sensörleri ile güvenlik sistemi tasarlamanız isteniyor. Kaç sensör gerekli? Nereye yerleştirilmeli? Hassasiyet ve gecikme ayarları ne olmalı? Alarm nasıl verilmeli (lokal alarm, SMS, e-posta)? Yanlış alarm riski nasıl minimize edilmeli?</w:t>
            </w:r>
          </w:p>
        </w:tc>
      </w:tr>
    </w:tbl>
    <w:p/>
    <w:p>
      <w:r>
        <w:rPr>
          <w:b/>
          <w:color w:val="1B2A4A"/>
          <w:sz w:val="20"/>
        </w:rPr>
        <w:t xml:space="preserve">Beklenen Çıktı: </w:t>
      </w:r>
      <w:r>
        <w:rPr>
          <w:sz w:val="20"/>
        </w:rPr>
        <w:t>Depo güvenlik sistemi tasarım belgesi (sensör yerleşim planı, ayar değerleri, alarm seviyeleri, yanlış alarm filtreleme stratejisi)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PIR hareket sensörünün pasif kızılötesi algılama prensibini, HC-SR501 modülünün hassasiyet ve gecikme ayarlarını, Fresnel lens'in rolünü ve Python ile güvenlik alarm sistemi geliştirmeyi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PIR (Passive Infrared)</w:t>
            </w:r>
          </w:p>
        </w:tc>
        <w:tc>
          <w:tcPr>
            <w:tcW w:type="dxa" w:w="4819"/>
            <w:shd w:fill="F5F5F5"/>
          </w:tcPr>
          <w:p>
            <w:r>
              <w:rPr>
                <w:b/>
                <w:color w:val="1B2A4A"/>
                <w:sz w:val="20"/>
              </w:rPr>
              <w:t xml:space="preserve">  HC-SR501</w:t>
            </w:r>
          </w:p>
        </w:tc>
      </w:tr>
      <w:tr>
        <w:tc>
          <w:tcPr>
            <w:tcW w:type="dxa" w:w="4819"/>
            <w:shd w:fill="F5F5F5"/>
          </w:tcPr>
          <w:p>
            <w:r>
              <w:rPr>
                <w:b/>
                <w:color w:val="1B2A4A"/>
                <w:sz w:val="20"/>
              </w:rPr>
              <w:t xml:space="preserve">  Pyroelektrik Sensör</w:t>
            </w:r>
          </w:p>
        </w:tc>
        <w:tc>
          <w:tcPr>
            <w:tcW w:type="dxa" w:w="4819"/>
            <w:shd w:fill="F5F5F5"/>
          </w:tcPr>
          <w:p>
            <w:r>
              <w:rPr>
                <w:b/>
                <w:color w:val="1B2A4A"/>
                <w:sz w:val="20"/>
              </w:rPr>
              <w:t xml:space="preserve">  Fresnel Lens</w:t>
            </w:r>
          </w:p>
        </w:tc>
      </w:tr>
      <w:tr>
        <w:tc>
          <w:tcPr>
            <w:tcW w:type="dxa" w:w="4819"/>
            <w:shd w:fill="F5F5F5"/>
          </w:tcPr>
          <w:p>
            <w:r>
              <w:rPr>
                <w:b/>
                <w:color w:val="1B2A4A"/>
                <w:sz w:val="20"/>
              </w:rPr>
              <w:t xml:space="preserve">  False Positive</w:t>
            </w:r>
          </w:p>
        </w:tc>
        <w:tc>
          <w:tcPr>
            <w:tcW w:type="dxa" w:w="4819"/>
          </w:tcPr>
          <w:p/>
        </w:tc>
      </w:tr>
    </w:tbl>
    <w:p/>
    <w:p>
      <w:pPr>
        <w:spacing w:before="200"/>
      </w:pPr>
      <w:r>
        <w:rPr>
          <w:b/>
          <w:color w:val="757575"/>
          <w:sz w:val="24"/>
        </w:rPr>
        <w:t xml:space="preserve">  Bir Sonraki Dersle Köprü</w:t>
      </w:r>
    </w:p>
    <w:p>
      <w:r>
        <w:rPr>
          <w:sz w:val="20"/>
        </w:rPr>
        <w:t>Bir sonraki derste ışık sensörü LDR ve analog-dijital dönüştürme (ADC) konusunu MCP3008 çipi ile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HC-SR501 sensörünü kullanarak bir oda güvenlik sistemi tasarlayın: Hareket algılandığında alarm veren, olayları log dosyasına kaydeden ve son 10 olayı ekranda listeleyen bir Python programı yazın. Programınıza yanlış alarm filtreleme (ardışık 2 okuma doğrulaması) ekleyin.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HC-SR501 sensörlerinin çalıştığını ve potansiyometrelerin döndüğünü kontrol edin</w:t>
      </w:r>
    </w:p>
    <w:p>
      <w:pPr>
        <w:pStyle w:val="ListBullet"/>
      </w:pPr>
      <w:r>
        <w:rPr>
          <w:sz w:val="20"/>
        </w:rPr>
        <w:t>Sensör iç yapısını göstermek için bir sensörün kapağını açın</w:t>
      </w:r>
    </w:p>
    <w:p>
      <w:pPr>
        <w:pStyle w:val="ListBullet"/>
      </w:pPr>
      <w:r>
        <w:rPr>
          <w:sz w:val="20"/>
        </w:rPr>
        <w:t>Alarm sistemi log dosyası örneğini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Sensör sürekli HIGH veriyor</w:t>
            </w:r>
          </w:p>
        </w:tc>
        <w:tc>
          <w:tcPr>
            <w:tcW w:type="dxa" w:w="4819"/>
          </w:tcPr>
          <w:p>
            <w:r>
              <w:rPr>
                <w:sz w:val="18"/>
              </w:rPr>
              <w:t>30-60 saniye kalibrasyon süresini bekleyin, sensör önünde hareket etmeyin</w:t>
            </w:r>
          </w:p>
        </w:tc>
      </w:tr>
      <w:tr>
        <w:tc>
          <w:tcPr>
            <w:tcW w:type="dxa" w:w="4819"/>
          </w:tcPr>
          <w:p>
            <w:r>
              <w:rPr>
                <w:sz w:val="18"/>
              </w:rPr>
              <w:t>Yanlış alarmlar çok fazla</w:t>
            </w:r>
          </w:p>
        </w:tc>
        <w:tc>
          <w:tcPr>
            <w:tcW w:type="dxa" w:w="4819"/>
          </w:tcPr>
          <w:p>
            <w:r>
              <w:rPr>
                <w:sz w:val="18"/>
              </w:rPr>
              <w:t>Hassasiyet potansiyometresini düşürün ve yazılımsal debounce ekleyin</w:t>
            </w:r>
          </w:p>
        </w:tc>
      </w:tr>
    </w:tbl>
    <w:p/>
    <w:p>
      <w:r>
        <w:rPr>
          <w:b/>
          <w:color w:val="1B2A4A"/>
          <w:sz w:val="20"/>
        </w:rPr>
        <w:t xml:space="preserve">Zaman Yönetimi: </w:t>
      </w:r>
      <w:r>
        <w:rPr>
          <w:sz w:val="20"/>
        </w:rPr>
        <w:t>Sensör yapısı ve prensibine 7 dk, bağlantı ve ayarlara 8 dk, alarm programına 7 dk, yanlış alarm çözümüne 3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PIR sensörü yoksa bir butonu hareket sensörü gibi kullanarak alarm sistemi mantığı öğretilebilir.</w:t>
            </w:r>
          </w:p>
        </w:tc>
      </w:tr>
    </w:tbl>
    <w:p/>
    <w:p>
      <w:r>
        <w:br w:type="page"/>
      </w:r>
    </w:p>
    <w:p>
      <w:pPr>
        <w:jc w:val="center"/>
      </w:pPr>
      <w:r>
        <w:rPr>
          <w:b/>
          <w:color w:val="1B2A4A"/>
          <w:sz w:val="36"/>
        </w:rPr>
        <w:t>━━━  48. SAAT  ━━━</w:t>
      </w:r>
    </w:p>
    <w:p>
      <w:pPr>
        <w:jc w:val="center"/>
      </w:pPr>
      <w:r>
        <w:rPr>
          <w:color w:val="2C6FAD"/>
          <w:sz w:val="32"/>
        </w:rPr>
        <w:t>Işık Sensörü (LDR) ve Analog-Dijital Dönüştürme (ADC - MCP3008)</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LDR (Light Dependent Resistor) ışık sensörünün çalışma prensibini açıklar, Raspberry Pi'nin analog giriş eksikliğini kavrar, MCP3008 ADC çipi ile SPI arayüzü üzerinden analog değerleri dijitale dönüştürür ve ışık seviyesine göre uygulama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M4C-K10</w:t>
            </w:r>
          </w:p>
        </w:tc>
        <w:tc>
          <w:tcPr>
            <w:tcW w:type="dxa" w:w="3213"/>
          </w:tcPr>
          <w:p>
            <w:r>
              <w:rPr>
                <w:sz w:val="18"/>
              </w:rPr>
              <w:t>LDR'nin ışık yoğunluğuna göre direnç değiştirme prensibini açıklar ve voltaj bölücü devre ile analog sinyal üretir</w:t>
            </w:r>
          </w:p>
        </w:tc>
        <w:tc>
          <w:tcPr>
            <w:tcW w:type="dxa" w:w="3213"/>
          </w:tcPr>
          <w:p>
            <w:r>
              <w:rPr>
                <w:sz w:val="18"/>
              </w:rPr>
              <w:t>Kavrama</w:t>
            </w:r>
          </w:p>
        </w:tc>
      </w:tr>
      <w:tr>
        <w:tc>
          <w:tcPr>
            <w:tcW w:type="dxa" w:w="3213"/>
          </w:tcPr>
          <w:p>
            <w:r>
              <w:rPr>
                <w:sz w:val="18"/>
              </w:rPr>
              <w:t>M4C-K11</w:t>
            </w:r>
          </w:p>
        </w:tc>
        <w:tc>
          <w:tcPr>
            <w:tcW w:type="dxa" w:w="3213"/>
          </w:tcPr>
          <w:p>
            <w:r>
              <w:rPr>
                <w:sz w:val="18"/>
              </w:rPr>
              <w:t>MCP3008 ADC çipinin yapısını, SPI iletişim protokolünü ve Raspberry Pi bağlantısını açıklar</w:t>
            </w:r>
          </w:p>
        </w:tc>
        <w:tc>
          <w:tcPr>
            <w:tcW w:type="dxa" w:w="3213"/>
          </w:tcPr>
          <w:p>
            <w:r>
              <w:rPr>
                <w:sz w:val="18"/>
              </w:rPr>
              <w:t>Kavrama</w:t>
            </w:r>
          </w:p>
        </w:tc>
      </w:tr>
      <w:tr>
        <w:tc>
          <w:tcPr>
            <w:tcW w:type="dxa" w:w="3213"/>
          </w:tcPr>
          <w:p>
            <w:r>
              <w:rPr>
                <w:sz w:val="18"/>
              </w:rPr>
              <w:t>M4C-K12</w:t>
            </w:r>
          </w:p>
        </w:tc>
        <w:tc>
          <w:tcPr>
            <w:tcW w:type="dxa" w:w="3213"/>
          </w:tcPr>
          <w:p>
            <w:r>
              <w:rPr>
                <w:sz w:val="18"/>
              </w:rPr>
              <w:t>Python ile MCP3008 üzerinden LDR değerini okur ve ışık seviyesine göre otomatik aydınlatma uygulaması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Voltaj bölücü devre kavramı (Saat 46), GPIO kullanımı ve temel Python programlama</w:t>
      </w:r>
    </w:p>
    <w:p>
      <w:pPr>
        <w:spacing w:before="200"/>
      </w:pPr>
      <w:r>
        <w:rPr>
          <w:b/>
          <w:color w:val="757575"/>
          <w:sz w:val="24"/>
        </w:rPr>
        <w:t xml:space="preserve">  Öğrencinin Bilmesi Gerekenler</w:t>
      </w:r>
    </w:p>
    <w:p>
      <w:pPr>
        <w:pStyle w:val="ListBullet"/>
      </w:pPr>
      <w:r>
        <w:rPr>
          <w:sz w:val="20"/>
        </w:rPr>
        <w:t>Analog ve dijital sinyal farkı</w:t>
      </w:r>
    </w:p>
    <w:p>
      <w:pPr>
        <w:pStyle w:val="ListBullet"/>
      </w:pPr>
      <w:r>
        <w:rPr>
          <w:sz w:val="20"/>
        </w:rPr>
        <w:t>Voltaj bölücü devre prensibi (Vout = Vin x R2/(R1+R2))</w:t>
      </w:r>
    </w:p>
    <w:p>
      <w:pPr>
        <w:pStyle w:val="ListBullet"/>
      </w:pPr>
      <w:r>
        <w:rPr>
          <w:sz w:val="20"/>
        </w:rPr>
        <w:t>Raspberry Pi'nin GPIO pinlerinin dijital (HIGH/LOW) olduğu, analog giriş bulunmadığı</w:t>
      </w:r>
    </w:p>
    <w:p>
      <w:pPr>
        <w:spacing w:before="200"/>
      </w:pPr>
      <w:r>
        <w:rPr>
          <w:b/>
          <w:color w:val="757575"/>
          <w:sz w:val="24"/>
        </w:rPr>
        <w:t xml:space="preserve">  Olası Kavram Yanılgıları</w:t>
      </w:r>
    </w:p>
    <w:p>
      <w:pPr>
        <w:pStyle w:val="ListBullet"/>
      </w:pPr>
      <w:r>
        <w:rPr>
          <w:sz w:val="20"/>
        </w:rPr>
        <w:t>Raspberry Pi doğrudan analog sensör okuyabilir - Raspberry Pi'nin GPIO pinleri sadece dijital giriş/çıkış destekler, analog okuma için harici ADC çipi gereklidir</w:t>
      </w:r>
    </w:p>
    <w:p>
      <w:pPr>
        <w:pStyle w:val="ListBullet"/>
      </w:pPr>
      <w:r>
        <w:rPr>
          <w:sz w:val="20"/>
        </w:rPr>
        <w:t>LDR doğrudan dijital değer verir - LDR bir dirençtir ve analog çıkış verir, dijitale çevirmek için ADC kullanılmalıdır</w:t>
      </w:r>
    </w:p>
    <w:p>
      <w:pPr>
        <w:spacing w:before="200"/>
      </w:pPr>
      <w:r>
        <w:rPr>
          <w:b/>
          <w:color w:val="757575"/>
          <w:sz w:val="24"/>
        </w:rPr>
        <w:t xml:space="preserve">  Hazırlık Materyalleri</w:t>
      </w:r>
    </w:p>
    <w:p>
      <w:pPr>
        <w:pStyle w:val="ListBullet"/>
      </w:pPr>
      <w:r>
        <w:rPr>
          <w:sz w:val="20"/>
        </w:rPr>
        <w:t>Raspberry Pi ve breadboard seti</w:t>
      </w:r>
    </w:p>
    <w:p>
      <w:pPr>
        <w:pStyle w:val="ListBullet"/>
      </w:pPr>
      <w:r>
        <w:rPr>
          <w:sz w:val="20"/>
        </w:rPr>
        <w:t>LDR (ışığa bağımlı direnç)</w:t>
      </w:r>
    </w:p>
    <w:p>
      <w:pPr>
        <w:pStyle w:val="ListBullet"/>
      </w:pPr>
      <w:r>
        <w:rPr>
          <w:sz w:val="20"/>
        </w:rPr>
        <w:t>MCP3008 ADC çipi</w:t>
      </w:r>
    </w:p>
    <w:p>
      <w:pPr>
        <w:pStyle w:val="ListBullet"/>
      </w:pPr>
      <w:r>
        <w:rPr>
          <w:sz w:val="20"/>
        </w:rPr>
        <w:t>10K ohm direnç (LDR voltaj bölücü için)</w:t>
      </w:r>
    </w:p>
    <w:p>
      <w:pPr>
        <w:pStyle w:val="ListBullet"/>
      </w:pPr>
      <w:r>
        <w:rPr>
          <w:sz w:val="20"/>
        </w:rPr>
        <w:t>Jumper kablolar, LED</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Telefonunuzun ekran parlaklığı gece karanlığında otomatik olarak düşer, gündüz dışarıda otomatik olarak artar. Sokak lambaları akşam karanlık olunca yanar, sabah aydınlanınca söner. Tüm bu sistemlerde bir ışık sensörü bulunur. Peki bu sensörler ışığı nasıl ölçer ve dijital sistemlere bu bilgiyi nasıl aktarır?</w:t>
      </w:r>
    </w:p>
    <w:p>
      <w:r>
        <w:rPr>
          <w:b/>
          <w:color w:val="1B2A4A"/>
          <w:sz w:val="20"/>
        </w:rPr>
        <w:t xml:space="preserve">Günlük Hayat Bağlantısı: </w:t>
      </w:r>
      <w:r>
        <w:rPr>
          <w:sz w:val="20"/>
        </w:rPr>
        <w:t>Telefon ekran sensörü ve sokak lambası gibi LDR de ortam ışığını ölçer. Ancak bir sorun var: LDR analog bir sensördür ve Raspberry Pi sadece dijital sinyal okuyabilir. İşte MCP3008 ADC çipi bu sorunu çözer: Analog sinyali 0-1023 arası dijital değere dönüştürür.</w:t>
      </w:r>
    </w:p>
    <w:p>
      <w:pPr>
        <w:spacing w:before="200"/>
      </w:pPr>
      <w:r>
        <w:rPr>
          <w:b/>
          <w:color w:val="2C6FAD"/>
          <w:sz w:val="24"/>
        </w:rPr>
        <w:t xml:space="preserve">  Ön Bilgi Yoklama Soruları</w:t>
      </w:r>
    </w:p>
    <w:p>
      <w:r>
        <w:rPr>
          <w:b/>
          <w:color w:val="2C6FAD"/>
          <w:sz w:val="20"/>
        </w:rPr>
        <w:t xml:space="preserve">  1. </w:t>
      </w:r>
      <w:r>
        <w:rPr>
          <w:sz w:val="20"/>
        </w:rPr>
        <w:t>Kursiyerlerden analog ve dijital sinyal arasındaki farkı açıklamaları ve Raspberry Pi'nin neden doğrudan analog değer okuyamadığını düşünmeleri istenir.</w:t>
      </w:r>
    </w:p>
    <w:p>
      <w:pPr>
        <w:spacing w:before="200"/>
      </w:pPr>
      <w:r>
        <w:rPr>
          <w:b/>
          <w:color w:val="2C6FAD"/>
          <w:sz w:val="24"/>
        </w:rPr>
        <w:t xml:space="preserve">  Motivasyon Etkinliği: "Otomatik Sokak Lambası Tasarımı"</w:t>
      </w:r>
    </w:p>
    <w:p>
      <w:r>
        <w:rPr>
          <w:b/>
          <w:color w:val="1B2A4A"/>
          <w:sz w:val="20"/>
        </w:rPr>
        <w:t xml:space="preserve">Açıklama: </w:t>
      </w:r>
      <w:r>
        <w:rPr>
          <w:sz w:val="20"/>
        </w:rPr>
        <w:t>Kursiyerler ışık seviyesini ölçerek otomatik açılıp kapanan bir aydınlatma sistemi tasarlıyor.</w:t>
      </w:r>
    </w:p>
    <w:p>
      <w:r>
        <w:rPr>
          <w:b/>
          <w:color w:val="1B2A4A"/>
          <w:sz w:val="20"/>
        </w:rPr>
        <w:t xml:space="preserve">Yönerge: </w:t>
      </w:r>
      <w:r>
        <w:rPr>
          <w:sz w:val="20"/>
        </w:rPr>
        <w:t>Eğitmen tahtaya bir sokak lambası çizer ve yanına bir LDR sensörü ekler. Kursiyerlerden gündüz (yüksek ışık), alacakaranlık (orta ışık) ve gece (düşük ışık) durumlarında sensörün nasıl farklı değerler üreteceğini ve lambanın ne zaman yanıp söneceğini tartışmaları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akıllı ev projesinde oturma odasının aydınlatması otomatik olarak kontrol edilecek. Gündüz doğal ışık yeterli iken lambalar kapalı olmalı, akşam olunca kademeli olarak açılmalı. Ayrıca perdeler de ışık yoğunluğuna göre otomatik açılıp kapanmalı. Bu sistemi LDR, MCP3008 ve Raspberry Pi ile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"LDR ve Analog-Dijital Dönüşüm Keşfi"</w:t>
      </w:r>
    </w:p>
    <w:p>
      <w:r>
        <w:rPr>
          <w:b/>
          <w:color w:val="1B2A4A"/>
          <w:sz w:val="20"/>
        </w:rPr>
        <w:t xml:space="preserve">Türü: </w:t>
      </w:r>
      <w:r>
        <w:rPr>
          <w:sz w:val="20"/>
        </w:rPr>
        <w:t>Uygulamalı keşif ve devre analizi</w:t>
      </w:r>
    </w:p>
    <w:p>
      <w:r>
        <w:rPr>
          <w:b/>
          <w:color w:val="1B2A4A"/>
          <w:sz w:val="20"/>
        </w:rPr>
        <w:t xml:space="preserve">Amacı: </w:t>
      </w:r>
      <w:r>
        <w:rPr>
          <w:sz w:val="20"/>
        </w:rPr>
        <w:t>LDR'nin çalışma prensibini, analog sinyali ve MCP3008 ADC çipinin dijitale dönüştürme mekanizmasını keşfetme</w:t>
      </w:r>
    </w:p>
    <w:p>
      <w:r>
        <w:rPr>
          <w:b/>
          <w:color w:val="1B2A4A"/>
          <w:sz w:val="20"/>
        </w:rPr>
        <w:t xml:space="preserve">Malzemeler: </w:t>
      </w:r>
      <w:r>
        <w:rPr>
          <w:sz w:val="20"/>
        </w:rPr>
        <w:t>LDR, MCP3008 ADC çipi, 10K ohm direnç, Raspberry Pi, breadboard, multimetre, el feneri</w:t>
      </w:r>
    </w:p>
    <w:p>
      <w:pPr>
        <w:spacing w:before="200"/>
      </w:pPr>
      <w:r>
        <w:rPr>
          <w:b/>
          <w:color w:val="007A7A"/>
          <w:sz w:val="24"/>
        </w:rPr>
        <w:t xml:space="preserve">  Yönerge Adımları</w:t>
      </w:r>
    </w:p>
    <w:p>
      <w:r>
        <w:rPr>
          <w:b/>
          <w:color w:val="007A7A"/>
          <w:sz w:val="20"/>
        </w:rPr>
        <w:t xml:space="preserve">  1. </w:t>
      </w:r>
      <w:r>
        <w:rPr>
          <w:sz w:val="20"/>
        </w:rPr>
        <w:t>LDR'yi multimetre ile ölçün: Karanlıkta ve aydınlıkta direnç değerlerini kaydedin ve ışık-direnç ilişkisini grafikleştirin</w:t>
      </w:r>
    </w:p>
    <w:p>
      <w:r>
        <w:rPr>
          <w:b/>
          <w:color w:val="007A7A"/>
          <w:sz w:val="20"/>
        </w:rPr>
        <w:t xml:space="preserve">  2. </w:t>
      </w:r>
      <w:r>
        <w:rPr>
          <w:sz w:val="20"/>
        </w:rPr>
        <w:t>LDR + 10K direnç ile voltaj bölücü devre kurun ve farklı ışık seviyelerinde çıkış voltajını ölçün</w:t>
      </w:r>
    </w:p>
    <w:p>
      <w:r>
        <w:rPr>
          <w:b/>
          <w:color w:val="007A7A"/>
          <w:sz w:val="20"/>
        </w:rPr>
        <w:t xml:space="preserve">  3. </w:t>
      </w:r>
      <w:r>
        <w:rPr>
          <w:sz w:val="20"/>
        </w:rPr>
        <w:t>MCP3008 ADC çipinin pin yapısını inceleyin (8 analog giriş kanalı, SPI iletişim pinleri, referans voltaj)</w:t>
      </w:r>
    </w:p>
    <w:p>
      <w:r>
        <w:rPr>
          <w:b/>
          <w:color w:val="007A7A"/>
          <w:sz w:val="20"/>
        </w:rPr>
        <w:t xml:space="preserve">  4. </w:t>
      </w:r>
      <w:r>
        <w:rPr>
          <w:sz w:val="20"/>
        </w:rPr>
        <w:t>SPI protokolünün temel çalışma prensibini araştırın: MOSI, MISO, CLK ve CS sinyallerini açıklayın</w:t>
      </w:r>
    </w:p>
    <w:p>
      <w:r>
        <w:rPr>
          <w:b/>
          <w:color w:val="1B2A4A"/>
          <w:sz w:val="20"/>
        </w:rPr>
        <w:t xml:space="preserve">Öğrenci Rolü: </w:t>
      </w:r>
      <w:r>
        <w:rPr>
          <w:sz w:val="20"/>
        </w:rPr>
        <w:t>Gruplar halinde LDR direnç ölçümü yapar, voltaj bölücü devre kurar ve MCP3008 pin yapısını inceler.</w:t>
      </w:r>
    </w:p>
    <w:p>
      <w:r>
        <w:rPr>
          <w:b/>
          <w:color w:val="1B2A4A"/>
          <w:sz w:val="20"/>
        </w:rPr>
        <w:t xml:space="preserve">Öğretmen Rolü: </w:t>
      </w:r>
      <w:r>
        <w:rPr>
          <w:sz w:val="20"/>
        </w:rPr>
        <w:t>LDR'nin fiziksel yapısını, ADC dönüşüm prensibini (örnekleme ve kuantalama) ve SPI protokolünü açıklar.</w:t>
      </w:r>
    </w:p>
    <w:p>
      <w:r>
        <w:rPr>
          <w:b/>
          <w:color w:val="1B2A4A"/>
          <w:sz w:val="20"/>
        </w:rPr>
        <w:t xml:space="preserve">Beklenen Ürün: </w:t>
      </w:r>
      <w:r>
        <w:rPr>
          <w:sz w:val="20"/>
        </w:rPr>
        <w:t>LDR ışık-direnç grafiği, voltaj bölücü devre ölçüm tablosu ve MCP3008 pin diyagramı analizi</w:t>
      </w:r>
    </w:p>
    <w:p>
      <w:pPr>
        <w:spacing w:before="200"/>
      </w:pPr>
      <w:r>
        <w:rPr>
          <w:b/>
          <w:color w:val="007A7A"/>
          <w:sz w:val="24"/>
        </w:rPr>
        <w:t xml:space="preserve">  Araştırma Soruları</w:t>
      </w:r>
    </w:p>
    <w:p>
      <w:r>
        <w:rPr>
          <w:b/>
          <w:color w:val="007A7A"/>
          <w:sz w:val="20"/>
        </w:rPr>
        <w:t xml:space="preserve">  1. </w:t>
      </w:r>
      <w:r>
        <w:rPr>
          <w:sz w:val="20"/>
        </w:rPr>
        <w:t>ADC çözünürlüğü (10-bit = 1024 adım) ne anlama gelir? 8-bit, 10-bit ve 12-bit ADC'ler arasındaki hassasiyet farkı nedir?</w:t>
      </w:r>
    </w:p>
    <w:p>
      <w:r>
        <w:rPr>
          <w:b/>
          <w:color w:val="1B2A4A"/>
          <w:sz w:val="20"/>
        </w:rPr>
        <w:t xml:space="preserve">Grupla Çalışma Kuralları: </w:t>
      </w:r>
      <w:r>
        <w:rPr>
          <w:sz w:val="20"/>
        </w:rPr>
        <w:t>Her grup en az 5 farklı ışık seviyesinde LDR direncini ve voltajını ölçmeli ve sonuçları tablo ve grafik olarak sunmalıdır.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LDR (Light Dependent Resistor)</w:t>
            </w:r>
          </w:p>
        </w:tc>
        <w:tc>
          <w:tcPr>
            <w:tcW w:type="dxa" w:w="2409"/>
          </w:tcPr>
          <w:p>
            <w:r>
              <w:rPr>
                <w:sz w:val="18"/>
              </w:rPr>
              <w:t>Işığa bağımlı direnç; üzerine düşen ışık arttıkça direnci azalan, ışık azaldıkça direnci artan yarı iletken sensör</w:t>
            </w:r>
          </w:p>
        </w:tc>
        <w:tc>
          <w:tcPr>
            <w:tcW w:type="dxa" w:w="2409"/>
          </w:tcPr>
          <w:p>
            <w:r>
              <w:rPr>
                <w:sz w:val="18"/>
              </w:rPr>
              <w:t>Kadmiyum sülfür (CdS) fotodrenç, karanlıkta yüksek direnç (MegaOhm), aydınlıkta düşük direnç (yüzlerce Ohm)</w:t>
            </w:r>
          </w:p>
        </w:tc>
        <w:tc>
          <w:tcPr>
            <w:tcW w:type="dxa" w:w="2409"/>
          </w:tcPr>
          <w:p>
            <w:r>
              <w:rPr>
                <w:sz w:val="18"/>
              </w:rPr>
              <w:t>Karanlık ortam: LDR direnci yaklaşık 1 MegaOhm &gt; Voltaj bölücü çıkışı düşük. Aydınlık ortam: LDR direnci yaklaşık 200 Ohm &gt; Voltaj bölücü çıkışı yüksek. Bu analog voltaj değişimi ADC ile dijitale çevrilir</w:t>
            </w:r>
          </w:p>
        </w:tc>
      </w:tr>
      <w:tr>
        <w:tc>
          <w:tcPr>
            <w:tcW w:type="dxa" w:w="2409"/>
          </w:tcPr>
          <w:p>
            <w:r>
              <w:rPr>
                <w:sz w:val="18"/>
              </w:rPr>
              <w:t>MCP3008 ADC Çipi</w:t>
            </w:r>
          </w:p>
        </w:tc>
        <w:tc>
          <w:tcPr>
            <w:tcW w:type="dxa" w:w="2409"/>
          </w:tcPr>
          <w:p>
            <w:r>
              <w:rPr>
                <w:sz w:val="18"/>
              </w:rPr>
              <w:t>8 kanallı, 10-bit çözünürlüklü, SPI arayüzlü Analog-Dijital Dönüştürücü; analog sinyalleri 0-1023 arası dijital değere çevirir</w:t>
            </w:r>
          </w:p>
        </w:tc>
        <w:tc>
          <w:tcPr>
            <w:tcW w:type="dxa" w:w="2409"/>
          </w:tcPr>
          <w:p>
            <w:r>
              <w:rPr>
                <w:sz w:val="18"/>
              </w:rPr>
              <w:t>8 analog giriş (CH0-CH7), SPI pinleri (CLK, DOUT, DIN, CS), VREF, VDD (2.7-5.5V)</w:t>
            </w:r>
          </w:p>
        </w:tc>
        <w:tc>
          <w:tcPr>
            <w:tcW w:type="dxa" w:w="2409"/>
          </w:tcPr>
          <w:p>
            <w:r>
              <w:rPr>
                <w:sz w:val="18"/>
              </w:rPr>
              <w:t>10-bit çözünürlük: 2^10 = 1024 adım. 3.3V referans ile her adım = 3.3V / 1024 = 0.00322V = 3.22mV. Kanal 0'a bağlı LDR'den okunan değer 0 (tamamen karanlık) ile 1023 (maksimum ışık) arasındadır</w:t>
            </w:r>
          </w:p>
        </w:tc>
      </w:tr>
      <w:tr>
        <w:tc>
          <w:tcPr>
            <w:tcW w:type="dxa" w:w="2409"/>
          </w:tcPr>
          <w:p>
            <w:r>
              <w:rPr>
                <w:sz w:val="18"/>
              </w:rPr>
              <w:t>SPI (Serial Peripheral Interface)</w:t>
            </w:r>
          </w:p>
        </w:tc>
        <w:tc>
          <w:tcPr>
            <w:tcW w:type="dxa" w:w="2409"/>
          </w:tcPr>
          <w:p>
            <w:r>
              <w:rPr>
                <w:sz w:val="18"/>
              </w:rPr>
              <w:t>Yüksek hızlı, tam çift yönlü, senkron seri iletişim protokolü; master-slave mimarisi ile çalışır</w:t>
            </w:r>
          </w:p>
        </w:tc>
        <w:tc>
          <w:tcPr>
            <w:tcW w:type="dxa" w:w="2409"/>
          </w:tcPr>
          <w:p>
            <w:r>
              <w:rPr>
                <w:sz w:val="18"/>
              </w:rPr>
              <w:t>MOSI (Master Out Slave In), MISO (Master In Slave Out), SCLK (Clock), CS/SS (Chip Select)</w:t>
            </w:r>
          </w:p>
        </w:tc>
        <w:tc>
          <w:tcPr>
            <w:tcW w:type="dxa" w:w="2409"/>
          </w:tcPr>
          <w:p>
            <w:r>
              <w:rPr>
                <w:sz w:val="18"/>
              </w:rPr>
              <w:t>Raspberry Pi SPI pinleri: MOSI=GPIO10, MISO=GPIO9, SCLK=GPIO11, CE0=GPIO8. MCP3008 bağlantısı: CLK&gt;SCLK, DOUT&gt;MISO, DIN&gt;MOSI, CS&gt;CE0. SPI master (RPi) clock sinyali üretir, her clock kenarında 1 bit veri transfer edilir</w:t>
            </w:r>
          </w:p>
        </w:tc>
      </w:tr>
      <w:tr>
        <w:tc>
          <w:tcPr>
            <w:tcW w:type="dxa" w:w="2409"/>
          </w:tcPr>
          <w:p>
            <w:r>
              <w:rPr>
                <w:sz w:val="18"/>
              </w:rPr>
              <w:t>Analog-Dijital Dönüşüm</w:t>
            </w:r>
          </w:p>
        </w:tc>
        <w:tc>
          <w:tcPr>
            <w:tcW w:type="dxa" w:w="2409"/>
          </w:tcPr>
          <w:p>
            <w:r>
              <w:rPr>
                <w:sz w:val="18"/>
              </w:rPr>
              <w:t>Sürekli (analog) sinyali ayrık (dijital) değerlere çevirme işlemi; örnekleme (sampling) ve kuantalama (quantization) adımlarından oluşur</w:t>
            </w:r>
          </w:p>
        </w:tc>
        <w:tc>
          <w:tcPr>
            <w:tcW w:type="dxa" w:w="2409"/>
          </w:tcPr>
          <w:p>
            <w:r>
              <w:rPr>
                <w:sz w:val="18"/>
              </w:rPr>
              <w:t>Örnekleme hızı, çözünürlük (bit), kuantalama hatası, referans voltaj</w:t>
            </w:r>
          </w:p>
        </w:tc>
        <w:tc>
          <w:tcPr>
            <w:tcW w:type="dxa" w:w="2409"/>
          </w:tcPr>
          <w:p>
            <w:r>
              <w:rPr>
                <w:sz w:val="18"/>
              </w:rPr>
              <w:t>Analog sinyal süreklidir (örn: 0V ile 3.3V arası sonsuz değer alabilir). ADC bu sinyali belirli sayıda adıma böler: 10-bit ADC 1024 adım oluşturur. 1.65V analog sinyal &gt; MCP3008 çıkışı: 1.65 / 3.3 x 1023 = 511 dijital değer</w:t>
            </w:r>
          </w:p>
        </w:tc>
      </w:tr>
    </w:tbl>
    <w:p/>
    <w:p>
      <w:pPr>
        <w:spacing w:before="200"/>
      </w:pPr>
      <w:r>
        <w:rPr>
          <w:b/>
          <w:color w:val="E65C00"/>
          <w:sz w:val="24"/>
        </w:rPr>
        <w:t xml:space="preserve">  Konu Anlatımı</w:t>
      </w:r>
    </w:p>
    <w:p>
      <w:r>
        <w:rPr>
          <w:sz w:val="20"/>
        </w:rPr>
        <w:t>LDR (Işığa Bağımlı Direnç) Çalışma Prensibi: LDR, fotodrenç olarak da bilinir. Kadmiyum sülfür (CdS) veya kadmiyum selenür (CdSe) gibi yarı iletken malzemeden yapılmıştır. Çalışma prensibi: Işık fotonları yarı iletken malzemeye çarptığında elektron-deşik çiftleri oluşur ve malzemenin iletkenliği artar (direnci azalır). Karanlık ortam: Çok az serbest elektron &gt; Yüksek direnç (tipik olarak 1 MegaOhm). Aydınlık ortam: Bol serbest elektron &gt; Düşük direnç (tipik olarak 100-500 Ohm). LDR tek başına analog sinyal üretir. Raspberry Pi ile kullanmak için: 1) Voltaj bölücü devre ile LDR direncini voltaja çevirmek. 2) ADC ile bu analog voltajı dijital değere dönüştürmek gerekir.</w:t>
      </w:r>
    </w:p>
    <w:p>
      <w:r>
        <w:rPr>
          <w:sz w:val="20"/>
        </w:rPr>
        <w:t>MCP3008 ADC Çipi ve SPI Protokolü: Raspberry Pi GPIO pinleri yalnızca dijital giriş/çıkış destekler (HIGH=3.3V, LOW=0V). Analog sensörleri okumak için harici ADC (Analog-to-Digital Converter) gerekir. MCP3008: Microchip firmasının ürettiği popüler ADC çipi. Özellikleri: 8 analog giriş kanalı (CH0-CH7), 10-bit çözünürlük (0-1023), SPI arayüzü, 2.7-5.5V çalışma voltajı, 200 ksps (kilo samples per second) örnekleme hızı. Pin yapısı (16 pin DIP): CH0-CH7 (analog girişler), DGND (dijital toprak), CS (chip select), DIN (data in/MOSI), DOUT (data out/MISO), CLK (clock), AGND (analog toprak), VREF (referans voltaj), VDD (besleme).</w:t>
      </w:r>
    </w:p>
    <w:p>
      <w:r>
        <w:rPr>
          <w:sz w:val="20"/>
        </w:rPr>
        <w:t>Raspberry Pi SPI Yapılandırması ve MCP3008 Bağlantısı: SPI aktifleştirme: sudo raspi-config &gt; Interface Options &gt; SPI &gt; Enable. MCP3008 bağlantı şeması: VDD ve VREF &gt; 3.3V, AGND ve DGND &gt; GND, CLK &gt; GPIO11 (SCLK), DOUT &gt; GPIO9 (MISO), DIN &gt; GPIO10 (MOSI), CS &gt; GPIO8 (CE0). LDR bağlantısı: LDR bir ucu 3.3V'a, diğer ucu MCP3008 CH0'a ve 10K direnç ile GND'ye bağlanır (voltaj bölücü). Aydınlık: LDR direnci düşer &gt; CH0 voltajı yükselir &gt; ADC değeri yüksek (ör: 800-1023). Karanlık: LDR direnci artar &gt; CH0 voltajı düşer &gt; ADC değeri düşük (ör: 0-200).</w:t>
      </w:r>
    </w:p>
    <w:p>
      <w:r>
        <w:rPr>
          <w:sz w:val="20"/>
        </w:rPr>
        <w:t>Python ile MCP3008 Okuma ve Uygulama: spidev kütüphanesi ile MCP3008 okuma: import spidev / spi = spidev.SpiDev() / spi.open(0, 0) / spi.max_speed_hz = 1350000 / def analog_oku(kanal): adc = spi.xfer2([1, (8 + kanal) &lt;&lt; 4, 0]) / data = ((adc[1] &amp; 3) &lt;&lt; 8) + adc[2] / return data. Otomatik aydınlatma uygulaması: while True: isik = analog_oku(0) / print(f'Isik seviyesi: {isik}') / if isik &lt; 300: print('Karanlik - LED yak'); GPIO.output(LED, True) / elif isik &gt; 700: print('Aydinlik - LED sondur'); GPIO.output(LED, False) / else: print('Alacakaranlik') / time.sleep(1). Alternatif: gpiozero kütüphanesi ile daha basit kullanım: from gpiozero import MCP3008 / ldr = MCP3008(channel=0) / print(f'Isik: {ldr.value:.2f}').</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LDR ile ışık seviyesi ölçümü</w:t>
            </w:r>
          </w:p>
        </w:tc>
        <w:tc>
          <w:tcPr>
            <w:tcW w:type="dxa" w:w="3213"/>
          </w:tcPr>
          <w:p>
            <w:r>
              <w:rPr>
                <w:sz w:val="18"/>
              </w:rPr>
              <w:t>Devre: LDR bir ucu 3.3V, diğer ucu MCP3008 CH0 + 10K ohm GND'ye. MCP3008 SPI bağlantılı. Kod: isik = analog_oku(0) / yuzde = (isik / 1023) * 100 / print(f'Isik: {isik} ({yuzde:.0f}%)'). Test: El feneri ile aydınlatma &gt; değer 900+, karton ile karartma &gt; değer 50-. Sonuç: 0-1023 arası dijital değer olarak ışık seviyesi ölçülür.</w:t>
            </w:r>
          </w:p>
        </w:tc>
        <w:tc>
          <w:tcPr>
            <w:tcW w:type="dxa" w:w="3213"/>
          </w:tcPr>
          <w:p>
            <w:r>
              <w:rPr>
                <w:sz w:val="18"/>
              </w:rPr>
              <w:t>Telefon ekran sensörü gibi LDR de ortam ışığını ölçer ve dijital değere çevirir</w:t>
            </w:r>
          </w:p>
        </w:tc>
      </w:tr>
      <w:tr>
        <w:tc>
          <w:tcPr>
            <w:tcW w:type="dxa" w:w="3213"/>
          </w:tcPr>
          <w:p>
            <w:r>
              <w:rPr>
                <w:sz w:val="18"/>
              </w:rPr>
              <w:t>Otomatik gece lambası</w:t>
            </w:r>
          </w:p>
        </w:tc>
        <w:tc>
          <w:tcPr>
            <w:tcW w:type="dxa" w:w="3213"/>
          </w:tcPr>
          <w:p>
            <w:r>
              <w:rPr>
                <w:sz w:val="18"/>
              </w:rPr>
              <w:t>Program: isik = analog_oku(0) / if isik &lt; 200: # Karanlik, lamba yak / GPIO.output(LED, True) / elif isik &gt; 500: # Aydinlik, lamba sondur / GPIO.output(LED, False). Histerezis ekleme: Sürekli yanıp sönmeyi önlemek için iki farklı eşik kullanılır (yanma eşiği: 200, sönme eşiği: 500). Sonuç: Karanlık olunca otomatik yanan, aydınlık olunca sönen akıllı gece lambası.</w:t>
            </w:r>
          </w:p>
        </w:tc>
        <w:tc>
          <w:tcPr>
            <w:tcW w:type="dxa" w:w="3213"/>
          </w:tcPr>
          <w:p>
            <w:r>
              <w:rPr>
                <w:sz w:val="18"/>
              </w:rPr>
              <w:t>Sokak lambası gibi karanlık olunca otomatik yanar, aydınlık olunca söner</w:t>
            </w:r>
          </w:p>
        </w:tc>
      </w:tr>
      <w:tr>
        <w:tc>
          <w:tcPr>
            <w:tcW w:type="dxa" w:w="3213"/>
          </w:tcPr>
          <w:p>
            <w:r>
              <w:rPr>
                <w:sz w:val="18"/>
              </w:rPr>
              <w:t>Çok kanallı ortam izleme</w:t>
            </w:r>
          </w:p>
        </w:tc>
        <w:tc>
          <w:tcPr>
            <w:tcW w:type="dxa" w:w="3213"/>
          </w:tcPr>
          <w:p>
            <w:r>
              <w:rPr>
                <w:sz w:val="18"/>
              </w:rPr>
              <w:t>MCP3008'in 3 kanalına farklı sensörler bağlanır: CH0=LDR (ışık), CH1=potansiyometre (kullanıcı ayarı), CH2=NTC termistör (sıcaklık). Program: isik = analog_oku(0); ayar = analog_oku(1); sicaklik = analog_oku(2). Tüm değerler ekranda dashboard olarak gösterilir ve CSV dosyasına kaydedilir. MCP3008'in 8 kanallı yapısı sayesinde tek çiple 8 farklı analog sensör okunabilir.</w:t>
            </w:r>
          </w:p>
        </w:tc>
        <w:tc>
          <w:tcPr>
            <w:tcW w:type="dxa" w:w="3213"/>
          </w:tcPr>
          <w:p>
            <w:r>
              <w:rPr>
                <w:sz w:val="18"/>
              </w:rPr>
              <w:t>Araç gösterge paneli gibi birden fazla sensörden gelen veriler tek bir ekranda izlenir</w:t>
            </w:r>
          </w:p>
        </w:tc>
      </w:tr>
    </w:tbl>
    <w:p/>
    <w:p>
      <w:pPr>
        <w:spacing w:before="200"/>
      </w:pPr>
      <w:r>
        <w:rPr>
          <w:b/>
          <w:color w:val="E65C00"/>
          <w:sz w:val="24"/>
        </w:rPr>
        <w:t xml:space="preserve">  Görseller ve Tablolar</w:t>
      </w:r>
    </w:p>
    <w:p>
      <w:pPr>
        <w:pStyle w:val="ListBullet"/>
      </w:pPr>
      <w:r>
        <w:rPr>
          <w:sz w:val="20"/>
        </w:rPr>
        <w:t>LDR + MCP3008 + Raspberry Pi bağlantı şeması (voltaj bölücü ve SPI bağlantıları)</w:t>
      </w:r>
    </w:p>
    <w:p>
      <w:pPr>
        <w:pStyle w:val="ListBullet"/>
      </w:pPr>
      <w:r>
        <w:rPr>
          <w:sz w:val="20"/>
        </w:rPr>
        <w:t>MCP3008 pin diyagramı ve SPI sinyal zamanlama diyagramı</w:t>
      </w:r>
    </w:p>
    <w:p>
      <w:pPr>
        <w:spacing w:before="200"/>
      </w:pPr>
      <w:r>
        <w:rPr>
          <w:b/>
          <w:color w:val="E65C00"/>
          <w:sz w:val="24"/>
        </w:rPr>
        <w:t xml:space="preserve">  Analoji ve Benzetmeler</w:t>
      </w:r>
    </w:p>
    <w:p>
      <w:r>
        <w:rPr>
          <w:b/>
          <w:color w:val="E65C00"/>
          <w:sz w:val="20"/>
        </w:rPr>
        <w:t xml:space="preserve">  1. </w:t>
      </w:r>
      <w:r>
        <w:rPr>
          <w:sz w:val="20"/>
        </w:rPr>
        <w:t>LDR = Göz bebeği gibidir: Karanlıkta büyür (yüksek direnç), aydınlıkta küçülür (düşük direnç). ADC = Tercüman gibidir: Analog dünyanın dilini (sürekli voltaj) dijital dünyanın diline (0-1023 sayılar) çevirir. SPI = Karayolu gibidir: MOSI ve MISO iki şeritli yol (çift yönlü iletişim), CLK trafik ışığı (senkronizasyon)</w:t>
      </w:r>
    </w:p>
    <w:p>
      <w:pPr>
        <w:spacing w:before="200"/>
      </w:pPr>
      <w:r>
        <w:rPr>
          <w:b/>
          <w:color w:val="E65C00"/>
          <w:sz w:val="24"/>
        </w:rPr>
        <w:t xml:space="preserve">  Öğrenci Soru-Cevap</w:t>
      </w:r>
    </w:p>
    <w:p>
      <w:pPr>
        <w:pStyle w:val="ListBullet"/>
      </w:pPr>
      <w:r>
        <w:rPr>
          <w:sz w:val="20"/>
        </w:rPr>
        <w:t>LDR'nin direnci ışık arttıkça neden azalır?</w:t>
      </w:r>
    </w:p>
    <w:p>
      <w:pPr>
        <w:pStyle w:val="ListBullet"/>
      </w:pPr>
      <w:r>
        <w:rPr>
          <w:sz w:val="20"/>
        </w:rPr>
        <w:t>MCP3008'in 10-bit çözünürlüğü ne anlama gelir?</w:t>
      </w:r>
    </w:p>
    <w:p>
      <w:pPr>
        <w:pStyle w:val="ListBullet"/>
      </w:pPr>
      <w:r>
        <w:rPr>
          <w:sz w:val="20"/>
        </w:rPr>
        <w:t>SPI protokolündeki MOSI, MISO, CLK ve CS sinyallerinin görevleri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"LDR ve ADC ile Otomatik Aydınlatma Sistemi Geliştirme"</w:t>
      </w:r>
    </w:p>
    <w:p>
      <w:r>
        <w:rPr>
          <w:b/>
          <w:color w:val="1B2A4A"/>
          <w:sz w:val="20"/>
        </w:rPr>
        <w:t xml:space="preserve">Türü: </w:t>
      </w:r>
      <w:r>
        <w:rPr>
          <w:sz w:val="20"/>
        </w:rPr>
        <w:t>Bireysel uygulama ve proje geliştirme</w:t>
      </w:r>
    </w:p>
    <w:p>
      <w:r>
        <w:rPr>
          <w:b/>
          <w:color w:val="1B2A4A"/>
          <w:sz w:val="20"/>
        </w:rPr>
        <w:t xml:space="preserve">Amacı: </w:t>
      </w:r>
      <w:r>
        <w:rPr>
          <w:sz w:val="20"/>
        </w:rPr>
        <w:t>LDR ve MCP3008 ADC çipini kullanarak ışık seviyesine göre karar veren uygulama geliştirme becerisi kazandırma</w:t>
      </w:r>
    </w:p>
    <w:p>
      <w:pPr>
        <w:spacing w:before="200"/>
      </w:pPr>
      <w:r>
        <w:rPr>
          <w:b/>
          <w:color w:val="6A1B9A"/>
          <w:sz w:val="24"/>
        </w:rPr>
        <w:t xml:space="preserve">  Yönerge Adımları</w:t>
      </w:r>
    </w:p>
    <w:p>
      <w:r>
        <w:rPr>
          <w:b/>
          <w:color w:val="6A1B9A"/>
          <w:sz w:val="20"/>
        </w:rPr>
        <w:t xml:space="preserve">  1. </w:t>
      </w:r>
      <w:r>
        <w:rPr>
          <w:sz w:val="20"/>
        </w:rPr>
        <w:t>MCP3008 ADC çipini SPI ile Raspberry Pi'ye bağlayın ve LDR'yi CH0 kanalına voltaj bölücü ile bağlayın</w:t>
      </w:r>
    </w:p>
    <w:p>
      <w:r>
        <w:rPr>
          <w:b/>
          <w:color w:val="6A1B9A"/>
          <w:sz w:val="20"/>
        </w:rPr>
        <w:t xml:space="preserve">  2. </w:t>
      </w:r>
      <w:r>
        <w:rPr>
          <w:sz w:val="20"/>
        </w:rPr>
        <w:t>analog_oku() fonksiyonunu yazın ve farklı ışık seviyelerinde değerleri test edin</w:t>
      </w:r>
    </w:p>
    <w:p>
      <w:r>
        <w:rPr>
          <w:b/>
          <w:color w:val="6A1B9A"/>
          <w:sz w:val="20"/>
        </w:rPr>
        <w:t xml:space="preserve">  3. </w:t>
      </w:r>
      <w:r>
        <w:rPr>
          <w:sz w:val="20"/>
        </w:rPr>
        <w:t>Eşik değerlere göre LED kontrolü yapan otomatik aydınlatma sistemi programlayın</w:t>
      </w:r>
    </w:p>
    <w:p>
      <w:r>
        <w:rPr>
          <w:b/>
          <w:color w:val="6A1B9A"/>
          <w:sz w:val="20"/>
        </w:rPr>
        <w:t xml:space="preserve">  4. </w:t>
      </w:r>
      <w:r>
        <w:rPr>
          <w:sz w:val="20"/>
        </w:rPr>
        <w:t>Histerezis ekleyin ve ışık seviyesi geçmişini CSV dosyasına kaydeden loglama fonksiyonu yazın</w:t>
      </w:r>
    </w:p>
    <w:p>
      <w:r>
        <w:rPr>
          <w:b/>
          <w:color w:val="1B2A4A"/>
          <w:sz w:val="20"/>
        </w:rPr>
        <w:t xml:space="preserve">Beklenen Ürün: </w:t>
      </w:r>
      <w:r>
        <w:rPr>
          <w:sz w:val="20"/>
        </w:rPr>
        <w:t>Çalışan LDR okuma programı, otomatik aydınlatma sistemi, histerezis kontrolü ve ışık veri logger</w:t>
      </w:r>
    </w:p>
    <w:p>
      <w:pPr>
        <w:spacing w:before="200"/>
      </w:pPr>
      <w:r>
        <w:rPr>
          <w:b/>
          <w:color w:val="6A1B9A"/>
          <w:sz w:val="24"/>
        </w:rPr>
        <w:t xml:space="preserve">  Transfer Soruları</w:t>
      </w:r>
    </w:p>
    <w:p>
      <w:r>
        <w:rPr>
          <w:b/>
          <w:color w:val="6A1B9A"/>
          <w:sz w:val="20"/>
        </w:rPr>
        <w:t xml:space="preserve">  1. </w:t>
      </w:r>
      <w:r>
        <w:rPr>
          <w:sz w:val="20"/>
        </w:rPr>
        <w:t>LDR ve ADC bilgisi akıllı aydınlatma, güneş takip sistemleri, tarımsal otomasyon ve endüstriyel proses kontrolünde kullanılır.</w:t>
      </w:r>
    </w:p>
    <w:p>
      <w:r>
        <w:rPr>
          <w:b/>
          <w:color w:val="1B2A4A"/>
          <w:sz w:val="20"/>
        </w:rPr>
        <w:t xml:space="preserve">İlişkili Disiplinler: </w:t>
      </w:r>
      <w:r>
        <w:rPr>
          <w:sz w:val="20"/>
        </w:rPr>
        <w:t>Elektronik (analog devreler, ADC), programlama (SPI iletişim), fizik (ışık ve direnç), otomasyon (kontrol sistemleri)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LDR değerleri oda ışığı altında sürekli dalgalanıyor (450-550 arası) ve LED sürekli yanıp sönüyor. Bu kararsızlığı nasıl çözersiniz? Histerezis ve ortalama alma yöntemlerini karşılaştırın.</w:t>
            </w:r>
          </w:p>
        </w:tc>
      </w:tr>
    </w:tbl>
    <w:p/>
    <w:p>
      <w:r>
        <w:rPr>
          <w:b/>
          <w:color w:val="1B2A4A"/>
          <w:sz w:val="20"/>
        </w:rPr>
        <w:t xml:space="preserve">Yaratıcı Görev: </w:t>
      </w:r>
      <w:r>
        <w:rPr>
          <w:sz w:val="20"/>
        </w:rPr>
        <w:t>Güneş paneli verimini artırmak için güneşi takip eden bir sistem tasarlasanız, birden fazla LDR'yi nasıl kullanırdınız? Güneşin konumunu LDR değerlerinden nasıl hesaplarsınız?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LDR çalışma prensibi ve ışık-direnç ilişkisi anlaşıldı mı?</w:t>
      </w:r>
    </w:p>
    <w:p>
      <w:r>
        <w:rPr>
          <w:sz w:val="20"/>
        </w:rPr>
        <w:t xml:space="preserve">  ☐  MCP3008 ADC çipi ve SPI arayüzü kavrandı mı?</w:t>
      </w:r>
    </w:p>
    <w:p>
      <w:r>
        <w:rPr>
          <w:sz w:val="20"/>
        </w:rPr>
        <w:t xml:space="preserve">  ☐  Python ile analog değer okuma ve otomatik aydınlatma uygulaması geliştirilebildi mi?</w:t>
      </w:r>
    </w:p>
    <w:p>
      <w:pPr>
        <w:spacing w:before="200"/>
      </w:pPr>
      <w:r>
        <w:rPr>
          <w:b/>
          <w:color w:val="2E7D32"/>
          <w:sz w:val="24"/>
        </w:rPr>
        <w:t xml:space="preserve">  Öz Değerlendirme Soruları</w:t>
      </w:r>
    </w:p>
    <w:p>
      <w:r>
        <w:rPr>
          <w:b/>
          <w:color w:val="2E7D32"/>
          <w:sz w:val="20"/>
        </w:rPr>
        <w:t xml:space="preserve">  1. </w:t>
      </w:r>
      <w:r>
        <w:rPr>
          <w:sz w:val="20"/>
        </w:rPr>
        <w:t>LDR'nin direnci ışıkla nasıl değişir?</w:t>
      </w:r>
    </w:p>
    <w:p>
      <w:r>
        <w:rPr>
          <w:b/>
          <w:color w:val="2E7D32"/>
          <w:sz w:val="20"/>
        </w:rPr>
        <w:t xml:space="preserve">  2. </w:t>
      </w:r>
      <w:r>
        <w:rPr>
          <w:sz w:val="20"/>
        </w:rPr>
        <w:t>MCP3008'in 10-bit çözünürlüğü kaç adım demektir?</w:t>
      </w:r>
    </w:p>
    <w:p>
      <w:r>
        <w:rPr>
          <w:b/>
          <w:color w:val="2E7D32"/>
          <w:sz w:val="20"/>
        </w:rPr>
        <w:t xml:space="preserve">  3. </w:t>
      </w:r>
      <w:r>
        <w:rPr>
          <w:sz w:val="20"/>
        </w:rPr>
        <w:t>SPI protokolünde hangi sinyaller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LDR'nin direnci ne zaman en yüksektir?</w:t>
            </w:r>
          </w:p>
        </w:tc>
        <w:tc>
          <w:tcPr>
            <w:tcW w:type="dxa" w:w="3213"/>
          </w:tcPr>
          <w:p>
            <w:r>
              <w:rPr>
                <w:sz w:val="18"/>
              </w:rPr>
              <w:t>A) Aydınlık ortamda  B) Karanlık ortamda  C) Sabit kalır  D) Sıcak ortamda</w:t>
            </w:r>
          </w:p>
        </w:tc>
        <w:tc>
          <w:tcPr>
            <w:tcW w:type="dxa" w:w="3213"/>
          </w:tcPr>
          <w:p>
            <w:r>
              <w:rPr>
                <w:sz w:val="18"/>
              </w:rPr>
              <w:t>B</w:t>
            </w:r>
          </w:p>
        </w:tc>
      </w:tr>
      <w:tr>
        <w:tc>
          <w:tcPr>
            <w:tcW w:type="dxa" w:w="3213"/>
          </w:tcPr>
          <w:p>
            <w:r>
              <w:rPr>
                <w:sz w:val="18"/>
              </w:rPr>
              <w:t>MCP3008 ADC çipi kaç analog giriş kanalına sahiptir?</w:t>
            </w:r>
          </w:p>
        </w:tc>
        <w:tc>
          <w:tcPr>
            <w:tcW w:type="dxa" w:w="3213"/>
          </w:tcPr>
          <w:p>
            <w:r>
              <w:rPr>
                <w:sz w:val="18"/>
              </w:rPr>
              <w:t>A) 2  B) 4  C) 8  D) 16</w:t>
            </w:r>
          </w:p>
        </w:tc>
        <w:tc>
          <w:tcPr>
            <w:tcW w:type="dxa" w:w="3213"/>
          </w:tcPr>
          <w:p>
            <w:r>
              <w:rPr>
                <w:sz w:val="18"/>
              </w:rPr>
              <w:t>C</w:t>
            </w:r>
          </w:p>
        </w:tc>
      </w:tr>
      <w:tr>
        <w:tc>
          <w:tcPr>
            <w:tcW w:type="dxa" w:w="3213"/>
          </w:tcPr>
          <w:p>
            <w:r>
              <w:rPr>
                <w:sz w:val="18"/>
              </w:rPr>
              <w:t>Raspberry Pi'nin doğrudan analog sensör okuyamamasının nedeni nedir?</w:t>
            </w:r>
          </w:p>
        </w:tc>
        <w:tc>
          <w:tcPr>
            <w:tcW w:type="dxa" w:w="3213"/>
          </w:tcPr>
          <w:p>
            <w:r>
              <w:rPr>
                <w:sz w:val="18"/>
              </w:rPr>
              <w:t>A) İşlemci yavaş  B) GPIO pinleri sadece dijital  C) Bellek yetersiz  D) Python desteklemiyor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Analog sensörler mi yoksa dijital sensörler mi daha avantajlıdır? Hangi durumlarda analog sensör tercih edilir ve ADC kullanımı projeyi nasıl etkiler?</w:t>
      </w:r>
    </w:p>
    <w:p>
      <w:r>
        <w:rPr>
          <w:b/>
          <w:color w:val="2E7D32"/>
          <w:sz w:val="20"/>
        </w:rPr>
        <w:t>Eleştirel Düşünme:</w:t>
      </w:r>
    </w:p>
    <w:p>
      <w:r>
        <w:rPr>
          <w:b/>
          <w:color w:val="2E7D32"/>
          <w:sz w:val="20"/>
        </w:rPr>
        <w:t xml:space="preserve">  1. </w:t>
      </w:r>
      <w:r>
        <w:rPr>
          <w:sz w:val="20"/>
        </w:rPr>
        <w:t>MCP3008 yerine Raspberry Pi Pico gibi dahili ADC'si olan bir mikrodenetleyici kullanmak daha pratik olur mu? Arduino ve Raspberry Pi'nin analog okuma açısından karşılaştırması nasıl yapılır?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"LDR ve MCP3008 ADC Uygulaması"</w:t>
      </w:r>
    </w:p>
    <w:p>
      <w:r>
        <w:rPr>
          <w:b/>
          <w:color w:val="1B2A4A"/>
          <w:sz w:val="20"/>
        </w:rPr>
        <w:t xml:space="preserve">Hedef: </w:t>
      </w:r>
      <w:r>
        <w:rPr>
          <w:sz w:val="20"/>
        </w:rPr>
        <w:t>LDR sensörünü MCP3008 ADC ile okuma ve ışık seviyesine göre otomatik kontrol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MCP3008'i SPI ile Raspberry Pi'ye bağlayın, LDR voltaj bölücü devresini CH0'a bağlayın</w:t>
            </w:r>
          </w:p>
        </w:tc>
        <w:tc>
          <w:tcPr>
            <w:tcW w:type="dxa" w:w="3213"/>
          </w:tcPr>
          <w:p>
            <w:r>
              <w:rPr>
                <w:sz w:val="18"/>
              </w:rPr>
              <w:t>5 dk</w:t>
            </w:r>
          </w:p>
        </w:tc>
      </w:tr>
      <w:tr>
        <w:tc>
          <w:tcPr>
            <w:tcW w:type="dxa" w:w="3213"/>
          </w:tcPr>
          <w:p>
            <w:r>
              <w:rPr>
                <w:sz w:val="18"/>
              </w:rPr>
              <w:t>2</w:t>
            </w:r>
          </w:p>
        </w:tc>
        <w:tc>
          <w:tcPr>
            <w:tcW w:type="dxa" w:w="3213"/>
          </w:tcPr>
          <w:p>
            <w:r>
              <w:rPr>
                <w:sz w:val="18"/>
              </w:rPr>
              <w:t>SPI yapılandırmasını yapın ve analog_oku() fonksiyonu ile LDR değerini okuyun</w:t>
            </w:r>
          </w:p>
        </w:tc>
        <w:tc>
          <w:tcPr>
            <w:tcW w:type="dxa" w:w="3213"/>
          </w:tcPr>
          <w:p>
            <w:r>
              <w:rPr>
                <w:sz w:val="18"/>
              </w:rPr>
              <w:t>5 dk</w:t>
            </w:r>
          </w:p>
        </w:tc>
      </w:tr>
      <w:tr>
        <w:tc>
          <w:tcPr>
            <w:tcW w:type="dxa" w:w="3213"/>
          </w:tcPr>
          <w:p>
            <w:r>
              <w:rPr>
                <w:sz w:val="18"/>
              </w:rPr>
              <w:t>3</w:t>
            </w:r>
          </w:p>
        </w:tc>
        <w:tc>
          <w:tcPr>
            <w:tcW w:type="dxa" w:w="3213"/>
          </w:tcPr>
          <w:p>
            <w:r>
              <w:rPr>
                <w:sz w:val="18"/>
              </w:rPr>
              <w:t>Farklı ışık seviyelerinde (el feneri, karton kapama) ADC değerlerini test edin ve kaydedin</w:t>
            </w:r>
          </w:p>
        </w:tc>
        <w:tc>
          <w:tcPr>
            <w:tcW w:type="dxa" w:w="3213"/>
          </w:tcPr>
          <w:p>
            <w:r>
              <w:rPr>
                <w:sz w:val="18"/>
              </w:rPr>
              <w:t>5 dk</w:t>
            </w:r>
          </w:p>
        </w:tc>
      </w:tr>
      <w:tr>
        <w:tc>
          <w:tcPr>
            <w:tcW w:type="dxa" w:w="3213"/>
          </w:tcPr>
          <w:p>
            <w:r>
              <w:rPr>
                <w:sz w:val="18"/>
              </w:rPr>
              <w:t>4</w:t>
            </w:r>
          </w:p>
        </w:tc>
        <w:tc>
          <w:tcPr>
            <w:tcW w:type="dxa" w:w="3213"/>
          </w:tcPr>
          <w:p>
            <w:r>
              <w:rPr>
                <w:sz w:val="18"/>
              </w:rPr>
              <w:t>Eşik değerli otomatik LED kontrolü ve histerezis özellikli aydınlatma programı yazın</w:t>
            </w:r>
          </w:p>
        </w:tc>
        <w:tc>
          <w:tcPr>
            <w:tcW w:type="dxa" w:w="3213"/>
          </w:tcPr>
          <w:p>
            <w:r>
              <w:rPr>
                <w:sz w:val="18"/>
              </w:rPr>
              <w:t>5 dk</w:t>
            </w:r>
          </w:p>
        </w:tc>
      </w:tr>
    </w:tbl>
    <w:p/>
    <w:p>
      <w:r>
        <w:rPr>
          <w:b/>
          <w:color w:val="1B2A4A"/>
          <w:sz w:val="20"/>
        </w:rPr>
        <w:t xml:space="preserve">Tamamlanma Kriteri: </w:t>
      </w:r>
      <w:r>
        <w:rPr>
          <w:sz w:val="20"/>
        </w:rPr>
        <w:t>MCP3008 doğru bağlanmış, LDR değerleri okunuyor, otomatik aydınlatma çalışıyor ve histerezis uygulanmış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"LDR ve ADC ile Otomatik Aydınlatma Gösterimi"</w:t>
      </w:r>
    </w:p>
    <w:p>
      <w:r>
        <w:rPr>
          <w:b/>
          <w:color w:val="1B2A4A"/>
          <w:sz w:val="20"/>
        </w:rPr>
        <w:t xml:space="preserve">Eğitmenin Gösterdiği: </w:t>
      </w:r>
      <w:r>
        <w:rPr>
          <w:sz w:val="20"/>
        </w:rPr>
        <w:t>MCP3008 ve LDR devresini canlı olarak bağlar, farklı ışık koşullarında ADC değerlerini okur ve otomatik LED kontrolünü gösterir.</w:t>
      </w:r>
    </w:p>
    <w:p>
      <w:r>
        <w:rPr>
          <w:b/>
          <w:color w:val="1B2A4A"/>
          <w:sz w:val="20"/>
        </w:rPr>
        <w:t xml:space="preserve">Öğrencinin Tekrarladığı: </w:t>
      </w:r>
      <w:r>
        <w:rPr>
          <w:sz w:val="20"/>
        </w:rPr>
        <w:t>Eğitmeni izler, kendi devresini kurar ve el feneri/karton ile farklı ışık seviyelerinde ADC değerlerini test eder.</w:t>
      </w:r>
    </w:p>
    <w:p>
      <w:r>
        <w:rPr>
          <w:b/>
          <w:color w:val="1B2A4A"/>
          <w:sz w:val="20"/>
        </w:rPr>
        <w:t xml:space="preserve">Dikkat Noktaları: </w:t>
      </w:r>
      <w:r>
        <w:rPr>
          <w:sz w:val="20"/>
        </w:rPr>
        <w:t>MCP3008 çipi hassastır; pin bağlantılarını şemaya göre dikkatle yapın, yanlış bağlantı çipi yakabilir.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LDR Kalibrasyon Tablosu</w:t>
            </w:r>
          </w:p>
        </w:tc>
        <w:tc>
          <w:tcPr>
            <w:tcW w:type="dxa" w:w="3213"/>
          </w:tcPr>
          <w:p>
            <w:r>
              <w:rPr>
                <w:sz w:val="18"/>
              </w:rPr>
              <w:t>5 farklı ışık seviyesinde (tamamen karanlık, loş, normal, parlak, çok parlak) LDR ADC değerlerini ölçün ve kalibrasyon tablosu oluşturun</w:t>
            </w:r>
          </w:p>
        </w:tc>
        <w:tc>
          <w:tcPr>
            <w:tcW w:type="dxa" w:w="3213"/>
          </w:tcPr>
          <w:p>
            <w:r>
              <w:rPr>
                <w:sz w:val="18"/>
              </w:rPr>
              <w:t>Kolay</w:t>
            </w:r>
          </w:p>
        </w:tc>
      </w:tr>
      <w:tr>
        <w:tc>
          <w:tcPr>
            <w:tcW w:type="dxa" w:w="3213"/>
          </w:tcPr>
          <w:p>
            <w:r>
              <w:rPr>
                <w:sz w:val="18"/>
              </w:rPr>
              <w:t>Otomatik Gece Lambası</w:t>
            </w:r>
          </w:p>
        </w:tc>
        <w:tc>
          <w:tcPr>
            <w:tcW w:type="dxa" w:w="3213"/>
          </w:tcPr>
          <w:p>
            <w:r>
              <w:rPr>
                <w:sz w:val="18"/>
              </w:rPr>
              <w:t>LDR değerine göre karanlıkta yanan, aydınlıkta sönen ve histerezis ile kararsızlığı önleyen gece lambası programı yazın</w:t>
            </w:r>
          </w:p>
        </w:tc>
        <w:tc>
          <w:tcPr>
            <w:tcW w:type="dxa" w:w="3213"/>
          </w:tcPr>
          <w:p>
            <w:r>
              <w:rPr>
                <w:sz w:val="18"/>
              </w:rPr>
              <w:t>Orta</w:t>
            </w:r>
          </w:p>
        </w:tc>
      </w:tr>
      <w:tr>
        <w:tc>
          <w:tcPr>
            <w:tcW w:type="dxa" w:w="3213"/>
          </w:tcPr>
          <w:p>
            <w:r>
              <w:rPr>
                <w:sz w:val="18"/>
              </w:rPr>
              <w:t>Akıllı Aydınlatma Kontrol Paneli</w:t>
            </w:r>
          </w:p>
        </w:tc>
        <w:tc>
          <w:tcPr>
            <w:tcW w:type="dxa" w:w="3213"/>
          </w:tcPr>
          <w:p>
            <w:r>
              <w:rPr>
                <w:sz w:val="18"/>
              </w:rPr>
              <w:t>LDR ile ışık ölçen, ekranda bar grafik gösteren, 3 kademeli LED aydınlatma yapan ve verileri dosyaya kaydeden kapsamlı program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Sera Aydınlatma Otomasyonu"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serada bitkiler günde en az 12 saat ışık almalı. Doğal ışık yetersiz olduğunda yapay aydınlatma devreye girmelidir. Seranın farklı bölgelerinde farklı ışık gereksinimleri var: Bölge A (yüksek ışık), Bölge B (orta ışık), Bölge C (düşük ışık). Her bölgeye LDR yerleştirilecek ve MCP3008 ile okunacak. Ölçülen ışık seviyesine göre her bölgenin yapay aydınlatması bağımsız kontrol edilecek. Sistemi tasarlayın: LDR kalibrasyonu, eşik değerler, kontrol algoritması ve günlük ışık raporu.</w:t>
            </w:r>
          </w:p>
        </w:tc>
      </w:tr>
    </w:tbl>
    <w:p/>
    <w:p>
      <w:r>
        <w:rPr>
          <w:b/>
          <w:color w:val="1B2A4A"/>
          <w:sz w:val="20"/>
        </w:rPr>
        <w:t xml:space="preserve">Beklenen Çıktı: </w:t>
      </w:r>
      <w:r>
        <w:rPr>
          <w:sz w:val="20"/>
        </w:rPr>
        <w:t>Sera aydınlatma otomasyon tasarımı (sensör yerleşimi, MCP3008 kanal ataması, kalibrasyon tablosu, kontrol algoritması, günlük rapor formatı)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LDR ışık sensörünün çalışma prensibini, analog ve dijital sinyal farkını, MCP3008 ADC çipi ile SPI üzerinden analog değer okumayı ve ışık seviyesine göre otomatik kontrol uygulaması geliştirmeyi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LDR (Işığa Bağımlı Direnç)</w:t>
            </w:r>
          </w:p>
        </w:tc>
        <w:tc>
          <w:tcPr>
            <w:tcW w:type="dxa" w:w="4819"/>
            <w:shd w:fill="F5F5F5"/>
          </w:tcPr>
          <w:p>
            <w:r>
              <w:rPr>
                <w:b/>
                <w:color w:val="1B2A4A"/>
                <w:sz w:val="20"/>
              </w:rPr>
              <w:t xml:space="preserve">  MCP3008 ADC</w:t>
            </w:r>
          </w:p>
        </w:tc>
      </w:tr>
      <w:tr>
        <w:tc>
          <w:tcPr>
            <w:tcW w:type="dxa" w:w="4819"/>
            <w:shd w:fill="F5F5F5"/>
          </w:tcPr>
          <w:p>
            <w:r>
              <w:rPr>
                <w:b/>
                <w:color w:val="1B2A4A"/>
                <w:sz w:val="20"/>
              </w:rPr>
              <w:t xml:space="preserve">  SPI Protokolü</w:t>
            </w:r>
          </w:p>
        </w:tc>
        <w:tc>
          <w:tcPr>
            <w:tcW w:type="dxa" w:w="4819"/>
            <w:shd w:fill="F5F5F5"/>
          </w:tcPr>
          <w:p>
            <w:r>
              <w:rPr>
                <w:b/>
                <w:color w:val="1B2A4A"/>
                <w:sz w:val="20"/>
              </w:rPr>
              <w:t xml:space="preserve">  Analog-Dijital Dönüşüm</w:t>
            </w:r>
          </w:p>
        </w:tc>
      </w:tr>
      <w:tr>
        <w:tc>
          <w:tcPr>
            <w:tcW w:type="dxa" w:w="4819"/>
            <w:shd w:fill="F5F5F5"/>
          </w:tcPr>
          <w:p>
            <w:r>
              <w:rPr>
                <w:b/>
                <w:color w:val="1B2A4A"/>
                <w:sz w:val="20"/>
              </w:rPr>
              <w:t xml:space="preserve">  Histerezis</w:t>
            </w:r>
          </w:p>
        </w:tc>
        <w:tc>
          <w:tcPr>
            <w:tcW w:type="dxa" w:w="4819"/>
          </w:tcPr>
          <w:p/>
        </w:tc>
      </w:tr>
    </w:tbl>
    <w:p/>
    <w:p>
      <w:pPr>
        <w:spacing w:before="200"/>
      </w:pPr>
      <w:r>
        <w:rPr>
          <w:b/>
          <w:color w:val="757575"/>
          <w:sz w:val="24"/>
        </w:rPr>
        <w:t xml:space="preserve">  Bir Sonraki Dersle Köprü</w:t>
      </w:r>
    </w:p>
    <w:p>
      <w:r>
        <w:rPr>
          <w:sz w:val="20"/>
        </w:rPr>
        <w:t>Bir sonraki derste öğrendiğimiz tüm sensörleri birleştirerek kapsamlı bir IoT sensör istasyonu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LDR ve MCP3008 ile bir oda aydınlatma izleme sistemi geliştirin: 1 dakika boyunca her 5 saniyede bir ışık seviyesini ölçün, değerleri CSV dosyasına kaydedin, ölçüm bitiminde ortalama ışık seviyesini hesaplayın ve odanın 'aydınlık', 'normal' veya 'karanlık' olduğuna karar verin.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MCP3008 çiplerinin ve LDR'lerin yeterli miktarda olduğunu kontrol edin</w:t>
      </w:r>
    </w:p>
    <w:p>
      <w:pPr>
        <w:pStyle w:val="ListBullet"/>
      </w:pPr>
      <w:r>
        <w:rPr>
          <w:sz w:val="20"/>
        </w:rPr>
        <w:t>SPI arayüzünün tüm Raspberry Pi'lerde aktif olduğunu doğrulayın</w:t>
      </w:r>
    </w:p>
    <w:p>
      <w:pPr>
        <w:pStyle w:val="ListBullet"/>
      </w:pPr>
      <w:r>
        <w:rPr>
          <w:sz w:val="20"/>
        </w:rPr>
        <w:t>MCP3008 pin diyagramı ve bağlantı şeması posterini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MCP3008 bağlantısı karmaşık gelebilir</w:t>
            </w:r>
          </w:p>
        </w:tc>
        <w:tc>
          <w:tcPr>
            <w:tcW w:type="dxa" w:w="4819"/>
          </w:tcPr>
          <w:p>
            <w:r>
              <w:rPr>
                <w:sz w:val="18"/>
              </w:rPr>
              <w:t>Pin numaralarını büyük yazılmış şema ile gösterin ve adım adım bağlantı yapın</w:t>
            </w:r>
          </w:p>
        </w:tc>
      </w:tr>
      <w:tr>
        <w:tc>
          <w:tcPr>
            <w:tcW w:type="dxa" w:w="4819"/>
          </w:tcPr>
          <w:p>
            <w:r>
              <w:rPr>
                <w:sz w:val="18"/>
              </w:rPr>
              <w:t>SPI aktif değil</w:t>
            </w:r>
          </w:p>
        </w:tc>
        <w:tc>
          <w:tcPr>
            <w:tcW w:type="dxa" w:w="4819"/>
          </w:tcPr>
          <w:p>
            <w:r>
              <w:rPr>
                <w:sz w:val="18"/>
              </w:rPr>
              <w:t>sudo raspi-config &gt; Interface Options &gt; SPI &gt; Enable ile aktifleştirin ve yeniden başlatın</w:t>
            </w:r>
          </w:p>
        </w:tc>
      </w:tr>
    </w:tbl>
    <w:p/>
    <w:p>
      <w:r>
        <w:rPr>
          <w:b/>
          <w:color w:val="1B2A4A"/>
          <w:sz w:val="20"/>
        </w:rPr>
        <w:t xml:space="preserve">Zaman Yönetimi: </w:t>
      </w:r>
      <w:r>
        <w:rPr>
          <w:sz w:val="20"/>
        </w:rPr>
        <w:t>MCP3008 bağlantısına 10 dk (en karmaşık kısım), LDR okuma testine 5 dk, otomatik aydınlatma programına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MCP3008 yoksa potansiyometre ile dijital GPIO kullanarak eşik değer tespiti yapılabilir veya simülasyon verileriyle çalışılabilir.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