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41-44.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41-44.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41. Saat</w:t>
            </w:r>
          </w:p>
        </w:tc>
        <w:tc>
          <w:tcPr>
            <w:tcW w:type="dxa" w:w="3213"/>
          </w:tcPr>
          <w:p>
            <w:r>
              <w:rPr>
                <w:sz w:val="18"/>
              </w:rPr>
              <w:t>DC Motor Kontrolü ve Motor Sürücü (L298N/L293D) Kullanımı</w:t>
            </w:r>
          </w:p>
        </w:tc>
        <w:tc>
          <w:tcPr>
            <w:tcW w:type="dxa" w:w="3213"/>
          </w:tcPr>
          <w:p>
            <w:r>
              <w:rPr>
                <w:sz w:val="18"/>
              </w:rPr>
              <w:t>45 dk</w:t>
            </w:r>
          </w:p>
        </w:tc>
      </w:tr>
      <w:tr>
        <w:tc>
          <w:tcPr>
            <w:tcW w:type="dxa" w:w="3213"/>
          </w:tcPr>
          <w:p>
            <w:r>
              <w:rPr>
                <w:sz w:val="18"/>
              </w:rPr>
              <w:t>42. Saat</w:t>
            </w:r>
          </w:p>
        </w:tc>
        <w:tc>
          <w:tcPr>
            <w:tcW w:type="dxa" w:w="3213"/>
          </w:tcPr>
          <w:p>
            <w:r>
              <w:rPr>
                <w:sz w:val="18"/>
              </w:rPr>
              <w:t>Step Motor Kontrolü ve Hassas Pozisyonlama</w:t>
            </w:r>
          </w:p>
        </w:tc>
        <w:tc>
          <w:tcPr>
            <w:tcW w:type="dxa" w:w="3213"/>
          </w:tcPr>
          <w:p>
            <w:r>
              <w:rPr>
                <w:sz w:val="18"/>
              </w:rPr>
              <w:t>45 dk</w:t>
            </w:r>
          </w:p>
        </w:tc>
      </w:tr>
      <w:tr>
        <w:tc>
          <w:tcPr>
            <w:tcW w:type="dxa" w:w="3213"/>
          </w:tcPr>
          <w:p>
            <w:r>
              <w:rPr>
                <w:sz w:val="18"/>
              </w:rPr>
              <w:t>43. Saat</w:t>
            </w:r>
          </w:p>
        </w:tc>
        <w:tc>
          <w:tcPr>
            <w:tcW w:type="dxa" w:w="3213"/>
          </w:tcPr>
          <w:p>
            <w:r>
              <w:rPr>
                <w:sz w:val="18"/>
              </w:rPr>
              <w:t>Röle Modülü ile AC Cihaz Kontrolü</w:t>
            </w:r>
          </w:p>
        </w:tc>
        <w:tc>
          <w:tcPr>
            <w:tcW w:type="dxa" w:w="3213"/>
          </w:tcPr>
          <w:p>
            <w:r>
              <w:rPr>
                <w:sz w:val="18"/>
              </w:rPr>
              <w:t>45 dk</w:t>
            </w:r>
          </w:p>
        </w:tc>
      </w:tr>
      <w:tr>
        <w:tc>
          <w:tcPr>
            <w:tcW w:type="dxa" w:w="3213"/>
          </w:tcPr>
          <w:p>
            <w:r>
              <w:rPr>
                <w:sz w:val="18"/>
              </w:rPr>
              <w:t>44. Saat</w:t>
            </w:r>
          </w:p>
        </w:tc>
        <w:tc>
          <w:tcPr>
            <w:tcW w:type="dxa" w:w="3213"/>
          </w:tcPr>
          <w:p>
            <w:r>
              <w:rPr>
                <w:sz w:val="18"/>
              </w:rPr>
              <w:t>Motor ve Röle Entegre Projesi (Akıllı Fan Sistemi)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41. SAAT  ━━━</w:t>
      </w:r>
    </w:p>
    <w:p>
      <w:pPr>
        <w:jc w:val="center"/>
      </w:pPr>
      <w:r>
        <w:rPr>
          <w:color w:val="2C6FAD"/>
          <w:sz w:val="32"/>
        </w:rPr>
        <w:t>DC Motor Kontrolü ve Motor Sürücü (L298N/L293D) Kullanımı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DC motorların çalışma prensibini açıklar, H-bridge motor sürücü entegrelerini (L298N, L293D) kullanarak motor yön ve hız kontrolü yapar ve PWM ile kademeli hız ayarlama uygulaması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M4A-K1</w:t>
            </w:r>
          </w:p>
        </w:tc>
        <w:tc>
          <w:tcPr>
            <w:tcW w:type="dxa" w:w="3213"/>
          </w:tcPr>
          <w:p>
            <w:r>
              <w:rPr>
                <w:sz w:val="18"/>
              </w:rPr>
              <w:t>DC motorun çalışma prensibini, tork-devir ilişkisini ve elektriksel özelliklerini açıklar</w:t>
            </w:r>
          </w:p>
        </w:tc>
        <w:tc>
          <w:tcPr>
            <w:tcW w:type="dxa" w:w="3213"/>
          </w:tcPr>
          <w:p>
            <w:r>
              <w:rPr>
                <w:sz w:val="18"/>
              </w:rPr>
              <w:t>Kavrama</w:t>
            </w:r>
          </w:p>
        </w:tc>
      </w:tr>
      <w:tr>
        <w:tc>
          <w:tcPr>
            <w:tcW w:type="dxa" w:w="3213"/>
          </w:tcPr>
          <w:p>
            <w:r>
              <w:rPr>
                <w:sz w:val="18"/>
              </w:rPr>
              <w:t>M4A-K2</w:t>
            </w:r>
          </w:p>
        </w:tc>
        <w:tc>
          <w:tcPr>
            <w:tcW w:type="dxa" w:w="3213"/>
          </w:tcPr>
          <w:p>
            <w:r>
              <w:rPr>
                <w:sz w:val="18"/>
              </w:rPr>
              <w:t>H-bridge devre yapısını analiz eder ve L298N/L293D motor sürücü modüllerinin pin yapılandırmasını yapar</w:t>
            </w:r>
          </w:p>
        </w:tc>
        <w:tc>
          <w:tcPr>
            <w:tcW w:type="dxa" w:w="3213"/>
          </w:tcPr>
          <w:p>
            <w:r>
              <w:rPr>
                <w:sz w:val="18"/>
              </w:rPr>
              <w:t>Uygulama</w:t>
            </w:r>
          </w:p>
        </w:tc>
      </w:tr>
      <w:tr>
        <w:tc>
          <w:tcPr>
            <w:tcW w:type="dxa" w:w="3213"/>
          </w:tcPr>
          <w:p>
            <w:r>
              <w:rPr>
                <w:sz w:val="18"/>
              </w:rPr>
              <w:t>M4A-K3</w:t>
            </w:r>
          </w:p>
        </w:tc>
        <w:tc>
          <w:tcPr>
            <w:tcW w:type="dxa" w:w="3213"/>
          </w:tcPr>
          <w:p>
            <w:r>
              <w:rPr>
                <w:sz w:val="18"/>
              </w:rPr>
              <w:t>PWM sinyali ile DC motor hız kontrolü gerçekleştirir ve analogWrite fonksiyonu ile kademeli hız ayarı programlar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Dijital ve analog giriş/çıkış kavramları, PWM temelleri (Modül 3)</w:t>
      </w:r>
    </w:p>
    <w:p>
      <w:pPr>
        <w:spacing w:before="200"/>
      </w:pPr>
      <w:r>
        <w:rPr>
          <w:b/>
          <w:color w:val="757575"/>
          <w:sz w:val="24"/>
        </w:rPr>
        <w:t xml:space="preserve">  Öğrencinin Bilmesi Gerekenler</w:t>
      </w:r>
    </w:p>
    <w:p>
      <w:pPr>
        <w:pStyle w:val="ListBullet"/>
      </w:pPr>
      <w:r>
        <w:rPr>
          <w:sz w:val="20"/>
        </w:rPr>
        <w:t>Dijital pin çıkışı (HIGH/LOW) ve analogWrite() fonksiyonu ile PWM üretimi</w:t>
      </w:r>
    </w:p>
    <w:p>
      <w:pPr>
        <w:pStyle w:val="ListBullet"/>
      </w:pPr>
      <w:r>
        <w:rPr>
          <w:sz w:val="20"/>
        </w:rPr>
        <w:t>Breadboard üzerinde devre kurma ve kablo bağlantıları</w:t>
      </w:r>
    </w:p>
    <w:p>
      <w:pPr>
        <w:pStyle w:val="ListBullet"/>
      </w:pPr>
      <w:r>
        <w:rPr>
          <w:sz w:val="20"/>
        </w:rPr>
        <w:t>Ohm kanunu ve temel elektrik devre kavramları (akım, gerilim, direnç)</w:t>
      </w:r>
    </w:p>
    <w:p>
      <w:pPr>
        <w:spacing w:before="200"/>
      </w:pPr>
      <w:r>
        <w:rPr>
          <w:b/>
          <w:color w:val="757575"/>
          <w:sz w:val="24"/>
        </w:rPr>
        <w:t xml:space="preserve">  Olası Kavram Yanılgıları</w:t>
      </w:r>
    </w:p>
    <w:p>
      <w:pPr>
        <w:pStyle w:val="ListBullet"/>
      </w:pPr>
      <w:r>
        <w:rPr>
          <w:sz w:val="20"/>
        </w:rPr>
        <w:t>DC motoru doğrudan mikrodenetleyici pinine bağlayabiliriz - motor çektiği akım (200mA-2A) mikrodenetleyicinin pin akım limitini (40mA) aşarak kartı yakabilir</w:t>
      </w:r>
    </w:p>
    <w:p>
      <w:pPr>
        <w:pStyle w:val="ListBullet"/>
      </w:pPr>
      <w:r>
        <w:rPr>
          <w:sz w:val="20"/>
        </w:rPr>
        <w:t>PWM değeri arttıkça motor her zaman doğrusal olarak hızlanır - düşük PWM değerlerinde motor dönmeyebilir çünkü minimum başlatma torku aşılamamıştır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Arduino/ESP32 geliştirme kartı</w:t>
      </w:r>
    </w:p>
    <w:p>
      <w:pPr>
        <w:pStyle w:val="ListBullet"/>
      </w:pPr>
      <w:r>
        <w:rPr>
          <w:sz w:val="20"/>
        </w:rPr>
        <w:t>L298N veya L293D motor sürücü modülü</w:t>
      </w:r>
    </w:p>
    <w:p>
      <w:pPr>
        <w:pStyle w:val="ListBullet"/>
      </w:pPr>
      <w:r>
        <w:rPr>
          <w:sz w:val="20"/>
        </w:rPr>
        <w:t>DC motor (6V-12V), harici güç kaynağı, bağlantı kabloları</w:t>
      </w:r>
    </w:p>
    <w:p>
      <w:pPr>
        <w:pStyle w:val="ListBullet"/>
      </w:pPr>
      <w:r>
        <w:rPr>
          <w:sz w:val="20"/>
        </w:rPr>
        <w:t>Multimetre</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elektrikli oyuncak arabanın motorunu düşünün: Pilleri taktığınızda motor döner, kabloları ters bağladığınızda ters döner. Peki ya motorun hızını kademeli olarak kontrol etmek isterseniz? Televizyon kumandasının ses düğmesi gibi motorun da hızını yumuşak bir şekilde ayarlayabilir miyiz?</w:t>
      </w:r>
    </w:p>
    <w:p>
      <w:r>
        <w:rPr>
          <w:b/>
          <w:color w:val="1B2A4A"/>
          <w:sz w:val="20"/>
        </w:rPr>
        <w:t xml:space="preserve">Günlük Hayat Bağlantısı: </w:t>
      </w:r>
      <w:r>
        <w:rPr>
          <w:sz w:val="20"/>
        </w:rPr>
        <w:t>Günlük hayatta kullandığımız elektrikli süpürge, mikser, fan gibi cihazlarda DC motorlar bulunur. Bu motorların hız ve yön kontrolü, endüstriyel otomasyon sistemlerinin temelini oluşturur.</w:t>
      </w:r>
    </w:p>
    <w:p>
      <w:pPr>
        <w:spacing w:before="200"/>
      </w:pPr>
      <w:r>
        <w:rPr>
          <w:b/>
          <w:color w:val="2C6FAD"/>
          <w:sz w:val="24"/>
        </w:rPr>
        <w:t xml:space="preserve">  Ön Bilgi Yoklama Soruları</w:t>
      </w:r>
    </w:p>
    <w:p>
      <w:r>
        <w:rPr>
          <w:b/>
          <w:color w:val="2C6FAD"/>
          <w:sz w:val="20"/>
        </w:rPr>
        <w:t xml:space="preserve">  1. </w:t>
      </w:r>
      <w:r>
        <w:rPr>
          <w:sz w:val="20"/>
        </w:rPr>
        <w:t>Kursiyerlerden daha önce PWM ile LED parlaklığını nasıl kontrol ettiklerini hatırlamaları ve aynı prensibin motor hız kontrolünde nasıl kullanılabileceğini tartışmaları istenir.</w:t>
      </w:r>
    </w:p>
    <w:p>
      <w:pPr>
        <w:spacing w:before="200"/>
      </w:pPr>
      <w:r>
        <w:rPr>
          <w:b/>
          <w:color w:val="2C6FAD"/>
          <w:sz w:val="24"/>
        </w:rPr>
        <w:t xml:space="preserve">  Motivasyon Etkinliği: "Motor Yön Bulmacası"</w:t>
      </w:r>
    </w:p>
    <w:p>
      <w:r>
        <w:rPr>
          <w:b/>
          <w:color w:val="1B2A4A"/>
          <w:sz w:val="20"/>
        </w:rPr>
        <w:t xml:space="preserve">Açıklama: </w:t>
      </w:r>
      <w:r>
        <w:rPr>
          <w:sz w:val="20"/>
        </w:rPr>
        <w:t>Kursiyerler DC motorun polarite değişimiyle yön değiştirmesini ve bunun elektronik olarak nasıl yapılacağını keşfediyor.</w:t>
      </w:r>
    </w:p>
    <w:p>
      <w:r>
        <w:rPr>
          <w:b/>
          <w:color w:val="1B2A4A"/>
          <w:sz w:val="20"/>
        </w:rPr>
        <w:t xml:space="preserve">Yönerge: </w:t>
      </w:r>
      <w:r>
        <w:rPr>
          <w:sz w:val="20"/>
        </w:rPr>
        <w:t>Eğitmen tahtaya basit bir DC motor devresi çizer. Kursiyerlerden motorun yönünü değiştirmek için en az 2 farklı yöntem önermelerini ister. Ardından 4 anahtar (transistör) ile H-bridge yapısının nasıl çalıştığını birlikte keşfederler.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fabrikada konveyör bant sistemi tasarlıyorsunuz. Bant ileri-geri hareket etmeli ve hızı ürün tipine göre ayarlanabilir olmalı. Mikrodenetleyici ile bu sistemi nasıl kontrol edersiniz? Motorun doğrudan karta bağlanması neden tehlikelidir?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"H-Bridge ve Motor Sürücü Keşfi"</w:t>
      </w:r>
    </w:p>
    <w:p>
      <w:r>
        <w:rPr>
          <w:b/>
          <w:color w:val="1B2A4A"/>
          <w:sz w:val="20"/>
        </w:rPr>
        <w:t xml:space="preserve">Türü: </w:t>
      </w:r>
      <w:r>
        <w:rPr>
          <w:sz w:val="20"/>
        </w:rPr>
        <w:t>Grup çalışması ve devre analizi</w:t>
      </w:r>
    </w:p>
    <w:p>
      <w:r>
        <w:rPr>
          <w:b/>
          <w:color w:val="1B2A4A"/>
          <w:sz w:val="20"/>
        </w:rPr>
        <w:t xml:space="preserve">Amacı: </w:t>
      </w:r>
      <w:r>
        <w:rPr>
          <w:sz w:val="20"/>
        </w:rPr>
        <w:t>H-bridge çalışma prensibini ve motor sürücü modül yapısını anlama</w:t>
      </w:r>
    </w:p>
    <w:p>
      <w:r>
        <w:rPr>
          <w:b/>
          <w:color w:val="1B2A4A"/>
          <w:sz w:val="20"/>
        </w:rPr>
        <w:t xml:space="preserve">Malzemeler: </w:t>
      </w:r>
      <w:r>
        <w:rPr>
          <w:sz w:val="20"/>
        </w:rPr>
        <w:t>L298N/L293D motor sürücü modülü, DC motor, Arduino, bağlantı kabloları, multimetre, güç kaynağı</w:t>
      </w:r>
    </w:p>
    <w:p>
      <w:pPr>
        <w:spacing w:before="200"/>
      </w:pPr>
      <w:r>
        <w:rPr>
          <w:b/>
          <w:color w:val="007A7A"/>
          <w:sz w:val="24"/>
        </w:rPr>
        <w:t xml:space="preserve">  Yönerge Adımları</w:t>
      </w:r>
    </w:p>
    <w:p>
      <w:r>
        <w:rPr>
          <w:b/>
          <w:color w:val="007A7A"/>
          <w:sz w:val="20"/>
        </w:rPr>
        <w:t xml:space="preserve">  1. </w:t>
      </w:r>
      <w:r>
        <w:rPr>
          <w:sz w:val="20"/>
        </w:rPr>
        <w:t>H-bridge devresinin 4 anahtar (Q1-Q4) yapısını çizin ve hangi anahtarlar kapandığında motorun hangi yöne döneceğini belirleyin</w:t>
      </w:r>
    </w:p>
    <w:p>
      <w:r>
        <w:rPr>
          <w:b/>
          <w:color w:val="007A7A"/>
          <w:sz w:val="20"/>
        </w:rPr>
        <w:t xml:space="preserve">  2. </w:t>
      </w:r>
      <w:r>
        <w:rPr>
          <w:sz w:val="20"/>
        </w:rPr>
        <w:t>L298N modülünün pinlerini (IN1, IN2, ENA, VCC, GND, motor çıkışları) inceleyin ve her pinin işlevini açıklayın</w:t>
      </w:r>
    </w:p>
    <w:p>
      <w:r>
        <w:rPr>
          <w:b/>
          <w:color w:val="007A7A"/>
          <w:sz w:val="20"/>
        </w:rPr>
        <w:t xml:space="preserve">  3. </w:t>
      </w:r>
      <w:r>
        <w:rPr>
          <w:sz w:val="20"/>
        </w:rPr>
        <w:t>L298N modülünü Arduino'ya bağlayın: IN1-&gt;D8, IN2-&gt;D9, ENA-&gt;D10 (PWM), motor çıkışlarına DC motor takın</w:t>
      </w:r>
    </w:p>
    <w:p>
      <w:r>
        <w:rPr>
          <w:b/>
          <w:color w:val="007A7A"/>
          <w:sz w:val="20"/>
        </w:rPr>
        <w:t xml:space="preserve">  4. </w:t>
      </w:r>
      <w:r>
        <w:rPr>
          <w:sz w:val="20"/>
        </w:rPr>
        <w:t>Basit bir kod yazarak motoru ileri-geri çalıştırın ve analogWrite ile farklı hız değerlerini test edin</w:t>
      </w:r>
    </w:p>
    <w:p>
      <w:r>
        <w:rPr>
          <w:b/>
          <w:color w:val="1B2A4A"/>
          <w:sz w:val="20"/>
        </w:rPr>
        <w:t xml:space="preserve">Öğrenci Rolü: </w:t>
      </w:r>
      <w:r>
        <w:rPr>
          <w:sz w:val="20"/>
        </w:rPr>
        <w:t>Gruplar halinde H-bridge yapısını analiz eder, motor sürücü bağlantısını yapar ve farklı PWM değerlerinde motor davranışını gözlemler.</w:t>
      </w:r>
    </w:p>
    <w:p>
      <w:r>
        <w:rPr>
          <w:b/>
          <w:color w:val="1B2A4A"/>
          <w:sz w:val="20"/>
        </w:rPr>
        <w:t xml:space="preserve">Öğretmen Rolü: </w:t>
      </w:r>
      <w:r>
        <w:rPr>
          <w:sz w:val="20"/>
        </w:rPr>
        <w:t>H-bridge çalışma mantığını, motor sürücü entegrelerin iç yapısını ve PWM ile hız kontrolünün fiziksel prensibini detaylı olarak açıklar.</w:t>
      </w:r>
    </w:p>
    <w:p>
      <w:r>
        <w:rPr>
          <w:b/>
          <w:color w:val="1B2A4A"/>
          <w:sz w:val="20"/>
        </w:rPr>
        <w:t xml:space="preserve">Beklenen Ürün: </w:t>
      </w:r>
      <w:r>
        <w:rPr>
          <w:sz w:val="20"/>
        </w:rPr>
        <w:t>H-bridge devre şeması, L298N bağlantı diyagramı ve farklı PWM değerlerinde motor hız ölçüm tablosu</w:t>
      </w:r>
    </w:p>
    <w:p>
      <w:pPr>
        <w:spacing w:before="200"/>
      </w:pPr>
      <w:r>
        <w:rPr>
          <w:b/>
          <w:color w:val="007A7A"/>
          <w:sz w:val="24"/>
        </w:rPr>
        <w:t xml:space="preserve">  Araştırma Soruları</w:t>
      </w:r>
    </w:p>
    <w:p>
      <w:r>
        <w:rPr>
          <w:b/>
          <w:color w:val="007A7A"/>
          <w:sz w:val="20"/>
        </w:rPr>
        <w:t xml:space="preserve">  1. </w:t>
      </w:r>
      <w:r>
        <w:rPr>
          <w:sz w:val="20"/>
        </w:rPr>
        <w:t>L298N ve L293D motor sürücüler arasındaki farklar nelerdir? Hangi uygulamalarda hangisi tercih edilir ve neden?</w:t>
      </w:r>
    </w:p>
    <w:p>
      <w:r>
        <w:rPr>
          <w:b/>
          <w:color w:val="1B2A4A"/>
          <w:sz w:val="20"/>
        </w:rPr>
        <w:t xml:space="preserve">Grupla Çalışma Kuralları: </w:t>
      </w:r>
      <w:r>
        <w:rPr>
          <w:sz w:val="20"/>
        </w:rPr>
        <w:t>Her grup en az 5 farklı PWM değerinde motor hızını ölçmeli ve sonuçları tabloya kaydetmelidir.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DC Motor</w:t>
            </w:r>
          </w:p>
        </w:tc>
        <w:tc>
          <w:tcPr>
            <w:tcW w:type="dxa" w:w="2409"/>
          </w:tcPr>
          <w:p>
            <w:r>
              <w:rPr>
                <w:sz w:val="18"/>
              </w:rPr>
              <w:t>Doğru akım (DC) ile çalışan, elektrik enerjisini mekanik enerjiye dönüştüren elektrik motoru; polarite değişimi ile yön değiştirir</w:t>
            </w:r>
          </w:p>
        </w:tc>
        <w:tc>
          <w:tcPr>
            <w:tcW w:type="dxa" w:w="2409"/>
          </w:tcPr>
          <w:p>
            <w:r>
              <w:rPr>
                <w:sz w:val="18"/>
              </w:rPr>
              <w:t>Rotor, stator, komütatör, fırça, tork, devir (RPM)</w:t>
            </w:r>
          </w:p>
        </w:tc>
        <w:tc>
          <w:tcPr>
            <w:tcW w:type="dxa" w:w="2409"/>
          </w:tcPr>
          <w:p>
            <w:r>
              <w:rPr>
                <w:sz w:val="18"/>
              </w:rPr>
              <w:t>DC motora 5V uygulandığında belirli bir RPM'de döner. Polarite ters çevrildiğinde motor ters yöne döner. Motor yüksüz iken hızlı, yüklü iken yavaş döner (tork-devir ilişkisi)</w:t>
            </w:r>
          </w:p>
        </w:tc>
      </w:tr>
      <w:tr>
        <w:tc>
          <w:tcPr>
            <w:tcW w:type="dxa" w:w="2409"/>
          </w:tcPr>
          <w:p>
            <w:r>
              <w:rPr>
                <w:sz w:val="18"/>
              </w:rPr>
              <w:t>H-Bridge (Köprü Devre)</w:t>
            </w:r>
          </w:p>
        </w:tc>
        <w:tc>
          <w:tcPr>
            <w:tcW w:type="dxa" w:w="2409"/>
          </w:tcPr>
          <w:p>
            <w:r>
              <w:rPr>
                <w:sz w:val="18"/>
              </w:rPr>
              <w:t>DC motorun yönünü elektronik olarak kontrol etmek için kullanılan 4 anahtarlı (transistör/MOSFET) devre yapısı</w:t>
            </w:r>
          </w:p>
        </w:tc>
        <w:tc>
          <w:tcPr>
            <w:tcW w:type="dxa" w:w="2409"/>
          </w:tcPr>
          <w:p>
            <w:r>
              <w:rPr>
                <w:sz w:val="18"/>
              </w:rPr>
              <w:t>Q1-Q4 anahtarlar, ileri/geri/fren/serbest modları, çapraz aktivasyon</w:t>
            </w:r>
          </w:p>
        </w:tc>
        <w:tc>
          <w:tcPr>
            <w:tcW w:type="dxa" w:w="2409"/>
          </w:tcPr>
          <w:p>
            <w:r>
              <w:rPr>
                <w:sz w:val="18"/>
              </w:rPr>
              <w:t>Q1+Q4 aktif: Motor ileri döner. Q2+Q3 aktif: Motor geri döner. Q1+Q3 aktif: KISA DEVRE - yapılmamalı! Tüm kapalı: Motor serbest durur. Q1+Q2 aktif: Motor frenlenir</w:t>
            </w:r>
          </w:p>
        </w:tc>
      </w:tr>
      <w:tr>
        <w:tc>
          <w:tcPr>
            <w:tcW w:type="dxa" w:w="2409"/>
          </w:tcPr>
          <w:p>
            <w:r>
              <w:rPr>
                <w:sz w:val="18"/>
              </w:rPr>
              <w:t>L298N Motor Sürücü</w:t>
            </w:r>
          </w:p>
        </w:tc>
        <w:tc>
          <w:tcPr>
            <w:tcW w:type="dxa" w:w="2409"/>
          </w:tcPr>
          <w:p>
            <w:r>
              <w:rPr>
                <w:sz w:val="18"/>
              </w:rPr>
              <w:t>Çift H-bridge içeren motor sürücü entegresi; 2 DC motoru veya 1 step motoru bağımsız olarak kontrol edebilir</w:t>
            </w:r>
          </w:p>
        </w:tc>
        <w:tc>
          <w:tcPr>
            <w:tcW w:type="dxa" w:w="2409"/>
          </w:tcPr>
          <w:p>
            <w:r>
              <w:rPr>
                <w:sz w:val="18"/>
              </w:rPr>
              <w:t>IN1-IN4 yön pinleri, ENA/ENB hız pinleri (PWM), 5V regülatör, maks 2A/kanal</w:t>
            </w:r>
          </w:p>
        </w:tc>
        <w:tc>
          <w:tcPr>
            <w:tcW w:type="dxa" w:w="2409"/>
          </w:tcPr>
          <w:p>
            <w:r>
              <w:rPr>
                <w:sz w:val="18"/>
              </w:rPr>
              <w:t>IN1=HIGH, IN2=LOW: Motor A ileri. IN1=LOW, IN2=HIGH: Motor A geri. ENA'ya PWM sinyali: Motor A hız kontrolü. 7-12V harici güç, 5V regülatör aktifse Arduino'yu da besleyebilir</w:t>
            </w:r>
          </w:p>
        </w:tc>
      </w:tr>
      <w:tr>
        <w:tc>
          <w:tcPr>
            <w:tcW w:type="dxa" w:w="2409"/>
          </w:tcPr>
          <w:p>
            <w:r>
              <w:rPr>
                <w:sz w:val="18"/>
              </w:rPr>
              <w:t>PWM Motor Hız Kontrolü</w:t>
            </w:r>
          </w:p>
        </w:tc>
        <w:tc>
          <w:tcPr>
            <w:tcW w:type="dxa" w:w="2409"/>
          </w:tcPr>
          <w:p>
            <w:r>
              <w:rPr>
                <w:sz w:val="18"/>
              </w:rPr>
              <w:t>Darbe Genişlik Modülasyonu (PWM) ile DC motorun ortalama gerilimini değiştirerek hız kontrolü yapma tekniği</w:t>
            </w:r>
          </w:p>
        </w:tc>
        <w:tc>
          <w:tcPr>
            <w:tcW w:type="dxa" w:w="2409"/>
          </w:tcPr>
          <w:p>
            <w:r>
              <w:rPr>
                <w:sz w:val="18"/>
              </w:rPr>
              <w:t>Duty cycle (görev döngüsü), analogWrite(0-255), frekans, minimum başlatma PWM</w:t>
            </w:r>
          </w:p>
        </w:tc>
        <w:tc>
          <w:tcPr>
            <w:tcW w:type="dxa" w:w="2409"/>
          </w:tcPr>
          <w:p>
            <w:r>
              <w:rPr>
                <w:sz w:val="18"/>
              </w:rPr>
              <w:t>analogWrite(pin, 64): %25 duty cycle, düşük hız. analogWrite(pin, 128): %50 duty cycle, orta hız. analogWrite(pin, 255): %100, tam hız. Minimum başlatma PWM değeri genellikle 60-80 civarıdır</w:t>
            </w:r>
          </w:p>
        </w:tc>
      </w:tr>
    </w:tbl>
    <w:p/>
    <w:p>
      <w:pPr>
        <w:spacing w:before="200"/>
      </w:pPr>
      <w:r>
        <w:rPr>
          <w:b/>
          <w:color w:val="E65C00"/>
          <w:sz w:val="24"/>
        </w:rPr>
        <w:t xml:space="preserve">  Konu Anlatımı</w:t>
      </w:r>
    </w:p>
    <w:p>
      <w:r>
        <w:rPr>
          <w:sz w:val="20"/>
        </w:rPr>
        <w:t>DC Motor Temelleri: DC motor, doğru akım ile çalışan en yaygın motor türüdür. Temel bileşenleri: Stator (sabit mıknatıslar), rotor (dönen bobin), komütatör (akım yönünü değiştiren mekanik anahtar) ve fırçalar (karbon kontaklar). Çalışma prensibi: Bobinden geçen akım manyetik alan oluşturur, stator mıknatısıyla etkileşerek dönme hareketi sağlar. Motor parametreleri: Nominal gerilim (6V, 12V vb.), nominal akım (boşta ve yükte), tork (Ncm veya kg.cm), devir hızı (RPM). Önemli kural: DC motoru doğrudan mikrodenetleyici pinine bağlamak yasaktır! Nedenler: 1) Motor çektiği akım (200mA-2A) pinin akım kapasitesini (40mA) aşar. 2) Motor durdurulduğunda ters EMF (geri elektromanyetik kuvvet) oluşur ve kartı yakabilir. 3) Motor gürültüsü dijital devreyi bozabilir.</w:t>
      </w:r>
    </w:p>
    <w:p>
      <w:r>
        <w:rPr>
          <w:sz w:val="20"/>
        </w:rPr>
        <w:t>H-Bridge ve Motor Yön Kontrolü: H-bridge, 4 anahtardan (transistör veya MOSFET) oluşan bir devre topolojisidir. Adını, şematik çiziminde H harfine benzemesinden alır. Çalışma modları: 1) İleri (Forward): Q1 ve Q4 açık, akım motordan soldan sağa geçer. 2) Geri (Reverse): Q2 ve Q3 açık, akım motordan sağdan sola geçer. 3) Fren (Brake): Q1 ve Q2 açık (veya Q3 ve Q4), motor kısa devre edilir ve hızla durur. 4) Serbest (Coast): Tüm anahtarlar kapalı, motor serbest dönmeye devam eder ve yavaşça durur. 5) Yasak Durum: Q1+Q3 veya Q2+Q4 aynı anda açık olursa güç kaynağı kısa devre olur! Motor sürücü entegreleri (L298N, L293D) bu H-bridge yapısını entegre olarak sunar ve kısa devre koruması içerir.</w:t>
      </w:r>
    </w:p>
    <w:p>
      <w:r>
        <w:rPr>
          <w:sz w:val="20"/>
        </w:rPr>
        <w:t>L298N ve L293D Motor Sürücü Modülleri: L298N: Çift H-bridge, her kanal maksimum 2A, 5-35V motor gerilimi. Pin yapısı: IN1/IN2 (Motor A yön), IN3/IN4 (Motor B yön), ENA (Motor A hız/PWM), ENB (Motor B hız/PWM). Yerleşik 5V regülatör: Motor gerilimi 7-12V aralığında iken jumper takılıysa 5V çıkış verir. L293D: Çift H-bridge, her kanal maksimum 600mA, dahili geri EMF koruma diyotları. Daha düşük akım uygulamaları için uygundur. Arduino bağlantısı (L298N): ENA -&gt; PWM pin (D10), IN1 -&gt; Dijital pin (D8), IN2 -&gt; Dijital pin (D9). Motor güç: Harici 7-12V güç kaynağı. GND: Arduino ve güç kaynağı ortak GND. Kod örneği: digitalWrite(IN1, HIGH); digitalWrite(IN2, LOW); analogWrite(ENA, 200); // Motor ileri %78 hız.</w:t>
      </w:r>
    </w:p>
    <w:p>
      <w:r>
        <w:rPr>
          <w:sz w:val="20"/>
        </w:rPr>
        <w:t>PWM ile Motor Hız Kontrolü ve Pratik İpuçları: PWM hız kontrolü, motorun açılıp kapatılma hızını ayarlayarak ortalama gerilimi değiştirir. analogWrite(pin, 0) = %0 duty cycle = motor durur. analogWrite(pin, 127) = %50 duty cycle = yaklaşık yarı hız. analogWrite(pin, 255) = %100 duty cycle = tam hız. Dikkat edilmesi gerekenler: 1) Minimum başlatma PWM: Motor belirli bir PWM değerinin altında dönmeye başlamaz (genellikle 60-80). Bu değer motorun türüne ve yüküne bağlıdır. 2) PWM frekansı: Arduino'nun varsayılan PWM frekansı (~490Hz veya ~980Hz) çoğu DC motor için uygundur. 3) Geri EMF koruması: Motor durmadan yön değiştirilmemelidir; önce motor durdurulmalı, kısa bekleme yapılmalı, sonra yeni yön verilmelidir. 4) Harici güç: Motor ve mikrodenetleyici ayrı güç kaynaklarından beslenmelidir, GND ortaklanmalıdır. 5) Flyback diyotu: Motor sürücü modülü kullanılmıyorsa motora paralel ters diyot bağlanmalıdır.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DC motor ileri-geri kontrolü</w:t>
            </w:r>
          </w:p>
        </w:tc>
        <w:tc>
          <w:tcPr>
            <w:tcW w:type="dxa" w:w="3213"/>
          </w:tcPr>
          <w:p>
            <w:r>
              <w:rPr>
                <w:sz w:val="18"/>
              </w:rPr>
              <w:t>Bağlantı: L298N IN1-&gt;D8, IN2-&gt;D9, ENA-&gt;D10, Motor-&gt;OUT1/OUT2, Harici 12V-&gt;VCC/GND. Kod: void ileri(int hiz) { digitalWrite(8,HIGH); digitalWrite(9,LOW); analogWrite(10,hiz); } void geri(int hiz) { digitalWrite(8,LOW); digitalWrite(9,HIGH); analogWrite(10,hiz); } void dur() { digitalWrite(8,LOW); digitalWrite(9,LOW); analogWrite(10,0); } void loop() { ileri(200); delay(2000); dur(); delay(500); geri(200); delay(2000); dur(); delay(500); }</w:t>
            </w:r>
          </w:p>
        </w:tc>
        <w:tc>
          <w:tcPr>
            <w:tcW w:type="dxa" w:w="3213"/>
          </w:tcPr>
          <w:p>
            <w:r>
              <w:rPr>
                <w:sz w:val="18"/>
              </w:rPr>
              <w:t>Konveyör bant, asansör, otomatik kapı gibi ileri-geri hareket gerektiren sistemlerde DC motor yön kontrolü kullanılır</w:t>
            </w:r>
          </w:p>
        </w:tc>
      </w:tr>
      <w:tr>
        <w:tc>
          <w:tcPr>
            <w:tcW w:type="dxa" w:w="3213"/>
          </w:tcPr>
          <w:p>
            <w:r>
              <w:rPr>
                <w:sz w:val="18"/>
              </w:rPr>
              <w:t>PWM ile kademeli hız artırma (Soft Start)</w:t>
            </w:r>
          </w:p>
        </w:tc>
        <w:tc>
          <w:tcPr>
            <w:tcW w:type="dxa" w:w="3213"/>
          </w:tcPr>
          <w:p>
            <w:r>
              <w:rPr>
                <w:sz w:val="18"/>
              </w:rPr>
              <w:t>Kod: void softStart() { for(int pwm=60; pwm&lt;=255; pwm+=5) { analogWrite(10,pwm); delay(50); } } void softStop() { for(int pwm=255; pwm&gt;=0; pwm-=5) { analogWrite(10,pwm); delay(50); } } Bu fonksiyonlar motorun ani başlama/durma yerine kademeli olarak hızlanıp yavaşlamasını sağlar. Avantajları: Mekanik aşınmayı azaltır, akım piklerini önler, dişli sistemlerde darbeli yüklemeyi engeller.</w:t>
            </w:r>
          </w:p>
        </w:tc>
        <w:tc>
          <w:tcPr>
            <w:tcW w:type="dxa" w:w="3213"/>
          </w:tcPr>
          <w:p>
            <w:r>
              <w:rPr>
                <w:sz w:val="18"/>
              </w:rPr>
              <w:t>Endüstriyel konveyör bantlarda ve asansörlerde soft start/stop mekanizması mekanik ömrü uzatır ve enerji tasarrufu sağlar</w:t>
            </w:r>
          </w:p>
        </w:tc>
      </w:tr>
      <w:tr>
        <w:tc>
          <w:tcPr>
            <w:tcW w:type="dxa" w:w="3213"/>
          </w:tcPr>
          <w:p>
            <w:r>
              <w:rPr>
                <w:sz w:val="18"/>
              </w:rPr>
              <w:t>Potansiyometre ile hız kontrolü</w:t>
            </w:r>
          </w:p>
        </w:tc>
        <w:tc>
          <w:tcPr>
            <w:tcW w:type="dxa" w:w="3213"/>
          </w:tcPr>
          <w:p>
            <w:r>
              <w:rPr>
                <w:sz w:val="18"/>
              </w:rPr>
              <w:t>Bağlantı: Potansiyometre orta pin-&gt;A0, uçlar-&gt;5V/GND. Kod: void loop() { int pot = analogRead(A0); int hiz = map(pot, 0, 1023, 0, 255); analogWrite(10, hiz); Serial.print('Hiz: '); Serial.println(hiz); delay(100); } Potansiyometre çevrildikçe motor hızı 0-255 arasında değişir. map() fonksiyonu 0-1023 analog değeri 0-255 PWM aralığına dönüştürür.</w:t>
            </w:r>
          </w:p>
        </w:tc>
        <w:tc>
          <w:tcPr>
            <w:tcW w:type="dxa" w:w="3213"/>
          </w:tcPr>
          <w:p>
            <w:r>
              <w:rPr>
                <w:sz w:val="18"/>
              </w:rPr>
              <w:t>Potansiyometre ile hız kontrolü, endüstriyel kontrol panellerindeki hız ayar düğmelerinin temelini oluşturur</w:t>
            </w:r>
          </w:p>
        </w:tc>
      </w:tr>
    </w:tbl>
    <w:p/>
    <w:p>
      <w:pPr>
        <w:spacing w:before="200"/>
      </w:pPr>
      <w:r>
        <w:rPr>
          <w:b/>
          <w:color w:val="E65C00"/>
          <w:sz w:val="24"/>
        </w:rPr>
        <w:t xml:space="preserve">  Görseller ve Tablolar</w:t>
      </w:r>
    </w:p>
    <w:p>
      <w:pPr>
        <w:pStyle w:val="ListBullet"/>
      </w:pPr>
      <w:r>
        <w:rPr>
          <w:sz w:val="20"/>
        </w:rPr>
        <w:t>H-bridge devre şeması ve 4 çalışma modu (ileri, geri, fren, serbest) diyagramı</w:t>
      </w:r>
    </w:p>
    <w:p>
      <w:pPr>
        <w:pStyle w:val="ListBullet"/>
      </w:pPr>
      <w:r>
        <w:rPr>
          <w:sz w:val="20"/>
        </w:rPr>
        <w:t>L298N motor sürücü modül pin diyagramı ve Arduino bağlantı şeması</w:t>
      </w:r>
    </w:p>
    <w:p>
      <w:pPr>
        <w:spacing w:before="200"/>
      </w:pPr>
      <w:r>
        <w:rPr>
          <w:b/>
          <w:color w:val="E65C00"/>
          <w:sz w:val="24"/>
        </w:rPr>
        <w:t xml:space="preserve">  Analoji ve Benzetmeler</w:t>
      </w:r>
    </w:p>
    <w:p>
      <w:r>
        <w:rPr>
          <w:b/>
          <w:color w:val="E65C00"/>
          <w:sz w:val="20"/>
        </w:rPr>
        <w:t xml:space="preserve">  1. </w:t>
      </w:r>
      <w:r>
        <w:rPr>
          <w:sz w:val="20"/>
        </w:rPr>
        <w:t>H-bridge = Demiryolu makası gibidir: 4 makas (anahtar) farklı kombinasyonlarda açılarak trenin (akımın) hangi yöne gideceğini belirler. PWM hız kontrolü = Işık dimmer'ı gibidir: Lambayı çok hızlı açıp kapatarak parlaklığı (hızı) ayarlarsınız, gözünüz (motor) bunu sürekli bir parlaklık (hız) olarak algılar</w:t>
      </w:r>
    </w:p>
    <w:p>
      <w:pPr>
        <w:spacing w:before="200"/>
      </w:pPr>
      <w:r>
        <w:rPr>
          <w:b/>
          <w:color w:val="E65C00"/>
          <w:sz w:val="24"/>
        </w:rPr>
        <w:t xml:space="preserve">  Öğrenci Soru-Cevap</w:t>
      </w:r>
    </w:p>
    <w:p>
      <w:pPr>
        <w:pStyle w:val="ListBullet"/>
      </w:pPr>
      <w:r>
        <w:rPr>
          <w:sz w:val="20"/>
        </w:rPr>
        <w:t>DC motoru neden doğrudan mikrodenetleyici pinine bağlamamalıyız?</w:t>
      </w:r>
    </w:p>
    <w:p>
      <w:pPr>
        <w:pStyle w:val="ListBullet"/>
      </w:pPr>
      <w:r>
        <w:rPr>
          <w:sz w:val="20"/>
        </w:rPr>
        <w:t>H-bridge devresinde hangi anahtar kombinasyonları tehlikelidir?</w:t>
      </w:r>
    </w:p>
    <w:p>
      <w:pPr>
        <w:pStyle w:val="ListBullet"/>
      </w:pPr>
      <w:r>
        <w:rPr>
          <w:sz w:val="20"/>
        </w:rPr>
        <w:t>PWM ile motor hız kontrolü nasıl çalışır ve minimum başlatma PWM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"Çift Motor Yön ve Hız Kontrol Sistemi"</w:t>
      </w:r>
    </w:p>
    <w:p>
      <w:r>
        <w:rPr>
          <w:b/>
          <w:color w:val="1B2A4A"/>
          <w:sz w:val="20"/>
        </w:rPr>
        <w:t xml:space="preserve">Türü: </w:t>
      </w:r>
      <w:r>
        <w:rPr>
          <w:sz w:val="20"/>
        </w:rPr>
        <w:t>Bireysel uygulama ve devre tasarımı</w:t>
      </w:r>
    </w:p>
    <w:p>
      <w:r>
        <w:rPr>
          <w:b/>
          <w:color w:val="1B2A4A"/>
          <w:sz w:val="20"/>
        </w:rPr>
        <w:t xml:space="preserve">Amacı: </w:t>
      </w:r>
      <w:r>
        <w:rPr>
          <w:sz w:val="20"/>
        </w:rPr>
        <w:t>L298N ile iki motorun bağımsız yön ve hız kontrolünü gerçekleştirme becerisi kazandırma</w:t>
      </w:r>
    </w:p>
    <w:p>
      <w:pPr>
        <w:spacing w:before="200"/>
      </w:pPr>
      <w:r>
        <w:rPr>
          <w:b/>
          <w:color w:val="6A1B9A"/>
          <w:sz w:val="24"/>
        </w:rPr>
        <w:t xml:space="preserve">  Yönerge Adımları</w:t>
      </w:r>
    </w:p>
    <w:p>
      <w:r>
        <w:rPr>
          <w:b/>
          <w:color w:val="6A1B9A"/>
          <w:sz w:val="20"/>
        </w:rPr>
        <w:t xml:space="preserve">  1. </w:t>
      </w:r>
      <w:r>
        <w:rPr>
          <w:sz w:val="20"/>
        </w:rPr>
        <w:t>L298N'in her iki kanalına (Motor A ve Motor B) birer DC motor bağlayın ve bağlantı şemasını çizin</w:t>
      </w:r>
    </w:p>
    <w:p>
      <w:r>
        <w:rPr>
          <w:b/>
          <w:color w:val="6A1B9A"/>
          <w:sz w:val="20"/>
        </w:rPr>
        <w:t xml:space="preserve">  2. </w:t>
      </w:r>
      <w:r>
        <w:rPr>
          <w:sz w:val="20"/>
        </w:rPr>
        <w:t>Her iki motoru bağımsız olarak ileri, geri ve dur komutlarıyla kontrol eden fonksiyonlar yazın</w:t>
      </w:r>
    </w:p>
    <w:p>
      <w:r>
        <w:rPr>
          <w:b/>
          <w:color w:val="6A1B9A"/>
          <w:sz w:val="20"/>
        </w:rPr>
        <w:t xml:space="preserve">  3. </w:t>
      </w:r>
      <w:r>
        <w:rPr>
          <w:sz w:val="20"/>
        </w:rPr>
        <w:t>Seri port üzerinden komut alarak motorları kontrol eden bir arayüz programlayın (F: ileri, B: geri, S: dur, 0-9: hız)</w:t>
      </w:r>
    </w:p>
    <w:p>
      <w:r>
        <w:rPr>
          <w:b/>
          <w:color w:val="6A1B9A"/>
          <w:sz w:val="20"/>
        </w:rPr>
        <w:t xml:space="preserve">  4. </w:t>
      </w:r>
      <w:r>
        <w:rPr>
          <w:sz w:val="20"/>
        </w:rPr>
        <w:t>Farklı yön ve hız kombinasyonlarıyla diferansiyel sürüş (tank tarzı dönüş) simülasyonu yapın</w:t>
      </w:r>
    </w:p>
    <w:p>
      <w:r>
        <w:rPr>
          <w:b/>
          <w:color w:val="1B2A4A"/>
          <w:sz w:val="20"/>
        </w:rPr>
        <w:t xml:space="preserve">Beklenen Ürün: </w:t>
      </w:r>
      <w:r>
        <w:rPr>
          <w:sz w:val="20"/>
        </w:rPr>
        <w:t>Çift motor kontrol devresi, seri komut arayüzü ve diferansiyel sürüş demonstrasyonu</w:t>
      </w:r>
    </w:p>
    <w:p>
      <w:pPr>
        <w:spacing w:before="200"/>
      </w:pPr>
      <w:r>
        <w:rPr>
          <w:b/>
          <w:color w:val="6A1B9A"/>
          <w:sz w:val="24"/>
        </w:rPr>
        <w:t xml:space="preserve">  Transfer Soruları</w:t>
      </w:r>
    </w:p>
    <w:p>
      <w:r>
        <w:rPr>
          <w:b/>
          <w:color w:val="6A1B9A"/>
          <w:sz w:val="20"/>
        </w:rPr>
        <w:t xml:space="preserve">  1. </w:t>
      </w:r>
      <w:r>
        <w:rPr>
          <w:sz w:val="20"/>
        </w:rPr>
        <w:t>DC motor kontrol bilgisi robotik, otomasyon, elektrikli araç ve CNC sistemlerinde doğrudan kullanılır.</w:t>
      </w:r>
    </w:p>
    <w:p>
      <w:r>
        <w:rPr>
          <w:b/>
          <w:color w:val="1B2A4A"/>
          <w:sz w:val="20"/>
        </w:rPr>
        <w:t xml:space="preserve">İlişkili Disiplinler: </w:t>
      </w:r>
      <w:r>
        <w:rPr>
          <w:sz w:val="20"/>
        </w:rPr>
        <w:t>Elektronik (güç elektroniği), mekatronik (motor kontrol), yazılım (kontrol algoritmaları)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Motorlarınızdan biri diğerinden daha hızlı dönüyor ve robotunuz düz gitmiyor. Bu sorunu yazılımsal olarak nasıl kompanse edersiniz? Kalibrasyon rutini nasıl yazılır?</w:t>
            </w:r>
          </w:p>
        </w:tc>
      </w:tr>
    </w:tbl>
    <w:p/>
    <w:p>
      <w:r>
        <w:rPr>
          <w:b/>
          <w:color w:val="1B2A4A"/>
          <w:sz w:val="20"/>
        </w:rPr>
        <w:t xml:space="preserve">Yaratıcı Görev: </w:t>
      </w:r>
      <w:r>
        <w:rPr>
          <w:sz w:val="20"/>
        </w:rPr>
        <w:t>Ses komutuyla (alkış, ıslık) kontrol edilen bir DC motor sistemi tasarlasanız, ses sensörü verilerini motor komutlarına nasıl dönüştürürdünüz?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DC motor çalışma prensibi ve elektriksel özellikleri anlaşıldı mı?</w:t>
      </w:r>
    </w:p>
    <w:p>
      <w:r>
        <w:rPr>
          <w:sz w:val="20"/>
        </w:rPr>
        <w:t xml:space="preserve">  ☐  H-bridge yapısı ve L298N/L293D kullanımı kavrandı mı?</w:t>
      </w:r>
    </w:p>
    <w:p>
      <w:r>
        <w:rPr>
          <w:sz w:val="20"/>
        </w:rPr>
        <w:t xml:space="preserve">  ☐  PWM ile motor hız kontrolü başarıyla uygulandı mı?</w:t>
      </w:r>
    </w:p>
    <w:p>
      <w:pPr>
        <w:spacing w:before="200"/>
      </w:pPr>
      <w:r>
        <w:rPr>
          <w:b/>
          <w:color w:val="2E7D32"/>
          <w:sz w:val="24"/>
        </w:rPr>
        <w:t xml:space="preserve">  Öz Değerlendirme Soruları</w:t>
      </w:r>
    </w:p>
    <w:p>
      <w:r>
        <w:rPr>
          <w:b/>
          <w:color w:val="2E7D32"/>
          <w:sz w:val="20"/>
        </w:rPr>
        <w:t xml:space="preserve">  1. </w:t>
      </w:r>
      <w:r>
        <w:rPr>
          <w:sz w:val="20"/>
        </w:rPr>
        <w:t>H-bridge devresinde yasak anahtar kombinasyonları hangileridir ve neden tehlikelidir?</w:t>
      </w:r>
    </w:p>
    <w:p>
      <w:r>
        <w:rPr>
          <w:b/>
          <w:color w:val="2E7D32"/>
          <w:sz w:val="20"/>
        </w:rPr>
        <w:t xml:space="preserve">  2. </w:t>
      </w:r>
      <w:r>
        <w:rPr>
          <w:sz w:val="20"/>
        </w:rPr>
        <w:t>L298N modülünde ENA pinine PWM sinyali uygulamanın motor üzerindeki etkisi nedir?</w:t>
      </w:r>
    </w:p>
    <w:p>
      <w:r>
        <w:rPr>
          <w:b/>
          <w:color w:val="2E7D32"/>
          <w:sz w:val="20"/>
        </w:rPr>
        <w:t xml:space="preserve">  3. </w:t>
      </w:r>
      <w:r>
        <w:rPr>
          <w:sz w:val="20"/>
        </w:rPr>
        <w:t>Soft start/stop neden önemlidir ve nasıl programlanır?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DC motoru doğrudan Arduino pinine bağlamak neden tehlikelidir?</w:t>
            </w:r>
          </w:p>
        </w:tc>
        <w:tc>
          <w:tcPr>
            <w:tcW w:type="dxa" w:w="3213"/>
          </w:tcPr>
          <w:p>
            <w:r>
              <w:rPr>
                <w:sz w:val="18"/>
              </w:rPr>
              <w:t>A) Motor çok yavaş döner  B) Motor çektiği akım pin limitini aşar ve kartı yakabilir  C) PWM sinyali çalışmaz  D) Motor sadece bir yöne döner</w:t>
            </w:r>
          </w:p>
        </w:tc>
        <w:tc>
          <w:tcPr>
            <w:tcW w:type="dxa" w:w="3213"/>
          </w:tcPr>
          <w:p>
            <w:r>
              <w:rPr>
                <w:sz w:val="18"/>
              </w:rPr>
              <w:t>B</w:t>
            </w:r>
          </w:p>
        </w:tc>
      </w:tr>
      <w:tr>
        <w:tc>
          <w:tcPr>
            <w:tcW w:type="dxa" w:w="3213"/>
          </w:tcPr>
          <w:p>
            <w:r>
              <w:rPr>
                <w:sz w:val="18"/>
              </w:rPr>
              <w:t>H-bridge devresinde Q1 ve Q3 anahtarları aynı anda açılırsa ne olur?</w:t>
            </w:r>
          </w:p>
        </w:tc>
        <w:tc>
          <w:tcPr>
            <w:tcW w:type="dxa" w:w="3213"/>
          </w:tcPr>
          <w:p>
            <w:r>
              <w:rPr>
                <w:sz w:val="18"/>
              </w:rPr>
              <w:t>A) Motor ileri döner  B) Motor geri döner  C) Güç kaynağı kısa devre olur  D) Motor frenlenir</w:t>
            </w:r>
          </w:p>
        </w:tc>
        <w:tc>
          <w:tcPr>
            <w:tcW w:type="dxa" w:w="3213"/>
          </w:tcPr>
          <w:p>
            <w:r>
              <w:rPr>
                <w:sz w:val="18"/>
              </w:rPr>
              <w:t>C</w:t>
            </w:r>
          </w:p>
        </w:tc>
      </w:tr>
      <w:tr>
        <w:tc>
          <w:tcPr>
            <w:tcW w:type="dxa" w:w="3213"/>
          </w:tcPr>
          <w:p>
            <w:r>
              <w:rPr>
                <w:sz w:val="18"/>
              </w:rPr>
              <w:t>analogWrite(ENA, 128) komutu motora ne yapar?</w:t>
            </w:r>
          </w:p>
        </w:tc>
        <w:tc>
          <w:tcPr>
            <w:tcW w:type="dxa" w:w="3213"/>
          </w:tcPr>
          <w:p>
            <w:r>
              <w:rPr>
                <w:sz w:val="18"/>
              </w:rPr>
              <w:t>A) Motoru durdurur  B) Motoru tam hızda çalıştırır  C) Motoru yaklaşık %50 hızda çalıştırır  D) Motorun yönünü değiştirir</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Fırçalı DC motorlar mı yoksa fırçasız (brushless) DC motorlar mı daha avantajlıdır? Hangi uygulamalarda hangisi tercih edilmelidir?</w:t>
      </w:r>
    </w:p>
    <w:p>
      <w:r>
        <w:rPr>
          <w:b/>
          <w:color w:val="2E7D32"/>
          <w:sz w:val="20"/>
        </w:rPr>
        <w:t>Eleştirel Düşünme:</w:t>
      </w:r>
    </w:p>
    <w:p>
      <w:r>
        <w:rPr>
          <w:b/>
          <w:color w:val="2E7D32"/>
          <w:sz w:val="20"/>
        </w:rPr>
        <w:t xml:space="preserve">  1. </w:t>
      </w:r>
      <w:r>
        <w:rPr>
          <w:sz w:val="20"/>
        </w:rPr>
        <w:t>Elektrikli araçlarda kullanılan motor kontrol sistemleri ile bizim basit PWM kontrolümüz arasındaki temel farklar nelerdir? Endüstriyel motor sürücüler neden çok daha karmaşıktır?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"DC Motor Hız ve Yön Kontrolü Uygulaması"</w:t>
      </w:r>
    </w:p>
    <w:p>
      <w:r>
        <w:rPr>
          <w:b/>
          <w:color w:val="1B2A4A"/>
          <w:sz w:val="20"/>
        </w:rPr>
        <w:t xml:space="preserve">Hedef: </w:t>
      </w:r>
      <w:r>
        <w:rPr>
          <w:sz w:val="20"/>
        </w:rPr>
        <w:t>L298N motor sürücü ile DC motorun yön ve hız kontrolünü gerçekleştirme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L298N modülünü Arduino'ya bağlayın (IN1-&gt;D8, IN2-&gt;D9, ENA-&gt;D10) ve DC motoru takın</w:t>
            </w:r>
          </w:p>
        </w:tc>
        <w:tc>
          <w:tcPr>
            <w:tcW w:type="dxa" w:w="3213"/>
          </w:tcPr>
          <w:p>
            <w:r>
              <w:rPr>
                <w:sz w:val="18"/>
              </w:rPr>
              <w:t>5 dk</w:t>
            </w:r>
          </w:p>
        </w:tc>
      </w:tr>
      <w:tr>
        <w:tc>
          <w:tcPr>
            <w:tcW w:type="dxa" w:w="3213"/>
          </w:tcPr>
          <w:p>
            <w:r>
              <w:rPr>
                <w:sz w:val="18"/>
              </w:rPr>
              <w:t>2</w:t>
            </w:r>
          </w:p>
        </w:tc>
        <w:tc>
          <w:tcPr>
            <w:tcW w:type="dxa" w:w="3213"/>
          </w:tcPr>
          <w:p>
            <w:r>
              <w:rPr>
                <w:sz w:val="18"/>
              </w:rPr>
              <w:t>Motor ileri, geri ve dur fonksiyonlarını yazın ve test edin</w:t>
            </w:r>
          </w:p>
        </w:tc>
        <w:tc>
          <w:tcPr>
            <w:tcW w:type="dxa" w:w="3213"/>
          </w:tcPr>
          <w:p>
            <w:r>
              <w:rPr>
                <w:sz w:val="18"/>
              </w:rPr>
              <w:t>5 dk</w:t>
            </w:r>
          </w:p>
        </w:tc>
      </w:tr>
      <w:tr>
        <w:tc>
          <w:tcPr>
            <w:tcW w:type="dxa" w:w="3213"/>
          </w:tcPr>
          <w:p>
            <w:r>
              <w:rPr>
                <w:sz w:val="18"/>
              </w:rPr>
              <w:t>3</w:t>
            </w:r>
          </w:p>
        </w:tc>
        <w:tc>
          <w:tcPr>
            <w:tcW w:type="dxa" w:w="3213"/>
          </w:tcPr>
          <w:p>
            <w:r>
              <w:rPr>
                <w:sz w:val="18"/>
              </w:rPr>
              <w:t>analogWrite ile farklı PWM değerlerinde (50, 100, 150, 200, 255) motor hızını gözlemleyin</w:t>
            </w:r>
          </w:p>
        </w:tc>
        <w:tc>
          <w:tcPr>
            <w:tcW w:type="dxa" w:w="3213"/>
          </w:tcPr>
          <w:p>
            <w:r>
              <w:rPr>
                <w:sz w:val="18"/>
              </w:rPr>
              <w:t>5 dk</w:t>
            </w:r>
          </w:p>
        </w:tc>
      </w:tr>
      <w:tr>
        <w:tc>
          <w:tcPr>
            <w:tcW w:type="dxa" w:w="3213"/>
          </w:tcPr>
          <w:p>
            <w:r>
              <w:rPr>
                <w:sz w:val="18"/>
              </w:rPr>
              <w:t>4</w:t>
            </w:r>
          </w:p>
        </w:tc>
        <w:tc>
          <w:tcPr>
            <w:tcW w:type="dxa" w:w="3213"/>
          </w:tcPr>
          <w:p>
            <w:r>
              <w:rPr>
                <w:sz w:val="18"/>
              </w:rPr>
              <w:t>Soft start/stop fonksiyonu yazın ve motorun kademeli hızlanma/yavaşlamasını gözlemleyin</w:t>
            </w:r>
          </w:p>
        </w:tc>
        <w:tc>
          <w:tcPr>
            <w:tcW w:type="dxa" w:w="3213"/>
          </w:tcPr>
          <w:p>
            <w:r>
              <w:rPr>
                <w:sz w:val="18"/>
              </w:rPr>
              <w:t>5 dk</w:t>
            </w:r>
          </w:p>
        </w:tc>
      </w:tr>
    </w:tbl>
    <w:p/>
    <w:p>
      <w:r>
        <w:rPr>
          <w:b/>
          <w:color w:val="1B2A4A"/>
          <w:sz w:val="20"/>
        </w:rPr>
        <w:t xml:space="preserve">Tamamlanma Kriteri: </w:t>
      </w:r>
      <w:r>
        <w:rPr>
          <w:sz w:val="20"/>
        </w:rPr>
        <w:t>Motor ileri-geri dönmeli, PWM ile hız değişmeli ve soft start/stop çalışmalı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"L298N ile DC Motor Kontrol Gösterimi"</w:t>
      </w:r>
    </w:p>
    <w:p>
      <w:r>
        <w:rPr>
          <w:b/>
          <w:color w:val="1B2A4A"/>
          <w:sz w:val="20"/>
        </w:rPr>
        <w:t xml:space="preserve">Eğitmenin Gösterdiği: </w:t>
      </w:r>
      <w:r>
        <w:rPr>
          <w:sz w:val="20"/>
        </w:rPr>
        <w:t>L298N bağlantısını yapar, motor yön kontrolünü gösterir ve PWM ile hız ayarının motor üzerindeki etkisini demonstre eder.</w:t>
      </w:r>
    </w:p>
    <w:p>
      <w:r>
        <w:rPr>
          <w:b/>
          <w:color w:val="1B2A4A"/>
          <w:sz w:val="20"/>
        </w:rPr>
        <w:t xml:space="preserve">Öğrencinin Tekrarladığı: </w:t>
      </w:r>
      <w:r>
        <w:rPr>
          <w:sz w:val="20"/>
        </w:rPr>
        <w:t>Eğitmeni izler, bağlantı şemasını not alır ve kendi devrelerini kurarak motor kontrolünü uygular.</w:t>
      </w:r>
    </w:p>
    <w:p>
      <w:r>
        <w:rPr>
          <w:b/>
          <w:color w:val="1B2A4A"/>
          <w:sz w:val="20"/>
        </w:rPr>
        <w:t xml:space="preserve">Dikkat Noktaları: </w:t>
      </w:r>
      <w:r>
        <w:rPr>
          <w:sz w:val="20"/>
        </w:rPr>
        <w:t>Motor bağlantısı yapılırken güç kaynağı kapalı olmalı; yön değişimi öncesi motor durdurulmalı; harici güç kaynağı polaritesi kontrol edilmelidir.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Motor Kontrolü</w:t>
            </w:r>
          </w:p>
        </w:tc>
        <w:tc>
          <w:tcPr>
            <w:tcW w:type="dxa" w:w="3213"/>
          </w:tcPr>
          <w:p>
            <w:r>
              <w:rPr>
                <w:sz w:val="18"/>
              </w:rPr>
              <w:t>DC motoru L298N ile bağlayarak ileri 2 sn, dur 1 sn, geri 2 sn döngüsünü programlayın</w:t>
            </w:r>
          </w:p>
        </w:tc>
        <w:tc>
          <w:tcPr>
            <w:tcW w:type="dxa" w:w="3213"/>
          </w:tcPr>
          <w:p>
            <w:r>
              <w:rPr>
                <w:sz w:val="18"/>
              </w:rPr>
              <w:t>Kolay</w:t>
            </w:r>
          </w:p>
        </w:tc>
      </w:tr>
      <w:tr>
        <w:tc>
          <w:tcPr>
            <w:tcW w:type="dxa" w:w="3213"/>
          </w:tcPr>
          <w:p>
            <w:r>
              <w:rPr>
                <w:sz w:val="18"/>
              </w:rPr>
              <w:t>Potansiyometre ile Hız Ayarı</w:t>
            </w:r>
          </w:p>
        </w:tc>
        <w:tc>
          <w:tcPr>
            <w:tcW w:type="dxa" w:w="3213"/>
          </w:tcPr>
          <w:p>
            <w:r>
              <w:rPr>
                <w:sz w:val="18"/>
              </w:rPr>
              <w:t>A0 pinine bağlı potansiyometre ile motor hızını gerçek zamanlı kontrol eden program yazın</w:t>
            </w:r>
          </w:p>
        </w:tc>
        <w:tc>
          <w:tcPr>
            <w:tcW w:type="dxa" w:w="3213"/>
          </w:tcPr>
          <w:p>
            <w:r>
              <w:rPr>
                <w:sz w:val="18"/>
              </w:rPr>
              <w:t>Orta</w:t>
            </w:r>
          </w:p>
        </w:tc>
      </w:tr>
      <w:tr>
        <w:tc>
          <w:tcPr>
            <w:tcW w:type="dxa" w:w="3213"/>
          </w:tcPr>
          <w:p>
            <w:r>
              <w:rPr>
                <w:sz w:val="18"/>
              </w:rPr>
              <w:t>Seri Komut Arayüzü</w:t>
            </w:r>
          </w:p>
        </w:tc>
        <w:tc>
          <w:tcPr>
            <w:tcW w:type="dxa" w:w="3213"/>
          </w:tcPr>
          <w:p>
            <w:r>
              <w:rPr>
                <w:sz w:val="18"/>
              </w:rPr>
              <w:t>Seri porttan alınan komutlarla (F/B/S/0-9) motorun yönünü ve hızını kontrol eden interaktif arayüz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"Otomatik Konveyör Bant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fabrikada üretim hattında kullanılacak basit bir konveyör bant sistemi tasarlıyorsunuz. Sistem gereksinimleri: 1) Başla butonuna basıldığında bant kademeli olarak hızlansın (soft start). 2) Dur butonuna basıldığında kademeli olarak dursun (soft stop). 3) Acil dur butonuna basıldığında anında dursun. 4) Potansiyometre ile çalışma hızı ayarlanabilsin. Devreyi tasarlayın, bağlantı şemasını çizin ve kodu yazın.</w:t>
            </w:r>
          </w:p>
        </w:tc>
      </w:tr>
    </w:tbl>
    <w:p/>
    <w:p>
      <w:r>
        <w:rPr>
          <w:b/>
          <w:color w:val="1B2A4A"/>
          <w:sz w:val="20"/>
        </w:rPr>
        <w:t xml:space="preserve">Beklenen Çıktı: </w:t>
      </w:r>
      <w:r>
        <w:rPr>
          <w:sz w:val="20"/>
        </w:rPr>
        <w:t>Konveyör bant kontrol devresi şeması, Arduino kodu, test raporu ve olası iyileştirme önerileri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DC motorların çalışma prensibini, H-bridge devre yapısını, L298N/L293D motor sürücü modüllerinin kullanımını ve PWM ile motor hız kontrolünü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DC Motor</w:t>
            </w:r>
          </w:p>
        </w:tc>
        <w:tc>
          <w:tcPr>
            <w:tcW w:type="dxa" w:w="4819"/>
            <w:shd w:fill="F5F5F5"/>
          </w:tcPr>
          <w:p>
            <w:r>
              <w:rPr>
                <w:b/>
                <w:color w:val="1B2A4A"/>
                <w:sz w:val="20"/>
              </w:rPr>
              <w:t xml:space="preserve">  H-Bridge</w:t>
            </w:r>
          </w:p>
        </w:tc>
      </w:tr>
      <w:tr>
        <w:tc>
          <w:tcPr>
            <w:tcW w:type="dxa" w:w="4819"/>
            <w:shd w:fill="F5F5F5"/>
          </w:tcPr>
          <w:p>
            <w:r>
              <w:rPr>
                <w:b/>
                <w:color w:val="1B2A4A"/>
                <w:sz w:val="20"/>
              </w:rPr>
              <w:t xml:space="preserve">  L298N Motor Sürücü</w:t>
            </w:r>
          </w:p>
        </w:tc>
        <w:tc>
          <w:tcPr>
            <w:tcW w:type="dxa" w:w="4819"/>
            <w:shd w:fill="F5F5F5"/>
          </w:tcPr>
          <w:p>
            <w:r>
              <w:rPr>
                <w:b/>
                <w:color w:val="1B2A4A"/>
                <w:sz w:val="20"/>
              </w:rPr>
              <w:t xml:space="preserve">  PWM Hız Kontrolü</w:t>
            </w:r>
          </w:p>
        </w:tc>
      </w:tr>
      <w:tr>
        <w:tc>
          <w:tcPr>
            <w:tcW w:type="dxa" w:w="4819"/>
            <w:shd w:fill="F5F5F5"/>
          </w:tcPr>
          <w:p>
            <w:r>
              <w:rPr>
                <w:b/>
                <w:color w:val="1B2A4A"/>
                <w:sz w:val="20"/>
              </w:rPr>
              <w:t xml:space="preserve">  Soft Start/Stop</w:t>
            </w:r>
          </w:p>
        </w:tc>
        <w:tc>
          <w:tcPr>
            <w:tcW w:type="dxa" w:w="4819"/>
          </w:tcPr>
          <w:p/>
        </w:tc>
      </w:tr>
    </w:tbl>
    <w:p/>
    <w:p>
      <w:pPr>
        <w:spacing w:before="200"/>
      </w:pPr>
      <w:r>
        <w:rPr>
          <w:b/>
          <w:color w:val="757575"/>
          <w:sz w:val="24"/>
        </w:rPr>
        <w:t xml:space="preserve">  Bir Sonraki Dersle Köprü</w:t>
      </w:r>
    </w:p>
    <w:p>
      <w:r>
        <w:rPr>
          <w:sz w:val="20"/>
        </w:rPr>
        <w:t>Bir sonraki derste step motorların hassas pozisyonlama için nasıl kullanıldığını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Evinizdeki DC motorlu cihazları (fan, oyuncak, mikser vb.) listeleyin ve her birinin hız kontrol yöntemini araştırın. L298N ile 2 motorun bağımsız kontrolünü sağlayan bir devre şeması çizin.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L298N modülü, DC motor ve güç kaynağını test edin</w:t>
      </w:r>
    </w:p>
    <w:p>
      <w:pPr>
        <w:pStyle w:val="ListBullet"/>
      </w:pPr>
      <w:r>
        <w:rPr>
          <w:sz w:val="20"/>
        </w:rPr>
        <w:t>H-bridge animasyonu veya simülasyon hazırlayın</w:t>
      </w:r>
    </w:p>
    <w:p>
      <w:pPr>
        <w:pStyle w:val="ListBullet"/>
      </w:pPr>
      <w:r>
        <w:rPr>
          <w:sz w:val="20"/>
        </w:rPr>
        <w:t>Farklı PWM değerlerinde motor davranışını önceden test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Motor dönmüyor</w:t>
            </w:r>
          </w:p>
        </w:tc>
        <w:tc>
          <w:tcPr>
            <w:tcW w:type="dxa" w:w="4819"/>
          </w:tcPr>
          <w:p>
            <w:r>
              <w:rPr>
                <w:sz w:val="18"/>
              </w:rPr>
              <w:t>Minimum başlatma PWM değerini kontrol edin; güç kaynağı bağlantısını ve GND ortaklamasını doğrulayın</w:t>
            </w:r>
          </w:p>
        </w:tc>
      </w:tr>
      <w:tr>
        <w:tc>
          <w:tcPr>
            <w:tcW w:type="dxa" w:w="4819"/>
          </w:tcPr>
          <w:p>
            <w:r>
              <w:rPr>
                <w:sz w:val="18"/>
              </w:rPr>
              <w:t>Motor sadece bir yöne dönüyor</w:t>
            </w:r>
          </w:p>
        </w:tc>
        <w:tc>
          <w:tcPr>
            <w:tcW w:type="dxa" w:w="4819"/>
          </w:tcPr>
          <w:p>
            <w:r>
              <w:rPr>
                <w:sz w:val="18"/>
              </w:rPr>
              <w:t>IN1/IN2 bağlantılarını kontrol edin; ENA jumper'ının takılı veya PWM pinine bağlı olduğunu doğrulayın</w:t>
            </w:r>
          </w:p>
        </w:tc>
      </w:tr>
      <w:tr>
        <w:tc>
          <w:tcPr>
            <w:tcW w:type="dxa" w:w="4819"/>
          </w:tcPr>
          <w:p>
            <w:r>
              <w:rPr>
                <w:sz w:val="18"/>
              </w:rPr>
              <w:t>Motor titriyor veya gürültü yapıyor</w:t>
            </w:r>
          </w:p>
        </w:tc>
        <w:tc>
          <w:tcPr>
            <w:tcW w:type="dxa" w:w="4819"/>
          </w:tcPr>
          <w:p>
            <w:r>
              <w:rPr>
                <w:sz w:val="18"/>
              </w:rPr>
              <w:t>PWM frekansını kontrol edin; motor ile güç kaynağı arasına 100nF kapasitör ekleyin</w:t>
            </w:r>
          </w:p>
        </w:tc>
      </w:tr>
    </w:tbl>
    <w:p/>
    <w:p>
      <w:r>
        <w:rPr>
          <w:b/>
          <w:color w:val="1B2A4A"/>
          <w:sz w:val="20"/>
        </w:rPr>
        <w:t xml:space="preserve">Zaman Yönetimi: </w:t>
      </w:r>
      <w:r>
        <w:rPr>
          <w:sz w:val="20"/>
        </w:rPr>
        <w:t>H-bridge teorisine 5 dk, L298N bağlantısına 8 dk, PWM hız kontrolüne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Motor sürücü modülü yoksa TinkerCAD veya Wokwi simülatörü üzerinden DC motor kontrolü gösterilebilir.</w:t>
            </w:r>
          </w:p>
        </w:tc>
      </w:tr>
    </w:tbl>
    <w:p/>
    <w:p>
      <w:r>
        <w:br w:type="page"/>
      </w:r>
    </w:p>
    <w:p>
      <w:pPr>
        <w:jc w:val="center"/>
      </w:pPr>
      <w:r>
        <w:rPr>
          <w:b/>
          <w:color w:val="1B2A4A"/>
          <w:sz w:val="36"/>
        </w:rPr>
        <w:t>━━━  42. SAAT  ━━━</w:t>
      </w:r>
    </w:p>
    <w:p>
      <w:pPr>
        <w:jc w:val="center"/>
      </w:pPr>
      <w:r>
        <w:rPr>
          <w:color w:val="2C6FAD"/>
          <w:sz w:val="32"/>
        </w:rPr>
        <w:t>Step Motor Kontrolü ve Hassas Pozisyonlama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Step motorların çalışma prensibini ve DC motorlardan farkını açıklar, 28BYJ-48 step motoru ULN2003 sürücü kartı ile kontrol eder ve tam adım/yarım adım modlarında hassas pozisyonlama uygulaması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M4A-K4</w:t>
            </w:r>
          </w:p>
        </w:tc>
        <w:tc>
          <w:tcPr>
            <w:tcW w:type="dxa" w:w="3213"/>
          </w:tcPr>
          <w:p>
            <w:r>
              <w:rPr>
                <w:sz w:val="18"/>
              </w:rPr>
              <w:t>Step motorun çalışma prensibini, adım açısını ve faz dizilerini açıklar; DC motor ile step motor arasındaki farkları karşılaştırır</w:t>
            </w:r>
          </w:p>
        </w:tc>
        <w:tc>
          <w:tcPr>
            <w:tcW w:type="dxa" w:w="3213"/>
          </w:tcPr>
          <w:p>
            <w:r>
              <w:rPr>
                <w:sz w:val="18"/>
              </w:rPr>
              <w:t>Analiz</w:t>
            </w:r>
          </w:p>
        </w:tc>
      </w:tr>
      <w:tr>
        <w:tc>
          <w:tcPr>
            <w:tcW w:type="dxa" w:w="3213"/>
          </w:tcPr>
          <w:p>
            <w:r>
              <w:rPr>
                <w:sz w:val="18"/>
              </w:rPr>
              <w:t>M4A-K5</w:t>
            </w:r>
          </w:p>
        </w:tc>
        <w:tc>
          <w:tcPr>
            <w:tcW w:type="dxa" w:w="3213"/>
          </w:tcPr>
          <w:p>
            <w:r>
              <w:rPr>
                <w:sz w:val="18"/>
              </w:rPr>
              <w:t>28BYJ-48 step motoru ULN2003 sürücü kartı ile bağlayarak tam adım (full step) ve yarım adım (half step) modlarında çalıştırır</w:t>
            </w:r>
          </w:p>
        </w:tc>
        <w:tc>
          <w:tcPr>
            <w:tcW w:type="dxa" w:w="3213"/>
          </w:tcPr>
          <w:p>
            <w:r>
              <w:rPr>
                <w:sz w:val="18"/>
              </w:rPr>
              <w:t>Uygulama</w:t>
            </w:r>
          </w:p>
        </w:tc>
      </w:tr>
      <w:tr>
        <w:tc>
          <w:tcPr>
            <w:tcW w:type="dxa" w:w="3213"/>
          </w:tcPr>
          <w:p>
            <w:r>
              <w:rPr>
                <w:sz w:val="18"/>
              </w:rPr>
              <w:t>M4A-K6</w:t>
            </w:r>
          </w:p>
        </w:tc>
        <w:tc>
          <w:tcPr>
            <w:tcW w:type="dxa" w:w="3213"/>
          </w:tcPr>
          <w:p>
            <w:r>
              <w:rPr>
                <w:sz w:val="18"/>
              </w:rPr>
              <w:t>Stepper kütüphanesi ile step motorun belirli açılarda hassas pozisyonlama yapmasını programlar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DC motor kontrolü ve motor sürücü kullanımı (Saat 41)</w:t>
      </w:r>
    </w:p>
    <w:p>
      <w:pPr>
        <w:spacing w:before="200"/>
      </w:pPr>
      <w:r>
        <w:rPr>
          <w:b/>
          <w:color w:val="757575"/>
          <w:sz w:val="24"/>
        </w:rPr>
        <w:t xml:space="preserve">  Öğrencinin Bilmesi Gerekenler</w:t>
      </w:r>
    </w:p>
    <w:p>
      <w:pPr>
        <w:pStyle w:val="ListBullet"/>
      </w:pPr>
      <w:r>
        <w:rPr>
          <w:sz w:val="20"/>
        </w:rPr>
        <w:t>DC motor çalışma prensibi ve PWM hız kontrolü</w:t>
      </w:r>
    </w:p>
    <w:p>
      <w:pPr>
        <w:pStyle w:val="ListBullet"/>
      </w:pPr>
      <w:r>
        <w:rPr>
          <w:sz w:val="20"/>
        </w:rPr>
        <w:t>Dijital pin çıkışları ve sıralı sinyal üretimi</w:t>
      </w:r>
    </w:p>
    <w:p>
      <w:pPr>
        <w:pStyle w:val="ListBullet"/>
      </w:pPr>
      <w:r>
        <w:rPr>
          <w:sz w:val="20"/>
        </w:rPr>
        <w:t>Kütüphane (library) kullanımı ve temel Arduino programlama</w:t>
      </w:r>
    </w:p>
    <w:p>
      <w:pPr>
        <w:spacing w:before="200"/>
      </w:pPr>
      <w:r>
        <w:rPr>
          <w:b/>
          <w:color w:val="757575"/>
          <w:sz w:val="24"/>
        </w:rPr>
        <w:t xml:space="preserve">  Olası Kavram Yanılgıları</w:t>
      </w:r>
    </w:p>
    <w:p>
      <w:pPr>
        <w:pStyle w:val="ListBullet"/>
      </w:pPr>
      <w:r>
        <w:rPr>
          <w:sz w:val="20"/>
        </w:rPr>
        <w:t>Step motor DC motor gibi sürekli döner - step motor adım adım döner ve her adımda belirli bir açıda durur</w:t>
      </w:r>
    </w:p>
    <w:p>
      <w:pPr>
        <w:pStyle w:val="ListBullet"/>
      </w:pPr>
      <w:r>
        <w:rPr>
          <w:sz w:val="20"/>
        </w:rPr>
        <w:t>Step motorun hızı PWM ile kontrol edilir - step motorun hızı adımlar arasındaki gecikme süresi ile kontrol edilir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Arduino/ESP32 geliştirme kartı</w:t>
      </w:r>
    </w:p>
    <w:p>
      <w:pPr>
        <w:pStyle w:val="ListBullet"/>
      </w:pPr>
      <w:r>
        <w:rPr>
          <w:sz w:val="20"/>
        </w:rPr>
        <w:t>28BYJ-48 step motor ve ULN2003 sürücü kartı</w:t>
      </w:r>
    </w:p>
    <w:p>
      <w:pPr>
        <w:pStyle w:val="ListBullet"/>
      </w:pPr>
      <w:r>
        <w:rPr>
          <w:sz w:val="20"/>
        </w:rPr>
        <w:t>Step motor faz dizisi tablosu posteri</w:t>
      </w:r>
    </w:p>
    <w:p>
      <w:pPr>
        <w:pStyle w:val="ListBullet"/>
      </w:pPr>
      <w:r>
        <w:rPr>
          <w:sz w:val="20"/>
        </w:rPr>
        <w:t>Bağlantı kabloları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saatin saniye ibresini düşünün: Her saniyede tam olarak 6 derece döner ve durur. Bu hassas ve kontrollü hareket, DC motorun sürekli dönmesinden çok farklıdır. Peki bir motorun tam olarak 90 derece dönüp durmasını nasıl sağlarız? İşte step motorlar tam olarak bunu yapar!</w:t>
      </w:r>
    </w:p>
    <w:p>
      <w:r>
        <w:rPr>
          <w:b/>
          <w:color w:val="1B2A4A"/>
          <w:sz w:val="20"/>
        </w:rPr>
        <w:t xml:space="preserve">Günlük Hayat Bağlantısı: </w:t>
      </w:r>
      <w:r>
        <w:rPr>
          <w:sz w:val="20"/>
        </w:rPr>
        <w:t>3D yazıcılar, CNC makineleri, robotik kollar ve hatta sabit disk sürücülerinde step motorlar kullanılır. Bu motorlar sayesinde milimetrenin altında hassasiyetle pozisyonlama yapılabilir.</w:t>
      </w:r>
    </w:p>
    <w:p>
      <w:pPr>
        <w:spacing w:before="200"/>
      </w:pPr>
      <w:r>
        <w:rPr>
          <w:b/>
          <w:color w:val="2C6FAD"/>
          <w:sz w:val="24"/>
        </w:rPr>
        <w:t xml:space="preserve">  Ön Bilgi Yoklama Soruları</w:t>
      </w:r>
    </w:p>
    <w:p>
      <w:r>
        <w:rPr>
          <w:b/>
          <w:color w:val="2C6FAD"/>
          <w:sz w:val="20"/>
        </w:rPr>
        <w:t xml:space="preserve">  1. </w:t>
      </w:r>
      <w:r>
        <w:rPr>
          <w:sz w:val="20"/>
        </w:rPr>
        <w:t>Kursiyerlerden bir 3D yazıcının baskı kafasını X-Y-Z eksenlerinde hareket ettiren mekanizmanın hangi tür motor kullandığını ve neden DC motor yerine farklı bir motor gerektiğini düşünmeleri istenir.</w:t>
      </w:r>
    </w:p>
    <w:p>
      <w:pPr>
        <w:spacing w:before="200"/>
      </w:pPr>
      <w:r>
        <w:rPr>
          <w:b/>
          <w:color w:val="2C6FAD"/>
          <w:sz w:val="24"/>
        </w:rPr>
        <w:t xml:space="preserve">  Motivasyon Etkinliği: "Adım Adım Dönüş Oyunu"</w:t>
      </w:r>
    </w:p>
    <w:p>
      <w:r>
        <w:rPr>
          <w:b/>
          <w:color w:val="1B2A4A"/>
          <w:sz w:val="20"/>
        </w:rPr>
        <w:t xml:space="preserve">Açıklama: </w:t>
      </w:r>
      <w:r>
        <w:rPr>
          <w:sz w:val="20"/>
        </w:rPr>
        <w:t>Kursiyerler step motorun adım adım dönüş prensibini fiziksel bir aktivite ile keşfediyor.</w:t>
      </w:r>
    </w:p>
    <w:p>
      <w:r>
        <w:rPr>
          <w:b/>
          <w:color w:val="1B2A4A"/>
          <w:sz w:val="20"/>
        </w:rPr>
        <w:t xml:space="preserve">Yönerge: </w:t>
      </w:r>
      <w:r>
        <w:rPr>
          <w:sz w:val="20"/>
        </w:rPr>
        <w:t>Eğitmen 4 kursiyeri bir daire şeklinde yerleştirir (4 elektromıknatısı temsil ederler). Ortadaki kağıttan yapılmış ok (rotor) hangi 'mıknatıs' aktifse o yöne döner. Kursiyerler sırayla 'aktif' olarak step motorun tam adım ve yarım adım dizilerini simüle eder.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otomatik perde sistemi tasarlıyorsunuz. Perde tam olarak istenilen pozisyonda durmalı: %0 (tamamen açık), %25, %50, %75 ve %100 (tamamen kapalı). DC motor ile bu hassasiyeti sağlamak neden zordur ve step motor bu problemi nasıl çözer?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"Step Motor Faz Dizisi ve ULN2003 Keşfi"</w:t>
      </w:r>
    </w:p>
    <w:p>
      <w:r>
        <w:rPr>
          <w:b/>
          <w:color w:val="1B2A4A"/>
          <w:sz w:val="20"/>
        </w:rPr>
        <w:t xml:space="preserve">Türü: </w:t>
      </w:r>
      <w:r>
        <w:rPr>
          <w:sz w:val="20"/>
        </w:rPr>
        <w:t>Grup çalışması ve deneysel keşif</w:t>
      </w:r>
    </w:p>
    <w:p>
      <w:r>
        <w:rPr>
          <w:b/>
          <w:color w:val="1B2A4A"/>
          <w:sz w:val="20"/>
        </w:rPr>
        <w:t xml:space="preserve">Amacı: </w:t>
      </w:r>
      <w:r>
        <w:rPr>
          <w:sz w:val="20"/>
        </w:rPr>
        <w:t>Step motor adım dizilerini anlama ve ULN2003 sürücü kartı ile çalıştırma</w:t>
      </w:r>
    </w:p>
    <w:p>
      <w:r>
        <w:rPr>
          <w:b/>
          <w:color w:val="1B2A4A"/>
          <w:sz w:val="20"/>
        </w:rPr>
        <w:t xml:space="preserve">Malzemeler: </w:t>
      </w:r>
      <w:r>
        <w:rPr>
          <w:sz w:val="20"/>
        </w:rPr>
        <w:t>28BYJ-48 step motor, ULN2003 sürücü kartı, Arduino, bağlantı kabloları, açı ölçer (iletki)</w:t>
      </w:r>
    </w:p>
    <w:p>
      <w:pPr>
        <w:spacing w:before="200"/>
      </w:pPr>
      <w:r>
        <w:rPr>
          <w:b/>
          <w:color w:val="007A7A"/>
          <w:sz w:val="24"/>
        </w:rPr>
        <w:t xml:space="preserve">  Yönerge Adımları</w:t>
      </w:r>
    </w:p>
    <w:p>
      <w:r>
        <w:rPr>
          <w:b/>
          <w:color w:val="007A7A"/>
          <w:sz w:val="20"/>
        </w:rPr>
        <w:t xml:space="preserve">  1. </w:t>
      </w:r>
      <w:r>
        <w:rPr>
          <w:sz w:val="20"/>
        </w:rPr>
        <w:t>28BYJ-48 step motorun teknik özelliklerini inceleyin: Adım açısı, dişli oranı, faz sayısı ve çalışma gerilimi</w:t>
      </w:r>
    </w:p>
    <w:p>
      <w:r>
        <w:rPr>
          <w:b/>
          <w:color w:val="007A7A"/>
          <w:sz w:val="20"/>
        </w:rPr>
        <w:t xml:space="preserve">  2. </w:t>
      </w:r>
      <w:r>
        <w:rPr>
          <w:sz w:val="20"/>
        </w:rPr>
        <w:t>ULN2003 sürücü kartının LED göstergelerini gözlemleyerek tam adım (full step) faz dizisini belirleyin</w:t>
      </w:r>
    </w:p>
    <w:p>
      <w:r>
        <w:rPr>
          <w:b/>
          <w:color w:val="007A7A"/>
          <w:sz w:val="20"/>
        </w:rPr>
        <w:t xml:space="preserve">  3. </w:t>
      </w:r>
      <w:r>
        <w:rPr>
          <w:sz w:val="20"/>
        </w:rPr>
        <w:t>Stepper kütüphanesi olmadan, digitalWrite ile 4 faz pinini sırayla kontrol ederek motoru döndürün</w:t>
      </w:r>
    </w:p>
    <w:p>
      <w:r>
        <w:rPr>
          <w:b/>
          <w:color w:val="007A7A"/>
          <w:sz w:val="20"/>
        </w:rPr>
        <w:t xml:space="preserve">  4. </w:t>
      </w:r>
      <w:r>
        <w:rPr>
          <w:sz w:val="20"/>
        </w:rPr>
        <w:t>Stepper kütüphanesi ile aynı hareketi gerçekleştirin ve kütüphane kullanımının avantajlarını karşılaştırın</w:t>
      </w:r>
    </w:p>
    <w:p>
      <w:r>
        <w:rPr>
          <w:b/>
          <w:color w:val="1B2A4A"/>
          <w:sz w:val="20"/>
        </w:rPr>
        <w:t xml:space="preserve">Öğrenci Rolü: </w:t>
      </w:r>
      <w:r>
        <w:rPr>
          <w:sz w:val="20"/>
        </w:rPr>
        <w:t>Gruplar halinde step motor faz dizisini çözer, manuel ve kütüphane ile motor kontrolünü karşılaştırır.</w:t>
      </w:r>
    </w:p>
    <w:p>
      <w:r>
        <w:rPr>
          <w:b/>
          <w:color w:val="1B2A4A"/>
          <w:sz w:val="20"/>
        </w:rPr>
        <w:t xml:space="preserve">Öğretmen Rolü: </w:t>
      </w:r>
      <w:r>
        <w:rPr>
          <w:sz w:val="20"/>
        </w:rPr>
        <w:t>Step motor iç yapısını, faz dizilerini (tam adım, yarım adım), dişli mekanizmasını ve ULN2003 Darlington dizisi çalışma prensibini açıklar.</w:t>
      </w:r>
    </w:p>
    <w:p>
      <w:r>
        <w:rPr>
          <w:b/>
          <w:color w:val="1B2A4A"/>
          <w:sz w:val="20"/>
        </w:rPr>
        <w:t xml:space="preserve">Beklenen Ürün: </w:t>
      </w:r>
      <w:r>
        <w:rPr>
          <w:sz w:val="20"/>
        </w:rPr>
        <w:t>Step motor faz dizisi tablosu, ULN2003 bağlantı şeması ve tam adım/yarım adım karşılaştırma raporu</w:t>
      </w:r>
    </w:p>
    <w:p>
      <w:pPr>
        <w:spacing w:before="200"/>
      </w:pPr>
      <w:r>
        <w:rPr>
          <w:b/>
          <w:color w:val="007A7A"/>
          <w:sz w:val="24"/>
        </w:rPr>
        <w:t xml:space="preserve">  Araştırma Soruları</w:t>
      </w:r>
    </w:p>
    <w:p>
      <w:r>
        <w:rPr>
          <w:b/>
          <w:color w:val="007A7A"/>
          <w:sz w:val="20"/>
        </w:rPr>
        <w:t xml:space="preserve">  1. </w:t>
      </w:r>
      <w:r>
        <w:rPr>
          <w:sz w:val="20"/>
        </w:rPr>
        <w:t>Tam adım (full step) ve yarım adım (half step) modları arasındaki tork, çözünürlük ve hız farkları nelerdir? Mikro adımlama (microstepping) nedir?</w:t>
      </w:r>
    </w:p>
    <w:p>
      <w:r>
        <w:rPr>
          <w:b/>
          <w:color w:val="1B2A4A"/>
          <w:sz w:val="20"/>
        </w:rPr>
        <w:t xml:space="preserve">Grupla Çalışma Kuralları: </w:t>
      </w:r>
      <w:r>
        <w:rPr>
          <w:sz w:val="20"/>
        </w:rPr>
        <w:t>Her grup hem tam adım hem yarım adım dizisini tablo olarak yazmalı ve her iki modda motorun bir tam tur atması için gereken adım sayısını hesaplamalıdır.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Step Motor</w:t>
            </w:r>
          </w:p>
        </w:tc>
        <w:tc>
          <w:tcPr>
            <w:tcW w:type="dxa" w:w="2409"/>
          </w:tcPr>
          <w:p>
            <w:r>
              <w:rPr>
                <w:sz w:val="18"/>
              </w:rPr>
              <w:t>Elektrik sinyallerini hassas mekanik adımlara dönüştüren motor; her adımda sabit bir açıda döner ve geri bildirim olmadan pozisyon kontrolü sağlar</w:t>
            </w:r>
          </w:p>
        </w:tc>
        <w:tc>
          <w:tcPr>
            <w:tcW w:type="dxa" w:w="2409"/>
          </w:tcPr>
          <w:p>
            <w:r>
              <w:rPr>
                <w:sz w:val="18"/>
              </w:rPr>
              <w:t>Adım açısı, faz sayısı, tutma torku, unipolar/bipolar, açık çevrim kontrol</w:t>
            </w:r>
          </w:p>
        </w:tc>
        <w:tc>
          <w:tcPr>
            <w:tcW w:type="dxa" w:w="2409"/>
          </w:tcPr>
          <w:p>
            <w:r>
              <w:rPr>
                <w:sz w:val="18"/>
              </w:rPr>
              <w:t>28BYJ-48: 4 fazlı unipolar step motor. Adım açısı: 5.625° (iç). Dişli oranı: 1:64. Efektif adım açısı: 5.625/64 = 0.0879°. Bir tam tur: 360/0.0879 = 4096 yarım adım veya 2048 tam adım</w:t>
            </w:r>
          </w:p>
        </w:tc>
      </w:tr>
      <w:tr>
        <w:tc>
          <w:tcPr>
            <w:tcW w:type="dxa" w:w="2409"/>
          </w:tcPr>
          <w:p>
            <w:r>
              <w:rPr>
                <w:sz w:val="18"/>
              </w:rPr>
              <w:t>Tam Adım (Full Step)</w:t>
            </w:r>
          </w:p>
        </w:tc>
        <w:tc>
          <w:tcPr>
            <w:tcW w:type="dxa" w:w="2409"/>
          </w:tcPr>
          <w:p>
            <w:r>
              <w:rPr>
                <w:sz w:val="18"/>
              </w:rPr>
              <w:t>Step motorun her bir adımda tam bir adım açısı kadar döndüğü sürme modu; her anda 2 bobin aktiftir ve maksimum tork sağlar</w:t>
            </w:r>
          </w:p>
        </w:tc>
        <w:tc>
          <w:tcPr>
            <w:tcW w:type="dxa" w:w="2409"/>
          </w:tcPr>
          <w:p>
            <w:r>
              <w:rPr>
                <w:sz w:val="18"/>
              </w:rPr>
              <w:t>Dört fazlı dizilim: AB-BC-CD-DA, yüksek tork, düşük çözünürlük</w:t>
            </w:r>
          </w:p>
        </w:tc>
        <w:tc>
          <w:tcPr>
            <w:tcW w:type="dxa" w:w="2409"/>
          </w:tcPr>
          <w:p>
            <w:r>
              <w:rPr>
                <w:sz w:val="18"/>
              </w:rPr>
              <w:t>Faz dizisi: Adım 1: A+B aktif. Adım 2: B+C aktif. Adım 3: C+D aktif. Adım 4: D+A aktif. 28BYJ-48 için bir tam tur = 2048 adım</w:t>
            </w:r>
          </w:p>
        </w:tc>
      </w:tr>
      <w:tr>
        <w:tc>
          <w:tcPr>
            <w:tcW w:type="dxa" w:w="2409"/>
          </w:tcPr>
          <w:p>
            <w:r>
              <w:rPr>
                <w:sz w:val="18"/>
              </w:rPr>
              <w:t>Yarım Adım (Half Step)</w:t>
            </w:r>
          </w:p>
        </w:tc>
        <w:tc>
          <w:tcPr>
            <w:tcW w:type="dxa" w:w="2409"/>
          </w:tcPr>
          <w:p>
            <w:r>
              <w:rPr>
                <w:sz w:val="18"/>
              </w:rPr>
              <w:t>Step motorun tam adımın yarısı kadar döndüğü sürme modu; tek bobin ve çift bobin aktivasyonları dönüşümlü uygulanır</w:t>
            </w:r>
          </w:p>
        </w:tc>
        <w:tc>
          <w:tcPr>
            <w:tcW w:type="dxa" w:w="2409"/>
          </w:tcPr>
          <w:p>
            <w:r>
              <w:rPr>
                <w:sz w:val="18"/>
              </w:rPr>
              <w:t>8 fazlı dizilim, düzgün dönüş, iki kat çözünürlük, daha düşük tork</w:t>
            </w:r>
          </w:p>
        </w:tc>
        <w:tc>
          <w:tcPr>
            <w:tcW w:type="dxa" w:w="2409"/>
          </w:tcPr>
          <w:p>
            <w:r>
              <w:rPr>
                <w:sz w:val="18"/>
              </w:rPr>
              <w:t>Faz dizisi: 1:A, 2:AB, 3:B, 4:BC, 5:C, 6:CD, 7:D, 8:DA. 28BYJ-48 için bir tam tur = 4096 yarım adım. Daha yumuşak hareket ama daha düşük tork</w:t>
            </w:r>
          </w:p>
        </w:tc>
      </w:tr>
      <w:tr>
        <w:tc>
          <w:tcPr>
            <w:tcW w:type="dxa" w:w="2409"/>
          </w:tcPr>
          <w:p>
            <w:r>
              <w:rPr>
                <w:sz w:val="18"/>
              </w:rPr>
              <w:t>ULN2003 Sürücü Kartı</w:t>
            </w:r>
          </w:p>
        </w:tc>
        <w:tc>
          <w:tcPr>
            <w:tcW w:type="dxa" w:w="2409"/>
          </w:tcPr>
          <w:p>
            <w:r>
              <w:rPr>
                <w:sz w:val="18"/>
              </w:rPr>
              <w:t>7 kanallı Darlington transistör dizisi içeren step motor sürücü kartı; mikrodenetleyicinin düşük akım çıkışını yükselterek step motoru sürer</w:t>
            </w:r>
          </w:p>
        </w:tc>
        <w:tc>
          <w:tcPr>
            <w:tcW w:type="dxa" w:w="2409"/>
          </w:tcPr>
          <w:p>
            <w:r>
              <w:rPr>
                <w:sz w:val="18"/>
              </w:rPr>
              <w:t>Darlington çifti, LED göstergeler, 5-12V çalışma, 500mA/kanal</w:t>
            </w:r>
          </w:p>
        </w:tc>
        <w:tc>
          <w:tcPr>
            <w:tcW w:type="dxa" w:w="2409"/>
          </w:tcPr>
          <w:p>
            <w:r>
              <w:rPr>
                <w:sz w:val="18"/>
              </w:rPr>
              <w:t>Arduino bağlantısı: IN1-&gt;D8, IN2-&gt;D9, IN3-&gt;D10, IN4-&gt;D11. Motor konektörü doğrudan 28BYJ-48'e takılır. LED'ler aktif fazları gösterir. Harici 5V güç girişi step motoru besler</w:t>
            </w:r>
          </w:p>
        </w:tc>
      </w:tr>
    </w:tbl>
    <w:p/>
    <w:p>
      <w:pPr>
        <w:spacing w:before="200"/>
      </w:pPr>
      <w:r>
        <w:rPr>
          <w:b/>
          <w:color w:val="E65C00"/>
          <w:sz w:val="24"/>
        </w:rPr>
        <w:t xml:space="preserve">  Konu Anlatımı</w:t>
      </w:r>
    </w:p>
    <w:p>
      <w:r>
        <w:rPr>
          <w:sz w:val="20"/>
        </w:rPr>
        <w:t>Step Motor vs DC Motor: DC motor sürekli döner ve hız PWM ile kontrol edilir; pozisyon kontrolü için encoder (geri bildirim sensörü) gerekir. Step motor adım adım döner ve her adımda sabit bir açıda durur; geri bildirim sensörü olmadan açık çevrim pozisyon kontrolü sağlar. Step motor avantajları: 1) Hassas pozisyonlama (0.0879° çözünürlük). 2) Geri bildirim sensörü gerektirmez. 3) Düşük hızda yüksek tork. 4) Dijital kontrole uygun. Step motor dezavantajları: 1) Yüksek hızda tork düşer. 2) Rezonans sorunu (belirli hızlarda titreşim). 3) Sürekli akım çeker (dururken bile). 4) DC motora göre daha pahalı.</w:t>
      </w:r>
    </w:p>
    <w:p>
      <w:r>
        <w:rPr>
          <w:sz w:val="20"/>
        </w:rPr>
        <w:t>Step Motor İç Yapısı ve Çalışma Prensibi: 28BYJ-48 unipolar step motorun iç yapısı: 4 bobin (faz) ve dişli mıknatıslı rotor. Çalışma prensibi: Bobinler sırayla enerjilenerek manyetik alan oluşturur. Rotor, enerjilenen bobine doğru en yakın mıknatıs kutbunu hizalar. Bobinlerin enerjileme sırası (faz dizisi) motorun dönüş yönünü belirler. Saat yönünde: A-B-C-D dizisi. Saat yönü tersine: D-C-B-A dizisi. Adım hızı: Adımlar arasındaki gecikme süresi ile kontrol edilir. Kısa gecikme = hızlı dönüş, uzun gecikme = yavaş dönüş. Minimum gecikme (maksimum hız) motorun tork özelliğine bağlıdır; çok hızlı adımlamada motor adım kaçırabilir.</w:t>
      </w:r>
    </w:p>
    <w:p>
      <w:r>
        <w:rPr>
          <w:sz w:val="20"/>
        </w:rPr>
        <w:t>ULN2003 ve Arduino ile Step Motor Kontrolü: ULN2003 Darlington transistör dizisi, Arduino'nun 40mA pin çıkışını step motorun gerektirdiği ~200mA akıma yükseltir. Manuel kontrol kodu (kütüphanesiz): int faz[] = {0b0001, 0b0010, 0b0100, 0b1000}; // Tam adım dizisi. for(int i=0; i&lt;2048; i++) { for(int f=0; f&lt;4; f++) { digitalWrite(8, faz[f]&amp;1); digitalWrite(9, (faz[f]&gt;&gt;1)&amp;1); ... } delay(2); }. Stepper kütüphanesi ile: #include &lt;Stepper.h&gt; Stepper motor(2048, 8, 10, 9, 11); // Pin sırası önemli! void setup() { motor.setSpeed(15); } void loop() { motor.step(2048); // Bir tam tur. delay(1000); motor.step(-2048); // Ters tur. delay(1000); }. Not: Stepper kütüphanesinde pin sırası fiziksel bağlantıdan farklı olabilir (IN1, IN3, IN2, IN4).</w:t>
      </w:r>
    </w:p>
    <w:p>
      <w:r>
        <w:rPr>
          <w:sz w:val="20"/>
        </w:rPr>
        <w:t>Hassas Pozisyonlama Uygulamaları: Step motor ile belirli açılarda pozisyonlama: 90° dönüş = 2048/4 = 512 adım (tam adım). 45° dönüş = 2048/8 = 256 adım. 1° dönüş = 2048/360 ≈ 5.69 adım (yaklaşık 6 adım). Uygulama örnekleri: 1) Otomatik perde: motor.step(pozisyon * 2048 / 100); // 0-100% arasında pozisyon. 2) Güneş takip sistemi: Güneşin açısına göre solar paneli yönlendirme. 3) 3D yazıcı ekseni: 0.1mm hassasiyetle XY hareketi. 4) Robotik kol eklemi: Belirli açılarda durma ve pozisyon hafızası. Dikkat: Step motor dururken de bobin akımı çeker ve ısınır. Uzun süreli pozisyon tutma için motorun beslenmesi kesilmeli veya akım sınırlanmalıdır.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step motor tam tur kontrolü</w:t>
            </w:r>
          </w:p>
        </w:tc>
        <w:tc>
          <w:tcPr>
            <w:tcW w:type="dxa" w:w="3213"/>
          </w:tcPr>
          <w:p>
            <w:r>
              <w:rPr>
                <w:sz w:val="18"/>
              </w:rPr>
              <w:t>Bağlantı: ULN2003 IN1-&gt;D8, IN2-&gt;D9, IN3-&gt;D10, IN4-&gt;D11, Motor konektörü-&gt;28BYJ-48. Harici 5V güç kaynağı-&gt;ULN2003. Kod: #include &lt;Stepper.h&gt; Stepper motor(2048, 8, 10, 9, 11); void setup() { motor.setSpeed(10); Serial.begin(9600); } void loop() { Serial.println('Saat yonu...'); motor.step(2048); delay(1000); Serial.println('Ters yon...'); motor.step(-2048); delay(1000); }</w:t>
            </w:r>
          </w:p>
        </w:tc>
        <w:tc>
          <w:tcPr>
            <w:tcW w:type="dxa" w:w="3213"/>
          </w:tcPr>
          <w:p>
            <w:r>
              <w:rPr>
                <w:sz w:val="18"/>
              </w:rPr>
              <w:t>Step motorun bir tam tur atması ve ters dönmesi, 3D yazıcı ve CNC eksenlerinin temel hareket mantığını oluşturur</w:t>
            </w:r>
          </w:p>
        </w:tc>
      </w:tr>
      <w:tr>
        <w:tc>
          <w:tcPr>
            <w:tcW w:type="dxa" w:w="3213"/>
          </w:tcPr>
          <w:p>
            <w:r>
              <w:rPr>
                <w:sz w:val="18"/>
              </w:rPr>
              <w:t>Belirli açılarda pozisyonlama</w:t>
            </w:r>
          </w:p>
        </w:tc>
        <w:tc>
          <w:tcPr>
            <w:tcW w:type="dxa" w:w="3213"/>
          </w:tcPr>
          <w:p>
            <w:r>
              <w:rPr>
                <w:sz w:val="18"/>
              </w:rPr>
              <w:t>Kod: int aciToAdim(int aci) { return (long)aci * 2048 / 360; } void loop() { motor.step(aciToAdim(90)); delay(1000); motor.step(aciToAdim(180)); delay(1000); motor.step(aciToAdim(-270)); delay(1000); } Bu fonksiyon verilen açıyı adım sayısına çevirir. Negatif değer ters yöne dönüş sağlar.</w:t>
            </w:r>
          </w:p>
        </w:tc>
        <w:tc>
          <w:tcPr>
            <w:tcW w:type="dxa" w:w="3213"/>
          </w:tcPr>
          <w:p>
            <w:r>
              <w:rPr>
                <w:sz w:val="18"/>
              </w:rPr>
              <w:t>Hassas açı kontrolü robotik kol eklemlerinde ve güneş takip sistemlerinde temel pozisyonlama yöntemidir</w:t>
            </w:r>
          </w:p>
        </w:tc>
      </w:tr>
      <w:tr>
        <w:tc>
          <w:tcPr>
            <w:tcW w:type="dxa" w:w="3213"/>
          </w:tcPr>
          <w:p>
            <w:r>
              <w:rPr>
                <w:sz w:val="18"/>
              </w:rPr>
              <w:t>Tam adım ve yarım adım karşılaştırması</w:t>
            </w:r>
          </w:p>
        </w:tc>
        <w:tc>
          <w:tcPr>
            <w:tcW w:type="dxa" w:w="3213"/>
          </w:tcPr>
          <w:p>
            <w:r>
              <w:rPr>
                <w:sz w:val="18"/>
              </w:rPr>
              <w:t>Tam adım (Full Step): Adım dizisi: 0b0011, 0b0110, 0b1100, 0b1001. Bir tam tur: 2048 adım. Özellik: Yüksek tork, düşük çözünürlük. Yarım adım (Half Step): Adım dizisi: 0b0001, 0b0011, 0b0010, 0b0110, 0b0100, 0b1100, 0b1000, 0b1001. Bir tam tur: 4096 adım. Özellik: Düşük tork, yüksek çözünürlük, daha yumuşak hareket. AccelStepper kütüphanesi ile yarım adım: AccelStepper stepper(AccelStepper::HALF4WIRE, 8, 10, 9, 11);</w:t>
            </w:r>
          </w:p>
        </w:tc>
        <w:tc>
          <w:tcPr>
            <w:tcW w:type="dxa" w:w="3213"/>
          </w:tcPr>
          <w:p>
            <w:r>
              <w:rPr>
                <w:sz w:val="18"/>
              </w:rPr>
              <w:t>Yarım adım modu 3D yazıcılarda ve hassas pozisyonlama gerektiren uygulamalarda daha yumuşak hareket sağlar</w:t>
            </w:r>
          </w:p>
        </w:tc>
      </w:tr>
    </w:tbl>
    <w:p/>
    <w:p>
      <w:pPr>
        <w:spacing w:before="200"/>
      </w:pPr>
      <w:r>
        <w:rPr>
          <w:b/>
          <w:color w:val="E65C00"/>
          <w:sz w:val="24"/>
        </w:rPr>
        <w:t xml:space="preserve">  Görseller ve Tablolar</w:t>
      </w:r>
    </w:p>
    <w:p>
      <w:pPr>
        <w:pStyle w:val="ListBullet"/>
      </w:pPr>
      <w:r>
        <w:rPr>
          <w:sz w:val="20"/>
        </w:rPr>
        <w:t>Step motor iç yapısı ve faz dizisi diyagramı (tam adım ve yarım adım)</w:t>
      </w:r>
    </w:p>
    <w:p>
      <w:pPr>
        <w:pStyle w:val="ListBullet"/>
      </w:pPr>
      <w:r>
        <w:rPr>
          <w:sz w:val="20"/>
        </w:rPr>
        <w:t>ULN2003 sürücü kartı pin diyagramı ve Arduino bağlantı şeması</w:t>
      </w:r>
    </w:p>
    <w:p>
      <w:pPr>
        <w:spacing w:before="200"/>
      </w:pPr>
      <w:r>
        <w:rPr>
          <w:b/>
          <w:color w:val="E65C00"/>
          <w:sz w:val="24"/>
        </w:rPr>
        <w:t xml:space="preserve">  Analoji ve Benzetmeler</w:t>
      </w:r>
    </w:p>
    <w:p>
      <w:r>
        <w:rPr>
          <w:b/>
          <w:color w:val="E65C00"/>
          <w:sz w:val="20"/>
        </w:rPr>
        <w:t xml:space="preserve">  1. </w:t>
      </w:r>
      <w:r>
        <w:rPr>
          <w:sz w:val="20"/>
        </w:rPr>
        <w:t>Step motor = Saat mekanizması gibidir: Her tik-tak'ta sabit bir açıda döner ve tam olarak o pozisyonda durur. Tam adım vs yarım adım = Merdiven vs rampa gibidir: Tam adım büyük basamaklarla (hızlı ama kaba), yarım adım küçük basamaklarla (yavaş ama hassas) çıkarsınız</w:t>
      </w:r>
    </w:p>
    <w:p>
      <w:pPr>
        <w:spacing w:before="200"/>
      </w:pPr>
      <w:r>
        <w:rPr>
          <w:b/>
          <w:color w:val="E65C00"/>
          <w:sz w:val="24"/>
        </w:rPr>
        <w:t xml:space="preserve">  Öğrenci Soru-Cevap</w:t>
      </w:r>
    </w:p>
    <w:p>
      <w:pPr>
        <w:pStyle w:val="ListBullet"/>
      </w:pPr>
      <w:r>
        <w:rPr>
          <w:sz w:val="20"/>
        </w:rPr>
        <w:t>Step motor ile DC motor arasındaki temel farklar nelerdir?</w:t>
      </w:r>
    </w:p>
    <w:p>
      <w:pPr>
        <w:pStyle w:val="ListBullet"/>
      </w:pPr>
      <w:r>
        <w:rPr>
          <w:sz w:val="20"/>
        </w:rPr>
        <w:t>Tam adım ve yarım adım modları arasındaki tork ve çözünürlük farkı nedir?</w:t>
      </w:r>
    </w:p>
    <w:p>
      <w:pPr>
        <w:pStyle w:val="ListBullet"/>
      </w:pPr>
      <w:r>
        <w:rPr>
          <w:sz w:val="20"/>
        </w:rPr>
        <w:t>28BYJ-48 step motorun bir tam tur için kaç adıma ihtiyacı vardır?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"Otomatik Pozisyonlama ve Açı Kontrol Sistemi"</w:t>
      </w:r>
    </w:p>
    <w:p>
      <w:r>
        <w:rPr>
          <w:b/>
          <w:color w:val="1B2A4A"/>
          <w:sz w:val="20"/>
        </w:rPr>
        <w:t xml:space="preserve">Türü: </w:t>
      </w:r>
      <w:r>
        <w:rPr>
          <w:sz w:val="20"/>
        </w:rPr>
        <w:t>Bireysel uygulama ve proje geliştirme</w:t>
      </w:r>
    </w:p>
    <w:p>
      <w:r>
        <w:rPr>
          <w:b/>
          <w:color w:val="1B2A4A"/>
          <w:sz w:val="20"/>
        </w:rPr>
        <w:t xml:space="preserve">Amacı: </w:t>
      </w:r>
      <w:r>
        <w:rPr>
          <w:sz w:val="20"/>
        </w:rPr>
        <w:t>Step motor ile hassas açı kontrolü ve pozisyon hafızası sistemi geliştirme becerisi kazandırma</w:t>
      </w:r>
    </w:p>
    <w:p>
      <w:pPr>
        <w:spacing w:before="200"/>
      </w:pPr>
      <w:r>
        <w:rPr>
          <w:b/>
          <w:color w:val="6A1B9A"/>
          <w:sz w:val="24"/>
        </w:rPr>
        <w:t xml:space="preserve">  Yönerge Adımları</w:t>
      </w:r>
    </w:p>
    <w:p>
      <w:r>
        <w:rPr>
          <w:b/>
          <w:color w:val="6A1B9A"/>
          <w:sz w:val="20"/>
        </w:rPr>
        <w:t xml:space="preserve">  1. </w:t>
      </w:r>
      <w:r>
        <w:rPr>
          <w:sz w:val="20"/>
        </w:rPr>
        <w:t>Seri porttan derece cinsinden açı girdisi alarak step motoru o açıya döndüren bir program yazın</w:t>
      </w:r>
    </w:p>
    <w:p>
      <w:r>
        <w:rPr>
          <w:b/>
          <w:color w:val="6A1B9A"/>
          <w:sz w:val="20"/>
        </w:rPr>
        <w:t xml:space="preserve">  2. </w:t>
      </w:r>
      <w:r>
        <w:rPr>
          <w:sz w:val="20"/>
        </w:rPr>
        <w:t>Motorun mevcut pozisyonunu takip eden ve mutlak pozisyonlama yapan bir sistem geliştirin</w:t>
      </w:r>
    </w:p>
    <w:p>
      <w:r>
        <w:rPr>
          <w:b/>
          <w:color w:val="6A1B9A"/>
          <w:sz w:val="20"/>
        </w:rPr>
        <w:t xml:space="preserve">  3. </w:t>
      </w:r>
      <w:r>
        <w:rPr>
          <w:sz w:val="20"/>
        </w:rPr>
        <w:t>4 farklı preset pozisyon (0°, 90°, 180°, 270°) tanımlayın ve butonlarla bu pozisyonlara geçiş yapın</w:t>
      </w:r>
    </w:p>
    <w:p>
      <w:r>
        <w:rPr>
          <w:b/>
          <w:color w:val="6A1B9A"/>
          <w:sz w:val="20"/>
        </w:rPr>
        <w:t xml:space="preserve">  4. </w:t>
      </w:r>
      <w:r>
        <w:rPr>
          <w:sz w:val="20"/>
        </w:rPr>
        <w:t>Potansiyometre ile gerçek zamanlı açı kontrolü ekleyin ve step motorun potansiyometre açısını takip etmesini sağlayın</w:t>
      </w:r>
    </w:p>
    <w:p>
      <w:r>
        <w:rPr>
          <w:b/>
          <w:color w:val="1B2A4A"/>
          <w:sz w:val="20"/>
        </w:rPr>
        <w:t xml:space="preserve">Beklenen Ürün: </w:t>
      </w:r>
      <w:r>
        <w:rPr>
          <w:sz w:val="20"/>
        </w:rPr>
        <w:t>Seri komutla açı kontrolü, preset pozisyon sistemi ve potansiyometre takip uygulaması</w:t>
      </w:r>
    </w:p>
    <w:p>
      <w:pPr>
        <w:spacing w:before="200"/>
      </w:pPr>
      <w:r>
        <w:rPr>
          <w:b/>
          <w:color w:val="6A1B9A"/>
          <w:sz w:val="24"/>
        </w:rPr>
        <w:t xml:space="preserve">  Transfer Soruları</w:t>
      </w:r>
    </w:p>
    <w:p>
      <w:r>
        <w:rPr>
          <w:b/>
          <w:color w:val="6A1B9A"/>
          <w:sz w:val="20"/>
        </w:rPr>
        <w:t xml:space="preserve">  1. </w:t>
      </w:r>
      <w:r>
        <w:rPr>
          <w:sz w:val="20"/>
        </w:rPr>
        <w:t>Step motor pozisyonlama bilgisi 3D yazıcı, CNC, robotik kol ve otomasyon sistemlerinde doğrudan kullanılır.</w:t>
      </w:r>
    </w:p>
    <w:p>
      <w:r>
        <w:rPr>
          <w:b/>
          <w:color w:val="1B2A4A"/>
          <w:sz w:val="20"/>
        </w:rPr>
        <w:t xml:space="preserve">İlişkili Disiplinler: </w:t>
      </w:r>
      <w:r>
        <w:rPr>
          <w:sz w:val="20"/>
        </w:rPr>
        <w:t>Mekatronik (hassas hareket), kontrol mühendisliği (pozisyon kontrolü), yazılım (konum algoritmaları)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Step motorunuz belirli bir hızda rezonansa giriyor ve titreşim yapıyor. Bu problemi yazılımsal ve donanımsal olarak nasıl çözersiniz?</w:t>
            </w:r>
          </w:p>
        </w:tc>
      </w:tr>
    </w:tbl>
    <w:p/>
    <w:p>
      <w:r>
        <w:rPr>
          <w:b/>
          <w:color w:val="1B2A4A"/>
          <w:sz w:val="20"/>
        </w:rPr>
        <w:t xml:space="preserve">Yaratıcı Görev: </w:t>
      </w:r>
      <w:r>
        <w:rPr>
          <w:sz w:val="20"/>
        </w:rPr>
        <w:t>Bir akıllı güneş paneli takip sistemi tasarlasanız, ışık sensörleri ve step motor kombinasyonuyla güneşi nasıl takip ederdiniz?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Step motor çalışma prensibi ve DC motordan farkları anlaşıldı mı?</w:t>
      </w:r>
    </w:p>
    <w:p>
      <w:r>
        <w:rPr>
          <w:sz w:val="20"/>
        </w:rPr>
        <w:t xml:space="preserve">  ☐  Tam adım ve yarım adım faz dizileri kavrandı mı?</w:t>
      </w:r>
    </w:p>
    <w:p>
      <w:r>
        <w:rPr>
          <w:sz w:val="20"/>
        </w:rPr>
        <w:t xml:space="preserve">  ☐  Stepper kütüphanesi ile hassas pozisyonlama başarıyla uygulandı mı?</w:t>
      </w:r>
    </w:p>
    <w:p>
      <w:pPr>
        <w:spacing w:before="200"/>
      </w:pPr>
      <w:r>
        <w:rPr>
          <w:b/>
          <w:color w:val="2E7D32"/>
          <w:sz w:val="24"/>
        </w:rPr>
        <w:t xml:space="preserve">  Öz Değerlendirme Soruları</w:t>
      </w:r>
    </w:p>
    <w:p>
      <w:r>
        <w:rPr>
          <w:b/>
          <w:color w:val="2E7D32"/>
          <w:sz w:val="20"/>
        </w:rPr>
        <w:t xml:space="preserve">  1. </w:t>
      </w:r>
      <w:r>
        <w:rPr>
          <w:sz w:val="20"/>
        </w:rPr>
        <w:t>28BYJ-48 step motorun bir tam tur için gereken adım sayısı nasıl hesaplanır?</w:t>
      </w:r>
    </w:p>
    <w:p>
      <w:r>
        <w:rPr>
          <w:b/>
          <w:color w:val="2E7D32"/>
          <w:sz w:val="20"/>
        </w:rPr>
        <w:t xml:space="preserve">  2. </w:t>
      </w:r>
      <w:r>
        <w:rPr>
          <w:sz w:val="20"/>
        </w:rPr>
        <w:t>Tam adım ve yarım adım modları arasındaki farklar nelerdir?</w:t>
      </w:r>
    </w:p>
    <w:p>
      <w:r>
        <w:rPr>
          <w:b/>
          <w:color w:val="2E7D32"/>
          <w:sz w:val="20"/>
        </w:rPr>
        <w:t xml:space="preserve">  3. </w:t>
      </w:r>
      <w:r>
        <w:rPr>
          <w:sz w:val="20"/>
        </w:rPr>
        <w:t>Step motor hızı nasıl kontrol edilir?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28BYJ-48 step motorun dişli oranı 1:64 ve iç adım açısı 5.625° ise bir tam tur kaç tam adımdır?</w:t>
            </w:r>
          </w:p>
        </w:tc>
        <w:tc>
          <w:tcPr>
            <w:tcW w:type="dxa" w:w="3213"/>
          </w:tcPr>
          <w:p>
            <w:r>
              <w:rPr>
                <w:sz w:val="18"/>
              </w:rPr>
              <w:t>A) 64  B) 512  C) 2048  D) 4096</w:t>
            </w:r>
          </w:p>
        </w:tc>
        <w:tc>
          <w:tcPr>
            <w:tcW w:type="dxa" w:w="3213"/>
          </w:tcPr>
          <w:p>
            <w:r>
              <w:rPr>
                <w:sz w:val="18"/>
              </w:rPr>
              <w:t>C</w:t>
            </w:r>
          </w:p>
        </w:tc>
      </w:tr>
      <w:tr>
        <w:tc>
          <w:tcPr>
            <w:tcW w:type="dxa" w:w="3213"/>
          </w:tcPr>
          <w:p>
            <w:r>
              <w:rPr>
                <w:sz w:val="18"/>
              </w:rPr>
              <w:t>Step motorun hızı nasıl kontrol edilir?</w:t>
            </w:r>
          </w:p>
        </w:tc>
        <w:tc>
          <w:tcPr>
            <w:tcW w:type="dxa" w:w="3213"/>
          </w:tcPr>
          <w:p>
            <w:r>
              <w:rPr>
                <w:sz w:val="18"/>
              </w:rPr>
              <w:t>A) PWM duty cycle ile  B) Adımlar arasındaki gecikme süresi ile  C) Gerilim değiştirerek  D) Frekans modülasyonu ile</w:t>
            </w:r>
          </w:p>
        </w:tc>
        <w:tc>
          <w:tcPr>
            <w:tcW w:type="dxa" w:w="3213"/>
          </w:tcPr>
          <w:p>
            <w:r>
              <w:rPr>
                <w:sz w:val="18"/>
              </w:rPr>
              <w:t>B</w:t>
            </w:r>
          </w:p>
        </w:tc>
      </w:tr>
      <w:tr>
        <w:tc>
          <w:tcPr>
            <w:tcW w:type="dxa" w:w="3213"/>
          </w:tcPr>
          <w:p>
            <w:r>
              <w:rPr>
                <w:sz w:val="18"/>
              </w:rPr>
              <w:t>Yarım adım modunun tam adım moduna göre avantajı nedir?</w:t>
            </w:r>
          </w:p>
        </w:tc>
        <w:tc>
          <w:tcPr>
            <w:tcW w:type="dxa" w:w="3213"/>
          </w:tcPr>
          <w:p>
            <w:r>
              <w:rPr>
                <w:sz w:val="18"/>
              </w:rPr>
              <w:t>A) Daha yüksek tork  B) Daha düşük güç tüketimi  C) Daha yüksek çözünürlük ve daha yumuşak hareket  D) Daha hızlı dönüş</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Step motorlar mı yoksa servo motorlar mı hassas pozisyonlama için daha uygundur? Her birinin avantaj ve dezavantajları nelerdir?</w:t>
      </w:r>
    </w:p>
    <w:p>
      <w:r>
        <w:rPr>
          <w:b/>
          <w:color w:val="2E7D32"/>
          <w:sz w:val="20"/>
        </w:rPr>
        <w:t>Eleştirel Düşünme:</w:t>
      </w:r>
    </w:p>
    <w:p>
      <w:r>
        <w:rPr>
          <w:b/>
          <w:color w:val="2E7D32"/>
          <w:sz w:val="20"/>
        </w:rPr>
        <w:t xml:space="preserve">  1. </w:t>
      </w:r>
      <w:r>
        <w:rPr>
          <w:sz w:val="20"/>
        </w:rPr>
        <w:t>3D yazıcılarda step motor yerine DC motor + encoder kullanılsaydı sonuç nasıl değişirdi? Bu alternatifin maliyet ve performans açısından değerlendirmesini yapın.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"Step Motor Hassas Pozisyonlama Uygulaması"</w:t>
      </w:r>
    </w:p>
    <w:p>
      <w:r>
        <w:rPr>
          <w:b/>
          <w:color w:val="1B2A4A"/>
          <w:sz w:val="20"/>
        </w:rPr>
        <w:t xml:space="preserve">Hedef: </w:t>
      </w:r>
      <w:r>
        <w:rPr>
          <w:sz w:val="20"/>
        </w:rPr>
        <w:t>28BYJ-48 step motoru ULN2003 ile kontrol ederek hassas açı pozisyonlama gerçekleştirme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ULN2003 sürücü kartını Arduino'ya bağlayın ve 28BYJ-48 motoru takın</w:t>
            </w:r>
          </w:p>
        </w:tc>
        <w:tc>
          <w:tcPr>
            <w:tcW w:type="dxa" w:w="3213"/>
          </w:tcPr>
          <w:p>
            <w:r>
              <w:rPr>
                <w:sz w:val="18"/>
              </w:rPr>
              <w:t>5 dk</w:t>
            </w:r>
          </w:p>
        </w:tc>
      </w:tr>
      <w:tr>
        <w:tc>
          <w:tcPr>
            <w:tcW w:type="dxa" w:w="3213"/>
          </w:tcPr>
          <w:p>
            <w:r>
              <w:rPr>
                <w:sz w:val="18"/>
              </w:rPr>
              <w:t>2</w:t>
            </w:r>
          </w:p>
        </w:tc>
        <w:tc>
          <w:tcPr>
            <w:tcW w:type="dxa" w:w="3213"/>
          </w:tcPr>
          <w:p>
            <w:r>
              <w:rPr>
                <w:sz w:val="18"/>
              </w:rPr>
              <w:t>Stepper kütüphanesi ile motoru bir tam tur ileri ve geri döndürün</w:t>
            </w:r>
          </w:p>
        </w:tc>
        <w:tc>
          <w:tcPr>
            <w:tcW w:type="dxa" w:w="3213"/>
          </w:tcPr>
          <w:p>
            <w:r>
              <w:rPr>
                <w:sz w:val="18"/>
              </w:rPr>
              <w:t>5 dk</w:t>
            </w:r>
          </w:p>
        </w:tc>
      </w:tr>
      <w:tr>
        <w:tc>
          <w:tcPr>
            <w:tcW w:type="dxa" w:w="3213"/>
          </w:tcPr>
          <w:p>
            <w:r>
              <w:rPr>
                <w:sz w:val="18"/>
              </w:rPr>
              <w:t>3</w:t>
            </w:r>
          </w:p>
        </w:tc>
        <w:tc>
          <w:tcPr>
            <w:tcW w:type="dxa" w:w="3213"/>
          </w:tcPr>
          <w:p>
            <w:r>
              <w:rPr>
                <w:sz w:val="18"/>
              </w:rPr>
              <w:t>Seri porttan açı değeri alarak motoru belirtilen açıya döndüren program yazın</w:t>
            </w:r>
          </w:p>
        </w:tc>
        <w:tc>
          <w:tcPr>
            <w:tcW w:type="dxa" w:w="3213"/>
          </w:tcPr>
          <w:p>
            <w:r>
              <w:rPr>
                <w:sz w:val="18"/>
              </w:rPr>
              <w:t>5 dk</w:t>
            </w:r>
          </w:p>
        </w:tc>
      </w:tr>
      <w:tr>
        <w:tc>
          <w:tcPr>
            <w:tcW w:type="dxa" w:w="3213"/>
          </w:tcPr>
          <w:p>
            <w:r>
              <w:rPr>
                <w:sz w:val="18"/>
              </w:rPr>
              <w:t>4</w:t>
            </w:r>
          </w:p>
        </w:tc>
        <w:tc>
          <w:tcPr>
            <w:tcW w:type="dxa" w:w="3213"/>
          </w:tcPr>
          <w:p>
            <w:r>
              <w:rPr>
                <w:sz w:val="18"/>
              </w:rPr>
              <w:t>Tam adım ve yarım adım modlarını karşılaştırın ve motor davranışını gözlemleyin</w:t>
            </w:r>
          </w:p>
        </w:tc>
        <w:tc>
          <w:tcPr>
            <w:tcW w:type="dxa" w:w="3213"/>
          </w:tcPr>
          <w:p>
            <w:r>
              <w:rPr>
                <w:sz w:val="18"/>
              </w:rPr>
              <w:t>5 dk</w:t>
            </w:r>
          </w:p>
        </w:tc>
      </w:tr>
    </w:tbl>
    <w:p/>
    <w:p>
      <w:r>
        <w:rPr>
          <w:b/>
          <w:color w:val="1B2A4A"/>
          <w:sz w:val="20"/>
        </w:rPr>
        <w:t xml:space="preserve">Tamamlanma Kriteri: </w:t>
      </w:r>
      <w:r>
        <w:rPr>
          <w:sz w:val="20"/>
        </w:rPr>
        <w:t>Motor her iki yöne de dönmeli, belirtilen açıya pozisyonlanmalı ve adım modları karşılaştırılmış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"Step Motor ile Hassas Pozisyonlama Gösterimi"</w:t>
      </w:r>
    </w:p>
    <w:p>
      <w:r>
        <w:rPr>
          <w:b/>
          <w:color w:val="1B2A4A"/>
          <w:sz w:val="20"/>
        </w:rPr>
        <w:t xml:space="preserve">Eğitmenin Gösterdiği: </w:t>
      </w:r>
      <w:r>
        <w:rPr>
          <w:sz w:val="20"/>
        </w:rPr>
        <w:t>28BYJ-48 step motoru ULN2003 ile bağlar, tam adım ve yarım adım modlarını gösterir ve açı cinsinden pozisyonlama yapar.</w:t>
      </w:r>
    </w:p>
    <w:p>
      <w:r>
        <w:rPr>
          <w:b/>
          <w:color w:val="1B2A4A"/>
          <w:sz w:val="20"/>
        </w:rPr>
        <w:t xml:space="preserve">Öğrencinin Tekrarladığı: </w:t>
      </w:r>
      <w:r>
        <w:rPr>
          <w:sz w:val="20"/>
        </w:rPr>
        <w:t>Eğitmeni izler, ULN2003 üzerindeki LED göstergelerden faz dizisini gözlemler ve kendi uygulamasını geliştirir.</w:t>
      </w:r>
    </w:p>
    <w:p>
      <w:r>
        <w:rPr>
          <w:b/>
          <w:color w:val="1B2A4A"/>
          <w:sz w:val="20"/>
        </w:rPr>
        <w:t xml:space="preserve">Dikkat Noktaları: </w:t>
      </w:r>
      <w:r>
        <w:rPr>
          <w:sz w:val="20"/>
        </w:rPr>
        <w:t>Step motor dururken de akım çeker ve ısınır; uzun süreli testlerde motoru dinlendirin. Harici güç kaynağı gereklidir, Arduino USB gücü yetersiz kalır.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Step Motor Kontrolü</w:t>
            </w:r>
          </w:p>
        </w:tc>
        <w:tc>
          <w:tcPr>
            <w:tcW w:type="dxa" w:w="3213"/>
          </w:tcPr>
          <w:p>
            <w:r>
              <w:rPr>
                <w:sz w:val="18"/>
              </w:rPr>
              <w:t>Step motoru 90° ileri, 1 sn bekle, 90° geri döndüren programı Stepper kütüphanesi ile yazın</w:t>
            </w:r>
          </w:p>
        </w:tc>
        <w:tc>
          <w:tcPr>
            <w:tcW w:type="dxa" w:w="3213"/>
          </w:tcPr>
          <w:p>
            <w:r>
              <w:rPr>
                <w:sz w:val="18"/>
              </w:rPr>
              <w:t>Kolay</w:t>
            </w:r>
          </w:p>
        </w:tc>
      </w:tr>
      <w:tr>
        <w:tc>
          <w:tcPr>
            <w:tcW w:type="dxa" w:w="3213"/>
          </w:tcPr>
          <w:p>
            <w:r>
              <w:rPr>
                <w:sz w:val="18"/>
              </w:rPr>
              <w:t>Açı Hesaplama Fonksiyonu</w:t>
            </w:r>
          </w:p>
        </w:tc>
        <w:tc>
          <w:tcPr>
            <w:tcW w:type="dxa" w:w="3213"/>
          </w:tcPr>
          <w:p>
            <w:r>
              <w:rPr>
                <w:sz w:val="18"/>
              </w:rPr>
              <w:t>Derece cinsinden açı girişi alan ve step sayısına çevirerek motoru döndüren bir fonksiyon yazın</w:t>
            </w:r>
          </w:p>
        </w:tc>
        <w:tc>
          <w:tcPr>
            <w:tcW w:type="dxa" w:w="3213"/>
          </w:tcPr>
          <w:p>
            <w:r>
              <w:rPr>
                <w:sz w:val="18"/>
              </w:rPr>
              <w:t>Orta</w:t>
            </w:r>
          </w:p>
        </w:tc>
      </w:tr>
      <w:tr>
        <w:tc>
          <w:tcPr>
            <w:tcW w:type="dxa" w:w="3213"/>
          </w:tcPr>
          <w:p>
            <w:r>
              <w:rPr>
                <w:sz w:val="18"/>
              </w:rPr>
              <w:t>Çoklu Preset Pozisyon Sistemi</w:t>
            </w:r>
          </w:p>
        </w:tc>
        <w:tc>
          <w:tcPr>
            <w:tcW w:type="dxa" w:w="3213"/>
          </w:tcPr>
          <w:p>
            <w:r>
              <w:rPr>
                <w:sz w:val="18"/>
              </w:rPr>
              <w:t>4 butona bağlı 4 preset pozisyon (0°, 90°, 180°, 270°) arasında geçiş yapan bir kontrol sistemi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"Otomatik Perde Kontrol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akıllı ev uygulaması için otomatik perde kontrol sistemi tasarlıyorsunuz. Gereksinimler: 1) Perde 5 kademeli pozisyonda durabilsin (%0, %25, %50, %75, %100). 2) İki buton ile perde yukarı ve aşağı hareket etsin. 3) Seri porttan pozisyon komutu alabilsin. 4) Sistem kapandığında son pozisyonu hatırlasın (EEPROM). Step motor ile bu sistemi tasarlayın, devre şemasını çizin ve kodunu yazın.</w:t>
            </w:r>
          </w:p>
        </w:tc>
      </w:tr>
    </w:tbl>
    <w:p/>
    <w:p>
      <w:r>
        <w:rPr>
          <w:b/>
          <w:color w:val="1B2A4A"/>
          <w:sz w:val="20"/>
        </w:rPr>
        <w:t xml:space="preserve">Beklenen Çıktı: </w:t>
      </w:r>
      <w:r>
        <w:rPr>
          <w:sz w:val="20"/>
        </w:rPr>
        <w:t>Otomatik perde kontrol sistemi devre şeması, Arduino kodu, pozisyon hafızası implementasyonu ve test sonuçları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step motorların çalışma prensibini, DC motorlardan farklarını, tam adım ve yarım adım modlarını, ULN2003 sürücü kartı kullanımını ve Stepper kütüphanesi ile hassas pozisyonlama tekniklerini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Step Motor</w:t>
            </w:r>
          </w:p>
        </w:tc>
        <w:tc>
          <w:tcPr>
            <w:tcW w:type="dxa" w:w="4819"/>
            <w:shd w:fill="F5F5F5"/>
          </w:tcPr>
          <w:p>
            <w:r>
              <w:rPr>
                <w:b/>
                <w:color w:val="1B2A4A"/>
                <w:sz w:val="20"/>
              </w:rPr>
              <w:t xml:space="preserve">  Tam Adım (Full Step)</w:t>
            </w:r>
          </w:p>
        </w:tc>
      </w:tr>
      <w:tr>
        <w:tc>
          <w:tcPr>
            <w:tcW w:type="dxa" w:w="4819"/>
            <w:shd w:fill="F5F5F5"/>
          </w:tcPr>
          <w:p>
            <w:r>
              <w:rPr>
                <w:b/>
                <w:color w:val="1B2A4A"/>
                <w:sz w:val="20"/>
              </w:rPr>
              <w:t xml:space="preserve">  Yarım Adım (Half Step)</w:t>
            </w:r>
          </w:p>
        </w:tc>
        <w:tc>
          <w:tcPr>
            <w:tcW w:type="dxa" w:w="4819"/>
            <w:shd w:fill="F5F5F5"/>
          </w:tcPr>
          <w:p>
            <w:r>
              <w:rPr>
                <w:b/>
                <w:color w:val="1B2A4A"/>
                <w:sz w:val="20"/>
              </w:rPr>
              <w:t xml:space="preserve">  ULN2003 Sürücü</w:t>
            </w:r>
          </w:p>
        </w:tc>
      </w:tr>
      <w:tr>
        <w:tc>
          <w:tcPr>
            <w:tcW w:type="dxa" w:w="4819"/>
            <w:shd w:fill="F5F5F5"/>
          </w:tcPr>
          <w:p>
            <w:r>
              <w:rPr>
                <w:b/>
                <w:color w:val="1B2A4A"/>
                <w:sz w:val="20"/>
              </w:rPr>
              <w:t xml:space="preserve">  Hassas Pozisyonlama</w:t>
            </w:r>
          </w:p>
        </w:tc>
        <w:tc>
          <w:tcPr>
            <w:tcW w:type="dxa" w:w="4819"/>
          </w:tcPr>
          <w:p/>
        </w:tc>
      </w:tr>
    </w:tbl>
    <w:p/>
    <w:p>
      <w:pPr>
        <w:spacing w:before="200"/>
      </w:pPr>
      <w:r>
        <w:rPr>
          <w:b/>
          <w:color w:val="757575"/>
          <w:sz w:val="24"/>
        </w:rPr>
        <w:t xml:space="preserve">  Bir Sonraki Dersle Köprü</w:t>
      </w:r>
    </w:p>
    <w:p>
      <w:r>
        <w:rPr>
          <w:sz w:val="20"/>
        </w:rPr>
        <w:t>Bir sonraki derste röle modülü ile AC cihaz kontrolünü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28BYJ-48 step motorun teknik özelliklerini araştırın ve aşağıdaki açılar için gereken adım sayılarını hesaplayın: 30°, 45°, 60°, 120°, 180°, 360°. Tam adım ve yarım adım modlarının avantaj/dezavantaj karşılaştırma tablosu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28BYJ-48 ve ULN2003 modülünü test edin ve pin sırasını doğrulayın</w:t>
      </w:r>
    </w:p>
    <w:p>
      <w:pPr>
        <w:pStyle w:val="ListBullet"/>
      </w:pPr>
      <w:r>
        <w:rPr>
          <w:sz w:val="20"/>
        </w:rPr>
        <w:t>Step motor faz dizisi tablosunu posterle hazırlayın</w:t>
      </w:r>
    </w:p>
    <w:p>
      <w:pPr>
        <w:pStyle w:val="ListBullet"/>
      </w:pPr>
      <w:r>
        <w:rPr>
          <w:sz w:val="20"/>
        </w:rPr>
        <w:t>Stepper kütüphanesi pin sırası hatasını önceden kontrol edin (IN1,IN3,IN2,IN4)</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Motor dönmüyor veya titriyor</w:t>
            </w:r>
          </w:p>
        </w:tc>
        <w:tc>
          <w:tcPr>
            <w:tcW w:type="dxa" w:w="4819"/>
          </w:tcPr>
          <w:p>
            <w:r>
              <w:rPr>
                <w:sz w:val="18"/>
              </w:rPr>
              <w:t>Pin sırasını kontrol edin; Stepper kütüphanesi farklı pin sırası kullanır (8,10,9,11)</w:t>
            </w:r>
          </w:p>
        </w:tc>
      </w:tr>
      <w:tr>
        <w:tc>
          <w:tcPr>
            <w:tcW w:type="dxa" w:w="4819"/>
          </w:tcPr>
          <w:p>
            <w:r>
              <w:rPr>
                <w:sz w:val="18"/>
              </w:rPr>
              <w:t>Motor çok yavaş dönüyor</w:t>
            </w:r>
          </w:p>
        </w:tc>
        <w:tc>
          <w:tcPr>
            <w:tcW w:type="dxa" w:w="4819"/>
          </w:tcPr>
          <w:p>
            <w:r>
              <w:rPr>
                <w:sz w:val="18"/>
              </w:rPr>
              <w:t>setSpeed değerini artırın; ancak çok yüksek değerlerde motor adım kaçırabilir</w:t>
            </w:r>
          </w:p>
        </w:tc>
      </w:tr>
      <w:tr>
        <w:tc>
          <w:tcPr>
            <w:tcW w:type="dxa" w:w="4819"/>
          </w:tcPr>
          <w:p>
            <w:r>
              <w:rPr>
                <w:sz w:val="18"/>
              </w:rPr>
              <w:t>Motor ısınıyor</w:t>
            </w:r>
          </w:p>
        </w:tc>
        <w:tc>
          <w:tcPr>
            <w:tcW w:type="dxa" w:w="4819"/>
          </w:tcPr>
          <w:p>
            <w:r>
              <w:rPr>
                <w:sz w:val="18"/>
              </w:rPr>
              <w:t>Dururken bobin akımı kesilmeli; pinleri LOW yaparak motoru serbest bırakın</w:t>
            </w:r>
          </w:p>
        </w:tc>
      </w:tr>
    </w:tbl>
    <w:p/>
    <w:p>
      <w:r>
        <w:rPr>
          <w:b/>
          <w:color w:val="1B2A4A"/>
          <w:sz w:val="20"/>
        </w:rPr>
        <w:t xml:space="preserve">Zaman Yönetimi: </w:t>
      </w:r>
      <w:r>
        <w:rPr>
          <w:sz w:val="20"/>
        </w:rPr>
        <w:t>Step motor teorisine 5 dk, tam/yarım adım karşılaştırmasına 5 dk, uygulama ve pozisyonlamaya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Step motor yoksa Wokwi simülatörü üzerinden step motor kontrolü gösterilebilir veya LED'lerle faz dizisi görselleştirilebilir.</w:t>
            </w:r>
          </w:p>
        </w:tc>
      </w:tr>
    </w:tbl>
    <w:p/>
    <w:p>
      <w:r>
        <w:br w:type="page"/>
      </w:r>
    </w:p>
    <w:p>
      <w:pPr>
        <w:jc w:val="center"/>
      </w:pPr>
      <w:r>
        <w:rPr>
          <w:b/>
          <w:color w:val="1B2A4A"/>
          <w:sz w:val="36"/>
        </w:rPr>
        <w:t>━━━  43. SAAT  ━━━</w:t>
      </w:r>
    </w:p>
    <w:p>
      <w:pPr>
        <w:jc w:val="center"/>
      </w:pPr>
      <w:r>
        <w:rPr>
          <w:color w:val="2C6FAD"/>
          <w:sz w:val="32"/>
        </w:rPr>
        <w:t>Röle Modülü ile AC Cihaz Kontrolü</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Röle modülünün çalışma prensibini ve iç yapısını açıklar, Arduino ile röle kontrolü yaparak AC cihazları (lamba, fan, ısıtıcı) güvenli şekilde anahtarlar ve AC devre güvenliği kurallarını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M4B-K1</w:t>
            </w:r>
          </w:p>
        </w:tc>
        <w:tc>
          <w:tcPr>
            <w:tcW w:type="dxa" w:w="3213"/>
          </w:tcPr>
          <w:p>
            <w:r>
              <w:rPr>
                <w:sz w:val="18"/>
              </w:rPr>
              <w:t>Röle modülünün çalışma prensibini (elektromanyetik anahtar), NO/NC/COM terminallerini ve teknik özelliklerini açıklar</w:t>
            </w:r>
          </w:p>
        </w:tc>
        <w:tc>
          <w:tcPr>
            <w:tcW w:type="dxa" w:w="3213"/>
          </w:tcPr>
          <w:p>
            <w:r>
              <w:rPr>
                <w:sz w:val="18"/>
              </w:rPr>
              <w:t>Kavrama</w:t>
            </w:r>
          </w:p>
        </w:tc>
      </w:tr>
      <w:tr>
        <w:tc>
          <w:tcPr>
            <w:tcW w:type="dxa" w:w="3213"/>
          </w:tcPr>
          <w:p>
            <w:r>
              <w:rPr>
                <w:sz w:val="18"/>
              </w:rPr>
              <w:t>M4B-K2</w:t>
            </w:r>
          </w:p>
        </w:tc>
        <w:tc>
          <w:tcPr>
            <w:tcW w:type="dxa" w:w="3213"/>
          </w:tcPr>
          <w:p>
            <w:r>
              <w:rPr>
                <w:sz w:val="18"/>
              </w:rPr>
              <w:t>Arduino ile röle modülünü kontrol ederek dijital sinyal ile AC cihaz anahtarlama devresi kurar</w:t>
            </w:r>
          </w:p>
        </w:tc>
        <w:tc>
          <w:tcPr>
            <w:tcW w:type="dxa" w:w="3213"/>
          </w:tcPr>
          <w:p>
            <w:r>
              <w:rPr>
                <w:sz w:val="18"/>
              </w:rPr>
              <w:t>Uygulama</w:t>
            </w:r>
          </w:p>
        </w:tc>
      </w:tr>
      <w:tr>
        <w:tc>
          <w:tcPr>
            <w:tcW w:type="dxa" w:w="3213"/>
          </w:tcPr>
          <w:p>
            <w:r>
              <w:rPr>
                <w:sz w:val="18"/>
              </w:rPr>
              <w:t>M4B-K3</w:t>
            </w:r>
          </w:p>
        </w:tc>
        <w:tc>
          <w:tcPr>
            <w:tcW w:type="dxa" w:w="3213"/>
          </w:tcPr>
          <w:p>
            <w:r>
              <w:rPr>
                <w:sz w:val="18"/>
              </w:rPr>
              <w:t>AC devre güvenliği kurallarını uygular, izolasyon prensiplerini kavrar ve güvenli röle devresi tasarlar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DC motor kontrolü ve dijital çıkış kavramları (Saat 41-42)</w:t>
      </w:r>
    </w:p>
    <w:p>
      <w:pPr>
        <w:spacing w:before="200"/>
      </w:pPr>
      <w:r>
        <w:rPr>
          <w:b/>
          <w:color w:val="757575"/>
          <w:sz w:val="24"/>
        </w:rPr>
        <w:t xml:space="preserve">  Öğrencinin Bilmesi Gerekenler</w:t>
      </w:r>
    </w:p>
    <w:p>
      <w:pPr>
        <w:pStyle w:val="ListBullet"/>
      </w:pPr>
      <w:r>
        <w:rPr>
          <w:sz w:val="20"/>
        </w:rPr>
        <w:t>Dijital pin çıkışı (HIGH/LOW) ile LED ve motor kontrolü</w:t>
      </w:r>
    </w:p>
    <w:p>
      <w:pPr>
        <w:pStyle w:val="ListBullet"/>
      </w:pPr>
      <w:r>
        <w:rPr>
          <w:sz w:val="20"/>
        </w:rPr>
        <w:t>DC ve AC akım arasındaki temel farklar</w:t>
      </w:r>
    </w:p>
    <w:p>
      <w:pPr>
        <w:pStyle w:val="ListBullet"/>
      </w:pPr>
      <w:r>
        <w:rPr>
          <w:sz w:val="20"/>
        </w:rPr>
        <w:t>Elektrik güvenliği temel kuralları (topraklama, sigorta kavramı)</w:t>
      </w:r>
    </w:p>
    <w:p>
      <w:pPr>
        <w:spacing w:before="200"/>
      </w:pPr>
      <w:r>
        <w:rPr>
          <w:b/>
          <w:color w:val="757575"/>
          <w:sz w:val="24"/>
        </w:rPr>
        <w:t xml:space="preserve">  Olası Kavram Yanılgıları</w:t>
      </w:r>
    </w:p>
    <w:p>
      <w:pPr>
        <w:pStyle w:val="ListBullet"/>
      </w:pPr>
      <w:r>
        <w:rPr>
          <w:sz w:val="20"/>
        </w:rPr>
        <w:t>Röle sadece AC cihazları kontrol eder - röle hem AC hem DC cihazları kontrol edebilir; bir elektromanyetik anahtardır</w:t>
      </w:r>
    </w:p>
    <w:p>
      <w:pPr>
        <w:pStyle w:val="ListBullet"/>
      </w:pPr>
      <w:r>
        <w:rPr>
          <w:sz w:val="20"/>
        </w:rPr>
        <w:t>Röle modülü HIGH sinyali ile aktif olur - çoğu röle modülü aktif-LOW tasarımdır yani LOW sinyali ile röle aktifleşir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Arduino/ESP32 geliştirme kartı</w:t>
      </w:r>
    </w:p>
    <w:p>
      <w:pPr>
        <w:pStyle w:val="ListBullet"/>
      </w:pPr>
      <w:r>
        <w:rPr>
          <w:sz w:val="20"/>
        </w:rPr>
        <w:t>5V röle modülü (1 veya 2 kanallı)</w:t>
      </w:r>
    </w:p>
    <w:p>
      <w:pPr>
        <w:pStyle w:val="ListBullet"/>
      </w:pPr>
      <w:r>
        <w:rPr>
          <w:sz w:val="20"/>
        </w:rPr>
        <w:t>Düşük voltajlı LED lamba veya ampul (GÜVENLİK: AC şebeke gerilimi ile çalışılmayacak)</w:t>
      </w:r>
    </w:p>
    <w:p>
      <w:pPr>
        <w:pStyle w:val="ListBullet"/>
      </w:pPr>
      <w:r>
        <w:rPr>
          <w:sz w:val="20"/>
        </w:rPr>
        <w:t>Multimetre, bağlantı kabloları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Evinizde bir ışığı açıp kapatmak için düğmeye basarsınız. Peki ya bu düğmeyi bir mikrodenetleyici basabilse? Telefonunuzdan veya sensör verisine göre otomatik olarak lambanız açılsa? İşte röle modülü tam olarak bu 'akıllı düğme' görevini görür!</w:t>
      </w:r>
    </w:p>
    <w:p>
      <w:r>
        <w:rPr>
          <w:b/>
          <w:color w:val="1B2A4A"/>
          <w:sz w:val="20"/>
        </w:rPr>
        <w:t xml:space="preserve">Günlük Hayat Bağlantısı: </w:t>
      </w:r>
      <w:r>
        <w:rPr>
          <w:sz w:val="20"/>
        </w:rPr>
        <w:t>Akıllı ev sistemleri, IoT cihazları ve endüstriyel otomasyon sistemlerinin temelinde röle modülleri bulunur. Evinizde kullandığınız akıllı priz, programlanabilir termostat veya otomatik sulama sistemi röle ile çalışır.</w:t>
      </w:r>
    </w:p>
    <w:p>
      <w:pPr>
        <w:spacing w:before="200"/>
      </w:pPr>
      <w:r>
        <w:rPr>
          <w:b/>
          <w:color w:val="2C6FAD"/>
          <w:sz w:val="24"/>
        </w:rPr>
        <w:t xml:space="preserve">  Ön Bilgi Yoklama Soruları</w:t>
      </w:r>
    </w:p>
    <w:p>
      <w:r>
        <w:rPr>
          <w:b/>
          <w:color w:val="2C6FAD"/>
          <w:sz w:val="20"/>
        </w:rPr>
        <w:t xml:space="preserve">  1. </w:t>
      </w:r>
      <w:r>
        <w:rPr>
          <w:sz w:val="20"/>
        </w:rPr>
        <w:t>Kursiyerlerden Arduino'nun 5V/40mA çıkışı ile 220V şebeke lambası arasındaki güç farkını hesaplamaları ve doğrudan kontrol neden mümkün değildir sorusunu tartışmaları istenir.</w:t>
      </w:r>
    </w:p>
    <w:p>
      <w:pPr>
        <w:spacing w:before="200"/>
      </w:pPr>
      <w:r>
        <w:rPr>
          <w:b/>
          <w:color w:val="2C6FAD"/>
          <w:sz w:val="24"/>
        </w:rPr>
        <w:t xml:space="preserve">  Motivasyon Etkinliği: "Akıllı Ev Düğmesi Tasarımı"</w:t>
      </w:r>
    </w:p>
    <w:p>
      <w:r>
        <w:rPr>
          <w:b/>
          <w:color w:val="1B2A4A"/>
          <w:sz w:val="20"/>
        </w:rPr>
        <w:t xml:space="preserve">Açıklama: </w:t>
      </w:r>
      <w:r>
        <w:rPr>
          <w:sz w:val="20"/>
        </w:rPr>
        <w:t>Kursiyerler düşük voltajlı kontrol sinyali ile yüksek güçlü cihazların nasıl kontrol edilebileceğini keşfediyor.</w:t>
      </w:r>
    </w:p>
    <w:p>
      <w:r>
        <w:rPr>
          <w:b/>
          <w:color w:val="1B2A4A"/>
          <w:sz w:val="20"/>
        </w:rPr>
        <w:t xml:space="preserve">Yönerge: </w:t>
      </w:r>
      <w:r>
        <w:rPr>
          <w:sz w:val="20"/>
        </w:rPr>
        <w:t>Eğitmen tahtaya iki ayrı devre çizer: Biri Arduino düşük voltaj devresi (5V), diğeri AC lamba devresi (220V). Kursiyerlerden bu iki devre arasında güvenli bir köprü kurmanın yollarını tartışmaları ve elektromanyetik anahtar prensibini keşfetmeleri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sera otomasyonu tasarlıyorsunuz. Nem sensörü belirli bir değerin altına düştüğünde otomatik olarak sulama pompası çalışmalı, sıcaklık belirli bir değerin üstüne çıktığında fan devreye girmeli. Bu sensör verilerine göre AC cihazları kontrol etmek için hangi bileşene ihtiyacınız var ve güvenlik açısından nelere dikkat etmelisiniz?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"Röle Modülü İç Yapısı ve Bağlantı Keşfi"</w:t>
      </w:r>
    </w:p>
    <w:p>
      <w:r>
        <w:rPr>
          <w:b/>
          <w:color w:val="1B2A4A"/>
          <w:sz w:val="20"/>
        </w:rPr>
        <w:t xml:space="preserve">Türü: </w:t>
      </w:r>
      <w:r>
        <w:rPr>
          <w:sz w:val="20"/>
        </w:rPr>
        <w:t>Grup çalışması ve devre analizi</w:t>
      </w:r>
    </w:p>
    <w:p>
      <w:r>
        <w:rPr>
          <w:b/>
          <w:color w:val="1B2A4A"/>
          <w:sz w:val="20"/>
        </w:rPr>
        <w:t xml:space="preserve">Amacı: </w:t>
      </w:r>
      <w:r>
        <w:rPr>
          <w:sz w:val="20"/>
        </w:rPr>
        <w:t>Röle modülünün iç yapısını, NO/NC/COM terminallerini ve aktif-LOW mantığını anlama</w:t>
      </w:r>
    </w:p>
    <w:p>
      <w:r>
        <w:rPr>
          <w:b/>
          <w:color w:val="1B2A4A"/>
          <w:sz w:val="20"/>
        </w:rPr>
        <w:t xml:space="preserve">Malzemeler: </w:t>
      </w:r>
      <w:r>
        <w:rPr>
          <w:sz w:val="20"/>
        </w:rPr>
        <w:t>5V röle modülü, Arduino, LED lamba (düşük voltaj), multimetre, bağlantı kabloları, güç kaynağı</w:t>
      </w:r>
    </w:p>
    <w:p>
      <w:pPr>
        <w:spacing w:before="200"/>
      </w:pPr>
      <w:r>
        <w:rPr>
          <w:b/>
          <w:color w:val="007A7A"/>
          <w:sz w:val="24"/>
        </w:rPr>
        <w:t xml:space="preserve">  Yönerge Adımları</w:t>
      </w:r>
    </w:p>
    <w:p>
      <w:r>
        <w:rPr>
          <w:b/>
          <w:color w:val="007A7A"/>
          <w:sz w:val="20"/>
        </w:rPr>
        <w:t xml:space="preserve">  1. </w:t>
      </w:r>
      <w:r>
        <w:rPr>
          <w:sz w:val="20"/>
        </w:rPr>
        <w:t>Röle modülünün iç yapısını inceleyin: Bobin, demir çekirdek, hareketli kontak, NO/NC/COM terminalleri</w:t>
      </w:r>
    </w:p>
    <w:p>
      <w:r>
        <w:rPr>
          <w:b/>
          <w:color w:val="007A7A"/>
          <w:sz w:val="20"/>
        </w:rPr>
        <w:t xml:space="preserve">  2. </w:t>
      </w:r>
      <w:r>
        <w:rPr>
          <w:sz w:val="20"/>
        </w:rPr>
        <w:t>Multimetre ile röle aktif değilken ve aktifken COM-NO ve COM-NC arasındaki bağlantıyı ölçün</w:t>
      </w:r>
    </w:p>
    <w:p>
      <w:r>
        <w:rPr>
          <w:b/>
          <w:color w:val="007A7A"/>
          <w:sz w:val="20"/>
        </w:rPr>
        <w:t xml:space="preserve">  3. </w:t>
      </w:r>
      <w:r>
        <w:rPr>
          <w:sz w:val="20"/>
        </w:rPr>
        <w:t>Arduino ile röle modülünü bağlayın (sinyal pini, VCC, GND) ve HIGH/LOW sinyallerin röle üzerindeki etkisini gözlemleyin</w:t>
      </w:r>
    </w:p>
    <w:p>
      <w:r>
        <w:rPr>
          <w:b/>
          <w:color w:val="007A7A"/>
          <w:sz w:val="20"/>
        </w:rPr>
        <w:t xml:space="preserve">  4. </w:t>
      </w:r>
      <w:r>
        <w:rPr>
          <w:sz w:val="20"/>
        </w:rPr>
        <w:t>Röle çıkışına düşük voltajlı bir LED lamba bağlayarak açma/kapama kontrolü yapın</w:t>
      </w:r>
    </w:p>
    <w:p>
      <w:r>
        <w:rPr>
          <w:b/>
          <w:color w:val="1B2A4A"/>
          <w:sz w:val="20"/>
        </w:rPr>
        <w:t xml:space="preserve">Öğrenci Rolü: </w:t>
      </w:r>
      <w:r>
        <w:rPr>
          <w:sz w:val="20"/>
        </w:rPr>
        <w:t>Gruplar halinde röle modülünü inceler, multimetre ile NO/NC bağlantılarını doğrular ve LED lamba kontrolü uygular.</w:t>
      </w:r>
    </w:p>
    <w:p>
      <w:r>
        <w:rPr>
          <w:b/>
          <w:color w:val="1B2A4A"/>
          <w:sz w:val="20"/>
        </w:rPr>
        <w:t xml:space="preserve">Öğretmen Rolü: </w:t>
      </w:r>
      <w:r>
        <w:rPr>
          <w:sz w:val="20"/>
        </w:rPr>
        <w:t>Rölenin elektromanyetik çalışma prensibini, optokuplör izolasyonunu ve aktif-LOW/aktif-HIGH tasarım farklarını detaylı olarak açıklar.</w:t>
      </w:r>
    </w:p>
    <w:p>
      <w:r>
        <w:rPr>
          <w:b/>
          <w:color w:val="1B2A4A"/>
          <w:sz w:val="20"/>
        </w:rPr>
        <w:t xml:space="preserve">Beklenen Ürün: </w:t>
      </w:r>
      <w:r>
        <w:rPr>
          <w:sz w:val="20"/>
        </w:rPr>
        <w:t>Röle iç yapısı şeması, NO/NC ölçüm tablosu ve Arduino-röle-LED bağlantı diyagramı</w:t>
      </w:r>
    </w:p>
    <w:p>
      <w:pPr>
        <w:spacing w:before="200"/>
      </w:pPr>
      <w:r>
        <w:rPr>
          <w:b/>
          <w:color w:val="007A7A"/>
          <w:sz w:val="24"/>
        </w:rPr>
        <w:t xml:space="preserve">  Araştırma Soruları</w:t>
      </w:r>
    </w:p>
    <w:p>
      <w:r>
        <w:rPr>
          <w:b/>
          <w:color w:val="007A7A"/>
          <w:sz w:val="20"/>
        </w:rPr>
        <w:t xml:space="preserve">  1. </w:t>
      </w:r>
      <w:r>
        <w:rPr>
          <w:sz w:val="20"/>
        </w:rPr>
        <w:t>Mekanik röle ile yarı iletken (solid-state) röle arasındaki farklar nelerdir? Her birinin avantaj ve dezavantajları nelerdir?</w:t>
      </w:r>
    </w:p>
    <w:p>
      <w:r>
        <w:rPr>
          <w:b/>
          <w:color w:val="1B2A4A"/>
          <w:sz w:val="20"/>
        </w:rPr>
        <w:t xml:space="preserve">Grupla Çalışma Kuralları: </w:t>
      </w:r>
      <w:r>
        <w:rPr>
          <w:sz w:val="20"/>
        </w:rPr>
        <w:t>Her grup röle modülünün aktif ve pasif durumlarında COM-NO ve COM-NC arasındaki direnci ölçerek tablo oluşturmalıdır.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Röle (Relay)</w:t>
            </w:r>
          </w:p>
        </w:tc>
        <w:tc>
          <w:tcPr>
            <w:tcW w:type="dxa" w:w="2409"/>
          </w:tcPr>
          <w:p>
            <w:r>
              <w:rPr>
                <w:sz w:val="18"/>
              </w:rPr>
              <w:t>Düşük güçlü kontrol sinyali ile yüksek güçlü cihazları anahtarlayan elektromanyetik anahtar; fiziksel olarak iki devreyi birbirinden izole eder</w:t>
            </w:r>
          </w:p>
        </w:tc>
        <w:tc>
          <w:tcPr>
            <w:tcW w:type="dxa" w:w="2409"/>
          </w:tcPr>
          <w:p>
            <w:r>
              <w:rPr>
                <w:sz w:val="18"/>
              </w:rPr>
              <w:t>Bobin, demir çekirdek, kontak, optokuplör, izolasyon, aktif-LOW/HIGH</w:t>
            </w:r>
          </w:p>
        </w:tc>
        <w:tc>
          <w:tcPr>
            <w:tcW w:type="dxa" w:w="2409"/>
          </w:tcPr>
          <w:p>
            <w:r>
              <w:rPr>
                <w:sz w:val="18"/>
              </w:rPr>
              <w:t>Arduino D7 pinine LOW sinyali gönderir &gt; Röle modülündeki optokuplör tetiklenir &gt; Bobin enerjilenir &gt; Manyetik kuvvetle kontak çeker &gt; NO terminali COM'a bağlanır &gt; Lamba yanar</w:t>
            </w:r>
          </w:p>
        </w:tc>
      </w:tr>
      <w:tr>
        <w:tc>
          <w:tcPr>
            <w:tcW w:type="dxa" w:w="2409"/>
          </w:tcPr>
          <w:p>
            <w:r>
              <w:rPr>
                <w:sz w:val="18"/>
              </w:rPr>
              <w:t>NO/NC/COM Terminalleri</w:t>
            </w:r>
          </w:p>
        </w:tc>
        <w:tc>
          <w:tcPr>
            <w:tcW w:type="dxa" w:w="2409"/>
          </w:tcPr>
          <w:p>
            <w:r>
              <w:rPr>
                <w:sz w:val="18"/>
              </w:rPr>
              <w:t>Rölenin çıkış kontakları: COM (Common/Ortak), NO (Normally Open/Normal Açık), NC (Normally Closed/Normal Kapalı)</w:t>
            </w:r>
          </w:p>
        </w:tc>
        <w:tc>
          <w:tcPr>
            <w:tcW w:type="dxa" w:w="2409"/>
          </w:tcPr>
          <w:p>
            <w:r>
              <w:rPr>
                <w:sz w:val="18"/>
              </w:rPr>
              <w:t>Röle pasif: COM-NC bağlı. Röle aktif: COM-NO bağlı</w:t>
            </w:r>
          </w:p>
        </w:tc>
        <w:tc>
          <w:tcPr>
            <w:tcW w:type="dxa" w:w="2409"/>
          </w:tcPr>
          <w:p>
            <w:r>
              <w:rPr>
                <w:sz w:val="18"/>
              </w:rPr>
              <w:t>NO kullanımı: Lamba normalde kapalı, röle aktif olunca yanar (en yaygın). NC kullanımı: Alarm normalde aktif, röle aktif olunca kapanır (güvenlik sistemleri). COM: Her iki terminale ortak bağlantı noktası</w:t>
            </w:r>
          </w:p>
        </w:tc>
      </w:tr>
      <w:tr>
        <w:tc>
          <w:tcPr>
            <w:tcW w:type="dxa" w:w="2409"/>
          </w:tcPr>
          <w:p>
            <w:r>
              <w:rPr>
                <w:sz w:val="18"/>
              </w:rPr>
              <w:t>Optokuplör İzolasyonu</w:t>
            </w:r>
          </w:p>
        </w:tc>
        <w:tc>
          <w:tcPr>
            <w:tcW w:type="dxa" w:w="2409"/>
          </w:tcPr>
          <w:p>
            <w:r>
              <w:rPr>
                <w:sz w:val="18"/>
              </w:rPr>
              <w:t>Röle modülünde kontrol devresi (Arduino) ile güç devresi (AC/DC yük) arasında galvanik izolasyon sağlayan optoelektronik bileşen</w:t>
            </w:r>
          </w:p>
        </w:tc>
        <w:tc>
          <w:tcPr>
            <w:tcW w:type="dxa" w:w="2409"/>
          </w:tcPr>
          <w:p>
            <w:r>
              <w:rPr>
                <w:sz w:val="18"/>
              </w:rPr>
              <w:t>LED + fototransistör, elektriksel izolasyon, gürültü koruması, geri EMF koruması</w:t>
            </w:r>
          </w:p>
        </w:tc>
        <w:tc>
          <w:tcPr>
            <w:tcW w:type="dxa" w:w="2409"/>
          </w:tcPr>
          <w:p>
            <w:r>
              <w:rPr>
                <w:sz w:val="18"/>
              </w:rPr>
              <w:t>Optokuplör sayesinde Arduino tarafı ile AC tarafı elektriksel olarak tamamen ayrıdır. Arduino'ya AC gerilimi geçmez. AC tarafındaki gürültü Arduino'yu etkilemez. Bu izolasyon güvenlik açısından kritik öneme sahiptir</w:t>
            </w:r>
          </w:p>
        </w:tc>
      </w:tr>
      <w:tr>
        <w:tc>
          <w:tcPr>
            <w:tcW w:type="dxa" w:w="2409"/>
          </w:tcPr>
          <w:p>
            <w:r>
              <w:rPr>
                <w:sz w:val="18"/>
              </w:rPr>
              <w:t>AC Devre Güvenliği</w:t>
            </w:r>
          </w:p>
        </w:tc>
        <w:tc>
          <w:tcPr>
            <w:tcW w:type="dxa" w:w="2409"/>
          </w:tcPr>
          <w:p>
            <w:r>
              <w:rPr>
                <w:sz w:val="18"/>
              </w:rPr>
              <w:t>Şebeke gerilimi (220V AC) ile çalışırken uyulması gereken güvenlik kuralları ve izolasyon prensipleri</w:t>
            </w:r>
          </w:p>
        </w:tc>
        <w:tc>
          <w:tcPr>
            <w:tcW w:type="dxa" w:w="2409"/>
          </w:tcPr>
          <w:p>
            <w:r>
              <w:rPr>
                <w:sz w:val="18"/>
              </w:rPr>
              <w:t>Topraklama, sigorta, izolasyon mesafesi, kaçak akım rölesi (KAR), IP koruma sınıfı</w:t>
            </w:r>
          </w:p>
        </w:tc>
        <w:tc>
          <w:tcPr>
            <w:tcW w:type="dxa" w:w="2409"/>
          </w:tcPr>
          <w:p>
            <w:r>
              <w:rPr>
                <w:sz w:val="18"/>
              </w:rPr>
              <w:t>Güvenlik kuralları: 1) AC bağlantıları kesinlikle eğitmen kontrolünde yapılmalı. 2) İzoleli kablolar ve konnektörler kullanılmalı. 3) Topraklama bağlantısı ihmal edilmemeli. 4) Röle akım kapasitesi yükün akımını karşılamalı (10A röle için maks 10A yük). 5) Sigorta kullanılmalı</w:t>
            </w:r>
          </w:p>
        </w:tc>
      </w:tr>
    </w:tbl>
    <w:p/>
    <w:p>
      <w:pPr>
        <w:spacing w:before="200"/>
      </w:pPr>
      <w:r>
        <w:rPr>
          <w:b/>
          <w:color w:val="E65C00"/>
          <w:sz w:val="24"/>
        </w:rPr>
        <w:t xml:space="preserve">  Konu Anlatımı</w:t>
      </w:r>
    </w:p>
    <w:p>
      <w:r>
        <w:rPr>
          <w:sz w:val="20"/>
        </w:rPr>
        <w:t>Röle Çalışma Prensibi: Röle, esasen bir elektromanyetik anahtardır. Bileşenleri: 1) Bobin: İnce bakır tel sarılmış demir çekirdek. Akım geçince elektromıknatıs olur. 2) Hareketli kontak: Yay ile NO pozisyonunda tutulan metal parça. 3) Sabit kontaklar: COM, NO ve NC terminalleri. Çalışma: Bobine akım verilir &gt; Manyetik alan oluşur &gt; Hareketli kontak çekilir &gt; COM-NO bağlantısı kurulur (COM-NC açılır). Akım kesilir &gt; Manyetik alan kaybolur &gt; Yay kontağı geri çeker &gt; COM-NC bağlantısı yeniden kurulur. Röle modülü: Tek başına röle ile Arduino kullanmak zordur çünkü: 1) Röle bobini 70-100mA çeker (Arduino pini max 40mA). 2) Bobin kapatıldığında ters EMF oluşur. Röle modülü bu sorunları çözer: Transistör/optokuplör ile akım yükseltme, flyback diyotu ile ters EMF koruması.</w:t>
      </w:r>
    </w:p>
    <w:p>
      <w:r>
        <w:rPr>
          <w:sz w:val="20"/>
        </w:rPr>
        <w:t>Röle Modülü Yapısı ve Arduino Bağlantısı: Tipik 5V röle modülü bileşenleri: 1) Röle: 5V DC bobin, 10A/250VAC veya 10A/30VDC anahtarlama kapasitesi. 2) Optokuplör: Kontrol ve güç izolasyonu. 3) Transistör: Röle bobinini sürmek için. 4) LED gösterge: Röle durumunu gösteren. 5) Flyback diyotu: Ters EMF koruması. Arduino bağlantısı: VCC -&gt; 5V, GND -&gt; GND, IN (sinyal) -&gt; Dijital pin (ör. D7). Aktif-LOW mantık (çoğu modül): digitalWrite(7, LOW) = Röle AKTİF (NO-COM bağlı). digitalWrite(7, HIGH) = Röle PASİF (NC-COM bağlı). Dikkat: Bazı modüller aktif-HIGH çalışır; modül üzerindeki LED ile doğrulayın.</w:t>
      </w:r>
    </w:p>
    <w:p>
      <w:r>
        <w:rPr>
          <w:sz w:val="20"/>
        </w:rPr>
        <w:t>AC Cihaz Kontrolü ve Güvenlik: AC devre bağlantısı (SADECE EĞİTMEN KONTROLÜNDE): Şebeke L (faz) kablosu rölenin COM terminaline bağlanır. Rölenin NO terminali cihazın (lamba) bir ucuna bağlanır. Cihazın diğer ucu şebeke N (nötr) kablosuna bağlanır. Topraklama (PE) direkt cihaza bağlanır. Röle aktif olunca: COM-NO bağlanır &gt; Faz cihaza ulaşır &gt; Cihaz çalışır. GÜVENLİK UYARILARI: 1) 220V AC öldürücüdür! AC bağlantıları sadece yetkin kişiler yapmalıdır. 2) Sınıf ortamında AC şebeke gerilimi kullanılmamalı, düşük voltajlı (5V-12V DC) cihazlarla uygulama yapılmalıdır. 3) Rölenin akım kapasitesi (10A) yükün akımını karşılamalıdır. 4) AC kablolama için izoleli terminal blokları ve konnektörler kullanılmalıdır.</w:t>
      </w:r>
    </w:p>
    <w:p>
      <w:r>
        <w:rPr>
          <w:sz w:val="20"/>
        </w:rPr>
        <w:t>Pratik Uygulamalar ve Kod Örnekleri: Temel açma/kapama: void setup() { pinMode(7, OUTPUT); digitalWrite(7, HIGH); } // Başlangıçta röle kapalı. void loop() { digitalWrite(7, LOW); delay(5000); // 5 sn açık. digitalWrite(7, HIGH); delay(5000); // 5 sn kapalı. } Sensör tabanlı kontrol: int sicaklik = analogRead(A0); if(sicaklik &gt; esikDegeri) { digitalWrite(rolePin, LOW); } // Sıcaklık yüksekse fan aç. else { digitalWrite(rolePin, HIGH); } // Sıcaklık normalse fan kapat. Çoklu röle kontrolü: 2-4-8 kanallı röle modülleri ile birden fazla cihaz bağımsız kontrol edilebilir. Her kanal ayrı bir dijital pine bağlanır. Zamanlı kontrol: millis() fonksiyonu ile zaman tabanlı açma/kapama programı oluşturulabilir.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röle açma/kapama kontrolü</w:t>
            </w:r>
          </w:p>
        </w:tc>
        <w:tc>
          <w:tcPr>
            <w:tcW w:type="dxa" w:w="3213"/>
          </w:tcPr>
          <w:p>
            <w:r>
              <w:rPr>
                <w:sz w:val="18"/>
              </w:rPr>
              <w:t>Bağlantı: Röle modülü VCC-&gt;5V, GND-&gt;GND, IN-&gt;D7. Röle NO/COM terminallerine düşük voltajlı LED lamba bağlanır. Kod: #define ROLE_PIN 7 void setup() { pinMode(ROLE_PIN, OUTPUT); digitalWrite(ROLE_PIN, HIGH); // Başlangıçta kapalı. Serial.begin(9600); } void loop() { if(Serial.available()) { char cmd = Serial.read(); if(cmd == '1') { digitalWrite(ROLE_PIN, LOW); Serial.println('Lamba ACIK'); } else if(cmd == '0') { digitalWrite(ROLE_PIN, HIGH); Serial.println('Lamba KAPALI'); } } }</w:t>
            </w:r>
          </w:p>
        </w:tc>
        <w:tc>
          <w:tcPr>
            <w:tcW w:type="dxa" w:w="3213"/>
          </w:tcPr>
          <w:p>
            <w:r>
              <w:rPr>
                <w:sz w:val="18"/>
              </w:rPr>
              <w:t>Seri port üzerinden cihaz kontrolü, akıllı ev sistemlerinde Bluetooth/WiFi komut yapısının temelini oluşturur</w:t>
            </w:r>
          </w:p>
        </w:tc>
      </w:tr>
      <w:tr>
        <w:tc>
          <w:tcPr>
            <w:tcW w:type="dxa" w:w="3213"/>
          </w:tcPr>
          <w:p>
            <w:r>
              <w:rPr>
                <w:sz w:val="18"/>
              </w:rPr>
              <w:t>Sıcaklık sensörü ile otomatik fan kontrolü</w:t>
            </w:r>
          </w:p>
        </w:tc>
        <w:tc>
          <w:tcPr>
            <w:tcW w:type="dxa" w:w="3213"/>
          </w:tcPr>
          <w:p>
            <w:r>
              <w:rPr>
                <w:sz w:val="18"/>
              </w:rPr>
              <w:t>Bağlantı: LM35 sıcaklık sensörü-&gt;A0, Röle modülü IN-&gt;D7, Röle çıkışına DC fan bağlı. Kod: float sicaklikOku() { return analogRead(A0) * 500.0 / 1023.0; } void loop() { float t = sicaklikOku(); Serial.print('Sicaklik: '); Serial.println(t); if(t &gt; 30.0) { digitalWrite(7, LOW); Serial.println('Fan ACIK'); } else if(t &lt; 27.0) { digitalWrite(7, HIGH); Serial.println('Fan KAPALI'); } delay(1000); } Histerezis: Açma eşiği (30°C) ve kapama eşiği (27°C) farklı tutularak rölenin sürekli açılıp kapanması önlenir.</w:t>
            </w:r>
          </w:p>
        </w:tc>
        <w:tc>
          <w:tcPr>
            <w:tcW w:type="dxa" w:w="3213"/>
          </w:tcPr>
          <w:p>
            <w:r>
              <w:rPr>
                <w:sz w:val="18"/>
              </w:rPr>
              <w:t>Histerezis kontrolü endüstriyel termostat ve HVAC sistemlerinin temel çalışma prensibidir</w:t>
            </w:r>
          </w:p>
        </w:tc>
      </w:tr>
      <w:tr>
        <w:tc>
          <w:tcPr>
            <w:tcW w:type="dxa" w:w="3213"/>
          </w:tcPr>
          <w:p>
            <w:r>
              <w:rPr>
                <w:sz w:val="18"/>
              </w:rPr>
              <w:t>Zamanlı röle programı (Timer)</w:t>
            </w:r>
          </w:p>
        </w:tc>
        <w:tc>
          <w:tcPr>
            <w:tcW w:type="dxa" w:w="3213"/>
          </w:tcPr>
          <w:p>
            <w:r>
              <w:rPr>
                <w:sz w:val="18"/>
              </w:rPr>
              <w:t>Kod: unsigned long oncekiZaman = 0; bool roleDurumu = false; unsigned long acikSure = 10000; // 10 sn açık. unsigned long kapaliSure = 5000; // 5 sn kapalı. void loop() { unsigned long simdi = millis(); if(roleDurumu &amp;&amp; (simdi - oncekiZaman &gt;= acikSure)) { digitalWrite(7, HIGH); roleDurumu = false; oncekiZaman = simdi; } else if(!roleDurumu &amp;&amp; (simdi - oncekiZaman &gt;= kapaliSure)) { digitalWrite(7, LOW); roleDurumu = true; oncekiZaman = simdi; } } millis() tabanlı zamanlama delay() yerine kullanılır çünkü programın diğer işlevleri bloklanmaz.</w:t>
            </w:r>
          </w:p>
        </w:tc>
        <w:tc>
          <w:tcPr>
            <w:tcW w:type="dxa" w:w="3213"/>
          </w:tcPr>
          <w:p>
            <w:r>
              <w:rPr>
                <w:sz w:val="18"/>
              </w:rPr>
              <w:t>Zamanlı röle kontrolü otomatik sulama, aydınlatma zamanlayıcısı ve periyodik bakım sistemlerinde kullanılır</w:t>
            </w:r>
          </w:p>
        </w:tc>
      </w:tr>
    </w:tbl>
    <w:p/>
    <w:p>
      <w:pPr>
        <w:spacing w:before="200"/>
      </w:pPr>
      <w:r>
        <w:rPr>
          <w:b/>
          <w:color w:val="E65C00"/>
          <w:sz w:val="24"/>
        </w:rPr>
        <w:t xml:space="preserve">  Görseller ve Tablolar</w:t>
      </w:r>
    </w:p>
    <w:p>
      <w:pPr>
        <w:pStyle w:val="ListBullet"/>
      </w:pPr>
      <w:r>
        <w:rPr>
          <w:sz w:val="20"/>
        </w:rPr>
        <w:t>Röle iç yapısı ve çalışma prensibi şeması (bobin, kontak, NO/NC/COM)</w:t>
      </w:r>
    </w:p>
    <w:p>
      <w:pPr>
        <w:pStyle w:val="ListBullet"/>
      </w:pPr>
      <w:r>
        <w:rPr>
          <w:sz w:val="20"/>
        </w:rPr>
        <w:t>Röle modülü bağlantı diyagramı: Arduino -&gt; Optokuplör -&gt; Röle -&gt; Yük (AC/DC)</w:t>
      </w:r>
    </w:p>
    <w:p>
      <w:pPr>
        <w:spacing w:before="200"/>
      </w:pPr>
      <w:r>
        <w:rPr>
          <w:b/>
          <w:color w:val="E65C00"/>
          <w:sz w:val="24"/>
        </w:rPr>
        <w:t xml:space="preserve">  Analoji ve Benzetmeler</w:t>
      </w:r>
    </w:p>
    <w:p>
      <w:r>
        <w:rPr>
          <w:b/>
          <w:color w:val="E65C00"/>
          <w:sz w:val="20"/>
        </w:rPr>
        <w:t xml:space="preserve">  1. </w:t>
      </w:r>
      <w:r>
        <w:rPr>
          <w:sz w:val="20"/>
        </w:rPr>
        <w:t>Röle = Kapı zili düğmesi gibidir: Küçük bir düğmeye (5V sinyal) basarak büyük bir çanı (220V cihaz) çalıştırırsınız. Düğme ile çan arasında fiziksel bağlantı yoktur, sadece sinyal iletimi vardır. NO/NC = Kapı kilidi gibidir: NO = kapı normalde kilitli (kapalı), sinyal gelince açılır. NC = kapı normalde açık, sinyal gelince kilitlenir (güvenlik modu)</w:t>
      </w:r>
    </w:p>
    <w:p>
      <w:pPr>
        <w:spacing w:before="200"/>
      </w:pPr>
      <w:r>
        <w:rPr>
          <w:b/>
          <w:color w:val="E65C00"/>
          <w:sz w:val="24"/>
        </w:rPr>
        <w:t xml:space="preserve">  Öğrenci Soru-Cevap</w:t>
      </w:r>
    </w:p>
    <w:p>
      <w:pPr>
        <w:pStyle w:val="ListBullet"/>
      </w:pPr>
      <w:r>
        <w:rPr>
          <w:sz w:val="20"/>
        </w:rPr>
        <w:t>Röle modülünde optokuplörün görevi nedir ve neden önemlidir?</w:t>
      </w:r>
    </w:p>
    <w:p>
      <w:pPr>
        <w:pStyle w:val="ListBullet"/>
      </w:pPr>
      <w:r>
        <w:rPr>
          <w:sz w:val="20"/>
        </w:rPr>
        <w:t>NO ve NC terminalleri arasındaki fark nedir ve hangi durumlarda hangisi kullanılır?</w:t>
      </w:r>
    </w:p>
    <w:p>
      <w:pPr>
        <w:pStyle w:val="ListBullet"/>
      </w:pPr>
      <w:r>
        <w:rPr>
          <w:sz w:val="20"/>
        </w:rPr>
        <w:t>Aktif-LOW röle modülünde röleyi aktifleştirmek için hangi sinyal gönderilir?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"Çoklu Röle ve Sensör Tabanlı Otomasyon"</w:t>
      </w:r>
    </w:p>
    <w:p>
      <w:r>
        <w:rPr>
          <w:b/>
          <w:color w:val="1B2A4A"/>
          <w:sz w:val="20"/>
        </w:rPr>
        <w:t xml:space="preserve">Türü: </w:t>
      </w:r>
      <w:r>
        <w:rPr>
          <w:sz w:val="20"/>
        </w:rPr>
        <w:t>Grup çalışması ve otomasyon tasarımı</w:t>
      </w:r>
    </w:p>
    <w:p>
      <w:r>
        <w:rPr>
          <w:b/>
          <w:color w:val="1B2A4A"/>
          <w:sz w:val="20"/>
        </w:rPr>
        <w:t xml:space="preserve">Amacı: </w:t>
      </w:r>
      <w:r>
        <w:rPr>
          <w:sz w:val="20"/>
        </w:rPr>
        <w:t>Birden fazla röle ile çoklu cihaz kontrolü ve sensör tabanlı otomasyon sistemi geliştirme becerisi kazandırma</w:t>
      </w:r>
    </w:p>
    <w:p>
      <w:pPr>
        <w:spacing w:before="200"/>
      </w:pPr>
      <w:r>
        <w:rPr>
          <w:b/>
          <w:color w:val="6A1B9A"/>
          <w:sz w:val="24"/>
        </w:rPr>
        <w:t xml:space="preserve">  Yönerge Adımları</w:t>
      </w:r>
    </w:p>
    <w:p>
      <w:r>
        <w:rPr>
          <w:b/>
          <w:color w:val="6A1B9A"/>
          <w:sz w:val="20"/>
        </w:rPr>
        <w:t xml:space="preserve">  1. </w:t>
      </w:r>
      <w:r>
        <w:rPr>
          <w:sz w:val="20"/>
        </w:rPr>
        <w:t>2 kanallı röle modülünü Arduino'ya bağlayarak 2 farklı cihazı (LED lamba ve DC fan) bağımsız kontrol edin</w:t>
      </w:r>
    </w:p>
    <w:p>
      <w:r>
        <w:rPr>
          <w:b/>
          <w:color w:val="6A1B9A"/>
          <w:sz w:val="20"/>
        </w:rPr>
        <w:t xml:space="preserve">  2. </w:t>
      </w:r>
      <w:r>
        <w:rPr>
          <w:sz w:val="20"/>
        </w:rPr>
        <w:t>Sıcaklık ve ışık sensörü verilerine göre otomatik otomasyon kuralları tanımlayın (if-else mantığı)</w:t>
      </w:r>
    </w:p>
    <w:p>
      <w:r>
        <w:rPr>
          <w:b/>
          <w:color w:val="6A1B9A"/>
          <w:sz w:val="20"/>
        </w:rPr>
        <w:t xml:space="preserve">  3. </w:t>
      </w:r>
      <w:r>
        <w:rPr>
          <w:sz w:val="20"/>
        </w:rPr>
        <w:t>Seri port üzerinden menü tabanlı kontrol arayüzü geliştirin (1: Lamba, 2: Fan, 3: Otomatik mod)</w:t>
      </w:r>
    </w:p>
    <w:p>
      <w:r>
        <w:rPr>
          <w:b/>
          <w:color w:val="6A1B9A"/>
          <w:sz w:val="20"/>
        </w:rPr>
        <w:t xml:space="preserve">  4. </w:t>
      </w:r>
      <w:r>
        <w:rPr>
          <w:sz w:val="20"/>
        </w:rPr>
        <w:t>Zamanlama özelliği ekleyerek belirli saatlerde otomatik açılıp kapanan bir program yazın</w:t>
      </w:r>
    </w:p>
    <w:p>
      <w:r>
        <w:rPr>
          <w:b/>
          <w:color w:val="1B2A4A"/>
          <w:sz w:val="20"/>
        </w:rPr>
        <w:t xml:space="preserve">Beklenen Ürün: </w:t>
      </w:r>
      <w:r>
        <w:rPr>
          <w:sz w:val="20"/>
        </w:rPr>
        <w:t>Çoklu röle otomasyon devresi, sensör tabanlı kontrol programı ve kullanıcı arayüzü</w:t>
      </w:r>
    </w:p>
    <w:p>
      <w:pPr>
        <w:spacing w:before="200"/>
      </w:pPr>
      <w:r>
        <w:rPr>
          <w:b/>
          <w:color w:val="6A1B9A"/>
          <w:sz w:val="24"/>
        </w:rPr>
        <w:t xml:space="preserve">  Transfer Soruları</w:t>
      </w:r>
    </w:p>
    <w:p>
      <w:r>
        <w:rPr>
          <w:b/>
          <w:color w:val="6A1B9A"/>
          <w:sz w:val="20"/>
        </w:rPr>
        <w:t xml:space="preserve">  1. </w:t>
      </w:r>
      <w:r>
        <w:rPr>
          <w:sz w:val="20"/>
        </w:rPr>
        <w:t>Röle tabanlı otomasyon bilgisi akıllı ev, sera otomasyonu, endüstriyel kontrol ve IoT projelerinde doğrudan kullanılır.</w:t>
      </w:r>
    </w:p>
    <w:p>
      <w:r>
        <w:rPr>
          <w:b/>
          <w:color w:val="1B2A4A"/>
          <w:sz w:val="20"/>
        </w:rPr>
        <w:t xml:space="preserve">İlişkili Disiplinler: </w:t>
      </w:r>
      <w:r>
        <w:rPr>
          <w:sz w:val="20"/>
        </w:rPr>
        <w:t>Otomasyon (kontrol sistemleri), elektrik (güç anahtarlama), yazılım (durum makinesi)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Röleniz çok sık açılıp kapanıyor (chattering) ve mekanik ömrü azalıyor. Bu sorunu yazılımsal ve donanımsal olarak nasıl çözersiniz?</w:t>
            </w:r>
          </w:p>
        </w:tc>
      </w:tr>
    </w:tbl>
    <w:p/>
    <w:p>
      <w:r>
        <w:rPr>
          <w:b/>
          <w:color w:val="1B2A4A"/>
          <w:sz w:val="20"/>
        </w:rPr>
        <w:t xml:space="preserve">Yaratıcı Görev: </w:t>
      </w:r>
      <w:r>
        <w:rPr>
          <w:sz w:val="20"/>
        </w:rPr>
        <w:t>WiFi bağlantılı bir akıllı priz tasarlasanız, ESP32 ve röle modülü ile telefon uygulamasından kontrol edilebilen bir sistem nasıl kurardınız?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Röle modülünün çalışma prensibi ve NO/NC/COM terminalleri anlaşıldı mı?</w:t>
      </w:r>
    </w:p>
    <w:p>
      <w:r>
        <w:rPr>
          <w:sz w:val="20"/>
        </w:rPr>
        <w:t xml:space="preserve">  ☐  Arduino ile röle kontrolü ve aktif-LOW mantığı kavrandı mı?</w:t>
      </w:r>
    </w:p>
    <w:p>
      <w:r>
        <w:rPr>
          <w:sz w:val="20"/>
        </w:rPr>
        <w:t xml:space="preserve">  ☐  AC devre güvenliği kuralları öğrenildi mi?</w:t>
      </w:r>
    </w:p>
    <w:p>
      <w:pPr>
        <w:spacing w:before="200"/>
      </w:pPr>
      <w:r>
        <w:rPr>
          <w:b/>
          <w:color w:val="2E7D32"/>
          <w:sz w:val="24"/>
        </w:rPr>
        <w:t xml:space="preserve">  Öz Değerlendirme Soruları</w:t>
      </w:r>
    </w:p>
    <w:p>
      <w:r>
        <w:rPr>
          <w:b/>
          <w:color w:val="2E7D32"/>
          <w:sz w:val="20"/>
        </w:rPr>
        <w:t xml:space="preserve">  1. </w:t>
      </w:r>
      <w:r>
        <w:rPr>
          <w:sz w:val="20"/>
        </w:rPr>
        <w:t>Röle modülündeki optokuplörün görevi nedir?</w:t>
      </w:r>
    </w:p>
    <w:p>
      <w:r>
        <w:rPr>
          <w:b/>
          <w:color w:val="2E7D32"/>
          <w:sz w:val="20"/>
        </w:rPr>
        <w:t xml:space="preserve">  2. </w:t>
      </w:r>
      <w:r>
        <w:rPr>
          <w:sz w:val="20"/>
        </w:rPr>
        <w:t>Aktif-LOW röle modülünde röleyi aktifleştirmek için ne yapılır?</w:t>
      </w:r>
    </w:p>
    <w:p>
      <w:r>
        <w:rPr>
          <w:b/>
          <w:color w:val="2E7D32"/>
          <w:sz w:val="20"/>
        </w:rPr>
        <w:t xml:space="preserve">  3. </w:t>
      </w:r>
      <w:r>
        <w:rPr>
          <w:sz w:val="20"/>
        </w:rPr>
        <w:t>Histerezis kontrolü neden önemlidir ve nasıl uygulanır?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Röle modülünde COM terminali neye bağlıdır?</w:t>
            </w:r>
          </w:p>
        </w:tc>
        <w:tc>
          <w:tcPr>
            <w:tcW w:type="dxa" w:w="3213"/>
          </w:tcPr>
          <w:p>
            <w:r>
              <w:rPr>
                <w:sz w:val="18"/>
              </w:rPr>
              <w:t>A) Her zaman NO'ya  B) Her zaman NC'ye  C) Röle pasifken NC'ye, aktifken NO'ya  D) Hiçbir terminale bağlı değildir</w:t>
            </w:r>
          </w:p>
        </w:tc>
        <w:tc>
          <w:tcPr>
            <w:tcW w:type="dxa" w:w="3213"/>
          </w:tcPr>
          <w:p>
            <w:r>
              <w:rPr>
                <w:sz w:val="18"/>
              </w:rPr>
              <w:t>C</w:t>
            </w:r>
          </w:p>
        </w:tc>
      </w:tr>
      <w:tr>
        <w:tc>
          <w:tcPr>
            <w:tcW w:type="dxa" w:w="3213"/>
          </w:tcPr>
          <w:p>
            <w:r>
              <w:rPr>
                <w:sz w:val="18"/>
              </w:rPr>
              <w:t>Aktif-LOW röle modülünde röleyi aktifleştirmek için hangi sinyal gönderilir?</w:t>
            </w:r>
          </w:p>
        </w:tc>
        <w:tc>
          <w:tcPr>
            <w:tcW w:type="dxa" w:w="3213"/>
          </w:tcPr>
          <w:p>
            <w:r>
              <w:rPr>
                <w:sz w:val="18"/>
              </w:rPr>
              <w:t>A) HIGH (5V)  B) LOW (0V)  C) PWM  D) Analog sinyal</w:t>
            </w:r>
          </w:p>
        </w:tc>
        <w:tc>
          <w:tcPr>
            <w:tcW w:type="dxa" w:w="3213"/>
          </w:tcPr>
          <w:p>
            <w:r>
              <w:rPr>
                <w:sz w:val="18"/>
              </w:rPr>
              <w:t>B</w:t>
            </w:r>
          </w:p>
        </w:tc>
      </w:tr>
      <w:tr>
        <w:tc>
          <w:tcPr>
            <w:tcW w:type="dxa" w:w="3213"/>
          </w:tcPr>
          <w:p>
            <w:r>
              <w:rPr>
                <w:sz w:val="18"/>
              </w:rPr>
              <w:t>220V AC devre bağlantısında rölenin COM terminaline ne bağlanır?</w:t>
            </w:r>
          </w:p>
        </w:tc>
        <w:tc>
          <w:tcPr>
            <w:tcW w:type="dxa" w:w="3213"/>
          </w:tcPr>
          <w:p>
            <w:r>
              <w:rPr>
                <w:sz w:val="18"/>
              </w:rPr>
              <w:t>A) Nötr (N) kablosu  B) Topraklama (PE)  C) Faz (L) kablosu  D) Arduino 5V</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Mekanik röle mi yoksa solid-state röle (SSR) mi daha güvenli ve dayanıklıdır? Hangi uygulamalarda hangisi tercih edilmelidir?</w:t>
      </w:r>
    </w:p>
    <w:p>
      <w:r>
        <w:rPr>
          <w:b/>
          <w:color w:val="2E7D32"/>
          <w:sz w:val="20"/>
        </w:rPr>
        <w:t>Eleştirel Düşünme:</w:t>
      </w:r>
    </w:p>
    <w:p>
      <w:r>
        <w:rPr>
          <w:b/>
          <w:color w:val="2E7D32"/>
          <w:sz w:val="20"/>
        </w:rPr>
        <w:t xml:space="preserve">  1. </w:t>
      </w:r>
      <w:r>
        <w:rPr>
          <w:sz w:val="20"/>
        </w:rPr>
        <w:t>Akıllı ev sistemlerinde güvenlik açıkları (hacklenen röle, yetkisiz erişim) ne gibi tehlikeler oluşturabilir? IoT cihazlarının güvenliği nasıl sağlanmalıdır?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"Röle Modülü ile Cihaz Kontrolü Uygulaması"</w:t>
      </w:r>
    </w:p>
    <w:p>
      <w:r>
        <w:rPr>
          <w:b/>
          <w:color w:val="1B2A4A"/>
          <w:sz w:val="20"/>
        </w:rPr>
        <w:t xml:space="preserve">Hedef: </w:t>
      </w:r>
      <w:r>
        <w:rPr>
          <w:sz w:val="20"/>
        </w:rPr>
        <w:t>Röle modülü ile düşük voltajlı cihazları kontrol etme ve sensör tabanlı otomasyon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Röle modülünü Arduino'ya bağlayın (VCC, GND, IN) ve LED lamba ile test edin</w:t>
            </w:r>
          </w:p>
        </w:tc>
        <w:tc>
          <w:tcPr>
            <w:tcW w:type="dxa" w:w="3213"/>
          </w:tcPr>
          <w:p>
            <w:r>
              <w:rPr>
                <w:sz w:val="18"/>
              </w:rPr>
              <w:t>5 dk</w:t>
            </w:r>
          </w:p>
        </w:tc>
      </w:tr>
      <w:tr>
        <w:tc>
          <w:tcPr>
            <w:tcW w:type="dxa" w:w="3213"/>
          </w:tcPr>
          <w:p>
            <w:r>
              <w:rPr>
                <w:sz w:val="18"/>
              </w:rPr>
              <w:t>2</w:t>
            </w:r>
          </w:p>
        </w:tc>
        <w:tc>
          <w:tcPr>
            <w:tcW w:type="dxa" w:w="3213"/>
          </w:tcPr>
          <w:p>
            <w:r>
              <w:rPr>
                <w:sz w:val="18"/>
              </w:rPr>
              <w:t>Seri porttan komut alarak röleyi açıp kapatan program yazın ve aktif-LOW mantığını doğrulayın</w:t>
            </w:r>
          </w:p>
        </w:tc>
        <w:tc>
          <w:tcPr>
            <w:tcW w:type="dxa" w:w="3213"/>
          </w:tcPr>
          <w:p>
            <w:r>
              <w:rPr>
                <w:sz w:val="18"/>
              </w:rPr>
              <w:t>5 dk</w:t>
            </w:r>
          </w:p>
        </w:tc>
      </w:tr>
      <w:tr>
        <w:tc>
          <w:tcPr>
            <w:tcW w:type="dxa" w:w="3213"/>
          </w:tcPr>
          <w:p>
            <w:r>
              <w:rPr>
                <w:sz w:val="18"/>
              </w:rPr>
              <w:t>3</w:t>
            </w:r>
          </w:p>
        </w:tc>
        <w:tc>
          <w:tcPr>
            <w:tcW w:type="dxa" w:w="3213"/>
          </w:tcPr>
          <w:p>
            <w:r>
              <w:rPr>
                <w:sz w:val="18"/>
              </w:rPr>
              <w:t>Sıcaklık sensörü ile otomatik röle kontrolü yapın (histerezis dahil)</w:t>
            </w:r>
          </w:p>
        </w:tc>
        <w:tc>
          <w:tcPr>
            <w:tcW w:type="dxa" w:w="3213"/>
          </w:tcPr>
          <w:p>
            <w:r>
              <w:rPr>
                <w:sz w:val="18"/>
              </w:rPr>
              <w:t>5 dk</w:t>
            </w:r>
          </w:p>
        </w:tc>
      </w:tr>
      <w:tr>
        <w:tc>
          <w:tcPr>
            <w:tcW w:type="dxa" w:w="3213"/>
          </w:tcPr>
          <w:p>
            <w:r>
              <w:rPr>
                <w:sz w:val="18"/>
              </w:rPr>
              <w:t>4</w:t>
            </w:r>
          </w:p>
        </w:tc>
        <w:tc>
          <w:tcPr>
            <w:tcW w:type="dxa" w:w="3213"/>
          </w:tcPr>
          <w:p>
            <w:r>
              <w:rPr>
                <w:sz w:val="18"/>
              </w:rPr>
              <w:t>millis() tabanlı zamanlayıcı ile röleyi belirli aralıklarla açıp kapatan program yazın</w:t>
            </w:r>
          </w:p>
        </w:tc>
        <w:tc>
          <w:tcPr>
            <w:tcW w:type="dxa" w:w="3213"/>
          </w:tcPr>
          <w:p>
            <w:r>
              <w:rPr>
                <w:sz w:val="18"/>
              </w:rPr>
              <w:t>5 dk</w:t>
            </w:r>
          </w:p>
        </w:tc>
      </w:tr>
    </w:tbl>
    <w:p/>
    <w:p>
      <w:r>
        <w:rPr>
          <w:b/>
          <w:color w:val="1B2A4A"/>
          <w:sz w:val="20"/>
        </w:rPr>
        <w:t xml:space="preserve">Tamamlanma Kriteri: </w:t>
      </w:r>
      <w:r>
        <w:rPr>
          <w:sz w:val="20"/>
        </w:rPr>
        <w:t>Röle düzgün çalışmalı, seri komut kontrolü işlevsel olmalı ve sensör tabanlı otomasyon doğru çalışmalı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"Röle Modülü ile Otomasyon Gösterimi"</w:t>
      </w:r>
    </w:p>
    <w:p>
      <w:r>
        <w:rPr>
          <w:b/>
          <w:color w:val="1B2A4A"/>
          <w:sz w:val="20"/>
        </w:rPr>
        <w:t xml:space="preserve">Eğitmenin Gösterdiği: </w:t>
      </w:r>
      <w:r>
        <w:rPr>
          <w:sz w:val="20"/>
        </w:rPr>
        <w:t>Röle modülü bağlantısını yapar, aktif-LOW/HIGH farkını gösterir ve sıcaklık sensörü ile otomatik fan kontrolü demonstre eder.</w:t>
      </w:r>
    </w:p>
    <w:p>
      <w:r>
        <w:rPr>
          <w:b/>
          <w:color w:val="1B2A4A"/>
          <w:sz w:val="20"/>
        </w:rPr>
        <w:t xml:space="preserve">Öğrencinin Tekrarladığı: </w:t>
      </w:r>
      <w:r>
        <w:rPr>
          <w:sz w:val="20"/>
        </w:rPr>
        <w:t>Eğitmeni izler, NO/NC bağlantılarını multimetre ile doğrular ve kendi otomasyon devresini kurar.</w:t>
      </w:r>
    </w:p>
    <w:p>
      <w:r>
        <w:rPr>
          <w:b/>
          <w:color w:val="1B2A4A"/>
          <w:sz w:val="20"/>
        </w:rPr>
        <w:t xml:space="preserve">Dikkat Noktaları: </w:t>
      </w:r>
      <w:r>
        <w:rPr>
          <w:sz w:val="20"/>
        </w:rPr>
        <w:t>AC şebeke gerilimi sınıf ortamında kesinlikle kullanılmamalıdır! Tüm uygulamalar düşük voltajlı (5V-12V DC) cihazlarla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Röle Kontrolü</w:t>
            </w:r>
          </w:p>
        </w:tc>
        <w:tc>
          <w:tcPr>
            <w:tcW w:type="dxa" w:w="3213"/>
          </w:tcPr>
          <w:p>
            <w:r>
              <w:rPr>
                <w:sz w:val="18"/>
              </w:rPr>
              <w:t>Röle modülünü Arduino'ya bağlayarak bir LED lambayı 3 sn açık, 2 sn kapalı döngüsünde çalıştırın</w:t>
            </w:r>
          </w:p>
        </w:tc>
        <w:tc>
          <w:tcPr>
            <w:tcW w:type="dxa" w:w="3213"/>
          </w:tcPr>
          <w:p>
            <w:r>
              <w:rPr>
                <w:sz w:val="18"/>
              </w:rPr>
              <w:t>Kolay</w:t>
            </w:r>
          </w:p>
        </w:tc>
      </w:tr>
      <w:tr>
        <w:tc>
          <w:tcPr>
            <w:tcW w:type="dxa" w:w="3213"/>
          </w:tcPr>
          <w:p>
            <w:r>
              <w:rPr>
                <w:sz w:val="18"/>
              </w:rPr>
              <w:t>Buton ile Röle Toggle</w:t>
            </w:r>
          </w:p>
        </w:tc>
        <w:tc>
          <w:tcPr>
            <w:tcW w:type="dxa" w:w="3213"/>
          </w:tcPr>
          <w:p>
            <w:r>
              <w:rPr>
                <w:sz w:val="18"/>
              </w:rPr>
              <w:t>Bir butona her basıldığında röle durumunun değiştiği (toggle) bir program yazın (debounce dahil)</w:t>
            </w:r>
          </w:p>
        </w:tc>
        <w:tc>
          <w:tcPr>
            <w:tcW w:type="dxa" w:w="3213"/>
          </w:tcPr>
          <w:p>
            <w:r>
              <w:rPr>
                <w:sz w:val="18"/>
              </w:rPr>
              <w:t>Orta</w:t>
            </w:r>
          </w:p>
        </w:tc>
      </w:tr>
      <w:tr>
        <w:tc>
          <w:tcPr>
            <w:tcW w:type="dxa" w:w="3213"/>
          </w:tcPr>
          <w:p>
            <w:r>
              <w:rPr>
                <w:sz w:val="18"/>
              </w:rPr>
              <w:t>Sensör Tabanlı Otomasyon</w:t>
            </w:r>
          </w:p>
        </w:tc>
        <w:tc>
          <w:tcPr>
            <w:tcW w:type="dxa" w:w="3213"/>
          </w:tcPr>
          <w:p>
            <w:r>
              <w:rPr>
                <w:sz w:val="18"/>
              </w:rPr>
              <w:t>Sıcaklık sensörü ve ışık sensörü ile 2 röleyi otomatik kontrol eden bir akıllı ev prototipi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Sulama ve İklim Kontrol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sera için otomatik iklim kontrol sistemi tasarlıyorsunuz. Gereksinimler: 1) Toprak nem sensörü belirli bir değerin altına düşünce sulama pompası (röle 1) aktif olsun. 2) Sıcaklık 35°C üstüne çıkınca havalandırma fanı (röle 2) devreye girsin. 3) Her iki sistem için histerezis uygulanmalı (sürekli açılıp kapanma önlenmeli). 4) Tüm sensör verileri ve röle durumları seri porta yazdırılsın. Devreyi tasarlayın ve kodu yazın.</w:t>
            </w:r>
          </w:p>
        </w:tc>
      </w:tr>
    </w:tbl>
    <w:p/>
    <w:p>
      <w:r>
        <w:rPr>
          <w:b/>
          <w:color w:val="1B2A4A"/>
          <w:sz w:val="20"/>
        </w:rPr>
        <w:t xml:space="preserve">Beklenen Çıktı: </w:t>
      </w:r>
      <w:r>
        <w:rPr>
          <w:sz w:val="20"/>
        </w:rPr>
        <w:t>Sera otomasyon devresi şeması, Arduino kodu, histerezis parametreleri ve test sonuçları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röle modülünün çalışma prensibini, NO/NC/COM terminallerini, optokuplör izolasyonunu, Arduino ile röle kontrolünü, aktif-LOW mantığını ve AC devre güvenliği kurallarını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Röle (Relay)</w:t>
            </w:r>
          </w:p>
        </w:tc>
        <w:tc>
          <w:tcPr>
            <w:tcW w:type="dxa" w:w="4819"/>
            <w:shd w:fill="F5F5F5"/>
          </w:tcPr>
          <w:p>
            <w:r>
              <w:rPr>
                <w:b/>
                <w:color w:val="1B2A4A"/>
                <w:sz w:val="20"/>
              </w:rPr>
              <w:t xml:space="preserve">  NO/NC/COM Terminalleri</w:t>
            </w:r>
          </w:p>
        </w:tc>
      </w:tr>
      <w:tr>
        <w:tc>
          <w:tcPr>
            <w:tcW w:type="dxa" w:w="4819"/>
            <w:shd w:fill="F5F5F5"/>
          </w:tcPr>
          <w:p>
            <w:r>
              <w:rPr>
                <w:b/>
                <w:color w:val="1B2A4A"/>
                <w:sz w:val="20"/>
              </w:rPr>
              <w:t xml:space="preserve">  Optokuplör İzolasyonu</w:t>
            </w:r>
          </w:p>
        </w:tc>
        <w:tc>
          <w:tcPr>
            <w:tcW w:type="dxa" w:w="4819"/>
            <w:shd w:fill="F5F5F5"/>
          </w:tcPr>
          <w:p>
            <w:r>
              <w:rPr>
                <w:b/>
                <w:color w:val="1B2A4A"/>
                <w:sz w:val="20"/>
              </w:rPr>
              <w:t xml:space="preserve">  AC Devre Güvenliği</w:t>
            </w:r>
          </w:p>
        </w:tc>
      </w:tr>
      <w:tr>
        <w:tc>
          <w:tcPr>
            <w:tcW w:type="dxa" w:w="4819"/>
            <w:shd w:fill="F5F5F5"/>
          </w:tcPr>
          <w:p>
            <w:r>
              <w:rPr>
                <w:b/>
                <w:color w:val="1B2A4A"/>
                <w:sz w:val="20"/>
              </w:rPr>
              <w:t xml:space="preserve">  Histerezis Kontrolü</w:t>
            </w:r>
          </w:p>
        </w:tc>
        <w:tc>
          <w:tcPr>
            <w:tcW w:type="dxa" w:w="4819"/>
          </w:tcPr>
          <w:p/>
        </w:tc>
      </w:tr>
    </w:tbl>
    <w:p/>
    <w:p>
      <w:pPr>
        <w:spacing w:before="200"/>
      </w:pPr>
      <w:r>
        <w:rPr>
          <w:b/>
          <w:color w:val="757575"/>
          <w:sz w:val="24"/>
        </w:rPr>
        <w:t xml:space="preserve">  Bir Sonraki Dersle Köprü</w:t>
      </w:r>
    </w:p>
    <w:p>
      <w:r>
        <w:rPr>
          <w:sz w:val="20"/>
        </w:rPr>
        <w:t>Bir sonraki derste motor ve röle bileşenlerini birleştirerek akıllı fan sistemi entegre projesi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Evinizdeki en az 3 elektrikli cihazın akım değerlerini araştırın (ampul, buzdolabı, çamaşır makinesi vb.) ve 10A kapasiteli röle ile hangilerinin kontrol edilebileceğini belirleyin. Ayrıca solid-state röle (SSR) hakkında kısa bir araştırma yapın.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Röle modülünü önceden test edin ve aktif-LOW/HIGH durumunu belirleyin</w:t>
      </w:r>
    </w:p>
    <w:p>
      <w:pPr>
        <w:pStyle w:val="ListBullet"/>
      </w:pPr>
      <w:r>
        <w:rPr>
          <w:sz w:val="20"/>
        </w:rPr>
        <w:t>AC güvenliği konusunda görsel materyaller hazırlayın</w:t>
      </w:r>
    </w:p>
    <w:p>
      <w:pPr>
        <w:pStyle w:val="ListBullet"/>
      </w:pPr>
      <w:r>
        <w:rPr>
          <w:sz w:val="20"/>
        </w:rPr>
        <w:t>Düşük voltajlı test cihazları (LED, DC fan)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Röle tıklıyor ama cihaz çalışmıyor</w:t>
            </w:r>
          </w:p>
        </w:tc>
        <w:tc>
          <w:tcPr>
            <w:tcW w:type="dxa" w:w="4819"/>
          </w:tcPr>
          <w:p>
            <w:r>
              <w:rPr>
                <w:sz w:val="18"/>
              </w:rPr>
              <w:t>NO/NC bağlantısını kontrol edin; multimetre ile röle çıkış kontaklarını ölçün</w:t>
            </w:r>
          </w:p>
        </w:tc>
      </w:tr>
      <w:tr>
        <w:tc>
          <w:tcPr>
            <w:tcW w:type="dxa" w:w="4819"/>
          </w:tcPr>
          <w:p>
            <w:r>
              <w:rPr>
                <w:sz w:val="18"/>
              </w:rPr>
              <w:t>Röle sürekli açılıp kapanıyor (chattering)</w:t>
            </w:r>
          </w:p>
        </w:tc>
        <w:tc>
          <w:tcPr>
            <w:tcW w:type="dxa" w:w="4819"/>
          </w:tcPr>
          <w:p>
            <w:r>
              <w:rPr>
                <w:sz w:val="18"/>
              </w:rPr>
              <w:t>Histerezis ekleyin; yazılımda debounce süresi uygulayın</w:t>
            </w:r>
          </w:p>
        </w:tc>
      </w:tr>
      <w:tr>
        <w:tc>
          <w:tcPr>
            <w:tcW w:type="dxa" w:w="4819"/>
          </w:tcPr>
          <w:p>
            <w:r>
              <w:rPr>
                <w:sz w:val="18"/>
              </w:rPr>
              <w:t>Arduino kapanıyor veya resetleniyor</w:t>
            </w:r>
          </w:p>
        </w:tc>
        <w:tc>
          <w:tcPr>
            <w:tcW w:type="dxa" w:w="4819"/>
          </w:tcPr>
          <w:p>
            <w:r>
              <w:rPr>
                <w:sz w:val="18"/>
              </w:rPr>
              <w:t>Röle bobini çok akım çekiyor; röleyi harici güç kaynağından besleyin</w:t>
            </w:r>
          </w:p>
        </w:tc>
      </w:tr>
    </w:tbl>
    <w:p/>
    <w:p>
      <w:r>
        <w:rPr>
          <w:b/>
          <w:color w:val="1B2A4A"/>
          <w:sz w:val="20"/>
        </w:rPr>
        <w:t xml:space="preserve">Zaman Yönetimi: </w:t>
      </w:r>
      <w:r>
        <w:rPr>
          <w:sz w:val="20"/>
        </w:rPr>
        <w:t>Röle prensibi ve güvenliğe 7 dk, NO/NC kavramlarına 5 dk, uygulamaya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Röle modülü yoksa LED'ler ile röle simülasyonu yapılabilir veya TinkerCAD'de sanal röle devresi kurulabilir.</w:t>
            </w:r>
          </w:p>
        </w:tc>
      </w:tr>
    </w:tbl>
    <w:p/>
    <w:p>
      <w:r>
        <w:br w:type="page"/>
      </w:r>
    </w:p>
    <w:p>
      <w:pPr>
        <w:jc w:val="center"/>
      </w:pPr>
      <w:r>
        <w:rPr>
          <w:b/>
          <w:color w:val="1B2A4A"/>
          <w:sz w:val="36"/>
        </w:rPr>
        <w:t>━━━  44. SAAT  ━━━</w:t>
      </w:r>
    </w:p>
    <w:p>
      <w:pPr>
        <w:jc w:val="center"/>
      </w:pPr>
      <w:r>
        <w:rPr>
          <w:color w:val="2C6FAD"/>
          <w:sz w:val="32"/>
        </w:rPr>
        <w:t>Motor ve Röle Entegre Projesi (Akıllı Fan Sistemi)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Sıcaklık sensörü, DC motor, röle modülü ve LCD ekranı birleştirerek akıllı fan sistemi tasarlar; sensör verisine göre otomatik fan hız kontrolü ve röle ile güç yönetimi yapan entegre bir proje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M4B-K4</w:t>
            </w:r>
          </w:p>
        </w:tc>
        <w:tc>
          <w:tcPr>
            <w:tcW w:type="dxa" w:w="3213"/>
          </w:tcPr>
          <w:p>
            <w:r>
              <w:rPr>
                <w:sz w:val="18"/>
              </w:rPr>
              <w:t>Sıcaklık sensörü verilerine göre DC motor hızını otomatik olarak ayarlayan kontrol algoritması geliştirir</w:t>
            </w:r>
          </w:p>
        </w:tc>
        <w:tc>
          <w:tcPr>
            <w:tcW w:type="dxa" w:w="3213"/>
          </w:tcPr>
          <w:p>
            <w:r>
              <w:rPr>
                <w:sz w:val="18"/>
              </w:rPr>
              <w:t>Uygulama</w:t>
            </w:r>
          </w:p>
        </w:tc>
      </w:tr>
      <w:tr>
        <w:tc>
          <w:tcPr>
            <w:tcW w:type="dxa" w:w="3213"/>
          </w:tcPr>
          <w:p>
            <w:r>
              <w:rPr>
                <w:sz w:val="18"/>
              </w:rPr>
              <w:t>M4B-K5</w:t>
            </w:r>
          </w:p>
        </w:tc>
        <w:tc>
          <w:tcPr>
            <w:tcW w:type="dxa" w:w="3213"/>
          </w:tcPr>
          <w:p>
            <w:r>
              <w:rPr>
                <w:sz w:val="18"/>
              </w:rPr>
              <w:t>Röle modülü ile fan güç yönetimini yapar ve LCD ekranda sistem durumunu görüntüler</w:t>
            </w:r>
          </w:p>
        </w:tc>
        <w:tc>
          <w:tcPr>
            <w:tcW w:type="dxa" w:w="3213"/>
          </w:tcPr>
          <w:p>
            <w:r>
              <w:rPr>
                <w:sz w:val="18"/>
              </w:rPr>
              <w:t>Uygulama</w:t>
            </w:r>
          </w:p>
        </w:tc>
      </w:tr>
      <w:tr>
        <w:tc>
          <w:tcPr>
            <w:tcW w:type="dxa" w:w="3213"/>
          </w:tcPr>
          <w:p>
            <w:r>
              <w:rPr>
                <w:sz w:val="18"/>
              </w:rPr>
              <w:t>M4B-K6</w:t>
            </w:r>
          </w:p>
        </w:tc>
        <w:tc>
          <w:tcPr>
            <w:tcW w:type="dxa" w:w="3213"/>
          </w:tcPr>
          <w:p>
            <w:r>
              <w:rPr>
                <w:sz w:val="18"/>
              </w:rPr>
              <w:t>Otomatik ve manuel mod arasında geçiş yapan, seri port ile konfigüre edilebilen entegre sistem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DC motor kontrolü (Saat 41), step motor (Saat 42) ve röle modülü (Saat 43)</w:t>
      </w:r>
    </w:p>
    <w:p>
      <w:pPr>
        <w:spacing w:before="200"/>
      </w:pPr>
      <w:r>
        <w:rPr>
          <w:b/>
          <w:color w:val="757575"/>
          <w:sz w:val="24"/>
        </w:rPr>
        <w:t xml:space="preserve">  Öğrencinin Bilmesi Gerekenler</w:t>
      </w:r>
    </w:p>
    <w:p>
      <w:pPr>
        <w:pStyle w:val="ListBullet"/>
      </w:pPr>
      <w:r>
        <w:rPr>
          <w:sz w:val="20"/>
        </w:rPr>
        <w:t>L298N ile DC motor yön ve hız kontrolü (PWM)</w:t>
      </w:r>
    </w:p>
    <w:p>
      <w:pPr>
        <w:pStyle w:val="ListBullet"/>
      </w:pPr>
      <w:r>
        <w:rPr>
          <w:sz w:val="20"/>
        </w:rPr>
        <w:t>Röle modülü ile cihaz açma/kapama (aktif-LOW)</w:t>
      </w:r>
    </w:p>
    <w:p>
      <w:pPr>
        <w:pStyle w:val="ListBullet"/>
      </w:pPr>
      <w:r>
        <w:rPr>
          <w:sz w:val="20"/>
        </w:rPr>
        <w:t>Analog sensör okuma (analogRead) ve sıcaklık hesaplama</w:t>
      </w:r>
    </w:p>
    <w:p>
      <w:pPr>
        <w:spacing w:before="200"/>
      </w:pPr>
      <w:r>
        <w:rPr>
          <w:b/>
          <w:color w:val="757575"/>
          <w:sz w:val="24"/>
        </w:rPr>
        <w:t xml:space="preserve">  Olası Kavram Yanılgıları</w:t>
      </w:r>
    </w:p>
    <w:p>
      <w:pPr>
        <w:pStyle w:val="ListBullet"/>
      </w:pPr>
      <w:r>
        <w:rPr>
          <w:sz w:val="20"/>
        </w:rPr>
        <w:t>Motor hızı ile sıcaklık arasında doğrusal ilişki kurulmalıdır - gerçek sistemlerde PID gibi gelişmiş kontrol algoritmaları veya en azından histerezis ve bölgesel kontrol kullanılır</w:t>
      </w:r>
    </w:p>
    <w:p>
      <w:pPr>
        <w:pStyle w:val="ListBullet"/>
      </w:pPr>
      <w:r>
        <w:rPr>
          <w:sz w:val="20"/>
        </w:rPr>
        <w:t>Röle ve motor sürücü aynı anda kullanılamaz - röle güç anahtarlaması, motor sürücü hız/yön kontrolü yapar; ikisi farklı görevler için birlikte kullanılabilir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Arduino/ESP32 geliştirme kartı</w:t>
      </w:r>
    </w:p>
    <w:p>
      <w:pPr>
        <w:pStyle w:val="ListBullet"/>
      </w:pPr>
      <w:r>
        <w:rPr>
          <w:sz w:val="20"/>
        </w:rPr>
        <w:t>LM35 veya DHT11 sıcaklık sensörü</w:t>
      </w:r>
    </w:p>
    <w:p>
      <w:pPr>
        <w:pStyle w:val="ListBullet"/>
      </w:pPr>
      <w:r>
        <w:rPr>
          <w:sz w:val="20"/>
        </w:rPr>
        <w:t>L298N motor sürücü ve DC motor (fan)</w:t>
      </w:r>
    </w:p>
    <w:p>
      <w:pPr>
        <w:pStyle w:val="ListBullet"/>
      </w:pPr>
      <w:r>
        <w:rPr>
          <w:sz w:val="20"/>
        </w:rPr>
        <w:t>5V röle modülü</w:t>
      </w:r>
    </w:p>
    <w:p>
      <w:pPr>
        <w:pStyle w:val="ListBullet"/>
      </w:pPr>
      <w:r>
        <w:rPr>
          <w:sz w:val="20"/>
        </w:rPr>
        <w:t>16x2 LCD ekran (I2C)</w:t>
      </w:r>
    </w:p>
    <w:p>
      <w:pPr>
        <w:pStyle w:val="ListBullet"/>
      </w:pPr>
      <w:r>
        <w:rPr>
          <w:sz w:val="20"/>
        </w:rPr>
        <w:t>Potansiyometre, butonlar, LED'ler, bağlantı kabloları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Evinizde bir klimanın nasıl çalıştığını düşünün: Sıcaklık yükselince otomatik olarak devreye girer, hızını sıcaklığa göre ayarlar ve istenilen dereceye ulaşınca yavaşlar. Bugün tam olarak böyle bir akıllı fan sistemi tasarlayacağız: Sıcaklığı ölçen, otomatik çalışan ve hızını ayarlayan bir sistem!</w:t>
      </w:r>
    </w:p>
    <w:p>
      <w:r>
        <w:rPr>
          <w:b/>
          <w:color w:val="1B2A4A"/>
          <w:sz w:val="20"/>
        </w:rPr>
        <w:t xml:space="preserve">Günlük Hayat Bağlantısı: </w:t>
      </w:r>
      <w:r>
        <w:rPr>
          <w:sz w:val="20"/>
        </w:rPr>
        <w:t>Endüstriyel soğutma sistemleri, sunucu odası fan kontrolü, otomotiv soğutma fanları ve ev klimaları benzer bir sensör-aktüatör mantığı ile çalışır. Bu proje, IoT ve otomasyon dünyasının temel prensiplerini kapsar.</w:t>
      </w:r>
    </w:p>
    <w:p>
      <w:pPr>
        <w:spacing w:before="200"/>
      </w:pPr>
      <w:r>
        <w:rPr>
          <w:b/>
          <w:color w:val="2C6FAD"/>
          <w:sz w:val="24"/>
        </w:rPr>
        <w:t xml:space="preserve">  Ön Bilgi Yoklama Soruları</w:t>
      </w:r>
    </w:p>
    <w:p>
      <w:r>
        <w:rPr>
          <w:b/>
          <w:color w:val="2C6FAD"/>
          <w:sz w:val="20"/>
        </w:rPr>
        <w:t xml:space="preserve">  1. </w:t>
      </w:r>
      <w:r>
        <w:rPr>
          <w:sz w:val="20"/>
        </w:rPr>
        <w:t>Kursiyerlerden önceki 3 derste öğrendikleri bileşenleri (motor sürücü, step motor, röle) listelemelerini ve bu projedeki rollerini tartışmaları istenir.</w:t>
      </w:r>
    </w:p>
    <w:p>
      <w:pPr>
        <w:spacing w:before="200"/>
      </w:pPr>
      <w:r>
        <w:rPr>
          <w:b/>
          <w:color w:val="2C6FAD"/>
          <w:sz w:val="24"/>
        </w:rPr>
        <w:t xml:space="preserve">  Motivasyon Etkinliği: "Akıllı Fan Sistemi Tasarım Yarışması"</w:t>
      </w:r>
    </w:p>
    <w:p>
      <w:r>
        <w:rPr>
          <w:b/>
          <w:color w:val="1B2A4A"/>
          <w:sz w:val="20"/>
        </w:rPr>
        <w:t xml:space="preserve">Açıklama: </w:t>
      </w:r>
      <w:r>
        <w:rPr>
          <w:sz w:val="20"/>
        </w:rPr>
        <w:t>Kursiyerler akıllı fan sistemi için gereksinim listesi oluşturuyor ve sistem mimarisini tasarlıyor.</w:t>
      </w:r>
    </w:p>
    <w:p>
      <w:r>
        <w:rPr>
          <w:b/>
          <w:color w:val="1B2A4A"/>
          <w:sz w:val="20"/>
        </w:rPr>
        <w:t xml:space="preserve">Yönerge: </w:t>
      </w:r>
      <w:r>
        <w:rPr>
          <w:sz w:val="20"/>
        </w:rPr>
        <w:t>Eğitmen projenin genel hedefini açıklar: Sıcaklığa göre otomatik çalışan akıllı fan. Kursiyerler gruplar halinde 3 dakikada sistem gereksinimlerini listeler (hangi sensörler, hangi aktüatörler, hangi kontrol mantığı). En kapsamlı listeyi yapan grup sunumunu yapar.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sunucu odasında 20 adet sunucu çalışıyor ve ortam sıcaklığı sürekli izlenmeli. Sıcaklık 25°C'ye kadar fan kapalı, 25-30°C arası düşük hız, 30-35°C arası yüksek hız, 35°C üstünde alarm ve tam güç. Ek olarak sıcaklık 40°C'yi aşarsa sistem kritik alarm vermeli ve sunucular güvenli kapatma sinyali almalı. Bu sistemi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"Akıllı Fan Sistemi Devre Tasarımı ve Planlama"</w:t>
      </w:r>
    </w:p>
    <w:p>
      <w:r>
        <w:rPr>
          <w:b/>
          <w:color w:val="1B2A4A"/>
          <w:sz w:val="20"/>
        </w:rPr>
        <w:t xml:space="preserve">Türü: </w:t>
      </w:r>
      <w:r>
        <w:rPr>
          <w:sz w:val="20"/>
        </w:rPr>
        <w:t>Grup çalışması ve proje planlama</w:t>
      </w:r>
    </w:p>
    <w:p>
      <w:r>
        <w:rPr>
          <w:b/>
          <w:color w:val="1B2A4A"/>
          <w:sz w:val="20"/>
        </w:rPr>
        <w:t xml:space="preserve">Amacı: </w:t>
      </w:r>
      <w:r>
        <w:rPr>
          <w:sz w:val="20"/>
        </w:rPr>
        <w:t>Entegre proje için sistem mimarisi tasarlama ve devre bağlantı planını oluşturma</w:t>
      </w:r>
    </w:p>
    <w:p>
      <w:r>
        <w:rPr>
          <w:b/>
          <w:color w:val="1B2A4A"/>
          <w:sz w:val="20"/>
        </w:rPr>
        <w:t xml:space="preserve">Malzemeler: </w:t>
      </w:r>
      <w:r>
        <w:rPr>
          <w:sz w:val="20"/>
        </w:rPr>
        <w:t>Arduino, LM35/DHT11, L298N, DC motor (fan), röle modülü, LCD (I2C), butonlar, potansiyometre, LED'ler, breadboard, kablolar</w:t>
      </w:r>
    </w:p>
    <w:p>
      <w:pPr>
        <w:spacing w:before="200"/>
      </w:pPr>
      <w:r>
        <w:rPr>
          <w:b/>
          <w:color w:val="007A7A"/>
          <w:sz w:val="24"/>
        </w:rPr>
        <w:t xml:space="preserve">  Yönerge Adımları</w:t>
      </w:r>
    </w:p>
    <w:p>
      <w:r>
        <w:rPr>
          <w:b/>
          <w:color w:val="007A7A"/>
          <w:sz w:val="20"/>
        </w:rPr>
        <w:t xml:space="preserve">  1. </w:t>
      </w:r>
      <w:r>
        <w:rPr>
          <w:sz w:val="20"/>
        </w:rPr>
        <w:t>Sistem blok diyagramını çizin: Sensörler &gt; Arduino &gt; Kontrol Mantığı &gt; Aktüatörler (motor, röle, LCD)</w:t>
      </w:r>
    </w:p>
    <w:p>
      <w:r>
        <w:rPr>
          <w:b/>
          <w:color w:val="007A7A"/>
          <w:sz w:val="20"/>
        </w:rPr>
        <w:t xml:space="preserve">  2. </w:t>
      </w:r>
      <w:r>
        <w:rPr>
          <w:sz w:val="20"/>
        </w:rPr>
        <w:t>Tüm bileşenlerin pin bağlantı tablosunu oluşturun ve Arduino'da yeterli pin olduğunu doğrulayın</w:t>
      </w:r>
    </w:p>
    <w:p>
      <w:r>
        <w:rPr>
          <w:b/>
          <w:color w:val="007A7A"/>
          <w:sz w:val="20"/>
        </w:rPr>
        <w:t xml:space="preserve">  3. </w:t>
      </w:r>
      <w:r>
        <w:rPr>
          <w:sz w:val="20"/>
        </w:rPr>
        <w:t>Sıcaklık bölgelerine göre kontrol mantığını tanımlayın (kapalı, düşük, orta, yüksek, alarm)</w:t>
      </w:r>
    </w:p>
    <w:p>
      <w:r>
        <w:rPr>
          <w:b/>
          <w:color w:val="007A7A"/>
          <w:sz w:val="20"/>
        </w:rPr>
        <w:t xml:space="preserve">  4. </w:t>
      </w:r>
      <w:r>
        <w:rPr>
          <w:sz w:val="20"/>
        </w:rPr>
        <w:t>Otomatik ve manuel mod arasında geçiş mekanizmasını tasarlayın (buton ile mod değişimi)</w:t>
      </w:r>
    </w:p>
    <w:p>
      <w:r>
        <w:rPr>
          <w:b/>
          <w:color w:val="1B2A4A"/>
          <w:sz w:val="20"/>
        </w:rPr>
        <w:t xml:space="preserve">Öğrenci Rolü: </w:t>
      </w:r>
      <w:r>
        <w:rPr>
          <w:sz w:val="20"/>
        </w:rPr>
        <w:t>Gruplar halinde sistem blok diyagramını çizer, pin bağlantı tablosu oluşturur ve kontrol algoritmasını planlar.</w:t>
      </w:r>
    </w:p>
    <w:p>
      <w:r>
        <w:rPr>
          <w:b/>
          <w:color w:val="1B2A4A"/>
          <w:sz w:val="20"/>
        </w:rPr>
        <w:t xml:space="preserve">Öğretmen Rolü: </w:t>
      </w:r>
      <w:r>
        <w:rPr>
          <w:sz w:val="20"/>
        </w:rPr>
        <w:t>Entegre sistem tasarımı prensiplerini, modüler programlama yaklaşımını ve durum makinesi (state machine) kavramını açıklar.</w:t>
      </w:r>
    </w:p>
    <w:p>
      <w:r>
        <w:rPr>
          <w:b/>
          <w:color w:val="1B2A4A"/>
          <w:sz w:val="20"/>
        </w:rPr>
        <w:t xml:space="preserve">Beklenen Ürün: </w:t>
      </w:r>
      <w:r>
        <w:rPr>
          <w:sz w:val="20"/>
        </w:rPr>
        <w:t>Sistem blok diyagramı, pin bağlantı tablosu, kontrol mantığı akış diyagramı ve modüler kod yapısı planı</w:t>
      </w:r>
    </w:p>
    <w:p>
      <w:pPr>
        <w:spacing w:before="200"/>
      </w:pPr>
      <w:r>
        <w:rPr>
          <w:b/>
          <w:color w:val="007A7A"/>
          <w:sz w:val="24"/>
        </w:rPr>
        <w:t xml:space="preserve">  Araştırma Soruları</w:t>
      </w:r>
    </w:p>
    <w:p>
      <w:r>
        <w:rPr>
          <w:b/>
          <w:color w:val="007A7A"/>
          <w:sz w:val="20"/>
        </w:rPr>
        <w:t xml:space="preserve">  1. </w:t>
      </w:r>
      <w:r>
        <w:rPr>
          <w:sz w:val="20"/>
        </w:rPr>
        <w:t>PID kontrol algoritması nedir ve fan hız kontrolünde basit eşik tabanlı kontrole göre avantajları nelerdir?</w:t>
      </w:r>
    </w:p>
    <w:p>
      <w:r>
        <w:rPr>
          <w:b/>
          <w:color w:val="1B2A4A"/>
          <w:sz w:val="20"/>
        </w:rPr>
        <w:t xml:space="preserve">Grupla Çalışma Kuralları: </w:t>
      </w:r>
      <w:r>
        <w:rPr>
          <w:sz w:val="20"/>
        </w:rPr>
        <w:t>Her grup en az 4 sıcaklık bölgesi tanımlamalı ve her bölge için motor PWM değerini, röle durumunu ve LCD mesajını belirlemelidir.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Entegre Sistem Tasarımı</w:t>
            </w:r>
          </w:p>
        </w:tc>
        <w:tc>
          <w:tcPr>
            <w:tcW w:type="dxa" w:w="2409"/>
          </w:tcPr>
          <w:p>
            <w:r>
              <w:rPr>
                <w:sz w:val="18"/>
              </w:rPr>
              <w:t>Birden fazla sensör, aktüatör ve kontrol bileşenini tek bir sistemde birleştirerek koordineli çalışmasını sağlayan mühendislik yaklaşımı</w:t>
            </w:r>
          </w:p>
        </w:tc>
        <w:tc>
          <w:tcPr>
            <w:tcW w:type="dxa" w:w="2409"/>
          </w:tcPr>
          <w:p>
            <w:r>
              <w:rPr>
                <w:sz w:val="18"/>
              </w:rPr>
              <w:t>Modüler tasarım, sistem blok diyagramı, arayüz tanımlama, entegrasyon testi</w:t>
            </w:r>
          </w:p>
        </w:tc>
        <w:tc>
          <w:tcPr>
            <w:tcW w:type="dxa" w:w="2409"/>
          </w:tcPr>
          <w:p>
            <w:r>
              <w:rPr>
                <w:sz w:val="18"/>
              </w:rPr>
              <w:t>Akıllı fan sistemi: Sıcaklık sensörü (girdi) &gt; Arduino (kontrol) &gt; Motor sürücü (hız ayarı) + Röle (güç yönetimi) + LCD (durum gösterimi). Her bileşen bağımsız çalışır ve merkezi kontrolle koordine edilir</w:t>
            </w:r>
          </w:p>
        </w:tc>
      </w:tr>
      <w:tr>
        <w:tc>
          <w:tcPr>
            <w:tcW w:type="dxa" w:w="2409"/>
          </w:tcPr>
          <w:p>
            <w:r>
              <w:rPr>
                <w:sz w:val="18"/>
              </w:rPr>
              <w:t>Durum Makinesi (State Machine)</w:t>
            </w:r>
          </w:p>
        </w:tc>
        <w:tc>
          <w:tcPr>
            <w:tcW w:type="dxa" w:w="2409"/>
          </w:tcPr>
          <w:p>
            <w:r>
              <w:rPr>
                <w:sz w:val="18"/>
              </w:rPr>
              <w:t>Sistemin olası durumlarını ve durumlar arası geçiş koşullarını tanımlayan kontrol yapısı; karmaşık sistemlerin yönetiminde kullanılır</w:t>
            </w:r>
          </w:p>
        </w:tc>
        <w:tc>
          <w:tcPr>
            <w:tcW w:type="dxa" w:w="2409"/>
          </w:tcPr>
          <w:p>
            <w:r>
              <w:rPr>
                <w:sz w:val="18"/>
              </w:rPr>
              <w:t>Durum (state), geçiş (transition), koşul (condition), eylem (action)</w:t>
            </w:r>
          </w:p>
        </w:tc>
        <w:tc>
          <w:tcPr>
            <w:tcW w:type="dxa" w:w="2409"/>
          </w:tcPr>
          <w:p>
            <w:r>
              <w:rPr>
                <w:sz w:val="18"/>
              </w:rPr>
              <w:t>Fan sistemi durumları: KAPALI (T&lt;25°C) -&gt; DUSUK_HIZ (25-30°C) -&gt; YUKSEK_HIZ (30-35°C) -&gt; ALARM (T&gt;35°C). Her durumda farklı PWM değeri ve röle durumu tanımlıdır. Histerezis ile durumlar arası salınım önlenir</w:t>
            </w:r>
          </w:p>
        </w:tc>
      </w:tr>
      <w:tr>
        <w:tc>
          <w:tcPr>
            <w:tcW w:type="dxa" w:w="2409"/>
          </w:tcPr>
          <w:p>
            <w:r>
              <w:rPr>
                <w:sz w:val="18"/>
              </w:rPr>
              <w:t>Histerezis Bant Kontrolü</w:t>
            </w:r>
          </w:p>
        </w:tc>
        <w:tc>
          <w:tcPr>
            <w:tcW w:type="dxa" w:w="2409"/>
          </w:tcPr>
          <w:p>
            <w:r>
              <w:rPr>
                <w:sz w:val="18"/>
              </w:rPr>
              <w:t>Açma ve kapama eşik değerlerinin farklı tutularak sistemin sık sık durum değiştirmesini (chattering) önleyen kontrol tekniği</w:t>
            </w:r>
          </w:p>
        </w:tc>
        <w:tc>
          <w:tcPr>
            <w:tcW w:type="dxa" w:w="2409"/>
          </w:tcPr>
          <w:p>
            <w:r>
              <w:rPr>
                <w:sz w:val="18"/>
              </w:rPr>
              <w:t>Üst eşik, alt eşik, ölü bant (dead band), termostat mantığı</w:t>
            </w:r>
          </w:p>
        </w:tc>
        <w:tc>
          <w:tcPr>
            <w:tcW w:type="dxa" w:w="2409"/>
          </w:tcPr>
          <w:p>
            <w:r>
              <w:rPr>
                <w:sz w:val="18"/>
              </w:rPr>
              <w:t>Fan açma eşiği: 28°C. Fan kapama eşiği: 25°C. Ölü bant: 3°C. Sıcaklık 28°C'ye çıkınca fan açılır ama 25°C'ye düşmeden kapanmaz. Bu sayede fan sürekli açılıp kapanmaz ve mekanik ömür uzar</w:t>
            </w:r>
          </w:p>
        </w:tc>
      </w:tr>
      <w:tr>
        <w:tc>
          <w:tcPr>
            <w:tcW w:type="dxa" w:w="2409"/>
          </w:tcPr>
          <w:p>
            <w:r>
              <w:rPr>
                <w:sz w:val="18"/>
              </w:rPr>
              <w:t>Modüler Programlama</w:t>
            </w:r>
          </w:p>
        </w:tc>
        <w:tc>
          <w:tcPr>
            <w:tcW w:type="dxa" w:w="2409"/>
          </w:tcPr>
          <w:p>
            <w:r>
              <w:rPr>
                <w:sz w:val="18"/>
              </w:rPr>
              <w:t>Programı bağımsız fonksiyonlara/modüllere ayırarak her bir bileşenin ayrı ayrı geliştirip test edilmesini sağlayan yazılım yaklaşımı</w:t>
            </w:r>
          </w:p>
        </w:tc>
        <w:tc>
          <w:tcPr>
            <w:tcW w:type="dxa" w:w="2409"/>
          </w:tcPr>
          <w:p>
            <w:r>
              <w:rPr>
                <w:sz w:val="18"/>
              </w:rPr>
              <w:t>Fonksiyon ayrımı, bağımsız test, tekrar kullanılabilirlik, bakım kolaylığı</w:t>
            </w:r>
          </w:p>
        </w:tc>
        <w:tc>
          <w:tcPr>
            <w:tcW w:type="dxa" w:w="2409"/>
          </w:tcPr>
          <w:p>
            <w:r>
              <w:rPr>
                <w:sz w:val="18"/>
              </w:rPr>
              <w:t>Modüller: sicaklikOku() -&gt; Sensör okuma ve dereceye çevirme. fanKontrol(sicaklik) -&gt; Sıcaklığa göre PWM hesaplama. roleKontrol(durum) -&gt; Röle açma/kapama. lcdGuncelle(sicaklik, hiz, mod) -&gt; Ekran güncelleme. Her modül bağımsız test edilebilir</w:t>
            </w:r>
          </w:p>
        </w:tc>
      </w:tr>
    </w:tbl>
    <w:p/>
    <w:p>
      <w:pPr>
        <w:spacing w:before="200"/>
      </w:pPr>
      <w:r>
        <w:rPr>
          <w:b/>
          <w:color w:val="E65C00"/>
          <w:sz w:val="24"/>
        </w:rPr>
        <w:t xml:space="preserve">  Konu Anlatımı</w:t>
      </w:r>
    </w:p>
    <w:p>
      <w:r>
        <w:rPr>
          <w:sz w:val="20"/>
        </w:rPr>
        <w:t>Proje Mimarisi ve Bileşen Entegrasyonu: Akıllı fan sistemi 5 ana bileşenden oluşur: 1) Sıcaklık Sensörü (LM35): 0-100°C arası ölçüm, her 1°C için 10mV çıkış. Formül: sicaklik = analogRead(A0) * 500.0 / 1023.0. 2) L298N Motor Sürücü: DC fan motorunun hız ve yön kontrolü. ENA pinine PWM sinyali ile hız ayarı. 3) Röle Modülü: Fan güç kaynağının genel açma/kapama kontrolü. Sistem kapalı modda iken motorun güç beslemesi tamamen kesilir. 4) LCD Ekran (I2C): Sıcaklık, fan hızı (%), mod (otomatik/manuel) ve durum bilgisi gösterimi. 5) Kontrol Butonları: Mod değişimi (otomatik/manuel), manuel hız artırma/azaltma. Pin tahsisi: A0=LM35, D8=IN1, D9=IN2, D10=ENA(PWM), D7=Röle, A4=SDA(LCD), A5=SCL(LCD), D2=Mod butonu, D3=Hız+ butonu, D4=Hız- butonu.</w:t>
      </w:r>
    </w:p>
    <w:p>
      <w:r>
        <w:rPr>
          <w:sz w:val="20"/>
        </w:rPr>
        <w:t>Durum Makinesi ile Fan Kontrol Algoritması: Sistem 5 durumda çalışır: 1) KAPALI: Sıcaklık &lt; 25°C. Röle OFF, motor durur, LCD 'Sistem Bekleme' gösterir. 2) DUSUK_HIZ: 25°C &lt;= Sıcaklık &lt; 30°C. Röle ON, PWM=100 (%39), LCD 'Fan: Dusuk' gösterir. 3) ORTA_HIZ: 30°C &lt;= Sıcaklık &lt; 33°C. Röle ON, PWM=170 (%67), LCD 'Fan: Orta' gösterir. 4) YUKSEK_HIZ: 33°C &lt;= Sıcaklık &lt; 37°C. Röle ON, PWM=255 (%100), LCD 'Fan: Yuksek' gösterir. 5) ALARM: Sıcaklık &gt;= 37°C. Röle ON, PWM=255, LCD 'ALARM!' yanıp söner, buzzer çalar. Histerezis: Her bölge geçişinde 2°C histerezis uygulanır. Örneğin DUSUK_HIZ'a geçiş 25°C'de ama KAPALI'ya dönüş 23°C'de olur.</w:t>
      </w:r>
    </w:p>
    <w:p>
      <w:r>
        <w:rPr>
          <w:sz w:val="20"/>
        </w:rPr>
        <w:t>Otomatik ve Manuel Mod: Otomatik mod: Sensör verilerine göre durum makinesi çalışır, fan hızı otomatik ayarlanır. Manuel mod: Kullanıcı butonlarla fan hızını kendisi ayarlar. Mod değişimi: D2 butonuna basıldığında modlar arasında geçiş yapılır. Kod yapısı: enum Mod { OTOMATIK, MANUEL }; enum Durum { KAPALI, DUSUK, ORTA, YUKSEK, ALARM }; Mod mevcutMod = OTOMATIK; Durum mevcutDurum = KAPALI; int manuelHiz = 0; void loop() { float t = sicaklikOku(); if(mevcutMod == OTOMATIK) { otomatikKontrol(t); } else { manuelKontrol(); } lcdGuncelle(t, mevcutDurum, mevcutMod); } Bu yapı sayesinde sistem durumu her zaman izlenebilir ve mod geçişleri sorunsuz olur.</w:t>
      </w:r>
    </w:p>
    <w:p>
      <w:r>
        <w:rPr>
          <w:sz w:val="20"/>
        </w:rPr>
        <w:t>LCD Ekran Entegrasyonu ve Kullanıcı Arayüzü: I2C LCD bağlantısı: SDA-&gt;A4, SCL-&gt;A5, VCC-&gt;5V, GND-&gt;GND. LiquidCrystal_I2C kütüphanesi kullanılır: #include &lt;LiquidCrystal_I2C.h&gt; LiquidCrystal_I2C lcd(0x27, 16, 2); LCD gösterim formatı: Satır 1: 'Sicaklik: 28.5C' Satır 2: 'Fan:67% Mod:OTO' veya 'Fan:KAPALI Manuel'. Güncelleme sıklığı: LCD her 500ms'de bir güncellenir (çok sık güncelleme ekranda titreme yapar). Seri port arayüzü: Tüm sensör verileri ve sistem durumu seri porta da yazdırılır. Komutlar: 'A' = Otomatik mod, 'M' = Manuel mod, '0'-'9' = Manuel hız ayarı, 'S' = Durum raporu. Bu arayüz ileride WiFi/Bluetooth üzerinden uzaktan kontrol için temel oluşturur.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akıllı fan sistemi kodu</w:t>
            </w:r>
          </w:p>
        </w:tc>
        <w:tc>
          <w:tcPr>
            <w:tcW w:type="dxa" w:w="3213"/>
          </w:tcPr>
          <w:p>
            <w:r>
              <w:rPr>
                <w:sz w:val="18"/>
              </w:rPr>
              <w:t>Kod: #include &lt;LiquidCrystal_I2C.h&gt; LiquidCrystal_I2C lcd(0x27,16,2); #define LM35 A0 #define IN1 8 #define IN2 9 #define ENA 10 #define ROLE 7 float sicaklikOku() { return analogRead(LM35)*500.0/1023.0; } void fanAyarla(int hiz) { if(hiz&gt;0) { digitalWrite(ROLE,LOW); digitalWrite(IN1,HIGH); digitalWrite(IN2,LOW); analogWrite(ENA,hiz); } else { digitalWrite(ROLE,HIGH); analogWrite(ENA,0); } } void setup() { pinMode(IN1,OUTPUT); pinMode(IN2,OUTPUT); pinMode(ENA,OUTPUT); pinMode(ROLE,OUTPUT); digitalWrite(ROLE,HIGH); lcd.init(); lcd.backlight(); } void loop() { float t=sicaklikOku(); int hiz=0; if(t&gt;=35) hiz=255; else if(t&gt;=30) hiz=170; else if(t&gt;=25) hiz=100; fanAyarla(hiz); lcd.setCursor(0,0); lcd.print('T:'); lcd.print(t,1); lcd.print('C '); lcd.setCursor(0,1); lcd.print('Fan:'); lcd.print(hiz*100/255); lcd.print('%  '); delay(500); }</w:t>
            </w:r>
          </w:p>
        </w:tc>
        <w:tc>
          <w:tcPr>
            <w:tcW w:type="dxa" w:w="3213"/>
          </w:tcPr>
          <w:p>
            <w:r>
              <w:rPr>
                <w:sz w:val="18"/>
              </w:rPr>
              <w:t>Sıcaklık bazlı otomatik fan kontrolü, sunucu odası soğutma ve endüstriyel iklim kontrol sistemlerinin temelini oluşturur</w:t>
            </w:r>
          </w:p>
        </w:tc>
      </w:tr>
      <w:tr>
        <w:tc>
          <w:tcPr>
            <w:tcW w:type="dxa" w:w="3213"/>
          </w:tcPr>
          <w:p>
            <w:r>
              <w:rPr>
                <w:sz w:val="18"/>
              </w:rPr>
              <w:t>Durum makinesi ile gelişmiş kontrol</w:t>
            </w:r>
          </w:p>
        </w:tc>
        <w:tc>
          <w:tcPr>
            <w:tcW w:type="dxa" w:w="3213"/>
          </w:tcPr>
          <w:p>
            <w:r>
              <w:rPr>
                <w:sz w:val="18"/>
              </w:rPr>
              <w:t>enum Durum { KAPALI, DUSUK, ORTA, YUKSEK, ALARM }; Durum durum = KAPALI; void otomatikKontrol(float t) { switch(durum) { case KAPALI: if(t&gt;=26) durum=DUSUK; break; case DUSUK: if(t&lt;24) durum=KAPALI; else if(t&gt;=31) durum=ORTA; break; case ORTA: if(t&lt;28) durum=DUSUK; else if(t&gt;=34) durum=YUKSEK; break; case YUKSEK: if(t&lt;31) durum=ORTA; else if(t&gt;=37) durum=ALARM; break; case ALARM: if(t&lt;34) durum=YUKSEK; break; } } Her geçişte histerezis uygulanır: Açma eşiği ile kapama eşiği farklıdır, böylece sıcaklık eşik değerinin etrafında salındığında fan sürekli açılıp kapanmaz.</w:t>
            </w:r>
          </w:p>
        </w:tc>
        <w:tc>
          <w:tcPr>
            <w:tcW w:type="dxa" w:w="3213"/>
          </w:tcPr>
          <w:p>
            <w:r>
              <w:rPr>
                <w:sz w:val="18"/>
              </w:rPr>
              <w:t>Durum makinesi yaklaşımı, karmaşık kontrol sistemlerinde (HVAC, trafik lambası, asansör) standart tasarım yöntemidir</w:t>
            </w:r>
          </w:p>
        </w:tc>
      </w:tr>
      <w:tr>
        <w:tc>
          <w:tcPr>
            <w:tcW w:type="dxa" w:w="3213"/>
          </w:tcPr>
          <w:p>
            <w:r>
              <w:rPr>
                <w:sz w:val="18"/>
              </w:rPr>
              <w:t>Manuel/Otomatik mod geçişi ve LCD arayüz</w:t>
            </w:r>
          </w:p>
        </w:tc>
        <w:tc>
          <w:tcPr>
            <w:tcW w:type="dxa" w:w="3213"/>
          </w:tcPr>
          <w:p>
            <w:r>
              <w:rPr>
                <w:sz w:val="18"/>
              </w:rPr>
              <w:t>bool otoMod = true; int manuelPWM = 0; void loop() { if(digitalRead(2)==LOW) { delay(200); otoMod = !otoMod; } float t = sicaklikOku(); if(otoMod) { otomatikKontrol(t); } else { if(digitalRead(3)==LOW) { manuelPWM = min(manuelPWM+25, 255); delay(200); } if(digitalRead(4)==LOW) { manuelPWM = max(manuelPWM-25, 0); delay(200); } fanAyarla(manuelPWM); } lcd.setCursor(0,0); lcd.print(otoMod ? 'OTO ' : 'MAN '); lcd.print('T:'); lcd.print(t,1); lcd.print('C'); lcd.setCursor(0,1); lcd.print('Fan:'); lcd.print(mevcutHiz()*100/255); lcd.print('%   '); delay(200); }</w:t>
            </w:r>
          </w:p>
        </w:tc>
        <w:tc>
          <w:tcPr>
            <w:tcW w:type="dxa" w:w="3213"/>
          </w:tcPr>
          <w:p>
            <w:r>
              <w:rPr>
                <w:sz w:val="18"/>
              </w:rPr>
              <w:t>Mod geçişli kontrol, endüstriyel SCADA sistemlerinin ve ev otomasyonu panellerinin temel çalışma prensibidir</w:t>
            </w:r>
          </w:p>
        </w:tc>
      </w:tr>
    </w:tbl>
    <w:p/>
    <w:p>
      <w:pPr>
        <w:spacing w:before="200"/>
      </w:pPr>
      <w:r>
        <w:rPr>
          <w:b/>
          <w:color w:val="E65C00"/>
          <w:sz w:val="24"/>
        </w:rPr>
        <w:t xml:space="preserve">  Görseller ve Tablolar</w:t>
      </w:r>
    </w:p>
    <w:p>
      <w:pPr>
        <w:pStyle w:val="ListBullet"/>
      </w:pPr>
      <w:r>
        <w:rPr>
          <w:sz w:val="20"/>
        </w:rPr>
        <w:t>Akıllı fan sistemi genel blok diyagramı (sensör-kontrolör-aktüatör)</w:t>
      </w:r>
    </w:p>
    <w:p>
      <w:pPr>
        <w:pStyle w:val="ListBullet"/>
      </w:pPr>
      <w:r>
        <w:rPr>
          <w:sz w:val="20"/>
        </w:rPr>
        <w:t>Durum makinesi diyagramı: KAPALI-&gt;DUSUK-&gt;ORTA-&gt;YUKSEK-&gt;ALARM (histerezis geçiş eşikleri ile)</w:t>
      </w:r>
    </w:p>
    <w:p>
      <w:pPr>
        <w:spacing w:before="200"/>
      </w:pPr>
      <w:r>
        <w:rPr>
          <w:b/>
          <w:color w:val="E65C00"/>
          <w:sz w:val="24"/>
        </w:rPr>
        <w:t xml:space="preserve">  Analoji ve Benzetmeler</w:t>
      </w:r>
    </w:p>
    <w:p>
      <w:r>
        <w:rPr>
          <w:b/>
          <w:color w:val="E65C00"/>
          <w:sz w:val="20"/>
        </w:rPr>
        <w:t xml:space="preserve">  1. </w:t>
      </w:r>
      <w:r>
        <w:rPr>
          <w:sz w:val="20"/>
        </w:rPr>
        <w:t>Durum makinesi = Trafik lambası gibidir: Kırmızı-&gt;Sarı-&gt;Yeşil durumları arasında belirli koşullarla geçiş yapar. Histerezis = Termostat gibidir: Klima 24°C'de açılır ama 22°C'ye düşmeden kapanmaz, böylece sürekli açılıp kapanması engellenir</w:t>
      </w:r>
    </w:p>
    <w:p>
      <w:pPr>
        <w:spacing w:before="200"/>
      </w:pPr>
      <w:r>
        <w:rPr>
          <w:b/>
          <w:color w:val="E65C00"/>
          <w:sz w:val="24"/>
        </w:rPr>
        <w:t xml:space="preserve">  Öğrenci Soru-Cevap</w:t>
      </w:r>
    </w:p>
    <w:p>
      <w:pPr>
        <w:pStyle w:val="ListBullet"/>
      </w:pPr>
      <w:r>
        <w:rPr>
          <w:sz w:val="20"/>
        </w:rPr>
        <w:t>Entegre projede röle ve motor sürücünün farklı görevleri nelerdir?</w:t>
      </w:r>
    </w:p>
    <w:p>
      <w:pPr>
        <w:pStyle w:val="ListBullet"/>
      </w:pPr>
      <w:r>
        <w:rPr>
          <w:sz w:val="20"/>
        </w:rPr>
        <w:t>Durum makinesi yaklaşımının if-else yapısına göre avantajları nelerdir?</w:t>
      </w:r>
    </w:p>
    <w:p>
      <w:pPr>
        <w:pStyle w:val="ListBullet"/>
      </w:pPr>
      <w:r>
        <w:rPr>
          <w:sz w:val="20"/>
        </w:rPr>
        <w:t>Histerezis bant kontrolü sistemin stabilitesini nasıl artırır?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Fan Sistemi Geliştirme ve Optimizasyon"</w:t>
      </w:r>
    </w:p>
    <w:p>
      <w:r>
        <w:rPr>
          <w:b/>
          <w:color w:val="1B2A4A"/>
          <w:sz w:val="20"/>
        </w:rPr>
        <w:t xml:space="preserve">Türü: </w:t>
      </w:r>
      <w:r>
        <w:rPr>
          <w:sz w:val="20"/>
        </w:rPr>
        <w:t>Bireysel/grup proje geliştirme</w:t>
      </w:r>
    </w:p>
    <w:p>
      <w:r>
        <w:rPr>
          <w:b/>
          <w:color w:val="1B2A4A"/>
          <w:sz w:val="20"/>
        </w:rPr>
        <w:t xml:space="preserve">Amacı: </w:t>
      </w:r>
      <w:r>
        <w:rPr>
          <w:sz w:val="20"/>
        </w:rPr>
        <w:t>Entegre akıllı fan sistemini geliştirme, test etme ve optimize etme becerisi kazandırma</w:t>
      </w:r>
    </w:p>
    <w:p>
      <w:pPr>
        <w:spacing w:before="200"/>
      </w:pPr>
      <w:r>
        <w:rPr>
          <w:b/>
          <w:color w:val="6A1B9A"/>
          <w:sz w:val="24"/>
        </w:rPr>
        <w:t xml:space="preserve">  Yönerge Adımları</w:t>
      </w:r>
    </w:p>
    <w:p>
      <w:r>
        <w:rPr>
          <w:b/>
          <w:color w:val="6A1B9A"/>
          <w:sz w:val="20"/>
        </w:rPr>
        <w:t xml:space="preserve">  1. </w:t>
      </w:r>
      <w:r>
        <w:rPr>
          <w:sz w:val="20"/>
        </w:rPr>
        <w:t>Temel akıllı fan sistemini kurun: Sıcaklık sensörü + L298N + DC motor + röle + LCD bağlantısını tamamlayın</w:t>
      </w:r>
    </w:p>
    <w:p>
      <w:r>
        <w:rPr>
          <w:b/>
          <w:color w:val="6A1B9A"/>
          <w:sz w:val="20"/>
        </w:rPr>
        <w:t xml:space="preserve">  2. </w:t>
      </w:r>
      <w:r>
        <w:rPr>
          <w:sz w:val="20"/>
        </w:rPr>
        <w:t>Durum makinesi tabanlı otomatik kontrol algoritmasını kodlayın ve histerezis değerlerini ayarlayın</w:t>
      </w:r>
    </w:p>
    <w:p>
      <w:r>
        <w:rPr>
          <w:b/>
          <w:color w:val="6A1B9A"/>
          <w:sz w:val="20"/>
        </w:rPr>
        <w:t xml:space="preserve">  3. </w:t>
      </w:r>
      <w:r>
        <w:rPr>
          <w:sz w:val="20"/>
        </w:rPr>
        <w:t>Manuel mod ve buton kontrolleri ekleyerek otomatik/manuel geçiş özelliğini implement edin</w:t>
      </w:r>
    </w:p>
    <w:p>
      <w:r>
        <w:rPr>
          <w:b/>
          <w:color w:val="6A1B9A"/>
          <w:sz w:val="20"/>
        </w:rPr>
        <w:t xml:space="preserve">  4. </w:t>
      </w:r>
      <w:r>
        <w:rPr>
          <w:sz w:val="20"/>
        </w:rPr>
        <w:t>Sistemi farklı sıcaklık senaryolarında test edin (sıcak su, soğuk hava) ve optimizasyon yapın</w:t>
      </w:r>
    </w:p>
    <w:p>
      <w:r>
        <w:rPr>
          <w:b/>
          <w:color w:val="1B2A4A"/>
          <w:sz w:val="20"/>
        </w:rPr>
        <w:t xml:space="preserve">Beklenen Ürün: </w:t>
      </w:r>
      <w:r>
        <w:rPr>
          <w:sz w:val="20"/>
        </w:rPr>
        <w:t>Çalışan akıllı fan prototipi, kaynak kodu, test raporu ve iyileştirme önerileri</w:t>
      </w:r>
    </w:p>
    <w:p>
      <w:pPr>
        <w:spacing w:before="200"/>
      </w:pPr>
      <w:r>
        <w:rPr>
          <w:b/>
          <w:color w:val="6A1B9A"/>
          <w:sz w:val="24"/>
        </w:rPr>
        <w:t xml:space="preserve">  Transfer Soruları</w:t>
      </w:r>
    </w:p>
    <w:p>
      <w:r>
        <w:rPr>
          <w:b/>
          <w:color w:val="6A1B9A"/>
          <w:sz w:val="20"/>
        </w:rPr>
        <w:t xml:space="preserve">  1. </w:t>
      </w:r>
      <w:r>
        <w:rPr>
          <w:sz w:val="20"/>
        </w:rPr>
        <w:t>Entegre sistem tasarım bilgisi IoT, akıllı ev, endüstriyel otomasyon ve gömülü sistem projelerinde doğrudan kullanılır.</w:t>
      </w:r>
    </w:p>
    <w:p>
      <w:r>
        <w:rPr>
          <w:b/>
          <w:color w:val="1B2A4A"/>
          <w:sz w:val="20"/>
        </w:rPr>
        <w:t xml:space="preserve">İlişkili Disiplinler: </w:t>
      </w:r>
      <w:r>
        <w:rPr>
          <w:sz w:val="20"/>
        </w:rPr>
        <w:t>Mekatronik (sensör-aktüatör entegrasyonu), kontrol mühendisliği (durum makinesi), yazılım mühendisliği (modüler programlama)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Sıcaklık sensörünüz hatalı okuyor ve sistem yanlış modda çalışıyor. Sensör verilerini filtreleyerek (hareketli ortalama, medyan filtre) daha güvenilir okuma elde etmenin yollarını araştırın.</w:t>
            </w:r>
          </w:p>
        </w:tc>
      </w:tr>
    </w:tbl>
    <w:p/>
    <w:p>
      <w:r>
        <w:rPr>
          <w:b/>
          <w:color w:val="1B2A4A"/>
          <w:sz w:val="20"/>
        </w:rPr>
        <w:t xml:space="preserve">Yaratıcı Görev: </w:t>
      </w:r>
      <w:r>
        <w:rPr>
          <w:sz w:val="20"/>
        </w:rPr>
        <w:t>Bu akıllı fan sistemine WiFi bağlantısı ekleyerek telefondan kontrol edilebilir hale getirseydiniz, sistem mimarisini nasıl değiştirirdiniz? MQTT protokolü ile bulut bağlantısı nasıl kurulurdu?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Entegre sistem tasarım prensibi anlaşıldı mı?</w:t>
      </w:r>
    </w:p>
    <w:p>
      <w:r>
        <w:rPr>
          <w:sz w:val="20"/>
        </w:rPr>
        <w:t xml:space="preserve">  ☐  Durum makinesi ile fan kontrol algoritması kavrandı mı?</w:t>
      </w:r>
    </w:p>
    <w:p>
      <w:r>
        <w:rPr>
          <w:sz w:val="20"/>
        </w:rPr>
        <w:t xml:space="preserve">  ☐  Motor sürücü, röle ve LCD entegrasyonu başarıyla uygulandı mı?</w:t>
      </w:r>
    </w:p>
    <w:p>
      <w:pPr>
        <w:spacing w:before="200"/>
      </w:pPr>
      <w:r>
        <w:rPr>
          <w:b/>
          <w:color w:val="2E7D32"/>
          <w:sz w:val="24"/>
        </w:rPr>
        <w:t xml:space="preserve">  Öz Değerlendirme Soruları</w:t>
      </w:r>
    </w:p>
    <w:p>
      <w:r>
        <w:rPr>
          <w:b/>
          <w:color w:val="2E7D32"/>
          <w:sz w:val="20"/>
        </w:rPr>
        <w:t xml:space="preserve">  1. </w:t>
      </w:r>
      <w:r>
        <w:rPr>
          <w:sz w:val="20"/>
        </w:rPr>
        <w:t>Akıllı fan sisteminde röle ve motor sürücü birlikte neden kullanılır?</w:t>
      </w:r>
    </w:p>
    <w:p>
      <w:r>
        <w:rPr>
          <w:b/>
          <w:color w:val="2E7D32"/>
          <w:sz w:val="20"/>
        </w:rPr>
        <w:t xml:space="preserve">  2. </w:t>
      </w:r>
      <w:r>
        <w:rPr>
          <w:sz w:val="20"/>
        </w:rPr>
        <w:t>Durum makinesi yaklaşımının avantajları nelerdir?</w:t>
      </w:r>
    </w:p>
    <w:p>
      <w:r>
        <w:rPr>
          <w:b/>
          <w:color w:val="2E7D32"/>
          <w:sz w:val="20"/>
        </w:rPr>
        <w:t xml:space="preserve">  3. </w:t>
      </w:r>
      <w:r>
        <w:rPr>
          <w:sz w:val="20"/>
        </w:rPr>
        <w:t>Histerezis bant genişliği sistemin davranışını nasıl etkiler?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Akıllı fan sisteminde rölenin görevi nedir?</w:t>
            </w:r>
          </w:p>
        </w:tc>
        <w:tc>
          <w:tcPr>
            <w:tcW w:type="dxa" w:w="3213"/>
          </w:tcPr>
          <w:p>
            <w:r>
              <w:rPr>
                <w:sz w:val="18"/>
              </w:rPr>
              <w:t>A) Motor hızını ayarlamak  B) Sıcaklık ölçmek  C) Fan güç kaynağını tamamen açmak/kapatmak  D) LCD ekranı kontrol etmek</w:t>
            </w:r>
          </w:p>
        </w:tc>
        <w:tc>
          <w:tcPr>
            <w:tcW w:type="dxa" w:w="3213"/>
          </w:tcPr>
          <w:p>
            <w:r>
              <w:rPr>
                <w:sz w:val="18"/>
              </w:rPr>
              <w:t>C</w:t>
            </w:r>
          </w:p>
        </w:tc>
      </w:tr>
      <w:tr>
        <w:tc>
          <w:tcPr>
            <w:tcW w:type="dxa" w:w="3213"/>
          </w:tcPr>
          <w:p>
            <w:r>
              <w:rPr>
                <w:sz w:val="18"/>
              </w:rPr>
              <w:t>Histerezis kontrolünde açma eşiği 28°C ve kapama eşiği 25°C ise ölü bant kaç derecedir?</w:t>
            </w:r>
          </w:p>
        </w:tc>
        <w:tc>
          <w:tcPr>
            <w:tcW w:type="dxa" w:w="3213"/>
          </w:tcPr>
          <w:p>
            <w:r>
              <w:rPr>
                <w:sz w:val="18"/>
              </w:rPr>
              <w:t>A) 25°C  B) 28°C  C) 53°C  D) 3°C</w:t>
            </w:r>
          </w:p>
        </w:tc>
        <w:tc>
          <w:tcPr>
            <w:tcW w:type="dxa" w:w="3213"/>
          </w:tcPr>
          <w:p>
            <w:r>
              <w:rPr>
                <w:sz w:val="18"/>
              </w:rPr>
              <w:t>D</w:t>
            </w:r>
          </w:p>
        </w:tc>
      </w:tr>
      <w:tr>
        <w:tc>
          <w:tcPr>
            <w:tcW w:type="dxa" w:w="3213"/>
          </w:tcPr>
          <w:p>
            <w:r>
              <w:rPr>
                <w:sz w:val="18"/>
              </w:rPr>
              <w:t>Modüler programlamada sicaklikOku() fonksiyonunun avantajı nedir?</w:t>
            </w:r>
          </w:p>
        </w:tc>
        <w:tc>
          <w:tcPr>
            <w:tcW w:type="dxa" w:w="3213"/>
          </w:tcPr>
          <w:p>
            <w:r>
              <w:rPr>
                <w:sz w:val="18"/>
              </w:rPr>
              <w:t>A) Programı yavaşlatır  B) Bağımsız test edilebilir ve tekrar kullanılabilir  C) Daha fazla bellek kullanır  D) Sadece bir kez çalışır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Akıllı ev cihazlarının tamamen otomatik çalışması mı yoksa kullanıcı kontrolünde olması mı daha iyidir? Otomasyon ve kullanıcı kontrolü arasındaki denge nasıl kurulmalıdır?</w:t>
      </w:r>
    </w:p>
    <w:p>
      <w:r>
        <w:rPr>
          <w:b/>
          <w:color w:val="2E7D32"/>
          <w:sz w:val="20"/>
        </w:rPr>
        <w:t>Eleştirel Düşünme:</w:t>
      </w:r>
    </w:p>
    <w:p>
      <w:r>
        <w:rPr>
          <w:b/>
          <w:color w:val="2E7D32"/>
          <w:sz w:val="20"/>
        </w:rPr>
        <w:t xml:space="preserve">  1. </w:t>
      </w:r>
      <w:r>
        <w:rPr>
          <w:sz w:val="20"/>
        </w:rPr>
        <w:t>Endüstriyel otomasyon sistemlerinde tek bir sensör arızası tüm sistemi devre dışı bırakabilir. Sensör redundansı (yedeklilik) ve arıza toleransı kavramlarını araştırarak akıllı fan sisteminizi daha güvenilir hale nasıl getirirsiniz?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"Akıllı Fan Sistemi Entegrasyon Uygulaması"</w:t>
      </w:r>
    </w:p>
    <w:p>
      <w:r>
        <w:rPr>
          <w:b/>
          <w:color w:val="1B2A4A"/>
          <w:sz w:val="20"/>
        </w:rPr>
        <w:t xml:space="preserve">Hedef: </w:t>
      </w:r>
      <w:r>
        <w:rPr>
          <w:sz w:val="20"/>
        </w:rPr>
        <w:t>Sıcaklık sensörü, motor sürücü, röle ve LCD'yi birleştirerek akıllı fan prototipi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Tüm bileşenlerin bağlantısını yapın: LM35-&gt;A0, L298N (D8,D9,D10), Röle-&gt;D7, LCD (I2C)</w:t>
            </w:r>
          </w:p>
        </w:tc>
        <w:tc>
          <w:tcPr>
            <w:tcW w:type="dxa" w:w="3213"/>
          </w:tcPr>
          <w:p>
            <w:r>
              <w:rPr>
                <w:sz w:val="18"/>
              </w:rPr>
              <w:t>5 dk</w:t>
            </w:r>
          </w:p>
        </w:tc>
      </w:tr>
      <w:tr>
        <w:tc>
          <w:tcPr>
            <w:tcW w:type="dxa" w:w="3213"/>
          </w:tcPr>
          <w:p>
            <w:r>
              <w:rPr>
                <w:sz w:val="18"/>
              </w:rPr>
              <w:t>2</w:t>
            </w:r>
          </w:p>
        </w:tc>
        <w:tc>
          <w:tcPr>
            <w:tcW w:type="dxa" w:w="3213"/>
          </w:tcPr>
          <w:p>
            <w:r>
              <w:rPr>
                <w:sz w:val="18"/>
              </w:rPr>
              <w:t>Sıcaklık okuma ve LCD gösterim fonksiyonlarını yazın ve test edin</w:t>
            </w:r>
          </w:p>
        </w:tc>
        <w:tc>
          <w:tcPr>
            <w:tcW w:type="dxa" w:w="3213"/>
          </w:tcPr>
          <w:p>
            <w:r>
              <w:rPr>
                <w:sz w:val="18"/>
              </w:rPr>
              <w:t>5 dk</w:t>
            </w:r>
          </w:p>
        </w:tc>
      </w:tr>
      <w:tr>
        <w:tc>
          <w:tcPr>
            <w:tcW w:type="dxa" w:w="3213"/>
          </w:tcPr>
          <w:p>
            <w:r>
              <w:rPr>
                <w:sz w:val="18"/>
              </w:rPr>
              <w:t>3</w:t>
            </w:r>
          </w:p>
        </w:tc>
        <w:tc>
          <w:tcPr>
            <w:tcW w:type="dxa" w:w="3213"/>
          </w:tcPr>
          <w:p>
            <w:r>
              <w:rPr>
                <w:sz w:val="18"/>
              </w:rPr>
              <w:t>Durum makinesi tabanlı otomatik fan kontrol algoritmasını kodlayın</w:t>
            </w:r>
          </w:p>
        </w:tc>
        <w:tc>
          <w:tcPr>
            <w:tcW w:type="dxa" w:w="3213"/>
          </w:tcPr>
          <w:p>
            <w:r>
              <w:rPr>
                <w:sz w:val="18"/>
              </w:rPr>
              <w:t>5 dk</w:t>
            </w:r>
          </w:p>
        </w:tc>
      </w:tr>
      <w:tr>
        <w:tc>
          <w:tcPr>
            <w:tcW w:type="dxa" w:w="3213"/>
          </w:tcPr>
          <w:p>
            <w:r>
              <w:rPr>
                <w:sz w:val="18"/>
              </w:rPr>
              <w:t>4</w:t>
            </w:r>
          </w:p>
        </w:tc>
        <w:tc>
          <w:tcPr>
            <w:tcW w:type="dxa" w:w="3213"/>
          </w:tcPr>
          <w:p>
            <w:r>
              <w:rPr>
                <w:sz w:val="18"/>
              </w:rPr>
              <w:t>Manuel mod butonu ekleyin ve tüm sistemi farklı sıcaklık senaryolarında test edin</w:t>
            </w:r>
          </w:p>
        </w:tc>
        <w:tc>
          <w:tcPr>
            <w:tcW w:type="dxa" w:w="3213"/>
          </w:tcPr>
          <w:p>
            <w:r>
              <w:rPr>
                <w:sz w:val="18"/>
              </w:rPr>
              <w:t>5 dk</w:t>
            </w:r>
          </w:p>
        </w:tc>
      </w:tr>
    </w:tbl>
    <w:p/>
    <w:p>
      <w:r>
        <w:rPr>
          <w:b/>
          <w:color w:val="1B2A4A"/>
          <w:sz w:val="20"/>
        </w:rPr>
        <w:t xml:space="preserve">Tamamlanma Kriteri: </w:t>
      </w:r>
      <w:r>
        <w:rPr>
          <w:sz w:val="20"/>
        </w:rPr>
        <w:t>Tüm bileşenler entegre çalışmalı, otomatik/manuel mod geçişi sorunsuz olmalı ve LCD doğru bilgi göstermeli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"Akıllı Fan Sistemi Canlı Gösterimi"</w:t>
      </w:r>
    </w:p>
    <w:p>
      <w:r>
        <w:rPr>
          <w:b/>
          <w:color w:val="1B2A4A"/>
          <w:sz w:val="20"/>
        </w:rPr>
        <w:t xml:space="preserve">Eğitmenin Gösterdiği: </w:t>
      </w:r>
      <w:r>
        <w:rPr>
          <w:sz w:val="20"/>
        </w:rPr>
        <w:t>Tüm bileşenleri entegre ederek akıllı fan sistemini kurar, sıcaklık değişimlerine göre otomatik fan kontrolünü ve mod geçişlerini gösterir.</w:t>
      </w:r>
    </w:p>
    <w:p>
      <w:r>
        <w:rPr>
          <w:b/>
          <w:color w:val="1B2A4A"/>
          <w:sz w:val="20"/>
        </w:rPr>
        <w:t xml:space="preserve">Öğrencinin Tekrarladığı: </w:t>
      </w:r>
      <w:r>
        <w:rPr>
          <w:sz w:val="20"/>
        </w:rPr>
        <w:t>Eğitmeni izler, sistem davranışını farklı sıcaklık değerlerinde gözlemler ve kendi sistemlerini kurup test eder.</w:t>
      </w:r>
    </w:p>
    <w:p>
      <w:r>
        <w:rPr>
          <w:b/>
          <w:color w:val="1B2A4A"/>
          <w:sz w:val="20"/>
        </w:rPr>
        <w:t xml:space="preserve">Dikkat Noktaları: </w:t>
      </w:r>
      <w:r>
        <w:rPr>
          <w:sz w:val="20"/>
        </w:rPr>
        <w:t>Tüm bağlantılar güç kaynağı kapalıyken yapılmalı; motor ve röle için harici güç kaynağı kullanılmalı; LCD I2C adresini kontrol edin (0x27 veya 0x3F).</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Sıcaklık-Fan Kontrolü</w:t>
            </w:r>
          </w:p>
        </w:tc>
        <w:tc>
          <w:tcPr>
            <w:tcW w:type="dxa" w:w="3213"/>
          </w:tcPr>
          <w:p>
            <w:r>
              <w:rPr>
                <w:sz w:val="18"/>
              </w:rPr>
              <w:t>LM35 sensörü ile sıcaklık okuyarak 25°C üstünde fanı açan, altında kapatan basit bir sistem kurun</w:t>
            </w:r>
          </w:p>
        </w:tc>
        <w:tc>
          <w:tcPr>
            <w:tcW w:type="dxa" w:w="3213"/>
          </w:tcPr>
          <w:p>
            <w:r>
              <w:rPr>
                <w:sz w:val="18"/>
              </w:rPr>
              <w:t>Kolay</w:t>
            </w:r>
          </w:p>
        </w:tc>
      </w:tr>
      <w:tr>
        <w:tc>
          <w:tcPr>
            <w:tcW w:type="dxa" w:w="3213"/>
          </w:tcPr>
          <w:p>
            <w:r>
              <w:rPr>
                <w:sz w:val="18"/>
              </w:rPr>
              <w:t>Kademeli Hız Kontrolü</w:t>
            </w:r>
          </w:p>
        </w:tc>
        <w:tc>
          <w:tcPr>
            <w:tcW w:type="dxa" w:w="3213"/>
          </w:tcPr>
          <w:p>
            <w:r>
              <w:rPr>
                <w:sz w:val="18"/>
              </w:rPr>
              <w:t>3 sıcaklık bölgesi (düşük, orta, yüksek) tanımlayarak fanı kademeli olarak hızlandıran sistem geliştirin</w:t>
            </w:r>
          </w:p>
        </w:tc>
        <w:tc>
          <w:tcPr>
            <w:tcW w:type="dxa" w:w="3213"/>
          </w:tcPr>
          <w:p>
            <w:r>
              <w:rPr>
                <w:sz w:val="18"/>
              </w:rPr>
              <w:t>Orta</w:t>
            </w:r>
          </w:p>
        </w:tc>
      </w:tr>
      <w:tr>
        <w:tc>
          <w:tcPr>
            <w:tcW w:type="dxa" w:w="3213"/>
          </w:tcPr>
          <w:p>
            <w:r>
              <w:rPr>
                <w:sz w:val="18"/>
              </w:rPr>
              <w:t>Tam Entegre Akıllı Fan</w:t>
            </w:r>
          </w:p>
        </w:tc>
        <w:tc>
          <w:tcPr>
            <w:tcW w:type="dxa" w:w="3213"/>
          </w:tcPr>
          <w:p>
            <w:r>
              <w:rPr>
                <w:sz w:val="18"/>
              </w:rPr>
              <w:t>Durum makinesi, histerezis, otomatik/manuel mod, LCD arayüz ve seri port loglaması içeren tam akıllı fan sistemi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"Sunucu Odası Soğutma Sistemi Tasarımı"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veri merkezi için sunucu odası soğutma sistemi tasarlıyorsunuz. Gereksinimler: 1) 2 ayrı sıcaklık sensörü ile ortalama sıcaklık hesaplanmalı (redundans). 2) 4 kademeli fan hızı (kapalı, düşük, orta, yüksek). 3) Sıcaklık 40°C üstünde alarm (buzzer + LED). 4) LCD'de anlık sıcaklık, fan hızı ve sistem durumu. 5) Seri port ile uzaktan izleme ve konfigürasyon. 6) Histerezis ile kararlı çalışma. Sistemi tasarlayın, blok diyagramını çizin ve tüm modülleri kodlayın.</w:t>
            </w:r>
          </w:p>
        </w:tc>
      </w:tr>
    </w:tbl>
    <w:p/>
    <w:p>
      <w:r>
        <w:rPr>
          <w:b/>
          <w:color w:val="1B2A4A"/>
          <w:sz w:val="20"/>
        </w:rPr>
        <w:t xml:space="preserve">Beklenen Çıktı: </w:t>
      </w:r>
      <w:r>
        <w:rPr>
          <w:sz w:val="20"/>
        </w:rPr>
        <w:t>Sunucu odası soğutma sistemi blok diyagramı, tam kaynak kodu, sensor kalibrasyonu, histerezis parametreleri ve test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sıcaklık sensörü, DC motor, röle modülü ve LCD ekranı birleştirerek akıllı fan sistemi tasarladık. Durum makinesi ile otomatik kontrol, histerezis ile kararlı çalışma, modüler programlama ile bakım kolaylığı ve otomatik/manuel mod geçişi kavramlarını uygulamalı olarak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Entegre Sistem Tasarımı</w:t>
            </w:r>
          </w:p>
        </w:tc>
        <w:tc>
          <w:tcPr>
            <w:tcW w:type="dxa" w:w="4819"/>
            <w:shd w:fill="F5F5F5"/>
          </w:tcPr>
          <w:p>
            <w:r>
              <w:rPr>
                <w:b/>
                <w:color w:val="1B2A4A"/>
                <w:sz w:val="20"/>
              </w:rPr>
              <w:t xml:space="preserve">  Durum Makinesi</w:t>
            </w:r>
          </w:p>
        </w:tc>
      </w:tr>
      <w:tr>
        <w:tc>
          <w:tcPr>
            <w:tcW w:type="dxa" w:w="4819"/>
            <w:shd w:fill="F5F5F5"/>
          </w:tcPr>
          <w:p>
            <w:r>
              <w:rPr>
                <w:b/>
                <w:color w:val="1B2A4A"/>
                <w:sz w:val="20"/>
              </w:rPr>
              <w:t xml:space="preserve">  Histerezis Kontrolü</w:t>
            </w:r>
          </w:p>
        </w:tc>
        <w:tc>
          <w:tcPr>
            <w:tcW w:type="dxa" w:w="4819"/>
            <w:shd w:fill="F5F5F5"/>
          </w:tcPr>
          <w:p>
            <w:r>
              <w:rPr>
                <w:b/>
                <w:color w:val="1B2A4A"/>
                <w:sz w:val="20"/>
              </w:rPr>
              <w:t xml:space="preserve">  Modüler Programlama</w:t>
            </w:r>
          </w:p>
        </w:tc>
      </w:tr>
      <w:tr>
        <w:tc>
          <w:tcPr>
            <w:tcW w:type="dxa" w:w="4819"/>
            <w:shd w:fill="F5F5F5"/>
          </w:tcPr>
          <w:p>
            <w:r>
              <w:rPr>
                <w:b/>
                <w:color w:val="1B2A4A"/>
                <w:sz w:val="20"/>
              </w:rPr>
              <w:t xml:space="preserve">  Sensör-Aktüatör Entegrasyonu</w:t>
            </w:r>
          </w:p>
        </w:tc>
        <w:tc>
          <w:tcPr>
            <w:tcW w:type="dxa" w:w="4819"/>
          </w:tcPr>
          <w:p/>
        </w:tc>
      </w:tr>
    </w:tbl>
    <w:p/>
    <w:p>
      <w:pPr>
        <w:spacing w:before="200"/>
      </w:pPr>
      <w:r>
        <w:rPr>
          <w:b/>
          <w:color w:val="757575"/>
          <w:sz w:val="24"/>
        </w:rPr>
        <w:t xml:space="preserve">  Bir Sonraki Dersle Köprü</w:t>
      </w:r>
    </w:p>
    <w:p>
      <w:r>
        <w:rPr>
          <w:sz w:val="20"/>
        </w:rPr>
        <w:t>Bir sonraki derste iletişim protokollerini (I2C, SPI, UART) ve sensör ağları oluşturmayı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Akıllı fan sisteminize ek özellikler planlayın: 1) Sıcaklık log kaydı (son 10 ölçüm ortalaması). 2) Enerji tasarrufu modu (gece saatlerinde düşük eşik). 3) WiFi ile uzaktan izleme (ESP32 kullanarak). Her özellik için pseudo-kod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Tüm bileşenleri önceden bireysel olarak test edin (sensör, motor, röle, LCD)</w:t>
      </w:r>
    </w:p>
    <w:p>
      <w:pPr>
        <w:pStyle w:val="ListBullet"/>
      </w:pPr>
      <w:r>
        <w:rPr>
          <w:sz w:val="20"/>
        </w:rPr>
        <w:t>Entegre devre bağlantı şemasını poster olarak hazırlayın</w:t>
      </w:r>
    </w:p>
    <w:p>
      <w:pPr>
        <w:pStyle w:val="ListBullet"/>
      </w:pPr>
      <w:r>
        <w:rPr>
          <w:sz w:val="20"/>
        </w:rPr>
        <w:t>Sıcaklık değişimi simülasyonu için sıcak su veya sıcak hava tabancası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LCD ekranda karakter bozuklukları</w:t>
            </w:r>
          </w:p>
        </w:tc>
        <w:tc>
          <w:tcPr>
            <w:tcW w:type="dxa" w:w="4819"/>
          </w:tcPr>
          <w:p>
            <w:r>
              <w:rPr>
                <w:sz w:val="18"/>
              </w:rPr>
              <w:t>I2C adresini kontrol edin (0x27/0x3F); kontrast potansiyometresini ayarlayın</w:t>
            </w:r>
          </w:p>
        </w:tc>
      </w:tr>
      <w:tr>
        <w:tc>
          <w:tcPr>
            <w:tcW w:type="dxa" w:w="4819"/>
          </w:tcPr>
          <w:p>
            <w:r>
              <w:rPr>
                <w:sz w:val="18"/>
              </w:rPr>
              <w:t>Sistem kararsız çalışıyor</w:t>
            </w:r>
          </w:p>
        </w:tc>
        <w:tc>
          <w:tcPr>
            <w:tcW w:type="dxa" w:w="4819"/>
          </w:tcPr>
          <w:p>
            <w:r>
              <w:rPr>
                <w:sz w:val="18"/>
              </w:rPr>
              <w:t>Histerezis değerlerini artırın; sensör okumalarını filtreyin (ortalama)</w:t>
            </w:r>
          </w:p>
        </w:tc>
      </w:tr>
      <w:tr>
        <w:tc>
          <w:tcPr>
            <w:tcW w:type="dxa" w:w="4819"/>
          </w:tcPr>
          <w:p>
            <w:r>
              <w:rPr>
                <w:sz w:val="18"/>
              </w:rPr>
              <w:t>Arduino resetleniyor</w:t>
            </w:r>
          </w:p>
        </w:tc>
        <w:tc>
          <w:tcPr>
            <w:tcW w:type="dxa" w:w="4819"/>
          </w:tcPr>
          <w:p>
            <w:r>
              <w:rPr>
                <w:sz w:val="18"/>
              </w:rPr>
              <w:t>Motor ve röleyi harici güç kaynağından besleyin; GND ortaklamasını kontrol edin</w:t>
            </w:r>
          </w:p>
        </w:tc>
      </w:tr>
    </w:tbl>
    <w:p/>
    <w:p>
      <w:r>
        <w:rPr>
          <w:b/>
          <w:color w:val="1B2A4A"/>
          <w:sz w:val="20"/>
        </w:rPr>
        <w:t xml:space="preserve">Zaman Yönetimi: </w:t>
      </w:r>
      <w:r>
        <w:rPr>
          <w:sz w:val="20"/>
        </w:rPr>
        <w:t>Sistem tasarımına 5 dk, bağlantılara 8 dk, kodlama ve teste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Tüm bileşenler aynı anda çalışmıyorsa sadece sıcaklık-motor kontrolü yapılabilir, röle ve LCD sonraki derslerde eklenebilir.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