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4: Programlanabilir Mikro Bilgisayar ile Uygulama Geliştirme</w:t>
      </w:r>
    </w:p>
    <w:p>
      <w:pPr>
        <w:jc w:val="center"/>
      </w:pPr>
      <w:r>
        <w:rPr>
          <w:color w:val="757575"/>
          <w:sz w:val="28"/>
        </w:rPr>
        <w:t>37-40.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4: Programlanabilir Mikro Bilgisayar ile Uygulama Geliştirme / 37-40.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37. Saat</w:t>
            </w:r>
          </w:p>
        </w:tc>
        <w:tc>
          <w:tcPr>
            <w:tcW w:type="dxa" w:w="3213"/>
          </w:tcPr>
          <w:p>
            <w:r>
              <w:rPr>
                <w:sz w:val="18"/>
              </w:rPr>
              <w:t>GPIO İleri Seviye Uygulamalar ve Pull-up/Pull-down Dirençler</w:t>
            </w:r>
          </w:p>
        </w:tc>
        <w:tc>
          <w:tcPr>
            <w:tcW w:type="dxa" w:w="3213"/>
          </w:tcPr>
          <w:p>
            <w:r>
              <w:rPr>
                <w:sz w:val="18"/>
              </w:rPr>
              <w:t>45 dk</w:t>
            </w:r>
          </w:p>
        </w:tc>
      </w:tr>
      <w:tr>
        <w:tc>
          <w:tcPr>
            <w:tcW w:type="dxa" w:w="3213"/>
          </w:tcPr>
          <w:p>
            <w:r>
              <w:rPr>
                <w:sz w:val="18"/>
              </w:rPr>
              <w:t>38. Saat</w:t>
            </w:r>
          </w:p>
        </w:tc>
        <w:tc>
          <w:tcPr>
            <w:tcW w:type="dxa" w:w="3213"/>
          </w:tcPr>
          <w:p>
            <w:r>
              <w:rPr>
                <w:sz w:val="18"/>
              </w:rPr>
              <w:t>Trafik Lambası Projesi ve Durum Makinesi Tasarımı</w:t>
            </w:r>
          </w:p>
        </w:tc>
        <w:tc>
          <w:tcPr>
            <w:tcW w:type="dxa" w:w="3213"/>
          </w:tcPr>
          <w:p>
            <w:r>
              <w:rPr>
                <w:sz w:val="18"/>
              </w:rPr>
              <w:t>45 dk</w:t>
            </w:r>
          </w:p>
        </w:tc>
      </w:tr>
      <w:tr>
        <w:tc>
          <w:tcPr>
            <w:tcW w:type="dxa" w:w="3213"/>
          </w:tcPr>
          <w:p>
            <w:r>
              <w:rPr>
                <w:sz w:val="18"/>
              </w:rPr>
              <w:t>39. Saat</w:t>
            </w:r>
          </w:p>
        </w:tc>
        <w:tc>
          <w:tcPr>
            <w:tcW w:type="dxa" w:w="3213"/>
          </w:tcPr>
          <w:p>
            <w:r>
              <w:rPr>
                <w:sz w:val="18"/>
              </w:rPr>
              <w:t>Olay Tabanlı Programlama ve Interrupt Kullanımı</w:t>
            </w:r>
          </w:p>
        </w:tc>
        <w:tc>
          <w:tcPr>
            <w:tcW w:type="dxa" w:w="3213"/>
          </w:tcPr>
          <w:p>
            <w:r>
              <w:rPr>
                <w:sz w:val="18"/>
              </w:rPr>
              <w:t>45 dk</w:t>
            </w:r>
          </w:p>
        </w:tc>
      </w:tr>
      <w:tr>
        <w:tc>
          <w:tcPr>
            <w:tcW w:type="dxa" w:w="3213"/>
          </w:tcPr>
          <w:p>
            <w:r>
              <w:rPr>
                <w:sz w:val="18"/>
              </w:rPr>
              <w:t>40. Saat</w:t>
            </w:r>
          </w:p>
        </w:tc>
        <w:tc>
          <w:tcPr>
            <w:tcW w:type="dxa" w:w="3213"/>
          </w:tcPr>
          <w:p>
            <w:r>
              <w:rPr>
                <w:sz w:val="18"/>
              </w:rPr>
              <w:t>RGB LED Kontrolü ve PWM ile Renk Karışımı</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37. SAAT  ━━━</w:t>
      </w:r>
    </w:p>
    <w:p>
      <w:pPr>
        <w:jc w:val="center"/>
      </w:pPr>
      <w:r>
        <w:rPr>
          <w:color w:val="2C6FAD"/>
          <w:sz w:val="32"/>
        </w:rPr>
        <w:t>GPIO İleri Seviye Uygulamalar ve Pull-up/Pull-down Dirençler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GPIO pinlerinin ileri seviye yapılandırmasını kavrar, pull-up ve pull-down direnç kavramlarını açıklar, çoklu pin kontrolü ile karmaşık giriş/çıkış uygulamaları geliştirir ve debounce tekniklerini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M4-K1</w:t>
            </w:r>
          </w:p>
        </w:tc>
        <w:tc>
          <w:tcPr>
            <w:tcW w:type="dxa" w:w="3213"/>
          </w:tcPr>
          <w:p>
            <w:r>
              <w:rPr>
                <w:sz w:val="18"/>
              </w:rPr>
              <w:t>GPIO pinlerinin dahili pull-up ve pull-down direnç yapılandırmasını açıklar ve donanımsal/yazılımsal pull-up/pull-down farkını karşılaştırır</w:t>
            </w:r>
          </w:p>
        </w:tc>
        <w:tc>
          <w:tcPr>
            <w:tcW w:type="dxa" w:w="3213"/>
          </w:tcPr>
          <w:p>
            <w:r>
              <w:rPr>
                <w:sz w:val="18"/>
              </w:rPr>
              <w:t>Kavrama</w:t>
            </w:r>
          </w:p>
        </w:tc>
      </w:tr>
      <w:tr>
        <w:tc>
          <w:tcPr>
            <w:tcW w:type="dxa" w:w="3213"/>
          </w:tcPr>
          <w:p>
            <w:r>
              <w:rPr>
                <w:sz w:val="18"/>
              </w:rPr>
              <w:t>M4-K2</w:t>
            </w:r>
          </w:p>
        </w:tc>
        <w:tc>
          <w:tcPr>
            <w:tcW w:type="dxa" w:w="3213"/>
          </w:tcPr>
          <w:p>
            <w:r>
              <w:rPr>
                <w:sz w:val="18"/>
              </w:rPr>
              <w:t>Çoklu GPIO pinlerini eş zamanlı kontrol ederek karmaşık giriş/çıkış senaryolarını programlar</w:t>
            </w:r>
          </w:p>
        </w:tc>
        <w:tc>
          <w:tcPr>
            <w:tcW w:type="dxa" w:w="3213"/>
          </w:tcPr>
          <w:p>
            <w:r>
              <w:rPr>
                <w:sz w:val="18"/>
              </w:rPr>
              <w:t>Uygulama</w:t>
            </w:r>
          </w:p>
        </w:tc>
      </w:tr>
      <w:tr>
        <w:tc>
          <w:tcPr>
            <w:tcW w:type="dxa" w:w="3213"/>
          </w:tcPr>
          <w:p>
            <w:r>
              <w:rPr>
                <w:sz w:val="18"/>
              </w:rPr>
              <w:t>M4-K3</w:t>
            </w:r>
          </w:p>
        </w:tc>
        <w:tc>
          <w:tcPr>
            <w:tcW w:type="dxa" w:w="3213"/>
          </w:tcPr>
          <w:p>
            <w:r>
              <w:rPr>
                <w:sz w:val="18"/>
              </w:rPr>
              <w:t>Mekanik butonlardaki bounce (sıçrama) problemini tespit eder ve yazılımsal/donanımsal debounce çözümlerini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Temel GPIO kavramları, dijital giriş/çıkış, Python programlama (Modül 3)</w:t>
      </w:r>
    </w:p>
    <w:p>
      <w:pPr>
        <w:spacing w:before="200"/>
      </w:pPr>
      <w:r>
        <w:rPr>
          <w:b/>
          <w:color w:val="757575"/>
          <w:sz w:val="24"/>
        </w:rPr>
        <w:t xml:space="preserve">  Öğrencinin Bilmesi Gerekenler</w:t>
      </w:r>
    </w:p>
    <w:p>
      <w:pPr>
        <w:pStyle w:val="ListBullet"/>
      </w:pPr>
      <w:r>
        <w:rPr>
          <w:sz w:val="20"/>
        </w:rPr>
        <w:t>GPIO.setup() ile pin modu ayarlama (IN/OUT)</w:t>
      </w:r>
    </w:p>
    <w:p>
      <w:pPr>
        <w:pStyle w:val="ListBullet"/>
      </w:pPr>
      <w:r>
        <w:rPr>
          <w:sz w:val="20"/>
        </w:rPr>
        <w:t>GPIO.output() ve GPIO.input() fonksiyonları</w:t>
      </w:r>
    </w:p>
    <w:p>
      <w:pPr>
        <w:pStyle w:val="ListBullet"/>
      </w:pPr>
      <w:r>
        <w:rPr>
          <w:sz w:val="20"/>
        </w:rPr>
        <w:t>Breadboard kullanımı ve temel devre bağlantıları</w:t>
      </w:r>
    </w:p>
    <w:p>
      <w:pPr>
        <w:spacing w:before="200"/>
      </w:pPr>
      <w:r>
        <w:rPr>
          <w:b/>
          <w:color w:val="757575"/>
          <w:sz w:val="24"/>
        </w:rPr>
        <w:t xml:space="preserve">  Olası Kavram Yanılgıları</w:t>
      </w:r>
    </w:p>
    <w:p>
      <w:pPr>
        <w:pStyle w:val="ListBullet"/>
      </w:pPr>
      <w:r>
        <w:rPr>
          <w:sz w:val="20"/>
        </w:rPr>
        <w:t>Pull-up/pull-down dirençler sadece harici olarak eklenir - Raspberry Pi'nin dahili pull-up/pull-down dirençleri vardır ve yazılımsal olarak etkinleştirilebilir</w:t>
      </w:r>
    </w:p>
    <w:p>
      <w:pPr>
        <w:pStyle w:val="ListBullet"/>
      </w:pPr>
      <w:r>
        <w:rPr>
          <w:sz w:val="20"/>
        </w:rPr>
        <w:t>Buton bağlantısında direnç kullanmak isteğe bağlıdır - direnç kullanılmadan bağlanan bir buton belirsiz (floating) durumda kalır ve hatalı okuma yapar</w:t>
      </w:r>
    </w:p>
    <w:p>
      <w:pPr>
        <w:spacing w:before="200"/>
      </w:pPr>
      <w:r>
        <w:rPr>
          <w:b/>
          <w:color w:val="757575"/>
          <w:sz w:val="24"/>
        </w:rPr>
        <w:t xml:space="preserve">  Hazırlık Materyalleri</w:t>
      </w:r>
    </w:p>
    <w:p>
      <w:pPr>
        <w:pStyle w:val="ListBullet"/>
      </w:pPr>
      <w:r>
        <w:rPr>
          <w:sz w:val="20"/>
        </w:rPr>
        <w:t>Raspberry Pi, breadboard, jumper kablolar</w:t>
      </w:r>
    </w:p>
    <w:p>
      <w:pPr>
        <w:pStyle w:val="ListBullet"/>
      </w:pPr>
      <w:r>
        <w:rPr>
          <w:sz w:val="20"/>
        </w:rPr>
        <w:t>Push butonlar (en az 4 adet), LED'ler (en az 4 adet)</w:t>
      </w:r>
    </w:p>
    <w:p>
      <w:pPr>
        <w:pStyle w:val="ListBullet"/>
      </w:pPr>
      <w:r>
        <w:rPr>
          <w:sz w:val="20"/>
        </w:rPr>
        <w:t>220Ω ve 10kΩ dirençler</w:t>
      </w:r>
    </w:p>
    <w:p>
      <w:pPr>
        <w:pStyle w:val="ListBullet"/>
      </w:pPr>
      <w:r>
        <w:rPr>
          <w:sz w:val="20"/>
        </w:rPr>
        <w:t>Multimetre, 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butona bastığınızda LED yanıyor. Ama bazen butona basmadığınız halde LED yanıp sönüyor! Bu hayalet sinyaller nereden geliyor? Cevap: Bağlı olmayan (floating) bir GPIO pini, çevresel elektromanyetik gürültüyü alarak rastgele HIGH/LOW değerler okur. Pull-up ve pull-down dirençler bu sorunu çözer.</w:t>
      </w:r>
    </w:p>
    <w:p>
      <w:r>
        <w:rPr>
          <w:b/>
          <w:color w:val="1B2A4A"/>
          <w:sz w:val="20"/>
        </w:rPr>
        <w:t xml:space="preserve">Günlük Hayat Bağlantısı: </w:t>
      </w:r>
      <w:r>
        <w:rPr>
          <w:sz w:val="20"/>
        </w:rPr>
        <w:t>Asansör düğmelerini düşünün: Düğmeye basmazsanız asansör hareket etmez çünkü devre açıktır. Basınca devre kapanır ve sinyal iletilir. GPIO pinlerinde de aynı mantık geçerlidir - her pinin varsayılan bir durumu olmalıdır.</w:t>
      </w:r>
    </w:p>
    <w:p>
      <w:pPr>
        <w:spacing w:before="200"/>
      </w:pPr>
      <w:r>
        <w:rPr>
          <w:b/>
          <w:color w:val="2C6FAD"/>
          <w:sz w:val="24"/>
        </w:rPr>
        <w:t xml:space="preserve">  Ön Bilgi Yoklama Soruları</w:t>
      </w:r>
    </w:p>
    <w:p>
      <w:r>
        <w:rPr>
          <w:b/>
          <w:color w:val="2C6FAD"/>
          <w:sz w:val="20"/>
        </w:rPr>
        <w:t xml:space="preserve">  1. </w:t>
      </w:r>
      <w:r>
        <w:rPr>
          <w:sz w:val="20"/>
        </w:rPr>
        <w:t>Kursiyerlerden GPIO.setup() ile buton girişi nasıl ayarlanır ve GPIO.input() ile buton durumu nasıl okunur sorularını yanıtlamaları istenir.</w:t>
      </w:r>
    </w:p>
    <w:p>
      <w:pPr>
        <w:spacing w:before="200"/>
      </w:pPr>
      <w:r>
        <w:rPr>
          <w:b/>
          <w:color w:val="2C6FAD"/>
          <w:sz w:val="24"/>
        </w:rPr>
        <w:t xml:space="preserve">  Motivasyon Etkinliği: "Hayalet Sinyal Avı"</w:t>
      </w:r>
    </w:p>
    <w:p>
      <w:r>
        <w:rPr>
          <w:b/>
          <w:color w:val="1B2A4A"/>
          <w:sz w:val="20"/>
        </w:rPr>
        <w:t xml:space="preserve">Açıklama: </w:t>
      </w:r>
      <w:r>
        <w:rPr>
          <w:sz w:val="20"/>
        </w:rPr>
        <w:t>Kursiyerler pull-up/pull-down direnci olmadan bağlanan bir butonun neden hatalı okuduğunu keşfediyor.</w:t>
      </w:r>
    </w:p>
    <w:p>
      <w:r>
        <w:rPr>
          <w:b/>
          <w:color w:val="1B2A4A"/>
          <w:sz w:val="20"/>
        </w:rPr>
        <w:t xml:space="preserve">Yönerge: </w:t>
      </w:r>
      <w:r>
        <w:rPr>
          <w:sz w:val="20"/>
        </w:rPr>
        <w:t>Eğitmen bir butonu dirençsiz olarak GPIO pinine bağlar ve GPIO.input() ile okuma yapar. Kursiyerler butona basmadan değerlerin 0-1 arasında rastgele değiştiğini gözlemler. Sonra aynı butona 10kΩ pull-down direnci eklenir ve okumalar stabil hale gelir. Fark tartışılır.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fabrikada acil dur butonları var. Bu butonlar bazen yanlış alarm veriyor ve üretim hattı gereksiz yere duruyor. Mühendis olarak bu sorunu teşhis edip çözmeniz isteniyor. Sorun ne olabilir ve nasıl düzeltirsiniz?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"Pull-up/Pull-down ve Debounce Keşfi"</w:t>
      </w:r>
    </w:p>
    <w:p>
      <w:r>
        <w:rPr>
          <w:b/>
          <w:color w:val="1B2A4A"/>
          <w:sz w:val="20"/>
        </w:rPr>
        <w:t xml:space="preserve">Türü: </w:t>
      </w:r>
      <w:r>
        <w:rPr>
          <w:sz w:val="20"/>
        </w:rPr>
        <w:t>Bireysel deney ve gözlem</w:t>
      </w:r>
    </w:p>
    <w:p>
      <w:r>
        <w:rPr>
          <w:b/>
          <w:color w:val="1B2A4A"/>
          <w:sz w:val="20"/>
        </w:rPr>
        <w:t xml:space="preserve">Amacı: </w:t>
      </w:r>
      <w:r>
        <w:rPr>
          <w:sz w:val="20"/>
        </w:rPr>
        <w:t>Pull-up/pull-down direnç kavramını ve debounce tekniklerini deneyerek öğrenme</w:t>
      </w:r>
    </w:p>
    <w:p>
      <w:r>
        <w:rPr>
          <w:b/>
          <w:color w:val="1B2A4A"/>
          <w:sz w:val="20"/>
        </w:rPr>
        <w:t xml:space="preserve">Malzemeler: </w:t>
      </w:r>
      <w:r>
        <w:rPr>
          <w:sz w:val="20"/>
        </w:rPr>
        <w:t>Raspberry Pi, breadboard, butonlar, LED'ler, 10kΩ ve 220Ω dirençler, multimetre</w:t>
      </w:r>
    </w:p>
    <w:p>
      <w:pPr>
        <w:spacing w:before="200"/>
      </w:pPr>
      <w:r>
        <w:rPr>
          <w:b/>
          <w:color w:val="007A7A"/>
          <w:sz w:val="24"/>
        </w:rPr>
        <w:t xml:space="preserve">  Yönerge Adımları</w:t>
      </w:r>
    </w:p>
    <w:p>
      <w:r>
        <w:rPr>
          <w:b/>
          <w:color w:val="007A7A"/>
          <w:sz w:val="20"/>
        </w:rPr>
        <w:t xml:space="preserve">  1. </w:t>
      </w:r>
      <w:r>
        <w:rPr>
          <w:sz w:val="20"/>
        </w:rPr>
        <w:t>Bir butonu GPIO pinine dirençsiz bağlayın ve okumaları gözlemleyin - sonuçları not edin</w:t>
      </w:r>
    </w:p>
    <w:p>
      <w:r>
        <w:rPr>
          <w:b/>
          <w:color w:val="007A7A"/>
          <w:sz w:val="20"/>
        </w:rPr>
        <w:t xml:space="preserve">  2. </w:t>
      </w:r>
      <w:r>
        <w:rPr>
          <w:sz w:val="20"/>
        </w:rPr>
        <w:t>Aynı butona 10kΩ harici pull-down direnci ekleyin ve farkı gözlemleyin</w:t>
      </w:r>
    </w:p>
    <w:p>
      <w:r>
        <w:rPr>
          <w:b/>
          <w:color w:val="007A7A"/>
          <w:sz w:val="20"/>
        </w:rPr>
        <w:t xml:space="preserve">  3. </w:t>
      </w:r>
      <w:r>
        <w:rPr>
          <w:sz w:val="20"/>
        </w:rPr>
        <w:t>GPIO.setup(pin, GPIO.IN, pull_up_down=GPIO.PUD_DOWN) ile dahili pull-down kullanarak deneyimi tekrarlayın</w:t>
      </w:r>
    </w:p>
    <w:p>
      <w:r>
        <w:rPr>
          <w:b/>
          <w:color w:val="007A7A"/>
          <w:sz w:val="20"/>
        </w:rPr>
        <w:t xml:space="preserve">  4. </w:t>
      </w:r>
      <w:r>
        <w:rPr>
          <w:sz w:val="20"/>
        </w:rPr>
        <w:t>Butona hızlı basıp bırakarak bounce (sıçrama) etkisini gözlemleyin ve time.sleep(0.2) ile basit debounce uygulayın</w:t>
      </w:r>
    </w:p>
    <w:p>
      <w:r>
        <w:rPr>
          <w:b/>
          <w:color w:val="1B2A4A"/>
          <w:sz w:val="20"/>
        </w:rPr>
        <w:t xml:space="preserve">Öğrenci Rolü: </w:t>
      </w:r>
      <w:r>
        <w:rPr>
          <w:sz w:val="20"/>
        </w:rPr>
        <w:t>Her kursiyer 3 farklı bağlantı durumunu test eder ve sonuçları karşılaştırma tablosuna yazar.</w:t>
      </w:r>
    </w:p>
    <w:p>
      <w:r>
        <w:rPr>
          <w:b/>
          <w:color w:val="1B2A4A"/>
          <w:sz w:val="20"/>
        </w:rPr>
        <w:t xml:space="preserve">Öğretmen Rolü: </w:t>
      </w:r>
      <w:r>
        <w:rPr>
          <w:sz w:val="20"/>
        </w:rPr>
        <w:t>Pull-up/pull-down devresinin elektriksel çalışma prensibini çizer ve floating pin kavramını detaylı açıklar.</w:t>
      </w:r>
    </w:p>
    <w:p>
      <w:r>
        <w:rPr>
          <w:b/>
          <w:color w:val="1B2A4A"/>
          <w:sz w:val="20"/>
        </w:rPr>
        <w:t xml:space="preserve">Beklenen Ürün: </w:t>
      </w:r>
      <w:r>
        <w:rPr>
          <w:sz w:val="20"/>
        </w:rPr>
        <w:t>Karşılaştırma tablosu (dirençsiz/harici direnç/dahili direnç), debounce deney sonuçları</w:t>
      </w:r>
    </w:p>
    <w:p>
      <w:pPr>
        <w:spacing w:before="200"/>
      </w:pPr>
      <w:r>
        <w:rPr>
          <w:b/>
          <w:color w:val="007A7A"/>
          <w:sz w:val="24"/>
        </w:rPr>
        <w:t xml:space="preserve">  Araştırma Soruları</w:t>
      </w:r>
    </w:p>
    <w:p>
      <w:r>
        <w:rPr>
          <w:b/>
          <w:color w:val="007A7A"/>
          <w:sz w:val="20"/>
        </w:rPr>
        <w:t xml:space="preserve">  1. </w:t>
      </w:r>
      <w:r>
        <w:rPr>
          <w:sz w:val="20"/>
        </w:rPr>
        <w:t>Raspberry Pi'nin dahili pull-up direnci kaç ohm'dur? Harici pull-up ile dahili pull-up arasındaki fark nedir?</w:t>
      </w:r>
    </w:p>
    <w:p>
      <w:r>
        <w:rPr>
          <w:b/>
          <w:color w:val="1B2A4A"/>
          <w:sz w:val="20"/>
        </w:rPr>
        <w:t xml:space="preserve">Grupla Çalışma Kuralları: </w:t>
      </w:r>
      <w:r>
        <w:rPr>
          <w:sz w:val="20"/>
        </w:rPr>
        <w:t>Her deney adımında en az 10 okuma yapılmalı ve sonuçlar kayıt altına alınmalıdır.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Pull-up Direnci</w:t>
            </w:r>
          </w:p>
        </w:tc>
        <w:tc>
          <w:tcPr>
            <w:tcW w:type="dxa" w:w="2409"/>
          </w:tcPr>
          <w:p>
            <w:r>
              <w:rPr>
                <w:sz w:val="18"/>
              </w:rPr>
              <w:t>GPIO pinini varsayılan olarak HIGH (3.3V) seviyesine çeken direnç; buton basıldığında pin LOW'a düşer</w:t>
            </w:r>
          </w:p>
        </w:tc>
        <w:tc>
          <w:tcPr>
            <w:tcW w:type="dxa" w:w="2409"/>
          </w:tcPr>
          <w:p>
            <w:r>
              <w:rPr>
                <w:sz w:val="18"/>
              </w:rPr>
              <w:t>Harici: 10kΩ direnç VCC-pin arası, Dahili: GPIO.PUD_UP</w:t>
            </w:r>
          </w:p>
        </w:tc>
        <w:tc>
          <w:tcPr>
            <w:tcW w:type="dxa" w:w="2409"/>
          </w:tcPr>
          <w:p>
            <w:r>
              <w:rPr>
                <w:sz w:val="18"/>
              </w:rPr>
              <w:t>GPIO.setup(17, GPIO.IN, pull_up_down=GPIO.PUD_UP) ile Raspberry Pi'nin dahili ~50kΩ pull-up direnci etkinleştirilir. Buton basılı değilken pin HIGH okunur, basıldığında GND'ye bağlanarak LOW okunur</w:t>
            </w:r>
          </w:p>
        </w:tc>
      </w:tr>
      <w:tr>
        <w:tc>
          <w:tcPr>
            <w:tcW w:type="dxa" w:w="2409"/>
          </w:tcPr>
          <w:p>
            <w:r>
              <w:rPr>
                <w:sz w:val="18"/>
              </w:rPr>
              <w:t>Pull-down Direnci</w:t>
            </w:r>
          </w:p>
        </w:tc>
        <w:tc>
          <w:tcPr>
            <w:tcW w:type="dxa" w:w="2409"/>
          </w:tcPr>
          <w:p>
            <w:r>
              <w:rPr>
                <w:sz w:val="18"/>
              </w:rPr>
              <w:t>GPIO pinini varsayılan olarak LOW (0V) seviyesine çeken direnç; buton basıldığında pin HIGH'a yükselir</w:t>
            </w:r>
          </w:p>
        </w:tc>
        <w:tc>
          <w:tcPr>
            <w:tcW w:type="dxa" w:w="2409"/>
          </w:tcPr>
          <w:p>
            <w:r>
              <w:rPr>
                <w:sz w:val="18"/>
              </w:rPr>
              <w:t>Harici: 10kΩ direnç pin-GND arası, Dahili: GPIO.PUD_DOWN</w:t>
            </w:r>
          </w:p>
        </w:tc>
        <w:tc>
          <w:tcPr>
            <w:tcW w:type="dxa" w:w="2409"/>
          </w:tcPr>
          <w:p>
            <w:r>
              <w:rPr>
                <w:sz w:val="18"/>
              </w:rPr>
              <w:t>GPIO.setup(17, GPIO.IN, pull_up_down=GPIO.PUD_DOWN) ile dahili pull-down etkinleştirilir. Buton basılı değilken pin LOW okunur, basıldığında VCC'ye bağlanarak HIGH okunur</w:t>
            </w:r>
          </w:p>
        </w:tc>
      </w:tr>
      <w:tr>
        <w:tc>
          <w:tcPr>
            <w:tcW w:type="dxa" w:w="2409"/>
          </w:tcPr>
          <w:p>
            <w:r>
              <w:rPr>
                <w:sz w:val="18"/>
              </w:rPr>
              <w:t>Floating Pin (Yüzen Pin)</w:t>
            </w:r>
          </w:p>
        </w:tc>
        <w:tc>
          <w:tcPr>
            <w:tcW w:type="dxa" w:w="2409"/>
          </w:tcPr>
          <w:p>
            <w:r>
              <w:rPr>
                <w:sz w:val="18"/>
              </w:rPr>
              <w:t>Herhangi bir referans gerilimine bağlanmamış GPIO pini; çevresel gürültüden etkilenerek rastgele HIGH/LOW değerler üretir</w:t>
            </w:r>
          </w:p>
        </w:tc>
        <w:tc>
          <w:tcPr>
            <w:tcW w:type="dxa" w:w="2409"/>
          </w:tcPr>
          <w:p>
            <w:r>
              <w:rPr>
                <w:sz w:val="18"/>
              </w:rPr>
              <w:t>Belirsiz durum, elektromanyetik girişim, güvenilmez okuma</w:t>
            </w:r>
          </w:p>
        </w:tc>
        <w:tc>
          <w:tcPr>
            <w:tcW w:type="dxa" w:w="2409"/>
          </w:tcPr>
          <w:p>
            <w:r>
              <w:rPr>
                <w:sz w:val="18"/>
              </w:rPr>
              <w:t>Yüzen bir pinin voltajı 0V ile 3.3V arasında sürekli dalgalanır. Özellikle uzun kablo kullanıldığında anten etkisi artar ve hatalı tetikleme riski yükselir. Her giriş pinine mutlaka pull-up veya pull-down tanımlanmalıdır</w:t>
            </w:r>
          </w:p>
        </w:tc>
      </w:tr>
      <w:tr>
        <w:tc>
          <w:tcPr>
            <w:tcW w:type="dxa" w:w="2409"/>
          </w:tcPr>
          <w:p>
            <w:r>
              <w:rPr>
                <w:sz w:val="18"/>
              </w:rPr>
              <w:t>Debounce (Sıçrama Önleme)</w:t>
            </w:r>
          </w:p>
        </w:tc>
        <w:tc>
          <w:tcPr>
            <w:tcW w:type="dxa" w:w="2409"/>
          </w:tcPr>
          <w:p>
            <w:r>
              <w:rPr>
                <w:sz w:val="18"/>
              </w:rPr>
              <w:t>Mekanik butonun basılıp bırakılması sırasında oluşan kısa süreli elektriksel sıçramaları (bounce) filtreleme tekniği</w:t>
            </w:r>
          </w:p>
        </w:tc>
        <w:tc>
          <w:tcPr>
            <w:tcW w:type="dxa" w:w="2409"/>
          </w:tcPr>
          <w:p>
            <w:r>
              <w:rPr>
                <w:sz w:val="18"/>
              </w:rPr>
              <w:t>Yazılımsal: time.sleep(), donanımsal: RC filtre (100nF kapasitör)</w:t>
            </w:r>
          </w:p>
        </w:tc>
        <w:tc>
          <w:tcPr>
            <w:tcW w:type="dxa" w:w="2409"/>
          </w:tcPr>
          <w:p>
            <w:r>
              <w:rPr>
                <w:sz w:val="18"/>
              </w:rPr>
              <w:t>Bir buton basıldığında mekanik kontaklar birkaç milisaniye boyunca açılıp kapanır. Bu, tek basışta 5-10 adet tetiklemeye neden olabilir. Yazılımsal çözüm: basış algılandıktan sonra 20-50ms bekleme. Donanımsal çözüm: butona paralel 100nF kapasitör ekleme</w:t>
            </w:r>
          </w:p>
        </w:tc>
      </w:tr>
    </w:tbl>
    <w:p/>
    <w:p>
      <w:pPr>
        <w:spacing w:before="200"/>
      </w:pPr>
      <w:r>
        <w:rPr>
          <w:b/>
          <w:color w:val="E65C00"/>
          <w:sz w:val="24"/>
        </w:rPr>
        <w:t xml:space="preserve">  Konu Anlatımı</w:t>
      </w:r>
    </w:p>
    <w:p>
      <w:r>
        <w:rPr>
          <w:sz w:val="20"/>
        </w:rPr>
        <w:t>Pull-up ve Pull-down Dirençler: Bir GPIO pinini giriş olarak yapılandırdığınızda, pinin varsayılan durumunun ne olacağını belirlemeniz gerekir. Pin havada (floating) bırakılırsa, çevresel elektromanyetik gürültü nedeniyle rastgele 0 veya 1 değerleri okunur. Pull-up direnci pini varsayılan olarak HIGH (3.3V) yapar: Direnç VCC ile pin arasına bağlanır. Buton basılmadığında pin HIGH okunur. Buton basıldığında pin doğrudan GND'ye bağlanır ve LOW okunur. Pull-down direnci pini varsayılan olarak LOW (0V) yapar: Direnç pin ile GND arasına bağlanır. Buton basılmadığında pin LOW okunur. Buton basıldığında pin doğrudan VCC'ye bağlanır ve HIGH okunur. Raspberry Pi'nin avantajı: Tüm GPIO pinlerinde dahili pull-up (~50kΩ) ve pull-down (~50kΩ) dirençleri mevcuttur ve yazılımsal olarak etkinleştirilebilir.</w:t>
      </w:r>
    </w:p>
    <w:p>
      <w:r>
        <w:rPr>
          <w:sz w:val="20"/>
        </w:rPr>
        <w:t>Çoklu Pin Kontrolü: Gerçek projelerde tek bir LED veya buton yeterli değildir. Birden fazla GPIO pinini eş zamanlı kontrol etmek için stratejiler: 1) Liste tabanlı yaklaşım: led_pinleri = [17, 27, 22, 5]; for pin in led_pinleri: GPIO.setup(pin, GPIO.OUT). 2) Sözlük tabanlı yaklaşım: pinler = {'kirmizi': 17, 'sari': 27, 'yesil': 22}. 3) Bit maskeleme: 4 LED'i binary sayılarla kontrol etme (0b1010 = 1. ve 3. LED açık). Çoklu buton okuma: Birden fazla butonu okuyarak kombinasyonlara göre farklı işlemler yapma. Örnek: buton1 ve buton2 aynı anda basılıysa farklı bir eylem tetiklenir.</w:t>
      </w:r>
    </w:p>
    <w:p>
      <w:r>
        <w:rPr>
          <w:sz w:val="20"/>
        </w:rPr>
        <w:t>Debounce Teknikleri: Mekanik butonlar, basılıp bırakıldığında metal kontakların birkaç kez açılıp kapanmasına neden olur (bounce/sıçrama). Bu durum tek bir basışta birden fazla tetikleme yaratır. Yazılımsal debounce yöntemleri: 1) Basit bekleme: buton algılandıktan sonra time.sleep(0.05) ile 50ms bekleme. 2) Son basış zamanı kontrolü: son_basi = time.time(); if time.time() - son_basi &gt; 0.2: işlem yap. 3) Ardışık okuma: aynı değeri 3 kez üst üste okuyunca kabul et. Donanımsal debounce: Butona paralel 100nF (0.1µF) kapasitör bağlama - kapasitör hızlı geçişleri filtreler ve pürüzsüz bir sinyal sağlar. En iyi pratik: Yazılımsal ve donanımsal debounce birlikte kullanmak en güvenilir sonucu verir.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Dahili pull-down ile buton okuma</w:t>
            </w:r>
          </w:p>
        </w:tc>
        <w:tc>
          <w:tcPr>
            <w:tcW w:type="dxa" w:w="3213"/>
          </w:tcPr>
          <w:p>
            <w:r>
              <w:rPr>
                <w:sz w:val="18"/>
              </w:rPr>
              <w:t>import RPi.GPIO as GPIO</w:t>
              <w:br/>
              <w:t>import time</w:t>
              <w:br/>
              <w:t>GPIO.setmode(GPIO.BCM)</w:t>
              <w:br/>
              <w:t>GPIO.setup(17, GPIO.IN, pull_up_down=GPIO.PUD_DOWN)</w:t>
              <w:br/>
              <w:t>GPIO.setup(27, GPIO.OUT)</w:t>
              <w:br/>
              <w:t>try:</w:t>
              <w:br/>
              <w:t xml:space="preserve">    while True:</w:t>
              <w:br/>
              <w:t xml:space="preserve">        if GPIO.input(17):</w:t>
              <w:br/>
              <w:t xml:space="preserve">            GPIO.output(27, True)</w:t>
              <w:br/>
              <w:t xml:space="preserve">        else:</w:t>
              <w:br/>
              <w:t xml:space="preserve">            GPIO.output(27, False)</w:t>
              <w:br/>
              <w:t xml:space="preserve">        time.sleep(0.1)</w:t>
              <w:br/>
              <w:t>except KeyboardInterrupt:</w:t>
              <w:br/>
              <w:t xml:space="preserve">    GPIO.cleanup()</w:t>
            </w:r>
          </w:p>
        </w:tc>
        <w:tc>
          <w:tcPr>
            <w:tcW w:type="dxa" w:w="3213"/>
          </w:tcPr>
          <w:p>
            <w:r>
              <w:rPr>
                <w:sz w:val="18"/>
              </w:rPr>
              <w:t>Dahili pull-down direnci ile buton bağlantısı sadeleşir ve harici direnç ihtiyacı ortadan kalkar</w:t>
            </w:r>
          </w:p>
        </w:tc>
      </w:tr>
      <w:tr>
        <w:tc>
          <w:tcPr>
            <w:tcW w:type="dxa" w:w="3213"/>
          </w:tcPr>
          <w:p>
            <w:r>
              <w:rPr>
                <w:sz w:val="18"/>
              </w:rPr>
              <w:t>Çoklu LED kontrolü liste ile</w:t>
            </w:r>
          </w:p>
        </w:tc>
        <w:tc>
          <w:tcPr>
            <w:tcW w:type="dxa" w:w="3213"/>
          </w:tcPr>
          <w:p>
            <w:r>
              <w:rPr>
                <w:sz w:val="18"/>
              </w:rPr>
              <w:t>led_pinleri = [17, 27, 22, 5]</w:t>
              <w:br/>
              <w:t>for pin in led_pinleri:</w:t>
              <w:br/>
              <w:t xml:space="preserve">    GPIO.setup(pin, GPIO.OUT)</w:t>
              <w:br/>
              <w:br/>
              <w:t>def hepsini_yak():</w:t>
              <w:br/>
              <w:t xml:space="preserve">    for pin in led_pinleri:</w:t>
              <w:br/>
              <w:t xml:space="preserve">        GPIO.output(pin, True)</w:t>
              <w:br/>
              <w:br/>
              <w:t>def sirayla_yak(bekleme=0.3):</w:t>
              <w:br/>
              <w:t xml:space="preserve">    for pin in led_pinleri:</w:t>
              <w:br/>
              <w:t xml:space="preserve">        GPIO.output(pin, True)</w:t>
              <w:br/>
              <w:t xml:space="preserve">        time.sleep(bekleme)</w:t>
              <w:br/>
              <w:t xml:space="preserve">        GPIO.output(pin, False)</w:t>
              <w:br/>
              <w:br/>
              <w:t>def binary_goster(sayi):</w:t>
              <w:br/>
              <w:t xml:space="preserve">    for i, pin in enumerate(led_pinleri):</w:t>
              <w:br/>
              <w:t xml:space="preserve">        GPIO.output(pin, bool(sayi &amp; (1 &lt;&lt; i)))</w:t>
            </w:r>
          </w:p>
        </w:tc>
        <w:tc>
          <w:tcPr>
            <w:tcW w:type="dxa" w:w="3213"/>
          </w:tcPr>
          <w:p>
            <w:r>
              <w:rPr>
                <w:sz w:val="18"/>
              </w:rPr>
              <w:t>Liste tabanlı pin yönetimi, projelerde pin sayısı arttığında kodun okunabilirliğini ve bakımını kolaylaştırır</w:t>
            </w:r>
          </w:p>
        </w:tc>
      </w:tr>
      <w:tr>
        <w:tc>
          <w:tcPr>
            <w:tcW w:type="dxa" w:w="3213"/>
          </w:tcPr>
          <w:p>
            <w:r>
              <w:rPr>
                <w:sz w:val="18"/>
              </w:rPr>
              <w:t>Yazılımsal debounce uygulaması</w:t>
            </w:r>
          </w:p>
        </w:tc>
        <w:tc>
          <w:tcPr>
            <w:tcW w:type="dxa" w:w="3213"/>
          </w:tcPr>
          <w:p>
            <w:r>
              <w:rPr>
                <w:sz w:val="18"/>
              </w:rPr>
              <w:t>son_basi_zamani = 0</w:t>
              <w:br/>
              <w:t>DEBOUNCE_SURESI = 0.3</w:t>
              <w:br/>
              <w:br/>
              <w:t>while True:</w:t>
              <w:br/>
              <w:t xml:space="preserve">    if GPIO.input(17):</w:t>
              <w:br/>
              <w:t xml:space="preserve">        simdi = time.time()</w:t>
              <w:br/>
              <w:t xml:space="preserve">        if simdi - son_basi_zamani &gt; DEBOUNCE_SURESI:</w:t>
              <w:br/>
              <w:t xml:space="preserve">            sayac += 1</w:t>
              <w:br/>
              <w:t xml:space="preserve">            print(f'Basi sayisi: {sayac}')</w:t>
              <w:br/>
              <w:t xml:space="preserve">            son_basi_zamani = simdi</w:t>
              <w:br/>
              <w:t xml:space="preserve">    time.sleep(0.01)</w:t>
            </w:r>
          </w:p>
        </w:tc>
        <w:tc>
          <w:tcPr>
            <w:tcW w:type="dxa" w:w="3213"/>
          </w:tcPr>
          <w:p>
            <w:r>
              <w:rPr>
                <w:sz w:val="18"/>
              </w:rPr>
              <w:t>Zaman damgası kontrolü ile debounce, her basışın yalnızca bir kez sayılmasını garanti eder</w:t>
            </w:r>
          </w:p>
        </w:tc>
      </w:tr>
    </w:tbl>
    <w:p/>
    <w:p>
      <w:pPr>
        <w:spacing w:before="200"/>
      </w:pPr>
      <w:r>
        <w:rPr>
          <w:b/>
          <w:color w:val="E65C00"/>
          <w:sz w:val="24"/>
        </w:rPr>
        <w:t xml:space="preserve">  Görseller ve Tablolar</w:t>
      </w:r>
    </w:p>
    <w:p>
      <w:pPr>
        <w:pStyle w:val="ListBullet"/>
      </w:pPr>
      <w:r>
        <w:rPr>
          <w:sz w:val="20"/>
        </w:rPr>
        <w:t>Pull-up ve pull-down direnç devre şemaları (karşılaştırmalı)</w:t>
      </w:r>
    </w:p>
    <w:p>
      <w:pPr>
        <w:pStyle w:val="ListBullet"/>
      </w:pPr>
      <w:r>
        <w:rPr>
          <w:sz w:val="20"/>
        </w:rPr>
        <w:t>Osiloskop ekranında buton bounce sinyali ve debounce sonrası temiz sinyal</w:t>
      </w:r>
    </w:p>
    <w:p>
      <w:pPr>
        <w:spacing w:before="200"/>
      </w:pPr>
      <w:r>
        <w:rPr>
          <w:b/>
          <w:color w:val="E65C00"/>
          <w:sz w:val="24"/>
        </w:rPr>
        <w:t xml:space="preserve">  Analoji ve Benzetmeler</w:t>
      </w:r>
    </w:p>
    <w:p>
      <w:r>
        <w:rPr>
          <w:b/>
          <w:color w:val="E65C00"/>
          <w:sz w:val="20"/>
        </w:rPr>
        <w:t xml:space="preserve">  1. </w:t>
      </w:r>
      <w:r>
        <w:rPr>
          <w:sz w:val="20"/>
        </w:rPr>
        <w:t>Pull-up/pull-down direnci = Kapı yayı gibidir: Kapı yayı kapıyı varsayılan olarak kapalı tutar (pull-down). Birisi ittiğinde açılır, bırakıldığında otomatik kapanır. Direnç olmadan kapı açık mı kapalı mı belli olmaz. Debounce = Asansör kapısı sensörü gibidir: Kapı kapanırken biri elini uzatıp çekse bile kapı hemen kapanmaz, birkaç saniye bekler ve stabil durumu algılar</w:t>
      </w:r>
    </w:p>
    <w:p>
      <w:pPr>
        <w:spacing w:before="200"/>
      </w:pPr>
      <w:r>
        <w:rPr>
          <w:b/>
          <w:color w:val="E65C00"/>
          <w:sz w:val="24"/>
        </w:rPr>
        <w:t xml:space="preserve">  Öğrenci Soru-Cevap</w:t>
      </w:r>
    </w:p>
    <w:p>
      <w:pPr>
        <w:pStyle w:val="ListBullet"/>
      </w:pPr>
      <w:r>
        <w:rPr>
          <w:sz w:val="20"/>
        </w:rPr>
        <w:t>Floating (yüzen) pin nedir ve neden tehlikelidir?</w:t>
      </w:r>
    </w:p>
    <w:p>
      <w:pPr>
        <w:pStyle w:val="ListBullet"/>
      </w:pPr>
      <w:r>
        <w:rPr>
          <w:sz w:val="20"/>
        </w:rPr>
        <w:t>Pull-up ve pull-down direnci arasındaki fark nedir?</w:t>
      </w:r>
    </w:p>
    <w:p>
      <w:pPr>
        <w:pStyle w:val="ListBullet"/>
      </w:pPr>
      <w:r>
        <w:rPr>
          <w:sz w:val="20"/>
        </w:rPr>
        <w:t>Debounce neden gereklidir ve nasıl uygulanır?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"Çoklu Buton-LED Kontrol Sistemi"</w:t>
      </w:r>
    </w:p>
    <w:p>
      <w:r>
        <w:rPr>
          <w:b/>
          <w:color w:val="1B2A4A"/>
          <w:sz w:val="20"/>
        </w:rPr>
        <w:t xml:space="preserve">Türü: </w:t>
      </w:r>
      <w:r>
        <w:rPr>
          <w:sz w:val="20"/>
        </w:rPr>
        <w:t>Bireysel uygulama ve devre tasarımı</w:t>
      </w:r>
    </w:p>
    <w:p>
      <w:r>
        <w:rPr>
          <w:b/>
          <w:color w:val="1B2A4A"/>
          <w:sz w:val="20"/>
        </w:rPr>
        <w:t xml:space="preserve">Amacı: </w:t>
      </w:r>
      <w:r>
        <w:rPr>
          <w:sz w:val="20"/>
        </w:rPr>
        <w:t>Çoklu GPIO pin yönetimi, pull-up/pull-down yapılandırması ve debounce uygulaması becerisi kazandırma</w:t>
      </w:r>
    </w:p>
    <w:p>
      <w:pPr>
        <w:spacing w:before="200"/>
      </w:pPr>
      <w:r>
        <w:rPr>
          <w:b/>
          <w:color w:val="6A1B9A"/>
          <w:sz w:val="24"/>
        </w:rPr>
        <w:t xml:space="preserve">  Yönerge Adımları</w:t>
      </w:r>
    </w:p>
    <w:p>
      <w:r>
        <w:rPr>
          <w:b/>
          <w:color w:val="6A1B9A"/>
          <w:sz w:val="20"/>
        </w:rPr>
        <w:t xml:space="preserve">  1. </w:t>
      </w:r>
      <w:r>
        <w:rPr>
          <w:sz w:val="20"/>
        </w:rPr>
        <w:t>4 buton ve 4 LED için GPIO pin atamasını yapın ve tüm pinleri dahili pull-down ile yapılandırın</w:t>
      </w:r>
    </w:p>
    <w:p>
      <w:r>
        <w:rPr>
          <w:b/>
          <w:color w:val="6A1B9A"/>
          <w:sz w:val="20"/>
        </w:rPr>
        <w:t xml:space="preserve">  2. </w:t>
      </w:r>
      <w:r>
        <w:rPr>
          <w:sz w:val="20"/>
        </w:rPr>
        <w:t>Her butonun kendine karşılık gelen LED'i yakıp söndürmesini (toggle) sağlayan program yazın</w:t>
      </w:r>
    </w:p>
    <w:p>
      <w:r>
        <w:rPr>
          <w:b/>
          <w:color w:val="6A1B9A"/>
          <w:sz w:val="20"/>
        </w:rPr>
        <w:t xml:space="preserve">  3. </w:t>
      </w:r>
      <w:r>
        <w:rPr>
          <w:sz w:val="20"/>
        </w:rPr>
        <w:t>Debounce mekanizması ekleyerek her basışın yalnızca bir kez tetiklenmesini garantileyin</w:t>
      </w:r>
    </w:p>
    <w:p>
      <w:r>
        <w:rPr>
          <w:b/>
          <w:color w:val="6A1B9A"/>
          <w:sz w:val="20"/>
        </w:rPr>
        <w:t xml:space="preserve">  4. </w:t>
      </w:r>
      <w:r>
        <w:rPr>
          <w:sz w:val="20"/>
        </w:rPr>
        <w:t>Özel kombinasyon ekleyin: 1+3 butonları aynı anda basılırsa tüm LED'ler yansın</w:t>
      </w:r>
    </w:p>
    <w:p>
      <w:r>
        <w:rPr>
          <w:b/>
          <w:color w:val="1B2A4A"/>
          <w:sz w:val="20"/>
        </w:rPr>
        <w:t xml:space="preserve">Beklenen Ürün: </w:t>
      </w:r>
      <w:r>
        <w:rPr>
          <w:sz w:val="20"/>
        </w:rPr>
        <w:t>4 buton-4 LED kontrol devresi, debounce uygulanmış toggle sistemi ve kombinasyon algılama</w:t>
      </w:r>
    </w:p>
    <w:p>
      <w:pPr>
        <w:spacing w:before="200"/>
      </w:pPr>
      <w:r>
        <w:rPr>
          <w:b/>
          <w:color w:val="6A1B9A"/>
          <w:sz w:val="24"/>
        </w:rPr>
        <w:t xml:space="preserve">  Transfer Soruları</w:t>
      </w:r>
    </w:p>
    <w:p>
      <w:r>
        <w:rPr>
          <w:b/>
          <w:color w:val="6A1B9A"/>
          <w:sz w:val="20"/>
        </w:rPr>
        <w:t xml:space="preserve">  1. </w:t>
      </w:r>
      <w:r>
        <w:rPr>
          <w:sz w:val="20"/>
        </w:rPr>
        <w:t>Çoklu pin yönetimi ve debounce teknikleri endüstriyel kontrol panellerinde, robotik sistemlerde ve tüm gömülü projelerde kullanılır.</w:t>
      </w:r>
    </w:p>
    <w:p>
      <w:r>
        <w:rPr>
          <w:b/>
          <w:color w:val="1B2A4A"/>
          <w:sz w:val="20"/>
        </w:rPr>
        <w:t xml:space="preserve">İlişkili Disiplinler: </w:t>
      </w:r>
      <w:r>
        <w:rPr>
          <w:sz w:val="20"/>
        </w:rPr>
        <w:t>Gömülü sistemler (GPIO), elektronik (direnç hesaplama), yazılım mühendisliği (durum yönetimi)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4 butonlu sisteminizde aynı anda 2 butona basıldığında beklenmeyen davranışlar oluşuyor. Bu sorunu nasıl tespit eder ve çözersiniz?</w:t>
            </w:r>
          </w:p>
        </w:tc>
      </w:tr>
    </w:tbl>
    <w:p/>
    <w:p>
      <w:r>
        <w:rPr>
          <w:b/>
          <w:color w:val="1B2A4A"/>
          <w:sz w:val="20"/>
        </w:rPr>
        <w:t xml:space="preserve">Yaratıcı Görev: </w:t>
      </w:r>
      <w:r>
        <w:rPr>
          <w:sz w:val="20"/>
        </w:rPr>
        <w:t>8 LED ile binary sayaç tasarlasanız (her basışta sayı 1 artar ve LED'ler binary gösterir), programı nasıl yazardınız?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Pull-up ve pull-down direnç kavramları ve GPIO yapılandırması anlaşıldı mı?</w:t>
      </w:r>
    </w:p>
    <w:p>
      <w:r>
        <w:rPr>
          <w:sz w:val="20"/>
        </w:rPr>
        <w:t xml:space="preserve">  ☐  Çoklu pin kontrolü ile karmaşık senaryolar programlanabiliyor mu?</w:t>
      </w:r>
    </w:p>
    <w:p>
      <w:r>
        <w:rPr>
          <w:sz w:val="20"/>
        </w:rPr>
        <w:t xml:space="preserve">  ☐  Debounce tekniği başarıyla uygulanabiliyor mu?</w:t>
      </w:r>
    </w:p>
    <w:p>
      <w:pPr>
        <w:spacing w:before="200"/>
      </w:pPr>
      <w:r>
        <w:rPr>
          <w:b/>
          <w:color w:val="2E7D32"/>
          <w:sz w:val="24"/>
        </w:rPr>
        <w:t xml:space="preserve">  Öz Değerlendirme Soruları</w:t>
      </w:r>
    </w:p>
    <w:p>
      <w:r>
        <w:rPr>
          <w:b/>
          <w:color w:val="2E7D32"/>
          <w:sz w:val="20"/>
        </w:rPr>
        <w:t xml:space="preserve">  1. </w:t>
      </w:r>
      <w:r>
        <w:rPr>
          <w:sz w:val="20"/>
        </w:rPr>
        <w:t>GPIO.PUD_UP ve GPIO.PUD_DOWN parametrelerinin farkı nedir?</w:t>
      </w:r>
    </w:p>
    <w:p>
      <w:r>
        <w:rPr>
          <w:b/>
          <w:color w:val="2E7D32"/>
          <w:sz w:val="20"/>
        </w:rPr>
        <w:t xml:space="preserve">  2. </w:t>
      </w:r>
      <w:r>
        <w:rPr>
          <w:sz w:val="20"/>
        </w:rPr>
        <w:t>Floating pin neden güvenilmez okuma yapar?</w:t>
      </w:r>
    </w:p>
    <w:p>
      <w:r>
        <w:rPr>
          <w:b/>
          <w:color w:val="2E7D32"/>
          <w:sz w:val="20"/>
        </w:rPr>
        <w:t xml:space="preserve">  3. </w:t>
      </w:r>
      <w:r>
        <w:rPr>
          <w:sz w:val="20"/>
        </w:rPr>
        <w:t>Yazılımsal debounce nasıl çalışır ve neden gereklidir?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Pull-up direnci pin durumunu varsayılan olarak ne yapar?</w:t>
            </w:r>
          </w:p>
        </w:tc>
        <w:tc>
          <w:tcPr>
            <w:tcW w:type="dxa" w:w="3213"/>
          </w:tcPr>
          <w:p>
            <w:r>
              <w:rPr>
                <w:sz w:val="18"/>
              </w:rPr>
              <w:t>A) LOW (0V)  B) HIGH (3.3V)  C) Belirsiz  D) PWM sinyali üretir</w:t>
            </w:r>
          </w:p>
        </w:tc>
        <w:tc>
          <w:tcPr>
            <w:tcW w:type="dxa" w:w="3213"/>
          </w:tcPr>
          <w:p>
            <w:r>
              <w:rPr>
                <w:sz w:val="18"/>
              </w:rPr>
              <w:t>B</w:t>
            </w:r>
          </w:p>
        </w:tc>
      </w:tr>
      <w:tr>
        <w:tc>
          <w:tcPr>
            <w:tcW w:type="dxa" w:w="3213"/>
          </w:tcPr>
          <w:p>
            <w:r>
              <w:rPr>
                <w:sz w:val="18"/>
              </w:rPr>
              <w:t>Debounce tekniğinin amacı nedir?</w:t>
            </w:r>
          </w:p>
        </w:tc>
        <w:tc>
          <w:tcPr>
            <w:tcW w:type="dxa" w:w="3213"/>
          </w:tcPr>
          <w:p>
            <w:r>
              <w:rPr>
                <w:sz w:val="18"/>
              </w:rPr>
              <w:t>A) LED parlaklığını artırmak  B) Buton sıçrama etkisini filtrelemek  C) GPIO hızını artırmak  D) Pull-up direnci eklemek</w:t>
            </w:r>
          </w:p>
        </w:tc>
        <w:tc>
          <w:tcPr>
            <w:tcW w:type="dxa" w:w="3213"/>
          </w:tcPr>
          <w:p>
            <w:r>
              <w:rPr>
                <w:sz w:val="18"/>
              </w:rPr>
              <w:t>B</w:t>
            </w:r>
          </w:p>
        </w:tc>
      </w:tr>
      <w:tr>
        <w:tc>
          <w:tcPr>
            <w:tcW w:type="dxa" w:w="3213"/>
          </w:tcPr>
          <w:p>
            <w:r>
              <w:rPr>
                <w:sz w:val="18"/>
              </w:rPr>
              <w:t>Raspberry Pi'de dahili pull-down direnci etkinleştirmek için hangi parametre kullanılır?</w:t>
            </w:r>
          </w:p>
        </w:tc>
        <w:tc>
          <w:tcPr>
            <w:tcW w:type="dxa" w:w="3213"/>
          </w:tcPr>
          <w:p>
            <w:r>
              <w:rPr>
                <w:sz w:val="18"/>
              </w:rPr>
              <w:t>A) GPIO.PUD_OFF  B) GPIO.PUD_UP  C) GPIO.PUD_DOWN  D) GPIO.PULL_LOW</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Dahili pull-up/pull-down dirençleri her zaman yeterli midir yoksa harici direnç kullanmak daha mı güvenilirdir? Hangi durumlarda harici direnç tercih edilmelidir?</w:t>
      </w:r>
    </w:p>
    <w:p>
      <w:r>
        <w:rPr>
          <w:b/>
          <w:color w:val="2E7D32"/>
          <w:sz w:val="20"/>
        </w:rPr>
        <w:t>Eleştirel Düşünme:</w:t>
      </w:r>
    </w:p>
    <w:p>
      <w:r>
        <w:rPr>
          <w:b/>
          <w:color w:val="2E7D32"/>
          <w:sz w:val="20"/>
        </w:rPr>
        <w:t xml:space="preserve">  1. </w:t>
      </w:r>
      <w:r>
        <w:rPr>
          <w:sz w:val="20"/>
        </w:rPr>
        <w:t>Endüstriyel kontrol sistemlerinde buton debounce donanımsal mı yoksa yazılımsal mı yapılmalıdır? Her yaklaşımın güvenilirlik açısından avantaj ve dezavantajları nelerdir?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"Pull-up/Pull-down ve Debounce Uygulaması"</w:t>
      </w:r>
    </w:p>
    <w:p>
      <w:r>
        <w:rPr>
          <w:b/>
          <w:color w:val="1B2A4A"/>
          <w:sz w:val="20"/>
        </w:rPr>
        <w:t xml:space="preserve">Hedef: </w:t>
      </w:r>
      <w:r>
        <w:rPr>
          <w:sz w:val="20"/>
        </w:rPr>
        <w:t>Dahili pull-up/pull-down dirençler ile buton okuma ve debounce uygulama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Butonu dirençsiz bağlayın ve floating pin davranışını gözlemleyin</w:t>
            </w:r>
          </w:p>
        </w:tc>
        <w:tc>
          <w:tcPr>
            <w:tcW w:type="dxa" w:w="3213"/>
          </w:tcPr>
          <w:p>
            <w:r>
              <w:rPr>
                <w:sz w:val="18"/>
              </w:rPr>
              <w:t>5 dk</w:t>
            </w:r>
          </w:p>
        </w:tc>
      </w:tr>
      <w:tr>
        <w:tc>
          <w:tcPr>
            <w:tcW w:type="dxa" w:w="3213"/>
          </w:tcPr>
          <w:p>
            <w:r>
              <w:rPr>
                <w:sz w:val="18"/>
              </w:rPr>
              <w:t>2</w:t>
            </w:r>
          </w:p>
        </w:tc>
        <w:tc>
          <w:tcPr>
            <w:tcW w:type="dxa" w:w="3213"/>
          </w:tcPr>
          <w:p>
            <w:r>
              <w:rPr>
                <w:sz w:val="18"/>
              </w:rPr>
              <w:t>GPIO.PUD_DOWN ile dahili pull-down etkinleştirin ve kararlı okuma yapın</w:t>
            </w:r>
          </w:p>
        </w:tc>
        <w:tc>
          <w:tcPr>
            <w:tcW w:type="dxa" w:w="3213"/>
          </w:tcPr>
          <w:p>
            <w:r>
              <w:rPr>
                <w:sz w:val="18"/>
              </w:rPr>
              <w:t>5 dk</w:t>
            </w:r>
          </w:p>
        </w:tc>
      </w:tr>
      <w:tr>
        <w:tc>
          <w:tcPr>
            <w:tcW w:type="dxa" w:w="3213"/>
          </w:tcPr>
          <w:p>
            <w:r>
              <w:rPr>
                <w:sz w:val="18"/>
              </w:rPr>
              <w:t>3</w:t>
            </w:r>
          </w:p>
        </w:tc>
        <w:tc>
          <w:tcPr>
            <w:tcW w:type="dxa" w:w="3213"/>
          </w:tcPr>
          <w:p>
            <w:r>
              <w:rPr>
                <w:sz w:val="18"/>
              </w:rPr>
              <w:t>Debounce olmadan hızlı basışlarda sayaç hatasını gözlemleyin</w:t>
            </w:r>
          </w:p>
        </w:tc>
        <w:tc>
          <w:tcPr>
            <w:tcW w:type="dxa" w:w="3213"/>
          </w:tcPr>
          <w:p>
            <w:r>
              <w:rPr>
                <w:sz w:val="18"/>
              </w:rPr>
              <w:t>3 dk</w:t>
            </w:r>
          </w:p>
        </w:tc>
      </w:tr>
      <w:tr>
        <w:tc>
          <w:tcPr>
            <w:tcW w:type="dxa" w:w="3213"/>
          </w:tcPr>
          <w:p>
            <w:r>
              <w:rPr>
                <w:sz w:val="18"/>
              </w:rPr>
              <w:t>4</w:t>
            </w:r>
          </w:p>
        </w:tc>
        <w:tc>
          <w:tcPr>
            <w:tcW w:type="dxa" w:w="3213"/>
          </w:tcPr>
          <w:p>
            <w:r>
              <w:rPr>
                <w:sz w:val="18"/>
              </w:rPr>
              <w:t>Zaman tabanlı debounce ekleyin ve sayacın doğru çalıştığını doğrulayın</w:t>
            </w:r>
          </w:p>
        </w:tc>
        <w:tc>
          <w:tcPr>
            <w:tcW w:type="dxa" w:w="3213"/>
          </w:tcPr>
          <w:p>
            <w:r>
              <w:rPr>
                <w:sz w:val="18"/>
              </w:rPr>
              <w:t>7 dk</w:t>
            </w:r>
          </w:p>
        </w:tc>
      </w:tr>
    </w:tbl>
    <w:p/>
    <w:p>
      <w:r>
        <w:rPr>
          <w:b/>
          <w:color w:val="1B2A4A"/>
          <w:sz w:val="20"/>
        </w:rPr>
        <w:t xml:space="preserve">Tamamlanma Kriteri: </w:t>
      </w:r>
      <w:r>
        <w:rPr>
          <w:sz w:val="20"/>
        </w:rPr>
        <w:t>Buton okumaları kararlı olmalı, her basış yalnızca bir kez sayılmalı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"Floating Pin ve Debounce Gösterimi"</w:t>
      </w:r>
    </w:p>
    <w:p>
      <w:r>
        <w:rPr>
          <w:b/>
          <w:color w:val="1B2A4A"/>
          <w:sz w:val="20"/>
        </w:rPr>
        <w:t xml:space="preserve">Eğitmenin Gösterdiği: </w:t>
      </w:r>
      <w:r>
        <w:rPr>
          <w:sz w:val="20"/>
        </w:rPr>
        <w:t>Floating pin davranışını gösterir, pull-down eklemenin etkisini demonstre eder ve bounce sinyalini açıklar.</w:t>
      </w:r>
    </w:p>
    <w:p>
      <w:r>
        <w:rPr>
          <w:b/>
          <w:color w:val="1B2A4A"/>
          <w:sz w:val="20"/>
        </w:rPr>
        <w:t xml:space="preserve">Öğrencinin Tekrarladığı: </w:t>
      </w:r>
      <w:r>
        <w:rPr>
          <w:sz w:val="20"/>
        </w:rPr>
        <w:t>Eğitmeni izler, kendi devresini kurar ve farklı yapılandırmaları test eder.</w:t>
      </w:r>
    </w:p>
    <w:p>
      <w:r>
        <w:rPr>
          <w:b/>
          <w:color w:val="1B2A4A"/>
          <w:sz w:val="20"/>
        </w:rPr>
        <w:t xml:space="preserve">Dikkat Noktaları: </w:t>
      </w:r>
      <w:r>
        <w:rPr>
          <w:sz w:val="20"/>
        </w:rPr>
        <w:t>Floating pin gösteriminde kursiyerlerin devreyi GPIO'ya zarar vermeyecek şekilde kurmasına dikkat edin.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Pull-down Buton Okuma</w:t>
            </w:r>
          </w:p>
        </w:tc>
        <w:tc>
          <w:tcPr>
            <w:tcW w:type="dxa" w:w="3213"/>
          </w:tcPr>
          <w:p>
            <w:r>
              <w:rPr>
                <w:sz w:val="18"/>
              </w:rPr>
              <w:t>Dahili pull-down ile buton bağlayın ve basıldığında LED yakan program yazın</w:t>
            </w:r>
          </w:p>
        </w:tc>
        <w:tc>
          <w:tcPr>
            <w:tcW w:type="dxa" w:w="3213"/>
          </w:tcPr>
          <w:p>
            <w:r>
              <w:rPr>
                <w:sz w:val="18"/>
              </w:rPr>
              <w:t>Kolay</w:t>
            </w:r>
          </w:p>
        </w:tc>
      </w:tr>
      <w:tr>
        <w:tc>
          <w:tcPr>
            <w:tcW w:type="dxa" w:w="3213"/>
          </w:tcPr>
          <w:p>
            <w:r>
              <w:rPr>
                <w:sz w:val="18"/>
              </w:rPr>
              <w:t>Debounce Sayaç</w:t>
            </w:r>
          </w:p>
        </w:tc>
        <w:tc>
          <w:tcPr>
            <w:tcW w:type="dxa" w:w="3213"/>
          </w:tcPr>
          <w:p>
            <w:r>
              <w:rPr>
                <w:sz w:val="18"/>
              </w:rPr>
              <w:t>Her buton basışını sayan ve seri porta yazan debounce uygulaması geliştirin</w:t>
            </w:r>
          </w:p>
        </w:tc>
        <w:tc>
          <w:tcPr>
            <w:tcW w:type="dxa" w:w="3213"/>
          </w:tcPr>
          <w:p>
            <w:r>
              <w:rPr>
                <w:sz w:val="18"/>
              </w:rPr>
              <w:t>Orta</w:t>
            </w:r>
          </w:p>
        </w:tc>
      </w:tr>
      <w:tr>
        <w:tc>
          <w:tcPr>
            <w:tcW w:type="dxa" w:w="3213"/>
          </w:tcPr>
          <w:p>
            <w:r>
              <w:rPr>
                <w:sz w:val="18"/>
              </w:rPr>
              <w:t>Binary LED Gösterge</w:t>
            </w:r>
          </w:p>
        </w:tc>
        <w:tc>
          <w:tcPr>
            <w:tcW w:type="dxa" w:w="3213"/>
          </w:tcPr>
          <w:p>
            <w:r>
              <w:rPr>
                <w:sz w:val="18"/>
              </w:rPr>
              <w:t>4 LED ile binary sayaç yapın: buton her basışında sayı 1 artsın ve LED'ler binary göstersin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"Endüstriyel Kontrol Paneli"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üretim tesisinde 4 butonlu bir kontrol paneli tasarlıyorsunuz. Buton 1: Başlat (yeşil LED), Buton 2: Dur (kırmızı LED), Buton 3: Hız artır (sarı LED yanıp söner), Buton 4: Acil dur (tüm LED'ler yanar). Debounce uygulanmalı ve her buton durumu LCD'de gösterilmeli.</w:t>
            </w:r>
          </w:p>
        </w:tc>
      </w:tr>
    </w:tbl>
    <w:p/>
    <w:p>
      <w:r>
        <w:rPr>
          <w:b/>
          <w:color w:val="1B2A4A"/>
          <w:sz w:val="20"/>
        </w:rPr>
        <w:t xml:space="preserve">Beklenen Çıktı: </w:t>
      </w:r>
      <w:r>
        <w:rPr>
          <w:sz w:val="20"/>
        </w:rPr>
        <w:t>Kontrol paneli devre şeması, Python kodu, debounce test raporu ve kullanıcı kılavuzu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GPIO pinlerinin ileri seviye yapılandırmasını, pull-up/pull-down direnç kavramlarını, floating pin sorununu ve debounce tekniklerini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Pull-up Direnci</w:t>
            </w:r>
          </w:p>
        </w:tc>
        <w:tc>
          <w:tcPr>
            <w:tcW w:type="dxa" w:w="4819"/>
            <w:shd w:fill="F5F5F5"/>
          </w:tcPr>
          <w:p>
            <w:r>
              <w:rPr>
                <w:b/>
                <w:color w:val="1B2A4A"/>
                <w:sz w:val="20"/>
              </w:rPr>
              <w:t xml:space="preserve">  Pull-down Direnci</w:t>
            </w:r>
          </w:p>
        </w:tc>
      </w:tr>
      <w:tr>
        <w:tc>
          <w:tcPr>
            <w:tcW w:type="dxa" w:w="4819"/>
            <w:shd w:fill="F5F5F5"/>
          </w:tcPr>
          <w:p>
            <w:r>
              <w:rPr>
                <w:b/>
                <w:color w:val="1B2A4A"/>
                <w:sz w:val="20"/>
              </w:rPr>
              <w:t xml:space="preserve">  Floating Pin</w:t>
            </w:r>
          </w:p>
        </w:tc>
        <w:tc>
          <w:tcPr>
            <w:tcW w:type="dxa" w:w="4819"/>
            <w:shd w:fill="F5F5F5"/>
          </w:tcPr>
          <w:p>
            <w:r>
              <w:rPr>
                <w:b/>
                <w:color w:val="1B2A4A"/>
                <w:sz w:val="20"/>
              </w:rPr>
              <w:t xml:space="preserve">  Debounce</w:t>
            </w:r>
          </w:p>
        </w:tc>
      </w:tr>
      <w:tr>
        <w:tc>
          <w:tcPr>
            <w:tcW w:type="dxa" w:w="4819"/>
            <w:shd w:fill="F5F5F5"/>
          </w:tcPr>
          <w:p>
            <w:r>
              <w:rPr>
                <w:b/>
                <w:color w:val="1B2A4A"/>
                <w:sz w:val="20"/>
              </w:rPr>
              <w:t xml:space="preserve">  Çoklu Pin Kontrolü</w:t>
            </w:r>
          </w:p>
        </w:tc>
        <w:tc>
          <w:tcPr>
            <w:tcW w:type="dxa" w:w="4819"/>
          </w:tcPr>
          <w:p/>
        </w:tc>
      </w:tr>
    </w:tbl>
    <w:p/>
    <w:p>
      <w:pPr>
        <w:spacing w:before="200"/>
      </w:pPr>
      <w:r>
        <w:rPr>
          <w:b/>
          <w:color w:val="757575"/>
          <w:sz w:val="24"/>
        </w:rPr>
        <w:t xml:space="preserve">  Bir Sonraki Dersle Köprü</w:t>
      </w:r>
    </w:p>
    <w:p>
      <w:r>
        <w:rPr>
          <w:sz w:val="20"/>
        </w:rPr>
        <w:t>Bir sonraki derste çoklu LED kontrolü ile trafik lambası projesi ve durum makinesi tasarımını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Pi'nizde 3 buton ve 3 LED ile bir sistem kurun: Her buton karşılık gelen LED'i toggle etsin. Dahili pull-down ve debounce kullanın. Kodu ve devre fotoğrafını teslim 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Butonlar, LED'ler ve dirençleri test edin</w:t>
      </w:r>
    </w:p>
    <w:p>
      <w:pPr>
        <w:pStyle w:val="ListBullet"/>
      </w:pPr>
      <w:r>
        <w:rPr>
          <w:sz w:val="20"/>
        </w:rPr>
        <w:t>Floating pin gösterimi için devre düzenini hazırlayın</w:t>
      </w:r>
    </w:p>
    <w:p>
      <w:pPr>
        <w:pStyle w:val="ListBullet"/>
      </w:pPr>
      <w:r>
        <w:rPr>
          <w:sz w:val="20"/>
        </w:rPr>
        <w:t>Multimetre ile pull-up/pull-down gerilimlerini ölçmeye hazır olun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Buton okumaları rastgele değişiyor</w:t>
            </w:r>
          </w:p>
        </w:tc>
        <w:tc>
          <w:tcPr>
            <w:tcW w:type="dxa" w:w="4819"/>
          </w:tcPr>
          <w:p>
            <w:r>
              <w:rPr>
                <w:sz w:val="18"/>
              </w:rPr>
              <w:t>Pull-up veya pull-down direnci yapılandırmasını kontrol edin; kablo bağlantılarını doğrulayın</w:t>
            </w:r>
          </w:p>
        </w:tc>
      </w:tr>
      <w:tr>
        <w:tc>
          <w:tcPr>
            <w:tcW w:type="dxa" w:w="4819"/>
          </w:tcPr>
          <w:p>
            <w:r>
              <w:rPr>
                <w:sz w:val="18"/>
              </w:rPr>
              <w:t>Debounce çalışmıyor</w:t>
            </w:r>
          </w:p>
        </w:tc>
        <w:tc>
          <w:tcPr>
            <w:tcW w:type="dxa" w:w="4819"/>
          </w:tcPr>
          <w:p>
            <w:r>
              <w:rPr>
                <w:sz w:val="18"/>
              </w:rPr>
              <w:t>Bekleme süresini artırın (50ms yerine 200ms); seri monitörde ham okumaları kontrol edin</w:t>
            </w:r>
          </w:p>
        </w:tc>
      </w:tr>
    </w:tbl>
    <w:p/>
    <w:p>
      <w:r>
        <w:rPr>
          <w:b/>
          <w:color w:val="1B2A4A"/>
          <w:sz w:val="20"/>
        </w:rPr>
        <w:t xml:space="preserve">Zaman Yönetimi: </w:t>
      </w:r>
      <w:r>
        <w:rPr>
          <w:sz w:val="20"/>
        </w:rPr>
        <w:t>Pull-up/pull-down teorisine 8 dk, deneylere 10 dk, debounce'a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Fiziksel buton yoksa klavye girişi (input()) ile simüle edin ve mantığı aynı şekilde uygulayın.</w:t>
            </w:r>
          </w:p>
        </w:tc>
      </w:tr>
    </w:tbl>
    <w:p/>
    <w:p>
      <w:r>
        <w:br w:type="page"/>
      </w:r>
    </w:p>
    <w:p>
      <w:pPr>
        <w:jc w:val="center"/>
      </w:pPr>
      <w:r>
        <w:rPr>
          <w:b/>
          <w:color w:val="1B2A4A"/>
          <w:sz w:val="36"/>
        </w:rPr>
        <w:t>━━━  38. SAAT  ━━━</w:t>
      </w:r>
    </w:p>
    <w:p>
      <w:pPr>
        <w:jc w:val="center"/>
      </w:pPr>
      <w:r>
        <w:rPr>
          <w:color w:val="2C6FAD"/>
          <w:sz w:val="32"/>
        </w:rPr>
        <w:t>Trafik Lambası Projesi ve Durum Makinesi Tasarımı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Trafik lambası simülasyonu ile çoklu LED zamanlama kontrolünü uygular, durum makinesi (state machine) kavramını öğrenir ve yaya butonu entegrasyonu ile etkileşimli bir trafik sistemi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M4-K4</w:t>
            </w:r>
          </w:p>
        </w:tc>
        <w:tc>
          <w:tcPr>
            <w:tcW w:type="dxa" w:w="3213"/>
          </w:tcPr>
          <w:p>
            <w:r>
              <w:rPr>
                <w:sz w:val="18"/>
              </w:rPr>
              <w:t>Trafik lambası için kırmızı-sarı-yeşil LED'leri doğru zamanlama ile sıralı kontrol eder</w:t>
            </w:r>
          </w:p>
        </w:tc>
        <w:tc>
          <w:tcPr>
            <w:tcW w:type="dxa" w:w="3213"/>
          </w:tcPr>
          <w:p>
            <w:r>
              <w:rPr>
                <w:sz w:val="18"/>
              </w:rPr>
              <w:t>Uygulama</w:t>
            </w:r>
          </w:p>
        </w:tc>
      </w:tr>
      <w:tr>
        <w:tc>
          <w:tcPr>
            <w:tcW w:type="dxa" w:w="3213"/>
          </w:tcPr>
          <w:p>
            <w:r>
              <w:rPr>
                <w:sz w:val="18"/>
              </w:rPr>
              <w:t>M4-K5</w:t>
            </w:r>
          </w:p>
        </w:tc>
        <w:tc>
          <w:tcPr>
            <w:tcW w:type="dxa" w:w="3213"/>
          </w:tcPr>
          <w:p>
            <w:r>
              <w:rPr>
                <w:sz w:val="18"/>
              </w:rPr>
              <w:t>Durum makinesi (FSM) kavramını açıklar ve trafik lambası durumlarını durum geçiş diyagramı ile modeller</w:t>
            </w:r>
          </w:p>
        </w:tc>
        <w:tc>
          <w:tcPr>
            <w:tcW w:type="dxa" w:w="3213"/>
          </w:tcPr>
          <w:p>
            <w:r>
              <w:rPr>
                <w:sz w:val="18"/>
              </w:rPr>
              <w:t>Analiz</w:t>
            </w:r>
          </w:p>
        </w:tc>
      </w:tr>
      <w:tr>
        <w:tc>
          <w:tcPr>
            <w:tcW w:type="dxa" w:w="3213"/>
          </w:tcPr>
          <w:p>
            <w:r>
              <w:rPr>
                <w:sz w:val="18"/>
              </w:rPr>
              <w:t>M4-K6</w:t>
            </w:r>
          </w:p>
        </w:tc>
        <w:tc>
          <w:tcPr>
            <w:tcW w:type="dxa" w:w="3213"/>
          </w:tcPr>
          <w:p>
            <w:r>
              <w:rPr>
                <w:sz w:val="18"/>
              </w:rPr>
              <w:t>Yaya butonu entegrasyonu ile trafik akışını kesintiye uğratan etkileşimli bir sistem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Çoklu GPIO pin kontrolü, pull-up/pull-down dirençler, debounce (Saat 37)</w:t>
      </w:r>
    </w:p>
    <w:p>
      <w:pPr>
        <w:spacing w:before="200"/>
      </w:pPr>
      <w:r>
        <w:rPr>
          <w:b/>
          <w:color w:val="757575"/>
          <w:sz w:val="24"/>
        </w:rPr>
        <w:t xml:space="preserve">  Öğrencinin Bilmesi Gerekenler</w:t>
      </w:r>
    </w:p>
    <w:p>
      <w:pPr>
        <w:pStyle w:val="ListBullet"/>
      </w:pPr>
      <w:r>
        <w:rPr>
          <w:sz w:val="20"/>
        </w:rPr>
        <w:t>Birden fazla LED'i sıralı olarak yakıp söndürme</w:t>
      </w:r>
    </w:p>
    <w:p>
      <w:pPr>
        <w:pStyle w:val="ListBullet"/>
      </w:pPr>
      <w:r>
        <w:rPr>
          <w:sz w:val="20"/>
        </w:rPr>
        <w:t>time.sleep() ile zamanlama kontrolü</w:t>
      </w:r>
    </w:p>
    <w:p>
      <w:pPr>
        <w:pStyle w:val="ListBullet"/>
      </w:pPr>
      <w:r>
        <w:rPr>
          <w:sz w:val="20"/>
        </w:rPr>
        <w:t>Buton okuma ve debounce teknikleri</w:t>
      </w:r>
    </w:p>
    <w:p>
      <w:pPr>
        <w:spacing w:before="200"/>
      </w:pPr>
      <w:r>
        <w:rPr>
          <w:b/>
          <w:color w:val="757575"/>
          <w:sz w:val="24"/>
        </w:rPr>
        <w:t xml:space="preserve">  Olası Kavram Yanılgıları</w:t>
      </w:r>
    </w:p>
    <w:p>
      <w:pPr>
        <w:pStyle w:val="ListBullet"/>
      </w:pPr>
      <w:r>
        <w:rPr>
          <w:sz w:val="20"/>
        </w:rPr>
        <w:t>Trafik lambası sadece 3 durumdan oluşur - gerçekte kırmızı, kırmızı+sarı, yeşil, sarı, yanıp sönen sarı gibi çok sayıda durum ve geçiş kuralı vardır</w:t>
      </w:r>
    </w:p>
    <w:p>
      <w:pPr>
        <w:pStyle w:val="ListBullet"/>
      </w:pPr>
      <w:r>
        <w:rPr>
          <w:sz w:val="20"/>
        </w:rPr>
        <w:t>Durum makinesi sadece teorik bir kavramdır - gerçekte gömülü sistemlerin, oyun motorlarının ve endüstriyel otomasyonun temelini oluşturur</w:t>
      </w:r>
    </w:p>
    <w:p>
      <w:pPr>
        <w:spacing w:before="200"/>
      </w:pPr>
      <w:r>
        <w:rPr>
          <w:b/>
          <w:color w:val="757575"/>
          <w:sz w:val="24"/>
        </w:rPr>
        <w:t xml:space="preserve">  Hazırlık Materyalleri</w:t>
      </w:r>
    </w:p>
    <w:p>
      <w:pPr>
        <w:pStyle w:val="ListBullet"/>
      </w:pPr>
      <w:r>
        <w:rPr>
          <w:sz w:val="20"/>
        </w:rPr>
        <w:t>Raspberry Pi, breadboard, jumper kablolar</w:t>
      </w:r>
    </w:p>
    <w:p>
      <w:pPr>
        <w:pStyle w:val="ListBullet"/>
      </w:pPr>
      <w:r>
        <w:rPr>
          <w:sz w:val="20"/>
        </w:rPr>
        <w:t>Kırmızı, sarı, yeşil LED'ler (en az 2 set)</w:t>
      </w:r>
    </w:p>
    <w:p>
      <w:pPr>
        <w:pStyle w:val="ListBullet"/>
      </w:pPr>
      <w:r>
        <w:rPr>
          <w:sz w:val="20"/>
        </w:rPr>
        <w:t>220Ω dirençler, push butonlar</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kavşakta trafik lambası arızalanırsa ne olur? Kaos! Trafik lambaları belirli bir düzende ve zamanlama ile çalışır: kırmızı &gt; kırmızı+sarı &gt; yeşil &gt; sarı &gt; kırmızı. Bu düzenli geçişler 'durum makinesi' kavramının gerçek hayattaki en iyi örneğidir.</w:t>
      </w:r>
    </w:p>
    <w:p>
      <w:r>
        <w:rPr>
          <w:b/>
          <w:color w:val="1B2A4A"/>
          <w:sz w:val="20"/>
        </w:rPr>
        <w:t xml:space="preserve">Günlük Hayat Bağlantısı: </w:t>
      </w:r>
      <w:r>
        <w:rPr>
          <w:sz w:val="20"/>
        </w:rPr>
        <w:t>Telefonunuzdaki alarm uygulamasını düşünün: Bekliyor &gt; Çalıyor &gt; Ertelendi &gt; Çalıyor &gt; Kapatıldı. Her durumda farklı bir eylem yapılır ve belirli koşullar bir sonraki duruma geçişi tetikler. Trafik lambası da aynı mantıkla çalışır.</w:t>
      </w:r>
    </w:p>
    <w:p>
      <w:pPr>
        <w:spacing w:before="200"/>
      </w:pPr>
      <w:r>
        <w:rPr>
          <w:b/>
          <w:color w:val="2C6FAD"/>
          <w:sz w:val="24"/>
        </w:rPr>
        <w:t xml:space="preserve">  Ön Bilgi Yoklama Soruları</w:t>
      </w:r>
    </w:p>
    <w:p>
      <w:r>
        <w:rPr>
          <w:b/>
          <w:color w:val="2C6FAD"/>
          <w:sz w:val="20"/>
        </w:rPr>
        <w:t xml:space="preserve">  1. </w:t>
      </w:r>
      <w:r>
        <w:rPr>
          <w:sz w:val="20"/>
        </w:rPr>
        <w:t>Kursiyerlerden bir trafik lambasının kaç farklı durumu olduğunu ve her durumun ne kadar sürdüğünü listemeleri istenir.</w:t>
      </w:r>
    </w:p>
    <w:p>
      <w:pPr>
        <w:spacing w:before="200"/>
      </w:pPr>
      <w:r>
        <w:rPr>
          <w:b/>
          <w:color w:val="2C6FAD"/>
          <w:sz w:val="24"/>
        </w:rPr>
        <w:t xml:space="preserve">  Motivasyon Etkinliği: "Kağıt Üzerinde Trafik Lambası"</w:t>
      </w:r>
    </w:p>
    <w:p>
      <w:r>
        <w:rPr>
          <w:b/>
          <w:color w:val="1B2A4A"/>
          <w:sz w:val="20"/>
        </w:rPr>
        <w:t xml:space="preserve">Açıklama: </w:t>
      </w:r>
      <w:r>
        <w:rPr>
          <w:sz w:val="20"/>
        </w:rPr>
        <w:t>Kursiyerler trafik lambası durum geçiş diyagramını kağıt üzerinde çiziyor.</w:t>
      </w:r>
    </w:p>
    <w:p>
      <w:r>
        <w:rPr>
          <w:b/>
          <w:color w:val="1B2A4A"/>
          <w:sz w:val="20"/>
        </w:rPr>
        <w:t xml:space="preserve">Yönerge: </w:t>
      </w:r>
      <w:r>
        <w:rPr>
          <w:sz w:val="20"/>
        </w:rPr>
        <w:t>Eğitmen tahtaya bir daire çizer (başlangıç durumu: kırmızı). Kursiyerlerden tüm olası durumları ve geçiş koşullarını (zamanlayıcı süresi doldu, yaya butonu basıldı) belirleyerek durum geçiş diyagramını tamamlamaları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Şehirdeki bir kavşağa akıllı trafik lambası sistemi kuruyorsunuz. Sistem, yaya butonuna basıldığında yeşil ışığı kırmızıya çevirip yayalara geçiş izni vermeli. Ayrıca gece saatlerinde yanıp sönen sarı moda geçmeli. Bu sistemi nasıl tasarlarsınız?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"Trafik Lambası Durum Makinesi Geliştirme"</w:t>
      </w:r>
    </w:p>
    <w:p>
      <w:r>
        <w:rPr>
          <w:b/>
          <w:color w:val="1B2A4A"/>
          <w:sz w:val="20"/>
        </w:rPr>
        <w:t xml:space="preserve">Türü: </w:t>
      </w:r>
      <w:r>
        <w:rPr>
          <w:sz w:val="20"/>
        </w:rPr>
        <w:t>Grup çalışması ve proje geliştirme</w:t>
      </w:r>
    </w:p>
    <w:p>
      <w:r>
        <w:rPr>
          <w:b/>
          <w:color w:val="1B2A4A"/>
          <w:sz w:val="20"/>
        </w:rPr>
        <w:t xml:space="preserve">Amacı: </w:t>
      </w:r>
      <w:r>
        <w:rPr>
          <w:sz w:val="20"/>
        </w:rPr>
        <w:t>Durum makinesi kavramını trafik lambası projesi üzerinde uygulayarak öğrenme</w:t>
      </w:r>
    </w:p>
    <w:p>
      <w:r>
        <w:rPr>
          <w:b/>
          <w:color w:val="1B2A4A"/>
          <w:sz w:val="20"/>
        </w:rPr>
        <w:t xml:space="preserve">Malzemeler: </w:t>
      </w:r>
      <w:r>
        <w:rPr>
          <w:sz w:val="20"/>
        </w:rPr>
        <w:t>Raspberry Pi, 3 LED (kırmızı-sarı-yeşil), 220Ω dirençler, buton, breadboard</w:t>
      </w:r>
    </w:p>
    <w:p>
      <w:pPr>
        <w:spacing w:before="200"/>
      </w:pPr>
      <w:r>
        <w:rPr>
          <w:b/>
          <w:color w:val="007A7A"/>
          <w:sz w:val="24"/>
        </w:rPr>
        <w:t xml:space="preserve">  Yönerge Adımları</w:t>
      </w:r>
    </w:p>
    <w:p>
      <w:r>
        <w:rPr>
          <w:b/>
          <w:color w:val="007A7A"/>
          <w:sz w:val="20"/>
        </w:rPr>
        <w:t xml:space="preserve">  1. </w:t>
      </w:r>
      <w:r>
        <w:rPr>
          <w:sz w:val="20"/>
        </w:rPr>
        <w:t>Kırmızı, sarı ve yeşil LED'leri breadboard üzerine bağlayın ve sırayla yakıp söndüren basit program yazın</w:t>
      </w:r>
    </w:p>
    <w:p>
      <w:r>
        <w:rPr>
          <w:b/>
          <w:color w:val="007A7A"/>
          <w:sz w:val="20"/>
        </w:rPr>
        <w:t xml:space="preserve">  2. </w:t>
      </w:r>
      <w:r>
        <w:rPr>
          <w:sz w:val="20"/>
        </w:rPr>
        <w:t>Trafik lambası zamanlama tablosu oluşturun: Kırmızı 5sn &gt; Kırmızı+Sarı 2sn &gt; Yeşil 5sn &gt; Sarı 2sn</w:t>
      </w:r>
    </w:p>
    <w:p>
      <w:r>
        <w:rPr>
          <w:b/>
          <w:color w:val="007A7A"/>
          <w:sz w:val="20"/>
        </w:rPr>
        <w:t xml:space="preserve">  3. </w:t>
      </w:r>
      <w:r>
        <w:rPr>
          <w:sz w:val="20"/>
        </w:rPr>
        <w:t>Durum makinesi yapısı ile programı yeniden yazın: durum değişkeni, durum geçiş fonksiyonu, zamanlayıcı</w:t>
      </w:r>
    </w:p>
    <w:p>
      <w:r>
        <w:rPr>
          <w:b/>
          <w:color w:val="007A7A"/>
          <w:sz w:val="20"/>
        </w:rPr>
        <w:t xml:space="preserve">  4. </w:t>
      </w:r>
      <w:r>
        <w:rPr>
          <w:sz w:val="20"/>
        </w:rPr>
        <w:t>Yaya butonu ekleyin: butona basıldığında mevcut yeşil ışık aşamasını kısa kesip kırmızıya geçiş yapsın</w:t>
      </w:r>
    </w:p>
    <w:p>
      <w:r>
        <w:rPr>
          <w:b/>
          <w:color w:val="1B2A4A"/>
          <w:sz w:val="20"/>
        </w:rPr>
        <w:t xml:space="preserve">Öğrenci Rolü: </w:t>
      </w:r>
      <w:r>
        <w:rPr>
          <w:sz w:val="20"/>
        </w:rPr>
        <w:t>Gruplar halinde devreyi kurar, durum makinesi diyagramını çizer ve kodu yazarak test eder.</w:t>
      </w:r>
    </w:p>
    <w:p>
      <w:r>
        <w:rPr>
          <w:b/>
          <w:color w:val="1B2A4A"/>
          <w:sz w:val="20"/>
        </w:rPr>
        <w:t xml:space="preserve">Öğretmen Rolü: </w:t>
      </w:r>
      <w:r>
        <w:rPr>
          <w:sz w:val="20"/>
        </w:rPr>
        <w:t>Durum makinesi kavramını, durum geçiş tablosunu ve zamanlama yönetimini açıklar.</w:t>
      </w:r>
    </w:p>
    <w:p>
      <w:r>
        <w:rPr>
          <w:b/>
          <w:color w:val="1B2A4A"/>
          <w:sz w:val="20"/>
        </w:rPr>
        <w:t xml:space="preserve">Beklenen Ürün: </w:t>
      </w:r>
      <w:r>
        <w:rPr>
          <w:sz w:val="20"/>
        </w:rPr>
        <w:t>Çalışan trafik lambası devresi, durum geçiş diyagramı ve Python kaynak kodu</w:t>
      </w:r>
    </w:p>
    <w:p>
      <w:pPr>
        <w:spacing w:before="200"/>
      </w:pPr>
      <w:r>
        <w:rPr>
          <w:b/>
          <w:color w:val="007A7A"/>
          <w:sz w:val="24"/>
        </w:rPr>
        <w:t xml:space="preserve">  Araştırma Soruları</w:t>
      </w:r>
    </w:p>
    <w:p>
      <w:r>
        <w:rPr>
          <w:b/>
          <w:color w:val="007A7A"/>
          <w:sz w:val="20"/>
        </w:rPr>
        <w:t xml:space="preserve">  1. </w:t>
      </w:r>
      <w:r>
        <w:rPr>
          <w:sz w:val="20"/>
        </w:rPr>
        <w:t>Gerçek trafik lambası kontrolörleri nasıl çalışır? Adaptif trafik kontrol sistemleri hangi sensörleri kullanır?</w:t>
      </w:r>
    </w:p>
    <w:p>
      <w:r>
        <w:rPr>
          <w:b/>
          <w:color w:val="1B2A4A"/>
          <w:sz w:val="20"/>
        </w:rPr>
        <w:t xml:space="preserve">Grupla Çalışma Kuralları: </w:t>
      </w:r>
      <w:r>
        <w:rPr>
          <w:sz w:val="20"/>
        </w:rPr>
        <w:t>Durum makinesi en az 4 durum içermeli ve yaya butonu fonksiyonel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Durum Makinesi (FSM)</w:t>
            </w:r>
          </w:p>
        </w:tc>
        <w:tc>
          <w:tcPr>
            <w:tcW w:type="dxa" w:w="2409"/>
          </w:tcPr>
          <w:p>
            <w:r>
              <w:rPr>
                <w:sz w:val="18"/>
              </w:rPr>
              <w:t>Sonlu sayıda duruma sahip, belirli koşullar altında bir durumdan diğerine geçiş yapan matematiksel hesaplama modeli</w:t>
            </w:r>
          </w:p>
        </w:tc>
        <w:tc>
          <w:tcPr>
            <w:tcW w:type="dxa" w:w="2409"/>
          </w:tcPr>
          <w:p>
            <w:r>
              <w:rPr>
                <w:sz w:val="18"/>
              </w:rPr>
              <w:t>Durumlar (states), geçişler (transitions), olaylar (events), eylemler (actions)</w:t>
            </w:r>
          </w:p>
        </w:tc>
        <w:tc>
          <w:tcPr>
            <w:tcW w:type="dxa" w:w="2409"/>
          </w:tcPr>
          <w:p>
            <w:r>
              <w:rPr>
                <w:sz w:val="18"/>
              </w:rPr>
              <w:t>Trafik lambası FSM: Durumlar = {KIRMIZI, KIRMIZI_SARI, YESIL, SARI}. Olaylar = {zamanlayıcı_doldu, yaya_butonu}. Geçişler: KIRMIZI --5sn--&gt; KIRMIZI_SARI --2sn--&gt; YESIL --5sn--&gt; SARI --2sn--&gt; KIRMIZI</w:t>
            </w:r>
          </w:p>
        </w:tc>
      </w:tr>
      <w:tr>
        <w:tc>
          <w:tcPr>
            <w:tcW w:type="dxa" w:w="2409"/>
          </w:tcPr>
          <w:p>
            <w:r>
              <w:rPr>
                <w:sz w:val="18"/>
              </w:rPr>
              <w:t>Durum Geçiş Tablosu</w:t>
            </w:r>
          </w:p>
        </w:tc>
        <w:tc>
          <w:tcPr>
            <w:tcW w:type="dxa" w:w="2409"/>
          </w:tcPr>
          <w:p>
            <w:r>
              <w:rPr>
                <w:sz w:val="18"/>
              </w:rPr>
              <w:t>Her durum için olası olayları ve sonuç durumunu gösteren sistematik tablo</w:t>
            </w:r>
          </w:p>
        </w:tc>
        <w:tc>
          <w:tcPr>
            <w:tcW w:type="dxa" w:w="2409"/>
          </w:tcPr>
          <w:p>
            <w:r>
              <w:rPr>
                <w:sz w:val="18"/>
              </w:rPr>
              <w:t>Mevcut durum, olay/koşul, sonraki durum, eylem</w:t>
            </w:r>
          </w:p>
        </w:tc>
        <w:tc>
          <w:tcPr>
            <w:tcW w:type="dxa" w:w="2409"/>
          </w:tcPr>
          <w:p>
            <w:r>
              <w:rPr>
                <w:sz w:val="18"/>
              </w:rPr>
              <w:t>| Mevcut | Olay | Sonraki | Eylem | KIRMIZI | 5sn doldu | KIRMIZI_SARI | Sarı LED yak | KIRMIZI_SARI | 2sn doldu | YESIL | Kırmızı söndür | YESIL | 5sn doldu | SARI | Yeşil söndür | SARI | 2sn doldu | KIRMIZI | Sarı söndür |</w:t>
            </w:r>
          </w:p>
        </w:tc>
      </w:tr>
      <w:tr>
        <w:tc>
          <w:tcPr>
            <w:tcW w:type="dxa" w:w="2409"/>
          </w:tcPr>
          <w:p>
            <w:r>
              <w:rPr>
                <w:sz w:val="18"/>
              </w:rPr>
              <w:t>Zamanlama Kontrolü</w:t>
            </w:r>
          </w:p>
        </w:tc>
        <w:tc>
          <w:tcPr>
            <w:tcW w:type="dxa" w:w="2409"/>
          </w:tcPr>
          <w:p>
            <w:r>
              <w:rPr>
                <w:sz w:val="18"/>
              </w:rPr>
              <w:t>Durum makinesi içinde her durumun belirli bir süre aktif kalmasını sağlayan mekanizma</w:t>
            </w:r>
          </w:p>
        </w:tc>
        <w:tc>
          <w:tcPr>
            <w:tcW w:type="dxa" w:w="2409"/>
          </w:tcPr>
          <w:p>
            <w:r>
              <w:rPr>
                <w:sz w:val="18"/>
              </w:rPr>
              <w:t>time.time(), zaman damgası karşılaştırma, non-blocking zamanlayıcı</w:t>
            </w:r>
          </w:p>
        </w:tc>
        <w:tc>
          <w:tcPr>
            <w:tcW w:type="dxa" w:w="2409"/>
          </w:tcPr>
          <w:p>
            <w:r>
              <w:rPr>
                <w:sz w:val="18"/>
              </w:rPr>
              <w:t>Blocking (time.sleep) vs non-blocking zamanlama: sleep() kullanılırsa buton basışları algılanamaz. Non-blocking: baslangic = time.time(); if time.time() - baslangic &gt; sure: durum_degistir() şeklinde buton kontrolü ile eş zamanlı çalışır</w:t>
            </w:r>
          </w:p>
        </w:tc>
      </w:tr>
      <w:tr>
        <w:tc>
          <w:tcPr>
            <w:tcW w:type="dxa" w:w="2409"/>
          </w:tcPr>
          <w:p>
            <w:r>
              <w:rPr>
                <w:sz w:val="18"/>
              </w:rPr>
              <w:t>Trafik Lambası Zamanlaması</w:t>
            </w:r>
          </w:p>
        </w:tc>
        <w:tc>
          <w:tcPr>
            <w:tcW w:type="dxa" w:w="2409"/>
          </w:tcPr>
          <w:p>
            <w:r>
              <w:rPr>
                <w:sz w:val="18"/>
              </w:rPr>
              <w:t>Gerçek trafik lambası sinyalizasyon süreleri ve uluslararası standartlar</w:t>
            </w:r>
          </w:p>
        </w:tc>
        <w:tc>
          <w:tcPr>
            <w:tcW w:type="dxa" w:w="2409"/>
          </w:tcPr>
          <w:p>
            <w:r>
              <w:rPr>
                <w:sz w:val="18"/>
              </w:rPr>
              <w:t>Kırmızı: 30-90sn, Yeşil: 20-60sn, Sarı: 3-5sn, Tümü kırmızı: 2-4sn</w:t>
            </w:r>
          </w:p>
        </w:tc>
        <w:tc>
          <w:tcPr>
            <w:tcW w:type="dxa" w:w="2409"/>
          </w:tcPr>
          <w:p>
            <w:r>
              <w:rPr>
                <w:sz w:val="18"/>
              </w:rPr>
              <w:t>Türkiye'de TSE EN 12368 standardı geçerlidir. Sarı ışık süresi yaklaşım hızına göre belirlenir (50 km/h için 3sn). Tümü kırmızı (all-red) süresi kavşak genişliğine göre hesaplanır ve güvenlik için zorunludur</w:t>
            </w:r>
          </w:p>
        </w:tc>
      </w:tr>
    </w:tbl>
    <w:p/>
    <w:p>
      <w:pPr>
        <w:spacing w:before="200"/>
      </w:pPr>
      <w:r>
        <w:rPr>
          <w:b/>
          <w:color w:val="E65C00"/>
          <w:sz w:val="24"/>
        </w:rPr>
        <w:t xml:space="preserve">  Konu Anlatımı</w:t>
      </w:r>
    </w:p>
    <w:p>
      <w:r>
        <w:rPr>
          <w:sz w:val="20"/>
        </w:rPr>
        <w:t>Durum Makinesi Kavramı: Sonlu Durum Makinesi (Finite State Machine - FSM), sistemin olası durumlarını ve bu durumlar arasındaki geçişleri tanımlayan bir modeldir. Bir FSM şu bileşenlerden oluşur: 1) Durumlar (States): Sistemin olabileceği tüm durumlar. Trafik lambası için: KIRMIZI, KIRMIZI_SARI, YESIL, SARI. 2) Olaylar (Events): Durumlar arasında geçişi tetikleyen koşullar. Zamanlayıcı süresi dolması veya yaya butonu basılması. 3) Geçişler (Transitions): Bir durumdan diğerine geçiş kuralları. KIRMIZI durumunda 5sn dolunca KIRMIZI_SARI'ya geç. 4) Eylemler (Actions): Geçiş sırasında yapılan işlemler. Kırmızı LED söndür, yeşil LED yak. FSM'nin avantajı: Karmaşık sistemleri organize ve öngörülebilir şekilde kontrol etmeyi sağlar.</w:t>
      </w:r>
    </w:p>
    <w:p>
      <w:r>
        <w:rPr>
          <w:sz w:val="20"/>
        </w:rPr>
        <w:t>Trafik Lambası Devre Tasarımı: Temel bileşenler: 3 LED (kırmızı-GPIO17, sarı-GPIO27, yeşil-GPIO22), her LED için 220Ω direnç, 1 yaya butonu (GPIO5, dahili pull-down). Python kodu yapısı: DURUMLAR = {'KIRMIZI': {'led': [1,0,0], 'sure': 5}, 'KIRMIZI_SARI': {'led': [1,1,0], 'sure': 2}, 'YESIL': {'led': [0,0,1], 'sure': 5}, 'SARI': {'led': [0,1,0], 'sure': 2}}. GECISLER = {'KIRMIZI': 'KIRMIZI_SARI', 'KIRMIZI_SARI': 'YESIL', 'YESIL': 'SARI', 'SARI': 'KIRMIZI'}. Ana döngü: LED'leri mevcut duruma göre ayarla, süre dolduysa sonraki duruma geç.</w:t>
      </w:r>
    </w:p>
    <w:p>
      <w:r>
        <w:rPr>
          <w:sz w:val="20"/>
        </w:rPr>
        <w:t>Yaya Butonu Entegrasyonu ve İleri Özellikler: Yaya butonu basıldığında sistemin tepki vermesi, non-blocking programlama gerektirir. time.sleep() yerine zamanlama kontrolü kullanılır: baslangic = time.time(); while True: if GPIO.input(5) and mevcut_durum == 'YESIL': yaya_bekleniyor = True; if time.time() - baslangic &gt; sure veya yaya_bekleniyor: durum_degistir(). Gece modu: Belirli saatlerde (23:00-06:00) tüm LED'ler söndürülüp sadece sarı LED yanıp söner (500ms açık, 500ms kapalı). Çift kavşak senkronizasyonu: İki trafik lambası setini karşılıklı çalıştırma (biri kırmızıyken diğeri yeşil).</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trafik lambası döngüsü</w:t>
            </w:r>
          </w:p>
        </w:tc>
        <w:tc>
          <w:tcPr>
            <w:tcW w:type="dxa" w:w="3213"/>
          </w:tcPr>
          <w:p>
            <w:r>
              <w:rPr>
                <w:sz w:val="18"/>
              </w:rPr>
              <w:t>KIRMIZI, SARI, YESIL = 17, 27, 22</w:t>
              <w:br/>
              <w:t>for pin in [KIRMIZI, SARI, YESIL]:</w:t>
              <w:br/>
              <w:t xml:space="preserve">    GPIO.setup(pin, GPIO.OUT)</w:t>
              <w:br/>
              <w:br/>
              <w:t>def led_ayarla(k, s, y):</w:t>
              <w:br/>
              <w:t xml:space="preserve">    GPIO.output(KIRMIZI, k)</w:t>
              <w:br/>
              <w:t xml:space="preserve">    GPIO.output(SARI, s)</w:t>
              <w:br/>
              <w:t xml:space="preserve">    GPIO.output(YESIL, y)</w:t>
              <w:br/>
              <w:br/>
              <w:t>while True:</w:t>
              <w:br/>
              <w:t xml:space="preserve">    led_ayarla(1,0,0)  # Kırmızı</w:t>
              <w:br/>
              <w:t xml:space="preserve">    time.sleep(5)</w:t>
              <w:br/>
              <w:t xml:space="preserve">    led_ayarla(1,1,0)  # Kırmızı+Sarı</w:t>
              <w:br/>
              <w:t xml:space="preserve">    time.sleep(2)</w:t>
              <w:br/>
              <w:t xml:space="preserve">    led_ayarla(0,0,1)  # Yeşil</w:t>
              <w:br/>
              <w:t xml:space="preserve">    time.sleep(5)</w:t>
              <w:br/>
              <w:t xml:space="preserve">    led_ayarla(0,1,0)  # Sarı</w:t>
              <w:br/>
              <w:t xml:space="preserve">    time.sleep(2)</w:t>
            </w:r>
          </w:p>
        </w:tc>
        <w:tc>
          <w:tcPr>
            <w:tcW w:type="dxa" w:w="3213"/>
          </w:tcPr>
          <w:p>
            <w:r>
              <w:rPr>
                <w:sz w:val="18"/>
              </w:rPr>
              <w:t>Basit zamanlama ile trafik lambası döngüsü çalışır ancak yaya butonu gibi dış etkilere yanıt veremez</w:t>
            </w:r>
          </w:p>
        </w:tc>
      </w:tr>
      <w:tr>
        <w:tc>
          <w:tcPr>
            <w:tcW w:type="dxa" w:w="3213"/>
          </w:tcPr>
          <w:p>
            <w:r>
              <w:rPr>
                <w:sz w:val="18"/>
              </w:rPr>
              <w:t>Durum makinesi ile trafik lambası</w:t>
            </w:r>
          </w:p>
        </w:tc>
        <w:tc>
          <w:tcPr>
            <w:tcW w:type="dxa" w:w="3213"/>
          </w:tcPr>
          <w:p>
            <w:r>
              <w:rPr>
                <w:sz w:val="18"/>
              </w:rPr>
              <w:t>durum = 'KIRMIZI'</w:t>
              <w:br/>
              <w:t>DURUMLAR = {</w:t>
              <w:br/>
              <w:t xml:space="preserve">    'KIRMIZI': {'led': (1,0,0), 'sure': 5, 'sonraki': 'KIRMIZI_SARI'},</w:t>
              <w:br/>
              <w:t xml:space="preserve">    'KIRMIZI_SARI': {'led': (1,1,0), 'sure': 2, 'sonraki': 'YESIL'},</w:t>
              <w:br/>
              <w:t xml:space="preserve">    'YESIL': {'led': (0,0,1), 'sure': 5, 'sonraki': 'SARI'},</w:t>
              <w:br/>
              <w:t xml:space="preserve">    'SARI': {'led': (0,1,0), 'sure': 2, 'sonraki': 'KIRMIZI'},</w:t>
              <w:br/>
              <w:t>}</w:t>
              <w:br/>
              <w:t>baslangic = time.time()</w:t>
              <w:br/>
              <w:t>while True:</w:t>
              <w:br/>
              <w:t xml:space="preserve">    d = DURUMLAR[durum]</w:t>
              <w:br/>
              <w:t xml:space="preserve">    led_ayarla(*d['led'])</w:t>
              <w:br/>
              <w:t xml:space="preserve">    if time.time()-baslangic &gt; d['sure']:</w:t>
              <w:br/>
              <w:t xml:space="preserve">        durum = d['sonraki']</w:t>
              <w:br/>
              <w:t xml:space="preserve">        baslangic = time.time()</w:t>
            </w:r>
          </w:p>
        </w:tc>
        <w:tc>
          <w:tcPr>
            <w:tcW w:type="dxa" w:w="3213"/>
          </w:tcPr>
          <w:p>
            <w:r>
              <w:rPr>
                <w:sz w:val="18"/>
              </w:rPr>
              <w:t>Sözlük tabanlı durum makinesi, yeni durumlar eklemeyi kolaylaştırır ve kod tekrarını önler</w:t>
            </w:r>
          </w:p>
        </w:tc>
      </w:tr>
      <w:tr>
        <w:tc>
          <w:tcPr>
            <w:tcW w:type="dxa" w:w="3213"/>
          </w:tcPr>
          <w:p>
            <w:r>
              <w:rPr>
                <w:sz w:val="18"/>
              </w:rPr>
              <w:t>Yaya butonlu trafik sistemi</w:t>
            </w:r>
          </w:p>
        </w:tc>
        <w:tc>
          <w:tcPr>
            <w:tcW w:type="dxa" w:w="3213"/>
          </w:tcPr>
          <w:p>
            <w:r>
              <w:rPr>
                <w:sz w:val="18"/>
              </w:rPr>
              <w:t>yaya_istegi = False</w:t>
              <w:br/>
              <w:t>while True:</w:t>
              <w:br/>
              <w:t xml:space="preserve">    d = DURUMLAR[durum]</w:t>
              <w:br/>
              <w:t xml:space="preserve">    led_ayarla(*d['led'])</w:t>
              <w:br/>
              <w:t xml:space="preserve">    if GPIO.input(5):</w:t>
              <w:br/>
              <w:t xml:space="preserve">        yaya_istegi = True</w:t>
              <w:br/>
              <w:t xml:space="preserve">    gecen = time.time() - baslangic</w:t>
              <w:br/>
              <w:t xml:space="preserve">    if durum == 'YESIL' and yaya_istegi and gecen &gt; 3:</w:t>
              <w:br/>
              <w:t xml:space="preserve">        durum = 'SARI'</w:t>
              <w:br/>
              <w:t xml:space="preserve">        baslangic = time.time()</w:t>
              <w:br/>
              <w:t xml:space="preserve">        yaya_istegi = False</w:t>
              <w:br/>
              <w:t xml:space="preserve">    elif gecen &gt; d['sure']:</w:t>
              <w:br/>
              <w:t xml:space="preserve">        durum = d['sonraki']</w:t>
              <w:br/>
              <w:t xml:space="preserve">        baslangic = time.time()</w:t>
              <w:br/>
              <w:t xml:space="preserve">    time.sleep(0.05)</w:t>
            </w:r>
          </w:p>
        </w:tc>
        <w:tc>
          <w:tcPr>
            <w:tcW w:type="dxa" w:w="3213"/>
          </w:tcPr>
          <w:p>
            <w:r>
              <w:rPr>
                <w:sz w:val="18"/>
              </w:rPr>
              <w:t>Yaya butonu entegrasyonu, non-blocking zamanlama ile dış olaylara tepki veren gerçekçi bir trafik sistemi oluşturur</w:t>
            </w:r>
          </w:p>
        </w:tc>
      </w:tr>
    </w:tbl>
    <w:p/>
    <w:p>
      <w:pPr>
        <w:spacing w:before="200"/>
      </w:pPr>
      <w:r>
        <w:rPr>
          <w:b/>
          <w:color w:val="E65C00"/>
          <w:sz w:val="24"/>
        </w:rPr>
        <w:t xml:space="preserve">  Görseller ve Tablolar</w:t>
      </w:r>
    </w:p>
    <w:p>
      <w:pPr>
        <w:pStyle w:val="ListBullet"/>
      </w:pPr>
      <w:r>
        <w:rPr>
          <w:sz w:val="20"/>
        </w:rPr>
        <w:t>Trafik lambası durum geçiş diyagramı (4 durum, yaya butonu dahil)</w:t>
      </w:r>
    </w:p>
    <w:p>
      <w:pPr>
        <w:pStyle w:val="ListBullet"/>
      </w:pPr>
      <w:r>
        <w:rPr>
          <w:sz w:val="20"/>
        </w:rPr>
        <w:t>Breadboard üzerinde trafik lambası devre şeması</w:t>
      </w:r>
    </w:p>
    <w:p>
      <w:pPr>
        <w:spacing w:before="200"/>
      </w:pPr>
      <w:r>
        <w:rPr>
          <w:b/>
          <w:color w:val="E65C00"/>
          <w:sz w:val="24"/>
        </w:rPr>
        <w:t xml:space="preserve">  Analoji ve Benzetmeler</w:t>
      </w:r>
    </w:p>
    <w:p>
      <w:r>
        <w:rPr>
          <w:b/>
          <w:color w:val="E65C00"/>
          <w:sz w:val="20"/>
        </w:rPr>
        <w:t xml:space="preserve">  1. </w:t>
      </w:r>
      <w:r>
        <w:rPr>
          <w:sz w:val="20"/>
        </w:rPr>
        <w:t>Durum makinesi = Çamaşır makinesi programı gibidir: Yıkama &gt; Durulama &gt; Sıkma &gt; Bitti. Her adımda belirli bir süre çalışır ve otomatik olarak sonraki adıma geçer. Trafik lambası da aynı şekilde durumlar arasında döner</w:t>
      </w:r>
    </w:p>
    <w:p>
      <w:pPr>
        <w:spacing w:before="200"/>
      </w:pPr>
      <w:r>
        <w:rPr>
          <w:b/>
          <w:color w:val="E65C00"/>
          <w:sz w:val="24"/>
        </w:rPr>
        <w:t xml:space="preserve">  Öğrenci Soru-Cevap</w:t>
      </w:r>
    </w:p>
    <w:p>
      <w:pPr>
        <w:pStyle w:val="ListBullet"/>
      </w:pPr>
      <w:r>
        <w:rPr>
          <w:sz w:val="20"/>
        </w:rPr>
        <w:t>Durum makinesi nedir ve neden kullanılır?</w:t>
      </w:r>
    </w:p>
    <w:p>
      <w:pPr>
        <w:pStyle w:val="ListBullet"/>
      </w:pPr>
      <w:r>
        <w:rPr>
          <w:sz w:val="20"/>
        </w:rPr>
        <w:t>Trafik lambası kaç durumdan oluşur?</w:t>
      </w:r>
    </w:p>
    <w:p>
      <w:pPr>
        <w:pStyle w:val="ListBullet"/>
      </w:pPr>
      <w:r>
        <w:rPr>
          <w:sz w:val="20"/>
        </w:rPr>
        <w:t>Non-blocking zamanlama neden time.sleep()'ten üstündür?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"Çift Yönlü Kavşak Trafik Sistemi"</w:t>
      </w:r>
    </w:p>
    <w:p>
      <w:r>
        <w:rPr>
          <w:b/>
          <w:color w:val="1B2A4A"/>
          <w:sz w:val="20"/>
        </w:rPr>
        <w:t xml:space="preserve">Türü: </w:t>
      </w:r>
      <w:r>
        <w:rPr>
          <w:sz w:val="20"/>
        </w:rPr>
        <w:t>Grup projesi ve sistem tasarımı</w:t>
      </w:r>
    </w:p>
    <w:p>
      <w:r>
        <w:rPr>
          <w:b/>
          <w:color w:val="1B2A4A"/>
          <w:sz w:val="20"/>
        </w:rPr>
        <w:t xml:space="preserve">Amacı: </w:t>
      </w:r>
      <w:r>
        <w:rPr>
          <w:sz w:val="20"/>
        </w:rPr>
        <w:t>Karşılıklı çalışan iki trafik lambası seti ile gerçekçi kavşak simülasyonu geliştirme</w:t>
      </w:r>
    </w:p>
    <w:p>
      <w:pPr>
        <w:spacing w:before="200"/>
      </w:pPr>
      <w:r>
        <w:rPr>
          <w:b/>
          <w:color w:val="6A1B9A"/>
          <w:sz w:val="24"/>
        </w:rPr>
        <w:t xml:space="preserve">  Yönerge Adımları</w:t>
      </w:r>
    </w:p>
    <w:p>
      <w:r>
        <w:rPr>
          <w:b/>
          <w:color w:val="6A1B9A"/>
          <w:sz w:val="20"/>
        </w:rPr>
        <w:t xml:space="preserve">  1. </w:t>
      </w:r>
      <w:r>
        <w:rPr>
          <w:sz w:val="20"/>
        </w:rPr>
        <w:t>6 LED ile iki karşılıklı trafik lambası devresi kurun (3 LED x 2 yön)</w:t>
      </w:r>
    </w:p>
    <w:p>
      <w:r>
        <w:rPr>
          <w:b/>
          <w:color w:val="6A1B9A"/>
          <w:sz w:val="20"/>
        </w:rPr>
        <w:t xml:space="preserve">  2. </w:t>
      </w:r>
      <w:r>
        <w:rPr>
          <w:sz w:val="20"/>
        </w:rPr>
        <w:t>Durum makinesi tablosunu genişletin: yön A kırmızıyken yön B yeşil olacak şekilde senkronize edin</w:t>
      </w:r>
    </w:p>
    <w:p>
      <w:r>
        <w:rPr>
          <w:b/>
          <w:color w:val="6A1B9A"/>
          <w:sz w:val="20"/>
        </w:rPr>
        <w:t xml:space="preserve">  3. </w:t>
      </w:r>
      <w:r>
        <w:rPr>
          <w:sz w:val="20"/>
        </w:rPr>
        <w:t>Tümü-kırmızı (all-red) güvenlik süresini ekleyin (geçiş sırasında her iki yön 2sn kırmızı)</w:t>
      </w:r>
    </w:p>
    <w:p>
      <w:r>
        <w:rPr>
          <w:b/>
          <w:color w:val="6A1B9A"/>
          <w:sz w:val="20"/>
        </w:rPr>
        <w:t xml:space="preserve">  4. </w:t>
      </w:r>
      <w:r>
        <w:rPr>
          <w:sz w:val="20"/>
        </w:rPr>
        <w:t>Yaya butonunu entegre edin ve gece modu (yanıp sönen sarı) özelliğini programlayın</w:t>
      </w:r>
    </w:p>
    <w:p>
      <w:r>
        <w:rPr>
          <w:b/>
          <w:color w:val="1B2A4A"/>
          <w:sz w:val="20"/>
        </w:rPr>
        <w:t xml:space="preserve">Beklenen Ürün: </w:t>
      </w:r>
      <w:r>
        <w:rPr>
          <w:sz w:val="20"/>
        </w:rPr>
        <w:t>Çift yönlü kavşak trafik sistemi, senkronize durum makinesi, yaya butonu ve gece modu</w:t>
      </w:r>
    </w:p>
    <w:p>
      <w:pPr>
        <w:spacing w:before="200"/>
      </w:pPr>
      <w:r>
        <w:rPr>
          <w:b/>
          <w:color w:val="6A1B9A"/>
          <w:sz w:val="24"/>
        </w:rPr>
        <w:t xml:space="preserve">  Transfer Soruları</w:t>
      </w:r>
    </w:p>
    <w:p>
      <w:r>
        <w:rPr>
          <w:b/>
          <w:color w:val="6A1B9A"/>
          <w:sz w:val="20"/>
        </w:rPr>
        <w:t xml:space="preserve">  1. </w:t>
      </w:r>
      <w:r>
        <w:rPr>
          <w:sz w:val="20"/>
        </w:rPr>
        <w:t>Durum makinesi tasarımı otomasyonda, oyun geliştirmede, protokol tasarımında ve robotik sistemlerde temel beceridir.</w:t>
      </w:r>
    </w:p>
    <w:p>
      <w:r>
        <w:rPr>
          <w:b/>
          <w:color w:val="1B2A4A"/>
          <w:sz w:val="20"/>
        </w:rPr>
        <w:t xml:space="preserve">İlişkili Disiplinler: </w:t>
      </w:r>
      <w:r>
        <w:rPr>
          <w:sz w:val="20"/>
        </w:rPr>
        <w:t>Kontrol sistemleri, yazılım mühendisliği (FSM), trafik mühendisliği, elektronik</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İki trafik lambası seti senkronizasyonu bozulursa her iki yön aynı anda yeşil olabilir. Bu güvenlik riskini yazılımda nasıl önlersiniz?</w:t>
            </w:r>
          </w:p>
        </w:tc>
      </w:tr>
    </w:tbl>
    <w:p/>
    <w:p>
      <w:r>
        <w:rPr>
          <w:b/>
          <w:color w:val="1B2A4A"/>
          <w:sz w:val="20"/>
        </w:rPr>
        <w:t xml:space="preserve">Yaratıcı Görev: </w:t>
      </w:r>
      <w:r>
        <w:rPr>
          <w:sz w:val="20"/>
        </w:rPr>
        <w:t>Araç yoğunluğunu algılayan sensörlerle (IR veya ultrasonik) akıllı trafik sistemi tasarlasanız, yoğunluğa göre yeşil süresini nasıl ayarlardınız?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Trafik lambası durum döngüsü doğru çalışıyor mu?</w:t>
      </w:r>
    </w:p>
    <w:p>
      <w:r>
        <w:rPr>
          <w:sz w:val="20"/>
        </w:rPr>
        <w:t xml:space="preserve">  ☐  Durum makinesi kavramı ve yapısı anlaşıldı mı?</w:t>
      </w:r>
    </w:p>
    <w:p>
      <w:r>
        <w:rPr>
          <w:sz w:val="20"/>
        </w:rPr>
        <w:t xml:space="preserve">  ☐  Yaya butonu entegrasyonu fonksiyonel mi?</w:t>
      </w:r>
    </w:p>
    <w:p>
      <w:pPr>
        <w:spacing w:before="200"/>
      </w:pPr>
      <w:r>
        <w:rPr>
          <w:b/>
          <w:color w:val="2E7D32"/>
          <w:sz w:val="24"/>
        </w:rPr>
        <w:t xml:space="preserve">  Öz Değerlendirme Soruları</w:t>
      </w:r>
    </w:p>
    <w:p>
      <w:r>
        <w:rPr>
          <w:b/>
          <w:color w:val="2E7D32"/>
          <w:sz w:val="20"/>
        </w:rPr>
        <w:t xml:space="preserve">  1. </w:t>
      </w:r>
      <w:r>
        <w:rPr>
          <w:sz w:val="20"/>
        </w:rPr>
        <w:t>Durum makinesi hangi bileşenlerden oluşur?</w:t>
      </w:r>
    </w:p>
    <w:p>
      <w:r>
        <w:rPr>
          <w:b/>
          <w:color w:val="2E7D32"/>
          <w:sz w:val="20"/>
        </w:rPr>
        <w:t xml:space="preserve">  2. </w:t>
      </w:r>
      <w:r>
        <w:rPr>
          <w:sz w:val="20"/>
        </w:rPr>
        <w:t>Non-blocking zamanlama nasıl yapılır?</w:t>
      </w:r>
    </w:p>
    <w:p>
      <w:r>
        <w:rPr>
          <w:b/>
          <w:color w:val="2E7D32"/>
          <w:sz w:val="20"/>
        </w:rPr>
        <w:t xml:space="preserve">  3. </w:t>
      </w:r>
      <w:r>
        <w:rPr>
          <w:sz w:val="20"/>
        </w:rPr>
        <w:t>Tümü-kırmızı güvenlik süresi neden gereklidir?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Trafik lambasında kırmızıdan yeşile geçişte hangi ara durum bulunur?</w:t>
            </w:r>
          </w:p>
        </w:tc>
        <w:tc>
          <w:tcPr>
            <w:tcW w:type="dxa" w:w="3213"/>
          </w:tcPr>
          <w:p>
            <w:r>
              <w:rPr>
                <w:sz w:val="18"/>
              </w:rPr>
              <w:t>A) Sarı  B) Kırmızı+Sarı  C) Yanıp sönen yeşil  D) Tümü kapalı</w:t>
            </w:r>
          </w:p>
        </w:tc>
        <w:tc>
          <w:tcPr>
            <w:tcW w:type="dxa" w:w="3213"/>
          </w:tcPr>
          <w:p>
            <w:r>
              <w:rPr>
                <w:sz w:val="18"/>
              </w:rPr>
              <w:t>B</w:t>
            </w:r>
          </w:p>
        </w:tc>
      </w:tr>
      <w:tr>
        <w:tc>
          <w:tcPr>
            <w:tcW w:type="dxa" w:w="3213"/>
          </w:tcPr>
          <w:p>
            <w:r>
              <w:rPr>
                <w:sz w:val="18"/>
              </w:rPr>
              <w:t>Durum makinesi ile time.sleep() tabanlı zamanlama arasındaki en önemli fark nedir?</w:t>
            </w:r>
          </w:p>
        </w:tc>
        <w:tc>
          <w:tcPr>
            <w:tcW w:type="dxa" w:w="3213"/>
          </w:tcPr>
          <w:p>
            <w:r>
              <w:rPr>
                <w:sz w:val="18"/>
              </w:rPr>
              <w:t>A) Hız farkı  B) LED parlaklığı  C) Dış olaylara (buton) tepki verebilme  D) Bellek kullanımı</w:t>
            </w:r>
          </w:p>
        </w:tc>
        <w:tc>
          <w:tcPr>
            <w:tcW w:type="dxa" w:w="3213"/>
          </w:tcPr>
          <w:p>
            <w:r>
              <w:rPr>
                <w:sz w:val="18"/>
              </w:rPr>
              <w:t>C</w:t>
            </w:r>
          </w:p>
        </w:tc>
      </w:tr>
      <w:tr>
        <w:tc>
          <w:tcPr>
            <w:tcW w:type="dxa" w:w="3213"/>
          </w:tcPr>
          <w:p>
            <w:r>
              <w:rPr>
                <w:sz w:val="18"/>
              </w:rPr>
              <w:t>Trafik lambasında 'tümü kırmızı' (all-red) süresinin amacı nedir?</w:t>
            </w:r>
          </w:p>
        </w:tc>
        <w:tc>
          <w:tcPr>
            <w:tcW w:type="dxa" w:w="3213"/>
          </w:tcPr>
          <w:p>
            <w:r>
              <w:rPr>
                <w:sz w:val="18"/>
              </w:rPr>
              <w:t>A) Enerji tasarrufu  B) Kavşaktaki araçların tamamlaması için güvenlik süresi  C) LED ömrünü uzatma  D) Yaya geçişi</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Yapay zeka destekli adaptif trafik sistemleri sabit zamanlayıcılı sistemlerden ne kadar daha verimlidir? Hangi zorlukları beraberinde getirir?</w:t>
      </w:r>
    </w:p>
    <w:p>
      <w:r>
        <w:rPr>
          <w:b/>
          <w:color w:val="2E7D32"/>
          <w:sz w:val="20"/>
        </w:rPr>
        <w:t>Eleştirel Düşünme:</w:t>
      </w:r>
    </w:p>
    <w:p>
      <w:r>
        <w:rPr>
          <w:b/>
          <w:color w:val="2E7D32"/>
          <w:sz w:val="20"/>
        </w:rPr>
        <w:t xml:space="preserve">  1. </w:t>
      </w:r>
      <w:r>
        <w:rPr>
          <w:sz w:val="20"/>
        </w:rPr>
        <w:t>Trafik lambası tasarımında güvenlik mi yoksa akış verimliliği mi öncelikli olmalıdır? Bu iki hedef çeliştiğinde nasıl denge kurulabilir?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"Trafik Lambası Projesi"</w:t>
      </w:r>
    </w:p>
    <w:p>
      <w:r>
        <w:rPr>
          <w:b/>
          <w:color w:val="1B2A4A"/>
          <w:sz w:val="20"/>
        </w:rPr>
        <w:t xml:space="preserve">Hedef: </w:t>
      </w:r>
      <w:r>
        <w:rPr>
          <w:sz w:val="20"/>
        </w:rPr>
        <w:t>3 LED ile trafik lambası döngüsü ve yaya butonu entegrasyonu</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Kırmızı, sarı, yeşil LED'leri breadboard'a bağlayın ve sırayla test edin</w:t>
            </w:r>
          </w:p>
        </w:tc>
        <w:tc>
          <w:tcPr>
            <w:tcW w:type="dxa" w:w="3213"/>
          </w:tcPr>
          <w:p>
            <w:r>
              <w:rPr>
                <w:sz w:val="18"/>
              </w:rPr>
              <w:t>5 dk</w:t>
            </w:r>
          </w:p>
        </w:tc>
      </w:tr>
      <w:tr>
        <w:tc>
          <w:tcPr>
            <w:tcW w:type="dxa" w:w="3213"/>
          </w:tcPr>
          <w:p>
            <w:r>
              <w:rPr>
                <w:sz w:val="18"/>
              </w:rPr>
              <w:t>2</w:t>
            </w:r>
          </w:p>
        </w:tc>
        <w:tc>
          <w:tcPr>
            <w:tcW w:type="dxa" w:w="3213"/>
          </w:tcPr>
          <w:p>
            <w:r>
              <w:rPr>
                <w:sz w:val="18"/>
              </w:rPr>
              <w:t>Basit zamanlama ile trafik döngüsünü programlayın</w:t>
            </w:r>
          </w:p>
        </w:tc>
        <w:tc>
          <w:tcPr>
            <w:tcW w:type="dxa" w:w="3213"/>
          </w:tcPr>
          <w:p>
            <w:r>
              <w:rPr>
                <w:sz w:val="18"/>
              </w:rPr>
              <w:t>5 dk</w:t>
            </w:r>
          </w:p>
        </w:tc>
      </w:tr>
      <w:tr>
        <w:tc>
          <w:tcPr>
            <w:tcW w:type="dxa" w:w="3213"/>
          </w:tcPr>
          <w:p>
            <w:r>
              <w:rPr>
                <w:sz w:val="18"/>
              </w:rPr>
              <w:t>3</w:t>
            </w:r>
          </w:p>
        </w:tc>
        <w:tc>
          <w:tcPr>
            <w:tcW w:type="dxa" w:w="3213"/>
          </w:tcPr>
          <w:p>
            <w:r>
              <w:rPr>
                <w:sz w:val="18"/>
              </w:rPr>
              <w:t>Sözlük tabanlı durum makinesi yapısına dönüştürün</w:t>
            </w:r>
          </w:p>
        </w:tc>
        <w:tc>
          <w:tcPr>
            <w:tcW w:type="dxa" w:w="3213"/>
          </w:tcPr>
          <w:p>
            <w:r>
              <w:rPr>
                <w:sz w:val="18"/>
              </w:rPr>
              <w:t>5 dk</w:t>
            </w:r>
          </w:p>
        </w:tc>
      </w:tr>
      <w:tr>
        <w:tc>
          <w:tcPr>
            <w:tcW w:type="dxa" w:w="3213"/>
          </w:tcPr>
          <w:p>
            <w:r>
              <w:rPr>
                <w:sz w:val="18"/>
              </w:rPr>
              <w:t>4</w:t>
            </w:r>
          </w:p>
        </w:tc>
        <w:tc>
          <w:tcPr>
            <w:tcW w:type="dxa" w:w="3213"/>
          </w:tcPr>
          <w:p>
            <w:r>
              <w:rPr>
                <w:sz w:val="18"/>
              </w:rPr>
              <w:t>Yaya butonu ve non-blocking zamanlama ekleyin</w:t>
            </w:r>
          </w:p>
        </w:tc>
        <w:tc>
          <w:tcPr>
            <w:tcW w:type="dxa" w:w="3213"/>
          </w:tcPr>
          <w:p>
            <w:r>
              <w:rPr>
                <w:sz w:val="18"/>
              </w:rPr>
              <w:t>5 dk</w:t>
            </w:r>
          </w:p>
        </w:tc>
      </w:tr>
    </w:tbl>
    <w:p/>
    <w:p>
      <w:r>
        <w:rPr>
          <w:b/>
          <w:color w:val="1B2A4A"/>
          <w:sz w:val="20"/>
        </w:rPr>
        <w:t xml:space="preserve">Tamamlanma Kriteri: </w:t>
      </w:r>
      <w:r>
        <w:rPr>
          <w:sz w:val="20"/>
        </w:rPr>
        <w:t>Trafik döngüsü doğru sırada çalışmalı ve yaya butonu yeşil ışığı kırmızıya çevirebilmeli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"Trafik Lambası Durum Makinesi Gösterimi"</w:t>
      </w:r>
    </w:p>
    <w:p>
      <w:r>
        <w:rPr>
          <w:b/>
          <w:color w:val="1B2A4A"/>
          <w:sz w:val="20"/>
        </w:rPr>
        <w:t xml:space="preserve">Eğitmenin Gösterdiği: </w:t>
      </w:r>
      <w:r>
        <w:rPr>
          <w:sz w:val="20"/>
        </w:rPr>
        <w:t>Trafik lambası devresini kurar, durum makinesi kodunu çalıştırır ve yaya butonu etkileşimini gösterir.</w:t>
      </w:r>
    </w:p>
    <w:p>
      <w:r>
        <w:rPr>
          <w:b/>
          <w:color w:val="1B2A4A"/>
          <w:sz w:val="20"/>
        </w:rPr>
        <w:t xml:space="preserve">Öğrencinin Tekrarladığı: </w:t>
      </w:r>
      <w:r>
        <w:rPr>
          <w:sz w:val="20"/>
        </w:rPr>
        <w:t>Eğitmeni izler, kendi trafik lambası devresini kurar ve durum makinesi kodunu yazar.</w:t>
      </w:r>
    </w:p>
    <w:p>
      <w:r>
        <w:rPr>
          <w:b/>
          <w:color w:val="1B2A4A"/>
          <w:sz w:val="20"/>
        </w:rPr>
        <w:t xml:space="preserve">Dikkat Noktaları: </w:t>
      </w:r>
      <w:r>
        <w:rPr>
          <w:sz w:val="20"/>
        </w:rPr>
        <w:t>LED'lerin doğru sırada bağlandığından emin olun; yanlış LED yanması kafa karıştırabilir.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Trafik Döngüsü</w:t>
            </w:r>
          </w:p>
        </w:tc>
        <w:tc>
          <w:tcPr>
            <w:tcW w:type="dxa" w:w="3213"/>
          </w:tcPr>
          <w:p>
            <w:r>
              <w:rPr>
                <w:sz w:val="18"/>
              </w:rPr>
              <w:t>3 LED ile kırmızı(5sn)-sarı(2sn)-yeşil(5sn)-sarı(2sn) döngüsünü programlayın</w:t>
            </w:r>
          </w:p>
        </w:tc>
        <w:tc>
          <w:tcPr>
            <w:tcW w:type="dxa" w:w="3213"/>
          </w:tcPr>
          <w:p>
            <w:r>
              <w:rPr>
                <w:sz w:val="18"/>
              </w:rPr>
              <w:t>Kolay</w:t>
            </w:r>
          </w:p>
        </w:tc>
      </w:tr>
      <w:tr>
        <w:tc>
          <w:tcPr>
            <w:tcW w:type="dxa" w:w="3213"/>
          </w:tcPr>
          <w:p>
            <w:r>
              <w:rPr>
                <w:sz w:val="18"/>
              </w:rPr>
              <w:t>Durum Makinesi Yapısı</w:t>
            </w:r>
          </w:p>
        </w:tc>
        <w:tc>
          <w:tcPr>
            <w:tcW w:type="dxa" w:w="3213"/>
          </w:tcPr>
          <w:p>
            <w:r>
              <w:rPr>
                <w:sz w:val="18"/>
              </w:rPr>
              <w:t>Sözlük tabanlı FSM ile trafik lambasını yeniden yazın ve yeni durum eklemeyi deneyin</w:t>
            </w:r>
          </w:p>
        </w:tc>
        <w:tc>
          <w:tcPr>
            <w:tcW w:type="dxa" w:w="3213"/>
          </w:tcPr>
          <w:p>
            <w:r>
              <w:rPr>
                <w:sz w:val="18"/>
              </w:rPr>
              <w:t>Orta</w:t>
            </w:r>
          </w:p>
        </w:tc>
      </w:tr>
      <w:tr>
        <w:tc>
          <w:tcPr>
            <w:tcW w:type="dxa" w:w="3213"/>
          </w:tcPr>
          <w:p>
            <w:r>
              <w:rPr>
                <w:sz w:val="18"/>
              </w:rPr>
              <w:t>Akıllı Kavşak</w:t>
            </w:r>
          </w:p>
        </w:tc>
        <w:tc>
          <w:tcPr>
            <w:tcW w:type="dxa" w:w="3213"/>
          </w:tcPr>
          <w:p>
            <w:r>
              <w:rPr>
                <w:sz w:val="18"/>
              </w:rPr>
              <w:t>Çift yönlü kavşak + yaya butonu + gece modu içeren tam sistem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"Okul Önü Trafik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ilkokulun önünde yaya güvenliği için trafik lambası sistemi tasarlıyorsunuz. Okul saatlerinde (08:00-17:00) yaya butonu aktif olmalı, buton basıldığında araç trafiği 30sn içinde durmalı ve yayalara 20sn geçiş süresi verilmeli. Okul saatleri dışında normal trafik döngüsü çalışmalı, gece saatlerinde yanıp sönen sarı moda geçmeli.</w:t>
            </w:r>
          </w:p>
        </w:tc>
      </w:tr>
    </w:tbl>
    <w:p/>
    <w:p>
      <w:r>
        <w:rPr>
          <w:b/>
          <w:color w:val="1B2A4A"/>
          <w:sz w:val="20"/>
        </w:rPr>
        <w:t xml:space="preserve">Beklenen Çıktı: </w:t>
      </w:r>
      <w:r>
        <w:rPr>
          <w:sz w:val="20"/>
        </w:rPr>
        <w:t>Sistem tasarım dokümanı, durum geçiş diyagramı, Python kodu ve test senaryoları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trafik lambası simülasyonu ile durum makinesi kavramını, çoklu LED zamanlama kontrolünü ve yaya butonu entegrasyonunu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Durum Makinesi (FSM)</w:t>
            </w:r>
          </w:p>
        </w:tc>
        <w:tc>
          <w:tcPr>
            <w:tcW w:type="dxa" w:w="4819"/>
            <w:shd w:fill="F5F5F5"/>
          </w:tcPr>
          <w:p>
            <w:r>
              <w:rPr>
                <w:b/>
                <w:color w:val="1B2A4A"/>
                <w:sz w:val="20"/>
              </w:rPr>
              <w:t xml:space="preserve">  Durum Geçiş Tablosu</w:t>
            </w:r>
          </w:p>
        </w:tc>
      </w:tr>
      <w:tr>
        <w:tc>
          <w:tcPr>
            <w:tcW w:type="dxa" w:w="4819"/>
            <w:shd w:fill="F5F5F5"/>
          </w:tcPr>
          <w:p>
            <w:r>
              <w:rPr>
                <w:b/>
                <w:color w:val="1B2A4A"/>
                <w:sz w:val="20"/>
              </w:rPr>
              <w:t xml:space="preserve">  Non-blocking Zamanlama</w:t>
            </w:r>
          </w:p>
        </w:tc>
        <w:tc>
          <w:tcPr>
            <w:tcW w:type="dxa" w:w="4819"/>
            <w:shd w:fill="F5F5F5"/>
          </w:tcPr>
          <w:p>
            <w:r>
              <w:rPr>
                <w:b/>
                <w:color w:val="1B2A4A"/>
                <w:sz w:val="20"/>
              </w:rPr>
              <w:t xml:space="preserve">  Trafik Sinyalizasyonu</w:t>
            </w:r>
          </w:p>
        </w:tc>
      </w:tr>
    </w:tbl>
    <w:p/>
    <w:p>
      <w:pPr>
        <w:spacing w:before="200"/>
      </w:pPr>
      <w:r>
        <w:rPr>
          <w:b/>
          <w:color w:val="757575"/>
          <w:sz w:val="24"/>
        </w:rPr>
        <w:t xml:space="preserve">  Bir Sonraki Dersle Köprü</w:t>
      </w:r>
    </w:p>
    <w:p>
      <w:r>
        <w:rPr>
          <w:sz w:val="20"/>
        </w:rPr>
        <w:t>Bir sonraki derste olay tabanlı programlama, GPIO event detection ve interrupt kullanımını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Trafik lambası projenize 'yeşil yanıp sönme' durumu ekleyin: yeşil ışık bitmeden önce son 3 saniye boyunca yanıp sönsün. Durum makinesi tablosunu güncelleyin ve kodu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3'er adet kırmızı, sarı, yeşil LED hazırlayın</w:t>
      </w:r>
    </w:p>
    <w:p>
      <w:pPr>
        <w:pStyle w:val="ListBullet"/>
      </w:pPr>
      <w:r>
        <w:rPr>
          <w:sz w:val="20"/>
        </w:rPr>
        <w:t>Trafik lambası durum diyagramını tahtaya çizmeye hazır olun</w:t>
      </w:r>
    </w:p>
    <w:p>
      <w:pPr>
        <w:pStyle w:val="ListBullet"/>
      </w:pPr>
      <w:r>
        <w:rPr>
          <w:sz w:val="20"/>
        </w:rPr>
        <w:t>Gerçek trafik lambası videosu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time.sleep() buton basışını engelliyor</w:t>
            </w:r>
          </w:p>
        </w:tc>
        <w:tc>
          <w:tcPr>
            <w:tcW w:type="dxa" w:w="4819"/>
          </w:tcPr>
          <w:p>
            <w:r>
              <w:rPr>
                <w:sz w:val="18"/>
              </w:rPr>
              <w:t>Non-blocking zamanlama yaklaşımına geçin: time.time() ile zamanlama kontrolü</w:t>
            </w:r>
          </w:p>
        </w:tc>
      </w:tr>
      <w:tr>
        <w:tc>
          <w:tcPr>
            <w:tcW w:type="dxa" w:w="4819"/>
          </w:tcPr>
          <w:p>
            <w:r>
              <w:rPr>
                <w:sz w:val="18"/>
              </w:rPr>
              <w:t>LED'ler yanlış sırada yanıyor</w:t>
            </w:r>
          </w:p>
        </w:tc>
        <w:tc>
          <w:tcPr>
            <w:tcW w:type="dxa" w:w="4819"/>
          </w:tcPr>
          <w:p>
            <w:r>
              <w:rPr>
                <w:sz w:val="18"/>
              </w:rPr>
              <w:t>Pin-LED eşleştirmesini kontrol edin ve devreyi doğrulayın</w:t>
            </w:r>
          </w:p>
        </w:tc>
      </w:tr>
    </w:tbl>
    <w:p/>
    <w:p>
      <w:r>
        <w:rPr>
          <w:b/>
          <w:color w:val="1B2A4A"/>
          <w:sz w:val="20"/>
        </w:rPr>
        <w:t xml:space="preserve">Zaman Yönetimi: </w:t>
      </w:r>
      <w:r>
        <w:rPr>
          <w:sz w:val="20"/>
        </w:rPr>
        <w:t>Durum makinesi teorisine 8 dk, devre kurulumuna 5 dk, kodlamaya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LED yoksa terminalde renkli metin çıktısı ile trafik lambası simülasyonu yapılabilir.</w:t>
            </w:r>
          </w:p>
        </w:tc>
      </w:tr>
    </w:tbl>
    <w:p/>
    <w:p>
      <w:r>
        <w:br w:type="page"/>
      </w:r>
    </w:p>
    <w:p>
      <w:pPr>
        <w:jc w:val="center"/>
      </w:pPr>
      <w:r>
        <w:rPr>
          <w:b/>
          <w:color w:val="1B2A4A"/>
          <w:sz w:val="36"/>
        </w:rPr>
        <w:t>━━━  39. SAAT  ━━━</w:t>
      </w:r>
    </w:p>
    <w:p>
      <w:pPr>
        <w:jc w:val="center"/>
      </w:pPr>
      <w:r>
        <w:rPr>
          <w:color w:val="2C6FAD"/>
          <w:sz w:val="32"/>
        </w:rPr>
        <w:t>Olay Tabanlı Programlama ve Interrupt Kullanımı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GPIO olay algılama (event detection) mekanizmasını kavrar, callback fonksiyonlar ile olay tabanlı programlama yapar, kenar algılama (edge detection) türlerini uygular ve interrupt kavramını kullanarak verimli giriş izleme gerçekleştirir.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M4-K7</w:t>
            </w:r>
          </w:p>
        </w:tc>
        <w:tc>
          <w:tcPr>
            <w:tcW w:type="dxa" w:w="3213"/>
          </w:tcPr>
          <w:p>
            <w:r>
              <w:rPr>
                <w:sz w:val="18"/>
              </w:rPr>
              <w:t>GPIO olay algılama mekanizmasını ve polling (sürekli sorgulama) ile interrupt (kesme) arasındaki farkı açıklar</w:t>
            </w:r>
          </w:p>
        </w:tc>
        <w:tc>
          <w:tcPr>
            <w:tcW w:type="dxa" w:w="3213"/>
          </w:tcPr>
          <w:p>
            <w:r>
              <w:rPr>
                <w:sz w:val="18"/>
              </w:rPr>
              <w:t>Kavrama</w:t>
            </w:r>
          </w:p>
        </w:tc>
      </w:tr>
      <w:tr>
        <w:tc>
          <w:tcPr>
            <w:tcW w:type="dxa" w:w="3213"/>
          </w:tcPr>
          <w:p>
            <w:r>
              <w:rPr>
                <w:sz w:val="18"/>
              </w:rPr>
              <w:t>M4-K8</w:t>
            </w:r>
          </w:p>
        </w:tc>
        <w:tc>
          <w:tcPr>
            <w:tcW w:type="dxa" w:w="3213"/>
          </w:tcPr>
          <w:p>
            <w:r>
              <w:rPr>
                <w:sz w:val="18"/>
              </w:rPr>
              <w:t>GPIO.add_event_detect() ve callback fonksiyonlar kullanarak olay tabanlı buton kontrolü programlar</w:t>
            </w:r>
          </w:p>
        </w:tc>
        <w:tc>
          <w:tcPr>
            <w:tcW w:type="dxa" w:w="3213"/>
          </w:tcPr>
          <w:p>
            <w:r>
              <w:rPr>
                <w:sz w:val="18"/>
              </w:rPr>
              <w:t>Uygulama</w:t>
            </w:r>
          </w:p>
        </w:tc>
      </w:tr>
      <w:tr>
        <w:tc>
          <w:tcPr>
            <w:tcW w:type="dxa" w:w="3213"/>
          </w:tcPr>
          <w:p>
            <w:r>
              <w:rPr>
                <w:sz w:val="18"/>
              </w:rPr>
              <w:t>M4-K9</w:t>
            </w:r>
          </w:p>
        </w:tc>
        <w:tc>
          <w:tcPr>
            <w:tcW w:type="dxa" w:w="3213"/>
          </w:tcPr>
          <w:p>
            <w:r>
              <w:rPr>
                <w:sz w:val="18"/>
              </w:rPr>
              <w:t>RISING, FALLING ve BOTH kenar algılama türlerini uygular ve bouncetime parametresi ile donanımsal debounce yapar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GPIO giriş/çıkış, pull-up/pull-down, debounce kavramları (Saat 37-38)</w:t>
      </w:r>
    </w:p>
    <w:p>
      <w:pPr>
        <w:spacing w:before="200"/>
      </w:pPr>
      <w:r>
        <w:rPr>
          <w:b/>
          <w:color w:val="757575"/>
          <w:sz w:val="24"/>
        </w:rPr>
        <w:t xml:space="preserve">  Öğrencinin Bilmesi Gerekenler</w:t>
      </w:r>
    </w:p>
    <w:p>
      <w:pPr>
        <w:pStyle w:val="ListBullet"/>
      </w:pPr>
      <w:r>
        <w:rPr>
          <w:sz w:val="20"/>
        </w:rPr>
        <w:t>GPIO.input() ile buton okuma</w:t>
      </w:r>
    </w:p>
    <w:p>
      <w:pPr>
        <w:pStyle w:val="ListBullet"/>
      </w:pPr>
      <w:r>
        <w:rPr>
          <w:sz w:val="20"/>
        </w:rPr>
        <w:t>Fonksiyon tanımlama ve parametre geçirme</w:t>
      </w:r>
    </w:p>
    <w:p>
      <w:pPr>
        <w:pStyle w:val="ListBullet"/>
      </w:pPr>
      <w:r>
        <w:rPr>
          <w:sz w:val="20"/>
        </w:rPr>
        <w:t>while döngüsü ile sürekli sorgulama (polling)</w:t>
      </w:r>
    </w:p>
    <w:p>
      <w:pPr>
        <w:spacing w:before="200"/>
      </w:pPr>
      <w:r>
        <w:rPr>
          <w:b/>
          <w:color w:val="757575"/>
          <w:sz w:val="24"/>
        </w:rPr>
        <w:t xml:space="preserve">  Olası Kavram Yanılgıları</w:t>
      </w:r>
    </w:p>
    <w:p>
      <w:pPr>
        <w:pStyle w:val="ListBullet"/>
      </w:pPr>
      <w:r>
        <w:rPr>
          <w:sz w:val="20"/>
        </w:rPr>
        <w:t>Polling (sürekli sorgulama) her zaman yeterlidir - polling CPU'yu meşgul eder ve bazı hızlı olayları kaçırabilir; interrupt çok daha verimli ve güvenilirdir</w:t>
      </w:r>
    </w:p>
    <w:p>
      <w:pPr>
        <w:pStyle w:val="ListBullet"/>
      </w:pPr>
      <w:r>
        <w:rPr>
          <w:sz w:val="20"/>
        </w:rPr>
        <w:t>Interrupt ve event detection aynı şeydir - event detection RPi.GPIO kütüphanesinin interrupt mekanizmasını saran üst düzey bir arayüzdür</w:t>
      </w:r>
    </w:p>
    <w:p>
      <w:pPr>
        <w:spacing w:before="200"/>
      </w:pPr>
      <w:r>
        <w:rPr>
          <w:b/>
          <w:color w:val="757575"/>
          <w:sz w:val="24"/>
        </w:rPr>
        <w:t xml:space="preserve">  Hazırlık Materyalleri</w:t>
      </w:r>
    </w:p>
    <w:p>
      <w:pPr>
        <w:pStyle w:val="ListBullet"/>
      </w:pPr>
      <w:r>
        <w:rPr>
          <w:sz w:val="20"/>
        </w:rPr>
        <w:t>Raspberry Pi, breadboard, jumper kablolar</w:t>
      </w:r>
    </w:p>
    <w:p>
      <w:pPr>
        <w:pStyle w:val="ListBullet"/>
      </w:pPr>
      <w:r>
        <w:rPr>
          <w:sz w:val="20"/>
        </w:rPr>
        <w:t>Push butonlar, LED'ler, 220Ω dirençler</w:t>
      </w:r>
    </w:p>
    <w:p>
      <w:pPr>
        <w:pStyle w:val="ListBullet"/>
      </w:pPr>
      <w:r>
        <w:rPr>
          <w:sz w:val="20"/>
        </w:rPr>
        <w:t>Projeksiyon cihazı</w:t>
      </w:r>
    </w:p>
    <w:p>
      <w:pPr>
        <w:pStyle w:val="ListBullet"/>
      </w:pPr>
      <w:r>
        <w:rPr>
          <w:sz w:val="20"/>
        </w:rPr>
        <w:t>Zamanlama ölçüm aracı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 masanızda duruyor. İki seçenek var: 1) Her saniye ekrana bakarak mesaj geldi mi kontrol etmek (polling). 2) Mesaj geldiğinde telefonun sizi bilgilendirim sesiyle uyarması (interrupt). Hangisi daha verimli? GPIO programlamada da aynı tercih karşınıza çıkar.</w:t>
      </w:r>
    </w:p>
    <w:p>
      <w:r>
        <w:rPr>
          <w:b/>
          <w:color w:val="1B2A4A"/>
          <w:sz w:val="20"/>
        </w:rPr>
        <w:t xml:space="preserve">Günlük Hayat Bağlantısı: </w:t>
      </w:r>
      <w:r>
        <w:rPr>
          <w:sz w:val="20"/>
        </w:rPr>
        <w:t>Kapı zilini düşünün: Sürekli kapıya gidip bakmazsınız - zil çaldığında gidersiniz. İşte interrupt da böyle çalışır: Olay gerçekleştiğinde program otomatik olarak tepki verir, sürekli kontrol etmenize gerek kalmaz.</w:t>
      </w:r>
    </w:p>
    <w:p>
      <w:pPr>
        <w:spacing w:before="200"/>
      </w:pPr>
      <w:r>
        <w:rPr>
          <w:b/>
          <w:color w:val="2C6FAD"/>
          <w:sz w:val="24"/>
        </w:rPr>
        <w:t xml:space="preserve">  Ön Bilgi Yoklama Soruları</w:t>
      </w:r>
    </w:p>
    <w:p>
      <w:r>
        <w:rPr>
          <w:b/>
          <w:color w:val="2C6FAD"/>
          <w:sz w:val="20"/>
        </w:rPr>
        <w:t xml:space="preserve">  1. </w:t>
      </w:r>
      <w:r>
        <w:rPr>
          <w:sz w:val="20"/>
        </w:rPr>
        <w:t>Kursiyerlerden while döngüsünde GPIO.input() ile buton kontrolünün dezavantajlarını listemeleri istenir.</w:t>
      </w:r>
    </w:p>
    <w:p>
      <w:pPr>
        <w:spacing w:before="200"/>
      </w:pPr>
      <w:r>
        <w:rPr>
          <w:b/>
          <w:color w:val="2C6FAD"/>
          <w:sz w:val="24"/>
        </w:rPr>
        <w:t xml:space="preserve">  Motivasyon Etkinliği: "Polling vs Interrupt Yarışı"</w:t>
      </w:r>
    </w:p>
    <w:p>
      <w:r>
        <w:rPr>
          <w:b/>
          <w:color w:val="1B2A4A"/>
          <w:sz w:val="20"/>
        </w:rPr>
        <w:t xml:space="preserve">Açıklama: </w:t>
      </w:r>
      <w:r>
        <w:rPr>
          <w:sz w:val="20"/>
        </w:rPr>
        <w:t>Kursiyerler polling ve interrupt yaklaşımlarının CPU kullanımı farkını deneyimliyor.</w:t>
      </w:r>
    </w:p>
    <w:p>
      <w:r>
        <w:rPr>
          <w:b/>
          <w:color w:val="1B2A4A"/>
          <w:sz w:val="20"/>
        </w:rPr>
        <w:t xml:space="preserve">Yönerge: </w:t>
      </w:r>
      <w:r>
        <w:rPr>
          <w:sz w:val="20"/>
        </w:rPr>
        <w:t>İki grup oluşturulur. Grup 1: while döngüsünde sürekli buton okur (polling). Grup 2: event_detect ile buton okur (interrupt). Her iki grup da buton basışlarını sayar. Eğitmen 10 saniye içinde kaç basış algılandığını ve CPU kullanım oranını karşılaştırır.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güvenlik sistemi tasarlıyorsunuz: Kapı sensörü, pencere sensörü ve hareket dedektörü var. Bu 3 sensörü sürekli sorgulamak (polling) mı yoksa olay tabanlı izlemek (interrupt) mi daha uygun? Neden?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"GPIO Event Detection Keşfi"</w:t>
      </w:r>
    </w:p>
    <w:p>
      <w:r>
        <w:rPr>
          <w:b/>
          <w:color w:val="1B2A4A"/>
          <w:sz w:val="20"/>
        </w:rPr>
        <w:t xml:space="preserve">Türü: </w:t>
      </w:r>
      <w:r>
        <w:rPr>
          <w:sz w:val="20"/>
        </w:rPr>
        <w:t>Bireysel uygulama ve karşılaştırma</w:t>
      </w:r>
    </w:p>
    <w:p>
      <w:r>
        <w:rPr>
          <w:b/>
          <w:color w:val="1B2A4A"/>
          <w:sz w:val="20"/>
        </w:rPr>
        <w:t xml:space="preserve">Amacı: </w:t>
      </w:r>
      <w:r>
        <w:rPr>
          <w:sz w:val="20"/>
        </w:rPr>
        <w:t>Polling ve interrupt arasındaki farkı deneyimleyerek olay tabanlı programlamayı öğrenme</w:t>
      </w:r>
    </w:p>
    <w:p>
      <w:r>
        <w:rPr>
          <w:b/>
          <w:color w:val="1B2A4A"/>
          <w:sz w:val="20"/>
        </w:rPr>
        <w:t xml:space="preserve">Malzemeler: </w:t>
      </w:r>
      <w:r>
        <w:rPr>
          <w:sz w:val="20"/>
        </w:rPr>
        <w:t>Raspberry Pi, butonlar, LED'ler, dirençler, breadboard</w:t>
      </w:r>
    </w:p>
    <w:p>
      <w:pPr>
        <w:spacing w:before="200"/>
      </w:pPr>
      <w:r>
        <w:rPr>
          <w:b/>
          <w:color w:val="007A7A"/>
          <w:sz w:val="24"/>
        </w:rPr>
        <w:t xml:space="preserve">  Yönerge Adımları</w:t>
      </w:r>
    </w:p>
    <w:p>
      <w:r>
        <w:rPr>
          <w:b/>
          <w:color w:val="007A7A"/>
          <w:sz w:val="20"/>
        </w:rPr>
        <w:t xml:space="preserve">  1. </w:t>
      </w:r>
      <w:r>
        <w:rPr>
          <w:sz w:val="20"/>
        </w:rPr>
        <w:t>Polling yöntemiyle buton okuma programı yazın: while True: if GPIO.input(17): print('Basıldı')</w:t>
      </w:r>
    </w:p>
    <w:p>
      <w:r>
        <w:rPr>
          <w:b/>
          <w:color w:val="007A7A"/>
          <w:sz w:val="20"/>
        </w:rPr>
        <w:t xml:space="preserve">  2. </w:t>
      </w:r>
      <w:r>
        <w:rPr>
          <w:sz w:val="20"/>
        </w:rPr>
        <w:t>Aynı işlevi GPIO.add_event_detect() ile gerçekleştirin ve callback fonksiyon tanımlayın</w:t>
      </w:r>
    </w:p>
    <w:p>
      <w:r>
        <w:rPr>
          <w:b/>
          <w:color w:val="007A7A"/>
          <w:sz w:val="20"/>
        </w:rPr>
        <w:t xml:space="preserve">  3. </w:t>
      </w:r>
      <w:r>
        <w:rPr>
          <w:sz w:val="20"/>
        </w:rPr>
        <w:t>RISING, FALLING ve BOTH kenar türlerini deneyin ve farkları gözlemleyin</w:t>
      </w:r>
    </w:p>
    <w:p>
      <w:r>
        <w:rPr>
          <w:b/>
          <w:color w:val="007A7A"/>
          <w:sz w:val="20"/>
        </w:rPr>
        <w:t xml:space="preserve">  4. </w:t>
      </w:r>
      <w:r>
        <w:rPr>
          <w:sz w:val="20"/>
        </w:rPr>
        <w:t>bouncetime parametresini ekleyin ve debounce etkisini test edin</w:t>
      </w:r>
    </w:p>
    <w:p>
      <w:r>
        <w:rPr>
          <w:b/>
          <w:color w:val="1B2A4A"/>
          <w:sz w:val="20"/>
        </w:rPr>
        <w:t xml:space="preserve">Öğrenci Rolü: </w:t>
      </w:r>
      <w:r>
        <w:rPr>
          <w:sz w:val="20"/>
        </w:rPr>
        <w:t>Her kursiyer polling ve event detection yöntemlerini ayrı ayrı uygular ve sonuçları karşılaştırır.</w:t>
      </w:r>
    </w:p>
    <w:p>
      <w:r>
        <w:rPr>
          <w:b/>
          <w:color w:val="1B2A4A"/>
          <w:sz w:val="20"/>
        </w:rPr>
        <w:t xml:space="preserve">Öğretmen Rolü: </w:t>
      </w:r>
      <w:r>
        <w:rPr>
          <w:sz w:val="20"/>
        </w:rPr>
        <w:t>Kenar algılama kavramını dijital sinyal diyagramı ile açıklar ve callback fonksiyon mekanizmasını detaylı anlatır.</w:t>
      </w:r>
    </w:p>
    <w:p>
      <w:r>
        <w:rPr>
          <w:b/>
          <w:color w:val="1B2A4A"/>
          <w:sz w:val="20"/>
        </w:rPr>
        <w:t xml:space="preserve">Beklenen Ürün: </w:t>
      </w:r>
      <w:r>
        <w:rPr>
          <w:sz w:val="20"/>
        </w:rPr>
        <w:t>Polling ve event detection karşılaştırma raporu, kenar türleri deney sonuçları</w:t>
      </w:r>
    </w:p>
    <w:p>
      <w:pPr>
        <w:spacing w:before="200"/>
      </w:pPr>
      <w:r>
        <w:rPr>
          <w:b/>
          <w:color w:val="007A7A"/>
          <w:sz w:val="24"/>
        </w:rPr>
        <w:t xml:space="preserve">  Araştırma Soruları</w:t>
      </w:r>
    </w:p>
    <w:p>
      <w:r>
        <w:rPr>
          <w:b/>
          <w:color w:val="007A7A"/>
          <w:sz w:val="20"/>
        </w:rPr>
        <w:t xml:space="preserve">  1. </w:t>
      </w:r>
      <w:r>
        <w:rPr>
          <w:sz w:val="20"/>
        </w:rPr>
        <w:t>Donanımsal interrupt ile yazılımsal event detection arasındaki fark nedir? Gerçek zamanlı sistemlerde neden donanımsal interrupt tercih edilir?</w:t>
      </w:r>
    </w:p>
    <w:p>
      <w:r>
        <w:rPr>
          <w:b/>
          <w:color w:val="1B2A4A"/>
          <w:sz w:val="20"/>
        </w:rPr>
        <w:t xml:space="preserve">Grupla Çalışma Kuralları: </w:t>
      </w:r>
      <w:r>
        <w:rPr>
          <w:sz w:val="20"/>
        </w:rPr>
        <w:t>Her kenar türü (RISING, FALLING, BOTH) en az 3 kez test edilmeli ve sonuçlar kayıt altına alınmalıdır.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Polling (Sürekli Sorgulama)</w:t>
            </w:r>
          </w:p>
        </w:tc>
        <w:tc>
          <w:tcPr>
            <w:tcW w:type="dxa" w:w="2409"/>
          </w:tcPr>
          <w:p>
            <w:r>
              <w:rPr>
                <w:sz w:val="18"/>
              </w:rPr>
              <w:t>GPIO pininin durumunu döngü içinde sürekli okuyarak değişiklik kontrolü yapma yöntemi</w:t>
            </w:r>
          </w:p>
        </w:tc>
        <w:tc>
          <w:tcPr>
            <w:tcW w:type="dxa" w:w="2409"/>
          </w:tcPr>
          <w:p>
            <w:r>
              <w:rPr>
                <w:sz w:val="18"/>
              </w:rPr>
              <w:t>while True: GPIO.input(pin), CPU yoğun, gecikme riski</w:t>
            </w:r>
          </w:p>
        </w:tc>
        <w:tc>
          <w:tcPr>
            <w:tcW w:type="dxa" w:w="2409"/>
          </w:tcPr>
          <w:p>
            <w:r>
              <w:rPr>
                <w:sz w:val="18"/>
              </w:rPr>
              <w:t>while True: if GPIO.input(17)==1: print('Basıldı'); time.sleep(0.1). Dezavantajları: CPU sürekli meşgul, sleep süresi kadar gecikme, hızlı olaylar kaçırılabilir, enerji israfı</w:t>
            </w:r>
          </w:p>
        </w:tc>
      </w:tr>
      <w:tr>
        <w:tc>
          <w:tcPr>
            <w:tcW w:type="dxa" w:w="2409"/>
          </w:tcPr>
          <w:p>
            <w:r>
              <w:rPr>
                <w:sz w:val="18"/>
              </w:rPr>
              <w:t>Interrupt (Kesme)</w:t>
            </w:r>
          </w:p>
        </w:tc>
        <w:tc>
          <w:tcPr>
            <w:tcW w:type="dxa" w:w="2409"/>
          </w:tcPr>
          <w:p>
            <w:r>
              <w:rPr>
                <w:sz w:val="18"/>
              </w:rPr>
              <w:t>Bir olay gerçekleştiğinde işlemcinin mevcut işini kesip olay işleme fonksiyonuna (ISR) dallanması mekanizması</w:t>
            </w:r>
          </w:p>
        </w:tc>
        <w:tc>
          <w:tcPr>
            <w:tcW w:type="dxa" w:w="2409"/>
          </w:tcPr>
          <w:p>
            <w:r>
              <w:rPr>
                <w:sz w:val="18"/>
              </w:rPr>
              <w:t>Donanımsal interrupt, ISR, öncelik, olay kuyruğu</w:t>
            </w:r>
          </w:p>
        </w:tc>
        <w:tc>
          <w:tcPr>
            <w:tcW w:type="dxa" w:w="2409"/>
          </w:tcPr>
          <w:p>
            <w:r>
              <w:rPr>
                <w:sz w:val="18"/>
              </w:rPr>
              <w:t>CPU normalde başka işlerle meşgulken buton basıldığında otomatik olarak callback fonksiyonu çağrılır. Avantajları: CPU verimli kullanılır, anında tepki, olay kaçırılmaz</w:t>
            </w:r>
          </w:p>
        </w:tc>
      </w:tr>
      <w:tr>
        <w:tc>
          <w:tcPr>
            <w:tcW w:type="dxa" w:w="2409"/>
          </w:tcPr>
          <w:p>
            <w:r>
              <w:rPr>
                <w:sz w:val="18"/>
              </w:rPr>
              <w:t>GPIO Event Detection</w:t>
            </w:r>
          </w:p>
        </w:tc>
        <w:tc>
          <w:tcPr>
            <w:tcW w:type="dxa" w:w="2409"/>
          </w:tcPr>
          <w:p>
            <w:r>
              <w:rPr>
                <w:sz w:val="18"/>
              </w:rPr>
              <w:t>RPi.GPIO kütüphanesinin sağladığı üst düzey olay algılama arayüzü; arka planda thread tabanlı interrupt mekanizması kullanır</w:t>
            </w:r>
          </w:p>
        </w:tc>
        <w:tc>
          <w:tcPr>
            <w:tcW w:type="dxa" w:w="2409"/>
          </w:tcPr>
          <w:p>
            <w:r>
              <w:rPr>
                <w:sz w:val="18"/>
              </w:rPr>
              <w:t>add_event_detect(), add_event_callback(), event_detected(), remove_event_detect()</w:t>
            </w:r>
          </w:p>
        </w:tc>
        <w:tc>
          <w:tcPr>
            <w:tcW w:type="dxa" w:w="2409"/>
          </w:tcPr>
          <w:p>
            <w:r>
              <w:rPr>
                <w:sz w:val="18"/>
              </w:rPr>
              <w:t>GPIO.add_event_detect(17, GPIO.RISING, callback=buton_basildi, bouncetime=300) komutu pin 17'de yükselen kenar algılandığında buton_basildi() fonksiyonunu çağırır; bouncetime=300 ile 300ms debounce uygular</w:t>
            </w:r>
          </w:p>
        </w:tc>
      </w:tr>
      <w:tr>
        <w:tc>
          <w:tcPr>
            <w:tcW w:type="dxa" w:w="2409"/>
          </w:tcPr>
          <w:p>
            <w:r>
              <w:rPr>
                <w:sz w:val="18"/>
              </w:rPr>
              <w:t>Kenar Algılama (Edge Detection)</w:t>
            </w:r>
          </w:p>
        </w:tc>
        <w:tc>
          <w:tcPr>
            <w:tcW w:type="dxa" w:w="2409"/>
          </w:tcPr>
          <w:p>
            <w:r>
              <w:rPr>
                <w:sz w:val="18"/>
              </w:rPr>
              <w:t>Dijital sinyalin seviye değişimini (kenarını) algılama türleri: yükselen kenar, düşen kenar, her iki kenar</w:t>
            </w:r>
          </w:p>
        </w:tc>
        <w:tc>
          <w:tcPr>
            <w:tcW w:type="dxa" w:w="2409"/>
          </w:tcPr>
          <w:p>
            <w:r>
              <w:rPr>
                <w:sz w:val="18"/>
              </w:rPr>
              <w:t>RISING (LOW&gt;HIGH), FALLING (HIGH&gt;LOW), BOTH (her ikisi)</w:t>
            </w:r>
          </w:p>
        </w:tc>
        <w:tc>
          <w:tcPr>
            <w:tcW w:type="dxa" w:w="2409"/>
          </w:tcPr>
          <w:p>
            <w:r>
              <w:rPr>
                <w:sz w:val="18"/>
              </w:rPr>
              <w:t>RISING: Buton basıldığında tetiklenir (pull-down ile). FALLING: Buton bırakıldığında tetiklenir. BOTH: Hem basma hem bırakma algılanır. Seçim devre yapısına ve uygulamaya bağlıdır</w:t>
            </w:r>
          </w:p>
        </w:tc>
      </w:tr>
    </w:tbl>
    <w:p/>
    <w:p>
      <w:pPr>
        <w:spacing w:before="200"/>
      </w:pPr>
      <w:r>
        <w:rPr>
          <w:b/>
          <w:color w:val="E65C00"/>
          <w:sz w:val="24"/>
        </w:rPr>
        <w:t xml:space="preserve">  Konu Anlatımı</w:t>
      </w:r>
    </w:p>
    <w:p>
      <w:r>
        <w:rPr>
          <w:sz w:val="20"/>
        </w:rPr>
        <w:t>Polling vs Interrupt: Polling yönteminde program bir döngü içinde sürekli GPIO pinini okur: while True: durum = GPIO.input(17). Bu yaklaşımın sorunları: 1) CPU sürekli meşguldür ve başka işlem yapamaz. 2) Döngüye eklenen time.sleep() kadar gecikme oluşur. 3) Çok kısa süreli olaylar (hızlı basışlar) kaçırılabilir. 4) Birden fazla pin izlenirken karmaşıklık artar. Interrupt (kesme) yönteminde ise CPU normal işine devam eder; pin durumu değiştiğinde otomatik olarak belirlenen fonksiyon çağrılır. Bu, postacının kapıyı çalmasını beklemek (interrupt) ile her 5 dakikada posta kutusunu kontrol etmek (polling) arasındaki fark gibidir.</w:t>
      </w:r>
    </w:p>
    <w:p>
      <w:r>
        <w:rPr>
          <w:sz w:val="20"/>
        </w:rPr>
        <w:t>GPIO.add_event_detect() Kullanımı: RPi.GPIO kütüphanesi olay algılama için 3 yöntem sunar: 1) wait_for_edge(): Olay gerçekleşene kadar programı bloklar. GPIO.wait_for_edge(17, GPIO.RISING). 2) event_detected(): Non-blocking olay kontrolü. GPIO.add_event_detect(17, GPIO.RISING); while True: if GPIO.event_detected(17): islem_yap(). 3) Callback ile event_detect: En güçlü yöntem. GPIO.add_event_detect(17, GPIO.RISING, callback=fonksiyon, bouncetime=300). Callback fonksiyonu otomatik olarak pin numarası parametresi alır: def buton_basildi(channel): print(f'Pin {channel} tetiklendi'). Birden fazla callback eklenebilir: GPIO.add_event_callback(17, ikinci_fonksiyon).</w:t>
      </w:r>
    </w:p>
    <w:p>
      <w:r>
        <w:rPr>
          <w:sz w:val="20"/>
        </w:rPr>
        <w:t>Kenar Algılama ve Debounce: Kenar (edge), dijital sinyalin bir seviyeden diğerine geçiş anıdır. RISING edge (yükselen kenar): LOW'dan HIGH'a geçiş - pull-down dirençli buton basıldığında tetiklenir. FALLING edge (düşen kenar): HIGH'dan LOW'a geçiş - pull-up dirençli buton basıldığında tetiklenir. BOTH: Her iki kenar algılanır - buton basma ve bırakma süresini ölçmek için kullanılır. bouncetime parametresi (milisaniye cinsinden): İlk algılamadan sonra belirtilen süre boyunca yeni olayları yok sayar. GPIO.add_event_detect(17, GPIO.RISING, callback=fn, bouncetime=300) = 300ms debounce. Bu değer butona göre 200-500ms arasında ayarlanabilir.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callback ile buton okuma</w:t>
            </w:r>
          </w:p>
        </w:tc>
        <w:tc>
          <w:tcPr>
            <w:tcW w:type="dxa" w:w="3213"/>
          </w:tcPr>
          <w:p>
            <w:r>
              <w:rPr>
                <w:sz w:val="18"/>
              </w:rPr>
              <w:t>def buton_basildi(channel):</w:t>
              <w:br/>
              <w:t xml:space="preserve">    print(f'Buton basıldı! (Pin {channel})')</w:t>
              <w:br/>
              <w:t xml:space="preserve">    GPIO.output(27, not GPIO.input(27))  # LED toggle</w:t>
              <w:br/>
              <w:br/>
              <w:t>GPIO.setup(17, GPIO.IN, pull_up_down=GPIO.PUD_DOWN)</w:t>
              <w:br/>
              <w:t>GPIO.setup(27, GPIO.OUT)</w:t>
              <w:br/>
              <w:t>GPIO.add_event_detect(17, GPIO.RISING, callback=buton_basildi, bouncetime=300)</w:t>
              <w:br/>
              <w:br/>
              <w:t>try:</w:t>
              <w:br/>
              <w:t xml:space="preserve">    while True:</w:t>
              <w:br/>
              <w:t xml:space="preserve">        time.sleep(1)  # Ana program basta baska is yapabilir</w:t>
              <w:br/>
              <w:t>except KeyboardInterrupt:</w:t>
              <w:br/>
              <w:t xml:space="preserve">    GPIO.cleanup()</w:t>
            </w:r>
          </w:p>
        </w:tc>
        <w:tc>
          <w:tcPr>
            <w:tcW w:type="dxa" w:w="3213"/>
          </w:tcPr>
          <w:p>
            <w:r>
              <w:rPr>
                <w:sz w:val="18"/>
              </w:rPr>
              <w:t>Callback ile olay tabanlı programlama, ana programın başka işlerle meşgul olmasına izin verir</w:t>
            </w:r>
          </w:p>
        </w:tc>
      </w:tr>
      <w:tr>
        <w:tc>
          <w:tcPr>
            <w:tcW w:type="dxa" w:w="3213"/>
          </w:tcPr>
          <w:p>
            <w:r>
              <w:rPr>
                <w:sz w:val="18"/>
              </w:rPr>
              <w:t>Çoklu buton event detection</w:t>
            </w:r>
          </w:p>
        </w:tc>
        <w:tc>
          <w:tcPr>
            <w:tcW w:type="dxa" w:w="3213"/>
          </w:tcPr>
          <w:p>
            <w:r>
              <w:rPr>
                <w:sz w:val="18"/>
              </w:rPr>
              <w:t>def buton1(ch): print('Buton 1 - Ileri')</w:t>
              <w:br/>
              <w:t>def buton2(ch): print('Buton 2 - Geri')</w:t>
              <w:br/>
              <w:t>def buton3(ch): print('Buton 3 - Dur')</w:t>
              <w:br/>
              <w:br/>
              <w:t>butonlar = {5: buton1, 6: buton2, 13: buton3}</w:t>
              <w:br/>
              <w:t>for pin, fn in butonlar.items():</w:t>
              <w:br/>
              <w:t xml:space="preserve">    GPIO.setup(pin, GPIO.IN, pull_up_down=GPIO.PUD_DOWN)</w:t>
              <w:br/>
              <w:t xml:space="preserve">    GPIO.add_event_detect(pin, GPIO.RISING, callback=fn, bouncetime=300)</w:t>
            </w:r>
          </w:p>
        </w:tc>
        <w:tc>
          <w:tcPr>
            <w:tcW w:type="dxa" w:w="3213"/>
          </w:tcPr>
          <w:p>
            <w:r>
              <w:rPr>
                <w:sz w:val="18"/>
              </w:rPr>
              <w:t>Sözlük yapısı ile birden fazla buton ve callback fonksiyonunu organize etmek kodu temiz ve genişletilebilir tutar</w:t>
            </w:r>
          </w:p>
        </w:tc>
      </w:tr>
      <w:tr>
        <w:tc>
          <w:tcPr>
            <w:tcW w:type="dxa" w:w="3213"/>
          </w:tcPr>
          <w:p>
            <w:r>
              <w:rPr>
                <w:sz w:val="18"/>
              </w:rPr>
              <w:t>Basış süresi ölçümü (BOTH)</w:t>
            </w:r>
          </w:p>
        </w:tc>
        <w:tc>
          <w:tcPr>
            <w:tcW w:type="dxa" w:w="3213"/>
          </w:tcPr>
          <w:p>
            <w:r>
              <w:rPr>
                <w:sz w:val="18"/>
              </w:rPr>
              <w:t>basi_zamani = 0</w:t>
              <w:br/>
              <w:t>def kenar_algilandi(channel):</w:t>
              <w:br/>
              <w:t xml:space="preserve">    global basi_zamani</w:t>
              <w:br/>
              <w:t xml:space="preserve">    if GPIO.input(channel):  # RISING - basıldı</w:t>
              <w:br/>
              <w:t xml:space="preserve">        basi_zamani = time.time()</w:t>
              <w:br/>
              <w:t xml:space="preserve">    else:  # FALLING - bırakıldı</w:t>
              <w:br/>
              <w:t xml:space="preserve">        sure = time.time() - basi_zamani</w:t>
              <w:br/>
              <w:t xml:space="preserve">        if sure &gt; 2:</w:t>
              <w:br/>
              <w:t xml:space="preserve">            print('Uzun basış: Sistemi kapat')</w:t>
              <w:br/>
              <w:t xml:space="preserve">        else:</w:t>
              <w:br/>
              <w:t xml:space="preserve">            print(f'Kısa basış ({sure:.1f}sn): LED toggle')</w:t>
              <w:br/>
              <w:br/>
              <w:t>GPIO.add_event_detect(17, GPIO.BOTH, callback=kenar_algilandi, bouncetime=50)</w:t>
            </w:r>
          </w:p>
        </w:tc>
        <w:tc>
          <w:tcPr>
            <w:tcW w:type="dxa" w:w="3213"/>
          </w:tcPr>
          <w:p>
            <w:r>
              <w:rPr>
                <w:sz w:val="18"/>
              </w:rPr>
              <w:t>BOTH kenar algılama ile basış süresi ölçülerek kısa/uzun basış ayrımı yapılabilir; bu teknik güç düğmeleri ve menü navigasyonunda kullanılır</w:t>
            </w:r>
          </w:p>
        </w:tc>
      </w:tr>
    </w:tbl>
    <w:p/>
    <w:p>
      <w:pPr>
        <w:spacing w:before="200"/>
      </w:pPr>
      <w:r>
        <w:rPr>
          <w:b/>
          <w:color w:val="E65C00"/>
          <w:sz w:val="24"/>
        </w:rPr>
        <w:t xml:space="preserve">  Görseller ve Tablolar</w:t>
      </w:r>
    </w:p>
    <w:p>
      <w:pPr>
        <w:pStyle w:val="ListBullet"/>
      </w:pPr>
      <w:r>
        <w:rPr>
          <w:sz w:val="20"/>
        </w:rPr>
        <w:t>Dijital sinyal diyagramı: RISING, FALLING, BOTH kenarları ve bounce etkisi</w:t>
      </w:r>
    </w:p>
    <w:p>
      <w:pPr>
        <w:pStyle w:val="ListBullet"/>
      </w:pPr>
      <w:r>
        <w:rPr>
          <w:sz w:val="20"/>
        </w:rPr>
        <w:t>Polling vs Interrupt akış diyagramı karşılaştırması</w:t>
      </w:r>
    </w:p>
    <w:p>
      <w:pPr>
        <w:spacing w:before="200"/>
      </w:pPr>
      <w:r>
        <w:rPr>
          <w:b/>
          <w:color w:val="E65C00"/>
          <w:sz w:val="24"/>
        </w:rPr>
        <w:t xml:space="preserve">  Analoji ve Benzetmeler</w:t>
      </w:r>
    </w:p>
    <w:p>
      <w:r>
        <w:rPr>
          <w:b/>
          <w:color w:val="E65C00"/>
          <w:sz w:val="20"/>
        </w:rPr>
        <w:t xml:space="preserve">  1. </w:t>
      </w:r>
      <w:r>
        <w:rPr>
          <w:sz w:val="20"/>
        </w:rPr>
        <w:t>Polling = Her 5 dakikada postacıya bakmak gibi: Zaman ve enerji israfı. Interrupt = Kapı zilinin çalmasını beklemek: Verimli ve anında tepki. Callback = Telefonunuzda alarm kurmak gibi: Belirlenen zamanda (olayda) otomatik çalışır, siz başka işlerinize devam edersiniz</w:t>
      </w:r>
    </w:p>
    <w:p>
      <w:pPr>
        <w:spacing w:before="200"/>
      </w:pPr>
      <w:r>
        <w:rPr>
          <w:b/>
          <w:color w:val="E65C00"/>
          <w:sz w:val="24"/>
        </w:rPr>
        <w:t xml:space="preserve">  Öğrenci Soru-Cevap</w:t>
      </w:r>
    </w:p>
    <w:p>
      <w:pPr>
        <w:pStyle w:val="ListBullet"/>
      </w:pPr>
      <w:r>
        <w:rPr>
          <w:sz w:val="20"/>
        </w:rPr>
        <w:t>Polling ve interrupt arasındaki temel fark nedir?</w:t>
      </w:r>
    </w:p>
    <w:p>
      <w:pPr>
        <w:pStyle w:val="ListBullet"/>
      </w:pPr>
      <w:r>
        <w:rPr>
          <w:sz w:val="20"/>
        </w:rPr>
        <w:t>GPIO.add_event_detect() hangi parametreleri alır?</w:t>
      </w:r>
    </w:p>
    <w:p>
      <w:pPr>
        <w:pStyle w:val="ListBullet"/>
      </w:pPr>
      <w:r>
        <w:rPr>
          <w:sz w:val="20"/>
        </w:rPr>
        <w:t>RISING ve FALLING kenar algılama ne zaman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"Akıllı Güvenlik Alarm Sistemi"</w:t>
      </w:r>
    </w:p>
    <w:p>
      <w:r>
        <w:rPr>
          <w:b/>
          <w:color w:val="1B2A4A"/>
          <w:sz w:val="20"/>
        </w:rPr>
        <w:t xml:space="preserve">Türü: </w:t>
      </w:r>
      <w:r>
        <w:rPr>
          <w:sz w:val="20"/>
        </w:rPr>
        <w:t>Bireysel proje geliştirme</w:t>
      </w:r>
    </w:p>
    <w:p>
      <w:r>
        <w:rPr>
          <w:b/>
          <w:color w:val="1B2A4A"/>
          <w:sz w:val="20"/>
        </w:rPr>
        <w:t xml:space="preserve">Amacı: </w:t>
      </w:r>
      <w:r>
        <w:rPr>
          <w:sz w:val="20"/>
        </w:rPr>
        <w:t>Olay tabanlı programlama ile çoklu sensör izleme ve alarm tetikleme sistemi geliştirme</w:t>
      </w:r>
    </w:p>
    <w:p>
      <w:pPr>
        <w:spacing w:before="200"/>
      </w:pPr>
      <w:r>
        <w:rPr>
          <w:b/>
          <w:color w:val="6A1B9A"/>
          <w:sz w:val="24"/>
        </w:rPr>
        <w:t xml:space="preserve">  Yönerge Adımları</w:t>
      </w:r>
    </w:p>
    <w:p>
      <w:r>
        <w:rPr>
          <w:b/>
          <w:color w:val="6A1B9A"/>
          <w:sz w:val="20"/>
        </w:rPr>
        <w:t xml:space="preserve">  1. </w:t>
      </w:r>
      <w:r>
        <w:rPr>
          <w:sz w:val="20"/>
        </w:rPr>
        <w:t>3 farklı giriş pini (kapı sensörü, pencere sensörü, acil buton) için event detection tanımlayın</w:t>
      </w:r>
    </w:p>
    <w:p>
      <w:r>
        <w:rPr>
          <w:b/>
          <w:color w:val="6A1B9A"/>
          <w:sz w:val="20"/>
        </w:rPr>
        <w:t xml:space="preserve">  2. </w:t>
      </w:r>
      <w:r>
        <w:rPr>
          <w:sz w:val="20"/>
        </w:rPr>
        <w:t>Her sensör için ayrı callback fonksiyonu yazın: kapı açılırsa buzzer çalsın, pencere açılırsa LED yansın</w:t>
      </w:r>
    </w:p>
    <w:p>
      <w:r>
        <w:rPr>
          <w:b/>
          <w:color w:val="6A1B9A"/>
          <w:sz w:val="20"/>
        </w:rPr>
        <w:t xml:space="preserve">  3. </w:t>
      </w:r>
      <w:r>
        <w:rPr>
          <w:sz w:val="20"/>
        </w:rPr>
        <w:t>Uzun basış (2sn) ile alarm sistemi açma/kapama toggle özelliği ekleyin</w:t>
      </w:r>
    </w:p>
    <w:p>
      <w:r>
        <w:rPr>
          <w:b/>
          <w:color w:val="6A1B9A"/>
          <w:sz w:val="20"/>
        </w:rPr>
        <w:t xml:space="preserve">  4. </w:t>
      </w:r>
      <w:r>
        <w:rPr>
          <w:sz w:val="20"/>
        </w:rPr>
        <w:t>Tüm olayları zaman damgasıyla log dosyasına kaydedin</w:t>
      </w:r>
    </w:p>
    <w:p>
      <w:r>
        <w:rPr>
          <w:b/>
          <w:color w:val="1B2A4A"/>
          <w:sz w:val="20"/>
        </w:rPr>
        <w:t xml:space="preserve">Beklenen Ürün: </w:t>
      </w:r>
      <w:r>
        <w:rPr>
          <w:sz w:val="20"/>
        </w:rPr>
        <w:t>Çoklu sensörlü güvenlik alarm sistemi: olay tabanlı izleme, farklı alarm tepkileri ve olay günlüğü</w:t>
      </w:r>
    </w:p>
    <w:p>
      <w:pPr>
        <w:spacing w:before="200"/>
      </w:pPr>
      <w:r>
        <w:rPr>
          <w:b/>
          <w:color w:val="6A1B9A"/>
          <w:sz w:val="24"/>
        </w:rPr>
        <w:t xml:space="preserve">  Transfer Soruları</w:t>
      </w:r>
    </w:p>
    <w:p>
      <w:r>
        <w:rPr>
          <w:b/>
          <w:color w:val="6A1B9A"/>
          <w:sz w:val="20"/>
        </w:rPr>
        <w:t xml:space="preserve">  1. </w:t>
      </w:r>
      <w:r>
        <w:rPr>
          <w:sz w:val="20"/>
        </w:rPr>
        <w:t>Olay tabanlı programlama, GUI uygulamalarında, web sunucularında, oyun motorlarında ve IoT sistemlerinde temel paradigmadır.</w:t>
      </w:r>
    </w:p>
    <w:p>
      <w:r>
        <w:rPr>
          <w:b/>
          <w:color w:val="1B2A4A"/>
          <w:sz w:val="20"/>
        </w:rPr>
        <w:t xml:space="preserve">İlişkili Disiplinler: </w:t>
      </w:r>
      <w:r>
        <w:rPr>
          <w:sz w:val="20"/>
        </w:rPr>
        <w:t>Yazılım mühendisliği (event-driven architecture), gömülü sistemler (interrupt), güvenlik sistemleri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İki sensör aynı anda tetiklenirse callback fonksiyonları çakışır mı? Thread güvenliği nasıl sağlanır?</w:t>
            </w:r>
          </w:p>
        </w:tc>
      </w:tr>
    </w:tbl>
    <w:p/>
    <w:p>
      <w:r>
        <w:rPr>
          <w:b/>
          <w:color w:val="1B2A4A"/>
          <w:sz w:val="20"/>
        </w:rPr>
        <w:t xml:space="preserve">Yaratıcı Görev: </w:t>
      </w:r>
      <w:r>
        <w:rPr>
          <w:sz w:val="20"/>
        </w:rPr>
        <w:t>Ses seviyesi algılayan bir sistem tasarlasanız (sessiz, normal, gürültülü) her seviye için farklı LED rengi yakacak şekilde BOTH edge detection nasıl kullanırdınız?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Polling ve interrupt farkı anlaşıldı mı?</w:t>
      </w:r>
    </w:p>
    <w:p>
      <w:r>
        <w:rPr>
          <w:sz w:val="20"/>
        </w:rPr>
        <w:t xml:space="preserve">  ☐  GPIO.add_event_detect() ile callback fonksiyonlar çalıştırılabiliyor mu?</w:t>
      </w:r>
    </w:p>
    <w:p>
      <w:r>
        <w:rPr>
          <w:sz w:val="20"/>
        </w:rPr>
        <w:t xml:space="preserve">  ☐  RISING, FALLING, BOTH kenar türleri doğru kullanılabiliyor mu?</w:t>
      </w:r>
    </w:p>
    <w:p>
      <w:pPr>
        <w:spacing w:before="200"/>
      </w:pPr>
      <w:r>
        <w:rPr>
          <w:b/>
          <w:color w:val="2E7D32"/>
          <w:sz w:val="24"/>
        </w:rPr>
        <w:t xml:space="preserve">  Öz Değerlendirme Soruları</w:t>
      </w:r>
    </w:p>
    <w:p>
      <w:r>
        <w:rPr>
          <w:b/>
          <w:color w:val="2E7D32"/>
          <w:sz w:val="20"/>
        </w:rPr>
        <w:t xml:space="preserve">  1. </w:t>
      </w:r>
      <w:r>
        <w:rPr>
          <w:sz w:val="20"/>
        </w:rPr>
        <w:t>GPIO.add_event_detect() fonksiyonunun parametreleri nelerdir?</w:t>
      </w:r>
    </w:p>
    <w:p>
      <w:r>
        <w:rPr>
          <w:b/>
          <w:color w:val="2E7D32"/>
          <w:sz w:val="20"/>
        </w:rPr>
        <w:t xml:space="preserve">  2. </w:t>
      </w:r>
      <w:r>
        <w:rPr>
          <w:sz w:val="20"/>
        </w:rPr>
        <w:t>bouncetime parametresi ne işe yarar?</w:t>
      </w:r>
    </w:p>
    <w:p>
      <w:r>
        <w:rPr>
          <w:b/>
          <w:color w:val="2E7D32"/>
          <w:sz w:val="20"/>
        </w:rPr>
        <w:t xml:space="preserve">  3. </w:t>
      </w:r>
      <w:r>
        <w:rPr>
          <w:sz w:val="20"/>
        </w:rPr>
        <w:t>Callback fonksiyonu hangi parametreyi otomatik alır?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GPIO.add_event_detect(17, GPIO.RISING, callback=fn) ne yapar?</w:t>
            </w:r>
          </w:p>
        </w:tc>
        <w:tc>
          <w:tcPr>
            <w:tcW w:type="dxa" w:w="3213"/>
          </w:tcPr>
          <w:p>
            <w:r>
              <w:rPr>
                <w:sz w:val="18"/>
              </w:rPr>
              <w:t>A) Pin 17'yi sürekli okur  B) Pin 17'de yükselen kenar algılandığında fn fonksiyonunu çağırır  C) Pin 17'ye PWM sinyali gönderir  D) Pin 17'yi çıkış yapar</w:t>
            </w:r>
          </w:p>
        </w:tc>
        <w:tc>
          <w:tcPr>
            <w:tcW w:type="dxa" w:w="3213"/>
          </w:tcPr>
          <w:p>
            <w:r>
              <w:rPr>
                <w:sz w:val="18"/>
              </w:rPr>
              <w:t>B</w:t>
            </w:r>
          </w:p>
        </w:tc>
      </w:tr>
      <w:tr>
        <w:tc>
          <w:tcPr>
            <w:tcW w:type="dxa" w:w="3213"/>
          </w:tcPr>
          <w:p>
            <w:r>
              <w:rPr>
                <w:sz w:val="18"/>
              </w:rPr>
              <w:t>Polling yönteminin en büyük dezavantajı nedir?</w:t>
            </w:r>
          </w:p>
        </w:tc>
        <w:tc>
          <w:tcPr>
            <w:tcW w:type="dxa" w:w="3213"/>
          </w:tcPr>
          <w:p>
            <w:r>
              <w:rPr>
                <w:sz w:val="18"/>
              </w:rPr>
              <w:t>A) Kod kısa olur  B) LED yanmaz  C) CPU sürekli meşgul olur ve güç israf eder  D) Buton çalışmaz</w:t>
            </w:r>
          </w:p>
        </w:tc>
        <w:tc>
          <w:tcPr>
            <w:tcW w:type="dxa" w:w="3213"/>
          </w:tcPr>
          <w:p>
            <w:r>
              <w:rPr>
                <w:sz w:val="18"/>
              </w:rPr>
              <w:t>C</w:t>
            </w:r>
          </w:p>
        </w:tc>
      </w:tr>
      <w:tr>
        <w:tc>
          <w:tcPr>
            <w:tcW w:type="dxa" w:w="3213"/>
          </w:tcPr>
          <w:p>
            <w:r>
              <w:rPr>
                <w:sz w:val="18"/>
              </w:rPr>
              <w:t>bouncetime=300 parametresi ne anlama gelir?</w:t>
            </w:r>
          </w:p>
        </w:tc>
        <w:tc>
          <w:tcPr>
            <w:tcW w:type="dxa" w:w="3213"/>
          </w:tcPr>
          <w:p>
            <w:r>
              <w:rPr>
                <w:sz w:val="18"/>
              </w:rPr>
              <w:t>A) 300 saniye bekleme  B) İlk tetiklemeden sonra 300ms boyunca yeni olayları yok sayma  C) 300 kez tetikleme  D) 300Hz frekans</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Tüm GPIO uygulamalarında interrupt kullanmak her zaman en iyi yaklaşım mıdır? Hangi durumlarda polling daha uygun olabilir?</w:t>
      </w:r>
    </w:p>
    <w:p>
      <w:r>
        <w:rPr>
          <w:b/>
          <w:color w:val="2E7D32"/>
          <w:sz w:val="20"/>
        </w:rPr>
        <w:t>Eleştirel Düşünme:</w:t>
      </w:r>
    </w:p>
    <w:p>
      <w:r>
        <w:rPr>
          <w:b/>
          <w:color w:val="2E7D32"/>
          <w:sz w:val="20"/>
        </w:rPr>
        <w:t xml:space="preserve">  1. </w:t>
      </w:r>
      <w:r>
        <w:rPr>
          <w:sz w:val="20"/>
        </w:rPr>
        <w:t>Gerçek zamanlı sistemlerde (uçak, tıbbi cihaz) interrupt önceliklendirmesi neden kritiktir? Bir interrupt diğerini bloklaması ne gibi sonuçlara yol açabilir?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"Olay Tabanlı GPIO Programlama Uygulaması"</w:t>
      </w:r>
    </w:p>
    <w:p>
      <w:r>
        <w:rPr>
          <w:b/>
          <w:color w:val="1B2A4A"/>
          <w:sz w:val="20"/>
        </w:rPr>
        <w:t xml:space="preserve">Hedef: </w:t>
      </w:r>
      <w:r>
        <w:rPr>
          <w:sz w:val="20"/>
        </w:rPr>
        <w:t>Event detection ile buton izleme ve callback tabanlı LED kontrolü</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Polling ile buton okuma programı yazın ve CPU kullanımını gözlemleyin</w:t>
            </w:r>
          </w:p>
        </w:tc>
        <w:tc>
          <w:tcPr>
            <w:tcW w:type="dxa" w:w="3213"/>
          </w:tcPr>
          <w:p>
            <w:r>
              <w:rPr>
                <w:sz w:val="18"/>
              </w:rPr>
              <w:t>5 dk</w:t>
            </w:r>
          </w:p>
        </w:tc>
      </w:tr>
      <w:tr>
        <w:tc>
          <w:tcPr>
            <w:tcW w:type="dxa" w:w="3213"/>
          </w:tcPr>
          <w:p>
            <w:r>
              <w:rPr>
                <w:sz w:val="18"/>
              </w:rPr>
              <w:t>2</w:t>
            </w:r>
          </w:p>
        </w:tc>
        <w:tc>
          <w:tcPr>
            <w:tcW w:type="dxa" w:w="3213"/>
          </w:tcPr>
          <w:p>
            <w:r>
              <w:rPr>
                <w:sz w:val="18"/>
              </w:rPr>
              <w:t>Aynı işlevi GPIO.add_event_detect() ile gerçekleştirin ve farkı gözlemleyin</w:t>
            </w:r>
          </w:p>
        </w:tc>
        <w:tc>
          <w:tcPr>
            <w:tcW w:type="dxa" w:w="3213"/>
          </w:tcPr>
          <w:p>
            <w:r>
              <w:rPr>
                <w:sz w:val="18"/>
              </w:rPr>
              <w:t>5 dk</w:t>
            </w:r>
          </w:p>
        </w:tc>
      </w:tr>
      <w:tr>
        <w:tc>
          <w:tcPr>
            <w:tcW w:type="dxa" w:w="3213"/>
          </w:tcPr>
          <w:p>
            <w:r>
              <w:rPr>
                <w:sz w:val="18"/>
              </w:rPr>
              <w:t>3</w:t>
            </w:r>
          </w:p>
        </w:tc>
        <w:tc>
          <w:tcPr>
            <w:tcW w:type="dxa" w:w="3213"/>
          </w:tcPr>
          <w:p>
            <w:r>
              <w:rPr>
                <w:sz w:val="18"/>
              </w:rPr>
              <w:t>3 farklı kenar türünü (RISING, FALLING, BOTH) deneyin ve sonuçları karşılaştırın</w:t>
            </w:r>
          </w:p>
        </w:tc>
        <w:tc>
          <w:tcPr>
            <w:tcW w:type="dxa" w:w="3213"/>
          </w:tcPr>
          <w:p>
            <w:r>
              <w:rPr>
                <w:sz w:val="18"/>
              </w:rPr>
              <w:t>5 dk</w:t>
            </w:r>
          </w:p>
        </w:tc>
      </w:tr>
      <w:tr>
        <w:tc>
          <w:tcPr>
            <w:tcW w:type="dxa" w:w="3213"/>
          </w:tcPr>
          <w:p>
            <w:r>
              <w:rPr>
                <w:sz w:val="18"/>
              </w:rPr>
              <w:t>4</w:t>
            </w:r>
          </w:p>
        </w:tc>
        <w:tc>
          <w:tcPr>
            <w:tcW w:type="dxa" w:w="3213"/>
          </w:tcPr>
          <w:p>
            <w:r>
              <w:rPr>
                <w:sz w:val="18"/>
              </w:rPr>
              <w:t>Çoklu buton ve callback ile interaktif kontrol paneli oluşturun</w:t>
            </w:r>
          </w:p>
        </w:tc>
        <w:tc>
          <w:tcPr>
            <w:tcW w:type="dxa" w:w="3213"/>
          </w:tcPr>
          <w:p>
            <w:r>
              <w:rPr>
                <w:sz w:val="18"/>
              </w:rPr>
              <w:t>5 dk</w:t>
            </w:r>
          </w:p>
        </w:tc>
      </w:tr>
    </w:tbl>
    <w:p/>
    <w:p>
      <w:r>
        <w:rPr>
          <w:b/>
          <w:color w:val="1B2A4A"/>
          <w:sz w:val="20"/>
        </w:rPr>
        <w:t xml:space="preserve">Tamamlanma Kriteri: </w:t>
      </w:r>
      <w:r>
        <w:rPr>
          <w:sz w:val="20"/>
        </w:rPr>
        <w:t>Event detection çalışıyor, callback fonksiyonlar doğru tetikleniyor ve debounce etkili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"Polling vs Event Detection Karşılaştırması"</w:t>
      </w:r>
    </w:p>
    <w:p>
      <w:r>
        <w:rPr>
          <w:b/>
          <w:color w:val="1B2A4A"/>
          <w:sz w:val="20"/>
        </w:rPr>
        <w:t xml:space="preserve">Eğitmenin Gösterdiği: </w:t>
      </w:r>
      <w:r>
        <w:rPr>
          <w:sz w:val="20"/>
        </w:rPr>
        <w:t>Aynı işlevi polling ve event detection ile gösterir; CPU kullanımı ve tepki süresi farkını vurgular.</w:t>
      </w:r>
    </w:p>
    <w:p>
      <w:r>
        <w:rPr>
          <w:b/>
          <w:color w:val="1B2A4A"/>
          <w:sz w:val="20"/>
        </w:rPr>
        <w:t xml:space="preserve">Öğrencinin Tekrarladığı: </w:t>
      </w:r>
      <w:r>
        <w:rPr>
          <w:sz w:val="20"/>
        </w:rPr>
        <w:t>Her iki yöntemi uygular, sonuçları karşılaştırır ve olay tabanlı programlamanın avantajlarını deneyimler.</w:t>
      </w:r>
    </w:p>
    <w:p>
      <w:r>
        <w:rPr>
          <w:b/>
          <w:color w:val="1B2A4A"/>
          <w:sz w:val="20"/>
        </w:rPr>
        <w:t xml:space="preserve">Dikkat Noktaları: </w:t>
      </w:r>
      <w:r>
        <w:rPr>
          <w:sz w:val="20"/>
        </w:rPr>
        <w:t>Event detection cleanup yapılmazsa program sonlandığında GPIO hataları oluşabilir; try/finally bloğu kullanılmalıdır.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Event Detection</w:t>
            </w:r>
          </w:p>
        </w:tc>
        <w:tc>
          <w:tcPr>
            <w:tcW w:type="dxa" w:w="3213"/>
          </w:tcPr>
          <w:p>
            <w:r>
              <w:rPr>
                <w:sz w:val="18"/>
              </w:rPr>
              <w:t>Buton basışını callback ile algılayıp LED toggle eden program yazın</w:t>
            </w:r>
          </w:p>
        </w:tc>
        <w:tc>
          <w:tcPr>
            <w:tcW w:type="dxa" w:w="3213"/>
          </w:tcPr>
          <w:p>
            <w:r>
              <w:rPr>
                <w:sz w:val="18"/>
              </w:rPr>
              <w:t>Kolay</w:t>
            </w:r>
          </w:p>
        </w:tc>
      </w:tr>
      <w:tr>
        <w:tc>
          <w:tcPr>
            <w:tcW w:type="dxa" w:w="3213"/>
          </w:tcPr>
          <w:p>
            <w:r>
              <w:rPr>
                <w:sz w:val="18"/>
              </w:rPr>
              <w:t>Kenar Türleri</w:t>
            </w:r>
          </w:p>
        </w:tc>
        <w:tc>
          <w:tcPr>
            <w:tcW w:type="dxa" w:w="3213"/>
          </w:tcPr>
          <w:p>
            <w:r>
              <w:rPr>
                <w:sz w:val="18"/>
              </w:rPr>
              <w:t>RISING, FALLING ve BOTH ile farklı davranışlar programlayın (basınca yak, bırakınca söndür)</w:t>
            </w:r>
          </w:p>
        </w:tc>
        <w:tc>
          <w:tcPr>
            <w:tcW w:type="dxa" w:w="3213"/>
          </w:tcPr>
          <w:p>
            <w:r>
              <w:rPr>
                <w:sz w:val="18"/>
              </w:rPr>
              <w:t>Orta</w:t>
            </w:r>
          </w:p>
        </w:tc>
      </w:tr>
      <w:tr>
        <w:tc>
          <w:tcPr>
            <w:tcW w:type="dxa" w:w="3213"/>
          </w:tcPr>
          <w:p>
            <w:r>
              <w:rPr>
                <w:sz w:val="18"/>
              </w:rPr>
              <w:t>Basış Süresi Algılama</w:t>
            </w:r>
          </w:p>
        </w:tc>
        <w:tc>
          <w:tcPr>
            <w:tcW w:type="dxa" w:w="3213"/>
          </w:tcPr>
          <w:p>
            <w:r>
              <w:rPr>
                <w:sz w:val="18"/>
              </w:rPr>
              <w:t>BOTH edge ile kısa basış (toggle) ve uzun basış (tümünü kapat) ayrımı yapan sistem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Kapı Zili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daire için akıllı kapı zili tasarlıyorsunuz. Buton basıldığında buzzer çalsın ve LED yansın. Kısa basış (&lt; 1sn) normal zil, uzun basış (&gt; 3sn) acil durum alarmı tetiklesin. Son 10 zil çalma zamanı bir listeye kaydedilsin.</w:t>
            </w:r>
          </w:p>
        </w:tc>
      </w:tr>
    </w:tbl>
    <w:p/>
    <w:p>
      <w:r>
        <w:rPr>
          <w:b/>
          <w:color w:val="1B2A4A"/>
          <w:sz w:val="20"/>
        </w:rPr>
        <w:t xml:space="preserve">Beklenen Çıktı: </w:t>
      </w:r>
      <w:r>
        <w:rPr>
          <w:sz w:val="20"/>
        </w:rPr>
        <w:t>Kapı zili devresi, Python kodu (event detection + zaman ölçümü), zil günlüğü ve test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polling ve interrupt farkını, GPIO event detection mekanizmasını, callback fonksiyonlarını ve kenar algılama türlerini (RISING, FALLING, BOTH)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Polling</w:t>
            </w:r>
          </w:p>
        </w:tc>
        <w:tc>
          <w:tcPr>
            <w:tcW w:type="dxa" w:w="4819"/>
            <w:shd w:fill="F5F5F5"/>
          </w:tcPr>
          <w:p>
            <w:r>
              <w:rPr>
                <w:b/>
                <w:color w:val="1B2A4A"/>
                <w:sz w:val="20"/>
              </w:rPr>
              <w:t xml:space="preserve">  Interrupt</w:t>
            </w:r>
          </w:p>
        </w:tc>
      </w:tr>
      <w:tr>
        <w:tc>
          <w:tcPr>
            <w:tcW w:type="dxa" w:w="4819"/>
            <w:shd w:fill="F5F5F5"/>
          </w:tcPr>
          <w:p>
            <w:r>
              <w:rPr>
                <w:b/>
                <w:color w:val="1B2A4A"/>
                <w:sz w:val="20"/>
              </w:rPr>
              <w:t xml:space="preserve">  Event Detection</w:t>
            </w:r>
          </w:p>
        </w:tc>
        <w:tc>
          <w:tcPr>
            <w:tcW w:type="dxa" w:w="4819"/>
            <w:shd w:fill="F5F5F5"/>
          </w:tcPr>
          <w:p>
            <w:r>
              <w:rPr>
                <w:b/>
                <w:color w:val="1B2A4A"/>
                <w:sz w:val="20"/>
              </w:rPr>
              <w:t xml:space="preserve">  Callback</w:t>
            </w:r>
          </w:p>
        </w:tc>
      </w:tr>
      <w:tr>
        <w:tc>
          <w:tcPr>
            <w:tcW w:type="dxa" w:w="4819"/>
            <w:shd w:fill="F5F5F5"/>
          </w:tcPr>
          <w:p>
            <w:r>
              <w:rPr>
                <w:b/>
                <w:color w:val="1B2A4A"/>
                <w:sz w:val="20"/>
              </w:rPr>
              <w:t xml:space="preserve">  Edge Detection</w:t>
            </w:r>
          </w:p>
        </w:tc>
        <w:tc>
          <w:tcPr>
            <w:tcW w:type="dxa" w:w="4819"/>
            <w:shd w:fill="F5F5F5"/>
          </w:tcPr>
          <w:p>
            <w:r>
              <w:rPr>
                <w:b/>
                <w:color w:val="1B2A4A"/>
                <w:sz w:val="20"/>
              </w:rPr>
              <w:t xml:space="preserve">  bouncetime</w:t>
            </w:r>
          </w:p>
        </w:tc>
      </w:tr>
    </w:tbl>
    <w:p/>
    <w:p>
      <w:pPr>
        <w:spacing w:before="200"/>
      </w:pPr>
      <w:r>
        <w:rPr>
          <w:b/>
          <w:color w:val="757575"/>
          <w:sz w:val="24"/>
        </w:rPr>
        <w:t xml:space="preserve">  Bir Sonraki Dersle Köprü</w:t>
      </w:r>
    </w:p>
    <w:p>
      <w:r>
        <w:rPr>
          <w:sz w:val="20"/>
        </w:rPr>
        <w:t>Bir sonraki derste RGB LED kontrolü ile PWM tabanlı renk karışımı ve renk geçiş efektleri oluşturmayı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Bir hırsız alarm sistemi programlayın: PIR sensörü (veya butonla simüle) tetiklenince 5 saniye boyunca LED yanıp sönsün ve buzzer çalsın. Event detection kullanın ve her alarmı log dosyasına kaydedin.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Polling ve interrupt karşılaştırma diyagramını hazırlayın</w:t>
      </w:r>
    </w:p>
    <w:p>
      <w:pPr>
        <w:pStyle w:val="ListBullet"/>
      </w:pPr>
      <w:r>
        <w:rPr>
          <w:sz w:val="20"/>
        </w:rPr>
        <w:t>Kenar algılama sinyal diyagramını çizin</w:t>
      </w:r>
    </w:p>
    <w:p>
      <w:pPr>
        <w:pStyle w:val="ListBullet"/>
      </w:pPr>
      <w:r>
        <w:rPr>
          <w:sz w:val="20"/>
        </w:rPr>
        <w:t>Test butonlarının debounce özelliğini önceden kontrol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Callback fonksiyon çağrılmıyor</w:t>
            </w:r>
          </w:p>
        </w:tc>
        <w:tc>
          <w:tcPr>
            <w:tcW w:type="dxa" w:w="4819"/>
          </w:tcPr>
          <w:p>
            <w:r>
              <w:rPr>
                <w:sz w:val="18"/>
              </w:rPr>
              <w:t>add_event_detect() parametrelerini kontrol edin; pin modunun INPUT olduğunu doğrulayın</w:t>
            </w:r>
          </w:p>
        </w:tc>
      </w:tr>
      <w:tr>
        <w:tc>
          <w:tcPr>
            <w:tcW w:type="dxa" w:w="4819"/>
          </w:tcPr>
          <w:p>
            <w:r>
              <w:rPr>
                <w:sz w:val="18"/>
              </w:rPr>
              <w:t>Çoklu event çakışması</w:t>
            </w:r>
          </w:p>
        </w:tc>
        <w:tc>
          <w:tcPr>
            <w:tcW w:type="dxa" w:w="4819"/>
          </w:tcPr>
          <w:p>
            <w:r>
              <w:rPr>
                <w:sz w:val="18"/>
              </w:rPr>
              <w:t>Her event_detect için ayrı callback tanımlayın; global değişkenlerde thread güvenliğine dikkat edin</w:t>
            </w:r>
          </w:p>
        </w:tc>
      </w:tr>
    </w:tbl>
    <w:p/>
    <w:p>
      <w:r>
        <w:rPr>
          <w:b/>
          <w:color w:val="1B2A4A"/>
          <w:sz w:val="20"/>
        </w:rPr>
        <w:t xml:space="preserve">Zaman Yönetimi: </w:t>
      </w:r>
      <w:r>
        <w:rPr>
          <w:sz w:val="20"/>
        </w:rPr>
        <w:t>Polling/interrupt teorisine 8 dk, event detection uygulamasına 12 dk, kenar türlerine 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GPIO yoksa Python threading modülü ile event/callback kavramlarını konsol uygulamasında gösterin.</w:t>
            </w:r>
          </w:p>
        </w:tc>
      </w:tr>
    </w:tbl>
    <w:p/>
    <w:p>
      <w:r>
        <w:br w:type="page"/>
      </w:r>
    </w:p>
    <w:p>
      <w:pPr>
        <w:jc w:val="center"/>
      </w:pPr>
      <w:r>
        <w:rPr>
          <w:b/>
          <w:color w:val="1B2A4A"/>
          <w:sz w:val="36"/>
        </w:rPr>
        <w:t>━━━  40. SAAT  ━━━</w:t>
      </w:r>
    </w:p>
    <w:p>
      <w:pPr>
        <w:jc w:val="center"/>
      </w:pPr>
      <w:r>
        <w:rPr>
          <w:color w:val="2C6FAD"/>
          <w:sz w:val="32"/>
        </w:rPr>
        <w:t>RGB LED Kontrolü ve PWM ile Renk Karışımı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RGB LED'in çalışma prensibini kavrar, PWM sinyalleri ile kırmızı-yeşil-mavi renk kanallarını bağımsız kontrol eder, renk karışım teorisini uygulayarak istenen renkleri oluşturur ve renk geçiş efektleri programlar.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M4-K10</w:t>
            </w:r>
          </w:p>
        </w:tc>
        <w:tc>
          <w:tcPr>
            <w:tcW w:type="dxa" w:w="3213"/>
          </w:tcPr>
          <w:p>
            <w:r>
              <w:rPr>
                <w:sz w:val="18"/>
              </w:rPr>
              <w:t>RGB LED'in yapısını (ortak katot/anot), pin bağlantılarını ve eklemeli renk karışım prensibini açıklar</w:t>
            </w:r>
          </w:p>
        </w:tc>
        <w:tc>
          <w:tcPr>
            <w:tcW w:type="dxa" w:w="3213"/>
          </w:tcPr>
          <w:p>
            <w:r>
              <w:rPr>
                <w:sz w:val="18"/>
              </w:rPr>
              <w:t>Kavrama</w:t>
            </w:r>
          </w:p>
        </w:tc>
      </w:tr>
      <w:tr>
        <w:tc>
          <w:tcPr>
            <w:tcW w:type="dxa" w:w="3213"/>
          </w:tcPr>
          <w:p>
            <w:r>
              <w:rPr>
                <w:sz w:val="18"/>
              </w:rPr>
              <w:t>M4-K11</w:t>
            </w:r>
          </w:p>
        </w:tc>
        <w:tc>
          <w:tcPr>
            <w:tcW w:type="dxa" w:w="3213"/>
          </w:tcPr>
          <w:p>
            <w:r>
              <w:rPr>
                <w:sz w:val="18"/>
              </w:rPr>
              <w:t>3 PWM kanalı ile RGB LED'in her rengini bağımsız kontrol eder ve HEX renk kodlarını PWM değerlerine dönüştürür</w:t>
            </w:r>
          </w:p>
        </w:tc>
        <w:tc>
          <w:tcPr>
            <w:tcW w:type="dxa" w:w="3213"/>
          </w:tcPr>
          <w:p>
            <w:r>
              <w:rPr>
                <w:sz w:val="18"/>
              </w:rPr>
              <w:t>Uygulama</w:t>
            </w:r>
          </w:p>
        </w:tc>
      </w:tr>
      <w:tr>
        <w:tc>
          <w:tcPr>
            <w:tcW w:type="dxa" w:w="3213"/>
          </w:tcPr>
          <w:p>
            <w:r>
              <w:rPr>
                <w:sz w:val="18"/>
              </w:rPr>
              <w:t>M4-K12</w:t>
            </w:r>
          </w:p>
        </w:tc>
        <w:tc>
          <w:tcPr>
            <w:tcW w:type="dxa" w:w="3213"/>
          </w:tcPr>
          <w:p>
            <w:r>
              <w:rPr>
                <w:sz w:val="18"/>
              </w:rPr>
              <w:t>Akıcı renk geçiş efektleri (gökkuşağı, fade, nefes alma) programlar ve mood lamp projesi geliştirir</w:t>
            </w:r>
          </w:p>
        </w:tc>
        <w:tc>
          <w:tcPr>
            <w:tcW w:type="dxa" w:w="3213"/>
          </w:tcPr>
          <w:p>
            <w:r>
              <w:rPr>
                <w:sz w:val="18"/>
              </w:rPr>
              <w:t>Sentez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PWM kavramı, GPIO çıkış kontrolü, olay tabanlı programlama (Saat 37-39)</w:t>
      </w:r>
    </w:p>
    <w:p>
      <w:pPr>
        <w:spacing w:before="200"/>
      </w:pPr>
      <w:r>
        <w:rPr>
          <w:b/>
          <w:color w:val="757575"/>
          <w:sz w:val="24"/>
        </w:rPr>
        <w:t xml:space="preserve">  Öğrencinin Bilmesi Gerekenler</w:t>
      </w:r>
    </w:p>
    <w:p>
      <w:pPr>
        <w:pStyle w:val="ListBullet"/>
      </w:pPr>
      <w:r>
        <w:rPr>
          <w:sz w:val="20"/>
        </w:rPr>
        <w:t>PWM sinyali ve duty cycle kavramı</w:t>
      </w:r>
    </w:p>
    <w:p>
      <w:pPr>
        <w:pStyle w:val="ListBullet"/>
      </w:pPr>
      <w:r>
        <w:rPr>
          <w:sz w:val="20"/>
        </w:rPr>
        <w:t>GPIO.PWM() ile PWM nesnesi oluşturma ve ChangeDutyCycle()</w:t>
      </w:r>
    </w:p>
    <w:p>
      <w:pPr>
        <w:pStyle w:val="ListBullet"/>
      </w:pPr>
      <w:r>
        <w:rPr>
          <w:sz w:val="20"/>
        </w:rPr>
        <w:t>for döngüsü ve matematiksel hesaplamalar</w:t>
      </w:r>
    </w:p>
    <w:p>
      <w:pPr>
        <w:spacing w:before="200"/>
      </w:pPr>
      <w:r>
        <w:rPr>
          <w:b/>
          <w:color w:val="757575"/>
          <w:sz w:val="24"/>
        </w:rPr>
        <w:t xml:space="preserve">  Olası Kavram Yanılgıları</w:t>
      </w:r>
    </w:p>
    <w:p>
      <w:pPr>
        <w:pStyle w:val="ListBullet"/>
      </w:pPr>
      <w:r>
        <w:rPr>
          <w:sz w:val="20"/>
        </w:rPr>
        <w:t>RGB LED sadece 7 renk üretebilir (kırmızı, yeşil, mavi + karışımları) - PWM ile her kanalda 256 kademe olduğundan 16.7 milyon farklı renk üretilebilir</w:t>
      </w:r>
    </w:p>
    <w:p>
      <w:pPr>
        <w:pStyle w:val="ListBullet"/>
      </w:pPr>
      <w:r>
        <w:rPr>
          <w:sz w:val="20"/>
        </w:rPr>
        <w:t>RGB LED 3 ayrı LED'dir - aslında tek bir muhafaza içinde 3 LED çipi bulunur ve birlikte çalışarak renk karışımı oluşturur</w:t>
      </w:r>
    </w:p>
    <w:p>
      <w:pPr>
        <w:spacing w:before="200"/>
      </w:pPr>
      <w:r>
        <w:rPr>
          <w:b/>
          <w:color w:val="757575"/>
          <w:sz w:val="24"/>
        </w:rPr>
        <w:t xml:space="preserve">  Hazırlık Materyalleri</w:t>
      </w:r>
    </w:p>
    <w:p>
      <w:pPr>
        <w:pStyle w:val="ListBullet"/>
      </w:pPr>
      <w:r>
        <w:rPr>
          <w:sz w:val="20"/>
        </w:rPr>
        <w:t>Raspberry Pi, breadboard, jumper kablolar</w:t>
      </w:r>
    </w:p>
    <w:p>
      <w:pPr>
        <w:pStyle w:val="ListBullet"/>
      </w:pPr>
      <w:r>
        <w:rPr>
          <w:sz w:val="20"/>
        </w:rPr>
        <w:t>RGB LED (ortak katot), 220Ω dirençler (3 adet)</w:t>
      </w:r>
    </w:p>
    <w:p>
      <w:pPr>
        <w:pStyle w:val="ListBullet"/>
      </w:pPr>
      <w:r>
        <w:rPr>
          <w:sz w:val="20"/>
        </w:rPr>
        <w:t>Potansiyometre (opsiyonel, 3 adet)</w:t>
      </w:r>
    </w:p>
    <w:p>
      <w:pPr>
        <w:pStyle w:val="ListBullet"/>
      </w:pPr>
      <w:r>
        <w:rPr>
          <w:sz w:val="20"/>
        </w:rPr>
        <w:t>Renk çemberi ve HEX renk tablosu baskısı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Televizyonunuzun ekranı milyonlarca rengi nasıl gösteriyor? Cevap: Sadece 3 temel renkle! Kırmızı, yeşil ve mavi ışık farklı yoğunluklarda karıştırılarak 16.7 milyon renk elde edilir. RGB LED de aynı prensibi kullanır: 3 renk kanalının PWM ile yoğunluğunu ayarlayarak her rengi oluşturabilirsiniz.</w:t>
      </w:r>
    </w:p>
    <w:p>
      <w:r>
        <w:rPr>
          <w:b/>
          <w:color w:val="1B2A4A"/>
          <w:sz w:val="20"/>
        </w:rPr>
        <w:t xml:space="preserve">Günlük Hayat Bağlantısı: </w:t>
      </w:r>
      <w:r>
        <w:rPr>
          <w:sz w:val="20"/>
        </w:rPr>
        <w:t>Resim dersinde boya karıştırmayı hatırlayın: Sarı + mavi = yeşil. Ancak ışıkta karışım farklıdır: Kırmızı + yeşil ışık = sarı! Buna eklemeli (additive) renk karışımı denir ve ekranlar, sahne ışıkları ve RGB LED'ler bu prensibi kullanır.</w:t>
      </w:r>
    </w:p>
    <w:p>
      <w:pPr>
        <w:spacing w:before="200"/>
      </w:pPr>
      <w:r>
        <w:rPr>
          <w:b/>
          <w:color w:val="2C6FAD"/>
          <w:sz w:val="24"/>
        </w:rPr>
        <w:t xml:space="preserve">  Ön Bilgi Yoklama Soruları</w:t>
      </w:r>
    </w:p>
    <w:p>
      <w:r>
        <w:rPr>
          <w:b/>
          <w:color w:val="2C6FAD"/>
          <w:sz w:val="20"/>
        </w:rPr>
        <w:t xml:space="preserve">  1. </w:t>
      </w:r>
      <w:r>
        <w:rPr>
          <w:sz w:val="20"/>
        </w:rPr>
        <w:t>Kursiyerlerden PWM ile LED parlaklığının nasıl ayarlandığını ve duty cycle kavramını açıklamaları istenir.</w:t>
      </w:r>
    </w:p>
    <w:p>
      <w:pPr>
        <w:spacing w:before="200"/>
      </w:pPr>
      <w:r>
        <w:rPr>
          <w:b/>
          <w:color w:val="2C6FAD"/>
          <w:sz w:val="24"/>
        </w:rPr>
        <w:t xml:space="preserve">  Motivasyon Etkinliği: "Renk Tahmini Oyunu"</w:t>
      </w:r>
    </w:p>
    <w:p>
      <w:r>
        <w:rPr>
          <w:b/>
          <w:color w:val="1B2A4A"/>
          <w:sz w:val="20"/>
        </w:rPr>
        <w:t xml:space="preserve">Açıklama: </w:t>
      </w:r>
      <w:r>
        <w:rPr>
          <w:sz w:val="20"/>
        </w:rPr>
        <w:t>Kursiyerler RGB değerlerini tahmin ederek hedef rengi oluşturmaya çalışıyor.</w:t>
      </w:r>
    </w:p>
    <w:p>
      <w:r>
        <w:rPr>
          <w:b/>
          <w:color w:val="1B2A4A"/>
          <w:sz w:val="20"/>
        </w:rPr>
        <w:t xml:space="preserve">Yönerge: </w:t>
      </w:r>
      <w:r>
        <w:rPr>
          <w:sz w:val="20"/>
        </w:rPr>
        <w:t>Eğitmen tahtaya bir renk gösterir (örn: turuncu). Kursiyerlerden bu rengi oluşturmak için R, G, B değerlerinin ne olması gerektiğini tahmin etmeleri istenir. Tahminler not alınır ve sonra gerçek değerler (R:255, G:165, B:0) gösterilir.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mağaza vitrini için ortam aydınlatması tasarlıyorsunuz. Gündüz sıcak beyaz (warm white), akşam romantik kırmızı, gece mavimsi gece modu. Tek bir RGB LED şeridi ile bu 3 modu zamanlayıcıyla çalışacak şekilde nasıl programlarsınız?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"RGB LED Renk Laboratuvarı"</w:t>
      </w:r>
    </w:p>
    <w:p>
      <w:r>
        <w:rPr>
          <w:b/>
          <w:color w:val="1B2A4A"/>
          <w:sz w:val="20"/>
        </w:rPr>
        <w:t xml:space="preserve">Türü: </w:t>
      </w:r>
      <w:r>
        <w:rPr>
          <w:sz w:val="20"/>
        </w:rPr>
        <w:t>Bireysel deney ve yaratıcı uygulama</w:t>
      </w:r>
    </w:p>
    <w:p>
      <w:r>
        <w:rPr>
          <w:b/>
          <w:color w:val="1B2A4A"/>
          <w:sz w:val="20"/>
        </w:rPr>
        <w:t xml:space="preserve">Amacı: </w:t>
      </w:r>
      <w:r>
        <w:rPr>
          <w:sz w:val="20"/>
        </w:rPr>
        <w:t>RGB LED renk kontrolünü PWM ile deneyerek öğrenme ve renk karışım teorisini uygulama</w:t>
      </w:r>
    </w:p>
    <w:p>
      <w:r>
        <w:rPr>
          <w:b/>
          <w:color w:val="1B2A4A"/>
          <w:sz w:val="20"/>
        </w:rPr>
        <w:t xml:space="preserve">Malzemeler: </w:t>
      </w:r>
      <w:r>
        <w:rPr>
          <w:sz w:val="20"/>
        </w:rPr>
        <w:t>Raspberry Pi, RGB LED (ortak katot), 220Ω dirençler, breadboard, renk çemberi</w:t>
      </w:r>
    </w:p>
    <w:p>
      <w:pPr>
        <w:spacing w:before="200"/>
      </w:pPr>
      <w:r>
        <w:rPr>
          <w:b/>
          <w:color w:val="007A7A"/>
          <w:sz w:val="24"/>
        </w:rPr>
        <w:t xml:space="preserve">  Yönerge Adımları</w:t>
      </w:r>
    </w:p>
    <w:p>
      <w:r>
        <w:rPr>
          <w:b/>
          <w:color w:val="007A7A"/>
          <w:sz w:val="20"/>
        </w:rPr>
        <w:t xml:space="preserve">  1. </w:t>
      </w:r>
      <w:r>
        <w:rPr>
          <w:sz w:val="20"/>
        </w:rPr>
        <w:t>RGB LED'i breadboard'a bağlayın: ortak katot GND'ye, R-G-B bacakları 220Ω direnç üzerinden GPIO pinlerine</w:t>
      </w:r>
    </w:p>
    <w:p>
      <w:r>
        <w:rPr>
          <w:b/>
          <w:color w:val="007A7A"/>
          <w:sz w:val="20"/>
        </w:rPr>
        <w:t xml:space="preserve">  2. </w:t>
      </w:r>
      <w:r>
        <w:rPr>
          <w:sz w:val="20"/>
        </w:rPr>
        <w:t>Her renk kanalı için ayrı GPIO.PWM nesnesi oluşturun ve tek tek test edin (sadece kırmızı, sadece yeşil, sadece mavi)</w:t>
      </w:r>
    </w:p>
    <w:p>
      <w:r>
        <w:rPr>
          <w:b/>
          <w:color w:val="007A7A"/>
          <w:sz w:val="20"/>
        </w:rPr>
        <w:t xml:space="preserve">  3. </w:t>
      </w:r>
      <w:r>
        <w:rPr>
          <w:sz w:val="20"/>
        </w:rPr>
        <w:t>İkili kombinasyonları deneyin: R+G=Sarı, R+B=Magenta, G+B=Cyan ve değerleri ayarlayın</w:t>
      </w:r>
    </w:p>
    <w:p>
      <w:r>
        <w:rPr>
          <w:b/>
          <w:color w:val="007A7A"/>
          <w:sz w:val="20"/>
        </w:rPr>
        <w:t xml:space="preserve">  4. </w:t>
      </w:r>
      <w:r>
        <w:rPr>
          <w:sz w:val="20"/>
        </w:rPr>
        <w:t>HEX renk kodunu (örn: #FF6600) RGB PWM değerlerine dönüştüren bir fonksiyon yazın</w:t>
      </w:r>
    </w:p>
    <w:p>
      <w:r>
        <w:rPr>
          <w:b/>
          <w:color w:val="1B2A4A"/>
          <w:sz w:val="20"/>
        </w:rPr>
        <w:t xml:space="preserve">Öğrenci Rolü: </w:t>
      </w:r>
      <w:r>
        <w:rPr>
          <w:sz w:val="20"/>
        </w:rPr>
        <w:t>Her kursiyer en az 10 farklı renk oluşturur ve HEX kodlarını not eder.</w:t>
      </w:r>
    </w:p>
    <w:p>
      <w:r>
        <w:rPr>
          <w:b/>
          <w:color w:val="1B2A4A"/>
          <w:sz w:val="20"/>
        </w:rPr>
        <w:t xml:space="preserve">Öğretmen Rolü: </w:t>
      </w:r>
      <w:r>
        <w:rPr>
          <w:sz w:val="20"/>
        </w:rPr>
        <w:t>Eklemeli renk karışım teorisini, HEX renk sistemi ile PWM duty cycle ilişkisini açıklar.</w:t>
      </w:r>
    </w:p>
    <w:p>
      <w:r>
        <w:rPr>
          <w:b/>
          <w:color w:val="1B2A4A"/>
          <w:sz w:val="20"/>
        </w:rPr>
        <w:t xml:space="preserve">Beklenen Ürün: </w:t>
      </w:r>
      <w:r>
        <w:rPr>
          <w:sz w:val="20"/>
        </w:rPr>
        <w:t>RGB renk tablosu (en az 10 renk, HEX kodu ve PWM değerleri), renk dönüştürme fonksiyonu</w:t>
      </w:r>
    </w:p>
    <w:p>
      <w:pPr>
        <w:spacing w:before="200"/>
      </w:pPr>
      <w:r>
        <w:rPr>
          <w:b/>
          <w:color w:val="007A7A"/>
          <w:sz w:val="24"/>
        </w:rPr>
        <w:t xml:space="preserve">  Araştırma Soruları</w:t>
      </w:r>
    </w:p>
    <w:p>
      <w:r>
        <w:rPr>
          <w:b/>
          <w:color w:val="007A7A"/>
          <w:sz w:val="20"/>
        </w:rPr>
        <w:t xml:space="preserve">  1. </w:t>
      </w:r>
      <w:r>
        <w:rPr>
          <w:sz w:val="20"/>
        </w:rPr>
        <w:t>Eklemeli (additive) ve çıkarmalı (subtractive) renk karışımı arasındaki fark nedir? HSV renk modeli RGB'den nasıl farklıdır?</w:t>
      </w:r>
    </w:p>
    <w:p>
      <w:r>
        <w:rPr>
          <w:b/>
          <w:color w:val="1B2A4A"/>
          <w:sz w:val="20"/>
        </w:rPr>
        <w:t xml:space="preserve">Grupla Çalışma Kuralları: </w:t>
      </w:r>
      <w:r>
        <w:rPr>
          <w:sz w:val="20"/>
        </w:rPr>
        <w:t>Her kursiyer HEX &gt; RGB dönüştürme fonksiyonunu yazmalı ve en az 5 rengi doğru oluşturmalıdır.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RGB LED</w:t>
            </w:r>
          </w:p>
        </w:tc>
        <w:tc>
          <w:tcPr>
            <w:tcW w:type="dxa" w:w="2409"/>
          </w:tcPr>
          <w:p>
            <w:r>
              <w:rPr>
                <w:sz w:val="18"/>
              </w:rPr>
              <w:t>Tek muhafaza içinde kırmızı (Red), yeşil (Green) ve mavi (Blue) LED çipleri barındıran, eklemeli renk karışımı ile milyonlarca renk üreten LED</w:t>
            </w:r>
          </w:p>
        </w:tc>
        <w:tc>
          <w:tcPr>
            <w:tcW w:type="dxa" w:w="2409"/>
          </w:tcPr>
          <w:p>
            <w:r>
              <w:rPr>
                <w:sz w:val="18"/>
              </w:rPr>
              <w:t>Ortak katot (common cathode) ve ortak anot (common anode) tipler; 4 bacak (R, G, B, ortak)</w:t>
            </w:r>
          </w:p>
        </w:tc>
        <w:tc>
          <w:tcPr>
            <w:tcW w:type="dxa" w:w="2409"/>
          </w:tcPr>
          <w:p>
            <w:r>
              <w:rPr>
                <w:sz w:val="18"/>
              </w:rPr>
              <w:t>Ortak katot: En uzun bacak GND'ye bağlanır, diğer 3 bacağa pozitif voltaj uygulanır. Ortak anot: En uzun bacak VCC'ye bağlanır, diğer bacaklar GND'ye çekilir (ters mantık). Kurs boyunca ortak katot kullanılır</w:t>
            </w:r>
          </w:p>
        </w:tc>
      </w:tr>
      <w:tr>
        <w:tc>
          <w:tcPr>
            <w:tcW w:type="dxa" w:w="2409"/>
          </w:tcPr>
          <w:p>
            <w:r>
              <w:rPr>
                <w:sz w:val="18"/>
              </w:rPr>
              <w:t>Eklemeli Renk Karışımı</w:t>
            </w:r>
          </w:p>
        </w:tc>
        <w:tc>
          <w:tcPr>
            <w:tcW w:type="dxa" w:w="2409"/>
          </w:tcPr>
          <w:p>
            <w:r>
              <w:rPr>
                <w:sz w:val="18"/>
              </w:rPr>
              <w:t>Işık kaynakları ile renk oluşturma yöntemi; temel renkler (R, G, B) farklı yoğunluklarda karıştırılarak tüm renkler elde edilir</w:t>
            </w:r>
          </w:p>
        </w:tc>
        <w:tc>
          <w:tcPr>
            <w:tcW w:type="dxa" w:w="2409"/>
          </w:tcPr>
          <w:p>
            <w:r>
              <w:rPr>
                <w:sz w:val="18"/>
              </w:rPr>
              <w:t>R+G=Sarı, R+B=Magenta, G+B=Cyan, R+G+B=Beyaz</w:t>
            </w:r>
          </w:p>
        </w:tc>
        <w:tc>
          <w:tcPr>
            <w:tcW w:type="dxa" w:w="2409"/>
          </w:tcPr>
          <w:p>
            <w:r>
              <w:rPr>
                <w:sz w:val="18"/>
              </w:rPr>
              <w:t>Her kanal 0-255 arasında 256 kademe alabilir. Toplam renk sayısı: 256 x 256 x 256 = 16,777,216 (16.7 milyon). Örnek: (255, 0, 0)=Kırmızı, (0, 255, 0)=Yeşil, (255, 165, 0)=Turuncu, (128, 0, 128)=Mor</w:t>
            </w:r>
          </w:p>
        </w:tc>
      </w:tr>
      <w:tr>
        <w:tc>
          <w:tcPr>
            <w:tcW w:type="dxa" w:w="2409"/>
          </w:tcPr>
          <w:p>
            <w:r>
              <w:rPr>
                <w:sz w:val="18"/>
              </w:rPr>
              <w:t>HEX Renk Kodu</w:t>
            </w:r>
          </w:p>
        </w:tc>
        <w:tc>
          <w:tcPr>
            <w:tcW w:type="dxa" w:w="2409"/>
          </w:tcPr>
          <w:p>
            <w:r>
              <w:rPr>
                <w:sz w:val="18"/>
              </w:rPr>
              <w:t>Renkleri 6 haneli onaltılık (hexadecimal) sayı ile ifade eden gösterim sistemi</w:t>
            </w:r>
          </w:p>
        </w:tc>
        <w:tc>
          <w:tcPr>
            <w:tcW w:type="dxa" w:w="2409"/>
          </w:tcPr>
          <w:p>
            <w:r>
              <w:rPr>
                <w:sz w:val="18"/>
              </w:rPr>
              <w:t>#RRGGBB formatı, web renkleri, CSS renk kodları</w:t>
            </w:r>
          </w:p>
        </w:tc>
        <w:tc>
          <w:tcPr>
            <w:tcW w:type="dxa" w:w="2409"/>
          </w:tcPr>
          <w:p>
            <w:r>
              <w:rPr>
                <w:sz w:val="18"/>
              </w:rPr>
              <w:t>#FF0000 = (255,0,0) = Kırmızı. #00FF00 = (0,255,0) = Yeşil. #FFA500 = (255,165,0) = Turuncu. Dönüşüm: int('FF',16)=255, int('A5',16)=165. PWM duty cycle: (255/255)*100 = %100, (165/255)*100 = %64.7</w:t>
            </w:r>
          </w:p>
        </w:tc>
      </w:tr>
      <w:tr>
        <w:tc>
          <w:tcPr>
            <w:tcW w:type="dxa" w:w="2409"/>
          </w:tcPr>
          <w:p>
            <w:r>
              <w:rPr>
                <w:sz w:val="18"/>
              </w:rPr>
              <w:t>PWM Renk Kontrolü</w:t>
            </w:r>
          </w:p>
        </w:tc>
        <w:tc>
          <w:tcPr>
            <w:tcW w:type="dxa" w:w="2409"/>
          </w:tcPr>
          <w:p>
            <w:r>
              <w:rPr>
                <w:sz w:val="18"/>
              </w:rPr>
              <w:t>Her RGB kanalına ayrı PWM sinyali uygulayarak renk yoğunluğunu ve dolayısıyla karışım rengini kontrol etme tekniği</w:t>
            </w:r>
          </w:p>
        </w:tc>
        <w:tc>
          <w:tcPr>
            <w:tcW w:type="dxa" w:w="2409"/>
          </w:tcPr>
          <w:p>
            <w:r>
              <w:rPr>
                <w:sz w:val="18"/>
              </w:rPr>
              <w:t>GPIO.PWM(pin, frekans), ChangeDutyCycle(0-100), 3 bağımsız PWM kanalı</w:t>
            </w:r>
          </w:p>
        </w:tc>
        <w:tc>
          <w:tcPr>
            <w:tcW w:type="dxa" w:w="2409"/>
          </w:tcPr>
          <w:p>
            <w:r>
              <w:rPr>
                <w:sz w:val="18"/>
              </w:rPr>
              <w:t>r_pwm = GPIO.PWM(17, 1000); r_pwm.start(0). Renk ayarı: r_pwm.ChangeDutyCycle(100) = tam kırmızı. Turuncu için: R=%100, G=%65, B=%0. PWM frekansı 1000Hz LED titremesini görünmez kılar</w:t>
            </w:r>
          </w:p>
        </w:tc>
      </w:tr>
    </w:tbl>
    <w:p/>
    <w:p>
      <w:pPr>
        <w:spacing w:before="200"/>
      </w:pPr>
      <w:r>
        <w:rPr>
          <w:b/>
          <w:color w:val="E65C00"/>
          <w:sz w:val="24"/>
        </w:rPr>
        <w:t xml:space="preserve">  Konu Anlatımı</w:t>
      </w:r>
    </w:p>
    <w:p>
      <w:r>
        <w:rPr>
          <w:sz w:val="20"/>
        </w:rPr>
        <w:t>RGB LED Yapısı ve Çalışma Prensibi: RGB LED, tek bir muhafaza (lens) içinde 3 ayrı LED çipi barındırır: kırmızı, yeşil ve mavi. Bu 3 renk ışığın birincil renkleridir ve farklı yoğunluklarda karıştırılarak tüm görünür renk spektrumu oluşturulabilir. İki tip RGB LED vardır: 1) Ortak Katot (Common Cathode): 3 LED'in katotları birleşiktir ve GND'ye bağlanır. Her LED'in anoduna pozitif voltaj uygulanır. HIGH = LED yanar. 2) Ortak Anot (Common Anode): 3 LED'in anotları birleşiktir ve VCC'ye bağlanır. Her LED'in katoduna düşük voltaj uygulanır. LOW = LED yanar (ters mantık). Bağlantı: RGB LED'in en uzun bacağı ortak bacaktır. Yan bacaklar sırasıyla R, ortak, G, B pinleridir (modele göre değişebilir - datasheet kontrol edilmelidir).</w:t>
      </w:r>
    </w:p>
    <w:p>
      <w:r>
        <w:rPr>
          <w:sz w:val="20"/>
        </w:rPr>
        <w:t>PWM ile Renk Kontrolü: Her RGB kanalı bir PWM pinine bağlanır ve bağımsız olarak kontrol edilir. Raspberry Pi'de 3 yazılımsal PWM kanalı oluşturulur: r = GPIO.PWM(17, 1000); g = GPIO.PWM(27, 1000); b = GPIO.PWM(22, 1000). Frekans 1000Hz seçilir çünkü insan gözü bu hızda yanıp sönmeyi algılayamaz. Renk ayarı: ChangeDutyCycle(0) = kapalı, ChangeDutyCycle(100) = tam parlaklık. HEX &gt; PWM dönüşümü: def hex_to_pwm(hex_renk): r = int(hex_renk[1:3], 16) / 255 * 100; g = int(hex_renk[3:5], 16) / 255 * 100; b = int(hex_renk[5:7], 16) / 255 * 100; return r, g, b. Örnek: #FF6600 &gt; R=%100, G=%40, B=%0 = Turuncu.</w:t>
      </w:r>
    </w:p>
    <w:p>
      <w:r>
        <w:rPr>
          <w:sz w:val="20"/>
        </w:rPr>
        <w:t>Renk Geçiş Efektleri ve Mood Lamp Projesi: Akıcı renk geçişleri oluşturmak için PWM değerleri kademeli olarak değiştirilir. Fade (solma) efekti: for i in range(101): r_pwm.ChangeDutyCycle(i); time.sleep(0.02) ile kırmızı yavaşça yanar. Gökkuşağı efekti: Kırmızı &gt; Sarı &gt; Yeşil &gt; Cyan &gt; Mavi &gt; Magenta &gt; Kırmızı döngüsü. Her geçiş bir kanalı artırırken diğerini azaltır. Nefes alma (breathing) efekti: Parlaklık sinüs dalgası şeklinde artar ve azalır: import math; parlaklik = (math.sin(t) + 1) / 2 * 100. Mood lamp projesi: Butonla mod değiştirme (sabit renk, gökkuşağı, nefes alma), potansiyometre ile hız ayarı.</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RGB LED temel renk testi</w:t>
            </w:r>
          </w:p>
        </w:tc>
        <w:tc>
          <w:tcPr>
            <w:tcW w:type="dxa" w:w="3213"/>
          </w:tcPr>
          <w:p>
            <w:r>
              <w:rPr>
                <w:sz w:val="18"/>
              </w:rPr>
              <w:t>R_PIN, G_PIN, B_PIN = 17, 27, 22</w:t>
              <w:br/>
              <w:t>for pin in [R_PIN, G_PIN, B_PIN]:</w:t>
              <w:br/>
              <w:t xml:space="preserve">    GPIO.setup(pin, GPIO.OUT)</w:t>
              <w:br/>
              <w:br/>
              <w:t>r = GPIO.PWM(R_PIN, 1000)</w:t>
              <w:br/>
              <w:t>g = GPIO.PWM(G_PIN, 1000)</w:t>
              <w:br/>
              <w:t>b = GPIO.PWM(B_PIN, 1000)</w:t>
              <w:br/>
              <w:t>r.start(0); g.start(0); b.start(0)</w:t>
              <w:br/>
              <w:br/>
              <w:t>def renk_ayarla(kirmizi, yesil, mavi):</w:t>
              <w:br/>
              <w:t xml:space="preserve">    r.ChangeDutyCycle(kirmizi/255*100)</w:t>
              <w:br/>
              <w:t xml:space="preserve">    g.ChangeDutyCycle(yesil/255*100)</w:t>
              <w:br/>
              <w:t xml:space="preserve">    b.ChangeDutyCycle(mavi/255*100)</w:t>
              <w:br/>
              <w:br/>
              <w:t>renk_ayarla(255, 0, 0)    # Kırmızı</w:t>
              <w:br/>
              <w:t>time.sleep(1)</w:t>
              <w:br/>
              <w:t>renk_ayarla(0, 255, 0)    # Yeşil</w:t>
              <w:br/>
              <w:t>time.sleep(1)</w:t>
              <w:br/>
              <w:t>renk_ayarla(0, 0, 255)    # Mavi</w:t>
            </w:r>
          </w:p>
        </w:tc>
        <w:tc>
          <w:tcPr>
            <w:tcW w:type="dxa" w:w="3213"/>
          </w:tcPr>
          <w:p>
            <w:r>
              <w:rPr>
                <w:sz w:val="18"/>
              </w:rPr>
              <w:t>renk_ayarla() fonksiyonu 0-255 RGB değerlerini otomatik olarak PWM duty cycle'a dönüştürür</w:t>
            </w:r>
          </w:p>
        </w:tc>
      </w:tr>
      <w:tr>
        <w:tc>
          <w:tcPr>
            <w:tcW w:type="dxa" w:w="3213"/>
          </w:tcPr>
          <w:p>
            <w:r>
              <w:rPr>
                <w:sz w:val="18"/>
              </w:rPr>
              <w:t>HEX renk kodu dönüştürücü</w:t>
            </w:r>
          </w:p>
        </w:tc>
        <w:tc>
          <w:tcPr>
            <w:tcW w:type="dxa" w:w="3213"/>
          </w:tcPr>
          <w:p>
            <w:r>
              <w:rPr>
                <w:sz w:val="18"/>
              </w:rPr>
              <w:t>def hex_to_rgb(hex_kod):</w:t>
              <w:br/>
              <w:t xml:space="preserve">    hex_kod = hex_kod.lstrip('#')</w:t>
              <w:br/>
              <w:t xml:space="preserve">    r = int(hex_kod[0:2], 16)</w:t>
              <w:br/>
              <w:t xml:space="preserve">    g = int(hex_kod[2:4], 16)</w:t>
              <w:br/>
              <w:t xml:space="preserve">    b = int(hex_kod[4:6], 16)</w:t>
              <w:br/>
              <w:t xml:space="preserve">    return r, g, b</w:t>
              <w:br/>
              <w:br/>
              <w:t>renkler = {'Turuncu': '#FF6600', 'Mor': '#800080',</w:t>
              <w:br/>
              <w:t xml:space="preserve">           'Pembe': '#FF69B4', 'Turkuaz': '#40E0D0'}</w:t>
              <w:br/>
              <w:t>for ad, kod in renkler.items():</w:t>
              <w:br/>
              <w:t xml:space="preserve">    r_val, g_val, b_val = hex_to_rgb(kod)</w:t>
              <w:br/>
              <w:t xml:space="preserve">    renk_ayarla(r_val, g_val, b_val)</w:t>
              <w:br/>
              <w:t xml:space="preserve">    print(f'{ad}: {kod} = ({r_val},{g_val},{b_val})')</w:t>
              <w:br/>
              <w:t xml:space="preserve">    time.sleep(2)</w:t>
            </w:r>
          </w:p>
        </w:tc>
        <w:tc>
          <w:tcPr>
            <w:tcW w:type="dxa" w:w="3213"/>
          </w:tcPr>
          <w:p>
            <w:r>
              <w:rPr>
                <w:sz w:val="18"/>
              </w:rPr>
              <w:t>HEX renk kodları web tasarımında standart gösterimdir; bu fonksiyon web renk kodlarını doğrudan RGB LED'e uygular</w:t>
            </w:r>
          </w:p>
        </w:tc>
      </w:tr>
      <w:tr>
        <w:tc>
          <w:tcPr>
            <w:tcW w:type="dxa" w:w="3213"/>
          </w:tcPr>
          <w:p>
            <w:r>
              <w:rPr>
                <w:sz w:val="18"/>
              </w:rPr>
              <w:t>Gökkuşağı renk geçişi</w:t>
            </w:r>
          </w:p>
        </w:tc>
        <w:tc>
          <w:tcPr>
            <w:tcW w:type="dxa" w:w="3213"/>
          </w:tcPr>
          <w:p>
            <w:r>
              <w:rPr>
                <w:sz w:val="18"/>
              </w:rPr>
              <w:t>def gokkusagi(hiz=0.02):</w:t>
              <w:br/>
              <w:t xml:space="preserve">    # Kırmızı &gt; Sarı (G artar)</w:t>
              <w:br/>
              <w:t xml:space="preserve">    for i in range(256):</w:t>
              <w:br/>
              <w:t xml:space="preserve">        renk_ayarla(255, i, 0); time.sleep(hiz)</w:t>
              <w:br/>
              <w:t xml:space="preserve">    # Sarı &gt; Yeşil (R azalır)</w:t>
              <w:br/>
              <w:t xml:space="preserve">    for i in range(255, -1, -1):</w:t>
              <w:br/>
              <w:t xml:space="preserve">        renk_ayarla(i, 255, 0); time.sleep(hiz)</w:t>
              <w:br/>
              <w:t xml:space="preserve">    # Yeşil &gt; Cyan (B artar)</w:t>
              <w:br/>
              <w:t xml:space="preserve">    for i in range(256):</w:t>
              <w:br/>
              <w:t xml:space="preserve">        renk_ayarla(0, 255, i); time.sleep(hiz)</w:t>
              <w:br/>
              <w:t xml:space="preserve">    # Cyan &gt; Mavi (G azalır)</w:t>
              <w:br/>
              <w:t xml:space="preserve">    for i in range(255, -1, -1):</w:t>
              <w:br/>
              <w:t xml:space="preserve">        renk_ayarla(0, i, 255); time.sleep(hiz)</w:t>
              <w:br/>
              <w:t xml:space="preserve">    # Mavi &gt; Magenta (R artar)</w:t>
              <w:br/>
              <w:t xml:space="preserve">    for i in range(256):</w:t>
              <w:br/>
              <w:t xml:space="preserve">        renk_ayarla(i, 0, 255); time.sleep(hiz)</w:t>
              <w:br/>
              <w:t xml:space="preserve">    # Magenta &gt; Kırmızı (B azalır)</w:t>
              <w:br/>
              <w:t xml:space="preserve">    for i in range(255, -1, -1):</w:t>
              <w:br/>
              <w:t xml:space="preserve">        renk_ayarla(255, 0, i); time.sleep(hiz)</w:t>
            </w:r>
          </w:p>
        </w:tc>
        <w:tc>
          <w:tcPr>
            <w:tcW w:type="dxa" w:w="3213"/>
          </w:tcPr>
          <w:p>
            <w:r>
              <w:rPr>
                <w:sz w:val="18"/>
              </w:rPr>
              <w:t>Gökkuşağı efekti 6 aşamada renk spektrumunu dolaşır; hız parametresi ile geçiş hızı ayarlanabilir</w:t>
            </w:r>
          </w:p>
        </w:tc>
      </w:tr>
    </w:tbl>
    <w:p/>
    <w:p>
      <w:pPr>
        <w:spacing w:before="200"/>
      </w:pPr>
      <w:r>
        <w:rPr>
          <w:b/>
          <w:color w:val="E65C00"/>
          <w:sz w:val="24"/>
        </w:rPr>
        <w:t xml:space="preserve">  Görseller ve Tablolar</w:t>
      </w:r>
    </w:p>
    <w:p>
      <w:pPr>
        <w:pStyle w:val="ListBullet"/>
      </w:pPr>
      <w:r>
        <w:rPr>
          <w:sz w:val="20"/>
        </w:rPr>
        <w:t>RGB LED iç yapısı ve pin diyagramı (ortak katot/anot)</w:t>
      </w:r>
    </w:p>
    <w:p>
      <w:pPr>
        <w:pStyle w:val="ListBullet"/>
      </w:pPr>
      <w:r>
        <w:rPr>
          <w:sz w:val="20"/>
        </w:rPr>
        <w:t>Eklemeli renk karışım diyagramı (R+G=Y, R+B=M, G+B=C, R+G+B=W)</w:t>
      </w:r>
    </w:p>
    <w:p>
      <w:pPr>
        <w:spacing w:before="200"/>
      </w:pPr>
      <w:r>
        <w:rPr>
          <w:b/>
          <w:color w:val="E65C00"/>
          <w:sz w:val="24"/>
        </w:rPr>
        <w:t xml:space="preserve">  Analoji ve Benzetmeler</w:t>
      </w:r>
    </w:p>
    <w:p>
      <w:r>
        <w:rPr>
          <w:b/>
          <w:color w:val="E65C00"/>
          <w:sz w:val="20"/>
        </w:rPr>
        <w:t xml:space="preserve">  1. </w:t>
      </w:r>
      <w:r>
        <w:rPr>
          <w:sz w:val="20"/>
        </w:rPr>
        <w:t>RGB LED = Sahne ışıkları gibidir: Tiyatroda kırmızı, yeşil ve mavi spot ışıkları farklı yoğunluklarda karıştırılarak sahne rengi ayarlanır. PWM = Dimmer (kısıcı) gibidir: Her renk kanalının parlaklığını bağımsız olarak ayarlarsınız</w:t>
      </w:r>
    </w:p>
    <w:p>
      <w:pPr>
        <w:spacing w:before="200"/>
      </w:pPr>
      <w:r>
        <w:rPr>
          <w:b/>
          <w:color w:val="E65C00"/>
          <w:sz w:val="24"/>
        </w:rPr>
        <w:t xml:space="preserve">  Öğrenci Soru-Cevap</w:t>
      </w:r>
    </w:p>
    <w:p>
      <w:pPr>
        <w:pStyle w:val="ListBullet"/>
      </w:pPr>
      <w:r>
        <w:rPr>
          <w:sz w:val="20"/>
        </w:rPr>
        <w:t>RGB LED'de kaç farklı renk üretilebilir ve neden?</w:t>
      </w:r>
    </w:p>
    <w:p>
      <w:pPr>
        <w:pStyle w:val="ListBullet"/>
      </w:pPr>
      <w:r>
        <w:rPr>
          <w:sz w:val="20"/>
        </w:rPr>
        <w:t>Ortak katot ve ortak anot RGB LED arasındaki fark nedir?</w:t>
      </w:r>
    </w:p>
    <w:p>
      <w:pPr>
        <w:pStyle w:val="ListBullet"/>
      </w:pPr>
      <w:r>
        <w:rPr>
          <w:sz w:val="20"/>
        </w:rPr>
        <w:t>HEX renk kodu nasıl PWM duty cycle değerine dönüştürülür?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"Mood Lamp (Ortam Lambası) Projesi"</w:t>
      </w:r>
    </w:p>
    <w:p>
      <w:r>
        <w:rPr>
          <w:b/>
          <w:color w:val="1B2A4A"/>
          <w:sz w:val="20"/>
        </w:rPr>
        <w:t xml:space="preserve">Türü: </w:t>
      </w:r>
      <w:r>
        <w:rPr>
          <w:sz w:val="20"/>
        </w:rPr>
        <w:t>Bireysel yaratıcı proje</w:t>
      </w:r>
    </w:p>
    <w:p>
      <w:r>
        <w:rPr>
          <w:b/>
          <w:color w:val="1B2A4A"/>
          <w:sz w:val="20"/>
        </w:rPr>
        <w:t xml:space="preserve">Amacı: </w:t>
      </w:r>
      <w:r>
        <w:rPr>
          <w:sz w:val="20"/>
        </w:rPr>
        <w:t>RGB LED ile çoklu mod içeren interaktif ortam lambası tasarlama ve programlama</w:t>
      </w:r>
    </w:p>
    <w:p>
      <w:pPr>
        <w:spacing w:before="200"/>
      </w:pPr>
      <w:r>
        <w:rPr>
          <w:b/>
          <w:color w:val="6A1B9A"/>
          <w:sz w:val="24"/>
        </w:rPr>
        <w:t xml:space="preserve">  Yönerge Adımları</w:t>
      </w:r>
    </w:p>
    <w:p>
      <w:r>
        <w:rPr>
          <w:b/>
          <w:color w:val="6A1B9A"/>
          <w:sz w:val="20"/>
        </w:rPr>
        <w:t xml:space="preserve">  1. </w:t>
      </w:r>
      <w:r>
        <w:rPr>
          <w:sz w:val="20"/>
        </w:rPr>
        <w:t>RGB LED devresini kurun ve renk_ayarla() fonksiyonunu test edin</w:t>
      </w:r>
    </w:p>
    <w:p>
      <w:r>
        <w:rPr>
          <w:b/>
          <w:color w:val="6A1B9A"/>
          <w:sz w:val="20"/>
        </w:rPr>
        <w:t xml:space="preserve">  2. </w:t>
      </w:r>
      <w:r>
        <w:rPr>
          <w:sz w:val="20"/>
        </w:rPr>
        <w:t>3 farklı mod programlayın: sabit renk, gökkuşağı geçişi, nefes alma (breathing) efekti</w:t>
      </w:r>
    </w:p>
    <w:p>
      <w:r>
        <w:rPr>
          <w:b/>
          <w:color w:val="6A1B9A"/>
          <w:sz w:val="20"/>
        </w:rPr>
        <w:t xml:space="preserve">  3. </w:t>
      </w:r>
      <w:r>
        <w:rPr>
          <w:sz w:val="20"/>
        </w:rPr>
        <w:t>Buton ile modlar arası geçiş yapan kontrol mekanizması ekleyin (event detection)</w:t>
      </w:r>
    </w:p>
    <w:p>
      <w:r>
        <w:rPr>
          <w:b/>
          <w:color w:val="6A1B9A"/>
          <w:sz w:val="20"/>
        </w:rPr>
        <w:t xml:space="preserve">  4. </w:t>
      </w:r>
      <w:r>
        <w:rPr>
          <w:sz w:val="20"/>
        </w:rPr>
        <w:t>İkinci buton ile renk geçiş hızını ayarlayan özellik ekleyin</w:t>
      </w:r>
    </w:p>
    <w:p>
      <w:r>
        <w:rPr>
          <w:b/>
          <w:color w:val="1B2A4A"/>
          <w:sz w:val="20"/>
        </w:rPr>
        <w:t xml:space="preserve">Beklenen Ürün: </w:t>
      </w:r>
      <w:r>
        <w:rPr>
          <w:sz w:val="20"/>
        </w:rPr>
        <w:t>Çoklu modlu mood lamp: sabit renk, gökkuşağı, nefes alma efekti; butonla mod ve hız kontrolü</w:t>
      </w:r>
    </w:p>
    <w:p>
      <w:pPr>
        <w:spacing w:before="200"/>
      </w:pPr>
      <w:r>
        <w:rPr>
          <w:b/>
          <w:color w:val="6A1B9A"/>
          <w:sz w:val="24"/>
        </w:rPr>
        <w:t xml:space="preserve">  Transfer Soruları</w:t>
      </w:r>
    </w:p>
    <w:p>
      <w:r>
        <w:rPr>
          <w:b/>
          <w:color w:val="6A1B9A"/>
          <w:sz w:val="20"/>
        </w:rPr>
        <w:t xml:space="preserve">  1. </w:t>
      </w:r>
      <w:r>
        <w:rPr>
          <w:sz w:val="20"/>
        </w:rPr>
        <w:t>PWM renk kontrolü bilgisi LED şerit aydınlatma, sahne ışıkları, ekran teknolojisi ve dekoratif aydınlatma projelerinde kullanılır.</w:t>
      </w:r>
    </w:p>
    <w:p>
      <w:r>
        <w:rPr>
          <w:b/>
          <w:color w:val="1B2A4A"/>
          <w:sz w:val="20"/>
        </w:rPr>
        <w:t xml:space="preserve">İlişkili Disiplinler: </w:t>
      </w:r>
      <w:r>
        <w:rPr>
          <w:sz w:val="20"/>
        </w:rPr>
        <w:t>Elektronik (PWM, LED), fizik (ışık ve renk teorisi), yazılım (animasyon algoritmaları), tasarım (estetik aydınlatma)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Renk geçişi sırasında buton basışı algılanmıyor çünkü time.sleep() programı blokluyor. Bu sorunu olay tabanlı programlama ile nasıl çözersiniz?</w:t>
            </w:r>
          </w:p>
        </w:tc>
      </w:tr>
    </w:tbl>
    <w:p/>
    <w:p>
      <w:r>
        <w:rPr>
          <w:b/>
          <w:color w:val="1B2A4A"/>
          <w:sz w:val="20"/>
        </w:rPr>
        <w:t xml:space="preserve">Yaratıcı Görev: </w:t>
      </w:r>
      <w:r>
        <w:rPr>
          <w:sz w:val="20"/>
        </w:rPr>
        <w:t>Müzik ritmine göre renk değiştiren bir RGB LED sistemi tasarlasanız, ses sensöründen gelen veriyi renk değişimine nasıl eşlersiniz?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RGB LED çalışma prensibi ve bağlantısı anlaşıldı mı?</w:t>
      </w:r>
    </w:p>
    <w:p>
      <w:r>
        <w:rPr>
          <w:sz w:val="20"/>
        </w:rPr>
        <w:t xml:space="preserve">  ☐  PWM ile 3 bağımsız renk kanalı kontrol edilebiliyor mu?</w:t>
      </w:r>
    </w:p>
    <w:p>
      <w:r>
        <w:rPr>
          <w:sz w:val="20"/>
        </w:rPr>
        <w:t xml:space="preserve">  ☐  Renk geçiş efektleri programlanabiliyor mu?</w:t>
      </w:r>
    </w:p>
    <w:p>
      <w:pPr>
        <w:spacing w:before="200"/>
      </w:pPr>
      <w:r>
        <w:rPr>
          <w:b/>
          <w:color w:val="2E7D32"/>
          <w:sz w:val="24"/>
        </w:rPr>
        <w:t xml:space="preserve">  Öz Değerlendirme Soruları</w:t>
      </w:r>
    </w:p>
    <w:p>
      <w:r>
        <w:rPr>
          <w:b/>
          <w:color w:val="2E7D32"/>
          <w:sz w:val="20"/>
        </w:rPr>
        <w:t xml:space="preserve">  1. </w:t>
      </w:r>
      <w:r>
        <w:rPr>
          <w:sz w:val="20"/>
        </w:rPr>
        <w:t>RGB LED'de 16.7 milyon renk nasıl oluşturulur?</w:t>
      </w:r>
    </w:p>
    <w:p>
      <w:r>
        <w:rPr>
          <w:b/>
          <w:color w:val="2E7D32"/>
          <w:sz w:val="20"/>
        </w:rPr>
        <w:t xml:space="preserve">  2. </w:t>
      </w:r>
      <w:r>
        <w:rPr>
          <w:sz w:val="20"/>
        </w:rPr>
        <w:t>HEX renk kodu #FF8000'in R, G, B değerleri nedir?</w:t>
      </w:r>
    </w:p>
    <w:p>
      <w:r>
        <w:rPr>
          <w:b/>
          <w:color w:val="2E7D32"/>
          <w:sz w:val="20"/>
        </w:rPr>
        <w:t xml:space="preserve">  3. </w:t>
      </w:r>
      <w:r>
        <w:rPr>
          <w:sz w:val="20"/>
        </w:rPr>
        <w:t>Gökkuşağı efekti kaç aşamadan oluşur?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RGB LED ile kaç farklı renk üretilebilir?</w:t>
            </w:r>
          </w:p>
        </w:tc>
        <w:tc>
          <w:tcPr>
            <w:tcW w:type="dxa" w:w="3213"/>
          </w:tcPr>
          <w:p>
            <w:r>
              <w:rPr>
                <w:sz w:val="18"/>
              </w:rPr>
              <w:t>A) 3  B) 7  C) 256  D) 16,777,216</w:t>
            </w:r>
          </w:p>
        </w:tc>
        <w:tc>
          <w:tcPr>
            <w:tcW w:type="dxa" w:w="3213"/>
          </w:tcPr>
          <w:p>
            <w:r>
              <w:rPr>
                <w:sz w:val="18"/>
              </w:rPr>
              <w:t>D</w:t>
            </w:r>
          </w:p>
        </w:tc>
      </w:tr>
      <w:tr>
        <w:tc>
          <w:tcPr>
            <w:tcW w:type="dxa" w:w="3213"/>
          </w:tcPr>
          <w:p>
            <w:r>
              <w:rPr>
                <w:sz w:val="18"/>
              </w:rPr>
              <w:t>Ortak katot RGB LED'de LED yakmak için pin durumu ne olmalıdır?</w:t>
            </w:r>
          </w:p>
        </w:tc>
        <w:tc>
          <w:tcPr>
            <w:tcW w:type="dxa" w:w="3213"/>
          </w:tcPr>
          <w:p>
            <w:r>
              <w:rPr>
                <w:sz w:val="18"/>
              </w:rPr>
              <w:t>A) LOW  B) HIGH  C) PWM kapalı  D) GND'ye bağlı</w:t>
            </w:r>
          </w:p>
        </w:tc>
        <w:tc>
          <w:tcPr>
            <w:tcW w:type="dxa" w:w="3213"/>
          </w:tcPr>
          <w:p>
            <w:r>
              <w:rPr>
                <w:sz w:val="18"/>
              </w:rPr>
              <w:t>B</w:t>
            </w:r>
          </w:p>
        </w:tc>
      </w:tr>
      <w:tr>
        <w:tc>
          <w:tcPr>
            <w:tcW w:type="dxa" w:w="3213"/>
          </w:tcPr>
          <w:p>
            <w:r>
              <w:rPr>
                <w:sz w:val="18"/>
              </w:rPr>
              <w:t>#00FF80 HEX kodunun RGB değerleri nedir?</w:t>
            </w:r>
          </w:p>
        </w:tc>
        <w:tc>
          <w:tcPr>
            <w:tcW w:type="dxa" w:w="3213"/>
          </w:tcPr>
          <w:p>
            <w:r>
              <w:rPr>
                <w:sz w:val="18"/>
              </w:rPr>
              <w:t>A) R:0, G:255, B:128  B) R:255, G:0, B:128  C) R:0, G:128, B:255  D) R:128, G:255, B:0</w:t>
            </w:r>
          </w:p>
        </w:tc>
        <w:tc>
          <w:tcPr>
            <w:tcW w:type="dxa" w:w="3213"/>
          </w:tcPr>
          <w:p>
            <w:r>
              <w:rPr>
                <w:sz w:val="18"/>
              </w:rPr>
              <w:t>A</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WS2812B (NeoPixel) gibi adreslenebilir LED'ler ile standart RGB LED arasındaki fark nedir? Hangi projeler için hangisi tercih edilmelidir?</w:t>
      </w:r>
    </w:p>
    <w:p>
      <w:r>
        <w:rPr>
          <w:b/>
          <w:color w:val="2E7D32"/>
          <w:sz w:val="20"/>
        </w:rPr>
        <w:t>Eleştirel Düşünme:</w:t>
      </w:r>
    </w:p>
    <w:p>
      <w:r>
        <w:rPr>
          <w:b/>
          <w:color w:val="2E7D32"/>
          <w:sz w:val="20"/>
        </w:rPr>
        <w:t xml:space="preserve">  1. </w:t>
      </w:r>
      <w:r>
        <w:rPr>
          <w:sz w:val="20"/>
        </w:rPr>
        <w:t>RGB LED aydınlatma sistemleri enerji verimliliği açısından geleneksel aydınlatmaya kıyasla ne kadar avantajlıdır? Mavi LED ışığının sağlık üzerindeki etkileri göz önüne alındığında RGB aydınlatma tasarımında nelere dikkat edilmelidir?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"RGB LED Renk Kontrolü Uygulaması"</w:t>
      </w:r>
    </w:p>
    <w:p>
      <w:r>
        <w:rPr>
          <w:b/>
          <w:color w:val="1B2A4A"/>
          <w:sz w:val="20"/>
        </w:rPr>
        <w:t xml:space="preserve">Hedef: </w:t>
      </w:r>
      <w:r>
        <w:rPr>
          <w:sz w:val="20"/>
        </w:rPr>
        <w:t>PWM ile RGB LED'de istenen renkleri oluşturma ve renk geçiş efektleri programlama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RGB LED devresini kurun ve R, G, B kanallarını ayrı ayrı test edin</w:t>
            </w:r>
          </w:p>
        </w:tc>
        <w:tc>
          <w:tcPr>
            <w:tcW w:type="dxa" w:w="3213"/>
          </w:tcPr>
          <w:p>
            <w:r>
              <w:rPr>
                <w:sz w:val="18"/>
              </w:rPr>
              <w:t>5 dk</w:t>
            </w:r>
          </w:p>
        </w:tc>
      </w:tr>
      <w:tr>
        <w:tc>
          <w:tcPr>
            <w:tcW w:type="dxa" w:w="3213"/>
          </w:tcPr>
          <w:p>
            <w:r>
              <w:rPr>
                <w:sz w:val="18"/>
              </w:rPr>
              <w:t>2</w:t>
            </w:r>
          </w:p>
        </w:tc>
        <w:tc>
          <w:tcPr>
            <w:tcW w:type="dxa" w:w="3213"/>
          </w:tcPr>
          <w:p>
            <w:r>
              <w:rPr>
                <w:sz w:val="18"/>
              </w:rPr>
              <w:t>renk_ayarla() ve hex_to_rgb() fonksiyonlarını yazın</w:t>
            </w:r>
          </w:p>
        </w:tc>
        <w:tc>
          <w:tcPr>
            <w:tcW w:type="dxa" w:w="3213"/>
          </w:tcPr>
          <w:p>
            <w:r>
              <w:rPr>
                <w:sz w:val="18"/>
              </w:rPr>
              <w:t>5 dk</w:t>
            </w:r>
          </w:p>
        </w:tc>
      </w:tr>
      <w:tr>
        <w:tc>
          <w:tcPr>
            <w:tcW w:type="dxa" w:w="3213"/>
          </w:tcPr>
          <w:p>
            <w:r>
              <w:rPr>
                <w:sz w:val="18"/>
              </w:rPr>
              <w:t>3</w:t>
            </w:r>
          </w:p>
        </w:tc>
        <w:tc>
          <w:tcPr>
            <w:tcW w:type="dxa" w:w="3213"/>
          </w:tcPr>
          <w:p>
            <w:r>
              <w:rPr>
                <w:sz w:val="18"/>
              </w:rPr>
              <w:t>En az 10 farklı renk oluşturun ve HEX kodlarını doğrulayın</w:t>
            </w:r>
          </w:p>
        </w:tc>
        <w:tc>
          <w:tcPr>
            <w:tcW w:type="dxa" w:w="3213"/>
          </w:tcPr>
          <w:p>
            <w:r>
              <w:rPr>
                <w:sz w:val="18"/>
              </w:rPr>
              <w:t>5 dk</w:t>
            </w:r>
          </w:p>
        </w:tc>
      </w:tr>
      <w:tr>
        <w:tc>
          <w:tcPr>
            <w:tcW w:type="dxa" w:w="3213"/>
          </w:tcPr>
          <w:p>
            <w:r>
              <w:rPr>
                <w:sz w:val="18"/>
              </w:rPr>
              <w:t>4</w:t>
            </w:r>
          </w:p>
        </w:tc>
        <w:tc>
          <w:tcPr>
            <w:tcW w:type="dxa" w:w="3213"/>
          </w:tcPr>
          <w:p>
            <w:r>
              <w:rPr>
                <w:sz w:val="18"/>
              </w:rPr>
              <w:t>Gökkuşağı geçiş efektini programlayın ve hız ayarlayın</w:t>
            </w:r>
          </w:p>
        </w:tc>
        <w:tc>
          <w:tcPr>
            <w:tcW w:type="dxa" w:w="3213"/>
          </w:tcPr>
          <w:p>
            <w:r>
              <w:rPr>
                <w:sz w:val="18"/>
              </w:rPr>
              <w:t>5 dk</w:t>
            </w:r>
          </w:p>
        </w:tc>
      </w:tr>
    </w:tbl>
    <w:p/>
    <w:p>
      <w:r>
        <w:rPr>
          <w:b/>
          <w:color w:val="1B2A4A"/>
          <w:sz w:val="20"/>
        </w:rPr>
        <w:t xml:space="preserve">Tamamlanma Kriteri: </w:t>
      </w:r>
      <w:r>
        <w:rPr>
          <w:sz w:val="20"/>
        </w:rPr>
        <w:t>RGB LED'de en az 8 farklı renk doğru oluşturulmalı ve gökkuşağı efekti akıcı çalışmalı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"RGB LED Renk Karışımı ve Efekt Gösterimi"</w:t>
      </w:r>
    </w:p>
    <w:p>
      <w:r>
        <w:rPr>
          <w:b/>
          <w:color w:val="1B2A4A"/>
          <w:sz w:val="20"/>
        </w:rPr>
        <w:t xml:space="preserve">Eğitmenin Gösterdiği: </w:t>
      </w:r>
      <w:r>
        <w:rPr>
          <w:sz w:val="20"/>
        </w:rPr>
        <w:t>RGB LED bağlantısını yapar, temel renkleri gösterir, HEX dönüşümünü açıklar ve gökkuşağı efektini çalıştırır.</w:t>
      </w:r>
    </w:p>
    <w:p>
      <w:r>
        <w:rPr>
          <w:b/>
          <w:color w:val="1B2A4A"/>
          <w:sz w:val="20"/>
        </w:rPr>
        <w:t xml:space="preserve">Öğrencinin Tekrarladığı: </w:t>
      </w:r>
      <w:r>
        <w:rPr>
          <w:sz w:val="20"/>
        </w:rPr>
        <w:t>Eğitmeni izler, kendi RGB LED devresini kurar ve renk karışımlarını deneyimler.</w:t>
      </w:r>
    </w:p>
    <w:p>
      <w:r>
        <w:rPr>
          <w:b/>
          <w:color w:val="1B2A4A"/>
          <w:sz w:val="20"/>
        </w:rPr>
        <w:t xml:space="preserve">Dikkat Noktaları: </w:t>
      </w:r>
      <w:r>
        <w:rPr>
          <w:sz w:val="20"/>
        </w:rPr>
        <w:t>RGB LED'in bacak sıralamasını doğru belirleyin; yanlış bağlantı LED'i yakabilir. Her kanala 220Ω direnç koymayı unutmayın.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Temel Renk Testi</w:t>
            </w:r>
          </w:p>
        </w:tc>
        <w:tc>
          <w:tcPr>
            <w:tcW w:type="dxa" w:w="3213"/>
          </w:tcPr>
          <w:p>
            <w:r>
              <w:rPr>
                <w:sz w:val="18"/>
              </w:rPr>
              <w:t>RGB LED'de 7 temel rengi (R, G, B, Y, C, M, W) sırayla gösterin</w:t>
            </w:r>
          </w:p>
        </w:tc>
        <w:tc>
          <w:tcPr>
            <w:tcW w:type="dxa" w:w="3213"/>
          </w:tcPr>
          <w:p>
            <w:r>
              <w:rPr>
                <w:sz w:val="18"/>
              </w:rPr>
              <w:t>Kolay</w:t>
            </w:r>
          </w:p>
        </w:tc>
      </w:tr>
      <w:tr>
        <w:tc>
          <w:tcPr>
            <w:tcW w:type="dxa" w:w="3213"/>
          </w:tcPr>
          <w:p>
            <w:r>
              <w:rPr>
                <w:sz w:val="18"/>
              </w:rPr>
              <w:t>HEX Renk Dönüştürücü</w:t>
            </w:r>
          </w:p>
        </w:tc>
        <w:tc>
          <w:tcPr>
            <w:tcW w:type="dxa" w:w="3213"/>
          </w:tcPr>
          <w:p>
            <w:r>
              <w:rPr>
                <w:sz w:val="18"/>
              </w:rPr>
              <w:t>Kullanıcıdan HEX kodu alıp RGB LED'de gösteren interaktif program yazın</w:t>
            </w:r>
          </w:p>
        </w:tc>
        <w:tc>
          <w:tcPr>
            <w:tcW w:type="dxa" w:w="3213"/>
          </w:tcPr>
          <w:p>
            <w:r>
              <w:rPr>
                <w:sz w:val="18"/>
              </w:rPr>
              <w:t>Orta</w:t>
            </w:r>
          </w:p>
        </w:tc>
      </w:tr>
      <w:tr>
        <w:tc>
          <w:tcPr>
            <w:tcW w:type="dxa" w:w="3213"/>
          </w:tcPr>
          <w:p>
            <w:r>
              <w:rPr>
                <w:sz w:val="18"/>
              </w:rPr>
              <w:t>Mood Lamp</w:t>
            </w:r>
          </w:p>
        </w:tc>
        <w:tc>
          <w:tcPr>
            <w:tcW w:type="dxa" w:w="3213"/>
          </w:tcPr>
          <w:p>
            <w:r>
              <w:rPr>
                <w:sz w:val="18"/>
              </w:rPr>
              <w:t>3 modlu (sabit, gökkuşağı, nefes alma) butonla geçişli mood lamp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"Mağaza Vitrini Aydınlatması"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mağaza sahibi vitrin aydınlatmasını RGB LED şeridi ile kontrol etmek istiyor. Sabah (08-12): Sıcak beyaz (#FFE4B5). Öğlen (12-18): Soğuk beyaz (#F0F8FF). Akşam (18-22): Turuncu (#FF8C00). Gece (22-08): Koyu mavi (#191970) düşük parlaklıkta. Zamanlayıcı ile otomatik geçiş ve geçişlerin yumuşak (fade) olması isteniyor.</w:t>
            </w:r>
          </w:p>
        </w:tc>
      </w:tr>
    </w:tbl>
    <w:p/>
    <w:p>
      <w:r>
        <w:rPr>
          <w:b/>
          <w:color w:val="1B2A4A"/>
          <w:sz w:val="20"/>
        </w:rPr>
        <w:t xml:space="preserve">Beklenen Çıktı: </w:t>
      </w:r>
      <w:r>
        <w:rPr>
          <w:sz w:val="20"/>
        </w:rPr>
        <w:t>RGB LED kontrol kodu, zamanlayıcı yapılandırması, yumuşak geçiş fonksiyonu ve kurulum kılavuzu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RGB LED yapısını, eklemeli renk karışım teorisini, PWM ile bağımsız renk kanalı kontrolünü, HEX-RGB dönüşümünü ve renk geçiş efektlerini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RGB LED</w:t>
            </w:r>
          </w:p>
        </w:tc>
        <w:tc>
          <w:tcPr>
            <w:tcW w:type="dxa" w:w="4819"/>
            <w:shd w:fill="F5F5F5"/>
          </w:tcPr>
          <w:p>
            <w:r>
              <w:rPr>
                <w:b/>
                <w:color w:val="1B2A4A"/>
                <w:sz w:val="20"/>
              </w:rPr>
              <w:t xml:space="preserve">  Eklemeli Renk Karışımı</w:t>
            </w:r>
          </w:p>
        </w:tc>
      </w:tr>
      <w:tr>
        <w:tc>
          <w:tcPr>
            <w:tcW w:type="dxa" w:w="4819"/>
            <w:shd w:fill="F5F5F5"/>
          </w:tcPr>
          <w:p>
            <w:r>
              <w:rPr>
                <w:b/>
                <w:color w:val="1B2A4A"/>
                <w:sz w:val="20"/>
              </w:rPr>
              <w:t xml:space="preserve">  HEX Renk Kodu</w:t>
            </w:r>
          </w:p>
        </w:tc>
        <w:tc>
          <w:tcPr>
            <w:tcW w:type="dxa" w:w="4819"/>
            <w:shd w:fill="F5F5F5"/>
          </w:tcPr>
          <w:p>
            <w:r>
              <w:rPr>
                <w:b/>
                <w:color w:val="1B2A4A"/>
                <w:sz w:val="20"/>
              </w:rPr>
              <w:t xml:space="preserve">  PWM Renk Kontrolü</w:t>
            </w:r>
          </w:p>
        </w:tc>
      </w:tr>
      <w:tr>
        <w:tc>
          <w:tcPr>
            <w:tcW w:type="dxa" w:w="4819"/>
            <w:shd w:fill="F5F5F5"/>
          </w:tcPr>
          <w:p>
            <w:r>
              <w:rPr>
                <w:b/>
                <w:color w:val="1B2A4A"/>
                <w:sz w:val="20"/>
              </w:rPr>
              <w:t xml:space="preserve">  Mood Lamp</w:t>
            </w:r>
          </w:p>
        </w:tc>
        <w:tc>
          <w:tcPr>
            <w:tcW w:type="dxa" w:w="4819"/>
          </w:tcPr>
          <w:p/>
        </w:tc>
      </w:tr>
    </w:tbl>
    <w:p/>
    <w:p>
      <w:pPr>
        <w:spacing w:before="200"/>
      </w:pPr>
      <w:r>
        <w:rPr>
          <w:b/>
          <w:color w:val="757575"/>
          <w:sz w:val="24"/>
        </w:rPr>
        <w:t xml:space="preserve">  Bir Sonraki Dersle Köprü</w:t>
      </w:r>
    </w:p>
    <w:p>
      <w:r>
        <w:rPr>
          <w:sz w:val="20"/>
        </w:rPr>
        <w:t>Bir sonraki derste DC motor kontrolü ve motor sürücü modülleri ile hareket sistemleri geliştirmeyi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Pi'nizde RGB LED ile en az 15 farklı renk oluşturun ve her birinin HEX kodu ile PWM değerlerini tablo halinde hazırlayın. Ayrıca 'gün batımı' efekti programlayın: turuncu &gt; kırmızı &gt; mor &gt; koyu mavi geçişi.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RGB LED tipini kontrol edin (ortak katot/anot)</w:t>
      </w:r>
    </w:p>
    <w:p>
      <w:pPr>
        <w:pStyle w:val="ListBullet"/>
      </w:pPr>
      <w:r>
        <w:rPr>
          <w:sz w:val="20"/>
        </w:rPr>
        <w:t>HEX renk tablosu ve renk çemberi baskısını hazırlayın</w:t>
      </w:r>
    </w:p>
    <w:p>
      <w:pPr>
        <w:pStyle w:val="ListBullet"/>
      </w:pPr>
      <w:r>
        <w:rPr>
          <w:sz w:val="20"/>
        </w:rPr>
        <w:t>PWM frekansını ve LED parlaklığını önceden test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LED yanlış renk gösteriyor</w:t>
            </w:r>
          </w:p>
        </w:tc>
        <w:tc>
          <w:tcPr>
            <w:tcW w:type="dxa" w:w="4819"/>
          </w:tcPr>
          <w:p>
            <w:r>
              <w:rPr>
                <w:sz w:val="18"/>
              </w:rPr>
              <w:t>R, G, B pin bağlantılarını kontrol edin; ortak katot/anot tipine göre mantığı ayarlayın</w:t>
            </w:r>
          </w:p>
        </w:tc>
      </w:tr>
      <w:tr>
        <w:tc>
          <w:tcPr>
            <w:tcW w:type="dxa" w:w="4819"/>
          </w:tcPr>
          <w:p>
            <w:r>
              <w:rPr>
                <w:sz w:val="18"/>
              </w:rPr>
              <w:t>Renk geçişi kesikli görünüyor</w:t>
            </w:r>
          </w:p>
        </w:tc>
        <w:tc>
          <w:tcPr>
            <w:tcW w:type="dxa" w:w="4819"/>
          </w:tcPr>
          <w:p>
            <w:r>
              <w:rPr>
                <w:sz w:val="18"/>
              </w:rPr>
              <w:t>Geçiş adımlarını küçültün (256 yerine daha fazla) ve bekleme süresini azaltın</w:t>
            </w:r>
          </w:p>
        </w:tc>
      </w:tr>
    </w:tbl>
    <w:p/>
    <w:p>
      <w:r>
        <w:rPr>
          <w:b/>
          <w:color w:val="1B2A4A"/>
          <w:sz w:val="20"/>
        </w:rPr>
        <w:t xml:space="preserve">Zaman Yönetimi: </w:t>
      </w:r>
      <w:r>
        <w:rPr>
          <w:sz w:val="20"/>
        </w:rPr>
        <w:t>RGB LED teorisine 5 dk, devre kurulumuna 5 dk, renk deneyine 8 dk, efektlere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RGB LED yoksa ekranda renkli kareler gösteren Pygame uygulaması veya web tabanlı renk simülatörü kullanılabilir.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