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color w:val="2C6FAD"/>
          <w:sz w:val="28"/>
        </w:rPr>
        <w:t>━━━━━━━━━━━━━━━━━━━━━━━━━━━━━━━━━━━━━━━━</w:t>
      </w:r>
    </w:p>
    <w:p/>
    <w:p>
      <w:pPr>
        <w:jc w:val="center"/>
      </w:pPr>
      <w:r>
        <w:rPr>
          <w:b/>
          <w:color w:val="1B2A4A"/>
          <w:sz w:val="64"/>
        </w:rPr>
        <w:t>PROGRAMLANABILIR MİKRO BİLGİSAYAR İLE PROGRAMLAMA</w:t>
      </w:r>
    </w:p>
    <w:p>
      <w:pPr>
        <w:jc w:val="center"/>
      </w:pPr>
      <w:r>
        <w:rPr>
          <w:color w:val="2C6FAD"/>
          <w:sz w:val="40"/>
        </w:rPr>
        <w:t>Modül 3: Programlanabilir Mikro Bilgisayar ile Python Dili Kullanımı</w:t>
      </w:r>
    </w:p>
    <w:p>
      <w:pPr>
        <w:jc w:val="center"/>
      </w:pPr>
      <w:r>
        <w:rPr>
          <w:color w:val="757575"/>
          <w:sz w:val="28"/>
        </w:rPr>
        <w:t>33-36. Saat Ders Planı  |  Yapılandırmacı 5E Modeli</w:t>
      </w:r>
    </w:p>
    <w:p/>
    <w:p>
      <w:pPr>
        <w:jc w:val="center"/>
      </w:pPr>
      <w:r>
        <w:rPr>
          <w:color w:val="2C6FAD"/>
          <w:sz w:val="28"/>
        </w:rPr>
        <w:t>━━━━━━━━━━━━━━━━━━━━━━━━━━━━━━━━━━━━━━━━</w:t>
      </w:r>
    </w:p>
    <w:p/>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r>
              <w:rPr>
                <w:b/>
                <w:color w:val="FFFFFF"/>
                <w:sz w:val="22"/>
              </w:rPr>
              <w:t xml:space="preserve">  Kurs</w:t>
            </w:r>
          </w:p>
        </w:tc>
        <w:tc>
          <w:tcPr>
            <w:tcW w:type="dxa" w:w="4819"/>
          </w:tcPr>
          <w:p>
            <w:r>
              <w:rPr>
                <w:sz w:val="22"/>
              </w:rPr>
              <w:t xml:space="preserve">  Programlanabilir Mikro Bilgisayar ile Programlama Geliştirme ve Uyum Eğitimi - 68 Saat</w:t>
            </w:r>
          </w:p>
        </w:tc>
      </w:tr>
      <w:tr>
        <w:tc>
          <w:tcPr>
            <w:tcW w:type="dxa" w:w="4819"/>
            <w:shd w:fill="1B2A4A"/>
          </w:tcPr>
          <w:p>
            <w:r>
              <w:rPr>
                <w:b/>
                <w:color w:val="FFFFFF"/>
                <w:sz w:val="22"/>
              </w:rPr>
              <w:t xml:space="preserve">  Modül / Saat</w:t>
            </w:r>
          </w:p>
        </w:tc>
        <w:tc>
          <w:tcPr>
            <w:tcW w:type="dxa" w:w="4819"/>
          </w:tcPr>
          <w:p>
            <w:r>
              <w:rPr>
                <w:sz w:val="22"/>
              </w:rPr>
              <w:t xml:space="preserve">  Modül 3: Programlanabilir Mikro Bilgisayar ile Python Dili Kullanımı / 33-36. Saat</w:t>
            </w:r>
          </w:p>
        </w:tc>
      </w:tr>
      <w:tr>
        <w:tc>
          <w:tcPr>
            <w:tcW w:type="dxa" w:w="4819"/>
            <w:shd w:fill="1B2A4A"/>
          </w:tcPr>
          <w:p>
            <w:r>
              <w:rPr>
                <w:b/>
                <w:color w:val="FFFFFF"/>
                <w:sz w:val="22"/>
              </w:rPr>
              <w:t xml:space="preserve">  Tarih</w:t>
            </w:r>
          </w:p>
        </w:tc>
        <w:tc>
          <w:tcPr>
            <w:tcW w:type="dxa" w:w="4819"/>
          </w:tcPr>
          <w:p>
            <w:r>
              <w:rPr>
                <w:sz w:val="22"/>
              </w:rPr>
              <w:t xml:space="preserve">  </w:t>
            </w:r>
          </w:p>
        </w:tc>
      </w:tr>
    </w:tbl>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PROGRAM  |  4 Saatlik Ders Programı</w:t>
            </w:r>
          </w:p>
        </w:tc>
      </w:tr>
    </w:tbl>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Saat</w:t>
            </w:r>
          </w:p>
        </w:tc>
        <w:tc>
          <w:tcPr>
            <w:tcW w:type="dxa" w:w="3213"/>
            <w:shd w:fill="1B2A4A"/>
          </w:tcPr>
          <w:p>
            <w:pPr>
              <w:jc w:val="center"/>
            </w:pPr>
            <w:r>
              <w:rPr>
                <w:b/>
                <w:color w:val="FFFFFF"/>
                <w:sz w:val="18"/>
              </w:rPr>
              <w:t>Konu</w:t>
            </w:r>
          </w:p>
        </w:tc>
        <w:tc>
          <w:tcPr>
            <w:tcW w:type="dxa" w:w="3213"/>
            <w:shd w:fill="1B2A4A"/>
          </w:tcPr>
          <w:p>
            <w:pPr>
              <w:jc w:val="center"/>
            </w:pPr>
            <w:r>
              <w:rPr>
                <w:b/>
                <w:color w:val="FFFFFF"/>
                <w:sz w:val="18"/>
              </w:rPr>
              <w:t>Süre</w:t>
            </w:r>
          </w:p>
        </w:tc>
      </w:tr>
      <w:tr>
        <w:tc>
          <w:tcPr>
            <w:tcW w:type="dxa" w:w="3213"/>
          </w:tcPr>
          <w:p>
            <w:r>
              <w:rPr>
                <w:sz w:val="18"/>
              </w:rPr>
              <w:t>33. Saat</w:t>
            </w:r>
          </w:p>
        </w:tc>
        <w:tc>
          <w:tcPr>
            <w:tcW w:type="dxa" w:w="3213"/>
          </w:tcPr>
          <w:p>
            <w:r>
              <w:rPr>
                <w:sz w:val="18"/>
              </w:rPr>
              <w:t>Hata Yönetimi (try-except) ve Debugging Teknikleri</w:t>
            </w:r>
          </w:p>
        </w:tc>
        <w:tc>
          <w:tcPr>
            <w:tcW w:type="dxa" w:w="3213"/>
          </w:tcPr>
          <w:p>
            <w:r>
              <w:rPr>
                <w:sz w:val="18"/>
              </w:rPr>
              <w:t>45 dk</w:t>
            </w:r>
          </w:p>
        </w:tc>
      </w:tr>
      <w:tr>
        <w:tc>
          <w:tcPr>
            <w:tcW w:type="dxa" w:w="3213"/>
          </w:tcPr>
          <w:p>
            <w:r>
              <w:rPr>
                <w:sz w:val="18"/>
              </w:rPr>
              <w:t>34. Saat</w:t>
            </w:r>
          </w:p>
        </w:tc>
        <w:tc>
          <w:tcPr>
            <w:tcW w:type="dxa" w:w="3213"/>
          </w:tcPr>
          <w:p>
            <w:r>
              <w:rPr>
                <w:sz w:val="18"/>
              </w:rPr>
              <w:t>Python ile Seri İletişim (UART) ve Veri Aktarımı</w:t>
            </w:r>
          </w:p>
        </w:tc>
        <w:tc>
          <w:tcPr>
            <w:tcW w:type="dxa" w:w="3213"/>
          </w:tcPr>
          <w:p>
            <w:r>
              <w:rPr>
                <w:sz w:val="18"/>
              </w:rPr>
              <w:t>45 dk</w:t>
            </w:r>
          </w:p>
        </w:tc>
      </w:tr>
      <w:tr>
        <w:tc>
          <w:tcPr>
            <w:tcW w:type="dxa" w:w="3213"/>
          </w:tcPr>
          <w:p>
            <w:r>
              <w:rPr>
                <w:sz w:val="18"/>
              </w:rPr>
              <w:t>35. Saat</w:t>
            </w:r>
          </w:p>
        </w:tc>
        <w:tc>
          <w:tcPr>
            <w:tcW w:type="dxa" w:w="3213"/>
          </w:tcPr>
          <w:p>
            <w:r>
              <w:rPr>
                <w:sz w:val="18"/>
              </w:rPr>
              <w:t>Giriş-Çıkış Birimlerinin Entegre Kullanımı (LED + Buton + Sensör)</w:t>
            </w:r>
          </w:p>
        </w:tc>
        <w:tc>
          <w:tcPr>
            <w:tcW w:type="dxa" w:w="3213"/>
          </w:tcPr>
          <w:p>
            <w:r>
              <w:rPr>
                <w:sz w:val="18"/>
              </w:rPr>
              <w:t>45 dk</w:t>
            </w:r>
          </w:p>
        </w:tc>
      </w:tr>
      <w:tr>
        <w:tc>
          <w:tcPr>
            <w:tcW w:type="dxa" w:w="3213"/>
          </w:tcPr>
          <w:p>
            <w:r>
              <w:rPr>
                <w:sz w:val="18"/>
              </w:rPr>
              <w:t>36. Saat</w:t>
            </w:r>
          </w:p>
        </w:tc>
        <w:tc>
          <w:tcPr>
            <w:tcW w:type="dxa" w:w="3213"/>
          </w:tcPr>
          <w:p>
            <w:r>
              <w:rPr>
                <w:sz w:val="18"/>
              </w:rPr>
              <w:t>Modül 3 Genel Tekrar ve Değerlendirme Projesi</w:t>
            </w:r>
          </w:p>
        </w:tc>
        <w:tc>
          <w:tcPr>
            <w:tcW w:type="dxa" w:w="3213"/>
          </w:tcPr>
          <w:p>
            <w:r>
              <w:rPr>
                <w:sz w:val="18"/>
              </w:rPr>
              <w:t>45 dk</w:t>
            </w:r>
          </w:p>
        </w:tc>
      </w:tr>
    </w:tbl>
    <w:p/>
    <w:tbl>
      <w:tblPr>
        <w:tblW w:type="auto" w:w="0"/>
        <w:jc w:val="center"/>
        <w:tblLook w:firstColumn="1" w:firstRow="1" w:lastColumn="0" w:lastRow="0" w:noHBand="0" w:noVBand="1" w:val="04A0"/>
      </w:tblPr>
      <w:tblGrid>
        <w:gridCol w:w="1928"/>
        <w:gridCol w:w="1928"/>
        <w:gridCol w:w="1928"/>
        <w:gridCol w:w="1928"/>
        <w:gridCol w:w="1928"/>
      </w:tblGrid>
      <w:tr>
        <w:tc>
          <w:tcPr>
            <w:tcW w:type="dxa" w:w="1928"/>
            <w:shd w:fill="2C6FAD"/>
          </w:tcPr>
          <w:p>
            <w:pPr>
              <w:jc w:val="center"/>
            </w:pPr>
            <w:r>
              <w:rPr>
                <w:b/>
                <w:color w:val="FFFFFF"/>
                <w:sz w:val="16"/>
              </w:rPr>
              <w:t>E1 Girme</w:t>
            </w:r>
          </w:p>
        </w:tc>
        <w:tc>
          <w:tcPr>
            <w:tcW w:type="dxa" w:w="1928"/>
            <w:shd w:fill="007A7A"/>
          </w:tcPr>
          <w:p>
            <w:pPr>
              <w:jc w:val="center"/>
            </w:pPr>
            <w:r>
              <w:rPr>
                <w:b/>
                <w:color w:val="FFFFFF"/>
                <w:sz w:val="16"/>
              </w:rPr>
              <w:t>E2 Keşif</w:t>
            </w:r>
          </w:p>
        </w:tc>
        <w:tc>
          <w:tcPr>
            <w:tcW w:type="dxa" w:w="1928"/>
            <w:shd w:fill="E65C00"/>
          </w:tcPr>
          <w:p>
            <w:pPr>
              <w:jc w:val="center"/>
            </w:pPr>
            <w:r>
              <w:rPr>
                <w:b/>
                <w:color w:val="FFFFFF"/>
                <w:sz w:val="16"/>
              </w:rPr>
              <w:t>E3 Açıklama</w:t>
            </w:r>
          </w:p>
        </w:tc>
        <w:tc>
          <w:tcPr>
            <w:tcW w:type="dxa" w:w="1928"/>
            <w:shd w:fill="6A1B9A"/>
          </w:tcPr>
          <w:p>
            <w:pPr>
              <w:jc w:val="center"/>
            </w:pPr>
            <w:r>
              <w:rPr>
                <w:b/>
                <w:color w:val="FFFFFF"/>
                <w:sz w:val="16"/>
              </w:rPr>
              <w:t>E4 Derinleştirme</w:t>
            </w:r>
          </w:p>
        </w:tc>
        <w:tc>
          <w:tcPr>
            <w:tcW w:type="dxa" w:w="1928"/>
            <w:shd w:fill="2E7D32"/>
          </w:tcPr>
          <w:p>
            <w:pPr>
              <w:jc w:val="center"/>
            </w:pPr>
            <w:r>
              <w:rPr>
                <w:b/>
                <w:color w:val="FFFFFF"/>
                <w:sz w:val="16"/>
              </w:rPr>
              <w:t>E5 Değerlendirme</w:t>
            </w:r>
          </w:p>
        </w:tc>
      </w:tr>
    </w:tbl>
    <w:p>
      <w:r>
        <w:br w:type="page"/>
      </w:r>
    </w:p>
    <w:p>
      <w:pPr>
        <w:jc w:val="center"/>
      </w:pPr>
      <w:r>
        <w:rPr>
          <w:b/>
          <w:color w:val="1B2A4A"/>
          <w:sz w:val="36"/>
        </w:rPr>
        <w:t>━━━  33. SAAT  ━━━</w:t>
      </w:r>
    </w:p>
    <w:p>
      <w:pPr>
        <w:jc w:val="center"/>
      </w:pPr>
      <w:r>
        <w:rPr>
          <w:color w:val="2C6FAD"/>
          <w:sz w:val="32"/>
        </w:rPr>
        <w:t>Hata Yönetimi (try-except) ve Debugging Teknikleri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Python'da hata yönetimi mekanizmalarını (try-except-else-finally) kavrar, yaygın hata türlerini (SyntaxError, TypeError, ValueError, IOError) tanır ve debugging tekniklerini (print, logging modülü) kullanarak programlardaki hataları sistematik şekilde tespit edip giderir.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M3P-K1</w:t>
            </w:r>
          </w:p>
        </w:tc>
        <w:tc>
          <w:tcPr>
            <w:tcW w:type="dxa" w:w="3213"/>
          </w:tcPr>
          <w:p>
            <w:r>
              <w:rPr>
                <w:sz w:val="18"/>
              </w:rPr>
              <w:t>Python'da try-except-else-finally yapılarını açıklar ve hata yakalama mekanizmasının çalışma prensibini analiz eder</w:t>
            </w:r>
          </w:p>
        </w:tc>
        <w:tc>
          <w:tcPr>
            <w:tcW w:type="dxa" w:w="3213"/>
          </w:tcPr>
          <w:p>
            <w:r>
              <w:rPr>
                <w:sz w:val="18"/>
              </w:rPr>
              <w:t>Analiz</w:t>
            </w:r>
          </w:p>
        </w:tc>
      </w:tr>
      <w:tr>
        <w:tc>
          <w:tcPr>
            <w:tcW w:type="dxa" w:w="3213"/>
          </w:tcPr>
          <w:p>
            <w:r>
              <w:rPr>
                <w:sz w:val="18"/>
              </w:rPr>
              <w:t>M3P-K2</w:t>
            </w:r>
          </w:p>
        </w:tc>
        <w:tc>
          <w:tcPr>
            <w:tcW w:type="dxa" w:w="3213"/>
          </w:tcPr>
          <w:p>
            <w:r>
              <w:rPr>
                <w:sz w:val="18"/>
              </w:rPr>
              <w:t>SyntaxError, TypeError, ValueError, IOError gibi yaygın hata türlerini sınıflandırır ve her birinin ortaya çıkış nedenlerini açıklar</w:t>
            </w:r>
          </w:p>
        </w:tc>
        <w:tc>
          <w:tcPr>
            <w:tcW w:type="dxa" w:w="3213"/>
          </w:tcPr>
          <w:p>
            <w:r>
              <w:rPr>
                <w:sz w:val="18"/>
              </w:rPr>
              <w:t>Kavrama</w:t>
            </w:r>
          </w:p>
        </w:tc>
      </w:tr>
      <w:tr>
        <w:tc>
          <w:tcPr>
            <w:tcW w:type="dxa" w:w="3213"/>
          </w:tcPr>
          <w:p>
            <w:r>
              <w:rPr>
                <w:sz w:val="18"/>
              </w:rPr>
              <w:t>M3P-K3</w:t>
            </w:r>
          </w:p>
        </w:tc>
        <w:tc>
          <w:tcPr>
            <w:tcW w:type="dxa" w:w="3213"/>
          </w:tcPr>
          <w:p>
            <w:r>
              <w:rPr>
                <w:sz w:val="18"/>
              </w:rPr>
              <w:t>print() ile debugging ve logging modülü kullanarak hata tespiti yapar, Raspberry Pi uygulamalarındaki hataları sistematik şekilde giderir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Python temel söz dizimi, değişkenler, döngüler, fonksiyonlar ve dosya işlemleri (Saat 29-32)</w:t>
      </w:r>
    </w:p>
    <w:p>
      <w:pPr>
        <w:spacing w:before="200"/>
      </w:pPr>
      <w:r>
        <w:rPr>
          <w:b/>
          <w:color w:val="757575"/>
          <w:sz w:val="24"/>
        </w:rPr>
        <w:t xml:space="preserve">  Öğrencinin Bilmesi Gerekenler</w:t>
      </w:r>
    </w:p>
    <w:p>
      <w:pPr>
        <w:pStyle w:val="ListBullet"/>
      </w:pPr>
      <w:r>
        <w:rPr>
          <w:sz w:val="20"/>
        </w:rPr>
        <w:t>Python'da temel veri türleri ve tür dönüşümleri</w:t>
      </w:r>
    </w:p>
    <w:p>
      <w:pPr>
        <w:pStyle w:val="ListBullet"/>
      </w:pPr>
      <w:r>
        <w:rPr>
          <w:sz w:val="20"/>
        </w:rPr>
        <w:t>Fonksiyon tanımlama ve çağırma</w:t>
      </w:r>
    </w:p>
    <w:p>
      <w:pPr>
        <w:pStyle w:val="ListBullet"/>
      </w:pPr>
      <w:r>
        <w:rPr>
          <w:sz w:val="20"/>
        </w:rPr>
        <w:t>Dosya okuma/yazma işlemleri (open, read, write)</w:t>
      </w:r>
    </w:p>
    <w:p>
      <w:pPr>
        <w:spacing w:before="200"/>
      </w:pPr>
      <w:r>
        <w:rPr>
          <w:b/>
          <w:color w:val="757575"/>
          <w:sz w:val="24"/>
        </w:rPr>
        <w:t xml:space="preserve">  Olası Kavram Yanılgıları</w:t>
      </w:r>
    </w:p>
    <w:p>
      <w:pPr>
        <w:pStyle w:val="ListBullet"/>
      </w:pPr>
      <w:r>
        <w:rPr>
          <w:sz w:val="20"/>
        </w:rPr>
        <w:t>try-except kullanmak programdaki tüm hataları otomatik olarak düzeltir - hayır, sadece hataları yakalar ve kontrollü şekilde yönetir, hatanın kaynağını düzeltmez</w:t>
      </w:r>
    </w:p>
    <w:p>
      <w:pPr>
        <w:pStyle w:val="ListBullet"/>
      </w:pPr>
      <w:r>
        <w:rPr>
          <w:sz w:val="20"/>
        </w:rPr>
        <w:t>Debugging sadece print() ile yapılır - logging modülü çok daha güçlü ve esnek bir debugging aracıdır; seviye bazlı kayıt ve dosyaya yazma imkânı sunar</w:t>
      </w:r>
    </w:p>
    <w:p>
      <w:pPr>
        <w:spacing w:before="200"/>
      </w:pPr>
      <w:r>
        <w:rPr>
          <w:b/>
          <w:color w:val="757575"/>
          <w:sz w:val="24"/>
        </w:rPr>
        <w:t xml:space="preserve">  Hazırlık Materyalleri</w:t>
      </w:r>
    </w:p>
    <w:p>
      <w:pPr>
        <w:pStyle w:val="ListBullet"/>
      </w:pPr>
      <w:r>
        <w:rPr>
          <w:sz w:val="20"/>
        </w:rPr>
        <w:t>Raspberry Pi ve monitör/klavye/fare</w:t>
      </w:r>
    </w:p>
    <w:p>
      <w:pPr>
        <w:pStyle w:val="ListBullet"/>
      </w:pPr>
      <w:r>
        <w:rPr>
          <w:sz w:val="20"/>
        </w:rPr>
        <w:t>Python IDE (Thonny veya VS Code)</w:t>
      </w:r>
    </w:p>
    <w:p>
      <w:pPr>
        <w:pStyle w:val="ListBullet"/>
      </w:pPr>
      <w:r>
        <w:rPr>
          <w:sz w:val="20"/>
        </w:rPr>
        <w:t>Hata türleri referans tablosu posteri</w:t>
      </w:r>
    </w:p>
    <w:p>
      <w:pPr>
        <w:pStyle w:val="ListBullet"/>
      </w:pPr>
      <w:r>
        <w:rPr>
          <w:sz w:val="20"/>
        </w:rPr>
        <w:t>Debugging akış diyagramı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yemek tarifini uygularken malzeme eksik çıksa ne yaparsınız? Tarihi atlar mısınız yoksa alternatif bir çözüm mü bulursunuz? Programlamada da aynı durum geçerlidir: Program çalışırken beklenmedik bir hata oluştuğunda programın çökmesi yerine hatayı yakalayıp kontrollü şekilde yönetebiliriz.</w:t>
      </w:r>
    </w:p>
    <w:p>
      <w:r>
        <w:rPr>
          <w:b/>
          <w:color w:val="1B2A4A"/>
          <w:sz w:val="20"/>
        </w:rPr>
        <w:t xml:space="preserve">Günlük Hayat Bağlantısı: </w:t>
      </w:r>
      <w:r>
        <w:rPr>
          <w:sz w:val="20"/>
        </w:rPr>
        <w:t>Günlük hayatta beklenmedik durumlara karşı B planımız olur: Arabanın lastiği patlarsa stepne kullanırız, elektrik kesilirse el fenerini alırız. Programlamada try-except yapısı tam olarak bu B planıdır - beklenmedik hatalar karşısında programın çökmesini engeller.</w:t>
      </w:r>
    </w:p>
    <w:p>
      <w:pPr>
        <w:spacing w:before="200"/>
      </w:pPr>
      <w:r>
        <w:rPr>
          <w:b/>
          <w:color w:val="2C6FAD"/>
          <w:sz w:val="24"/>
        </w:rPr>
        <w:t xml:space="preserve">  Ön Bilgi Yoklama Soruları</w:t>
      </w:r>
    </w:p>
    <w:p>
      <w:r>
        <w:rPr>
          <w:b/>
          <w:color w:val="2C6FAD"/>
          <w:sz w:val="20"/>
        </w:rPr>
        <w:t xml:space="preserve">  1. </w:t>
      </w:r>
      <w:r>
        <w:rPr>
          <w:sz w:val="20"/>
        </w:rPr>
        <w:t>Kursiyerlerden daha önce Python'da karşılaştıkları hata mesajlarını paylaşmaları ve bu hataları nasıl çözdüklerini açıklamaları istenir.</w:t>
      </w:r>
    </w:p>
    <w:p>
      <w:pPr>
        <w:spacing w:before="200"/>
      </w:pPr>
      <w:r>
        <w:rPr>
          <w:b/>
          <w:color w:val="2C6FAD"/>
          <w:sz w:val="24"/>
        </w:rPr>
        <w:t xml:space="preserve">  Motivasyon Etkinliği: "Hata Dedektifi"</w:t>
      </w:r>
    </w:p>
    <w:p>
      <w:r>
        <w:rPr>
          <w:b/>
          <w:color w:val="1B2A4A"/>
          <w:sz w:val="20"/>
        </w:rPr>
        <w:t xml:space="preserve">Açıklama: </w:t>
      </w:r>
      <w:r>
        <w:rPr>
          <w:sz w:val="20"/>
        </w:rPr>
        <w:t>Kursiyerler bilinçli olarak hatalı kod örneklerini inceleyerek hata türlerini tanımayı ve çözüm üretmeyi öğreniyor.</w:t>
      </w:r>
    </w:p>
    <w:p>
      <w:r>
        <w:rPr>
          <w:b/>
          <w:color w:val="1B2A4A"/>
          <w:sz w:val="20"/>
        </w:rPr>
        <w:t xml:space="preserve">Yönerge: </w:t>
      </w:r>
      <w:r>
        <w:rPr>
          <w:sz w:val="20"/>
        </w:rPr>
        <w:t>Eğitmen ekrana 5 farklı hatalı Python kodu yansıtır. Kursiyerlerden her kodun hangi hatayı vereceğini tahmin etmeleri ve hatayı düzeltmeleri istenir. Doğru tahmin eden kursiyerler açıklama yapar.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Raspberry Pi üzerinde çalışan bir sıcaklık izleme programı var. Program her 10 saniyede sensörden veri okuyor ve dosyaya kaydediyor. Ancak bazen sensör bağlantısı kopuyor, bazen dosya yazma izni olmayan bir klasöre yazmaya çalışıyor, bazen de sensörden gelen veri sayıya dönüştürülemiyor. Program her seferinde çöküyor ve yeniden başlatılması gerekiyor. Bu sorunu nasıl çözersiniz?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"Hata Türlerini Keşfetme ve Yakalama Deneyleri"</w:t>
      </w:r>
    </w:p>
    <w:p>
      <w:r>
        <w:rPr>
          <w:b/>
          <w:color w:val="1B2A4A"/>
          <w:sz w:val="20"/>
        </w:rPr>
        <w:t xml:space="preserve">Türü: </w:t>
      </w:r>
      <w:r>
        <w:rPr>
          <w:sz w:val="20"/>
        </w:rPr>
        <w:t>Bireysel uygulama ve grup tartışması</w:t>
      </w:r>
    </w:p>
    <w:p>
      <w:r>
        <w:rPr>
          <w:b/>
          <w:color w:val="1B2A4A"/>
          <w:sz w:val="20"/>
        </w:rPr>
        <w:t xml:space="preserve">Amacı: </w:t>
      </w:r>
      <w:r>
        <w:rPr>
          <w:sz w:val="20"/>
        </w:rPr>
        <w:t>Python hata türlerini deneyimleyerek tanıma ve try-except ile yakalama pratiği yapma</w:t>
      </w:r>
    </w:p>
    <w:p>
      <w:r>
        <w:rPr>
          <w:b/>
          <w:color w:val="1B2A4A"/>
          <w:sz w:val="20"/>
        </w:rPr>
        <w:t xml:space="preserve">Malzemeler: </w:t>
      </w:r>
      <w:r>
        <w:rPr>
          <w:sz w:val="20"/>
        </w:rPr>
        <w:t>Raspberry Pi, Python IDE, hatalı kod örnekleri dosyası, hata türleri referans kartı</w:t>
      </w:r>
    </w:p>
    <w:p>
      <w:pPr>
        <w:spacing w:before="200"/>
      </w:pPr>
      <w:r>
        <w:rPr>
          <w:b/>
          <w:color w:val="007A7A"/>
          <w:sz w:val="24"/>
        </w:rPr>
        <w:t xml:space="preserve">  Yönerge Adımları</w:t>
      </w:r>
    </w:p>
    <w:p>
      <w:r>
        <w:rPr>
          <w:b/>
          <w:color w:val="007A7A"/>
          <w:sz w:val="20"/>
        </w:rPr>
        <w:t xml:space="preserve">  1. </w:t>
      </w:r>
      <w:r>
        <w:rPr>
          <w:sz w:val="20"/>
        </w:rPr>
        <w:t>Verilen 8 kod parçacığını sırayla çalıştırın ve her birinin hangi hata türünü (SyntaxError, TypeError, ValueError, IOError, ZeroDivisionError, IndexError, KeyError, FileNotFoundError) verdiğini kaydedin</w:t>
      </w:r>
    </w:p>
    <w:p>
      <w:r>
        <w:rPr>
          <w:b/>
          <w:color w:val="007A7A"/>
          <w:sz w:val="20"/>
        </w:rPr>
        <w:t xml:space="preserve">  2. </w:t>
      </w:r>
      <w:r>
        <w:rPr>
          <w:sz w:val="20"/>
        </w:rPr>
        <w:t>Her hata türü için try-except bloğu yazarak hatayı yakalayın ve kullanıcıya anlamlı bir mesaj gösterin</w:t>
      </w:r>
    </w:p>
    <w:p>
      <w:r>
        <w:rPr>
          <w:b/>
          <w:color w:val="007A7A"/>
          <w:sz w:val="20"/>
        </w:rPr>
        <w:t xml:space="preserve">  3. </w:t>
      </w:r>
      <w:r>
        <w:rPr>
          <w:sz w:val="20"/>
        </w:rPr>
        <w:t>except bloğunda hata mesajını (str(e)) kullanarak hatanın detayını ekrana yazdırın</w:t>
      </w:r>
    </w:p>
    <w:p>
      <w:r>
        <w:rPr>
          <w:b/>
          <w:color w:val="007A7A"/>
          <w:sz w:val="20"/>
        </w:rPr>
        <w:t xml:space="preserve">  4. </w:t>
      </w:r>
      <w:r>
        <w:rPr>
          <w:sz w:val="20"/>
        </w:rPr>
        <w:t>else ve finally bloklarını ekleyerek hata olmadığında ve her durumda çalışacak kodları yazın</w:t>
      </w:r>
    </w:p>
    <w:p>
      <w:r>
        <w:rPr>
          <w:b/>
          <w:color w:val="1B2A4A"/>
          <w:sz w:val="20"/>
        </w:rPr>
        <w:t xml:space="preserve">Öğrenci Rolü: </w:t>
      </w:r>
      <w:r>
        <w:rPr>
          <w:sz w:val="20"/>
        </w:rPr>
        <w:t>Hatalı kodları çalıştırır, hata mesajlarını analiz eder ve try-except blokları yazarak hataları yakalar.</w:t>
      </w:r>
    </w:p>
    <w:p>
      <w:r>
        <w:rPr>
          <w:b/>
          <w:color w:val="1B2A4A"/>
          <w:sz w:val="20"/>
        </w:rPr>
        <w:t xml:space="preserve">Öğretmen Rolü: </w:t>
      </w:r>
      <w:r>
        <w:rPr>
          <w:sz w:val="20"/>
        </w:rPr>
        <w:t>Hata hiyerarşisini açıklar, try-except-else-finally akışını gösterir ve yaygın hata çözüm kalıplarını anlatır.</w:t>
      </w:r>
    </w:p>
    <w:p>
      <w:r>
        <w:rPr>
          <w:b/>
          <w:color w:val="1B2A4A"/>
          <w:sz w:val="20"/>
        </w:rPr>
        <w:t xml:space="preserve">Beklenen Ürün: </w:t>
      </w:r>
      <w:r>
        <w:rPr>
          <w:sz w:val="20"/>
        </w:rPr>
        <w:t>Her hata türü için try-except bloğu içeren çalışan Python dosyası ve hata türleri karşılaştırma tablosu</w:t>
      </w:r>
    </w:p>
    <w:p>
      <w:pPr>
        <w:spacing w:before="200"/>
      </w:pPr>
      <w:r>
        <w:rPr>
          <w:b/>
          <w:color w:val="007A7A"/>
          <w:sz w:val="24"/>
        </w:rPr>
        <w:t xml:space="preserve">  Araştırma Soruları</w:t>
      </w:r>
    </w:p>
    <w:p>
      <w:r>
        <w:rPr>
          <w:b/>
          <w:color w:val="007A7A"/>
          <w:sz w:val="20"/>
        </w:rPr>
        <w:t xml:space="preserve">  1. </w:t>
      </w:r>
      <w:r>
        <w:rPr>
          <w:sz w:val="20"/>
        </w:rPr>
        <w:t>Python'da hata hiyerarşisi (Exception sınıf ağacı) nasıl yapılanmıştır ve özel hata sınıfı (custom exception) oluşturmak ne zaman gerekir?</w:t>
      </w:r>
    </w:p>
    <w:p>
      <w:r>
        <w:rPr>
          <w:b/>
          <w:color w:val="1B2A4A"/>
          <w:sz w:val="20"/>
        </w:rPr>
        <w:t xml:space="preserve">Grupla Çalışma Kuralları: </w:t>
      </w:r>
      <w:r>
        <w:rPr>
          <w:sz w:val="20"/>
        </w:rPr>
        <w:t>Her kursiyer en az 5 farklı hata türünü try-except ile yakalamış ve anlamlı hata mesajları yazmış olmalıdır.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try-except</w:t>
            </w:r>
          </w:p>
        </w:tc>
        <w:tc>
          <w:tcPr>
            <w:tcW w:type="dxa" w:w="2409"/>
          </w:tcPr>
          <w:p>
            <w:r>
              <w:rPr>
                <w:sz w:val="18"/>
              </w:rPr>
              <w:t>Python'da hata yakalama mekanizması; try bloğundaki kod çalıştırılır, hata oluşursa except bloğu devreye girer</w:t>
            </w:r>
          </w:p>
        </w:tc>
        <w:tc>
          <w:tcPr>
            <w:tcW w:type="dxa" w:w="2409"/>
          </w:tcPr>
          <w:p>
            <w:r>
              <w:rPr>
                <w:sz w:val="18"/>
              </w:rPr>
              <w:t>try: x=int(input()) except ValueError: print('Geçersiz sayı')</w:t>
            </w:r>
          </w:p>
        </w:tc>
        <w:tc>
          <w:tcPr>
            <w:tcW w:type="dxa" w:w="2409"/>
          </w:tcPr>
          <w:p>
            <w:r>
              <w:rPr>
                <w:sz w:val="18"/>
              </w:rPr>
              <w:t>Program akışı: try bloğu çalışır &gt; hata yoksa except atlanır &gt; hata varsa ilgili except bloğu çalışır &gt; finally her durumda çalışır</w:t>
            </w:r>
          </w:p>
        </w:tc>
      </w:tr>
      <w:tr>
        <w:tc>
          <w:tcPr>
            <w:tcW w:type="dxa" w:w="2409"/>
          </w:tcPr>
          <w:p>
            <w:r>
              <w:rPr>
                <w:sz w:val="18"/>
              </w:rPr>
              <w:t>SyntaxError / TypeError</w:t>
            </w:r>
          </w:p>
        </w:tc>
        <w:tc>
          <w:tcPr>
            <w:tcW w:type="dxa" w:w="2409"/>
          </w:tcPr>
          <w:p>
            <w:r>
              <w:rPr>
                <w:sz w:val="18"/>
              </w:rPr>
              <w:t>SyntaxError: Yazım hatası, kod çalıştırılmadan önce tespit edilir. TypeError: Uyumsuz veri türleri arasında işlem yapma hatası</w:t>
            </w:r>
          </w:p>
        </w:tc>
        <w:tc>
          <w:tcPr>
            <w:tcW w:type="dxa" w:w="2409"/>
          </w:tcPr>
          <w:p>
            <w:r>
              <w:rPr>
                <w:sz w:val="18"/>
              </w:rPr>
              <w:t>SyntaxError: if x = 5 (== olmalı). TypeError: '2' + 3 (str + int)</w:t>
            </w:r>
          </w:p>
        </w:tc>
        <w:tc>
          <w:tcPr>
            <w:tcW w:type="dxa" w:w="2409"/>
          </w:tcPr>
          <w:p>
            <w:r>
              <w:rPr>
                <w:sz w:val="18"/>
              </w:rPr>
              <w:t>SyntaxError derleme aşamasında, TypeError çalışma zamanında oluşur; her ikisi de en yaygın Python hatalarındandır</w:t>
            </w:r>
          </w:p>
        </w:tc>
      </w:tr>
      <w:tr>
        <w:tc>
          <w:tcPr>
            <w:tcW w:type="dxa" w:w="2409"/>
          </w:tcPr>
          <w:p>
            <w:r>
              <w:rPr>
                <w:sz w:val="18"/>
              </w:rPr>
              <w:t>ValueError / IOError</w:t>
            </w:r>
          </w:p>
        </w:tc>
        <w:tc>
          <w:tcPr>
            <w:tcW w:type="dxa" w:w="2409"/>
          </w:tcPr>
          <w:p>
            <w:r>
              <w:rPr>
                <w:sz w:val="18"/>
              </w:rPr>
              <w:t>ValueError: Doğru türde ama geçersiz değer. IOError/OSError: Giriş-çıkış işlemlerinde oluşan hata (dosya bulunamadı, izin yok, sensör okunamadı)</w:t>
            </w:r>
          </w:p>
        </w:tc>
        <w:tc>
          <w:tcPr>
            <w:tcW w:type="dxa" w:w="2409"/>
          </w:tcPr>
          <w:p>
            <w:r>
              <w:rPr>
                <w:sz w:val="18"/>
              </w:rPr>
              <w:t>ValueError: int('abc'). IOError: open('/olmayan/dosya')</w:t>
            </w:r>
          </w:p>
        </w:tc>
        <w:tc>
          <w:tcPr>
            <w:tcW w:type="dxa" w:w="2409"/>
          </w:tcPr>
          <w:p>
            <w:r>
              <w:rPr>
                <w:sz w:val="18"/>
              </w:rPr>
              <w:t>ValueError veri doğrulama, IOError ise donanım ve dosya işlemlerinde kritik öneme sahiptir; Raspberry Pi projelerinde sıkça karşılaşılır</w:t>
            </w:r>
          </w:p>
        </w:tc>
      </w:tr>
      <w:tr>
        <w:tc>
          <w:tcPr>
            <w:tcW w:type="dxa" w:w="2409"/>
          </w:tcPr>
          <w:p>
            <w:r>
              <w:rPr>
                <w:sz w:val="18"/>
              </w:rPr>
              <w:t>Debugging (print/logging)</w:t>
            </w:r>
          </w:p>
        </w:tc>
        <w:tc>
          <w:tcPr>
            <w:tcW w:type="dxa" w:w="2409"/>
          </w:tcPr>
          <w:p>
            <w:r>
              <w:rPr>
                <w:sz w:val="18"/>
              </w:rPr>
              <w:t>Programdaki hataları tespit etmek için print() ile değişken değerlerini izleme veya logging modülü ile seviye bazlı kayıt tutma tekniği</w:t>
            </w:r>
          </w:p>
        </w:tc>
        <w:tc>
          <w:tcPr>
            <w:tcW w:type="dxa" w:w="2409"/>
          </w:tcPr>
          <w:p>
            <w:r>
              <w:rPr>
                <w:sz w:val="18"/>
              </w:rPr>
              <w:t>print(f'x={x}, type={type(x)}'). import logging; logging.debug('Sensör değeri: %s', val)</w:t>
            </w:r>
          </w:p>
        </w:tc>
        <w:tc>
          <w:tcPr>
            <w:tcW w:type="dxa" w:w="2409"/>
          </w:tcPr>
          <w:p>
            <w:r>
              <w:rPr>
                <w:sz w:val="18"/>
              </w:rPr>
              <w:t>print() hızlı debug için, logging modülü (DEBUG, INFO, WARNING, ERROR, CRITICAL seviyeleri) profesyonel uygulamalar için kullanılır</w:t>
            </w:r>
          </w:p>
        </w:tc>
      </w:tr>
    </w:tbl>
    <w:p/>
    <w:p>
      <w:pPr>
        <w:spacing w:before="200"/>
      </w:pPr>
      <w:r>
        <w:rPr>
          <w:b/>
          <w:color w:val="E65C00"/>
          <w:sz w:val="24"/>
        </w:rPr>
        <w:t xml:space="preserve">  Konu Anlatımı</w:t>
      </w:r>
    </w:p>
    <w:p>
      <w:r>
        <w:rPr>
          <w:sz w:val="20"/>
        </w:rPr>
        <w:t>try-except-else-finally Yapısı: Python'da hata yönetimi dört bloktan oluşur. try: Hata oluşabilecek kodlar buraya yazılır. except: Belirli hata türleri yakalanır; birden fazla except bloğu kullanılabilir. else: Hiç hata oluşmazsa çalışır; başarılı durumda yapılacak işlemler buraya konur. finally: Hata olsun olmasın her durumda çalışır; dosya kapatma, bağlantı sonlandırma gibi temizlik işlemleri burada yapılır. Örnek yapı: try: dosya = open('veri.txt', 'r') / veri = dosya.read() / sayi = int(veri) except FileNotFoundError: print('Dosya bulunamadı!') except ValueError: print('Dosyadaki veri sayıya dönüştürülemedi!') else: print(f'Okunan sayı: {sayi}') finally: dosya.close() - Bu yapı Raspberry Pi projelerinde sensör okuma, dosya işlemleri ve ağ bağlantıları için kritik öneme sahiptir.</w:t>
      </w:r>
    </w:p>
    <w:p>
      <w:r>
        <w:rPr>
          <w:sz w:val="20"/>
        </w:rPr>
        <w:t>Yaygın Python Hata Türleri: 1) SyntaxError: Kod yazım hatası; Python yorumlayıcısı kodu çalıştırmadan önce tespit eder. Örnek: parantez eksikliği, yanlış girintileme, = yerine == kullanmama. 2) TypeError: Uyumsuz veri türleri arasında işlem yapma; '5' + 3 gibi string ile integer toplama. 3) ValueError: Doğru türde ama geçersiz değer; int('merhaba') gibi sayıya dönüştürülemeyen string. 4) IOError/OSError: Dosya veya donanım giriş-çıkış hatası; dosya bulunamadı, yazma izni yok, sensör bağlantısı kopuk. 5) ZeroDivisionError: Sıfıra bölme hatası. 6) IndexError: Liste indeks aşımı. 7) KeyError: Sözlükte olmayan anahtar erişimi. 8) FileNotFoundError: Dosya bulunamadı (IOError alt sınıfı). Raspberry Pi'de en sık karşılaşılan hatalar IOError (sensör/GPIO), ValueError (sensör verisi dönüşüm) ve FileNotFoundError (log dosyaları) olur.</w:t>
      </w:r>
    </w:p>
    <w:p>
      <w:r>
        <w:rPr>
          <w:sz w:val="20"/>
        </w:rPr>
        <w:t>Debugging Teknikleri - print() ile Debugging: En basit ve hızlı yöntem. Değişken değerlerini, tür bilgilerini ve program akışını izlemek için kullanılır. Örnek: print(f'[DEBUG] sicaklik={sicaklik}, type={type(sicaklik)}'). Dezavantajı: Üretim kodunda print satırlarını temizlemek gerekir ve çok sayıda print performansı düşürür. logging Modülü ile Debugging: Profesyonel yaklaşım. Seviyeler: DEBUG (detaylı bilgi), INFO (genel bilgi), WARNING (uyarı), ERROR (hata), CRITICAL (kritik hata). Yapılandırma: import logging / logging.basicConfig(level=logging.DEBUG, filename='uygulama.log', format='%(asctime)s - %(levelname)s - %(message)s'). Avantajları: Seviye bazlı filtreleme, dosyaya kayıt, zaman damgası, üretim/geliştirme modu geçişi.</w:t>
      </w:r>
    </w:p>
    <w:p>
      <w:r>
        <w:rPr>
          <w:sz w:val="20"/>
        </w:rPr>
        <w:t>Raspberry Pi'de Hata Yönetimi Best Practice: 1) GPIO işlemlerinde her zaman try-finally kullanın: try: GPIO.setup(18, GPIO.OUT) / GPIO.output(18, True) finally: GPIO.cleanup(). 2) Sensör okumalarında retry mekanizması kurun: for i in range(3): try: veri = sensor.oku() / break except IOError: time.sleep(1). 3) Log dosyası ile hata kaydı tutun: Uzun süre çalışan IoT projelerinde hataları dosyaya kaydedin. 4) Kullanıcıya anlamlı mesaj verin: except bloğunda teknik hata yerine anlaşılır mesaj gösterin. 5) Hata türlerine göre farklı aksiyon alın: Geçici hatada (sensör okuma) tekrar deneyin, kalıcı hatada (dosya izni) programı güvenli şekilde durdurun.</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Sensör okuma hata yönetimi</w:t>
            </w:r>
          </w:p>
        </w:tc>
        <w:tc>
          <w:tcPr>
            <w:tcW w:type="dxa" w:w="3213"/>
          </w:tcPr>
          <w:p>
            <w:r>
              <w:rPr>
                <w:sz w:val="18"/>
              </w:rPr>
              <w:t>import time</w:t>
              <w:br/>
              <w:t>def sicaklik_oku(sensor):</w:t>
              <w:br/>
              <w:t xml:space="preserve">    for deneme in range(3):</w:t>
              <w:br/>
              <w:t xml:space="preserve">        try:</w:t>
              <w:br/>
              <w:t xml:space="preserve">            veri = sensor.read()</w:t>
              <w:br/>
              <w:t xml:space="preserve">            sicaklik = float(veri)</w:t>
              <w:br/>
              <w:t xml:space="preserve">            if -40 &lt;= sicaklik &lt;= 85:</w:t>
              <w:br/>
              <w:t xml:space="preserve">                return sicaklik</w:t>
              <w:br/>
              <w:t xml:space="preserve">            else:</w:t>
              <w:br/>
              <w:t xml:space="preserve">                raise ValueError(f'Geçersiz aralık: {sicaklik}')</w:t>
              <w:br/>
              <w:t xml:space="preserve">        except (IOError, OSError) as e:</w:t>
              <w:br/>
              <w:t xml:space="preserve">            print(f'Sensör hatası (deneme {deneme+1}): {e}')</w:t>
              <w:br/>
              <w:t xml:space="preserve">            time.sleep(1)</w:t>
              <w:br/>
              <w:t xml:space="preserve">        except ValueError as e:</w:t>
              <w:br/>
              <w:t xml:space="preserve">            print(f'Veri hatası: {e}')</w:t>
              <w:br/>
              <w:t xml:space="preserve">            return None</w:t>
              <w:br/>
              <w:t xml:space="preserve">    print('Sensör 3 denemede okunamadı!')</w:t>
              <w:br/>
              <w:t xml:space="preserve">    return None</w:t>
            </w:r>
          </w:p>
        </w:tc>
        <w:tc>
          <w:tcPr>
            <w:tcW w:type="dxa" w:w="3213"/>
          </w:tcPr>
          <w:p>
            <w:r>
              <w:rPr>
                <w:sz w:val="18"/>
              </w:rPr>
              <w:t>try-except ile sensör hatalarını yakalama ve retry mekanizması kurma, Raspberry Pi IoT projelerinin temel yapı taşıdır</w:t>
            </w:r>
          </w:p>
        </w:tc>
      </w:tr>
      <w:tr>
        <w:tc>
          <w:tcPr>
            <w:tcW w:type="dxa" w:w="3213"/>
          </w:tcPr>
          <w:p>
            <w:r>
              <w:rPr>
                <w:sz w:val="18"/>
              </w:rPr>
              <w:t>logging modülü kullanımı</w:t>
            </w:r>
          </w:p>
        </w:tc>
        <w:tc>
          <w:tcPr>
            <w:tcW w:type="dxa" w:w="3213"/>
          </w:tcPr>
          <w:p>
            <w:r>
              <w:rPr>
                <w:sz w:val="18"/>
              </w:rPr>
              <w:t>import logging</w:t>
              <w:br/>
              <w:t>logging.basicConfig(</w:t>
              <w:br/>
              <w:t xml:space="preserve">    level=logging.DEBUG,</w:t>
              <w:br/>
              <w:t xml:space="preserve">    filename='/home/pi/proje.log',</w:t>
              <w:br/>
              <w:t xml:space="preserve">    format='%(asctime)s - %(levelname)s - %(message)s'</w:t>
              <w:br/>
              <w:t>)</w:t>
              <w:br/>
              <w:t>logger = logging.getLogger('SicaklikIzleme')</w:t>
              <w:br/>
              <w:t>try:</w:t>
              <w:br/>
              <w:t xml:space="preserve">    sicaklik = sensor.read()</w:t>
              <w:br/>
              <w:t xml:space="preserve">    logger.info(f'Sıcaklık okundu: {sicaklik}')</w:t>
              <w:br/>
              <w:t>except IOError as e:</w:t>
              <w:br/>
              <w:t xml:space="preserve">    logger.error(f'Sensör okuma hatası: {e}')</w:t>
              <w:br/>
              <w:t>except Exception as e:</w:t>
              <w:br/>
              <w:t xml:space="preserve">    logger.critical(f'Beklenmeyen hata: {e}')</w:t>
            </w:r>
          </w:p>
        </w:tc>
        <w:tc>
          <w:tcPr>
            <w:tcW w:type="dxa" w:w="3213"/>
          </w:tcPr>
          <w:p>
            <w:r>
              <w:rPr>
                <w:sz w:val="18"/>
              </w:rPr>
              <w:t>logging modülü ile seviye bazlı kayıt tutma, üretim ortamında hata takibi için vazgeçilmezdir</w:t>
            </w:r>
          </w:p>
        </w:tc>
      </w:tr>
      <w:tr>
        <w:tc>
          <w:tcPr>
            <w:tcW w:type="dxa" w:w="3213"/>
          </w:tcPr>
          <w:p>
            <w:r>
              <w:rPr>
                <w:sz w:val="18"/>
              </w:rPr>
              <w:t>GPIO temizleme ile finally kullanımı</w:t>
            </w:r>
          </w:p>
        </w:tc>
        <w:tc>
          <w:tcPr>
            <w:tcW w:type="dxa" w:w="3213"/>
          </w:tcPr>
          <w:p>
            <w:r>
              <w:rPr>
                <w:sz w:val="18"/>
              </w:rPr>
              <w:t>import RPi.GPIO as GPIO</w:t>
              <w:br/>
              <w:t>try:</w:t>
              <w:br/>
              <w:t xml:space="preserve">    GPIO.setmode(GPIO.BCM)</w:t>
              <w:br/>
              <w:t xml:space="preserve">    GPIO.setup(18, GPIO.OUT)</w:t>
              <w:br/>
              <w:t xml:space="preserve">    GPIO.output(18, GPIO.HIGH)</w:t>
              <w:br/>
              <w:t xml:space="preserve">    time.sleep(5)</w:t>
              <w:br/>
              <w:t>except Exception as e:</w:t>
              <w:br/>
              <w:t xml:space="preserve">    print(f'GPIO hatası: {e}')</w:t>
              <w:br/>
              <w:t>finally:</w:t>
              <w:br/>
              <w:t xml:space="preserve">    GPIO.cleanup()</w:t>
              <w:br/>
              <w:t xml:space="preserve">    print('GPIO temizlendi.')</w:t>
            </w:r>
          </w:p>
        </w:tc>
        <w:tc>
          <w:tcPr>
            <w:tcW w:type="dxa" w:w="3213"/>
          </w:tcPr>
          <w:p>
            <w:r>
              <w:rPr>
                <w:sz w:val="18"/>
              </w:rPr>
              <w:t>finally bloğu ile GPIO.cleanup() çağrısı, donanım kaynaklarının her durumda serbest bırakılmasını garanti eder</w:t>
            </w:r>
          </w:p>
        </w:tc>
      </w:tr>
    </w:tbl>
    <w:p/>
    <w:p>
      <w:pPr>
        <w:spacing w:before="200"/>
      </w:pPr>
      <w:r>
        <w:rPr>
          <w:b/>
          <w:color w:val="E65C00"/>
          <w:sz w:val="24"/>
        </w:rPr>
        <w:t xml:space="preserve">  Görseller ve Tablolar</w:t>
      </w:r>
    </w:p>
    <w:p>
      <w:pPr>
        <w:pStyle w:val="ListBullet"/>
      </w:pPr>
      <w:r>
        <w:rPr>
          <w:sz w:val="20"/>
        </w:rPr>
        <w:t>try-except-else-finally akış diyagramı</w:t>
      </w:r>
    </w:p>
    <w:p>
      <w:pPr>
        <w:pStyle w:val="ListBullet"/>
      </w:pPr>
      <w:r>
        <w:rPr>
          <w:sz w:val="20"/>
        </w:rPr>
        <w:t>Python hata hiyerarşisi (Exception sınıf ağacı) şeması</w:t>
      </w:r>
    </w:p>
    <w:p>
      <w:pPr>
        <w:spacing w:before="200"/>
      </w:pPr>
      <w:r>
        <w:rPr>
          <w:b/>
          <w:color w:val="E65C00"/>
          <w:sz w:val="24"/>
        </w:rPr>
        <w:t xml:space="preserve">  Analoji ve Benzetmeler</w:t>
      </w:r>
    </w:p>
    <w:p>
      <w:r>
        <w:rPr>
          <w:b/>
          <w:color w:val="E65C00"/>
          <w:sz w:val="20"/>
        </w:rPr>
        <w:t xml:space="preserve">  1. </w:t>
      </w:r>
      <w:r>
        <w:rPr>
          <w:sz w:val="20"/>
        </w:rPr>
        <w:t>try-except = Güvenlik ağı gibidir: Trapezde (try) gösteri yapan akrobat düşerse ağ (except) onu yakalar, düşmezse alkış alır (else), her durumda sahne temizlenir (finally). Debugging = Doktor muayenesi gibidir: Belirtileri (hata mesajı) okursunuz, testler yaparsınız (print/logging) ve teşhis koyarak tedavi edersiniz (hata düzeltme)</w:t>
      </w:r>
    </w:p>
    <w:p>
      <w:pPr>
        <w:spacing w:before="200"/>
      </w:pPr>
      <w:r>
        <w:rPr>
          <w:b/>
          <w:color w:val="E65C00"/>
          <w:sz w:val="24"/>
        </w:rPr>
        <w:t xml:space="preserve">  Öğrenci Soru-Cevap</w:t>
      </w:r>
    </w:p>
    <w:p>
      <w:pPr>
        <w:pStyle w:val="ListBullet"/>
      </w:pPr>
      <w:r>
        <w:rPr>
          <w:sz w:val="20"/>
        </w:rPr>
        <w:t>try-except-else-finally blokları hangi sırayla çalışır?</w:t>
      </w:r>
    </w:p>
    <w:p>
      <w:pPr>
        <w:pStyle w:val="ListBullet"/>
      </w:pPr>
      <w:r>
        <w:rPr>
          <w:sz w:val="20"/>
        </w:rPr>
        <w:t>SyntaxError neden try-except ile yakalanamaz?</w:t>
      </w:r>
    </w:p>
    <w:p>
      <w:pPr>
        <w:pStyle w:val="ListBullet"/>
      </w:pPr>
      <w:r>
        <w:rPr>
          <w:sz w:val="20"/>
        </w:rPr>
        <w:t>logging modülünün print()'e göre avantajları nelerdir?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"Dayanıklı Sensör Okuma Programı Geliştirme"</w:t>
      </w:r>
    </w:p>
    <w:p>
      <w:r>
        <w:rPr>
          <w:b/>
          <w:color w:val="1B2A4A"/>
          <w:sz w:val="20"/>
        </w:rPr>
        <w:t xml:space="preserve">Türü: </w:t>
      </w:r>
      <w:r>
        <w:rPr>
          <w:sz w:val="20"/>
        </w:rPr>
        <w:t>Bireysel uygulama ve kod inceleme</w:t>
      </w:r>
    </w:p>
    <w:p>
      <w:r>
        <w:rPr>
          <w:b/>
          <w:color w:val="1B2A4A"/>
          <w:sz w:val="20"/>
        </w:rPr>
        <w:t xml:space="preserve">Amacı: </w:t>
      </w:r>
      <w:r>
        <w:rPr>
          <w:sz w:val="20"/>
        </w:rPr>
        <w:t>Hata yönetimi ve debugging tekniklerini kullanarak dayanıklı (robust) bir Raspberry Pi programı geliştirme becerisi kazandırma</w:t>
      </w:r>
    </w:p>
    <w:p>
      <w:pPr>
        <w:spacing w:before="200"/>
      </w:pPr>
      <w:r>
        <w:rPr>
          <w:b/>
          <w:color w:val="6A1B9A"/>
          <w:sz w:val="24"/>
        </w:rPr>
        <w:t xml:space="preserve">  Yönerge Adımları</w:t>
      </w:r>
    </w:p>
    <w:p>
      <w:r>
        <w:rPr>
          <w:b/>
          <w:color w:val="6A1B9A"/>
          <w:sz w:val="20"/>
        </w:rPr>
        <w:t xml:space="preserve">  1. </w:t>
      </w:r>
      <w:r>
        <w:rPr>
          <w:sz w:val="20"/>
        </w:rPr>
        <w:t>Sıcaklık sensöründen veri okuyup dosyaya kaydeden temel bir program yazın (hata yönetimi olmadan)</w:t>
      </w:r>
    </w:p>
    <w:p>
      <w:r>
        <w:rPr>
          <w:b/>
          <w:color w:val="6A1B9A"/>
          <w:sz w:val="20"/>
        </w:rPr>
        <w:t xml:space="preserve">  2. </w:t>
      </w:r>
      <w:r>
        <w:rPr>
          <w:sz w:val="20"/>
        </w:rPr>
        <w:t>Programa try-except blokları ekleyerek IOError, ValueError ve FileNotFoundError hatalarını yakalayın</w:t>
      </w:r>
    </w:p>
    <w:p>
      <w:r>
        <w:rPr>
          <w:b/>
          <w:color w:val="6A1B9A"/>
          <w:sz w:val="20"/>
        </w:rPr>
        <w:t xml:space="preserve">  3. </w:t>
      </w:r>
      <w:r>
        <w:rPr>
          <w:sz w:val="20"/>
        </w:rPr>
        <w:t>logging modülü ile hata kayıtlarını dosyaya yazan bir yapı kurun (DEBUG ve ERROR seviyeleri)</w:t>
      </w:r>
    </w:p>
    <w:p>
      <w:r>
        <w:rPr>
          <w:b/>
          <w:color w:val="6A1B9A"/>
          <w:sz w:val="20"/>
        </w:rPr>
        <w:t xml:space="preserve">  4. </w:t>
      </w:r>
      <w:r>
        <w:rPr>
          <w:sz w:val="20"/>
        </w:rPr>
        <w:t>Programı bilinçli olarak hatalı senaryolarda test edin (sensör çıkarma, dosya silme) ve hata yönetiminin çalıştığını doğrulayın</w:t>
      </w:r>
    </w:p>
    <w:p>
      <w:r>
        <w:rPr>
          <w:b/>
          <w:color w:val="1B2A4A"/>
          <w:sz w:val="20"/>
        </w:rPr>
        <w:t xml:space="preserve">Beklenen Ürün: </w:t>
      </w:r>
      <w:r>
        <w:rPr>
          <w:sz w:val="20"/>
        </w:rPr>
        <w:t>Hata yönetimi ve logging entegre edilmiş, dayanıklı sensör okuma Python programı ve test raporu</w:t>
      </w:r>
    </w:p>
    <w:p>
      <w:pPr>
        <w:spacing w:before="200"/>
      </w:pPr>
      <w:r>
        <w:rPr>
          <w:b/>
          <w:color w:val="6A1B9A"/>
          <w:sz w:val="24"/>
        </w:rPr>
        <w:t xml:space="preserve">  Transfer Soruları</w:t>
      </w:r>
    </w:p>
    <w:p>
      <w:r>
        <w:rPr>
          <w:b/>
          <w:color w:val="6A1B9A"/>
          <w:sz w:val="20"/>
        </w:rPr>
        <w:t xml:space="preserve">  1. </w:t>
      </w:r>
      <w:r>
        <w:rPr>
          <w:sz w:val="20"/>
        </w:rPr>
        <w:t>Hata yönetimi ve debugging becerileri tüm yazılım projelerinde, özellikle IoT ve gömülü sistemlerde, kesintisiz çalışan güvenilir uygulamalar geliştirmek için kullanılır.</w:t>
      </w:r>
    </w:p>
    <w:p>
      <w:r>
        <w:rPr>
          <w:b/>
          <w:color w:val="1B2A4A"/>
          <w:sz w:val="20"/>
        </w:rPr>
        <w:t xml:space="preserve">İlişkili Disiplinler: </w:t>
      </w:r>
      <w:r>
        <w:rPr>
          <w:sz w:val="20"/>
        </w:rPr>
        <w:t>Yazılım mühendisliği (hata yönetimi kalıpları), gömülü sistemler (donanım hata yönetimi), veri bilimi (veri doğrulama)</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Raspberry Pi üzerinde 7/24 çalışan bir sera izleme sistemi var. Sensör verileri bazen hatalı geliyor, bazen SD kart doluyor ve dosya yazılamıyor. Bu sistemi hiç çökmeden çalışacak şekilde nasıl tasarlarsınız?</w:t>
            </w:r>
          </w:p>
        </w:tc>
      </w:tr>
    </w:tbl>
    <w:p/>
    <w:p>
      <w:r>
        <w:rPr>
          <w:b/>
          <w:color w:val="1B2A4A"/>
          <w:sz w:val="20"/>
        </w:rPr>
        <w:t xml:space="preserve">Yaratıcı Görev: </w:t>
      </w:r>
      <w:r>
        <w:rPr>
          <w:sz w:val="20"/>
        </w:rPr>
        <w:t>Python'da kendi özel hata sınıfınızı (custom exception) tasarlayın: SensorBaglantiHatasi, GecersizVeriHatasi, DosyaYazmaHatasi. Bu sınıfları sensör okuma programınızda kullanın.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try-except-else-finally yapısı ve çalışma prensibi anlaşıldı mı?</w:t>
      </w:r>
    </w:p>
    <w:p>
      <w:r>
        <w:rPr>
          <w:sz w:val="20"/>
        </w:rPr>
        <w:t xml:space="preserve">  ☐  SyntaxError, TypeError, ValueError, IOError hata türleri tanınıyor mu?</w:t>
      </w:r>
    </w:p>
    <w:p>
      <w:r>
        <w:rPr>
          <w:sz w:val="20"/>
        </w:rPr>
        <w:t xml:space="preserve">  ☐  print() ve logging modülü ile debugging yapılabiliyor mu?</w:t>
      </w:r>
    </w:p>
    <w:p>
      <w:pPr>
        <w:spacing w:before="200"/>
      </w:pPr>
      <w:r>
        <w:rPr>
          <w:b/>
          <w:color w:val="2E7D32"/>
          <w:sz w:val="24"/>
        </w:rPr>
        <w:t xml:space="preserve">  Öz Değerlendirme Soruları</w:t>
      </w:r>
    </w:p>
    <w:p>
      <w:r>
        <w:rPr>
          <w:b/>
          <w:color w:val="2E7D32"/>
          <w:sz w:val="20"/>
        </w:rPr>
        <w:t xml:space="preserve">  1. </w:t>
      </w:r>
      <w:r>
        <w:rPr>
          <w:sz w:val="20"/>
        </w:rPr>
        <w:t>try-except-else-finally blokları ne zaman ve neden kullanılır?</w:t>
      </w:r>
    </w:p>
    <w:p>
      <w:r>
        <w:rPr>
          <w:b/>
          <w:color w:val="2E7D32"/>
          <w:sz w:val="20"/>
        </w:rPr>
        <w:t xml:space="preserve">  2. </w:t>
      </w:r>
      <w:r>
        <w:rPr>
          <w:sz w:val="20"/>
        </w:rPr>
        <w:t>Raspberry Pi projelerinde en sık karşılaşılan Python hata türleri hangileridir?</w:t>
      </w:r>
    </w:p>
    <w:p>
      <w:r>
        <w:rPr>
          <w:b/>
          <w:color w:val="2E7D32"/>
          <w:sz w:val="20"/>
        </w:rPr>
        <w:t xml:space="preserve">  3. </w:t>
      </w:r>
      <w:r>
        <w:rPr>
          <w:sz w:val="20"/>
        </w:rPr>
        <w:t>logging modülü ile hata kayıtları nasıl tutulur?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Python'da try bloğunda hata oluşmazsa hangi blok çalışır?</w:t>
            </w:r>
          </w:p>
        </w:tc>
        <w:tc>
          <w:tcPr>
            <w:tcW w:type="dxa" w:w="3213"/>
          </w:tcPr>
          <w:p>
            <w:r>
              <w:rPr>
                <w:sz w:val="18"/>
              </w:rPr>
              <w:t>A) except  B) finally  C) else  D) raise</w:t>
            </w:r>
          </w:p>
        </w:tc>
        <w:tc>
          <w:tcPr>
            <w:tcW w:type="dxa" w:w="3213"/>
          </w:tcPr>
          <w:p>
            <w:r>
              <w:rPr>
                <w:sz w:val="18"/>
              </w:rPr>
              <w:t>C</w:t>
            </w:r>
          </w:p>
        </w:tc>
      </w:tr>
      <w:tr>
        <w:tc>
          <w:tcPr>
            <w:tcW w:type="dxa" w:w="3213"/>
          </w:tcPr>
          <w:p>
            <w:r>
              <w:rPr>
                <w:sz w:val="18"/>
              </w:rPr>
              <w:t>int('merhaba') ifadesi hangi hatayı verir?</w:t>
            </w:r>
          </w:p>
        </w:tc>
        <w:tc>
          <w:tcPr>
            <w:tcW w:type="dxa" w:w="3213"/>
          </w:tcPr>
          <w:p>
            <w:r>
              <w:rPr>
                <w:sz w:val="18"/>
              </w:rPr>
              <w:t>A) TypeError  B) SyntaxError  C) ValueError  D) IOError</w:t>
            </w:r>
          </w:p>
        </w:tc>
        <w:tc>
          <w:tcPr>
            <w:tcW w:type="dxa" w:w="3213"/>
          </w:tcPr>
          <w:p>
            <w:r>
              <w:rPr>
                <w:sz w:val="18"/>
              </w:rPr>
              <w:t>C</w:t>
            </w:r>
          </w:p>
        </w:tc>
      </w:tr>
      <w:tr>
        <w:tc>
          <w:tcPr>
            <w:tcW w:type="dxa" w:w="3213"/>
          </w:tcPr>
          <w:p>
            <w:r>
              <w:rPr>
                <w:sz w:val="18"/>
              </w:rPr>
              <w:t>logging modülünde en düşük önem seviyesi hangisidir?</w:t>
            </w:r>
          </w:p>
        </w:tc>
        <w:tc>
          <w:tcPr>
            <w:tcW w:type="dxa" w:w="3213"/>
          </w:tcPr>
          <w:p>
            <w:r>
              <w:rPr>
                <w:sz w:val="18"/>
              </w:rPr>
              <w:t>A) INFO  B) WARNING  C) ERROR  D) DEBUG</w:t>
            </w:r>
          </w:p>
        </w:tc>
        <w:tc>
          <w:tcPr>
            <w:tcW w:type="dxa" w:w="3213"/>
          </w:tcPr>
          <w:p>
            <w:r>
              <w:rPr>
                <w:sz w:val="18"/>
              </w:rPr>
              <w:t>D</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Her hatayı try-except ile yakalamak (bare except) neden kötü bir uygulama olarak kabul edilir? Hangi durumlarda genel except Exception kullanmak kabul edilebilir?</w:t>
      </w:r>
    </w:p>
    <w:p>
      <w:r>
        <w:rPr>
          <w:b/>
          <w:color w:val="2E7D32"/>
          <w:sz w:val="20"/>
        </w:rPr>
        <w:t>Eleştirel Düşünme:</w:t>
      </w:r>
    </w:p>
    <w:p>
      <w:r>
        <w:rPr>
          <w:b/>
          <w:color w:val="2E7D32"/>
          <w:sz w:val="20"/>
        </w:rPr>
        <w:t xml:space="preserve">  1. </w:t>
      </w:r>
      <w:r>
        <w:rPr>
          <w:sz w:val="20"/>
        </w:rPr>
        <w:t>Bir programda hiç hata yönetimi olmaması mı yoksa çok fazla hata yönetimi olup hataların gizlenmesi mi daha tehlikelidir? Hata yönetiminde doğru denge nasıl kurulur?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"Hata Yönetimi ve Debugging Uygulaması"</w:t>
      </w:r>
    </w:p>
    <w:p>
      <w:r>
        <w:rPr>
          <w:b/>
          <w:color w:val="1B2A4A"/>
          <w:sz w:val="20"/>
        </w:rPr>
        <w:t xml:space="preserve">Hedef: </w:t>
      </w:r>
      <w:r>
        <w:rPr>
          <w:sz w:val="20"/>
        </w:rPr>
        <w:t>try-except yapılarını ve logging modülünü kullanarak dayanıklı bir Python programı geliştirme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Hatalı kod örneklerini çalıştırarak hata türlerini tanıyın ve sınıflandırın</w:t>
            </w:r>
          </w:p>
        </w:tc>
        <w:tc>
          <w:tcPr>
            <w:tcW w:type="dxa" w:w="3213"/>
          </w:tcPr>
          <w:p>
            <w:r>
              <w:rPr>
                <w:sz w:val="18"/>
              </w:rPr>
              <w:t>5 dk</w:t>
            </w:r>
          </w:p>
        </w:tc>
      </w:tr>
      <w:tr>
        <w:tc>
          <w:tcPr>
            <w:tcW w:type="dxa" w:w="3213"/>
          </w:tcPr>
          <w:p>
            <w:r>
              <w:rPr>
                <w:sz w:val="18"/>
              </w:rPr>
              <w:t>2</w:t>
            </w:r>
          </w:p>
        </w:tc>
        <w:tc>
          <w:tcPr>
            <w:tcW w:type="dxa" w:w="3213"/>
          </w:tcPr>
          <w:p>
            <w:r>
              <w:rPr>
                <w:sz w:val="18"/>
              </w:rPr>
              <w:t>Her hata türü için uygun try-except bloğu yazın ve anlamlı hata mesajları ekleyin</w:t>
            </w:r>
          </w:p>
        </w:tc>
        <w:tc>
          <w:tcPr>
            <w:tcW w:type="dxa" w:w="3213"/>
          </w:tcPr>
          <w:p>
            <w:r>
              <w:rPr>
                <w:sz w:val="18"/>
              </w:rPr>
              <w:t>5 dk</w:t>
            </w:r>
          </w:p>
        </w:tc>
      </w:tr>
      <w:tr>
        <w:tc>
          <w:tcPr>
            <w:tcW w:type="dxa" w:w="3213"/>
          </w:tcPr>
          <w:p>
            <w:r>
              <w:rPr>
                <w:sz w:val="18"/>
              </w:rPr>
              <w:t>3</w:t>
            </w:r>
          </w:p>
        </w:tc>
        <w:tc>
          <w:tcPr>
            <w:tcW w:type="dxa" w:w="3213"/>
          </w:tcPr>
          <w:p>
            <w:r>
              <w:rPr>
                <w:sz w:val="18"/>
              </w:rPr>
              <w:t>logging modülünü yapılandırarak hata kayıtlarını dosyaya yazdırın</w:t>
            </w:r>
          </w:p>
        </w:tc>
        <w:tc>
          <w:tcPr>
            <w:tcW w:type="dxa" w:w="3213"/>
          </w:tcPr>
          <w:p>
            <w:r>
              <w:rPr>
                <w:sz w:val="18"/>
              </w:rPr>
              <w:t>5 dk</w:t>
            </w:r>
          </w:p>
        </w:tc>
      </w:tr>
      <w:tr>
        <w:tc>
          <w:tcPr>
            <w:tcW w:type="dxa" w:w="3213"/>
          </w:tcPr>
          <w:p>
            <w:r>
              <w:rPr>
                <w:sz w:val="18"/>
              </w:rPr>
              <w:t>4</w:t>
            </w:r>
          </w:p>
        </w:tc>
        <w:tc>
          <w:tcPr>
            <w:tcW w:type="dxa" w:w="3213"/>
          </w:tcPr>
          <w:p>
            <w:r>
              <w:rPr>
                <w:sz w:val="18"/>
              </w:rPr>
              <w:t>Sensör okuma programına hata yönetimi ve retry mekanizması entegre edin</w:t>
            </w:r>
          </w:p>
        </w:tc>
        <w:tc>
          <w:tcPr>
            <w:tcW w:type="dxa" w:w="3213"/>
          </w:tcPr>
          <w:p>
            <w:r>
              <w:rPr>
                <w:sz w:val="18"/>
              </w:rPr>
              <w:t>5 dk</w:t>
            </w:r>
          </w:p>
        </w:tc>
      </w:tr>
    </w:tbl>
    <w:p/>
    <w:p>
      <w:r>
        <w:rPr>
          <w:b/>
          <w:color w:val="1B2A4A"/>
          <w:sz w:val="20"/>
        </w:rPr>
        <w:t xml:space="preserve">Tamamlanma Kriteri: </w:t>
      </w:r>
      <w:r>
        <w:rPr>
          <w:sz w:val="20"/>
        </w:rPr>
        <w:t>En az 5 hata türü yakalanmış, logging yapılandırılmış ve retry mekanizması çalışıyor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"Hata Yakalama ve Debugging Gösterimi"</w:t>
      </w:r>
    </w:p>
    <w:p>
      <w:r>
        <w:rPr>
          <w:b/>
          <w:color w:val="1B2A4A"/>
          <w:sz w:val="20"/>
        </w:rPr>
        <w:t xml:space="preserve">Eğitmenin Gösterdiği: </w:t>
      </w:r>
      <w:r>
        <w:rPr>
          <w:sz w:val="20"/>
        </w:rPr>
        <w:t>Bilinçli olarak hatalı kodlar çalıştırır, hata mesajlarını analiz eder, try-except ile yakalar ve logging ile kayıt altına alır.</w:t>
      </w:r>
    </w:p>
    <w:p>
      <w:r>
        <w:rPr>
          <w:b/>
          <w:color w:val="1B2A4A"/>
          <w:sz w:val="20"/>
        </w:rPr>
        <w:t xml:space="preserve">Öğrencinin Tekrarladığı: </w:t>
      </w:r>
      <w:r>
        <w:rPr>
          <w:sz w:val="20"/>
        </w:rPr>
        <w:t>Eğitmeni izler, hata türlerini not eder ve kendi kodlarına try-except blokları ekleyerek test eder.</w:t>
      </w:r>
    </w:p>
    <w:p>
      <w:r>
        <w:rPr>
          <w:b/>
          <w:color w:val="1B2A4A"/>
          <w:sz w:val="20"/>
        </w:rPr>
        <w:t xml:space="preserve">Dikkat Noktaları: </w:t>
      </w:r>
      <w:r>
        <w:rPr>
          <w:sz w:val="20"/>
        </w:rPr>
        <w:t>Hata yönetimi eklerken hataları gizlememek önemlidir; except bloğunda mutlaka hata mesajı loglanmalı veya gösterilmelidir.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Hata Türü Tanıma</w:t>
            </w:r>
          </w:p>
        </w:tc>
        <w:tc>
          <w:tcPr>
            <w:tcW w:type="dxa" w:w="3213"/>
          </w:tcPr>
          <w:p>
            <w:r>
              <w:rPr>
                <w:sz w:val="18"/>
              </w:rPr>
              <w:t>Verilen 10 kod parçacığının her birinin hangi hata türünü vereceğini belirleyin ve try-except ile yakalayın</w:t>
            </w:r>
          </w:p>
        </w:tc>
        <w:tc>
          <w:tcPr>
            <w:tcW w:type="dxa" w:w="3213"/>
          </w:tcPr>
          <w:p>
            <w:r>
              <w:rPr>
                <w:sz w:val="18"/>
              </w:rPr>
              <w:t>Kolay</w:t>
            </w:r>
          </w:p>
        </w:tc>
      </w:tr>
      <w:tr>
        <w:tc>
          <w:tcPr>
            <w:tcW w:type="dxa" w:w="3213"/>
          </w:tcPr>
          <w:p>
            <w:r>
              <w:rPr>
                <w:sz w:val="18"/>
              </w:rPr>
              <w:t>Retry Mekanizması</w:t>
            </w:r>
          </w:p>
        </w:tc>
        <w:tc>
          <w:tcPr>
            <w:tcW w:type="dxa" w:w="3213"/>
          </w:tcPr>
          <w:p>
            <w:r>
              <w:rPr>
                <w:sz w:val="18"/>
              </w:rPr>
              <w:t>Sensör okuma fonksiyonuna 3 deneme hakkı veren retry mekanizması yazın ve hataları loglayın</w:t>
            </w:r>
          </w:p>
        </w:tc>
        <w:tc>
          <w:tcPr>
            <w:tcW w:type="dxa" w:w="3213"/>
          </w:tcPr>
          <w:p>
            <w:r>
              <w:rPr>
                <w:sz w:val="18"/>
              </w:rPr>
              <w:t>Orta</w:t>
            </w:r>
          </w:p>
        </w:tc>
      </w:tr>
      <w:tr>
        <w:tc>
          <w:tcPr>
            <w:tcW w:type="dxa" w:w="3213"/>
          </w:tcPr>
          <w:p>
            <w:r>
              <w:rPr>
                <w:sz w:val="18"/>
              </w:rPr>
              <w:t>Kapsamlı Hata Yönetimi</w:t>
            </w:r>
          </w:p>
        </w:tc>
        <w:tc>
          <w:tcPr>
            <w:tcW w:type="dxa" w:w="3213"/>
          </w:tcPr>
          <w:p>
            <w:r>
              <w:rPr>
                <w:sz w:val="18"/>
              </w:rPr>
              <w:t>7/24 çalışacak bir IoT veri toplama programı için katmanlı hata yönetimi sistemi tasarlayın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"Çöken Sera İzleme Sistemi"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çiftçi Raspberry Pi ile sera sıcaklık ve nem izleme sistemi kurmuş. Sistem ilk hafta sorunsuz çalışmış ancak sonra rastgele zamanlarda çökmeye başlamış. İnceleme sonucu: sensör kablosu gevşeyince IOError, nem verisi bazen 'NaN' olarak gelince ValueError, log dosyası 2GB'ı aşınca disk dolmuş ve OSError oluşuyor. Sistemi hata yönetimi ile yeniden tasarlayın: hangi hataları nasıl yakalarsınız, retry mekanizmasını nasıl kurarsınız ve disk dolma sorununu nasıl çözersiniz?</w:t>
            </w:r>
          </w:p>
        </w:tc>
      </w:tr>
    </w:tbl>
    <w:p/>
    <w:p>
      <w:r>
        <w:rPr>
          <w:b/>
          <w:color w:val="1B2A4A"/>
          <w:sz w:val="20"/>
        </w:rPr>
        <w:t xml:space="preserve">Beklenen Çıktı: </w:t>
      </w:r>
      <w:r>
        <w:rPr>
          <w:sz w:val="20"/>
        </w:rPr>
        <w:t>Hata yönetimi entegre edilmiş Python kaynak kodu, logging yapılandırması, disk yönetimi stratejisi ve test senaryoları raporu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Python'da try-except-else-finally hata yönetimi yapılarını, yaygın hata türlerini (SyntaxError, TypeError, ValueError, IOError), print() ve logging modülü ile debugging tekniklerini ve Raspberry Pi projelerinde dayanıklı kod yazma prensiplerini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try-except-else-finally</w:t>
            </w:r>
          </w:p>
        </w:tc>
        <w:tc>
          <w:tcPr>
            <w:tcW w:type="dxa" w:w="4819"/>
            <w:shd w:fill="F5F5F5"/>
          </w:tcPr>
          <w:p>
            <w:r>
              <w:rPr>
                <w:b/>
                <w:color w:val="1B2A4A"/>
                <w:sz w:val="20"/>
              </w:rPr>
              <w:t xml:space="preserve">  SyntaxError</w:t>
            </w:r>
          </w:p>
        </w:tc>
      </w:tr>
      <w:tr>
        <w:tc>
          <w:tcPr>
            <w:tcW w:type="dxa" w:w="4819"/>
            <w:shd w:fill="F5F5F5"/>
          </w:tcPr>
          <w:p>
            <w:r>
              <w:rPr>
                <w:b/>
                <w:color w:val="1B2A4A"/>
                <w:sz w:val="20"/>
              </w:rPr>
              <w:t xml:space="preserve">  TypeError</w:t>
            </w:r>
          </w:p>
        </w:tc>
        <w:tc>
          <w:tcPr>
            <w:tcW w:type="dxa" w:w="4819"/>
            <w:shd w:fill="F5F5F5"/>
          </w:tcPr>
          <w:p>
            <w:r>
              <w:rPr>
                <w:b/>
                <w:color w:val="1B2A4A"/>
                <w:sz w:val="20"/>
              </w:rPr>
              <w:t xml:space="preserve">  ValueError</w:t>
            </w:r>
          </w:p>
        </w:tc>
      </w:tr>
      <w:tr>
        <w:tc>
          <w:tcPr>
            <w:tcW w:type="dxa" w:w="4819"/>
            <w:shd w:fill="F5F5F5"/>
          </w:tcPr>
          <w:p>
            <w:r>
              <w:rPr>
                <w:b/>
                <w:color w:val="1B2A4A"/>
                <w:sz w:val="20"/>
              </w:rPr>
              <w:t xml:space="preserve">  IOError</w:t>
            </w:r>
          </w:p>
        </w:tc>
        <w:tc>
          <w:tcPr>
            <w:tcW w:type="dxa" w:w="4819"/>
            <w:shd w:fill="F5F5F5"/>
          </w:tcPr>
          <w:p>
            <w:r>
              <w:rPr>
                <w:b/>
                <w:color w:val="1B2A4A"/>
                <w:sz w:val="20"/>
              </w:rPr>
              <w:t xml:space="preserve">  logging modülü</w:t>
            </w:r>
          </w:p>
        </w:tc>
      </w:tr>
      <w:tr>
        <w:tc>
          <w:tcPr>
            <w:tcW w:type="dxa" w:w="4819"/>
            <w:shd w:fill="F5F5F5"/>
          </w:tcPr>
          <w:p>
            <w:r>
              <w:rPr>
                <w:b/>
                <w:color w:val="1B2A4A"/>
                <w:sz w:val="20"/>
              </w:rPr>
              <w:t xml:space="preserve">  Debugging</w:t>
            </w:r>
          </w:p>
        </w:tc>
        <w:tc>
          <w:tcPr>
            <w:tcW w:type="dxa" w:w="4819"/>
          </w:tcPr>
          <w:p/>
        </w:tc>
      </w:tr>
    </w:tbl>
    <w:p/>
    <w:p>
      <w:pPr>
        <w:spacing w:before="200"/>
      </w:pPr>
      <w:r>
        <w:rPr>
          <w:b/>
          <w:color w:val="757575"/>
          <w:sz w:val="24"/>
        </w:rPr>
        <w:t xml:space="preserve">  Bir Sonraki Dersle Köprü</w:t>
      </w:r>
    </w:p>
    <w:p>
      <w:r>
        <w:rPr>
          <w:sz w:val="20"/>
        </w:rPr>
        <w:t>Bir sonraki derste Python ile seri iletişim (UART) kurarak Raspberry Pi'nin diğer cihazlarla veri alışverişi yapmasını öğreneceğiz.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Raspberry Pi üzerinde çalışan bir program yazın: Kullanıcıdan sürekli sayı girişi istesin, geçersiz girişlerde ValueError yakalasın, sıfıra bölme hatasını yönetsin ve tüm işlemleri logging ile kayıt altına alsın. Programı en az 5 farklı hata senaryosuyla test edin.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Hatalı kod örnekleri dosyasını hazırlayın (en az 10 farklı hata)</w:t>
      </w:r>
    </w:p>
    <w:p>
      <w:pPr>
        <w:pStyle w:val="ListBullet"/>
      </w:pPr>
      <w:r>
        <w:rPr>
          <w:sz w:val="20"/>
        </w:rPr>
        <w:t>Raspberry Pi'de Thonny IDE'nin çalıştığını kontrol edin</w:t>
      </w:r>
    </w:p>
    <w:p>
      <w:pPr>
        <w:pStyle w:val="ListBullet"/>
      </w:pPr>
      <w:r>
        <w:rPr>
          <w:sz w:val="20"/>
        </w:rPr>
        <w:t>Hata hiyerarşisi posterini yazdırın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Kursiyerler hata mesajlarını okumakta zorlanıyor</w:t>
            </w:r>
          </w:p>
        </w:tc>
        <w:tc>
          <w:tcPr>
            <w:tcW w:type="dxa" w:w="4819"/>
          </w:tcPr>
          <w:p>
            <w:r>
              <w:rPr>
                <w:sz w:val="18"/>
              </w:rPr>
              <w:t>Hata mesajlarını satır satır birlikte okuyun ve Türkçe açıklamalar ekleyin</w:t>
            </w:r>
          </w:p>
        </w:tc>
      </w:tr>
      <w:tr>
        <w:tc>
          <w:tcPr>
            <w:tcW w:type="dxa" w:w="4819"/>
          </w:tcPr>
          <w:p>
            <w:r>
              <w:rPr>
                <w:sz w:val="18"/>
              </w:rPr>
              <w:t>try-except bloğunun kapsamı karıştırılıyor</w:t>
            </w:r>
          </w:p>
        </w:tc>
        <w:tc>
          <w:tcPr>
            <w:tcW w:type="dxa" w:w="4819"/>
          </w:tcPr>
          <w:p>
            <w:r>
              <w:rPr>
                <w:sz w:val="18"/>
              </w:rPr>
              <w:t>Akış diyagramı ile try-except-else-finally sırasını görselleştirin</w:t>
            </w:r>
          </w:p>
        </w:tc>
      </w:tr>
    </w:tbl>
    <w:p/>
    <w:p>
      <w:r>
        <w:rPr>
          <w:b/>
          <w:color w:val="1B2A4A"/>
          <w:sz w:val="20"/>
        </w:rPr>
        <w:t xml:space="preserve">Zaman Yönetimi: </w:t>
      </w:r>
      <w:r>
        <w:rPr>
          <w:sz w:val="20"/>
        </w:rPr>
        <w:t>Hata türleri anlatımına 12 dk, debugging tekniklerine 8 dk, uygulamaya 20 dk ayırın; debugging bölümü kısa tutulabilir.</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Raspberry Pi çalışmazsa hata yönetimi örnekleri bilgisayar üzerinde Python IDLE ile de yapılabilir; sensör simülasyonu için random modülü kullanılabilir.</w:t>
            </w:r>
          </w:p>
        </w:tc>
      </w:tr>
    </w:tbl>
    <w:p/>
    <w:p>
      <w:r>
        <w:br w:type="page"/>
      </w:r>
    </w:p>
    <w:p>
      <w:pPr>
        <w:jc w:val="center"/>
      </w:pPr>
      <w:r>
        <w:rPr>
          <w:b/>
          <w:color w:val="1B2A4A"/>
          <w:sz w:val="36"/>
        </w:rPr>
        <w:t>━━━  34. SAAT  ━━━</w:t>
      </w:r>
    </w:p>
    <w:p>
      <w:pPr>
        <w:jc w:val="center"/>
      </w:pPr>
      <w:r>
        <w:rPr>
          <w:color w:val="2C6FAD"/>
          <w:sz w:val="32"/>
        </w:rPr>
        <w:t>Python ile Seri İletişim (UART) ve Veri Aktarımı</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UART (Universal Asynchronous Receiver-Transmitter) seri iletişim protokolünün çalışma prensibini kavrar, pyserial kütüphanesi ile Python'da seri port iletişimi kurar ve Raspberry Pi ile diğer cihazlar arasında veri aktarımı gerçekleştirir.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M3P-K4</w:t>
            </w:r>
          </w:p>
        </w:tc>
        <w:tc>
          <w:tcPr>
            <w:tcW w:type="dxa" w:w="3213"/>
          </w:tcPr>
          <w:p>
            <w:r>
              <w:rPr>
                <w:sz w:val="18"/>
              </w:rPr>
              <w:t>UART protokolünün çalışma prensibini, baud rate, veri çerçevesi ve TX/RX pinlerinin işlevini açıklar</w:t>
            </w:r>
          </w:p>
        </w:tc>
        <w:tc>
          <w:tcPr>
            <w:tcW w:type="dxa" w:w="3213"/>
          </w:tcPr>
          <w:p>
            <w:r>
              <w:rPr>
                <w:sz w:val="18"/>
              </w:rPr>
              <w:t>Kavrama</w:t>
            </w:r>
          </w:p>
        </w:tc>
      </w:tr>
      <w:tr>
        <w:tc>
          <w:tcPr>
            <w:tcW w:type="dxa" w:w="3213"/>
          </w:tcPr>
          <w:p>
            <w:r>
              <w:rPr>
                <w:sz w:val="18"/>
              </w:rPr>
              <w:t>M3P-K5</w:t>
            </w:r>
          </w:p>
        </w:tc>
        <w:tc>
          <w:tcPr>
            <w:tcW w:type="dxa" w:w="3213"/>
          </w:tcPr>
          <w:p>
            <w:r>
              <w:rPr>
                <w:sz w:val="18"/>
              </w:rPr>
              <w:t>pyserial kütüphanesini kullanarak Python'da seri port açma, veri gönderme ve veri alma işlemlerini gerçekleştirir</w:t>
            </w:r>
          </w:p>
        </w:tc>
        <w:tc>
          <w:tcPr>
            <w:tcW w:type="dxa" w:w="3213"/>
          </w:tcPr>
          <w:p>
            <w:r>
              <w:rPr>
                <w:sz w:val="18"/>
              </w:rPr>
              <w:t>Uygulama</w:t>
            </w:r>
          </w:p>
        </w:tc>
      </w:tr>
      <w:tr>
        <w:tc>
          <w:tcPr>
            <w:tcW w:type="dxa" w:w="3213"/>
          </w:tcPr>
          <w:p>
            <w:r>
              <w:rPr>
                <w:sz w:val="18"/>
              </w:rPr>
              <w:t>M3P-K6</w:t>
            </w:r>
          </w:p>
        </w:tc>
        <w:tc>
          <w:tcPr>
            <w:tcW w:type="dxa" w:w="3213"/>
          </w:tcPr>
          <w:p>
            <w:r>
              <w:rPr>
                <w:sz w:val="18"/>
              </w:rPr>
              <w:t>Raspberry Pi UART pinlerini yapılandırır, minicom ile seri bağlantıyı test eder ve iki cihaz arasında veri aktarımı yapar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Python hata yönetimi (Saat 33), GPIO temel kullanımı (Saat 29-32)</w:t>
      </w:r>
    </w:p>
    <w:p>
      <w:pPr>
        <w:spacing w:before="200"/>
      </w:pPr>
      <w:r>
        <w:rPr>
          <w:b/>
          <w:color w:val="757575"/>
          <w:sz w:val="24"/>
        </w:rPr>
        <w:t xml:space="preserve">  Öğrencinin Bilmesi Gerekenler</w:t>
      </w:r>
    </w:p>
    <w:p>
      <w:pPr>
        <w:pStyle w:val="ListBullet"/>
      </w:pPr>
      <w:r>
        <w:rPr>
          <w:sz w:val="20"/>
        </w:rPr>
        <w:t>Raspberry Pi GPIO pin yapısı ve numaralandırma</w:t>
      </w:r>
    </w:p>
    <w:p>
      <w:pPr>
        <w:pStyle w:val="ListBullet"/>
      </w:pPr>
      <w:r>
        <w:rPr>
          <w:sz w:val="20"/>
        </w:rPr>
        <w:t>Python'da try-except hata yönetimi</w:t>
      </w:r>
    </w:p>
    <w:p>
      <w:pPr>
        <w:pStyle w:val="ListBullet"/>
      </w:pPr>
      <w:r>
        <w:rPr>
          <w:sz w:val="20"/>
        </w:rPr>
        <w:t>Temel elektronik kavramlar (TX, RX, GND)</w:t>
      </w:r>
    </w:p>
    <w:p>
      <w:pPr>
        <w:spacing w:before="200"/>
      </w:pPr>
      <w:r>
        <w:rPr>
          <w:b/>
          <w:color w:val="757575"/>
          <w:sz w:val="24"/>
        </w:rPr>
        <w:t xml:space="preserve">  Olası Kavram Yanılgıları</w:t>
      </w:r>
    </w:p>
    <w:p>
      <w:pPr>
        <w:pStyle w:val="ListBullet"/>
      </w:pPr>
      <w:r>
        <w:rPr>
          <w:sz w:val="20"/>
        </w:rPr>
        <w:t>UART ve USB aynı şeydir - USB çok daha karmaşık bir protokoldür; UART basit, noktadan noktaya asenkron seri iletişimdir</w:t>
      </w:r>
    </w:p>
    <w:p>
      <w:pPr>
        <w:pStyle w:val="ListBullet"/>
      </w:pPr>
      <w:r>
        <w:rPr>
          <w:sz w:val="20"/>
        </w:rPr>
        <w:t>Seri iletişimde her iki tarafın baud rate'i farklı olabilir - hayır, her iki tarafın baud rate, veri biti, stop biti ve parite ayarları aynı olmalıdır aksi hâlde iletişim bozulur</w:t>
      </w:r>
    </w:p>
    <w:p>
      <w:pPr>
        <w:spacing w:before="200"/>
      </w:pPr>
      <w:r>
        <w:rPr>
          <w:b/>
          <w:color w:val="757575"/>
          <w:sz w:val="24"/>
        </w:rPr>
        <w:t xml:space="preserve">  Hazırlık Materyalleri</w:t>
      </w:r>
    </w:p>
    <w:p>
      <w:pPr>
        <w:pStyle w:val="ListBullet"/>
      </w:pPr>
      <w:r>
        <w:rPr>
          <w:sz w:val="20"/>
        </w:rPr>
        <w:t>Raspberry Pi ve USB-TTL seri dönüştürücü</w:t>
      </w:r>
    </w:p>
    <w:p>
      <w:pPr>
        <w:pStyle w:val="ListBullet"/>
      </w:pPr>
      <w:r>
        <w:rPr>
          <w:sz w:val="20"/>
        </w:rPr>
        <w:t>Jumper kablolar (TX, RX, GND bağlantısı için)</w:t>
      </w:r>
    </w:p>
    <w:p>
      <w:pPr>
        <w:pStyle w:val="ListBullet"/>
      </w:pPr>
      <w:r>
        <w:rPr>
          <w:sz w:val="20"/>
        </w:rPr>
        <w:t>minicom veya screen terminal uygulaması</w:t>
      </w:r>
    </w:p>
    <w:p>
      <w:pPr>
        <w:pStyle w:val="ListBullet"/>
      </w:pPr>
      <w:r>
        <w:rPr>
          <w:sz w:val="20"/>
        </w:rPr>
        <w:t>pyserial kütüphanesi (pip install pyserial)</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İki kişi telsizle konuşurken neden aynı frekansı kullanmak zorundadır? Biri FM, diğeri AM frekansında konuşursa ne olur? Seri iletişimde de aynı mantık geçerlidir: İki cihazın aynı hızda (baud rate) ve aynı formatta konuşması gerekir.</w:t>
      </w:r>
    </w:p>
    <w:p>
      <w:r>
        <w:rPr>
          <w:b/>
          <w:color w:val="1B2A4A"/>
          <w:sz w:val="20"/>
        </w:rPr>
        <w:t xml:space="preserve">Günlük Hayat Bağlantısı: </w:t>
      </w:r>
      <w:r>
        <w:rPr>
          <w:sz w:val="20"/>
        </w:rPr>
        <w:t>Telsiz iletişiminde frekans uyumu nasıl şartsa, seri iletişimde de baud rate uyumu öyle şarttır. Günlük hayatta Bluetooth kulaklıklar, GPS modülleri, Arduino-Raspberry Pi haberleşmesi hep seri iletişim kullanır.</w:t>
      </w:r>
    </w:p>
    <w:p>
      <w:pPr>
        <w:spacing w:before="200"/>
      </w:pPr>
      <w:r>
        <w:rPr>
          <w:b/>
          <w:color w:val="2C6FAD"/>
          <w:sz w:val="24"/>
        </w:rPr>
        <w:t xml:space="preserve">  Ön Bilgi Yoklama Soruları</w:t>
      </w:r>
    </w:p>
    <w:p>
      <w:r>
        <w:rPr>
          <w:b/>
          <w:color w:val="2C6FAD"/>
          <w:sz w:val="20"/>
        </w:rPr>
        <w:t xml:space="preserve">  1. </w:t>
      </w:r>
      <w:r>
        <w:rPr>
          <w:sz w:val="20"/>
        </w:rPr>
        <w:t>Kursiyerlerden Raspberry Pi'nin GPIO pinlerini hatırlamaları ve hangi pinlerin seri iletişim için kullanıldığını belirtmeleri istenir.</w:t>
      </w:r>
    </w:p>
    <w:p>
      <w:pPr>
        <w:spacing w:before="200"/>
      </w:pPr>
      <w:r>
        <w:rPr>
          <w:b/>
          <w:color w:val="2C6FAD"/>
          <w:sz w:val="24"/>
        </w:rPr>
        <w:t xml:space="preserve">  Motivasyon Etkinliği: "Telsiz Haberleşme Simülasyonu"</w:t>
      </w:r>
    </w:p>
    <w:p>
      <w:r>
        <w:rPr>
          <w:b/>
          <w:color w:val="1B2A4A"/>
          <w:sz w:val="20"/>
        </w:rPr>
        <w:t xml:space="preserve">Açıklama: </w:t>
      </w:r>
      <w:r>
        <w:rPr>
          <w:sz w:val="20"/>
        </w:rPr>
        <w:t>Kursiyerler seri iletişimin temel prensiplerini telsiz benzetmesi üzerinden keşfediyor ve UART kavramlarını somutlaştırıyor.</w:t>
      </w:r>
    </w:p>
    <w:p>
      <w:r>
        <w:rPr>
          <w:b/>
          <w:color w:val="1B2A4A"/>
          <w:sz w:val="20"/>
        </w:rPr>
        <w:t xml:space="preserve">Yönerge: </w:t>
      </w:r>
      <w:r>
        <w:rPr>
          <w:sz w:val="20"/>
        </w:rPr>
        <w:t>Eğitmen iki kursiyer seçer ve onlara birer kâğıt verir. Bir kursiyer (TX - verici) mesajını harflere ayırarak tek tek söyler, diğer kursiyer (RX - alıcı) duyduklarını yazar. Hız farkı olduğunda (farklı baud rate simülasyonu) iletişimin bozulduğu gösterilir.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akıllı tarım projesinde Raspberry Pi ana kontrol ünitesi olarak çalışıyor. Tarlaya dağılmış Arduino tabanlı sensör düğümleri sıcaklık, nem ve toprak nemi verilerini ölçüyor. Bu verilerin Arduino'lardan Raspberry Pi'ye aktarılması gerekiyor. Arduino ile Raspberry Pi arasında UART seri iletişimi nasıl kurarsınız ve verileri Python ile nasıl okursunuz?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"UART İletişim Kurulumu ve Veri Aktarım Deneyleri"</w:t>
      </w:r>
    </w:p>
    <w:p>
      <w:r>
        <w:rPr>
          <w:b/>
          <w:color w:val="1B2A4A"/>
          <w:sz w:val="20"/>
        </w:rPr>
        <w:t xml:space="preserve">Türü: </w:t>
      </w:r>
      <w:r>
        <w:rPr>
          <w:sz w:val="20"/>
        </w:rPr>
        <w:t>Uygulamalı çalışma ve grup keşfi</w:t>
      </w:r>
    </w:p>
    <w:p>
      <w:r>
        <w:rPr>
          <w:b/>
          <w:color w:val="1B2A4A"/>
          <w:sz w:val="20"/>
        </w:rPr>
        <w:t xml:space="preserve">Amacı: </w:t>
      </w:r>
      <w:r>
        <w:rPr>
          <w:sz w:val="20"/>
        </w:rPr>
        <w:t>UART seri iletişimi fiziksel olarak kurma ve Python ile veri gönderme/alma pratiği yapma</w:t>
      </w:r>
    </w:p>
    <w:p>
      <w:r>
        <w:rPr>
          <w:b/>
          <w:color w:val="1B2A4A"/>
          <w:sz w:val="20"/>
        </w:rPr>
        <w:t xml:space="preserve">Malzemeler: </w:t>
      </w:r>
      <w:r>
        <w:rPr>
          <w:sz w:val="20"/>
        </w:rPr>
        <w:t>Raspberry Pi, USB-TTL seri dönüştürücü, jumper kablolar, minicom, pyserial kütüphanesi</w:t>
      </w:r>
    </w:p>
    <w:p>
      <w:pPr>
        <w:spacing w:before="200"/>
      </w:pPr>
      <w:r>
        <w:rPr>
          <w:b/>
          <w:color w:val="007A7A"/>
          <w:sz w:val="24"/>
        </w:rPr>
        <w:t xml:space="preserve">  Yönerge Adımları</w:t>
      </w:r>
    </w:p>
    <w:p>
      <w:r>
        <w:rPr>
          <w:b/>
          <w:color w:val="007A7A"/>
          <w:sz w:val="20"/>
        </w:rPr>
        <w:t xml:space="preserve">  1. </w:t>
      </w:r>
      <w:r>
        <w:rPr>
          <w:sz w:val="20"/>
        </w:rPr>
        <w:t>Raspberry Pi'de UART'ı etkinleştirin (raspi-config &gt; Interface Options &gt; Serial Port) ve TX (GPIO14) / RX (GPIO15) pinlerini tanımlayın</w:t>
      </w:r>
    </w:p>
    <w:p>
      <w:r>
        <w:rPr>
          <w:b/>
          <w:color w:val="007A7A"/>
          <w:sz w:val="20"/>
        </w:rPr>
        <w:t xml:space="preserve">  2. </w:t>
      </w:r>
      <w:r>
        <w:rPr>
          <w:sz w:val="20"/>
        </w:rPr>
        <w:t>minicom -b 9600 -D /dev/ttyS0 komutuyla seri terminali açın ve bağlantıyı test edin</w:t>
      </w:r>
    </w:p>
    <w:p>
      <w:r>
        <w:rPr>
          <w:b/>
          <w:color w:val="007A7A"/>
          <w:sz w:val="20"/>
        </w:rPr>
        <w:t xml:space="preserve">  3. </w:t>
      </w:r>
      <w:r>
        <w:rPr>
          <w:sz w:val="20"/>
        </w:rPr>
        <w:t>Python'da pyserial ile seri port açın: ser = serial.Serial('/dev/ttyS0', 9600, timeout=1) ve 'Merhaba UART!' mesajı gönderin</w:t>
      </w:r>
    </w:p>
    <w:p>
      <w:r>
        <w:rPr>
          <w:b/>
          <w:color w:val="007A7A"/>
          <w:sz w:val="20"/>
        </w:rPr>
        <w:t xml:space="preserve">  4. </w:t>
      </w:r>
      <w:r>
        <w:rPr>
          <w:sz w:val="20"/>
        </w:rPr>
        <w:t>Karşı cihazdan gelen veriyi okuyun: veri = ser.readline().decode('utf-8') ve ekrana yazdırın</w:t>
      </w:r>
    </w:p>
    <w:p>
      <w:r>
        <w:rPr>
          <w:b/>
          <w:color w:val="1B2A4A"/>
          <w:sz w:val="20"/>
        </w:rPr>
        <w:t xml:space="preserve">Öğrenci Rolü: </w:t>
      </w:r>
      <w:r>
        <w:rPr>
          <w:sz w:val="20"/>
        </w:rPr>
        <w:t>UART bağlantısını fiziksel olarak kurar, minicom ile test eder ve Python ile veri gönderme/alma programı yazar.</w:t>
      </w:r>
    </w:p>
    <w:p>
      <w:r>
        <w:rPr>
          <w:b/>
          <w:color w:val="1B2A4A"/>
          <w:sz w:val="20"/>
        </w:rPr>
        <w:t xml:space="preserve">Öğretmen Rolü: </w:t>
      </w:r>
      <w:r>
        <w:rPr>
          <w:sz w:val="20"/>
        </w:rPr>
        <w:t>UART pin bağlantılarını gösterir, baud rate kavramını açıklar ve pyserial kullanımını adım adım anlatır.</w:t>
      </w:r>
    </w:p>
    <w:p>
      <w:r>
        <w:rPr>
          <w:b/>
          <w:color w:val="1B2A4A"/>
          <w:sz w:val="20"/>
        </w:rPr>
        <w:t xml:space="preserve">Beklenen Ürün: </w:t>
      </w:r>
      <w:r>
        <w:rPr>
          <w:sz w:val="20"/>
        </w:rPr>
        <w:t>Çalışan UART bağlantısı, minicom test ekran görüntüsü ve Python seri iletişim programı</w:t>
      </w:r>
    </w:p>
    <w:p>
      <w:pPr>
        <w:spacing w:before="200"/>
      </w:pPr>
      <w:r>
        <w:rPr>
          <w:b/>
          <w:color w:val="007A7A"/>
          <w:sz w:val="24"/>
        </w:rPr>
        <w:t xml:space="preserve">  Araştırma Soruları</w:t>
      </w:r>
    </w:p>
    <w:p>
      <w:r>
        <w:rPr>
          <w:b/>
          <w:color w:val="007A7A"/>
          <w:sz w:val="20"/>
        </w:rPr>
        <w:t xml:space="preserve">  1. </w:t>
      </w:r>
      <w:r>
        <w:rPr>
          <w:sz w:val="20"/>
        </w:rPr>
        <w:t>UART, SPI ve I2C seri iletişim protokolleri arasındaki farklar nelerdir ve hangi durumlarda hangisi tercih edilir?</w:t>
      </w:r>
    </w:p>
    <w:p>
      <w:r>
        <w:rPr>
          <w:b/>
          <w:color w:val="1B2A4A"/>
          <w:sz w:val="20"/>
        </w:rPr>
        <w:t xml:space="preserve">Grupla Çalışma Kuralları: </w:t>
      </w:r>
      <w:r>
        <w:rPr>
          <w:sz w:val="20"/>
        </w:rPr>
        <w:t>Her kursiyer UART bağlantısını kurmuş, minicom ile test etmiş ve Python ile en az 5 mesaj gönderip almış olmalıdır.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UART</w:t>
            </w:r>
          </w:p>
        </w:tc>
        <w:tc>
          <w:tcPr>
            <w:tcW w:type="dxa" w:w="2409"/>
          </w:tcPr>
          <w:p>
            <w:r>
              <w:rPr>
                <w:sz w:val="18"/>
              </w:rPr>
              <w:t>Universal Asynchronous Receiver-Transmitter; iki cihaz arasında asenkron seri veri iletişimi sağlayan protokol</w:t>
            </w:r>
          </w:p>
        </w:tc>
        <w:tc>
          <w:tcPr>
            <w:tcW w:type="dxa" w:w="2409"/>
          </w:tcPr>
          <w:p>
            <w:r>
              <w:rPr>
                <w:sz w:val="18"/>
              </w:rPr>
              <w:t>TX (veri gönderme), RX (veri alma), GND (ortak toprak), baud rate: 9600</w:t>
            </w:r>
          </w:p>
        </w:tc>
        <w:tc>
          <w:tcPr>
            <w:tcW w:type="dxa" w:w="2409"/>
          </w:tcPr>
          <w:p>
            <w:r>
              <w:rPr>
                <w:sz w:val="18"/>
              </w:rPr>
              <w:t>UART asenkron çalışır: saat sinyali paylaşılmaz, bunun yerine her iki taraf aynı baud rate ile senkronize olur. Veri çerçevesi: start bit + 8 veri biti + stop bit</w:t>
            </w:r>
          </w:p>
        </w:tc>
      </w:tr>
      <w:tr>
        <w:tc>
          <w:tcPr>
            <w:tcW w:type="dxa" w:w="2409"/>
          </w:tcPr>
          <w:p>
            <w:r>
              <w:rPr>
                <w:sz w:val="18"/>
              </w:rPr>
              <w:t>Baud Rate</w:t>
            </w:r>
          </w:p>
        </w:tc>
        <w:tc>
          <w:tcPr>
            <w:tcW w:type="dxa" w:w="2409"/>
          </w:tcPr>
          <w:p>
            <w:r>
              <w:rPr>
                <w:sz w:val="18"/>
              </w:rPr>
              <w:t>Seri iletişimde saniyedeki sembol (bit) sayısı; her iki cihazın aynı baud rate'te çalışması zorunludur</w:t>
            </w:r>
          </w:p>
        </w:tc>
        <w:tc>
          <w:tcPr>
            <w:tcW w:type="dxa" w:w="2409"/>
          </w:tcPr>
          <w:p>
            <w:r>
              <w:rPr>
                <w:sz w:val="18"/>
              </w:rPr>
              <w:t>9600 baud = saniyede 9600 bit. Yaygın değerler: 9600, 19200, 38400, 57600, 115200</w:t>
            </w:r>
          </w:p>
        </w:tc>
        <w:tc>
          <w:tcPr>
            <w:tcW w:type="dxa" w:w="2409"/>
          </w:tcPr>
          <w:p>
            <w:r>
              <w:rPr>
                <w:sz w:val="18"/>
              </w:rPr>
              <w:t>9600 baud rate'te 1 byte (start+8 veri+stop = 10 bit) iletimi yaklaşık 1.04 ms sürer; saniyede ~960 byte aktarılır</w:t>
            </w:r>
          </w:p>
        </w:tc>
      </w:tr>
      <w:tr>
        <w:tc>
          <w:tcPr>
            <w:tcW w:type="dxa" w:w="2409"/>
          </w:tcPr>
          <w:p>
            <w:r>
              <w:rPr>
                <w:sz w:val="18"/>
              </w:rPr>
              <w:t>pyserial</w:t>
            </w:r>
          </w:p>
        </w:tc>
        <w:tc>
          <w:tcPr>
            <w:tcW w:type="dxa" w:w="2409"/>
          </w:tcPr>
          <w:p>
            <w:r>
              <w:rPr>
                <w:sz w:val="18"/>
              </w:rPr>
              <w:t>Python'da seri port iletişimi kurmak için kullanılan kütüphane; port açma, veri gönderme, veri okuma işlevleri sağlar</w:t>
            </w:r>
          </w:p>
        </w:tc>
        <w:tc>
          <w:tcPr>
            <w:tcW w:type="dxa" w:w="2409"/>
          </w:tcPr>
          <w:p>
            <w:r>
              <w:rPr>
                <w:sz w:val="18"/>
              </w:rPr>
              <w:t>import serial; ser = serial.Serial('/dev/ttyS0', 9600); ser.write(b'Merhaba'); veri = ser.readline()</w:t>
            </w:r>
          </w:p>
        </w:tc>
        <w:tc>
          <w:tcPr>
            <w:tcW w:type="dxa" w:w="2409"/>
          </w:tcPr>
          <w:p>
            <w:r>
              <w:rPr>
                <w:sz w:val="18"/>
              </w:rPr>
              <w:t>pyserial ile port açılır (Serial), veri gönderilir (write - bytes formatında), veri okunur (read/readline) ve port kapatılır (close)</w:t>
            </w:r>
          </w:p>
        </w:tc>
      </w:tr>
      <w:tr>
        <w:tc>
          <w:tcPr>
            <w:tcW w:type="dxa" w:w="2409"/>
          </w:tcPr>
          <w:p>
            <w:r>
              <w:rPr>
                <w:sz w:val="18"/>
              </w:rPr>
              <w:t>minicom</w:t>
            </w:r>
          </w:p>
        </w:tc>
        <w:tc>
          <w:tcPr>
            <w:tcW w:type="dxa" w:w="2409"/>
          </w:tcPr>
          <w:p>
            <w:r>
              <w:rPr>
                <w:sz w:val="18"/>
              </w:rPr>
              <w:t>Linux tabanlı terminal emülatör programı; seri port bağlantısını test etmek ve seri konsol erişimi sağlamak için kullanılır</w:t>
            </w:r>
          </w:p>
        </w:tc>
        <w:tc>
          <w:tcPr>
            <w:tcW w:type="dxa" w:w="2409"/>
          </w:tcPr>
          <w:p>
            <w:r>
              <w:rPr>
                <w:sz w:val="18"/>
              </w:rPr>
              <w:t>minicom -b 9600 -D /dev/ttyS0 komutuyla başlatılır</w:t>
            </w:r>
          </w:p>
        </w:tc>
        <w:tc>
          <w:tcPr>
            <w:tcW w:type="dxa" w:w="2409"/>
          </w:tcPr>
          <w:p>
            <w:r>
              <w:rPr>
                <w:sz w:val="18"/>
              </w:rPr>
              <w:t>minicom seri porttan gelen verileri gerçek zamanlı gösterir ve klavyeden yazılan karakterleri seri porta gönderir; UART test ve debug aracıdır</w:t>
            </w:r>
          </w:p>
        </w:tc>
      </w:tr>
    </w:tbl>
    <w:p/>
    <w:p>
      <w:pPr>
        <w:spacing w:before="200"/>
      </w:pPr>
      <w:r>
        <w:rPr>
          <w:b/>
          <w:color w:val="E65C00"/>
          <w:sz w:val="24"/>
        </w:rPr>
        <w:t xml:space="preserve">  Konu Anlatımı</w:t>
      </w:r>
    </w:p>
    <w:p>
      <w:r>
        <w:rPr>
          <w:sz w:val="20"/>
        </w:rPr>
        <w:t>UART Protokolü Temelleri: UART, iki cihaz arasında noktadan noktaya asenkron seri iletişim sağlar. Asenkron olması saat sinyali paylaşılmadığı anlamına gelir; bunun yerine her iki taraf önceden anlaşılmış bir hızda (baud rate) iletişim kurar. Fiziksel bağlantı: TX (Transmit) - veri gönderme pini, RX (Receive) - veri alma pini, GND - ortak toprak. Önemli kural: Cihaz A'nın TX'i Cihaz B'nin RX'ine, Cihaz A'nın RX'i Cihaz B'nin TX'ine bağlanır (çapraz bağlantı). GND'ler ortak bağlanır. Veri çerçevesi yapısı: 1 start bit (0) + 8 veri biti + 0/1 parite biti + 1-2 stop bit (1). Varsayılan ayar genellikle 8N1'dir: 8 veri biti, parite yok, 1 stop bit.</w:t>
      </w:r>
    </w:p>
    <w:p>
      <w:r>
        <w:rPr>
          <w:sz w:val="20"/>
        </w:rPr>
        <w:t>Raspberry Pi'de UART Yapılandırma: Raspberry Pi'de iki UART bulunur: /dev/ttyAMA0 (PL011 - donanım UART) ve /dev/ttyS0 (mini UART). UART'ı etkinleştirme: sudo raspi-config &gt; Interface Options &gt; Serial Port &gt; Login shell: No, Serial hardware: Yes. /boot/config.txt dosyasında enable_uart=1 olmalıdır. GPIO pinleri: GPIO14 (Pin 8) = TX, GPIO15 (Pin 10) = RX. minicom ile test: sudo apt install minicom &amp;&amp; minicom -b 9600 -D /dev/ttyS0. Loopback testi: TX ve RX pinlerini birbirine bağlayarak yazdığınız karakterlerin geri gelmesini gözlemleyin.</w:t>
      </w:r>
    </w:p>
    <w:p>
      <w:r>
        <w:rPr>
          <w:sz w:val="20"/>
        </w:rPr>
        <w:t>pyserial Kütüphanesi ile Python Seri İletişim: Kurulum: pip install pyserial. Temel kullanım: import serial / ser = serial.Serial('/dev/ttyS0', baudrate=9600, timeout=1) / ser.write(b'Merhaba!') / veri = ser.readline() / print(veri.decode('utf-8')) / ser.close(). Önemli parametreler: port (seri port adı), baudrate (hız), timeout (okuma zaman aşımı saniye cinsinden), bytesize (veri biti: 8), parity (parite: N), stopbits (stop bit: 1). with bloğu ile güvenli kullanım: with serial.Serial('/dev/ttyS0', 9600, timeout=1) as ser: / ser.write(b'test') / yanit = ser.readline(). Veri gönderme: write() metodu bytes tipinde veri bekler; string göndermek için encode() kullanılır: ser.write('Sıcaklık: 25°C'.encode('utf-8')).</w:t>
      </w:r>
    </w:p>
    <w:p>
      <w:r>
        <w:rPr>
          <w:sz w:val="20"/>
        </w:rPr>
        <w:t>Seri İletişim Uygulamaları ve Hata Yönetimi: Arduino-Raspberry Pi haberleşme örneği: Arduino sensör verisini 'SICAKLIK:25.3,NEM:60.5' formatında UART ile gönderir. Raspberry Pi Python ile bu veriyi okur, ayrıştırır ve işler. Hata yönetimi: try: ser = serial.Serial('/dev/ttyS0', 9600, timeout=1) / veri = ser.readline().decode('utf-8').strip() / if veri: sicaklik, nem = veri.split(',') except serial.SerialException as e: print(f'Port hatası: {e}') except UnicodeDecodeError as e: print(f'Karakter çözümleme hatası: {e}') finally: ser.close(). Dikkat edilecek noktalar: Timeout ayarı yapılmazsa readline() sonsuz bekler. Gelen veri her zaman bytes formatındadır, decode() ile stringe çevrilmelidir. Bağlantı koptuğunda SerialException yakalanmalıdır.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Temel UART veri gönderme/alma</w:t>
            </w:r>
          </w:p>
        </w:tc>
        <w:tc>
          <w:tcPr>
            <w:tcW w:type="dxa" w:w="3213"/>
          </w:tcPr>
          <w:p>
            <w:r>
              <w:rPr>
                <w:sz w:val="18"/>
              </w:rPr>
              <w:t>import serial</w:t>
              <w:br/>
              <w:t>import time</w:t>
              <w:br/>
              <w:t>ser = serial.Serial('/dev/ttyS0', 9600, timeout=1)</w:t>
              <w:br/>
              <w:t>try:</w:t>
              <w:br/>
              <w:t xml:space="preserve">    while True:</w:t>
              <w:br/>
              <w:t xml:space="preserve">        ser.write(b'Merhaba Raspberry Pi!\n')</w:t>
              <w:br/>
              <w:t xml:space="preserve">        print('Gonderildi: Merhaba Raspberry Pi!')</w:t>
              <w:br/>
              <w:t xml:space="preserve">        yanit = ser.readline().decode('utf-8').strip()</w:t>
              <w:br/>
              <w:t xml:space="preserve">        if yanit:</w:t>
              <w:br/>
              <w:t xml:space="preserve">            print(f'Alindi: {yanit}')</w:t>
              <w:br/>
              <w:t xml:space="preserve">        time.sleep(2)</w:t>
              <w:br/>
              <w:t>except KeyboardInterrupt:</w:t>
              <w:br/>
              <w:t xml:space="preserve">    print('Program durduruldu.')</w:t>
              <w:br/>
              <w:t>finally:</w:t>
              <w:br/>
              <w:t xml:space="preserve">    ser.close()</w:t>
            </w:r>
          </w:p>
        </w:tc>
        <w:tc>
          <w:tcPr>
            <w:tcW w:type="dxa" w:w="3213"/>
          </w:tcPr>
          <w:p>
            <w:r>
              <w:rPr>
                <w:sz w:val="18"/>
              </w:rPr>
              <w:t>pyserial ile temel veri gönderme/alma döngüsü; timeout ve hata yönetimi ile güvenli kullanım</w:t>
            </w:r>
          </w:p>
        </w:tc>
      </w:tr>
      <w:tr>
        <w:tc>
          <w:tcPr>
            <w:tcW w:type="dxa" w:w="3213"/>
          </w:tcPr>
          <w:p>
            <w:r>
              <w:rPr>
                <w:sz w:val="18"/>
              </w:rPr>
              <w:t>Arduino sensör verisi okuma</w:t>
            </w:r>
          </w:p>
        </w:tc>
        <w:tc>
          <w:tcPr>
            <w:tcW w:type="dxa" w:w="3213"/>
          </w:tcPr>
          <w:p>
            <w:r>
              <w:rPr>
                <w:sz w:val="18"/>
              </w:rPr>
              <w:t>import serial</w:t>
              <w:br/>
              <w:t>ser = serial.Serial('/dev/ttyS0', 9600, timeout=2)</w:t>
              <w:br/>
              <w:t>try:</w:t>
              <w:br/>
              <w:t xml:space="preserve">    while True:</w:t>
              <w:br/>
              <w:t xml:space="preserve">        satir = ser.readline().decode('utf-8').strip()</w:t>
              <w:br/>
              <w:t xml:space="preserve">        if satir.startswith('VERI:'):</w:t>
              <w:br/>
              <w:t xml:space="preserve">            degerler = satir[5:].split(',')</w:t>
              <w:br/>
              <w:t xml:space="preserve">            sicaklik = float(degerler[0])</w:t>
              <w:br/>
              <w:t xml:space="preserve">            nem = float(degerler[1])</w:t>
              <w:br/>
              <w:t xml:space="preserve">            print(f'Sicaklik: {sicaklik}C, Nem: {nem}%')</w:t>
              <w:br/>
              <w:t>except Exception as e:</w:t>
              <w:br/>
              <w:t xml:space="preserve">    print(f'Hata: {e}')</w:t>
              <w:br/>
              <w:t>finally:</w:t>
              <w:br/>
              <w:t xml:space="preserve">    ser.close()</w:t>
            </w:r>
          </w:p>
        </w:tc>
        <w:tc>
          <w:tcPr>
            <w:tcW w:type="dxa" w:w="3213"/>
          </w:tcPr>
          <w:p>
            <w:r>
              <w:rPr>
                <w:sz w:val="18"/>
              </w:rPr>
              <w:t>Arduino'dan gelen formatlanmış sensör verisini ayrıştırma ve işleme; IoT projelerin temel haberleşme yapısı</w:t>
            </w:r>
          </w:p>
        </w:tc>
      </w:tr>
      <w:tr>
        <w:tc>
          <w:tcPr>
            <w:tcW w:type="dxa" w:w="3213"/>
          </w:tcPr>
          <w:p>
            <w:r>
              <w:rPr>
                <w:sz w:val="18"/>
              </w:rPr>
              <w:t>minicom ile loopback testi</w:t>
            </w:r>
          </w:p>
        </w:tc>
        <w:tc>
          <w:tcPr>
            <w:tcW w:type="dxa" w:w="3213"/>
          </w:tcPr>
          <w:p>
            <w:r>
              <w:rPr>
                <w:sz w:val="18"/>
              </w:rPr>
              <w:t>1) TX ve RX pinlerini jumper kablo ile birbirine bağlayın (GPIO14-GPIO15)</w:t>
              <w:br/>
              <w:t>2) Terminal: minicom -b 9600 -D /dev/ttyS0</w:t>
              <w:br/>
              <w:t>3) Klavyeden yazdığınız her karakter ekranda geri görünür</w:t>
              <w:br/>
              <w:t>4) Bu, UART donanımının düzgün çalıştığını doğrular</w:t>
              <w:br/>
              <w:t>5) Çıkış: Ctrl+A, ardından Q</w:t>
            </w:r>
          </w:p>
        </w:tc>
        <w:tc>
          <w:tcPr>
            <w:tcW w:type="dxa" w:w="3213"/>
          </w:tcPr>
          <w:p>
            <w:r>
              <w:rPr>
                <w:sz w:val="18"/>
              </w:rPr>
              <w:t>Loopback testi UART donanım bağlantısını doğrulamanın en hızlı yoludur; sorun varsa kablo bağlantılarını kontrol edin</w:t>
            </w:r>
          </w:p>
        </w:tc>
      </w:tr>
    </w:tbl>
    <w:p/>
    <w:p>
      <w:pPr>
        <w:spacing w:before="200"/>
      </w:pPr>
      <w:r>
        <w:rPr>
          <w:b/>
          <w:color w:val="E65C00"/>
          <w:sz w:val="24"/>
        </w:rPr>
        <w:t xml:space="preserve">  Görseller ve Tablolar</w:t>
      </w:r>
    </w:p>
    <w:p>
      <w:pPr>
        <w:pStyle w:val="ListBullet"/>
      </w:pPr>
      <w:r>
        <w:rPr>
          <w:sz w:val="20"/>
        </w:rPr>
        <w:t>UART TX/RX çapraz bağlantı şeması (Raspberry Pi - Arduino)</w:t>
      </w:r>
    </w:p>
    <w:p>
      <w:pPr>
        <w:pStyle w:val="ListBullet"/>
      </w:pPr>
      <w:r>
        <w:rPr>
          <w:sz w:val="20"/>
        </w:rPr>
        <w:t>UART veri çerçevesi yapısı (start bit, veri bitleri, stop bit) diyagramı</w:t>
      </w:r>
    </w:p>
    <w:p>
      <w:pPr>
        <w:spacing w:before="200"/>
      </w:pPr>
      <w:r>
        <w:rPr>
          <w:b/>
          <w:color w:val="E65C00"/>
          <w:sz w:val="24"/>
        </w:rPr>
        <w:t xml:space="preserve">  Analoji ve Benzetmeler</w:t>
      </w:r>
    </w:p>
    <w:p>
      <w:r>
        <w:rPr>
          <w:b/>
          <w:color w:val="E65C00"/>
          <w:sz w:val="20"/>
        </w:rPr>
        <w:t xml:space="preserve">  1. </w:t>
      </w:r>
      <w:r>
        <w:rPr>
          <w:sz w:val="20"/>
        </w:rPr>
        <w:t>UART = İki kişi arasında mektup alışverişi gibidir: Biri yazar (TX), diğeri okur (RX) ve her ikisi de aynı dili (baud rate) konuşmalıdır. Baud rate = Konuşma hızı gibidir: Biri çok hızlı, diğeri çok yavaş konuşursa anlayamazlar; aynı hızda konuşmalıdırlar</w:t>
      </w:r>
    </w:p>
    <w:p>
      <w:pPr>
        <w:spacing w:before="200"/>
      </w:pPr>
      <w:r>
        <w:rPr>
          <w:b/>
          <w:color w:val="E65C00"/>
          <w:sz w:val="24"/>
        </w:rPr>
        <w:t xml:space="preserve">  Öğrenci Soru-Cevap</w:t>
      </w:r>
    </w:p>
    <w:p>
      <w:pPr>
        <w:pStyle w:val="ListBullet"/>
      </w:pPr>
      <w:r>
        <w:rPr>
          <w:sz w:val="20"/>
        </w:rPr>
        <w:t>UART'ta TX ve RX neden çapraz bağlanır?</w:t>
      </w:r>
    </w:p>
    <w:p>
      <w:pPr>
        <w:pStyle w:val="ListBullet"/>
      </w:pPr>
      <w:r>
        <w:rPr>
          <w:sz w:val="20"/>
        </w:rPr>
        <w:t>Baud rate uyumsuzluğu olduğunda ne olur?</w:t>
      </w:r>
    </w:p>
    <w:p>
      <w:pPr>
        <w:pStyle w:val="ListBullet"/>
      </w:pPr>
      <w:r>
        <w:rPr>
          <w:sz w:val="20"/>
        </w:rPr>
        <w:t>pyserial'da timeout parametresinin önemi nedir?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"Seri Haberleşme ile Uzaktan Veri Toplama Sistemi"</w:t>
      </w:r>
    </w:p>
    <w:p>
      <w:r>
        <w:rPr>
          <w:b/>
          <w:color w:val="1B2A4A"/>
          <w:sz w:val="20"/>
        </w:rPr>
        <w:t xml:space="preserve">Türü: </w:t>
      </w:r>
      <w:r>
        <w:rPr>
          <w:sz w:val="20"/>
        </w:rPr>
        <w:t>Uygulamalı proje ve grup çalışması</w:t>
      </w:r>
    </w:p>
    <w:p>
      <w:r>
        <w:rPr>
          <w:b/>
          <w:color w:val="1B2A4A"/>
          <w:sz w:val="20"/>
        </w:rPr>
        <w:t xml:space="preserve">Amacı: </w:t>
      </w:r>
      <w:r>
        <w:rPr>
          <w:sz w:val="20"/>
        </w:rPr>
        <w:t>UART seri iletişimi kullanarak iki cihaz arasında güvenilir veri aktarım sistemi kurma becerisi kazandırma</w:t>
      </w:r>
    </w:p>
    <w:p>
      <w:pPr>
        <w:spacing w:before="200"/>
      </w:pPr>
      <w:r>
        <w:rPr>
          <w:b/>
          <w:color w:val="6A1B9A"/>
          <w:sz w:val="24"/>
        </w:rPr>
        <w:t xml:space="preserve">  Yönerge Adımları</w:t>
      </w:r>
    </w:p>
    <w:p>
      <w:r>
        <w:rPr>
          <w:b/>
          <w:color w:val="6A1B9A"/>
          <w:sz w:val="20"/>
        </w:rPr>
        <w:t xml:space="preserve">  1. </w:t>
      </w:r>
      <w:r>
        <w:rPr>
          <w:sz w:val="20"/>
        </w:rPr>
        <w:t>Raspberry Pi UART pinlerini yapılandırın ve loopback testi ile donanımı doğrulayın</w:t>
      </w:r>
    </w:p>
    <w:p>
      <w:r>
        <w:rPr>
          <w:b/>
          <w:color w:val="6A1B9A"/>
          <w:sz w:val="20"/>
        </w:rPr>
        <w:t xml:space="preserve">  2. </w:t>
      </w:r>
      <w:r>
        <w:rPr>
          <w:sz w:val="20"/>
        </w:rPr>
        <w:t>pyserial ile veri gönderme programı yazın: sensör verilerini formatlanmış şekilde (JSON veya CSV) gönderin</w:t>
      </w:r>
    </w:p>
    <w:p>
      <w:r>
        <w:rPr>
          <w:b/>
          <w:color w:val="6A1B9A"/>
          <w:sz w:val="20"/>
        </w:rPr>
        <w:t xml:space="preserve">  3. </w:t>
      </w:r>
      <w:r>
        <w:rPr>
          <w:sz w:val="20"/>
        </w:rPr>
        <w:t>Veri alma programı yazın: gelen verileri ayrıştırın, doğrulayın ve dosyaya kaydedin</w:t>
      </w:r>
    </w:p>
    <w:p>
      <w:r>
        <w:rPr>
          <w:b/>
          <w:color w:val="6A1B9A"/>
          <w:sz w:val="20"/>
        </w:rPr>
        <w:t xml:space="preserve">  4. </w:t>
      </w:r>
      <w:r>
        <w:rPr>
          <w:sz w:val="20"/>
        </w:rPr>
        <w:t>Hata yönetimi ekleyin: bağlantı kopması, veri bozulması ve zaman aşımı durumlarını yönetin</w:t>
      </w:r>
    </w:p>
    <w:p>
      <w:r>
        <w:rPr>
          <w:b/>
          <w:color w:val="1B2A4A"/>
          <w:sz w:val="20"/>
        </w:rPr>
        <w:t xml:space="preserve">Beklenen Ürün: </w:t>
      </w:r>
      <w:r>
        <w:rPr>
          <w:sz w:val="20"/>
        </w:rPr>
        <w:t>UART üzerinden çift yönlü veri aktarımı yapan, hata yönetimi entegre edilmiş Python programı ve test sonuçları</w:t>
      </w:r>
    </w:p>
    <w:p>
      <w:pPr>
        <w:spacing w:before="200"/>
      </w:pPr>
      <w:r>
        <w:rPr>
          <w:b/>
          <w:color w:val="6A1B9A"/>
          <w:sz w:val="24"/>
        </w:rPr>
        <w:t xml:space="preserve">  Transfer Soruları</w:t>
      </w:r>
    </w:p>
    <w:p>
      <w:r>
        <w:rPr>
          <w:b/>
          <w:color w:val="6A1B9A"/>
          <w:sz w:val="20"/>
        </w:rPr>
        <w:t xml:space="preserve">  1. </w:t>
      </w:r>
      <w:r>
        <w:rPr>
          <w:sz w:val="20"/>
        </w:rPr>
        <w:t>Seri iletişim bilgisi IoT cihaz geliştirme, endüstriyel otomasyon, robotik ve gömülü sistem projelerinde doğrudan uygulanır.</w:t>
      </w:r>
    </w:p>
    <w:p>
      <w:r>
        <w:rPr>
          <w:b/>
          <w:color w:val="1B2A4A"/>
          <w:sz w:val="20"/>
        </w:rPr>
        <w:t xml:space="preserve">İlişkili Disiplinler: </w:t>
      </w:r>
      <w:r>
        <w:rPr>
          <w:sz w:val="20"/>
        </w:rPr>
        <w:t>Gömülü sistemler (UART/SPI/I2C), IoT (cihaz haberleşmesi), endüstriyel otomasyon (MODBUS/RS-485)</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Tarlada 10 adet Arduino sensör düğümünüz var ve hepsinin verisini tek bir Raspberry Pi'ye UART ile göndermeniz gerekiyor. Ancak UART noktadan noktaya çalışır. Bu sorunu nasıl çözersiniz? (İpucu: RS-485, multiplexer veya yazılımsal çözüm)</w:t>
            </w:r>
          </w:p>
        </w:tc>
      </w:tr>
    </w:tbl>
    <w:p/>
    <w:p>
      <w:r>
        <w:rPr>
          <w:b/>
          <w:color w:val="1B2A4A"/>
          <w:sz w:val="20"/>
        </w:rPr>
        <w:t xml:space="preserve">Yaratıcı Görev: </w:t>
      </w:r>
      <w:r>
        <w:rPr>
          <w:sz w:val="20"/>
        </w:rPr>
        <w:t>UART üzerinden komut-yanıt protokolü tasarlayın: Raspberry Pi 'SICAKLIK_OKU' komutu gönderir, karşı cihaz '25.3' yanıtı döner. Komut setini ve hata kodlarını tanımlayın.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UART protokolünün çalışma prensibi ve TX/RX bağlantısı anlaşıldı mı?</w:t>
      </w:r>
    </w:p>
    <w:p>
      <w:r>
        <w:rPr>
          <w:sz w:val="20"/>
        </w:rPr>
        <w:t xml:space="preserve">  ☐  pyserial ile seri port açma, veri gönderme ve alma yapılabiliyor mu?</w:t>
      </w:r>
    </w:p>
    <w:p>
      <w:r>
        <w:rPr>
          <w:sz w:val="20"/>
        </w:rPr>
        <w:t xml:space="preserve">  ☐  minicom ile seri bağlantı testi gerçekleştirilebildi mi?</w:t>
      </w:r>
    </w:p>
    <w:p>
      <w:pPr>
        <w:spacing w:before="200"/>
      </w:pPr>
      <w:r>
        <w:rPr>
          <w:b/>
          <w:color w:val="2E7D32"/>
          <w:sz w:val="24"/>
        </w:rPr>
        <w:t xml:space="preserve">  Öz Değerlendirme Soruları</w:t>
      </w:r>
    </w:p>
    <w:p>
      <w:r>
        <w:rPr>
          <w:b/>
          <w:color w:val="2E7D32"/>
          <w:sz w:val="20"/>
        </w:rPr>
        <w:t xml:space="preserve">  1. </w:t>
      </w:r>
      <w:r>
        <w:rPr>
          <w:sz w:val="20"/>
        </w:rPr>
        <w:t>UART'ta baud rate nedir ve neden her iki tarafta aynı olmalıdır?</w:t>
      </w:r>
    </w:p>
    <w:p>
      <w:r>
        <w:rPr>
          <w:b/>
          <w:color w:val="2E7D32"/>
          <w:sz w:val="20"/>
        </w:rPr>
        <w:t xml:space="preserve">  2. </w:t>
      </w:r>
      <w:r>
        <w:rPr>
          <w:sz w:val="20"/>
        </w:rPr>
        <w:t>pyserial ile seri port nasıl açılır ve veri nasıl gönderilir?</w:t>
      </w:r>
    </w:p>
    <w:p>
      <w:r>
        <w:rPr>
          <w:b/>
          <w:color w:val="2E7D32"/>
          <w:sz w:val="20"/>
        </w:rPr>
        <w:t xml:space="preserve">  3. </w:t>
      </w:r>
      <w:r>
        <w:rPr>
          <w:sz w:val="20"/>
        </w:rPr>
        <w:t>Raspberry Pi'de UART nasıl etkinleştirilir ve hangi pinler kullanılır?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UART iletişiminde TX pini ne işe yarar?</w:t>
            </w:r>
          </w:p>
        </w:tc>
        <w:tc>
          <w:tcPr>
            <w:tcW w:type="dxa" w:w="3213"/>
          </w:tcPr>
          <w:p>
            <w:r>
              <w:rPr>
                <w:sz w:val="18"/>
              </w:rPr>
              <w:t>A) Veri alma  B) Veri gönderme  C) Saat sinyali  D) Topraklama</w:t>
            </w:r>
          </w:p>
        </w:tc>
        <w:tc>
          <w:tcPr>
            <w:tcW w:type="dxa" w:w="3213"/>
          </w:tcPr>
          <w:p>
            <w:r>
              <w:rPr>
                <w:sz w:val="18"/>
              </w:rPr>
              <w:t>B</w:t>
            </w:r>
          </w:p>
        </w:tc>
      </w:tr>
      <w:tr>
        <w:tc>
          <w:tcPr>
            <w:tcW w:type="dxa" w:w="3213"/>
          </w:tcPr>
          <w:p>
            <w:r>
              <w:rPr>
                <w:sz w:val="18"/>
              </w:rPr>
              <w:t>İki cihaz arasında UART bağlantısında baud rate uyumsuzluğu olursa ne olur?</w:t>
            </w:r>
          </w:p>
        </w:tc>
        <w:tc>
          <w:tcPr>
            <w:tcW w:type="dxa" w:w="3213"/>
          </w:tcPr>
          <w:p>
            <w:r>
              <w:rPr>
                <w:sz w:val="18"/>
              </w:rPr>
              <w:t>A) Otomatik düzeltilir  B) Veri bozulur veya okunamaz  C) Bağlantı reddedilir  D) Hız otomatik ayarlanır</w:t>
            </w:r>
          </w:p>
        </w:tc>
        <w:tc>
          <w:tcPr>
            <w:tcW w:type="dxa" w:w="3213"/>
          </w:tcPr>
          <w:p>
            <w:r>
              <w:rPr>
                <w:sz w:val="18"/>
              </w:rPr>
              <w:t>B</w:t>
            </w:r>
          </w:p>
        </w:tc>
      </w:tr>
      <w:tr>
        <w:tc>
          <w:tcPr>
            <w:tcW w:type="dxa" w:w="3213"/>
          </w:tcPr>
          <w:p>
            <w:r>
              <w:rPr>
                <w:sz w:val="18"/>
              </w:rPr>
              <w:t>pyserial'da seri port açmak için hangi sınıf kullanılır?</w:t>
            </w:r>
          </w:p>
        </w:tc>
        <w:tc>
          <w:tcPr>
            <w:tcW w:type="dxa" w:w="3213"/>
          </w:tcPr>
          <w:p>
            <w:r>
              <w:rPr>
                <w:sz w:val="18"/>
              </w:rPr>
              <w:t>A) serial.Port  B) serial.UART  C) serial.Serial  D) serial.Connection</w:t>
            </w:r>
          </w:p>
        </w:tc>
        <w:tc>
          <w:tcPr>
            <w:tcW w:type="dxa" w:w="3213"/>
          </w:tcPr>
          <w:p>
            <w:r>
              <w:rPr>
                <w:sz w:val="18"/>
              </w:rPr>
              <w:t>C</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UART basit ve güvenilir bir protokol olmasına rağmen neden modern cihazlarda yerini USB, Bluetooth ve Wi-Fi'ye bırakıyor? UART'ın hâlâ tercih edildiği durumlar hangileridir?</w:t>
      </w:r>
    </w:p>
    <w:p>
      <w:r>
        <w:rPr>
          <w:b/>
          <w:color w:val="2E7D32"/>
          <w:sz w:val="20"/>
        </w:rPr>
        <w:t>Eleştirel Düşünme:</w:t>
      </w:r>
    </w:p>
    <w:p>
      <w:r>
        <w:rPr>
          <w:b/>
          <w:color w:val="2E7D32"/>
          <w:sz w:val="20"/>
        </w:rPr>
        <w:t xml:space="preserve">  1. </w:t>
      </w:r>
      <w:r>
        <w:rPr>
          <w:sz w:val="20"/>
        </w:rPr>
        <w:t>Seri iletişimde veri güvenliği nasıl sağlanır? UART üzerinden gönderilen veriler şifrelenmeden aktarılır; bu IoT güvenliği açısından ne anlama gelir ve nasıl çözülebilir?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"UART Seri İletişim Uygulaması"</w:t>
      </w:r>
    </w:p>
    <w:p>
      <w:r>
        <w:rPr>
          <w:b/>
          <w:color w:val="1B2A4A"/>
          <w:sz w:val="20"/>
        </w:rPr>
        <w:t xml:space="preserve">Hedef: </w:t>
      </w:r>
      <w:r>
        <w:rPr>
          <w:sz w:val="20"/>
        </w:rPr>
        <w:t>Raspberry Pi'de UART yapılandırması, pyserial ile veri aktarımı ve minicom ile test gerçekleştirme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Raspberry Pi'de UART'ı etkinleştirin ve TX/RX pin bağlantısını yapın</w:t>
            </w:r>
          </w:p>
        </w:tc>
        <w:tc>
          <w:tcPr>
            <w:tcW w:type="dxa" w:w="3213"/>
          </w:tcPr>
          <w:p>
            <w:r>
              <w:rPr>
                <w:sz w:val="18"/>
              </w:rPr>
              <w:t>5 dk</w:t>
            </w:r>
          </w:p>
        </w:tc>
      </w:tr>
      <w:tr>
        <w:tc>
          <w:tcPr>
            <w:tcW w:type="dxa" w:w="3213"/>
          </w:tcPr>
          <w:p>
            <w:r>
              <w:rPr>
                <w:sz w:val="18"/>
              </w:rPr>
              <w:t>2</w:t>
            </w:r>
          </w:p>
        </w:tc>
        <w:tc>
          <w:tcPr>
            <w:tcW w:type="dxa" w:w="3213"/>
          </w:tcPr>
          <w:p>
            <w:r>
              <w:rPr>
                <w:sz w:val="18"/>
              </w:rPr>
              <w:t>minicom ile loopback testi yaparak UART donanımını doğrulayın</w:t>
            </w:r>
          </w:p>
        </w:tc>
        <w:tc>
          <w:tcPr>
            <w:tcW w:type="dxa" w:w="3213"/>
          </w:tcPr>
          <w:p>
            <w:r>
              <w:rPr>
                <w:sz w:val="18"/>
              </w:rPr>
              <w:t>5 dk</w:t>
            </w:r>
          </w:p>
        </w:tc>
      </w:tr>
      <w:tr>
        <w:tc>
          <w:tcPr>
            <w:tcW w:type="dxa" w:w="3213"/>
          </w:tcPr>
          <w:p>
            <w:r>
              <w:rPr>
                <w:sz w:val="18"/>
              </w:rPr>
              <w:t>3</w:t>
            </w:r>
          </w:p>
        </w:tc>
        <w:tc>
          <w:tcPr>
            <w:tcW w:type="dxa" w:w="3213"/>
          </w:tcPr>
          <w:p>
            <w:r>
              <w:rPr>
                <w:sz w:val="18"/>
              </w:rPr>
              <w:t>pyserial ile veri gönderme ve alma programı yazın ve test edin</w:t>
            </w:r>
          </w:p>
        </w:tc>
        <w:tc>
          <w:tcPr>
            <w:tcW w:type="dxa" w:w="3213"/>
          </w:tcPr>
          <w:p>
            <w:r>
              <w:rPr>
                <w:sz w:val="18"/>
              </w:rPr>
              <w:t>5 dk</w:t>
            </w:r>
          </w:p>
        </w:tc>
      </w:tr>
      <w:tr>
        <w:tc>
          <w:tcPr>
            <w:tcW w:type="dxa" w:w="3213"/>
          </w:tcPr>
          <w:p>
            <w:r>
              <w:rPr>
                <w:sz w:val="18"/>
              </w:rPr>
              <w:t>4</w:t>
            </w:r>
          </w:p>
        </w:tc>
        <w:tc>
          <w:tcPr>
            <w:tcW w:type="dxa" w:w="3213"/>
          </w:tcPr>
          <w:p>
            <w:r>
              <w:rPr>
                <w:sz w:val="18"/>
              </w:rPr>
              <w:t>Hata yönetimi ve veri doğrulama ekleyerek programı güçlendirin</w:t>
            </w:r>
          </w:p>
        </w:tc>
        <w:tc>
          <w:tcPr>
            <w:tcW w:type="dxa" w:w="3213"/>
          </w:tcPr>
          <w:p>
            <w:r>
              <w:rPr>
                <w:sz w:val="18"/>
              </w:rPr>
              <w:t>5 dk</w:t>
            </w:r>
          </w:p>
        </w:tc>
      </w:tr>
    </w:tbl>
    <w:p/>
    <w:p>
      <w:r>
        <w:rPr>
          <w:b/>
          <w:color w:val="1B2A4A"/>
          <w:sz w:val="20"/>
        </w:rPr>
        <w:t xml:space="preserve">Tamamlanma Kriteri: </w:t>
      </w:r>
      <w:r>
        <w:rPr>
          <w:sz w:val="20"/>
        </w:rPr>
        <w:t>UART yapılandırılmış, loopback testi başarılı, pyserial ile çift yönlü veri aktarımı çalışıyor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"UART Bağlantısı ve Veri Aktarımı Gösterimi"</w:t>
      </w:r>
    </w:p>
    <w:p>
      <w:r>
        <w:rPr>
          <w:b/>
          <w:color w:val="1B2A4A"/>
          <w:sz w:val="20"/>
        </w:rPr>
        <w:t xml:space="preserve">Eğitmenin Gösterdiği: </w:t>
      </w:r>
      <w:r>
        <w:rPr>
          <w:sz w:val="20"/>
        </w:rPr>
        <w:t>UART pin bağlantısını yapar, minicom ile test eder ve pyserial ile canlı veri aktarımı gösterir.</w:t>
      </w:r>
    </w:p>
    <w:p>
      <w:r>
        <w:rPr>
          <w:b/>
          <w:color w:val="1B2A4A"/>
          <w:sz w:val="20"/>
        </w:rPr>
        <w:t xml:space="preserve">Öğrencinin Tekrarladığı: </w:t>
      </w:r>
      <w:r>
        <w:rPr>
          <w:sz w:val="20"/>
        </w:rPr>
        <w:t>Eğitmeni izler, bağlantı şemasını çizer ve kendi Raspberry Pi'sinde UART kurulumunu gerçekleştirir.</w:t>
      </w:r>
    </w:p>
    <w:p>
      <w:r>
        <w:rPr>
          <w:b/>
          <w:color w:val="1B2A4A"/>
          <w:sz w:val="20"/>
        </w:rPr>
        <w:t xml:space="preserve">Dikkat Noktaları: </w:t>
      </w:r>
      <w:r>
        <w:rPr>
          <w:sz w:val="20"/>
        </w:rPr>
        <w:t>TX-RX çapraz bağlantısına dikkat edilmeli; yanlış bağlantı veri iletimini engeller. Voltaj uyumluluğu kontrol edilmeli (3.3V vs 5V).</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Loopback Testi</w:t>
            </w:r>
          </w:p>
        </w:tc>
        <w:tc>
          <w:tcPr>
            <w:tcW w:type="dxa" w:w="3213"/>
          </w:tcPr>
          <w:p>
            <w:r>
              <w:rPr>
                <w:sz w:val="18"/>
              </w:rPr>
              <w:t>Raspberry Pi'de TX-RX pinlerini birbirine bağlayarak loopback testi yapın ve sonuçları kaydedin</w:t>
            </w:r>
          </w:p>
        </w:tc>
        <w:tc>
          <w:tcPr>
            <w:tcW w:type="dxa" w:w="3213"/>
          </w:tcPr>
          <w:p>
            <w:r>
              <w:rPr>
                <w:sz w:val="18"/>
              </w:rPr>
              <w:t>Kolay</w:t>
            </w:r>
          </w:p>
        </w:tc>
      </w:tr>
      <w:tr>
        <w:tc>
          <w:tcPr>
            <w:tcW w:type="dxa" w:w="3213"/>
          </w:tcPr>
          <w:p>
            <w:r>
              <w:rPr>
                <w:sz w:val="18"/>
              </w:rPr>
              <w:t>Sensör Veri Aktarımı</w:t>
            </w:r>
          </w:p>
        </w:tc>
        <w:tc>
          <w:tcPr>
            <w:tcW w:type="dxa" w:w="3213"/>
          </w:tcPr>
          <w:p>
            <w:r>
              <w:rPr>
                <w:sz w:val="18"/>
              </w:rPr>
              <w:t>Simüle edilmiş sensör verilerini UART üzerinden gönderin ve karşı tarafta okuyup dosyaya kaydedin</w:t>
            </w:r>
          </w:p>
        </w:tc>
        <w:tc>
          <w:tcPr>
            <w:tcW w:type="dxa" w:w="3213"/>
          </w:tcPr>
          <w:p>
            <w:r>
              <w:rPr>
                <w:sz w:val="18"/>
              </w:rPr>
              <w:t>Orta</w:t>
            </w:r>
          </w:p>
        </w:tc>
      </w:tr>
      <w:tr>
        <w:tc>
          <w:tcPr>
            <w:tcW w:type="dxa" w:w="3213"/>
          </w:tcPr>
          <w:p>
            <w:r>
              <w:rPr>
                <w:sz w:val="18"/>
              </w:rPr>
              <w:t>Komut-Yanıt Protokolü</w:t>
            </w:r>
          </w:p>
        </w:tc>
        <w:tc>
          <w:tcPr>
            <w:tcW w:type="dxa" w:w="3213"/>
          </w:tcPr>
          <w:p>
            <w:r>
              <w:rPr>
                <w:sz w:val="18"/>
              </w:rPr>
              <w:t>UART üzerinden komut gönderen ve yanıt alan iki yönlü iletişim programı yazın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"Akıllı Tarım Haberleşme Sistemi"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çiftlik Raspberry Pi ve Arduino tabanlı akıllı tarım sistemi kuruyor. Tarlada 5 adet Arduino düğümü toprak nemi, sıcaklık ve ışık sensörü ölçümleri yapıyor. Veriler UART üzerinden merkezi Raspberry Pi'ye gönderilecek. Ancak sorunlar var: bazı düğümler farklı baud rate'te çalışıyor, uzun kablo mesafelerinde veri bozuluyor ve zaman zaman bağlantı kopuyor. Bu haberleşme sistemini nasıl tasarlar ve sorunları nasıl çözersiniz?</w:t>
            </w:r>
          </w:p>
        </w:tc>
      </w:tr>
    </w:tbl>
    <w:p/>
    <w:p>
      <w:r>
        <w:rPr>
          <w:b/>
          <w:color w:val="1B2A4A"/>
          <w:sz w:val="20"/>
        </w:rPr>
        <w:t xml:space="preserve">Beklenen Çıktı: </w:t>
      </w:r>
      <w:r>
        <w:rPr>
          <w:sz w:val="20"/>
        </w:rPr>
        <w:t>UART haberleşme protokol tasarımı, baud rate standardizasyonu planı, uzun mesafe çözümü (RS-485 dönüştürücü önerisi) ve hata yönetimi stratejisi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UART seri iletişim protokolünün çalışma prensibini, baud rate ve veri çerçevesi kavramlarını, Raspberry Pi'de UART yapılandırmasını, pyserial kütüphanesi ile Python'da seri iletişim programlamayı ve minicom ile test tekniklerini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UART</w:t>
            </w:r>
          </w:p>
        </w:tc>
        <w:tc>
          <w:tcPr>
            <w:tcW w:type="dxa" w:w="4819"/>
            <w:shd w:fill="F5F5F5"/>
          </w:tcPr>
          <w:p>
            <w:r>
              <w:rPr>
                <w:b/>
                <w:color w:val="1B2A4A"/>
                <w:sz w:val="20"/>
              </w:rPr>
              <w:t xml:space="preserve">  Baud Rate</w:t>
            </w:r>
          </w:p>
        </w:tc>
      </w:tr>
      <w:tr>
        <w:tc>
          <w:tcPr>
            <w:tcW w:type="dxa" w:w="4819"/>
            <w:shd w:fill="F5F5F5"/>
          </w:tcPr>
          <w:p>
            <w:r>
              <w:rPr>
                <w:b/>
                <w:color w:val="1B2A4A"/>
                <w:sz w:val="20"/>
              </w:rPr>
              <w:t xml:space="preserve">  TX/RX</w:t>
            </w:r>
          </w:p>
        </w:tc>
        <w:tc>
          <w:tcPr>
            <w:tcW w:type="dxa" w:w="4819"/>
            <w:shd w:fill="F5F5F5"/>
          </w:tcPr>
          <w:p>
            <w:r>
              <w:rPr>
                <w:b/>
                <w:color w:val="1B2A4A"/>
                <w:sz w:val="20"/>
              </w:rPr>
              <w:t xml:space="preserve">  pyserial</w:t>
            </w:r>
          </w:p>
        </w:tc>
      </w:tr>
      <w:tr>
        <w:tc>
          <w:tcPr>
            <w:tcW w:type="dxa" w:w="4819"/>
            <w:shd w:fill="F5F5F5"/>
          </w:tcPr>
          <w:p>
            <w:r>
              <w:rPr>
                <w:b/>
                <w:color w:val="1B2A4A"/>
                <w:sz w:val="20"/>
              </w:rPr>
              <w:t xml:space="preserve">  minicom</w:t>
            </w:r>
          </w:p>
        </w:tc>
        <w:tc>
          <w:tcPr>
            <w:tcW w:type="dxa" w:w="4819"/>
            <w:shd w:fill="F5F5F5"/>
          </w:tcPr>
          <w:p>
            <w:r>
              <w:rPr>
                <w:b/>
                <w:color w:val="1B2A4A"/>
                <w:sz w:val="20"/>
              </w:rPr>
              <w:t xml:space="preserve">  Seri İletişim</w:t>
            </w:r>
          </w:p>
        </w:tc>
      </w:tr>
      <w:tr>
        <w:tc>
          <w:tcPr>
            <w:tcW w:type="dxa" w:w="4819"/>
            <w:shd w:fill="F5F5F5"/>
          </w:tcPr>
          <w:p>
            <w:r>
              <w:rPr>
                <w:b/>
                <w:color w:val="1B2A4A"/>
                <w:sz w:val="20"/>
              </w:rPr>
              <w:t xml:space="preserve">  Loopback Testi</w:t>
            </w:r>
          </w:p>
        </w:tc>
        <w:tc>
          <w:tcPr>
            <w:tcW w:type="dxa" w:w="4819"/>
          </w:tcPr>
          <w:p/>
        </w:tc>
      </w:tr>
    </w:tbl>
    <w:p/>
    <w:p>
      <w:pPr>
        <w:spacing w:before="200"/>
      </w:pPr>
      <w:r>
        <w:rPr>
          <w:b/>
          <w:color w:val="757575"/>
          <w:sz w:val="24"/>
        </w:rPr>
        <w:t xml:space="preserve">  Bir Sonraki Dersle Köprü</w:t>
      </w:r>
    </w:p>
    <w:p>
      <w:r>
        <w:rPr>
          <w:sz w:val="20"/>
        </w:rPr>
        <w:t>Bir sonraki derste öğrendiğimiz tüm giriş-çıkış bileşenlerini (LED, buton, sensör) ve seri iletişimi tek bir entegre programda birleştireceğiz.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Raspberry Pi'de pyserial kullanarak bir 'seri sohbet' programı yazın: Kullanıcı klavyeden mesaj girer, mesaj UART üzerinden gönderilir ve karşı taraftan gelen mesajlar ekranda gösterilir. Hata yönetimi eklemeyi unutmayın.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Raspberry Pi'de UART'ın etkinleştirildiğini önceden kontrol edin (raspi-config)</w:t>
      </w:r>
    </w:p>
    <w:p>
      <w:pPr>
        <w:pStyle w:val="ListBullet"/>
      </w:pPr>
      <w:r>
        <w:rPr>
          <w:sz w:val="20"/>
        </w:rPr>
        <w:t>USB-TTL seri dönüştürücü ve jumper kabloları hazırlayın</w:t>
      </w:r>
    </w:p>
    <w:p>
      <w:pPr>
        <w:pStyle w:val="ListBullet"/>
      </w:pPr>
      <w:r>
        <w:rPr>
          <w:sz w:val="20"/>
        </w:rPr>
        <w:t>pyserial kütüphanesini önceden kurun (pip install pyserial)</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TX-RX çapraz bağlantı karıştırılıyor</w:t>
            </w:r>
          </w:p>
        </w:tc>
        <w:tc>
          <w:tcPr>
            <w:tcW w:type="dxa" w:w="4819"/>
          </w:tcPr>
          <w:p>
            <w:r>
              <w:rPr>
                <w:sz w:val="18"/>
              </w:rPr>
              <w:t>Bağlantı şemasını tahtaya çizin ve renk kodlu kablolar kullanın (TX=yeşil, RX=beyaz)</w:t>
            </w:r>
          </w:p>
        </w:tc>
      </w:tr>
      <w:tr>
        <w:tc>
          <w:tcPr>
            <w:tcW w:type="dxa" w:w="4819"/>
          </w:tcPr>
          <w:p>
            <w:r>
              <w:rPr>
                <w:sz w:val="18"/>
              </w:rPr>
              <w:t>Baud rate kavramı soyut kalıyor</w:t>
            </w:r>
          </w:p>
        </w:tc>
        <w:tc>
          <w:tcPr>
            <w:tcW w:type="dxa" w:w="4819"/>
          </w:tcPr>
          <w:p>
            <w:r>
              <w:rPr>
                <w:sz w:val="18"/>
              </w:rPr>
              <w:t>Farklı baud rate'lerde iletişim deneterek bozuk veriyi görsel olarak gösterin</w:t>
            </w:r>
          </w:p>
        </w:tc>
      </w:tr>
    </w:tbl>
    <w:p/>
    <w:p>
      <w:r>
        <w:rPr>
          <w:b/>
          <w:color w:val="1B2A4A"/>
          <w:sz w:val="20"/>
        </w:rPr>
        <w:t xml:space="preserve">Zaman Yönetimi: </w:t>
      </w:r>
      <w:r>
        <w:rPr>
          <w:sz w:val="20"/>
        </w:rPr>
        <w:t>UART teorisine 10 dk, fiziksel bağlantıya 8 dk, pyserial uygulamasına 15 dk, test ve debugginga 7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USB-TTL dönüştürücü yoksa iki Raspberry Pi'nin UART pinlerini birbirine bağlayarak haberleşme yapılabilir; alternatif olarak sanal seri port (socat) kullanılabilir.</w:t>
            </w:r>
          </w:p>
        </w:tc>
      </w:tr>
    </w:tbl>
    <w:p/>
    <w:p>
      <w:r>
        <w:br w:type="page"/>
      </w:r>
    </w:p>
    <w:p>
      <w:pPr>
        <w:jc w:val="center"/>
      </w:pPr>
      <w:r>
        <w:rPr>
          <w:b/>
          <w:color w:val="1B2A4A"/>
          <w:sz w:val="36"/>
        </w:rPr>
        <w:t>━━━  35. SAAT  ━━━</w:t>
      </w:r>
    </w:p>
    <w:p>
      <w:pPr>
        <w:jc w:val="center"/>
      </w:pPr>
      <w:r>
        <w:rPr>
          <w:color w:val="2C6FAD"/>
          <w:sz w:val="32"/>
        </w:rPr>
        <w:t>Giriş-Çıkış Birimlerinin Entegre Kullanımı (LED + Buton + Sensör)</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Birden fazla giriş-çıkış bileşenini (LED, buton, sıcaklık/nem sensörü) tek bir Python programında entegre kullanır, olay tabanlı programlama mantığıyla çok bileşenli interaktif sistemler geliştirir ve modüler kod yapısıyla karmaşık IoT uygulamaları tasarlar.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M3P-K7</w:t>
            </w:r>
          </w:p>
        </w:tc>
        <w:tc>
          <w:tcPr>
            <w:tcW w:type="dxa" w:w="3213"/>
          </w:tcPr>
          <w:p>
            <w:r>
              <w:rPr>
                <w:sz w:val="18"/>
              </w:rPr>
              <w:t>LED, buton ve sensör bileşenlerini aynı anda kontrol eden entegre bir devre kurar ve Python ile programlar</w:t>
            </w:r>
          </w:p>
        </w:tc>
        <w:tc>
          <w:tcPr>
            <w:tcW w:type="dxa" w:w="3213"/>
          </w:tcPr>
          <w:p>
            <w:r>
              <w:rPr>
                <w:sz w:val="18"/>
              </w:rPr>
              <w:t>Uygulama</w:t>
            </w:r>
          </w:p>
        </w:tc>
      </w:tr>
      <w:tr>
        <w:tc>
          <w:tcPr>
            <w:tcW w:type="dxa" w:w="3213"/>
          </w:tcPr>
          <w:p>
            <w:r>
              <w:rPr>
                <w:sz w:val="18"/>
              </w:rPr>
              <w:t>M3P-K8</w:t>
            </w:r>
          </w:p>
        </w:tc>
        <w:tc>
          <w:tcPr>
            <w:tcW w:type="dxa" w:w="3213"/>
          </w:tcPr>
          <w:p>
            <w:r>
              <w:rPr>
                <w:sz w:val="18"/>
              </w:rPr>
              <w:t>Olay tabanlı programlama (event-driven) mantığıyla buton basımına göre LED ve sensör okumalarını tetikleyen sistem geliştirir</w:t>
            </w:r>
          </w:p>
        </w:tc>
        <w:tc>
          <w:tcPr>
            <w:tcW w:type="dxa" w:w="3213"/>
          </w:tcPr>
          <w:p>
            <w:r>
              <w:rPr>
                <w:sz w:val="18"/>
              </w:rPr>
              <w:t>Uygulama</w:t>
            </w:r>
          </w:p>
        </w:tc>
      </w:tr>
      <w:tr>
        <w:tc>
          <w:tcPr>
            <w:tcW w:type="dxa" w:w="3213"/>
          </w:tcPr>
          <w:p>
            <w:r>
              <w:rPr>
                <w:sz w:val="18"/>
              </w:rPr>
              <w:t>M3P-K9</w:t>
            </w:r>
          </w:p>
        </w:tc>
        <w:tc>
          <w:tcPr>
            <w:tcW w:type="dxa" w:w="3213"/>
          </w:tcPr>
          <w:p>
            <w:r>
              <w:rPr>
                <w:sz w:val="18"/>
              </w:rPr>
              <w:t>Modüler fonksiyon yapısı ile çok bileşenli programı organize eder ve hata yönetimi ile güvenilir çalışma sağlar</w:t>
            </w:r>
          </w:p>
        </w:tc>
        <w:tc>
          <w:tcPr>
            <w:tcW w:type="dxa" w:w="3213"/>
          </w:tcPr>
          <w:p>
            <w:r>
              <w:rPr>
                <w:sz w:val="18"/>
              </w:rPr>
              <w:t>Analiz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GPIO ile LED ve buton kontrolü (Saat 29-30), sensör okuma (Saat 31-32), hata yönetimi (Saat 33), UART iletişim (Saat 34)</w:t>
      </w:r>
    </w:p>
    <w:p>
      <w:pPr>
        <w:spacing w:before="200"/>
      </w:pPr>
      <w:r>
        <w:rPr>
          <w:b/>
          <w:color w:val="757575"/>
          <w:sz w:val="24"/>
        </w:rPr>
        <w:t xml:space="preserve">  Öğrencinin Bilmesi Gerekenler</w:t>
      </w:r>
    </w:p>
    <w:p>
      <w:pPr>
        <w:pStyle w:val="ListBullet"/>
      </w:pPr>
      <w:r>
        <w:rPr>
          <w:sz w:val="20"/>
        </w:rPr>
        <w:t>RPi.GPIO ile LED yakma/söndürme ve buton okuma</w:t>
      </w:r>
    </w:p>
    <w:p>
      <w:pPr>
        <w:pStyle w:val="ListBullet"/>
      </w:pPr>
      <w:r>
        <w:rPr>
          <w:sz w:val="20"/>
        </w:rPr>
        <w:t>Sıcaklık/nem sensöründen veri okuma (DHT11/DHT22)</w:t>
      </w:r>
    </w:p>
    <w:p>
      <w:pPr>
        <w:pStyle w:val="ListBullet"/>
      </w:pPr>
      <w:r>
        <w:rPr>
          <w:sz w:val="20"/>
        </w:rPr>
        <w:t>try-except hata yönetimi ve logging modülü</w:t>
      </w:r>
    </w:p>
    <w:p>
      <w:pPr>
        <w:pStyle w:val="ListBullet"/>
      </w:pPr>
      <w:r>
        <w:rPr>
          <w:sz w:val="20"/>
        </w:rPr>
        <w:t>Fonksiyon tanımlama ve modüler programlama</w:t>
      </w:r>
    </w:p>
    <w:p>
      <w:pPr>
        <w:spacing w:before="200"/>
      </w:pPr>
      <w:r>
        <w:rPr>
          <w:b/>
          <w:color w:val="757575"/>
          <w:sz w:val="24"/>
        </w:rPr>
        <w:t xml:space="preserve">  Olası Kavram Yanılgıları</w:t>
      </w:r>
    </w:p>
    <w:p>
      <w:pPr>
        <w:pStyle w:val="ListBullet"/>
      </w:pPr>
      <w:r>
        <w:rPr>
          <w:sz w:val="20"/>
        </w:rPr>
        <w:t>Birden fazla bileşeni kontrol etmek için çoklu iş parçacığı (thread) şarttır - basit projeler için olay tabanlı programlama ve polling yeterlidir</w:t>
      </w:r>
    </w:p>
    <w:p>
      <w:pPr>
        <w:pStyle w:val="ListBullet"/>
      </w:pPr>
      <w:r>
        <w:rPr>
          <w:sz w:val="20"/>
        </w:rPr>
        <w:t>GPIO pinleri sınırsız akım sağlayabilir - her pin maksimum 16mA akım verebilir, toplam GPIO akımı 50mA'yı geçmemelidir</w:t>
      </w:r>
    </w:p>
    <w:p>
      <w:pPr>
        <w:spacing w:before="200"/>
      </w:pPr>
      <w:r>
        <w:rPr>
          <w:b/>
          <w:color w:val="757575"/>
          <w:sz w:val="24"/>
        </w:rPr>
        <w:t xml:space="preserve">  Hazırlık Materyalleri</w:t>
      </w:r>
    </w:p>
    <w:p>
      <w:pPr>
        <w:pStyle w:val="ListBullet"/>
      </w:pPr>
      <w:r>
        <w:rPr>
          <w:sz w:val="20"/>
        </w:rPr>
        <w:t>Raspberry Pi, breadboard ve jumper kablolar</w:t>
      </w:r>
    </w:p>
    <w:p>
      <w:pPr>
        <w:pStyle w:val="ListBullet"/>
      </w:pPr>
      <w:r>
        <w:rPr>
          <w:sz w:val="20"/>
        </w:rPr>
        <w:t>LED (kırmızı, yeşil, sarı), 330 ohm dirençler</w:t>
      </w:r>
    </w:p>
    <w:p>
      <w:pPr>
        <w:pStyle w:val="ListBullet"/>
      </w:pPr>
      <w:r>
        <w:rPr>
          <w:sz w:val="20"/>
        </w:rPr>
        <w:t>Buton (push button) ve 10K ohm pull-down direnci</w:t>
      </w:r>
    </w:p>
    <w:p>
      <w:pPr>
        <w:pStyle w:val="ListBullet"/>
      </w:pPr>
      <w:r>
        <w:rPr>
          <w:sz w:val="20"/>
        </w:rPr>
        <w:t>DHT11 veya DHT22 sıcaklık/nem sensörü</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arabanın gösterge panelini düşünün: Motor sıcaklığı yükselince uyarı lambası yanar, fren pedalına basınca fren lambası yanar, yakıt azalınca ikaz verir. Tüm bu sensörler ve göstergeler tek bir sistem tarafından yönetilir. Biz de Raspberry Pi ile böyle bir entegre sistem kuracağız.</w:t>
      </w:r>
    </w:p>
    <w:p>
      <w:r>
        <w:rPr>
          <w:b/>
          <w:color w:val="1B2A4A"/>
          <w:sz w:val="20"/>
        </w:rPr>
        <w:t xml:space="preserve">Günlük Hayat Bağlantısı: </w:t>
      </w:r>
      <w:r>
        <w:rPr>
          <w:sz w:val="20"/>
        </w:rPr>
        <w:t>Akıllı ev sistemlerinde sıcaklık sensörü belirli değeri aştığında klima çalışır, hareket sensörü tetiklendiğinde ışıklar yanar, kapı zili basıldığında kameradan görüntü alınır. Tüm bunlar sensör + aktüatör entegrasyonunun günlük hayattaki örnekleridir.</w:t>
      </w:r>
    </w:p>
    <w:p>
      <w:pPr>
        <w:spacing w:before="200"/>
      </w:pPr>
      <w:r>
        <w:rPr>
          <w:b/>
          <w:color w:val="2C6FAD"/>
          <w:sz w:val="24"/>
        </w:rPr>
        <w:t xml:space="preserve">  Ön Bilgi Yoklama Soruları</w:t>
      </w:r>
    </w:p>
    <w:p>
      <w:r>
        <w:rPr>
          <w:b/>
          <w:color w:val="2C6FAD"/>
          <w:sz w:val="20"/>
        </w:rPr>
        <w:t xml:space="preserve">  1. </w:t>
      </w:r>
      <w:r>
        <w:rPr>
          <w:sz w:val="20"/>
        </w:rPr>
        <w:t>Kursiyerlerden daha önceki derslerde öğrendikleri LED, buton ve sensör kullanımını hatırlamaları ve her birinin GPIO bağlantısını açıklamaları istenir.</w:t>
      </w:r>
    </w:p>
    <w:p>
      <w:pPr>
        <w:spacing w:before="200"/>
      </w:pPr>
      <w:r>
        <w:rPr>
          <w:b/>
          <w:color w:val="2C6FAD"/>
          <w:sz w:val="24"/>
        </w:rPr>
        <w:t xml:space="preserve">  Motivasyon Etkinliği: "Mini Kontrol Merkezi Tasarımı"</w:t>
      </w:r>
    </w:p>
    <w:p>
      <w:r>
        <w:rPr>
          <w:b/>
          <w:color w:val="1B2A4A"/>
          <w:sz w:val="20"/>
        </w:rPr>
        <w:t xml:space="preserve">Açıklama: </w:t>
      </w:r>
      <w:r>
        <w:rPr>
          <w:sz w:val="20"/>
        </w:rPr>
        <w:t>Kursiyerler birden fazla bileşeni tek bir sistemde nasıl birleştireceklerini beyin fırtınası yaparak planlıyor.</w:t>
      </w:r>
    </w:p>
    <w:p>
      <w:r>
        <w:rPr>
          <w:b/>
          <w:color w:val="1B2A4A"/>
          <w:sz w:val="20"/>
        </w:rPr>
        <w:t xml:space="preserve">Yönerge: </w:t>
      </w:r>
      <w:r>
        <w:rPr>
          <w:sz w:val="20"/>
        </w:rPr>
        <w:t>Eğitmen tahtaya bir akıllı sera senaryosu çizer: sıcaklık sensörü, nem sensörü, fan kontrol LED'i, alarm LED'i ve manuel kontrol butonu. Kursiyerlerden bu bileşenlerin birbirleriyle nasıl etkileşeceğini (hangi sensör değeri hangi LED'i tetikler, buton ne işe yarar) bir akış diyagramı olarak çizmeleri istenir.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akıllı sera sistemi tasarlıyorsunuz. Sıcaklık 30°C üzerine çıkınca kırmızı LED (alarm) yanmalı, nem %40'ın altına düşünce sarı LED (uyarı) yanmalı, her şey normal olduğunda yeşil LED yanmalı. Ayrıca butona basıldığında anlık sıcaklık ve nem değerleri ekrana yazdırılmalı. Bu sistemi tek bir Python programıyla nasıl gerçekleştirirsiniz?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"Çok Bileşenli Devre Kurulumu ve Entegre Programlama"</w:t>
      </w:r>
    </w:p>
    <w:p>
      <w:r>
        <w:rPr>
          <w:b/>
          <w:color w:val="1B2A4A"/>
          <w:sz w:val="20"/>
        </w:rPr>
        <w:t xml:space="preserve">Türü: </w:t>
      </w:r>
      <w:r>
        <w:rPr>
          <w:sz w:val="20"/>
        </w:rPr>
        <w:t>Uygulamalı proje ve bireysel çalışma</w:t>
      </w:r>
    </w:p>
    <w:p>
      <w:r>
        <w:rPr>
          <w:b/>
          <w:color w:val="1B2A4A"/>
          <w:sz w:val="20"/>
        </w:rPr>
        <w:t xml:space="preserve">Amacı: </w:t>
      </w:r>
      <w:r>
        <w:rPr>
          <w:sz w:val="20"/>
        </w:rPr>
        <w:t>LED, buton ve sensörü tek bir devrede birleştirme ve entegre Python programı yazma</w:t>
      </w:r>
    </w:p>
    <w:p>
      <w:r>
        <w:rPr>
          <w:b/>
          <w:color w:val="1B2A4A"/>
          <w:sz w:val="20"/>
        </w:rPr>
        <w:t xml:space="preserve">Malzemeler: </w:t>
      </w:r>
      <w:r>
        <w:rPr>
          <w:sz w:val="20"/>
        </w:rPr>
        <w:t>Raspberry Pi, breadboard, LED (3 renk), dirençler (330 ohm + 10K ohm), buton, DHT11/DHT22 sensör, jumper kablolar</w:t>
      </w:r>
    </w:p>
    <w:p>
      <w:pPr>
        <w:spacing w:before="200"/>
      </w:pPr>
      <w:r>
        <w:rPr>
          <w:b/>
          <w:color w:val="007A7A"/>
          <w:sz w:val="24"/>
        </w:rPr>
        <w:t xml:space="preserve">  Yönerge Adımları</w:t>
      </w:r>
    </w:p>
    <w:p>
      <w:r>
        <w:rPr>
          <w:b/>
          <w:color w:val="007A7A"/>
          <w:sz w:val="20"/>
        </w:rPr>
        <w:t xml:space="preserve">  1. </w:t>
      </w:r>
      <w:r>
        <w:rPr>
          <w:sz w:val="20"/>
        </w:rPr>
        <w:t>Breadboard üzerinde entegre devreyi kurun: 3 LED (GPIO17, GPIO27, GPIO22), 1 buton (GPIO23), 1 DHT sensör (GPIO4) bağlayın</w:t>
      </w:r>
    </w:p>
    <w:p>
      <w:r>
        <w:rPr>
          <w:b/>
          <w:color w:val="007A7A"/>
          <w:sz w:val="20"/>
        </w:rPr>
        <w:t xml:space="preserve">  2. </w:t>
      </w:r>
      <w:r>
        <w:rPr>
          <w:sz w:val="20"/>
        </w:rPr>
        <w:t>Her bileşeni ayrı ayrı test eden Python fonksiyonları yazın: led_yak(pin), led_sondur(pin), buton_oku(), sicaklik_oku(), nem_oku()</w:t>
      </w:r>
    </w:p>
    <w:p>
      <w:r>
        <w:rPr>
          <w:b/>
          <w:color w:val="007A7A"/>
          <w:sz w:val="20"/>
        </w:rPr>
        <w:t xml:space="preserve">  3. </w:t>
      </w:r>
      <w:r>
        <w:rPr>
          <w:sz w:val="20"/>
        </w:rPr>
        <w:t>Tüm fonksiyonları birleştiren ana döngüyü yazın: sensör oku &gt; koşullara göre LED kontrol et &gt; buton kontrolü yap</w:t>
      </w:r>
    </w:p>
    <w:p>
      <w:r>
        <w:rPr>
          <w:b/>
          <w:color w:val="007A7A"/>
          <w:sz w:val="20"/>
        </w:rPr>
        <w:t xml:space="preserve">  4. </w:t>
      </w:r>
      <w:r>
        <w:rPr>
          <w:sz w:val="20"/>
        </w:rPr>
        <w:t>Hata yönetimi ekleyin: sensör okuma hatası, GPIO hatası ve beklenmedik durumları try-except ile yakalayın</w:t>
      </w:r>
    </w:p>
    <w:p>
      <w:r>
        <w:rPr>
          <w:b/>
          <w:color w:val="1B2A4A"/>
          <w:sz w:val="20"/>
        </w:rPr>
        <w:t xml:space="preserve">Öğrenci Rolü: </w:t>
      </w:r>
      <w:r>
        <w:rPr>
          <w:sz w:val="20"/>
        </w:rPr>
        <w:t>Devre kurar, bileşenleri test eder, entegre programı yazar ve hata senaryolarını test eder.</w:t>
      </w:r>
    </w:p>
    <w:p>
      <w:r>
        <w:rPr>
          <w:b/>
          <w:color w:val="1B2A4A"/>
          <w:sz w:val="20"/>
        </w:rPr>
        <w:t xml:space="preserve">Öğretmen Rolü: </w:t>
      </w:r>
      <w:r>
        <w:rPr>
          <w:sz w:val="20"/>
        </w:rPr>
        <w:t>Devre şemasını çizer, modüler programlama yapısını gösterir ve olay tabanlı programlama mantığını açıklar.</w:t>
      </w:r>
    </w:p>
    <w:p>
      <w:r>
        <w:rPr>
          <w:b/>
          <w:color w:val="1B2A4A"/>
          <w:sz w:val="20"/>
        </w:rPr>
        <w:t xml:space="preserve">Beklenen Ürün: </w:t>
      </w:r>
      <w:r>
        <w:rPr>
          <w:sz w:val="20"/>
        </w:rPr>
        <w:t>Çalışan entegre devre, modüler Python programı ve test senaryoları raporu</w:t>
      </w:r>
    </w:p>
    <w:p>
      <w:pPr>
        <w:spacing w:before="200"/>
      </w:pPr>
      <w:r>
        <w:rPr>
          <w:b/>
          <w:color w:val="007A7A"/>
          <w:sz w:val="24"/>
        </w:rPr>
        <w:t xml:space="preserve">  Araştırma Soruları</w:t>
      </w:r>
    </w:p>
    <w:p>
      <w:r>
        <w:rPr>
          <w:b/>
          <w:color w:val="007A7A"/>
          <w:sz w:val="20"/>
        </w:rPr>
        <w:t xml:space="preserve">  1. </w:t>
      </w:r>
      <w:r>
        <w:rPr>
          <w:sz w:val="20"/>
        </w:rPr>
        <w:t>Python'da threading modülü ile çoklu iş parçacığı kullanarak sensör okuma ve LED kontrolünü paralel çalıştırmak mümkün müdür ve ne zaman gereklidir?</w:t>
      </w:r>
    </w:p>
    <w:p>
      <w:r>
        <w:rPr>
          <w:b/>
          <w:color w:val="1B2A4A"/>
          <w:sz w:val="20"/>
        </w:rPr>
        <w:t xml:space="preserve">Grupla Çalışma Kuralları: </w:t>
      </w:r>
      <w:r>
        <w:rPr>
          <w:sz w:val="20"/>
        </w:rPr>
        <w:t>Her kursiyer devreyi kurmuş, en az 3 bileşeni entegre eden çalışan bir program yazmış ve 3 farklı senaryo test etmiş olmalıdır.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Entegre I/O Sistemi</w:t>
            </w:r>
          </w:p>
        </w:tc>
        <w:tc>
          <w:tcPr>
            <w:tcW w:type="dxa" w:w="2409"/>
          </w:tcPr>
          <w:p>
            <w:r>
              <w:rPr>
                <w:sz w:val="18"/>
              </w:rPr>
              <w:t>Birden fazla giriş (sensör, buton) ve çıkış (LED, motor) bileşenini tek bir program içinde koordineli şekilde kontrol eden sistem</w:t>
            </w:r>
          </w:p>
        </w:tc>
        <w:tc>
          <w:tcPr>
            <w:tcW w:type="dxa" w:w="2409"/>
          </w:tcPr>
          <w:p>
            <w:r>
              <w:rPr>
                <w:sz w:val="18"/>
              </w:rPr>
              <w:t>3 LED + 1 buton + 1 sensör = akıllı sera kontrol sistemi</w:t>
            </w:r>
          </w:p>
        </w:tc>
        <w:tc>
          <w:tcPr>
            <w:tcW w:type="dxa" w:w="2409"/>
          </w:tcPr>
          <w:p>
            <w:r>
              <w:rPr>
                <w:sz w:val="18"/>
              </w:rPr>
              <w:t>Giriş bileşenleri (sensör, buton) veri sağlar &gt; Program karar verir (koşul yapıları) &gt; Çıkış bileşenleri (LED, motor) aksiyon alır; bu döngü sürekli tekrarlanır</w:t>
            </w:r>
          </w:p>
        </w:tc>
      </w:tr>
      <w:tr>
        <w:tc>
          <w:tcPr>
            <w:tcW w:type="dxa" w:w="2409"/>
          </w:tcPr>
          <w:p>
            <w:r>
              <w:rPr>
                <w:sz w:val="18"/>
              </w:rPr>
              <w:t>Olay Tabanlı Programlama</w:t>
            </w:r>
          </w:p>
        </w:tc>
        <w:tc>
          <w:tcPr>
            <w:tcW w:type="dxa" w:w="2409"/>
          </w:tcPr>
          <w:p>
            <w:r>
              <w:rPr>
                <w:sz w:val="18"/>
              </w:rPr>
              <w:t>Programın belirli olaylara (buton basımı, sensör eşik değeri aşımı) tepki vererek çalışma mantığı; polling veya interrupt yöntemiyle gerçekleştirilir</w:t>
            </w:r>
          </w:p>
        </w:tc>
        <w:tc>
          <w:tcPr>
            <w:tcW w:type="dxa" w:w="2409"/>
          </w:tcPr>
          <w:p>
            <w:r>
              <w:rPr>
                <w:sz w:val="18"/>
              </w:rPr>
              <w:t>GPIO.add_event_detect(23, GPIO.FALLING, callback=buton_basildi)</w:t>
            </w:r>
          </w:p>
        </w:tc>
        <w:tc>
          <w:tcPr>
            <w:tcW w:type="dxa" w:w="2409"/>
          </w:tcPr>
          <w:p>
            <w:r>
              <w:rPr>
                <w:sz w:val="18"/>
              </w:rPr>
              <w:t>Polling: Sürekli kontrol döngüsü (while True: buton_oku()). Interrupt: Olay gerçekleşince otomatik tetikleme (callback fonksiyonu). Interrupt daha verimlidir çünkü CPU sürekli meşgul edilmez</w:t>
            </w:r>
          </w:p>
        </w:tc>
      </w:tr>
      <w:tr>
        <w:tc>
          <w:tcPr>
            <w:tcW w:type="dxa" w:w="2409"/>
          </w:tcPr>
          <w:p>
            <w:r>
              <w:rPr>
                <w:sz w:val="18"/>
              </w:rPr>
              <w:t>Modüler Programlama</w:t>
            </w:r>
          </w:p>
        </w:tc>
        <w:tc>
          <w:tcPr>
            <w:tcW w:type="dxa" w:w="2409"/>
          </w:tcPr>
          <w:p>
            <w:r>
              <w:rPr>
                <w:sz w:val="18"/>
              </w:rPr>
              <w:t>Programı bağımsız fonksiyonlara bölerek organize etme; her fonksiyon tek bir görevi yerine getirir, test ve bakımı kolaylaştırır</w:t>
            </w:r>
          </w:p>
        </w:tc>
        <w:tc>
          <w:tcPr>
            <w:tcW w:type="dxa" w:w="2409"/>
          </w:tcPr>
          <w:p>
            <w:r>
              <w:rPr>
                <w:sz w:val="18"/>
              </w:rPr>
              <w:t>def led_kontrol(pin, durum): / def sicaklik_oku(): / def alarm_kontrol(sicaklik, nem):</w:t>
            </w:r>
          </w:p>
        </w:tc>
        <w:tc>
          <w:tcPr>
            <w:tcW w:type="dxa" w:w="2409"/>
          </w:tcPr>
          <w:p>
            <w:r>
              <w:rPr>
                <w:sz w:val="18"/>
              </w:rPr>
              <w:t>Her bileşen için ayrı fonksiyon: kurulum, okuma, kontrol ve temizleme. Ana döngü bu fonksiyonları çağırarak programı yönetir</w:t>
            </w:r>
          </w:p>
        </w:tc>
      </w:tr>
      <w:tr>
        <w:tc>
          <w:tcPr>
            <w:tcW w:type="dxa" w:w="2409"/>
          </w:tcPr>
          <w:p>
            <w:r>
              <w:rPr>
                <w:sz w:val="18"/>
              </w:rPr>
              <w:t>GPIO Callback</w:t>
            </w:r>
          </w:p>
        </w:tc>
        <w:tc>
          <w:tcPr>
            <w:tcW w:type="dxa" w:w="2409"/>
          </w:tcPr>
          <w:p>
            <w:r>
              <w:rPr>
                <w:sz w:val="18"/>
              </w:rPr>
              <w:t>Bir GPIO pini üzerinde olay (yükselen/düşen kenar) algılandığında otomatik olarak çağrılan fonksiyon; interrupt tabanlı olay yönetimi sağlar</w:t>
            </w:r>
          </w:p>
        </w:tc>
        <w:tc>
          <w:tcPr>
            <w:tcW w:type="dxa" w:w="2409"/>
          </w:tcPr>
          <w:p>
            <w:r>
              <w:rPr>
                <w:sz w:val="18"/>
              </w:rPr>
              <w:t>GPIO.add_event_detect(23, GPIO.FALLING, callback=buton_func, bouncetime=300)</w:t>
            </w:r>
          </w:p>
        </w:tc>
        <w:tc>
          <w:tcPr>
            <w:tcW w:type="dxa" w:w="2409"/>
          </w:tcPr>
          <w:p>
            <w:r>
              <w:rPr>
                <w:sz w:val="18"/>
              </w:rPr>
              <w:t>Callback fonksiyonu ana programdan bağımsız çalışır; buton basımı anında tetiklenir. bouncetime parametresi buton arkı (debounce) sorununu çözer</w:t>
            </w:r>
          </w:p>
        </w:tc>
      </w:tr>
    </w:tbl>
    <w:p/>
    <w:p>
      <w:pPr>
        <w:spacing w:before="200"/>
      </w:pPr>
      <w:r>
        <w:rPr>
          <w:b/>
          <w:color w:val="E65C00"/>
          <w:sz w:val="24"/>
        </w:rPr>
        <w:t xml:space="preserve">  Konu Anlatımı</w:t>
      </w:r>
    </w:p>
    <w:p>
      <w:r>
        <w:rPr>
          <w:sz w:val="20"/>
        </w:rPr>
        <w:t>Çok Bileşenli Devre Tasarımı: Entegre bir IoT sistemi kurarken devre tasarımı kritik öneme sahiptir. Bileşen planlaması: 1) Kullanılacak GPIO pinlerini belirleyin ve çakışma olmadığından emin olun. 2) Her LED için 330 ohm seri direnç kullanın (GPIO pininin akım sınırını aşmamak için). 3) Buton için pull-down (10K ohm) veya yazılımsal pull-up (GPIO.PUD_UP) direnci kullanın. 4) Sensör için veri sayfasındaki bağlantı şemasını takip edin (DHT11: VCC=3.3V, DATA=GPIO4, GND). 5) Tüm bileşenlerin GND'si ortak olmalıdır. Akım hesabı: Her LED ~20mA, 3 LED = 60mA &gt; GPIO toplamı 50mA sınırını aşar! Çözüm: transistör ile sürme veya LED başına akımı 10mA'ya düşürme (470 ohm direnç).</w:t>
      </w:r>
    </w:p>
    <w:p>
      <w:r>
        <w:rPr>
          <w:sz w:val="20"/>
        </w:rPr>
        <w:t>Modüler Program Yapısı: Entegre programı fonksiyonlara ayırma: 1) kurulum(): GPIO.setmode(), pin tanımlamaları, sensör başlatma. 2) led_kontrol(pin, durum): Belirli LED'i yakma/söndürme. 3) sicaklik_oku(): Sensörden sıcaklık değeri okuma (hata yönetimli). 4) nem_oku(): Sensörden nem değeri okuma (hata yönetimli). 5) durum_degerlendir(sicaklik, nem): Koşullara göre hangi LED'in yanacağını belirleme. 6) buton_kontrol(): Buton durumunu okuma ve aksiyon tetikleme. 7) temizle(): GPIO.cleanup() ile kaynakları serbest bırakma. Ana program yapısı: kurulum() &gt; while True: oku &gt; değerlendir &gt; kontrol et &gt; bekle &gt; temizle.</w:t>
      </w:r>
    </w:p>
    <w:p>
      <w:r>
        <w:rPr>
          <w:sz w:val="20"/>
        </w:rPr>
        <w:t>Olay Tabanlı Programlama ile Buton Yönetimi: Polling yöntemi: while True döngüsünde sürekli buton durumunu kontrol etme. Basit ama CPU'yu meşgul eder. Interrupt yöntemi: GPIO.add_event_detect() ile buton pinine interrupt tanımlama. Olay gerçekleşince callback fonksiyonu otomatik çağrılır. CPU meşgul edilmez, daha verimlidir. Debounce sorunu: Mekanik butonlar basıldığında birden fazla sinyal üretebilir (ark/bounce). Çözüm 1: Yazılımsal - bouncetime=300 (milisaniye). Çözüm 2: Donanımsal - buton paraleline 0.1uF kapasitör. Örnek: GPIO.add_event_detect(23, GPIO.FALLING, callback=buton_basildi, bouncetime=300). def buton_basildi(channel): print(f'Sicaklik: {sicaklik_oku()}C, Nem: {nem_oku()}%')</w:t>
      </w:r>
    </w:p>
    <w:p>
      <w:r>
        <w:rPr>
          <w:sz w:val="20"/>
        </w:rPr>
        <w:t>Entegre Sistem Örneği - Akıllı Sera Kontrolcüsü: Program akışı: 1) GPIO kurulumu ve sensör başlatma. 2) Ana döngü (2 saniye aralıkla): sensör oku &gt; sıcaklık ve nem değerlerini al &gt; koşulları değerlendir &gt; LED'leri güncelle &gt; log tut. 3) Koşullar: sıcaklık &gt; 30°C: kırmızı LED yak (alarm), nem &lt; 40%: sarı LED yak (uyarı), her şey normal: yeşil LED yak. 4) Buton callback: butona basıldığında anlık değerleri ekrana yazdır. 5) Hata yönetimi: sensör okuma hatası &gt; son geçerli değeri kullan ve uyarı logla. 6) Temizleme: Ctrl+C ile çıkışta GPIO.cleanup(). Bu yapı gerçek IoT projelerinin temel mimarisini oluşturur ve daha karmaşık sistemlere (motor kontrolü, uzaktan izleme, veri tabanı) genişletilebilir.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Akıllı sera kontrol programı</w:t>
            </w:r>
          </w:p>
        </w:tc>
        <w:tc>
          <w:tcPr>
            <w:tcW w:type="dxa" w:w="3213"/>
          </w:tcPr>
          <w:p>
            <w:r>
              <w:rPr>
                <w:sz w:val="18"/>
              </w:rPr>
              <w:t>import RPi.GPIO as GPIO</w:t>
              <w:br/>
              <w:t>import Adafruit_DHT</w:t>
              <w:br/>
              <w:t>import time, logging</w:t>
              <w:br/>
              <w:br/>
              <w:t>LED_KIRMIZI=17; LED_SARI=27; LED_YESIL=22; BUTON=23; SENSOR=4</w:t>
              <w:br/>
              <w:br/>
              <w:t>def kurulum():</w:t>
              <w:br/>
              <w:t xml:space="preserve">    GPIO.setmode(GPIO.BCM)</w:t>
              <w:br/>
              <w:t xml:space="preserve">    for pin in [LED_KIRMIZI, LED_SARI, LED_YESIL]:</w:t>
              <w:br/>
              <w:t xml:space="preserve">        GPIO.setup(pin, GPIO.OUT)</w:t>
              <w:br/>
              <w:t xml:space="preserve">        GPIO.output(pin, False)</w:t>
              <w:br/>
              <w:t xml:space="preserve">    GPIO.setup(BUTON, GPIO.IN, pull_up_down=GPIO.PUD_UP)</w:t>
              <w:br/>
              <w:br/>
              <w:t>def durum_kontrol(sic, nem):</w:t>
              <w:br/>
              <w:t xml:space="preserve">    GPIO.output(LED_KIRMIZI, sic &gt; 30)</w:t>
              <w:br/>
              <w:t xml:space="preserve">    GPIO.output(LED_SARI, nem &lt; 40)</w:t>
              <w:br/>
              <w:t xml:space="preserve">    GPIO.output(LED_YESIL, sic &lt;= 30 and nem &gt;= 40)</w:t>
              <w:br/>
              <w:br/>
              <w:t>try:</w:t>
              <w:br/>
              <w:t xml:space="preserve">    kurulum()</w:t>
              <w:br/>
              <w:t xml:space="preserve">    while True:</w:t>
              <w:br/>
              <w:t xml:space="preserve">        nem, sic = Adafruit_DHT.read_retry(11, SENSOR)</w:t>
              <w:br/>
              <w:t xml:space="preserve">        if sic and nem: durum_kontrol(sic, nem)</w:t>
              <w:br/>
              <w:t xml:space="preserve">        time.sleep(2)</w:t>
              <w:br/>
              <w:t>finally:</w:t>
              <w:br/>
              <w:t xml:space="preserve">    GPIO.cleanup()</w:t>
            </w:r>
          </w:p>
        </w:tc>
        <w:tc>
          <w:tcPr>
            <w:tcW w:type="dxa" w:w="3213"/>
          </w:tcPr>
          <w:p>
            <w:r>
              <w:rPr>
                <w:sz w:val="18"/>
              </w:rPr>
              <w:t>LED + buton + sensör entegrasyonu; koşullu LED kontrolü ve modüler fonksiyon yapısı</w:t>
            </w:r>
          </w:p>
        </w:tc>
      </w:tr>
      <w:tr>
        <w:tc>
          <w:tcPr>
            <w:tcW w:type="dxa" w:w="3213"/>
          </w:tcPr>
          <w:p>
            <w:r>
              <w:rPr>
                <w:sz w:val="18"/>
              </w:rPr>
              <w:t>Buton ile interrupt tabanlı okuma</w:t>
            </w:r>
          </w:p>
        </w:tc>
        <w:tc>
          <w:tcPr>
            <w:tcW w:type="dxa" w:w="3213"/>
          </w:tcPr>
          <w:p>
            <w:r>
              <w:rPr>
                <w:sz w:val="18"/>
              </w:rPr>
              <w:t>def buton_callback(channel):</w:t>
              <w:br/>
              <w:t xml:space="preserve">    nem, sic = Adafruit_DHT.read_retry(11, SENSOR)</w:t>
              <w:br/>
              <w:t xml:space="preserve">    print(f'Anlik: Sicaklik={sic}C, Nem={nem}%')</w:t>
              <w:br/>
              <w:t xml:space="preserve">    logging.info(f'Buton okundu: {sic}C, {nem}%')</w:t>
              <w:br/>
              <w:br/>
              <w:t>GPIO.add_event_detect(BUTON, GPIO.FALLING,</w:t>
              <w:br/>
              <w:t xml:space="preserve">    callback=buton_callback, bouncetime=300)</w:t>
            </w:r>
          </w:p>
        </w:tc>
        <w:tc>
          <w:tcPr>
            <w:tcW w:type="dxa" w:w="3213"/>
          </w:tcPr>
          <w:p>
            <w:r>
              <w:rPr>
                <w:sz w:val="18"/>
              </w:rPr>
              <w:t>GPIO interrupt ile buton basımında anlık sensör okuma; olay tabanlı programlama örneği</w:t>
            </w:r>
          </w:p>
        </w:tc>
      </w:tr>
      <w:tr>
        <w:tc>
          <w:tcPr>
            <w:tcW w:type="dxa" w:w="3213"/>
          </w:tcPr>
          <w:p>
            <w:r>
              <w:rPr>
                <w:sz w:val="18"/>
              </w:rPr>
              <w:t>Modüler fonksiyon yapısı</w:t>
            </w:r>
          </w:p>
        </w:tc>
        <w:tc>
          <w:tcPr>
            <w:tcW w:type="dxa" w:w="3213"/>
          </w:tcPr>
          <w:p>
            <w:r>
              <w:rPr>
                <w:sz w:val="18"/>
              </w:rPr>
              <w:t>def sensör_oku():</w:t>
              <w:br/>
              <w:t xml:space="preserve">    try:</w:t>
              <w:br/>
              <w:t xml:space="preserve">        nem, sic = Adafruit_DHT.read_retry(11, SENSOR)</w:t>
              <w:br/>
              <w:t xml:space="preserve">        if sic is None: raise IOError('Sensör okunamadı')</w:t>
              <w:br/>
              <w:t xml:space="preserve">        return sic, nem</w:t>
              <w:br/>
              <w:t xml:space="preserve">    except Exception as e:</w:t>
              <w:br/>
              <w:t xml:space="preserve">        logging.error(f'Sensör hatası: {e}')</w:t>
              <w:br/>
              <w:t xml:space="preserve">        return None, None</w:t>
              <w:br/>
              <w:br/>
              <w:t>def led_guncelle(sic, nem):</w:t>
              <w:br/>
              <w:t xml:space="preserve">    if sic is None: tum_leds_sondur(); return</w:t>
              <w:br/>
              <w:t xml:space="preserve">    alaramlar = {</w:t>
              <w:br/>
              <w:t xml:space="preserve">        LED_KIRMIZI: sic &gt; 30,</w:t>
              <w:br/>
              <w:t xml:space="preserve">        LED_SARI: nem &lt; 40,</w:t>
              <w:br/>
              <w:t xml:space="preserve">        LED_YESIL: sic &lt;= 30 and nem &gt;= 40</w:t>
              <w:br/>
              <w:t xml:space="preserve">    }</w:t>
              <w:br/>
              <w:t xml:space="preserve">    for pin, durum in alaramlar.items():</w:t>
              <w:br/>
              <w:t xml:space="preserve">        GPIO.output(pin, durum)</w:t>
            </w:r>
          </w:p>
        </w:tc>
        <w:tc>
          <w:tcPr>
            <w:tcW w:type="dxa" w:w="3213"/>
          </w:tcPr>
          <w:p>
            <w:r>
              <w:rPr>
                <w:sz w:val="18"/>
              </w:rPr>
              <w:t>Modüler yapı ile her bileşen bağımsız fonksiyonda; test ve bakım kolaylığı sağlar</w:t>
            </w:r>
          </w:p>
        </w:tc>
      </w:tr>
    </w:tbl>
    <w:p/>
    <w:p>
      <w:pPr>
        <w:spacing w:before="200"/>
      </w:pPr>
      <w:r>
        <w:rPr>
          <w:b/>
          <w:color w:val="E65C00"/>
          <w:sz w:val="24"/>
        </w:rPr>
        <w:t xml:space="preserve">  Görseller ve Tablolar</w:t>
      </w:r>
    </w:p>
    <w:p>
      <w:pPr>
        <w:pStyle w:val="ListBullet"/>
      </w:pPr>
      <w:r>
        <w:rPr>
          <w:sz w:val="20"/>
        </w:rPr>
        <w:t>Entegre devre şeması (3 LED + buton + DHT sensör breadboard bağlantısı)</w:t>
      </w:r>
    </w:p>
    <w:p>
      <w:pPr>
        <w:pStyle w:val="ListBullet"/>
      </w:pPr>
      <w:r>
        <w:rPr>
          <w:sz w:val="20"/>
        </w:rPr>
        <w:t>Program akış diyagramı (sensör oku &gt; koşul değerlendir &gt; LED kontrol &gt; buton kontrol)</w:t>
      </w:r>
    </w:p>
    <w:p>
      <w:pPr>
        <w:spacing w:before="200"/>
      </w:pPr>
      <w:r>
        <w:rPr>
          <w:b/>
          <w:color w:val="E65C00"/>
          <w:sz w:val="24"/>
        </w:rPr>
        <w:t xml:space="preserve">  Analoji ve Benzetmeler</w:t>
      </w:r>
    </w:p>
    <w:p>
      <w:r>
        <w:rPr>
          <w:b/>
          <w:color w:val="E65C00"/>
          <w:sz w:val="20"/>
        </w:rPr>
        <w:t xml:space="preserve">  1. </w:t>
      </w:r>
      <w:r>
        <w:rPr>
          <w:sz w:val="20"/>
        </w:rPr>
        <w:t>Entegre I/O sistemi = Arabanın gösterge paneli gibidir: Sensörler (motor sıcaklığı, yakıt seviyesi) veri toplar, kontrol ünitesi (program) karar verir, göstergeler (LED'ler, uyarılar) sonucu bildirir. Modüler programlama = LEGO gibidir: Her parça (fonksiyon) bağımsız çalışır ama birleşince karmaşık yapılar (entegre sistem) oluşturur</w:t>
      </w:r>
    </w:p>
    <w:p>
      <w:pPr>
        <w:spacing w:before="200"/>
      </w:pPr>
      <w:r>
        <w:rPr>
          <w:b/>
          <w:color w:val="E65C00"/>
          <w:sz w:val="24"/>
        </w:rPr>
        <w:t xml:space="preserve">  Öğrenci Soru-Cevap</w:t>
      </w:r>
    </w:p>
    <w:p>
      <w:pPr>
        <w:pStyle w:val="ListBullet"/>
      </w:pPr>
      <w:r>
        <w:rPr>
          <w:sz w:val="20"/>
        </w:rPr>
        <w:t>Polling ve interrupt arasındaki fark nedir ve hangisi ne zaman tercih edilir?</w:t>
      </w:r>
    </w:p>
    <w:p>
      <w:pPr>
        <w:pStyle w:val="ListBullet"/>
      </w:pPr>
      <w:r>
        <w:rPr>
          <w:sz w:val="20"/>
        </w:rPr>
        <w:t>Modüler programlama neden önemlidir?</w:t>
      </w:r>
    </w:p>
    <w:p>
      <w:pPr>
        <w:pStyle w:val="ListBullet"/>
      </w:pPr>
      <w:r>
        <w:rPr>
          <w:sz w:val="20"/>
        </w:rPr>
        <w:t>GPIO akım sınırları neden önemlidir ve nasıl aşılır?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"Akıllı Ev Kontrol Paneli Prototipi"</w:t>
      </w:r>
    </w:p>
    <w:p>
      <w:r>
        <w:rPr>
          <w:b/>
          <w:color w:val="1B2A4A"/>
          <w:sz w:val="20"/>
        </w:rPr>
        <w:t xml:space="preserve">Türü: </w:t>
      </w:r>
      <w:r>
        <w:rPr>
          <w:sz w:val="20"/>
        </w:rPr>
        <w:t>Proje tabanlı çalışma ve sunum</w:t>
      </w:r>
    </w:p>
    <w:p>
      <w:r>
        <w:rPr>
          <w:b/>
          <w:color w:val="1B2A4A"/>
          <w:sz w:val="20"/>
        </w:rPr>
        <w:t xml:space="preserve">Amacı: </w:t>
      </w:r>
      <w:r>
        <w:rPr>
          <w:sz w:val="20"/>
        </w:rPr>
        <w:t>Birden fazla I/O bileşenini entegre eden, gerçek hayata uygulanabilir bir prototip sistem geliştirme becerisi kazandırma</w:t>
      </w:r>
    </w:p>
    <w:p>
      <w:pPr>
        <w:spacing w:before="200"/>
      </w:pPr>
      <w:r>
        <w:rPr>
          <w:b/>
          <w:color w:val="6A1B9A"/>
          <w:sz w:val="24"/>
        </w:rPr>
        <w:t xml:space="preserve">  Yönerge Adımları</w:t>
      </w:r>
    </w:p>
    <w:p>
      <w:r>
        <w:rPr>
          <w:b/>
          <w:color w:val="6A1B9A"/>
          <w:sz w:val="20"/>
        </w:rPr>
        <w:t xml:space="preserve">  1. </w:t>
      </w:r>
      <w:r>
        <w:rPr>
          <w:sz w:val="20"/>
        </w:rPr>
        <w:t>Akıllı ev kontrol paneli için gerekli bileşenleri belirleyin ve devre şemasını çizin</w:t>
      </w:r>
    </w:p>
    <w:p>
      <w:r>
        <w:rPr>
          <w:b/>
          <w:color w:val="6A1B9A"/>
          <w:sz w:val="20"/>
        </w:rPr>
        <w:t xml:space="preserve">  2. </w:t>
      </w:r>
      <w:r>
        <w:rPr>
          <w:sz w:val="20"/>
        </w:rPr>
        <w:t>Her bileşen için ayrı test fonksiyonları yazın ve tek tek çalıştığını doğrulayın</w:t>
      </w:r>
    </w:p>
    <w:p>
      <w:r>
        <w:rPr>
          <w:b/>
          <w:color w:val="6A1B9A"/>
          <w:sz w:val="20"/>
        </w:rPr>
        <w:t xml:space="preserve">  3. </w:t>
      </w:r>
      <w:r>
        <w:rPr>
          <w:sz w:val="20"/>
        </w:rPr>
        <w:t>Tüm bileşenleri entegre eden ana programı modüler yapıda yazın (kurulum, okuma, kontrol, temizleme)</w:t>
      </w:r>
    </w:p>
    <w:p>
      <w:r>
        <w:rPr>
          <w:b/>
          <w:color w:val="6A1B9A"/>
          <w:sz w:val="20"/>
        </w:rPr>
        <w:t xml:space="preserve">  4. </w:t>
      </w:r>
      <w:r>
        <w:rPr>
          <w:sz w:val="20"/>
        </w:rPr>
        <w:t>Sistemi en az 5 farklı senaryoda test edin ve sonuçları kaydedin</w:t>
      </w:r>
    </w:p>
    <w:p>
      <w:r>
        <w:rPr>
          <w:b/>
          <w:color w:val="1B2A4A"/>
          <w:sz w:val="20"/>
        </w:rPr>
        <w:t xml:space="preserve">Beklenen Ürün: </w:t>
      </w:r>
      <w:r>
        <w:rPr>
          <w:sz w:val="20"/>
        </w:rPr>
        <w:t>Çalışan akıllı ev kontrol paneli prototipi, modüler Python programı, devre şeması ve test raporu</w:t>
      </w:r>
    </w:p>
    <w:p>
      <w:pPr>
        <w:spacing w:before="200"/>
      </w:pPr>
      <w:r>
        <w:rPr>
          <w:b/>
          <w:color w:val="6A1B9A"/>
          <w:sz w:val="24"/>
        </w:rPr>
        <w:t xml:space="preserve">  Transfer Soruları</w:t>
      </w:r>
    </w:p>
    <w:p>
      <w:r>
        <w:rPr>
          <w:b/>
          <w:color w:val="6A1B9A"/>
          <w:sz w:val="20"/>
        </w:rPr>
        <w:t xml:space="preserve">  1. </w:t>
      </w:r>
      <w:r>
        <w:rPr>
          <w:sz w:val="20"/>
        </w:rPr>
        <w:t>Entegre I/O programlama becerisi akıllı ev sistemleri, endüstriyel otomasyon, robotik ve IoT proje geliştirmede doğrudan kullanılır.</w:t>
      </w:r>
    </w:p>
    <w:p>
      <w:r>
        <w:rPr>
          <w:b/>
          <w:color w:val="1B2A4A"/>
          <w:sz w:val="20"/>
        </w:rPr>
        <w:t xml:space="preserve">İlişkili Disiplinler: </w:t>
      </w:r>
      <w:r>
        <w:rPr>
          <w:sz w:val="20"/>
        </w:rPr>
        <w:t>Elektronik (devre tasarımı), yazılım mühendisliği (modüler programlama), IoT (sensör entegrasyonu), otomasyon (kontrol sistemleri)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Akıllı sera sisteminize yeni bileşenler eklenmesi isteniyor: toprak nemi sensörü, su pompası kontrolü ve LCD ekran. Mevcut programınızı bu bileşenleri de kapsayacak şekilde nasıl genişletirsiniz? Modüler yapınız bu genişlemeyi kolaylaştırıyor mu?</w:t>
            </w:r>
          </w:p>
        </w:tc>
      </w:tr>
    </w:tbl>
    <w:p/>
    <w:p>
      <w:r>
        <w:rPr>
          <w:b/>
          <w:color w:val="1B2A4A"/>
          <w:sz w:val="20"/>
        </w:rPr>
        <w:t xml:space="preserve">Yaratıcı Görev: </w:t>
      </w:r>
      <w:r>
        <w:rPr>
          <w:sz w:val="20"/>
        </w:rPr>
        <w:t>Raspberry Pi ile bir 'akıllı bitki bakım sistemi' tasarlayın: Toprak nemi düşünce otomatik sulama, ışık az olunca büyüme lambası açma, sıcaklık yüksekken fan çalıştırma. Sistem UART ile telefona bildirim de göndersin.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Birden fazla I/O bileşenini tek bir devrede entegre edebiliyor mu?</w:t>
      </w:r>
    </w:p>
    <w:p>
      <w:r>
        <w:rPr>
          <w:sz w:val="20"/>
        </w:rPr>
        <w:t xml:space="preserve">  ☐  Olay tabanlı programlama (polling/interrupt) kavrandı mı?</w:t>
      </w:r>
    </w:p>
    <w:p>
      <w:r>
        <w:rPr>
          <w:sz w:val="20"/>
        </w:rPr>
        <w:t xml:space="preserve">  ☐  Modüler fonksiyon yapısıyla program organizasyonu yapılabiliyor mu?</w:t>
      </w:r>
    </w:p>
    <w:p>
      <w:pPr>
        <w:spacing w:before="200"/>
      </w:pPr>
      <w:r>
        <w:rPr>
          <w:b/>
          <w:color w:val="2E7D32"/>
          <w:sz w:val="24"/>
        </w:rPr>
        <w:t xml:space="preserve">  Öz Değerlendirme Soruları</w:t>
      </w:r>
    </w:p>
    <w:p>
      <w:r>
        <w:rPr>
          <w:b/>
          <w:color w:val="2E7D32"/>
          <w:sz w:val="20"/>
        </w:rPr>
        <w:t xml:space="preserve">  1. </w:t>
      </w:r>
      <w:r>
        <w:rPr>
          <w:sz w:val="20"/>
        </w:rPr>
        <w:t>LED, buton ve sensör bileşenleri tek bir programda nasıl koordine edilir?</w:t>
      </w:r>
    </w:p>
    <w:p>
      <w:r>
        <w:rPr>
          <w:b/>
          <w:color w:val="2E7D32"/>
          <w:sz w:val="20"/>
        </w:rPr>
        <w:t xml:space="preserve">  2. </w:t>
      </w:r>
      <w:r>
        <w:rPr>
          <w:sz w:val="20"/>
        </w:rPr>
        <w:t>GPIO interrupt (callback) nedir ve polling'den farkı nedir?</w:t>
      </w:r>
    </w:p>
    <w:p>
      <w:r>
        <w:rPr>
          <w:b/>
          <w:color w:val="2E7D32"/>
          <w:sz w:val="20"/>
        </w:rPr>
        <w:t xml:space="preserve">  3. </w:t>
      </w:r>
      <w:r>
        <w:rPr>
          <w:sz w:val="20"/>
        </w:rPr>
        <w:t>Modüler programlama yapısı entegre sistemlerde neden önemlidir?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GPIO.add_event_detect() fonksiyonu ne işe yarar?</w:t>
            </w:r>
          </w:p>
        </w:tc>
        <w:tc>
          <w:tcPr>
            <w:tcW w:type="dxa" w:w="3213"/>
          </w:tcPr>
          <w:p>
            <w:r>
              <w:rPr>
                <w:sz w:val="18"/>
              </w:rPr>
              <w:t>A) LED yakar  B) Sensör okur  C) Pin olayı algılandığında callback çağırır  D) GPIO pinini yapılandırır</w:t>
            </w:r>
          </w:p>
        </w:tc>
        <w:tc>
          <w:tcPr>
            <w:tcW w:type="dxa" w:w="3213"/>
          </w:tcPr>
          <w:p>
            <w:r>
              <w:rPr>
                <w:sz w:val="18"/>
              </w:rPr>
              <w:t>C</w:t>
            </w:r>
          </w:p>
        </w:tc>
      </w:tr>
      <w:tr>
        <w:tc>
          <w:tcPr>
            <w:tcW w:type="dxa" w:w="3213"/>
          </w:tcPr>
          <w:p>
            <w:r>
              <w:rPr>
                <w:sz w:val="18"/>
              </w:rPr>
              <w:t>Bir LED için seri bağlanan direncin amacı nedir?</w:t>
            </w:r>
          </w:p>
        </w:tc>
        <w:tc>
          <w:tcPr>
            <w:tcW w:type="dxa" w:w="3213"/>
          </w:tcPr>
          <w:p>
            <w:r>
              <w:rPr>
                <w:sz w:val="18"/>
              </w:rPr>
              <w:t>A) Gerilimi artırmak  B) Akımı sınırlamak  C) Sinyali filtrelemek  D) Veri iletmek</w:t>
            </w:r>
          </w:p>
        </w:tc>
        <w:tc>
          <w:tcPr>
            <w:tcW w:type="dxa" w:w="3213"/>
          </w:tcPr>
          <w:p>
            <w:r>
              <w:rPr>
                <w:sz w:val="18"/>
              </w:rPr>
              <w:t>B</w:t>
            </w:r>
          </w:p>
        </w:tc>
      </w:tr>
      <w:tr>
        <w:tc>
          <w:tcPr>
            <w:tcW w:type="dxa" w:w="3213"/>
          </w:tcPr>
          <w:p>
            <w:r>
              <w:rPr>
                <w:sz w:val="18"/>
              </w:rPr>
              <w:t>Modüler programlamada her fonksiyonun kaç görevi olmalıdır?</w:t>
            </w:r>
          </w:p>
        </w:tc>
        <w:tc>
          <w:tcPr>
            <w:tcW w:type="dxa" w:w="3213"/>
          </w:tcPr>
          <w:p>
            <w:r>
              <w:rPr>
                <w:sz w:val="18"/>
              </w:rPr>
              <w:t>A) En az 3  B) Sınırsız  C) Tek bir görev  D) En az 5</w:t>
            </w:r>
          </w:p>
        </w:tc>
        <w:tc>
          <w:tcPr>
            <w:tcW w:type="dxa" w:w="3213"/>
          </w:tcPr>
          <w:p>
            <w:r>
              <w:rPr>
                <w:sz w:val="18"/>
              </w:rPr>
              <w:t>C</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Bir IoT projesinde bileşen sayısı arttıkça program karmaşıklığı nasıl yönetilir? Sınıf tabanlı programlama (OOP) bu soruna nasıl çözüm sunar?</w:t>
      </w:r>
    </w:p>
    <w:p>
      <w:r>
        <w:rPr>
          <w:b/>
          <w:color w:val="2E7D32"/>
          <w:sz w:val="20"/>
        </w:rPr>
        <w:t>Eleştirel Düşünme:</w:t>
      </w:r>
    </w:p>
    <w:p>
      <w:r>
        <w:rPr>
          <w:b/>
          <w:color w:val="2E7D32"/>
          <w:sz w:val="20"/>
        </w:rPr>
        <w:t xml:space="preserve">  1. </w:t>
      </w:r>
      <w:r>
        <w:rPr>
          <w:sz w:val="20"/>
        </w:rPr>
        <w:t>Raspberry Pi ile kurulan prototip sistemler endüstriyel üretim için uygun mudur? Prototipten ürüne geçiş sürecinde hangi zorluklar yaşanır ve nasıl aşılır?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"Entegre I/O Sistemi Kurulumu ve Programlama"</w:t>
      </w:r>
    </w:p>
    <w:p>
      <w:r>
        <w:rPr>
          <w:b/>
          <w:color w:val="1B2A4A"/>
          <w:sz w:val="20"/>
        </w:rPr>
        <w:t xml:space="preserve">Hedef: </w:t>
      </w:r>
      <w:r>
        <w:rPr>
          <w:sz w:val="20"/>
        </w:rPr>
        <w:t>3 LED + 1 buton + 1 sensör entegre devre ve program geliştirme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Breadboard üzerinde entegre devreyi kurun ve her bileşeni bağlayın</w:t>
            </w:r>
          </w:p>
        </w:tc>
        <w:tc>
          <w:tcPr>
            <w:tcW w:type="dxa" w:w="3213"/>
          </w:tcPr>
          <w:p>
            <w:r>
              <w:rPr>
                <w:sz w:val="18"/>
              </w:rPr>
              <w:t>7 dk</w:t>
            </w:r>
          </w:p>
        </w:tc>
      </w:tr>
      <w:tr>
        <w:tc>
          <w:tcPr>
            <w:tcW w:type="dxa" w:w="3213"/>
          </w:tcPr>
          <w:p>
            <w:r>
              <w:rPr>
                <w:sz w:val="18"/>
              </w:rPr>
              <w:t>2</w:t>
            </w:r>
          </w:p>
        </w:tc>
        <w:tc>
          <w:tcPr>
            <w:tcW w:type="dxa" w:w="3213"/>
          </w:tcPr>
          <w:p>
            <w:r>
              <w:rPr>
                <w:sz w:val="18"/>
              </w:rPr>
              <w:t>Her bileşen için ayrı test fonksiyonları yazın ve çalışmalarını doğrulayın</w:t>
            </w:r>
          </w:p>
        </w:tc>
        <w:tc>
          <w:tcPr>
            <w:tcW w:type="dxa" w:w="3213"/>
          </w:tcPr>
          <w:p>
            <w:r>
              <w:rPr>
                <w:sz w:val="18"/>
              </w:rPr>
              <w:t>5 dk</w:t>
            </w:r>
          </w:p>
        </w:tc>
      </w:tr>
      <w:tr>
        <w:tc>
          <w:tcPr>
            <w:tcW w:type="dxa" w:w="3213"/>
          </w:tcPr>
          <w:p>
            <w:r>
              <w:rPr>
                <w:sz w:val="18"/>
              </w:rPr>
              <w:t>3</w:t>
            </w:r>
          </w:p>
        </w:tc>
        <w:tc>
          <w:tcPr>
            <w:tcW w:type="dxa" w:w="3213"/>
          </w:tcPr>
          <w:p>
            <w:r>
              <w:rPr>
                <w:sz w:val="18"/>
              </w:rPr>
              <w:t>Tüm bileşenleri birleştiren ana programı modüler yapıda yazın</w:t>
            </w:r>
          </w:p>
        </w:tc>
        <w:tc>
          <w:tcPr>
            <w:tcW w:type="dxa" w:w="3213"/>
          </w:tcPr>
          <w:p>
            <w:r>
              <w:rPr>
                <w:sz w:val="18"/>
              </w:rPr>
              <w:t>5 dk</w:t>
            </w:r>
          </w:p>
        </w:tc>
      </w:tr>
      <w:tr>
        <w:tc>
          <w:tcPr>
            <w:tcW w:type="dxa" w:w="3213"/>
          </w:tcPr>
          <w:p>
            <w:r>
              <w:rPr>
                <w:sz w:val="18"/>
              </w:rPr>
              <w:t>4</w:t>
            </w:r>
          </w:p>
        </w:tc>
        <w:tc>
          <w:tcPr>
            <w:tcW w:type="dxa" w:w="3213"/>
          </w:tcPr>
          <w:p>
            <w:r>
              <w:rPr>
                <w:sz w:val="18"/>
              </w:rPr>
              <w:t>Farklı senaryolarda test edin (yüksek sıcaklık, düşük nem, buton basımı)</w:t>
            </w:r>
          </w:p>
        </w:tc>
        <w:tc>
          <w:tcPr>
            <w:tcW w:type="dxa" w:w="3213"/>
          </w:tcPr>
          <w:p>
            <w:r>
              <w:rPr>
                <w:sz w:val="18"/>
              </w:rPr>
              <w:t>3 dk</w:t>
            </w:r>
          </w:p>
        </w:tc>
      </w:tr>
    </w:tbl>
    <w:p/>
    <w:p>
      <w:r>
        <w:rPr>
          <w:b/>
          <w:color w:val="1B2A4A"/>
          <w:sz w:val="20"/>
        </w:rPr>
        <w:t xml:space="preserve">Tamamlanma Kriteri: </w:t>
      </w:r>
      <w:r>
        <w:rPr>
          <w:sz w:val="20"/>
        </w:rPr>
        <w:t>Devre kurulmuş, tüm bileşenler test edilmiş, entegre program çalışıyor ve en az 3 senaryo test edilmiş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"Entegre Sistem Canlı Gösterimi"</w:t>
      </w:r>
    </w:p>
    <w:p>
      <w:r>
        <w:rPr>
          <w:b/>
          <w:color w:val="1B2A4A"/>
          <w:sz w:val="20"/>
        </w:rPr>
        <w:t xml:space="preserve">Eğitmenin Gösterdiği: </w:t>
      </w:r>
      <w:r>
        <w:rPr>
          <w:sz w:val="20"/>
        </w:rPr>
        <w:t>Devre kurar, her bileşeni test eder, entegre programı çalıştırır ve farklı senaryoları (sensör ısıtma, buton basma) canlı olarak gösterir.</w:t>
      </w:r>
    </w:p>
    <w:p>
      <w:r>
        <w:rPr>
          <w:b/>
          <w:color w:val="1B2A4A"/>
          <w:sz w:val="20"/>
        </w:rPr>
        <w:t xml:space="preserve">Öğrencinin Tekrarladığı: </w:t>
      </w:r>
      <w:r>
        <w:rPr>
          <w:sz w:val="20"/>
        </w:rPr>
        <w:t>Eğitmeni izler, devre şemasını çizer ve kendi devresini kurarak programını test eder.</w:t>
      </w:r>
    </w:p>
    <w:p>
      <w:r>
        <w:rPr>
          <w:b/>
          <w:color w:val="1B2A4A"/>
          <w:sz w:val="20"/>
        </w:rPr>
        <w:t xml:space="preserve">Dikkat Noktaları: </w:t>
      </w:r>
      <w:r>
        <w:rPr>
          <w:sz w:val="20"/>
        </w:rPr>
        <w:t>Devre kurarken güç kapalı olmalı; kısa devre riski olan bağlantılarda dikkatli olunmalı; LED dirençleri atlanmamalıdır.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LED Trafik Işığı</w:t>
            </w:r>
          </w:p>
        </w:tc>
        <w:tc>
          <w:tcPr>
            <w:tcW w:type="dxa" w:w="3213"/>
          </w:tcPr>
          <w:p>
            <w:r>
              <w:rPr>
                <w:sz w:val="18"/>
              </w:rPr>
              <w:t>3 LED ile trafik ışığı simülasyonu yapın: Kırmızı 5sn, Sarı 2sn, Yeşil 5sn döngüsü; butona basınca yaya geçiş modu</w:t>
            </w:r>
          </w:p>
        </w:tc>
        <w:tc>
          <w:tcPr>
            <w:tcW w:type="dxa" w:w="3213"/>
          </w:tcPr>
          <w:p>
            <w:r>
              <w:rPr>
                <w:sz w:val="18"/>
              </w:rPr>
              <w:t>Kolay</w:t>
            </w:r>
          </w:p>
        </w:tc>
      </w:tr>
      <w:tr>
        <w:tc>
          <w:tcPr>
            <w:tcW w:type="dxa" w:w="3213"/>
          </w:tcPr>
          <w:p>
            <w:r>
              <w:rPr>
                <w:sz w:val="18"/>
              </w:rPr>
              <w:t>Sıcaklık Alarm Sistemi</w:t>
            </w:r>
          </w:p>
        </w:tc>
        <w:tc>
          <w:tcPr>
            <w:tcW w:type="dxa" w:w="3213"/>
          </w:tcPr>
          <w:p>
            <w:r>
              <w:rPr>
                <w:sz w:val="18"/>
              </w:rPr>
              <w:t>Sensör verilerine göre LED alarm sistemi kurun: Normal=yeşil, Uyarı=sarı, Tehlike=kırmızı; butonla sesli alarm açma/kapama</w:t>
            </w:r>
          </w:p>
        </w:tc>
        <w:tc>
          <w:tcPr>
            <w:tcW w:type="dxa" w:w="3213"/>
          </w:tcPr>
          <w:p>
            <w:r>
              <w:rPr>
                <w:sz w:val="18"/>
              </w:rPr>
              <w:t>Orta</w:t>
            </w:r>
          </w:p>
        </w:tc>
      </w:tr>
      <w:tr>
        <w:tc>
          <w:tcPr>
            <w:tcW w:type="dxa" w:w="3213"/>
          </w:tcPr>
          <w:p>
            <w:r>
              <w:rPr>
                <w:sz w:val="18"/>
              </w:rPr>
              <w:t>Akıllı Sera Tam Sistem</w:t>
            </w:r>
          </w:p>
        </w:tc>
        <w:tc>
          <w:tcPr>
            <w:tcW w:type="dxa" w:w="3213"/>
          </w:tcPr>
          <w:p>
            <w:r>
              <w:rPr>
                <w:sz w:val="18"/>
              </w:rPr>
              <w:t>Sensör + 3 LED + buton + UART veri gönderimi + logging ile tam kapsamlı sera izleme sistemi</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"Fabrika Üretim Hattı İzleme Sistemi"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küçük fabrikada üretim hattının durumunu izlemek için Raspberry Pi tabanlı sistem kuruluyor. Sıcaklık sensörü makine sıcaklığını ölçüyor, buton operatörün acil durdurma yapmasını sağlıyor, yeşil LED normal çalışma, sarı LED bakım gerekli, kırmızı LED acil durum gösteriyor. Sistem verilerini UART ile merkezi bilgisayara da göndermeli. Bu sistemi tasarlayın: devre şeması, program yapısı, hata yönetimi ve test planını hazırlayın.</w:t>
            </w:r>
          </w:p>
        </w:tc>
      </w:tr>
    </w:tbl>
    <w:p/>
    <w:p>
      <w:r>
        <w:rPr>
          <w:b/>
          <w:color w:val="1B2A4A"/>
          <w:sz w:val="20"/>
        </w:rPr>
        <w:t xml:space="preserve">Beklenen Çıktı: </w:t>
      </w:r>
      <w:r>
        <w:rPr>
          <w:sz w:val="20"/>
        </w:rPr>
        <w:t>Fabrika izleme sistemi devre şeması, modüler Python programı, UART haberleşme protokolü ve kapsamlı test planı</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LED, buton ve sıcaklık/nem sensörünü tek bir entegre sistemde birleştirmeyi, olay tabanlı programlama (polling ve interrupt) ile bileşen koordinasyonunu, modüler fonksiyon yapısıyla kod organizasyonunu ve gerçek dünya IoT uygulamalarının temel mimarisini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Entegre I/O</w:t>
            </w:r>
          </w:p>
        </w:tc>
        <w:tc>
          <w:tcPr>
            <w:tcW w:type="dxa" w:w="4819"/>
            <w:shd w:fill="F5F5F5"/>
          </w:tcPr>
          <w:p>
            <w:r>
              <w:rPr>
                <w:b/>
                <w:color w:val="1B2A4A"/>
                <w:sz w:val="20"/>
              </w:rPr>
              <w:t xml:space="preserve">  Olay Tabanlı Programlama</w:t>
            </w:r>
          </w:p>
        </w:tc>
      </w:tr>
      <w:tr>
        <w:tc>
          <w:tcPr>
            <w:tcW w:type="dxa" w:w="4819"/>
            <w:shd w:fill="F5F5F5"/>
          </w:tcPr>
          <w:p>
            <w:r>
              <w:rPr>
                <w:b/>
                <w:color w:val="1B2A4A"/>
                <w:sz w:val="20"/>
              </w:rPr>
              <w:t xml:space="preserve">  GPIO Callback/Interrupt</w:t>
            </w:r>
          </w:p>
        </w:tc>
        <w:tc>
          <w:tcPr>
            <w:tcW w:type="dxa" w:w="4819"/>
            <w:shd w:fill="F5F5F5"/>
          </w:tcPr>
          <w:p>
            <w:r>
              <w:rPr>
                <w:b/>
                <w:color w:val="1B2A4A"/>
                <w:sz w:val="20"/>
              </w:rPr>
              <w:t xml:space="preserve">  Modüler Programlama</w:t>
            </w:r>
          </w:p>
        </w:tc>
      </w:tr>
      <w:tr>
        <w:tc>
          <w:tcPr>
            <w:tcW w:type="dxa" w:w="4819"/>
            <w:shd w:fill="F5F5F5"/>
          </w:tcPr>
          <w:p>
            <w:r>
              <w:rPr>
                <w:b/>
                <w:color w:val="1B2A4A"/>
                <w:sz w:val="20"/>
              </w:rPr>
              <w:t xml:space="preserve">  Debounce</w:t>
            </w:r>
          </w:p>
        </w:tc>
        <w:tc>
          <w:tcPr>
            <w:tcW w:type="dxa" w:w="4819"/>
            <w:shd w:fill="F5F5F5"/>
          </w:tcPr>
          <w:p>
            <w:r>
              <w:rPr>
                <w:b/>
                <w:color w:val="1B2A4A"/>
                <w:sz w:val="20"/>
              </w:rPr>
              <w:t xml:space="preserve">  Pull-up/Pull-down</w:t>
            </w:r>
          </w:p>
        </w:tc>
      </w:tr>
    </w:tbl>
    <w:p/>
    <w:p>
      <w:pPr>
        <w:spacing w:before="200"/>
      </w:pPr>
      <w:r>
        <w:rPr>
          <w:b/>
          <w:color w:val="757575"/>
          <w:sz w:val="24"/>
        </w:rPr>
        <w:t xml:space="preserve">  Bir Sonraki Dersle Köprü</w:t>
      </w:r>
    </w:p>
    <w:p>
      <w:r>
        <w:rPr>
          <w:sz w:val="20"/>
        </w:rPr>
        <w:t>Bir sonraki derste Modül 3'ün genel tekrarını yapacak ve tüm öğrendiklerimizi birleştiren kapsamlı bir değerlendirme projesi gerçekleştireceğiz.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Akıllı oda kontrol sistemi tasarlayın: Sıcaklık sensörü + 2 LED (ısıtıcı/soğutucu göstergesi) + buton (mod değiştirme: otomatik/manuel). Sistem sıcaklık eşik değerlerine göre LED'leri kontrol etsin ve butonla mod geçişi yapsın. Kodu modüler yapıda yazın ve en az 5 test senaryosu belirleyin.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Breadboard üzerinde örnek devreyi önceden kurun ve test edin</w:t>
      </w:r>
    </w:p>
    <w:p>
      <w:pPr>
        <w:pStyle w:val="ListBullet"/>
      </w:pPr>
      <w:r>
        <w:rPr>
          <w:sz w:val="20"/>
        </w:rPr>
        <w:t>Her bileşen için yedek malzeme bulundurun (LED yanabilir, buton arızalanabilir)</w:t>
      </w:r>
    </w:p>
    <w:p>
      <w:pPr>
        <w:pStyle w:val="ListBullet"/>
      </w:pPr>
      <w:r>
        <w:rPr>
          <w:sz w:val="20"/>
        </w:rPr>
        <w:t>Devre şemasını ve pin bağlantı tablosunu yazdırıp dağıtın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Breadboard bağlantıları gevşek kalıyor</w:t>
            </w:r>
          </w:p>
        </w:tc>
        <w:tc>
          <w:tcPr>
            <w:tcW w:type="dxa" w:w="4819"/>
          </w:tcPr>
          <w:p>
            <w:r>
              <w:rPr>
                <w:sz w:val="18"/>
              </w:rPr>
              <w:t>Bağlantıları sıkıca yerleştirin ve her bileşeni bağladıktan sonra test edin</w:t>
            </w:r>
          </w:p>
        </w:tc>
      </w:tr>
      <w:tr>
        <w:tc>
          <w:tcPr>
            <w:tcW w:type="dxa" w:w="4819"/>
          </w:tcPr>
          <w:p>
            <w:r>
              <w:rPr>
                <w:sz w:val="18"/>
              </w:rPr>
              <w:t>Çok bileşenli programda karmaşıklık artıyor</w:t>
            </w:r>
          </w:p>
        </w:tc>
        <w:tc>
          <w:tcPr>
            <w:tcW w:type="dxa" w:w="4819"/>
          </w:tcPr>
          <w:p>
            <w:r>
              <w:rPr>
                <w:sz w:val="18"/>
              </w:rPr>
              <w:t>Programı adım adım oluşturun: önce tek bileşen, sonra ikili, sonra tam entegrasyon</w:t>
            </w:r>
          </w:p>
        </w:tc>
      </w:tr>
    </w:tbl>
    <w:p/>
    <w:p>
      <w:r>
        <w:rPr>
          <w:b/>
          <w:color w:val="1B2A4A"/>
          <w:sz w:val="20"/>
        </w:rPr>
        <w:t xml:space="preserve">Zaman Yönetimi: </w:t>
      </w:r>
      <w:r>
        <w:rPr>
          <w:sz w:val="20"/>
        </w:rPr>
        <w:t>Devre kurulumuna 10 dk, bileşen testine 5 dk, entegre programlamaya 15 dk, test ve debugginga 10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Donanım yoksa gpiozero simülasyon modu veya Wokwi online simülatörü kullanılabilir; sensör yerine random modülü ile simüle edilmiş veri kullanılabilir.</w:t>
            </w:r>
          </w:p>
        </w:tc>
      </w:tr>
    </w:tbl>
    <w:p/>
    <w:p>
      <w:r>
        <w:br w:type="page"/>
      </w:r>
    </w:p>
    <w:p>
      <w:pPr>
        <w:jc w:val="center"/>
      </w:pPr>
      <w:r>
        <w:rPr>
          <w:b/>
          <w:color w:val="1B2A4A"/>
          <w:sz w:val="36"/>
        </w:rPr>
        <w:t>━━━  36. SAAT  ━━━</w:t>
      </w:r>
    </w:p>
    <w:p>
      <w:pPr>
        <w:jc w:val="center"/>
      </w:pPr>
      <w:r>
        <w:rPr>
          <w:color w:val="2C6FAD"/>
          <w:sz w:val="32"/>
        </w:rPr>
        <w:t>Modül 3 Genel Tekrar ve Değerlendirme Projesi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Modül 3 boyunca öğrenilen Python programlama, GPIO kontrolü, sensör kullanımı, hata yönetimi, seri iletişim ve entegre sistem tasarımı konularını birleştiren kapsamlı bir mini proje geliştirir ve sunar.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M3P-K10</w:t>
            </w:r>
          </w:p>
        </w:tc>
        <w:tc>
          <w:tcPr>
            <w:tcW w:type="dxa" w:w="3213"/>
          </w:tcPr>
          <w:p>
            <w:r>
              <w:rPr>
                <w:sz w:val="18"/>
              </w:rPr>
              <w:t>Modül 3'teki tüm konuları (Python temelleri, GPIO, sensör, UART, hata yönetimi) kapsayan bir tekrar çalışması yapar</w:t>
            </w:r>
          </w:p>
        </w:tc>
        <w:tc>
          <w:tcPr>
            <w:tcW w:type="dxa" w:w="3213"/>
          </w:tcPr>
          <w:p>
            <w:r>
              <w:rPr>
                <w:sz w:val="18"/>
              </w:rPr>
              <w:t>Kavrama</w:t>
            </w:r>
          </w:p>
        </w:tc>
      </w:tr>
      <w:tr>
        <w:tc>
          <w:tcPr>
            <w:tcW w:type="dxa" w:w="3213"/>
          </w:tcPr>
          <w:p>
            <w:r>
              <w:rPr>
                <w:sz w:val="18"/>
              </w:rPr>
              <w:t>M3P-K11</w:t>
            </w:r>
          </w:p>
        </w:tc>
        <w:tc>
          <w:tcPr>
            <w:tcW w:type="dxa" w:w="3213"/>
          </w:tcPr>
          <w:p>
            <w:r>
              <w:rPr>
                <w:sz w:val="18"/>
              </w:rPr>
              <w:t>Birden fazla bileşeni (LED, buton, sensör, UART) entegre eden kapsamlı bir mini proje geliştirir ve çalıştırır</w:t>
            </w:r>
          </w:p>
        </w:tc>
        <w:tc>
          <w:tcPr>
            <w:tcW w:type="dxa" w:w="3213"/>
          </w:tcPr>
          <w:p>
            <w:r>
              <w:rPr>
                <w:sz w:val="18"/>
              </w:rPr>
              <w:t>Uygulama</w:t>
            </w:r>
          </w:p>
        </w:tc>
      </w:tr>
      <w:tr>
        <w:tc>
          <w:tcPr>
            <w:tcW w:type="dxa" w:w="3213"/>
          </w:tcPr>
          <w:p>
            <w:r>
              <w:rPr>
                <w:sz w:val="18"/>
              </w:rPr>
              <w:t>M3P-K12</w:t>
            </w:r>
          </w:p>
        </w:tc>
        <w:tc>
          <w:tcPr>
            <w:tcW w:type="dxa" w:w="3213"/>
          </w:tcPr>
          <w:p>
            <w:r>
              <w:rPr>
                <w:sz w:val="18"/>
              </w:rPr>
              <w:t>Projeyi sunar, kod yapısını açıklar ve akran değerlendirmesi yaparak geribildirim verir</w:t>
            </w:r>
          </w:p>
        </w:tc>
        <w:tc>
          <w:tcPr>
            <w:tcW w:type="dxa" w:w="3213"/>
          </w:tcPr>
          <w:p>
            <w:r>
              <w:rPr>
                <w:sz w:val="18"/>
              </w:rPr>
              <w:t>Değerlendirme</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Modül 3'ün tüm konuları: Python temelleri (Saat 25-28), GPIO ve sensör (Saat 29-32), hata yönetimi ve seri iletişim (Saat 33-34), entegre sistem (Saat 35)</w:t>
      </w:r>
    </w:p>
    <w:p>
      <w:pPr>
        <w:spacing w:before="200"/>
      </w:pPr>
      <w:r>
        <w:rPr>
          <w:b/>
          <w:color w:val="757575"/>
          <w:sz w:val="24"/>
        </w:rPr>
        <w:t xml:space="preserve">  Öğrencinin Bilmesi Gerekenler</w:t>
      </w:r>
    </w:p>
    <w:p>
      <w:pPr>
        <w:pStyle w:val="ListBullet"/>
      </w:pPr>
      <w:r>
        <w:rPr>
          <w:sz w:val="20"/>
        </w:rPr>
        <w:t>Python değişkenler, döngüler, fonksiyonlar, dosya işlemleri</w:t>
      </w:r>
    </w:p>
    <w:p>
      <w:pPr>
        <w:pStyle w:val="ListBullet"/>
      </w:pPr>
      <w:r>
        <w:rPr>
          <w:sz w:val="20"/>
        </w:rPr>
        <w:t>RPi.GPIO ile LED, buton ve sensör kontrolü</w:t>
      </w:r>
    </w:p>
    <w:p>
      <w:pPr>
        <w:pStyle w:val="ListBullet"/>
      </w:pPr>
      <w:r>
        <w:rPr>
          <w:sz w:val="20"/>
        </w:rPr>
        <w:t>try-except hata yönetimi ve logging</w:t>
      </w:r>
    </w:p>
    <w:p>
      <w:pPr>
        <w:pStyle w:val="ListBullet"/>
      </w:pPr>
      <w:r>
        <w:rPr>
          <w:sz w:val="20"/>
        </w:rPr>
        <w:t>UART seri iletişim ve pyserial kullanımı</w:t>
      </w:r>
    </w:p>
    <w:p>
      <w:pPr>
        <w:pStyle w:val="ListBullet"/>
      </w:pPr>
      <w:r>
        <w:rPr>
          <w:sz w:val="20"/>
        </w:rPr>
        <w:t>Entegre I/O sistem tasarımı ve modüler programlama</w:t>
      </w:r>
    </w:p>
    <w:p>
      <w:pPr>
        <w:spacing w:before="200"/>
      </w:pPr>
      <w:r>
        <w:rPr>
          <w:b/>
          <w:color w:val="757575"/>
          <w:sz w:val="24"/>
        </w:rPr>
        <w:t xml:space="preserve">  Olası Kavram Yanılgıları</w:t>
      </w:r>
    </w:p>
    <w:p>
      <w:pPr>
        <w:pStyle w:val="ListBullet"/>
      </w:pPr>
      <w:r>
        <w:rPr>
          <w:sz w:val="20"/>
        </w:rPr>
        <w:t>Tekrar dersi sadece önceki konuların listesini okumaktır - tekrar dersi aktif uygulama ve bilgi transferi ile desteklenmelidir</w:t>
      </w:r>
    </w:p>
    <w:p>
      <w:pPr>
        <w:pStyle w:val="ListBullet"/>
      </w:pPr>
      <w:r>
        <w:rPr>
          <w:sz w:val="20"/>
        </w:rPr>
        <w:t>Mini proje çok karmaşık olmalıdır - temel kavramları doğru ve entegre şekilde kullanan basit bir proje, yarım kalmış karmaşık projeden daha değerlidir</w:t>
      </w:r>
    </w:p>
    <w:p>
      <w:pPr>
        <w:spacing w:before="200"/>
      </w:pPr>
      <w:r>
        <w:rPr>
          <w:b/>
          <w:color w:val="757575"/>
          <w:sz w:val="24"/>
        </w:rPr>
        <w:t xml:space="preserve">  Hazırlık Materyalleri</w:t>
      </w:r>
    </w:p>
    <w:p>
      <w:pPr>
        <w:pStyle w:val="ListBullet"/>
      </w:pPr>
      <w:r>
        <w:rPr>
          <w:sz w:val="20"/>
        </w:rPr>
        <w:t>Raspberry Pi ve tüm bileşenler (LED, buton, sensör, jumper kablolar)</w:t>
      </w:r>
    </w:p>
    <w:p>
      <w:pPr>
        <w:pStyle w:val="ListBullet"/>
      </w:pPr>
      <w:r>
        <w:rPr>
          <w:sz w:val="20"/>
        </w:rPr>
        <w:t>Proje değerlendirme rubriği</w:t>
      </w:r>
    </w:p>
    <w:p>
      <w:pPr>
        <w:pStyle w:val="ListBullet"/>
      </w:pPr>
      <w:r>
        <w:rPr>
          <w:sz w:val="20"/>
        </w:rPr>
        <w:t>Modül 3 konu özet tablosu</w:t>
      </w:r>
    </w:p>
    <w:p>
      <w:pPr>
        <w:pStyle w:val="ListBullet"/>
      </w:pPr>
      <w:r>
        <w:rPr>
          <w:sz w:val="20"/>
        </w:rPr>
        <w:t>Sunum için projeksiyon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şef tüm malzemeleri tek tek pişirmeyi bilir ama asıl ustalık hepsini doğru zamanda, doğru sırada birleştirerek mükemmel bir yemek çıkarmaktır. Bu modülde Python, GPIO, sensör, UART ve hata yönetimini ayrı ayrı öğrendik. Şimdi hepsini bir araya getirme zamanı!</w:t>
      </w:r>
    </w:p>
    <w:p>
      <w:r>
        <w:rPr>
          <w:b/>
          <w:color w:val="1B2A4A"/>
          <w:sz w:val="20"/>
        </w:rPr>
        <w:t xml:space="preserve">Günlük Hayat Bağlantısı: </w:t>
      </w:r>
      <w:r>
        <w:rPr>
          <w:sz w:val="20"/>
        </w:rPr>
        <w:t>Bir mühendis de tıpkı şef gibi farklı becerileri bir araya getirerek projeler geliştirir. İş hayatında hiçbir proje tek bir beceriyle tamamlanmaz; Python bilgisi, donanım kontrolü, iletişim protokolleri ve hata yönetimi hep birlikte kullanılır.</w:t>
      </w:r>
    </w:p>
    <w:p>
      <w:pPr>
        <w:spacing w:before="200"/>
      </w:pPr>
      <w:r>
        <w:rPr>
          <w:b/>
          <w:color w:val="2C6FAD"/>
          <w:sz w:val="24"/>
        </w:rPr>
        <w:t xml:space="preserve">  Ön Bilgi Yoklama Soruları</w:t>
      </w:r>
    </w:p>
    <w:p>
      <w:r>
        <w:rPr>
          <w:b/>
          <w:color w:val="2C6FAD"/>
          <w:sz w:val="20"/>
        </w:rPr>
        <w:t xml:space="preserve">  1. </w:t>
      </w:r>
      <w:r>
        <w:rPr>
          <w:sz w:val="20"/>
        </w:rPr>
        <w:t>Kursiyerlerden Modül 3'te öğrendikleri en önemli 5 konuyu sıralamaları ve her birini tek cümleyle açıklamaları istenir.</w:t>
      </w:r>
    </w:p>
    <w:p>
      <w:pPr>
        <w:spacing w:before="200"/>
      </w:pPr>
      <w:r>
        <w:rPr>
          <w:b/>
          <w:color w:val="2C6FAD"/>
          <w:sz w:val="24"/>
        </w:rPr>
        <w:t xml:space="preserve">  Motivasyon Etkinliği: "Bilgi Haritası Oluşturma"</w:t>
      </w:r>
    </w:p>
    <w:p>
      <w:r>
        <w:rPr>
          <w:b/>
          <w:color w:val="1B2A4A"/>
          <w:sz w:val="20"/>
        </w:rPr>
        <w:t xml:space="preserve">Açıklama: </w:t>
      </w:r>
      <w:r>
        <w:rPr>
          <w:sz w:val="20"/>
        </w:rPr>
        <w:t>Kursiyerler Modül 3'te öğrendikleri tüm konuları bir zihin haritasında birleştirerek konular arası ilişkileri keşfediyor.</w:t>
      </w:r>
    </w:p>
    <w:p>
      <w:r>
        <w:rPr>
          <w:b/>
          <w:color w:val="1B2A4A"/>
          <w:sz w:val="20"/>
        </w:rPr>
        <w:t xml:space="preserve">Yönerge: </w:t>
      </w:r>
      <w:r>
        <w:rPr>
          <w:sz w:val="20"/>
        </w:rPr>
        <w:t>Eğitmen tahtanın ortasına 'Python ile Mikro Bilgisayar Programlama' yazar. Kursiyerlerden bu merkez etrafına tüm alt konuları (değişkenler, GPIO, sensör, UART, hata yönetimi, entegre sistem) dallar halinde eklemeleri ve konular arası bağlantıları çizmeleri istenir.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startup yarışmasına katılıyorsunuz. Jüri, Raspberry Pi kullanarak gerçek bir sorunu çözen bir prototip istemiyor - sadece 45 dakikada yapılabilecek, temel becerileri gösteren bir mini proje. LED, buton, sensör ve seri iletişimi entegre eden, hata yönetimi ile dayanıklı çalışan bir sistem tasarlayın. Projenizi jüriye sunarken kod yapınızı ve tasarım kararlarınızı açıklayın.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"Modül 3 Hızlı Tekrar ve Proje Planlama"</w:t>
      </w:r>
    </w:p>
    <w:p>
      <w:r>
        <w:rPr>
          <w:b/>
          <w:color w:val="1B2A4A"/>
          <w:sz w:val="20"/>
        </w:rPr>
        <w:t xml:space="preserve">Türü: </w:t>
      </w:r>
      <w:r>
        <w:rPr>
          <w:sz w:val="20"/>
        </w:rPr>
        <w:t>Bireysel çalışma ve beyin fırtınası</w:t>
      </w:r>
    </w:p>
    <w:p>
      <w:r>
        <w:rPr>
          <w:b/>
          <w:color w:val="1B2A4A"/>
          <w:sz w:val="20"/>
        </w:rPr>
        <w:t xml:space="preserve">Amacı: </w:t>
      </w:r>
      <w:r>
        <w:rPr>
          <w:sz w:val="20"/>
        </w:rPr>
        <w:t>Modül 3 konularını hızlıca tekrarlama ve mini proje konusu belirleme</w:t>
      </w:r>
    </w:p>
    <w:p>
      <w:r>
        <w:rPr>
          <w:b/>
          <w:color w:val="1B2A4A"/>
          <w:sz w:val="20"/>
        </w:rPr>
        <w:t xml:space="preserve">Malzemeler: </w:t>
      </w:r>
      <w:r>
        <w:rPr>
          <w:sz w:val="20"/>
        </w:rPr>
        <w:t>Modül 3 konu özet tablosu, proje fikir listesi, Raspberry Pi ve tüm bileşenler</w:t>
      </w:r>
    </w:p>
    <w:p>
      <w:pPr>
        <w:spacing w:before="200"/>
      </w:pPr>
      <w:r>
        <w:rPr>
          <w:b/>
          <w:color w:val="007A7A"/>
          <w:sz w:val="24"/>
        </w:rPr>
        <w:t xml:space="preserve">  Yönerge Adımları</w:t>
      </w:r>
    </w:p>
    <w:p>
      <w:r>
        <w:rPr>
          <w:b/>
          <w:color w:val="007A7A"/>
          <w:sz w:val="20"/>
        </w:rPr>
        <w:t xml:space="preserve">  1. </w:t>
      </w:r>
      <w:r>
        <w:rPr>
          <w:sz w:val="20"/>
        </w:rPr>
        <w:t>Modül 3 konu özet tablosunu inceleyin ve zayıf olduğunuz konuları belirleyin (5 dk)</w:t>
      </w:r>
    </w:p>
    <w:p>
      <w:r>
        <w:rPr>
          <w:b/>
          <w:color w:val="007A7A"/>
          <w:sz w:val="20"/>
        </w:rPr>
        <w:t xml:space="preserve">  2. </w:t>
      </w:r>
      <w:r>
        <w:rPr>
          <w:sz w:val="20"/>
        </w:rPr>
        <w:t>Aşağıdaki proje fikirlerinden birini seçin veya kendi fikrinizi önerin: a) Akıllı sera izleme sistemi b) Güvenlik alarm sistemi c) Hava durumu istasyonu d) Trafik ışığı kontrol sistemi</w:t>
      </w:r>
    </w:p>
    <w:p>
      <w:r>
        <w:rPr>
          <w:b/>
          <w:color w:val="007A7A"/>
          <w:sz w:val="20"/>
        </w:rPr>
        <w:t xml:space="preserve">  3. </w:t>
      </w:r>
      <w:r>
        <w:rPr>
          <w:sz w:val="20"/>
        </w:rPr>
        <w:t>Seçtiğiniz proje için bileşen listesi, devre şeması ve program yapısını (fonksiyonlar) planlayın</w:t>
      </w:r>
    </w:p>
    <w:p>
      <w:r>
        <w:rPr>
          <w:b/>
          <w:color w:val="007A7A"/>
          <w:sz w:val="20"/>
        </w:rPr>
        <w:t xml:space="preserve">  4. </w:t>
      </w:r>
      <w:r>
        <w:rPr>
          <w:sz w:val="20"/>
        </w:rPr>
        <w:t>Projeyi geliştirin: devre kurun, programı yazın, test edin ve hata yönetimi ekleyin</w:t>
      </w:r>
    </w:p>
    <w:p>
      <w:r>
        <w:rPr>
          <w:b/>
          <w:color w:val="1B2A4A"/>
          <w:sz w:val="20"/>
        </w:rPr>
        <w:t xml:space="preserve">Öğrenci Rolü: </w:t>
      </w:r>
      <w:r>
        <w:rPr>
          <w:sz w:val="20"/>
        </w:rPr>
        <w:t>Konuları tekrarlar, proje seçer, planlar, geliştirir ve test eder.</w:t>
      </w:r>
    </w:p>
    <w:p>
      <w:r>
        <w:rPr>
          <w:b/>
          <w:color w:val="1B2A4A"/>
          <w:sz w:val="20"/>
        </w:rPr>
        <w:t xml:space="preserve">Öğretmen Rolü: </w:t>
      </w:r>
      <w:r>
        <w:rPr>
          <w:sz w:val="20"/>
        </w:rPr>
        <w:t>Tekrar konularında destek verir, proje seçiminde rehberlik eder ve geliştirme sürecinde bireysel destek sağlar.</w:t>
      </w:r>
    </w:p>
    <w:p>
      <w:r>
        <w:rPr>
          <w:b/>
          <w:color w:val="1B2A4A"/>
          <w:sz w:val="20"/>
        </w:rPr>
        <w:t xml:space="preserve">Beklenen Ürün: </w:t>
      </w:r>
      <w:r>
        <w:rPr>
          <w:sz w:val="20"/>
        </w:rPr>
        <w:t>Çalışan mini proje (devre + program), proje sunum dokümanı ve akran değerlendirme formu</w:t>
      </w:r>
    </w:p>
    <w:p>
      <w:pPr>
        <w:spacing w:before="200"/>
      </w:pPr>
      <w:r>
        <w:rPr>
          <w:b/>
          <w:color w:val="007A7A"/>
          <w:sz w:val="24"/>
        </w:rPr>
        <w:t xml:space="preserve">  Araştırma Soruları</w:t>
      </w:r>
    </w:p>
    <w:p>
      <w:r>
        <w:rPr>
          <w:b/>
          <w:color w:val="007A7A"/>
          <w:sz w:val="20"/>
        </w:rPr>
        <w:t xml:space="preserve">  1. </w:t>
      </w:r>
      <w:r>
        <w:rPr>
          <w:sz w:val="20"/>
        </w:rPr>
        <w:t>Gerçek dünyada Raspberry Pi ile geliştirilmiş başarılı IoT projelerini araştırın ve kendi projenize ilham alın. Hangi projeler ticari ürüne dönüşmüş?</w:t>
      </w:r>
    </w:p>
    <w:p>
      <w:r>
        <w:rPr>
          <w:b/>
          <w:color w:val="1B2A4A"/>
          <w:sz w:val="20"/>
        </w:rPr>
        <w:t xml:space="preserve">Grupla Çalışma Kuralları: </w:t>
      </w:r>
      <w:r>
        <w:rPr>
          <w:sz w:val="20"/>
        </w:rPr>
        <w:t>Her kursiyer bir proje seçmiş, devresini kurmuş, programını yazmış ve en az 1 kez test etmiş olmalıdır.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Proje Entegrasyonu</w:t>
            </w:r>
          </w:p>
        </w:tc>
        <w:tc>
          <w:tcPr>
            <w:tcW w:type="dxa" w:w="2409"/>
          </w:tcPr>
          <w:p>
            <w:r>
              <w:rPr>
                <w:sz w:val="18"/>
              </w:rPr>
              <w:t>Farklı bilgi ve beceri alanlarını tek bir projede birleştirerek çalışan bir sistem oluşturma süreci</w:t>
            </w:r>
          </w:p>
        </w:tc>
        <w:tc>
          <w:tcPr>
            <w:tcW w:type="dxa" w:w="2409"/>
          </w:tcPr>
          <w:p>
            <w:r>
              <w:rPr>
                <w:sz w:val="18"/>
              </w:rPr>
              <w:t>Python + GPIO + Sensör + UART + Hata Yönetimi = Akıllı İzleme Sistemi</w:t>
            </w:r>
          </w:p>
        </w:tc>
        <w:tc>
          <w:tcPr>
            <w:tcW w:type="dxa" w:w="2409"/>
          </w:tcPr>
          <w:p>
            <w:r>
              <w:rPr>
                <w:sz w:val="18"/>
              </w:rPr>
              <w:t>Her bileşen ayrı ayrı çalışır ancak entegrasyon sırasında pin çakışması, zamanlama sorunları ve kaynak yönetimi gibi yeni zorluklar ortaya çıkar</w:t>
            </w:r>
          </w:p>
        </w:tc>
      </w:tr>
      <w:tr>
        <w:tc>
          <w:tcPr>
            <w:tcW w:type="dxa" w:w="2409"/>
          </w:tcPr>
          <w:p>
            <w:r>
              <w:rPr>
                <w:sz w:val="18"/>
              </w:rPr>
              <w:t>Yazılım Geliştirme Döngüsü</w:t>
            </w:r>
          </w:p>
        </w:tc>
        <w:tc>
          <w:tcPr>
            <w:tcW w:type="dxa" w:w="2409"/>
          </w:tcPr>
          <w:p>
            <w:r>
              <w:rPr>
                <w:sz w:val="18"/>
              </w:rPr>
              <w:t>Planlama &gt; Tasarım &gt; Geliştirme &gt; Test &gt; Hata Düzeltme &gt; Sunum aşamalarından oluşan sistematik proje geliştirme süreci</w:t>
            </w:r>
          </w:p>
        </w:tc>
        <w:tc>
          <w:tcPr>
            <w:tcW w:type="dxa" w:w="2409"/>
          </w:tcPr>
          <w:p>
            <w:r>
              <w:rPr>
                <w:sz w:val="18"/>
              </w:rPr>
              <w:t>Gereksinim analizi &gt; Devre şeması &gt; Kod yazma &gt; Birim testi &gt; Entegrasyon testi &gt; Demo</w:t>
            </w:r>
          </w:p>
        </w:tc>
        <w:tc>
          <w:tcPr>
            <w:tcW w:type="dxa" w:w="2409"/>
          </w:tcPr>
          <w:p>
            <w:r>
              <w:rPr>
                <w:sz w:val="18"/>
              </w:rPr>
              <w:t>Her aşama bir öncekinin çıktısını kullanır; test aşamasında bulunan hatalar geliştirme aşamasına geri besleme sağlar (iteratif süreç)</w:t>
            </w:r>
          </w:p>
        </w:tc>
      </w:tr>
      <w:tr>
        <w:tc>
          <w:tcPr>
            <w:tcW w:type="dxa" w:w="2409"/>
          </w:tcPr>
          <w:p>
            <w:r>
              <w:rPr>
                <w:sz w:val="18"/>
              </w:rPr>
              <w:t>Kod Kalitesi</w:t>
            </w:r>
          </w:p>
        </w:tc>
        <w:tc>
          <w:tcPr>
            <w:tcW w:type="dxa" w:w="2409"/>
          </w:tcPr>
          <w:p>
            <w:r>
              <w:rPr>
                <w:sz w:val="18"/>
              </w:rPr>
              <w:t>Okunabilir, bakımı kolay, iyi dokümante edilmiş ve hata yönetimi ile güçlendirilmiş kod yazma prensipleri</w:t>
            </w:r>
          </w:p>
        </w:tc>
        <w:tc>
          <w:tcPr>
            <w:tcW w:type="dxa" w:w="2409"/>
          </w:tcPr>
          <w:p>
            <w:r>
              <w:rPr>
                <w:sz w:val="18"/>
              </w:rPr>
              <w:t>Anlamlı değişken isimleri, yorumlar, modüler fonksiyonlar, try-except, logging</w:t>
            </w:r>
          </w:p>
        </w:tc>
        <w:tc>
          <w:tcPr>
            <w:tcW w:type="dxa" w:w="2409"/>
          </w:tcPr>
          <w:p>
            <w:r>
              <w:rPr>
                <w:sz w:val="18"/>
              </w:rPr>
              <w:t>Kaliteli kod: def sicaklik_oku(): # Sıcaklık değeri okur. Düşük kalite: def f(): x=s.r() (anlaşılmaz isimler, yorum yok, hata yönetimi yok)</w:t>
            </w:r>
          </w:p>
        </w:tc>
      </w:tr>
      <w:tr>
        <w:tc>
          <w:tcPr>
            <w:tcW w:type="dxa" w:w="2409"/>
          </w:tcPr>
          <w:p>
            <w:r>
              <w:rPr>
                <w:sz w:val="18"/>
              </w:rPr>
              <w:t>Proje Sunumu</w:t>
            </w:r>
          </w:p>
        </w:tc>
        <w:tc>
          <w:tcPr>
            <w:tcW w:type="dxa" w:w="2409"/>
          </w:tcPr>
          <w:p>
            <w:r>
              <w:rPr>
                <w:sz w:val="18"/>
              </w:rPr>
              <w:t>Geliştirilen projeyi teknik ve işlevsel açıdan açıklayarak dinleyicilere aktarma becerisi</w:t>
            </w:r>
          </w:p>
        </w:tc>
        <w:tc>
          <w:tcPr>
            <w:tcW w:type="dxa" w:w="2409"/>
          </w:tcPr>
          <w:p>
            <w:r>
              <w:rPr>
                <w:sz w:val="18"/>
              </w:rPr>
              <w:t>Projenin amacı, kullanılan teknolojiler, kod yapısı, demo, zorluklar ve çözümler</w:t>
            </w:r>
          </w:p>
        </w:tc>
        <w:tc>
          <w:tcPr>
            <w:tcW w:type="dxa" w:w="2409"/>
          </w:tcPr>
          <w:p>
            <w:r>
              <w:rPr>
                <w:sz w:val="18"/>
              </w:rPr>
              <w:t>İyi sunum yapısı: Problem tanımı &gt; Çözüm yaklaşımı &gt; Teknik detaylar &gt; Canlı demo &gt; Zorluklar ve öğrenilenler &gt; Gelecek planları</w:t>
            </w:r>
          </w:p>
        </w:tc>
      </w:tr>
    </w:tbl>
    <w:p/>
    <w:p>
      <w:pPr>
        <w:spacing w:before="200"/>
      </w:pPr>
      <w:r>
        <w:rPr>
          <w:b/>
          <w:color w:val="E65C00"/>
          <w:sz w:val="24"/>
        </w:rPr>
        <w:t xml:space="preserve">  Konu Anlatımı</w:t>
      </w:r>
    </w:p>
    <w:p>
      <w:r>
        <w:rPr>
          <w:sz w:val="20"/>
        </w:rPr>
        <w:t>Modül 3 Genel Tekrar - Python Temelleri: Bu modülde Python programlama dilinin Raspberry Pi üzerinde kullanımını öğrendik. Temel konular: 1) Değişkenler ve veri türleri (int, float, str, bool, list, dict). 2) Kontrol yapıları (if-elif-else, for, while). 3) Fonksiyonlar (def, parametreler, return). 4) Dosya işlemleri (open, read, write, with bloğu). 5) Modül kullanımı (import, pip install). Bu temeller üzerine GPIO kontrolü, sensör okuma ve seri iletişim gibi donanım odaklı konuları inşa ettik.</w:t>
      </w:r>
    </w:p>
    <w:p>
      <w:r>
        <w:rPr>
          <w:sz w:val="20"/>
        </w:rPr>
        <w:t>Modül 3 Genel Tekrar - Donanım Kontrolü: GPIO (General Purpose Input/Output) ile donanım kontrolü: 1) RPi.GPIO kütüphanesi ile pin yapılandırma (setmode, setup, output, input). 2) LED kontrolü: Dijital çıkış ile LED yakma/söndürme, PWM ile parlaklık ayarı. 3) Buton okuma: Dijital giriş, pull-up/pull-down dirençler, debounce. 4) Sensör okuma: DHT11/DHT22 sıcaklık ve nem sensörü, analog sensörler için ADC. 5) UART seri iletişim: pyserial ile veri gönderme/alma, minicom ile test. Bu konuların tamamı hata yönetimi (try-except) ve logging ile desteklendi.</w:t>
      </w:r>
    </w:p>
    <w:p>
      <w:r>
        <w:rPr>
          <w:sz w:val="20"/>
        </w:rPr>
        <w:t>Mini Proje Geliştirme Rehberi: Başarılı bir mini proje için adımlar: 1) Konu Seçimi: İlgi alanınıza uygun, 30-40 dakikada tamamlanabilecek bir proje seçin. 2) Planlama (5 dk): Bileşen listesi, GPIO pin ataması, program akış diyagramı. 3) Devre Kurulumu (5 dk): Breadboard üzerinde bileşenleri bağlayın, her bileşeni tek tek test edin. 4) Programlama (15 dk): Modüler yapıda kodlayın, her fonksiyonu ayrı ayrı test edin, hata yönetimi ekleyin. 5) Entegrasyon Testi (5 dk): Tüm sistemi çalıştırın, farklı senaryoları test edin. 6) Sunum Hazırlığı (5 dk): Projenizi açıklayan kısa notlar hazırlayın.</w:t>
      </w:r>
    </w:p>
    <w:p>
      <w:r>
        <w:rPr>
          <w:sz w:val="20"/>
        </w:rPr>
        <w:t>Proje Değerlendirme Kriterleri: 1) İşlevsellik (%30): Proje çalışıyor mu? Tüm bileşenler doğru çalışıyor mu? 2) Kod Kalitesi (%25): Modüler yapı, anlamlı değişken isimleri, yorumlar, PEP 8 uyumu. 3) Hata Yönetimi (%20): try-except kullanımı, anlamlı hata mesajları, logging. 4) Entegrasyon (%15): Birden fazla bileşenin koordineli çalışması, olay tabanlı programlama. 5) Sunum (%10): Projeyi açıklama, kod yapısını anlatma, zorlukları ve çözümleri paylaşma. Ekstra puan: UART ile veri gönderimi, özel hata sınıfı, yaratıcı çözüm.</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Mini proje: Akıllı Güvenlik Sistemi</w:t>
            </w:r>
          </w:p>
        </w:tc>
        <w:tc>
          <w:tcPr>
            <w:tcW w:type="dxa" w:w="3213"/>
          </w:tcPr>
          <w:p>
            <w:r>
              <w:rPr>
                <w:sz w:val="18"/>
              </w:rPr>
              <w:t>import RPi.GPIO as GPIO</w:t>
              <w:br/>
              <w:t>import Adafruit_DHT, serial, logging, time</w:t>
              <w:br/>
              <w:br/>
              <w:t># Pin tanimlamalari</w:t>
              <w:br/>
              <w:t>LED_R=17; LED_G=22; BUTON=23; SENSOR=4</w:t>
              <w:br/>
              <w:t>ser = serial.Serial('/dev/ttyS0', 9600, timeout=1)</w:t>
              <w:br/>
              <w:t>logging.basicConfig(filename='guvenlik.log', level=logging.INFO)</w:t>
              <w:br/>
              <w:br/>
              <w:t>def kurulum():</w:t>
              <w:br/>
              <w:t xml:space="preserve">    GPIO.setmode(GPIO.BCM)</w:t>
              <w:br/>
              <w:t xml:space="preserve">    GPIO.setup(LED_R, GPIO.OUT); GPIO.setup(LED_G, GPIO.OUT)</w:t>
              <w:br/>
              <w:t xml:space="preserve">    GPIO.setup(BUTON, GPIO.IN, pull_up_down=GPIO.PUD_UP)</w:t>
              <w:br/>
              <w:br/>
              <w:t>def kontrol():</w:t>
              <w:br/>
              <w:t xml:space="preserve">    try:</w:t>
              <w:br/>
              <w:t xml:space="preserve">        nem, sic = Adafruit_DHT.read_retry(11, SENSOR)</w:t>
              <w:br/>
              <w:t xml:space="preserve">        if sic and sic &gt; 40:  # Yangin alarmi</w:t>
              <w:br/>
              <w:t xml:space="preserve">            GPIO.output(LED_R, True); GPIO.output(LED_G, False)</w:t>
              <w:br/>
              <w:t xml:space="preserve">            ser.write(f'ALARM:Sicaklik={sic}\n'.encode())</w:t>
              <w:br/>
              <w:t xml:space="preserve">            logging.warning(f'ALARM: {sic}C')</w:t>
              <w:br/>
              <w:t xml:space="preserve">        else:</w:t>
              <w:br/>
              <w:t xml:space="preserve">            GPIO.output(LED_R, False); GPIO.output(LED_G, True)</w:t>
              <w:br/>
              <w:t xml:space="preserve">            logging.info(f'Normal: {sic}C')</w:t>
              <w:br/>
              <w:t xml:space="preserve">    except Exception as e:</w:t>
              <w:br/>
              <w:t xml:space="preserve">        logging.error(f'Hata: {e}')</w:t>
              <w:br/>
              <w:br/>
              <w:t>try:</w:t>
              <w:br/>
              <w:t xml:space="preserve">    kurulum()</w:t>
              <w:br/>
              <w:t xml:space="preserve">    while True: kontrol(); time.sleep(2)</w:t>
              <w:br/>
              <w:t>finally:</w:t>
              <w:br/>
              <w:t xml:space="preserve">    GPIO.cleanup(); ser.close()</w:t>
            </w:r>
          </w:p>
        </w:tc>
        <w:tc>
          <w:tcPr>
            <w:tcW w:type="dxa" w:w="3213"/>
          </w:tcPr>
          <w:p>
            <w:r>
              <w:rPr>
                <w:sz w:val="18"/>
              </w:rPr>
              <w:t>Tüm Modül 3 konularını birleştiren entegre proje: GPIO, sensör, UART, hata yönetimi, logging</w:t>
            </w:r>
          </w:p>
        </w:tc>
      </w:tr>
      <w:tr>
        <w:tc>
          <w:tcPr>
            <w:tcW w:type="dxa" w:w="3213"/>
          </w:tcPr>
          <w:p>
            <w:r>
              <w:rPr>
                <w:sz w:val="18"/>
              </w:rPr>
              <w:t>Proje sunum yapısı örneği</w:t>
            </w:r>
          </w:p>
        </w:tc>
        <w:tc>
          <w:tcPr>
            <w:tcW w:type="dxa" w:w="3213"/>
          </w:tcPr>
          <w:p>
            <w:r>
              <w:rPr>
                <w:sz w:val="18"/>
              </w:rPr>
              <w:t>1. Problem: Sera sıcaklığı gece kontrolsüz kalıyor</w:t>
              <w:br/>
              <w:t>2. Çözüm: RPi tabanlı otomatik izleme ve alarm sistemi</w:t>
              <w:br/>
              <w:t>3. Bileşenler: DHT11 sensör, 2 LED, buton, UART</w:t>
              <w:br/>
              <w:t>4. Teknik: Python, RPi.GPIO, pyserial, logging</w:t>
              <w:br/>
              <w:t>5. Demo: Sensörü ısıtarak alarm tetikleme</w:t>
              <w:br/>
              <w:t>6. Zorluklar: Sensör zaman zaman None döndü &gt; retry eklendi</w:t>
              <w:br/>
              <w:t>7. Gelecek: LCD ekran, web arayüzü, motor kontrolü</w:t>
            </w:r>
          </w:p>
        </w:tc>
        <w:tc>
          <w:tcPr>
            <w:tcW w:type="dxa" w:w="3213"/>
          </w:tcPr>
          <w:p>
            <w:r>
              <w:rPr>
                <w:sz w:val="18"/>
              </w:rPr>
              <w:t>Proje sunumunda problem-çözüm yapısı ile teknik detayları ve öğrenilenleri paylaşma</w:t>
            </w:r>
          </w:p>
        </w:tc>
      </w:tr>
      <w:tr>
        <w:tc>
          <w:tcPr>
            <w:tcW w:type="dxa" w:w="3213"/>
          </w:tcPr>
          <w:p>
            <w:r>
              <w:rPr>
                <w:sz w:val="18"/>
              </w:rPr>
              <w:t>Akran değerlendirme formu</w:t>
            </w:r>
          </w:p>
        </w:tc>
        <w:tc>
          <w:tcPr>
            <w:tcW w:type="dxa" w:w="3213"/>
          </w:tcPr>
          <w:p>
            <w:r>
              <w:rPr>
                <w:sz w:val="18"/>
              </w:rPr>
              <w:t>Değerlendiren: ___  Proje Sahibi: ___</w:t>
              <w:br/>
              <w:t>1. Proje çalışıyor mu? (1-5): ___</w:t>
              <w:br/>
              <w:t>2. Kod okunabilir mi? (1-5): ___</w:t>
              <w:br/>
              <w:t>3. Hata yönetimi var mı? (1-5): ___</w:t>
              <w:br/>
              <w:t>4. Sunum açık mıydı? (1-5): ___</w:t>
              <w:br/>
              <w:t>5. En beğendiğim özellik: ___</w:t>
              <w:br/>
              <w:t>6. Geliştirme önerim: ___</w:t>
              <w:br/>
              <w:t>Toplam: ___ / 20</w:t>
            </w:r>
          </w:p>
        </w:tc>
        <w:tc>
          <w:tcPr>
            <w:tcW w:type="dxa" w:w="3213"/>
          </w:tcPr>
          <w:p>
            <w:r>
              <w:rPr>
                <w:sz w:val="18"/>
              </w:rPr>
              <w:t>Akran değerlendirmesi hem değerlendirene hem değerlendirene öğrenme fırsatı sunar</w:t>
            </w:r>
          </w:p>
        </w:tc>
      </w:tr>
    </w:tbl>
    <w:p/>
    <w:p>
      <w:pPr>
        <w:spacing w:before="200"/>
      </w:pPr>
      <w:r>
        <w:rPr>
          <w:b/>
          <w:color w:val="E65C00"/>
          <w:sz w:val="24"/>
        </w:rPr>
        <w:t xml:space="preserve">  Görseller ve Tablolar</w:t>
      </w:r>
    </w:p>
    <w:p>
      <w:pPr>
        <w:pStyle w:val="ListBullet"/>
      </w:pPr>
      <w:r>
        <w:rPr>
          <w:sz w:val="20"/>
        </w:rPr>
        <w:t>Modül 3 konu ilişki haritası (zihin haritası)</w:t>
      </w:r>
    </w:p>
    <w:p>
      <w:pPr>
        <w:pStyle w:val="ListBullet"/>
      </w:pPr>
      <w:r>
        <w:rPr>
          <w:sz w:val="20"/>
        </w:rPr>
        <w:t>Proje değerlendirme rubriği tablosu</w:t>
      </w:r>
    </w:p>
    <w:p>
      <w:pPr>
        <w:spacing w:before="200"/>
      </w:pPr>
      <w:r>
        <w:rPr>
          <w:b/>
          <w:color w:val="E65C00"/>
          <w:sz w:val="24"/>
        </w:rPr>
        <w:t xml:space="preserve">  Analoji ve Benzetmeler</w:t>
      </w:r>
    </w:p>
    <w:p>
      <w:r>
        <w:rPr>
          <w:b/>
          <w:color w:val="E65C00"/>
          <w:sz w:val="20"/>
        </w:rPr>
        <w:t xml:space="preserve">  1. </w:t>
      </w:r>
      <w:r>
        <w:rPr>
          <w:sz w:val="20"/>
        </w:rPr>
        <w:t>Modül tekrarı = Sporcunun maç öncesi ısınması gibidir: Tüm hareketleri kısa kısa tekrarlar ve maça (projeye) hazır olur. Mini proje = Final sınavı gibidir ama daha eğlenceli: Öğrendiğiniz her şeyi tek bir üründe gösterirsiniz</w:t>
      </w:r>
    </w:p>
    <w:p>
      <w:pPr>
        <w:spacing w:before="200"/>
      </w:pPr>
      <w:r>
        <w:rPr>
          <w:b/>
          <w:color w:val="E65C00"/>
          <w:sz w:val="24"/>
        </w:rPr>
        <w:t xml:space="preserve">  Öğrenci Soru-Cevap</w:t>
      </w:r>
    </w:p>
    <w:p>
      <w:pPr>
        <w:pStyle w:val="ListBullet"/>
      </w:pPr>
      <w:r>
        <w:rPr>
          <w:sz w:val="20"/>
        </w:rPr>
        <w:t>Modül 3'te öğrenilen konular bir IoT projesinde nasıl bir araya gelir?</w:t>
      </w:r>
    </w:p>
    <w:p>
      <w:pPr>
        <w:pStyle w:val="ListBullet"/>
      </w:pPr>
      <w:r>
        <w:rPr>
          <w:sz w:val="20"/>
        </w:rPr>
        <w:t>Kod kalitesi neden önemlidir ve nasıl ölçülür?</w:t>
      </w:r>
    </w:p>
    <w:p>
      <w:pPr>
        <w:pStyle w:val="ListBullet"/>
      </w:pPr>
      <w:r>
        <w:rPr>
          <w:sz w:val="20"/>
        </w:rPr>
        <w:t>Proje geliştirme sürecinde en zorlu aşama hangisidir ve neden?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"Mini Proje Geliştirme ve Sunum"</w:t>
      </w:r>
    </w:p>
    <w:p>
      <w:r>
        <w:rPr>
          <w:b/>
          <w:color w:val="1B2A4A"/>
          <w:sz w:val="20"/>
        </w:rPr>
        <w:t xml:space="preserve">Türü: </w:t>
      </w:r>
      <w:r>
        <w:rPr>
          <w:sz w:val="20"/>
        </w:rPr>
        <w:t>Bireysel proje ve sunum</w:t>
      </w:r>
    </w:p>
    <w:p>
      <w:r>
        <w:rPr>
          <w:b/>
          <w:color w:val="1B2A4A"/>
          <w:sz w:val="20"/>
        </w:rPr>
        <w:t xml:space="preserve">Amacı: </w:t>
      </w:r>
      <w:r>
        <w:rPr>
          <w:sz w:val="20"/>
        </w:rPr>
        <w:t>Modül 3'teki tüm becerileri birleştiren kapsamlı bir mini proje geliştirme ve sunma becerisi kazandırma</w:t>
      </w:r>
    </w:p>
    <w:p>
      <w:pPr>
        <w:spacing w:before="200"/>
      </w:pPr>
      <w:r>
        <w:rPr>
          <w:b/>
          <w:color w:val="6A1B9A"/>
          <w:sz w:val="24"/>
        </w:rPr>
        <w:t xml:space="preserve">  Yönerge Adımları</w:t>
      </w:r>
    </w:p>
    <w:p>
      <w:r>
        <w:rPr>
          <w:b/>
          <w:color w:val="6A1B9A"/>
          <w:sz w:val="20"/>
        </w:rPr>
        <w:t xml:space="preserve">  1. </w:t>
      </w:r>
      <w:r>
        <w:rPr>
          <w:sz w:val="20"/>
        </w:rPr>
        <w:t>Proje planınızı tamamlayın: bileşen listesi, pin ataması, program akış diyagramı ve fonksiyon listesi</w:t>
      </w:r>
    </w:p>
    <w:p>
      <w:r>
        <w:rPr>
          <w:b/>
          <w:color w:val="6A1B9A"/>
          <w:sz w:val="20"/>
        </w:rPr>
        <w:t xml:space="preserve">  2. </w:t>
      </w:r>
      <w:r>
        <w:rPr>
          <w:sz w:val="20"/>
        </w:rPr>
        <w:t>Devreyi kurun ve her bileşeni ayrı ayrı test edin</w:t>
      </w:r>
    </w:p>
    <w:p>
      <w:r>
        <w:rPr>
          <w:b/>
          <w:color w:val="6A1B9A"/>
          <w:sz w:val="20"/>
        </w:rPr>
        <w:t xml:space="preserve">  3. </w:t>
      </w:r>
      <w:r>
        <w:rPr>
          <w:sz w:val="20"/>
        </w:rPr>
        <w:t>Programı modüler yapıda yazın, hata yönetimi ve logging ekleyin</w:t>
      </w:r>
    </w:p>
    <w:p>
      <w:r>
        <w:rPr>
          <w:b/>
          <w:color w:val="6A1B9A"/>
          <w:sz w:val="20"/>
        </w:rPr>
        <w:t xml:space="preserve">  4. </w:t>
      </w:r>
      <w:r>
        <w:rPr>
          <w:sz w:val="20"/>
        </w:rPr>
        <w:t>Projenizi 3-5 dakikada sınıfa sunun: problem, çözüm, demo, zorluklar ve öğrenilenler</w:t>
      </w:r>
    </w:p>
    <w:p>
      <w:r>
        <w:rPr>
          <w:b/>
          <w:color w:val="1B2A4A"/>
          <w:sz w:val="20"/>
        </w:rPr>
        <w:t xml:space="preserve">Beklenen Ürün: </w:t>
      </w:r>
      <w:r>
        <w:rPr>
          <w:sz w:val="20"/>
        </w:rPr>
        <w:t>Çalışan mini proje (devre + program), sunum ve akran değerlendirme formları</w:t>
      </w:r>
    </w:p>
    <w:p>
      <w:pPr>
        <w:spacing w:before="200"/>
      </w:pPr>
      <w:r>
        <w:rPr>
          <w:b/>
          <w:color w:val="6A1B9A"/>
          <w:sz w:val="24"/>
        </w:rPr>
        <w:t xml:space="preserve">  Transfer Soruları</w:t>
      </w:r>
    </w:p>
    <w:p>
      <w:r>
        <w:rPr>
          <w:b/>
          <w:color w:val="6A1B9A"/>
          <w:sz w:val="20"/>
        </w:rPr>
        <w:t xml:space="preserve">  1. </w:t>
      </w:r>
      <w:r>
        <w:rPr>
          <w:sz w:val="20"/>
        </w:rPr>
        <w:t>Proje geliştirme ve sunum becerileri iş hayatında mühendislik projelerinin her aşamasında kullanılır; teknik bilgiyi etkili şekilde aktarma yeteneği kariyer başarısının temel taşıdır.</w:t>
      </w:r>
    </w:p>
    <w:p>
      <w:r>
        <w:rPr>
          <w:b/>
          <w:color w:val="1B2A4A"/>
          <w:sz w:val="20"/>
        </w:rPr>
        <w:t xml:space="preserve">İlişkili Disiplinler: </w:t>
      </w:r>
      <w:r>
        <w:rPr>
          <w:sz w:val="20"/>
        </w:rPr>
        <w:t>Proje yönetimi (planlama ve uygulama), yazılım mühendisliği (modüler geliştirme), elektronik (devre tasarımı), iletişim (sunum becerileri)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Projeniz çalışırken demo sırasında sensör arızası oluşuyor. Bu durumda hata yönetimi sisteminiz devreye girmeli ve program çökmemeli. Sisteminiz bu durumu nasıl ele alıyor?</w:t>
            </w:r>
          </w:p>
        </w:tc>
      </w:tr>
    </w:tbl>
    <w:p/>
    <w:p>
      <w:r>
        <w:rPr>
          <w:b/>
          <w:color w:val="1B2A4A"/>
          <w:sz w:val="20"/>
        </w:rPr>
        <w:t xml:space="preserve">Yaratıcı Görev: </w:t>
      </w:r>
      <w:r>
        <w:rPr>
          <w:sz w:val="20"/>
        </w:rPr>
        <w:t>Projenizi ticari bir ürüne dönüştürmek isteseydiniz hangi ek özellikler eklemeniz gerekirdi? Kullanıcı arayüzü, uzaktan erişim, veri analizi ve güvenlik konularını düşünün.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Modül 3'teki tüm temel konular kavrandı mı?</w:t>
      </w:r>
    </w:p>
    <w:p>
      <w:r>
        <w:rPr>
          <w:sz w:val="20"/>
        </w:rPr>
        <w:t xml:space="preserve">  ☐  Mini proje başarıyla geliştirildi ve çalıştırıldı mı?</w:t>
      </w:r>
    </w:p>
    <w:p>
      <w:r>
        <w:rPr>
          <w:sz w:val="20"/>
        </w:rPr>
        <w:t xml:space="preserve">  ☐  Proje sunumu yapıldı ve akran değerlendirmesi tamamlandı mı?</w:t>
      </w:r>
    </w:p>
    <w:p>
      <w:pPr>
        <w:spacing w:before="200"/>
      </w:pPr>
      <w:r>
        <w:rPr>
          <w:b/>
          <w:color w:val="2E7D32"/>
          <w:sz w:val="24"/>
        </w:rPr>
        <w:t xml:space="preserve">  Öz Değerlendirme Soruları</w:t>
      </w:r>
    </w:p>
    <w:p>
      <w:r>
        <w:rPr>
          <w:b/>
          <w:color w:val="2E7D32"/>
          <w:sz w:val="20"/>
        </w:rPr>
        <w:t xml:space="preserve">  1. </w:t>
      </w:r>
      <w:r>
        <w:rPr>
          <w:sz w:val="20"/>
        </w:rPr>
        <w:t>Modül 3'te öğrenilen hangi konu sizin için en faydalı oldu ve neden?</w:t>
      </w:r>
    </w:p>
    <w:p>
      <w:r>
        <w:rPr>
          <w:b/>
          <w:color w:val="2E7D32"/>
          <w:sz w:val="20"/>
        </w:rPr>
        <w:t xml:space="preserve">  2. </w:t>
      </w:r>
      <w:r>
        <w:rPr>
          <w:sz w:val="20"/>
        </w:rPr>
        <w:t>Mini projenizde karşılaştığınız en büyük zorluk ne oldu ve nasıl çözdünüz?</w:t>
      </w:r>
    </w:p>
    <w:p>
      <w:r>
        <w:rPr>
          <w:b/>
          <w:color w:val="2E7D32"/>
          <w:sz w:val="20"/>
        </w:rPr>
        <w:t xml:space="preserve">  3. </w:t>
      </w:r>
      <w:r>
        <w:rPr>
          <w:sz w:val="20"/>
        </w:rPr>
        <w:t>Python ile mikro bilgisayar programlamanın günlük hayattaki uygulama alanları nelerdir?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Python'da GPIO.cleanup() fonksiyonunun amacı nedir?</w:t>
            </w:r>
          </w:p>
        </w:tc>
        <w:tc>
          <w:tcPr>
            <w:tcW w:type="dxa" w:w="3213"/>
          </w:tcPr>
          <w:p>
            <w:r>
              <w:rPr>
                <w:sz w:val="18"/>
              </w:rPr>
              <w:t>A) Programı başlatmak  B) LED'leri yakmak  C) GPIO kaynaklarını serbest bırakmak  D) Sensör okumak</w:t>
            </w:r>
          </w:p>
        </w:tc>
        <w:tc>
          <w:tcPr>
            <w:tcW w:type="dxa" w:w="3213"/>
          </w:tcPr>
          <w:p>
            <w:r>
              <w:rPr>
                <w:sz w:val="18"/>
              </w:rPr>
              <w:t>C</w:t>
            </w:r>
          </w:p>
        </w:tc>
      </w:tr>
      <w:tr>
        <w:tc>
          <w:tcPr>
            <w:tcW w:type="dxa" w:w="3213"/>
          </w:tcPr>
          <w:p>
            <w:r>
              <w:rPr>
                <w:sz w:val="18"/>
              </w:rPr>
              <w:t>Bir IoT projesinde hata yönetimi (try-except) neden önemlidir?</w:t>
            </w:r>
          </w:p>
        </w:tc>
        <w:tc>
          <w:tcPr>
            <w:tcW w:type="dxa" w:w="3213"/>
          </w:tcPr>
          <w:p>
            <w:r>
              <w:rPr>
                <w:sz w:val="18"/>
              </w:rPr>
              <w:t>A) Programı hızlandırır  B) Bellek tasarrufu sağlar  C) Programın çökmesini engeller  D) GPIO pinlerini korur</w:t>
            </w:r>
          </w:p>
        </w:tc>
        <w:tc>
          <w:tcPr>
            <w:tcW w:type="dxa" w:w="3213"/>
          </w:tcPr>
          <w:p>
            <w:r>
              <w:rPr>
                <w:sz w:val="18"/>
              </w:rPr>
              <w:t>C</w:t>
            </w:r>
          </w:p>
        </w:tc>
      </w:tr>
      <w:tr>
        <w:tc>
          <w:tcPr>
            <w:tcW w:type="dxa" w:w="3213"/>
          </w:tcPr>
          <w:p>
            <w:r>
              <w:rPr>
                <w:sz w:val="18"/>
              </w:rPr>
              <w:t>pyserial kütüphanesinde ser.write() metoduna hangi türde veri verilmelidir?</w:t>
            </w:r>
          </w:p>
        </w:tc>
        <w:tc>
          <w:tcPr>
            <w:tcW w:type="dxa" w:w="3213"/>
          </w:tcPr>
          <w:p>
            <w:r>
              <w:rPr>
                <w:sz w:val="18"/>
              </w:rPr>
              <w:t>A) int  B) str  C) bytes  D) list</w:t>
            </w:r>
          </w:p>
        </w:tc>
        <w:tc>
          <w:tcPr>
            <w:tcW w:type="dxa" w:w="3213"/>
          </w:tcPr>
          <w:p>
            <w:r>
              <w:rPr>
                <w:sz w:val="18"/>
              </w:rPr>
              <w:t>C</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Raspberry Pi ile geliştirilen projeler gerçek dünya sorunlarını çözmek için yeterli midir? Prototipten ürüne geçiş sürecinde nelere dikkat edilmelidir?</w:t>
      </w:r>
    </w:p>
    <w:p>
      <w:r>
        <w:rPr>
          <w:b/>
          <w:color w:val="2E7D32"/>
          <w:sz w:val="20"/>
        </w:rPr>
        <w:t>Eleştirel Düşünme:</w:t>
      </w:r>
    </w:p>
    <w:p>
      <w:r>
        <w:rPr>
          <w:b/>
          <w:color w:val="2E7D32"/>
          <w:sz w:val="20"/>
        </w:rPr>
        <w:t xml:space="preserve">  1. </w:t>
      </w:r>
      <w:r>
        <w:rPr>
          <w:sz w:val="20"/>
        </w:rPr>
        <w:t>Python IoT ve gömülü sistemler için ideal bir dil midir? C/C++ gibi düşük seviyeli dillerle karşılaştırıldığında Python'un avantajları ve dezavantajları nelerdir? Hangi durumlarda hangi dil tercih edilmelidir?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"Modül 3 Değerlendirme Projesi"</w:t>
      </w:r>
    </w:p>
    <w:p>
      <w:r>
        <w:rPr>
          <w:b/>
          <w:color w:val="1B2A4A"/>
          <w:sz w:val="20"/>
        </w:rPr>
        <w:t xml:space="preserve">Hedef: </w:t>
      </w:r>
      <w:r>
        <w:rPr>
          <w:sz w:val="20"/>
        </w:rPr>
        <w:t>Tüm Modül 3 konularını kapsayan mini proje geliştirme, test etme ve sunma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Proje konusu seçin ve planlama yapın (bileşenler, pinler, fonksiyonlar)</w:t>
            </w:r>
          </w:p>
        </w:tc>
        <w:tc>
          <w:tcPr>
            <w:tcW w:type="dxa" w:w="3213"/>
          </w:tcPr>
          <w:p>
            <w:r>
              <w:rPr>
                <w:sz w:val="18"/>
              </w:rPr>
              <w:t>5 dk</w:t>
            </w:r>
          </w:p>
        </w:tc>
      </w:tr>
      <w:tr>
        <w:tc>
          <w:tcPr>
            <w:tcW w:type="dxa" w:w="3213"/>
          </w:tcPr>
          <w:p>
            <w:r>
              <w:rPr>
                <w:sz w:val="18"/>
              </w:rPr>
              <w:t>2</w:t>
            </w:r>
          </w:p>
        </w:tc>
        <w:tc>
          <w:tcPr>
            <w:tcW w:type="dxa" w:w="3213"/>
          </w:tcPr>
          <w:p>
            <w:r>
              <w:rPr>
                <w:sz w:val="18"/>
              </w:rPr>
              <w:t>Devreyi kurun ve programı modüler yapıda yazın</w:t>
            </w:r>
          </w:p>
        </w:tc>
        <w:tc>
          <w:tcPr>
            <w:tcW w:type="dxa" w:w="3213"/>
          </w:tcPr>
          <w:p>
            <w:r>
              <w:rPr>
                <w:sz w:val="18"/>
              </w:rPr>
              <w:t>15 dk</w:t>
            </w:r>
          </w:p>
        </w:tc>
      </w:tr>
      <w:tr>
        <w:tc>
          <w:tcPr>
            <w:tcW w:type="dxa" w:w="3213"/>
          </w:tcPr>
          <w:p>
            <w:r>
              <w:rPr>
                <w:sz w:val="18"/>
              </w:rPr>
              <w:t>3</w:t>
            </w:r>
          </w:p>
        </w:tc>
        <w:tc>
          <w:tcPr>
            <w:tcW w:type="dxa" w:w="3213"/>
          </w:tcPr>
          <w:p>
            <w:r>
              <w:rPr>
                <w:sz w:val="18"/>
              </w:rPr>
              <w:t>Hata yönetimi ve logging ekleyin, farklı senaryolarda test edin</w:t>
            </w:r>
          </w:p>
        </w:tc>
        <w:tc>
          <w:tcPr>
            <w:tcW w:type="dxa" w:w="3213"/>
          </w:tcPr>
          <w:p>
            <w:r>
              <w:rPr>
                <w:sz w:val="18"/>
              </w:rPr>
              <w:t>5 dk</w:t>
            </w:r>
          </w:p>
        </w:tc>
      </w:tr>
      <w:tr>
        <w:tc>
          <w:tcPr>
            <w:tcW w:type="dxa" w:w="3213"/>
          </w:tcPr>
          <w:p>
            <w:r>
              <w:rPr>
                <w:sz w:val="18"/>
              </w:rPr>
              <w:t>4</w:t>
            </w:r>
          </w:p>
        </w:tc>
        <w:tc>
          <w:tcPr>
            <w:tcW w:type="dxa" w:w="3213"/>
          </w:tcPr>
          <w:p>
            <w:r>
              <w:rPr>
                <w:sz w:val="18"/>
              </w:rPr>
              <w:t>Projenizi sınıfa sunun ve akran değerlendirmesi yapın</w:t>
            </w:r>
          </w:p>
        </w:tc>
        <w:tc>
          <w:tcPr>
            <w:tcW w:type="dxa" w:w="3213"/>
          </w:tcPr>
          <w:p>
            <w:r>
              <w:rPr>
                <w:sz w:val="18"/>
              </w:rPr>
              <w:t>15 dk</w:t>
            </w:r>
          </w:p>
        </w:tc>
      </w:tr>
    </w:tbl>
    <w:p/>
    <w:p>
      <w:r>
        <w:rPr>
          <w:b/>
          <w:color w:val="1B2A4A"/>
          <w:sz w:val="20"/>
        </w:rPr>
        <w:t xml:space="preserve">Tamamlanma Kriteri: </w:t>
      </w:r>
      <w:r>
        <w:rPr>
          <w:sz w:val="20"/>
        </w:rPr>
        <w:t>Proje çalışır durumda, hata yönetimi entegre edilmiş, sunum yapılmış ve akran değerlendirmesi tamamlanmış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"Örnek Mini Proje Gösterimi"</w:t>
      </w:r>
    </w:p>
    <w:p>
      <w:r>
        <w:rPr>
          <w:b/>
          <w:color w:val="1B2A4A"/>
          <w:sz w:val="20"/>
        </w:rPr>
        <w:t xml:space="preserve">Eğitmenin Gösterdiği: </w:t>
      </w:r>
      <w:r>
        <w:rPr>
          <w:sz w:val="20"/>
        </w:rPr>
        <w:t>Hazırladığı örnek mini projeyi (akıllı güvenlik sistemi) canlı olarak gösterir, kod yapısını açıklar ve değerlendirme kriterlerini paylaşır.</w:t>
      </w:r>
    </w:p>
    <w:p>
      <w:r>
        <w:rPr>
          <w:b/>
          <w:color w:val="1B2A4A"/>
          <w:sz w:val="20"/>
        </w:rPr>
        <w:t xml:space="preserve">Öğrencinin Tekrarladığı: </w:t>
      </w:r>
      <w:r>
        <w:rPr>
          <w:sz w:val="20"/>
        </w:rPr>
        <w:t>Eğitmenin projesini inceler, değerlendirme kriterlerini anlar ve kendi projesini geliştirmeye başlar.</w:t>
      </w:r>
    </w:p>
    <w:p>
      <w:r>
        <w:rPr>
          <w:b/>
          <w:color w:val="1B2A4A"/>
          <w:sz w:val="20"/>
        </w:rPr>
        <w:t xml:space="preserve">Dikkat Noktaları: </w:t>
      </w:r>
      <w:r>
        <w:rPr>
          <w:sz w:val="20"/>
        </w:rPr>
        <w:t>Proje geliştirme süresini iyi yönetin; mükemmeliyetçilik yerine çalışan bir ürün ortaya koymayı hedefleyin.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Hızlı Tekrar Quizi</w:t>
            </w:r>
          </w:p>
        </w:tc>
        <w:tc>
          <w:tcPr>
            <w:tcW w:type="dxa" w:w="3213"/>
          </w:tcPr>
          <w:p>
            <w:r>
              <w:rPr>
                <w:sz w:val="18"/>
              </w:rPr>
              <w:t>Modül 3 konularını kapsayan 10 soruluk hızlı tekrar quizini çözün</w:t>
            </w:r>
          </w:p>
        </w:tc>
        <w:tc>
          <w:tcPr>
            <w:tcW w:type="dxa" w:w="3213"/>
          </w:tcPr>
          <w:p>
            <w:r>
              <w:rPr>
                <w:sz w:val="18"/>
              </w:rPr>
              <w:t>Kolay</w:t>
            </w:r>
          </w:p>
        </w:tc>
      </w:tr>
      <w:tr>
        <w:tc>
          <w:tcPr>
            <w:tcW w:type="dxa" w:w="3213"/>
          </w:tcPr>
          <w:p>
            <w:r>
              <w:rPr>
                <w:sz w:val="18"/>
              </w:rPr>
              <w:t>Mini Proje Geliştirme</w:t>
            </w:r>
          </w:p>
        </w:tc>
        <w:tc>
          <w:tcPr>
            <w:tcW w:type="dxa" w:w="3213"/>
          </w:tcPr>
          <w:p>
            <w:r>
              <w:rPr>
                <w:sz w:val="18"/>
              </w:rPr>
              <w:t>Seçtiğiniz konuda LED + buton + sensör + hata yönetimi içeren çalışan bir proje geliştirin</w:t>
            </w:r>
          </w:p>
        </w:tc>
        <w:tc>
          <w:tcPr>
            <w:tcW w:type="dxa" w:w="3213"/>
          </w:tcPr>
          <w:p>
            <w:r>
              <w:rPr>
                <w:sz w:val="18"/>
              </w:rPr>
              <w:t>Orta</w:t>
            </w:r>
          </w:p>
        </w:tc>
      </w:tr>
      <w:tr>
        <w:tc>
          <w:tcPr>
            <w:tcW w:type="dxa" w:w="3213"/>
          </w:tcPr>
          <w:p>
            <w:r>
              <w:rPr>
                <w:sz w:val="18"/>
              </w:rPr>
              <w:t>Genişletilmiş Proje</w:t>
            </w:r>
          </w:p>
        </w:tc>
        <w:tc>
          <w:tcPr>
            <w:tcW w:type="dxa" w:w="3213"/>
          </w:tcPr>
          <w:p>
            <w:r>
              <w:rPr>
                <w:sz w:val="18"/>
              </w:rPr>
              <w:t>Mini projeye UART veri gönderimi, logging ve özel hata sınıfları ekleyerek kapsamlı bir IoT sistemi oluşturun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"Startup Demo Günü"</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teknoloji inkübatörü 'Raspberry Pi ile IoT Çözümleri' temalı demo günü düzenliyor. Her ekip 5 dakikada projesini sunacak: Problem ne? Çözüm ne? Nasıl çalışıyor? Canlı demo. Jüri işlevsellik (%30), kod kalitesi (%25), hata yönetimi (%20), entegrasyon (%15) ve sunum (%10) kriterlerine göre değerlendiriyor. Projenizi bu kriterlere göre hazırlayın ve sunun.</w:t>
            </w:r>
          </w:p>
        </w:tc>
      </w:tr>
    </w:tbl>
    <w:p/>
    <w:p>
      <w:r>
        <w:rPr>
          <w:b/>
          <w:color w:val="1B2A4A"/>
          <w:sz w:val="20"/>
        </w:rPr>
        <w:t xml:space="preserve">Beklenen Çıktı: </w:t>
      </w:r>
      <w:r>
        <w:rPr>
          <w:sz w:val="20"/>
        </w:rPr>
        <w:t>Çalışan proje demosu, teknik sunum, kod dokümantasyonu ve jüri değerlendirme puanı</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Modül 3'ün tüm konularını (Python temelleri, GPIO kontrolü, sensör kullanımı, hata yönetimi, UART seri iletişim, entegre sistem tasarımı) tekrarlayarak bilgimizi pekiştirdik, kapsamlı mini projeler geliştirdik ve sunarak iletişim becerilerimizi güçlendirdik.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Proje Entegrasyonu</w:t>
            </w:r>
          </w:p>
        </w:tc>
        <w:tc>
          <w:tcPr>
            <w:tcW w:type="dxa" w:w="4819"/>
            <w:shd w:fill="F5F5F5"/>
          </w:tcPr>
          <w:p>
            <w:r>
              <w:rPr>
                <w:b/>
                <w:color w:val="1B2A4A"/>
                <w:sz w:val="20"/>
              </w:rPr>
              <w:t xml:space="preserve">  Yazılım Geliştirme Döngüsü</w:t>
            </w:r>
          </w:p>
        </w:tc>
      </w:tr>
      <w:tr>
        <w:tc>
          <w:tcPr>
            <w:tcW w:type="dxa" w:w="4819"/>
            <w:shd w:fill="F5F5F5"/>
          </w:tcPr>
          <w:p>
            <w:r>
              <w:rPr>
                <w:b/>
                <w:color w:val="1B2A4A"/>
                <w:sz w:val="20"/>
              </w:rPr>
              <w:t xml:space="preserve">  Kod Kalitesi</w:t>
            </w:r>
          </w:p>
        </w:tc>
        <w:tc>
          <w:tcPr>
            <w:tcW w:type="dxa" w:w="4819"/>
            <w:shd w:fill="F5F5F5"/>
          </w:tcPr>
          <w:p>
            <w:r>
              <w:rPr>
                <w:b/>
                <w:color w:val="1B2A4A"/>
                <w:sz w:val="20"/>
              </w:rPr>
              <w:t xml:space="preserve">  Modüler Tasarım</w:t>
            </w:r>
          </w:p>
        </w:tc>
      </w:tr>
      <w:tr>
        <w:tc>
          <w:tcPr>
            <w:tcW w:type="dxa" w:w="4819"/>
            <w:shd w:fill="F5F5F5"/>
          </w:tcPr>
          <w:p>
            <w:r>
              <w:rPr>
                <w:b/>
                <w:color w:val="1B2A4A"/>
                <w:sz w:val="20"/>
              </w:rPr>
              <w:t xml:space="preserve">  Akran Değerlendirmesi</w:t>
            </w:r>
          </w:p>
        </w:tc>
        <w:tc>
          <w:tcPr>
            <w:tcW w:type="dxa" w:w="4819"/>
          </w:tcPr>
          <w:p/>
        </w:tc>
      </w:tr>
    </w:tbl>
    <w:p/>
    <w:p>
      <w:pPr>
        <w:spacing w:before="200"/>
      </w:pPr>
      <w:r>
        <w:rPr>
          <w:b/>
          <w:color w:val="757575"/>
          <w:sz w:val="24"/>
        </w:rPr>
        <w:t xml:space="preserve">  Bir Sonraki Dersle Köprü</w:t>
      </w:r>
    </w:p>
    <w:p>
      <w:r>
        <w:rPr>
          <w:sz w:val="20"/>
        </w:rPr>
        <w:t>Modül 3'ü tamamladık! Bir sonraki modülde öğrendiğimiz tüm becerileri daha ileri düzey projelerde kullanmaya devam edeceğiz.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Modül 3'te geliştirdiğiniz mini projeyi genişletin: En az bir yeni bileşen (LCD ekran, buzzer, ek sensör) veya yeni bir özellik (web arayüzü, veri tabanı, grafik) ekleyin. Projenin güncellenmiş kodunu, devre şemasını ve 1 sayfalık teknik raporunu hazırlayın.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Proje değerlendirme rubriğini yazdırıp çoğaltın</w:t>
      </w:r>
    </w:p>
    <w:p>
      <w:pPr>
        <w:pStyle w:val="ListBullet"/>
      </w:pPr>
      <w:r>
        <w:rPr>
          <w:sz w:val="20"/>
        </w:rPr>
        <w:t>Tüm bileşenlerin (LED, buton, sensör, kablolar) yeterli miktarda olduğunu kontrol edin</w:t>
      </w:r>
    </w:p>
    <w:p>
      <w:pPr>
        <w:pStyle w:val="ListBullet"/>
      </w:pPr>
      <w:r>
        <w:rPr>
          <w:sz w:val="20"/>
        </w:rPr>
        <w:t>Modül 3 konu özet tablosunu hazırlayın ve dağıtın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Proje süresinin yetmemesi</w:t>
            </w:r>
          </w:p>
        </w:tc>
        <w:tc>
          <w:tcPr>
            <w:tcW w:type="dxa" w:w="4819"/>
          </w:tcPr>
          <w:p>
            <w:r>
              <w:rPr>
                <w:sz w:val="18"/>
              </w:rPr>
              <w:t>Basit ama çalışan bir proje hedefleyin; ek özellikler ödev olarak verilebilir</w:t>
            </w:r>
          </w:p>
        </w:tc>
      </w:tr>
      <w:tr>
        <w:tc>
          <w:tcPr>
            <w:tcW w:type="dxa" w:w="4819"/>
          </w:tcPr>
          <w:p>
            <w:r>
              <w:rPr>
                <w:sz w:val="18"/>
              </w:rPr>
              <w:t>Sunumda çekimser kursiyerler</w:t>
            </w:r>
          </w:p>
        </w:tc>
        <w:tc>
          <w:tcPr>
            <w:tcW w:type="dxa" w:w="4819"/>
          </w:tcPr>
          <w:p>
            <w:r>
              <w:rPr>
                <w:sz w:val="18"/>
              </w:rPr>
              <w:t>Yapılandırılmış sunum şablonu verin ve önce küçük gruplarda pratik yaptırın</w:t>
            </w:r>
          </w:p>
        </w:tc>
      </w:tr>
    </w:tbl>
    <w:p/>
    <w:p>
      <w:r>
        <w:rPr>
          <w:b/>
          <w:color w:val="1B2A4A"/>
          <w:sz w:val="20"/>
        </w:rPr>
        <w:t xml:space="preserve">Zaman Yönetimi: </w:t>
      </w:r>
      <w:r>
        <w:rPr>
          <w:sz w:val="20"/>
        </w:rPr>
        <w:t>Tekrar ve planlamaya 10 dk, proje geliştirmeye 20 dk, sunumlara 15 dk ayırın; esnek olun.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Donanım sorunları yaşanırsa simülasyon ortamında (Wokwi veya gpiozero mock) proje geliştirilebilir; sunum yerine yazılı rapor kabul edilebilir.</w:t>
            </w:r>
          </w:p>
        </w:tc>
      </w:tr>
    </w:tbl>
    <w:p/>
    <w:p>
      <w:r>
        <w:br w:type="page"/>
      </w:r>
    </w:p>
    <w:sectPr w:rsidR="00FC693F" w:rsidRPr="0006063C"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Calibri" w:hAnsi="Calibri"/>
      <w:color w:val="33333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