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3: Programlanabilir Mikro Bilgisayar ile Python Dili Kullanımı</w:t>
      </w:r>
    </w:p>
    <w:p>
      <w:pPr>
        <w:jc w:val="center"/>
      </w:pPr>
      <w:r>
        <w:rPr>
          <w:color w:val="757575"/>
          <w:sz w:val="28"/>
        </w:rPr>
        <w:t>29-32.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3: Programlanabilir Mikro Bilgisayar ile Python Dili Kullanımı / 29-32.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29. Saat</w:t>
            </w:r>
          </w:p>
        </w:tc>
        <w:tc>
          <w:tcPr>
            <w:tcW w:type="dxa" w:w="3213"/>
          </w:tcPr>
          <w:p>
            <w:r>
              <w:rPr>
                <w:sz w:val="18"/>
              </w:rPr>
              <w:t>Servo Motor Kontrolü ve Açı Ayarlama</w:t>
            </w:r>
          </w:p>
        </w:tc>
        <w:tc>
          <w:tcPr>
            <w:tcW w:type="dxa" w:w="3213"/>
          </w:tcPr>
          <w:p>
            <w:r>
              <w:rPr>
                <w:sz w:val="18"/>
              </w:rPr>
              <w:t>45 dk</w:t>
            </w:r>
          </w:p>
        </w:tc>
      </w:tr>
      <w:tr>
        <w:tc>
          <w:tcPr>
            <w:tcW w:type="dxa" w:w="3213"/>
          </w:tcPr>
          <w:p>
            <w:r>
              <w:rPr>
                <w:sz w:val="18"/>
              </w:rPr>
              <w:t>30. Saat</w:t>
            </w:r>
          </w:p>
        </w:tc>
        <w:tc>
          <w:tcPr>
            <w:tcW w:type="dxa" w:w="3213"/>
          </w:tcPr>
          <w:p>
            <w:r>
              <w:rPr>
                <w:sz w:val="18"/>
              </w:rPr>
              <w:t>Buzzer ve Ses Üretme, Melodili Uygulamalar</w:t>
            </w:r>
          </w:p>
        </w:tc>
        <w:tc>
          <w:tcPr>
            <w:tcW w:type="dxa" w:w="3213"/>
          </w:tcPr>
          <w:p>
            <w:r>
              <w:rPr>
                <w:sz w:val="18"/>
              </w:rPr>
              <w:t>45 dk</w:t>
            </w:r>
          </w:p>
        </w:tc>
      </w:tr>
      <w:tr>
        <w:tc>
          <w:tcPr>
            <w:tcW w:type="dxa" w:w="3213"/>
          </w:tcPr>
          <w:p>
            <w:r>
              <w:rPr>
                <w:sz w:val="18"/>
              </w:rPr>
              <w:t>31. Saat</w:t>
            </w:r>
          </w:p>
        </w:tc>
        <w:tc>
          <w:tcPr>
            <w:tcW w:type="dxa" w:w="3213"/>
          </w:tcPr>
          <w:p>
            <w:r>
              <w:rPr>
                <w:sz w:val="18"/>
              </w:rPr>
              <w:t>Python ile I2C ve SPI İletişim Protokolleri</w:t>
            </w:r>
          </w:p>
        </w:tc>
        <w:tc>
          <w:tcPr>
            <w:tcW w:type="dxa" w:w="3213"/>
          </w:tcPr>
          <w:p>
            <w:r>
              <w:rPr>
                <w:sz w:val="18"/>
              </w:rPr>
              <w:t>45 dk</w:t>
            </w:r>
          </w:p>
        </w:tc>
      </w:tr>
      <w:tr>
        <w:tc>
          <w:tcPr>
            <w:tcW w:type="dxa" w:w="3213"/>
          </w:tcPr>
          <w:p>
            <w:r>
              <w:rPr>
                <w:sz w:val="18"/>
              </w:rPr>
              <w:t>32. Saat</w:t>
            </w:r>
          </w:p>
        </w:tc>
        <w:tc>
          <w:tcPr>
            <w:tcW w:type="dxa" w:w="3213"/>
          </w:tcPr>
          <w:p>
            <w:r>
              <w:rPr>
                <w:sz w:val="18"/>
              </w:rPr>
              <w:t>LCD Ekran Kullanımı ve Veri Görüntüleme</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29. SAAT  ━━━</w:t>
      </w:r>
    </w:p>
    <w:p>
      <w:pPr>
        <w:jc w:val="center"/>
      </w:pPr>
      <w:r>
        <w:rPr>
          <w:color w:val="2C6FAD"/>
          <w:sz w:val="32"/>
        </w:rPr>
        <w:t>Servo Motor Kontrolü ve Açı Ayarlama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Servo motorun çalışma prensibini açıklar, PWM sinyali ile açı kontrolünü kavrar ve Python programlama dili kullanarak Raspberry Pi üzerinde servo motoru istenilen açılara yönlendirme uygulamaları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M3D-K1</w:t>
            </w:r>
          </w:p>
        </w:tc>
        <w:tc>
          <w:tcPr>
            <w:tcW w:type="dxa" w:w="3213"/>
          </w:tcPr>
          <w:p>
            <w:r>
              <w:rPr>
                <w:sz w:val="18"/>
              </w:rPr>
              <w:t>Servo motorun iç yapısını, çalışma prensibini ve PWM sinyali ile açı kontrolü ilişkisini açıklar</w:t>
            </w:r>
          </w:p>
        </w:tc>
        <w:tc>
          <w:tcPr>
            <w:tcW w:type="dxa" w:w="3213"/>
          </w:tcPr>
          <w:p>
            <w:r>
              <w:rPr>
                <w:sz w:val="18"/>
              </w:rPr>
              <w:t>Kavrama</w:t>
            </w:r>
          </w:p>
        </w:tc>
      </w:tr>
      <w:tr>
        <w:tc>
          <w:tcPr>
            <w:tcW w:type="dxa" w:w="3213"/>
          </w:tcPr>
          <w:p>
            <w:r>
              <w:rPr>
                <w:sz w:val="18"/>
              </w:rPr>
              <w:t>M3D-K2</w:t>
            </w:r>
          </w:p>
        </w:tc>
        <w:tc>
          <w:tcPr>
            <w:tcW w:type="dxa" w:w="3213"/>
          </w:tcPr>
          <w:p>
            <w:r>
              <w:rPr>
                <w:sz w:val="18"/>
              </w:rPr>
              <w:t>Python ile GPIO kütüphanesi kullanarak servo motoru belirli açılara konumlandırır ve süpürme hareketi programlar</w:t>
            </w:r>
          </w:p>
        </w:tc>
        <w:tc>
          <w:tcPr>
            <w:tcW w:type="dxa" w:w="3213"/>
          </w:tcPr>
          <w:p>
            <w:r>
              <w:rPr>
                <w:sz w:val="18"/>
              </w:rPr>
              <w:t>Uygulama</w:t>
            </w:r>
          </w:p>
        </w:tc>
      </w:tr>
      <w:tr>
        <w:tc>
          <w:tcPr>
            <w:tcW w:type="dxa" w:w="3213"/>
          </w:tcPr>
          <w:p>
            <w:r>
              <w:rPr>
                <w:sz w:val="18"/>
              </w:rPr>
              <w:t>M3D-K3</w:t>
            </w:r>
          </w:p>
        </w:tc>
        <w:tc>
          <w:tcPr>
            <w:tcW w:type="dxa" w:w="3213"/>
          </w:tcPr>
          <w:p>
            <w:r>
              <w:rPr>
                <w:sz w:val="18"/>
              </w:rPr>
              <w:t>Servo motor ile sensör verilerini birleştirerek otomatik yönlendirme sistemi tasarlar ve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PWM kavramı, GPIO pin kullanımı ve temel Python programlama (Modül 3, Saat 25-28)</w:t>
      </w:r>
    </w:p>
    <w:p>
      <w:pPr>
        <w:spacing w:before="200"/>
      </w:pPr>
      <w:r>
        <w:rPr>
          <w:b/>
          <w:color w:val="757575"/>
          <w:sz w:val="24"/>
        </w:rPr>
        <w:t xml:space="preserve">  Öğrencinin Bilmesi Gerekenler</w:t>
      </w:r>
    </w:p>
    <w:p>
      <w:pPr>
        <w:pStyle w:val="ListBullet"/>
      </w:pPr>
      <w:r>
        <w:rPr>
          <w:sz w:val="20"/>
        </w:rPr>
        <w:t>PWM (Pulse Width Modulation) sinyalinin frekans ve görev döngüsü kavramları</w:t>
      </w:r>
    </w:p>
    <w:p>
      <w:pPr>
        <w:pStyle w:val="ListBullet"/>
      </w:pPr>
      <w:r>
        <w:rPr>
          <w:sz w:val="20"/>
        </w:rPr>
        <w:t>GPIO pin modları (input/output) ve dijital sinyal kontrolü</w:t>
      </w:r>
    </w:p>
    <w:p>
      <w:pPr>
        <w:pStyle w:val="ListBullet"/>
      </w:pPr>
      <w:r>
        <w:rPr>
          <w:sz w:val="20"/>
        </w:rPr>
        <w:t>Python döngüleri (for, while) ve fonksiyon tanımlama</w:t>
      </w:r>
    </w:p>
    <w:p>
      <w:pPr>
        <w:spacing w:before="200"/>
      </w:pPr>
      <w:r>
        <w:rPr>
          <w:b/>
          <w:color w:val="757575"/>
          <w:sz w:val="24"/>
        </w:rPr>
        <w:t xml:space="preserve">  Olası Kavram Yanılgıları</w:t>
      </w:r>
    </w:p>
    <w:p>
      <w:pPr>
        <w:pStyle w:val="ListBullet"/>
      </w:pPr>
      <w:r>
        <w:rPr>
          <w:sz w:val="20"/>
        </w:rPr>
        <w:t>Servo motor sürekli döner - standart servo motorlar genellikle 0-180 derece aralığında hareket eder, sürekli dönen servo motorlar farklı bir türdür</w:t>
      </w:r>
    </w:p>
    <w:p>
      <w:pPr>
        <w:pStyle w:val="ListBullet"/>
      </w:pPr>
      <w:r>
        <w:rPr>
          <w:sz w:val="20"/>
        </w:rPr>
        <w:t>PWM görev döngüsü arttıkça servo her zaman saat yönünde döner - açı, görev döngüsünün belirli aralıklarına karşılık gelir ve yön kavramı yoktur</w:t>
      </w:r>
    </w:p>
    <w:p>
      <w:pPr>
        <w:spacing w:before="200"/>
      </w:pPr>
      <w:r>
        <w:rPr>
          <w:b/>
          <w:color w:val="757575"/>
          <w:sz w:val="24"/>
        </w:rPr>
        <w:t xml:space="preserve">  Hazırlık Materyalleri</w:t>
      </w:r>
    </w:p>
    <w:p>
      <w:pPr>
        <w:pStyle w:val="ListBullet"/>
      </w:pPr>
      <w:r>
        <w:rPr>
          <w:sz w:val="20"/>
        </w:rPr>
        <w:t>Raspberry Pi, breadboard ve bağlantı kabloları</w:t>
      </w:r>
    </w:p>
    <w:p>
      <w:pPr>
        <w:pStyle w:val="ListBullet"/>
      </w:pPr>
      <w:r>
        <w:rPr>
          <w:sz w:val="20"/>
        </w:rPr>
        <w:t>SG90 servo motor</w:t>
      </w:r>
    </w:p>
    <w:p>
      <w:pPr>
        <w:pStyle w:val="ListBullet"/>
      </w:pPr>
      <w:r>
        <w:rPr>
          <w:sz w:val="20"/>
        </w:rPr>
        <w:t>Projeksiyon ve bilgisayar</w:t>
      </w:r>
    </w:p>
    <w:p>
      <w:pPr>
        <w:pStyle w:val="ListBullet"/>
      </w:pPr>
      <w:r>
        <w:rPr>
          <w:sz w:val="20"/>
        </w:rPr>
        <w:t>Servo motor PWM sinyal diyagramı posteri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kapının menteşesi düşünün: Menteşe kapıyı belirli açılarda tutabilir. Servo motor da aynı mantıkla çalışır; gönderdiğiniz elektrik sinyaline göre belirli bir açıda durur. Robotların kollarını hareket ettirmesi, kapı kilit mekanizmaları ve kamera platformları hep servo motorlarla çalışır.</w:t>
      </w:r>
    </w:p>
    <w:p>
      <w:r>
        <w:rPr>
          <w:b/>
          <w:color w:val="1B2A4A"/>
          <w:sz w:val="20"/>
        </w:rPr>
        <w:t xml:space="preserve">Günlük Hayat Bağlantısı: </w:t>
      </w:r>
      <w:r>
        <w:rPr>
          <w:sz w:val="20"/>
        </w:rPr>
        <w:t>Kapı menteşesi gibi servo motor da belirli açılarda konumlanır. Fark şu ki servo motora hangi açıda durması gerektiğini PWM sinyali ile söyleriz; motor kendi iç geri besleme mekanizmasıyla o açıya gider ve orada kalır.</w:t>
      </w:r>
    </w:p>
    <w:p>
      <w:pPr>
        <w:spacing w:before="200"/>
      </w:pPr>
      <w:r>
        <w:rPr>
          <w:b/>
          <w:color w:val="2C6FAD"/>
          <w:sz w:val="24"/>
        </w:rPr>
        <w:t xml:space="preserve">  Ön Bilgi Yoklama Soruları</w:t>
      </w:r>
    </w:p>
    <w:p>
      <w:r>
        <w:rPr>
          <w:b/>
          <w:color w:val="2C6FAD"/>
          <w:sz w:val="20"/>
        </w:rPr>
        <w:t xml:space="preserve">  1. </w:t>
      </w:r>
      <w:r>
        <w:rPr>
          <w:sz w:val="20"/>
        </w:rPr>
        <w:t>Kursiyerlerden günlük hayatta belirli açılarda hareket eden mekanizmaları (otomobil silecekleri, robot kollar, kamera gimbal) düşünmeleri ve bu sistemlerin nasıl kontrol edilebileceğini tartışmaları istenir.</w:t>
      </w:r>
    </w:p>
    <w:p>
      <w:pPr>
        <w:spacing w:before="200"/>
      </w:pPr>
      <w:r>
        <w:rPr>
          <w:b/>
          <w:color w:val="2C6FAD"/>
          <w:sz w:val="24"/>
        </w:rPr>
        <w:t xml:space="preserve">  Motivasyon Etkinliği: "Akıllı Kapı Kilidi Tasarımı"</w:t>
      </w:r>
    </w:p>
    <w:p>
      <w:r>
        <w:rPr>
          <w:b/>
          <w:color w:val="1B2A4A"/>
          <w:sz w:val="20"/>
        </w:rPr>
        <w:t xml:space="preserve">Açıklama: </w:t>
      </w:r>
      <w:r>
        <w:rPr>
          <w:sz w:val="20"/>
        </w:rPr>
        <w:t>Kursiyerler servo motor ile açı kontrolünün gerçek hayatta nasıl kullanıldığını keşfediyor.</w:t>
      </w:r>
    </w:p>
    <w:p>
      <w:r>
        <w:rPr>
          <w:b/>
          <w:color w:val="1B2A4A"/>
          <w:sz w:val="20"/>
        </w:rPr>
        <w:t xml:space="preserve">Yönerge: </w:t>
      </w:r>
      <w:r>
        <w:rPr>
          <w:sz w:val="20"/>
        </w:rPr>
        <w:t>Eğitmen bir servo motoru Raspberry Pi'ye bağlayarak farklı açılarda konumlandırır. Kursiyerlerden bu motorun bir kapı kilidi, engel algılama sistemi veya otomatik perde mekanizması olarak nasıl kullanılabileceğini tartışmaları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akıllı ev projesinde, kapıya yaklaşan kişiyi algılayan bir sensör ile kapıyı açıp kapatan bir servo motor sistemi tasarlamanız isteniyor. Servo motorun hangi açılarda durması gerektiğini ve bu açıları nasıl kontrol edeceğinizi planlayın.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"Servo Motor PWM Analizi ve Açı Hesaplama"</w:t>
      </w:r>
    </w:p>
    <w:p>
      <w:r>
        <w:rPr>
          <w:b/>
          <w:color w:val="1B2A4A"/>
          <w:sz w:val="20"/>
        </w:rPr>
        <w:t xml:space="preserve">Türü: </w:t>
      </w:r>
      <w:r>
        <w:rPr>
          <w:sz w:val="20"/>
        </w:rPr>
        <w:t>Grup çalışması ve teknik analiz</w:t>
      </w:r>
    </w:p>
    <w:p>
      <w:r>
        <w:rPr>
          <w:b/>
          <w:color w:val="1B2A4A"/>
          <w:sz w:val="20"/>
        </w:rPr>
        <w:t xml:space="preserve">Amacı: </w:t>
      </w:r>
      <w:r>
        <w:rPr>
          <w:sz w:val="20"/>
        </w:rPr>
        <w:t>Servo motorun PWM sinyali ile açı ilişkisini anlama ve Python kodu ile kontrol etme</w:t>
      </w:r>
    </w:p>
    <w:p>
      <w:r>
        <w:rPr>
          <w:b/>
          <w:color w:val="1B2A4A"/>
          <w:sz w:val="20"/>
        </w:rPr>
        <w:t xml:space="preserve">Malzemeler: </w:t>
      </w:r>
      <w:r>
        <w:rPr>
          <w:sz w:val="20"/>
        </w:rPr>
        <w:t>SG90 servo motor, Raspberry Pi, breadboard, jumper kablolar, PWM sinyal diyagramı</w:t>
      </w:r>
    </w:p>
    <w:p>
      <w:pPr>
        <w:spacing w:before="200"/>
      </w:pPr>
      <w:r>
        <w:rPr>
          <w:b/>
          <w:color w:val="007A7A"/>
          <w:sz w:val="24"/>
        </w:rPr>
        <w:t xml:space="preserve">  Yönerge Adımları</w:t>
      </w:r>
    </w:p>
    <w:p>
      <w:r>
        <w:rPr>
          <w:b/>
          <w:color w:val="007A7A"/>
          <w:sz w:val="20"/>
        </w:rPr>
        <w:t xml:space="preserve">  1. </w:t>
      </w:r>
      <w:r>
        <w:rPr>
          <w:sz w:val="20"/>
        </w:rPr>
        <w:t>Servo motorun iç yapısını inceleyin: DC motor, dişli kutusu, potansiyometre ve kontrol kartının görevlerini açıklayın</w:t>
      </w:r>
    </w:p>
    <w:p>
      <w:r>
        <w:rPr>
          <w:b/>
          <w:color w:val="007A7A"/>
          <w:sz w:val="20"/>
        </w:rPr>
        <w:t xml:space="preserve">  2. </w:t>
      </w:r>
      <w:r>
        <w:rPr>
          <w:sz w:val="20"/>
        </w:rPr>
        <w:t>PWM sinyalinin frekansı (50 Hz) ve görev döngüsü (2-12%) ile açı (0-180 derece) arasındaki matematiksel ilişkiyi hesaplayın</w:t>
      </w:r>
    </w:p>
    <w:p>
      <w:r>
        <w:rPr>
          <w:b/>
          <w:color w:val="007A7A"/>
          <w:sz w:val="20"/>
        </w:rPr>
        <w:t xml:space="preserve">  3. </w:t>
      </w:r>
      <w:r>
        <w:rPr>
          <w:sz w:val="20"/>
        </w:rPr>
        <w:t>Python RPi.GPIO kütüphanesi ile servo motoru 0, 45, 90, 135 ve 180 dereceye konumlandıran kodu yazın</w:t>
      </w:r>
    </w:p>
    <w:p>
      <w:r>
        <w:rPr>
          <w:b/>
          <w:color w:val="007A7A"/>
          <w:sz w:val="20"/>
        </w:rPr>
        <w:t xml:space="preserve">  4. </w:t>
      </w:r>
      <w:r>
        <w:rPr>
          <w:sz w:val="20"/>
        </w:rPr>
        <w:t>Servo motorun süpürme (sweep) hareketi yapmasını sağlayan döngüsel programı geliştirin</w:t>
      </w:r>
    </w:p>
    <w:p>
      <w:r>
        <w:rPr>
          <w:b/>
          <w:color w:val="1B2A4A"/>
          <w:sz w:val="20"/>
        </w:rPr>
        <w:t xml:space="preserve">Öğrenci Rolü: </w:t>
      </w:r>
      <w:r>
        <w:rPr>
          <w:sz w:val="20"/>
        </w:rPr>
        <w:t>Gruplar halinde servo motorun PWM-açı ilişkisini analiz eder ve Python kodu ile kontrol uygulaması geliştirir.</w:t>
      </w:r>
    </w:p>
    <w:p>
      <w:r>
        <w:rPr>
          <w:b/>
          <w:color w:val="1B2A4A"/>
          <w:sz w:val="20"/>
        </w:rPr>
        <w:t xml:space="preserve">Öğretmen Rolü: </w:t>
      </w:r>
      <w:r>
        <w:rPr>
          <w:sz w:val="20"/>
        </w:rPr>
        <w:t>Servo motorun çalışma prensibini, PWM sinyal parametrelerini ve Python GPIO kütüphanesi kullanımını detaylı olarak açıklar.</w:t>
      </w:r>
    </w:p>
    <w:p>
      <w:r>
        <w:rPr>
          <w:b/>
          <w:color w:val="1B2A4A"/>
          <w:sz w:val="20"/>
        </w:rPr>
        <w:t xml:space="preserve">Beklenen Ürün: </w:t>
      </w:r>
      <w:r>
        <w:rPr>
          <w:sz w:val="20"/>
        </w:rPr>
        <w:t>PWM-açı hesaplama tablosu, servo motor kontrol Python kodu ve devre şeması</w:t>
      </w:r>
    </w:p>
    <w:p>
      <w:pPr>
        <w:spacing w:before="200"/>
      </w:pPr>
      <w:r>
        <w:rPr>
          <w:b/>
          <w:color w:val="007A7A"/>
          <w:sz w:val="24"/>
        </w:rPr>
        <w:t xml:space="preserve">  Araştırma Soruları</w:t>
      </w:r>
    </w:p>
    <w:p>
      <w:r>
        <w:rPr>
          <w:b/>
          <w:color w:val="007A7A"/>
          <w:sz w:val="20"/>
        </w:rPr>
        <w:t xml:space="preserve">  1. </w:t>
      </w:r>
      <w:r>
        <w:rPr>
          <w:sz w:val="20"/>
        </w:rPr>
        <w:t>Servo motorların endüstriyel robotlarda ve insansı robotlarda (humanoid) nasıl kullanıldığını araştırın. Step motor ile servo motor arasındaki farkları karşılaştırın.</w:t>
      </w:r>
    </w:p>
    <w:p>
      <w:r>
        <w:rPr>
          <w:b/>
          <w:color w:val="1B2A4A"/>
          <w:sz w:val="20"/>
        </w:rPr>
        <w:t xml:space="preserve">Grupla Çalışma Kuralları: </w:t>
      </w:r>
      <w:r>
        <w:rPr>
          <w:sz w:val="20"/>
        </w:rPr>
        <w:t>Her grup en az 5 farklı açı değeri için PWM hesaplaması yapmalı ve çalışan Python kodu üretmelidir.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Servo Motor</w:t>
            </w:r>
          </w:p>
        </w:tc>
        <w:tc>
          <w:tcPr>
            <w:tcW w:type="dxa" w:w="2409"/>
          </w:tcPr>
          <w:p>
            <w:r>
              <w:rPr>
                <w:sz w:val="18"/>
              </w:rPr>
              <w:t>İç geri besleme mekanizması (potansiyometre) sayesinde PWM sinyaline göre belirli bir açıda konumlanan ve o pozisyonu koruyan elektrik motoru</w:t>
            </w:r>
          </w:p>
        </w:tc>
        <w:tc>
          <w:tcPr>
            <w:tcW w:type="dxa" w:w="2409"/>
          </w:tcPr>
          <w:p>
            <w:r>
              <w:rPr>
                <w:sz w:val="18"/>
              </w:rPr>
              <w:t>DC motor, dişli kutusu, potansiyometre, kontrol kartı, tork, açı aralığı</w:t>
            </w:r>
          </w:p>
        </w:tc>
        <w:tc>
          <w:tcPr>
            <w:tcW w:type="dxa" w:w="2409"/>
          </w:tcPr>
          <w:p>
            <w:r>
              <w:rPr>
                <w:sz w:val="18"/>
              </w:rPr>
              <w:t>SG90 servo motor: 0-180 derece aralığında çalışır, 50 Hz PWM sinyali ile kontrol edilir. 0 derece = %2 görev döngüsü, 90 derece = %7 görev döngüsü, 180 derece = %12 görev döngüsü</w:t>
            </w:r>
          </w:p>
        </w:tc>
      </w:tr>
      <w:tr>
        <w:tc>
          <w:tcPr>
            <w:tcW w:type="dxa" w:w="2409"/>
          </w:tcPr>
          <w:p>
            <w:r>
              <w:rPr>
                <w:sz w:val="18"/>
              </w:rPr>
              <w:t>PWM ile Açı Kontrolü</w:t>
            </w:r>
          </w:p>
        </w:tc>
        <w:tc>
          <w:tcPr>
            <w:tcW w:type="dxa" w:w="2409"/>
          </w:tcPr>
          <w:p>
            <w:r>
              <w:rPr>
                <w:sz w:val="18"/>
              </w:rPr>
              <w:t>Servo motorun konumlanacağı açının PWM sinyalinin görev döngüsü (duty cycle) değiştirilerek belirlenmesi yöntemi</w:t>
            </w:r>
          </w:p>
        </w:tc>
        <w:tc>
          <w:tcPr>
            <w:tcW w:type="dxa" w:w="2409"/>
          </w:tcPr>
          <w:p>
            <w:r>
              <w:rPr>
                <w:sz w:val="18"/>
              </w:rPr>
              <w:t>Frekans (50 Hz), görev döngüsü (2-12%), darbe genişliği (0.5-2.5 ms), açı hesaplama formülü</w:t>
            </w:r>
          </w:p>
        </w:tc>
        <w:tc>
          <w:tcPr>
            <w:tcW w:type="dxa" w:w="2409"/>
          </w:tcPr>
          <w:p>
            <w:r>
              <w:rPr>
                <w:sz w:val="18"/>
              </w:rPr>
              <w:t>Açı hesaplama: duty = 2 + (açı / 18). Örnek: 90 derece için duty = 2 + (90/18) = 7.0. Python kodu: pwm.ChangeDutyCycle(7.0) komutu servo motoru 90 dereceye konumlandırır</w:t>
            </w:r>
          </w:p>
        </w:tc>
      </w:tr>
      <w:tr>
        <w:tc>
          <w:tcPr>
            <w:tcW w:type="dxa" w:w="2409"/>
          </w:tcPr>
          <w:p>
            <w:r>
              <w:rPr>
                <w:sz w:val="18"/>
              </w:rPr>
              <w:t>RPi.GPIO PWM Kontrolü</w:t>
            </w:r>
          </w:p>
        </w:tc>
        <w:tc>
          <w:tcPr>
            <w:tcW w:type="dxa" w:w="2409"/>
          </w:tcPr>
          <w:p>
            <w:r>
              <w:rPr>
                <w:sz w:val="18"/>
              </w:rPr>
              <w:t>Raspberry Pi'nin GPIO pinleri üzerinden Python programlama dili ile PWM sinyali üretme ve servo motor kontrol etme yöntemi</w:t>
            </w:r>
          </w:p>
        </w:tc>
        <w:tc>
          <w:tcPr>
            <w:tcW w:type="dxa" w:w="2409"/>
          </w:tcPr>
          <w:p>
            <w:r>
              <w:rPr>
                <w:sz w:val="18"/>
              </w:rPr>
              <w:t>GPIO.setmode(), GPIO.setup(), GPIO.PWM(), start(), ChangeDutyCycle(), stop()</w:t>
            </w:r>
          </w:p>
        </w:tc>
        <w:tc>
          <w:tcPr>
            <w:tcW w:type="dxa" w:w="2409"/>
          </w:tcPr>
          <w:p>
            <w:r>
              <w:rPr>
                <w:sz w:val="18"/>
              </w:rPr>
              <w:t>import RPi.GPIO as GPIO; GPIO.setmode(GPIO.BCM); GPIO.setup(18, GPIO.OUT); pwm = GPIO.PWM(18, 50); pwm.start(0); pwm.ChangeDutyCycle(7) # 90 derece</w:t>
            </w:r>
          </w:p>
        </w:tc>
      </w:tr>
      <w:tr>
        <w:tc>
          <w:tcPr>
            <w:tcW w:type="dxa" w:w="2409"/>
          </w:tcPr>
          <w:p>
            <w:r>
              <w:rPr>
                <w:sz w:val="18"/>
              </w:rPr>
              <w:t>Servo Süpürme (Sweep)</w:t>
            </w:r>
          </w:p>
        </w:tc>
        <w:tc>
          <w:tcPr>
            <w:tcW w:type="dxa" w:w="2409"/>
          </w:tcPr>
          <w:p>
            <w:r>
              <w:rPr>
                <w:sz w:val="18"/>
              </w:rPr>
              <w:t>Servo motorun belirlenen açı aralığında ileri-geri sürekli hareket etmesi; radar tarama, fan osilatörü gibi uygulamalarda kullanılır</w:t>
            </w:r>
          </w:p>
        </w:tc>
        <w:tc>
          <w:tcPr>
            <w:tcW w:type="dxa" w:w="2409"/>
          </w:tcPr>
          <w:p>
            <w:r>
              <w:rPr>
                <w:sz w:val="18"/>
              </w:rPr>
              <w:t>for döngüsü, açı artışı, time.sleep() gecikmesi, yumuşak hareket</w:t>
            </w:r>
          </w:p>
        </w:tc>
        <w:tc>
          <w:tcPr>
            <w:tcW w:type="dxa" w:w="2409"/>
          </w:tcPr>
          <w:p>
            <w:r>
              <w:rPr>
                <w:sz w:val="18"/>
              </w:rPr>
              <w:t>for aci in range(0, 181, 10): duty = 2 + (aci/18); pwm.ChangeDutyCycle(duty); time.sleep(0.3) - Bu kod servo motoru 0'dan 180 dereceye 10'ar derece artışla hareket ettirir</w:t>
            </w:r>
          </w:p>
        </w:tc>
      </w:tr>
    </w:tbl>
    <w:p/>
    <w:p>
      <w:pPr>
        <w:spacing w:before="200"/>
      </w:pPr>
      <w:r>
        <w:rPr>
          <w:b/>
          <w:color w:val="E65C00"/>
          <w:sz w:val="24"/>
        </w:rPr>
        <w:t xml:space="preserve">  Konu Anlatımı</w:t>
      </w:r>
    </w:p>
    <w:p>
      <w:r>
        <w:rPr>
          <w:sz w:val="20"/>
        </w:rPr>
        <w:t>Servo Motor Yapısı ve Çalışma Prensibi: Servo motor dört ana bileşenden oluşur: 1) DC motor: Dönme hareketini sağlar. 2) Dişli kutusu (gear box): Hızı azaltır, torku artırır ve hassas hareket sağlar. 3) Potansiyometre: Milin mevcut açısını ölçer ve kontrol kartına geri bildirim verir. 4) Kontrol kartı: PWM sinyalini okur, potansiyometreden gelen mevcut açı ile karşılaştırır ve DC motoru uygun yönde döndürür. Çalışma döngüsü: PWM sinyali gelir &gt; kontrol kartı hedef açıyı hesaplar &gt; potansiyometreden mevcut açıyı okur &gt; fark varsa DC motoru çalıştırır &gt; hedef açıya ulaşılınca motor durur. SG90 servo motor özellikleri: 4.8-6V çalışma gerilimi, 180 derece hareket aralığı, 1.8 kg/cm tork, 50 Hz PWM frekansı.</w:t>
      </w:r>
    </w:p>
    <w:p>
      <w:r>
        <w:rPr>
          <w:sz w:val="20"/>
        </w:rPr>
        <w:t>PWM Sinyali ile Açı Kontrolü: Servo motorlar 50 Hz frekanslı (20 ms periyot) PWM sinyali ile kontrol edilir. Darbe genişliği açıyı belirler: 0.5 ms (2.5% duty) = 0 derece, 1.0 ms (5% duty) = 45 derece, 1.5 ms (7.5% duty) = 90 derece, 2.0 ms (10% duty) = 135 derece, 2.5 ms (12.5% duty) = 180 derece. Pratik formül: duty_cycle = 2 + (aci * 10 / 180). Bu formül ile herhangi bir açı değeri için gerekli görev döngüsü hesaplanabilir. Dikkat edilmesi gerekenler: Servo motor minimum ve maksimum açı sınırlarının dışına zorlanmamalıdır. Güç kaynağı yeterli akım sağlamalıdır (SG90 için ~500 mA). Titreşim (jitter) sorununu azaltmak için gpiozero veya pigpio kütüphaneleri tercih edilebilir.</w:t>
      </w:r>
    </w:p>
    <w:p>
      <w:r>
        <w:rPr>
          <w:sz w:val="20"/>
        </w:rPr>
        <w:t>Python ile Servo Motor Programlama: Temel bağlantı: Servo motorun kahverengi kablosu GND'ye, kırmızı kablosu 5V'a, turuncu kablosu GPIO pinine (örn. GPIO 18) bağlanır. RPi.GPIO ile temel kontrol: import RPi.GPIO as GPIO, import time. GPIO.setmode(GPIO.BCM), GPIO.setup(18, GPIO.OUT). pwm = GPIO.PWM(18, 50) ile 50 Hz PWM başlatılır. pwm.start(0) ile sinyal başlar. Açı ayarlama fonksiyonu: def aci_ayarla(aci): duty = 2 + (aci / 18); pwm.ChangeDutyCycle(duty); time.sleep(0.5); pwm.ChangeDutyCycle(0). Son satırdaki ChangeDutyCycle(0) servo motorun titreşimini engeller. Alternatif kütüphane - gpiozero: from gpiozero import Servo; servo = Servo(18); servo.min() # 0 derece; servo.mid() # 90 derece; servo.max() # 180 derece.</w:t>
      </w:r>
    </w:p>
    <w:p>
      <w:r>
        <w:rPr>
          <w:sz w:val="20"/>
        </w:rPr>
        <w:t>Servo Motor Uygulama Projeleri: 1) Kapı kilidi sistemi: Servo motor 0 derece = kilitli, 90 derece = açık. Buton veya sensör ile tetikleme. 2) Radar tarama: Servo motor 0-180 derece süpürme yapar, ultrasonik sensör mesafe ölçer, Python ile radar haritası çizilir. 3) Otomatik perde: Işık sensörü değerine göre servo motor perdeyi açar/kapatır. 4) Robot kol: Birden fazla servo motor ile çok eksenli hareket. 5) Kamera platformu (pan-tilt): İki servo motor ile yatay ve dikey hareket sağlanır. Dikkat: Birden fazla servo motor kullanıldığında harici güç kaynağı gereklidir; Raspberry Pi'nin 5V pini yeterli akımı sağlayamaz.</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servo motor açı kontrolü</w:t>
            </w:r>
          </w:p>
        </w:tc>
        <w:tc>
          <w:tcPr>
            <w:tcW w:type="dxa" w:w="3213"/>
          </w:tcPr>
          <w:p>
            <w:r>
              <w:rPr>
                <w:sz w:val="18"/>
              </w:rPr>
              <w:t>import RPi.GPIO as GPIO</w:t>
              <w:br/>
              <w:t>import time</w:t>
              <w:br/>
              <w:br/>
              <w:t>GPIO.setmode(GPIO.BCM)</w:t>
              <w:br/>
              <w:t>GPIO.setup(18, GPIO.OUT)</w:t>
              <w:br/>
              <w:t>pwm = GPIO.PWM(18, 50)</w:t>
              <w:br/>
              <w:t>pwm.start(0)</w:t>
              <w:br/>
              <w:br/>
              <w:t>def aci_ayarla(aci):</w:t>
              <w:br/>
              <w:t xml:space="preserve">    duty = 2 + (aci / 18)</w:t>
              <w:br/>
              <w:t xml:space="preserve">    pwm.ChangeDutyCycle(duty)</w:t>
              <w:br/>
              <w:t xml:space="preserve">    time.sleep(0.5)</w:t>
              <w:br/>
              <w:t xml:space="preserve">    pwm.ChangeDutyCycle(0)</w:t>
              <w:br/>
              <w:br/>
              <w:t>aci_ayarla(0)    # 0 derece</w:t>
              <w:br/>
              <w:t>aci_ayarla(90)   # 90 derece</w:t>
              <w:br/>
              <w:t>aci_ayarla(180)  # 180 derece</w:t>
              <w:br/>
              <w:br/>
              <w:t>pwm.stop()</w:t>
              <w:br/>
              <w:t>GPIO.cleanup()</w:t>
            </w:r>
          </w:p>
        </w:tc>
        <w:tc>
          <w:tcPr>
            <w:tcW w:type="dxa" w:w="3213"/>
          </w:tcPr>
          <w:p>
            <w:r>
              <w:rPr>
                <w:sz w:val="18"/>
              </w:rPr>
              <w:t>PWM görev döngüsü hesaplanarak servo motor istenilen açıya konumlandırılır; ChangeDutyCycle(0) titreşimi engeller</w:t>
            </w:r>
          </w:p>
        </w:tc>
      </w:tr>
      <w:tr>
        <w:tc>
          <w:tcPr>
            <w:tcW w:type="dxa" w:w="3213"/>
          </w:tcPr>
          <w:p>
            <w:r>
              <w:rPr>
                <w:sz w:val="18"/>
              </w:rPr>
              <w:t>Servo süpürme (sweep) hareketi</w:t>
            </w:r>
          </w:p>
        </w:tc>
        <w:tc>
          <w:tcPr>
            <w:tcW w:type="dxa" w:w="3213"/>
          </w:tcPr>
          <w:p>
            <w:r>
              <w:rPr>
                <w:sz w:val="18"/>
              </w:rPr>
              <w:t>import RPi.GPIO as GPIO</w:t>
              <w:br/>
              <w:t>import time</w:t>
              <w:br/>
              <w:br/>
              <w:t>GPIO.setmode(GPIO.BCM)</w:t>
              <w:br/>
              <w:t>GPIO.setup(18, GPIO.OUT)</w:t>
              <w:br/>
              <w:t>pwm = GPIO.PWM(18, 50)</w:t>
              <w:br/>
              <w:t>pwm.start(0)</w:t>
              <w:br/>
              <w:br/>
              <w:t># 0'dan 180'e ileri</w:t>
              <w:br/>
              <w:t>for aci in range(0, 181, 5):</w:t>
              <w:br/>
              <w:t xml:space="preserve">    duty = 2 + (aci / 18)</w:t>
              <w:br/>
              <w:t xml:space="preserve">    pwm.ChangeDutyCycle(duty)</w:t>
              <w:br/>
              <w:t xml:space="preserve">    time.sleep(0.1)</w:t>
              <w:br/>
              <w:br/>
              <w:t># 180'den 0'a geri</w:t>
              <w:br/>
              <w:t>for aci in range(180, -1, -5):</w:t>
              <w:br/>
              <w:t xml:space="preserve">    duty = 2 + (aci / 18)</w:t>
              <w:br/>
              <w:t xml:space="preserve">    pwm.ChangeDutyCycle(duty)</w:t>
              <w:br/>
              <w:t xml:space="preserve">    time.sleep(0.1)</w:t>
              <w:br/>
              <w:br/>
              <w:t>pwm.stop()</w:t>
              <w:br/>
              <w:t>GPIO.cleanup()</w:t>
            </w:r>
          </w:p>
        </w:tc>
        <w:tc>
          <w:tcPr>
            <w:tcW w:type="dxa" w:w="3213"/>
          </w:tcPr>
          <w:p>
            <w:r>
              <w:rPr>
                <w:sz w:val="18"/>
              </w:rPr>
              <w:t>for döngüsü ile 5'er derece artışla yumuşak süpürme hareketi sağlanır</w:t>
            </w:r>
          </w:p>
        </w:tc>
      </w:tr>
      <w:tr>
        <w:tc>
          <w:tcPr>
            <w:tcW w:type="dxa" w:w="3213"/>
          </w:tcPr>
          <w:p>
            <w:r>
              <w:rPr>
                <w:sz w:val="18"/>
              </w:rPr>
              <w:t>Sensör ile otomatik açı kontrolü</w:t>
            </w:r>
          </w:p>
        </w:tc>
        <w:tc>
          <w:tcPr>
            <w:tcW w:type="dxa" w:w="3213"/>
          </w:tcPr>
          <w:p>
            <w:r>
              <w:rPr>
                <w:sz w:val="18"/>
              </w:rPr>
              <w:t>import RPi.GPIO as GPIO</w:t>
              <w:br/>
              <w:t>import time</w:t>
              <w:br/>
              <w:br/>
              <w:t>GPIO.setmode(GPIO.BCM)</w:t>
              <w:br/>
              <w:t>GPIO.setup(18, GPIO.OUT)  # Servo</w:t>
              <w:br/>
              <w:t>GPIO.setup(24, GPIO.IN)   # PIR sensör</w:t>
              <w:br/>
              <w:t>pwm = GPIO.PWM(18, 50)</w:t>
              <w:br/>
              <w:t>pwm.start(0)</w:t>
              <w:br/>
              <w:br/>
              <w:t>def aci_ayarla(aci):</w:t>
              <w:br/>
              <w:t xml:space="preserve">    duty = 2 + (aci / 18)</w:t>
              <w:br/>
              <w:t xml:space="preserve">    pwm.ChangeDutyCycle(duty)</w:t>
              <w:br/>
              <w:t xml:space="preserve">    time.sleep(0.5)</w:t>
              <w:br/>
              <w:t xml:space="preserve">    pwm.ChangeDutyCycle(0)</w:t>
              <w:br/>
              <w:br/>
              <w:t>aci_ayarla(0)  # Baslangic: kapali</w:t>
              <w:br/>
              <w:br/>
              <w:t>while True:</w:t>
              <w:br/>
              <w:t xml:space="preserve">    if GPIO.input(24):  # Hareket algilandi</w:t>
              <w:br/>
              <w:t xml:space="preserve">        aci_ayarla(90)  # Kapıyı aç</w:t>
              <w:br/>
              <w:t xml:space="preserve">        time.sleep(5)</w:t>
              <w:br/>
              <w:t xml:space="preserve">        aci_ayarla(0)   # Kapıyı kapat</w:t>
              <w:br/>
              <w:t xml:space="preserve">    time.sleep(0.2)</w:t>
            </w:r>
          </w:p>
        </w:tc>
        <w:tc>
          <w:tcPr>
            <w:tcW w:type="dxa" w:w="3213"/>
          </w:tcPr>
          <w:p>
            <w:r>
              <w:rPr>
                <w:sz w:val="18"/>
              </w:rPr>
              <w:t>PIR hareket sensörü algılama yapınca servo motor 90 dereceye döner (kapı açılır), 5 saniye sonra geri kapanır</w:t>
            </w:r>
          </w:p>
        </w:tc>
      </w:tr>
    </w:tbl>
    <w:p/>
    <w:p>
      <w:pPr>
        <w:spacing w:before="200"/>
      </w:pPr>
      <w:r>
        <w:rPr>
          <w:b/>
          <w:color w:val="E65C00"/>
          <w:sz w:val="24"/>
        </w:rPr>
        <w:t xml:space="preserve">  Görseller ve Tablolar</w:t>
      </w:r>
    </w:p>
    <w:p>
      <w:pPr>
        <w:pStyle w:val="ListBullet"/>
      </w:pPr>
      <w:r>
        <w:rPr>
          <w:sz w:val="20"/>
        </w:rPr>
        <w:t>Servo motor iç yapısı kesit diyagramı (DC motor, dişli kutusu, potansiyometre, kontrol kartı)</w:t>
      </w:r>
    </w:p>
    <w:p>
      <w:pPr>
        <w:pStyle w:val="ListBullet"/>
      </w:pPr>
      <w:r>
        <w:rPr>
          <w:sz w:val="20"/>
        </w:rPr>
        <w:t>PWM sinyal dalga formu ve açı ilişkisi şeması (0, 45, 90, 135, 180 derece)</w:t>
      </w:r>
    </w:p>
    <w:p>
      <w:pPr>
        <w:spacing w:before="200"/>
      </w:pPr>
      <w:r>
        <w:rPr>
          <w:b/>
          <w:color w:val="E65C00"/>
          <w:sz w:val="24"/>
        </w:rPr>
        <w:t xml:space="preserve">  Analoji ve Benzetmeler</w:t>
      </w:r>
    </w:p>
    <w:p>
      <w:r>
        <w:rPr>
          <w:b/>
          <w:color w:val="E65C00"/>
          <w:sz w:val="20"/>
        </w:rPr>
        <w:t xml:space="preserve">  1. </w:t>
      </w:r>
      <w:r>
        <w:rPr>
          <w:sz w:val="20"/>
        </w:rPr>
        <w:t>Servo motor = Saat kadranı gibidir: PWM sinyali kadranın hangi sayıyı göstereceğini belirler; iç mekanizma (dişliler ve potansiyometre) kadranı doğru konuma getirir ve orada tutar. Görev döngüsü = Musluk açıklığı gibidir: Ne kadar açarsanız o kadar su (açı) gelir</w:t>
      </w:r>
    </w:p>
    <w:p>
      <w:pPr>
        <w:spacing w:before="200"/>
      </w:pPr>
      <w:r>
        <w:rPr>
          <w:b/>
          <w:color w:val="E65C00"/>
          <w:sz w:val="24"/>
        </w:rPr>
        <w:t xml:space="preserve">  Öğrenci Soru-Cevap</w:t>
      </w:r>
    </w:p>
    <w:p>
      <w:pPr>
        <w:pStyle w:val="ListBullet"/>
      </w:pPr>
      <w:r>
        <w:rPr>
          <w:sz w:val="20"/>
        </w:rPr>
        <w:t>PWM sinyalinin görev döngüsü ile servo motor açısı arasındaki ilişki nedir?</w:t>
      </w:r>
    </w:p>
    <w:p>
      <w:pPr>
        <w:pStyle w:val="ListBullet"/>
      </w:pPr>
      <w:r>
        <w:rPr>
          <w:sz w:val="20"/>
        </w:rPr>
        <w:t>ChangeDutyCycle(0) komutu neden servo motor titreşimini engeller?</w:t>
      </w:r>
    </w:p>
    <w:p>
      <w:pPr>
        <w:pStyle w:val="ListBullet"/>
      </w:pPr>
      <w:r>
        <w:rPr>
          <w:sz w:val="20"/>
        </w:rPr>
        <w:t>Birden fazla servo motor kullanılırken neden harici güç kaynağı gerekir?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"Servo Motor Açı Kontrolü ve Uygulama Projesi"</w:t>
      </w:r>
    </w:p>
    <w:p>
      <w:r>
        <w:rPr>
          <w:b/>
          <w:color w:val="1B2A4A"/>
          <w:sz w:val="20"/>
        </w:rPr>
        <w:t xml:space="preserve">Türü: </w:t>
      </w:r>
      <w:r>
        <w:rPr>
          <w:sz w:val="20"/>
        </w:rPr>
        <w:t>Bireysel uygulama ve proje geliştirme</w:t>
      </w:r>
    </w:p>
    <w:p>
      <w:r>
        <w:rPr>
          <w:b/>
          <w:color w:val="1B2A4A"/>
          <w:sz w:val="20"/>
        </w:rPr>
        <w:t xml:space="preserve">Amacı: </w:t>
      </w:r>
      <w:r>
        <w:rPr>
          <w:sz w:val="20"/>
        </w:rPr>
        <w:t>Servo motoru Python ile farklı açılara konumlandırma ve gerçek hayat uygulaması geliştirme becerisi kazandırma</w:t>
      </w:r>
    </w:p>
    <w:p>
      <w:pPr>
        <w:spacing w:before="200"/>
      </w:pPr>
      <w:r>
        <w:rPr>
          <w:b/>
          <w:color w:val="6A1B9A"/>
          <w:sz w:val="24"/>
        </w:rPr>
        <w:t xml:space="preserve">  Yönerge Adımları</w:t>
      </w:r>
    </w:p>
    <w:p>
      <w:r>
        <w:rPr>
          <w:b/>
          <w:color w:val="6A1B9A"/>
          <w:sz w:val="20"/>
        </w:rPr>
        <w:t xml:space="preserve">  1. </w:t>
      </w:r>
      <w:r>
        <w:rPr>
          <w:sz w:val="20"/>
        </w:rPr>
        <w:t>SG90 servo motoru Raspberry Pi'ye bağlayın ve temel açı kontrolü kodunu çalıştırın</w:t>
      </w:r>
    </w:p>
    <w:p>
      <w:r>
        <w:rPr>
          <w:b/>
          <w:color w:val="6A1B9A"/>
          <w:sz w:val="20"/>
        </w:rPr>
        <w:t xml:space="preserve">  2. </w:t>
      </w:r>
      <w:r>
        <w:rPr>
          <w:sz w:val="20"/>
        </w:rPr>
        <w:t>Süpürme hareketi programını yazın ve farklı hız parametreleriyle test edin</w:t>
      </w:r>
    </w:p>
    <w:p>
      <w:r>
        <w:rPr>
          <w:b/>
          <w:color w:val="6A1B9A"/>
          <w:sz w:val="20"/>
        </w:rPr>
        <w:t xml:space="preserve">  3. </w:t>
      </w:r>
      <w:r>
        <w:rPr>
          <w:sz w:val="20"/>
        </w:rPr>
        <w:t>Buton ile servo motor açısını kontrol eden interaktif program geliştirin</w:t>
      </w:r>
    </w:p>
    <w:p>
      <w:r>
        <w:rPr>
          <w:b/>
          <w:color w:val="6A1B9A"/>
          <w:sz w:val="20"/>
        </w:rPr>
        <w:t xml:space="preserve">  4. </w:t>
      </w:r>
      <w:r>
        <w:rPr>
          <w:sz w:val="20"/>
        </w:rPr>
        <w:t>Bir sensör (PIR, ultrasonik veya ışık) ile servo motoru birleştiren otomatik kontrol projesi tasarlayın</w:t>
      </w:r>
    </w:p>
    <w:p>
      <w:r>
        <w:rPr>
          <w:b/>
          <w:color w:val="1B2A4A"/>
          <w:sz w:val="20"/>
        </w:rPr>
        <w:t xml:space="preserve">Beklenen Ürün: </w:t>
      </w:r>
      <w:r>
        <w:rPr>
          <w:sz w:val="20"/>
        </w:rPr>
        <w:t>Servo motor kontrol devresi, Python kaynak kodu ve proje raporu</w:t>
      </w:r>
    </w:p>
    <w:p>
      <w:pPr>
        <w:spacing w:before="200"/>
      </w:pPr>
      <w:r>
        <w:rPr>
          <w:b/>
          <w:color w:val="6A1B9A"/>
          <w:sz w:val="24"/>
        </w:rPr>
        <w:t xml:space="preserve">  Transfer Soruları</w:t>
      </w:r>
    </w:p>
    <w:p>
      <w:r>
        <w:rPr>
          <w:b/>
          <w:color w:val="6A1B9A"/>
          <w:sz w:val="20"/>
        </w:rPr>
        <w:t xml:space="preserve">  1. </w:t>
      </w:r>
      <w:r>
        <w:rPr>
          <w:sz w:val="20"/>
        </w:rPr>
        <w:t>Servo motor kontrolü robotik sistemlerde, otomasyon projelerinde, IoT cihazlarında ve akıllı ev uygulamalarında temel beceridir.</w:t>
      </w:r>
    </w:p>
    <w:p>
      <w:r>
        <w:rPr>
          <w:b/>
          <w:color w:val="1B2A4A"/>
          <w:sz w:val="20"/>
        </w:rPr>
        <w:t xml:space="preserve">İlişkili Disiplinler: </w:t>
      </w:r>
      <w:r>
        <w:rPr>
          <w:sz w:val="20"/>
        </w:rPr>
        <w:t>Elektronik (PWM sinyalleri), mekanik (dişli sistemleri), programlama (Python GPIO), fizik (açı ve tork hesaplamaları)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Servo motor sürekli titriyor ve tam olarak istenilen açıda durmuyor. Bu sorunu nasıl teşhis eder ve çözersiniz? (İpucu: Güç kaynağı, yazılım düzeltmesi ve alternatif kütüphane seçeneklerini değerlendirin)</w:t>
            </w:r>
          </w:p>
        </w:tc>
      </w:tr>
    </w:tbl>
    <w:p/>
    <w:p>
      <w:r>
        <w:rPr>
          <w:b/>
          <w:color w:val="1B2A4A"/>
          <w:sz w:val="20"/>
        </w:rPr>
        <w:t xml:space="preserve">Yaratıcı Görev: </w:t>
      </w:r>
      <w:r>
        <w:rPr>
          <w:sz w:val="20"/>
        </w:rPr>
        <w:t>İki servo motor kullanarak pan-tilt kamera platformu tasarlasanız, joystick veya klavye ile her iki eksende bağımsız kontrol nasıl sağlarsınız? Hareket sınırlarını ve yumuşak geçişleri nasıl programlarsınız?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Servo motorun çalışma prensibi ve iç yapısı anlaşıldı mı?</w:t>
      </w:r>
    </w:p>
    <w:p>
      <w:r>
        <w:rPr>
          <w:sz w:val="20"/>
        </w:rPr>
        <w:t xml:space="preserve">  ☐  PWM görev döngüsü ile açı arasındaki hesaplama yapılabiliyor mu?</w:t>
      </w:r>
    </w:p>
    <w:p>
      <w:r>
        <w:rPr>
          <w:sz w:val="20"/>
        </w:rPr>
        <w:t xml:space="preserve">  ☐  Python ile servo motor kontrol kodu yazılıp çalıştırılabildi mi?</w:t>
      </w:r>
    </w:p>
    <w:p>
      <w:pPr>
        <w:spacing w:before="200"/>
      </w:pPr>
      <w:r>
        <w:rPr>
          <w:b/>
          <w:color w:val="2E7D32"/>
          <w:sz w:val="24"/>
        </w:rPr>
        <w:t xml:space="preserve">  Öz Değerlendirme Soruları</w:t>
      </w:r>
    </w:p>
    <w:p>
      <w:r>
        <w:rPr>
          <w:b/>
          <w:color w:val="2E7D32"/>
          <w:sz w:val="20"/>
        </w:rPr>
        <w:t xml:space="preserve">  1. </w:t>
      </w:r>
      <w:r>
        <w:rPr>
          <w:sz w:val="20"/>
        </w:rPr>
        <w:t>Servo motorun iç bileşenleri nelerdir ve potansiyometrenin görevi nedir?</w:t>
      </w:r>
    </w:p>
    <w:p>
      <w:r>
        <w:rPr>
          <w:b/>
          <w:color w:val="2E7D32"/>
          <w:sz w:val="20"/>
        </w:rPr>
        <w:t xml:space="preserve">  2. </w:t>
      </w:r>
      <w:r>
        <w:rPr>
          <w:sz w:val="20"/>
        </w:rPr>
        <w:t>90 derece açı için PWM görev döngüsü değeri nasıl hesaplanır?</w:t>
      </w:r>
    </w:p>
    <w:p>
      <w:r>
        <w:rPr>
          <w:b/>
          <w:color w:val="2E7D32"/>
          <w:sz w:val="20"/>
        </w:rPr>
        <w:t xml:space="preserve">  3. </w:t>
      </w:r>
      <w:r>
        <w:rPr>
          <w:sz w:val="20"/>
        </w:rPr>
        <w:t>Servo motor titreşim sorunu nasıl çözülür?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Standart bir servo motor (SG90) hangi PWM frekansında çalışır?</w:t>
            </w:r>
          </w:p>
        </w:tc>
        <w:tc>
          <w:tcPr>
            <w:tcW w:type="dxa" w:w="3213"/>
          </w:tcPr>
          <w:p>
            <w:r>
              <w:rPr>
                <w:sz w:val="18"/>
              </w:rPr>
              <w:t>A) 100 Hz  B) 50 Hz  C) 1000 Hz  D) 25 Hz</w:t>
            </w:r>
          </w:p>
        </w:tc>
        <w:tc>
          <w:tcPr>
            <w:tcW w:type="dxa" w:w="3213"/>
          </w:tcPr>
          <w:p>
            <w:r>
              <w:rPr>
                <w:sz w:val="18"/>
              </w:rPr>
              <w:t>B</w:t>
            </w:r>
          </w:p>
        </w:tc>
      </w:tr>
      <w:tr>
        <w:tc>
          <w:tcPr>
            <w:tcW w:type="dxa" w:w="3213"/>
          </w:tcPr>
          <w:p>
            <w:r>
              <w:rPr>
                <w:sz w:val="18"/>
              </w:rPr>
              <w:t>Servo motorda potansiyometrenin görevi nedir?</w:t>
            </w:r>
          </w:p>
        </w:tc>
        <w:tc>
          <w:tcPr>
            <w:tcW w:type="dxa" w:w="3213"/>
          </w:tcPr>
          <w:p>
            <w:r>
              <w:rPr>
                <w:sz w:val="18"/>
              </w:rPr>
              <w:t>A) Voltajı düzenlemek  B) Mevcut açı konumunu ölçmek  C) PWM sinyali üretmek  D) Motor hızını artırmak</w:t>
            </w:r>
          </w:p>
        </w:tc>
        <w:tc>
          <w:tcPr>
            <w:tcW w:type="dxa" w:w="3213"/>
          </w:tcPr>
          <w:p>
            <w:r>
              <w:rPr>
                <w:sz w:val="18"/>
              </w:rPr>
              <w:t>B</w:t>
            </w:r>
          </w:p>
        </w:tc>
      </w:tr>
      <w:tr>
        <w:tc>
          <w:tcPr>
            <w:tcW w:type="dxa" w:w="3213"/>
          </w:tcPr>
          <w:p>
            <w:r>
              <w:rPr>
                <w:sz w:val="18"/>
              </w:rPr>
              <w:t>Python'da servo motoru 90 dereceye konumlandırmak için yaklaşık görev döngüsü değeri nedir?</w:t>
            </w:r>
          </w:p>
        </w:tc>
        <w:tc>
          <w:tcPr>
            <w:tcW w:type="dxa" w:w="3213"/>
          </w:tcPr>
          <w:p>
            <w:r>
              <w:rPr>
                <w:sz w:val="18"/>
              </w:rPr>
              <w:t>A) %2  B) %5  C) %7  D) %12</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Servo motorlar ile step motorlar arasındaki temel farklar nelerdir? Hangi uygulamalarda hangisi tercih edilmelidir?</w:t>
      </w:r>
    </w:p>
    <w:p>
      <w:r>
        <w:rPr>
          <w:b/>
          <w:color w:val="2E7D32"/>
          <w:sz w:val="20"/>
        </w:rPr>
        <w:t>Eleştirel Düşünme:</w:t>
      </w:r>
    </w:p>
    <w:p>
      <w:r>
        <w:rPr>
          <w:b/>
          <w:color w:val="2E7D32"/>
          <w:sz w:val="20"/>
        </w:rPr>
        <w:t xml:space="preserve">  1. </w:t>
      </w:r>
      <w:r>
        <w:rPr>
          <w:sz w:val="20"/>
        </w:rPr>
        <w:t>Servo motor yerine doğrudan DC motor ve encoder kullanarak aynı hassas açı kontrolü sağlanabilir mi? Maliyet, karmaşıklık ve performans açısından avantaj ve dezavantajları tartışın.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"Servo Motor Kontrolü Uygulaması"</w:t>
      </w:r>
    </w:p>
    <w:p>
      <w:r>
        <w:rPr>
          <w:b/>
          <w:color w:val="1B2A4A"/>
          <w:sz w:val="20"/>
        </w:rPr>
        <w:t xml:space="preserve">Hedef: </w:t>
      </w:r>
      <w:r>
        <w:rPr>
          <w:sz w:val="20"/>
        </w:rPr>
        <w:t>SG90 servo motoru Python ile kontrol etme, farklı açılara konumlandırma ve sensörle entegre etme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Servo motoru Raspberry Pi'ye bağlayın (GND, 5V, GPIO18) ve devreyi kontrol edin</w:t>
            </w:r>
          </w:p>
        </w:tc>
        <w:tc>
          <w:tcPr>
            <w:tcW w:type="dxa" w:w="3213"/>
          </w:tcPr>
          <w:p>
            <w:r>
              <w:rPr>
                <w:sz w:val="18"/>
              </w:rPr>
              <w:t>5 dk</w:t>
            </w:r>
          </w:p>
        </w:tc>
      </w:tr>
      <w:tr>
        <w:tc>
          <w:tcPr>
            <w:tcW w:type="dxa" w:w="3213"/>
          </w:tcPr>
          <w:p>
            <w:r>
              <w:rPr>
                <w:sz w:val="18"/>
              </w:rPr>
              <w:t>2</w:t>
            </w:r>
          </w:p>
        </w:tc>
        <w:tc>
          <w:tcPr>
            <w:tcW w:type="dxa" w:w="3213"/>
          </w:tcPr>
          <w:p>
            <w:r>
              <w:rPr>
                <w:sz w:val="18"/>
              </w:rPr>
              <w:t>Temel açı ayarlama fonksiyonunu yazın ve 0, 90, 180 derece test edin</w:t>
            </w:r>
          </w:p>
        </w:tc>
        <w:tc>
          <w:tcPr>
            <w:tcW w:type="dxa" w:w="3213"/>
          </w:tcPr>
          <w:p>
            <w:r>
              <w:rPr>
                <w:sz w:val="18"/>
              </w:rPr>
              <w:t>5 dk</w:t>
            </w:r>
          </w:p>
        </w:tc>
      </w:tr>
      <w:tr>
        <w:tc>
          <w:tcPr>
            <w:tcW w:type="dxa" w:w="3213"/>
          </w:tcPr>
          <w:p>
            <w:r>
              <w:rPr>
                <w:sz w:val="18"/>
              </w:rPr>
              <w:t>3</w:t>
            </w:r>
          </w:p>
        </w:tc>
        <w:tc>
          <w:tcPr>
            <w:tcW w:type="dxa" w:w="3213"/>
          </w:tcPr>
          <w:p>
            <w:r>
              <w:rPr>
                <w:sz w:val="18"/>
              </w:rPr>
              <w:t>Süpürme (sweep) programını yazın ve farklı hız parametreleriyle çalıştırın</w:t>
            </w:r>
          </w:p>
        </w:tc>
        <w:tc>
          <w:tcPr>
            <w:tcW w:type="dxa" w:w="3213"/>
          </w:tcPr>
          <w:p>
            <w:r>
              <w:rPr>
                <w:sz w:val="18"/>
              </w:rPr>
              <w:t>5 dk</w:t>
            </w:r>
          </w:p>
        </w:tc>
      </w:tr>
      <w:tr>
        <w:tc>
          <w:tcPr>
            <w:tcW w:type="dxa" w:w="3213"/>
          </w:tcPr>
          <w:p>
            <w:r>
              <w:rPr>
                <w:sz w:val="18"/>
              </w:rPr>
              <w:t>4</w:t>
            </w:r>
          </w:p>
        </w:tc>
        <w:tc>
          <w:tcPr>
            <w:tcW w:type="dxa" w:w="3213"/>
          </w:tcPr>
          <w:p>
            <w:r>
              <w:rPr>
                <w:sz w:val="18"/>
              </w:rPr>
              <w:t>PIR sensörü ile servo motoru birleştiren otomatik kapı kilidi projesi kodlayın</w:t>
            </w:r>
          </w:p>
        </w:tc>
        <w:tc>
          <w:tcPr>
            <w:tcW w:type="dxa" w:w="3213"/>
          </w:tcPr>
          <w:p>
            <w:r>
              <w:rPr>
                <w:sz w:val="18"/>
              </w:rPr>
              <w:t>5 dk</w:t>
            </w:r>
          </w:p>
        </w:tc>
      </w:tr>
    </w:tbl>
    <w:p/>
    <w:p>
      <w:r>
        <w:rPr>
          <w:b/>
          <w:color w:val="1B2A4A"/>
          <w:sz w:val="20"/>
        </w:rPr>
        <w:t xml:space="preserve">Tamamlanma Kriteri: </w:t>
      </w:r>
      <w:r>
        <w:rPr>
          <w:sz w:val="20"/>
        </w:rPr>
        <w:t>Devre bağlantısı doğru, açı hesaplaması yapılmış, süpürme ve sensör entegrasyonu çalışıyor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"Servo Motor Açı Kontrolü Gösterimi"</w:t>
      </w:r>
    </w:p>
    <w:p>
      <w:r>
        <w:rPr>
          <w:b/>
          <w:color w:val="1B2A4A"/>
          <w:sz w:val="20"/>
        </w:rPr>
        <w:t xml:space="preserve">Eğitmenin Gösterdiği: </w:t>
      </w:r>
      <w:r>
        <w:rPr>
          <w:sz w:val="20"/>
        </w:rPr>
        <w:t>Servo motoru Raspberry Pi'ye bağlayarak farklı açılara konumlandırır, süpürme hareketini gösterir ve sensör entegrasyonunu gerçekleştirir.</w:t>
      </w:r>
    </w:p>
    <w:p>
      <w:r>
        <w:rPr>
          <w:b/>
          <w:color w:val="1B2A4A"/>
          <w:sz w:val="20"/>
        </w:rPr>
        <w:t xml:space="preserve">Öğrencinin Tekrarladığı: </w:t>
      </w:r>
      <w:r>
        <w:rPr>
          <w:sz w:val="20"/>
        </w:rPr>
        <w:t>Eğitmeni izler, PWM değerlerinin açıya etkisini gözlemler ve kendi devre bağlantısını yapar.</w:t>
      </w:r>
    </w:p>
    <w:p>
      <w:r>
        <w:rPr>
          <w:b/>
          <w:color w:val="1B2A4A"/>
          <w:sz w:val="20"/>
        </w:rPr>
        <w:t xml:space="preserve">Dikkat Noktaları: </w:t>
      </w:r>
      <w:r>
        <w:rPr>
          <w:sz w:val="20"/>
        </w:rPr>
        <w:t>Servo motor kablolarının doğru bağlandığından emin olun; yanlış bağlantı motoru veya Raspberry Pi'yi yakabilir. 5V ve GND kablolarını karıştırmayın.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Açı Kontrolü</w:t>
            </w:r>
          </w:p>
        </w:tc>
        <w:tc>
          <w:tcPr>
            <w:tcW w:type="dxa" w:w="3213"/>
          </w:tcPr>
          <w:p>
            <w:r>
              <w:rPr>
                <w:sz w:val="18"/>
              </w:rPr>
              <w:t>Servo motoru 0, 30, 60, 90, 120, 150 ve 180 dereceye sırayla konumlandıran program yazın</w:t>
            </w:r>
          </w:p>
        </w:tc>
        <w:tc>
          <w:tcPr>
            <w:tcW w:type="dxa" w:w="3213"/>
          </w:tcPr>
          <w:p>
            <w:r>
              <w:rPr>
                <w:sz w:val="18"/>
              </w:rPr>
              <w:t>Kolay</w:t>
            </w:r>
          </w:p>
        </w:tc>
      </w:tr>
      <w:tr>
        <w:tc>
          <w:tcPr>
            <w:tcW w:type="dxa" w:w="3213"/>
          </w:tcPr>
          <w:p>
            <w:r>
              <w:rPr>
                <w:sz w:val="18"/>
              </w:rPr>
              <w:t>Kullanıcı Girişli Açı Kontrolü</w:t>
            </w:r>
          </w:p>
        </w:tc>
        <w:tc>
          <w:tcPr>
            <w:tcW w:type="dxa" w:w="3213"/>
          </w:tcPr>
          <w:p>
            <w:r>
              <w:rPr>
                <w:sz w:val="18"/>
              </w:rPr>
              <w:t>Klavyeden girilen açı değerine göre servo motoru konumlandıran ve geçersiz değerleri kontrol eden program yazın</w:t>
            </w:r>
          </w:p>
        </w:tc>
        <w:tc>
          <w:tcPr>
            <w:tcW w:type="dxa" w:w="3213"/>
          </w:tcPr>
          <w:p>
            <w:r>
              <w:rPr>
                <w:sz w:val="18"/>
              </w:rPr>
              <w:t>Orta</w:t>
            </w:r>
          </w:p>
        </w:tc>
      </w:tr>
      <w:tr>
        <w:tc>
          <w:tcPr>
            <w:tcW w:type="dxa" w:w="3213"/>
          </w:tcPr>
          <w:p>
            <w:r>
              <w:rPr>
                <w:sz w:val="18"/>
              </w:rPr>
              <w:t>Çift Servo Pan-Tilt Sistemi</w:t>
            </w:r>
          </w:p>
        </w:tc>
        <w:tc>
          <w:tcPr>
            <w:tcW w:type="dxa" w:w="3213"/>
          </w:tcPr>
          <w:p>
            <w:r>
              <w:rPr>
                <w:sz w:val="18"/>
              </w:rPr>
              <w:t>İki servo motor kullanarak pan (yatay) ve tilt (dikey) hareket sağlayan, klavye tuşlarıyla kontrol edilen sistem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Sera Havalandırma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sera projesinde sıcaklık sensörü ile ölçülen değere göre havalandırma kapağını açıp kapatan otomatik bir sistem tasarlanacaktır. Sıcaklık 25 derecenin altındaysa kapak kapalı (servo 0 derece), 25-30 derece arasında yarı açık (servo 45 derece), 30 derecenin üzerindeyse tam açık (servo 90 derece) olmalıdır. Sistemi tasarlayın, devre şemasını çizin ve Python kodunu yazın.</w:t>
            </w:r>
          </w:p>
        </w:tc>
      </w:tr>
    </w:tbl>
    <w:p/>
    <w:p>
      <w:r>
        <w:rPr>
          <w:b/>
          <w:color w:val="1B2A4A"/>
          <w:sz w:val="20"/>
        </w:rPr>
        <w:t xml:space="preserve">Beklenen Çıktı: </w:t>
      </w:r>
      <w:r>
        <w:rPr>
          <w:sz w:val="20"/>
        </w:rPr>
        <w:t>Sera havalandırma sistemi devre şeması, Python kaynak kodu, sıcaklık-açı eşleştirme tablosu ve test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servo motorun çalışma prensibini, iç yapısını (DC motor, dişli kutusu, potansiyometre), PWM sinyali ile açı kontrolü ilişkisini, Python RPi.GPIO kütüphanesi ile servo motor programlamayı ve sensör entegrasyonunu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Servo Motor</w:t>
            </w:r>
          </w:p>
        </w:tc>
        <w:tc>
          <w:tcPr>
            <w:tcW w:type="dxa" w:w="4819"/>
            <w:shd w:fill="F5F5F5"/>
          </w:tcPr>
          <w:p>
            <w:r>
              <w:rPr>
                <w:b/>
                <w:color w:val="1B2A4A"/>
                <w:sz w:val="20"/>
              </w:rPr>
              <w:t xml:space="preserve">  PWM Açı Kontrolü</w:t>
            </w:r>
          </w:p>
        </w:tc>
      </w:tr>
      <w:tr>
        <w:tc>
          <w:tcPr>
            <w:tcW w:type="dxa" w:w="4819"/>
            <w:shd w:fill="F5F5F5"/>
          </w:tcPr>
          <w:p>
            <w:r>
              <w:rPr>
                <w:b/>
                <w:color w:val="1B2A4A"/>
                <w:sz w:val="20"/>
              </w:rPr>
              <w:t xml:space="preserve">  Görev Döngüsü (Duty Cycle)</w:t>
            </w:r>
          </w:p>
        </w:tc>
        <w:tc>
          <w:tcPr>
            <w:tcW w:type="dxa" w:w="4819"/>
            <w:shd w:fill="F5F5F5"/>
          </w:tcPr>
          <w:p>
            <w:r>
              <w:rPr>
                <w:b/>
                <w:color w:val="1B2A4A"/>
                <w:sz w:val="20"/>
              </w:rPr>
              <w:t xml:space="preserve">  RPi.GPIO PWM</w:t>
            </w:r>
          </w:p>
        </w:tc>
      </w:tr>
      <w:tr>
        <w:tc>
          <w:tcPr>
            <w:tcW w:type="dxa" w:w="4819"/>
            <w:shd w:fill="F5F5F5"/>
          </w:tcPr>
          <w:p>
            <w:r>
              <w:rPr>
                <w:b/>
                <w:color w:val="1B2A4A"/>
                <w:sz w:val="20"/>
              </w:rPr>
              <w:t xml:space="preserve">  Servo Süpürme (Sweep)</w:t>
            </w:r>
          </w:p>
        </w:tc>
        <w:tc>
          <w:tcPr>
            <w:tcW w:type="dxa" w:w="4819"/>
          </w:tcPr>
          <w:p/>
        </w:tc>
      </w:tr>
    </w:tbl>
    <w:p/>
    <w:p>
      <w:pPr>
        <w:spacing w:before="200"/>
      </w:pPr>
      <w:r>
        <w:rPr>
          <w:b/>
          <w:color w:val="757575"/>
          <w:sz w:val="24"/>
        </w:rPr>
        <w:t xml:space="preserve">  Bir Sonraki Dersle Köprü</w:t>
      </w:r>
    </w:p>
    <w:p>
      <w:r>
        <w:rPr>
          <w:sz w:val="20"/>
        </w:rPr>
        <w:t>Bir sonraki derste buzzer ve ses üretme konusunu işleyeceğiz; buzzer da servo motor gibi PWM sinyali ile kontrol edilen bir çevre birimidir.</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Servo motoru 0-180 derece aralığında 15'er derece artışla hareket ettiren ve her açı değerini ekrana yazdıran Python programını yazın. Ayrıca servo motorun günlük hayattaki 5 farklı kullanım alanını araştırıp kısa açıklamalarıyla listeleyin.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Her kursiyer için SG90 servo motor, jumper kablo ve breadboard hazırlayın</w:t>
      </w:r>
    </w:p>
    <w:p>
      <w:pPr>
        <w:pStyle w:val="ListBullet"/>
      </w:pPr>
      <w:r>
        <w:rPr>
          <w:sz w:val="20"/>
        </w:rPr>
        <w:t>Servo motor PWM-açı ilişkisi poster/diyagramını hazırlayın</w:t>
      </w:r>
    </w:p>
    <w:p>
      <w:pPr>
        <w:pStyle w:val="ListBullet"/>
      </w:pPr>
      <w:r>
        <w:rPr>
          <w:sz w:val="20"/>
        </w:rPr>
        <w:t>RPi.GPIO ve gpiozero kütüphanelerinin kurulu olduğunu kontrol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Servo motor titriyor ve kararsız duruyor</w:t>
            </w:r>
          </w:p>
        </w:tc>
        <w:tc>
          <w:tcPr>
            <w:tcW w:type="dxa" w:w="4819"/>
          </w:tcPr>
          <w:p>
            <w:r>
              <w:rPr>
                <w:sz w:val="18"/>
              </w:rPr>
              <w:t>ChangeDutyCycle(0) ile sinyal kesin veya pigpio kütüphanesi kullanın; güç kaynağını kontrol edin</w:t>
            </w:r>
          </w:p>
        </w:tc>
      </w:tr>
      <w:tr>
        <w:tc>
          <w:tcPr>
            <w:tcW w:type="dxa" w:w="4819"/>
          </w:tcPr>
          <w:p>
            <w:r>
              <w:rPr>
                <w:sz w:val="18"/>
              </w:rPr>
              <w:t>Servo motor hareket etmiyor</w:t>
            </w:r>
          </w:p>
        </w:tc>
        <w:tc>
          <w:tcPr>
            <w:tcW w:type="dxa" w:w="4819"/>
          </w:tcPr>
          <w:p>
            <w:r>
              <w:rPr>
                <w:sz w:val="18"/>
              </w:rPr>
              <w:t>Kablo bağlantılarını kontrol edin; 5V ve GND doğru mu, GPIO pin numarası BCM/BOARD moduna uygun mu kontrol edin</w:t>
            </w:r>
          </w:p>
        </w:tc>
      </w:tr>
      <w:tr>
        <w:tc>
          <w:tcPr>
            <w:tcW w:type="dxa" w:w="4819"/>
          </w:tcPr>
          <w:p>
            <w:r>
              <w:rPr>
                <w:sz w:val="18"/>
              </w:rPr>
              <w:t>Birden fazla servo motor aynı anda çalışmıyor</w:t>
            </w:r>
          </w:p>
        </w:tc>
        <w:tc>
          <w:tcPr>
            <w:tcW w:type="dxa" w:w="4819"/>
          </w:tcPr>
          <w:p>
            <w:r>
              <w:rPr>
                <w:sz w:val="18"/>
              </w:rPr>
              <w:t>Harici 5V güç kaynağı kullanın; Raspberry Pi USB'den yeterli akım sağlayamaz</w:t>
            </w:r>
          </w:p>
        </w:tc>
      </w:tr>
    </w:tbl>
    <w:p/>
    <w:p>
      <w:r>
        <w:rPr>
          <w:b/>
          <w:color w:val="1B2A4A"/>
          <w:sz w:val="20"/>
        </w:rPr>
        <w:t xml:space="preserve">Zaman Yönetimi: </w:t>
      </w:r>
      <w:r>
        <w:rPr>
          <w:sz w:val="20"/>
        </w:rPr>
        <w:t>Devre bağlantısı zaman alabilir; bağlantıya 5 dk, temel kontrol koduna 8 dk, proje uygulamasına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Servo motor veya Raspberry Pi yoksa Tinkercad veya Wokwi simülatörü üzerinden Arduino servo motor simülasyonu yapılabilir.</w:t>
            </w:r>
          </w:p>
        </w:tc>
      </w:tr>
    </w:tbl>
    <w:p/>
    <w:p>
      <w:r>
        <w:br w:type="page"/>
      </w:r>
    </w:p>
    <w:p>
      <w:pPr>
        <w:jc w:val="center"/>
      </w:pPr>
      <w:r>
        <w:rPr>
          <w:b/>
          <w:color w:val="1B2A4A"/>
          <w:sz w:val="36"/>
        </w:rPr>
        <w:t>━━━  30. SAAT  ━━━</w:t>
      </w:r>
    </w:p>
    <w:p>
      <w:pPr>
        <w:jc w:val="center"/>
      </w:pPr>
      <w:r>
        <w:rPr>
          <w:color w:val="2C6FAD"/>
          <w:sz w:val="32"/>
        </w:rPr>
        <w:t>Buzzer ve Ses Üretme, Melodili Uygulamalar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Aktif ve pasif buzzer arasındaki farkı açıklar, PWM sinyali ile farklı frekanslarda ses üretme prensibini kavrar ve Python kullanarak melodili uygulamalar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M3D-K4</w:t>
            </w:r>
          </w:p>
        </w:tc>
        <w:tc>
          <w:tcPr>
            <w:tcW w:type="dxa" w:w="3213"/>
          </w:tcPr>
          <w:p>
            <w:r>
              <w:rPr>
                <w:sz w:val="18"/>
              </w:rPr>
              <w:t>Aktif buzzer ve pasif buzzer arasındaki yapısal ve işlevsel farkları açıklar, her birinin kullanım alanlarını belirler</w:t>
            </w:r>
          </w:p>
        </w:tc>
        <w:tc>
          <w:tcPr>
            <w:tcW w:type="dxa" w:w="3213"/>
          </w:tcPr>
          <w:p>
            <w:r>
              <w:rPr>
                <w:sz w:val="18"/>
              </w:rPr>
              <w:t>Kavrama</w:t>
            </w:r>
          </w:p>
        </w:tc>
      </w:tr>
      <w:tr>
        <w:tc>
          <w:tcPr>
            <w:tcW w:type="dxa" w:w="3213"/>
          </w:tcPr>
          <w:p>
            <w:r>
              <w:rPr>
                <w:sz w:val="18"/>
              </w:rPr>
              <w:t>M3D-K5</w:t>
            </w:r>
          </w:p>
        </w:tc>
        <w:tc>
          <w:tcPr>
            <w:tcW w:type="dxa" w:w="3213"/>
          </w:tcPr>
          <w:p>
            <w:r>
              <w:rPr>
                <w:sz w:val="18"/>
              </w:rPr>
              <w:t>Python ile GPIO kütüphanesi kullanarak pasif buzzer üzerinde farklı frekanslarda notalar çalar ve melodi programı yazar</w:t>
            </w:r>
          </w:p>
        </w:tc>
        <w:tc>
          <w:tcPr>
            <w:tcW w:type="dxa" w:w="3213"/>
          </w:tcPr>
          <w:p>
            <w:r>
              <w:rPr>
                <w:sz w:val="18"/>
              </w:rPr>
              <w:t>Uygulama</w:t>
            </w:r>
          </w:p>
        </w:tc>
      </w:tr>
      <w:tr>
        <w:tc>
          <w:tcPr>
            <w:tcW w:type="dxa" w:w="3213"/>
          </w:tcPr>
          <w:p>
            <w:r>
              <w:rPr>
                <w:sz w:val="18"/>
              </w:rPr>
              <w:t>M3D-K6</w:t>
            </w:r>
          </w:p>
        </w:tc>
        <w:tc>
          <w:tcPr>
            <w:tcW w:type="dxa" w:w="3213"/>
          </w:tcPr>
          <w:p>
            <w:r>
              <w:rPr>
                <w:sz w:val="18"/>
              </w:rPr>
              <w:t>Buzzer ile sensör verilerini birleştirerek sesli uyarı sistemi tasarlar ve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PWM kavramı, GPIO pin kullanımı ve servo motor kontrolü (Saat 29)</w:t>
      </w:r>
    </w:p>
    <w:p>
      <w:pPr>
        <w:spacing w:before="200"/>
      </w:pPr>
      <w:r>
        <w:rPr>
          <w:b/>
          <w:color w:val="757575"/>
          <w:sz w:val="24"/>
        </w:rPr>
        <w:t xml:space="preserve">  Öğrencinin Bilmesi Gerekenler</w:t>
      </w:r>
    </w:p>
    <w:p>
      <w:pPr>
        <w:pStyle w:val="ListBullet"/>
      </w:pPr>
      <w:r>
        <w:rPr>
          <w:sz w:val="20"/>
        </w:rPr>
        <w:t>PWM sinyalinin frekans ve görev döngüsü kavramları</w:t>
      </w:r>
    </w:p>
    <w:p>
      <w:pPr>
        <w:pStyle w:val="ListBullet"/>
      </w:pPr>
      <w:r>
        <w:rPr>
          <w:sz w:val="20"/>
        </w:rPr>
        <w:t>GPIO pin çıkış kontrolü ve Python programlama temelleri</w:t>
      </w:r>
    </w:p>
    <w:p>
      <w:pPr>
        <w:pStyle w:val="ListBullet"/>
      </w:pPr>
      <w:r>
        <w:rPr>
          <w:sz w:val="20"/>
        </w:rPr>
        <w:t>Ses dalgalarının frekans ile ilişkisi (yüksek frekans = tiz ses, düşük frekans = kalın ses)</w:t>
      </w:r>
    </w:p>
    <w:p>
      <w:pPr>
        <w:spacing w:before="200"/>
      </w:pPr>
      <w:r>
        <w:rPr>
          <w:b/>
          <w:color w:val="757575"/>
          <w:sz w:val="24"/>
        </w:rPr>
        <w:t xml:space="preserve">  Olası Kavram Yanılgıları</w:t>
      </w:r>
    </w:p>
    <w:p>
      <w:pPr>
        <w:pStyle w:val="ListBullet"/>
      </w:pPr>
      <w:r>
        <w:rPr>
          <w:sz w:val="20"/>
        </w:rPr>
        <w:t>Tüm buzzer'lar aynı şekilde çalışır - aktif buzzer kendi osilatörüne sahipken, pasif buzzer dışarıdan PWM sinyaline ihtiyaç duyar</w:t>
      </w:r>
    </w:p>
    <w:p>
      <w:pPr>
        <w:pStyle w:val="ListBullet"/>
      </w:pPr>
      <w:r>
        <w:rPr>
          <w:sz w:val="20"/>
        </w:rPr>
        <w:t>Buzzer ile sadece bip sesi çıkarılabilir - pasif buzzer ile farklı frekanslarda notalar çalınarak melodiler üretilebilir</w:t>
      </w:r>
    </w:p>
    <w:p>
      <w:pPr>
        <w:spacing w:before="200"/>
      </w:pPr>
      <w:r>
        <w:rPr>
          <w:b/>
          <w:color w:val="757575"/>
          <w:sz w:val="24"/>
        </w:rPr>
        <w:t xml:space="preserve">  Hazırlık Materyalleri</w:t>
      </w:r>
    </w:p>
    <w:p>
      <w:pPr>
        <w:pStyle w:val="ListBullet"/>
      </w:pPr>
      <w:r>
        <w:rPr>
          <w:sz w:val="20"/>
        </w:rPr>
        <w:t>Raspberry Pi, breadboard ve bağlantı kabloları</w:t>
      </w:r>
    </w:p>
    <w:p>
      <w:pPr>
        <w:pStyle w:val="ListBullet"/>
      </w:pPr>
      <w:r>
        <w:rPr>
          <w:sz w:val="20"/>
        </w:rPr>
        <w:t>Aktif buzzer ve pasif buzzer</w:t>
      </w:r>
    </w:p>
    <w:p>
      <w:pPr>
        <w:pStyle w:val="ListBullet"/>
      </w:pPr>
      <w:r>
        <w:rPr>
          <w:sz w:val="20"/>
        </w:rPr>
        <w:t>Projeksiyon ve bilgisayar</w:t>
      </w:r>
    </w:p>
    <w:p>
      <w:pPr>
        <w:pStyle w:val="ListBullet"/>
      </w:pPr>
      <w:r>
        <w:rPr>
          <w:sz w:val="20"/>
        </w:rPr>
        <w:t>Müzik notaları frekans tablosu posteri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düdük düşünün: Sadece üflerseniz ses çıkarır. Aktif buzzer böyle çalışır; elektrik verirsiniz, sabit bir ses çıkarır. Ama bir flüt düşünün: Parmaklarınızla delikleri açıp kapatarak farklı notalar çalarsınız. Pasif buzzer da flüt gibidir; farklı frekanslarda sinyal göndererek farklı notalar üretebilirsiniz.</w:t>
      </w:r>
    </w:p>
    <w:p>
      <w:r>
        <w:rPr>
          <w:b/>
          <w:color w:val="1B2A4A"/>
          <w:sz w:val="20"/>
        </w:rPr>
        <w:t xml:space="preserve">Günlük Hayat Bağlantısı: </w:t>
      </w:r>
      <w:r>
        <w:rPr>
          <w:sz w:val="20"/>
        </w:rPr>
        <w:t>Düdük gibi aktif buzzer sabit ses üretirken, flüt gibi pasif buzzer farklı tonlar çıkarabilir. Frekansı değiştirerek müzik notaları ve hatta melodiler çalabiliriz.</w:t>
      </w:r>
    </w:p>
    <w:p>
      <w:pPr>
        <w:spacing w:before="200"/>
      </w:pPr>
      <w:r>
        <w:rPr>
          <w:b/>
          <w:color w:val="2C6FAD"/>
          <w:sz w:val="24"/>
        </w:rPr>
        <w:t xml:space="preserve">  Ön Bilgi Yoklama Soruları</w:t>
      </w:r>
    </w:p>
    <w:p>
      <w:r>
        <w:rPr>
          <w:b/>
          <w:color w:val="2C6FAD"/>
          <w:sz w:val="20"/>
        </w:rPr>
        <w:t xml:space="preserve">  1. </w:t>
      </w:r>
      <w:r>
        <w:rPr>
          <w:sz w:val="20"/>
        </w:rPr>
        <w:t>Kursiyerlerden günlük hayatta duyduğumuz elektronik sesleri (kapı zili, alarm, çamaşır makinesi bitim sesi, telefon zil sesi) düşünmeleri ve bunların nasıl üretildiğini tartışmaları istenir.</w:t>
      </w:r>
    </w:p>
    <w:p>
      <w:pPr>
        <w:spacing w:before="200"/>
      </w:pPr>
      <w:r>
        <w:rPr>
          <w:b/>
          <w:color w:val="2C6FAD"/>
          <w:sz w:val="24"/>
        </w:rPr>
        <w:t xml:space="preserve">  Motivasyon Etkinliği: "Elektronik Müzik Kutusu"</w:t>
      </w:r>
    </w:p>
    <w:p>
      <w:r>
        <w:rPr>
          <w:b/>
          <w:color w:val="1B2A4A"/>
          <w:sz w:val="20"/>
        </w:rPr>
        <w:t xml:space="preserve">Açıklama: </w:t>
      </w:r>
      <w:r>
        <w:rPr>
          <w:sz w:val="20"/>
        </w:rPr>
        <w:t>Kursiyerler buzzer ile farklı seslerin nasıl üretildiğini ve melodilerin nasıl programlandığını keşfediyor.</w:t>
      </w:r>
    </w:p>
    <w:p>
      <w:r>
        <w:rPr>
          <w:b/>
          <w:color w:val="1B2A4A"/>
          <w:sz w:val="20"/>
        </w:rPr>
        <w:t xml:space="preserve">Yönerge: </w:t>
      </w:r>
      <w:r>
        <w:rPr>
          <w:sz w:val="20"/>
        </w:rPr>
        <w:t>Eğitmen önce aktif buzzer ile sabit bip sesi, ardından pasif buzzer ile Do-Re-Mi notalarını çalar. Kursiyerlerden bu iki buzzer arasındaki farkı gözlemlemeleri ve pasif buzzer ile hangi tür uygulamalar yapılabileceğini tartışmaları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oyuncak fabrikası, çocuk oyuncaklarına farklı melodiler çalan bir ses modülü eklemek istiyor. Maliyet ve basitlik açısından tek bir pasif buzzer ile 'Twinkle Twinkle Little Star' melodisini çalan sistem tasarlamanız isteniyor. Bu sistemi nasıl programlarsınız?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"Buzzer Analizi ve Melodi Programlama"</w:t>
      </w:r>
    </w:p>
    <w:p>
      <w:r>
        <w:rPr>
          <w:b/>
          <w:color w:val="1B2A4A"/>
          <w:sz w:val="20"/>
        </w:rPr>
        <w:t xml:space="preserve">Türü: </w:t>
      </w:r>
      <w:r>
        <w:rPr>
          <w:sz w:val="20"/>
        </w:rPr>
        <w:t>Grup çalışması ve uygulama geliştirme</w:t>
      </w:r>
    </w:p>
    <w:p>
      <w:r>
        <w:rPr>
          <w:b/>
          <w:color w:val="1B2A4A"/>
          <w:sz w:val="20"/>
        </w:rPr>
        <w:t xml:space="preserve">Amacı: </w:t>
      </w:r>
      <w:r>
        <w:rPr>
          <w:sz w:val="20"/>
        </w:rPr>
        <w:t>Aktif ve pasif buzzer farklarını anlama, frekans-nota ilişkisini kavrama ve Python ile melodi programlama</w:t>
      </w:r>
    </w:p>
    <w:p>
      <w:r>
        <w:rPr>
          <w:b/>
          <w:color w:val="1B2A4A"/>
          <w:sz w:val="20"/>
        </w:rPr>
        <w:t xml:space="preserve">Malzemeler: </w:t>
      </w:r>
      <w:r>
        <w:rPr>
          <w:sz w:val="20"/>
        </w:rPr>
        <w:t>Aktif buzzer, pasif buzzer, Raspberry Pi, breadboard, jumper kablolar, nota frekans tablosu</w:t>
      </w:r>
    </w:p>
    <w:p>
      <w:pPr>
        <w:spacing w:before="200"/>
      </w:pPr>
      <w:r>
        <w:rPr>
          <w:b/>
          <w:color w:val="007A7A"/>
          <w:sz w:val="24"/>
        </w:rPr>
        <w:t xml:space="preserve">  Yönerge Adımları</w:t>
      </w:r>
    </w:p>
    <w:p>
      <w:r>
        <w:rPr>
          <w:b/>
          <w:color w:val="007A7A"/>
          <w:sz w:val="20"/>
        </w:rPr>
        <w:t xml:space="preserve">  1. </w:t>
      </w:r>
      <w:r>
        <w:rPr>
          <w:sz w:val="20"/>
        </w:rPr>
        <w:t>Aktif ve pasif buzzer'ın fiziksel yapısını inceleyin, iç osilatör farkını açıklayın ve bağlantı şemalarını çizin</w:t>
      </w:r>
    </w:p>
    <w:p>
      <w:r>
        <w:rPr>
          <w:b/>
          <w:color w:val="007A7A"/>
          <w:sz w:val="20"/>
        </w:rPr>
        <w:t xml:space="preserve">  2. </w:t>
      </w:r>
      <w:r>
        <w:rPr>
          <w:sz w:val="20"/>
        </w:rPr>
        <w:t>Müzik notalarının frekanslarını araştırın (Do=262 Hz, Re=294 Hz, Mi=330 Hz, ...) ve bir sözlük (dictionary) yapısında Python'da tanımlayın</w:t>
      </w:r>
    </w:p>
    <w:p>
      <w:r>
        <w:rPr>
          <w:b/>
          <w:color w:val="007A7A"/>
          <w:sz w:val="20"/>
        </w:rPr>
        <w:t xml:space="preserve">  3. </w:t>
      </w:r>
      <w:r>
        <w:rPr>
          <w:sz w:val="20"/>
        </w:rPr>
        <w:t>Pasif buzzer ile tek nota çalan temel Python kodunu yazın ve farklı frekansları test edin</w:t>
      </w:r>
    </w:p>
    <w:p>
      <w:r>
        <w:rPr>
          <w:b/>
          <w:color w:val="007A7A"/>
          <w:sz w:val="20"/>
        </w:rPr>
        <w:t xml:space="preserve">  4. </w:t>
      </w:r>
      <w:r>
        <w:rPr>
          <w:sz w:val="20"/>
        </w:rPr>
        <w:t>Bir melodi (örn. 'Twinkle Twinkle' veya Türk Marşı) için nota dizisini ve sürelerini tanımlayarak melodi çalan program geliştirin</w:t>
      </w:r>
    </w:p>
    <w:p>
      <w:r>
        <w:rPr>
          <w:b/>
          <w:color w:val="1B2A4A"/>
          <w:sz w:val="20"/>
        </w:rPr>
        <w:t xml:space="preserve">Öğrenci Rolü: </w:t>
      </w:r>
      <w:r>
        <w:rPr>
          <w:sz w:val="20"/>
        </w:rPr>
        <w:t>Gruplar halinde buzzer türlerini karşılaştırır, nota frekanslarını öğrenir ve melodi programı geliştirir.</w:t>
      </w:r>
    </w:p>
    <w:p>
      <w:r>
        <w:rPr>
          <w:b/>
          <w:color w:val="1B2A4A"/>
          <w:sz w:val="20"/>
        </w:rPr>
        <w:t xml:space="preserve">Öğretmen Rolü: </w:t>
      </w:r>
      <w:r>
        <w:rPr>
          <w:sz w:val="20"/>
        </w:rPr>
        <w:t>Aktif ve pasif buzzer farklarını, ses dalgası fiziğini, frekans-nota ilişkisini ve Python PWM ile ses üretme tekniklerini açıklar.</w:t>
      </w:r>
    </w:p>
    <w:p>
      <w:r>
        <w:rPr>
          <w:b/>
          <w:color w:val="1B2A4A"/>
          <w:sz w:val="20"/>
        </w:rPr>
        <w:t xml:space="preserve">Beklenen Ürün: </w:t>
      </w:r>
      <w:r>
        <w:rPr>
          <w:sz w:val="20"/>
        </w:rPr>
        <w:t>Buzzer karşılaştırma tablosu, nota frekans sözlüğü, melodi çalan Python kodu</w:t>
      </w:r>
    </w:p>
    <w:p>
      <w:pPr>
        <w:spacing w:before="200"/>
      </w:pPr>
      <w:r>
        <w:rPr>
          <w:b/>
          <w:color w:val="007A7A"/>
          <w:sz w:val="24"/>
        </w:rPr>
        <w:t xml:space="preserve">  Araştırma Soruları</w:t>
      </w:r>
    </w:p>
    <w:p>
      <w:r>
        <w:rPr>
          <w:b/>
          <w:color w:val="007A7A"/>
          <w:sz w:val="20"/>
        </w:rPr>
        <w:t xml:space="preserve">  1. </w:t>
      </w:r>
      <w:r>
        <w:rPr>
          <w:sz w:val="20"/>
        </w:rPr>
        <w:t>Piezoelektrik etki nedir ve buzzer'lar bu etkiyi nasıl kullanarak ses üretir? Piezoelektrik malzemelerin diğer kullanım alanları nelerdir?</w:t>
      </w:r>
    </w:p>
    <w:p>
      <w:r>
        <w:rPr>
          <w:b/>
          <w:color w:val="1B2A4A"/>
          <w:sz w:val="20"/>
        </w:rPr>
        <w:t xml:space="preserve">Grupla Çalışma Kuralları: </w:t>
      </w:r>
      <w:r>
        <w:rPr>
          <w:sz w:val="20"/>
        </w:rPr>
        <w:t>Her grup en az 8 nota içeren bir melodi programlamalı ve aktif/pasif buzzer karşılaştırma tablosu oluşturmalıdır.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Aktif Buzzer</w:t>
            </w:r>
          </w:p>
        </w:tc>
        <w:tc>
          <w:tcPr>
            <w:tcW w:type="dxa" w:w="2409"/>
          </w:tcPr>
          <w:p>
            <w:r>
              <w:rPr>
                <w:sz w:val="18"/>
              </w:rPr>
              <w:t>İçinde osilatör devresi bulunan, doğrudan DC gerilim uygulandığında sabit frekansta ses üreten buzzer türü</w:t>
            </w:r>
          </w:p>
        </w:tc>
        <w:tc>
          <w:tcPr>
            <w:tcW w:type="dxa" w:w="2409"/>
          </w:tcPr>
          <w:p>
            <w:r>
              <w:rPr>
                <w:sz w:val="18"/>
              </w:rPr>
              <w:t>Dahili osilatör, sabit frekans, DC gerilim, dijital çıkış kontrolü</w:t>
            </w:r>
          </w:p>
        </w:tc>
        <w:tc>
          <w:tcPr>
            <w:tcW w:type="dxa" w:w="2409"/>
          </w:tcPr>
          <w:p>
            <w:r>
              <w:rPr>
                <w:sz w:val="18"/>
              </w:rPr>
              <w:t>Aktif buzzer'a 3.3V veya 5V uygulandığında kendi iç osilatörü devreye girer ve sabit bir bip sesi üretir. GPIO.output(pin, GPIO.HIGH) ile ses başlar, GPIO.LOW ile durur. Sadece açma/kapama kontrolü yapılabilir</w:t>
            </w:r>
          </w:p>
        </w:tc>
      </w:tr>
      <w:tr>
        <w:tc>
          <w:tcPr>
            <w:tcW w:type="dxa" w:w="2409"/>
          </w:tcPr>
          <w:p>
            <w:r>
              <w:rPr>
                <w:sz w:val="18"/>
              </w:rPr>
              <w:t>Pasif Buzzer</w:t>
            </w:r>
          </w:p>
        </w:tc>
        <w:tc>
          <w:tcPr>
            <w:tcW w:type="dxa" w:w="2409"/>
          </w:tcPr>
          <w:p>
            <w:r>
              <w:rPr>
                <w:sz w:val="18"/>
              </w:rPr>
              <w:t>İçinde osilatör bulunmayan, dışarıdan farklı frekanslarda PWM sinyali verilerek çeşitli tonlarda ses üreten buzzer türü</w:t>
            </w:r>
          </w:p>
        </w:tc>
        <w:tc>
          <w:tcPr>
            <w:tcW w:type="dxa" w:w="2409"/>
          </w:tcPr>
          <w:p>
            <w:r>
              <w:rPr>
                <w:sz w:val="18"/>
              </w:rPr>
              <w:t>Harici PWM sinyali, değişken frekans, nota üretimi, melodi çalma</w:t>
            </w:r>
          </w:p>
        </w:tc>
        <w:tc>
          <w:tcPr>
            <w:tcW w:type="dxa" w:w="2409"/>
          </w:tcPr>
          <w:p>
            <w:r>
              <w:rPr>
                <w:sz w:val="18"/>
              </w:rPr>
              <w:t>Pasif buzzer'a 440 Hz PWM sinyali verildiğinde La notası, 523 Hz verildiğinde Do notası üretilir. pwm = GPIO.PWM(pin, 440); pwm.start(50) komutu ile La notası çalınır. Frekans değiştirilerek farklı notalar elde edilir</w:t>
            </w:r>
          </w:p>
        </w:tc>
      </w:tr>
      <w:tr>
        <w:tc>
          <w:tcPr>
            <w:tcW w:type="dxa" w:w="2409"/>
          </w:tcPr>
          <w:p>
            <w:r>
              <w:rPr>
                <w:sz w:val="18"/>
              </w:rPr>
              <w:t>Nota Frekansları</w:t>
            </w:r>
          </w:p>
        </w:tc>
        <w:tc>
          <w:tcPr>
            <w:tcW w:type="dxa" w:w="2409"/>
          </w:tcPr>
          <w:p>
            <w:r>
              <w:rPr>
                <w:sz w:val="18"/>
              </w:rPr>
              <w:t>Müzik notalarının belirli frekanslara karşılık gelmesi; her oktavda frekans iki katına çıkar</w:t>
            </w:r>
          </w:p>
        </w:tc>
        <w:tc>
          <w:tcPr>
            <w:tcW w:type="dxa" w:w="2409"/>
          </w:tcPr>
          <w:p>
            <w:r>
              <w:rPr>
                <w:sz w:val="18"/>
              </w:rPr>
              <w:t>Do=262, Re=294, Mi=330, Fa=349, Sol=392, La=440, Si=494, Do5=523 Hz</w:t>
            </w:r>
          </w:p>
        </w:tc>
        <w:tc>
          <w:tcPr>
            <w:tcW w:type="dxa" w:w="2409"/>
          </w:tcPr>
          <w:p>
            <w:r>
              <w:rPr>
                <w:sz w:val="18"/>
              </w:rPr>
              <w:t>Python sözlüğü: notalar = {'Do':262, 'Re':294, 'Mi':330, 'Fa':349, 'Sol':392, 'La':440, 'Si':494, 'Do5':523}. pwm.ChangeFrequency(notalar['La']) komutu ile La notası çalınır</w:t>
            </w:r>
          </w:p>
        </w:tc>
      </w:tr>
      <w:tr>
        <w:tc>
          <w:tcPr>
            <w:tcW w:type="dxa" w:w="2409"/>
          </w:tcPr>
          <w:p>
            <w:r>
              <w:rPr>
                <w:sz w:val="18"/>
              </w:rPr>
              <w:t>Melodi Programlama</w:t>
            </w:r>
          </w:p>
        </w:tc>
        <w:tc>
          <w:tcPr>
            <w:tcW w:type="dxa" w:w="2409"/>
          </w:tcPr>
          <w:p>
            <w:r>
              <w:rPr>
                <w:sz w:val="18"/>
              </w:rPr>
              <w:t>Nota dizisi ve süre bilgilerini kullanarak bir melodiyi sırayla çalan Python programı geliştirme</w:t>
            </w:r>
          </w:p>
        </w:tc>
        <w:tc>
          <w:tcPr>
            <w:tcW w:type="dxa" w:w="2409"/>
          </w:tcPr>
          <w:p>
            <w:r>
              <w:rPr>
                <w:sz w:val="18"/>
              </w:rPr>
              <w:t>Nota listesi, süre listesi, for döngüsü, time.sleep(), ChangeFrequency()</w:t>
            </w:r>
          </w:p>
        </w:tc>
        <w:tc>
          <w:tcPr>
            <w:tcW w:type="dxa" w:w="2409"/>
          </w:tcPr>
          <w:p>
            <w:r>
              <w:rPr>
                <w:sz w:val="18"/>
              </w:rPr>
              <w:t>melodi = [('Do',0.4), ('Do',0.4), ('Sol',0.4), ('Sol',0.4), ('La',0.4), ('La',0.4), ('Sol',0.8)] - Twinkle Twinkle melodisi. Her demet (nota, süre) çifti sırayla çalınır</w:t>
            </w:r>
          </w:p>
        </w:tc>
      </w:tr>
    </w:tbl>
    <w:p/>
    <w:p>
      <w:pPr>
        <w:spacing w:before="200"/>
      </w:pPr>
      <w:r>
        <w:rPr>
          <w:b/>
          <w:color w:val="E65C00"/>
          <w:sz w:val="24"/>
        </w:rPr>
        <w:t xml:space="preserve">  Konu Anlatımı</w:t>
      </w:r>
    </w:p>
    <w:p>
      <w:r>
        <w:rPr>
          <w:sz w:val="20"/>
        </w:rPr>
        <w:t>Aktif ve Pasif Buzzer Farkları: Aktif buzzer: İç osilatör devresi bulunur, DC gerilim uygulandığında tek frekansta sabit ses üretir. Avantajı basit kullanım (sadece açma/kapama), dezavantajı tek tonlu ses. Kullanım alanları: Uyarı sesleri, buton geri bildirimi, hata bildirimi. Pasif buzzer: İç osilatör yoktur, dışarıdan PWM sinyali gerektirir. Farklı frekanslarda sinyal verilerek farklı tonlarda ses üretilebilir. Avantajı çok tonlu ses ve melodi çalabilme, dezavantajı programlama gereksinimi. Kullanım alanları: Melodi çalma, müzik kutuları, oyun sesleri, ton üretimi. Fiziksel ayırt etme: Aktif buzzer'ın altında genellikle beyaz etiket bulunur ve ters bağlandığında ses çıkarmaz. Pasif buzzer'ın altı açıktır ve piezo kristali görünür.</w:t>
      </w:r>
    </w:p>
    <w:p>
      <w:r>
        <w:rPr>
          <w:sz w:val="20"/>
        </w:rPr>
        <w:t>Ses Fiziği ve Frekans-Nota İlişkisi: Ses, hava moleküllerinin titreşimiyle oluşan mekanik bir dalgadır. Frekans (Hz): Saniyedeki titreşim sayısı. Yüksek frekans = tiz ses, düşük frekans = kalın ses. İnsan kulağı 20 Hz - 20.000 Hz aralığını duyar. Müzik notaları standart frekanslar: 4. oktav: Do=261.63, Re=293.66, Mi=329.63, Fa=349.23, Sol=392.00, La=440.00, Si=493.88 Hz. Her üst oktav frekansı iki katına çıkarır: La4=440 Hz, La5=880 Hz. Yarım notalar: Do#=277.18, Re#=311.13, Fa#=369.99, Sol#=415.30, La#=466.16 Hz.</w:t>
      </w:r>
    </w:p>
    <w:p>
      <w:r>
        <w:rPr>
          <w:sz w:val="20"/>
        </w:rPr>
        <w:t>Python ile Buzzer Programlama: Aktif buzzer kontrolü (dijital): GPIO.setup(pin, GPIO.OUT); GPIO.output(pin, GPIO.HIGH); time.sleep(0.5); GPIO.output(pin, GPIO.LOW). Pasif buzzer kontrolü (PWM): pwm = GPIO.PWM(pin, 440); pwm.start(50); time.sleep(0.5); pwm.stop(). Nota çalma fonksiyonu: def nota_cal(pin, frekans, sure): pwm = GPIO.PWM(pin, frekans); pwm.start(50); time.sleep(sure); pwm.stop(); time.sleep(0.05). Son satırdaki kısa bekleme notalar arası boşluk sağlar. Melodi çalma: notalar ve süreler listesi oluşturulur, for döngüsü ile sırayla çalınır. Sessizlik (rest) için frekans 0 veya pwm.stop() kullanılır.</w:t>
      </w:r>
    </w:p>
    <w:p>
      <w:r>
        <w:rPr>
          <w:sz w:val="20"/>
        </w:rPr>
        <w:t>Melodi Uygulamaları ve Sesli Uyarı Sistemleri: Melodi programlama adımları: 1) Notaları frekans olarak tanımlayın (sözlük). 2) Melodiyi nota-süre çiftleri olarak listeleyin. 3) For döngüsü ile her notayı sırayla çalın. Örnek melodiler: Twinkle Twinkle: Do Do Sol Sol La La Sol - Fa Fa Mi Mi Re Re Do. Happy Birthday: Do Do Re Do Fa Mi - Do Do Re Do Sol Fa. Sesli uyarı sistemi: Sensör değerine göre farklı uyarı sesleri üretme. Örnek: Mesafe sensörü ile yakınlık uyarısı - mesafe azaldıkça bip frekansı artar (park sensörü mantığı). Sıcaklık sensörü ile alarm - sıcaklık eşik değerini aştığında alarm melodisi çalar.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Pasif buzzer ile nota çalma</w:t>
            </w:r>
          </w:p>
        </w:tc>
        <w:tc>
          <w:tcPr>
            <w:tcW w:type="dxa" w:w="3213"/>
          </w:tcPr>
          <w:p>
            <w:r>
              <w:rPr>
                <w:sz w:val="18"/>
              </w:rPr>
              <w:t>import RPi.GPIO as GPIO</w:t>
              <w:br/>
              <w:t>import time</w:t>
              <w:br/>
              <w:br/>
              <w:t>BUZZER = 18</w:t>
              <w:br/>
              <w:t>GPIO.setmode(GPIO.BCM)</w:t>
              <w:br/>
              <w:t>GPIO.setup(BUZZER, GPIO.OUT)</w:t>
              <w:br/>
              <w:br/>
              <w:t>def nota_cal(frekans, sure):</w:t>
              <w:br/>
              <w:t xml:space="preserve">    pwm = GPIO.PWM(BUZZER, frekans)</w:t>
              <w:br/>
              <w:t xml:space="preserve">    pwm.start(50)</w:t>
              <w:br/>
              <w:t xml:space="preserve">    time.sleep(sure)</w:t>
              <w:br/>
              <w:t xml:space="preserve">    pwm.stop()</w:t>
              <w:br/>
              <w:t xml:space="preserve">    time.sleep(0.05)</w:t>
              <w:br/>
              <w:br/>
              <w:t># Do Re Mi Fa Sol La Si Do</w:t>
              <w:br/>
              <w:t>notalar = [262, 294, 330, 349, 392, 440, 494, 523]</w:t>
              <w:br/>
              <w:t>for nota in notalar:</w:t>
              <w:br/>
              <w:t xml:space="preserve">    nota_cal(nota, 0.4)</w:t>
              <w:br/>
              <w:br/>
              <w:t>GPIO.cleanup()</w:t>
            </w:r>
          </w:p>
        </w:tc>
        <w:tc>
          <w:tcPr>
            <w:tcW w:type="dxa" w:w="3213"/>
          </w:tcPr>
          <w:p>
            <w:r>
              <w:rPr>
                <w:sz w:val="18"/>
              </w:rPr>
              <w:t>Her notanın frekansı PWM ile üretilir; %50 görev döngüsü en net ses tonunu sağlar</w:t>
            </w:r>
          </w:p>
        </w:tc>
      </w:tr>
      <w:tr>
        <w:tc>
          <w:tcPr>
            <w:tcW w:type="dxa" w:w="3213"/>
          </w:tcPr>
          <w:p>
            <w:r>
              <w:rPr>
                <w:sz w:val="18"/>
              </w:rPr>
              <w:t>Twinkle Twinkle melodisi</w:t>
            </w:r>
          </w:p>
        </w:tc>
        <w:tc>
          <w:tcPr>
            <w:tcW w:type="dxa" w:w="3213"/>
          </w:tcPr>
          <w:p>
            <w:r>
              <w:rPr>
                <w:sz w:val="18"/>
              </w:rPr>
              <w:t>import RPi.GPIO as GPIO</w:t>
              <w:br/>
              <w:t>import time</w:t>
              <w:br/>
              <w:br/>
              <w:t>BUZZER = 18</w:t>
              <w:br/>
              <w:t>GPIO.setmode(GPIO.BCM)</w:t>
              <w:br/>
              <w:t>GPIO.setup(BUZZER, GPIO.OUT)</w:t>
              <w:br/>
              <w:br/>
              <w:t>notalar = {'Do':262,'Re':294,'Mi':330,'Fa':349,'Sol':392,'La':440,'Si':494}</w:t>
              <w:br/>
              <w:br/>
              <w:t>def cal(nota, sure):</w:t>
              <w:br/>
              <w:t xml:space="preserve">    if nota == 0:</w:t>
              <w:br/>
              <w:t xml:space="preserve">        time.sleep(sure)</w:t>
              <w:br/>
              <w:t xml:space="preserve">        return</w:t>
              <w:br/>
              <w:t xml:space="preserve">    pwm = GPIO.PWM(BUZZER, notalar[nota])</w:t>
              <w:br/>
              <w:t xml:space="preserve">    pwm.start(50)</w:t>
              <w:br/>
              <w:t xml:space="preserve">    time.sleep(sure)</w:t>
              <w:br/>
              <w:t xml:space="preserve">    pwm.stop()</w:t>
              <w:br/>
              <w:t xml:space="preserve">    time.sleep(0.05)</w:t>
              <w:br/>
              <w:br/>
              <w:t>melodi = [('Do',0.4),('Do',0.4),('Sol',0.4),('Sol',0.4),</w:t>
              <w:br/>
              <w:t xml:space="preserve">          ('La',0.4),('La',0.4),('Sol',0.8),</w:t>
              <w:br/>
              <w:t xml:space="preserve">          ('Fa',0.4),('Fa',0.4),('Mi',0.4),('Mi',0.4),</w:t>
              <w:br/>
              <w:t xml:space="preserve">          ('Re',0.4),('Re',0.4),('Do',0.8)]</w:t>
              <w:br/>
              <w:br/>
              <w:t>for nota, sure in melodi:</w:t>
              <w:br/>
              <w:t xml:space="preserve">    cal(nota, sure)</w:t>
              <w:br/>
              <w:br/>
              <w:t>GPIO.cleanup()</w:t>
            </w:r>
          </w:p>
        </w:tc>
        <w:tc>
          <w:tcPr>
            <w:tcW w:type="dxa" w:w="3213"/>
          </w:tcPr>
          <w:p>
            <w:r>
              <w:rPr>
                <w:sz w:val="18"/>
              </w:rPr>
              <w:t>Melodi nota-süre çiftleri listesi olarak tanımlanır ve for döngüsü ile sırayla çalınır</w:t>
            </w:r>
          </w:p>
        </w:tc>
      </w:tr>
      <w:tr>
        <w:tc>
          <w:tcPr>
            <w:tcW w:type="dxa" w:w="3213"/>
          </w:tcPr>
          <w:p>
            <w:r>
              <w:rPr>
                <w:sz w:val="18"/>
              </w:rPr>
              <w:t>Park sensörü sesli uyarı sistemi</w:t>
            </w:r>
          </w:p>
        </w:tc>
        <w:tc>
          <w:tcPr>
            <w:tcW w:type="dxa" w:w="3213"/>
          </w:tcPr>
          <w:p>
            <w:r>
              <w:rPr>
                <w:sz w:val="18"/>
              </w:rPr>
              <w:t>import RPi.GPIO as GPIO</w:t>
              <w:br/>
              <w:t>import time</w:t>
              <w:br/>
              <w:br/>
              <w:t>BUZZER = 18</w:t>
              <w:br/>
              <w:t>TRIG = 23</w:t>
              <w:br/>
              <w:t>ECHO = 24</w:t>
              <w:br/>
              <w:t>GPIO.setmode(GPIO.BCM)</w:t>
              <w:br/>
              <w:t>GPIO.setup(BUZZER, GPIO.OUT)</w:t>
              <w:br/>
              <w:t>GPIO.setup(TRIG, GPIO.OUT)</w:t>
              <w:br/>
              <w:t>GPIO.setup(ECHO, GPIO.IN)</w:t>
              <w:br/>
              <w:br/>
              <w:t>def mesafe_olc():</w:t>
              <w:br/>
              <w:t xml:space="preserve">    GPIO.output(TRIG, True)</w:t>
              <w:br/>
              <w:t xml:space="preserve">    time.sleep(0.00001)</w:t>
              <w:br/>
              <w:t xml:space="preserve">    GPIO.output(TRIG, False)</w:t>
              <w:br/>
              <w:t xml:space="preserve">    while GPIO.input(ECHO)==0: baslangic=time.time()</w:t>
              <w:br/>
              <w:t xml:space="preserve">    while GPIO.input(ECHO)==1: bitis=time.time()</w:t>
              <w:br/>
              <w:t xml:space="preserve">    return (bitis-baslangic)*17150</w:t>
              <w:br/>
              <w:br/>
              <w:t>while True:</w:t>
              <w:br/>
              <w:t xml:space="preserve">    cm = mesafe_olc()</w:t>
              <w:br/>
              <w:t xml:space="preserve">    if cm &lt; 10:</w:t>
              <w:br/>
              <w:t xml:space="preserve">        pwm=GPIO.PWM(BUZZER,1000);pwm.start(50)</w:t>
              <w:br/>
              <w:t xml:space="preserve">        time.sleep(0.1);pwm.stop();time.sleep(0.1)</w:t>
              <w:br/>
              <w:t xml:space="preserve">    elif cm &lt; 30:</w:t>
              <w:br/>
              <w:t xml:space="preserve">        pwm=GPIO.PWM(BUZZER,800);pwm.start(50)</w:t>
              <w:br/>
              <w:t xml:space="preserve">        time.sleep(0.2);pwm.stop();time.sleep(0.3)</w:t>
              <w:br/>
              <w:t xml:space="preserve">    elif cm &lt; 50:</w:t>
              <w:br/>
              <w:t xml:space="preserve">        pwm=GPIO.PWM(BUZZER,500);pwm.start(50)</w:t>
              <w:br/>
              <w:t xml:space="preserve">        time.sleep(0.3);pwm.stop();time.sleep(0.7)</w:t>
            </w:r>
          </w:p>
        </w:tc>
        <w:tc>
          <w:tcPr>
            <w:tcW w:type="dxa" w:w="3213"/>
          </w:tcPr>
          <w:p>
            <w:r>
              <w:rPr>
                <w:sz w:val="18"/>
              </w:rPr>
              <w:t>Mesafe azaldıkça buzzer frekansı yükselir ve bip aralığı kısalır - araç park sensörü mantığı</w:t>
            </w:r>
          </w:p>
        </w:tc>
      </w:tr>
    </w:tbl>
    <w:p/>
    <w:p>
      <w:pPr>
        <w:spacing w:before="200"/>
      </w:pPr>
      <w:r>
        <w:rPr>
          <w:b/>
          <w:color w:val="E65C00"/>
          <w:sz w:val="24"/>
        </w:rPr>
        <w:t xml:space="preserve">  Görseller ve Tablolar</w:t>
      </w:r>
    </w:p>
    <w:p>
      <w:pPr>
        <w:pStyle w:val="ListBullet"/>
      </w:pPr>
      <w:r>
        <w:rPr>
          <w:sz w:val="20"/>
        </w:rPr>
        <w:t>Aktif ve pasif buzzer iç yapı karşılaştırma diyagramı</w:t>
      </w:r>
    </w:p>
    <w:p>
      <w:pPr>
        <w:pStyle w:val="ListBullet"/>
      </w:pPr>
      <w:r>
        <w:rPr>
          <w:sz w:val="20"/>
        </w:rPr>
        <w:t>Müzik notaları frekans tablosu ve dalga formu şeması</w:t>
      </w:r>
    </w:p>
    <w:p>
      <w:pPr>
        <w:spacing w:before="200"/>
      </w:pPr>
      <w:r>
        <w:rPr>
          <w:b/>
          <w:color w:val="E65C00"/>
          <w:sz w:val="24"/>
        </w:rPr>
        <w:t xml:space="preserve">  Analoji ve Benzetmeler</w:t>
      </w:r>
    </w:p>
    <w:p>
      <w:r>
        <w:rPr>
          <w:b/>
          <w:color w:val="E65C00"/>
          <w:sz w:val="20"/>
        </w:rPr>
        <w:t xml:space="preserve">  1. </w:t>
      </w:r>
      <w:r>
        <w:rPr>
          <w:sz w:val="20"/>
        </w:rPr>
        <w:t>Aktif buzzer = Düdük: Üflersiniz (elektrik verirsiniz), sabit ses çıkar. Pasif buzzer = Flüt: Parmak pozisyonlarını (frekansı) değiştirerek farklı notalar çalarsınız. Melodi programlama = Müzik partisyonu okumak gibidir: Her notanın sırası, süresi ve yüksekliği bellidir</w:t>
      </w:r>
    </w:p>
    <w:p>
      <w:pPr>
        <w:spacing w:before="200"/>
      </w:pPr>
      <w:r>
        <w:rPr>
          <w:b/>
          <w:color w:val="E65C00"/>
          <w:sz w:val="24"/>
        </w:rPr>
        <w:t xml:space="preserve">  Öğrenci Soru-Cevap</w:t>
      </w:r>
    </w:p>
    <w:p>
      <w:pPr>
        <w:pStyle w:val="ListBullet"/>
      </w:pPr>
      <w:r>
        <w:rPr>
          <w:sz w:val="20"/>
        </w:rPr>
        <w:t>Aktif ve pasif buzzer arasındaki temel fark nedir?</w:t>
      </w:r>
    </w:p>
    <w:p>
      <w:pPr>
        <w:pStyle w:val="ListBullet"/>
      </w:pPr>
      <w:r>
        <w:rPr>
          <w:sz w:val="20"/>
        </w:rPr>
        <w:t>440 Hz frekansı hangi müzik notasına karşılık gelir?</w:t>
      </w:r>
    </w:p>
    <w:p>
      <w:pPr>
        <w:pStyle w:val="ListBullet"/>
      </w:pPr>
      <w:r>
        <w:rPr>
          <w:sz w:val="20"/>
        </w:rPr>
        <w:t>Melodi programlamada nota arası kısa bekleme süresi neden önemlidir?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"Melodi Programlama ve Sesli Uyarı Projesi"</w:t>
      </w:r>
    </w:p>
    <w:p>
      <w:r>
        <w:rPr>
          <w:b/>
          <w:color w:val="1B2A4A"/>
          <w:sz w:val="20"/>
        </w:rPr>
        <w:t xml:space="preserve">Türü: </w:t>
      </w:r>
      <w:r>
        <w:rPr>
          <w:sz w:val="20"/>
        </w:rPr>
        <w:t>Grup çalışması ve uygulama geliştirme</w:t>
      </w:r>
    </w:p>
    <w:p>
      <w:r>
        <w:rPr>
          <w:b/>
          <w:color w:val="1B2A4A"/>
          <w:sz w:val="20"/>
        </w:rPr>
        <w:t xml:space="preserve">Amacı: </w:t>
      </w:r>
      <w:r>
        <w:rPr>
          <w:sz w:val="20"/>
        </w:rPr>
        <w:t>Pasif buzzer ile özgün melodi programlama ve sensör tabanlı sesli uyarı sistemi geliştirme becerisi kazandırma</w:t>
      </w:r>
    </w:p>
    <w:p>
      <w:pPr>
        <w:spacing w:before="200"/>
      </w:pPr>
      <w:r>
        <w:rPr>
          <w:b/>
          <w:color w:val="6A1B9A"/>
          <w:sz w:val="24"/>
        </w:rPr>
        <w:t xml:space="preserve">  Yönerge Adımları</w:t>
      </w:r>
    </w:p>
    <w:p>
      <w:r>
        <w:rPr>
          <w:b/>
          <w:color w:val="6A1B9A"/>
          <w:sz w:val="20"/>
        </w:rPr>
        <w:t xml:space="preserve">  1. </w:t>
      </w:r>
      <w:r>
        <w:rPr>
          <w:sz w:val="20"/>
        </w:rPr>
        <w:t>Aktif ve pasif buzzer'ı Raspberry Pi'ye bağlayarak ses farklarını gözlemleyin</w:t>
      </w:r>
    </w:p>
    <w:p>
      <w:r>
        <w:rPr>
          <w:b/>
          <w:color w:val="6A1B9A"/>
          <w:sz w:val="20"/>
        </w:rPr>
        <w:t xml:space="preserve">  2. </w:t>
      </w:r>
      <w:r>
        <w:rPr>
          <w:sz w:val="20"/>
        </w:rPr>
        <w:t>Do-Re-Mi skalasını çalan program yazın ve frekans değişiminin ses üzerindeki etkisini test edin</w:t>
      </w:r>
    </w:p>
    <w:p>
      <w:r>
        <w:rPr>
          <w:b/>
          <w:color w:val="6A1B9A"/>
          <w:sz w:val="20"/>
        </w:rPr>
        <w:t xml:space="preserve">  3. </w:t>
      </w:r>
      <w:r>
        <w:rPr>
          <w:sz w:val="20"/>
        </w:rPr>
        <w:t>Seçtiğiniz bir melodiyi (en az 12 nota) nota-süre listesi olarak tanımlayıp çalan program geliştirin</w:t>
      </w:r>
    </w:p>
    <w:p>
      <w:r>
        <w:rPr>
          <w:b/>
          <w:color w:val="6A1B9A"/>
          <w:sz w:val="20"/>
        </w:rPr>
        <w:t xml:space="preserve">  4. </w:t>
      </w:r>
      <w:r>
        <w:rPr>
          <w:sz w:val="20"/>
        </w:rPr>
        <w:t>Ultrasonik mesafe sensörü ile buzzer'ı birleştirerek park sensörü uyarı sistemi tasarlayın</w:t>
      </w:r>
    </w:p>
    <w:p>
      <w:r>
        <w:rPr>
          <w:b/>
          <w:color w:val="1B2A4A"/>
          <w:sz w:val="20"/>
        </w:rPr>
        <w:t xml:space="preserve">Beklenen Ürün: </w:t>
      </w:r>
      <w:r>
        <w:rPr>
          <w:sz w:val="20"/>
        </w:rPr>
        <w:t>Buzzer devre bağlantıları, melodi Python kodu ve sesli uyarı sistemi prototipi</w:t>
      </w:r>
    </w:p>
    <w:p>
      <w:pPr>
        <w:spacing w:before="200"/>
      </w:pPr>
      <w:r>
        <w:rPr>
          <w:b/>
          <w:color w:val="6A1B9A"/>
          <w:sz w:val="24"/>
        </w:rPr>
        <w:t xml:space="preserve">  Transfer Soruları</w:t>
      </w:r>
    </w:p>
    <w:p>
      <w:r>
        <w:rPr>
          <w:b/>
          <w:color w:val="6A1B9A"/>
          <w:sz w:val="20"/>
        </w:rPr>
        <w:t xml:space="preserve">  1. </w:t>
      </w:r>
      <w:r>
        <w:rPr>
          <w:sz w:val="20"/>
        </w:rPr>
        <w:t>Buzzer kontrolü ve ses üretme becerisi IoT alarm sistemlerinde, oyun geliştirmede, erişilebilirlik uygulamalarında ve gömülü sistem projelerinde kullanılır.</w:t>
      </w:r>
    </w:p>
    <w:p>
      <w:r>
        <w:rPr>
          <w:b/>
          <w:color w:val="1B2A4A"/>
          <w:sz w:val="20"/>
        </w:rPr>
        <w:t xml:space="preserve">İlişkili Disiplinler: </w:t>
      </w:r>
      <w:r>
        <w:rPr>
          <w:sz w:val="20"/>
        </w:rPr>
        <w:t>Elektronik (PWM sinyalleri), fizik (ses dalgaları ve frekans), müzik (nota-frekans ilişkisi), programlama (Python döngüleri ve veri yapıları)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Pasif buzzer ile çaldığınız melodi doğru notaları çalıyor ama sesler birbirine karışıyor ve net duyulmuyor. Bu sorunu nasıl çözersiniz? (İpucu: Notalar arası boşluk, görev döngüsü ve nota süresi ayarlarını değerlendirin)</w:t>
            </w:r>
          </w:p>
        </w:tc>
      </w:tr>
    </w:tbl>
    <w:p/>
    <w:p>
      <w:r>
        <w:rPr>
          <w:b/>
          <w:color w:val="1B2A4A"/>
          <w:sz w:val="20"/>
        </w:rPr>
        <w:t xml:space="preserve">Yaratıcı Görev: </w:t>
      </w:r>
      <w:r>
        <w:rPr>
          <w:sz w:val="20"/>
        </w:rPr>
        <w:t>Buzzer ile basit bir elektronik piyano tasarlasanız (her butona farklı nota atanmış), akorlar (aynı anda birden fazla nota) çalmak mümkün müdür? Tek buzzer ile akort efekti nasıl simüle edilebilir?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Aktif ve pasif buzzer arasındaki fark anlaşıldı mı?</w:t>
      </w:r>
    </w:p>
    <w:p>
      <w:r>
        <w:rPr>
          <w:sz w:val="20"/>
        </w:rPr>
        <w:t xml:space="preserve">  ☐  PWM frekansı değiştirilerek farklı notalar üretilebildi mi?</w:t>
      </w:r>
    </w:p>
    <w:p>
      <w:r>
        <w:rPr>
          <w:sz w:val="20"/>
        </w:rPr>
        <w:t xml:space="preserve">  ☐  Melodi programı yazılıp başarıyla çalıştırılabildi mi?</w:t>
      </w:r>
    </w:p>
    <w:p>
      <w:pPr>
        <w:spacing w:before="200"/>
      </w:pPr>
      <w:r>
        <w:rPr>
          <w:b/>
          <w:color w:val="2E7D32"/>
          <w:sz w:val="24"/>
        </w:rPr>
        <w:t xml:space="preserve">  Öz Değerlendirme Soruları</w:t>
      </w:r>
    </w:p>
    <w:p>
      <w:r>
        <w:rPr>
          <w:b/>
          <w:color w:val="2E7D32"/>
          <w:sz w:val="20"/>
        </w:rPr>
        <w:t xml:space="preserve">  1. </w:t>
      </w:r>
      <w:r>
        <w:rPr>
          <w:sz w:val="20"/>
        </w:rPr>
        <w:t>Aktif buzzer neden farklı tonlarda ses üretemez?</w:t>
      </w:r>
    </w:p>
    <w:p>
      <w:r>
        <w:rPr>
          <w:b/>
          <w:color w:val="2E7D32"/>
          <w:sz w:val="20"/>
        </w:rPr>
        <w:t xml:space="preserve">  2. </w:t>
      </w:r>
      <w:r>
        <w:rPr>
          <w:sz w:val="20"/>
        </w:rPr>
        <w:t>Python'da pasif buzzer ile bir notayı nasıl çalarsınız?</w:t>
      </w:r>
    </w:p>
    <w:p>
      <w:r>
        <w:rPr>
          <w:b/>
          <w:color w:val="2E7D32"/>
          <w:sz w:val="20"/>
        </w:rPr>
        <w:t xml:space="preserve">  3. </w:t>
      </w:r>
      <w:r>
        <w:rPr>
          <w:sz w:val="20"/>
        </w:rPr>
        <w:t>Melodi programında notalar arası boşluk neden gereklidir?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Pasif buzzer ile farklı tonlar üretmek için ne değiştirilir?</w:t>
            </w:r>
          </w:p>
        </w:tc>
        <w:tc>
          <w:tcPr>
            <w:tcW w:type="dxa" w:w="3213"/>
          </w:tcPr>
          <w:p>
            <w:r>
              <w:rPr>
                <w:sz w:val="18"/>
              </w:rPr>
              <w:t>A) Voltaj değeri  B) PWM frekansı  C) GPIO pin numarası  D) Kablo uzunluğu</w:t>
            </w:r>
          </w:p>
        </w:tc>
        <w:tc>
          <w:tcPr>
            <w:tcW w:type="dxa" w:w="3213"/>
          </w:tcPr>
          <w:p>
            <w:r>
              <w:rPr>
                <w:sz w:val="18"/>
              </w:rPr>
              <w:t>B</w:t>
            </w:r>
          </w:p>
        </w:tc>
      </w:tr>
      <w:tr>
        <w:tc>
          <w:tcPr>
            <w:tcW w:type="dxa" w:w="3213"/>
          </w:tcPr>
          <w:p>
            <w:r>
              <w:rPr>
                <w:sz w:val="18"/>
              </w:rPr>
              <w:t>La notasının standart frekansı kaç Hz'dir?</w:t>
            </w:r>
          </w:p>
        </w:tc>
        <w:tc>
          <w:tcPr>
            <w:tcW w:type="dxa" w:w="3213"/>
          </w:tcPr>
          <w:p>
            <w:r>
              <w:rPr>
                <w:sz w:val="18"/>
              </w:rPr>
              <w:t>A) 262 Hz  B) 330 Hz  C) 440 Hz  D) 523 Hz</w:t>
            </w:r>
          </w:p>
        </w:tc>
        <w:tc>
          <w:tcPr>
            <w:tcW w:type="dxa" w:w="3213"/>
          </w:tcPr>
          <w:p>
            <w:r>
              <w:rPr>
                <w:sz w:val="18"/>
              </w:rPr>
              <w:t>C</w:t>
            </w:r>
          </w:p>
        </w:tc>
      </w:tr>
      <w:tr>
        <w:tc>
          <w:tcPr>
            <w:tcW w:type="dxa" w:w="3213"/>
          </w:tcPr>
          <w:p>
            <w:r>
              <w:rPr>
                <w:sz w:val="18"/>
              </w:rPr>
              <w:t>Aktif buzzer'ın pasif buzzer'dan temel farkı nedir?</w:t>
            </w:r>
          </w:p>
        </w:tc>
        <w:tc>
          <w:tcPr>
            <w:tcW w:type="dxa" w:w="3213"/>
          </w:tcPr>
          <w:p>
            <w:r>
              <w:rPr>
                <w:sz w:val="18"/>
              </w:rPr>
              <w:t>A) Daha ucuzdur  B) Dahili osilatörü vardır  C) Daha yüksek ses çıkarır  D) Daha az enerji harcar</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Tek bir pasif buzzer ile polifonik (çok sesli) müzik mümkün müdür? Birden fazla buzzer kullanarak çok sesli sistem nasıl tasarlanabilir?</w:t>
      </w:r>
    </w:p>
    <w:p>
      <w:r>
        <w:rPr>
          <w:b/>
          <w:color w:val="2E7D32"/>
          <w:sz w:val="20"/>
        </w:rPr>
        <w:t>Eleştirel Düşünme:</w:t>
      </w:r>
    </w:p>
    <w:p>
      <w:r>
        <w:rPr>
          <w:b/>
          <w:color w:val="2E7D32"/>
          <w:sz w:val="20"/>
        </w:rPr>
        <w:t xml:space="preserve">  1. </w:t>
      </w:r>
      <w:r>
        <w:rPr>
          <w:sz w:val="20"/>
        </w:rPr>
        <w:t>Buzzer'lar basit ve ucuz ses üretim elemanlarıdır. Daha gelişmiş ses için hoparlör ve DAC (Dijital-Analog Dönüştürücü) kullanılabilir. Hangi projelerde buzzer yeterlidir, hangilerinde DAC+hoparlör gereklidir?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"Buzzer ve Melodi Uygulaması"</w:t>
      </w:r>
    </w:p>
    <w:p>
      <w:r>
        <w:rPr>
          <w:b/>
          <w:color w:val="1B2A4A"/>
          <w:sz w:val="20"/>
        </w:rPr>
        <w:t xml:space="preserve">Hedef: </w:t>
      </w:r>
      <w:r>
        <w:rPr>
          <w:sz w:val="20"/>
        </w:rPr>
        <w:t>Aktif ve pasif buzzer'ı kontrol etme, nota frekanslarını öğrenme ve melodi programı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Aktif buzzer'ı bağlayıp dijital kontrol ile bip sesi test edin</w:t>
            </w:r>
          </w:p>
        </w:tc>
        <w:tc>
          <w:tcPr>
            <w:tcW w:type="dxa" w:w="3213"/>
          </w:tcPr>
          <w:p>
            <w:r>
              <w:rPr>
                <w:sz w:val="18"/>
              </w:rPr>
              <w:t>3 dk</w:t>
            </w:r>
          </w:p>
        </w:tc>
      </w:tr>
      <w:tr>
        <w:tc>
          <w:tcPr>
            <w:tcW w:type="dxa" w:w="3213"/>
          </w:tcPr>
          <w:p>
            <w:r>
              <w:rPr>
                <w:sz w:val="18"/>
              </w:rPr>
              <w:t>2</w:t>
            </w:r>
          </w:p>
        </w:tc>
        <w:tc>
          <w:tcPr>
            <w:tcW w:type="dxa" w:w="3213"/>
          </w:tcPr>
          <w:p>
            <w:r>
              <w:rPr>
                <w:sz w:val="18"/>
              </w:rPr>
              <w:t>Pasif buzzer'ı bağlayıp PWM ile Do-Re-Mi skalasını çalın</w:t>
            </w:r>
          </w:p>
        </w:tc>
        <w:tc>
          <w:tcPr>
            <w:tcW w:type="dxa" w:w="3213"/>
          </w:tcPr>
          <w:p>
            <w:r>
              <w:rPr>
                <w:sz w:val="18"/>
              </w:rPr>
              <w:t>5 dk</w:t>
            </w:r>
          </w:p>
        </w:tc>
      </w:tr>
      <w:tr>
        <w:tc>
          <w:tcPr>
            <w:tcW w:type="dxa" w:w="3213"/>
          </w:tcPr>
          <w:p>
            <w:r>
              <w:rPr>
                <w:sz w:val="18"/>
              </w:rPr>
              <w:t>3</w:t>
            </w:r>
          </w:p>
        </w:tc>
        <w:tc>
          <w:tcPr>
            <w:tcW w:type="dxa" w:w="3213"/>
          </w:tcPr>
          <w:p>
            <w:r>
              <w:rPr>
                <w:sz w:val="18"/>
              </w:rPr>
              <w:t>Seçilen melodinin nota-süre listesini oluşturun ve programlayın</w:t>
            </w:r>
          </w:p>
        </w:tc>
        <w:tc>
          <w:tcPr>
            <w:tcW w:type="dxa" w:w="3213"/>
          </w:tcPr>
          <w:p>
            <w:r>
              <w:rPr>
                <w:sz w:val="18"/>
              </w:rPr>
              <w:t>7 dk</w:t>
            </w:r>
          </w:p>
        </w:tc>
      </w:tr>
      <w:tr>
        <w:tc>
          <w:tcPr>
            <w:tcW w:type="dxa" w:w="3213"/>
          </w:tcPr>
          <w:p>
            <w:r>
              <w:rPr>
                <w:sz w:val="18"/>
              </w:rPr>
              <w:t>4</w:t>
            </w:r>
          </w:p>
        </w:tc>
        <w:tc>
          <w:tcPr>
            <w:tcW w:type="dxa" w:w="3213"/>
          </w:tcPr>
          <w:p>
            <w:r>
              <w:rPr>
                <w:sz w:val="18"/>
              </w:rPr>
              <w:t>Mesafe sensörü ile buzzer'ı birleştiren sesli uyarı sistemi kodlayın</w:t>
            </w:r>
          </w:p>
        </w:tc>
        <w:tc>
          <w:tcPr>
            <w:tcW w:type="dxa" w:w="3213"/>
          </w:tcPr>
          <w:p>
            <w:r>
              <w:rPr>
                <w:sz w:val="18"/>
              </w:rPr>
              <w:t>5 dk</w:t>
            </w:r>
          </w:p>
        </w:tc>
      </w:tr>
    </w:tbl>
    <w:p/>
    <w:p>
      <w:r>
        <w:rPr>
          <w:b/>
          <w:color w:val="1B2A4A"/>
          <w:sz w:val="20"/>
        </w:rPr>
        <w:t xml:space="preserve">Tamamlanma Kriteri: </w:t>
      </w:r>
      <w:r>
        <w:rPr>
          <w:sz w:val="20"/>
        </w:rPr>
        <w:t>Her iki buzzer türü test edilmiş, en az 8 notalı melodi çalınmış ve sensör entegrasyonu yapılmış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"Buzzer Ses Üretimi ve Melodi Gösterimi"</w:t>
      </w:r>
    </w:p>
    <w:p>
      <w:r>
        <w:rPr>
          <w:b/>
          <w:color w:val="1B2A4A"/>
          <w:sz w:val="20"/>
        </w:rPr>
        <w:t xml:space="preserve">Eğitmenin Gösterdiği: </w:t>
      </w:r>
      <w:r>
        <w:rPr>
          <w:sz w:val="20"/>
        </w:rPr>
        <w:t>Aktif ve pasif buzzer farklarını gösterir, Do-Re-Mi skalasını çalar ve Twinkle Twinkle melodisini çalıştırır.</w:t>
      </w:r>
    </w:p>
    <w:p>
      <w:r>
        <w:rPr>
          <w:b/>
          <w:color w:val="1B2A4A"/>
          <w:sz w:val="20"/>
        </w:rPr>
        <w:t xml:space="preserve">Öğrencinin Tekrarladığı: </w:t>
      </w:r>
      <w:r>
        <w:rPr>
          <w:sz w:val="20"/>
        </w:rPr>
        <w:t>Eğitmeni izler, frekans değişiminin ses üzerindeki etkisini dinler ve kendi melodisini programlar.</w:t>
      </w:r>
    </w:p>
    <w:p>
      <w:r>
        <w:rPr>
          <w:b/>
          <w:color w:val="1B2A4A"/>
          <w:sz w:val="20"/>
        </w:rPr>
        <w:t xml:space="preserve">Dikkat Noktaları: </w:t>
      </w:r>
      <w:r>
        <w:rPr>
          <w:sz w:val="20"/>
        </w:rPr>
        <w:t>Buzzer sesi yüksek olabilir; uzun süreli testlerde ses seviyesini düşük tutun. Pasif buzzer'ın polarite yönüne dikkat edin.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Nota Skalası Çalma</w:t>
            </w:r>
          </w:p>
        </w:tc>
        <w:tc>
          <w:tcPr>
            <w:tcW w:type="dxa" w:w="3213"/>
          </w:tcPr>
          <w:p>
            <w:r>
              <w:rPr>
                <w:sz w:val="18"/>
              </w:rPr>
              <w:t>Do'dan Do5'e kadar tüm doğal notaları sırayla çalan program yazın ve her notanın adını ekrana yazdırın</w:t>
            </w:r>
          </w:p>
        </w:tc>
        <w:tc>
          <w:tcPr>
            <w:tcW w:type="dxa" w:w="3213"/>
          </w:tcPr>
          <w:p>
            <w:r>
              <w:rPr>
                <w:sz w:val="18"/>
              </w:rPr>
              <w:t>Kolay</w:t>
            </w:r>
          </w:p>
        </w:tc>
      </w:tr>
      <w:tr>
        <w:tc>
          <w:tcPr>
            <w:tcW w:type="dxa" w:w="3213"/>
          </w:tcPr>
          <w:p>
            <w:r>
              <w:rPr>
                <w:sz w:val="18"/>
              </w:rPr>
              <w:t>Özgün Melodi Programlama</w:t>
            </w:r>
          </w:p>
        </w:tc>
        <w:tc>
          <w:tcPr>
            <w:tcW w:type="dxa" w:w="3213"/>
          </w:tcPr>
          <w:p>
            <w:r>
              <w:rPr>
                <w:sz w:val="18"/>
              </w:rPr>
              <w:t>Kendi seçtiğiniz bir Türk halk müziği veya çocuk şarkısı melodisini (en az 16 nota) programlayın</w:t>
            </w:r>
          </w:p>
        </w:tc>
        <w:tc>
          <w:tcPr>
            <w:tcW w:type="dxa" w:w="3213"/>
          </w:tcPr>
          <w:p>
            <w:r>
              <w:rPr>
                <w:sz w:val="18"/>
              </w:rPr>
              <w:t>Orta</w:t>
            </w:r>
          </w:p>
        </w:tc>
      </w:tr>
      <w:tr>
        <w:tc>
          <w:tcPr>
            <w:tcW w:type="dxa" w:w="3213"/>
          </w:tcPr>
          <w:p>
            <w:r>
              <w:rPr>
                <w:sz w:val="18"/>
              </w:rPr>
              <w:t>Çok Modlu Alarm Sistemi</w:t>
            </w:r>
          </w:p>
        </w:tc>
        <w:tc>
          <w:tcPr>
            <w:tcW w:type="dxa" w:w="3213"/>
          </w:tcPr>
          <w:p>
            <w:r>
              <w:rPr>
                <w:sz w:val="18"/>
              </w:rPr>
              <w:t>3 farklı alarm modu (düşük, orta, yüksek tehlike) ile farklı frekans ve ritim kalıpları üreten alarm sistemi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"Fabrika Güvenlik Alarm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fabrikada gaz sensörü, sıcaklık sensörü ve hareket sensörü verileriyle çalışan sesli alarm sistemi tasarlanacaktır. Normal durumda sessiz, gaz algılandığında hızlı kesik bip (1000 Hz), yüksek sıcaklıkta sürekli alarm (2000 Hz), izinsiz hareket algılandığında düşük-yüksek siren efekti üretmelidir. Sistemi tasarlayın ve Python kodunu yazın.</w:t>
            </w:r>
          </w:p>
        </w:tc>
      </w:tr>
    </w:tbl>
    <w:p/>
    <w:p>
      <w:r>
        <w:rPr>
          <w:b/>
          <w:color w:val="1B2A4A"/>
          <w:sz w:val="20"/>
        </w:rPr>
        <w:t xml:space="preserve">Beklenen Çıktı: </w:t>
      </w:r>
      <w:r>
        <w:rPr>
          <w:sz w:val="20"/>
        </w:rPr>
        <w:t>Alarm sistemi devre şeması, Python kaynak kodu, alarm modları tablosu (sensör durumu, frekans, ritim) ve test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aktif ve pasif buzzer farklarını, ses dalgası fiziğini, frekans-nota ilişkisini, Python PWM ile ses üretme tekniklerini, melodi programlamayı ve sensör tabanlı sesli uyarı sistemi geliştirmeyi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Aktif Buzzer</w:t>
            </w:r>
          </w:p>
        </w:tc>
        <w:tc>
          <w:tcPr>
            <w:tcW w:type="dxa" w:w="4819"/>
            <w:shd w:fill="F5F5F5"/>
          </w:tcPr>
          <w:p>
            <w:r>
              <w:rPr>
                <w:b/>
                <w:color w:val="1B2A4A"/>
                <w:sz w:val="20"/>
              </w:rPr>
              <w:t xml:space="preserve">  Pasif Buzzer</w:t>
            </w:r>
          </w:p>
        </w:tc>
      </w:tr>
      <w:tr>
        <w:tc>
          <w:tcPr>
            <w:tcW w:type="dxa" w:w="4819"/>
            <w:shd w:fill="F5F5F5"/>
          </w:tcPr>
          <w:p>
            <w:r>
              <w:rPr>
                <w:b/>
                <w:color w:val="1B2A4A"/>
                <w:sz w:val="20"/>
              </w:rPr>
              <w:t xml:space="preserve">  Nota Frekansları</w:t>
            </w:r>
          </w:p>
        </w:tc>
        <w:tc>
          <w:tcPr>
            <w:tcW w:type="dxa" w:w="4819"/>
            <w:shd w:fill="F5F5F5"/>
          </w:tcPr>
          <w:p>
            <w:r>
              <w:rPr>
                <w:b/>
                <w:color w:val="1B2A4A"/>
                <w:sz w:val="20"/>
              </w:rPr>
              <w:t xml:space="preserve">  Melodi Programlama</w:t>
            </w:r>
          </w:p>
        </w:tc>
      </w:tr>
      <w:tr>
        <w:tc>
          <w:tcPr>
            <w:tcW w:type="dxa" w:w="4819"/>
            <w:shd w:fill="F5F5F5"/>
          </w:tcPr>
          <w:p>
            <w:r>
              <w:rPr>
                <w:b/>
                <w:color w:val="1B2A4A"/>
                <w:sz w:val="20"/>
              </w:rPr>
              <w:t xml:space="preserve">  PWM Ses Üretimi</w:t>
            </w:r>
          </w:p>
        </w:tc>
        <w:tc>
          <w:tcPr>
            <w:tcW w:type="dxa" w:w="4819"/>
          </w:tcPr>
          <w:p/>
        </w:tc>
      </w:tr>
    </w:tbl>
    <w:p/>
    <w:p>
      <w:pPr>
        <w:spacing w:before="200"/>
      </w:pPr>
      <w:r>
        <w:rPr>
          <w:b/>
          <w:color w:val="757575"/>
          <w:sz w:val="24"/>
        </w:rPr>
        <w:t xml:space="preserve">  Bir Sonraki Dersle Köprü</w:t>
      </w:r>
    </w:p>
    <w:p>
      <w:r>
        <w:rPr>
          <w:sz w:val="20"/>
        </w:rPr>
        <w:t>Bir sonraki derste I2C ve SPI iletişim protokollerini öğreneceğiz; bu protokoller LCD ekran ve çeşitli sensörleri Raspberry Pi'ye bağlamak için kullanılır.</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Happy Birthday melodisini nota frekansları ve süreleriyle Python'da programlayın. Ayrıca aktif ve pasif buzzer'ın avantaj ve dezavantajlarını karşılaştıran bir tablo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Her kursiyer için aktif buzzer, pasif buzzer ve jumper kablo hazırlayın</w:t>
      </w:r>
    </w:p>
    <w:p>
      <w:pPr>
        <w:pStyle w:val="ListBullet"/>
      </w:pPr>
      <w:r>
        <w:rPr>
          <w:sz w:val="20"/>
        </w:rPr>
        <w:t>Nota frekans tablosu posterini hazırlayın ve sınıfa asın</w:t>
      </w:r>
    </w:p>
    <w:p>
      <w:pPr>
        <w:pStyle w:val="ListBullet"/>
      </w:pPr>
      <w:r>
        <w:rPr>
          <w:sz w:val="20"/>
        </w:rPr>
        <w:t>Twinkle Twinkle ve Happy Birthday melodilerinin nota dizilerini önceden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Buzzer ses çıkarmıyor</w:t>
            </w:r>
          </w:p>
        </w:tc>
        <w:tc>
          <w:tcPr>
            <w:tcW w:type="dxa" w:w="4819"/>
          </w:tcPr>
          <w:p>
            <w:r>
              <w:rPr>
                <w:sz w:val="18"/>
              </w:rPr>
              <w:t>Aktif/pasif buzzer karıştırılmış olabilir; aktif buzzer'a PWM yerine dijital sinyal verin, pasif buzzer'a PWM verin</w:t>
            </w:r>
          </w:p>
        </w:tc>
      </w:tr>
      <w:tr>
        <w:tc>
          <w:tcPr>
            <w:tcW w:type="dxa" w:w="4819"/>
          </w:tcPr>
          <w:p>
            <w:r>
              <w:rPr>
                <w:sz w:val="18"/>
              </w:rPr>
              <w:t>Melodi notaları birbirine karışıyor</w:t>
            </w:r>
          </w:p>
        </w:tc>
        <w:tc>
          <w:tcPr>
            <w:tcW w:type="dxa" w:w="4819"/>
          </w:tcPr>
          <w:p>
            <w:r>
              <w:rPr>
                <w:sz w:val="18"/>
              </w:rPr>
              <w:t>Notalar arası time.sleep(0.05) boşluk ekleyin ve görev döngüsünü %50'de tutun</w:t>
            </w:r>
          </w:p>
        </w:tc>
      </w:tr>
      <w:tr>
        <w:tc>
          <w:tcPr>
            <w:tcW w:type="dxa" w:w="4819"/>
          </w:tcPr>
          <w:p>
            <w:r>
              <w:rPr>
                <w:sz w:val="18"/>
              </w:rPr>
              <w:t>Buzzer sesi çok zayıf</w:t>
            </w:r>
          </w:p>
        </w:tc>
        <w:tc>
          <w:tcPr>
            <w:tcW w:type="dxa" w:w="4819"/>
          </w:tcPr>
          <w:p>
            <w:r>
              <w:rPr>
                <w:sz w:val="18"/>
              </w:rPr>
              <w:t>Transistör (NPN) ile buzzer'ı sürün; GPIO pini doğrudan yeterli akım sağlayamayabilir</w:t>
            </w:r>
          </w:p>
        </w:tc>
      </w:tr>
    </w:tbl>
    <w:p/>
    <w:p>
      <w:r>
        <w:rPr>
          <w:b/>
          <w:color w:val="1B2A4A"/>
          <w:sz w:val="20"/>
        </w:rPr>
        <w:t xml:space="preserve">Zaman Yönetimi: </w:t>
      </w:r>
      <w:r>
        <w:rPr>
          <w:sz w:val="20"/>
        </w:rPr>
        <w:t>Melodi programlama eğlenceli ve zaman alıcı olabilir; buzzer temellerine 8 dk, melodi programlamaya 8 dk, sesli uyarı projesine 4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Buzzer yoksa Python'un winsound (Windows) veya pygame.mixer kütüphanesi ile bilgisayar hoparlöründen ses üretimi simüle edilebilir.</w:t>
            </w:r>
          </w:p>
        </w:tc>
      </w:tr>
    </w:tbl>
    <w:p/>
    <w:p>
      <w:r>
        <w:br w:type="page"/>
      </w:r>
    </w:p>
    <w:p>
      <w:pPr>
        <w:jc w:val="center"/>
      </w:pPr>
      <w:r>
        <w:rPr>
          <w:b/>
          <w:color w:val="1B2A4A"/>
          <w:sz w:val="36"/>
        </w:rPr>
        <w:t>━━━  31. SAAT  ━━━</w:t>
      </w:r>
    </w:p>
    <w:p>
      <w:pPr>
        <w:jc w:val="center"/>
      </w:pPr>
      <w:r>
        <w:rPr>
          <w:color w:val="2C6FAD"/>
          <w:sz w:val="32"/>
        </w:rPr>
        <w:t>Python ile I2C ve SPI İletişim Protokolleri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I2C ve SPI seri iletişim protokollerinin çalışma prensiplerini açıklar, her iki protokolün avantaj ve dezavantajlarını karşılaştırır ve Python ile Raspberry Pi üzerinde I2C/SPI cihazlarla iletişim uygulamaları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M3E-K1</w:t>
            </w:r>
          </w:p>
        </w:tc>
        <w:tc>
          <w:tcPr>
            <w:tcW w:type="dxa" w:w="3213"/>
          </w:tcPr>
          <w:p>
            <w:r>
              <w:rPr>
                <w:sz w:val="18"/>
              </w:rPr>
              <w:t>I2C protokolünün çalışma prensibini (SDA, SCL, adresleme, start/stop koşulları) detaylı şekilde açıklar</w:t>
            </w:r>
          </w:p>
        </w:tc>
        <w:tc>
          <w:tcPr>
            <w:tcW w:type="dxa" w:w="3213"/>
          </w:tcPr>
          <w:p>
            <w:r>
              <w:rPr>
                <w:sz w:val="18"/>
              </w:rPr>
              <w:t>Kavrama</w:t>
            </w:r>
          </w:p>
        </w:tc>
      </w:tr>
      <w:tr>
        <w:tc>
          <w:tcPr>
            <w:tcW w:type="dxa" w:w="3213"/>
          </w:tcPr>
          <w:p>
            <w:r>
              <w:rPr>
                <w:sz w:val="18"/>
              </w:rPr>
              <w:t>M3E-K2</w:t>
            </w:r>
          </w:p>
        </w:tc>
        <w:tc>
          <w:tcPr>
            <w:tcW w:type="dxa" w:w="3213"/>
          </w:tcPr>
          <w:p>
            <w:r>
              <w:rPr>
                <w:sz w:val="18"/>
              </w:rPr>
              <w:t>SPI protokolünün çalışma prensibini (MOSI, MISO, CLK, CS hatları, master/slave yapısı) açıklar ve I2C ile karşılaştırır</w:t>
            </w:r>
          </w:p>
        </w:tc>
        <w:tc>
          <w:tcPr>
            <w:tcW w:type="dxa" w:w="3213"/>
          </w:tcPr>
          <w:p>
            <w:r>
              <w:rPr>
                <w:sz w:val="18"/>
              </w:rPr>
              <w:t>Analiz</w:t>
            </w:r>
          </w:p>
        </w:tc>
      </w:tr>
      <w:tr>
        <w:tc>
          <w:tcPr>
            <w:tcW w:type="dxa" w:w="3213"/>
          </w:tcPr>
          <w:p>
            <w:r>
              <w:rPr>
                <w:sz w:val="18"/>
              </w:rPr>
              <w:t>M3E-K3</w:t>
            </w:r>
          </w:p>
        </w:tc>
        <w:tc>
          <w:tcPr>
            <w:tcW w:type="dxa" w:w="3213"/>
          </w:tcPr>
          <w:p>
            <w:r>
              <w:rPr>
                <w:sz w:val="18"/>
              </w:rPr>
              <w:t>Python smbus2 ve spidev kütüphaneleri kullanarak I2C ve SPI cihazlarla veri okuma/yazma uygulamaları geliştirir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pin kullanımı, PWM kontrolü ve Python programlama temelleri (Saat 29-30)</w:t>
      </w:r>
    </w:p>
    <w:p>
      <w:pPr>
        <w:spacing w:before="200"/>
      </w:pPr>
      <w:r>
        <w:rPr>
          <w:b/>
          <w:color w:val="757575"/>
          <w:sz w:val="24"/>
        </w:rPr>
        <w:t xml:space="preserve">  Öğrencinin Bilmesi Gerekenler</w:t>
      </w:r>
    </w:p>
    <w:p>
      <w:pPr>
        <w:pStyle w:val="ListBullet"/>
      </w:pPr>
      <w:r>
        <w:rPr>
          <w:sz w:val="20"/>
        </w:rPr>
        <w:t>Dijital iletişim kavramı (seri ve paralel iletişim farkı)</w:t>
      </w:r>
    </w:p>
    <w:p>
      <w:pPr>
        <w:pStyle w:val="ListBullet"/>
      </w:pPr>
      <w:r>
        <w:rPr>
          <w:sz w:val="20"/>
        </w:rPr>
        <w:t>Binary (ikili) sayı sistemi ve bit kavramı</w:t>
      </w:r>
    </w:p>
    <w:p>
      <w:pPr>
        <w:pStyle w:val="ListBullet"/>
      </w:pPr>
      <w:r>
        <w:rPr>
          <w:sz w:val="20"/>
        </w:rPr>
        <w:t>Raspberry Pi'nin GPIO pin yapısı ve Python ile pin kontrolü</w:t>
      </w:r>
    </w:p>
    <w:p>
      <w:pPr>
        <w:spacing w:before="200"/>
      </w:pPr>
      <w:r>
        <w:rPr>
          <w:b/>
          <w:color w:val="757575"/>
          <w:sz w:val="24"/>
        </w:rPr>
        <w:t xml:space="preserve">  Olası Kavram Yanılgıları</w:t>
      </w:r>
    </w:p>
    <w:p>
      <w:pPr>
        <w:pStyle w:val="ListBullet"/>
      </w:pPr>
      <w:r>
        <w:rPr>
          <w:sz w:val="20"/>
        </w:rPr>
        <w:t>I2C ve SPI sadece sensörler için kullanılır - bu protokoller ekranlar, hafıza modülleri, motor sürücüler ve pek çok çevre birimi için kullanılır</w:t>
      </w:r>
    </w:p>
    <w:p>
      <w:pPr>
        <w:pStyle w:val="ListBullet"/>
      </w:pPr>
      <w:r>
        <w:rPr>
          <w:sz w:val="20"/>
        </w:rPr>
        <w:t>I2C ve SPI aynı işi yapar, birini bilmek yeter - her iki protokolün farklı avantajları ve kullanım alanları vardır; I2C daha az kablo, SPI daha hızlı iletişim sağlar</w:t>
      </w:r>
    </w:p>
    <w:p>
      <w:pPr>
        <w:spacing w:before="200"/>
      </w:pPr>
      <w:r>
        <w:rPr>
          <w:b/>
          <w:color w:val="757575"/>
          <w:sz w:val="24"/>
        </w:rPr>
        <w:t xml:space="preserve">  Hazırlık Materyalleri</w:t>
      </w:r>
    </w:p>
    <w:p>
      <w:pPr>
        <w:pStyle w:val="ListBullet"/>
      </w:pPr>
      <w:r>
        <w:rPr>
          <w:sz w:val="20"/>
        </w:rPr>
        <w:t>Raspberry Pi, breadboard ve bağlantı kabloları</w:t>
      </w:r>
    </w:p>
    <w:p>
      <w:pPr>
        <w:pStyle w:val="ListBullet"/>
      </w:pPr>
      <w:r>
        <w:rPr>
          <w:sz w:val="20"/>
        </w:rPr>
        <w:t>I2C cihaz (örn. BMP280 sensörü veya I2C LCD)</w:t>
      </w:r>
    </w:p>
    <w:p>
      <w:pPr>
        <w:pStyle w:val="ListBullet"/>
      </w:pPr>
      <w:r>
        <w:rPr>
          <w:sz w:val="20"/>
        </w:rPr>
        <w:t>Projeksiyon ve bilgisayar</w:t>
      </w:r>
    </w:p>
    <w:p>
      <w:pPr>
        <w:pStyle w:val="ListBullet"/>
      </w:pPr>
      <w:r>
        <w:rPr>
          <w:sz w:val="20"/>
        </w:rPr>
        <w:t>I2C ve SPI protokol karşılaştırma tablosu posteri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otobüste yolcuların durak isimlerini duymasını düşünün: Tek bir hoparlör (tek hat) tüm yolculara sırayla mesajlar gönderir ve her yolcu kendi durağını dinler. I2C protokolü böyle çalışır; tek veri hattı üzerinden birden fazla cihazla adres tabanlı iletişim kurulur. SPI ise özel telefon hatları gibidir; her cihazın kendi hattı vardır ve aynı anda veri alışverişi yapılabilir.</w:t>
      </w:r>
    </w:p>
    <w:p>
      <w:r>
        <w:rPr>
          <w:b/>
          <w:color w:val="1B2A4A"/>
          <w:sz w:val="20"/>
        </w:rPr>
        <w:t xml:space="preserve">Günlük Hayat Bağlantısı: </w:t>
      </w:r>
      <w:r>
        <w:rPr>
          <w:sz w:val="20"/>
        </w:rPr>
        <w:t>Otobüs hoparlörü gibi I2C tek hat üzerinden adresleme ile çalışırken, özel telefon hatları gibi SPI her cihaza ayrı hat çekerek daha hızlı iletişim sağlar. Her iki yöntemin de avantajları vardır.</w:t>
      </w:r>
    </w:p>
    <w:p>
      <w:pPr>
        <w:spacing w:before="200"/>
      </w:pPr>
      <w:r>
        <w:rPr>
          <w:b/>
          <w:color w:val="2C6FAD"/>
          <w:sz w:val="24"/>
        </w:rPr>
        <w:t xml:space="preserve">  Ön Bilgi Yoklama Soruları</w:t>
      </w:r>
    </w:p>
    <w:p>
      <w:r>
        <w:rPr>
          <w:b/>
          <w:color w:val="2C6FAD"/>
          <w:sz w:val="20"/>
        </w:rPr>
        <w:t xml:space="preserve">  1. </w:t>
      </w:r>
      <w:r>
        <w:rPr>
          <w:sz w:val="20"/>
        </w:rPr>
        <w:t>Kursiyerlerden bilgisayarlarındaki farklı bileşenlerin (ekran kartı, RAM, sabit disk) işlemciyle nasıl iletişim kurduğunu ve seri/paralel iletişim kavramlarını tartışmaları istenir.</w:t>
      </w:r>
    </w:p>
    <w:p>
      <w:pPr>
        <w:spacing w:before="200"/>
      </w:pPr>
      <w:r>
        <w:rPr>
          <w:b/>
          <w:color w:val="2C6FAD"/>
          <w:sz w:val="24"/>
        </w:rPr>
        <w:t xml:space="preserve">  Motivasyon Etkinliği: "İletişim Protokolü Yarışması"</w:t>
      </w:r>
    </w:p>
    <w:p>
      <w:r>
        <w:rPr>
          <w:b/>
          <w:color w:val="1B2A4A"/>
          <w:sz w:val="20"/>
        </w:rPr>
        <w:t xml:space="preserve">Açıklama: </w:t>
      </w:r>
      <w:r>
        <w:rPr>
          <w:sz w:val="20"/>
        </w:rPr>
        <w:t>Kursiyerler I2C ve SPI protokollerinin çalışma mantığını günlük hayat analojileriyle keşfediyor.</w:t>
      </w:r>
    </w:p>
    <w:p>
      <w:r>
        <w:rPr>
          <w:b/>
          <w:color w:val="1B2A4A"/>
          <w:sz w:val="20"/>
        </w:rPr>
        <w:t xml:space="preserve">Yönerge: </w:t>
      </w:r>
      <w:r>
        <w:rPr>
          <w:sz w:val="20"/>
        </w:rPr>
        <w:t>Eğitmen tahtaya iki senaryo çizer: 1) Tek hat üzerinden 8 cihazla sırayla konuşma (I2C). 2) Her cihaza ayrı hat çekerek aynı anda konuşma (SPI). Kursiyerlerden her senaryonun avantaj ve dezavantajlarını (kablo sayısı, hız, karmaşıklık) listelemesi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hava durumu istasyonu projesinde 5 farklı sensör (sıcaklık, nem, basınç, ışık, rüzgar) ve 1 LCD ekran Raspberry Pi'ye bağlanacaktır. Kablo sayısını minimize etmek istiyorsunuz ama bazı sensörler yüksek hızda veri üretir. Hangi sensörleri I2C'ye, hangilerini SPI'ya bağlarsınız? Kararınızı gerekçelendirin.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"I2C ve SPI Protokol Analizi"</w:t>
      </w:r>
    </w:p>
    <w:p>
      <w:r>
        <w:rPr>
          <w:b/>
          <w:color w:val="1B2A4A"/>
          <w:sz w:val="20"/>
        </w:rPr>
        <w:t xml:space="preserve">Türü: </w:t>
      </w:r>
      <w:r>
        <w:rPr>
          <w:sz w:val="20"/>
        </w:rPr>
        <w:t>Grup çalışması ve teknik araştırma</w:t>
      </w:r>
    </w:p>
    <w:p>
      <w:r>
        <w:rPr>
          <w:b/>
          <w:color w:val="1B2A4A"/>
          <w:sz w:val="20"/>
        </w:rPr>
        <w:t xml:space="preserve">Amacı: </w:t>
      </w:r>
      <w:r>
        <w:rPr>
          <w:sz w:val="20"/>
        </w:rPr>
        <w:t>I2C ve SPI protokollerinin teknik detaylarını anlama ve Python ile uygulama geliştirme</w:t>
      </w:r>
    </w:p>
    <w:p>
      <w:r>
        <w:rPr>
          <w:b/>
          <w:color w:val="1B2A4A"/>
          <w:sz w:val="20"/>
        </w:rPr>
        <w:t xml:space="preserve">Malzemeler: </w:t>
      </w:r>
      <w:r>
        <w:rPr>
          <w:sz w:val="20"/>
        </w:rPr>
        <w:t>I2C ve SPI protokol diyagramları, Raspberry Pi, BMP280 veya benzeri I2C sensör, logic analyzer ekran görüntüleri</w:t>
      </w:r>
    </w:p>
    <w:p>
      <w:pPr>
        <w:spacing w:before="200"/>
      </w:pPr>
      <w:r>
        <w:rPr>
          <w:b/>
          <w:color w:val="007A7A"/>
          <w:sz w:val="24"/>
        </w:rPr>
        <w:t xml:space="preserve">  Yönerge Adımları</w:t>
      </w:r>
    </w:p>
    <w:p>
      <w:r>
        <w:rPr>
          <w:b/>
          <w:color w:val="007A7A"/>
          <w:sz w:val="20"/>
        </w:rPr>
        <w:t xml:space="preserve">  1. </w:t>
      </w:r>
      <w:r>
        <w:rPr>
          <w:sz w:val="20"/>
        </w:rPr>
        <w:t>I2C protokolünün sinyal yapısını çizin: SDA (veri), SCL (saat), Start/Stop koşulları, 7-bit adres, R/W biti, ACK/NACK</w:t>
      </w:r>
    </w:p>
    <w:p>
      <w:r>
        <w:rPr>
          <w:b/>
          <w:color w:val="007A7A"/>
          <w:sz w:val="20"/>
        </w:rPr>
        <w:t xml:space="preserve">  2. </w:t>
      </w:r>
      <w:r>
        <w:rPr>
          <w:sz w:val="20"/>
        </w:rPr>
        <w:t>SPI protokolünün sinyal yapısını çizin: MOSI, MISO, SCLK, CS hatları, clock polarite ve faz (CPOL/CPHA) modları</w:t>
      </w:r>
    </w:p>
    <w:p>
      <w:r>
        <w:rPr>
          <w:b/>
          <w:color w:val="007A7A"/>
          <w:sz w:val="20"/>
        </w:rPr>
        <w:t xml:space="preserve">  3. </w:t>
      </w:r>
      <w:r>
        <w:rPr>
          <w:sz w:val="20"/>
        </w:rPr>
        <w:t>I2C ve SPI protokollerini hız, kablo sayısı, cihaz sayısı, full/half-duplex ve karmaşıklık açısından karşılaştırma tablosu oluşturun</w:t>
      </w:r>
    </w:p>
    <w:p>
      <w:r>
        <w:rPr>
          <w:b/>
          <w:color w:val="007A7A"/>
          <w:sz w:val="20"/>
        </w:rPr>
        <w:t xml:space="preserve">  4. </w:t>
      </w:r>
      <w:r>
        <w:rPr>
          <w:sz w:val="20"/>
        </w:rPr>
        <w:t>Python smbus2 ile I2C cihaz tarama ve veri okuma kodunu yazın; i2cdetect komutunu inceleyin</w:t>
      </w:r>
    </w:p>
    <w:p>
      <w:r>
        <w:rPr>
          <w:b/>
          <w:color w:val="1B2A4A"/>
          <w:sz w:val="20"/>
        </w:rPr>
        <w:t xml:space="preserve">Öğrenci Rolü: </w:t>
      </w:r>
      <w:r>
        <w:rPr>
          <w:sz w:val="20"/>
        </w:rPr>
        <w:t>Gruplar halinde I2C ve SPI sinyal diyagramlarını çizer, karşılaştırma tablosu oluşturur ve Python kodu yazar.</w:t>
      </w:r>
    </w:p>
    <w:p>
      <w:r>
        <w:rPr>
          <w:b/>
          <w:color w:val="1B2A4A"/>
          <w:sz w:val="20"/>
        </w:rPr>
        <w:t xml:space="preserve">Öğretmen Rolü: </w:t>
      </w:r>
      <w:r>
        <w:rPr>
          <w:sz w:val="20"/>
        </w:rPr>
        <w:t>I2C ve SPI protokollerinin çalışma prensiplerini, sinyal zamanlama diyagramlarını ve Python kütüphanelerini detaylı olarak açıklar.</w:t>
      </w:r>
    </w:p>
    <w:p>
      <w:r>
        <w:rPr>
          <w:b/>
          <w:color w:val="1B2A4A"/>
          <w:sz w:val="20"/>
        </w:rPr>
        <w:t xml:space="preserve">Beklenen Ürün: </w:t>
      </w:r>
      <w:r>
        <w:rPr>
          <w:sz w:val="20"/>
        </w:rPr>
        <w:t>I2C ve SPI sinyal diyagramları, protokol karşılaştırma tablosu ve Python iletişim kodları</w:t>
      </w:r>
    </w:p>
    <w:p>
      <w:pPr>
        <w:spacing w:before="200"/>
      </w:pPr>
      <w:r>
        <w:rPr>
          <w:b/>
          <w:color w:val="007A7A"/>
          <w:sz w:val="24"/>
        </w:rPr>
        <w:t xml:space="preserve">  Araştırma Soruları</w:t>
      </w:r>
    </w:p>
    <w:p>
      <w:r>
        <w:rPr>
          <w:b/>
          <w:color w:val="007A7A"/>
          <w:sz w:val="20"/>
        </w:rPr>
        <w:t xml:space="preserve">  1. </w:t>
      </w:r>
      <w:r>
        <w:rPr>
          <w:sz w:val="20"/>
        </w:rPr>
        <w:t>I2C protokolünü Philips (NXP) neden geliştirdi ve SPI'yı Motorola neden geliştirdi? Bu protokollerin tarihsel gelişimi ve endüstriyel standartlaşma süreçleri nelerdir?</w:t>
      </w:r>
    </w:p>
    <w:p>
      <w:r>
        <w:rPr>
          <w:b/>
          <w:color w:val="1B2A4A"/>
          <w:sz w:val="20"/>
        </w:rPr>
        <w:t xml:space="preserve">Grupla Çalışma Kuralları: </w:t>
      </w:r>
      <w:r>
        <w:rPr>
          <w:sz w:val="20"/>
        </w:rPr>
        <w:t>Her grup en az 5 kriterle I2C-SPI karşılaştırma tablosu oluşturmalı ve en az bir Python kodu çalıştırmalıdır.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I2C Protokolü</w:t>
            </w:r>
          </w:p>
        </w:tc>
        <w:tc>
          <w:tcPr>
            <w:tcW w:type="dxa" w:w="2409"/>
          </w:tcPr>
          <w:p>
            <w:r>
              <w:rPr>
                <w:sz w:val="18"/>
              </w:rPr>
              <w:t>İki kablolu (SDA-veri, SCL-saat) senkron seri iletişim protokolü; 7-bit adres ile aynı bus üzerinde 128'e kadar cihaz destekler</w:t>
            </w:r>
          </w:p>
        </w:tc>
        <w:tc>
          <w:tcPr>
            <w:tcW w:type="dxa" w:w="2409"/>
          </w:tcPr>
          <w:p>
            <w:r>
              <w:rPr>
                <w:sz w:val="18"/>
              </w:rPr>
              <w:t>SDA, SCL, Start/Stop koşulu, 7-bit adres, ACK/NACK, master/slave, pull-up direnç</w:t>
            </w:r>
          </w:p>
        </w:tc>
        <w:tc>
          <w:tcPr>
            <w:tcW w:type="dxa" w:w="2409"/>
          </w:tcPr>
          <w:p>
            <w:r>
              <w:rPr>
                <w:sz w:val="18"/>
              </w:rPr>
              <w:t>Raspberry Pi I2C master olarak çalışır. SDA (GPIO2) ve SCL (GPIO3) hatları ile bağlanan cihazlara 7-bit adres ile erişilir. Örnek: BMP280 sensörünün adresi 0x76'dır. smbus2 kütüphanesi ile bus.read_byte_data(0x76, 0xD0) komutu cihaz ID'sini okur</w:t>
            </w:r>
          </w:p>
        </w:tc>
      </w:tr>
      <w:tr>
        <w:tc>
          <w:tcPr>
            <w:tcW w:type="dxa" w:w="2409"/>
          </w:tcPr>
          <w:p>
            <w:r>
              <w:rPr>
                <w:sz w:val="18"/>
              </w:rPr>
              <w:t>SPI Protokolü</w:t>
            </w:r>
          </w:p>
        </w:tc>
        <w:tc>
          <w:tcPr>
            <w:tcW w:type="dxa" w:w="2409"/>
          </w:tcPr>
          <w:p>
            <w:r>
              <w:rPr>
                <w:sz w:val="18"/>
              </w:rPr>
              <w:t>Dört kablolu (MOSI, MISO, SCLK, CS) senkron seri iletişim protokolü; full-duplex iletişim ve yüksek hız desteği sağlar</w:t>
            </w:r>
          </w:p>
        </w:tc>
        <w:tc>
          <w:tcPr>
            <w:tcW w:type="dxa" w:w="2409"/>
          </w:tcPr>
          <w:p>
            <w:r>
              <w:rPr>
                <w:sz w:val="18"/>
              </w:rPr>
              <w:t>MOSI (Master Out Slave In), MISO (Master In Slave Out), SCLK (saat), CS (Chip Select), CPOL/CPHA</w:t>
            </w:r>
          </w:p>
        </w:tc>
        <w:tc>
          <w:tcPr>
            <w:tcW w:type="dxa" w:w="2409"/>
          </w:tcPr>
          <w:p>
            <w:r>
              <w:rPr>
                <w:sz w:val="18"/>
              </w:rPr>
              <w:t>Raspberry Pi SPI master olarak çalışır: MOSI (GPIO10), MISO (GPIO9), SCLK (GPIO11), CE0 (GPIO8). Her cihazın ayrı CS hattı vardır. spidev kütüphanesi ile spi.xfer2([0x01, 0x80, 0x00]) komutu SPI cihazına veri gönderip yanıt alır</w:t>
            </w:r>
          </w:p>
        </w:tc>
      </w:tr>
      <w:tr>
        <w:tc>
          <w:tcPr>
            <w:tcW w:type="dxa" w:w="2409"/>
          </w:tcPr>
          <w:p>
            <w:r>
              <w:rPr>
                <w:sz w:val="18"/>
              </w:rPr>
              <w:t>smbus2 Kütüphanesi</w:t>
            </w:r>
          </w:p>
        </w:tc>
        <w:tc>
          <w:tcPr>
            <w:tcW w:type="dxa" w:w="2409"/>
          </w:tcPr>
          <w:p>
            <w:r>
              <w:rPr>
                <w:sz w:val="18"/>
              </w:rPr>
              <w:t>Python'da I2C iletişimi için kullanılan kütüphane; byte ve blok veri okuma/yazma fonksiyonları sağlar</w:t>
            </w:r>
          </w:p>
        </w:tc>
        <w:tc>
          <w:tcPr>
            <w:tcW w:type="dxa" w:w="2409"/>
          </w:tcPr>
          <w:p>
            <w:r>
              <w:rPr>
                <w:sz w:val="18"/>
              </w:rPr>
              <w:t>SMBus(bus_number), read_byte_data(), write_byte_data(), read_i2c_block_data()</w:t>
            </w:r>
          </w:p>
        </w:tc>
        <w:tc>
          <w:tcPr>
            <w:tcW w:type="dxa" w:w="2409"/>
          </w:tcPr>
          <w:p>
            <w:r>
              <w:rPr>
                <w:sz w:val="18"/>
              </w:rPr>
              <w:t>import smbus2; bus = smbus2.SMBus(1); deger = bus.read_byte_data(0x76, 0xD0); print(hex(deger)). Bu kod I2C bus 1 üzerinden 0x76 adresindeki cihazın 0xD0 register'ından bir byte okur</w:t>
            </w:r>
          </w:p>
        </w:tc>
      </w:tr>
      <w:tr>
        <w:tc>
          <w:tcPr>
            <w:tcW w:type="dxa" w:w="2409"/>
          </w:tcPr>
          <w:p>
            <w:r>
              <w:rPr>
                <w:sz w:val="18"/>
              </w:rPr>
              <w:t>I2C vs SPI Karşılaştırma</w:t>
            </w:r>
          </w:p>
        </w:tc>
        <w:tc>
          <w:tcPr>
            <w:tcW w:type="dxa" w:w="2409"/>
          </w:tcPr>
          <w:p>
            <w:r>
              <w:rPr>
                <w:sz w:val="18"/>
              </w:rPr>
              <w:t>İki protokolün hız, kablo sayısı, cihaz desteği ve kullanım kolaylığı açısından karşılaştırılması</w:t>
            </w:r>
          </w:p>
        </w:tc>
        <w:tc>
          <w:tcPr>
            <w:tcW w:type="dxa" w:w="2409"/>
          </w:tcPr>
          <w:p>
            <w:r>
              <w:rPr>
                <w:sz w:val="18"/>
              </w:rPr>
              <w:t>Hız: SPI &gt; I2C, Kablo: I2C &lt; SPI, Cihaz: I2C &gt; SPI, Duplex: SPI full, I2C half</w:t>
            </w:r>
          </w:p>
        </w:tc>
        <w:tc>
          <w:tcPr>
            <w:tcW w:type="dxa" w:w="2409"/>
          </w:tcPr>
          <w:p>
            <w:r>
              <w:rPr>
                <w:sz w:val="18"/>
              </w:rPr>
              <w:t>I2C: 2 kablo, 100-400 kbps, 128 cihaz, half-duplex. SPI: 4+ kablo (her cihaz için +1 CS), 10+ Mbps, CS sayısı kadar cihaz, full-duplex. I2C daha az kablo ile çok cihaz, SPI daha yüksek hız ile hızlı veri aktarımı</w:t>
            </w:r>
          </w:p>
        </w:tc>
      </w:tr>
    </w:tbl>
    <w:p/>
    <w:p>
      <w:pPr>
        <w:spacing w:before="200"/>
      </w:pPr>
      <w:r>
        <w:rPr>
          <w:b/>
          <w:color w:val="E65C00"/>
          <w:sz w:val="24"/>
        </w:rPr>
        <w:t xml:space="preserve">  Konu Anlatımı</w:t>
      </w:r>
    </w:p>
    <w:p>
      <w:r>
        <w:rPr>
          <w:sz w:val="20"/>
        </w:rPr>
        <w:t>I2C Protokolü Detaylı İnceleme: I2C (Inter-Integrated Circuit) Philips tarafından geliştirilmiştir. İki hat kullanır: SDA (Serial Data) ve SCL (Serial Clock). Çalışma prensibi: 1) Master Start koşulu gönderir (SDA HIGH'dan LOW'a, SCL HIGH iken). 2) 7-bit slave adresi + R/W biti gönderilir (toplam 8 bit). 3) Slave cihaz ACK (acknowledge) biti gönderir. 4) Veri byte'ları aktarılır, her byte sonrası ACK. 5) Master Stop koşulu gönderir (SDA LOW'dan HIGH'a, SCL HIGH iken). Hız modları: Standard (100 kbps), Fast (400 kbps), Fast Plus (1 Mbps), High Speed (3.4 Mbps). Pull-up dirençler: SDA ve SCL hatlarına 4.7K ohm pull-up direnç bağlanmalıdır (Raspberry Pi'de dahili pull-up mevcut). Adres çakışması: Aynı adreste iki cihaz varsa adres pinleri (A0, A1, A2) ile değiştirilebilir.</w:t>
      </w:r>
    </w:p>
    <w:p>
      <w:r>
        <w:rPr>
          <w:sz w:val="20"/>
        </w:rPr>
        <w:t>SPI Protokolü Detaylı İnceleme: SPI (Serial Peripheral Interface) Motorola tarafından geliştirilmiştir. Dört hat kullanır: MOSI (Master Out Slave In - master'dan slave'e veri), MISO (Master In Slave Out - slave'den master'a veri), SCLK (Serial Clock - saat sinyali), CS/SS (Chip Select/Slave Select - cihaz seçimi). Çalışma prensibi: 1) Master CS hattını LOW'a çeker (cihaz seçimi). 2) SCLK saat sinyali başlar. 3) Her saat vuruşunda MOSI üzerinden 1 bit gönderilir ve MISO üzerinden 1 bit alınır (full-duplex). 4) İletişim tamamlanınca CS HIGH'a çekilir. SPI modları (CPOL/CPHA): Mode 0 (CPOL=0, CPHA=0) en yaygın kullanılan moddur. Avantaj: Full-duplex, yüksek hız. Dezavantaj: Her cihaz için ayrı CS hattı gerekir.</w:t>
      </w:r>
    </w:p>
    <w:p>
      <w:r>
        <w:rPr>
          <w:sz w:val="20"/>
        </w:rPr>
        <w:t>Python ile I2C Programlama: Raspberry Pi'de I2C etkinleştirme: sudo raspi-config &gt; Interfacing Options &gt; I2C &gt; Enable. Bağlı cihazları tarama: i2cdetect -y 1. smbus2 kurulumu: pip install smbus2. Temel kullanım: import smbus2; bus = smbus2.SMBus(1). Byte okuma: deger = bus.read_byte_data(adres, register). Byte yazma: bus.write_byte_data(adres, register, deger). Blok okuma: veri = bus.read_i2c_block_data(adres, register, uzunluk). BMP280 sensör örneği: chip_id = bus.read_byte_data(0x76, 0xD0); sıcaklık ve basınç kalibrasyon verileri register'lardan okunur ve formüle göre hesaplanır.</w:t>
      </w:r>
    </w:p>
    <w:p>
      <w:r>
        <w:rPr>
          <w:sz w:val="20"/>
        </w:rPr>
        <w:t>Python ile SPI Programlama ve Protokol Karşılaştırma: Raspberry Pi'de SPI etkinleştirme: sudo raspi-config &gt; Interfacing Options &gt; SPI &gt; Enable. spidev kurulumu: pip install spidev. Temel kullanım: import spidev; spi = spidev.SpiDev(); spi.open(0, 0); spi.max_speed_hz = 1000000. Veri gönderme/alma: yanit = spi.xfer2([0x01, 0x80, 0x00]). MCP3008 ADC örneği: 10-bit analog değer okuma. I2C vs SPI seçim kriterleri: Kablo sayısı önemliyse &gt; I2C. Hız önemliyse &gt; SPI. Çok cihaz bağlanacaksa &gt; I2C. Full-duplex gerekiyorsa &gt; SPI. Düşük güç tüketimi &gt; I2C. Basit protokol &gt; SPI.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I2C cihaz tarama ve veri okuma</w:t>
            </w:r>
          </w:p>
        </w:tc>
        <w:tc>
          <w:tcPr>
            <w:tcW w:type="dxa" w:w="3213"/>
          </w:tcPr>
          <w:p>
            <w:r>
              <w:rPr>
                <w:sz w:val="18"/>
              </w:rPr>
              <w:t>import smbus2</w:t>
              <w:br/>
              <w:t>import time</w:t>
              <w:br/>
              <w:br/>
              <w:t>bus = smbus2.SMBus(1)</w:t>
              <w:br/>
              <w:br/>
              <w:t># I2C bus uzerindeki cihazlari tara</w:t>
              <w:br/>
              <w:t>print('I2C Cihaz Tarama:')</w:t>
              <w:br/>
              <w:t>for adres in range(0x03, 0x78):</w:t>
              <w:br/>
              <w:t xml:space="preserve">    try:</w:t>
              <w:br/>
              <w:t xml:space="preserve">        bus.read_byte(adres)</w:t>
              <w:br/>
              <w:t xml:space="preserve">        print(f'  Cihaz bulundu: 0x{adres:02X}')</w:t>
              <w:br/>
              <w:t xml:space="preserve">    except:</w:t>
              <w:br/>
              <w:t xml:space="preserve">        pass</w:t>
              <w:br/>
              <w:br/>
              <w:t># BMP280 sensor chip ID oku</w:t>
              <w:br/>
              <w:t>chip_id = bus.read_byte_data(0x76, 0xD0)</w:t>
              <w:br/>
              <w:t>print(f'BMP280 Chip ID: 0x{chip_id:02X}')</w:t>
              <w:br/>
              <w:br/>
              <w:t>bus.close()</w:t>
            </w:r>
          </w:p>
        </w:tc>
        <w:tc>
          <w:tcPr>
            <w:tcW w:type="dxa" w:w="3213"/>
          </w:tcPr>
          <w:p>
            <w:r>
              <w:rPr>
                <w:sz w:val="18"/>
              </w:rPr>
              <w:t>smbus2 ile I2C bus taranır ve bulunan cihazların adresleri listelenir; belirli register'lardan veri okunur</w:t>
            </w:r>
          </w:p>
        </w:tc>
      </w:tr>
      <w:tr>
        <w:tc>
          <w:tcPr>
            <w:tcW w:type="dxa" w:w="3213"/>
          </w:tcPr>
          <w:p>
            <w:r>
              <w:rPr>
                <w:sz w:val="18"/>
              </w:rPr>
              <w:t>SPI ile MCP3008 ADC okuma</w:t>
            </w:r>
          </w:p>
        </w:tc>
        <w:tc>
          <w:tcPr>
            <w:tcW w:type="dxa" w:w="3213"/>
          </w:tcPr>
          <w:p>
            <w:r>
              <w:rPr>
                <w:sz w:val="18"/>
              </w:rPr>
              <w:t>import spidev</w:t>
              <w:br/>
              <w:t>import time</w:t>
              <w:br/>
              <w:br/>
              <w:t>spi = spidev.SpiDev()</w:t>
              <w:br/>
              <w:t>spi.open(0, 0)</w:t>
              <w:br/>
              <w:t>spi.max_speed_hz = 1350000</w:t>
              <w:br/>
              <w:br/>
              <w:t>def analog_oku(kanal):</w:t>
              <w:br/>
              <w:t xml:space="preserve">    adc = spi.xfer2([1, (8+kanal)&lt;&lt;4, 0])</w:t>
              <w:br/>
              <w:t xml:space="preserve">    veri = ((adc[1]&amp;3) &lt;&lt; 8) + adc[2]</w:t>
              <w:br/>
              <w:t xml:space="preserve">    return veri</w:t>
              <w:br/>
              <w:br/>
              <w:t>while True:</w:t>
              <w:br/>
              <w:t xml:space="preserve">    deger = analog_oku(0)  # Kanal 0</w:t>
              <w:br/>
              <w:t xml:space="preserve">    voltaj = deger * 3.3 / 1023</w:t>
              <w:br/>
              <w:t xml:space="preserve">    print(f'ADC: {deger} Voltaj: {voltaj:.2f}V')</w:t>
              <w:br/>
              <w:t xml:space="preserve">    time.sleep(1)</w:t>
              <w:br/>
              <w:br/>
              <w:t>spi.close()</w:t>
            </w:r>
          </w:p>
        </w:tc>
        <w:tc>
          <w:tcPr>
            <w:tcW w:type="dxa" w:w="3213"/>
          </w:tcPr>
          <w:p>
            <w:r>
              <w:rPr>
                <w:sz w:val="18"/>
              </w:rPr>
              <w:t>SPI ile MCP3008 ADC'den 10-bit analog değer okunur ve voltaja çevrilir</w:t>
            </w:r>
          </w:p>
        </w:tc>
      </w:tr>
      <w:tr>
        <w:tc>
          <w:tcPr>
            <w:tcW w:type="dxa" w:w="3213"/>
          </w:tcPr>
          <w:p>
            <w:r>
              <w:rPr>
                <w:sz w:val="18"/>
              </w:rPr>
              <w:t>I2C ile birden fazla sensör okuma</w:t>
            </w:r>
          </w:p>
        </w:tc>
        <w:tc>
          <w:tcPr>
            <w:tcW w:type="dxa" w:w="3213"/>
          </w:tcPr>
          <w:p>
            <w:r>
              <w:rPr>
                <w:sz w:val="18"/>
              </w:rPr>
              <w:t>import smbus2</w:t>
              <w:br/>
              <w:t>import time</w:t>
              <w:br/>
              <w:br/>
              <w:t>bus = smbus2.SMBus(1)</w:t>
              <w:br/>
              <w:br/>
              <w:t># BMP280 sicaklik/basinc (0x76)</w:t>
              <w:br/>
              <w:t># BH1750 isik sensoru (0x23)</w:t>
              <w:br/>
              <w:br/>
              <w:t>def bmp280_oku():</w:t>
              <w:br/>
              <w:t xml:space="preserve">    data = bus.read_i2c_block_data(0x76, 0xF7, 6)</w:t>
              <w:br/>
              <w:t xml:space="preserve">    # Ham veri isleme (basitlestirilmis)</w:t>
              <w:br/>
              <w:t xml:space="preserve">    basinc_ham = (data[0]&lt;&lt;12)|(data[1]&lt;&lt;4)|(data[2]&gt;&gt;4)</w:t>
              <w:br/>
              <w:t xml:space="preserve">    sicaklik_ham = (data[3]&lt;&lt;12)|(data[4]&lt;&lt;4)|(data[5]&gt;&gt;4)</w:t>
              <w:br/>
              <w:t xml:space="preserve">    return sicaklik_ham, basinc_ham</w:t>
              <w:br/>
              <w:br/>
              <w:t>def bh1750_oku():</w:t>
              <w:br/>
              <w:t xml:space="preserve">    data = bus.read_i2c_block_data(0x23, 0x10, 2)</w:t>
              <w:br/>
              <w:t xml:space="preserve">    isik = (data[0]&lt;&lt;8 | data[1]) / 1.2</w:t>
              <w:br/>
              <w:t xml:space="preserve">    return isik</w:t>
              <w:br/>
              <w:br/>
              <w:t>while True:</w:t>
              <w:br/>
              <w:t xml:space="preserve">    sicaklik, basinc = bmp280_oku()</w:t>
              <w:br/>
              <w:t xml:space="preserve">    isik = bh1750_oku()</w:t>
              <w:br/>
              <w:t xml:space="preserve">    print(f'Sicaklik: {sicaklik} Basinc: {basinc} Isik: {isik:.1f} lux')</w:t>
              <w:br/>
              <w:t xml:space="preserve">    time.sleep(2)</w:t>
            </w:r>
          </w:p>
        </w:tc>
        <w:tc>
          <w:tcPr>
            <w:tcW w:type="dxa" w:w="3213"/>
          </w:tcPr>
          <w:p>
            <w:r>
              <w:rPr>
                <w:sz w:val="18"/>
              </w:rPr>
              <w:t>Aynı I2C bus üzerinde farklı adreslerdeki iki sensörden sırayla veri okunur</w:t>
            </w:r>
          </w:p>
        </w:tc>
      </w:tr>
    </w:tbl>
    <w:p/>
    <w:p>
      <w:pPr>
        <w:spacing w:before="200"/>
      </w:pPr>
      <w:r>
        <w:rPr>
          <w:b/>
          <w:color w:val="E65C00"/>
          <w:sz w:val="24"/>
        </w:rPr>
        <w:t xml:space="preserve">  Görseller ve Tablolar</w:t>
      </w:r>
    </w:p>
    <w:p>
      <w:pPr>
        <w:pStyle w:val="ListBullet"/>
      </w:pPr>
      <w:r>
        <w:rPr>
          <w:sz w:val="20"/>
        </w:rPr>
        <w:t>I2C protokolü sinyal zamanlama diyagramı (Start, Adres, R/W, ACK, Veri, Stop)</w:t>
      </w:r>
    </w:p>
    <w:p>
      <w:pPr>
        <w:pStyle w:val="ListBullet"/>
      </w:pPr>
      <w:r>
        <w:rPr>
          <w:sz w:val="20"/>
        </w:rPr>
        <w:t>SPI protokolü dört hat bağlantı şeması (MOSI, MISO, SCLK, CS) ve veri akışı</w:t>
      </w:r>
    </w:p>
    <w:p>
      <w:pPr>
        <w:spacing w:before="200"/>
      </w:pPr>
      <w:r>
        <w:rPr>
          <w:b/>
          <w:color w:val="E65C00"/>
          <w:sz w:val="24"/>
        </w:rPr>
        <w:t xml:space="preserve">  Analoji ve Benzetmeler</w:t>
      </w:r>
    </w:p>
    <w:p>
      <w:r>
        <w:rPr>
          <w:b/>
          <w:color w:val="E65C00"/>
          <w:sz w:val="20"/>
        </w:rPr>
        <w:t xml:space="preserve">  1. </w:t>
      </w:r>
      <w:r>
        <w:rPr>
          <w:sz w:val="20"/>
        </w:rPr>
        <w:t>I2C = Otobüs sistemi: Tek hat (yol) üzerinde birçok durak (cihaz), her durak numaralı (adres). SPI = Taksi sistemi: Her yolcuya (cihaza) özel araç (CS hattı), daha hızlı ama daha çok kaynak gerektirir. Pull-up direnç = Otobüs hattını sabit tutan direkler: Hat boştayken pozisyonunu korur</w:t>
      </w:r>
    </w:p>
    <w:p>
      <w:pPr>
        <w:spacing w:before="200"/>
      </w:pPr>
      <w:r>
        <w:rPr>
          <w:b/>
          <w:color w:val="E65C00"/>
          <w:sz w:val="24"/>
        </w:rPr>
        <w:t xml:space="preserve">  Öğrenci Soru-Cevap</w:t>
      </w:r>
    </w:p>
    <w:p>
      <w:pPr>
        <w:pStyle w:val="ListBullet"/>
      </w:pPr>
      <w:r>
        <w:rPr>
          <w:sz w:val="20"/>
        </w:rPr>
        <w:t>I2C protokolünde Start ve Stop koşulları nasıl belirlenir?</w:t>
      </w:r>
    </w:p>
    <w:p>
      <w:pPr>
        <w:pStyle w:val="ListBullet"/>
      </w:pPr>
      <w:r>
        <w:rPr>
          <w:sz w:val="20"/>
        </w:rPr>
        <w:t>SPI'da CS (Chip Select) hattının görevi nedir?</w:t>
      </w:r>
    </w:p>
    <w:p>
      <w:pPr>
        <w:pStyle w:val="ListBullet"/>
      </w:pPr>
      <w:r>
        <w:rPr>
          <w:sz w:val="20"/>
        </w:rPr>
        <w:t>I2C ve SPI arasında seçim yaparken hangi kriterlere bakılır?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"I2C ve SPI İletişim Uygulaması"</w:t>
      </w:r>
    </w:p>
    <w:p>
      <w:r>
        <w:rPr>
          <w:b/>
          <w:color w:val="1B2A4A"/>
          <w:sz w:val="20"/>
        </w:rPr>
        <w:t xml:space="preserve">Türü: </w:t>
      </w:r>
      <w:r>
        <w:rPr>
          <w:sz w:val="20"/>
        </w:rPr>
        <w:t>Grup çalışması ve karşılaştırmalı uygulama</w:t>
      </w:r>
    </w:p>
    <w:p>
      <w:r>
        <w:rPr>
          <w:b/>
          <w:color w:val="1B2A4A"/>
          <w:sz w:val="20"/>
        </w:rPr>
        <w:t xml:space="preserve">Amacı: </w:t>
      </w:r>
      <w:r>
        <w:rPr>
          <w:sz w:val="20"/>
        </w:rPr>
        <w:t>I2C ve SPI protokollerini Python ile uygulama ve iki protokolü pratik olarak karşılaştırma becerisi kazandırma</w:t>
      </w:r>
    </w:p>
    <w:p>
      <w:pPr>
        <w:spacing w:before="200"/>
      </w:pPr>
      <w:r>
        <w:rPr>
          <w:b/>
          <w:color w:val="6A1B9A"/>
          <w:sz w:val="24"/>
        </w:rPr>
        <w:t xml:space="preserve">  Yönerge Adımları</w:t>
      </w:r>
    </w:p>
    <w:p>
      <w:r>
        <w:rPr>
          <w:b/>
          <w:color w:val="6A1B9A"/>
          <w:sz w:val="20"/>
        </w:rPr>
        <w:t xml:space="preserve">  1. </w:t>
      </w:r>
      <w:r>
        <w:rPr>
          <w:sz w:val="20"/>
        </w:rPr>
        <w:t>Raspberry Pi'de I2C ve SPI arayüzlerini etkinleştirin ve i2cdetect ile cihaz tarama yapın</w:t>
      </w:r>
    </w:p>
    <w:p>
      <w:r>
        <w:rPr>
          <w:b/>
          <w:color w:val="6A1B9A"/>
          <w:sz w:val="20"/>
        </w:rPr>
        <w:t xml:space="preserve">  2. </w:t>
      </w:r>
      <w:r>
        <w:rPr>
          <w:sz w:val="20"/>
        </w:rPr>
        <w:t>smbus2 kütüphanesi ile I2C sensörden veri okuyun ve register haritasını inceleyin</w:t>
      </w:r>
    </w:p>
    <w:p>
      <w:r>
        <w:rPr>
          <w:b/>
          <w:color w:val="6A1B9A"/>
          <w:sz w:val="20"/>
        </w:rPr>
        <w:t xml:space="preserve">  3. </w:t>
      </w:r>
      <w:r>
        <w:rPr>
          <w:sz w:val="20"/>
        </w:rPr>
        <w:t>spidev kütüphanesi ile SPI cihazdan veri okuyun ve iletişim parametrelerini ayarlayın</w:t>
      </w:r>
    </w:p>
    <w:p>
      <w:r>
        <w:rPr>
          <w:b/>
          <w:color w:val="6A1B9A"/>
          <w:sz w:val="20"/>
        </w:rPr>
        <w:t xml:space="preserve">  4. </w:t>
      </w:r>
      <w:r>
        <w:rPr>
          <w:sz w:val="20"/>
        </w:rPr>
        <w:t>Aynı projede hem I2C hem SPI cihaz kullanarak hibrit iletişim sistemi tasarlayın</w:t>
      </w:r>
    </w:p>
    <w:p>
      <w:r>
        <w:rPr>
          <w:b/>
          <w:color w:val="1B2A4A"/>
          <w:sz w:val="20"/>
        </w:rPr>
        <w:t xml:space="preserve">Beklenen Ürün: </w:t>
      </w:r>
      <w:r>
        <w:rPr>
          <w:sz w:val="20"/>
        </w:rPr>
        <w:t>I2C ve SPI devre bağlantıları, Python kaynak kodları, karşılaştırma raporu</w:t>
      </w:r>
    </w:p>
    <w:p>
      <w:pPr>
        <w:spacing w:before="200"/>
      </w:pPr>
      <w:r>
        <w:rPr>
          <w:b/>
          <w:color w:val="6A1B9A"/>
          <w:sz w:val="24"/>
        </w:rPr>
        <w:t xml:space="preserve">  Transfer Soruları</w:t>
      </w:r>
    </w:p>
    <w:p>
      <w:r>
        <w:rPr>
          <w:b/>
          <w:color w:val="6A1B9A"/>
          <w:sz w:val="20"/>
        </w:rPr>
        <w:t xml:space="preserve">  1. </w:t>
      </w:r>
      <w:r>
        <w:rPr>
          <w:sz w:val="20"/>
        </w:rPr>
        <w:t>I2C ve SPI protokol bilgisi gömülü sistemlerde, IoT projelerinde, endüstriyel otomasyon sistemlerinde ve sensör ağlarında temel iletişim becerisidir.</w:t>
      </w:r>
    </w:p>
    <w:p>
      <w:r>
        <w:rPr>
          <w:b/>
          <w:color w:val="1B2A4A"/>
          <w:sz w:val="20"/>
        </w:rPr>
        <w:t xml:space="preserve">İlişkili Disiplinler: </w:t>
      </w:r>
      <w:r>
        <w:rPr>
          <w:sz w:val="20"/>
        </w:rPr>
        <w:t>Elektronik (seri iletişim), bilgisayar mimarisi (bus yapıları), programlama (Python kütüphaneleri), fizik (sinyal zamanlama)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I2C bus üzerinde 3 sensör bağlı ama i2cdetect sadece 2 cihaz gösteriyor. Üçüncü sensörün neden algılanmadığını nasıl teşhis eder ve çözersiniz? (İpucu: Adres çakışması, kablo bağlantısı, pull-up direnç ve güç kaynağı kontrol edin)</w:t>
            </w:r>
          </w:p>
        </w:tc>
      </w:tr>
    </w:tbl>
    <w:p/>
    <w:p>
      <w:r>
        <w:rPr>
          <w:b/>
          <w:color w:val="1B2A4A"/>
          <w:sz w:val="20"/>
        </w:rPr>
        <w:t xml:space="preserve">Yaratıcı Görev: </w:t>
      </w:r>
      <w:r>
        <w:rPr>
          <w:sz w:val="20"/>
        </w:rPr>
        <w:t>Bir hava durumu balonuna sensörler yerleştireceğinizi düşünün. Sınırlı pin sayısı olan mikrodenetleyiciye 10 farklı sensör bağlamanız gerekiyor. I2C ve SPI'yı nasıl birlikte kullanarak optimum çözüm tasarlarsınız?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I2C protokolünün SDA, SCL, adres ve ACK kavramları anlaşıldı mı?</w:t>
      </w:r>
    </w:p>
    <w:p>
      <w:r>
        <w:rPr>
          <w:sz w:val="20"/>
        </w:rPr>
        <w:t xml:space="preserve">  ☐  SPI protokolünün MOSI, MISO, CLK, CS hatları kavrandı mı?</w:t>
      </w:r>
    </w:p>
    <w:p>
      <w:r>
        <w:rPr>
          <w:sz w:val="20"/>
        </w:rPr>
        <w:t xml:space="preserve">  ☐  Python smbus2 ve spidev kütüphaneleri ile iletişim kodu yazılabildi mi?</w:t>
      </w:r>
    </w:p>
    <w:p>
      <w:pPr>
        <w:spacing w:before="200"/>
      </w:pPr>
      <w:r>
        <w:rPr>
          <w:b/>
          <w:color w:val="2E7D32"/>
          <w:sz w:val="24"/>
        </w:rPr>
        <w:t xml:space="preserve">  Öz Değerlendirme Soruları</w:t>
      </w:r>
    </w:p>
    <w:p>
      <w:r>
        <w:rPr>
          <w:b/>
          <w:color w:val="2E7D32"/>
          <w:sz w:val="20"/>
        </w:rPr>
        <w:t xml:space="preserve">  1. </w:t>
      </w:r>
      <w:r>
        <w:rPr>
          <w:sz w:val="20"/>
        </w:rPr>
        <w:t>I2C protokolünde adres çakışması nasıl çözülür?</w:t>
      </w:r>
    </w:p>
    <w:p>
      <w:r>
        <w:rPr>
          <w:b/>
          <w:color w:val="2E7D32"/>
          <w:sz w:val="20"/>
        </w:rPr>
        <w:t xml:space="preserve">  2. </w:t>
      </w:r>
      <w:r>
        <w:rPr>
          <w:sz w:val="20"/>
        </w:rPr>
        <w:t>SPI protokolünde CS hattı LOW'a çekilmezse ne olur?</w:t>
      </w:r>
    </w:p>
    <w:p>
      <w:r>
        <w:rPr>
          <w:b/>
          <w:color w:val="2E7D32"/>
          <w:sz w:val="20"/>
        </w:rPr>
        <w:t xml:space="preserve">  3. </w:t>
      </w:r>
      <w:r>
        <w:rPr>
          <w:sz w:val="20"/>
        </w:rPr>
        <w:t>I2C ve SPI arasında hangi durumlarda hangisi tercih edilmelidir?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I2C protokolünde kaç kablo kullanılır?</w:t>
            </w:r>
          </w:p>
        </w:tc>
        <w:tc>
          <w:tcPr>
            <w:tcW w:type="dxa" w:w="3213"/>
          </w:tcPr>
          <w:p>
            <w:r>
              <w:rPr>
                <w:sz w:val="18"/>
              </w:rPr>
              <w:t>A) 1  B) 2  C) 4  D) 8</w:t>
            </w:r>
          </w:p>
        </w:tc>
        <w:tc>
          <w:tcPr>
            <w:tcW w:type="dxa" w:w="3213"/>
          </w:tcPr>
          <w:p>
            <w:r>
              <w:rPr>
                <w:sz w:val="18"/>
              </w:rPr>
              <w:t>B</w:t>
            </w:r>
          </w:p>
        </w:tc>
      </w:tr>
      <w:tr>
        <w:tc>
          <w:tcPr>
            <w:tcW w:type="dxa" w:w="3213"/>
          </w:tcPr>
          <w:p>
            <w:r>
              <w:rPr>
                <w:sz w:val="18"/>
              </w:rPr>
              <w:t>SPI protokolünde master'dan slave'e veri gönderen hat hangisidir?</w:t>
            </w:r>
          </w:p>
        </w:tc>
        <w:tc>
          <w:tcPr>
            <w:tcW w:type="dxa" w:w="3213"/>
          </w:tcPr>
          <w:p>
            <w:r>
              <w:rPr>
                <w:sz w:val="18"/>
              </w:rPr>
              <w:t>A) MISO  B) MOSI  C) SCLK  D) CS</w:t>
            </w:r>
          </w:p>
        </w:tc>
        <w:tc>
          <w:tcPr>
            <w:tcW w:type="dxa" w:w="3213"/>
          </w:tcPr>
          <w:p>
            <w:r>
              <w:rPr>
                <w:sz w:val="18"/>
              </w:rPr>
              <w:t>B</w:t>
            </w:r>
          </w:p>
        </w:tc>
      </w:tr>
      <w:tr>
        <w:tc>
          <w:tcPr>
            <w:tcW w:type="dxa" w:w="3213"/>
          </w:tcPr>
          <w:p>
            <w:r>
              <w:rPr>
                <w:sz w:val="18"/>
              </w:rPr>
              <w:t>I2C protokolünün SPI'ya göre en önemli avantajı nedir?</w:t>
            </w:r>
          </w:p>
        </w:tc>
        <w:tc>
          <w:tcPr>
            <w:tcW w:type="dxa" w:w="3213"/>
          </w:tcPr>
          <w:p>
            <w:r>
              <w:rPr>
                <w:sz w:val="18"/>
              </w:rPr>
              <w:t>A) Daha hızlıdır  B) Full-duplex çalışır  C) Daha az kablo ile çok cihaz bağlanır  D) Daha basit programlanır</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UART, I2C ve SPI protokollerinin her birinin güçlü ve zayıf yönleri nelerdir? Bir projede hangisinin kullanılacağına nasıl karar verilir?</w:t>
      </w:r>
    </w:p>
    <w:p>
      <w:r>
        <w:rPr>
          <w:b/>
          <w:color w:val="2E7D32"/>
          <w:sz w:val="20"/>
        </w:rPr>
        <w:t>Eleştirel Düşünme:</w:t>
      </w:r>
    </w:p>
    <w:p>
      <w:r>
        <w:rPr>
          <w:b/>
          <w:color w:val="2E7D32"/>
          <w:sz w:val="20"/>
        </w:rPr>
        <w:t xml:space="preserve">  1. </w:t>
      </w:r>
      <w:r>
        <w:rPr>
          <w:sz w:val="20"/>
        </w:rPr>
        <w:t>I2C protokolü 1982'de tasarlanmıştır. Günümüzün yüksek hızlı ve çok cihazlı IoT dünyası için I2C hâlâ yeterli midir yoksa yerini yeni protokollere mi bırakmalıdır?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"I2C ve SPI İletişim Uygulaması"</w:t>
      </w:r>
    </w:p>
    <w:p>
      <w:r>
        <w:rPr>
          <w:b/>
          <w:color w:val="1B2A4A"/>
          <w:sz w:val="20"/>
        </w:rPr>
        <w:t xml:space="preserve">Hedef: </w:t>
      </w:r>
      <w:r>
        <w:rPr>
          <w:sz w:val="20"/>
        </w:rPr>
        <w:t>I2C ile cihaz tarama ve veri okuma, SPI ile veri aktarımı yapma ve iki protokolü karşılaştırma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Raspberry Pi'de I2C/SPI arayüzlerini etkinleştirin ve i2cdetect ile tarama yapın</w:t>
            </w:r>
          </w:p>
        </w:tc>
        <w:tc>
          <w:tcPr>
            <w:tcW w:type="dxa" w:w="3213"/>
          </w:tcPr>
          <w:p>
            <w:r>
              <w:rPr>
                <w:sz w:val="18"/>
              </w:rPr>
              <w:t>5 dk</w:t>
            </w:r>
          </w:p>
        </w:tc>
      </w:tr>
      <w:tr>
        <w:tc>
          <w:tcPr>
            <w:tcW w:type="dxa" w:w="3213"/>
          </w:tcPr>
          <w:p>
            <w:r>
              <w:rPr>
                <w:sz w:val="18"/>
              </w:rPr>
              <w:t>2</w:t>
            </w:r>
          </w:p>
        </w:tc>
        <w:tc>
          <w:tcPr>
            <w:tcW w:type="dxa" w:w="3213"/>
          </w:tcPr>
          <w:p>
            <w:r>
              <w:rPr>
                <w:sz w:val="18"/>
              </w:rPr>
              <w:t>smbus2 ile I2C sensörden chip ID ve veri okuma kodu yazın</w:t>
            </w:r>
          </w:p>
        </w:tc>
        <w:tc>
          <w:tcPr>
            <w:tcW w:type="dxa" w:w="3213"/>
          </w:tcPr>
          <w:p>
            <w:r>
              <w:rPr>
                <w:sz w:val="18"/>
              </w:rPr>
              <w:t>5 dk</w:t>
            </w:r>
          </w:p>
        </w:tc>
      </w:tr>
      <w:tr>
        <w:tc>
          <w:tcPr>
            <w:tcW w:type="dxa" w:w="3213"/>
          </w:tcPr>
          <w:p>
            <w:r>
              <w:rPr>
                <w:sz w:val="18"/>
              </w:rPr>
              <w:t>3</w:t>
            </w:r>
          </w:p>
        </w:tc>
        <w:tc>
          <w:tcPr>
            <w:tcW w:type="dxa" w:w="3213"/>
          </w:tcPr>
          <w:p>
            <w:r>
              <w:rPr>
                <w:sz w:val="18"/>
              </w:rPr>
              <w:t>spidev ile SPI cihazdan veri okuma kodu yazın ve parametreleri ayarlayın</w:t>
            </w:r>
          </w:p>
        </w:tc>
        <w:tc>
          <w:tcPr>
            <w:tcW w:type="dxa" w:w="3213"/>
          </w:tcPr>
          <w:p>
            <w:r>
              <w:rPr>
                <w:sz w:val="18"/>
              </w:rPr>
              <w:t>5 dk</w:t>
            </w:r>
          </w:p>
        </w:tc>
      </w:tr>
      <w:tr>
        <w:tc>
          <w:tcPr>
            <w:tcW w:type="dxa" w:w="3213"/>
          </w:tcPr>
          <w:p>
            <w:r>
              <w:rPr>
                <w:sz w:val="18"/>
              </w:rPr>
              <w:t>4</w:t>
            </w:r>
          </w:p>
        </w:tc>
        <w:tc>
          <w:tcPr>
            <w:tcW w:type="dxa" w:w="3213"/>
          </w:tcPr>
          <w:p>
            <w:r>
              <w:rPr>
                <w:sz w:val="18"/>
              </w:rPr>
              <w:t>Her iki protokolü kullanım kolaylığı ve hız açısından karşılaştırarak rapor yazın</w:t>
            </w:r>
          </w:p>
        </w:tc>
        <w:tc>
          <w:tcPr>
            <w:tcW w:type="dxa" w:w="3213"/>
          </w:tcPr>
          <w:p>
            <w:r>
              <w:rPr>
                <w:sz w:val="18"/>
              </w:rPr>
              <w:t>5 dk</w:t>
            </w:r>
          </w:p>
        </w:tc>
      </w:tr>
    </w:tbl>
    <w:p/>
    <w:p>
      <w:r>
        <w:rPr>
          <w:b/>
          <w:color w:val="1B2A4A"/>
          <w:sz w:val="20"/>
        </w:rPr>
        <w:t xml:space="preserve">Tamamlanma Kriteri: </w:t>
      </w:r>
      <w:r>
        <w:rPr>
          <w:sz w:val="20"/>
        </w:rPr>
        <w:t>I2C cihaz tarama başarılı, sensör verisi okunmuş, SPI iletişim kurulmuş ve karşılaştırma raporu hazırlanmış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"I2C ve SPI İletişim Gösterimi"</w:t>
      </w:r>
    </w:p>
    <w:p>
      <w:r>
        <w:rPr>
          <w:b/>
          <w:color w:val="1B2A4A"/>
          <w:sz w:val="20"/>
        </w:rPr>
        <w:t xml:space="preserve">Eğitmenin Gösterdiği: </w:t>
      </w:r>
      <w:r>
        <w:rPr>
          <w:sz w:val="20"/>
        </w:rPr>
        <w:t>I2C ile sensör bağlantısı kurar, i2cdetect ile cihaz tarar, smbus2 ile veri okur ve SPI iletişim örneği gösterir.</w:t>
      </w:r>
    </w:p>
    <w:p>
      <w:r>
        <w:rPr>
          <w:b/>
          <w:color w:val="1B2A4A"/>
          <w:sz w:val="20"/>
        </w:rPr>
        <w:t xml:space="preserve">Öğrencinin Tekrarladığı: </w:t>
      </w:r>
      <w:r>
        <w:rPr>
          <w:sz w:val="20"/>
        </w:rPr>
        <w:t>Eğitmeni izler, I2C ve SPI sinyal akışını gözlemler ve kendi cihaz bağlantısını yapar.</w:t>
      </w:r>
    </w:p>
    <w:p>
      <w:r>
        <w:rPr>
          <w:b/>
          <w:color w:val="1B2A4A"/>
          <w:sz w:val="20"/>
        </w:rPr>
        <w:t xml:space="preserve">Dikkat Noktaları: </w:t>
      </w:r>
      <w:r>
        <w:rPr>
          <w:sz w:val="20"/>
        </w:rPr>
        <w:t>I2C ve SPI pinlerini karıştırmamaya dikkat edin. I2C için SDA=GPIO2, SCL=GPIO3 sabit pinlerdir. SPI için CE0=GPIO8, CE1=GPIO7 kullanılır.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I2C Cihaz Tarama</w:t>
            </w:r>
          </w:p>
        </w:tc>
        <w:tc>
          <w:tcPr>
            <w:tcW w:type="dxa" w:w="3213"/>
          </w:tcPr>
          <w:p>
            <w:r>
              <w:rPr>
                <w:sz w:val="18"/>
              </w:rPr>
              <w:t>Python ile I2C bus üzerindeki tüm cihazları tarayan ve adresleriyle listeleyen program yazın</w:t>
            </w:r>
          </w:p>
        </w:tc>
        <w:tc>
          <w:tcPr>
            <w:tcW w:type="dxa" w:w="3213"/>
          </w:tcPr>
          <w:p>
            <w:r>
              <w:rPr>
                <w:sz w:val="18"/>
              </w:rPr>
              <w:t>Kolay</w:t>
            </w:r>
          </w:p>
        </w:tc>
      </w:tr>
      <w:tr>
        <w:tc>
          <w:tcPr>
            <w:tcW w:type="dxa" w:w="3213"/>
          </w:tcPr>
          <w:p>
            <w:r>
              <w:rPr>
                <w:sz w:val="18"/>
              </w:rPr>
              <w:t>I2C Sensör Veri Okuma</w:t>
            </w:r>
          </w:p>
        </w:tc>
        <w:tc>
          <w:tcPr>
            <w:tcW w:type="dxa" w:w="3213"/>
          </w:tcPr>
          <w:p>
            <w:r>
              <w:rPr>
                <w:sz w:val="18"/>
              </w:rPr>
              <w:t>BMP280 veya benzeri I2C sensörden sıcaklık/basınç verisi okuyup ekrana yazdıran program yazın</w:t>
            </w:r>
          </w:p>
        </w:tc>
        <w:tc>
          <w:tcPr>
            <w:tcW w:type="dxa" w:w="3213"/>
          </w:tcPr>
          <w:p>
            <w:r>
              <w:rPr>
                <w:sz w:val="18"/>
              </w:rPr>
              <w:t>Orta</w:t>
            </w:r>
          </w:p>
        </w:tc>
      </w:tr>
      <w:tr>
        <w:tc>
          <w:tcPr>
            <w:tcW w:type="dxa" w:w="3213"/>
          </w:tcPr>
          <w:p>
            <w:r>
              <w:rPr>
                <w:sz w:val="18"/>
              </w:rPr>
              <w:t>I2C + SPI Hibrit Sistem</w:t>
            </w:r>
          </w:p>
        </w:tc>
        <w:tc>
          <w:tcPr>
            <w:tcW w:type="dxa" w:w="3213"/>
          </w:tcPr>
          <w:p>
            <w:r>
              <w:rPr>
                <w:sz w:val="18"/>
              </w:rPr>
              <w:t>I2C sensör ve SPI ADC'yi aynı projede kullanarak çevresel verileri okuyan entegre sistem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"Endüstriyel Sensör Ağı Tasarımı"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fabrikanın üretim hattında 8 farklı noktada sıcaklık, nem ve titreşim ölçümü yapılacaktır. Bazı sensörler I2C, bazıları SPI desteklidir. Raspberry Pi'nin sınırlı pin sayısı ile tüm sensörleri bağlayacak iletişim mimarisini tasarlayın. I2C multiplexer (TCA9548A) ve SPI daisy-chain kavramlarını araştırarak çözüm önerin.</w:t>
            </w:r>
          </w:p>
        </w:tc>
      </w:tr>
    </w:tbl>
    <w:p/>
    <w:p>
      <w:r>
        <w:rPr>
          <w:b/>
          <w:color w:val="1B2A4A"/>
          <w:sz w:val="20"/>
        </w:rPr>
        <w:t xml:space="preserve">Beklenen Çıktı: </w:t>
      </w:r>
      <w:r>
        <w:rPr>
          <w:sz w:val="20"/>
        </w:rPr>
        <w:t>Sensör ağı bağlantı şeması, I2C/SPI pin atamaları tablosu, Python iletişim kodu ve maliyet-performans analizi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I2C ve SPI seri iletişim protokollerinin çalışma prensiplerini, sinyal yapılarını (SDA/SCL, MOSI/MISO/SCLK/CS), Python smbus2 ve spidev kütüphanelerini ve her iki protokolün karşılaştırmalı analizini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I2C (SDA, SCL)</w:t>
            </w:r>
          </w:p>
        </w:tc>
        <w:tc>
          <w:tcPr>
            <w:tcW w:type="dxa" w:w="4819"/>
            <w:shd w:fill="F5F5F5"/>
          </w:tcPr>
          <w:p>
            <w:r>
              <w:rPr>
                <w:b/>
                <w:color w:val="1B2A4A"/>
                <w:sz w:val="20"/>
              </w:rPr>
              <w:t xml:space="preserve">  SPI (MOSI, MISO, SCLK, CS)</w:t>
            </w:r>
          </w:p>
        </w:tc>
      </w:tr>
      <w:tr>
        <w:tc>
          <w:tcPr>
            <w:tcW w:type="dxa" w:w="4819"/>
            <w:shd w:fill="F5F5F5"/>
          </w:tcPr>
          <w:p>
            <w:r>
              <w:rPr>
                <w:b/>
                <w:color w:val="1B2A4A"/>
                <w:sz w:val="20"/>
              </w:rPr>
              <w:t xml:space="preserve">  smbus2 Kütüphanesi</w:t>
            </w:r>
          </w:p>
        </w:tc>
        <w:tc>
          <w:tcPr>
            <w:tcW w:type="dxa" w:w="4819"/>
            <w:shd w:fill="F5F5F5"/>
          </w:tcPr>
          <w:p>
            <w:r>
              <w:rPr>
                <w:b/>
                <w:color w:val="1B2A4A"/>
                <w:sz w:val="20"/>
              </w:rPr>
              <w:t xml:space="preserve">  spidev Kütüphanesi</w:t>
            </w:r>
          </w:p>
        </w:tc>
      </w:tr>
      <w:tr>
        <w:tc>
          <w:tcPr>
            <w:tcW w:type="dxa" w:w="4819"/>
            <w:shd w:fill="F5F5F5"/>
          </w:tcPr>
          <w:p>
            <w:r>
              <w:rPr>
                <w:b/>
                <w:color w:val="1B2A4A"/>
                <w:sz w:val="20"/>
              </w:rPr>
              <w:t xml:space="preserve">  Master/Slave İletişim</w:t>
            </w:r>
          </w:p>
        </w:tc>
        <w:tc>
          <w:tcPr>
            <w:tcW w:type="dxa" w:w="4819"/>
          </w:tcPr>
          <w:p/>
        </w:tc>
      </w:tr>
    </w:tbl>
    <w:p/>
    <w:p>
      <w:pPr>
        <w:spacing w:before="200"/>
      </w:pPr>
      <w:r>
        <w:rPr>
          <w:b/>
          <w:color w:val="757575"/>
          <w:sz w:val="24"/>
        </w:rPr>
        <w:t xml:space="preserve">  Bir Sonraki Dersle Köprü</w:t>
      </w:r>
    </w:p>
    <w:p>
      <w:r>
        <w:rPr>
          <w:sz w:val="20"/>
        </w:rPr>
        <w:t>Bir sonraki derste I2C protokolünü kullanarak LCD ekrana veri görüntüleme uygulaması yapacağız.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I2C ve SPI protokollerini 5 farklı kriter (hız, kablo sayısı, cihaz sayısı, duplex modu, karmaşıklık) açısından karşılaştıran bir tablo hazırlayın. Her kriter için hangi protokolün avantajlı olduğunu gerekçesiyle açıklayın.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Raspberry Pi'de I2C ve SPI arayüzlerinin etkin olduğunu kontrol edin (raspi-config)</w:t>
      </w:r>
    </w:p>
    <w:p>
      <w:pPr>
        <w:pStyle w:val="ListBullet"/>
      </w:pPr>
      <w:r>
        <w:rPr>
          <w:sz w:val="20"/>
        </w:rPr>
        <w:t>smbus2 ve spidev kütüphanelerini kurun (pip install smbus2 spidev)</w:t>
      </w:r>
    </w:p>
    <w:p>
      <w:pPr>
        <w:pStyle w:val="ListBullet"/>
      </w:pPr>
      <w:r>
        <w:rPr>
          <w:sz w:val="20"/>
        </w:rPr>
        <w:t>En az bir I2C cihaz (BMP280, BH1750, I2C LCD)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I2C cihaz taramada cihaz bulunamıyor</w:t>
            </w:r>
          </w:p>
        </w:tc>
        <w:tc>
          <w:tcPr>
            <w:tcW w:type="dxa" w:w="4819"/>
          </w:tcPr>
          <w:p>
            <w:r>
              <w:rPr>
                <w:sz w:val="18"/>
              </w:rPr>
              <w:t>Kablo bağlantılarını kontrol edin; SDA ve SCL doğru pinlere mi bağlı, pull-up direnç var mı, cihaz enerjili mi kontrol edin</w:t>
            </w:r>
          </w:p>
        </w:tc>
      </w:tr>
      <w:tr>
        <w:tc>
          <w:tcPr>
            <w:tcW w:type="dxa" w:w="4819"/>
          </w:tcPr>
          <w:p>
            <w:r>
              <w:rPr>
                <w:sz w:val="18"/>
              </w:rPr>
              <w:t>SPI iletişimde veri okunamıyor</w:t>
            </w:r>
          </w:p>
        </w:tc>
        <w:tc>
          <w:tcPr>
            <w:tcW w:type="dxa" w:w="4819"/>
          </w:tcPr>
          <w:p>
            <w:r>
              <w:rPr>
                <w:sz w:val="18"/>
              </w:rPr>
              <w:t>SPI modu (CPOL/CPHA) cihazın datasheet'ine uygun mu kontrol edin; spi.mode = 0 varsayılan mod genellikle çalışır</w:t>
            </w:r>
          </w:p>
        </w:tc>
      </w:tr>
      <w:tr>
        <w:tc>
          <w:tcPr>
            <w:tcW w:type="dxa" w:w="4819"/>
          </w:tcPr>
          <w:p>
            <w:r>
              <w:rPr>
                <w:sz w:val="18"/>
              </w:rPr>
              <w:t>Adres çakışması yaşanıyor</w:t>
            </w:r>
          </w:p>
        </w:tc>
        <w:tc>
          <w:tcPr>
            <w:tcW w:type="dxa" w:w="4819"/>
          </w:tcPr>
          <w:p>
            <w:r>
              <w:rPr>
                <w:sz w:val="18"/>
              </w:rPr>
              <w:t>Cihazların adres pinlerini (A0, A1, A2) değiştirerek farklı adresler atayın veya I2C multiplexer kullanın</w:t>
            </w:r>
          </w:p>
        </w:tc>
      </w:tr>
    </w:tbl>
    <w:p/>
    <w:p>
      <w:r>
        <w:rPr>
          <w:b/>
          <w:color w:val="1B2A4A"/>
          <w:sz w:val="20"/>
        </w:rPr>
        <w:t xml:space="preserve">Zaman Yönetimi: </w:t>
      </w:r>
      <w:r>
        <w:rPr>
          <w:sz w:val="20"/>
        </w:rPr>
        <w:t>I2C ve SPI birlikte işlendiğinde yoğun olabilir; I2C'ye 12 dk, SPI'ya 8 dk ayırın ve karşılaştırmayı kısa tutun.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I2C/SPI cihaz yoksa Fritzing veya Tinkercad simülatörleri ile sanal devre üzerinden kavramlar anlatılabilir.</w:t>
            </w:r>
          </w:p>
        </w:tc>
      </w:tr>
    </w:tbl>
    <w:p/>
    <w:p>
      <w:r>
        <w:br w:type="page"/>
      </w:r>
    </w:p>
    <w:p>
      <w:pPr>
        <w:jc w:val="center"/>
      </w:pPr>
      <w:r>
        <w:rPr>
          <w:b/>
          <w:color w:val="1B2A4A"/>
          <w:sz w:val="36"/>
        </w:rPr>
        <w:t>━━━  32. SAAT  ━━━</w:t>
      </w:r>
    </w:p>
    <w:p>
      <w:pPr>
        <w:jc w:val="center"/>
      </w:pPr>
      <w:r>
        <w:rPr>
          <w:color w:val="2C6FAD"/>
          <w:sz w:val="32"/>
        </w:rPr>
        <w:t>LCD Ekran Kullanımı ve Veri Görüntüleme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16x2 LCD ekranın çalışma prensibini açıklar, I2C adaptörü ile Raspberry Pi'ye bağlantısını yapar ve Python kullanarak sensör verilerini LCD ekranda görüntüleyen uygulamalar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M3E-K4</w:t>
            </w:r>
          </w:p>
        </w:tc>
        <w:tc>
          <w:tcPr>
            <w:tcW w:type="dxa" w:w="3213"/>
          </w:tcPr>
          <w:p>
            <w:r>
              <w:rPr>
                <w:sz w:val="18"/>
              </w:rPr>
              <w:t>16x2 LCD ekranın pin yapısını, I2C adaptörünün (PCF8574) işlevini ve bağlantı şemasını açıklar</w:t>
            </w:r>
          </w:p>
        </w:tc>
        <w:tc>
          <w:tcPr>
            <w:tcW w:type="dxa" w:w="3213"/>
          </w:tcPr>
          <w:p>
            <w:r>
              <w:rPr>
                <w:sz w:val="18"/>
              </w:rPr>
              <w:t>Kavrama</w:t>
            </w:r>
          </w:p>
        </w:tc>
      </w:tr>
      <w:tr>
        <w:tc>
          <w:tcPr>
            <w:tcW w:type="dxa" w:w="3213"/>
          </w:tcPr>
          <w:p>
            <w:r>
              <w:rPr>
                <w:sz w:val="18"/>
              </w:rPr>
              <w:t>M3E-K5</w:t>
            </w:r>
          </w:p>
        </w:tc>
        <w:tc>
          <w:tcPr>
            <w:tcW w:type="dxa" w:w="3213"/>
          </w:tcPr>
          <w:p>
            <w:r>
              <w:rPr>
                <w:sz w:val="18"/>
              </w:rPr>
              <w:t>Python RPLCD kütüphanesi ile LCD ekrana metin yazdırma, konumlama ve özel karakter oluşturma uygulamaları geliştirir</w:t>
            </w:r>
          </w:p>
        </w:tc>
        <w:tc>
          <w:tcPr>
            <w:tcW w:type="dxa" w:w="3213"/>
          </w:tcPr>
          <w:p>
            <w:r>
              <w:rPr>
                <w:sz w:val="18"/>
              </w:rPr>
              <w:t>Uygulama</w:t>
            </w:r>
          </w:p>
        </w:tc>
      </w:tr>
      <w:tr>
        <w:tc>
          <w:tcPr>
            <w:tcW w:type="dxa" w:w="3213"/>
          </w:tcPr>
          <w:p>
            <w:r>
              <w:rPr>
                <w:sz w:val="18"/>
              </w:rPr>
              <w:t>M3E-K6</w:t>
            </w:r>
          </w:p>
        </w:tc>
        <w:tc>
          <w:tcPr>
            <w:tcW w:type="dxa" w:w="3213"/>
          </w:tcPr>
          <w:p>
            <w:r>
              <w:rPr>
                <w:sz w:val="18"/>
              </w:rPr>
              <w:t>Sensör verileri (sıcaklık, nem, mesafe) okuyarak LCD ekranda gerçek zamanlı görüntüleyen proje tasarlar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I2C iletişim protokolü, smbus2 kütüphanesi ve GPIO kullanımı (Saat 31)</w:t>
      </w:r>
    </w:p>
    <w:p>
      <w:pPr>
        <w:spacing w:before="200"/>
      </w:pPr>
      <w:r>
        <w:rPr>
          <w:b/>
          <w:color w:val="757575"/>
          <w:sz w:val="24"/>
        </w:rPr>
        <w:t xml:space="preserve">  Öğrencinin Bilmesi Gerekenler</w:t>
      </w:r>
    </w:p>
    <w:p>
      <w:pPr>
        <w:pStyle w:val="ListBullet"/>
      </w:pPr>
      <w:r>
        <w:rPr>
          <w:sz w:val="20"/>
        </w:rPr>
        <w:t>I2C protokolünün çalışma prensibi (SDA, SCL, adresleme)</w:t>
      </w:r>
    </w:p>
    <w:p>
      <w:pPr>
        <w:pStyle w:val="ListBullet"/>
      </w:pPr>
      <w:r>
        <w:rPr>
          <w:sz w:val="20"/>
        </w:rPr>
        <w:t>Python ile I2C cihazlara veri gönderme ve okuma</w:t>
      </w:r>
    </w:p>
    <w:p>
      <w:pPr>
        <w:pStyle w:val="ListBullet"/>
      </w:pPr>
      <w:r>
        <w:rPr>
          <w:sz w:val="20"/>
        </w:rPr>
        <w:t>String (metin) işleme ve format() veya f-string kullanımı</w:t>
      </w:r>
    </w:p>
    <w:p>
      <w:pPr>
        <w:spacing w:before="200"/>
      </w:pPr>
      <w:r>
        <w:rPr>
          <w:b/>
          <w:color w:val="757575"/>
          <w:sz w:val="24"/>
        </w:rPr>
        <w:t xml:space="preserve">  Olası Kavram Yanılgıları</w:t>
      </w:r>
    </w:p>
    <w:p>
      <w:pPr>
        <w:pStyle w:val="ListBullet"/>
      </w:pPr>
      <w:r>
        <w:rPr>
          <w:sz w:val="20"/>
        </w:rPr>
        <w:t>LCD ekran doğrudan Raspberry Pi'ye bağlanabilir - 16x2 LCD 16 pine sahiptir; I2C adaptörü olmadan bağlantı çok karmaşıktır ve çok sayıda GPIO pini gerektirir</w:t>
      </w:r>
    </w:p>
    <w:p>
      <w:pPr>
        <w:pStyle w:val="ListBullet"/>
      </w:pPr>
      <w:r>
        <w:rPr>
          <w:sz w:val="20"/>
        </w:rPr>
        <w:t>LCD ekranda sadece İngilizce karakterler gösterilebilir - özel karakter tanımlama ile Türkçe karakterler ve simgeler oluşturulabilir</w:t>
      </w:r>
    </w:p>
    <w:p>
      <w:pPr>
        <w:spacing w:before="200"/>
      </w:pPr>
      <w:r>
        <w:rPr>
          <w:b/>
          <w:color w:val="757575"/>
          <w:sz w:val="24"/>
        </w:rPr>
        <w:t xml:space="preserve">  Hazırlık Materyalleri</w:t>
      </w:r>
    </w:p>
    <w:p>
      <w:pPr>
        <w:pStyle w:val="ListBullet"/>
      </w:pPr>
      <w:r>
        <w:rPr>
          <w:sz w:val="20"/>
        </w:rPr>
        <w:t>Raspberry Pi, breadboard ve bağlantı kabloları</w:t>
      </w:r>
    </w:p>
    <w:p>
      <w:pPr>
        <w:pStyle w:val="ListBullet"/>
      </w:pPr>
      <w:r>
        <w:rPr>
          <w:sz w:val="20"/>
        </w:rPr>
        <w:t>16x2 LCD ekran (I2C adaptörlü - PCF8574)</w:t>
      </w:r>
    </w:p>
    <w:p>
      <w:pPr>
        <w:pStyle w:val="ListBullet"/>
      </w:pPr>
      <w:r>
        <w:rPr>
          <w:sz w:val="20"/>
        </w:rPr>
        <w:t>Sıcaklık/nem sensörü (DHT11 veya DHT22)</w:t>
      </w:r>
    </w:p>
    <w:p>
      <w:pPr>
        <w:pStyle w:val="ListBullet"/>
      </w:pPr>
      <w:r>
        <w:rPr>
          <w:sz w:val="20"/>
        </w:rPr>
        <w:t>Projeksiyon ve bilgisayar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Telefonunuzun ekranına bakın: Saati, pil durumunu, bildirimleri görürsünüz. Peki bir mikrodenetleyici projesinde kullanıcıya bilgi göstermek isteseydiniz? İşte 16x2 LCD ekran, mikro bilgisayar projelerinin mini monitörüdür. 2 satır ve her satırda 16 karakter gösterebilir; sıcaklık, mesafe, durum bilgisi gibi verileri kullanıcıya sunmak için idealdir.</w:t>
      </w:r>
    </w:p>
    <w:p>
      <w:r>
        <w:rPr>
          <w:b/>
          <w:color w:val="1B2A4A"/>
          <w:sz w:val="20"/>
        </w:rPr>
        <w:t xml:space="preserve">Günlük Hayat Bağlantısı: </w:t>
      </w:r>
      <w:r>
        <w:rPr>
          <w:sz w:val="20"/>
        </w:rPr>
        <w:t>Telefon ekranı gibi LCD ekran da kullanıcıya bilgi gösterir. Fark şu ki 16x2 LCD çok daha basit ama gömülü sistem projelerinde bilgi görüntüleme için yeterli ve pratiktir.</w:t>
      </w:r>
    </w:p>
    <w:p>
      <w:pPr>
        <w:spacing w:before="200"/>
      </w:pPr>
      <w:r>
        <w:rPr>
          <w:b/>
          <w:color w:val="2C6FAD"/>
          <w:sz w:val="24"/>
        </w:rPr>
        <w:t xml:space="preserve">  Ön Bilgi Yoklama Soruları</w:t>
      </w:r>
    </w:p>
    <w:p>
      <w:r>
        <w:rPr>
          <w:b/>
          <w:color w:val="2C6FAD"/>
          <w:sz w:val="20"/>
        </w:rPr>
        <w:t xml:space="preserve">  1. </w:t>
      </w:r>
      <w:r>
        <w:rPr>
          <w:sz w:val="20"/>
        </w:rPr>
        <w:t>Kursiyerlerden günlük hayatta gördükleri basit ekranları (çamaşır makinesi, klima kumandası, asansör paneli, arabadaki kilometre göstergesi) düşünmeleri ve bu ekranların nasıl çalıştığını tartışmaları istenir.</w:t>
      </w:r>
    </w:p>
    <w:p>
      <w:pPr>
        <w:spacing w:before="200"/>
      </w:pPr>
      <w:r>
        <w:rPr>
          <w:b/>
          <w:color w:val="2C6FAD"/>
          <w:sz w:val="24"/>
        </w:rPr>
        <w:t xml:space="preserve">  Motivasyon Etkinliği: "Mini Bilgi Panosu Tasarımı"</w:t>
      </w:r>
    </w:p>
    <w:p>
      <w:r>
        <w:rPr>
          <w:b/>
          <w:color w:val="1B2A4A"/>
          <w:sz w:val="20"/>
        </w:rPr>
        <w:t xml:space="preserve">Açıklama: </w:t>
      </w:r>
      <w:r>
        <w:rPr>
          <w:sz w:val="20"/>
        </w:rPr>
        <w:t>Kursiyerler LCD ekranın çalışma prensibini keşfediyor ve hangi projelerde kullanılabileceğini tartışıyor.</w:t>
      </w:r>
    </w:p>
    <w:p>
      <w:r>
        <w:rPr>
          <w:b/>
          <w:color w:val="1B2A4A"/>
          <w:sz w:val="20"/>
        </w:rPr>
        <w:t xml:space="preserve">Yönerge: </w:t>
      </w:r>
      <w:r>
        <w:rPr>
          <w:sz w:val="20"/>
        </w:rPr>
        <w:t>Eğitmen bir 16x2 LCD ekranı gösterir ve 'Bu ekranda ne göstermek isterdiniz?' diye sorar. Kursiyerlerden 2 satır ve 16 karakterlik sınırlama içinde hangi bilgilerin gösterilebileceğini (sıcaklık, saat, mesaj, sensör verisi) listelemesi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sera otomasyonu projesinde çiftçiye sıcaklık, nem ve toprak nemi bilgilerini gösteren bir bilgi paneli tasarlamanız isteniyor. Çiftçi teknoloji bilmiyor, bu yüzden bilgilerin açık ve anlaşılır şekilde görüntülenmesi gerekiyor. 16x2 LCD ekranı nasıl düzenlersiniz?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"LCD Ekran Bağlantısı ve Metin Görüntüleme"</w:t>
      </w:r>
    </w:p>
    <w:p>
      <w:r>
        <w:rPr>
          <w:b/>
          <w:color w:val="1B2A4A"/>
          <w:sz w:val="20"/>
        </w:rPr>
        <w:t xml:space="preserve">Türü: </w:t>
      </w:r>
      <w:r>
        <w:rPr>
          <w:sz w:val="20"/>
        </w:rPr>
        <w:t>Grup çalışması ve uygulama geliştirme</w:t>
      </w:r>
    </w:p>
    <w:p>
      <w:r>
        <w:rPr>
          <w:b/>
          <w:color w:val="1B2A4A"/>
          <w:sz w:val="20"/>
        </w:rPr>
        <w:t xml:space="preserve">Amacı: </w:t>
      </w:r>
      <w:r>
        <w:rPr>
          <w:sz w:val="20"/>
        </w:rPr>
        <w:t>16x2 LCD ekranı I2C ile bağlama, metin yazdırma ve sensör verisi görüntüleme</w:t>
      </w:r>
    </w:p>
    <w:p>
      <w:r>
        <w:rPr>
          <w:b/>
          <w:color w:val="1B2A4A"/>
          <w:sz w:val="20"/>
        </w:rPr>
        <w:t xml:space="preserve">Malzemeler: </w:t>
      </w:r>
      <w:r>
        <w:rPr>
          <w:sz w:val="20"/>
        </w:rPr>
        <w:t>16x2 I2C LCD ekran (PCF8574 adaptörlü), Raspberry Pi, jumper kablolar, DHT11 sıcaklık/nem sensörü</w:t>
      </w:r>
    </w:p>
    <w:p>
      <w:pPr>
        <w:spacing w:before="200"/>
      </w:pPr>
      <w:r>
        <w:rPr>
          <w:b/>
          <w:color w:val="007A7A"/>
          <w:sz w:val="24"/>
        </w:rPr>
        <w:t xml:space="preserve">  Yönerge Adımları</w:t>
      </w:r>
    </w:p>
    <w:p>
      <w:r>
        <w:rPr>
          <w:b/>
          <w:color w:val="007A7A"/>
          <w:sz w:val="20"/>
        </w:rPr>
        <w:t xml:space="preserve">  1. </w:t>
      </w:r>
      <w:r>
        <w:rPr>
          <w:sz w:val="20"/>
        </w:rPr>
        <w:t>16x2 LCD ekranın pin yapısını inceleyin: RS, RW, E, D0-D7, VCC, GND, kontrast ve arka ışık pinlerini belirleyin</w:t>
      </w:r>
    </w:p>
    <w:p>
      <w:r>
        <w:rPr>
          <w:b/>
          <w:color w:val="007A7A"/>
          <w:sz w:val="20"/>
        </w:rPr>
        <w:t xml:space="preserve">  2. </w:t>
      </w:r>
      <w:r>
        <w:rPr>
          <w:sz w:val="20"/>
        </w:rPr>
        <w:t>I2C adaptörünün (PCF8574) LCD'nin 16 pinini nasıl 4 kabloya (VCC, GND, SDA, SCL) indirgediğini açıklayın</w:t>
      </w:r>
    </w:p>
    <w:p>
      <w:r>
        <w:rPr>
          <w:b/>
          <w:color w:val="007A7A"/>
          <w:sz w:val="20"/>
        </w:rPr>
        <w:t xml:space="preserve">  3. </w:t>
      </w:r>
      <w:r>
        <w:rPr>
          <w:sz w:val="20"/>
        </w:rPr>
        <w:t>RPLCD kütüphanesi ile LCD'ye 'Merhaba Dünya!' yazdıran ve imleci konumlandıran Python kodu yazın</w:t>
      </w:r>
    </w:p>
    <w:p>
      <w:r>
        <w:rPr>
          <w:b/>
          <w:color w:val="007A7A"/>
          <w:sz w:val="20"/>
        </w:rPr>
        <w:t xml:space="preserve">  4. </w:t>
      </w:r>
      <w:r>
        <w:rPr>
          <w:sz w:val="20"/>
        </w:rPr>
        <w:t>DHT11 sensörden sıcaklık ve nem okuyarak LCD'nin 1. satırında sıcaklık, 2. satırında nem gösteren program geliştirin</w:t>
      </w:r>
    </w:p>
    <w:p>
      <w:r>
        <w:rPr>
          <w:b/>
          <w:color w:val="1B2A4A"/>
          <w:sz w:val="20"/>
        </w:rPr>
        <w:t xml:space="preserve">Öğrenci Rolü: </w:t>
      </w:r>
      <w:r>
        <w:rPr>
          <w:sz w:val="20"/>
        </w:rPr>
        <w:t>Gruplar halinde LCD ekranı bağlar, metin yazdırır ve sensör verisi görüntüleme uygulaması geliştirir.</w:t>
      </w:r>
    </w:p>
    <w:p>
      <w:r>
        <w:rPr>
          <w:b/>
          <w:color w:val="1B2A4A"/>
          <w:sz w:val="20"/>
        </w:rPr>
        <w:t xml:space="preserve">Öğretmen Rolü: </w:t>
      </w:r>
      <w:r>
        <w:rPr>
          <w:sz w:val="20"/>
        </w:rPr>
        <w:t>LCD ekranın çalışma prensibini, I2C adaptörünün rolünü, RPLCD kütüphanesini ve sensör entegrasyonunu detaylı olarak açıklar.</w:t>
      </w:r>
    </w:p>
    <w:p>
      <w:r>
        <w:rPr>
          <w:b/>
          <w:color w:val="1B2A4A"/>
          <w:sz w:val="20"/>
        </w:rPr>
        <w:t xml:space="preserve">Beklenen Ürün: </w:t>
      </w:r>
      <w:r>
        <w:rPr>
          <w:sz w:val="20"/>
        </w:rPr>
        <w:t>LCD ekran bağlantı şeması, metin görüntüleme Python kodu ve sensör veri gösterme uygulaması</w:t>
      </w:r>
    </w:p>
    <w:p>
      <w:pPr>
        <w:spacing w:before="200"/>
      </w:pPr>
      <w:r>
        <w:rPr>
          <w:b/>
          <w:color w:val="007A7A"/>
          <w:sz w:val="24"/>
        </w:rPr>
        <w:t xml:space="preserve">  Araştırma Soruları</w:t>
      </w:r>
    </w:p>
    <w:p>
      <w:r>
        <w:rPr>
          <w:b/>
          <w:color w:val="007A7A"/>
          <w:sz w:val="20"/>
        </w:rPr>
        <w:t xml:space="preserve">  1. </w:t>
      </w:r>
      <w:r>
        <w:rPr>
          <w:sz w:val="20"/>
        </w:rPr>
        <w:t>LCD (Liquid Crystal Display) teknolojisinin çalışma prensibi nedir? Sıvı kristallerin elektrik alanıyla yönlendirilmesi nasıl görüntü oluşturur? OLED ekranlarla karşılaştırın.</w:t>
      </w:r>
    </w:p>
    <w:p>
      <w:r>
        <w:rPr>
          <w:b/>
          <w:color w:val="1B2A4A"/>
          <w:sz w:val="20"/>
        </w:rPr>
        <w:t xml:space="preserve">Grupla Çalışma Kuralları: </w:t>
      </w:r>
      <w:r>
        <w:rPr>
          <w:sz w:val="20"/>
        </w:rPr>
        <w:t>Her grup LCD ekranda en az 3 farklı metin göstermeli ve en az 1 sensör verisini gerçek zamanlı görüntülemelidir.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16x2 LCD Ekran</w:t>
            </w:r>
          </w:p>
        </w:tc>
        <w:tc>
          <w:tcPr>
            <w:tcW w:type="dxa" w:w="2409"/>
          </w:tcPr>
          <w:p>
            <w:r>
              <w:rPr>
                <w:sz w:val="18"/>
              </w:rPr>
              <w:t>2 satır ve her satırda 16 karakter gösteren, HD44780 kontrol çipi tabanlı alfanümerik LCD ekran modülü</w:t>
            </w:r>
          </w:p>
        </w:tc>
        <w:tc>
          <w:tcPr>
            <w:tcW w:type="dxa" w:w="2409"/>
          </w:tcPr>
          <w:p>
            <w:r>
              <w:rPr>
                <w:sz w:val="18"/>
              </w:rPr>
              <w:t>HD44780 kontrol çipi, 16 pin, 5x8 piksel karakter matrisi, kontrast ayarı, arka ışık</w:t>
            </w:r>
          </w:p>
        </w:tc>
        <w:tc>
          <w:tcPr>
            <w:tcW w:type="dxa" w:w="2409"/>
          </w:tcPr>
          <w:p>
            <w:r>
              <w:rPr>
                <w:sz w:val="18"/>
              </w:rPr>
              <w:t>16x2 LCD 32 karakter gösterebilir. Her karakter 5x8 piksel matristir. Standart ASCII karakterleri ve 8 adet kullanıcı tanımlı özel karakter destekler</w:t>
            </w:r>
          </w:p>
        </w:tc>
      </w:tr>
      <w:tr>
        <w:tc>
          <w:tcPr>
            <w:tcW w:type="dxa" w:w="2409"/>
          </w:tcPr>
          <w:p>
            <w:r>
              <w:rPr>
                <w:sz w:val="18"/>
              </w:rPr>
              <w:t>I2C LCD Adaptör (PCF8574)</w:t>
            </w:r>
          </w:p>
        </w:tc>
        <w:tc>
          <w:tcPr>
            <w:tcW w:type="dxa" w:w="2409"/>
          </w:tcPr>
          <w:p>
            <w:r>
              <w:rPr>
                <w:sz w:val="18"/>
              </w:rPr>
              <w:t>16x2 LCD'nin 16 pinlik paralel arayüzünü I2C (2 kablo) arayüzüne dönüştüren modül; pin tasarrufu sağlar</w:t>
            </w:r>
          </w:p>
        </w:tc>
        <w:tc>
          <w:tcPr>
            <w:tcW w:type="dxa" w:w="2409"/>
          </w:tcPr>
          <w:p>
            <w:r>
              <w:rPr>
                <w:sz w:val="18"/>
              </w:rPr>
              <w:t>PCF8574 I/O genişletici, 4-bit mod, I2C adresi (genellikle 0x27 veya 0x3F), kontrast potansiyometresi</w:t>
            </w:r>
          </w:p>
        </w:tc>
        <w:tc>
          <w:tcPr>
            <w:tcW w:type="dxa" w:w="2409"/>
          </w:tcPr>
          <w:p>
            <w:r>
              <w:rPr>
                <w:sz w:val="18"/>
              </w:rPr>
              <w:t>PCF8574 adaptörü LCD'nin D4-D7, RS, RW, E ve arka ışık pinlerini kontrol eder. GPIO'dan sadece SDA ve SCL kullanılır. I2C adresi genellikle 0x27'dir; i2cdetect ile doğrulanır</w:t>
            </w:r>
          </w:p>
        </w:tc>
      </w:tr>
      <w:tr>
        <w:tc>
          <w:tcPr>
            <w:tcW w:type="dxa" w:w="2409"/>
          </w:tcPr>
          <w:p>
            <w:r>
              <w:rPr>
                <w:sz w:val="18"/>
              </w:rPr>
              <w:t>RPLCD Kütüphanesi</w:t>
            </w:r>
          </w:p>
        </w:tc>
        <w:tc>
          <w:tcPr>
            <w:tcW w:type="dxa" w:w="2409"/>
          </w:tcPr>
          <w:p>
            <w:r>
              <w:rPr>
                <w:sz w:val="18"/>
              </w:rPr>
              <w:t>Raspberry Pi'de LCD ekranları kontrol etmek için geliştirilmiş Python kütüphanesi; metin yazdırma, imleç kontrolü ve özel karakter desteği sağlar</w:t>
            </w:r>
          </w:p>
        </w:tc>
        <w:tc>
          <w:tcPr>
            <w:tcW w:type="dxa" w:w="2409"/>
          </w:tcPr>
          <w:p>
            <w:r>
              <w:rPr>
                <w:sz w:val="18"/>
              </w:rPr>
              <w:t>CharLCD_I2C sınıfı, write_string(), cursor_pos, clear(), create_char()</w:t>
            </w:r>
          </w:p>
        </w:tc>
        <w:tc>
          <w:tcPr>
            <w:tcW w:type="dxa" w:w="2409"/>
          </w:tcPr>
          <w:p>
            <w:r>
              <w:rPr>
                <w:sz w:val="18"/>
              </w:rPr>
              <w:t>from RPLCD.i2c import CharLCD_I2C; lcd = CharLCD_I2C('PCF8574', 0x27); lcd.write_string('Merhaba!'); lcd.cursor_pos = (1,0); lcd.write_string('Satir 2')</w:t>
            </w:r>
          </w:p>
        </w:tc>
      </w:tr>
      <w:tr>
        <w:tc>
          <w:tcPr>
            <w:tcW w:type="dxa" w:w="2409"/>
          </w:tcPr>
          <w:p>
            <w:r>
              <w:rPr>
                <w:sz w:val="18"/>
              </w:rPr>
              <w:t>Sensör Verisi Görüntüleme</w:t>
            </w:r>
          </w:p>
        </w:tc>
        <w:tc>
          <w:tcPr>
            <w:tcW w:type="dxa" w:w="2409"/>
          </w:tcPr>
          <w:p>
            <w:r>
              <w:rPr>
                <w:sz w:val="18"/>
              </w:rPr>
              <w:t>Sensörlerden okunan verileri LCD ekranda formatlanmış şekilde gerçek zamanlı olarak gösterme uygulaması</w:t>
            </w:r>
          </w:p>
        </w:tc>
        <w:tc>
          <w:tcPr>
            <w:tcW w:type="dxa" w:w="2409"/>
          </w:tcPr>
          <w:p>
            <w:r>
              <w:rPr>
                <w:sz w:val="18"/>
              </w:rPr>
              <w:t>f-string formatlama, döngüsel güncelleme, lcd.clear(), cursor_pos, time.sleep()</w:t>
            </w:r>
          </w:p>
        </w:tc>
        <w:tc>
          <w:tcPr>
            <w:tcW w:type="dxa" w:w="2409"/>
          </w:tcPr>
          <w:p>
            <w:r>
              <w:rPr>
                <w:sz w:val="18"/>
              </w:rPr>
              <w:t>while True: sicaklik, nem = sensor_oku(); lcd.clear(); lcd.write_string(f'Sicaklik:{sicaklik}C'); lcd.cursor_pos=(1,0); lcd.write_string(f'Nem: %{nem}'); time.sleep(2)</w:t>
            </w:r>
          </w:p>
        </w:tc>
      </w:tr>
    </w:tbl>
    <w:p/>
    <w:p>
      <w:pPr>
        <w:spacing w:before="200"/>
      </w:pPr>
      <w:r>
        <w:rPr>
          <w:b/>
          <w:color w:val="E65C00"/>
          <w:sz w:val="24"/>
        </w:rPr>
        <w:t xml:space="preserve">  Konu Anlatımı</w:t>
      </w:r>
    </w:p>
    <w:p>
      <w:r>
        <w:rPr>
          <w:sz w:val="20"/>
        </w:rPr>
        <w:t>16x2 LCD Ekran Yapısı: HD44780 uyumlu LCD ekran, gömülü sistemlerde en yaygın kullanılan görüntüleme birimidir. Pin yapısı (16 pin): 1-VSS (GND), 2-VDD (5V), 3-V0 (kontrast), 4-RS (Register Select: 0=komut, 1=veri), 5-RW (Read/Write: 0=yazma, 1=okuma), 6-E (Enable: düşen kenarda veri aktarılır), 7-14: D0-D7 (veri pinleri, 4-bit modda D4-D7 kullanılır), 15-A (arka ışık anot), 16-K (arka ışık katot). 4-bit mod: Sadece D4-D7 kullanılır, veri iki seferde gönderilir (üst nibble ve alt nibble). Bu mod pin tasarrufu sağlar. Kontrast ayarı: V0 pinine potansiyometre bağlanarak karakter görünürlüğü ayarlanır.</w:t>
      </w:r>
    </w:p>
    <w:p>
      <w:r>
        <w:rPr>
          <w:sz w:val="20"/>
        </w:rPr>
        <w:t>I2C Adaptör ve Bağlantı: PCF8574 I2C-paralel I/O genişletici çipi, LCD'nin paralel arayüzünü I2C'ye dönüştürür. Avantajları: 16 pin yerine 4 kablo (VCC, GND, SDA, SCL). GPIO pin tasarrufu (16 yerine 2 pin). Kolay kablolama ve temiz devre tasarımı. Bağlantı: LCD modülünün arkasındaki I2C adaptör kartı VCC'yi 5V'a, GND'yi GND'ye, SDA'yı GPIO2'ye, SCL'yi GPIO3'e bağlayın. Adres tespiti: i2cdetect -y 1 komutu ile LCD'nin I2C adresi (genellikle 0x27 veya 0x3F) bulunur. Kontrast: Adaptör üzerindeki mavi potansiyometre ile ayarlanır; yanlış kontrast ayarında ekran boş görünebilir.</w:t>
      </w:r>
    </w:p>
    <w:p>
      <w:r>
        <w:rPr>
          <w:sz w:val="20"/>
        </w:rPr>
        <w:t>RPLCD ile LCD Programlama: Kurulum: pip install RPLCD. Temel kullanım: from RPLCD.i2c import CharLCD_I2C; lcd = CharLCD_I2C('PCF8574', 0x27). Metin yazdırma: lcd.write_string('Merhaba!'). İmleç konumlandırma: lcd.cursor_pos = (satir, sutun) - (0,0) sol üst köşe. Ekranı temizleme: lcd.clear(). Özel karakter oluşturma: 8 adet 5x8 piksel özel karakter tanımlanabilir. Örnek derece simgesi: derece = [0b00110, 0b01001, 0b01001, 0b00110, 0b00000, 0b00000, 0b00000, 0b00000]; lcd.create_char(0, derece); lcd.write_string('25'); lcd.write_string(chr(0)); lcd.write_string('C'). Türkçe karakter: ö, ü, ç, ş, ğ, ı gibi karakterler LCD'nin standart karakter setinde yoktur; özel karakter olarak tanımlanmalıdır.</w:t>
      </w:r>
    </w:p>
    <w:p>
      <w:r>
        <w:rPr>
          <w:sz w:val="20"/>
        </w:rPr>
        <w:t>Sensör Verilerini LCD'de Görüntüleme: DHT11/DHT22 sıcaklık ve nem sensörü ile LCD entegrasyonu: 1) DHT sensörden veri oku. 2) Veriyi formatla. 3) LCD ekrana yazdır. 4) Belirli aralıklarla güncelle. Kod yapısı: while True döngüsü içinde sensör okuma, lcd.clear() ile temizleme, write_string() ile yazdırma ve time.sleep() ile bekleme. Ekran titremesini azaltma: lcd.clear() yerine lcd.cursor_pos ile konumlayıp aynı konuma yazma. Formatlama ipuçları: f-string ile sabit genişlik: f'{sicaklik:5.1f}C' (5 karakter genişlik, 1 ondalık). ljust(16) ile satır doldurmak: metin.ljust(16) fazla karakterleri boşlukla tamamlar. Çoklu veri gösterimi: 1. satır sıcaklık, 2. satır nem gibi bilgileri ayrı satırlara yazdırma.</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LCD ekrana metin yazdırma</w:t>
            </w:r>
          </w:p>
        </w:tc>
        <w:tc>
          <w:tcPr>
            <w:tcW w:type="dxa" w:w="3213"/>
          </w:tcPr>
          <w:p>
            <w:r>
              <w:rPr>
                <w:sz w:val="18"/>
              </w:rPr>
              <w:t>from RPLCD.i2c import CharLCD_I2C</w:t>
              <w:br/>
              <w:t>import time</w:t>
              <w:br/>
              <w:br/>
              <w:t>lcd = CharLCD_I2C('PCF8574', 0x27)</w:t>
              <w:br/>
              <w:br/>
              <w:t>lcd.clear()</w:t>
              <w:br/>
              <w:t>lcd.write_string('Merhaba Dunya!')</w:t>
              <w:br/>
              <w:t>lcd.cursor_pos = (1, 0)</w:t>
              <w:br/>
              <w:t>lcd.write_string('Raspberry Pi')</w:t>
              <w:br/>
              <w:br/>
              <w:t>time.sleep(3)</w:t>
              <w:br/>
              <w:br/>
              <w:t>lcd.clear()</w:t>
              <w:br/>
              <w:t>lcd.write_string('Saat: 14:30')</w:t>
              <w:br/>
              <w:t>lcd.cursor_pos = (1, 0)</w:t>
              <w:br/>
              <w:t>lcd.write_string('Tarih: 03/06/26')</w:t>
              <w:br/>
              <w:br/>
              <w:t>time.sleep(3)</w:t>
              <w:br/>
              <w:t>lcd.close()</w:t>
            </w:r>
          </w:p>
        </w:tc>
        <w:tc>
          <w:tcPr>
            <w:tcW w:type="dxa" w:w="3213"/>
          </w:tcPr>
          <w:p>
            <w:r>
              <w:rPr>
                <w:sz w:val="18"/>
              </w:rPr>
              <w:t>I2C üzerinden LCD ekranın iki satırına farklı metinler yazdırılır ve imleç konumlandırılır</w:t>
            </w:r>
          </w:p>
        </w:tc>
      </w:tr>
      <w:tr>
        <w:tc>
          <w:tcPr>
            <w:tcW w:type="dxa" w:w="3213"/>
          </w:tcPr>
          <w:p>
            <w:r>
              <w:rPr>
                <w:sz w:val="18"/>
              </w:rPr>
              <w:t>Sensör verisi görüntüleme</w:t>
            </w:r>
          </w:p>
        </w:tc>
        <w:tc>
          <w:tcPr>
            <w:tcW w:type="dxa" w:w="3213"/>
          </w:tcPr>
          <w:p>
            <w:r>
              <w:rPr>
                <w:sz w:val="18"/>
              </w:rPr>
              <w:t>from RPLCD.i2c import CharLCD_I2C</w:t>
              <w:br/>
              <w:t>import Adafruit_DHT</w:t>
              <w:br/>
              <w:t>import time</w:t>
              <w:br/>
              <w:br/>
              <w:t>lcd = CharLCD_I2C('PCF8574', 0x27)</w:t>
              <w:br/>
              <w:t>sensor = Adafruit_DHT.DHT11</w:t>
              <w:br/>
              <w:t>pin = 4</w:t>
              <w:br/>
              <w:br/>
              <w:t># Derece simgesi</w:t>
              <w:br/>
              <w:t>derece = [0b00110,0b01001,0b01001,0b00110,</w:t>
              <w:br/>
              <w:t xml:space="preserve">          0b00000,0b00000,0b00000,0b00000]</w:t>
              <w:br/>
              <w:t>lcd.create_char(0, derece)</w:t>
              <w:br/>
              <w:br/>
              <w:t>while True:</w:t>
              <w:br/>
              <w:t xml:space="preserve">    nem, sicaklik = Adafruit_DHT.read_retry(sensor, pin)</w:t>
              <w:br/>
              <w:t xml:space="preserve">    if sicaklik is not None:</w:t>
              <w:br/>
              <w:t xml:space="preserve">        lcd.cursor_pos = (0, 0)</w:t>
              <w:br/>
              <w:t xml:space="preserve">        lcd.write_string(f'Sicaklik:{sicaklik:4.1f}')</w:t>
              <w:br/>
              <w:t xml:space="preserve">        lcd.write_string(chr(0)) # derece</w:t>
              <w:br/>
              <w:t xml:space="preserve">        lcd.write_string('C  ')</w:t>
              <w:br/>
              <w:t xml:space="preserve">        lcd.cursor_pos = (1, 0)</w:t>
              <w:br/>
              <w:t xml:space="preserve">        lcd.write_string(f'Nem:     %{nem:4.1f} ')</w:t>
              <w:br/>
              <w:t xml:space="preserve">    time.sleep(2)</w:t>
            </w:r>
          </w:p>
        </w:tc>
        <w:tc>
          <w:tcPr>
            <w:tcW w:type="dxa" w:w="3213"/>
          </w:tcPr>
          <w:p>
            <w:r>
              <w:rPr>
                <w:sz w:val="18"/>
              </w:rPr>
              <w:t>DHT11 sensörden okunan sıcaklık ve nem verisi LCD ekranda gerçek zamanlı güncellenir</w:t>
            </w:r>
          </w:p>
        </w:tc>
      </w:tr>
      <w:tr>
        <w:tc>
          <w:tcPr>
            <w:tcW w:type="dxa" w:w="3213"/>
          </w:tcPr>
          <w:p>
            <w:r>
              <w:rPr>
                <w:sz w:val="18"/>
              </w:rPr>
              <w:t>Kayan yazı ve özel karakter</w:t>
            </w:r>
          </w:p>
        </w:tc>
        <w:tc>
          <w:tcPr>
            <w:tcW w:type="dxa" w:w="3213"/>
          </w:tcPr>
          <w:p>
            <w:r>
              <w:rPr>
                <w:sz w:val="18"/>
              </w:rPr>
              <w:t>from RPLCD.i2c import CharLCD_I2C</w:t>
              <w:br/>
              <w:t>import time</w:t>
              <w:br/>
              <w:br/>
              <w:t>lcd = CharLCD_I2C('PCF8574', 0x27)</w:t>
              <w:br/>
              <w:br/>
              <w:t># Ozel karakterler: kalp ve ok</w:t>
              <w:br/>
              <w:t>kalp = [0b00000,0b01010,0b11111,0b11111,</w:t>
              <w:br/>
              <w:t xml:space="preserve">        0b11111,0b01110,0b00100,0b00000]</w:t>
              <w:br/>
              <w:t>ok = [0b00100,0b01110,0b11111,0b00100,</w:t>
              <w:br/>
              <w:t xml:space="preserve">      0b00100,0b00100,0b00100,0b00000]</w:t>
              <w:br/>
              <w:t>lcd.create_char(0, kalp)</w:t>
              <w:br/>
              <w:t>lcd.create_char(1, ok)</w:t>
              <w:br/>
              <w:br/>
              <w:t># Kayan yazi</w:t>
              <w:br/>
              <w:t>mesaj = '  Mikro Bilgisayar Kursu  '</w:t>
              <w:br/>
              <w:t>for i in range(len(mesaj)-15):</w:t>
              <w:br/>
              <w:t xml:space="preserve">    lcd.cursor_pos = (0, 0)</w:t>
              <w:br/>
              <w:t xml:space="preserve">    lcd.write_string(mesaj[i:i+16])</w:t>
              <w:br/>
              <w:t xml:space="preserve">    lcd.cursor_pos = (1, 0)</w:t>
              <w:br/>
              <w:t xml:space="preserve">    lcd.write_string(chr(0)+' Python '+chr(1))</w:t>
              <w:br/>
              <w:t xml:space="preserve">    time.sleep(0.3)</w:t>
            </w:r>
          </w:p>
        </w:tc>
        <w:tc>
          <w:tcPr>
            <w:tcW w:type="dxa" w:w="3213"/>
          </w:tcPr>
          <w:p>
            <w:r>
              <w:rPr>
                <w:sz w:val="18"/>
              </w:rPr>
              <w:t>Özel piksel karakterler oluşturulur ve kayan yazı efekti ile LCD üzerinde gösterilir</w:t>
            </w:r>
          </w:p>
        </w:tc>
      </w:tr>
    </w:tbl>
    <w:p/>
    <w:p>
      <w:pPr>
        <w:spacing w:before="200"/>
      </w:pPr>
      <w:r>
        <w:rPr>
          <w:b/>
          <w:color w:val="E65C00"/>
          <w:sz w:val="24"/>
        </w:rPr>
        <w:t xml:space="preserve">  Görseller ve Tablolar</w:t>
      </w:r>
    </w:p>
    <w:p>
      <w:pPr>
        <w:pStyle w:val="ListBullet"/>
      </w:pPr>
      <w:r>
        <w:rPr>
          <w:sz w:val="20"/>
        </w:rPr>
        <w:t>16x2 LCD pin yapısı ve I2C adaptör bağlantı şeması</w:t>
      </w:r>
    </w:p>
    <w:p>
      <w:pPr>
        <w:pStyle w:val="ListBullet"/>
      </w:pPr>
      <w:r>
        <w:rPr>
          <w:sz w:val="20"/>
        </w:rPr>
        <w:t>5x8 piksel karakter matrisi ve özel karakter tasarım tablosu</w:t>
      </w:r>
    </w:p>
    <w:p>
      <w:pPr>
        <w:spacing w:before="200"/>
      </w:pPr>
      <w:r>
        <w:rPr>
          <w:b/>
          <w:color w:val="E65C00"/>
          <w:sz w:val="24"/>
        </w:rPr>
        <w:t xml:space="preserve">  Analoji ve Benzetmeler</w:t>
      </w:r>
    </w:p>
    <w:p>
      <w:r>
        <w:rPr>
          <w:b/>
          <w:color w:val="E65C00"/>
          <w:sz w:val="20"/>
        </w:rPr>
        <w:t xml:space="preserve">  1. </w:t>
      </w:r>
      <w:r>
        <w:rPr>
          <w:sz w:val="20"/>
        </w:rPr>
        <w:t>LCD ekran = Elektronik yazı tahtası: 2 satır ve 16 sütundan oluşan hücrelere istenilen karakterler yazılabilir. I2C adaptör = Tercüman: LCD'nin 16 pinlik dilini I2C'nin 2 kabloluk diline çevirir. Özel karakter = Kendi el yazınız: Standart harfler yetmezse 5x8 piksel matris üzerinde kendi simgelerinizi tasarlayabilirsiniz</w:t>
      </w:r>
    </w:p>
    <w:p>
      <w:pPr>
        <w:spacing w:before="200"/>
      </w:pPr>
      <w:r>
        <w:rPr>
          <w:b/>
          <w:color w:val="E65C00"/>
          <w:sz w:val="24"/>
        </w:rPr>
        <w:t xml:space="preserve">  Öğrenci Soru-Cevap</w:t>
      </w:r>
    </w:p>
    <w:p>
      <w:pPr>
        <w:pStyle w:val="ListBullet"/>
      </w:pPr>
      <w:r>
        <w:rPr>
          <w:sz w:val="20"/>
        </w:rPr>
        <w:t>I2C adaptörü olmadan 16x2 LCD bağlamak neden zordur?</w:t>
      </w:r>
    </w:p>
    <w:p>
      <w:pPr>
        <w:pStyle w:val="ListBullet"/>
      </w:pPr>
      <w:r>
        <w:rPr>
          <w:sz w:val="20"/>
        </w:rPr>
        <w:t>LCD ekranda Türkçe karakterler nasıl gösterilebilir?</w:t>
      </w:r>
    </w:p>
    <w:p>
      <w:pPr>
        <w:pStyle w:val="ListBullet"/>
      </w:pPr>
      <w:r>
        <w:rPr>
          <w:sz w:val="20"/>
        </w:rPr>
        <w:t>Ekran titremesini azaltmak için lcd.clear() yerine ne kullanılmalıdır?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"LCD Ekran Projesi ve Sensör Dashboard'u"</w:t>
      </w:r>
    </w:p>
    <w:p>
      <w:r>
        <w:rPr>
          <w:b/>
          <w:color w:val="1B2A4A"/>
          <w:sz w:val="20"/>
        </w:rPr>
        <w:t xml:space="preserve">Türü: </w:t>
      </w:r>
      <w:r>
        <w:rPr>
          <w:sz w:val="20"/>
        </w:rPr>
        <w:t>Bireysel uygulama ve proje geliştirme</w:t>
      </w:r>
    </w:p>
    <w:p>
      <w:r>
        <w:rPr>
          <w:b/>
          <w:color w:val="1B2A4A"/>
          <w:sz w:val="20"/>
        </w:rPr>
        <w:t xml:space="preserve">Amacı: </w:t>
      </w:r>
      <w:r>
        <w:rPr>
          <w:sz w:val="20"/>
        </w:rPr>
        <w:t>LCD ekranı sensörlerle entegre ederek gerçek zamanlı veri görüntüleme projesi geliştirme becerisi kazandırma</w:t>
      </w:r>
    </w:p>
    <w:p>
      <w:pPr>
        <w:spacing w:before="200"/>
      </w:pPr>
      <w:r>
        <w:rPr>
          <w:b/>
          <w:color w:val="6A1B9A"/>
          <w:sz w:val="24"/>
        </w:rPr>
        <w:t xml:space="preserve">  Yönerge Adımları</w:t>
      </w:r>
    </w:p>
    <w:p>
      <w:r>
        <w:rPr>
          <w:b/>
          <w:color w:val="6A1B9A"/>
          <w:sz w:val="20"/>
        </w:rPr>
        <w:t xml:space="preserve">  1. </w:t>
      </w:r>
      <w:r>
        <w:rPr>
          <w:sz w:val="20"/>
        </w:rPr>
        <w:t>16x2 I2C LCD ekranı Raspberry Pi'ye bağlayın ve i2cdetect ile adresini doğrulayın</w:t>
      </w:r>
    </w:p>
    <w:p>
      <w:r>
        <w:rPr>
          <w:b/>
          <w:color w:val="6A1B9A"/>
          <w:sz w:val="20"/>
        </w:rPr>
        <w:t xml:space="preserve">  2. </w:t>
      </w:r>
      <w:r>
        <w:rPr>
          <w:sz w:val="20"/>
        </w:rPr>
        <w:t>RPLCD kütüphanesi ile LCD'ye metin yazdırın, imleç konumlandırma ve clear işlemlerini test edin</w:t>
      </w:r>
    </w:p>
    <w:p>
      <w:r>
        <w:rPr>
          <w:b/>
          <w:color w:val="6A1B9A"/>
          <w:sz w:val="20"/>
        </w:rPr>
        <w:t xml:space="preserve">  3. </w:t>
      </w:r>
      <w:r>
        <w:rPr>
          <w:sz w:val="20"/>
        </w:rPr>
        <w:t>En az 2 özel karakter (derece simgesi, ok, kalp vb.) tasarlayın ve LCD'de gösterin</w:t>
      </w:r>
    </w:p>
    <w:p>
      <w:r>
        <w:rPr>
          <w:b/>
          <w:color w:val="6A1B9A"/>
          <w:sz w:val="20"/>
        </w:rPr>
        <w:t xml:space="preserve">  4. </w:t>
      </w:r>
      <w:r>
        <w:rPr>
          <w:sz w:val="20"/>
        </w:rPr>
        <w:t>DHT11 veya ultrasonik sensör verilerini LCD'de gerçek zamanlı görüntüleyen dashboard uygulaması geliştirin</w:t>
      </w:r>
    </w:p>
    <w:p>
      <w:r>
        <w:rPr>
          <w:b/>
          <w:color w:val="1B2A4A"/>
          <w:sz w:val="20"/>
        </w:rPr>
        <w:t xml:space="preserve">Beklenen Ürün: </w:t>
      </w:r>
      <w:r>
        <w:rPr>
          <w:sz w:val="20"/>
        </w:rPr>
        <w:t>LCD ekran devre bağlantısı, Python kaynak kodu, özel karakter tasarımları ve sensör dashboard uygulaması</w:t>
      </w:r>
    </w:p>
    <w:p>
      <w:pPr>
        <w:spacing w:before="200"/>
      </w:pPr>
      <w:r>
        <w:rPr>
          <w:b/>
          <w:color w:val="6A1B9A"/>
          <w:sz w:val="24"/>
        </w:rPr>
        <w:t xml:space="preserve">  Transfer Soruları</w:t>
      </w:r>
    </w:p>
    <w:p>
      <w:r>
        <w:rPr>
          <w:b/>
          <w:color w:val="6A1B9A"/>
          <w:sz w:val="20"/>
        </w:rPr>
        <w:t xml:space="preserve">  1. </w:t>
      </w:r>
      <w:r>
        <w:rPr>
          <w:sz w:val="20"/>
        </w:rPr>
        <w:t>LCD ekran kullanımı ve veri görüntüleme becerisi IoT cihazlarında, otomasyon panellerinde, tıbbi cihazlarda ve endüstriyel kontrol sistemlerinde doğrudan uygulanır.</w:t>
      </w:r>
    </w:p>
    <w:p>
      <w:r>
        <w:rPr>
          <w:b/>
          <w:color w:val="1B2A4A"/>
          <w:sz w:val="20"/>
        </w:rPr>
        <w:t xml:space="preserve">İlişkili Disiplinler: </w:t>
      </w:r>
      <w:r>
        <w:rPr>
          <w:sz w:val="20"/>
        </w:rPr>
        <w:t>Elektronik (I2C iletişim), programlama (Python string formatlama), tasarım (kullanıcı arayüzü), fizik (sıvı kristal teknolojisi)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LCD ekranı bağladınız ama ekranda hiçbir şey görünmüyor veya sadece siyah kareler görünüyor. Bu sorunu adım adım nasıl teşhis eder ve çözersiniz? (İpucu: Kontrast potansiyometresi, I2C adresi, kablo bağlantıları ve güç kaynağını kontrol edin)</w:t>
            </w:r>
          </w:p>
        </w:tc>
      </w:tr>
    </w:tbl>
    <w:p/>
    <w:p>
      <w:r>
        <w:rPr>
          <w:b/>
          <w:color w:val="1B2A4A"/>
          <w:sz w:val="20"/>
        </w:rPr>
        <w:t xml:space="preserve">Yaratıcı Görev: </w:t>
      </w:r>
      <w:r>
        <w:rPr>
          <w:sz w:val="20"/>
        </w:rPr>
        <w:t>16x2 LCD'nin 32 karakterlik sınırlaması içinde bir 'mini oyun' (örneğin basit bir engelden kaçma oyunu) tasarlasanız, özel karakterler ve kayan ekran özelliklerini nasıl kullanırsınız?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16x2 LCD ekranın pin yapısı ve I2C adaptörünün rolü anlaşıldı mı?</w:t>
      </w:r>
    </w:p>
    <w:p>
      <w:r>
        <w:rPr>
          <w:sz w:val="20"/>
        </w:rPr>
        <w:t xml:space="preserve">  ☐  RPLCD kütüphanesi ile metin yazdırma ve imleç kontrolü yapılabiliyor mu?</w:t>
      </w:r>
    </w:p>
    <w:p>
      <w:r>
        <w:rPr>
          <w:sz w:val="20"/>
        </w:rPr>
        <w:t xml:space="preserve">  ☐  Sensör verisi LCD ekranda gerçek zamanlı görüntülenebiliyor mu?</w:t>
      </w:r>
    </w:p>
    <w:p>
      <w:pPr>
        <w:spacing w:before="200"/>
      </w:pPr>
      <w:r>
        <w:rPr>
          <w:b/>
          <w:color w:val="2E7D32"/>
          <w:sz w:val="24"/>
        </w:rPr>
        <w:t xml:space="preserve">  Öz Değerlendirme Soruları</w:t>
      </w:r>
    </w:p>
    <w:p>
      <w:r>
        <w:rPr>
          <w:b/>
          <w:color w:val="2E7D32"/>
          <w:sz w:val="20"/>
        </w:rPr>
        <w:t xml:space="preserve">  1. </w:t>
      </w:r>
      <w:r>
        <w:rPr>
          <w:sz w:val="20"/>
        </w:rPr>
        <w:t>I2C adaptörü LCD'nin kaç pinini kaç kabloya indirger?</w:t>
      </w:r>
    </w:p>
    <w:p>
      <w:r>
        <w:rPr>
          <w:b/>
          <w:color w:val="2E7D32"/>
          <w:sz w:val="20"/>
        </w:rPr>
        <w:t xml:space="preserve">  2. </w:t>
      </w:r>
      <w:r>
        <w:rPr>
          <w:sz w:val="20"/>
        </w:rPr>
        <w:t>RPLCD'de imleç konumlandırma nasıl yapılır?</w:t>
      </w:r>
    </w:p>
    <w:p>
      <w:r>
        <w:rPr>
          <w:b/>
          <w:color w:val="2E7D32"/>
          <w:sz w:val="20"/>
        </w:rPr>
        <w:t xml:space="preserve">  3. </w:t>
      </w:r>
      <w:r>
        <w:rPr>
          <w:sz w:val="20"/>
        </w:rPr>
        <w:t>LCD ekranda Türkçe karakter göstermek için ne yapılmalıdır?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16x2 LCD ekran toplam kaç karakter gösterebilir?</w:t>
            </w:r>
          </w:p>
        </w:tc>
        <w:tc>
          <w:tcPr>
            <w:tcW w:type="dxa" w:w="3213"/>
          </w:tcPr>
          <w:p>
            <w:r>
              <w:rPr>
                <w:sz w:val="18"/>
              </w:rPr>
              <w:t>A) 16  B) 24  C) 32  D) 64</w:t>
            </w:r>
          </w:p>
        </w:tc>
        <w:tc>
          <w:tcPr>
            <w:tcW w:type="dxa" w:w="3213"/>
          </w:tcPr>
          <w:p>
            <w:r>
              <w:rPr>
                <w:sz w:val="18"/>
              </w:rPr>
              <w:t>C</w:t>
            </w:r>
          </w:p>
        </w:tc>
      </w:tr>
      <w:tr>
        <w:tc>
          <w:tcPr>
            <w:tcW w:type="dxa" w:w="3213"/>
          </w:tcPr>
          <w:p>
            <w:r>
              <w:rPr>
                <w:sz w:val="18"/>
              </w:rPr>
              <w:t>I2C LCD adaptörünün (PCF8574) varsayılan I2C adresi genellikle nedir?</w:t>
            </w:r>
          </w:p>
        </w:tc>
        <w:tc>
          <w:tcPr>
            <w:tcW w:type="dxa" w:w="3213"/>
          </w:tcPr>
          <w:p>
            <w:r>
              <w:rPr>
                <w:sz w:val="18"/>
              </w:rPr>
              <w:t>A) 0x10  B) 0x27  C) 0x50  D) 0x76</w:t>
            </w:r>
          </w:p>
        </w:tc>
        <w:tc>
          <w:tcPr>
            <w:tcW w:type="dxa" w:w="3213"/>
          </w:tcPr>
          <w:p>
            <w:r>
              <w:rPr>
                <w:sz w:val="18"/>
              </w:rPr>
              <w:t>B</w:t>
            </w:r>
          </w:p>
        </w:tc>
      </w:tr>
      <w:tr>
        <w:tc>
          <w:tcPr>
            <w:tcW w:type="dxa" w:w="3213"/>
          </w:tcPr>
          <w:p>
            <w:r>
              <w:rPr>
                <w:sz w:val="18"/>
              </w:rPr>
              <w:t>LCD ekranda özel karakter oluşturmak için kullanılan piksel matrisi boyutu nedir?</w:t>
            </w:r>
          </w:p>
        </w:tc>
        <w:tc>
          <w:tcPr>
            <w:tcW w:type="dxa" w:w="3213"/>
          </w:tcPr>
          <w:p>
            <w:r>
              <w:rPr>
                <w:sz w:val="18"/>
              </w:rPr>
              <w:t>A) 3x5  B) 5x8  C) 8x8  D) 16x16</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16x2 LCD ekran günümüzde hâlâ yaygın kullanılıyor. OLED ekranlar (128x64 piksel) daha gelişmiş görüntü sunar. Hangi projelerde LCD yeterlidir, hangilerinde OLED tercih edilmelidir?</w:t>
      </w:r>
    </w:p>
    <w:p>
      <w:r>
        <w:rPr>
          <w:b/>
          <w:color w:val="2E7D32"/>
          <w:sz w:val="20"/>
        </w:rPr>
        <w:t>Eleştirel Düşünme:</w:t>
      </w:r>
    </w:p>
    <w:p>
      <w:r>
        <w:rPr>
          <w:b/>
          <w:color w:val="2E7D32"/>
          <w:sz w:val="20"/>
        </w:rPr>
        <w:t xml:space="preserve">  1. </w:t>
      </w:r>
      <w:r>
        <w:rPr>
          <w:sz w:val="20"/>
        </w:rPr>
        <w:t>Gömülü sistemlerde kullanıcı arayüzü tasarımı masaüstü uygulamalardan çok farklıdır. 32 karakterlik bir ekranda bilgiyi etkili sunmak için hangi tasarım ilkeleri uygulanmalıdır?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"LCD Ekran ve Sensör Dashboard Uygulaması"</w:t>
      </w:r>
    </w:p>
    <w:p>
      <w:r>
        <w:rPr>
          <w:b/>
          <w:color w:val="1B2A4A"/>
          <w:sz w:val="20"/>
        </w:rPr>
        <w:t xml:space="preserve">Hedef: </w:t>
      </w:r>
      <w:r>
        <w:rPr>
          <w:sz w:val="20"/>
        </w:rPr>
        <w:t>I2C LCD ekranı bağlama, metin yazdırma, özel karakter oluşturma ve sensör verilerini gerçek zamanlı görüntüleme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LCD ekranı I2C ile Raspberry Pi'ye bağlayın ve i2cdetect ile adres doğrulayın</w:t>
            </w:r>
          </w:p>
        </w:tc>
        <w:tc>
          <w:tcPr>
            <w:tcW w:type="dxa" w:w="3213"/>
          </w:tcPr>
          <w:p>
            <w:r>
              <w:rPr>
                <w:sz w:val="18"/>
              </w:rPr>
              <w:t>5 dk</w:t>
            </w:r>
          </w:p>
        </w:tc>
      </w:tr>
      <w:tr>
        <w:tc>
          <w:tcPr>
            <w:tcW w:type="dxa" w:w="3213"/>
          </w:tcPr>
          <w:p>
            <w:r>
              <w:rPr>
                <w:sz w:val="18"/>
              </w:rPr>
              <w:t>2</w:t>
            </w:r>
          </w:p>
        </w:tc>
        <w:tc>
          <w:tcPr>
            <w:tcW w:type="dxa" w:w="3213"/>
          </w:tcPr>
          <w:p>
            <w:r>
              <w:rPr>
                <w:sz w:val="18"/>
              </w:rPr>
              <w:t>RPLCD ile 'Merhaba' yazdırın, imleç konumlandırma ve clear işlemlerini test edin</w:t>
            </w:r>
          </w:p>
        </w:tc>
        <w:tc>
          <w:tcPr>
            <w:tcW w:type="dxa" w:w="3213"/>
          </w:tcPr>
          <w:p>
            <w:r>
              <w:rPr>
                <w:sz w:val="18"/>
              </w:rPr>
              <w:t>4 dk</w:t>
            </w:r>
          </w:p>
        </w:tc>
      </w:tr>
      <w:tr>
        <w:tc>
          <w:tcPr>
            <w:tcW w:type="dxa" w:w="3213"/>
          </w:tcPr>
          <w:p>
            <w:r>
              <w:rPr>
                <w:sz w:val="18"/>
              </w:rPr>
              <w:t>3</w:t>
            </w:r>
          </w:p>
        </w:tc>
        <w:tc>
          <w:tcPr>
            <w:tcW w:type="dxa" w:w="3213"/>
          </w:tcPr>
          <w:p>
            <w:r>
              <w:rPr>
                <w:sz w:val="18"/>
              </w:rPr>
              <w:t>Derece simgesi ve ok gibi özel karakterler tasarlayın ve ekranda gösterin</w:t>
            </w:r>
          </w:p>
        </w:tc>
        <w:tc>
          <w:tcPr>
            <w:tcW w:type="dxa" w:w="3213"/>
          </w:tcPr>
          <w:p>
            <w:r>
              <w:rPr>
                <w:sz w:val="18"/>
              </w:rPr>
              <w:t>4 dk</w:t>
            </w:r>
          </w:p>
        </w:tc>
      </w:tr>
      <w:tr>
        <w:tc>
          <w:tcPr>
            <w:tcW w:type="dxa" w:w="3213"/>
          </w:tcPr>
          <w:p>
            <w:r>
              <w:rPr>
                <w:sz w:val="18"/>
              </w:rPr>
              <w:t>4</w:t>
            </w:r>
          </w:p>
        </w:tc>
        <w:tc>
          <w:tcPr>
            <w:tcW w:type="dxa" w:w="3213"/>
          </w:tcPr>
          <w:p>
            <w:r>
              <w:rPr>
                <w:sz w:val="18"/>
              </w:rPr>
              <w:t>Sensör verisini okuyup LCD'de gerçek zamanlı gösteren dashboard kodunu yazın</w:t>
            </w:r>
          </w:p>
        </w:tc>
        <w:tc>
          <w:tcPr>
            <w:tcW w:type="dxa" w:w="3213"/>
          </w:tcPr>
          <w:p>
            <w:r>
              <w:rPr>
                <w:sz w:val="18"/>
              </w:rPr>
              <w:t>7 dk</w:t>
            </w:r>
          </w:p>
        </w:tc>
      </w:tr>
    </w:tbl>
    <w:p/>
    <w:p>
      <w:r>
        <w:rPr>
          <w:b/>
          <w:color w:val="1B2A4A"/>
          <w:sz w:val="20"/>
        </w:rPr>
        <w:t xml:space="preserve">Tamamlanma Kriteri: </w:t>
      </w:r>
      <w:r>
        <w:rPr>
          <w:sz w:val="20"/>
        </w:rPr>
        <w:t>LCD bağlantısı çalışıyor, metin yazdırılmış, özel karakterler gösterilmiş ve sensör verisi güncelleniyor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"LCD Ekran Kullanımı ve Sensör Gösterimi"</w:t>
      </w:r>
    </w:p>
    <w:p>
      <w:r>
        <w:rPr>
          <w:b/>
          <w:color w:val="1B2A4A"/>
          <w:sz w:val="20"/>
        </w:rPr>
        <w:t xml:space="preserve">Eğitmenin Gösterdiği: </w:t>
      </w:r>
      <w:r>
        <w:rPr>
          <w:sz w:val="20"/>
        </w:rPr>
        <w:t>LCD ekranı bağlayarak metin yazdırır, özel karakter tasarlayıp gösterir ve sensör verisini gerçek zamanlı ekranda günceller.</w:t>
      </w:r>
    </w:p>
    <w:p>
      <w:r>
        <w:rPr>
          <w:b/>
          <w:color w:val="1B2A4A"/>
          <w:sz w:val="20"/>
        </w:rPr>
        <w:t xml:space="preserve">Öğrencinin Tekrarladığı: </w:t>
      </w:r>
      <w:r>
        <w:rPr>
          <w:sz w:val="20"/>
        </w:rPr>
        <w:t>Eğitmeni izler, kontrast ayarını öğrenir, kendi metin ve özel karakter uygulamasını geliştirir.</w:t>
      </w:r>
    </w:p>
    <w:p>
      <w:r>
        <w:rPr>
          <w:b/>
          <w:color w:val="1B2A4A"/>
          <w:sz w:val="20"/>
        </w:rPr>
        <w:t xml:space="preserve">Dikkat Noktaları: </w:t>
      </w:r>
      <w:r>
        <w:rPr>
          <w:sz w:val="20"/>
        </w:rPr>
        <w:t>LCD ekranın kontrast potansiyometresi yanlış ayarlıysa hiçbir şey görünmez; ilk bağlantıda potansiyometreyi yavaşça çevirin. I2C adresini i2cdetect ile mutlaka doğrulayın.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Metin Gösterimi</w:t>
            </w:r>
          </w:p>
        </w:tc>
        <w:tc>
          <w:tcPr>
            <w:tcW w:type="dxa" w:w="3213"/>
          </w:tcPr>
          <w:p>
            <w:r>
              <w:rPr>
                <w:sz w:val="18"/>
              </w:rPr>
              <w:t>LCD ekranın iki satırına adınızı ve soyadınızı yazdıran, 3 saniye sonra tarih ve saati gösteren program yazın</w:t>
            </w:r>
          </w:p>
        </w:tc>
        <w:tc>
          <w:tcPr>
            <w:tcW w:type="dxa" w:w="3213"/>
          </w:tcPr>
          <w:p>
            <w:r>
              <w:rPr>
                <w:sz w:val="18"/>
              </w:rPr>
              <w:t>Kolay</w:t>
            </w:r>
          </w:p>
        </w:tc>
      </w:tr>
      <w:tr>
        <w:tc>
          <w:tcPr>
            <w:tcW w:type="dxa" w:w="3213"/>
          </w:tcPr>
          <w:p>
            <w:r>
              <w:rPr>
                <w:sz w:val="18"/>
              </w:rPr>
              <w:t>Özel Karakter Galerisi</w:t>
            </w:r>
          </w:p>
        </w:tc>
        <w:tc>
          <w:tcPr>
            <w:tcW w:type="dxa" w:w="3213"/>
          </w:tcPr>
          <w:p>
            <w:r>
              <w:rPr>
                <w:sz w:val="18"/>
              </w:rPr>
              <w:t>En az 4 özel karakter (derece, ok, kalp, yıldız) tasarlayarak LCD ekranda bir simge galerisi oluşturun</w:t>
            </w:r>
          </w:p>
        </w:tc>
        <w:tc>
          <w:tcPr>
            <w:tcW w:type="dxa" w:w="3213"/>
          </w:tcPr>
          <w:p>
            <w:r>
              <w:rPr>
                <w:sz w:val="18"/>
              </w:rPr>
              <w:t>Orta</w:t>
            </w:r>
          </w:p>
        </w:tc>
      </w:tr>
      <w:tr>
        <w:tc>
          <w:tcPr>
            <w:tcW w:type="dxa" w:w="3213"/>
          </w:tcPr>
          <w:p>
            <w:r>
              <w:rPr>
                <w:sz w:val="18"/>
              </w:rPr>
              <w:t>Çoklu Sensör Dashboard</w:t>
            </w:r>
          </w:p>
        </w:tc>
        <w:tc>
          <w:tcPr>
            <w:tcW w:type="dxa" w:w="3213"/>
          </w:tcPr>
          <w:p>
            <w:r>
              <w:rPr>
                <w:sz w:val="18"/>
              </w:rPr>
              <w:t>Sıcaklık, nem ve mesafe verilerini okuyan, LCD ekranda 3 saniyede bir döngüsel olarak gösteren dashboard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Otopark Bilgi Paneli"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otoparkın her katında boş yer sayısını gösteren bilgi paneli tasarlanacaktır. Her katta ultrasonik sensörler araç varlığını algılar. LCD ekranın 1. satırında kat numarası ve doluluk yüzdesi, 2. satırında 'BOŞ: X yer' veya 'DOLU' mesajı gösterilecektir. Sensör verilerine göre LCD'yi güncelleyen ve doluluk durumuna göre buzzer ile sesli uyarı veren sistemi tasarlayın.</w:t>
            </w:r>
          </w:p>
        </w:tc>
      </w:tr>
    </w:tbl>
    <w:p/>
    <w:p>
      <w:r>
        <w:rPr>
          <w:b/>
          <w:color w:val="1B2A4A"/>
          <w:sz w:val="20"/>
        </w:rPr>
        <w:t xml:space="preserve">Beklenen Çıktı: </w:t>
      </w:r>
      <w:r>
        <w:rPr>
          <w:sz w:val="20"/>
        </w:rPr>
        <w:t>Otopark bilgi paneli devre şeması, Python kaynak kodu, ekran düzeni tasarımı (her durum için gösterilecek metin) ve test senaryoları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16x2 LCD ekranın yapısını, I2C adaptörü ile bağlantısını, RPLCD kütüphanesi ile metin yazdırma ve imleç kontrolünü, özel karakter tasarımını ve sensör verilerini gerçek zamanlı görüntülemeyi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16x2 LCD Ekran</w:t>
            </w:r>
          </w:p>
        </w:tc>
        <w:tc>
          <w:tcPr>
            <w:tcW w:type="dxa" w:w="4819"/>
            <w:shd w:fill="F5F5F5"/>
          </w:tcPr>
          <w:p>
            <w:r>
              <w:rPr>
                <w:b/>
                <w:color w:val="1B2A4A"/>
                <w:sz w:val="20"/>
              </w:rPr>
              <w:t xml:space="preserve">  I2C Adaptör (PCF8574)</w:t>
            </w:r>
          </w:p>
        </w:tc>
      </w:tr>
      <w:tr>
        <w:tc>
          <w:tcPr>
            <w:tcW w:type="dxa" w:w="4819"/>
            <w:shd w:fill="F5F5F5"/>
          </w:tcPr>
          <w:p>
            <w:r>
              <w:rPr>
                <w:b/>
                <w:color w:val="1B2A4A"/>
                <w:sz w:val="20"/>
              </w:rPr>
              <w:t xml:space="preserve">  RPLCD Kütüphanesi</w:t>
            </w:r>
          </w:p>
        </w:tc>
        <w:tc>
          <w:tcPr>
            <w:tcW w:type="dxa" w:w="4819"/>
            <w:shd w:fill="F5F5F5"/>
          </w:tcPr>
          <w:p>
            <w:r>
              <w:rPr>
                <w:b/>
                <w:color w:val="1B2A4A"/>
                <w:sz w:val="20"/>
              </w:rPr>
              <w:t xml:space="preserve">  Özel Karakter (5x8 piksel)</w:t>
            </w:r>
          </w:p>
        </w:tc>
      </w:tr>
      <w:tr>
        <w:tc>
          <w:tcPr>
            <w:tcW w:type="dxa" w:w="4819"/>
            <w:shd w:fill="F5F5F5"/>
          </w:tcPr>
          <w:p>
            <w:r>
              <w:rPr>
                <w:b/>
                <w:color w:val="1B2A4A"/>
                <w:sz w:val="20"/>
              </w:rPr>
              <w:t xml:space="preserve">  Sensör Dashboard</w:t>
            </w:r>
          </w:p>
        </w:tc>
        <w:tc>
          <w:tcPr>
            <w:tcW w:type="dxa" w:w="4819"/>
          </w:tcPr>
          <w:p/>
        </w:tc>
      </w:tr>
    </w:tbl>
    <w:p/>
    <w:p>
      <w:pPr>
        <w:spacing w:before="200"/>
      </w:pPr>
      <w:r>
        <w:rPr>
          <w:b/>
          <w:color w:val="757575"/>
          <w:sz w:val="24"/>
        </w:rPr>
        <w:t xml:space="preserve">  Bir Sonraki Dersle Köprü</w:t>
      </w:r>
    </w:p>
    <w:p>
      <w:r>
        <w:rPr>
          <w:sz w:val="20"/>
        </w:rPr>
        <w:t>Bir sonraki derste öğrendiğimiz tüm çevre birimlerini (LED, buton, sensör, servo motor, buzzer, LCD) birleştiren entegre projeler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LCD ekranda bir saat uygulaması yapın: 1. satırda saat:dakika:saniye, 2. satırda tarih gösterilsin (Python time modülü ile). Ayrıca LCD ekran ile OLED ekranın avantaj ve dezavantajlarını karşılaştıran bir tablo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Her kursiyer için I2C adaptörlü 16x2 LCD ekran ve jumper kablo hazırlayın</w:t>
      </w:r>
    </w:p>
    <w:p>
      <w:pPr>
        <w:pStyle w:val="ListBullet"/>
      </w:pPr>
      <w:r>
        <w:rPr>
          <w:sz w:val="20"/>
        </w:rPr>
        <w:t>RPLCD kütüphanesini kurun (pip install RPLCD)</w:t>
      </w:r>
    </w:p>
    <w:p>
      <w:pPr>
        <w:pStyle w:val="ListBullet"/>
      </w:pPr>
      <w:r>
        <w:rPr>
          <w:sz w:val="20"/>
        </w:rPr>
        <w:t>LCD kontrast ayarı için küçük tornavida bulundurun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LCD ekranda hiçbir şey görünmüyor</w:t>
            </w:r>
          </w:p>
        </w:tc>
        <w:tc>
          <w:tcPr>
            <w:tcW w:type="dxa" w:w="4819"/>
          </w:tcPr>
          <w:p>
            <w:r>
              <w:rPr>
                <w:sz w:val="18"/>
              </w:rPr>
              <w:t>Kontrast potansiyometresini yavaşça çevirin; I2C adresini i2cdetect ile doğrulayın; kablo bağlantılarını kontrol edin</w:t>
            </w:r>
          </w:p>
        </w:tc>
      </w:tr>
      <w:tr>
        <w:tc>
          <w:tcPr>
            <w:tcW w:type="dxa" w:w="4819"/>
          </w:tcPr>
          <w:p>
            <w:r>
              <w:rPr>
                <w:sz w:val="18"/>
              </w:rPr>
              <w:t>LCD ekranda siyah kareler görünüyor</w:t>
            </w:r>
          </w:p>
        </w:tc>
        <w:tc>
          <w:tcPr>
            <w:tcW w:type="dxa" w:w="4819"/>
          </w:tcPr>
          <w:p>
            <w:r>
              <w:rPr>
                <w:sz w:val="18"/>
              </w:rPr>
              <w:t>Kontrast çok yüksek; potansiyometreyi ters yöne çevirin. Ayrıca programın çalıştığından emin olun</w:t>
            </w:r>
          </w:p>
        </w:tc>
      </w:tr>
      <w:tr>
        <w:tc>
          <w:tcPr>
            <w:tcW w:type="dxa" w:w="4819"/>
          </w:tcPr>
          <w:p>
            <w:r>
              <w:rPr>
                <w:sz w:val="18"/>
              </w:rPr>
              <w:t>Türkçe karakterler (ö, ü, ç, ş) görünmüyor</w:t>
            </w:r>
          </w:p>
        </w:tc>
        <w:tc>
          <w:tcPr>
            <w:tcW w:type="dxa" w:w="4819"/>
          </w:tcPr>
          <w:p>
            <w:r>
              <w:rPr>
                <w:sz w:val="18"/>
              </w:rPr>
              <w:t>create_char() ile özel karakter olarak tanımlayın; LCD'nin standart karakter seti Türkçe desteklemez</w:t>
            </w:r>
          </w:p>
        </w:tc>
      </w:tr>
    </w:tbl>
    <w:p/>
    <w:p>
      <w:r>
        <w:rPr>
          <w:b/>
          <w:color w:val="1B2A4A"/>
          <w:sz w:val="20"/>
        </w:rPr>
        <w:t xml:space="preserve">Zaman Yönetimi: </w:t>
      </w:r>
      <w:r>
        <w:rPr>
          <w:sz w:val="20"/>
        </w:rPr>
        <w:t>LCD bağlantısı ve kontrast ayarı zaman alabilir; bağlantıya 5 dk, temel programlamaya 8 dk, sensör entegrasyonuna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LCD ekran yoksa Python terminalde simüle edilebilir veya online LCD simülatörleri (Wokwi) kullanılabilir.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