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3: Programlanabilir Mikro Bilgisayar ile Python Dili Kullanımı</w:t>
      </w:r>
    </w:p>
    <w:p>
      <w:pPr>
        <w:jc w:val="center"/>
      </w:pPr>
      <w:r>
        <w:rPr>
          <w:color w:val="757575"/>
          <w:sz w:val="28"/>
        </w:rPr>
        <w:t>25-28.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3: Programlanabilir Mikro Bilgisayar ile Python Dili Kullanımı / 25-28.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25. Saat</w:t>
            </w:r>
          </w:p>
        </w:tc>
        <w:tc>
          <w:tcPr>
            <w:tcW w:type="dxa" w:w="3213"/>
          </w:tcPr>
          <w:p>
            <w:r>
              <w:rPr>
                <w:sz w:val="18"/>
              </w:rPr>
              <w:t>Python ile GPIO Kütüphanesi (RPi.GPIO) Tanıtımı</w:t>
            </w:r>
          </w:p>
        </w:tc>
        <w:tc>
          <w:tcPr>
            <w:tcW w:type="dxa" w:w="3213"/>
          </w:tcPr>
          <w:p>
            <w:r>
              <w:rPr>
                <w:sz w:val="18"/>
              </w:rPr>
              <w:t>45 dk</w:t>
            </w:r>
          </w:p>
        </w:tc>
      </w:tr>
      <w:tr>
        <w:tc>
          <w:tcPr>
            <w:tcW w:type="dxa" w:w="3213"/>
          </w:tcPr>
          <w:p>
            <w:r>
              <w:rPr>
                <w:sz w:val="18"/>
              </w:rPr>
              <w:t>26. Saat</w:t>
            </w:r>
          </w:p>
        </w:tc>
        <w:tc>
          <w:tcPr>
            <w:tcW w:type="dxa" w:w="3213"/>
          </w:tcPr>
          <w:p>
            <w:r>
              <w:rPr>
                <w:sz w:val="18"/>
              </w:rPr>
              <w:t>Dijital Çıkış: LED Yakma ve Kontrol Etme</w:t>
            </w:r>
          </w:p>
        </w:tc>
        <w:tc>
          <w:tcPr>
            <w:tcW w:type="dxa" w:w="3213"/>
          </w:tcPr>
          <w:p>
            <w:r>
              <w:rPr>
                <w:sz w:val="18"/>
              </w:rPr>
              <w:t>45 dk</w:t>
            </w:r>
          </w:p>
        </w:tc>
      </w:tr>
      <w:tr>
        <w:tc>
          <w:tcPr>
            <w:tcW w:type="dxa" w:w="3213"/>
          </w:tcPr>
          <w:p>
            <w:r>
              <w:rPr>
                <w:sz w:val="18"/>
              </w:rPr>
              <w:t>27. Saat</w:t>
            </w:r>
          </w:p>
        </w:tc>
        <w:tc>
          <w:tcPr>
            <w:tcW w:type="dxa" w:w="3213"/>
          </w:tcPr>
          <w:p>
            <w:r>
              <w:rPr>
                <w:sz w:val="18"/>
              </w:rPr>
              <w:t>Dijital Giriş: Buton Okuma ve Pull-up/Pull-down Dirençler</w:t>
            </w:r>
          </w:p>
        </w:tc>
        <w:tc>
          <w:tcPr>
            <w:tcW w:type="dxa" w:w="3213"/>
          </w:tcPr>
          <w:p>
            <w:r>
              <w:rPr>
                <w:sz w:val="18"/>
              </w:rPr>
              <w:t>45 dk</w:t>
            </w:r>
          </w:p>
        </w:tc>
      </w:tr>
      <w:tr>
        <w:tc>
          <w:tcPr>
            <w:tcW w:type="dxa" w:w="3213"/>
          </w:tcPr>
          <w:p>
            <w:r>
              <w:rPr>
                <w:sz w:val="18"/>
              </w:rPr>
              <w:t>28. Saat</w:t>
            </w:r>
          </w:p>
        </w:tc>
        <w:tc>
          <w:tcPr>
            <w:tcW w:type="dxa" w:w="3213"/>
          </w:tcPr>
          <w:p>
            <w:r>
              <w:rPr>
                <w:sz w:val="18"/>
              </w:rPr>
              <w:t>PWM (Darbe Genişlik Modülasyonu) ile LED Parlaklık Kontrolü</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25. SAAT  ━━━</w:t>
      </w:r>
    </w:p>
    <w:p>
      <w:pPr>
        <w:jc w:val="center"/>
      </w:pPr>
      <w:r>
        <w:rPr>
          <w:color w:val="2C6FAD"/>
          <w:sz w:val="32"/>
        </w:rPr>
        <w:t>Python ile GPIO Kütüphanesi (RPi.GPIO) Tanıtımı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Raspberry Pi üzerinde RPi.GPIO kütüphanesinin kurulumunu ve temel fonksiyonlarını açıklar, GPIO.setmode() ile pin numaralandırma yöntemlerini (BCM/BOARD) karşılaştırır ve GPIO.setup() ile pinleri giriş/çıkış olarak yapılandırır.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M3G-K1</w:t>
            </w:r>
          </w:p>
        </w:tc>
        <w:tc>
          <w:tcPr>
            <w:tcW w:type="dxa" w:w="3213"/>
          </w:tcPr>
          <w:p>
            <w:r>
              <w:rPr>
                <w:sz w:val="18"/>
              </w:rPr>
              <w:t>RPi.GPIO kütüphanesinin kurulumunu ve import işlemini gerçekleştirir, kütüphanenin sağladığı temel fonksiyonları listeler</w:t>
            </w:r>
          </w:p>
        </w:tc>
        <w:tc>
          <w:tcPr>
            <w:tcW w:type="dxa" w:w="3213"/>
          </w:tcPr>
          <w:p>
            <w:r>
              <w:rPr>
                <w:sz w:val="18"/>
              </w:rPr>
              <w:t>Bilgi</w:t>
            </w:r>
          </w:p>
        </w:tc>
      </w:tr>
      <w:tr>
        <w:tc>
          <w:tcPr>
            <w:tcW w:type="dxa" w:w="3213"/>
          </w:tcPr>
          <w:p>
            <w:r>
              <w:rPr>
                <w:sz w:val="18"/>
              </w:rPr>
              <w:t>M3G-K2</w:t>
            </w:r>
          </w:p>
        </w:tc>
        <w:tc>
          <w:tcPr>
            <w:tcW w:type="dxa" w:w="3213"/>
          </w:tcPr>
          <w:p>
            <w:r>
              <w:rPr>
                <w:sz w:val="18"/>
              </w:rPr>
              <w:t>GPIO.setmode(GPIO.BCM) ve GPIO.setmode(GPIO.BOARD) arasındaki farkı açıklar ve doğru pin numaralandırma yöntemini seçer</w:t>
            </w:r>
          </w:p>
        </w:tc>
        <w:tc>
          <w:tcPr>
            <w:tcW w:type="dxa" w:w="3213"/>
          </w:tcPr>
          <w:p>
            <w:r>
              <w:rPr>
                <w:sz w:val="18"/>
              </w:rPr>
              <w:t>Kavrama</w:t>
            </w:r>
          </w:p>
        </w:tc>
      </w:tr>
      <w:tr>
        <w:tc>
          <w:tcPr>
            <w:tcW w:type="dxa" w:w="3213"/>
          </w:tcPr>
          <w:p>
            <w:r>
              <w:rPr>
                <w:sz w:val="18"/>
              </w:rPr>
              <w:t>M3G-K3</w:t>
            </w:r>
          </w:p>
        </w:tc>
        <w:tc>
          <w:tcPr>
            <w:tcW w:type="dxa" w:w="3213"/>
          </w:tcPr>
          <w:p>
            <w:r>
              <w:rPr>
                <w:sz w:val="18"/>
              </w:rPr>
              <w:t>GPIO.setup() fonksiyonu ile pinleri INPUT veya OUTPUT olarak yapılandırır ve GPIO.cleanup() ile kaynakları serbest bırakır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temel programlama bilgisi (değişkenler, fonksiyonlar, import) ve Raspberry Pi donanım tanıtımı (Modül 2)</w:t>
      </w:r>
    </w:p>
    <w:p>
      <w:pPr>
        <w:spacing w:before="200"/>
      </w:pPr>
      <w:r>
        <w:rPr>
          <w:b/>
          <w:color w:val="757575"/>
          <w:sz w:val="24"/>
        </w:rPr>
        <w:t xml:space="preserve">  Öğrencinin Bilmesi Gerekenler</w:t>
      </w:r>
    </w:p>
    <w:p>
      <w:pPr>
        <w:pStyle w:val="ListBullet"/>
      </w:pPr>
      <w:r>
        <w:rPr>
          <w:sz w:val="20"/>
        </w:rPr>
        <w:t>Python modül import mekanizması ve pip ile paket kurulumu</w:t>
      </w:r>
    </w:p>
    <w:p>
      <w:pPr>
        <w:pStyle w:val="ListBullet"/>
      </w:pPr>
      <w:r>
        <w:rPr>
          <w:sz w:val="20"/>
        </w:rPr>
        <w:t>Raspberry Pi GPIO header yapısı ve 40 pinlik konnektör düzeni</w:t>
      </w:r>
    </w:p>
    <w:p>
      <w:pPr>
        <w:pStyle w:val="ListBullet"/>
      </w:pPr>
      <w:r>
        <w:rPr>
          <w:sz w:val="20"/>
        </w:rPr>
        <w:t>Dijital sinyal kavramı (HIGH/LOW, 3.3V/0V)</w:t>
      </w:r>
    </w:p>
    <w:p>
      <w:pPr>
        <w:spacing w:before="200"/>
      </w:pPr>
      <w:r>
        <w:rPr>
          <w:b/>
          <w:color w:val="757575"/>
          <w:sz w:val="24"/>
        </w:rPr>
        <w:t xml:space="preserve">  Olası Kavram Yanılgıları</w:t>
      </w:r>
    </w:p>
    <w:p>
      <w:pPr>
        <w:pStyle w:val="ListBullet"/>
      </w:pPr>
      <w:r>
        <w:rPr>
          <w:sz w:val="20"/>
        </w:rPr>
        <w:t>GPIO pin numaraları her zaman aynıdır - BCM ve BOARD modları farklı numaralandırma kullanır, karıştırılmamalıdır</w:t>
      </w:r>
    </w:p>
    <w:p>
      <w:pPr>
        <w:pStyle w:val="ListBullet"/>
      </w:pPr>
      <w:r>
        <w:rPr>
          <w:sz w:val="20"/>
        </w:rPr>
        <w:t>GPIO pinlerini yapılandırmadan kullanılabilir - her pin kullanılmadan önce GPIO.setup() ile giriş veya çıkış olarak tanımlanmalıdır</w:t>
      </w:r>
    </w:p>
    <w:p>
      <w:pPr>
        <w:pStyle w:val="ListBullet"/>
      </w:pPr>
      <w:r>
        <w:rPr>
          <w:sz w:val="20"/>
        </w:rPr>
        <w:t>Program bittiğinde GPIO otomatik temizlenir - GPIO.cleanup() çağrılmazsa pinler eski durumlarında kalır ve sorun yaratabilir</w:t>
      </w:r>
    </w:p>
    <w:p>
      <w:pPr>
        <w:spacing w:before="200"/>
      </w:pPr>
      <w:r>
        <w:rPr>
          <w:b/>
          <w:color w:val="757575"/>
          <w:sz w:val="24"/>
        </w:rPr>
        <w:t xml:space="preserve">  Hazırlık Materyalleri</w:t>
      </w:r>
    </w:p>
    <w:p>
      <w:pPr>
        <w:pStyle w:val="ListBullet"/>
      </w:pPr>
      <w:r>
        <w:rPr>
          <w:sz w:val="20"/>
        </w:rPr>
        <w:t>Raspberry Pi 4 ve güç adaptörü</w:t>
      </w:r>
    </w:p>
    <w:p>
      <w:pPr>
        <w:pStyle w:val="ListBullet"/>
      </w:pPr>
      <w:r>
        <w:rPr>
          <w:sz w:val="20"/>
        </w:rPr>
        <w:t>GPIO pin şeması (pinout) posteri</w:t>
      </w:r>
    </w:p>
    <w:p>
      <w:pPr>
        <w:pStyle w:val="ListBullet"/>
      </w:pPr>
      <w:r>
        <w:rPr>
          <w:sz w:val="20"/>
        </w:rPr>
        <w:t>Breadboard ve jumper kablo seti</w:t>
      </w:r>
    </w:p>
    <w:p>
      <w:pPr>
        <w:pStyle w:val="ListBullet"/>
      </w:pPr>
      <w:r>
        <w:rPr>
          <w:sz w:val="20"/>
        </w:rPr>
        <w:t>Projeksiyon cihazı ve bilgisayar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müzik aletinin tuşlarına bastığınızda farklı notalar çalınır çünkü her tuş farklı bir işleve bağlıdır. Raspberry Pi'nin GPIO pinleri de bu tuşlar gibidir: Her pin farklı bir göreve atanabilir. Ama önce hangi tuşun ne iş yapacağını belirlemeniz gerekir. İşte RPi.GPIO kütüphanesi bu belirleme işini Python ile yapmanızı sağlar.</w:t>
      </w:r>
    </w:p>
    <w:p>
      <w:r>
        <w:rPr>
          <w:b/>
          <w:color w:val="1B2A4A"/>
          <w:sz w:val="20"/>
        </w:rPr>
        <w:t xml:space="preserve">Günlük Hayat Bağlantısı: </w:t>
      </w:r>
      <w:r>
        <w:rPr>
          <w:sz w:val="20"/>
        </w:rPr>
        <w:t>Müzik aletinin tuşlarını programlamak gibi, GPIO pinlerini de programlayarak LED yakma, motor döndürme, sensör okuma gibi fiziksel dünya etkileşimleri oluşturabilirsiniz.</w:t>
      </w:r>
    </w:p>
    <w:p>
      <w:pPr>
        <w:spacing w:before="200"/>
      </w:pPr>
      <w:r>
        <w:rPr>
          <w:b/>
          <w:color w:val="2C6FAD"/>
          <w:sz w:val="24"/>
        </w:rPr>
        <w:t xml:space="preserve">  Ön Bilgi Yoklama Soruları</w:t>
      </w:r>
    </w:p>
    <w:p>
      <w:r>
        <w:rPr>
          <w:b/>
          <w:color w:val="2C6FAD"/>
          <w:sz w:val="20"/>
        </w:rPr>
        <w:t xml:space="preserve">  1. </w:t>
      </w:r>
      <w:r>
        <w:rPr>
          <w:sz w:val="20"/>
        </w:rPr>
        <w:t>Kursiyerlerden Raspberry Pi üzerinde kaç adet GPIO pini olduğunu ve bu pinlerin hangi amaçlarla kullanılabileceğini açıklamaları istenir.</w:t>
      </w:r>
    </w:p>
    <w:p>
      <w:r>
        <w:rPr>
          <w:b/>
          <w:color w:val="2C6FAD"/>
          <w:sz w:val="20"/>
        </w:rPr>
        <w:t xml:space="preserve">  2. </w:t>
      </w:r>
      <w:r>
        <w:rPr>
          <w:sz w:val="20"/>
        </w:rPr>
        <w:t>Kursiyerlerden Python'da bir kütüphaneyi nasıl import ettiklerini ve neden kütüphanelere ihtiyaç duyulduğunu açıklamaları istenir.</w:t>
      </w:r>
    </w:p>
    <w:p>
      <w:pPr>
        <w:spacing w:before="200"/>
      </w:pPr>
      <w:r>
        <w:rPr>
          <w:b/>
          <w:color w:val="2C6FAD"/>
          <w:sz w:val="24"/>
        </w:rPr>
        <w:t xml:space="preserve">  Motivasyon Etkinliği: "GPIO Pin Haritası Keşfi"</w:t>
      </w:r>
    </w:p>
    <w:p>
      <w:r>
        <w:rPr>
          <w:b/>
          <w:color w:val="1B2A4A"/>
          <w:sz w:val="20"/>
        </w:rPr>
        <w:t xml:space="preserve">Açıklama: </w:t>
      </w:r>
      <w:r>
        <w:rPr>
          <w:sz w:val="20"/>
        </w:rPr>
        <w:t>Kursiyerler Raspberry Pi GPIO pin şemasını inceleyerek farklı pin türlerini (güç, toprak, GPIO) tanıyor ve BCM ile BOARD numaralandırma farkını keşfediyor.</w:t>
      </w:r>
    </w:p>
    <w:p>
      <w:r>
        <w:rPr>
          <w:b/>
          <w:color w:val="1B2A4A"/>
          <w:sz w:val="20"/>
        </w:rPr>
        <w:t xml:space="preserve">Yönerge: </w:t>
      </w:r>
      <w:r>
        <w:rPr>
          <w:sz w:val="20"/>
        </w:rPr>
        <w:t>Eğitmen GPIO pinout posterini tahtaya asar. Kursiyerlerden her pinin türünü (3.3V, 5V, GND, GPIO) belirlemeleri ve aynı fiziksel pinin BCM ve BOARD modlarında hangi numaralarla ifade edildiğini bulmaları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 ile bir akıllı ev projesi geliştiriyorsunuz. Kapı sensörü, LED gösterge ve buzzer bağlamanız gerekiyor. Her bileşen farklı bir GPIO pinine bağlanacak. Önce hangi adımları izlemeniz gerekiyor ve pinleri nasıl yapılandıracaksınız?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"RPi.GPIO Kütüphanesi Keşif Çalışması"</w:t>
      </w:r>
    </w:p>
    <w:p>
      <w:r>
        <w:rPr>
          <w:b/>
          <w:color w:val="1B2A4A"/>
          <w:sz w:val="20"/>
        </w:rPr>
        <w:t xml:space="preserve">Türü: </w:t>
      </w:r>
      <w:r>
        <w:rPr>
          <w:sz w:val="20"/>
        </w:rPr>
        <w:t>Bireysel araştırma ve grup tartışması</w:t>
      </w:r>
    </w:p>
    <w:p>
      <w:r>
        <w:rPr>
          <w:b/>
          <w:color w:val="1B2A4A"/>
          <w:sz w:val="20"/>
        </w:rPr>
        <w:t xml:space="preserve">Amacı: </w:t>
      </w:r>
      <w:r>
        <w:rPr>
          <w:sz w:val="20"/>
        </w:rPr>
        <w:t>RPi.GPIO kütüphanesinin fonksiyonlarını keşfetme ve BCM/BOARD farklarını anlama</w:t>
      </w:r>
    </w:p>
    <w:p>
      <w:r>
        <w:rPr>
          <w:b/>
          <w:color w:val="1B2A4A"/>
          <w:sz w:val="20"/>
        </w:rPr>
        <w:t xml:space="preserve">Malzemeler: </w:t>
      </w:r>
      <w:r>
        <w:rPr>
          <w:sz w:val="20"/>
        </w:rPr>
        <w:t>Raspberry Pi, GPIO pinout şeması, Python IDE (Thonny), RPi.GPIO dokümantasyonu</w:t>
      </w:r>
    </w:p>
    <w:p>
      <w:pPr>
        <w:spacing w:before="200"/>
      </w:pPr>
      <w:r>
        <w:rPr>
          <w:b/>
          <w:color w:val="007A7A"/>
          <w:sz w:val="24"/>
        </w:rPr>
        <w:t xml:space="preserve">  Yönerge Adımları</w:t>
      </w:r>
    </w:p>
    <w:p>
      <w:r>
        <w:rPr>
          <w:b/>
          <w:color w:val="007A7A"/>
          <w:sz w:val="20"/>
        </w:rPr>
        <w:t xml:space="preserve">  1. </w:t>
      </w:r>
      <w:r>
        <w:rPr>
          <w:sz w:val="20"/>
        </w:rPr>
        <w:t>Python terminalinde 'import RPi.GPIO as GPIO' komutunu çalıştırın ve dir(GPIO) ile kütüphanenin tüm fonksiyonlarını listeleyin</w:t>
      </w:r>
    </w:p>
    <w:p>
      <w:r>
        <w:rPr>
          <w:b/>
          <w:color w:val="007A7A"/>
          <w:sz w:val="20"/>
        </w:rPr>
        <w:t xml:space="preserve">  2. </w:t>
      </w:r>
      <w:r>
        <w:rPr>
          <w:sz w:val="20"/>
        </w:rPr>
        <w:t>GPIO.setmode(GPIO.BCM) ve GPIO.setmode(GPIO.BOARD) komutlarını sırayla deneyerek farkı gözlemleyin</w:t>
      </w:r>
    </w:p>
    <w:p>
      <w:r>
        <w:rPr>
          <w:b/>
          <w:color w:val="007A7A"/>
          <w:sz w:val="20"/>
        </w:rPr>
        <w:t xml:space="preserve">  3. </w:t>
      </w:r>
      <w:r>
        <w:rPr>
          <w:sz w:val="20"/>
        </w:rPr>
        <w:t>GPIO.setup() fonksiyonunun parametrelerini araştırın: pin numarası, yön (IN/OUT), pull_up_down parametresi</w:t>
      </w:r>
    </w:p>
    <w:p>
      <w:r>
        <w:rPr>
          <w:b/>
          <w:color w:val="007A7A"/>
          <w:sz w:val="20"/>
        </w:rPr>
        <w:t xml:space="preserve">  4. </w:t>
      </w:r>
      <w:r>
        <w:rPr>
          <w:sz w:val="20"/>
        </w:rPr>
        <w:t>Basit bir test scripti yazın: import, setmode, setup, cleanup adımlarını içeren 5 satırlık kod</w:t>
      </w:r>
    </w:p>
    <w:p>
      <w:r>
        <w:rPr>
          <w:b/>
          <w:color w:val="1B2A4A"/>
          <w:sz w:val="20"/>
        </w:rPr>
        <w:t xml:space="preserve">Öğrenci Rolü: </w:t>
      </w:r>
      <w:r>
        <w:rPr>
          <w:sz w:val="20"/>
        </w:rPr>
        <w:t>Bireysel olarak RPi.GPIO fonksiyonlarını test eder, BCM/BOARD farkını gözlemler ve bulgularını grupla paylaşır.</w:t>
      </w:r>
    </w:p>
    <w:p>
      <w:r>
        <w:rPr>
          <w:b/>
          <w:color w:val="1B2A4A"/>
          <w:sz w:val="20"/>
        </w:rPr>
        <w:t xml:space="preserve">Öğretmen Rolü: </w:t>
      </w:r>
      <w:r>
        <w:rPr>
          <w:sz w:val="20"/>
        </w:rPr>
        <w:t>GPIO kütüphanesinin donanım soyutlama katmanı olarak nasıl çalıştığını açıklar ve yaygın hataları gösterir.</w:t>
      </w:r>
    </w:p>
    <w:p>
      <w:r>
        <w:rPr>
          <w:b/>
          <w:color w:val="1B2A4A"/>
          <w:sz w:val="20"/>
        </w:rPr>
        <w:t xml:space="preserve">Beklenen Ürün: </w:t>
      </w:r>
      <w:r>
        <w:rPr>
          <w:sz w:val="20"/>
        </w:rPr>
        <w:t>RPi.GPIO fonksiyon listesi, BCM/BOARD karşılaştırma tablosu ve temel GPIO yapılandırma scripti</w:t>
      </w:r>
    </w:p>
    <w:p>
      <w:pPr>
        <w:spacing w:before="200"/>
      </w:pPr>
      <w:r>
        <w:rPr>
          <w:b/>
          <w:color w:val="007A7A"/>
          <w:sz w:val="24"/>
        </w:rPr>
        <w:t xml:space="preserve">  Araştırma Soruları</w:t>
      </w:r>
    </w:p>
    <w:p>
      <w:r>
        <w:rPr>
          <w:b/>
          <w:color w:val="007A7A"/>
          <w:sz w:val="20"/>
        </w:rPr>
        <w:t xml:space="preserve">  1. </w:t>
      </w:r>
      <w:r>
        <w:rPr>
          <w:sz w:val="20"/>
        </w:rPr>
        <w:t>RPi.GPIO kütüphanesi ile gpiozero kütüphanesi arasındaki farklar nelerdir ve hangi durumlarda hangisi tercih edilmelidir?</w:t>
      </w:r>
    </w:p>
    <w:p>
      <w:r>
        <w:rPr>
          <w:b/>
          <w:color w:val="1B2A4A"/>
          <w:sz w:val="20"/>
        </w:rPr>
        <w:t xml:space="preserve">Grupla Çalışma Kuralları: </w:t>
      </w:r>
      <w:r>
        <w:rPr>
          <w:sz w:val="20"/>
        </w:rPr>
        <w:t>Her kursiyer en az 3 farklı GPIO fonksiyonunu test etmeli ve BCM/BOARD pin eşleştirme tablosu oluşturmalıdır.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RPi.GPIO</w:t>
            </w:r>
          </w:p>
        </w:tc>
        <w:tc>
          <w:tcPr>
            <w:tcW w:type="dxa" w:w="2409"/>
          </w:tcPr>
          <w:p>
            <w:r>
              <w:rPr>
                <w:sz w:val="18"/>
              </w:rPr>
              <w:t>Raspberry Pi'nin GPIO pinlerini Python ile kontrol etmeye yarayan düşük seviyeli donanım erişim kütüphanesi</w:t>
            </w:r>
          </w:p>
        </w:tc>
        <w:tc>
          <w:tcPr>
            <w:tcW w:type="dxa" w:w="2409"/>
          </w:tcPr>
          <w:p>
            <w:r>
              <w:rPr>
                <w:sz w:val="18"/>
              </w:rPr>
              <w:t>import RPi.GPIO as GPIO, pin kontrolü, donanım soyutlama</w:t>
            </w:r>
          </w:p>
        </w:tc>
        <w:tc>
          <w:tcPr>
            <w:tcW w:type="dxa" w:w="2409"/>
          </w:tcPr>
          <w:p>
            <w:r>
              <w:rPr>
                <w:sz w:val="18"/>
              </w:rPr>
              <w:t>import RPi.GPIO as GPIO komutuyla kütüphane yüklenir. GPIO nesnesi üzerinden setmode(), setup(), output(), input(), cleanup() fonksiyonları çağrılarak pinler kontrol edilir</w:t>
            </w:r>
          </w:p>
        </w:tc>
      </w:tr>
      <w:tr>
        <w:tc>
          <w:tcPr>
            <w:tcW w:type="dxa" w:w="2409"/>
          </w:tcPr>
          <w:p>
            <w:r>
              <w:rPr>
                <w:sz w:val="18"/>
              </w:rPr>
              <w:t>GPIO.setmode()</w:t>
            </w:r>
          </w:p>
        </w:tc>
        <w:tc>
          <w:tcPr>
            <w:tcW w:type="dxa" w:w="2409"/>
          </w:tcPr>
          <w:p>
            <w:r>
              <w:rPr>
                <w:sz w:val="18"/>
              </w:rPr>
              <w:t>GPIO pin numaralandırma modunu belirleyen fonksiyon; BCM (Broadcom SoC) veya BOARD (fiziksel pin) modu seçilir</w:t>
            </w:r>
          </w:p>
        </w:tc>
        <w:tc>
          <w:tcPr>
            <w:tcW w:type="dxa" w:w="2409"/>
          </w:tcPr>
          <w:p>
            <w:r>
              <w:rPr>
                <w:sz w:val="18"/>
              </w:rPr>
              <w:t>GPIO.BCM = chip numarası, GPIO.BOARD = fiziksel pin numarası</w:t>
            </w:r>
          </w:p>
        </w:tc>
        <w:tc>
          <w:tcPr>
            <w:tcW w:type="dxa" w:w="2409"/>
          </w:tcPr>
          <w:p>
            <w:r>
              <w:rPr>
                <w:sz w:val="18"/>
              </w:rPr>
              <w:t>GPIO.setmode(GPIO.BCM) &gt; Pin 17 = BCM 17 (GPIO17). GPIO.setmode(GPIO.BOARD) &gt; Aynı pin = fiziksel pin 11. Aynı programda iki mod birlikte kullanılamaz</w:t>
            </w:r>
          </w:p>
        </w:tc>
      </w:tr>
      <w:tr>
        <w:tc>
          <w:tcPr>
            <w:tcW w:type="dxa" w:w="2409"/>
          </w:tcPr>
          <w:p>
            <w:r>
              <w:rPr>
                <w:sz w:val="18"/>
              </w:rPr>
              <w:t>GPIO.setup()</w:t>
            </w:r>
          </w:p>
        </w:tc>
        <w:tc>
          <w:tcPr>
            <w:tcW w:type="dxa" w:w="2409"/>
          </w:tcPr>
          <w:p>
            <w:r>
              <w:rPr>
                <w:sz w:val="18"/>
              </w:rPr>
              <w:t>Bir GPIO pininin giriş (INPUT) veya çıkış (OUTPUT) olarak yapılandırılmasını sağlayan fonksiyon</w:t>
            </w:r>
          </w:p>
        </w:tc>
        <w:tc>
          <w:tcPr>
            <w:tcW w:type="dxa" w:w="2409"/>
          </w:tcPr>
          <w:p>
            <w:r>
              <w:rPr>
                <w:sz w:val="18"/>
              </w:rPr>
              <w:t>GPIO.setup(pin, GPIO.OUT), GPIO.setup(pin, GPIO.IN), pull_up_down parametresi</w:t>
            </w:r>
          </w:p>
        </w:tc>
        <w:tc>
          <w:tcPr>
            <w:tcW w:type="dxa" w:w="2409"/>
          </w:tcPr>
          <w:p>
            <w:r>
              <w:rPr>
                <w:sz w:val="18"/>
              </w:rPr>
              <w:t>GPIO.setup(17, GPIO.OUT) &gt; Pin 17'yi çıkış olarak ayarlar (LED sürmek için). GPIO.setup(18, GPIO.IN, pull_up_down=GPIO.PUD_UP) &gt; Pin 18'i dahili pull-up dirençli giriş olarak ayarlar</w:t>
            </w:r>
          </w:p>
        </w:tc>
      </w:tr>
      <w:tr>
        <w:tc>
          <w:tcPr>
            <w:tcW w:type="dxa" w:w="2409"/>
          </w:tcPr>
          <w:p>
            <w:r>
              <w:rPr>
                <w:sz w:val="18"/>
              </w:rPr>
              <w:t>GPIO.cleanup()</w:t>
            </w:r>
          </w:p>
        </w:tc>
        <w:tc>
          <w:tcPr>
            <w:tcW w:type="dxa" w:w="2409"/>
          </w:tcPr>
          <w:p>
            <w:r>
              <w:rPr>
                <w:sz w:val="18"/>
              </w:rPr>
              <w:t>Program sonunda tüm GPIO pinlerini varsayılan durumuna döndüren ve kaynakları serbest bırakan temizleme fonksiyonu</w:t>
            </w:r>
          </w:p>
        </w:tc>
        <w:tc>
          <w:tcPr>
            <w:tcW w:type="dxa" w:w="2409"/>
          </w:tcPr>
          <w:p>
            <w:r>
              <w:rPr>
                <w:sz w:val="18"/>
              </w:rPr>
              <w:t>Kaynak serbest bırakma, pin sıfırlama, uyarı önleme</w:t>
            </w:r>
          </w:p>
        </w:tc>
        <w:tc>
          <w:tcPr>
            <w:tcW w:type="dxa" w:w="2409"/>
          </w:tcPr>
          <w:p>
            <w:r>
              <w:rPr>
                <w:sz w:val="18"/>
              </w:rPr>
              <w:t>try-finally bloğu içinde kullanılır: try: ... finally: GPIO.cleanup(). Çağrılmazsa bir sonraki çalıştırmada 'channel already in use' uyarısı alınır</w:t>
            </w:r>
          </w:p>
        </w:tc>
      </w:tr>
    </w:tbl>
    <w:p/>
    <w:p>
      <w:pPr>
        <w:spacing w:before="200"/>
      </w:pPr>
      <w:r>
        <w:rPr>
          <w:b/>
          <w:color w:val="E65C00"/>
          <w:sz w:val="24"/>
        </w:rPr>
        <w:t xml:space="preserve">  Konu Anlatımı</w:t>
      </w:r>
    </w:p>
    <w:p>
      <w:r>
        <w:rPr>
          <w:sz w:val="20"/>
        </w:rPr>
        <w:t>RPi.GPIO Kütüphanesi Tanıtımı: RPi.GPIO, Raspberry Pi'nin 40 pinlik GPIO header'ındaki pinleri Python ile kontrol etmek için kullanılan standart kütüphanedir. Raspberry Pi OS'ta önceden yüklü gelir. Kurulum kontrolü: pip3 list | grep RPi.GPIO. Yoksa kurulum: sudo pip3 install RPi.GPIO. Import yöntemi: import RPi.GPIO as GPIO (standart kısaltma). Kütüphanenin sağladığı temel fonksiyonlar: setmode() - pin numaralandırma modu, setup() - pin yönü belirleme, output() - dijital çıkış, input() - dijital giriş, cleanup() - temizleme, PWM() - darbe genişlik modülasyonu.</w:t>
      </w:r>
    </w:p>
    <w:p>
      <w:r>
        <w:rPr>
          <w:sz w:val="20"/>
        </w:rPr>
        <w:t>BCM ve BOARD Pin Numaralandırma: Raspberry Pi'de iki farklı pin numaralandırma sistemi vardır. BOARD modu: Fiziksel pin numaralarını kullanır (1-40). Avantajı: Tüm Raspberry Pi modellerinde aynıdır, breadboard üzerinde pin saymak kolaydır. GPIO.setmode(GPIO.BOARD) ile etkinleştirilir. Örnek: fiziksel pin 11 = GPIO17. BCM modu: Broadcom SoC chip üzerindeki GPIO numaralarını kullanır. Avantajı: Teknik dokümanlarda ve şemalarda yaygın olarak kullanılır. GPIO.setmode(GPIO.BCM) ile etkinleştirilir. Örnek: GPIO17 doğrudan 17 olarak kullanılır. Önemli kural: Bir programda sadece bir mod kullanılabilir. İki modu aynı anda kullanmaya çalışmak ValueError hatası verir.</w:t>
      </w:r>
    </w:p>
    <w:p>
      <w:r>
        <w:rPr>
          <w:sz w:val="20"/>
        </w:rPr>
        <w:t>GPIO.setup() ile Pin Yapılandırma: Her GPIO pini kullanılmadan önce giriş veya çıkış olarak yapılandırılmalıdır. Çıkış olarak ayarlama: GPIO.setup(17, GPIO.OUT) - LED, buzzer, röle sürmek için. İsteğe bağlı başlangıç değeri: GPIO.setup(17, GPIO.OUT, initial=GPIO.LOW). Giriş olarak ayarlama: GPIO.setup(18, GPIO.IN) - buton, sensör okumak için. Dahili pull-up/pull-down: GPIO.setup(18, GPIO.IN, pull_up_down=GPIO.PUD_UP) veya GPIO.PUD_DOWN. Birden fazla pin aynı anda: GPIO.setup([17, 27, 22], GPIO.OUT). Pin yönünü değiştirme: Aynı pin farklı bir yöne tekrar setup edilebilir.</w:t>
      </w:r>
    </w:p>
    <w:p>
      <w:r>
        <w:rPr>
          <w:sz w:val="20"/>
        </w:rPr>
        <w:t>GPIO.cleanup() ve Kaynak Yönetimi: GPIO.cleanup() fonksiyonu programın güvenli şekilde sonlanması için kritiktir. Ne yapar: Tüm pinleri INPUT moduna döndürür, dahili pull-up/pull-down dirençleri devre dışı bırakır, kaynakları serbest bırakır. Neden gerekli: Cleanup yapılmazsa pinler son durumlarında kalır (örneğin LED yanık kalır). Bir sonraki çalıştırmada 'This channel is already in use' uyarısı alınır. Doğru kullanım: try-finally veya atexit modülü ile. import atexit; atexit.register(GPIO.cleanup). Seçici temizleme: GPIO.cleanup(17) veya GPIO.cleanup([17, 27]) ile sadece belirli pinler temizlenebilir.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GPIO yapılandırma scripti</w:t>
            </w:r>
          </w:p>
        </w:tc>
        <w:tc>
          <w:tcPr>
            <w:tcW w:type="dxa" w:w="3213"/>
          </w:tcPr>
          <w:p>
            <w:r>
              <w:rPr>
                <w:sz w:val="18"/>
              </w:rPr>
              <w:t>import RPi.GPIO as GPIO</w:t>
              <w:br/>
              <w:t>import time</w:t>
              <w:br/>
              <w:br/>
              <w:t>GPIO.setmode(GPIO.BCM)  # BCM numaralandırma</w:t>
              <w:br/>
              <w:t>GPIO.setup(17, GPIO.OUT)  # Pin 17 çıkış</w:t>
              <w:br/>
              <w:t>GPIO.setup(18, GPIO.IN, pull_up_down=GPIO.PUD_UP)  # Pin 18 giriş</w:t>
              <w:br/>
              <w:br/>
              <w:t>print('Pin 18 durumu:', GPIO.input(18))</w:t>
              <w:br/>
              <w:t>GPIO.output(17, GPIO.HIGH)  # Pin 17 yüksek</w:t>
              <w:br/>
              <w:t>time.sleep(1)</w:t>
              <w:br/>
              <w:t>GPIO.output(17, GPIO.LOW)  # Pin 17 düşük</w:t>
              <w:br/>
              <w:br/>
              <w:t>GPIO.cleanup()  # Temizleme</w:t>
            </w:r>
          </w:p>
        </w:tc>
        <w:tc>
          <w:tcPr>
            <w:tcW w:type="dxa" w:w="3213"/>
          </w:tcPr>
          <w:p>
            <w:r>
              <w:rPr>
                <w:sz w:val="18"/>
              </w:rPr>
              <w:t>Bu script GPIO kütüphanesinin temel kullanım döngüsünü gösterir: import &gt; setmode &gt; setup &gt; kullanım &gt; cleanup</w:t>
            </w:r>
          </w:p>
        </w:tc>
      </w:tr>
      <w:tr>
        <w:tc>
          <w:tcPr>
            <w:tcW w:type="dxa" w:w="3213"/>
          </w:tcPr>
          <w:p>
            <w:r>
              <w:rPr>
                <w:sz w:val="18"/>
              </w:rPr>
              <w:t>BCM ve BOARD karşılaştırması</w:t>
            </w:r>
          </w:p>
        </w:tc>
        <w:tc>
          <w:tcPr>
            <w:tcW w:type="dxa" w:w="3213"/>
          </w:tcPr>
          <w:p>
            <w:r>
              <w:rPr>
                <w:sz w:val="18"/>
              </w:rPr>
              <w:t># BCM modu ile LED yakma:</w:t>
              <w:br/>
              <w:t>GPIO.setmode(GPIO.BCM)</w:t>
              <w:br/>
              <w:t>GPIO.setup(17, GPIO.OUT)  # BCM 17 = fiziksel pin 11</w:t>
              <w:br/>
              <w:br/>
              <w:t># BOARD modu ile aynı LED yakma:</w:t>
              <w:br/>
              <w:t>GPIO.setmode(GPIO.BOARD)</w:t>
              <w:br/>
              <w:t>GPIO.setup(11, GPIO.OUT)  # Fiziksel pin 11 = BCM 17</w:t>
              <w:br/>
              <w:br/>
              <w:t># Her iki kod da aynı fiziksel pine erişir</w:t>
              <w:br/>
              <w:t># Fark: numaralandırma sistemi</w:t>
            </w:r>
          </w:p>
        </w:tc>
        <w:tc>
          <w:tcPr>
            <w:tcW w:type="dxa" w:w="3213"/>
          </w:tcPr>
          <w:p>
            <w:r>
              <w:rPr>
                <w:sz w:val="18"/>
              </w:rPr>
              <w:t>BCM 17 ve BOARD 11 aynı fiziksel pindir; proje dokümantasyonunda hangi modun kullanıldığı mutlaka belirtilmelidir</w:t>
            </w:r>
          </w:p>
        </w:tc>
      </w:tr>
      <w:tr>
        <w:tc>
          <w:tcPr>
            <w:tcW w:type="dxa" w:w="3213"/>
          </w:tcPr>
          <w:p>
            <w:r>
              <w:rPr>
                <w:sz w:val="18"/>
              </w:rPr>
              <w:t>Try-finally ile güvenli GPIO kullanımı</w:t>
            </w:r>
          </w:p>
        </w:tc>
        <w:tc>
          <w:tcPr>
            <w:tcW w:type="dxa" w:w="3213"/>
          </w:tcPr>
          <w:p>
            <w:r>
              <w:rPr>
                <w:sz w:val="18"/>
              </w:rPr>
              <w:t>import RPi.GPIO as GPIO</w:t>
              <w:br/>
              <w:br/>
              <w:t>try:</w:t>
              <w:br/>
              <w:t xml:space="preserve">    GPIO.setmode(GPIO.BCM)</w:t>
              <w:br/>
              <w:t xml:space="preserve">    GPIO.setup(17, GPIO.OUT)</w:t>
              <w:br/>
              <w:t xml:space="preserve">    GPIO.setup(27, GPIO.OUT)</w:t>
              <w:br/>
              <w:t xml:space="preserve">    # ... uygulama kodu ...</w:t>
              <w:br/>
              <w:t xml:space="preserve">    while True:</w:t>
              <w:br/>
              <w:t xml:space="preserve">        GPIO.output(17, GPIO.HIGH)</w:t>
              <w:br/>
              <w:t xml:space="preserve">        GPIO.output(27, GPIO.LOW)</w:t>
              <w:br/>
              <w:t>except KeyboardInterrupt:</w:t>
              <w:br/>
              <w:t xml:space="preserve">    print('Program durduruldu')</w:t>
              <w:br/>
              <w:t>finally:</w:t>
              <w:br/>
              <w:t xml:space="preserve">    GPIO.cleanup()  # Her durumda çalışır</w:t>
              <w:br/>
              <w:t xml:space="preserve">    print('GPIO temizlendi')</w:t>
            </w:r>
          </w:p>
        </w:tc>
        <w:tc>
          <w:tcPr>
            <w:tcW w:type="dxa" w:w="3213"/>
          </w:tcPr>
          <w:p>
            <w:r>
              <w:rPr>
                <w:sz w:val="18"/>
              </w:rPr>
              <w:t>try-finally yapısı program hata verse bile GPIO.cleanup() çağrılmasını garanti eder ve donanım güvenliğini sağlar</w:t>
            </w:r>
          </w:p>
        </w:tc>
      </w:tr>
    </w:tbl>
    <w:p/>
    <w:p>
      <w:pPr>
        <w:spacing w:before="200"/>
      </w:pPr>
      <w:r>
        <w:rPr>
          <w:b/>
          <w:color w:val="E65C00"/>
          <w:sz w:val="24"/>
        </w:rPr>
        <w:t xml:space="preserve">  Görseller ve Tablolar</w:t>
      </w:r>
    </w:p>
    <w:p>
      <w:pPr>
        <w:pStyle w:val="ListBullet"/>
      </w:pPr>
      <w:r>
        <w:rPr>
          <w:sz w:val="20"/>
        </w:rPr>
        <w:t>Raspberry Pi 40 pinlik GPIO header şeması (BCM ve BOARD numaraları yan yana)</w:t>
      </w:r>
    </w:p>
    <w:p>
      <w:pPr>
        <w:pStyle w:val="ListBullet"/>
      </w:pPr>
      <w:r>
        <w:rPr>
          <w:sz w:val="20"/>
        </w:rPr>
        <w:t>RPi.GPIO fonksiyon çağırma akış diyagramı (import &gt; setmode &gt; setup &gt; use &gt; cleanup)</w:t>
      </w:r>
    </w:p>
    <w:p>
      <w:pPr>
        <w:spacing w:before="200"/>
      </w:pPr>
      <w:r>
        <w:rPr>
          <w:b/>
          <w:color w:val="E65C00"/>
          <w:sz w:val="24"/>
        </w:rPr>
        <w:t xml:space="preserve">  Analoji ve Benzetmeler</w:t>
      </w:r>
    </w:p>
    <w:p>
      <w:r>
        <w:rPr>
          <w:b/>
          <w:color w:val="E65C00"/>
          <w:sz w:val="20"/>
        </w:rPr>
        <w:t xml:space="preserve">  1. </w:t>
      </w:r>
      <w:r>
        <w:rPr>
          <w:sz w:val="20"/>
        </w:rPr>
        <w:t>GPIO pinleri = Bir evin elektrik prizleri gibidir: Her priz (pin) farklı bir cihaza bağlanabilir ama önce hangi prizin ne iş yapacağını belirlemek (setup) gerekir. BCM/BOARD = Bir binadaki dairelerin kapı numarası ile belediye numarası gibidir: İkisi de aynı daireyi gösterir ama farklı numaralama sistemi kullanır</w:t>
      </w:r>
    </w:p>
    <w:p>
      <w:pPr>
        <w:spacing w:before="200"/>
      </w:pPr>
      <w:r>
        <w:rPr>
          <w:b/>
          <w:color w:val="E65C00"/>
          <w:sz w:val="24"/>
        </w:rPr>
        <w:t xml:space="preserve">  Öğrenci Soru-Cevap</w:t>
      </w:r>
    </w:p>
    <w:p>
      <w:pPr>
        <w:pStyle w:val="ListBullet"/>
      </w:pPr>
      <w:r>
        <w:rPr>
          <w:sz w:val="20"/>
        </w:rPr>
        <w:t>GPIO.setmode() ile BCM ve BOARD arasında nasıl seçim yapılır?</w:t>
      </w:r>
    </w:p>
    <w:p>
      <w:pPr>
        <w:pStyle w:val="ListBullet"/>
      </w:pPr>
      <w:r>
        <w:rPr>
          <w:sz w:val="20"/>
        </w:rPr>
        <w:t>GPIO.setup() fonksiyonunun parametreleri nelerdir?</w:t>
      </w:r>
    </w:p>
    <w:p>
      <w:pPr>
        <w:pStyle w:val="ListBullet"/>
      </w:pPr>
      <w:r>
        <w:rPr>
          <w:sz w:val="20"/>
        </w:rPr>
        <w:t>GPIO.cleanup() neden önemlidir ve ne zaman çağrılmalıdır?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"GPIO Yapılandırma Pratiği"</w:t>
      </w:r>
    </w:p>
    <w:p>
      <w:r>
        <w:rPr>
          <w:b/>
          <w:color w:val="1B2A4A"/>
          <w:sz w:val="20"/>
        </w:rPr>
        <w:t xml:space="preserve">Türü: </w:t>
      </w:r>
      <w:r>
        <w:rPr>
          <w:sz w:val="20"/>
        </w:rPr>
        <w:t>Bireysel uygulama ve kod yazma</w:t>
      </w:r>
    </w:p>
    <w:p>
      <w:r>
        <w:rPr>
          <w:b/>
          <w:color w:val="1B2A4A"/>
          <w:sz w:val="20"/>
        </w:rPr>
        <w:t xml:space="preserve">Amacı: </w:t>
      </w:r>
      <w:r>
        <w:rPr>
          <w:sz w:val="20"/>
        </w:rPr>
        <w:t>RPi.GPIO kütüphanesini kullanarak farklı pin yapılandırma senaryolarını uygulama becerisi kazandırma</w:t>
      </w:r>
    </w:p>
    <w:p>
      <w:pPr>
        <w:spacing w:before="200"/>
      </w:pPr>
      <w:r>
        <w:rPr>
          <w:b/>
          <w:color w:val="6A1B9A"/>
          <w:sz w:val="24"/>
        </w:rPr>
        <w:t xml:space="preserve">  Yönerge Adımları</w:t>
      </w:r>
    </w:p>
    <w:p>
      <w:r>
        <w:rPr>
          <w:b/>
          <w:color w:val="6A1B9A"/>
          <w:sz w:val="20"/>
        </w:rPr>
        <w:t xml:space="preserve">  1. </w:t>
      </w:r>
      <w:r>
        <w:rPr>
          <w:sz w:val="20"/>
        </w:rPr>
        <w:t>5 farklı GPIO pinini çıkış, 3 farklı pini giriş olarak yapılandıran bir script yazın</w:t>
      </w:r>
    </w:p>
    <w:p>
      <w:r>
        <w:rPr>
          <w:b/>
          <w:color w:val="6A1B9A"/>
          <w:sz w:val="20"/>
        </w:rPr>
        <w:t xml:space="preserve">  2. </w:t>
      </w:r>
      <w:r>
        <w:rPr>
          <w:sz w:val="20"/>
        </w:rPr>
        <w:t>BCM modunda yazdığınız kodu BOARD moduna dönüştürün ve pin numaralarını eşleştirin</w:t>
      </w:r>
    </w:p>
    <w:p>
      <w:r>
        <w:rPr>
          <w:b/>
          <w:color w:val="6A1B9A"/>
          <w:sz w:val="20"/>
        </w:rPr>
        <w:t xml:space="preserve">  3. </w:t>
      </w:r>
      <w:r>
        <w:rPr>
          <w:sz w:val="20"/>
        </w:rPr>
        <w:t>GPIO.cleanup() kullanılmadığında oluşan uyarıları gözlemleyin ve çözümünü uygulayın</w:t>
      </w:r>
    </w:p>
    <w:p>
      <w:r>
        <w:rPr>
          <w:b/>
          <w:color w:val="6A1B9A"/>
          <w:sz w:val="20"/>
        </w:rPr>
        <w:t xml:space="preserve">  4. </w:t>
      </w:r>
      <w:r>
        <w:rPr>
          <w:sz w:val="20"/>
        </w:rPr>
        <w:t>Hata yönetimi (try-except-finally) eklenmiş kapsamlı GPIO şablon kodu oluşturun</w:t>
      </w:r>
    </w:p>
    <w:p>
      <w:r>
        <w:rPr>
          <w:b/>
          <w:color w:val="1B2A4A"/>
          <w:sz w:val="20"/>
        </w:rPr>
        <w:t xml:space="preserve">Beklenen Ürün: </w:t>
      </w:r>
      <w:r>
        <w:rPr>
          <w:sz w:val="20"/>
        </w:rPr>
        <w:t>Çok pinli GPIO yapılandırma scripti, BCM/BOARD dönüşüm tablosu ve hata yönetimli şablon kod</w:t>
      </w:r>
    </w:p>
    <w:p>
      <w:pPr>
        <w:spacing w:before="200"/>
      </w:pPr>
      <w:r>
        <w:rPr>
          <w:b/>
          <w:color w:val="6A1B9A"/>
          <w:sz w:val="24"/>
        </w:rPr>
        <w:t xml:space="preserve">  Transfer Soruları</w:t>
      </w:r>
    </w:p>
    <w:p>
      <w:r>
        <w:rPr>
          <w:b/>
          <w:color w:val="6A1B9A"/>
          <w:sz w:val="20"/>
        </w:rPr>
        <w:t xml:space="preserve">  1. </w:t>
      </w:r>
      <w:r>
        <w:rPr>
          <w:sz w:val="20"/>
        </w:rPr>
        <w:t>GPIO yapılandırma bilgisi tüm Raspberry Pi projelerinin (robotik, IoT, otomasyon) temelini oluşturur ve her projede ilk adım olarak uygulanır.</w:t>
      </w:r>
    </w:p>
    <w:p>
      <w:r>
        <w:rPr>
          <w:b/>
          <w:color w:val="1B2A4A"/>
          <w:sz w:val="20"/>
        </w:rPr>
        <w:t xml:space="preserve">İlişkili Disiplinler: </w:t>
      </w:r>
      <w:r>
        <w:rPr>
          <w:sz w:val="20"/>
        </w:rPr>
        <w:t>Gömülü sistemler (donanım kontrolü), yazılım mühendisliği (kütüphane kullanımı), elektronik (pin yapılandırma)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projede 15 farklı bileşen (LED, buton, sensör, motor) kullanmanız gerekiyor ama Raspberry Pi'de kullanılabilir GPIO pin sayısı sınırlı. Bu sorunu nasıl çözersiniz?</w:t>
            </w:r>
          </w:p>
        </w:tc>
      </w:tr>
    </w:tbl>
    <w:p/>
    <w:p>
      <w:r>
        <w:rPr>
          <w:b/>
          <w:color w:val="1B2A4A"/>
          <w:sz w:val="20"/>
        </w:rPr>
        <w:t xml:space="preserve">Yaratıcı Görev: </w:t>
      </w:r>
      <w:r>
        <w:rPr>
          <w:sz w:val="20"/>
        </w:rPr>
        <w:t>RPi.GPIO kütüphanesine benzer ama daha kullanıcı dostu bir GPIO kütüphanesi tasarlasanız hangi ek özellikler eklerdiniz? Otomatik pin çakışma kontrolü, görsel pin durumu izleme gibi özellikler düşünün.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RPi.GPIO kütüphanesinin import edilmesi ve temel fonksiyonları anlaşıldı mı?</w:t>
      </w:r>
    </w:p>
    <w:p>
      <w:r>
        <w:rPr>
          <w:sz w:val="20"/>
        </w:rPr>
        <w:t xml:space="preserve">  ☐  BCM ve BOARD pin numaralandırma farkı kavrandı mı?</w:t>
      </w:r>
    </w:p>
    <w:p>
      <w:r>
        <w:rPr>
          <w:sz w:val="20"/>
        </w:rPr>
        <w:t xml:space="preserve">  ☐  GPIO.setup() ve GPIO.cleanup() doğru şekilde kullanılabiliyor mu?</w:t>
      </w:r>
    </w:p>
    <w:p>
      <w:pPr>
        <w:spacing w:before="200"/>
      </w:pPr>
      <w:r>
        <w:rPr>
          <w:b/>
          <w:color w:val="2E7D32"/>
          <w:sz w:val="24"/>
        </w:rPr>
        <w:t xml:space="preserve">  Öz Değerlendirme Soruları</w:t>
      </w:r>
    </w:p>
    <w:p>
      <w:r>
        <w:rPr>
          <w:b/>
          <w:color w:val="2E7D32"/>
          <w:sz w:val="20"/>
        </w:rPr>
        <w:t xml:space="preserve">  1. </w:t>
      </w:r>
      <w:r>
        <w:rPr>
          <w:sz w:val="20"/>
        </w:rPr>
        <w:t>RPi.GPIO kütüphanesi hangi import komutuyla yüklenir?</w:t>
      </w:r>
    </w:p>
    <w:p>
      <w:r>
        <w:rPr>
          <w:b/>
          <w:color w:val="2E7D32"/>
          <w:sz w:val="20"/>
        </w:rPr>
        <w:t xml:space="preserve">  2. </w:t>
      </w:r>
      <w:r>
        <w:rPr>
          <w:sz w:val="20"/>
        </w:rPr>
        <w:t>BCM ve BOARD modları arasındaki temel fark nedir?</w:t>
      </w:r>
    </w:p>
    <w:p>
      <w:r>
        <w:rPr>
          <w:b/>
          <w:color w:val="2E7D32"/>
          <w:sz w:val="20"/>
        </w:rPr>
        <w:t xml:space="preserve">  3. </w:t>
      </w:r>
      <w:r>
        <w:rPr>
          <w:sz w:val="20"/>
        </w:rPr>
        <w:t>GPIO.cleanup() fonksiyonu neden her programın sonunda çağrılmalıdır?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RPi.GPIO kütüphanesinde BCM modu neyi ifade eder?</w:t>
            </w:r>
          </w:p>
        </w:tc>
        <w:tc>
          <w:tcPr>
            <w:tcW w:type="dxa" w:w="3213"/>
          </w:tcPr>
          <w:p>
            <w:r>
              <w:rPr>
                <w:sz w:val="18"/>
              </w:rPr>
              <w:t>A) Fiziksel pin numaralarını  B) Broadcom SoC GPIO numaralarını  C) I2C adreslerini  D) SPI kanal numaralarını</w:t>
            </w:r>
          </w:p>
        </w:tc>
        <w:tc>
          <w:tcPr>
            <w:tcW w:type="dxa" w:w="3213"/>
          </w:tcPr>
          <w:p>
            <w:r>
              <w:rPr>
                <w:sz w:val="18"/>
              </w:rPr>
              <w:t>B</w:t>
            </w:r>
          </w:p>
        </w:tc>
      </w:tr>
      <w:tr>
        <w:tc>
          <w:tcPr>
            <w:tcW w:type="dxa" w:w="3213"/>
          </w:tcPr>
          <w:p>
            <w:r>
              <w:rPr>
                <w:sz w:val="18"/>
              </w:rPr>
              <w:t>GPIO.setup(17, GPIO.OUT) komutu ne yapar?</w:t>
            </w:r>
          </w:p>
        </w:tc>
        <w:tc>
          <w:tcPr>
            <w:tcW w:type="dxa" w:w="3213"/>
          </w:tcPr>
          <w:p>
            <w:r>
              <w:rPr>
                <w:sz w:val="18"/>
              </w:rPr>
              <w:t>A) Pin 17'den veri okur  B) Pin 17'yi giriş olarak ayarlar  C) Pin 17'yi çıkış olarak ayarlar  D) Pin 17'yi siler</w:t>
            </w:r>
          </w:p>
        </w:tc>
        <w:tc>
          <w:tcPr>
            <w:tcW w:type="dxa" w:w="3213"/>
          </w:tcPr>
          <w:p>
            <w:r>
              <w:rPr>
                <w:sz w:val="18"/>
              </w:rPr>
              <w:t>C</w:t>
            </w:r>
          </w:p>
        </w:tc>
      </w:tr>
      <w:tr>
        <w:tc>
          <w:tcPr>
            <w:tcW w:type="dxa" w:w="3213"/>
          </w:tcPr>
          <w:p>
            <w:r>
              <w:rPr>
                <w:sz w:val="18"/>
              </w:rPr>
              <w:t>GPIO.cleanup() çağrılmazsa ne olur?</w:t>
            </w:r>
          </w:p>
        </w:tc>
        <w:tc>
          <w:tcPr>
            <w:tcW w:type="dxa" w:w="3213"/>
          </w:tcPr>
          <w:p>
            <w:r>
              <w:rPr>
                <w:sz w:val="18"/>
              </w:rPr>
              <w:t>A) Program çalışmaz  B) Pinler eski durumda kalır ve uyarı oluşur  C) Raspberry Pi kapanır  D) Hiçbir şey olmaz</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RPi.GPIO düşük seviyeli bir kütüphanedir, gpiozero ise daha yüksek seviyeli ve kolaydır. Eğitimde hangisi tercih edilmelidir ve neden?</w:t>
      </w:r>
    </w:p>
    <w:p>
      <w:r>
        <w:rPr>
          <w:b/>
          <w:color w:val="2E7D32"/>
          <w:sz w:val="20"/>
        </w:rPr>
        <w:t>Eleştirel Düşünme:</w:t>
      </w:r>
    </w:p>
    <w:p>
      <w:r>
        <w:rPr>
          <w:b/>
          <w:color w:val="2E7D32"/>
          <w:sz w:val="20"/>
        </w:rPr>
        <w:t xml:space="preserve">  1. </w:t>
      </w:r>
      <w:r>
        <w:rPr>
          <w:sz w:val="20"/>
        </w:rPr>
        <w:t>GPIO pinlerinin yanlış yapılandırılması donanım hasarına yol açabilir. Yazılım kütüphaneleri donanım güvenliğini ne ölçüde sağlayabilir ve sağlamalı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"RPi.GPIO Kütüphanesi Temel Uygulama"</w:t>
      </w:r>
    </w:p>
    <w:p>
      <w:r>
        <w:rPr>
          <w:b/>
          <w:color w:val="1B2A4A"/>
          <w:sz w:val="20"/>
        </w:rPr>
        <w:t xml:space="preserve">Hedef: </w:t>
      </w:r>
      <w:r>
        <w:rPr>
          <w:sz w:val="20"/>
        </w:rPr>
        <w:t>RPi.GPIO kütüphanesini kurma, pin modlarını ayarlama ve temel yapılandırma scriptleri yazma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RPi.GPIO kütüphanesini import edin ve dir(GPIO) ile fonksiyon listesini inceleyin</w:t>
            </w:r>
          </w:p>
        </w:tc>
        <w:tc>
          <w:tcPr>
            <w:tcW w:type="dxa" w:w="3213"/>
          </w:tcPr>
          <w:p>
            <w:r>
              <w:rPr>
                <w:sz w:val="18"/>
              </w:rPr>
              <w:t>5 dk</w:t>
            </w:r>
          </w:p>
        </w:tc>
      </w:tr>
      <w:tr>
        <w:tc>
          <w:tcPr>
            <w:tcW w:type="dxa" w:w="3213"/>
          </w:tcPr>
          <w:p>
            <w:r>
              <w:rPr>
                <w:sz w:val="18"/>
              </w:rPr>
              <w:t>2</w:t>
            </w:r>
          </w:p>
        </w:tc>
        <w:tc>
          <w:tcPr>
            <w:tcW w:type="dxa" w:w="3213"/>
          </w:tcPr>
          <w:p>
            <w:r>
              <w:rPr>
                <w:sz w:val="18"/>
              </w:rPr>
              <w:t>BCM modunda 3 çıkış ve 2 giriş pini yapılandıran script yazın</w:t>
            </w:r>
          </w:p>
        </w:tc>
        <w:tc>
          <w:tcPr>
            <w:tcW w:type="dxa" w:w="3213"/>
          </w:tcPr>
          <w:p>
            <w:r>
              <w:rPr>
                <w:sz w:val="18"/>
              </w:rPr>
              <w:t>5 dk</w:t>
            </w:r>
          </w:p>
        </w:tc>
      </w:tr>
      <w:tr>
        <w:tc>
          <w:tcPr>
            <w:tcW w:type="dxa" w:w="3213"/>
          </w:tcPr>
          <w:p>
            <w:r>
              <w:rPr>
                <w:sz w:val="18"/>
              </w:rPr>
              <w:t>3</w:t>
            </w:r>
          </w:p>
        </w:tc>
        <w:tc>
          <w:tcPr>
            <w:tcW w:type="dxa" w:w="3213"/>
          </w:tcPr>
          <w:p>
            <w:r>
              <w:rPr>
                <w:sz w:val="18"/>
              </w:rPr>
              <w:t>Aynı scripti BOARD moduna çevirin ve pin numaralarını eşleştirin</w:t>
            </w:r>
          </w:p>
        </w:tc>
        <w:tc>
          <w:tcPr>
            <w:tcW w:type="dxa" w:w="3213"/>
          </w:tcPr>
          <w:p>
            <w:r>
              <w:rPr>
                <w:sz w:val="18"/>
              </w:rPr>
              <w:t>5 dk</w:t>
            </w:r>
          </w:p>
        </w:tc>
      </w:tr>
      <w:tr>
        <w:tc>
          <w:tcPr>
            <w:tcW w:type="dxa" w:w="3213"/>
          </w:tcPr>
          <w:p>
            <w:r>
              <w:rPr>
                <w:sz w:val="18"/>
              </w:rPr>
              <w:t>4</w:t>
            </w:r>
          </w:p>
        </w:tc>
        <w:tc>
          <w:tcPr>
            <w:tcW w:type="dxa" w:w="3213"/>
          </w:tcPr>
          <w:p>
            <w:r>
              <w:rPr>
                <w:sz w:val="18"/>
              </w:rPr>
              <w:t>try-except-finally ile hata yönetimli GPIO şablon kodu oluşturun</w:t>
            </w:r>
          </w:p>
        </w:tc>
        <w:tc>
          <w:tcPr>
            <w:tcW w:type="dxa" w:w="3213"/>
          </w:tcPr>
          <w:p>
            <w:r>
              <w:rPr>
                <w:sz w:val="18"/>
              </w:rPr>
              <w:t>5 dk</w:t>
            </w:r>
          </w:p>
        </w:tc>
      </w:tr>
    </w:tbl>
    <w:p/>
    <w:p>
      <w:r>
        <w:rPr>
          <w:b/>
          <w:color w:val="1B2A4A"/>
          <w:sz w:val="20"/>
        </w:rPr>
        <w:t xml:space="preserve">Tamamlanma Kriteri: </w:t>
      </w:r>
      <w:r>
        <w:rPr>
          <w:sz w:val="20"/>
        </w:rPr>
        <w:t>Kütüphane import edilmiş, her iki modda pin yapılandırması yapılmış ve cleanup ile güvenli kapanış sağlanmış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"RPi.GPIO Kütüphanesi Canlı Gösterim"</w:t>
      </w:r>
    </w:p>
    <w:p>
      <w:r>
        <w:rPr>
          <w:b/>
          <w:color w:val="1B2A4A"/>
          <w:sz w:val="20"/>
        </w:rPr>
        <w:t xml:space="preserve">Eğitmenin Gösterdiği: </w:t>
      </w:r>
      <w:r>
        <w:rPr>
          <w:sz w:val="20"/>
        </w:rPr>
        <w:t>Raspberry Pi üzerinde Python terminalinde GPIO kütüphanesini import eder, BCM/BOARD modlarını karşılaştırır ve pin yapılandırma sürecini adım adım gösterir.</w:t>
      </w:r>
    </w:p>
    <w:p>
      <w:r>
        <w:rPr>
          <w:b/>
          <w:color w:val="1B2A4A"/>
          <w:sz w:val="20"/>
        </w:rPr>
        <w:t xml:space="preserve">Öğrencinin Tekrarladığı: </w:t>
      </w:r>
      <w:r>
        <w:rPr>
          <w:sz w:val="20"/>
        </w:rPr>
        <w:t>Eğitmeni izler, kendi Raspberry Pi'sinde aynı komutları çalıştırır ve pin numaralandırma farklarını gözlemler.</w:t>
      </w:r>
    </w:p>
    <w:p>
      <w:r>
        <w:rPr>
          <w:b/>
          <w:color w:val="1B2A4A"/>
          <w:sz w:val="20"/>
        </w:rPr>
        <w:t xml:space="preserve">Dikkat Noktaları: </w:t>
      </w:r>
      <w:r>
        <w:rPr>
          <w:sz w:val="20"/>
        </w:rPr>
        <w:t>GPIO pinlerine bağlantı yapmadan önce Raspberry Pi'nin kapalı olduğundan emin olun; yanlış bağlantı donanıma zarar verebilir.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GPIO Fonksiyon Keşfi</w:t>
            </w:r>
          </w:p>
        </w:tc>
        <w:tc>
          <w:tcPr>
            <w:tcW w:type="dxa" w:w="3213"/>
          </w:tcPr>
          <w:p>
            <w:r>
              <w:rPr>
                <w:sz w:val="18"/>
              </w:rPr>
              <w:t>dir(GPIO) çıktısını inceleyin ve en az 8 fonksiyonun ne işe yaradığını açıklayan tablo oluşturun</w:t>
            </w:r>
          </w:p>
        </w:tc>
        <w:tc>
          <w:tcPr>
            <w:tcW w:type="dxa" w:w="3213"/>
          </w:tcPr>
          <w:p>
            <w:r>
              <w:rPr>
                <w:sz w:val="18"/>
              </w:rPr>
              <w:t>Kolay</w:t>
            </w:r>
          </w:p>
        </w:tc>
      </w:tr>
      <w:tr>
        <w:tc>
          <w:tcPr>
            <w:tcW w:type="dxa" w:w="3213"/>
          </w:tcPr>
          <w:p>
            <w:r>
              <w:rPr>
                <w:sz w:val="18"/>
              </w:rPr>
              <w:t>BCM/BOARD Dönüştürücü</w:t>
            </w:r>
          </w:p>
        </w:tc>
        <w:tc>
          <w:tcPr>
            <w:tcW w:type="dxa" w:w="3213"/>
          </w:tcPr>
          <w:p>
            <w:r>
              <w:rPr>
                <w:sz w:val="18"/>
              </w:rPr>
              <w:t>Verilen BCM pin numaralarını BOARD numaralarına çevirin ve 10 pinlik eşleştirme tablosu hazırlayın</w:t>
            </w:r>
          </w:p>
        </w:tc>
        <w:tc>
          <w:tcPr>
            <w:tcW w:type="dxa" w:w="3213"/>
          </w:tcPr>
          <w:p>
            <w:r>
              <w:rPr>
                <w:sz w:val="18"/>
              </w:rPr>
              <w:t>Orta</w:t>
            </w:r>
          </w:p>
        </w:tc>
      </w:tr>
      <w:tr>
        <w:tc>
          <w:tcPr>
            <w:tcW w:type="dxa" w:w="3213"/>
          </w:tcPr>
          <w:p>
            <w:r>
              <w:rPr>
                <w:sz w:val="18"/>
              </w:rPr>
              <w:t>Güvenli GPIO Şablonu</w:t>
            </w:r>
          </w:p>
        </w:tc>
        <w:tc>
          <w:tcPr>
            <w:tcW w:type="dxa" w:w="3213"/>
          </w:tcPr>
          <w:p>
            <w:r>
              <w:rPr>
                <w:sz w:val="18"/>
              </w:rPr>
              <w:t>Birden fazla pin kullanan, hata yönetimi içeren ve loglama yapan kapsamlı GPIO başlangıç şablonu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"IoT Proje Pin Planlaması"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sera otomasyonu projesi geliştiriyorsunuz. Projede 4 adet LED gösterge, 2 adet sıcaklık sensörü, 1 adet nem sensörü, 2 adet röle (fan ve sulama pompası) ve 3 adet buton (manuel kontrol) kullanılacak. Toplam 12 GPIO pinine ihtiyaç var. GPIO pin planı oluşturun: Hangi bileşen hangi pine bağlanacak, BCM ve BOARD numaralarını eşleştirin ve GPIO yapılandırma scriptini yazın.</w:t>
            </w:r>
          </w:p>
        </w:tc>
      </w:tr>
    </w:tbl>
    <w:p/>
    <w:p>
      <w:r>
        <w:rPr>
          <w:b/>
          <w:color w:val="1B2A4A"/>
          <w:sz w:val="20"/>
        </w:rPr>
        <w:t xml:space="preserve">Beklenen Çıktı: </w:t>
      </w:r>
      <w:r>
        <w:rPr>
          <w:sz w:val="20"/>
        </w:rPr>
        <w:t>Pin atama tablosu (bileşen-BCM-BOARD-yön), devre bağlantı şeması ve tam GPIO yapılandırma scripti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RPi.GPIO kütüphanesinin kurulumunu ve import işlemini, GPIO.setmode() ile BCM ve BOARD pin numaralandırma farklarını, GPIO.setup() ile pinleri giriş/çıkış olarak yapılandırmayı ve GPIO.cleanup() ile güvenli kaynak yönetimini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RPi.GPIO</w:t>
            </w:r>
          </w:p>
        </w:tc>
        <w:tc>
          <w:tcPr>
            <w:tcW w:type="dxa" w:w="4819"/>
            <w:shd w:fill="F5F5F5"/>
          </w:tcPr>
          <w:p>
            <w:r>
              <w:rPr>
                <w:b/>
                <w:color w:val="1B2A4A"/>
                <w:sz w:val="20"/>
              </w:rPr>
              <w:t xml:space="preserve">  GPIO.setmode()</w:t>
            </w:r>
          </w:p>
        </w:tc>
      </w:tr>
      <w:tr>
        <w:tc>
          <w:tcPr>
            <w:tcW w:type="dxa" w:w="4819"/>
            <w:shd w:fill="F5F5F5"/>
          </w:tcPr>
          <w:p>
            <w:r>
              <w:rPr>
                <w:b/>
                <w:color w:val="1B2A4A"/>
                <w:sz w:val="20"/>
              </w:rPr>
              <w:t xml:space="preserve">  BCM Modu</w:t>
            </w:r>
          </w:p>
        </w:tc>
        <w:tc>
          <w:tcPr>
            <w:tcW w:type="dxa" w:w="4819"/>
            <w:shd w:fill="F5F5F5"/>
          </w:tcPr>
          <w:p>
            <w:r>
              <w:rPr>
                <w:b/>
                <w:color w:val="1B2A4A"/>
                <w:sz w:val="20"/>
              </w:rPr>
              <w:t xml:space="preserve">  BOARD Modu</w:t>
            </w:r>
          </w:p>
        </w:tc>
      </w:tr>
      <w:tr>
        <w:tc>
          <w:tcPr>
            <w:tcW w:type="dxa" w:w="4819"/>
            <w:shd w:fill="F5F5F5"/>
          </w:tcPr>
          <w:p>
            <w:r>
              <w:rPr>
                <w:b/>
                <w:color w:val="1B2A4A"/>
                <w:sz w:val="20"/>
              </w:rPr>
              <w:t xml:space="preserve">  GPIO.setup()</w:t>
            </w:r>
          </w:p>
        </w:tc>
        <w:tc>
          <w:tcPr>
            <w:tcW w:type="dxa" w:w="4819"/>
            <w:shd w:fill="F5F5F5"/>
          </w:tcPr>
          <w:p>
            <w:r>
              <w:rPr>
                <w:b/>
                <w:color w:val="1B2A4A"/>
                <w:sz w:val="20"/>
              </w:rPr>
              <w:t xml:space="preserve">  GPIO.cleanup()</w:t>
            </w:r>
          </w:p>
        </w:tc>
      </w:tr>
    </w:tbl>
    <w:p/>
    <w:p>
      <w:pPr>
        <w:spacing w:before="200"/>
      </w:pPr>
      <w:r>
        <w:rPr>
          <w:b/>
          <w:color w:val="757575"/>
          <w:sz w:val="24"/>
        </w:rPr>
        <w:t xml:space="preserve">  Bir Sonraki Dersle Köprü</w:t>
      </w:r>
    </w:p>
    <w:p>
      <w:r>
        <w:rPr>
          <w:sz w:val="20"/>
        </w:rPr>
        <w:t>Bir sonraki derste GPIO çıkış fonksiyonunu kullanarak LED yakma ve kontrol etme uygulamalarına geçeceğiz.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 GPIO pinout şemasını inceleyerek en az 8 GPIO pininin BCM ve BOARD numaralarını eşleştiren bir tablo hazırlayın ve her pin için uygun kullanım senaryosu (LED, buton, sensör vb.) önerin.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Raspberry Pi'lerin güncel olduğundan ve RPi.GPIO kütüphanesinin yüklü olduğundan emin olun</w:t>
      </w:r>
    </w:p>
    <w:p>
      <w:pPr>
        <w:pStyle w:val="ListBullet"/>
      </w:pPr>
      <w:r>
        <w:rPr>
          <w:sz w:val="20"/>
        </w:rPr>
        <w:t>GPIO pinout posterini büyük boyutta çıktı alarak sınıfa asın</w:t>
      </w:r>
    </w:p>
    <w:p>
      <w:pPr>
        <w:pStyle w:val="ListBullet"/>
      </w:pPr>
      <w:r>
        <w:rPr>
          <w:sz w:val="20"/>
        </w:rPr>
        <w:t>Her kursiyer için breadboard ve jumper kablo seti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BCM/BOARD karışıklığı</w:t>
            </w:r>
          </w:p>
        </w:tc>
        <w:tc>
          <w:tcPr>
            <w:tcW w:type="dxa" w:w="4819"/>
          </w:tcPr>
          <w:p>
            <w:r>
              <w:rPr>
                <w:sz w:val="18"/>
              </w:rPr>
              <w:t>Pin numaralandırma tablosunu sürekli görünür tutun ve her kodda kullanılan modu yorumla belirtin</w:t>
            </w:r>
          </w:p>
        </w:tc>
      </w:tr>
      <w:tr>
        <w:tc>
          <w:tcPr>
            <w:tcW w:type="dxa" w:w="4819"/>
          </w:tcPr>
          <w:p>
            <w:r>
              <w:rPr>
                <w:sz w:val="18"/>
              </w:rPr>
              <w:t>cleanup unutulması</w:t>
            </w:r>
          </w:p>
        </w:tc>
        <w:tc>
          <w:tcPr>
            <w:tcW w:type="dxa" w:w="4819"/>
          </w:tcPr>
          <w:p>
            <w:r>
              <w:rPr>
                <w:sz w:val="18"/>
              </w:rPr>
              <w:t>try-finally şablonunu standart başlangıç kodu olarak verin ve her projede kullanılmasını zorunlu kılın</w:t>
            </w:r>
          </w:p>
        </w:tc>
      </w:tr>
      <w:tr>
        <w:tc>
          <w:tcPr>
            <w:tcW w:type="dxa" w:w="4819"/>
          </w:tcPr>
          <w:p>
            <w:r>
              <w:rPr>
                <w:sz w:val="18"/>
              </w:rPr>
              <w:t>Pin numarası hataları</w:t>
            </w:r>
          </w:p>
        </w:tc>
        <w:tc>
          <w:tcPr>
            <w:tcW w:type="dxa" w:w="4819"/>
          </w:tcPr>
          <w:p>
            <w:r>
              <w:rPr>
                <w:sz w:val="18"/>
              </w:rPr>
              <w:t>Yanlış pin numarası kullanıldığında oluşan hataları gösterin ve hata mesajlarını okumayı öğretin</w:t>
            </w:r>
          </w:p>
        </w:tc>
      </w:tr>
    </w:tbl>
    <w:p/>
    <w:p>
      <w:r>
        <w:rPr>
          <w:b/>
          <w:color w:val="1B2A4A"/>
          <w:sz w:val="20"/>
        </w:rPr>
        <w:t xml:space="preserve">Zaman Yönetimi: </w:t>
      </w:r>
      <w:r>
        <w:rPr>
          <w:sz w:val="20"/>
        </w:rPr>
        <w:t>BCM/BOARD farkı önemli ama çok vakit alabilir; karşılaştırmaya 5 dk, uygulamaya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Raspberry Pi hazır değilse GPIO simülatör (gpiozero mock) veya online GPIO simülasyonu kullanılabilir.</w:t>
            </w:r>
          </w:p>
        </w:tc>
      </w:tr>
    </w:tbl>
    <w:p/>
    <w:p>
      <w:r>
        <w:br w:type="page"/>
      </w:r>
    </w:p>
    <w:p>
      <w:pPr>
        <w:jc w:val="center"/>
      </w:pPr>
      <w:r>
        <w:rPr>
          <w:b/>
          <w:color w:val="1B2A4A"/>
          <w:sz w:val="36"/>
        </w:rPr>
        <w:t>━━━  26. SAAT  ━━━</w:t>
      </w:r>
    </w:p>
    <w:p>
      <w:pPr>
        <w:jc w:val="center"/>
      </w:pPr>
      <w:r>
        <w:rPr>
          <w:color w:val="2C6FAD"/>
          <w:sz w:val="32"/>
        </w:rPr>
        <w:t>Dijital Çıkış: LED Yakma ve Kontrol Etme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GPIO.output() fonksiyonunu kullanarak LED'i yakıp söndürür, LED devre bağlantısını (direnç hesabı dahil) gerçekleştirir ve yanıp sönen LED, trafik lambası gibi kontrol uygulamaları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M3G-K4</w:t>
            </w:r>
          </w:p>
        </w:tc>
        <w:tc>
          <w:tcPr>
            <w:tcW w:type="dxa" w:w="3213"/>
          </w:tcPr>
          <w:p>
            <w:r>
              <w:rPr>
                <w:sz w:val="18"/>
              </w:rPr>
              <w:t>GPIO.output() fonksiyonunun HIGH/LOW parametrelerini kullanarak dijital çıkış sinyali üretir ve LED devresini çalıştırır</w:t>
            </w:r>
          </w:p>
        </w:tc>
        <w:tc>
          <w:tcPr>
            <w:tcW w:type="dxa" w:w="3213"/>
          </w:tcPr>
          <w:p>
            <w:r>
              <w:rPr>
                <w:sz w:val="18"/>
              </w:rPr>
              <w:t>Uygulama</w:t>
            </w:r>
          </w:p>
        </w:tc>
      </w:tr>
      <w:tr>
        <w:tc>
          <w:tcPr>
            <w:tcW w:type="dxa" w:w="3213"/>
          </w:tcPr>
          <w:p>
            <w:r>
              <w:rPr>
                <w:sz w:val="18"/>
              </w:rPr>
              <w:t>M3G-K5</w:t>
            </w:r>
          </w:p>
        </w:tc>
        <w:tc>
          <w:tcPr>
            <w:tcW w:type="dxa" w:w="3213"/>
          </w:tcPr>
          <w:p>
            <w:r>
              <w:rPr>
                <w:sz w:val="18"/>
              </w:rPr>
              <w:t>LED devresi için uygun direnç değerini hesaplar (Ohm kanunu) ve breadboard üzerinde devreyi kurar</w:t>
            </w:r>
          </w:p>
        </w:tc>
        <w:tc>
          <w:tcPr>
            <w:tcW w:type="dxa" w:w="3213"/>
          </w:tcPr>
          <w:p>
            <w:r>
              <w:rPr>
                <w:sz w:val="18"/>
              </w:rPr>
              <w:t>Uygulama</w:t>
            </w:r>
          </w:p>
        </w:tc>
      </w:tr>
      <w:tr>
        <w:tc>
          <w:tcPr>
            <w:tcW w:type="dxa" w:w="3213"/>
          </w:tcPr>
          <w:p>
            <w:r>
              <w:rPr>
                <w:sz w:val="18"/>
              </w:rPr>
              <w:t>M3G-K6</w:t>
            </w:r>
          </w:p>
        </w:tc>
        <w:tc>
          <w:tcPr>
            <w:tcW w:type="dxa" w:w="3213"/>
          </w:tcPr>
          <w:p>
            <w:r>
              <w:rPr>
                <w:sz w:val="18"/>
              </w:rPr>
              <w:t>time.sleep() ile zamanlama yaparak yanıp sönen LED ve çoklu LED kontrol programları yazar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RPi.GPIO kütüphanesi kurulumu, GPIO.setmode() ve GPIO.setup() kullanımı (Saat 25)</w:t>
      </w:r>
    </w:p>
    <w:p>
      <w:pPr>
        <w:spacing w:before="200"/>
      </w:pPr>
      <w:r>
        <w:rPr>
          <w:b/>
          <w:color w:val="757575"/>
          <w:sz w:val="24"/>
        </w:rPr>
        <w:t xml:space="preserve">  Öğrencinin Bilmesi Gerekenler</w:t>
      </w:r>
    </w:p>
    <w:p>
      <w:pPr>
        <w:pStyle w:val="ListBullet"/>
      </w:pPr>
      <w:r>
        <w:rPr>
          <w:sz w:val="20"/>
        </w:rPr>
        <w:t>GPIO.setup() ile pin çıkış olarak ayarlama</w:t>
      </w:r>
    </w:p>
    <w:p>
      <w:pPr>
        <w:pStyle w:val="ListBullet"/>
      </w:pPr>
      <w:r>
        <w:rPr>
          <w:sz w:val="20"/>
        </w:rPr>
        <w:t>Temel elektrik kavramları: gerilim (V), akım (A), direnç (Ohm)</w:t>
      </w:r>
    </w:p>
    <w:p>
      <w:pPr>
        <w:pStyle w:val="ListBullet"/>
      </w:pPr>
      <w:r>
        <w:rPr>
          <w:sz w:val="20"/>
        </w:rPr>
        <w:t>Python time modülü ve time.sleep() fonksiyonu</w:t>
      </w:r>
    </w:p>
    <w:p>
      <w:pPr>
        <w:spacing w:before="200"/>
      </w:pPr>
      <w:r>
        <w:rPr>
          <w:b/>
          <w:color w:val="757575"/>
          <w:sz w:val="24"/>
        </w:rPr>
        <w:t xml:space="preserve">  Olası Kavram Yanılgıları</w:t>
      </w:r>
    </w:p>
    <w:p>
      <w:pPr>
        <w:pStyle w:val="ListBullet"/>
      </w:pPr>
      <w:r>
        <w:rPr>
          <w:sz w:val="20"/>
        </w:rPr>
        <w:t>LED'i dirençsiz bağlamak sorun oluşturmaz - dirençsiz bağlanan LED aşırı akım çeker ve hem LED hem GPIO pini zarar görebilir</w:t>
      </w:r>
    </w:p>
    <w:p>
      <w:pPr>
        <w:pStyle w:val="ListBullet"/>
      </w:pPr>
      <w:r>
        <w:rPr>
          <w:sz w:val="20"/>
        </w:rPr>
        <w:t>GPIO.HIGH her zaman 5V verir - Raspberry Pi GPIO pinleri 3.3V çıkış verir, 5V değil</w:t>
      </w:r>
    </w:p>
    <w:p>
      <w:pPr>
        <w:pStyle w:val="ListBullet"/>
      </w:pPr>
      <w:r>
        <w:rPr>
          <w:sz w:val="20"/>
        </w:rPr>
        <w:t>LED'in yönü önemli değildir - LED bir diyottur, anot (+) ve katot (-) yönü doğru bağlanmalıdır</w:t>
      </w:r>
    </w:p>
    <w:p>
      <w:pPr>
        <w:spacing w:before="200"/>
      </w:pPr>
      <w:r>
        <w:rPr>
          <w:b/>
          <w:color w:val="757575"/>
          <w:sz w:val="24"/>
        </w:rPr>
        <w:t xml:space="preserve">  Hazırlık Materyalleri</w:t>
      </w:r>
    </w:p>
    <w:p>
      <w:pPr>
        <w:pStyle w:val="ListBullet"/>
      </w:pPr>
      <w:r>
        <w:rPr>
          <w:sz w:val="20"/>
        </w:rPr>
        <w:t>Raspberry Pi ve breadboard</w:t>
      </w:r>
    </w:p>
    <w:p>
      <w:pPr>
        <w:pStyle w:val="ListBullet"/>
      </w:pPr>
      <w:r>
        <w:rPr>
          <w:sz w:val="20"/>
        </w:rPr>
        <w:t>LED'ler (kırmızı, yeşil, sarı)</w:t>
      </w:r>
    </w:p>
    <w:p>
      <w:pPr>
        <w:pStyle w:val="ListBullet"/>
      </w:pPr>
      <w:r>
        <w:rPr>
          <w:sz w:val="20"/>
        </w:rPr>
        <w:t>220 ohm ve 330 ohm dirençler</w:t>
      </w:r>
    </w:p>
    <w:p>
      <w:pPr>
        <w:pStyle w:val="ListBullet"/>
      </w:pPr>
      <w:r>
        <w:rPr>
          <w:sz w:val="20"/>
        </w:rPr>
        <w:t>Jumper kablolar (erkek-erkek, erkek-dişi)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Evdeki lamba anahtarını açıp kapattığınızda lamba yanar ve söner. Raspberry Pi'de GPIO.output() fonksiyonu bu anahtarın yazılımsal karşılığıdır: HIGH dediğinizde pin 3.3V verir (lamba yanar), LOW dediğinizde 0V verir (lamba söner). Peki ya lambayı saniyede 10 kez yakıp söndürmek isterseniz? İşte Python ile bunu otomatik yapabilirsiniz!</w:t>
      </w:r>
    </w:p>
    <w:p>
      <w:r>
        <w:rPr>
          <w:b/>
          <w:color w:val="1B2A4A"/>
          <w:sz w:val="20"/>
        </w:rPr>
        <w:t xml:space="preserve">Günlük Hayat Bağlantısı: </w:t>
      </w:r>
      <w:r>
        <w:rPr>
          <w:sz w:val="20"/>
        </w:rPr>
        <w:t>Evdeki lamba anahtarı gibi GPIO çıkışı da açma/kapama mantığıyla çalışır. Fark şudur ki yazılımla bu işlemi milisaniyeler içinde, sonsuz tekrarla ve programlanabilir şekilde yapabilirsiniz.</w:t>
      </w:r>
    </w:p>
    <w:p>
      <w:pPr>
        <w:spacing w:before="200"/>
      </w:pPr>
      <w:r>
        <w:rPr>
          <w:b/>
          <w:color w:val="2C6FAD"/>
          <w:sz w:val="24"/>
        </w:rPr>
        <w:t xml:space="preserve">  Ön Bilgi Yoklama Soruları</w:t>
      </w:r>
    </w:p>
    <w:p>
      <w:r>
        <w:rPr>
          <w:b/>
          <w:color w:val="2C6FAD"/>
          <w:sz w:val="20"/>
        </w:rPr>
        <w:t xml:space="preserve">  1. </w:t>
      </w:r>
      <w:r>
        <w:rPr>
          <w:sz w:val="20"/>
        </w:rPr>
        <w:t>Kursiyerlerden GPIO.setup() ile bir pini çıkış olarak nasıl ayarladıklarını hatırlamaları istenir.</w:t>
      </w:r>
    </w:p>
    <w:p>
      <w:r>
        <w:rPr>
          <w:b/>
          <w:color w:val="2C6FAD"/>
          <w:sz w:val="20"/>
        </w:rPr>
        <w:t xml:space="preserve">  2. </w:t>
      </w:r>
      <w:r>
        <w:rPr>
          <w:sz w:val="20"/>
        </w:rPr>
        <w:t>Kursiyerlerden LED'in nasıl çalıştığını ve neden dirençle birlikte kullanıldığını açıklamaları istenir.</w:t>
      </w:r>
    </w:p>
    <w:p>
      <w:pPr>
        <w:spacing w:before="200"/>
      </w:pPr>
      <w:r>
        <w:rPr>
          <w:b/>
          <w:color w:val="2C6FAD"/>
          <w:sz w:val="24"/>
        </w:rPr>
        <w:t xml:space="preserve">  Motivasyon Etkinliği: "LED Devre Tasarımı Challenge"</w:t>
      </w:r>
    </w:p>
    <w:p>
      <w:r>
        <w:rPr>
          <w:b/>
          <w:color w:val="1B2A4A"/>
          <w:sz w:val="20"/>
        </w:rPr>
        <w:t xml:space="preserve">Açıklama: </w:t>
      </w:r>
      <w:r>
        <w:rPr>
          <w:sz w:val="20"/>
        </w:rPr>
        <w:t>Kursiyerler breadboard üzerinde LED devresi kurarak GPIO çıkışının fiziksel dünyaya nasıl etki ettiğini deneyimliyor.</w:t>
      </w:r>
    </w:p>
    <w:p>
      <w:r>
        <w:rPr>
          <w:b/>
          <w:color w:val="1B2A4A"/>
          <w:sz w:val="20"/>
        </w:rPr>
        <w:t xml:space="preserve">Yönerge: </w:t>
      </w:r>
      <w:r>
        <w:rPr>
          <w:sz w:val="20"/>
        </w:rPr>
        <w:t>Eğitmen tahtaya basit bir LED devresini çizer: GPIO pin &gt; direnç &gt; LED anot &gt; LED katot &gt; GND. Kursiyerlerden Ohm kanununu kullanarak uygun direnç değerini hesaplamaları (V=3.3V, LED Vf=2V, I=20mA) ve devreyi breadboard üzerinde kurmaları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trafik lambası sistemi tasarlamanız isteniyor. 3 adet LED (kırmızı, sarı, yeşil) kullanarak gerçek trafik ışığı sırasını simüle eden bir program yazmanız gerekiyor. Her ışığın yanma süresi farklı olmalı. Bu sistemi nasıl kurarsınız?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"LED Devresi Kurma ve İlk Yakma Deneyi"</w:t>
      </w:r>
    </w:p>
    <w:p>
      <w:r>
        <w:rPr>
          <w:b/>
          <w:color w:val="1B2A4A"/>
          <w:sz w:val="20"/>
        </w:rPr>
        <w:t xml:space="preserve">Türü: </w:t>
      </w:r>
      <w:r>
        <w:rPr>
          <w:sz w:val="20"/>
        </w:rPr>
        <w:t>Uygulamalı deney ve bireysel çalışma</w:t>
      </w:r>
    </w:p>
    <w:p>
      <w:r>
        <w:rPr>
          <w:b/>
          <w:color w:val="1B2A4A"/>
          <w:sz w:val="20"/>
        </w:rPr>
        <w:t xml:space="preserve">Amacı: </w:t>
      </w:r>
      <w:r>
        <w:rPr>
          <w:sz w:val="20"/>
        </w:rPr>
        <w:t>Breadboard üzerinde LED devresini kurmayı ve GPIO.output() ile kontrol etmeyi öğrenme</w:t>
      </w:r>
    </w:p>
    <w:p>
      <w:r>
        <w:rPr>
          <w:b/>
          <w:color w:val="1B2A4A"/>
          <w:sz w:val="20"/>
        </w:rPr>
        <w:t xml:space="preserve">Malzemeler: </w:t>
      </w:r>
      <w:r>
        <w:rPr>
          <w:sz w:val="20"/>
        </w:rPr>
        <w:t>Raspberry Pi, breadboard, LED (kırmızı), 220 ohm direnç, jumper kablolar, multimetre</w:t>
      </w:r>
    </w:p>
    <w:p>
      <w:pPr>
        <w:spacing w:before="200"/>
      </w:pPr>
      <w:r>
        <w:rPr>
          <w:b/>
          <w:color w:val="007A7A"/>
          <w:sz w:val="24"/>
        </w:rPr>
        <w:t xml:space="preserve">  Yönerge Adımları</w:t>
      </w:r>
    </w:p>
    <w:p>
      <w:r>
        <w:rPr>
          <w:b/>
          <w:color w:val="007A7A"/>
          <w:sz w:val="20"/>
        </w:rPr>
        <w:t xml:space="preserve">  1. </w:t>
      </w:r>
      <w:r>
        <w:rPr>
          <w:sz w:val="20"/>
        </w:rPr>
        <w:t>Ohm kanunu ile direnç hesaplayın: R = (Vsource - Vled) / I = (3.3V - 2V) / 0.02A = 65 ohm (220 ohm kullanılır güvenlik payı için)</w:t>
      </w:r>
    </w:p>
    <w:p>
      <w:r>
        <w:rPr>
          <w:b/>
          <w:color w:val="007A7A"/>
          <w:sz w:val="20"/>
        </w:rPr>
        <w:t xml:space="preserve">  2. </w:t>
      </w:r>
      <w:r>
        <w:rPr>
          <w:sz w:val="20"/>
        </w:rPr>
        <w:t>Breadboard üzerinde devreyi kurun: GPIO 17 &gt; 220 ohm direnç &gt; LED anot &gt; LED katot &gt; GND</w:t>
      </w:r>
    </w:p>
    <w:p>
      <w:r>
        <w:rPr>
          <w:b/>
          <w:color w:val="007A7A"/>
          <w:sz w:val="20"/>
        </w:rPr>
        <w:t xml:space="preserve">  3. </w:t>
      </w:r>
      <w:r>
        <w:rPr>
          <w:sz w:val="20"/>
        </w:rPr>
        <w:t>Python scripti yazın: import, setmode(BCM), setup(17, OUT), output(17, HIGH)</w:t>
      </w:r>
    </w:p>
    <w:p>
      <w:r>
        <w:rPr>
          <w:b/>
          <w:color w:val="007A7A"/>
          <w:sz w:val="20"/>
        </w:rPr>
        <w:t xml:space="preserve">  4. </w:t>
      </w:r>
      <w:r>
        <w:rPr>
          <w:sz w:val="20"/>
        </w:rPr>
        <w:t>LED'in yandığını doğrulayın, ardından output(17, LOW) ile söndürün</w:t>
      </w:r>
    </w:p>
    <w:p>
      <w:r>
        <w:rPr>
          <w:b/>
          <w:color w:val="007A7A"/>
          <w:sz w:val="20"/>
        </w:rPr>
        <w:t xml:space="preserve">  5. </w:t>
      </w:r>
      <w:r>
        <w:rPr>
          <w:sz w:val="20"/>
        </w:rPr>
        <w:t>time.sleep() ekleyerek LED'i 1 saniye aralıklarla yanıp söndüren döngü yazın</w:t>
      </w:r>
    </w:p>
    <w:p>
      <w:r>
        <w:rPr>
          <w:b/>
          <w:color w:val="1B2A4A"/>
          <w:sz w:val="20"/>
        </w:rPr>
        <w:t xml:space="preserve">Öğrenci Rolü: </w:t>
      </w:r>
      <w:r>
        <w:rPr>
          <w:sz w:val="20"/>
        </w:rPr>
        <w:t>Breadboard üzerinde LED devresini kurar, Python scriptiyle LED'i kontrol eder ve zamanlama ekler.</w:t>
      </w:r>
    </w:p>
    <w:p>
      <w:r>
        <w:rPr>
          <w:b/>
          <w:color w:val="1B2A4A"/>
          <w:sz w:val="20"/>
        </w:rPr>
        <w:t xml:space="preserve">Öğretmen Rolü: </w:t>
      </w:r>
      <w:r>
        <w:rPr>
          <w:sz w:val="20"/>
        </w:rPr>
        <w:t>Devre kurulumunu kontrol eder, yaygın hataları (ters LED, yanlış pin) gösterir ve Ohm kanunu hesabını doğrular.</w:t>
      </w:r>
    </w:p>
    <w:p>
      <w:r>
        <w:rPr>
          <w:b/>
          <w:color w:val="1B2A4A"/>
          <w:sz w:val="20"/>
        </w:rPr>
        <w:t xml:space="preserve">Beklenen Ürün: </w:t>
      </w:r>
      <w:r>
        <w:rPr>
          <w:sz w:val="20"/>
        </w:rPr>
        <w:t>Çalışan LED devresi, LED yakıp söndürme scripti ve devre şeması çizimi</w:t>
      </w:r>
    </w:p>
    <w:p>
      <w:pPr>
        <w:spacing w:before="200"/>
      </w:pPr>
      <w:r>
        <w:rPr>
          <w:b/>
          <w:color w:val="007A7A"/>
          <w:sz w:val="24"/>
        </w:rPr>
        <w:t xml:space="preserve">  Araştırma Soruları</w:t>
      </w:r>
    </w:p>
    <w:p>
      <w:r>
        <w:rPr>
          <w:b/>
          <w:color w:val="007A7A"/>
          <w:sz w:val="20"/>
        </w:rPr>
        <w:t xml:space="preserve">  1. </w:t>
      </w:r>
      <w:r>
        <w:rPr>
          <w:sz w:val="20"/>
        </w:rPr>
        <w:t>LED'in forward voltage değeri rengine göre neden değişir ve bu direnç hesabını nasıl etkiler?</w:t>
      </w:r>
    </w:p>
    <w:p>
      <w:r>
        <w:rPr>
          <w:b/>
          <w:color w:val="1B2A4A"/>
          <w:sz w:val="20"/>
        </w:rPr>
        <w:t xml:space="preserve">Grupla Çalışma Kuralları: </w:t>
      </w:r>
      <w:r>
        <w:rPr>
          <w:sz w:val="20"/>
        </w:rPr>
        <w:t>Her kursiyer en az 1 LED devresini bağımsız olarak kurup çalıştırmalıdır.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GPIO.output()</w:t>
            </w:r>
          </w:p>
        </w:tc>
        <w:tc>
          <w:tcPr>
            <w:tcW w:type="dxa" w:w="2409"/>
          </w:tcPr>
          <w:p>
            <w:r>
              <w:rPr>
                <w:sz w:val="18"/>
              </w:rPr>
              <w:t>Bir GPIO pininin dijital çıkış değerini HIGH (3.3V) veya LOW (0V) olarak ayarlayan fonksiyon</w:t>
            </w:r>
          </w:p>
        </w:tc>
        <w:tc>
          <w:tcPr>
            <w:tcW w:type="dxa" w:w="2409"/>
          </w:tcPr>
          <w:p>
            <w:r>
              <w:rPr>
                <w:sz w:val="18"/>
              </w:rPr>
              <w:t>GPIO.output(pin, GPIO.HIGH), GPIO.output(pin, GPIO.LOW), GPIO.output(pin, True/False)</w:t>
            </w:r>
          </w:p>
        </w:tc>
        <w:tc>
          <w:tcPr>
            <w:tcW w:type="dxa" w:w="2409"/>
          </w:tcPr>
          <w:p>
            <w:r>
              <w:rPr>
                <w:sz w:val="18"/>
              </w:rPr>
              <w:t>GPIO.output(17, GPIO.HIGH) &gt; Pin 17'den 3.3V çıkış verilir, bağlı LED yanar. GPIO.output(17, GPIO.LOW) &gt; Pin 17'den 0V çıkış verilir, LED söner. Alternatif: GPIO.output(17, 1) veya GPIO.output(17, True)</w:t>
            </w:r>
          </w:p>
        </w:tc>
      </w:tr>
      <w:tr>
        <w:tc>
          <w:tcPr>
            <w:tcW w:type="dxa" w:w="2409"/>
          </w:tcPr>
          <w:p>
            <w:r>
              <w:rPr>
                <w:sz w:val="18"/>
              </w:rPr>
              <w:t>LED Devresi</w:t>
            </w:r>
          </w:p>
        </w:tc>
        <w:tc>
          <w:tcPr>
            <w:tcW w:type="dxa" w:w="2409"/>
          </w:tcPr>
          <w:p>
            <w:r>
              <w:rPr>
                <w:sz w:val="18"/>
              </w:rPr>
              <w:t>LED'in güvenli çalışması için seri bağlanan akım sınırlayıcı direnç ile oluşturulan temel elektronik devre</w:t>
            </w:r>
          </w:p>
        </w:tc>
        <w:tc>
          <w:tcPr>
            <w:tcW w:type="dxa" w:w="2409"/>
          </w:tcPr>
          <w:p>
            <w:r>
              <w:rPr>
                <w:sz w:val="18"/>
              </w:rPr>
              <w:t>Anot (+), katot (-), forward voltage, akım sınırlayıcı direnç, Ohm kanunu</w:t>
            </w:r>
          </w:p>
        </w:tc>
        <w:tc>
          <w:tcPr>
            <w:tcW w:type="dxa" w:w="2409"/>
          </w:tcPr>
          <w:p>
            <w:r>
              <w:rPr>
                <w:sz w:val="18"/>
              </w:rPr>
              <w:t>GPIO pin (3.3V) &gt; 220 ohm direnç &gt; LED anot (+, uzun bacak) &gt; LED katot (-, kısa bacak) &gt; GND. Direnç hesabı: R = (3.3V - 2V) / 20mA = 65 ohm, güvenlik için 220 ohm kullanılır</w:t>
            </w:r>
          </w:p>
        </w:tc>
      </w:tr>
      <w:tr>
        <w:tc>
          <w:tcPr>
            <w:tcW w:type="dxa" w:w="2409"/>
          </w:tcPr>
          <w:p>
            <w:r>
              <w:rPr>
                <w:sz w:val="18"/>
              </w:rPr>
              <w:t>time.sleep()</w:t>
            </w:r>
          </w:p>
        </w:tc>
        <w:tc>
          <w:tcPr>
            <w:tcW w:type="dxa" w:w="2409"/>
          </w:tcPr>
          <w:p>
            <w:r>
              <w:rPr>
                <w:sz w:val="18"/>
              </w:rPr>
              <w:t>Python'da programın belirtilen süre boyunca beklemesini sağlayan fonksiyon; LED yanıp sönme zamanlaması için kullanılır</w:t>
            </w:r>
          </w:p>
        </w:tc>
        <w:tc>
          <w:tcPr>
            <w:tcW w:type="dxa" w:w="2409"/>
          </w:tcPr>
          <w:p>
            <w:r>
              <w:rPr>
                <w:sz w:val="18"/>
              </w:rPr>
              <w:t>time.sleep(1) = 1 saniye, time.sleep(0.5) = 500ms, time.sleep(0.1) = 100ms</w:t>
            </w:r>
          </w:p>
        </w:tc>
        <w:tc>
          <w:tcPr>
            <w:tcW w:type="dxa" w:w="2409"/>
          </w:tcPr>
          <w:p>
            <w:r>
              <w:rPr>
                <w:sz w:val="18"/>
              </w:rPr>
              <w:t>while True: GPIO.output(17, HIGH); time.sleep(0.5); GPIO.output(17, LOW); time.sleep(0.5) &gt; LED saniyede 1 kez yanıp söner (500ms yanık, 500ms sönük)</w:t>
            </w:r>
          </w:p>
        </w:tc>
      </w:tr>
      <w:tr>
        <w:tc>
          <w:tcPr>
            <w:tcW w:type="dxa" w:w="2409"/>
          </w:tcPr>
          <w:p>
            <w:r>
              <w:rPr>
                <w:sz w:val="18"/>
              </w:rPr>
              <w:t>Breadboard</w:t>
            </w:r>
          </w:p>
        </w:tc>
        <w:tc>
          <w:tcPr>
            <w:tcW w:type="dxa" w:w="2409"/>
          </w:tcPr>
          <w:p>
            <w:r>
              <w:rPr>
                <w:sz w:val="18"/>
              </w:rPr>
              <w:t>Elektronik devrelerin lehim yapmadan prototiplenmesine olanak sağlayan delikli deney kartı</w:t>
            </w:r>
          </w:p>
        </w:tc>
        <w:tc>
          <w:tcPr>
            <w:tcW w:type="dxa" w:w="2409"/>
          </w:tcPr>
          <w:p>
            <w:r>
              <w:rPr>
                <w:sz w:val="18"/>
              </w:rPr>
              <w:t>Güç rayları (+/-), bağlantı sıraları, orta kanal, jumper kablolar</w:t>
            </w:r>
          </w:p>
        </w:tc>
        <w:tc>
          <w:tcPr>
            <w:tcW w:type="dxa" w:w="2409"/>
          </w:tcPr>
          <w:p>
            <w:r>
              <w:rPr>
                <w:sz w:val="18"/>
              </w:rPr>
              <w:t>Breadboard'un üst ve alt sıralarındaki güç rayları yatay olarak bağlıdır (VCC, GND). Ortadaki 5'erli sıralar dikey olarak bağlıdır. LED ve direnç aynı sıraya takılarak seri bağlantı oluşturulur</w:t>
            </w:r>
          </w:p>
        </w:tc>
      </w:tr>
    </w:tbl>
    <w:p/>
    <w:p>
      <w:pPr>
        <w:spacing w:before="200"/>
      </w:pPr>
      <w:r>
        <w:rPr>
          <w:b/>
          <w:color w:val="E65C00"/>
          <w:sz w:val="24"/>
        </w:rPr>
        <w:t xml:space="preserve">  Konu Anlatımı</w:t>
      </w:r>
    </w:p>
    <w:p>
      <w:r>
        <w:rPr>
          <w:sz w:val="20"/>
        </w:rPr>
        <w:t>GPIO.output() Fonksiyonu ve Dijital Çıkış: GPIO.output() fonksiyonu iki parametre alır: pin numarası ve değer. Değer olarak GPIO.HIGH (3.3V, 1, True) veya GPIO.LOW (0V, 0, False) kullanılır. Birden fazla pini aynı anda kontrol etme: GPIO.output([17, 27, 22], GPIO.HIGH) - üç pini birden yüksek yapar. Farklı değerler: GPIO.output([17, 27, 22], [GPIO.HIGH, GPIO.LOW, GPIO.HIGH]) - her pine farklı değer. Pin çıkış olarak setup edilmemişse RuntimeError hatası verir.</w:t>
      </w:r>
    </w:p>
    <w:p>
      <w:r>
        <w:rPr>
          <w:sz w:val="20"/>
        </w:rPr>
        <w:t>LED Devresi ve Direnç Hesabı: LED (Light Emitting Diode) tek yönlü akım geçiren ve ışık üreten yarı iletken bileşendir. Her LED'in forward voltage (Vf) ve maximum forward current (If) değerleri vardır. Kırmızı LED: Vf = 1.8-2.2V, If = 20mA. Yeşil LED: Vf = 2.0-3.0V, If = 20mA. Mavi LED: Vf = 3.0-3.5V, If = 20mA. Direnç hesabı (Ohm kanunu): R = (Vkaynakl - Vled) / Imax. Raspberry Pi için: R = (3.3 - 2.0) / 0.020 = 65 ohm. Güvenlik faktörü ile 220 ohm veya 330 ohm kullanılır. Akım: I = (3.3 - 2.0) / 220 = 5.9mA (güvenli ve LED yeterli parlaklıkta yanar).</w:t>
      </w:r>
    </w:p>
    <w:p>
      <w:r>
        <w:rPr>
          <w:sz w:val="20"/>
        </w:rPr>
        <w:t>Yanıp Sönen LED ve Zamanlama: En temel GPIO uygulaması yanıp sönen LED'dir (Blink). Temel yapı: while True döngüsü içinde HIGH-sleep-LOW-sleep. Farklı hızlar: sleep(1) = yavaş yanıp sönme, sleep(0.1) = hızlı yanıp sönme, sleep(0.05) = çok hızlı (göz algılayamaz). Duty cycle kavramına giriş: Yanık süre / toplam süre oranı. Eşit sürelerde %50 duty cycle. Pratik uygulama: SOS morse kodu (kısa-kısa-kısa, uzun-uzun-uzun, kısa-kısa-kısa).</w:t>
      </w:r>
    </w:p>
    <w:p>
      <w:r>
        <w:rPr>
          <w:sz w:val="20"/>
        </w:rPr>
        <w:t>Çoklu LED Kontrolü ve Trafik Lambası: Birden fazla LED bağımsız olarak kontrol edilebilir. Her LED farklı GPIO pinine bağlanır ve ayrı ayrı kontrol edilir. Trafik lambası örneği: Kırmızı (GPIO 17), Sarı (GPIO 27), Yeşil (GPIO 22). Sıra: Yeşil (5sn) &gt; Sarı (2sn) &gt; Kırmızı (5sn) &gt; Kırmızı+Sarı (1sn) &gt; Yeşil. LED dizisi (array): for döngüsüyle sıralı LED yakma (knight rider efekti). Fonksiyon kullanımı: led_yak(pin), led_sondur(pin), led_blink(pin, sure) gibi yardımcı fonksiyonlar yazarak kodu modüler hale getirme.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LED yakma scripti</w:t>
            </w:r>
          </w:p>
        </w:tc>
        <w:tc>
          <w:tcPr>
            <w:tcW w:type="dxa" w:w="3213"/>
          </w:tcPr>
          <w:p>
            <w:r>
              <w:rPr>
                <w:sz w:val="18"/>
              </w:rPr>
              <w:t>import RPi.GPIO as GPIO</w:t>
              <w:br/>
              <w:t>import time</w:t>
              <w:br/>
              <w:br/>
              <w:t>GPIO.setmode(GPIO.BCM)</w:t>
              <w:br/>
              <w:t>GPIO.setup(17, GPIO.OUT)</w:t>
              <w:br/>
              <w:br/>
              <w:t>try:</w:t>
              <w:br/>
              <w:t xml:space="preserve">    GPIO.output(17, GPIO.HIGH)  # LED yak</w:t>
              <w:br/>
              <w:t xml:space="preserve">    print('LED yanik')</w:t>
              <w:br/>
              <w:t xml:space="preserve">    time.sleep(3)</w:t>
              <w:br/>
              <w:t xml:space="preserve">    GPIO.output(17, GPIO.LOW)   # LED sondur</w:t>
              <w:br/>
              <w:t xml:space="preserve">    print('LED sonuk')</w:t>
              <w:br/>
              <w:t>finally:</w:t>
              <w:br/>
              <w:t xml:space="preserve">    GPIO.cleanup()</w:t>
            </w:r>
          </w:p>
        </w:tc>
        <w:tc>
          <w:tcPr>
            <w:tcW w:type="dxa" w:w="3213"/>
          </w:tcPr>
          <w:p>
            <w:r>
              <w:rPr>
                <w:sz w:val="18"/>
              </w:rPr>
              <w:t>En basit GPIO çıkış uygulaması: LED'i yak, 3 saniye bekle, söndür ve temizle</w:t>
            </w:r>
          </w:p>
        </w:tc>
      </w:tr>
      <w:tr>
        <w:tc>
          <w:tcPr>
            <w:tcW w:type="dxa" w:w="3213"/>
          </w:tcPr>
          <w:p>
            <w:r>
              <w:rPr>
                <w:sz w:val="18"/>
              </w:rPr>
              <w:t>Yanıp sönen LED (Blink)</w:t>
            </w:r>
          </w:p>
        </w:tc>
        <w:tc>
          <w:tcPr>
            <w:tcW w:type="dxa" w:w="3213"/>
          </w:tcPr>
          <w:p>
            <w:r>
              <w:rPr>
                <w:sz w:val="18"/>
              </w:rPr>
              <w:t>import RPi.GPIO as GPIO</w:t>
              <w:br/>
              <w:t>import time</w:t>
              <w:br/>
              <w:br/>
              <w:t>GPIO.setmode(GPIO.BCM)</w:t>
              <w:br/>
              <w:t>GPIO.setup(17, GPIO.OUT)</w:t>
              <w:br/>
              <w:br/>
              <w:t>try:</w:t>
              <w:br/>
              <w:t xml:space="preserve">    while True:</w:t>
              <w:br/>
              <w:t xml:space="preserve">        GPIO.output(17, GPIO.HIGH)</w:t>
              <w:br/>
              <w:t xml:space="preserve">        time.sleep(0.5)</w:t>
              <w:br/>
              <w:t xml:space="preserve">        GPIO.output(17, GPIO.LOW)</w:t>
              <w:br/>
              <w:t xml:space="preserve">        time.sleep(0.5)</w:t>
              <w:br/>
              <w:t>except KeyboardInterrupt:</w:t>
              <w:br/>
              <w:t xml:space="preserve">    pass</w:t>
              <w:br/>
              <w:t>finally:</w:t>
              <w:br/>
              <w:t xml:space="preserve">    GPIO.cleanup()</w:t>
            </w:r>
          </w:p>
        </w:tc>
        <w:tc>
          <w:tcPr>
            <w:tcW w:type="dxa" w:w="3213"/>
          </w:tcPr>
          <w:p>
            <w:r>
              <w:rPr>
                <w:sz w:val="18"/>
              </w:rPr>
              <w:t>Sonsuz döngüde LED 500ms yanık, 500ms sönük olarak yanıp söner; Ctrl+C ile durdurulur</w:t>
            </w:r>
          </w:p>
        </w:tc>
      </w:tr>
      <w:tr>
        <w:tc>
          <w:tcPr>
            <w:tcW w:type="dxa" w:w="3213"/>
          </w:tcPr>
          <w:p>
            <w:r>
              <w:rPr>
                <w:sz w:val="18"/>
              </w:rPr>
              <w:t>Trafik lambası simülasyonu</w:t>
            </w:r>
          </w:p>
        </w:tc>
        <w:tc>
          <w:tcPr>
            <w:tcW w:type="dxa" w:w="3213"/>
          </w:tcPr>
          <w:p>
            <w:r>
              <w:rPr>
                <w:sz w:val="18"/>
              </w:rPr>
              <w:t>import RPi.GPIO as GPIO</w:t>
              <w:br/>
              <w:t>import time</w:t>
              <w:br/>
              <w:br/>
              <w:t>KIRMIZI, SARI, YESIL = 17, 27, 22</w:t>
              <w:br/>
              <w:t>GPIO.setmode(GPIO.BCM)</w:t>
              <w:br/>
              <w:t>for pin in [KIRMIZI, SARI, YESIL]:</w:t>
              <w:br/>
              <w:t xml:space="preserve">    GPIO.setup(pin, GPIO.OUT)</w:t>
              <w:br/>
              <w:br/>
              <w:t>def tum_sondur():</w:t>
              <w:br/>
              <w:t xml:space="preserve">    for pin in [KIRMIZI, SARI, YESIL]:</w:t>
              <w:br/>
              <w:t xml:space="preserve">        GPIO.output(pin, GPIO.LOW)</w:t>
              <w:br/>
              <w:br/>
              <w:t>try:</w:t>
              <w:br/>
              <w:t xml:space="preserve">    while True:</w:t>
              <w:br/>
              <w:t xml:space="preserve">        tum_sondur(); GPIO.output(YESIL, GPIO.HIGH); time.sleep(5)</w:t>
              <w:br/>
              <w:t xml:space="preserve">        tum_sondur(); GPIO.output(SARI, GPIO.HIGH); time.sleep(2)</w:t>
              <w:br/>
              <w:t xml:space="preserve">        tum_sondur(); GPIO.output(KIRMIZI, GPIO.HIGH); time.sleep(5)</w:t>
              <w:br/>
              <w:t>except KeyboardInterrupt:</w:t>
              <w:br/>
              <w:t xml:space="preserve">    pass</w:t>
              <w:br/>
              <w:t>finally:</w:t>
              <w:br/>
              <w:t xml:space="preserve">    GPIO.cleanup()</w:t>
            </w:r>
          </w:p>
        </w:tc>
        <w:tc>
          <w:tcPr>
            <w:tcW w:type="dxa" w:w="3213"/>
          </w:tcPr>
          <w:p>
            <w:r>
              <w:rPr>
                <w:sz w:val="18"/>
              </w:rPr>
              <w:t>3 LED ile gerçek trafik lambası sıralaması: Yeşil(5sn) &gt; Sarı(2sn) &gt; Kırmızı(5sn) döngüsü</w:t>
            </w:r>
          </w:p>
        </w:tc>
      </w:tr>
    </w:tbl>
    <w:p/>
    <w:p>
      <w:pPr>
        <w:spacing w:before="200"/>
      </w:pPr>
      <w:r>
        <w:rPr>
          <w:b/>
          <w:color w:val="E65C00"/>
          <w:sz w:val="24"/>
        </w:rPr>
        <w:t xml:space="preserve">  Görseller ve Tablolar</w:t>
      </w:r>
    </w:p>
    <w:p>
      <w:pPr>
        <w:pStyle w:val="ListBullet"/>
      </w:pPr>
      <w:r>
        <w:rPr>
          <w:sz w:val="20"/>
        </w:rPr>
        <w:t>LED devre şeması: GPIO pin &gt; direnç &gt; LED &gt; GND bağlantısı</w:t>
      </w:r>
    </w:p>
    <w:p>
      <w:pPr>
        <w:pStyle w:val="ListBullet"/>
      </w:pPr>
      <w:r>
        <w:rPr>
          <w:sz w:val="20"/>
        </w:rPr>
        <w:t>Breadboard üzerinde LED devresi fotoğrafı/çizimi</w:t>
      </w:r>
    </w:p>
    <w:p>
      <w:pPr>
        <w:spacing w:before="200"/>
      </w:pPr>
      <w:r>
        <w:rPr>
          <w:b/>
          <w:color w:val="E65C00"/>
          <w:sz w:val="24"/>
        </w:rPr>
        <w:t xml:space="preserve">  Analoji ve Benzetmeler</w:t>
      </w:r>
    </w:p>
    <w:p>
      <w:r>
        <w:rPr>
          <w:b/>
          <w:color w:val="E65C00"/>
          <w:sz w:val="20"/>
        </w:rPr>
        <w:t xml:space="preserve">  1. </w:t>
      </w:r>
      <w:r>
        <w:rPr>
          <w:sz w:val="20"/>
        </w:rPr>
        <w:t>GPIO.output(HIGH/LOW) = Lamba anahtarını açma/kapama gibidir: HIGH açık (3.3V akıyor), LOW kapalı (0V). Akım sınırlayıcı direnç = Musluk vanası gibidir: Suyu (akımı) kısarak borunun (LED'in) patlamasını önler</w:t>
      </w:r>
    </w:p>
    <w:p>
      <w:pPr>
        <w:spacing w:before="200"/>
      </w:pPr>
      <w:r>
        <w:rPr>
          <w:b/>
          <w:color w:val="E65C00"/>
          <w:sz w:val="24"/>
        </w:rPr>
        <w:t xml:space="preserve">  Öğrenci Soru-Cevap</w:t>
      </w:r>
    </w:p>
    <w:p>
      <w:pPr>
        <w:pStyle w:val="ListBullet"/>
      </w:pPr>
      <w:r>
        <w:rPr>
          <w:sz w:val="20"/>
        </w:rPr>
        <w:t>GPIO.output() fonksiyonunun parametreleri nelerdir?</w:t>
      </w:r>
    </w:p>
    <w:p>
      <w:pPr>
        <w:pStyle w:val="ListBullet"/>
      </w:pPr>
      <w:r>
        <w:rPr>
          <w:sz w:val="20"/>
        </w:rPr>
        <w:t>LED devresinde direnç neden gereklidir?</w:t>
      </w:r>
    </w:p>
    <w:p>
      <w:pPr>
        <w:pStyle w:val="ListBullet"/>
      </w:pPr>
      <w:r>
        <w:rPr>
          <w:sz w:val="20"/>
        </w:rPr>
        <w:t>time.sleep() ile LED yanıp sönme hızı nasıl kontrol edilir?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"Çoklu LED Kontrol Projesi"</w:t>
      </w:r>
    </w:p>
    <w:p>
      <w:r>
        <w:rPr>
          <w:b/>
          <w:color w:val="1B2A4A"/>
          <w:sz w:val="20"/>
        </w:rPr>
        <w:t xml:space="preserve">Türü: </w:t>
      </w:r>
      <w:r>
        <w:rPr>
          <w:sz w:val="20"/>
        </w:rPr>
        <w:t>Proje tabanlı bireysel uygulama</w:t>
      </w:r>
    </w:p>
    <w:p>
      <w:r>
        <w:rPr>
          <w:b/>
          <w:color w:val="1B2A4A"/>
          <w:sz w:val="20"/>
        </w:rPr>
        <w:t xml:space="preserve">Amacı: </w:t>
      </w:r>
      <w:r>
        <w:rPr>
          <w:sz w:val="20"/>
        </w:rPr>
        <w:t>Birden fazla LED'i programlı olarak kontrol etme ve karmaşık yanıp sönme desenleri oluşturma becerisi kazandırma</w:t>
      </w:r>
    </w:p>
    <w:p>
      <w:pPr>
        <w:spacing w:before="200"/>
      </w:pPr>
      <w:r>
        <w:rPr>
          <w:b/>
          <w:color w:val="6A1B9A"/>
          <w:sz w:val="24"/>
        </w:rPr>
        <w:t xml:space="preserve">  Yönerge Adımları</w:t>
      </w:r>
    </w:p>
    <w:p>
      <w:r>
        <w:rPr>
          <w:b/>
          <w:color w:val="6A1B9A"/>
          <w:sz w:val="20"/>
        </w:rPr>
        <w:t xml:space="preserve">  1. </w:t>
      </w:r>
      <w:r>
        <w:rPr>
          <w:sz w:val="20"/>
        </w:rPr>
        <w:t>3 adet LED (kırmızı, sarı, yeşil) devresini breadboard üzerinde kurun</w:t>
      </w:r>
    </w:p>
    <w:p>
      <w:r>
        <w:rPr>
          <w:b/>
          <w:color w:val="6A1B9A"/>
          <w:sz w:val="20"/>
        </w:rPr>
        <w:t xml:space="preserve">  2. </w:t>
      </w:r>
      <w:r>
        <w:rPr>
          <w:sz w:val="20"/>
        </w:rPr>
        <w:t>Trafik lambası simülasyonu programını yazın ve çalıştırın</w:t>
      </w:r>
    </w:p>
    <w:p>
      <w:r>
        <w:rPr>
          <w:b/>
          <w:color w:val="6A1B9A"/>
          <w:sz w:val="20"/>
        </w:rPr>
        <w:t xml:space="preserve">  3. </w:t>
      </w:r>
      <w:r>
        <w:rPr>
          <w:sz w:val="20"/>
        </w:rPr>
        <w:t>SOS morse kodu programı yazın: 3 kısa (0.2sn), 3 uzun (0.6sn), 3 kısa yanıp sönme</w:t>
      </w:r>
    </w:p>
    <w:p>
      <w:r>
        <w:rPr>
          <w:b/>
          <w:color w:val="6A1B9A"/>
          <w:sz w:val="20"/>
        </w:rPr>
        <w:t xml:space="preserve">  4. </w:t>
      </w:r>
      <w:r>
        <w:rPr>
          <w:sz w:val="20"/>
        </w:rPr>
        <w:t>Knight Rider efekti: LED'lerin sırayla yanıp sönmesi programını oluşturun</w:t>
      </w:r>
    </w:p>
    <w:p>
      <w:r>
        <w:rPr>
          <w:b/>
          <w:color w:val="1B2A4A"/>
          <w:sz w:val="20"/>
        </w:rPr>
        <w:t xml:space="preserve">Beklenen Ürün: </w:t>
      </w:r>
      <w:r>
        <w:rPr>
          <w:sz w:val="20"/>
        </w:rPr>
        <w:t>3 LED'li trafik lambası devresi ve programı, SOS morse kodu uygulaması</w:t>
      </w:r>
    </w:p>
    <w:p>
      <w:pPr>
        <w:spacing w:before="200"/>
      </w:pPr>
      <w:r>
        <w:rPr>
          <w:b/>
          <w:color w:val="6A1B9A"/>
          <w:sz w:val="24"/>
        </w:rPr>
        <w:t xml:space="preserve">  Transfer Soruları</w:t>
      </w:r>
    </w:p>
    <w:p>
      <w:r>
        <w:rPr>
          <w:b/>
          <w:color w:val="6A1B9A"/>
          <w:sz w:val="20"/>
        </w:rPr>
        <w:t xml:space="preserve">  1. </w:t>
      </w:r>
      <w:r>
        <w:rPr>
          <w:sz w:val="20"/>
        </w:rPr>
        <w:t>LED kontrol becerileri IoT cihazlarında durum göstergesi, uyarı sistemi ve kullanıcı arayüzü tasarımında doğrudan uygulanır.</w:t>
      </w:r>
    </w:p>
    <w:p>
      <w:r>
        <w:rPr>
          <w:b/>
          <w:color w:val="1B2A4A"/>
          <w:sz w:val="20"/>
        </w:rPr>
        <w:t xml:space="preserve">İlişkili Disiplinler: </w:t>
      </w:r>
      <w:r>
        <w:rPr>
          <w:sz w:val="20"/>
        </w:rPr>
        <w:t>Elektronik (devre tasarımı), programlama (döngüler ve zamanlama), fizik (Ohm kanunu)</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LED'i dirençsiz bağladığınızda ne olur? Hem LED hem de GPIO pini zarar görebilir mi? Güvenli akım değeri nedir ve bunu nasıl hesaplarsınız?</w:t>
            </w:r>
          </w:p>
        </w:tc>
      </w:tr>
    </w:tbl>
    <w:p/>
    <w:p>
      <w:r>
        <w:rPr>
          <w:b/>
          <w:color w:val="1B2A4A"/>
          <w:sz w:val="20"/>
        </w:rPr>
        <w:t xml:space="preserve">Yaratıcı Görev: </w:t>
      </w:r>
      <w:r>
        <w:rPr>
          <w:sz w:val="20"/>
        </w:rPr>
        <w:t>Müzik ritmine göre LED'leri yakan bir sistem tasarlasanız, ses sinyalini LED yanıp sönme desenine nasıl dönüştürürdünüz?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GPIO.output() ile LED yakma ve söndürme işlemi anlaşıldı mı?</w:t>
      </w:r>
    </w:p>
    <w:p>
      <w:r>
        <w:rPr>
          <w:sz w:val="20"/>
        </w:rPr>
        <w:t xml:space="preserve">  ☐  LED devresi için direnç hesabı yapılabiliyor mu?</w:t>
      </w:r>
    </w:p>
    <w:p>
      <w:r>
        <w:rPr>
          <w:sz w:val="20"/>
        </w:rPr>
        <w:t xml:space="preserve">  ☐  time.sleep() ile zamanlama kontrolü uygulanabiliyor mu?</w:t>
      </w:r>
    </w:p>
    <w:p>
      <w:pPr>
        <w:spacing w:before="200"/>
      </w:pPr>
      <w:r>
        <w:rPr>
          <w:b/>
          <w:color w:val="2E7D32"/>
          <w:sz w:val="24"/>
        </w:rPr>
        <w:t xml:space="preserve">  Öz Değerlendirme Soruları</w:t>
      </w:r>
    </w:p>
    <w:p>
      <w:r>
        <w:rPr>
          <w:b/>
          <w:color w:val="2E7D32"/>
          <w:sz w:val="20"/>
        </w:rPr>
        <w:t xml:space="preserve">  1. </w:t>
      </w:r>
      <w:r>
        <w:rPr>
          <w:sz w:val="20"/>
        </w:rPr>
        <w:t>GPIO.output(17, GPIO.HIGH) komutu ne yapar ve LED devresinde ne gözlemlenir?</w:t>
      </w:r>
    </w:p>
    <w:p>
      <w:r>
        <w:rPr>
          <w:b/>
          <w:color w:val="2E7D32"/>
          <w:sz w:val="20"/>
        </w:rPr>
        <w:t xml:space="preserve">  2. </w:t>
      </w:r>
      <w:r>
        <w:rPr>
          <w:sz w:val="20"/>
        </w:rPr>
        <w:t>3.3V kaynaktan kırmızı LED sürerken minimum direnç değeri ne olmalıdır?</w:t>
      </w:r>
    </w:p>
    <w:p>
      <w:r>
        <w:rPr>
          <w:b/>
          <w:color w:val="2E7D32"/>
          <w:sz w:val="20"/>
        </w:rPr>
        <w:t xml:space="preserve">  3. </w:t>
      </w:r>
      <w:r>
        <w:rPr>
          <w:sz w:val="20"/>
        </w:rPr>
        <w:t>Yanıp sönen LED programında while döngüsü ve time.sleep() nasıl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GPIO.output(17, GPIO.HIGH) komutu pinden kaç volt çıkış verir?</w:t>
            </w:r>
          </w:p>
        </w:tc>
        <w:tc>
          <w:tcPr>
            <w:tcW w:type="dxa" w:w="3213"/>
          </w:tcPr>
          <w:p>
            <w:r>
              <w:rPr>
                <w:sz w:val="18"/>
              </w:rPr>
              <w:t>A) 5V  B) 3.3V  C) 1.8V  D) 12V</w:t>
            </w:r>
          </w:p>
        </w:tc>
        <w:tc>
          <w:tcPr>
            <w:tcW w:type="dxa" w:w="3213"/>
          </w:tcPr>
          <w:p>
            <w:r>
              <w:rPr>
                <w:sz w:val="18"/>
              </w:rPr>
              <w:t>B</w:t>
            </w:r>
          </w:p>
        </w:tc>
      </w:tr>
      <w:tr>
        <w:tc>
          <w:tcPr>
            <w:tcW w:type="dxa" w:w="3213"/>
          </w:tcPr>
          <w:p>
            <w:r>
              <w:rPr>
                <w:sz w:val="18"/>
              </w:rPr>
              <w:t>LED devresinde seri direnç kullanılmasının sebebi nedir?</w:t>
            </w:r>
          </w:p>
        </w:tc>
        <w:tc>
          <w:tcPr>
            <w:tcW w:type="dxa" w:w="3213"/>
          </w:tcPr>
          <w:p>
            <w:r>
              <w:rPr>
                <w:sz w:val="18"/>
              </w:rPr>
              <w:t>A) Gerilimi artırmak  B) LED'in rengini değiştirmek  C) Akımı sınırlamak  D) Frekansı ayarlamak</w:t>
            </w:r>
          </w:p>
        </w:tc>
        <w:tc>
          <w:tcPr>
            <w:tcW w:type="dxa" w:w="3213"/>
          </w:tcPr>
          <w:p>
            <w:r>
              <w:rPr>
                <w:sz w:val="18"/>
              </w:rPr>
              <w:t>C</w:t>
            </w:r>
          </w:p>
        </w:tc>
      </w:tr>
      <w:tr>
        <w:tc>
          <w:tcPr>
            <w:tcW w:type="dxa" w:w="3213"/>
          </w:tcPr>
          <w:p>
            <w:r>
              <w:rPr>
                <w:sz w:val="18"/>
              </w:rPr>
              <w:t>time.sleep(0.5) LED yanıp sönme programında ne anlama gelir?</w:t>
            </w:r>
          </w:p>
        </w:tc>
        <w:tc>
          <w:tcPr>
            <w:tcW w:type="dxa" w:w="3213"/>
          </w:tcPr>
          <w:p>
            <w:r>
              <w:rPr>
                <w:sz w:val="18"/>
              </w:rPr>
              <w:t>A) LED 5 saniye yanar  B) LED 0.5 saniye bekler  C) LED parlaklığı %50 olur  D) LED 50 kez yanıp söner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LED devresinde güvenlik payı olarak hesaplanan değerden çok daha büyük direnç kullanmak LED parlaklığını nasıl etkiler? Parlaklık ve güvenlik arasındaki denge nasıl sağlanır?</w:t>
      </w:r>
    </w:p>
    <w:p>
      <w:r>
        <w:rPr>
          <w:b/>
          <w:color w:val="2E7D32"/>
          <w:sz w:val="20"/>
        </w:rPr>
        <w:t>Eleştirel Düşünme:</w:t>
      </w:r>
    </w:p>
    <w:p>
      <w:r>
        <w:rPr>
          <w:b/>
          <w:color w:val="2E7D32"/>
          <w:sz w:val="20"/>
        </w:rPr>
        <w:t xml:space="preserve">  1. </w:t>
      </w:r>
      <w:r>
        <w:rPr>
          <w:sz w:val="20"/>
        </w:rPr>
        <w:t>Raspberry Pi'nin GPIO pinleri maksimum 16mA akım verebilir (toplamda 50mA). Çok sayıda LED sürmek istediğinizde bu sınırlamayı nasıl aşarsınız?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"LED Yakma ve Kontrol Uygulaması"</w:t>
      </w:r>
    </w:p>
    <w:p>
      <w:r>
        <w:rPr>
          <w:b/>
          <w:color w:val="1B2A4A"/>
          <w:sz w:val="20"/>
        </w:rPr>
        <w:t xml:space="preserve">Hedef: </w:t>
      </w:r>
      <w:r>
        <w:rPr>
          <w:sz w:val="20"/>
        </w:rPr>
        <w:t>Breadboard üzerinde LED devresini kurmak, GPIO.output() ile kontrol etmek ve çoklu LED programları yazmak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Direnç hesabını yapın ve breadboard üzerinde tek LED devresini kurun</w:t>
            </w:r>
          </w:p>
        </w:tc>
        <w:tc>
          <w:tcPr>
            <w:tcW w:type="dxa" w:w="3213"/>
          </w:tcPr>
          <w:p>
            <w:r>
              <w:rPr>
                <w:sz w:val="18"/>
              </w:rPr>
              <w:t>5 dk</w:t>
            </w:r>
          </w:p>
        </w:tc>
      </w:tr>
      <w:tr>
        <w:tc>
          <w:tcPr>
            <w:tcW w:type="dxa" w:w="3213"/>
          </w:tcPr>
          <w:p>
            <w:r>
              <w:rPr>
                <w:sz w:val="18"/>
              </w:rPr>
              <w:t>2</w:t>
            </w:r>
          </w:p>
        </w:tc>
        <w:tc>
          <w:tcPr>
            <w:tcW w:type="dxa" w:w="3213"/>
          </w:tcPr>
          <w:p>
            <w:r>
              <w:rPr>
                <w:sz w:val="18"/>
              </w:rPr>
              <w:t>LED'i yakan, 3 saniye bekleyen ve söndüren temel scripti yazın ve çalıştırın</w:t>
            </w:r>
          </w:p>
        </w:tc>
        <w:tc>
          <w:tcPr>
            <w:tcW w:type="dxa" w:w="3213"/>
          </w:tcPr>
          <w:p>
            <w:r>
              <w:rPr>
                <w:sz w:val="18"/>
              </w:rPr>
              <w:t>5 dk</w:t>
            </w:r>
          </w:p>
        </w:tc>
      </w:tr>
      <w:tr>
        <w:tc>
          <w:tcPr>
            <w:tcW w:type="dxa" w:w="3213"/>
          </w:tcPr>
          <w:p>
            <w:r>
              <w:rPr>
                <w:sz w:val="18"/>
              </w:rPr>
              <w:t>3</w:t>
            </w:r>
          </w:p>
        </w:tc>
        <w:tc>
          <w:tcPr>
            <w:tcW w:type="dxa" w:w="3213"/>
          </w:tcPr>
          <w:p>
            <w:r>
              <w:rPr>
                <w:sz w:val="18"/>
              </w:rPr>
              <w:t>Yanıp sönen LED (Blink) programını yazın: 500ms aralıklarla yanıp sönme</w:t>
            </w:r>
          </w:p>
        </w:tc>
        <w:tc>
          <w:tcPr>
            <w:tcW w:type="dxa" w:w="3213"/>
          </w:tcPr>
          <w:p>
            <w:r>
              <w:rPr>
                <w:sz w:val="18"/>
              </w:rPr>
              <w:t>5 dk</w:t>
            </w:r>
          </w:p>
        </w:tc>
      </w:tr>
      <w:tr>
        <w:tc>
          <w:tcPr>
            <w:tcW w:type="dxa" w:w="3213"/>
          </w:tcPr>
          <w:p>
            <w:r>
              <w:rPr>
                <w:sz w:val="18"/>
              </w:rPr>
              <w:t>4</w:t>
            </w:r>
          </w:p>
        </w:tc>
        <w:tc>
          <w:tcPr>
            <w:tcW w:type="dxa" w:w="3213"/>
          </w:tcPr>
          <w:p>
            <w:r>
              <w:rPr>
                <w:sz w:val="18"/>
              </w:rPr>
              <w:t>3 LED ile trafik lambası simülasyonu devresi ve programını tamamlayın</w:t>
            </w:r>
          </w:p>
        </w:tc>
        <w:tc>
          <w:tcPr>
            <w:tcW w:type="dxa" w:w="3213"/>
          </w:tcPr>
          <w:p>
            <w:r>
              <w:rPr>
                <w:sz w:val="18"/>
              </w:rPr>
              <w:t>5 dk</w:t>
            </w:r>
          </w:p>
        </w:tc>
      </w:tr>
    </w:tbl>
    <w:p/>
    <w:p>
      <w:r>
        <w:rPr>
          <w:b/>
          <w:color w:val="1B2A4A"/>
          <w:sz w:val="20"/>
        </w:rPr>
        <w:t xml:space="preserve">Tamamlanma Kriteri: </w:t>
      </w:r>
      <w:r>
        <w:rPr>
          <w:sz w:val="20"/>
        </w:rPr>
        <w:t>Tek LED devresi çalışıyor, blink programı çalışıyor ve trafik lambası simülasyonu doğru sırayla çalışıyor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"LED Devresi Kurulumu ve Kontrol Gösterimi"</w:t>
      </w:r>
    </w:p>
    <w:p>
      <w:r>
        <w:rPr>
          <w:b/>
          <w:color w:val="1B2A4A"/>
          <w:sz w:val="20"/>
        </w:rPr>
        <w:t xml:space="preserve">Eğitmenin Gösterdiği: </w:t>
      </w:r>
      <w:r>
        <w:rPr>
          <w:sz w:val="20"/>
        </w:rPr>
        <w:t>Breadboard üzerinde LED devresini kurar, direnç hesabını gösterir, GPIO.output() ile LED kontrolünü ve trafik lambası simülasyonunu canlı olarak gösterir.</w:t>
      </w:r>
    </w:p>
    <w:p>
      <w:r>
        <w:rPr>
          <w:b/>
          <w:color w:val="1B2A4A"/>
          <w:sz w:val="20"/>
        </w:rPr>
        <w:t xml:space="preserve">Öğrencinin Tekrarladığı: </w:t>
      </w:r>
      <w:r>
        <w:rPr>
          <w:sz w:val="20"/>
        </w:rPr>
        <w:t>Eğitmeni izler, kendi breadboard'unda LED devresini kurar ve Python scriptlerini çalıştırarak LED'i kontrol eder.</w:t>
      </w:r>
    </w:p>
    <w:p>
      <w:r>
        <w:rPr>
          <w:b/>
          <w:color w:val="1B2A4A"/>
          <w:sz w:val="20"/>
        </w:rPr>
        <w:t xml:space="preserve">Dikkat Noktaları: </w:t>
      </w:r>
      <w:r>
        <w:rPr>
          <w:sz w:val="20"/>
        </w:rPr>
        <w:t>LED'in anot ve katot yönüne dikkat edin; ters bağlanan LED yanmaz. Dirençsiz bağlantı kesinlikle yapılmamalıdır.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Tek LED Blink</w:t>
            </w:r>
          </w:p>
        </w:tc>
        <w:tc>
          <w:tcPr>
            <w:tcW w:type="dxa" w:w="3213"/>
          </w:tcPr>
          <w:p>
            <w:r>
              <w:rPr>
                <w:sz w:val="18"/>
              </w:rPr>
              <w:t>Tek LED'i 1 saniye aralıklarla yanıp söndüren program yazın ve farklı hızları deneyin (0.1s, 0.5s, 2s)</w:t>
            </w:r>
          </w:p>
        </w:tc>
        <w:tc>
          <w:tcPr>
            <w:tcW w:type="dxa" w:w="3213"/>
          </w:tcPr>
          <w:p>
            <w:r>
              <w:rPr>
                <w:sz w:val="18"/>
              </w:rPr>
              <w:t>Kolay</w:t>
            </w:r>
          </w:p>
        </w:tc>
      </w:tr>
      <w:tr>
        <w:tc>
          <w:tcPr>
            <w:tcW w:type="dxa" w:w="3213"/>
          </w:tcPr>
          <w:p>
            <w:r>
              <w:rPr>
                <w:sz w:val="18"/>
              </w:rPr>
              <w:t>SOS Morse Kodu</w:t>
            </w:r>
          </w:p>
        </w:tc>
        <w:tc>
          <w:tcPr>
            <w:tcW w:type="dxa" w:w="3213"/>
          </w:tcPr>
          <w:p>
            <w:r>
              <w:rPr>
                <w:sz w:val="18"/>
              </w:rPr>
              <w:t>3 kısa (200ms), 3 uzun (600ms), 3 kısa LED yanıp sönmesi ile SOS sinyali üreten program yazın</w:t>
            </w:r>
          </w:p>
        </w:tc>
        <w:tc>
          <w:tcPr>
            <w:tcW w:type="dxa" w:w="3213"/>
          </w:tcPr>
          <w:p>
            <w:r>
              <w:rPr>
                <w:sz w:val="18"/>
              </w:rPr>
              <w:t>Orta</w:t>
            </w:r>
          </w:p>
        </w:tc>
      </w:tr>
      <w:tr>
        <w:tc>
          <w:tcPr>
            <w:tcW w:type="dxa" w:w="3213"/>
          </w:tcPr>
          <w:p>
            <w:r>
              <w:rPr>
                <w:sz w:val="18"/>
              </w:rPr>
              <w:t>4 LED Animasyon</w:t>
            </w:r>
          </w:p>
        </w:tc>
        <w:tc>
          <w:tcPr>
            <w:tcW w:type="dxa" w:w="3213"/>
          </w:tcPr>
          <w:p>
            <w:r>
              <w:rPr>
                <w:sz w:val="18"/>
              </w:rPr>
              <w:t>4 adet LED ile sağa-sola kayan ışık (Knight Rider) efekti oluşturan program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Otopark Gösterge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otopark için LED tabanlı doluluk gösterge sistemi tasarlıyorsunuz. Yeşil LED: otopark boş (%0-50), sarı LED: otopark yarı dolu (%50-80), kırmızı LED: otopark dolu (%80-100). Her durumda ilgili LED yanar, diğerleri söner. Kırmızı LED yanarken ayrıca yanıp sönme efekti olmalıdır. Bu sistemi GPIO ve LED'lerle nasıl gerçekleştirirsiniz?</w:t>
            </w:r>
          </w:p>
        </w:tc>
      </w:tr>
    </w:tbl>
    <w:p/>
    <w:p>
      <w:r>
        <w:rPr>
          <w:b/>
          <w:color w:val="1B2A4A"/>
          <w:sz w:val="20"/>
        </w:rPr>
        <w:t xml:space="preserve">Beklenen Çıktı: </w:t>
      </w:r>
      <w:r>
        <w:rPr>
          <w:sz w:val="20"/>
        </w:rPr>
        <w:t>3 LED'li doluluk gösterge devresi, doluluk oranına göre LED kontrol programı ve sistem akış diyagramı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GPIO.output() ile dijital çıkış kontrolünü, LED devresi kurulumunu ve direnç hesabını, time.sleep() ile zamanlama kontrolünü ve çoklu LED yönetimini (trafik lambası)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GPIO.output()</w:t>
            </w:r>
          </w:p>
        </w:tc>
        <w:tc>
          <w:tcPr>
            <w:tcW w:type="dxa" w:w="4819"/>
            <w:shd w:fill="F5F5F5"/>
          </w:tcPr>
          <w:p>
            <w:r>
              <w:rPr>
                <w:b/>
                <w:color w:val="1B2A4A"/>
                <w:sz w:val="20"/>
              </w:rPr>
              <w:t xml:space="preserve">  HIGH / LOW</w:t>
            </w:r>
          </w:p>
        </w:tc>
      </w:tr>
      <w:tr>
        <w:tc>
          <w:tcPr>
            <w:tcW w:type="dxa" w:w="4819"/>
            <w:shd w:fill="F5F5F5"/>
          </w:tcPr>
          <w:p>
            <w:r>
              <w:rPr>
                <w:b/>
                <w:color w:val="1B2A4A"/>
                <w:sz w:val="20"/>
              </w:rPr>
              <w:t xml:space="preserve">  LED Devresi</w:t>
            </w:r>
          </w:p>
        </w:tc>
        <w:tc>
          <w:tcPr>
            <w:tcW w:type="dxa" w:w="4819"/>
            <w:shd w:fill="F5F5F5"/>
          </w:tcPr>
          <w:p>
            <w:r>
              <w:rPr>
                <w:b/>
                <w:color w:val="1B2A4A"/>
                <w:sz w:val="20"/>
              </w:rPr>
              <w:t xml:space="preserve">  Akım Sınırlayıcı Direnç</w:t>
            </w:r>
          </w:p>
        </w:tc>
      </w:tr>
      <w:tr>
        <w:tc>
          <w:tcPr>
            <w:tcW w:type="dxa" w:w="4819"/>
            <w:shd w:fill="F5F5F5"/>
          </w:tcPr>
          <w:p>
            <w:r>
              <w:rPr>
                <w:b/>
                <w:color w:val="1B2A4A"/>
                <w:sz w:val="20"/>
              </w:rPr>
              <w:t xml:space="preserve">  Ohm Kanunu</w:t>
            </w:r>
          </w:p>
        </w:tc>
        <w:tc>
          <w:tcPr>
            <w:tcW w:type="dxa" w:w="4819"/>
            <w:shd w:fill="F5F5F5"/>
          </w:tcPr>
          <w:p>
            <w:r>
              <w:rPr>
                <w:b/>
                <w:color w:val="1B2A4A"/>
                <w:sz w:val="20"/>
              </w:rPr>
              <w:t xml:space="preserve">  time.sleep()</w:t>
            </w:r>
          </w:p>
        </w:tc>
      </w:tr>
      <w:tr>
        <w:tc>
          <w:tcPr>
            <w:tcW w:type="dxa" w:w="4819"/>
            <w:shd w:fill="F5F5F5"/>
          </w:tcPr>
          <w:p>
            <w:r>
              <w:rPr>
                <w:b/>
                <w:color w:val="1B2A4A"/>
                <w:sz w:val="20"/>
              </w:rPr>
              <w:t xml:space="preserve">  Breadboard</w:t>
            </w:r>
          </w:p>
        </w:tc>
        <w:tc>
          <w:tcPr>
            <w:tcW w:type="dxa" w:w="4819"/>
          </w:tcPr>
          <w:p/>
        </w:tc>
      </w:tr>
    </w:tbl>
    <w:p/>
    <w:p>
      <w:pPr>
        <w:spacing w:before="200"/>
      </w:pPr>
      <w:r>
        <w:rPr>
          <w:b/>
          <w:color w:val="757575"/>
          <w:sz w:val="24"/>
        </w:rPr>
        <w:t xml:space="preserve">  Bir Sonraki Dersle Köprü</w:t>
      </w:r>
    </w:p>
    <w:p>
      <w:r>
        <w:rPr>
          <w:sz w:val="20"/>
        </w:rPr>
        <w:t>Bir sonraki derste dijital giriş konusuna geçeceğiz: buton okuma, pull-up/pull-down dirençler ve GPIO.input() fonksiyonu.</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Evde veya laboratuvarda 2 LED kullanarak kendi tasarladığınız bir yanıp sönme deseni oluşturun (örneğin: nöbetçi eczane ışığı, ambulans ışığı). Programın kodunu ve devre şemasını çizerek getirin.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Her kursiyer için breadboard, LED (3 renk), 220 ohm direnç ve jumper kablo seti hazırlayın</w:t>
      </w:r>
    </w:p>
    <w:p>
      <w:pPr>
        <w:pStyle w:val="ListBullet"/>
      </w:pPr>
      <w:r>
        <w:rPr>
          <w:sz w:val="20"/>
        </w:rPr>
        <w:t>Örnek devre şemalarını büyük boyutta çıktı alın</w:t>
      </w:r>
    </w:p>
    <w:p>
      <w:pPr>
        <w:pStyle w:val="ListBullet"/>
      </w:pPr>
      <w:r>
        <w:rPr>
          <w:sz w:val="20"/>
        </w:rPr>
        <w:t>LED'lerin çalışıp çalışmadığını önceden test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LED yanmıyor</w:t>
            </w:r>
          </w:p>
        </w:tc>
        <w:tc>
          <w:tcPr>
            <w:tcW w:type="dxa" w:w="4819"/>
          </w:tcPr>
          <w:p>
            <w:r>
              <w:rPr>
                <w:sz w:val="18"/>
              </w:rPr>
              <w:t>LED yönünü kontrol edin (uzun bacak = anot = +), pin numarasını ve setup ayarını doğrulayın</w:t>
            </w:r>
          </w:p>
        </w:tc>
      </w:tr>
      <w:tr>
        <w:tc>
          <w:tcPr>
            <w:tcW w:type="dxa" w:w="4819"/>
          </w:tcPr>
          <w:p>
            <w:r>
              <w:rPr>
                <w:sz w:val="18"/>
              </w:rPr>
              <w:t>GPIO uyarısı</w:t>
            </w:r>
          </w:p>
        </w:tc>
        <w:tc>
          <w:tcPr>
            <w:tcW w:type="dxa" w:w="4819"/>
          </w:tcPr>
          <w:p>
            <w:r>
              <w:rPr>
                <w:sz w:val="18"/>
              </w:rPr>
              <w:t>Önceki programdan kalan pin ayarları; GPIO.cleanup() ile temizleyin veya GPIO.setwarnings(False) ekleyin</w:t>
            </w:r>
          </w:p>
        </w:tc>
      </w:tr>
      <w:tr>
        <w:tc>
          <w:tcPr>
            <w:tcW w:type="dxa" w:w="4819"/>
          </w:tcPr>
          <w:p>
            <w:r>
              <w:rPr>
                <w:sz w:val="18"/>
              </w:rPr>
              <w:t>Breadboard bağlantı hatası</w:t>
            </w:r>
          </w:p>
        </w:tc>
        <w:tc>
          <w:tcPr>
            <w:tcW w:type="dxa" w:w="4819"/>
          </w:tcPr>
          <w:p>
            <w:r>
              <w:rPr>
                <w:sz w:val="18"/>
              </w:rPr>
              <w:t>Breadboard iç bağlantı yapısını açıklayın: güç rayları yatay, sinyal sıraları dikey</w:t>
            </w:r>
          </w:p>
        </w:tc>
      </w:tr>
    </w:tbl>
    <w:p/>
    <w:p>
      <w:r>
        <w:rPr>
          <w:b/>
          <w:color w:val="1B2A4A"/>
          <w:sz w:val="20"/>
        </w:rPr>
        <w:t xml:space="preserve">Zaman Yönetimi: </w:t>
      </w:r>
      <w:r>
        <w:rPr>
          <w:sz w:val="20"/>
        </w:rPr>
        <w:t>Devre kurulumu beklenenden uzun sürebilir; ilk devreye 10 dk ayırın, hızlı olanlar çoklu LED'e geçsin.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Breadboard veya LED yoksa GPIO simülatör yazılımı veya LED durumunu terminalde gösteren mock GPIO kütüphanesi kullanılabilir.</w:t>
            </w:r>
          </w:p>
        </w:tc>
      </w:tr>
    </w:tbl>
    <w:p/>
    <w:p>
      <w:r>
        <w:br w:type="page"/>
      </w:r>
    </w:p>
    <w:p>
      <w:pPr>
        <w:jc w:val="center"/>
      </w:pPr>
      <w:r>
        <w:rPr>
          <w:b/>
          <w:color w:val="1B2A4A"/>
          <w:sz w:val="36"/>
        </w:rPr>
        <w:t>━━━  27. SAAT  ━━━</w:t>
      </w:r>
    </w:p>
    <w:p>
      <w:pPr>
        <w:jc w:val="center"/>
      </w:pPr>
      <w:r>
        <w:rPr>
          <w:color w:val="2C6FAD"/>
          <w:sz w:val="32"/>
        </w:rPr>
        <w:t>Dijital Giriş: Buton Okuma ve Pull-up/Pull-down Dirençler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GPIO.input() fonksiyonuyla buton durumunu okur, pull-up ve pull-down direnç kavramlarını açıklar ve buton-LED etkileşimli programlar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M3G-K7</w:t>
            </w:r>
          </w:p>
        </w:tc>
        <w:tc>
          <w:tcPr>
            <w:tcW w:type="dxa" w:w="3213"/>
          </w:tcPr>
          <w:p>
            <w:r>
              <w:rPr>
                <w:sz w:val="18"/>
              </w:rPr>
              <w:t>GPIO.input() fonksiyonunu kullanarak dijital giriş pininden HIGH/LOW değerini okur ve buton durumunu algılar</w:t>
            </w:r>
          </w:p>
        </w:tc>
        <w:tc>
          <w:tcPr>
            <w:tcW w:type="dxa" w:w="3213"/>
          </w:tcPr>
          <w:p>
            <w:r>
              <w:rPr>
                <w:sz w:val="18"/>
              </w:rPr>
              <w:t>Uygulama</w:t>
            </w:r>
          </w:p>
        </w:tc>
      </w:tr>
      <w:tr>
        <w:tc>
          <w:tcPr>
            <w:tcW w:type="dxa" w:w="3213"/>
          </w:tcPr>
          <w:p>
            <w:r>
              <w:rPr>
                <w:sz w:val="18"/>
              </w:rPr>
              <w:t>M3G-K8</w:t>
            </w:r>
          </w:p>
        </w:tc>
        <w:tc>
          <w:tcPr>
            <w:tcW w:type="dxa" w:w="3213"/>
          </w:tcPr>
          <w:p>
            <w:r>
              <w:rPr>
                <w:sz w:val="18"/>
              </w:rPr>
              <w:t>Pull-up ve pull-down direnç kavramlarını açıklar, floating pin sorununu tanımlar ve GPIO.PUD_UP/PUD_DOWN parametrelerini kullanır</w:t>
            </w:r>
          </w:p>
        </w:tc>
        <w:tc>
          <w:tcPr>
            <w:tcW w:type="dxa" w:w="3213"/>
          </w:tcPr>
          <w:p>
            <w:r>
              <w:rPr>
                <w:sz w:val="18"/>
              </w:rPr>
              <w:t>Kavrama</w:t>
            </w:r>
          </w:p>
        </w:tc>
      </w:tr>
      <w:tr>
        <w:tc>
          <w:tcPr>
            <w:tcW w:type="dxa" w:w="3213"/>
          </w:tcPr>
          <w:p>
            <w:r>
              <w:rPr>
                <w:sz w:val="18"/>
              </w:rPr>
              <w:t>M3G-K9</w:t>
            </w:r>
          </w:p>
        </w:tc>
        <w:tc>
          <w:tcPr>
            <w:tcW w:type="dxa" w:w="3213"/>
          </w:tcPr>
          <w:p>
            <w:r>
              <w:rPr>
                <w:sz w:val="18"/>
              </w:rPr>
              <w:t>Buton ile LED'i kontrol eden etkileşimli programlar yazar ve yazılımsal debounce (titreşim önleme)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GPIO.output() ile LED kontrolü ve breadboard devre kurulumu (Saat 26)</w:t>
      </w:r>
    </w:p>
    <w:p>
      <w:pPr>
        <w:spacing w:before="200"/>
      </w:pPr>
      <w:r>
        <w:rPr>
          <w:b/>
          <w:color w:val="757575"/>
          <w:sz w:val="24"/>
        </w:rPr>
        <w:t xml:space="preserve">  Öğrencinin Bilmesi Gerekenler</w:t>
      </w:r>
    </w:p>
    <w:p>
      <w:pPr>
        <w:pStyle w:val="ListBullet"/>
      </w:pPr>
      <w:r>
        <w:rPr>
          <w:sz w:val="20"/>
        </w:rPr>
        <w:t>GPIO pinlerinin giriş ve çıkış modları</w:t>
      </w:r>
    </w:p>
    <w:p>
      <w:pPr>
        <w:pStyle w:val="ListBullet"/>
      </w:pPr>
      <w:r>
        <w:rPr>
          <w:sz w:val="20"/>
        </w:rPr>
        <w:t>LED devresi kurulumu ve GPIO.output() kullanımı</w:t>
      </w:r>
    </w:p>
    <w:p>
      <w:pPr>
        <w:pStyle w:val="ListBullet"/>
      </w:pPr>
      <w:r>
        <w:rPr>
          <w:sz w:val="20"/>
        </w:rPr>
        <w:t>while döngüsü ve if-else koşul yapısı</w:t>
      </w:r>
    </w:p>
    <w:p>
      <w:pPr>
        <w:spacing w:before="200"/>
      </w:pPr>
      <w:r>
        <w:rPr>
          <w:b/>
          <w:color w:val="757575"/>
          <w:sz w:val="24"/>
        </w:rPr>
        <w:t xml:space="preserve">  Olası Kavram Yanılgıları</w:t>
      </w:r>
    </w:p>
    <w:p>
      <w:pPr>
        <w:pStyle w:val="ListBullet"/>
      </w:pPr>
      <w:r>
        <w:rPr>
          <w:sz w:val="20"/>
        </w:rPr>
        <w:t>Buton bağlantısında direnç gerekmez - dirençsiz bağlantıda pin 'floating' (belirsiz) durumda kalır ve rastgele HIGH/LOW okur</w:t>
      </w:r>
    </w:p>
    <w:p>
      <w:pPr>
        <w:pStyle w:val="ListBullet"/>
      </w:pPr>
      <w:r>
        <w:rPr>
          <w:sz w:val="20"/>
        </w:rPr>
        <w:t>Buton basıldığında her zaman tek bir sinyal üretilir - mekanik butonlar titreşim (bounce) yapar ve tek basışta birden fazla sinyal üretebilir</w:t>
      </w:r>
    </w:p>
    <w:p>
      <w:pPr>
        <w:pStyle w:val="ListBullet"/>
      </w:pPr>
      <w:r>
        <w:rPr>
          <w:sz w:val="20"/>
        </w:rPr>
        <w:t>GPIO.input() sürekli çağrılmalıdır - polling yerine event detection (olay algılama) kullanılarak CPU kullanımı azaltılabilir</w:t>
      </w:r>
    </w:p>
    <w:p>
      <w:pPr>
        <w:spacing w:before="200"/>
      </w:pPr>
      <w:r>
        <w:rPr>
          <w:b/>
          <w:color w:val="757575"/>
          <w:sz w:val="24"/>
        </w:rPr>
        <w:t xml:space="preserve">  Hazırlık Materyalleri</w:t>
      </w:r>
    </w:p>
    <w:p>
      <w:pPr>
        <w:pStyle w:val="ListBullet"/>
      </w:pPr>
      <w:r>
        <w:rPr>
          <w:sz w:val="20"/>
        </w:rPr>
        <w:t>Raspberry Pi ve breadboard</w:t>
      </w:r>
    </w:p>
    <w:p>
      <w:pPr>
        <w:pStyle w:val="ListBullet"/>
      </w:pPr>
      <w:r>
        <w:rPr>
          <w:sz w:val="20"/>
        </w:rPr>
        <w:t>Tact butonlar (push button)</w:t>
      </w:r>
    </w:p>
    <w:p>
      <w:pPr>
        <w:pStyle w:val="ListBullet"/>
      </w:pPr>
      <w:r>
        <w:rPr>
          <w:sz w:val="20"/>
        </w:rPr>
        <w:t>10K ohm dirençler (pull-up/pull-down için)</w:t>
      </w:r>
    </w:p>
    <w:p>
      <w:pPr>
        <w:pStyle w:val="ListBullet"/>
      </w:pPr>
      <w:r>
        <w:rPr>
          <w:sz w:val="20"/>
        </w:rPr>
        <w:t>LED ve 220 ohm direnç</w:t>
      </w:r>
    </w:p>
    <w:p>
      <w:pPr>
        <w:pStyle w:val="ListBullet"/>
      </w:pPr>
      <w:r>
        <w:rPr>
          <w:sz w:val="20"/>
        </w:rPr>
        <w:t>Jumper kablolar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Kapı ziline bastığınızda içerideki zil çalar çünkü düğme devreyi tamamlar. Raspberry Pi'de de buton aynı mantıkla çalışır: Buton basıldığında devre tamamlanır ve GPIO pini bu değişikliği algılar. Ama bir sorun var: Buton basılı değilken pin havada kalır ve rastgele sinyaller okur. Bunu nasıl çözersiniz?</w:t>
      </w:r>
    </w:p>
    <w:p>
      <w:r>
        <w:rPr>
          <w:b/>
          <w:color w:val="1B2A4A"/>
          <w:sz w:val="20"/>
        </w:rPr>
        <w:t xml:space="preserve">Günlük Hayat Bağlantısı: </w:t>
      </w:r>
      <w:r>
        <w:rPr>
          <w:sz w:val="20"/>
        </w:rPr>
        <w:t>Kapı zili düğmesi gibi tact buton da basıldığında devre tamamlayan bir anahtardır. Pull-up/pull-down dirençler ise pinin belirsiz kalmasını önleyen 'varsayılan değer belirleyiciler'dir.</w:t>
      </w:r>
    </w:p>
    <w:p>
      <w:pPr>
        <w:spacing w:before="200"/>
      </w:pPr>
      <w:r>
        <w:rPr>
          <w:b/>
          <w:color w:val="2C6FAD"/>
          <w:sz w:val="24"/>
        </w:rPr>
        <w:t xml:space="preserve">  Ön Bilgi Yoklama Soruları</w:t>
      </w:r>
    </w:p>
    <w:p>
      <w:r>
        <w:rPr>
          <w:b/>
          <w:color w:val="2C6FAD"/>
          <w:sz w:val="20"/>
        </w:rPr>
        <w:t xml:space="preserve">  1. </w:t>
      </w:r>
      <w:r>
        <w:rPr>
          <w:sz w:val="20"/>
        </w:rPr>
        <w:t>Kursiyerlerden GPIO pininin giriş ve çıkış modları arasındaki farkı açıklamaları istenir.</w:t>
      </w:r>
    </w:p>
    <w:p>
      <w:r>
        <w:rPr>
          <w:b/>
          <w:color w:val="2C6FAD"/>
          <w:sz w:val="20"/>
        </w:rPr>
        <w:t xml:space="preserve">  2. </w:t>
      </w:r>
      <w:r>
        <w:rPr>
          <w:sz w:val="20"/>
        </w:rPr>
        <w:t>Kursiyerlerden bir devrenin tamamlanması (kapalı devre) ve açık devre kavramlarını hatırlamaları istenir.</w:t>
      </w:r>
    </w:p>
    <w:p>
      <w:pPr>
        <w:spacing w:before="200"/>
      </w:pPr>
      <w:r>
        <w:rPr>
          <w:b/>
          <w:color w:val="2C6FAD"/>
          <w:sz w:val="24"/>
        </w:rPr>
        <w:t xml:space="preserve">  Motivasyon Etkinliği: "Floating Pin Deneyi"</w:t>
      </w:r>
    </w:p>
    <w:p>
      <w:r>
        <w:rPr>
          <w:b/>
          <w:color w:val="1B2A4A"/>
          <w:sz w:val="20"/>
        </w:rPr>
        <w:t xml:space="preserve">Açıklama: </w:t>
      </w:r>
      <w:r>
        <w:rPr>
          <w:sz w:val="20"/>
        </w:rPr>
        <w:t>Kursiyerler pull-up/pull-down direnci olmadan bağlanan bir giriş pininin belirsiz davranışını gözlemleyerek bu dirençlerin neden gerekli olduğunu keşfediyor.</w:t>
      </w:r>
    </w:p>
    <w:p>
      <w:r>
        <w:rPr>
          <w:b/>
          <w:color w:val="1B2A4A"/>
          <w:sz w:val="20"/>
        </w:rPr>
        <w:t xml:space="preserve">Yönerge: </w:t>
      </w:r>
      <w:r>
        <w:rPr>
          <w:sz w:val="20"/>
        </w:rPr>
        <w:t>Eğitmen bir GPIO pinini giriş olarak ayarlar ama pull-up/pull-down direnci bağlamaz. GPIO.input() ile pinin değerini sürekli okutarak bazen HIGH bazen LOW okuyan rastgele çıktıyı gösterir. Ardından dahili pull-up direnci etkinleştirerek kararlı okuma elde edilmesini sağlar.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fabrikada acil durdurma butonu sistemi tasarlamanız gerekiyor. Butona basıldığında tüm makineler durmalı ve kırmızı uyarı LED'i yanmalıdır. Butonun yanlış alarm üretmemesi (bouncing/floating) kritik önem taşır. Bu sistemi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"Buton Devresini Kurma ve Pull-up/Pull-down Keşfi"</w:t>
      </w:r>
    </w:p>
    <w:p>
      <w:r>
        <w:rPr>
          <w:b/>
          <w:color w:val="1B2A4A"/>
          <w:sz w:val="20"/>
        </w:rPr>
        <w:t xml:space="preserve">Türü: </w:t>
      </w:r>
      <w:r>
        <w:rPr>
          <w:sz w:val="20"/>
        </w:rPr>
        <w:t>Uygulamalı deney ve grup tartışması</w:t>
      </w:r>
    </w:p>
    <w:p>
      <w:r>
        <w:rPr>
          <w:b/>
          <w:color w:val="1B2A4A"/>
          <w:sz w:val="20"/>
        </w:rPr>
        <w:t xml:space="preserve">Amacı: </w:t>
      </w:r>
      <w:r>
        <w:rPr>
          <w:sz w:val="20"/>
        </w:rPr>
        <w:t>Buton devresini kurmayı, pull-up/pull-down dirençlerin etkisini gözlemlemeyi ve GPIO.input() kullanımını öğrenme</w:t>
      </w:r>
    </w:p>
    <w:p>
      <w:r>
        <w:rPr>
          <w:b/>
          <w:color w:val="1B2A4A"/>
          <w:sz w:val="20"/>
        </w:rPr>
        <w:t xml:space="preserve">Malzemeler: </w:t>
      </w:r>
      <w:r>
        <w:rPr>
          <w:sz w:val="20"/>
        </w:rPr>
        <w:t>Raspberry Pi, breadboard, tact buton, 10K ohm direnç, LED, 220 ohm direnç, jumper kablolar</w:t>
      </w:r>
    </w:p>
    <w:p>
      <w:pPr>
        <w:spacing w:before="200"/>
      </w:pPr>
      <w:r>
        <w:rPr>
          <w:b/>
          <w:color w:val="007A7A"/>
          <w:sz w:val="24"/>
        </w:rPr>
        <w:t xml:space="preserve">  Yönerge Adımları</w:t>
      </w:r>
    </w:p>
    <w:p>
      <w:r>
        <w:rPr>
          <w:b/>
          <w:color w:val="007A7A"/>
          <w:sz w:val="20"/>
        </w:rPr>
        <w:t xml:space="preserve">  1. </w:t>
      </w:r>
      <w:r>
        <w:rPr>
          <w:sz w:val="20"/>
        </w:rPr>
        <w:t>Tact butonun iç yapısını inceleyin: 4 bacak, hangi bacaklar normalde bağlı, hangilerini buton bağlar</w:t>
      </w:r>
    </w:p>
    <w:p>
      <w:r>
        <w:rPr>
          <w:b/>
          <w:color w:val="007A7A"/>
          <w:sz w:val="20"/>
        </w:rPr>
        <w:t xml:space="preserve">  2. </w:t>
      </w:r>
      <w:r>
        <w:rPr>
          <w:sz w:val="20"/>
        </w:rPr>
        <w:t>Pull-down dirençli buton devresini kurun: GPIO pin &gt; buton &gt; 3.3V, GPIO pin &gt; 10K direnç &gt; GND</w:t>
      </w:r>
    </w:p>
    <w:p>
      <w:r>
        <w:rPr>
          <w:b/>
          <w:color w:val="007A7A"/>
          <w:sz w:val="20"/>
        </w:rPr>
        <w:t xml:space="preserve">  3. </w:t>
      </w:r>
      <w:r>
        <w:rPr>
          <w:sz w:val="20"/>
        </w:rPr>
        <w:t>GPIO.input() ile buton durumunu sürekli okuyan while döngüsü yazın ve basma/bırakma durumlarını gözlemleyin</w:t>
      </w:r>
    </w:p>
    <w:p>
      <w:r>
        <w:rPr>
          <w:b/>
          <w:color w:val="007A7A"/>
          <w:sz w:val="20"/>
        </w:rPr>
        <w:t xml:space="preserve">  4. </w:t>
      </w:r>
      <w:r>
        <w:rPr>
          <w:sz w:val="20"/>
        </w:rPr>
        <w:t>Dahili pull-up direncini kullanarak (GPIO.PUD_UP) harici direnç olmadan aynı sonucu elde edin</w:t>
      </w:r>
    </w:p>
    <w:p>
      <w:r>
        <w:rPr>
          <w:b/>
          <w:color w:val="1B2A4A"/>
          <w:sz w:val="20"/>
        </w:rPr>
        <w:t xml:space="preserve">Öğrenci Rolü: </w:t>
      </w:r>
      <w:r>
        <w:rPr>
          <w:sz w:val="20"/>
        </w:rPr>
        <w:t>Buton devresini kurar, pull-up ve pull-down yapılandırmalarını test eder ve GPIO.input() ile okuma yapar.</w:t>
      </w:r>
    </w:p>
    <w:p>
      <w:r>
        <w:rPr>
          <w:b/>
          <w:color w:val="1B2A4A"/>
          <w:sz w:val="20"/>
        </w:rPr>
        <w:t xml:space="preserve">Öğretmen Rolü: </w:t>
      </w:r>
      <w:r>
        <w:rPr>
          <w:sz w:val="20"/>
        </w:rPr>
        <w:t>Floating pin sorununu gösterir, pull-up/pull-down mantığını açıklar ve dahili direnç kullanımını öğretir.</w:t>
      </w:r>
    </w:p>
    <w:p>
      <w:r>
        <w:rPr>
          <w:b/>
          <w:color w:val="1B2A4A"/>
          <w:sz w:val="20"/>
        </w:rPr>
        <w:t xml:space="preserve">Beklenen Ürün: </w:t>
      </w:r>
      <w:r>
        <w:rPr>
          <w:sz w:val="20"/>
        </w:rPr>
        <w:t>Çalışan buton devresi, pull-up/pull-down karşılaştırma raporu ve buton okuma scripti</w:t>
      </w:r>
    </w:p>
    <w:p>
      <w:pPr>
        <w:spacing w:before="200"/>
      </w:pPr>
      <w:r>
        <w:rPr>
          <w:b/>
          <w:color w:val="007A7A"/>
          <w:sz w:val="24"/>
        </w:rPr>
        <w:t xml:space="preserve">  Araştırma Soruları</w:t>
      </w:r>
    </w:p>
    <w:p>
      <w:r>
        <w:rPr>
          <w:b/>
          <w:color w:val="007A7A"/>
          <w:sz w:val="20"/>
        </w:rPr>
        <w:t xml:space="preserve">  1. </w:t>
      </w:r>
      <w:r>
        <w:rPr>
          <w:sz w:val="20"/>
        </w:rPr>
        <w:t>Dahili pull-up direnci (yaklaşık 50K ohm) ile harici 10K ohm pull-up direnci arasında performans farkı var mıdır?</w:t>
      </w:r>
    </w:p>
    <w:p>
      <w:r>
        <w:rPr>
          <w:b/>
          <w:color w:val="1B2A4A"/>
          <w:sz w:val="20"/>
        </w:rPr>
        <w:t xml:space="preserve">Grupla Çalışma Kuralları: </w:t>
      </w:r>
      <w:r>
        <w:rPr>
          <w:sz w:val="20"/>
        </w:rPr>
        <w:t>Her kursiyer hem harici hem dahili pull-up/pull-down yapılandırmasını test etmeli ve farkları belgelemelidir.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GPIO.input()</w:t>
            </w:r>
          </w:p>
        </w:tc>
        <w:tc>
          <w:tcPr>
            <w:tcW w:type="dxa" w:w="2409"/>
          </w:tcPr>
          <w:p>
            <w:r>
              <w:rPr>
                <w:sz w:val="18"/>
              </w:rPr>
              <w:t>Bir GPIO pininin dijital giriş değerini (HIGH=1 veya LOW=0) okuyan fonksiyon</w:t>
            </w:r>
          </w:p>
        </w:tc>
        <w:tc>
          <w:tcPr>
            <w:tcW w:type="dxa" w:w="2409"/>
          </w:tcPr>
          <w:p>
            <w:r>
              <w:rPr>
                <w:sz w:val="18"/>
              </w:rPr>
              <w:t>GPIO.input(pin), dönüş değeri: 0 veya 1, True veya False</w:t>
            </w:r>
          </w:p>
        </w:tc>
        <w:tc>
          <w:tcPr>
            <w:tcW w:type="dxa" w:w="2409"/>
          </w:tcPr>
          <w:p>
            <w:r>
              <w:rPr>
                <w:sz w:val="18"/>
              </w:rPr>
              <w:t>deger = GPIO.input(18) komutu pin 18'in anlık durumunu okur. Buton basılıysa ve pull-down yapılandırmasındaysa 1 (HIGH) döner. Buton basılı değilse 0 (LOW) döner</w:t>
            </w:r>
          </w:p>
        </w:tc>
      </w:tr>
      <w:tr>
        <w:tc>
          <w:tcPr>
            <w:tcW w:type="dxa" w:w="2409"/>
          </w:tcPr>
          <w:p>
            <w:r>
              <w:rPr>
                <w:sz w:val="18"/>
              </w:rPr>
              <w:t>Pull-up Direnç</w:t>
            </w:r>
          </w:p>
        </w:tc>
        <w:tc>
          <w:tcPr>
            <w:tcW w:type="dxa" w:w="2409"/>
          </w:tcPr>
          <w:p>
            <w:r>
              <w:rPr>
                <w:sz w:val="18"/>
              </w:rPr>
              <w:t>Giriş pinini varsayılan olarak HIGH (3.3V) seviyesine çeken direnç; buton basıldığında pin LOW'a düşer</w:t>
            </w:r>
          </w:p>
        </w:tc>
        <w:tc>
          <w:tcPr>
            <w:tcW w:type="dxa" w:w="2409"/>
          </w:tcPr>
          <w:p>
            <w:r>
              <w:rPr>
                <w:sz w:val="18"/>
              </w:rPr>
              <w:t>VCC &gt; direnç &gt; pin, buton &gt; pin-GND arası, aktif LOW mantığı</w:t>
            </w:r>
          </w:p>
        </w:tc>
        <w:tc>
          <w:tcPr>
            <w:tcW w:type="dxa" w:w="2409"/>
          </w:tcPr>
          <w:p>
            <w:r>
              <w:rPr>
                <w:sz w:val="18"/>
              </w:rPr>
              <w:t>3.3V &gt; 10K direnç &gt; GPIO pin, buton GPIO pin ile GND arasında. Buton basılı değil: pin = HIGH (1). Buton basılı: pin = LOW (0). Dahili: GPIO.setup(18, GPIO.IN, pull_up_down=GPIO.PUD_UP)</w:t>
            </w:r>
          </w:p>
        </w:tc>
      </w:tr>
      <w:tr>
        <w:tc>
          <w:tcPr>
            <w:tcW w:type="dxa" w:w="2409"/>
          </w:tcPr>
          <w:p>
            <w:r>
              <w:rPr>
                <w:sz w:val="18"/>
              </w:rPr>
              <w:t>Pull-down Direnç</w:t>
            </w:r>
          </w:p>
        </w:tc>
        <w:tc>
          <w:tcPr>
            <w:tcW w:type="dxa" w:w="2409"/>
          </w:tcPr>
          <w:p>
            <w:r>
              <w:rPr>
                <w:sz w:val="18"/>
              </w:rPr>
              <w:t>Giriş pinini varsayılan olarak LOW (0V) seviyesine çeken direnç; buton basıldığında pin HIGH'a yükselir</w:t>
            </w:r>
          </w:p>
        </w:tc>
        <w:tc>
          <w:tcPr>
            <w:tcW w:type="dxa" w:w="2409"/>
          </w:tcPr>
          <w:p>
            <w:r>
              <w:rPr>
                <w:sz w:val="18"/>
              </w:rPr>
              <w:t>GND &gt; direnç &gt; pin, buton &gt; pin-VCC arası, aktif HIGH mantığı</w:t>
            </w:r>
          </w:p>
        </w:tc>
        <w:tc>
          <w:tcPr>
            <w:tcW w:type="dxa" w:w="2409"/>
          </w:tcPr>
          <w:p>
            <w:r>
              <w:rPr>
                <w:sz w:val="18"/>
              </w:rPr>
              <w:t>GND &gt; 10K direnç &gt; GPIO pin, buton GPIO pin ile 3.3V arasında. Buton basılı değil: pin = LOW (0). Buton basılı: pin = HIGH (1). Dahili: GPIO.setup(18, GPIO.IN, pull_up_down=GPIO.PUD_DOWN)</w:t>
            </w:r>
          </w:p>
        </w:tc>
      </w:tr>
      <w:tr>
        <w:tc>
          <w:tcPr>
            <w:tcW w:type="dxa" w:w="2409"/>
          </w:tcPr>
          <w:p>
            <w:r>
              <w:rPr>
                <w:sz w:val="18"/>
              </w:rPr>
              <w:t>Debounce</w:t>
            </w:r>
          </w:p>
        </w:tc>
        <w:tc>
          <w:tcPr>
            <w:tcW w:type="dxa" w:w="2409"/>
          </w:tcPr>
          <w:p>
            <w:r>
              <w:rPr>
                <w:sz w:val="18"/>
              </w:rPr>
              <w:t>Mekanik butonun basılma/bırakılma anında oluşan elektriksel titreşimlerin (bouncing) filtrelenmesi tekniği</w:t>
            </w:r>
          </w:p>
        </w:tc>
        <w:tc>
          <w:tcPr>
            <w:tcW w:type="dxa" w:w="2409"/>
          </w:tcPr>
          <w:p>
            <w:r>
              <w:rPr>
                <w:sz w:val="18"/>
              </w:rPr>
              <w:t>Yazılımsal debounce (time.sleep), donanımsal debounce (kapasitör), bounce süresi (5-50ms)</w:t>
            </w:r>
          </w:p>
        </w:tc>
        <w:tc>
          <w:tcPr>
            <w:tcW w:type="dxa" w:w="2409"/>
          </w:tcPr>
          <w:p>
            <w:r>
              <w:rPr>
                <w:sz w:val="18"/>
              </w:rPr>
              <w:t>Yazılımsal debounce: if GPIO.input(18) == 0: time.sleep(0.05); if GPIO.input(18) == 0: # gerçek basış. 50ms bekleyerek titreşim geçtikten sonra tekrar okuma yapılır ve yanlış algılama önlenir</w:t>
            </w:r>
          </w:p>
        </w:tc>
      </w:tr>
    </w:tbl>
    <w:p/>
    <w:p>
      <w:pPr>
        <w:spacing w:before="200"/>
      </w:pPr>
      <w:r>
        <w:rPr>
          <w:b/>
          <w:color w:val="E65C00"/>
          <w:sz w:val="24"/>
        </w:rPr>
        <w:t xml:space="preserve">  Konu Anlatımı</w:t>
      </w:r>
    </w:p>
    <w:p>
      <w:r>
        <w:rPr>
          <w:sz w:val="20"/>
        </w:rPr>
        <w:t>GPIO.input() ve Dijital Giriş Okuma: GPIO.input(pin) fonksiyonu belirtilen pinin anlık voltaj durumunu okur ve 0 (LOW, 0V) veya 1 (HIGH, 3.3V) döndürür. Kullanım için pin önce giriş olarak ayarlanmalıdır: GPIO.setup(18, GPIO.IN). Sürekli okuma (polling): while True döngüsünde GPIO.input() çağrılarak buton durumu izlenir. Bu yöntem basit ama CPU yoğundur. Olay tabanlı okuma (event detection): GPIO.add_event_detect(18, GPIO.FALLING, callback=fonksiyon, bouncetime=200). Bu yöntem CPU dostu ama daha karmaşıktır.</w:t>
      </w:r>
    </w:p>
    <w:p>
      <w:r>
        <w:rPr>
          <w:sz w:val="20"/>
        </w:rPr>
        <w:t>Floating Pin Sorunu ve Pull-up/Pull-down Dirençler: Bir giriş pini hiçbir yere bağlı değilse veya sadece butona bağlıysa (buton açıkken), pin 'floating' durumda kalır. Floating pin elektromanyetik parazitlerden etkilenerek rastgele HIGH ve LOW arasında salınır. Çözüm: Pull-up direnç - pini varsayılan olarak HIGH'a çeker (VCC &gt; R &gt; pin). Pull-down direnç - pini varsayılan olarak LOW'a çeker (pin &gt; R &gt; GND). Direnç değeri: Genellikle 10K ohm kullanılır. Çok düşük değer: aşırı akım çeker. Çok yüksek değer: parazite karşı yetersiz kalır.</w:t>
      </w:r>
    </w:p>
    <w:p>
      <w:r>
        <w:rPr>
          <w:sz w:val="20"/>
        </w:rPr>
        <w:t>Raspberry Pi Dahili Pull-up/Pull-down Dirençler: Raspberry Pi her GPIO pininde yazılımla etkinleştirilebilen dahili pull-up (~50K ohm) ve pull-down (~50K ohm) dirençlere sahiptir. Etkinleştirme: GPIO.setup(18, GPIO.IN, pull_up_down=GPIO.PUD_UP) veya GPIO.PUD_DOWN. Avantajları: Harici bileşen gerektirmez, breadboard'da yer kazandırır, yazılımla kolayca değiştirilebilir. Dezavantajları: Direnç değeri sabittir (~50K), bazı uygulamalar için yeterli olmayabilir. Pull-up kullanıldığında buton mantığı tersine döner: buton basılı = LOW (0), buton basılı değil = HIGH (1).</w:t>
      </w:r>
    </w:p>
    <w:p>
      <w:r>
        <w:rPr>
          <w:sz w:val="20"/>
        </w:rPr>
        <w:t>Debounce (Titreşim Önleme): Mekanik butonlar basıldığında metal kontaklar birkaç milisaniye boyunca temas edip ayrılarak titreşim (bounce) üretir. Bu titreşim tek bir basışta birden fazla HIGH/LOW geçişi oluşturur. Yazılımsal debounce yöntemleri: 1) Basit gecikme: buton basıldığında 50ms bekle, tekrar oku, hâlâ basılıysa gerçek basış. 2) Son değişim zamanı: time.time() ile son durum değişikliğinden bu yana geçen süreyi kontrol et. 3) GPIO event detection: bouncetime parametresi ile otomatik debounce. Donanımsal debounce: Buton paraleline 100nF kapasitör bağlanır, voltaj geçişleri yumuşatılır.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buton okuma</w:t>
            </w:r>
          </w:p>
        </w:tc>
        <w:tc>
          <w:tcPr>
            <w:tcW w:type="dxa" w:w="3213"/>
          </w:tcPr>
          <w:p>
            <w:r>
              <w:rPr>
                <w:sz w:val="18"/>
              </w:rPr>
              <w:t>import RPi.GPIO as GPIO</w:t>
              <w:br/>
              <w:t>import time</w:t>
              <w:br/>
              <w:br/>
              <w:t>GPIO.setmode(GPIO.BCM)</w:t>
              <w:br/>
              <w:t>GPIO.setup(18, GPIO.IN, pull_up_down=GPIO.PUD_UP)</w:t>
              <w:br/>
              <w:br/>
              <w:t>try:</w:t>
              <w:br/>
              <w:t xml:space="preserve">    while True:</w:t>
              <w:br/>
              <w:t xml:space="preserve">        if GPIO.input(18) == GPIO.LOW:  # Pull-up: basınca LOW</w:t>
              <w:br/>
              <w:t xml:space="preserve">            print('Butona basildi!')</w:t>
              <w:br/>
              <w:t xml:space="preserve">        else:</w:t>
              <w:br/>
              <w:t xml:space="preserve">            print('Buton basili degil')</w:t>
              <w:br/>
              <w:t xml:space="preserve">        time.sleep(0.1)</w:t>
              <w:br/>
              <w:t>except KeyboardInterrupt:</w:t>
              <w:br/>
              <w:t xml:space="preserve">    pass</w:t>
              <w:br/>
              <w:t>finally:</w:t>
              <w:br/>
              <w:t xml:space="preserve">    GPIO.cleanup()</w:t>
            </w:r>
          </w:p>
        </w:tc>
        <w:tc>
          <w:tcPr>
            <w:tcW w:type="dxa" w:w="3213"/>
          </w:tcPr>
          <w:p>
            <w:r>
              <w:rPr>
                <w:sz w:val="18"/>
              </w:rPr>
              <w:t>Dahili pull-up ile buton okuma: basıldığında LOW (0) okunur çünkü buton pini GND'ye bağlar</w:t>
            </w:r>
          </w:p>
        </w:tc>
      </w:tr>
      <w:tr>
        <w:tc>
          <w:tcPr>
            <w:tcW w:type="dxa" w:w="3213"/>
          </w:tcPr>
          <w:p>
            <w:r>
              <w:rPr>
                <w:sz w:val="18"/>
              </w:rPr>
              <w:t>Buton ile LED kontrolü</w:t>
            </w:r>
          </w:p>
        </w:tc>
        <w:tc>
          <w:tcPr>
            <w:tcW w:type="dxa" w:w="3213"/>
          </w:tcPr>
          <w:p>
            <w:r>
              <w:rPr>
                <w:sz w:val="18"/>
              </w:rPr>
              <w:t>import RPi.GPIO as GPIO</w:t>
              <w:br/>
              <w:br/>
              <w:t>LED_PIN = 17</w:t>
              <w:br/>
              <w:t>BTN_PIN = 18</w:t>
              <w:br/>
              <w:br/>
              <w:t>GPIO.setmode(GPIO.BCM)</w:t>
              <w:br/>
              <w:t>GPIO.setup(LED_PIN, GPIO.OUT)</w:t>
              <w:br/>
              <w:t>GPIO.setup(BTN_PIN, GPIO.IN, pull_up_down=GPIO.PUD_UP)</w:t>
              <w:br/>
              <w:br/>
              <w:t>try:</w:t>
              <w:br/>
              <w:t xml:space="preserve">    while True:</w:t>
              <w:br/>
              <w:t xml:space="preserve">        if GPIO.input(BTN_PIN) == GPIO.LOW:</w:t>
              <w:br/>
              <w:t xml:space="preserve">            GPIO.output(LED_PIN, GPIO.HIGH)  # Buton basili &gt; LED yak</w:t>
              <w:br/>
              <w:t xml:space="preserve">        else:</w:t>
              <w:br/>
              <w:t xml:space="preserve">            GPIO.output(LED_PIN, GPIO.LOW)   # Buton basili degil &gt; LED sondur</w:t>
              <w:br/>
              <w:t>except KeyboardInterrupt:</w:t>
              <w:br/>
              <w:t xml:space="preserve">    pass</w:t>
              <w:br/>
              <w:t>finally:</w:t>
              <w:br/>
              <w:t xml:space="preserve">    GPIO.cleanup()</w:t>
            </w:r>
          </w:p>
        </w:tc>
        <w:tc>
          <w:tcPr>
            <w:tcW w:type="dxa" w:w="3213"/>
          </w:tcPr>
          <w:p>
            <w:r>
              <w:rPr>
                <w:sz w:val="18"/>
              </w:rPr>
              <w:t>Buton-LED etkileşimi: buton basılı tutulduğu sürece LED yanar, bırakılınca söner</w:t>
            </w:r>
          </w:p>
        </w:tc>
      </w:tr>
      <w:tr>
        <w:tc>
          <w:tcPr>
            <w:tcW w:type="dxa" w:w="3213"/>
          </w:tcPr>
          <w:p>
            <w:r>
              <w:rPr>
                <w:sz w:val="18"/>
              </w:rPr>
              <w:t>Toggle buton ile debounce</w:t>
            </w:r>
          </w:p>
        </w:tc>
        <w:tc>
          <w:tcPr>
            <w:tcW w:type="dxa" w:w="3213"/>
          </w:tcPr>
          <w:p>
            <w:r>
              <w:rPr>
                <w:sz w:val="18"/>
              </w:rPr>
              <w:t>import RPi.GPIO as GPIO</w:t>
              <w:br/>
              <w:t>import time</w:t>
              <w:br/>
              <w:br/>
              <w:t>LED_PIN = 17</w:t>
              <w:br/>
              <w:t>BTN_PIN = 18</w:t>
              <w:br/>
              <w:t>led_durum = False</w:t>
              <w:br/>
              <w:br/>
              <w:t>GPIO.setmode(GPIO.BCM)</w:t>
              <w:br/>
              <w:t>GPIO.setup(LED_PIN, GPIO.OUT)</w:t>
              <w:br/>
              <w:t>GPIO.setup(BTN_PIN, GPIO.IN, pull_up_down=GPIO.PUD_UP)</w:t>
              <w:br/>
              <w:br/>
              <w:t>try:</w:t>
              <w:br/>
              <w:t xml:space="preserve">    while True:</w:t>
              <w:br/>
              <w:t xml:space="preserve">        if GPIO.input(BTN_PIN) == GPIO.LOW:</w:t>
              <w:br/>
              <w:t xml:space="preserve">            time.sleep(0.05)  # Debounce</w:t>
              <w:br/>
              <w:t xml:space="preserve">            if GPIO.input(BTN_PIN) == GPIO.LOW:</w:t>
              <w:br/>
              <w:t xml:space="preserve">                led_durum = not led_durum</w:t>
              <w:br/>
              <w:t xml:space="preserve">                GPIO.output(LED_PIN, led_durum)</w:t>
              <w:br/>
              <w:t xml:space="preserve">                while GPIO.input(BTN_PIN) == GPIO.LOW:</w:t>
              <w:br/>
              <w:t xml:space="preserve">                    time.sleep(0.01)  # Butonu birakmayı bekle</w:t>
              <w:br/>
              <w:t>except KeyboardInterrupt:</w:t>
              <w:br/>
              <w:t xml:space="preserve">    pass</w:t>
              <w:br/>
              <w:t>finally:</w:t>
              <w:br/>
              <w:t xml:space="preserve">    GPIO.cleanup()</w:t>
            </w:r>
          </w:p>
        </w:tc>
        <w:tc>
          <w:tcPr>
            <w:tcW w:type="dxa" w:w="3213"/>
          </w:tcPr>
          <w:p>
            <w:r>
              <w:rPr>
                <w:sz w:val="18"/>
              </w:rPr>
              <w:t>Toggle mantığı: her basışta LED durumu değişir. Debounce ile yanlış algılama önlenir, basılı tutma sorunu çözülür</w:t>
            </w:r>
          </w:p>
        </w:tc>
      </w:tr>
    </w:tbl>
    <w:p/>
    <w:p>
      <w:pPr>
        <w:spacing w:before="200"/>
      </w:pPr>
      <w:r>
        <w:rPr>
          <w:b/>
          <w:color w:val="E65C00"/>
          <w:sz w:val="24"/>
        </w:rPr>
        <w:t xml:space="preserve">  Görseller ve Tablolar</w:t>
      </w:r>
    </w:p>
    <w:p>
      <w:pPr>
        <w:pStyle w:val="ListBullet"/>
      </w:pPr>
      <w:r>
        <w:rPr>
          <w:sz w:val="20"/>
        </w:rPr>
        <w:t>Pull-up ve pull-down direnç devre şemaları karşılaştırması</w:t>
      </w:r>
    </w:p>
    <w:p>
      <w:pPr>
        <w:pStyle w:val="ListBullet"/>
      </w:pPr>
      <w:r>
        <w:rPr>
          <w:sz w:val="20"/>
        </w:rPr>
        <w:t>Buton bounce sinyali osiloskop görüntüsü ve debounce sonrası temiz sinyal</w:t>
      </w:r>
    </w:p>
    <w:p>
      <w:pPr>
        <w:spacing w:before="200"/>
      </w:pPr>
      <w:r>
        <w:rPr>
          <w:b/>
          <w:color w:val="E65C00"/>
          <w:sz w:val="24"/>
        </w:rPr>
        <w:t xml:space="preserve">  Analoji ve Benzetmeler</w:t>
      </w:r>
    </w:p>
    <w:p>
      <w:r>
        <w:rPr>
          <w:b/>
          <w:color w:val="E65C00"/>
          <w:sz w:val="20"/>
        </w:rPr>
        <w:t xml:space="preserve">  1. </w:t>
      </w:r>
      <w:r>
        <w:rPr>
          <w:sz w:val="20"/>
        </w:rPr>
        <w:t>Floating pin = Denizde sürüklenen bir şamandıra gibidir: dalgalar (parazit) onu rastgele aşağı yukarı sallar. Pull-up/pull-down direnç = Şamandırayı çapaya bağlamak gibidir: varsayılan pozisyonu belirler, sadece kuvvet uygulandığında (buton basılınca) hareket eder. Debounce = Kapı zilinin bir kez çalınmasını sağlamak gibidir: zile hızla art arda basan birinin tek basış olarak sayılması</w:t>
      </w:r>
    </w:p>
    <w:p>
      <w:pPr>
        <w:spacing w:before="200"/>
      </w:pPr>
      <w:r>
        <w:rPr>
          <w:b/>
          <w:color w:val="E65C00"/>
          <w:sz w:val="24"/>
        </w:rPr>
        <w:t xml:space="preserve">  Öğrenci Soru-Cevap</w:t>
      </w:r>
    </w:p>
    <w:p>
      <w:pPr>
        <w:pStyle w:val="ListBullet"/>
      </w:pPr>
      <w:r>
        <w:rPr>
          <w:sz w:val="20"/>
        </w:rPr>
        <w:t>GPIO.input() hangi değerleri döndürür?</w:t>
      </w:r>
    </w:p>
    <w:p>
      <w:pPr>
        <w:pStyle w:val="ListBullet"/>
      </w:pPr>
      <w:r>
        <w:rPr>
          <w:sz w:val="20"/>
        </w:rPr>
        <w:t>Pull-up ve pull-down direnç arasındaki fark nedir?</w:t>
      </w:r>
    </w:p>
    <w:p>
      <w:pPr>
        <w:pStyle w:val="ListBullet"/>
      </w:pPr>
      <w:r>
        <w:rPr>
          <w:sz w:val="20"/>
        </w:rPr>
        <w:t>Debounce neden gereklidir ve nasıl uygulanır?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"Buton-LED Etkileşimli Proje"</w:t>
      </w:r>
    </w:p>
    <w:p>
      <w:r>
        <w:rPr>
          <w:b/>
          <w:color w:val="1B2A4A"/>
          <w:sz w:val="20"/>
        </w:rPr>
        <w:t xml:space="preserve">Türü: </w:t>
      </w:r>
      <w:r>
        <w:rPr>
          <w:sz w:val="20"/>
        </w:rPr>
        <w:t>Proje tabanlı bireysel uygulama</w:t>
      </w:r>
    </w:p>
    <w:p>
      <w:r>
        <w:rPr>
          <w:b/>
          <w:color w:val="1B2A4A"/>
          <w:sz w:val="20"/>
        </w:rPr>
        <w:t xml:space="preserve">Amacı: </w:t>
      </w:r>
      <w:r>
        <w:rPr>
          <w:sz w:val="20"/>
        </w:rPr>
        <w:t>Buton girişi ile LED çıkışını birleştiren etkileşimli sistemler geliştirme becerisi kazandırma</w:t>
      </w:r>
    </w:p>
    <w:p>
      <w:pPr>
        <w:spacing w:before="200"/>
      </w:pPr>
      <w:r>
        <w:rPr>
          <w:b/>
          <w:color w:val="6A1B9A"/>
          <w:sz w:val="24"/>
        </w:rPr>
        <w:t xml:space="preserve">  Yönerge Adımları</w:t>
      </w:r>
    </w:p>
    <w:p>
      <w:r>
        <w:rPr>
          <w:b/>
          <w:color w:val="6A1B9A"/>
          <w:sz w:val="20"/>
        </w:rPr>
        <w:t xml:space="preserve">  1. </w:t>
      </w:r>
      <w:r>
        <w:rPr>
          <w:sz w:val="20"/>
        </w:rPr>
        <w:t>Basit buton-LED devresi kurun: buton basılınca LED yanar, bırakılınca söner</w:t>
      </w:r>
    </w:p>
    <w:p>
      <w:r>
        <w:rPr>
          <w:b/>
          <w:color w:val="6A1B9A"/>
          <w:sz w:val="20"/>
        </w:rPr>
        <w:t xml:space="preserve">  2. </w:t>
      </w:r>
      <w:r>
        <w:rPr>
          <w:sz w:val="20"/>
        </w:rPr>
        <w:t>Toggle modunu uygulayın: her buton basışında LED durumu değişsin (yak/söndür)</w:t>
      </w:r>
    </w:p>
    <w:p>
      <w:r>
        <w:rPr>
          <w:b/>
          <w:color w:val="6A1B9A"/>
          <w:sz w:val="20"/>
        </w:rPr>
        <w:t xml:space="preserve">  3. </w:t>
      </w:r>
      <w:r>
        <w:rPr>
          <w:sz w:val="20"/>
        </w:rPr>
        <w:t>Debounce ekleyerek güvenilir buton algılama sağlayın</w:t>
      </w:r>
    </w:p>
    <w:p>
      <w:r>
        <w:rPr>
          <w:b/>
          <w:color w:val="6A1B9A"/>
          <w:sz w:val="20"/>
        </w:rPr>
        <w:t xml:space="preserve">  4. </w:t>
      </w:r>
      <w:r>
        <w:rPr>
          <w:sz w:val="20"/>
        </w:rPr>
        <w:t>İki buton ve iki LED ile karmaşık etkileşim programı yazın (buton1=LED1 toggle, buton2=LED2 blink)</w:t>
      </w:r>
    </w:p>
    <w:p>
      <w:r>
        <w:rPr>
          <w:b/>
          <w:color w:val="1B2A4A"/>
          <w:sz w:val="20"/>
        </w:rPr>
        <w:t xml:space="preserve">Beklenen Ürün: </w:t>
      </w:r>
      <w:r>
        <w:rPr>
          <w:sz w:val="20"/>
        </w:rPr>
        <w:t>Buton-LED etkileşimli devre ve program, toggle mekanizması ve debounce uygulaması</w:t>
      </w:r>
    </w:p>
    <w:p>
      <w:pPr>
        <w:spacing w:before="200"/>
      </w:pPr>
      <w:r>
        <w:rPr>
          <w:b/>
          <w:color w:val="6A1B9A"/>
          <w:sz w:val="24"/>
        </w:rPr>
        <w:t xml:space="preserve">  Transfer Soruları</w:t>
      </w:r>
    </w:p>
    <w:p>
      <w:r>
        <w:rPr>
          <w:b/>
          <w:color w:val="6A1B9A"/>
          <w:sz w:val="20"/>
        </w:rPr>
        <w:t xml:space="preserve">  1. </w:t>
      </w:r>
      <w:r>
        <w:rPr>
          <w:sz w:val="20"/>
        </w:rPr>
        <w:t>Buton-LED etkileşimi tüm kullanıcı arayüzlerinin temelini oluşturur: asansör düğmeleri, ATM tuşları, endüstriyel kontrol panelleri.</w:t>
      </w:r>
    </w:p>
    <w:p>
      <w:r>
        <w:rPr>
          <w:b/>
          <w:color w:val="1B2A4A"/>
          <w:sz w:val="20"/>
        </w:rPr>
        <w:t xml:space="preserve">İlişkili Disiplinler: </w:t>
      </w:r>
      <w:r>
        <w:rPr>
          <w:sz w:val="20"/>
        </w:rPr>
        <w:t>Gömülü sistemler (giriş/çıkış), yazılım mühendisliği (olay işleme), elektronik (devre tasarımı)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Acil durdurma sisteminizde buton debounce süresi 200ms olarak ayarlı. Ama gerçek bir acil durumda 200ms gecikme kabul edilebilir mi? Güvenlik ve debounce arasındaki dengeyi nasıl sağlarsınız?</w:t>
            </w:r>
          </w:p>
        </w:tc>
      </w:tr>
    </w:tbl>
    <w:p/>
    <w:p>
      <w:r>
        <w:rPr>
          <w:b/>
          <w:color w:val="1B2A4A"/>
          <w:sz w:val="20"/>
        </w:rPr>
        <w:t xml:space="preserve">Yaratıcı Görev: </w:t>
      </w:r>
      <w:r>
        <w:rPr>
          <w:sz w:val="20"/>
        </w:rPr>
        <w:t>Dokunmatik ekranların buton yerine kullanılmaya başlaması ile fiziksel butonların avantajları nelerdir? Hangi uygulamalarda fiziksel buton kesinlikle tercih edilmelidir?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GPIO.input() ile buton durumu okunabiliyor mu?</w:t>
      </w:r>
    </w:p>
    <w:p>
      <w:r>
        <w:rPr>
          <w:sz w:val="20"/>
        </w:rPr>
        <w:t xml:space="preserve">  ☐  Pull-up/pull-down direnç farkı ve floating pin sorunu anlaşıldı mı?</w:t>
      </w:r>
    </w:p>
    <w:p>
      <w:r>
        <w:rPr>
          <w:sz w:val="20"/>
        </w:rPr>
        <w:t xml:space="preserve">  ☐  Debounce uygulaması gerçekleştirilebildi mi?</w:t>
      </w:r>
    </w:p>
    <w:p>
      <w:pPr>
        <w:spacing w:before="200"/>
      </w:pPr>
      <w:r>
        <w:rPr>
          <w:b/>
          <w:color w:val="2E7D32"/>
          <w:sz w:val="24"/>
        </w:rPr>
        <w:t xml:space="preserve">  Öz Değerlendirme Soruları</w:t>
      </w:r>
    </w:p>
    <w:p>
      <w:r>
        <w:rPr>
          <w:b/>
          <w:color w:val="2E7D32"/>
          <w:sz w:val="20"/>
        </w:rPr>
        <w:t xml:space="preserve">  1. </w:t>
      </w:r>
      <w:r>
        <w:rPr>
          <w:sz w:val="20"/>
        </w:rPr>
        <w:t>GPIO.input() fonksiyonu buton basılıyken ve basılı değilken hangi değerleri döndürür (pull-up yapılandırmasında)?</w:t>
      </w:r>
    </w:p>
    <w:p>
      <w:r>
        <w:rPr>
          <w:b/>
          <w:color w:val="2E7D32"/>
          <w:sz w:val="20"/>
        </w:rPr>
        <w:t xml:space="preserve">  2. </w:t>
      </w:r>
      <w:r>
        <w:rPr>
          <w:sz w:val="20"/>
        </w:rPr>
        <w:t>Floating pin sorunu nedir ve nasıl çözülür?</w:t>
      </w:r>
    </w:p>
    <w:p>
      <w:r>
        <w:rPr>
          <w:b/>
          <w:color w:val="2E7D32"/>
          <w:sz w:val="20"/>
        </w:rPr>
        <w:t xml:space="preserve">  3. </w:t>
      </w:r>
      <w:r>
        <w:rPr>
          <w:sz w:val="20"/>
        </w:rPr>
        <w:t>Yazılımsal debounce nasıl uygulanır?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Pull-up direnç yapılandırmasında buton basılı değilken pin hangi değeri okur?</w:t>
            </w:r>
          </w:p>
        </w:tc>
        <w:tc>
          <w:tcPr>
            <w:tcW w:type="dxa" w:w="3213"/>
          </w:tcPr>
          <w:p>
            <w:r>
              <w:rPr>
                <w:sz w:val="18"/>
              </w:rPr>
              <w:t>A) LOW (0)  B) HIGH (1)  C) Belirsiz  D) -1</w:t>
            </w:r>
          </w:p>
        </w:tc>
        <w:tc>
          <w:tcPr>
            <w:tcW w:type="dxa" w:w="3213"/>
          </w:tcPr>
          <w:p>
            <w:r>
              <w:rPr>
                <w:sz w:val="18"/>
              </w:rPr>
              <w:t>B</w:t>
            </w:r>
          </w:p>
        </w:tc>
      </w:tr>
      <w:tr>
        <w:tc>
          <w:tcPr>
            <w:tcW w:type="dxa" w:w="3213"/>
          </w:tcPr>
          <w:p>
            <w:r>
              <w:rPr>
                <w:sz w:val="18"/>
              </w:rPr>
              <w:t>Floating pin sorununun sebebi nedir?</w:t>
            </w:r>
          </w:p>
        </w:tc>
        <w:tc>
          <w:tcPr>
            <w:tcW w:type="dxa" w:w="3213"/>
          </w:tcPr>
          <w:p>
            <w:r>
              <w:rPr>
                <w:sz w:val="18"/>
              </w:rPr>
              <w:t>A) Pinin çıkış modunda olması  B) Pinin hiçbir referans voltajına bağlı olmaması  C) LED'in ters bağlanması  D) Direncin çok büyük olması</w:t>
            </w:r>
          </w:p>
        </w:tc>
        <w:tc>
          <w:tcPr>
            <w:tcW w:type="dxa" w:w="3213"/>
          </w:tcPr>
          <w:p>
            <w:r>
              <w:rPr>
                <w:sz w:val="18"/>
              </w:rPr>
              <w:t>B</w:t>
            </w:r>
          </w:p>
        </w:tc>
      </w:tr>
      <w:tr>
        <w:tc>
          <w:tcPr>
            <w:tcW w:type="dxa" w:w="3213"/>
          </w:tcPr>
          <w:p>
            <w:r>
              <w:rPr>
                <w:sz w:val="18"/>
              </w:rPr>
              <w:t>Buton debounce işlemi ne amaçla yapılır?</w:t>
            </w:r>
          </w:p>
        </w:tc>
        <w:tc>
          <w:tcPr>
            <w:tcW w:type="dxa" w:w="3213"/>
          </w:tcPr>
          <w:p>
            <w:r>
              <w:rPr>
                <w:sz w:val="18"/>
              </w:rPr>
              <w:t>A) LED parlaklığını artırmak  B) Mekanik titreşimden kaynaklanan yanlış okumaları önlemek  C) Pin numarasını değiştirmek  D) Akımı azaltmak</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Polling (sürekli okuma) ve event detection (olay algılama) yöntemlerinin avantaj ve dezavantajları nelerdir? Hangi durumlarda hangisi tercih edilmelidir?</w:t>
      </w:r>
    </w:p>
    <w:p>
      <w:r>
        <w:rPr>
          <w:b/>
          <w:color w:val="2E7D32"/>
          <w:sz w:val="20"/>
        </w:rPr>
        <w:t>Eleştirel Düşünme:</w:t>
      </w:r>
    </w:p>
    <w:p>
      <w:r>
        <w:rPr>
          <w:b/>
          <w:color w:val="2E7D32"/>
          <w:sz w:val="20"/>
        </w:rPr>
        <w:t xml:space="preserve">  1. </w:t>
      </w:r>
      <w:r>
        <w:rPr>
          <w:sz w:val="20"/>
        </w:rPr>
        <w:t>Mekanik butonlar yerine kapasitif dokunma sensörleri kullanmak debounce sorununu tamamen çözer mi yoksa farklı sorunlar mı ortaya çıkarır?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"Buton Okuma ve LED Etkileşim Uygulaması"</w:t>
      </w:r>
    </w:p>
    <w:p>
      <w:r>
        <w:rPr>
          <w:b/>
          <w:color w:val="1B2A4A"/>
          <w:sz w:val="20"/>
        </w:rPr>
        <w:t xml:space="preserve">Hedef: </w:t>
      </w:r>
      <w:r>
        <w:rPr>
          <w:sz w:val="20"/>
        </w:rPr>
        <w:t>Buton devresini kurmak, pull-up/pull-down yapılandırmak, GPIO.input() ile okumak ve LED ile etkileşimli program yazmak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Dahili pull-up ile buton devresini kurun ve GPIO.input() ile buton durumunu okuyun</w:t>
            </w:r>
          </w:p>
        </w:tc>
        <w:tc>
          <w:tcPr>
            <w:tcW w:type="dxa" w:w="3213"/>
          </w:tcPr>
          <w:p>
            <w:r>
              <w:rPr>
                <w:sz w:val="18"/>
              </w:rPr>
              <w:t>5 dk</w:t>
            </w:r>
          </w:p>
        </w:tc>
      </w:tr>
      <w:tr>
        <w:tc>
          <w:tcPr>
            <w:tcW w:type="dxa" w:w="3213"/>
          </w:tcPr>
          <w:p>
            <w:r>
              <w:rPr>
                <w:sz w:val="18"/>
              </w:rPr>
              <w:t>2</w:t>
            </w:r>
          </w:p>
        </w:tc>
        <w:tc>
          <w:tcPr>
            <w:tcW w:type="dxa" w:w="3213"/>
          </w:tcPr>
          <w:p>
            <w:r>
              <w:rPr>
                <w:sz w:val="18"/>
              </w:rPr>
              <w:t>Buton basıldığında LED yakan basit etkileşim programını yazın</w:t>
            </w:r>
          </w:p>
        </w:tc>
        <w:tc>
          <w:tcPr>
            <w:tcW w:type="dxa" w:w="3213"/>
          </w:tcPr>
          <w:p>
            <w:r>
              <w:rPr>
                <w:sz w:val="18"/>
              </w:rPr>
              <w:t>5 dk</w:t>
            </w:r>
          </w:p>
        </w:tc>
      </w:tr>
      <w:tr>
        <w:tc>
          <w:tcPr>
            <w:tcW w:type="dxa" w:w="3213"/>
          </w:tcPr>
          <w:p>
            <w:r>
              <w:rPr>
                <w:sz w:val="18"/>
              </w:rPr>
              <w:t>3</w:t>
            </w:r>
          </w:p>
        </w:tc>
        <w:tc>
          <w:tcPr>
            <w:tcW w:type="dxa" w:w="3213"/>
          </w:tcPr>
          <w:p>
            <w:r>
              <w:rPr>
                <w:sz w:val="18"/>
              </w:rPr>
              <w:t>Toggle modu ve debounce ekleyerek güvenilir buton-LED programı oluşturun</w:t>
            </w:r>
          </w:p>
        </w:tc>
        <w:tc>
          <w:tcPr>
            <w:tcW w:type="dxa" w:w="3213"/>
          </w:tcPr>
          <w:p>
            <w:r>
              <w:rPr>
                <w:sz w:val="18"/>
              </w:rPr>
              <w:t>5 dk</w:t>
            </w:r>
          </w:p>
        </w:tc>
      </w:tr>
      <w:tr>
        <w:tc>
          <w:tcPr>
            <w:tcW w:type="dxa" w:w="3213"/>
          </w:tcPr>
          <w:p>
            <w:r>
              <w:rPr>
                <w:sz w:val="18"/>
              </w:rPr>
              <w:t>4</w:t>
            </w:r>
          </w:p>
        </w:tc>
        <w:tc>
          <w:tcPr>
            <w:tcW w:type="dxa" w:w="3213"/>
          </w:tcPr>
          <w:p>
            <w:r>
              <w:rPr>
                <w:sz w:val="18"/>
              </w:rPr>
              <w:t>2 buton ve 2 LED ile karmaşık etkileşim senaryosu programlayın</w:t>
            </w:r>
          </w:p>
        </w:tc>
        <w:tc>
          <w:tcPr>
            <w:tcW w:type="dxa" w:w="3213"/>
          </w:tcPr>
          <w:p>
            <w:r>
              <w:rPr>
                <w:sz w:val="18"/>
              </w:rPr>
              <w:t>5 dk</w:t>
            </w:r>
          </w:p>
        </w:tc>
      </w:tr>
    </w:tbl>
    <w:p/>
    <w:p>
      <w:r>
        <w:rPr>
          <w:b/>
          <w:color w:val="1B2A4A"/>
          <w:sz w:val="20"/>
        </w:rPr>
        <w:t xml:space="preserve">Tamamlanma Kriteri: </w:t>
      </w:r>
      <w:r>
        <w:rPr>
          <w:sz w:val="20"/>
        </w:rPr>
        <w:t>Buton okuma çalışıyor, LED etkileşimi sağlanmış, debounce uygulanmış ve çoklu bileşen kontrolü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"Buton ve Pull-up/Pull-down Gösterimi"</w:t>
      </w:r>
    </w:p>
    <w:p>
      <w:r>
        <w:rPr>
          <w:b/>
          <w:color w:val="1B2A4A"/>
          <w:sz w:val="20"/>
        </w:rPr>
        <w:t xml:space="preserve">Eğitmenin Gösterdiği: </w:t>
      </w:r>
      <w:r>
        <w:rPr>
          <w:sz w:val="20"/>
        </w:rPr>
        <w:t>Floating pin sorununu canlı olarak gösterir, pull-up/pull-down farkını karşılaştırır ve buton-LED etkileşimli programı çalıştırır.</w:t>
      </w:r>
    </w:p>
    <w:p>
      <w:r>
        <w:rPr>
          <w:b/>
          <w:color w:val="1B2A4A"/>
          <w:sz w:val="20"/>
        </w:rPr>
        <w:t xml:space="preserve">Öğrencinin Tekrarladığı: </w:t>
      </w:r>
      <w:r>
        <w:rPr>
          <w:sz w:val="20"/>
        </w:rPr>
        <w:t>Eğitmeni izler, floating pin sorununu gözlemler ve kendi buton-LED devresini kurarak programları çalıştırır.</w:t>
      </w:r>
    </w:p>
    <w:p>
      <w:r>
        <w:rPr>
          <w:b/>
          <w:color w:val="1B2A4A"/>
          <w:sz w:val="20"/>
        </w:rPr>
        <w:t xml:space="preserve">Dikkat Noktaları: </w:t>
      </w:r>
      <w:r>
        <w:rPr>
          <w:sz w:val="20"/>
        </w:rPr>
        <w:t>Butonun 4 bacağının hangilerinin normalde bağlı olduğunu kontrol edin; yanlış bacaklara bağlantı her zaman kapalı devre oluşturur.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Buton Okuma</w:t>
            </w:r>
          </w:p>
        </w:tc>
        <w:tc>
          <w:tcPr>
            <w:tcW w:type="dxa" w:w="3213"/>
          </w:tcPr>
          <w:p>
            <w:r>
              <w:rPr>
                <w:sz w:val="18"/>
              </w:rPr>
              <w:t>Dahili pull-up ile buton okuma programı yazın ve basma/bırakma durumlarını terminalde gösterin</w:t>
            </w:r>
          </w:p>
        </w:tc>
        <w:tc>
          <w:tcPr>
            <w:tcW w:type="dxa" w:w="3213"/>
          </w:tcPr>
          <w:p>
            <w:r>
              <w:rPr>
                <w:sz w:val="18"/>
              </w:rPr>
              <w:t>Kolay</w:t>
            </w:r>
          </w:p>
        </w:tc>
      </w:tr>
      <w:tr>
        <w:tc>
          <w:tcPr>
            <w:tcW w:type="dxa" w:w="3213"/>
          </w:tcPr>
          <w:p>
            <w:r>
              <w:rPr>
                <w:sz w:val="18"/>
              </w:rPr>
              <w:t>Buton-LED Toggle</w:t>
            </w:r>
          </w:p>
        </w:tc>
        <w:tc>
          <w:tcPr>
            <w:tcW w:type="dxa" w:w="3213"/>
          </w:tcPr>
          <w:p>
            <w:r>
              <w:rPr>
                <w:sz w:val="18"/>
              </w:rPr>
              <w:t>Her buton basışında LED durumunu değiştiren (toggle) program yazın, debounce uygulayın</w:t>
            </w:r>
          </w:p>
        </w:tc>
        <w:tc>
          <w:tcPr>
            <w:tcW w:type="dxa" w:w="3213"/>
          </w:tcPr>
          <w:p>
            <w:r>
              <w:rPr>
                <w:sz w:val="18"/>
              </w:rPr>
              <w:t>Orta</w:t>
            </w:r>
          </w:p>
        </w:tc>
      </w:tr>
      <w:tr>
        <w:tc>
          <w:tcPr>
            <w:tcW w:type="dxa" w:w="3213"/>
          </w:tcPr>
          <w:p>
            <w:r>
              <w:rPr>
                <w:sz w:val="18"/>
              </w:rPr>
              <w:t>Çoklu Giriş-Çıkış Sistemi</w:t>
            </w:r>
          </w:p>
        </w:tc>
        <w:tc>
          <w:tcPr>
            <w:tcW w:type="dxa" w:w="3213"/>
          </w:tcPr>
          <w:p>
            <w:r>
              <w:rPr>
                <w:sz w:val="18"/>
              </w:rPr>
              <w:t>3 buton ve 3 LED ile farklı kombinasyonlar üreten kontrol programı yazın (buton1+buton2 = LED3 yanar gibi)</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"Fabrika Acil Durdurma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üretim hattında 3 farklı istasyonda birer acil durdurma butonu bulunmaktadır. Herhangi bir butona basıldığında tüm makineler durmalı (tüm LED'ler sönmeli), kırmızı uyarı LED'i yanıp sönmeli ve hangi istasyondan alarm verildiği terminalde görüntülenmelidir. Butonların debounce uygulanmış, güvenilir bir şekilde çalışması gerekmektedir. Bu sistemi tasarlayın ve programlayın.</w:t>
            </w:r>
          </w:p>
        </w:tc>
      </w:tr>
    </w:tbl>
    <w:p/>
    <w:p>
      <w:r>
        <w:rPr>
          <w:b/>
          <w:color w:val="1B2A4A"/>
          <w:sz w:val="20"/>
        </w:rPr>
        <w:t xml:space="preserve">Beklenen Çıktı: </w:t>
      </w:r>
      <w:r>
        <w:rPr>
          <w:sz w:val="20"/>
        </w:rPr>
        <w:t>3 butonlu acil durdurma devre şeması, debounce uygulanmış kontrol programı ve sistem test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GPIO.input() ile dijital giriş okumayı, pull-up ve pull-down dirençlerin işlevini ve floating pin sorununu, dahili pull-up/pull-down kullanımını ve debounce tekniklerini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GPIO.input()</w:t>
            </w:r>
          </w:p>
        </w:tc>
        <w:tc>
          <w:tcPr>
            <w:tcW w:type="dxa" w:w="4819"/>
            <w:shd w:fill="F5F5F5"/>
          </w:tcPr>
          <w:p>
            <w:r>
              <w:rPr>
                <w:b/>
                <w:color w:val="1B2A4A"/>
                <w:sz w:val="20"/>
              </w:rPr>
              <w:t xml:space="preserve">  Pull-up Direnç</w:t>
            </w:r>
          </w:p>
        </w:tc>
      </w:tr>
      <w:tr>
        <w:tc>
          <w:tcPr>
            <w:tcW w:type="dxa" w:w="4819"/>
            <w:shd w:fill="F5F5F5"/>
          </w:tcPr>
          <w:p>
            <w:r>
              <w:rPr>
                <w:b/>
                <w:color w:val="1B2A4A"/>
                <w:sz w:val="20"/>
              </w:rPr>
              <w:t xml:space="preserve">  Pull-down Direnç</w:t>
            </w:r>
          </w:p>
        </w:tc>
        <w:tc>
          <w:tcPr>
            <w:tcW w:type="dxa" w:w="4819"/>
            <w:shd w:fill="F5F5F5"/>
          </w:tcPr>
          <w:p>
            <w:r>
              <w:rPr>
                <w:b/>
                <w:color w:val="1B2A4A"/>
                <w:sz w:val="20"/>
              </w:rPr>
              <w:t xml:space="preserve">  Floating Pin</w:t>
            </w:r>
          </w:p>
        </w:tc>
      </w:tr>
      <w:tr>
        <w:tc>
          <w:tcPr>
            <w:tcW w:type="dxa" w:w="4819"/>
            <w:shd w:fill="F5F5F5"/>
          </w:tcPr>
          <w:p>
            <w:r>
              <w:rPr>
                <w:b/>
                <w:color w:val="1B2A4A"/>
                <w:sz w:val="20"/>
              </w:rPr>
              <w:t xml:space="preserve">  Debounce</w:t>
            </w:r>
          </w:p>
        </w:tc>
        <w:tc>
          <w:tcPr>
            <w:tcW w:type="dxa" w:w="4819"/>
            <w:shd w:fill="F5F5F5"/>
          </w:tcPr>
          <w:p>
            <w:r>
              <w:rPr>
                <w:b/>
                <w:color w:val="1B2A4A"/>
                <w:sz w:val="20"/>
              </w:rPr>
              <w:t xml:space="preserve">  Toggle Mantığı</w:t>
            </w:r>
          </w:p>
        </w:tc>
      </w:tr>
    </w:tbl>
    <w:p/>
    <w:p>
      <w:pPr>
        <w:spacing w:before="200"/>
      </w:pPr>
      <w:r>
        <w:rPr>
          <w:b/>
          <w:color w:val="757575"/>
          <w:sz w:val="24"/>
        </w:rPr>
        <w:t xml:space="preserve">  Bir Sonraki Dersle Köprü</w:t>
      </w:r>
    </w:p>
    <w:p>
      <w:r>
        <w:rPr>
          <w:sz w:val="20"/>
        </w:rPr>
        <w:t>Bir sonraki derste PWM (Darbe Genişlik Modülasyonu) konusuna geçeceğiz: LED parlaklık kontrolü ve duty cycle kavramı.</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Buton ve LED kullanarak basit bir 'reaksiyon hızı testi' programı tasarlayın: LED rastgele bir süre sonra yanar, kullanıcı butona basarak ne kadar hızlı tepki verdiğini ölçer. Program akış şemasını çizin ve mümkünse kodu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Her kursiyer için tact buton, 10K ohm direnç ve jumper kablo hazırlayın</w:t>
      </w:r>
    </w:p>
    <w:p>
      <w:pPr>
        <w:pStyle w:val="ListBullet"/>
      </w:pPr>
      <w:r>
        <w:rPr>
          <w:sz w:val="20"/>
        </w:rPr>
        <w:t>Floating pin gösterimi için direnç bağlanmamış devre hazırlayın</w:t>
      </w:r>
    </w:p>
    <w:p>
      <w:pPr>
        <w:pStyle w:val="ListBullet"/>
      </w:pPr>
      <w:r>
        <w:rPr>
          <w:sz w:val="20"/>
        </w:rPr>
        <w:t>Osiloskop varsa buton bounce sinyalini gösterecek şekilde ayarlayın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Floating pin anlaşılmıyor</w:t>
            </w:r>
          </w:p>
        </w:tc>
        <w:tc>
          <w:tcPr>
            <w:tcW w:type="dxa" w:w="4819"/>
          </w:tcPr>
          <w:p>
            <w:r>
              <w:rPr>
                <w:sz w:val="18"/>
              </w:rPr>
              <w:t>Direnç olmadan ve dirençle buton okuma sonuçlarını yan yana gösterin; rastgele vs. kararlı okuma farkı açıkça görülsün</w:t>
            </w:r>
          </w:p>
        </w:tc>
      </w:tr>
      <w:tr>
        <w:tc>
          <w:tcPr>
            <w:tcW w:type="dxa" w:w="4819"/>
          </w:tcPr>
          <w:p>
            <w:r>
              <w:rPr>
                <w:sz w:val="18"/>
              </w:rPr>
              <w:t>Pull-up mantığı ters geliyor</w:t>
            </w:r>
          </w:p>
        </w:tc>
        <w:tc>
          <w:tcPr>
            <w:tcW w:type="dxa" w:w="4819"/>
          </w:tcPr>
          <w:p>
            <w:r>
              <w:rPr>
                <w:sz w:val="18"/>
              </w:rPr>
              <w:t>Pull-up'ta buton basılınca LOW okuması kafa karıştırır; devre şemasını çizerek akım yolunu adım adım gösterin</w:t>
            </w:r>
          </w:p>
        </w:tc>
      </w:tr>
      <w:tr>
        <w:tc>
          <w:tcPr>
            <w:tcW w:type="dxa" w:w="4819"/>
          </w:tcPr>
          <w:p>
            <w:r>
              <w:rPr>
                <w:sz w:val="18"/>
              </w:rPr>
              <w:t>Debounce yetersiz kalıyor</w:t>
            </w:r>
          </w:p>
        </w:tc>
        <w:tc>
          <w:tcPr>
            <w:tcW w:type="dxa" w:w="4819"/>
          </w:tcPr>
          <w:p>
            <w:r>
              <w:rPr>
                <w:sz w:val="18"/>
              </w:rPr>
              <w:t>Farklı debounce süreleri (10ms, 50ms, 200ms) ile test ettirin ve en uygun değeri buldurtin</w:t>
            </w:r>
          </w:p>
        </w:tc>
      </w:tr>
    </w:tbl>
    <w:p/>
    <w:p>
      <w:r>
        <w:rPr>
          <w:b/>
          <w:color w:val="1B2A4A"/>
          <w:sz w:val="20"/>
        </w:rPr>
        <w:t xml:space="preserve">Zaman Yönetimi: </w:t>
      </w:r>
      <w:r>
        <w:rPr>
          <w:sz w:val="20"/>
        </w:rPr>
        <w:t>Pull-up/pull-down kavramı soyut kalabilir; teoriye 5 dk, pratik gözleme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Buton yoksa iki jumper kabloyu elle temas ettirerek buton simülasyonu yapılabilir.</w:t>
            </w:r>
          </w:p>
        </w:tc>
      </w:tr>
    </w:tbl>
    <w:p/>
    <w:p>
      <w:r>
        <w:br w:type="page"/>
      </w:r>
    </w:p>
    <w:p>
      <w:pPr>
        <w:jc w:val="center"/>
      </w:pPr>
      <w:r>
        <w:rPr>
          <w:b/>
          <w:color w:val="1B2A4A"/>
          <w:sz w:val="36"/>
        </w:rPr>
        <w:t>━━━  28. SAAT  ━━━</w:t>
      </w:r>
    </w:p>
    <w:p>
      <w:pPr>
        <w:jc w:val="center"/>
      </w:pPr>
      <w:r>
        <w:rPr>
          <w:color w:val="2C6FAD"/>
          <w:sz w:val="32"/>
        </w:rPr>
        <w:t>PWM (Darbe Genişlik Modülasyonu) ile LED Parlaklık Kontrolü</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PWM (Pulse Width Modulation) kavramını ve duty cycle hesabını açıklar, GPIO.PWM() sınıfını kullanarak yazılımsal PWM üretir ve LED parlaklığını kademeli olarak kontrol eden uygulamalar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M3G-K10</w:t>
            </w:r>
          </w:p>
        </w:tc>
        <w:tc>
          <w:tcPr>
            <w:tcW w:type="dxa" w:w="3213"/>
          </w:tcPr>
          <w:p>
            <w:r>
              <w:rPr>
                <w:sz w:val="18"/>
              </w:rPr>
              <w:t>PWM (Darbe Genişlik Modülasyonu) kavramını, frekans ve duty cycle parametrelerini açıklar</w:t>
            </w:r>
          </w:p>
        </w:tc>
        <w:tc>
          <w:tcPr>
            <w:tcW w:type="dxa" w:w="3213"/>
          </w:tcPr>
          <w:p>
            <w:r>
              <w:rPr>
                <w:sz w:val="18"/>
              </w:rPr>
              <w:t>Kavrama</w:t>
            </w:r>
          </w:p>
        </w:tc>
      </w:tr>
      <w:tr>
        <w:tc>
          <w:tcPr>
            <w:tcW w:type="dxa" w:w="3213"/>
          </w:tcPr>
          <w:p>
            <w:r>
              <w:rPr>
                <w:sz w:val="18"/>
              </w:rPr>
              <w:t>M3G-K11</w:t>
            </w:r>
          </w:p>
        </w:tc>
        <w:tc>
          <w:tcPr>
            <w:tcW w:type="dxa" w:w="3213"/>
          </w:tcPr>
          <w:p>
            <w:r>
              <w:rPr>
                <w:sz w:val="18"/>
              </w:rPr>
              <w:t>GPIO.PWM() sınıfını kullanarak PWM nesnesi oluşturur, start(), stop() ve ChangeDutyCycle() metotlarını uygular</w:t>
            </w:r>
          </w:p>
        </w:tc>
        <w:tc>
          <w:tcPr>
            <w:tcW w:type="dxa" w:w="3213"/>
          </w:tcPr>
          <w:p>
            <w:r>
              <w:rPr>
                <w:sz w:val="18"/>
              </w:rPr>
              <w:t>Uygulama</w:t>
            </w:r>
          </w:p>
        </w:tc>
      </w:tr>
      <w:tr>
        <w:tc>
          <w:tcPr>
            <w:tcW w:type="dxa" w:w="3213"/>
          </w:tcPr>
          <w:p>
            <w:r>
              <w:rPr>
                <w:sz w:val="18"/>
              </w:rPr>
              <w:t>M3G-K12</w:t>
            </w:r>
          </w:p>
        </w:tc>
        <w:tc>
          <w:tcPr>
            <w:tcW w:type="dxa" w:w="3213"/>
          </w:tcPr>
          <w:p>
            <w:r>
              <w:rPr>
                <w:sz w:val="18"/>
              </w:rPr>
              <w:t>LED parlaklığını kademeli olarak artıran/azaltan (fade-in/fade-out) program yazar ve farklı PWM frekanslarının etkisini gözlemler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dijital giriş/çıkış kontrolü, buton okuma ve LED yakma (Saat 25-27)</w:t>
      </w:r>
    </w:p>
    <w:p>
      <w:pPr>
        <w:spacing w:before="200"/>
      </w:pPr>
      <w:r>
        <w:rPr>
          <w:b/>
          <w:color w:val="757575"/>
          <w:sz w:val="24"/>
        </w:rPr>
        <w:t xml:space="preserve">  Öğrencinin Bilmesi Gerekenler</w:t>
      </w:r>
    </w:p>
    <w:p>
      <w:pPr>
        <w:pStyle w:val="ListBullet"/>
      </w:pPr>
      <w:r>
        <w:rPr>
          <w:sz w:val="20"/>
        </w:rPr>
        <w:t>GPIO.output() ile HIGH/LOW dijital çıkış</w:t>
      </w:r>
    </w:p>
    <w:p>
      <w:pPr>
        <w:pStyle w:val="ListBullet"/>
      </w:pPr>
      <w:r>
        <w:rPr>
          <w:sz w:val="20"/>
        </w:rPr>
        <w:t>LED devresi kurulumu ve direnç hesabı</w:t>
      </w:r>
    </w:p>
    <w:p>
      <w:pPr>
        <w:pStyle w:val="ListBullet"/>
      </w:pPr>
      <w:r>
        <w:rPr>
          <w:sz w:val="20"/>
        </w:rPr>
        <w:t>for döngüsü ve range() fonksiyonu</w:t>
      </w:r>
    </w:p>
    <w:p>
      <w:pPr>
        <w:spacing w:before="200"/>
      </w:pPr>
      <w:r>
        <w:rPr>
          <w:b/>
          <w:color w:val="757575"/>
          <w:sz w:val="24"/>
        </w:rPr>
        <w:t xml:space="preserve">  Olası Kavram Yanılgıları</w:t>
      </w:r>
    </w:p>
    <w:p>
      <w:pPr>
        <w:pStyle w:val="ListBullet"/>
      </w:pPr>
      <w:r>
        <w:rPr>
          <w:sz w:val="20"/>
        </w:rPr>
        <w:t>PWM analog sinyal üretir - PWM dijital sinyalin açık/kapalı oranını değiştirir, gerçek analog sinyal değildir</w:t>
      </w:r>
    </w:p>
    <w:p>
      <w:pPr>
        <w:pStyle w:val="ListBullet"/>
      </w:pPr>
      <w:r>
        <w:rPr>
          <w:sz w:val="20"/>
        </w:rPr>
        <w:t>Duty cycle %50 demek yarı gerilim (1.65V) demektir - aslında sinyal 0V ve 3.3V arasında hızla geçiş yapar, ortalama voltaj 1.65V'tur ama anlık değer her zaman 0 veya 3.3V'tur</w:t>
      </w:r>
    </w:p>
    <w:p>
      <w:pPr>
        <w:pStyle w:val="ListBullet"/>
      </w:pPr>
      <w:r>
        <w:rPr>
          <w:sz w:val="20"/>
        </w:rPr>
        <w:t>Raspberry Pi donanımsal PWM desteklemez - GPIO 12, 13, 18, 19 pinlerinde donanımsal PWM bulunur, diğer pinlerde yazılımsal PWM kullanılır</w:t>
      </w:r>
    </w:p>
    <w:p>
      <w:pPr>
        <w:spacing w:before="200"/>
      </w:pPr>
      <w:r>
        <w:rPr>
          <w:b/>
          <w:color w:val="757575"/>
          <w:sz w:val="24"/>
        </w:rPr>
        <w:t xml:space="preserve">  Hazırlık Materyalleri</w:t>
      </w:r>
    </w:p>
    <w:p>
      <w:pPr>
        <w:pStyle w:val="ListBullet"/>
      </w:pPr>
      <w:r>
        <w:rPr>
          <w:sz w:val="20"/>
        </w:rPr>
        <w:t>Raspberry Pi ve breadboard</w:t>
      </w:r>
    </w:p>
    <w:p>
      <w:pPr>
        <w:pStyle w:val="ListBullet"/>
      </w:pPr>
      <w:r>
        <w:rPr>
          <w:sz w:val="20"/>
        </w:rPr>
        <w:t>LED ve 220 ohm direnç</w:t>
      </w:r>
    </w:p>
    <w:p>
      <w:pPr>
        <w:pStyle w:val="ListBullet"/>
      </w:pPr>
      <w:r>
        <w:rPr>
          <w:sz w:val="20"/>
        </w:rPr>
        <w:t>Jumper kablolar</w:t>
      </w:r>
    </w:p>
    <w:p>
      <w:pPr>
        <w:pStyle w:val="ListBullet"/>
      </w:pPr>
      <w:r>
        <w:rPr>
          <w:sz w:val="20"/>
        </w:rPr>
        <w:t>Osiloskop (varsa PWM sinyalini görmek için)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odanın ışığını dimmer (kısıcı) ile kıstığınızda lamba daha az parlar. Ama lamba aslında çok hızlı yanıp sönüyor! Öyle hızlı ki gözünüz bunu fark edemez ve daha düşük parlaklık olarak algılarsınız. İşte PWM (Darbe Genişlik Modülasyonu) tam olarak bu prensibi kullanır: dijital sinyalin açık kalma oranını değiştirerek analog bir etki yaratır.</w:t>
      </w:r>
    </w:p>
    <w:p>
      <w:r>
        <w:rPr>
          <w:b/>
          <w:color w:val="1B2A4A"/>
          <w:sz w:val="20"/>
        </w:rPr>
        <w:t xml:space="preserve">Günlük Hayat Bağlantısı: </w:t>
      </w:r>
      <w:r>
        <w:rPr>
          <w:sz w:val="20"/>
        </w:rPr>
        <w:t>Dimmer (ışık kısıcı) gibi PWM de ışık miktarını kontrol eder. Fark şu ki PWM tamamen dijital bir tekniktir: sinyal ya 0V ya 3.3V'tur ama açık/kapalı oranını değiştirerek gözümüzü 'kandırır'.</w:t>
      </w:r>
    </w:p>
    <w:p>
      <w:pPr>
        <w:spacing w:before="200"/>
      </w:pPr>
      <w:r>
        <w:rPr>
          <w:b/>
          <w:color w:val="2C6FAD"/>
          <w:sz w:val="24"/>
        </w:rPr>
        <w:t xml:space="preserve">  Ön Bilgi Yoklama Soruları</w:t>
      </w:r>
    </w:p>
    <w:p>
      <w:r>
        <w:rPr>
          <w:b/>
          <w:color w:val="2C6FAD"/>
          <w:sz w:val="20"/>
        </w:rPr>
        <w:t xml:space="preserve">  1. </w:t>
      </w:r>
      <w:r>
        <w:rPr>
          <w:sz w:val="20"/>
        </w:rPr>
        <w:t>Kursiyerlerden dijital ve analog sinyal arasındaki farkı açıklamaları istenir.</w:t>
      </w:r>
    </w:p>
    <w:p>
      <w:r>
        <w:rPr>
          <w:b/>
          <w:color w:val="2C6FAD"/>
          <w:sz w:val="20"/>
        </w:rPr>
        <w:t xml:space="preserve">  2. </w:t>
      </w:r>
      <w:r>
        <w:rPr>
          <w:sz w:val="20"/>
        </w:rPr>
        <w:t>Kursiyerlerden GPIO.output(HIGH/LOW) ile LED'in nasıl kontrol edildiğini hatırlamaları istenir.</w:t>
      </w:r>
    </w:p>
    <w:p>
      <w:pPr>
        <w:spacing w:before="200"/>
      </w:pPr>
      <w:r>
        <w:rPr>
          <w:b/>
          <w:color w:val="2C6FAD"/>
          <w:sz w:val="24"/>
        </w:rPr>
        <w:t xml:space="preserve">  Motivasyon Etkinliği: "Göz Yanılması Deneyi"</w:t>
      </w:r>
    </w:p>
    <w:p>
      <w:r>
        <w:rPr>
          <w:b/>
          <w:color w:val="1B2A4A"/>
          <w:sz w:val="20"/>
        </w:rPr>
        <w:t xml:space="preserve">Açıklama: </w:t>
      </w:r>
      <w:r>
        <w:rPr>
          <w:sz w:val="20"/>
        </w:rPr>
        <w:t>Kursiyerler LED'i farklı hızlarda yakıp söndürerek gözün bu yanıp sönmeyi ne noktada fark edemediğini ve sürekli ışık olarak algıladığını keşfediyor.</w:t>
      </w:r>
    </w:p>
    <w:p>
      <w:r>
        <w:rPr>
          <w:b/>
          <w:color w:val="1B2A4A"/>
          <w:sz w:val="20"/>
        </w:rPr>
        <w:t xml:space="preserve">Yönerge: </w:t>
      </w:r>
      <w:r>
        <w:rPr>
          <w:sz w:val="20"/>
        </w:rPr>
        <w:t>Eğitmen LED'i time.sleep() ile farklı hızlarda yanıp söndürür: 1 saniye aralık (yanıp sönme görülür), 0.1 saniye (hızlı titreşim), 0.01 saniye (neredeyse sürekli), 0.001 saniye (tamamen sürekli görünür). Kursiyerlerden hangi noktada yanıp sönmenin fark edilemediğini belirlemeleri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gece lambası tasarlıyorsunuz. Kullanıcı parlaklığı 5 kademede ayarlayabilmeli: çok düşük (%20), düşük (%40), orta (%60), yüksek (%80), tam (%100). Bu kontrol sadece dijital sinyal (0 ve 3.3V) kullanılarak nasıl sağlanabilir?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"PWM Sinyali Keşfi ve Duty Cycle Deneyleri"</w:t>
      </w:r>
    </w:p>
    <w:p>
      <w:r>
        <w:rPr>
          <w:b/>
          <w:color w:val="1B2A4A"/>
          <w:sz w:val="20"/>
        </w:rPr>
        <w:t xml:space="preserve">Türü: </w:t>
      </w:r>
      <w:r>
        <w:rPr>
          <w:sz w:val="20"/>
        </w:rPr>
        <w:t>Uygulamalı deney ve gözlem</w:t>
      </w:r>
    </w:p>
    <w:p>
      <w:r>
        <w:rPr>
          <w:b/>
          <w:color w:val="1B2A4A"/>
          <w:sz w:val="20"/>
        </w:rPr>
        <w:t xml:space="preserve">Amacı: </w:t>
      </w:r>
      <w:r>
        <w:rPr>
          <w:sz w:val="20"/>
        </w:rPr>
        <w:t>PWM kavramını anlamak, duty cycle'ın LED parlaklığına etkisini gözlemlemek</w:t>
      </w:r>
    </w:p>
    <w:p>
      <w:r>
        <w:rPr>
          <w:b/>
          <w:color w:val="1B2A4A"/>
          <w:sz w:val="20"/>
        </w:rPr>
        <w:t xml:space="preserve">Malzemeler: </w:t>
      </w:r>
      <w:r>
        <w:rPr>
          <w:sz w:val="20"/>
        </w:rPr>
        <w:t>Raspberry Pi, breadboard, LED, 220 ohm direnç, jumper kablolar, osiloskop (varsa)</w:t>
      </w:r>
    </w:p>
    <w:p>
      <w:pPr>
        <w:spacing w:before="200"/>
      </w:pPr>
      <w:r>
        <w:rPr>
          <w:b/>
          <w:color w:val="007A7A"/>
          <w:sz w:val="24"/>
        </w:rPr>
        <w:t xml:space="preserve">  Yönerge Adımları</w:t>
      </w:r>
    </w:p>
    <w:p>
      <w:r>
        <w:rPr>
          <w:b/>
          <w:color w:val="007A7A"/>
          <w:sz w:val="20"/>
        </w:rPr>
        <w:t xml:space="preserve">  1. </w:t>
      </w:r>
      <w:r>
        <w:rPr>
          <w:sz w:val="20"/>
        </w:rPr>
        <w:t>GPIO.PWM(pin, frekans) ile PWM nesnesi oluşturun: p = GPIO.PWM(17, 1000) (1 kHz)</w:t>
      </w:r>
    </w:p>
    <w:p>
      <w:r>
        <w:rPr>
          <w:b/>
          <w:color w:val="007A7A"/>
          <w:sz w:val="20"/>
        </w:rPr>
        <w:t xml:space="preserve">  2. </w:t>
      </w:r>
      <w:r>
        <w:rPr>
          <w:sz w:val="20"/>
        </w:rPr>
        <w:t>p.start(50) ile %50 duty cycle'da PWM başlatın ve LED parlaklığını gözlemleyin</w:t>
      </w:r>
    </w:p>
    <w:p>
      <w:r>
        <w:rPr>
          <w:b/>
          <w:color w:val="007A7A"/>
          <w:sz w:val="20"/>
        </w:rPr>
        <w:t xml:space="preserve">  3. </w:t>
      </w:r>
      <w:r>
        <w:rPr>
          <w:sz w:val="20"/>
        </w:rPr>
        <w:t>p.ChangeDutyCycle() ile farklı duty cycle değerlerini deneyin: %0, %25, %50, %75, %100</w:t>
      </w:r>
    </w:p>
    <w:p>
      <w:r>
        <w:rPr>
          <w:b/>
          <w:color w:val="007A7A"/>
          <w:sz w:val="20"/>
        </w:rPr>
        <w:t xml:space="preserve">  4. </w:t>
      </w:r>
      <w:r>
        <w:rPr>
          <w:sz w:val="20"/>
        </w:rPr>
        <w:t>Frekansı değiştirerek (100 Hz, 500 Hz, 1000 Hz, 5000 Hz) LED parlaklığı ve titreşim farkını gözlemleyin</w:t>
      </w:r>
    </w:p>
    <w:p>
      <w:r>
        <w:rPr>
          <w:b/>
          <w:color w:val="1B2A4A"/>
          <w:sz w:val="20"/>
        </w:rPr>
        <w:t xml:space="preserve">Öğrenci Rolü: </w:t>
      </w:r>
      <w:r>
        <w:rPr>
          <w:sz w:val="20"/>
        </w:rPr>
        <w:t>PWM nesnesi oluşturarak farklı duty cycle ve frekans değerlerinin LED parlaklığına etkisini gözlemler.</w:t>
      </w:r>
    </w:p>
    <w:p>
      <w:r>
        <w:rPr>
          <w:b/>
          <w:color w:val="1B2A4A"/>
          <w:sz w:val="20"/>
        </w:rPr>
        <w:t xml:space="preserve">Öğretmen Rolü: </w:t>
      </w:r>
      <w:r>
        <w:rPr>
          <w:sz w:val="20"/>
        </w:rPr>
        <w:t>PWM sinyalinin dalga formunu tahtada çizer, duty cycle hesabını açıklar ve frekansın önemini vurgular.</w:t>
      </w:r>
    </w:p>
    <w:p>
      <w:r>
        <w:rPr>
          <w:b/>
          <w:color w:val="1B2A4A"/>
          <w:sz w:val="20"/>
        </w:rPr>
        <w:t xml:space="preserve">Beklenen Ürün: </w:t>
      </w:r>
      <w:r>
        <w:rPr>
          <w:sz w:val="20"/>
        </w:rPr>
        <w:t>PWM deney raporu: farklı duty cycle ve frekans değerlerinde LED parlaklık gözlemleri tablosu</w:t>
      </w:r>
    </w:p>
    <w:p>
      <w:pPr>
        <w:spacing w:before="200"/>
      </w:pPr>
      <w:r>
        <w:rPr>
          <w:b/>
          <w:color w:val="007A7A"/>
          <w:sz w:val="24"/>
        </w:rPr>
        <w:t xml:space="preserve">  Araştırma Soruları</w:t>
      </w:r>
    </w:p>
    <w:p>
      <w:r>
        <w:rPr>
          <w:b/>
          <w:color w:val="007A7A"/>
          <w:sz w:val="20"/>
        </w:rPr>
        <w:t xml:space="preserve">  1. </w:t>
      </w:r>
      <w:r>
        <w:rPr>
          <w:sz w:val="20"/>
        </w:rPr>
        <w:t>Yazılımsal PWM (RPi.GPIO) ve donanımsal PWM (GPIO 18) arasındaki doğruluk ve kararlılık farkı nedir?</w:t>
      </w:r>
    </w:p>
    <w:p>
      <w:r>
        <w:rPr>
          <w:b/>
          <w:color w:val="1B2A4A"/>
          <w:sz w:val="20"/>
        </w:rPr>
        <w:t xml:space="preserve">Grupla Çalışma Kuralları: </w:t>
      </w:r>
      <w:r>
        <w:rPr>
          <w:sz w:val="20"/>
        </w:rPr>
        <w:t>Her kursiyer en az 5 farklı duty cycle değerini test etmeli ve sonuçları tablo halinde kaydetmelidir.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PWM (Darbe Genişlik Modülasyonu)</w:t>
            </w:r>
          </w:p>
        </w:tc>
        <w:tc>
          <w:tcPr>
            <w:tcW w:type="dxa" w:w="2409"/>
          </w:tcPr>
          <w:p>
            <w:r>
              <w:rPr>
                <w:sz w:val="18"/>
              </w:rPr>
              <w:t>Dijital sinyalin HIGH süresini periyodik olarak değiştirerek analog benzeri çıkış elde etme tekniği</w:t>
            </w:r>
          </w:p>
        </w:tc>
        <w:tc>
          <w:tcPr>
            <w:tcW w:type="dxa" w:w="2409"/>
          </w:tcPr>
          <w:p>
            <w:r>
              <w:rPr>
                <w:sz w:val="18"/>
              </w:rPr>
              <w:t>Frekans (Hz), periyot (T), duty cycle (%), dijital-analog dönüşüm</w:t>
            </w:r>
          </w:p>
        </w:tc>
        <w:tc>
          <w:tcPr>
            <w:tcW w:type="dxa" w:w="2409"/>
          </w:tcPr>
          <w:p>
            <w:r>
              <w:rPr>
                <w:sz w:val="18"/>
              </w:rPr>
              <w:t>1 kHz PWM sinyali saniyede 1000 kez HIGH/LOW geçişi yapar. Duty cycle %75 ise: her 1ms periyotta 0.75ms HIGH (3.3V), 0.25ms LOW (0V). LED ortalama 2.475V alır ve %75 parlaklıkta yanar</w:t>
            </w:r>
          </w:p>
        </w:tc>
      </w:tr>
      <w:tr>
        <w:tc>
          <w:tcPr>
            <w:tcW w:type="dxa" w:w="2409"/>
          </w:tcPr>
          <w:p>
            <w:r>
              <w:rPr>
                <w:sz w:val="18"/>
              </w:rPr>
              <w:t>Duty Cycle</w:t>
            </w:r>
          </w:p>
        </w:tc>
        <w:tc>
          <w:tcPr>
            <w:tcW w:type="dxa" w:w="2409"/>
          </w:tcPr>
          <w:p>
            <w:r>
              <w:rPr>
                <w:sz w:val="18"/>
              </w:rPr>
              <w:t>PWM sinyalinde HIGH (aktif) süresinin toplam periyoda oranı; yüzde olarak ifade edilir</w:t>
            </w:r>
          </w:p>
        </w:tc>
        <w:tc>
          <w:tcPr>
            <w:tcW w:type="dxa" w:w="2409"/>
          </w:tcPr>
          <w:p>
            <w:r>
              <w:rPr>
                <w:sz w:val="18"/>
              </w:rPr>
              <w:t>Duty Cycle = (HIGH süresi / Periyot) x 100, %0 = tamamen kapalı, %100 = tamamen açık</w:t>
            </w:r>
          </w:p>
        </w:tc>
        <w:tc>
          <w:tcPr>
            <w:tcW w:type="dxa" w:w="2409"/>
          </w:tcPr>
          <w:p>
            <w:r>
              <w:rPr>
                <w:sz w:val="18"/>
              </w:rPr>
              <w:t>%0: LED tamamen sönük (sürekli LOW). %25: LED çok düşük parlaklık. %50: LED orta parlaklık. %75: LED yüksek parlaklık. %100: LED tam parlaklık (sürekli HIGH). Ortalama voltaj = 3.3V x (Duty Cycle / 100)</w:t>
            </w:r>
          </w:p>
        </w:tc>
      </w:tr>
      <w:tr>
        <w:tc>
          <w:tcPr>
            <w:tcW w:type="dxa" w:w="2409"/>
          </w:tcPr>
          <w:p>
            <w:r>
              <w:rPr>
                <w:sz w:val="18"/>
              </w:rPr>
              <w:t>GPIO.PWM()</w:t>
            </w:r>
          </w:p>
        </w:tc>
        <w:tc>
          <w:tcPr>
            <w:tcW w:type="dxa" w:w="2409"/>
          </w:tcPr>
          <w:p>
            <w:r>
              <w:rPr>
                <w:sz w:val="18"/>
              </w:rPr>
              <w:t>RPi.GPIO kütüphanesinde yazılımsal PWM sinyali oluşturan sınıf; pin numarası ve frekans parametreleri alır</w:t>
            </w:r>
          </w:p>
        </w:tc>
        <w:tc>
          <w:tcPr>
            <w:tcW w:type="dxa" w:w="2409"/>
          </w:tcPr>
          <w:p>
            <w:r>
              <w:rPr>
                <w:sz w:val="18"/>
              </w:rPr>
              <w:t>GPIO.PWM(pin, freq), start(dc), stop(), ChangeDutyCycle(dc), ChangeFrequency(freq)</w:t>
            </w:r>
          </w:p>
        </w:tc>
        <w:tc>
          <w:tcPr>
            <w:tcW w:type="dxa" w:w="2409"/>
          </w:tcPr>
          <w:p>
            <w:r>
              <w:rPr>
                <w:sz w:val="18"/>
              </w:rPr>
              <w:t>p = GPIO.PWM(17, 1000) &gt; Pin 17'de 1kHz PWM nesnesi oluşturur. p.start(50) &gt; %50 duty cycle ile başlatır. p.ChangeDutyCycle(75) &gt; Duty cycle'ı %75'e değiştirir. p.stop() &gt; PWM'i durdurur</w:t>
            </w:r>
          </w:p>
        </w:tc>
      </w:tr>
      <w:tr>
        <w:tc>
          <w:tcPr>
            <w:tcW w:type="dxa" w:w="2409"/>
          </w:tcPr>
          <w:p>
            <w:r>
              <w:rPr>
                <w:sz w:val="18"/>
              </w:rPr>
              <w:t>Fade Efekti</w:t>
            </w:r>
          </w:p>
        </w:tc>
        <w:tc>
          <w:tcPr>
            <w:tcW w:type="dxa" w:w="2409"/>
          </w:tcPr>
          <w:p>
            <w:r>
              <w:rPr>
                <w:sz w:val="18"/>
              </w:rPr>
              <w:t>LED parlaklığının kademeli olarak artırılması (fade-in) veya azaltılması (fade-out) animasyonu</w:t>
            </w:r>
          </w:p>
        </w:tc>
        <w:tc>
          <w:tcPr>
            <w:tcW w:type="dxa" w:w="2409"/>
          </w:tcPr>
          <w:p>
            <w:r>
              <w:rPr>
                <w:sz w:val="18"/>
              </w:rPr>
              <w:t>for döngüsü, ChangeDutyCycle, time.sleep, geçiş süresi</w:t>
            </w:r>
          </w:p>
        </w:tc>
        <w:tc>
          <w:tcPr>
            <w:tcW w:type="dxa" w:w="2409"/>
          </w:tcPr>
          <w:p>
            <w:r>
              <w:rPr>
                <w:sz w:val="18"/>
              </w:rPr>
              <w:t>for dc in range(0, 101, 5): p.ChangeDutyCycle(dc); time.sleep(0.1) &gt; LED parlaklığı %0'dan %100'e 2 saniyede kademeli olarak artar (fade-in). Tersine range(100, -1, -5) ile fade-out yapılır</w:t>
            </w:r>
          </w:p>
        </w:tc>
      </w:tr>
    </w:tbl>
    <w:p/>
    <w:p>
      <w:pPr>
        <w:spacing w:before="200"/>
      </w:pPr>
      <w:r>
        <w:rPr>
          <w:b/>
          <w:color w:val="E65C00"/>
          <w:sz w:val="24"/>
        </w:rPr>
        <w:t xml:space="preserve">  Konu Anlatımı</w:t>
      </w:r>
    </w:p>
    <w:p>
      <w:r>
        <w:rPr>
          <w:sz w:val="20"/>
        </w:rPr>
        <w:t>PWM Kavramı ve Çalışma Prensibi: PWM (Pulse Width Modulation - Darbe Genişlik Modülasyonu) dijital bir sinyal tekniğidir. Sinyal her zaman ya 0V ya da 3.3V'tur ama HIGH ve LOW sürelerinin oranı değiştirilerek ortalama voltaj kontrol edilir. Frekans: PWM sinyalinin saniyede kaç kez tekrarladığı (Hz). LED kontrolü için genellikle 1000 Hz (1 kHz) kullanılır. İnsan gözü yaklaşık 60 Hz üzerindeki yanıp sönmeleri fark edemez. Düşük frekans (50 Hz altı): LED yanıp sönmesi görülebilir (flicker). Yüksek frekans (1 kHz üzeri): LED sürekli yanar gibi görünür.</w:t>
      </w:r>
    </w:p>
    <w:p>
      <w:r>
        <w:rPr>
          <w:sz w:val="20"/>
        </w:rPr>
        <w:t>Duty Cycle ve Parlaklık İlişkisi: Duty cycle PWM sinyalinin aktif (HIGH) kalma yüzdesini belirtir. Formül: Duty Cycle (%) = (t_HIGH / T_periyot) x 100. Ortalama voltaj: V_ort = V_max x (DC / 100) = 3.3V x (DC / 100). Parlaklık-DC ilişkisi doğrusal değildir: İnsan gözü düşük parlaklıklardaki değişime daha hassastır (Weber-Fechner yasası). %0 = tamamen sönük, %10 = hafif parlaklık, %50 = orta parlaklık (göze göre oldukça parlak), %100 = tam parlaklık. Gamma düzeltmesi: Algılanan doğrusal parlaklık için duty cycle değerleri logaritmik olarak ayarlanabilir.</w:t>
      </w:r>
    </w:p>
    <w:p>
      <w:r>
        <w:rPr>
          <w:sz w:val="20"/>
        </w:rPr>
        <w:t>GPIO.PWM() Sınıfı ve Metotları: PWM nesnesi oluşturma: p = GPIO.PWM(pin_no, frekans_hz). Pin önceden GPIO.OUT olarak setup edilmiş olmalıdır. Metotlar: p.start(duty_cycle) - PWM başlatır (0-100 arası), p.stop() - PWM durdurur, p.ChangeDutyCycle(dc) - Duty cycle değiştirir (0-100 arası), p.ChangeFrequency(freq) - Frekansı değiştirir. Dikkat: ChangeDutyCycle() değeri 0-100 arasında olmalıdır, aksi halde ValueError hatası verir. Birden fazla pinde aynı anda PWM çalıştırılabilir; her pin için ayrı PWM nesnesi oluşturulur.</w:t>
      </w:r>
    </w:p>
    <w:p>
      <w:r>
        <w:rPr>
          <w:sz w:val="20"/>
        </w:rPr>
        <w:t>LED Fade Efekti ve Uygulama Örnekleri: Fade-in (kademeli aydınlatma): for dc in range(0, 101, 5): p.ChangeDutyCycle(dc); time.sleep(0.05). Duty cycle %0'dan %100'e 5'er artarak toplam 20 adımda (20 x 50ms = 1 saniye) artar. Fade-out (kademeli söndürme): for dc in range(100, -1, -5): p.ChangeDutyCycle(dc); time.sleep(0.05). Nefes alan LED (breathing LED): Sürekli fade-in ve fade-out döngüsü. Çoklu LED ile renk karışımı: RGB LED'de her renk kanalına farklı PWM uygulanarak milyonlarca renk elde edilebilir. Servo motor kontrolü: PWM ile servo motorun açısı kontrol edilir (gelecek konular).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PWM ile LED parlaklık kontrolü</w:t>
            </w:r>
          </w:p>
        </w:tc>
        <w:tc>
          <w:tcPr>
            <w:tcW w:type="dxa" w:w="3213"/>
          </w:tcPr>
          <w:p>
            <w:r>
              <w:rPr>
                <w:sz w:val="18"/>
              </w:rPr>
              <w:t>import RPi.GPIO as GPIO</w:t>
              <w:br/>
              <w:t>import time</w:t>
              <w:br/>
              <w:br/>
              <w:t>GPIO.setmode(GPIO.BCM)</w:t>
              <w:br/>
              <w:t>GPIO.setup(17, GPIO.OUT)</w:t>
              <w:br/>
              <w:br/>
              <w:t>p = GPIO.PWM(17, 1000)  # 1 kHz frekans</w:t>
              <w:br/>
              <w:t>p.start(0)  # %0 ile basla (sonuk)</w:t>
              <w:br/>
              <w:br/>
              <w:t>try:</w:t>
              <w:br/>
              <w:t xml:space="preserve">    p.ChangeDutyCycle(25)   # %25 parlaklik</w:t>
              <w:br/>
              <w:t xml:space="preserve">    time.sleep(2)</w:t>
              <w:br/>
              <w:t xml:space="preserve">    p.ChangeDutyCycle(50)   # %50 parlaklik</w:t>
              <w:br/>
              <w:t xml:space="preserve">    time.sleep(2)</w:t>
              <w:br/>
              <w:t xml:space="preserve">    p.ChangeDutyCycle(75)   # %75 parlaklik</w:t>
              <w:br/>
              <w:t xml:space="preserve">    time.sleep(2)</w:t>
              <w:br/>
              <w:t xml:space="preserve">    p.ChangeDutyCycle(100)  # %100 parlaklik</w:t>
              <w:br/>
              <w:t xml:space="preserve">    time.sleep(2)</w:t>
              <w:br/>
              <w:t>finally:</w:t>
              <w:br/>
              <w:t xml:space="preserve">    p.stop()</w:t>
              <w:br/>
              <w:t xml:space="preserve">    GPIO.cleanup()</w:t>
            </w:r>
          </w:p>
        </w:tc>
        <w:tc>
          <w:tcPr>
            <w:tcW w:type="dxa" w:w="3213"/>
          </w:tcPr>
          <w:p>
            <w:r>
              <w:rPr>
                <w:sz w:val="18"/>
              </w:rPr>
              <w:t>PWM ile LED parlaklığı 4 kademede artırılır: her kademe 2 saniye sürer ve parlaklık farkı gözlenir</w:t>
            </w:r>
          </w:p>
        </w:tc>
      </w:tr>
      <w:tr>
        <w:tc>
          <w:tcPr>
            <w:tcW w:type="dxa" w:w="3213"/>
          </w:tcPr>
          <w:p>
            <w:r>
              <w:rPr>
                <w:sz w:val="18"/>
              </w:rPr>
              <w:t>Fade-in / Fade-out animasyonu</w:t>
            </w:r>
          </w:p>
        </w:tc>
        <w:tc>
          <w:tcPr>
            <w:tcW w:type="dxa" w:w="3213"/>
          </w:tcPr>
          <w:p>
            <w:r>
              <w:rPr>
                <w:sz w:val="18"/>
              </w:rPr>
              <w:t>import RPi.GPIO as GPIO</w:t>
              <w:br/>
              <w:t>import time</w:t>
              <w:br/>
              <w:br/>
              <w:t>GPIO.setmode(GPIO.BCM)</w:t>
              <w:br/>
              <w:t>GPIO.setup(17, GPIO.OUT)</w:t>
              <w:br/>
              <w:t>p = GPIO.PWM(17, 1000)</w:t>
              <w:br/>
              <w:t>p.start(0)</w:t>
              <w:br/>
              <w:br/>
              <w:t>try:</w:t>
              <w:br/>
              <w:t xml:space="preserve">    while True:</w:t>
              <w:br/>
              <w:t xml:space="preserve">        # Fade-in</w:t>
              <w:br/>
              <w:t xml:space="preserve">        for dc in range(0, 101, 2):</w:t>
              <w:br/>
              <w:t xml:space="preserve">            p.ChangeDutyCycle(dc)</w:t>
              <w:br/>
              <w:t xml:space="preserve">            time.sleep(0.02)</w:t>
              <w:br/>
              <w:t xml:space="preserve">        # Fade-out</w:t>
              <w:br/>
              <w:t xml:space="preserve">        for dc in range(100, -1, -2):</w:t>
              <w:br/>
              <w:t xml:space="preserve">            p.ChangeDutyCycle(dc)</w:t>
              <w:br/>
              <w:t xml:space="preserve">            time.sleep(0.02)</w:t>
              <w:br/>
              <w:t>except KeyboardInterrupt:</w:t>
              <w:br/>
              <w:t xml:space="preserve">    pass</w:t>
              <w:br/>
              <w:t>finally:</w:t>
              <w:br/>
              <w:t xml:space="preserve">    p.stop()</w:t>
              <w:br/>
              <w:t xml:space="preserve">    GPIO.cleanup()</w:t>
            </w:r>
          </w:p>
        </w:tc>
        <w:tc>
          <w:tcPr>
            <w:tcW w:type="dxa" w:w="3213"/>
          </w:tcPr>
          <w:p>
            <w:r>
              <w:rPr>
                <w:sz w:val="18"/>
              </w:rPr>
              <w:t>Nefes alan LED efekti: parlaklık yavaşça artar (fade-in) ve azalır (fade-out), sürekli döngüde tekrarlar</w:t>
            </w:r>
          </w:p>
        </w:tc>
      </w:tr>
      <w:tr>
        <w:tc>
          <w:tcPr>
            <w:tcW w:type="dxa" w:w="3213"/>
          </w:tcPr>
          <w:p>
            <w:r>
              <w:rPr>
                <w:sz w:val="18"/>
              </w:rPr>
              <w:t>Buton ile parlaklık kontrolü</w:t>
            </w:r>
          </w:p>
        </w:tc>
        <w:tc>
          <w:tcPr>
            <w:tcW w:type="dxa" w:w="3213"/>
          </w:tcPr>
          <w:p>
            <w:r>
              <w:rPr>
                <w:sz w:val="18"/>
              </w:rPr>
              <w:t>import RPi.GPIO as GPIO</w:t>
              <w:br/>
              <w:t>import time</w:t>
              <w:br/>
              <w:br/>
              <w:t>GPIO.setmode(GPIO.BCM)</w:t>
              <w:br/>
              <w:t>GPIO.setup(17, GPIO.OUT)</w:t>
              <w:br/>
              <w:t>GPIO.setup(18, GPIO.IN, pull_up_down=GPIO.PUD_UP)</w:t>
              <w:br/>
              <w:br/>
              <w:t>p = GPIO.PWM(17, 1000)</w:t>
              <w:br/>
              <w:t>p.start(0)</w:t>
              <w:br/>
              <w:t>parlaklik = 0</w:t>
              <w:br/>
              <w:br/>
              <w:t>try:</w:t>
              <w:br/>
              <w:t xml:space="preserve">    while True:</w:t>
              <w:br/>
              <w:t xml:space="preserve">        if GPIO.input(18) == GPIO.LOW:</w:t>
              <w:br/>
              <w:t xml:space="preserve">            time.sleep(0.05)  # Debounce</w:t>
              <w:br/>
              <w:t xml:space="preserve">            if GPIO.input(18) == GPIO.LOW:</w:t>
              <w:br/>
              <w:t xml:space="preserve">                parlaklik = (parlaklik + 20) % 120  # 0,20,40,60,80,100,0,...</w:t>
              <w:br/>
              <w:t xml:space="preserve">                if parlaklik &gt; 100: parlaklik = 0</w:t>
              <w:br/>
              <w:t xml:space="preserve">                p.ChangeDutyCycle(parlaklik)</w:t>
              <w:br/>
              <w:t xml:space="preserve">                print(f'Parlaklik: %{parlaklik}')</w:t>
              <w:br/>
              <w:t xml:space="preserve">                while GPIO.input(18) == GPIO.LOW:</w:t>
              <w:br/>
              <w:t xml:space="preserve">                    time.sleep(0.01)</w:t>
              <w:br/>
              <w:t>except KeyboardInterrupt:</w:t>
              <w:br/>
              <w:t xml:space="preserve">    pass</w:t>
              <w:br/>
              <w:t>finally:</w:t>
              <w:br/>
              <w:t xml:space="preserve">    p.stop()</w:t>
              <w:br/>
              <w:t xml:space="preserve">    GPIO.cleanup()</w:t>
            </w:r>
          </w:p>
        </w:tc>
        <w:tc>
          <w:tcPr>
            <w:tcW w:type="dxa" w:w="3213"/>
          </w:tcPr>
          <w:p>
            <w:r>
              <w:rPr>
                <w:sz w:val="18"/>
              </w:rPr>
              <w:t>Her buton basışında LED parlaklığı %20 artar (%0&gt;%20&gt;%40&gt;%60&gt;%80&gt;%100&gt;%0 döngüsü); debounce uygulanmıştır</w:t>
            </w:r>
          </w:p>
        </w:tc>
      </w:tr>
    </w:tbl>
    <w:p/>
    <w:p>
      <w:pPr>
        <w:spacing w:before="200"/>
      </w:pPr>
      <w:r>
        <w:rPr>
          <w:b/>
          <w:color w:val="E65C00"/>
          <w:sz w:val="24"/>
        </w:rPr>
        <w:t xml:space="preserve">  Görseller ve Tablolar</w:t>
      </w:r>
    </w:p>
    <w:p>
      <w:pPr>
        <w:pStyle w:val="ListBullet"/>
      </w:pPr>
      <w:r>
        <w:rPr>
          <w:sz w:val="20"/>
        </w:rPr>
        <w:t>PWM sinyal dalga formu: farklı duty cycle değerlerinde (%25, %50, %75) HIGH/LOW süreleri</w:t>
      </w:r>
    </w:p>
    <w:p>
      <w:pPr>
        <w:pStyle w:val="ListBullet"/>
      </w:pPr>
      <w:r>
        <w:rPr>
          <w:sz w:val="20"/>
        </w:rPr>
        <w:t>Duty cycle - LED parlaklığı ilişki grafiği</w:t>
      </w:r>
    </w:p>
    <w:p>
      <w:pPr>
        <w:spacing w:before="200"/>
      </w:pPr>
      <w:r>
        <w:rPr>
          <w:b/>
          <w:color w:val="E65C00"/>
          <w:sz w:val="24"/>
        </w:rPr>
        <w:t xml:space="preserve">  Analoji ve Benzetmeler</w:t>
      </w:r>
    </w:p>
    <w:p>
      <w:r>
        <w:rPr>
          <w:b/>
          <w:color w:val="E65C00"/>
          <w:sz w:val="20"/>
        </w:rPr>
        <w:t xml:space="preserve">  1. </w:t>
      </w:r>
      <w:r>
        <w:rPr>
          <w:sz w:val="20"/>
        </w:rPr>
        <w:t>PWM = Bir odanın ışığını çok hızlı açıp kapatmak gibidir: Gözünüz bu hızı fark edemez ve ışığın sürekli yandığını ama daha az parladığını algılar. Duty cycle = Musluk vanası gibidir: Tamamen açık (%100) = tam su akışı, yarı açık (%50) = yarım su akışı, ama suyun basıncı (voltaj) hep aynıdır fark açık/kapalı oranındadır</w:t>
      </w:r>
    </w:p>
    <w:p>
      <w:pPr>
        <w:spacing w:before="200"/>
      </w:pPr>
      <w:r>
        <w:rPr>
          <w:b/>
          <w:color w:val="E65C00"/>
          <w:sz w:val="24"/>
        </w:rPr>
        <w:t xml:space="preserve">  Öğrenci Soru-Cevap</w:t>
      </w:r>
    </w:p>
    <w:p>
      <w:pPr>
        <w:pStyle w:val="ListBullet"/>
      </w:pPr>
      <w:r>
        <w:rPr>
          <w:sz w:val="20"/>
        </w:rPr>
        <w:t>PWM nedir ve neden kullanılır?</w:t>
      </w:r>
    </w:p>
    <w:p>
      <w:pPr>
        <w:pStyle w:val="ListBullet"/>
      </w:pPr>
      <w:r>
        <w:rPr>
          <w:sz w:val="20"/>
        </w:rPr>
        <w:t>Duty cycle ile LED parlaklığı arasındaki ilişki nedir?</w:t>
      </w:r>
    </w:p>
    <w:p>
      <w:pPr>
        <w:pStyle w:val="ListBullet"/>
      </w:pPr>
      <w:r>
        <w:rPr>
          <w:sz w:val="20"/>
        </w:rPr>
        <w:t>GPIO.PWM() sınıfının metotları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"PWM ile Yaratıcı LED Projeleri"</w:t>
      </w:r>
    </w:p>
    <w:p>
      <w:r>
        <w:rPr>
          <w:b/>
          <w:color w:val="1B2A4A"/>
          <w:sz w:val="20"/>
        </w:rPr>
        <w:t xml:space="preserve">Türü: </w:t>
      </w:r>
      <w:r>
        <w:rPr>
          <w:sz w:val="20"/>
        </w:rPr>
        <w:t>Proje tabanlı bireysel uygulama</w:t>
      </w:r>
    </w:p>
    <w:p>
      <w:r>
        <w:rPr>
          <w:b/>
          <w:color w:val="1B2A4A"/>
          <w:sz w:val="20"/>
        </w:rPr>
        <w:t xml:space="preserve">Amacı: </w:t>
      </w:r>
      <w:r>
        <w:rPr>
          <w:sz w:val="20"/>
        </w:rPr>
        <w:t>PWM'i kullanarak yaratıcı LED efektleri ve kullanıcı etkileşimli parlaklık kontrolü geliştirme</w:t>
      </w:r>
    </w:p>
    <w:p>
      <w:pPr>
        <w:spacing w:before="200"/>
      </w:pPr>
      <w:r>
        <w:rPr>
          <w:b/>
          <w:color w:val="6A1B9A"/>
          <w:sz w:val="24"/>
        </w:rPr>
        <w:t xml:space="preserve">  Yönerge Adımları</w:t>
      </w:r>
    </w:p>
    <w:p>
      <w:r>
        <w:rPr>
          <w:b/>
          <w:color w:val="6A1B9A"/>
          <w:sz w:val="20"/>
        </w:rPr>
        <w:t xml:space="preserve">  1. </w:t>
      </w:r>
      <w:r>
        <w:rPr>
          <w:sz w:val="20"/>
        </w:rPr>
        <w:t>Tek LED ile fade-in/fade-out (nefes alan LED) programını yazın ve çalıştırın</w:t>
      </w:r>
    </w:p>
    <w:p>
      <w:r>
        <w:rPr>
          <w:b/>
          <w:color w:val="6A1B9A"/>
          <w:sz w:val="20"/>
        </w:rPr>
        <w:t xml:space="preserve">  2. </w:t>
      </w:r>
      <w:r>
        <w:rPr>
          <w:sz w:val="20"/>
        </w:rPr>
        <w:t>Buton ile 5 kademeli parlaklık kontrolü programı geliştirin</w:t>
      </w:r>
    </w:p>
    <w:p>
      <w:r>
        <w:rPr>
          <w:b/>
          <w:color w:val="6A1B9A"/>
          <w:sz w:val="20"/>
        </w:rPr>
        <w:t xml:space="preserve">  3. </w:t>
      </w:r>
      <w:r>
        <w:rPr>
          <w:sz w:val="20"/>
        </w:rPr>
        <w:t>3 LED ile sıralı fade efekti oluşturun: her LED sırayla fade-in yapar</w:t>
      </w:r>
    </w:p>
    <w:p>
      <w:r>
        <w:rPr>
          <w:b/>
          <w:color w:val="6A1B9A"/>
          <w:sz w:val="20"/>
        </w:rPr>
        <w:t xml:space="preserve">  4. </w:t>
      </w:r>
      <w:r>
        <w:rPr>
          <w:sz w:val="20"/>
        </w:rPr>
        <w:t>Farklı frekansların etkisini gözlemleyin: 50 Hz, 100 Hz, 500 Hz, 1000 Hz, 5000 Hz</w:t>
      </w:r>
    </w:p>
    <w:p>
      <w:r>
        <w:rPr>
          <w:b/>
          <w:color w:val="1B2A4A"/>
          <w:sz w:val="20"/>
        </w:rPr>
        <w:t xml:space="preserve">Beklenen Ürün: </w:t>
      </w:r>
      <w:r>
        <w:rPr>
          <w:sz w:val="20"/>
        </w:rPr>
        <w:t>Nefes alan LED programı, butonlu parlaklık kontrolü, çoklu LED fade efekti ve frekans karşılaştırma raporu</w:t>
      </w:r>
    </w:p>
    <w:p>
      <w:pPr>
        <w:spacing w:before="200"/>
      </w:pPr>
      <w:r>
        <w:rPr>
          <w:b/>
          <w:color w:val="6A1B9A"/>
          <w:sz w:val="24"/>
        </w:rPr>
        <w:t xml:space="preserve">  Transfer Soruları</w:t>
      </w:r>
    </w:p>
    <w:p>
      <w:r>
        <w:rPr>
          <w:b/>
          <w:color w:val="6A1B9A"/>
          <w:sz w:val="20"/>
        </w:rPr>
        <w:t xml:space="preserve">  1. </w:t>
      </w:r>
      <w:r>
        <w:rPr>
          <w:sz w:val="20"/>
        </w:rPr>
        <w:t>PWM bilgisi servo motor kontrolü, DC motor hız kontrolü, RGB LED renk karışımı ve ses üretimi gibi pek çok gömülü sistem uygulamasının temelidir.</w:t>
      </w:r>
    </w:p>
    <w:p>
      <w:r>
        <w:rPr>
          <w:b/>
          <w:color w:val="1B2A4A"/>
          <w:sz w:val="20"/>
        </w:rPr>
        <w:t xml:space="preserve">İlişkili Disiplinler: </w:t>
      </w:r>
      <w:r>
        <w:rPr>
          <w:sz w:val="20"/>
        </w:rPr>
        <w:t>Gömülü sistemler (sinyal üretimi), elektronik (analog-dijital dönüşüm), fizik (dalga kavramı)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Yazılımsal PWM'de CPU yükü arttığında PWM sinyali bozulabiliyor ve LED parlaklığında dalgalanma oluşuyor. Bu sorunu nasıl çözersiniz? Donanımsal PWM ne zaman tercih edilmelidir?</w:t>
            </w:r>
          </w:p>
        </w:tc>
      </w:tr>
    </w:tbl>
    <w:p/>
    <w:p>
      <w:r>
        <w:rPr>
          <w:b/>
          <w:color w:val="1B2A4A"/>
          <w:sz w:val="20"/>
        </w:rPr>
        <w:t xml:space="preserve">Yaratıcı Görev: </w:t>
      </w:r>
      <w:r>
        <w:rPr>
          <w:sz w:val="20"/>
        </w:rPr>
        <w:t>RGB LED ve PWM kullanarak gün batımı simülasyonu yapan bir gece lambası tasarlasanız (kırmızı artar, mavi azalır, yeşil ortada kalır), her renk kanalı için duty cycle değerlerini nasıl hesaplardınız?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PWM kavramı ve duty cycle hesabı anlaşıldı mı?</w:t>
      </w:r>
    </w:p>
    <w:p>
      <w:r>
        <w:rPr>
          <w:sz w:val="20"/>
        </w:rPr>
        <w:t xml:space="preserve">  ☐  GPIO.PWM() sınıfı ve metotları kullanılabiliyor mu?</w:t>
      </w:r>
    </w:p>
    <w:p>
      <w:r>
        <w:rPr>
          <w:sz w:val="20"/>
        </w:rPr>
        <w:t xml:space="preserve">  ☐  LED fade-in/fade-out efekti uygulanabiliyor mu?</w:t>
      </w:r>
    </w:p>
    <w:p>
      <w:pPr>
        <w:spacing w:before="200"/>
      </w:pPr>
      <w:r>
        <w:rPr>
          <w:b/>
          <w:color w:val="2E7D32"/>
          <w:sz w:val="24"/>
        </w:rPr>
        <w:t xml:space="preserve">  Öz Değerlendirme Soruları</w:t>
      </w:r>
    </w:p>
    <w:p>
      <w:r>
        <w:rPr>
          <w:b/>
          <w:color w:val="2E7D32"/>
          <w:sz w:val="20"/>
        </w:rPr>
        <w:t xml:space="preserve">  1. </w:t>
      </w:r>
      <w:r>
        <w:rPr>
          <w:sz w:val="20"/>
        </w:rPr>
        <w:t>PWM sinyalinde duty cycle %75 ise bu ne anlama gelir?</w:t>
      </w:r>
    </w:p>
    <w:p>
      <w:r>
        <w:rPr>
          <w:b/>
          <w:color w:val="2E7D32"/>
          <w:sz w:val="20"/>
        </w:rPr>
        <w:t xml:space="preserve">  2. </w:t>
      </w:r>
      <w:r>
        <w:rPr>
          <w:sz w:val="20"/>
        </w:rPr>
        <w:t>GPIO.PWM(17, 1000) komutu ne yapar?</w:t>
      </w:r>
    </w:p>
    <w:p>
      <w:r>
        <w:rPr>
          <w:b/>
          <w:color w:val="2E7D32"/>
          <w:sz w:val="20"/>
        </w:rPr>
        <w:t xml:space="preserve">  3. </w:t>
      </w:r>
      <w:r>
        <w:rPr>
          <w:sz w:val="20"/>
        </w:rPr>
        <w:t>ChangeDutyCycle() ve ChangeFrequency() metotları nasıl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PWM sinyalinde duty cycle %50 ise ortalama voltaj ne kadardır? (3.3V kaynak)</w:t>
            </w:r>
          </w:p>
        </w:tc>
        <w:tc>
          <w:tcPr>
            <w:tcW w:type="dxa" w:w="3213"/>
          </w:tcPr>
          <w:p>
            <w:r>
              <w:rPr>
                <w:sz w:val="18"/>
              </w:rPr>
              <w:t>A) 3.3V  B) 1.65V  C) 0V  D) 5V</w:t>
            </w:r>
          </w:p>
        </w:tc>
        <w:tc>
          <w:tcPr>
            <w:tcW w:type="dxa" w:w="3213"/>
          </w:tcPr>
          <w:p>
            <w:r>
              <w:rPr>
                <w:sz w:val="18"/>
              </w:rPr>
              <w:t>B</w:t>
            </w:r>
          </w:p>
        </w:tc>
      </w:tr>
      <w:tr>
        <w:tc>
          <w:tcPr>
            <w:tcW w:type="dxa" w:w="3213"/>
          </w:tcPr>
          <w:p>
            <w:r>
              <w:rPr>
                <w:sz w:val="18"/>
              </w:rPr>
              <w:t>GPIO.PWM(17, 1000) komutundaki 1000 neyi ifade eder?</w:t>
            </w:r>
          </w:p>
        </w:tc>
        <w:tc>
          <w:tcPr>
            <w:tcW w:type="dxa" w:w="3213"/>
          </w:tcPr>
          <w:p>
            <w:r>
              <w:rPr>
                <w:sz w:val="18"/>
              </w:rPr>
              <w:t>A) Duty cycle (%1000)  B) Pin numarası  C) Frekans (1000 Hz)  D) Direnç değeri</w:t>
            </w:r>
          </w:p>
        </w:tc>
        <w:tc>
          <w:tcPr>
            <w:tcW w:type="dxa" w:w="3213"/>
          </w:tcPr>
          <w:p>
            <w:r>
              <w:rPr>
                <w:sz w:val="18"/>
              </w:rPr>
              <w:t>C</w:t>
            </w:r>
          </w:p>
        </w:tc>
      </w:tr>
      <w:tr>
        <w:tc>
          <w:tcPr>
            <w:tcW w:type="dxa" w:w="3213"/>
          </w:tcPr>
          <w:p>
            <w:r>
              <w:rPr>
                <w:sz w:val="18"/>
              </w:rPr>
              <w:t>LED fade-in efekti için duty cycle nasıl değiştirilir?</w:t>
            </w:r>
          </w:p>
        </w:tc>
        <w:tc>
          <w:tcPr>
            <w:tcW w:type="dxa" w:w="3213"/>
          </w:tcPr>
          <w:p>
            <w:r>
              <w:rPr>
                <w:sz w:val="18"/>
              </w:rPr>
              <w:t>A) %100'den %0'a azaltılır  B) %0'dan %100'e artırılır  C) Sabit %50'de tutulur  D) Rastgele değiştirilir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PWM ile üretilen sinyal gerçek analog sinyal midir? DAC (Digital-to-Analog Converter) ile PWM arasındaki fark nedir ve hangi uygulamalarda hangisi tercih edilir?</w:t>
      </w:r>
    </w:p>
    <w:p>
      <w:r>
        <w:rPr>
          <w:b/>
          <w:color w:val="2E7D32"/>
          <w:sz w:val="20"/>
        </w:rPr>
        <w:t>Eleştirel Düşünme:</w:t>
      </w:r>
    </w:p>
    <w:p>
      <w:r>
        <w:rPr>
          <w:b/>
          <w:color w:val="2E7D32"/>
          <w:sz w:val="20"/>
        </w:rPr>
        <w:t xml:space="preserve">  1. </w:t>
      </w:r>
      <w:r>
        <w:rPr>
          <w:sz w:val="20"/>
        </w:rPr>
        <w:t>Raspberry Pi'de yazılımsal PWM (RPi.GPIO) zamanlamayı Python interpreter'a bırakır ve bu nedenle kesin değildir. Bu durum hangi uygulamalarda sorun yaratır ve nasıl çözülür?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"PWM ile LED Parlaklık Kontrolü Uygulaması"</w:t>
      </w:r>
    </w:p>
    <w:p>
      <w:r>
        <w:rPr>
          <w:b/>
          <w:color w:val="1B2A4A"/>
          <w:sz w:val="20"/>
        </w:rPr>
        <w:t xml:space="preserve">Hedef: </w:t>
      </w:r>
      <w:r>
        <w:rPr>
          <w:sz w:val="20"/>
        </w:rPr>
        <w:t>GPIO.PWM() ile PWM sinyali üretmek, LED parlaklığını kontrol etmek ve fade efektleri oluşturmak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GPIO.PWM(17, 1000) ile PWM nesnesi oluşturun ve %25, %50, %75, %100 duty cycle değerlerini test edin</w:t>
            </w:r>
          </w:p>
        </w:tc>
        <w:tc>
          <w:tcPr>
            <w:tcW w:type="dxa" w:w="3213"/>
          </w:tcPr>
          <w:p>
            <w:r>
              <w:rPr>
                <w:sz w:val="18"/>
              </w:rPr>
              <w:t>5 dk</w:t>
            </w:r>
          </w:p>
        </w:tc>
      </w:tr>
      <w:tr>
        <w:tc>
          <w:tcPr>
            <w:tcW w:type="dxa" w:w="3213"/>
          </w:tcPr>
          <w:p>
            <w:r>
              <w:rPr>
                <w:sz w:val="18"/>
              </w:rPr>
              <w:t>2</w:t>
            </w:r>
          </w:p>
        </w:tc>
        <w:tc>
          <w:tcPr>
            <w:tcW w:type="dxa" w:w="3213"/>
          </w:tcPr>
          <w:p>
            <w:r>
              <w:rPr>
                <w:sz w:val="18"/>
              </w:rPr>
              <w:t>Fade-in/fade-out (nefes alan LED) programını yazın ve çalıştırın</w:t>
            </w:r>
          </w:p>
        </w:tc>
        <w:tc>
          <w:tcPr>
            <w:tcW w:type="dxa" w:w="3213"/>
          </w:tcPr>
          <w:p>
            <w:r>
              <w:rPr>
                <w:sz w:val="18"/>
              </w:rPr>
              <w:t>5 dk</w:t>
            </w:r>
          </w:p>
        </w:tc>
      </w:tr>
      <w:tr>
        <w:tc>
          <w:tcPr>
            <w:tcW w:type="dxa" w:w="3213"/>
          </w:tcPr>
          <w:p>
            <w:r>
              <w:rPr>
                <w:sz w:val="18"/>
              </w:rPr>
              <w:t>3</w:t>
            </w:r>
          </w:p>
        </w:tc>
        <w:tc>
          <w:tcPr>
            <w:tcW w:type="dxa" w:w="3213"/>
          </w:tcPr>
          <w:p>
            <w:r>
              <w:rPr>
                <w:sz w:val="18"/>
              </w:rPr>
              <w:t>Buton ile kademeli parlaklık kontrolü programını geliştirin</w:t>
            </w:r>
          </w:p>
        </w:tc>
        <w:tc>
          <w:tcPr>
            <w:tcW w:type="dxa" w:w="3213"/>
          </w:tcPr>
          <w:p>
            <w:r>
              <w:rPr>
                <w:sz w:val="18"/>
              </w:rPr>
              <w:t>5 dk</w:t>
            </w:r>
          </w:p>
        </w:tc>
      </w:tr>
      <w:tr>
        <w:tc>
          <w:tcPr>
            <w:tcW w:type="dxa" w:w="3213"/>
          </w:tcPr>
          <w:p>
            <w:r>
              <w:rPr>
                <w:sz w:val="18"/>
              </w:rPr>
              <w:t>4</w:t>
            </w:r>
          </w:p>
        </w:tc>
        <w:tc>
          <w:tcPr>
            <w:tcW w:type="dxa" w:w="3213"/>
          </w:tcPr>
          <w:p>
            <w:r>
              <w:rPr>
                <w:sz w:val="18"/>
              </w:rPr>
              <w:t>Farklı frekansları (50 Hz - 5000 Hz) test edin ve gözlemlerinizi kaydedin</w:t>
            </w:r>
          </w:p>
        </w:tc>
        <w:tc>
          <w:tcPr>
            <w:tcW w:type="dxa" w:w="3213"/>
          </w:tcPr>
          <w:p>
            <w:r>
              <w:rPr>
                <w:sz w:val="18"/>
              </w:rPr>
              <w:t>5 dk</w:t>
            </w:r>
          </w:p>
        </w:tc>
      </w:tr>
    </w:tbl>
    <w:p/>
    <w:p>
      <w:r>
        <w:rPr>
          <w:b/>
          <w:color w:val="1B2A4A"/>
          <w:sz w:val="20"/>
        </w:rPr>
        <w:t xml:space="preserve">Tamamlanma Kriteri: </w:t>
      </w:r>
      <w:r>
        <w:rPr>
          <w:sz w:val="20"/>
        </w:rPr>
        <w:t>PWM nesnesi oluşturulmuş, farklı duty cycle değerleri test edilmiş, fade efekti çalışıyor ve buton etkileşimi sağlanmış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"PWM Sinyal Üretimi ve LED Parlaklık Kontrolü"</w:t>
      </w:r>
    </w:p>
    <w:p>
      <w:r>
        <w:rPr>
          <w:b/>
          <w:color w:val="1B2A4A"/>
          <w:sz w:val="20"/>
        </w:rPr>
        <w:t xml:space="preserve">Eğitmenin Gösterdiği: </w:t>
      </w:r>
      <w:r>
        <w:rPr>
          <w:sz w:val="20"/>
        </w:rPr>
        <w:t>PWM kavramını sinyal dalga formunu çizerek açıklar, farklı duty cycle değerlerinde LED parlaklığını gösterir ve fade-in/fade-out efektini canlı olarak sunar.</w:t>
      </w:r>
    </w:p>
    <w:p>
      <w:r>
        <w:rPr>
          <w:b/>
          <w:color w:val="1B2A4A"/>
          <w:sz w:val="20"/>
        </w:rPr>
        <w:t xml:space="preserve">Öğrencinin Tekrarladığı: </w:t>
      </w:r>
      <w:r>
        <w:rPr>
          <w:sz w:val="20"/>
        </w:rPr>
        <w:t>Eğitmeni izler, kendi devresinde PWM ile LED parlaklığını kontrol eder ve farklı duty cycle değerlerinin etkisini gözlemler.</w:t>
      </w:r>
    </w:p>
    <w:p>
      <w:r>
        <w:rPr>
          <w:b/>
          <w:color w:val="1B2A4A"/>
          <w:sz w:val="20"/>
        </w:rPr>
        <w:t xml:space="preserve">Dikkat Noktaları: </w:t>
      </w:r>
      <w:r>
        <w:rPr>
          <w:sz w:val="20"/>
        </w:rPr>
        <w:t>ChangeDutyCycle() değeri 0-100 arasında olmalıdır; bu aralık dışındaki değerler hata üretir. Yazılımsal PWM'de çok düşük frekans (&lt;50 Hz) LED titremesine neden olur.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PWM Parlaklık Kademeleri</w:t>
            </w:r>
          </w:p>
        </w:tc>
        <w:tc>
          <w:tcPr>
            <w:tcW w:type="dxa" w:w="3213"/>
          </w:tcPr>
          <w:p>
            <w:r>
              <w:rPr>
                <w:sz w:val="18"/>
              </w:rPr>
              <w:t>LED parlaklığını %0'dan %100'e 10 kademe halinde artıran program yazın, her kademe 1 saniye sürsün</w:t>
            </w:r>
          </w:p>
        </w:tc>
        <w:tc>
          <w:tcPr>
            <w:tcW w:type="dxa" w:w="3213"/>
          </w:tcPr>
          <w:p>
            <w:r>
              <w:rPr>
                <w:sz w:val="18"/>
              </w:rPr>
              <w:t>Kolay</w:t>
            </w:r>
          </w:p>
        </w:tc>
      </w:tr>
      <w:tr>
        <w:tc>
          <w:tcPr>
            <w:tcW w:type="dxa" w:w="3213"/>
          </w:tcPr>
          <w:p>
            <w:r>
              <w:rPr>
                <w:sz w:val="18"/>
              </w:rPr>
              <w:t>Nefes Alan LED</w:t>
            </w:r>
          </w:p>
        </w:tc>
        <w:tc>
          <w:tcPr>
            <w:tcW w:type="dxa" w:w="3213"/>
          </w:tcPr>
          <w:p>
            <w:r>
              <w:rPr>
                <w:sz w:val="18"/>
              </w:rPr>
              <w:t>Sürekli fade-in ve fade-out yapan 'nefes alan LED' efekti oluşturun, geçiş süresi 2 saniye olsun</w:t>
            </w:r>
          </w:p>
        </w:tc>
        <w:tc>
          <w:tcPr>
            <w:tcW w:type="dxa" w:w="3213"/>
          </w:tcPr>
          <w:p>
            <w:r>
              <w:rPr>
                <w:sz w:val="18"/>
              </w:rPr>
              <w:t>Orta</w:t>
            </w:r>
          </w:p>
        </w:tc>
      </w:tr>
      <w:tr>
        <w:tc>
          <w:tcPr>
            <w:tcW w:type="dxa" w:w="3213"/>
          </w:tcPr>
          <w:p>
            <w:r>
              <w:rPr>
                <w:sz w:val="18"/>
              </w:rPr>
              <w:t>Butonlu Dimmer Sistemi</w:t>
            </w:r>
          </w:p>
        </w:tc>
        <w:tc>
          <w:tcPr>
            <w:tcW w:type="dxa" w:w="3213"/>
          </w:tcPr>
          <w:p>
            <w:r>
              <w:rPr>
                <w:sz w:val="18"/>
              </w:rPr>
              <w:t>İki buton (artır/azalt) ile LED parlaklığını %10'ar kademe kontrol eden tam dimmer sistemi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Aydınlatma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ofis için akıllı aydınlatma sistemi tasarlıyorsunuz. Gündüz saatlerinde LED tam parlaklıkta (%100), akşam saatlerinde kademeli olarak düşük parlaklığa (%30) geçmeli ve gece modu (%10) etkinleştirilmelidir. Bir buton ile manuel parlaklık kontrolü de sağlanmalıdır. Mod geçişleri fade efekti ile yumuşak olmalıdır. Bu sistemi PWM kullanarak tasarlayın ve programlayın.</w:t>
            </w:r>
          </w:p>
        </w:tc>
      </w:tr>
    </w:tbl>
    <w:p/>
    <w:p>
      <w:r>
        <w:rPr>
          <w:b/>
          <w:color w:val="1B2A4A"/>
          <w:sz w:val="20"/>
        </w:rPr>
        <w:t xml:space="preserve">Beklenen Çıktı: </w:t>
      </w:r>
      <w:r>
        <w:rPr>
          <w:sz w:val="20"/>
        </w:rPr>
        <w:t>Zamana dayalı otomatik parlaklık kontrolü programı, buton ile manuel override özelliği ve sistem durum göstergesi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PWM (Darbe Genişlik Modülasyonu) kavramını, duty cycle ve frekans parametrelerini, GPIO.PWM() sınıfı ve metotlarını (start, stop, ChangeDutyCycle, ChangeFrequency) ve LED fade-in/fade-out efektlerini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PWM</w:t>
            </w:r>
          </w:p>
        </w:tc>
        <w:tc>
          <w:tcPr>
            <w:tcW w:type="dxa" w:w="4819"/>
            <w:shd w:fill="F5F5F5"/>
          </w:tcPr>
          <w:p>
            <w:r>
              <w:rPr>
                <w:b/>
                <w:color w:val="1B2A4A"/>
                <w:sz w:val="20"/>
              </w:rPr>
              <w:t xml:space="preserve">  Duty Cycle</w:t>
            </w:r>
          </w:p>
        </w:tc>
      </w:tr>
      <w:tr>
        <w:tc>
          <w:tcPr>
            <w:tcW w:type="dxa" w:w="4819"/>
            <w:shd w:fill="F5F5F5"/>
          </w:tcPr>
          <w:p>
            <w:r>
              <w:rPr>
                <w:b/>
                <w:color w:val="1B2A4A"/>
                <w:sz w:val="20"/>
              </w:rPr>
              <w:t xml:space="preserve">  Frekans (Hz)</w:t>
            </w:r>
          </w:p>
        </w:tc>
        <w:tc>
          <w:tcPr>
            <w:tcW w:type="dxa" w:w="4819"/>
            <w:shd w:fill="F5F5F5"/>
          </w:tcPr>
          <w:p>
            <w:r>
              <w:rPr>
                <w:b/>
                <w:color w:val="1B2A4A"/>
                <w:sz w:val="20"/>
              </w:rPr>
              <w:t xml:space="preserve">  GPIO.PWM()</w:t>
            </w:r>
          </w:p>
        </w:tc>
      </w:tr>
      <w:tr>
        <w:tc>
          <w:tcPr>
            <w:tcW w:type="dxa" w:w="4819"/>
            <w:shd w:fill="F5F5F5"/>
          </w:tcPr>
          <w:p>
            <w:r>
              <w:rPr>
                <w:b/>
                <w:color w:val="1B2A4A"/>
                <w:sz w:val="20"/>
              </w:rPr>
              <w:t xml:space="preserve">  ChangeDutyCycle()</w:t>
            </w:r>
          </w:p>
        </w:tc>
        <w:tc>
          <w:tcPr>
            <w:tcW w:type="dxa" w:w="4819"/>
            <w:shd w:fill="F5F5F5"/>
          </w:tcPr>
          <w:p>
            <w:r>
              <w:rPr>
                <w:b/>
                <w:color w:val="1B2A4A"/>
                <w:sz w:val="20"/>
              </w:rPr>
              <w:t xml:space="preserve">  Fade-in / Fade-out</w:t>
            </w:r>
          </w:p>
        </w:tc>
      </w:tr>
    </w:tbl>
    <w:p/>
    <w:p>
      <w:pPr>
        <w:spacing w:before="200"/>
      </w:pPr>
      <w:r>
        <w:rPr>
          <w:b/>
          <w:color w:val="757575"/>
          <w:sz w:val="24"/>
        </w:rPr>
        <w:t xml:space="preserve">  Bir Sonraki Dersle Köprü</w:t>
      </w:r>
    </w:p>
    <w:p>
      <w:r>
        <w:rPr>
          <w:sz w:val="20"/>
        </w:rPr>
        <w:t>Bir sonraki derste GPIO event detection (olay algılama) ve interrupt (kesme) mekanizmalarını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Evde veya laboratuvarda buton ve LED kullanarak 'gece lambası dimmer' projesi yapın: buton ile parlaklığı 5 kademede ayarlayın ve en düşük kademede nefes alan LED efekti ekleyin. Programın kodunu ve çalışma videosunu/fotoğrafını getirin.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LED ve direnç setlerinin çalıştığını kontrol edin</w:t>
      </w:r>
    </w:p>
    <w:p>
      <w:pPr>
        <w:pStyle w:val="ListBullet"/>
      </w:pPr>
      <w:r>
        <w:rPr>
          <w:sz w:val="20"/>
        </w:rPr>
        <w:t>PWM sinyal dalga formu posterini hazırlayın veya tahtaya çizin</w:t>
      </w:r>
    </w:p>
    <w:p>
      <w:pPr>
        <w:pStyle w:val="ListBullet"/>
      </w:pPr>
      <w:r>
        <w:rPr>
          <w:sz w:val="20"/>
        </w:rPr>
        <w:t>Varsa osiloskop ile PWM sinyalini gösterecek şekilde ayarlayın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PWM kavramı soyut geliyor</w:t>
            </w:r>
          </w:p>
        </w:tc>
        <w:tc>
          <w:tcPr>
            <w:tcW w:type="dxa" w:w="4819"/>
          </w:tcPr>
          <w:p>
            <w:r>
              <w:rPr>
                <w:sz w:val="18"/>
              </w:rPr>
              <w:t>LED'i farklı hızlarda yakıp söndürerek (1 Hz, 10 Hz, 100 Hz, 1000 Hz) kavramı somutlaştırın</w:t>
            </w:r>
          </w:p>
        </w:tc>
      </w:tr>
      <w:tr>
        <w:tc>
          <w:tcPr>
            <w:tcW w:type="dxa" w:w="4819"/>
          </w:tcPr>
          <w:p>
            <w:r>
              <w:rPr>
                <w:sz w:val="18"/>
              </w:rPr>
              <w:t>Duty cycle hesabı karışıyor</w:t>
            </w:r>
          </w:p>
        </w:tc>
        <w:tc>
          <w:tcPr>
            <w:tcW w:type="dxa" w:w="4819"/>
          </w:tcPr>
          <w:p>
            <w:r>
              <w:rPr>
                <w:sz w:val="18"/>
              </w:rPr>
              <w:t>Tahtaya farklı duty cycle dalga formlarını çizin ve her birinde HIGH/LOW sürelerini hesaplatın</w:t>
            </w:r>
          </w:p>
        </w:tc>
      </w:tr>
      <w:tr>
        <w:tc>
          <w:tcPr>
            <w:tcW w:type="dxa" w:w="4819"/>
          </w:tcPr>
          <w:p>
            <w:r>
              <w:rPr>
                <w:sz w:val="18"/>
              </w:rPr>
              <w:t>Fade efektinde titreşim oluyor</w:t>
            </w:r>
          </w:p>
        </w:tc>
        <w:tc>
          <w:tcPr>
            <w:tcW w:type="dxa" w:w="4819"/>
          </w:tcPr>
          <w:p>
            <w:r>
              <w:rPr>
                <w:sz w:val="18"/>
              </w:rPr>
              <w:t>Frekansı artırın (en az 1000 Hz) ve for döngüsündeki adım değerini küçültün</w:t>
            </w:r>
          </w:p>
        </w:tc>
      </w:tr>
    </w:tbl>
    <w:p/>
    <w:p>
      <w:r>
        <w:rPr>
          <w:b/>
          <w:color w:val="1B2A4A"/>
          <w:sz w:val="20"/>
        </w:rPr>
        <w:t xml:space="preserve">Zaman Yönetimi: </w:t>
      </w:r>
      <w:r>
        <w:rPr>
          <w:sz w:val="20"/>
        </w:rPr>
        <w:t>PWM kavramsal anlatımına 5 dk, pratik uygulamaya 15 dk ayırın; fade efekti öğrencileri motive eder.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LED veya breadboard yoksa PWM sinyalini terminalde yıldız (*) karakterleriyle simüle eden bir Python programı kullanılabilir.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