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
    <w:p/>
    <w:p>
      <w:pPr>
        <w:jc w:val="center"/>
      </w:pPr>
      <w:r>
        <w:rPr>
          <w:color w:val="2C6FAD"/>
          <w:sz w:val="28"/>
        </w:rPr>
        <w:t>━━━━━━━━━━━━━━━━━━━━━━━━━━━━━━━━━━━━━━━━</w:t>
      </w:r>
    </w:p>
    <w:p/>
    <w:p>
      <w:pPr>
        <w:jc w:val="center"/>
      </w:pPr>
      <w:r>
        <w:rPr>
          <w:b/>
          <w:color w:val="1B2A4A"/>
          <w:sz w:val="64"/>
        </w:rPr>
        <w:t>PROGRAMLANABILIR MİKRO BİLGİSAYAR İLE PROGRAMLAMA</w:t>
      </w:r>
    </w:p>
    <w:p>
      <w:pPr>
        <w:jc w:val="center"/>
      </w:pPr>
      <w:r>
        <w:rPr>
          <w:color w:val="2C6FAD"/>
          <w:sz w:val="40"/>
        </w:rPr>
        <w:t>Modül 3: Programlanabilir Mikro Bilgisayar ile Python Dili Kullanımı</w:t>
      </w:r>
    </w:p>
    <w:p>
      <w:pPr>
        <w:jc w:val="center"/>
      </w:pPr>
      <w:r>
        <w:rPr>
          <w:color w:val="757575"/>
          <w:sz w:val="28"/>
        </w:rPr>
        <w:t>21-24. Saat Ders Planı  |  Yapılandırmacı 5E Modeli</w:t>
      </w:r>
    </w:p>
    <w:p/>
    <w:p>
      <w:pPr>
        <w:jc w:val="center"/>
      </w:pPr>
      <w:r>
        <w:rPr>
          <w:color w:val="2C6FAD"/>
          <w:sz w:val="28"/>
        </w:rPr>
        <w:t>━━━━━━━━━━━━━━━━━━━━━━━━━━━━━━━━━━━━━━━━</w:t>
      </w:r>
    </w:p>
    <w:p/>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r>
              <w:rPr>
                <w:b/>
                <w:color w:val="FFFFFF"/>
                <w:sz w:val="22"/>
              </w:rPr>
              <w:t xml:space="preserve">  Kurs</w:t>
            </w:r>
          </w:p>
        </w:tc>
        <w:tc>
          <w:tcPr>
            <w:tcW w:type="dxa" w:w="4819"/>
          </w:tcPr>
          <w:p>
            <w:r>
              <w:rPr>
                <w:sz w:val="22"/>
              </w:rPr>
              <w:t xml:space="preserve">  Programlanabilir Mikro Bilgisayar ile Programlama Geliştirme ve Uyum Eğitimi - 68 Saat</w:t>
            </w:r>
          </w:p>
        </w:tc>
      </w:tr>
      <w:tr>
        <w:tc>
          <w:tcPr>
            <w:tcW w:type="dxa" w:w="4819"/>
            <w:shd w:fill="1B2A4A"/>
          </w:tcPr>
          <w:p>
            <w:r>
              <w:rPr>
                <w:b/>
                <w:color w:val="FFFFFF"/>
                <w:sz w:val="22"/>
              </w:rPr>
              <w:t xml:space="preserve">  Modül / Saat</w:t>
            </w:r>
          </w:p>
        </w:tc>
        <w:tc>
          <w:tcPr>
            <w:tcW w:type="dxa" w:w="4819"/>
          </w:tcPr>
          <w:p>
            <w:r>
              <w:rPr>
                <w:sz w:val="22"/>
              </w:rPr>
              <w:t xml:space="preserve">  Modül 3: Programlanabilir Mikro Bilgisayar ile Python Dili Kullanımı / 21-24. Saat</w:t>
            </w:r>
          </w:p>
        </w:tc>
      </w:tr>
      <w:tr>
        <w:tc>
          <w:tcPr>
            <w:tcW w:type="dxa" w:w="4819"/>
            <w:shd w:fill="1B2A4A"/>
          </w:tcPr>
          <w:p>
            <w:r>
              <w:rPr>
                <w:b/>
                <w:color w:val="FFFFFF"/>
                <w:sz w:val="22"/>
              </w:rPr>
              <w:t xml:space="preserve">  Tarih</w:t>
            </w:r>
          </w:p>
        </w:tc>
        <w:tc>
          <w:tcPr>
            <w:tcW w:type="dxa" w:w="4819"/>
          </w:tcPr>
          <w:p>
            <w:r>
              <w:rPr>
                <w:sz w:val="22"/>
              </w:rPr>
              <w:t xml:space="preserve">  </w:t>
            </w:r>
          </w:p>
        </w:tc>
      </w:tr>
    </w:tbl>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PROGRAM  |  4 Saatlik Ders Programı</w:t>
            </w:r>
          </w:p>
        </w:tc>
      </w:tr>
    </w:tbl>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Saat</w:t>
            </w:r>
          </w:p>
        </w:tc>
        <w:tc>
          <w:tcPr>
            <w:tcW w:type="dxa" w:w="3213"/>
            <w:shd w:fill="1B2A4A"/>
          </w:tcPr>
          <w:p>
            <w:pPr>
              <w:jc w:val="center"/>
            </w:pPr>
            <w:r>
              <w:rPr>
                <w:b/>
                <w:color w:val="FFFFFF"/>
                <w:sz w:val="18"/>
              </w:rPr>
              <w:t>Konu</w:t>
            </w:r>
          </w:p>
        </w:tc>
        <w:tc>
          <w:tcPr>
            <w:tcW w:type="dxa" w:w="3213"/>
            <w:shd w:fill="1B2A4A"/>
          </w:tcPr>
          <w:p>
            <w:pPr>
              <w:jc w:val="center"/>
            </w:pPr>
            <w:r>
              <w:rPr>
                <w:b/>
                <w:color w:val="FFFFFF"/>
                <w:sz w:val="18"/>
              </w:rPr>
              <w:t>Süre</w:t>
            </w:r>
          </w:p>
        </w:tc>
      </w:tr>
      <w:tr>
        <w:tc>
          <w:tcPr>
            <w:tcW w:type="dxa" w:w="3213"/>
          </w:tcPr>
          <w:p>
            <w:r>
              <w:rPr>
                <w:sz w:val="18"/>
              </w:rPr>
              <w:t>21. Saat</w:t>
            </w:r>
          </w:p>
        </w:tc>
        <w:tc>
          <w:tcPr>
            <w:tcW w:type="dxa" w:w="3213"/>
          </w:tcPr>
          <w:p>
            <w:r>
              <w:rPr>
                <w:sz w:val="18"/>
              </w:rPr>
              <w:t>Listeler ve Tuple Veri Yapilari</w:t>
            </w:r>
          </w:p>
        </w:tc>
        <w:tc>
          <w:tcPr>
            <w:tcW w:type="dxa" w:w="3213"/>
          </w:tcPr>
          <w:p>
            <w:r>
              <w:rPr>
                <w:sz w:val="18"/>
              </w:rPr>
              <w:t>45 dk</w:t>
            </w:r>
          </w:p>
        </w:tc>
      </w:tr>
      <w:tr>
        <w:tc>
          <w:tcPr>
            <w:tcW w:type="dxa" w:w="3213"/>
          </w:tcPr>
          <w:p>
            <w:r>
              <w:rPr>
                <w:sz w:val="18"/>
              </w:rPr>
              <w:t>22. Saat</w:t>
            </w:r>
          </w:p>
        </w:tc>
        <w:tc>
          <w:tcPr>
            <w:tcW w:type="dxa" w:w="3213"/>
          </w:tcPr>
          <w:p>
            <w:r>
              <w:rPr>
                <w:sz w:val="18"/>
              </w:rPr>
              <w:t>Sozlukler (Dictionary) ve Kume (Set) Veri Yapilari</w:t>
            </w:r>
          </w:p>
        </w:tc>
        <w:tc>
          <w:tcPr>
            <w:tcW w:type="dxa" w:w="3213"/>
          </w:tcPr>
          <w:p>
            <w:r>
              <w:rPr>
                <w:sz w:val="18"/>
              </w:rPr>
              <w:t>45 dk</w:t>
            </w:r>
          </w:p>
        </w:tc>
      </w:tr>
      <w:tr>
        <w:tc>
          <w:tcPr>
            <w:tcW w:type="dxa" w:w="3213"/>
          </w:tcPr>
          <w:p>
            <w:r>
              <w:rPr>
                <w:sz w:val="18"/>
              </w:rPr>
              <w:t>23. Saat</w:t>
            </w:r>
          </w:p>
        </w:tc>
        <w:tc>
          <w:tcPr>
            <w:tcW w:type="dxa" w:w="3213"/>
          </w:tcPr>
          <w:p>
            <w:r>
              <w:rPr>
                <w:sz w:val="18"/>
              </w:rPr>
              <w:t>String Islemleri ve Dosya Okuma/Yazma</w:t>
            </w:r>
          </w:p>
        </w:tc>
        <w:tc>
          <w:tcPr>
            <w:tcW w:type="dxa" w:w="3213"/>
          </w:tcPr>
          <w:p>
            <w:r>
              <w:rPr>
                <w:sz w:val="18"/>
              </w:rPr>
              <w:t>45 dk</w:t>
            </w:r>
          </w:p>
        </w:tc>
      </w:tr>
      <w:tr>
        <w:tc>
          <w:tcPr>
            <w:tcW w:type="dxa" w:w="3213"/>
          </w:tcPr>
          <w:p>
            <w:r>
              <w:rPr>
                <w:sz w:val="18"/>
              </w:rPr>
              <w:t>24. Saat</w:t>
            </w:r>
          </w:p>
        </w:tc>
        <w:tc>
          <w:tcPr>
            <w:tcW w:type="dxa" w:w="3213"/>
          </w:tcPr>
          <w:p>
            <w:r>
              <w:rPr>
                <w:sz w:val="18"/>
              </w:rPr>
              <w:t>Moduller, Kutuphaneler ve pip Kullanimi</w:t>
            </w:r>
          </w:p>
        </w:tc>
        <w:tc>
          <w:tcPr>
            <w:tcW w:type="dxa" w:w="3213"/>
          </w:tcPr>
          <w:p>
            <w:r>
              <w:rPr>
                <w:sz w:val="18"/>
              </w:rPr>
              <w:t>45 dk</w:t>
            </w:r>
          </w:p>
        </w:tc>
      </w:tr>
    </w:tbl>
    <w:p/>
    <w:tbl>
      <w:tblPr>
        <w:tblW w:type="auto" w:w="0"/>
        <w:jc w:val="center"/>
        <w:tblLook w:firstColumn="1" w:firstRow="1" w:lastColumn="0" w:lastRow="0" w:noHBand="0" w:noVBand="1" w:val="04A0"/>
      </w:tblPr>
      <w:tblGrid>
        <w:gridCol w:w="1928"/>
        <w:gridCol w:w="1928"/>
        <w:gridCol w:w="1928"/>
        <w:gridCol w:w="1928"/>
        <w:gridCol w:w="1928"/>
      </w:tblGrid>
      <w:tr>
        <w:tc>
          <w:tcPr>
            <w:tcW w:type="dxa" w:w="1928"/>
            <w:shd w:fill="2C6FAD"/>
          </w:tcPr>
          <w:p>
            <w:pPr>
              <w:jc w:val="center"/>
            </w:pPr>
            <w:r>
              <w:rPr>
                <w:b/>
                <w:color w:val="FFFFFF"/>
                <w:sz w:val="16"/>
              </w:rPr>
              <w:t>E1 Girme</w:t>
            </w:r>
          </w:p>
        </w:tc>
        <w:tc>
          <w:tcPr>
            <w:tcW w:type="dxa" w:w="1928"/>
            <w:shd w:fill="007A7A"/>
          </w:tcPr>
          <w:p>
            <w:pPr>
              <w:jc w:val="center"/>
            </w:pPr>
            <w:r>
              <w:rPr>
                <w:b/>
                <w:color w:val="FFFFFF"/>
                <w:sz w:val="16"/>
              </w:rPr>
              <w:t>E2 Keşif</w:t>
            </w:r>
          </w:p>
        </w:tc>
        <w:tc>
          <w:tcPr>
            <w:tcW w:type="dxa" w:w="1928"/>
            <w:shd w:fill="E65C00"/>
          </w:tcPr>
          <w:p>
            <w:pPr>
              <w:jc w:val="center"/>
            </w:pPr>
            <w:r>
              <w:rPr>
                <w:b/>
                <w:color w:val="FFFFFF"/>
                <w:sz w:val="16"/>
              </w:rPr>
              <w:t>E3 Açıklama</w:t>
            </w:r>
          </w:p>
        </w:tc>
        <w:tc>
          <w:tcPr>
            <w:tcW w:type="dxa" w:w="1928"/>
            <w:shd w:fill="6A1B9A"/>
          </w:tcPr>
          <w:p>
            <w:pPr>
              <w:jc w:val="center"/>
            </w:pPr>
            <w:r>
              <w:rPr>
                <w:b/>
                <w:color w:val="FFFFFF"/>
                <w:sz w:val="16"/>
              </w:rPr>
              <w:t>E4 Derinleştirme</w:t>
            </w:r>
          </w:p>
        </w:tc>
        <w:tc>
          <w:tcPr>
            <w:tcW w:type="dxa" w:w="1928"/>
            <w:shd w:fill="2E7D32"/>
          </w:tcPr>
          <w:p>
            <w:pPr>
              <w:jc w:val="center"/>
            </w:pPr>
            <w:r>
              <w:rPr>
                <w:b/>
                <w:color w:val="FFFFFF"/>
                <w:sz w:val="16"/>
              </w:rPr>
              <w:t>E5 Değerlendirme</w:t>
            </w:r>
          </w:p>
        </w:tc>
      </w:tr>
    </w:tbl>
    <w:p>
      <w:r>
        <w:br w:type="page"/>
      </w:r>
    </w:p>
    <w:p>
      <w:pPr>
        <w:jc w:val="center"/>
      </w:pPr>
      <w:r>
        <w:rPr>
          <w:b/>
          <w:color w:val="1B2A4A"/>
          <w:sz w:val="36"/>
        </w:rPr>
        <w:t>━━━  21. SAAT  ━━━</w:t>
      </w:r>
    </w:p>
    <w:p>
      <w:pPr>
        <w:jc w:val="center"/>
      </w:pPr>
      <w:r>
        <w:rPr>
          <w:color w:val="2C6FAD"/>
          <w:sz w:val="32"/>
        </w:rPr>
        <w:t>Listeler ve Tuple Veri Yapıları</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Python'da liste ve tuple veri yapılarının tanımını, özelliklerini ve kullanım alanlarını açıklar; indeksleme, dilimleme ve temel liste metotlarını (append, remove, sort, pop) uygulayarak veri koleksiyonlarını etkin şekilde yönetir.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M3-K1</w:t>
            </w:r>
          </w:p>
        </w:tc>
        <w:tc>
          <w:tcPr>
            <w:tcW w:type="dxa" w:w="3213"/>
          </w:tcPr>
          <w:p>
            <w:r>
              <w:rPr>
                <w:sz w:val="18"/>
              </w:rPr>
              <w:t>Liste veri yapısını tanımlar, indeksleme ve dilimleme (slicing) işlemlerini uygular ve temel liste metotlarını (append, remove, insert, pop, sort, reverse) kullanır</w:t>
            </w:r>
          </w:p>
        </w:tc>
        <w:tc>
          <w:tcPr>
            <w:tcW w:type="dxa" w:w="3213"/>
          </w:tcPr>
          <w:p>
            <w:r>
              <w:rPr>
                <w:sz w:val="18"/>
              </w:rPr>
              <w:t>Uygulama</w:t>
            </w:r>
          </w:p>
        </w:tc>
      </w:tr>
      <w:tr>
        <w:tc>
          <w:tcPr>
            <w:tcW w:type="dxa" w:w="3213"/>
          </w:tcPr>
          <w:p>
            <w:r>
              <w:rPr>
                <w:sz w:val="18"/>
              </w:rPr>
              <w:t>M3-K2</w:t>
            </w:r>
          </w:p>
        </w:tc>
        <w:tc>
          <w:tcPr>
            <w:tcW w:type="dxa" w:w="3213"/>
          </w:tcPr>
          <w:p>
            <w:r>
              <w:rPr>
                <w:sz w:val="18"/>
              </w:rPr>
              <w:t>Tuple veri yapısının özelliklerini açıklar, liste ile tuple arasındaki farkları karşılaştırır ve uygun veri yapısı seçimi yapar</w:t>
            </w:r>
          </w:p>
        </w:tc>
        <w:tc>
          <w:tcPr>
            <w:tcW w:type="dxa" w:w="3213"/>
          </w:tcPr>
          <w:p>
            <w:r>
              <w:rPr>
                <w:sz w:val="18"/>
              </w:rPr>
              <w:t>Analiz</w:t>
            </w:r>
          </w:p>
        </w:tc>
      </w:tr>
      <w:tr>
        <w:tc>
          <w:tcPr>
            <w:tcW w:type="dxa" w:w="3213"/>
          </w:tcPr>
          <w:p>
            <w:r>
              <w:rPr>
                <w:sz w:val="18"/>
              </w:rPr>
              <w:t>M3-K3</w:t>
            </w:r>
          </w:p>
        </w:tc>
        <w:tc>
          <w:tcPr>
            <w:tcW w:type="dxa" w:w="3213"/>
          </w:tcPr>
          <w:p>
            <w:r>
              <w:rPr>
                <w:sz w:val="18"/>
              </w:rPr>
              <w:t>İç içe listeler (nested lists) ve liste kavrama (list comprehension) tekniklerini kullanarak veri dönüşüm işlemleri gerçekleştirir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Python temel söz dizimi, değişkenler, döngüler ve koşul yapıları (Modül 3, Saat 17-20)</w:t>
      </w:r>
    </w:p>
    <w:p>
      <w:pPr>
        <w:spacing w:before="200"/>
      </w:pPr>
      <w:r>
        <w:rPr>
          <w:b/>
          <w:color w:val="757575"/>
          <w:sz w:val="24"/>
        </w:rPr>
        <w:t xml:space="preserve">  Öğrencinin Bilmesi Gerekenler</w:t>
      </w:r>
    </w:p>
    <w:p>
      <w:pPr>
        <w:pStyle w:val="ListBullet"/>
      </w:pPr>
      <w:r>
        <w:rPr>
          <w:sz w:val="20"/>
        </w:rPr>
        <w:t>Python'da değişken tanımlama ve temel veri tipleri (int, float, str, bool)</w:t>
      </w:r>
    </w:p>
    <w:p>
      <w:pPr>
        <w:pStyle w:val="ListBullet"/>
      </w:pPr>
      <w:r>
        <w:rPr>
          <w:sz w:val="20"/>
        </w:rPr>
        <w:t>for ve while döngülerinin kullanımı</w:t>
      </w:r>
    </w:p>
    <w:p>
      <w:pPr>
        <w:pStyle w:val="ListBullet"/>
      </w:pPr>
      <w:r>
        <w:rPr>
          <w:sz w:val="20"/>
        </w:rPr>
        <w:t>if-elif-else koşul yapıları ve karşılaştırma operatörleri</w:t>
      </w:r>
    </w:p>
    <w:p>
      <w:pPr>
        <w:spacing w:before="200"/>
      </w:pPr>
      <w:r>
        <w:rPr>
          <w:b/>
          <w:color w:val="757575"/>
          <w:sz w:val="24"/>
        </w:rPr>
        <w:t xml:space="preserve">  Olası Kavram Yanılgıları</w:t>
      </w:r>
    </w:p>
    <w:p>
      <w:pPr>
        <w:pStyle w:val="ListBullet"/>
      </w:pPr>
      <w:r>
        <w:rPr>
          <w:sz w:val="20"/>
        </w:rPr>
        <w:t>Liste ve tuple aynı şeydir sadece yazılışları farklıdır - tuple değiştirilemez (immutable), liste değiştirilebilir (mutable) ve bu fark performans ve güvenlik açısından önemlidir</w:t>
      </w:r>
    </w:p>
    <w:p>
      <w:pPr>
        <w:pStyle w:val="ListBullet"/>
      </w:pPr>
      <w:r>
        <w:rPr>
          <w:sz w:val="20"/>
        </w:rPr>
        <w:t>Listelerde indeksleme 1'den başlar - Python'da indeksleme 0'dan başlar ve bu başlangıçta en sık yapılan hatadır</w:t>
      </w:r>
    </w:p>
    <w:p>
      <w:pPr>
        <w:spacing w:before="200"/>
      </w:pPr>
      <w:r>
        <w:rPr>
          <w:b/>
          <w:color w:val="757575"/>
          <w:sz w:val="24"/>
        </w:rPr>
        <w:t xml:space="preserve">  Hazırlık Materyalleri</w:t>
      </w:r>
    </w:p>
    <w:p>
      <w:pPr>
        <w:pStyle w:val="ListBullet"/>
      </w:pPr>
      <w:r>
        <w:rPr>
          <w:sz w:val="20"/>
        </w:rPr>
        <w:t>Bilgisayar ve projeksiyon</w:t>
      </w:r>
    </w:p>
    <w:p>
      <w:pPr>
        <w:pStyle w:val="ListBullet"/>
      </w:pPr>
      <w:r>
        <w:rPr>
          <w:sz w:val="20"/>
        </w:rPr>
        <w:t>Python IDE (Thonny veya VS Code)</w:t>
      </w:r>
    </w:p>
    <w:p>
      <w:pPr>
        <w:pStyle w:val="ListBullet"/>
      </w:pPr>
      <w:r>
        <w:rPr>
          <w:sz w:val="20"/>
        </w:rPr>
        <w:t>Liste ve tuple karşılaştırma tablosu posteri</w:t>
      </w:r>
    </w:p>
    <w:p>
      <w:pPr>
        <w:pStyle w:val="ListBullet"/>
      </w:pPr>
      <w:r>
        <w:rPr>
          <w:sz w:val="20"/>
        </w:rPr>
        <w:t>Hazır kod örnekleri dosyası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alışveriş listesi düşünün: Ekmek, süt, yumurta yazarsınız ve ihtiyaç değiştikçe listeye ekleme veya çıkarma yaparsınız. Ama kimlik numaranız, doğum tarihiniz gibi bilgiler hiç değişmez. Python'da da aynı mantık vardır: Değişen veriler için liste, değişmeyen veriler için tuple kullanılır.</w:t>
      </w:r>
    </w:p>
    <w:p>
      <w:r>
        <w:rPr>
          <w:b/>
          <w:color w:val="1B2A4A"/>
          <w:sz w:val="20"/>
        </w:rPr>
        <w:t xml:space="preserve">Günlük Hayat Bağlantısı: </w:t>
      </w:r>
      <w:r>
        <w:rPr>
          <w:sz w:val="20"/>
        </w:rPr>
        <w:t>Alışveriş listesi gibi Python listeleri de dinamiktir - eleman ekleyip çıkarabilirsiniz. Kimlik bilgileri gibi tuple'lar ise sabittir ve program boyunca değişmeden kalır.</w:t>
      </w:r>
    </w:p>
    <w:p>
      <w:pPr>
        <w:spacing w:before="200"/>
      </w:pPr>
      <w:r>
        <w:rPr>
          <w:b/>
          <w:color w:val="2C6FAD"/>
          <w:sz w:val="24"/>
        </w:rPr>
        <w:t xml:space="preserve">  Ön Bilgi Yoklama Soruları</w:t>
      </w:r>
    </w:p>
    <w:p>
      <w:r>
        <w:rPr>
          <w:b/>
          <w:color w:val="2C6FAD"/>
          <w:sz w:val="20"/>
        </w:rPr>
        <w:t xml:space="preserve">  1. </w:t>
      </w:r>
      <w:r>
        <w:rPr>
          <w:sz w:val="20"/>
        </w:rPr>
        <w:t>Kursiyerlerden günlük hayattan 3 adet değişebilir (liste) ve 3 adet değişmez (tuple) veri örneği vermeleri istenir.</w:t>
      </w:r>
    </w:p>
    <w:p>
      <w:pPr>
        <w:spacing w:before="200"/>
      </w:pPr>
      <w:r>
        <w:rPr>
          <w:b/>
          <w:color w:val="2C6FAD"/>
          <w:sz w:val="24"/>
        </w:rPr>
        <w:t xml:space="preserve">  Motivasyon Etkinliği: "Veri Koleksiyonu Keşfi"</w:t>
      </w:r>
    </w:p>
    <w:p>
      <w:r>
        <w:rPr>
          <w:b/>
          <w:color w:val="1B2A4A"/>
          <w:sz w:val="20"/>
        </w:rPr>
        <w:t xml:space="preserve">Açıklama: </w:t>
      </w:r>
      <w:r>
        <w:rPr>
          <w:sz w:val="20"/>
        </w:rPr>
        <w:t>Kursiyerler birden fazla veriyi bir arada tutma ihtiyacını ve Python'daki çözümlerini keşfediyor.</w:t>
      </w:r>
    </w:p>
    <w:p>
      <w:r>
        <w:rPr>
          <w:b/>
          <w:color w:val="1B2A4A"/>
          <w:sz w:val="20"/>
        </w:rPr>
        <w:t xml:space="preserve">Yönerge: </w:t>
      </w:r>
      <w:r>
        <w:rPr>
          <w:sz w:val="20"/>
        </w:rPr>
        <w:t>Eğitmen tahtaya 10 öğrencinin sınav notlarını tek tek değişkenlere atamayı gösterir (not1=85, not2=90, ...). Kursiyerlerden bu yaklaşımın neden verimsiz olduğunu ve 1000 öğrenci için ne yapılacağını tartışmaları istenir. Ardından liste kavramı tanıtılır.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mikro bilgisayar projesinde 5 farklı sensörden her saniye sıcaklık verisi alıyorsunuz. Bu verileri tek tek değişkenlere atamak yerine nasıl daha verimli saklayabilirsiniz? Son 10 okumanın ortalamasını nasıl hesaplarsınız?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"Liste ve Tuple Keşif Çalışması"</w:t>
      </w:r>
    </w:p>
    <w:p>
      <w:r>
        <w:rPr>
          <w:b/>
          <w:color w:val="1B2A4A"/>
          <w:sz w:val="20"/>
        </w:rPr>
        <w:t xml:space="preserve">Türü: </w:t>
      </w:r>
      <w:r>
        <w:rPr>
          <w:sz w:val="20"/>
        </w:rPr>
        <w:t>Bireysel ve ikili çalışma</w:t>
      </w:r>
    </w:p>
    <w:p>
      <w:r>
        <w:rPr>
          <w:b/>
          <w:color w:val="1B2A4A"/>
          <w:sz w:val="20"/>
        </w:rPr>
        <w:t xml:space="preserve">Amacı: </w:t>
      </w:r>
      <w:r>
        <w:rPr>
          <w:sz w:val="20"/>
        </w:rPr>
        <w:t>Liste ve tuple oluşturma, indeksleme ve temel metotları keşfetme</w:t>
      </w:r>
    </w:p>
    <w:p>
      <w:r>
        <w:rPr>
          <w:b/>
          <w:color w:val="1B2A4A"/>
          <w:sz w:val="20"/>
        </w:rPr>
        <w:t xml:space="preserve">Malzemeler: </w:t>
      </w:r>
      <w:r>
        <w:rPr>
          <w:sz w:val="20"/>
        </w:rPr>
        <w:t>Python IDE, hazır kod şablonları, liste metotları referans kartı</w:t>
      </w:r>
    </w:p>
    <w:p>
      <w:pPr>
        <w:spacing w:before="200"/>
      </w:pPr>
      <w:r>
        <w:rPr>
          <w:b/>
          <w:color w:val="007A7A"/>
          <w:sz w:val="24"/>
        </w:rPr>
        <w:t xml:space="preserve">  Yönerge Adımları</w:t>
      </w:r>
    </w:p>
    <w:p>
      <w:r>
        <w:rPr>
          <w:b/>
          <w:color w:val="007A7A"/>
          <w:sz w:val="20"/>
        </w:rPr>
        <w:t xml:space="preserve">  1. </w:t>
      </w:r>
      <w:r>
        <w:rPr>
          <w:sz w:val="20"/>
        </w:rPr>
        <w:t>Python IDE'de boş bir liste oluşturun ve append() ile 5 eleman ekleyin; ardından remove() ve pop() ile eleman çıkarın</w:t>
      </w:r>
    </w:p>
    <w:p>
      <w:r>
        <w:rPr>
          <w:b/>
          <w:color w:val="007A7A"/>
          <w:sz w:val="20"/>
        </w:rPr>
        <w:t xml:space="preserve">  2. </w:t>
      </w:r>
      <w:r>
        <w:rPr>
          <w:sz w:val="20"/>
        </w:rPr>
        <w:t>İndeksleme ile belirli elemanlara erişin: ilk eleman [0], son eleman [-1], dilimleme [1:3]</w:t>
      </w:r>
    </w:p>
    <w:p>
      <w:r>
        <w:rPr>
          <w:b/>
          <w:color w:val="007A7A"/>
          <w:sz w:val="20"/>
        </w:rPr>
        <w:t xml:space="preserve">  3. </w:t>
      </w:r>
      <w:r>
        <w:rPr>
          <w:sz w:val="20"/>
        </w:rPr>
        <w:t>Bir tuple oluşturun ve listeyle aynı işlemleri yapmayı deneyin; hangi işlemler hata verir ve neden?</w:t>
      </w:r>
    </w:p>
    <w:p>
      <w:r>
        <w:rPr>
          <w:b/>
          <w:color w:val="007A7A"/>
          <w:sz w:val="20"/>
        </w:rPr>
        <w:t xml:space="preserve">  4. </w:t>
      </w:r>
      <w:r>
        <w:rPr>
          <w:sz w:val="20"/>
        </w:rPr>
        <w:t>Liste sıralama (sort, sorted), ters çevirme (reverse) ve uzunluk (len) işlemlerini uygulayın</w:t>
      </w:r>
    </w:p>
    <w:p>
      <w:r>
        <w:rPr>
          <w:b/>
          <w:color w:val="1B2A4A"/>
          <w:sz w:val="20"/>
        </w:rPr>
        <w:t xml:space="preserve">Öğrenci Rolü: </w:t>
      </w:r>
      <w:r>
        <w:rPr>
          <w:sz w:val="20"/>
        </w:rPr>
        <w:t>Bireysel olarak liste ve tuple üzerinde deneyler yapar, hata mesajlarını analiz eder ve farklarını not alır.</w:t>
      </w:r>
    </w:p>
    <w:p>
      <w:r>
        <w:rPr>
          <w:b/>
          <w:color w:val="1B2A4A"/>
          <w:sz w:val="20"/>
        </w:rPr>
        <w:t xml:space="preserve">Öğretmen Rolü: </w:t>
      </w:r>
      <w:r>
        <w:rPr>
          <w:sz w:val="20"/>
        </w:rPr>
        <w:t>Liste ve tuple oluşturma söz dizimini, indeksleme mantığını ve mutable/immutable kavramlarını teknik detaylarıyla açıklar.</w:t>
      </w:r>
    </w:p>
    <w:p>
      <w:r>
        <w:rPr>
          <w:b/>
          <w:color w:val="1B2A4A"/>
          <w:sz w:val="20"/>
        </w:rPr>
        <w:t xml:space="preserve">Beklenen Ürün: </w:t>
      </w:r>
      <w:r>
        <w:rPr>
          <w:sz w:val="20"/>
        </w:rPr>
        <w:t>Liste ve tuple karşılaştırma tablosu, 10 farklı liste işlemi içeren Python betiği</w:t>
      </w:r>
    </w:p>
    <w:p>
      <w:pPr>
        <w:spacing w:before="200"/>
      </w:pPr>
      <w:r>
        <w:rPr>
          <w:b/>
          <w:color w:val="007A7A"/>
          <w:sz w:val="24"/>
        </w:rPr>
        <w:t xml:space="preserve">  Araştırma Soruları</w:t>
      </w:r>
    </w:p>
    <w:p>
      <w:r>
        <w:rPr>
          <w:b/>
          <w:color w:val="007A7A"/>
          <w:sz w:val="20"/>
        </w:rPr>
        <w:t xml:space="preserve">  1. </w:t>
      </w:r>
      <w:r>
        <w:rPr>
          <w:sz w:val="20"/>
        </w:rPr>
        <w:t>Python'da liste ve tuple'ın bellekte nasıl saklandığını araştırın. sys.getsizeof() ile aynı verileri içeren liste ve tuple'ın bellek kullanımını karşılaştırın.</w:t>
      </w:r>
    </w:p>
    <w:p>
      <w:r>
        <w:rPr>
          <w:b/>
          <w:color w:val="1B2A4A"/>
          <w:sz w:val="20"/>
        </w:rPr>
        <w:t xml:space="preserve">Grupla Çalışma Kuralları: </w:t>
      </w:r>
      <w:r>
        <w:rPr>
          <w:sz w:val="20"/>
        </w:rPr>
        <w:t>Her kursiyer en az 5 farklı liste metodu denemeli ve tuple ile liste arasındaki 3 temel farkı yazmalıdır.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Liste (list)</w:t>
            </w:r>
          </w:p>
        </w:tc>
        <w:tc>
          <w:tcPr>
            <w:tcW w:type="dxa" w:w="2409"/>
          </w:tcPr>
          <w:p>
            <w:r>
              <w:rPr>
                <w:sz w:val="18"/>
              </w:rPr>
              <w:t>Python'da sıralı, değiştirilebilir (mutable) ve farklı veri tiplerini bir arada tutabilen veri yapısı; köşeli parantez [] ile tanımlanır</w:t>
            </w:r>
          </w:p>
        </w:tc>
        <w:tc>
          <w:tcPr>
            <w:tcW w:type="dxa" w:w="2409"/>
          </w:tcPr>
          <w:p>
            <w:r>
              <w:rPr>
                <w:sz w:val="18"/>
              </w:rPr>
              <w:t>Indeksleme, dilimleme, append, remove, pop, sort, reverse, len</w:t>
            </w:r>
          </w:p>
        </w:tc>
        <w:tc>
          <w:tcPr>
            <w:tcW w:type="dxa" w:w="2409"/>
          </w:tcPr>
          <w:p>
            <w:r>
              <w:rPr>
                <w:sz w:val="18"/>
              </w:rPr>
              <w:t>meyveler = ['elma', 'armut', 'muz'] ile liste oluşturulur. meyveler.append('kiraz') ile eleman eklenir. meyveler[0] ile ilk eleman ('elma') erişilir. meyveler[1:3] ile dilimleme yapılır ve ['armut', 'muz'] döner</w:t>
            </w:r>
          </w:p>
        </w:tc>
      </w:tr>
      <w:tr>
        <w:tc>
          <w:tcPr>
            <w:tcW w:type="dxa" w:w="2409"/>
          </w:tcPr>
          <w:p>
            <w:r>
              <w:rPr>
                <w:sz w:val="18"/>
              </w:rPr>
              <w:t>Tuple</w:t>
            </w:r>
          </w:p>
        </w:tc>
        <w:tc>
          <w:tcPr>
            <w:tcW w:type="dxa" w:w="2409"/>
          </w:tcPr>
          <w:p>
            <w:r>
              <w:rPr>
                <w:sz w:val="18"/>
              </w:rPr>
              <w:t>Python'da sıralı ancak değiştirilemez (immutable) veri yapısı; normal parantez () ile tanımlanır ve oluşturulduktan sonra elemanları değiştirilemez</w:t>
            </w:r>
          </w:p>
        </w:tc>
        <w:tc>
          <w:tcPr>
            <w:tcW w:type="dxa" w:w="2409"/>
          </w:tcPr>
          <w:p>
            <w:r>
              <w:rPr>
                <w:sz w:val="18"/>
              </w:rPr>
              <w:t>Immutable, paketleme/açma (packing/unpacking), sabit veri, hashable</w:t>
            </w:r>
          </w:p>
        </w:tc>
        <w:tc>
          <w:tcPr>
            <w:tcW w:type="dxa" w:w="2409"/>
          </w:tcPr>
          <w:p>
            <w:r>
              <w:rPr>
                <w:sz w:val="18"/>
              </w:rPr>
              <w:t>koordinat = (41.0, 29.0) ile tuple oluşturulur. koordinat[0] ile erişim mümkündür (41.0). koordinat[0] = 42.0 denirse TypeError hatası alınır çünkü tuple değiştirilemez. x, y = koordinat ile unpacking yapılabilir</w:t>
            </w:r>
          </w:p>
        </w:tc>
      </w:tr>
      <w:tr>
        <w:tc>
          <w:tcPr>
            <w:tcW w:type="dxa" w:w="2409"/>
          </w:tcPr>
          <w:p>
            <w:r>
              <w:rPr>
                <w:sz w:val="18"/>
              </w:rPr>
              <w:t>İndeksleme ve Dilimleme</w:t>
            </w:r>
          </w:p>
        </w:tc>
        <w:tc>
          <w:tcPr>
            <w:tcW w:type="dxa" w:w="2409"/>
          </w:tcPr>
          <w:p>
            <w:r>
              <w:rPr>
                <w:sz w:val="18"/>
              </w:rPr>
              <w:t>Liste ve tuple elemanlarına sıra numarası (indeks) ile erişme ve belirli bir aralıktaki elemanları seçme işlemi</w:t>
            </w:r>
          </w:p>
        </w:tc>
        <w:tc>
          <w:tcPr>
            <w:tcW w:type="dxa" w:w="2409"/>
          </w:tcPr>
          <w:p>
            <w:r>
              <w:rPr>
                <w:sz w:val="18"/>
              </w:rPr>
              <w:t>Pozitif indeks (0'dan başlar), negatif indeks (-1 son eleman), start:stop:step dilimleme</w:t>
            </w:r>
          </w:p>
        </w:tc>
        <w:tc>
          <w:tcPr>
            <w:tcW w:type="dxa" w:w="2409"/>
          </w:tcPr>
          <w:p>
            <w:r>
              <w:rPr>
                <w:sz w:val="18"/>
              </w:rPr>
              <w:t>sayilar = [10, 20, 30, 40, 50] listesinde: sayilar[0] = 10, sayilar[-1] = 50, sayilar[1:4] = [20, 30, 40], sayilar[::2] = [10, 30, 50], sayilar[::-1] = [50, 40, 30, 20, 10]</w:t>
            </w:r>
          </w:p>
        </w:tc>
      </w:tr>
      <w:tr>
        <w:tc>
          <w:tcPr>
            <w:tcW w:type="dxa" w:w="2409"/>
          </w:tcPr>
          <w:p>
            <w:r>
              <w:rPr>
                <w:sz w:val="18"/>
              </w:rPr>
              <w:t>List Comprehension</w:t>
            </w:r>
          </w:p>
        </w:tc>
        <w:tc>
          <w:tcPr>
            <w:tcW w:type="dxa" w:w="2409"/>
          </w:tcPr>
          <w:p>
            <w:r>
              <w:rPr>
                <w:sz w:val="18"/>
              </w:rPr>
              <w:t>Tek satırda döngü ve koşul kullanarak yeni liste oluşturma tekniği; kısa ve okunabilir kod yazımı sağlar</w:t>
            </w:r>
          </w:p>
        </w:tc>
        <w:tc>
          <w:tcPr>
            <w:tcW w:type="dxa" w:w="2409"/>
          </w:tcPr>
          <w:p>
            <w:r>
              <w:rPr>
                <w:sz w:val="18"/>
              </w:rPr>
              <w:t>Tek satır döngü, filtre, dönüşüm, iç içe comprehension</w:t>
            </w:r>
          </w:p>
        </w:tc>
        <w:tc>
          <w:tcPr>
            <w:tcW w:type="dxa" w:w="2409"/>
          </w:tcPr>
          <w:p>
            <w:r>
              <w:rPr>
                <w:sz w:val="18"/>
              </w:rPr>
              <w:t>kareler = [x**2 for x in range(10)] ile 0-9 arası sayıların kareleri: [0, 1, 4, 9, 16, ...]. ciftler = [x for x in range(20) if x % 2 == 0] ile çift sayılar filtrelenir</w:t>
            </w:r>
          </w:p>
        </w:tc>
      </w:tr>
    </w:tbl>
    <w:p/>
    <w:p>
      <w:pPr>
        <w:spacing w:before="200"/>
      </w:pPr>
      <w:r>
        <w:rPr>
          <w:b/>
          <w:color w:val="E65C00"/>
          <w:sz w:val="24"/>
        </w:rPr>
        <w:t xml:space="preserve">  Konu Anlatımı</w:t>
      </w:r>
    </w:p>
    <w:p>
      <w:r>
        <w:rPr>
          <w:sz w:val="20"/>
        </w:rPr>
        <w:t>Liste Oluşturma ve Temel İşlemler: Python'da liste en çok kullanılan veri yapısıdır. Oluşturma yöntemleri: 1) Doğrudan tanımlama: notlar = [85, 90, 75, 95]. 2) Boş liste: bos = [] veya bos = list(). 3) list() fonksiyonu: harfler = list('Python') sonucu ['P', 'y', 't', 'h', 'o', 'n']. 4) range() ile: sayilar = list(range(1, 11)) sonucu [1, 2, ..., 10]. Temel metotlar: append(x) - sona ekler, insert(i, x) - belirli konuma ekler, remove(x) - değere göre siler, pop(i) - indekse göre çıkarır ve döndürür, sort() - sıralar, reverse() - ters çevirir, count(x) - sayar, index(x) - konumunu bulur, extend(list2) - iki listeyi birleştirir, clear() - tüm elemanları siler. Listeler mutable (değiştirilebilir) olduğu için += operatörü ile de eleman eklenebilir.</w:t>
      </w:r>
    </w:p>
    <w:p>
      <w:r>
        <w:rPr>
          <w:sz w:val="20"/>
        </w:rPr>
        <w:t>İndeksleme ve Dilimleme (Slicing): İndeksleme Python'da 0'dan başlar. Pozitif indeks: soldan sağa 0, 1, 2, ... Negatif indeks: sağdan sola -1, -2, -3, ... Bu sayede son elemana [-1] ile kolayca erişilir. Dilimleme söz dizimi: liste[start:stop:step]. start dahil, stop hariçtir. Örnekler: veri = [10, 20, 30, 40, 50, 60] için veri[1:4] = [20, 30, 40], veri[:3] = [10, 20, 30], veri[3:] = [40, 50, 60], veri[::2] = [10, 30, 50] (2'şer atlayarak), veri[::-1] = [60, 50, 40, 30, 20, 10] (ters çevirme). Dilimleme yeni liste döndürür, orijinali değiştirmez.</w:t>
      </w:r>
    </w:p>
    <w:p>
      <w:r>
        <w:rPr>
          <w:sz w:val="20"/>
        </w:rPr>
        <w:t>Tuple Veri Yapısı ve Liste ile Farkları: Tuple oluşturma: koordinat = (41.0, 29.0) veya tek elemanlı tuple: t = (5,) (virgül zorunlu). Tuple özellikleri: 1) Immutable - oluşturulduktan sonra değiştirilemez (güvenlik). 2) Hashable - sözlük anahtarı olarak kullanılabilir. 3) Daha az bellek kullanır (list'e göre). 4) İndeksleme ve dilimleme list ile aynıdır. Tuple unpacking: x, y = (10, 20) ile değişkenlere dağıtma. Fonksiyonlardan birden fazla değer döndürmede yaygın kullanılır: def min_max(lst): return min(lst), max(lst). Kullanım rehberi: Veri değişecekse list, değişmeyecekse tuple kullanın.</w:t>
      </w:r>
    </w:p>
    <w:p>
      <w:r>
        <w:rPr>
          <w:sz w:val="20"/>
        </w:rPr>
        <w:t>List Comprehension ve İleri Teknikler: List comprehension Python'un en güçlü özelliklerinden biridir. Temel söz dizimi: [ifade for eleman in iterasyon]. Filtreli: [ifade for eleman in iterasyon if koşul]. Örnekler: kareler = [x**2 for x in range(1, 11)] -&gt; [1, 4, 9, ..., 100]. buyuk_harfler = [h.upper() for h in 'python'] -&gt; ['P', 'Y', 'T', 'H', 'O', 'N']. sicakliklar_f = [c * 9/5 + 32 for c in sicakliklar_c] -&gt; Celsius'tan Fahrenheit'a dönüşüm. İç içe listeler (nested): matris = [[1,2,3], [4,5,6], [7,8,9]]; matris[1][2] = 6. Düzleştirme: duz = [x for satir in matris for x in satir] -&gt; [1,2,3,4,5,6,7,8,9]. Mikro bilgisayar uygulaması: sensor_verileri = [sensor.read() for sensor in sensor_listesi].</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Sensör verisi toplama ve analiz</w:t>
            </w:r>
          </w:p>
        </w:tc>
        <w:tc>
          <w:tcPr>
            <w:tcW w:type="dxa" w:w="3213"/>
          </w:tcPr>
          <w:p>
            <w:r>
              <w:rPr>
                <w:sz w:val="18"/>
              </w:rPr>
              <w:t>sicakliklar = []</w:t>
              <w:br/>
              <w:t>for i in range(10):</w:t>
              <w:br/>
              <w:t xml:space="preserve">    deger = sensor.read_temperature()  # Sensörden okuma</w:t>
              <w:br/>
              <w:t xml:space="preserve">    sicakliklar.append(deger)</w:t>
              <w:br/>
              <w:t>print(f'Ortalama: {sum(sicakliklar)/len(sicakliklar):.1f}')</w:t>
              <w:br/>
              <w:t>print(f'En yuksek: {max(sicakliklar)}')</w:t>
              <w:br/>
              <w:t>print(f'En dusuk: {min(sicakliklar)}')</w:t>
              <w:br/>
              <w:t>print(f'Son 5 okuma: {sicakliklar[-5:]}')</w:t>
            </w:r>
          </w:p>
        </w:tc>
        <w:tc>
          <w:tcPr>
            <w:tcW w:type="dxa" w:w="3213"/>
          </w:tcPr>
          <w:p>
            <w:r>
              <w:rPr>
                <w:sz w:val="18"/>
              </w:rPr>
              <w:t>Liste ile sensör verilerini biriktirebilir ve istatistiksel analiz yapabilirsiniz</w:t>
            </w:r>
          </w:p>
        </w:tc>
      </w:tr>
      <w:tr>
        <w:tc>
          <w:tcPr>
            <w:tcW w:type="dxa" w:w="3213"/>
          </w:tcPr>
          <w:p>
            <w:r>
              <w:rPr>
                <w:sz w:val="18"/>
              </w:rPr>
              <w:t>Liste ve tuple karşılaştırma</w:t>
            </w:r>
          </w:p>
        </w:tc>
        <w:tc>
          <w:tcPr>
            <w:tcW w:type="dxa" w:w="3213"/>
          </w:tcPr>
          <w:p>
            <w:r>
              <w:rPr>
                <w:sz w:val="18"/>
              </w:rPr>
              <w:t># Liste - degistirilebilir</w:t>
              <w:br/>
              <w:t>renkler = ['kirmizi', 'yesil', 'mavi']</w:t>
              <w:br/>
              <w:t>renkler.append('sari')  # Calisiir</w:t>
              <w:br/>
              <w:t>renkler[0] = 'turuncu'  # Calisiir</w:t>
              <w:br/>
              <w:br/>
              <w:t># Tuple - degistirilemez</w:t>
              <w:br/>
              <w:t>yonler = ('kuzey', 'guney', 'dogu', 'bati')</w:t>
              <w:br/>
              <w:t># yonler.append('kb')  # HATA: AttributeError</w:t>
              <w:br/>
              <w:t># yonler[0] = 'kb'     # HATA: TypeError</w:t>
              <w:br/>
              <w:br/>
              <w:t># Tuple unpacking</w:t>
              <w:br/>
              <w:t>x, y, z = (10, 20, 30)</w:t>
              <w:br/>
              <w:t>print(f'x={x}, y={y}, z={z}')</w:t>
            </w:r>
          </w:p>
        </w:tc>
        <w:tc>
          <w:tcPr>
            <w:tcW w:type="dxa" w:w="3213"/>
          </w:tcPr>
          <w:p>
            <w:r>
              <w:rPr>
                <w:sz w:val="18"/>
              </w:rPr>
              <w:t>Değişecek veriler için liste, sabit kalacak veriler için tuple tercih edin</w:t>
            </w:r>
          </w:p>
        </w:tc>
      </w:tr>
      <w:tr>
        <w:tc>
          <w:tcPr>
            <w:tcW w:type="dxa" w:w="3213"/>
          </w:tcPr>
          <w:p>
            <w:r>
              <w:rPr>
                <w:sz w:val="18"/>
              </w:rPr>
              <w:t>List comprehension ile veri dönüşümü</w:t>
            </w:r>
          </w:p>
        </w:tc>
        <w:tc>
          <w:tcPr>
            <w:tcW w:type="dxa" w:w="3213"/>
          </w:tcPr>
          <w:p>
            <w:r>
              <w:rPr>
                <w:sz w:val="18"/>
              </w:rPr>
              <w:t># Sicaklik donusumu</w:t>
              <w:br/>
              <w:t>celsius = [0, 10, 20, 25, 30, 37, 100]</w:t>
              <w:br/>
              <w:t>fahrenheit = [c * 9/5 + 32 for c in celsius]</w:t>
              <w:br/>
              <w:t>print(fahrenheit)  # [32.0, 50.0, 68.0, 77.0, 86.0, 98.6, 212.0]</w:t>
              <w:br/>
              <w:br/>
              <w:t># Filtreleme</w:t>
              <w:br/>
              <w:t>normal_sicaklik = [c for c in celsius if 15 &lt;= c &lt;= 35]</w:t>
              <w:br/>
              <w:t>print(normal_sicaklik)  # [20, 25, 30]</w:t>
              <w:br/>
              <w:br/>
              <w:t># Nested list</w:t>
              <w:br/>
              <w:t>matris = [[1,2,3],[4,5,6],[7,8,9]]</w:t>
              <w:br/>
              <w:t>sutun_1 = [satir[0] for satir in matris]  # [1, 4, 7]</w:t>
            </w:r>
          </w:p>
        </w:tc>
        <w:tc>
          <w:tcPr>
            <w:tcW w:type="dxa" w:w="3213"/>
          </w:tcPr>
          <w:p>
            <w:r>
              <w:rPr>
                <w:sz w:val="18"/>
              </w:rPr>
              <w:t>List comprehension ile tek satırda döngü, filtre ve dönüşüm yapılabilir</w:t>
            </w:r>
          </w:p>
        </w:tc>
      </w:tr>
    </w:tbl>
    <w:p/>
    <w:p>
      <w:pPr>
        <w:spacing w:before="200"/>
      </w:pPr>
      <w:r>
        <w:rPr>
          <w:b/>
          <w:color w:val="E65C00"/>
          <w:sz w:val="24"/>
        </w:rPr>
        <w:t xml:space="preserve">  Görseller ve Tablolar</w:t>
      </w:r>
    </w:p>
    <w:p>
      <w:pPr>
        <w:pStyle w:val="ListBullet"/>
      </w:pPr>
      <w:r>
        <w:rPr>
          <w:sz w:val="20"/>
        </w:rPr>
        <w:t>Liste ve tuple veri yapıları karşılaştırma şeması (mutable vs immutable)</w:t>
      </w:r>
    </w:p>
    <w:p>
      <w:pPr>
        <w:pStyle w:val="ListBullet"/>
      </w:pPr>
      <w:r>
        <w:rPr>
          <w:sz w:val="20"/>
        </w:rPr>
        <w:t>İndeksleme ve dilimleme görsel diyagramı (pozitif ve negatif indeksler)</w:t>
      </w:r>
    </w:p>
    <w:p>
      <w:pPr>
        <w:spacing w:before="200"/>
      </w:pPr>
      <w:r>
        <w:rPr>
          <w:b/>
          <w:color w:val="E65C00"/>
          <w:sz w:val="24"/>
        </w:rPr>
        <w:t xml:space="preserve">  Analoji ve Benzetmeler</w:t>
      </w:r>
    </w:p>
    <w:p>
      <w:r>
        <w:rPr>
          <w:b/>
          <w:color w:val="E65C00"/>
          <w:sz w:val="20"/>
        </w:rPr>
        <w:t xml:space="preserve">  1. </w:t>
      </w:r>
      <w:r>
        <w:rPr>
          <w:sz w:val="20"/>
        </w:rPr>
        <w:t>Liste = Alışveriş listesi gibidir: İstediğiniz zaman ekleme, çıkarma, sıralama yapabilirsiniz. Tuple = Kimlik bilgileri gibidir: Bir kez belirlenir ve değişmez. İndeksleme = Apartman daire numaraları gibidir: 0. kat, 1. kat, 2. kat...</w:t>
      </w:r>
    </w:p>
    <w:p>
      <w:pPr>
        <w:spacing w:before="200"/>
      </w:pPr>
      <w:r>
        <w:rPr>
          <w:b/>
          <w:color w:val="E65C00"/>
          <w:sz w:val="24"/>
        </w:rPr>
        <w:t xml:space="preserve">  Öğrenci Soru-Cevap</w:t>
      </w:r>
    </w:p>
    <w:p>
      <w:pPr>
        <w:pStyle w:val="ListBullet"/>
      </w:pPr>
      <w:r>
        <w:rPr>
          <w:sz w:val="20"/>
        </w:rPr>
        <w:t>Liste ile tuple arasındaki temel farklar nelerdir?</w:t>
      </w:r>
    </w:p>
    <w:p>
      <w:pPr>
        <w:pStyle w:val="ListBullet"/>
      </w:pPr>
      <w:r>
        <w:rPr>
          <w:sz w:val="20"/>
        </w:rPr>
        <w:t>İndeksleme neden 0'dan başlar ve negatif indeks ne işe yarar?</w:t>
      </w:r>
    </w:p>
    <w:p>
      <w:pPr>
        <w:pStyle w:val="ListBullet"/>
      </w:pPr>
      <w:r>
        <w:rPr>
          <w:sz w:val="20"/>
        </w:rPr>
        <w:t>List comprehension hangi durumlarda kullanılır?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"Sensör Veri Yönetimi Uygulaması"</w:t>
      </w:r>
    </w:p>
    <w:p>
      <w:r>
        <w:rPr>
          <w:b/>
          <w:color w:val="1B2A4A"/>
          <w:sz w:val="20"/>
        </w:rPr>
        <w:t xml:space="preserve">Türü: </w:t>
      </w:r>
      <w:r>
        <w:rPr>
          <w:sz w:val="20"/>
        </w:rPr>
        <w:t>Bireysel uygulama ve ikili değerlendirme</w:t>
      </w:r>
    </w:p>
    <w:p>
      <w:r>
        <w:rPr>
          <w:b/>
          <w:color w:val="1B2A4A"/>
          <w:sz w:val="20"/>
        </w:rPr>
        <w:t xml:space="preserve">Amacı: </w:t>
      </w:r>
      <w:r>
        <w:rPr>
          <w:sz w:val="20"/>
        </w:rPr>
        <w:t>Liste ve tuple bilgisini mikro bilgisayar sensör verisi yönetiminde uygulama becerisi kazandırma</w:t>
      </w:r>
    </w:p>
    <w:p>
      <w:pPr>
        <w:spacing w:before="200"/>
      </w:pPr>
      <w:r>
        <w:rPr>
          <w:b/>
          <w:color w:val="6A1B9A"/>
          <w:sz w:val="24"/>
        </w:rPr>
        <w:t xml:space="preserve">  Yönerge Adımları</w:t>
      </w:r>
    </w:p>
    <w:p>
      <w:r>
        <w:rPr>
          <w:b/>
          <w:color w:val="6A1B9A"/>
          <w:sz w:val="20"/>
        </w:rPr>
        <w:t xml:space="preserve">  1. </w:t>
      </w:r>
      <w:r>
        <w:rPr>
          <w:sz w:val="20"/>
        </w:rPr>
        <w:t>Bir sensörden alınan 20 sıcaklık verisini listeye kaydedin ve ortalama, min, max değerlerini hesaplayın</w:t>
      </w:r>
    </w:p>
    <w:p>
      <w:r>
        <w:rPr>
          <w:b/>
          <w:color w:val="6A1B9A"/>
          <w:sz w:val="20"/>
        </w:rPr>
        <w:t xml:space="preserve">  2. </w:t>
      </w:r>
      <w:r>
        <w:rPr>
          <w:sz w:val="20"/>
        </w:rPr>
        <w:t>Son 5 okumanın hareketli ortalamasını hesaplayan bir fonksiyon yazın (dilimleme kullanarak)</w:t>
      </w:r>
    </w:p>
    <w:p>
      <w:r>
        <w:rPr>
          <w:b/>
          <w:color w:val="6A1B9A"/>
          <w:sz w:val="20"/>
        </w:rPr>
        <w:t xml:space="preserve">  3. </w:t>
      </w:r>
      <w:r>
        <w:rPr>
          <w:sz w:val="20"/>
        </w:rPr>
        <w:t>Sensör kalibrasyonu için sabit çarpanları tuple olarak tanımlayın ve list comprehension ile verileri dönüştürün</w:t>
      </w:r>
    </w:p>
    <w:p>
      <w:r>
        <w:rPr>
          <w:b/>
          <w:color w:val="6A1B9A"/>
          <w:sz w:val="20"/>
        </w:rPr>
        <w:t xml:space="preserve">  4. </w:t>
      </w:r>
      <w:r>
        <w:rPr>
          <w:sz w:val="20"/>
        </w:rPr>
        <w:t>İç içe liste kullanarak 3 farklı sensörün verilerini bir matris olarak düzenleyin ve her sensörün ortalamasını hesaplayın</w:t>
      </w:r>
    </w:p>
    <w:p>
      <w:r>
        <w:rPr>
          <w:b/>
          <w:color w:val="1B2A4A"/>
          <w:sz w:val="20"/>
        </w:rPr>
        <w:t xml:space="preserve">Beklenen Ürün: </w:t>
      </w:r>
      <w:r>
        <w:rPr>
          <w:sz w:val="20"/>
        </w:rPr>
        <w:t>Sensör veri yönetimi Python betiği, hareketli ortalama fonksiyonu ve çoklu sensör veri matrisi</w:t>
      </w:r>
    </w:p>
    <w:p>
      <w:pPr>
        <w:spacing w:before="200"/>
      </w:pPr>
      <w:r>
        <w:rPr>
          <w:b/>
          <w:color w:val="6A1B9A"/>
          <w:sz w:val="24"/>
        </w:rPr>
        <w:t xml:space="preserve">  Transfer Soruları</w:t>
      </w:r>
    </w:p>
    <w:p>
      <w:r>
        <w:rPr>
          <w:b/>
          <w:color w:val="6A1B9A"/>
          <w:sz w:val="20"/>
        </w:rPr>
        <w:t xml:space="preserve">  1. </w:t>
      </w:r>
      <w:r>
        <w:rPr>
          <w:sz w:val="20"/>
        </w:rPr>
        <w:t>Liste ve tuple bilgisi mikro bilgisayar projelerinde sensör verisi toplama, IoT veri yönetimi ve veri analizi uygulamalarında doğrudan kullanılır.</w:t>
      </w:r>
    </w:p>
    <w:p>
      <w:r>
        <w:rPr>
          <w:b/>
          <w:color w:val="1B2A4A"/>
          <w:sz w:val="20"/>
        </w:rPr>
        <w:t xml:space="preserve">İlişkili Disiplinler: </w:t>
      </w:r>
      <w:r>
        <w:rPr>
          <w:sz w:val="20"/>
        </w:rPr>
        <w:t>Programlama (veri yapıları), elektronik (sensör okuma), istatistik (ortalama, min, max)</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Sensörden gelen veriler arasında hatalı okumalar (çok yüksek veya çok düşük değerler) var. Liste işlemlerini kullanarak bu aykırı değerleri nasıl tespit eder ve filtrelersiniz?</w:t>
            </w:r>
          </w:p>
        </w:tc>
      </w:tr>
    </w:tbl>
    <w:p/>
    <w:p>
      <w:r>
        <w:rPr>
          <w:b/>
          <w:color w:val="1B2A4A"/>
          <w:sz w:val="20"/>
        </w:rPr>
        <w:t xml:space="preserve">Yaratıcı Görev: </w:t>
      </w:r>
      <w:r>
        <w:rPr>
          <w:sz w:val="20"/>
        </w:rPr>
        <w:t>Birden fazla sensör verisini eş zamanlı olarak toplamak ve analiz etmek için hangi veri yapısı kombinasyonunu kullanırdınız? Neden?</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Liste oluşturma, indeksleme ve temel metotlar anlaşıldı mı?</w:t>
      </w:r>
    </w:p>
    <w:p>
      <w:r>
        <w:rPr>
          <w:sz w:val="20"/>
        </w:rPr>
        <w:t xml:space="preserve">  ☐  Tuple kavramı ve liste ile farkları kavrandı mı?</w:t>
      </w:r>
    </w:p>
    <w:p>
      <w:r>
        <w:rPr>
          <w:sz w:val="20"/>
        </w:rPr>
        <w:t xml:space="preserve">  ☐  List comprehension kullanılabildi mi?</w:t>
      </w:r>
    </w:p>
    <w:p>
      <w:pPr>
        <w:spacing w:before="200"/>
      </w:pPr>
      <w:r>
        <w:rPr>
          <w:b/>
          <w:color w:val="2E7D32"/>
          <w:sz w:val="24"/>
        </w:rPr>
        <w:t xml:space="preserve">  Öz Değerlendirme Soruları</w:t>
      </w:r>
    </w:p>
    <w:p>
      <w:r>
        <w:rPr>
          <w:b/>
          <w:color w:val="2E7D32"/>
          <w:sz w:val="20"/>
        </w:rPr>
        <w:t xml:space="preserve">  1. </w:t>
      </w:r>
      <w:r>
        <w:rPr>
          <w:sz w:val="20"/>
        </w:rPr>
        <w:t>Liste ve tuple arasındaki temel fark nedir ve hangi durumda hangisi tercih edilir?</w:t>
      </w:r>
    </w:p>
    <w:p>
      <w:r>
        <w:rPr>
          <w:b/>
          <w:color w:val="2E7D32"/>
          <w:sz w:val="20"/>
        </w:rPr>
        <w:t xml:space="preserve">  2. </w:t>
      </w:r>
      <w:r>
        <w:rPr>
          <w:sz w:val="20"/>
        </w:rPr>
        <w:t>Dilimleme (slicing) nasıl çalışır ve negatif indeks ne anlama gelir?</w:t>
      </w:r>
    </w:p>
    <w:p>
      <w:r>
        <w:rPr>
          <w:b/>
          <w:color w:val="2E7D32"/>
          <w:sz w:val="20"/>
        </w:rPr>
        <w:t xml:space="preserve">  3. </w:t>
      </w:r>
      <w:r>
        <w:rPr>
          <w:sz w:val="20"/>
        </w:rPr>
        <w:t>List comprehension ile klasik for döngüsü arasındaki fark nedir?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Python'da bir listeye eleman eklemek için hangi metot kullanılır?</w:t>
            </w:r>
          </w:p>
        </w:tc>
        <w:tc>
          <w:tcPr>
            <w:tcW w:type="dxa" w:w="3213"/>
          </w:tcPr>
          <w:p>
            <w:r>
              <w:rPr>
                <w:sz w:val="18"/>
              </w:rPr>
              <w:t>A) add()  B) append()  C) insert_end()  D) push()</w:t>
            </w:r>
          </w:p>
        </w:tc>
        <w:tc>
          <w:tcPr>
            <w:tcW w:type="dxa" w:w="3213"/>
          </w:tcPr>
          <w:p>
            <w:r>
              <w:rPr>
                <w:sz w:val="18"/>
              </w:rPr>
              <w:t>B</w:t>
            </w:r>
          </w:p>
        </w:tc>
      </w:tr>
      <w:tr>
        <w:tc>
          <w:tcPr>
            <w:tcW w:type="dxa" w:w="3213"/>
          </w:tcPr>
          <w:p>
            <w:r>
              <w:rPr>
                <w:sz w:val="18"/>
              </w:rPr>
              <w:t>Aşağıdakilerden hangisi tuple özelliğidir?</w:t>
            </w:r>
          </w:p>
        </w:tc>
        <w:tc>
          <w:tcPr>
            <w:tcW w:type="dxa" w:w="3213"/>
          </w:tcPr>
          <w:p>
            <w:r>
              <w:rPr>
                <w:sz w:val="18"/>
              </w:rPr>
              <w:t>A) Değiştirilebilir  B) Köşeli parantez ile tanımlanır  C) Değiştirilemez (immutable)  D) append() metodu vardır</w:t>
            </w:r>
          </w:p>
        </w:tc>
        <w:tc>
          <w:tcPr>
            <w:tcW w:type="dxa" w:w="3213"/>
          </w:tcPr>
          <w:p>
            <w:r>
              <w:rPr>
                <w:sz w:val="18"/>
              </w:rPr>
              <w:t>C</w:t>
            </w:r>
          </w:p>
        </w:tc>
      </w:tr>
      <w:tr>
        <w:tc>
          <w:tcPr>
            <w:tcW w:type="dxa" w:w="3213"/>
          </w:tcPr>
          <w:p>
            <w:r>
              <w:rPr>
                <w:sz w:val="18"/>
              </w:rPr>
              <w:t>sayilar = [10, 20, 30, 40, 50] ise sayilar[1:4] sonucu nedir?</w:t>
            </w:r>
          </w:p>
        </w:tc>
        <w:tc>
          <w:tcPr>
            <w:tcW w:type="dxa" w:w="3213"/>
          </w:tcPr>
          <w:p>
            <w:r>
              <w:rPr>
                <w:sz w:val="18"/>
              </w:rPr>
              <w:t>A) [10, 20, 30]  B) [20, 30, 40]  C) [20, 30, 40, 50]  D) [10, 20, 30, 40]</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Mikro bilgisayar projelerinde sensör verilerini liste yerine tuple olarak saklamanın avantaj ve dezavantajları nelerdir? Bellek kısıtlı ortamlarda hangi veri yapısı tercih edilmelidir?</w:t>
      </w:r>
    </w:p>
    <w:p>
      <w:r>
        <w:rPr>
          <w:b/>
          <w:color w:val="2E7D32"/>
          <w:sz w:val="20"/>
        </w:rPr>
        <w:t>Eleştirel Düşünme:</w:t>
      </w:r>
    </w:p>
    <w:p>
      <w:r>
        <w:rPr>
          <w:b/>
          <w:color w:val="2E7D32"/>
          <w:sz w:val="20"/>
        </w:rPr>
        <w:t xml:space="preserve">  1. </w:t>
      </w:r>
      <w:r>
        <w:rPr>
          <w:sz w:val="20"/>
        </w:rPr>
        <w:t>Python'da her şey nesne olduğu için liste içinde liste, tuple içinde liste gibi karmaşık yapılar oluşturulabilir. Bu esneklik bir avantaj mıdır yoksa hata riskini artırır mı?</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"Liste ve Tuple Uygulamaları"</w:t>
      </w:r>
    </w:p>
    <w:p>
      <w:r>
        <w:rPr>
          <w:b/>
          <w:color w:val="1B2A4A"/>
          <w:sz w:val="20"/>
        </w:rPr>
        <w:t xml:space="preserve">Hedef: </w:t>
      </w:r>
      <w:r>
        <w:rPr>
          <w:sz w:val="20"/>
        </w:rPr>
        <w:t>Liste oluşturma, indeksleme, dilimleme, metotlar ve tuple kullanımını uygulama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Boş liste oluşturun, append/insert ile eleman ekleyin ve remove/pop ile çıkarın</w:t>
            </w:r>
          </w:p>
        </w:tc>
        <w:tc>
          <w:tcPr>
            <w:tcW w:type="dxa" w:w="3213"/>
          </w:tcPr>
          <w:p>
            <w:r>
              <w:rPr>
                <w:sz w:val="18"/>
              </w:rPr>
              <w:t>5 dk</w:t>
            </w:r>
          </w:p>
        </w:tc>
      </w:tr>
      <w:tr>
        <w:tc>
          <w:tcPr>
            <w:tcW w:type="dxa" w:w="3213"/>
          </w:tcPr>
          <w:p>
            <w:r>
              <w:rPr>
                <w:sz w:val="18"/>
              </w:rPr>
              <w:t>2</w:t>
            </w:r>
          </w:p>
        </w:tc>
        <w:tc>
          <w:tcPr>
            <w:tcW w:type="dxa" w:w="3213"/>
          </w:tcPr>
          <w:p>
            <w:r>
              <w:rPr>
                <w:sz w:val="18"/>
              </w:rPr>
              <w:t>İndeksleme ve dilimleme ile belirli elemanlara erişin ve alt listeler oluşturun</w:t>
            </w:r>
          </w:p>
        </w:tc>
        <w:tc>
          <w:tcPr>
            <w:tcW w:type="dxa" w:w="3213"/>
          </w:tcPr>
          <w:p>
            <w:r>
              <w:rPr>
                <w:sz w:val="18"/>
              </w:rPr>
              <w:t>5 dk</w:t>
            </w:r>
          </w:p>
        </w:tc>
      </w:tr>
      <w:tr>
        <w:tc>
          <w:tcPr>
            <w:tcW w:type="dxa" w:w="3213"/>
          </w:tcPr>
          <w:p>
            <w:r>
              <w:rPr>
                <w:sz w:val="18"/>
              </w:rPr>
              <w:t>3</w:t>
            </w:r>
          </w:p>
        </w:tc>
        <w:tc>
          <w:tcPr>
            <w:tcW w:type="dxa" w:w="3213"/>
          </w:tcPr>
          <w:p>
            <w:r>
              <w:rPr>
                <w:sz w:val="18"/>
              </w:rPr>
              <w:t>Tuple oluşturun, unpacking yapın ve liste ile farkları test edin</w:t>
            </w:r>
          </w:p>
        </w:tc>
        <w:tc>
          <w:tcPr>
            <w:tcW w:type="dxa" w:w="3213"/>
          </w:tcPr>
          <w:p>
            <w:r>
              <w:rPr>
                <w:sz w:val="18"/>
              </w:rPr>
              <w:t>5 dk</w:t>
            </w:r>
          </w:p>
        </w:tc>
      </w:tr>
      <w:tr>
        <w:tc>
          <w:tcPr>
            <w:tcW w:type="dxa" w:w="3213"/>
          </w:tcPr>
          <w:p>
            <w:r>
              <w:rPr>
                <w:sz w:val="18"/>
              </w:rPr>
              <w:t>4</w:t>
            </w:r>
          </w:p>
        </w:tc>
        <w:tc>
          <w:tcPr>
            <w:tcW w:type="dxa" w:w="3213"/>
          </w:tcPr>
          <w:p>
            <w:r>
              <w:rPr>
                <w:sz w:val="18"/>
              </w:rPr>
              <w:t>List comprehension ile sensör verisi dönüşüm ve filtreleme programı yazın</w:t>
            </w:r>
          </w:p>
        </w:tc>
        <w:tc>
          <w:tcPr>
            <w:tcW w:type="dxa" w:w="3213"/>
          </w:tcPr>
          <w:p>
            <w:r>
              <w:rPr>
                <w:sz w:val="18"/>
              </w:rPr>
              <w:t>5 dk</w:t>
            </w:r>
          </w:p>
        </w:tc>
      </w:tr>
    </w:tbl>
    <w:p/>
    <w:p>
      <w:r>
        <w:rPr>
          <w:b/>
          <w:color w:val="1B2A4A"/>
          <w:sz w:val="20"/>
        </w:rPr>
        <w:t xml:space="preserve">Tamamlanma Kriteri: </w:t>
      </w:r>
      <w:r>
        <w:rPr>
          <w:sz w:val="20"/>
        </w:rPr>
        <w:t>Liste metotları, indeksleme/dilimleme, tuple kullanımı ve list comprehension uygulamaları tamamlanmış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"Liste ve Tuple Canlı Kodlama Gösterimi"</w:t>
      </w:r>
    </w:p>
    <w:p>
      <w:r>
        <w:rPr>
          <w:b/>
          <w:color w:val="1B2A4A"/>
          <w:sz w:val="20"/>
        </w:rPr>
        <w:t xml:space="preserve">Eğitmenin Gösterdiği: </w:t>
      </w:r>
      <w:r>
        <w:rPr>
          <w:sz w:val="20"/>
        </w:rPr>
        <w:t>Python IDE'de liste ve tuple oluşturma, metotlar, indeksleme ve list comprehension örneklerini canlı kodlayarak gösterir.</w:t>
      </w:r>
    </w:p>
    <w:p>
      <w:r>
        <w:rPr>
          <w:b/>
          <w:color w:val="1B2A4A"/>
          <w:sz w:val="20"/>
        </w:rPr>
        <w:t xml:space="preserve">Öğrencinin Tekrarladığı: </w:t>
      </w:r>
      <w:r>
        <w:rPr>
          <w:sz w:val="20"/>
        </w:rPr>
        <w:t>Eğitmeni izler, her adımı kendi bilgisayarında uygular ve sonuçları karşılaştırır.</w:t>
      </w:r>
    </w:p>
    <w:p>
      <w:r>
        <w:rPr>
          <w:b/>
          <w:color w:val="1B2A4A"/>
          <w:sz w:val="20"/>
        </w:rPr>
        <w:t xml:space="preserve">Dikkat Noktaları: </w:t>
      </w:r>
      <w:r>
        <w:rPr>
          <w:sz w:val="20"/>
        </w:rPr>
        <w:t>İndekslemenin 0'dan başladığını ve dilimleme sınırlarının (start dahil, stop hariç) sık karıştırıldığını vurgulayın.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Alışveriş Listesi Yöneticisi</w:t>
            </w:r>
          </w:p>
        </w:tc>
        <w:tc>
          <w:tcPr>
            <w:tcW w:type="dxa" w:w="3213"/>
          </w:tcPr>
          <w:p>
            <w:r>
              <w:rPr>
                <w:sz w:val="18"/>
              </w:rPr>
              <w:t>Kullanıcıdan ürün ekleyen, çıkaran, listeleyen ve sıralayan bir program yazın</w:t>
            </w:r>
          </w:p>
        </w:tc>
        <w:tc>
          <w:tcPr>
            <w:tcW w:type="dxa" w:w="3213"/>
          </w:tcPr>
          <w:p>
            <w:r>
              <w:rPr>
                <w:sz w:val="18"/>
              </w:rPr>
              <w:t>Kolay</w:t>
            </w:r>
          </w:p>
        </w:tc>
      </w:tr>
      <w:tr>
        <w:tc>
          <w:tcPr>
            <w:tcW w:type="dxa" w:w="3213"/>
          </w:tcPr>
          <w:p>
            <w:r>
              <w:rPr>
                <w:sz w:val="18"/>
              </w:rPr>
              <w:t>Sınav Notu Analizi</w:t>
            </w:r>
          </w:p>
        </w:tc>
        <w:tc>
          <w:tcPr>
            <w:tcW w:type="dxa" w:w="3213"/>
          </w:tcPr>
          <w:p>
            <w:r>
              <w:rPr>
                <w:sz w:val="18"/>
              </w:rPr>
              <w:t>20 öğrencinin notlarını listeye alıp ortalama, en yüksek, en düşük ve geçen/kalan sayısını hesaplayan program</w:t>
            </w:r>
          </w:p>
        </w:tc>
        <w:tc>
          <w:tcPr>
            <w:tcW w:type="dxa" w:w="3213"/>
          </w:tcPr>
          <w:p>
            <w:r>
              <w:rPr>
                <w:sz w:val="18"/>
              </w:rPr>
              <w:t>Orta</w:t>
            </w:r>
          </w:p>
        </w:tc>
      </w:tr>
      <w:tr>
        <w:tc>
          <w:tcPr>
            <w:tcW w:type="dxa" w:w="3213"/>
          </w:tcPr>
          <w:p>
            <w:r>
              <w:rPr>
                <w:sz w:val="18"/>
              </w:rPr>
              <w:t>Matris İşlemleri</w:t>
            </w:r>
          </w:p>
        </w:tc>
        <w:tc>
          <w:tcPr>
            <w:tcW w:type="dxa" w:w="3213"/>
          </w:tcPr>
          <w:p>
            <w:r>
              <w:rPr>
                <w:sz w:val="18"/>
              </w:rPr>
              <w:t>İç içe listeler ile 3x3 matris oluşturun ve satır/sütun toplamlarını list comprehension ile hesaplayın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"Sensör Veri Toplama Sistemi"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sera otomasyonu projesinde 4 farklı sıcaklık sensöründen her dakika veri okunuyor. Veriler listede biriktiriliyor. Son 10 okumanın ortalaması eşik değerini (35 derece) aşarsa fan çalıştırılacak. Bu sistemi Python listeleri kullanarak tasarlayın: Verileri nasıl toplarsınız, hareketli ortalamayı nasıl hesaplarsınız ve eşik kontrolünü nasıl yaparsınız?</w:t>
            </w:r>
          </w:p>
        </w:tc>
      </w:tr>
    </w:tbl>
    <w:p/>
    <w:p>
      <w:r>
        <w:rPr>
          <w:b/>
          <w:color w:val="1B2A4A"/>
          <w:sz w:val="20"/>
        </w:rPr>
        <w:t xml:space="preserve">Beklenen Çıktı: </w:t>
      </w:r>
      <w:r>
        <w:rPr>
          <w:sz w:val="20"/>
        </w:rPr>
        <w:t>Sera sensör veri toplama ve analiz programı, hareketli ortalama fonksiyonu ve eşik tabanlı kontrol sistemi kodu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Python'da liste ve tuple veri yapılarını, indeksleme ve dilimleme işlemlerini, temel liste metotlarını (append, remove, pop, sort) ve list comprehension tekniğini öğrendik. Liste ile tuple arasındaki mutable/immutable farkını kavradık.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Liste (list)</w:t>
            </w:r>
          </w:p>
        </w:tc>
        <w:tc>
          <w:tcPr>
            <w:tcW w:type="dxa" w:w="4819"/>
            <w:shd w:fill="F5F5F5"/>
          </w:tcPr>
          <w:p>
            <w:r>
              <w:rPr>
                <w:b/>
                <w:color w:val="1B2A4A"/>
                <w:sz w:val="20"/>
              </w:rPr>
              <w:t xml:space="preserve">  Tuple</w:t>
            </w:r>
          </w:p>
        </w:tc>
      </w:tr>
      <w:tr>
        <w:tc>
          <w:tcPr>
            <w:tcW w:type="dxa" w:w="4819"/>
            <w:shd w:fill="F5F5F5"/>
          </w:tcPr>
          <w:p>
            <w:r>
              <w:rPr>
                <w:b/>
                <w:color w:val="1B2A4A"/>
                <w:sz w:val="20"/>
              </w:rPr>
              <w:t xml:space="preserve">  İndeksleme</w:t>
            </w:r>
          </w:p>
        </w:tc>
        <w:tc>
          <w:tcPr>
            <w:tcW w:type="dxa" w:w="4819"/>
            <w:shd w:fill="F5F5F5"/>
          </w:tcPr>
          <w:p>
            <w:r>
              <w:rPr>
                <w:b/>
                <w:color w:val="1B2A4A"/>
                <w:sz w:val="20"/>
              </w:rPr>
              <w:t xml:space="preserve">  Dilimleme (Slicing)</w:t>
            </w:r>
          </w:p>
        </w:tc>
      </w:tr>
      <w:tr>
        <w:tc>
          <w:tcPr>
            <w:tcW w:type="dxa" w:w="4819"/>
            <w:shd w:fill="F5F5F5"/>
          </w:tcPr>
          <w:p>
            <w:r>
              <w:rPr>
                <w:b/>
                <w:color w:val="1B2A4A"/>
                <w:sz w:val="20"/>
              </w:rPr>
              <w:t xml:space="preserve">  List Comprehension</w:t>
            </w:r>
          </w:p>
        </w:tc>
        <w:tc>
          <w:tcPr>
            <w:tcW w:type="dxa" w:w="4819"/>
            <w:shd w:fill="F5F5F5"/>
          </w:tcPr>
          <w:p>
            <w:r>
              <w:rPr>
                <w:b/>
                <w:color w:val="1B2A4A"/>
                <w:sz w:val="20"/>
              </w:rPr>
              <w:t xml:space="preserve">  Mutable/Immutable</w:t>
            </w:r>
          </w:p>
        </w:tc>
      </w:tr>
    </w:tbl>
    <w:p/>
    <w:p>
      <w:pPr>
        <w:spacing w:before="200"/>
      </w:pPr>
      <w:r>
        <w:rPr>
          <w:b/>
          <w:color w:val="757575"/>
          <w:sz w:val="24"/>
        </w:rPr>
        <w:t xml:space="preserve">  Bir Sonraki Dersle Köprü</w:t>
      </w:r>
    </w:p>
    <w:p>
      <w:r>
        <w:rPr>
          <w:sz w:val="20"/>
        </w:rPr>
        <w:t>Bir sonraki derste sözlükler (dictionary) ve kümeler (set) veri yapılarını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Python'da bir alışveriş listesi yönetim programı yazın: Ürün ekleme, silme, listeleme ve fiyat hesaplama özelliklerini içersin. Ek olarak 5 sensör verisini tuple olarak tanımlayıp list comprehension ile Celsius-Fahrenheit dönüşümü yapın.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Python IDE'nin tüm bilgisayarlarda kurulu ve çalışır olduğunu kontrol edin</w:t>
      </w:r>
    </w:p>
    <w:p>
      <w:pPr>
        <w:pStyle w:val="ListBullet"/>
      </w:pPr>
      <w:r>
        <w:rPr>
          <w:sz w:val="20"/>
        </w:rPr>
        <w:t>Liste metotları referans kartını yazdırın</w:t>
      </w:r>
    </w:p>
    <w:p>
      <w:pPr>
        <w:pStyle w:val="ListBullet"/>
      </w:pPr>
      <w:r>
        <w:rPr>
          <w:sz w:val="20"/>
        </w:rPr>
        <w:t>Sensör veri örneklerini içeren hazır Python dosyasını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İndekslemenin 0'dan başlaması karışıklık yaratıyor</w:t>
            </w:r>
          </w:p>
        </w:tc>
        <w:tc>
          <w:tcPr>
            <w:tcW w:type="dxa" w:w="4819"/>
          </w:tcPr>
          <w:p>
            <w:r>
              <w:rPr>
                <w:sz w:val="18"/>
              </w:rPr>
              <w:t>Görsel diyagramlarla ve bol örnekle pekiştirin; sık pratik yaptırın</w:t>
            </w:r>
          </w:p>
        </w:tc>
      </w:tr>
      <w:tr>
        <w:tc>
          <w:tcPr>
            <w:tcW w:type="dxa" w:w="4819"/>
          </w:tcPr>
          <w:p>
            <w:r>
              <w:rPr>
                <w:sz w:val="18"/>
              </w:rPr>
              <w:t>Dilimleme sınırları (start dahil, stop hariç) karıştırılıyor</w:t>
            </w:r>
          </w:p>
        </w:tc>
        <w:tc>
          <w:tcPr>
            <w:tcW w:type="dxa" w:w="4819"/>
          </w:tcPr>
          <w:p>
            <w:r>
              <w:rPr>
                <w:sz w:val="18"/>
              </w:rPr>
              <w:t>Sayı doğrusu çizin ve dahil/hariç sınırları görsel olarak gösterin</w:t>
            </w:r>
          </w:p>
        </w:tc>
      </w:tr>
      <w:tr>
        <w:tc>
          <w:tcPr>
            <w:tcW w:type="dxa" w:w="4819"/>
          </w:tcPr>
          <w:p>
            <w:r>
              <w:rPr>
                <w:sz w:val="18"/>
              </w:rPr>
              <w:t>Mutable/immutable kavramı soyut kalıyor</w:t>
            </w:r>
          </w:p>
        </w:tc>
        <w:tc>
          <w:tcPr>
            <w:tcW w:type="dxa" w:w="4819"/>
          </w:tcPr>
          <w:p>
            <w:r>
              <w:rPr>
                <w:sz w:val="18"/>
              </w:rPr>
              <w:t>Somut örneklerle (alışveriş listesi vs kimlik bilgisi) pekiştirin</w:t>
            </w:r>
          </w:p>
        </w:tc>
      </w:tr>
    </w:tbl>
    <w:p/>
    <w:p>
      <w:r>
        <w:rPr>
          <w:b/>
          <w:color w:val="1B2A4A"/>
          <w:sz w:val="20"/>
        </w:rPr>
        <w:t xml:space="preserve">Zaman Yönetimi: </w:t>
      </w:r>
      <w:r>
        <w:rPr>
          <w:sz w:val="20"/>
        </w:rPr>
        <w:t>Liste metotlarına 12 dk, indeksleme/dilimlemeye 10 dk, tuple'a 8 dk, list comprehension'a 10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IDE çalışmıyorsa online Python editörü (repl.it) kullanılabilir; hazır kod örnekleri üzerinden inceleme yapılabilir.</w:t>
            </w:r>
          </w:p>
        </w:tc>
      </w:tr>
    </w:tbl>
    <w:p/>
    <w:p>
      <w:r>
        <w:br w:type="page"/>
      </w:r>
    </w:p>
    <w:p>
      <w:pPr>
        <w:jc w:val="center"/>
      </w:pPr>
      <w:r>
        <w:rPr>
          <w:b/>
          <w:color w:val="1B2A4A"/>
          <w:sz w:val="36"/>
        </w:rPr>
        <w:t>━━━  22. SAAT  ━━━</w:t>
      </w:r>
    </w:p>
    <w:p>
      <w:pPr>
        <w:jc w:val="center"/>
      </w:pPr>
      <w:r>
        <w:rPr>
          <w:color w:val="2C6FAD"/>
          <w:sz w:val="32"/>
        </w:rPr>
        <w:t>Sözlükler (Dictionary) ve Küme (Set) Veri Yapıları</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Python'da sözlük (dictionary) ve küme (set) veri yapılarının özelliklerini açıklar; anahtar-değer çifti mantığını kavrar ve sözlük/küme metotlarını kullanarak veri organizasyonu ve küme işlemleri gerçekleştirir.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M3-K4</w:t>
            </w:r>
          </w:p>
        </w:tc>
        <w:tc>
          <w:tcPr>
            <w:tcW w:type="dxa" w:w="3213"/>
          </w:tcPr>
          <w:p>
            <w:r>
              <w:rPr>
                <w:sz w:val="18"/>
              </w:rPr>
              <w:t>Sözlük veri yapısını tanımlar, anahtar-değer çifti mantığını açıklar ve keys(), values(), items() metotlarını kullanarak veri erişimi sağlar</w:t>
            </w:r>
          </w:p>
        </w:tc>
        <w:tc>
          <w:tcPr>
            <w:tcW w:type="dxa" w:w="3213"/>
          </w:tcPr>
          <w:p>
            <w:r>
              <w:rPr>
                <w:sz w:val="18"/>
              </w:rPr>
              <w:t>Uygulama</w:t>
            </w:r>
          </w:p>
        </w:tc>
      </w:tr>
      <w:tr>
        <w:tc>
          <w:tcPr>
            <w:tcW w:type="dxa" w:w="3213"/>
          </w:tcPr>
          <w:p>
            <w:r>
              <w:rPr>
                <w:sz w:val="18"/>
              </w:rPr>
              <w:t>M3-K5</w:t>
            </w:r>
          </w:p>
        </w:tc>
        <w:tc>
          <w:tcPr>
            <w:tcW w:type="dxa" w:w="3213"/>
          </w:tcPr>
          <w:p>
            <w:r>
              <w:rPr>
                <w:sz w:val="18"/>
              </w:rPr>
              <w:t>Küme (set) veri yapısının özelliklerini açıklar, birleşim, kesişim ve fark gibi küme işlemlerini uygular</w:t>
            </w:r>
          </w:p>
        </w:tc>
        <w:tc>
          <w:tcPr>
            <w:tcW w:type="dxa" w:w="3213"/>
          </w:tcPr>
          <w:p>
            <w:r>
              <w:rPr>
                <w:sz w:val="18"/>
              </w:rPr>
              <w:t>Uygulama</w:t>
            </w:r>
          </w:p>
        </w:tc>
      </w:tr>
      <w:tr>
        <w:tc>
          <w:tcPr>
            <w:tcW w:type="dxa" w:w="3213"/>
          </w:tcPr>
          <w:p>
            <w:r>
              <w:rPr>
                <w:sz w:val="18"/>
              </w:rPr>
              <w:t>M3-K6</w:t>
            </w:r>
          </w:p>
        </w:tc>
        <w:tc>
          <w:tcPr>
            <w:tcW w:type="dxa" w:w="3213"/>
          </w:tcPr>
          <w:p>
            <w:r>
              <w:rPr>
                <w:sz w:val="18"/>
              </w:rPr>
              <w:t>Sözlük ve küme veri yapılarını uygun senaryolarda seçerek mikro bilgisayar konfigürasyon verilerini yönetir</w:t>
            </w:r>
          </w:p>
        </w:tc>
        <w:tc>
          <w:tcPr>
            <w:tcW w:type="dxa" w:w="3213"/>
          </w:tcPr>
          <w:p>
            <w:r>
              <w:rPr>
                <w:sz w:val="18"/>
              </w:rPr>
              <w:t>Analiz</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Liste ve tuple veri yapıları, indeksleme ve dilimleme (Saat 21)</w:t>
      </w:r>
    </w:p>
    <w:p>
      <w:pPr>
        <w:spacing w:before="200"/>
      </w:pPr>
      <w:r>
        <w:rPr>
          <w:b/>
          <w:color w:val="757575"/>
          <w:sz w:val="24"/>
        </w:rPr>
        <w:t xml:space="preserve">  Öğrencinin Bilmesi Gerekenler</w:t>
      </w:r>
    </w:p>
    <w:p>
      <w:pPr>
        <w:pStyle w:val="ListBullet"/>
      </w:pPr>
      <w:r>
        <w:rPr>
          <w:sz w:val="20"/>
        </w:rPr>
        <w:t>Liste ve tuple veri yapıları ve temel özellikleri</w:t>
      </w:r>
    </w:p>
    <w:p>
      <w:pPr>
        <w:pStyle w:val="ListBullet"/>
      </w:pPr>
      <w:r>
        <w:rPr>
          <w:sz w:val="20"/>
        </w:rPr>
        <w:t>for döngüsü ile veri yapıları üzerinde iterasyon</w:t>
      </w:r>
    </w:p>
    <w:p>
      <w:pPr>
        <w:pStyle w:val="ListBullet"/>
      </w:pPr>
      <w:r>
        <w:rPr>
          <w:sz w:val="20"/>
        </w:rPr>
        <w:t>Değişken atama ve veri tipleri</w:t>
      </w:r>
    </w:p>
    <w:p>
      <w:pPr>
        <w:spacing w:before="200"/>
      </w:pPr>
      <w:r>
        <w:rPr>
          <w:b/>
          <w:color w:val="757575"/>
          <w:sz w:val="24"/>
        </w:rPr>
        <w:t xml:space="preserve">  Olası Kavram Yanılgıları</w:t>
      </w:r>
    </w:p>
    <w:p>
      <w:pPr>
        <w:pStyle w:val="ListBullet"/>
      </w:pPr>
      <w:r>
        <w:rPr>
          <w:sz w:val="20"/>
        </w:rPr>
        <w:t>Sözlük ve liste aynı işi yapar sadece söz dizimi farklıdır - sözlükler anahtar-değer eşleştirmesi yapar ve anahtar ile doğrudan erişim sağlar, listeler ise sıralı indeks erişimi sunar</w:t>
      </w:r>
    </w:p>
    <w:p>
      <w:pPr>
        <w:pStyle w:val="ListBullet"/>
      </w:pPr>
      <w:r>
        <w:rPr>
          <w:sz w:val="20"/>
        </w:rPr>
        <w:t>Kümelerde elemanlar sıralıdır - kümeler sırasız (unordered) veri yapılarıdır ve tekrar eden elemanları otomatik olarak eler</w:t>
      </w:r>
    </w:p>
    <w:p>
      <w:pPr>
        <w:spacing w:before="200"/>
      </w:pPr>
      <w:r>
        <w:rPr>
          <w:b/>
          <w:color w:val="757575"/>
          <w:sz w:val="24"/>
        </w:rPr>
        <w:t xml:space="preserve">  Hazırlık Materyalleri</w:t>
      </w:r>
    </w:p>
    <w:p>
      <w:pPr>
        <w:pStyle w:val="ListBullet"/>
      </w:pPr>
      <w:r>
        <w:rPr>
          <w:sz w:val="20"/>
        </w:rPr>
        <w:t>Bilgisayar ve projeksiyon</w:t>
      </w:r>
    </w:p>
    <w:p>
      <w:pPr>
        <w:pStyle w:val="ListBullet"/>
      </w:pPr>
      <w:r>
        <w:rPr>
          <w:sz w:val="20"/>
        </w:rPr>
        <w:t>Python IDE (Thonny veya VS Code)</w:t>
      </w:r>
    </w:p>
    <w:p>
      <w:pPr>
        <w:pStyle w:val="ListBullet"/>
      </w:pPr>
      <w:r>
        <w:rPr>
          <w:sz w:val="20"/>
        </w:rPr>
        <w:t>Sözlük ve küme işlemleri referans kartı</w:t>
      </w:r>
    </w:p>
    <w:p>
      <w:pPr>
        <w:pStyle w:val="ListBullet"/>
      </w:pPr>
      <w:r>
        <w:rPr>
          <w:sz w:val="20"/>
        </w:rPr>
        <w:t>Veri yapısı seçim karar ağacı posteri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telefon rehberi düşünün: Her kişinin adı bir anahtar, telefon numarası ise değerdir. İsimle aratırsınız ve doğrudan numaraya ulaşırsınız. Python sözlükleri de tam olarak böyle çalışır. Küme ise bir torbadaki farklı renkte toplar gibidir - aynı renkten sadece bir tane bulunur ve sırası önemli değildir.</w:t>
      </w:r>
    </w:p>
    <w:p>
      <w:r>
        <w:rPr>
          <w:b/>
          <w:color w:val="1B2A4A"/>
          <w:sz w:val="20"/>
        </w:rPr>
        <w:t xml:space="preserve">Günlük Hayat Bağlantısı: </w:t>
      </w:r>
      <w:r>
        <w:rPr>
          <w:sz w:val="20"/>
        </w:rPr>
        <w:t>Telefon rehberi gibi sözlükler de anahtar ile hızlı erişim sağlar. Küme ise benzersiz elemanları saklama ve matematiksel küme işlemleri için idealdir.</w:t>
      </w:r>
    </w:p>
    <w:p>
      <w:pPr>
        <w:spacing w:before="200"/>
      </w:pPr>
      <w:r>
        <w:rPr>
          <w:b/>
          <w:color w:val="2C6FAD"/>
          <w:sz w:val="24"/>
        </w:rPr>
        <w:t xml:space="preserve">  Ön Bilgi Yoklama Soruları</w:t>
      </w:r>
    </w:p>
    <w:p>
      <w:r>
        <w:rPr>
          <w:b/>
          <w:color w:val="2C6FAD"/>
          <w:sz w:val="20"/>
        </w:rPr>
        <w:t xml:space="preserve">  1. </w:t>
      </w:r>
      <w:r>
        <w:rPr>
          <w:sz w:val="20"/>
        </w:rPr>
        <w:t>Kursiyerlerden günlük hayatta anahtar-değer ilişkisi olan 3 örnek vermeleri istenir (isim-numara, plaka-şehir, ürün-fiyat).</w:t>
      </w:r>
    </w:p>
    <w:p>
      <w:pPr>
        <w:spacing w:before="200"/>
      </w:pPr>
      <w:r>
        <w:rPr>
          <w:b/>
          <w:color w:val="2C6FAD"/>
          <w:sz w:val="24"/>
        </w:rPr>
        <w:t xml:space="preserve">  Motivasyon Etkinliği: "Anahtar-Değer İlişkisi Keşfi"</w:t>
      </w:r>
    </w:p>
    <w:p>
      <w:r>
        <w:rPr>
          <w:b/>
          <w:color w:val="1B2A4A"/>
          <w:sz w:val="20"/>
        </w:rPr>
        <w:t xml:space="preserve">Açıklama: </w:t>
      </w:r>
      <w:r>
        <w:rPr>
          <w:sz w:val="20"/>
        </w:rPr>
        <w:t>Kursiyerler verileri anahtar-değer çifti olarak organize etme ihtiyacını ve Python sözlüklerinin bu ihtiyacı nasıl karşıladığını keşfediyor.</w:t>
      </w:r>
    </w:p>
    <w:p>
      <w:r>
        <w:rPr>
          <w:b/>
          <w:color w:val="1B2A4A"/>
          <w:sz w:val="20"/>
        </w:rPr>
        <w:t xml:space="preserve">Yönerge: </w:t>
      </w:r>
      <w:r>
        <w:rPr>
          <w:sz w:val="20"/>
        </w:rPr>
        <w:t>Eğitmen tahtaya 5 şehir ve plaka kodunu yazar. Kursiyerlerden bu veriyi listede nasıl saklayacaklarını ve plaka kodundan şehri bulmak için ne yapmaları gerektiğini tartışmaları istenir. Listenin verimsizliği gösterildikten sonra sözlük kavramı tanıtılır.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Bir mikro bilgisayar projesinde 10 farklı sensörün konfigürasyon ayarlarını (ad, pin numarası, kalibrasyon değeri, birim) saklamanız gerekiyor. Her sensöre adıyla erişmek istiyorsunuz. Bu veriyi nasıl organize edersiniz?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"Sözlük ve Küme Keşif Çalışması"</w:t>
      </w:r>
    </w:p>
    <w:p>
      <w:r>
        <w:rPr>
          <w:b/>
          <w:color w:val="1B2A4A"/>
          <w:sz w:val="20"/>
        </w:rPr>
        <w:t xml:space="preserve">Türü: </w:t>
      </w:r>
      <w:r>
        <w:rPr>
          <w:sz w:val="20"/>
        </w:rPr>
        <w:t>Bireysel ve ikili çalışma</w:t>
      </w:r>
    </w:p>
    <w:p>
      <w:r>
        <w:rPr>
          <w:b/>
          <w:color w:val="1B2A4A"/>
          <w:sz w:val="20"/>
        </w:rPr>
        <w:t xml:space="preserve">Amacı: </w:t>
      </w:r>
      <w:r>
        <w:rPr>
          <w:sz w:val="20"/>
        </w:rPr>
        <w:t>Sözlük oluşturma, erişim, güncelleme ve küme işlemlerini keşfetme</w:t>
      </w:r>
    </w:p>
    <w:p>
      <w:r>
        <w:rPr>
          <w:b/>
          <w:color w:val="1B2A4A"/>
          <w:sz w:val="20"/>
        </w:rPr>
        <w:t xml:space="preserve">Malzemeler: </w:t>
      </w:r>
      <w:r>
        <w:rPr>
          <w:sz w:val="20"/>
        </w:rPr>
        <w:t>Python IDE, hazır kod şablonları, sözlük ve küme metotları referans kartı</w:t>
      </w:r>
    </w:p>
    <w:p>
      <w:pPr>
        <w:spacing w:before="200"/>
      </w:pPr>
      <w:r>
        <w:rPr>
          <w:b/>
          <w:color w:val="007A7A"/>
          <w:sz w:val="24"/>
        </w:rPr>
        <w:t xml:space="preserve">  Yönerge Adımları</w:t>
      </w:r>
    </w:p>
    <w:p>
      <w:r>
        <w:rPr>
          <w:b/>
          <w:color w:val="007A7A"/>
          <w:sz w:val="20"/>
        </w:rPr>
        <w:t xml:space="preserve">  1. </w:t>
      </w:r>
      <w:r>
        <w:rPr>
          <w:sz w:val="20"/>
        </w:rPr>
        <w:t>Bir sözlük oluşturun (öğrenci bilgileri: ad, yaş, not), keys(), values() ve items() metotlarını kullanın</w:t>
      </w:r>
    </w:p>
    <w:p>
      <w:r>
        <w:rPr>
          <w:b/>
          <w:color w:val="007A7A"/>
          <w:sz w:val="20"/>
        </w:rPr>
        <w:t xml:space="preserve">  2. </w:t>
      </w:r>
      <w:r>
        <w:rPr>
          <w:sz w:val="20"/>
        </w:rPr>
        <w:t>Sözlüğe yeni anahtar-değer çifti ekleyin, mevcut bir değeri güncelleyin ve bir anahtarı silin (del, pop)</w:t>
      </w:r>
    </w:p>
    <w:p>
      <w:r>
        <w:rPr>
          <w:b/>
          <w:color w:val="007A7A"/>
          <w:sz w:val="20"/>
        </w:rPr>
        <w:t xml:space="preserve">  3. </w:t>
      </w:r>
      <w:r>
        <w:rPr>
          <w:sz w:val="20"/>
        </w:rPr>
        <w:t>Bir küme oluşturun, eleman ekleyin (add) ve birleşim (|), kesişim (&amp;), fark (-) işlemlerini uygulayın</w:t>
      </w:r>
    </w:p>
    <w:p>
      <w:r>
        <w:rPr>
          <w:b/>
          <w:color w:val="007A7A"/>
          <w:sz w:val="20"/>
        </w:rPr>
        <w:t xml:space="preserve">  4. </w:t>
      </w:r>
      <w:r>
        <w:rPr>
          <w:sz w:val="20"/>
        </w:rPr>
        <w:t>Sözlük comprehension ile veri dönüşümü yapın ve get() metodu ile güvenli erişim sağlayın</w:t>
      </w:r>
    </w:p>
    <w:p>
      <w:r>
        <w:rPr>
          <w:b/>
          <w:color w:val="1B2A4A"/>
          <w:sz w:val="20"/>
        </w:rPr>
        <w:t xml:space="preserve">Öğrenci Rolü: </w:t>
      </w:r>
      <w:r>
        <w:rPr>
          <w:sz w:val="20"/>
        </w:rPr>
        <w:t>Bireysel olarak sözlük ve küme üzerinde deneyler yapar ve kullanım senaryolarını karşılaştırır.</w:t>
      </w:r>
    </w:p>
    <w:p>
      <w:r>
        <w:rPr>
          <w:b/>
          <w:color w:val="1B2A4A"/>
          <w:sz w:val="20"/>
        </w:rPr>
        <w:t xml:space="preserve">Öğretmen Rolü: </w:t>
      </w:r>
      <w:r>
        <w:rPr>
          <w:sz w:val="20"/>
        </w:rPr>
        <w:t>Sözlüğün anahtar-değer yapısını, hash tabanlı hızlı erişimini ve kümelerin matematiksel işlemlerini teknik detaylarıyla açıklar.</w:t>
      </w:r>
    </w:p>
    <w:p>
      <w:r>
        <w:rPr>
          <w:b/>
          <w:color w:val="1B2A4A"/>
          <w:sz w:val="20"/>
        </w:rPr>
        <w:t xml:space="preserve">Beklenen Ürün: </w:t>
      </w:r>
      <w:r>
        <w:rPr>
          <w:sz w:val="20"/>
        </w:rPr>
        <w:t>Sözlük ve küme işlemleri içeren Python betiği, veri yapısı karşılaştırma tablosu</w:t>
      </w:r>
    </w:p>
    <w:p>
      <w:pPr>
        <w:spacing w:before="200"/>
      </w:pPr>
      <w:r>
        <w:rPr>
          <w:b/>
          <w:color w:val="007A7A"/>
          <w:sz w:val="24"/>
        </w:rPr>
        <w:t xml:space="preserve">  Araştırma Soruları</w:t>
      </w:r>
    </w:p>
    <w:p>
      <w:r>
        <w:rPr>
          <w:b/>
          <w:color w:val="007A7A"/>
          <w:sz w:val="20"/>
        </w:rPr>
        <w:t xml:space="preserve">  1. </w:t>
      </w:r>
      <w:r>
        <w:rPr>
          <w:sz w:val="20"/>
        </w:rPr>
        <w:t>Python sözlüklerinin arka planda hash tablosu kullandığını araştırın. Neden sözlük anahtarı olarak liste kullanılamaz ama tuple kullanılabilir?</w:t>
      </w:r>
    </w:p>
    <w:p>
      <w:r>
        <w:rPr>
          <w:b/>
          <w:color w:val="1B2A4A"/>
          <w:sz w:val="20"/>
        </w:rPr>
        <w:t xml:space="preserve">Grupla Çalışma Kuralları: </w:t>
      </w:r>
      <w:r>
        <w:rPr>
          <w:sz w:val="20"/>
        </w:rPr>
        <w:t>Her kursiyer en az 3 farklı sözlük ve 3 farklı küme işlemi denemeli ve uygun kullanım senaryolarını açıklamalıdır.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Sözlük (Dictionary)</w:t>
            </w:r>
          </w:p>
        </w:tc>
        <w:tc>
          <w:tcPr>
            <w:tcW w:type="dxa" w:w="2409"/>
          </w:tcPr>
          <w:p>
            <w:r>
              <w:rPr>
                <w:sz w:val="18"/>
              </w:rPr>
              <w:t>Python'da anahtar-değer (key-value) çiftlerini saklayan, sırasız ve değiştirilebilir veri yapısı; süslü parantez {} ile tanımlanır</w:t>
            </w:r>
          </w:p>
        </w:tc>
        <w:tc>
          <w:tcPr>
            <w:tcW w:type="dxa" w:w="2409"/>
          </w:tcPr>
          <w:p>
            <w:r>
              <w:rPr>
                <w:sz w:val="18"/>
              </w:rPr>
              <w:t>Anahtar (key), değer (value), keys(), values(), items(), get(), update()</w:t>
            </w:r>
          </w:p>
        </w:tc>
        <w:tc>
          <w:tcPr>
            <w:tcW w:type="dxa" w:w="2409"/>
          </w:tcPr>
          <w:p>
            <w:r>
              <w:rPr>
                <w:sz w:val="18"/>
              </w:rPr>
              <w:t>ogrenci = {'ad': 'Ali', 'yas': 20, 'not': 85} ile sözlük oluşturulur. ogrenci['ad'] ile 'Ali' değerine erişilir. ogrenci['bolum'] = 'Bilgisayar' ile yeni çift eklenir. ogrenci.get('tel', 'Yok') ile güvenli erişim sağlanır</w:t>
            </w:r>
          </w:p>
        </w:tc>
      </w:tr>
      <w:tr>
        <w:tc>
          <w:tcPr>
            <w:tcW w:type="dxa" w:w="2409"/>
          </w:tcPr>
          <w:p>
            <w:r>
              <w:rPr>
                <w:sz w:val="18"/>
              </w:rPr>
              <w:t>Küme (Set)</w:t>
            </w:r>
          </w:p>
        </w:tc>
        <w:tc>
          <w:tcPr>
            <w:tcW w:type="dxa" w:w="2409"/>
          </w:tcPr>
          <w:p>
            <w:r>
              <w:rPr>
                <w:sz w:val="18"/>
              </w:rPr>
              <w:t>Python'da benzersiz ve sırasız elemanları saklayan veri yapısı; matematiksel küme işlemlerini destekler</w:t>
            </w:r>
          </w:p>
        </w:tc>
        <w:tc>
          <w:tcPr>
            <w:tcW w:type="dxa" w:w="2409"/>
          </w:tcPr>
          <w:p>
            <w:r>
              <w:rPr>
                <w:sz w:val="18"/>
              </w:rPr>
              <w:t>add(), remove(), union (|), intersection (&amp;), difference (-), symmetric_difference (^)</w:t>
            </w:r>
          </w:p>
        </w:tc>
        <w:tc>
          <w:tcPr>
            <w:tcW w:type="dxa" w:w="2409"/>
          </w:tcPr>
          <w:p>
            <w:r>
              <w:rPr>
                <w:sz w:val="18"/>
              </w:rPr>
              <w:t>renkler = {'kirmizi', 'yesil', 'mavi'} ile küme oluşturulur. renkler.add('sari') ile eleman eklenir. a = {1,2,3}; b = {2,3,4}; a | b = {1,2,3,4} (birleşim), a &amp; b = {2,3} (kesişim), a - b = {1} (fark)</w:t>
            </w:r>
          </w:p>
        </w:tc>
      </w:tr>
      <w:tr>
        <w:tc>
          <w:tcPr>
            <w:tcW w:type="dxa" w:w="2409"/>
          </w:tcPr>
          <w:p>
            <w:r>
              <w:rPr>
                <w:sz w:val="18"/>
              </w:rPr>
              <w:t>Sözlük Metotları</w:t>
            </w:r>
          </w:p>
        </w:tc>
        <w:tc>
          <w:tcPr>
            <w:tcW w:type="dxa" w:w="2409"/>
          </w:tcPr>
          <w:p>
            <w:r>
              <w:rPr>
                <w:sz w:val="18"/>
              </w:rPr>
              <w:t>Sözlük üzerinde veri erişimi, güncelleme ve iterasyon sağlayan yerleşik metotlar</w:t>
            </w:r>
          </w:p>
        </w:tc>
        <w:tc>
          <w:tcPr>
            <w:tcW w:type="dxa" w:w="2409"/>
          </w:tcPr>
          <w:p>
            <w:r>
              <w:rPr>
                <w:sz w:val="18"/>
              </w:rPr>
              <w:t>keys() - anahtarlar, values() - değerler, items() - çiftler, get() - güvenli erişim, update() - güncelleme, pop() - silme</w:t>
            </w:r>
          </w:p>
        </w:tc>
        <w:tc>
          <w:tcPr>
            <w:tcW w:type="dxa" w:w="2409"/>
          </w:tcPr>
          <w:p>
            <w:r>
              <w:rPr>
                <w:sz w:val="18"/>
              </w:rPr>
              <w:t>bilgi = {'ad': 'Ayse', 'yas': 25}; bilgi.keys() -&gt; dict_keys(['ad', 'yas']); bilgi.values() -&gt; dict_values(['Ayse', 25]); for k, v in bilgi.items(): print(f'{k}: {v}')</w:t>
            </w:r>
          </w:p>
        </w:tc>
      </w:tr>
      <w:tr>
        <w:tc>
          <w:tcPr>
            <w:tcW w:type="dxa" w:w="2409"/>
          </w:tcPr>
          <w:p>
            <w:r>
              <w:rPr>
                <w:sz w:val="18"/>
              </w:rPr>
              <w:t>Dict Comprehension</w:t>
            </w:r>
          </w:p>
        </w:tc>
        <w:tc>
          <w:tcPr>
            <w:tcW w:type="dxa" w:w="2409"/>
          </w:tcPr>
          <w:p>
            <w:r>
              <w:rPr>
                <w:sz w:val="18"/>
              </w:rPr>
              <w:t>Tek satırda döngü ve koşul kullanarak yeni sözlük oluşturma tekniği</w:t>
            </w:r>
          </w:p>
        </w:tc>
        <w:tc>
          <w:tcPr>
            <w:tcW w:type="dxa" w:w="2409"/>
          </w:tcPr>
          <w:p>
            <w:r>
              <w:rPr>
                <w:sz w:val="18"/>
              </w:rPr>
              <w:t>Anahtar-değer dönüşümü, filtreleme, zip ile sözlük oluşturma</w:t>
            </w:r>
          </w:p>
        </w:tc>
        <w:tc>
          <w:tcPr>
            <w:tcW w:type="dxa" w:w="2409"/>
          </w:tcPr>
          <w:p>
            <w:r>
              <w:rPr>
                <w:sz w:val="18"/>
              </w:rPr>
              <w:t>kareler = {x: x**2 for x in range(1, 6)} -&gt; {1:1, 2:4, 3:9, 4:16, 5:25}. isimler = ['Ali','Veli']; notlar = [85,90]; sonuc = dict(zip(isimler, notlar)) -&gt; {'Ali':85, 'Veli':90}</w:t>
            </w:r>
          </w:p>
        </w:tc>
      </w:tr>
    </w:tbl>
    <w:p/>
    <w:p>
      <w:pPr>
        <w:spacing w:before="200"/>
      </w:pPr>
      <w:r>
        <w:rPr>
          <w:b/>
          <w:color w:val="E65C00"/>
          <w:sz w:val="24"/>
        </w:rPr>
        <w:t xml:space="preserve">  Konu Anlatımı</w:t>
      </w:r>
    </w:p>
    <w:p>
      <w:r>
        <w:rPr>
          <w:sz w:val="20"/>
        </w:rPr>
        <w:t>Sözlük Oluşturma ve Temel İşlemler: Sözlük Python'da en güçlü veri yapılarından biridir. Oluşturma: kisi = {'ad': 'Mehmet', 'yas': 30, 'meslek': 'Muhendis'}. Erişim: kisi['ad'] -&gt; 'Mehmet'. Güvenli erişim: kisi.get('tel', 'Belirtilmemis') -&gt; KeyError yerine varsayılan değer döner. Ekleme/güncelleme: kisi['tel'] = '555-1234'. Silme: del kisi['yas'] veya kisi.pop('yas'). Birleştirme: kisi.update({'sehir': 'Istanbul', 'yas': 31}). Kontrol: 'ad' in kisi -&gt; True. Sözlükler hash tablosu kullanır, bu nedenle anahtar ile erişim O(1) - çok hızlıdır.</w:t>
      </w:r>
    </w:p>
    <w:p>
      <w:r>
        <w:rPr>
          <w:sz w:val="20"/>
        </w:rPr>
        <w:t>Sözlük Üzerinde İterasyon ve İç İçe Sözlükler: İterasyon yöntemleri: 1) Anahtarlar: for anahtar in sozluk: veya for anahtar in sozluk.keys():. 2) Değerler: for deger in sozluk.values():. 3) Çiftler: for anahtar, deger in sozluk.items():. İç içe sözlükler: ogrenciler = {'Ali': {'not': 85, 'devam': True}, 'Veli': {'not': 90, 'devam': False}}. Erişim: ogrenciler['Ali']['not'] -&gt; 85. Mikro bilgisayar uygulaması: sensor_config = {'sicaklik': {'pin': 'A0', 'birim': 'C', 'min': -40, 'max': 125}, 'nem': {'pin': 'A1', 'birim': '%', 'min': 0, 'max': 100}}.</w:t>
      </w:r>
    </w:p>
    <w:p>
      <w:r>
        <w:rPr>
          <w:sz w:val="20"/>
        </w:rPr>
        <w:t>Küme (Set) Veri Yapısı ve İşlemleri: Küme özellikleri: 1) Sırasız - elemanların sırası garanti değildir. 2) Benzersiz - tekrar eden elemanlar otomatik elenir. 3) Değiştirilebilir (frozenset ise değiştirilemez). Oluşturma: harfler = {'a', 'b', 'c'} veya bos = set(). Eleman ekleme: harfler.add('d'). Silme: harfler.remove('a') (yoksa hata), harfler.discard('a') (yoksa sessiz). Küme işlemleri: A | B (birleşim), A &amp; B (kesişim), A - B (fark), A ^ B (simetrik fark). Kullanım alanı: Tekrar eden verileri elemek: benzersiz = set(tekrarli_liste). Üyelik kontrolü: O(1) hızında 'eleman' in kume.</w:t>
      </w:r>
    </w:p>
    <w:p>
      <w:r>
        <w:rPr>
          <w:sz w:val="20"/>
        </w:rPr>
        <w:t>Veri Yapısı Seçim Rehberi ve Pratik Uygulamalar: Liste: Sıralı veri, indeks erişimi, tekrar olabilir -&gt; Sensör okumaları, log kayıtları. Tuple: Değişmez sıralı veri -&gt; Koordinatlar, sabit konfigürasyonlar, fonksiyon dönüş değerleri. Sözlük: Anahtar-değer eşleştirmesi, hızlı arama -&gt; Konfigürasyon dosyaları, JSON verileri, sensör ayarları. Küme: Benzersiz elemanlar, küme işlemleri -&gt; Tekil IP adresleri, aktif sensör listesi, izin kontrolleri. Karar ağacı: Veri sıralı mı? Evet -&gt; Liste/Tuple. Anahtar-değer mi? Evet -&gt; Sözlük. Benzersiz mi? Evet -&gt; Küme.</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Sensör konfigürasyon yönetimi</w:t>
            </w:r>
          </w:p>
        </w:tc>
        <w:tc>
          <w:tcPr>
            <w:tcW w:type="dxa" w:w="3213"/>
          </w:tcPr>
          <w:p>
            <w:r>
              <w:rPr>
                <w:sz w:val="18"/>
              </w:rPr>
              <w:t>sensor_ayarlari = {</w:t>
              <w:br/>
              <w:t xml:space="preserve">    'sicaklik': {'pin': 'A0', 'birim': 'Celsius', 'esik': 30},</w:t>
              <w:br/>
              <w:t xml:space="preserve">    'nem': {'pin': 'A1', 'birim': '%', 'esik': 70},</w:t>
              <w:br/>
              <w:t xml:space="preserve">    'isik': {'pin': 'A2', 'birim': 'lux', 'esik': 500}</w:t>
              <w:br/>
              <w:t>}</w:t>
              <w:br/>
              <w:br/>
              <w:t>for ad, ayar in sensor_ayarlari.items():</w:t>
              <w:br/>
              <w:t xml:space="preserve">    print(f"{ad}: Pin={ayar['pin']}, Birim={ayar['birim']}")</w:t>
              <w:br/>
              <w:br/>
              <w:t># Yeni sensor ekleme</w:t>
              <w:br/>
              <w:t>sensor_ayarlari['basinc'] = {'pin': 'A3', 'birim': 'hPa', 'esik': 1013}</w:t>
            </w:r>
          </w:p>
        </w:tc>
        <w:tc>
          <w:tcPr>
            <w:tcW w:type="dxa" w:w="3213"/>
          </w:tcPr>
          <w:p>
            <w:r>
              <w:rPr>
                <w:sz w:val="18"/>
              </w:rPr>
              <w:t>Sözlükler sensör konfigürasyonlarını organize etmek için idealdir</w:t>
            </w:r>
          </w:p>
        </w:tc>
      </w:tr>
      <w:tr>
        <w:tc>
          <w:tcPr>
            <w:tcW w:type="dxa" w:w="3213"/>
          </w:tcPr>
          <w:p>
            <w:r>
              <w:rPr>
                <w:sz w:val="18"/>
              </w:rPr>
              <w:t>Küme işlemleri ile veri analizi</w:t>
            </w:r>
          </w:p>
        </w:tc>
        <w:tc>
          <w:tcPr>
            <w:tcW w:type="dxa" w:w="3213"/>
          </w:tcPr>
          <w:p>
            <w:r>
              <w:rPr>
                <w:sz w:val="18"/>
              </w:rPr>
              <w:t>sabah_aktif = {'sensor1', 'sensor2', 'sensor3', 'sensor4'}</w:t>
              <w:br/>
              <w:t>aksam_aktif = {'sensor2', 'sensor4', 'sensor5', 'sensor6'}</w:t>
              <w:br/>
              <w:br/>
              <w:t>her_zaman = sabah_aktif &amp; aksam_aktif  # {'sensor2', 'sensor4'}</w:t>
              <w:br/>
              <w:t>tum_sensorler = sabah_aktif | aksam_aktif  # Hepsi</w:t>
              <w:br/>
              <w:t>sadece_sabah = sabah_aktif - aksam_aktif  # {'sensor1', 'sensor3'}</w:t>
              <w:br/>
              <w:t>print(f'Her zaman aktif: {her_zaman}')</w:t>
              <w:br/>
              <w:t>print(f'Sadece sabah: {sadece_sabah}')</w:t>
            </w:r>
          </w:p>
        </w:tc>
        <w:tc>
          <w:tcPr>
            <w:tcW w:type="dxa" w:w="3213"/>
          </w:tcPr>
          <w:p>
            <w:r>
              <w:rPr>
                <w:sz w:val="18"/>
              </w:rPr>
              <w:t>Küme işlemleri ile veri karşılaştırma ve analiz hızlı ve okunabilir şekilde yapılabilir</w:t>
            </w:r>
          </w:p>
        </w:tc>
      </w:tr>
      <w:tr>
        <w:tc>
          <w:tcPr>
            <w:tcW w:type="dxa" w:w="3213"/>
          </w:tcPr>
          <w:p>
            <w:r>
              <w:rPr>
                <w:sz w:val="18"/>
              </w:rPr>
              <w:t>Dict comprehension ve zip kullanımı</w:t>
            </w:r>
          </w:p>
        </w:tc>
        <w:tc>
          <w:tcPr>
            <w:tcW w:type="dxa" w:w="3213"/>
          </w:tcPr>
          <w:p>
            <w:r>
              <w:rPr>
                <w:sz w:val="18"/>
              </w:rPr>
              <w:t># Dict comprehension</w:t>
              <w:br/>
              <w:t>pin_adlari = ['A0', 'A1', 'A2', 'A3']</w:t>
              <w:br/>
              <w:t>sensor_isimleri = ['sicaklik', 'nem', 'isik', 'basinc']</w:t>
              <w:br/>
              <w:br/>
              <w:t>pin_map = {isim: pin for isim, pin in zip(sensor_isimleri, pin_adlari)}</w:t>
              <w:br/>
              <w:t>print(pin_map)</w:t>
              <w:br/>
              <w:t># {'sicaklik': 'A0', 'nem': 'A1', 'isik': 'A2', 'basinc': 'A3'}</w:t>
              <w:br/>
              <w:br/>
              <w:t># Filtreleme</w:t>
              <w:br/>
              <w:t>yuksek_notlar = {ad: not_ for ad, not_ in notlar.items() if not_ &gt;= 80}</w:t>
            </w:r>
          </w:p>
        </w:tc>
        <w:tc>
          <w:tcPr>
            <w:tcW w:type="dxa" w:w="3213"/>
          </w:tcPr>
          <w:p>
            <w:r>
              <w:rPr>
                <w:sz w:val="18"/>
              </w:rPr>
              <w:t>Dict comprehension ile iki listeyi birleştirip filtreleyerek sözlük oluşturabilirsiniz</w:t>
            </w:r>
          </w:p>
        </w:tc>
      </w:tr>
    </w:tbl>
    <w:p/>
    <w:p>
      <w:pPr>
        <w:spacing w:before="200"/>
      </w:pPr>
      <w:r>
        <w:rPr>
          <w:b/>
          <w:color w:val="E65C00"/>
          <w:sz w:val="24"/>
        </w:rPr>
        <w:t xml:space="preserve">  Görseller ve Tablolar</w:t>
      </w:r>
    </w:p>
    <w:p>
      <w:pPr>
        <w:pStyle w:val="ListBullet"/>
      </w:pPr>
      <w:r>
        <w:rPr>
          <w:sz w:val="20"/>
        </w:rPr>
        <w:t>Sözlük anahtar-değer yapısı ve hash tablosu çalışma prensibi şeması</w:t>
      </w:r>
    </w:p>
    <w:p>
      <w:pPr>
        <w:pStyle w:val="ListBullet"/>
      </w:pPr>
      <w:r>
        <w:rPr>
          <w:sz w:val="20"/>
        </w:rPr>
        <w:t>Küme işlemleri Venn diyagramı (birleşim, kesişim, fark)</w:t>
      </w:r>
    </w:p>
    <w:p>
      <w:pPr>
        <w:spacing w:before="200"/>
      </w:pPr>
      <w:r>
        <w:rPr>
          <w:b/>
          <w:color w:val="E65C00"/>
          <w:sz w:val="24"/>
        </w:rPr>
        <w:t xml:space="preserve">  Analoji ve Benzetmeler</w:t>
      </w:r>
    </w:p>
    <w:p>
      <w:r>
        <w:rPr>
          <w:b/>
          <w:color w:val="E65C00"/>
          <w:sz w:val="20"/>
        </w:rPr>
        <w:t xml:space="preserve">  1. </w:t>
      </w:r>
      <w:r>
        <w:rPr>
          <w:sz w:val="20"/>
        </w:rPr>
        <w:t>Sözlük = Telefon rehberi gibidir: İsim (anahtar) ile numaraya (değer) doğrudan ulaşırsınız. Küme = Benzersiz oyun kartları torbası gibidir: Aynı karttan iki tane olamaz ve sırası önemli değildir</w:t>
      </w:r>
    </w:p>
    <w:p>
      <w:pPr>
        <w:spacing w:before="200"/>
      </w:pPr>
      <w:r>
        <w:rPr>
          <w:b/>
          <w:color w:val="E65C00"/>
          <w:sz w:val="24"/>
        </w:rPr>
        <w:t xml:space="preserve">  Öğrenci Soru-Cevap</w:t>
      </w:r>
    </w:p>
    <w:p>
      <w:pPr>
        <w:pStyle w:val="ListBullet"/>
      </w:pPr>
      <w:r>
        <w:rPr>
          <w:sz w:val="20"/>
        </w:rPr>
        <w:t>Sözlük ile liste arasındaki temel fark nedir ve ne zaman sözlük tercih edilir?</w:t>
      </w:r>
    </w:p>
    <w:p>
      <w:pPr>
        <w:pStyle w:val="ListBullet"/>
      </w:pPr>
      <w:r>
        <w:rPr>
          <w:sz w:val="20"/>
        </w:rPr>
        <w:t>Küme işlemleri (birleşim, kesişim, fark) ne işe yarar?</w:t>
      </w:r>
    </w:p>
    <w:p>
      <w:pPr>
        <w:pStyle w:val="ListBullet"/>
      </w:pPr>
      <w:r>
        <w:rPr>
          <w:sz w:val="20"/>
        </w:rPr>
        <w:t>Dict comprehension nasıl kullanılır?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"Mikro Bilgisayar Konfigürasyon Yönetimi"</w:t>
      </w:r>
    </w:p>
    <w:p>
      <w:r>
        <w:rPr>
          <w:b/>
          <w:color w:val="1B2A4A"/>
          <w:sz w:val="20"/>
        </w:rPr>
        <w:t xml:space="preserve">Türü: </w:t>
      </w:r>
      <w:r>
        <w:rPr>
          <w:sz w:val="20"/>
        </w:rPr>
        <w:t>İkili çalışma ve grup değerlendirme</w:t>
      </w:r>
    </w:p>
    <w:p>
      <w:r>
        <w:rPr>
          <w:b/>
          <w:color w:val="1B2A4A"/>
          <w:sz w:val="20"/>
        </w:rPr>
        <w:t xml:space="preserve">Amacı: </w:t>
      </w:r>
      <w:r>
        <w:rPr>
          <w:sz w:val="20"/>
        </w:rPr>
        <w:t>Sözlük ve küme bilgisini mikro bilgisayar proje konfigürasyonu ve veri yönetiminde uygulama</w:t>
      </w:r>
    </w:p>
    <w:p>
      <w:pPr>
        <w:spacing w:before="200"/>
      </w:pPr>
      <w:r>
        <w:rPr>
          <w:b/>
          <w:color w:val="6A1B9A"/>
          <w:sz w:val="24"/>
        </w:rPr>
        <w:t xml:space="preserve">  Yönerge Adımları</w:t>
      </w:r>
    </w:p>
    <w:p>
      <w:r>
        <w:rPr>
          <w:b/>
          <w:color w:val="6A1B9A"/>
          <w:sz w:val="20"/>
        </w:rPr>
        <w:t xml:space="preserve">  1. </w:t>
      </w:r>
      <w:r>
        <w:rPr>
          <w:sz w:val="20"/>
        </w:rPr>
        <w:t>Bir mikro bilgisayar projesi için sensör konfigürasyon sözlüğü oluşturun (en az 5 sensör, her biri pin, birim, eşik bilgisi içersin)</w:t>
      </w:r>
    </w:p>
    <w:p>
      <w:r>
        <w:rPr>
          <w:b/>
          <w:color w:val="6A1B9A"/>
          <w:sz w:val="20"/>
        </w:rPr>
        <w:t xml:space="preserve">  2. </w:t>
      </w:r>
      <w:r>
        <w:rPr>
          <w:sz w:val="20"/>
        </w:rPr>
        <w:t>Aktif ve pasif sensör kümelerini tanımlayın ve küme işlemleri ile analiz yapın (her zaman aktif, sadece gece aktif vb.)</w:t>
      </w:r>
    </w:p>
    <w:p>
      <w:r>
        <w:rPr>
          <w:b/>
          <w:color w:val="6A1B9A"/>
          <w:sz w:val="20"/>
        </w:rPr>
        <w:t xml:space="preserve">  3. </w:t>
      </w:r>
      <w:r>
        <w:rPr>
          <w:sz w:val="20"/>
        </w:rPr>
        <w:t>Sözlük iterasyonu ile tüm sensörlerin bilgilerini formatlı şekilde yazdıran bir rapor fonksiyonu yazın</w:t>
      </w:r>
    </w:p>
    <w:p>
      <w:r>
        <w:rPr>
          <w:b/>
          <w:color w:val="6A1B9A"/>
          <w:sz w:val="20"/>
        </w:rPr>
        <w:t xml:space="preserve">  4. </w:t>
      </w:r>
      <w:r>
        <w:rPr>
          <w:sz w:val="20"/>
        </w:rPr>
        <w:t>İç içe sözlük kullanarak bir IoT cihaz ağı yapılandırma dosyası oluşturun</w:t>
      </w:r>
    </w:p>
    <w:p>
      <w:r>
        <w:rPr>
          <w:b/>
          <w:color w:val="1B2A4A"/>
          <w:sz w:val="20"/>
        </w:rPr>
        <w:t xml:space="preserve">Beklenen Ürün: </w:t>
      </w:r>
      <w:r>
        <w:rPr>
          <w:sz w:val="20"/>
        </w:rPr>
        <w:t>Sensör konfigürasyon yönetim sistemi, küme tabanlı sensör durum analizi ve IoT yapılandırma dosyası</w:t>
      </w:r>
    </w:p>
    <w:p>
      <w:pPr>
        <w:spacing w:before="200"/>
      </w:pPr>
      <w:r>
        <w:rPr>
          <w:b/>
          <w:color w:val="6A1B9A"/>
          <w:sz w:val="24"/>
        </w:rPr>
        <w:t xml:space="preserve">  Transfer Soruları</w:t>
      </w:r>
    </w:p>
    <w:p>
      <w:r>
        <w:rPr>
          <w:b/>
          <w:color w:val="6A1B9A"/>
          <w:sz w:val="20"/>
        </w:rPr>
        <w:t xml:space="preserve">  1. </w:t>
      </w:r>
      <w:r>
        <w:rPr>
          <w:sz w:val="20"/>
        </w:rPr>
        <w:t>Sözlük ve küme bilgisi JSON yapılandırma dosyaları, REST API veri yapıları ve veritabanı benzeri veri yönetiminde doğrudan kullanılır.</w:t>
      </w:r>
    </w:p>
    <w:p>
      <w:r>
        <w:rPr>
          <w:b/>
          <w:color w:val="1B2A4A"/>
          <w:sz w:val="20"/>
        </w:rPr>
        <w:t xml:space="preserve">İlişkili Disiplinler: </w:t>
      </w:r>
      <w:r>
        <w:rPr>
          <w:sz w:val="20"/>
        </w:rPr>
        <w:t>Programlama (veri yapıları), sistem yönetimi (konfigürasyon), IoT (cihaz yönetimi)</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Sensör konfigürasyon sözlüğünde var olmayan bir anahtara erişmeye çalışırsanız program çöker. get() metodu ve defaultdict kullanarak bu sorunu nasıl çözersiniz?</w:t>
            </w:r>
          </w:p>
        </w:tc>
      </w:tr>
    </w:tbl>
    <w:p/>
    <w:p>
      <w:r>
        <w:rPr>
          <w:b/>
          <w:color w:val="1B2A4A"/>
          <w:sz w:val="20"/>
        </w:rPr>
        <w:t xml:space="preserve">Yaratıcı Görev: </w:t>
      </w:r>
      <w:r>
        <w:rPr>
          <w:sz w:val="20"/>
        </w:rPr>
        <w:t>Sözlük veri yapısını kullanarak basit bir veritabanı sistemi tasarlasanız hangi özellikler (arama, filtreleme, sıralama) eklerdiniz?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Sözlük oluşturma, erişim ve temel metotlar anlaşıldı mı?</w:t>
      </w:r>
    </w:p>
    <w:p>
      <w:r>
        <w:rPr>
          <w:sz w:val="20"/>
        </w:rPr>
        <w:t xml:space="preserve">  ☐  Küme işlemleri (birleşim, kesişim, fark) kavrandı mı?</w:t>
      </w:r>
    </w:p>
    <w:p>
      <w:r>
        <w:rPr>
          <w:sz w:val="20"/>
        </w:rPr>
        <w:t xml:space="preserve">  ☐  Veri yapısı seçim mantığı uygulanabildi mi?</w:t>
      </w:r>
    </w:p>
    <w:p>
      <w:pPr>
        <w:spacing w:before="200"/>
      </w:pPr>
      <w:r>
        <w:rPr>
          <w:b/>
          <w:color w:val="2E7D32"/>
          <w:sz w:val="24"/>
        </w:rPr>
        <w:t xml:space="preserve">  Öz Değerlendirme Soruları</w:t>
      </w:r>
    </w:p>
    <w:p>
      <w:r>
        <w:rPr>
          <w:b/>
          <w:color w:val="2E7D32"/>
          <w:sz w:val="20"/>
        </w:rPr>
        <w:t xml:space="preserve">  1. </w:t>
      </w:r>
      <w:r>
        <w:rPr>
          <w:sz w:val="20"/>
        </w:rPr>
        <w:t>Sözlükte get() metodu ile doğrudan erişim arasındaki fark nedir?</w:t>
      </w:r>
    </w:p>
    <w:p>
      <w:r>
        <w:rPr>
          <w:b/>
          <w:color w:val="2E7D32"/>
          <w:sz w:val="20"/>
        </w:rPr>
        <w:t xml:space="preserve">  2. </w:t>
      </w:r>
      <w:r>
        <w:rPr>
          <w:sz w:val="20"/>
        </w:rPr>
        <w:t>Küme (set) hangi durumlarda liste yerine tercih edilir?</w:t>
      </w:r>
    </w:p>
    <w:p>
      <w:r>
        <w:rPr>
          <w:b/>
          <w:color w:val="2E7D32"/>
          <w:sz w:val="20"/>
        </w:rPr>
        <w:t xml:space="preserve">  3. </w:t>
      </w:r>
      <w:r>
        <w:rPr>
          <w:sz w:val="20"/>
        </w:rPr>
        <w:t>Dict comprehension ile sözlük nasıl oluşturulur?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Python sözlüğünde anahtar-değer çiftlerini iterasyon ile gezmek için hangi metot kullanılır?</w:t>
            </w:r>
          </w:p>
        </w:tc>
        <w:tc>
          <w:tcPr>
            <w:tcW w:type="dxa" w:w="3213"/>
          </w:tcPr>
          <w:p>
            <w:r>
              <w:rPr>
                <w:sz w:val="18"/>
              </w:rPr>
              <w:t>A) keys()  B) values()  C) items()  D) pairs()</w:t>
            </w:r>
          </w:p>
        </w:tc>
        <w:tc>
          <w:tcPr>
            <w:tcW w:type="dxa" w:w="3213"/>
          </w:tcPr>
          <w:p>
            <w:r>
              <w:rPr>
                <w:sz w:val="18"/>
              </w:rPr>
              <w:t>C</w:t>
            </w:r>
          </w:p>
        </w:tc>
      </w:tr>
      <w:tr>
        <w:tc>
          <w:tcPr>
            <w:tcW w:type="dxa" w:w="3213"/>
          </w:tcPr>
          <w:p>
            <w:r>
              <w:rPr>
                <w:sz w:val="18"/>
              </w:rPr>
              <w:t>Aşağıdakilerden hangisi küme (set) özelliğidir?</w:t>
            </w:r>
          </w:p>
        </w:tc>
        <w:tc>
          <w:tcPr>
            <w:tcW w:type="dxa" w:w="3213"/>
          </w:tcPr>
          <w:p>
            <w:r>
              <w:rPr>
                <w:sz w:val="18"/>
              </w:rPr>
              <w:t>A) Sıralıdır  B) Tekrar eden eleman içerebilir  C) İndeksle erişilir  D) Benzersiz elemanlar içerir</w:t>
            </w:r>
          </w:p>
        </w:tc>
        <w:tc>
          <w:tcPr>
            <w:tcW w:type="dxa" w:w="3213"/>
          </w:tcPr>
          <w:p>
            <w:r>
              <w:rPr>
                <w:sz w:val="18"/>
              </w:rPr>
              <w:t>D</w:t>
            </w:r>
          </w:p>
        </w:tc>
      </w:tr>
      <w:tr>
        <w:tc>
          <w:tcPr>
            <w:tcW w:type="dxa" w:w="3213"/>
          </w:tcPr>
          <w:p>
            <w:r>
              <w:rPr>
                <w:sz w:val="18"/>
              </w:rPr>
              <w:t>a = {1,2,3} ve b = {2,3,4} ise a &amp; b sonucu nedir?</w:t>
            </w:r>
          </w:p>
        </w:tc>
        <w:tc>
          <w:tcPr>
            <w:tcW w:type="dxa" w:w="3213"/>
          </w:tcPr>
          <w:p>
            <w:r>
              <w:rPr>
                <w:sz w:val="18"/>
              </w:rPr>
              <w:t>A) {1,2,3,4}  B) {2,3}  C) {1}  D) {4}</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JSON veri formatı Python sözlüklerine çok benzer. Bu benzerlik mikro bilgisayar projelerinde veri alışverişi için nasıl kullanılabilir?</w:t>
      </w:r>
    </w:p>
    <w:p>
      <w:r>
        <w:rPr>
          <w:b/>
          <w:color w:val="2E7D32"/>
          <w:sz w:val="20"/>
        </w:rPr>
        <w:t>Eleştirel Düşünme:</w:t>
      </w:r>
    </w:p>
    <w:p>
      <w:r>
        <w:rPr>
          <w:b/>
          <w:color w:val="2E7D32"/>
          <w:sz w:val="20"/>
        </w:rPr>
        <w:t xml:space="preserve">  1. </w:t>
      </w:r>
      <w:r>
        <w:rPr>
          <w:sz w:val="20"/>
        </w:rPr>
        <w:t>Sözlük anahtarlarının benzersiz olması gerekir. Aynı anahtara birden fazla değer atamak isterseniz hangi veri yapısı kombinasyonunu kullanırdınız?</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"Sözlük ve Küme Uygulamaları"</w:t>
      </w:r>
    </w:p>
    <w:p>
      <w:r>
        <w:rPr>
          <w:b/>
          <w:color w:val="1B2A4A"/>
          <w:sz w:val="20"/>
        </w:rPr>
        <w:t xml:space="preserve">Hedef: </w:t>
      </w:r>
      <w:r>
        <w:rPr>
          <w:sz w:val="20"/>
        </w:rPr>
        <w:t>Sözlük oluşturma, metotlar, küme işlemleri ve veri yapısı seçimini uygulama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Sözlük oluşturun, eleman ekleyin/güncelleyin ve keys/values/items ile erişin</w:t>
            </w:r>
          </w:p>
        </w:tc>
        <w:tc>
          <w:tcPr>
            <w:tcW w:type="dxa" w:w="3213"/>
          </w:tcPr>
          <w:p>
            <w:r>
              <w:rPr>
                <w:sz w:val="18"/>
              </w:rPr>
              <w:t>5 dk</w:t>
            </w:r>
          </w:p>
        </w:tc>
      </w:tr>
      <w:tr>
        <w:tc>
          <w:tcPr>
            <w:tcW w:type="dxa" w:w="3213"/>
          </w:tcPr>
          <w:p>
            <w:r>
              <w:rPr>
                <w:sz w:val="18"/>
              </w:rPr>
              <w:t>2</w:t>
            </w:r>
          </w:p>
        </w:tc>
        <w:tc>
          <w:tcPr>
            <w:tcW w:type="dxa" w:w="3213"/>
          </w:tcPr>
          <w:p>
            <w:r>
              <w:rPr>
                <w:sz w:val="18"/>
              </w:rPr>
              <w:t>get() ile güvenli erişim ve dict comprehension ile dönüşüm yapın</w:t>
            </w:r>
          </w:p>
        </w:tc>
        <w:tc>
          <w:tcPr>
            <w:tcW w:type="dxa" w:w="3213"/>
          </w:tcPr>
          <w:p>
            <w:r>
              <w:rPr>
                <w:sz w:val="18"/>
              </w:rPr>
              <w:t>5 dk</w:t>
            </w:r>
          </w:p>
        </w:tc>
      </w:tr>
      <w:tr>
        <w:tc>
          <w:tcPr>
            <w:tcW w:type="dxa" w:w="3213"/>
          </w:tcPr>
          <w:p>
            <w:r>
              <w:rPr>
                <w:sz w:val="18"/>
              </w:rPr>
              <w:t>3</w:t>
            </w:r>
          </w:p>
        </w:tc>
        <w:tc>
          <w:tcPr>
            <w:tcW w:type="dxa" w:w="3213"/>
          </w:tcPr>
          <w:p>
            <w:r>
              <w:rPr>
                <w:sz w:val="18"/>
              </w:rPr>
              <w:t>Küme oluşturun ve birleşim, kesişim, fark işlemlerini uygulayın</w:t>
            </w:r>
          </w:p>
        </w:tc>
        <w:tc>
          <w:tcPr>
            <w:tcW w:type="dxa" w:w="3213"/>
          </w:tcPr>
          <w:p>
            <w:r>
              <w:rPr>
                <w:sz w:val="18"/>
              </w:rPr>
              <w:t>5 dk</w:t>
            </w:r>
          </w:p>
        </w:tc>
      </w:tr>
      <w:tr>
        <w:tc>
          <w:tcPr>
            <w:tcW w:type="dxa" w:w="3213"/>
          </w:tcPr>
          <w:p>
            <w:r>
              <w:rPr>
                <w:sz w:val="18"/>
              </w:rPr>
              <w:t>4</w:t>
            </w:r>
          </w:p>
        </w:tc>
        <w:tc>
          <w:tcPr>
            <w:tcW w:type="dxa" w:w="3213"/>
          </w:tcPr>
          <w:p>
            <w:r>
              <w:rPr>
                <w:sz w:val="18"/>
              </w:rPr>
              <w:t>Sensör konfigürasyon sözlüğü ve aktif sensör küme analizi programı yazın</w:t>
            </w:r>
          </w:p>
        </w:tc>
        <w:tc>
          <w:tcPr>
            <w:tcW w:type="dxa" w:w="3213"/>
          </w:tcPr>
          <w:p>
            <w:r>
              <w:rPr>
                <w:sz w:val="18"/>
              </w:rPr>
              <w:t>5 dk</w:t>
            </w:r>
          </w:p>
        </w:tc>
      </w:tr>
    </w:tbl>
    <w:p/>
    <w:p>
      <w:r>
        <w:rPr>
          <w:b/>
          <w:color w:val="1B2A4A"/>
          <w:sz w:val="20"/>
        </w:rPr>
        <w:t xml:space="preserve">Tamamlanma Kriteri: </w:t>
      </w:r>
      <w:r>
        <w:rPr>
          <w:sz w:val="20"/>
        </w:rPr>
        <w:t>Sözlük metotları, güvenli erişim, küme işlemleri ve entegre uygulama tamamlanmış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"Sözlük ve Küme Canlı Kodlama Gösterimi"</w:t>
      </w:r>
    </w:p>
    <w:p>
      <w:r>
        <w:rPr>
          <w:b/>
          <w:color w:val="1B2A4A"/>
          <w:sz w:val="20"/>
        </w:rPr>
        <w:t xml:space="preserve">Eğitmenin Gösterdiği: </w:t>
      </w:r>
      <w:r>
        <w:rPr>
          <w:sz w:val="20"/>
        </w:rPr>
        <w:t>Python IDE'de sözlük ve küme oluşturma, metotlar, iterasyon ve küme işlemlerini canlı kodlayarak gösterir.</w:t>
      </w:r>
    </w:p>
    <w:p>
      <w:r>
        <w:rPr>
          <w:b/>
          <w:color w:val="1B2A4A"/>
          <w:sz w:val="20"/>
        </w:rPr>
        <w:t xml:space="preserve">Öğrencinin Tekrarladığı: </w:t>
      </w:r>
      <w:r>
        <w:rPr>
          <w:sz w:val="20"/>
        </w:rPr>
        <w:t>Eğitmeni izler, her adımı kendi bilgisayarında uygular ve sözlük ile küme arasındaki farkları gözlemler.</w:t>
      </w:r>
    </w:p>
    <w:p>
      <w:r>
        <w:rPr>
          <w:b/>
          <w:color w:val="1B2A4A"/>
          <w:sz w:val="20"/>
        </w:rPr>
        <w:t xml:space="preserve">Dikkat Noktaları: </w:t>
      </w:r>
      <w:r>
        <w:rPr>
          <w:sz w:val="20"/>
        </w:rPr>
        <w:t>Sözlük anahtarlarının benzersiz ve hashable olması gerektiğini, kümelerin sırasız olduğunu vurgulayın.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Telefon Rehberi Uygulaması</w:t>
            </w:r>
          </w:p>
        </w:tc>
        <w:tc>
          <w:tcPr>
            <w:tcW w:type="dxa" w:w="3213"/>
          </w:tcPr>
          <w:p>
            <w:r>
              <w:rPr>
                <w:sz w:val="18"/>
              </w:rPr>
              <w:t>Sözlük kullanarak isim-numara rehberi oluşturun: ekleme, arama, silme ve listeleme özellikli</w:t>
            </w:r>
          </w:p>
        </w:tc>
        <w:tc>
          <w:tcPr>
            <w:tcW w:type="dxa" w:w="3213"/>
          </w:tcPr>
          <w:p>
            <w:r>
              <w:rPr>
                <w:sz w:val="18"/>
              </w:rPr>
              <w:t>Kolay</w:t>
            </w:r>
          </w:p>
        </w:tc>
      </w:tr>
      <w:tr>
        <w:tc>
          <w:tcPr>
            <w:tcW w:type="dxa" w:w="3213"/>
          </w:tcPr>
          <w:p>
            <w:r>
              <w:rPr>
                <w:sz w:val="18"/>
              </w:rPr>
              <w:t>Öğrenci Bilgi Sistemi</w:t>
            </w:r>
          </w:p>
        </w:tc>
        <w:tc>
          <w:tcPr>
            <w:tcW w:type="dxa" w:w="3213"/>
          </w:tcPr>
          <w:p>
            <w:r>
              <w:rPr>
                <w:sz w:val="18"/>
              </w:rPr>
              <w:t>İç içe sözlük ile öğrenci bilgilerini (ad, not, devam) yönetin ve istatistik raporu oluşturun</w:t>
            </w:r>
          </w:p>
        </w:tc>
        <w:tc>
          <w:tcPr>
            <w:tcW w:type="dxa" w:w="3213"/>
          </w:tcPr>
          <w:p>
            <w:r>
              <w:rPr>
                <w:sz w:val="18"/>
              </w:rPr>
              <w:t>Orta</w:t>
            </w:r>
          </w:p>
        </w:tc>
      </w:tr>
      <w:tr>
        <w:tc>
          <w:tcPr>
            <w:tcW w:type="dxa" w:w="3213"/>
          </w:tcPr>
          <w:p>
            <w:r>
              <w:rPr>
                <w:sz w:val="18"/>
              </w:rPr>
              <w:t>Küme Tabanlı Erişim Kontrolü</w:t>
            </w:r>
          </w:p>
        </w:tc>
        <w:tc>
          <w:tcPr>
            <w:tcW w:type="dxa" w:w="3213"/>
          </w:tcPr>
          <w:p>
            <w:r>
              <w:rPr>
                <w:sz w:val="18"/>
              </w:rPr>
              <w:t>Yetki kümelerini kullanarak kullanıcı erişim kontrol sistemi tasarlayın (admin, editor, viewer kümeleri)</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"IoT Cihaz Ağı Yönetimi"</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akıllı ev sisteminde 15 IoT cihazı (sensörler, aktüatörler, kameralar) bulunuyor. Her cihazın ID, tip, konum, durum ve son güncelleme bilgisi var. Sözlükler ile cihaz bilgilerini organize edin, küme işlemleri ile aktif/pasif cihaz analizi yapın ve belirli bir odadaki cihazları filtreleyen bir yönetim sistemi tasarlayın.</w:t>
            </w:r>
          </w:p>
        </w:tc>
      </w:tr>
    </w:tbl>
    <w:p/>
    <w:p>
      <w:r>
        <w:rPr>
          <w:b/>
          <w:color w:val="1B2A4A"/>
          <w:sz w:val="20"/>
        </w:rPr>
        <w:t xml:space="preserve">Beklenen Çıktı: </w:t>
      </w:r>
      <w:r>
        <w:rPr>
          <w:sz w:val="20"/>
        </w:rPr>
        <w:t>IoT cihaz yönetim sistemi kodu, cihaz durumu analiz raporu ve oda bazlı filtreleme fonksiyonu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Python sözlük (dictionary) veri yapısının anahtar-değer mantığını, temel metotlarını (keys, values, items, get), küme (set) veri yapısını ve matematiksel küme işlemlerini (birleşim, kesişim, fark) ve veri yapısı seçim kriterlerini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Sözlük (Dictionary)</w:t>
            </w:r>
          </w:p>
        </w:tc>
        <w:tc>
          <w:tcPr>
            <w:tcW w:type="dxa" w:w="4819"/>
            <w:shd w:fill="F5F5F5"/>
          </w:tcPr>
          <w:p>
            <w:r>
              <w:rPr>
                <w:b/>
                <w:color w:val="1B2A4A"/>
                <w:sz w:val="20"/>
              </w:rPr>
              <w:t xml:space="preserve">  Küme (Set)</w:t>
            </w:r>
          </w:p>
        </w:tc>
      </w:tr>
      <w:tr>
        <w:tc>
          <w:tcPr>
            <w:tcW w:type="dxa" w:w="4819"/>
            <w:shd w:fill="F5F5F5"/>
          </w:tcPr>
          <w:p>
            <w:r>
              <w:rPr>
                <w:b/>
                <w:color w:val="1B2A4A"/>
                <w:sz w:val="20"/>
              </w:rPr>
              <w:t xml:space="preserve">  Anahtar-Değer Çifti</w:t>
            </w:r>
          </w:p>
        </w:tc>
        <w:tc>
          <w:tcPr>
            <w:tcW w:type="dxa" w:w="4819"/>
            <w:shd w:fill="F5F5F5"/>
          </w:tcPr>
          <w:p>
            <w:r>
              <w:rPr>
                <w:b/>
                <w:color w:val="1B2A4A"/>
                <w:sz w:val="20"/>
              </w:rPr>
              <w:t xml:space="preserve">  Dict Comprehension</w:t>
            </w:r>
          </w:p>
        </w:tc>
      </w:tr>
      <w:tr>
        <w:tc>
          <w:tcPr>
            <w:tcW w:type="dxa" w:w="4819"/>
            <w:shd w:fill="F5F5F5"/>
          </w:tcPr>
          <w:p>
            <w:r>
              <w:rPr>
                <w:b/>
                <w:color w:val="1B2A4A"/>
                <w:sz w:val="20"/>
              </w:rPr>
              <w:t xml:space="preserve">  Küme İşlemleri (Union, Intersection, Difference)</w:t>
            </w:r>
          </w:p>
        </w:tc>
        <w:tc>
          <w:tcPr>
            <w:tcW w:type="dxa" w:w="4819"/>
          </w:tcPr>
          <w:p/>
        </w:tc>
      </w:tr>
    </w:tbl>
    <w:p/>
    <w:p>
      <w:pPr>
        <w:spacing w:before="200"/>
      </w:pPr>
      <w:r>
        <w:rPr>
          <w:b/>
          <w:color w:val="757575"/>
          <w:sz w:val="24"/>
        </w:rPr>
        <w:t xml:space="preserve">  Bir Sonraki Dersle Köprü</w:t>
      </w:r>
    </w:p>
    <w:p>
      <w:r>
        <w:rPr>
          <w:sz w:val="20"/>
        </w:rPr>
        <w:t>Bir sonraki derste string işlemleri ve dosya okuma/yazma konularını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Bir mikro bilgisayar projesi için en az 5 sensörün konfigürasyon bilgilerini sözlük olarak tanımlayın. Her sensör için pin, birim ve eşik değeri olsun. Ardından küme işlemleri ile aktif/pasif sensör analizi yapan bir program yazın.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Sözlük ve küme metotları referans kartını yazdırın</w:t>
      </w:r>
    </w:p>
    <w:p>
      <w:pPr>
        <w:pStyle w:val="ListBullet"/>
      </w:pPr>
      <w:r>
        <w:rPr>
          <w:sz w:val="20"/>
        </w:rPr>
        <w:t>Veri yapısı seçim karar ağacı posterini hazırlayın</w:t>
      </w:r>
    </w:p>
    <w:p>
      <w:pPr>
        <w:pStyle w:val="ListBullet"/>
      </w:pPr>
      <w:r>
        <w:rPr>
          <w:sz w:val="20"/>
        </w:rPr>
        <w:t>Sensör konfigürasyon örnek dosyasını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Sözlük erişiminde KeyError hatası alınıyor</w:t>
            </w:r>
          </w:p>
        </w:tc>
        <w:tc>
          <w:tcPr>
            <w:tcW w:type="dxa" w:w="4819"/>
          </w:tcPr>
          <w:p>
            <w:r>
              <w:rPr>
                <w:sz w:val="18"/>
              </w:rPr>
              <w:t>get() metodunu öğretin ve varsayılan değer kullanımını gösterin</w:t>
            </w:r>
          </w:p>
        </w:tc>
      </w:tr>
      <w:tr>
        <w:tc>
          <w:tcPr>
            <w:tcW w:type="dxa" w:w="4819"/>
          </w:tcPr>
          <w:p>
            <w:r>
              <w:rPr>
                <w:sz w:val="18"/>
              </w:rPr>
              <w:t>Küme sırasızlığı karışıklık yaratıyor</w:t>
            </w:r>
          </w:p>
        </w:tc>
        <w:tc>
          <w:tcPr>
            <w:tcW w:type="dxa" w:w="4819"/>
          </w:tcPr>
          <w:p>
            <w:r>
              <w:rPr>
                <w:sz w:val="18"/>
              </w:rPr>
              <w:t>Kümelerin sırasız olduğunu vurgulayın ve sıralı veri için liste kullanın</w:t>
            </w:r>
          </w:p>
        </w:tc>
      </w:tr>
      <w:tr>
        <w:tc>
          <w:tcPr>
            <w:tcW w:type="dxa" w:w="4819"/>
          </w:tcPr>
          <w:p>
            <w:r>
              <w:rPr>
                <w:sz w:val="18"/>
              </w:rPr>
              <w:t>Hangi veri yapısını seçeceğini bilemiyor</w:t>
            </w:r>
          </w:p>
        </w:tc>
        <w:tc>
          <w:tcPr>
            <w:tcW w:type="dxa" w:w="4819"/>
          </w:tcPr>
          <w:p>
            <w:r>
              <w:rPr>
                <w:sz w:val="18"/>
              </w:rPr>
              <w:t>Karar ağacı posteri ile somutlaştırın ve her veri yapısı için ideal senaryo verin</w:t>
            </w:r>
          </w:p>
        </w:tc>
      </w:tr>
    </w:tbl>
    <w:p/>
    <w:p>
      <w:r>
        <w:rPr>
          <w:b/>
          <w:color w:val="1B2A4A"/>
          <w:sz w:val="20"/>
        </w:rPr>
        <w:t xml:space="preserve">Zaman Yönetimi: </w:t>
      </w:r>
      <w:r>
        <w:rPr>
          <w:sz w:val="20"/>
        </w:rPr>
        <w:t>Sözlük temellerine 12 dk, iterasyon ve iç içe sözlüklere 10 dk, küme işlemlerine 10 dk, seçim rehberine 8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IDE çalışmıyorsa sözlük ve küme işlemlerini tahtada adım adım gösterin ve kağıt üzerinde alıştırma yapın.</w:t>
            </w:r>
          </w:p>
        </w:tc>
      </w:tr>
    </w:tbl>
    <w:p/>
    <w:p>
      <w:r>
        <w:br w:type="page"/>
      </w:r>
    </w:p>
    <w:p>
      <w:pPr>
        <w:jc w:val="center"/>
      </w:pPr>
      <w:r>
        <w:rPr>
          <w:b/>
          <w:color w:val="1B2A4A"/>
          <w:sz w:val="36"/>
        </w:rPr>
        <w:t>━━━  23. SAAT  ━━━</w:t>
      </w:r>
    </w:p>
    <w:p>
      <w:pPr>
        <w:jc w:val="center"/>
      </w:pPr>
      <w:r>
        <w:rPr>
          <w:color w:val="2C6FAD"/>
          <w:sz w:val="32"/>
        </w:rPr>
        <w:t>String İşlemleri ve Dosya Okuma/Yazma</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Python'da string (metin) veri tipi üzerinde ileri düzey işlemler yapar; split, join, format ve f-string tekniklerini kullanır; dosya okuma/yazma işlemlerini open(), read(), write() ve with ifadesi ile güvenli şekilde gerçekleştirir.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M3-K7</w:t>
            </w:r>
          </w:p>
        </w:tc>
        <w:tc>
          <w:tcPr>
            <w:tcW w:type="dxa" w:w="3213"/>
          </w:tcPr>
          <w:p>
            <w:r>
              <w:rPr>
                <w:sz w:val="18"/>
              </w:rPr>
              <w:t>String metotlarını (split, join, strip, replace, find, upper, lower, format) kullanarak metin işleme ve dönüşüm gerçekleştirir</w:t>
            </w:r>
          </w:p>
        </w:tc>
        <w:tc>
          <w:tcPr>
            <w:tcW w:type="dxa" w:w="3213"/>
          </w:tcPr>
          <w:p>
            <w:r>
              <w:rPr>
                <w:sz w:val="18"/>
              </w:rPr>
              <w:t>Uygulama</w:t>
            </w:r>
          </w:p>
        </w:tc>
      </w:tr>
      <w:tr>
        <w:tc>
          <w:tcPr>
            <w:tcW w:type="dxa" w:w="3213"/>
          </w:tcPr>
          <w:p>
            <w:r>
              <w:rPr>
                <w:sz w:val="18"/>
              </w:rPr>
              <w:t>M3-K8</w:t>
            </w:r>
          </w:p>
        </w:tc>
        <w:tc>
          <w:tcPr>
            <w:tcW w:type="dxa" w:w="3213"/>
          </w:tcPr>
          <w:p>
            <w:r>
              <w:rPr>
                <w:sz w:val="18"/>
              </w:rPr>
              <w:t>f-string ve format() metodu ile formatlı metin çıktıları oluşturur ve string dilimleme işlemlerini uygular</w:t>
            </w:r>
          </w:p>
        </w:tc>
        <w:tc>
          <w:tcPr>
            <w:tcW w:type="dxa" w:w="3213"/>
          </w:tcPr>
          <w:p>
            <w:r>
              <w:rPr>
                <w:sz w:val="18"/>
              </w:rPr>
              <w:t>Uygulama</w:t>
            </w:r>
          </w:p>
        </w:tc>
      </w:tr>
      <w:tr>
        <w:tc>
          <w:tcPr>
            <w:tcW w:type="dxa" w:w="3213"/>
          </w:tcPr>
          <w:p>
            <w:r>
              <w:rPr>
                <w:sz w:val="18"/>
              </w:rPr>
              <w:t>M3-K9</w:t>
            </w:r>
          </w:p>
        </w:tc>
        <w:tc>
          <w:tcPr>
            <w:tcW w:type="dxa" w:w="3213"/>
          </w:tcPr>
          <w:p>
            <w:r>
              <w:rPr>
                <w:sz w:val="18"/>
              </w:rPr>
              <w:t>open(), read(), write() fonksiyonları ve with ifadesi kullanarak dosya okuma/yazma işlemlerini güvenli şekilde gerçekleştirir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Liste, tuple, sözlük ve küme veri yapıları (Saat 21-22)</w:t>
      </w:r>
    </w:p>
    <w:p>
      <w:pPr>
        <w:spacing w:before="200"/>
      </w:pPr>
      <w:r>
        <w:rPr>
          <w:b/>
          <w:color w:val="757575"/>
          <w:sz w:val="24"/>
        </w:rPr>
        <w:t xml:space="preserve">  Öğrencinin Bilmesi Gerekenler</w:t>
      </w:r>
    </w:p>
    <w:p>
      <w:pPr>
        <w:pStyle w:val="ListBullet"/>
      </w:pPr>
      <w:r>
        <w:rPr>
          <w:sz w:val="20"/>
        </w:rPr>
        <w:t>Python'da string (metin) tanımlama ve temel operatörler (+, *)</w:t>
      </w:r>
    </w:p>
    <w:p>
      <w:pPr>
        <w:pStyle w:val="ListBullet"/>
      </w:pPr>
      <w:r>
        <w:rPr>
          <w:sz w:val="20"/>
        </w:rPr>
        <w:t>Değişken atama ve print() fonksiyonu</w:t>
      </w:r>
    </w:p>
    <w:p>
      <w:pPr>
        <w:pStyle w:val="ListBullet"/>
      </w:pPr>
      <w:r>
        <w:rPr>
          <w:sz w:val="20"/>
        </w:rPr>
        <w:t>for döngüsü ve liste veri yapısı</w:t>
      </w:r>
    </w:p>
    <w:p>
      <w:pPr>
        <w:spacing w:before="200"/>
      </w:pPr>
      <w:r>
        <w:rPr>
          <w:b/>
          <w:color w:val="757575"/>
          <w:sz w:val="24"/>
        </w:rPr>
        <w:t xml:space="preserve">  Olası Kavram Yanılgıları</w:t>
      </w:r>
    </w:p>
    <w:p>
      <w:pPr>
        <w:pStyle w:val="ListBullet"/>
      </w:pPr>
      <w:r>
        <w:rPr>
          <w:sz w:val="20"/>
        </w:rPr>
        <w:t>String'ler değiştirilebilir - Python'da stringler immutable'dır, her işlem yeni string oluşturur</w:t>
      </w:r>
    </w:p>
    <w:p>
      <w:pPr>
        <w:pStyle w:val="ListBullet"/>
      </w:pPr>
      <w:r>
        <w:rPr>
          <w:sz w:val="20"/>
        </w:rPr>
        <w:t>Dosya açıldıktan sonra kapanmasına gerek yok - dosya kapatılmazsa veri kaybı veya kaynak sızıntısı oluşabilir, with ifadesi bu sorunu çözer</w:t>
      </w:r>
    </w:p>
    <w:p>
      <w:pPr>
        <w:spacing w:before="200"/>
      </w:pPr>
      <w:r>
        <w:rPr>
          <w:b/>
          <w:color w:val="757575"/>
          <w:sz w:val="24"/>
        </w:rPr>
        <w:t xml:space="preserve">  Hazırlık Materyalleri</w:t>
      </w:r>
    </w:p>
    <w:p>
      <w:pPr>
        <w:pStyle w:val="ListBullet"/>
      </w:pPr>
      <w:r>
        <w:rPr>
          <w:sz w:val="20"/>
        </w:rPr>
        <w:t>Bilgisayar ve projeksiyon</w:t>
      </w:r>
    </w:p>
    <w:p>
      <w:pPr>
        <w:pStyle w:val="ListBullet"/>
      </w:pPr>
      <w:r>
        <w:rPr>
          <w:sz w:val="20"/>
        </w:rPr>
        <w:t>Python IDE (Thonny veya VS Code)</w:t>
      </w:r>
    </w:p>
    <w:p>
      <w:pPr>
        <w:pStyle w:val="ListBullet"/>
      </w:pPr>
      <w:r>
        <w:rPr>
          <w:sz w:val="20"/>
        </w:rPr>
        <w:t>String metotları referans kartı</w:t>
      </w:r>
    </w:p>
    <w:p>
      <w:pPr>
        <w:pStyle w:val="ListBullet"/>
      </w:pPr>
      <w:r>
        <w:rPr>
          <w:sz w:val="20"/>
        </w:rPr>
        <w:t>Örnek metin ve CSV dosyaları</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mektubu düşünün: Metni düzenler, kelimeleri değiştirir ve zarfa koyarsınız. Sonra posta kutusuna atarsınız (dosyaya yazma) veya posta kutusundan alırsınız (dosyadan okuma). Python'da string işlemleri mektubu düzenlemek, dosya işlemleri ise posta kutusuyla çalışmak gibidir.</w:t>
      </w:r>
    </w:p>
    <w:p>
      <w:r>
        <w:rPr>
          <w:b/>
          <w:color w:val="1B2A4A"/>
          <w:sz w:val="20"/>
        </w:rPr>
        <w:t xml:space="preserve">Günlük Hayat Bağlantısı: </w:t>
      </w:r>
      <w:r>
        <w:rPr>
          <w:sz w:val="20"/>
        </w:rPr>
        <w:t>Mektup yazma ve gönderme gibi Python'da da metinleri işler (string metotları) ve kalıcı olarak saklarsınız (dosya yazma). Dosyadan okuma ise kaydedilmiş verileri geri almaktır.</w:t>
      </w:r>
    </w:p>
    <w:p>
      <w:pPr>
        <w:spacing w:before="200"/>
      </w:pPr>
      <w:r>
        <w:rPr>
          <w:b/>
          <w:color w:val="2C6FAD"/>
          <w:sz w:val="24"/>
        </w:rPr>
        <w:t xml:space="preserve">  Ön Bilgi Yoklama Soruları</w:t>
      </w:r>
    </w:p>
    <w:p>
      <w:r>
        <w:rPr>
          <w:b/>
          <w:color w:val="2C6FAD"/>
          <w:sz w:val="20"/>
        </w:rPr>
        <w:t xml:space="preserve">  1. </w:t>
      </w:r>
      <w:r>
        <w:rPr>
          <w:sz w:val="20"/>
        </w:rPr>
        <w:t>Kursiyerlerden bir sensör verisini metin olarak biçimlendirip bir dosyaya kaydetmenin neden önemli olduğunu açıklamaları istenir.</w:t>
      </w:r>
    </w:p>
    <w:p>
      <w:pPr>
        <w:spacing w:before="200"/>
      </w:pPr>
      <w:r>
        <w:rPr>
          <w:b/>
          <w:color w:val="2C6FAD"/>
          <w:sz w:val="24"/>
        </w:rPr>
        <w:t xml:space="preserve">  Motivasyon Etkinliği: "Metin İşleme ve Dosya Saklama Keşfi"</w:t>
      </w:r>
    </w:p>
    <w:p>
      <w:r>
        <w:rPr>
          <w:b/>
          <w:color w:val="1B2A4A"/>
          <w:sz w:val="20"/>
        </w:rPr>
        <w:t xml:space="preserve">Açıklama: </w:t>
      </w:r>
      <w:r>
        <w:rPr>
          <w:sz w:val="20"/>
        </w:rPr>
        <w:t>Kursiyerler metin verilerini işleme ve kalıcı dosya saklama ihtiyacını keşfediyor.</w:t>
      </w:r>
    </w:p>
    <w:p>
      <w:r>
        <w:rPr>
          <w:b/>
          <w:color w:val="1B2A4A"/>
          <w:sz w:val="20"/>
        </w:rPr>
        <w:t xml:space="preserve">Yönerge: </w:t>
      </w:r>
      <w:r>
        <w:rPr>
          <w:sz w:val="20"/>
        </w:rPr>
        <w:t>Eğitmen bir sensör verisini ekrana yazdırır: '25.3,60.5,1013.2'. Kursiyerlerden bu metin verisini anlamlı parçalara nasıl ayıracaklarını ve bir dosyaya nasıl kaydedeceklerini düşünmeleri istenir.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Mikro bilgisayar projenizde saatlik sensör verilerini CSV formatında bir dosyaya kaydetmeniz gerekiyor. Daha sonra bu dosyayı okuyarak verileri analiz etmek istiyorsunuz. Metin işleme ve dosya okuma/yazma bu iş akışının temelini oluşturur.</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"String İşlemleri ve Dosya I/O Keşif Çalışması"</w:t>
      </w:r>
    </w:p>
    <w:p>
      <w:r>
        <w:rPr>
          <w:b/>
          <w:color w:val="1B2A4A"/>
          <w:sz w:val="20"/>
        </w:rPr>
        <w:t xml:space="preserve">Türü: </w:t>
      </w:r>
      <w:r>
        <w:rPr>
          <w:sz w:val="20"/>
        </w:rPr>
        <w:t>Bireysel ve ikili çalışma</w:t>
      </w:r>
    </w:p>
    <w:p>
      <w:r>
        <w:rPr>
          <w:b/>
          <w:color w:val="1B2A4A"/>
          <w:sz w:val="20"/>
        </w:rPr>
        <w:t xml:space="preserve">Amacı: </w:t>
      </w:r>
      <w:r>
        <w:rPr>
          <w:sz w:val="20"/>
        </w:rPr>
        <w:t>String metotlarını ve dosya okuma/yazma işlemlerini keşfetme</w:t>
      </w:r>
    </w:p>
    <w:p>
      <w:r>
        <w:rPr>
          <w:b/>
          <w:color w:val="1B2A4A"/>
          <w:sz w:val="20"/>
        </w:rPr>
        <w:t xml:space="preserve">Malzemeler: </w:t>
      </w:r>
      <w:r>
        <w:rPr>
          <w:sz w:val="20"/>
        </w:rPr>
        <w:t>Python IDE, string metotları referans kartı, örnek CSV dosyası, metin işleme örnekleri</w:t>
      </w:r>
    </w:p>
    <w:p>
      <w:pPr>
        <w:spacing w:before="200"/>
      </w:pPr>
      <w:r>
        <w:rPr>
          <w:b/>
          <w:color w:val="007A7A"/>
          <w:sz w:val="24"/>
        </w:rPr>
        <w:t xml:space="preserve">  Yönerge Adımları</w:t>
      </w:r>
    </w:p>
    <w:p>
      <w:r>
        <w:rPr>
          <w:b/>
          <w:color w:val="007A7A"/>
          <w:sz w:val="20"/>
        </w:rPr>
        <w:t xml:space="preserve">  1. </w:t>
      </w:r>
      <w:r>
        <w:rPr>
          <w:sz w:val="20"/>
        </w:rPr>
        <w:t>split() ile bir CSV satırını parçalayın, join() ile listeyi tekrar birleştirin ve strip() ile boşlukları temizleyin</w:t>
      </w:r>
    </w:p>
    <w:p>
      <w:r>
        <w:rPr>
          <w:b/>
          <w:color w:val="007A7A"/>
          <w:sz w:val="20"/>
        </w:rPr>
        <w:t xml:space="preserve">  2. </w:t>
      </w:r>
      <w:r>
        <w:rPr>
          <w:sz w:val="20"/>
        </w:rPr>
        <w:t>f-string ve format() ile sensör verilerini formatlı şekilde yazdırın (ondalık basamak, hizalama, birim)</w:t>
      </w:r>
    </w:p>
    <w:p>
      <w:r>
        <w:rPr>
          <w:b/>
          <w:color w:val="007A7A"/>
          <w:sz w:val="20"/>
        </w:rPr>
        <w:t xml:space="preserve">  3. </w:t>
      </w:r>
      <w:r>
        <w:rPr>
          <w:sz w:val="20"/>
        </w:rPr>
        <w:t>open() ve with ifadesi kullanarak bir dosyaya 5 satır metin yazın, ardından dosyayı okuyun ve satırları listeleyin</w:t>
      </w:r>
    </w:p>
    <w:p>
      <w:r>
        <w:rPr>
          <w:b/>
          <w:color w:val="007A7A"/>
          <w:sz w:val="20"/>
        </w:rPr>
        <w:t xml:space="preserve">  4. </w:t>
      </w:r>
      <w:r>
        <w:rPr>
          <w:sz w:val="20"/>
        </w:rPr>
        <w:t>CSV formatında sensör verisi yazma ve okuma programı geliştirin</w:t>
      </w:r>
    </w:p>
    <w:p>
      <w:r>
        <w:rPr>
          <w:b/>
          <w:color w:val="1B2A4A"/>
          <w:sz w:val="20"/>
        </w:rPr>
        <w:t xml:space="preserve">Öğrenci Rolü: </w:t>
      </w:r>
      <w:r>
        <w:rPr>
          <w:sz w:val="20"/>
        </w:rPr>
        <w:t>Bireysel olarak string metotlarını ve dosya işlemlerini dener, CSV veri formatını keşfeder.</w:t>
      </w:r>
    </w:p>
    <w:p>
      <w:r>
        <w:rPr>
          <w:b/>
          <w:color w:val="1B2A4A"/>
          <w:sz w:val="20"/>
        </w:rPr>
        <w:t xml:space="preserve">Öğretmen Rolü: </w:t>
      </w:r>
      <w:r>
        <w:rPr>
          <w:sz w:val="20"/>
        </w:rPr>
        <w:t>String metotlarının çalışma mantığını, dosya modlarını (r, w, a) ve with ifadesinin kaynak güvenliği sağlama mekanizmasını açıklar.</w:t>
      </w:r>
    </w:p>
    <w:p>
      <w:r>
        <w:rPr>
          <w:b/>
          <w:color w:val="1B2A4A"/>
          <w:sz w:val="20"/>
        </w:rPr>
        <w:t xml:space="preserve">Beklenen Ürün: </w:t>
      </w:r>
      <w:r>
        <w:rPr>
          <w:sz w:val="20"/>
        </w:rPr>
        <w:t>String işleme ve dosya I/O örneklerini içeren Python betiği, CSV veri yazma/okuma programı</w:t>
      </w:r>
    </w:p>
    <w:p>
      <w:pPr>
        <w:spacing w:before="200"/>
      </w:pPr>
      <w:r>
        <w:rPr>
          <w:b/>
          <w:color w:val="007A7A"/>
          <w:sz w:val="24"/>
        </w:rPr>
        <w:t xml:space="preserve">  Araştırma Soruları</w:t>
      </w:r>
    </w:p>
    <w:p>
      <w:r>
        <w:rPr>
          <w:b/>
          <w:color w:val="007A7A"/>
          <w:sz w:val="20"/>
        </w:rPr>
        <w:t xml:space="preserve">  1. </w:t>
      </w:r>
      <w:r>
        <w:rPr>
          <w:sz w:val="20"/>
        </w:rPr>
        <w:t>Python'da dosya encoding kavramını araştırın (UTF-8, ASCII, cp1254). Türkçe karakterler içeren dosyalarda encoding belirtmemenin ne gibi sorunlara yol açtığını test edin.</w:t>
      </w:r>
    </w:p>
    <w:p>
      <w:r>
        <w:rPr>
          <w:b/>
          <w:color w:val="1B2A4A"/>
          <w:sz w:val="20"/>
        </w:rPr>
        <w:t xml:space="preserve">Grupla Çalışma Kuralları: </w:t>
      </w:r>
      <w:r>
        <w:rPr>
          <w:sz w:val="20"/>
        </w:rPr>
        <w:t>Her kursiyer en az 5 farklı string metodu denemeli ve bir dosyaya yazıp okuyan program yazmalıdır.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String Metotları</w:t>
            </w:r>
          </w:p>
        </w:tc>
        <w:tc>
          <w:tcPr>
            <w:tcW w:type="dxa" w:w="2409"/>
          </w:tcPr>
          <w:p>
            <w:r>
              <w:rPr>
                <w:sz w:val="18"/>
              </w:rPr>
              <w:t>Python'da metin verisi üzerinde dönüşüm, arama ve biçimlendirme işlemleri yapan yerleşik fonksiyonlar</w:t>
            </w:r>
          </w:p>
        </w:tc>
        <w:tc>
          <w:tcPr>
            <w:tcW w:type="dxa" w:w="2409"/>
          </w:tcPr>
          <w:p>
            <w:r>
              <w:rPr>
                <w:sz w:val="18"/>
              </w:rPr>
              <w:t>split(), join(), strip(), replace(), find(), upper(), lower(), startswith(), endswith(), count()</w:t>
            </w:r>
          </w:p>
        </w:tc>
        <w:tc>
          <w:tcPr>
            <w:tcW w:type="dxa" w:w="2409"/>
          </w:tcPr>
          <w:p>
            <w:r>
              <w:rPr>
                <w:sz w:val="18"/>
              </w:rPr>
              <w:t>veri = '25.3,60.5,1013.2'; parcalar = veri.split(',') sonucu ['25.3', '60.5', '1013.2']. ' '.join(['Merhaba', 'Dunya']) sonucu 'Merhaba Dunya'. '  mesaj  '.strip() sonucu 'mesaj'</w:t>
            </w:r>
          </w:p>
        </w:tc>
      </w:tr>
      <w:tr>
        <w:tc>
          <w:tcPr>
            <w:tcW w:type="dxa" w:w="2409"/>
          </w:tcPr>
          <w:p>
            <w:r>
              <w:rPr>
                <w:sz w:val="18"/>
              </w:rPr>
              <w:t>f-string ve format()</w:t>
            </w:r>
          </w:p>
        </w:tc>
        <w:tc>
          <w:tcPr>
            <w:tcW w:type="dxa" w:w="2409"/>
          </w:tcPr>
          <w:p>
            <w:r>
              <w:rPr>
                <w:sz w:val="18"/>
              </w:rPr>
              <w:t>Python 3.6+ ile gelen formatlı string oluşturma yöntemi ve eski format() metodu; değişkenleri metin içine kolayca yerleştirme</w:t>
            </w:r>
          </w:p>
        </w:tc>
        <w:tc>
          <w:tcPr>
            <w:tcW w:type="dxa" w:w="2409"/>
          </w:tcPr>
          <w:p>
            <w:r>
              <w:rPr>
                <w:sz w:val="18"/>
              </w:rPr>
              <w:t>f'...{degisken}...', {:.2f} ondalık, {:&lt;10} hizalama, format() metodu</w:t>
            </w:r>
          </w:p>
        </w:tc>
        <w:tc>
          <w:tcPr>
            <w:tcW w:type="dxa" w:w="2409"/>
          </w:tcPr>
          <w:p>
            <w:r>
              <w:rPr>
                <w:sz w:val="18"/>
              </w:rPr>
              <w:t>sicaklik = 25.678; f'Sicaklik: {sicaklik:.1f} C' sonucu 'Sicaklik: 25.7 C'. ad = 'Ali'; yas = 20; f'{ad} {yas} yasinda' sonucu 'Ali 20 yasinda'. '{:&gt;10}'.format('test') sonucu '      test'</w:t>
            </w:r>
          </w:p>
        </w:tc>
      </w:tr>
      <w:tr>
        <w:tc>
          <w:tcPr>
            <w:tcW w:type="dxa" w:w="2409"/>
          </w:tcPr>
          <w:p>
            <w:r>
              <w:rPr>
                <w:sz w:val="18"/>
              </w:rPr>
              <w:t>Dosya Okuma/Yazma</w:t>
            </w:r>
          </w:p>
        </w:tc>
        <w:tc>
          <w:tcPr>
            <w:tcW w:type="dxa" w:w="2409"/>
          </w:tcPr>
          <w:p>
            <w:r>
              <w:rPr>
                <w:sz w:val="18"/>
              </w:rPr>
              <w:t>Python'da dosyaları açma, okuma, yazma ve kapatma işlemlerini gerçekleştiren fonksiyonlar ve ifadeler</w:t>
            </w:r>
          </w:p>
        </w:tc>
        <w:tc>
          <w:tcPr>
            <w:tcW w:type="dxa" w:w="2409"/>
          </w:tcPr>
          <w:p>
            <w:r>
              <w:rPr>
                <w:sz w:val="18"/>
              </w:rPr>
              <w:t>open(dosya, mod), read(), readline(), readlines(), write(), writelines(), close(), encoding</w:t>
            </w:r>
          </w:p>
        </w:tc>
        <w:tc>
          <w:tcPr>
            <w:tcW w:type="dxa" w:w="2409"/>
          </w:tcPr>
          <w:p>
            <w:r>
              <w:rPr>
                <w:sz w:val="18"/>
              </w:rPr>
              <w:t>with open('veri.txt', 'w', encoding='utf-8') as f: f.write('Merhaba\n') ile dosyaya yazılır. with open('veri.txt', 'r', encoding='utf-8') as f: icerik = f.read() ile okunur. Modlar: 'r' (okuma), 'w' (yazma-üzerine yazar), 'a' (ekleme), 'r+' (okuma+yazma)</w:t>
            </w:r>
          </w:p>
        </w:tc>
      </w:tr>
      <w:tr>
        <w:tc>
          <w:tcPr>
            <w:tcW w:type="dxa" w:w="2409"/>
          </w:tcPr>
          <w:p>
            <w:r>
              <w:rPr>
                <w:sz w:val="18"/>
              </w:rPr>
              <w:t>with İfadesi (Context Manager)</w:t>
            </w:r>
          </w:p>
        </w:tc>
        <w:tc>
          <w:tcPr>
            <w:tcW w:type="dxa" w:w="2409"/>
          </w:tcPr>
          <w:p>
            <w:r>
              <w:rPr>
                <w:sz w:val="18"/>
              </w:rPr>
              <w:t>Dosya işlemlerinde kaynağın otomatik olarak kapatılmasını garanti eden Python yapısı; hata durumunda bile dosyanın düzgün kapatılmasını sağlar</w:t>
            </w:r>
          </w:p>
        </w:tc>
        <w:tc>
          <w:tcPr>
            <w:tcW w:type="dxa" w:w="2409"/>
          </w:tcPr>
          <w:p>
            <w:r>
              <w:rPr>
                <w:sz w:val="18"/>
              </w:rPr>
              <w:t>with open() as f:, otomatik kapanma, hata güvenliği, kaynak yönetimi</w:t>
            </w:r>
          </w:p>
        </w:tc>
        <w:tc>
          <w:tcPr>
            <w:tcW w:type="dxa" w:w="2409"/>
          </w:tcPr>
          <w:p>
            <w:r>
              <w:rPr>
                <w:sz w:val="18"/>
              </w:rPr>
              <w:t>with open('log.txt', 'a', encoding='utf-8') as f: f.write('Yeni kayit\n') -&gt; Blok bittiğinde dosya otomatik kapanır. try/except ile birlikte kullanıldığında hata durumunda da dosya güvenle kapatılır</w:t>
            </w:r>
          </w:p>
        </w:tc>
      </w:tr>
    </w:tbl>
    <w:p/>
    <w:p>
      <w:pPr>
        <w:spacing w:before="200"/>
      </w:pPr>
      <w:r>
        <w:rPr>
          <w:b/>
          <w:color w:val="E65C00"/>
          <w:sz w:val="24"/>
        </w:rPr>
        <w:t xml:space="preserve">  Konu Anlatımı</w:t>
      </w:r>
    </w:p>
    <w:p>
      <w:r>
        <w:rPr>
          <w:sz w:val="20"/>
        </w:rPr>
        <w:t>String Metotları ve Metin İşleme: String Python'da en çok kullanılan veri tiplerinden biridir ve immutable (değiştirilemez)dir. Temel metotlar: 1) split(sep) - metni ayırıcıya göre böler: 'Ali,Veli,Ayse'.split(',') -&gt; ['Ali', 'Veli', 'Ayse']. 2) join(list) - listeyi birleştirir: ', '.join(['Ali', 'Veli']) -&gt; 'Ali, Veli'. 3) strip() - baş/son boşlukları temizler. 4) replace(eski, yeni) - değiştirir: 'Merhaba Dunya'.replace('Dunya', 'Python') -&gt; 'Merhaba Python'. 5) find(alt) - konumunu bulur: 'Python'.find('th') -&gt; 2. 6) upper()/lower() - büyük/küçük harf. 7) startswith()/endswith() - başlangıç/bitiş kontrolü. 8) count() - sayar. Zincir kullanım: '  Merhaba Dunya  '.strip().lower().split() -&gt; ['merhaba', 'dunya'].</w:t>
      </w:r>
    </w:p>
    <w:p>
      <w:r>
        <w:rPr>
          <w:sz w:val="20"/>
        </w:rPr>
        <w:t>f-string ve Formatlı Çıktı: Python 3.6+ ile gelen f-string en modern formatlama yöntemidir. Temel kullanım: f'Deger: {degisken}'. Ondalık basamak: f'{pi:.2f}' -&gt; '3.14'. Hizalama: f'{ad:&lt;10}' (sola), f'{ad:&gt;10}' (sağa), f'{ad:^10}' (ortaya). Genişlik: f'{sayi:05d}' -&gt; '00042'. Yüzde: f'{oran:.1%}' -&gt; '75.3%'. Eski yöntemler: 'Adi: {}'.format(ad) veya 'Adi: %s' % ad. f-string ifade destekler: f'{2**10}' -&gt; '1024', f'{ad.upper()}' -&gt; 'ALI'. Mikro bilgisayar uygulaması: log_satiri = f'{tarih},{sicaklik:.1f},{nem:.1f},{basinc:.1f}' ile CSV formatında log.</w:t>
      </w:r>
    </w:p>
    <w:p>
      <w:r>
        <w:rPr>
          <w:sz w:val="20"/>
        </w:rPr>
        <w:t>Dosya Okuma İşlemleri: Dosya açma: open(dosya_adi, mod, encoding='utf-8'). Okuma modları: 'r' (varsayılan). Okuma yöntemleri: 1) read() - tüm dosyayı tek string olarak okur. 2) readline() - bir satır okur. 3) readlines() - tüm satırları liste olarak döner. 4) for satir in f: - satır satır iterasyon (bellek dostu). Örnek: with open('veriler.csv', 'r', encoding='utf-8') as f: for satir in f: sutunlar = satir.strip().split(','); print(sutunlar). Dosya kontrol: os.path.exists('dosya.txt') ile dosyanın var olduğu kontrol edilir. Büyük dosyalar için read() yerine satır satır okuma tercih edilmelidir.</w:t>
      </w:r>
    </w:p>
    <w:p>
      <w:r>
        <w:rPr>
          <w:sz w:val="20"/>
        </w:rPr>
        <w:t>Dosya Yazma İşlemleri ve CSV: Yazma modları: 'w' (üzerine yazar - dikkat!), 'a' (sona ekler). Yazma: f.write('metin\n') - satır sonu eklenmez, '\n' ile ekleyin. writelines(liste) - liste elemanlarını yazar. CSV yazma: with open('sensor_log.csv', 'w', encoding='utf-8') as f: f.write('Tarih,Sicaklik,Nem\n'); f.write(f'{tarih},{sicaklik},{nem}\n'). CSV okuma: with open('sensor_log.csv', 'r', encoding='utf-8') as f: baslik = f.readline(); for satir in f: degerler = satir.strip().split(','). İleri seviye: csv modülü ile daha güvenli CSV işlemleri. encoding='utf-8' parametresi Türkçe karakter sorunlarını önler.</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Sensör verisi CSV kaydı</w:t>
            </w:r>
          </w:p>
        </w:tc>
        <w:tc>
          <w:tcPr>
            <w:tcW w:type="dxa" w:w="3213"/>
          </w:tcPr>
          <w:p>
            <w:r>
              <w:rPr>
                <w:sz w:val="18"/>
              </w:rPr>
              <w:t>import time</w:t>
              <w:br/>
              <w:br/>
              <w:t>with open('sensor_log.csv', 'w', encoding='utf-8') as f:</w:t>
              <w:br/>
              <w:t xml:space="preserve">    f.write('Zaman,Sicaklik,Nem\n')</w:t>
              <w:br/>
              <w:t xml:space="preserve">    for i in range(10):</w:t>
              <w:br/>
              <w:t xml:space="preserve">        sicaklik = 22.5 + i * 0.3</w:t>
              <w:br/>
              <w:t xml:space="preserve">        nem = 55.0 + i * 1.2</w:t>
              <w:br/>
              <w:t xml:space="preserve">        zaman = f'2024-01-01 10:{i:02d}:00'</w:t>
              <w:br/>
              <w:t xml:space="preserve">        f.write(f'{zaman},{sicaklik:.1f},{nem:.1f}\n')</w:t>
              <w:br/>
              <w:br/>
              <w:t>print('Veri kaydedildi!')</w:t>
              <w:br/>
              <w:br/>
              <w:t># Okuma</w:t>
              <w:br/>
              <w:t>with open('sensor_log.csv', 'r', encoding='utf-8') as f:</w:t>
              <w:br/>
              <w:t xml:space="preserve">    for satir in f:</w:t>
              <w:br/>
              <w:t xml:space="preserve">        print(satir.strip())</w:t>
            </w:r>
          </w:p>
        </w:tc>
        <w:tc>
          <w:tcPr>
            <w:tcW w:type="dxa" w:w="3213"/>
          </w:tcPr>
          <w:p>
            <w:r>
              <w:rPr>
                <w:sz w:val="18"/>
              </w:rPr>
              <w:t>CSV formatında dosya yazma ve okuma sensör veri kaydı için temel yaklaşımdır</w:t>
            </w:r>
          </w:p>
        </w:tc>
      </w:tr>
      <w:tr>
        <w:tc>
          <w:tcPr>
            <w:tcW w:type="dxa" w:w="3213"/>
          </w:tcPr>
          <w:p>
            <w:r>
              <w:rPr>
                <w:sz w:val="18"/>
              </w:rPr>
              <w:t>String metotları ile veri ayrıştırma</w:t>
            </w:r>
          </w:p>
        </w:tc>
        <w:tc>
          <w:tcPr>
            <w:tcW w:type="dxa" w:w="3213"/>
          </w:tcPr>
          <w:p>
            <w:r>
              <w:rPr>
                <w:sz w:val="18"/>
              </w:rPr>
              <w:t># Sensor verisini ayristirma</w:t>
              <w:br/>
              <w:t>veri = '  Sicaklik: 25.3 C | Nem: 60.5% | Basinc: 1013.2 hPa  '</w:t>
              <w:br/>
              <w:t>veri = veri.strip()</w:t>
              <w:br/>
              <w:t>parcalar = veri.split(' | ')</w:t>
              <w:br/>
              <w:br/>
              <w:t>for parca in parcalar:</w:t>
              <w:br/>
              <w:t xml:space="preserve">    ad, deger = parca.split(': ')</w:t>
              <w:br/>
              <w:t xml:space="preserve">    print(f'{ad} -&gt; {deger}')</w:t>
              <w:br/>
              <w:br/>
              <w:t># Sonuc:</w:t>
              <w:br/>
              <w:t># Sicaklik -&gt; 25.3 C</w:t>
              <w:br/>
              <w:t># Nem -&gt; 60.5%</w:t>
              <w:br/>
              <w:t># Basinc -&gt; 1013.2 hPa</w:t>
              <w:br/>
              <w:br/>
              <w:t># replace ile birim temizleme</w:t>
              <w:br/>
              <w:t>sicaklik_str = '25.3 C'</w:t>
              <w:br/>
              <w:t>sicaklik = float(sicaklik_str.replace(' C', ''))</w:t>
              <w:br/>
              <w:t>print(f'Sayisal deger: {sicaklik}')</w:t>
            </w:r>
          </w:p>
        </w:tc>
        <w:tc>
          <w:tcPr>
            <w:tcW w:type="dxa" w:w="3213"/>
          </w:tcPr>
          <w:p>
            <w:r>
              <w:rPr>
                <w:sz w:val="18"/>
              </w:rPr>
              <w:t>split, strip ve replace ile ham metin verilerini anlamlı parçalara ayırabilirsiniz</w:t>
            </w:r>
          </w:p>
        </w:tc>
      </w:tr>
      <w:tr>
        <w:tc>
          <w:tcPr>
            <w:tcW w:type="dxa" w:w="3213"/>
          </w:tcPr>
          <w:p>
            <w:r>
              <w:rPr>
                <w:sz w:val="18"/>
              </w:rPr>
              <w:t>f-string ile formatlı rapor oluşturma</w:t>
            </w:r>
          </w:p>
        </w:tc>
        <w:tc>
          <w:tcPr>
            <w:tcW w:type="dxa" w:w="3213"/>
          </w:tcPr>
          <w:p>
            <w:r>
              <w:rPr>
                <w:sz w:val="18"/>
              </w:rPr>
              <w:t>sensorler = [</w:t>
              <w:br/>
              <w:t xml:space="preserve">    ('Sicaklik', 25.678, 'C'),</w:t>
              <w:br/>
              <w:t xml:space="preserve">    ('Nem', 60.5432, '%'),</w:t>
              <w:br/>
              <w:t xml:space="preserve">    ('Basinc', 1013.25, 'hPa')</w:t>
              <w:br/>
              <w:t>]</w:t>
              <w:br/>
              <w:br/>
              <w:t>print(f'{"Sensor":&lt;12} {"Deger":&gt;10} {"Birim":&lt;6}')</w:t>
              <w:br/>
              <w:t>print('-' * 30)</w:t>
              <w:br/>
              <w:t>for ad, deger, birim in sensorler:</w:t>
              <w:br/>
              <w:t xml:space="preserve">    print(f'{ad:&lt;12} {deger:&gt;10.2f} {birim:&lt;6}')</w:t>
              <w:br/>
              <w:br/>
              <w:t># Sonuc:</w:t>
              <w:br/>
              <w:t># Sensor          Deger Birim</w:t>
              <w:br/>
              <w:t># ------------------------------</w:t>
              <w:br/>
              <w:t># Sicaklik         25.68 C</w:t>
              <w:br/>
              <w:t># Nem              60.54 %</w:t>
              <w:br/>
              <w:t># Basinc         1013.25 hPa</w:t>
            </w:r>
          </w:p>
        </w:tc>
        <w:tc>
          <w:tcPr>
            <w:tcW w:type="dxa" w:w="3213"/>
          </w:tcPr>
          <w:p>
            <w:r>
              <w:rPr>
                <w:sz w:val="18"/>
              </w:rPr>
              <w:t>f-string ile hizalanmış ve formatlı tablo çıktıları oluşturabilirsiniz</w:t>
            </w:r>
          </w:p>
        </w:tc>
      </w:tr>
    </w:tbl>
    <w:p/>
    <w:p>
      <w:pPr>
        <w:spacing w:before="200"/>
      </w:pPr>
      <w:r>
        <w:rPr>
          <w:b/>
          <w:color w:val="E65C00"/>
          <w:sz w:val="24"/>
        </w:rPr>
        <w:t xml:space="preserve">  Görseller ve Tablolar</w:t>
      </w:r>
    </w:p>
    <w:p>
      <w:pPr>
        <w:pStyle w:val="ListBullet"/>
      </w:pPr>
      <w:r>
        <w:rPr>
          <w:sz w:val="20"/>
        </w:rPr>
        <w:t>String metotları akış diyagramı (split -&gt; işlem -&gt; join)</w:t>
      </w:r>
    </w:p>
    <w:p>
      <w:pPr>
        <w:pStyle w:val="ListBullet"/>
      </w:pPr>
      <w:r>
        <w:rPr>
          <w:sz w:val="20"/>
        </w:rPr>
        <w:t>Dosya okuma/yazma modları ve veri akışı şeması (r, w, a modları)</w:t>
      </w:r>
    </w:p>
    <w:p>
      <w:pPr>
        <w:spacing w:before="200"/>
      </w:pPr>
      <w:r>
        <w:rPr>
          <w:b/>
          <w:color w:val="E65C00"/>
          <w:sz w:val="24"/>
        </w:rPr>
        <w:t xml:space="preserve">  Analoji ve Benzetmeler</w:t>
      </w:r>
    </w:p>
    <w:p>
      <w:r>
        <w:rPr>
          <w:b/>
          <w:color w:val="E65C00"/>
          <w:sz w:val="20"/>
        </w:rPr>
        <w:t xml:space="preserve">  1. </w:t>
      </w:r>
      <w:r>
        <w:rPr>
          <w:sz w:val="20"/>
        </w:rPr>
        <w:t>String metotları = Kelime işlemci gibidir: Metni keser (split), yapıştırır (join), değiştirir (replace), biçimlendirir (format). Dosya I/O = Defter gibidir: Yazarsınız (write), okursunuz (read), sayfanın sonuna eklersiniz (append)</w:t>
      </w:r>
    </w:p>
    <w:p>
      <w:pPr>
        <w:spacing w:before="200"/>
      </w:pPr>
      <w:r>
        <w:rPr>
          <w:b/>
          <w:color w:val="E65C00"/>
          <w:sz w:val="24"/>
        </w:rPr>
        <w:t xml:space="preserve">  Öğrenci Soru-Cevap</w:t>
      </w:r>
    </w:p>
    <w:p>
      <w:pPr>
        <w:pStyle w:val="ListBullet"/>
      </w:pPr>
      <w:r>
        <w:rPr>
          <w:sz w:val="20"/>
        </w:rPr>
        <w:t>split() ve join() metotları nasıl çalışır ve birbirinin tersi midir?</w:t>
      </w:r>
    </w:p>
    <w:p>
      <w:pPr>
        <w:pStyle w:val="ListBullet"/>
      </w:pPr>
      <w:r>
        <w:rPr>
          <w:sz w:val="20"/>
        </w:rPr>
        <w:t>f-string ile format() arasındaki fark nedir?</w:t>
      </w:r>
    </w:p>
    <w:p>
      <w:pPr>
        <w:pStyle w:val="ListBullet"/>
      </w:pPr>
      <w:r>
        <w:rPr>
          <w:sz w:val="20"/>
        </w:rPr>
        <w:t>with ifadesi dosya işlemlerinde neden önemlidir?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"Sensör Veri Kaydı ve Analiz Sistemi"</w:t>
      </w:r>
    </w:p>
    <w:p>
      <w:r>
        <w:rPr>
          <w:b/>
          <w:color w:val="1B2A4A"/>
          <w:sz w:val="20"/>
        </w:rPr>
        <w:t xml:space="preserve">Türü: </w:t>
      </w:r>
      <w:r>
        <w:rPr>
          <w:sz w:val="20"/>
        </w:rPr>
        <w:t>Bireysel uygulama ve ikili değerlendirme</w:t>
      </w:r>
    </w:p>
    <w:p>
      <w:r>
        <w:rPr>
          <w:b/>
          <w:color w:val="1B2A4A"/>
          <w:sz w:val="20"/>
        </w:rPr>
        <w:t xml:space="preserve">Amacı: </w:t>
      </w:r>
      <w:r>
        <w:rPr>
          <w:sz w:val="20"/>
        </w:rPr>
        <w:t>String işlemleri ve dosya I/O bilgisini sensör veri kaydı ve analiz sisteminde uygulama</w:t>
      </w:r>
    </w:p>
    <w:p>
      <w:pPr>
        <w:spacing w:before="200"/>
      </w:pPr>
      <w:r>
        <w:rPr>
          <w:b/>
          <w:color w:val="6A1B9A"/>
          <w:sz w:val="24"/>
        </w:rPr>
        <w:t xml:space="preserve">  Yönerge Adımları</w:t>
      </w:r>
    </w:p>
    <w:p>
      <w:r>
        <w:rPr>
          <w:b/>
          <w:color w:val="6A1B9A"/>
          <w:sz w:val="20"/>
        </w:rPr>
        <w:t xml:space="preserve">  1. </w:t>
      </w:r>
      <w:r>
        <w:rPr>
          <w:sz w:val="20"/>
        </w:rPr>
        <w:t>Sensör verilerini f-string ile CSV formatında biçimlendirin ve bir dosyaya yazın (en az 20 satır)</w:t>
      </w:r>
    </w:p>
    <w:p>
      <w:r>
        <w:rPr>
          <w:b/>
          <w:color w:val="6A1B9A"/>
          <w:sz w:val="20"/>
        </w:rPr>
        <w:t xml:space="preserve">  2. </w:t>
      </w:r>
      <w:r>
        <w:rPr>
          <w:sz w:val="20"/>
        </w:rPr>
        <w:t>Yazdığınız CSV dosyasını okuyun, split() ile ayrıştırın ve her sütunun ortalamasını hesaplayın</w:t>
      </w:r>
    </w:p>
    <w:p>
      <w:r>
        <w:rPr>
          <w:b/>
          <w:color w:val="6A1B9A"/>
          <w:sz w:val="20"/>
        </w:rPr>
        <w:t xml:space="preserve">  3. </w:t>
      </w:r>
      <w:r>
        <w:rPr>
          <w:sz w:val="20"/>
        </w:rPr>
        <w:t>String metotlarını kullanarak veri temizleme (strip, replace) ve doğrulama (isnumeric, find) programı yazın</w:t>
      </w:r>
    </w:p>
    <w:p>
      <w:r>
        <w:rPr>
          <w:b/>
          <w:color w:val="6A1B9A"/>
          <w:sz w:val="20"/>
        </w:rPr>
        <w:t xml:space="preserve">  4. </w:t>
      </w:r>
      <w:r>
        <w:rPr>
          <w:sz w:val="20"/>
        </w:rPr>
        <w:t>Formatlı rapor oluşturma: Sensör verilerinin özet istatistiklerini hizalanmış tablo şeklinde dosyaya kaydedin</w:t>
      </w:r>
    </w:p>
    <w:p>
      <w:r>
        <w:rPr>
          <w:b/>
          <w:color w:val="1B2A4A"/>
          <w:sz w:val="20"/>
        </w:rPr>
        <w:t xml:space="preserve">Beklenen Ürün: </w:t>
      </w:r>
      <w:r>
        <w:rPr>
          <w:sz w:val="20"/>
        </w:rPr>
        <w:t>CSV sensör veri kaydı, veri okuma/ayrıştırma programı ve formatlı istatistik rapor dosyası</w:t>
      </w:r>
    </w:p>
    <w:p>
      <w:pPr>
        <w:spacing w:before="200"/>
      </w:pPr>
      <w:r>
        <w:rPr>
          <w:b/>
          <w:color w:val="6A1B9A"/>
          <w:sz w:val="24"/>
        </w:rPr>
        <w:t xml:space="preserve">  Transfer Soruları</w:t>
      </w:r>
    </w:p>
    <w:p>
      <w:r>
        <w:rPr>
          <w:b/>
          <w:color w:val="6A1B9A"/>
          <w:sz w:val="20"/>
        </w:rPr>
        <w:t xml:space="preserve">  1. </w:t>
      </w:r>
      <w:r>
        <w:rPr>
          <w:sz w:val="20"/>
        </w:rPr>
        <w:t>String işlemleri ve dosya I/O bilgisi veri kaydı (data logging), yapılandırma dosyaları, rapor oluşturma ve veri dönüşümünde doğrudan kullanılır.</w:t>
      </w:r>
    </w:p>
    <w:p>
      <w:r>
        <w:rPr>
          <w:b/>
          <w:color w:val="1B2A4A"/>
          <w:sz w:val="20"/>
        </w:rPr>
        <w:t xml:space="preserve">İlişkili Disiplinler: </w:t>
      </w:r>
      <w:r>
        <w:rPr>
          <w:sz w:val="20"/>
        </w:rPr>
        <w:t>Programlama (metin işleme, dosya I/O), veri bilimi (veri temizleme), IoT (veri kaydı)</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Sensör verisinde bazen bozuk satırlar oluşuyor (eksik sütun, hatalı karakter). try/except ve string metotları ile bu hataları tespit edip atlayan bir program nasıl yazarsınız?</w:t>
            </w:r>
          </w:p>
        </w:tc>
      </w:tr>
    </w:tbl>
    <w:p/>
    <w:p>
      <w:r>
        <w:rPr>
          <w:b/>
          <w:color w:val="1B2A4A"/>
          <w:sz w:val="20"/>
        </w:rPr>
        <w:t xml:space="preserve">Yaratıcı Görev: </w:t>
      </w:r>
      <w:r>
        <w:rPr>
          <w:sz w:val="20"/>
        </w:rPr>
        <w:t>Sensör verilerini CSV yerine JSON formatında kaydetmek isterseniz string işlemleri ve sözlük yapısını nasıl birleştirirsiniz?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String metotları (split, join, format) anlaşıldı mı?</w:t>
      </w:r>
    </w:p>
    <w:p>
      <w:r>
        <w:rPr>
          <w:sz w:val="20"/>
        </w:rPr>
        <w:t xml:space="preserve">  ☐  f-string ile formatlı çıktı oluşturulabildi mi?</w:t>
      </w:r>
    </w:p>
    <w:p>
      <w:r>
        <w:rPr>
          <w:sz w:val="20"/>
        </w:rPr>
        <w:t xml:space="preserve">  ☐  Dosya okuma/yazma ve with ifadesi uygulanabildi mi?</w:t>
      </w:r>
    </w:p>
    <w:p>
      <w:pPr>
        <w:spacing w:before="200"/>
      </w:pPr>
      <w:r>
        <w:rPr>
          <w:b/>
          <w:color w:val="2E7D32"/>
          <w:sz w:val="24"/>
        </w:rPr>
        <w:t xml:space="preserve">  Öz Değerlendirme Soruları</w:t>
      </w:r>
    </w:p>
    <w:p>
      <w:r>
        <w:rPr>
          <w:b/>
          <w:color w:val="2E7D32"/>
          <w:sz w:val="20"/>
        </w:rPr>
        <w:t xml:space="preserve">  1. </w:t>
      </w:r>
      <w:r>
        <w:rPr>
          <w:sz w:val="20"/>
        </w:rPr>
        <w:t>split() ve join() metotları hangi durumlarda kullanılır?</w:t>
      </w:r>
    </w:p>
    <w:p>
      <w:r>
        <w:rPr>
          <w:b/>
          <w:color w:val="2E7D32"/>
          <w:sz w:val="20"/>
        </w:rPr>
        <w:t xml:space="preserve">  2. </w:t>
      </w:r>
      <w:r>
        <w:rPr>
          <w:sz w:val="20"/>
        </w:rPr>
        <w:t>f-string ile ondalık basamak ve hizalama nasıl yapılır?</w:t>
      </w:r>
    </w:p>
    <w:p>
      <w:r>
        <w:rPr>
          <w:b/>
          <w:color w:val="2E7D32"/>
          <w:sz w:val="20"/>
        </w:rPr>
        <w:t xml:space="preserve">  3. </w:t>
      </w:r>
      <w:r>
        <w:rPr>
          <w:sz w:val="20"/>
        </w:rPr>
        <w:t>Dosya modları (r, w, a) arasındaki fark nedir ve with ifadesi neden önemlidir?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Python'da bir metni belirli bir ayırıcıya göre parçalamak için hangi metot kullanılır?</w:t>
            </w:r>
          </w:p>
        </w:tc>
        <w:tc>
          <w:tcPr>
            <w:tcW w:type="dxa" w:w="3213"/>
          </w:tcPr>
          <w:p>
            <w:r>
              <w:rPr>
                <w:sz w:val="18"/>
              </w:rPr>
              <w:t>A) join()  B) split()  C) strip()  D) replace()</w:t>
            </w:r>
          </w:p>
        </w:tc>
        <w:tc>
          <w:tcPr>
            <w:tcW w:type="dxa" w:w="3213"/>
          </w:tcPr>
          <w:p>
            <w:r>
              <w:rPr>
                <w:sz w:val="18"/>
              </w:rPr>
              <w:t>B</w:t>
            </w:r>
          </w:p>
        </w:tc>
      </w:tr>
      <w:tr>
        <w:tc>
          <w:tcPr>
            <w:tcW w:type="dxa" w:w="3213"/>
          </w:tcPr>
          <w:p>
            <w:r>
              <w:rPr>
                <w:sz w:val="18"/>
              </w:rPr>
              <w:t>f'{3.14159:.2f}' ifadesinin sonucu nedir?</w:t>
            </w:r>
          </w:p>
        </w:tc>
        <w:tc>
          <w:tcPr>
            <w:tcW w:type="dxa" w:w="3213"/>
          </w:tcPr>
          <w:p>
            <w:r>
              <w:rPr>
                <w:sz w:val="18"/>
              </w:rPr>
              <w:t>A) 3.14  B) 3.14159  C) 3.1  D) 3.142</w:t>
            </w:r>
          </w:p>
        </w:tc>
        <w:tc>
          <w:tcPr>
            <w:tcW w:type="dxa" w:w="3213"/>
          </w:tcPr>
          <w:p>
            <w:r>
              <w:rPr>
                <w:sz w:val="18"/>
              </w:rPr>
              <w:t>A</w:t>
            </w:r>
          </w:p>
        </w:tc>
      </w:tr>
      <w:tr>
        <w:tc>
          <w:tcPr>
            <w:tcW w:type="dxa" w:w="3213"/>
          </w:tcPr>
          <w:p>
            <w:r>
              <w:rPr>
                <w:sz w:val="18"/>
              </w:rPr>
              <w:t>Dosya açarken 'a' modu ne anlama gelir?</w:t>
            </w:r>
          </w:p>
        </w:tc>
        <w:tc>
          <w:tcPr>
            <w:tcW w:type="dxa" w:w="3213"/>
          </w:tcPr>
          <w:p>
            <w:r>
              <w:rPr>
                <w:sz w:val="18"/>
              </w:rPr>
              <w:t>A) Sadece okuma  B) Üzerine yazma  C) Sona ekleme  D) İkili mod</w:t>
            </w:r>
          </w:p>
        </w:tc>
        <w:tc>
          <w:tcPr>
            <w:tcW w:type="dxa" w:w="3213"/>
          </w:tcPr>
          <w:p>
            <w:r>
              <w:rPr>
                <w:sz w:val="18"/>
              </w:rPr>
              <w:t>C</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Mikro bilgisayar projelerinde veri kaydı için CSV mi yoksa JSON mı tercih edilmelidir? Her birinin avantaj ve dezavantajları nelerdir?</w:t>
      </w:r>
    </w:p>
    <w:p>
      <w:r>
        <w:rPr>
          <w:b/>
          <w:color w:val="2E7D32"/>
          <w:sz w:val="20"/>
        </w:rPr>
        <w:t>Eleştirel Düşünme:</w:t>
      </w:r>
    </w:p>
    <w:p>
      <w:r>
        <w:rPr>
          <w:b/>
          <w:color w:val="2E7D32"/>
          <w:sz w:val="20"/>
        </w:rPr>
        <w:t xml:space="preserve">  1. </w:t>
      </w:r>
      <w:r>
        <w:rPr>
          <w:sz w:val="20"/>
        </w:rPr>
        <w:t>Python'da stringler immutable olduğu için her işlem yeni string oluşturur. Çok sayıda string birleştirme işlemi performans sorununa yol açabilir mi? Bu durumda ne yapılmalıdır?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"String İşlemleri ve Dosya I/O Uygulamaları"</w:t>
      </w:r>
    </w:p>
    <w:p>
      <w:r>
        <w:rPr>
          <w:b/>
          <w:color w:val="1B2A4A"/>
          <w:sz w:val="20"/>
        </w:rPr>
        <w:t xml:space="preserve">Hedef: </w:t>
      </w:r>
      <w:r>
        <w:rPr>
          <w:sz w:val="20"/>
        </w:rPr>
        <w:t>String metotları, f-string formatlama ve dosya okuma/yazma işlemlerini uygulama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split/join/strip/replace metotlarını sensör verisi üzerinde uygulayın</w:t>
            </w:r>
          </w:p>
        </w:tc>
        <w:tc>
          <w:tcPr>
            <w:tcW w:type="dxa" w:w="3213"/>
          </w:tcPr>
          <w:p>
            <w:r>
              <w:rPr>
                <w:sz w:val="18"/>
              </w:rPr>
              <w:t>5 dk</w:t>
            </w:r>
          </w:p>
        </w:tc>
      </w:tr>
      <w:tr>
        <w:tc>
          <w:tcPr>
            <w:tcW w:type="dxa" w:w="3213"/>
          </w:tcPr>
          <w:p>
            <w:r>
              <w:rPr>
                <w:sz w:val="18"/>
              </w:rPr>
              <w:t>2</w:t>
            </w:r>
          </w:p>
        </w:tc>
        <w:tc>
          <w:tcPr>
            <w:tcW w:type="dxa" w:w="3213"/>
          </w:tcPr>
          <w:p>
            <w:r>
              <w:rPr>
                <w:sz w:val="18"/>
              </w:rPr>
              <w:t>f-string ile formatlı sensör raporu oluşturun (ondalık, hizalama, birim)</w:t>
            </w:r>
          </w:p>
        </w:tc>
        <w:tc>
          <w:tcPr>
            <w:tcW w:type="dxa" w:w="3213"/>
          </w:tcPr>
          <w:p>
            <w:r>
              <w:rPr>
                <w:sz w:val="18"/>
              </w:rPr>
              <w:t>5 dk</w:t>
            </w:r>
          </w:p>
        </w:tc>
      </w:tr>
      <w:tr>
        <w:tc>
          <w:tcPr>
            <w:tcW w:type="dxa" w:w="3213"/>
          </w:tcPr>
          <w:p>
            <w:r>
              <w:rPr>
                <w:sz w:val="18"/>
              </w:rPr>
              <w:t>3</w:t>
            </w:r>
          </w:p>
        </w:tc>
        <w:tc>
          <w:tcPr>
            <w:tcW w:type="dxa" w:w="3213"/>
          </w:tcPr>
          <w:p>
            <w:r>
              <w:rPr>
                <w:sz w:val="18"/>
              </w:rPr>
              <w:t>with ifadesi ile dosyaya CSV formatında veri yazın ve okuyun</w:t>
            </w:r>
          </w:p>
        </w:tc>
        <w:tc>
          <w:tcPr>
            <w:tcW w:type="dxa" w:w="3213"/>
          </w:tcPr>
          <w:p>
            <w:r>
              <w:rPr>
                <w:sz w:val="18"/>
              </w:rPr>
              <w:t>5 dk</w:t>
            </w:r>
          </w:p>
        </w:tc>
      </w:tr>
      <w:tr>
        <w:tc>
          <w:tcPr>
            <w:tcW w:type="dxa" w:w="3213"/>
          </w:tcPr>
          <w:p>
            <w:r>
              <w:rPr>
                <w:sz w:val="18"/>
              </w:rPr>
              <w:t>4</w:t>
            </w:r>
          </w:p>
        </w:tc>
        <w:tc>
          <w:tcPr>
            <w:tcW w:type="dxa" w:w="3213"/>
          </w:tcPr>
          <w:p>
            <w:r>
              <w:rPr>
                <w:sz w:val="18"/>
              </w:rPr>
              <w:t>CSV veri okuma, ayrıştırma ve istatistik hesaplama programı yazın</w:t>
            </w:r>
          </w:p>
        </w:tc>
        <w:tc>
          <w:tcPr>
            <w:tcW w:type="dxa" w:w="3213"/>
          </w:tcPr>
          <w:p>
            <w:r>
              <w:rPr>
                <w:sz w:val="18"/>
              </w:rPr>
              <w:t>5 dk</w:t>
            </w:r>
          </w:p>
        </w:tc>
      </w:tr>
    </w:tbl>
    <w:p/>
    <w:p>
      <w:r>
        <w:rPr>
          <w:b/>
          <w:color w:val="1B2A4A"/>
          <w:sz w:val="20"/>
        </w:rPr>
        <w:t xml:space="preserve">Tamamlanma Kriteri: </w:t>
      </w:r>
      <w:r>
        <w:rPr>
          <w:sz w:val="20"/>
        </w:rPr>
        <w:t>String metotları, f-string formatlama, dosya yazma/okuma ve CSV ayrıştırma uygulamaları tamamlanmış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"String İşlemleri ve Dosya I/O Canlı Kodlama Gösterimi"</w:t>
      </w:r>
    </w:p>
    <w:p>
      <w:r>
        <w:rPr>
          <w:b/>
          <w:color w:val="1B2A4A"/>
          <w:sz w:val="20"/>
        </w:rPr>
        <w:t xml:space="preserve">Eğitmenin Gösterdiği: </w:t>
      </w:r>
      <w:r>
        <w:rPr>
          <w:sz w:val="20"/>
        </w:rPr>
        <w:t>Python IDE'de string metotları, f-string formatlama ve dosya okuma/yazma örneklerini canlı kodlayarak gösterir.</w:t>
      </w:r>
    </w:p>
    <w:p>
      <w:r>
        <w:rPr>
          <w:b/>
          <w:color w:val="1B2A4A"/>
          <w:sz w:val="20"/>
        </w:rPr>
        <w:t xml:space="preserve">Öğrencinin Tekrarladığı: </w:t>
      </w:r>
      <w:r>
        <w:rPr>
          <w:sz w:val="20"/>
        </w:rPr>
        <w:t>Eğitmeni izler, her adımı kendi bilgisayarında uygular ve dosya işlemlerinin sonuçlarını kontrol eder.</w:t>
      </w:r>
    </w:p>
    <w:p>
      <w:r>
        <w:rPr>
          <w:b/>
          <w:color w:val="1B2A4A"/>
          <w:sz w:val="20"/>
        </w:rPr>
        <w:t xml:space="preserve">Dikkat Noktaları: </w:t>
      </w:r>
      <w:r>
        <w:rPr>
          <w:sz w:val="20"/>
        </w:rPr>
        <w:t>'w' modunun mevcut dosyayı sildiğini vurgulayın; dosya encoding parametresinin Türkçe karakterler için önemini belirtin.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Metin Temizleyici</w:t>
            </w:r>
          </w:p>
        </w:tc>
        <w:tc>
          <w:tcPr>
            <w:tcW w:type="dxa" w:w="3213"/>
          </w:tcPr>
          <w:p>
            <w:r>
              <w:rPr>
                <w:sz w:val="18"/>
              </w:rPr>
              <w:t>Kullanıcıdan alınan metni temizleyin: fazla boşlukları kaldırın, küçük harfe çevirin ve kelime sayısını raporlayın</w:t>
            </w:r>
          </w:p>
        </w:tc>
        <w:tc>
          <w:tcPr>
            <w:tcW w:type="dxa" w:w="3213"/>
          </w:tcPr>
          <w:p>
            <w:r>
              <w:rPr>
                <w:sz w:val="18"/>
              </w:rPr>
              <w:t>Kolay</w:t>
            </w:r>
          </w:p>
        </w:tc>
      </w:tr>
      <w:tr>
        <w:tc>
          <w:tcPr>
            <w:tcW w:type="dxa" w:w="3213"/>
          </w:tcPr>
          <w:p>
            <w:r>
              <w:rPr>
                <w:sz w:val="18"/>
              </w:rPr>
              <w:t>CSV Veri Analizi</w:t>
            </w:r>
          </w:p>
        </w:tc>
        <w:tc>
          <w:tcPr>
            <w:tcW w:type="dxa" w:w="3213"/>
          </w:tcPr>
          <w:p>
            <w:r>
              <w:rPr>
                <w:sz w:val="18"/>
              </w:rPr>
              <w:t>Bir CSV dosyasından sensör verilerini okuyun ve her sütun için min, max, ortalama hesaplayın</w:t>
            </w:r>
          </w:p>
        </w:tc>
        <w:tc>
          <w:tcPr>
            <w:tcW w:type="dxa" w:w="3213"/>
          </w:tcPr>
          <w:p>
            <w:r>
              <w:rPr>
                <w:sz w:val="18"/>
              </w:rPr>
              <w:t>Orta</w:t>
            </w:r>
          </w:p>
        </w:tc>
      </w:tr>
      <w:tr>
        <w:tc>
          <w:tcPr>
            <w:tcW w:type="dxa" w:w="3213"/>
          </w:tcPr>
          <w:p>
            <w:r>
              <w:rPr>
                <w:sz w:val="18"/>
              </w:rPr>
              <w:t>Log Dosyası Sistemi</w:t>
            </w:r>
          </w:p>
        </w:tc>
        <w:tc>
          <w:tcPr>
            <w:tcW w:type="dxa" w:w="3213"/>
          </w:tcPr>
          <w:p>
            <w:r>
              <w:rPr>
                <w:sz w:val="18"/>
              </w:rPr>
              <w:t>Tarih-saat damgalı sensör log dosyası oluşturun, verileri ekleyin ve arama/filtreleme fonksiyonu yazın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"Sensör Veri Kaydı ve Raporlama"</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Bir hava istasyonu projesinde sıcaklık, nem ve basınç sensörlerinden her 5 dakikada veri alınıyor. Veriler CSV dosyasına kaydedilmeli. Günün sonunda formatlı bir rapor oluşturulmalı: Her sensör için ortalama, min, max ve eşik aşımı sayısı. Bu sistemi string işlemleri ve dosya I/O kullanarak tasarlayın.</w:t>
            </w:r>
          </w:p>
        </w:tc>
      </w:tr>
    </w:tbl>
    <w:p/>
    <w:p>
      <w:r>
        <w:rPr>
          <w:b/>
          <w:color w:val="1B2A4A"/>
          <w:sz w:val="20"/>
        </w:rPr>
        <w:t xml:space="preserve">Beklenen Çıktı: </w:t>
      </w:r>
      <w:r>
        <w:rPr>
          <w:sz w:val="20"/>
        </w:rPr>
        <w:t>CSV veri kaydı programı, veri okuma/ayrıştırma modülü ve formatlı günlük rapor oluşturma fonksiyonu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Python'da string metotlarını (split, join, strip, replace, format), f-string ile formatlı çıktı oluşturmayı, dosya okuma/yazma işlemlerini (open, read, write) ve with ifadesi ile güvenli kaynak yönetimini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String Metotları (split, join, strip)</w:t>
            </w:r>
          </w:p>
        </w:tc>
        <w:tc>
          <w:tcPr>
            <w:tcW w:type="dxa" w:w="4819"/>
            <w:shd w:fill="F5F5F5"/>
          </w:tcPr>
          <w:p>
            <w:r>
              <w:rPr>
                <w:b/>
                <w:color w:val="1B2A4A"/>
                <w:sz w:val="20"/>
              </w:rPr>
              <w:t xml:space="preserve">  f-string Formatlama</w:t>
            </w:r>
          </w:p>
        </w:tc>
      </w:tr>
      <w:tr>
        <w:tc>
          <w:tcPr>
            <w:tcW w:type="dxa" w:w="4819"/>
            <w:shd w:fill="F5F5F5"/>
          </w:tcPr>
          <w:p>
            <w:r>
              <w:rPr>
                <w:b/>
                <w:color w:val="1B2A4A"/>
                <w:sz w:val="20"/>
              </w:rPr>
              <w:t xml:space="preserve">  Dosya I/O (open, read, write)</w:t>
            </w:r>
          </w:p>
        </w:tc>
        <w:tc>
          <w:tcPr>
            <w:tcW w:type="dxa" w:w="4819"/>
            <w:shd w:fill="F5F5F5"/>
          </w:tcPr>
          <w:p>
            <w:r>
              <w:rPr>
                <w:b/>
                <w:color w:val="1B2A4A"/>
                <w:sz w:val="20"/>
              </w:rPr>
              <w:t xml:space="preserve">  with İfadesi (Context Manager)</w:t>
            </w:r>
          </w:p>
        </w:tc>
      </w:tr>
      <w:tr>
        <w:tc>
          <w:tcPr>
            <w:tcW w:type="dxa" w:w="4819"/>
            <w:shd w:fill="F5F5F5"/>
          </w:tcPr>
          <w:p>
            <w:r>
              <w:rPr>
                <w:b/>
                <w:color w:val="1B2A4A"/>
                <w:sz w:val="20"/>
              </w:rPr>
              <w:t xml:space="preserve">  CSV Format</w:t>
            </w:r>
          </w:p>
        </w:tc>
        <w:tc>
          <w:tcPr>
            <w:tcW w:type="dxa" w:w="4819"/>
          </w:tcPr>
          <w:p/>
        </w:tc>
      </w:tr>
    </w:tbl>
    <w:p/>
    <w:p>
      <w:pPr>
        <w:spacing w:before="200"/>
      </w:pPr>
      <w:r>
        <w:rPr>
          <w:b/>
          <w:color w:val="757575"/>
          <w:sz w:val="24"/>
        </w:rPr>
        <w:t xml:space="preserve">  Bir Sonraki Dersle Köprü</w:t>
      </w:r>
    </w:p>
    <w:p>
      <w:r>
        <w:rPr>
          <w:sz w:val="20"/>
        </w:rPr>
        <w:t>Bir sonraki derste Python modülleri, kütüphaneleri ve pip paket yöneticisini inceleyeceğiz.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Bir mikro bilgisayar sensör simülasyonu yazın: 10 adet rastgele sıcaklık ve nem verisi üretin, CSV dosyasına kaydedin, ardından dosyayı okuyarak formatlı bir istatistik raporu oluşturup ekrana yazdırın.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Örnek CSV dosyalarını hazırlayın (sensör verileri, öğrenci notları)</w:t>
      </w:r>
    </w:p>
    <w:p>
      <w:pPr>
        <w:pStyle w:val="ListBullet"/>
      </w:pPr>
      <w:r>
        <w:rPr>
          <w:sz w:val="20"/>
        </w:rPr>
        <w:t>String metotları referans kartını yazdırın</w:t>
      </w:r>
    </w:p>
    <w:p>
      <w:pPr>
        <w:pStyle w:val="ListBullet"/>
      </w:pPr>
      <w:r>
        <w:rPr>
          <w:sz w:val="20"/>
        </w:rPr>
        <w:t>Dosya yazma/okuma için çalışma dizinini kontrol edin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Dosya yolu hataları (FileNotFoundError)</w:t>
            </w:r>
          </w:p>
        </w:tc>
        <w:tc>
          <w:tcPr>
            <w:tcW w:type="dxa" w:w="4819"/>
          </w:tcPr>
          <w:p>
            <w:r>
              <w:rPr>
                <w:sz w:val="18"/>
              </w:rPr>
              <w:t>Mutlak ve göreceli yol farkını açıklayın; os.path.exists() ile kontrol gösterin</w:t>
            </w:r>
          </w:p>
        </w:tc>
      </w:tr>
      <w:tr>
        <w:tc>
          <w:tcPr>
            <w:tcW w:type="dxa" w:w="4819"/>
          </w:tcPr>
          <w:p>
            <w:r>
              <w:rPr>
                <w:sz w:val="18"/>
              </w:rPr>
              <w:t>Encoding hataları Türkçe karakterlerde</w:t>
            </w:r>
          </w:p>
        </w:tc>
        <w:tc>
          <w:tcPr>
            <w:tcW w:type="dxa" w:w="4819"/>
          </w:tcPr>
          <w:p>
            <w:r>
              <w:rPr>
                <w:sz w:val="18"/>
              </w:rPr>
              <w:t>encoding='utf-8' parametresini her dosya işleminde kullanmayı alışkanlık haline getirin</w:t>
            </w:r>
          </w:p>
        </w:tc>
      </w:tr>
      <w:tr>
        <w:tc>
          <w:tcPr>
            <w:tcW w:type="dxa" w:w="4819"/>
          </w:tcPr>
          <w:p>
            <w:r>
              <w:rPr>
                <w:sz w:val="18"/>
              </w:rPr>
              <w:t>'w' modu mevcut dosyayı siliyor</w:t>
            </w:r>
          </w:p>
        </w:tc>
        <w:tc>
          <w:tcPr>
            <w:tcW w:type="dxa" w:w="4819"/>
          </w:tcPr>
          <w:p>
            <w:r>
              <w:rPr>
                <w:sz w:val="18"/>
              </w:rPr>
              <w:t>'w' ve 'a' modları arasındaki farkı vurgulayın; 'w' kullanmadan önce uyarın</w:t>
            </w:r>
          </w:p>
        </w:tc>
      </w:tr>
    </w:tbl>
    <w:p/>
    <w:p>
      <w:r>
        <w:rPr>
          <w:b/>
          <w:color w:val="1B2A4A"/>
          <w:sz w:val="20"/>
        </w:rPr>
        <w:t xml:space="preserve">Zaman Yönetimi: </w:t>
      </w:r>
      <w:r>
        <w:rPr>
          <w:sz w:val="20"/>
        </w:rPr>
        <w:t>String metotlarına 10 dk, f-string formatlamaya 8 dk, dosya okumaya 10 dk, dosya yazmaya 10 dk, CSV uygulamasına 7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Dosya yazma izni sorunu olursa masaüstünde veya temp klasöründe çalışın; IDE yoksa Notepad ile dosya içeriğini doğrulayın.</w:t>
            </w:r>
          </w:p>
        </w:tc>
      </w:tr>
    </w:tbl>
    <w:p/>
    <w:p>
      <w:r>
        <w:br w:type="page"/>
      </w:r>
    </w:p>
    <w:p>
      <w:pPr>
        <w:jc w:val="center"/>
      </w:pPr>
      <w:r>
        <w:rPr>
          <w:b/>
          <w:color w:val="1B2A4A"/>
          <w:sz w:val="36"/>
        </w:rPr>
        <w:t>━━━  24. SAAT  ━━━</w:t>
      </w:r>
    </w:p>
    <w:p>
      <w:pPr>
        <w:jc w:val="center"/>
      </w:pPr>
      <w:r>
        <w:rPr>
          <w:color w:val="2C6FAD"/>
          <w:sz w:val="32"/>
        </w:rPr>
        <w:t>Modüller, Kütüphaneler ve pip Kullanımı</w:t>
      </w:r>
    </w:p>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KAZANIMLAR  |  Öğrenme Kazanımları</w:t>
            </w:r>
          </w:p>
        </w:tc>
      </w:tr>
    </w:tbl>
    <w:p/>
    <w:p>
      <w:r>
        <w:rPr>
          <w:b/>
          <w:color w:val="1B2A4A"/>
          <w:sz w:val="20"/>
        </w:rPr>
        <w:t xml:space="preserve">Genel Kazanım: </w:t>
      </w:r>
      <w:r>
        <w:rPr>
          <w:sz w:val="20"/>
        </w:rPr>
        <w:t>Python'da modül ve kütüphane kavramlarını açıklar; yerleşik modülleri (os, sys, time, math) kullanır; pip paket yöneticisi ile üçüncü parti kütüphaneleri yükler ve projelerinde kullanır.</w:t>
      </w:r>
    </w:p>
    <w:p/>
    <w:tbl>
      <w:tblPr>
        <w:tblStyle w:val="TableGrid"/>
        <w:tblW w:type="auto" w:w="0"/>
        <w:jc w:val="center"/>
        <w:tblLook w:firstColumn="1" w:firstRow="1" w:lastColumn="0" w:lastRow="0" w:noHBand="0" w:noVBand="1" w:val="04A0"/>
      </w:tblPr>
      <w:tblGrid>
        <w:gridCol w:w="3213"/>
        <w:gridCol w:w="3213"/>
        <w:gridCol w:w="3213"/>
      </w:tblGrid>
      <w:tr>
        <w:tc>
          <w:tcPr>
            <w:tcW w:type="dxa" w:w="3213"/>
            <w:shd w:fill="1B2A4A"/>
          </w:tcPr>
          <w:p>
            <w:pPr>
              <w:jc w:val="center"/>
            </w:pPr>
            <w:r>
              <w:rPr>
                <w:b/>
                <w:color w:val="FFFFFF"/>
                <w:sz w:val="18"/>
              </w:rPr>
              <w:t>Kod</w:t>
            </w:r>
          </w:p>
        </w:tc>
        <w:tc>
          <w:tcPr>
            <w:tcW w:type="dxa" w:w="3213"/>
            <w:shd w:fill="1B2A4A"/>
          </w:tcPr>
          <w:p>
            <w:pPr>
              <w:jc w:val="center"/>
            </w:pPr>
            <w:r>
              <w:rPr>
                <w:b/>
                <w:color w:val="FFFFFF"/>
                <w:sz w:val="18"/>
              </w:rPr>
              <w:t>Kazanım</w:t>
            </w:r>
          </w:p>
        </w:tc>
        <w:tc>
          <w:tcPr>
            <w:tcW w:type="dxa" w:w="3213"/>
            <w:shd w:fill="1B2A4A"/>
          </w:tcPr>
          <w:p>
            <w:pPr>
              <w:jc w:val="center"/>
            </w:pPr>
            <w:r>
              <w:rPr>
                <w:b/>
                <w:color w:val="FFFFFF"/>
                <w:sz w:val="18"/>
              </w:rPr>
              <w:t>Bilişsel Düzey</w:t>
            </w:r>
          </w:p>
        </w:tc>
      </w:tr>
      <w:tr>
        <w:tc>
          <w:tcPr>
            <w:tcW w:type="dxa" w:w="3213"/>
          </w:tcPr>
          <w:p>
            <w:r>
              <w:rPr>
                <w:sz w:val="18"/>
              </w:rPr>
              <w:t>M3-K10</w:t>
            </w:r>
          </w:p>
        </w:tc>
        <w:tc>
          <w:tcPr>
            <w:tcW w:type="dxa" w:w="3213"/>
          </w:tcPr>
          <w:p>
            <w:r>
              <w:rPr>
                <w:sz w:val="18"/>
              </w:rPr>
              <w:t>Modül ve kütüphane kavramlarını tanımlar, import ifadesinin farklı kullanım şekillerini (import, from...import, as) açıklar ve uygular</w:t>
            </w:r>
          </w:p>
        </w:tc>
        <w:tc>
          <w:tcPr>
            <w:tcW w:type="dxa" w:w="3213"/>
          </w:tcPr>
          <w:p>
            <w:r>
              <w:rPr>
                <w:sz w:val="18"/>
              </w:rPr>
              <w:t>Uygulama</w:t>
            </w:r>
          </w:p>
        </w:tc>
      </w:tr>
      <w:tr>
        <w:tc>
          <w:tcPr>
            <w:tcW w:type="dxa" w:w="3213"/>
          </w:tcPr>
          <w:p>
            <w:r>
              <w:rPr>
                <w:sz w:val="18"/>
              </w:rPr>
              <w:t>M3-K11</w:t>
            </w:r>
          </w:p>
        </w:tc>
        <w:tc>
          <w:tcPr>
            <w:tcW w:type="dxa" w:w="3213"/>
          </w:tcPr>
          <w:p>
            <w:r>
              <w:rPr>
                <w:sz w:val="18"/>
              </w:rPr>
              <w:t>Yerleşik modülleri (os, sys, time, math, random) kullanarak dosya sistemi, zaman ve matematiksel işlemler gerçekleştirir</w:t>
            </w:r>
          </w:p>
        </w:tc>
        <w:tc>
          <w:tcPr>
            <w:tcW w:type="dxa" w:w="3213"/>
          </w:tcPr>
          <w:p>
            <w:r>
              <w:rPr>
                <w:sz w:val="18"/>
              </w:rPr>
              <w:t>Uygulama</w:t>
            </w:r>
          </w:p>
        </w:tc>
      </w:tr>
      <w:tr>
        <w:tc>
          <w:tcPr>
            <w:tcW w:type="dxa" w:w="3213"/>
          </w:tcPr>
          <w:p>
            <w:r>
              <w:rPr>
                <w:sz w:val="18"/>
              </w:rPr>
              <w:t>M3-K12</w:t>
            </w:r>
          </w:p>
        </w:tc>
        <w:tc>
          <w:tcPr>
            <w:tcW w:type="dxa" w:w="3213"/>
          </w:tcPr>
          <w:p>
            <w:r>
              <w:rPr>
                <w:sz w:val="18"/>
              </w:rPr>
              <w:t>pip paket yöneticisi ile üçüncü parti kütüphaneleri arar, yükler ve projelerinde kullanır; sanal ortam (venv) kavramını açıklar</w:t>
            </w:r>
          </w:p>
        </w:tc>
        <w:tc>
          <w:tcPr>
            <w:tcW w:type="dxa" w:w="3213"/>
          </w:tcPr>
          <w:p>
            <w:r>
              <w:rPr>
                <w:sz w:val="18"/>
              </w:rPr>
              <w:t>Uygulama</w:t>
            </w:r>
          </w:p>
        </w:tc>
      </w:tr>
    </w:tbl>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ÖN BİLGİ  |  Ön Bilgi ve Hazırlık</w:t>
            </w:r>
          </w:p>
        </w:tc>
      </w:tr>
    </w:tbl>
    <w:p/>
    <w:p>
      <w:r>
        <w:rPr>
          <w:b/>
          <w:color w:val="1B2A4A"/>
          <w:sz w:val="20"/>
        </w:rPr>
        <w:t xml:space="preserve">Ön Koşul Bilgiler: </w:t>
      </w:r>
      <w:r>
        <w:rPr>
          <w:sz w:val="20"/>
        </w:rPr>
        <w:t>String işlemleri ve dosya okuma/yazma (Saat 23), temel Python bilgisi (Saat 17-22)</w:t>
      </w:r>
    </w:p>
    <w:p>
      <w:pPr>
        <w:spacing w:before="200"/>
      </w:pPr>
      <w:r>
        <w:rPr>
          <w:b/>
          <w:color w:val="757575"/>
          <w:sz w:val="24"/>
        </w:rPr>
        <w:t xml:space="preserve">  Öğrencinin Bilmesi Gerekenler</w:t>
      </w:r>
    </w:p>
    <w:p>
      <w:pPr>
        <w:pStyle w:val="ListBullet"/>
      </w:pPr>
      <w:r>
        <w:rPr>
          <w:sz w:val="20"/>
        </w:rPr>
        <w:t>Python temel söz dizimi, fonksiyonlar ve veri yapıları</w:t>
      </w:r>
    </w:p>
    <w:p>
      <w:pPr>
        <w:pStyle w:val="ListBullet"/>
      </w:pPr>
      <w:r>
        <w:rPr>
          <w:sz w:val="20"/>
        </w:rPr>
        <w:t>Dosya okuma/yazma işlemleri ve with ifadesi</w:t>
      </w:r>
    </w:p>
    <w:p>
      <w:pPr>
        <w:pStyle w:val="ListBullet"/>
      </w:pPr>
      <w:r>
        <w:rPr>
          <w:sz w:val="20"/>
        </w:rPr>
        <w:t>Komut satırı (terminal) temel kullanımı</w:t>
      </w:r>
    </w:p>
    <w:p>
      <w:pPr>
        <w:spacing w:before="200"/>
      </w:pPr>
      <w:r>
        <w:rPr>
          <w:b/>
          <w:color w:val="757575"/>
          <w:sz w:val="24"/>
        </w:rPr>
        <w:t xml:space="preserve">  Olası Kavram Yanılgıları</w:t>
      </w:r>
    </w:p>
    <w:p>
      <w:pPr>
        <w:pStyle w:val="ListBullet"/>
      </w:pPr>
      <w:r>
        <w:rPr>
          <w:sz w:val="20"/>
        </w:rPr>
        <w:t>Python'da her şeyi sıfırdan yazmak gerekir - binlerce hazır modül ve kütüphane mevcuttur, tekerleği yeniden icat etmeye gerek yoktur</w:t>
      </w:r>
    </w:p>
    <w:p>
      <w:pPr>
        <w:pStyle w:val="ListBullet"/>
      </w:pPr>
      <w:r>
        <w:rPr>
          <w:sz w:val="20"/>
        </w:rPr>
        <w:t>pip install her zaman güvenlidir - güvenilmeyen kaynaktan paket yüklemek güvenlik riski oluşturabilir; PyPI'da kötü amaçlı paketler bulunabilir</w:t>
      </w:r>
    </w:p>
    <w:p>
      <w:pPr>
        <w:spacing w:before="200"/>
      </w:pPr>
      <w:r>
        <w:rPr>
          <w:b/>
          <w:color w:val="757575"/>
          <w:sz w:val="24"/>
        </w:rPr>
        <w:t xml:space="preserve">  Hazırlık Materyalleri</w:t>
      </w:r>
    </w:p>
    <w:p>
      <w:pPr>
        <w:pStyle w:val="ListBullet"/>
      </w:pPr>
      <w:r>
        <w:rPr>
          <w:sz w:val="20"/>
        </w:rPr>
        <w:t>Bilgisayar ve projeksiyon</w:t>
      </w:r>
    </w:p>
    <w:p>
      <w:pPr>
        <w:pStyle w:val="ListBullet"/>
      </w:pPr>
      <w:r>
        <w:rPr>
          <w:sz w:val="20"/>
        </w:rPr>
        <w:t>Python IDE (Thonny veya VS Code)</w:t>
      </w:r>
    </w:p>
    <w:p>
      <w:pPr>
        <w:pStyle w:val="ListBullet"/>
      </w:pPr>
      <w:r>
        <w:rPr>
          <w:sz w:val="20"/>
        </w:rPr>
        <w:t>Yerleşik modüller referans kartı</w:t>
      </w:r>
    </w:p>
    <w:p>
      <w:pPr>
        <w:pStyle w:val="ListBullet"/>
      </w:pPr>
      <w:r>
        <w:rPr>
          <w:sz w:val="20"/>
        </w:rPr>
        <w:t>pip komutları ve PyPI web sitesi</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C6FAD"/>
            <w:tcBorders>
              <w:top w:val="single" w:sz="10" w:color="2C6FAD"/>
              <w:left w:val="single" w:sz="10" w:color="2C6FAD"/>
              <w:bottom w:val="single" w:sz="10" w:color="2C6FAD"/>
              <w:right w:val="single" w:sz="10" w:color="2C6FAD"/>
            </w:tcBorders>
          </w:tcPr>
          <w:p>
            <w:r>
              <w:rPr>
                <w:b/>
                <w:color w:val="FFFFFF"/>
                <w:sz w:val="28"/>
              </w:rPr>
              <w:t xml:space="preserve">  E1  |  GİRME (ENGAGE)  —  Dikkat Çekme &amp; Merak Uyandırma</w:t>
            </w:r>
          </w:p>
        </w:tc>
      </w:tr>
    </w:tbl>
    <w:p/>
    <w:p>
      <w:r>
        <w:rPr>
          <w:i/>
          <w:color w:val="2C6FAD"/>
          <w:sz w:val="20"/>
        </w:rPr>
        <w:t xml:space="preserve">  Süre: 5 dakika</w:t>
      </w:r>
    </w:p>
    <w:p>
      <w:r>
        <w:rPr>
          <w:b/>
          <w:color w:val="1B2A4A"/>
          <w:sz w:val="20"/>
        </w:rPr>
        <w:t xml:space="preserve">Dikkat Çekici Soru: </w:t>
      </w:r>
      <w:r>
        <w:rPr>
          <w:sz w:val="20"/>
        </w:rPr>
        <w:t>Bir mutfakta yemek yaparken tüm malzemeleri kendiniz üretmezsiniz - marketten hazır malzemeler alırsınız. Python'da da aynısı geçerlidir: math modülü matematik işlemleri için, os modülü dosya sistemi için, time modülü zaman işlemleri için hazır araçlar sunar. pip ise 'online market'tir: dünya genelinde geliştiricilerin paylaştığı yüz binlerce paketi yükleyebilirsiniz.</w:t>
      </w:r>
    </w:p>
    <w:p>
      <w:r>
        <w:rPr>
          <w:b/>
          <w:color w:val="1B2A4A"/>
          <w:sz w:val="20"/>
        </w:rPr>
        <w:t xml:space="preserve">Günlük Hayat Bağlantısı: </w:t>
      </w:r>
      <w:r>
        <w:rPr>
          <w:sz w:val="20"/>
        </w:rPr>
        <w:t>Market alışverişi gibi Python modülleri ve kütüphaneleri de hazır çözümler sunar. Yerleşik modüller (stdlib) evde her zaman bulunan temel malzemeler, pip ile yüklenen paketler ise marketten alınan özel malzemelerdir.</w:t>
      </w:r>
    </w:p>
    <w:p>
      <w:pPr>
        <w:spacing w:before="200"/>
      </w:pPr>
      <w:r>
        <w:rPr>
          <w:b/>
          <w:color w:val="2C6FAD"/>
          <w:sz w:val="24"/>
        </w:rPr>
        <w:t xml:space="preserve">  Ön Bilgi Yoklama Soruları</w:t>
      </w:r>
    </w:p>
    <w:p>
      <w:r>
        <w:rPr>
          <w:b/>
          <w:color w:val="2C6FAD"/>
          <w:sz w:val="20"/>
        </w:rPr>
        <w:t xml:space="preserve">  1. </w:t>
      </w:r>
      <w:r>
        <w:rPr>
          <w:sz w:val="20"/>
        </w:rPr>
        <w:t>Kursiyerlerden şu ana kadar kullandıkları print(), len(), range() gibi fonksiyonların nereden geldiğini ve daha fazla hazır fonksiyon olup olmadığını düşünmeleri istenir.</w:t>
      </w:r>
    </w:p>
    <w:p>
      <w:pPr>
        <w:spacing w:before="200"/>
      </w:pPr>
      <w:r>
        <w:rPr>
          <w:b/>
          <w:color w:val="2C6FAD"/>
          <w:sz w:val="24"/>
        </w:rPr>
        <w:t xml:space="preserve">  Motivasyon Etkinliği: "Python Araç Kutusu Keşfi"</w:t>
      </w:r>
    </w:p>
    <w:p>
      <w:r>
        <w:rPr>
          <w:b/>
          <w:color w:val="1B2A4A"/>
          <w:sz w:val="20"/>
        </w:rPr>
        <w:t xml:space="preserve">Açıklama: </w:t>
      </w:r>
      <w:r>
        <w:rPr>
          <w:sz w:val="20"/>
        </w:rPr>
        <w:t>Kursiyerler Python'un yerleşik modüllerini ve pip ekosistemini keşfediyor.</w:t>
      </w:r>
    </w:p>
    <w:p>
      <w:r>
        <w:rPr>
          <w:b/>
          <w:color w:val="1B2A4A"/>
          <w:sz w:val="20"/>
        </w:rPr>
        <w:t xml:space="preserve">Yönerge: </w:t>
      </w:r>
      <w:r>
        <w:rPr>
          <w:sz w:val="20"/>
        </w:rPr>
        <w:t>Eğitmen kursiyerlere sorar: 'Pi sayısını kullanarak daire alanı hesaplayın. Pi'yi kendiniz mi tanımlarsınız yoksa hazır bir yerden alabilir misiniz?' Ardından 'import math; math.pi' gösterilir ve modül kavramı tanıtılır.</w:t>
      </w:r>
    </w:p>
    <w:p>
      <w:pPr>
        <w:spacing w:before="200"/>
      </w:pPr>
      <w:r>
        <w:rPr>
          <w:b/>
          <w:color w:val="2C6FAD"/>
          <w:sz w:val="24"/>
        </w:rPr>
        <w:t xml:space="preserve">  Senaryo / Problem Durumu</w:t>
      </w:r>
    </w:p>
    <w:tbl>
      <w:tblPr>
        <w:tblW w:type="auto" w:w="0"/>
        <w:jc w:val="center"/>
        <w:tblLook w:firstColumn="1" w:firstRow="1" w:lastColumn="0" w:lastRow="0" w:noHBand="0" w:noVBand="1" w:val="04A0"/>
      </w:tblPr>
      <w:tblGrid>
        <w:gridCol w:w="9638"/>
      </w:tblGrid>
      <w:tr>
        <w:tc>
          <w:tcPr>
            <w:tcW w:type="dxa" w:w="9638"/>
            <w:shd w:fill="E3F2FD"/>
            <w:tcBorders>
              <w:top w:val="single" w:sz="8" w:color="2C6FAD"/>
              <w:left w:val="single" w:sz="8" w:color="2C6FAD"/>
              <w:bottom w:val="single" w:sz="8" w:color="2C6FAD"/>
              <w:right w:val="single" w:sz="8" w:color="2C6FAD"/>
            </w:tcBorders>
          </w:tcPr>
          <w:p>
            <w:r>
              <w:rPr>
                <w:color w:val="333333"/>
                <w:sz w:val="20"/>
              </w:rPr>
              <w:t>Mikro bilgisayar projenizde sensör verilerini belirli aralıklarla okumanız (time modülü), dosya sistemiyle çalışmanız (os modülü), matematiksel hesaplamalar yapmanız (math modülü) ve belki de web'den veri çekmeniz (requests kütüphanesi) gerekiyor. Tüm bunları sıfırdan yazmak yerine hazır modülleri nasıl kullanırsınız?</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007A7A"/>
            <w:tcBorders>
              <w:top w:val="single" w:sz="10" w:color="007A7A"/>
              <w:left w:val="single" w:sz="10" w:color="007A7A"/>
              <w:bottom w:val="single" w:sz="10" w:color="007A7A"/>
              <w:right w:val="single" w:sz="10" w:color="007A7A"/>
            </w:tcBorders>
          </w:tcPr>
          <w:p>
            <w:r>
              <w:rPr>
                <w:b/>
                <w:color w:val="FFFFFF"/>
                <w:sz w:val="28"/>
              </w:rPr>
              <w:t xml:space="preserve">  E2  |  KEŞİF (EXPLORE)  —  Aktif Keşif &amp; Deneyimleme</w:t>
            </w:r>
          </w:p>
        </w:tc>
      </w:tr>
    </w:tbl>
    <w:p/>
    <w:p>
      <w:r>
        <w:rPr>
          <w:i/>
          <w:color w:val="007A7A"/>
          <w:sz w:val="20"/>
        </w:rPr>
        <w:t xml:space="preserve">  Süre: 10 dakika</w:t>
      </w:r>
    </w:p>
    <w:p>
      <w:pPr>
        <w:spacing w:before="200"/>
      </w:pPr>
      <w:r>
        <w:rPr>
          <w:b/>
          <w:color w:val="007A7A"/>
          <w:sz w:val="24"/>
        </w:rPr>
        <w:t xml:space="preserve">  Keşif Etkinliği: "Modül ve pip Keşif Çalışması"</w:t>
      </w:r>
    </w:p>
    <w:p>
      <w:r>
        <w:rPr>
          <w:b/>
          <w:color w:val="1B2A4A"/>
          <w:sz w:val="20"/>
        </w:rPr>
        <w:t xml:space="preserve">Türü: </w:t>
      </w:r>
      <w:r>
        <w:rPr>
          <w:sz w:val="20"/>
        </w:rPr>
        <w:t>Bireysel ve ikili çalışma</w:t>
      </w:r>
    </w:p>
    <w:p>
      <w:r>
        <w:rPr>
          <w:b/>
          <w:color w:val="1B2A4A"/>
          <w:sz w:val="20"/>
        </w:rPr>
        <w:t xml:space="preserve">Amacı: </w:t>
      </w:r>
      <w:r>
        <w:rPr>
          <w:sz w:val="20"/>
        </w:rPr>
        <w:t>Yerleşik modülleri kullanma ve pip ile paket yönetimini keşfetme</w:t>
      </w:r>
    </w:p>
    <w:p>
      <w:r>
        <w:rPr>
          <w:b/>
          <w:color w:val="1B2A4A"/>
          <w:sz w:val="20"/>
        </w:rPr>
        <w:t xml:space="preserve">Malzemeler: </w:t>
      </w:r>
      <w:r>
        <w:rPr>
          <w:sz w:val="20"/>
        </w:rPr>
        <w:t>Python IDE, terminal/komut satırı, yerleşik modüller referans kartı, internet bağlantısı</w:t>
      </w:r>
    </w:p>
    <w:p>
      <w:pPr>
        <w:spacing w:before="200"/>
      </w:pPr>
      <w:r>
        <w:rPr>
          <w:b/>
          <w:color w:val="007A7A"/>
          <w:sz w:val="24"/>
        </w:rPr>
        <w:t xml:space="preserve">  Yönerge Adımları</w:t>
      </w:r>
    </w:p>
    <w:p>
      <w:r>
        <w:rPr>
          <w:b/>
          <w:color w:val="007A7A"/>
          <w:sz w:val="20"/>
        </w:rPr>
        <w:t xml:space="preserve">  1. </w:t>
      </w:r>
      <w:r>
        <w:rPr>
          <w:sz w:val="20"/>
        </w:rPr>
        <w:t>import math yaparak pi, sqrt, ceil, floor, sin, cos fonksiyonlarını deneyin; from math import pi ile farkını gözlemleyin</w:t>
      </w:r>
    </w:p>
    <w:p>
      <w:r>
        <w:rPr>
          <w:b/>
          <w:color w:val="007A7A"/>
          <w:sz w:val="20"/>
        </w:rPr>
        <w:t xml:space="preserve">  2. </w:t>
      </w:r>
      <w:r>
        <w:rPr>
          <w:sz w:val="20"/>
        </w:rPr>
        <w:t>os modülü ile mevcut dizini öğrenin (os.getcwd), dosya listesini alın (os.listdir) ve yeni klasör oluşturun (os.makedirs)</w:t>
      </w:r>
    </w:p>
    <w:p>
      <w:r>
        <w:rPr>
          <w:b/>
          <w:color w:val="007A7A"/>
          <w:sz w:val="20"/>
        </w:rPr>
        <w:t xml:space="preserve">  3. </w:t>
      </w:r>
      <w:r>
        <w:rPr>
          <w:sz w:val="20"/>
        </w:rPr>
        <w:t>time modülü ile programın çalışma süresini ölçün (time.time), gecikme ekleyin (time.sleep) ve tarih/saat bilgisi alın</w:t>
      </w:r>
    </w:p>
    <w:p>
      <w:r>
        <w:rPr>
          <w:b/>
          <w:color w:val="007A7A"/>
          <w:sz w:val="20"/>
        </w:rPr>
        <w:t xml:space="preserve">  4. </w:t>
      </w:r>
      <w:r>
        <w:rPr>
          <w:sz w:val="20"/>
        </w:rPr>
        <w:t>Terminal'de pip list, pip install ve pip uninstall komutlarını deneyin; PyPI'da mikro bilgisayar için uygun paket arayın</w:t>
      </w:r>
    </w:p>
    <w:p>
      <w:r>
        <w:rPr>
          <w:b/>
          <w:color w:val="1B2A4A"/>
          <w:sz w:val="20"/>
        </w:rPr>
        <w:t xml:space="preserve">Öğrenci Rolü: </w:t>
      </w:r>
      <w:r>
        <w:rPr>
          <w:sz w:val="20"/>
        </w:rPr>
        <w:t>Bireysel olarak farklı modülleri import eder, fonksiyonlarını dener ve pip komutlarını uygular.</w:t>
      </w:r>
    </w:p>
    <w:p>
      <w:r>
        <w:rPr>
          <w:b/>
          <w:color w:val="1B2A4A"/>
          <w:sz w:val="20"/>
        </w:rPr>
        <w:t xml:space="preserve">Öğretmen Rolü: </w:t>
      </w:r>
      <w:r>
        <w:rPr>
          <w:sz w:val="20"/>
        </w:rPr>
        <w:t>import mekanizmasını, modül arama sırasını (sys.path), pip çalışma mantığını ve sanal ortam kavramını teknik detaylarıyla açıklar.</w:t>
      </w:r>
    </w:p>
    <w:p>
      <w:r>
        <w:rPr>
          <w:b/>
          <w:color w:val="1B2A4A"/>
          <w:sz w:val="20"/>
        </w:rPr>
        <w:t xml:space="preserve">Beklenen Ürün: </w:t>
      </w:r>
      <w:r>
        <w:rPr>
          <w:sz w:val="20"/>
        </w:rPr>
        <w:t>Yerleşik modül kullanım örnekleri içeren Python betiği, pip komut referansı ve mikro bilgisayar için uygun paket listesi</w:t>
      </w:r>
    </w:p>
    <w:p>
      <w:pPr>
        <w:spacing w:before="200"/>
      </w:pPr>
      <w:r>
        <w:rPr>
          <w:b/>
          <w:color w:val="007A7A"/>
          <w:sz w:val="24"/>
        </w:rPr>
        <w:t xml:space="preserve">  Araştırma Soruları</w:t>
      </w:r>
    </w:p>
    <w:p>
      <w:r>
        <w:rPr>
          <w:b/>
          <w:color w:val="007A7A"/>
          <w:sz w:val="20"/>
        </w:rPr>
        <w:t xml:space="preserve">  1. </w:t>
      </w:r>
      <w:r>
        <w:rPr>
          <w:sz w:val="20"/>
        </w:rPr>
        <w:t>PyPI (Python Package Index) web sitesinde mikro bilgisayar ve IoT için geliştirilmiş kütüphaneleri araştırın (MicroPython, CircuitPython kütüphaneleri). En popüler 5 IoT kütüphanesini listeleyin.</w:t>
      </w:r>
    </w:p>
    <w:p>
      <w:r>
        <w:rPr>
          <w:b/>
          <w:color w:val="1B2A4A"/>
          <w:sz w:val="20"/>
        </w:rPr>
        <w:t xml:space="preserve">Grupla Çalışma Kuralları: </w:t>
      </w:r>
      <w:r>
        <w:rPr>
          <w:sz w:val="20"/>
        </w:rPr>
        <w:t>Her kursiyer en az 4 farklı yerleşik modül denemeli ve pip ile en az 1 paket yükleyip kullanmalıdır.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E65C00"/>
            <w:tcBorders>
              <w:top w:val="single" w:sz="10" w:color="E65C00"/>
              <w:left w:val="single" w:sz="10" w:color="E65C00"/>
              <w:bottom w:val="single" w:sz="10" w:color="E65C00"/>
              <w:right w:val="single" w:sz="10" w:color="E65C00"/>
            </w:tcBorders>
          </w:tcPr>
          <w:p>
            <w:r>
              <w:rPr>
                <w:b/>
                <w:color w:val="FFFFFF"/>
                <w:sz w:val="28"/>
              </w:rPr>
              <w:t xml:space="preserve">  E3  |  AÇIKLAMA (EXPLAIN)  —  Kavramları Yapılandırma</w:t>
            </w:r>
          </w:p>
        </w:tc>
      </w:tr>
    </w:tbl>
    <w:p/>
    <w:p>
      <w:r>
        <w:rPr>
          <w:i/>
          <w:color w:val="E65C00"/>
          <w:sz w:val="20"/>
        </w:rPr>
        <w:t xml:space="preserve">  Süre: 12 dakika</w:t>
      </w:r>
    </w:p>
    <w:p>
      <w:pPr>
        <w:spacing w:before="200"/>
      </w:pPr>
      <w:r>
        <w:rPr>
          <w:b/>
          <w:color w:val="E65C00"/>
          <w:sz w:val="24"/>
        </w:rPr>
        <w:t xml:space="preserve">  Temel Kavramlar</w:t>
      </w:r>
    </w:p>
    <w:tbl>
      <w:tblPr>
        <w:tblStyle w:val="TableGrid"/>
        <w:tblW w:type="auto" w:w="0"/>
        <w:jc w:val="center"/>
        <w:tblLook w:firstColumn="1" w:firstRow="1" w:lastColumn="0" w:lastRow="0" w:noHBand="0" w:noVBand="1" w:val="04A0"/>
      </w:tblPr>
      <w:tblGrid>
        <w:gridCol w:w="2409"/>
        <w:gridCol w:w="2409"/>
        <w:gridCol w:w="2409"/>
        <w:gridCol w:w="2409"/>
      </w:tblGrid>
      <w:tr>
        <w:tc>
          <w:tcPr>
            <w:tcW w:type="dxa" w:w="2409"/>
            <w:shd w:fill="E65C00"/>
          </w:tcPr>
          <w:p>
            <w:pPr>
              <w:jc w:val="center"/>
            </w:pPr>
            <w:r>
              <w:rPr>
                <w:b/>
                <w:color w:val="FFFFFF"/>
                <w:sz w:val="18"/>
              </w:rPr>
              <w:t>Kavram</w:t>
            </w:r>
          </w:p>
        </w:tc>
        <w:tc>
          <w:tcPr>
            <w:tcW w:type="dxa" w:w="2409"/>
            <w:shd w:fill="E65C00"/>
          </w:tcPr>
          <w:p>
            <w:pPr>
              <w:jc w:val="center"/>
            </w:pPr>
            <w:r>
              <w:rPr>
                <w:b/>
                <w:color w:val="FFFFFF"/>
                <w:sz w:val="18"/>
              </w:rPr>
              <w:t>Tanım</w:t>
            </w:r>
          </w:p>
        </w:tc>
        <w:tc>
          <w:tcPr>
            <w:tcW w:type="dxa" w:w="2409"/>
            <w:shd w:fill="E65C00"/>
          </w:tcPr>
          <w:p>
            <w:pPr>
              <w:jc w:val="center"/>
            </w:pPr>
            <w:r>
              <w:rPr>
                <w:b/>
                <w:color w:val="FFFFFF"/>
                <w:sz w:val="18"/>
              </w:rPr>
              <w:t>Örnek</w:t>
            </w:r>
          </w:p>
        </w:tc>
        <w:tc>
          <w:tcPr>
            <w:tcW w:type="dxa" w:w="2409"/>
            <w:shd w:fill="E65C00"/>
          </w:tcPr>
          <w:p>
            <w:pPr>
              <w:jc w:val="center"/>
            </w:pPr>
            <w:r>
              <w:rPr>
                <w:b/>
                <w:color w:val="FFFFFF"/>
                <w:sz w:val="18"/>
              </w:rPr>
              <w:t>Görsel Açıklama</w:t>
            </w:r>
          </w:p>
        </w:tc>
      </w:tr>
      <w:tr>
        <w:tc>
          <w:tcPr>
            <w:tcW w:type="dxa" w:w="2409"/>
          </w:tcPr>
          <w:p>
            <w:r>
              <w:rPr>
                <w:sz w:val="18"/>
              </w:rPr>
              <w:t>Modül (Module)</w:t>
            </w:r>
          </w:p>
        </w:tc>
        <w:tc>
          <w:tcPr>
            <w:tcW w:type="dxa" w:w="2409"/>
          </w:tcPr>
          <w:p>
            <w:r>
              <w:rPr>
                <w:sz w:val="18"/>
              </w:rPr>
              <w:t>Python'da fonksiyonları, sınıfları ve değişkenleri bir arada tutan .py uzantılı dosya; import ifadesi ile projeye dahil edilir</w:t>
            </w:r>
          </w:p>
        </w:tc>
        <w:tc>
          <w:tcPr>
            <w:tcW w:type="dxa" w:w="2409"/>
          </w:tcPr>
          <w:p>
            <w:r>
              <w:rPr>
                <w:sz w:val="18"/>
              </w:rPr>
              <w:t>import, from...import, as takma ad, __name__, __init__.py</w:t>
            </w:r>
          </w:p>
        </w:tc>
        <w:tc>
          <w:tcPr>
            <w:tcW w:type="dxa" w:w="2409"/>
          </w:tcPr>
          <w:p>
            <w:r>
              <w:rPr>
                <w:sz w:val="18"/>
              </w:rPr>
              <w:t>import math ile tüm math modülü dahil edilir: math.pi, math.sqrt(16). from math import pi, sqrt ile sadece seçilenler: pi, sqrt(16). import math as m ile takma ad: m.pi, m.sqrt(16)</w:t>
            </w:r>
          </w:p>
        </w:tc>
      </w:tr>
      <w:tr>
        <w:tc>
          <w:tcPr>
            <w:tcW w:type="dxa" w:w="2409"/>
          </w:tcPr>
          <w:p>
            <w:r>
              <w:rPr>
                <w:sz w:val="18"/>
              </w:rPr>
              <w:t>Kütüphane (Library/Package)</w:t>
            </w:r>
          </w:p>
        </w:tc>
        <w:tc>
          <w:tcPr>
            <w:tcW w:type="dxa" w:w="2409"/>
          </w:tcPr>
          <w:p>
            <w:r>
              <w:rPr>
                <w:sz w:val="18"/>
              </w:rPr>
              <w:t>Birden fazla modülü bir arada sunan, belirli bir alanda kapsamlı çözümler sağlayan yazılım paketi</w:t>
            </w:r>
          </w:p>
        </w:tc>
        <w:tc>
          <w:tcPr>
            <w:tcW w:type="dxa" w:w="2409"/>
          </w:tcPr>
          <w:p>
            <w:r>
              <w:rPr>
                <w:sz w:val="18"/>
              </w:rPr>
              <w:t>Paket yapısı, __init__.py, alt modüller, bağımlılık yönetimi</w:t>
            </w:r>
          </w:p>
        </w:tc>
        <w:tc>
          <w:tcPr>
            <w:tcW w:type="dxa" w:w="2409"/>
          </w:tcPr>
          <w:p>
            <w:r>
              <w:rPr>
                <w:sz w:val="18"/>
              </w:rPr>
              <w:t>numpy kütüphanesi sayısal hesaplama için onlarca modül içerir: numpy.array, numpy.linalg, numpy.random. requests kütüphanesi HTTP istekleri için kapsamlı araçlar sunar: requests.get(), requests.post()</w:t>
            </w:r>
          </w:p>
        </w:tc>
      </w:tr>
      <w:tr>
        <w:tc>
          <w:tcPr>
            <w:tcW w:type="dxa" w:w="2409"/>
          </w:tcPr>
          <w:p>
            <w:r>
              <w:rPr>
                <w:sz w:val="18"/>
              </w:rPr>
              <w:t>pip Paket Yöneticisi</w:t>
            </w:r>
          </w:p>
        </w:tc>
        <w:tc>
          <w:tcPr>
            <w:tcW w:type="dxa" w:w="2409"/>
          </w:tcPr>
          <w:p>
            <w:r>
              <w:rPr>
                <w:sz w:val="18"/>
              </w:rPr>
              <w:t>Python paketlerini PyPI deposundan yükleme, güncelleme ve kaldırma işlemlerini yapan komut satırı aracı</w:t>
            </w:r>
          </w:p>
        </w:tc>
        <w:tc>
          <w:tcPr>
            <w:tcW w:type="dxa" w:w="2409"/>
          </w:tcPr>
          <w:p>
            <w:r>
              <w:rPr>
                <w:sz w:val="18"/>
              </w:rPr>
              <w:t>pip install, pip uninstall, pip list, pip freeze, pip show, requirements.txt</w:t>
            </w:r>
          </w:p>
        </w:tc>
        <w:tc>
          <w:tcPr>
            <w:tcW w:type="dxa" w:w="2409"/>
          </w:tcPr>
          <w:p>
            <w:r>
              <w:rPr>
                <w:sz w:val="18"/>
              </w:rPr>
              <w:t>pip install requests ile requests kütüphanesi yüklenir. pip list ile yüklü paketler listelenir. pip freeze &gt; requirements.txt ile bağımlılıklar dosyaya kaydedilir. pip install -r requirements.txt ile toplu yükleme yapılır</w:t>
            </w:r>
          </w:p>
        </w:tc>
      </w:tr>
      <w:tr>
        <w:tc>
          <w:tcPr>
            <w:tcW w:type="dxa" w:w="2409"/>
          </w:tcPr>
          <w:p>
            <w:r>
              <w:rPr>
                <w:sz w:val="18"/>
              </w:rPr>
              <w:t>Yerleşik Modüller (Standard Library)</w:t>
            </w:r>
          </w:p>
        </w:tc>
        <w:tc>
          <w:tcPr>
            <w:tcW w:type="dxa" w:w="2409"/>
          </w:tcPr>
          <w:p>
            <w:r>
              <w:rPr>
                <w:sz w:val="18"/>
              </w:rPr>
              <w:t>Python ile birlikte gelen, ek yükleme gerektirmeyen hazır modüller koleksiyonu</w:t>
            </w:r>
          </w:p>
        </w:tc>
        <w:tc>
          <w:tcPr>
            <w:tcW w:type="dxa" w:w="2409"/>
          </w:tcPr>
          <w:p>
            <w:r>
              <w:rPr>
                <w:sz w:val="18"/>
              </w:rPr>
              <w:t>os (dosya sistemi), sys (sistem), time (zaman), math (matematik), random (rastgele), json (JSON), csv (CSV)</w:t>
            </w:r>
          </w:p>
        </w:tc>
        <w:tc>
          <w:tcPr>
            <w:tcW w:type="dxa" w:w="2409"/>
          </w:tcPr>
          <w:p>
            <w:r>
              <w:rPr>
                <w:sz w:val="18"/>
              </w:rPr>
              <w:t>os.getcwd() mevcut dizini döner. time.sleep(1) 1 saniye bekler. math.sqrt(144) karekök hesaplar (12.0). random.randint(1, 100) rastgele sayı üretir. json.dumps(sozluk) sözlüğü JSON'a çevirir</w:t>
            </w:r>
          </w:p>
        </w:tc>
      </w:tr>
    </w:tbl>
    <w:p/>
    <w:p>
      <w:pPr>
        <w:spacing w:before="200"/>
      </w:pPr>
      <w:r>
        <w:rPr>
          <w:b/>
          <w:color w:val="E65C00"/>
          <w:sz w:val="24"/>
        </w:rPr>
        <w:t xml:space="preserve">  Konu Anlatımı</w:t>
      </w:r>
    </w:p>
    <w:p>
      <w:r>
        <w:rPr>
          <w:sz w:val="20"/>
        </w:rPr>
        <w:t>import İfadesi ve Modül Kullanımı: Python'da modül kullanmanın 3 yolu: 1) import modül_adı: Tüm modül dahil edilir, modül.fonksiyon() şeklinde kullanılır. Avantaj: İsim çakışması olmaz. Örnek: import math; math.pi. 2) from modül import fonksiyon: Sadece belirli öğeler dahil edilir, doğrudan kullanılır. Avantaj: Kısa yazım. Örnek: from math import pi, sqrt; print(pi). 3) import modül as takma_ad: Modüle kısa isim verilir. Avantaj: Uzun modül isimleri kısaltılır. Örnek: import numpy as np; np.array([1,2,3]). from modül import * kullanmaktan kaçının - isim çakışmalarına yol açabilir. Kendi modülünüzü yazmak: Bir .py dosyası oluşturup import ile kullanabilirsiniz.</w:t>
      </w:r>
    </w:p>
    <w:p>
      <w:r>
        <w:rPr>
          <w:sz w:val="20"/>
        </w:rPr>
        <w:t>Yerleşik Modüller - os, sys, time: os modülü: Dosya sistemi işlemleri. os.getcwd() - mevcut dizin, os.listdir('.') - dosya listesi, os.path.exists('dosya.txt') - dosya var mı?, os.makedirs('klasor') - klasör oluşturma, os.path.join('klasor', 'dosya.txt') - yol birleştirme. sys modülü: Python yorumlayıcı bilgileri. sys.version - Python sürümü, sys.path - modül arama yolları, sys.argv - komut satırı argümanları, sys.exit() - programı sonlandırma. time modülü: Zaman işlemleri. time.time() - Unix timestamp, time.sleep(n) - n saniye bekleme, time.strftime('%Y-%m-%d %H:%M:%S') - formatlı tarih/saat. Mikro bilgisayar: time.sleep() sensör okuma aralıklarında kullanılır.</w:t>
      </w:r>
    </w:p>
    <w:p>
      <w:r>
        <w:rPr>
          <w:sz w:val="20"/>
        </w:rPr>
        <w:t>Yerleşik Modüller - math, random, json: math modülü: Matematiksel işlemler. math.pi (3.14159...), math.e (2.71828...), math.sqrt(x) - karekök, math.pow(x,y) - üs, math.ceil(x) - yukarı yuvarlama, math.floor(x) - aşağı yuvarlama, math.sin/cos/tan - trigonometri. random modülü: Rastgele sayı üretimi. random.randint(a,b) - a ile b arasında tam sayı, random.random() - 0-1 arası ondalıklı, random.choice(liste) - listeden rastgele seçim, random.shuffle(liste) - listeyi karıştırma. json modülü: JSON veri formatı. json.dumps(sozluk) - sözlükten JSON'a, json.loads(json_str) - JSON'dan sözlüğe, json.dump(veri, dosya) - dosyaya yazma, json.load(dosya) - dosyadan okuma.</w:t>
      </w:r>
    </w:p>
    <w:p>
      <w:r>
        <w:rPr>
          <w:sz w:val="20"/>
        </w:rPr>
        <w:t>pip Paket Yöneticisi ve Sanal Ortam: pip temel komutları: pip install paket_adi - yükleme, pip install paket==1.2.3 - belirli sürüm, pip uninstall paket_adi - kaldırma, pip list - yüklü paketler, pip show paket_adi - paket detayları, pip search anahtar_kelime - arama (PyPI web sitesi önerilir). requirements.txt: pip freeze &gt; requirements.txt ile mevcut ortamdaki tüm paketler kaydedilir. pip install -r requirements.txt ile toplu yükleme yapılır. Sanal ortam (venv): python -m venv proje_env ile oluşturma, proje_env/Scripts/activate ile aktifleştirme (Windows), deactivate ile kapatma. Proje bazlı bağımlılık yönetimi sağlar. Mikro bilgisayar için popüler paketler: pyserial (seri port), RPi.GPIO (Raspberry Pi), micropython-* paketleri.</w:t>
      </w:r>
    </w:p>
    <w:p>
      <w:pPr>
        <w:spacing w:before="200"/>
      </w:pPr>
      <w:r>
        <w:rPr>
          <w:b/>
          <w:color w:val="E65C00"/>
          <w:sz w:val="24"/>
        </w:rPr>
        <w:t xml:space="preserve">  Somut Örnekler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E65C00"/>
          </w:tcPr>
          <w:p>
            <w:pPr>
              <w:jc w:val="center"/>
            </w:pPr>
            <w:r>
              <w:rPr>
                <w:b/>
                <w:color w:val="FFFFFF"/>
                <w:sz w:val="18"/>
              </w:rPr>
              <w:t>Örnek</w:t>
            </w:r>
          </w:p>
        </w:tc>
        <w:tc>
          <w:tcPr>
            <w:tcW w:type="dxa" w:w="3213"/>
            <w:shd w:fill="E65C00"/>
          </w:tcPr>
          <w:p>
            <w:pPr>
              <w:jc w:val="center"/>
            </w:pPr>
            <w:r>
              <w:rPr>
                <w:b/>
                <w:color w:val="FFFFFF"/>
                <w:sz w:val="18"/>
              </w:rPr>
              <w:t>Açıklama</w:t>
            </w:r>
          </w:p>
        </w:tc>
        <w:tc>
          <w:tcPr>
            <w:tcW w:type="dxa" w:w="3213"/>
            <w:shd w:fill="E65C00"/>
          </w:tcPr>
          <w:p>
            <w:pPr>
              <w:jc w:val="center"/>
            </w:pPr>
            <w:r>
              <w:rPr>
                <w:b/>
                <w:color w:val="FFFFFF"/>
                <w:sz w:val="18"/>
              </w:rPr>
              <w:t>Günlük Hayat Bağlantısı</w:t>
            </w:r>
          </w:p>
        </w:tc>
      </w:tr>
      <w:tr>
        <w:tc>
          <w:tcPr>
            <w:tcW w:type="dxa" w:w="3213"/>
          </w:tcPr>
          <w:p>
            <w:r>
              <w:rPr>
                <w:sz w:val="18"/>
              </w:rPr>
              <w:t>Yerleşik modüllerle sensör simülasyonu</w:t>
            </w:r>
          </w:p>
        </w:tc>
        <w:tc>
          <w:tcPr>
            <w:tcW w:type="dxa" w:w="3213"/>
          </w:tcPr>
          <w:p>
            <w:r>
              <w:rPr>
                <w:sz w:val="18"/>
              </w:rPr>
              <w:t>import math</w:t>
              <w:br/>
              <w:t>import time</w:t>
              <w:br/>
              <w:t>import random</w:t>
              <w:br/>
              <w:t>import os</w:t>
              <w:br/>
              <w:br/>
              <w:t># Calisiima dizini</w:t>
              <w:br/>
              <w:t>print(f'Dizin: {os.getcwd()}')</w:t>
              <w:br/>
              <w:br/>
              <w:t># Sinusoidal sicaklik simulasyonu</w:t>
              <w:br/>
              <w:t>for i in range(10):</w:t>
              <w:br/>
              <w:t xml:space="preserve">    t = time.time()</w:t>
              <w:br/>
              <w:t xml:space="preserve">    sicaklik = 25 + 5 * math.sin(i * math.pi / 5)</w:t>
              <w:br/>
              <w:t xml:space="preserve">    nem = random.uniform(40, 80)</w:t>
              <w:br/>
              <w:t xml:space="preserve">    print(f'Zaman: {time.strftime("%H:%M:%S")} | '</w:t>
              <w:br/>
              <w:t xml:space="preserve">          f'Sicaklik: {sicaklik:.1f} C | '</w:t>
              <w:br/>
              <w:t xml:space="preserve">          f'Nem: {nem:.1f}%')</w:t>
              <w:br/>
              <w:t xml:space="preserve">    time.sleep(0.5)</w:t>
            </w:r>
          </w:p>
        </w:tc>
        <w:tc>
          <w:tcPr>
            <w:tcW w:type="dxa" w:w="3213"/>
          </w:tcPr>
          <w:p>
            <w:r>
              <w:rPr>
                <w:sz w:val="18"/>
              </w:rPr>
              <w:t>Yerleşik modüller ile sensör simülasyonu ve zaman yönetimi yapılabilir</w:t>
            </w:r>
          </w:p>
        </w:tc>
      </w:tr>
      <w:tr>
        <w:tc>
          <w:tcPr>
            <w:tcW w:type="dxa" w:w="3213"/>
          </w:tcPr>
          <w:p>
            <w:r>
              <w:rPr>
                <w:sz w:val="18"/>
              </w:rPr>
              <w:t>import yöntemleri karşılaştırma</w:t>
            </w:r>
          </w:p>
        </w:tc>
        <w:tc>
          <w:tcPr>
            <w:tcW w:type="dxa" w:w="3213"/>
          </w:tcPr>
          <w:p>
            <w:r>
              <w:rPr>
                <w:sz w:val="18"/>
              </w:rPr>
              <w:t># Yontem 1: import modül</w:t>
              <w:br/>
              <w:t>import math</w:t>
              <w:br/>
              <w:t>print(math.pi)       # 3.141592653589793</w:t>
              <w:br/>
              <w:t>print(math.sqrt(16)) # 4.0</w:t>
              <w:br/>
              <w:br/>
              <w:t># Yontem 2: from modül import ...</w:t>
              <w:br/>
              <w:t>from math import pi, sqrt</w:t>
              <w:br/>
              <w:t>print(pi)       # 3.141592653589793</w:t>
              <w:br/>
              <w:t>print(sqrt(16)) # 4.0</w:t>
              <w:br/>
              <w:br/>
              <w:t># Yontem 3: import modül as takma_ad</w:t>
              <w:br/>
              <w:t>import math as m</w:t>
              <w:br/>
              <w:t>print(m.pi)       # 3.141592653589793</w:t>
              <w:br/>
              <w:t>print(m.sqrt(16)) # 4.0</w:t>
              <w:br/>
              <w:br/>
              <w:t># Yontem 4: from modül import * (ONERILMEZ)</w:t>
              <w:br/>
              <w:t># from math import *  # Isim cakismasi riski!</w:t>
            </w:r>
          </w:p>
        </w:tc>
        <w:tc>
          <w:tcPr>
            <w:tcW w:type="dxa" w:w="3213"/>
          </w:tcPr>
          <w:p>
            <w:r>
              <w:rPr>
                <w:sz w:val="18"/>
              </w:rPr>
              <w:t>Üç import yöntemi farklı durumlar için uygundur; from...import * kullanmaktan kaçının</w:t>
            </w:r>
          </w:p>
        </w:tc>
      </w:tr>
      <w:tr>
        <w:tc>
          <w:tcPr>
            <w:tcW w:type="dxa" w:w="3213"/>
          </w:tcPr>
          <w:p>
            <w:r>
              <w:rPr>
                <w:sz w:val="18"/>
              </w:rPr>
              <w:t>pip ile paket yönetimi</w:t>
            </w:r>
          </w:p>
        </w:tc>
        <w:tc>
          <w:tcPr>
            <w:tcW w:type="dxa" w:w="3213"/>
          </w:tcPr>
          <w:p>
            <w:r>
              <w:rPr>
                <w:sz w:val="18"/>
              </w:rPr>
              <w:t># Terminal komutlari:</w:t>
              <w:br/>
              <w:t># pip install requests        # Paket yukleme</w:t>
              <w:br/>
              <w:t># pip install numpy==1.24.0   # Belirli surum</w:t>
              <w:br/>
              <w:t># pip list                    # Yuklu paketler</w:t>
              <w:br/>
              <w:t># pip show requests           # Paket detaylari</w:t>
              <w:br/>
              <w:t># pip uninstall requests      # Kaldirma</w:t>
              <w:br/>
              <w:t># pip freeze &gt; requirements.txt  # Bagimliliklari kaydetme</w:t>
              <w:br/>
              <w:br/>
              <w:t># Sanal ortam</w:t>
              <w:br/>
              <w:t># python -m venv proje_env       # Olusturma</w:t>
              <w:br/>
              <w:t># proje_env\Scripts\activate     # Aktif etme (Windows)</w:t>
              <w:br/>
              <w:t># pip install -r requirements.txt  # Toplu yukleme</w:t>
              <w:br/>
              <w:br/>
              <w:t># Kullanim ornegi:</w:t>
              <w:br/>
              <w:t>import json</w:t>
              <w:br/>
              <w:t>veri = {'sicaklik': 25.3, 'nem': 60.5}</w:t>
              <w:br/>
              <w:t>json_str = json.dumps(veri, indent=2)</w:t>
              <w:br/>
              <w:t>print(json_str)</w:t>
              <w:br/>
              <w:t># {</w:t>
              <w:br/>
              <w:t>#   "sicaklik": 25.3,</w:t>
              <w:br/>
              <w:t>#   "nem": 60.5</w:t>
              <w:br/>
              <w:t># }</w:t>
            </w:r>
          </w:p>
        </w:tc>
        <w:tc>
          <w:tcPr>
            <w:tcW w:type="dxa" w:w="3213"/>
          </w:tcPr>
          <w:p>
            <w:r>
              <w:rPr>
                <w:sz w:val="18"/>
              </w:rPr>
              <w:t>pip ile paket yönetimi ve json modülü ile yapılandırılmış veri kullanımı</w:t>
            </w:r>
          </w:p>
        </w:tc>
      </w:tr>
    </w:tbl>
    <w:p/>
    <w:p>
      <w:pPr>
        <w:spacing w:before="200"/>
      </w:pPr>
      <w:r>
        <w:rPr>
          <w:b/>
          <w:color w:val="E65C00"/>
          <w:sz w:val="24"/>
        </w:rPr>
        <w:t xml:space="preserve">  Görseller ve Tablolar</w:t>
      </w:r>
    </w:p>
    <w:p>
      <w:pPr>
        <w:pStyle w:val="ListBullet"/>
      </w:pPr>
      <w:r>
        <w:rPr>
          <w:sz w:val="20"/>
        </w:rPr>
        <w:t>Python modül ve paket hiyerarşisi şeması (builtin &gt; stdlib &gt; site-packages)</w:t>
      </w:r>
    </w:p>
    <w:p>
      <w:pPr>
        <w:pStyle w:val="ListBullet"/>
      </w:pPr>
      <w:r>
        <w:rPr>
          <w:sz w:val="20"/>
        </w:rPr>
        <w:t>pip install/uninstall ve sanal ortam çalışma akışı diyagramı</w:t>
      </w:r>
    </w:p>
    <w:p>
      <w:pPr>
        <w:spacing w:before="200"/>
      </w:pPr>
      <w:r>
        <w:rPr>
          <w:b/>
          <w:color w:val="E65C00"/>
          <w:sz w:val="24"/>
        </w:rPr>
        <w:t xml:space="preserve">  Analoji ve Benzetmeler</w:t>
      </w:r>
    </w:p>
    <w:p>
      <w:r>
        <w:rPr>
          <w:b/>
          <w:color w:val="E65C00"/>
          <w:sz w:val="20"/>
        </w:rPr>
        <w:t xml:space="preserve">  1. </w:t>
      </w:r>
      <w:r>
        <w:rPr>
          <w:sz w:val="20"/>
        </w:rPr>
        <w:t>Modüller = Mutfak malzemeleri gibidir: math modülü matematik rafı, os modülü dosya dolabı, time modülü saat gibidir. pip = Online market gibidir: Dünya genelinde geliştiricilerin paylaştığı hazır ürünleri (paketleri) sipariş edip kullanabilirsiniz</w:t>
      </w:r>
    </w:p>
    <w:p>
      <w:pPr>
        <w:spacing w:before="200"/>
      </w:pPr>
      <w:r>
        <w:rPr>
          <w:b/>
          <w:color w:val="E65C00"/>
          <w:sz w:val="24"/>
        </w:rPr>
        <w:t xml:space="preserve">  Öğrenci Soru-Cevap</w:t>
      </w:r>
    </w:p>
    <w:p>
      <w:pPr>
        <w:pStyle w:val="ListBullet"/>
      </w:pPr>
      <w:r>
        <w:rPr>
          <w:sz w:val="20"/>
        </w:rPr>
        <w:t>import, from...import ve import...as arasındaki farklar nelerdir?</w:t>
      </w:r>
    </w:p>
    <w:p>
      <w:pPr>
        <w:pStyle w:val="ListBullet"/>
      </w:pPr>
      <w:r>
        <w:rPr>
          <w:sz w:val="20"/>
        </w:rPr>
        <w:t>os, sys ve time modülleri ne işe yarar?</w:t>
      </w:r>
    </w:p>
    <w:p>
      <w:pPr>
        <w:pStyle w:val="ListBullet"/>
      </w:pPr>
      <w:r>
        <w:rPr>
          <w:sz w:val="20"/>
        </w:rPr>
        <w:t>pip ile paket yükleme ve sanal ortam neden önemlidir?</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6A1B9A"/>
            <w:tcBorders>
              <w:top w:val="single" w:sz="10" w:color="6A1B9A"/>
              <w:left w:val="single" w:sz="10" w:color="6A1B9A"/>
              <w:bottom w:val="single" w:sz="10" w:color="6A1B9A"/>
              <w:right w:val="single" w:sz="10" w:color="6A1B9A"/>
            </w:tcBorders>
          </w:tcPr>
          <w:p>
            <w:r>
              <w:rPr>
                <w:b/>
                <w:color w:val="FFFFFF"/>
                <w:sz w:val="28"/>
              </w:rPr>
              <w:t xml:space="preserve">  E4  |  DERİNLEŞTİRME (ELABORATE)  —  Transfer &amp; Pekiştirme</w:t>
            </w:r>
          </w:p>
        </w:tc>
      </w:tr>
    </w:tbl>
    <w:p/>
    <w:p>
      <w:r>
        <w:rPr>
          <w:i/>
          <w:color w:val="6A1B9A"/>
          <w:sz w:val="20"/>
        </w:rPr>
        <w:t xml:space="preserve">  Süre: 10 dakika</w:t>
      </w:r>
    </w:p>
    <w:p>
      <w:pPr>
        <w:spacing w:before="200"/>
      </w:pPr>
      <w:r>
        <w:rPr>
          <w:b/>
          <w:color w:val="6A1B9A"/>
          <w:sz w:val="24"/>
        </w:rPr>
        <w:t xml:space="preserve">  Uygulama Etkinliği: "Mikro Bilgisayar Proje Altyapısı Oluşturma"</w:t>
      </w:r>
    </w:p>
    <w:p>
      <w:r>
        <w:rPr>
          <w:b/>
          <w:color w:val="1B2A4A"/>
          <w:sz w:val="20"/>
        </w:rPr>
        <w:t xml:space="preserve">Türü: </w:t>
      </w:r>
      <w:r>
        <w:rPr>
          <w:sz w:val="20"/>
        </w:rPr>
        <w:t>Bireysel uygulama ve grup değerlendirme</w:t>
      </w:r>
    </w:p>
    <w:p>
      <w:r>
        <w:rPr>
          <w:b/>
          <w:color w:val="1B2A4A"/>
          <w:sz w:val="20"/>
        </w:rPr>
        <w:t xml:space="preserve">Amacı: </w:t>
      </w:r>
      <w:r>
        <w:rPr>
          <w:sz w:val="20"/>
        </w:rPr>
        <w:t>Modüller ve pip bilgisini kullanarak mikro bilgisayar projesi için gerekli altyapıyı kurma</w:t>
      </w:r>
    </w:p>
    <w:p>
      <w:pPr>
        <w:spacing w:before="200"/>
      </w:pPr>
      <w:r>
        <w:rPr>
          <w:b/>
          <w:color w:val="6A1B9A"/>
          <w:sz w:val="24"/>
        </w:rPr>
        <w:t xml:space="preserve">  Yönerge Adımları</w:t>
      </w:r>
    </w:p>
    <w:p>
      <w:r>
        <w:rPr>
          <w:b/>
          <w:color w:val="6A1B9A"/>
          <w:sz w:val="20"/>
        </w:rPr>
        <w:t xml:space="preserve">  1. </w:t>
      </w:r>
      <w:r>
        <w:rPr>
          <w:sz w:val="20"/>
        </w:rPr>
        <w:t>os, time ve math modüllerini kullanarak sensör veri toplama simülasyonu yazın (dosya oluşturma, zamanlama, hesaplama)</w:t>
      </w:r>
    </w:p>
    <w:p>
      <w:r>
        <w:rPr>
          <w:b/>
          <w:color w:val="6A1B9A"/>
          <w:sz w:val="20"/>
        </w:rPr>
        <w:t xml:space="preserve">  2. </w:t>
      </w:r>
      <w:r>
        <w:rPr>
          <w:sz w:val="20"/>
        </w:rPr>
        <w:t>json modülü ile sensör konfigürasyon dosyası oluşturun (okuma ve yazma)</w:t>
      </w:r>
    </w:p>
    <w:p>
      <w:r>
        <w:rPr>
          <w:b/>
          <w:color w:val="6A1B9A"/>
          <w:sz w:val="20"/>
        </w:rPr>
        <w:t xml:space="preserve">  3. </w:t>
      </w:r>
      <w:r>
        <w:rPr>
          <w:sz w:val="20"/>
        </w:rPr>
        <w:t>pip ile pyserial veya başka bir ilgili kütüphaneyi yükleyin ve temel kullanımını deneyin</w:t>
      </w:r>
    </w:p>
    <w:p>
      <w:r>
        <w:rPr>
          <w:b/>
          <w:color w:val="6A1B9A"/>
          <w:sz w:val="20"/>
        </w:rPr>
        <w:t xml:space="preserve">  4. </w:t>
      </w:r>
      <w:r>
        <w:rPr>
          <w:sz w:val="20"/>
        </w:rPr>
        <w:t>Kendi modülünüzü yazın: sensor_utils.py dosyasında veri okuma, dönüştürme ve kaydetme fonksiyonları tanımlayın ve ana programdan import edin</w:t>
      </w:r>
    </w:p>
    <w:p>
      <w:r>
        <w:rPr>
          <w:b/>
          <w:color w:val="1B2A4A"/>
          <w:sz w:val="20"/>
        </w:rPr>
        <w:t xml:space="preserve">Beklenen Ürün: </w:t>
      </w:r>
      <w:r>
        <w:rPr>
          <w:sz w:val="20"/>
        </w:rPr>
        <w:t>Sensör simülasyon programı, JSON konfigürasyon dosyası, pip ile yüklenen kütüphane denemesi ve özel modül</w:t>
      </w:r>
    </w:p>
    <w:p>
      <w:pPr>
        <w:spacing w:before="200"/>
      </w:pPr>
      <w:r>
        <w:rPr>
          <w:b/>
          <w:color w:val="6A1B9A"/>
          <w:sz w:val="24"/>
        </w:rPr>
        <w:t xml:space="preserve">  Transfer Soruları</w:t>
      </w:r>
    </w:p>
    <w:p>
      <w:r>
        <w:rPr>
          <w:b/>
          <w:color w:val="6A1B9A"/>
          <w:sz w:val="20"/>
        </w:rPr>
        <w:t xml:space="preserve">  1. </w:t>
      </w:r>
      <w:r>
        <w:rPr>
          <w:sz w:val="20"/>
        </w:rPr>
        <w:t>Modül ve pip bilgisi tüm Python projelerinin temelini oluşturur; mikro bilgisayar firmware geliştirme, IoT prototipleme ve otomasyon projelerinde doğrudan kullanılır.</w:t>
      </w:r>
    </w:p>
    <w:p>
      <w:r>
        <w:rPr>
          <w:b/>
          <w:color w:val="1B2A4A"/>
          <w:sz w:val="20"/>
        </w:rPr>
        <w:t xml:space="preserve">İlişkili Disiplinler: </w:t>
      </w:r>
      <w:r>
        <w:rPr>
          <w:sz w:val="20"/>
        </w:rPr>
        <w:t>Programlama (modüler tasarım), yazılım mühendisliği (bağımlılık yönetimi), IoT (proje yapılandırma)</w:t>
      </w:r>
    </w:p>
    <w:p>
      <w:pPr>
        <w:spacing w:before="200"/>
      </w:pPr>
      <w:r>
        <w:rPr>
          <w:b/>
          <w:color w:val="6A1B9A"/>
          <w:sz w:val="24"/>
        </w:rPr>
        <w:t xml:space="preserve">  Gerçek Yaşam Problemi</w:t>
      </w:r>
    </w:p>
    <w:tbl>
      <w:tblPr>
        <w:tblW w:type="auto" w:w="0"/>
        <w:jc w:val="center"/>
        <w:tblLook w:firstColumn="1" w:firstRow="1" w:lastColumn="0" w:lastRow="0" w:noHBand="0" w:noVBand="1" w:val="04A0"/>
      </w:tblPr>
      <w:tblGrid>
        <w:gridCol w:w="9638"/>
      </w:tblGrid>
      <w:tr>
        <w:tc>
          <w:tcPr>
            <w:tcW w:type="dxa" w:w="9638"/>
            <w:shd w:fill="F3E5F5"/>
            <w:tcBorders>
              <w:top w:val="single" w:sz="8" w:color="6A1B9A"/>
              <w:left w:val="single" w:sz="8" w:color="6A1B9A"/>
              <w:bottom w:val="single" w:sz="8" w:color="6A1B9A"/>
              <w:right w:val="single" w:sz="8" w:color="6A1B9A"/>
            </w:tcBorders>
          </w:tcPr>
          <w:p>
            <w:r>
              <w:rPr>
                <w:color w:val="333333"/>
                <w:sz w:val="20"/>
              </w:rPr>
              <w:t>pip install komutu ile yüklenen bir paket başka paketlere bağımlı (dependency) ve sürüm çakışması oluşuyor. Bu sorunu sanal ortam kullanarak nasıl çözersiniz?</w:t>
            </w:r>
          </w:p>
        </w:tc>
      </w:tr>
    </w:tbl>
    <w:p/>
    <w:p>
      <w:r>
        <w:rPr>
          <w:b/>
          <w:color w:val="1B2A4A"/>
          <w:sz w:val="20"/>
        </w:rPr>
        <w:t xml:space="preserve">Yaratıcı Görev: </w:t>
      </w:r>
      <w:r>
        <w:rPr>
          <w:sz w:val="20"/>
        </w:rPr>
        <w:t>Kendi Python paketinizi yazıp PyPI'a yüklemek isterseniz hangi adımları takip ederdiniz? Mikro bilgisayar topluluğuna nasıl katkı sağlardınız?</w:t>
      </w:r>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2E7D32"/>
            <w:tcBorders>
              <w:top w:val="single" w:sz="10" w:color="2E7D32"/>
              <w:left w:val="single" w:sz="10" w:color="2E7D32"/>
              <w:bottom w:val="single" w:sz="10" w:color="2E7D32"/>
              <w:right w:val="single" w:sz="10" w:color="2E7D32"/>
            </w:tcBorders>
          </w:tcPr>
          <w:p>
            <w:r>
              <w:rPr>
                <w:b/>
                <w:color w:val="FFFFFF"/>
                <w:sz w:val="28"/>
              </w:rPr>
              <w:t xml:space="preserve">  E5  |  DEĞERLENDİRME (EVALUATE)  —  Öğrenmeyi Ölçme</w:t>
            </w:r>
          </w:p>
        </w:tc>
      </w:tr>
    </w:tbl>
    <w:p/>
    <w:p>
      <w:r>
        <w:rPr>
          <w:i/>
          <w:color w:val="2E7D32"/>
          <w:sz w:val="20"/>
        </w:rPr>
        <w:t xml:space="preserve">  Süre: 8 dakika</w:t>
      </w:r>
    </w:p>
    <w:p>
      <w:pPr>
        <w:spacing w:before="200"/>
      </w:pPr>
      <w:r>
        <w:rPr>
          <w:b/>
          <w:color w:val="2E7D32"/>
          <w:sz w:val="24"/>
        </w:rPr>
        <w:t xml:space="preserve">  Öz Değerlendirme Kontrol Listesi</w:t>
      </w:r>
    </w:p>
    <w:p>
      <w:r>
        <w:rPr>
          <w:sz w:val="20"/>
        </w:rPr>
        <w:t xml:space="preserve">  ☐  import ifadesinin farklı kullanım şekilleri anlaşıldı mı?</w:t>
      </w:r>
    </w:p>
    <w:p>
      <w:r>
        <w:rPr>
          <w:sz w:val="20"/>
        </w:rPr>
        <w:t xml:space="preserve">  ☐  Yerleşik modüller (os, sys, time, math) kullanılabildi mi?</w:t>
      </w:r>
    </w:p>
    <w:p>
      <w:r>
        <w:rPr>
          <w:sz w:val="20"/>
        </w:rPr>
        <w:t xml:space="preserve">  ☐  pip ile paket yükleme ve yönetim kavrandı mı?</w:t>
      </w:r>
    </w:p>
    <w:p>
      <w:pPr>
        <w:spacing w:before="200"/>
      </w:pPr>
      <w:r>
        <w:rPr>
          <w:b/>
          <w:color w:val="2E7D32"/>
          <w:sz w:val="24"/>
        </w:rPr>
        <w:t xml:space="preserve">  Öz Değerlendirme Soruları</w:t>
      </w:r>
    </w:p>
    <w:p>
      <w:r>
        <w:rPr>
          <w:b/>
          <w:color w:val="2E7D32"/>
          <w:sz w:val="20"/>
        </w:rPr>
        <w:t xml:space="preserve">  1. </w:t>
      </w:r>
      <w:r>
        <w:rPr>
          <w:sz w:val="20"/>
        </w:rPr>
        <w:t>import, from...import ve import...as arasındaki fark nedir?</w:t>
      </w:r>
    </w:p>
    <w:p>
      <w:r>
        <w:rPr>
          <w:b/>
          <w:color w:val="2E7D32"/>
          <w:sz w:val="20"/>
        </w:rPr>
        <w:t xml:space="preserve">  2. </w:t>
      </w:r>
      <w:r>
        <w:rPr>
          <w:sz w:val="20"/>
        </w:rPr>
        <w:t>os ve time modüllerinin en çok kullanılan fonksiyonları nelerdir?</w:t>
      </w:r>
    </w:p>
    <w:p>
      <w:r>
        <w:rPr>
          <w:b/>
          <w:color w:val="2E7D32"/>
          <w:sz w:val="20"/>
        </w:rPr>
        <w:t xml:space="preserve">  3. </w:t>
      </w:r>
      <w:r>
        <w:rPr>
          <w:sz w:val="20"/>
        </w:rPr>
        <w:t>pip ile paket nasıl yüklenir ve requirements.txt ne işe yarar?</w:t>
      </w:r>
    </w:p>
    <w:p>
      <w:pPr>
        <w:spacing w:before="200"/>
      </w:pPr>
      <w:r>
        <w:rPr>
          <w:b/>
          <w:color w:val="2E7D32"/>
          <w:sz w:val="24"/>
        </w:rPr>
        <w:t xml:space="preserve">  Biçimlendirici Değerlendirme (Kısa Quiz)</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2E7D32"/>
          </w:tcPr>
          <w:p>
            <w:pPr>
              <w:jc w:val="center"/>
            </w:pPr>
            <w:r>
              <w:rPr>
                <w:b/>
                <w:color w:val="FFFFFF"/>
                <w:sz w:val="18"/>
              </w:rPr>
              <w:t>No</w:t>
            </w:r>
          </w:p>
        </w:tc>
        <w:tc>
          <w:tcPr>
            <w:tcW w:type="dxa" w:w="3213"/>
            <w:shd w:fill="2E7D32"/>
          </w:tcPr>
          <w:p>
            <w:pPr>
              <w:jc w:val="center"/>
            </w:pPr>
            <w:r>
              <w:rPr>
                <w:b/>
                <w:color w:val="FFFFFF"/>
                <w:sz w:val="18"/>
              </w:rPr>
              <w:t>Soru</w:t>
            </w:r>
          </w:p>
        </w:tc>
        <w:tc>
          <w:tcPr>
            <w:tcW w:type="dxa" w:w="3213"/>
            <w:shd w:fill="2E7D32"/>
          </w:tcPr>
          <w:p>
            <w:pPr>
              <w:jc w:val="center"/>
            </w:pPr>
            <w:r>
              <w:rPr>
                <w:b/>
                <w:color w:val="FFFFFF"/>
                <w:sz w:val="18"/>
              </w:rPr>
              <w:t>Cevap</w:t>
            </w:r>
          </w:p>
        </w:tc>
      </w:tr>
      <w:tr>
        <w:tc>
          <w:tcPr>
            <w:tcW w:type="dxa" w:w="3213"/>
          </w:tcPr>
          <w:p>
            <w:r>
              <w:rPr>
                <w:sz w:val="18"/>
              </w:rPr>
              <w:t>Python'da bir modülden sadece belirli bir fonksiyonu almak için hangi söz dizimi kullanılır?</w:t>
            </w:r>
          </w:p>
        </w:tc>
        <w:tc>
          <w:tcPr>
            <w:tcW w:type="dxa" w:w="3213"/>
          </w:tcPr>
          <w:p>
            <w:r>
              <w:rPr>
                <w:sz w:val="18"/>
              </w:rPr>
              <w:t>A) import modül  B) from modül import fonksiyon  C) include modül  D) require modül</w:t>
            </w:r>
          </w:p>
        </w:tc>
        <w:tc>
          <w:tcPr>
            <w:tcW w:type="dxa" w:w="3213"/>
          </w:tcPr>
          <w:p>
            <w:r>
              <w:rPr>
                <w:sz w:val="18"/>
              </w:rPr>
              <w:t>B</w:t>
            </w:r>
          </w:p>
        </w:tc>
      </w:tr>
      <w:tr>
        <w:tc>
          <w:tcPr>
            <w:tcW w:type="dxa" w:w="3213"/>
          </w:tcPr>
          <w:p>
            <w:r>
              <w:rPr>
                <w:sz w:val="18"/>
              </w:rPr>
              <w:t>Aşağıdakilerden hangisi Python yerleşik modülü DEĞİLDİR?</w:t>
            </w:r>
          </w:p>
        </w:tc>
        <w:tc>
          <w:tcPr>
            <w:tcW w:type="dxa" w:w="3213"/>
          </w:tcPr>
          <w:p>
            <w:r>
              <w:rPr>
                <w:sz w:val="18"/>
              </w:rPr>
              <w:t>A) os  B) math  C) numpy  D) time</w:t>
            </w:r>
          </w:p>
        </w:tc>
        <w:tc>
          <w:tcPr>
            <w:tcW w:type="dxa" w:w="3213"/>
          </w:tcPr>
          <w:p>
            <w:r>
              <w:rPr>
                <w:sz w:val="18"/>
              </w:rPr>
              <w:t>C</w:t>
            </w:r>
          </w:p>
        </w:tc>
      </w:tr>
      <w:tr>
        <w:tc>
          <w:tcPr>
            <w:tcW w:type="dxa" w:w="3213"/>
          </w:tcPr>
          <w:p>
            <w:r>
              <w:rPr>
                <w:sz w:val="18"/>
              </w:rPr>
              <w:t>pip freeze &gt; requirements.txt komutu ne yapar?</w:t>
            </w:r>
          </w:p>
        </w:tc>
        <w:tc>
          <w:tcPr>
            <w:tcW w:type="dxa" w:w="3213"/>
          </w:tcPr>
          <w:p>
            <w:r>
              <w:rPr>
                <w:sz w:val="18"/>
              </w:rPr>
              <w:t>A) Tüm paketleri siler  B) Yüklü paketlerin listesini dosyaya kaydeder  C) Paketleri günceller  D) Sanal ortam oluşturur</w:t>
            </w:r>
          </w:p>
        </w:tc>
        <w:tc>
          <w:tcPr>
            <w:tcW w:type="dxa" w:w="3213"/>
          </w:tcPr>
          <w:p>
            <w:r>
              <w:rPr>
                <w:sz w:val="18"/>
              </w:rPr>
              <w:t>B</w:t>
            </w:r>
          </w:p>
        </w:tc>
      </w:tr>
    </w:tbl>
    <w:p/>
    <w:p>
      <w:pPr>
        <w:spacing w:before="200"/>
      </w:pPr>
      <w:r>
        <w:rPr>
          <w:b/>
          <w:color w:val="2E7D32"/>
          <w:sz w:val="24"/>
        </w:rPr>
        <w:t xml:space="preserve">  Tartışma Soruları</w:t>
      </w:r>
    </w:p>
    <w:p>
      <w:r>
        <w:rPr>
          <w:b/>
          <w:color w:val="2E7D32"/>
          <w:sz w:val="20"/>
        </w:rPr>
        <w:t>Açık Uçlu:</w:t>
      </w:r>
    </w:p>
    <w:p>
      <w:r>
        <w:rPr>
          <w:b/>
          <w:color w:val="2E7D32"/>
          <w:sz w:val="20"/>
        </w:rPr>
        <w:t xml:space="preserve">  1. </w:t>
      </w:r>
      <w:r>
        <w:rPr>
          <w:sz w:val="20"/>
        </w:rPr>
        <w:t>Açık kaynak Python kütüphaneleri yazılım geliştirme sürecini nasıl değiştirdi? Açık kaynak ekosisteminin güvenlik riskleri nelerdir?</w:t>
      </w:r>
    </w:p>
    <w:p>
      <w:r>
        <w:rPr>
          <w:b/>
          <w:color w:val="2E7D32"/>
          <w:sz w:val="20"/>
        </w:rPr>
        <w:t>Eleştirel Düşünme:</w:t>
      </w:r>
    </w:p>
    <w:p>
      <w:r>
        <w:rPr>
          <w:b/>
          <w:color w:val="2E7D32"/>
          <w:sz w:val="20"/>
        </w:rPr>
        <w:t xml:space="preserve">  1. </w:t>
      </w:r>
      <w:r>
        <w:rPr>
          <w:sz w:val="20"/>
        </w:rPr>
        <w:t>Python'un standart kütüphanesi çok geniştir ('batteries included' felsefesi). Bu yaklaşımın avantajları ve dezavantajları nelerdir? Diğer dillerin (örneğin Go, Rust) yaklaşımıyla nasıl karşılaştırılır?</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C62828"/>
            <w:tcBorders>
              <w:top w:val="single" w:sz="10" w:color="C62828"/>
              <w:left w:val="single" w:sz="10" w:color="C62828"/>
              <w:bottom w:val="single" w:sz="10" w:color="C62828"/>
              <w:right w:val="single" w:sz="10" w:color="C62828"/>
            </w:tcBorders>
          </w:tcPr>
          <w:p>
            <w:r>
              <w:rPr>
                <w:b/>
                <w:color w:val="FFFFFF"/>
                <w:sz w:val="28"/>
              </w:rPr>
              <w:t xml:space="preserve">  UYGULAMALAR  |  Hands-On Uygulama Etkinlikleri</w:t>
            </w:r>
          </w:p>
        </w:tc>
      </w:tr>
    </w:tbl>
    <w:p/>
    <w:p>
      <w:pPr>
        <w:spacing w:before="200"/>
      </w:pPr>
      <w:r>
        <w:rPr>
          <w:b/>
          <w:color w:val="C62828"/>
          <w:sz w:val="24"/>
        </w:rPr>
        <w:t xml:space="preserve">  Adım Adım Uygulama: "Modüller ve pip Uygulamaları"</w:t>
      </w:r>
    </w:p>
    <w:p>
      <w:r>
        <w:rPr>
          <w:b/>
          <w:color w:val="1B2A4A"/>
          <w:sz w:val="20"/>
        </w:rPr>
        <w:t xml:space="preserve">Hedef: </w:t>
      </w:r>
      <w:r>
        <w:rPr>
          <w:sz w:val="20"/>
        </w:rPr>
        <w:t>import kullanımı, yerleşik modüller ve pip paket yönetimini uygulama</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Adım</w:t>
            </w:r>
          </w:p>
        </w:tc>
        <w:tc>
          <w:tcPr>
            <w:tcW w:type="dxa" w:w="3213"/>
            <w:shd w:fill="C62828"/>
          </w:tcPr>
          <w:p>
            <w:pPr>
              <w:jc w:val="center"/>
            </w:pPr>
            <w:r>
              <w:rPr>
                <w:b/>
                <w:color w:val="FFFFFF"/>
                <w:sz w:val="18"/>
              </w:rPr>
              <w:t>İşlem</w:t>
            </w:r>
          </w:p>
        </w:tc>
        <w:tc>
          <w:tcPr>
            <w:tcW w:type="dxa" w:w="3213"/>
            <w:shd w:fill="C62828"/>
          </w:tcPr>
          <w:p>
            <w:pPr>
              <w:jc w:val="center"/>
            </w:pPr>
            <w:r>
              <w:rPr>
                <w:b/>
                <w:color w:val="FFFFFF"/>
                <w:sz w:val="18"/>
              </w:rPr>
              <w:t>Beklenen Sonuç</w:t>
            </w:r>
          </w:p>
        </w:tc>
      </w:tr>
      <w:tr>
        <w:tc>
          <w:tcPr>
            <w:tcW w:type="dxa" w:w="3213"/>
          </w:tcPr>
          <w:p>
            <w:r>
              <w:rPr>
                <w:sz w:val="18"/>
              </w:rPr>
              <w:t>1</w:t>
            </w:r>
          </w:p>
        </w:tc>
        <w:tc>
          <w:tcPr>
            <w:tcW w:type="dxa" w:w="3213"/>
          </w:tcPr>
          <w:p>
            <w:r>
              <w:rPr>
                <w:sz w:val="18"/>
              </w:rPr>
              <w:t>math ve random modüllerini import edin ve farklı import yöntemlerini deneyin</w:t>
            </w:r>
          </w:p>
        </w:tc>
        <w:tc>
          <w:tcPr>
            <w:tcW w:type="dxa" w:w="3213"/>
          </w:tcPr>
          <w:p>
            <w:r>
              <w:rPr>
                <w:sz w:val="18"/>
              </w:rPr>
              <w:t>5 dk</w:t>
            </w:r>
          </w:p>
        </w:tc>
      </w:tr>
      <w:tr>
        <w:tc>
          <w:tcPr>
            <w:tcW w:type="dxa" w:w="3213"/>
          </w:tcPr>
          <w:p>
            <w:r>
              <w:rPr>
                <w:sz w:val="18"/>
              </w:rPr>
              <w:t>2</w:t>
            </w:r>
          </w:p>
        </w:tc>
        <w:tc>
          <w:tcPr>
            <w:tcW w:type="dxa" w:w="3213"/>
          </w:tcPr>
          <w:p>
            <w:r>
              <w:rPr>
                <w:sz w:val="18"/>
              </w:rPr>
              <w:t>os ve time modülleri ile dosya sistemi ve zamanlama işlemleri yapın</w:t>
            </w:r>
          </w:p>
        </w:tc>
        <w:tc>
          <w:tcPr>
            <w:tcW w:type="dxa" w:w="3213"/>
          </w:tcPr>
          <w:p>
            <w:r>
              <w:rPr>
                <w:sz w:val="18"/>
              </w:rPr>
              <w:t>5 dk</w:t>
            </w:r>
          </w:p>
        </w:tc>
      </w:tr>
      <w:tr>
        <w:tc>
          <w:tcPr>
            <w:tcW w:type="dxa" w:w="3213"/>
          </w:tcPr>
          <w:p>
            <w:r>
              <w:rPr>
                <w:sz w:val="18"/>
              </w:rPr>
              <w:t>3</w:t>
            </w:r>
          </w:p>
        </w:tc>
        <w:tc>
          <w:tcPr>
            <w:tcW w:type="dxa" w:w="3213"/>
          </w:tcPr>
          <w:p>
            <w:r>
              <w:rPr>
                <w:sz w:val="18"/>
              </w:rPr>
              <w:t>pip list, pip install ve pip show komutlarını terminalde uygulayın</w:t>
            </w:r>
          </w:p>
        </w:tc>
        <w:tc>
          <w:tcPr>
            <w:tcW w:type="dxa" w:w="3213"/>
          </w:tcPr>
          <w:p>
            <w:r>
              <w:rPr>
                <w:sz w:val="18"/>
              </w:rPr>
              <w:t>5 dk</w:t>
            </w:r>
          </w:p>
        </w:tc>
      </w:tr>
      <w:tr>
        <w:tc>
          <w:tcPr>
            <w:tcW w:type="dxa" w:w="3213"/>
          </w:tcPr>
          <w:p>
            <w:r>
              <w:rPr>
                <w:sz w:val="18"/>
              </w:rPr>
              <w:t>4</w:t>
            </w:r>
          </w:p>
        </w:tc>
        <w:tc>
          <w:tcPr>
            <w:tcW w:type="dxa" w:w="3213"/>
          </w:tcPr>
          <w:p>
            <w:r>
              <w:rPr>
                <w:sz w:val="18"/>
              </w:rPr>
              <w:t>Kendi modülünüzü (sensor_utils.py) yazın ve ana programdan import ederek kullanın</w:t>
            </w:r>
          </w:p>
        </w:tc>
        <w:tc>
          <w:tcPr>
            <w:tcW w:type="dxa" w:w="3213"/>
          </w:tcPr>
          <w:p>
            <w:r>
              <w:rPr>
                <w:sz w:val="18"/>
              </w:rPr>
              <w:t>5 dk</w:t>
            </w:r>
          </w:p>
        </w:tc>
      </w:tr>
    </w:tbl>
    <w:p/>
    <w:p>
      <w:r>
        <w:rPr>
          <w:b/>
          <w:color w:val="1B2A4A"/>
          <w:sz w:val="20"/>
        </w:rPr>
        <w:t xml:space="preserve">Tamamlanma Kriteri: </w:t>
      </w:r>
      <w:r>
        <w:rPr>
          <w:sz w:val="20"/>
        </w:rPr>
        <w:t>import yöntemleri, yerleşik modül kullanımı, pip komutları ve özel modül yazımı tamamlanmış olmalı</w:t>
      </w:r>
    </w:p>
    <w:p>
      <w:pPr>
        <w:jc w:val="center"/>
      </w:pPr>
      <w:r>
        <w:rPr>
          <w:color w:val="BDBDBD"/>
          <w:sz w:val="12"/>
        </w:rPr>
        <w:t>________________________________________________________________________________</w:t>
      </w:r>
    </w:p>
    <w:p>
      <w:pPr>
        <w:spacing w:before="200"/>
      </w:pPr>
      <w:r>
        <w:rPr>
          <w:b/>
          <w:color w:val="C62828"/>
          <w:sz w:val="24"/>
        </w:rPr>
        <w:t xml:space="preserve">  Canlı Demo: "Modüller ve pip Canlı Kodlama Gösterimi"</w:t>
      </w:r>
    </w:p>
    <w:p>
      <w:r>
        <w:rPr>
          <w:b/>
          <w:color w:val="1B2A4A"/>
          <w:sz w:val="20"/>
        </w:rPr>
        <w:t xml:space="preserve">Eğitmenin Gösterdiği: </w:t>
      </w:r>
      <w:r>
        <w:rPr>
          <w:sz w:val="20"/>
        </w:rPr>
        <w:t>Python IDE ve terminalde yerleşik modül kullanımı, pip komutları ve özel modül oluşturmayı canlı olarak gösterir.</w:t>
      </w:r>
    </w:p>
    <w:p>
      <w:r>
        <w:rPr>
          <w:b/>
          <w:color w:val="1B2A4A"/>
          <w:sz w:val="20"/>
        </w:rPr>
        <w:t xml:space="preserve">Öğrencinin Tekrarladığı: </w:t>
      </w:r>
      <w:r>
        <w:rPr>
          <w:sz w:val="20"/>
        </w:rPr>
        <w:t>Eğitmeni izler, her adımı kendi bilgisayarında ve terminalinde uygular ve modül import mekanizmasını gözlemler.</w:t>
      </w:r>
    </w:p>
    <w:p>
      <w:r>
        <w:rPr>
          <w:b/>
          <w:color w:val="1B2A4A"/>
          <w:sz w:val="20"/>
        </w:rPr>
        <w:t xml:space="preserve">Dikkat Noktaları: </w:t>
      </w:r>
      <w:r>
        <w:rPr>
          <w:sz w:val="20"/>
        </w:rPr>
        <w:t>pip install komutunun internet bağlantısı gerektirdiğini belirtin; güvenilir kaynaklardan paket yüklemenin önemini vurgulayın.</w:t>
      </w:r>
    </w:p>
    <w:p>
      <w:pPr>
        <w:jc w:val="center"/>
      </w:pPr>
      <w:r>
        <w:rPr>
          <w:color w:val="BDBDBD"/>
          <w:sz w:val="12"/>
        </w:rPr>
        <w:t>________________________________________________________________________________</w:t>
      </w:r>
    </w:p>
    <w:p>
      <w:pPr>
        <w:spacing w:before="200"/>
      </w:pPr>
      <w:r>
        <w:rPr>
          <w:b/>
          <w:color w:val="C62828"/>
          <w:sz w:val="24"/>
        </w:rPr>
        <w:t xml:space="preserve">  Pratik Alıştırmalar</w:t>
      </w:r>
    </w:p>
    <w:tbl>
      <w:tblPr>
        <w:tblStyle w:val="TableGrid"/>
        <w:tblW w:type="auto" w:w="0"/>
        <w:jc w:val="center"/>
        <w:tblLook w:firstColumn="1" w:firstRow="1" w:lastColumn="0" w:lastRow="0" w:noHBand="0" w:noVBand="1" w:val="04A0"/>
      </w:tblPr>
      <w:tblGrid>
        <w:gridCol w:w="3213"/>
        <w:gridCol w:w="3213"/>
        <w:gridCol w:w="3213"/>
      </w:tblGrid>
      <w:tr>
        <w:tc>
          <w:tcPr>
            <w:tcW w:type="dxa" w:w="3213"/>
            <w:shd w:fill="C62828"/>
          </w:tcPr>
          <w:p>
            <w:pPr>
              <w:jc w:val="center"/>
            </w:pPr>
            <w:r>
              <w:rPr>
                <w:b/>
                <w:color w:val="FFFFFF"/>
                <w:sz w:val="18"/>
              </w:rPr>
              <w:t>No</w:t>
            </w:r>
          </w:p>
        </w:tc>
        <w:tc>
          <w:tcPr>
            <w:tcW w:type="dxa" w:w="3213"/>
            <w:shd w:fill="C62828"/>
          </w:tcPr>
          <w:p>
            <w:pPr>
              <w:jc w:val="center"/>
            </w:pPr>
            <w:r>
              <w:rPr>
                <w:b/>
                <w:color w:val="FFFFFF"/>
                <w:sz w:val="18"/>
              </w:rPr>
              <w:t>Zorluk</w:t>
            </w:r>
          </w:p>
        </w:tc>
        <w:tc>
          <w:tcPr>
            <w:tcW w:type="dxa" w:w="3213"/>
            <w:shd w:fill="C62828"/>
          </w:tcPr>
          <w:p>
            <w:pPr>
              <w:jc w:val="center"/>
            </w:pPr>
            <w:r>
              <w:rPr>
                <w:b/>
                <w:color w:val="FFFFFF"/>
                <w:sz w:val="18"/>
              </w:rPr>
              <w:t>Görev</w:t>
            </w:r>
          </w:p>
        </w:tc>
      </w:tr>
      <w:tr>
        <w:tc>
          <w:tcPr>
            <w:tcW w:type="dxa" w:w="3213"/>
          </w:tcPr>
          <w:p>
            <w:r>
              <w:rPr>
                <w:sz w:val="18"/>
              </w:rPr>
              <w:t>Matematiksel Hesap Makinesi</w:t>
            </w:r>
          </w:p>
        </w:tc>
        <w:tc>
          <w:tcPr>
            <w:tcW w:type="dxa" w:w="3213"/>
          </w:tcPr>
          <w:p>
            <w:r>
              <w:rPr>
                <w:sz w:val="18"/>
              </w:rPr>
              <w:t>math modülü kullanarak karekök, trigonometri ve logaritma hesaplayan bir program yazın</w:t>
            </w:r>
          </w:p>
        </w:tc>
        <w:tc>
          <w:tcPr>
            <w:tcW w:type="dxa" w:w="3213"/>
          </w:tcPr>
          <w:p>
            <w:r>
              <w:rPr>
                <w:sz w:val="18"/>
              </w:rPr>
              <w:t>Kolay</w:t>
            </w:r>
          </w:p>
        </w:tc>
      </w:tr>
      <w:tr>
        <w:tc>
          <w:tcPr>
            <w:tcW w:type="dxa" w:w="3213"/>
          </w:tcPr>
          <w:p>
            <w:r>
              <w:rPr>
                <w:sz w:val="18"/>
              </w:rPr>
              <w:t>Dosya Yöneticisi</w:t>
            </w:r>
          </w:p>
        </w:tc>
        <w:tc>
          <w:tcPr>
            <w:tcW w:type="dxa" w:w="3213"/>
          </w:tcPr>
          <w:p>
            <w:r>
              <w:rPr>
                <w:sz w:val="18"/>
              </w:rPr>
              <w:t>os modülü ile dizin listeleme, dosya boyutu hesaplama ve klasör oluşturma programı yazın</w:t>
            </w:r>
          </w:p>
        </w:tc>
        <w:tc>
          <w:tcPr>
            <w:tcW w:type="dxa" w:w="3213"/>
          </w:tcPr>
          <w:p>
            <w:r>
              <w:rPr>
                <w:sz w:val="18"/>
              </w:rPr>
              <w:t>Orta</w:t>
            </w:r>
          </w:p>
        </w:tc>
      </w:tr>
      <w:tr>
        <w:tc>
          <w:tcPr>
            <w:tcW w:type="dxa" w:w="3213"/>
          </w:tcPr>
          <w:p>
            <w:r>
              <w:rPr>
                <w:sz w:val="18"/>
              </w:rPr>
              <w:t>Proje Altyapı Kurulumu</w:t>
            </w:r>
          </w:p>
        </w:tc>
        <w:tc>
          <w:tcPr>
            <w:tcW w:type="dxa" w:w="3213"/>
          </w:tcPr>
          <w:p>
            <w:r>
              <w:rPr>
                <w:sz w:val="18"/>
              </w:rPr>
              <w:t>Sanal ortam oluşturun, requirements.txt ile bağımlılıkları yönetin ve kendi modülünüzü yazıp kullanın</w:t>
            </w:r>
          </w:p>
        </w:tc>
        <w:tc>
          <w:tcPr>
            <w:tcW w:type="dxa" w:w="3213"/>
          </w:tcPr>
          <w:p>
            <w:r>
              <w:rPr>
                <w:sz w:val="18"/>
              </w:rPr>
              <w:t>Zor</w:t>
            </w:r>
          </w:p>
        </w:tc>
      </w:tr>
    </w:tbl>
    <w:p/>
    <w:p>
      <w:pPr>
        <w:jc w:val="center"/>
      </w:pPr>
      <w:r>
        <w:rPr>
          <w:color w:val="BDBDBD"/>
          <w:sz w:val="12"/>
        </w:rPr>
        <w:t>________________________________________________________________________________</w:t>
      </w:r>
    </w:p>
    <w:p>
      <w:pPr>
        <w:spacing w:before="200"/>
      </w:pPr>
      <w:r>
        <w:rPr>
          <w:b/>
          <w:color w:val="C62828"/>
          <w:sz w:val="24"/>
        </w:rPr>
        <w:t xml:space="preserve">  Vaka Çalışması: "Mikro Bilgisayar Proje Başlangıcı"</w:t>
      </w:r>
    </w:p>
    <w:tbl>
      <w:tblPr>
        <w:tblW w:type="auto" w:w="0"/>
        <w:jc w:val="center"/>
        <w:tblLook w:firstColumn="1" w:firstRow="1" w:lastColumn="0" w:lastRow="0" w:noHBand="0" w:noVBand="1" w:val="04A0"/>
      </w:tblPr>
      <w:tblGrid>
        <w:gridCol w:w="9638"/>
      </w:tblGrid>
      <w:tr>
        <w:tc>
          <w:tcPr>
            <w:tcW w:type="dxa" w:w="9638"/>
            <w:shd w:fill="FFF3E0"/>
            <w:tcBorders>
              <w:top w:val="single" w:sz="8" w:color="C62828"/>
              <w:left w:val="single" w:sz="8" w:color="C62828"/>
              <w:bottom w:val="single" w:sz="8" w:color="C62828"/>
              <w:right w:val="single" w:sz="8" w:color="C62828"/>
            </w:tcBorders>
          </w:tcPr>
          <w:p>
            <w:r>
              <w:rPr>
                <w:color w:val="333333"/>
                <w:sz w:val="20"/>
              </w:rPr>
              <w:t>Yeni bir mikro bilgisayar IoT projesi başlatıyorsunuz. Projede sıcaklık ve nem sensörü okuma (time, random modülleri ile simülasyon), verileri dosyaya kaydetme (os, json modülleri), seri port iletişimi (pyserial kütüphanesi) ve web API'ye veri gönderme (requests kütüphanesi) gerekiyor. Projenin modül yapısını tasarlayın, gerekli kütüphaneleri belirleyin ve requirements.txt dosyası oluşturun.</w:t>
            </w:r>
          </w:p>
        </w:tc>
      </w:tr>
    </w:tbl>
    <w:p/>
    <w:p>
      <w:r>
        <w:rPr>
          <w:b/>
          <w:color w:val="1B2A4A"/>
          <w:sz w:val="20"/>
        </w:rPr>
        <w:t xml:space="preserve">Beklenen Çıktı: </w:t>
      </w:r>
      <w:r>
        <w:rPr>
          <w:sz w:val="20"/>
        </w:rPr>
        <w:t>Proje modül yapısı tasarımı, requirements.txt dosyası, sensör simülasyon modülü ve ana program kodu</w:t>
      </w:r>
    </w:p>
    <w:p>
      <w:pPr>
        <w:jc w:val="center"/>
      </w:pPr>
      <w:r>
        <w:rPr>
          <w:color w:val="BDBDBD"/>
          <w:sz w:val="12"/>
        </w:rPr>
        <w:t>________________________________________________________________________________</w:t>
      </w:r>
    </w:p>
    <w:p>
      <w:r>
        <w:br w:type="page"/>
      </w:r>
    </w:p>
    <w:tbl>
      <w:tblPr>
        <w:tblW w:type="auto" w:w="0"/>
        <w:jc w:val="center"/>
        <w:tblLook w:firstColumn="1" w:firstRow="1" w:lastColumn="0" w:lastRow="0" w:noHBand="0" w:noVBand="1" w:val="04A0"/>
      </w:tblPr>
      <w:tblGrid>
        <w:gridCol w:w="9638"/>
      </w:tblGrid>
      <w:tr>
        <w:tc>
          <w:tcPr>
            <w:tcW w:type="dxa" w:w="9638"/>
            <w:shd w:fill="555555"/>
            <w:tcBorders>
              <w:top w:val="single" w:sz="10" w:color="555555"/>
              <w:left w:val="single" w:sz="10" w:color="555555"/>
              <w:bottom w:val="single" w:sz="10" w:color="555555"/>
              <w:right w:val="single" w:sz="10" w:color="555555"/>
            </w:tcBorders>
          </w:tcPr>
          <w:p>
            <w:r>
              <w:rPr>
                <w:b/>
                <w:color w:val="FFFFFF"/>
                <w:sz w:val="28"/>
              </w:rPr>
              <w:t xml:space="preserve">  DERS SONU  |  Özet, Kapanış ve Köprü</w:t>
            </w:r>
          </w:p>
        </w:tc>
      </w:tr>
    </w:tbl>
    <w:p/>
    <w:p>
      <w:pPr>
        <w:spacing w:before="200"/>
      </w:pPr>
      <w:r>
        <w:rPr>
          <w:b/>
          <w:color w:val="757575"/>
          <w:sz w:val="24"/>
        </w:rPr>
        <w:t xml:space="preserve">  Özet</w:t>
      </w:r>
    </w:p>
    <w:p>
      <w:r>
        <w:rPr>
          <w:sz w:val="20"/>
        </w:rPr>
        <w:t>Bu derste Python modül ve kütüphane kavramlarını, import ifadesinin farklı kullanım şekillerini, yerleşik modülleri (os, sys, time, math, random, json) ve pip paket yöneticisini (install, list, freeze, requirements.txt) öğrendik.</w:t>
      </w:r>
    </w:p>
    <w:p>
      <w:pPr>
        <w:spacing w:before="200"/>
      </w:pPr>
      <w:r>
        <w:rPr>
          <w:b/>
          <w:color w:val="757575"/>
          <w:sz w:val="24"/>
        </w:rPr>
        <w:t xml:space="preserve">  Anahtar Kavramlar</w:t>
      </w:r>
    </w:p>
    <w:tbl>
      <w:tblPr>
        <w:tblStyle w:val="TableGrid"/>
        <w:tblW w:type="auto" w:w="0"/>
        <w:jc w:val="center"/>
        <w:tblLook w:firstColumn="1" w:firstRow="1" w:lastColumn="0" w:lastRow="0" w:noHBand="0" w:noVBand="1" w:val="04A0"/>
      </w:tblPr>
      <w:tblGrid>
        <w:gridCol w:w="4819"/>
        <w:gridCol w:w="4819"/>
      </w:tblGrid>
      <w:tr>
        <w:tc>
          <w:tcPr>
            <w:tcW w:type="dxa" w:w="4819"/>
            <w:shd w:fill="F5F5F5"/>
          </w:tcPr>
          <w:p>
            <w:r>
              <w:rPr>
                <w:b/>
                <w:color w:val="1B2A4A"/>
                <w:sz w:val="20"/>
              </w:rPr>
              <w:t xml:space="preserve">  Modül (Module)</w:t>
            </w:r>
          </w:p>
        </w:tc>
        <w:tc>
          <w:tcPr>
            <w:tcW w:type="dxa" w:w="4819"/>
            <w:shd w:fill="F5F5F5"/>
          </w:tcPr>
          <w:p>
            <w:r>
              <w:rPr>
                <w:b/>
                <w:color w:val="1B2A4A"/>
                <w:sz w:val="20"/>
              </w:rPr>
              <w:t xml:space="preserve">  Kütüphane (Library/Package)</w:t>
            </w:r>
          </w:p>
        </w:tc>
      </w:tr>
      <w:tr>
        <w:tc>
          <w:tcPr>
            <w:tcW w:type="dxa" w:w="4819"/>
            <w:shd w:fill="F5F5F5"/>
          </w:tcPr>
          <w:p>
            <w:r>
              <w:rPr>
                <w:b/>
                <w:color w:val="1B2A4A"/>
                <w:sz w:val="20"/>
              </w:rPr>
              <w:t xml:space="preserve">  import İfadesi</w:t>
            </w:r>
          </w:p>
        </w:tc>
        <w:tc>
          <w:tcPr>
            <w:tcW w:type="dxa" w:w="4819"/>
            <w:shd w:fill="F5F5F5"/>
          </w:tcPr>
          <w:p>
            <w:r>
              <w:rPr>
                <w:b/>
                <w:color w:val="1B2A4A"/>
                <w:sz w:val="20"/>
              </w:rPr>
              <w:t xml:space="preserve">  pip Paket Yöneticisi</w:t>
            </w:r>
          </w:p>
        </w:tc>
      </w:tr>
      <w:tr>
        <w:tc>
          <w:tcPr>
            <w:tcW w:type="dxa" w:w="4819"/>
            <w:shd w:fill="F5F5F5"/>
          </w:tcPr>
          <w:p>
            <w:r>
              <w:rPr>
                <w:b/>
                <w:color w:val="1B2A4A"/>
                <w:sz w:val="20"/>
              </w:rPr>
              <w:t xml:space="preserve">  Yerleşik Modüller (Standard Library)</w:t>
            </w:r>
          </w:p>
        </w:tc>
        <w:tc>
          <w:tcPr>
            <w:tcW w:type="dxa" w:w="4819"/>
            <w:shd w:fill="F5F5F5"/>
          </w:tcPr>
          <w:p>
            <w:r>
              <w:rPr>
                <w:b/>
                <w:color w:val="1B2A4A"/>
                <w:sz w:val="20"/>
              </w:rPr>
              <w:t xml:space="preserve">  Sanal Ortam (venv)</w:t>
            </w:r>
          </w:p>
        </w:tc>
      </w:tr>
    </w:tbl>
    <w:p/>
    <w:p>
      <w:pPr>
        <w:spacing w:before="200"/>
      </w:pPr>
      <w:r>
        <w:rPr>
          <w:b/>
          <w:color w:val="757575"/>
          <w:sz w:val="24"/>
        </w:rPr>
        <w:t xml:space="preserve">  Bir Sonraki Dersle Köprü</w:t>
      </w:r>
    </w:p>
    <w:p>
      <w:r>
        <w:rPr>
          <w:sz w:val="20"/>
        </w:rPr>
        <w:t>Bir sonraki bölümde Python ile mikro bilgisayar donanımı programlama konularına geçeceğiz.</w:t>
      </w:r>
    </w:p>
    <w:p>
      <w:pPr>
        <w:spacing w:before="200"/>
      </w:pPr>
      <w:r>
        <w:rPr>
          <w:b/>
          <w:color w:val="757575"/>
          <w:sz w:val="24"/>
        </w:rPr>
        <w:t xml:space="preserve">  Ev Ödevi / Hazırlık</w:t>
      </w:r>
    </w:p>
    <w:tbl>
      <w:tblPr>
        <w:tblW w:type="auto" w:w="0"/>
        <w:jc w:val="center"/>
        <w:tblLook w:firstColumn="1" w:firstRow="1" w:lastColumn="0" w:lastRow="0" w:noHBand="0" w:noVBand="1" w:val="04A0"/>
      </w:tblPr>
      <w:tblGrid>
        <w:gridCol w:w="9638"/>
      </w:tblGrid>
      <w:tr>
        <w:tc>
          <w:tcPr>
            <w:tcW w:type="dxa" w:w="9638"/>
            <w:shd w:fill="F5F5F5"/>
            <w:tcBorders>
              <w:top w:val="single" w:sz="8" w:color="555555"/>
              <w:left w:val="single" w:sz="8" w:color="555555"/>
              <w:bottom w:val="single" w:sz="8" w:color="555555"/>
              <w:right w:val="single" w:sz="8" w:color="555555"/>
            </w:tcBorders>
          </w:tcPr>
          <w:p>
            <w:r>
              <w:rPr>
                <w:color w:val="333333"/>
                <w:sz w:val="20"/>
              </w:rPr>
              <w:t>Bir mikro bilgisayar proje planı hazırlayın: 1) Projede kullanacağınız yerleşik modülleri listeleyin ve her birinin işlevini açıklayın. 2) PyPI'da projeniiz için faydalı 3 üçüncü parti kütüphane bulun ve kısa açıklamalarını yazın. 3) requirements.txt dosyası oluşturun.</w:t>
            </w:r>
          </w:p>
        </w:tc>
      </w:tr>
    </w:tbl>
    <w:p/>
    <w:p>
      <w:pPr>
        <w:jc w:val="center"/>
      </w:pPr>
      <w:r>
        <w:rPr>
          <w:color w:val="BDBDBD"/>
          <w:sz w:val="12"/>
        </w:rPr>
        <w:t>________________________________________________________________________________</w:t>
      </w:r>
    </w:p>
    <w:tbl>
      <w:tblPr>
        <w:tblW w:type="auto" w:w="0"/>
        <w:jc w:val="center"/>
        <w:tblLook w:firstColumn="1" w:firstRow="1" w:lastColumn="0" w:lastRow="0" w:noHBand="0" w:noVBand="1" w:val="04A0"/>
      </w:tblPr>
      <w:tblGrid>
        <w:gridCol w:w="9638"/>
      </w:tblGrid>
      <w:tr>
        <w:tc>
          <w:tcPr>
            <w:tcW w:type="dxa" w:w="9638"/>
            <w:shd w:fill="1B2A4A"/>
            <w:tcBorders>
              <w:top w:val="single" w:sz="10" w:color="1B2A4A"/>
              <w:left w:val="single" w:sz="10" w:color="1B2A4A"/>
              <w:bottom w:val="single" w:sz="10" w:color="1B2A4A"/>
              <w:right w:val="single" w:sz="10" w:color="1B2A4A"/>
            </w:tcBorders>
          </w:tcPr>
          <w:p>
            <w:r>
              <w:rPr>
                <w:b/>
                <w:color w:val="FFFFFF"/>
                <w:sz w:val="28"/>
              </w:rPr>
              <w:t xml:space="preserve">  NOTLAR  |  Öğretmen Notları</w:t>
            </w:r>
          </w:p>
        </w:tc>
      </w:tr>
    </w:tbl>
    <w:p/>
    <w:p>
      <w:pPr>
        <w:spacing w:before="200"/>
      </w:pPr>
      <w:r>
        <w:rPr>
          <w:b/>
          <w:color w:val="1B2A4A"/>
          <w:sz w:val="24"/>
        </w:rPr>
        <w:t xml:space="preserve">  Dersten Önce Yapılacaklar</w:t>
      </w:r>
    </w:p>
    <w:p>
      <w:pPr>
        <w:pStyle w:val="ListBullet"/>
      </w:pPr>
      <w:r>
        <w:rPr>
          <w:sz w:val="20"/>
        </w:rPr>
        <w:t>Tüm bilgisayarlarda pip'in çalıştığını ve internet bağlantısı olduğunu kontrol edin</w:t>
      </w:r>
    </w:p>
    <w:p>
      <w:pPr>
        <w:pStyle w:val="ListBullet"/>
      </w:pPr>
      <w:r>
        <w:rPr>
          <w:sz w:val="20"/>
        </w:rPr>
        <w:t>Yerleşik modüller referans kartını yazdırın</w:t>
      </w:r>
    </w:p>
    <w:p>
      <w:pPr>
        <w:pStyle w:val="ListBullet"/>
      </w:pPr>
      <w:r>
        <w:rPr>
          <w:sz w:val="20"/>
        </w:rPr>
        <w:t>Örnek bir Python projesi klasör yapısı hazırlayın</w:t>
      </w:r>
    </w:p>
    <w:p>
      <w:pPr>
        <w:spacing w:before="200"/>
      </w:pPr>
      <w:r>
        <w:rPr>
          <w:b/>
          <w:color w:val="1B2A4A"/>
          <w:sz w:val="24"/>
        </w:rPr>
        <w:t xml:space="preserve">  Olası Zorluklar ve Çözümler</w:t>
      </w:r>
    </w:p>
    <w:tbl>
      <w:tblPr>
        <w:tblStyle w:val="TableGrid"/>
        <w:tblW w:type="auto" w:w="0"/>
        <w:jc w:val="center"/>
        <w:tblLook w:firstColumn="1" w:firstRow="1" w:lastColumn="0" w:lastRow="0" w:noHBand="0" w:noVBand="1" w:val="04A0"/>
      </w:tblPr>
      <w:tblGrid>
        <w:gridCol w:w="4819"/>
        <w:gridCol w:w="4819"/>
      </w:tblGrid>
      <w:tr>
        <w:tc>
          <w:tcPr>
            <w:tcW w:type="dxa" w:w="4819"/>
            <w:shd w:fill="1B2A4A"/>
          </w:tcPr>
          <w:p>
            <w:pPr>
              <w:jc w:val="center"/>
            </w:pPr>
            <w:r>
              <w:rPr>
                <w:b/>
                <w:color w:val="FFFFFF"/>
                <w:sz w:val="18"/>
              </w:rPr>
              <w:t>Zorluk</w:t>
            </w:r>
          </w:p>
        </w:tc>
        <w:tc>
          <w:tcPr>
            <w:tcW w:type="dxa" w:w="4819"/>
            <w:shd w:fill="1B2A4A"/>
          </w:tcPr>
          <w:p>
            <w:pPr>
              <w:jc w:val="center"/>
            </w:pPr>
            <w:r>
              <w:rPr>
                <w:b/>
                <w:color w:val="FFFFFF"/>
                <w:sz w:val="18"/>
              </w:rPr>
              <w:t>Çözüm</w:t>
            </w:r>
          </w:p>
        </w:tc>
      </w:tr>
      <w:tr>
        <w:tc>
          <w:tcPr>
            <w:tcW w:type="dxa" w:w="4819"/>
          </w:tcPr>
          <w:p>
            <w:r>
              <w:rPr>
                <w:sz w:val="18"/>
              </w:rPr>
              <w:t>pip komutları PATH sorunu nedeniyle çalışmıyor</w:t>
            </w:r>
          </w:p>
        </w:tc>
        <w:tc>
          <w:tcPr>
            <w:tcW w:type="dxa" w:w="4819"/>
          </w:tcPr>
          <w:p>
            <w:r>
              <w:rPr>
                <w:sz w:val="18"/>
              </w:rPr>
              <w:t>py -m pip install ... şeklinde kullanmayı gösterin; PATH ayarını kontrol edin</w:t>
            </w:r>
          </w:p>
        </w:tc>
      </w:tr>
      <w:tr>
        <w:tc>
          <w:tcPr>
            <w:tcW w:type="dxa" w:w="4819"/>
          </w:tcPr>
          <w:p>
            <w:r>
              <w:rPr>
                <w:sz w:val="18"/>
              </w:rPr>
              <w:t>Internet bağlantısı olmadan pip install yapılamıyor</w:t>
            </w:r>
          </w:p>
        </w:tc>
        <w:tc>
          <w:tcPr>
            <w:tcW w:type="dxa" w:w="4819"/>
          </w:tcPr>
          <w:p>
            <w:r>
              <w:rPr>
                <w:sz w:val="18"/>
              </w:rPr>
              <w:t>Önceden indirilmiş .whl dosyalarından offline yükleme gösterin</w:t>
            </w:r>
          </w:p>
        </w:tc>
      </w:tr>
      <w:tr>
        <w:tc>
          <w:tcPr>
            <w:tcW w:type="dxa" w:w="4819"/>
          </w:tcPr>
          <w:p>
            <w:r>
              <w:rPr>
                <w:sz w:val="18"/>
              </w:rPr>
              <w:t>Modül import edilemiyor (ModuleNotFoundError)</w:t>
            </w:r>
          </w:p>
        </w:tc>
        <w:tc>
          <w:tcPr>
            <w:tcW w:type="dxa" w:w="4819"/>
          </w:tcPr>
          <w:p>
            <w:r>
              <w:rPr>
                <w:sz w:val="18"/>
              </w:rPr>
              <w:t>sys.path'i kontrol edin ve modül dosyasının doğru dizinde olduğundan emin olun</w:t>
            </w:r>
          </w:p>
        </w:tc>
      </w:tr>
    </w:tbl>
    <w:p/>
    <w:p>
      <w:r>
        <w:rPr>
          <w:b/>
          <w:color w:val="1B2A4A"/>
          <w:sz w:val="20"/>
        </w:rPr>
        <w:t xml:space="preserve">Zaman Yönetimi: </w:t>
      </w:r>
      <w:r>
        <w:rPr>
          <w:sz w:val="20"/>
        </w:rPr>
        <w:t>import kavramına 8 dk, yerleşik modüllere 15 dk, pip ve paket yönetimine 12 dk, özel modül yazmaya 5 dk ayırın.</w:t>
      </w:r>
    </w:p>
    <w:p>
      <w:pPr>
        <w:spacing w:before="200"/>
      </w:pPr>
      <w:r>
        <w:rPr>
          <w:b/>
          <w:color w:val="1B2A4A"/>
          <w:sz w:val="24"/>
        </w:rPr>
        <w:t xml:space="preserve">  Alternatif Plan (B Planı)</w:t>
      </w:r>
    </w:p>
    <w:tbl>
      <w:tblPr>
        <w:tblW w:type="auto" w:w="0"/>
        <w:jc w:val="center"/>
        <w:tblLook w:firstColumn="1" w:firstRow="1" w:lastColumn="0" w:lastRow="0" w:noHBand="0" w:noVBand="1" w:val="04A0"/>
      </w:tblPr>
      <w:tblGrid>
        <w:gridCol w:w="9638"/>
      </w:tblGrid>
      <w:tr>
        <w:tc>
          <w:tcPr>
            <w:tcW w:type="dxa" w:w="9638"/>
            <w:shd w:fill="FFF8E1"/>
            <w:tcBorders>
              <w:top w:val="single" w:sz="8" w:color="F9A825"/>
              <w:left w:val="single" w:sz="8" w:color="F9A825"/>
              <w:bottom w:val="single" w:sz="8" w:color="F9A825"/>
              <w:right w:val="single" w:sz="8" w:color="F9A825"/>
            </w:tcBorders>
          </w:tcPr>
          <w:p>
            <w:r>
              <w:rPr>
                <w:color w:val="333333"/>
                <w:sz w:val="20"/>
              </w:rPr>
              <w:t>Internet yoksa yerleşik modüllere odaklanın; pip gösterimi için önceden hazırlanmış ekran kayıtlarını kullanın.</w:t>
            </w:r>
          </w:p>
        </w:tc>
      </w:tr>
    </w:tbl>
    <w:p/>
    <w:p>
      <w:r>
        <w:br w:type="page"/>
      </w:r>
    </w:p>
    <w:sectPr w:rsidR="00FC693F" w:rsidRPr="0006063C" w:rsidSect="00034616">
      <w:pgSz w:w="11906" w:h="16838"/>
      <w:pgMar w:top="1020" w:right="1134" w:bottom="1020"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76" w:lineRule="auto"/>
    </w:pPr>
    <w:rPr>
      <w:rFonts w:ascii="Calibri" w:hAnsi="Calibri"/>
      <w:color w:val="333333"/>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