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PROGRAMLANABILIR MİKRO BİLGİSAYAR İLE PROGRAMLAMA</w:t>
      </w:r>
    </w:p>
    <w:p>
      <w:pPr>
        <w:jc w:val="center"/>
      </w:pPr>
      <w:r>
        <w:rPr>
          <w:color w:val="2C6FAD"/>
          <w:sz w:val="40"/>
        </w:rPr>
        <w:t>Modül 3: Programlanabilir Mikro Bilgisayar ile Python Dili Kullanımı</w:t>
      </w:r>
    </w:p>
    <w:p>
      <w:pPr>
        <w:jc w:val="center"/>
      </w:pPr>
      <w:r>
        <w:rPr>
          <w:color w:val="757575"/>
          <w:sz w:val="28"/>
        </w:rPr>
        <w:t>17-20.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Programlanabilir Mikro Bilgisayar ile Programlama Geliştirme ve Uyum Eğitimi - 68 Saat</w:t>
            </w:r>
          </w:p>
        </w:tc>
      </w:tr>
      <w:tr>
        <w:tc>
          <w:tcPr>
            <w:tcW w:type="dxa" w:w="4819"/>
            <w:shd w:fill="1B2A4A"/>
          </w:tcPr>
          <w:p>
            <w:r>
              <w:rPr>
                <w:b/>
                <w:color w:val="FFFFFF"/>
                <w:sz w:val="22"/>
              </w:rPr>
              <w:t xml:space="preserve">  Modül / Saat</w:t>
            </w:r>
          </w:p>
        </w:tc>
        <w:tc>
          <w:tcPr>
            <w:tcW w:type="dxa" w:w="4819"/>
          </w:tcPr>
          <w:p>
            <w:r>
              <w:rPr>
                <w:sz w:val="22"/>
              </w:rPr>
              <w:t xml:space="preserve">  Modül 3: Programlanabilir Mikro Bilgisayar ile Python Dili Kullanımı / 17-20.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17. Saat</w:t>
            </w:r>
          </w:p>
        </w:tc>
        <w:tc>
          <w:tcPr>
            <w:tcW w:type="dxa" w:w="3213"/>
          </w:tcPr>
          <w:p>
            <w:r>
              <w:rPr>
                <w:sz w:val="18"/>
              </w:rPr>
              <w:t>Koşul Yapıları (if, elif, else) ve Mantıksal İfadeler</w:t>
            </w:r>
          </w:p>
        </w:tc>
        <w:tc>
          <w:tcPr>
            <w:tcW w:type="dxa" w:w="3213"/>
          </w:tcPr>
          <w:p>
            <w:r>
              <w:rPr>
                <w:sz w:val="18"/>
              </w:rPr>
              <w:t>45 dk</w:t>
            </w:r>
          </w:p>
        </w:tc>
      </w:tr>
      <w:tr>
        <w:tc>
          <w:tcPr>
            <w:tcW w:type="dxa" w:w="3213"/>
          </w:tcPr>
          <w:p>
            <w:r>
              <w:rPr>
                <w:sz w:val="18"/>
              </w:rPr>
              <w:t>18. Saat</w:t>
            </w:r>
          </w:p>
        </w:tc>
        <w:tc>
          <w:tcPr>
            <w:tcW w:type="dxa" w:w="3213"/>
          </w:tcPr>
          <w:p>
            <w:r>
              <w:rPr>
                <w:sz w:val="18"/>
              </w:rPr>
              <w:t>Döngü Yapıları (for döngüsü, range(), liste üzerinde iterasyon)</w:t>
            </w:r>
          </w:p>
        </w:tc>
        <w:tc>
          <w:tcPr>
            <w:tcW w:type="dxa" w:w="3213"/>
          </w:tcPr>
          <w:p>
            <w:r>
              <w:rPr>
                <w:sz w:val="18"/>
              </w:rPr>
              <w:t>45 dk</w:t>
            </w:r>
          </w:p>
        </w:tc>
      </w:tr>
      <w:tr>
        <w:tc>
          <w:tcPr>
            <w:tcW w:type="dxa" w:w="3213"/>
          </w:tcPr>
          <w:p>
            <w:r>
              <w:rPr>
                <w:sz w:val="18"/>
              </w:rPr>
              <w:t>19. Saat</w:t>
            </w:r>
          </w:p>
        </w:tc>
        <w:tc>
          <w:tcPr>
            <w:tcW w:type="dxa" w:w="3213"/>
          </w:tcPr>
          <w:p>
            <w:r>
              <w:rPr>
                <w:sz w:val="18"/>
              </w:rPr>
              <w:t>While Döngüsü, break, continue ve İç İçe Döngüler</w:t>
            </w:r>
          </w:p>
        </w:tc>
        <w:tc>
          <w:tcPr>
            <w:tcW w:type="dxa" w:w="3213"/>
          </w:tcPr>
          <w:p>
            <w:r>
              <w:rPr>
                <w:sz w:val="18"/>
              </w:rPr>
              <w:t>45 dk</w:t>
            </w:r>
          </w:p>
        </w:tc>
      </w:tr>
      <w:tr>
        <w:tc>
          <w:tcPr>
            <w:tcW w:type="dxa" w:w="3213"/>
          </w:tcPr>
          <w:p>
            <w:r>
              <w:rPr>
                <w:sz w:val="18"/>
              </w:rPr>
              <w:t>20. Saat</w:t>
            </w:r>
          </w:p>
        </w:tc>
        <w:tc>
          <w:tcPr>
            <w:tcW w:type="dxa" w:w="3213"/>
          </w:tcPr>
          <w:p>
            <w:r>
              <w:rPr>
                <w:sz w:val="18"/>
              </w:rPr>
              <w:t>Fonksiyonlar: Tanımlama, Parametre ve Geri Dönüş Değeri</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17. SAAT  ━━━</w:t>
      </w:r>
    </w:p>
    <w:p>
      <w:pPr>
        <w:jc w:val="center"/>
      </w:pPr>
      <w:r>
        <w:rPr>
          <w:color w:val="2C6FAD"/>
          <w:sz w:val="32"/>
        </w:rPr>
        <w:t>Koşul Yapıları (if, elif, else) ve Mantıksal İfadeler</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Python programlama dilinde koşul yapılarını (if, elif, else) kullanarak program akışını kontrol etmeyi, karşılaştırma operatörlerini ve mantıksal ifadeleri (and, or, not) doğru şekilde uygulamayı öğrenir ve Raspberry Pi üzerinde koşullu karar mekanizmaları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M3-K1</w:t>
            </w:r>
          </w:p>
        </w:tc>
        <w:tc>
          <w:tcPr>
            <w:tcW w:type="dxa" w:w="3213"/>
          </w:tcPr>
          <w:p>
            <w:r>
              <w:rPr>
                <w:sz w:val="18"/>
              </w:rPr>
              <w:t>if, elif ve else anahtar kelimelerini kullanarak tek ve çok yönlü koşul yapıları oluşturur</w:t>
            </w:r>
          </w:p>
        </w:tc>
        <w:tc>
          <w:tcPr>
            <w:tcW w:type="dxa" w:w="3213"/>
          </w:tcPr>
          <w:p>
            <w:r>
              <w:rPr>
                <w:sz w:val="18"/>
              </w:rPr>
              <w:t>Uygulama</w:t>
            </w:r>
          </w:p>
        </w:tc>
      </w:tr>
      <w:tr>
        <w:tc>
          <w:tcPr>
            <w:tcW w:type="dxa" w:w="3213"/>
          </w:tcPr>
          <w:p>
            <w:r>
              <w:rPr>
                <w:sz w:val="18"/>
              </w:rPr>
              <w:t>M3-K2</w:t>
            </w:r>
          </w:p>
        </w:tc>
        <w:tc>
          <w:tcPr>
            <w:tcW w:type="dxa" w:w="3213"/>
          </w:tcPr>
          <w:p>
            <w:r>
              <w:rPr>
                <w:sz w:val="18"/>
              </w:rPr>
              <w:t>Karşılaştırma operatörlerini (==, !=, &lt;, &gt;, &lt;=, &gt;=) ve mantıksal operatörleri (and, or, not) doğru şekilde kullanır</w:t>
            </w:r>
          </w:p>
        </w:tc>
        <w:tc>
          <w:tcPr>
            <w:tcW w:type="dxa" w:w="3213"/>
          </w:tcPr>
          <w:p>
            <w:r>
              <w:rPr>
                <w:sz w:val="18"/>
              </w:rPr>
              <w:t>Uygulama</w:t>
            </w:r>
          </w:p>
        </w:tc>
      </w:tr>
      <w:tr>
        <w:tc>
          <w:tcPr>
            <w:tcW w:type="dxa" w:w="3213"/>
          </w:tcPr>
          <w:p>
            <w:r>
              <w:rPr>
                <w:sz w:val="18"/>
              </w:rPr>
              <w:t>M3-K3</w:t>
            </w:r>
          </w:p>
        </w:tc>
        <w:tc>
          <w:tcPr>
            <w:tcW w:type="dxa" w:w="3213"/>
          </w:tcPr>
          <w:p>
            <w:r>
              <w:rPr>
                <w:sz w:val="18"/>
              </w:rPr>
              <w:t>İç içe koşul yapıları (nested if) ile karmaşık karar mekanizmaları tasarlar ve Raspberry Pi üzerinde çalıştırır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Python temel veri tipleri, değişkenler ve aritmetik operatörler (Modül 3, Saat 13-16)</w:t>
      </w:r>
    </w:p>
    <w:p>
      <w:pPr>
        <w:spacing w:before="200"/>
      </w:pPr>
      <w:r>
        <w:rPr>
          <w:b/>
          <w:color w:val="757575"/>
          <w:sz w:val="24"/>
        </w:rPr>
        <w:t xml:space="preserve">  Öğrencinin Bilmesi Gerekenler</w:t>
      </w:r>
    </w:p>
    <w:p>
      <w:pPr>
        <w:pStyle w:val="ListBullet"/>
      </w:pPr>
      <w:r>
        <w:rPr>
          <w:sz w:val="20"/>
        </w:rPr>
        <w:t>Python değişken tanımlama ve veri tipleri (int, float, str, bool)</w:t>
      </w:r>
    </w:p>
    <w:p>
      <w:pPr>
        <w:pStyle w:val="ListBullet"/>
      </w:pPr>
      <w:r>
        <w:rPr>
          <w:sz w:val="20"/>
        </w:rPr>
        <w:t>input() fonksiyonu ile kullanıcıdan veri alma</w:t>
      </w:r>
    </w:p>
    <w:p>
      <w:pPr>
        <w:pStyle w:val="ListBullet"/>
      </w:pPr>
      <w:r>
        <w:rPr>
          <w:sz w:val="20"/>
        </w:rPr>
        <w:t>print() fonksiyonu ile ekrana çıktı yazdırma</w:t>
      </w:r>
    </w:p>
    <w:p>
      <w:pPr>
        <w:spacing w:before="200"/>
      </w:pPr>
      <w:r>
        <w:rPr>
          <w:b/>
          <w:color w:val="757575"/>
          <w:sz w:val="24"/>
        </w:rPr>
        <w:t xml:space="preserve">  Olası Kavram Yanılgıları</w:t>
      </w:r>
    </w:p>
    <w:p>
      <w:pPr>
        <w:pStyle w:val="ListBullet"/>
      </w:pPr>
      <w:r>
        <w:rPr>
          <w:sz w:val="20"/>
        </w:rPr>
        <w:t>= ve == operatörleri aynı işi yapar - Hayır, = atama operatörü, == karşılaştırma operatörüdür; karıştırılması çok yaygın bir hatadır</w:t>
      </w:r>
    </w:p>
    <w:p>
      <w:pPr>
        <w:pStyle w:val="ListBullet"/>
      </w:pPr>
      <w:r>
        <w:rPr>
          <w:sz w:val="20"/>
        </w:rPr>
        <w:t>if bloğundan sonra else yazmak zorunludur - else isteğe bağlıdır, her if'in bir else'i olmak zorunda değildir</w:t>
      </w:r>
    </w:p>
    <w:p>
      <w:pPr>
        <w:spacing w:before="200"/>
      </w:pPr>
      <w:r>
        <w:rPr>
          <w:b/>
          <w:color w:val="757575"/>
          <w:sz w:val="24"/>
        </w:rPr>
        <w:t xml:space="preserve">  Hazırlık Materyalleri</w:t>
      </w:r>
    </w:p>
    <w:p>
      <w:pPr>
        <w:pStyle w:val="ListBullet"/>
      </w:pPr>
      <w:r>
        <w:rPr>
          <w:sz w:val="20"/>
        </w:rPr>
        <w:t>Raspberry Pi ve monitör/klavye/fare seti</w:t>
      </w:r>
    </w:p>
    <w:p>
      <w:pPr>
        <w:pStyle w:val="ListBullet"/>
      </w:pPr>
      <w:r>
        <w:rPr>
          <w:sz w:val="20"/>
        </w:rPr>
        <w:t>Python IDE (Thonny veya VS Code)</w:t>
      </w:r>
    </w:p>
    <w:p>
      <w:pPr>
        <w:pStyle w:val="ListBullet"/>
      </w:pPr>
      <w:r>
        <w:rPr>
          <w:sz w:val="20"/>
        </w:rPr>
        <w:t>Koşul yapıları akış diyagramı posteri</w:t>
      </w:r>
    </w:p>
    <w:p>
      <w:pPr>
        <w:pStyle w:val="ListBullet"/>
      </w:pPr>
      <w:r>
        <w:rPr>
          <w:sz w:val="20"/>
        </w:rPr>
        <w:t>Karşılaştırma ve mantıksal operatörler tablosu</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Sabah uyanıp pencereden dışarıya baktığınızda yağmur yağıyorsa şemsiye alırsınız, güneşliyse güneş gözlüğü alırsınız, karlıysa mont giyersiniz. Aslında her gün farkında olmadan 'koşul yapıları' kullanıyorsunuz. Bilgisayar programları da tıpkı sizin gibi koşullara göre farklı kararlar alır.</w:t>
      </w:r>
    </w:p>
    <w:p>
      <w:r>
        <w:rPr>
          <w:b/>
          <w:color w:val="1B2A4A"/>
          <w:sz w:val="20"/>
        </w:rPr>
        <w:t xml:space="preserve">Günlük Hayat Bağlantısı: </w:t>
      </w:r>
      <w:r>
        <w:rPr>
          <w:sz w:val="20"/>
        </w:rPr>
        <w:t>Günlük hayattaki karar verme süreçleri, programlamadaki if-elif-else yapılarının doğrudan karşılığıdır. Bilgisayar bu kararları çok daha hızlı ve tutarlı şekilde uygular.</w:t>
      </w:r>
    </w:p>
    <w:p>
      <w:pPr>
        <w:spacing w:before="200"/>
      </w:pPr>
      <w:r>
        <w:rPr>
          <w:b/>
          <w:color w:val="2C6FAD"/>
          <w:sz w:val="24"/>
        </w:rPr>
        <w:t xml:space="preserve">  Ön Bilgi Yoklama Soruları</w:t>
      </w:r>
    </w:p>
    <w:p>
      <w:r>
        <w:rPr>
          <w:b/>
          <w:color w:val="2C6FAD"/>
          <w:sz w:val="20"/>
        </w:rPr>
        <w:t xml:space="preserve">  1. </w:t>
      </w:r>
      <w:r>
        <w:rPr>
          <w:sz w:val="20"/>
        </w:rPr>
        <w:t>Kursiyerlerden günlük hayatlarında verdikleri bir kararı 'eğer... ise... yap, değilse... yap' formatında ifade etmeleri istenir.</w:t>
      </w:r>
    </w:p>
    <w:p>
      <w:pPr>
        <w:spacing w:before="200"/>
      </w:pPr>
      <w:r>
        <w:rPr>
          <w:b/>
          <w:color w:val="2C6FAD"/>
          <w:sz w:val="24"/>
        </w:rPr>
        <w:t xml:space="preserve">  Motivasyon Etkinliği: "Karar Makinesi"</w:t>
      </w:r>
    </w:p>
    <w:p>
      <w:r>
        <w:rPr>
          <w:b/>
          <w:color w:val="1B2A4A"/>
          <w:sz w:val="20"/>
        </w:rPr>
        <w:t xml:space="preserve">Açıklama: </w:t>
      </w:r>
      <w:r>
        <w:rPr>
          <w:sz w:val="20"/>
        </w:rPr>
        <w:t>Kursiyerler günlük hayattaki karar süreçlerini programlama mantığına dönüştürmeyi keşfediyor.</w:t>
      </w:r>
    </w:p>
    <w:p>
      <w:r>
        <w:rPr>
          <w:b/>
          <w:color w:val="1B2A4A"/>
          <w:sz w:val="20"/>
        </w:rPr>
        <w:t xml:space="preserve">Yönerge: </w:t>
      </w:r>
      <w:r>
        <w:rPr>
          <w:sz w:val="20"/>
        </w:rPr>
        <w:t>Eğitmen tahtaya bir akış diyagramı çizer: 'Sıcaklık &gt; 30 mı? Evet ise klima aç, Hayır ise battaniye al'. Kursiyerlerden benzer kararları akış diyagramı olarak çizmeleri ve sonra Python if-else yapısına dönüştürmeleri istenir.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Raspberry Pi'ye bağlı bir sıcaklık sensörü var. Sıcaklık 25 derecenin üstündeyse fan çalıştırılacak, 15 derecenin altındaysa ısıtıcı açılacak, aradaysa hiçbir şey yapılmayacak. Bu sistemi nasıl programlarsınız?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"Koşul Yapıları Keşfi ve Akış Diyagramı Çizimi"</w:t>
      </w:r>
    </w:p>
    <w:p>
      <w:r>
        <w:rPr>
          <w:b/>
          <w:color w:val="1B2A4A"/>
          <w:sz w:val="20"/>
        </w:rPr>
        <w:t xml:space="preserve">Türü: </w:t>
      </w:r>
      <w:r>
        <w:rPr>
          <w:sz w:val="20"/>
        </w:rPr>
        <w:t>Bireysel ve ikili çalışma</w:t>
      </w:r>
    </w:p>
    <w:p>
      <w:r>
        <w:rPr>
          <w:b/>
          <w:color w:val="1B2A4A"/>
          <w:sz w:val="20"/>
        </w:rPr>
        <w:t xml:space="preserve">Amacı: </w:t>
      </w:r>
      <w:r>
        <w:rPr>
          <w:sz w:val="20"/>
        </w:rPr>
        <w:t>Koşul yapılarının mantığını kavrama ve akış diyagramı ile Python kodu arasında bağlantı kurma</w:t>
      </w:r>
    </w:p>
    <w:p>
      <w:r>
        <w:rPr>
          <w:b/>
          <w:color w:val="1B2A4A"/>
          <w:sz w:val="20"/>
        </w:rPr>
        <w:t xml:space="preserve">Malzemeler: </w:t>
      </w:r>
      <w:r>
        <w:rPr>
          <w:sz w:val="20"/>
        </w:rPr>
        <w:t>Raspberry Pi, Python IDE, akış diyagramı şablonları, karşılaştırma operatörleri tablosu</w:t>
      </w:r>
    </w:p>
    <w:p>
      <w:pPr>
        <w:spacing w:before="200"/>
      </w:pPr>
      <w:r>
        <w:rPr>
          <w:b/>
          <w:color w:val="007A7A"/>
          <w:sz w:val="24"/>
        </w:rPr>
        <w:t xml:space="preserve">  Yönerge Adımları</w:t>
      </w:r>
    </w:p>
    <w:p>
      <w:r>
        <w:rPr>
          <w:b/>
          <w:color w:val="007A7A"/>
          <w:sz w:val="20"/>
        </w:rPr>
        <w:t xml:space="preserve">  1. </w:t>
      </w:r>
      <w:r>
        <w:rPr>
          <w:sz w:val="20"/>
        </w:rPr>
        <w:t>Karşılaştırma operatörlerini (==, !=, &lt;, &gt;, &lt;=, &gt;=) örneklerle test edin ve sonuçları not edin</w:t>
      </w:r>
    </w:p>
    <w:p>
      <w:r>
        <w:rPr>
          <w:b/>
          <w:color w:val="007A7A"/>
          <w:sz w:val="20"/>
        </w:rPr>
        <w:t xml:space="preserve">  2. </w:t>
      </w:r>
      <w:r>
        <w:rPr>
          <w:sz w:val="20"/>
        </w:rPr>
        <w:t>Basit bir if-else yapısı yazın: Kullanıcıdan yaş alın, 18'den büyükse 'Ehliyet alabilirsiniz' yazdırın</w:t>
      </w:r>
    </w:p>
    <w:p>
      <w:r>
        <w:rPr>
          <w:b/>
          <w:color w:val="007A7A"/>
          <w:sz w:val="20"/>
        </w:rPr>
        <w:t xml:space="preserve">  3. </w:t>
      </w:r>
      <w:r>
        <w:rPr>
          <w:sz w:val="20"/>
        </w:rPr>
        <w:t>elif ekleyerek çok yönlü koşul yapısı oluşturun: Not ortalamasına göre harf notu belirleyin (90+ A, 80+ B, 70+ C, 60+ D, altı F)</w:t>
      </w:r>
    </w:p>
    <w:p>
      <w:r>
        <w:rPr>
          <w:b/>
          <w:color w:val="007A7A"/>
          <w:sz w:val="20"/>
        </w:rPr>
        <w:t xml:space="preserve">  4. </w:t>
      </w:r>
      <w:r>
        <w:rPr>
          <w:sz w:val="20"/>
        </w:rPr>
        <w:t>and, or, not operatörlerini kullanarak birleşik koşullar yazın: Hem yaş &gt;= 18 hem de ehliyet var mı?</w:t>
      </w:r>
    </w:p>
    <w:p>
      <w:r>
        <w:rPr>
          <w:b/>
          <w:color w:val="1B2A4A"/>
          <w:sz w:val="20"/>
        </w:rPr>
        <w:t xml:space="preserve">Öğrenci Rolü: </w:t>
      </w:r>
      <w:r>
        <w:rPr>
          <w:sz w:val="20"/>
        </w:rPr>
        <w:t>Bireysel olarak karşılaştırma operatörlerini test eder, koşul yapıları yazar ve mantıksal operatörleri kullanır.</w:t>
      </w:r>
    </w:p>
    <w:p>
      <w:r>
        <w:rPr>
          <w:b/>
          <w:color w:val="1B2A4A"/>
          <w:sz w:val="20"/>
        </w:rPr>
        <w:t xml:space="preserve">Öğretmen Rolü: </w:t>
      </w:r>
      <w:r>
        <w:rPr>
          <w:sz w:val="20"/>
        </w:rPr>
        <w:t>Koşul yapılarının sözdizimini (syntax) ve girinti (indentation) kurallarını açıklar, sık yapılan hataları gösterir.</w:t>
      </w:r>
    </w:p>
    <w:p>
      <w:r>
        <w:rPr>
          <w:b/>
          <w:color w:val="1B2A4A"/>
          <w:sz w:val="20"/>
        </w:rPr>
        <w:t xml:space="preserve">Beklenen Ürün: </w:t>
      </w:r>
      <w:r>
        <w:rPr>
          <w:sz w:val="20"/>
        </w:rPr>
        <w:t>Karşılaştırma operatörleri test tablosu, not hesaplama programı ve mantıksal operatör örnekleri</w:t>
      </w:r>
    </w:p>
    <w:p>
      <w:pPr>
        <w:spacing w:before="200"/>
      </w:pPr>
      <w:r>
        <w:rPr>
          <w:b/>
          <w:color w:val="007A7A"/>
          <w:sz w:val="24"/>
        </w:rPr>
        <w:t xml:space="preserve">  Araştırma Soruları</w:t>
      </w:r>
    </w:p>
    <w:p>
      <w:r>
        <w:rPr>
          <w:b/>
          <w:color w:val="007A7A"/>
          <w:sz w:val="20"/>
        </w:rPr>
        <w:t xml:space="preserve">  1. </w:t>
      </w:r>
      <w:r>
        <w:rPr>
          <w:sz w:val="20"/>
        </w:rPr>
        <w:t>Python'da koşul ifadelerinin kısa yazımı (ternary operator: x if condition else y) nedir ve hangi durumlarda kullanılır?</w:t>
      </w:r>
    </w:p>
    <w:p>
      <w:r>
        <w:rPr>
          <w:b/>
          <w:color w:val="1B2A4A"/>
          <w:sz w:val="20"/>
        </w:rPr>
        <w:t xml:space="preserve">Grupla Çalışma Kuralları: </w:t>
      </w:r>
      <w:r>
        <w:rPr>
          <w:sz w:val="20"/>
        </w:rPr>
        <w:t>Her kursiyer en az 3 farklı koşul yapısı (if, if-else, if-elif-else) yazmalı ve çalıştırmalıdır.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if Yapısı</w:t>
            </w:r>
          </w:p>
        </w:tc>
        <w:tc>
          <w:tcPr>
            <w:tcW w:type="dxa" w:w="2409"/>
          </w:tcPr>
          <w:p>
            <w:r>
              <w:rPr>
                <w:sz w:val="18"/>
              </w:rPr>
              <w:t>Belirli bir koşul doğru (True) olduğunda belirtilen kod bloğunu çalıştıran kontrol yapısı</w:t>
            </w:r>
          </w:p>
        </w:tc>
        <w:tc>
          <w:tcPr>
            <w:tcW w:type="dxa" w:w="2409"/>
          </w:tcPr>
          <w:p>
            <w:r>
              <w:rPr>
                <w:sz w:val="18"/>
              </w:rPr>
              <w:t>Koşul ifadesi, girinti (indentation), bool değer, kod bloğu</w:t>
            </w:r>
          </w:p>
        </w:tc>
        <w:tc>
          <w:tcPr>
            <w:tcW w:type="dxa" w:w="2409"/>
          </w:tcPr>
          <w:p>
            <w:r>
              <w:rPr>
                <w:sz w:val="18"/>
              </w:rPr>
              <w:t>sicaklik = 35 yazdıktan sonra if sicaklik &gt; 30: satırı ile koşul belirlenir ve girintili blokta print('Hava çok sıcak!') yazılır. Koşul doğruysa ekrana 'Hava çok sıcak!' yazdırılır</w:t>
            </w:r>
          </w:p>
        </w:tc>
      </w:tr>
      <w:tr>
        <w:tc>
          <w:tcPr>
            <w:tcW w:type="dxa" w:w="2409"/>
          </w:tcPr>
          <w:p>
            <w:r>
              <w:rPr>
                <w:sz w:val="18"/>
              </w:rPr>
              <w:t>elif ve else</w:t>
            </w:r>
          </w:p>
        </w:tc>
        <w:tc>
          <w:tcPr>
            <w:tcW w:type="dxa" w:w="2409"/>
          </w:tcPr>
          <w:p>
            <w:r>
              <w:rPr>
                <w:sz w:val="18"/>
              </w:rPr>
              <w:t>if koşulu sağlanmadığında alternatif koşulları (elif) veya varsayılan işlemi (else) belirleyen yapılar</w:t>
            </w:r>
          </w:p>
        </w:tc>
        <w:tc>
          <w:tcPr>
            <w:tcW w:type="dxa" w:w="2409"/>
          </w:tcPr>
          <w:p>
            <w:r>
              <w:rPr>
                <w:sz w:val="18"/>
              </w:rPr>
              <w:t>Çok yönlü dallanma, alternatif koşul, varsayılan durum, karar ağacı</w:t>
            </w:r>
          </w:p>
        </w:tc>
        <w:tc>
          <w:tcPr>
            <w:tcW w:type="dxa" w:w="2409"/>
          </w:tcPr>
          <w:p>
            <w:r>
              <w:rPr>
                <w:sz w:val="18"/>
              </w:rPr>
              <w:t>not = 75 için: if not &gt;= 90: print('A') elif not &gt;= 80: print('B') elif not &gt;= 70: print('C') else: print('F'). Sonuç: 'C' yazdırılır çünkü 75 &gt;= 70 koşulu sağlanır</w:t>
            </w:r>
          </w:p>
        </w:tc>
      </w:tr>
      <w:tr>
        <w:tc>
          <w:tcPr>
            <w:tcW w:type="dxa" w:w="2409"/>
          </w:tcPr>
          <w:p>
            <w:r>
              <w:rPr>
                <w:sz w:val="18"/>
              </w:rPr>
              <w:t>Karşılaştırma Operatörleri</w:t>
            </w:r>
          </w:p>
        </w:tc>
        <w:tc>
          <w:tcPr>
            <w:tcW w:type="dxa" w:w="2409"/>
          </w:tcPr>
          <w:p>
            <w:r>
              <w:rPr>
                <w:sz w:val="18"/>
              </w:rPr>
              <w:t>İki değeri karşılaştırarak True veya False döndüren operatörler: ==, !=, &lt;, &gt;, &lt;=, &gt;=</w:t>
            </w:r>
          </w:p>
        </w:tc>
        <w:tc>
          <w:tcPr>
            <w:tcW w:type="dxa" w:w="2409"/>
          </w:tcPr>
          <w:p>
            <w:r>
              <w:rPr>
                <w:sz w:val="18"/>
              </w:rPr>
              <w:t>Eşitlik, eşitsizlik, büyüklük, küçüklük, bool sonuç</w:t>
            </w:r>
          </w:p>
        </w:tc>
        <w:tc>
          <w:tcPr>
            <w:tcW w:type="dxa" w:w="2409"/>
          </w:tcPr>
          <w:p>
            <w:r>
              <w:rPr>
                <w:sz w:val="18"/>
              </w:rPr>
              <w:t>5 == 5 sonucu True, 3 != 3 sonucu False, 10 &gt; 7 sonucu True, 'ali' == 'Ali' sonucu False (büyük-küçük harf duyarlı)</w:t>
            </w:r>
          </w:p>
        </w:tc>
      </w:tr>
      <w:tr>
        <w:tc>
          <w:tcPr>
            <w:tcW w:type="dxa" w:w="2409"/>
          </w:tcPr>
          <w:p>
            <w:r>
              <w:rPr>
                <w:sz w:val="18"/>
              </w:rPr>
              <w:t>Mantıksal Operatörler (and, or, not)</w:t>
            </w:r>
          </w:p>
        </w:tc>
        <w:tc>
          <w:tcPr>
            <w:tcW w:type="dxa" w:w="2409"/>
          </w:tcPr>
          <w:p>
            <w:r>
              <w:rPr>
                <w:sz w:val="18"/>
              </w:rPr>
              <w:t>Birden fazla koşulu birleştiren veya tersine çeviren operatörler</w:t>
            </w:r>
          </w:p>
        </w:tc>
        <w:tc>
          <w:tcPr>
            <w:tcW w:type="dxa" w:w="2409"/>
          </w:tcPr>
          <w:p>
            <w:r>
              <w:rPr>
                <w:sz w:val="18"/>
              </w:rPr>
              <w:t>Koşul birleştirme, mantıksal VE, mantıksal VEYA, değilleme</w:t>
            </w:r>
          </w:p>
        </w:tc>
        <w:tc>
          <w:tcPr>
            <w:tcW w:type="dxa" w:w="2409"/>
          </w:tcPr>
          <w:p>
            <w:r>
              <w:rPr>
                <w:sz w:val="18"/>
              </w:rPr>
              <w:t>yas = 20, ehliyet = True için: if yas &gt;= 18 and ehliyet: print('Araba kullanabilir'). Her iki koşul da True olduğu için mesaj yazdırılır. not True sonucu False, True or False sonucu True</w:t>
            </w:r>
          </w:p>
        </w:tc>
      </w:tr>
    </w:tbl>
    <w:p/>
    <w:p>
      <w:pPr>
        <w:spacing w:before="200"/>
      </w:pPr>
      <w:r>
        <w:rPr>
          <w:b/>
          <w:color w:val="E65C00"/>
          <w:sz w:val="24"/>
        </w:rPr>
        <w:t xml:space="preserve">  Konu Anlatımı</w:t>
      </w:r>
    </w:p>
    <w:p>
      <w:r>
        <w:rPr>
          <w:sz w:val="20"/>
        </w:rPr>
        <w:t>Koşul Yapılarına Giriş ve if İfadesi: Python'da program akışını kontrol etmenin temel yolu koşul yapılarıdır. if ifadesi, bir koşulun doğru olup olmadığını kontrol eder ve doğruysa belirtilen kod bloğunu çalıştırır. Sözdizimi: if koşul: (iki nokta unutulmamalı!) ve ardından girintili (4 boşluk) kod bloğu gelir. Python'da girinti (indentation) zorunludur ve kod bloğunun sınırlarını belirler. Örnek: sicaklik = int(input('Sıcaklık girin: ')). if sicaklik &gt; 30: print('Klima açılıyor'). Burada kullanıcıdan alınan sıcaklık değeri 30'dan büyükse mesaj yazdırılır.</w:t>
      </w:r>
    </w:p>
    <w:p>
      <w:r>
        <w:rPr>
          <w:sz w:val="20"/>
        </w:rPr>
        <w:t>elif ve else ile Çok Yönlü Karar Yapıları: Tek bir if bazen yeterli olmaz; birden fazla alternatif durumu kontrol etmemiz gerekir. elif (else if kısaltması) ile ek koşullar, else ile hiçbir koşul sağlanmadığındaki varsayılan durum belirlenir. Örnek: puan = 85 için if puan &gt;= 90: harf = 'A' elif puan &gt;= 80: harf = 'B' elif puan &gt;= 70: harf = 'C' elif puan &gt;= 60: harf = 'D' else: harf = 'F'. Önemli: elif ve else'in sırası önemlidir; ilk eşleşen koşul çalışır ve diğerleri atlanır. Bu nedenle koşulları en kısıtlayıcıdan en gevşeğe doğru sıralayın.</w:t>
      </w:r>
    </w:p>
    <w:p>
      <w:r>
        <w:rPr>
          <w:sz w:val="20"/>
        </w:rPr>
        <w:t>Karşılaştırma ve Mantıksal Operatörler: Karşılaştırma operatörleri iki değeri kıyaslar: == (eşit mi?), != (eşit değil mi?), &lt; (küçük mü?), &gt; (büyük mü?), &lt;= (küçük veya eşit mi?), &gt;= (büyük veya eşit mi?). Sonuç her zaman True veya False'tur. Dikkat: = (atama) ile == (karşılaştırma) karıştırılmamalıdır! Mantıksal operatörler birden fazla koşulu birleştirir: and (her iki koşul da True olmalı), or (en az biri True olmalı), not (koşulu tersine çevirir). Örnek: if yas &gt;= 18 and yas &lt;= 65: print('Çalışma yaşında'). Kısa devre değerlendirme: and'de ilk koşul False ise ikinci kontrol edilmez; or'da ilk koşul True ise ikinci kontrol edilmez.</w:t>
      </w:r>
    </w:p>
    <w:p>
      <w:r>
        <w:rPr>
          <w:sz w:val="20"/>
        </w:rPr>
        <w:t>İç İçe Koşullar ve Raspberry Pi Uygulaması: İç içe if yapıları (nested if) ile daha karmaşık karar mekanizmaları oluşturulur. Bir if bloğunun içine başka bir if bloğu yerleştirilir. Örnek: if sicaklik &gt; 30: if nem &gt; 70: print('Bunaltıcı sıcak') else: print('Kuru sıcak') else: print('Normal hava'). Raspberry Pi uygulaması: GPIO pinlerinden okunan sensör verilerine göre karar verme. import RPi.GPIO as GPIO ile GPIO kütüphanesi yüklenir. Bir butona basılıp basılmadığı kontrol edilir: if GPIO.input(17) == GPIO.HIGH: print('Butona basıldı, LED yakılıyor') GPIO.output(27, GPIO.HIGH). Bu yapı IoT projelerinin temelini oluşturur.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Basit if-else ile sıcaklık kontrolü</w:t>
            </w:r>
          </w:p>
        </w:tc>
        <w:tc>
          <w:tcPr>
            <w:tcW w:type="dxa" w:w="3213"/>
          </w:tcPr>
          <w:p>
            <w:r>
              <w:rPr>
                <w:sz w:val="18"/>
              </w:rPr>
              <w:t>sicaklik = int(input('Sıcaklık değerini girin: '))</w:t>
              <w:br/>
              <w:t>if sicaklik &gt; 30:</w:t>
              <w:br/>
              <w:t xml:space="preserve">    print('Hava çok sıcak, klima açılıyor!')</w:t>
              <w:br/>
              <w:t xml:space="preserve">    print('Fan hızı: Yüksek')</w:t>
              <w:br/>
              <w:t>else:</w:t>
              <w:br/>
              <w:t xml:space="preserve">    print('Hava normal, klima kapalı.')</w:t>
              <w:br/>
              <w:br/>
              <w:t>Örnek çalıştırma: Sıcaklık 35 girilirse 'Hava çok sıcak, klima açılıyor!' ve 'Fan hızı: Yüksek' yazdırılır.</w:t>
            </w:r>
          </w:p>
        </w:tc>
        <w:tc>
          <w:tcPr>
            <w:tcW w:type="dxa" w:w="3213"/>
          </w:tcPr>
          <w:p>
            <w:r>
              <w:rPr>
                <w:sz w:val="18"/>
              </w:rPr>
              <w:t>if-else yapısı iki durumlu karar mekanizmasıdır; koşul True ise if bloğu, False ise else bloğu çalışır</w:t>
            </w:r>
          </w:p>
        </w:tc>
      </w:tr>
      <w:tr>
        <w:tc>
          <w:tcPr>
            <w:tcW w:type="dxa" w:w="3213"/>
          </w:tcPr>
          <w:p>
            <w:r>
              <w:rPr>
                <w:sz w:val="18"/>
              </w:rPr>
              <w:t>elif ile not hesaplama sistemi</w:t>
            </w:r>
          </w:p>
        </w:tc>
        <w:tc>
          <w:tcPr>
            <w:tcW w:type="dxa" w:w="3213"/>
          </w:tcPr>
          <w:p>
            <w:r>
              <w:rPr>
                <w:sz w:val="18"/>
              </w:rPr>
              <w:t>puan = int(input('Puanınızı girin (0-100): '))</w:t>
              <w:br/>
              <w:t>if puan &gt;= 90:</w:t>
              <w:br/>
              <w:t xml:space="preserve">    print('Notunuz: A - Mükemmel!')</w:t>
              <w:br/>
              <w:t>elif puan &gt;= 80:</w:t>
              <w:br/>
              <w:t xml:space="preserve">    print('Notunuz: B - Çok iyi')</w:t>
              <w:br/>
              <w:t>elif puan &gt;= 70:</w:t>
              <w:br/>
              <w:t xml:space="preserve">    print('Notunuz: C - İyi')</w:t>
              <w:br/>
              <w:t>elif puan &gt;= 60:</w:t>
              <w:br/>
              <w:t xml:space="preserve">    print('Notunuz: D - Geçer')</w:t>
              <w:br/>
              <w:t>else:</w:t>
              <w:br/>
              <w:t xml:space="preserve">    print('Notunuz: F - Kaldı')</w:t>
              <w:br/>
              <w:br/>
              <w:t>Puan 75 girilirse 'Notunuz: C - İyi' yazdırılır.</w:t>
            </w:r>
          </w:p>
        </w:tc>
        <w:tc>
          <w:tcPr>
            <w:tcW w:type="dxa" w:w="3213"/>
          </w:tcPr>
          <w:p>
            <w:r>
              <w:rPr>
                <w:sz w:val="18"/>
              </w:rPr>
              <w:t>elif zincirleri ile birden fazla alternatif durum kontrol edilir; ilk eşleşen koşul çalışır</w:t>
            </w:r>
          </w:p>
        </w:tc>
      </w:tr>
      <w:tr>
        <w:tc>
          <w:tcPr>
            <w:tcW w:type="dxa" w:w="3213"/>
          </w:tcPr>
          <w:p>
            <w:r>
              <w:rPr>
                <w:sz w:val="18"/>
              </w:rPr>
              <w:t>Mantıksal operatörlerle birleşik koşul</w:t>
            </w:r>
          </w:p>
        </w:tc>
        <w:tc>
          <w:tcPr>
            <w:tcW w:type="dxa" w:w="3213"/>
          </w:tcPr>
          <w:p>
            <w:r>
              <w:rPr>
                <w:sz w:val="18"/>
              </w:rPr>
              <w:t>yas = int(input('Yaşınızı girin: '))</w:t>
              <w:br/>
              <w:t>gelir = int(input('Aylık gelirinizi girin: '))</w:t>
              <w:br/>
              <w:t>if yas &gt;= 18 and gelir &gt;= 5000:</w:t>
              <w:br/>
              <w:t xml:space="preserve">    print('Kredi başvurunuz uygun')</w:t>
              <w:br/>
              <w:t>elif yas &gt;= 18 and gelir &lt; 5000:</w:t>
              <w:br/>
              <w:t xml:space="preserve">    print('Gelir yetersiz, başvuru reddedildi')</w:t>
              <w:br/>
              <w:t>else:</w:t>
              <w:br/>
              <w:t xml:space="preserve">    print('Yaş sınırı karşılanmıyor')</w:t>
              <w:br/>
              <w:br/>
              <w:t>Yaş=25, Gelir=6000 için 'Kredi başvurunuz uygun' yazdırılır.</w:t>
            </w:r>
          </w:p>
        </w:tc>
        <w:tc>
          <w:tcPr>
            <w:tcW w:type="dxa" w:w="3213"/>
          </w:tcPr>
          <w:p>
            <w:r>
              <w:rPr>
                <w:sz w:val="18"/>
              </w:rPr>
              <w:t>and operatörü ile birden fazla koşulun aynı anda sağlanması zorunlu kılınır</w:t>
            </w:r>
          </w:p>
        </w:tc>
      </w:tr>
    </w:tbl>
    <w:p/>
    <w:p>
      <w:pPr>
        <w:spacing w:before="200"/>
      </w:pPr>
      <w:r>
        <w:rPr>
          <w:b/>
          <w:color w:val="E65C00"/>
          <w:sz w:val="24"/>
        </w:rPr>
        <w:t xml:space="preserve">  Görseller ve Tablolar</w:t>
      </w:r>
    </w:p>
    <w:p>
      <w:pPr>
        <w:pStyle w:val="ListBullet"/>
      </w:pPr>
      <w:r>
        <w:rPr>
          <w:sz w:val="20"/>
        </w:rPr>
        <w:t>if-elif-else akış diyagramı (dallanma yapısı gösterimi)</w:t>
      </w:r>
    </w:p>
    <w:p>
      <w:pPr>
        <w:pStyle w:val="ListBullet"/>
      </w:pPr>
      <w:r>
        <w:rPr>
          <w:sz w:val="20"/>
        </w:rPr>
        <w:t>Karşılaştırma ve mantıksal operatörler doğruluk tablosu</w:t>
      </w:r>
    </w:p>
    <w:p>
      <w:pPr>
        <w:spacing w:before="200"/>
      </w:pPr>
      <w:r>
        <w:rPr>
          <w:b/>
          <w:color w:val="E65C00"/>
          <w:sz w:val="24"/>
        </w:rPr>
        <w:t xml:space="preserve">  Analoji ve Benzetmeler</w:t>
      </w:r>
    </w:p>
    <w:p>
      <w:r>
        <w:rPr>
          <w:b/>
          <w:color w:val="E65C00"/>
          <w:sz w:val="20"/>
        </w:rPr>
        <w:t xml:space="preserve">  1. </w:t>
      </w:r>
      <w:r>
        <w:rPr>
          <w:sz w:val="20"/>
        </w:rPr>
        <w:t>if-elif-else = Trafik ışığı gibidir: Yeşil ise geç (if), sarı ise yavaşla (elif), kırmızı ise dur (else). Mantıksal operatörler = Kapı güvenliği gibidir: and = hem kimlik hem davetiye gerekli, or = kimlik veya davetiye yeterli, not = listede olmayan kişiler giremez</w:t>
      </w:r>
    </w:p>
    <w:p>
      <w:pPr>
        <w:spacing w:before="200"/>
      </w:pPr>
      <w:r>
        <w:rPr>
          <w:b/>
          <w:color w:val="E65C00"/>
          <w:sz w:val="24"/>
        </w:rPr>
        <w:t xml:space="preserve">  Öğrenci Soru-Cevap</w:t>
      </w:r>
    </w:p>
    <w:p>
      <w:pPr>
        <w:pStyle w:val="ListBullet"/>
      </w:pPr>
      <w:r>
        <w:rPr>
          <w:sz w:val="20"/>
        </w:rPr>
        <w:t>if, elif ve else arasındaki fark nedir ve ne zaman hangisi kullanılır?</w:t>
      </w:r>
    </w:p>
    <w:p>
      <w:pPr>
        <w:pStyle w:val="ListBullet"/>
      </w:pPr>
      <w:r>
        <w:rPr>
          <w:sz w:val="20"/>
        </w:rPr>
        <w:t>Karşılaştırma operatörleri hangi veri tiplerinde kullanılabilir?</w:t>
      </w:r>
    </w:p>
    <w:p>
      <w:pPr>
        <w:pStyle w:val="ListBullet"/>
      </w:pPr>
      <w:r>
        <w:rPr>
          <w:sz w:val="20"/>
        </w:rPr>
        <w:t>and ve or operatörlerinin doğruluk tablosu nasıldır?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"Koşul Yapıları ile Raspberry Pi Uygulaması"</w:t>
      </w:r>
    </w:p>
    <w:p>
      <w:r>
        <w:rPr>
          <w:b/>
          <w:color w:val="1B2A4A"/>
          <w:sz w:val="20"/>
        </w:rPr>
        <w:t xml:space="preserve">Türü: </w:t>
      </w:r>
      <w:r>
        <w:rPr>
          <w:sz w:val="20"/>
        </w:rPr>
        <w:t>Bireysel uygulama ve ikili değerlendirme</w:t>
      </w:r>
    </w:p>
    <w:p>
      <w:r>
        <w:rPr>
          <w:b/>
          <w:color w:val="1B2A4A"/>
          <w:sz w:val="20"/>
        </w:rPr>
        <w:t xml:space="preserve">Amacı: </w:t>
      </w:r>
      <w:r>
        <w:rPr>
          <w:sz w:val="20"/>
        </w:rPr>
        <w:t>Koşul yapılarını gerçek dünya problemlerine uygulama ve Raspberry Pi üzerinde çalıştırma becerisi kazandırma</w:t>
      </w:r>
    </w:p>
    <w:p>
      <w:pPr>
        <w:spacing w:before="200"/>
      </w:pPr>
      <w:r>
        <w:rPr>
          <w:b/>
          <w:color w:val="6A1B9A"/>
          <w:sz w:val="24"/>
        </w:rPr>
        <w:t xml:space="preserve">  Yönerge Adımları</w:t>
      </w:r>
    </w:p>
    <w:p>
      <w:r>
        <w:rPr>
          <w:b/>
          <w:color w:val="6A1B9A"/>
          <w:sz w:val="20"/>
        </w:rPr>
        <w:t xml:space="preserve">  1. </w:t>
      </w:r>
      <w:r>
        <w:rPr>
          <w:sz w:val="20"/>
        </w:rPr>
        <w:t>Kullanıcıdan vücut ağırlığı ve boy alarak BMI hesaplayan ve kategorisini belirleyen program yazın (Zayıf, Normal, Kilolu, Obez)</w:t>
      </w:r>
    </w:p>
    <w:p>
      <w:r>
        <w:rPr>
          <w:b/>
          <w:color w:val="6A1B9A"/>
          <w:sz w:val="20"/>
        </w:rPr>
        <w:t xml:space="preserve">  2. </w:t>
      </w:r>
      <w:r>
        <w:rPr>
          <w:sz w:val="20"/>
        </w:rPr>
        <w:t>Raspberry Pi üzerinde GPIO buton okuyarak LED kontrolü yapan koşullu program geliştirin</w:t>
      </w:r>
    </w:p>
    <w:p>
      <w:r>
        <w:rPr>
          <w:b/>
          <w:color w:val="6A1B9A"/>
          <w:sz w:val="20"/>
        </w:rPr>
        <w:t xml:space="preserve">  3. </w:t>
      </w:r>
      <w:r>
        <w:rPr>
          <w:sz w:val="20"/>
        </w:rPr>
        <w:t>İç içe koşullarla basit bir metin tabanlı macera oyunu tasarlayın (en az 3 karar noktası)</w:t>
      </w:r>
    </w:p>
    <w:p>
      <w:r>
        <w:rPr>
          <w:b/>
          <w:color w:val="6A1B9A"/>
          <w:sz w:val="20"/>
        </w:rPr>
        <w:t xml:space="preserve">  4. </w:t>
      </w:r>
      <w:r>
        <w:rPr>
          <w:sz w:val="20"/>
        </w:rPr>
        <w:t>Arkadaşınızın yazdığı programı test edin, hataları bulun ve geri bildirim verin</w:t>
      </w:r>
    </w:p>
    <w:p>
      <w:r>
        <w:rPr>
          <w:b/>
          <w:color w:val="1B2A4A"/>
          <w:sz w:val="20"/>
        </w:rPr>
        <w:t xml:space="preserve">Beklenen Ürün: </w:t>
      </w:r>
      <w:r>
        <w:rPr>
          <w:sz w:val="20"/>
        </w:rPr>
        <w:t>BMI hesaplama programı, GPIO koşullu kontrol scripti ve metin tabanlı macera oyunu</w:t>
      </w:r>
    </w:p>
    <w:p>
      <w:pPr>
        <w:spacing w:before="200"/>
      </w:pPr>
      <w:r>
        <w:rPr>
          <w:b/>
          <w:color w:val="6A1B9A"/>
          <w:sz w:val="24"/>
        </w:rPr>
        <w:t xml:space="preserve">  Transfer Soruları</w:t>
      </w:r>
    </w:p>
    <w:p>
      <w:r>
        <w:rPr>
          <w:b/>
          <w:color w:val="6A1B9A"/>
          <w:sz w:val="20"/>
        </w:rPr>
        <w:t xml:space="preserve">  1. </w:t>
      </w:r>
      <w:r>
        <w:rPr>
          <w:sz w:val="20"/>
        </w:rPr>
        <w:t>Koşul yapıları, IoT cihazlarda sensör verilerine göre otomatik karar verme, kullanıcı arayüzü geliştirme ve veri doğrulama işlemlerinde temel yapı taşıdır.</w:t>
      </w:r>
    </w:p>
    <w:p>
      <w:r>
        <w:rPr>
          <w:b/>
          <w:color w:val="1B2A4A"/>
          <w:sz w:val="20"/>
        </w:rPr>
        <w:t xml:space="preserve">İlişkili Disiplinler: </w:t>
      </w:r>
      <w:r>
        <w:rPr>
          <w:sz w:val="20"/>
        </w:rPr>
        <w:t>Matematik (karşılaştırma ve mantık), fizik (sensör verileri), elektronik (GPIO kontrolü)</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Kullanıcıdan alınan verinin sayı yerine metin girilmesi durumunda programınız hata veriyor. Bu hatayı koşul yapılarıyla nasıl önlersiniz? (ipucu: str.isdigit() metodu)</w:t>
            </w:r>
          </w:p>
        </w:tc>
      </w:tr>
    </w:tbl>
    <w:p/>
    <w:p>
      <w:r>
        <w:rPr>
          <w:b/>
          <w:color w:val="1B2A4A"/>
          <w:sz w:val="20"/>
        </w:rPr>
        <w:t xml:space="preserve">Yaratıcı Görev: </w:t>
      </w:r>
      <w:r>
        <w:rPr>
          <w:sz w:val="20"/>
        </w:rPr>
        <w:t>Raspberry Pi'ye bağlı 3 farklı sensörden (sıcaklık, nem, ışık) veri okuyan ve bu verilere göre otomatik karar veren bir akıllı ev sistemi tasarlayın. Karar ağacını çizin.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if, elif, else yapıları doğru sözdizimi ile yazılabiliyor mu?</w:t>
      </w:r>
    </w:p>
    <w:p>
      <w:r>
        <w:rPr>
          <w:sz w:val="20"/>
        </w:rPr>
        <w:t xml:space="preserve">  ☐  Karşılaştırma ve mantıksal operatörler doğru kullanılabiliyor mu?</w:t>
      </w:r>
    </w:p>
    <w:p>
      <w:r>
        <w:rPr>
          <w:sz w:val="20"/>
        </w:rPr>
        <w:t xml:space="preserve">  ☐  İç içe koşul yapıları oluşturulabiliyor mu?</w:t>
      </w:r>
    </w:p>
    <w:p>
      <w:pPr>
        <w:spacing w:before="200"/>
      </w:pPr>
      <w:r>
        <w:rPr>
          <w:b/>
          <w:color w:val="2E7D32"/>
          <w:sz w:val="24"/>
        </w:rPr>
        <w:t xml:space="preserve">  Öz Değerlendirme Soruları</w:t>
      </w:r>
    </w:p>
    <w:p>
      <w:r>
        <w:rPr>
          <w:b/>
          <w:color w:val="2E7D32"/>
          <w:sz w:val="20"/>
        </w:rPr>
        <w:t xml:space="preserve">  1. </w:t>
      </w:r>
      <w:r>
        <w:rPr>
          <w:sz w:val="20"/>
        </w:rPr>
        <w:t>if ve elif arasındaki fark nedir?</w:t>
      </w:r>
    </w:p>
    <w:p>
      <w:r>
        <w:rPr>
          <w:b/>
          <w:color w:val="2E7D32"/>
          <w:sz w:val="20"/>
        </w:rPr>
        <w:t xml:space="preserve">  2. </w:t>
      </w:r>
      <w:r>
        <w:rPr>
          <w:sz w:val="20"/>
        </w:rPr>
        <w:t>and ve or operatörlerinin çalışma mantığı nasıldır?</w:t>
      </w:r>
    </w:p>
    <w:p>
      <w:r>
        <w:rPr>
          <w:b/>
          <w:color w:val="2E7D32"/>
          <w:sz w:val="20"/>
        </w:rPr>
        <w:t xml:space="preserve">  3. </w:t>
      </w:r>
      <w:r>
        <w:rPr>
          <w:sz w:val="20"/>
        </w:rPr>
        <w:t>İç içe koşullar ne zaman gereklidir?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Python'da 'eşit mi?' karşılaştırması hangi operatörle yapılır?</w:t>
            </w:r>
          </w:p>
        </w:tc>
        <w:tc>
          <w:tcPr>
            <w:tcW w:type="dxa" w:w="3213"/>
          </w:tcPr>
          <w:p>
            <w:r>
              <w:rPr>
                <w:sz w:val="18"/>
              </w:rPr>
              <w:t>A) =  B) ==  C) !=  D) &lt;=</w:t>
            </w:r>
          </w:p>
        </w:tc>
        <w:tc>
          <w:tcPr>
            <w:tcW w:type="dxa" w:w="3213"/>
          </w:tcPr>
          <w:p>
            <w:r>
              <w:rPr>
                <w:sz w:val="18"/>
              </w:rPr>
              <w:t>B</w:t>
            </w:r>
          </w:p>
        </w:tc>
      </w:tr>
      <w:tr>
        <w:tc>
          <w:tcPr>
            <w:tcW w:type="dxa" w:w="3213"/>
          </w:tcPr>
          <w:p>
            <w:r>
              <w:rPr>
                <w:sz w:val="18"/>
              </w:rPr>
              <w:t>if x &gt; 5 and x &lt; 10: ifadesinin True olması için x hangi aralıkta olmalıdır?</w:t>
            </w:r>
          </w:p>
        </w:tc>
        <w:tc>
          <w:tcPr>
            <w:tcW w:type="dxa" w:w="3213"/>
          </w:tcPr>
          <w:p>
            <w:r>
              <w:rPr>
                <w:sz w:val="18"/>
              </w:rPr>
              <w:t>A) x &lt; 5  B) x &gt; 10  C) 5 &lt; x &lt; 10  D) x = 5</w:t>
            </w:r>
          </w:p>
        </w:tc>
        <w:tc>
          <w:tcPr>
            <w:tcW w:type="dxa" w:w="3213"/>
          </w:tcPr>
          <w:p>
            <w:r>
              <w:rPr>
                <w:sz w:val="18"/>
              </w:rPr>
              <w:t>C</w:t>
            </w:r>
          </w:p>
        </w:tc>
      </w:tr>
      <w:tr>
        <w:tc>
          <w:tcPr>
            <w:tcW w:type="dxa" w:w="3213"/>
          </w:tcPr>
          <w:p>
            <w:r>
              <w:rPr>
                <w:sz w:val="18"/>
              </w:rPr>
              <w:t>Aşağıdakilerden hangisi else ifadesi için doğrudur?</w:t>
            </w:r>
          </w:p>
        </w:tc>
        <w:tc>
          <w:tcPr>
            <w:tcW w:type="dxa" w:w="3213"/>
          </w:tcPr>
          <w:p>
            <w:r>
              <w:rPr>
                <w:sz w:val="18"/>
              </w:rPr>
              <w:t>A) Birden fazla else kullanılabilir  B) else koşul alır  C) else isteğe bağlıdır  D) else her zaman çalışır</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Bir programda çok fazla iç içe if kullanmak (5-6 seviye) kodun okunabilirliğini nasıl etkiler? Bu durumu nasıl daha iyi yönetebiliriz?</w:t>
      </w:r>
    </w:p>
    <w:p>
      <w:r>
        <w:rPr>
          <w:b/>
          <w:color w:val="2E7D32"/>
          <w:sz w:val="20"/>
        </w:rPr>
        <w:t>Eleştirel Düşünme:</w:t>
      </w:r>
    </w:p>
    <w:p>
      <w:r>
        <w:rPr>
          <w:b/>
          <w:color w:val="2E7D32"/>
          <w:sz w:val="20"/>
        </w:rPr>
        <w:t xml:space="preserve">  1. </w:t>
      </w:r>
      <w:r>
        <w:rPr>
          <w:sz w:val="20"/>
        </w:rPr>
        <w:t>Python'da switch-case yapısı (match-case, Python 3.10+) yokken geliştiriciler nasıl çözüm üretiyordu? match-case'in eklenmesi gerçekten gerekli miydi?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"Koşul Yapıları ile Program Geliştirme"</w:t>
      </w:r>
    </w:p>
    <w:p>
      <w:r>
        <w:rPr>
          <w:b/>
          <w:color w:val="1B2A4A"/>
          <w:sz w:val="20"/>
        </w:rPr>
        <w:t xml:space="preserve">Hedef: </w:t>
      </w:r>
      <w:r>
        <w:rPr>
          <w:sz w:val="20"/>
        </w:rPr>
        <w:t>if-elif-else yapılarını, karşılaştırma ve mantıksal operatörleri kullanarak Raspberry Pi üzerinde çalışan programlar geliştirme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Karşılaştırma operatörlerini Python konsolunda test edin ve sonuçları kaydedin</w:t>
            </w:r>
          </w:p>
        </w:tc>
        <w:tc>
          <w:tcPr>
            <w:tcW w:type="dxa" w:w="3213"/>
          </w:tcPr>
          <w:p>
            <w:r>
              <w:rPr>
                <w:sz w:val="18"/>
              </w:rPr>
              <w:t>5 dk</w:t>
            </w:r>
          </w:p>
        </w:tc>
      </w:tr>
      <w:tr>
        <w:tc>
          <w:tcPr>
            <w:tcW w:type="dxa" w:w="3213"/>
          </w:tcPr>
          <w:p>
            <w:r>
              <w:rPr>
                <w:sz w:val="18"/>
              </w:rPr>
              <w:t>2</w:t>
            </w:r>
          </w:p>
        </w:tc>
        <w:tc>
          <w:tcPr>
            <w:tcW w:type="dxa" w:w="3213"/>
          </w:tcPr>
          <w:p>
            <w:r>
              <w:rPr>
                <w:sz w:val="18"/>
              </w:rPr>
              <w:t>if-elif-else ile not hesaplama programı yazın ve farklı değerlerle test edin</w:t>
            </w:r>
          </w:p>
        </w:tc>
        <w:tc>
          <w:tcPr>
            <w:tcW w:type="dxa" w:w="3213"/>
          </w:tcPr>
          <w:p>
            <w:r>
              <w:rPr>
                <w:sz w:val="18"/>
              </w:rPr>
              <w:t>5 dk</w:t>
            </w:r>
          </w:p>
        </w:tc>
      </w:tr>
      <w:tr>
        <w:tc>
          <w:tcPr>
            <w:tcW w:type="dxa" w:w="3213"/>
          </w:tcPr>
          <w:p>
            <w:r>
              <w:rPr>
                <w:sz w:val="18"/>
              </w:rPr>
              <w:t>3</w:t>
            </w:r>
          </w:p>
        </w:tc>
        <w:tc>
          <w:tcPr>
            <w:tcW w:type="dxa" w:w="3213"/>
          </w:tcPr>
          <w:p>
            <w:r>
              <w:rPr>
                <w:sz w:val="18"/>
              </w:rPr>
              <w:t>and, or, not operatörleriyle birleşik koşullar içeren program geliştirin</w:t>
            </w:r>
          </w:p>
        </w:tc>
        <w:tc>
          <w:tcPr>
            <w:tcW w:type="dxa" w:w="3213"/>
          </w:tcPr>
          <w:p>
            <w:r>
              <w:rPr>
                <w:sz w:val="18"/>
              </w:rPr>
              <w:t>5 dk</w:t>
            </w:r>
          </w:p>
        </w:tc>
      </w:tr>
      <w:tr>
        <w:tc>
          <w:tcPr>
            <w:tcW w:type="dxa" w:w="3213"/>
          </w:tcPr>
          <w:p>
            <w:r>
              <w:rPr>
                <w:sz w:val="18"/>
              </w:rPr>
              <w:t>4</w:t>
            </w:r>
          </w:p>
        </w:tc>
        <w:tc>
          <w:tcPr>
            <w:tcW w:type="dxa" w:w="3213"/>
          </w:tcPr>
          <w:p>
            <w:r>
              <w:rPr>
                <w:sz w:val="18"/>
              </w:rPr>
              <w:t>Raspberry Pi GPIO ile buton-LED koşullu kontrol uygulaması yapın</w:t>
            </w:r>
          </w:p>
        </w:tc>
        <w:tc>
          <w:tcPr>
            <w:tcW w:type="dxa" w:w="3213"/>
          </w:tcPr>
          <w:p>
            <w:r>
              <w:rPr>
                <w:sz w:val="18"/>
              </w:rPr>
              <w:t>5 dk</w:t>
            </w:r>
          </w:p>
        </w:tc>
      </w:tr>
    </w:tbl>
    <w:p/>
    <w:p>
      <w:r>
        <w:rPr>
          <w:b/>
          <w:color w:val="1B2A4A"/>
          <w:sz w:val="20"/>
        </w:rPr>
        <w:t xml:space="preserve">Tamamlanma Kriteri: </w:t>
      </w:r>
      <w:r>
        <w:rPr>
          <w:sz w:val="20"/>
        </w:rPr>
        <w:t>Operatör testleri, not hesaplama programı, birleşik koşul programı ve GPIO uygulaması tamamlanmış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"Koşul Yapıları ve GPIO Kontrol Gösterimi"</w:t>
      </w:r>
    </w:p>
    <w:p>
      <w:r>
        <w:rPr>
          <w:b/>
          <w:color w:val="1B2A4A"/>
          <w:sz w:val="20"/>
        </w:rPr>
        <w:t xml:space="preserve">Eğitmenin Gösterdiği: </w:t>
      </w:r>
      <w:r>
        <w:rPr>
          <w:sz w:val="20"/>
        </w:rPr>
        <w:t>Raspberry Pi üzerinde koşul yapılarını adım adım kodlar, farklı senaryolarla çalıştırır ve GPIO ile buton-LED kontrol uygulamasını gösterir.</w:t>
      </w:r>
    </w:p>
    <w:p>
      <w:r>
        <w:rPr>
          <w:b/>
          <w:color w:val="1B2A4A"/>
          <w:sz w:val="20"/>
        </w:rPr>
        <w:t xml:space="preserve">Öğrencinin Tekrarladığı: </w:t>
      </w:r>
      <w:r>
        <w:rPr>
          <w:sz w:val="20"/>
        </w:rPr>
        <w:t>Eğitmeni izler, kendi Raspberry Pi'sinde aynı kodları yazar ve farklı değerlerle test eder.</w:t>
      </w:r>
    </w:p>
    <w:p>
      <w:r>
        <w:rPr>
          <w:b/>
          <w:color w:val="1B2A4A"/>
          <w:sz w:val="20"/>
        </w:rPr>
        <w:t xml:space="preserve">Dikkat Noktaları: </w:t>
      </w:r>
      <w:r>
        <w:rPr>
          <w:sz w:val="20"/>
        </w:rPr>
        <w:t>Girinti (indentation) hatalarına özellikle dikkat edilmeli; Python'da girinti yanlışlığı sözdizimi hatasına yol açar.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Karşılaştırma Operatörleri Testi</w:t>
            </w:r>
          </w:p>
        </w:tc>
        <w:tc>
          <w:tcPr>
            <w:tcW w:type="dxa" w:w="3213"/>
          </w:tcPr>
          <w:p>
            <w:r>
              <w:rPr>
                <w:sz w:val="18"/>
              </w:rPr>
              <w:t>Python konsolunda 10 farklı karşılaştırma ifadesi yazın ve sonuçlarını tahmin edin, ardından doğrulayın</w:t>
            </w:r>
          </w:p>
        </w:tc>
        <w:tc>
          <w:tcPr>
            <w:tcW w:type="dxa" w:w="3213"/>
          </w:tcPr>
          <w:p>
            <w:r>
              <w:rPr>
                <w:sz w:val="18"/>
              </w:rPr>
              <w:t>Kolay</w:t>
            </w:r>
          </w:p>
        </w:tc>
      </w:tr>
      <w:tr>
        <w:tc>
          <w:tcPr>
            <w:tcW w:type="dxa" w:w="3213"/>
          </w:tcPr>
          <w:p>
            <w:r>
              <w:rPr>
                <w:sz w:val="18"/>
              </w:rPr>
              <w:t>Hava Durumu Karar Sistemi</w:t>
            </w:r>
          </w:p>
        </w:tc>
        <w:tc>
          <w:tcPr>
            <w:tcW w:type="dxa" w:w="3213"/>
          </w:tcPr>
          <w:p>
            <w:r>
              <w:rPr>
                <w:sz w:val="18"/>
              </w:rPr>
              <w:t>Sıcaklık ve nem değerlerini alarak hava durumu tahmini yapan program yazın (6 farklı durum)</w:t>
            </w:r>
          </w:p>
        </w:tc>
        <w:tc>
          <w:tcPr>
            <w:tcW w:type="dxa" w:w="3213"/>
          </w:tcPr>
          <w:p>
            <w:r>
              <w:rPr>
                <w:sz w:val="18"/>
              </w:rPr>
              <w:t>Orta</w:t>
            </w:r>
          </w:p>
        </w:tc>
      </w:tr>
      <w:tr>
        <w:tc>
          <w:tcPr>
            <w:tcW w:type="dxa" w:w="3213"/>
          </w:tcPr>
          <w:p>
            <w:r>
              <w:rPr>
                <w:sz w:val="18"/>
              </w:rPr>
              <w:t>Akıllı Ev Kontrol Sistemi</w:t>
            </w:r>
          </w:p>
        </w:tc>
        <w:tc>
          <w:tcPr>
            <w:tcW w:type="dxa" w:w="3213"/>
          </w:tcPr>
          <w:p>
            <w:r>
              <w:rPr>
                <w:sz w:val="18"/>
              </w:rPr>
              <w:t>3 farklı sensör değerine göre karar veren iç içe koşullu Raspberry Pi programı geliştirin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"Sera Otomasyonu Koşul Sistemi"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çiftçi serasını Raspberry Pi ile otomatikleştirmek istiyor. Sıcaklık sensörü, nem sensörü ve ışık sensörü bağlı. Koşullar: Sıcaklık &gt; 35 ise fan aç, &lt; 10 ise ısıtıcı aç; Nem &lt; 30 ise sulama sistemi aç, &gt; 80 ise havalandırma aç; Işık &lt; 200 lux ise yapay aydınlatma aç. Bu koşulların bazıları aynı anda geçerli olabilir. if-elif-else ve mantıksal operatörlerle bu sistemi programlayın.</w:t>
            </w:r>
          </w:p>
        </w:tc>
      </w:tr>
    </w:tbl>
    <w:p/>
    <w:p>
      <w:r>
        <w:rPr>
          <w:b/>
          <w:color w:val="1B2A4A"/>
          <w:sz w:val="20"/>
        </w:rPr>
        <w:t xml:space="preserve">Beklenen Çıktı: </w:t>
      </w:r>
      <w:r>
        <w:rPr>
          <w:sz w:val="20"/>
        </w:rPr>
        <w:t>Sera otomasyon Python kodu, koşul akış diyagramı ve test senaryoları tablosu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Python'da koşul yapılarını (if, elif, else), karşılaştırma operatörlerini (==, !=, &lt;, &gt;, &lt;=, &gt;=), mantıksal operatörleri (and, or, not) ve iç içe koşulları öğrendik. Raspberry Pi üzerinde sensör verilerine göre karar veren programlar geliştirdik.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if-elif-else</w:t>
            </w:r>
          </w:p>
        </w:tc>
        <w:tc>
          <w:tcPr>
            <w:tcW w:type="dxa" w:w="4819"/>
            <w:shd w:fill="F5F5F5"/>
          </w:tcPr>
          <w:p>
            <w:r>
              <w:rPr>
                <w:b/>
                <w:color w:val="1B2A4A"/>
                <w:sz w:val="20"/>
              </w:rPr>
              <w:t xml:space="preserve">  Karşılaştırma Operatörleri</w:t>
            </w:r>
          </w:p>
        </w:tc>
      </w:tr>
      <w:tr>
        <w:tc>
          <w:tcPr>
            <w:tcW w:type="dxa" w:w="4819"/>
            <w:shd w:fill="F5F5F5"/>
          </w:tcPr>
          <w:p>
            <w:r>
              <w:rPr>
                <w:b/>
                <w:color w:val="1B2A4A"/>
                <w:sz w:val="20"/>
              </w:rPr>
              <w:t xml:space="preserve">  Mantıksal Operatörler (and, or, not)</w:t>
            </w:r>
          </w:p>
        </w:tc>
        <w:tc>
          <w:tcPr>
            <w:tcW w:type="dxa" w:w="4819"/>
            <w:shd w:fill="F5F5F5"/>
          </w:tcPr>
          <w:p>
            <w:r>
              <w:rPr>
                <w:b/>
                <w:color w:val="1B2A4A"/>
                <w:sz w:val="20"/>
              </w:rPr>
              <w:t xml:space="preserve">  İç İçe Koşullar (Nested if)</w:t>
            </w:r>
          </w:p>
        </w:tc>
      </w:tr>
      <w:tr>
        <w:tc>
          <w:tcPr>
            <w:tcW w:type="dxa" w:w="4819"/>
            <w:shd w:fill="F5F5F5"/>
          </w:tcPr>
          <w:p>
            <w:r>
              <w:rPr>
                <w:b/>
                <w:color w:val="1B2A4A"/>
                <w:sz w:val="20"/>
              </w:rPr>
              <w:t xml:space="preserve">  Boolean (True/False)</w:t>
            </w:r>
          </w:p>
        </w:tc>
        <w:tc>
          <w:tcPr>
            <w:tcW w:type="dxa" w:w="4819"/>
          </w:tcPr>
          <w:p/>
        </w:tc>
      </w:tr>
    </w:tbl>
    <w:p/>
    <w:p>
      <w:pPr>
        <w:spacing w:before="200"/>
      </w:pPr>
      <w:r>
        <w:rPr>
          <w:b/>
          <w:color w:val="757575"/>
          <w:sz w:val="24"/>
        </w:rPr>
        <w:t xml:space="preserve">  Bir Sonraki Dersle Köprü</w:t>
      </w:r>
    </w:p>
    <w:p>
      <w:r>
        <w:rPr>
          <w:sz w:val="20"/>
        </w:rPr>
        <w:t>Bir sonraki derste for döngüsü ile tekrarlayan işlemleri otomatikleştirmeyi öğreneceğiz.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Raspberry Pi üzerinde çalışan, kullanıcıdan 3 ders notu alarak ortalamasını hesaplayan, harf notunu belirleyen ve geçti/kaldı bilgisini yazdıran bir program yazın. Programınız geçersiz girişleri de kontrol etmelidir.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Raspberry Pi'lerde Python IDE'nin (Thonny) çalıştığını doğrulayın</w:t>
      </w:r>
    </w:p>
    <w:p>
      <w:pPr>
        <w:pStyle w:val="ListBullet"/>
      </w:pPr>
      <w:r>
        <w:rPr>
          <w:sz w:val="20"/>
        </w:rPr>
        <w:t>Karşılaştırma ve mantıksal operatörler tablosunu tahtaya veya slayta hazırlayın</w:t>
      </w:r>
    </w:p>
    <w:p>
      <w:pPr>
        <w:pStyle w:val="ListBullet"/>
      </w:pPr>
      <w:r>
        <w:rPr>
          <w:sz w:val="20"/>
        </w:rPr>
        <w:t>Akış diyagramı şablonlarını çıktı olarak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Girinti (indentation) hataları</w:t>
            </w:r>
          </w:p>
        </w:tc>
        <w:tc>
          <w:tcPr>
            <w:tcW w:type="dxa" w:w="4819"/>
          </w:tcPr>
          <w:p>
            <w:r>
              <w:rPr>
                <w:sz w:val="18"/>
              </w:rPr>
              <w:t>Tab ve boşluk karışıklığını önlemek için IDE'de 'boşlukları göster' ayarını açtırın</w:t>
            </w:r>
          </w:p>
        </w:tc>
      </w:tr>
      <w:tr>
        <w:tc>
          <w:tcPr>
            <w:tcW w:type="dxa" w:w="4819"/>
          </w:tcPr>
          <w:p>
            <w:r>
              <w:rPr>
                <w:sz w:val="18"/>
              </w:rPr>
              <w:t>= ve == karıştırılması</w:t>
            </w:r>
          </w:p>
        </w:tc>
        <w:tc>
          <w:tcPr>
            <w:tcW w:type="dxa" w:w="4819"/>
          </w:tcPr>
          <w:p>
            <w:r>
              <w:rPr>
                <w:sz w:val="18"/>
              </w:rPr>
              <w:t>Atama (=) ve karşılaştırma (==) farkını somut örneklerle pekiştirin</w:t>
            </w:r>
          </w:p>
        </w:tc>
      </w:tr>
      <w:tr>
        <w:tc>
          <w:tcPr>
            <w:tcW w:type="dxa" w:w="4819"/>
          </w:tcPr>
          <w:p>
            <w:r>
              <w:rPr>
                <w:sz w:val="18"/>
              </w:rPr>
              <w:t>Mantıksal operatör öncelikleri</w:t>
            </w:r>
          </w:p>
        </w:tc>
        <w:tc>
          <w:tcPr>
            <w:tcW w:type="dxa" w:w="4819"/>
          </w:tcPr>
          <w:p>
            <w:r>
              <w:rPr>
                <w:sz w:val="18"/>
              </w:rPr>
              <w:t>not &gt; and &gt; or sırasını vurgulayın, parantez kullanmayı teşvik edin</w:t>
            </w:r>
          </w:p>
        </w:tc>
      </w:tr>
    </w:tbl>
    <w:p/>
    <w:p>
      <w:r>
        <w:rPr>
          <w:b/>
          <w:color w:val="1B2A4A"/>
          <w:sz w:val="20"/>
        </w:rPr>
        <w:t xml:space="preserve">Zaman Yönetimi: </w:t>
      </w:r>
      <w:r>
        <w:rPr>
          <w:sz w:val="20"/>
        </w:rPr>
        <w:t>Karşılaştırma operatörlerine 8 dk, if-elif-else'e 15 dk, mantıksal operatörlere 10 dk, iç içe koşullara 7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GPIO sensörleri çalışmazsa simülasyon değerleri (sabit değişkenler) ile koşul yapıları uygulanabilir.</w:t>
            </w:r>
          </w:p>
        </w:tc>
      </w:tr>
    </w:tbl>
    <w:p/>
    <w:p>
      <w:r>
        <w:br w:type="page"/>
      </w:r>
    </w:p>
    <w:p>
      <w:pPr>
        <w:jc w:val="center"/>
      </w:pPr>
      <w:r>
        <w:rPr>
          <w:b/>
          <w:color w:val="1B2A4A"/>
          <w:sz w:val="36"/>
        </w:rPr>
        <w:t>━━━  18. SAAT  ━━━</w:t>
      </w:r>
    </w:p>
    <w:p>
      <w:pPr>
        <w:jc w:val="center"/>
      </w:pPr>
      <w:r>
        <w:rPr>
          <w:color w:val="2C6FAD"/>
          <w:sz w:val="32"/>
        </w:rPr>
        <w:t>Döngü Yapıları (for döngüsü, range(), liste üzerinde iterasyon)</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Python'da for döngüsünü kullanarak tekrarlayan işlemleri otomatikleştirir, range() fonksiyonunu farklı parametrelerle kullanır, listeler üzerinde iterasyon yapar ve Raspberry Pi üzerinde döngü tabanlı uygulamalar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M3-K4</w:t>
            </w:r>
          </w:p>
        </w:tc>
        <w:tc>
          <w:tcPr>
            <w:tcW w:type="dxa" w:w="3213"/>
          </w:tcPr>
          <w:p>
            <w:r>
              <w:rPr>
                <w:sz w:val="18"/>
              </w:rPr>
              <w:t>for döngüsü sözdizimini doğru kullanır ve belirli sayıda tekrarlayan işlemler gerçekleştirir</w:t>
            </w:r>
          </w:p>
        </w:tc>
        <w:tc>
          <w:tcPr>
            <w:tcW w:type="dxa" w:w="3213"/>
          </w:tcPr>
          <w:p>
            <w:r>
              <w:rPr>
                <w:sz w:val="18"/>
              </w:rPr>
              <w:t>Uygulama</w:t>
            </w:r>
          </w:p>
        </w:tc>
      </w:tr>
      <w:tr>
        <w:tc>
          <w:tcPr>
            <w:tcW w:type="dxa" w:w="3213"/>
          </w:tcPr>
          <w:p>
            <w:r>
              <w:rPr>
                <w:sz w:val="18"/>
              </w:rPr>
              <w:t>M3-K5</w:t>
            </w:r>
          </w:p>
        </w:tc>
        <w:tc>
          <w:tcPr>
            <w:tcW w:type="dxa" w:w="3213"/>
          </w:tcPr>
          <w:p>
            <w:r>
              <w:rPr>
                <w:sz w:val="18"/>
              </w:rPr>
              <w:t>range() fonksiyonunu tek, iki ve üç parametreyle (start, stop, step) kullanarak sayı dizileri oluşturur</w:t>
            </w:r>
          </w:p>
        </w:tc>
        <w:tc>
          <w:tcPr>
            <w:tcW w:type="dxa" w:w="3213"/>
          </w:tcPr>
          <w:p>
            <w:r>
              <w:rPr>
                <w:sz w:val="18"/>
              </w:rPr>
              <w:t>Uygulama</w:t>
            </w:r>
          </w:p>
        </w:tc>
      </w:tr>
      <w:tr>
        <w:tc>
          <w:tcPr>
            <w:tcW w:type="dxa" w:w="3213"/>
          </w:tcPr>
          <w:p>
            <w:r>
              <w:rPr>
                <w:sz w:val="18"/>
              </w:rPr>
              <w:t>M3-K6</w:t>
            </w:r>
          </w:p>
        </w:tc>
        <w:tc>
          <w:tcPr>
            <w:tcW w:type="dxa" w:w="3213"/>
          </w:tcPr>
          <w:p>
            <w:r>
              <w:rPr>
                <w:sz w:val="18"/>
              </w:rPr>
              <w:t>Liste ve string veri tipleri üzerinde for döngüsü ile iterasyon yapar ve enumerate() fonksiyonunu kullanır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Koşul yapıları (if, elif, else) ve mantıksal operatörler (Saat 17)</w:t>
      </w:r>
    </w:p>
    <w:p>
      <w:pPr>
        <w:spacing w:before="200"/>
      </w:pPr>
      <w:r>
        <w:rPr>
          <w:b/>
          <w:color w:val="757575"/>
          <w:sz w:val="24"/>
        </w:rPr>
        <w:t xml:space="preserve">  Öğrencinin Bilmesi Gerekenler</w:t>
      </w:r>
    </w:p>
    <w:p>
      <w:pPr>
        <w:pStyle w:val="ListBullet"/>
      </w:pPr>
      <w:r>
        <w:rPr>
          <w:sz w:val="20"/>
        </w:rPr>
        <w:t>if-elif-else koşul yapıları ve karşılaştırma operatörleri</w:t>
      </w:r>
    </w:p>
    <w:p>
      <w:pPr>
        <w:pStyle w:val="ListBullet"/>
      </w:pPr>
      <w:r>
        <w:rPr>
          <w:sz w:val="20"/>
        </w:rPr>
        <w:t>Python liste tanımlama ve temel liste işlemleri</w:t>
      </w:r>
    </w:p>
    <w:p>
      <w:pPr>
        <w:pStyle w:val="ListBullet"/>
      </w:pPr>
      <w:r>
        <w:rPr>
          <w:sz w:val="20"/>
        </w:rPr>
        <w:t>print() fonksiyonu ve string formatlama</w:t>
      </w:r>
    </w:p>
    <w:p>
      <w:pPr>
        <w:spacing w:before="200"/>
      </w:pPr>
      <w:r>
        <w:rPr>
          <w:b/>
          <w:color w:val="757575"/>
          <w:sz w:val="24"/>
        </w:rPr>
        <w:t xml:space="preserve">  Olası Kavram Yanılgıları</w:t>
      </w:r>
    </w:p>
    <w:p>
      <w:pPr>
        <w:pStyle w:val="ListBullet"/>
      </w:pPr>
      <w:r>
        <w:rPr>
          <w:sz w:val="20"/>
        </w:rPr>
        <w:t>range(10) 1'den 10'a kadar sayıları üretir - Hayır, range(10) 0'dan 9'a kadar (10 dahil değil) sayıları üretir</w:t>
      </w:r>
    </w:p>
    <w:p>
      <w:pPr>
        <w:pStyle w:val="ListBullet"/>
      </w:pPr>
      <w:r>
        <w:rPr>
          <w:sz w:val="20"/>
        </w:rPr>
        <w:t>for döngüsü sonsuz döngüye girebilir - for döngüsü belirli bir iterasyon üzerinde çalışır, sonsuz döngü riski while döngüsünde vardır</w:t>
      </w:r>
    </w:p>
    <w:p>
      <w:pPr>
        <w:spacing w:before="200"/>
      </w:pPr>
      <w:r>
        <w:rPr>
          <w:b/>
          <w:color w:val="757575"/>
          <w:sz w:val="24"/>
        </w:rPr>
        <w:t xml:space="preserve">  Hazırlık Materyalleri</w:t>
      </w:r>
    </w:p>
    <w:p>
      <w:pPr>
        <w:pStyle w:val="ListBullet"/>
      </w:pPr>
      <w:r>
        <w:rPr>
          <w:sz w:val="20"/>
        </w:rPr>
        <w:t>Raspberry Pi ve Python IDE</w:t>
      </w:r>
    </w:p>
    <w:p>
      <w:pPr>
        <w:pStyle w:val="ListBullet"/>
      </w:pPr>
      <w:r>
        <w:rPr>
          <w:sz w:val="20"/>
        </w:rPr>
        <w:t>for döngüsü akış diyagramı posteri</w:t>
      </w:r>
    </w:p>
    <w:p>
      <w:pPr>
        <w:pStyle w:val="ListBullet"/>
      </w:pPr>
      <w:r>
        <w:rPr>
          <w:sz w:val="20"/>
        </w:rPr>
        <w:t>range() fonksiyonu parametre tablosu</w:t>
      </w:r>
    </w:p>
    <w:p>
      <w:pPr>
        <w:pStyle w:val="ListBullet"/>
      </w:pPr>
      <w:r>
        <w:rPr>
          <w:sz w:val="20"/>
        </w:rPr>
        <w:t>Örnek listeler ve iterasyon şemaları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fabrikanın üretim bandını düşünün: Her ürün aynı aşamalardan geçer - kontrol, paketleme, etiketleme. İşçi her seferinde aynı adımları tekrar eder. Programlamada da tekrarlayan işleri tek tek yazmak yerine döngü ile otomatikleştiririz. for döngüsü, 'Bu işi şu kadar kez tekrarla' demektir.</w:t>
      </w:r>
    </w:p>
    <w:p>
      <w:r>
        <w:rPr>
          <w:b/>
          <w:color w:val="1B2A4A"/>
          <w:sz w:val="20"/>
        </w:rPr>
        <w:t xml:space="preserve">Günlük Hayat Bağlantısı: </w:t>
      </w:r>
      <w:r>
        <w:rPr>
          <w:sz w:val="20"/>
        </w:rPr>
        <w:t>Fabrika bandındaki tekrarlayan süreç gibi, for döngüsü de belirli bir listedeki veya aralıktaki her eleman için aynı işlemi otomatik olarak uygular.</w:t>
      </w:r>
    </w:p>
    <w:p>
      <w:pPr>
        <w:spacing w:before="200"/>
      </w:pPr>
      <w:r>
        <w:rPr>
          <w:b/>
          <w:color w:val="2C6FAD"/>
          <w:sz w:val="24"/>
        </w:rPr>
        <w:t xml:space="preserve">  Ön Bilgi Yoklama Soruları</w:t>
      </w:r>
    </w:p>
    <w:p>
      <w:r>
        <w:rPr>
          <w:b/>
          <w:color w:val="2C6FAD"/>
          <w:sz w:val="20"/>
        </w:rPr>
        <w:t xml:space="preserve">  1. </w:t>
      </w:r>
      <w:r>
        <w:rPr>
          <w:sz w:val="20"/>
        </w:rPr>
        <w:t>Kursiyerlerden günlük hayatlarında hangi işleri tekrar tekrar yaptıklarını ve bu işleri bir bilgisayara nasıl yaptıracaklarını düşünmeleri istenir.</w:t>
      </w:r>
    </w:p>
    <w:p>
      <w:pPr>
        <w:spacing w:before="200"/>
      </w:pPr>
      <w:r>
        <w:rPr>
          <w:b/>
          <w:color w:val="2C6FAD"/>
          <w:sz w:val="24"/>
        </w:rPr>
        <w:t xml:space="preserve">  Motivasyon Etkinliği: "Tekrar Makinesi"</w:t>
      </w:r>
    </w:p>
    <w:p>
      <w:r>
        <w:rPr>
          <w:b/>
          <w:color w:val="1B2A4A"/>
          <w:sz w:val="20"/>
        </w:rPr>
        <w:t xml:space="preserve">Açıklama: </w:t>
      </w:r>
      <w:r>
        <w:rPr>
          <w:sz w:val="20"/>
        </w:rPr>
        <w:t>Kursiyerler tekrarlayan işlemlerin programlama ile nasıl otomatikleştirileceğini keşfediyor.</w:t>
      </w:r>
    </w:p>
    <w:p>
      <w:r>
        <w:rPr>
          <w:b/>
          <w:color w:val="1B2A4A"/>
          <w:sz w:val="20"/>
        </w:rPr>
        <w:t xml:space="preserve">Yönerge: </w:t>
      </w:r>
      <w:r>
        <w:rPr>
          <w:sz w:val="20"/>
        </w:rPr>
        <w:t>Eğitmen tahtaya 'Merhaba' kelimesini 5 kez yazdırmak için 5 ayrı print() satırı yazar. Sonra for döngüsü ile tek satırda aynı işi yapar. Kursiyerlerden hangi yöntemin daha verimli olduğunu ve 1000 kez yazdırma durumunda ne yapacaklarını tartışmaları istenir.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Raspberry Pi'ye bağlı bir LED şeridinde 10 LED var. Her LED'i sırayla 0.5 saniye arayla yakmak istiyorsunuz. Her LED için ayrı kod yazmak yerine bunu nasıl tek bir döngü ile yaparsınız?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"for Döngüsü ve range() Keşfi"</w:t>
      </w:r>
    </w:p>
    <w:p>
      <w:r>
        <w:rPr>
          <w:b/>
          <w:color w:val="1B2A4A"/>
          <w:sz w:val="20"/>
        </w:rPr>
        <w:t xml:space="preserve">Türü: </w:t>
      </w:r>
      <w:r>
        <w:rPr>
          <w:sz w:val="20"/>
        </w:rPr>
        <w:t>Bireysel uygulama ve grup tartışması</w:t>
      </w:r>
    </w:p>
    <w:p>
      <w:r>
        <w:rPr>
          <w:b/>
          <w:color w:val="1B2A4A"/>
          <w:sz w:val="20"/>
        </w:rPr>
        <w:t xml:space="preserve">Amacı: </w:t>
      </w:r>
      <w:r>
        <w:rPr>
          <w:sz w:val="20"/>
        </w:rPr>
        <w:t>for döngüsü ve range() fonksiyonunun farklı kullanım biçimlerini keşfetme</w:t>
      </w:r>
    </w:p>
    <w:p>
      <w:r>
        <w:rPr>
          <w:b/>
          <w:color w:val="1B2A4A"/>
          <w:sz w:val="20"/>
        </w:rPr>
        <w:t xml:space="preserve">Malzemeler: </w:t>
      </w:r>
      <w:r>
        <w:rPr>
          <w:sz w:val="20"/>
        </w:rPr>
        <w:t>Raspberry Pi, Python IDE, range() parametre tablosu, örnek listeler</w:t>
      </w:r>
    </w:p>
    <w:p>
      <w:pPr>
        <w:spacing w:before="200"/>
      </w:pPr>
      <w:r>
        <w:rPr>
          <w:b/>
          <w:color w:val="007A7A"/>
          <w:sz w:val="24"/>
        </w:rPr>
        <w:t xml:space="preserve">  Yönerge Adımları</w:t>
      </w:r>
    </w:p>
    <w:p>
      <w:r>
        <w:rPr>
          <w:b/>
          <w:color w:val="007A7A"/>
          <w:sz w:val="20"/>
        </w:rPr>
        <w:t xml:space="preserve">  1. </w:t>
      </w:r>
      <w:r>
        <w:rPr>
          <w:sz w:val="20"/>
        </w:rPr>
        <w:t>range(10), range(1,11), range(0,20,2) ve range(10,0,-1) çıktılarını karşılaştırın ve kuralları çıkarın</w:t>
      </w:r>
    </w:p>
    <w:p>
      <w:r>
        <w:rPr>
          <w:b/>
          <w:color w:val="007A7A"/>
          <w:sz w:val="20"/>
        </w:rPr>
        <w:t xml:space="preserve">  2. </w:t>
      </w:r>
      <w:r>
        <w:rPr>
          <w:sz w:val="20"/>
        </w:rPr>
        <w:t>for döngüsü ile 1'den 100'e kadar sayıların toplamını hesaplayın</w:t>
      </w:r>
    </w:p>
    <w:p>
      <w:r>
        <w:rPr>
          <w:b/>
          <w:color w:val="007A7A"/>
          <w:sz w:val="20"/>
        </w:rPr>
        <w:t xml:space="preserve">  3. </w:t>
      </w:r>
      <w:r>
        <w:rPr>
          <w:sz w:val="20"/>
        </w:rPr>
        <w:t>Bir isim listesi oluşturun ve for döngüsü ile her ismi ekrana yazdırın</w:t>
      </w:r>
    </w:p>
    <w:p>
      <w:r>
        <w:rPr>
          <w:b/>
          <w:color w:val="007A7A"/>
          <w:sz w:val="20"/>
        </w:rPr>
        <w:t xml:space="preserve">  4. </w:t>
      </w:r>
      <w:r>
        <w:rPr>
          <w:sz w:val="20"/>
        </w:rPr>
        <w:t>enumerate() fonksiyonu ile listelerdeki elemanları indeks numarasıyla birlikte yazdırın</w:t>
      </w:r>
    </w:p>
    <w:p>
      <w:r>
        <w:rPr>
          <w:b/>
          <w:color w:val="1B2A4A"/>
          <w:sz w:val="20"/>
        </w:rPr>
        <w:t xml:space="preserve">Öğrenci Rolü: </w:t>
      </w:r>
      <w:r>
        <w:rPr>
          <w:sz w:val="20"/>
        </w:rPr>
        <w:t>range() fonksiyonunun parametrelerini keşfeder, for döngüsü ile toplama ve listeleme uygulamaları yapar.</w:t>
      </w:r>
    </w:p>
    <w:p>
      <w:r>
        <w:rPr>
          <w:b/>
          <w:color w:val="1B2A4A"/>
          <w:sz w:val="20"/>
        </w:rPr>
        <w:t xml:space="preserve">Öğretmen Rolü: </w:t>
      </w:r>
      <w:r>
        <w:rPr>
          <w:sz w:val="20"/>
        </w:rPr>
        <w:t>for döngüsünün çalışma mantığını adım adım gösterir, range() parametrelerini açıklar ve yaygın kullanım kalıplarını sunar.</w:t>
      </w:r>
    </w:p>
    <w:p>
      <w:r>
        <w:rPr>
          <w:b/>
          <w:color w:val="1B2A4A"/>
          <w:sz w:val="20"/>
        </w:rPr>
        <w:t xml:space="preserve">Beklenen Ürün: </w:t>
      </w:r>
      <w:r>
        <w:rPr>
          <w:sz w:val="20"/>
        </w:rPr>
        <w:t>range() parametre keşif tablosu, toplama programı ve liste iterasyon örnekleri</w:t>
      </w:r>
    </w:p>
    <w:p>
      <w:pPr>
        <w:spacing w:before="200"/>
      </w:pPr>
      <w:r>
        <w:rPr>
          <w:b/>
          <w:color w:val="007A7A"/>
          <w:sz w:val="24"/>
        </w:rPr>
        <w:t xml:space="preserve">  Araştırma Soruları</w:t>
      </w:r>
    </w:p>
    <w:p>
      <w:r>
        <w:rPr>
          <w:b/>
          <w:color w:val="007A7A"/>
          <w:sz w:val="20"/>
        </w:rPr>
        <w:t xml:space="preserve">  1. </w:t>
      </w:r>
      <w:r>
        <w:rPr>
          <w:sz w:val="20"/>
        </w:rPr>
        <w:t>Python'da list comprehension (liste üreteci) nedir ve for döngüsünden farkı nedir? Hangi durumlarda tercih edilir?</w:t>
      </w:r>
    </w:p>
    <w:p>
      <w:r>
        <w:rPr>
          <w:b/>
          <w:color w:val="1B2A4A"/>
          <w:sz w:val="20"/>
        </w:rPr>
        <w:t xml:space="preserve">Grupla Çalışma Kuralları: </w:t>
      </w:r>
      <w:r>
        <w:rPr>
          <w:sz w:val="20"/>
        </w:rPr>
        <w:t>Her kursiyer range() fonksiyonunu en az 4 farklı parametre kombinasyonuyla kullanmalı ve sonuçları belgelemelidir.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for Döngüsü</w:t>
            </w:r>
          </w:p>
        </w:tc>
        <w:tc>
          <w:tcPr>
            <w:tcW w:type="dxa" w:w="2409"/>
          </w:tcPr>
          <w:p>
            <w:r>
              <w:rPr>
                <w:sz w:val="18"/>
              </w:rPr>
              <w:t>Bir iterable (liste, string, range vb.) üzerindeki her eleman için belirtilen kod bloğunu tekrarlayan kontrol yapısı</w:t>
            </w:r>
          </w:p>
        </w:tc>
        <w:tc>
          <w:tcPr>
            <w:tcW w:type="dxa" w:w="2409"/>
          </w:tcPr>
          <w:p>
            <w:r>
              <w:rPr>
                <w:sz w:val="18"/>
              </w:rPr>
              <w:t>İterasyon, döngü değişkeni, iterable, girinti, tekrar sayısı</w:t>
            </w:r>
          </w:p>
        </w:tc>
        <w:tc>
          <w:tcPr>
            <w:tcW w:type="dxa" w:w="2409"/>
          </w:tcPr>
          <w:p>
            <w:r>
              <w:rPr>
                <w:sz w:val="18"/>
              </w:rPr>
              <w:t>meyveler = ['elma', 'armut', 'kiraz'] listesi için for meyve in meyveler: print(meyve) yazıldığında sırayla 'elma', 'armut', 'kiraz' yazdırılır. Döngü değişkeni 'meyve' her iterasyonda bir sonraki elemanın değerini alır</w:t>
            </w:r>
          </w:p>
        </w:tc>
      </w:tr>
      <w:tr>
        <w:tc>
          <w:tcPr>
            <w:tcW w:type="dxa" w:w="2409"/>
          </w:tcPr>
          <w:p>
            <w:r>
              <w:rPr>
                <w:sz w:val="18"/>
              </w:rPr>
              <w:t>range() Fonksiyonu</w:t>
            </w:r>
          </w:p>
        </w:tc>
        <w:tc>
          <w:tcPr>
            <w:tcW w:type="dxa" w:w="2409"/>
          </w:tcPr>
          <w:p>
            <w:r>
              <w:rPr>
                <w:sz w:val="18"/>
              </w:rPr>
              <w:t>Belirli aralıkta tam sayı dizisi üreten Python yerleşik fonksiyonu; for döngüsü ile birlikte kullanılır</w:t>
            </w:r>
          </w:p>
        </w:tc>
        <w:tc>
          <w:tcPr>
            <w:tcW w:type="dxa" w:w="2409"/>
          </w:tcPr>
          <w:p>
            <w:r>
              <w:rPr>
                <w:sz w:val="18"/>
              </w:rPr>
              <w:t>start (başlangıç), stop (bitiş, dahil değil), step (adım), tembel değerlendirme (lazy evaluation)</w:t>
            </w:r>
          </w:p>
        </w:tc>
        <w:tc>
          <w:tcPr>
            <w:tcW w:type="dxa" w:w="2409"/>
          </w:tcPr>
          <w:p>
            <w:r>
              <w:rPr>
                <w:sz w:val="18"/>
              </w:rPr>
              <w:t>range(5) &gt; 0,1,2,3,4 üretir. range(2,8) &gt; 2,3,4,5,6,7 üretir. range(0,10,2) &gt; 0,2,4,6,8 üretir. range(10,0,-1) &gt; 10,9,8,...,1 üretir. stop değeri dahil edilmez!</w:t>
            </w:r>
          </w:p>
        </w:tc>
      </w:tr>
      <w:tr>
        <w:tc>
          <w:tcPr>
            <w:tcW w:type="dxa" w:w="2409"/>
          </w:tcPr>
          <w:p>
            <w:r>
              <w:rPr>
                <w:sz w:val="18"/>
              </w:rPr>
              <w:t>Liste İterasyonu</w:t>
            </w:r>
          </w:p>
        </w:tc>
        <w:tc>
          <w:tcPr>
            <w:tcW w:type="dxa" w:w="2409"/>
          </w:tcPr>
          <w:p>
            <w:r>
              <w:rPr>
                <w:sz w:val="18"/>
              </w:rPr>
              <w:t>for döngüsü ile bir listenin her elemanı üzerinde sırayla işlem yapma</w:t>
            </w:r>
          </w:p>
        </w:tc>
        <w:tc>
          <w:tcPr>
            <w:tcW w:type="dxa" w:w="2409"/>
          </w:tcPr>
          <w:p>
            <w:r>
              <w:rPr>
                <w:sz w:val="18"/>
              </w:rPr>
              <w:t>Eleman erişimi, indeks, sıralı gezinme, veri işleme</w:t>
            </w:r>
          </w:p>
        </w:tc>
        <w:tc>
          <w:tcPr>
            <w:tcW w:type="dxa" w:w="2409"/>
          </w:tcPr>
          <w:p>
            <w:r>
              <w:rPr>
                <w:sz w:val="18"/>
              </w:rPr>
              <w:t>notlar = [85, 90, 78, 92, 65] için toplam = 0 ve for n in notlar: toplam += n yazıldığında tüm notlar toplanır. ortalama = toplam / len(notlar) ile ortalama hesaplanır</w:t>
            </w:r>
          </w:p>
        </w:tc>
      </w:tr>
      <w:tr>
        <w:tc>
          <w:tcPr>
            <w:tcW w:type="dxa" w:w="2409"/>
          </w:tcPr>
          <w:p>
            <w:r>
              <w:rPr>
                <w:sz w:val="18"/>
              </w:rPr>
              <w:t>enumerate() Fonksiyonu</w:t>
            </w:r>
          </w:p>
        </w:tc>
        <w:tc>
          <w:tcPr>
            <w:tcW w:type="dxa" w:w="2409"/>
          </w:tcPr>
          <w:p>
            <w:r>
              <w:rPr>
                <w:sz w:val="18"/>
              </w:rPr>
              <w:t>İterasyon sırasında hem indeks numarasını hem de eleman değerini döndüren Python yerleşik fonksiyonu</w:t>
            </w:r>
          </w:p>
        </w:tc>
        <w:tc>
          <w:tcPr>
            <w:tcW w:type="dxa" w:w="2409"/>
          </w:tcPr>
          <w:p>
            <w:r>
              <w:rPr>
                <w:sz w:val="18"/>
              </w:rPr>
              <w:t>İndeks-değer çifti, sıra numarası, tuple unpacking</w:t>
            </w:r>
          </w:p>
        </w:tc>
        <w:tc>
          <w:tcPr>
            <w:tcW w:type="dxa" w:w="2409"/>
          </w:tcPr>
          <w:p>
            <w:r>
              <w:rPr>
                <w:sz w:val="18"/>
              </w:rPr>
              <w:t>isimler = ['Ali', 'Ayşe', 'Mehmet'] için for i, isim in enumerate(isimler): print(f'{i+1}. {isim}') yazıldığında '1. Ali', '2. Ayşe', '3. Mehmet' yazdırılır</w:t>
            </w:r>
          </w:p>
        </w:tc>
      </w:tr>
    </w:tbl>
    <w:p/>
    <w:p>
      <w:pPr>
        <w:spacing w:before="200"/>
      </w:pPr>
      <w:r>
        <w:rPr>
          <w:b/>
          <w:color w:val="E65C00"/>
          <w:sz w:val="24"/>
        </w:rPr>
        <w:t xml:space="preserve">  Konu Anlatımı</w:t>
      </w:r>
    </w:p>
    <w:p>
      <w:r>
        <w:rPr>
          <w:sz w:val="20"/>
        </w:rPr>
        <w:t>for Döngüsüne Giriş: Python'da for döngüsü, bir iterable (tekrarlanabilir) nesne üzerindeki her eleman için kod bloğunu çalıştırır. Sözdizimi: for degisken in iterable: (iki nokta!) ve girintili kod bloğu. C/Java'daki gibi sayaç tabanlı değil, doğrudan eleman tabanlı çalışır. En basit örnek: for i in range(5): print(i) ile 0'dan 4'e kadar sayılar yazdırılır. Döngü değişkeni (i) her iterasyonda otomatik güncellenir. Döngü gövdesinde birden fazla satır olabilir, hepsi girintili olmalıdır.</w:t>
      </w:r>
    </w:p>
    <w:p>
      <w:r>
        <w:rPr>
          <w:sz w:val="20"/>
        </w:rPr>
        <w:t>range() Fonksiyonu Detaylı İnceleme: range() fonksiyonu bellekte tüm sayıları tutmaz (tembel değerlendirme - lazy evaluation), bu sayede range(1000000) bile az bellek kullanır. Üç kullanım şekli: 1) range(stop): 0'dan stop-1'e kadar. range(5) = [0,1,2,3,4]. 2) range(start, stop): start'tan stop-1'e kadar. range(3,8) = [3,4,5,6,7]. 3) range(start, stop, step): start'tan stop-1'e kadar step adımlarla. range(0,10,2) = [0,2,4,6,8]. Negatif step ile geriye sayım: range(10,0,-1) = [10,9,8,...,1]. Dikkat: stop değeri hiçbir zaman dahil edilmez!</w:t>
      </w:r>
    </w:p>
    <w:p>
      <w:r>
        <w:rPr>
          <w:sz w:val="20"/>
        </w:rPr>
        <w:t>Listeler ve Stringler Üzerinde İterasyon: for döngüsü sadece range() ile değil, herhangi bir iterable üzerinde çalışır. Liste iterasyonu: for eleman in liste: ile her eleman sırayla işlenir. String iterasyonu: for karakter in 'Python': ile her karakter tek tek işlenir. Sözlük iterasyonu: for anahtar in sozluk: ile anahtarlar, for anahtar, deger in sozluk.items(): ile anahtar-değer çiftleri dolaşılır. enumerate() fonksiyonu: Hem indeks hem değer gerektiğinde for i, eleman in enumerate(liste): kullanılır.</w:t>
      </w:r>
    </w:p>
    <w:p>
      <w:r>
        <w:rPr>
          <w:sz w:val="20"/>
        </w:rPr>
        <w:t>Raspberry Pi'de for Döngüsü Uygulamaları: for döngüsü IoT projelerinde çok kullanılır. LED şerit kontrolü: import RPi.GPIO as GPIO, import time ile başlanır. led_pinleri = [17, 27, 22, 5, 6] listesi tanımlanır. for pin in led_pinleri: GPIO.setup(pin, GPIO.OUT) ile tüm pinler çıkış olarak ayarlanır. Sıralı yanıp sönme: for pin in led_pinleri: GPIO.output(pin, GPIO.HIGH) time.sleep(0.5) GPIO.output(pin, GPIO.LOW). Sensör verisi toplama: for i in range(10): veri = sensor_oku() veriler.append(veri) time.sleep(1) ile 10 ölçüm yapılır.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range() ile farklı sayı dizileri</w:t>
            </w:r>
          </w:p>
        </w:tc>
        <w:tc>
          <w:tcPr>
            <w:tcW w:type="dxa" w:w="3213"/>
          </w:tcPr>
          <w:p>
            <w:r>
              <w:rPr>
                <w:sz w:val="18"/>
              </w:rPr>
              <w:t># Tek parametre: 0'dan 4'e</w:t>
              <w:br/>
              <w:t>for i in range(5):</w:t>
              <w:br/>
              <w:t xml:space="preserve">    print(i, end=' ')  # 0 1 2 3 4</w:t>
              <w:br/>
              <w:br/>
              <w:t># İki parametre: 1'den 10'a</w:t>
              <w:br/>
              <w:t>for i in range(1, 11):</w:t>
              <w:br/>
              <w:t xml:space="preserve">    print(i, end=' ')  # 1 2 3 4 5 6 7 8 9 10</w:t>
              <w:br/>
              <w:br/>
              <w:t># Üç parametre: Çift sayılar</w:t>
              <w:br/>
              <w:t>for i in range(0, 20, 2):</w:t>
              <w:br/>
              <w:t xml:space="preserve">    print(i, end=' ')  # 0 2 4 6 8 10 12 14 16 18</w:t>
              <w:br/>
              <w:br/>
              <w:t># Geriye sayım</w:t>
              <w:br/>
              <w:t>for i in range(10, 0, -1):</w:t>
              <w:br/>
              <w:t xml:space="preserve">    print(i, end=' ')  # 10 9 8 7 6 5 4 3 2 1</w:t>
            </w:r>
          </w:p>
        </w:tc>
        <w:tc>
          <w:tcPr>
            <w:tcW w:type="dxa" w:w="3213"/>
          </w:tcPr>
          <w:p>
            <w:r>
              <w:rPr>
                <w:sz w:val="18"/>
              </w:rPr>
              <w:t>range() fonksiyonunun parametreleri (start, stop, step) ile farklı sayı dizileri üretilir; stop değeri dahil edilmez</w:t>
            </w:r>
          </w:p>
        </w:tc>
      </w:tr>
      <w:tr>
        <w:tc>
          <w:tcPr>
            <w:tcW w:type="dxa" w:w="3213"/>
          </w:tcPr>
          <w:p>
            <w:r>
              <w:rPr>
                <w:sz w:val="18"/>
              </w:rPr>
              <w:t>Liste üzerinde iterasyon ve toplama</w:t>
            </w:r>
          </w:p>
        </w:tc>
        <w:tc>
          <w:tcPr>
            <w:tcW w:type="dxa" w:w="3213"/>
          </w:tcPr>
          <w:p>
            <w:r>
              <w:rPr>
                <w:sz w:val="18"/>
              </w:rPr>
              <w:t>notlar = [85, 92, 78, 95, 88]</w:t>
              <w:br/>
              <w:t>toplam = 0</w:t>
              <w:br/>
              <w:t>en_yuksek = notlar[0]</w:t>
              <w:br/>
              <w:br/>
              <w:t>for not_degeri in notlar:</w:t>
              <w:br/>
              <w:t xml:space="preserve">    toplam += not_degeri</w:t>
              <w:br/>
              <w:t xml:space="preserve">    if not_degeri &gt; en_yuksek:</w:t>
              <w:br/>
              <w:t xml:space="preserve">        en_yuksek = not_degeri</w:t>
              <w:br/>
              <w:br/>
              <w:t>ortalama = toplam / len(notlar)</w:t>
              <w:br/>
              <w:t>print(f'Ortalama: {ortalama}')</w:t>
              <w:br/>
              <w:t>print(f'En yüksek not: {en_yuksek}')</w:t>
              <w:br/>
              <w:br/>
              <w:t>Çıktı: Ortalama: 87.6, En yüksek not: 95</w:t>
            </w:r>
          </w:p>
        </w:tc>
        <w:tc>
          <w:tcPr>
            <w:tcW w:type="dxa" w:w="3213"/>
          </w:tcPr>
          <w:p>
            <w:r>
              <w:rPr>
                <w:sz w:val="18"/>
              </w:rPr>
              <w:t>for döngüsü ile liste elemanları üzerinde toplama, en büyük bulma gibi işlemler yapılır</w:t>
            </w:r>
          </w:p>
        </w:tc>
      </w:tr>
      <w:tr>
        <w:tc>
          <w:tcPr>
            <w:tcW w:type="dxa" w:w="3213"/>
          </w:tcPr>
          <w:p>
            <w:r>
              <w:rPr>
                <w:sz w:val="18"/>
              </w:rPr>
              <w:t>enumerate() ile numaralı liste yazdırma</w:t>
            </w:r>
          </w:p>
        </w:tc>
        <w:tc>
          <w:tcPr>
            <w:tcW w:type="dxa" w:w="3213"/>
          </w:tcPr>
          <w:p>
            <w:r>
              <w:rPr>
                <w:sz w:val="18"/>
              </w:rPr>
              <w:t>ogrenciler = ['Ali Yılmaz', 'Ayşe Kaya', 'Mehmet Demir', 'Fatma Çelik']</w:t>
              <w:br/>
              <w:br/>
              <w:t>print('--- Sınıf Listesi ---')</w:t>
              <w:br/>
              <w:t>for sira, isim in enumerate(ogrenciler, start=1):</w:t>
              <w:br/>
              <w:t xml:space="preserve">    print(f'{sira}. {isim}')</w:t>
              <w:br/>
              <w:br/>
              <w:t>Çıktı:</w:t>
              <w:br/>
              <w:t>--- Sınıf Listesi ---</w:t>
              <w:br/>
              <w:t>1. Ali Yılmaz</w:t>
              <w:br/>
              <w:t>2. Ayşe Kaya</w:t>
              <w:br/>
              <w:t>3. Mehmet Demir</w:t>
              <w:br/>
              <w:t>4. Fatma Çelik</w:t>
            </w:r>
          </w:p>
        </w:tc>
        <w:tc>
          <w:tcPr>
            <w:tcW w:type="dxa" w:w="3213"/>
          </w:tcPr>
          <w:p>
            <w:r>
              <w:rPr>
                <w:sz w:val="18"/>
              </w:rPr>
              <w:t>enumerate() hem indeks hem değer döndürür; start parametresiyle başlangıç numarası ayarlanır</w:t>
            </w:r>
          </w:p>
        </w:tc>
      </w:tr>
    </w:tbl>
    <w:p/>
    <w:p>
      <w:pPr>
        <w:spacing w:before="200"/>
      </w:pPr>
      <w:r>
        <w:rPr>
          <w:b/>
          <w:color w:val="E65C00"/>
          <w:sz w:val="24"/>
        </w:rPr>
        <w:t xml:space="preserve">  Görseller ve Tablolar</w:t>
      </w:r>
    </w:p>
    <w:p>
      <w:pPr>
        <w:pStyle w:val="ListBullet"/>
      </w:pPr>
      <w:r>
        <w:rPr>
          <w:sz w:val="20"/>
        </w:rPr>
        <w:t>for döngüsü çalışma adımları akış diyagramı</w:t>
      </w:r>
    </w:p>
    <w:p>
      <w:pPr>
        <w:pStyle w:val="ListBullet"/>
      </w:pPr>
      <w:r>
        <w:rPr>
          <w:sz w:val="20"/>
        </w:rPr>
        <w:t>range() fonksiyonu parametre tablosu ve çıktı örnekleri</w:t>
      </w:r>
    </w:p>
    <w:p>
      <w:pPr>
        <w:spacing w:before="200"/>
      </w:pPr>
      <w:r>
        <w:rPr>
          <w:b/>
          <w:color w:val="E65C00"/>
          <w:sz w:val="24"/>
        </w:rPr>
        <w:t xml:space="preserve">  Analoji ve Benzetmeler</w:t>
      </w:r>
    </w:p>
    <w:p>
      <w:r>
        <w:rPr>
          <w:b/>
          <w:color w:val="E65C00"/>
          <w:sz w:val="20"/>
        </w:rPr>
        <w:t xml:space="preserve">  1. </w:t>
      </w:r>
      <w:r>
        <w:rPr>
          <w:sz w:val="20"/>
        </w:rPr>
        <w:t>for döngüsü = Otobüs durağında sıra bekleyen yolcular gibidir: Her yolcu sırayla biner (her eleman sırayla işlenir). range() = Merdiven basamakları gibidir: Başlangıç katı (start), bitiş katı (stop, ulaşılmaz) ve basamak yüksekliği (step) belirler</w:t>
      </w:r>
    </w:p>
    <w:p>
      <w:pPr>
        <w:spacing w:before="200"/>
      </w:pPr>
      <w:r>
        <w:rPr>
          <w:b/>
          <w:color w:val="E65C00"/>
          <w:sz w:val="24"/>
        </w:rPr>
        <w:t xml:space="preserve">  Öğrenci Soru-Cevap</w:t>
      </w:r>
    </w:p>
    <w:p>
      <w:pPr>
        <w:pStyle w:val="ListBullet"/>
      </w:pPr>
      <w:r>
        <w:rPr>
          <w:sz w:val="20"/>
        </w:rPr>
        <w:t>for döngüsü hangi veri tipleri üzerinde çalışabilir?</w:t>
      </w:r>
    </w:p>
    <w:p>
      <w:pPr>
        <w:pStyle w:val="ListBullet"/>
      </w:pPr>
      <w:r>
        <w:rPr>
          <w:sz w:val="20"/>
        </w:rPr>
        <w:t>range(1, 10, 2) hangi değerleri üretir?</w:t>
      </w:r>
    </w:p>
    <w:p>
      <w:pPr>
        <w:pStyle w:val="ListBullet"/>
      </w:pPr>
      <w:r>
        <w:rPr>
          <w:sz w:val="20"/>
        </w:rPr>
        <w:t>enumerate() fonksiyonu ne zaman kullanılır ve avantajı nedir?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"for Döngüsü ile Raspberry Pi Projeleri"</w:t>
      </w:r>
    </w:p>
    <w:p>
      <w:r>
        <w:rPr>
          <w:b/>
          <w:color w:val="1B2A4A"/>
          <w:sz w:val="20"/>
        </w:rPr>
        <w:t xml:space="preserve">Türü: </w:t>
      </w:r>
      <w:r>
        <w:rPr>
          <w:sz w:val="20"/>
        </w:rPr>
        <w:t>Bireysel uygulama ve grup paylaşımı</w:t>
      </w:r>
    </w:p>
    <w:p>
      <w:r>
        <w:rPr>
          <w:b/>
          <w:color w:val="1B2A4A"/>
          <w:sz w:val="20"/>
        </w:rPr>
        <w:t xml:space="preserve">Amacı: </w:t>
      </w:r>
      <w:r>
        <w:rPr>
          <w:sz w:val="20"/>
        </w:rPr>
        <w:t>for döngüsünü farklı senaryolarda kullanma ve Raspberry Pi projelerinde uygulama becerisi kazandırma</w:t>
      </w:r>
    </w:p>
    <w:p>
      <w:pPr>
        <w:spacing w:before="200"/>
      </w:pPr>
      <w:r>
        <w:rPr>
          <w:b/>
          <w:color w:val="6A1B9A"/>
          <w:sz w:val="24"/>
        </w:rPr>
        <w:t xml:space="preserve">  Yönerge Adımları</w:t>
      </w:r>
    </w:p>
    <w:p>
      <w:r>
        <w:rPr>
          <w:b/>
          <w:color w:val="6A1B9A"/>
          <w:sz w:val="20"/>
        </w:rPr>
        <w:t xml:space="preserve">  1. </w:t>
      </w:r>
      <w:r>
        <w:rPr>
          <w:sz w:val="20"/>
        </w:rPr>
        <w:t>1'den 100'e kadar sayıları for döngüsü ile yazdırın, 3'e bölünenleri 'Fizz', 5'e bölünenleri 'Buzz', ikisine de bölünenleri 'FizzBuzz' olarak yazdırın</w:t>
      </w:r>
    </w:p>
    <w:p>
      <w:r>
        <w:rPr>
          <w:b/>
          <w:color w:val="6A1B9A"/>
          <w:sz w:val="20"/>
        </w:rPr>
        <w:t xml:space="preserve">  2. </w:t>
      </w:r>
      <w:r>
        <w:rPr>
          <w:sz w:val="20"/>
        </w:rPr>
        <w:t>Çarpım tablosunu (1-10) for döngüsü ile oluşturun ve formatlı şekilde ekrana yazdırın</w:t>
      </w:r>
    </w:p>
    <w:p>
      <w:r>
        <w:rPr>
          <w:b/>
          <w:color w:val="6A1B9A"/>
          <w:sz w:val="20"/>
        </w:rPr>
        <w:t xml:space="preserve">  3. </w:t>
      </w:r>
      <w:r>
        <w:rPr>
          <w:sz w:val="20"/>
        </w:rPr>
        <w:t>Raspberry Pi'de for döngüsü ile LED'leri sırayla yakıp söndüren 'Karaşimşek' (Knight Rider) efekti programlayın</w:t>
      </w:r>
    </w:p>
    <w:p>
      <w:r>
        <w:rPr>
          <w:b/>
          <w:color w:val="6A1B9A"/>
          <w:sz w:val="20"/>
        </w:rPr>
        <w:t xml:space="preserve">  4. </w:t>
      </w:r>
      <w:r>
        <w:rPr>
          <w:sz w:val="20"/>
        </w:rPr>
        <w:t>En beğendiğiniz programı gruba sunun ve çalışma mantığını açıklayın</w:t>
      </w:r>
    </w:p>
    <w:p>
      <w:r>
        <w:rPr>
          <w:b/>
          <w:color w:val="1B2A4A"/>
          <w:sz w:val="20"/>
        </w:rPr>
        <w:t xml:space="preserve">Beklenen Ürün: </w:t>
      </w:r>
      <w:r>
        <w:rPr>
          <w:sz w:val="20"/>
        </w:rPr>
        <w:t>FizzBuzz programı, çarpım tablosu ve Raspberry Pi LED animasyon scripti</w:t>
      </w:r>
    </w:p>
    <w:p>
      <w:pPr>
        <w:spacing w:before="200"/>
      </w:pPr>
      <w:r>
        <w:rPr>
          <w:b/>
          <w:color w:val="6A1B9A"/>
          <w:sz w:val="24"/>
        </w:rPr>
        <w:t xml:space="preserve">  Transfer Soruları</w:t>
      </w:r>
    </w:p>
    <w:p>
      <w:r>
        <w:rPr>
          <w:b/>
          <w:color w:val="6A1B9A"/>
          <w:sz w:val="20"/>
        </w:rPr>
        <w:t xml:space="preserve">  1. </w:t>
      </w:r>
      <w:r>
        <w:rPr>
          <w:sz w:val="20"/>
        </w:rPr>
        <w:t>for döngüsü veri işleme, dosya okuma, sensör verisi toplama ve seri iletişim gibi birçok IoT uygulamasının temelini oluşturur.</w:t>
      </w:r>
    </w:p>
    <w:p>
      <w:r>
        <w:rPr>
          <w:b/>
          <w:color w:val="1B2A4A"/>
          <w:sz w:val="20"/>
        </w:rPr>
        <w:t xml:space="preserve">İlişkili Disiplinler: </w:t>
      </w:r>
      <w:r>
        <w:rPr>
          <w:sz w:val="20"/>
        </w:rPr>
        <w:t>Matematik (aritmetik diziler, çarpım tablosu), elektronik (LED kontrolü), fizik (zamanlama)</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for döngüsü ile 1000 elemanlı bir listeyi işlerken program çok yavaş çalışıyor. Performansı artırmak için hangi Python teknikleri kullanılabilir?</w:t>
            </w:r>
          </w:p>
        </w:tc>
      </w:tr>
    </w:tbl>
    <w:p/>
    <w:p>
      <w:r>
        <w:rPr>
          <w:b/>
          <w:color w:val="1B2A4A"/>
          <w:sz w:val="20"/>
        </w:rPr>
        <w:t xml:space="preserve">Yaratıcı Görev: </w:t>
      </w:r>
      <w:r>
        <w:rPr>
          <w:sz w:val="20"/>
        </w:rPr>
        <w:t>Raspberry Pi'ye bağlı 8 LED ile for döngüsü kullanarak bir ikili (binary) sayaç tasarlayın: 0'dan 255'e kadar sayıları LED'lerle ikili tabanda gösterin.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for döngüsü sözdizimi doğru uygulanabiliyor mu?</w:t>
      </w:r>
    </w:p>
    <w:p>
      <w:r>
        <w:rPr>
          <w:sz w:val="20"/>
        </w:rPr>
        <w:t xml:space="preserve">  ☐  range() fonksiyonunun parametreleri anlaşıldı mı?</w:t>
      </w:r>
    </w:p>
    <w:p>
      <w:r>
        <w:rPr>
          <w:sz w:val="20"/>
        </w:rPr>
        <w:t xml:space="preserve">  ☐  Liste ve string iterasyonu yapılabiliyor mu?</w:t>
      </w:r>
    </w:p>
    <w:p>
      <w:pPr>
        <w:spacing w:before="200"/>
      </w:pPr>
      <w:r>
        <w:rPr>
          <w:b/>
          <w:color w:val="2E7D32"/>
          <w:sz w:val="24"/>
        </w:rPr>
        <w:t xml:space="preserve">  Öz Değerlendirme Soruları</w:t>
      </w:r>
    </w:p>
    <w:p>
      <w:r>
        <w:rPr>
          <w:b/>
          <w:color w:val="2E7D32"/>
          <w:sz w:val="20"/>
        </w:rPr>
        <w:t xml:space="preserve">  1. </w:t>
      </w:r>
      <w:r>
        <w:rPr>
          <w:sz w:val="20"/>
        </w:rPr>
        <w:t>for döngüsü ve range() nasıl birlikte kullanılır?</w:t>
      </w:r>
    </w:p>
    <w:p>
      <w:r>
        <w:rPr>
          <w:b/>
          <w:color w:val="2E7D32"/>
          <w:sz w:val="20"/>
        </w:rPr>
        <w:t xml:space="preserve">  2. </w:t>
      </w:r>
      <w:r>
        <w:rPr>
          <w:sz w:val="20"/>
        </w:rPr>
        <w:t>range(start, stop, step) parametreleri ne anlama gelir?</w:t>
      </w:r>
    </w:p>
    <w:p>
      <w:r>
        <w:rPr>
          <w:b/>
          <w:color w:val="2E7D32"/>
          <w:sz w:val="20"/>
        </w:rPr>
        <w:t xml:space="preserve">  3. </w:t>
      </w:r>
      <w:r>
        <w:rPr>
          <w:sz w:val="20"/>
        </w:rPr>
        <w:t>enumerate() fonksiyonunun döngüdeki rolü nedir?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range(1, 10, 3) hangi sayıları üretir?</w:t>
            </w:r>
          </w:p>
        </w:tc>
        <w:tc>
          <w:tcPr>
            <w:tcW w:type="dxa" w:w="3213"/>
          </w:tcPr>
          <w:p>
            <w:r>
              <w:rPr>
                <w:sz w:val="18"/>
              </w:rPr>
              <w:t>A) 1, 4, 7  B) 1, 4, 7, 10  C) 3, 6, 9  D) 1, 3, 5, 7, 9</w:t>
            </w:r>
          </w:p>
        </w:tc>
        <w:tc>
          <w:tcPr>
            <w:tcW w:type="dxa" w:w="3213"/>
          </w:tcPr>
          <w:p>
            <w:r>
              <w:rPr>
                <w:sz w:val="18"/>
              </w:rPr>
              <w:t>A</w:t>
            </w:r>
          </w:p>
        </w:tc>
      </w:tr>
      <w:tr>
        <w:tc>
          <w:tcPr>
            <w:tcW w:type="dxa" w:w="3213"/>
          </w:tcPr>
          <w:p>
            <w:r>
              <w:rPr>
                <w:sz w:val="18"/>
              </w:rPr>
              <w:t>for i in range(5): print(i) çıktısının son sayısı nedir?</w:t>
            </w:r>
          </w:p>
        </w:tc>
        <w:tc>
          <w:tcPr>
            <w:tcW w:type="dxa" w:w="3213"/>
          </w:tcPr>
          <w:p>
            <w:r>
              <w:rPr>
                <w:sz w:val="18"/>
              </w:rPr>
              <w:t>A) 5  B) 4  C) 6  D) 0</w:t>
            </w:r>
          </w:p>
        </w:tc>
        <w:tc>
          <w:tcPr>
            <w:tcW w:type="dxa" w:w="3213"/>
          </w:tcPr>
          <w:p>
            <w:r>
              <w:rPr>
                <w:sz w:val="18"/>
              </w:rPr>
              <w:t>B</w:t>
            </w:r>
          </w:p>
        </w:tc>
      </w:tr>
      <w:tr>
        <w:tc>
          <w:tcPr>
            <w:tcW w:type="dxa" w:w="3213"/>
          </w:tcPr>
          <w:p>
            <w:r>
              <w:rPr>
                <w:sz w:val="18"/>
              </w:rPr>
              <w:t>Bir liste üzerinde hem indeks hem değer ile döngü kurmak için hangi fonksiyon kullanılır?</w:t>
            </w:r>
          </w:p>
        </w:tc>
        <w:tc>
          <w:tcPr>
            <w:tcW w:type="dxa" w:w="3213"/>
          </w:tcPr>
          <w:p>
            <w:r>
              <w:rPr>
                <w:sz w:val="18"/>
              </w:rPr>
              <w:t>A) range()  B) len()  C) enumerate()  D) zip()</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Python'da for döngüsü C/Java'daki for döngüsünden nasıl farklıdır? Python'un yaklaşımının avantajları ve dezavantajları nelerdir?</w:t>
      </w:r>
    </w:p>
    <w:p>
      <w:r>
        <w:rPr>
          <w:b/>
          <w:color w:val="2E7D32"/>
          <w:sz w:val="20"/>
        </w:rPr>
        <w:t>Eleştirel Düşünme:</w:t>
      </w:r>
    </w:p>
    <w:p>
      <w:r>
        <w:rPr>
          <w:b/>
          <w:color w:val="2E7D32"/>
          <w:sz w:val="20"/>
        </w:rPr>
        <w:t xml:space="preserve">  1. </w:t>
      </w:r>
      <w:r>
        <w:rPr>
          <w:sz w:val="20"/>
        </w:rPr>
        <w:t>Bir programda her işlem for döngüsü ile mi yapılmalıdır? Döngü kullanmadan aynı sonucu elde etmenin yolları (list comprehension, map, filter) var mıdır ve ne zaman tercih edilmelidir?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"for Döngüsü ve Iterasyon Uygulamaları"</w:t>
      </w:r>
    </w:p>
    <w:p>
      <w:r>
        <w:rPr>
          <w:b/>
          <w:color w:val="1B2A4A"/>
          <w:sz w:val="20"/>
        </w:rPr>
        <w:t xml:space="preserve">Hedef: </w:t>
      </w:r>
      <w:r>
        <w:rPr>
          <w:sz w:val="20"/>
        </w:rPr>
        <w:t>for döngüsü, range() ve liste iterasyonu ile Raspberry Pi üzerinde programlar geliştirme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range() fonksiyonunu farklı parametrelerle test edin ve sonuçları not edin</w:t>
            </w:r>
          </w:p>
        </w:tc>
        <w:tc>
          <w:tcPr>
            <w:tcW w:type="dxa" w:w="3213"/>
          </w:tcPr>
          <w:p>
            <w:r>
              <w:rPr>
                <w:sz w:val="18"/>
              </w:rPr>
              <w:t>5 dk</w:t>
            </w:r>
          </w:p>
        </w:tc>
      </w:tr>
      <w:tr>
        <w:tc>
          <w:tcPr>
            <w:tcW w:type="dxa" w:w="3213"/>
          </w:tcPr>
          <w:p>
            <w:r>
              <w:rPr>
                <w:sz w:val="18"/>
              </w:rPr>
              <w:t>2</w:t>
            </w:r>
          </w:p>
        </w:tc>
        <w:tc>
          <w:tcPr>
            <w:tcW w:type="dxa" w:w="3213"/>
          </w:tcPr>
          <w:p>
            <w:r>
              <w:rPr>
                <w:sz w:val="18"/>
              </w:rPr>
              <w:t>for döngüsü ile 1-100 arası sayıların toplamını ve ortalamasını hesaplayın</w:t>
            </w:r>
          </w:p>
        </w:tc>
        <w:tc>
          <w:tcPr>
            <w:tcW w:type="dxa" w:w="3213"/>
          </w:tcPr>
          <w:p>
            <w:r>
              <w:rPr>
                <w:sz w:val="18"/>
              </w:rPr>
              <w:t>5 dk</w:t>
            </w:r>
          </w:p>
        </w:tc>
      </w:tr>
      <w:tr>
        <w:tc>
          <w:tcPr>
            <w:tcW w:type="dxa" w:w="3213"/>
          </w:tcPr>
          <w:p>
            <w:r>
              <w:rPr>
                <w:sz w:val="18"/>
              </w:rPr>
              <w:t>3</w:t>
            </w:r>
          </w:p>
        </w:tc>
        <w:tc>
          <w:tcPr>
            <w:tcW w:type="dxa" w:w="3213"/>
          </w:tcPr>
          <w:p>
            <w:r>
              <w:rPr>
                <w:sz w:val="18"/>
              </w:rPr>
              <w:t>Bir öğrenci listesi oluşturun ve enumerate() ile numaralı yazdırın</w:t>
            </w:r>
          </w:p>
        </w:tc>
        <w:tc>
          <w:tcPr>
            <w:tcW w:type="dxa" w:w="3213"/>
          </w:tcPr>
          <w:p>
            <w:r>
              <w:rPr>
                <w:sz w:val="18"/>
              </w:rPr>
              <w:t>5 dk</w:t>
            </w:r>
          </w:p>
        </w:tc>
      </w:tr>
      <w:tr>
        <w:tc>
          <w:tcPr>
            <w:tcW w:type="dxa" w:w="3213"/>
          </w:tcPr>
          <w:p>
            <w:r>
              <w:rPr>
                <w:sz w:val="18"/>
              </w:rPr>
              <w:t>4</w:t>
            </w:r>
          </w:p>
        </w:tc>
        <w:tc>
          <w:tcPr>
            <w:tcW w:type="dxa" w:w="3213"/>
          </w:tcPr>
          <w:p>
            <w:r>
              <w:rPr>
                <w:sz w:val="18"/>
              </w:rPr>
              <w:t>Raspberry Pi'de for döngüsü ile LED sıralı yanıp sönme programı yazın</w:t>
            </w:r>
          </w:p>
        </w:tc>
        <w:tc>
          <w:tcPr>
            <w:tcW w:type="dxa" w:w="3213"/>
          </w:tcPr>
          <w:p>
            <w:r>
              <w:rPr>
                <w:sz w:val="18"/>
              </w:rPr>
              <w:t>5 dk</w:t>
            </w:r>
          </w:p>
        </w:tc>
      </w:tr>
    </w:tbl>
    <w:p/>
    <w:p>
      <w:r>
        <w:rPr>
          <w:b/>
          <w:color w:val="1B2A4A"/>
          <w:sz w:val="20"/>
        </w:rPr>
        <w:t xml:space="preserve">Tamamlanma Kriteri: </w:t>
      </w:r>
      <w:r>
        <w:rPr>
          <w:sz w:val="20"/>
        </w:rPr>
        <w:t>range() testleri, toplama programı, enumerate() kullanımı ve GPIO LED uygulaması tamamlanmış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"for Döngüsü ve LED Animasyon Gösterimi"</w:t>
      </w:r>
    </w:p>
    <w:p>
      <w:r>
        <w:rPr>
          <w:b/>
          <w:color w:val="1B2A4A"/>
          <w:sz w:val="20"/>
        </w:rPr>
        <w:t xml:space="preserve">Eğitmenin Gösterdiği: </w:t>
      </w:r>
      <w:r>
        <w:rPr>
          <w:sz w:val="20"/>
        </w:rPr>
        <w:t>range() fonksiyonunu adım adım gösterir, liste iterasyonunu örneklerle açıklar ve Raspberry Pi'de LED animasyon programını çalıştırır.</w:t>
      </w:r>
    </w:p>
    <w:p>
      <w:r>
        <w:rPr>
          <w:b/>
          <w:color w:val="1B2A4A"/>
          <w:sz w:val="20"/>
        </w:rPr>
        <w:t xml:space="preserve">Öğrencinin Tekrarladığı: </w:t>
      </w:r>
      <w:r>
        <w:rPr>
          <w:sz w:val="20"/>
        </w:rPr>
        <w:t>Eğitmeni izler, range() parametrelerini deneyerek keşfeder ve kendi LED animasyonunu geliştirir.</w:t>
      </w:r>
    </w:p>
    <w:p>
      <w:r>
        <w:rPr>
          <w:b/>
          <w:color w:val="1B2A4A"/>
          <w:sz w:val="20"/>
        </w:rPr>
        <w:t xml:space="preserve">Dikkat Noktaları: </w:t>
      </w:r>
      <w:r>
        <w:rPr>
          <w:sz w:val="20"/>
        </w:rPr>
        <w:t>range() fonksiyonunun stop parametresinin dahil edilmediği özellikle vurgulanmalı; bu en sık yapılan hatadır.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range() Keşif Tablosu</w:t>
            </w:r>
          </w:p>
        </w:tc>
        <w:tc>
          <w:tcPr>
            <w:tcW w:type="dxa" w:w="3213"/>
          </w:tcPr>
          <w:p>
            <w:r>
              <w:rPr>
                <w:sz w:val="18"/>
              </w:rPr>
              <w:t>range()'in 8 farklı kullanımını yazın, çıktısını tahmin edin ve doğrulayın</w:t>
            </w:r>
          </w:p>
        </w:tc>
        <w:tc>
          <w:tcPr>
            <w:tcW w:type="dxa" w:w="3213"/>
          </w:tcPr>
          <w:p>
            <w:r>
              <w:rPr>
                <w:sz w:val="18"/>
              </w:rPr>
              <w:t>Kolay</w:t>
            </w:r>
          </w:p>
        </w:tc>
      </w:tr>
      <w:tr>
        <w:tc>
          <w:tcPr>
            <w:tcW w:type="dxa" w:w="3213"/>
          </w:tcPr>
          <w:p>
            <w:r>
              <w:rPr>
                <w:sz w:val="18"/>
              </w:rPr>
              <w:t>Çarpım Tablosu Oluşturucu</w:t>
            </w:r>
          </w:p>
        </w:tc>
        <w:tc>
          <w:tcPr>
            <w:tcW w:type="dxa" w:w="3213"/>
          </w:tcPr>
          <w:p>
            <w:r>
              <w:rPr>
                <w:sz w:val="18"/>
              </w:rPr>
              <w:t>Kullanıcıdan sayı alarak o sayının çarpım tablosunu formatlı yazdıran program yazın</w:t>
            </w:r>
          </w:p>
        </w:tc>
        <w:tc>
          <w:tcPr>
            <w:tcW w:type="dxa" w:w="3213"/>
          </w:tcPr>
          <w:p>
            <w:r>
              <w:rPr>
                <w:sz w:val="18"/>
              </w:rPr>
              <w:t>Orta</w:t>
            </w:r>
          </w:p>
        </w:tc>
      </w:tr>
      <w:tr>
        <w:tc>
          <w:tcPr>
            <w:tcW w:type="dxa" w:w="3213"/>
          </w:tcPr>
          <w:p>
            <w:r>
              <w:rPr>
                <w:sz w:val="18"/>
              </w:rPr>
              <w:t>LED Animasyon Tasarımcısı</w:t>
            </w:r>
          </w:p>
        </w:tc>
        <w:tc>
          <w:tcPr>
            <w:tcW w:type="dxa" w:w="3213"/>
          </w:tcPr>
          <w:p>
            <w:r>
              <w:rPr>
                <w:sz w:val="18"/>
              </w:rPr>
              <w:t>Raspberry Pi'de 5 LED ile for döngüsü kullanarak 3 farklı animasyon deseni oluşturun (sıralı, tersten, zıplama)</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"Sensör Veri Toplama Sistemi"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araştırma laboratuvarı, Raspberry Pi kullanarak saatlik sıcaklık ölçümü yapmak istiyor. for döngüsü ile 24 saat boyunca her saat ölçüm alınacak, veriler bir listeye kaydedilecek ve günün sonunda ortalama, en yüksek ve en düşük sıcaklık raporlanacak. Simülasyon olarak random modülü ile rastgele sıcaklık değerleri üretin ve analiz programını yazın.</w:t>
            </w:r>
          </w:p>
        </w:tc>
      </w:tr>
    </w:tbl>
    <w:p/>
    <w:p>
      <w:r>
        <w:rPr>
          <w:b/>
          <w:color w:val="1B2A4A"/>
          <w:sz w:val="20"/>
        </w:rPr>
        <w:t xml:space="preserve">Beklenen Çıktı: </w:t>
      </w:r>
      <w:r>
        <w:rPr>
          <w:sz w:val="20"/>
        </w:rPr>
        <w:t>24 saatlik sıcaklık simülasyon programı, veri toplama ve analiz raporu, min/max/ortalama hesaplama çıktısı</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Python'da for döngüsünü, range() fonksiyonunun farklı parametrelerle kullanımını, listeler ve stringler üzerinde iterasyonu ve enumerate() fonksiyonunu öğrendik. Raspberry Pi üzerinde döngü tabanlı LED animasyonları geliştirdik.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for Döngüsü</w:t>
            </w:r>
          </w:p>
        </w:tc>
        <w:tc>
          <w:tcPr>
            <w:tcW w:type="dxa" w:w="4819"/>
            <w:shd w:fill="F5F5F5"/>
          </w:tcPr>
          <w:p>
            <w:r>
              <w:rPr>
                <w:b/>
                <w:color w:val="1B2A4A"/>
                <w:sz w:val="20"/>
              </w:rPr>
              <w:t xml:space="preserve">  range() Fonksiyonu</w:t>
            </w:r>
          </w:p>
        </w:tc>
      </w:tr>
      <w:tr>
        <w:tc>
          <w:tcPr>
            <w:tcW w:type="dxa" w:w="4819"/>
            <w:shd w:fill="F5F5F5"/>
          </w:tcPr>
          <w:p>
            <w:r>
              <w:rPr>
                <w:b/>
                <w:color w:val="1B2A4A"/>
                <w:sz w:val="20"/>
              </w:rPr>
              <w:t xml:space="preserve">  İterasyon (Iteration)</w:t>
            </w:r>
          </w:p>
        </w:tc>
        <w:tc>
          <w:tcPr>
            <w:tcW w:type="dxa" w:w="4819"/>
            <w:shd w:fill="F5F5F5"/>
          </w:tcPr>
          <w:p>
            <w:r>
              <w:rPr>
                <w:b/>
                <w:color w:val="1B2A4A"/>
                <w:sz w:val="20"/>
              </w:rPr>
              <w:t xml:space="preserve">  enumerate()</w:t>
            </w:r>
          </w:p>
        </w:tc>
      </w:tr>
      <w:tr>
        <w:tc>
          <w:tcPr>
            <w:tcW w:type="dxa" w:w="4819"/>
            <w:shd w:fill="F5F5F5"/>
          </w:tcPr>
          <w:p>
            <w:r>
              <w:rPr>
                <w:b/>
                <w:color w:val="1B2A4A"/>
                <w:sz w:val="20"/>
              </w:rPr>
              <w:t xml:space="preserve">  Liste Gezinme</w:t>
            </w:r>
          </w:p>
        </w:tc>
        <w:tc>
          <w:tcPr>
            <w:tcW w:type="dxa" w:w="4819"/>
          </w:tcPr>
          <w:p/>
        </w:tc>
      </w:tr>
    </w:tbl>
    <w:p/>
    <w:p>
      <w:pPr>
        <w:spacing w:before="200"/>
      </w:pPr>
      <w:r>
        <w:rPr>
          <w:b/>
          <w:color w:val="757575"/>
          <w:sz w:val="24"/>
        </w:rPr>
        <w:t xml:space="preserve">  Bir Sonraki Dersle Köprü</w:t>
      </w:r>
    </w:p>
    <w:p>
      <w:r>
        <w:rPr>
          <w:sz w:val="20"/>
        </w:rPr>
        <w:t>Bir sonraki derste while döngüsünü, break ve continue ifadelerini ve iç içe döngüleri öğreneceğiz.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for döngüsü ve range() kullanarak: 1) 1'den 50'ye kadar tek sayıları yazdıran, 2) Bir kelimenin tersini yazdıran, 3) Kullanıcıdan alınan n sayıya kadar Fibonacci dizisini hesaplayan üç ayrı program yazın.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range() fonksiyonu parametre tablosunu hazırlayın</w:t>
      </w:r>
    </w:p>
    <w:p>
      <w:pPr>
        <w:pStyle w:val="ListBullet"/>
      </w:pPr>
      <w:r>
        <w:rPr>
          <w:sz w:val="20"/>
        </w:rPr>
        <w:t>LED şerit veya birden fazla LED bağlantısını test edin</w:t>
      </w:r>
    </w:p>
    <w:p>
      <w:pPr>
        <w:pStyle w:val="ListBullet"/>
      </w:pPr>
      <w:r>
        <w:rPr>
          <w:sz w:val="20"/>
        </w:rPr>
        <w:t>Örnek liste ve string verilerini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range() stop değerinin dahil edilmemesi karışıklığı</w:t>
            </w:r>
          </w:p>
        </w:tc>
        <w:tc>
          <w:tcPr>
            <w:tcW w:type="dxa" w:w="4819"/>
          </w:tcPr>
          <w:p>
            <w:r>
              <w:rPr>
                <w:sz w:val="18"/>
              </w:rPr>
              <w:t>range(1,5) ve range(1,6) karşılaştırmasıyla somut örneklerle gösterin</w:t>
            </w:r>
          </w:p>
        </w:tc>
      </w:tr>
      <w:tr>
        <w:tc>
          <w:tcPr>
            <w:tcW w:type="dxa" w:w="4819"/>
          </w:tcPr>
          <w:p>
            <w:r>
              <w:rPr>
                <w:sz w:val="18"/>
              </w:rPr>
              <w:t>Döngü değişkeninin kapsamı (scope)</w:t>
            </w:r>
          </w:p>
        </w:tc>
        <w:tc>
          <w:tcPr>
            <w:tcW w:type="dxa" w:w="4819"/>
          </w:tcPr>
          <w:p>
            <w:r>
              <w:rPr>
                <w:sz w:val="18"/>
              </w:rPr>
              <w:t>Döngü sonrası değişkenin son değerini taşıdığını örnekle gösterin</w:t>
            </w:r>
          </w:p>
        </w:tc>
      </w:tr>
      <w:tr>
        <w:tc>
          <w:tcPr>
            <w:tcW w:type="dxa" w:w="4819"/>
          </w:tcPr>
          <w:p>
            <w:r>
              <w:rPr>
                <w:sz w:val="18"/>
              </w:rPr>
              <w:t>İç içe döngü ile karıştırma</w:t>
            </w:r>
          </w:p>
        </w:tc>
        <w:tc>
          <w:tcPr>
            <w:tcW w:type="dxa" w:w="4819"/>
          </w:tcPr>
          <w:p>
            <w:r>
              <w:rPr>
                <w:sz w:val="18"/>
              </w:rPr>
              <w:t>Bu derste sadece tek seviye for döngüsüne odaklanın, iç içe döngüler sonraki derse bırakın</w:t>
            </w:r>
          </w:p>
        </w:tc>
      </w:tr>
    </w:tbl>
    <w:p/>
    <w:p>
      <w:r>
        <w:rPr>
          <w:b/>
          <w:color w:val="1B2A4A"/>
          <w:sz w:val="20"/>
        </w:rPr>
        <w:t xml:space="preserve">Zaman Yönetimi: </w:t>
      </w:r>
      <w:r>
        <w:rPr>
          <w:sz w:val="20"/>
        </w:rPr>
        <w:t>range() keşfine 10 dk, liste iterasyonuna 10 dk, enumerate()'e 5 dk, Raspberry Pi uygulamaya 15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Raspberry Pi LED'leri çalışmazsa ekrana ASCII sanat ile LED simülasyonu yapılabilir (örn: * ve - karakterleri).</w:t>
            </w:r>
          </w:p>
        </w:tc>
      </w:tr>
    </w:tbl>
    <w:p/>
    <w:p>
      <w:r>
        <w:br w:type="page"/>
      </w:r>
    </w:p>
    <w:p>
      <w:pPr>
        <w:jc w:val="center"/>
      </w:pPr>
      <w:r>
        <w:rPr>
          <w:b/>
          <w:color w:val="1B2A4A"/>
          <w:sz w:val="36"/>
        </w:rPr>
        <w:t>━━━  19. SAAT  ━━━</w:t>
      </w:r>
    </w:p>
    <w:p>
      <w:pPr>
        <w:jc w:val="center"/>
      </w:pPr>
      <w:r>
        <w:rPr>
          <w:color w:val="2C6FAD"/>
          <w:sz w:val="32"/>
        </w:rPr>
        <w:t>While Döngüsü, break, continue ve İç İçe Döngüler</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Python'da while döngüsünü kullanarak koşula bağlı tekrarlayan işlemler gerçekleştirir, break ve continue ifadeleri ile döngü akışını kontrol eder, iç içe döngüler (nested loops) ile karmaşık tekrar yapıları oluşturur ve Raspberry Pi üzerinde sürekli çalışan programlar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M3-K7</w:t>
            </w:r>
          </w:p>
        </w:tc>
        <w:tc>
          <w:tcPr>
            <w:tcW w:type="dxa" w:w="3213"/>
          </w:tcPr>
          <w:p>
            <w:r>
              <w:rPr>
                <w:sz w:val="18"/>
              </w:rPr>
              <w:t>while döngüsü ile koşula bağlı tekrarlayan işlemler gerçekleştirir ve sonsuz döngü riskini yönetir</w:t>
            </w:r>
          </w:p>
        </w:tc>
        <w:tc>
          <w:tcPr>
            <w:tcW w:type="dxa" w:w="3213"/>
          </w:tcPr>
          <w:p>
            <w:r>
              <w:rPr>
                <w:sz w:val="18"/>
              </w:rPr>
              <w:t>Uygulama</w:t>
            </w:r>
          </w:p>
        </w:tc>
      </w:tr>
      <w:tr>
        <w:tc>
          <w:tcPr>
            <w:tcW w:type="dxa" w:w="3213"/>
          </w:tcPr>
          <w:p>
            <w:r>
              <w:rPr>
                <w:sz w:val="18"/>
              </w:rPr>
              <w:t>M3-K8</w:t>
            </w:r>
          </w:p>
        </w:tc>
        <w:tc>
          <w:tcPr>
            <w:tcW w:type="dxa" w:w="3213"/>
          </w:tcPr>
          <w:p>
            <w:r>
              <w:rPr>
                <w:sz w:val="18"/>
              </w:rPr>
              <w:t>break ve continue ifadelerini kullanarak döngü akışını kontrol eder ve döngüyü belirli koşullarda sonlandırır veya atlar</w:t>
            </w:r>
          </w:p>
        </w:tc>
        <w:tc>
          <w:tcPr>
            <w:tcW w:type="dxa" w:w="3213"/>
          </w:tcPr>
          <w:p>
            <w:r>
              <w:rPr>
                <w:sz w:val="18"/>
              </w:rPr>
              <w:t>Uygulama</w:t>
            </w:r>
          </w:p>
        </w:tc>
      </w:tr>
      <w:tr>
        <w:tc>
          <w:tcPr>
            <w:tcW w:type="dxa" w:w="3213"/>
          </w:tcPr>
          <w:p>
            <w:r>
              <w:rPr>
                <w:sz w:val="18"/>
              </w:rPr>
              <w:t>M3-K9</w:t>
            </w:r>
          </w:p>
        </w:tc>
        <w:tc>
          <w:tcPr>
            <w:tcW w:type="dxa" w:w="3213"/>
          </w:tcPr>
          <w:p>
            <w:r>
              <w:rPr>
                <w:sz w:val="18"/>
              </w:rPr>
              <w:t>İç içe döngüler (nested loops) ile çok boyutlu veri yapılarında gezinme ve desen oluşturma işlemleri yapar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for döngüsü, range() fonksiyonu ve koşul yapıları (Saat 17-18)</w:t>
      </w:r>
    </w:p>
    <w:p>
      <w:pPr>
        <w:spacing w:before="200"/>
      </w:pPr>
      <w:r>
        <w:rPr>
          <w:b/>
          <w:color w:val="757575"/>
          <w:sz w:val="24"/>
        </w:rPr>
        <w:t xml:space="preserve">  Öğrencinin Bilmesi Gerekenler</w:t>
      </w:r>
    </w:p>
    <w:p>
      <w:pPr>
        <w:pStyle w:val="ListBullet"/>
      </w:pPr>
      <w:r>
        <w:rPr>
          <w:sz w:val="20"/>
        </w:rPr>
        <w:t>for döngüsü ve range() fonksiyonu kullanımı</w:t>
      </w:r>
    </w:p>
    <w:p>
      <w:pPr>
        <w:pStyle w:val="ListBullet"/>
      </w:pPr>
      <w:r>
        <w:rPr>
          <w:sz w:val="20"/>
        </w:rPr>
        <w:t>if-elif-else koşul yapıları</w:t>
      </w:r>
    </w:p>
    <w:p>
      <w:pPr>
        <w:pStyle w:val="ListBullet"/>
      </w:pPr>
      <w:r>
        <w:rPr>
          <w:sz w:val="20"/>
        </w:rPr>
        <w:t>Boolean (True/False) değerler ve karşılaştırma operatörleri</w:t>
      </w:r>
    </w:p>
    <w:p>
      <w:pPr>
        <w:spacing w:before="200"/>
      </w:pPr>
      <w:r>
        <w:rPr>
          <w:b/>
          <w:color w:val="757575"/>
          <w:sz w:val="24"/>
        </w:rPr>
        <w:t xml:space="preserve">  Olası Kavram Yanılgıları</w:t>
      </w:r>
    </w:p>
    <w:p>
      <w:pPr>
        <w:pStyle w:val="ListBullet"/>
      </w:pPr>
      <w:r>
        <w:rPr>
          <w:sz w:val="20"/>
        </w:rPr>
        <w:t>while döngüsü her zaman sonsuz döngüye girer - Hayır, koşul doğru yönetilirse while döngüsü belirli bir noktada durur</w:t>
      </w:r>
    </w:p>
    <w:p>
      <w:pPr>
        <w:pStyle w:val="ListBullet"/>
      </w:pPr>
      <w:r>
        <w:rPr>
          <w:sz w:val="20"/>
        </w:rPr>
        <w:t>break kullanmak kötü bir programlama pratiğidir - break bazı durumlarda kodu daha okunabilir ve verimli yapar</w:t>
      </w:r>
    </w:p>
    <w:p>
      <w:pPr>
        <w:spacing w:before="200"/>
      </w:pPr>
      <w:r>
        <w:rPr>
          <w:b/>
          <w:color w:val="757575"/>
          <w:sz w:val="24"/>
        </w:rPr>
        <w:t xml:space="preserve">  Hazırlık Materyalleri</w:t>
      </w:r>
    </w:p>
    <w:p>
      <w:pPr>
        <w:pStyle w:val="ListBullet"/>
      </w:pPr>
      <w:r>
        <w:rPr>
          <w:sz w:val="20"/>
        </w:rPr>
        <w:t>Raspberry Pi ve Python IDE</w:t>
      </w:r>
    </w:p>
    <w:p>
      <w:pPr>
        <w:pStyle w:val="ListBullet"/>
      </w:pPr>
      <w:r>
        <w:rPr>
          <w:sz w:val="20"/>
        </w:rPr>
        <w:t>while döngüsü akış diyagramı posteri</w:t>
      </w:r>
    </w:p>
    <w:p>
      <w:pPr>
        <w:pStyle w:val="ListBullet"/>
      </w:pPr>
      <w:r>
        <w:rPr>
          <w:sz w:val="20"/>
        </w:rPr>
        <w:t>break ve continue çalışma şeması</w:t>
      </w:r>
    </w:p>
    <w:p>
      <w:pPr>
        <w:pStyle w:val="ListBullet"/>
      </w:pPr>
      <w:r>
        <w:rPr>
          <w:sz w:val="20"/>
        </w:rPr>
        <w:t>İç içe döngü adım adım izleme tablosu</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nöbetçi askeri düşünün: 'Düşman gelene kadar nöbet tut' emri alır. Ne zaman duracağını önceden bilmez; koşul sağlanana kadar devam eder. while döngüsü de böyledir: 'Bu koşul doğru olduğu sürece çalışmaya devam et.' for döngüsü 'şu kadar kez tekrarla' derken, while döngüsü 'şu koşul sağlanana kadar tekrarla' der.</w:t>
      </w:r>
    </w:p>
    <w:p>
      <w:r>
        <w:rPr>
          <w:b/>
          <w:color w:val="1B2A4A"/>
          <w:sz w:val="20"/>
        </w:rPr>
        <w:t xml:space="preserve">Günlük Hayat Bağlantısı: </w:t>
      </w:r>
      <w:r>
        <w:rPr>
          <w:sz w:val="20"/>
        </w:rPr>
        <w:t>Nöbetçinin belirsiz süre görev yapması gibi, while döngüsü de koşul False olana kadar çalışmaya devam eder. Bu özellik sensör izleme ve kullanıcı girişi bekleme gibi işlemlerde kritik öneme sahiptir.</w:t>
      </w:r>
    </w:p>
    <w:p>
      <w:pPr>
        <w:spacing w:before="200"/>
      </w:pPr>
      <w:r>
        <w:rPr>
          <w:b/>
          <w:color w:val="2C6FAD"/>
          <w:sz w:val="24"/>
        </w:rPr>
        <w:t xml:space="preserve">  Ön Bilgi Yoklama Soruları</w:t>
      </w:r>
    </w:p>
    <w:p>
      <w:r>
        <w:rPr>
          <w:b/>
          <w:color w:val="2C6FAD"/>
          <w:sz w:val="20"/>
        </w:rPr>
        <w:t xml:space="preserve">  1. </w:t>
      </w:r>
      <w:r>
        <w:rPr>
          <w:sz w:val="20"/>
        </w:rPr>
        <w:t>Kursiyerlerden for döngüsü ile while döngüsünün farkını kendi cümleleriyle açıklamaları istenir.</w:t>
      </w:r>
    </w:p>
    <w:p>
      <w:pPr>
        <w:spacing w:before="200"/>
      </w:pPr>
      <w:r>
        <w:rPr>
          <w:b/>
          <w:color w:val="2C6FAD"/>
          <w:sz w:val="24"/>
        </w:rPr>
        <w:t xml:space="preserve">  Motivasyon Etkinliği: "Sonsuz Görev"</w:t>
      </w:r>
    </w:p>
    <w:p>
      <w:r>
        <w:rPr>
          <w:b/>
          <w:color w:val="1B2A4A"/>
          <w:sz w:val="20"/>
        </w:rPr>
        <w:t xml:space="preserve">Açıklama: </w:t>
      </w:r>
      <w:r>
        <w:rPr>
          <w:sz w:val="20"/>
        </w:rPr>
        <w:t>Kursiyerler while döngüsünün koşula bağlı çalışma mantığını ve for döngüsünden farkını keşfediyor.</w:t>
      </w:r>
    </w:p>
    <w:p>
      <w:r>
        <w:rPr>
          <w:b/>
          <w:color w:val="1B2A4A"/>
          <w:sz w:val="20"/>
        </w:rPr>
        <w:t xml:space="preserve">Yönerge: </w:t>
      </w:r>
      <w:r>
        <w:rPr>
          <w:sz w:val="20"/>
        </w:rPr>
        <w:t>Eğitmen şu senaryoyu sunar: 'Kullanıcıdan şifre girmesini isteyin. Doğru şifreyi girene kadar sormaya devam edin.' Kursiyerlerden bu problemi for döngüsü ile çözüp çözemeyeceklerini düşünmeleri istenir (kaç deneme yapılacağı bilinmiyor!). Ardından while döngüsü ile çözüm geliştirilir.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Raspberry Pi'ye bağlı bir sıcaklık sensörü sürekli veri okuyor. Sıcaklık 40 derecenin üstüne çıkana kadar her 5 saniyede ölçüm yapılacak; 40 dereceyi geçtiğinde alarm verilecek ve döngü sonlanacak. Bu sistemi nasıl programlarsınız?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"while Döngüsü ve Akış Kontrol Keşfi"</w:t>
      </w:r>
    </w:p>
    <w:p>
      <w:r>
        <w:rPr>
          <w:b/>
          <w:color w:val="1B2A4A"/>
          <w:sz w:val="20"/>
        </w:rPr>
        <w:t xml:space="preserve">Türü: </w:t>
      </w:r>
      <w:r>
        <w:rPr>
          <w:sz w:val="20"/>
        </w:rPr>
        <w:t>Bireysel uygulama ve ikili çalışma</w:t>
      </w:r>
    </w:p>
    <w:p>
      <w:r>
        <w:rPr>
          <w:b/>
          <w:color w:val="1B2A4A"/>
          <w:sz w:val="20"/>
        </w:rPr>
        <w:t xml:space="preserve">Amacı: </w:t>
      </w:r>
      <w:r>
        <w:rPr>
          <w:sz w:val="20"/>
        </w:rPr>
        <w:t>while döngüsünü, break ve continue ifadelerini ve iç içe döngüleri keşfetme</w:t>
      </w:r>
    </w:p>
    <w:p>
      <w:r>
        <w:rPr>
          <w:b/>
          <w:color w:val="1B2A4A"/>
          <w:sz w:val="20"/>
        </w:rPr>
        <w:t xml:space="preserve">Malzemeler: </w:t>
      </w:r>
      <w:r>
        <w:rPr>
          <w:sz w:val="20"/>
        </w:rPr>
        <w:t>Raspberry Pi, Python IDE, döngü akış diyagramı şablonları, adım adım izleme tablosu</w:t>
      </w:r>
    </w:p>
    <w:p>
      <w:pPr>
        <w:spacing w:before="200"/>
      </w:pPr>
      <w:r>
        <w:rPr>
          <w:b/>
          <w:color w:val="007A7A"/>
          <w:sz w:val="24"/>
        </w:rPr>
        <w:t xml:space="preserve">  Yönerge Adımları</w:t>
      </w:r>
    </w:p>
    <w:p>
      <w:r>
        <w:rPr>
          <w:b/>
          <w:color w:val="007A7A"/>
          <w:sz w:val="20"/>
        </w:rPr>
        <w:t xml:space="preserve">  1. </w:t>
      </w:r>
      <w:r>
        <w:rPr>
          <w:sz w:val="20"/>
        </w:rPr>
        <w:t>Basit while döngüsü yazın: 1'den 10'a kadar sayıları yazdırın ve sayaç değişkenini kontrol edin</w:t>
      </w:r>
    </w:p>
    <w:p>
      <w:r>
        <w:rPr>
          <w:b/>
          <w:color w:val="007A7A"/>
          <w:sz w:val="20"/>
        </w:rPr>
        <w:t xml:space="preserve">  2. </w:t>
      </w:r>
      <w:r>
        <w:rPr>
          <w:sz w:val="20"/>
        </w:rPr>
        <w:t>Sonsuz döngü (while True) oluşturun ve break ile kullanıcı 'q' girdiğinde döngüyü sonlandırın</w:t>
      </w:r>
    </w:p>
    <w:p>
      <w:r>
        <w:rPr>
          <w:b/>
          <w:color w:val="007A7A"/>
          <w:sz w:val="20"/>
        </w:rPr>
        <w:t xml:space="preserve">  3. </w:t>
      </w:r>
      <w:r>
        <w:rPr>
          <w:sz w:val="20"/>
        </w:rPr>
        <w:t>continue ifadesi ile döngüde belirli elemanları atlayın: 1-20 arası 3'ün katlarını atlayarak yazdırın</w:t>
      </w:r>
    </w:p>
    <w:p>
      <w:r>
        <w:rPr>
          <w:b/>
          <w:color w:val="007A7A"/>
          <w:sz w:val="20"/>
        </w:rPr>
        <w:t xml:space="preserve">  4. </w:t>
      </w:r>
      <w:r>
        <w:rPr>
          <w:sz w:val="20"/>
        </w:rPr>
        <w:t>İç içe for döngüsü ile yıldız (*) deseni oluşturun (üçgen, kare, piramit)</w:t>
      </w:r>
    </w:p>
    <w:p>
      <w:r>
        <w:rPr>
          <w:b/>
          <w:color w:val="1B2A4A"/>
          <w:sz w:val="20"/>
        </w:rPr>
        <w:t xml:space="preserve">Öğrenci Rolü: </w:t>
      </w:r>
      <w:r>
        <w:rPr>
          <w:sz w:val="20"/>
        </w:rPr>
        <w:t>while döngüsünü farklı senaryolarda kullanır, break/continue ile akış kontrolü yapar ve iç içe döngülerle desen oluşturur.</w:t>
      </w:r>
    </w:p>
    <w:p>
      <w:r>
        <w:rPr>
          <w:b/>
          <w:color w:val="1B2A4A"/>
          <w:sz w:val="20"/>
        </w:rPr>
        <w:t xml:space="preserve">Öğretmen Rolü: </w:t>
      </w:r>
      <w:r>
        <w:rPr>
          <w:sz w:val="20"/>
        </w:rPr>
        <w:t>while döngüsünün çalışma mantığını adım adım izleyerek gösterir, sonsuz döngü riskini ve break/continue kullanımını açıklar.</w:t>
      </w:r>
    </w:p>
    <w:p>
      <w:r>
        <w:rPr>
          <w:b/>
          <w:color w:val="1B2A4A"/>
          <w:sz w:val="20"/>
        </w:rPr>
        <w:t xml:space="preserve">Beklenen Ürün: </w:t>
      </w:r>
      <w:r>
        <w:rPr>
          <w:sz w:val="20"/>
        </w:rPr>
        <w:t>while döngüsü örnekleri, break/continue uygulamaları ve iç içe döngü ile desen çıktıları</w:t>
      </w:r>
    </w:p>
    <w:p>
      <w:pPr>
        <w:spacing w:before="200"/>
      </w:pPr>
      <w:r>
        <w:rPr>
          <w:b/>
          <w:color w:val="007A7A"/>
          <w:sz w:val="24"/>
        </w:rPr>
        <w:t xml:space="preserve">  Araştırma Soruları</w:t>
      </w:r>
    </w:p>
    <w:p>
      <w:r>
        <w:rPr>
          <w:b/>
          <w:color w:val="007A7A"/>
          <w:sz w:val="20"/>
        </w:rPr>
        <w:t xml:space="preserve">  1. </w:t>
      </w:r>
      <w:r>
        <w:rPr>
          <w:sz w:val="20"/>
        </w:rPr>
        <w:t>Python'da while-else yapısı nedir? else bloğu döngü normal bittiğinde mi yoksa break ile kesildiğinde mi çalışır?</w:t>
      </w:r>
    </w:p>
    <w:p>
      <w:r>
        <w:rPr>
          <w:b/>
          <w:color w:val="1B2A4A"/>
          <w:sz w:val="20"/>
        </w:rPr>
        <w:t xml:space="preserve">Grupla Çalışma Kuralları: </w:t>
      </w:r>
      <w:r>
        <w:rPr>
          <w:sz w:val="20"/>
        </w:rPr>
        <w:t>Her kursiyer en az 2 while döngüsü, 1 break ve 1 continue kullanımı ve 1 iç içe döngü örneği yazmalıdır.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while Döngüsü</w:t>
            </w:r>
          </w:p>
        </w:tc>
        <w:tc>
          <w:tcPr>
            <w:tcW w:type="dxa" w:w="2409"/>
          </w:tcPr>
          <w:p>
            <w:r>
              <w:rPr>
                <w:sz w:val="18"/>
              </w:rPr>
              <w:t>Belirli bir koşul True olduğu sürece kod bloğunu tekrar tekrar çalıştıran döngü yapısı</w:t>
            </w:r>
          </w:p>
        </w:tc>
        <w:tc>
          <w:tcPr>
            <w:tcW w:type="dxa" w:w="2409"/>
          </w:tcPr>
          <w:p>
            <w:r>
              <w:rPr>
                <w:sz w:val="18"/>
              </w:rPr>
              <w:t>Koşul kontrolü, sayaç değişkeni, sonsuz döngü riski, iterasyon</w:t>
            </w:r>
          </w:p>
        </w:tc>
        <w:tc>
          <w:tcPr>
            <w:tcW w:type="dxa" w:w="2409"/>
          </w:tcPr>
          <w:p>
            <w:r>
              <w:rPr>
                <w:sz w:val="18"/>
              </w:rPr>
              <w:t>sayac = 1 ile başlanır. while sayac &lt;= 5: print(sayac) sayac += 1 yazıldığında 1,2,3,4,5 yazdırılır. sayac += 1 unutulursa sonsuz döngü oluşur!</w:t>
            </w:r>
          </w:p>
        </w:tc>
      </w:tr>
      <w:tr>
        <w:tc>
          <w:tcPr>
            <w:tcW w:type="dxa" w:w="2409"/>
          </w:tcPr>
          <w:p>
            <w:r>
              <w:rPr>
                <w:sz w:val="18"/>
              </w:rPr>
              <w:t>break İfadesi</w:t>
            </w:r>
          </w:p>
        </w:tc>
        <w:tc>
          <w:tcPr>
            <w:tcW w:type="dxa" w:w="2409"/>
          </w:tcPr>
          <w:p>
            <w:r>
              <w:rPr>
                <w:sz w:val="18"/>
              </w:rPr>
              <w:t>Döngüyü koşuldan bağımsız olarak anında sonlandıran kontrol ifadesi</w:t>
            </w:r>
          </w:p>
        </w:tc>
        <w:tc>
          <w:tcPr>
            <w:tcW w:type="dxa" w:w="2409"/>
          </w:tcPr>
          <w:p>
            <w:r>
              <w:rPr>
                <w:sz w:val="18"/>
              </w:rPr>
              <w:t>Döngü kırma, erken çıkış, koşullu sonlandırma</w:t>
            </w:r>
          </w:p>
        </w:tc>
        <w:tc>
          <w:tcPr>
            <w:tcW w:type="dxa" w:w="2409"/>
          </w:tcPr>
          <w:p>
            <w:r>
              <w:rPr>
                <w:sz w:val="18"/>
              </w:rPr>
              <w:t>while True: cevap = input('Çıkmak için q: ') if cevap == 'q': break. Kullanıcı 'q' girene kadar döngü devam eder; 'q' girildiğinde break ile anında çıkılır</w:t>
            </w:r>
          </w:p>
        </w:tc>
      </w:tr>
      <w:tr>
        <w:tc>
          <w:tcPr>
            <w:tcW w:type="dxa" w:w="2409"/>
          </w:tcPr>
          <w:p>
            <w:r>
              <w:rPr>
                <w:sz w:val="18"/>
              </w:rPr>
              <w:t>continue İfadesi</w:t>
            </w:r>
          </w:p>
        </w:tc>
        <w:tc>
          <w:tcPr>
            <w:tcW w:type="dxa" w:w="2409"/>
          </w:tcPr>
          <w:p>
            <w:r>
              <w:rPr>
                <w:sz w:val="18"/>
              </w:rPr>
              <w:t>Döngünün mevcut iterasyonunu atlayarak bir sonraki iterasyona geçiren kontrol ifadesi</w:t>
            </w:r>
          </w:p>
        </w:tc>
        <w:tc>
          <w:tcPr>
            <w:tcW w:type="dxa" w:w="2409"/>
          </w:tcPr>
          <w:p>
            <w:r>
              <w:rPr>
                <w:sz w:val="18"/>
              </w:rPr>
              <w:t>İterasyon atlama, koşullu geçiş, filtreleme</w:t>
            </w:r>
          </w:p>
        </w:tc>
        <w:tc>
          <w:tcPr>
            <w:tcW w:type="dxa" w:w="2409"/>
          </w:tcPr>
          <w:p>
            <w:r>
              <w:rPr>
                <w:sz w:val="18"/>
              </w:rPr>
              <w:t>for i in range(1, 11): if i % 2 == 0: continue print(i) yazıldığında sadece tek sayılar (1,3,5,7,9) yazdırılır. Çift sayılarda continue ile print atlanır</w:t>
            </w:r>
          </w:p>
        </w:tc>
      </w:tr>
      <w:tr>
        <w:tc>
          <w:tcPr>
            <w:tcW w:type="dxa" w:w="2409"/>
          </w:tcPr>
          <w:p>
            <w:r>
              <w:rPr>
                <w:sz w:val="18"/>
              </w:rPr>
              <w:t>İç İçe Döngüler (Nested Loops)</w:t>
            </w:r>
          </w:p>
        </w:tc>
        <w:tc>
          <w:tcPr>
            <w:tcW w:type="dxa" w:w="2409"/>
          </w:tcPr>
          <w:p>
            <w:r>
              <w:rPr>
                <w:sz w:val="18"/>
              </w:rPr>
              <w:t>Bir döngünün içinde başka bir döngü kullanarak çok boyutlu tekrar yapıları oluşturma</w:t>
            </w:r>
          </w:p>
        </w:tc>
        <w:tc>
          <w:tcPr>
            <w:tcW w:type="dxa" w:w="2409"/>
          </w:tcPr>
          <w:p>
            <w:r>
              <w:rPr>
                <w:sz w:val="18"/>
              </w:rPr>
              <w:t>Dış döngü, iç döngü, matris gezinme, desen oluşturma, O(n*m) karmaşıklık</w:t>
            </w:r>
          </w:p>
        </w:tc>
        <w:tc>
          <w:tcPr>
            <w:tcW w:type="dxa" w:w="2409"/>
          </w:tcPr>
          <w:p>
            <w:r>
              <w:rPr>
                <w:sz w:val="18"/>
              </w:rPr>
              <w:t>for i in range(1, 4): for j in range(1, 4): print(f'{i}x{j}={i*j}', end='\t') print() yazıldığında 3x3 çarpım tablosu oluşturulur. Dış döngü satırları, iç döngü sütunları temsil eder</w:t>
            </w:r>
          </w:p>
        </w:tc>
      </w:tr>
    </w:tbl>
    <w:p/>
    <w:p>
      <w:pPr>
        <w:spacing w:before="200"/>
      </w:pPr>
      <w:r>
        <w:rPr>
          <w:b/>
          <w:color w:val="E65C00"/>
          <w:sz w:val="24"/>
        </w:rPr>
        <w:t xml:space="preserve">  Konu Anlatımı</w:t>
      </w:r>
    </w:p>
    <w:p>
      <w:r>
        <w:rPr>
          <w:sz w:val="20"/>
        </w:rPr>
        <w:t>while Döngüsüne Giriş: while döngüsü, for döngüsünden farklı olarak belirli bir koşul True olduğu sürece çalışır. Kaç kez tekrar edeceği önceden bilinmez. Sözdizimi: while koşul: (iki nokta) ve girintili kod bloğu. Çalışma mantığı: 1) Koşul kontrol edilir. 2) True ise gövde çalışır. 3) Koşul tekrar kontrol edilir. 4) False olunca döngü biter. Kritik: Koşulun bir noktada False olacağından emin olun, yoksa sonsuz döngü oluşur! Sayaç kullanımı: sayac = 0 while sayac &lt; 10: print(sayac) sayac += 1. Sayaç artırılmazsa sonsuz döngüye girilir.</w:t>
      </w:r>
    </w:p>
    <w:p>
      <w:r>
        <w:rPr>
          <w:sz w:val="20"/>
        </w:rPr>
        <w:t>break ve continue ile Döngü Kontrolü: break ifadesi döngüyü tamamen sonlandırır. En yaygın kullanım: while True ile sonsuz döngü kurup, belirli koşulda break ile çıkmak. Örnek: Kullanıcıdan sürekli sayı al, 0 girilince dur. while True: sayi = int(input('Sayı: ')) if sayi == 0: print('Çıkış') break print(f'Karesi: {sayi**2}'). continue ifadesi mevcut iterasyonu atlar, döngü devam eder. Örnek: Negatif sayıları atlayarak sadece pozitif sayıların toplamını hesapla. for sayi in [-3, 5, -1, 8, -2, 7]: if sayi &lt; 0: continue toplam += sayi. break ve continue iç içe döngülerde sadece bulundukları döngüyü etkiler!</w:t>
      </w:r>
    </w:p>
    <w:p>
      <w:r>
        <w:rPr>
          <w:sz w:val="20"/>
        </w:rPr>
        <w:t>İç İçe Döngüler (Nested Loops): Bir döngünün içinde başka bir döngü kullanılarak çok boyutlu işlemler yapılır. Dış döngü her 1 adım attığında, iç döngü tüm adımlarını tamamlar. Örnek - Yıldız piramidi: for i in range(1, 6): for j in range(i): print('*', end='') print(). Çıktı: *, **, ***, ****, *****. Matris (2D liste) gezinme: matris = [[1,2,3],[4,5,6],[7,8,9]] için for satir in matris: for eleman in satir: print(eleman, end=' ') print(). Performans notu: İç içe döngülerde iterasyon sayısı çarpılır; 1000x1000 = 1.000.000 iterasyon!</w:t>
      </w:r>
    </w:p>
    <w:p>
      <w:r>
        <w:rPr>
          <w:sz w:val="20"/>
        </w:rPr>
        <w:t>Raspberry Pi'de while Döngüsü Uygulamaları: IoT projelerinde while döngüsü sürekli çalışan programların temelini oluşturur. Sensör izleme: while True: sicaklik = sensor_oku() print(f'Sıcaklık: {sicaklik}C') if sicaklik &gt; 40: print('ALARM!') GPIO.output(buzzer, HIGH) break time.sleep(5). Buton bekleme: while GPIO.input(buton_pin) == GPIO.LOW: pass (butona basılana kadar bekle). Menü sistemi: while True: print('1-LED Aç 2-LED Kapat 3-Çıkış') secim = input('Seçim: ') if secim == '3': break elif secim == '1': GPIO.output(led, HIGH). try-except ile Ctrl+C yakalama: try: while True: ... except KeyboardInterrupt: print('Program sonlandırıldı') GPIO.cleanup().</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while ile şifre doğrulama sistemi</w:t>
            </w:r>
          </w:p>
        </w:tc>
        <w:tc>
          <w:tcPr>
            <w:tcW w:type="dxa" w:w="3213"/>
          </w:tcPr>
          <w:p>
            <w:r>
              <w:rPr>
                <w:sz w:val="18"/>
              </w:rPr>
              <w:t>dogru_sifre = 'python123'</w:t>
              <w:br/>
              <w:t>deneme = 0</w:t>
              <w:br/>
              <w:t>maks_deneme = 3</w:t>
              <w:br/>
              <w:br/>
              <w:t>while deneme &lt; maks_deneme:</w:t>
              <w:br/>
              <w:t xml:space="preserve">    sifre = input('Şifrenizi girin: ')</w:t>
              <w:br/>
              <w:t xml:space="preserve">    if sifre == dogru_sifre:</w:t>
              <w:br/>
              <w:t xml:space="preserve">        print('Giriş başarılı!')</w:t>
              <w:br/>
              <w:t xml:space="preserve">        break</w:t>
              <w:br/>
              <w:t xml:space="preserve">    else:</w:t>
              <w:br/>
              <w:t xml:space="preserve">        deneme += 1</w:t>
              <w:br/>
              <w:t xml:space="preserve">        kalan = maks_deneme - deneme</w:t>
              <w:br/>
              <w:t xml:space="preserve">        print(f'Yanlış şifre! {kalan} deneme kaldı.')</w:t>
              <w:br/>
              <w:t>else:</w:t>
              <w:br/>
              <w:t xml:space="preserve">    print('Hesap kilitlendi!')</w:t>
              <w:br/>
              <w:br/>
              <w:t>3 yanlış denemede 'Hesap kilitlendi!' yazdırılır.</w:t>
            </w:r>
          </w:p>
        </w:tc>
        <w:tc>
          <w:tcPr>
            <w:tcW w:type="dxa" w:w="3213"/>
          </w:tcPr>
          <w:p>
            <w:r>
              <w:rPr>
                <w:sz w:val="18"/>
              </w:rPr>
              <w:t>while-else yapısında else bloğu döngü break ile kesilmezse (normal biterse) çalışır</w:t>
            </w:r>
          </w:p>
        </w:tc>
      </w:tr>
      <w:tr>
        <w:tc>
          <w:tcPr>
            <w:tcW w:type="dxa" w:w="3213"/>
          </w:tcPr>
          <w:p>
            <w:r>
              <w:rPr>
                <w:sz w:val="18"/>
              </w:rPr>
              <w:t>break ve continue ile sayı analizi</w:t>
            </w:r>
          </w:p>
        </w:tc>
        <w:tc>
          <w:tcPr>
            <w:tcW w:type="dxa" w:w="3213"/>
          </w:tcPr>
          <w:p>
            <w:r>
              <w:rPr>
                <w:sz w:val="18"/>
              </w:rPr>
              <w:t>print('Sayı giriniz (0 ile çıkış):')</w:t>
              <w:br/>
              <w:t>pozitif = 0</w:t>
              <w:br/>
              <w:t>negatif = 0</w:t>
              <w:br/>
              <w:br/>
              <w:t>while True:</w:t>
              <w:br/>
              <w:t xml:space="preserve">    sayi = int(input('&gt; '))</w:t>
              <w:br/>
              <w:t xml:space="preserve">    if sayi == 0:</w:t>
              <w:br/>
              <w:t xml:space="preserve">        break</w:t>
              <w:br/>
              <w:t xml:space="preserve">    if sayi &lt; 0:</w:t>
              <w:br/>
              <w:t xml:space="preserve">        negatif += 1</w:t>
              <w:br/>
              <w:t xml:space="preserve">        continue</w:t>
              <w:br/>
              <w:t xml:space="preserve">    pozitif += 1</w:t>
              <w:br/>
              <w:br/>
              <w:t>print(f'Pozitif: {pozitif}, Negatif: {negatif}')</w:t>
            </w:r>
          </w:p>
        </w:tc>
        <w:tc>
          <w:tcPr>
            <w:tcW w:type="dxa" w:w="3213"/>
          </w:tcPr>
          <w:p>
            <w:r>
              <w:rPr>
                <w:sz w:val="18"/>
              </w:rPr>
              <w:t>break döngüyü sonlandırır, continue mevcut adımı atlayıp sonraki adıma geçer</w:t>
            </w:r>
          </w:p>
        </w:tc>
      </w:tr>
      <w:tr>
        <w:tc>
          <w:tcPr>
            <w:tcW w:type="dxa" w:w="3213"/>
          </w:tcPr>
          <w:p>
            <w:r>
              <w:rPr>
                <w:sz w:val="18"/>
              </w:rPr>
              <w:t>İç içe döngü ile çarpım tablosu</w:t>
            </w:r>
          </w:p>
        </w:tc>
        <w:tc>
          <w:tcPr>
            <w:tcW w:type="dxa" w:w="3213"/>
          </w:tcPr>
          <w:p>
            <w:r>
              <w:rPr>
                <w:sz w:val="18"/>
              </w:rPr>
              <w:t>print('    ', end='')</w:t>
              <w:br/>
              <w:t>for j in range(1, 11):</w:t>
              <w:br/>
              <w:t xml:space="preserve">    print(f'{j:4}', end='')</w:t>
              <w:br/>
              <w:t>print()</w:t>
              <w:br/>
              <w:t>print('-' * 44)</w:t>
              <w:br/>
              <w:br/>
              <w:t>for i in range(1, 11):</w:t>
              <w:br/>
              <w:t xml:space="preserve">    print(f'{i:2} |', end='')</w:t>
              <w:br/>
              <w:t xml:space="preserve">    for j in range(1, 11):</w:t>
              <w:br/>
              <w:t xml:space="preserve">        print(f'{i*j:4}', end='')</w:t>
              <w:br/>
              <w:t xml:space="preserve">    print()</w:t>
              <w:br/>
              <w:br/>
              <w:t>Bu program 10x10 formatlı çarpım tablosu oluşturur.</w:t>
            </w:r>
          </w:p>
        </w:tc>
        <w:tc>
          <w:tcPr>
            <w:tcW w:type="dxa" w:w="3213"/>
          </w:tcPr>
          <w:p>
            <w:r>
              <w:rPr>
                <w:sz w:val="18"/>
              </w:rPr>
              <w:t>İç içe döngülerde dış döngü satırları, iç döngü sütunları temsil eder; toplam iterasyon çarpımdır</w:t>
            </w:r>
          </w:p>
        </w:tc>
      </w:tr>
    </w:tbl>
    <w:p/>
    <w:p>
      <w:pPr>
        <w:spacing w:before="200"/>
      </w:pPr>
      <w:r>
        <w:rPr>
          <w:b/>
          <w:color w:val="E65C00"/>
          <w:sz w:val="24"/>
        </w:rPr>
        <w:t xml:space="preserve">  Görseller ve Tablolar</w:t>
      </w:r>
    </w:p>
    <w:p>
      <w:pPr>
        <w:pStyle w:val="ListBullet"/>
      </w:pPr>
      <w:r>
        <w:rPr>
          <w:sz w:val="20"/>
        </w:rPr>
        <w:t>while döngüsü akış diyagramı (koşul kontrolü ve tekrar)</w:t>
      </w:r>
    </w:p>
    <w:p>
      <w:pPr>
        <w:pStyle w:val="ListBullet"/>
      </w:pPr>
      <w:r>
        <w:rPr>
          <w:sz w:val="20"/>
        </w:rPr>
        <w:t>break ve continue çalışma şeması (döngü içi akış kontrol noktaları)</w:t>
      </w:r>
    </w:p>
    <w:p>
      <w:pPr>
        <w:spacing w:before="200"/>
      </w:pPr>
      <w:r>
        <w:rPr>
          <w:b/>
          <w:color w:val="E65C00"/>
          <w:sz w:val="24"/>
        </w:rPr>
        <w:t xml:space="preserve">  Analoji ve Benzetmeler</w:t>
      </w:r>
    </w:p>
    <w:p>
      <w:r>
        <w:rPr>
          <w:b/>
          <w:color w:val="E65C00"/>
          <w:sz w:val="20"/>
        </w:rPr>
        <w:t xml:space="preserve">  1. </w:t>
      </w:r>
      <w:r>
        <w:rPr>
          <w:sz w:val="20"/>
        </w:rPr>
        <w:t>while döngüsü = Kapı zilini çalmak gibidir: Kapı açılana kadar (koşul False olana kadar) çalmaya devam edersiniz. break = Yangın alarmı gibidir: Ne yapıyor olursanız olun anında durur ve çıkarsınız. continue = Bozuk ürünü ayıklamak gibidir: Hatalı ürünü atlayıp bir sonrakiyle devam edersiniz</w:t>
      </w:r>
    </w:p>
    <w:p>
      <w:pPr>
        <w:spacing w:before="200"/>
      </w:pPr>
      <w:r>
        <w:rPr>
          <w:b/>
          <w:color w:val="E65C00"/>
          <w:sz w:val="24"/>
        </w:rPr>
        <w:t xml:space="preserve">  Öğrenci Soru-Cevap</w:t>
      </w:r>
    </w:p>
    <w:p>
      <w:pPr>
        <w:pStyle w:val="ListBullet"/>
      </w:pPr>
      <w:r>
        <w:rPr>
          <w:sz w:val="20"/>
        </w:rPr>
        <w:t>while döngüsü ile for döngüsü arasındaki temel fark nedir?</w:t>
      </w:r>
    </w:p>
    <w:p>
      <w:pPr>
        <w:pStyle w:val="ListBullet"/>
      </w:pPr>
      <w:r>
        <w:rPr>
          <w:sz w:val="20"/>
        </w:rPr>
        <w:t>break ve continue'nun döngü akışına etkileri nasıl farklılık gösterir?</w:t>
      </w:r>
    </w:p>
    <w:p>
      <w:pPr>
        <w:pStyle w:val="ListBullet"/>
      </w:pPr>
      <w:r>
        <w:rPr>
          <w:sz w:val="20"/>
        </w:rPr>
        <w:t>İç içe döngülerde break hangi döngüyü sonlandırır?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"while Döngüsü ve İç İçe Döngüler ile Proje Geliştirme"</w:t>
      </w:r>
    </w:p>
    <w:p>
      <w:r>
        <w:rPr>
          <w:b/>
          <w:color w:val="1B2A4A"/>
          <w:sz w:val="20"/>
        </w:rPr>
        <w:t xml:space="preserve">Türü: </w:t>
      </w:r>
      <w:r>
        <w:rPr>
          <w:sz w:val="20"/>
        </w:rPr>
        <w:t>Bireysel uygulama ve ikili değerlendirme</w:t>
      </w:r>
    </w:p>
    <w:p>
      <w:r>
        <w:rPr>
          <w:b/>
          <w:color w:val="1B2A4A"/>
          <w:sz w:val="20"/>
        </w:rPr>
        <w:t xml:space="preserve">Amacı: </w:t>
      </w:r>
      <w:r>
        <w:rPr>
          <w:sz w:val="20"/>
        </w:rPr>
        <w:t>while döngüsünü, break/continue'yu ve iç içe döngüleri proje bazlı uygulamalarla pekiştirme</w:t>
      </w:r>
    </w:p>
    <w:p>
      <w:pPr>
        <w:spacing w:before="200"/>
      </w:pPr>
      <w:r>
        <w:rPr>
          <w:b/>
          <w:color w:val="6A1B9A"/>
          <w:sz w:val="24"/>
        </w:rPr>
        <w:t xml:space="preserve">  Yönerge Adımları</w:t>
      </w:r>
    </w:p>
    <w:p>
      <w:r>
        <w:rPr>
          <w:b/>
          <w:color w:val="6A1B9A"/>
          <w:sz w:val="20"/>
        </w:rPr>
        <w:t xml:space="preserve">  1. </w:t>
      </w:r>
      <w:r>
        <w:rPr>
          <w:sz w:val="20"/>
        </w:rPr>
        <w:t>Sayı tahmin oyunu yazın: Bilgisayar 1-100 arası rastgele sayı seçer, kullanıcı tahmin eder, 'Büyük/Küçük' ipucu verilir, doğru tahmine kadar devam eder</w:t>
      </w:r>
    </w:p>
    <w:p>
      <w:r>
        <w:rPr>
          <w:b/>
          <w:color w:val="6A1B9A"/>
          <w:sz w:val="20"/>
        </w:rPr>
        <w:t xml:space="preserve">  2. </w:t>
      </w:r>
      <w:r>
        <w:rPr>
          <w:sz w:val="20"/>
        </w:rPr>
        <w:t>while True ve break ile basit hesap makinesi yapın: Kullanıcı işlem seçer, sonuç gösterilir, 'çıkış' seçene kadar devam eder</w:t>
      </w:r>
    </w:p>
    <w:p>
      <w:r>
        <w:rPr>
          <w:b/>
          <w:color w:val="6A1B9A"/>
          <w:sz w:val="20"/>
        </w:rPr>
        <w:t xml:space="preserve">  3. </w:t>
      </w:r>
      <w:r>
        <w:rPr>
          <w:sz w:val="20"/>
        </w:rPr>
        <w:t>İç içe döngülerle farklı yıldız desenleri oluşturun (piramit, baklava dilimi, içi boş kare)</w:t>
      </w:r>
    </w:p>
    <w:p>
      <w:r>
        <w:rPr>
          <w:b/>
          <w:color w:val="6A1B9A"/>
          <w:sz w:val="20"/>
        </w:rPr>
        <w:t xml:space="preserve">  4. </w:t>
      </w:r>
      <w:r>
        <w:rPr>
          <w:sz w:val="20"/>
        </w:rPr>
        <w:t>Arkadaşınızın programını test edin, sonsuz döngü riski olup olmadığını kontrol edin</w:t>
      </w:r>
    </w:p>
    <w:p>
      <w:r>
        <w:rPr>
          <w:b/>
          <w:color w:val="1B2A4A"/>
          <w:sz w:val="20"/>
        </w:rPr>
        <w:t xml:space="preserve">Beklenen Ürün: </w:t>
      </w:r>
      <w:r>
        <w:rPr>
          <w:sz w:val="20"/>
        </w:rPr>
        <w:t>Sayı tahmin oyunu, hesap makinesi programı ve yıldız desen çıktıları</w:t>
      </w:r>
    </w:p>
    <w:p>
      <w:pPr>
        <w:spacing w:before="200"/>
      </w:pPr>
      <w:r>
        <w:rPr>
          <w:b/>
          <w:color w:val="6A1B9A"/>
          <w:sz w:val="24"/>
        </w:rPr>
        <w:t xml:space="preserve">  Transfer Soruları</w:t>
      </w:r>
    </w:p>
    <w:p>
      <w:r>
        <w:rPr>
          <w:b/>
          <w:color w:val="6A1B9A"/>
          <w:sz w:val="20"/>
        </w:rPr>
        <w:t xml:space="preserve">  1. </w:t>
      </w:r>
      <w:r>
        <w:rPr>
          <w:sz w:val="20"/>
        </w:rPr>
        <w:t>while döngüsü sürekli çalışan IoT uygulamalarında, sunucu programlarında ve oyun döngülerinde; iç içe döngüler matris işlemlerinde ve görüntü işlemede kullanılır.</w:t>
      </w:r>
    </w:p>
    <w:p>
      <w:r>
        <w:rPr>
          <w:b/>
          <w:color w:val="1B2A4A"/>
          <w:sz w:val="20"/>
        </w:rPr>
        <w:t xml:space="preserve">İlişkili Disiplinler: </w:t>
      </w:r>
      <w:r>
        <w:rPr>
          <w:sz w:val="20"/>
        </w:rPr>
        <w:t>Matematik (rastgele sayılar, aritmetik işlemler), mantık (döngü kontrolü), sanat (ASCII desenleri)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while True döngüsünde break kullanmayı unutursanız ne olur? Program nasıl durdurulur? (Ctrl+C veya IDE'den durdurma) Bu durumu nasıl önlersiniz?</w:t>
            </w:r>
          </w:p>
        </w:tc>
      </w:tr>
    </w:tbl>
    <w:p/>
    <w:p>
      <w:r>
        <w:rPr>
          <w:b/>
          <w:color w:val="1B2A4A"/>
          <w:sz w:val="20"/>
        </w:rPr>
        <w:t xml:space="preserve">Yaratıcı Görev: </w:t>
      </w:r>
      <w:r>
        <w:rPr>
          <w:sz w:val="20"/>
        </w:rPr>
        <w:t>Raspberry Pi'de while döngüsü ve sensör verisi kullanarak basit bir güvenlik sistemi tasarlayın: Hareket algılandığında alarm ver, şifre girilince sustur, 3 yanlış şifrede kilitle.</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while döngüsü doğru sözdizimi ile oluşturulabiliyor mu?</w:t>
      </w:r>
    </w:p>
    <w:p>
      <w:r>
        <w:rPr>
          <w:sz w:val="20"/>
        </w:rPr>
        <w:t xml:space="preserve">  ☐  break ve continue ifadeleri uygun şekilde kullanılabiliyor mu?</w:t>
      </w:r>
    </w:p>
    <w:p>
      <w:r>
        <w:rPr>
          <w:sz w:val="20"/>
        </w:rPr>
        <w:t xml:space="preserve">  ☐  İç içe döngüler ile desen oluşturulabiliyor mu?</w:t>
      </w:r>
    </w:p>
    <w:p>
      <w:pPr>
        <w:spacing w:before="200"/>
      </w:pPr>
      <w:r>
        <w:rPr>
          <w:b/>
          <w:color w:val="2E7D32"/>
          <w:sz w:val="24"/>
        </w:rPr>
        <w:t xml:space="preserve">  Öz Değerlendirme Soruları</w:t>
      </w:r>
    </w:p>
    <w:p>
      <w:r>
        <w:rPr>
          <w:b/>
          <w:color w:val="2E7D32"/>
          <w:sz w:val="20"/>
        </w:rPr>
        <w:t xml:space="preserve">  1. </w:t>
      </w:r>
      <w:r>
        <w:rPr>
          <w:sz w:val="20"/>
        </w:rPr>
        <w:t>while döngüsünde sonsuz döngü nasıl önlenir?</w:t>
      </w:r>
    </w:p>
    <w:p>
      <w:r>
        <w:rPr>
          <w:b/>
          <w:color w:val="2E7D32"/>
          <w:sz w:val="20"/>
        </w:rPr>
        <w:t xml:space="preserve">  2. </w:t>
      </w:r>
      <w:r>
        <w:rPr>
          <w:sz w:val="20"/>
        </w:rPr>
        <w:t>break ve continue ne zaman kullanılır?</w:t>
      </w:r>
    </w:p>
    <w:p>
      <w:r>
        <w:rPr>
          <w:b/>
          <w:color w:val="2E7D32"/>
          <w:sz w:val="20"/>
        </w:rPr>
        <w:t xml:space="preserve">  3. </w:t>
      </w:r>
      <w:r>
        <w:rPr>
          <w:sz w:val="20"/>
        </w:rPr>
        <w:t>İç içe döngülerde performans nasıl etkilenir?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while döngüsü ne zaman durur?</w:t>
            </w:r>
          </w:p>
        </w:tc>
        <w:tc>
          <w:tcPr>
            <w:tcW w:type="dxa" w:w="3213"/>
          </w:tcPr>
          <w:p>
            <w:r>
              <w:rPr>
                <w:sz w:val="18"/>
              </w:rPr>
              <w:t>A) Belirli sayıda tekrardan sonra  B) Koşul False olduğunda  C) break yazıldığında  D) B ve C doğru</w:t>
            </w:r>
          </w:p>
        </w:tc>
        <w:tc>
          <w:tcPr>
            <w:tcW w:type="dxa" w:w="3213"/>
          </w:tcPr>
          <w:p>
            <w:r>
              <w:rPr>
                <w:sz w:val="18"/>
              </w:rPr>
              <w:t>D</w:t>
            </w:r>
          </w:p>
        </w:tc>
      </w:tr>
      <w:tr>
        <w:tc>
          <w:tcPr>
            <w:tcW w:type="dxa" w:w="3213"/>
          </w:tcPr>
          <w:p>
            <w:r>
              <w:rPr>
                <w:sz w:val="18"/>
              </w:rPr>
              <w:t>continue ifadesi ne yapar?</w:t>
            </w:r>
          </w:p>
        </w:tc>
        <w:tc>
          <w:tcPr>
            <w:tcW w:type="dxa" w:w="3213"/>
          </w:tcPr>
          <w:p>
            <w:r>
              <w:rPr>
                <w:sz w:val="18"/>
              </w:rPr>
              <w:t>A) Döngüyü sonlandırır  B) Programı kapatır  C) Mevcut iterasyonu atlayıp sonrakine geçer  D) Koşulu değiştirir</w:t>
            </w:r>
          </w:p>
        </w:tc>
        <w:tc>
          <w:tcPr>
            <w:tcW w:type="dxa" w:w="3213"/>
          </w:tcPr>
          <w:p>
            <w:r>
              <w:rPr>
                <w:sz w:val="18"/>
              </w:rPr>
              <w:t>C</w:t>
            </w:r>
          </w:p>
        </w:tc>
      </w:tr>
      <w:tr>
        <w:tc>
          <w:tcPr>
            <w:tcW w:type="dxa" w:w="3213"/>
          </w:tcPr>
          <w:p>
            <w:r>
              <w:rPr>
                <w:sz w:val="18"/>
              </w:rPr>
              <w:t>İç içe iki döngü: dış döngü 5, iç döngü 3 kez çalışırsa toplam kaç iterasyon olur?</w:t>
            </w:r>
          </w:p>
        </w:tc>
        <w:tc>
          <w:tcPr>
            <w:tcW w:type="dxa" w:w="3213"/>
          </w:tcPr>
          <w:p>
            <w:r>
              <w:rPr>
                <w:sz w:val="18"/>
              </w:rPr>
              <w:t>A) 8  B) 15  C) 5  D) 3</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Sonsuz döngü her zaman kötü müdür? Hangi durumlarda while True kasıtlı olarak kullanılır ve bu güvenli midir?</w:t>
      </w:r>
    </w:p>
    <w:p>
      <w:r>
        <w:rPr>
          <w:b/>
          <w:color w:val="2E7D32"/>
          <w:sz w:val="20"/>
        </w:rPr>
        <w:t>Eleştirel Düşünme:</w:t>
      </w:r>
    </w:p>
    <w:p>
      <w:r>
        <w:rPr>
          <w:b/>
          <w:color w:val="2E7D32"/>
          <w:sz w:val="20"/>
        </w:rPr>
        <w:t xml:space="preserve">  1. </w:t>
      </w:r>
      <w:r>
        <w:rPr>
          <w:sz w:val="20"/>
        </w:rPr>
        <w:t>Python'da goto ifadesi yoktur. break ve continue goto'nun yerini alabilir mi? goto'nun olmaması Python'u daha mı iyi yoksa daha mı kısıtlı bir dil yapar?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"while Döngüsü ve İç İçe Döngü Uygulamaları"</w:t>
      </w:r>
    </w:p>
    <w:p>
      <w:r>
        <w:rPr>
          <w:b/>
          <w:color w:val="1B2A4A"/>
          <w:sz w:val="20"/>
        </w:rPr>
        <w:t xml:space="preserve">Hedef: </w:t>
      </w:r>
      <w:r>
        <w:rPr>
          <w:sz w:val="20"/>
        </w:rPr>
        <w:t>while döngüsünü, break/continue ifadelerini ve iç içe döngüleri Raspberry Pi projelerinde kullanma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while döngüsü ile 1'den kullanıcının girdiği sayıya kadar toplama programı yazın</w:t>
            </w:r>
          </w:p>
        </w:tc>
        <w:tc>
          <w:tcPr>
            <w:tcW w:type="dxa" w:w="3213"/>
          </w:tcPr>
          <w:p>
            <w:r>
              <w:rPr>
                <w:sz w:val="18"/>
              </w:rPr>
              <w:t>5 dk</w:t>
            </w:r>
          </w:p>
        </w:tc>
      </w:tr>
      <w:tr>
        <w:tc>
          <w:tcPr>
            <w:tcW w:type="dxa" w:w="3213"/>
          </w:tcPr>
          <w:p>
            <w:r>
              <w:rPr>
                <w:sz w:val="18"/>
              </w:rPr>
              <w:t>2</w:t>
            </w:r>
          </w:p>
        </w:tc>
        <w:tc>
          <w:tcPr>
            <w:tcW w:type="dxa" w:w="3213"/>
          </w:tcPr>
          <w:p>
            <w:r>
              <w:rPr>
                <w:sz w:val="18"/>
              </w:rPr>
              <w:t>while True ve break ile şifre doğrulama sistemi geliştirin (3 deneme hakkı)</w:t>
            </w:r>
          </w:p>
        </w:tc>
        <w:tc>
          <w:tcPr>
            <w:tcW w:type="dxa" w:w="3213"/>
          </w:tcPr>
          <w:p>
            <w:r>
              <w:rPr>
                <w:sz w:val="18"/>
              </w:rPr>
              <w:t>5 dk</w:t>
            </w:r>
          </w:p>
        </w:tc>
      </w:tr>
      <w:tr>
        <w:tc>
          <w:tcPr>
            <w:tcW w:type="dxa" w:w="3213"/>
          </w:tcPr>
          <w:p>
            <w:r>
              <w:rPr>
                <w:sz w:val="18"/>
              </w:rPr>
              <w:t>3</w:t>
            </w:r>
          </w:p>
        </w:tc>
        <w:tc>
          <w:tcPr>
            <w:tcW w:type="dxa" w:w="3213"/>
          </w:tcPr>
          <w:p>
            <w:r>
              <w:rPr>
                <w:sz w:val="18"/>
              </w:rPr>
              <w:t>continue ile belirli sayıları atlayan filtreleme programı yazın</w:t>
            </w:r>
          </w:p>
        </w:tc>
        <w:tc>
          <w:tcPr>
            <w:tcW w:type="dxa" w:w="3213"/>
          </w:tcPr>
          <w:p>
            <w:r>
              <w:rPr>
                <w:sz w:val="18"/>
              </w:rPr>
              <w:t>5 dk</w:t>
            </w:r>
          </w:p>
        </w:tc>
      </w:tr>
      <w:tr>
        <w:tc>
          <w:tcPr>
            <w:tcW w:type="dxa" w:w="3213"/>
          </w:tcPr>
          <w:p>
            <w:r>
              <w:rPr>
                <w:sz w:val="18"/>
              </w:rPr>
              <w:t>4</w:t>
            </w:r>
          </w:p>
        </w:tc>
        <w:tc>
          <w:tcPr>
            <w:tcW w:type="dxa" w:w="3213"/>
          </w:tcPr>
          <w:p>
            <w:r>
              <w:rPr>
                <w:sz w:val="18"/>
              </w:rPr>
              <w:t>İç içe döngülerle yıldız piramidi ve çarpım tablosu oluşturun</w:t>
            </w:r>
          </w:p>
        </w:tc>
        <w:tc>
          <w:tcPr>
            <w:tcW w:type="dxa" w:w="3213"/>
          </w:tcPr>
          <w:p>
            <w:r>
              <w:rPr>
                <w:sz w:val="18"/>
              </w:rPr>
              <w:t>5 dk</w:t>
            </w:r>
          </w:p>
        </w:tc>
      </w:tr>
    </w:tbl>
    <w:p/>
    <w:p>
      <w:r>
        <w:rPr>
          <w:b/>
          <w:color w:val="1B2A4A"/>
          <w:sz w:val="20"/>
        </w:rPr>
        <w:t xml:space="preserve">Tamamlanma Kriteri: </w:t>
      </w:r>
      <w:r>
        <w:rPr>
          <w:sz w:val="20"/>
        </w:rPr>
        <w:t>Toplama programı, şifre sistemi, filtreleme ve iç içe döngü desenleri tamamlanmış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"while Döngüsü ve Akış Kontrol Gösterimi"</w:t>
      </w:r>
    </w:p>
    <w:p>
      <w:r>
        <w:rPr>
          <w:b/>
          <w:color w:val="1B2A4A"/>
          <w:sz w:val="20"/>
        </w:rPr>
        <w:t xml:space="preserve">Eğitmenin Gösterdiği: </w:t>
      </w:r>
      <w:r>
        <w:rPr>
          <w:sz w:val="20"/>
        </w:rPr>
        <w:t>while döngüsünü adım adım izleyerek gösterir, sonsuz döngü oluşturur ve break ile sonlandırır, iç içe döngülerle desen oluşturur.</w:t>
      </w:r>
    </w:p>
    <w:p>
      <w:r>
        <w:rPr>
          <w:b/>
          <w:color w:val="1B2A4A"/>
          <w:sz w:val="20"/>
        </w:rPr>
        <w:t xml:space="preserve">Öğrencinin Tekrarladığı: </w:t>
      </w:r>
      <w:r>
        <w:rPr>
          <w:sz w:val="20"/>
        </w:rPr>
        <w:t>Eğitmeni izler, while döngüsünün adımlarını takip eder ve kendi break/continue örneklerini yazar.</w:t>
      </w:r>
    </w:p>
    <w:p>
      <w:r>
        <w:rPr>
          <w:b/>
          <w:color w:val="1B2A4A"/>
          <w:sz w:val="20"/>
        </w:rPr>
        <w:t xml:space="preserve">Dikkat Noktaları: </w:t>
      </w:r>
      <w:r>
        <w:rPr>
          <w:sz w:val="20"/>
        </w:rPr>
        <w:t>Sonsuz döngü gösteriminde Ctrl+C ile programı durdurma yöntemi mutlaka gösterilmeli; kursiyerler panik yapmamalıdır.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Geri Sayım Programı</w:t>
            </w:r>
          </w:p>
        </w:tc>
        <w:tc>
          <w:tcPr>
            <w:tcW w:type="dxa" w:w="3213"/>
          </w:tcPr>
          <w:p>
            <w:r>
              <w:rPr>
                <w:sz w:val="18"/>
              </w:rPr>
              <w:t>Kullanıcıdan sayı alarak while döngüsü ile geri sayım yapan ve 'Kalkış!' yazdıran program yazın</w:t>
            </w:r>
          </w:p>
        </w:tc>
        <w:tc>
          <w:tcPr>
            <w:tcW w:type="dxa" w:w="3213"/>
          </w:tcPr>
          <w:p>
            <w:r>
              <w:rPr>
                <w:sz w:val="18"/>
              </w:rPr>
              <w:t>Kolay</w:t>
            </w:r>
          </w:p>
        </w:tc>
      </w:tr>
      <w:tr>
        <w:tc>
          <w:tcPr>
            <w:tcW w:type="dxa" w:w="3213"/>
          </w:tcPr>
          <w:p>
            <w:r>
              <w:rPr>
                <w:sz w:val="18"/>
              </w:rPr>
              <w:t>Sayı Tahmin Oyunu</w:t>
            </w:r>
          </w:p>
        </w:tc>
        <w:tc>
          <w:tcPr>
            <w:tcW w:type="dxa" w:w="3213"/>
          </w:tcPr>
          <w:p>
            <w:r>
              <w:rPr>
                <w:sz w:val="18"/>
              </w:rPr>
              <w:t>1-100 arası rastgele sayı ile tahmin oyunu programı yazın (ipucu: Büyük/Küçük, deneme sayısı)</w:t>
            </w:r>
          </w:p>
        </w:tc>
        <w:tc>
          <w:tcPr>
            <w:tcW w:type="dxa" w:w="3213"/>
          </w:tcPr>
          <w:p>
            <w:r>
              <w:rPr>
                <w:sz w:val="18"/>
              </w:rPr>
              <w:t>Orta</w:t>
            </w:r>
          </w:p>
        </w:tc>
      </w:tr>
      <w:tr>
        <w:tc>
          <w:tcPr>
            <w:tcW w:type="dxa" w:w="3213"/>
          </w:tcPr>
          <w:p>
            <w:r>
              <w:rPr>
                <w:sz w:val="18"/>
              </w:rPr>
              <w:t>Matris İşlemleri</w:t>
            </w:r>
          </w:p>
        </w:tc>
        <w:tc>
          <w:tcPr>
            <w:tcW w:type="dxa" w:w="3213"/>
          </w:tcPr>
          <w:p>
            <w:r>
              <w:rPr>
                <w:sz w:val="18"/>
              </w:rPr>
              <w:t>İç içe döngülerle 3x3 matris oluşturun, elemanları yazdırın ve satır toplamlarını hesaplayın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"Güvenlik Sistemi Simülasyonu"</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bina güvenlik sistemi Raspberry Pi ile yönetiliyor. Sistem while True döngüsünde sürekli çalışıyor. Sensörlerden veri okuyor (simüle edilecek). Hareket algılandığında (rastgele simülasyon) alarm veriyor. Güvenlik görevlisi şifre girerek alarmı kapatabilir; 3 yanlış şifrede sistem kilitleniyor (break). Gece modu ve gündüz modu koşullarına göre hassasiyet seviyesi değişiyor. Bu sistemi while, break, continue ve if-elif-else yapılarını kullanarak programlayın.</w:t>
            </w:r>
          </w:p>
        </w:tc>
      </w:tr>
    </w:tbl>
    <w:p/>
    <w:p>
      <w:r>
        <w:rPr>
          <w:b/>
          <w:color w:val="1B2A4A"/>
          <w:sz w:val="20"/>
        </w:rPr>
        <w:t xml:space="preserve">Beklenen Çıktı: </w:t>
      </w:r>
      <w:r>
        <w:rPr>
          <w:sz w:val="20"/>
        </w:rPr>
        <w:t>Güvenlik sistemi Python kodu, akış diyagramı ve test senaryoları (alarm, şifre doğru/yanlış, mod değişimi)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while döngüsünü, break ve continue ile döngü akış kontrolünü ve iç içe döngüleri (nested loops) öğrendik. for ve while döngüleri arasındaki farkları, sonsuz döngü yönetimini ve çok boyutlu yapıları kavradık.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while Döngüsü</w:t>
            </w:r>
          </w:p>
        </w:tc>
        <w:tc>
          <w:tcPr>
            <w:tcW w:type="dxa" w:w="4819"/>
            <w:shd w:fill="F5F5F5"/>
          </w:tcPr>
          <w:p>
            <w:r>
              <w:rPr>
                <w:b/>
                <w:color w:val="1B2A4A"/>
                <w:sz w:val="20"/>
              </w:rPr>
              <w:t xml:space="preserve">  break İfadesi</w:t>
            </w:r>
          </w:p>
        </w:tc>
      </w:tr>
      <w:tr>
        <w:tc>
          <w:tcPr>
            <w:tcW w:type="dxa" w:w="4819"/>
            <w:shd w:fill="F5F5F5"/>
          </w:tcPr>
          <w:p>
            <w:r>
              <w:rPr>
                <w:b/>
                <w:color w:val="1B2A4A"/>
                <w:sz w:val="20"/>
              </w:rPr>
              <w:t xml:space="preserve">  continue İfadesi</w:t>
            </w:r>
          </w:p>
        </w:tc>
        <w:tc>
          <w:tcPr>
            <w:tcW w:type="dxa" w:w="4819"/>
            <w:shd w:fill="F5F5F5"/>
          </w:tcPr>
          <w:p>
            <w:r>
              <w:rPr>
                <w:b/>
                <w:color w:val="1B2A4A"/>
                <w:sz w:val="20"/>
              </w:rPr>
              <w:t xml:space="preserve">  Sonsuz Döngü (Infinite Loop)</w:t>
            </w:r>
          </w:p>
        </w:tc>
      </w:tr>
      <w:tr>
        <w:tc>
          <w:tcPr>
            <w:tcW w:type="dxa" w:w="4819"/>
            <w:shd w:fill="F5F5F5"/>
          </w:tcPr>
          <w:p>
            <w:r>
              <w:rPr>
                <w:b/>
                <w:color w:val="1B2A4A"/>
                <w:sz w:val="20"/>
              </w:rPr>
              <w:t xml:space="preserve">  İç İçe Döngüler (Nested Loops)</w:t>
            </w:r>
          </w:p>
        </w:tc>
        <w:tc>
          <w:tcPr>
            <w:tcW w:type="dxa" w:w="4819"/>
          </w:tcPr>
          <w:p/>
        </w:tc>
      </w:tr>
    </w:tbl>
    <w:p/>
    <w:p>
      <w:pPr>
        <w:spacing w:before="200"/>
      </w:pPr>
      <w:r>
        <w:rPr>
          <w:b/>
          <w:color w:val="757575"/>
          <w:sz w:val="24"/>
        </w:rPr>
        <w:t xml:space="preserve">  Bir Sonraki Dersle Köprü</w:t>
      </w:r>
    </w:p>
    <w:p>
      <w:r>
        <w:rPr>
          <w:sz w:val="20"/>
        </w:rPr>
        <w:t>Bir sonraki derste fonksiyon tanımlama, parametre kullanımı ve geri dönüş değerleri ile kodlarımızı daha modüler hâle getireceğiz.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1) while döngüsü ile kullanıcıdan sürekli sayı alıp ortalamasını hesaplayan program (0 ile çıkış), 2) İç içe döngülerle 5x5 boyutunda içi boş kare ve dolu üçgen deseni oluşturan program yazın.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Sonsuz döngü gösterimi için IDE'de 'programı durdur' butonunu gösterecek şekilde hazırlık yapın</w:t>
      </w:r>
    </w:p>
    <w:p>
      <w:pPr>
        <w:pStyle w:val="ListBullet"/>
      </w:pPr>
      <w:r>
        <w:rPr>
          <w:sz w:val="20"/>
        </w:rPr>
        <w:t>İç içe döngü adım adım izleme tablosu hazırlayın</w:t>
      </w:r>
    </w:p>
    <w:p>
      <w:pPr>
        <w:pStyle w:val="ListBullet"/>
      </w:pPr>
      <w:r>
        <w:rPr>
          <w:sz w:val="20"/>
        </w:rPr>
        <w:t>Yıldız desen örneklerini çıktı olarak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Sonsuz döngü panik durumu</w:t>
            </w:r>
          </w:p>
        </w:tc>
        <w:tc>
          <w:tcPr>
            <w:tcW w:type="dxa" w:w="4819"/>
          </w:tcPr>
          <w:p>
            <w:r>
              <w:rPr>
                <w:sz w:val="18"/>
              </w:rPr>
              <w:t>Ctrl+C kısayolunu önceden öğretin ve IDE'deki durdurma butonunu gösterin</w:t>
            </w:r>
          </w:p>
        </w:tc>
      </w:tr>
      <w:tr>
        <w:tc>
          <w:tcPr>
            <w:tcW w:type="dxa" w:w="4819"/>
          </w:tcPr>
          <w:p>
            <w:r>
              <w:rPr>
                <w:sz w:val="18"/>
              </w:rPr>
              <w:t>İç içe döngülerde hangi döngünün nerede olduğu karışıklığı</w:t>
            </w:r>
          </w:p>
        </w:tc>
        <w:tc>
          <w:tcPr>
            <w:tcW w:type="dxa" w:w="4819"/>
          </w:tcPr>
          <w:p>
            <w:r>
              <w:rPr>
                <w:sz w:val="18"/>
              </w:rPr>
              <w:t>Girinti seviyelerini renkli kalemlerle tahtada gösterin</w:t>
            </w:r>
          </w:p>
        </w:tc>
      </w:tr>
      <w:tr>
        <w:tc>
          <w:tcPr>
            <w:tcW w:type="dxa" w:w="4819"/>
          </w:tcPr>
          <w:p>
            <w:r>
              <w:rPr>
                <w:sz w:val="18"/>
              </w:rPr>
              <w:t>break ve continue'nun etki alanı</w:t>
            </w:r>
          </w:p>
        </w:tc>
        <w:tc>
          <w:tcPr>
            <w:tcW w:type="dxa" w:w="4819"/>
          </w:tcPr>
          <w:p>
            <w:r>
              <w:rPr>
                <w:sz w:val="18"/>
              </w:rPr>
              <w:t>İç içe döngülerde break'in sadece bulunduğu döngüyü etkilediğini örnekle kanıtlayın</w:t>
            </w:r>
          </w:p>
        </w:tc>
      </w:tr>
    </w:tbl>
    <w:p/>
    <w:p>
      <w:r>
        <w:rPr>
          <w:b/>
          <w:color w:val="1B2A4A"/>
          <w:sz w:val="20"/>
        </w:rPr>
        <w:t xml:space="preserve">Zaman Yönetimi: </w:t>
      </w:r>
      <w:r>
        <w:rPr>
          <w:sz w:val="20"/>
        </w:rPr>
        <w:t>while döngüsüne 12 dk, break/continue'ya 10 dk, iç içe döngülere 10 dk, uygulamaya 8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İç içe döngüler karmaşık gelirse, sadece basit desenlere (üçgen, kare) odaklanıp karmaşık desenleri ödev olarak bırakın.</w:t>
            </w:r>
          </w:p>
        </w:tc>
      </w:tr>
    </w:tbl>
    <w:p/>
    <w:p>
      <w:r>
        <w:br w:type="page"/>
      </w:r>
    </w:p>
    <w:p>
      <w:pPr>
        <w:jc w:val="center"/>
      </w:pPr>
      <w:r>
        <w:rPr>
          <w:b/>
          <w:color w:val="1B2A4A"/>
          <w:sz w:val="36"/>
        </w:rPr>
        <w:t>━━━  20. SAAT  ━━━</w:t>
      </w:r>
    </w:p>
    <w:p>
      <w:pPr>
        <w:jc w:val="center"/>
      </w:pPr>
      <w:r>
        <w:rPr>
          <w:color w:val="2C6FAD"/>
          <w:sz w:val="32"/>
        </w:rPr>
        <w:t>Fonksiyonlar: Tanımlama, Parametre ve Geri Dönüş Değeri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Python'da fonksiyon tanımlamayı (def), parametre ve argüman kullanmayı, return ile geri dönüş değeri döndürmeyi ve değişken kapsamını (scope) anlayarak modüler ve tekrar kullanılabilir kodlar yazmayı öğrenir.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M3-K10</w:t>
            </w:r>
          </w:p>
        </w:tc>
        <w:tc>
          <w:tcPr>
            <w:tcW w:type="dxa" w:w="3213"/>
          </w:tcPr>
          <w:p>
            <w:r>
              <w:rPr>
                <w:sz w:val="18"/>
              </w:rPr>
              <w:t>def anahtar kelimesi ile fonksiyon tanımlar, parametresiz ve parametreli fonksiyonlar oluşturur</w:t>
            </w:r>
          </w:p>
        </w:tc>
        <w:tc>
          <w:tcPr>
            <w:tcW w:type="dxa" w:w="3213"/>
          </w:tcPr>
          <w:p>
            <w:r>
              <w:rPr>
                <w:sz w:val="18"/>
              </w:rPr>
              <w:t>Uygulama</w:t>
            </w:r>
          </w:p>
        </w:tc>
      </w:tr>
      <w:tr>
        <w:tc>
          <w:tcPr>
            <w:tcW w:type="dxa" w:w="3213"/>
          </w:tcPr>
          <w:p>
            <w:r>
              <w:rPr>
                <w:sz w:val="18"/>
              </w:rPr>
              <w:t>M3-K11</w:t>
            </w:r>
          </w:p>
        </w:tc>
        <w:tc>
          <w:tcPr>
            <w:tcW w:type="dxa" w:w="3213"/>
          </w:tcPr>
          <w:p>
            <w:r>
              <w:rPr>
                <w:sz w:val="18"/>
              </w:rPr>
              <w:t>return ifadesi ile fonksiyondan değer döndürür ve döndürülen değeri değişkenlerde saklar</w:t>
            </w:r>
          </w:p>
        </w:tc>
        <w:tc>
          <w:tcPr>
            <w:tcW w:type="dxa" w:w="3213"/>
          </w:tcPr>
          <w:p>
            <w:r>
              <w:rPr>
                <w:sz w:val="18"/>
              </w:rPr>
              <w:t>Uygulama</w:t>
            </w:r>
          </w:p>
        </w:tc>
      </w:tr>
      <w:tr>
        <w:tc>
          <w:tcPr>
            <w:tcW w:type="dxa" w:w="3213"/>
          </w:tcPr>
          <w:p>
            <w:r>
              <w:rPr>
                <w:sz w:val="18"/>
              </w:rPr>
              <w:t>M3-K12</w:t>
            </w:r>
          </w:p>
        </w:tc>
        <w:tc>
          <w:tcPr>
            <w:tcW w:type="dxa" w:w="3213"/>
          </w:tcPr>
          <w:p>
            <w:r>
              <w:rPr>
                <w:sz w:val="18"/>
              </w:rPr>
              <w:t>Yerel (local) ve global değişken kapsamını (scope) açıklar ve fonksiyonlarda varsayılan parametre (default parameter) kullanır</w:t>
            </w:r>
          </w:p>
        </w:tc>
        <w:tc>
          <w:tcPr>
            <w:tcW w:type="dxa" w:w="3213"/>
          </w:tcPr>
          <w:p>
            <w:r>
              <w:rPr>
                <w:sz w:val="18"/>
              </w:rPr>
              <w:t>Kavrama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Koşul yapıları (if-elif-else), for ve while döngüleri (Saat 17-19)</w:t>
      </w:r>
    </w:p>
    <w:p>
      <w:pPr>
        <w:spacing w:before="200"/>
      </w:pPr>
      <w:r>
        <w:rPr>
          <w:b/>
          <w:color w:val="757575"/>
          <w:sz w:val="24"/>
        </w:rPr>
        <w:t xml:space="preserve">  Öğrencinin Bilmesi Gerekenler</w:t>
      </w:r>
    </w:p>
    <w:p>
      <w:pPr>
        <w:pStyle w:val="ListBullet"/>
      </w:pPr>
      <w:r>
        <w:rPr>
          <w:sz w:val="20"/>
        </w:rPr>
        <w:t>if-elif-else koşul yapıları ve mantıksal operatörler</w:t>
      </w:r>
    </w:p>
    <w:p>
      <w:pPr>
        <w:pStyle w:val="ListBullet"/>
      </w:pPr>
      <w:r>
        <w:rPr>
          <w:sz w:val="20"/>
        </w:rPr>
        <w:t>for ve while döngüleri, break ve continue ifadeleri</w:t>
      </w:r>
    </w:p>
    <w:p>
      <w:pPr>
        <w:pStyle w:val="ListBullet"/>
      </w:pPr>
      <w:r>
        <w:rPr>
          <w:sz w:val="20"/>
        </w:rPr>
        <w:t>Değişken tanımlama ve veri tipleri</w:t>
      </w:r>
    </w:p>
    <w:p>
      <w:pPr>
        <w:spacing w:before="200"/>
      </w:pPr>
      <w:r>
        <w:rPr>
          <w:b/>
          <w:color w:val="757575"/>
          <w:sz w:val="24"/>
        </w:rPr>
        <w:t xml:space="preserve">  Olası Kavram Yanılgıları</w:t>
      </w:r>
    </w:p>
    <w:p>
      <w:pPr>
        <w:pStyle w:val="ListBullet"/>
      </w:pPr>
      <w:r>
        <w:rPr>
          <w:sz w:val="20"/>
        </w:rPr>
        <w:t>Fonksiyon her zaman bir değer döndürmek zorundadır - return ifadesi isteğe bağlıdır; return yazılmazsa fonksiyon None döndürür</w:t>
      </w:r>
    </w:p>
    <w:p>
      <w:pPr>
        <w:pStyle w:val="ListBullet"/>
      </w:pPr>
      <w:r>
        <w:rPr>
          <w:sz w:val="20"/>
        </w:rPr>
        <w:t>Fonksiyon içinde tanımlanan değişken programın her yerinde kullanılabilir - Hayır, fonksiyon içi değişkenler yereldir (local scope) ve dışarıdan erişilemez</w:t>
      </w:r>
    </w:p>
    <w:p>
      <w:pPr>
        <w:spacing w:before="200"/>
      </w:pPr>
      <w:r>
        <w:rPr>
          <w:b/>
          <w:color w:val="757575"/>
          <w:sz w:val="24"/>
        </w:rPr>
        <w:t xml:space="preserve">  Hazırlık Materyalleri</w:t>
      </w:r>
    </w:p>
    <w:p>
      <w:pPr>
        <w:pStyle w:val="ListBullet"/>
      </w:pPr>
      <w:r>
        <w:rPr>
          <w:sz w:val="20"/>
        </w:rPr>
        <w:t>Raspberry Pi ve Python IDE</w:t>
      </w:r>
    </w:p>
    <w:p>
      <w:pPr>
        <w:pStyle w:val="ListBullet"/>
      </w:pPr>
      <w:r>
        <w:rPr>
          <w:sz w:val="20"/>
        </w:rPr>
        <w:t>Fonksiyon yapısı şeması posteri</w:t>
      </w:r>
    </w:p>
    <w:p>
      <w:pPr>
        <w:pStyle w:val="ListBullet"/>
      </w:pPr>
      <w:r>
        <w:rPr>
          <w:sz w:val="20"/>
        </w:rPr>
        <w:t>Parametre ve argüman akış diyagramı</w:t>
      </w:r>
    </w:p>
    <w:p>
      <w:pPr>
        <w:pStyle w:val="ListBullet"/>
      </w:pPr>
      <w:r>
        <w:rPr>
          <w:sz w:val="20"/>
        </w:rPr>
        <w:t>Scope (kapsam) gösterimi tablosu</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mutfak robotu düşünün: İçine malzeme koyarsınız (parametre), düğmeye basarsınız (fonksiyon çağrısı) ve sonuç üretir (return değeri). Aynı robotu farklı malzemelerle kullanabilirsiniz - her seferinde farklı sonuç alırsınız ama süreç aynıdır. Fonksiyonlar da böyledir: Bir kez tanımlarsınız, farklı değerlerle istediğiniz kadar kullanırsınız.</w:t>
      </w:r>
    </w:p>
    <w:p>
      <w:r>
        <w:rPr>
          <w:b/>
          <w:color w:val="1B2A4A"/>
          <w:sz w:val="20"/>
        </w:rPr>
        <w:t xml:space="preserve">Günlük Hayat Bağlantısı: </w:t>
      </w:r>
      <w:r>
        <w:rPr>
          <w:sz w:val="20"/>
        </w:rPr>
        <w:t>Mutfak robotunun farklı malzemelerle aynı işlemi yapması gibi, fonksiyonlar da farklı parametrelerle çağrılarak tekrar tekrar kullanılır. Bu, kodun tekrarını önler ve programı modüler yapar.</w:t>
      </w:r>
    </w:p>
    <w:p>
      <w:pPr>
        <w:spacing w:before="200"/>
      </w:pPr>
      <w:r>
        <w:rPr>
          <w:b/>
          <w:color w:val="2C6FAD"/>
          <w:sz w:val="24"/>
        </w:rPr>
        <w:t xml:space="preserve">  Ön Bilgi Yoklama Soruları</w:t>
      </w:r>
    </w:p>
    <w:p>
      <w:r>
        <w:rPr>
          <w:b/>
          <w:color w:val="2C6FAD"/>
          <w:sz w:val="20"/>
        </w:rPr>
        <w:t xml:space="preserve">  1. </w:t>
      </w:r>
      <w:r>
        <w:rPr>
          <w:sz w:val="20"/>
        </w:rPr>
        <w:t>Kursiyerlerden şimdiye kadar kullandıkları hazır fonksiyonları (print(), input(), len(), range()) listeleyerek bunların nasıl çalıştığını düşünmeleri istenir.</w:t>
      </w:r>
    </w:p>
    <w:p>
      <w:pPr>
        <w:spacing w:before="200"/>
      </w:pPr>
      <w:r>
        <w:rPr>
          <w:b/>
          <w:color w:val="2C6FAD"/>
          <w:sz w:val="24"/>
        </w:rPr>
        <w:t xml:space="preserve">  Motivasyon Etkinliği: "Kendi Fonksiyonunu Yap"</w:t>
      </w:r>
    </w:p>
    <w:p>
      <w:r>
        <w:rPr>
          <w:b/>
          <w:color w:val="1B2A4A"/>
          <w:sz w:val="20"/>
        </w:rPr>
        <w:t xml:space="preserve">Açıklama: </w:t>
      </w:r>
      <w:r>
        <w:rPr>
          <w:sz w:val="20"/>
        </w:rPr>
        <w:t>Kursiyerler fonksiyon kavramını keşfediyor ve kendi fonksiyonlarını tanımlama motivasyonu kazanıyor.</w:t>
      </w:r>
    </w:p>
    <w:p>
      <w:r>
        <w:rPr>
          <w:b/>
          <w:color w:val="1B2A4A"/>
          <w:sz w:val="20"/>
        </w:rPr>
        <w:t xml:space="preserve">Yönerge: </w:t>
      </w:r>
      <w:r>
        <w:rPr>
          <w:sz w:val="20"/>
        </w:rPr>
        <w:t>Eğitmen print() ve len() fonksiyonlarını hatırlatır. Sonra sorar: 'Ya kendi fonksiyonunuzu yapmak isterseniz? Mesela iki sayının ortalamasını hesaplayan bir fonksiyon?' Kursiyerlerden bu fonksiyonun neye ihtiyacı olduğunu (giriş: iki sayı, çıkış: ortalama) düşünmeleri istenir.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Raspberry Pi projenizde sıcaklık okuma, LED yakma, buzzer çalma ve veri kaydetme işlemleri var. Her seferinde aynı kodları tekrar yazmak yerine bunları fonksiyon olarak tanımlayıp tek satırla çağırmak istersiniz. Bu yaklaşımın avantajları nelerdir?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"Fonksiyon Tanımlama ve Çağırma Keşfi"</w:t>
      </w:r>
    </w:p>
    <w:p>
      <w:r>
        <w:rPr>
          <w:b/>
          <w:color w:val="1B2A4A"/>
          <w:sz w:val="20"/>
        </w:rPr>
        <w:t xml:space="preserve">Türü: </w:t>
      </w:r>
      <w:r>
        <w:rPr>
          <w:sz w:val="20"/>
        </w:rPr>
        <w:t>Bireysel uygulama ve ikili çalışma</w:t>
      </w:r>
    </w:p>
    <w:p>
      <w:r>
        <w:rPr>
          <w:b/>
          <w:color w:val="1B2A4A"/>
          <w:sz w:val="20"/>
        </w:rPr>
        <w:t xml:space="preserve">Amacı: </w:t>
      </w:r>
      <w:r>
        <w:rPr>
          <w:sz w:val="20"/>
        </w:rPr>
        <w:t>Fonksiyon tanımlama, parametre kullanma ve return ile değer döndürme becerisi kazanma</w:t>
      </w:r>
    </w:p>
    <w:p>
      <w:r>
        <w:rPr>
          <w:b/>
          <w:color w:val="1B2A4A"/>
          <w:sz w:val="20"/>
        </w:rPr>
        <w:t xml:space="preserve">Malzemeler: </w:t>
      </w:r>
      <w:r>
        <w:rPr>
          <w:sz w:val="20"/>
        </w:rPr>
        <w:t>Raspberry Pi, Python IDE, fonksiyon yapısı şeması, scope gösterimi tablosu</w:t>
      </w:r>
    </w:p>
    <w:p>
      <w:pPr>
        <w:spacing w:before="200"/>
      </w:pPr>
      <w:r>
        <w:rPr>
          <w:b/>
          <w:color w:val="007A7A"/>
          <w:sz w:val="24"/>
        </w:rPr>
        <w:t xml:space="preserve">  Yönerge Adımları</w:t>
      </w:r>
    </w:p>
    <w:p>
      <w:r>
        <w:rPr>
          <w:b/>
          <w:color w:val="007A7A"/>
          <w:sz w:val="20"/>
        </w:rPr>
        <w:t xml:space="preserve">  1. </w:t>
      </w:r>
      <w:r>
        <w:rPr>
          <w:sz w:val="20"/>
        </w:rPr>
        <w:t>Parametresiz basit bir fonksiyon tanımlayın: selamla() fonksiyonu 'Merhaba, Python!' yazdırsın ve 3 kez çağırın</w:t>
      </w:r>
    </w:p>
    <w:p>
      <w:r>
        <w:rPr>
          <w:b/>
          <w:color w:val="007A7A"/>
          <w:sz w:val="20"/>
        </w:rPr>
        <w:t xml:space="preserve">  2. </w:t>
      </w:r>
      <w:r>
        <w:rPr>
          <w:sz w:val="20"/>
        </w:rPr>
        <w:t>Parametreli fonksiyon yazın: kare_al(sayi) fonksiyonu bir sayının karesini döndürsün</w:t>
      </w:r>
    </w:p>
    <w:p>
      <w:r>
        <w:rPr>
          <w:b/>
          <w:color w:val="007A7A"/>
          <w:sz w:val="20"/>
        </w:rPr>
        <w:t xml:space="preserve">  3. </w:t>
      </w:r>
      <w:r>
        <w:rPr>
          <w:sz w:val="20"/>
        </w:rPr>
        <w:t>İki parametreli fonksiyon: ortalama_hesapla(a, b) fonksiyonu iki sayının ortalamasını return ile döndürsün</w:t>
      </w:r>
    </w:p>
    <w:p>
      <w:r>
        <w:rPr>
          <w:b/>
          <w:color w:val="007A7A"/>
          <w:sz w:val="20"/>
        </w:rPr>
        <w:t xml:space="preserve">  4. </w:t>
      </w:r>
      <w:r>
        <w:rPr>
          <w:sz w:val="20"/>
        </w:rPr>
        <w:t>Varsayılan parametreli fonksiyon: selamla(isim='Dünya') yazın; parametresiz çağrıldığında 'Merhaba, Dünya!' yazdırsın</w:t>
      </w:r>
    </w:p>
    <w:p>
      <w:r>
        <w:rPr>
          <w:b/>
          <w:color w:val="1B2A4A"/>
          <w:sz w:val="20"/>
        </w:rPr>
        <w:t xml:space="preserve">Öğrenci Rolü: </w:t>
      </w:r>
      <w:r>
        <w:rPr>
          <w:sz w:val="20"/>
        </w:rPr>
        <w:t>Adım adım fonksiyon tanımlar, farklı parametre türlerini dener ve return ile geri dönüş değeri kullanır.</w:t>
      </w:r>
    </w:p>
    <w:p>
      <w:r>
        <w:rPr>
          <w:b/>
          <w:color w:val="1B2A4A"/>
          <w:sz w:val="20"/>
        </w:rPr>
        <w:t xml:space="preserve">Öğretmen Rolü: </w:t>
      </w:r>
      <w:r>
        <w:rPr>
          <w:sz w:val="20"/>
        </w:rPr>
        <w:t>Fonksiyon tanımlama sözdizimini, parametre ve argüman farkını, return mekanizmasını ve scope kavramını açıklar.</w:t>
      </w:r>
    </w:p>
    <w:p>
      <w:r>
        <w:rPr>
          <w:b/>
          <w:color w:val="1B2A4A"/>
          <w:sz w:val="20"/>
        </w:rPr>
        <w:t xml:space="preserve">Beklenen Ürün: </w:t>
      </w:r>
      <w:r>
        <w:rPr>
          <w:sz w:val="20"/>
        </w:rPr>
        <w:t>Parametresiz, parametreli ve varsayılan parametreli fonksiyon örnekleri, scope test sonuçları</w:t>
      </w:r>
    </w:p>
    <w:p>
      <w:pPr>
        <w:spacing w:before="200"/>
      </w:pPr>
      <w:r>
        <w:rPr>
          <w:b/>
          <w:color w:val="007A7A"/>
          <w:sz w:val="24"/>
        </w:rPr>
        <w:t xml:space="preserve">  Araştırma Soruları</w:t>
      </w:r>
    </w:p>
    <w:p>
      <w:r>
        <w:rPr>
          <w:b/>
          <w:color w:val="007A7A"/>
          <w:sz w:val="20"/>
        </w:rPr>
        <w:t xml:space="preserve">  1. </w:t>
      </w:r>
      <w:r>
        <w:rPr>
          <w:sz w:val="20"/>
        </w:rPr>
        <w:t>Python'da *args ve **kwargs ne anlama gelir? Bir fonksiyona belirsiz sayıda parametre göndermek ne zaman gerekli olur?</w:t>
      </w:r>
    </w:p>
    <w:p>
      <w:r>
        <w:rPr>
          <w:b/>
          <w:color w:val="1B2A4A"/>
          <w:sz w:val="20"/>
        </w:rPr>
        <w:t xml:space="preserve">Grupla Çalışma Kuralları: </w:t>
      </w:r>
      <w:r>
        <w:rPr>
          <w:sz w:val="20"/>
        </w:rPr>
        <w:t>Her kursiyer en az 4 farklı fonksiyon (parametresiz, tek parametreli, çok parametreli, varsayılan parametreli) tanımlamalıdır.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Fonksiyon Tanımlama (def)</w:t>
            </w:r>
          </w:p>
        </w:tc>
        <w:tc>
          <w:tcPr>
            <w:tcW w:type="dxa" w:w="2409"/>
          </w:tcPr>
          <w:p>
            <w:r>
              <w:rPr>
                <w:sz w:val="18"/>
              </w:rPr>
              <w:t>def anahtar kelimesi ile yeni bir fonksiyon oluşturma; fonksiyon adı, parametreler ve gövde belirlenir</w:t>
            </w:r>
          </w:p>
        </w:tc>
        <w:tc>
          <w:tcPr>
            <w:tcW w:type="dxa" w:w="2409"/>
          </w:tcPr>
          <w:p>
            <w:r>
              <w:rPr>
                <w:sz w:val="18"/>
              </w:rPr>
              <w:t>def, fonksiyon adı, parantez, iki nokta, girinti, gövde</w:t>
            </w:r>
          </w:p>
        </w:tc>
        <w:tc>
          <w:tcPr>
            <w:tcW w:type="dxa" w:w="2409"/>
          </w:tcPr>
          <w:p>
            <w:r>
              <w:rPr>
                <w:sz w:val="18"/>
              </w:rPr>
              <w:t>def selamla():</w:t>
              <w:br/>
              <w:t xml:space="preserve">    print('Merhaba!')</w:t>
              <w:br/>
              <w:br/>
              <w:t>selamla()  # Fonksiyon çağrısı - 'Merhaba!' yazdırılır</w:t>
              <w:br/>
              <w:t>selamla()  # Tekrar çağrılabilir - yine 'Merhaba!' yazdırılır</w:t>
            </w:r>
          </w:p>
        </w:tc>
      </w:tr>
      <w:tr>
        <w:tc>
          <w:tcPr>
            <w:tcW w:type="dxa" w:w="2409"/>
          </w:tcPr>
          <w:p>
            <w:r>
              <w:rPr>
                <w:sz w:val="18"/>
              </w:rPr>
              <w:t>Parametre ve Argüman</w:t>
            </w:r>
          </w:p>
        </w:tc>
        <w:tc>
          <w:tcPr>
            <w:tcW w:type="dxa" w:w="2409"/>
          </w:tcPr>
          <w:p>
            <w:r>
              <w:rPr>
                <w:sz w:val="18"/>
              </w:rPr>
              <w:t>Parametreler fonksiyon tanımındaki değişkenler, argümanlar ise çağrı sırasında gönderilen gerçek değerlerdir</w:t>
            </w:r>
          </w:p>
        </w:tc>
        <w:tc>
          <w:tcPr>
            <w:tcW w:type="dxa" w:w="2409"/>
          </w:tcPr>
          <w:p>
            <w:r>
              <w:rPr>
                <w:sz w:val="18"/>
              </w:rPr>
              <w:t>Parametre (formal), argüman (actual), konumsal parametre, anahtar kelime argümanı</w:t>
            </w:r>
          </w:p>
        </w:tc>
        <w:tc>
          <w:tcPr>
            <w:tcW w:type="dxa" w:w="2409"/>
          </w:tcPr>
          <w:p>
            <w:r>
              <w:rPr>
                <w:sz w:val="18"/>
              </w:rPr>
              <w:t>def topla(a, b):  # a ve b parametre</w:t>
              <w:br/>
              <w:t xml:space="preserve">    return a + b</w:t>
              <w:br/>
              <w:br/>
              <w:t>sonuc = topla(3, 5)  # 3 ve 5 argüman</w:t>
              <w:br/>
              <w:t>print(sonuc)  # 8 yazdırılır</w:t>
            </w:r>
          </w:p>
        </w:tc>
      </w:tr>
      <w:tr>
        <w:tc>
          <w:tcPr>
            <w:tcW w:type="dxa" w:w="2409"/>
          </w:tcPr>
          <w:p>
            <w:r>
              <w:rPr>
                <w:sz w:val="18"/>
              </w:rPr>
              <w:t>return İfadesi</w:t>
            </w:r>
          </w:p>
        </w:tc>
        <w:tc>
          <w:tcPr>
            <w:tcW w:type="dxa" w:w="2409"/>
          </w:tcPr>
          <w:p>
            <w:r>
              <w:rPr>
                <w:sz w:val="18"/>
              </w:rPr>
              <w:t>Fonksiyondan çağrıldığı yere değer döndüren ve fonksiyonun çalışmasını sonlandıran ifade</w:t>
            </w:r>
          </w:p>
        </w:tc>
        <w:tc>
          <w:tcPr>
            <w:tcW w:type="dxa" w:w="2409"/>
          </w:tcPr>
          <w:p>
            <w:r>
              <w:rPr>
                <w:sz w:val="18"/>
              </w:rPr>
              <w:t>Geri dönüş değeri, None, çoklu return, erken çıkış</w:t>
            </w:r>
          </w:p>
        </w:tc>
        <w:tc>
          <w:tcPr>
            <w:tcW w:type="dxa" w:w="2409"/>
          </w:tcPr>
          <w:p>
            <w:r>
              <w:rPr>
                <w:sz w:val="18"/>
              </w:rPr>
              <w:t>def kare(n):</w:t>
              <w:br/>
              <w:t xml:space="preserve">    return n * n</w:t>
              <w:br/>
              <w:br/>
              <w:t>sonuc = kare(7)</w:t>
              <w:br/>
              <w:t>print(sonuc)  # 49</w:t>
              <w:br/>
              <w:br/>
              <w:t>return yazılmazsa fonksiyon None döndürür</w:t>
            </w:r>
          </w:p>
        </w:tc>
      </w:tr>
      <w:tr>
        <w:tc>
          <w:tcPr>
            <w:tcW w:type="dxa" w:w="2409"/>
          </w:tcPr>
          <w:p>
            <w:r>
              <w:rPr>
                <w:sz w:val="18"/>
              </w:rPr>
              <w:t>Değişken Kapsamı (Scope)</w:t>
            </w:r>
          </w:p>
        </w:tc>
        <w:tc>
          <w:tcPr>
            <w:tcW w:type="dxa" w:w="2409"/>
          </w:tcPr>
          <w:p>
            <w:r>
              <w:rPr>
                <w:sz w:val="18"/>
              </w:rPr>
              <w:t>Bir değişkenin programın hangi bölümlerinden erişilebilir olduğunu belirleyen kural</w:t>
            </w:r>
          </w:p>
        </w:tc>
        <w:tc>
          <w:tcPr>
            <w:tcW w:type="dxa" w:w="2409"/>
          </w:tcPr>
          <w:p>
            <w:r>
              <w:rPr>
                <w:sz w:val="18"/>
              </w:rPr>
              <w:t>Local scope, global scope, global anahtar kelimesi, LEGB kuralı</w:t>
            </w:r>
          </w:p>
        </w:tc>
        <w:tc>
          <w:tcPr>
            <w:tcW w:type="dxa" w:w="2409"/>
          </w:tcPr>
          <w:p>
            <w:r>
              <w:rPr>
                <w:sz w:val="18"/>
              </w:rPr>
              <w:t>x = 10  # Global değişken</w:t>
              <w:br/>
              <w:t>def fonk():</w:t>
              <w:br/>
              <w:t xml:space="preserve">    y = 5  # Local değişken</w:t>
              <w:br/>
              <w:t xml:space="preserve">    print(x)  # Global x'e erişilebilir: 10</w:t>
              <w:br/>
              <w:br/>
              <w:t>fonk()</w:t>
              <w:br/>
              <w:t>print(y)  # HATA! y sadece fonksiyon içinde var</w:t>
            </w:r>
          </w:p>
        </w:tc>
      </w:tr>
    </w:tbl>
    <w:p/>
    <w:p>
      <w:pPr>
        <w:spacing w:before="200"/>
      </w:pPr>
      <w:r>
        <w:rPr>
          <w:b/>
          <w:color w:val="E65C00"/>
          <w:sz w:val="24"/>
        </w:rPr>
        <w:t xml:space="preserve">  Konu Anlatımı</w:t>
      </w:r>
    </w:p>
    <w:p>
      <w:r>
        <w:rPr>
          <w:sz w:val="20"/>
        </w:rPr>
        <w:t>Fonksiyon Tanımlama ve Çağırma: Fonksiyon, belirli bir görevi yerine getiren, tekrar kullanılabilir kod bloğudur. def anahtar kelimesi ile tanımlanır. Sözdizimi: def fonksiyon_adi(parametreler): ve girintili gövde. Fonksiyon tanımlamak onu çalıştırmaz; fonksiyon_adi() ile çağrılmalıdır. İsimlendirme kuralları: Küçük harfle başlar, kelimeler alt çizgi (_) ile ayrılır (snake_case), anlamlı isimler kullanılır. Örnek: def sicaklik_oku(): yerine def s(): yazmayın! Fonksiyon tanımı çağrıdan önce gelmelidir.</w:t>
      </w:r>
    </w:p>
    <w:p>
      <w:r>
        <w:rPr>
          <w:sz w:val="20"/>
        </w:rPr>
        <w:t>Parametre ve Argüman Kullanımı: Parametreler fonksiyona dışarıdan veri göndermenin yoludur. Türleri: 1) Konumsal parametreler: def bolme(bolunen, bolen): - sıra önemli. 2) Varsayılan parametreler: def selamla(isim='Dünya'): - argüman verilmezse varsayılan değer kullanılır. 3) Anahtar kelime argümanları: bolme(bolen=2, bolunen=10) - sıra önemli değil. Parametre sayısı: Fonksiyon sıfır veya daha fazla parametre alabilir. Çok parametreli fonksiyon: def ogrenci_bilgi(ad, soyad, numara, sinif): gibi.</w:t>
      </w:r>
    </w:p>
    <w:p>
      <w:r>
        <w:rPr>
          <w:sz w:val="20"/>
        </w:rPr>
        <w:t>return İfadesi ve Geri Dönüş Değeri: return fonksiyondan bir değer döndürür ve fonksiyonun çalışmasını sonlandırır. return olmayan fonksiyon None döndürür. Tek değer: return sonuc. Birden fazla değer: return min_deger, maks_deger (tuple olarak döner). Erken çıkış: Koşullu return ile fonksiyondan erken çıkılabilir: def bol(a, b): if b == 0: return 'Hata: Sıfıra bölme!' return a / b. return sonrası satırlar çalışmaz! Döndürülen değer bir değişkene atanabilir veya doğrudan kullanılabilir: print(kare(5)) veya sonuc = kare(5).</w:t>
      </w:r>
    </w:p>
    <w:p>
      <w:r>
        <w:rPr>
          <w:sz w:val="20"/>
        </w:rPr>
        <w:t>Değişken Kapsamı (Scope) ve Modüler Programlama: Python'da LEGB kuralı: Local (fonksiyon içi) &gt; Enclosing (çevreleyen fonksiyon) &gt; Global (modül seviyesi) &gt; Built-in (yerleşik). Fonksiyon içinde tanımlanan değişken yereldir (local), dışarıdan erişilemez. Global değişkene fonksiyon içinden erişilebilir ama değiştirilemez (global anahtar kelimesi olmadan). En iyi uygulama: Global değişken kullanmaktan kaçının; verileri parametre olarak gönderin ve return ile alın. Modüler programlama: Programı küçük, tek görevi olan fonksiyonlara bölün. Her fonksiyon bağımsız test edilebilir ve tekrar kullanılabilir olmalıdır. Raspberry Pi'de: sicaklik_oku(), led_yak(pin), veri_kaydet(dosya, veri) gibi fonksiyonlar oluşturun.</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Parametreli fonksiyon ile hesaplama</w:t>
            </w:r>
          </w:p>
        </w:tc>
        <w:tc>
          <w:tcPr>
            <w:tcW w:type="dxa" w:w="3213"/>
          </w:tcPr>
          <w:p>
            <w:r>
              <w:rPr>
                <w:sz w:val="18"/>
              </w:rPr>
              <w:t>def dikdortgen_alan(uzunluk, genislik):</w:t>
              <w:br/>
              <w:t xml:space="preserve">    alan = uzunluk * genislik</w:t>
              <w:br/>
              <w:t xml:space="preserve">    return alan</w:t>
              <w:br/>
              <w:br/>
              <w:t>def dikdortgen_cevre(uzunluk, genislik):</w:t>
              <w:br/>
              <w:t xml:space="preserve">    cevre = 2 * (uzunluk + genislik)</w:t>
              <w:br/>
              <w:t xml:space="preserve">    return cevre</w:t>
              <w:br/>
              <w:br/>
              <w:t>u = float(input('Uzunluk: '))</w:t>
              <w:br/>
              <w:t>g = float(input('Genişlik: '))</w:t>
              <w:br/>
              <w:br/>
              <w:t>print(f'Alan: {dikdortgen_alan(u, g)}')</w:t>
              <w:br/>
              <w:t>print(f'Çevre: {dikdortgen_cevre(u, g)}')</w:t>
              <w:br/>
              <w:br/>
              <w:t>Uzunluk=5, Genişlik=3 için Alan: 15.0, Çevre: 16.0 yazdırılır.</w:t>
            </w:r>
          </w:p>
        </w:tc>
        <w:tc>
          <w:tcPr>
            <w:tcW w:type="dxa" w:w="3213"/>
          </w:tcPr>
          <w:p>
            <w:r>
              <w:rPr>
                <w:sz w:val="18"/>
              </w:rPr>
              <w:t>Fonksiyonlar tek bir görevi yerine getirir ve return ile sonuç döndürür; aynı fonksiyon farklı değerlerle tekrar kullanılır</w:t>
            </w:r>
          </w:p>
        </w:tc>
      </w:tr>
      <w:tr>
        <w:tc>
          <w:tcPr>
            <w:tcW w:type="dxa" w:w="3213"/>
          </w:tcPr>
          <w:p>
            <w:r>
              <w:rPr>
                <w:sz w:val="18"/>
              </w:rPr>
              <w:t>Varsayılan parametre ve çoklu return</w:t>
            </w:r>
          </w:p>
        </w:tc>
        <w:tc>
          <w:tcPr>
            <w:tcW w:type="dxa" w:w="3213"/>
          </w:tcPr>
          <w:p>
            <w:r>
              <w:rPr>
                <w:sz w:val="18"/>
              </w:rPr>
              <w:t>def istatistik(sayilar, detay=False):</w:t>
              <w:br/>
              <w:t xml:space="preserve">    toplam = sum(sayilar)</w:t>
              <w:br/>
              <w:t xml:space="preserve">    ortalama = toplam / len(sayilar)</w:t>
              <w:br/>
              <w:t xml:space="preserve">    if detay:</w:t>
              <w:br/>
              <w:t xml:space="preserve">        en_buyuk = max(sayilar)</w:t>
              <w:br/>
              <w:t xml:space="preserve">        en_kucuk = min(sayilar)</w:t>
              <w:br/>
              <w:t xml:space="preserve">        return ortalama, en_buyuk, en_kucuk</w:t>
              <w:br/>
              <w:t xml:space="preserve">    return ortalama</w:t>
              <w:br/>
              <w:br/>
              <w:t>notlar = [85, 92, 78, 95, 88]</w:t>
              <w:br/>
              <w:t>print(istatistik(notlar))  # 87.6</w:t>
              <w:br/>
              <w:t>ort, mx, mn = istatistik(notlar, detay=True)</w:t>
              <w:br/>
              <w:t>print(f'Ort: {ort}, Max: {mx}, Min: {mn}')</w:t>
            </w:r>
          </w:p>
        </w:tc>
        <w:tc>
          <w:tcPr>
            <w:tcW w:type="dxa" w:w="3213"/>
          </w:tcPr>
          <w:p>
            <w:r>
              <w:rPr>
                <w:sz w:val="18"/>
              </w:rPr>
              <w:t>Varsayılan parametre ile fonksiyon esnekliği sağlanır; çoklu return tuple olarak değer döndürür</w:t>
            </w:r>
          </w:p>
        </w:tc>
      </w:tr>
      <w:tr>
        <w:tc>
          <w:tcPr>
            <w:tcW w:type="dxa" w:w="3213"/>
          </w:tcPr>
          <w:p>
            <w:r>
              <w:rPr>
                <w:sz w:val="18"/>
              </w:rPr>
              <w:t>Scope gösterimi ve fonksiyon modülerliği</w:t>
            </w:r>
          </w:p>
        </w:tc>
        <w:tc>
          <w:tcPr>
            <w:tcW w:type="dxa" w:w="3213"/>
          </w:tcPr>
          <w:p>
            <w:r>
              <w:rPr>
                <w:sz w:val="18"/>
              </w:rPr>
              <w:t>mesaj = 'Global mesaj'  # Global değişken</w:t>
              <w:br/>
              <w:br/>
              <w:t>def fonksiyon_a():</w:t>
              <w:br/>
              <w:t xml:space="preserve">    mesaj = 'Local mesaj A'  # Local değişken</w:t>
              <w:br/>
              <w:t xml:space="preserve">    print(f'A içinde: {mesaj}')</w:t>
              <w:br/>
              <w:br/>
              <w:t>def fonksiyon_b():</w:t>
              <w:br/>
              <w:t xml:space="preserve">    print(f'B içinde: {mesaj}')  # Global mesaj'a erişir</w:t>
              <w:br/>
              <w:br/>
              <w:t>fonksiyon_a()  # 'A içinde: Local mesaj A'</w:t>
              <w:br/>
              <w:t>fonksiyon_b()  # 'B içinde: Global mesaj'</w:t>
              <w:br/>
              <w:t>print(f'Dışarıda: {mesaj}')  # 'Dışarıda: Global mesaj'</w:t>
              <w:br/>
              <w:br/>
              <w:t>Local değişken global değişkeni gölgeler ama değiştirmez.</w:t>
            </w:r>
          </w:p>
        </w:tc>
        <w:tc>
          <w:tcPr>
            <w:tcW w:type="dxa" w:w="3213"/>
          </w:tcPr>
          <w:p>
            <w:r>
              <w:rPr>
                <w:sz w:val="18"/>
              </w:rPr>
              <w:t>Local scope'taki değişken global scope'takiyle aynı isimde olabilir; bu durumda local değişken önceliklidir (gölgeleme)</w:t>
            </w:r>
          </w:p>
        </w:tc>
      </w:tr>
    </w:tbl>
    <w:p/>
    <w:p>
      <w:pPr>
        <w:spacing w:before="200"/>
      </w:pPr>
      <w:r>
        <w:rPr>
          <w:b/>
          <w:color w:val="E65C00"/>
          <w:sz w:val="24"/>
        </w:rPr>
        <w:t xml:space="preserve">  Görseller ve Tablolar</w:t>
      </w:r>
    </w:p>
    <w:p>
      <w:pPr>
        <w:pStyle w:val="ListBullet"/>
      </w:pPr>
      <w:r>
        <w:rPr>
          <w:sz w:val="20"/>
        </w:rPr>
        <w:t>Fonksiyon tanımlama ve çağırma akış diyagramı (parametre giriş &gt; işlem &gt; return çıkış)</w:t>
      </w:r>
    </w:p>
    <w:p>
      <w:pPr>
        <w:pStyle w:val="ListBullet"/>
      </w:pPr>
      <w:r>
        <w:rPr>
          <w:sz w:val="20"/>
        </w:rPr>
        <w:t>Scope (kapsam) gösterimi: Local vs Global değişken erişim şeması</w:t>
      </w:r>
    </w:p>
    <w:p>
      <w:pPr>
        <w:spacing w:before="200"/>
      </w:pPr>
      <w:r>
        <w:rPr>
          <w:b/>
          <w:color w:val="E65C00"/>
          <w:sz w:val="24"/>
        </w:rPr>
        <w:t xml:space="preserve">  Analoji ve Benzetmeler</w:t>
      </w:r>
    </w:p>
    <w:p>
      <w:r>
        <w:rPr>
          <w:b/>
          <w:color w:val="E65C00"/>
          <w:sz w:val="20"/>
        </w:rPr>
        <w:t xml:space="preserve">  1. </w:t>
      </w:r>
      <w:r>
        <w:rPr>
          <w:sz w:val="20"/>
        </w:rPr>
        <w:t>Fonksiyon = Mutfak robotu gibidir: Malzeme koyarsınız (parametre), düğmeye basarsınız (çağırma) ve ürün çıkar (return). Scope = Oda kapıları gibidir: Odanın içindeki eşyalar (local) dışarıdan görünmez, ama koridor (global) her odadan erişilebilir</w:t>
      </w:r>
    </w:p>
    <w:p>
      <w:pPr>
        <w:spacing w:before="200"/>
      </w:pPr>
      <w:r>
        <w:rPr>
          <w:b/>
          <w:color w:val="E65C00"/>
          <w:sz w:val="24"/>
        </w:rPr>
        <w:t xml:space="preserve">  Öğrenci Soru-Cevap</w:t>
      </w:r>
    </w:p>
    <w:p>
      <w:pPr>
        <w:pStyle w:val="ListBullet"/>
      </w:pPr>
      <w:r>
        <w:rPr>
          <w:sz w:val="20"/>
        </w:rPr>
        <w:t>def ile fonksiyon tanımlamak ve çağırmak arasındaki fark nedir?</w:t>
      </w:r>
    </w:p>
    <w:p>
      <w:pPr>
        <w:pStyle w:val="ListBullet"/>
      </w:pPr>
      <w:r>
        <w:rPr>
          <w:sz w:val="20"/>
        </w:rPr>
        <w:t>return ifadesi olmazsa fonksiyon ne döndürür?</w:t>
      </w:r>
    </w:p>
    <w:p>
      <w:pPr>
        <w:pStyle w:val="ListBullet"/>
      </w:pPr>
      <w:r>
        <w:rPr>
          <w:sz w:val="20"/>
        </w:rPr>
        <w:t>Local ve global değişken arasındaki fark nedir?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"Fonksiyonlar ile Modüler Raspberry Pi Projesi"</w:t>
      </w:r>
    </w:p>
    <w:p>
      <w:r>
        <w:rPr>
          <w:b/>
          <w:color w:val="1B2A4A"/>
          <w:sz w:val="20"/>
        </w:rPr>
        <w:t xml:space="preserve">Türü: </w:t>
      </w:r>
      <w:r>
        <w:rPr>
          <w:sz w:val="20"/>
        </w:rPr>
        <w:t>Bireysel uygulama ve grup sunumu</w:t>
      </w:r>
    </w:p>
    <w:p>
      <w:r>
        <w:rPr>
          <w:b/>
          <w:color w:val="1B2A4A"/>
          <w:sz w:val="20"/>
        </w:rPr>
        <w:t xml:space="preserve">Amacı: </w:t>
      </w:r>
      <w:r>
        <w:rPr>
          <w:sz w:val="20"/>
        </w:rPr>
        <w:t>Fonksiyonları kullanarak modüler ve tekrar kullanılabilir Raspberry Pi programları geliştirme</w:t>
      </w:r>
    </w:p>
    <w:p>
      <w:pPr>
        <w:spacing w:before="200"/>
      </w:pPr>
      <w:r>
        <w:rPr>
          <w:b/>
          <w:color w:val="6A1B9A"/>
          <w:sz w:val="24"/>
        </w:rPr>
        <w:t xml:space="preserve">  Yönerge Adımları</w:t>
      </w:r>
    </w:p>
    <w:p>
      <w:r>
        <w:rPr>
          <w:b/>
          <w:color w:val="6A1B9A"/>
          <w:sz w:val="20"/>
        </w:rPr>
        <w:t xml:space="preserve">  1. </w:t>
      </w:r>
      <w:r>
        <w:rPr>
          <w:sz w:val="20"/>
        </w:rPr>
        <w:t>Daire, kare ve üçgenin alan ve çevresini hesaplayan fonksiyonlar yazın ve bir geometri kütüphanesi oluşturun</w:t>
      </w:r>
    </w:p>
    <w:p>
      <w:r>
        <w:rPr>
          <w:b/>
          <w:color w:val="6A1B9A"/>
          <w:sz w:val="20"/>
        </w:rPr>
        <w:t xml:space="preserve">  2. </w:t>
      </w:r>
      <w:r>
        <w:rPr>
          <w:sz w:val="20"/>
        </w:rPr>
        <w:t>Raspberry Pi'de sıcaklık okuma, LED kontrol ve buzzer fonksiyonlarını tanımlayın ve bir menü sistemiyle çağırın</w:t>
      </w:r>
    </w:p>
    <w:p>
      <w:r>
        <w:rPr>
          <w:b/>
          <w:color w:val="6A1B9A"/>
          <w:sz w:val="20"/>
        </w:rPr>
        <w:t xml:space="preserve">  3. </w:t>
      </w:r>
      <w:r>
        <w:rPr>
          <w:sz w:val="20"/>
        </w:rPr>
        <w:t>Önceki derslerdeki programları (not hesaplama, sayı tahmin oyunu) fonksiyonlara dönüştürün ve modüler hâle getirin</w:t>
      </w:r>
    </w:p>
    <w:p>
      <w:r>
        <w:rPr>
          <w:b/>
          <w:color w:val="6A1B9A"/>
          <w:sz w:val="20"/>
        </w:rPr>
        <w:t xml:space="preserve">  4. </w:t>
      </w:r>
      <w:r>
        <w:rPr>
          <w:sz w:val="20"/>
        </w:rPr>
        <w:t>Yazdığınız fonksiyonları gruba sunun ve neden fonksiyon kullandığınızı açıklayın</w:t>
      </w:r>
    </w:p>
    <w:p>
      <w:r>
        <w:rPr>
          <w:b/>
          <w:color w:val="1B2A4A"/>
          <w:sz w:val="20"/>
        </w:rPr>
        <w:t xml:space="preserve">Beklenen Ürün: </w:t>
      </w:r>
      <w:r>
        <w:rPr>
          <w:sz w:val="20"/>
        </w:rPr>
        <w:t>Geometri fonksiyon kütüphanesi, Raspberry Pi modüler kontrol programı ve refaktör edilmiş önceki programlar</w:t>
      </w:r>
    </w:p>
    <w:p>
      <w:pPr>
        <w:spacing w:before="200"/>
      </w:pPr>
      <w:r>
        <w:rPr>
          <w:b/>
          <w:color w:val="6A1B9A"/>
          <w:sz w:val="24"/>
        </w:rPr>
        <w:t xml:space="preserve">  Transfer Soruları</w:t>
      </w:r>
    </w:p>
    <w:p>
      <w:r>
        <w:rPr>
          <w:b/>
          <w:color w:val="6A1B9A"/>
          <w:sz w:val="20"/>
        </w:rPr>
        <w:t xml:space="preserve">  1. </w:t>
      </w:r>
      <w:r>
        <w:rPr>
          <w:sz w:val="20"/>
        </w:rPr>
        <w:t>Fonksiyonlar tüm yazılım geliştirmenin temelini oluşturur: kütüphane geliştirme, API tasarımı, test yazma ve takım çalışmasında kod paylaşımı.</w:t>
      </w:r>
    </w:p>
    <w:p>
      <w:r>
        <w:rPr>
          <w:b/>
          <w:color w:val="1B2A4A"/>
          <w:sz w:val="20"/>
        </w:rPr>
        <w:t xml:space="preserve">İlişkili Disiplinler: </w:t>
      </w:r>
      <w:r>
        <w:rPr>
          <w:sz w:val="20"/>
        </w:rPr>
        <w:t>Matematik (geometri hesaplamaları), yazılım mühendisliği (modülerlik, DRY prensibi), elektronik (GPIO kontrolü)</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fonksiyon hem ekrana yazdırıp hem de değer döndürmeli mi? print() ve return arasında ne zaman hangisi tercih edilir? (Tek sorumluluk prensibi)</w:t>
            </w:r>
          </w:p>
        </w:tc>
      </w:tr>
    </w:tbl>
    <w:p/>
    <w:p>
      <w:r>
        <w:rPr>
          <w:b/>
          <w:color w:val="1B2A4A"/>
          <w:sz w:val="20"/>
        </w:rPr>
        <w:t xml:space="preserve">Yaratıcı Görev: </w:t>
      </w:r>
      <w:r>
        <w:rPr>
          <w:sz w:val="20"/>
        </w:rPr>
        <w:t>Raspberry Pi için mini bir 'akıllı ev kütüphanesi' tasarlayın: sicaklik_oku(), isik_seviyesi(), fan_kontrol(hiz), alarm_calistir(sure) gibi fonksiyonlar yazın ve bunları bir ana menüden çağırın.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def ile fonksiyon tanımlama ve çağırma yapılabiliyor mu?</w:t>
      </w:r>
    </w:p>
    <w:p>
      <w:r>
        <w:rPr>
          <w:sz w:val="20"/>
        </w:rPr>
        <w:t xml:space="preserve">  ☐  Parametre ve return doğru kullanılabiliyor mu?</w:t>
      </w:r>
    </w:p>
    <w:p>
      <w:r>
        <w:rPr>
          <w:sz w:val="20"/>
        </w:rPr>
        <w:t xml:space="preserve">  ☐  Local ve global scope farkı anlaşıldı mı?</w:t>
      </w:r>
    </w:p>
    <w:p>
      <w:pPr>
        <w:spacing w:before="200"/>
      </w:pPr>
      <w:r>
        <w:rPr>
          <w:b/>
          <w:color w:val="2E7D32"/>
          <w:sz w:val="24"/>
        </w:rPr>
        <w:t xml:space="preserve">  Öz Değerlendirme Soruları</w:t>
      </w:r>
    </w:p>
    <w:p>
      <w:r>
        <w:rPr>
          <w:b/>
          <w:color w:val="2E7D32"/>
          <w:sz w:val="20"/>
        </w:rPr>
        <w:t xml:space="preserve">  1. </w:t>
      </w:r>
      <w:r>
        <w:rPr>
          <w:sz w:val="20"/>
        </w:rPr>
        <w:t>Fonksiyon tanımlama ile çağırma arasındaki fark nedir?</w:t>
      </w:r>
    </w:p>
    <w:p>
      <w:r>
        <w:rPr>
          <w:b/>
          <w:color w:val="2E7D32"/>
          <w:sz w:val="20"/>
        </w:rPr>
        <w:t xml:space="preserve">  2. </w:t>
      </w:r>
      <w:r>
        <w:rPr>
          <w:sz w:val="20"/>
        </w:rPr>
        <w:t>return ile print() farkı nedir?</w:t>
      </w:r>
    </w:p>
    <w:p>
      <w:r>
        <w:rPr>
          <w:b/>
          <w:color w:val="2E7D32"/>
          <w:sz w:val="20"/>
        </w:rPr>
        <w:t xml:space="preserve">  3. </w:t>
      </w:r>
      <w:r>
        <w:rPr>
          <w:sz w:val="20"/>
        </w:rPr>
        <w:t>Varsayılan parametre ne zaman kullanılır?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def selamla(): print('Merhaba') ifadesinde fonksiyonu çalıştırmak için ne yazılır?</w:t>
            </w:r>
          </w:p>
        </w:tc>
        <w:tc>
          <w:tcPr>
            <w:tcW w:type="dxa" w:w="3213"/>
          </w:tcPr>
          <w:p>
            <w:r>
              <w:rPr>
                <w:sz w:val="18"/>
              </w:rPr>
              <w:t>A) selamla  B) selamla()  C) def selamla  D) run selamla</w:t>
            </w:r>
          </w:p>
        </w:tc>
        <w:tc>
          <w:tcPr>
            <w:tcW w:type="dxa" w:w="3213"/>
          </w:tcPr>
          <w:p>
            <w:r>
              <w:rPr>
                <w:sz w:val="18"/>
              </w:rPr>
              <w:t>B</w:t>
            </w:r>
          </w:p>
        </w:tc>
      </w:tr>
      <w:tr>
        <w:tc>
          <w:tcPr>
            <w:tcW w:type="dxa" w:w="3213"/>
          </w:tcPr>
          <w:p>
            <w:r>
              <w:rPr>
                <w:sz w:val="18"/>
              </w:rPr>
              <w:t>Bir fonksiyon return ifadesi içermezse ne döndürür?</w:t>
            </w:r>
          </w:p>
        </w:tc>
        <w:tc>
          <w:tcPr>
            <w:tcW w:type="dxa" w:w="3213"/>
          </w:tcPr>
          <w:p>
            <w:r>
              <w:rPr>
                <w:sz w:val="18"/>
              </w:rPr>
              <w:t>A) 0  B) False  C) None  D) Hata verir</w:t>
            </w:r>
          </w:p>
        </w:tc>
        <w:tc>
          <w:tcPr>
            <w:tcW w:type="dxa" w:w="3213"/>
          </w:tcPr>
          <w:p>
            <w:r>
              <w:rPr>
                <w:sz w:val="18"/>
              </w:rPr>
              <w:t>C</w:t>
            </w:r>
          </w:p>
        </w:tc>
      </w:tr>
      <w:tr>
        <w:tc>
          <w:tcPr>
            <w:tcW w:type="dxa" w:w="3213"/>
          </w:tcPr>
          <w:p>
            <w:r>
              <w:rPr>
                <w:sz w:val="18"/>
              </w:rPr>
              <w:t>Fonksiyon içinde tanımlanan değişken nerede erişilebilir?</w:t>
            </w:r>
          </w:p>
        </w:tc>
        <w:tc>
          <w:tcPr>
            <w:tcW w:type="dxa" w:w="3213"/>
          </w:tcPr>
          <w:p>
            <w:r>
              <w:rPr>
                <w:sz w:val="18"/>
              </w:rPr>
              <w:t>A) Programın her yerinde  B) Sadece fonksiyon içinde  C) Sadece main'de  D) Başka fonksiyonlarda</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Bir fonksiyonun kaç satır uzunluğunda olması idealdir? Çok uzun fonksiyonlar neden sorunludur ve nasıl parçalanır?</w:t>
      </w:r>
    </w:p>
    <w:p>
      <w:r>
        <w:rPr>
          <w:b/>
          <w:color w:val="2E7D32"/>
          <w:sz w:val="20"/>
        </w:rPr>
        <w:t>Eleştirel Düşünme:</w:t>
      </w:r>
    </w:p>
    <w:p>
      <w:r>
        <w:rPr>
          <w:b/>
          <w:color w:val="2E7D32"/>
          <w:sz w:val="20"/>
        </w:rPr>
        <w:t xml:space="preserve">  1. </w:t>
      </w:r>
      <w:r>
        <w:rPr>
          <w:sz w:val="20"/>
        </w:rPr>
        <w:t>Python'da fonksiyonlar birinci sınıf nesnedir (first-class objects): Değişkene atanabilir, parametre olarak gönderilebilir ve fonksiyondan döndürülebilir. Bu özellik programlamaya ne gibi olanaklar sağlar?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"Fonksiyon Tanımlama ve Modüler Programlama Uygulaması"</w:t>
      </w:r>
    </w:p>
    <w:p>
      <w:r>
        <w:rPr>
          <w:b/>
          <w:color w:val="1B2A4A"/>
          <w:sz w:val="20"/>
        </w:rPr>
        <w:t xml:space="preserve">Hedef: </w:t>
      </w:r>
      <w:r>
        <w:rPr>
          <w:sz w:val="20"/>
        </w:rPr>
        <w:t>Fonksiyon tanımlama, parametre kullanma, return ile değer döndürme ve modüler kod yazma becerisi kazanma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Parametresiz ve parametreli fonksiyonlar tanımlayın ve çağırın</w:t>
            </w:r>
          </w:p>
        </w:tc>
        <w:tc>
          <w:tcPr>
            <w:tcW w:type="dxa" w:w="3213"/>
          </w:tcPr>
          <w:p>
            <w:r>
              <w:rPr>
                <w:sz w:val="18"/>
              </w:rPr>
              <w:t>5 dk</w:t>
            </w:r>
          </w:p>
        </w:tc>
      </w:tr>
      <w:tr>
        <w:tc>
          <w:tcPr>
            <w:tcW w:type="dxa" w:w="3213"/>
          </w:tcPr>
          <w:p>
            <w:r>
              <w:rPr>
                <w:sz w:val="18"/>
              </w:rPr>
              <w:t>2</w:t>
            </w:r>
          </w:p>
        </w:tc>
        <w:tc>
          <w:tcPr>
            <w:tcW w:type="dxa" w:w="3213"/>
          </w:tcPr>
          <w:p>
            <w:r>
              <w:rPr>
                <w:sz w:val="18"/>
              </w:rPr>
              <w:t>return ile değer döndüren ve birden fazla değer döndüren fonksiyonlar yazın</w:t>
            </w:r>
          </w:p>
        </w:tc>
        <w:tc>
          <w:tcPr>
            <w:tcW w:type="dxa" w:w="3213"/>
          </w:tcPr>
          <w:p>
            <w:r>
              <w:rPr>
                <w:sz w:val="18"/>
              </w:rPr>
              <w:t>5 dk</w:t>
            </w:r>
          </w:p>
        </w:tc>
      </w:tr>
      <w:tr>
        <w:tc>
          <w:tcPr>
            <w:tcW w:type="dxa" w:w="3213"/>
          </w:tcPr>
          <w:p>
            <w:r>
              <w:rPr>
                <w:sz w:val="18"/>
              </w:rPr>
              <w:t>3</w:t>
            </w:r>
          </w:p>
        </w:tc>
        <w:tc>
          <w:tcPr>
            <w:tcW w:type="dxa" w:w="3213"/>
          </w:tcPr>
          <w:p>
            <w:r>
              <w:rPr>
                <w:sz w:val="18"/>
              </w:rPr>
              <w:t>Varsayılan parametreli fonksiyonlar oluşturun ve scope kavramını test edin</w:t>
            </w:r>
          </w:p>
        </w:tc>
        <w:tc>
          <w:tcPr>
            <w:tcW w:type="dxa" w:w="3213"/>
          </w:tcPr>
          <w:p>
            <w:r>
              <w:rPr>
                <w:sz w:val="18"/>
              </w:rPr>
              <w:t>5 dk</w:t>
            </w:r>
          </w:p>
        </w:tc>
      </w:tr>
      <w:tr>
        <w:tc>
          <w:tcPr>
            <w:tcW w:type="dxa" w:w="3213"/>
          </w:tcPr>
          <w:p>
            <w:r>
              <w:rPr>
                <w:sz w:val="18"/>
              </w:rPr>
              <w:t>4</w:t>
            </w:r>
          </w:p>
        </w:tc>
        <w:tc>
          <w:tcPr>
            <w:tcW w:type="dxa" w:w="3213"/>
          </w:tcPr>
          <w:p>
            <w:r>
              <w:rPr>
                <w:sz w:val="18"/>
              </w:rPr>
              <w:t>Raspberry Pi GPIO fonksiyonları tanımlayın ve menü sistemiyle çağırın</w:t>
            </w:r>
          </w:p>
        </w:tc>
        <w:tc>
          <w:tcPr>
            <w:tcW w:type="dxa" w:w="3213"/>
          </w:tcPr>
          <w:p>
            <w:r>
              <w:rPr>
                <w:sz w:val="18"/>
              </w:rPr>
              <w:t>5 dk</w:t>
            </w:r>
          </w:p>
        </w:tc>
      </w:tr>
    </w:tbl>
    <w:p/>
    <w:p>
      <w:r>
        <w:rPr>
          <w:b/>
          <w:color w:val="1B2A4A"/>
          <w:sz w:val="20"/>
        </w:rPr>
        <w:t xml:space="preserve">Tamamlanma Kriteri: </w:t>
      </w:r>
      <w:r>
        <w:rPr>
          <w:sz w:val="20"/>
        </w:rPr>
        <w:t>Farklı parametre türleriyle fonksiyonlar, return kullanımı, scope testi ve GPIO fonksiyonları tamamlanmış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"Fonksiyon Tanımlama ve Modülerlik Gösterimi"</w:t>
      </w:r>
    </w:p>
    <w:p>
      <w:r>
        <w:rPr>
          <w:b/>
          <w:color w:val="1B2A4A"/>
          <w:sz w:val="20"/>
        </w:rPr>
        <w:t xml:space="preserve">Eğitmenin Gösterdiği: </w:t>
      </w:r>
      <w:r>
        <w:rPr>
          <w:sz w:val="20"/>
        </w:rPr>
        <w:t>Fonksiyon tanımlamayı adım adım gösterir, parametre ve return kullanımını örnekler, scope kavramını canlı olarak gösterir.</w:t>
      </w:r>
    </w:p>
    <w:p>
      <w:r>
        <w:rPr>
          <w:b/>
          <w:color w:val="1B2A4A"/>
          <w:sz w:val="20"/>
        </w:rPr>
        <w:t xml:space="preserve">Öğrencinin Tekrarladığı: </w:t>
      </w:r>
      <w:r>
        <w:rPr>
          <w:sz w:val="20"/>
        </w:rPr>
        <w:t>Eğitmeni izler, kendi fonksiyonlarını tanımlar ve farklı argümanlarla çağırarak sonuçları gözlemler.</w:t>
      </w:r>
    </w:p>
    <w:p>
      <w:r>
        <w:rPr>
          <w:b/>
          <w:color w:val="1B2A4A"/>
          <w:sz w:val="20"/>
        </w:rPr>
        <w:t xml:space="preserve">Dikkat Noktaları: </w:t>
      </w:r>
      <w:r>
        <w:rPr>
          <w:sz w:val="20"/>
        </w:rPr>
        <w:t>Fonksiyon tanımlama ile çağırma arasındaki fark özellikle vurgulanmalı; def satırının fonksiyonu çalıştırmadığı anlatılmalıdır.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Basit Fonksiyonlar</w:t>
            </w:r>
          </w:p>
        </w:tc>
        <w:tc>
          <w:tcPr>
            <w:tcW w:type="dxa" w:w="3213"/>
          </w:tcPr>
          <w:p>
            <w:r>
              <w:rPr>
                <w:sz w:val="18"/>
              </w:rPr>
              <w:t>selamla(isim), kare_al(n), cift_mi(n) fonksiyonlarını yazın ve test edin</w:t>
            </w:r>
          </w:p>
        </w:tc>
        <w:tc>
          <w:tcPr>
            <w:tcW w:type="dxa" w:w="3213"/>
          </w:tcPr>
          <w:p>
            <w:r>
              <w:rPr>
                <w:sz w:val="18"/>
              </w:rPr>
              <w:t>Kolay</w:t>
            </w:r>
          </w:p>
        </w:tc>
      </w:tr>
      <w:tr>
        <w:tc>
          <w:tcPr>
            <w:tcW w:type="dxa" w:w="3213"/>
          </w:tcPr>
          <w:p>
            <w:r>
              <w:rPr>
                <w:sz w:val="18"/>
              </w:rPr>
              <w:t>Hesap Makinesi Fonksiyonları</w:t>
            </w:r>
          </w:p>
        </w:tc>
        <w:tc>
          <w:tcPr>
            <w:tcW w:type="dxa" w:w="3213"/>
          </w:tcPr>
          <w:p>
            <w:r>
              <w:rPr>
                <w:sz w:val="18"/>
              </w:rPr>
              <w:t>topla, cikar, carp, bol fonksiyonlarını tanımlayın ve bir menü sistemiyle kullanıcıdan işlem seçtirin</w:t>
            </w:r>
          </w:p>
        </w:tc>
        <w:tc>
          <w:tcPr>
            <w:tcW w:type="dxa" w:w="3213"/>
          </w:tcPr>
          <w:p>
            <w:r>
              <w:rPr>
                <w:sz w:val="18"/>
              </w:rPr>
              <w:t>Orta</w:t>
            </w:r>
          </w:p>
        </w:tc>
      </w:tr>
      <w:tr>
        <w:tc>
          <w:tcPr>
            <w:tcW w:type="dxa" w:w="3213"/>
          </w:tcPr>
          <w:p>
            <w:r>
              <w:rPr>
                <w:sz w:val="18"/>
              </w:rPr>
              <w:t>Modüler Raspberry Pi Projesi</w:t>
            </w:r>
          </w:p>
        </w:tc>
        <w:tc>
          <w:tcPr>
            <w:tcW w:type="dxa" w:w="3213"/>
          </w:tcPr>
          <w:p>
            <w:r>
              <w:rPr>
                <w:sz w:val="18"/>
              </w:rPr>
              <w:t>sicaklik_oku, led_kontrol, veri_kaydet fonksiyonlarını yazın ve ana programda birleştirin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"Hava İstasyonu Modüler Programlama"</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okul Raspberry Pi ile mini hava istasyonu kurmak istiyor. Sistem şu fonksiyonlara sahip olmalı: sicaklik_oku() sensörden sıcaklık okur (simülasyon), nem_oku() nem değeri okur, ruzgar_hizi() rüzgar hızını okur, veri_kaydet(dosya, veri) verileri dosyaya yazar, rapor_olustur(sicaklik, nem, ruzgar) güzel formatlı rapor yazdırır, alarm_kontrol(sicaklik, nem) aşırı değerlerde uyarı verir. Bu fonksiyonları tanımlayın ve while True döngüsünde her 5 saniyede çalıştıran ana program yazın.</w:t>
            </w:r>
          </w:p>
        </w:tc>
      </w:tr>
    </w:tbl>
    <w:p/>
    <w:p>
      <w:r>
        <w:rPr>
          <w:b/>
          <w:color w:val="1B2A4A"/>
          <w:sz w:val="20"/>
        </w:rPr>
        <w:t xml:space="preserve">Beklenen Çıktı: </w:t>
      </w:r>
      <w:r>
        <w:rPr>
          <w:sz w:val="20"/>
        </w:rPr>
        <w:t>Hava istasyonu fonksiyon kütüphanesi, ana program kodu, örnek rapor çıktısı ve test senaryoları</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Python'da fonksiyon tanımlamayı (def), parametre ve argüman kullanımını, return ile geri dönüş değerini, varsayılan parametreleri ve değişken kapsamını (scope) öğrendik. Modüler programlama yaklaşımıyla Raspberry Pi projeleri geliştirdik.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Fonksiyon (def)</w:t>
            </w:r>
          </w:p>
        </w:tc>
        <w:tc>
          <w:tcPr>
            <w:tcW w:type="dxa" w:w="4819"/>
            <w:shd w:fill="F5F5F5"/>
          </w:tcPr>
          <w:p>
            <w:r>
              <w:rPr>
                <w:b/>
                <w:color w:val="1B2A4A"/>
                <w:sz w:val="20"/>
              </w:rPr>
              <w:t xml:space="preserve">  Parametre ve Argüman</w:t>
            </w:r>
          </w:p>
        </w:tc>
      </w:tr>
      <w:tr>
        <w:tc>
          <w:tcPr>
            <w:tcW w:type="dxa" w:w="4819"/>
            <w:shd w:fill="F5F5F5"/>
          </w:tcPr>
          <w:p>
            <w:r>
              <w:rPr>
                <w:b/>
                <w:color w:val="1B2A4A"/>
                <w:sz w:val="20"/>
              </w:rPr>
              <w:t xml:space="preserve">  return İfadesi</w:t>
            </w:r>
          </w:p>
        </w:tc>
        <w:tc>
          <w:tcPr>
            <w:tcW w:type="dxa" w:w="4819"/>
            <w:shd w:fill="F5F5F5"/>
          </w:tcPr>
          <w:p>
            <w:r>
              <w:rPr>
                <w:b/>
                <w:color w:val="1B2A4A"/>
                <w:sz w:val="20"/>
              </w:rPr>
              <w:t xml:space="preserve">  Değişken Kapsamı (Scope)</w:t>
            </w:r>
          </w:p>
        </w:tc>
      </w:tr>
      <w:tr>
        <w:tc>
          <w:tcPr>
            <w:tcW w:type="dxa" w:w="4819"/>
            <w:shd w:fill="F5F5F5"/>
          </w:tcPr>
          <w:p>
            <w:r>
              <w:rPr>
                <w:b/>
                <w:color w:val="1B2A4A"/>
                <w:sz w:val="20"/>
              </w:rPr>
              <w:t xml:space="preserve">  Varsayılan Parametre</w:t>
            </w:r>
          </w:p>
        </w:tc>
        <w:tc>
          <w:tcPr>
            <w:tcW w:type="dxa" w:w="4819"/>
          </w:tcPr>
          <w:p/>
        </w:tc>
      </w:tr>
    </w:tbl>
    <w:p/>
    <w:p>
      <w:pPr>
        <w:spacing w:before="200"/>
      </w:pPr>
      <w:r>
        <w:rPr>
          <w:b/>
          <w:color w:val="757575"/>
          <w:sz w:val="24"/>
        </w:rPr>
        <w:t xml:space="preserve">  Bir Sonraki Dersle Köprü</w:t>
      </w:r>
    </w:p>
    <w:p>
      <w:r>
        <w:rPr>
          <w:sz w:val="20"/>
        </w:rPr>
        <w:t>Bir sonraki derste veri yapıları (liste, tuple, sözlük) ile daha karmaşık veri organizasyonlarını öğreneceğiz.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1) Daire, kare ve üçgen için alan ve çevre fonksiyonları yazın (her şekil için 2 fonksiyon), 2) Bu fonksiyonları kullanan ve kullanıcıdan şekil seçtiren bir menü programı yazın, 3) Tüm hesaplamaları bir dosyaya yazdıran veri_kaydet() fonksiyonu ekleyin.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Fonksiyon yapısı şemasını (def, parametre, gövde, return) poster olarak hazırlayın</w:t>
      </w:r>
    </w:p>
    <w:p>
      <w:pPr>
        <w:pStyle w:val="ListBullet"/>
      </w:pPr>
      <w:r>
        <w:rPr>
          <w:sz w:val="20"/>
        </w:rPr>
        <w:t>Scope gösterimi için renk kodlu örnekler hazırlayın</w:t>
      </w:r>
    </w:p>
    <w:p>
      <w:pPr>
        <w:pStyle w:val="ListBullet"/>
      </w:pPr>
      <w:r>
        <w:rPr>
          <w:sz w:val="20"/>
        </w:rPr>
        <w:t>Önceki derslerdeki programları fonksiyonlara dönüştürme örneklerini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Fonksiyon tanımlama ve çağırma karıştırılması</w:t>
            </w:r>
          </w:p>
        </w:tc>
        <w:tc>
          <w:tcPr>
            <w:tcW w:type="dxa" w:w="4819"/>
          </w:tcPr>
          <w:p>
            <w:r>
              <w:rPr>
                <w:sz w:val="18"/>
              </w:rPr>
              <w:t>def satırının tanım olduğunu, parantezli çağrının çalıştırma olduğunu somut örneklerle gösterin</w:t>
            </w:r>
          </w:p>
        </w:tc>
      </w:tr>
      <w:tr>
        <w:tc>
          <w:tcPr>
            <w:tcW w:type="dxa" w:w="4819"/>
          </w:tcPr>
          <w:p>
            <w:r>
              <w:rPr>
                <w:sz w:val="18"/>
              </w:rPr>
              <w:t>return ve print karıştırılması</w:t>
            </w:r>
          </w:p>
        </w:tc>
        <w:tc>
          <w:tcPr>
            <w:tcW w:type="dxa" w:w="4819"/>
          </w:tcPr>
          <w:p>
            <w:r>
              <w:rPr>
                <w:sz w:val="18"/>
              </w:rPr>
              <w:t>print ekrana yazar ama değer döndürmez; return değer döndürür ama ekrana yazmaz - ikisini yan yana karşılaştırın</w:t>
            </w:r>
          </w:p>
        </w:tc>
      </w:tr>
      <w:tr>
        <w:tc>
          <w:tcPr>
            <w:tcW w:type="dxa" w:w="4819"/>
          </w:tcPr>
          <w:p>
            <w:r>
              <w:rPr>
                <w:sz w:val="18"/>
              </w:rPr>
              <w:t>Scope karmaşıklığı</w:t>
            </w:r>
          </w:p>
        </w:tc>
        <w:tc>
          <w:tcPr>
            <w:tcW w:type="dxa" w:w="4819"/>
          </w:tcPr>
          <w:p>
            <w:r>
              <w:rPr>
                <w:sz w:val="18"/>
              </w:rPr>
              <w:t>Local ve global değişkenleri farklı renklerle tahtada gösterin; LEGB kuralını basitleştirin</w:t>
            </w:r>
          </w:p>
        </w:tc>
      </w:tr>
    </w:tbl>
    <w:p/>
    <w:p>
      <w:r>
        <w:rPr>
          <w:b/>
          <w:color w:val="1B2A4A"/>
          <w:sz w:val="20"/>
        </w:rPr>
        <w:t xml:space="preserve">Zaman Yönetimi: </w:t>
      </w:r>
      <w:r>
        <w:rPr>
          <w:sz w:val="20"/>
        </w:rPr>
        <w:t>Fonksiyon tanımlamaya 10 dk, parametre/return'e 12 dk, scope'a 8 dk, Raspberry Pi uygulamaya 10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GPIO fonksiyonları çalışmazsa print() ile simülasyon fonksiyonları yazılabilir (örn: print('LED pin 17 AÇIK')).</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