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Modul 3: Programlanabilir Mikro Bilgisayar ile Python Dili Kullanimi</w:t>
      </w:r>
    </w:p>
    <w:p>
      <w:pPr>
        <w:jc w:val="center"/>
      </w:pPr>
      <w:r>
        <w:rPr>
          <w:color w:val="757575"/>
          <w:sz w:val="28"/>
        </w:rPr>
        <w:t>13-16.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Gelistirme ve Uyum Egitimi - 68 Saat</w:t>
            </w:r>
          </w:p>
        </w:tc>
      </w:tr>
      <w:tr>
        <w:tc>
          <w:tcPr>
            <w:tcW w:type="dxa" w:w="4819"/>
            <w:shd w:fill="1B2A4A"/>
          </w:tcPr>
          <w:p>
            <w:r>
              <w:rPr>
                <w:b/>
                <w:color w:val="FFFFFF"/>
                <w:sz w:val="22"/>
              </w:rPr>
              <w:t xml:space="preserve">  Modül / Saat</w:t>
            </w:r>
          </w:p>
        </w:tc>
        <w:tc>
          <w:tcPr>
            <w:tcW w:type="dxa" w:w="4819"/>
          </w:tcPr>
          <w:p>
            <w:r>
              <w:rPr>
                <w:sz w:val="22"/>
              </w:rPr>
              <w:t xml:space="preserve">  Modul 3: Programlanabilir Mikro Bilgisayar ile Python Dili Kullanimi / 13-16.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13. Saat</w:t>
            </w:r>
          </w:p>
        </w:tc>
        <w:tc>
          <w:tcPr>
            <w:tcW w:type="dxa" w:w="3213"/>
          </w:tcPr>
          <w:p>
            <w:r>
              <w:rPr>
                <w:sz w:val="18"/>
              </w:rPr>
              <w:t>Algoritma Kavrami ve Akis Diyagramlari</w:t>
            </w:r>
          </w:p>
        </w:tc>
        <w:tc>
          <w:tcPr>
            <w:tcW w:type="dxa" w:w="3213"/>
          </w:tcPr>
          <w:p>
            <w:r>
              <w:rPr>
                <w:sz w:val="18"/>
              </w:rPr>
              <w:t>45 dk</w:t>
            </w:r>
          </w:p>
        </w:tc>
      </w:tr>
      <w:tr>
        <w:tc>
          <w:tcPr>
            <w:tcW w:type="dxa" w:w="3213"/>
          </w:tcPr>
          <w:p>
            <w:r>
              <w:rPr>
                <w:sz w:val="18"/>
              </w:rPr>
              <w:t>14. Saat</w:t>
            </w:r>
          </w:p>
        </w:tc>
        <w:tc>
          <w:tcPr>
            <w:tcW w:type="dxa" w:w="3213"/>
          </w:tcPr>
          <w:p>
            <w:r>
              <w:rPr>
                <w:sz w:val="18"/>
              </w:rPr>
              <w:t>Python Kurulumu, NOOBS Yapisi ve IDLE Kullanimi</w:t>
            </w:r>
          </w:p>
        </w:tc>
        <w:tc>
          <w:tcPr>
            <w:tcW w:type="dxa" w:w="3213"/>
          </w:tcPr>
          <w:p>
            <w:r>
              <w:rPr>
                <w:sz w:val="18"/>
              </w:rPr>
              <w:t>45 dk</w:t>
            </w:r>
          </w:p>
        </w:tc>
      </w:tr>
      <w:tr>
        <w:tc>
          <w:tcPr>
            <w:tcW w:type="dxa" w:w="3213"/>
          </w:tcPr>
          <w:p>
            <w:r>
              <w:rPr>
                <w:sz w:val="18"/>
              </w:rPr>
              <w:t>15. Saat</w:t>
            </w:r>
          </w:p>
        </w:tc>
        <w:tc>
          <w:tcPr>
            <w:tcW w:type="dxa" w:w="3213"/>
          </w:tcPr>
          <w:p>
            <w:r>
              <w:rPr>
                <w:sz w:val="18"/>
              </w:rPr>
              <w:t>Python Veri Tipleri (int, float, str, bool, list)</w:t>
            </w:r>
          </w:p>
        </w:tc>
        <w:tc>
          <w:tcPr>
            <w:tcW w:type="dxa" w:w="3213"/>
          </w:tcPr>
          <w:p>
            <w:r>
              <w:rPr>
                <w:sz w:val="18"/>
              </w:rPr>
              <w:t>45 dk</w:t>
            </w:r>
          </w:p>
        </w:tc>
      </w:tr>
      <w:tr>
        <w:tc>
          <w:tcPr>
            <w:tcW w:type="dxa" w:w="3213"/>
          </w:tcPr>
          <w:p>
            <w:r>
              <w:rPr>
                <w:sz w:val="18"/>
              </w:rPr>
              <w:t>16. Saat</w:t>
            </w:r>
          </w:p>
        </w:tc>
        <w:tc>
          <w:tcPr>
            <w:tcW w:type="dxa" w:w="3213"/>
          </w:tcPr>
          <w:p>
            <w:r>
              <w:rPr>
                <w:sz w:val="18"/>
              </w:rPr>
              <w:t>Degiskenler, Operatorler ve Temel Girdi/Cikti Islemleri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13. SAAT  ━━━</w:t>
      </w:r>
    </w:p>
    <w:p>
      <w:pPr>
        <w:jc w:val="center"/>
      </w:pPr>
      <w:r>
        <w:rPr>
          <w:color w:val="2C6FAD"/>
          <w:sz w:val="32"/>
        </w:rPr>
        <w:t>Algoritma Kavrami ve Akis Diyagramlari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Algoritma kavramini tanimlar, gunluk hayat ve programlama baglaminda algoritma tasarimi yapar, akis diyagrami sembollerini kullanarak algoritmalari gorsellestirir ve Raspberry Pi uzerinde calistirilacak programlar icin on hazirlik saglar.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w:t>
            </w:r>
          </w:p>
        </w:tc>
        <w:tc>
          <w:tcPr>
            <w:tcW w:type="dxa" w:w="3213"/>
          </w:tcPr>
          <w:p>
            <w:r>
              <w:rPr>
                <w:sz w:val="18"/>
              </w:rPr>
              <w:t>Algoritma kavramini tanimlar, algoritmanin temel ozelliklerini (sonluluk, kesinlik, girdi, cikti, etkinlik) aciklar</w:t>
            </w:r>
          </w:p>
        </w:tc>
        <w:tc>
          <w:tcPr>
            <w:tcW w:type="dxa" w:w="3213"/>
          </w:tcPr>
          <w:p>
            <w:r>
              <w:rPr>
                <w:sz w:val="18"/>
              </w:rPr>
              <w:t>Bilgi</w:t>
            </w:r>
          </w:p>
        </w:tc>
      </w:tr>
      <w:tr>
        <w:tc>
          <w:tcPr>
            <w:tcW w:type="dxa" w:w="3213"/>
          </w:tcPr>
          <w:p>
            <w:r>
              <w:rPr>
                <w:sz w:val="18"/>
              </w:rPr>
              <w:t>M3-K2</w:t>
            </w:r>
          </w:p>
        </w:tc>
        <w:tc>
          <w:tcPr>
            <w:tcW w:type="dxa" w:w="3213"/>
          </w:tcPr>
          <w:p>
            <w:r>
              <w:rPr>
                <w:sz w:val="18"/>
              </w:rPr>
              <w:t>Gunluk hayattan ve programlamadan orneklerle algoritma tasarlar, adim adim cozum sureci olusturur</w:t>
            </w:r>
          </w:p>
        </w:tc>
        <w:tc>
          <w:tcPr>
            <w:tcW w:type="dxa" w:w="3213"/>
          </w:tcPr>
          <w:p>
            <w:r>
              <w:rPr>
                <w:sz w:val="18"/>
              </w:rPr>
              <w:t>Uygulama</w:t>
            </w:r>
          </w:p>
        </w:tc>
      </w:tr>
      <w:tr>
        <w:tc>
          <w:tcPr>
            <w:tcW w:type="dxa" w:w="3213"/>
          </w:tcPr>
          <w:p>
            <w:r>
              <w:rPr>
                <w:sz w:val="18"/>
              </w:rPr>
              <w:t>M3-K3</w:t>
            </w:r>
          </w:p>
        </w:tc>
        <w:tc>
          <w:tcPr>
            <w:tcW w:type="dxa" w:w="3213"/>
          </w:tcPr>
          <w:p>
            <w:r>
              <w:rPr>
                <w:sz w:val="18"/>
              </w:rPr>
              <w:t>Akis diyagrami sembollerini (baslangic/bitis, islem, karar, girdi/cikti, akis yonu) kullanarak algoritmalari gorsel olarak ifade eder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bilgisayar kullanimi ve Raspberry Pi donaniminin tanitimi (Modul 1-2)</w:t>
      </w:r>
    </w:p>
    <w:p>
      <w:pPr>
        <w:spacing w:before="200"/>
      </w:pPr>
      <w:r>
        <w:rPr>
          <w:b/>
          <w:color w:val="757575"/>
          <w:sz w:val="24"/>
        </w:rPr>
        <w:t xml:space="preserve">  Öğrencinin Bilmesi Gerekenler</w:t>
      </w:r>
    </w:p>
    <w:p>
      <w:pPr>
        <w:pStyle w:val="ListBullet"/>
      </w:pPr>
      <w:r>
        <w:rPr>
          <w:sz w:val="20"/>
        </w:rPr>
        <w:t>Bilgisayarin temel calisma prensibi (girdi-islem-cikti)</w:t>
      </w:r>
    </w:p>
    <w:p>
      <w:pPr>
        <w:pStyle w:val="ListBullet"/>
      </w:pPr>
      <w:r>
        <w:rPr>
          <w:sz w:val="20"/>
        </w:rPr>
        <w:t>Raspberry Pi'nin genel ozellikleri ve kullanim alanlari</w:t>
      </w:r>
    </w:p>
    <w:p>
      <w:pPr>
        <w:pStyle w:val="ListBullet"/>
      </w:pPr>
      <w:r>
        <w:rPr>
          <w:sz w:val="20"/>
        </w:rPr>
        <w:t>Temel matematik islemleri ve mantiksal dusunme becerisi</w:t>
      </w:r>
    </w:p>
    <w:p>
      <w:pPr>
        <w:spacing w:before="200"/>
      </w:pPr>
      <w:r>
        <w:rPr>
          <w:b/>
          <w:color w:val="757575"/>
          <w:sz w:val="24"/>
        </w:rPr>
        <w:t xml:space="preserve">  Olası Kavram Yanılgıları</w:t>
      </w:r>
    </w:p>
    <w:p>
      <w:pPr>
        <w:pStyle w:val="ListBullet"/>
      </w:pPr>
      <w:r>
        <w:rPr>
          <w:sz w:val="20"/>
        </w:rPr>
        <w:t>Algoritma sadece bilgisayar programcilari icin gereklidir - aslinda gunluk hayatta surekli algoritma kullaniriz (yemek tarifi, yol tarifi vb.)</w:t>
      </w:r>
    </w:p>
    <w:p>
      <w:pPr>
        <w:pStyle w:val="ListBullet"/>
      </w:pPr>
      <w:r>
        <w:rPr>
          <w:sz w:val="20"/>
        </w:rPr>
        <w:t>Akis diyagrami cizmek zaman kaybidir - aksine iyi bir akis diyagrami kodlama surecini onemli olcude hizlandirir ve hatalari azaltir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Akis diyagrami sembolleri posteri</w:t>
      </w:r>
    </w:p>
    <w:p>
      <w:pPr>
        <w:pStyle w:val="ListBullet"/>
      </w:pPr>
      <w:r>
        <w:rPr>
          <w:sz w:val="20"/>
        </w:rPr>
        <w:t>Kareli kagit ve renkli kalemler</w:t>
      </w:r>
    </w:p>
    <w:p>
      <w:pPr>
        <w:pStyle w:val="ListBullet"/>
      </w:pPr>
      <w:r>
        <w:rPr>
          <w:sz w:val="20"/>
        </w:rPr>
        <w:t>Raspberry Pi ve monitor (gosterim icin)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Her gun evden cikip ise giderken belirli adimlari belirli bir sirada yapiyorsunuz: alarm calar, kalkarsunuz, yuzunuzu yikarsuniz, kahvalti edersiniz, giyinirsiniz ve yola cikarsiniz. Peki bu adimlarin sirasini degistirseniz ne olur? Iste algoritma tam olarak budur: Bir problemi cozmek icin izlenen adimlar dizisi.</w:t>
      </w:r>
    </w:p>
    <w:p>
      <w:r>
        <w:rPr>
          <w:b/>
          <w:color w:val="1B2A4A"/>
          <w:sz w:val="20"/>
        </w:rPr>
        <w:t xml:space="preserve">Günlük Hayat Bağlantısı: </w:t>
      </w:r>
      <w:r>
        <w:rPr>
          <w:sz w:val="20"/>
        </w:rPr>
        <w:t>Yemek tarifi nasil malzeme listesi ve adim adim talimatlardansa, bilgisayar programlari da algoritmalara dayanir. Raspberry Pi uzerinde calistiracagimiz her Python programi bir algoritmanin koda donusmus halidir.</w:t>
      </w:r>
    </w:p>
    <w:p>
      <w:pPr>
        <w:spacing w:before="200"/>
      </w:pPr>
      <w:r>
        <w:rPr>
          <w:b/>
          <w:color w:val="2C6FAD"/>
          <w:sz w:val="24"/>
        </w:rPr>
        <w:t xml:space="preserve">  Ön Bilgi Yoklama Soruları</w:t>
      </w:r>
    </w:p>
    <w:p>
      <w:r>
        <w:rPr>
          <w:b/>
          <w:color w:val="2C6FAD"/>
          <w:sz w:val="20"/>
        </w:rPr>
        <w:t xml:space="preserve">  1. </w:t>
      </w:r>
      <w:r>
        <w:rPr>
          <w:sz w:val="20"/>
        </w:rPr>
        <w:t>Kursiyerlerden sabah kalktiklari andan okula/ise gelene kadar yaptiklari isi adim adim siralamalari istenir.</w:t>
      </w:r>
    </w:p>
    <w:p>
      <w:pPr>
        <w:spacing w:before="200"/>
      </w:pPr>
      <w:r>
        <w:rPr>
          <w:b/>
          <w:color w:val="2C6FAD"/>
          <w:sz w:val="24"/>
        </w:rPr>
        <w:t xml:space="preserve">  Motivasyon Etkinliği: "Gunluk Hayat Algoritmasi"</w:t>
      </w:r>
    </w:p>
    <w:p>
      <w:r>
        <w:rPr>
          <w:b/>
          <w:color w:val="1B2A4A"/>
          <w:sz w:val="20"/>
        </w:rPr>
        <w:t xml:space="preserve">Açıklama: </w:t>
      </w:r>
      <w:r>
        <w:rPr>
          <w:sz w:val="20"/>
        </w:rPr>
        <w:t>Kursiyerler gunluk rutin islerini adim adim yazarak algoritma kavramini sezgisel olarak kavriyor.</w:t>
      </w:r>
    </w:p>
    <w:p>
      <w:r>
        <w:rPr>
          <w:b/>
          <w:color w:val="1B2A4A"/>
          <w:sz w:val="20"/>
        </w:rPr>
        <w:t xml:space="preserve">Yönerge: </w:t>
      </w:r>
      <w:r>
        <w:rPr>
          <w:sz w:val="20"/>
        </w:rPr>
        <w:t>Egitmen tahtaya 'Cay Demleme Algoritmasi' yazar. Kursiyerlerden cay demleme islemini adim adim yazmalari istenir. Ardindan adim sirasinin degistirilmesi durumunda ne olacagi tartisilir (ornegin: suyu kaynatmadan cay koymak). Bu sekilde algoritmanin siralama ve kesinlik ozelliklerinin onemi vurgulanir.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 ile bir LED'i belirli araliklarla yakip sondurmeniz gerekiyor. Bu islemi gerceklestirmek icin hangi adimlari hangi sirada yapmaniz gerekir? Oncelikle bu islemi algoritma olarak tasarlayin, sonra akis diyagrami ile gorsellestirin.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"Algoritma Tasarlama ve Akis Diyagrami Cizimi"</w:t>
      </w:r>
    </w:p>
    <w:p>
      <w:r>
        <w:rPr>
          <w:b/>
          <w:color w:val="1B2A4A"/>
          <w:sz w:val="20"/>
        </w:rPr>
        <w:t xml:space="preserve">Türü: </w:t>
      </w:r>
      <w:r>
        <w:rPr>
          <w:sz w:val="20"/>
        </w:rPr>
        <w:t>Bireysel ve grup calismasi</w:t>
      </w:r>
    </w:p>
    <w:p>
      <w:r>
        <w:rPr>
          <w:b/>
          <w:color w:val="1B2A4A"/>
          <w:sz w:val="20"/>
        </w:rPr>
        <w:t xml:space="preserve">Amacı: </w:t>
      </w:r>
      <w:r>
        <w:rPr>
          <w:sz w:val="20"/>
        </w:rPr>
        <w:t>Farkli problemler icin algoritma tasarlama ve akis diyagrami ile gorsellestirme becerisi kazandirma</w:t>
      </w:r>
    </w:p>
    <w:p>
      <w:r>
        <w:rPr>
          <w:b/>
          <w:color w:val="1B2A4A"/>
          <w:sz w:val="20"/>
        </w:rPr>
        <w:t xml:space="preserve">Malzemeler: </w:t>
      </w:r>
      <w:r>
        <w:rPr>
          <w:sz w:val="20"/>
        </w:rPr>
        <w:t>Kareli kagit, renkli kalemler, akis diyagrami sembolleri referans karti, bilgisayar</w:t>
      </w:r>
    </w:p>
    <w:p>
      <w:pPr>
        <w:spacing w:before="200"/>
      </w:pPr>
      <w:r>
        <w:rPr>
          <w:b/>
          <w:color w:val="007A7A"/>
          <w:sz w:val="24"/>
        </w:rPr>
        <w:t xml:space="preserve">  Yönerge Adımları</w:t>
      </w:r>
    </w:p>
    <w:p>
      <w:r>
        <w:rPr>
          <w:b/>
          <w:color w:val="007A7A"/>
          <w:sz w:val="20"/>
        </w:rPr>
        <w:t xml:space="preserve">  1. </w:t>
      </w:r>
      <w:r>
        <w:rPr>
          <w:sz w:val="20"/>
        </w:rPr>
        <w:t>Verilen 3 gunluk hayat problemini (cay demleme, ATM'den para cekme, sinav notu hesaplama) adim adim algoritma olarak yazin</w:t>
      </w:r>
    </w:p>
    <w:p>
      <w:r>
        <w:rPr>
          <w:b/>
          <w:color w:val="007A7A"/>
          <w:sz w:val="20"/>
        </w:rPr>
        <w:t xml:space="preserve">  2. </w:t>
      </w:r>
      <w:r>
        <w:rPr>
          <w:sz w:val="20"/>
        </w:rPr>
        <w:t>Her algoritma icin akis diyagrami sembollerini kullanarak gorsel diyagram cizin</w:t>
      </w:r>
    </w:p>
    <w:p>
      <w:r>
        <w:rPr>
          <w:b/>
          <w:color w:val="007A7A"/>
          <w:sz w:val="20"/>
        </w:rPr>
        <w:t xml:space="preserve">  3. </w:t>
      </w:r>
      <w:r>
        <w:rPr>
          <w:sz w:val="20"/>
        </w:rPr>
        <w:t>Karar yapisi iceren bir algoritma tasarlayin (ornegin: sinav notu 50'den buyukse gecti, degilse kaldi)</w:t>
      </w:r>
    </w:p>
    <w:p>
      <w:r>
        <w:rPr>
          <w:b/>
          <w:color w:val="007A7A"/>
          <w:sz w:val="20"/>
        </w:rPr>
        <w:t xml:space="preserve">  4. </w:t>
      </w:r>
      <w:r>
        <w:rPr>
          <w:sz w:val="20"/>
        </w:rPr>
        <w:t>Gruplara ayrilarak birbirinizin algoritmalarini inceleyin ve eksik/hatali adimlari bulun</w:t>
      </w:r>
    </w:p>
    <w:p>
      <w:r>
        <w:rPr>
          <w:b/>
          <w:color w:val="1B2A4A"/>
          <w:sz w:val="20"/>
        </w:rPr>
        <w:t xml:space="preserve">Öğrenci Rolü: </w:t>
      </w:r>
      <w:r>
        <w:rPr>
          <w:sz w:val="20"/>
        </w:rPr>
        <w:t>Bireysel olarak algoritma tasarlar, akis diyagrami cizer ve grup icerisinde akran degerlendirmesi yapar.</w:t>
      </w:r>
    </w:p>
    <w:p>
      <w:r>
        <w:rPr>
          <w:b/>
          <w:color w:val="1B2A4A"/>
          <w:sz w:val="20"/>
        </w:rPr>
        <w:t xml:space="preserve">Öğretmen Rolü: </w:t>
      </w:r>
      <w:r>
        <w:rPr>
          <w:sz w:val="20"/>
        </w:rPr>
        <w:t>Algoritmanin temel ozelliklerini vurgular, akis diyagrami sembollerinin dogru kullanimini rehberlik eder ve ornek problemleri birlikte cozer.</w:t>
      </w:r>
    </w:p>
    <w:p>
      <w:r>
        <w:rPr>
          <w:b/>
          <w:color w:val="1B2A4A"/>
          <w:sz w:val="20"/>
        </w:rPr>
        <w:t xml:space="preserve">Beklenen Ürün: </w:t>
      </w:r>
      <w:r>
        <w:rPr>
          <w:sz w:val="20"/>
        </w:rPr>
        <w:t>En az 3 farkli problem icin yazilmis algoritma ve cizihmis akis diyagrami</w:t>
      </w:r>
    </w:p>
    <w:p>
      <w:pPr>
        <w:spacing w:before="200"/>
      </w:pPr>
      <w:r>
        <w:rPr>
          <w:b/>
          <w:color w:val="007A7A"/>
          <w:sz w:val="24"/>
        </w:rPr>
        <w:t xml:space="preserve">  Araştırma Soruları</w:t>
      </w:r>
    </w:p>
    <w:p>
      <w:r>
        <w:rPr>
          <w:b/>
          <w:color w:val="007A7A"/>
          <w:sz w:val="20"/>
        </w:rPr>
        <w:t xml:space="preserve">  1. </w:t>
      </w:r>
      <w:r>
        <w:rPr>
          <w:sz w:val="20"/>
        </w:rPr>
        <w:t>Algoritma kavrami ilk kez kim tarafindan ve ne zaman ortaya atilmistir? Al-Harezmi'nin matematik ve algoritma bilimine katkilarini arastirin.</w:t>
      </w:r>
    </w:p>
    <w:p>
      <w:r>
        <w:rPr>
          <w:b/>
          <w:color w:val="1B2A4A"/>
          <w:sz w:val="20"/>
        </w:rPr>
        <w:t xml:space="preserve">Grupla Çalışma Kuralları: </w:t>
      </w:r>
      <w:r>
        <w:rPr>
          <w:sz w:val="20"/>
        </w:rPr>
        <w:t>Her kursiyer en az 2 algoritma yazmal ve 2 akis diyagrami cizmelidir. Gruplar birbirlerinin calismasini degerlendirmelidir.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Algoritma</w:t>
            </w:r>
          </w:p>
        </w:tc>
        <w:tc>
          <w:tcPr>
            <w:tcW w:type="dxa" w:w="2409"/>
          </w:tcPr>
          <w:p>
            <w:r>
              <w:rPr>
                <w:sz w:val="18"/>
              </w:rPr>
              <w:t>Bir problemi cozmek veya belirli bir gorevi yerine getirmek icin izlenen sonlu, sirali ve kesin adimlar dizisi</w:t>
            </w:r>
          </w:p>
        </w:tc>
        <w:tc>
          <w:tcPr>
            <w:tcW w:type="dxa" w:w="2409"/>
          </w:tcPr>
          <w:p>
            <w:r>
              <w:rPr>
                <w:sz w:val="18"/>
              </w:rPr>
              <w:t>Yemek tarifi, yol tarifi, matematik islemi cozumu, bilgisayar programi</w:t>
            </w:r>
          </w:p>
        </w:tc>
        <w:tc>
          <w:tcPr>
            <w:tcW w:type="dxa" w:w="2409"/>
          </w:tcPr>
          <w:p>
            <w:r>
              <w:rPr>
                <w:sz w:val="18"/>
              </w:rPr>
              <w:t>Algoritmanin 5 temel ozelligi: 1) Sonluluk: Belirli sayida adimda bitmeli 2) Kesinlik: Her adim acik ve net olmali 3) Girdi: Sifir veya daha fazla girdi alabilir 4) Cikti: En az bir cikti uretmeli 5) Etkinlik: Her adim uygulanabilir olmali</w:t>
            </w:r>
          </w:p>
        </w:tc>
      </w:tr>
      <w:tr>
        <w:tc>
          <w:tcPr>
            <w:tcW w:type="dxa" w:w="2409"/>
          </w:tcPr>
          <w:p>
            <w:r>
              <w:rPr>
                <w:sz w:val="18"/>
              </w:rPr>
              <w:t>Akis Diyagrami</w:t>
            </w:r>
          </w:p>
        </w:tc>
        <w:tc>
          <w:tcPr>
            <w:tcW w:type="dxa" w:w="2409"/>
          </w:tcPr>
          <w:p>
            <w:r>
              <w:rPr>
                <w:sz w:val="18"/>
              </w:rPr>
              <w:t>Algoritmanin gorsel olarak semboller kullanilarak ifade edilmesi yontemi; programin mantiksal akisini gosterir</w:t>
            </w:r>
          </w:p>
        </w:tc>
        <w:tc>
          <w:tcPr>
            <w:tcW w:type="dxa" w:w="2409"/>
          </w:tcPr>
          <w:p>
            <w:r>
              <w:rPr>
                <w:sz w:val="18"/>
              </w:rPr>
              <w:t>Baslangic/bitis (oval), islem (dikdortgen), karar (eskenar dortgen), girdi/cikti (paralelkenar)</w:t>
            </w:r>
          </w:p>
        </w:tc>
        <w:tc>
          <w:tcPr>
            <w:tcW w:type="dxa" w:w="2409"/>
          </w:tcPr>
          <w:p>
            <w:r>
              <w:rPr>
                <w:sz w:val="18"/>
              </w:rPr>
              <w:t>Akis diyagrami sembolleri: Oval = Baslangic/Bitis, Dikdortgen = Islem/Hesaplama, Eskenar Dortgen = Karar (Evet/Hayir), Paralelkenar = Girdi/Cikti, Ok = Akis yonu. Semboller oklar ile birbirine baglanir</w:t>
            </w:r>
          </w:p>
        </w:tc>
      </w:tr>
      <w:tr>
        <w:tc>
          <w:tcPr>
            <w:tcW w:type="dxa" w:w="2409"/>
          </w:tcPr>
          <w:p>
            <w:r>
              <w:rPr>
                <w:sz w:val="18"/>
              </w:rPr>
              <w:t>Pseudocode (Sozde Kod)</w:t>
            </w:r>
          </w:p>
        </w:tc>
        <w:tc>
          <w:tcPr>
            <w:tcW w:type="dxa" w:w="2409"/>
          </w:tcPr>
          <w:p>
            <w:r>
              <w:rPr>
                <w:sz w:val="18"/>
              </w:rPr>
              <w:t>Bir algoritmanin yarim Turkce yarim programlama dili seklinde yazimlmis hali; herhangi bir programlama diline bagimli degildir</w:t>
            </w:r>
          </w:p>
        </w:tc>
        <w:tc>
          <w:tcPr>
            <w:tcW w:type="dxa" w:w="2409"/>
          </w:tcPr>
          <w:p>
            <w:r>
              <w:rPr>
                <w:sz w:val="18"/>
              </w:rPr>
              <w:t>BASLA, OKU sayi, EGER sayi &gt; 0 ISE YAZ 'Pozitif', SON</w:t>
            </w:r>
          </w:p>
        </w:tc>
        <w:tc>
          <w:tcPr>
            <w:tcW w:type="dxa" w:w="2409"/>
          </w:tcPr>
          <w:p>
            <w:r>
              <w:rPr>
                <w:sz w:val="18"/>
              </w:rPr>
              <w:t>Pseudocode programlama diline gecis icin kopru gorevi gorur. Raspberry Pi'de Python koduna donusturulecek algoritmalari once pseudocode olarak yazmak hata oranini azaltir</w:t>
            </w:r>
          </w:p>
        </w:tc>
      </w:tr>
      <w:tr>
        <w:tc>
          <w:tcPr>
            <w:tcW w:type="dxa" w:w="2409"/>
          </w:tcPr>
          <w:p>
            <w:r>
              <w:rPr>
                <w:sz w:val="18"/>
              </w:rPr>
              <w:t>Siralama-Secim-Tekrar Yapilari</w:t>
            </w:r>
          </w:p>
        </w:tc>
        <w:tc>
          <w:tcPr>
            <w:tcW w:type="dxa" w:w="2409"/>
          </w:tcPr>
          <w:p>
            <w:r>
              <w:rPr>
                <w:sz w:val="18"/>
              </w:rPr>
              <w:t>Algoritmalarin uc temel kontrol yapisi: Siralama (sequential), Secim/Karar (selection), Tekrar/Dongu (iteration)</w:t>
            </w:r>
          </w:p>
        </w:tc>
        <w:tc>
          <w:tcPr>
            <w:tcW w:type="dxa" w:w="2409"/>
          </w:tcPr>
          <w:p>
            <w:r>
              <w:rPr>
                <w:sz w:val="18"/>
              </w:rPr>
              <w:t>Siralama: adim1 &gt; adim2 &gt; adim3; Secim: EGER kosul ISE...; Tekrar: ... OLDUKCA TEKRARLA</w:t>
            </w:r>
          </w:p>
        </w:tc>
        <w:tc>
          <w:tcPr>
            <w:tcW w:type="dxa" w:w="2409"/>
          </w:tcPr>
          <w:p>
            <w:r>
              <w:rPr>
                <w:sz w:val="18"/>
              </w:rPr>
              <w:t>Tum algoritmalar bu 3 temel yapi blogunun kombinasyonlariyla olusturulur. Python'da siralama = satir satir calisma, secim = if/else, tekrar = for/while dongusu</w:t>
            </w:r>
          </w:p>
        </w:tc>
      </w:tr>
    </w:tbl>
    <w:p/>
    <w:p>
      <w:pPr>
        <w:spacing w:before="200"/>
      </w:pPr>
      <w:r>
        <w:rPr>
          <w:b/>
          <w:color w:val="E65C00"/>
          <w:sz w:val="24"/>
        </w:rPr>
        <w:t xml:space="preserve">  Konu Anlatımı</w:t>
      </w:r>
    </w:p>
    <w:p>
      <w:r>
        <w:rPr>
          <w:sz w:val="20"/>
        </w:rPr>
        <w:t>Algoritma Kavrami ve Tarihcesi: Algoritma kelimesi, 9. yuzyilda yasayan Turk-Islam matematikci Ebu Abdullah Muhammed ibn Musa el-Harezmi'nin adindan turemistir. El-Harezmi, 'Hisab al-cebr ve'l-mukabele' adli eseriyle cebirin temellerini atmis ve sistematik problem cozme yontemlerini gelistirmistir. Gunumuzde algoritma, bilgisayar biliminin en temel kavramlarindan biridir. Her bilgisayar programi, bir veya daha fazla algoritmanin programlama diline cevirilmis halidir. Raspberry Pi uzerinde calistiracagimiz Python programlari da algoritmalarin koda donusmus bicimleridir.</w:t>
      </w:r>
    </w:p>
    <w:p>
      <w:r>
        <w:rPr>
          <w:sz w:val="20"/>
        </w:rPr>
        <w:t>Akis Diyagrami Sembolleri ve Kullanimi: Akis diyagramlari, algoritmalari gorsel olarak ifade etmenin en etkili yoludur. Temel semboller: 1) Oval (Baslangic/Bitis): Programin basladigi ve bittigi noktalari gosterir. 2) Dikdortgen (Islem): Hesaplama veya atama islemlerini ifade eder (ornegin: toplam = a + b). 3) Eskenar Dortgen (Karar): Kosul ifadelerini temsil eder, Evet ve Hayir dallarina ayrilir. 4) Paralelkenar (Girdi/Cikti): Kullanicidan veri alma veya ekrana veri yazma islemlerini gosterir. 5) Ok (Akis Yonu): Islemlerin hangi sirada yapilacagini belirler. Akis diyagrami cizerken yukari dan asagiya ve soldan saga dogru ilerlenir.</w:t>
      </w:r>
    </w:p>
    <w:p>
      <w:r>
        <w:rPr>
          <w:sz w:val="20"/>
        </w:rPr>
        <w:t>Temel Algoritma Ornekleri: Ornek 1 - Iki Sayinin Toplamini Hesaplama: Basla &gt; Birinci sayiyi oku (a) &gt; Ikinci sayiyi oku (b) &gt; Toplam = a + b &gt; Toplami yaz &gt; Bitir. Ornek 2 - Bir Sayinin Pozitif/Negatif Kontrolu: Basla &gt; Sayiyi oku &gt; Eger sayi &gt; 0 ise 'Pozitif' yaz, degilse eger sayi &lt; 0 ise 'Negatif' yaz, degilse 'Sifir' yaz &gt; Bitir. Ornek 3 - 1'den N'e Kadar Toplam: Basla &gt; N sayisini oku &gt; toplam = 0, i = 1 &gt; i &lt;= N oldukca: toplam = toplam + i, i = i + 1 &gt; Toplami yaz &gt; Bitir. Bu ornekler sirasyla siralama, secim ve tekrar yapilarini gostermektedir.</w:t>
      </w:r>
    </w:p>
    <w:p>
      <w:r>
        <w:rPr>
          <w:sz w:val="20"/>
        </w:rPr>
        <w:t>Algoritmadan Programa Gecis - Raspberry Pi Baglantisi: Raspberry Pi uzerinde Python ile programlama yapacagiz. Bir LED'i yakip sondurmek icin algoritma: 1) GPIO kutuphanesini ice aktar 2) LED'in bagli oldugu pin numarasini belirle 3) Pin'i cikis olarak ayarla 4) LED'i yak (pin'e HIGH gonder) 5) 1 saniye bekle 6) LED'i sondur (pin'e LOW gonder) 7) 1 saniye bekle 8) 4-7 adimlarini tekrarla. Bu algoritmayi Python koduna cevirmek icin once Python dilinin temel yapilarini ogrenmemiz gerekiyor ki bu da sonraki saatlerin konusu olacak.</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Cay demleme algoritmasi</w:t>
            </w:r>
          </w:p>
        </w:tc>
        <w:tc>
          <w:tcPr>
            <w:tcW w:type="dxa" w:w="3213"/>
          </w:tcPr>
          <w:p>
            <w:r>
              <w:rPr>
                <w:sz w:val="18"/>
              </w:rPr>
              <w:t>1) Basla 2) Caydanligi su ile doldur 3) Suyu kaynat 4) Demlige cay koy 5) Kaynar suyu demlige dok 6) 10 dakika demlenmeye birak 7) Bardaga cay dok 8) Seker ekle (eger isteniyorsa) 9) Karistir 10) Bitir. Bu ornekte siralama yapisi kullanilmistir, adim 8'de ise bir karar yapisi vardir.</w:t>
            </w:r>
          </w:p>
        </w:tc>
        <w:tc>
          <w:tcPr>
            <w:tcW w:type="dxa" w:w="3213"/>
          </w:tcPr>
          <w:p>
            <w:r>
              <w:rPr>
                <w:sz w:val="18"/>
              </w:rPr>
              <w:t>Gunluk hayatta farkindalik olmadan surekli algoritma kullaniriz; bu algoritmalar programlamada bize temel olusturur</w:t>
            </w:r>
          </w:p>
        </w:tc>
      </w:tr>
      <w:tr>
        <w:tc>
          <w:tcPr>
            <w:tcW w:type="dxa" w:w="3213"/>
          </w:tcPr>
          <w:p>
            <w:r>
              <w:rPr>
                <w:sz w:val="18"/>
              </w:rPr>
              <w:t>ATM'den para cekme algoritmasi</w:t>
            </w:r>
          </w:p>
        </w:tc>
        <w:tc>
          <w:tcPr>
            <w:tcW w:type="dxa" w:w="3213"/>
          </w:tcPr>
          <w:p>
            <w:r>
              <w:rPr>
                <w:sz w:val="18"/>
              </w:rPr>
              <w:t>1) Basla 2) Karti yerlestir 3) PIN kodunu gir 4) EGER PIN dogruysa devam et, DEGILSE 'Hatali PIN' goster ve 3'e don (3 haktan sonra karti yut) 5) Islem turunu sec (para cekme) 6) Miktari gir 7) EGER bakiye yeterliyse parayi ver, DEGILSE 'Yetersiz bakiye' goster 8) Karti iade et 9) Bitir</w:t>
            </w:r>
          </w:p>
        </w:tc>
        <w:tc>
          <w:tcPr>
            <w:tcW w:type="dxa" w:w="3213"/>
          </w:tcPr>
          <w:p>
            <w:r>
              <w:rPr>
                <w:sz w:val="18"/>
              </w:rPr>
              <w:t>Karar yapilari (EGER-DEGILSE) ve tekrar yapilari algoritmalarin temel bilesenlerindendir</w:t>
            </w:r>
          </w:p>
        </w:tc>
      </w:tr>
      <w:tr>
        <w:tc>
          <w:tcPr>
            <w:tcW w:type="dxa" w:w="3213"/>
          </w:tcPr>
          <w:p>
            <w:r>
              <w:rPr>
                <w:sz w:val="18"/>
              </w:rPr>
              <w:t>Raspberry Pi LED yakma algoritmasi</w:t>
            </w:r>
          </w:p>
        </w:tc>
        <w:tc>
          <w:tcPr>
            <w:tcW w:type="dxa" w:w="3213"/>
          </w:tcPr>
          <w:p>
            <w:r>
              <w:rPr>
                <w:sz w:val="18"/>
              </w:rPr>
              <w:t>1) Basla 2) GPIO kutuphanesini yukle 3) Pin 17'yi cikis olarak ayarla 4) LED'i yak (GPIO.output(17, HIGH)) 5) 1 saniye bekle 6) LED'i sondur (GPIO.output(17, LOW)) 7) 1 saniye bekle 8) Adim 4'e don (sonsuz dongu) 9) Bitir. Pseudocode: import RPi.GPIO; pin=17; ayarla(pin, CIKIS); TEKRARLA: yak(pin); bekle(1); sondur(pin); bekle(1)</w:t>
            </w:r>
          </w:p>
        </w:tc>
        <w:tc>
          <w:tcPr>
            <w:tcW w:type="dxa" w:w="3213"/>
          </w:tcPr>
          <w:p>
            <w:r>
              <w:rPr>
                <w:sz w:val="18"/>
              </w:rPr>
              <w:t>Raspberry Pi uzerindeki fiziksel projelerin temeli algoritma tasarimidir; once dusun sonra kodla yaklasimiyla hatalar minimuma iner</w:t>
            </w:r>
          </w:p>
        </w:tc>
      </w:tr>
    </w:tbl>
    <w:p/>
    <w:p>
      <w:pPr>
        <w:spacing w:before="200"/>
      </w:pPr>
      <w:r>
        <w:rPr>
          <w:b/>
          <w:color w:val="E65C00"/>
          <w:sz w:val="24"/>
        </w:rPr>
        <w:t xml:space="preserve">  Görseller ve Tablolar</w:t>
      </w:r>
    </w:p>
    <w:p>
      <w:pPr>
        <w:pStyle w:val="ListBullet"/>
      </w:pPr>
      <w:r>
        <w:rPr>
          <w:sz w:val="20"/>
        </w:rPr>
        <w:t>Akis diyagrami sembolleri tablosu (oval, dikdortgen, eskenar dortgen, paralelkenar, ok)</w:t>
      </w:r>
    </w:p>
    <w:p>
      <w:pPr>
        <w:pStyle w:val="ListBullet"/>
      </w:pPr>
      <w:r>
        <w:rPr>
          <w:sz w:val="20"/>
        </w:rPr>
        <w:t>Iki sayi toplama algoritmasi akis diyagrami ornegi</w:t>
      </w:r>
    </w:p>
    <w:p>
      <w:pPr>
        <w:spacing w:before="200"/>
      </w:pPr>
      <w:r>
        <w:rPr>
          <w:b/>
          <w:color w:val="E65C00"/>
          <w:sz w:val="24"/>
        </w:rPr>
        <w:t xml:space="preserve">  Analoji ve Benzetmeler</w:t>
      </w:r>
    </w:p>
    <w:p>
      <w:r>
        <w:rPr>
          <w:b/>
          <w:color w:val="E65C00"/>
          <w:sz w:val="20"/>
        </w:rPr>
        <w:t xml:space="preserve">  1. </w:t>
      </w:r>
      <w:r>
        <w:rPr>
          <w:sz w:val="20"/>
        </w:rPr>
        <w:t>Algoritma = Yemek tarifi gibidir: Malzemeler (girdi), pisirme adimlari (islem), yemek (cikti). Eger adimlari yanlis sirada yaparsaniz sonuc farkli olur. Akis diyagrami = Yol haritasi gibidir: Nereye gidecegimizi gosteren sembolik bir harita; kavsaklarda (karar noktalari) hangi yolu secegimize karar veririz</w:t>
      </w:r>
    </w:p>
    <w:p>
      <w:pPr>
        <w:spacing w:before="200"/>
      </w:pPr>
      <w:r>
        <w:rPr>
          <w:b/>
          <w:color w:val="E65C00"/>
          <w:sz w:val="24"/>
        </w:rPr>
        <w:t xml:space="preserve">  Öğrenci Soru-Cevap</w:t>
      </w:r>
    </w:p>
    <w:p>
      <w:pPr>
        <w:pStyle w:val="ListBullet"/>
      </w:pPr>
      <w:r>
        <w:rPr>
          <w:sz w:val="20"/>
        </w:rPr>
        <w:t>Algoritmanin bes temel ozelligi nelerdir?</w:t>
      </w:r>
    </w:p>
    <w:p>
      <w:pPr>
        <w:pStyle w:val="ListBullet"/>
      </w:pPr>
      <w:r>
        <w:rPr>
          <w:sz w:val="20"/>
        </w:rPr>
        <w:t>Akis diyagraminda hangi semboller kullanilir ve ne anlama gelir?</w:t>
      </w:r>
    </w:p>
    <w:p>
      <w:pPr>
        <w:pStyle w:val="ListBullet"/>
      </w:pPr>
      <w:r>
        <w:rPr>
          <w:sz w:val="20"/>
        </w:rPr>
        <w:t>Siralama, secim ve tekrar yapilari arasindaki fark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"Raspberry Pi Proje Algoritmasi Tasarlama"</w:t>
      </w:r>
    </w:p>
    <w:p>
      <w:r>
        <w:rPr>
          <w:b/>
          <w:color w:val="1B2A4A"/>
          <w:sz w:val="20"/>
        </w:rPr>
        <w:t xml:space="preserve">Türü: </w:t>
      </w:r>
      <w:r>
        <w:rPr>
          <w:sz w:val="20"/>
        </w:rPr>
        <w:t>Bireysel ve grup calismasi</w:t>
      </w:r>
    </w:p>
    <w:p>
      <w:r>
        <w:rPr>
          <w:b/>
          <w:color w:val="1B2A4A"/>
          <w:sz w:val="20"/>
        </w:rPr>
        <w:t xml:space="preserve">Amacı: </w:t>
      </w:r>
      <w:r>
        <w:rPr>
          <w:sz w:val="20"/>
        </w:rPr>
        <w:t>Raspberry Pi projeleri icin algoritma tasarlama ve akis diyagrami ile gorsellestirme becerisi kazandirma</w:t>
      </w:r>
    </w:p>
    <w:p>
      <w:pPr>
        <w:spacing w:before="200"/>
      </w:pPr>
      <w:r>
        <w:rPr>
          <w:b/>
          <w:color w:val="6A1B9A"/>
          <w:sz w:val="24"/>
        </w:rPr>
        <w:t xml:space="preserve">  Yönerge Adımları</w:t>
      </w:r>
    </w:p>
    <w:p>
      <w:r>
        <w:rPr>
          <w:b/>
          <w:color w:val="6A1B9A"/>
          <w:sz w:val="20"/>
        </w:rPr>
        <w:t xml:space="preserve">  1. </w:t>
      </w:r>
      <w:r>
        <w:rPr>
          <w:sz w:val="20"/>
        </w:rPr>
        <w:t>Raspberry Pi ile sicaklik sensoru okuma algoritmasi tasarlayin (sicaklik 30 derecenin ustundeyse fan calistir)</w:t>
      </w:r>
    </w:p>
    <w:p>
      <w:r>
        <w:rPr>
          <w:b/>
          <w:color w:val="6A1B9A"/>
          <w:sz w:val="20"/>
        </w:rPr>
        <w:t xml:space="preserve">  2. </w:t>
      </w:r>
      <w:r>
        <w:rPr>
          <w:sz w:val="20"/>
        </w:rPr>
        <w:t>Tasarladiginiz algoritmayi akis diyagrami ile gorsellestirin</w:t>
      </w:r>
    </w:p>
    <w:p>
      <w:r>
        <w:rPr>
          <w:b/>
          <w:color w:val="6A1B9A"/>
          <w:sz w:val="20"/>
        </w:rPr>
        <w:t xml:space="preserve">  3. </w:t>
      </w:r>
      <w:r>
        <w:rPr>
          <w:sz w:val="20"/>
        </w:rPr>
        <w:t>Pseudocode olarak yazin ve Python'a nasil cevirilecegini tartisinn</w:t>
      </w:r>
    </w:p>
    <w:p>
      <w:r>
        <w:rPr>
          <w:b/>
          <w:color w:val="6A1B9A"/>
          <w:sz w:val="20"/>
        </w:rPr>
        <w:t xml:space="preserve">  4. </w:t>
      </w:r>
      <w:r>
        <w:rPr>
          <w:sz w:val="20"/>
        </w:rPr>
        <w:t>Grup olarak birbirinizin algoritmalarini inceleyin ve iyilestirme onerileri sunun</w:t>
      </w:r>
    </w:p>
    <w:p>
      <w:r>
        <w:rPr>
          <w:b/>
          <w:color w:val="1B2A4A"/>
          <w:sz w:val="20"/>
        </w:rPr>
        <w:t xml:space="preserve">Beklenen Ürün: </w:t>
      </w:r>
      <w:r>
        <w:rPr>
          <w:sz w:val="20"/>
        </w:rPr>
        <w:t>Raspberry Pi projesi icin algoritma, akis diyagrami ve pseudocode dokumani</w:t>
      </w:r>
    </w:p>
    <w:p>
      <w:pPr>
        <w:spacing w:before="200"/>
      </w:pPr>
      <w:r>
        <w:rPr>
          <w:b/>
          <w:color w:val="6A1B9A"/>
          <w:sz w:val="24"/>
        </w:rPr>
        <w:t xml:space="preserve">  Transfer Soruları</w:t>
      </w:r>
    </w:p>
    <w:p>
      <w:r>
        <w:rPr>
          <w:b/>
          <w:color w:val="6A1B9A"/>
          <w:sz w:val="20"/>
        </w:rPr>
        <w:t xml:space="preserve">  1. </w:t>
      </w:r>
      <w:r>
        <w:rPr>
          <w:sz w:val="20"/>
        </w:rPr>
        <w:t>Algoritma tasarlama becerisi sadece programlamada degil, is surecleri analizi, proje yonetimi ve problem cozme gibi bircok alanda kullanilir.</w:t>
      </w:r>
    </w:p>
    <w:p>
      <w:r>
        <w:rPr>
          <w:b/>
          <w:color w:val="1B2A4A"/>
          <w:sz w:val="20"/>
        </w:rPr>
        <w:t xml:space="preserve">İlişkili Disiplinler: </w:t>
      </w:r>
      <w:r>
        <w:rPr>
          <w:sz w:val="20"/>
        </w:rPr>
        <w:t>Matematik (mantiksal dusunme), muhendislik (sistem tasarimi), is yonetimi (surec analizi)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sera icin otomatik sulama sistemi tasarlamaniz gerekiyor: Toprak nem seviyesi %30'un altina dustugunde sulama baslasin, %70'in ustune cikinca dursun. Bu sistemi algoritma olarak tasarlayin.</w:t>
            </w:r>
          </w:p>
        </w:tc>
      </w:tr>
    </w:tbl>
    <w:p/>
    <w:p>
      <w:r>
        <w:rPr>
          <w:b/>
          <w:color w:val="1B2A4A"/>
          <w:sz w:val="20"/>
        </w:rPr>
        <w:t xml:space="preserve">Yaratıcı Görev: </w:t>
      </w:r>
      <w:r>
        <w:rPr>
          <w:sz w:val="20"/>
        </w:rPr>
        <w:t>Gunluk hayatta karsilastiginiz bir sorunu (ornegin: otobus bekleme, alisveris yapma) Raspberry Pi ile cozecek bir sistem dusunun ve algoritmasini tasarlayin.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Algoritma kavrami ve temel ozellikleri anlasildi mi?</w:t>
      </w:r>
    </w:p>
    <w:p>
      <w:r>
        <w:rPr>
          <w:sz w:val="20"/>
        </w:rPr>
        <w:t xml:space="preserve">  ☐  Akis diyagrami sembolleri dogru kullanilabildi mi?</w:t>
      </w:r>
    </w:p>
    <w:p>
      <w:r>
        <w:rPr>
          <w:sz w:val="20"/>
        </w:rPr>
        <w:t xml:space="preserve">  ☐  Siralama, secim ve tekrar yapilari ayirt edilebildi mi?</w:t>
      </w:r>
    </w:p>
    <w:p>
      <w:pPr>
        <w:spacing w:before="200"/>
      </w:pPr>
      <w:r>
        <w:rPr>
          <w:b/>
          <w:color w:val="2E7D32"/>
          <w:sz w:val="24"/>
        </w:rPr>
        <w:t xml:space="preserve">  Öz Değerlendirme Soruları</w:t>
      </w:r>
    </w:p>
    <w:p>
      <w:r>
        <w:rPr>
          <w:b/>
          <w:color w:val="2E7D32"/>
          <w:sz w:val="20"/>
        </w:rPr>
        <w:t xml:space="preserve">  1. </w:t>
      </w:r>
      <w:r>
        <w:rPr>
          <w:sz w:val="20"/>
        </w:rPr>
        <w:t>Algoritma nedir ve neden onemlidir?</w:t>
      </w:r>
    </w:p>
    <w:p>
      <w:r>
        <w:rPr>
          <w:b/>
          <w:color w:val="2E7D32"/>
          <w:sz w:val="20"/>
        </w:rPr>
        <w:t xml:space="preserve">  2. </w:t>
      </w:r>
      <w:r>
        <w:rPr>
          <w:sz w:val="20"/>
        </w:rPr>
        <w:t>Akis diyagraminda karar sembolunun islevi nedir?</w:t>
      </w:r>
    </w:p>
    <w:p>
      <w:r>
        <w:rPr>
          <w:b/>
          <w:color w:val="2E7D32"/>
          <w:sz w:val="20"/>
        </w:rPr>
        <w:t xml:space="preserve">  3. </w:t>
      </w:r>
      <w:r>
        <w:rPr>
          <w:sz w:val="20"/>
        </w:rPr>
        <w:t>Bir Raspberry Pi projesi icin algoritma nasil tasarlanir?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Asagidakilerden hangisi algoritmanin temel ozelliklerinden biri DEGILDIR?</w:t>
            </w:r>
          </w:p>
        </w:tc>
        <w:tc>
          <w:tcPr>
            <w:tcW w:type="dxa" w:w="3213"/>
          </w:tcPr>
          <w:p>
            <w:r>
              <w:rPr>
                <w:sz w:val="18"/>
              </w:rPr>
              <w:t>A) Sonluluk  B) Kesinlik  C) Sonsuzluk  D) Etkinlik</w:t>
            </w:r>
          </w:p>
        </w:tc>
        <w:tc>
          <w:tcPr>
            <w:tcW w:type="dxa" w:w="3213"/>
          </w:tcPr>
          <w:p>
            <w:r>
              <w:rPr>
                <w:sz w:val="18"/>
              </w:rPr>
              <w:t>C</w:t>
            </w:r>
          </w:p>
        </w:tc>
      </w:tr>
      <w:tr>
        <w:tc>
          <w:tcPr>
            <w:tcW w:type="dxa" w:w="3213"/>
          </w:tcPr>
          <w:p>
            <w:r>
              <w:rPr>
                <w:sz w:val="18"/>
              </w:rPr>
              <w:t>Akis diyagraminda karar (kosul) ifadesi hangi sembolle gosterilir?</w:t>
            </w:r>
          </w:p>
        </w:tc>
        <w:tc>
          <w:tcPr>
            <w:tcW w:type="dxa" w:w="3213"/>
          </w:tcPr>
          <w:p>
            <w:r>
              <w:rPr>
                <w:sz w:val="18"/>
              </w:rPr>
              <w:t>A) Dikdortgen  B) Oval  C) Paralelkenar  D) Eskenar dortgen</w:t>
            </w:r>
          </w:p>
        </w:tc>
        <w:tc>
          <w:tcPr>
            <w:tcW w:type="dxa" w:w="3213"/>
          </w:tcPr>
          <w:p>
            <w:r>
              <w:rPr>
                <w:sz w:val="18"/>
              </w:rPr>
              <w:t>D</w:t>
            </w:r>
          </w:p>
        </w:tc>
      </w:tr>
      <w:tr>
        <w:tc>
          <w:tcPr>
            <w:tcW w:type="dxa" w:w="3213"/>
          </w:tcPr>
          <w:p>
            <w:r>
              <w:rPr>
                <w:sz w:val="18"/>
              </w:rPr>
              <w:t>'EGER sicaklik &gt; 30 ISE fan calistir DEGILSE fan durdur' ifadesi hangi kontrol yapisina ornektir?</w:t>
            </w:r>
          </w:p>
        </w:tc>
        <w:tc>
          <w:tcPr>
            <w:tcW w:type="dxa" w:w="3213"/>
          </w:tcPr>
          <w:p>
            <w:r>
              <w:rPr>
                <w:sz w:val="18"/>
              </w:rPr>
              <w:t>A) Siralama  B) Secim  C) Tekrar  D) Alt program</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Yapay zeka algoritmalari ile geleneksel algoritmalar arasindaki temel fark nedir? Yapay zeka bir algoritmaya gore karar verebilir mi yoksa kendi algoritmalarini olusturabilir mi?</w:t>
      </w:r>
    </w:p>
    <w:p>
      <w:r>
        <w:rPr>
          <w:b/>
          <w:color w:val="2E7D32"/>
          <w:sz w:val="20"/>
        </w:rPr>
        <w:t>Eleştirel Düşünme:</w:t>
      </w:r>
    </w:p>
    <w:p>
      <w:r>
        <w:rPr>
          <w:b/>
          <w:color w:val="2E7D32"/>
          <w:sz w:val="20"/>
        </w:rPr>
        <w:t xml:space="preserve">  1. </w:t>
      </w:r>
      <w:r>
        <w:rPr>
          <w:sz w:val="20"/>
        </w:rPr>
        <w:t>Bir problem icin birden fazla algoritma tasarlanabilir. Algoritmalarin verimliligi nasil karsilastirilir ve 'en iyi' algoritma kavrami ne anlama gelir?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"Algoritma Tasarlama ve Akis Diyagrami Cizimi Uygulamasi"</w:t>
      </w:r>
    </w:p>
    <w:p>
      <w:r>
        <w:rPr>
          <w:b/>
          <w:color w:val="1B2A4A"/>
          <w:sz w:val="20"/>
        </w:rPr>
        <w:t xml:space="preserve">Hedef: </w:t>
      </w:r>
      <w:r>
        <w:rPr>
          <w:sz w:val="20"/>
        </w:rPr>
        <w:t>Farkli problemler icin algoritma yazma ve akis diyagrami cizme becerisini pekistirme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3 problemi (cay demleme, not hesaplama, LED yakma) algoritma olarak yazin</w:t>
            </w:r>
          </w:p>
        </w:tc>
        <w:tc>
          <w:tcPr>
            <w:tcW w:type="dxa" w:w="3213"/>
          </w:tcPr>
          <w:p>
            <w:r>
              <w:rPr>
                <w:sz w:val="18"/>
              </w:rPr>
              <w:t>5 dk</w:t>
            </w:r>
          </w:p>
        </w:tc>
      </w:tr>
      <w:tr>
        <w:tc>
          <w:tcPr>
            <w:tcW w:type="dxa" w:w="3213"/>
          </w:tcPr>
          <w:p>
            <w:r>
              <w:rPr>
                <w:sz w:val="18"/>
              </w:rPr>
              <w:t>2</w:t>
            </w:r>
          </w:p>
        </w:tc>
        <w:tc>
          <w:tcPr>
            <w:tcW w:type="dxa" w:w="3213"/>
          </w:tcPr>
          <w:p>
            <w:r>
              <w:rPr>
                <w:sz w:val="18"/>
              </w:rPr>
              <w:t>Her algoritma icin akis diyagrami cizin (sembol referans kartini kullanin)</w:t>
            </w:r>
          </w:p>
        </w:tc>
        <w:tc>
          <w:tcPr>
            <w:tcW w:type="dxa" w:w="3213"/>
          </w:tcPr>
          <w:p>
            <w:r>
              <w:rPr>
                <w:sz w:val="18"/>
              </w:rPr>
              <w:t>5 dk</w:t>
            </w:r>
          </w:p>
        </w:tc>
      </w:tr>
      <w:tr>
        <w:tc>
          <w:tcPr>
            <w:tcW w:type="dxa" w:w="3213"/>
          </w:tcPr>
          <w:p>
            <w:r>
              <w:rPr>
                <w:sz w:val="18"/>
              </w:rPr>
              <w:t>3</w:t>
            </w:r>
          </w:p>
        </w:tc>
        <w:tc>
          <w:tcPr>
            <w:tcW w:type="dxa" w:w="3213"/>
          </w:tcPr>
          <w:p>
            <w:r>
              <w:rPr>
                <w:sz w:val="18"/>
              </w:rPr>
              <w:t>Karar yapisi iceren bir algoritma tasarlayin ve pseudocode olarak yazin</w:t>
            </w:r>
          </w:p>
        </w:tc>
        <w:tc>
          <w:tcPr>
            <w:tcW w:type="dxa" w:w="3213"/>
          </w:tcPr>
          <w:p>
            <w:r>
              <w:rPr>
                <w:sz w:val="18"/>
              </w:rPr>
              <w:t>5 dk</w:t>
            </w:r>
          </w:p>
        </w:tc>
      </w:tr>
      <w:tr>
        <w:tc>
          <w:tcPr>
            <w:tcW w:type="dxa" w:w="3213"/>
          </w:tcPr>
          <w:p>
            <w:r>
              <w:rPr>
                <w:sz w:val="18"/>
              </w:rPr>
              <w:t>4</w:t>
            </w:r>
          </w:p>
        </w:tc>
        <w:tc>
          <w:tcPr>
            <w:tcW w:type="dxa" w:w="3213"/>
          </w:tcPr>
          <w:p>
            <w:r>
              <w:rPr>
                <w:sz w:val="18"/>
              </w:rPr>
              <w:t>Grup olarak birbirinizin calismasini degerlendirin ve sunun</w:t>
            </w:r>
          </w:p>
        </w:tc>
        <w:tc>
          <w:tcPr>
            <w:tcW w:type="dxa" w:w="3213"/>
          </w:tcPr>
          <w:p>
            <w:r>
              <w:rPr>
                <w:sz w:val="18"/>
              </w:rPr>
              <w:t>5 dk</w:t>
            </w:r>
          </w:p>
        </w:tc>
      </w:tr>
    </w:tbl>
    <w:p/>
    <w:p>
      <w:r>
        <w:rPr>
          <w:b/>
          <w:color w:val="1B2A4A"/>
          <w:sz w:val="20"/>
        </w:rPr>
        <w:t xml:space="preserve">Tamamlanma Kriteri: </w:t>
      </w:r>
      <w:r>
        <w:rPr>
          <w:sz w:val="20"/>
        </w:rPr>
        <w:t>En az 3 algoritma yazilmis, akis diyagramlari cizilmis ve pseudocode ornegi hazirlanmis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"Akis Diyagrami ile Algoritma Gorsellestirme"</w:t>
      </w:r>
    </w:p>
    <w:p>
      <w:r>
        <w:rPr>
          <w:b/>
          <w:color w:val="1B2A4A"/>
          <w:sz w:val="20"/>
        </w:rPr>
        <w:t xml:space="preserve">Eğitmenin Gösterdiği: </w:t>
      </w:r>
      <w:r>
        <w:rPr>
          <w:sz w:val="20"/>
        </w:rPr>
        <w:t>Tahtada adim adim bir akis diyagrami cizer, sembol kullanimini gosterir ve Raspberry Pi LED projesi icin algoritmayi akis diyagramina cevirir.</w:t>
      </w:r>
    </w:p>
    <w:p>
      <w:r>
        <w:rPr>
          <w:b/>
          <w:color w:val="1B2A4A"/>
          <w:sz w:val="20"/>
        </w:rPr>
        <w:t xml:space="preserve">Öğrencinin Tekrarladığı: </w:t>
      </w:r>
      <w:r>
        <w:rPr>
          <w:sz w:val="20"/>
        </w:rPr>
        <w:t>Egitmeni izler, kendi kagidi uzerinde ayni akis diyagramini cizer ve verilen farkli bir problem icin kendi diyagramini olusturur.</w:t>
      </w:r>
    </w:p>
    <w:p>
      <w:r>
        <w:rPr>
          <w:b/>
          <w:color w:val="1B2A4A"/>
          <w:sz w:val="20"/>
        </w:rPr>
        <w:t xml:space="preserve">Dikkat Noktaları: </w:t>
      </w:r>
      <w:r>
        <w:rPr>
          <w:sz w:val="20"/>
        </w:rPr>
        <w:t>Akis diyagrami sembollerinin standart kullanimina dikkat edilmeli; ozellikle karar sembolunun Evet/Hayir dallari acikca belirtilmelidir.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Gunluk Hayat Algoritmasi</w:t>
            </w:r>
          </w:p>
        </w:tc>
        <w:tc>
          <w:tcPr>
            <w:tcW w:type="dxa" w:w="3213"/>
          </w:tcPr>
          <w:p>
            <w:r>
              <w:rPr>
                <w:sz w:val="18"/>
              </w:rPr>
              <w:t>Sectiginiz bir gunluk rutin isi (kahvalti hazirlama, alisveris yapma vb.) en az 8 adimli algoritma olarak yazin ve akis diyagrami cizin</w:t>
            </w:r>
          </w:p>
        </w:tc>
        <w:tc>
          <w:tcPr>
            <w:tcW w:type="dxa" w:w="3213"/>
          </w:tcPr>
          <w:p>
            <w:r>
              <w:rPr>
                <w:sz w:val="18"/>
              </w:rPr>
              <w:t>Kolay</w:t>
            </w:r>
          </w:p>
        </w:tc>
      </w:tr>
      <w:tr>
        <w:tc>
          <w:tcPr>
            <w:tcW w:type="dxa" w:w="3213"/>
          </w:tcPr>
          <w:p>
            <w:r>
              <w:rPr>
                <w:sz w:val="18"/>
              </w:rPr>
              <w:t>Karar Yapili Algoritma</w:t>
            </w:r>
          </w:p>
        </w:tc>
        <w:tc>
          <w:tcPr>
            <w:tcW w:type="dxa" w:w="3213"/>
          </w:tcPr>
          <w:p>
            <w:r>
              <w:rPr>
                <w:sz w:val="18"/>
              </w:rPr>
              <w:t>Ogrenci not sistemini modelleyin: Notu girin, 85-100 arasi AA, 70-84 arasi BA, 50-69 arasi CC, 50 alti FF olarak gostersin</w:t>
            </w:r>
          </w:p>
        </w:tc>
        <w:tc>
          <w:tcPr>
            <w:tcW w:type="dxa" w:w="3213"/>
          </w:tcPr>
          <w:p>
            <w:r>
              <w:rPr>
                <w:sz w:val="18"/>
              </w:rPr>
              <w:t>Orta</w:t>
            </w:r>
          </w:p>
        </w:tc>
      </w:tr>
      <w:tr>
        <w:tc>
          <w:tcPr>
            <w:tcW w:type="dxa" w:w="3213"/>
          </w:tcPr>
          <w:p>
            <w:r>
              <w:rPr>
                <w:sz w:val="18"/>
              </w:rPr>
              <w:t>Raspberry Pi Proje Algoritmasi</w:t>
            </w:r>
          </w:p>
        </w:tc>
        <w:tc>
          <w:tcPr>
            <w:tcW w:type="dxa" w:w="3213"/>
          </w:tcPr>
          <w:p>
            <w:r>
              <w:rPr>
                <w:sz w:val="18"/>
              </w:rPr>
              <w:t>Bir akilli ev senaryosu icin algoritma tasarlayin: Isik sensoru karanlik algilarsa lambayyi yak, sicaklik sensoru 25 derece ustuneyse klimayi calistir</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Otomasyonu Proje Planlamasi"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ciftci serasindaki bitkilerin otomatik olarak sulanmasini, sicakligin izlenmesini ve havalandirmanin kontrol edilmesini istiyor. Raspberry Pi kullanarak bir otomasyon sistemi tasarlamaniz gerekiyor. Oncelikle sistemin tum islevlerini belirleyin, her islev icin ayri algoritmalar yazin ve bunlari birlesik bir akis diyagraminda gorsellestirin. Hangi sensorler gereklidir ve nasil bir mantiksal akis izlenmelidir?</w:t>
            </w:r>
          </w:p>
        </w:tc>
      </w:tr>
    </w:tbl>
    <w:p/>
    <w:p>
      <w:r>
        <w:rPr>
          <w:b/>
          <w:color w:val="1B2A4A"/>
          <w:sz w:val="20"/>
        </w:rPr>
        <w:t xml:space="preserve">Beklenen Çıktı: </w:t>
      </w:r>
      <w:r>
        <w:rPr>
          <w:sz w:val="20"/>
        </w:rPr>
        <w:t>Sera otomasyon sistemi icin gereksinimler listesi, 3 ayri fonksiyon algoritmasi (sulama, sicaklik kontrolu, havalandirma) ve birlesik akis diyagrami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algoritma kavramini, temel ozelliklerini (sonluluk, kesinlik, girdi, cikti, etkinlik), akis diyagrami sembollerini ve kontrol yapilarini (siralama, secim, tekrar) ogrendik. Raspberry Pi projeleri icin algoritma tasarlamanin onemini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Algoritma</w:t>
            </w:r>
          </w:p>
        </w:tc>
        <w:tc>
          <w:tcPr>
            <w:tcW w:type="dxa" w:w="4819"/>
            <w:shd w:fill="F5F5F5"/>
          </w:tcPr>
          <w:p>
            <w:r>
              <w:rPr>
                <w:b/>
                <w:color w:val="1B2A4A"/>
                <w:sz w:val="20"/>
              </w:rPr>
              <w:t xml:space="preserve">  Akis Diyagrami</w:t>
            </w:r>
          </w:p>
        </w:tc>
      </w:tr>
      <w:tr>
        <w:tc>
          <w:tcPr>
            <w:tcW w:type="dxa" w:w="4819"/>
            <w:shd w:fill="F5F5F5"/>
          </w:tcPr>
          <w:p>
            <w:r>
              <w:rPr>
                <w:b/>
                <w:color w:val="1B2A4A"/>
                <w:sz w:val="20"/>
              </w:rPr>
              <w:t xml:space="preserve">  Pseudocode</w:t>
            </w:r>
          </w:p>
        </w:tc>
        <w:tc>
          <w:tcPr>
            <w:tcW w:type="dxa" w:w="4819"/>
            <w:shd w:fill="F5F5F5"/>
          </w:tcPr>
          <w:p>
            <w:r>
              <w:rPr>
                <w:b/>
                <w:color w:val="1B2A4A"/>
                <w:sz w:val="20"/>
              </w:rPr>
              <w:t xml:space="preserve">  Siralama Yapisi</w:t>
            </w:r>
          </w:p>
        </w:tc>
      </w:tr>
      <w:tr>
        <w:tc>
          <w:tcPr>
            <w:tcW w:type="dxa" w:w="4819"/>
            <w:shd w:fill="F5F5F5"/>
          </w:tcPr>
          <w:p>
            <w:r>
              <w:rPr>
                <w:b/>
                <w:color w:val="1B2A4A"/>
                <w:sz w:val="20"/>
              </w:rPr>
              <w:t xml:space="preserve">  Secim Yapisi</w:t>
            </w:r>
          </w:p>
        </w:tc>
        <w:tc>
          <w:tcPr>
            <w:tcW w:type="dxa" w:w="4819"/>
            <w:shd w:fill="F5F5F5"/>
          </w:tcPr>
          <w:p>
            <w:r>
              <w:rPr>
                <w:b/>
                <w:color w:val="1B2A4A"/>
                <w:sz w:val="20"/>
              </w:rPr>
              <w:t xml:space="preserve">  Tekrar Yapisi</w:t>
            </w:r>
          </w:p>
        </w:tc>
      </w:tr>
    </w:tbl>
    <w:p/>
    <w:p>
      <w:pPr>
        <w:spacing w:before="200"/>
      </w:pPr>
      <w:r>
        <w:rPr>
          <w:b/>
          <w:color w:val="757575"/>
          <w:sz w:val="24"/>
        </w:rPr>
        <w:t xml:space="preserve">  Bir Sonraki Dersle Köprü</w:t>
      </w:r>
    </w:p>
    <w:p>
      <w:r>
        <w:rPr>
          <w:sz w:val="20"/>
        </w:rPr>
        <w:t>Bir sonraki derste Raspberry Pi uzerine Python kurulumunu, NOOBS yapisini ve IDLE editoru kullanmayi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 gunluk hayatinizdan bir problemi secin (ornegin: camasir yikama, ders calisma plani), bu problem icin en az 10 adimli bir algoritma yazin ve akis diyagramini cizin. Algoritmada en az bir karar yapisi kullanin.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Akis diyagrami sembolleri posterini hazirlayinn</w:t>
      </w:r>
    </w:p>
    <w:p>
      <w:pPr>
        <w:pStyle w:val="ListBullet"/>
      </w:pPr>
      <w:r>
        <w:rPr>
          <w:sz w:val="20"/>
        </w:rPr>
        <w:t>Kareli kagit ve renkli kalem setlerini her kursiyer icin temin edin</w:t>
      </w:r>
    </w:p>
    <w:p>
      <w:pPr>
        <w:pStyle w:val="ListBullet"/>
      </w:pPr>
      <w:r>
        <w:rPr>
          <w:sz w:val="20"/>
        </w:rPr>
        <w:t>Raspberry Pi LED ornek projesinin algoritmasini onceden hazirlaayin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Kursiyerler algoritma adimlarini yeterince ayrintili yazamayabilir</w:t>
            </w:r>
          </w:p>
        </w:tc>
        <w:tc>
          <w:tcPr>
            <w:tcW w:type="dxa" w:w="4819"/>
          </w:tcPr>
          <w:p>
            <w:r>
              <w:rPr>
                <w:sz w:val="18"/>
              </w:rPr>
              <w:t>Basit orneklerden baslayin (cay demleme gibi) ve adim adim detay eklemeyi gosterin</w:t>
            </w:r>
          </w:p>
        </w:tc>
      </w:tr>
      <w:tr>
        <w:tc>
          <w:tcPr>
            <w:tcW w:type="dxa" w:w="4819"/>
          </w:tcPr>
          <w:p>
            <w:r>
              <w:rPr>
                <w:sz w:val="18"/>
              </w:rPr>
              <w:t>Akis diyagrami sembollerinin karistirilmasi</w:t>
            </w:r>
          </w:p>
        </w:tc>
        <w:tc>
          <w:tcPr>
            <w:tcW w:type="dxa" w:w="4819"/>
          </w:tcPr>
          <w:p>
            <w:r>
              <w:rPr>
                <w:sz w:val="18"/>
              </w:rPr>
              <w:t>Sembolleri gosteren bir referans karti dagitinn ve ilk birka diyagrami birlikte cizin</w:t>
            </w:r>
          </w:p>
        </w:tc>
      </w:tr>
    </w:tbl>
    <w:p/>
    <w:p>
      <w:r>
        <w:rPr>
          <w:b/>
          <w:color w:val="1B2A4A"/>
          <w:sz w:val="20"/>
        </w:rPr>
        <w:t xml:space="preserve">Zaman Yönetimi: </w:t>
      </w:r>
      <w:r>
        <w:rPr>
          <w:sz w:val="20"/>
        </w:rPr>
        <w:t>Algoritma kavrami anlatimina 12 dk, akis diyagrami cizim uygulamasina 8 dk ayirin.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Kareli kagit yoksa duz kagit uzerinde cetvel ile cizim yapilabilir. Alternatif olarak draw.io veya Flowgorithm gibi ucretsiz yazilimlar kullanilabilir.</w:t>
            </w:r>
          </w:p>
        </w:tc>
      </w:tr>
    </w:tbl>
    <w:p/>
    <w:p>
      <w:r>
        <w:br w:type="page"/>
      </w:r>
    </w:p>
    <w:p>
      <w:pPr>
        <w:jc w:val="center"/>
      </w:pPr>
      <w:r>
        <w:rPr>
          <w:b/>
          <w:color w:val="1B2A4A"/>
          <w:sz w:val="36"/>
        </w:rPr>
        <w:t>━━━  14. SAAT  ━━━</w:t>
      </w:r>
    </w:p>
    <w:p>
      <w:pPr>
        <w:jc w:val="center"/>
      </w:pPr>
      <w:r>
        <w:rPr>
          <w:color w:val="2C6FAD"/>
          <w:sz w:val="32"/>
        </w:rPr>
        <w:t>Python Kurulumu, NOOBS Yapisi ve IDLE Kullanimi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Raspberry Pi uzerinde NOOBS ile isletim sistemi kurulumunu aciklar, Python programlama dilinin ozelliklerini ve kullanim alanlarini kavrar, IDLE ve Thonny IDE ortamlarinda temel Python komutlarini calistirir.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M3-K4</w:t>
            </w:r>
          </w:p>
        </w:tc>
        <w:tc>
          <w:tcPr>
            <w:tcW w:type="dxa" w:w="3213"/>
          </w:tcPr>
          <w:p>
            <w:r>
              <w:rPr>
                <w:sz w:val="18"/>
              </w:rPr>
              <w:t>NOOBS (New Out Of Box Software) yapisini aciklar ve Raspberry Pi uzerinde isletim sistemi kurulum surecini tanimlar</w:t>
            </w:r>
          </w:p>
        </w:tc>
        <w:tc>
          <w:tcPr>
            <w:tcW w:type="dxa" w:w="3213"/>
          </w:tcPr>
          <w:p>
            <w:r>
              <w:rPr>
                <w:sz w:val="18"/>
              </w:rPr>
              <w:t>Kavrama</w:t>
            </w:r>
          </w:p>
        </w:tc>
      </w:tr>
      <w:tr>
        <w:tc>
          <w:tcPr>
            <w:tcW w:type="dxa" w:w="3213"/>
          </w:tcPr>
          <w:p>
            <w:r>
              <w:rPr>
                <w:sz w:val="18"/>
              </w:rPr>
              <w:t>M3-K5</w:t>
            </w:r>
          </w:p>
        </w:tc>
        <w:tc>
          <w:tcPr>
            <w:tcW w:type="dxa" w:w="3213"/>
          </w:tcPr>
          <w:p>
            <w:r>
              <w:rPr>
                <w:sz w:val="18"/>
              </w:rPr>
              <w:t>Python programlama dilinin tarihcesini, ozelliklerini ve Raspberry Pi ile iliskisini aciklar</w:t>
            </w:r>
          </w:p>
        </w:tc>
        <w:tc>
          <w:tcPr>
            <w:tcW w:type="dxa" w:w="3213"/>
          </w:tcPr>
          <w:p>
            <w:r>
              <w:rPr>
                <w:sz w:val="18"/>
              </w:rPr>
              <w:t>Kavrama</w:t>
            </w:r>
          </w:p>
        </w:tc>
      </w:tr>
      <w:tr>
        <w:tc>
          <w:tcPr>
            <w:tcW w:type="dxa" w:w="3213"/>
          </w:tcPr>
          <w:p>
            <w:r>
              <w:rPr>
                <w:sz w:val="18"/>
              </w:rPr>
              <w:t>M3-K6</w:t>
            </w:r>
          </w:p>
        </w:tc>
        <w:tc>
          <w:tcPr>
            <w:tcW w:type="dxa" w:w="3213"/>
          </w:tcPr>
          <w:p>
            <w:r>
              <w:rPr>
                <w:sz w:val="18"/>
              </w:rPr>
              <w:t>IDLE ve Thonny IDE ortamlarinda Python Shell ve Script modlarini kullanarak temel komutlari calistirir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Algoritma kavrami ve akis diyagramlari (Saat 13)</w:t>
      </w:r>
    </w:p>
    <w:p>
      <w:pPr>
        <w:spacing w:before="200"/>
      </w:pPr>
      <w:r>
        <w:rPr>
          <w:b/>
          <w:color w:val="757575"/>
          <w:sz w:val="24"/>
        </w:rPr>
        <w:t xml:space="preserve">  Öğrencinin Bilmesi Gerekenler</w:t>
      </w:r>
    </w:p>
    <w:p>
      <w:pPr>
        <w:pStyle w:val="ListBullet"/>
      </w:pPr>
      <w:r>
        <w:rPr>
          <w:sz w:val="20"/>
        </w:rPr>
        <w:t>Raspberry Pi donaniminin temel bilesenleri (islemci, RAM, GPIO pinleri)</w:t>
      </w:r>
    </w:p>
    <w:p>
      <w:pPr>
        <w:pStyle w:val="ListBullet"/>
      </w:pPr>
      <w:r>
        <w:rPr>
          <w:sz w:val="20"/>
        </w:rPr>
        <w:t>SD kart ve isletim sistemi kavrami</w:t>
      </w:r>
    </w:p>
    <w:p>
      <w:pPr>
        <w:pStyle w:val="ListBullet"/>
      </w:pPr>
      <w:r>
        <w:rPr>
          <w:sz w:val="20"/>
        </w:rPr>
        <w:t>Metin editoru kullanma becerisi</w:t>
      </w:r>
    </w:p>
    <w:p>
      <w:pPr>
        <w:spacing w:before="200"/>
      </w:pPr>
      <w:r>
        <w:rPr>
          <w:b/>
          <w:color w:val="757575"/>
          <w:sz w:val="24"/>
        </w:rPr>
        <w:t xml:space="preserve">  Olası Kavram Yanılgıları</w:t>
      </w:r>
    </w:p>
    <w:p>
      <w:pPr>
        <w:pStyle w:val="ListBullet"/>
      </w:pPr>
      <w:r>
        <w:rPr>
          <w:sz w:val="20"/>
        </w:rPr>
        <w:t>Python yavas bir programlama dilidir ve ciddi projeler icin uygun degildir - Python performans kritik isler disinda bircok alanda (yapay zeka, web, otomasyon) etkili kullaniir</w:t>
      </w:r>
    </w:p>
    <w:p>
      <w:pPr>
        <w:pStyle w:val="ListBullet"/>
      </w:pPr>
      <w:r>
        <w:rPr>
          <w:sz w:val="20"/>
        </w:rPr>
        <w:t>Raspberry Pi sadece egitim amaciyla kullanilan basit bir cihazddir - aslinda endustriyel otomasyon, IoT ve sunucu olarak da kullanilmaktadir</w:t>
      </w:r>
    </w:p>
    <w:p>
      <w:pPr>
        <w:spacing w:before="200"/>
      </w:pPr>
      <w:r>
        <w:rPr>
          <w:b/>
          <w:color w:val="757575"/>
          <w:sz w:val="24"/>
        </w:rPr>
        <w:t xml:space="preserve">  Hazırlık Materyalleri</w:t>
      </w:r>
    </w:p>
    <w:p>
      <w:pPr>
        <w:pStyle w:val="ListBullet"/>
      </w:pPr>
      <w:r>
        <w:rPr>
          <w:sz w:val="20"/>
        </w:rPr>
        <w:t>Raspberry Pi, SD kart, monitor, klavye, mouse</w:t>
      </w:r>
    </w:p>
    <w:p>
      <w:pPr>
        <w:pStyle w:val="ListBullet"/>
      </w:pPr>
      <w:r>
        <w:rPr>
          <w:sz w:val="20"/>
        </w:rPr>
        <w:t>NOOBS yuklu SD kart veya NOOBS indirme imkani</w:t>
      </w:r>
    </w:p>
    <w:p>
      <w:pPr>
        <w:pStyle w:val="ListBullet"/>
      </w:pPr>
      <w:r>
        <w:rPr>
          <w:sz w:val="20"/>
        </w:rPr>
        <w:t>Projeksiyon cihazi</w:t>
      </w:r>
    </w:p>
    <w:p>
      <w:pPr>
        <w:pStyle w:val="ListBullet"/>
      </w:pPr>
      <w:r>
        <w:rPr>
          <w:sz w:val="20"/>
        </w:rPr>
        <w:t>Python komut referans karti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bilgisayar kutusundan cikarildiginda icinde hicbir program yoktur - bos bir beyindir. Isletim sistemi yuklemek onu hayata dondurmek gibidir. Raspberry Pi de ayni sekilde: SD karta NOOBS yukledigimizde ona 'dusunme yetenegii' kazandiriyoruz. Peki ya Python? O da Raspberry Pi'nin 'konusma dili' oluyor!</w:t>
      </w:r>
    </w:p>
    <w:p>
      <w:r>
        <w:rPr>
          <w:b/>
          <w:color w:val="1B2A4A"/>
          <w:sz w:val="20"/>
        </w:rPr>
        <w:t xml:space="preserve">Günlük Hayat Bağlantısı: </w:t>
      </w:r>
      <w:r>
        <w:rPr>
          <w:sz w:val="20"/>
        </w:rPr>
        <w:t>Telefonunuza uygulama indirip kurdugunuz gibi, Raspberry Pi'ye de NOOBS araciliiyla isletim sistemi ve Python kurulur. Python, Raspberry Pi'nin varsayilan programlama dili olarak gelir ve GPIO pinlerini kontrol etmemizi saglar.</w:t>
      </w:r>
    </w:p>
    <w:p>
      <w:pPr>
        <w:spacing w:before="200"/>
      </w:pPr>
      <w:r>
        <w:rPr>
          <w:b/>
          <w:color w:val="2C6FAD"/>
          <w:sz w:val="24"/>
        </w:rPr>
        <w:t xml:space="preserve">  Ön Bilgi Yoklama Soruları</w:t>
      </w:r>
    </w:p>
    <w:p>
      <w:r>
        <w:rPr>
          <w:b/>
          <w:color w:val="2C6FAD"/>
          <w:sz w:val="20"/>
        </w:rPr>
        <w:t xml:space="preserve">  1. </w:t>
      </w:r>
      <w:r>
        <w:rPr>
          <w:sz w:val="20"/>
        </w:rPr>
        <w:t>Kursiyerlerden daha once herhangi bir program kurup kurmadiklarini ve kurulum sirasinda hangi adimlari izlediklerini paylasmalaari istenir.</w:t>
      </w:r>
    </w:p>
    <w:p>
      <w:pPr>
        <w:spacing w:before="200"/>
      </w:pPr>
      <w:r>
        <w:rPr>
          <w:b/>
          <w:color w:val="2C6FAD"/>
          <w:sz w:val="24"/>
        </w:rPr>
        <w:t xml:space="preserve">  Motivasyon Etkinliği: "Raspberry Pi'ye Hayat Verme"</w:t>
      </w:r>
    </w:p>
    <w:p>
      <w:r>
        <w:rPr>
          <w:b/>
          <w:color w:val="1B2A4A"/>
          <w:sz w:val="20"/>
        </w:rPr>
        <w:t xml:space="preserve">Açıklama: </w:t>
      </w:r>
      <w:r>
        <w:rPr>
          <w:sz w:val="20"/>
        </w:rPr>
        <w:t>Kursiyerler NOOBS kurulum surecini izliyor ve Python'un Raspberry Pi uzerindeki yerini kesefediyor.</w:t>
      </w:r>
    </w:p>
    <w:p>
      <w:r>
        <w:rPr>
          <w:b/>
          <w:color w:val="1B2A4A"/>
          <w:sz w:val="20"/>
        </w:rPr>
        <w:t xml:space="preserve">Yönerge: </w:t>
      </w:r>
      <w:r>
        <w:rPr>
          <w:sz w:val="20"/>
        </w:rPr>
        <w:t>Egitmen Raspberry Pi'yi monitor, klavye ve mouse ile baglar. NOOBS yuklu SD karti takar ve acilis surecini gosterir. Kursiyerlerden acilis sirasinda ekranda gorulen adimlari not almalari istenir. Ardindan masaustunde Python IDLE ve Thonny ikonlari gosterilir.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maker (yapici) toplulugunun yeni uyesi olarak Raspberry Pi ile ilk projenizi yapmak istiyorsunuz. Elinizde bos bir Raspberry Pi ve bir SD kart var. Isletim sistemini kurup Python ile ilk programinizi calistirmaniz gerekiyor. Bu sureci adim adim nasil gerceklestiirirsiniz?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"NOOBS Kurulumu ve Python IDE Kesfetme"</w:t>
      </w:r>
    </w:p>
    <w:p>
      <w:r>
        <w:rPr>
          <w:b/>
          <w:color w:val="1B2A4A"/>
          <w:sz w:val="20"/>
        </w:rPr>
        <w:t xml:space="preserve">Türü: </w:t>
      </w:r>
      <w:r>
        <w:rPr>
          <w:sz w:val="20"/>
        </w:rPr>
        <w:t>Uygulamali bireysel calisma</w:t>
      </w:r>
    </w:p>
    <w:p>
      <w:r>
        <w:rPr>
          <w:b/>
          <w:color w:val="1B2A4A"/>
          <w:sz w:val="20"/>
        </w:rPr>
        <w:t xml:space="preserve">Amacı: </w:t>
      </w:r>
      <w:r>
        <w:rPr>
          <w:sz w:val="20"/>
        </w:rPr>
        <w:t>NOOBS kurulum surecini anlama ve Python IDE ortamlarinda ilk deneyimi kazanma</w:t>
      </w:r>
    </w:p>
    <w:p>
      <w:r>
        <w:rPr>
          <w:b/>
          <w:color w:val="1B2A4A"/>
          <w:sz w:val="20"/>
        </w:rPr>
        <w:t xml:space="preserve">Malzemeler: </w:t>
      </w:r>
      <w:r>
        <w:rPr>
          <w:sz w:val="20"/>
        </w:rPr>
        <w:t>Raspberry Pi, NOOBS yuklu SD kart, monitor, klavye, mouse, internet baglantisi (opsiyonel)</w:t>
      </w:r>
    </w:p>
    <w:p>
      <w:pPr>
        <w:spacing w:before="200"/>
      </w:pPr>
      <w:r>
        <w:rPr>
          <w:b/>
          <w:color w:val="007A7A"/>
          <w:sz w:val="24"/>
        </w:rPr>
        <w:t xml:space="preserve">  Yönerge Adımları</w:t>
      </w:r>
    </w:p>
    <w:p>
      <w:r>
        <w:rPr>
          <w:b/>
          <w:color w:val="007A7A"/>
          <w:sz w:val="20"/>
        </w:rPr>
        <w:t xml:space="preserve">  1. </w:t>
      </w:r>
      <w:r>
        <w:rPr>
          <w:sz w:val="20"/>
        </w:rPr>
        <w:t>NOOBS'un SD karta nasil yuklendigini inceleyin (etcher/imager kullanimi)</w:t>
      </w:r>
    </w:p>
    <w:p>
      <w:r>
        <w:rPr>
          <w:b/>
          <w:color w:val="007A7A"/>
          <w:sz w:val="20"/>
        </w:rPr>
        <w:t xml:space="preserve">  2. </w:t>
      </w:r>
      <w:r>
        <w:rPr>
          <w:sz w:val="20"/>
        </w:rPr>
        <w:t>Raspberry Pi'yi baglayin ve NOOBS ile Raspbian/Raspberry Pi OS kurulumunu baslatin veya onceden kurulu sistemi acin</w:t>
      </w:r>
    </w:p>
    <w:p>
      <w:r>
        <w:rPr>
          <w:b/>
          <w:color w:val="007A7A"/>
          <w:sz w:val="20"/>
        </w:rPr>
        <w:t xml:space="preserve">  3. </w:t>
      </w:r>
      <w:r>
        <w:rPr>
          <w:sz w:val="20"/>
        </w:rPr>
        <w:t>Masaustunde Python 3 IDLE'i bulun ve acin, Shell modunda basit islemler yapin (2+3, print('Merhaba'))</w:t>
      </w:r>
    </w:p>
    <w:p>
      <w:r>
        <w:rPr>
          <w:b/>
          <w:color w:val="007A7A"/>
          <w:sz w:val="20"/>
        </w:rPr>
        <w:t xml:space="preserve">  4. </w:t>
      </w:r>
      <w:r>
        <w:rPr>
          <w:sz w:val="20"/>
        </w:rPr>
        <w:t>Thonny IDE'yi acin ve ayni islemleri tekrarlayin, iki IDE arasindaki farklari not edin</w:t>
      </w:r>
    </w:p>
    <w:p>
      <w:r>
        <w:rPr>
          <w:b/>
          <w:color w:val="1B2A4A"/>
          <w:sz w:val="20"/>
        </w:rPr>
        <w:t xml:space="preserve">Öğrenci Rolü: </w:t>
      </w:r>
      <w:r>
        <w:rPr>
          <w:sz w:val="20"/>
        </w:rPr>
        <w:t>Raspberry Pi uzerinde IDLE ve Thonny IDE'yi acar, Shell modunda temel Python komutlarini dener ve iki IDE'yi karsilastirir.</w:t>
      </w:r>
    </w:p>
    <w:p>
      <w:r>
        <w:rPr>
          <w:b/>
          <w:color w:val="1B2A4A"/>
          <w:sz w:val="20"/>
        </w:rPr>
        <w:t xml:space="preserve">Öğretmen Rolü: </w:t>
      </w:r>
      <w:r>
        <w:rPr>
          <w:sz w:val="20"/>
        </w:rPr>
        <w:t>NOOBS kurulum surecini adim adim gosterir, IDLE ve Thonny IDE arasindaki farklari aciklar ve ilk Python komutlarinin calistirilmasini rehberlik eder.</w:t>
      </w:r>
    </w:p>
    <w:p>
      <w:r>
        <w:rPr>
          <w:b/>
          <w:color w:val="1B2A4A"/>
          <w:sz w:val="20"/>
        </w:rPr>
        <w:t xml:space="preserve">Beklenen Ürün: </w:t>
      </w:r>
      <w:r>
        <w:rPr>
          <w:sz w:val="20"/>
        </w:rPr>
        <w:t>Calisan Raspberry Pi uzerinde IDLE ve Thonny IDE'de calistirilmis temel Python komut kayitlari</w:t>
      </w:r>
    </w:p>
    <w:p>
      <w:pPr>
        <w:spacing w:before="200"/>
      </w:pPr>
      <w:r>
        <w:rPr>
          <w:b/>
          <w:color w:val="007A7A"/>
          <w:sz w:val="24"/>
        </w:rPr>
        <w:t xml:space="preserve">  Araştırma Soruları</w:t>
      </w:r>
    </w:p>
    <w:p>
      <w:r>
        <w:rPr>
          <w:b/>
          <w:color w:val="007A7A"/>
          <w:sz w:val="20"/>
        </w:rPr>
        <w:t xml:space="preserve">  1. </w:t>
      </w:r>
      <w:r>
        <w:rPr>
          <w:sz w:val="20"/>
        </w:rPr>
        <w:t>Python programlama dili neden 'Python' olarak adlandirilmistir? Guido van Rossum Python'u hangi amacla gelistirmistir?</w:t>
      </w:r>
    </w:p>
    <w:p>
      <w:r>
        <w:rPr>
          <w:b/>
          <w:color w:val="1B2A4A"/>
          <w:sz w:val="20"/>
        </w:rPr>
        <w:t xml:space="preserve">Grupla Çalışma Kuralları: </w:t>
      </w:r>
      <w:r>
        <w:rPr>
          <w:sz w:val="20"/>
        </w:rPr>
        <w:t>Her kursiyer en az IDLE Shell'de 5 farkli komut calistirmali ve Thonny'de bir script dosyasi olusturmaalidir.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NOOBS</w:t>
            </w:r>
          </w:p>
        </w:tc>
        <w:tc>
          <w:tcPr>
            <w:tcW w:type="dxa" w:w="2409"/>
          </w:tcPr>
          <w:p>
            <w:r>
              <w:rPr>
                <w:sz w:val="18"/>
              </w:rPr>
              <w:t>New Out Of Box Software - Raspberry Pi icin isletim sistemi kurulumunu kolaylastiran bir yukleme aracidir; SD karta kopyalanarak Raspberry Pi'nin ilk acilisinda isletim sistemi secimi yapmayi saglar</w:t>
            </w:r>
          </w:p>
        </w:tc>
        <w:tc>
          <w:tcPr>
            <w:tcW w:type="dxa" w:w="2409"/>
          </w:tcPr>
          <w:p>
            <w:r>
              <w:rPr>
                <w:sz w:val="18"/>
              </w:rPr>
              <w:t>Raspbian/Raspberry Pi OS, LibreELEC, OSMC secenekleri; SD karta kopyalama</w:t>
            </w:r>
          </w:p>
        </w:tc>
        <w:tc>
          <w:tcPr>
            <w:tcW w:type="dxa" w:w="2409"/>
          </w:tcPr>
          <w:p>
            <w:r>
              <w:rPr>
                <w:sz w:val="18"/>
              </w:rPr>
              <w:t>NOOBS SD karta kopyalanir &gt; Raspberry Pi acilir &gt; Isletim sistemi secilir (genellikle Raspberry Pi OS) &gt; Kurulum baslar &gt; Masaustu hazir. Alternatif: Raspberry Pi Imager ile dogrudan OS imaji SD karta yazilabilir</w:t>
            </w:r>
          </w:p>
        </w:tc>
      </w:tr>
      <w:tr>
        <w:tc>
          <w:tcPr>
            <w:tcW w:type="dxa" w:w="2409"/>
          </w:tcPr>
          <w:p>
            <w:r>
              <w:rPr>
                <w:sz w:val="18"/>
              </w:rPr>
              <w:t>Python</w:t>
            </w:r>
          </w:p>
        </w:tc>
        <w:tc>
          <w:tcPr>
            <w:tcW w:type="dxa" w:w="2409"/>
          </w:tcPr>
          <w:p>
            <w:r>
              <w:rPr>
                <w:sz w:val="18"/>
              </w:rPr>
              <w:t>Guido van Rossum tarafindan 1991'de gelistirilen, okunabilirlik ve basitlige odaklanan, yuksek seviyeli, yorumlanan (interpreted), genel amacli programlama dili</w:t>
            </w:r>
          </w:p>
        </w:tc>
        <w:tc>
          <w:tcPr>
            <w:tcW w:type="dxa" w:w="2409"/>
          </w:tcPr>
          <w:p>
            <w:r>
              <w:rPr>
                <w:sz w:val="18"/>
              </w:rPr>
              <w:t>Web gelistirme (Django, Flask), yapay zeka (TensorFlow), veri bilimi (Pandas), IoT (Raspberry Pi GPIO)</w:t>
            </w:r>
          </w:p>
        </w:tc>
        <w:tc>
          <w:tcPr>
            <w:tcW w:type="dxa" w:w="2409"/>
          </w:tcPr>
          <w:p>
            <w:r>
              <w:rPr>
                <w:sz w:val="18"/>
              </w:rPr>
              <w:t>Python'un temel ozellikleri: 1) Kolay okunabilir sozdizimi 2) Yorumlanan dil (derleme gerektirmez) 3) Dinamik tip sistemi 4) Genis kutuphane destegi 5) Raspberry Pi'de GPIO kontrolu icin ideal</w:t>
            </w:r>
          </w:p>
        </w:tc>
      </w:tr>
      <w:tr>
        <w:tc>
          <w:tcPr>
            <w:tcW w:type="dxa" w:w="2409"/>
          </w:tcPr>
          <w:p>
            <w:r>
              <w:rPr>
                <w:sz w:val="18"/>
              </w:rPr>
              <w:t>IDLE</w:t>
            </w:r>
          </w:p>
        </w:tc>
        <w:tc>
          <w:tcPr>
            <w:tcW w:type="dxa" w:w="2409"/>
          </w:tcPr>
          <w:p>
            <w:r>
              <w:rPr>
                <w:sz w:val="18"/>
              </w:rPr>
              <w:t>Integrated Development and Learning Environment - Python ile birlikte gelen varsayilan gelistirme ortami; Shell (etkilesimli) ve Editor (script) modlari bulunur</w:t>
            </w:r>
          </w:p>
        </w:tc>
        <w:tc>
          <w:tcPr>
            <w:tcW w:type="dxa" w:w="2409"/>
          </w:tcPr>
          <w:p>
            <w:r>
              <w:rPr>
                <w:sz w:val="18"/>
              </w:rPr>
              <w:t>Shell modu: &gt;&gt;&gt; isareti ile aninda komut calistirma; Editor modu: .py dosyasi olusturma ve F5 ile calistirma</w:t>
            </w:r>
          </w:p>
        </w:tc>
        <w:tc>
          <w:tcPr>
            <w:tcW w:type="dxa" w:w="2409"/>
          </w:tcPr>
          <w:p>
            <w:r>
              <w:rPr>
                <w:sz w:val="18"/>
              </w:rPr>
              <w:t>IDLE Shell'de: &gt;&gt;&gt; 2+3 (Sonuc: 5), &gt;&gt;&gt; print('Merhaba Pi!') (Sonuc: Merhaba Pi!). Editor modunda: File &gt; New File &gt; kod yaz &gt; F5 ile calistir. IDLE renk kodlamasi ile sozdizimi vurgulama yapar</w:t>
            </w:r>
          </w:p>
        </w:tc>
      </w:tr>
      <w:tr>
        <w:tc>
          <w:tcPr>
            <w:tcW w:type="dxa" w:w="2409"/>
          </w:tcPr>
          <w:p>
            <w:r>
              <w:rPr>
                <w:sz w:val="18"/>
              </w:rPr>
              <w:t>Thonny IDE</w:t>
            </w:r>
          </w:p>
        </w:tc>
        <w:tc>
          <w:tcPr>
            <w:tcW w:type="dxa" w:w="2409"/>
          </w:tcPr>
          <w:p>
            <w:r>
              <w:rPr>
                <w:sz w:val="18"/>
              </w:rPr>
              <w:t>Raspberry Pi OS ile birlikte gelen, yeni baslayanlar icin tasarlanmis Python gelistirme ortami; degisken izleme, adim adim calistirma (debug) ve basit arayuzu ile one cikar</w:t>
            </w:r>
          </w:p>
        </w:tc>
        <w:tc>
          <w:tcPr>
            <w:tcW w:type="dxa" w:w="2409"/>
          </w:tcPr>
          <w:p>
            <w:r>
              <w:rPr>
                <w:sz w:val="18"/>
              </w:rPr>
              <w:t>Degisken penceresi, adim adim debug, otomatik tamamlama, hata vurgulama</w:t>
            </w:r>
          </w:p>
        </w:tc>
        <w:tc>
          <w:tcPr>
            <w:tcW w:type="dxa" w:w="2409"/>
          </w:tcPr>
          <w:p>
            <w:r>
              <w:rPr>
                <w:sz w:val="18"/>
              </w:rPr>
              <w:t>Thonny'nin avantajlari: 1) Degiskenlerin anlik degerlerini gosterme 2) Adim adim kod calistirma (Step Over/Into) 3) Basit ve temiz arayuz 4) MicroPython destegi. Thonny ozellikle Raspberry Pi ve egitim icin onerilir</w:t>
            </w:r>
          </w:p>
        </w:tc>
      </w:tr>
    </w:tbl>
    <w:p/>
    <w:p>
      <w:pPr>
        <w:spacing w:before="200"/>
      </w:pPr>
      <w:r>
        <w:rPr>
          <w:b/>
          <w:color w:val="E65C00"/>
          <w:sz w:val="24"/>
        </w:rPr>
        <w:t xml:space="preserve">  Konu Anlatımı</w:t>
      </w:r>
    </w:p>
    <w:p>
      <w:r>
        <w:rPr>
          <w:sz w:val="20"/>
        </w:rPr>
        <w:t>NOOBS ve Raspberry Pi OS Kurulumu: Raspberry Pi, SD kart uzerinden calisir ve isletim sistemi SD karta yuklenir. NOOBS (New Out Of Box Software) en kolay kurulum yontemidir: 1) noobs.zip dosyasini indirin (raspberrypi.org) 2) SD karti FAT32 olarak formatlayin 3) NOOBS dosyalarini SD karta kopyalayin 4) SD karti Raspberry Pi'ye takin ve acin 5) Ekrandan isletim sistemi secin (Raspberry Pi OS onerilir) 6) Kurulumun tamamlanmasini bekleyin (15-30 dk). Alternatif olarak Raspberry Pi Imager kullanilabilir: Bu arac isletim sistemi imajini dogrudan SD karta yazar ve daha hizlidir.</w:t>
      </w:r>
    </w:p>
    <w:p>
      <w:r>
        <w:rPr>
          <w:sz w:val="20"/>
        </w:rPr>
        <w:t>Python Programlama Dili - Tanitim: Python, 1991 yilinda Hollandali programci Guido van Rossum tarafindan gelistirilmistir. Adini Monty Python komedi grubundan almistir. Python'un Raspberry Pi ile iliskisi: Raspberry Pi'nin 'Pi' kismi aslinda 'Python Interpreter' anlamina gelmektedir! Python, Raspberry Pi'nin varsayilan programlama dilidir ve GPIO pinlerini kontrol etmek icin RPi.GPIO kutuphanesi ile birlikte gelir. Python ozellikleri: Kolay sozdizimi (girintileme tabanli blok yapisi), genis kutuphane ekosistemi (PyPI'da 400.000+ paket), platform bagimsiz (Windows, Linux, Mac, Raspberry Pi), hem betik (script) hem de nesne yonelimli programlama destegi.</w:t>
      </w:r>
    </w:p>
    <w:p>
      <w:r>
        <w:rPr>
          <w:sz w:val="20"/>
        </w:rPr>
        <w:t>IDLE Kullanimi - Shell ve Editor Modlari: IDLE, Python'un resmi gelistirme ortamidir. Iki modu vardir: 1) Shell Modu (Etkilesimli Mod): &gt;&gt;&gt; isareti gorunur. Komutlar tek tek yazilir ve aninda calistirilir. Ornek: &gt;&gt;&gt; 2 + 3 (cikti: 5), &gt;&gt;&gt; print('Merhaba Raspberry Pi!') (cikti: Merhaba Raspberry Pi!), &gt;&gt;&gt; import this (Python Zen'i). 2) Editor Modu (Script Mod): File &gt; New File ile yeni dosya olusturulur. Birden fazla satir kod yazilir. File &gt; Save ile .py uzantisiyla kaydedilir. Run &gt; Run Module (F5) ile calistirilir. Shell modu deneme ve ogrenme icin, Editor modu gercek programlar yazmak icin kullanilir.</w:t>
      </w:r>
    </w:p>
    <w:p>
      <w:r>
        <w:rPr>
          <w:sz w:val="20"/>
        </w:rPr>
        <w:t>Thonny IDE - Egitim Odakli Gelistirme Ortami: Thonny, Estonya Tartu Universitesi'nde gelistirilmis ve ozellikle yeni baslayanlar icin tasarlanmis bir Python IDE'sidir. Raspberry Pi OS ile birlikte gelir. Thonny'nin one cikan ozellikleri: 1) Degisken Penceresi: Programdaki tum degiskenlerin anlik degerlerini gosterir - ogrenim icin cok degerli. 2) Adim Adim Calistirma: Debug &gt; Step Over ile kodun satir satir calismasini izleyebilirsiniz. 3) Hata Mesajlari: Python hata mesajlarini daha anlasilir sekilde sunar. 4) MicroPython Destegi: Raspberry Pi Pico gibi mikrodenetleyiciler icin de kullanilabilir. Baslangicc icin Thonny, ileri seviye icin VS Code veya PyCharm onerilir.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IDLE Shell'de ilk Python komutlari</w:t>
            </w:r>
          </w:p>
        </w:tc>
        <w:tc>
          <w:tcPr>
            <w:tcW w:type="dxa" w:w="3213"/>
          </w:tcPr>
          <w:p>
            <w:r>
              <w:rPr>
                <w:sz w:val="18"/>
              </w:rPr>
              <w:t>Shell'i acin (&gt;&gt;&gt; isareti gorunur). Matematiksel islemler: &gt;&gt;&gt; 2+3 (cikti: 5), &gt;&gt;&gt; 10/3 (cikti: 3.333...), &gt;&gt;&gt; 2**10 (cikti: 1024). Metin islemleri: &gt;&gt;&gt; print('Merhaba Dunyaa!') (cikti: Merhaba Dunya!), &gt;&gt;&gt; 'Python' * 3 (cikti: PythonPythonPython). Degisken kullanimi: &gt;&gt;&gt; ad = 'Raspberry Pi' &gt;&gt;&gt; print(ad) (cikti: Raspberry Pi). Bu komutlar Python'un temel yeteneklerini gosterir.</w:t>
            </w:r>
          </w:p>
        </w:tc>
        <w:tc>
          <w:tcPr>
            <w:tcW w:type="dxa" w:w="3213"/>
          </w:tcPr>
          <w:p>
            <w:r>
              <w:rPr>
                <w:sz w:val="18"/>
              </w:rPr>
              <w:t>IDLE Shell hizli deneme ve ogrenme icin idealdir; her komut yazilir yazilmaz calistirilir</w:t>
            </w:r>
          </w:p>
        </w:tc>
      </w:tr>
      <w:tr>
        <w:tc>
          <w:tcPr>
            <w:tcW w:type="dxa" w:w="3213"/>
          </w:tcPr>
          <w:p>
            <w:r>
              <w:rPr>
                <w:sz w:val="18"/>
              </w:rPr>
              <w:t>Thonny'de ilk script dosyasi olusturma</w:t>
            </w:r>
          </w:p>
        </w:tc>
        <w:tc>
          <w:tcPr>
            <w:tcW w:type="dxa" w:w="3213"/>
          </w:tcPr>
          <w:p>
            <w:r>
              <w:rPr>
                <w:sz w:val="18"/>
              </w:rPr>
              <w:t>Thonny'yi acin &gt; Ust kisma kodu yazin: # Benim ilk Python programim</w:t>
              <w:br/>
              <w:t>ad = input('Adiniz nedir? ')</w:t>
              <w:br/>
              <w:t>print('Merhaba, ' + ad + '!')</w:t>
              <w:br/>
              <w:t>print('Raspberry Pi dunyasina hos geldiniz!')</w:t>
              <w:br/>
              <w:t>&gt; Kaydet: ilk_program.py &gt; Calistir (yesil ok). Alt kisimda Shell'de 'Adiniz nedir?' sorusu gorunur, adi yazin ve Enter'a basin. Thonny'nin degisken penceresinde 'ad' degiskeninin degerini gorun.</w:t>
            </w:r>
          </w:p>
        </w:tc>
        <w:tc>
          <w:tcPr>
            <w:tcW w:type="dxa" w:w="3213"/>
          </w:tcPr>
          <w:p>
            <w:r>
              <w:rPr>
                <w:sz w:val="18"/>
              </w:rPr>
              <w:t>Thonny'nin degisken izleme ozelligi kodun nasil calistigini anlamayi kolaylastirir</w:t>
            </w:r>
          </w:p>
        </w:tc>
      </w:tr>
      <w:tr>
        <w:tc>
          <w:tcPr>
            <w:tcW w:type="dxa" w:w="3213"/>
          </w:tcPr>
          <w:p>
            <w:r>
              <w:rPr>
                <w:sz w:val="18"/>
              </w:rPr>
              <w:t>Shell modu vs Script modu karsilastirmasi</w:t>
            </w:r>
          </w:p>
        </w:tc>
        <w:tc>
          <w:tcPr>
            <w:tcW w:type="dxa" w:w="3213"/>
          </w:tcPr>
          <w:p>
            <w:r>
              <w:rPr>
                <w:sz w:val="18"/>
              </w:rPr>
              <w:t>Shell modu: &gt;&gt;&gt; x = 5 &gt;&gt;&gt; y = 3 &gt;&gt;&gt; x + y (cikti: 8). Her satir ayri ayri calistirilir, gecici islemler icin uygundur. Script modu: x = 5 / y = 3 / toplam = x + y / print('Toplam:', toplam). Tum satirlar tek seferde calistirilir, kaydi edilebilir ve tekrar tekrar calistirilabilir. Shell = hesap makinesi gibi, Script = tarif defteri gibi.</w:t>
            </w:r>
          </w:p>
        </w:tc>
        <w:tc>
          <w:tcPr>
            <w:tcW w:type="dxa" w:w="3213"/>
          </w:tcPr>
          <w:p>
            <w:r>
              <w:rPr>
                <w:sz w:val="18"/>
              </w:rPr>
              <w:t>Gercek programlar Script modunda yazilir, Shell modu hizli test ve deneme icin kullanilir</w:t>
            </w:r>
          </w:p>
        </w:tc>
      </w:tr>
    </w:tbl>
    <w:p/>
    <w:p>
      <w:pPr>
        <w:spacing w:before="200"/>
      </w:pPr>
      <w:r>
        <w:rPr>
          <w:b/>
          <w:color w:val="E65C00"/>
          <w:sz w:val="24"/>
        </w:rPr>
        <w:t xml:space="preserve">  Görseller ve Tablolar</w:t>
      </w:r>
    </w:p>
    <w:p>
      <w:pPr>
        <w:pStyle w:val="ListBullet"/>
      </w:pPr>
      <w:r>
        <w:rPr>
          <w:sz w:val="20"/>
        </w:rPr>
        <w:t>Raspberry Pi NOOBS kurulum ekrani goruntusu</w:t>
      </w:r>
    </w:p>
    <w:p>
      <w:pPr>
        <w:pStyle w:val="ListBullet"/>
      </w:pPr>
      <w:r>
        <w:rPr>
          <w:sz w:val="20"/>
        </w:rPr>
        <w:t>IDLE ve Thonny IDE arayuz karsilastirmasi</w:t>
      </w:r>
    </w:p>
    <w:p>
      <w:pPr>
        <w:spacing w:before="200"/>
      </w:pPr>
      <w:r>
        <w:rPr>
          <w:b/>
          <w:color w:val="E65C00"/>
          <w:sz w:val="24"/>
        </w:rPr>
        <w:t xml:space="preserve">  Analoji ve Benzetmeler</w:t>
      </w:r>
    </w:p>
    <w:p>
      <w:r>
        <w:rPr>
          <w:b/>
          <w:color w:val="E65C00"/>
          <w:sz w:val="20"/>
        </w:rPr>
        <w:t xml:space="preserve">  1. </w:t>
      </w:r>
      <w:r>
        <w:rPr>
          <w:sz w:val="20"/>
        </w:rPr>
        <w:t>NOOBS = Bilgisayarin beyni icin 'isletim sistemi DNA'si' gibidir: SD karta yuklersiniz ve Raspberry Pi 'canlanir'. IDLE Shell = Hesap makinesi gibidir: Bir islem yazarsiniz, hemen sonuc alirsiniz. Script modu = Tarif defteri gibidir: Tum adimlari yazarsiniz, sonra tek seferde calistirirsiniz</w:t>
      </w:r>
    </w:p>
    <w:p>
      <w:pPr>
        <w:spacing w:before="200"/>
      </w:pPr>
      <w:r>
        <w:rPr>
          <w:b/>
          <w:color w:val="E65C00"/>
          <w:sz w:val="24"/>
        </w:rPr>
        <w:t xml:space="preserve">  Öğrenci Soru-Cevap</w:t>
      </w:r>
    </w:p>
    <w:p>
      <w:pPr>
        <w:pStyle w:val="ListBullet"/>
      </w:pPr>
      <w:r>
        <w:rPr>
          <w:sz w:val="20"/>
        </w:rPr>
        <w:t>NOOBS nedir ve Raspberry Pi Imager'dan farki nedir?</w:t>
      </w:r>
    </w:p>
    <w:p>
      <w:pPr>
        <w:pStyle w:val="ListBullet"/>
      </w:pPr>
      <w:r>
        <w:rPr>
          <w:sz w:val="20"/>
        </w:rPr>
        <w:t>Python neden Raspberry Pi'nin varsayilan dili olarak secilmistir?</w:t>
      </w:r>
    </w:p>
    <w:p>
      <w:pPr>
        <w:pStyle w:val="ListBullet"/>
      </w:pPr>
      <w:r>
        <w:rPr>
          <w:sz w:val="20"/>
        </w:rPr>
        <w:t>IDLE Shell modu ile Editor modu arasindaki fark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"Python IDE'lerde Pratik Calisma"</w:t>
      </w:r>
    </w:p>
    <w:p>
      <w:r>
        <w:rPr>
          <w:b/>
          <w:color w:val="1B2A4A"/>
          <w:sz w:val="20"/>
        </w:rPr>
        <w:t xml:space="preserve">Türü: </w:t>
      </w:r>
      <w:r>
        <w:rPr>
          <w:sz w:val="20"/>
        </w:rPr>
        <w:t>Uygulamali bireysel calisma</w:t>
      </w:r>
    </w:p>
    <w:p>
      <w:r>
        <w:rPr>
          <w:b/>
          <w:color w:val="1B2A4A"/>
          <w:sz w:val="20"/>
        </w:rPr>
        <w:t xml:space="preserve">Amacı: </w:t>
      </w:r>
      <w:r>
        <w:rPr>
          <w:sz w:val="20"/>
        </w:rPr>
        <w:t>IDLE ve Thonny IDE'de Python kodlama deneyimi kazandirma ve iki IDE'yi karsilastirma</w:t>
      </w:r>
    </w:p>
    <w:p>
      <w:pPr>
        <w:spacing w:before="200"/>
      </w:pPr>
      <w:r>
        <w:rPr>
          <w:b/>
          <w:color w:val="6A1B9A"/>
          <w:sz w:val="24"/>
        </w:rPr>
        <w:t xml:space="preserve">  Yönerge Adımları</w:t>
      </w:r>
    </w:p>
    <w:p>
      <w:r>
        <w:rPr>
          <w:b/>
          <w:color w:val="6A1B9A"/>
          <w:sz w:val="20"/>
        </w:rPr>
        <w:t xml:space="preserve">  1. </w:t>
      </w:r>
      <w:r>
        <w:rPr>
          <w:sz w:val="20"/>
        </w:rPr>
        <w:t>IDLE Shell'de 10 farkli matematiksel islem yapin ve sonuclari not edin</w:t>
      </w:r>
    </w:p>
    <w:p>
      <w:r>
        <w:rPr>
          <w:b/>
          <w:color w:val="6A1B9A"/>
          <w:sz w:val="20"/>
        </w:rPr>
        <w:t xml:space="preserve">  2. </w:t>
      </w:r>
      <w:r>
        <w:rPr>
          <w:sz w:val="20"/>
        </w:rPr>
        <w:t>IDLE Editor'de bir script olusturun: Kullanicidan iki sayi alan ve toplamini gosteren program</w:t>
      </w:r>
    </w:p>
    <w:p>
      <w:r>
        <w:rPr>
          <w:b/>
          <w:color w:val="6A1B9A"/>
          <w:sz w:val="20"/>
        </w:rPr>
        <w:t xml:space="preserve">  3. </w:t>
      </w:r>
      <w:r>
        <w:rPr>
          <w:sz w:val="20"/>
        </w:rPr>
        <w:t>Ayni programi Thonny'de yazin ve degisken penceresindeki degerleri gozlemleyin</w:t>
      </w:r>
    </w:p>
    <w:p>
      <w:r>
        <w:rPr>
          <w:b/>
          <w:color w:val="6A1B9A"/>
          <w:sz w:val="20"/>
        </w:rPr>
        <w:t xml:space="preserve">  4. </w:t>
      </w:r>
      <w:r>
        <w:rPr>
          <w:sz w:val="20"/>
        </w:rPr>
        <w:t>Her iki IDE'nin avantaj ve dezavantajlarini karsilastiran bir tablo olusturun</w:t>
      </w:r>
    </w:p>
    <w:p>
      <w:r>
        <w:rPr>
          <w:b/>
          <w:color w:val="1B2A4A"/>
          <w:sz w:val="20"/>
        </w:rPr>
        <w:t xml:space="preserve">Beklenen Ürün: </w:t>
      </w:r>
      <w:r>
        <w:rPr>
          <w:sz w:val="20"/>
        </w:rPr>
        <w:t>IDLE ve Thonny'de calistirilmis Python script dosyalari ve IDE karsilastirma tablosu</w:t>
      </w:r>
    </w:p>
    <w:p>
      <w:pPr>
        <w:spacing w:before="200"/>
      </w:pPr>
      <w:r>
        <w:rPr>
          <w:b/>
          <w:color w:val="6A1B9A"/>
          <w:sz w:val="24"/>
        </w:rPr>
        <w:t xml:space="preserve">  Transfer Soruları</w:t>
      </w:r>
    </w:p>
    <w:p>
      <w:r>
        <w:rPr>
          <w:b/>
          <w:color w:val="6A1B9A"/>
          <w:sz w:val="20"/>
        </w:rPr>
        <w:t xml:space="preserve">  1. </w:t>
      </w:r>
      <w:r>
        <w:rPr>
          <w:sz w:val="20"/>
        </w:rPr>
        <w:t>IDE secimi ve kullanimi tum programlama dillerinde gecerli bir beceridir. Python ogrenme deneyimi diger dillere gecisi kolaylastirir.</w:t>
      </w:r>
    </w:p>
    <w:p>
      <w:r>
        <w:rPr>
          <w:b/>
          <w:color w:val="1B2A4A"/>
          <w:sz w:val="20"/>
        </w:rPr>
        <w:t xml:space="preserve">İlişkili Disiplinler: </w:t>
      </w:r>
      <w:r>
        <w:rPr>
          <w:sz w:val="20"/>
        </w:rPr>
        <w:t>Bilisim teknolojisi (yazilim gelistirme), egitim teknolojisi (ogrenme ortamlari), elektronik (Raspberry Pi)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Thonny IDE'de bir program yazdiniz ama calistirdiginizdda hata aliiyorsunuz. Hata mesaji 'SyntaxError: invalid syntax' diyor. Bu hatayi nasil tespit edip duzelttirsiniz? Thonny'nin hangi ozellikleri size yardimci olur?</w:t>
            </w:r>
          </w:p>
        </w:tc>
      </w:tr>
    </w:tbl>
    <w:p/>
    <w:p>
      <w:r>
        <w:rPr>
          <w:b/>
          <w:color w:val="1B2A4A"/>
          <w:sz w:val="20"/>
        </w:rPr>
        <w:t xml:space="preserve">Yaratıcı Görev: </w:t>
      </w:r>
      <w:r>
        <w:rPr>
          <w:sz w:val="20"/>
        </w:rPr>
        <w:t>Raspberry Pi ile calisan, sesinize yanit veren basit bir asistan programi tasarlayin. Python'un hangi kutuphanelerini kullanirdiniz? Programin akisini planlayin.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NOOBS kurulum sureci ve Raspberry Pi OS kavramlari anlasildi mi?</w:t>
      </w:r>
    </w:p>
    <w:p>
      <w:r>
        <w:rPr>
          <w:sz w:val="20"/>
        </w:rPr>
        <w:t xml:space="preserve">  ☐  IDLE Shell ve Editor modlari kullanilabildi mi?</w:t>
      </w:r>
    </w:p>
    <w:p>
      <w:r>
        <w:rPr>
          <w:sz w:val="20"/>
        </w:rPr>
        <w:t xml:space="preserve">  ☐  Thonny IDE'nin temel ozellikleri kavramdi mi?</w:t>
      </w:r>
    </w:p>
    <w:p>
      <w:pPr>
        <w:spacing w:before="200"/>
      </w:pPr>
      <w:r>
        <w:rPr>
          <w:b/>
          <w:color w:val="2E7D32"/>
          <w:sz w:val="24"/>
        </w:rPr>
        <w:t xml:space="preserve">  Öz Değerlendirme Soruları</w:t>
      </w:r>
    </w:p>
    <w:p>
      <w:r>
        <w:rPr>
          <w:b/>
          <w:color w:val="2E7D32"/>
          <w:sz w:val="20"/>
        </w:rPr>
        <w:t xml:space="preserve">  1. </w:t>
      </w:r>
      <w:r>
        <w:rPr>
          <w:sz w:val="20"/>
        </w:rPr>
        <w:t>NOOBS ile isletim sistemi nasil kurulur?</w:t>
      </w:r>
    </w:p>
    <w:p>
      <w:r>
        <w:rPr>
          <w:b/>
          <w:color w:val="2E7D32"/>
          <w:sz w:val="20"/>
        </w:rPr>
        <w:t xml:space="preserve">  2. </w:t>
      </w:r>
      <w:r>
        <w:rPr>
          <w:sz w:val="20"/>
        </w:rPr>
        <w:t>Python'un Raspberry Pi ile iliskisi nedir?</w:t>
      </w:r>
    </w:p>
    <w:p>
      <w:r>
        <w:rPr>
          <w:b/>
          <w:color w:val="2E7D32"/>
          <w:sz w:val="20"/>
        </w:rPr>
        <w:t xml:space="preserve">  3. </w:t>
      </w:r>
      <w:r>
        <w:rPr>
          <w:sz w:val="20"/>
        </w:rPr>
        <w:t>IDLE ve Thonny arasindaki temel farklar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NOOBS'un acilimi asagidakilerden hangisidir?</w:t>
            </w:r>
          </w:p>
        </w:tc>
        <w:tc>
          <w:tcPr>
            <w:tcW w:type="dxa" w:w="3213"/>
          </w:tcPr>
          <w:p>
            <w:r>
              <w:rPr>
                <w:sz w:val="18"/>
              </w:rPr>
              <w:t>A) New Online Operating Boot System  B) New Out Of Box Software  C) Network Operating Object Base  D) Normal Output Of Binary System</w:t>
            </w:r>
          </w:p>
        </w:tc>
        <w:tc>
          <w:tcPr>
            <w:tcW w:type="dxa" w:w="3213"/>
          </w:tcPr>
          <w:p>
            <w:r>
              <w:rPr>
                <w:sz w:val="18"/>
              </w:rPr>
              <w:t>B</w:t>
            </w:r>
          </w:p>
        </w:tc>
      </w:tr>
      <w:tr>
        <w:tc>
          <w:tcPr>
            <w:tcW w:type="dxa" w:w="3213"/>
          </w:tcPr>
          <w:p>
            <w:r>
              <w:rPr>
                <w:sz w:val="18"/>
              </w:rPr>
              <w:t>Python IDLE'da Shell modunda komut girmek icin hangi isaret kullanilir?</w:t>
            </w:r>
          </w:p>
        </w:tc>
        <w:tc>
          <w:tcPr>
            <w:tcW w:type="dxa" w:w="3213"/>
          </w:tcPr>
          <w:p>
            <w:r>
              <w:rPr>
                <w:sz w:val="18"/>
              </w:rPr>
              <w:t>A) $  B) #  C) &gt;&gt;&gt;  D) //</w:t>
            </w:r>
          </w:p>
        </w:tc>
        <w:tc>
          <w:tcPr>
            <w:tcW w:type="dxa" w:w="3213"/>
          </w:tcPr>
          <w:p>
            <w:r>
              <w:rPr>
                <w:sz w:val="18"/>
              </w:rPr>
              <w:t>C</w:t>
            </w:r>
          </w:p>
        </w:tc>
      </w:tr>
      <w:tr>
        <w:tc>
          <w:tcPr>
            <w:tcW w:type="dxa" w:w="3213"/>
          </w:tcPr>
          <w:p>
            <w:r>
              <w:rPr>
                <w:sz w:val="18"/>
              </w:rPr>
              <w:t>Thonny IDE'nin en onemli egitimsel ozelligi asagidakilerden hangisidir?</w:t>
            </w:r>
          </w:p>
        </w:tc>
        <w:tc>
          <w:tcPr>
            <w:tcW w:type="dxa" w:w="3213"/>
          </w:tcPr>
          <w:p>
            <w:r>
              <w:rPr>
                <w:sz w:val="18"/>
              </w:rPr>
              <w:t>A) Oyun gelistirme destegi  B) Degisken degerlerini anlik gosterme  C) Otomatik kod yazma  D) Internet tarayicisi</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Python'un basit sozdizimi onu ogrenmeyi kolaylastiriyor ama bu basitlik buyuk projelerde dezavantaj olabilir mi? Python ne zaman yeterli olur, ne zaman baska bir dil tercih edilmelidir?</w:t>
      </w:r>
    </w:p>
    <w:p>
      <w:r>
        <w:rPr>
          <w:b/>
          <w:color w:val="2E7D32"/>
          <w:sz w:val="20"/>
        </w:rPr>
        <w:t>Eleştirel Düşünme:</w:t>
      </w:r>
    </w:p>
    <w:p>
      <w:r>
        <w:rPr>
          <w:b/>
          <w:color w:val="2E7D32"/>
          <w:sz w:val="20"/>
        </w:rPr>
        <w:t xml:space="preserve">  1. </w:t>
      </w:r>
      <w:r>
        <w:rPr>
          <w:sz w:val="20"/>
        </w:rPr>
        <w:t>Raspberry Pi OS disinda Raspberry Pi uzerinde farkli isletim sistemleri de calisabilir (Ubuntu, Kali Linux vb.). Farkli kullanim senaryolari icin hangi isletim sistemi daha uygun olur?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"NOOBS Kurulumu ve Python IDE Uygulamasi"</w:t>
      </w:r>
    </w:p>
    <w:p>
      <w:r>
        <w:rPr>
          <w:b/>
          <w:color w:val="1B2A4A"/>
          <w:sz w:val="20"/>
        </w:rPr>
        <w:t xml:space="preserve">Hedef: </w:t>
      </w:r>
      <w:r>
        <w:rPr>
          <w:sz w:val="20"/>
        </w:rPr>
        <w:t>Raspberry Pi uzerinde Python gelistirme ortamini kurup calisiir hale getirme ve ilk programi calistirma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NOOBS kurulum surecini inceleyin veya onceden kurulu Raspberry Pi'yi acin</w:t>
            </w:r>
          </w:p>
        </w:tc>
        <w:tc>
          <w:tcPr>
            <w:tcW w:type="dxa" w:w="3213"/>
          </w:tcPr>
          <w:p>
            <w:r>
              <w:rPr>
                <w:sz w:val="18"/>
              </w:rPr>
              <w:t>5 dk</w:t>
            </w:r>
          </w:p>
        </w:tc>
      </w:tr>
      <w:tr>
        <w:tc>
          <w:tcPr>
            <w:tcW w:type="dxa" w:w="3213"/>
          </w:tcPr>
          <w:p>
            <w:r>
              <w:rPr>
                <w:sz w:val="18"/>
              </w:rPr>
              <w:t>2</w:t>
            </w:r>
          </w:p>
        </w:tc>
        <w:tc>
          <w:tcPr>
            <w:tcW w:type="dxa" w:w="3213"/>
          </w:tcPr>
          <w:p>
            <w:r>
              <w:rPr>
                <w:sz w:val="18"/>
              </w:rPr>
              <w:t>IDLE Shell'de matematiksel islemler ve print komutu ile denemeler yapin</w:t>
            </w:r>
          </w:p>
        </w:tc>
        <w:tc>
          <w:tcPr>
            <w:tcW w:type="dxa" w:w="3213"/>
          </w:tcPr>
          <w:p>
            <w:r>
              <w:rPr>
                <w:sz w:val="18"/>
              </w:rPr>
              <w:t>5 dk</w:t>
            </w:r>
          </w:p>
        </w:tc>
      </w:tr>
      <w:tr>
        <w:tc>
          <w:tcPr>
            <w:tcW w:type="dxa" w:w="3213"/>
          </w:tcPr>
          <w:p>
            <w:r>
              <w:rPr>
                <w:sz w:val="18"/>
              </w:rPr>
              <w:t>3</w:t>
            </w:r>
          </w:p>
        </w:tc>
        <w:tc>
          <w:tcPr>
            <w:tcW w:type="dxa" w:w="3213"/>
          </w:tcPr>
          <w:p>
            <w:r>
              <w:rPr>
                <w:sz w:val="18"/>
              </w:rPr>
              <w:t>IDLE Editor'de ilk script dosyanizi olusturun ve F5 ile calistirin</w:t>
            </w:r>
          </w:p>
        </w:tc>
        <w:tc>
          <w:tcPr>
            <w:tcW w:type="dxa" w:w="3213"/>
          </w:tcPr>
          <w:p>
            <w:r>
              <w:rPr>
                <w:sz w:val="18"/>
              </w:rPr>
              <w:t>5 dk</w:t>
            </w:r>
          </w:p>
        </w:tc>
      </w:tr>
      <w:tr>
        <w:tc>
          <w:tcPr>
            <w:tcW w:type="dxa" w:w="3213"/>
          </w:tcPr>
          <w:p>
            <w:r>
              <w:rPr>
                <w:sz w:val="18"/>
              </w:rPr>
              <w:t>4</w:t>
            </w:r>
          </w:p>
        </w:tc>
        <w:tc>
          <w:tcPr>
            <w:tcW w:type="dxa" w:w="3213"/>
          </w:tcPr>
          <w:p>
            <w:r>
              <w:rPr>
                <w:sz w:val="18"/>
              </w:rPr>
              <w:t>Thonny IDE'de ayni islemi tekrarlayin ve degisken izleme ozelligini kullanin</w:t>
            </w:r>
          </w:p>
        </w:tc>
        <w:tc>
          <w:tcPr>
            <w:tcW w:type="dxa" w:w="3213"/>
          </w:tcPr>
          <w:p>
            <w:r>
              <w:rPr>
                <w:sz w:val="18"/>
              </w:rPr>
              <w:t>5 dk</w:t>
            </w:r>
          </w:p>
        </w:tc>
      </w:tr>
    </w:tbl>
    <w:p/>
    <w:p>
      <w:r>
        <w:rPr>
          <w:b/>
          <w:color w:val="1B2A4A"/>
          <w:sz w:val="20"/>
        </w:rPr>
        <w:t xml:space="preserve">Tamamlanma Kriteri: </w:t>
      </w:r>
      <w:r>
        <w:rPr>
          <w:sz w:val="20"/>
        </w:rPr>
        <w:t>IDLE ve Thonny'de en az birer script dosyasi olusturulmus ve basariyla calistirilmis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"Raspberry Pi Uzerinde Python Calistirma"</w:t>
      </w:r>
    </w:p>
    <w:p>
      <w:r>
        <w:rPr>
          <w:b/>
          <w:color w:val="1B2A4A"/>
          <w:sz w:val="20"/>
        </w:rPr>
        <w:t xml:space="preserve">Eğitmenin Gösterdiği: </w:t>
      </w:r>
      <w:r>
        <w:rPr>
          <w:sz w:val="20"/>
        </w:rPr>
        <w:t>Raspberry Pi'yi canli olarak acar, IDLE ve Thonny'yi gosterir, Shell ve Editor modlarinda ornek kodlar calistirir.</w:t>
      </w:r>
    </w:p>
    <w:p>
      <w:r>
        <w:rPr>
          <w:b/>
          <w:color w:val="1B2A4A"/>
          <w:sz w:val="20"/>
        </w:rPr>
        <w:t xml:space="preserve">Öğrencinin Tekrarladığı: </w:t>
      </w:r>
      <w:r>
        <w:rPr>
          <w:sz w:val="20"/>
        </w:rPr>
        <w:t>Egitmeni izler, kendi Raspberry Pi'sinde ayni adimlari uygular ve ilk Python programini calistirir.</w:t>
      </w:r>
    </w:p>
    <w:p>
      <w:r>
        <w:rPr>
          <w:b/>
          <w:color w:val="1B2A4A"/>
          <w:sz w:val="20"/>
        </w:rPr>
        <w:t xml:space="preserve">Dikkat Noktaları: </w:t>
      </w:r>
      <w:r>
        <w:rPr>
          <w:sz w:val="20"/>
        </w:rPr>
        <w:t>Raspberry Pi'nin dogru sekilde kapatilmasi onemlidir (sudo shutdown -h now); elektrik kablosunu dogrudan cekmek SD karti bozabilir.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Shell Aritmetik</w:t>
            </w:r>
          </w:p>
        </w:tc>
        <w:tc>
          <w:tcPr>
            <w:tcW w:type="dxa" w:w="3213"/>
          </w:tcPr>
          <w:p>
            <w:r>
              <w:rPr>
                <w:sz w:val="18"/>
              </w:rPr>
              <w:t>IDLE Shell'de 10 farkli aritmetik islem yapin (+, -, *, /, //, %, **) ve sonuclari not edin</w:t>
            </w:r>
          </w:p>
        </w:tc>
        <w:tc>
          <w:tcPr>
            <w:tcW w:type="dxa" w:w="3213"/>
          </w:tcPr>
          <w:p>
            <w:r>
              <w:rPr>
                <w:sz w:val="18"/>
              </w:rPr>
              <w:t>Kolay</w:t>
            </w:r>
          </w:p>
        </w:tc>
      </w:tr>
      <w:tr>
        <w:tc>
          <w:tcPr>
            <w:tcW w:type="dxa" w:w="3213"/>
          </w:tcPr>
          <w:p>
            <w:r>
              <w:rPr>
                <w:sz w:val="18"/>
              </w:rPr>
              <w:t>Kisisel Tanitim Programi</w:t>
            </w:r>
          </w:p>
        </w:tc>
        <w:tc>
          <w:tcPr>
            <w:tcW w:type="dxa" w:w="3213"/>
          </w:tcPr>
          <w:p>
            <w:r>
              <w:rPr>
                <w:sz w:val="18"/>
              </w:rPr>
              <w:t>Kullanicidan ad, soyad ve yas bilgisi alan, ardindan 'Merhaba [ad] [soyad], [yas] yasindaasiniz!' yazan bir program yazin</w:t>
            </w:r>
          </w:p>
        </w:tc>
        <w:tc>
          <w:tcPr>
            <w:tcW w:type="dxa" w:w="3213"/>
          </w:tcPr>
          <w:p>
            <w:r>
              <w:rPr>
                <w:sz w:val="18"/>
              </w:rPr>
              <w:t>Orta</w:t>
            </w:r>
          </w:p>
        </w:tc>
      </w:tr>
      <w:tr>
        <w:tc>
          <w:tcPr>
            <w:tcW w:type="dxa" w:w="3213"/>
          </w:tcPr>
          <w:p>
            <w:r>
              <w:rPr>
                <w:sz w:val="18"/>
              </w:rPr>
              <w:t>Hesap Makinesi v1</w:t>
            </w:r>
          </w:p>
        </w:tc>
        <w:tc>
          <w:tcPr>
            <w:tcW w:type="dxa" w:w="3213"/>
          </w:tcPr>
          <w:p>
            <w:r>
              <w:rPr>
                <w:sz w:val="18"/>
              </w:rPr>
              <w:t>Kullanicidan iki sayi ve bir islem turu (+, -, *, /) alan basit bir hesap makinesi programi yazin (if-else yapisini kullanin)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"Maker Kulubuu Ilk Toplantisi"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Okulunuzda bir Maker Kulubu kurdunuz ve 10 adet Raspberry Pi aldiniiz. Kulup uyelerinin cogu daha once hic programlama yapmamis. Ilk toplantida hem Raspberry Pi'leri kurup hem de herkesin Python ile ilk programini calistirmasini saglaamaniz gerekiyor. Kurulum suresini kisaltmak icin NOOBS mu yoksa Raspberry Pi Imager mi kullanirsiniz? IDE olarak IDLE mi yoksa Thonny mi onerirsiniz? Toplanti plani olusturun.</w:t>
            </w:r>
          </w:p>
        </w:tc>
      </w:tr>
    </w:tbl>
    <w:p/>
    <w:p>
      <w:r>
        <w:rPr>
          <w:b/>
          <w:color w:val="1B2A4A"/>
          <w:sz w:val="20"/>
        </w:rPr>
        <w:t xml:space="preserve">Beklenen Çıktı: </w:t>
      </w:r>
      <w:r>
        <w:rPr>
          <w:sz w:val="20"/>
        </w:rPr>
        <w:t>10 Raspberry Pi icin kurulum plani, IDE secim gerekceleri ve 2 saatlik toplanti programi (kurulum + ilk program)</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NOOBS ile Raspberry Pi OS kurulumunu, Python programlama dilinin ozelliklerini ve Raspberry Pi ile iliskisini, IDLE Shell/Editor modlarini ve Thonny IDE'nin egitimsel ozelliklerini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NOOBS</w:t>
            </w:r>
          </w:p>
        </w:tc>
        <w:tc>
          <w:tcPr>
            <w:tcW w:type="dxa" w:w="4819"/>
            <w:shd w:fill="F5F5F5"/>
          </w:tcPr>
          <w:p>
            <w:r>
              <w:rPr>
                <w:b/>
                <w:color w:val="1B2A4A"/>
                <w:sz w:val="20"/>
              </w:rPr>
              <w:t xml:space="preserve">  Raspberry Pi OS</w:t>
            </w:r>
          </w:p>
        </w:tc>
      </w:tr>
      <w:tr>
        <w:tc>
          <w:tcPr>
            <w:tcW w:type="dxa" w:w="4819"/>
            <w:shd w:fill="F5F5F5"/>
          </w:tcPr>
          <w:p>
            <w:r>
              <w:rPr>
                <w:b/>
                <w:color w:val="1B2A4A"/>
                <w:sz w:val="20"/>
              </w:rPr>
              <w:t xml:space="preserve">  Python</w:t>
            </w:r>
          </w:p>
        </w:tc>
        <w:tc>
          <w:tcPr>
            <w:tcW w:type="dxa" w:w="4819"/>
            <w:shd w:fill="F5F5F5"/>
          </w:tcPr>
          <w:p>
            <w:r>
              <w:rPr>
                <w:b/>
                <w:color w:val="1B2A4A"/>
                <w:sz w:val="20"/>
              </w:rPr>
              <w:t xml:space="preserve">  IDLE</w:t>
            </w:r>
          </w:p>
        </w:tc>
      </w:tr>
      <w:tr>
        <w:tc>
          <w:tcPr>
            <w:tcW w:type="dxa" w:w="4819"/>
            <w:shd w:fill="F5F5F5"/>
          </w:tcPr>
          <w:p>
            <w:r>
              <w:rPr>
                <w:b/>
                <w:color w:val="1B2A4A"/>
                <w:sz w:val="20"/>
              </w:rPr>
              <w:t xml:space="preserve">  Thonny IDE</w:t>
            </w:r>
          </w:p>
        </w:tc>
        <w:tc>
          <w:tcPr>
            <w:tcW w:type="dxa" w:w="4819"/>
            <w:shd w:fill="F5F5F5"/>
          </w:tcPr>
          <w:p>
            <w:r>
              <w:rPr>
                <w:b/>
                <w:color w:val="1B2A4A"/>
                <w:sz w:val="20"/>
              </w:rPr>
              <w:t xml:space="preserve">  Shell Modu</w:t>
            </w:r>
          </w:p>
        </w:tc>
      </w:tr>
      <w:tr>
        <w:tc>
          <w:tcPr>
            <w:tcW w:type="dxa" w:w="4819"/>
            <w:shd w:fill="F5F5F5"/>
          </w:tcPr>
          <w:p>
            <w:r>
              <w:rPr>
                <w:b/>
                <w:color w:val="1B2A4A"/>
                <w:sz w:val="20"/>
              </w:rPr>
              <w:t xml:space="preserve">  Script Modu</w:t>
            </w:r>
          </w:p>
        </w:tc>
        <w:tc>
          <w:tcPr>
            <w:tcW w:type="dxa" w:w="4819"/>
          </w:tcPr>
          <w:p/>
        </w:tc>
      </w:tr>
    </w:tbl>
    <w:p/>
    <w:p>
      <w:pPr>
        <w:spacing w:before="200"/>
      </w:pPr>
      <w:r>
        <w:rPr>
          <w:b/>
          <w:color w:val="757575"/>
          <w:sz w:val="24"/>
        </w:rPr>
        <w:t xml:space="preserve">  Bir Sonraki Dersle Köprü</w:t>
      </w:r>
    </w:p>
    <w:p>
      <w:r>
        <w:rPr>
          <w:sz w:val="20"/>
        </w:rPr>
        <w:t>Bir sonraki derste Python'un veri tiplerini (int, float, str, bool, list) detayli olarak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Pi'nizde (veya bilgisayarinizda) Thonny IDE kullanarak asagidaki programi yazin ve calistirin: Kullanicidan adinii ve dogum yilini alan, kac yasinda oldugunu hesaplayan ve 'Merhaba [ad], [yas] yasindaasiniz!' yazan bir program.</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Tum Raspberry Pi'lerin NOOBS veya Raspberry Pi OS yuklu SD kartlarla hazir oldugundan emin olun</w:t>
      </w:r>
    </w:p>
    <w:p>
      <w:pPr>
        <w:pStyle w:val="ListBullet"/>
      </w:pPr>
      <w:r>
        <w:rPr>
          <w:sz w:val="20"/>
        </w:rPr>
        <w:t>Yedek SD kart ve adaptorler bulundurun</w:t>
      </w:r>
    </w:p>
    <w:p>
      <w:pPr>
        <w:pStyle w:val="ListBullet"/>
      </w:pPr>
      <w:r>
        <w:rPr>
          <w:sz w:val="20"/>
        </w:rPr>
        <w:t>IDLE ve Thonny'nin calistigini onceden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NOOBS kurulumu uzun surebilir ve ders saatini asabilir</w:t>
            </w:r>
          </w:p>
        </w:tc>
        <w:tc>
          <w:tcPr>
            <w:tcW w:type="dxa" w:w="4819"/>
          </w:tcPr>
          <w:p>
            <w:r>
              <w:rPr>
                <w:sz w:val="18"/>
              </w:rPr>
              <w:t>Onceden kurulmus SD kartlar hazirlaayin; NOOBS kurulumunu video ile gosterin</w:t>
            </w:r>
          </w:p>
        </w:tc>
      </w:tr>
      <w:tr>
        <w:tc>
          <w:tcPr>
            <w:tcW w:type="dxa" w:w="4819"/>
          </w:tcPr>
          <w:p>
            <w:r>
              <w:rPr>
                <w:sz w:val="18"/>
              </w:rPr>
              <w:t>Kursiyerler IDLE ve Thonny arasinda karar veremeyebiilir</w:t>
            </w:r>
          </w:p>
        </w:tc>
        <w:tc>
          <w:tcPr>
            <w:tcW w:type="dxa" w:w="4819"/>
          </w:tcPr>
          <w:p>
            <w:r>
              <w:rPr>
                <w:sz w:val="18"/>
              </w:rPr>
              <w:t>Baslangic icin Thonny'yi onerin, iki IDE'nin farkliini acik sekilde gosterin</w:t>
            </w:r>
          </w:p>
        </w:tc>
      </w:tr>
    </w:tbl>
    <w:p/>
    <w:p>
      <w:r>
        <w:rPr>
          <w:b/>
          <w:color w:val="1B2A4A"/>
          <w:sz w:val="20"/>
        </w:rPr>
        <w:t xml:space="preserve">Zaman Yönetimi: </w:t>
      </w:r>
      <w:r>
        <w:rPr>
          <w:sz w:val="20"/>
        </w:rPr>
        <w:t>NOOBS anlatimina 8 dk, Python tanitimina 5 dk, IDE uygulamasina 7 dk ayirin.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hazir degilse bilgisayarda Python IDLE veya Thonny kurularak ayni uygulamalar yapilabilir.</w:t>
            </w:r>
          </w:p>
        </w:tc>
      </w:tr>
    </w:tbl>
    <w:p/>
    <w:p>
      <w:r>
        <w:br w:type="page"/>
      </w:r>
    </w:p>
    <w:p>
      <w:pPr>
        <w:jc w:val="center"/>
      </w:pPr>
      <w:r>
        <w:rPr>
          <w:b/>
          <w:color w:val="1B2A4A"/>
          <w:sz w:val="36"/>
        </w:rPr>
        <w:t>━━━  15. SAAT  ━━━</w:t>
      </w:r>
    </w:p>
    <w:p>
      <w:pPr>
        <w:jc w:val="center"/>
      </w:pPr>
      <w:r>
        <w:rPr>
          <w:color w:val="2C6FAD"/>
          <w:sz w:val="32"/>
        </w:rPr>
        <w:t>Python Veri Tipleri (int, float, str, bool, list)</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Python'daki temel veri tiplerini (tamsayi, ondalikli sayi, karakter dizisi, mantiksal deger, liste) tanimlar, her birinin ozelliklerini ve kullanim alanlarini aciklar, type() fonksiyonu ile veri tipini sorgular.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M3-K7</w:t>
            </w:r>
          </w:p>
        </w:tc>
        <w:tc>
          <w:tcPr>
            <w:tcW w:type="dxa" w:w="3213"/>
          </w:tcPr>
          <w:p>
            <w:r>
              <w:rPr>
                <w:sz w:val="18"/>
              </w:rPr>
              <w:t>Python'da tamsayi (int) ve ondalikli sayi (float) veri tiplerini tanimlar, aritmetik islemlerde kullaniir ve birbirine donusumunu gerceklestirir</w:t>
            </w:r>
          </w:p>
        </w:tc>
        <w:tc>
          <w:tcPr>
            <w:tcW w:type="dxa" w:w="3213"/>
          </w:tcPr>
          <w:p>
            <w:r>
              <w:rPr>
                <w:sz w:val="18"/>
              </w:rPr>
              <w:t>Uygulama</w:t>
            </w:r>
          </w:p>
        </w:tc>
      </w:tr>
      <w:tr>
        <w:tc>
          <w:tcPr>
            <w:tcW w:type="dxa" w:w="3213"/>
          </w:tcPr>
          <w:p>
            <w:r>
              <w:rPr>
                <w:sz w:val="18"/>
              </w:rPr>
              <w:t>M3-K8</w:t>
            </w:r>
          </w:p>
        </w:tc>
        <w:tc>
          <w:tcPr>
            <w:tcW w:type="dxa" w:w="3213"/>
          </w:tcPr>
          <w:p>
            <w:r>
              <w:rPr>
                <w:sz w:val="18"/>
              </w:rPr>
              <w:t>Karakter dizisi (str) ve mantiksal (bool) veri tiplerini tanimlar, string islemlerini (birlestirme, tekrarlama, dilimleme) uygular</w:t>
            </w:r>
          </w:p>
        </w:tc>
        <w:tc>
          <w:tcPr>
            <w:tcW w:type="dxa" w:w="3213"/>
          </w:tcPr>
          <w:p>
            <w:r>
              <w:rPr>
                <w:sz w:val="18"/>
              </w:rPr>
              <w:t>Uygulama</w:t>
            </w:r>
          </w:p>
        </w:tc>
      </w:tr>
      <w:tr>
        <w:tc>
          <w:tcPr>
            <w:tcW w:type="dxa" w:w="3213"/>
          </w:tcPr>
          <w:p>
            <w:r>
              <w:rPr>
                <w:sz w:val="18"/>
              </w:rPr>
              <w:t>M3-K9</w:t>
            </w:r>
          </w:p>
        </w:tc>
        <w:tc>
          <w:tcPr>
            <w:tcW w:type="dxa" w:w="3213"/>
          </w:tcPr>
          <w:p>
            <w:r>
              <w:rPr>
                <w:sz w:val="18"/>
              </w:rPr>
              <w:t>Liste (list) veri tipini olusturur, elemanlara erisir ve temel liste islemlerini (ekleme, silme, siralama) gerceklestirir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kurulumu, IDLE ve Thonny IDE kullanimi (Saat 14)</w:t>
      </w:r>
    </w:p>
    <w:p>
      <w:pPr>
        <w:spacing w:before="200"/>
      </w:pPr>
      <w:r>
        <w:rPr>
          <w:b/>
          <w:color w:val="757575"/>
          <w:sz w:val="24"/>
        </w:rPr>
        <w:t xml:space="preserve">  Öğrencinin Bilmesi Gerekenler</w:t>
      </w:r>
    </w:p>
    <w:p>
      <w:pPr>
        <w:pStyle w:val="ListBullet"/>
      </w:pPr>
      <w:r>
        <w:rPr>
          <w:sz w:val="20"/>
        </w:rPr>
        <w:t>Python Shell'de basit komutlari calistirma</w:t>
      </w:r>
    </w:p>
    <w:p>
      <w:pPr>
        <w:pStyle w:val="ListBullet"/>
      </w:pPr>
      <w:r>
        <w:rPr>
          <w:sz w:val="20"/>
        </w:rPr>
        <w:t>Degisken kavrami (onceki dersten tanitim duzeyi)</w:t>
      </w:r>
    </w:p>
    <w:p>
      <w:pPr>
        <w:pStyle w:val="ListBullet"/>
      </w:pPr>
      <w:r>
        <w:rPr>
          <w:sz w:val="20"/>
        </w:rPr>
        <w:t>Temel matematik islemleri (toplama, cikarma, carpma, bolme)</w:t>
      </w:r>
    </w:p>
    <w:p>
      <w:pPr>
        <w:spacing w:before="200"/>
      </w:pPr>
      <w:r>
        <w:rPr>
          <w:b/>
          <w:color w:val="757575"/>
          <w:sz w:val="24"/>
        </w:rPr>
        <w:t xml:space="preserve">  Olası Kavram Yanılgıları</w:t>
      </w:r>
    </w:p>
    <w:p>
      <w:pPr>
        <w:pStyle w:val="ListBullet"/>
      </w:pPr>
      <w:r>
        <w:rPr>
          <w:sz w:val="20"/>
        </w:rPr>
        <w:t>Python'da sayi tiplerini belirtmek gerekir (C dilinde oldugu gibi int x = 5) - Python'da tip otomatik belirlenir (x = 5 yeterlidir)</w:t>
      </w:r>
    </w:p>
    <w:p>
      <w:pPr>
        <w:pStyle w:val="ListBullet"/>
      </w:pPr>
      <w:r>
        <w:rPr>
          <w:sz w:val="20"/>
        </w:rPr>
        <w:t>Tek tirnak ve cift tirnak arasinda fark vardir - Python'da 'metin' ve "metin" esdeeerdir</w:t>
      </w:r>
    </w:p>
    <w:p>
      <w:pPr>
        <w:spacing w:before="200"/>
      </w:pPr>
      <w:r>
        <w:rPr>
          <w:b/>
          <w:color w:val="757575"/>
          <w:sz w:val="24"/>
        </w:rPr>
        <w:t xml:space="preserve">  Hazırlık Materyalleri</w:t>
      </w:r>
    </w:p>
    <w:p>
      <w:pPr>
        <w:pStyle w:val="ListBullet"/>
      </w:pPr>
      <w:r>
        <w:rPr>
          <w:sz w:val="20"/>
        </w:rPr>
        <w:t>Raspberry Pi veya bilgisayar ile Python IDLE/Thonny</w:t>
      </w:r>
    </w:p>
    <w:p>
      <w:pPr>
        <w:pStyle w:val="ListBullet"/>
      </w:pPr>
      <w:r>
        <w:rPr>
          <w:sz w:val="20"/>
        </w:rPr>
        <w:t>Veri tipleri referans karti</w:t>
      </w:r>
    </w:p>
    <w:p>
      <w:pPr>
        <w:pStyle w:val="ListBullet"/>
      </w:pPr>
      <w:r>
        <w:rPr>
          <w:sz w:val="20"/>
        </w:rPr>
        <w:t>Projeksiyon cihazi</w:t>
      </w:r>
    </w:p>
    <w:p>
      <w:pPr>
        <w:pStyle w:val="ListBullet"/>
      </w:pPr>
      <w:r>
        <w:rPr>
          <w:sz w:val="20"/>
        </w:rPr>
        <w:t>Python Shell uzerinde canli gosterim</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kutuphane dusunun: Kitaplar raflarda turleriine gore siralaniir - romanlar bir yerde, ansiklopediler baska yerde, dergiler baska yerde. Bilgisayar bellegi de ayni sekilde calisiir: Sayilari, metinleri ve listeleri farkli sekillerde saklar. Peki Python bir sayinin sayi oldugunu, bir metnin metin oldugunu nasil anlaar?</w:t>
      </w:r>
    </w:p>
    <w:p>
      <w:r>
        <w:rPr>
          <w:b/>
          <w:color w:val="1B2A4A"/>
          <w:sz w:val="20"/>
        </w:rPr>
        <w:t xml:space="preserve">Günlük Hayat Bağlantısı: </w:t>
      </w:r>
      <w:r>
        <w:rPr>
          <w:sz w:val="20"/>
        </w:rPr>
        <w:t>Telefonunuzdaki rehberde isimler metin, telefon numaralari sayi, favori durumu evet/hayir olarak saklanir. Python'da da her veri bir tipe sahiptir ve bu tip verinin nasil islenecegini belirler. Raspberry Pi sensorlerinden okunan degerler de belirli veri tiplerine sahiptir.</w:t>
      </w:r>
    </w:p>
    <w:p>
      <w:pPr>
        <w:spacing w:before="200"/>
      </w:pPr>
      <w:r>
        <w:rPr>
          <w:b/>
          <w:color w:val="2C6FAD"/>
          <w:sz w:val="24"/>
        </w:rPr>
        <w:t xml:space="preserve">  Ön Bilgi Yoklama Soruları</w:t>
      </w:r>
    </w:p>
    <w:p>
      <w:r>
        <w:rPr>
          <w:b/>
          <w:color w:val="2C6FAD"/>
          <w:sz w:val="20"/>
        </w:rPr>
        <w:t xml:space="preserve">  1. </w:t>
      </w:r>
      <w:r>
        <w:rPr>
          <w:sz w:val="20"/>
        </w:rPr>
        <w:t>Kursiyerlerden 5 kelimesi, -3.14 sayisi, dogru/yanlis degeri ve bir alisveris listesinin bilgisayarda nasil farkli sekillerde saklanabilecegini tahmin etmeleri istenir.</w:t>
      </w:r>
    </w:p>
    <w:p>
      <w:pPr>
        <w:spacing w:before="200"/>
      </w:pPr>
      <w:r>
        <w:rPr>
          <w:b/>
          <w:color w:val="2C6FAD"/>
          <w:sz w:val="24"/>
        </w:rPr>
        <w:t xml:space="preserve">  Motivasyon Etkinliği: "Veri Tipi Tahmini Oyunu"</w:t>
      </w:r>
    </w:p>
    <w:p>
      <w:r>
        <w:rPr>
          <w:b/>
          <w:color w:val="1B2A4A"/>
          <w:sz w:val="20"/>
        </w:rPr>
        <w:t xml:space="preserve">Açıklama: </w:t>
      </w:r>
      <w:r>
        <w:rPr>
          <w:sz w:val="20"/>
        </w:rPr>
        <w:t>Kursiyerler farkli verilerin hangi veri tipine ait oldugunu tahmin ederek veri tipi kavramini sezgisel olarak kavriyor.</w:t>
      </w:r>
    </w:p>
    <w:p>
      <w:r>
        <w:rPr>
          <w:b/>
          <w:color w:val="1B2A4A"/>
          <w:sz w:val="20"/>
        </w:rPr>
        <w:t xml:space="preserve">Yönerge: </w:t>
      </w:r>
      <w:r>
        <w:rPr>
          <w:sz w:val="20"/>
        </w:rPr>
        <w:t>Egitmen tahtaya farkli degerler yazar: 42, 3.14, 'Merhaba', True, [1,2,3]. Kursiyerlerden her birinin ne tur bir veri oldugunu tahmin etmeleri istenir. Ardindan Python Shell'de type() fonksiyonu ile dogrulama yapilir.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Pi'ye bagli bir sicaklik sensoru her saniye bir deger okuyor: 23.5, 24.1, 22.8... Ayrica sensorun calisiip calismadigini gosteren bir durum degeri var: True/False. Ve son 10 okuma bir listede tutuluyor. Bu verilerin Python'da nasil temsil edilecegini ve hangi veri tiplerinde saklanacagini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"Veri Tipleri Kesif Laboratuvari"</w:t>
      </w:r>
    </w:p>
    <w:p>
      <w:r>
        <w:rPr>
          <w:b/>
          <w:color w:val="1B2A4A"/>
          <w:sz w:val="20"/>
        </w:rPr>
        <w:t xml:space="preserve">Türü: </w:t>
      </w:r>
      <w:r>
        <w:rPr>
          <w:sz w:val="20"/>
        </w:rPr>
        <w:t>Uygulamali bireysel ve esli calisma</w:t>
      </w:r>
    </w:p>
    <w:p>
      <w:r>
        <w:rPr>
          <w:b/>
          <w:color w:val="1B2A4A"/>
          <w:sz w:val="20"/>
        </w:rPr>
        <w:t xml:space="preserve">Amacı: </w:t>
      </w:r>
      <w:r>
        <w:rPr>
          <w:sz w:val="20"/>
        </w:rPr>
        <w:t>Python veri tiplerini deneyerek kesfetme ve type() fonksiyonu ile dogrulama yapma</w:t>
      </w:r>
    </w:p>
    <w:p>
      <w:r>
        <w:rPr>
          <w:b/>
          <w:color w:val="1B2A4A"/>
          <w:sz w:val="20"/>
        </w:rPr>
        <w:t xml:space="preserve">Malzemeler: </w:t>
      </w:r>
      <w:r>
        <w:rPr>
          <w:sz w:val="20"/>
        </w:rPr>
        <w:t>Python IDLE veya Thonny, veri tipleri referans karti, bilgisayar</w:t>
      </w:r>
    </w:p>
    <w:p>
      <w:pPr>
        <w:spacing w:before="200"/>
      </w:pPr>
      <w:r>
        <w:rPr>
          <w:b/>
          <w:color w:val="007A7A"/>
          <w:sz w:val="24"/>
        </w:rPr>
        <w:t xml:space="preserve">  Yönerge Adımları</w:t>
      </w:r>
    </w:p>
    <w:p>
      <w:r>
        <w:rPr>
          <w:b/>
          <w:color w:val="007A7A"/>
          <w:sz w:val="20"/>
        </w:rPr>
        <w:t xml:space="preserve">  1. </w:t>
      </w:r>
      <w:r>
        <w:rPr>
          <w:sz w:val="20"/>
        </w:rPr>
        <w:t>Python Shell'de farkli degerler yazin ve type() ile tiplerini sorgullayin: type(42), type(3.14), type('Merhaba'), type(True), type([1,2,3])</w:t>
      </w:r>
    </w:p>
    <w:p>
      <w:r>
        <w:rPr>
          <w:b/>
          <w:color w:val="007A7A"/>
          <w:sz w:val="20"/>
        </w:rPr>
        <w:t xml:space="preserve">  2. </w:t>
      </w:r>
      <w:r>
        <w:rPr>
          <w:sz w:val="20"/>
        </w:rPr>
        <w:t>Tip donusumleri deneyin: int(3.14), float(5), str(42), bool(0), bool(1), int('123')</w:t>
      </w:r>
    </w:p>
    <w:p>
      <w:r>
        <w:rPr>
          <w:b/>
          <w:color w:val="007A7A"/>
          <w:sz w:val="20"/>
        </w:rPr>
        <w:t xml:space="preserve">  3. </w:t>
      </w:r>
      <w:r>
        <w:rPr>
          <w:sz w:val="20"/>
        </w:rPr>
        <w:t>String islemleri kesfedinn: 'Merhaba' + ' Dunya', 'Ha' * 3, 'Python'[0], 'Raspberry'[0:4], len('Python')</w:t>
      </w:r>
    </w:p>
    <w:p>
      <w:r>
        <w:rPr>
          <w:b/>
          <w:color w:val="007A7A"/>
          <w:sz w:val="20"/>
        </w:rPr>
        <w:t xml:space="preserve">  4. </w:t>
      </w:r>
      <w:r>
        <w:rPr>
          <w:sz w:val="20"/>
        </w:rPr>
        <w:t>Liste islemleri deneyin: liste = [1, 2, 3]; liste.append(4); liste[0]; len(liste); liste.sort()</w:t>
      </w:r>
    </w:p>
    <w:p>
      <w:r>
        <w:rPr>
          <w:b/>
          <w:color w:val="1B2A4A"/>
          <w:sz w:val="20"/>
        </w:rPr>
        <w:t xml:space="preserve">Öğrenci Rolü: </w:t>
      </w:r>
      <w:r>
        <w:rPr>
          <w:sz w:val="20"/>
        </w:rPr>
        <w:t>Shell'de farkli veri tiplerini deneyerek ozelliklerini kessfeder, notlar alir ve esriyle karsilastirir.</w:t>
      </w:r>
    </w:p>
    <w:p>
      <w:r>
        <w:rPr>
          <w:b/>
          <w:color w:val="1B2A4A"/>
          <w:sz w:val="20"/>
        </w:rPr>
        <w:t xml:space="preserve">Öğretmen Rolü: </w:t>
      </w:r>
      <w:r>
        <w:rPr>
          <w:sz w:val="20"/>
        </w:rPr>
        <w:t>Veri tiplerinin ozelliklerini ve kullanim alanlarini aciklar, tip donusumlerinde dikkat edilmesi gereken noktalar rehberlik eder.</w:t>
      </w:r>
    </w:p>
    <w:p>
      <w:r>
        <w:rPr>
          <w:b/>
          <w:color w:val="1B2A4A"/>
          <w:sz w:val="20"/>
        </w:rPr>
        <w:t xml:space="preserve">Beklenen Ürün: </w:t>
      </w:r>
      <w:r>
        <w:rPr>
          <w:sz w:val="20"/>
        </w:rPr>
        <w:t>Python Shell'de calistirilmis veri tipi deneyleri kaydi ve veri tipleri karsilastirma tablosu</w:t>
      </w:r>
    </w:p>
    <w:p>
      <w:pPr>
        <w:spacing w:before="200"/>
      </w:pPr>
      <w:r>
        <w:rPr>
          <w:b/>
          <w:color w:val="007A7A"/>
          <w:sz w:val="24"/>
        </w:rPr>
        <w:t xml:space="preserve">  Araştırma Soruları</w:t>
      </w:r>
    </w:p>
    <w:p>
      <w:r>
        <w:rPr>
          <w:b/>
          <w:color w:val="007A7A"/>
          <w:sz w:val="20"/>
        </w:rPr>
        <w:t xml:space="preserve">  1. </w:t>
      </w:r>
      <w:r>
        <w:rPr>
          <w:sz w:val="20"/>
        </w:rPr>
        <w:t>Python'da kac farkli veri tipi vardir? Temel tipler disinda hangi ileri duzey veri tipleri (tuple, dict, set) bulunur ve ne ise yararlar?</w:t>
      </w:r>
    </w:p>
    <w:p>
      <w:r>
        <w:rPr>
          <w:b/>
          <w:color w:val="1B2A4A"/>
          <w:sz w:val="20"/>
        </w:rPr>
        <w:t xml:space="preserve">Grupla Çalışma Kuralları: </w:t>
      </w:r>
      <w:r>
        <w:rPr>
          <w:sz w:val="20"/>
        </w:rPr>
        <w:t>Her kursiyer en az her veri tipi icin 3 farkli deneme yapmali ve type() ile dogrulamalidir.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int (Tamsayi)</w:t>
            </w:r>
          </w:p>
        </w:tc>
        <w:tc>
          <w:tcPr>
            <w:tcW w:type="dxa" w:w="2409"/>
          </w:tcPr>
          <w:p>
            <w:r>
              <w:rPr>
                <w:sz w:val="18"/>
              </w:rPr>
              <w:t>Python'da ondalik kismi olmayan sayilari temsil eden veri tipi; pozitif, negatif veya sifir olabilir; boyut siniri yoktur</w:t>
            </w:r>
          </w:p>
        </w:tc>
        <w:tc>
          <w:tcPr>
            <w:tcW w:type="dxa" w:w="2409"/>
          </w:tcPr>
          <w:p>
            <w:r>
              <w:rPr>
                <w:sz w:val="18"/>
              </w:rPr>
              <w:t>42, -7, 0, 1000000, 2**100 (cok buyuk sayilar desteklenir)</w:t>
            </w:r>
          </w:p>
        </w:tc>
        <w:tc>
          <w:tcPr>
            <w:tcW w:type="dxa" w:w="2409"/>
          </w:tcPr>
          <w:p>
            <w:r>
              <w:rPr>
                <w:sz w:val="18"/>
              </w:rPr>
              <w:t>Python'da int ornekleri: x = 42 (tip: int), y = -7 (tip: int). Islemler: 5 + 3 = 8, 10 // 3 = 3 (tamsayi bolme), 2 ** 10 = 1024 (us alma). Raspberry Pi'de GPIO pin numaralari (17, 27, 22) int olarak kullanilir</w:t>
            </w:r>
          </w:p>
        </w:tc>
      </w:tr>
      <w:tr>
        <w:tc>
          <w:tcPr>
            <w:tcW w:type="dxa" w:w="2409"/>
          </w:tcPr>
          <w:p>
            <w:r>
              <w:rPr>
                <w:sz w:val="18"/>
              </w:rPr>
              <w:t>float (Ondalikli Sayi)</w:t>
            </w:r>
          </w:p>
        </w:tc>
        <w:tc>
          <w:tcPr>
            <w:tcW w:type="dxa" w:w="2409"/>
          </w:tcPr>
          <w:p>
            <w:r>
              <w:rPr>
                <w:sz w:val="18"/>
              </w:rPr>
              <w:t>Python'da ondalik kismi olan sayilari temsil eden veri tipi; IEEE 754 standardinda 64-bit kayar nokta formati kullanilir</w:t>
            </w:r>
          </w:p>
        </w:tc>
        <w:tc>
          <w:tcPr>
            <w:tcW w:type="dxa" w:w="2409"/>
          </w:tcPr>
          <w:p>
            <w:r>
              <w:rPr>
                <w:sz w:val="18"/>
              </w:rPr>
              <w:t>3.14, -0.5, 2.0, 1.5e3 (bilimsel gosterim: 1500.0)</w:t>
            </w:r>
          </w:p>
        </w:tc>
        <w:tc>
          <w:tcPr>
            <w:tcW w:type="dxa" w:w="2409"/>
          </w:tcPr>
          <w:p>
            <w:r>
              <w:rPr>
                <w:sz w:val="18"/>
              </w:rPr>
              <w:t>Python'da float ornekleri: pi = 3.14159 (tip: float), sicaklik = 23.5 (tip: float). Dikkat: 0.1 + 0.2 = 0.30000000000000004 (kayar nokta hassasiyet sorunu). Raspberry Pi'de sensor okumaalari genellikle float tipindedir</w:t>
            </w:r>
          </w:p>
        </w:tc>
      </w:tr>
      <w:tr>
        <w:tc>
          <w:tcPr>
            <w:tcW w:type="dxa" w:w="2409"/>
          </w:tcPr>
          <w:p>
            <w:r>
              <w:rPr>
                <w:sz w:val="18"/>
              </w:rPr>
              <w:t>str (Karakter Dizisi)</w:t>
            </w:r>
          </w:p>
        </w:tc>
        <w:tc>
          <w:tcPr>
            <w:tcW w:type="dxa" w:w="2409"/>
          </w:tcPr>
          <w:p>
            <w:r>
              <w:rPr>
                <w:sz w:val="18"/>
              </w:rPr>
              <w:t>Python'da metin verilerini temsil eden veri tipi; tek tirnak ('...'), cift tirnak ("...") veya uc tirnak ('''...''') ile olusturulur</w:t>
            </w:r>
          </w:p>
        </w:tc>
        <w:tc>
          <w:tcPr>
            <w:tcW w:type="dxa" w:w="2409"/>
          </w:tcPr>
          <w:p>
            <w:r>
              <w:rPr>
                <w:sz w:val="18"/>
              </w:rPr>
              <w:t>'Merhaba', "Python", '''Cok satirli metin'''</w:t>
            </w:r>
          </w:p>
        </w:tc>
        <w:tc>
          <w:tcPr>
            <w:tcW w:type="dxa" w:w="2409"/>
          </w:tcPr>
          <w:p>
            <w:r>
              <w:rPr>
                <w:sz w:val="18"/>
              </w:rPr>
              <w:t>String islemleri: 'Merhaba' + ' ' + 'Dunya' = 'Merhaba Dunya' (birlestirme), 'Ha' * 3 = 'HaHaHa' (tekrarlama), 'Python'[0] = 'P' (indeksleme), 'Raspberry'[0:4] = 'Rasp' (dilimleme), len('Python') = 6 (uzunluk)</w:t>
            </w:r>
          </w:p>
        </w:tc>
      </w:tr>
      <w:tr>
        <w:tc>
          <w:tcPr>
            <w:tcW w:type="dxa" w:w="2409"/>
          </w:tcPr>
          <w:p>
            <w:r>
              <w:rPr>
                <w:sz w:val="18"/>
              </w:rPr>
              <w:t>bool (Mantiksal)</w:t>
            </w:r>
          </w:p>
        </w:tc>
        <w:tc>
          <w:tcPr>
            <w:tcW w:type="dxa" w:w="2409"/>
          </w:tcPr>
          <w:p>
            <w:r>
              <w:rPr>
                <w:sz w:val="18"/>
              </w:rPr>
              <w:t>Python'da mantiksal/boolean degerleri temsil eden veri tipi; yalnizca True (dogru) veya False (yanlis) degerlerini alabilir</w:t>
            </w:r>
          </w:p>
        </w:tc>
        <w:tc>
          <w:tcPr>
            <w:tcW w:type="dxa" w:w="2409"/>
          </w:tcPr>
          <w:p>
            <w:r>
              <w:rPr>
                <w:sz w:val="18"/>
              </w:rPr>
              <w:t>True, False; karsilastirma sonuclari: 5 &gt; 3 (True), 2 == 7 (False)</w:t>
            </w:r>
          </w:p>
        </w:tc>
        <w:tc>
          <w:tcPr>
            <w:tcW w:type="dxa" w:w="2409"/>
          </w:tcPr>
          <w:p>
            <w:r>
              <w:rPr>
                <w:sz w:val="18"/>
              </w:rPr>
              <w:t>bool kullanim alanlari: Kosul ifadeleri (if sicaklik &gt; 30: ...), dongu kontrolleri (while calisiyor: ...), sensor durumu (sensor_aktif = True). bool() donusumleri: bool(0) = False, bool(1) = True, bool('') = False, bool('metin') = True</w:t>
            </w:r>
          </w:p>
        </w:tc>
      </w:tr>
      <w:tr>
        <w:tc>
          <w:tcPr>
            <w:tcW w:type="dxa" w:w="2409"/>
          </w:tcPr>
          <w:p>
            <w:r>
              <w:rPr>
                <w:sz w:val="18"/>
              </w:rPr>
              <w:t>list (Liste)</w:t>
            </w:r>
          </w:p>
        </w:tc>
        <w:tc>
          <w:tcPr>
            <w:tcW w:type="dxa" w:w="2409"/>
          </w:tcPr>
          <w:p>
            <w:r>
              <w:rPr>
                <w:sz w:val="18"/>
              </w:rPr>
              <w:t>Python'da birden fazla degeri sirali olarak saklayan, degistirilebilir (mutable) veri tipi; farkli tiplerde elemanlar icerebilir</w:t>
            </w:r>
          </w:p>
        </w:tc>
        <w:tc>
          <w:tcPr>
            <w:tcW w:type="dxa" w:w="2409"/>
          </w:tcPr>
          <w:p>
            <w:r>
              <w:rPr>
                <w:sz w:val="18"/>
              </w:rPr>
              <w:t>[1, 2, 3], ['elma', 'armut'], [1, 'iki', 3.0, True]</w:t>
            </w:r>
          </w:p>
        </w:tc>
        <w:tc>
          <w:tcPr>
            <w:tcW w:type="dxa" w:w="2409"/>
          </w:tcPr>
          <w:p>
            <w:r>
              <w:rPr>
                <w:sz w:val="18"/>
              </w:rPr>
              <w:t>Liste islemleri: liste = [10, 20, 30]; liste[0] = 10 (indeksleme, 0'dan baslar); liste.append(40) (eleman ekleme); liste.remove(20) (eleman silme); len(liste) (uzunluk); liste.sort() (siralama). Raspberry Pi'de sensor verilerini listeede saklayabilirsiniz</w:t>
            </w:r>
          </w:p>
        </w:tc>
      </w:tr>
    </w:tbl>
    <w:p/>
    <w:p>
      <w:pPr>
        <w:spacing w:before="200"/>
      </w:pPr>
      <w:r>
        <w:rPr>
          <w:b/>
          <w:color w:val="E65C00"/>
          <w:sz w:val="24"/>
        </w:rPr>
        <w:t xml:space="preserve">  Konu Anlatımı</w:t>
      </w:r>
    </w:p>
    <w:p>
      <w:r>
        <w:rPr>
          <w:sz w:val="20"/>
        </w:rPr>
        <w:t>Tamsayi (int) ve Ondalikli Sayi (float): Python'da sayisal veriler iki temel tipte saklanir. int (integer/tamsayi): Ondalik kismi olmayan sayilar. Python'da int boyut siniri yoktur - cok buyuk sayilar bile saklanabilir (ornegin 2**1000). Aritmetik islemler: + (toplama), - (cikarma), * (carpma), / (bolme - sonuc her zaman float), // (tamsayi bolme), % (mod/kalan), ** (us alma). float (ondalikli sayi): Ondalik kismi olan sayilar. IEEE 754 64-bit formati kullanilir. Dikkat edilmesi gereken: Kayar nokta hassasiyet sorunu - 0.1 + 0.2 sonucu 0.3 degil 0.30000000000000004'tur. Bu bilgisayarlarin ikili sistemde ondalik sayilari tam olarak temsil edememesinden kaynaklanir. Tip donusumu: int(3.14) = 3 (kesme), float(5) = 5.0.</w:t>
      </w:r>
    </w:p>
    <w:p>
      <w:r>
        <w:rPr>
          <w:sz w:val="20"/>
        </w:rPr>
        <w:t>Karakter Dizisi (str) ve String Islemleri: Python'da metinsel veriler str (string) tipinde saklanir. Olusturma yontemleri: tek tirnak 'Merhaba', cift tirnak "Dunya", uc tirnak '''Cok satirli'''. String islemleri: 1) Birlestirme (+): 'Merhaba' + ' ' + 'Pi' = 'Merhaba Pi'. 2) Tekrarlama (*): 'Ha' * 3 = 'HaHaHa'. 3) Indeksleme ([]): 'Python'[0] = 'P', 'Python'[-1] = 'n' (sondan baslar). 4) Dilimleme ([baslangic:bitis]): 'Raspberry'[0:4] = 'Rasp'. 5) Uzunluk: len('Python') = 6. 6) Metotlar: .upper() (buyuk harf), .lower() (kucuk harf), .strip() (bosluk temizleme), .replace() (degistirme), .split() (bolme). f-string formatlama: isim = 'Ali'; yas = 25; f'{isim} {yas} yasinda' = 'Ali 25 yasinda'.</w:t>
      </w:r>
    </w:p>
    <w:p>
      <w:r>
        <w:rPr>
          <w:sz w:val="20"/>
        </w:rPr>
        <w:t>Mantiksal (bool) Veri Tipi: Python'da bool tipi yalnizca iki deger alabilir: True (dogru) ve False (yanlis). Karsilastirma operatorleri bool sonuc uretir: == (esit mi), != (esit degil mi), &gt; (buyuk mu), &lt; (kucuk mu), &gt;= (buyuk esit mi), &lt;= (kucuk esit mi). Ornekler: 5 &gt; 3 sonuc True, 2 == 7 sonuc False, 'a' &lt; 'b' sonuc True. Mantiksal operatorler: and (ve), or (veya), not (degil). Ornekler: True and False sonuc False, True or False sonuc True, not True sonuc False. bool() donusumleri: 0, 0.0, '', [], None &gt; False; diger tum degerler &gt; True. Raspberry Pi'de sensor durumu kontrolu icin bool tipi cok kullanilir: eger buton_basili == True ise LED'i yak.</w:t>
      </w:r>
    </w:p>
    <w:p>
      <w:r>
        <w:rPr>
          <w:sz w:val="20"/>
        </w:rPr>
        <w:t>Liste (list) Veri Tipi: Python'da liste, birden fazla degeri sirali olarak saklayan koleksiyon veri tipidir. Olusturma: liste = [1, 2, 3, 4, 5] veya karisik = [1, 'iki', 3.0, True]. Eleman erisimi: liste[0] ilk eleman, liste[-1] son eleman (indeks 0'dan baslar). Temel islemler: liste.append(6) sona eleman ekler, liste.insert(0, 0) basa ekler, liste.remove(3) degere gore siler, liste.pop() son elemani cikarir, liste.sort() siralar, liste.reverse() tersine cevirir, len(liste) eleman sayisini verir. Liste dilimleme: liste[1:3] 2. ve 3. elemanlari alir. Raspberry Pi'de sensor verilerini listede saklayabilirsiniz: sicakliklar = [23.5, 24.1, 22.8, 25.0] ve ortalama hesaplayabilirsiniz: ortalama = sum(sicakliklar) / len(sicakliklar).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Veri tipleri ve type() fonksiyonu</w:t>
            </w:r>
          </w:p>
        </w:tc>
        <w:tc>
          <w:tcPr>
            <w:tcW w:type="dxa" w:w="3213"/>
          </w:tcPr>
          <w:p>
            <w:r>
              <w:rPr>
                <w:sz w:val="18"/>
              </w:rPr>
              <w:t>Python Shell'de: &gt;&gt;&gt; type(42) sonuc &lt;class 'int'&gt;, &gt;&gt;&gt; type(3.14) sonuc &lt;class 'float'&gt;, &gt;&gt;&gt; type('Merhaba') sonuc &lt;class 'str'&gt;, &gt;&gt;&gt; type(True) sonuc &lt;class 'bool'&gt;, &gt;&gt;&gt; type([1,2,3]) sonuc &lt;class 'list'&gt;. Tip donusumleri: &gt;&gt;&gt; int(3.14) sonuc 3, &gt;&gt;&gt; float(5) sonuc 5.0, &gt;&gt;&gt; str(42) sonuc '42', &gt;&gt;&gt; int('123') sonuc 123, &gt;&gt;&gt; bool(0) sonuc False, &gt;&gt;&gt; bool(42) sonuc True</w:t>
            </w:r>
          </w:p>
        </w:tc>
        <w:tc>
          <w:tcPr>
            <w:tcW w:type="dxa" w:w="3213"/>
          </w:tcPr>
          <w:p>
            <w:r>
              <w:rPr>
                <w:sz w:val="18"/>
              </w:rPr>
              <w:t>type() fonksiyonu herhangi bir degerin veri tipini sorgulamak icin kullanilir; debug islemlerinde cok faydalidir</w:t>
            </w:r>
          </w:p>
        </w:tc>
      </w:tr>
      <w:tr>
        <w:tc>
          <w:tcPr>
            <w:tcW w:type="dxa" w:w="3213"/>
          </w:tcPr>
          <w:p>
            <w:r>
              <w:rPr>
                <w:sz w:val="18"/>
              </w:rPr>
              <w:t>String islemleri ornekleri</w:t>
            </w:r>
          </w:p>
        </w:tc>
        <w:tc>
          <w:tcPr>
            <w:tcW w:type="dxa" w:w="3213"/>
          </w:tcPr>
          <w:p>
            <w:r>
              <w:rPr>
                <w:sz w:val="18"/>
              </w:rPr>
              <w:t>&gt;&gt;&gt; ad = 'Raspberry Pi'</w:t>
              <w:br/>
              <w:t>&gt;&gt;&gt; len(ad) sonuc 12</w:t>
              <w:br/>
              <w:t>&gt;&gt;&gt; ad.upper() sonuc 'RASPBERRY PI'</w:t>
              <w:br/>
              <w:t>&gt;&gt;&gt; ad[0:9] sonuc 'Raspberry'</w:t>
              <w:br/>
              <w:t>&gt;&gt;&gt; ad.replace('Pi', 'Pi 4')</w:t>
              <w:br/>
              <w:t>sonuc 'Raspberry Pi 4'</w:t>
              <w:br/>
              <w:t>&gt;&gt;&gt; f'Cihaz: {ad}, Uzunluk: {len(ad)}'</w:t>
              <w:br/>
              <w:t>sonuc 'Cihaz: Raspberry Pi, Uzunluk: 12'</w:t>
            </w:r>
          </w:p>
        </w:tc>
        <w:tc>
          <w:tcPr>
            <w:tcW w:type="dxa" w:w="3213"/>
          </w:tcPr>
          <w:p>
            <w:r>
              <w:rPr>
                <w:sz w:val="18"/>
              </w:rPr>
              <w:t>String islemleri metin verilerini manipule etmek icin temeldir; sensor verilerinin formatlanmasinda siklikla kullanilir</w:t>
            </w:r>
          </w:p>
        </w:tc>
      </w:tr>
      <w:tr>
        <w:tc>
          <w:tcPr>
            <w:tcW w:type="dxa" w:w="3213"/>
          </w:tcPr>
          <w:p>
            <w:r>
              <w:rPr>
                <w:sz w:val="18"/>
              </w:rPr>
              <w:t>Liste islemleri ve sensor verisi ornegi</w:t>
            </w:r>
          </w:p>
        </w:tc>
        <w:tc>
          <w:tcPr>
            <w:tcW w:type="dxa" w:w="3213"/>
          </w:tcPr>
          <w:p>
            <w:r>
              <w:rPr>
                <w:sz w:val="18"/>
              </w:rPr>
              <w:t>&gt;&gt;&gt; sicakliklar = [23.5, 24.1, 22.8, 25.0, 23.7]</w:t>
              <w:br/>
              <w:t>&gt;&gt;&gt; len(sicakliklar) sonuc 5</w:t>
              <w:br/>
              <w:t>&gt;&gt;&gt; sicakliklar.append(24.5) (yeni okuma ekleme)</w:t>
              <w:br/>
              <w:t>&gt;&gt;&gt; min(sicakliklar) sonuc 22.8</w:t>
              <w:br/>
              <w:t>&gt;&gt;&gt; max(sicakliklar) sonuc 25.0</w:t>
              <w:br/>
              <w:t>&gt;&gt;&gt; sum(sicakliklar)/len(sicakliklar) sonuc 23.93 (ortalama)</w:t>
              <w:br/>
              <w:t>&gt;&gt;&gt; sicakliklar.sort()</w:t>
              <w:br/>
              <w:t>&gt;&gt;&gt; sicakliklar sonuc [22.8, 23.5, 23.7, 24.1, 24.5, 25.0]</w:t>
            </w:r>
          </w:p>
        </w:tc>
        <w:tc>
          <w:tcPr>
            <w:tcW w:type="dxa" w:w="3213"/>
          </w:tcPr>
          <w:p>
            <w:r>
              <w:rPr>
                <w:sz w:val="18"/>
              </w:rPr>
              <w:t>Listeler Raspberry Pi sensorlerinden okunan verileri saklamak ve analiz etmek icin idealdir</w:t>
            </w:r>
          </w:p>
        </w:tc>
      </w:tr>
    </w:tbl>
    <w:p/>
    <w:p>
      <w:pPr>
        <w:spacing w:before="200"/>
      </w:pPr>
      <w:r>
        <w:rPr>
          <w:b/>
          <w:color w:val="E65C00"/>
          <w:sz w:val="24"/>
        </w:rPr>
        <w:t xml:space="preserve">  Görseller ve Tablolar</w:t>
      </w:r>
    </w:p>
    <w:p>
      <w:pPr>
        <w:pStyle w:val="ListBullet"/>
      </w:pPr>
      <w:r>
        <w:rPr>
          <w:sz w:val="20"/>
        </w:rPr>
        <w:t>Python veri tipleri siniflandirma semasi (sayisal, metinsel, mantiksal, koleksiyon)</w:t>
      </w:r>
    </w:p>
    <w:p>
      <w:pPr>
        <w:pStyle w:val="ListBullet"/>
      </w:pPr>
      <w:r>
        <w:rPr>
          <w:sz w:val="20"/>
        </w:rPr>
        <w:t>Veri tipi donusum diyagrami (int &lt;&gt; float &lt;&gt; str &lt;&gt; bool)</w:t>
      </w:r>
    </w:p>
    <w:p>
      <w:pPr>
        <w:spacing w:before="200"/>
      </w:pPr>
      <w:r>
        <w:rPr>
          <w:b/>
          <w:color w:val="E65C00"/>
          <w:sz w:val="24"/>
        </w:rPr>
        <w:t xml:space="preserve">  Analoji ve Benzetmeler</w:t>
      </w:r>
    </w:p>
    <w:p>
      <w:r>
        <w:rPr>
          <w:b/>
          <w:color w:val="E65C00"/>
          <w:sz w:val="20"/>
        </w:rPr>
        <w:t xml:space="preserve">  1. </w:t>
      </w:r>
      <w:r>
        <w:rPr>
          <w:sz w:val="20"/>
        </w:rPr>
        <w:t>Veri tipleri = Kutuphane raflari gibidir: Romanlar (str) bir rafta, matematik kitaplari (int/float) baska rafta, ansiklopediler (list) baska rafta durur. Her rafin kendine ozgu duzeni vardir. type() fonksiyonu = Barkod okuyucu gibidir: Bir urunun hangi kategoride oldugunu aninda sooyler</w:t>
      </w:r>
    </w:p>
    <w:p>
      <w:pPr>
        <w:spacing w:before="200"/>
      </w:pPr>
      <w:r>
        <w:rPr>
          <w:b/>
          <w:color w:val="E65C00"/>
          <w:sz w:val="24"/>
        </w:rPr>
        <w:t xml:space="preserve">  Öğrenci Soru-Cevap</w:t>
      </w:r>
    </w:p>
    <w:p>
      <w:pPr>
        <w:pStyle w:val="ListBullet"/>
      </w:pPr>
      <w:r>
        <w:rPr>
          <w:sz w:val="20"/>
        </w:rPr>
        <w:t>int ve float arasindaki fark nedir ve ne zaman hangisi kullanilir?</w:t>
      </w:r>
    </w:p>
    <w:p>
      <w:pPr>
        <w:pStyle w:val="ListBullet"/>
      </w:pPr>
      <w:r>
        <w:rPr>
          <w:sz w:val="20"/>
        </w:rPr>
        <w:t>String dilimleme nasil calisir?</w:t>
      </w:r>
    </w:p>
    <w:p>
      <w:pPr>
        <w:pStyle w:val="ListBullet"/>
      </w:pPr>
      <w:r>
        <w:rPr>
          <w:sz w:val="20"/>
        </w:rPr>
        <w:t>Liste ve string arasindaki benzerlikler ve farklar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"Veri Tipleri ile Pratik Uygulamalar"</w:t>
      </w:r>
    </w:p>
    <w:p>
      <w:r>
        <w:rPr>
          <w:b/>
          <w:color w:val="1B2A4A"/>
          <w:sz w:val="20"/>
        </w:rPr>
        <w:t xml:space="preserve">Türü: </w:t>
      </w:r>
      <w:r>
        <w:rPr>
          <w:sz w:val="20"/>
        </w:rPr>
        <w:t>Uygulamali bireysel calisma</w:t>
      </w:r>
    </w:p>
    <w:p>
      <w:r>
        <w:rPr>
          <w:b/>
          <w:color w:val="1B2A4A"/>
          <w:sz w:val="20"/>
        </w:rPr>
        <w:t xml:space="preserve">Amacı: </w:t>
      </w:r>
      <w:r>
        <w:rPr>
          <w:sz w:val="20"/>
        </w:rPr>
        <w:t>Farkli veri tiplerini gercek dunyaa senaryolarinda kullanma becerisi kazandirma</w:t>
      </w:r>
    </w:p>
    <w:p>
      <w:pPr>
        <w:spacing w:before="200"/>
      </w:pPr>
      <w:r>
        <w:rPr>
          <w:b/>
          <w:color w:val="6A1B9A"/>
          <w:sz w:val="24"/>
        </w:rPr>
        <w:t xml:space="preserve">  Yönerge Adımları</w:t>
      </w:r>
    </w:p>
    <w:p>
      <w:r>
        <w:rPr>
          <w:b/>
          <w:color w:val="6A1B9A"/>
          <w:sz w:val="20"/>
        </w:rPr>
        <w:t xml:space="preserve">  1. </w:t>
      </w:r>
      <w:r>
        <w:rPr>
          <w:sz w:val="20"/>
        </w:rPr>
        <w:t>Bir ogrenci bilgi kartii programi yazin: Ad (str), yas (int), not ortalamasi (float), gecti mi (bool) bilgilerini degiskenlere atayin ve ekrana yazdin</w:t>
      </w:r>
    </w:p>
    <w:p>
      <w:r>
        <w:rPr>
          <w:b/>
          <w:color w:val="6A1B9A"/>
          <w:sz w:val="20"/>
        </w:rPr>
        <w:t xml:space="preserve">  2. </w:t>
      </w:r>
      <w:r>
        <w:rPr>
          <w:sz w:val="20"/>
        </w:rPr>
        <w:t>Raspberry Pi sensor verilerini simule edin: 5 sicaklik degerinden olusan bir liste olusturun ve ortalama, en yuksek, en dusuk degerleri hesaplayin</w:t>
      </w:r>
    </w:p>
    <w:p>
      <w:r>
        <w:rPr>
          <w:b/>
          <w:color w:val="6A1B9A"/>
          <w:sz w:val="20"/>
        </w:rPr>
        <w:t xml:space="preserve">  3. </w:t>
      </w:r>
      <w:r>
        <w:rPr>
          <w:sz w:val="20"/>
        </w:rPr>
        <w:t>Kullanicidan alinan metin verisini isle: Girilen cumledeki harf sayisini, kelime sayisini ve ters cevrilmis halini gosteren program yazin</w:t>
      </w:r>
    </w:p>
    <w:p>
      <w:r>
        <w:rPr>
          <w:b/>
          <w:color w:val="6A1B9A"/>
          <w:sz w:val="20"/>
        </w:rPr>
        <w:t xml:space="preserve">  4. </w:t>
      </w:r>
      <w:r>
        <w:rPr>
          <w:sz w:val="20"/>
        </w:rPr>
        <w:t>Tip donusum uygulamasi: Kullanicidan string olarak alinan iki sayiyi int'e cevirip toplamlarini hesaplayin</w:t>
      </w:r>
    </w:p>
    <w:p>
      <w:r>
        <w:rPr>
          <w:b/>
          <w:color w:val="1B2A4A"/>
          <w:sz w:val="20"/>
        </w:rPr>
        <w:t xml:space="preserve">Beklenen Ürün: </w:t>
      </w:r>
      <w:r>
        <w:rPr>
          <w:sz w:val="20"/>
        </w:rPr>
        <w:t>4 farkli veri tipi uygulamasi iceren Python script dosyalari</w:t>
      </w:r>
    </w:p>
    <w:p>
      <w:pPr>
        <w:spacing w:before="200"/>
      </w:pPr>
      <w:r>
        <w:rPr>
          <w:b/>
          <w:color w:val="6A1B9A"/>
          <w:sz w:val="24"/>
        </w:rPr>
        <w:t xml:space="preserve">  Transfer Soruları</w:t>
      </w:r>
    </w:p>
    <w:p>
      <w:r>
        <w:rPr>
          <w:b/>
          <w:color w:val="6A1B9A"/>
          <w:sz w:val="20"/>
        </w:rPr>
        <w:t xml:space="preserve">  1. </w:t>
      </w:r>
      <w:r>
        <w:rPr>
          <w:sz w:val="20"/>
        </w:rPr>
        <w:t>Veri tipleri tum programlama dillerinin temelidir. Python'daki veri tipi bilgisi veritabani yonetimi, web gelistirme ve veri bilimi gibi alanlara dogrudan aktarilabilir.</w:t>
      </w:r>
    </w:p>
    <w:p>
      <w:r>
        <w:rPr>
          <w:b/>
          <w:color w:val="1B2A4A"/>
          <w:sz w:val="20"/>
        </w:rPr>
        <w:t xml:space="preserve">İlişkili Disiplinler: </w:t>
      </w:r>
      <w:r>
        <w:rPr>
          <w:sz w:val="20"/>
        </w:rPr>
        <w:t>Matematik (sayisal islemler), istatistik (ortalama, min, max), dilbilim (metin isleme)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input() fonksiyonu her zaman string doner. Kullanicidan iki sayi alip toplamak istediginiizde '5' + '3' = '53' olur (string birlestirme). Bu sorunu nasil cozersiniz?</w:t>
            </w:r>
          </w:p>
        </w:tc>
      </w:tr>
    </w:tbl>
    <w:p/>
    <w:p>
      <w:r>
        <w:rPr>
          <w:b/>
          <w:color w:val="1B2A4A"/>
          <w:sz w:val="20"/>
        </w:rPr>
        <w:t xml:space="preserve">Yaratıcı Görev: </w:t>
      </w:r>
      <w:r>
        <w:rPr>
          <w:sz w:val="20"/>
        </w:rPr>
        <w:t>Raspberry Pi ile bir hava durumu istasyonu tasarlayin: Sicaklik (float), nem (float), ruzgar hizi (int), yagmur var mi (bool) verilerini saklayacak bir veri yapisi olusturun.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int, float, str, bool ve list veri tipleri tanimlanabildi mi?</w:t>
      </w:r>
    </w:p>
    <w:p>
      <w:r>
        <w:rPr>
          <w:sz w:val="20"/>
        </w:rPr>
        <w:t xml:space="preserve">  ☐  type() fonksiyonu ile veri tipi sorgulanabildi mi?</w:t>
      </w:r>
    </w:p>
    <w:p>
      <w:r>
        <w:rPr>
          <w:sz w:val="20"/>
        </w:rPr>
        <w:t xml:space="preserve">  ☐  Tip donusumleri dogru uygulanabildi mi?</w:t>
      </w:r>
    </w:p>
    <w:p>
      <w:pPr>
        <w:spacing w:before="200"/>
      </w:pPr>
      <w:r>
        <w:rPr>
          <w:b/>
          <w:color w:val="2E7D32"/>
          <w:sz w:val="24"/>
        </w:rPr>
        <w:t xml:space="preserve">  Öz Değerlendirme Soruları</w:t>
      </w:r>
    </w:p>
    <w:p>
      <w:r>
        <w:rPr>
          <w:b/>
          <w:color w:val="2E7D32"/>
          <w:sz w:val="20"/>
        </w:rPr>
        <w:t xml:space="preserve">  1. </w:t>
      </w:r>
      <w:r>
        <w:rPr>
          <w:sz w:val="20"/>
        </w:rPr>
        <w:t>Python'daki 5 temel veri tipi nelerdir?</w:t>
      </w:r>
    </w:p>
    <w:p>
      <w:r>
        <w:rPr>
          <w:b/>
          <w:color w:val="2E7D32"/>
          <w:sz w:val="20"/>
        </w:rPr>
        <w:t xml:space="preserve">  2. </w:t>
      </w:r>
      <w:r>
        <w:rPr>
          <w:sz w:val="20"/>
        </w:rPr>
        <w:t>int ve float arasindaki fark nedir?</w:t>
      </w:r>
    </w:p>
    <w:p>
      <w:r>
        <w:rPr>
          <w:b/>
          <w:color w:val="2E7D32"/>
          <w:sz w:val="20"/>
        </w:rPr>
        <w:t xml:space="preserve">  3. </w:t>
      </w:r>
      <w:r>
        <w:rPr>
          <w:sz w:val="20"/>
        </w:rPr>
        <w:t>Liste (list) veri tipinde eleman nasil eklenir ve silinir?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type(3.14) komutunun ciktisi nedir?</w:t>
            </w:r>
          </w:p>
        </w:tc>
        <w:tc>
          <w:tcPr>
            <w:tcW w:type="dxa" w:w="3213"/>
          </w:tcPr>
          <w:p>
            <w:r>
              <w:rPr>
                <w:sz w:val="18"/>
              </w:rPr>
              <w:t>A) &lt;class 'int'&gt;  B) &lt;class 'float'&gt;  C) &lt;class 'str'&gt;  D) &lt;class 'double'&gt;</w:t>
            </w:r>
          </w:p>
        </w:tc>
        <w:tc>
          <w:tcPr>
            <w:tcW w:type="dxa" w:w="3213"/>
          </w:tcPr>
          <w:p>
            <w:r>
              <w:rPr>
                <w:sz w:val="18"/>
              </w:rPr>
              <w:t>B</w:t>
            </w:r>
          </w:p>
        </w:tc>
      </w:tr>
      <w:tr>
        <w:tc>
          <w:tcPr>
            <w:tcW w:type="dxa" w:w="3213"/>
          </w:tcPr>
          <w:p>
            <w:r>
              <w:rPr>
                <w:sz w:val="18"/>
              </w:rPr>
              <w:t>Python'da 'Merhaba' + ' ' + 'Dunya' isleminin sonucu nedir?</w:t>
            </w:r>
          </w:p>
        </w:tc>
        <w:tc>
          <w:tcPr>
            <w:tcW w:type="dxa" w:w="3213"/>
          </w:tcPr>
          <w:p>
            <w:r>
              <w:rPr>
                <w:sz w:val="18"/>
              </w:rPr>
              <w:t>A) Hata verir  B) MerhabaDunya  C) Merhaba Dunya  D) 'Merhaba' ' ' 'Dunya'</w:t>
            </w:r>
          </w:p>
        </w:tc>
        <w:tc>
          <w:tcPr>
            <w:tcW w:type="dxa" w:w="3213"/>
          </w:tcPr>
          <w:p>
            <w:r>
              <w:rPr>
                <w:sz w:val="18"/>
              </w:rPr>
              <w:t>C</w:t>
            </w:r>
          </w:p>
        </w:tc>
      </w:tr>
      <w:tr>
        <w:tc>
          <w:tcPr>
            <w:tcW w:type="dxa" w:w="3213"/>
          </w:tcPr>
          <w:p>
            <w:r>
              <w:rPr>
                <w:sz w:val="18"/>
              </w:rPr>
              <w:t>Python'da bool(0) ifadesinin sonucu nedir?</w:t>
            </w:r>
          </w:p>
        </w:tc>
        <w:tc>
          <w:tcPr>
            <w:tcW w:type="dxa" w:w="3213"/>
          </w:tcPr>
          <w:p>
            <w:r>
              <w:rPr>
                <w:sz w:val="18"/>
              </w:rPr>
              <w:t>A) True  B) False  C) 0  D) Hata verir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Python'un dinamik tip sistemi (degisken tipini belirtmek gerekmez) avantaj midir dezavantaj midir? Bu ozellik buyuk projelerde nasil sorunlara yol acabilir?</w:t>
      </w:r>
    </w:p>
    <w:p>
      <w:r>
        <w:rPr>
          <w:b/>
          <w:color w:val="2E7D32"/>
          <w:sz w:val="20"/>
        </w:rPr>
        <w:t>Eleştirel Düşünme:</w:t>
      </w:r>
    </w:p>
    <w:p>
      <w:r>
        <w:rPr>
          <w:b/>
          <w:color w:val="2E7D32"/>
          <w:sz w:val="20"/>
        </w:rPr>
        <w:t xml:space="preserve">  1. </w:t>
      </w:r>
      <w:r>
        <w:rPr>
          <w:sz w:val="20"/>
        </w:rPr>
        <w:t>Python'da 0.1 + 0.2 sonucu neden tam olarak 0.3 degildir? Bu durum finansal uygulamalarda nasil sorunlara yol acabilir ve nasil cozulebilir?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"Veri Tipleri Uygulama Atolyesi"</w:t>
      </w:r>
    </w:p>
    <w:p>
      <w:r>
        <w:rPr>
          <w:b/>
          <w:color w:val="1B2A4A"/>
          <w:sz w:val="20"/>
        </w:rPr>
        <w:t xml:space="preserve">Hedef: </w:t>
      </w:r>
      <w:r>
        <w:rPr>
          <w:sz w:val="20"/>
        </w:rPr>
        <w:t>Tum temel veri tiplerini kullanarak pratik programlar yazma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Shell'de tum veri tiplerini deneyin ve type() ile dogrulayin</w:t>
            </w:r>
          </w:p>
        </w:tc>
        <w:tc>
          <w:tcPr>
            <w:tcW w:type="dxa" w:w="3213"/>
          </w:tcPr>
          <w:p>
            <w:r>
              <w:rPr>
                <w:sz w:val="18"/>
              </w:rPr>
              <w:t>5 dk</w:t>
            </w:r>
          </w:p>
        </w:tc>
      </w:tr>
      <w:tr>
        <w:tc>
          <w:tcPr>
            <w:tcW w:type="dxa" w:w="3213"/>
          </w:tcPr>
          <w:p>
            <w:r>
              <w:rPr>
                <w:sz w:val="18"/>
              </w:rPr>
              <w:t>2</w:t>
            </w:r>
          </w:p>
        </w:tc>
        <w:tc>
          <w:tcPr>
            <w:tcW w:type="dxa" w:w="3213"/>
          </w:tcPr>
          <w:p>
            <w:r>
              <w:rPr>
                <w:sz w:val="18"/>
              </w:rPr>
              <w:t>Ogrenci bilgi karti programi yazin (ad, yas, not, gecti_mi degiskenleri)</w:t>
            </w:r>
          </w:p>
        </w:tc>
        <w:tc>
          <w:tcPr>
            <w:tcW w:type="dxa" w:w="3213"/>
          </w:tcPr>
          <w:p>
            <w:r>
              <w:rPr>
                <w:sz w:val="18"/>
              </w:rPr>
              <w:t>5 dk</w:t>
            </w:r>
          </w:p>
        </w:tc>
      </w:tr>
      <w:tr>
        <w:tc>
          <w:tcPr>
            <w:tcW w:type="dxa" w:w="3213"/>
          </w:tcPr>
          <w:p>
            <w:r>
              <w:rPr>
                <w:sz w:val="18"/>
              </w:rPr>
              <w:t>3</w:t>
            </w:r>
          </w:p>
        </w:tc>
        <w:tc>
          <w:tcPr>
            <w:tcW w:type="dxa" w:w="3213"/>
          </w:tcPr>
          <w:p>
            <w:r>
              <w:rPr>
                <w:sz w:val="18"/>
              </w:rPr>
              <w:t>Sensor verisi simylasyonu: 5 sicaklik degeri listesi olusturun, istatistikleri hesaplayin</w:t>
            </w:r>
          </w:p>
        </w:tc>
        <w:tc>
          <w:tcPr>
            <w:tcW w:type="dxa" w:w="3213"/>
          </w:tcPr>
          <w:p>
            <w:r>
              <w:rPr>
                <w:sz w:val="18"/>
              </w:rPr>
              <w:t>5 dk</w:t>
            </w:r>
          </w:p>
        </w:tc>
      </w:tr>
      <w:tr>
        <w:tc>
          <w:tcPr>
            <w:tcW w:type="dxa" w:w="3213"/>
          </w:tcPr>
          <w:p>
            <w:r>
              <w:rPr>
                <w:sz w:val="18"/>
              </w:rPr>
              <w:t>4</w:t>
            </w:r>
          </w:p>
        </w:tc>
        <w:tc>
          <w:tcPr>
            <w:tcW w:type="dxa" w:w="3213"/>
          </w:tcPr>
          <w:p>
            <w:r>
              <w:rPr>
                <w:sz w:val="18"/>
              </w:rPr>
              <w:t>Tip donusum uygulamasi: input() ile alinan sayilari int/float'a cevirip hesaplama yapin</w:t>
            </w:r>
          </w:p>
        </w:tc>
        <w:tc>
          <w:tcPr>
            <w:tcW w:type="dxa" w:w="3213"/>
          </w:tcPr>
          <w:p>
            <w:r>
              <w:rPr>
                <w:sz w:val="18"/>
              </w:rPr>
              <w:t>5 dk</w:t>
            </w:r>
          </w:p>
        </w:tc>
      </w:tr>
    </w:tbl>
    <w:p/>
    <w:p>
      <w:r>
        <w:rPr>
          <w:b/>
          <w:color w:val="1B2A4A"/>
          <w:sz w:val="20"/>
        </w:rPr>
        <w:t xml:space="preserve">Tamamlanma Kriteri: </w:t>
      </w:r>
      <w:r>
        <w:rPr>
          <w:sz w:val="20"/>
        </w:rPr>
        <w:t>Tum veri tipleri uygulamali olarak kullanilmis ve tip donusumleri dogru yapilmis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"Python Veri Tipleri Canli Gosterim"</w:t>
      </w:r>
    </w:p>
    <w:p>
      <w:r>
        <w:rPr>
          <w:b/>
          <w:color w:val="1B2A4A"/>
          <w:sz w:val="20"/>
        </w:rPr>
        <w:t xml:space="preserve">Eğitmenin Gösterdiği: </w:t>
      </w:r>
      <w:r>
        <w:rPr>
          <w:sz w:val="20"/>
        </w:rPr>
        <w:t>Python Shell'de tum veri tiplerini gosterir, type() fonksiyonunu kullanir, tip donusumlerini ve hata durumlarini (int('abc') gibi) canli olarak dener.</w:t>
      </w:r>
    </w:p>
    <w:p>
      <w:r>
        <w:rPr>
          <w:b/>
          <w:color w:val="1B2A4A"/>
          <w:sz w:val="20"/>
        </w:rPr>
        <w:t xml:space="preserve">Öğrencinin Tekrarladığı: </w:t>
      </w:r>
      <w:r>
        <w:rPr>
          <w:sz w:val="20"/>
        </w:rPr>
        <w:t>Egitmeni izler, kendi bilgisayarinda ayni komutlari dener ve farkli deger kombinasyonlarini test eder.</w:t>
      </w:r>
    </w:p>
    <w:p>
      <w:r>
        <w:rPr>
          <w:b/>
          <w:color w:val="1B2A4A"/>
          <w:sz w:val="20"/>
        </w:rPr>
        <w:t xml:space="preserve">Dikkat Noktaları: </w:t>
      </w:r>
      <w:r>
        <w:rPr>
          <w:sz w:val="20"/>
        </w:rPr>
        <w:t>input() fonksiyonunun her zaman string dondugunu vurgulayin; sayi islemleri icin int() veya float() donusumu gerektigini gosterin.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Veri Tipi Tanima</w:t>
            </w:r>
          </w:p>
        </w:tc>
        <w:tc>
          <w:tcPr>
            <w:tcW w:type="dxa" w:w="3213"/>
          </w:tcPr>
          <w:p>
            <w:r>
              <w:rPr>
                <w:sz w:val="18"/>
              </w:rPr>
              <w:t>Verilen 10 farkli deger icin (42, 3.14, 'Pi', True, [1,2], 0, '', None, 2+3j, (1,2)) veri tipini tahmin edin ve type() ile dogrulayin</w:t>
            </w:r>
          </w:p>
        </w:tc>
        <w:tc>
          <w:tcPr>
            <w:tcW w:type="dxa" w:w="3213"/>
          </w:tcPr>
          <w:p>
            <w:r>
              <w:rPr>
                <w:sz w:val="18"/>
              </w:rPr>
              <w:t>Kolay</w:t>
            </w:r>
          </w:p>
        </w:tc>
      </w:tr>
      <w:tr>
        <w:tc>
          <w:tcPr>
            <w:tcW w:type="dxa" w:w="3213"/>
          </w:tcPr>
          <w:p>
            <w:r>
              <w:rPr>
                <w:sz w:val="18"/>
              </w:rPr>
              <w:t>Kisisel Profil Programi</w:t>
            </w:r>
          </w:p>
        </w:tc>
        <w:tc>
          <w:tcPr>
            <w:tcW w:type="dxa" w:w="3213"/>
          </w:tcPr>
          <w:p>
            <w:r>
              <w:rPr>
                <w:sz w:val="18"/>
              </w:rPr>
              <w:t>Kullanicidan ad (str), yas (int), boy (float), ogrenci mi (bool) bilgilerini alan ve duzenli formatta gosteren program yazin</w:t>
            </w:r>
          </w:p>
        </w:tc>
        <w:tc>
          <w:tcPr>
            <w:tcW w:type="dxa" w:w="3213"/>
          </w:tcPr>
          <w:p>
            <w:r>
              <w:rPr>
                <w:sz w:val="18"/>
              </w:rPr>
              <w:t>Orta</w:t>
            </w:r>
          </w:p>
        </w:tc>
      </w:tr>
      <w:tr>
        <w:tc>
          <w:tcPr>
            <w:tcW w:type="dxa" w:w="3213"/>
          </w:tcPr>
          <w:p>
            <w:r>
              <w:rPr>
                <w:sz w:val="18"/>
              </w:rPr>
              <w:t>Sensor Veri Analizi</w:t>
            </w:r>
          </w:p>
        </w:tc>
        <w:tc>
          <w:tcPr>
            <w:tcW w:type="dxa" w:w="3213"/>
          </w:tcPr>
          <w:p>
            <w:r>
              <w:rPr>
                <w:sz w:val="18"/>
              </w:rPr>
              <w:t>10 sicaklik degerinden olusan bir liste olusturun; ortalama, medyan, standart sapma hesaplayin ve 25 derecenin uzerindeki degerleri filtreleyin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"Akilli Sera Veri Yonetimi"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akilli sera projesinde Raspberry Pi'ye bagli sensorlerden alinan verileri Python'da saklamaniz ve islemeniz gerekiyor. Sicaklik sensoru float (22.5, 23.1, ...), nem sensoru int (45, 50, ...), isik sensoru bool (True/False - aydinlik/karanlik), bitki isimleri str ('Domates', 'Biber', ...) olarak veri uretiyor. Her sensor icin uygun veri tipinde degiskenler olusturun, son 24 saatlik verileri listede saklayin ve gunluk istatistikleri (ortalama sicaklik, min/max nem, aydinlik suresi) hesaplayin.</w:t>
            </w:r>
          </w:p>
        </w:tc>
      </w:tr>
    </w:tbl>
    <w:p/>
    <w:p>
      <w:r>
        <w:rPr>
          <w:b/>
          <w:color w:val="1B2A4A"/>
          <w:sz w:val="20"/>
        </w:rPr>
        <w:t xml:space="preserve">Beklenen Çıktı: </w:t>
      </w:r>
      <w:r>
        <w:rPr>
          <w:sz w:val="20"/>
        </w:rPr>
        <w:t>Sensor verilerini iceren degisken ve liste tanimlari, istatistik hesaplama kodlari ve gunluk rapor formati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Python'un 5 temel veri tipini (int, float, str, bool, list) ogrendik; her birinin ozelliklerini, islemlerini ve birbirine donusumunu uygulamali olarak calistik. type() fonksiyonu ile veri tipi sorgulamayi ve Raspberry Pi sensor verilerinde veri tiplerinin kullanimini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int (Tamsayi)</w:t>
            </w:r>
          </w:p>
        </w:tc>
        <w:tc>
          <w:tcPr>
            <w:tcW w:type="dxa" w:w="4819"/>
            <w:shd w:fill="F5F5F5"/>
          </w:tcPr>
          <w:p>
            <w:r>
              <w:rPr>
                <w:b/>
                <w:color w:val="1B2A4A"/>
                <w:sz w:val="20"/>
              </w:rPr>
              <w:t xml:space="preserve">  float (Ondalikli)</w:t>
            </w:r>
          </w:p>
        </w:tc>
      </w:tr>
      <w:tr>
        <w:tc>
          <w:tcPr>
            <w:tcW w:type="dxa" w:w="4819"/>
            <w:shd w:fill="F5F5F5"/>
          </w:tcPr>
          <w:p>
            <w:r>
              <w:rPr>
                <w:b/>
                <w:color w:val="1B2A4A"/>
                <w:sz w:val="20"/>
              </w:rPr>
              <w:t xml:space="preserve">  str (String)</w:t>
            </w:r>
          </w:p>
        </w:tc>
        <w:tc>
          <w:tcPr>
            <w:tcW w:type="dxa" w:w="4819"/>
            <w:shd w:fill="F5F5F5"/>
          </w:tcPr>
          <w:p>
            <w:r>
              <w:rPr>
                <w:b/>
                <w:color w:val="1B2A4A"/>
                <w:sz w:val="20"/>
              </w:rPr>
              <w:t xml:space="preserve">  bool (Mantiksal)</w:t>
            </w:r>
          </w:p>
        </w:tc>
      </w:tr>
      <w:tr>
        <w:tc>
          <w:tcPr>
            <w:tcW w:type="dxa" w:w="4819"/>
            <w:shd w:fill="F5F5F5"/>
          </w:tcPr>
          <w:p>
            <w:r>
              <w:rPr>
                <w:b/>
                <w:color w:val="1B2A4A"/>
                <w:sz w:val="20"/>
              </w:rPr>
              <w:t xml:space="preserve">  list (Liste)</w:t>
            </w:r>
          </w:p>
        </w:tc>
        <w:tc>
          <w:tcPr>
            <w:tcW w:type="dxa" w:w="4819"/>
            <w:shd w:fill="F5F5F5"/>
          </w:tcPr>
          <w:p>
            <w:r>
              <w:rPr>
                <w:b/>
                <w:color w:val="1B2A4A"/>
                <w:sz w:val="20"/>
              </w:rPr>
              <w:t xml:space="preserve">  type() Fonksiyonu</w:t>
            </w:r>
          </w:p>
        </w:tc>
      </w:tr>
      <w:tr>
        <w:tc>
          <w:tcPr>
            <w:tcW w:type="dxa" w:w="4819"/>
            <w:shd w:fill="F5F5F5"/>
          </w:tcPr>
          <w:p>
            <w:r>
              <w:rPr>
                <w:b/>
                <w:color w:val="1B2A4A"/>
                <w:sz w:val="20"/>
              </w:rPr>
              <w:t xml:space="preserve">  Tip Donusumu</w:t>
            </w:r>
          </w:p>
        </w:tc>
        <w:tc>
          <w:tcPr>
            <w:tcW w:type="dxa" w:w="4819"/>
          </w:tcPr>
          <w:p/>
        </w:tc>
      </w:tr>
    </w:tbl>
    <w:p/>
    <w:p>
      <w:pPr>
        <w:spacing w:before="200"/>
      </w:pPr>
      <w:r>
        <w:rPr>
          <w:b/>
          <w:color w:val="757575"/>
          <w:sz w:val="24"/>
        </w:rPr>
        <w:t xml:space="preserve">  Bir Sonraki Dersle Köprü</w:t>
      </w:r>
    </w:p>
    <w:p>
      <w:r>
        <w:rPr>
          <w:sz w:val="20"/>
        </w:rPr>
        <w:t>Bir sonraki derste degiskenler, operatorler ve temel girdi/cikti islemlerini (input/print) detayli olarak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Thonny'de bir 'Kisisel Tanitim Karti' programi yazin: Adiniz (str), yasiniz (int), boyunuz (float), ogrenci misiniz (bool) ve 3 hobiniz (list) degiskenlerini tanimlayyin ve hepsini ekrana duzgun formatla yazdirin. type() ile her degiskenin tipini gosterin.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Python veri tipleri referans kartini hazirlayin ve dagitiin</w:t>
      </w:r>
    </w:p>
    <w:p>
      <w:pPr>
        <w:pStyle w:val="ListBullet"/>
      </w:pPr>
      <w:r>
        <w:rPr>
          <w:sz w:val="20"/>
        </w:rPr>
        <w:t>type() ve tip donusum orneklerini onceden test edin</w:t>
      </w:r>
    </w:p>
    <w:p>
      <w:pPr>
        <w:pStyle w:val="ListBullet"/>
      </w:pPr>
      <w:r>
        <w:rPr>
          <w:sz w:val="20"/>
        </w:rPr>
        <w:t>Sensor verisi ornekleri icin ornek veri setleri hazirlaayin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float hassasiyet sorunu (0.1+0.2) kafaa karistirabilir</w:t>
            </w:r>
          </w:p>
        </w:tc>
        <w:tc>
          <w:tcPr>
            <w:tcW w:type="dxa" w:w="4819"/>
          </w:tcPr>
          <w:p>
            <w:r>
              <w:rPr>
                <w:sz w:val="18"/>
              </w:rPr>
              <w:t>Bunu bilgisayarin ikili sistemiyle kisa ve basit sekilde aciklayin; detaya girmeyin</w:t>
            </w:r>
          </w:p>
        </w:tc>
      </w:tr>
      <w:tr>
        <w:tc>
          <w:tcPr>
            <w:tcW w:type="dxa" w:w="4819"/>
          </w:tcPr>
          <w:p>
            <w:r>
              <w:rPr>
                <w:sz w:val="18"/>
              </w:rPr>
              <w:t>Liste indeksinin 0'dan baslamasi kafa karistirabilir</w:t>
            </w:r>
          </w:p>
        </w:tc>
        <w:tc>
          <w:tcPr>
            <w:tcW w:type="dxa" w:w="4819"/>
          </w:tcPr>
          <w:p>
            <w:r>
              <w:rPr>
                <w:sz w:val="18"/>
              </w:rPr>
              <w:t>Bina kat numarasi analojisi kullanin: Zemin kat = 0, 1. kat = 1</w:t>
            </w:r>
          </w:p>
        </w:tc>
      </w:tr>
    </w:tbl>
    <w:p/>
    <w:p>
      <w:r>
        <w:rPr>
          <w:b/>
          <w:color w:val="1B2A4A"/>
          <w:sz w:val="20"/>
        </w:rPr>
        <w:t xml:space="preserve">Zaman Yönetimi: </w:t>
      </w:r>
      <w:r>
        <w:rPr>
          <w:sz w:val="20"/>
        </w:rPr>
        <w:t>Sayisal tiplere (int, float) 8 dk, string ve bool'a 7 dk, listeye 5 dk ayirin.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Canli gosterim yapilamazsa onceden hazirlanmis ekran goruntuuuleri ve adim adim yonergeler kullanilabilir.</w:t>
            </w:r>
          </w:p>
        </w:tc>
      </w:tr>
    </w:tbl>
    <w:p/>
    <w:p>
      <w:r>
        <w:br w:type="page"/>
      </w:r>
    </w:p>
    <w:p>
      <w:pPr>
        <w:jc w:val="center"/>
      </w:pPr>
      <w:r>
        <w:rPr>
          <w:b/>
          <w:color w:val="1B2A4A"/>
          <w:sz w:val="36"/>
        </w:rPr>
        <w:t>━━━  16. SAAT  ━━━</w:t>
      </w:r>
    </w:p>
    <w:p>
      <w:pPr>
        <w:jc w:val="center"/>
      </w:pPr>
      <w:r>
        <w:rPr>
          <w:color w:val="2C6FAD"/>
          <w:sz w:val="32"/>
        </w:rPr>
        <w:t>Degiskenler, Operatorler ve Temel Girdi/Cikti Islemleri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degisken tanimlama kurallarini uygular, aritmetik/karsilastirma/mantiksal operatorleri kullanir, input() ve print() fonksiyonlari ile kullanicidan veri alip isleyerek sonuc gosteren programlar yazar.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M3-K10</w:t>
            </w:r>
          </w:p>
        </w:tc>
        <w:tc>
          <w:tcPr>
            <w:tcW w:type="dxa" w:w="3213"/>
          </w:tcPr>
          <w:p>
            <w:r>
              <w:rPr>
                <w:sz w:val="18"/>
              </w:rPr>
              <w:t>Python'da degisken tanimlama kurallarini (adlandirma kurallari, rezerve kelimeler) aciklar ve degisken atama islemlerini gerceklestirir</w:t>
            </w:r>
          </w:p>
        </w:tc>
        <w:tc>
          <w:tcPr>
            <w:tcW w:type="dxa" w:w="3213"/>
          </w:tcPr>
          <w:p>
            <w:r>
              <w:rPr>
                <w:sz w:val="18"/>
              </w:rPr>
              <w:t>Uygulama</w:t>
            </w:r>
          </w:p>
        </w:tc>
      </w:tr>
      <w:tr>
        <w:tc>
          <w:tcPr>
            <w:tcW w:type="dxa" w:w="3213"/>
          </w:tcPr>
          <w:p>
            <w:r>
              <w:rPr>
                <w:sz w:val="18"/>
              </w:rPr>
              <w:t>M3-K11</w:t>
            </w:r>
          </w:p>
        </w:tc>
        <w:tc>
          <w:tcPr>
            <w:tcW w:type="dxa" w:w="3213"/>
          </w:tcPr>
          <w:p>
            <w:r>
              <w:rPr>
                <w:sz w:val="18"/>
              </w:rPr>
              <w:t>Aritmetik (+, -, *, /, //, %, **), karsilastirma (==, !=, &gt;, &lt;, &gt;=, &lt;=) ve mantiksal (and, or, not) operatorleri kullanarak ifadeler olusturur</w:t>
            </w:r>
          </w:p>
        </w:tc>
        <w:tc>
          <w:tcPr>
            <w:tcW w:type="dxa" w:w="3213"/>
          </w:tcPr>
          <w:p>
            <w:r>
              <w:rPr>
                <w:sz w:val="18"/>
              </w:rPr>
              <w:t>Uygulama</w:t>
            </w:r>
          </w:p>
        </w:tc>
      </w:tr>
      <w:tr>
        <w:tc>
          <w:tcPr>
            <w:tcW w:type="dxa" w:w="3213"/>
          </w:tcPr>
          <w:p>
            <w:r>
              <w:rPr>
                <w:sz w:val="18"/>
              </w:rPr>
              <w:t>M3-K12</w:t>
            </w:r>
          </w:p>
        </w:tc>
        <w:tc>
          <w:tcPr>
            <w:tcW w:type="dxa" w:w="3213"/>
          </w:tcPr>
          <w:p>
            <w:r>
              <w:rPr>
                <w:sz w:val="18"/>
              </w:rPr>
              <w:t>input() fonksiyonu ile kullanicidan veri alir, print() fonksiyonu ile formatlii cikti uretir ve basit etkilesimli programlar yazar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veri tipleri (int, float, str, bool, list) bilgisi (Saat 15)</w:t>
      </w:r>
    </w:p>
    <w:p>
      <w:pPr>
        <w:spacing w:before="200"/>
      </w:pPr>
      <w:r>
        <w:rPr>
          <w:b/>
          <w:color w:val="757575"/>
          <w:sz w:val="24"/>
        </w:rPr>
        <w:t xml:space="preserve">  Öğrencinin Bilmesi Gerekenler</w:t>
      </w:r>
    </w:p>
    <w:p>
      <w:pPr>
        <w:pStyle w:val="ListBullet"/>
      </w:pPr>
      <w:r>
        <w:rPr>
          <w:sz w:val="20"/>
        </w:rPr>
        <w:t>Python'daki temel veri tipleri ve type() fonksiyonu</w:t>
      </w:r>
    </w:p>
    <w:p>
      <w:pPr>
        <w:pStyle w:val="ListBullet"/>
      </w:pPr>
      <w:r>
        <w:rPr>
          <w:sz w:val="20"/>
        </w:rPr>
        <w:t>Temel matematik islemleri ve mantiksal dusunme</w:t>
      </w:r>
    </w:p>
    <w:p>
      <w:pPr>
        <w:pStyle w:val="ListBullet"/>
      </w:pPr>
      <w:r>
        <w:rPr>
          <w:sz w:val="20"/>
        </w:rPr>
        <w:t>Python IDE'de (IDLE/Thonny) kod yazma ve calistirma</w:t>
      </w:r>
    </w:p>
    <w:p>
      <w:pPr>
        <w:spacing w:before="200"/>
      </w:pPr>
      <w:r>
        <w:rPr>
          <w:b/>
          <w:color w:val="757575"/>
          <w:sz w:val="24"/>
        </w:rPr>
        <w:t xml:space="preserve">  Olası Kavram Yanılgıları</w:t>
      </w:r>
    </w:p>
    <w:p>
      <w:pPr>
        <w:pStyle w:val="ListBullet"/>
      </w:pPr>
      <w:r>
        <w:rPr>
          <w:sz w:val="20"/>
        </w:rPr>
        <w:t>= isareti matematiktteki esittir anlamina gelir - Python'da = atama operatorudur, esitlik kontrolu icin == kullanilir</w:t>
      </w:r>
    </w:p>
    <w:p>
      <w:pPr>
        <w:pStyle w:val="ListBullet"/>
      </w:pPr>
      <w:r>
        <w:rPr>
          <w:sz w:val="20"/>
        </w:rPr>
        <w:t>Degisken isimleri Turkce karakter icerebilir - teknik olarak Python 3'te mumkun olsa da tavsiye edilmez; ASCII karakterler kullanilmalidir</w:t>
      </w:r>
    </w:p>
    <w:p>
      <w:pPr>
        <w:spacing w:before="200"/>
      </w:pPr>
      <w:r>
        <w:rPr>
          <w:b/>
          <w:color w:val="757575"/>
          <w:sz w:val="24"/>
        </w:rPr>
        <w:t xml:space="preserve">  Hazırlık Materyalleri</w:t>
      </w:r>
    </w:p>
    <w:p>
      <w:pPr>
        <w:pStyle w:val="ListBullet"/>
      </w:pPr>
      <w:r>
        <w:rPr>
          <w:sz w:val="20"/>
        </w:rPr>
        <w:t>Raspberry Pi veya bilgisayar ile Python IDLE/Thonny</w:t>
      </w:r>
    </w:p>
    <w:p>
      <w:pPr>
        <w:pStyle w:val="ListBullet"/>
      </w:pPr>
      <w:r>
        <w:rPr>
          <w:sz w:val="20"/>
        </w:rPr>
        <w:t>Operatorler referans karti</w:t>
      </w:r>
    </w:p>
    <w:p>
      <w:pPr>
        <w:pStyle w:val="ListBullet"/>
      </w:pPr>
      <w:r>
        <w:rPr>
          <w:sz w:val="20"/>
        </w:rPr>
        <w:t>Projeksiyon cihazi</w:t>
      </w:r>
    </w:p>
    <w:p>
      <w:pPr>
        <w:pStyle w:val="ListBullet"/>
      </w:pPr>
      <w:r>
        <w:rPr>
          <w:sz w:val="20"/>
        </w:rPr>
        <w:t>Ornek program sablonlari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Matematiktte x = 5 dedigimizde x'in 5'e esit oldugunu ifade ederiz. Ama programlamada x = 5 demek 'x kutusuna 5 degerini koy' anlamina gelir. Sonra x = x + 1 yazarsak x artik 6 olur! Matematiktte x = x + 1 imkansizdir ama programlamada her gun kullanilir. Bu fark programmlamanin temel taslarindan biridir.</w:t>
      </w:r>
    </w:p>
    <w:p>
      <w:r>
        <w:rPr>
          <w:b/>
          <w:color w:val="1B2A4A"/>
          <w:sz w:val="20"/>
        </w:rPr>
        <w:t xml:space="preserve">Günlük Hayat Bağlantısı: </w:t>
      </w:r>
      <w:r>
        <w:rPr>
          <w:sz w:val="20"/>
        </w:rPr>
        <w:t>Telefon rehberinize bir kisi eklerken ad yerine bir degisken, numara yerine bir deger atarsiniz. Python'da degiskenler de ayni sekilde calisiir: Bir isme deger atarsiniz ve o ismi kullanarak degere erisirsiniz. Raspberry Pi projelerinde sensor degerlerini degiskenlerde saklar ve operatorlerle isleriz.</w:t>
      </w:r>
    </w:p>
    <w:p>
      <w:pPr>
        <w:spacing w:before="200"/>
      </w:pPr>
      <w:r>
        <w:rPr>
          <w:b/>
          <w:color w:val="2C6FAD"/>
          <w:sz w:val="24"/>
        </w:rPr>
        <w:t xml:space="preserve">  Ön Bilgi Yoklama Soruları</w:t>
      </w:r>
    </w:p>
    <w:p>
      <w:r>
        <w:rPr>
          <w:b/>
          <w:color w:val="2C6FAD"/>
          <w:sz w:val="20"/>
        </w:rPr>
        <w:t xml:space="preserve">  1. </w:t>
      </w:r>
      <w:r>
        <w:rPr>
          <w:sz w:val="20"/>
        </w:rPr>
        <w:t>Kursiyerlerden matematikte kullandiklari islem isaretlerini (+, -, x, /, =) ve bunlarin programlamada nasil farkli olabilecegini tartismalari istenir.</w:t>
      </w:r>
    </w:p>
    <w:p>
      <w:pPr>
        <w:spacing w:before="200"/>
      </w:pPr>
      <w:r>
        <w:rPr>
          <w:b/>
          <w:color w:val="2C6FAD"/>
          <w:sz w:val="24"/>
        </w:rPr>
        <w:t xml:space="preserve">  Motivasyon Etkinliği: "Degisken Kutusu Benzetmesi"</w:t>
      </w:r>
    </w:p>
    <w:p>
      <w:r>
        <w:rPr>
          <w:b/>
          <w:color w:val="1B2A4A"/>
          <w:sz w:val="20"/>
        </w:rPr>
        <w:t xml:space="preserve">Açıklama: </w:t>
      </w:r>
      <w:r>
        <w:rPr>
          <w:sz w:val="20"/>
        </w:rPr>
        <w:t>Kursiyerler degiskenleri etiketli kutular olarak dusünerek atama islemini somutlastiriyor.</w:t>
      </w:r>
    </w:p>
    <w:p>
      <w:r>
        <w:rPr>
          <w:b/>
          <w:color w:val="1B2A4A"/>
          <w:sz w:val="20"/>
        </w:rPr>
        <w:t xml:space="preserve">Yönerge: </w:t>
      </w:r>
      <w:r>
        <w:rPr>
          <w:sz w:val="20"/>
        </w:rPr>
        <w:t>Egitmen 3 kutu cizer ve uzerlerine 'ad', 'yas', 'puan' yazar. Sonra kutularin icine deger koyar: ad='Ali', yas=25, puan=85.5. Ardindan 'puan = puan + 10' islemini gosterir: Kutudan 85.5'i cikarir, 10 ekler ve 95.5'i geri koyar. Bu sekilde atama isleminin kutu benzetmesi ile somutlastirilmasi saglanir.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Pi'ye bagli bir sicaklik ve nem sensoru var. Her 5 saniyede bir sicaklik ve nem degerleri okunuyor. Okunan degerleri degiskenlerde saklamaniz, sicakligin 30 derecenin uzerinde VE nemin %70'in uzerinde olup olmadigini kontrol etmeniz ve durumu ekrana yazdirmaniz gerekiyor. Bu programi nasil yazarsiniz?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"Degiskenler ve Operatorler Kesif Atolyesi"</w:t>
      </w:r>
    </w:p>
    <w:p>
      <w:r>
        <w:rPr>
          <w:b/>
          <w:color w:val="1B2A4A"/>
          <w:sz w:val="20"/>
        </w:rPr>
        <w:t xml:space="preserve">Türü: </w:t>
      </w:r>
      <w:r>
        <w:rPr>
          <w:sz w:val="20"/>
        </w:rPr>
        <w:t>Uygulamali bireysel calisma</w:t>
      </w:r>
    </w:p>
    <w:p>
      <w:r>
        <w:rPr>
          <w:b/>
          <w:color w:val="1B2A4A"/>
          <w:sz w:val="20"/>
        </w:rPr>
        <w:t xml:space="preserve">Amacı: </w:t>
      </w:r>
      <w:r>
        <w:rPr>
          <w:sz w:val="20"/>
        </w:rPr>
        <w:t>Degisken tanimlama, operator kullanimi ve input/print fonksiyonlarini deneyerek ogrenmme</w:t>
      </w:r>
    </w:p>
    <w:p>
      <w:r>
        <w:rPr>
          <w:b/>
          <w:color w:val="1B2A4A"/>
          <w:sz w:val="20"/>
        </w:rPr>
        <w:t xml:space="preserve">Malzemeler: </w:t>
      </w:r>
      <w:r>
        <w:rPr>
          <w:sz w:val="20"/>
        </w:rPr>
        <w:t>Python IDLE veya Thonny, operatorler referans karti, bilgisayar</w:t>
      </w:r>
    </w:p>
    <w:p>
      <w:pPr>
        <w:spacing w:before="200"/>
      </w:pPr>
      <w:r>
        <w:rPr>
          <w:b/>
          <w:color w:val="007A7A"/>
          <w:sz w:val="24"/>
        </w:rPr>
        <w:t xml:space="preserve">  Yönerge Adımları</w:t>
      </w:r>
    </w:p>
    <w:p>
      <w:r>
        <w:rPr>
          <w:b/>
          <w:color w:val="007A7A"/>
          <w:sz w:val="20"/>
        </w:rPr>
        <w:t xml:space="preserve">  1. </w:t>
      </w:r>
      <w:r>
        <w:rPr>
          <w:sz w:val="20"/>
        </w:rPr>
        <w:t>Degisken tanimlama kurallarini deneyin: Gecerli (ad, yas_1, _sayi) ve gecersiz (1sayi, ad-soyad, class) degisken isimleri deneyin ve hata mesajlarini inceleyin</w:t>
      </w:r>
    </w:p>
    <w:p>
      <w:r>
        <w:rPr>
          <w:b/>
          <w:color w:val="007A7A"/>
          <w:sz w:val="20"/>
        </w:rPr>
        <w:t xml:space="preserve">  2. </w:t>
      </w:r>
      <w:r>
        <w:rPr>
          <w:sz w:val="20"/>
        </w:rPr>
        <w:t>Tum aritmetik operatorleri deneyin: +, -, *, /, //, %, ** ile hesaplamalar yapin ve sonuclari karsilastirin</w:t>
      </w:r>
    </w:p>
    <w:p>
      <w:r>
        <w:rPr>
          <w:b/>
          <w:color w:val="007A7A"/>
          <w:sz w:val="20"/>
        </w:rPr>
        <w:t xml:space="preserve">  3. </w:t>
      </w:r>
      <w:r>
        <w:rPr>
          <w:sz w:val="20"/>
        </w:rPr>
        <w:t>Karsilastirma ve mantiksal operatorleri deneyin: ==, !=, &gt;, &lt;, &gt;=, &lt;= ve and, or, not ile ifadeler olusturun</w:t>
      </w:r>
    </w:p>
    <w:p>
      <w:r>
        <w:rPr>
          <w:b/>
          <w:color w:val="007A7A"/>
          <w:sz w:val="20"/>
        </w:rPr>
        <w:t xml:space="preserve">  4. </w:t>
      </w:r>
      <w:r>
        <w:rPr>
          <w:sz w:val="20"/>
        </w:rPr>
        <w:t>input() ve print() ile etkilesimli program yazin: Kullanicidan ad ve yas alip hosgeldin mesaji gosteren program</w:t>
      </w:r>
    </w:p>
    <w:p>
      <w:r>
        <w:rPr>
          <w:b/>
          <w:color w:val="1B2A4A"/>
          <w:sz w:val="20"/>
        </w:rPr>
        <w:t xml:space="preserve">Öğrenci Rolü: </w:t>
      </w:r>
      <w:r>
        <w:rPr>
          <w:sz w:val="20"/>
        </w:rPr>
        <w:t>Shell ve Script modunda degisken, operator ve input/print denemelerri yapar; hata durumlarini inceler.</w:t>
      </w:r>
    </w:p>
    <w:p>
      <w:r>
        <w:rPr>
          <w:b/>
          <w:color w:val="1B2A4A"/>
          <w:sz w:val="20"/>
        </w:rPr>
        <w:t xml:space="preserve">Öğretmen Rolü: </w:t>
      </w:r>
      <w:r>
        <w:rPr>
          <w:sz w:val="20"/>
        </w:rPr>
        <w:t>Degisken adlandirma kurallarini, operator oncelik sirasini ve input/print kullanimini aciklar; yaygin hatalari gosterir.</w:t>
      </w:r>
    </w:p>
    <w:p>
      <w:r>
        <w:rPr>
          <w:b/>
          <w:color w:val="1B2A4A"/>
          <w:sz w:val="20"/>
        </w:rPr>
        <w:t xml:space="preserve">Beklenen Ürün: </w:t>
      </w:r>
      <w:r>
        <w:rPr>
          <w:sz w:val="20"/>
        </w:rPr>
        <w:t>Degisken tanimlama, operator kullanimi ve input/print iceren en az 3 Python script dosyasi</w:t>
      </w:r>
    </w:p>
    <w:p>
      <w:pPr>
        <w:spacing w:before="200"/>
      </w:pPr>
      <w:r>
        <w:rPr>
          <w:b/>
          <w:color w:val="007A7A"/>
          <w:sz w:val="24"/>
        </w:rPr>
        <w:t xml:space="preserve">  Araştırma Soruları</w:t>
      </w:r>
    </w:p>
    <w:p>
      <w:r>
        <w:rPr>
          <w:b/>
          <w:color w:val="007A7A"/>
          <w:sz w:val="20"/>
        </w:rPr>
        <w:t xml:space="preserve">  1. </w:t>
      </w:r>
      <w:r>
        <w:rPr>
          <w:sz w:val="20"/>
        </w:rPr>
        <w:t>Python'da operator onceligi (precedence) nasil belirlenir? Matematikteki islem onceligi ile ayni midir? Parantez kullaniminin onemi nedir?</w:t>
      </w:r>
    </w:p>
    <w:p>
      <w:r>
        <w:rPr>
          <w:b/>
          <w:color w:val="1B2A4A"/>
          <w:sz w:val="20"/>
        </w:rPr>
        <w:t xml:space="preserve">Grupla Çalışma Kuralları: </w:t>
      </w:r>
      <w:r>
        <w:rPr>
          <w:sz w:val="20"/>
        </w:rPr>
        <w:t>Her kursiyer en az 5 farkli degisken tanimlamali, tum operator turlerini denemeli ve en az 1 input/print programi yazmaalidir.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Degisken (Variable)</w:t>
            </w:r>
          </w:p>
        </w:tc>
        <w:tc>
          <w:tcPr>
            <w:tcW w:type="dxa" w:w="2409"/>
          </w:tcPr>
          <w:p>
            <w:r>
              <w:rPr>
                <w:sz w:val="18"/>
              </w:rPr>
              <w:t>Bellekte bir degeri saklamak icin kullanilan isimlendirilmis alan; Python'da degisken tipi otomatik belirlenir (dinamik tip sistemi)</w:t>
            </w:r>
          </w:p>
        </w:tc>
        <w:tc>
          <w:tcPr>
            <w:tcW w:type="dxa" w:w="2409"/>
          </w:tcPr>
          <w:p>
            <w:r>
              <w:rPr>
                <w:sz w:val="18"/>
              </w:rPr>
              <w:t>ad = 'Ali', yas = 25, sicaklik = 23.5, aktif = True</w:t>
            </w:r>
          </w:p>
        </w:tc>
        <w:tc>
          <w:tcPr>
            <w:tcW w:type="dxa" w:w="2409"/>
          </w:tcPr>
          <w:p>
            <w:r>
              <w:rPr>
                <w:sz w:val="18"/>
              </w:rPr>
              <w:t>Degisken adlandirma kurallari: 1) Harf veya _ ile baslar 2) Harf, rakam ve _ icerebilir 3) Buyuk-kucuk harf duyarlidir (Ad != ad) 4) Rezerve kelimeler kullanilamaz (if, for, while, class vb.) 5) Anlamli isim secimi onerilir (s degil sicaklik). Atama: = operatoru ile yapilir: x = 5 (x'e 5 ata)</w:t>
            </w:r>
          </w:p>
        </w:tc>
      </w:tr>
      <w:tr>
        <w:tc>
          <w:tcPr>
            <w:tcW w:type="dxa" w:w="2409"/>
          </w:tcPr>
          <w:p>
            <w:r>
              <w:rPr>
                <w:sz w:val="18"/>
              </w:rPr>
              <w:t>Aritmetik Operatorler</w:t>
            </w:r>
          </w:p>
        </w:tc>
        <w:tc>
          <w:tcPr>
            <w:tcW w:type="dxa" w:w="2409"/>
          </w:tcPr>
          <w:p>
            <w:r>
              <w:rPr>
                <w:sz w:val="18"/>
              </w:rPr>
              <w:t>Python'da matematiksel hesaplamalar icin kullanilan operatorler: toplama, cikarma, carpma, bolme, tamsayi bolme, mod ve us alma</w:t>
            </w:r>
          </w:p>
        </w:tc>
        <w:tc>
          <w:tcPr>
            <w:tcW w:type="dxa" w:w="2409"/>
          </w:tcPr>
          <w:p>
            <w:r>
              <w:rPr>
                <w:sz w:val="18"/>
              </w:rPr>
              <w:t>+, -, *, /, //, %, **</w:t>
            </w:r>
          </w:p>
        </w:tc>
        <w:tc>
          <w:tcPr>
            <w:tcW w:type="dxa" w:w="2409"/>
          </w:tcPr>
          <w:p>
            <w:r>
              <w:rPr>
                <w:sz w:val="18"/>
              </w:rPr>
              <w:t>Operatorler ve ornekleri: 5 + 3 = 8 (toplama), 10 - 4 = 6 (cikarma), 3 * 7 = 21 (carpma), 15 / 4 = 3.75 (bolme, sonuc float), 15 // 4 = 3 (tamsayi bolme), 15 % 4 = 3 (kalan/mod), 2 ** 10 = 1024 (us alma). Atamali operatorler: x += 5 (x = x + 5 ile ayni), x -= 3, x *= 2</w:t>
            </w:r>
          </w:p>
        </w:tc>
      </w:tr>
      <w:tr>
        <w:tc>
          <w:tcPr>
            <w:tcW w:type="dxa" w:w="2409"/>
          </w:tcPr>
          <w:p>
            <w:r>
              <w:rPr>
                <w:sz w:val="18"/>
              </w:rPr>
              <w:t>Karsilastirma Operatorleri</w:t>
            </w:r>
          </w:p>
        </w:tc>
        <w:tc>
          <w:tcPr>
            <w:tcW w:type="dxa" w:w="2409"/>
          </w:tcPr>
          <w:p>
            <w:r>
              <w:rPr>
                <w:sz w:val="18"/>
              </w:rPr>
              <w:t>Iki degeri karsilastirarak bool (True/False) sonuc ureten operatorler; kosul ifadelerinde kullanilir</w:t>
            </w:r>
          </w:p>
        </w:tc>
        <w:tc>
          <w:tcPr>
            <w:tcW w:type="dxa" w:w="2409"/>
          </w:tcPr>
          <w:p>
            <w:r>
              <w:rPr>
                <w:sz w:val="18"/>
              </w:rPr>
              <w:t>==, !=, &gt;, &lt;, &gt;=, &lt;=</w:t>
            </w:r>
          </w:p>
        </w:tc>
        <w:tc>
          <w:tcPr>
            <w:tcW w:type="dxa" w:w="2409"/>
          </w:tcPr>
          <w:p>
            <w:r>
              <w:rPr>
                <w:sz w:val="18"/>
              </w:rPr>
              <w:t>Ornekler: 5 == 5 sonuc True, 5 != 3 sonuc True, 10 &gt; 7 sonuc True, 3 &lt; 1 sonuc False, 5 &gt;= 5 sonuc True, 4 &lt;= 3 sonuc False. Dikkat: = (atama) ile == (esitlik kontrolu) farklidir! x = 5 (x'e 5 ata), x == 5 (x 5'e esit mi?)</w:t>
            </w:r>
          </w:p>
        </w:tc>
      </w:tr>
      <w:tr>
        <w:tc>
          <w:tcPr>
            <w:tcW w:type="dxa" w:w="2409"/>
          </w:tcPr>
          <w:p>
            <w:r>
              <w:rPr>
                <w:sz w:val="18"/>
              </w:rPr>
              <w:t>Mantiksal Operatorler</w:t>
            </w:r>
          </w:p>
        </w:tc>
        <w:tc>
          <w:tcPr>
            <w:tcW w:type="dxa" w:w="2409"/>
          </w:tcPr>
          <w:p>
            <w:r>
              <w:rPr>
                <w:sz w:val="18"/>
              </w:rPr>
              <w:t>bool (True/False) degerler uzerinde calisan operatorler: ve (and), veya (or), degil (not); kosul birlestirme icin kullanilir</w:t>
            </w:r>
          </w:p>
        </w:tc>
        <w:tc>
          <w:tcPr>
            <w:tcW w:type="dxa" w:w="2409"/>
          </w:tcPr>
          <w:p>
            <w:r>
              <w:rPr>
                <w:sz w:val="18"/>
              </w:rPr>
              <w:t>and, or, not</w:t>
            </w:r>
          </w:p>
        </w:tc>
        <w:tc>
          <w:tcPr>
            <w:tcW w:type="dxa" w:w="2409"/>
          </w:tcPr>
          <w:p>
            <w:r>
              <w:rPr>
                <w:sz w:val="18"/>
              </w:rPr>
              <w:t>Ornekler: True and True = True, True and False = False (ikisi de dogru olmali). True or False = True, False or False = False (en az biri dogru olmali). not True = False, not False = True (degeri tersine cevirir). Pratik: sicaklik &gt; 30 and nem &gt; 70 (ikisi de sagllanirsa alarm ver)</w:t>
            </w:r>
          </w:p>
        </w:tc>
      </w:tr>
      <w:tr>
        <w:tc>
          <w:tcPr>
            <w:tcW w:type="dxa" w:w="2409"/>
          </w:tcPr>
          <w:p>
            <w:r>
              <w:rPr>
                <w:sz w:val="18"/>
              </w:rPr>
              <w:t>input() ve print()</w:t>
            </w:r>
          </w:p>
        </w:tc>
        <w:tc>
          <w:tcPr>
            <w:tcW w:type="dxa" w:w="2409"/>
          </w:tcPr>
          <w:p>
            <w:r>
              <w:rPr>
                <w:sz w:val="18"/>
              </w:rPr>
              <w:t>input() kullanicidan klavye ile veri almak, print() ekrana veri yazdirmak icin kullanilan yerlesik (built-in) fonksiyonlar</w:t>
            </w:r>
          </w:p>
        </w:tc>
        <w:tc>
          <w:tcPr>
            <w:tcW w:type="dxa" w:w="2409"/>
          </w:tcPr>
          <w:p>
            <w:r>
              <w:rPr>
                <w:sz w:val="18"/>
              </w:rPr>
              <w:t>ad = input('Adiniz: '), print('Merhaba', ad), print(f'Yas: {yas}')</w:t>
            </w:r>
          </w:p>
        </w:tc>
        <w:tc>
          <w:tcPr>
            <w:tcW w:type="dxa" w:w="2409"/>
          </w:tcPr>
          <w:p>
            <w:r>
              <w:rPr>
                <w:sz w:val="18"/>
              </w:rPr>
              <w:t>input() kullanimi: ad = input('Adiniz nedir? ') &gt; kullanici yazar &gt; ad degiskenine str olarak atanir. Dikkat: input() HER ZAMAN str doner! Sayi icin: yas = int(input('Yasiniz: ')). print() kullanimi: print('Merhaba') basit cikti, print('Ad:', ad, 'Yas:', yas) birden fazla deger, print(f'Ad: {ad}, Yas: {yas}') f-string formatlama</w:t>
            </w:r>
          </w:p>
        </w:tc>
      </w:tr>
    </w:tbl>
    <w:p/>
    <w:p>
      <w:pPr>
        <w:spacing w:before="200"/>
      </w:pPr>
      <w:r>
        <w:rPr>
          <w:b/>
          <w:color w:val="E65C00"/>
          <w:sz w:val="24"/>
        </w:rPr>
        <w:t xml:space="preserve">  Konu Anlatımı</w:t>
      </w:r>
    </w:p>
    <w:p>
      <w:r>
        <w:rPr>
          <w:sz w:val="20"/>
        </w:rPr>
        <w:t>Degisken Tanimlama ve Kullanim: Python'da degisken tanimlamak cok basittir - tip belirtmeye gerek yoktur: ad = 'Ali' (str), yas = 25 (int), boy = 1.75 (float), ogrenci = True (bool). Python degiskenin tipini otomatik belirler (dinamik tip sistemi). Degisken adlandirma kurallari: 1) Harf (a-z, A-Z) veya alt cizgi (_) ile baslayabilir: ad, _sayi, Isim (gecerli); 1sayi, ad-soyad (gecersiz). 2) Rakam ile baslayamaz ama icerebilir: sayi1, not2 (gecerli). 3) Buyuk-kucuk harf duyarlidir: Ad, ad, AD uc farkli degiskendir. 4) Rezerve kelimeler kullanilamaz: if, for, while, class, def, return, import vb. 5) En iyi uygulama: Anlamli isimler kullanin (s yerine sicaklik), snake_case tercih edin (ogrenciAdi yerine ogrenci_adi). Coklu atama: x, y, z = 1, 2, 3 veya a = b = c = 0.</w:t>
      </w:r>
    </w:p>
    <w:p>
      <w:r>
        <w:rPr>
          <w:sz w:val="20"/>
        </w:rPr>
        <w:t>Aritmetik Operatorler ve Oncelik Sirasi: Python'da 7 temel aritmetik operator vardir: + (toplama), - (cikarma), * (carpma), / (bolme - her zaman float sonuc verir), // (tamsayi bolme - sonucu asagiya yuvarlar), % (mod/kalan), ** (us alma). Operator oncelik sirasi (yuksekten dusuge): 1) ** (us alma) 2) *, /, //, % (carpma grubu) 3) +, - (toplama grubu). Ornek: 2 + 3 * 4 = 14 (carpma once), (2 + 3) * 4 = 20 (parantez once). Atamali operatorler: x += 5 (x = x + 5), x -= 3, x *= 2, x /= 4, x //= 3, x %= 2, x **= 3. Bu operatorler kodun daha kisa ve okunakli olmasini saglar.</w:t>
      </w:r>
    </w:p>
    <w:p>
      <w:r>
        <w:rPr>
          <w:sz w:val="20"/>
        </w:rPr>
        <w:t>Karsilastirma ve Mantiksal Operatorler: Karsilastirma operatorleri iki degeri karsilastirir ve bool (True/False) sonuc uretir: == (esit mi), != (esit degil mi), &gt; (buyuk mu), &lt; (kucuk mu), &gt;= (buyuk esit mi), &lt;= (kucuk esit mi). Onemli: = (atama) ile == (karsilastirma) karistirilmamalidir! Mantiksal operatorler bool degerleri birlestirir: and (ve - ikisi de True olmali), or (veya - en az biri True olmali), not (degil - tersine cevirir). Karmasik kosullar: sicaklik &gt; 30 and nem &gt; 70 (ikisi de saglanirsa), yas &lt; 18 or yas &gt; 65 (biri saglanirsa), not motor_calisiyor (motor calismiyorsa). Raspberry Pi ornegi: if sicaklik &gt; 25 and isik == False: lamba_yak(). Birden fazla kosulun birlestirilmesi akilli ev/sera otomasyonunda cok kullanilir.</w:t>
      </w:r>
    </w:p>
    <w:p>
      <w:r>
        <w:rPr>
          <w:sz w:val="20"/>
        </w:rPr>
        <w:t>input() ve print() Fonksiyonlari: input() fonksiyonu kullanicidan klavye ile veri almak icin kullanilir. Kullanim: degisken = input('Mesaj: '). Onemli: input() HER ZAMAN string (str) doner! Sayi almak icin tip donusumu gerekir: yas = int(input('Yasiniz: ')), boy = float(input('Boyunuz: ')). print() fonksiyonu ekrana veri yazdirmak icin kullanilir. Kullanim sekilleri: 1) Basit: print('Merhaba Dunya') 2) Birden fazla deger: print('Ad:', ad, 'Yas:', yas) - otomatik bosluk ekler 3) sep parametresi: print('a', 'b', 'c', sep='-') cikti: a-b-c 4) end parametresi: print('Merhaba', end=' ') satir sonu yerine bosluk 5) f-string: print(f'Merhaba {ad}, {yas} yasindasiniz!') - en modern yontem. Raspberry Pi ornegi: sicaklik = float(input('Sensor degeri: ')); print(f'Sicaklik: {sicaklik} derece C').</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Degisken tanimlama ve atama ornekleri</w:t>
            </w:r>
          </w:p>
        </w:tc>
        <w:tc>
          <w:tcPr>
            <w:tcW w:type="dxa" w:w="3213"/>
          </w:tcPr>
          <w:p>
            <w:r>
              <w:rPr>
                <w:sz w:val="18"/>
              </w:rPr>
              <w:t>&gt;&gt;&gt; ad = 'Raspberry Pi'</w:t>
              <w:br/>
              <w:t>&gt;&gt;&gt; versiyon = 4</w:t>
              <w:br/>
              <w:t>&gt;&gt;&gt; fiyat = 35.0</w:t>
              <w:br/>
              <w:t>&gt;&gt;&gt; aktif = True</w:t>
              <w:br/>
              <w:t>&gt;&gt;&gt; print(ad, versiyon)</w:t>
              <w:br/>
              <w:t>Raspberry Pi 4</w:t>
              <w:br/>
              <w:t>&gt;&gt;&gt; versiyon = versiyon + 1</w:t>
              <w:br/>
              <w:t>&gt;&gt;&gt; print(f'{ad} {versiyon}')</w:t>
              <w:br/>
              <w:t>Raspberry Pi 5</w:t>
              <w:br/>
              <w:t>&gt;&gt;&gt; x, y, z = 10, 20, 30</w:t>
              <w:br/>
              <w:t>&gt;&gt;&gt; print(x + y + z)</w:t>
              <w:br/>
              <w:t>60</w:t>
            </w:r>
          </w:p>
        </w:tc>
        <w:tc>
          <w:tcPr>
            <w:tcW w:type="dxa" w:w="3213"/>
          </w:tcPr>
          <w:p>
            <w:r>
              <w:rPr>
                <w:sz w:val="18"/>
              </w:rPr>
              <w:t>Degiskenler degerleri saklar ve programin farkli yerlerinde kullanilmasini saglar; = atama operatorudur</w:t>
            </w:r>
          </w:p>
        </w:tc>
      </w:tr>
      <w:tr>
        <w:tc>
          <w:tcPr>
            <w:tcW w:type="dxa" w:w="3213"/>
          </w:tcPr>
          <w:p>
            <w:r>
              <w:rPr>
                <w:sz w:val="18"/>
              </w:rPr>
              <w:t>Aritmetik ve karsilastirma operatorleri</w:t>
            </w:r>
          </w:p>
        </w:tc>
        <w:tc>
          <w:tcPr>
            <w:tcW w:type="dxa" w:w="3213"/>
          </w:tcPr>
          <w:p>
            <w:r>
              <w:rPr>
                <w:sz w:val="18"/>
              </w:rPr>
              <w:t>&gt;&gt;&gt; a, b = 17, 5</w:t>
              <w:br/>
              <w:t>&gt;&gt;&gt; print(f'Toplam: {a+b}, Fark: {a-b}')</w:t>
              <w:br/>
              <w:t>Toplam: 22, Fark: 12</w:t>
              <w:br/>
              <w:t>&gt;&gt;&gt; print(f'Bolum: {a/b}, Tamsayi bolme: {a//b}')</w:t>
              <w:br/>
              <w:t>Bolum: 3.4, Tamsayi bolme: 3</w:t>
              <w:br/>
              <w:t>&gt;&gt;&gt; print(f'Kalan: {a%b}, Us: {2**10}')</w:t>
              <w:br/>
              <w:t>Kalan: 2, Us: 1024</w:t>
              <w:br/>
              <w:t>&gt;&gt;&gt; print(a &gt; b, a == b, a != b)</w:t>
              <w:br/>
              <w:t>True False True</w:t>
            </w:r>
          </w:p>
        </w:tc>
        <w:tc>
          <w:tcPr>
            <w:tcW w:type="dxa" w:w="3213"/>
          </w:tcPr>
          <w:p>
            <w:r>
              <w:rPr>
                <w:sz w:val="18"/>
              </w:rPr>
              <w:t>Aritmetik operatorler hesaplama yapar, karsilastirma operatorleri kosul kontrolu saglar</w:t>
            </w:r>
          </w:p>
        </w:tc>
      </w:tr>
      <w:tr>
        <w:tc>
          <w:tcPr>
            <w:tcW w:type="dxa" w:w="3213"/>
          </w:tcPr>
          <w:p>
            <w:r>
              <w:rPr>
                <w:sz w:val="18"/>
              </w:rPr>
              <w:t>input/print ile etkilesimli program</w:t>
            </w:r>
          </w:p>
        </w:tc>
        <w:tc>
          <w:tcPr>
            <w:tcW w:type="dxa" w:w="3213"/>
          </w:tcPr>
          <w:p>
            <w:r>
              <w:rPr>
                <w:sz w:val="18"/>
              </w:rPr>
              <w:t># Basit hesap makinesi</w:t>
              <w:br/>
              <w:t>sayi1 = float(input('Birinci sayi: '))</w:t>
              <w:br/>
              <w:t>sayi2 = float(input('Ikinci sayi: '))</w:t>
              <w:br/>
              <w:t>toplam = sayi1 + sayi2</w:t>
              <w:br/>
              <w:t>fark = sayi1 - sayi2</w:t>
              <w:br/>
              <w:t>carpim = sayi1 * sayi2</w:t>
              <w:br/>
              <w:t>bolum = sayi1 / sayi2 if sayi2 != 0 else 'Tanimsiz'</w:t>
              <w:br/>
              <w:t>print(f'Toplam: {toplam}')</w:t>
              <w:br/>
              <w:t>print(f'Fark: {fark}')</w:t>
              <w:br/>
              <w:t>print(f'Carpim: {carpim}')</w:t>
              <w:br/>
              <w:t>print(f'Bolum: {bolum}')</w:t>
            </w:r>
          </w:p>
        </w:tc>
        <w:tc>
          <w:tcPr>
            <w:tcW w:type="dxa" w:w="3213"/>
          </w:tcPr>
          <w:p>
            <w:r>
              <w:rPr>
                <w:sz w:val="18"/>
              </w:rPr>
              <w:t>input() ile kullanicidan veri alinir, islem yapilir ve print() ile sonuc gosterilir - etkilesimli programlarin temeli</w:t>
            </w:r>
          </w:p>
        </w:tc>
      </w:tr>
    </w:tbl>
    <w:p/>
    <w:p>
      <w:pPr>
        <w:spacing w:before="200"/>
      </w:pPr>
      <w:r>
        <w:rPr>
          <w:b/>
          <w:color w:val="E65C00"/>
          <w:sz w:val="24"/>
        </w:rPr>
        <w:t xml:space="preserve">  Görseller ve Tablolar</w:t>
      </w:r>
    </w:p>
    <w:p>
      <w:pPr>
        <w:pStyle w:val="ListBullet"/>
      </w:pPr>
      <w:r>
        <w:rPr>
          <w:sz w:val="20"/>
        </w:rPr>
        <w:t>Degisken atama sureci gorseli (kutu benzetmesi: isim &gt; deger)</w:t>
      </w:r>
    </w:p>
    <w:p>
      <w:pPr>
        <w:pStyle w:val="ListBullet"/>
      </w:pPr>
      <w:r>
        <w:rPr>
          <w:sz w:val="20"/>
        </w:rPr>
        <w:t>Python operator oncelik tablosu (yuksekkten dusuge)</w:t>
      </w:r>
    </w:p>
    <w:p>
      <w:pPr>
        <w:spacing w:before="200"/>
      </w:pPr>
      <w:r>
        <w:rPr>
          <w:b/>
          <w:color w:val="E65C00"/>
          <w:sz w:val="24"/>
        </w:rPr>
        <w:t xml:space="preserve">  Analoji ve Benzetmeler</w:t>
      </w:r>
    </w:p>
    <w:p>
      <w:r>
        <w:rPr>
          <w:b/>
          <w:color w:val="E65C00"/>
          <w:sz w:val="20"/>
        </w:rPr>
        <w:t xml:space="preserve">  1. </w:t>
      </w:r>
      <w:r>
        <w:rPr>
          <w:sz w:val="20"/>
        </w:rPr>
        <w:t>Degisken = Etiketli kutu gibidir: Kutunun uzerinde isim (degisken adi), icinde deger vardir. Yeni deger koydugunuzda eski deger kaybolur. Operatorler = Hesap makinesinin tuslari gibidir: Her tus farkli bir islem yapar. input/print = Telefon gorusmesi gibidir: input() dinleme (kullanicidan veri alma), print() konusma (kullaniciya veri gosterme)</w:t>
      </w:r>
    </w:p>
    <w:p>
      <w:pPr>
        <w:spacing w:before="200"/>
      </w:pPr>
      <w:r>
        <w:rPr>
          <w:b/>
          <w:color w:val="E65C00"/>
          <w:sz w:val="24"/>
        </w:rPr>
        <w:t xml:space="preserve">  Öğrenci Soru-Cevap</w:t>
      </w:r>
    </w:p>
    <w:p>
      <w:pPr>
        <w:pStyle w:val="ListBullet"/>
      </w:pPr>
      <w:r>
        <w:rPr>
          <w:sz w:val="20"/>
        </w:rPr>
        <w:t>Degisken adlandirmada dikkat edilmesi gereken kurallar nelerdir?</w:t>
      </w:r>
    </w:p>
    <w:p>
      <w:pPr>
        <w:pStyle w:val="ListBullet"/>
      </w:pPr>
      <w:r>
        <w:rPr>
          <w:sz w:val="20"/>
        </w:rPr>
        <w:t>= ve == arasindaki fark nedir?</w:t>
      </w:r>
    </w:p>
    <w:p>
      <w:pPr>
        <w:pStyle w:val="ListBullet"/>
      </w:pPr>
      <w:r>
        <w:rPr>
          <w:sz w:val="20"/>
        </w:rPr>
        <w:t>input() fonksiyonu neden her zaman string doner?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"Etkilesimli Python Programi Gelistirme"</w:t>
      </w:r>
    </w:p>
    <w:p>
      <w:r>
        <w:rPr>
          <w:b/>
          <w:color w:val="1B2A4A"/>
          <w:sz w:val="20"/>
        </w:rPr>
        <w:t xml:space="preserve">Türü: </w:t>
      </w:r>
      <w:r>
        <w:rPr>
          <w:sz w:val="20"/>
        </w:rPr>
        <w:t>Uygulamali bireysel calisma</w:t>
      </w:r>
    </w:p>
    <w:p>
      <w:r>
        <w:rPr>
          <w:b/>
          <w:color w:val="1B2A4A"/>
          <w:sz w:val="20"/>
        </w:rPr>
        <w:t xml:space="preserve">Amacı: </w:t>
      </w:r>
      <w:r>
        <w:rPr>
          <w:sz w:val="20"/>
        </w:rPr>
        <w:t>Degiskenler, operatorler ve input/print kullnarak gercek problemleri cozen programlar yazma</w:t>
      </w:r>
    </w:p>
    <w:p>
      <w:pPr>
        <w:spacing w:before="200"/>
      </w:pPr>
      <w:r>
        <w:rPr>
          <w:b/>
          <w:color w:val="6A1B9A"/>
          <w:sz w:val="24"/>
        </w:rPr>
        <w:t xml:space="preserve">  Yönerge Adımları</w:t>
      </w:r>
    </w:p>
    <w:p>
      <w:r>
        <w:rPr>
          <w:b/>
          <w:color w:val="6A1B9A"/>
          <w:sz w:val="20"/>
        </w:rPr>
        <w:t xml:space="preserve">  1. </w:t>
      </w:r>
      <w:r>
        <w:rPr>
          <w:sz w:val="20"/>
        </w:rPr>
        <w:t>Kullanicidan 3 sinav notu alan, ortalama hesaplayan ve gecme durumunu gosteren program yazin (ortalama &gt;= 50 ise 'Gecti')</w:t>
      </w:r>
    </w:p>
    <w:p>
      <w:r>
        <w:rPr>
          <w:b/>
          <w:color w:val="6A1B9A"/>
          <w:sz w:val="20"/>
        </w:rPr>
        <w:t xml:space="preserve">  2. </w:t>
      </w:r>
      <w:r>
        <w:rPr>
          <w:sz w:val="20"/>
        </w:rPr>
        <w:t>Raspberry Pi sensor simylasyonu: Kullanicidan sicaklik ve nem degeri alan, ikisini de kontrol eden (sicaklik &gt; 30 AND nem &gt; 70 ise 'ALARM!') program yazin</w:t>
      </w:r>
    </w:p>
    <w:p>
      <w:r>
        <w:rPr>
          <w:b/>
          <w:color w:val="6A1B9A"/>
          <w:sz w:val="20"/>
        </w:rPr>
        <w:t xml:space="preserve">  3. </w:t>
      </w:r>
      <w:r>
        <w:rPr>
          <w:sz w:val="20"/>
        </w:rPr>
        <w:t>Basit birim cevirici: Kullanicidan Celsius degerini alan, Fahrenheit'a ceviren (F = C * 9/5 + 32) ve her ikisini gosteren program</w:t>
      </w:r>
    </w:p>
    <w:p>
      <w:r>
        <w:rPr>
          <w:b/>
          <w:color w:val="6A1B9A"/>
          <w:sz w:val="20"/>
        </w:rPr>
        <w:t xml:space="preserve">  4. </w:t>
      </w:r>
      <w:r>
        <w:rPr>
          <w:sz w:val="20"/>
        </w:rPr>
        <w:t>BMI (Vucut Kutle Indeksi) hesaplayici: Kilo ve boy bilgisi alip BMI hesaplayan ve kategorisini gosteren program</w:t>
      </w:r>
    </w:p>
    <w:p>
      <w:r>
        <w:rPr>
          <w:b/>
          <w:color w:val="1B2A4A"/>
          <w:sz w:val="20"/>
        </w:rPr>
        <w:t xml:space="preserve">Beklenen Ürün: </w:t>
      </w:r>
      <w:r>
        <w:rPr>
          <w:sz w:val="20"/>
        </w:rPr>
        <w:t>4 farkli etkilesimli Python programi iceren script dosyalari</w:t>
      </w:r>
    </w:p>
    <w:p>
      <w:pPr>
        <w:spacing w:before="200"/>
      </w:pPr>
      <w:r>
        <w:rPr>
          <w:b/>
          <w:color w:val="6A1B9A"/>
          <w:sz w:val="24"/>
        </w:rPr>
        <w:t xml:space="preserve">  Transfer Soruları</w:t>
      </w:r>
    </w:p>
    <w:p>
      <w:r>
        <w:rPr>
          <w:b/>
          <w:color w:val="6A1B9A"/>
          <w:sz w:val="20"/>
        </w:rPr>
        <w:t xml:space="preserve">  1. </w:t>
      </w:r>
      <w:r>
        <w:rPr>
          <w:sz w:val="20"/>
        </w:rPr>
        <w:t>Degisken, operator ve input/output bilgisi tum programlama dillerinin temelidir. Bu bilgiler web gelistirme, mobil uygulama ve veri analizi gibi tum alanlarda kullanilir.</w:t>
      </w:r>
    </w:p>
    <w:p>
      <w:r>
        <w:rPr>
          <w:b/>
          <w:color w:val="1B2A4A"/>
          <w:sz w:val="20"/>
        </w:rPr>
        <w:t xml:space="preserve">İlişkili Disiplinler: </w:t>
      </w:r>
      <w:r>
        <w:rPr>
          <w:sz w:val="20"/>
        </w:rPr>
        <w:t>Matematik (aritmetik islemler), fizik (birim cevirme), saglik (BMI hesaplama), elektronik (sensor verileri)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Kullanicidan alinan deger her zaman string'dir. Kullanici sayi yerine metin girerse program hata verir. Bu sorunu try-except ile nasil cozersiniz?</w:t>
            </w:r>
          </w:p>
        </w:tc>
      </w:tr>
    </w:tbl>
    <w:p/>
    <w:p>
      <w:r>
        <w:rPr>
          <w:b/>
          <w:color w:val="1B2A4A"/>
          <w:sz w:val="20"/>
        </w:rPr>
        <w:t xml:space="preserve">Yaratıcı Görev: </w:t>
      </w:r>
      <w:r>
        <w:rPr>
          <w:sz w:val="20"/>
        </w:rPr>
        <w:t>Raspberry Pi icin bir 'Akilli Termostat' kontrol programi tasarlayin: Sicaklik oku &gt; hedef sicaklikla karsilastir &gt; isitici/sogutucu ac/kapat &gt; durumu ekrana yaz. Bu programin akisini ve degiskenlerini planlayin.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Degisken tanimlama kurallari ve atama islemi kavrandii mi?</w:t>
      </w:r>
    </w:p>
    <w:p>
      <w:r>
        <w:rPr>
          <w:sz w:val="20"/>
        </w:rPr>
        <w:t xml:space="preserve">  ☐  Aritmetik, karsilastirma ve mantiksal operatorler dogru kullanilabildi mi?</w:t>
      </w:r>
    </w:p>
    <w:p>
      <w:r>
        <w:rPr>
          <w:sz w:val="20"/>
        </w:rPr>
        <w:t xml:space="preserve">  ☐  input() ve print() fonksiyonlari ile etkilesimli program yazilabildi mi?</w:t>
      </w:r>
    </w:p>
    <w:p>
      <w:pPr>
        <w:spacing w:before="200"/>
      </w:pPr>
      <w:r>
        <w:rPr>
          <w:b/>
          <w:color w:val="2E7D32"/>
          <w:sz w:val="24"/>
        </w:rPr>
        <w:t xml:space="preserve">  Öz Değerlendirme Soruları</w:t>
      </w:r>
    </w:p>
    <w:p>
      <w:r>
        <w:rPr>
          <w:b/>
          <w:color w:val="2E7D32"/>
          <w:sz w:val="20"/>
        </w:rPr>
        <w:t xml:space="preserve">  1. </w:t>
      </w:r>
      <w:r>
        <w:rPr>
          <w:sz w:val="20"/>
        </w:rPr>
        <w:t>Python'da degisken adlandirma kurallari nelerdir?</w:t>
      </w:r>
    </w:p>
    <w:p>
      <w:r>
        <w:rPr>
          <w:b/>
          <w:color w:val="2E7D32"/>
          <w:sz w:val="20"/>
        </w:rPr>
        <w:t xml:space="preserve">  2. </w:t>
      </w:r>
      <w:r>
        <w:rPr>
          <w:sz w:val="20"/>
        </w:rPr>
        <w:t>= ile == arasindaki fark nedir?</w:t>
      </w:r>
    </w:p>
    <w:p>
      <w:r>
        <w:rPr>
          <w:b/>
          <w:color w:val="2E7D32"/>
          <w:sz w:val="20"/>
        </w:rPr>
        <w:t xml:space="preserve">  3. </w:t>
      </w:r>
      <w:r>
        <w:rPr>
          <w:sz w:val="20"/>
        </w:rPr>
        <w:t>input() fonksiyonu neden her zaman str doner ve sayi almak icin ne yapmak gerekir?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17 // 5 isleminin sonucu nedir?</w:t>
            </w:r>
          </w:p>
        </w:tc>
        <w:tc>
          <w:tcPr>
            <w:tcW w:type="dxa" w:w="3213"/>
          </w:tcPr>
          <w:p>
            <w:r>
              <w:rPr>
                <w:sz w:val="18"/>
              </w:rPr>
              <w:t>A) 3.4  B) 3  C) 2  D) 3.0</w:t>
            </w:r>
          </w:p>
        </w:tc>
        <w:tc>
          <w:tcPr>
            <w:tcW w:type="dxa" w:w="3213"/>
          </w:tcPr>
          <w:p>
            <w:r>
              <w:rPr>
                <w:sz w:val="18"/>
              </w:rPr>
              <w:t>B</w:t>
            </w:r>
          </w:p>
        </w:tc>
      </w:tr>
      <w:tr>
        <w:tc>
          <w:tcPr>
            <w:tcW w:type="dxa" w:w="3213"/>
          </w:tcPr>
          <w:p>
            <w:r>
              <w:rPr>
                <w:sz w:val="18"/>
              </w:rPr>
              <w:t>Asagidaki degisken isimlerinden hangisi GECERSIZDIR?</w:t>
            </w:r>
          </w:p>
        </w:tc>
        <w:tc>
          <w:tcPr>
            <w:tcW w:type="dxa" w:w="3213"/>
          </w:tcPr>
          <w:p>
            <w:r>
              <w:rPr>
                <w:sz w:val="18"/>
              </w:rPr>
              <w:t>A) sayi_1  B) _deger  C) 2nci_sayi  D) Isim</w:t>
            </w:r>
          </w:p>
        </w:tc>
        <w:tc>
          <w:tcPr>
            <w:tcW w:type="dxa" w:w="3213"/>
          </w:tcPr>
          <w:p>
            <w:r>
              <w:rPr>
                <w:sz w:val="18"/>
              </w:rPr>
              <w:t>C</w:t>
            </w:r>
          </w:p>
        </w:tc>
      </w:tr>
      <w:tr>
        <w:tc>
          <w:tcPr>
            <w:tcW w:type="dxa" w:w="3213"/>
          </w:tcPr>
          <w:p>
            <w:r>
              <w:rPr>
                <w:sz w:val="18"/>
              </w:rPr>
              <w:t>Python'da input('Sayi girin: ') komutunun dondurdugu deger hangi tiptedir?</w:t>
            </w:r>
          </w:p>
        </w:tc>
        <w:tc>
          <w:tcPr>
            <w:tcW w:type="dxa" w:w="3213"/>
          </w:tcPr>
          <w:p>
            <w:r>
              <w:rPr>
                <w:sz w:val="18"/>
              </w:rPr>
              <w:t>A) int  B) float  C) str  D) bool</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Python'un dinamik tip sistemi (tip belirtmeden degisken tanimlama) ile C/Java gibi dillerin statik tip sistemi (tip belirterek tanimlama) arasinda hangi durumlarda hangisi avantajlidir?</w:t>
      </w:r>
    </w:p>
    <w:p>
      <w:r>
        <w:rPr>
          <w:b/>
          <w:color w:val="2E7D32"/>
          <w:sz w:val="20"/>
        </w:rPr>
        <w:t>Eleştirel Düşünme:</w:t>
      </w:r>
    </w:p>
    <w:p>
      <w:r>
        <w:rPr>
          <w:b/>
          <w:color w:val="2E7D32"/>
          <w:sz w:val="20"/>
        </w:rPr>
        <w:t xml:space="preserve">  1. </w:t>
      </w:r>
      <w:r>
        <w:rPr>
          <w:sz w:val="20"/>
        </w:rPr>
        <w:t>Programlamada 'temiz kod' (clean code) kavrami degisken adlandirmadan baslar. Anlamli degisken isimleri neden onemlidir ve x, y, z gibi kisaltmalar ne zaman kabul edilebilir?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"Degiskenler, Operatorler ve Girdi/Cikti Uygulamasi"</w:t>
      </w:r>
    </w:p>
    <w:p>
      <w:r>
        <w:rPr>
          <w:b/>
          <w:color w:val="1B2A4A"/>
          <w:sz w:val="20"/>
        </w:rPr>
        <w:t xml:space="preserve">Hedef: </w:t>
      </w:r>
      <w:r>
        <w:rPr>
          <w:sz w:val="20"/>
        </w:rPr>
        <w:t>Tum operator turlerini ve input/print fonksiyonlarini kullanaarak etkilesimli programlar yazma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Degisken tanimlama kurallarini deneyin: gecerli/gecersiz isimler, coklu atama, tip kontrolu</w:t>
            </w:r>
          </w:p>
        </w:tc>
        <w:tc>
          <w:tcPr>
            <w:tcW w:type="dxa" w:w="3213"/>
          </w:tcPr>
          <w:p>
            <w:r>
              <w:rPr>
                <w:sz w:val="18"/>
              </w:rPr>
              <w:t>5 dk</w:t>
            </w:r>
          </w:p>
        </w:tc>
      </w:tr>
      <w:tr>
        <w:tc>
          <w:tcPr>
            <w:tcW w:type="dxa" w:w="3213"/>
          </w:tcPr>
          <w:p>
            <w:r>
              <w:rPr>
                <w:sz w:val="18"/>
              </w:rPr>
              <w:t>2</w:t>
            </w:r>
          </w:p>
        </w:tc>
        <w:tc>
          <w:tcPr>
            <w:tcW w:type="dxa" w:w="3213"/>
          </w:tcPr>
          <w:p>
            <w:r>
              <w:rPr>
                <w:sz w:val="18"/>
              </w:rPr>
              <w:t>Tum aritmetik operatorleri uygulayin ve operator oncelik sirasini test edin</w:t>
            </w:r>
          </w:p>
        </w:tc>
        <w:tc>
          <w:tcPr>
            <w:tcW w:type="dxa" w:w="3213"/>
          </w:tcPr>
          <w:p>
            <w:r>
              <w:rPr>
                <w:sz w:val="18"/>
              </w:rPr>
              <w:t>5 dk</w:t>
            </w:r>
          </w:p>
        </w:tc>
      </w:tr>
      <w:tr>
        <w:tc>
          <w:tcPr>
            <w:tcW w:type="dxa" w:w="3213"/>
          </w:tcPr>
          <w:p>
            <w:r>
              <w:rPr>
                <w:sz w:val="18"/>
              </w:rPr>
              <w:t>3</w:t>
            </w:r>
          </w:p>
        </w:tc>
        <w:tc>
          <w:tcPr>
            <w:tcW w:type="dxa" w:w="3213"/>
          </w:tcPr>
          <w:p>
            <w:r>
              <w:rPr>
                <w:sz w:val="18"/>
              </w:rPr>
              <w:t>Karsilastirma ve mantiksal operatorlerle kosul ifadeleri olusturun</w:t>
            </w:r>
          </w:p>
        </w:tc>
        <w:tc>
          <w:tcPr>
            <w:tcW w:type="dxa" w:w="3213"/>
          </w:tcPr>
          <w:p>
            <w:r>
              <w:rPr>
                <w:sz w:val="18"/>
              </w:rPr>
              <w:t>5 dk</w:t>
            </w:r>
          </w:p>
        </w:tc>
      </w:tr>
      <w:tr>
        <w:tc>
          <w:tcPr>
            <w:tcW w:type="dxa" w:w="3213"/>
          </w:tcPr>
          <w:p>
            <w:r>
              <w:rPr>
                <w:sz w:val="18"/>
              </w:rPr>
              <w:t>4</w:t>
            </w:r>
          </w:p>
        </w:tc>
        <w:tc>
          <w:tcPr>
            <w:tcW w:type="dxa" w:w="3213"/>
          </w:tcPr>
          <w:p>
            <w:r>
              <w:rPr>
                <w:sz w:val="18"/>
              </w:rPr>
              <w:t>input() ve print() ile etkilesimli bir hesap makinesi programi yazin</w:t>
            </w:r>
          </w:p>
        </w:tc>
        <w:tc>
          <w:tcPr>
            <w:tcW w:type="dxa" w:w="3213"/>
          </w:tcPr>
          <w:p>
            <w:r>
              <w:rPr>
                <w:sz w:val="18"/>
              </w:rPr>
              <w:t>5 dk</w:t>
            </w:r>
          </w:p>
        </w:tc>
      </w:tr>
    </w:tbl>
    <w:p/>
    <w:p>
      <w:r>
        <w:rPr>
          <w:b/>
          <w:color w:val="1B2A4A"/>
          <w:sz w:val="20"/>
        </w:rPr>
        <w:t xml:space="preserve">Tamamlanma Kriteri: </w:t>
      </w:r>
      <w:r>
        <w:rPr>
          <w:sz w:val="20"/>
        </w:rPr>
        <w:t>Tum operator turleri uygulanmis ve en az 2 etkilesimli program yazilmis olmali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"Degiskenler ve Operatorler Canli Kodlama"</w:t>
      </w:r>
    </w:p>
    <w:p>
      <w:r>
        <w:rPr>
          <w:b/>
          <w:color w:val="1B2A4A"/>
          <w:sz w:val="20"/>
        </w:rPr>
        <w:t xml:space="preserve">Eğitmenin Gösterdiği: </w:t>
      </w:r>
      <w:r>
        <w:rPr>
          <w:sz w:val="20"/>
        </w:rPr>
        <w:t>Canli olarak degisken tanimlama, operator kullanimi ve input/print ile etkilesimli program kodlar; hata durumlarini ve cozumlerini gosterir.</w:t>
      </w:r>
    </w:p>
    <w:p>
      <w:r>
        <w:rPr>
          <w:b/>
          <w:color w:val="1B2A4A"/>
          <w:sz w:val="20"/>
        </w:rPr>
        <w:t xml:space="preserve">Öğrencinin Tekrarladığı: </w:t>
      </w:r>
      <w:r>
        <w:rPr>
          <w:sz w:val="20"/>
        </w:rPr>
        <w:t>Egitmeni izler, kendi bilgisayarinda ayni kodlari yazaar ve farkli senaryolar icin kendi programlarini gelistirir.</w:t>
      </w:r>
    </w:p>
    <w:p>
      <w:r>
        <w:rPr>
          <w:b/>
          <w:color w:val="1B2A4A"/>
          <w:sz w:val="20"/>
        </w:rPr>
        <w:t xml:space="preserve">Dikkat Noktaları: </w:t>
      </w:r>
      <w:r>
        <w:rPr>
          <w:sz w:val="20"/>
        </w:rPr>
        <w:t>= (atama) ve == (karsilastirma) arasindaki farki ozellikle vurgulayin; input() fonksiyonunun string dondurdugunu ve tip donusumu gerektigini tekraarlayin.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Operator Hesap Tablosu</w:t>
            </w:r>
          </w:p>
        </w:tc>
        <w:tc>
          <w:tcPr>
            <w:tcW w:type="dxa" w:w="3213"/>
          </w:tcPr>
          <w:p>
            <w:r>
              <w:rPr>
                <w:sz w:val="18"/>
              </w:rPr>
              <w:t>Verilen 10 aritmetik ifadeyi (3+4*2, 10//3, 2**8 vb.) once elden hesaplayin, sonra Python'da dogrulayin</w:t>
            </w:r>
          </w:p>
        </w:tc>
        <w:tc>
          <w:tcPr>
            <w:tcW w:type="dxa" w:w="3213"/>
          </w:tcPr>
          <w:p>
            <w:r>
              <w:rPr>
                <w:sz w:val="18"/>
              </w:rPr>
              <w:t>Kolay</w:t>
            </w:r>
          </w:p>
        </w:tc>
      </w:tr>
      <w:tr>
        <w:tc>
          <w:tcPr>
            <w:tcW w:type="dxa" w:w="3213"/>
          </w:tcPr>
          <w:p>
            <w:r>
              <w:rPr>
                <w:sz w:val="18"/>
              </w:rPr>
              <w:t>Not Hesaplama Programi</w:t>
            </w:r>
          </w:p>
        </w:tc>
        <w:tc>
          <w:tcPr>
            <w:tcW w:type="dxa" w:w="3213"/>
          </w:tcPr>
          <w:p>
            <w:r>
              <w:rPr>
                <w:sz w:val="18"/>
              </w:rPr>
              <w:t>3 sinav notu alan, agirlikli ortalama hesaplayan (%30, %30, %40) ve harf notu veren program yazin</w:t>
            </w:r>
          </w:p>
        </w:tc>
        <w:tc>
          <w:tcPr>
            <w:tcW w:type="dxa" w:w="3213"/>
          </w:tcPr>
          <w:p>
            <w:r>
              <w:rPr>
                <w:sz w:val="18"/>
              </w:rPr>
              <w:t>Orta</w:t>
            </w:r>
          </w:p>
        </w:tc>
      </w:tr>
      <w:tr>
        <w:tc>
          <w:tcPr>
            <w:tcW w:type="dxa" w:w="3213"/>
          </w:tcPr>
          <w:p>
            <w:r>
              <w:rPr>
                <w:sz w:val="18"/>
              </w:rPr>
              <w:t>Raspberry Pi Sensor Kontrol Programi</w:t>
            </w:r>
          </w:p>
        </w:tc>
        <w:tc>
          <w:tcPr>
            <w:tcW w:type="dxa" w:w="3213"/>
          </w:tcPr>
          <w:p>
            <w:r>
              <w:rPr>
                <w:sz w:val="18"/>
              </w:rPr>
              <w:t>Sicaklik, nem ve isik degeri alan; 3 farkli alarm kosulunu kontrol eden (and, or kullanarak) ve detayli rapor yazdiran program yazin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"Akilli Ev Kontrol Paneli"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akilli ev sistemi icin Raspberry Pi tabanli kontrol paneli programi yazmaniz gerekiyor. Program kullanicidan oda sicakligi, dis sicaklik, saat bilgisi ve ev sahibinin evde olup olmadigi bilgilerini alacak. Kurallara gore isitma/sogutucu, aydinlatma ve guvenlik sistemlerini kontrol edecek: Sicaklik &lt; 20 VE evde ise isitici ac; sicaklik &gt; 28 ise sogutucu ac; saat &gt; 18 VE isik az ise lambalaari yak; evde degil VE saat &gt; 22 ise alarm sistemiini etkinlestir. Bu programi degiskenler, operatorler ve input/print kullanarak yazin.</w:t>
            </w:r>
          </w:p>
        </w:tc>
      </w:tr>
    </w:tbl>
    <w:p/>
    <w:p>
      <w:r>
        <w:rPr>
          <w:b/>
          <w:color w:val="1B2A4A"/>
          <w:sz w:val="20"/>
        </w:rPr>
        <w:t xml:space="preserve">Beklenen Çıktı: </w:t>
      </w:r>
      <w:r>
        <w:rPr>
          <w:sz w:val="20"/>
        </w:rPr>
        <w:t>Akilli ev kontrol programi kodu, test senaryolari (farkli girdi degerleri icin beklenen ciktilar) ve program akis diyagrami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degisken tanimlama kurallarini, aritmetik/karsilastirma/mantiksal operatorleri ve input()/print() fonksiyonlarini ogrendik. Etkilesimli programlar yazarak Raspberry Pi projelerine hazirlik yaptik.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Degisken</w:t>
            </w:r>
          </w:p>
        </w:tc>
        <w:tc>
          <w:tcPr>
            <w:tcW w:type="dxa" w:w="4819"/>
            <w:shd w:fill="F5F5F5"/>
          </w:tcPr>
          <w:p>
            <w:r>
              <w:rPr>
                <w:b/>
                <w:color w:val="1B2A4A"/>
                <w:sz w:val="20"/>
              </w:rPr>
              <w:t xml:space="preserve">  Atama Operatoru (=)</w:t>
            </w:r>
          </w:p>
        </w:tc>
      </w:tr>
      <w:tr>
        <w:tc>
          <w:tcPr>
            <w:tcW w:type="dxa" w:w="4819"/>
            <w:shd w:fill="F5F5F5"/>
          </w:tcPr>
          <w:p>
            <w:r>
              <w:rPr>
                <w:b/>
                <w:color w:val="1B2A4A"/>
                <w:sz w:val="20"/>
              </w:rPr>
              <w:t xml:space="preserve">  Aritmetik Operatorler</w:t>
            </w:r>
          </w:p>
        </w:tc>
        <w:tc>
          <w:tcPr>
            <w:tcW w:type="dxa" w:w="4819"/>
            <w:shd w:fill="F5F5F5"/>
          </w:tcPr>
          <w:p>
            <w:r>
              <w:rPr>
                <w:b/>
                <w:color w:val="1B2A4A"/>
                <w:sz w:val="20"/>
              </w:rPr>
              <w:t xml:space="preserve">  Karsilastirma Operatorleri</w:t>
            </w:r>
          </w:p>
        </w:tc>
      </w:tr>
      <w:tr>
        <w:tc>
          <w:tcPr>
            <w:tcW w:type="dxa" w:w="4819"/>
            <w:shd w:fill="F5F5F5"/>
          </w:tcPr>
          <w:p>
            <w:r>
              <w:rPr>
                <w:b/>
                <w:color w:val="1B2A4A"/>
                <w:sz w:val="20"/>
              </w:rPr>
              <w:t xml:space="preserve">  Mantiksal Operatorler</w:t>
            </w:r>
          </w:p>
        </w:tc>
        <w:tc>
          <w:tcPr>
            <w:tcW w:type="dxa" w:w="4819"/>
            <w:shd w:fill="F5F5F5"/>
          </w:tcPr>
          <w:p>
            <w:r>
              <w:rPr>
                <w:b/>
                <w:color w:val="1B2A4A"/>
                <w:sz w:val="20"/>
              </w:rPr>
              <w:t xml:space="preserve">  input()</w:t>
            </w:r>
          </w:p>
        </w:tc>
      </w:tr>
      <w:tr>
        <w:tc>
          <w:tcPr>
            <w:tcW w:type="dxa" w:w="4819"/>
            <w:shd w:fill="F5F5F5"/>
          </w:tcPr>
          <w:p>
            <w:r>
              <w:rPr>
                <w:b/>
                <w:color w:val="1B2A4A"/>
                <w:sz w:val="20"/>
              </w:rPr>
              <w:t xml:space="preserve">  print()</w:t>
            </w:r>
          </w:p>
        </w:tc>
        <w:tc>
          <w:tcPr>
            <w:tcW w:type="dxa" w:w="4819"/>
            <w:shd w:fill="F5F5F5"/>
          </w:tcPr>
          <w:p>
            <w:r>
              <w:rPr>
                <w:b/>
                <w:color w:val="1B2A4A"/>
                <w:sz w:val="20"/>
              </w:rPr>
              <w:t xml:space="preserve">  f-string</w:t>
            </w:r>
          </w:p>
        </w:tc>
      </w:tr>
    </w:tbl>
    <w:p/>
    <w:p>
      <w:pPr>
        <w:spacing w:before="200"/>
      </w:pPr>
      <w:r>
        <w:rPr>
          <w:b/>
          <w:color w:val="757575"/>
          <w:sz w:val="24"/>
        </w:rPr>
        <w:t xml:space="preserve">  Bir Sonraki Dersle Köprü</w:t>
      </w:r>
    </w:p>
    <w:p>
      <w:r>
        <w:rPr>
          <w:sz w:val="20"/>
        </w:rPr>
        <w:t>Bir sonraki derste kosul yapilari (if-elif-else) ve dongu yapilari (for, while) ile program akis kontrolunu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Thonny'de bir 'Kisisel Saglik Asistani' programi yazin: Kullanicidan kilo (kg) ve boy (m) bilgisi alan, BMI hesaplayan (BMI = kilo / boy**2), BMI kategorisini gosteren (18.5 alti: Zayif, 18.5-24.9: Normal, 25-29.9: Kilolu, 30 ustu: Obez) ve saglik onerisi veren bir program.</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Operator referans kartini hazirlayinn ve dagitiin</w:t>
      </w:r>
    </w:p>
    <w:p>
      <w:pPr>
        <w:pStyle w:val="ListBullet"/>
      </w:pPr>
      <w:r>
        <w:rPr>
          <w:sz w:val="20"/>
        </w:rPr>
        <w:t>input/print ornek programlarini onceden test edin</w:t>
      </w:r>
    </w:p>
    <w:p>
      <w:pPr>
        <w:pStyle w:val="ListBullet"/>
      </w:pPr>
      <w:r>
        <w:rPr>
          <w:sz w:val="20"/>
        </w:rPr>
        <w:t>Yaygin hata senaryolarini (tip donusum hatalari vb.) hazirlayin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 ve == karistirmasi cok yaygindir</w:t>
            </w:r>
          </w:p>
        </w:tc>
        <w:tc>
          <w:tcPr>
            <w:tcW w:type="dxa" w:w="4819"/>
          </w:tcPr>
          <w:p>
            <w:r>
              <w:rPr>
                <w:sz w:val="18"/>
              </w:rPr>
              <w:t>Kutu benzetmesini kullanin: = kutuyaa deger koy, == kutudaki degere bak</w:t>
            </w:r>
          </w:p>
        </w:tc>
      </w:tr>
      <w:tr>
        <w:tc>
          <w:tcPr>
            <w:tcW w:type="dxa" w:w="4819"/>
          </w:tcPr>
          <w:p>
            <w:r>
              <w:rPr>
                <w:sz w:val="18"/>
              </w:rPr>
              <w:t>input() fonksiyonunun string donmesi</w:t>
            </w:r>
          </w:p>
        </w:tc>
        <w:tc>
          <w:tcPr>
            <w:tcW w:type="dxa" w:w="4819"/>
          </w:tcPr>
          <w:p>
            <w:r>
              <w:rPr>
                <w:sz w:val="18"/>
              </w:rPr>
              <w:t>Her input orneginde tip donusumu gosterin ve neden gerekli oldugunu aciklayin</w:t>
            </w:r>
          </w:p>
        </w:tc>
      </w:tr>
    </w:tbl>
    <w:p/>
    <w:p>
      <w:r>
        <w:rPr>
          <w:b/>
          <w:color w:val="1B2A4A"/>
          <w:sz w:val="20"/>
        </w:rPr>
        <w:t xml:space="preserve">Zaman Yönetimi: </w:t>
      </w:r>
      <w:r>
        <w:rPr>
          <w:sz w:val="20"/>
        </w:rPr>
        <w:t>Degisken ve atamaya 8 dk, operatorlere 7 dk, input/print uygulamasina 5 dk ayirin.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yoksa kagit uzerinde kod yazma ve elle calistirma (trace) uygulamasi yapilabilir.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