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938" w:rsidRDefault="00B07938"/>
    <w:p w:rsidR="00B07938" w:rsidRDefault="00B07938"/>
    <w:p w:rsidR="00B07938" w:rsidRDefault="00B07938"/>
    <w:p w:rsidR="00B07938" w:rsidRDefault="0066020B">
      <w:pPr>
        <w:jc w:val="center"/>
      </w:pPr>
      <w:r>
        <w:rPr>
          <w:color w:val="2C6FAD"/>
          <w:sz w:val="28"/>
        </w:rPr>
        <w:t>━━━━━━━━━━━━━━━━━━━━━━━━━━━━━━━━━━━━━━━━</w:t>
      </w:r>
    </w:p>
    <w:p w:rsidR="00B07938" w:rsidRDefault="00B07938"/>
    <w:p w:rsidR="00B07938" w:rsidRDefault="0066020B">
      <w:pPr>
        <w:jc w:val="center"/>
      </w:pPr>
      <w:r>
        <w:rPr>
          <w:b/>
          <w:color w:val="1B2A4A"/>
          <w:sz w:val="64"/>
        </w:rPr>
        <w:t>PROGRAMLANABILIR MİKRO BİLGİSAYAR İLE PROGRAMLAMA</w:t>
      </w:r>
    </w:p>
    <w:p w:rsidR="00B07938" w:rsidRDefault="0066020B">
      <w:pPr>
        <w:jc w:val="center"/>
      </w:pPr>
      <w:r>
        <w:rPr>
          <w:color w:val="2C6FAD"/>
          <w:sz w:val="40"/>
        </w:rPr>
        <w:t>Modül 2: Programlanabilir Mikro Bilgisayar Kullanımı</w:t>
      </w:r>
    </w:p>
    <w:p w:rsidR="00B07938" w:rsidRDefault="0066020B">
      <w:pPr>
        <w:jc w:val="center"/>
      </w:pPr>
      <w:r>
        <w:rPr>
          <w:color w:val="757575"/>
          <w:sz w:val="28"/>
        </w:rPr>
        <w:t>9-12. Saat Ders Planı  |  Yapılandırmacı 5E Modeli</w:t>
      </w:r>
    </w:p>
    <w:p w:rsidR="00B07938" w:rsidRDefault="00B07938"/>
    <w:p w:rsidR="00B07938" w:rsidRDefault="0066020B">
      <w:pPr>
        <w:jc w:val="center"/>
      </w:pPr>
      <w:r>
        <w:rPr>
          <w:color w:val="2C6FAD"/>
          <w:sz w:val="28"/>
        </w:rPr>
        <w:t>━━━━━━━━━━━━━━━━━━━━━━━━━━━━━━━━━━━━━━━━</w:t>
      </w:r>
    </w:p>
    <w:p w:rsidR="00B07938" w:rsidRDefault="00B07938"/>
    <w:p w:rsidR="00B07938" w:rsidRDefault="00B07938"/>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1B2A4A"/>
          </w:tcPr>
          <w:p w:rsidR="00B07938" w:rsidRDefault="0066020B">
            <w:r>
              <w:rPr>
                <w:b/>
                <w:color w:val="FFFFFF"/>
              </w:rPr>
              <w:t xml:space="preserve">  Kurs</w:t>
            </w:r>
          </w:p>
        </w:tc>
        <w:tc>
          <w:tcPr>
            <w:tcW w:w="4819" w:type="dxa"/>
          </w:tcPr>
          <w:p w:rsidR="00B07938" w:rsidRDefault="0066020B">
            <w:r>
              <w:t xml:space="preserve">  Programlanabilir Mikro Bilgisayar ile Programlama Geliştirme ve Uyum Eğitimi - 68 Saat</w:t>
            </w:r>
          </w:p>
        </w:tc>
      </w:tr>
      <w:tr w:rsidR="00B07938">
        <w:trPr>
          <w:jc w:val="center"/>
        </w:trPr>
        <w:tc>
          <w:tcPr>
            <w:tcW w:w="4819" w:type="dxa"/>
            <w:shd w:val="clear" w:color="auto" w:fill="1B2A4A"/>
          </w:tcPr>
          <w:p w:rsidR="00B07938" w:rsidRDefault="0066020B">
            <w:r>
              <w:rPr>
                <w:b/>
                <w:color w:val="FFFFFF"/>
              </w:rPr>
              <w:t xml:space="preserve">  Modül / Saat</w:t>
            </w:r>
          </w:p>
        </w:tc>
        <w:tc>
          <w:tcPr>
            <w:tcW w:w="4819" w:type="dxa"/>
          </w:tcPr>
          <w:p w:rsidR="00B07938" w:rsidRDefault="0066020B">
            <w:r>
              <w:t xml:space="preserve">  Modül 2: Programlanabilir Mikro Bilgisayar Kullanımı / 9-12. Saat</w:t>
            </w:r>
          </w:p>
        </w:tc>
      </w:tr>
      <w:tr w:rsidR="00B07938">
        <w:trPr>
          <w:jc w:val="center"/>
        </w:trPr>
        <w:tc>
          <w:tcPr>
            <w:tcW w:w="4819" w:type="dxa"/>
            <w:shd w:val="clear" w:color="auto" w:fill="1B2A4A"/>
          </w:tcPr>
          <w:p w:rsidR="00B07938" w:rsidRDefault="0066020B">
            <w:r>
              <w:rPr>
                <w:b/>
                <w:color w:val="FFFFFF"/>
              </w:rPr>
              <w:t xml:space="preserve">  Tarih</w:t>
            </w:r>
          </w:p>
        </w:tc>
        <w:tc>
          <w:tcPr>
            <w:tcW w:w="4819" w:type="dxa"/>
          </w:tcPr>
          <w:p w:rsidR="00B07938" w:rsidRDefault="0066020B">
            <w:r>
              <w:t xml:space="preserve">  </w:t>
            </w:r>
          </w:p>
        </w:tc>
      </w:tr>
    </w:tbl>
    <w:p w:rsidR="00B07938" w:rsidRDefault="00B07938"/>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PROGRAM  |  4 Saatlik Ders Programı</w:t>
            </w:r>
          </w:p>
        </w:tc>
      </w:tr>
    </w:tbl>
    <w:p w:rsidR="00B07938" w:rsidRDefault="00B07938"/>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1B2A4A"/>
          </w:tcPr>
          <w:p w:rsidR="00B07938" w:rsidRDefault="0066020B">
            <w:pPr>
              <w:jc w:val="center"/>
            </w:pPr>
            <w:r>
              <w:rPr>
                <w:b/>
                <w:color w:val="FFFFFF"/>
                <w:sz w:val="18"/>
              </w:rPr>
              <w:t>Saat</w:t>
            </w:r>
          </w:p>
        </w:tc>
        <w:tc>
          <w:tcPr>
            <w:tcW w:w="3213" w:type="dxa"/>
            <w:shd w:val="clear" w:color="auto" w:fill="1B2A4A"/>
          </w:tcPr>
          <w:p w:rsidR="00B07938" w:rsidRDefault="0066020B">
            <w:pPr>
              <w:jc w:val="center"/>
            </w:pPr>
            <w:r>
              <w:rPr>
                <w:b/>
                <w:color w:val="FFFFFF"/>
                <w:sz w:val="18"/>
              </w:rPr>
              <w:t>Konu</w:t>
            </w:r>
          </w:p>
        </w:tc>
        <w:tc>
          <w:tcPr>
            <w:tcW w:w="3213" w:type="dxa"/>
            <w:shd w:val="clear" w:color="auto" w:fill="1B2A4A"/>
          </w:tcPr>
          <w:p w:rsidR="00B07938" w:rsidRDefault="0066020B">
            <w:pPr>
              <w:jc w:val="center"/>
            </w:pPr>
            <w:r>
              <w:rPr>
                <w:b/>
                <w:color w:val="FFFFFF"/>
                <w:sz w:val="18"/>
              </w:rPr>
              <w:t>Süre</w:t>
            </w:r>
          </w:p>
        </w:tc>
      </w:tr>
      <w:tr w:rsidR="00B07938">
        <w:trPr>
          <w:jc w:val="center"/>
        </w:trPr>
        <w:tc>
          <w:tcPr>
            <w:tcW w:w="3213" w:type="dxa"/>
          </w:tcPr>
          <w:p w:rsidR="00B07938" w:rsidRDefault="0066020B">
            <w:r>
              <w:rPr>
                <w:sz w:val="18"/>
              </w:rPr>
              <w:t>9. Saat</w:t>
            </w:r>
          </w:p>
        </w:tc>
        <w:tc>
          <w:tcPr>
            <w:tcW w:w="3213" w:type="dxa"/>
          </w:tcPr>
          <w:p w:rsidR="00B07938" w:rsidRDefault="0066020B">
            <w:r>
              <w:rPr>
                <w:sz w:val="18"/>
              </w:rPr>
              <w:t>İşletim Sistemi Kurulumu ve Sistem Gereksinimleri</w:t>
            </w:r>
          </w:p>
        </w:tc>
        <w:tc>
          <w:tcPr>
            <w:tcW w:w="3213" w:type="dxa"/>
          </w:tcPr>
          <w:p w:rsidR="00B07938" w:rsidRDefault="0066020B">
            <w:r>
              <w:rPr>
                <w:sz w:val="18"/>
              </w:rPr>
              <w:t>45 dk</w:t>
            </w:r>
          </w:p>
        </w:tc>
      </w:tr>
      <w:tr w:rsidR="00B07938">
        <w:trPr>
          <w:jc w:val="center"/>
        </w:trPr>
        <w:tc>
          <w:tcPr>
            <w:tcW w:w="3213" w:type="dxa"/>
          </w:tcPr>
          <w:p w:rsidR="00B07938" w:rsidRDefault="0066020B">
            <w:r>
              <w:rPr>
                <w:sz w:val="18"/>
              </w:rPr>
              <w:t>10. Saat</w:t>
            </w:r>
          </w:p>
        </w:tc>
        <w:tc>
          <w:tcPr>
            <w:tcW w:w="3213" w:type="dxa"/>
          </w:tcPr>
          <w:p w:rsidR="00B07938" w:rsidRDefault="0066020B">
            <w:r>
              <w:rPr>
                <w:sz w:val="18"/>
              </w:rPr>
              <w:t>Temel Linux Komutları ve Terminal Kullanımı</w:t>
            </w:r>
          </w:p>
        </w:tc>
        <w:tc>
          <w:tcPr>
            <w:tcW w:w="3213" w:type="dxa"/>
          </w:tcPr>
          <w:p w:rsidR="00B07938" w:rsidRDefault="0066020B">
            <w:r>
              <w:rPr>
                <w:sz w:val="18"/>
              </w:rPr>
              <w:t>45 dk</w:t>
            </w:r>
          </w:p>
        </w:tc>
      </w:tr>
      <w:tr w:rsidR="00B07938">
        <w:trPr>
          <w:jc w:val="center"/>
        </w:trPr>
        <w:tc>
          <w:tcPr>
            <w:tcW w:w="3213" w:type="dxa"/>
          </w:tcPr>
          <w:p w:rsidR="00B07938" w:rsidRDefault="0066020B">
            <w:r>
              <w:rPr>
                <w:sz w:val="18"/>
              </w:rPr>
              <w:t>11. Saat</w:t>
            </w:r>
          </w:p>
        </w:tc>
        <w:tc>
          <w:tcPr>
            <w:tcW w:w="3213" w:type="dxa"/>
          </w:tcPr>
          <w:p w:rsidR="00B07938" w:rsidRDefault="0066020B">
            <w:r>
              <w:rPr>
                <w:sz w:val="18"/>
              </w:rPr>
              <w:t>Mikro Bilgisayar Donanım Yapısı ve Port Tanıtımı</w:t>
            </w:r>
          </w:p>
        </w:tc>
        <w:tc>
          <w:tcPr>
            <w:tcW w:w="3213" w:type="dxa"/>
          </w:tcPr>
          <w:p w:rsidR="00B07938" w:rsidRDefault="0066020B">
            <w:r>
              <w:rPr>
                <w:sz w:val="18"/>
              </w:rPr>
              <w:t>45 dk</w:t>
            </w:r>
          </w:p>
        </w:tc>
      </w:tr>
      <w:tr w:rsidR="00B07938">
        <w:trPr>
          <w:jc w:val="center"/>
        </w:trPr>
        <w:tc>
          <w:tcPr>
            <w:tcW w:w="3213" w:type="dxa"/>
          </w:tcPr>
          <w:p w:rsidR="00B07938" w:rsidRDefault="0066020B">
            <w:r>
              <w:rPr>
                <w:sz w:val="18"/>
              </w:rPr>
              <w:t>12. Saat</w:t>
            </w:r>
          </w:p>
        </w:tc>
        <w:tc>
          <w:tcPr>
            <w:tcW w:w="3213" w:type="dxa"/>
          </w:tcPr>
          <w:p w:rsidR="00B07938" w:rsidRDefault="0066020B">
            <w:r>
              <w:rPr>
                <w:sz w:val="18"/>
              </w:rPr>
              <w:t xml:space="preserve">Çevresel Donanımların Kullanımı ve Farklı Mikro Bilgisayar </w:t>
            </w:r>
            <w:r>
              <w:rPr>
                <w:sz w:val="18"/>
              </w:rPr>
              <w:t>Modelleri</w:t>
            </w:r>
          </w:p>
        </w:tc>
        <w:tc>
          <w:tcPr>
            <w:tcW w:w="3213" w:type="dxa"/>
          </w:tcPr>
          <w:p w:rsidR="00B07938" w:rsidRDefault="0066020B">
            <w:r>
              <w:rPr>
                <w:sz w:val="18"/>
              </w:rPr>
              <w:t>45 dk</w:t>
            </w:r>
          </w:p>
        </w:tc>
      </w:tr>
    </w:tbl>
    <w:p w:rsidR="00B07938" w:rsidRDefault="00B07938"/>
    <w:tbl>
      <w:tblPr>
        <w:tblW w:w="0" w:type="auto"/>
        <w:jc w:val="center"/>
        <w:tblLook w:val="04A0" w:firstRow="1" w:lastRow="0" w:firstColumn="1" w:lastColumn="0" w:noHBand="0" w:noVBand="1"/>
      </w:tblPr>
      <w:tblGrid>
        <w:gridCol w:w="1928"/>
        <w:gridCol w:w="1928"/>
        <w:gridCol w:w="1928"/>
        <w:gridCol w:w="1928"/>
        <w:gridCol w:w="1928"/>
      </w:tblGrid>
      <w:tr w:rsidR="00B07938">
        <w:trPr>
          <w:jc w:val="center"/>
        </w:trPr>
        <w:tc>
          <w:tcPr>
            <w:tcW w:w="1928" w:type="dxa"/>
            <w:shd w:val="clear" w:color="auto" w:fill="2C6FAD"/>
          </w:tcPr>
          <w:p w:rsidR="00B07938" w:rsidRDefault="0066020B">
            <w:pPr>
              <w:jc w:val="center"/>
            </w:pPr>
            <w:r>
              <w:rPr>
                <w:b/>
                <w:color w:val="FFFFFF"/>
                <w:sz w:val="16"/>
              </w:rPr>
              <w:t>E1 Girme</w:t>
            </w:r>
          </w:p>
        </w:tc>
        <w:tc>
          <w:tcPr>
            <w:tcW w:w="1928" w:type="dxa"/>
            <w:shd w:val="clear" w:color="auto" w:fill="007A7A"/>
          </w:tcPr>
          <w:p w:rsidR="00B07938" w:rsidRDefault="0066020B">
            <w:pPr>
              <w:jc w:val="center"/>
            </w:pPr>
            <w:r>
              <w:rPr>
                <w:b/>
                <w:color w:val="FFFFFF"/>
                <w:sz w:val="16"/>
              </w:rPr>
              <w:t>E2 Keşif</w:t>
            </w:r>
          </w:p>
        </w:tc>
        <w:tc>
          <w:tcPr>
            <w:tcW w:w="1928" w:type="dxa"/>
            <w:shd w:val="clear" w:color="auto" w:fill="E65C00"/>
          </w:tcPr>
          <w:p w:rsidR="00B07938" w:rsidRDefault="0066020B">
            <w:pPr>
              <w:jc w:val="center"/>
            </w:pPr>
            <w:r>
              <w:rPr>
                <w:b/>
                <w:color w:val="FFFFFF"/>
                <w:sz w:val="16"/>
              </w:rPr>
              <w:t>E3 Açıklama</w:t>
            </w:r>
          </w:p>
        </w:tc>
        <w:tc>
          <w:tcPr>
            <w:tcW w:w="1928" w:type="dxa"/>
            <w:shd w:val="clear" w:color="auto" w:fill="6A1B9A"/>
          </w:tcPr>
          <w:p w:rsidR="00B07938" w:rsidRDefault="0066020B">
            <w:pPr>
              <w:jc w:val="center"/>
            </w:pPr>
            <w:r>
              <w:rPr>
                <w:b/>
                <w:color w:val="FFFFFF"/>
                <w:sz w:val="16"/>
              </w:rPr>
              <w:t>E4 Derinleştirme</w:t>
            </w:r>
          </w:p>
        </w:tc>
        <w:tc>
          <w:tcPr>
            <w:tcW w:w="1928" w:type="dxa"/>
            <w:shd w:val="clear" w:color="auto" w:fill="2E7D32"/>
          </w:tcPr>
          <w:p w:rsidR="00B07938" w:rsidRDefault="0066020B">
            <w:pPr>
              <w:jc w:val="center"/>
            </w:pPr>
            <w:r>
              <w:rPr>
                <w:b/>
                <w:color w:val="FFFFFF"/>
                <w:sz w:val="16"/>
              </w:rPr>
              <w:t>E5 Değerlendirme</w:t>
            </w:r>
          </w:p>
        </w:tc>
      </w:tr>
    </w:tbl>
    <w:p w:rsidR="00B07938" w:rsidRDefault="0066020B">
      <w:r>
        <w:br w:type="page"/>
      </w:r>
    </w:p>
    <w:p w:rsidR="00B07938" w:rsidRDefault="0066020B">
      <w:pPr>
        <w:jc w:val="center"/>
      </w:pPr>
      <w:r>
        <w:rPr>
          <w:b/>
          <w:color w:val="1B2A4A"/>
          <w:sz w:val="36"/>
        </w:rPr>
        <w:lastRenderedPageBreak/>
        <w:t>━━━  9. SAAT  ━━━</w:t>
      </w:r>
    </w:p>
    <w:p w:rsidR="00B07938" w:rsidRDefault="0066020B">
      <w:pPr>
        <w:jc w:val="center"/>
      </w:pPr>
      <w:r>
        <w:rPr>
          <w:color w:val="2C6FAD"/>
          <w:sz w:val="32"/>
        </w:rPr>
        <w:t>İşletim Sistemi Kurulumu ve Sistem Gereksinimleri</w:t>
      </w:r>
    </w:p>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KAZANIMLAR  |  Öğrenme Kazanımları</w:t>
            </w:r>
          </w:p>
        </w:tc>
      </w:tr>
    </w:tbl>
    <w:p w:rsidR="00B07938" w:rsidRDefault="00B07938"/>
    <w:p w:rsidR="00B07938" w:rsidRDefault="0066020B">
      <w:r>
        <w:rPr>
          <w:b/>
          <w:color w:val="1B2A4A"/>
          <w:sz w:val="20"/>
        </w:rPr>
        <w:t xml:space="preserve">Genel Kazanım: </w:t>
      </w:r>
      <w:r>
        <w:rPr>
          <w:sz w:val="20"/>
        </w:rPr>
        <w:t xml:space="preserve">Raspberry Pi için gerekli donanım bileşenlerini </w:t>
      </w:r>
      <w:r>
        <w:rPr>
          <w:sz w:val="20"/>
        </w:rPr>
        <w:t>ve sistem gereksinimlerini açıklar, SD kart hazırlama sürecini uygular ve Raspberry Pi OS kurulumunu başarıyla gerçekleştirir.</w:t>
      </w:r>
    </w:p>
    <w:p w:rsidR="00B07938" w:rsidRDefault="00B07938"/>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1B2A4A"/>
          </w:tcPr>
          <w:p w:rsidR="00B07938" w:rsidRDefault="0066020B">
            <w:pPr>
              <w:jc w:val="center"/>
            </w:pPr>
            <w:r>
              <w:rPr>
                <w:b/>
                <w:color w:val="FFFFFF"/>
                <w:sz w:val="18"/>
              </w:rPr>
              <w:t>Kod</w:t>
            </w:r>
          </w:p>
        </w:tc>
        <w:tc>
          <w:tcPr>
            <w:tcW w:w="3213" w:type="dxa"/>
            <w:shd w:val="clear" w:color="auto" w:fill="1B2A4A"/>
          </w:tcPr>
          <w:p w:rsidR="00B07938" w:rsidRDefault="0066020B">
            <w:pPr>
              <w:jc w:val="center"/>
            </w:pPr>
            <w:r>
              <w:rPr>
                <w:b/>
                <w:color w:val="FFFFFF"/>
                <w:sz w:val="18"/>
              </w:rPr>
              <w:t>Kazanım</w:t>
            </w:r>
          </w:p>
        </w:tc>
        <w:tc>
          <w:tcPr>
            <w:tcW w:w="3213" w:type="dxa"/>
            <w:shd w:val="clear" w:color="auto" w:fill="1B2A4A"/>
          </w:tcPr>
          <w:p w:rsidR="00B07938" w:rsidRDefault="0066020B">
            <w:pPr>
              <w:jc w:val="center"/>
            </w:pPr>
            <w:r>
              <w:rPr>
                <w:b/>
                <w:color w:val="FFFFFF"/>
                <w:sz w:val="18"/>
              </w:rPr>
              <w:t>Bilişsel Düzey</w:t>
            </w:r>
          </w:p>
        </w:tc>
      </w:tr>
      <w:tr w:rsidR="00B07938">
        <w:trPr>
          <w:jc w:val="center"/>
        </w:trPr>
        <w:tc>
          <w:tcPr>
            <w:tcW w:w="3213" w:type="dxa"/>
          </w:tcPr>
          <w:p w:rsidR="00B07938" w:rsidRDefault="0066020B">
            <w:r>
              <w:rPr>
                <w:sz w:val="18"/>
              </w:rPr>
              <w:t>M2-K1</w:t>
            </w:r>
          </w:p>
        </w:tc>
        <w:tc>
          <w:tcPr>
            <w:tcW w:w="3213" w:type="dxa"/>
          </w:tcPr>
          <w:p w:rsidR="00B07938" w:rsidRDefault="0066020B">
            <w:r>
              <w:rPr>
                <w:sz w:val="18"/>
              </w:rPr>
              <w:t xml:space="preserve">Raspberry Pi'nin çalışması için gerekli minimum donanım bileşenlerini ve sistem </w:t>
            </w:r>
            <w:r>
              <w:rPr>
                <w:sz w:val="18"/>
              </w:rPr>
              <w:t>gereksinimlerini listeler ve açıklar</w:t>
            </w:r>
          </w:p>
        </w:tc>
        <w:tc>
          <w:tcPr>
            <w:tcW w:w="3213" w:type="dxa"/>
          </w:tcPr>
          <w:p w:rsidR="00B07938" w:rsidRDefault="0066020B">
            <w:r>
              <w:rPr>
                <w:sz w:val="18"/>
              </w:rPr>
              <w:t>Bilgi</w:t>
            </w:r>
          </w:p>
        </w:tc>
      </w:tr>
      <w:tr w:rsidR="00B07938">
        <w:trPr>
          <w:jc w:val="center"/>
        </w:trPr>
        <w:tc>
          <w:tcPr>
            <w:tcW w:w="3213" w:type="dxa"/>
          </w:tcPr>
          <w:p w:rsidR="00B07938" w:rsidRDefault="0066020B">
            <w:r>
              <w:rPr>
                <w:sz w:val="18"/>
              </w:rPr>
              <w:t>M2-K2</w:t>
            </w:r>
          </w:p>
        </w:tc>
        <w:tc>
          <w:tcPr>
            <w:tcW w:w="3213" w:type="dxa"/>
          </w:tcPr>
          <w:p w:rsidR="00B07938" w:rsidRDefault="0066020B">
            <w:r>
              <w:rPr>
                <w:sz w:val="18"/>
              </w:rPr>
              <w:t>Raspberry Pi Imager aracını kullanarak SD karta işletim sistemi görüntüsü yazar ve ilk yapılandırma ayarlarını gerçekleştirir</w:t>
            </w:r>
          </w:p>
        </w:tc>
        <w:tc>
          <w:tcPr>
            <w:tcW w:w="3213" w:type="dxa"/>
          </w:tcPr>
          <w:p w:rsidR="00B07938" w:rsidRDefault="0066020B">
            <w:r>
              <w:rPr>
                <w:sz w:val="18"/>
              </w:rPr>
              <w:t>Uygulama</w:t>
            </w:r>
          </w:p>
        </w:tc>
      </w:tr>
      <w:tr w:rsidR="00B07938">
        <w:trPr>
          <w:jc w:val="center"/>
        </w:trPr>
        <w:tc>
          <w:tcPr>
            <w:tcW w:w="3213" w:type="dxa"/>
          </w:tcPr>
          <w:p w:rsidR="00B07938" w:rsidRDefault="0066020B">
            <w:r>
              <w:rPr>
                <w:sz w:val="18"/>
              </w:rPr>
              <w:t>M2-K3</w:t>
            </w:r>
          </w:p>
        </w:tc>
        <w:tc>
          <w:tcPr>
            <w:tcW w:w="3213" w:type="dxa"/>
          </w:tcPr>
          <w:p w:rsidR="00B07938" w:rsidRDefault="0066020B">
            <w:r>
              <w:rPr>
                <w:sz w:val="18"/>
              </w:rPr>
              <w:t>Raspberry Pi OS'un masaüstü ortamını tanır, temel sistem ayarlar</w:t>
            </w:r>
            <w:r>
              <w:rPr>
                <w:sz w:val="18"/>
              </w:rPr>
              <w:t>ını yapılandırır ve güncelleme işlemlerini gerçekleştirir</w:t>
            </w:r>
          </w:p>
        </w:tc>
        <w:tc>
          <w:tcPr>
            <w:tcW w:w="3213" w:type="dxa"/>
          </w:tcPr>
          <w:p w:rsidR="00B07938" w:rsidRDefault="0066020B">
            <w:r>
              <w:rPr>
                <w:sz w:val="18"/>
              </w:rPr>
              <w:t>Uygulama</w:t>
            </w:r>
          </w:p>
        </w:tc>
      </w:tr>
    </w:tbl>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t xml:space="preserve">  ÖN BİLGİ  |  Ön Bilgi ve Hazırlık</w:t>
            </w:r>
          </w:p>
        </w:tc>
      </w:tr>
    </w:tbl>
    <w:p w:rsidR="00B07938" w:rsidRDefault="00B07938"/>
    <w:p w:rsidR="00B07938" w:rsidRDefault="0066020B">
      <w:r>
        <w:rPr>
          <w:b/>
          <w:color w:val="1B2A4A"/>
          <w:sz w:val="20"/>
        </w:rPr>
        <w:t xml:space="preserve">Ön Koşul Bilgiler: </w:t>
      </w:r>
      <w:r>
        <w:rPr>
          <w:sz w:val="20"/>
        </w:rPr>
        <w:t>Temel bilgisayar kullanımı ve donanım kavramları (Modül 1)</w:t>
      </w:r>
    </w:p>
    <w:p w:rsidR="00B07938" w:rsidRDefault="0066020B">
      <w:pPr>
        <w:spacing w:before="200"/>
      </w:pPr>
      <w:r>
        <w:rPr>
          <w:b/>
          <w:color w:val="757575"/>
          <w:sz w:val="24"/>
        </w:rPr>
        <w:t xml:space="preserve">  Öğrencinin Bilmesi Gerekenler</w:t>
      </w:r>
    </w:p>
    <w:p w:rsidR="00B07938" w:rsidRDefault="0066020B">
      <w:pPr>
        <w:pStyle w:val="ListeMaddemi"/>
      </w:pPr>
      <w:r>
        <w:rPr>
          <w:sz w:val="20"/>
        </w:rPr>
        <w:t xml:space="preserve">İşletim sistemi kavramı ve temel </w:t>
      </w:r>
      <w:r>
        <w:rPr>
          <w:sz w:val="20"/>
        </w:rPr>
        <w:t>görevleri (dosya yönetimi, donanım kontrolü)</w:t>
      </w:r>
    </w:p>
    <w:p w:rsidR="00B07938" w:rsidRDefault="0066020B">
      <w:pPr>
        <w:pStyle w:val="ListeMaddemi"/>
      </w:pPr>
      <w:r>
        <w:rPr>
          <w:sz w:val="20"/>
        </w:rPr>
        <w:t>SD kart, USB bellek gibi taşınabilir depolama aygıtları hakkında temel bilgi</w:t>
      </w:r>
    </w:p>
    <w:p w:rsidR="00B07938" w:rsidRDefault="0066020B">
      <w:pPr>
        <w:pStyle w:val="ListeMaddemi"/>
      </w:pPr>
      <w:r>
        <w:rPr>
          <w:sz w:val="20"/>
        </w:rPr>
        <w:t>İnternet bağlantısı ve dosya indirme işlemleri</w:t>
      </w:r>
    </w:p>
    <w:p w:rsidR="00B07938" w:rsidRDefault="0066020B">
      <w:pPr>
        <w:spacing w:before="200"/>
      </w:pPr>
      <w:r>
        <w:rPr>
          <w:b/>
          <w:color w:val="757575"/>
          <w:sz w:val="24"/>
        </w:rPr>
        <w:t xml:space="preserve">  Olası Kavram Yanılgıları</w:t>
      </w:r>
    </w:p>
    <w:p w:rsidR="00B07938" w:rsidRDefault="0066020B">
      <w:pPr>
        <w:pStyle w:val="ListeMaddemi"/>
      </w:pPr>
      <w:r>
        <w:rPr>
          <w:sz w:val="20"/>
        </w:rPr>
        <w:t>Raspberry Pi sadece programcılar için bir cihazdır - aslında</w:t>
      </w:r>
      <w:r>
        <w:rPr>
          <w:sz w:val="20"/>
        </w:rPr>
        <w:t xml:space="preserve"> masaüstü bilgisayar, medya merkezi, sunucu gibi pek çok amaçla kullanılabilir</w:t>
      </w:r>
    </w:p>
    <w:p w:rsidR="00B07938" w:rsidRDefault="0066020B">
      <w:pPr>
        <w:pStyle w:val="ListeMaddemi"/>
      </w:pPr>
      <w:r>
        <w:rPr>
          <w:sz w:val="20"/>
        </w:rPr>
        <w:t>Mikro bilgisayarlar normal bilgisayarların yerini alamaz - belirli görevlerde (IoT, otomasyon, eğitim) çok daha verimli ve uygun maliyetlidir</w:t>
      </w:r>
    </w:p>
    <w:p w:rsidR="00B07938" w:rsidRDefault="0066020B">
      <w:pPr>
        <w:spacing w:before="200"/>
      </w:pPr>
      <w:r>
        <w:rPr>
          <w:b/>
          <w:color w:val="757575"/>
          <w:sz w:val="24"/>
        </w:rPr>
        <w:t xml:space="preserve">  Hazırlık Materyalleri</w:t>
      </w:r>
    </w:p>
    <w:p w:rsidR="00B07938" w:rsidRDefault="0066020B">
      <w:pPr>
        <w:pStyle w:val="ListeMaddemi"/>
      </w:pPr>
      <w:r>
        <w:rPr>
          <w:sz w:val="20"/>
        </w:rPr>
        <w:t>Raspberry P</w:t>
      </w:r>
      <w:r>
        <w:rPr>
          <w:sz w:val="20"/>
        </w:rPr>
        <w:t>i 4 kiti (güç adaptörü, SD kart, kasa)</w:t>
      </w:r>
    </w:p>
    <w:p w:rsidR="00B07938" w:rsidRDefault="0066020B">
      <w:pPr>
        <w:pStyle w:val="ListeMaddemi"/>
      </w:pPr>
      <w:r>
        <w:rPr>
          <w:sz w:val="20"/>
        </w:rPr>
        <w:t>SD kart okuyucu ve bilgisayar</w:t>
      </w:r>
    </w:p>
    <w:p w:rsidR="00B07938" w:rsidRDefault="0066020B">
      <w:pPr>
        <w:pStyle w:val="ListeMaddemi"/>
      </w:pPr>
      <w:r>
        <w:rPr>
          <w:sz w:val="20"/>
        </w:rPr>
        <w:t>Raspberry Pi Imager yazılımı (önceden indirilmiş)</w:t>
      </w:r>
    </w:p>
    <w:p w:rsidR="00B07938" w:rsidRDefault="0066020B">
      <w:pPr>
        <w:pStyle w:val="ListeMaddemi"/>
      </w:pPr>
      <w:r>
        <w:rPr>
          <w:sz w:val="20"/>
        </w:rPr>
        <w:t>HDMI kablo, klavye, fare</w:t>
      </w:r>
    </w:p>
    <w:p w:rsidR="00B07938" w:rsidRDefault="0066020B">
      <w:pPr>
        <w:pStyle w:val="ListeMaddemi"/>
      </w:pPr>
      <w:r>
        <w:rPr>
          <w:sz w:val="20"/>
        </w:rPr>
        <w:t>Projeksiyon cihazı</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B07938" w:rsidRDefault="0066020B">
            <w:r>
              <w:rPr>
                <w:b/>
                <w:color w:val="FFFFFF"/>
                <w:sz w:val="28"/>
              </w:rPr>
              <w:t xml:space="preserve">  E1  |  GİR</w:t>
            </w:r>
            <w:r>
              <w:rPr>
                <w:b/>
                <w:color w:val="FFFFFF"/>
                <w:sz w:val="28"/>
              </w:rPr>
              <w:t>ME (ENGAGE)  —  Dikkat Çekme &amp; Merak Uyandırma</w:t>
            </w:r>
          </w:p>
        </w:tc>
      </w:tr>
    </w:tbl>
    <w:p w:rsidR="00B07938" w:rsidRDefault="00B07938"/>
    <w:p w:rsidR="00B07938" w:rsidRDefault="0066020B">
      <w:r>
        <w:rPr>
          <w:i/>
          <w:color w:val="2C6FAD"/>
          <w:sz w:val="20"/>
        </w:rPr>
        <w:t xml:space="preserve">  Süre: 5 dakika</w:t>
      </w:r>
    </w:p>
    <w:p w:rsidR="00B07938" w:rsidRDefault="0066020B">
      <w:r>
        <w:rPr>
          <w:b/>
          <w:color w:val="1B2A4A"/>
          <w:sz w:val="20"/>
        </w:rPr>
        <w:t xml:space="preserve">Dikkat Çekici Soru: </w:t>
      </w:r>
      <w:r>
        <w:rPr>
          <w:sz w:val="20"/>
        </w:rPr>
        <w:t xml:space="preserve">Cebinize sığan, 35 dolara mal olan bir bilgisayar ile neler yapabilirsiniz? Raspberry Pi, kredi kartı büyüklüğünde bir bilgisayardır ve dünya genelinde milyonlarca kişi </w:t>
      </w:r>
      <w:r>
        <w:rPr>
          <w:sz w:val="20"/>
        </w:rPr>
        <w:t>tarafından akıllı ev sistemlerinden hava durumu istasyonlarına kadar binlerce projede kullanılmaktadır.</w:t>
      </w:r>
    </w:p>
    <w:p w:rsidR="00B07938" w:rsidRDefault="0066020B">
      <w:r>
        <w:rPr>
          <w:b/>
          <w:color w:val="1B2A4A"/>
          <w:sz w:val="20"/>
        </w:rPr>
        <w:t xml:space="preserve">Günlük Hayat Bağlantısı: </w:t>
      </w:r>
      <w:r>
        <w:rPr>
          <w:sz w:val="20"/>
        </w:rPr>
        <w:t>Telefonunuz aslında güçlü bir mikro bilgisayardır. Raspberry Pi de benzer bir mantıkla çalışır: küçük boyutlu ama tam donanımlı</w:t>
      </w:r>
      <w:r>
        <w:rPr>
          <w:sz w:val="20"/>
        </w:rPr>
        <w:t xml:space="preserve"> bir bilgisayar. Tek fark, Pi'yi istediğiniz projeye göre programlayabilirsiniz.</w:t>
      </w:r>
    </w:p>
    <w:p w:rsidR="00B07938" w:rsidRDefault="0066020B">
      <w:pPr>
        <w:spacing w:before="200"/>
      </w:pPr>
      <w:r>
        <w:rPr>
          <w:b/>
          <w:color w:val="2C6FAD"/>
          <w:sz w:val="24"/>
        </w:rPr>
        <w:t xml:space="preserve">  Ön Bilgi Yoklama Soruları</w:t>
      </w:r>
    </w:p>
    <w:p w:rsidR="00B07938" w:rsidRDefault="0066020B">
      <w:r>
        <w:rPr>
          <w:b/>
          <w:color w:val="2C6FAD"/>
          <w:sz w:val="20"/>
        </w:rPr>
        <w:t xml:space="preserve">  1. </w:t>
      </w:r>
      <w:r>
        <w:rPr>
          <w:sz w:val="20"/>
        </w:rPr>
        <w:t>Kursiyerlerden bir bilgisayarın çalışması için en az hangi bileşenlere ihtiyaç duyulduğunu ve işletim sistemi kavramını açıklamaları istenir.</w:t>
      </w:r>
    </w:p>
    <w:p w:rsidR="00B07938" w:rsidRDefault="0066020B">
      <w:pPr>
        <w:spacing w:before="200"/>
      </w:pPr>
      <w:r>
        <w:rPr>
          <w:b/>
          <w:color w:val="2C6FAD"/>
          <w:sz w:val="24"/>
        </w:rPr>
        <w:t xml:space="preserve">  Motivasyon Etkinliği: "Cep Bilgisayarı Keşfi"</w:t>
      </w:r>
    </w:p>
    <w:p w:rsidR="00B07938" w:rsidRDefault="0066020B">
      <w:r>
        <w:rPr>
          <w:b/>
          <w:color w:val="1B2A4A"/>
          <w:sz w:val="20"/>
        </w:rPr>
        <w:t xml:space="preserve">Açıklama: </w:t>
      </w:r>
      <w:r>
        <w:rPr>
          <w:sz w:val="20"/>
        </w:rPr>
        <w:t>Kursiyerler Raspberry Pi kartını ilk kez fiziksel olarak inceliyor ve normal bir bilgisayarla karşılaştırma yapıyor.</w:t>
      </w:r>
    </w:p>
    <w:p w:rsidR="00B07938" w:rsidRDefault="0066020B">
      <w:r>
        <w:rPr>
          <w:b/>
          <w:color w:val="1B2A4A"/>
          <w:sz w:val="20"/>
        </w:rPr>
        <w:t xml:space="preserve">Yönerge: </w:t>
      </w:r>
      <w:r>
        <w:rPr>
          <w:sz w:val="20"/>
        </w:rPr>
        <w:t>Eğitmen Raspberry Pi kartını kursiyerlere dağıtır. Kursiyerler kartı inc</w:t>
      </w:r>
      <w:r>
        <w:rPr>
          <w:sz w:val="20"/>
        </w:rPr>
        <w:t>eleyerek üzerindeki bileşenleri (işlemci, RAM, portlar) tanımaya çalışır. Her grup kartı bir masaüstü bilgisayarla karşılaştıran kısa bir liste oluşturur.</w:t>
      </w:r>
    </w:p>
    <w:p w:rsidR="00B07938" w:rsidRDefault="0066020B">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B07938" w:rsidRDefault="0066020B">
            <w:r>
              <w:rPr>
                <w:sz w:val="20"/>
              </w:rPr>
              <w:t>Okulunuz için düşük maliyetli bir bilgisayar laboratuvarı kurmanız isteniy</w:t>
            </w:r>
            <w:r>
              <w:rPr>
                <w:sz w:val="20"/>
              </w:rPr>
              <w:t>or. Bütçe sınırlı ve 20 öğrenci için bilgisayar sağlamanız gerekiyor. Raspberry Pi bu sorunun çözümü olabilir mi? Hangi bileşenlere ihtiyacınız olur ve toplam maliyet ne olur?</w:t>
            </w:r>
          </w:p>
        </w:tc>
      </w:tr>
    </w:tbl>
    <w:p w:rsidR="00B07938" w:rsidRDefault="00B07938"/>
    <w:p w:rsidR="00B07938" w:rsidRDefault="0066020B">
      <w:pPr>
        <w:jc w:val="center"/>
      </w:pPr>
      <w:r>
        <w:rPr>
          <w:color w:val="BDBDBD"/>
          <w:sz w:val="12"/>
        </w:rPr>
        <w:t>______________________________________________________________________________</w:t>
      </w:r>
      <w:r>
        <w:rPr>
          <w:color w:val="BDBDBD"/>
          <w:sz w:val="12"/>
        </w:rPr>
        <w:t>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B07938" w:rsidRDefault="0066020B">
            <w:r>
              <w:rPr>
                <w:b/>
                <w:color w:val="FFFFFF"/>
                <w:sz w:val="28"/>
              </w:rPr>
              <w:t xml:space="preserve">  E2  |  KEŞİF (EXPLORE)  —  Aktif Keşif &amp; Deneyimleme</w:t>
            </w:r>
          </w:p>
        </w:tc>
      </w:tr>
    </w:tbl>
    <w:p w:rsidR="00B07938" w:rsidRDefault="00B07938"/>
    <w:p w:rsidR="00B07938" w:rsidRDefault="0066020B">
      <w:r>
        <w:rPr>
          <w:i/>
          <w:color w:val="007A7A"/>
          <w:sz w:val="20"/>
        </w:rPr>
        <w:t xml:space="preserve">  Süre: 10 dakika</w:t>
      </w:r>
    </w:p>
    <w:p w:rsidR="00B07938" w:rsidRDefault="0066020B">
      <w:pPr>
        <w:spacing w:before="200"/>
      </w:pPr>
      <w:r>
        <w:rPr>
          <w:b/>
          <w:color w:val="007A7A"/>
          <w:sz w:val="24"/>
        </w:rPr>
        <w:t xml:space="preserve">  Keşif Etkinliği: "SD Kart Hazırlama ve OS Kurulumu"</w:t>
      </w:r>
    </w:p>
    <w:p w:rsidR="00B07938" w:rsidRDefault="0066020B">
      <w:r>
        <w:rPr>
          <w:b/>
          <w:color w:val="1B2A4A"/>
          <w:sz w:val="20"/>
        </w:rPr>
        <w:t xml:space="preserve">Türü: </w:t>
      </w:r>
      <w:r>
        <w:rPr>
          <w:sz w:val="20"/>
        </w:rPr>
        <w:t>Bireysel uygulama ve gözlem</w:t>
      </w:r>
    </w:p>
    <w:p w:rsidR="00B07938" w:rsidRDefault="0066020B">
      <w:r>
        <w:rPr>
          <w:b/>
          <w:color w:val="1B2A4A"/>
          <w:sz w:val="20"/>
        </w:rPr>
        <w:t xml:space="preserve">Amacı: </w:t>
      </w:r>
      <w:r>
        <w:rPr>
          <w:sz w:val="20"/>
        </w:rPr>
        <w:t>Raspberry Pi Imager ile SD karta işletim sistemi yazma sürecini keşfetme</w:t>
      </w:r>
    </w:p>
    <w:p w:rsidR="00B07938" w:rsidRDefault="0066020B">
      <w:r>
        <w:rPr>
          <w:b/>
          <w:color w:val="1B2A4A"/>
          <w:sz w:val="20"/>
        </w:rPr>
        <w:t xml:space="preserve">Malzemeler: </w:t>
      </w:r>
      <w:r>
        <w:rPr>
          <w:sz w:val="20"/>
        </w:rPr>
        <w:t>Bilgisayar, SD kart, SD kart okuyucu, Raspberry Pi Imager yazılımı, internet bağlantısı</w:t>
      </w:r>
    </w:p>
    <w:p w:rsidR="00B07938" w:rsidRDefault="0066020B">
      <w:pPr>
        <w:spacing w:before="200"/>
      </w:pPr>
      <w:r>
        <w:rPr>
          <w:b/>
          <w:color w:val="007A7A"/>
          <w:sz w:val="24"/>
        </w:rPr>
        <w:t xml:space="preserve">  Yönerge Adımları</w:t>
      </w:r>
    </w:p>
    <w:p w:rsidR="00B07938" w:rsidRDefault="0066020B">
      <w:r>
        <w:rPr>
          <w:b/>
          <w:color w:val="007A7A"/>
          <w:sz w:val="20"/>
        </w:rPr>
        <w:t xml:space="preserve">  1. </w:t>
      </w:r>
      <w:r>
        <w:rPr>
          <w:sz w:val="20"/>
        </w:rPr>
        <w:t>Raspberry Pi Imager programını açın ve arayüzünü inceleyin: hangi seçenekler mevcut?</w:t>
      </w:r>
    </w:p>
    <w:p w:rsidR="00B07938" w:rsidRDefault="0066020B">
      <w:r>
        <w:rPr>
          <w:b/>
          <w:color w:val="007A7A"/>
          <w:sz w:val="20"/>
        </w:rPr>
        <w:t xml:space="preserve">  2. </w:t>
      </w:r>
      <w:r>
        <w:rPr>
          <w:sz w:val="20"/>
        </w:rPr>
        <w:t>İşletim sistemi listesini inceleyin: Raspb</w:t>
      </w:r>
      <w:r>
        <w:rPr>
          <w:sz w:val="20"/>
        </w:rPr>
        <w:t>erry Pi OS dışında hangi alternatif işletim sistemleri var?</w:t>
      </w:r>
    </w:p>
    <w:p w:rsidR="00B07938" w:rsidRDefault="0066020B">
      <w:r>
        <w:rPr>
          <w:b/>
          <w:color w:val="007A7A"/>
          <w:sz w:val="20"/>
        </w:rPr>
        <w:t xml:space="preserve">  3. </w:t>
      </w:r>
      <w:r>
        <w:rPr>
          <w:sz w:val="20"/>
        </w:rPr>
        <w:t>SD kartı bilgisayara takın ve Imager'da hedef olarak seçin</w:t>
      </w:r>
    </w:p>
    <w:p w:rsidR="00B07938" w:rsidRDefault="0066020B">
      <w:r>
        <w:rPr>
          <w:b/>
          <w:color w:val="007A7A"/>
          <w:sz w:val="20"/>
        </w:rPr>
        <w:t xml:space="preserve">  4. </w:t>
      </w:r>
      <w:r>
        <w:rPr>
          <w:sz w:val="20"/>
        </w:rPr>
        <w:t>Raspberry Pi OS (32-bit veya 64-bit) seçerek SD karta yazma işlemini başlatın ve ilerlemeyi gözlemleyin</w:t>
      </w:r>
    </w:p>
    <w:p w:rsidR="00B07938" w:rsidRDefault="0066020B">
      <w:r>
        <w:rPr>
          <w:b/>
          <w:color w:val="1B2A4A"/>
          <w:sz w:val="20"/>
        </w:rPr>
        <w:t xml:space="preserve">Öğrenci Rolü: </w:t>
      </w:r>
      <w:r>
        <w:rPr>
          <w:sz w:val="20"/>
        </w:rPr>
        <w:t>Her kursi</w:t>
      </w:r>
      <w:r>
        <w:rPr>
          <w:sz w:val="20"/>
        </w:rPr>
        <w:t>yer kendi SD kartına Raspberry Pi OS yazma işlemini gerçekleştirir ve süreci gözlemler.</w:t>
      </w:r>
    </w:p>
    <w:p w:rsidR="00B07938" w:rsidRDefault="0066020B">
      <w:r>
        <w:rPr>
          <w:b/>
          <w:color w:val="1B2A4A"/>
          <w:sz w:val="20"/>
        </w:rPr>
        <w:t xml:space="preserve">Öğretmen Rolü: </w:t>
      </w:r>
      <w:r>
        <w:rPr>
          <w:sz w:val="20"/>
        </w:rPr>
        <w:t>İşlem adımlarını gösterir, SD kart formatlarını (FAT32, exFAT) ve işletim sistemi sürümlerini açıklar.</w:t>
      </w:r>
    </w:p>
    <w:p w:rsidR="00B07938" w:rsidRDefault="0066020B">
      <w:r>
        <w:rPr>
          <w:b/>
          <w:color w:val="1B2A4A"/>
          <w:sz w:val="20"/>
        </w:rPr>
        <w:t xml:space="preserve">Beklenen Ürün: </w:t>
      </w:r>
      <w:r>
        <w:rPr>
          <w:sz w:val="20"/>
        </w:rPr>
        <w:t>Raspberry Pi OS yüklenmiş ve kullan</w:t>
      </w:r>
      <w:r>
        <w:rPr>
          <w:sz w:val="20"/>
        </w:rPr>
        <w:t>ıma hazır SD kart</w:t>
      </w:r>
    </w:p>
    <w:p w:rsidR="00B07938" w:rsidRDefault="0066020B">
      <w:pPr>
        <w:spacing w:before="200"/>
      </w:pPr>
      <w:r>
        <w:rPr>
          <w:b/>
          <w:color w:val="007A7A"/>
          <w:sz w:val="24"/>
        </w:rPr>
        <w:t xml:space="preserve">  Araştırma Soruları</w:t>
      </w:r>
    </w:p>
    <w:p w:rsidR="00B07938" w:rsidRDefault="0066020B">
      <w:r>
        <w:rPr>
          <w:b/>
          <w:color w:val="007A7A"/>
          <w:sz w:val="20"/>
        </w:rPr>
        <w:t xml:space="preserve">  1. </w:t>
      </w:r>
      <w:r>
        <w:rPr>
          <w:sz w:val="20"/>
        </w:rPr>
        <w:t>Raspberry Pi için kaç farklı işletim sistemi mevcut? LibreELEC, RetroPie, Ubuntu gibi alternatifler hangi amaçlarla kullanılır?</w:t>
      </w:r>
    </w:p>
    <w:p w:rsidR="00B07938" w:rsidRDefault="0066020B">
      <w:r>
        <w:rPr>
          <w:b/>
          <w:color w:val="1B2A4A"/>
          <w:sz w:val="20"/>
        </w:rPr>
        <w:lastRenderedPageBreak/>
        <w:t xml:space="preserve">Grupla Çalışma Kuralları: </w:t>
      </w:r>
      <w:r>
        <w:rPr>
          <w:sz w:val="20"/>
        </w:rPr>
        <w:t xml:space="preserve">Her kursiyer kendi SD kartını hazırlamalı ve yazma işlemi </w:t>
      </w:r>
      <w:r>
        <w:rPr>
          <w:sz w:val="20"/>
        </w:rPr>
        <w:t>tamamlanana kadar kartı çıkarmamalıdır.</w:t>
      </w:r>
    </w:p>
    <w:p w:rsidR="00B07938" w:rsidRDefault="0066020B">
      <w:pPr>
        <w:jc w:val="center"/>
      </w:pPr>
      <w:r>
        <w:rPr>
          <w:color w:val="BDBDBD"/>
          <w:sz w:val="12"/>
        </w:rPr>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B07938" w:rsidRDefault="0066020B">
            <w:r>
              <w:rPr>
                <w:b/>
                <w:color w:val="FFFFFF"/>
                <w:sz w:val="28"/>
              </w:rPr>
              <w:lastRenderedPageBreak/>
              <w:t xml:space="preserve">  E3  |  AÇIKLAMA (EXPLAIN)  —  Kavramları Yapılandırma</w:t>
            </w:r>
          </w:p>
        </w:tc>
      </w:tr>
    </w:tbl>
    <w:p w:rsidR="00B07938" w:rsidRDefault="00B07938"/>
    <w:p w:rsidR="00B07938" w:rsidRDefault="0066020B">
      <w:r>
        <w:rPr>
          <w:i/>
          <w:color w:val="E65C00"/>
          <w:sz w:val="20"/>
        </w:rPr>
        <w:t xml:space="preserve">  Süre: 12 dakika</w:t>
      </w:r>
    </w:p>
    <w:p w:rsidR="00B07938" w:rsidRDefault="0066020B">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B07938">
        <w:trPr>
          <w:jc w:val="center"/>
        </w:trPr>
        <w:tc>
          <w:tcPr>
            <w:tcW w:w="2409" w:type="dxa"/>
            <w:shd w:val="clear" w:color="auto" w:fill="E65C00"/>
          </w:tcPr>
          <w:p w:rsidR="00B07938" w:rsidRDefault="0066020B">
            <w:pPr>
              <w:jc w:val="center"/>
            </w:pPr>
            <w:r>
              <w:rPr>
                <w:b/>
                <w:color w:val="FFFFFF"/>
                <w:sz w:val="18"/>
              </w:rPr>
              <w:t>Kavram</w:t>
            </w:r>
          </w:p>
        </w:tc>
        <w:tc>
          <w:tcPr>
            <w:tcW w:w="2409" w:type="dxa"/>
            <w:shd w:val="clear" w:color="auto" w:fill="E65C00"/>
          </w:tcPr>
          <w:p w:rsidR="00B07938" w:rsidRDefault="0066020B">
            <w:pPr>
              <w:jc w:val="center"/>
            </w:pPr>
            <w:r>
              <w:rPr>
                <w:b/>
                <w:color w:val="FFFFFF"/>
                <w:sz w:val="18"/>
              </w:rPr>
              <w:t>Tanım</w:t>
            </w:r>
          </w:p>
        </w:tc>
        <w:tc>
          <w:tcPr>
            <w:tcW w:w="2409" w:type="dxa"/>
            <w:shd w:val="clear" w:color="auto" w:fill="E65C00"/>
          </w:tcPr>
          <w:p w:rsidR="00B07938" w:rsidRDefault="0066020B">
            <w:pPr>
              <w:jc w:val="center"/>
            </w:pPr>
            <w:r>
              <w:rPr>
                <w:b/>
                <w:color w:val="FFFFFF"/>
                <w:sz w:val="18"/>
              </w:rPr>
              <w:t>Örnek</w:t>
            </w:r>
          </w:p>
        </w:tc>
        <w:tc>
          <w:tcPr>
            <w:tcW w:w="2409" w:type="dxa"/>
            <w:shd w:val="clear" w:color="auto" w:fill="E65C00"/>
          </w:tcPr>
          <w:p w:rsidR="00B07938" w:rsidRDefault="0066020B">
            <w:pPr>
              <w:jc w:val="center"/>
            </w:pPr>
            <w:r>
              <w:rPr>
                <w:b/>
                <w:color w:val="FFFFFF"/>
                <w:sz w:val="18"/>
              </w:rPr>
              <w:t>Görsel Açıklama</w:t>
            </w:r>
          </w:p>
        </w:tc>
      </w:tr>
      <w:tr w:rsidR="00B07938">
        <w:trPr>
          <w:jc w:val="center"/>
        </w:trPr>
        <w:tc>
          <w:tcPr>
            <w:tcW w:w="2409" w:type="dxa"/>
          </w:tcPr>
          <w:p w:rsidR="00B07938" w:rsidRDefault="0066020B">
            <w:r>
              <w:rPr>
                <w:sz w:val="18"/>
              </w:rPr>
              <w:t>Raspberry Pi</w:t>
            </w:r>
          </w:p>
        </w:tc>
        <w:tc>
          <w:tcPr>
            <w:tcW w:w="2409" w:type="dxa"/>
          </w:tcPr>
          <w:p w:rsidR="00B07938" w:rsidRDefault="0066020B">
            <w:r>
              <w:rPr>
                <w:sz w:val="18"/>
              </w:rPr>
              <w:t>ARM işlemci tabanlı, kredi kartı boyutunda, düşük maliyetli tek kart bilgisayar (SBC - Single Board Computer)</w:t>
            </w:r>
          </w:p>
        </w:tc>
        <w:tc>
          <w:tcPr>
            <w:tcW w:w="2409" w:type="dxa"/>
          </w:tcPr>
          <w:p w:rsidR="00B07938" w:rsidRDefault="0066020B">
            <w:r>
              <w:rPr>
                <w:sz w:val="18"/>
              </w:rPr>
              <w:t>Raspberry Pi 4 Model B: Broadcom BCM2711, 1.5 GHz, 2/4/8 GB RAM</w:t>
            </w:r>
          </w:p>
        </w:tc>
        <w:tc>
          <w:tcPr>
            <w:tcW w:w="2409" w:type="dxa"/>
          </w:tcPr>
          <w:p w:rsidR="00B07938" w:rsidRDefault="0066020B">
            <w:r>
              <w:rPr>
                <w:sz w:val="18"/>
              </w:rPr>
              <w:t>Tüm bileşenler (CPU, GPU, RAM, I/O) tek bir kart üzerinde birleştiril</w:t>
            </w:r>
            <w:r>
              <w:rPr>
                <w:sz w:val="18"/>
              </w:rPr>
              <w:t>miştir; harici güç kaynağı ve SD kart ile çalışır</w:t>
            </w:r>
          </w:p>
        </w:tc>
      </w:tr>
      <w:tr w:rsidR="00B07938">
        <w:trPr>
          <w:jc w:val="center"/>
        </w:trPr>
        <w:tc>
          <w:tcPr>
            <w:tcW w:w="2409" w:type="dxa"/>
          </w:tcPr>
          <w:p w:rsidR="00B07938" w:rsidRDefault="0066020B">
            <w:r>
              <w:rPr>
                <w:sz w:val="18"/>
              </w:rPr>
              <w:t>Raspberry Pi OS</w:t>
            </w:r>
          </w:p>
        </w:tc>
        <w:tc>
          <w:tcPr>
            <w:tcW w:w="2409" w:type="dxa"/>
          </w:tcPr>
          <w:p w:rsidR="00B07938" w:rsidRDefault="0066020B">
            <w:r>
              <w:rPr>
                <w:sz w:val="18"/>
              </w:rPr>
              <w:t>Raspberry Pi için özel olarak optimize edilmiş, Debian tabanlı Linux işletim sistemi (eski adıyla Raspbian)</w:t>
            </w:r>
          </w:p>
        </w:tc>
        <w:tc>
          <w:tcPr>
            <w:tcW w:w="2409" w:type="dxa"/>
          </w:tcPr>
          <w:p w:rsidR="00B07938" w:rsidRDefault="0066020B">
            <w:r>
              <w:rPr>
                <w:sz w:val="18"/>
              </w:rPr>
              <w:t>LXDE masaüstü ortamı, APT paket yöneticisi, GPIO kütüphaneleri dahili</w:t>
            </w:r>
          </w:p>
        </w:tc>
        <w:tc>
          <w:tcPr>
            <w:tcW w:w="2409" w:type="dxa"/>
          </w:tcPr>
          <w:p w:rsidR="00B07938" w:rsidRDefault="0066020B">
            <w:r>
              <w:rPr>
                <w:sz w:val="18"/>
              </w:rPr>
              <w:t xml:space="preserve">SD karta </w:t>
            </w:r>
            <w:r>
              <w:rPr>
                <w:sz w:val="18"/>
              </w:rPr>
              <w:t>Raspberry Pi Imager ile yazılır; ilk açılışta dil, saat dilimi, Wi-Fi ve kullanıcı ayarları yapılandırılır</w:t>
            </w:r>
          </w:p>
        </w:tc>
      </w:tr>
      <w:tr w:rsidR="00B07938">
        <w:trPr>
          <w:jc w:val="center"/>
        </w:trPr>
        <w:tc>
          <w:tcPr>
            <w:tcW w:w="2409" w:type="dxa"/>
          </w:tcPr>
          <w:p w:rsidR="00B07938" w:rsidRDefault="0066020B">
            <w:r>
              <w:rPr>
                <w:sz w:val="18"/>
              </w:rPr>
              <w:t>SD Kart Hazırlama</w:t>
            </w:r>
          </w:p>
        </w:tc>
        <w:tc>
          <w:tcPr>
            <w:tcW w:w="2409" w:type="dxa"/>
          </w:tcPr>
          <w:p w:rsidR="00B07938" w:rsidRDefault="0066020B">
            <w:r>
              <w:rPr>
                <w:sz w:val="18"/>
              </w:rPr>
              <w:t>İşletim sistemi görüntüsünün (image) SD karta yazılması ve boot edilebilir hale getirilmesi süreci</w:t>
            </w:r>
          </w:p>
        </w:tc>
        <w:tc>
          <w:tcPr>
            <w:tcW w:w="2409" w:type="dxa"/>
          </w:tcPr>
          <w:p w:rsidR="00B07938" w:rsidRDefault="0066020B">
            <w:r>
              <w:rPr>
                <w:sz w:val="18"/>
              </w:rPr>
              <w:t>Raspberry Pi Imager, balenaEtch</w:t>
            </w:r>
            <w:r>
              <w:rPr>
                <w:sz w:val="18"/>
              </w:rPr>
              <w:t>er, Win32DiskImager araçları</w:t>
            </w:r>
          </w:p>
        </w:tc>
        <w:tc>
          <w:tcPr>
            <w:tcW w:w="2409" w:type="dxa"/>
          </w:tcPr>
          <w:p w:rsidR="00B07938" w:rsidRDefault="0066020B">
            <w:r>
              <w:rPr>
                <w:sz w:val="18"/>
              </w:rPr>
              <w:t>Minimum 16 GB Class 10 SD kart önerilir; Imager kartı otomatik formatlar, OS imajını yazar ve doğrulama yapar</w:t>
            </w:r>
          </w:p>
        </w:tc>
      </w:tr>
      <w:tr w:rsidR="00B07938">
        <w:trPr>
          <w:jc w:val="center"/>
        </w:trPr>
        <w:tc>
          <w:tcPr>
            <w:tcW w:w="2409" w:type="dxa"/>
          </w:tcPr>
          <w:p w:rsidR="00B07938" w:rsidRDefault="0066020B">
            <w:r>
              <w:rPr>
                <w:sz w:val="18"/>
              </w:rPr>
              <w:t>Sistem Gereksinimleri</w:t>
            </w:r>
          </w:p>
        </w:tc>
        <w:tc>
          <w:tcPr>
            <w:tcW w:w="2409" w:type="dxa"/>
          </w:tcPr>
          <w:p w:rsidR="00B07938" w:rsidRDefault="0066020B">
            <w:r>
              <w:rPr>
                <w:sz w:val="18"/>
              </w:rPr>
              <w:t>Raspberry Pi'nin çalışması için gerekli minimum donanım bileşenleri ve önerilen yapılandırma</w:t>
            </w:r>
          </w:p>
        </w:tc>
        <w:tc>
          <w:tcPr>
            <w:tcW w:w="2409" w:type="dxa"/>
          </w:tcPr>
          <w:p w:rsidR="00B07938" w:rsidRDefault="0066020B">
            <w:r>
              <w:rPr>
                <w:sz w:val="18"/>
              </w:rPr>
              <w:t>5</w:t>
            </w:r>
            <w:r>
              <w:rPr>
                <w:sz w:val="18"/>
              </w:rPr>
              <w:t>V/3A USB-C güç kaynağı, 16+ GB SD kart, mikro HDMI kablo, klavye/fare</w:t>
            </w:r>
          </w:p>
        </w:tc>
        <w:tc>
          <w:tcPr>
            <w:tcW w:w="2409" w:type="dxa"/>
          </w:tcPr>
          <w:p w:rsidR="00B07938" w:rsidRDefault="0066020B">
            <w:r>
              <w:rPr>
                <w:sz w:val="18"/>
              </w:rPr>
              <w:t>Yetersiz güç kaynağı düşük voltaj uyarısına (lightning bolt icon) ve sistem kararsızlığına neden olur; kaliteli güç adaptörü kritiktir</w:t>
            </w:r>
          </w:p>
        </w:tc>
      </w:tr>
    </w:tbl>
    <w:p w:rsidR="00B07938" w:rsidRDefault="00B07938"/>
    <w:p w:rsidR="00B07938" w:rsidRDefault="0066020B">
      <w:pPr>
        <w:spacing w:before="200"/>
      </w:pPr>
      <w:r>
        <w:rPr>
          <w:b/>
          <w:color w:val="E65C00"/>
          <w:sz w:val="24"/>
        </w:rPr>
        <w:t xml:space="preserve">  Konu Anlatımı</w:t>
      </w:r>
    </w:p>
    <w:p w:rsidR="00B07938" w:rsidRDefault="0066020B" w:rsidP="0066020B">
      <w:pPr>
        <w:jc w:val="both"/>
      </w:pPr>
      <w:r>
        <w:rPr>
          <w:sz w:val="20"/>
        </w:rPr>
        <w:t>Raspberry Pi Nedir ve Neden Öneml</w:t>
      </w:r>
      <w:r>
        <w:rPr>
          <w:sz w:val="20"/>
        </w:rPr>
        <w:t>idir: Raspberry Pi, 2012 yılında Raspberry Pi Foundation tarafından eğitim amaçlı geliştirilen tek kart bilgisayardır. Günümüzde Pi 4 Model B en yaygın modeldir: Broadcom BCM2711 (Quad-core Cortex-A72, 1.5 GHz), 2/4/8 GB LPDDR4 RAM, çift mikro HDMI (4K des</w:t>
      </w:r>
      <w:r>
        <w:rPr>
          <w:sz w:val="20"/>
        </w:rPr>
        <w:t>teği), USB 3.0 ve USB 2.0 portları, Gigabit Ethernet, Wi-Fi 5 ve Bluetooth 5.0. Kullanım alanları: Masaüstü bilgisayar, medya merkezi (Kodi), retro oyun konsolu (RetroPie), ev otomasyonu (Home Assistant), web sunucusu, IoT projeleri, robotik ve endüstriyel</w:t>
      </w:r>
      <w:r>
        <w:rPr>
          <w:sz w:val="20"/>
        </w:rPr>
        <w:t xml:space="preserve"> otomasyon.</w:t>
      </w:r>
    </w:p>
    <w:p w:rsidR="00B07938" w:rsidRDefault="0066020B" w:rsidP="0066020B">
      <w:pPr>
        <w:jc w:val="both"/>
      </w:pPr>
      <w:r>
        <w:rPr>
          <w:sz w:val="20"/>
        </w:rPr>
        <w:t>Sistem Gereksinimleri ve Hazırlık: Zorunlu bileşenler: 1) Raspberry Pi kartı, 2) 5V/3A USB-C güç adaptörü (Pi 4 için), 3) Minimum 16 GB microSD kart (Class 10 veya A1/A2 önerilir), 4) Mikro HDMI - HDMI kablosu, 5) USB klavye ve fare. Önerilen e</w:t>
      </w:r>
      <w:r>
        <w:rPr>
          <w:sz w:val="20"/>
        </w:rPr>
        <w:t>k bileşenler: Resmi Pi kasa (ısı dağılımı için), ısı emici (heat sink) setleri, fan modülü (yoğun işlemlerde), Ethernet kablosu (stabil ağ bağlantısı için). SD kart seçimi kritiktir: Düşük kaliteli SD kartlar veri kaybına ve sistem çökmelerine neden olabil</w:t>
      </w:r>
      <w:r>
        <w:rPr>
          <w:sz w:val="20"/>
        </w:rPr>
        <w:t>ir. Samsung EVO, SanDisk Ultra gibi markalar önerilir.</w:t>
      </w:r>
    </w:p>
    <w:p w:rsidR="00B07938" w:rsidRDefault="0066020B" w:rsidP="0066020B">
      <w:pPr>
        <w:jc w:val="both"/>
      </w:pPr>
      <w:r>
        <w:rPr>
          <w:sz w:val="20"/>
        </w:rPr>
        <w:t>Raspberry Pi Imager ile OS Kurulumu: Raspberry Pi Imager resmi kurulum aracıdır ve şu adımlarla kullanılır: 1) raspberrypi.com/software adresinden Imager indirilir ve kurulur. 2) Program açılır: 'Choos</w:t>
      </w:r>
      <w:r>
        <w:rPr>
          <w:sz w:val="20"/>
        </w:rPr>
        <w:t>e OS' (İşletim Sistemi Seç) &gt; Raspberry Pi OS (32-bit veya 64-bit). 3) 'Choose Storage' (Depolama Seç) &gt; SD kart seçilir. 4) Gelişmiş ayarlar (çark simgesi): hostname, SSH etkinleştirme, Wi-Fi yapılandırma, kullanıcı adı/şifre belirleme. 5) 'Write' (Yaz) d</w:t>
      </w:r>
      <w:r>
        <w:rPr>
          <w:sz w:val="20"/>
        </w:rPr>
        <w:t>üğmesine basılır ve işlem başlar. 6) Yazma ve doğrulama tamamlanınca SD kart çıkarılır. İlk açılış: SD kart Pi'ye takılır, güç verilir, sistem 1-2 dakikada başlar. İlk açılışta masaüstü yapılandırma sihirbazı çalışır.</w:t>
      </w:r>
    </w:p>
    <w:p w:rsidR="00B07938" w:rsidRDefault="0066020B" w:rsidP="0066020B">
      <w:pPr>
        <w:jc w:val="both"/>
      </w:pPr>
      <w:r>
        <w:rPr>
          <w:sz w:val="20"/>
        </w:rPr>
        <w:t>İlk Yapılandırma ve Sistem Güncellemes</w:t>
      </w:r>
      <w:r>
        <w:rPr>
          <w:sz w:val="20"/>
        </w:rPr>
        <w:t>i: İlk açılış sihirbazı: Dil ve bölge ayarı, Wi-Fi bağlantısı, şifre değiştirme, ekran ayarları. Sistem güncellemesi kritiktir: Terminal açılır ve şu komutlar çalıştırılır: sudo apt u</w:t>
      </w:r>
      <w:bookmarkStart w:id="0" w:name="_GoBack"/>
      <w:bookmarkEnd w:id="0"/>
      <w:r>
        <w:rPr>
          <w:sz w:val="20"/>
        </w:rPr>
        <w:t>pdate (paket listesi güncelleme), sudo apt full-upgrade -y (tüm paketleri</w:t>
      </w:r>
      <w:r>
        <w:rPr>
          <w:sz w:val="20"/>
        </w:rPr>
        <w:t xml:space="preserve"> güncelleme). Güncelleme sonrası sudo reboot ile yeniden başlatma yapılır. Raspi-config aracı: sudo raspi-config komutuyla çalıştırılır. İnterfeys ayarları (SSH, VNC, SPI, I2C etkinleştirme), performans ayarları (GPU bellek, overclock), yerelleştirme (dil,</w:t>
      </w:r>
      <w:r>
        <w:rPr>
          <w:sz w:val="20"/>
        </w:rPr>
        <w:t xml:space="preserve"> saat dilimi, klavye düzeni) yapılandırılır.</w:t>
      </w:r>
    </w:p>
    <w:p w:rsidR="00B07938" w:rsidRDefault="0066020B">
      <w:pPr>
        <w:spacing w:before="200"/>
      </w:pPr>
      <w:r>
        <w:rPr>
          <w:b/>
          <w:color w:val="E65C00"/>
          <w:sz w:val="24"/>
        </w:rPr>
        <w:lastRenderedPageBreak/>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E65C00"/>
          </w:tcPr>
          <w:p w:rsidR="00B07938" w:rsidRDefault="0066020B">
            <w:pPr>
              <w:jc w:val="center"/>
            </w:pPr>
            <w:r>
              <w:rPr>
                <w:b/>
                <w:color w:val="FFFFFF"/>
                <w:sz w:val="18"/>
              </w:rPr>
              <w:t>Örnek</w:t>
            </w:r>
          </w:p>
        </w:tc>
        <w:tc>
          <w:tcPr>
            <w:tcW w:w="3213" w:type="dxa"/>
            <w:shd w:val="clear" w:color="auto" w:fill="E65C00"/>
          </w:tcPr>
          <w:p w:rsidR="00B07938" w:rsidRDefault="0066020B">
            <w:pPr>
              <w:jc w:val="center"/>
            </w:pPr>
            <w:r>
              <w:rPr>
                <w:b/>
                <w:color w:val="FFFFFF"/>
                <w:sz w:val="18"/>
              </w:rPr>
              <w:t>Açıklama</w:t>
            </w:r>
          </w:p>
        </w:tc>
        <w:tc>
          <w:tcPr>
            <w:tcW w:w="3213" w:type="dxa"/>
            <w:shd w:val="clear" w:color="auto" w:fill="E65C00"/>
          </w:tcPr>
          <w:p w:rsidR="00B07938" w:rsidRDefault="0066020B">
            <w:pPr>
              <w:jc w:val="center"/>
            </w:pPr>
            <w:r>
              <w:rPr>
                <w:b/>
                <w:color w:val="FFFFFF"/>
                <w:sz w:val="18"/>
              </w:rPr>
              <w:t>Günlük Hayat Bağlantısı</w:t>
            </w:r>
          </w:p>
        </w:tc>
      </w:tr>
      <w:tr w:rsidR="00B07938">
        <w:trPr>
          <w:jc w:val="center"/>
        </w:trPr>
        <w:tc>
          <w:tcPr>
            <w:tcW w:w="3213" w:type="dxa"/>
          </w:tcPr>
          <w:p w:rsidR="00B07938" w:rsidRDefault="0066020B">
            <w:r>
              <w:rPr>
                <w:sz w:val="18"/>
              </w:rPr>
              <w:t>Raspberry Pi ile düşük maliyetli laboratuvar</w:t>
            </w:r>
          </w:p>
        </w:tc>
        <w:tc>
          <w:tcPr>
            <w:tcW w:w="3213" w:type="dxa"/>
          </w:tcPr>
          <w:p w:rsidR="00B07938" w:rsidRDefault="0066020B">
            <w:r>
              <w:rPr>
                <w:sz w:val="18"/>
              </w:rPr>
              <w:t xml:space="preserve">20 öğrencilik sınıf için maliyet: Pi 4 (4GB) x20 = 1.100$, SD kart x20 = 200$, güç adaptörü x20 = 160$, </w:t>
            </w:r>
            <w:r>
              <w:rPr>
                <w:sz w:val="18"/>
              </w:rPr>
              <w:t>klavye/fare seti x20 = 200$, HDMI kablo x20 = 100$, monitör (mevcut veya TV) = 0$. Toplam: ~1.760$ (öğrenci başına ~88$). Karşılaştırma: Geleneksel PC laboratuvarı ~10.000$+. Sonuç: %80'den fazla tasarruf.</w:t>
            </w:r>
          </w:p>
        </w:tc>
        <w:tc>
          <w:tcPr>
            <w:tcW w:w="3213" w:type="dxa"/>
          </w:tcPr>
          <w:p w:rsidR="00B07938" w:rsidRDefault="0066020B">
            <w:r>
              <w:rPr>
                <w:sz w:val="18"/>
              </w:rPr>
              <w:t>Raspberry Pi eğitim kurumları için maliyet-etkin b</w:t>
            </w:r>
            <w:r>
              <w:rPr>
                <w:sz w:val="18"/>
              </w:rPr>
              <w:t>ilgisayar çözümü sunar</w:t>
            </w:r>
          </w:p>
        </w:tc>
      </w:tr>
      <w:tr w:rsidR="00B07938">
        <w:trPr>
          <w:jc w:val="center"/>
        </w:trPr>
        <w:tc>
          <w:tcPr>
            <w:tcW w:w="3213" w:type="dxa"/>
          </w:tcPr>
          <w:p w:rsidR="00B07938" w:rsidRDefault="0066020B">
            <w:r>
              <w:rPr>
                <w:sz w:val="18"/>
              </w:rPr>
              <w:t>SD kart hazırlama süreci</w:t>
            </w:r>
          </w:p>
        </w:tc>
        <w:tc>
          <w:tcPr>
            <w:tcW w:w="3213" w:type="dxa"/>
          </w:tcPr>
          <w:p w:rsidR="00B07938" w:rsidRDefault="0066020B">
            <w:r>
              <w:rPr>
                <w:sz w:val="18"/>
              </w:rPr>
              <w:t xml:space="preserve">Adım 1: Raspberry Pi Imager'ı aç. Adım 2: OS seç &gt; Raspberry Pi OS (64-bit). Adım 3: Ayarlar simgesine tıkla &gt; Hostname: 'kursiyer-pi', SSH: Etkin, Kullanıcı: 'pi', Şifre: 'kursiyerSifre123', Wi-Fi: SSID ve </w:t>
            </w:r>
            <w:r>
              <w:rPr>
                <w:sz w:val="18"/>
              </w:rPr>
              <w:t>şifre gir. Adım 4: SD kartı seç ve 'Write' tıkla. Süre: ~10-15 dakika (16 GB kart için). Doğrulama: Imager otomatik olarak yazılan veriyi doğrular.</w:t>
            </w:r>
          </w:p>
        </w:tc>
        <w:tc>
          <w:tcPr>
            <w:tcW w:w="3213" w:type="dxa"/>
          </w:tcPr>
          <w:p w:rsidR="00B07938" w:rsidRDefault="0066020B">
            <w:r>
              <w:rPr>
                <w:sz w:val="18"/>
              </w:rPr>
              <w:t>Imager'ın gelişmiş ayarları ilk açılışta zaman kazandırır ve uzaktan erişim (SSH) için hazırlık sağlar</w:t>
            </w:r>
          </w:p>
        </w:tc>
      </w:tr>
      <w:tr w:rsidR="00B07938">
        <w:trPr>
          <w:jc w:val="center"/>
        </w:trPr>
        <w:tc>
          <w:tcPr>
            <w:tcW w:w="3213" w:type="dxa"/>
          </w:tcPr>
          <w:p w:rsidR="00B07938" w:rsidRDefault="0066020B">
            <w:r>
              <w:rPr>
                <w:sz w:val="18"/>
              </w:rPr>
              <w:t xml:space="preserve">İlk </w:t>
            </w:r>
            <w:r>
              <w:rPr>
                <w:sz w:val="18"/>
              </w:rPr>
              <w:t>açılış ve güncelleme</w:t>
            </w:r>
          </w:p>
        </w:tc>
        <w:tc>
          <w:tcPr>
            <w:tcW w:w="3213" w:type="dxa"/>
          </w:tcPr>
          <w:p w:rsidR="00B07938" w:rsidRDefault="0066020B">
            <w:r>
              <w:rPr>
                <w:sz w:val="18"/>
              </w:rPr>
              <w:t>Pi'ye SD kart takılır, HDMI ve güç bağlanır. 60 saniyede masaüstü yüklenir. Terminal açılır: sudo apt update (30 sn) &gt; sudo apt full-upgrade -y (5-15 dk, internet hızına bağlı). Güncelleme sonrası: sudo reboot. Raspi-config: sudo raspi</w:t>
            </w:r>
            <w:r>
              <w:rPr>
                <w:sz w:val="18"/>
              </w:rPr>
              <w:t>-config &gt; Interface Options &gt; SSH: Enable, VNC: Enable. Sonuç: Güncel ve uzaktan erişime hazır bir Raspberry Pi sistemi.</w:t>
            </w:r>
          </w:p>
        </w:tc>
        <w:tc>
          <w:tcPr>
            <w:tcW w:w="3213" w:type="dxa"/>
          </w:tcPr>
          <w:p w:rsidR="00B07938" w:rsidRDefault="0066020B">
            <w:r>
              <w:rPr>
                <w:sz w:val="18"/>
              </w:rPr>
              <w:t>Sistem güncellemesi güvenlik açıklarını kapatır ve en son özellikleri sağlar</w:t>
            </w:r>
          </w:p>
        </w:tc>
      </w:tr>
    </w:tbl>
    <w:p w:rsidR="00B07938" w:rsidRDefault="00B07938"/>
    <w:p w:rsidR="00B07938" w:rsidRDefault="0066020B">
      <w:pPr>
        <w:spacing w:before="200"/>
      </w:pPr>
      <w:r>
        <w:rPr>
          <w:b/>
          <w:color w:val="E65C00"/>
          <w:sz w:val="24"/>
        </w:rPr>
        <w:t xml:space="preserve">  Görseller ve Tablolar</w:t>
      </w:r>
    </w:p>
    <w:p w:rsidR="00B07938" w:rsidRDefault="0066020B">
      <w:pPr>
        <w:pStyle w:val="ListeMaddemi"/>
      </w:pPr>
      <w:r>
        <w:rPr>
          <w:sz w:val="20"/>
        </w:rPr>
        <w:t xml:space="preserve">Raspberry Pi 4 Model B </w:t>
      </w:r>
      <w:r>
        <w:rPr>
          <w:sz w:val="20"/>
        </w:rPr>
        <w:t>üzerindeki bileşenlerin etiketli diyagramı</w:t>
      </w:r>
    </w:p>
    <w:p w:rsidR="00B07938" w:rsidRDefault="0066020B">
      <w:pPr>
        <w:pStyle w:val="ListeMaddemi"/>
      </w:pPr>
      <w:r>
        <w:rPr>
          <w:sz w:val="20"/>
        </w:rPr>
        <w:t>Raspberry Pi Imager arayüzü ve adım adım kurulum ekran görüntüleri</w:t>
      </w:r>
    </w:p>
    <w:p w:rsidR="00B07938" w:rsidRDefault="0066020B">
      <w:pPr>
        <w:spacing w:before="200"/>
      </w:pPr>
      <w:r>
        <w:rPr>
          <w:b/>
          <w:color w:val="E65C00"/>
          <w:sz w:val="24"/>
        </w:rPr>
        <w:t xml:space="preserve">  Analoji ve Benzetmeler</w:t>
      </w:r>
    </w:p>
    <w:p w:rsidR="00B07938" w:rsidRDefault="0066020B">
      <w:r>
        <w:rPr>
          <w:b/>
          <w:color w:val="E65C00"/>
          <w:sz w:val="20"/>
        </w:rPr>
        <w:t xml:space="preserve">  1. </w:t>
      </w:r>
      <w:r>
        <w:rPr>
          <w:sz w:val="20"/>
        </w:rPr>
        <w:t>SD kart = Raspberry Pi'nin sabit diski gibidir: Nasıl bilgisayarınıza Windows veya macOS kurarsanız, Pi'ye de SD kar</w:t>
      </w:r>
      <w:r>
        <w:rPr>
          <w:sz w:val="20"/>
        </w:rPr>
        <w:t>t üzerinden işletim sistemi kurarsınız. Raspberry Pi Imager = Bir fotoğrafçının negatif filmden fotoğraf basması gibidir: İşletim sistemi imajını SD karta 'basar'</w:t>
      </w:r>
    </w:p>
    <w:p w:rsidR="00B07938" w:rsidRDefault="0066020B">
      <w:pPr>
        <w:spacing w:before="200"/>
      </w:pPr>
      <w:r>
        <w:rPr>
          <w:b/>
          <w:color w:val="E65C00"/>
          <w:sz w:val="24"/>
        </w:rPr>
        <w:t xml:space="preserve">  Öğrenci Soru-Cevap</w:t>
      </w:r>
    </w:p>
    <w:p w:rsidR="00B07938" w:rsidRDefault="0066020B">
      <w:pPr>
        <w:pStyle w:val="ListeMaddemi"/>
      </w:pPr>
      <w:r>
        <w:rPr>
          <w:sz w:val="20"/>
        </w:rPr>
        <w:t>Raspberry Pi için neden özel bir işletim sistemi gerekir?</w:t>
      </w:r>
    </w:p>
    <w:p w:rsidR="00B07938" w:rsidRDefault="0066020B">
      <w:pPr>
        <w:pStyle w:val="ListeMaddemi"/>
      </w:pPr>
      <w:r>
        <w:rPr>
          <w:sz w:val="20"/>
        </w:rPr>
        <w:t>SD kart kalite</w:t>
      </w:r>
      <w:r>
        <w:rPr>
          <w:sz w:val="20"/>
        </w:rPr>
        <w:t>si neden bu kadar önemlidir?</w:t>
      </w:r>
    </w:p>
    <w:p w:rsidR="00B07938" w:rsidRDefault="0066020B">
      <w:pPr>
        <w:pStyle w:val="ListeMaddemi"/>
      </w:pPr>
      <w:r>
        <w:rPr>
          <w:sz w:val="20"/>
        </w:rPr>
        <w:t>İlk açılışta hangi yapılandırma adımları yapılmalıdır?</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B07938" w:rsidRDefault="0066020B">
            <w:r>
              <w:rPr>
                <w:b/>
                <w:color w:val="FFFFFF"/>
                <w:sz w:val="28"/>
              </w:rPr>
              <w:t xml:space="preserve">  E4  |  DERİNLEŞTİRME (ELABORATE)  —  Transfer &amp; Pekiştirme</w:t>
            </w:r>
          </w:p>
        </w:tc>
      </w:tr>
    </w:tbl>
    <w:p w:rsidR="00B07938" w:rsidRDefault="00B07938"/>
    <w:p w:rsidR="00B07938" w:rsidRDefault="0066020B">
      <w:r>
        <w:rPr>
          <w:i/>
          <w:color w:val="6A1B9A"/>
          <w:sz w:val="20"/>
        </w:rPr>
        <w:t xml:space="preserve">  Süre: 10 dakika</w:t>
      </w:r>
    </w:p>
    <w:p w:rsidR="00B07938" w:rsidRDefault="0066020B">
      <w:pPr>
        <w:spacing w:before="200"/>
      </w:pPr>
      <w:r>
        <w:rPr>
          <w:b/>
          <w:color w:val="6A1B9A"/>
          <w:sz w:val="24"/>
        </w:rPr>
        <w:t xml:space="preserve">  Uygulama</w:t>
      </w:r>
      <w:r>
        <w:rPr>
          <w:b/>
          <w:color w:val="6A1B9A"/>
          <w:sz w:val="24"/>
        </w:rPr>
        <w:t xml:space="preserve"> Etkinliği: "Kendi Pi Sistemini Yapılandır"</w:t>
      </w:r>
    </w:p>
    <w:p w:rsidR="00B07938" w:rsidRDefault="0066020B">
      <w:r>
        <w:rPr>
          <w:b/>
          <w:color w:val="1B2A4A"/>
          <w:sz w:val="20"/>
        </w:rPr>
        <w:lastRenderedPageBreak/>
        <w:t xml:space="preserve">Türü: </w:t>
      </w:r>
      <w:r>
        <w:rPr>
          <w:sz w:val="20"/>
        </w:rPr>
        <w:t>Bireysel uygulama ve yapılandırma</w:t>
      </w:r>
    </w:p>
    <w:p w:rsidR="00B07938" w:rsidRDefault="0066020B">
      <w:r>
        <w:rPr>
          <w:b/>
          <w:color w:val="1B2A4A"/>
          <w:sz w:val="20"/>
        </w:rPr>
        <w:t xml:space="preserve">Amacı: </w:t>
      </w:r>
      <w:r>
        <w:rPr>
          <w:sz w:val="20"/>
        </w:rPr>
        <w:t>Raspberry Pi'nin ilk kurulumunu tamamlama ve kişiselleştirme becerisi kazandırma</w:t>
      </w:r>
    </w:p>
    <w:p w:rsidR="00B07938" w:rsidRDefault="0066020B">
      <w:pPr>
        <w:spacing w:before="200"/>
      </w:pPr>
      <w:r>
        <w:rPr>
          <w:b/>
          <w:color w:val="6A1B9A"/>
          <w:sz w:val="24"/>
        </w:rPr>
        <w:t xml:space="preserve">  Yönerge Adımları</w:t>
      </w:r>
    </w:p>
    <w:p w:rsidR="00B07938" w:rsidRDefault="0066020B">
      <w:r>
        <w:rPr>
          <w:b/>
          <w:color w:val="6A1B9A"/>
          <w:sz w:val="20"/>
        </w:rPr>
        <w:t xml:space="preserve">  1. </w:t>
      </w:r>
      <w:r>
        <w:rPr>
          <w:sz w:val="20"/>
        </w:rPr>
        <w:t>SD kartınızı Pi'ye takın, çevresel aygıtları bağlayın ve ilk</w:t>
      </w:r>
      <w:r>
        <w:rPr>
          <w:sz w:val="20"/>
        </w:rPr>
        <w:t xml:space="preserve"> açılışı gerçekleştirin</w:t>
      </w:r>
    </w:p>
    <w:p w:rsidR="00B07938" w:rsidRDefault="0066020B">
      <w:r>
        <w:rPr>
          <w:b/>
          <w:color w:val="6A1B9A"/>
          <w:sz w:val="20"/>
        </w:rPr>
        <w:t xml:space="preserve">  2. </w:t>
      </w:r>
      <w:r>
        <w:rPr>
          <w:sz w:val="20"/>
        </w:rPr>
        <w:t>Masaüstü yapılandırma sihirbazını tamamlayın: dil, bölge, Wi-Fi ve şifre ayarları</w:t>
      </w:r>
    </w:p>
    <w:p w:rsidR="00B07938" w:rsidRDefault="0066020B">
      <w:r>
        <w:rPr>
          <w:b/>
          <w:color w:val="6A1B9A"/>
          <w:sz w:val="20"/>
        </w:rPr>
        <w:t xml:space="preserve">  3. </w:t>
      </w:r>
      <w:r>
        <w:rPr>
          <w:sz w:val="20"/>
        </w:rPr>
        <w:t>Terminal'i açarak sudo apt update &amp;&amp; sudo apt full-upgrade -y komutunu çalıştırın</w:t>
      </w:r>
    </w:p>
    <w:p w:rsidR="00B07938" w:rsidRDefault="0066020B">
      <w:r>
        <w:rPr>
          <w:b/>
          <w:color w:val="6A1B9A"/>
          <w:sz w:val="20"/>
        </w:rPr>
        <w:t xml:space="preserve">  4. </w:t>
      </w:r>
      <w:r>
        <w:rPr>
          <w:sz w:val="20"/>
        </w:rPr>
        <w:t xml:space="preserve">Raspi-config ile SSH ve VNC'yi etkinleştirin, GPU </w:t>
      </w:r>
      <w:r>
        <w:rPr>
          <w:sz w:val="20"/>
        </w:rPr>
        <w:t>bellek ayarını yapılandırın</w:t>
      </w:r>
    </w:p>
    <w:p w:rsidR="00B07938" w:rsidRDefault="0066020B">
      <w:r>
        <w:rPr>
          <w:b/>
          <w:color w:val="1B2A4A"/>
          <w:sz w:val="20"/>
        </w:rPr>
        <w:t xml:space="preserve">Beklenen Ürün: </w:t>
      </w:r>
      <w:r>
        <w:rPr>
          <w:sz w:val="20"/>
        </w:rPr>
        <w:t>Tamamen yapılandırılmış, güncellenmiş ve uzaktan erişime hazır bir Raspberry Pi sistemi</w:t>
      </w:r>
    </w:p>
    <w:p w:rsidR="00B07938" w:rsidRDefault="0066020B">
      <w:pPr>
        <w:spacing w:before="200"/>
      </w:pPr>
      <w:r>
        <w:rPr>
          <w:b/>
          <w:color w:val="6A1B9A"/>
          <w:sz w:val="24"/>
        </w:rPr>
        <w:t xml:space="preserve">  Transfer Soruları</w:t>
      </w:r>
    </w:p>
    <w:p w:rsidR="00B07938" w:rsidRDefault="0066020B">
      <w:r>
        <w:rPr>
          <w:b/>
          <w:color w:val="6A1B9A"/>
          <w:sz w:val="20"/>
        </w:rPr>
        <w:t xml:space="preserve">  1. </w:t>
      </w:r>
      <w:r>
        <w:rPr>
          <w:sz w:val="20"/>
        </w:rPr>
        <w:t xml:space="preserve">İşletim sistemi kurulumu ve yapılandırma becerileri tüm bilgisayar sistemlerinde (sunucu, masaüstü, </w:t>
      </w:r>
      <w:r>
        <w:rPr>
          <w:sz w:val="20"/>
        </w:rPr>
        <w:t>gömülü sistem) geçerlidir.</w:t>
      </w:r>
    </w:p>
    <w:p w:rsidR="00B07938" w:rsidRDefault="0066020B">
      <w:r>
        <w:rPr>
          <w:b/>
          <w:color w:val="1B2A4A"/>
          <w:sz w:val="20"/>
        </w:rPr>
        <w:t xml:space="preserve">İlişkili Disiplinler: </w:t>
      </w:r>
      <w:r>
        <w:rPr>
          <w:sz w:val="20"/>
        </w:rPr>
        <w:t>Sistem yönetimi (OS kurulumu), ağ yönetimi (Wi-Fi, SSH yapılandırma), donanım (bileşen tanıma)</w:t>
      </w:r>
    </w:p>
    <w:p w:rsidR="00B07938" w:rsidRDefault="0066020B">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B07938" w:rsidRDefault="0066020B">
            <w:r>
              <w:rPr>
                <w:sz w:val="20"/>
              </w:rPr>
              <w:t>Raspberry Pi'niz açılmıyor ve ekranda hiçbir görüntü yok. Sorunun güç kaynağından mı, SD</w:t>
            </w:r>
            <w:r>
              <w:rPr>
                <w:sz w:val="20"/>
              </w:rPr>
              <w:t xml:space="preserve"> karttan mı yoksa HDMI bağlantısından mı kaynaklandığını nasıl tespit edersiniz?</w:t>
            </w:r>
          </w:p>
        </w:tc>
      </w:tr>
    </w:tbl>
    <w:p w:rsidR="00B07938" w:rsidRDefault="00B07938"/>
    <w:p w:rsidR="00B07938" w:rsidRDefault="0066020B">
      <w:r>
        <w:rPr>
          <w:b/>
          <w:color w:val="1B2A4A"/>
          <w:sz w:val="20"/>
        </w:rPr>
        <w:t xml:space="preserve">Yaratıcı Görev: </w:t>
      </w:r>
      <w:r>
        <w:rPr>
          <w:sz w:val="20"/>
        </w:rPr>
        <w:t>Raspberry Pi ile okulunuz için bir dijital ilan tahtası sistemi tasarlasanız, hangi yazılımları kullanır ve nasıl bir yapılandırma yapardınız?</w:t>
      </w:r>
    </w:p>
    <w:p w:rsidR="00B07938" w:rsidRDefault="0066020B">
      <w:pPr>
        <w:jc w:val="center"/>
      </w:pPr>
      <w:r>
        <w:rPr>
          <w:color w:val="BDBDBD"/>
          <w:sz w:val="12"/>
        </w:rPr>
        <w:t>______________</w:t>
      </w:r>
      <w:r>
        <w:rPr>
          <w:color w:val="BDBDBD"/>
          <w:sz w:val="12"/>
        </w:rPr>
        <w:t>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B07938" w:rsidRDefault="0066020B">
            <w:r>
              <w:rPr>
                <w:b/>
                <w:color w:val="FFFFFF"/>
                <w:sz w:val="28"/>
              </w:rPr>
              <w:t xml:space="preserve">  E5  |  DEĞERLENDİRME (EVALUATE)  —  Öğrenmeyi Ölçme</w:t>
            </w:r>
          </w:p>
        </w:tc>
      </w:tr>
    </w:tbl>
    <w:p w:rsidR="00B07938" w:rsidRDefault="00B07938"/>
    <w:p w:rsidR="00B07938" w:rsidRDefault="0066020B">
      <w:r>
        <w:rPr>
          <w:i/>
          <w:color w:val="2E7D32"/>
          <w:sz w:val="20"/>
        </w:rPr>
        <w:t xml:space="preserve">  Süre: 8 dakika</w:t>
      </w:r>
    </w:p>
    <w:p w:rsidR="00B07938" w:rsidRDefault="0066020B">
      <w:pPr>
        <w:spacing w:before="200"/>
      </w:pPr>
      <w:r>
        <w:rPr>
          <w:b/>
          <w:color w:val="2E7D32"/>
          <w:sz w:val="24"/>
        </w:rPr>
        <w:t xml:space="preserve">  Öz Değerlendirme Kontrol Listesi</w:t>
      </w:r>
    </w:p>
    <w:p w:rsidR="00B07938" w:rsidRDefault="0066020B">
      <w:r>
        <w:rPr>
          <w:sz w:val="20"/>
        </w:rPr>
        <w:t xml:space="preserve">  ☐  Raspberry Pi'nin minimum sistem gereksinimlerini sayabilir misiniz?</w:t>
      </w:r>
    </w:p>
    <w:p w:rsidR="00B07938" w:rsidRDefault="0066020B">
      <w:r>
        <w:rPr>
          <w:sz w:val="20"/>
        </w:rPr>
        <w:t xml:space="preserve">  ☐  SD karta Raspberry Pi OS yazma işlemini bağımsız olarak gerçekleştirebilir misiniz?</w:t>
      </w:r>
    </w:p>
    <w:p w:rsidR="00B07938" w:rsidRDefault="0066020B">
      <w:r>
        <w:rPr>
          <w:sz w:val="20"/>
        </w:rPr>
        <w:t xml:space="preserve">  ☐  İlk açılış yapılandırmasını ve sistem güncellemesini tamamlayabildiniz mi?</w:t>
      </w:r>
    </w:p>
    <w:p w:rsidR="00B07938" w:rsidRDefault="0066020B">
      <w:pPr>
        <w:spacing w:before="200"/>
      </w:pPr>
      <w:r>
        <w:rPr>
          <w:b/>
          <w:color w:val="2E7D32"/>
          <w:sz w:val="24"/>
        </w:rPr>
        <w:t xml:space="preserve">  Öz Değerlendirme Soruları</w:t>
      </w:r>
    </w:p>
    <w:p w:rsidR="00B07938" w:rsidRDefault="0066020B">
      <w:r>
        <w:rPr>
          <w:b/>
          <w:color w:val="2E7D32"/>
          <w:sz w:val="20"/>
        </w:rPr>
        <w:t xml:space="preserve">  1. </w:t>
      </w:r>
      <w:r>
        <w:rPr>
          <w:sz w:val="20"/>
        </w:rPr>
        <w:t>Raspberry Pi için hangi donanım bileşenleri zorunludur</w:t>
      </w:r>
      <w:r>
        <w:rPr>
          <w:sz w:val="20"/>
        </w:rPr>
        <w:t>?</w:t>
      </w:r>
    </w:p>
    <w:p w:rsidR="00B07938" w:rsidRDefault="0066020B">
      <w:r>
        <w:rPr>
          <w:b/>
          <w:color w:val="2E7D32"/>
          <w:sz w:val="20"/>
        </w:rPr>
        <w:t xml:space="preserve">  2. </w:t>
      </w:r>
      <w:r>
        <w:rPr>
          <w:sz w:val="20"/>
        </w:rPr>
        <w:t>Raspberry Pi Imager ile SD kart hazırlama adımları nelerdir?</w:t>
      </w:r>
    </w:p>
    <w:p w:rsidR="00B07938" w:rsidRDefault="0066020B">
      <w:r>
        <w:rPr>
          <w:b/>
          <w:color w:val="2E7D32"/>
          <w:sz w:val="20"/>
        </w:rPr>
        <w:t xml:space="preserve">  3. </w:t>
      </w:r>
      <w:r>
        <w:rPr>
          <w:sz w:val="20"/>
        </w:rPr>
        <w:t>sudo apt update ve sudo apt full-upgrade komutları ne işe yarar?</w:t>
      </w:r>
    </w:p>
    <w:p w:rsidR="00B07938" w:rsidRDefault="0066020B">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2E7D32"/>
          </w:tcPr>
          <w:p w:rsidR="00B07938" w:rsidRDefault="0066020B">
            <w:pPr>
              <w:jc w:val="center"/>
            </w:pPr>
            <w:r>
              <w:rPr>
                <w:b/>
                <w:color w:val="FFFFFF"/>
                <w:sz w:val="18"/>
              </w:rPr>
              <w:t>No</w:t>
            </w:r>
          </w:p>
        </w:tc>
        <w:tc>
          <w:tcPr>
            <w:tcW w:w="3213" w:type="dxa"/>
            <w:shd w:val="clear" w:color="auto" w:fill="2E7D32"/>
          </w:tcPr>
          <w:p w:rsidR="00B07938" w:rsidRDefault="0066020B">
            <w:pPr>
              <w:jc w:val="center"/>
            </w:pPr>
            <w:r>
              <w:rPr>
                <w:b/>
                <w:color w:val="FFFFFF"/>
                <w:sz w:val="18"/>
              </w:rPr>
              <w:t>Soru</w:t>
            </w:r>
          </w:p>
        </w:tc>
        <w:tc>
          <w:tcPr>
            <w:tcW w:w="3213" w:type="dxa"/>
            <w:shd w:val="clear" w:color="auto" w:fill="2E7D32"/>
          </w:tcPr>
          <w:p w:rsidR="00B07938" w:rsidRDefault="0066020B">
            <w:pPr>
              <w:jc w:val="center"/>
            </w:pPr>
            <w:r>
              <w:rPr>
                <w:b/>
                <w:color w:val="FFFFFF"/>
                <w:sz w:val="18"/>
              </w:rPr>
              <w:t>Cevap</w:t>
            </w:r>
          </w:p>
        </w:tc>
      </w:tr>
      <w:tr w:rsidR="00B07938">
        <w:trPr>
          <w:jc w:val="center"/>
        </w:trPr>
        <w:tc>
          <w:tcPr>
            <w:tcW w:w="3213" w:type="dxa"/>
          </w:tcPr>
          <w:p w:rsidR="00B07938" w:rsidRDefault="0066020B">
            <w:r>
              <w:rPr>
                <w:sz w:val="18"/>
              </w:rPr>
              <w:t>Raspberry Pi 4 için önerilen minimum SD kart kapasitesi nedi</w:t>
            </w:r>
            <w:r>
              <w:rPr>
                <w:sz w:val="18"/>
              </w:rPr>
              <w:t>r?</w:t>
            </w:r>
          </w:p>
        </w:tc>
        <w:tc>
          <w:tcPr>
            <w:tcW w:w="3213" w:type="dxa"/>
          </w:tcPr>
          <w:p w:rsidR="00B07938" w:rsidRDefault="0066020B">
            <w:r>
              <w:rPr>
                <w:sz w:val="18"/>
              </w:rPr>
              <w:t>A) 4 GB  B) 8 GB  C) 16 GB  D) 64 GB</w:t>
            </w:r>
          </w:p>
        </w:tc>
        <w:tc>
          <w:tcPr>
            <w:tcW w:w="3213" w:type="dxa"/>
          </w:tcPr>
          <w:p w:rsidR="00B07938" w:rsidRDefault="0066020B">
            <w:r>
              <w:rPr>
                <w:sz w:val="18"/>
              </w:rPr>
              <w:t>C</w:t>
            </w:r>
          </w:p>
        </w:tc>
      </w:tr>
      <w:tr w:rsidR="00B07938">
        <w:trPr>
          <w:jc w:val="center"/>
        </w:trPr>
        <w:tc>
          <w:tcPr>
            <w:tcW w:w="3213" w:type="dxa"/>
          </w:tcPr>
          <w:p w:rsidR="00B07938" w:rsidRDefault="0066020B">
            <w:r>
              <w:rPr>
                <w:sz w:val="18"/>
              </w:rPr>
              <w:t>Raspberry Pi Imager'ın temel işlevi nedir?</w:t>
            </w:r>
          </w:p>
        </w:tc>
        <w:tc>
          <w:tcPr>
            <w:tcW w:w="3213" w:type="dxa"/>
          </w:tcPr>
          <w:p w:rsidR="00B07938" w:rsidRDefault="0066020B">
            <w:r>
              <w:rPr>
                <w:sz w:val="18"/>
              </w:rPr>
              <w:t>A) Kod yazmak  B) SD karta işletim sistemi yazmak  C) GPIO pinlerini kontrol etmek  D) Wi-Fi ayarlarını yönetmek</w:t>
            </w:r>
          </w:p>
        </w:tc>
        <w:tc>
          <w:tcPr>
            <w:tcW w:w="3213" w:type="dxa"/>
          </w:tcPr>
          <w:p w:rsidR="00B07938" w:rsidRDefault="0066020B">
            <w:r>
              <w:rPr>
                <w:sz w:val="18"/>
              </w:rPr>
              <w:t>B</w:t>
            </w:r>
          </w:p>
        </w:tc>
      </w:tr>
      <w:tr w:rsidR="00B07938">
        <w:trPr>
          <w:jc w:val="center"/>
        </w:trPr>
        <w:tc>
          <w:tcPr>
            <w:tcW w:w="3213" w:type="dxa"/>
          </w:tcPr>
          <w:p w:rsidR="00B07938" w:rsidRDefault="0066020B">
            <w:r>
              <w:rPr>
                <w:sz w:val="18"/>
              </w:rPr>
              <w:t>Raspberry Pi 4'ün güç kaynağı bağlantı tipi nedir?</w:t>
            </w:r>
          </w:p>
        </w:tc>
        <w:tc>
          <w:tcPr>
            <w:tcW w:w="3213" w:type="dxa"/>
          </w:tcPr>
          <w:p w:rsidR="00B07938" w:rsidRDefault="0066020B">
            <w:r>
              <w:rPr>
                <w:sz w:val="18"/>
              </w:rPr>
              <w:t xml:space="preserve">A) </w:t>
            </w:r>
            <w:r>
              <w:rPr>
                <w:sz w:val="18"/>
              </w:rPr>
              <w:t>Mikro USB  B) USB-C  C) DC Jack  D) Lightning</w:t>
            </w:r>
          </w:p>
        </w:tc>
        <w:tc>
          <w:tcPr>
            <w:tcW w:w="3213" w:type="dxa"/>
          </w:tcPr>
          <w:p w:rsidR="00B07938" w:rsidRDefault="0066020B">
            <w:r>
              <w:rPr>
                <w:sz w:val="18"/>
              </w:rPr>
              <w:t>B</w:t>
            </w:r>
          </w:p>
        </w:tc>
      </w:tr>
    </w:tbl>
    <w:p w:rsidR="00B07938" w:rsidRDefault="00B07938"/>
    <w:p w:rsidR="00B07938" w:rsidRDefault="0066020B">
      <w:pPr>
        <w:spacing w:before="200"/>
      </w:pPr>
      <w:r>
        <w:rPr>
          <w:b/>
          <w:color w:val="2E7D32"/>
          <w:sz w:val="24"/>
        </w:rPr>
        <w:t xml:space="preserve">  Tartışma Soruları</w:t>
      </w:r>
    </w:p>
    <w:p w:rsidR="00B07938" w:rsidRDefault="0066020B">
      <w:r>
        <w:rPr>
          <w:b/>
          <w:color w:val="2E7D32"/>
          <w:sz w:val="20"/>
        </w:rPr>
        <w:t>Açık Uçlu:</w:t>
      </w:r>
    </w:p>
    <w:p w:rsidR="00B07938" w:rsidRDefault="0066020B">
      <w:r>
        <w:rPr>
          <w:b/>
          <w:color w:val="2E7D32"/>
          <w:sz w:val="20"/>
        </w:rPr>
        <w:t xml:space="preserve">  1. </w:t>
      </w:r>
      <w:r>
        <w:rPr>
          <w:sz w:val="20"/>
        </w:rPr>
        <w:t>Raspberry Pi gibi mikro bilgisayarlar geleneksel masaüstü bilgisayarların yerini alabilir mi? Hangi durumlarda yeterli, hangi durumlarda yetersiz kalır?</w:t>
      </w:r>
    </w:p>
    <w:p w:rsidR="00B07938" w:rsidRDefault="0066020B">
      <w:r>
        <w:rPr>
          <w:b/>
          <w:color w:val="2E7D32"/>
          <w:sz w:val="20"/>
        </w:rPr>
        <w:t xml:space="preserve">Eleştirel </w:t>
      </w:r>
      <w:r>
        <w:rPr>
          <w:b/>
          <w:color w:val="2E7D32"/>
          <w:sz w:val="20"/>
        </w:rPr>
        <w:t>Düşünme:</w:t>
      </w:r>
    </w:p>
    <w:p w:rsidR="00B07938" w:rsidRDefault="0066020B">
      <w:r>
        <w:rPr>
          <w:b/>
          <w:color w:val="2E7D32"/>
          <w:sz w:val="20"/>
        </w:rPr>
        <w:t xml:space="preserve">  1. </w:t>
      </w:r>
      <w:r>
        <w:rPr>
          <w:sz w:val="20"/>
        </w:rPr>
        <w:t>Raspberry Pi eğitim amaçlı geliştirildi ancak endüstriyel uygulamalarda da yaygınlaştı. Bir eğitim cihazının endüstriyel kullanıma uygun olması avantaj mıdır yoksa güvenilirlik riski midir?</w:t>
      </w:r>
    </w:p>
    <w:p w:rsidR="00B07938" w:rsidRDefault="0066020B">
      <w:pPr>
        <w:jc w:val="center"/>
      </w:pPr>
      <w:r>
        <w:rPr>
          <w:color w:val="BDBDBD"/>
          <w:sz w:val="12"/>
        </w:rPr>
        <w:t>____________________________________________________</w:t>
      </w:r>
      <w:r>
        <w:rPr>
          <w:color w:val="BDBDBD"/>
          <w:sz w:val="12"/>
        </w:rPr>
        <w:t>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B07938" w:rsidRDefault="0066020B">
            <w:r>
              <w:rPr>
                <w:b/>
                <w:color w:val="FFFFFF"/>
                <w:sz w:val="28"/>
              </w:rPr>
              <w:lastRenderedPageBreak/>
              <w:t xml:space="preserve">  UYGULAMALAR  |  Hands-On Uygulama Etkinlikleri</w:t>
            </w:r>
          </w:p>
        </w:tc>
      </w:tr>
    </w:tbl>
    <w:p w:rsidR="00B07938" w:rsidRDefault="00B07938"/>
    <w:p w:rsidR="00B07938" w:rsidRDefault="0066020B">
      <w:pPr>
        <w:spacing w:before="200"/>
      </w:pPr>
      <w:r>
        <w:rPr>
          <w:b/>
          <w:color w:val="C62828"/>
          <w:sz w:val="24"/>
        </w:rPr>
        <w:t xml:space="preserve">  Adım Adım Uygulama: "Raspberry Pi OS Kurulum Uygulaması"</w:t>
      </w:r>
    </w:p>
    <w:p w:rsidR="00B07938" w:rsidRDefault="0066020B">
      <w:r>
        <w:rPr>
          <w:b/>
          <w:color w:val="1B2A4A"/>
          <w:sz w:val="20"/>
        </w:rPr>
        <w:t xml:space="preserve">Hedef: </w:t>
      </w:r>
      <w:r>
        <w:rPr>
          <w:sz w:val="20"/>
        </w:rPr>
        <w:t>SD kart hazırlama, işletim sistemi kurulumu ve ilk yapılandırmayı eksiksiz tamamlama</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Adım</w:t>
            </w:r>
          </w:p>
        </w:tc>
        <w:tc>
          <w:tcPr>
            <w:tcW w:w="3213" w:type="dxa"/>
            <w:shd w:val="clear" w:color="auto" w:fill="C62828"/>
          </w:tcPr>
          <w:p w:rsidR="00B07938" w:rsidRDefault="0066020B">
            <w:pPr>
              <w:jc w:val="center"/>
            </w:pPr>
            <w:r>
              <w:rPr>
                <w:b/>
                <w:color w:val="FFFFFF"/>
                <w:sz w:val="18"/>
              </w:rPr>
              <w:t>İşlem</w:t>
            </w:r>
          </w:p>
        </w:tc>
        <w:tc>
          <w:tcPr>
            <w:tcW w:w="3213" w:type="dxa"/>
            <w:shd w:val="clear" w:color="auto" w:fill="C62828"/>
          </w:tcPr>
          <w:p w:rsidR="00B07938" w:rsidRDefault="0066020B">
            <w:pPr>
              <w:jc w:val="center"/>
            </w:pPr>
            <w:r>
              <w:rPr>
                <w:b/>
                <w:color w:val="FFFFFF"/>
                <w:sz w:val="18"/>
              </w:rPr>
              <w:t xml:space="preserve">Beklenen </w:t>
            </w:r>
            <w:r>
              <w:rPr>
                <w:b/>
                <w:color w:val="FFFFFF"/>
                <w:sz w:val="18"/>
              </w:rPr>
              <w:t>Sonuç</w:t>
            </w:r>
          </w:p>
        </w:tc>
      </w:tr>
      <w:tr w:rsidR="00B07938">
        <w:trPr>
          <w:jc w:val="center"/>
        </w:trPr>
        <w:tc>
          <w:tcPr>
            <w:tcW w:w="3213" w:type="dxa"/>
          </w:tcPr>
          <w:p w:rsidR="00B07938" w:rsidRDefault="0066020B">
            <w:r>
              <w:rPr>
                <w:sz w:val="18"/>
              </w:rPr>
              <w:t>1</w:t>
            </w:r>
          </w:p>
        </w:tc>
        <w:tc>
          <w:tcPr>
            <w:tcW w:w="3213" w:type="dxa"/>
          </w:tcPr>
          <w:p w:rsidR="00B07938" w:rsidRDefault="0066020B">
            <w:r>
              <w:rPr>
                <w:sz w:val="18"/>
              </w:rPr>
              <w:t>Raspberry Pi Imager'ı açın ve Raspberry Pi OS (64-bit) seçin</w:t>
            </w:r>
          </w:p>
        </w:tc>
        <w:tc>
          <w:tcPr>
            <w:tcW w:w="3213" w:type="dxa"/>
          </w:tcPr>
          <w:p w:rsidR="00B07938" w:rsidRDefault="0066020B">
            <w:r>
              <w:rPr>
                <w:sz w:val="18"/>
              </w:rPr>
              <w:t>3 dk</w:t>
            </w:r>
          </w:p>
        </w:tc>
      </w:tr>
      <w:tr w:rsidR="00B07938">
        <w:trPr>
          <w:jc w:val="center"/>
        </w:trPr>
        <w:tc>
          <w:tcPr>
            <w:tcW w:w="3213" w:type="dxa"/>
          </w:tcPr>
          <w:p w:rsidR="00B07938" w:rsidRDefault="0066020B">
            <w:r>
              <w:rPr>
                <w:sz w:val="18"/>
              </w:rPr>
              <w:t>2</w:t>
            </w:r>
          </w:p>
        </w:tc>
        <w:tc>
          <w:tcPr>
            <w:tcW w:w="3213" w:type="dxa"/>
          </w:tcPr>
          <w:p w:rsidR="00B07938" w:rsidRDefault="0066020B">
            <w:r>
              <w:rPr>
                <w:sz w:val="18"/>
              </w:rPr>
              <w:t>Gelişmiş ayarlardan hostname, SSH, Wi-Fi ve kullanıcı bilgilerini yapılandırın</w:t>
            </w:r>
          </w:p>
        </w:tc>
        <w:tc>
          <w:tcPr>
            <w:tcW w:w="3213" w:type="dxa"/>
          </w:tcPr>
          <w:p w:rsidR="00B07938" w:rsidRDefault="0066020B">
            <w:r>
              <w:rPr>
                <w:sz w:val="18"/>
              </w:rPr>
              <w:t>3 dk</w:t>
            </w:r>
          </w:p>
        </w:tc>
      </w:tr>
      <w:tr w:rsidR="00B07938">
        <w:trPr>
          <w:jc w:val="center"/>
        </w:trPr>
        <w:tc>
          <w:tcPr>
            <w:tcW w:w="3213" w:type="dxa"/>
          </w:tcPr>
          <w:p w:rsidR="00B07938" w:rsidRDefault="0066020B">
            <w:r>
              <w:rPr>
                <w:sz w:val="18"/>
              </w:rPr>
              <w:t>3</w:t>
            </w:r>
          </w:p>
        </w:tc>
        <w:tc>
          <w:tcPr>
            <w:tcW w:w="3213" w:type="dxa"/>
          </w:tcPr>
          <w:p w:rsidR="00B07938" w:rsidRDefault="0066020B">
            <w:r>
              <w:rPr>
                <w:sz w:val="18"/>
              </w:rPr>
              <w:t>SD kartı seçin ve yazma işlemini başlatın, doğrulama tamamlanana kadar bekleyin</w:t>
            </w:r>
          </w:p>
        </w:tc>
        <w:tc>
          <w:tcPr>
            <w:tcW w:w="3213" w:type="dxa"/>
          </w:tcPr>
          <w:p w:rsidR="00B07938" w:rsidRDefault="0066020B">
            <w:r>
              <w:rPr>
                <w:sz w:val="18"/>
              </w:rPr>
              <w:t>10 dk</w:t>
            </w:r>
          </w:p>
        </w:tc>
      </w:tr>
      <w:tr w:rsidR="00B07938">
        <w:trPr>
          <w:jc w:val="center"/>
        </w:trPr>
        <w:tc>
          <w:tcPr>
            <w:tcW w:w="3213" w:type="dxa"/>
          </w:tcPr>
          <w:p w:rsidR="00B07938" w:rsidRDefault="0066020B">
            <w:r>
              <w:rPr>
                <w:sz w:val="18"/>
              </w:rPr>
              <w:t>4</w:t>
            </w:r>
          </w:p>
        </w:tc>
        <w:tc>
          <w:tcPr>
            <w:tcW w:w="3213" w:type="dxa"/>
          </w:tcPr>
          <w:p w:rsidR="00B07938" w:rsidRDefault="0066020B">
            <w:r>
              <w:rPr>
                <w:sz w:val="18"/>
              </w:rPr>
              <w:t>SD</w:t>
            </w:r>
            <w:r>
              <w:rPr>
                <w:sz w:val="18"/>
              </w:rPr>
              <w:t xml:space="preserve"> kartı Pi'ye takın, çevre birimlerini bağlayın ve ilk açılışı gerçekleştirin</w:t>
            </w:r>
          </w:p>
        </w:tc>
        <w:tc>
          <w:tcPr>
            <w:tcW w:w="3213" w:type="dxa"/>
          </w:tcPr>
          <w:p w:rsidR="00B07938" w:rsidRDefault="0066020B">
            <w:r>
              <w:rPr>
                <w:sz w:val="18"/>
              </w:rPr>
              <w:t>4 dk</w:t>
            </w:r>
          </w:p>
        </w:tc>
      </w:tr>
    </w:tbl>
    <w:p w:rsidR="00B07938" w:rsidRDefault="00B07938"/>
    <w:p w:rsidR="00B07938" w:rsidRDefault="0066020B">
      <w:r>
        <w:rPr>
          <w:b/>
          <w:color w:val="1B2A4A"/>
          <w:sz w:val="20"/>
        </w:rPr>
        <w:t xml:space="preserve">Tamamlanma Kriteri: </w:t>
      </w:r>
      <w:r>
        <w:rPr>
          <w:sz w:val="20"/>
        </w:rPr>
        <w:t>Raspberry Pi masaüstüne başarıyla ulaşılmış, sistem güncellemesi başlatılmış ve SSH etkinleştirilmiş olmalı</w:t>
      </w:r>
    </w:p>
    <w:p w:rsidR="00B07938" w:rsidRDefault="0066020B">
      <w:pPr>
        <w:jc w:val="center"/>
      </w:pPr>
      <w:r>
        <w:rPr>
          <w:color w:val="BDBDBD"/>
          <w:sz w:val="12"/>
        </w:rPr>
        <w:t>____________________________________________</w:t>
      </w:r>
      <w:r>
        <w:rPr>
          <w:color w:val="BDBDBD"/>
          <w:sz w:val="12"/>
        </w:rPr>
        <w:t>____________________________________</w:t>
      </w:r>
    </w:p>
    <w:p w:rsidR="00B07938" w:rsidRDefault="0066020B">
      <w:pPr>
        <w:spacing w:before="200"/>
      </w:pPr>
      <w:r>
        <w:rPr>
          <w:b/>
          <w:color w:val="C62828"/>
          <w:sz w:val="24"/>
        </w:rPr>
        <w:t xml:space="preserve">  Canlı Demo: "SD Kart Hazırlama ve İlk Açılış Gösterimi"</w:t>
      </w:r>
    </w:p>
    <w:p w:rsidR="00B07938" w:rsidRDefault="0066020B">
      <w:r>
        <w:rPr>
          <w:b/>
          <w:color w:val="1B2A4A"/>
          <w:sz w:val="20"/>
        </w:rPr>
        <w:t xml:space="preserve">Eğitmenin Gösterdiği: </w:t>
      </w:r>
      <w:r>
        <w:rPr>
          <w:sz w:val="20"/>
        </w:rPr>
        <w:t>Raspberry Pi Imager ile adım adım SD kart hazırlama, gelişmiş ayarlar ve ilk açılış sürecini gösterir.</w:t>
      </w:r>
    </w:p>
    <w:p w:rsidR="00B07938" w:rsidRDefault="0066020B">
      <w:r>
        <w:rPr>
          <w:b/>
          <w:color w:val="1B2A4A"/>
          <w:sz w:val="20"/>
        </w:rPr>
        <w:t xml:space="preserve">Öğrencinin Tekrarladığı: </w:t>
      </w:r>
      <w:r>
        <w:rPr>
          <w:sz w:val="20"/>
        </w:rPr>
        <w:t>Eğitmeni iz</w:t>
      </w:r>
      <w:r>
        <w:rPr>
          <w:sz w:val="20"/>
        </w:rPr>
        <w:t>ler, kendi SD kartını hazırlar ve Pi'sini ilk kez başlatır.</w:t>
      </w:r>
    </w:p>
    <w:p w:rsidR="00B07938" w:rsidRDefault="0066020B">
      <w:r>
        <w:rPr>
          <w:b/>
          <w:color w:val="1B2A4A"/>
          <w:sz w:val="20"/>
        </w:rPr>
        <w:t xml:space="preserve">Dikkat Noktaları: </w:t>
      </w:r>
      <w:r>
        <w:rPr>
          <w:sz w:val="20"/>
        </w:rPr>
        <w:t>SD kart yazma işlemi sırasında kartın çıkarılmaması gerektiği ve güç adaptörünün yeterli amper değerine sahip olması gerektiği vurgulanmalıdır.</w:t>
      </w:r>
    </w:p>
    <w:p w:rsidR="00B07938" w:rsidRDefault="0066020B">
      <w:pPr>
        <w:jc w:val="center"/>
      </w:pPr>
      <w:r>
        <w:rPr>
          <w:color w:val="BDBDBD"/>
          <w:sz w:val="12"/>
        </w:rPr>
        <w:t>__________________________________</w:t>
      </w:r>
      <w:r>
        <w:rPr>
          <w:color w:val="BDBDBD"/>
          <w:sz w:val="12"/>
        </w:rPr>
        <w:t>______________________________________________</w:t>
      </w:r>
    </w:p>
    <w:p w:rsidR="00B07938" w:rsidRDefault="0066020B">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No</w:t>
            </w:r>
          </w:p>
        </w:tc>
        <w:tc>
          <w:tcPr>
            <w:tcW w:w="3213" w:type="dxa"/>
            <w:shd w:val="clear" w:color="auto" w:fill="C62828"/>
          </w:tcPr>
          <w:p w:rsidR="00B07938" w:rsidRDefault="0066020B">
            <w:pPr>
              <w:jc w:val="center"/>
            </w:pPr>
            <w:r>
              <w:rPr>
                <w:b/>
                <w:color w:val="FFFFFF"/>
                <w:sz w:val="18"/>
              </w:rPr>
              <w:t>Zorluk</w:t>
            </w:r>
          </w:p>
        </w:tc>
        <w:tc>
          <w:tcPr>
            <w:tcW w:w="3213" w:type="dxa"/>
            <w:shd w:val="clear" w:color="auto" w:fill="C62828"/>
          </w:tcPr>
          <w:p w:rsidR="00B07938" w:rsidRDefault="0066020B">
            <w:pPr>
              <w:jc w:val="center"/>
            </w:pPr>
            <w:r>
              <w:rPr>
                <w:b/>
                <w:color w:val="FFFFFF"/>
                <w:sz w:val="18"/>
              </w:rPr>
              <w:t>Görev</w:t>
            </w:r>
          </w:p>
        </w:tc>
      </w:tr>
      <w:tr w:rsidR="00B07938">
        <w:trPr>
          <w:jc w:val="center"/>
        </w:trPr>
        <w:tc>
          <w:tcPr>
            <w:tcW w:w="3213" w:type="dxa"/>
          </w:tcPr>
          <w:p w:rsidR="00B07938" w:rsidRDefault="0066020B">
            <w:r>
              <w:rPr>
                <w:sz w:val="18"/>
              </w:rPr>
              <w:t>Sistem Gereksinimleri Listesi</w:t>
            </w:r>
          </w:p>
        </w:tc>
        <w:tc>
          <w:tcPr>
            <w:tcW w:w="3213" w:type="dxa"/>
          </w:tcPr>
          <w:p w:rsidR="00B07938" w:rsidRDefault="0066020B">
            <w:r>
              <w:rPr>
                <w:sz w:val="18"/>
              </w:rPr>
              <w:t>Raspberry Pi 4 için zorunlu ve önerilen donanım bileşenlerinin listesini oluşturun ve her birinin işlevini açıklayın</w:t>
            </w:r>
          </w:p>
        </w:tc>
        <w:tc>
          <w:tcPr>
            <w:tcW w:w="3213" w:type="dxa"/>
          </w:tcPr>
          <w:p w:rsidR="00B07938" w:rsidRDefault="0066020B">
            <w:r>
              <w:rPr>
                <w:sz w:val="18"/>
              </w:rPr>
              <w:t>Kolay</w:t>
            </w:r>
          </w:p>
        </w:tc>
      </w:tr>
      <w:tr w:rsidR="00B07938">
        <w:trPr>
          <w:jc w:val="center"/>
        </w:trPr>
        <w:tc>
          <w:tcPr>
            <w:tcW w:w="3213" w:type="dxa"/>
          </w:tcPr>
          <w:p w:rsidR="00B07938" w:rsidRDefault="0066020B">
            <w:r>
              <w:rPr>
                <w:sz w:val="18"/>
              </w:rPr>
              <w:t xml:space="preserve">SD Kart </w:t>
            </w:r>
            <w:r>
              <w:rPr>
                <w:sz w:val="18"/>
              </w:rPr>
              <w:t>Hazırlama</w:t>
            </w:r>
          </w:p>
        </w:tc>
        <w:tc>
          <w:tcPr>
            <w:tcW w:w="3213" w:type="dxa"/>
          </w:tcPr>
          <w:p w:rsidR="00B07938" w:rsidRDefault="0066020B">
            <w:r>
              <w:rPr>
                <w:sz w:val="18"/>
              </w:rPr>
              <w:t>Raspberry Pi Imager kullanarak SD karta OS yazın ve gelişmiş ayarları yapılandırın</w:t>
            </w:r>
          </w:p>
        </w:tc>
        <w:tc>
          <w:tcPr>
            <w:tcW w:w="3213" w:type="dxa"/>
          </w:tcPr>
          <w:p w:rsidR="00B07938" w:rsidRDefault="0066020B">
            <w:r>
              <w:rPr>
                <w:sz w:val="18"/>
              </w:rPr>
              <w:t>Orta</w:t>
            </w:r>
          </w:p>
        </w:tc>
      </w:tr>
      <w:tr w:rsidR="00B07938">
        <w:trPr>
          <w:jc w:val="center"/>
        </w:trPr>
        <w:tc>
          <w:tcPr>
            <w:tcW w:w="3213" w:type="dxa"/>
          </w:tcPr>
          <w:p w:rsidR="00B07938" w:rsidRDefault="0066020B">
            <w:r>
              <w:rPr>
                <w:sz w:val="18"/>
              </w:rPr>
              <w:t>Sorun Giderme Senaryosu</w:t>
            </w:r>
          </w:p>
        </w:tc>
        <w:tc>
          <w:tcPr>
            <w:tcW w:w="3213" w:type="dxa"/>
          </w:tcPr>
          <w:p w:rsidR="00B07938" w:rsidRDefault="0066020B">
            <w:r>
              <w:rPr>
                <w:sz w:val="18"/>
              </w:rPr>
              <w:t>Verilen 5 farklı Pi açılmama senaryosunu analiz edin ve her biri için çözüm önerisi yazın</w:t>
            </w:r>
          </w:p>
        </w:tc>
        <w:tc>
          <w:tcPr>
            <w:tcW w:w="3213" w:type="dxa"/>
          </w:tcPr>
          <w:p w:rsidR="00B07938" w:rsidRDefault="0066020B">
            <w:r>
              <w:rPr>
                <w:sz w:val="18"/>
              </w:rPr>
              <w:t>Zor</w:t>
            </w:r>
          </w:p>
        </w:tc>
      </w:tr>
    </w:tbl>
    <w:p w:rsidR="00B07938" w:rsidRDefault="00B07938"/>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Vaka Çalışması: "Okul Laboratuvarı Projesi"</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B07938" w:rsidRDefault="0066020B">
            <w:r>
              <w:rPr>
                <w:sz w:val="20"/>
              </w:rPr>
              <w:t>Bir meslek lisesi, 30 öğrencilik bilişim laboratuvarını Raspberry Pi ile kurmak istiyor. Bütçe öğrenci başına 100$ ile sınırlı. M</w:t>
            </w:r>
            <w:r>
              <w:rPr>
                <w:sz w:val="20"/>
              </w:rPr>
              <w:t>onitör olarak mevcut TV'ler kullanılacak. Tüm Pi'lerin aynı yapılandırmaya sahip olması, internet erişimi olması ve uzaktan yönetilebilmesi gerekiyor. Donanım listesini, toplam maliyeti, kurulum planını ve toplu yapılandırma stratejisini hazırlayın.</w:t>
            </w:r>
          </w:p>
        </w:tc>
      </w:tr>
    </w:tbl>
    <w:p w:rsidR="00B07938" w:rsidRDefault="00B07938"/>
    <w:p w:rsidR="00B07938" w:rsidRDefault="0066020B">
      <w:r>
        <w:rPr>
          <w:b/>
          <w:color w:val="1B2A4A"/>
          <w:sz w:val="20"/>
        </w:rPr>
        <w:t>Bekl</w:t>
      </w:r>
      <w:r>
        <w:rPr>
          <w:b/>
          <w:color w:val="1B2A4A"/>
          <w:sz w:val="20"/>
        </w:rPr>
        <w:t xml:space="preserve">enen Çıktı: </w:t>
      </w:r>
      <w:r>
        <w:rPr>
          <w:sz w:val="20"/>
        </w:rPr>
        <w:t>Donanım alım listesi ve maliyet tablosu, adım adım kurulum planı, toplu SD kart hazırlama stratejisi ve uzaktan yönetim çözümü</w:t>
      </w:r>
    </w:p>
    <w:p w:rsidR="00B07938" w:rsidRDefault="0066020B">
      <w:pPr>
        <w:jc w:val="center"/>
      </w:pPr>
      <w:r>
        <w:rPr>
          <w:color w:val="BDBDBD"/>
          <w:sz w:val="12"/>
        </w:rPr>
        <w:lastRenderedPageBreak/>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lastRenderedPageBreak/>
              <w:t xml:space="preserve">  DERS SONU  |  Özet, Kapanış ve K</w:t>
            </w:r>
            <w:r>
              <w:rPr>
                <w:b/>
                <w:color w:val="FFFFFF"/>
                <w:sz w:val="28"/>
              </w:rPr>
              <w:t>öprü</w:t>
            </w:r>
          </w:p>
        </w:tc>
      </w:tr>
    </w:tbl>
    <w:p w:rsidR="00B07938" w:rsidRDefault="00B07938"/>
    <w:p w:rsidR="00B07938" w:rsidRDefault="0066020B">
      <w:pPr>
        <w:spacing w:before="200"/>
      </w:pPr>
      <w:r>
        <w:rPr>
          <w:b/>
          <w:color w:val="757575"/>
          <w:sz w:val="24"/>
        </w:rPr>
        <w:t xml:space="preserve">  Özet</w:t>
      </w:r>
    </w:p>
    <w:p w:rsidR="00B07938" w:rsidRDefault="0066020B">
      <w:r>
        <w:rPr>
          <w:sz w:val="20"/>
        </w:rPr>
        <w:t>Bu derste Raspberry Pi'nin temel donanım bileşenlerini ve sistem gereksinimlerini, SD kart hazırlama sürecini, Raspberry Pi Imager kullanımını ve ilk açılış yapılandırmasını öğrendik.</w:t>
      </w:r>
    </w:p>
    <w:p w:rsidR="00B07938" w:rsidRDefault="0066020B">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F5F5F5"/>
          </w:tcPr>
          <w:p w:rsidR="00B07938" w:rsidRDefault="0066020B">
            <w:r>
              <w:rPr>
                <w:b/>
                <w:color w:val="1B2A4A"/>
                <w:sz w:val="20"/>
              </w:rPr>
              <w:t xml:space="preserve">  Raspberry Pi</w:t>
            </w:r>
          </w:p>
        </w:tc>
        <w:tc>
          <w:tcPr>
            <w:tcW w:w="4819" w:type="dxa"/>
            <w:shd w:val="clear" w:color="auto" w:fill="F5F5F5"/>
          </w:tcPr>
          <w:p w:rsidR="00B07938" w:rsidRDefault="0066020B">
            <w:r>
              <w:rPr>
                <w:b/>
                <w:color w:val="1B2A4A"/>
                <w:sz w:val="20"/>
              </w:rPr>
              <w:t xml:space="preserve">  Raspberry Pi OS</w:t>
            </w:r>
          </w:p>
        </w:tc>
      </w:tr>
      <w:tr w:rsidR="00B07938">
        <w:trPr>
          <w:jc w:val="center"/>
        </w:trPr>
        <w:tc>
          <w:tcPr>
            <w:tcW w:w="4819" w:type="dxa"/>
            <w:shd w:val="clear" w:color="auto" w:fill="F5F5F5"/>
          </w:tcPr>
          <w:p w:rsidR="00B07938" w:rsidRDefault="0066020B">
            <w:r>
              <w:rPr>
                <w:b/>
                <w:color w:val="1B2A4A"/>
                <w:sz w:val="20"/>
              </w:rPr>
              <w:t xml:space="preserve">  SD Kart İmajı</w:t>
            </w:r>
          </w:p>
        </w:tc>
        <w:tc>
          <w:tcPr>
            <w:tcW w:w="4819" w:type="dxa"/>
            <w:shd w:val="clear" w:color="auto" w:fill="F5F5F5"/>
          </w:tcPr>
          <w:p w:rsidR="00B07938" w:rsidRDefault="0066020B">
            <w:r>
              <w:rPr>
                <w:b/>
                <w:color w:val="1B2A4A"/>
                <w:sz w:val="20"/>
              </w:rPr>
              <w:t xml:space="preserve">  Raspberry Pi Imager</w:t>
            </w:r>
          </w:p>
        </w:tc>
      </w:tr>
      <w:tr w:rsidR="00B07938">
        <w:trPr>
          <w:jc w:val="center"/>
        </w:trPr>
        <w:tc>
          <w:tcPr>
            <w:tcW w:w="4819" w:type="dxa"/>
            <w:shd w:val="clear" w:color="auto" w:fill="F5F5F5"/>
          </w:tcPr>
          <w:p w:rsidR="00B07938" w:rsidRDefault="0066020B">
            <w:r>
              <w:rPr>
                <w:b/>
                <w:color w:val="1B2A4A"/>
                <w:sz w:val="20"/>
              </w:rPr>
              <w:t xml:space="preserve">  Raspi-config</w:t>
            </w:r>
          </w:p>
        </w:tc>
        <w:tc>
          <w:tcPr>
            <w:tcW w:w="4819" w:type="dxa"/>
          </w:tcPr>
          <w:p w:rsidR="00B07938" w:rsidRDefault="00B07938"/>
        </w:tc>
      </w:tr>
    </w:tbl>
    <w:p w:rsidR="00B07938" w:rsidRDefault="00B07938"/>
    <w:p w:rsidR="00B07938" w:rsidRDefault="0066020B">
      <w:pPr>
        <w:spacing w:before="200"/>
      </w:pPr>
      <w:r>
        <w:rPr>
          <w:b/>
          <w:color w:val="757575"/>
          <w:sz w:val="24"/>
        </w:rPr>
        <w:t xml:space="preserve">  Bir Sonraki Dersle Köprü</w:t>
      </w:r>
    </w:p>
    <w:p w:rsidR="00B07938" w:rsidRDefault="0066020B">
      <w:r>
        <w:rPr>
          <w:sz w:val="20"/>
        </w:rPr>
        <w:t>Bir sonraki derste Raspberry Pi üzerinde Linux komut satırını kullanmayı ve terminal ile sistem yönetimini öğreneceğiz.</w:t>
      </w:r>
    </w:p>
    <w:p w:rsidR="00B07938" w:rsidRDefault="0066020B">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B07938" w:rsidRDefault="0066020B">
            <w:r>
              <w:rPr>
                <w:sz w:val="20"/>
              </w:rPr>
              <w:t>Raspberry Pi'nizde sudo raspi-</w:t>
            </w:r>
            <w:r>
              <w:rPr>
                <w:sz w:val="20"/>
              </w:rPr>
              <w:t>config komutunu çalıştırarak tüm menü seçeneklerini inceleyin ve her birinin ne işe yaradığını açıklayan kısa bir not hazırlayın. Ayrıca neofetch komutunu yükleyip (sudo apt install neofetch) sistem bilgilerinizi görüntüleyin.</w:t>
            </w:r>
          </w:p>
        </w:tc>
      </w:tr>
    </w:tbl>
    <w:p w:rsidR="00B07938" w:rsidRDefault="00B07938"/>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NOTLAR  |  Öğretmen Notları</w:t>
            </w:r>
          </w:p>
        </w:tc>
      </w:tr>
    </w:tbl>
    <w:p w:rsidR="00B07938" w:rsidRDefault="00B07938"/>
    <w:p w:rsidR="00B07938" w:rsidRDefault="0066020B">
      <w:pPr>
        <w:spacing w:before="200"/>
      </w:pPr>
      <w:r>
        <w:rPr>
          <w:b/>
          <w:color w:val="1B2A4A"/>
          <w:sz w:val="24"/>
        </w:rPr>
        <w:t xml:space="preserve">  Dersten Önce Yapılacaklar</w:t>
      </w:r>
    </w:p>
    <w:p w:rsidR="00B07938" w:rsidRDefault="0066020B">
      <w:pPr>
        <w:pStyle w:val="ListeMaddemi"/>
      </w:pPr>
      <w:r>
        <w:rPr>
          <w:sz w:val="20"/>
        </w:rPr>
        <w:t>Her kursiyer için SD kart ve kart okuyucu hazırlayın</w:t>
      </w:r>
    </w:p>
    <w:p w:rsidR="00B07938" w:rsidRDefault="0066020B">
      <w:pPr>
        <w:pStyle w:val="ListeMaddemi"/>
      </w:pPr>
      <w:r>
        <w:rPr>
          <w:sz w:val="20"/>
        </w:rPr>
        <w:t>Raspberry Pi Imager'ı tüm bilgisayarlara önceden kurun</w:t>
      </w:r>
    </w:p>
    <w:p w:rsidR="00B07938" w:rsidRDefault="0066020B">
      <w:pPr>
        <w:pStyle w:val="ListeMaddemi"/>
      </w:pPr>
      <w:r>
        <w:rPr>
          <w:sz w:val="20"/>
        </w:rPr>
        <w:t>Pi kitl</w:t>
      </w:r>
      <w:r>
        <w:rPr>
          <w:sz w:val="20"/>
        </w:rPr>
        <w:t>erini (güç adaptörü, kasa, kablo) kontrol edin ve eksikleri tamamlayın</w:t>
      </w:r>
    </w:p>
    <w:p w:rsidR="00B07938" w:rsidRDefault="0066020B">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1B2A4A"/>
          </w:tcPr>
          <w:p w:rsidR="00B07938" w:rsidRDefault="0066020B">
            <w:pPr>
              <w:jc w:val="center"/>
            </w:pPr>
            <w:r>
              <w:rPr>
                <w:b/>
                <w:color w:val="FFFFFF"/>
                <w:sz w:val="18"/>
              </w:rPr>
              <w:t>Zorluk</w:t>
            </w:r>
          </w:p>
        </w:tc>
        <w:tc>
          <w:tcPr>
            <w:tcW w:w="4819" w:type="dxa"/>
            <w:shd w:val="clear" w:color="auto" w:fill="1B2A4A"/>
          </w:tcPr>
          <w:p w:rsidR="00B07938" w:rsidRDefault="0066020B">
            <w:pPr>
              <w:jc w:val="center"/>
            </w:pPr>
            <w:r>
              <w:rPr>
                <w:b/>
                <w:color w:val="FFFFFF"/>
                <w:sz w:val="18"/>
              </w:rPr>
              <w:t>Çözüm</w:t>
            </w:r>
          </w:p>
        </w:tc>
      </w:tr>
      <w:tr w:rsidR="00B07938">
        <w:trPr>
          <w:jc w:val="center"/>
        </w:trPr>
        <w:tc>
          <w:tcPr>
            <w:tcW w:w="4819" w:type="dxa"/>
          </w:tcPr>
          <w:p w:rsidR="00B07938" w:rsidRDefault="0066020B">
            <w:r>
              <w:rPr>
                <w:sz w:val="18"/>
              </w:rPr>
              <w:t>SD kart yazma işlemi uzun sürüyor</w:t>
            </w:r>
          </w:p>
        </w:tc>
        <w:tc>
          <w:tcPr>
            <w:tcW w:w="4819" w:type="dxa"/>
          </w:tcPr>
          <w:p w:rsidR="00B07938" w:rsidRDefault="0066020B">
            <w:r>
              <w:rPr>
                <w:sz w:val="18"/>
              </w:rPr>
              <w:t>Önceden hazırlanmış yedek SD kartlar bulundurun; sınıfta birkaç kartı paralel yazın</w:t>
            </w:r>
          </w:p>
        </w:tc>
      </w:tr>
      <w:tr w:rsidR="00B07938">
        <w:trPr>
          <w:jc w:val="center"/>
        </w:trPr>
        <w:tc>
          <w:tcPr>
            <w:tcW w:w="4819" w:type="dxa"/>
          </w:tcPr>
          <w:p w:rsidR="00B07938" w:rsidRDefault="0066020B">
            <w:r>
              <w:rPr>
                <w:sz w:val="18"/>
              </w:rPr>
              <w:t xml:space="preserve">Pi açılmıyor veya </w:t>
            </w:r>
            <w:r>
              <w:rPr>
                <w:sz w:val="18"/>
              </w:rPr>
              <w:t>ekranda görüntü yok</w:t>
            </w:r>
          </w:p>
        </w:tc>
        <w:tc>
          <w:tcPr>
            <w:tcW w:w="4819" w:type="dxa"/>
          </w:tcPr>
          <w:p w:rsidR="00B07938" w:rsidRDefault="0066020B">
            <w:r>
              <w:rPr>
                <w:sz w:val="18"/>
              </w:rPr>
              <w:t>Güç adaptörünü, HDMI bağlantısını ve SD kart yerleşimini kontrol edin; yedek bileşenler hazır tutun</w:t>
            </w:r>
          </w:p>
        </w:tc>
      </w:tr>
    </w:tbl>
    <w:p w:rsidR="00B07938" w:rsidRDefault="00B07938"/>
    <w:p w:rsidR="00B07938" w:rsidRDefault="0066020B">
      <w:r>
        <w:rPr>
          <w:b/>
          <w:color w:val="1B2A4A"/>
          <w:sz w:val="20"/>
        </w:rPr>
        <w:t xml:space="preserve">Zaman Yönetimi: </w:t>
      </w:r>
      <w:r>
        <w:rPr>
          <w:sz w:val="20"/>
        </w:rPr>
        <w:t>SD kart yazma 10-15 dakika sürebilir; bu sürede sistem gereksinimleri ve Pi tarihi anlatılabilir.</w:t>
      </w:r>
    </w:p>
    <w:p w:rsidR="00B07938" w:rsidRDefault="0066020B">
      <w:pPr>
        <w:spacing w:before="200"/>
      </w:pPr>
      <w:r>
        <w:rPr>
          <w:b/>
          <w:color w:val="1B2A4A"/>
          <w:sz w:val="24"/>
        </w:rPr>
        <w:t xml:space="preserve">  Alternatif Plan (B</w:t>
      </w:r>
      <w:r>
        <w:rPr>
          <w:b/>
          <w:color w:val="1B2A4A"/>
          <w:sz w:val="24"/>
        </w:rPr>
        <w:t xml:space="preserve"> Planı)</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B07938" w:rsidRDefault="0066020B">
            <w:r>
              <w:rPr>
                <w:sz w:val="20"/>
              </w:rPr>
              <w:t>SD kart okuyucu veya Imager sorunu yaşanırsa önceden hazırlanmış SD kartlar dağıtılabilir ve ekran paylaşımı ile süreç gösterilebilir.</w:t>
            </w:r>
          </w:p>
        </w:tc>
      </w:tr>
    </w:tbl>
    <w:p w:rsidR="00B07938" w:rsidRDefault="00B07938"/>
    <w:p w:rsidR="00B07938" w:rsidRDefault="0066020B">
      <w:r>
        <w:br w:type="page"/>
      </w:r>
    </w:p>
    <w:p w:rsidR="00B07938" w:rsidRDefault="0066020B">
      <w:pPr>
        <w:jc w:val="center"/>
      </w:pPr>
      <w:r>
        <w:rPr>
          <w:b/>
          <w:color w:val="1B2A4A"/>
          <w:sz w:val="36"/>
        </w:rPr>
        <w:lastRenderedPageBreak/>
        <w:t>━━━  10. SAAT  ━━━</w:t>
      </w:r>
    </w:p>
    <w:p w:rsidR="00B07938" w:rsidRDefault="0066020B">
      <w:pPr>
        <w:jc w:val="center"/>
      </w:pPr>
      <w:r>
        <w:rPr>
          <w:color w:val="2C6FAD"/>
          <w:sz w:val="32"/>
        </w:rPr>
        <w:t>Temel Linux Komutları ve Terminal Kullanımı</w:t>
      </w:r>
    </w:p>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KAZANIMLAR  |  Öğrenme Kazanımları</w:t>
            </w:r>
          </w:p>
        </w:tc>
      </w:tr>
    </w:tbl>
    <w:p w:rsidR="00B07938" w:rsidRDefault="00B07938"/>
    <w:p w:rsidR="00B07938" w:rsidRDefault="0066020B">
      <w:r>
        <w:rPr>
          <w:b/>
          <w:color w:val="1B2A4A"/>
          <w:sz w:val="20"/>
        </w:rPr>
        <w:t xml:space="preserve">Genel Kazanım: </w:t>
      </w:r>
      <w:r>
        <w:rPr>
          <w:sz w:val="20"/>
        </w:rPr>
        <w:t>Linux terminal ortamını tanır, temel dosya ve dizin yönetimi komutlarını kullanır, paket yönetimi ve sistem yönetimi komutlarını uygular.</w:t>
      </w:r>
    </w:p>
    <w:p w:rsidR="00B07938" w:rsidRDefault="00B07938"/>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1B2A4A"/>
          </w:tcPr>
          <w:p w:rsidR="00B07938" w:rsidRDefault="0066020B">
            <w:pPr>
              <w:jc w:val="center"/>
            </w:pPr>
            <w:r>
              <w:rPr>
                <w:b/>
                <w:color w:val="FFFFFF"/>
                <w:sz w:val="18"/>
              </w:rPr>
              <w:t>Kod</w:t>
            </w:r>
          </w:p>
        </w:tc>
        <w:tc>
          <w:tcPr>
            <w:tcW w:w="3213" w:type="dxa"/>
            <w:shd w:val="clear" w:color="auto" w:fill="1B2A4A"/>
          </w:tcPr>
          <w:p w:rsidR="00B07938" w:rsidRDefault="0066020B">
            <w:pPr>
              <w:jc w:val="center"/>
            </w:pPr>
            <w:r>
              <w:rPr>
                <w:b/>
                <w:color w:val="FFFFFF"/>
                <w:sz w:val="18"/>
              </w:rPr>
              <w:t>Kazanım</w:t>
            </w:r>
          </w:p>
        </w:tc>
        <w:tc>
          <w:tcPr>
            <w:tcW w:w="3213" w:type="dxa"/>
            <w:shd w:val="clear" w:color="auto" w:fill="1B2A4A"/>
          </w:tcPr>
          <w:p w:rsidR="00B07938" w:rsidRDefault="0066020B">
            <w:pPr>
              <w:jc w:val="center"/>
            </w:pPr>
            <w:r>
              <w:rPr>
                <w:b/>
                <w:color w:val="FFFFFF"/>
                <w:sz w:val="18"/>
              </w:rPr>
              <w:t>Bilişsel Düzey</w:t>
            </w:r>
          </w:p>
        </w:tc>
      </w:tr>
      <w:tr w:rsidR="00B07938">
        <w:trPr>
          <w:jc w:val="center"/>
        </w:trPr>
        <w:tc>
          <w:tcPr>
            <w:tcW w:w="3213" w:type="dxa"/>
          </w:tcPr>
          <w:p w:rsidR="00B07938" w:rsidRDefault="0066020B">
            <w:r>
              <w:rPr>
                <w:sz w:val="18"/>
              </w:rPr>
              <w:t>M2-K4</w:t>
            </w:r>
          </w:p>
        </w:tc>
        <w:tc>
          <w:tcPr>
            <w:tcW w:w="3213" w:type="dxa"/>
          </w:tcPr>
          <w:p w:rsidR="00B07938" w:rsidRDefault="0066020B">
            <w:r>
              <w:rPr>
                <w:sz w:val="18"/>
              </w:rPr>
              <w:t xml:space="preserve">Linux terminal ortamını açar, dizin yapısını anlar ve temel </w:t>
            </w:r>
            <w:r>
              <w:rPr>
                <w:sz w:val="18"/>
              </w:rPr>
              <w:t>navigasyon komutlarını (ls, cd, pwd, mkdir) kullanır</w:t>
            </w:r>
          </w:p>
        </w:tc>
        <w:tc>
          <w:tcPr>
            <w:tcW w:w="3213" w:type="dxa"/>
          </w:tcPr>
          <w:p w:rsidR="00B07938" w:rsidRDefault="0066020B">
            <w:r>
              <w:rPr>
                <w:sz w:val="18"/>
              </w:rPr>
              <w:t>Uygulama</w:t>
            </w:r>
          </w:p>
        </w:tc>
      </w:tr>
      <w:tr w:rsidR="00B07938">
        <w:trPr>
          <w:jc w:val="center"/>
        </w:trPr>
        <w:tc>
          <w:tcPr>
            <w:tcW w:w="3213" w:type="dxa"/>
          </w:tcPr>
          <w:p w:rsidR="00B07938" w:rsidRDefault="0066020B">
            <w:r>
              <w:rPr>
                <w:sz w:val="18"/>
              </w:rPr>
              <w:t>M2-K5</w:t>
            </w:r>
          </w:p>
        </w:tc>
        <w:tc>
          <w:tcPr>
            <w:tcW w:w="3213" w:type="dxa"/>
          </w:tcPr>
          <w:p w:rsidR="00B07938" w:rsidRDefault="0066020B">
            <w:r>
              <w:rPr>
                <w:sz w:val="18"/>
              </w:rPr>
              <w:t>Dosya işlemleri komutlarını (cp, mv, rm, cat, nano) ve yetki yönetimi komutlarını (chmod, sudo) uygular</w:t>
            </w:r>
          </w:p>
        </w:tc>
        <w:tc>
          <w:tcPr>
            <w:tcW w:w="3213" w:type="dxa"/>
          </w:tcPr>
          <w:p w:rsidR="00B07938" w:rsidRDefault="0066020B">
            <w:r>
              <w:rPr>
                <w:sz w:val="18"/>
              </w:rPr>
              <w:t>Uygulama</w:t>
            </w:r>
          </w:p>
        </w:tc>
      </w:tr>
      <w:tr w:rsidR="00B07938">
        <w:trPr>
          <w:jc w:val="center"/>
        </w:trPr>
        <w:tc>
          <w:tcPr>
            <w:tcW w:w="3213" w:type="dxa"/>
          </w:tcPr>
          <w:p w:rsidR="00B07938" w:rsidRDefault="0066020B">
            <w:r>
              <w:rPr>
                <w:sz w:val="18"/>
              </w:rPr>
              <w:t>M2-K6</w:t>
            </w:r>
          </w:p>
        </w:tc>
        <w:tc>
          <w:tcPr>
            <w:tcW w:w="3213" w:type="dxa"/>
          </w:tcPr>
          <w:p w:rsidR="00B07938" w:rsidRDefault="0066020B">
            <w:r>
              <w:rPr>
                <w:sz w:val="18"/>
              </w:rPr>
              <w:t>APT paket yöneticisini kullanarak yazılım kurulumu, güncelleme ve k</w:t>
            </w:r>
            <w:r>
              <w:rPr>
                <w:sz w:val="18"/>
              </w:rPr>
              <w:t>aldırma işlemlerini gerçekleştirir</w:t>
            </w:r>
          </w:p>
        </w:tc>
        <w:tc>
          <w:tcPr>
            <w:tcW w:w="3213" w:type="dxa"/>
          </w:tcPr>
          <w:p w:rsidR="00B07938" w:rsidRDefault="0066020B">
            <w:r>
              <w:rPr>
                <w:sz w:val="18"/>
              </w:rPr>
              <w:t>Uygulama</w:t>
            </w:r>
          </w:p>
        </w:tc>
      </w:tr>
    </w:tbl>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t xml:space="preserve">  ÖN BİLGİ  |  Ön Bilgi ve Hazırlık</w:t>
            </w:r>
          </w:p>
        </w:tc>
      </w:tr>
    </w:tbl>
    <w:p w:rsidR="00B07938" w:rsidRDefault="00B07938"/>
    <w:p w:rsidR="00B07938" w:rsidRDefault="0066020B">
      <w:r>
        <w:rPr>
          <w:b/>
          <w:color w:val="1B2A4A"/>
          <w:sz w:val="20"/>
        </w:rPr>
        <w:t xml:space="preserve">Ön Koşul Bilgiler: </w:t>
      </w:r>
      <w:r>
        <w:rPr>
          <w:sz w:val="20"/>
        </w:rPr>
        <w:t>Raspberry Pi OS kurulumu ve temel sistem yapılandırması (Saat 9)</w:t>
      </w:r>
    </w:p>
    <w:p w:rsidR="00B07938" w:rsidRDefault="0066020B">
      <w:pPr>
        <w:spacing w:before="200"/>
      </w:pPr>
      <w:r>
        <w:rPr>
          <w:b/>
          <w:color w:val="757575"/>
          <w:sz w:val="24"/>
        </w:rPr>
        <w:t xml:space="preserve">  Öğrencinin Bilmesi Gerekenler</w:t>
      </w:r>
    </w:p>
    <w:p w:rsidR="00B07938" w:rsidRDefault="0066020B">
      <w:pPr>
        <w:pStyle w:val="ListeMaddemi"/>
      </w:pPr>
      <w:r>
        <w:rPr>
          <w:sz w:val="20"/>
        </w:rPr>
        <w:t>İşletim sistemi kavramı ve dosya/klasör yapısı</w:t>
      </w:r>
    </w:p>
    <w:p w:rsidR="00B07938" w:rsidRDefault="0066020B">
      <w:pPr>
        <w:pStyle w:val="ListeMaddemi"/>
      </w:pPr>
      <w:r>
        <w:rPr>
          <w:sz w:val="20"/>
        </w:rPr>
        <w:t xml:space="preserve">Metin </w:t>
      </w:r>
      <w:r>
        <w:rPr>
          <w:sz w:val="20"/>
        </w:rPr>
        <w:t>tabanlı arayüz (komut satırı) ile grafik arayüz farkı</w:t>
      </w:r>
    </w:p>
    <w:p w:rsidR="00B07938" w:rsidRDefault="0066020B">
      <w:pPr>
        <w:pStyle w:val="ListeMaddemi"/>
      </w:pPr>
      <w:r>
        <w:rPr>
          <w:sz w:val="20"/>
        </w:rPr>
        <w:t>Raspberry Pi'nin açılmış ve çalışır durumda olması</w:t>
      </w:r>
    </w:p>
    <w:p w:rsidR="00B07938" w:rsidRDefault="0066020B">
      <w:pPr>
        <w:spacing w:before="200"/>
      </w:pPr>
      <w:r>
        <w:rPr>
          <w:b/>
          <w:color w:val="757575"/>
          <w:sz w:val="24"/>
        </w:rPr>
        <w:t xml:space="preserve">  Olası Kavram Yanılgıları</w:t>
      </w:r>
    </w:p>
    <w:p w:rsidR="00B07938" w:rsidRDefault="0066020B">
      <w:pPr>
        <w:pStyle w:val="ListeMaddemi"/>
      </w:pPr>
      <w:r>
        <w:rPr>
          <w:sz w:val="20"/>
        </w:rPr>
        <w:t>Linux komut satırı çok zordur ve sadece uzmanlar kullanır - temel komutları öğrenmek birkaç saat sürer ve son derece güçlü b</w:t>
      </w:r>
      <w:r>
        <w:rPr>
          <w:sz w:val="20"/>
        </w:rPr>
        <w:t>ir araçtır</w:t>
      </w:r>
    </w:p>
    <w:p w:rsidR="00B07938" w:rsidRDefault="0066020B">
      <w:pPr>
        <w:pStyle w:val="ListeMaddemi"/>
      </w:pPr>
      <w:r>
        <w:rPr>
          <w:sz w:val="20"/>
        </w:rPr>
        <w:t>Grafik arayüz her işi yapar, terminale gerek yoktur - pek çok işlem (özellikle otomasyon ve sunucu yönetimi) yalnızca terminal ile verimli şekilde yapılabilir</w:t>
      </w:r>
    </w:p>
    <w:p w:rsidR="00B07938" w:rsidRDefault="0066020B">
      <w:pPr>
        <w:spacing w:before="200"/>
      </w:pPr>
      <w:r>
        <w:rPr>
          <w:b/>
          <w:color w:val="757575"/>
          <w:sz w:val="24"/>
        </w:rPr>
        <w:t xml:space="preserve">  Hazırlık Materyalleri</w:t>
      </w:r>
    </w:p>
    <w:p w:rsidR="00B07938" w:rsidRDefault="0066020B">
      <w:pPr>
        <w:pStyle w:val="ListeMaddemi"/>
      </w:pPr>
      <w:r>
        <w:rPr>
          <w:sz w:val="20"/>
        </w:rPr>
        <w:t>Çalışır durumda Raspberry Pi</w:t>
      </w:r>
    </w:p>
    <w:p w:rsidR="00B07938" w:rsidRDefault="0066020B">
      <w:pPr>
        <w:pStyle w:val="ListeMaddemi"/>
      </w:pPr>
      <w:r>
        <w:rPr>
          <w:sz w:val="20"/>
        </w:rPr>
        <w:t xml:space="preserve">Linux komut referans kartı </w:t>
      </w:r>
      <w:r>
        <w:rPr>
          <w:sz w:val="20"/>
        </w:rPr>
        <w:t>(basılı)</w:t>
      </w:r>
    </w:p>
    <w:p w:rsidR="00B07938" w:rsidRDefault="0066020B">
      <w:pPr>
        <w:pStyle w:val="ListeMaddemi"/>
      </w:pPr>
      <w:r>
        <w:rPr>
          <w:sz w:val="20"/>
        </w:rPr>
        <w:t>Projeksiyon cihazı</w:t>
      </w:r>
    </w:p>
    <w:p w:rsidR="00B07938" w:rsidRDefault="0066020B">
      <w:pPr>
        <w:pStyle w:val="ListeMaddemi"/>
      </w:pPr>
      <w:r>
        <w:rPr>
          <w:sz w:val="20"/>
        </w:rPr>
        <w:t>Temel komutlar tablosu posteri</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B07938" w:rsidRDefault="0066020B">
            <w:r>
              <w:rPr>
                <w:b/>
                <w:color w:val="FFFFFF"/>
                <w:sz w:val="28"/>
              </w:rPr>
              <w:t xml:space="preserve">  E1  |  GİRME (ENGAGE)  —  Dikkat Çekme &amp; Merak Uyandırma</w:t>
            </w:r>
          </w:p>
        </w:tc>
      </w:tr>
    </w:tbl>
    <w:p w:rsidR="00B07938" w:rsidRDefault="00B07938"/>
    <w:p w:rsidR="00B07938" w:rsidRDefault="0066020B">
      <w:r>
        <w:rPr>
          <w:i/>
          <w:color w:val="2C6FAD"/>
          <w:sz w:val="20"/>
        </w:rPr>
        <w:t xml:space="preserve">  Süre: 5 dakika</w:t>
      </w:r>
    </w:p>
    <w:p w:rsidR="00B07938" w:rsidRDefault="0066020B">
      <w:r>
        <w:rPr>
          <w:b/>
          <w:color w:val="1B2A4A"/>
          <w:sz w:val="20"/>
        </w:rPr>
        <w:lastRenderedPageBreak/>
        <w:t xml:space="preserve">Dikkat Çekici Soru: </w:t>
      </w:r>
      <w:r>
        <w:rPr>
          <w:sz w:val="20"/>
        </w:rPr>
        <w:t>Bilgisayarınıza do</w:t>
      </w:r>
      <w:r>
        <w:rPr>
          <w:sz w:val="20"/>
        </w:rPr>
        <w:t>sya kopyalamak için fareyle sürükle-bırak yapıyorsunuz. Peki ya 1000 dosyayı aynı anda kopyalamanız gerekse? Terminal ile tek bir komut satırında bunu saniyeler içinde yapabilirsiniz. İşte Linux komut satırının gücü burada ortaya çıkar.</w:t>
      </w:r>
    </w:p>
    <w:p w:rsidR="00B07938" w:rsidRDefault="0066020B">
      <w:r>
        <w:rPr>
          <w:b/>
          <w:color w:val="1B2A4A"/>
          <w:sz w:val="20"/>
        </w:rPr>
        <w:t>Günlük Hayat Bağlan</w:t>
      </w:r>
      <w:r>
        <w:rPr>
          <w:b/>
          <w:color w:val="1B2A4A"/>
          <w:sz w:val="20"/>
        </w:rPr>
        <w:t xml:space="preserve">tısı: </w:t>
      </w:r>
      <w:r>
        <w:rPr>
          <w:sz w:val="20"/>
        </w:rPr>
        <w:t xml:space="preserve">Telefonunuzda bir uygulamayı açmak için simgeye dokunursunuz - bu grafik arayüzdür. Terminal ise aynı işi yazarak yapar, ama çok daha hızlı ve esnek bir şekilde. Bir şef ile garson arasındaki fark gibi: Grafik arayüz garson (menüden seçim), terminal </w:t>
      </w:r>
      <w:r>
        <w:rPr>
          <w:sz w:val="20"/>
        </w:rPr>
        <w:t>ise doğrudan şefe söylemek (istediğiniz her şeyi tarif edebilirsiniz).</w:t>
      </w:r>
    </w:p>
    <w:p w:rsidR="00B07938" w:rsidRDefault="0066020B">
      <w:pPr>
        <w:spacing w:before="200"/>
      </w:pPr>
      <w:r>
        <w:rPr>
          <w:b/>
          <w:color w:val="2C6FAD"/>
          <w:sz w:val="24"/>
        </w:rPr>
        <w:t xml:space="preserve">  Ön Bilgi Yoklama Soruları</w:t>
      </w:r>
    </w:p>
    <w:p w:rsidR="00B07938" w:rsidRDefault="0066020B">
      <w:r>
        <w:rPr>
          <w:b/>
          <w:color w:val="2C6FAD"/>
          <w:sz w:val="20"/>
        </w:rPr>
        <w:t xml:space="preserve">  1. </w:t>
      </w:r>
      <w:r>
        <w:rPr>
          <w:sz w:val="20"/>
        </w:rPr>
        <w:t>Kursiyerlerden bilgisayarlarında dosya ve klasör işlemlerini nasıl yaptıklarını, komut satırı ile grafik arayüz farkını açıklamaları istenir.</w:t>
      </w:r>
    </w:p>
    <w:p w:rsidR="00B07938" w:rsidRDefault="0066020B">
      <w:pPr>
        <w:spacing w:before="200"/>
      </w:pPr>
      <w:r>
        <w:rPr>
          <w:b/>
          <w:color w:val="2C6FAD"/>
          <w:sz w:val="24"/>
        </w:rPr>
        <w:t xml:space="preserve">  Motivasyon Etkinliği: "Terminal ile Tanışma"</w:t>
      </w:r>
    </w:p>
    <w:p w:rsidR="00B07938" w:rsidRDefault="0066020B">
      <w:r>
        <w:rPr>
          <w:b/>
          <w:color w:val="1B2A4A"/>
          <w:sz w:val="20"/>
        </w:rPr>
        <w:t xml:space="preserve">Açıklama: </w:t>
      </w:r>
      <w:r>
        <w:rPr>
          <w:sz w:val="20"/>
        </w:rPr>
        <w:t>Kursiyerler ilk kez Linux terminalini açıyor ve temel komutlarla tanışıyor.</w:t>
      </w:r>
    </w:p>
    <w:p w:rsidR="00B07938" w:rsidRDefault="0066020B">
      <w:r>
        <w:rPr>
          <w:b/>
          <w:color w:val="1B2A4A"/>
          <w:sz w:val="20"/>
        </w:rPr>
        <w:t xml:space="preserve">Yönerge: </w:t>
      </w:r>
      <w:r>
        <w:rPr>
          <w:sz w:val="20"/>
        </w:rPr>
        <w:t>Eğitmen Raspberry Pi'de terminal uygulamasını açar. Kursiyerlerden terminale 'ls' yazıp Enter tuşuna basmaları ist</w:t>
      </w:r>
      <w:r>
        <w:rPr>
          <w:sz w:val="20"/>
        </w:rPr>
        <w:t>enir. Ekranda dosya ve klasör listesinin görünmesi tartışılır. Ardından 'pwd' komutu denenir ve çıktının ne anlama geldiği sorulur.</w:t>
      </w:r>
    </w:p>
    <w:p w:rsidR="00B07938" w:rsidRDefault="0066020B">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B07938" w:rsidRDefault="0066020B">
            <w:r>
              <w:rPr>
                <w:sz w:val="20"/>
              </w:rPr>
              <w:t>Bir sunucu odasındasınız ve sunucuda monitör veya fare yok - sadece bir klavye ve metin ekranı va</w:t>
            </w:r>
            <w:r>
              <w:rPr>
                <w:sz w:val="20"/>
              </w:rPr>
              <w:t>r. Sunucudaki dosyaları yönetmeniz, yeni yazılım kurmanız ve sistemi güncellemeniz gerekiyor. Grafik arayüz olmadan bu işlemleri nasıl yaparsınız?</w:t>
            </w:r>
          </w:p>
        </w:tc>
      </w:tr>
    </w:tbl>
    <w:p w:rsidR="00B07938" w:rsidRDefault="00B07938"/>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B07938" w:rsidRDefault="0066020B">
            <w:r>
              <w:rPr>
                <w:b/>
                <w:color w:val="FFFFFF"/>
                <w:sz w:val="28"/>
              </w:rPr>
              <w:t xml:space="preserve">  E2  |  KEŞİF (EXPLORE)  </w:t>
            </w:r>
            <w:r>
              <w:rPr>
                <w:b/>
                <w:color w:val="FFFFFF"/>
                <w:sz w:val="28"/>
              </w:rPr>
              <w:t>—  Aktif Keşif &amp; Deneyimleme</w:t>
            </w:r>
          </w:p>
        </w:tc>
      </w:tr>
    </w:tbl>
    <w:p w:rsidR="00B07938" w:rsidRDefault="00B07938"/>
    <w:p w:rsidR="00B07938" w:rsidRDefault="0066020B">
      <w:r>
        <w:rPr>
          <w:i/>
          <w:color w:val="007A7A"/>
          <w:sz w:val="20"/>
        </w:rPr>
        <w:t xml:space="preserve">  Süre: 10 dakika</w:t>
      </w:r>
    </w:p>
    <w:p w:rsidR="00B07938" w:rsidRDefault="0066020B">
      <w:pPr>
        <w:spacing w:before="200"/>
      </w:pPr>
      <w:r>
        <w:rPr>
          <w:b/>
          <w:color w:val="007A7A"/>
          <w:sz w:val="24"/>
        </w:rPr>
        <w:t xml:space="preserve">  Keşif Etkinliği: "Linux Komut Keşfi"</w:t>
      </w:r>
    </w:p>
    <w:p w:rsidR="00B07938" w:rsidRDefault="0066020B">
      <w:r>
        <w:rPr>
          <w:b/>
          <w:color w:val="1B2A4A"/>
          <w:sz w:val="20"/>
        </w:rPr>
        <w:t xml:space="preserve">Türü: </w:t>
      </w:r>
      <w:r>
        <w:rPr>
          <w:sz w:val="20"/>
        </w:rPr>
        <w:t>Bireysel uygulama ve keşif</w:t>
      </w:r>
    </w:p>
    <w:p w:rsidR="00B07938" w:rsidRDefault="0066020B">
      <w:r>
        <w:rPr>
          <w:b/>
          <w:color w:val="1B2A4A"/>
          <w:sz w:val="20"/>
        </w:rPr>
        <w:t xml:space="preserve">Amacı: </w:t>
      </w:r>
      <w:r>
        <w:rPr>
          <w:sz w:val="20"/>
        </w:rPr>
        <w:t>Temel Linux komutlarını deneyerek öğrenme ve komut yapısını keşfetme</w:t>
      </w:r>
    </w:p>
    <w:p w:rsidR="00B07938" w:rsidRDefault="0066020B">
      <w:r>
        <w:rPr>
          <w:b/>
          <w:color w:val="1B2A4A"/>
          <w:sz w:val="20"/>
        </w:rPr>
        <w:t xml:space="preserve">Malzemeler: </w:t>
      </w:r>
      <w:r>
        <w:rPr>
          <w:sz w:val="20"/>
        </w:rPr>
        <w:t>Çalışır Raspberry Pi, terminal uygulaması, komu</w:t>
      </w:r>
      <w:r>
        <w:rPr>
          <w:sz w:val="20"/>
        </w:rPr>
        <w:t>t referans kartı</w:t>
      </w:r>
    </w:p>
    <w:p w:rsidR="00B07938" w:rsidRDefault="0066020B">
      <w:pPr>
        <w:spacing w:before="200"/>
      </w:pPr>
      <w:r>
        <w:rPr>
          <w:b/>
          <w:color w:val="007A7A"/>
          <w:sz w:val="24"/>
        </w:rPr>
        <w:t xml:space="preserve">  Yönerge Adımları</w:t>
      </w:r>
    </w:p>
    <w:p w:rsidR="00B07938" w:rsidRDefault="0066020B">
      <w:r>
        <w:rPr>
          <w:b/>
          <w:color w:val="007A7A"/>
          <w:sz w:val="20"/>
        </w:rPr>
        <w:t xml:space="preserve">  1. </w:t>
      </w:r>
      <w:r>
        <w:rPr>
          <w:sz w:val="20"/>
        </w:rPr>
        <w:t>Terminal'de pwd, ls, ls -la komutlarını deneyin ve çıktıları karşılaştırın</w:t>
      </w:r>
    </w:p>
    <w:p w:rsidR="00B07938" w:rsidRDefault="0066020B">
      <w:r>
        <w:rPr>
          <w:b/>
          <w:color w:val="007A7A"/>
          <w:sz w:val="20"/>
        </w:rPr>
        <w:t xml:space="preserve">  2. </w:t>
      </w:r>
      <w:r>
        <w:rPr>
          <w:sz w:val="20"/>
        </w:rPr>
        <w:t>cd komutuyla farklı dizinlere gidin (cd /home, cd /etc, cd ..) ve pwd ile konumunuzu doğrulayın</w:t>
      </w:r>
    </w:p>
    <w:p w:rsidR="00B07938" w:rsidRDefault="0066020B">
      <w:r>
        <w:rPr>
          <w:b/>
          <w:color w:val="007A7A"/>
          <w:sz w:val="20"/>
        </w:rPr>
        <w:t xml:space="preserve">  3. </w:t>
      </w:r>
      <w:r>
        <w:rPr>
          <w:sz w:val="20"/>
        </w:rPr>
        <w:t xml:space="preserve">mkdir test_klasoru komutuyla yeni </w:t>
      </w:r>
      <w:r>
        <w:rPr>
          <w:sz w:val="20"/>
        </w:rPr>
        <w:t>klasör oluşturun ve ls ile varlığını doğrulayın</w:t>
      </w:r>
    </w:p>
    <w:p w:rsidR="00B07938" w:rsidRDefault="0066020B">
      <w:r>
        <w:rPr>
          <w:b/>
          <w:color w:val="007A7A"/>
          <w:sz w:val="20"/>
        </w:rPr>
        <w:t xml:space="preserve">  4. </w:t>
      </w:r>
      <w:r>
        <w:rPr>
          <w:sz w:val="20"/>
        </w:rPr>
        <w:t>nano merhaba.txt ile bir dosya oluşturun, içine metin yazın, Ctrl+O ile kaydedin ve cat merhaba.txt ile okuyun</w:t>
      </w:r>
    </w:p>
    <w:p w:rsidR="00B07938" w:rsidRDefault="0066020B">
      <w:r>
        <w:rPr>
          <w:b/>
          <w:color w:val="1B2A4A"/>
          <w:sz w:val="20"/>
        </w:rPr>
        <w:t xml:space="preserve">Öğrenci Rolü: </w:t>
      </w:r>
      <w:r>
        <w:rPr>
          <w:sz w:val="20"/>
        </w:rPr>
        <w:t>Her kursiyer kendi Pi'sinde komutları tek tek dener, çıktıları gözlemler ve no</w:t>
      </w:r>
      <w:r>
        <w:rPr>
          <w:sz w:val="20"/>
        </w:rPr>
        <w:t>t alır.</w:t>
      </w:r>
    </w:p>
    <w:p w:rsidR="00B07938" w:rsidRDefault="0066020B">
      <w:r>
        <w:rPr>
          <w:b/>
          <w:color w:val="1B2A4A"/>
          <w:sz w:val="20"/>
        </w:rPr>
        <w:t xml:space="preserve">Öğretmen Rolü: </w:t>
      </w:r>
      <w:r>
        <w:rPr>
          <w:sz w:val="20"/>
        </w:rPr>
        <w:t>Komutların söz dizimini (komut + seçenek + argüman yapısı) açıklar ve yaygın hataları gösterir.</w:t>
      </w:r>
    </w:p>
    <w:p w:rsidR="00B07938" w:rsidRDefault="0066020B">
      <w:r>
        <w:rPr>
          <w:b/>
          <w:color w:val="1B2A4A"/>
          <w:sz w:val="20"/>
        </w:rPr>
        <w:t xml:space="preserve">Beklenen Ürün: </w:t>
      </w:r>
      <w:r>
        <w:rPr>
          <w:sz w:val="20"/>
        </w:rPr>
        <w:t>Terminalde oluşturulmuş dizin ve dosyalar, komut çıktılarının ekran görüntüleri</w:t>
      </w:r>
    </w:p>
    <w:p w:rsidR="00B07938" w:rsidRDefault="0066020B">
      <w:pPr>
        <w:spacing w:before="200"/>
      </w:pPr>
      <w:r>
        <w:rPr>
          <w:b/>
          <w:color w:val="007A7A"/>
          <w:sz w:val="24"/>
        </w:rPr>
        <w:t xml:space="preserve">  Araştırma Soruları</w:t>
      </w:r>
    </w:p>
    <w:p w:rsidR="00B07938" w:rsidRDefault="0066020B">
      <w:r>
        <w:rPr>
          <w:b/>
          <w:color w:val="007A7A"/>
          <w:sz w:val="20"/>
        </w:rPr>
        <w:t xml:space="preserve">  1. </w:t>
      </w:r>
      <w:r>
        <w:rPr>
          <w:sz w:val="20"/>
        </w:rPr>
        <w:t>Linux'ta 'man' k</w:t>
      </w:r>
      <w:r>
        <w:rPr>
          <w:sz w:val="20"/>
        </w:rPr>
        <w:t>omutu ne işe yarar? man ls yazarak komut kılavuzunu inceleyin ve en az 3 yeni ls seçeneği keşfedin.</w:t>
      </w:r>
    </w:p>
    <w:p w:rsidR="00B07938" w:rsidRDefault="0066020B">
      <w:r>
        <w:rPr>
          <w:b/>
          <w:color w:val="1B2A4A"/>
          <w:sz w:val="20"/>
        </w:rPr>
        <w:t xml:space="preserve">Grupla Çalışma Kuralları: </w:t>
      </w:r>
      <w:r>
        <w:rPr>
          <w:sz w:val="20"/>
        </w:rPr>
        <w:t>Komutları doğrudan kopyalamak yerine elle yazın; yazım hatalarını gözlemleyin ve düzeltin.</w:t>
      </w:r>
    </w:p>
    <w:p w:rsidR="00B07938" w:rsidRDefault="0066020B">
      <w:pPr>
        <w:jc w:val="center"/>
      </w:pPr>
      <w:r>
        <w:rPr>
          <w:color w:val="BDBDBD"/>
          <w:sz w:val="12"/>
        </w:rPr>
        <w:t>_______________________________________</w:t>
      </w:r>
      <w:r>
        <w:rPr>
          <w:color w:val="BDBDBD"/>
          <w:sz w:val="12"/>
        </w:rPr>
        <w:t>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B07938" w:rsidRDefault="0066020B">
            <w:r>
              <w:rPr>
                <w:b/>
                <w:color w:val="FFFFFF"/>
                <w:sz w:val="28"/>
              </w:rPr>
              <w:lastRenderedPageBreak/>
              <w:t xml:space="preserve">  E3  |  AÇIKLAMA (EXPLAIN)  —  Kavramları Yapılandırma</w:t>
            </w:r>
          </w:p>
        </w:tc>
      </w:tr>
    </w:tbl>
    <w:p w:rsidR="00B07938" w:rsidRDefault="00B07938"/>
    <w:p w:rsidR="00B07938" w:rsidRDefault="0066020B">
      <w:r>
        <w:rPr>
          <w:i/>
          <w:color w:val="E65C00"/>
          <w:sz w:val="20"/>
        </w:rPr>
        <w:t xml:space="preserve">  Süre: 12 dakika</w:t>
      </w:r>
    </w:p>
    <w:p w:rsidR="00B07938" w:rsidRDefault="0066020B">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B07938">
        <w:trPr>
          <w:jc w:val="center"/>
        </w:trPr>
        <w:tc>
          <w:tcPr>
            <w:tcW w:w="2409" w:type="dxa"/>
            <w:shd w:val="clear" w:color="auto" w:fill="E65C00"/>
          </w:tcPr>
          <w:p w:rsidR="00B07938" w:rsidRDefault="0066020B">
            <w:pPr>
              <w:jc w:val="center"/>
            </w:pPr>
            <w:r>
              <w:rPr>
                <w:b/>
                <w:color w:val="FFFFFF"/>
                <w:sz w:val="18"/>
              </w:rPr>
              <w:t>Kavram</w:t>
            </w:r>
          </w:p>
        </w:tc>
        <w:tc>
          <w:tcPr>
            <w:tcW w:w="2409" w:type="dxa"/>
            <w:shd w:val="clear" w:color="auto" w:fill="E65C00"/>
          </w:tcPr>
          <w:p w:rsidR="00B07938" w:rsidRDefault="0066020B">
            <w:pPr>
              <w:jc w:val="center"/>
            </w:pPr>
            <w:r>
              <w:rPr>
                <w:b/>
                <w:color w:val="FFFFFF"/>
                <w:sz w:val="18"/>
              </w:rPr>
              <w:t>Tanım</w:t>
            </w:r>
          </w:p>
        </w:tc>
        <w:tc>
          <w:tcPr>
            <w:tcW w:w="2409" w:type="dxa"/>
            <w:shd w:val="clear" w:color="auto" w:fill="E65C00"/>
          </w:tcPr>
          <w:p w:rsidR="00B07938" w:rsidRDefault="0066020B">
            <w:pPr>
              <w:jc w:val="center"/>
            </w:pPr>
            <w:r>
              <w:rPr>
                <w:b/>
                <w:color w:val="FFFFFF"/>
                <w:sz w:val="18"/>
              </w:rPr>
              <w:t>Örnek</w:t>
            </w:r>
          </w:p>
        </w:tc>
        <w:tc>
          <w:tcPr>
            <w:tcW w:w="2409" w:type="dxa"/>
            <w:shd w:val="clear" w:color="auto" w:fill="E65C00"/>
          </w:tcPr>
          <w:p w:rsidR="00B07938" w:rsidRDefault="0066020B">
            <w:pPr>
              <w:jc w:val="center"/>
            </w:pPr>
            <w:r>
              <w:rPr>
                <w:b/>
                <w:color w:val="FFFFFF"/>
                <w:sz w:val="18"/>
              </w:rPr>
              <w:t>Görsel Açıklama</w:t>
            </w:r>
          </w:p>
        </w:tc>
      </w:tr>
      <w:tr w:rsidR="00B07938">
        <w:trPr>
          <w:jc w:val="center"/>
        </w:trPr>
        <w:tc>
          <w:tcPr>
            <w:tcW w:w="2409" w:type="dxa"/>
          </w:tcPr>
          <w:p w:rsidR="00B07938" w:rsidRDefault="0066020B">
            <w:r>
              <w:rPr>
                <w:sz w:val="18"/>
              </w:rPr>
              <w:t>Terminal (Komut Satırı)</w:t>
            </w:r>
          </w:p>
        </w:tc>
        <w:tc>
          <w:tcPr>
            <w:tcW w:w="2409" w:type="dxa"/>
          </w:tcPr>
          <w:p w:rsidR="00B07938" w:rsidRDefault="0066020B">
            <w:r>
              <w:rPr>
                <w:sz w:val="18"/>
              </w:rPr>
              <w:t xml:space="preserve">Kullanıcının işletim sistemiyle metin tabanlı komutlar </w:t>
            </w:r>
            <w:r>
              <w:rPr>
                <w:sz w:val="18"/>
              </w:rPr>
              <w:t>aracılığıyla etkileşim kurduğu arayüz</w:t>
            </w:r>
          </w:p>
        </w:tc>
        <w:tc>
          <w:tcPr>
            <w:tcW w:w="2409" w:type="dxa"/>
          </w:tcPr>
          <w:p w:rsidR="00B07938" w:rsidRDefault="0066020B">
            <w:r>
              <w:rPr>
                <w:sz w:val="18"/>
              </w:rPr>
              <w:t>Bash shell, komut istemi (prompt), komut geçmişi (history)</w:t>
            </w:r>
          </w:p>
        </w:tc>
        <w:tc>
          <w:tcPr>
            <w:tcW w:w="2409" w:type="dxa"/>
          </w:tcPr>
          <w:p w:rsidR="00B07938" w:rsidRDefault="0066020B">
            <w:r>
              <w:rPr>
                <w:sz w:val="18"/>
              </w:rPr>
              <w:t>pi@raspberrypi:~ $ şeklinde görünen satırda 'pi' kullanıcı adı, 'raspberrypi' makine adı, '~' ev dizini, '$' normal kullanıcıyı ifade eder</w:t>
            </w:r>
          </w:p>
        </w:tc>
      </w:tr>
      <w:tr w:rsidR="00B07938">
        <w:trPr>
          <w:jc w:val="center"/>
        </w:trPr>
        <w:tc>
          <w:tcPr>
            <w:tcW w:w="2409" w:type="dxa"/>
          </w:tcPr>
          <w:p w:rsidR="00B07938" w:rsidRDefault="0066020B">
            <w:r>
              <w:rPr>
                <w:sz w:val="18"/>
              </w:rPr>
              <w:t>Dizin Navigasyonu</w:t>
            </w:r>
          </w:p>
        </w:tc>
        <w:tc>
          <w:tcPr>
            <w:tcW w:w="2409" w:type="dxa"/>
          </w:tcPr>
          <w:p w:rsidR="00B07938" w:rsidRDefault="0066020B">
            <w:r>
              <w:rPr>
                <w:sz w:val="18"/>
              </w:rPr>
              <w:t>L</w:t>
            </w:r>
            <w:r>
              <w:rPr>
                <w:sz w:val="18"/>
              </w:rPr>
              <w:t>inux dosya sisteminde dizinler arasında gezinmek için kullanılan komutlar: pwd, ls, cd</w:t>
            </w:r>
          </w:p>
        </w:tc>
        <w:tc>
          <w:tcPr>
            <w:tcW w:w="2409" w:type="dxa"/>
          </w:tcPr>
          <w:p w:rsidR="00B07938" w:rsidRDefault="0066020B">
            <w:r>
              <w:rPr>
                <w:sz w:val="18"/>
              </w:rPr>
              <w:t>pwd (mevcut dizin), ls (listeleme), ls -la (detaylı), cd (dizin değiştir), cd .. (üst dizin)</w:t>
            </w:r>
          </w:p>
        </w:tc>
        <w:tc>
          <w:tcPr>
            <w:tcW w:w="2409" w:type="dxa"/>
          </w:tcPr>
          <w:p w:rsidR="00B07938" w:rsidRDefault="0066020B">
            <w:r>
              <w:rPr>
                <w:sz w:val="18"/>
              </w:rPr>
              <w:t xml:space="preserve">Linux'ta tüm dosya sistemi / (kök) dizininden başlar: /home (kullanıcılar), </w:t>
            </w:r>
            <w:r>
              <w:rPr>
                <w:sz w:val="18"/>
              </w:rPr>
              <w:t>/etc (yapılandırma), /var (değişken veriler), /tmp (geçici dosyalar)</w:t>
            </w:r>
          </w:p>
        </w:tc>
      </w:tr>
      <w:tr w:rsidR="00B07938">
        <w:trPr>
          <w:jc w:val="center"/>
        </w:trPr>
        <w:tc>
          <w:tcPr>
            <w:tcW w:w="2409" w:type="dxa"/>
          </w:tcPr>
          <w:p w:rsidR="00B07938" w:rsidRDefault="0066020B">
            <w:r>
              <w:rPr>
                <w:sz w:val="18"/>
              </w:rPr>
              <w:t>Dosya İşlemleri</w:t>
            </w:r>
          </w:p>
        </w:tc>
        <w:tc>
          <w:tcPr>
            <w:tcW w:w="2409" w:type="dxa"/>
          </w:tcPr>
          <w:p w:rsidR="00B07938" w:rsidRDefault="0066020B">
            <w:r>
              <w:rPr>
                <w:sz w:val="18"/>
              </w:rPr>
              <w:t>Dosya ve dizin oluşturma, kopyalama, taşıma ve silme komutları: mkdir, touch, cp, mv, rm</w:t>
            </w:r>
          </w:p>
        </w:tc>
        <w:tc>
          <w:tcPr>
            <w:tcW w:w="2409" w:type="dxa"/>
          </w:tcPr>
          <w:p w:rsidR="00B07938" w:rsidRDefault="0066020B">
            <w:r>
              <w:rPr>
                <w:sz w:val="18"/>
              </w:rPr>
              <w:t>mkdir (dizin oluştur), touch (boş dosya), cp (kopyala), mv (taşı/yeniden adlandır</w:t>
            </w:r>
            <w:r>
              <w:rPr>
                <w:sz w:val="18"/>
              </w:rPr>
              <w:t>), rm (sil), rm -r (dizin sil)</w:t>
            </w:r>
          </w:p>
        </w:tc>
        <w:tc>
          <w:tcPr>
            <w:tcW w:w="2409" w:type="dxa"/>
          </w:tcPr>
          <w:p w:rsidR="00B07938" w:rsidRDefault="0066020B">
            <w:r>
              <w:rPr>
                <w:sz w:val="18"/>
              </w:rPr>
              <w:t>rm komutu geri alınamaz! rm -rf / komutu tüm sistemi siler - sudo ile çalıştırılırsa felaket olur. Her zaman silmeden önce dosyayı doğrulayın</w:t>
            </w:r>
          </w:p>
        </w:tc>
      </w:tr>
      <w:tr w:rsidR="00B07938">
        <w:trPr>
          <w:jc w:val="center"/>
        </w:trPr>
        <w:tc>
          <w:tcPr>
            <w:tcW w:w="2409" w:type="dxa"/>
          </w:tcPr>
          <w:p w:rsidR="00B07938" w:rsidRDefault="0066020B">
            <w:r>
              <w:rPr>
                <w:sz w:val="18"/>
              </w:rPr>
              <w:t>Paket Yönetimi (APT)</w:t>
            </w:r>
          </w:p>
        </w:tc>
        <w:tc>
          <w:tcPr>
            <w:tcW w:w="2409" w:type="dxa"/>
          </w:tcPr>
          <w:p w:rsidR="00B07938" w:rsidRDefault="0066020B">
            <w:r>
              <w:rPr>
                <w:sz w:val="18"/>
              </w:rPr>
              <w:t xml:space="preserve">Debian/Ubuntu tabanlı sistemlerde yazılım kurulumu, </w:t>
            </w:r>
            <w:r>
              <w:rPr>
                <w:sz w:val="18"/>
              </w:rPr>
              <w:t>güncelleme ve kaldırma için kullanılan paket yönetim sistemi</w:t>
            </w:r>
          </w:p>
        </w:tc>
        <w:tc>
          <w:tcPr>
            <w:tcW w:w="2409" w:type="dxa"/>
          </w:tcPr>
          <w:p w:rsidR="00B07938" w:rsidRDefault="0066020B">
            <w:r>
              <w:rPr>
                <w:sz w:val="18"/>
              </w:rPr>
              <w:t>apt update (liste güncelle), apt install (kur), apt remove (kaldır), apt upgrade (güncelle)</w:t>
            </w:r>
          </w:p>
        </w:tc>
        <w:tc>
          <w:tcPr>
            <w:tcW w:w="2409" w:type="dxa"/>
          </w:tcPr>
          <w:p w:rsidR="00B07938" w:rsidRDefault="0066020B">
            <w:r>
              <w:rPr>
                <w:sz w:val="18"/>
              </w:rPr>
              <w:t>sudo apt install vlc komutu VLC medya oynatıcısını depolardan indirir ve tüm bağımlılıklarıyla birlikte</w:t>
            </w:r>
            <w:r>
              <w:rPr>
                <w:sz w:val="18"/>
              </w:rPr>
              <w:t xml:space="preserve"> otomatik olarak kurar</w:t>
            </w:r>
          </w:p>
        </w:tc>
      </w:tr>
    </w:tbl>
    <w:p w:rsidR="00B07938" w:rsidRDefault="00B07938"/>
    <w:p w:rsidR="00B07938" w:rsidRDefault="0066020B">
      <w:pPr>
        <w:spacing w:before="200"/>
      </w:pPr>
      <w:r>
        <w:rPr>
          <w:b/>
          <w:color w:val="E65C00"/>
          <w:sz w:val="24"/>
        </w:rPr>
        <w:t xml:space="preserve">  Konu Anlatımı</w:t>
      </w:r>
    </w:p>
    <w:p w:rsidR="00B07938" w:rsidRDefault="0066020B">
      <w:r>
        <w:rPr>
          <w:sz w:val="20"/>
        </w:rPr>
        <w:t>Linux Komut Satırı Yapısı: Her Linux komutu şu yapıyı izler: komut [seçenekler] [argümanlar]. Örnek: ls -la /home. Burada ls komut, -la seçenekler (l=uzun liste, a=gizli dosyalar dahil), /home ise argümandır. Komutl</w:t>
      </w:r>
      <w:r>
        <w:rPr>
          <w:sz w:val="20"/>
        </w:rPr>
        <w:t>ar büyük/küçük harfe duyarlıdır: LS çalışmaz, ls çalışır. Tab tuşu ile otomatik tamamlama, yukarı ok ile önceki komutlara erişim sağlanır. history komutu tüm komut geçmişini gösterir.</w:t>
      </w:r>
    </w:p>
    <w:p w:rsidR="00B07938" w:rsidRDefault="0066020B">
      <w:r>
        <w:rPr>
          <w:sz w:val="20"/>
        </w:rPr>
        <w:t>Temel Navigasyon Komutları: pwd (Print Working Directory): Mevcut dizini</w:t>
      </w:r>
      <w:r>
        <w:rPr>
          <w:sz w:val="20"/>
        </w:rPr>
        <w:t>n tam yolunu gösterir. ls (List): Dizin içeriğini listeler. Seçenekler: -l (detaylı), -a (gizli dosyalar), -h (okunabilir boyutlar), -R (alt dizinler). cd (Change Directory): Dizin değiştirme. cd /etc (mutlak yol), cd Documents (göreceli yol), cd .. (üst d</w:t>
      </w:r>
      <w:r>
        <w:rPr>
          <w:sz w:val="20"/>
        </w:rPr>
        <w:t>izin), cd ~ veya cd (ev dizini), cd - (önceki dizin). Linux dizin yapısı: / (kök), /home/pi (kullanıcı ev dizini), /etc (yapılandırma dosyaları), /var/log (log dosyaları), /usr/bin (programlar).</w:t>
      </w:r>
    </w:p>
    <w:p w:rsidR="00B07938" w:rsidRDefault="0066020B">
      <w:r>
        <w:rPr>
          <w:sz w:val="20"/>
        </w:rPr>
        <w:t>Dosya ve Dizin Yönetimi: Oluşturma: mkdir klasor_adi (dizin o</w:t>
      </w:r>
      <w:r>
        <w:rPr>
          <w:sz w:val="20"/>
        </w:rPr>
        <w:t>luştur), mkdir -p a/b/c (iç içe dizinler), touch dosya.txt (boş dosya). Kopyalama: cp kaynak hedef, cp -r klasor yeni_klasor (dizin kopyala). Taşıma/Yeniden Adlandırma: mv eski_ad yeni_ad, mv dosya.txt /home/pi/Documents/. Silme: rm dosya.txt, rm -r klasor</w:t>
      </w:r>
      <w:r>
        <w:rPr>
          <w:sz w:val="20"/>
        </w:rPr>
        <w:t xml:space="preserve"> (dizini içeriğiyle sil), rm -i dosya (onay iste). Dosya görüntüleme: cat dosya.txt (tümünü göster), less dosya.txt (sayfa sayfa), head -5 dosya.txt (ilk 5 satır), tail -5 dosya.txt (son 5 satır). Metin düzenleme: nano dosya.txt (Ctrl+O kaydet, Ctrl+X çık)</w:t>
      </w:r>
      <w:r>
        <w:rPr>
          <w:sz w:val="20"/>
        </w:rPr>
        <w:t>.</w:t>
      </w:r>
    </w:p>
    <w:p w:rsidR="00B07938" w:rsidRDefault="0066020B">
      <w:r>
        <w:rPr>
          <w:sz w:val="20"/>
        </w:rPr>
        <w:t>Yetki Yönetimi ve Paket Yönetimi: sudo (Super User DO): Yönetici yetkisiyle komut çalıştırma. sudo komutu şifre sorar ve 15 dakika boyunca tekrar sormaz. chmod (Change Mode): Dosya izinlerini değiştirme. chmod 755 script.sh (sahibi: okuma+yazma+çalıştırm</w:t>
      </w:r>
      <w:r>
        <w:rPr>
          <w:sz w:val="20"/>
        </w:rPr>
        <w:t>a, diğerleri: okuma+çalıştırma). APT Paket Yöneticisi: sudo apt update (paket listesini güncelle - her kurulumdan önce yapılmalı), sudo apt install paket_adi (yazılım kur), sudo apt remove paket_adi (kaldır), sudo apt autoremove (gereksiz bağımlılıkları te</w:t>
      </w:r>
      <w:r>
        <w:rPr>
          <w:sz w:val="20"/>
        </w:rPr>
        <w:t>mizle), apt search anahtar_kelime (paket ara). Örnek: sudo apt install htop (gelişmiş görev yöneticisi kurulumu).</w:t>
      </w:r>
    </w:p>
    <w:p w:rsidR="00B07938" w:rsidRDefault="0066020B">
      <w:pPr>
        <w:spacing w:before="200"/>
      </w:pPr>
      <w:r>
        <w:rPr>
          <w:b/>
          <w:color w:val="E65C00"/>
          <w:sz w:val="24"/>
        </w:rPr>
        <w:lastRenderedPageBreak/>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E65C00"/>
          </w:tcPr>
          <w:p w:rsidR="00B07938" w:rsidRDefault="0066020B">
            <w:pPr>
              <w:jc w:val="center"/>
            </w:pPr>
            <w:r>
              <w:rPr>
                <w:b/>
                <w:color w:val="FFFFFF"/>
                <w:sz w:val="18"/>
              </w:rPr>
              <w:t>Örnek</w:t>
            </w:r>
          </w:p>
        </w:tc>
        <w:tc>
          <w:tcPr>
            <w:tcW w:w="3213" w:type="dxa"/>
            <w:shd w:val="clear" w:color="auto" w:fill="E65C00"/>
          </w:tcPr>
          <w:p w:rsidR="00B07938" w:rsidRDefault="0066020B">
            <w:pPr>
              <w:jc w:val="center"/>
            </w:pPr>
            <w:r>
              <w:rPr>
                <w:b/>
                <w:color w:val="FFFFFF"/>
                <w:sz w:val="18"/>
              </w:rPr>
              <w:t>Açıklama</w:t>
            </w:r>
          </w:p>
        </w:tc>
        <w:tc>
          <w:tcPr>
            <w:tcW w:w="3213" w:type="dxa"/>
            <w:shd w:val="clear" w:color="auto" w:fill="E65C00"/>
          </w:tcPr>
          <w:p w:rsidR="00B07938" w:rsidRDefault="0066020B">
            <w:pPr>
              <w:jc w:val="center"/>
            </w:pPr>
            <w:r>
              <w:rPr>
                <w:b/>
                <w:color w:val="FFFFFF"/>
                <w:sz w:val="18"/>
              </w:rPr>
              <w:t>Günlük Hayat Bağlantısı</w:t>
            </w:r>
          </w:p>
        </w:tc>
      </w:tr>
      <w:tr w:rsidR="00B07938">
        <w:trPr>
          <w:jc w:val="center"/>
        </w:trPr>
        <w:tc>
          <w:tcPr>
            <w:tcW w:w="3213" w:type="dxa"/>
          </w:tcPr>
          <w:p w:rsidR="00B07938" w:rsidRDefault="0066020B">
            <w:r>
              <w:rPr>
                <w:sz w:val="18"/>
              </w:rPr>
              <w:t>Dizin oluşturma ve navigasyon</w:t>
            </w:r>
          </w:p>
        </w:tc>
        <w:tc>
          <w:tcPr>
            <w:tcW w:w="3213" w:type="dxa"/>
          </w:tcPr>
          <w:p w:rsidR="00B07938" w:rsidRDefault="0066020B">
            <w:r>
              <w:rPr>
                <w:sz w:val="18"/>
              </w:rPr>
              <w:t xml:space="preserve">Komutlar: mkdir -p projeler/python/ilk_proje &amp;&amp; cd </w:t>
            </w:r>
            <w:r>
              <w:rPr>
                <w:sz w:val="18"/>
              </w:rPr>
              <w:t>projeler/python/ilk_proje &amp;&amp; pwd. Çıktı: /home/pi/projeler/python/ilk_proje. Açıklama: mkdir -p iç içe dizinleri tek komutla oluşturur, cd ile giriş yapılır, pwd ile konum doğrulanır. ls -la ile içerik kontrol edilir (boş dizin: sadece . ve .. görünür).</w:t>
            </w:r>
          </w:p>
        </w:tc>
        <w:tc>
          <w:tcPr>
            <w:tcW w:w="3213" w:type="dxa"/>
          </w:tcPr>
          <w:p w:rsidR="00B07938" w:rsidRDefault="0066020B">
            <w:r>
              <w:rPr>
                <w:sz w:val="18"/>
              </w:rPr>
              <w:t>İç</w:t>
            </w:r>
            <w:r>
              <w:rPr>
                <w:sz w:val="18"/>
              </w:rPr>
              <w:t xml:space="preserve"> içe dizin yapısı projelerinizi organize etmek için temeldir</w:t>
            </w:r>
          </w:p>
        </w:tc>
      </w:tr>
      <w:tr w:rsidR="00B07938">
        <w:trPr>
          <w:jc w:val="center"/>
        </w:trPr>
        <w:tc>
          <w:tcPr>
            <w:tcW w:w="3213" w:type="dxa"/>
          </w:tcPr>
          <w:p w:rsidR="00B07938" w:rsidRDefault="0066020B">
            <w:r>
              <w:rPr>
                <w:sz w:val="18"/>
              </w:rPr>
              <w:t>Dosya oluşturma ve düzenleme</w:t>
            </w:r>
          </w:p>
        </w:tc>
        <w:tc>
          <w:tcPr>
            <w:tcW w:w="3213" w:type="dxa"/>
          </w:tcPr>
          <w:p w:rsidR="00B07938" w:rsidRDefault="0066020B">
            <w:r>
              <w:rPr>
                <w:sz w:val="18"/>
              </w:rPr>
              <w:t>Komutlar: nano notlar.txt &gt; İçine 'Merhaba Linux!' yazın &gt; Ctrl+O (kaydet) &gt; Enter &gt; Ctrl+X (çık). cat notlar.txt ile içeriği görün. cp notlar.txt yedek_notlar.txt i</w:t>
            </w:r>
            <w:r>
              <w:rPr>
                <w:sz w:val="18"/>
              </w:rPr>
              <w:t>le kopyalayın. mv yedek_notlar.txt Documents/ ile taşıyın. ls Documents/ ile doğrulayın.</w:t>
            </w:r>
          </w:p>
        </w:tc>
        <w:tc>
          <w:tcPr>
            <w:tcW w:w="3213" w:type="dxa"/>
          </w:tcPr>
          <w:p w:rsidR="00B07938" w:rsidRDefault="0066020B">
            <w:r>
              <w:rPr>
                <w:sz w:val="18"/>
              </w:rPr>
              <w:t>nano editörü terminal içinde basit metin düzenleme sağlar</w:t>
            </w:r>
          </w:p>
        </w:tc>
      </w:tr>
      <w:tr w:rsidR="00B07938">
        <w:trPr>
          <w:jc w:val="center"/>
        </w:trPr>
        <w:tc>
          <w:tcPr>
            <w:tcW w:w="3213" w:type="dxa"/>
          </w:tcPr>
          <w:p w:rsidR="00B07938" w:rsidRDefault="0066020B">
            <w:r>
              <w:rPr>
                <w:sz w:val="18"/>
              </w:rPr>
              <w:t>Yazılım kurulumu</w:t>
            </w:r>
          </w:p>
        </w:tc>
        <w:tc>
          <w:tcPr>
            <w:tcW w:w="3213" w:type="dxa"/>
          </w:tcPr>
          <w:p w:rsidR="00B07938" w:rsidRDefault="0066020B">
            <w:r>
              <w:rPr>
                <w:sz w:val="18"/>
              </w:rPr>
              <w:t>Komutlar: sudo apt update (paket listesini güncelle) &gt; sudo apt install neofetch -y (neofet</w:t>
            </w:r>
            <w:r>
              <w:rPr>
                <w:sz w:val="18"/>
              </w:rPr>
              <w:t>ch kur, -y ile otomatik onayla) &gt; neofetch (çalıştır: sistem bilgileri ASCII sanatıyla görüntülenir). sudo apt install htop -y &gt; htop (gelişmiş görev yöneticisi: CPU, RAM kullanımı canlı izlenir). Kaldırma: sudo apt remove neofetch -y.</w:t>
            </w:r>
          </w:p>
        </w:tc>
        <w:tc>
          <w:tcPr>
            <w:tcW w:w="3213" w:type="dxa"/>
          </w:tcPr>
          <w:p w:rsidR="00B07938" w:rsidRDefault="0066020B">
            <w:r>
              <w:rPr>
                <w:sz w:val="18"/>
              </w:rPr>
              <w:t>APT ile binlerce ücr</w:t>
            </w:r>
            <w:r>
              <w:rPr>
                <w:sz w:val="18"/>
              </w:rPr>
              <w:t>etsiz yazılıma tek komutla erişilebilir</w:t>
            </w:r>
          </w:p>
        </w:tc>
      </w:tr>
    </w:tbl>
    <w:p w:rsidR="00B07938" w:rsidRDefault="00B07938"/>
    <w:p w:rsidR="00B07938" w:rsidRDefault="0066020B">
      <w:pPr>
        <w:spacing w:before="200"/>
      </w:pPr>
      <w:r>
        <w:rPr>
          <w:b/>
          <w:color w:val="E65C00"/>
          <w:sz w:val="24"/>
        </w:rPr>
        <w:t xml:space="preserve">  Görseller ve Tablolar</w:t>
      </w:r>
    </w:p>
    <w:p w:rsidR="00B07938" w:rsidRDefault="0066020B">
      <w:pPr>
        <w:pStyle w:val="ListeMaddemi"/>
      </w:pPr>
      <w:r>
        <w:rPr>
          <w:sz w:val="20"/>
        </w:rPr>
        <w:t>Linux dizin yapısı ağaç diyagramı (/ kökünden başlayarak)</w:t>
      </w:r>
    </w:p>
    <w:p w:rsidR="00B07938" w:rsidRDefault="0066020B">
      <w:pPr>
        <w:pStyle w:val="ListeMaddemi"/>
      </w:pPr>
      <w:r>
        <w:rPr>
          <w:sz w:val="20"/>
        </w:rPr>
        <w:t>Temel komutlar referans tablosu posteri</w:t>
      </w:r>
    </w:p>
    <w:p w:rsidR="00B07938" w:rsidRDefault="0066020B">
      <w:pPr>
        <w:spacing w:before="200"/>
      </w:pPr>
      <w:r>
        <w:rPr>
          <w:b/>
          <w:color w:val="E65C00"/>
          <w:sz w:val="24"/>
        </w:rPr>
        <w:t xml:space="preserve">  Analoji ve Benzetmeler</w:t>
      </w:r>
    </w:p>
    <w:p w:rsidR="00B07938" w:rsidRDefault="0066020B">
      <w:r>
        <w:rPr>
          <w:b/>
          <w:color w:val="E65C00"/>
          <w:sz w:val="20"/>
        </w:rPr>
        <w:t xml:space="preserve">  1. </w:t>
      </w:r>
      <w:r>
        <w:rPr>
          <w:sz w:val="20"/>
        </w:rPr>
        <w:t xml:space="preserve">Linux dizin yapısı = Bir binanın kat planı gibidir: / (kök) </w:t>
      </w:r>
      <w:r>
        <w:rPr>
          <w:sz w:val="20"/>
        </w:rPr>
        <w:t>bina girişi, /home odalar, /etc yönetim ofisi, /tmp çöp odası. Terminal komutları = Bir restorandaki sipariş sistemi gibidir: 'ls' menüyü görmek, 'cd' masaya gitmek, 'mkdir' yeni masa açmak, 'rm' masayı kaldırmak</w:t>
      </w:r>
    </w:p>
    <w:p w:rsidR="00B07938" w:rsidRDefault="0066020B">
      <w:pPr>
        <w:spacing w:before="200"/>
      </w:pPr>
      <w:r>
        <w:rPr>
          <w:b/>
          <w:color w:val="E65C00"/>
          <w:sz w:val="24"/>
        </w:rPr>
        <w:t xml:space="preserve">  Öğrenci Soru-Cevap</w:t>
      </w:r>
    </w:p>
    <w:p w:rsidR="00B07938" w:rsidRDefault="0066020B">
      <w:pPr>
        <w:pStyle w:val="ListeMaddemi"/>
      </w:pPr>
      <w:r>
        <w:rPr>
          <w:sz w:val="20"/>
        </w:rPr>
        <w:t>ls ile ls -la arasında</w:t>
      </w:r>
      <w:r>
        <w:rPr>
          <w:sz w:val="20"/>
        </w:rPr>
        <w:t>ki fark nedir?</w:t>
      </w:r>
    </w:p>
    <w:p w:rsidR="00B07938" w:rsidRDefault="0066020B">
      <w:pPr>
        <w:pStyle w:val="ListeMaddemi"/>
      </w:pPr>
      <w:r>
        <w:rPr>
          <w:sz w:val="20"/>
        </w:rPr>
        <w:t>cd .. komutu ne yapar?</w:t>
      </w:r>
    </w:p>
    <w:p w:rsidR="00B07938" w:rsidRDefault="0066020B">
      <w:pPr>
        <w:pStyle w:val="ListeMaddemi"/>
      </w:pPr>
      <w:r>
        <w:rPr>
          <w:sz w:val="20"/>
        </w:rPr>
        <w:t>sudo komutu neden gereklidir ve ne zaman kullanılır?</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B07938" w:rsidRDefault="0066020B">
            <w:r>
              <w:rPr>
                <w:b/>
                <w:color w:val="FFFFFF"/>
                <w:sz w:val="28"/>
              </w:rPr>
              <w:t xml:space="preserve">  E4  |  DERİNLEŞTİRME (ELABORATE)  —  Transfer &amp; Pekiştirme</w:t>
            </w:r>
          </w:p>
        </w:tc>
      </w:tr>
    </w:tbl>
    <w:p w:rsidR="00B07938" w:rsidRDefault="00B07938"/>
    <w:p w:rsidR="00B07938" w:rsidRDefault="0066020B">
      <w:r>
        <w:rPr>
          <w:i/>
          <w:color w:val="6A1B9A"/>
          <w:sz w:val="20"/>
        </w:rPr>
        <w:t xml:space="preserve">  Süre: 10 dakika</w:t>
      </w:r>
    </w:p>
    <w:p w:rsidR="00B07938" w:rsidRDefault="0066020B">
      <w:pPr>
        <w:spacing w:before="200"/>
      </w:pPr>
      <w:r>
        <w:rPr>
          <w:b/>
          <w:color w:val="6A1B9A"/>
          <w:sz w:val="24"/>
        </w:rPr>
        <w:t xml:space="preserve">  U</w:t>
      </w:r>
      <w:r>
        <w:rPr>
          <w:b/>
          <w:color w:val="6A1B9A"/>
          <w:sz w:val="24"/>
        </w:rPr>
        <w:t>ygulama Etkinliği: "Terminal Beceri Yarışması"</w:t>
      </w:r>
    </w:p>
    <w:p w:rsidR="00B07938" w:rsidRDefault="0066020B">
      <w:r>
        <w:rPr>
          <w:b/>
          <w:color w:val="1B2A4A"/>
          <w:sz w:val="20"/>
        </w:rPr>
        <w:t xml:space="preserve">Türü: </w:t>
      </w:r>
      <w:r>
        <w:rPr>
          <w:sz w:val="20"/>
        </w:rPr>
        <w:t>Bireysel uygulama ve yarışma</w:t>
      </w:r>
    </w:p>
    <w:p w:rsidR="00B07938" w:rsidRDefault="0066020B">
      <w:r>
        <w:rPr>
          <w:b/>
          <w:color w:val="1B2A4A"/>
          <w:sz w:val="20"/>
        </w:rPr>
        <w:t xml:space="preserve">Amacı: </w:t>
      </w:r>
      <w:r>
        <w:rPr>
          <w:sz w:val="20"/>
        </w:rPr>
        <w:t>Linux komutlarını hız ve doğrulukla kullanma becerisini pekiştirme</w:t>
      </w:r>
    </w:p>
    <w:p w:rsidR="00B07938" w:rsidRDefault="0066020B">
      <w:pPr>
        <w:spacing w:before="200"/>
      </w:pPr>
      <w:r>
        <w:rPr>
          <w:b/>
          <w:color w:val="6A1B9A"/>
          <w:sz w:val="24"/>
        </w:rPr>
        <w:lastRenderedPageBreak/>
        <w:t xml:space="preserve">  Yönerge Adımları</w:t>
      </w:r>
    </w:p>
    <w:p w:rsidR="00B07938" w:rsidRDefault="0066020B">
      <w:r>
        <w:rPr>
          <w:b/>
          <w:color w:val="6A1B9A"/>
          <w:sz w:val="20"/>
        </w:rPr>
        <w:t xml:space="preserve">  1. </w:t>
      </w:r>
      <w:r>
        <w:rPr>
          <w:sz w:val="20"/>
        </w:rPr>
        <w:t xml:space="preserve">Ev dizininizde 'yarışma' adında bir klasör oluşturun ve içine 3 alt klasör </w:t>
      </w:r>
      <w:r>
        <w:rPr>
          <w:sz w:val="20"/>
        </w:rPr>
        <w:t>(belge, resim, kod) ekleyin</w:t>
      </w:r>
    </w:p>
    <w:p w:rsidR="00B07938" w:rsidRDefault="0066020B">
      <w:r>
        <w:rPr>
          <w:b/>
          <w:color w:val="6A1B9A"/>
          <w:sz w:val="20"/>
        </w:rPr>
        <w:t xml:space="preserve">  2. </w:t>
      </w:r>
      <w:r>
        <w:rPr>
          <w:sz w:val="20"/>
        </w:rPr>
        <w:t>Her alt klasörde nano ile birer dosya oluşturun ve içlerine açıklayıcı metin yazın</w:t>
      </w:r>
    </w:p>
    <w:p w:rsidR="00B07938" w:rsidRDefault="0066020B">
      <w:r>
        <w:rPr>
          <w:b/>
          <w:color w:val="6A1B9A"/>
          <w:sz w:val="20"/>
        </w:rPr>
        <w:t xml:space="preserve">  3. </w:t>
      </w:r>
      <w:r>
        <w:rPr>
          <w:sz w:val="20"/>
        </w:rPr>
        <w:t>Tüm dosyaları 'yedek' adlı yeni bir klasöre kopyalayın ve orijinallerden birini silin</w:t>
      </w:r>
    </w:p>
    <w:p w:rsidR="00B07938" w:rsidRDefault="0066020B">
      <w:r>
        <w:rPr>
          <w:b/>
          <w:color w:val="6A1B9A"/>
          <w:sz w:val="20"/>
        </w:rPr>
        <w:t xml:space="preserve">  4. </w:t>
      </w:r>
      <w:r>
        <w:rPr>
          <w:sz w:val="20"/>
        </w:rPr>
        <w:t>sudo apt install cowsay -y komutuyla yeni ya</w:t>
      </w:r>
      <w:r>
        <w:rPr>
          <w:sz w:val="20"/>
        </w:rPr>
        <w:t>zılım kurun ve cowsay 'Linux harika!' komutunu çalıştırın</w:t>
      </w:r>
    </w:p>
    <w:p w:rsidR="00B07938" w:rsidRDefault="0066020B">
      <w:r>
        <w:rPr>
          <w:b/>
          <w:color w:val="1B2A4A"/>
          <w:sz w:val="20"/>
        </w:rPr>
        <w:t xml:space="preserve">Beklenen Ürün: </w:t>
      </w:r>
      <w:r>
        <w:rPr>
          <w:sz w:val="20"/>
        </w:rPr>
        <w:t>Düzenli dizin yapısı, metin dosyaları, yedekleme ve yazılım kurulumu tamamlanmış terminal geçmişi</w:t>
      </w:r>
    </w:p>
    <w:p w:rsidR="00B07938" w:rsidRDefault="0066020B">
      <w:pPr>
        <w:spacing w:before="200"/>
      </w:pPr>
      <w:r>
        <w:rPr>
          <w:b/>
          <w:color w:val="6A1B9A"/>
          <w:sz w:val="24"/>
        </w:rPr>
        <w:t xml:space="preserve">  Transfer Soruları</w:t>
      </w:r>
    </w:p>
    <w:p w:rsidR="00B07938" w:rsidRDefault="0066020B">
      <w:r>
        <w:rPr>
          <w:b/>
          <w:color w:val="6A1B9A"/>
          <w:sz w:val="20"/>
        </w:rPr>
        <w:t xml:space="preserve">  1. </w:t>
      </w:r>
      <w:r>
        <w:rPr>
          <w:sz w:val="20"/>
        </w:rPr>
        <w:t>Linux komut satırı becerileri sunucu yönetimi, bulut bilişim</w:t>
      </w:r>
      <w:r>
        <w:rPr>
          <w:sz w:val="20"/>
        </w:rPr>
        <w:t xml:space="preserve"> (AWS, Azure), DevOps ve siber güvenlik alanlarında temel yetkinliktir.</w:t>
      </w:r>
    </w:p>
    <w:p w:rsidR="00B07938" w:rsidRDefault="0066020B">
      <w:r>
        <w:rPr>
          <w:b/>
          <w:color w:val="1B2A4A"/>
          <w:sz w:val="20"/>
        </w:rPr>
        <w:t xml:space="preserve">İlişkili Disiplinler: </w:t>
      </w:r>
      <w:r>
        <w:rPr>
          <w:sz w:val="20"/>
        </w:rPr>
        <w:t>Sistem yönetimi (Linux), yazılım geliştirme (CLI araçları), ağ yönetimi (uzaktan erişim)</w:t>
      </w:r>
    </w:p>
    <w:p w:rsidR="00B07938" w:rsidRDefault="0066020B">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B07938" w:rsidRDefault="0066020B">
            <w:r>
              <w:rPr>
                <w:sz w:val="20"/>
              </w:rPr>
              <w:t xml:space="preserve">Bir dosyayı yanlışlıkla rm komutuyla sildiniz ve </w:t>
            </w:r>
            <w:r>
              <w:rPr>
                <w:sz w:val="20"/>
              </w:rPr>
              <w:t>geri dönüşüm kutusu yok. Bu durumda ne yapabilirsiniz ve gelecekte bunu önlemek için hangi önlemleri alırsınız?</w:t>
            </w:r>
          </w:p>
        </w:tc>
      </w:tr>
    </w:tbl>
    <w:p w:rsidR="00B07938" w:rsidRDefault="00B07938"/>
    <w:p w:rsidR="00B07938" w:rsidRDefault="0066020B">
      <w:r>
        <w:rPr>
          <w:b/>
          <w:color w:val="1B2A4A"/>
          <w:sz w:val="20"/>
        </w:rPr>
        <w:t xml:space="preserve">Yaratıcı Görev: </w:t>
      </w:r>
      <w:r>
        <w:rPr>
          <w:sz w:val="20"/>
        </w:rPr>
        <w:t>Terminal komutlarını kullanarak otomatik yedekleme yapan basit bir bash scripti tasarlayın: hangi komutları hangi sırayla kull</w:t>
      </w:r>
      <w:r>
        <w:rPr>
          <w:sz w:val="20"/>
        </w:rPr>
        <w:t>anırdınız?</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B07938" w:rsidRDefault="0066020B">
            <w:r>
              <w:rPr>
                <w:b/>
                <w:color w:val="FFFFFF"/>
                <w:sz w:val="28"/>
              </w:rPr>
              <w:t xml:space="preserve">  E5  |  DEĞERLENDİRME (EVALUATE)  —  Öğrenmeyi Ölçme</w:t>
            </w:r>
          </w:p>
        </w:tc>
      </w:tr>
    </w:tbl>
    <w:p w:rsidR="00B07938" w:rsidRDefault="00B07938"/>
    <w:p w:rsidR="00B07938" w:rsidRDefault="0066020B">
      <w:r>
        <w:rPr>
          <w:i/>
          <w:color w:val="2E7D32"/>
          <w:sz w:val="20"/>
        </w:rPr>
        <w:t xml:space="preserve">  Süre: 8 dakika</w:t>
      </w:r>
    </w:p>
    <w:p w:rsidR="00B07938" w:rsidRDefault="0066020B">
      <w:pPr>
        <w:spacing w:before="200"/>
      </w:pPr>
      <w:r>
        <w:rPr>
          <w:b/>
          <w:color w:val="2E7D32"/>
          <w:sz w:val="24"/>
        </w:rPr>
        <w:t xml:space="preserve">  Öz Değerlendirme Kontrol Listesi</w:t>
      </w:r>
    </w:p>
    <w:p w:rsidR="00B07938" w:rsidRDefault="0066020B">
      <w:r>
        <w:rPr>
          <w:sz w:val="20"/>
        </w:rPr>
        <w:t xml:space="preserve">  ☐  Terminal'de dizinler arasında gezinebiliyor musunuz</w:t>
      </w:r>
      <w:r>
        <w:rPr>
          <w:sz w:val="20"/>
        </w:rPr>
        <w:t xml:space="preserve"> (cd, ls, pwd)?</w:t>
      </w:r>
    </w:p>
    <w:p w:rsidR="00B07938" w:rsidRDefault="0066020B">
      <w:r>
        <w:rPr>
          <w:sz w:val="20"/>
        </w:rPr>
        <w:t xml:space="preserve">  ☐  Dosya oluşturma, kopyalama, taşıma ve silme işlemlerini yapabiliyor musunuz?</w:t>
      </w:r>
    </w:p>
    <w:p w:rsidR="00B07938" w:rsidRDefault="0066020B">
      <w:r>
        <w:rPr>
          <w:sz w:val="20"/>
        </w:rPr>
        <w:t xml:space="preserve">  ☐  APT ile yazılım kurulumu ve güncelleme işlemlerini gerçekleştirebiliyor musunuz?</w:t>
      </w:r>
    </w:p>
    <w:p w:rsidR="00B07938" w:rsidRDefault="0066020B">
      <w:pPr>
        <w:spacing w:before="200"/>
      </w:pPr>
      <w:r>
        <w:rPr>
          <w:b/>
          <w:color w:val="2E7D32"/>
          <w:sz w:val="24"/>
        </w:rPr>
        <w:t xml:space="preserve">  Öz Değerlendirme Soruları</w:t>
      </w:r>
    </w:p>
    <w:p w:rsidR="00B07938" w:rsidRDefault="0066020B">
      <w:r>
        <w:rPr>
          <w:b/>
          <w:color w:val="2E7D32"/>
          <w:sz w:val="20"/>
        </w:rPr>
        <w:t xml:space="preserve">  1. </w:t>
      </w:r>
      <w:r>
        <w:rPr>
          <w:sz w:val="20"/>
        </w:rPr>
        <w:t xml:space="preserve">pwd, ls ve cd komutlarının işlevleri </w:t>
      </w:r>
      <w:r>
        <w:rPr>
          <w:sz w:val="20"/>
        </w:rPr>
        <w:t>nelerdir?</w:t>
      </w:r>
    </w:p>
    <w:p w:rsidR="00B07938" w:rsidRDefault="0066020B">
      <w:r>
        <w:rPr>
          <w:b/>
          <w:color w:val="2E7D32"/>
          <w:sz w:val="20"/>
        </w:rPr>
        <w:t xml:space="preserve">  2. </w:t>
      </w:r>
      <w:r>
        <w:rPr>
          <w:sz w:val="20"/>
        </w:rPr>
        <w:t>cp ve mv komutları arasındaki fark nedir?</w:t>
      </w:r>
    </w:p>
    <w:p w:rsidR="00B07938" w:rsidRDefault="0066020B">
      <w:r>
        <w:rPr>
          <w:b/>
          <w:color w:val="2E7D32"/>
          <w:sz w:val="20"/>
        </w:rPr>
        <w:t xml:space="preserve">  3. </w:t>
      </w:r>
      <w:r>
        <w:rPr>
          <w:sz w:val="20"/>
        </w:rPr>
        <w:t>sudo apt install komutu ne yapar ve neden sudo gereklidir?</w:t>
      </w:r>
    </w:p>
    <w:p w:rsidR="00B07938" w:rsidRDefault="0066020B">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2E7D32"/>
          </w:tcPr>
          <w:p w:rsidR="00B07938" w:rsidRDefault="0066020B">
            <w:pPr>
              <w:jc w:val="center"/>
            </w:pPr>
            <w:r>
              <w:rPr>
                <w:b/>
                <w:color w:val="FFFFFF"/>
                <w:sz w:val="18"/>
              </w:rPr>
              <w:t>No</w:t>
            </w:r>
          </w:p>
        </w:tc>
        <w:tc>
          <w:tcPr>
            <w:tcW w:w="3213" w:type="dxa"/>
            <w:shd w:val="clear" w:color="auto" w:fill="2E7D32"/>
          </w:tcPr>
          <w:p w:rsidR="00B07938" w:rsidRDefault="0066020B">
            <w:pPr>
              <w:jc w:val="center"/>
            </w:pPr>
            <w:r>
              <w:rPr>
                <w:b/>
                <w:color w:val="FFFFFF"/>
                <w:sz w:val="18"/>
              </w:rPr>
              <w:t>Soru</w:t>
            </w:r>
          </w:p>
        </w:tc>
        <w:tc>
          <w:tcPr>
            <w:tcW w:w="3213" w:type="dxa"/>
            <w:shd w:val="clear" w:color="auto" w:fill="2E7D32"/>
          </w:tcPr>
          <w:p w:rsidR="00B07938" w:rsidRDefault="0066020B">
            <w:pPr>
              <w:jc w:val="center"/>
            </w:pPr>
            <w:r>
              <w:rPr>
                <w:b/>
                <w:color w:val="FFFFFF"/>
                <w:sz w:val="18"/>
              </w:rPr>
              <w:t>Cevap</w:t>
            </w:r>
          </w:p>
        </w:tc>
      </w:tr>
      <w:tr w:rsidR="00B07938">
        <w:trPr>
          <w:jc w:val="center"/>
        </w:trPr>
        <w:tc>
          <w:tcPr>
            <w:tcW w:w="3213" w:type="dxa"/>
          </w:tcPr>
          <w:p w:rsidR="00B07938" w:rsidRDefault="0066020B">
            <w:r>
              <w:rPr>
                <w:sz w:val="18"/>
              </w:rPr>
              <w:t>Mevcut dizinin tam yolunu gösteren komut hangisidir?</w:t>
            </w:r>
          </w:p>
        </w:tc>
        <w:tc>
          <w:tcPr>
            <w:tcW w:w="3213" w:type="dxa"/>
          </w:tcPr>
          <w:p w:rsidR="00B07938" w:rsidRDefault="0066020B">
            <w:r>
              <w:rPr>
                <w:sz w:val="18"/>
              </w:rPr>
              <w:t>A) ls  B) cd  C) pwd  D)</w:t>
            </w:r>
            <w:r>
              <w:rPr>
                <w:sz w:val="18"/>
              </w:rPr>
              <w:t xml:space="preserve"> dir</w:t>
            </w:r>
          </w:p>
        </w:tc>
        <w:tc>
          <w:tcPr>
            <w:tcW w:w="3213" w:type="dxa"/>
          </w:tcPr>
          <w:p w:rsidR="00B07938" w:rsidRDefault="0066020B">
            <w:r>
              <w:rPr>
                <w:sz w:val="18"/>
              </w:rPr>
              <w:t>C</w:t>
            </w:r>
          </w:p>
        </w:tc>
      </w:tr>
      <w:tr w:rsidR="00B07938">
        <w:trPr>
          <w:jc w:val="center"/>
        </w:trPr>
        <w:tc>
          <w:tcPr>
            <w:tcW w:w="3213" w:type="dxa"/>
          </w:tcPr>
          <w:p w:rsidR="00B07938" w:rsidRDefault="0066020B">
            <w:r>
              <w:rPr>
                <w:sz w:val="18"/>
              </w:rPr>
              <w:t>Bir dizini tüm içeriğiyle birlikte silmek için hangi komut kullanılır?</w:t>
            </w:r>
          </w:p>
        </w:tc>
        <w:tc>
          <w:tcPr>
            <w:tcW w:w="3213" w:type="dxa"/>
          </w:tcPr>
          <w:p w:rsidR="00B07938" w:rsidRDefault="0066020B">
            <w:r>
              <w:rPr>
                <w:sz w:val="18"/>
              </w:rPr>
              <w:t>A) rm dosya  B) rm -r dizin  C) del dizin  D) rmdir dizin</w:t>
            </w:r>
          </w:p>
        </w:tc>
        <w:tc>
          <w:tcPr>
            <w:tcW w:w="3213" w:type="dxa"/>
          </w:tcPr>
          <w:p w:rsidR="00B07938" w:rsidRDefault="0066020B">
            <w:r>
              <w:rPr>
                <w:sz w:val="18"/>
              </w:rPr>
              <w:t>B</w:t>
            </w:r>
          </w:p>
        </w:tc>
      </w:tr>
      <w:tr w:rsidR="00B07938">
        <w:trPr>
          <w:jc w:val="center"/>
        </w:trPr>
        <w:tc>
          <w:tcPr>
            <w:tcW w:w="3213" w:type="dxa"/>
          </w:tcPr>
          <w:p w:rsidR="00B07938" w:rsidRDefault="0066020B">
            <w:r>
              <w:rPr>
                <w:sz w:val="18"/>
              </w:rPr>
              <w:t>Linux'ta yazılım kurmak için kullanılan komut hangisidir?</w:t>
            </w:r>
          </w:p>
        </w:tc>
        <w:tc>
          <w:tcPr>
            <w:tcW w:w="3213" w:type="dxa"/>
          </w:tcPr>
          <w:p w:rsidR="00B07938" w:rsidRDefault="0066020B">
            <w:r>
              <w:rPr>
                <w:sz w:val="18"/>
              </w:rPr>
              <w:t xml:space="preserve">A) install program  B) apt download  C) sudo apt install  </w:t>
            </w:r>
            <w:r>
              <w:rPr>
                <w:sz w:val="18"/>
              </w:rPr>
              <w:t>D) setup program</w:t>
            </w:r>
          </w:p>
        </w:tc>
        <w:tc>
          <w:tcPr>
            <w:tcW w:w="3213" w:type="dxa"/>
          </w:tcPr>
          <w:p w:rsidR="00B07938" w:rsidRDefault="0066020B">
            <w:r>
              <w:rPr>
                <w:sz w:val="18"/>
              </w:rPr>
              <w:t>C</w:t>
            </w:r>
          </w:p>
        </w:tc>
      </w:tr>
    </w:tbl>
    <w:p w:rsidR="00B07938" w:rsidRDefault="00B07938"/>
    <w:p w:rsidR="00B07938" w:rsidRDefault="0066020B">
      <w:pPr>
        <w:spacing w:before="200"/>
      </w:pPr>
      <w:r>
        <w:rPr>
          <w:b/>
          <w:color w:val="2E7D32"/>
          <w:sz w:val="24"/>
        </w:rPr>
        <w:t xml:space="preserve">  Tartışma Soruları</w:t>
      </w:r>
    </w:p>
    <w:p w:rsidR="00B07938" w:rsidRDefault="0066020B">
      <w:r>
        <w:rPr>
          <w:b/>
          <w:color w:val="2E7D32"/>
          <w:sz w:val="20"/>
        </w:rPr>
        <w:t>Açık Uçlu:</w:t>
      </w:r>
    </w:p>
    <w:p w:rsidR="00B07938" w:rsidRDefault="0066020B">
      <w:r>
        <w:rPr>
          <w:b/>
          <w:color w:val="2E7D32"/>
          <w:sz w:val="20"/>
        </w:rPr>
        <w:lastRenderedPageBreak/>
        <w:t xml:space="preserve">  1. </w:t>
      </w:r>
      <w:r>
        <w:rPr>
          <w:sz w:val="20"/>
        </w:rPr>
        <w:t>Grafik arayüz ile komut satırı arasında hangi durumlarda hangisi daha avantajlıdır? Bir sistem yöneticisi neden komut satırını tercih eder?</w:t>
      </w:r>
    </w:p>
    <w:p w:rsidR="00B07938" w:rsidRDefault="0066020B">
      <w:r>
        <w:rPr>
          <w:b/>
          <w:color w:val="2E7D32"/>
          <w:sz w:val="20"/>
        </w:rPr>
        <w:t>Eleştirel Düşünme:</w:t>
      </w:r>
    </w:p>
    <w:p w:rsidR="00B07938" w:rsidRDefault="0066020B">
      <w:r>
        <w:rPr>
          <w:b/>
          <w:color w:val="2E7D32"/>
          <w:sz w:val="20"/>
        </w:rPr>
        <w:t xml:space="preserve">  1. </w:t>
      </w:r>
      <w:r>
        <w:rPr>
          <w:sz w:val="20"/>
        </w:rPr>
        <w:t>Linux komut satırı 1970'lerden bu y</w:t>
      </w:r>
      <w:r>
        <w:rPr>
          <w:sz w:val="20"/>
        </w:rPr>
        <w:t>ana neredeyse aynı söz dizimini kullanıyor. Bu tutarlılık bir avantaj mı yoksa yeniliğe engel mi? Modern alternatifler (PowerShell, Fish shell) neler sunuyor?</w:t>
      </w:r>
    </w:p>
    <w:p w:rsidR="00B07938" w:rsidRDefault="0066020B">
      <w:pPr>
        <w:jc w:val="center"/>
      </w:pPr>
      <w:r>
        <w:rPr>
          <w:color w:val="BDBDBD"/>
          <w:sz w:val="12"/>
        </w:rPr>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B07938" w:rsidRDefault="0066020B">
            <w:r>
              <w:rPr>
                <w:b/>
                <w:color w:val="FFFFFF"/>
                <w:sz w:val="28"/>
              </w:rPr>
              <w:lastRenderedPageBreak/>
              <w:t xml:space="preserve">  UYGULAMALAR </w:t>
            </w:r>
            <w:r>
              <w:rPr>
                <w:b/>
                <w:color w:val="FFFFFF"/>
                <w:sz w:val="28"/>
              </w:rPr>
              <w:t xml:space="preserve"> |  Hands-On Uygulama Etkinlikleri</w:t>
            </w:r>
          </w:p>
        </w:tc>
      </w:tr>
    </w:tbl>
    <w:p w:rsidR="00B07938" w:rsidRDefault="00B07938"/>
    <w:p w:rsidR="00B07938" w:rsidRDefault="0066020B">
      <w:pPr>
        <w:spacing w:before="200"/>
      </w:pPr>
      <w:r>
        <w:rPr>
          <w:b/>
          <w:color w:val="C62828"/>
          <w:sz w:val="24"/>
        </w:rPr>
        <w:t xml:space="preserve">  Adım Adım Uygulama: "Linux Terminal Pratik Uygulaması"</w:t>
      </w:r>
    </w:p>
    <w:p w:rsidR="00B07938" w:rsidRDefault="0066020B">
      <w:r>
        <w:rPr>
          <w:b/>
          <w:color w:val="1B2A4A"/>
          <w:sz w:val="20"/>
        </w:rPr>
        <w:t xml:space="preserve">Hedef: </w:t>
      </w:r>
      <w:r>
        <w:rPr>
          <w:sz w:val="20"/>
        </w:rPr>
        <w:t>Temel Linux komutlarını pratik senaryolarda kullanarak dosya ve sistem yönetimi becerisi kazanma</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Adım</w:t>
            </w:r>
          </w:p>
        </w:tc>
        <w:tc>
          <w:tcPr>
            <w:tcW w:w="3213" w:type="dxa"/>
            <w:shd w:val="clear" w:color="auto" w:fill="C62828"/>
          </w:tcPr>
          <w:p w:rsidR="00B07938" w:rsidRDefault="0066020B">
            <w:pPr>
              <w:jc w:val="center"/>
            </w:pPr>
            <w:r>
              <w:rPr>
                <w:b/>
                <w:color w:val="FFFFFF"/>
                <w:sz w:val="18"/>
              </w:rPr>
              <w:t>İşlem</w:t>
            </w:r>
          </w:p>
        </w:tc>
        <w:tc>
          <w:tcPr>
            <w:tcW w:w="3213" w:type="dxa"/>
            <w:shd w:val="clear" w:color="auto" w:fill="C62828"/>
          </w:tcPr>
          <w:p w:rsidR="00B07938" w:rsidRDefault="0066020B">
            <w:pPr>
              <w:jc w:val="center"/>
            </w:pPr>
            <w:r>
              <w:rPr>
                <w:b/>
                <w:color w:val="FFFFFF"/>
                <w:sz w:val="18"/>
              </w:rPr>
              <w:t>Beklenen Sonuç</w:t>
            </w:r>
          </w:p>
        </w:tc>
      </w:tr>
      <w:tr w:rsidR="00B07938">
        <w:trPr>
          <w:jc w:val="center"/>
        </w:trPr>
        <w:tc>
          <w:tcPr>
            <w:tcW w:w="3213" w:type="dxa"/>
          </w:tcPr>
          <w:p w:rsidR="00B07938" w:rsidRDefault="0066020B">
            <w:r>
              <w:rPr>
                <w:sz w:val="18"/>
              </w:rPr>
              <w:t>1</w:t>
            </w:r>
          </w:p>
        </w:tc>
        <w:tc>
          <w:tcPr>
            <w:tcW w:w="3213" w:type="dxa"/>
          </w:tcPr>
          <w:p w:rsidR="00B07938" w:rsidRDefault="0066020B">
            <w:r>
              <w:rPr>
                <w:sz w:val="18"/>
              </w:rPr>
              <w:t xml:space="preserve">Terminal açın, pwd ile </w:t>
            </w:r>
            <w:r>
              <w:rPr>
                <w:sz w:val="18"/>
              </w:rPr>
              <w:t>konumunuzu doğrulayın ve ls -la ile dizin içeriğini inceleyin</w:t>
            </w:r>
          </w:p>
        </w:tc>
        <w:tc>
          <w:tcPr>
            <w:tcW w:w="3213" w:type="dxa"/>
          </w:tcPr>
          <w:p w:rsidR="00B07938" w:rsidRDefault="0066020B">
            <w:r>
              <w:rPr>
                <w:sz w:val="18"/>
              </w:rPr>
              <w:t>3 dk</w:t>
            </w:r>
          </w:p>
        </w:tc>
      </w:tr>
      <w:tr w:rsidR="00B07938">
        <w:trPr>
          <w:jc w:val="center"/>
        </w:trPr>
        <w:tc>
          <w:tcPr>
            <w:tcW w:w="3213" w:type="dxa"/>
          </w:tcPr>
          <w:p w:rsidR="00B07938" w:rsidRDefault="0066020B">
            <w:r>
              <w:rPr>
                <w:sz w:val="18"/>
              </w:rPr>
              <w:t>2</w:t>
            </w:r>
          </w:p>
        </w:tc>
        <w:tc>
          <w:tcPr>
            <w:tcW w:w="3213" w:type="dxa"/>
          </w:tcPr>
          <w:p w:rsidR="00B07938" w:rsidRDefault="0066020B">
            <w:r>
              <w:rPr>
                <w:sz w:val="18"/>
              </w:rPr>
              <w:t>mkdir, cd, touch, nano komutlarıyla proje dizin yapısı oluşturun ve dosyalar ekleyin</w:t>
            </w:r>
          </w:p>
        </w:tc>
        <w:tc>
          <w:tcPr>
            <w:tcW w:w="3213" w:type="dxa"/>
          </w:tcPr>
          <w:p w:rsidR="00B07938" w:rsidRDefault="0066020B">
            <w:r>
              <w:rPr>
                <w:sz w:val="18"/>
              </w:rPr>
              <w:t>7 dk</w:t>
            </w:r>
          </w:p>
        </w:tc>
      </w:tr>
      <w:tr w:rsidR="00B07938">
        <w:trPr>
          <w:jc w:val="center"/>
        </w:trPr>
        <w:tc>
          <w:tcPr>
            <w:tcW w:w="3213" w:type="dxa"/>
          </w:tcPr>
          <w:p w:rsidR="00B07938" w:rsidRDefault="0066020B">
            <w:r>
              <w:rPr>
                <w:sz w:val="18"/>
              </w:rPr>
              <w:t>3</w:t>
            </w:r>
          </w:p>
        </w:tc>
        <w:tc>
          <w:tcPr>
            <w:tcW w:w="3213" w:type="dxa"/>
          </w:tcPr>
          <w:p w:rsidR="00B07938" w:rsidRDefault="0066020B">
            <w:r>
              <w:rPr>
                <w:sz w:val="18"/>
              </w:rPr>
              <w:t>cp, mv, rm komutlarıyla dosya kopyalama, taşıma ve silme işlemleri yapın</w:t>
            </w:r>
          </w:p>
        </w:tc>
        <w:tc>
          <w:tcPr>
            <w:tcW w:w="3213" w:type="dxa"/>
          </w:tcPr>
          <w:p w:rsidR="00B07938" w:rsidRDefault="0066020B">
            <w:r>
              <w:rPr>
                <w:sz w:val="18"/>
              </w:rPr>
              <w:t>5 dk</w:t>
            </w:r>
          </w:p>
        </w:tc>
      </w:tr>
      <w:tr w:rsidR="00B07938">
        <w:trPr>
          <w:jc w:val="center"/>
        </w:trPr>
        <w:tc>
          <w:tcPr>
            <w:tcW w:w="3213" w:type="dxa"/>
          </w:tcPr>
          <w:p w:rsidR="00B07938" w:rsidRDefault="0066020B">
            <w:r>
              <w:rPr>
                <w:sz w:val="18"/>
              </w:rPr>
              <w:t>4</w:t>
            </w:r>
          </w:p>
        </w:tc>
        <w:tc>
          <w:tcPr>
            <w:tcW w:w="3213" w:type="dxa"/>
          </w:tcPr>
          <w:p w:rsidR="00B07938" w:rsidRDefault="0066020B">
            <w:r>
              <w:rPr>
                <w:sz w:val="18"/>
              </w:rPr>
              <w:t xml:space="preserve">sudo apt </w:t>
            </w:r>
            <w:r>
              <w:rPr>
                <w:sz w:val="18"/>
              </w:rPr>
              <w:t>update &amp;&amp; sudo apt install htop -y ile yazılım kurun ve htop'u çalıştırın</w:t>
            </w:r>
          </w:p>
        </w:tc>
        <w:tc>
          <w:tcPr>
            <w:tcW w:w="3213" w:type="dxa"/>
          </w:tcPr>
          <w:p w:rsidR="00B07938" w:rsidRDefault="0066020B">
            <w:r>
              <w:rPr>
                <w:sz w:val="18"/>
              </w:rPr>
              <w:t>5 dk</w:t>
            </w:r>
          </w:p>
        </w:tc>
      </w:tr>
    </w:tbl>
    <w:p w:rsidR="00B07938" w:rsidRDefault="00B07938"/>
    <w:p w:rsidR="00B07938" w:rsidRDefault="0066020B">
      <w:r>
        <w:rPr>
          <w:b/>
          <w:color w:val="1B2A4A"/>
          <w:sz w:val="20"/>
        </w:rPr>
        <w:t xml:space="preserve">Tamamlanma Kriteri: </w:t>
      </w:r>
      <w:r>
        <w:rPr>
          <w:sz w:val="20"/>
        </w:rPr>
        <w:t>Tüm temel komutlar başarıyla uygulanmış, dizin yapısı oluşturulmuş ve en az bir yazılım kurulmuş olmalı</w:t>
      </w:r>
    </w:p>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Canlı Demo: "Linux Komut Satırı Canlı Gösterimi"</w:t>
      </w:r>
    </w:p>
    <w:p w:rsidR="00B07938" w:rsidRDefault="0066020B">
      <w:r>
        <w:rPr>
          <w:b/>
          <w:color w:val="1B2A4A"/>
          <w:sz w:val="20"/>
        </w:rPr>
        <w:t xml:space="preserve">Eğitmenin Gösterdiği: </w:t>
      </w:r>
      <w:r>
        <w:rPr>
          <w:sz w:val="20"/>
        </w:rPr>
        <w:t>Terminalde komutları canlı olarak yazar, çıktıları açıklar ve yaygın hataları gösterip düzeltir.</w:t>
      </w:r>
    </w:p>
    <w:p w:rsidR="00B07938" w:rsidRDefault="0066020B">
      <w:r>
        <w:rPr>
          <w:b/>
          <w:color w:val="1B2A4A"/>
          <w:sz w:val="20"/>
        </w:rPr>
        <w:t>Öğren</w:t>
      </w:r>
      <w:r>
        <w:rPr>
          <w:b/>
          <w:color w:val="1B2A4A"/>
          <w:sz w:val="20"/>
        </w:rPr>
        <w:t xml:space="preserve">cinin Tekrarladığı: </w:t>
      </w:r>
      <w:r>
        <w:rPr>
          <w:sz w:val="20"/>
        </w:rPr>
        <w:t>Eğitmeni izler, aynı komutları kendi Pi'sinde uygular ve sonuçları karşılaştırır.</w:t>
      </w:r>
    </w:p>
    <w:p w:rsidR="00B07938" w:rsidRDefault="0066020B">
      <w:r>
        <w:rPr>
          <w:b/>
          <w:color w:val="1B2A4A"/>
          <w:sz w:val="20"/>
        </w:rPr>
        <w:t xml:space="preserve">Dikkat Noktaları: </w:t>
      </w:r>
      <w:r>
        <w:rPr>
          <w:sz w:val="20"/>
        </w:rPr>
        <w:t>rm komutu geri alınamaz olduğu için sudo rm -rf / gibi tehlikeli komutların kesinlikle çalıştırılmaması uyarısı yapılmalıdır.</w:t>
      </w:r>
    </w:p>
    <w:p w:rsidR="00B07938" w:rsidRDefault="0066020B">
      <w:pPr>
        <w:jc w:val="center"/>
      </w:pPr>
      <w:r>
        <w:rPr>
          <w:color w:val="BDBDBD"/>
          <w:sz w:val="12"/>
        </w:rPr>
        <w:t>__________</w:t>
      </w:r>
      <w:r>
        <w:rPr>
          <w:color w:val="BDBDBD"/>
          <w:sz w:val="12"/>
        </w:rPr>
        <w:t>______________________________________________________________________</w:t>
      </w:r>
    </w:p>
    <w:p w:rsidR="00B07938" w:rsidRDefault="0066020B">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No</w:t>
            </w:r>
          </w:p>
        </w:tc>
        <w:tc>
          <w:tcPr>
            <w:tcW w:w="3213" w:type="dxa"/>
            <w:shd w:val="clear" w:color="auto" w:fill="C62828"/>
          </w:tcPr>
          <w:p w:rsidR="00B07938" w:rsidRDefault="0066020B">
            <w:pPr>
              <w:jc w:val="center"/>
            </w:pPr>
            <w:r>
              <w:rPr>
                <w:b/>
                <w:color w:val="FFFFFF"/>
                <w:sz w:val="18"/>
              </w:rPr>
              <w:t>Zorluk</w:t>
            </w:r>
          </w:p>
        </w:tc>
        <w:tc>
          <w:tcPr>
            <w:tcW w:w="3213" w:type="dxa"/>
            <w:shd w:val="clear" w:color="auto" w:fill="C62828"/>
          </w:tcPr>
          <w:p w:rsidR="00B07938" w:rsidRDefault="0066020B">
            <w:pPr>
              <w:jc w:val="center"/>
            </w:pPr>
            <w:r>
              <w:rPr>
                <w:b/>
                <w:color w:val="FFFFFF"/>
                <w:sz w:val="18"/>
              </w:rPr>
              <w:t>Görev</w:t>
            </w:r>
          </w:p>
        </w:tc>
      </w:tr>
      <w:tr w:rsidR="00B07938">
        <w:trPr>
          <w:jc w:val="center"/>
        </w:trPr>
        <w:tc>
          <w:tcPr>
            <w:tcW w:w="3213" w:type="dxa"/>
          </w:tcPr>
          <w:p w:rsidR="00B07938" w:rsidRDefault="0066020B">
            <w:r>
              <w:rPr>
                <w:sz w:val="18"/>
              </w:rPr>
              <w:t>Dizin Gezintisi</w:t>
            </w:r>
          </w:p>
        </w:tc>
        <w:tc>
          <w:tcPr>
            <w:tcW w:w="3213" w:type="dxa"/>
          </w:tcPr>
          <w:p w:rsidR="00B07938" w:rsidRDefault="0066020B">
            <w:r>
              <w:rPr>
                <w:sz w:val="18"/>
              </w:rPr>
              <w:t>Terminal ile /home, /etc, /var/log dizinlerini gezin ve her birinde ls -la çıktısını inceleyin; gözlemlerinizi not edin</w:t>
            </w:r>
          </w:p>
        </w:tc>
        <w:tc>
          <w:tcPr>
            <w:tcW w:w="3213" w:type="dxa"/>
          </w:tcPr>
          <w:p w:rsidR="00B07938" w:rsidRDefault="0066020B">
            <w:r>
              <w:rPr>
                <w:sz w:val="18"/>
              </w:rPr>
              <w:t>Kolay</w:t>
            </w:r>
          </w:p>
        </w:tc>
      </w:tr>
      <w:tr w:rsidR="00B07938">
        <w:trPr>
          <w:jc w:val="center"/>
        </w:trPr>
        <w:tc>
          <w:tcPr>
            <w:tcW w:w="3213" w:type="dxa"/>
          </w:tcPr>
          <w:p w:rsidR="00B07938" w:rsidRDefault="0066020B">
            <w:r>
              <w:rPr>
                <w:sz w:val="18"/>
              </w:rPr>
              <w:t>Dosya Yönetimi Projesi</w:t>
            </w:r>
          </w:p>
        </w:tc>
        <w:tc>
          <w:tcPr>
            <w:tcW w:w="3213" w:type="dxa"/>
          </w:tcPr>
          <w:p w:rsidR="00B07938" w:rsidRDefault="0066020B">
            <w:r>
              <w:rPr>
                <w:sz w:val="18"/>
              </w:rPr>
              <w:t>Bir proje dizin yapısı oluşturun (src, docs, tests alt klasörleri), her birine dosya ekleyin ve tümünü yedekleyin</w:t>
            </w:r>
          </w:p>
        </w:tc>
        <w:tc>
          <w:tcPr>
            <w:tcW w:w="3213" w:type="dxa"/>
          </w:tcPr>
          <w:p w:rsidR="00B07938" w:rsidRDefault="0066020B">
            <w:r>
              <w:rPr>
                <w:sz w:val="18"/>
              </w:rPr>
              <w:t>Orta</w:t>
            </w:r>
          </w:p>
        </w:tc>
      </w:tr>
      <w:tr w:rsidR="00B07938">
        <w:trPr>
          <w:jc w:val="center"/>
        </w:trPr>
        <w:tc>
          <w:tcPr>
            <w:tcW w:w="3213" w:type="dxa"/>
          </w:tcPr>
          <w:p w:rsidR="00B07938" w:rsidRDefault="0066020B">
            <w:r>
              <w:rPr>
                <w:sz w:val="18"/>
              </w:rPr>
              <w:t>Sistem Keşfi</w:t>
            </w:r>
          </w:p>
        </w:tc>
        <w:tc>
          <w:tcPr>
            <w:tcW w:w="3213" w:type="dxa"/>
          </w:tcPr>
          <w:p w:rsidR="00B07938" w:rsidRDefault="0066020B">
            <w:r>
              <w:rPr>
                <w:sz w:val="18"/>
              </w:rPr>
              <w:t>cat /etc/os-release, free -h, df -h, lscpu komutlarını çalıştırın ve sistem bilgilerini raporlayın</w:t>
            </w:r>
          </w:p>
        </w:tc>
        <w:tc>
          <w:tcPr>
            <w:tcW w:w="3213" w:type="dxa"/>
          </w:tcPr>
          <w:p w:rsidR="00B07938" w:rsidRDefault="0066020B">
            <w:r>
              <w:rPr>
                <w:sz w:val="18"/>
              </w:rPr>
              <w:t>Z</w:t>
            </w:r>
            <w:r>
              <w:rPr>
                <w:sz w:val="18"/>
              </w:rPr>
              <w:t>or</w:t>
            </w:r>
          </w:p>
        </w:tc>
      </w:tr>
    </w:tbl>
    <w:p w:rsidR="00B07938" w:rsidRDefault="00B07938"/>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Vaka Çalışması: "Uzaktan Sunucu Yönetimi"</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B07938" w:rsidRDefault="0066020B">
            <w:r>
              <w:rPr>
                <w:sz w:val="20"/>
              </w:rPr>
              <w:t xml:space="preserve">Bir web sunucusuna SSH ile bağlandınız ve sadece terminal erişiminiz var. Sunucuda /var/www/html dizininde bir web sitesi </w:t>
            </w:r>
            <w:r>
              <w:rPr>
                <w:sz w:val="20"/>
              </w:rPr>
              <w:t xml:space="preserve">barındırılıyor. Göreviniz: 1) Mevcut dosyaları listeleyin, 2) index.html dosyasını yedekleyin, 3) Yeni bir sayfa oluşturun, 4) Disk alanını kontrol edin, 5) Sistem güncellemesini yapın. Tüm bu işlemleri terminal komutlarıyla </w:t>
            </w:r>
            <w:r>
              <w:rPr>
                <w:sz w:val="20"/>
              </w:rPr>
              <w:lastRenderedPageBreak/>
              <w:t>gerçekleştirin.</w:t>
            </w:r>
          </w:p>
        </w:tc>
      </w:tr>
    </w:tbl>
    <w:p w:rsidR="00B07938" w:rsidRDefault="00B07938"/>
    <w:p w:rsidR="00B07938" w:rsidRDefault="0066020B">
      <w:r>
        <w:rPr>
          <w:b/>
          <w:color w:val="1B2A4A"/>
          <w:sz w:val="20"/>
        </w:rPr>
        <w:t>Beklenen Çıkt</w:t>
      </w:r>
      <w:r>
        <w:rPr>
          <w:b/>
          <w:color w:val="1B2A4A"/>
          <w:sz w:val="20"/>
        </w:rPr>
        <w:t xml:space="preserve">ı: </w:t>
      </w:r>
      <w:r>
        <w:rPr>
          <w:sz w:val="20"/>
        </w:rPr>
        <w:t>Tüm komutların ekran görüntüsü, dosya yedekleme kanıtı ve sistem durum raporu</w:t>
      </w:r>
    </w:p>
    <w:p w:rsidR="00B07938" w:rsidRDefault="0066020B">
      <w:pPr>
        <w:jc w:val="center"/>
      </w:pPr>
      <w:r>
        <w:rPr>
          <w:color w:val="BDBDBD"/>
          <w:sz w:val="12"/>
        </w:rPr>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lastRenderedPageBreak/>
              <w:t xml:space="preserve">  DERS SONU  |  Özet, Kapanış ve Köprü</w:t>
            </w:r>
          </w:p>
        </w:tc>
      </w:tr>
    </w:tbl>
    <w:p w:rsidR="00B07938" w:rsidRDefault="00B07938"/>
    <w:p w:rsidR="00B07938" w:rsidRDefault="0066020B">
      <w:pPr>
        <w:spacing w:before="200"/>
      </w:pPr>
      <w:r>
        <w:rPr>
          <w:b/>
          <w:color w:val="757575"/>
          <w:sz w:val="24"/>
        </w:rPr>
        <w:t xml:space="preserve">  Özet</w:t>
      </w:r>
    </w:p>
    <w:p w:rsidR="00B07938" w:rsidRDefault="0066020B">
      <w:r>
        <w:rPr>
          <w:sz w:val="20"/>
        </w:rPr>
        <w:t>Bu derste Linux terminal ortamını, temel nav</w:t>
      </w:r>
      <w:r>
        <w:rPr>
          <w:sz w:val="20"/>
        </w:rPr>
        <w:t>igasyon komutlarını (pwd, ls, cd), dosya yönetimi komutlarını (mkdir, cp, mv, rm, nano, cat), yetki yönetimini (sudo, chmod) ve APT paket yönetimini öğrendik.</w:t>
      </w:r>
    </w:p>
    <w:p w:rsidR="00B07938" w:rsidRDefault="0066020B">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F5F5F5"/>
          </w:tcPr>
          <w:p w:rsidR="00B07938" w:rsidRDefault="0066020B">
            <w:r>
              <w:rPr>
                <w:b/>
                <w:color w:val="1B2A4A"/>
                <w:sz w:val="20"/>
              </w:rPr>
              <w:t xml:space="preserve">  Terminal (Bash)</w:t>
            </w:r>
          </w:p>
        </w:tc>
        <w:tc>
          <w:tcPr>
            <w:tcW w:w="4819" w:type="dxa"/>
            <w:shd w:val="clear" w:color="auto" w:fill="F5F5F5"/>
          </w:tcPr>
          <w:p w:rsidR="00B07938" w:rsidRDefault="0066020B">
            <w:r>
              <w:rPr>
                <w:b/>
                <w:color w:val="1B2A4A"/>
                <w:sz w:val="20"/>
              </w:rPr>
              <w:t xml:space="preserve">  pwd / ls / cd</w:t>
            </w:r>
          </w:p>
        </w:tc>
      </w:tr>
      <w:tr w:rsidR="00B07938">
        <w:trPr>
          <w:jc w:val="center"/>
        </w:trPr>
        <w:tc>
          <w:tcPr>
            <w:tcW w:w="4819" w:type="dxa"/>
            <w:shd w:val="clear" w:color="auto" w:fill="F5F5F5"/>
          </w:tcPr>
          <w:p w:rsidR="00B07938" w:rsidRDefault="0066020B">
            <w:r>
              <w:rPr>
                <w:b/>
                <w:color w:val="1B2A4A"/>
                <w:sz w:val="20"/>
              </w:rPr>
              <w:t xml:space="preserve">  mkdir / cp / mv / rm</w:t>
            </w:r>
          </w:p>
        </w:tc>
        <w:tc>
          <w:tcPr>
            <w:tcW w:w="4819" w:type="dxa"/>
            <w:shd w:val="clear" w:color="auto" w:fill="F5F5F5"/>
          </w:tcPr>
          <w:p w:rsidR="00B07938" w:rsidRDefault="0066020B">
            <w:r>
              <w:rPr>
                <w:b/>
                <w:color w:val="1B2A4A"/>
                <w:sz w:val="20"/>
              </w:rPr>
              <w:t xml:space="preserve">  nano / cat</w:t>
            </w:r>
          </w:p>
        </w:tc>
      </w:tr>
      <w:tr w:rsidR="00B07938">
        <w:trPr>
          <w:jc w:val="center"/>
        </w:trPr>
        <w:tc>
          <w:tcPr>
            <w:tcW w:w="4819" w:type="dxa"/>
            <w:shd w:val="clear" w:color="auto" w:fill="F5F5F5"/>
          </w:tcPr>
          <w:p w:rsidR="00B07938" w:rsidRDefault="0066020B">
            <w:r>
              <w:rPr>
                <w:b/>
                <w:color w:val="1B2A4A"/>
                <w:sz w:val="20"/>
              </w:rPr>
              <w:t xml:space="preserve">  sudo / chmod</w:t>
            </w:r>
          </w:p>
        </w:tc>
        <w:tc>
          <w:tcPr>
            <w:tcW w:w="4819" w:type="dxa"/>
            <w:shd w:val="clear" w:color="auto" w:fill="F5F5F5"/>
          </w:tcPr>
          <w:p w:rsidR="00B07938" w:rsidRDefault="0066020B">
            <w:r>
              <w:rPr>
                <w:b/>
                <w:color w:val="1B2A4A"/>
                <w:sz w:val="20"/>
              </w:rPr>
              <w:t xml:space="preserve">  apt update / install</w:t>
            </w:r>
          </w:p>
        </w:tc>
      </w:tr>
    </w:tbl>
    <w:p w:rsidR="00B07938" w:rsidRDefault="00B07938"/>
    <w:p w:rsidR="00B07938" w:rsidRDefault="0066020B">
      <w:pPr>
        <w:spacing w:before="200"/>
      </w:pPr>
      <w:r>
        <w:rPr>
          <w:b/>
          <w:color w:val="757575"/>
          <w:sz w:val="24"/>
        </w:rPr>
        <w:t xml:space="preserve">  Bir Sonraki Dersle Köprü</w:t>
      </w:r>
    </w:p>
    <w:p w:rsidR="00B07938" w:rsidRDefault="0066020B">
      <w:r>
        <w:rPr>
          <w:sz w:val="20"/>
        </w:rPr>
        <w:t>Bir sonraki derste Raspberry Pi'nin donanım yapısını, GPIO pinlerini ve tüm portlarını detaylı olarak inceleyeceğiz.</w:t>
      </w:r>
    </w:p>
    <w:p w:rsidR="00B07938" w:rsidRDefault="0066020B">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B07938" w:rsidRDefault="0066020B">
            <w:r>
              <w:rPr>
                <w:sz w:val="20"/>
              </w:rPr>
              <w:t>Pi'nizde şu komutları çalıştırın ve çıktılarını no</w:t>
            </w:r>
            <w:r>
              <w:rPr>
                <w:sz w:val="20"/>
              </w:rPr>
              <w:t>t edin: cat /proc/cpuinfo, free -h, df -h, ifconfig. Bu bilgilerin ne anlama geldiğini araştırın ve kısa bir rapor yazın.</w:t>
            </w:r>
          </w:p>
        </w:tc>
      </w:tr>
    </w:tbl>
    <w:p w:rsidR="00B07938" w:rsidRDefault="00B07938"/>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NOTLAR  |  Öğretmen Notları</w:t>
            </w:r>
          </w:p>
        </w:tc>
      </w:tr>
    </w:tbl>
    <w:p w:rsidR="00B07938" w:rsidRDefault="00B07938"/>
    <w:p w:rsidR="00B07938" w:rsidRDefault="0066020B">
      <w:pPr>
        <w:spacing w:before="200"/>
      </w:pPr>
      <w:r>
        <w:rPr>
          <w:b/>
          <w:color w:val="1B2A4A"/>
          <w:sz w:val="24"/>
        </w:rPr>
        <w:t xml:space="preserve">  Dersten Önce Yapılacaklar</w:t>
      </w:r>
    </w:p>
    <w:p w:rsidR="00B07938" w:rsidRDefault="0066020B">
      <w:pPr>
        <w:pStyle w:val="ListeMaddemi"/>
      </w:pPr>
      <w:r>
        <w:rPr>
          <w:sz w:val="20"/>
        </w:rPr>
        <w:t>Her kursiyerin Pi'sinin açık ve çalışır durumda olduğunu kontrol edin</w:t>
      </w:r>
    </w:p>
    <w:p w:rsidR="00B07938" w:rsidRDefault="0066020B">
      <w:pPr>
        <w:pStyle w:val="ListeMaddemi"/>
      </w:pPr>
      <w:r>
        <w:rPr>
          <w:sz w:val="20"/>
        </w:rPr>
        <w:t>Linux komut referans kartlarını basılı olarak dağıtın</w:t>
      </w:r>
    </w:p>
    <w:p w:rsidR="00B07938" w:rsidRDefault="0066020B">
      <w:pPr>
        <w:pStyle w:val="ListeMaddemi"/>
      </w:pPr>
      <w:r>
        <w:rPr>
          <w:sz w:val="20"/>
        </w:rPr>
        <w:t>Projeksiyon ile terminal ekranını paylaşmak için ayar yapın</w:t>
      </w:r>
    </w:p>
    <w:p w:rsidR="00B07938" w:rsidRDefault="0066020B">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1B2A4A"/>
          </w:tcPr>
          <w:p w:rsidR="00B07938" w:rsidRDefault="0066020B">
            <w:pPr>
              <w:jc w:val="center"/>
            </w:pPr>
            <w:r>
              <w:rPr>
                <w:b/>
                <w:color w:val="FFFFFF"/>
                <w:sz w:val="18"/>
              </w:rPr>
              <w:t>Zorluk</w:t>
            </w:r>
          </w:p>
        </w:tc>
        <w:tc>
          <w:tcPr>
            <w:tcW w:w="4819" w:type="dxa"/>
            <w:shd w:val="clear" w:color="auto" w:fill="1B2A4A"/>
          </w:tcPr>
          <w:p w:rsidR="00B07938" w:rsidRDefault="0066020B">
            <w:pPr>
              <w:jc w:val="center"/>
            </w:pPr>
            <w:r>
              <w:rPr>
                <w:b/>
                <w:color w:val="FFFFFF"/>
                <w:sz w:val="18"/>
              </w:rPr>
              <w:t>Çözüm</w:t>
            </w:r>
          </w:p>
        </w:tc>
      </w:tr>
      <w:tr w:rsidR="00B07938">
        <w:trPr>
          <w:jc w:val="center"/>
        </w:trPr>
        <w:tc>
          <w:tcPr>
            <w:tcW w:w="4819" w:type="dxa"/>
          </w:tcPr>
          <w:p w:rsidR="00B07938" w:rsidRDefault="0066020B">
            <w:r>
              <w:rPr>
                <w:sz w:val="18"/>
              </w:rPr>
              <w:t>Kursiyerler komutları yanlış yazıyor</w:t>
            </w:r>
          </w:p>
        </w:tc>
        <w:tc>
          <w:tcPr>
            <w:tcW w:w="4819" w:type="dxa"/>
          </w:tcPr>
          <w:p w:rsidR="00B07938" w:rsidRDefault="0066020B">
            <w:r>
              <w:rPr>
                <w:sz w:val="18"/>
              </w:rPr>
              <w:t>Tab ile otomatik tamamlamayı öğretin, büyük/küçük harf duyarlılığını vurgulayın</w:t>
            </w:r>
          </w:p>
        </w:tc>
      </w:tr>
      <w:tr w:rsidR="00B07938">
        <w:trPr>
          <w:jc w:val="center"/>
        </w:trPr>
        <w:tc>
          <w:tcPr>
            <w:tcW w:w="4819" w:type="dxa"/>
          </w:tcPr>
          <w:p w:rsidR="00B07938" w:rsidRDefault="0066020B">
            <w:r>
              <w:rPr>
                <w:sz w:val="18"/>
              </w:rPr>
              <w:t>rm komutuyla önemli dosya silme riski</w:t>
            </w:r>
          </w:p>
        </w:tc>
        <w:tc>
          <w:tcPr>
            <w:tcW w:w="4819" w:type="dxa"/>
          </w:tcPr>
          <w:p w:rsidR="00B07938" w:rsidRDefault="0066020B">
            <w:r>
              <w:rPr>
                <w:sz w:val="18"/>
              </w:rPr>
              <w:t>rm -i kullanımını teşvik edin, /home dışındaki dizinlerde dikkatli olunması gerektiğini belirtin</w:t>
            </w:r>
          </w:p>
        </w:tc>
      </w:tr>
    </w:tbl>
    <w:p w:rsidR="00B07938" w:rsidRDefault="00B07938"/>
    <w:p w:rsidR="00B07938" w:rsidRDefault="0066020B">
      <w:r>
        <w:rPr>
          <w:b/>
          <w:color w:val="1B2A4A"/>
          <w:sz w:val="20"/>
        </w:rPr>
        <w:t xml:space="preserve">Zaman Yönetimi: </w:t>
      </w:r>
      <w:r>
        <w:rPr>
          <w:sz w:val="20"/>
        </w:rPr>
        <w:t>Temel navigasyon komutlarına 10 dk, dosya işlemlerine 10 dk, paket yönetimine 5 dk ayırın.</w:t>
      </w:r>
    </w:p>
    <w:p w:rsidR="00B07938" w:rsidRDefault="0066020B">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B07938" w:rsidRDefault="0066020B">
            <w:r>
              <w:rPr>
                <w:sz w:val="20"/>
              </w:rPr>
              <w:t>Pi'ler çalışmazsa online Linux terminali (repl.it, jslinux.org) kullanılarak komutlar denenebilir.</w:t>
            </w:r>
          </w:p>
        </w:tc>
      </w:tr>
    </w:tbl>
    <w:p w:rsidR="00B07938" w:rsidRDefault="00B07938"/>
    <w:p w:rsidR="00B07938" w:rsidRDefault="0066020B">
      <w:r>
        <w:br w:type="page"/>
      </w:r>
    </w:p>
    <w:p w:rsidR="00B07938" w:rsidRDefault="0066020B">
      <w:pPr>
        <w:jc w:val="center"/>
      </w:pPr>
      <w:r>
        <w:rPr>
          <w:b/>
          <w:color w:val="1B2A4A"/>
          <w:sz w:val="36"/>
        </w:rPr>
        <w:lastRenderedPageBreak/>
        <w:t>━━━  11. SAAT  ━━━</w:t>
      </w:r>
    </w:p>
    <w:p w:rsidR="00B07938" w:rsidRDefault="0066020B">
      <w:pPr>
        <w:jc w:val="center"/>
      </w:pPr>
      <w:r>
        <w:rPr>
          <w:color w:val="2C6FAD"/>
          <w:sz w:val="32"/>
        </w:rPr>
        <w:t>Mikro Bilgisayar Donanım Yapısı ve Port Tanıtımı</w:t>
      </w:r>
    </w:p>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KAZANIMLAR  |  Öğrenme Kazanımları</w:t>
            </w:r>
          </w:p>
        </w:tc>
      </w:tr>
    </w:tbl>
    <w:p w:rsidR="00B07938" w:rsidRDefault="00B07938"/>
    <w:p w:rsidR="00B07938" w:rsidRDefault="0066020B">
      <w:r>
        <w:rPr>
          <w:b/>
          <w:color w:val="1B2A4A"/>
          <w:sz w:val="20"/>
        </w:rPr>
        <w:t xml:space="preserve">Genel Kazanım: </w:t>
      </w:r>
      <w:r>
        <w:rPr>
          <w:sz w:val="20"/>
        </w:rPr>
        <w:t xml:space="preserve">Raspberry Pi'nin donanım bileşenlerini detaylı olarak tanır, GPIO pin düzenini ve işlevlerini açıklar, USB, HDMI, Ethernet ve diğer portların teknik </w:t>
      </w:r>
      <w:r>
        <w:rPr>
          <w:sz w:val="20"/>
        </w:rPr>
        <w:t>özelliklerini kavrar.</w:t>
      </w:r>
    </w:p>
    <w:p w:rsidR="00B07938" w:rsidRDefault="00B07938"/>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1B2A4A"/>
          </w:tcPr>
          <w:p w:rsidR="00B07938" w:rsidRDefault="0066020B">
            <w:pPr>
              <w:jc w:val="center"/>
            </w:pPr>
            <w:r>
              <w:rPr>
                <w:b/>
                <w:color w:val="FFFFFF"/>
                <w:sz w:val="18"/>
              </w:rPr>
              <w:t>Kod</w:t>
            </w:r>
          </w:p>
        </w:tc>
        <w:tc>
          <w:tcPr>
            <w:tcW w:w="3213" w:type="dxa"/>
            <w:shd w:val="clear" w:color="auto" w:fill="1B2A4A"/>
          </w:tcPr>
          <w:p w:rsidR="00B07938" w:rsidRDefault="0066020B">
            <w:pPr>
              <w:jc w:val="center"/>
            </w:pPr>
            <w:r>
              <w:rPr>
                <w:b/>
                <w:color w:val="FFFFFF"/>
                <w:sz w:val="18"/>
              </w:rPr>
              <w:t>Kazanım</w:t>
            </w:r>
          </w:p>
        </w:tc>
        <w:tc>
          <w:tcPr>
            <w:tcW w:w="3213" w:type="dxa"/>
            <w:shd w:val="clear" w:color="auto" w:fill="1B2A4A"/>
          </w:tcPr>
          <w:p w:rsidR="00B07938" w:rsidRDefault="0066020B">
            <w:pPr>
              <w:jc w:val="center"/>
            </w:pPr>
            <w:r>
              <w:rPr>
                <w:b/>
                <w:color w:val="FFFFFF"/>
                <w:sz w:val="18"/>
              </w:rPr>
              <w:t>Bilişsel Düzey</w:t>
            </w:r>
          </w:p>
        </w:tc>
      </w:tr>
      <w:tr w:rsidR="00B07938">
        <w:trPr>
          <w:jc w:val="center"/>
        </w:trPr>
        <w:tc>
          <w:tcPr>
            <w:tcW w:w="3213" w:type="dxa"/>
          </w:tcPr>
          <w:p w:rsidR="00B07938" w:rsidRDefault="0066020B">
            <w:r>
              <w:rPr>
                <w:sz w:val="18"/>
              </w:rPr>
              <w:t>M2-K7</w:t>
            </w:r>
          </w:p>
        </w:tc>
        <w:tc>
          <w:tcPr>
            <w:tcW w:w="3213" w:type="dxa"/>
          </w:tcPr>
          <w:p w:rsidR="00B07938" w:rsidRDefault="0066020B">
            <w:r>
              <w:rPr>
                <w:sz w:val="18"/>
              </w:rPr>
              <w:t>Raspberry Pi kartı üzerindeki tüm donanım bileşenlerini (CPU, GPU, RAM, depolama, güç yönetimi) tanımlar ve işlevlerini açıklar</w:t>
            </w:r>
          </w:p>
        </w:tc>
        <w:tc>
          <w:tcPr>
            <w:tcW w:w="3213" w:type="dxa"/>
          </w:tcPr>
          <w:p w:rsidR="00B07938" w:rsidRDefault="0066020B">
            <w:r>
              <w:rPr>
                <w:sz w:val="18"/>
              </w:rPr>
              <w:t>Bilgi</w:t>
            </w:r>
          </w:p>
        </w:tc>
      </w:tr>
      <w:tr w:rsidR="00B07938">
        <w:trPr>
          <w:jc w:val="center"/>
        </w:trPr>
        <w:tc>
          <w:tcPr>
            <w:tcW w:w="3213" w:type="dxa"/>
          </w:tcPr>
          <w:p w:rsidR="00B07938" w:rsidRDefault="0066020B">
            <w:r>
              <w:rPr>
                <w:sz w:val="18"/>
              </w:rPr>
              <w:t>M2-K8</w:t>
            </w:r>
          </w:p>
        </w:tc>
        <w:tc>
          <w:tcPr>
            <w:tcW w:w="3213" w:type="dxa"/>
          </w:tcPr>
          <w:p w:rsidR="00B07938" w:rsidRDefault="0066020B">
            <w:r>
              <w:rPr>
                <w:sz w:val="18"/>
              </w:rPr>
              <w:t>GPIO (General Purpose Input/Output) pin düzenini okur, pin</w:t>
            </w:r>
            <w:r>
              <w:rPr>
                <w:sz w:val="18"/>
              </w:rPr>
              <w:t xml:space="preserve"> türlerini (güç, toprak, dijital I/O) sınıflandırır ve temel bağlantı kurallarını uygular</w:t>
            </w:r>
          </w:p>
        </w:tc>
        <w:tc>
          <w:tcPr>
            <w:tcW w:w="3213" w:type="dxa"/>
          </w:tcPr>
          <w:p w:rsidR="00B07938" w:rsidRDefault="0066020B">
            <w:r>
              <w:rPr>
                <w:sz w:val="18"/>
              </w:rPr>
              <w:t>Uygulama</w:t>
            </w:r>
          </w:p>
        </w:tc>
      </w:tr>
      <w:tr w:rsidR="00B07938">
        <w:trPr>
          <w:jc w:val="center"/>
        </w:trPr>
        <w:tc>
          <w:tcPr>
            <w:tcW w:w="3213" w:type="dxa"/>
          </w:tcPr>
          <w:p w:rsidR="00B07938" w:rsidRDefault="0066020B">
            <w:r>
              <w:rPr>
                <w:sz w:val="18"/>
              </w:rPr>
              <w:t>M2-K9</w:t>
            </w:r>
          </w:p>
        </w:tc>
        <w:tc>
          <w:tcPr>
            <w:tcW w:w="3213" w:type="dxa"/>
          </w:tcPr>
          <w:p w:rsidR="00B07938" w:rsidRDefault="0066020B">
            <w:r>
              <w:rPr>
                <w:sz w:val="18"/>
              </w:rPr>
              <w:t>USB, mikro HDMI, Ethernet, CSI (kamera) ve DSI (ekran) portlarının teknik özelliklerini açıklar ve kullanım senaryolarını belirler</w:t>
            </w:r>
          </w:p>
        </w:tc>
        <w:tc>
          <w:tcPr>
            <w:tcW w:w="3213" w:type="dxa"/>
          </w:tcPr>
          <w:p w:rsidR="00B07938" w:rsidRDefault="0066020B">
            <w:r>
              <w:rPr>
                <w:sz w:val="18"/>
              </w:rPr>
              <w:t>Kavrama</w:t>
            </w:r>
          </w:p>
        </w:tc>
      </w:tr>
    </w:tbl>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t xml:space="preserve">  ÖN BİLG</w:t>
            </w:r>
            <w:r>
              <w:rPr>
                <w:b/>
                <w:color w:val="FFFFFF"/>
                <w:sz w:val="28"/>
              </w:rPr>
              <w:t>İ  |  Ön Bilgi ve Hazırlık</w:t>
            </w:r>
          </w:p>
        </w:tc>
      </w:tr>
    </w:tbl>
    <w:p w:rsidR="00B07938" w:rsidRDefault="00B07938"/>
    <w:p w:rsidR="00B07938" w:rsidRDefault="0066020B">
      <w:r>
        <w:rPr>
          <w:b/>
          <w:color w:val="1B2A4A"/>
          <w:sz w:val="20"/>
        </w:rPr>
        <w:t xml:space="preserve">Ön Koşul Bilgiler: </w:t>
      </w:r>
      <w:r>
        <w:rPr>
          <w:sz w:val="20"/>
        </w:rPr>
        <w:t>Temel Linux komutları ve terminal kullanımı (Saat 10)</w:t>
      </w:r>
    </w:p>
    <w:p w:rsidR="00B07938" w:rsidRDefault="0066020B">
      <w:pPr>
        <w:spacing w:before="200"/>
      </w:pPr>
      <w:r>
        <w:rPr>
          <w:b/>
          <w:color w:val="757575"/>
          <w:sz w:val="24"/>
        </w:rPr>
        <w:t xml:space="preserve">  Öğrencinin Bilmesi Gerekenler</w:t>
      </w:r>
    </w:p>
    <w:p w:rsidR="00B07938" w:rsidRDefault="0066020B">
      <w:pPr>
        <w:pStyle w:val="ListeMaddemi"/>
      </w:pPr>
      <w:r>
        <w:rPr>
          <w:sz w:val="20"/>
        </w:rPr>
        <w:t>Bilgisayar donanım bileşenleri kavramı (işlemci, bellek, depolama)</w:t>
      </w:r>
    </w:p>
    <w:p w:rsidR="00B07938" w:rsidRDefault="0066020B">
      <w:pPr>
        <w:pStyle w:val="ListeMaddemi"/>
      </w:pPr>
      <w:r>
        <w:rPr>
          <w:sz w:val="20"/>
        </w:rPr>
        <w:t>USB, HDMI gibi yaygın port türlerinin temel işlevleri</w:t>
      </w:r>
    </w:p>
    <w:p w:rsidR="00B07938" w:rsidRDefault="0066020B">
      <w:pPr>
        <w:pStyle w:val="ListeMaddemi"/>
      </w:pPr>
      <w:r>
        <w:rPr>
          <w:sz w:val="20"/>
        </w:rPr>
        <w:t>Raspberry Pi'nin çalışır durumda olması ve terminal erişimi</w:t>
      </w:r>
    </w:p>
    <w:p w:rsidR="00B07938" w:rsidRDefault="0066020B">
      <w:pPr>
        <w:spacing w:before="200"/>
      </w:pPr>
      <w:r>
        <w:rPr>
          <w:b/>
          <w:color w:val="757575"/>
          <w:sz w:val="24"/>
        </w:rPr>
        <w:t xml:space="preserve">  Olası Kavram Yanılgıları</w:t>
      </w:r>
    </w:p>
    <w:p w:rsidR="00B07938" w:rsidRDefault="0066020B">
      <w:pPr>
        <w:pStyle w:val="ListeMaddemi"/>
      </w:pPr>
      <w:r>
        <w:rPr>
          <w:sz w:val="20"/>
        </w:rPr>
        <w:t>GPIO pinleri sadece LED yakmak içindir - aslında sensörler, motorlar, ekranlar ve diğer pek çok elektronik bileşen bağlanabilir</w:t>
      </w:r>
    </w:p>
    <w:p w:rsidR="00B07938" w:rsidRDefault="0066020B">
      <w:pPr>
        <w:pStyle w:val="ListeMaddemi"/>
      </w:pPr>
      <w:r>
        <w:rPr>
          <w:sz w:val="20"/>
        </w:rPr>
        <w:t>Raspberry Pi'nin USB portları masaüstü bi</w:t>
      </w:r>
      <w:r>
        <w:rPr>
          <w:sz w:val="20"/>
        </w:rPr>
        <w:t>lgisayarla aynı güçtedir - Pi'nin USB portlarından sağlanabilecek akım sınırlıdır, harici güç gerekebilir</w:t>
      </w:r>
    </w:p>
    <w:p w:rsidR="00B07938" w:rsidRDefault="0066020B">
      <w:pPr>
        <w:spacing w:before="200"/>
      </w:pPr>
      <w:r>
        <w:rPr>
          <w:b/>
          <w:color w:val="757575"/>
          <w:sz w:val="24"/>
        </w:rPr>
        <w:t xml:space="preserve">  Hazırlık Materyalleri</w:t>
      </w:r>
    </w:p>
    <w:p w:rsidR="00B07938" w:rsidRDefault="0066020B">
      <w:pPr>
        <w:pStyle w:val="ListeMaddemi"/>
      </w:pPr>
      <w:r>
        <w:rPr>
          <w:sz w:val="20"/>
        </w:rPr>
        <w:t>Raspberry Pi 4 kartı (tercihen kasasız)</w:t>
      </w:r>
    </w:p>
    <w:p w:rsidR="00B07938" w:rsidRDefault="0066020B">
      <w:pPr>
        <w:pStyle w:val="ListeMaddemi"/>
      </w:pPr>
      <w:r>
        <w:rPr>
          <w:sz w:val="20"/>
        </w:rPr>
        <w:t>GPIO pinout diyagramı (basılı poster)</w:t>
      </w:r>
    </w:p>
    <w:p w:rsidR="00B07938" w:rsidRDefault="0066020B">
      <w:pPr>
        <w:pStyle w:val="ListeMaddemi"/>
      </w:pPr>
      <w:r>
        <w:rPr>
          <w:sz w:val="20"/>
        </w:rPr>
        <w:t>Breadboard ve jumper kablolar</w:t>
      </w:r>
    </w:p>
    <w:p w:rsidR="00B07938" w:rsidRDefault="0066020B">
      <w:pPr>
        <w:pStyle w:val="ListeMaddemi"/>
      </w:pPr>
      <w:r>
        <w:rPr>
          <w:sz w:val="20"/>
        </w:rPr>
        <w:t>LED, direnç (330 o</w:t>
      </w:r>
      <w:r>
        <w:rPr>
          <w:sz w:val="20"/>
        </w:rPr>
        <w:t>hm) ve buton</w:t>
      </w:r>
    </w:p>
    <w:p w:rsidR="00B07938" w:rsidRDefault="0066020B">
      <w:pPr>
        <w:pStyle w:val="ListeMaddemi"/>
      </w:pPr>
      <w:r>
        <w:rPr>
          <w:sz w:val="20"/>
        </w:rPr>
        <w:t>Projeksiyon cihazı</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B07938" w:rsidRDefault="0066020B">
            <w:r>
              <w:rPr>
                <w:b/>
                <w:color w:val="FFFFFF"/>
                <w:sz w:val="28"/>
              </w:rPr>
              <w:lastRenderedPageBreak/>
              <w:t xml:space="preserve">  E1  |  GİRME (ENGAGE)  —  Dikkat Çekme &amp; Merak Uyandırma</w:t>
            </w:r>
          </w:p>
        </w:tc>
      </w:tr>
    </w:tbl>
    <w:p w:rsidR="00B07938" w:rsidRDefault="00B07938"/>
    <w:p w:rsidR="00B07938" w:rsidRDefault="0066020B">
      <w:r>
        <w:rPr>
          <w:i/>
          <w:color w:val="2C6FAD"/>
          <w:sz w:val="20"/>
        </w:rPr>
        <w:t xml:space="preserve">  Süre: 5 dakika</w:t>
      </w:r>
    </w:p>
    <w:p w:rsidR="00B07938" w:rsidRDefault="0066020B">
      <w:r>
        <w:rPr>
          <w:b/>
          <w:color w:val="1B2A4A"/>
          <w:sz w:val="20"/>
        </w:rPr>
        <w:t xml:space="preserve">Dikkat Çekici Soru: </w:t>
      </w:r>
      <w:r>
        <w:rPr>
          <w:sz w:val="20"/>
        </w:rPr>
        <w:t>Bir bilgisayarın beyni işlemci, hafızası RAM'</w:t>
      </w:r>
      <w:r>
        <w:rPr>
          <w:sz w:val="20"/>
        </w:rPr>
        <w:t>dir. Peki ya elleri ve parmakları? Raspberry Pi'nin GPIO pinleri tam olarak budur: Bilgisayarın fiziksel dünyayla etkileşim kurmasını sağlayan 40 küçük parmak. Bu pinlerle LED yakabilir, sıcaklık ölçebilir, motor döndürebilir ve robotlar inşa edebilirsiniz</w:t>
      </w:r>
      <w:r>
        <w:rPr>
          <w:sz w:val="20"/>
        </w:rPr>
        <w:t>.</w:t>
      </w:r>
    </w:p>
    <w:p w:rsidR="00B07938" w:rsidRDefault="0066020B">
      <w:r>
        <w:rPr>
          <w:b/>
          <w:color w:val="1B2A4A"/>
          <w:sz w:val="20"/>
        </w:rPr>
        <w:t xml:space="preserve">Günlük Hayat Bağlantısı: </w:t>
      </w:r>
      <w:r>
        <w:rPr>
          <w:sz w:val="20"/>
        </w:rPr>
        <w:t>Telefonunuzdaki şarj portu, kulaklık girişi, kamera - bunlar telefonun dış dünyayla bağlantı noktalarıdır. Raspberry Pi'nin portları ve GPIO pinleri de aynı işlevi görür, ama çok daha fazla esneklik sunar.</w:t>
      </w:r>
    </w:p>
    <w:p w:rsidR="00B07938" w:rsidRDefault="0066020B">
      <w:pPr>
        <w:spacing w:before="200"/>
      </w:pPr>
      <w:r>
        <w:rPr>
          <w:b/>
          <w:color w:val="2C6FAD"/>
          <w:sz w:val="24"/>
        </w:rPr>
        <w:t xml:space="preserve">  Ön Bilgi Yoklama Soru</w:t>
      </w:r>
      <w:r>
        <w:rPr>
          <w:b/>
          <w:color w:val="2C6FAD"/>
          <w:sz w:val="24"/>
        </w:rPr>
        <w:t>ları</w:t>
      </w:r>
    </w:p>
    <w:p w:rsidR="00B07938" w:rsidRDefault="0066020B">
      <w:r>
        <w:rPr>
          <w:b/>
          <w:color w:val="2C6FAD"/>
          <w:sz w:val="20"/>
        </w:rPr>
        <w:t xml:space="preserve">  1. </w:t>
      </w:r>
      <w:r>
        <w:rPr>
          <w:sz w:val="20"/>
        </w:rPr>
        <w:t>Kursiyerlerden Raspberry Pi kartı üzerinde gördükleri bileşenleri (görerek) saymalarını ve bildikleri portları isimlendirmeleri istenir.</w:t>
      </w:r>
    </w:p>
    <w:p w:rsidR="00B07938" w:rsidRDefault="0066020B">
      <w:pPr>
        <w:spacing w:before="200"/>
      </w:pPr>
      <w:r>
        <w:rPr>
          <w:b/>
          <w:color w:val="2C6FAD"/>
          <w:sz w:val="24"/>
        </w:rPr>
        <w:t xml:space="preserve">  Motivasyon Etkinliği: "Pi Anatomisi Keşfi"</w:t>
      </w:r>
    </w:p>
    <w:p w:rsidR="00B07938" w:rsidRDefault="0066020B">
      <w:r>
        <w:rPr>
          <w:b/>
          <w:color w:val="1B2A4A"/>
          <w:sz w:val="20"/>
        </w:rPr>
        <w:t xml:space="preserve">Açıklama: </w:t>
      </w:r>
      <w:r>
        <w:rPr>
          <w:sz w:val="20"/>
        </w:rPr>
        <w:t xml:space="preserve">Kursiyerler Raspberry Pi kartını fiziksel olarak </w:t>
      </w:r>
      <w:r>
        <w:rPr>
          <w:sz w:val="20"/>
        </w:rPr>
        <w:t>inceleyerek üzerindeki tüm bileşenleri ve portları keşfediyor.</w:t>
      </w:r>
    </w:p>
    <w:p w:rsidR="00B07938" w:rsidRDefault="0066020B">
      <w:r>
        <w:rPr>
          <w:b/>
          <w:color w:val="1B2A4A"/>
          <w:sz w:val="20"/>
        </w:rPr>
        <w:t xml:space="preserve">Yönerge: </w:t>
      </w:r>
      <w:r>
        <w:rPr>
          <w:sz w:val="20"/>
        </w:rPr>
        <w:t>Eğitmen kasasız bir Pi kartını gruplara dağıtır. Her grup kartı dikkatle inceleyerek üzerindeki bileşenleri (çipler, portlar, pinler, konektörler) tanımlamaya ve listelemeye çalışır. G</w:t>
      </w:r>
      <w:r>
        <w:rPr>
          <w:sz w:val="20"/>
        </w:rPr>
        <w:t>ruplar bulgularını paylaşır ve eğitmen tamamlayıcı bilgi verir.</w:t>
      </w:r>
    </w:p>
    <w:p w:rsidR="00B07938" w:rsidRDefault="0066020B">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B07938" w:rsidRDefault="0066020B">
            <w:r>
              <w:rPr>
                <w:sz w:val="20"/>
              </w:rPr>
              <w:t xml:space="preserve">Bir akıllı sera projesi tasarlıyorsunuz. Serada sıcaklık, nem ve toprak nemi sensörleri olacak, otomatik sulama pompası çalışacak ve veriler bir ekranda </w:t>
            </w:r>
            <w:r>
              <w:rPr>
                <w:sz w:val="20"/>
              </w:rPr>
              <w:t>gösterilecek. Raspberry Pi'nin hangi portlarını ve GPIO pinlerini kullanmanız gerekir?</w:t>
            </w:r>
          </w:p>
        </w:tc>
      </w:tr>
    </w:tbl>
    <w:p w:rsidR="00B07938" w:rsidRDefault="00B07938"/>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B07938" w:rsidRDefault="0066020B">
            <w:r>
              <w:rPr>
                <w:b/>
                <w:color w:val="FFFFFF"/>
                <w:sz w:val="28"/>
              </w:rPr>
              <w:t xml:space="preserve">  E2  |  KEŞİF (EXPLORE)  —  Aktif Keşif &amp; Deneyimleme</w:t>
            </w:r>
          </w:p>
        </w:tc>
      </w:tr>
    </w:tbl>
    <w:p w:rsidR="00B07938" w:rsidRDefault="00B07938"/>
    <w:p w:rsidR="00B07938" w:rsidRDefault="0066020B">
      <w:r>
        <w:rPr>
          <w:i/>
          <w:color w:val="007A7A"/>
          <w:sz w:val="20"/>
        </w:rPr>
        <w:t xml:space="preserve">  Süre: 10 dakika</w:t>
      </w:r>
    </w:p>
    <w:p w:rsidR="00B07938" w:rsidRDefault="0066020B">
      <w:pPr>
        <w:spacing w:before="200"/>
      </w:pPr>
      <w:r>
        <w:rPr>
          <w:b/>
          <w:color w:val="007A7A"/>
          <w:sz w:val="24"/>
        </w:rPr>
        <w:t xml:space="preserve">  Keşif Etk</w:t>
      </w:r>
      <w:r>
        <w:rPr>
          <w:b/>
          <w:color w:val="007A7A"/>
          <w:sz w:val="24"/>
        </w:rPr>
        <w:t>inliği: "GPIO Pin Haritası Okuma ve Bileşen Tanıma"</w:t>
      </w:r>
    </w:p>
    <w:p w:rsidR="00B07938" w:rsidRDefault="0066020B">
      <w:r>
        <w:rPr>
          <w:b/>
          <w:color w:val="1B2A4A"/>
          <w:sz w:val="20"/>
        </w:rPr>
        <w:t xml:space="preserve">Türü: </w:t>
      </w:r>
      <w:r>
        <w:rPr>
          <w:sz w:val="20"/>
        </w:rPr>
        <w:t>Grup çalışması ve fiziksel inceleme</w:t>
      </w:r>
    </w:p>
    <w:p w:rsidR="00B07938" w:rsidRDefault="0066020B">
      <w:r>
        <w:rPr>
          <w:b/>
          <w:color w:val="1B2A4A"/>
          <w:sz w:val="20"/>
        </w:rPr>
        <w:t xml:space="preserve">Amacı: </w:t>
      </w:r>
      <w:r>
        <w:rPr>
          <w:sz w:val="20"/>
        </w:rPr>
        <w:t>Raspberry Pi donanımını tanıma ve GPIO pin düzenini okuma becerisi kazanma</w:t>
      </w:r>
    </w:p>
    <w:p w:rsidR="00B07938" w:rsidRDefault="0066020B">
      <w:r>
        <w:rPr>
          <w:b/>
          <w:color w:val="1B2A4A"/>
          <w:sz w:val="20"/>
        </w:rPr>
        <w:t xml:space="preserve">Malzemeler: </w:t>
      </w:r>
      <w:r>
        <w:rPr>
          <w:sz w:val="20"/>
        </w:rPr>
        <w:t xml:space="preserve">Raspberry Pi kartı, GPIO pinout diyagramı, büyüteç, breadboard, LED </w:t>
      </w:r>
      <w:r>
        <w:rPr>
          <w:sz w:val="20"/>
        </w:rPr>
        <w:t>ve direnç</w:t>
      </w:r>
    </w:p>
    <w:p w:rsidR="00B07938" w:rsidRDefault="0066020B">
      <w:pPr>
        <w:spacing w:before="200"/>
      </w:pPr>
      <w:r>
        <w:rPr>
          <w:b/>
          <w:color w:val="007A7A"/>
          <w:sz w:val="24"/>
        </w:rPr>
        <w:t xml:space="preserve">  Yönerge Adımları</w:t>
      </w:r>
    </w:p>
    <w:p w:rsidR="00B07938" w:rsidRDefault="0066020B">
      <w:r>
        <w:rPr>
          <w:b/>
          <w:color w:val="007A7A"/>
          <w:sz w:val="20"/>
        </w:rPr>
        <w:t xml:space="preserve">  1. </w:t>
      </w:r>
      <w:r>
        <w:rPr>
          <w:sz w:val="20"/>
        </w:rPr>
        <w:t>GPIO pinout diyagramını inceleyin ve pin türlerini sınıflandırın: 3.3V güç, 5V güç, GND (toprak), dijital I/O pinleri</w:t>
      </w:r>
    </w:p>
    <w:p w:rsidR="00B07938" w:rsidRDefault="0066020B">
      <w:r>
        <w:rPr>
          <w:b/>
          <w:color w:val="007A7A"/>
          <w:sz w:val="20"/>
        </w:rPr>
        <w:t xml:space="preserve">  2. </w:t>
      </w:r>
      <w:r>
        <w:rPr>
          <w:sz w:val="20"/>
        </w:rPr>
        <w:t>pinout komutunu terminalde çalıştırın ve ekrandaki pin haritasını diyagramla karşılaştırın</w:t>
      </w:r>
    </w:p>
    <w:p w:rsidR="00B07938" w:rsidRDefault="0066020B">
      <w:r>
        <w:rPr>
          <w:b/>
          <w:color w:val="007A7A"/>
          <w:sz w:val="20"/>
        </w:rPr>
        <w:t xml:space="preserve">  3. </w:t>
      </w:r>
      <w:r>
        <w:rPr>
          <w:sz w:val="20"/>
        </w:rPr>
        <w:t xml:space="preserve">Pi </w:t>
      </w:r>
      <w:r>
        <w:rPr>
          <w:sz w:val="20"/>
        </w:rPr>
        <w:t>kartı üzerindeki tüm portları (USB 2.0, USB 3.0, mikro HDMI x2, Ethernet, USB-C güç, 3.5mm ses, CSI, DSI) belirleyin</w:t>
      </w:r>
    </w:p>
    <w:p w:rsidR="00B07938" w:rsidRDefault="0066020B">
      <w:r>
        <w:rPr>
          <w:b/>
          <w:color w:val="007A7A"/>
          <w:sz w:val="20"/>
        </w:rPr>
        <w:t xml:space="preserve">  4. </w:t>
      </w:r>
      <w:r>
        <w:rPr>
          <w:sz w:val="20"/>
        </w:rPr>
        <w:t>Breadboard üzerinde basit bir LED devresi kurma planı çizin: GPIO pini &gt; direnç &gt; LED &gt; GND</w:t>
      </w:r>
    </w:p>
    <w:p w:rsidR="00B07938" w:rsidRDefault="0066020B">
      <w:r>
        <w:rPr>
          <w:b/>
          <w:color w:val="1B2A4A"/>
          <w:sz w:val="20"/>
        </w:rPr>
        <w:t xml:space="preserve">Öğrenci Rolü: </w:t>
      </w:r>
      <w:r>
        <w:rPr>
          <w:sz w:val="20"/>
        </w:rPr>
        <w:t xml:space="preserve">Gruplar halinde GPIO pinout </w:t>
      </w:r>
      <w:r>
        <w:rPr>
          <w:sz w:val="20"/>
        </w:rPr>
        <w:t>diyagramını inceler, portları tanımlar ve LED devre planı oluşturur.</w:t>
      </w:r>
    </w:p>
    <w:p w:rsidR="00B07938" w:rsidRDefault="0066020B">
      <w:r>
        <w:rPr>
          <w:b/>
          <w:color w:val="1B2A4A"/>
          <w:sz w:val="20"/>
        </w:rPr>
        <w:t xml:space="preserve">Öğretmen Rolü: </w:t>
      </w:r>
      <w:r>
        <w:rPr>
          <w:sz w:val="20"/>
        </w:rPr>
        <w:t>GPIO pin numaralandırma sistemlerini (BCM vs Board), elektriksel güvenlik kurallarını ve temel devre bağlantı prensiplerini açıklar.</w:t>
      </w:r>
    </w:p>
    <w:p w:rsidR="00B07938" w:rsidRDefault="0066020B">
      <w:r>
        <w:rPr>
          <w:b/>
          <w:color w:val="1B2A4A"/>
          <w:sz w:val="20"/>
        </w:rPr>
        <w:t xml:space="preserve">Beklenen Ürün: </w:t>
      </w:r>
      <w:r>
        <w:rPr>
          <w:sz w:val="20"/>
        </w:rPr>
        <w:t>Etiketlenmiş GPIO pin ha</w:t>
      </w:r>
      <w:r>
        <w:rPr>
          <w:sz w:val="20"/>
        </w:rPr>
        <w:t>ritası, port tanımlama listesi ve LED devre bağlantı şeması</w:t>
      </w:r>
    </w:p>
    <w:p w:rsidR="00B07938" w:rsidRDefault="0066020B">
      <w:pPr>
        <w:spacing w:before="200"/>
      </w:pPr>
      <w:r>
        <w:rPr>
          <w:b/>
          <w:color w:val="007A7A"/>
          <w:sz w:val="24"/>
        </w:rPr>
        <w:lastRenderedPageBreak/>
        <w:t xml:space="preserve">  Araştırma Soruları</w:t>
      </w:r>
    </w:p>
    <w:p w:rsidR="00B07938" w:rsidRDefault="0066020B">
      <w:r>
        <w:rPr>
          <w:b/>
          <w:color w:val="007A7A"/>
          <w:sz w:val="20"/>
        </w:rPr>
        <w:t xml:space="preserve">  1. </w:t>
      </w:r>
      <w:r>
        <w:rPr>
          <w:sz w:val="20"/>
        </w:rPr>
        <w:t>GPIO pinlerinin BCM (Broadcom) ve Board (fiziksel) numaralandırma sistemleri arasındaki fark nedir? Python'da hangi sistem kullanılır?</w:t>
      </w:r>
    </w:p>
    <w:p w:rsidR="00B07938" w:rsidRDefault="0066020B">
      <w:r>
        <w:rPr>
          <w:b/>
          <w:color w:val="1B2A4A"/>
          <w:sz w:val="20"/>
        </w:rPr>
        <w:t xml:space="preserve">Grupla Çalışma Kuralları: </w:t>
      </w:r>
      <w:r>
        <w:rPr>
          <w:sz w:val="20"/>
        </w:rPr>
        <w:t>GPIO pinl</w:t>
      </w:r>
      <w:r>
        <w:rPr>
          <w:sz w:val="20"/>
        </w:rPr>
        <w:t>erine bağlantı yaparken Pi kapalı olmalıdır; 3.3V ve 5V pinleri asla kısa devre yapılmamalıdır.</w:t>
      </w:r>
    </w:p>
    <w:p w:rsidR="00B07938" w:rsidRDefault="0066020B">
      <w:pPr>
        <w:jc w:val="center"/>
      </w:pPr>
      <w:r>
        <w:rPr>
          <w:color w:val="BDBDBD"/>
          <w:sz w:val="12"/>
        </w:rPr>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B07938" w:rsidRDefault="0066020B">
            <w:r>
              <w:rPr>
                <w:b/>
                <w:color w:val="FFFFFF"/>
                <w:sz w:val="28"/>
              </w:rPr>
              <w:lastRenderedPageBreak/>
              <w:t xml:space="preserve">  E3  |  AÇIKLAMA (EXPLAIN)  —  Kavramları Yapılandırma</w:t>
            </w:r>
          </w:p>
        </w:tc>
      </w:tr>
    </w:tbl>
    <w:p w:rsidR="00B07938" w:rsidRDefault="00B07938"/>
    <w:p w:rsidR="00B07938" w:rsidRDefault="0066020B">
      <w:r>
        <w:rPr>
          <w:i/>
          <w:color w:val="E65C00"/>
          <w:sz w:val="20"/>
        </w:rPr>
        <w:t xml:space="preserve">  Süre: 12 dakika</w:t>
      </w:r>
    </w:p>
    <w:p w:rsidR="00B07938" w:rsidRDefault="0066020B">
      <w:pPr>
        <w:spacing w:before="200"/>
      </w:pPr>
      <w:r>
        <w:rPr>
          <w:b/>
          <w:color w:val="E65C00"/>
          <w:sz w:val="24"/>
        </w:rPr>
        <w:t xml:space="preserve"> </w:t>
      </w: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B07938">
        <w:trPr>
          <w:jc w:val="center"/>
        </w:trPr>
        <w:tc>
          <w:tcPr>
            <w:tcW w:w="2409" w:type="dxa"/>
            <w:shd w:val="clear" w:color="auto" w:fill="E65C00"/>
          </w:tcPr>
          <w:p w:rsidR="00B07938" w:rsidRDefault="0066020B">
            <w:pPr>
              <w:jc w:val="center"/>
            </w:pPr>
            <w:r>
              <w:rPr>
                <w:b/>
                <w:color w:val="FFFFFF"/>
                <w:sz w:val="18"/>
              </w:rPr>
              <w:t>Kavram</w:t>
            </w:r>
          </w:p>
        </w:tc>
        <w:tc>
          <w:tcPr>
            <w:tcW w:w="2409" w:type="dxa"/>
            <w:shd w:val="clear" w:color="auto" w:fill="E65C00"/>
          </w:tcPr>
          <w:p w:rsidR="00B07938" w:rsidRDefault="0066020B">
            <w:pPr>
              <w:jc w:val="center"/>
            </w:pPr>
            <w:r>
              <w:rPr>
                <w:b/>
                <w:color w:val="FFFFFF"/>
                <w:sz w:val="18"/>
              </w:rPr>
              <w:t>Tanım</w:t>
            </w:r>
          </w:p>
        </w:tc>
        <w:tc>
          <w:tcPr>
            <w:tcW w:w="2409" w:type="dxa"/>
            <w:shd w:val="clear" w:color="auto" w:fill="E65C00"/>
          </w:tcPr>
          <w:p w:rsidR="00B07938" w:rsidRDefault="0066020B">
            <w:pPr>
              <w:jc w:val="center"/>
            </w:pPr>
            <w:r>
              <w:rPr>
                <w:b/>
                <w:color w:val="FFFFFF"/>
                <w:sz w:val="18"/>
              </w:rPr>
              <w:t>Örnek</w:t>
            </w:r>
          </w:p>
        </w:tc>
        <w:tc>
          <w:tcPr>
            <w:tcW w:w="2409" w:type="dxa"/>
            <w:shd w:val="clear" w:color="auto" w:fill="E65C00"/>
          </w:tcPr>
          <w:p w:rsidR="00B07938" w:rsidRDefault="0066020B">
            <w:pPr>
              <w:jc w:val="center"/>
            </w:pPr>
            <w:r>
              <w:rPr>
                <w:b/>
                <w:color w:val="FFFFFF"/>
                <w:sz w:val="18"/>
              </w:rPr>
              <w:t>Görsel Açıklama</w:t>
            </w:r>
          </w:p>
        </w:tc>
      </w:tr>
      <w:tr w:rsidR="00B07938">
        <w:trPr>
          <w:jc w:val="center"/>
        </w:trPr>
        <w:tc>
          <w:tcPr>
            <w:tcW w:w="2409" w:type="dxa"/>
          </w:tcPr>
          <w:p w:rsidR="00B07938" w:rsidRDefault="0066020B">
            <w:r>
              <w:rPr>
                <w:sz w:val="18"/>
              </w:rPr>
              <w:t>GPIO (General Purpose Input/Output)</w:t>
            </w:r>
          </w:p>
        </w:tc>
        <w:tc>
          <w:tcPr>
            <w:tcW w:w="2409" w:type="dxa"/>
          </w:tcPr>
          <w:p w:rsidR="00B07938" w:rsidRDefault="0066020B">
            <w:r>
              <w:rPr>
                <w:sz w:val="18"/>
              </w:rPr>
              <w:t>Raspberry Pi'nin fiziksel dünyayla etkileşim kurmasını sağlayan programlanabilir dijital giriş/çıkış pinleri</w:t>
            </w:r>
          </w:p>
        </w:tc>
        <w:tc>
          <w:tcPr>
            <w:tcW w:w="2409" w:type="dxa"/>
          </w:tcPr>
          <w:p w:rsidR="00B07938" w:rsidRDefault="0066020B">
            <w:r>
              <w:rPr>
                <w:sz w:val="18"/>
              </w:rPr>
              <w:t>40 pin başlık, 26 GPIO pini, 3.3V/5V güç, GND pinleri</w:t>
            </w:r>
          </w:p>
        </w:tc>
        <w:tc>
          <w:tcPr>
            <w:tcW w:w="2409" w:type="dxa"/>
          </w:tcPr>
          <w:p w:rsidR="00B07938" w:rsidRDefault="0066020B">
            <w:r>
              <w:rPr>
                <w:sz w:val="18"/>
              </w:rPr>
              <w:t>GPIO</w:t>
            </w:r>
            <w:r>
              <w:rPr>
                <w:sz w:val="18"/>
              </w:rPr>
              <w:t xml:space="preserve"> pinleri dijital sinyal alır (INPUT - sensör okuma) veya gönderir (OUTPUT - LED yakma). 3.3V lojik seviyesinde çalışır; 5V sinyal doğrudan bağlanırsa pin hasar görür</w:t>
            </w:r>
          </w:p>
        </w:tc>
      </w:tr>
      <w:tr w:rsidR="00B07938">
        <w:trPr>
          <w:jc w:val="center"/>
        </w:trPr>
        <w:tc>
          <w:tcPr>
            <w:tcW w:w="2409" w:type="dxa"/>
          </w:tcPr>
          <w:p w:rsidR="00B07938" w:rsidRDefault="0066020B">
            <w:r>
              <w:rPr>
                <w:sz w:val="18"/>
              </w:rPr>
              <w:t>USB Portları</w:t>
            </w:r>
          </w:p>
        </w:tc>
        <w:tc>
          <w:tcPr>
            <w:tcW w:w="2409" w:type="dxa"/>
          </w:tcPr>
          <w:p w:rsidR="00B07938" w:rsidRDefault="0066020B">
            <w:r>
              <w:rPr>
                <w:sz w:val="18"/>
              </w:rPr>
              <w:t>Raspberry Pi 4 üzerinde 2 adet USB 3.0 (mavi) ve 2 adet USB 2.0 (siyah) bağl</w:t>
            </w:r>
            <w:r>
              <w:rPr>
                <w:sz w:val="18"/>
              </w:rPr>
              <w:t>antı noktası</w:t>
            </w:r>
          </w:p>
        </w:tc>
        <w:tc>
          <w:tcPr>
            <w:tcW w:w="2409" w:type="dxa"/>
          </w:tcPr>
          <w:p w:rsidR="00B07938" w:rsidRDefault="0066020B">
            <w:r>
              <w:rPr>
                <w:sz w:val="18"/>
              </w:rPr>
              <w:t>USB 3.0: 5 Gbps, USB 2.0: 480 Mbps, toplam 1.2A akım sınırı</w:t>
            </w:r>
          </w:p>
        </w:tc>
        <w:tc>
          <w:tcPr>
            <w:tcW w:w="2409" w:type="dxa"/>
          </w:tcPr>
          <w:p w:rsidR="00B07938" w:rsidRDefault="0066020B">
            <w:r>
              <w:rPr>
                <w:sz w:val="18"/>
              </w:rPr>
              <w:t>Klavye, fare, USB bellek, web kamera, Wi-Fi adaptörü bağlanabilir. Yüksek güç tüketen cihazlar (harici HDD) için güçlendirilmiş USB hub kullanılmalıdır</w:t>
            </w:r>
          </w:p>
        </w:tc>
      </w:tr>
      <w:tr w:rsidR="00B07938">
        <w:trPr>
          <w:jc w:val="center"/>
        </w:trPr>
        <w:tc>
          <w:tcPr>
            <w:tcW w:w="2409" w:type="dxa"/>
          </w:tcPr>
          <w:p w:rsidR="00B07938" w:rsidRDefault="0066020B">
            <w:r>
              <w:rPr>
                <w:sz w:val="18"/>
              </w:rPr>
              <w:t>HDMI ve Görüntü Çıkışları</w:t>
            </w:r>
          </w:p>
        </w:tc>
        <w:tc>
          <w:tcPr>
            <w:tcW w:w="2409" w:type="dxa"/>
          </w:tcPr>
          <w:p w:rsidR="00B07938" w:rsidRDefault="0066020B">
            <w:r>
              <w:rPr>
                <w:sz w:val="18"/>
              </w:rPr>
              <w:t>Rasp</w:t>
            </w:r>
            <w:r>
              <w:rPr>
                <w:sz w:val="18"/>
              </w:rPr>
              <w:t>berry Pi 4'te 2 adet mikro HDMI portu ile çift monitör desteği ve 4K çözünürlük</w:t>
            </w:r>
          </w:p>
        </w:tc>
        <w:tc>
          <w:tcPr>
            <w:tcW w:w="2409" w:type="dxa"/>
          </w:tcPr>
          <w:p w:rsidR="00B07938" w:rsidRDefault="0066020B">
            <w:r>
              <w:rPr>
                <w:sz w:val="18"/>
              </w:rPr>
              <w:t>Mikro HDMI Tip D, 4K@60Hz (tek ekran), 4K@30Hz (çift ekran), H.265 donanım çözücü</w:t>
            </w:r>
          </w:p>
        </w:tc>
        <w:tc>
          <w:tcPr>
            <w:tcW w:w="2409" w:type="dxa"/>
          </w:tcPr>
          <w:p w:rsidR="00B07938" w:rsidRDefault="0066020B">
            <w:r>
              <w:rPr>
                <w:sz w:val="18"/>
              </w:rPr>
              <w:t xml:space="preserve">Mikro HDMI - standart HDMI adaptör kablosu gereklidir; HDMI0 (USB-C'ye yakın) birincil ekran, </w:t>
            </w:r>
            <w:r>
              <w:rPr>
                <w:sz w:val="18"/>
              </w:rPr>
              <w:t>HDMI1 ikincil ekran olarak çalışır</w:t>
            </w:r>
          </w:p>
        </w:tc>
      </w:tr>
      <w:tr w:rsidR="00B07938">
        <w:trPr>
          <w:jc w:val="center"/>
        </w:trPr>
        <w:tc>
          <w:tcPr>
            <w:tcW w:w="2409" w:type="dxa"/>
          </w:tcPr>
          <w:p w:rsidR="00B07938" w:rsidRDefault="0066020B">
            <w:r>
              <w:rPr>
                <w:sz w:val="18"/>
              </w:rPr>
              <w:t>CSI ve DSI Portları</w:t>
            </w:r>
          </w:p>
        </w:tc>
        <w:tc>
          <w:tcPr>
            <w:tcW w:w="2409" w:type="dxa"/>
          </w:tcPr>
          <w:p w:rsidR="00B07938" w:rsidRDefault="0066020B">
            <w:r>
              <w:rPr>
                <w:sz w:val="18"/>
              </w:rPr>
              <w:t>CSI (Camera Serial Interface) kamera modülü ve DSI (Display Serial Interface) dokunmatik ekran bağlantı portları</w:t>
            </w:r>
          </w:p>
        </w:tc>
        <w:tc>
          <w:tcPr>
            <w:tcW w:w="2409" w:type="dxa"/>
          </w:tcPr>
          <w:p w:rsidR="00B07938" w:rsidRDefault="0066020B">
            <w:r>
              <w:rPr>
                <w:sz w:val="18"/>
              </w:rPr>
              <w:t xml:space="preserve">CSI: 15 pinli şerit kablo, 8MP kamera desteği; DSI: 15 pinli, resmi 7 inç dokunmatik </w:t>
            </w:r>
            <w:r>
              <w:rPr>
                <w:sz w:val="18"/>
              </w:rPr>
              <w:t>ekran</w:t>
            </w:r>
          </w:p>
        </w:tc>
        <w:tc>
          <w:tcPr>
            <w:tcW w:w="2409" w:type="dxa"/>
          </w:tcPr>
          <w:p w:rsidR="00B07938" w:rsidRDefault="0066020B">
            <w:r>
              <w:rPr>
                <w:sz w:val="18"/>
              </w:rPr>
              <w:t>CSI portu GPU'ya doğrudan bağlıdır ve USB kameralardan çok daha verimli çalışır; video akışı ve görüntü işleme projelerinde tercih edilir</w:t>
            </w:r>
          </w:p>
        </w:tc>
      </w:tr>
    </w:tbl>
    <w:p w:rsidR="00B07938" w:rsidRDefault="00B07938"/>
    <w:p w:rsidR="00B07938" w:rsidRDefault="0066020B">
      <w:pPr>
        <w:spacing w:before="200"/>
      </w:pPr>
      <w:r>
        <w:rPr>
          <w:b/>
          <w:color w:val="E65C00"/>
          <w:sz w:val="24"/>
        </w:rPr>
        <w:t xml:space="preserve">  Konu Anlatımı</w:t>
      </w:r>
    </w:p>
    <w:p w:rsidR="00B07938" w:rsidRDefault="0066020B">
      <w:r>
        <w:rPr>
          <w:sz w:val="20"/>
        </w:rPr>
        <w:t>Raspberry Pi 4 Donanım Mimarisi: İşlemci: Broadcom BCM2711, Quad-core Cortex-A72 (ARMv8-A), 1.</w:t>
      </w:r>
      <w:r>
        <w:rPr>
          <w:sz w:val="20"/>
        </w:rPr>
        <w:t xml:space="preserve">5 GHz. 64-bit mimari, önceki modellere göre %3-4 kat daha hızlı. GPU: VideoCore VI, OpenGL ES 3.0, 4K HEVC donanım çözücü. RAM: LPDDR4-3200, 2GB/4GB/8GB seçenekleri. Depolama: MicroSD kart yuvası (SDR104 desteği). Ağ: Gigabit Ethernet (gerçek gigabit, USB </w:t>
      </w:r>
      <w:r>
        <w:rPr>
          <w:sz w:val="20"/>
        </w:rPr>
        <w:t>bus üzerinden değil), Wi-Fi 802.11ac (2.4/5 GHz), Bluetooth 5.0 BLE. Güç yönetimi: USB-C, 5V/3A (15W). Güç tüketimi: Boşta ~3W, yükte ~7.5W.</w:t>
      </w:r>
    </w:p>
    <w:p w:rsidR="00B07938" w:rsidRDefault="0066020B">
      <w:r>
        <w:rPr>
          <w:sz w:val="20"/>
        </w:rPr>
        <w:t>GPIO Pin Düzeni ve İşlevleri: 40 pinlik başlık düzeni: 26 adet programlanabilir GPIO pini, 2 adet 5V güç pini, 2 ad</w:t>
      </w:r>
      <w:r>
        <w:rPr>
          <w:sz w:val="20"/>
        </w:rPr>
        <w:t>et 3.3V güç pini, 8 adet GND (toprak) pini, 2 adet ID EEPROM pini. Özel işlevli pinler: UART (GPIO 14/15): Seri haberleşme, I2C (GPIO 2/3): Sensör ve modül iletişimi (SDA/SCL), SPI (GPIO 7-11): Yüksek hızlı veri iletişimi (MOSI/MISO/SCLK/CE0/CE1), PWM (GPI</w:t>
      </w:r>
      <w:r>
        <w:rPr>
          <w:sz w:val="20"/>
        </w:rPr>
        <w:t>O 12/13/18/19): Servo motor ve LED parlaklık kontrolü. Numaralandırma: BCM (Broadcom chip numarası) vs Board (fiziksel pin numarası). Python'da BCM kullanımı yaygındır: GPIO.setmode(GPIO.BCM). Elektriksel kurallar: GPIO pinleri 3.3V lojik, pin başına maksi</w:t>
      </w:r>
      <w:r>
        <w:rPr>
          <w:sz w:val="20"/>
        </w:rPr>
        <w:t>mum 16mA, tüm pinler toplamda 50mA.</w:t>
      </w:r>
    </w:p>
    <w:p w:rsidR="00B07938" w:rsidRDefault="0066020B">
      <w:r>
        <w:rPr>
          <w:sz w:val="20"/>
        </w:rPr>
        <w:t xml:space="preserve">Port ve Bağlantı Noktaları: USB portları: 2x USB 3.0 (mavi, SoC'ye doğrudan bağlı, 5 Gbps) ve 2x USB 2.0 (siyah, 480 Mbps). Toplam USB güç çıkışı 1.2A ile sınırlı. Mikro HDMI: 2 adet, mikro HDMI-HDMI adaptör gerektirir. </w:t>
      </w:r>
      <w:r>
        <w:rPr>
          <w:sz w:val="20"/>
        </w:rPr>
        <w:t>HDMI0 birincil ekran. 4K@60Hz tek ekran veya çift 4K@30Hz. Ethernet: Gigabit (1000BASE-T), önceki modellerdeki USB darboğazı yok. PoE (Power over Ethernet) HAT ile ağ kablosundan güç alabilir. 3.5mm ses jakı: Analog ses çıkışı ve kompozit video (TRRS). Wi-</w:t>
      </w:r>
      <w:r>
        <w:rPr>
          <w:sz w:val="20"/>
        </w:rPr>
        <w:t>Fi anteni: Dahili, PCB üzerine baskılı anten. CSI portu: Kamera bağlantısı, 15 pinli FPC/FFC şerit kablo. DSI portu: Resmi dokunmatik ekran bağlantısı.</w:t>
      </w:r>
    </w:p>
    <w:p w:rsidR="00B07938" w:rsidRDefault="0066020B">
      <w:r>
        <w:rPr>
          <w:sz w:val="20"/>
        </w:rPr>
        <w:lastRenderedPageBreak/>
        <w:t>Isı Yönetimi ve Fiziksel Tasarım: Raspberry Pi 4 önceki modellere göre daha fazla ısı üretir. İşlemci sı</w:t>
      </w:r>
      <w:r>
        <w:rPr>
          <w:sz w:val="20"/>
        </w:rPr>
        <w:t>caklığı kontrol: vcgencmd measure_temp komutu. Throttling (hız kısma): 80°C'de uyarı, 85°C'de hız düşürme. Soğutma çözümleri: Pasif soğutma (ısı emici yapıştırma), aktif soğutma (fan modülü), özel kasalar (Flirc aluminyum kasa gibi). Kart boyutları: 85mm x</w:t>
      </w:r>
      <w:r>
        <w:rPr>
          <w:sz w:val="20"/>
        </w:rPr>
        <w:t xml:space="preserve"> 56mm x 17mm. Montaj delikleri: 4 adet, M2.5 vida ile uyumlu. Ağırlık: ~46 gram.</w:t>
      </w:r>
    </w:p>
    <w:p w:rsidR="00B07938" w:rsidRDefault="0066020B">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E65C00"/>
          </w:tcPr>
          <w:p w:rsidR="00B07938" w:rsidRDefault="0066020B">
            <w:pPr>
              <w:jc w:val="center"/>
            </w:pPr>
            <w:r>
              <w:rPr>
                <w:b/>
                <w:color w:val="FFFFFF"/>
                <w:sz w:val="18"/>
              </w:rPr>
              <w:t>Örnek</w:t>
            </w:r>
          </w:p>
        </w:tc>
        <w:tc>
          <w:tcPr>
            <w:tcW w:w="3213" w:type="dxa"/>
            <w:shd w:val="clear" w:color="auto" w:fill="E65C00"/>
          </w:tcPr>
          <w:p w:rsidR="00B07938" w:rsidRDefault="0066020B">
            <w:pPr>
              <w:jc w:val="center"/>
            </w:pPr>
            <w:r>
              <w:rPr>
                <w:b/>
                <w:color w:val="FFFFFF"/>
                <w:sz w:val="18"/>
              </w:rPr>
              <w:t>Açıklama</w:t>
            </w:r>
          </w:p>
        </w:tc>
        <w:tc>
          <w:tcPr>
            <w:tcW w:w="3213" w:type="dxa"/>
            <w:shd w:val="clear" w:color="auto" w:fill="E65C00"/>
          </w:tcPr>
          <w:p w:rsidR="00B07938" w:rsidRDefault="0066020B">
            <w:pPr>
              <w:jc w:val="center"/>
            </w:pPr>
            <w:r>
              <w:rPr>
                <w:b/>
                <w:color w:val="FFFFFF"/>
                <w:sz w:val="18"/>
              </w:rPr>
              <w:t>Günlük Hayat Bağlantısı</w:t>
            </w:r>
          </w:p>
        </w:tc>
      </w:tr>
      <w:tr w:rsidR="00B07938">
        <w:trPr>
          <w:jc w:val="center"/>
        </w:trPr>
        <w:tc>
          <w:tcPr>
            <w:tcW w:w="3213" w:type="dxa"/>
          </w:tcPr>
          <w:p w:rsidR="00B07938" w:rsidRDefault="0066020B">
            <w:r>
              <w:rPr>
                <w:sz w:val="18"/>
              </w:rPr>
              <w:t>GPIO ile LED kontrolü</w:t>
            </w:r>
          </w:p>
        </w:tc>
        <w:tc>
          <w:tcPr>
            <w:tcW w:w="3213" w:type="dxa"/>
          </w:tcPr>
          <w:p w:rsidR="00B07938" w:rsidRDefault="0066020B">
            <w:r>
              <w:rPr>
                <w:sz w:val="18"/>
              </w:rPr>
              <w:t xml:space="preserve">Bağlantı: GPIO 17 (BCM) &gt; 330 ohm direnç &gt; LED anot (+) &gt; LED katot (-) &gt; GND. Python kodu </w:t>
            </w:r>
            <w:r>
              <w:rPr>
                <w:sz w:val="18"/>
              </w:rPr>
              <w:t>(gpiozero): from gpiozero import LED; led = LED(17); led.on() (LED yanar), led.off() (LED söner), led.blink() (yanıp söner). Alternatif: RPi.GPIO kütüphanesi ile düşük seviye kontrol. Güvenlik: 330 ohm direnç LED'i aşırı akımdan korur; dirençsiz bağlantı L</w:t>
            </w:r>
            <w:r>
              <w:rPr>
                <w:sz w:val="18"/>
              </w:rPr>
              <w:t>ED'i ve GPIO pinini yakabilir.</w:t>
            </w:r>
          </w:p>
        </w:tc>
        <w:tc>
          <w:tcPr>
            <w:tcW w:w="3213" w:type="dxa"/>
          </w:tcPr>
          <w:p w:rsidR="00B07938" w:rsidRDefault="0066020B">
            <w:r>
              <w:rPr>
                <w:sz w:val="18"/>
              </w:rPr>
              <w:t>GPIO pinleri fiziksel dünyayla etkileşimin temel aracıdır</w:t>
            </w:r>
          </w:p>
        </w:tc>
      </w:tr>
      <w:tr w:rsidR="00B07938">
        <w:trPr>
          <w:jc w:val="center"/>
        </w:trPr>
        <w:tc>
          <w:tcPr>
            <w:tcW w:w="3213" w:type="dxa"/>
          </w:tcPr>
          <w:p w:rsidR="00B07938" w:rsidRDefault="0066020B">
            <w:r>
              <w:rPr>
                <w:sz w:val="18"/>
              </w:rPr>
              <w:t>Donanım bilgisi komutları</w:t>
            </w:r>
          </w:p>
        </w:tc>
        <w:tc>
          <w:tcPr>
            <w:tcW w:w="3213" w:type="dxa"/>
          </w:tcPr>
          <w:p w:rsidR="00B07938" w:rsidRDefault="0066020B">
            <w:r>
              <w:rPr>
                <w:sz w:val="18"/>
              </w:rPr>
              <w:t>Terminal komutları: cat /proc/cpuinfo (işlemci bilgisi: ARMv8, 4 çekirdek), free -h (RAM kullanımı: toplam/kullanılan/boş), df -h (disk alan</w:t>
            </w:r>
            <w:r>
              <w:rPr>
                <w:sz w:val="18"/>
              </w:rPr>
              <w:t>ı: SD kart bölümleri), vcgencmd measure_temp (CPU sıcaklığı: ör. temp=45.0'C), lsusb (bağlı USB cihazları listesi), pinout (GPIO pin haritası görseli). Bu komutlar sistemin anlık durumunu ve donanım yapılandırmasını gösterir.</w:t>
            </w:r>
          </w:p>
        </w:tc>
        <w:tc>
          <w:tcPr>
            <w:tcW w:w="3213" w:type="dxa"/>
          </w:tcPr>
          <w:p w:rsidR="00B07938" w:rsidRDefault="0066020B">
            <w:r>
              <w:rPr>
                <w:sz w:val="18"/>
              </w:rPr>
              <w:t xml:space="preserve">Terminal komutlarıyla donanım </w:t>
            </w:r>
            <w:r>
              <w:rPr>
                <w:sz w:val="18"/>
              </w:rPr>
              <w:t>bilgilerine kolayca erişilebilir</w:t>
            </w:r>
          </w:p>
        </w:tc>
      </w:tr>
      <w:tr w:rsidR="00B07938">
        <w:trPr>
          <w:jc w:val="center"/>
        </w:trPr>
        <w:tc>
          <w:tcPr>
            <w:tcW w:w="3213" w:type="dxa"/>
          </w:tcPr>
          <w:p w:rsidR="00B07938" w:rsidRDefault="0066020B">
            <w:r>
              <w:rPr>
                <w:sz w:val="18"/>
              </w:rPr>
              <w:t>Port kullanım senaryosu</w:t>
            </w:r>
          </w:p>
        </w:tc>
        <w:tc>
          <w:tcPr>
            <w:tcW w:w="3213" w:type="dxa"/>
          </w:tcPr>
          <w:p w:rsidR="00B07938" w:rsidRDefault="0066020B">
            <w:r>
              <w:rPr>
                <w:sz w:val="18"/>
              </w:rPr>
              <w:t>Akıllı güvenlik sistemi: CSI portu &gt; Pi Kamera Modülü (hareket algılama), USB 3.0 &gt; Harici SSD (video kayıt), Ethernet &gt; Ağ bağlantısı (uzaktan izleme), HDMI &gt; Monitör (canlı görüntü), GPIO &gt; PIR ha</w:t>
            </w:r>
            <w:r>
              <w:rPr>
                <w:sz w:val="18"/>
              </w:rPr>
              <w:t>reket sensörü (tetikleme), GPIO &gt; Buzzer (alarm). Tek bir Raspberry Pi ile tam kapsamlı güvenlik sistemi.</w:t>
            </w:r>
          </w:p>
        </w:tc>
        <w:tc>
          <w:tcPr>
            <w:tcW w:w="3213" w:type="dxa"/>
          </w:tcPr>
          <w:p w:rsidR="00B07938" w:rsidRDefault="0066020B">
            <w:r>
              <w:rPr>
                <w:sz w:val="18"/>
              </w:rPr>
              <w:t>Farklı portların birlikte kullanımı karmaşık projeler mümkün kılar</w:t>
            </w:r>
          </w:p>
        </w:tc>
      </w:tr>
    </w:tbl>
    <w:p w:rsidR="00B07938" w:rsidRDefault="00B07938"/>
    <w:p w:rsidR="00B07938" w:rsidRDefault="0066020B">
      <w:pPr>
        <w:spacing w:before="200"/>
      </w:pPr>
      <w:r>
        <w:rPr>
          <w:b/>
          <w:color w:val="E65C00"/>
          <w:sz w:val="24"/>
        </w:rPr>
        <w:t xml:space="preserve">  Görseller ve Tablolar</w:t>
      </w:r>
    </w:p>
    <w:p w:rsidR="00B07938" w:rsidRDefault="0066020B">
      <w:pPr>
        <w:pStyle w:val="ListeMaddemi"/>
      </w:pPr>
      <w:r>
        <w:rPr>
          <w:sz w:val="20"/>
        </w:rPr>
        <w:t>Raspberry Pi 4 üst görünüm bileşen haritası (etiketli)</w:t>
      </w:r>
    </w:p>
    <w:p w:rsidR="00B07938" w:rsidRDefault="0066020B">
      <w:pPr>
        <w:pStyle w:val="ListeMaddemi"/>
      </w:pPr>
      <w:r>
        <w:rPr>
          <w:sz w:val="20"/>
        </w:rPr>
        <w:t>40</w:t>
      </w:r>
      <w:r>
        <w:rPr>
          <w:sz w:val="20"/>
        </w:rPr>
        <w:t xml:space="preserve"> pinlik GPIO başlık pin düzeni diyagramı (renkli kodlanmış)</w:t>
      </w:r>
    </w:p>
    <w:p w:rsidR="00B07938" w:rsidRDefault="0066020B">
      <w:pPr>
        <w:spacing w:before="200"/>
      </w:pPr>
      <w:r>
        <w:rPr>
          <w:b/>
          <w:color w:val="E65C00"/>
          <w:sz w:val="24"/>
        </w:rPr>
        <w:t xml:space="preserve">  Analoji ve Benzetmeler</w:t>
      </w:r>
    </w:p>
    <w:p w:rsidR="00B07938" w:rsidRDefault="0066020B">
      <w:r>
        <w:rPr>
          <w:b/>
          <w:color w:val="E65C00"/>
          <w:sz w:val="20"/>
        </w:rPr>
        <w:t xml:space="preserve">  1. </w:t>
      </w:r>
      <w:r>
        <w:rPr>
          <w:sz w:val="20"/>
        </w:rPr>
        <w:t xml:space="preserve">GPIO pinleri = Bir müzik aletinin tuşları gibidir: Her tuşa (pine) basarak farklı bir nota (sinyal) çalarsınız, kombinasyonlarla melodi (proje) oluşturursunuz. </w:t>
      </w:r>
      <w:r>
        <w:rPr>
          <w:sz w:val="20"/>
        </w:rPr>
        <w:t>Portlar = Bir evin kapıları ve pencereleri gibidir: HDMI büyük salon kapısı (görüntü), USB yan kapılar (cihazlar), CSI gözetleme penceresi (kamera), Ethernet ana giriş (ağ)</w:t>
      </w:r>
    </w:p>
    <w:p w:rsidR="00B07938" w:rsidRDefault="0066020B">
      <w:pPr>
        <w:spacing w:before="200"/>
      </w:pPr>
      <w:r>
        <w:rPr>
          <w:b/>
          <w:color w:val="E65C00"/>
          <w:sz w:val="24"/>
        </w:rPr>
        <w:t xml:space="preserve">  Öğrenci Soru-Cevap</w:t>
      </w:r>
    </w:p>
    <w:p w:rsidR="00B07938" w:rsidRDefault="0066020B">
      <w:pPr>
        <w:pStyle w:val="ListeMaddemi"/>
      </w:pPr>
      <w:r>
        <w:rPr>
          <w:sz w:val="20"/>
        </w:rPr>
        <w:t>GPIO pinlerinde neden 3.3V ve 5V olmak üzere iki farklı güç se</w:t>
      </w:r>
      <w:r>
        <w:rPr>
          <w:sz w:val="20"/>
        </w:rPr>
        <w:t>viyesi vardır?</w:t>
      </w:r>
    </w:p>
    <w:p w:rsidR="00B07938" w:rsidRDefault="0066020B">
      <w:pPr>
        <w:pStyle w:val="ListeMaddemi"/>
      </w:pPr>
      <w:r>
        <w:rPr>
          <w:sz w:val="20"/>
        </w:rPr>
        <w:t>USB 3.0 ve USB 2.0 portları arasındaki hız farkı nedir?</w:t>
      </w:r>
    </w:p>
    <w:p w:rsidR="00B07938" w:rsidRDefault="0066020B">
      <w:pPr>
        <w:pStyle w:val="ListeMaddemi"/>
      </w:pPr>
      <w:r>
        <w:rPr>
          <w:sz w:val="20"/>
        </w:rPr>
        <w:t>CSI portu USB kameraya göre neden daha verimlidir?</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B07938" w:rsidRDefault="0066020B">
            <w:r>
              <w:rPr>
                <w:b/>
                <w:color w:val="FFFFFF"/>
                <w:sz w:val="28"/>
              </w:rPr>
              <w:lastRenderedPageBreak/>
              <w:t xml:space="preserve">  E4  |  DERİNLEŞTİRME (ELABORATE)  —  Transfer &amp;</w:t>
            </w:r>
            <w:r>
              <w:rPr>
                <w:b/>
                <w:color w:val="FFFFFF"/>
                <w:sz w:val="28"/>
              </w:rPr>
              <w:t xml:space="preserve"> Pekiştirme</w:t>
            </w:r>
          </w:p>
        </w:tc>
      </w:tr>
    </w:tbl>
    <w:p w:rsidR="00B07938" w:rsidRDefault="00B07938"/>
    <w:p w:rsidR="00B07938" w:rsidRDefault="0066020B">
      <w:r>
        <w:rPr>
          <w:i/>
          <w:color w:val="6A1B9A"/>
          <w:sz w:val="20"/>
        </w:rPr>
        <w:t xml:space="preserve">  Süre: 10 dakika</w:t>
      </w:r>
    </w:p>
    <w:p w:rsidR="00B07938" w:rsidRDefault="0066020B">
      <w:pPr>
        <w:spacing w:before="200"/>
      </w:pPr>
      <w:r>
        <w:rPr>
          <w:b/>
          <w:color w:val="6A1B9A"/>
          <w:sz w:val="24"/>
        </w:rPr>
        <w:t xml:space="preserve">  Uygulama Etkinliği: "Donanım Keşif Raporu Hazırlama"</w:t>
      </w:r>
    </w:p>
    <w:p w:rsidR="00B07938" w:rsidRDefault="0066020B">
      <w:r>
        <w:rPr>
          <w:b/>
          <w:color w:val="1B2A4A"/>
          <w:sz w:val="20"/>
        </w:rPr>
        <w:t xml:space="preserve">Türü: </w:t>
      </w:r>
      <w:r>
        <w:rPr>
          <w:sz w:val="20"/>
        </w:rPr>
        <w:t>Grup çalışması ve raporlama</w:t>
      </w:r>
    </w:p>
    <w:p w:rsidR="00B07938" w:rsidRDefault="0066020B">
      <w:r>
        <w:rPr>
          <w:b/>
          <w:color w:val="1B2A4A"/>
          <w:sz w:val="20"/>
        </w:rPr>
        <w:t xml:space="preserve">Amacı: </w:t>
      </w:r>
      <w:r>
        <w:rPr>
          <w:sz w:val="20"/>
        </w:rPr>
        <w:t>Pi donanımını kapsamlı şekilde analiz etme ve proje senaryolarına uygulama becerisi kazandırma</w:t>
      </w:r>
    </w:p>
    <w:p w:rsidR="00B07938" w:rsidRDefault="0066020B">
      <w:pPr>
        <w:spacing w:before="200"/>
      </w:pPr>
      <w:r>
        <w:rPr>
          <w:b/>
          <w:color w:val="6A1B9A"/>
          <w:sz w:val="24"/>
        </w:rPr>
        <w:t xml:space="preserve">  Yönerge Adımları</w:t>
      </w:r>
    </w:p>
    <w:p w:rsidR="00B07938" w:rsidRDefault="0066020B">
      <w:r>
        <w:rPr>
          <w:b/>
          <w:color w:val="6A1B9A"/>
          <w:sz w:val="20"/>
        </w:rPr>
        <w:t xml:space="preserve">  1. </w:t>
      </w:r>
      <w:r>
        <w:rPr>
          <w:sz w:val="20"/>
        </w:rPr>
        <w:t>Pi üzerin</w:t>
      </w:r>
      <w:r>
        <w:rPr>
          <w:sz w:val="20"/>
        </w:rPr>
        <w:t>deki her portu ve bileşeni fotoğraflayın veya çizin ve işlevlerini açıklayan bir etiket listesi oluşturun</w:t>
      </w:r>
    </w:p>
    <w:p w:rsidR="00B07938" w:rsidRDefault="0066020B">
      <w:r>
        <w:rPr>
          <w:b/>
          <w:color w:val="6A1B9A"/>
          <w:sz w:val="20"/>
        </w:rPr>
        <w:t xml:space="preserve">  2. </w:t>
      </w:r>
      <w:r>
        <w:rPr>
          <w:sz w:val="20"/>
        </w:rPr>
        <w:t>Terminal komutlarıyla (cat /proc/cpuinfo, free -h, pinout) donanım bilgilerini toplayın ve raporlayın</w:t>
      </w:r>
    </w:p>
    <w:p w:rsidR="00B07938" w:rsidRDefault="0066020B">
      <w:r>
        <w:rPr>
          <w:b/>
          <w:color w:val="6A1B9A"/>
          <w:sz w:val="20"/>
        </w:rPr>
        <w:t xml:space="preserve">  3. </w:t>
      </w:r>
      <w:r>
        <w:rPr>
          <w:sz w:val="20"/>
        </w:rPr>
        <w:t>Verilen proje senaryosu için hangi por</w:t>
      </w:r>
      <w:r>
        <w:rPr>
          <w:sz w:val="20"/>
        </w:rPr>
        <w:t>tların ve GPIO pinlerinin kullanılacağını planlayın</w:t>
      </w:r>
    </w:p>
    <w:p w:rsidR="00B07938" w:rsidRDefault="0066020B">
      <w:r>
        <w:rPr>
          <w:b/>
          <w:color w:val="6A1B9A"/>
          <w:sz w:val="20"/>
        </w:rPr>
        <w:t xml:space="preserve">  4. </w:t>
      </w:r>
      <w:r>
        <w:rPr>
          <w:sz w:val="20"/>
        </w:rPr>
        <w:t>Gruplar halinde bir akıllı ev projesi tasarlayın: Hangi sensörler, hangi pinlere bağlanacak?</w:t>
      </w:r>
    </w:p>
    <w:p w:rsidR="00B07938" w:rsidRDefault="0066020B">
      <w:r>
        <w:rPr>
          <w:b/>
          <w:color w:val="1B2A4A"/>
          <w:sz w:val="20"/>
        </w:rPr>
        <w:t xml:space="preserve">Beklenen Ürün: </w:t>
      </w:r>
      <w:r>
        <w:rPr>
          <w:sz w:val="20"/>
        </w:rPr>
        <w:t>Etiketli donanım haritası, sistem bilgisi raporu ve akıllı ev projesi pin planlama dokümanı</w:t>
      </w:r>
    </w:p>
    <w:p w:rsidR="00B07938" w:rsidRDefault="0066020B">
      <w:pPr>
        <w:spacing w:before="200"/>
      </w:pPr>
      <w:r>
        <w:rPr>
          <w:b/>
          <w:color w:val="6A1B9A"/>
          <w:sz w:val="24"/>
        </w:rPr>
        <w:t xml:space="preserve">  Transfer Soruları</w:t>
      </w:r>
    </w:p>
    <w:p w:rsidR="00B07938" w:rsidRDefault="0066020B">
      <w:r>
        <w:rPr>
          <w:b/>
          <w:color w:val="6A1B9A"/>
          <w:sz w:val="20"/>
        </w:rPr>
        <w:t xml:space="preserve">  1. </w:t>
      </w:r>
      <w:r>
        <w:rPr>
          <w:sz w:val="20"/>
        </w:rPr>
        <w:t>Donanım anlayışı ve pin planlama becerileri IoT, robotik, endüstriyel otomasyon ve gömülü sistem projelerinde doğrudan kullanılır.</w:t>
      </w:r>
    </w:p>
    <w:p w:rsidR="00B07938" w:rsidRDefault="0066020B">
      <w:r>
        <w:rPr>
          <w:b/>
          <w:color w:val="1B2A4A"/>
          <w:sz w:val="20"/>
        </w:rPr>
        <w:t xml:space="preserve">İlişkili Disiplinler: </w:t>
      </w:r>
      <w:r>
        <w:rPr>
          <w:sz w:val="20"/>
        </w:rPr>
        <w:t xml:space="preserve">Elektronik (devre tasarımı), bilgisayar mimarisi (donanım), IoT (sensör </w:t>
      </w:r>
      <w:r>
        <w:rPr>
          <w:sz w:val="20"/>
        </w:rPr>
        <w:t>entegrasyonu)</w:t>
      </w:r>
    </w:p>
    <w:p w:rsidR="00B07938" w:rsidRDefault="0066020B">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B07938" w:rsidRDefault="0066020B">
            <w:r>
              <w:rPr>
                <w:sz w:val="20"/>
              </w:rPr>
              <w:t>Bir projeniz için 30 farklı sensör bağlamanız gerekiyor ama Pi'de sadece 26 GPIO pini var. Bu sorunu I2C, SPI veya GPIO expander kullanarak nasıl çözersiniz?</w:t>
            </w:r>
          </w:p>
        </w:tc>
      </w:tr>
    </w:tbl>
    <w:p w:rsidR="00B07938" w:rsidRDefault="00B07938"/>
    <w:p w:rsidR="00B07938" w:rsidRDefault="0066020B">
      <w:r>
        <w:rPr>
          <w:b/>
          <w:color w:val="1B2A4A"/>
          <w:sz w:val="20"/>
        </w:rPr>
        <w:t xml:space="preserve">Yaratıcı Görev: </w:t>
      </w:r>
      <w:r>
        <w:rPr>
          <w:sz w:val="20"/>
        </w:rPr>
        <w:t>Raspberry Pi'ye bağlanabilecek en yaratıcı</w:t>
      </w:r>
      <w:r>
        <w:rPr>
          <w:sz w:val="20"/>
        </w:rPr>
        <w:t xml:space="preserve"> 5 sensör/cihaz kombinasyonunu düşünün ve bunlarla hangi projeleri yapabileceğinizi tasarlayın.</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B07938" w:rsidRDefault="0066020B">
            <w:r>
              <w:rPr>
                <w:b/>
                <w:color w:val="FFFFFF"/>
                <w:sz w:val="28"/>
              </w:rPr>
              <w:t xml:space="preserve">  E5  |  DEĞERLENDİRME (EVALUATE)  —  Öğrenmeyi Ölçme</w:t>
            </w:r>
          </w:p>
        </w:tc>
      </w:tr>
    </w:tbl>
    <w:p w:rsidR="00B07938" w:rsidRDefault="00B07938"/>
    <w:p w:rsidR="00B07938" w:rsidRDefault="0066020B">
      <w:r>
        <w:rPr>
          <w:i/>
          <w:color w:val="2E7D32"/>
          <w:sz w:val="20"/>
        </w:rPr>
        <w:t xml:space="preserve">  Süre: 8 dakika</w:t>
      </w:r>
    </w:p>
    <w:p w:rsidR="00B07938" w:rsidRDefault="0066020B">
      <w:pPr>
        <w:spacing w:before="200"/>
      </w:pPr>
      <w:r>
        <w:rPr>
          <w:b/>
          <w:color w:val="2E7D32"/>
          <w:sz w:val="24"/>
        </w:rPr>
        <w:t xml:space="preserve">  Öz D</w:t>
      </w:r>
      <w:r>
        <w:rPr>
          <w:b/>
          <w:color w:val="2E7D32"/>
          <w:sz w:val="24"/>
        </w:rPr>
        <w:t>eğerlendirme Kontrol Listesi</w:t>
      </w:r>
    </w:p>
    <w:p w:rsidR="00B07938" w:rsidRDefault="0066020B">
      <w:r>
        <w:rPr>
          <w:sz w:val="20"/>
        </w:rPr>
        <w:t xml:space="preserve">  ☐  Pi kartı üzerindeki temel bileşenleri (CPU, RAM, portlar) tanıyabiliyor musunuz?</w:t>
      </w:r>
    </w:p>
    <w:p w:rsidR="00B07938" w:rsidRDefault="0066020B">
      <w:r>
        <w:rPr>
          <w:sz w:val="20"/>
        </w:rPr>
        <w:t xml:space="preserve">  ☐  GPIO pin türlerini (güç, GND, I/O) ayırt edebiliyor musunuz?</w:t>
      </w:r>
    </w:p>
    <w:p w:rsidR="00B07938" w:rsidRDefault="0066020B">
      <w:r>
        <w:rPr>
          <w:sz w:val="20"/>
        </w:rPr>
        <w:t xml:space="preserve">  ☐  Her portun (USB, HDMI, CSI, DSI, Ethernet) işlevini açıklayabiliyor mu</w:t>
      </w:r>
      <w:r>
        <w:rPr>
          <w:sz w:val="20"/>
        </w:rPr>
        <w:t>sunuz?</w:t>
      </w:r>
    </w:p>
    <w:p w:rsidR="00B07938" w:rsidRDefault="0066020B">
      <w:pPr>
        <w:spacing w:before="200"/>
      </w:pPr>
      <w:r>
        <w:rPr>
          <w:b/>
          <w:color w:val="2E7D32"/>
          <w:sz w:val="24"/>
        </w:rPr>
        <w:t xml:space="preserve">  Öz Değerlendirme Soruları</w:t>
      </w:r>
    </w:p>
    <w:p w:rsidR="00B07938" w:rsidRDefault="0066020B">
      <w:r>
        <w:rPr>
          <w:b/>
          <w:color w:val="2E7D32"/>
          <w:sz w:val="20"/>
        </w:rPr>
        <w:t xml:space="preserve">  1. </w:t>
      </w:r>
      <w:r>
        <w:rPr>
          <w:sz w:val="20"/>
        </w:rPr>
        <w:t>Raspberry Pi 4'ün işlemcisi ve RAM seçenekleri nelerdir?</w:t>
      </w:r>
    </w:p>
    <w:p w:rsidR="00B07938" w:rsidRDefault="0066020B">
      <w:r>
        <w:rPr>
          <w:b/>
          <w:color w:val="2E7D32"/>
          <w:sz w:val="20"/>
        </w:rPr>
        <w:t xml:space="preserve">  2. </w:t>
      </w:r>
      <w:r>
        <w:rPr>
          <w:sz w:val="20"/>
        </w:rPr>
        <w:t>GPIO pinlerinde BCM ve Board numaralandırma farkı nedir?</w:t>
      </w:r>
    </w:p>
    <w:p w:rsidR="00B07938" w:rsidRDefault="0066020B">
      <w:r>
        <w:rPr>
          <w:b/>
          <w:color w:val="2E7D32"/>
          <w:sz w:val="20"/>
        </w:rPr>
        <w:t xml:space="preserve">  3. </w:t>
      </w:r>
      <w:r>
        <w:rPr>
          <w:sz w:val="20"/>
        </w:rPr>
        <w:t>CSI ve DSI portları ne için kullanılır?</w:t>
      </w:r>
    </w:p>
    <w:p w:rsidR="00B07938" w:rsidRDefault="0066020B">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2E7D32"/>
          </w:tcPr>
          <w:p w:rsidR="00B07938" w:rsidRDefault="0066020B">
            <w:pPr>
              <w:jc w:val="center"/>
            </w:pPr>
            <w:r>
              <w:rPr>
                <w:b/>
                <w:color w:val="FFFFFF"/>
                <w:sz w:val="18"/>
              </w:rPr>
              <w:t>No</w:t>
            </w:r>
          </w:p>
        </w:tc>
        <w:tc>
          <w:tcPr>
            <w:tcW w:w="3213" w:type="dxa"/>
            <w:shd w:val="clear" w:color="auto" w:fill="2E7D32"/>
          </w:tcPr>
          <w:p w:rsidR="00B07938" w:rsidRDefault="0066020B">
            <w:pPr>
              <w:jc w:val="center"/>
            </w:pPr>
            <w:r>
              <w:rPr>
                <w:b/>
                <w:color w:val="FFFFFF"/>
                <w:sz w:val="18"/>
              </w:rPr>
              <w:t>Soru</w:t>
            </w:r>
          </w:p>
        </w:tc>
        <w:tc>
          <w:tcPr>
            <w:tcW w:w="3213" w:type="dxa"/>
            <w:shd w:val="clear" w:color="auto" w:fill="2E7D32"/>
          </w:tcPr>
          <w:p w:rsidR="00B07938" w:rsidRDefault="0066020B">
            <w:pPr>
              <w:jc w:val="center"/>
            </w:pPr>
            <w:r>
              <w:rPr>
                <w:b/>
                <w:color w:val="FFFFFF"/>
                <w:sz w:val="18"/>
              </w:rPr>
              <w:t>Cevap</w:t>
            </w:r>
          </w:p>
        </w:tc>
      </w:tr>
      <w:tr w:rsidR="00B07938">
        <w:trPr>
          <w:jc w:val="center"/>
        </w:trPr>
        <w:tc>
          <w:tcPr>
            <w:tcW w:w="3213" w:type="dxa"/>
          </w:tcPr>
          <w:p w:rsidR="00B07938" w:rsidRDefault="0066020B">
            <w:r>
              <w:rPr>
                <w:sz w:val="18"/>
              </w:rPr>
              <w:t xml:space="preserve">Raspberry Pi 4'te kaç adet GPIO pini </w:t>
            </w:r>
            <w:r>
              <w:rPr>
                <w:sz w:val="18"/>
              </w:rPr>
              <w:lastRenderedPageBreak/>
              <w:t>bulunur?</w:t>
            </w:r>
          </w:p>
        </w:tc>
        <w:tc>
          <w:tcPr>
            <w:tcW w:w="3213" w:type="dxa"/>
          </w:tcPr>
          <w:p w:rsidR="00B07938" w:rsidRDefault="0066020B">
            <w:r>
              <w:rPr>
                <w:sz w:val="18"/>
              </w:rPr>
              <w:lastRenderedPageBreak/>
              <w:t>A) 20  B) 26  C) 40  D) 50</w:t>
            </w:r>
          </w:p>
        </w:tc>
        <w:tc>
          <w:tcPr>
            <w:tcW w:w="3213" w:type="dxa"/>
          </w:tcPr>
          <w:p w:rsidR="00B07938" w:rsidRDefault="0066020B">
            <w:r>
              <w:rPr>
                <w:sz w:val="18"/>
              </w:rPr>
              <w:t>C</w:t>
            </w:r>
          </w:p>
        </w:tc>
      </w:tr>
      <w:tr w:rsidR="00B07938">
        <w:trPr>
          <w:jc w:val="center"/>
        </w:trPr>
        <w:tc>
          <w:tcPr>
            <w:tcW w:w="3213" w:type="dxa"/>
          </w:tcPr>
          <w:p w:rsidR="00B07938" w:rsidRDefault="0066020B">
            <w:r>
              <w:rPr>
                <w:sz w:val="18"/>
              </w:rPr>
              <w:lastRenderedPageBreak/>
              <w:t>GPIO pinlerinin lojik seviyesi kaç volttur?</w:t>
            </w:r>
          </w:p>
        </w:tc>
        <w:tc>
          <w:tcPr>
            <w:tcW w:w="3213" w:type="dxa"/>
          </w:tcPr>
          <w:p w:rsidR="00B07938" w:rsidRDefault="0066020B">
            <w:r>
              <w:rPr>
                <w:sz w:val="18"/>
              </w:rPr>
              <w:t>A) 1.8V  B) 3.3V  C) 5V  D) 12V</w:t>
            </w:r>
          </w:p>
        </w:tc>
        <w:tc>
          <w:tcPr>
            <w:tcW w:w="3213" w:type="dxa"/>
          </w:tcPr>
          <w:p w:rsidR="00B07938" w:rsidRDefault="0066020B">
            <w:r>
              <w:rPr>
                <w:sz w:val="18"/>
              </w:rPr>
              <w:t>B</w:t>
            </w:r>
          </w:p>
        </w:tc>
      </w:tr>
      <w:tr w:rsidR="00B07938">
        <w:trPr>
          <w:jc w:val="center"/>
        </w:trPr>
        <w:tc>
          <w:tcPr>
            <w:tcW w:w="3213" w:type="dxa"/>
          </w:tcPr>
          <w:p w:rsidR="00B07938" w:rsidRDefault="0066020B">
            <w:r>
              <w:rPr>
                <w:sz w:val="18"/>
              </w:rPr>
              <w:t>CSI portu hangi cihazı bağlamak için kullanılır?</w:t>
            </w:r>
          </w:p>
        </w:tc>
        <w:tc>
          <w:tcPr>
            <w:tcW w:w="3213" w:type="dxa"/>
          </w:tcPr>
          <w:p w:rsidR="00B07938" w:rsidRDefault="0066020B">
            <w:r>
              <w:rPr>
                <w:sz w:val="18"/>
              </w:rPr>
              <w:t>A) Ekran  B) Kamera  C) Hoparlör  D) Klavye</w:t>
            </w:r>
          </w:p>
        </w:tc>
        <w:tc>
          <w:tcPr>
            <w:tcW w:w="3213" w:type="dxa"/>
          </w:tcPr>
          <w:p w:rsidR="00B07938" w:rsidRDefault="0066020B">
            <w:r>
              <w:rPr>
                <w:sz w:val="18"/>
              </w:rPr>
              <w:t>B</w:t>
            </w:r>
          </w:p>
        </w:tc>
      </w:tr>
    </w:tbl>
    <w:p w:rsidR="00B07938" w:rsidRDefault="00B07938"/>
    <w:p w:rsidR="00B07938" w:rsidRDefault="0066020B">
      <w:pPr>
        <w:spacing w:before="200"/>
      </w:pPr>
      <w:r>
        <w:rPr>
          <w:b/>
          <w:color w:val="2E7D32"/>
          <w:sz w:val="24"/>
        </w:rPr>
        <w:t xml:space="preserve">  Tartışma Soruları</w:t>
      </w:r>
    </w:p>
    <w:p w:rsidR="00B07938" w:rsidRDefault="0066020B">
      <w:r>
        <w:rPr>
          <w:b/>
          <w:color w:val="2E7D32"/>
          <w:sz w:val="20"/>
        </w:rPr>
        <w:t>Açık Uçlu:</w:t>
      </w:r>
    </w:p>
    <w:p w:rsidR="00B07938" w:rsidRDefault="0066020B">
      <w:r>
        <w:rPr>
          <w:b/>
          <w:color w:val="2E7D32"/>
          <w:sz w:val="20"/>
        </w:rPr>
        <w:t xml:space="preserve">  1. </w:t>
      </w:r>
      <w:r>
        <w:rPr>
          <w:sz w:val="20"/>
        </w:rPr>
        <w:t>Raspberry Pi'nin GPIO pinleri onu normal bir bilgisayardan ayıran en önemli özellik midir? GPIO olmadan Pi sadece ucuz bir bilgisayar mı olurdu?</w:t>
      </w:r>
    </w:p>
    <w:p w:rsidR="00B07938" w:rsidRDefault="0066020B">
      <w:r>
        <w:rPr>
          <w:b/>
          <w:color w:val="2E7D32"/>
          <w:sz w:val="20"/>
        </w:rPr>
        <w:t>Eleştirel Düşünme:</w:t>
      </w:r>
    </w:p>
    <w:p w:rsidR="00B07938" w:rsidRDefault="0066020B">
      <w:r>
        <w:rPr>
          <w:b/>
          <w:color w:val="2E7D32"/>
          <w:sz w:val="20"/>
        </w:rPr>
        <w:t xml:space="preserve">  1. </w:t>
      </w:r>
      <w:r>
        <w:rPr>
          <w:sz w:val="20"/>
        </w:rPr>
        <w:t xml:space="preserve">Raspberry Pi 40 pinlik GPIO başlığını yıllardır </w:t>
      </w:r>
      <w:r>
        <w:rPr>
          <w:sz w:val="20"/>
        </w:rPr>
        <w:t>değiştirmedi. Bu standardizasyon HAT ekosistemi için avantaj sağlarken, pin sayısı ve özellikleri açısından yetersiz kaldığı durumlar var mıdır?</w:t>
      </w:r>
    </w:p>
    <w:p w:rsidR="00B07938" w:rsidRDefault="0066020B">
      <w:pPr>
        <w:jc w:val="center"/>
      </w:pPr>
      <w:r>
        <w:rPr>
          <w:color w:val="BDBDBD"/>
          <w:sz w:val="12"/>
        </w:rPr>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B07938" w:rsidRDefault="0066020B">
            <w:r>
              <w:rPr>
                <w:b/>
                <w:color w:val="FFFFFF"/>
                <w:sz w:val="28"/>
              </w:rPr>
              <w:lastRenderedPageBreak/>
              <w:t xml:space="preserve">  UYGULAMALAR  |  Hands-On U</w:t>
            </w:r>
            <w:r>
              <w:rPr>
                <w:b/>
                <w:color w:val="FFFFFF"/>
                <w:sz w:val="28"/>
              </w:rPr>
              <w:t>ygulama Etkinlikleri</w:t>
            </w:r>
          </w:p>
        </w:tc>
      </w:tr>
    </w:tbl>
    <w:p w:rsidR="00B07938" w:rsidRDefault="00B07938"/>
    <w:p w:rsidR="00B07938" w:rsidRDefault="0066020B">
      <w:pPr>
        <w:spacing w:before="200"/>
      </w:pPr>
      <w:r>
        <w:rPr>
          <w:b/>
          <w:color w:val="C62828"/>
          <w:sz w:val="24"/>
        </w:rPr>
        <w:t xml:space="preserve">  Adım Adım Uygulama: "Donanım Tanıma ve GPIO Keşif Uygulaması"</w:t>
      </w:r>
    </w:p>
    <w:p w:rsidR="00B07938" w:rsidRDefault="0066020B">
      <w:r>
        <w:rPr>
          <w:b/>
          <w:color w:val="1B2A4A"/>
          <w:sz w:val="20"/>
        </w:rPr>
        <w:t xml:space="preserve">Hedef: </w:t>
      </w:r>
      <w:r>
        <w:rPr>
          <w:sz w:val="20"/>
        </w:rPr>
        <w:t>Pi donanımını fiziksel olarak inceleme, terminal ile donanım bilgisi toplama ve GPIO pin düzenini kavrama</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Adım</w:t>
            </w:r>
          </w:p>
        </w:tc>
        <w:tc>
          <w:tcPr>
            <w:tcW w:w="3213" w:type="dxa"/>
            <w:shd w:val="clear" w:color="auto" w:fill="C62828"/>
          </w:tcPr>
          <w:p w:rsidR="00B07938" w:rsidRDefault="0066020B">
            <w:pPr>
              <w:jc w:val="center"/>
            </w:pPr>
            <w:r>
              <w:rPr>
                <w:b/>
                <w:color w:val="FFFFFF"/>
                <w:sz w:val="18"/>
              </w:rPr>
              <w:t>İşlem</w:t>
            </w:r>
          </w:p>
        </w:tc>
        <w:tc>
          <w:tcPr>
            <w:tcW w:w="3213" w:type="dxa"/>
            <w:shd w:val="clear" w:color="auto" w:fill="C62828"/>
          </w:tcPr>
          <w:p w:rsidR="00B07938" w:rsidRDefault="0066020B">
            <w:pPr>
              <w:jc w:val="center"/>
            </w:pPr>
            <w:r>
              <w:rPr>
                <w:b/>
                <w:color w:val="FFFFFF"/>
                <w:sz w:val="18"/>
              </w:rPr>
              <w:t>Beklenen Sonuç</w:t>
            </w:r>
          </w:p>
        </w:tc>
      </w:tr>
      <w:tr w:rsidR="00B07938">
        <w:trPr>
          <w:jc w:val="center"/>
        </w:trPr>
        <w:tc>
          <w:tcPr>
            <w:tcW w:w="3213" w:type="dxa"/>
          </w:tcPr>
          <w:p w:rsidR="00B07938" w:rsidRDefault="0066020B">
            <w:r>
              <w:rPr>
                <w:sz w:val="18"/>
              </w:rPr>
              <w:t>1</w:t>
            </w:r>
          </w:p>
        </w:tc>
        <w:tc>
          <w:tcPr>
            <w:tcW w:w="3213" w:type="dxa"/>
          </w:tcPr>
          <w:p w:rsidR="00B07938" w:rsidRDefault="0066020B">
            <w:r>
              <w:rPr>
                <w:sz w:val="18"/>
              </w:rPr>
              <w:t xml:space="preserve">Pi kartını kasasından </w:t>
            </w:r>
            <w:r>
              <w:rPr>
                <w:sz w:val="18"/>
              </w:rPr>
              <w:t>çıkarın ve üzerindeki tüm bileşenleri tanımlayarak listeleyin</w:t>
            </w:r>
          </w:p>
        </w:tc>
        <w:tc>
          <w:tcPr>
            <w:tcW w:w="3213" w:type="dxa"/>
          </w:tcPr>
          <w:p w:rsidR="00B07938" w:rsidRDefault="0066020B">
            <w:r>
              <w:rPr>
                <w:sz w:val="18"/>
              </w:rPr>
              <w:t>5 dk</w:t>
            </w:r>
          </w:p>
        </w:tc>
      </w:tr>
      <w:tr w:rsidR="00B07938">
        <w:trPr>
          <w:jc w:val="center"/>
        </w:trPr>
        <w:tc>
          <w:tcPr>
            <w:tcW w:w="3213" w:type="dxa"/>
          </w:tcPr>
          <w:p w:rsidR="00B07938" w:rsidRDefault="0066020B">
            <w:r>
              <w:rPr>
                <w:sz w:val="18"/>
              </w:rPr>
              <w:t>2</w:t>
            </w:r>
          </w:p>
        </w:tc>
        <w:tc>
          <w:tcPr>
            <w:tcW w:w="3213" w:type="dxa"/>
          </w:tcPr>
          <w:p w:rsidR="00B07938" w:rsidRDefault="0066020B">
            <w:r>
              <w:rPr>
                <w:sz w:val="18"/>
              </w:rPr>
              <w:t>Terminalde cat /proc/cpuinfo, free -h, vcgencmd measure_temp, pinout komutlarını çalıştırın</w:t>
            </w:r>
          </w:p>
        </w:tc>
        <w:tc>
          <w:tcPr>
            <w:tcW w:w="3213" w:type="dxa"/>
          </w:tcPr>
          <w:p w:rsidR="00B07938" w:rsidRDefault="0066020B">
            <w:r>
              <w:rPr>
                <w:sz w:val="18"/>
              </w:rPr>
              <w:t>5 dk</w:t>
            </w:r>
          </w:p>
        </w:tc>
      </w:tr>
      <w:tr w:rsidR="00B07938">
        <w:trPr>
          <w:jc w:val="center"/>
        </w:trPr>
        <w:tc>
          <w:tcPr>
            <w:tcW w:w="3213" w:type="dxa"/>
          </w:tcPr>
          <w:p w:rsidR="00B07938" w:rsidRDefault="0066020B">
            <w:r>
              <w:rPr>
                <w:sz w:val="18"/>
              </w:rPr>
              <w:t>3</w:t>
            </w:r>
          </w:p>
        </w:tc>
        <w:tc>
          <w:tcPr>
            <w:tcW w:w="3213" w:type="dxa"/>
          </w:tcPr>
          <w:p w:rsidR="00B07938" w:rsidRDefault="0066020B">
            <w:r>
              <w:rPr>
                <w:sz w:val="18"/>
              </w:rPr>
              <w:t xml:space="preserve">GPIO pinout diyagramını inceleyerek pin türlerini (güç, GND, I/O, özel işlev) renkli </w:t>
            </w:r>
            <w:r>
              <w:rPr>
                <w:sz w:val="18"/>
              </w:rPr>
              <w:t>kodlayın</w:t>
            </w:r>
          </w:p>
        </w:tc>
        <w:tc>
          <w:tcPr>
            <w:tcW w:w="3213" w:type="dxa"/>
          </w:tcPr>
          <w:p w:rsidR="00B07938" w:rsidRDefault="0066020B">
            <w:r>
              <w:rPr>
                <w:sz w:val="18"/>
              </w:rPr>
              <w:t>5 dk</w:t>
            </w:r>
          </w:p>
        </w:tc>
      </w:tr>
      <w:tr w:rsidR="00B07938">
        <w:trPr>
          <w:jc w:val="center"/>
        </w:trPr>
        <w:tc>
          <w:tcPr>
            <w:tcW w:w="3213" w:type="dxa"/>
          </w:tcPr>
          <w:p w:rsidR="00B07938" w:rsidRDefault="0066020B">
            <w:r>
              <w:rPr>
                <w:sz w:val="18"/>
              </w:rPr>
              <w:t>4</w:t>
            </w:r>
          </w:p>
        </w:tc>
        <w:tc>
          <w:tcPr>
            <w:tcW w:w="3213" w:type="dxa"/>
          </w:tcPr>
          <w:p w:rsidR="00B07938" w:rsidRDefault="0066020B">
            <w:r>
              <w:rPr>
                <w:sz w:val="18"/>
              </w:rPr>
              <w:t>Breadboard üzerinde LED devre şemasını çizin ve bağlantı planını dokümante edin</w:t>
            </w:r>
          </w:p>
        </w:tc>
        <w:tc>
          <w:tcPr>
            <w:tcW w:w="3213" w:type="dxa"/>
          </w:tcPr>
          <w:p w:rsidR="00B07938" w:rsidRDefault="0066020B">
            <w:r>
              <w:rPr>
                <w:sz w:val="18"/>
              </w:rPr>
              <w:t>5 dk</w:t>
            </w:r>
          </w:p>
        </w:tc>
      </w:tr>
    </w:tbl>
    <w:p w:rsidR="00B07938" w:rsidRDefault="00B07938"/>
    <w:p w:rsidR="00B07938" w:rsidRDefault="0066020B">
      <w:r>
        <w:rPr>
          <w:b/>
          <w:color w:val="1B2A4A"/>
          <w:sz w:val="20"/>
        </w:rPr>
        <w:t xml:space="preserve">Tamamlanma Kriteri: </w:t>
      </w:r>
      <w:r>
        <w:rPr>
          <w:sz w:val="20"/>
        </w:rPr>
        <w:t>Tüm bileşenler tanımlanmış, donanım bilgileri toplanmış, GPIO haritası işaretlenmiş ve LED devre planı çizilmiş olmalı</w:t>
      </w:r>
    </w:p>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Canlı Demo: "Pi Donanım ve GPIO Tanıtım Gösterimi"</w:t>
      </w:r>
    </w:p>
    <w:p w:rsidR="00B07938" w:rsidRDefault="0066020B">
      <w:r>
        <w:rPr>
          <w:b/>
          <w:color w:val="1B2A4A"/>
          <w:sz w:val="20"/>
        </w:rPr>
        <w:t xml:space="preserve">Eğitmenin Gösterdiği: </w:t>
      </w:r>
      <w:r>
        <w:rPr>
          <w:sz w:val="20"/>
        </w:rPr>
        <w:t>Pi kartını detaylı şekilde göstererek her bileşeni ve portu açıklar, pinout komutunu çalıştırır ve G</w:t>
      </w:r>
      <w:r>
        <w:rPr>
          <w:sz w:val="20"/>
        </w:rPr>
        <w:t>PIO güvenlik kurallarını anlatır.</w:t>
      </w:r>
    </w:p>
    <w:p w:rsidR="00B07938" w:rsidRDefault="0066020B">
      <w:r>
        <w:rPr>
          <w:b/>
          <w:color w:val="1B2A4A"/>
          <w:sz w:val="20"/>
        </w:rPr>
        <w:t xml:space="preserve">Öğrencinin Tekrarladığı: </w:t>
      </w:r>
      <w:r>
        <w:rPr>
          <w:sz w:val="20"/>
        </w:rPr>
        <w:t>Eğitmeni izler, kendi Pi'sinde bileşenleri tanımlar ve pinout komut çıktısını diyagramla karşılaştırır.</w:t>
      </w:r>
    </w:p>
    <w:p w:rsidR="00B07938" w:rsidRDefault="0066020B">
      <w:r>
        <w:rPr>
          <w:b/>
          <w:color w:val="1B2A4A"/>
          <w:sz w:val="20"/>
        </w:rPr>
        <w:t xml:space="preserve">Dikkat Noktaları: </w:t>
      </w:r>
      <w:r>
        <w:rPr>
          <w:sz w:val="20"/>
        </w:rPr>
        <w:t>GPIO pinlerine asla Pi açıkken bağlantı yapılmamalı, 3.3V ve 5V pinleri kar</w:t>
      </w:r>
      <w:r>
        <w:rPr>
          <w:sz w:val="20"/>
        </w:rPr>
        <w:t>ıştırılmamalı, statik elektriğe karşı önlem alınmalıdır.</w:t>
      </w:r>
    </w:p>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No</w:t>
            </w:r>
          </w:p>
        </w:tc>
        <w:tc>
          <w:tcPr>
            <w:tcW w:w="3213" w:type="dxa"/>
            <w:shd w:val="clear" w:color="auto" w:fill="C62828"/>
          </w:tcPr>
          <w:p w:rsidR="00B07938" w:rsidRDefault="0066020B">
            <w:pPr>
              <w:jc w:val="center"/>
            </w:pPr>
            <w:r>
              <w:rPr>
                <w:b/>
                <w:color w:val="FFFFFF"/>
                <w:sz w:val="18"/>
              </w:rPr>
              <w:t>Zorluk</w:t>
            </w:r>
          </w:p>
        </w:tc>
        <w:tc>
          <w:tcPr>
            <w:tcW w:w="3213" w:type="dxa"/>
            <w:shd w:val="clear" w:color="auto" w:fill="C62828"/>
          </w:tcPr>
          <w:p w:rsidR="00B07938" w:rsidRDefault="0066020B">
            <w:pPr>
              <w:jc w:val="center"/>
            </w:pPr>
            <w:r>
              <w:rPr>
                <w:b/>
                <w:color w:val="FFFFFF"/>
                <w:sz w:val="18"/>
              </w:rPr>
              <w:t>Görev</w:t>
            </w:r>
          </w:p>
        </w:tc>
      </w:tr>
      <w:tr w:rsidR="00B07938">
        <w:trPr>
          <w:jc w:val="center"/>
        </w:trPr>
        <w:tc>
          <w:tcPr>
            <w:tcW w:w="3213" w:type="dxa"/>
          </w:tcPr>
          <w:p w:rsidR="00B07938" w:rsidRDefault="0066020B">
            <w:r>
              <w:rPr>
                <w:sz w:val="18"/>
              </w:rPr>
              <w:t>Bileşen Tanımlama</w:t>
            </w:r>
          </w:p>
        </w:tc>
        <w:tc>
          <w:tcPr>
            <w:tcW w:w="3213" w:type="dxa"/>
          </w:tcPr>
          <w:p w:rsidR="00B07938" w:rsidRDefault="0066020B">
            <w:r>
              <w:rPr>
                <w:sz w:val="18"/>
              </w:rPr>
              <w:t xml:space="preserve">Pi kartı fotoğrafı üzerinde tüm bileşenleri etiketleyin ve </w:t>
            </w:r>
            <w:r>
              <w:rPr>
                <w:sz w:val="18"/>
              </w:rPr>
              <w:t>her birinin işlevini kısa açıklayın</w:t>
            </w:r>
          </w:p>
        </w:tc>
        <w:tc>
          <w:tcPr>
            <w:tcW w:w="3213" w:type="dxa"/>
          </w:tcPr>
          <w:p w:rsidR="00B07938" w:rsidRDefault="0066020B">
            <w:r>
              <w:rPr>
                <w:sz w:val="18"/>
              </w:rPr>
              <w:t>Kolay</w:t>
            </w:r>
          </w:p>
        </w:tc>
      </w:tr>
      <w:tr w:rsidR="00B07938">
        <w:trPr>
          <w:jc w:val="center"/>
        </w:trPr>
        <w:tc>
          <w:tcPr>
            <w:tcW w:w="3213" w:type="dxa"/>
          </w:tcPr>
          <w:p w:rsidR="00B07938" w:rsidRDefault="0066020B">
            <w:r>
              <w:rPr>
                <w:sz w:val="18"/>
              </w:rPr>
              <w:t>GPIO Pin Sınıflandırma</w:t>
            </w:r>
          </w:p>
        </w:tc>
        <w:tc>
          <w:tcPr>
            <w:tcW w:w="3213" w:type="dxa"/>
          </w:tcPr>
          <w:p w:rsidR="00B07938" w:rsidRDefault="0066020B">
            <w:r>
              <w:rPr>
                <w:sz w:val="18"/>
              </w:rPr>
              <w:t>40 pinlik başlıktaki tüm pinleri kategorize edin: güç, GND, genel I/O, özel işlev (I2C, SPI, UART)</w:t>
            </w:r>
          </w:p>
        </w:tc>
        <w:tc>
          <w:tcPr>
            <w:tcW w:w="3213" w:type="dxa"/>
          </w:tcPr>
          <w:p w:rsidR="00B07938" w:rsidRDefault="0066020B">
            <w:r>
              <w:rPr>
                <w:sz w:val="18"/>
              </w:rPr>
              <w:t>Orta</w:t>
            </w:r>
          </w:p>
        </w:tc>
      </w:tr>
      <w:tr w:rsidR="00B07938">
        <w:trPr>
          <w:jc w:val="center"/>
        </w:trPr>
        <w:tc>
          <w:tcPr>
            <w:tcW w:w="3213" w:type="dxa"/>
          </w:tcPr>
          <w:p w:rsidR="00B07938" w:rsidRDefault="0066020B">
            <w:r>
              <w:rPr>
                <w:sz w:val="18"/>
              </w:rPr>
              <w:t>Proje Pin Planlaması</w:t>
            </w:r>
          </w:p>
        </w:tc>
        <w:tc>
          <w:tcPr>
            <w:tcW w:w="3213" w:type="dxa"/>
          </w:tcPr>
          <w:p w:rsidR="00B07938" w:rsidRDefault="0066020B">
            <w:r>
              <w:rPr>
                <w:sz w:val="18"/>
              </w:rPr>
              <w:t xml:space="preserve">Verilen akıllı sera senaryosu için hangi sensörlerin hangi GPIO </w:t>
            </w:r>
            <w:r>
              <w:rPr>
                <w:sz w:val="18"/>
              </w:rPr>
              <w:t>pinlerine bağlanacağını planlayın ve bağlantı şemasını çizin</w:t>
            </w:r>
          </w:p>
        </w:tc>
        <w:tc>
          <w:tcPr>
            <w:tcW w:w="3213" w:type="dxa"/>
          </w:tcPr>
          <w:p w:rsidR="00B07938" w:rsidRDefault="0066020B">
            <w:r>
              <w:rPr>
                <w:sz w:val="18"/>
              </w:rPr>
              <w:t>Zor</w:t>
            </w:r>
          </w:p>
        </w:tc>
      </w:tr>
    </w:tbl>
    <w:p w:rsidR="00B07938" w:rsidRDefault="00B07938"/>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Vaka Çalışması: "Endüstriyel IoT Projesi"</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B07938" w:rsidRDefault="0066020B">
            <w:r>
              <w:rPr>
                <w:sz w:val="20"/>
              </w:rPr>
              <w:t xml:space="preserve">Bir fabrikada üretim hattını izlemek için Raspberry Pi tabanlı </w:t>
            </w:r>
            <w:r>
              <w:rPr>
                <w:sz w:val="20"/>
              </w:rPr>
              <w:t xml:space="preserve">bir IoT sistemi kurulacak. Sistemde sıcaklık sensörü (I2C), titreşim sensörü (SPI), 3 adet durum LED'i (GPIO), acil durdurma butonu (GPIO), 7 inç dokunmatik ekran (DSI) </w:t>
            </w:r>
            <w:r>
              <w:rPr>
                <w:sz w:val="20"/>
              </w:rPr>
              <w:lastRenderedPageBreak/>
              <w:t>ve kamera (CSI) kullanılacak. Pi'nin hangi portlarını ve GPIO pinlerini kullanacağınızı</w:t>
            </w:r>
            <w:r>
              <w:rPr>
                <w:sz w:val="20"/>
              </w:rPr>
              <w:t xml:space="preserve"> planlayın, bağlantı şemasını çizin ve olası sorunları (güç yetersizliği, pin çakışması) analiz edin.</w:t>
            </w:r>
          </w:p>
        </w:tc>
      </w:tr>
    </w:tbl>
    <w:p w:rsidR="00B07938" w:rsidRDefault="00B07938"/>
    <w:p w:rsidR="00B07938" w:rsidRDefault="0066020B">
      <w:r>
        <w:rPr>
          <w:b/>
          <w:color w:val="1B2A4A"/>
          <w:sz w:val="20"/>
        </w:rPr>
        <w:t xml:space="preserve">Beklenen Çıktı: </w:t>
      </w:r>
      <w:r>
        <w:rPr>
          <w:sz w:val="20"/>
        </w:rPr>
        <w:t>Detaylı pin ataması tablosu, bağlantı şeması, güç hesaplama tablosu ve potansiyel sorun-çözüm listesi</w:t>
      </w:r>
    </w:p>
    <w:p w:rsidR="00B07938" w:rsidRDefault="0066020B">
      <w:pPr>
        <w:jc w:val="center"/>
      </w:pPr>
      <w:r>
        <w:rPr>
          <w:color w:val="BDBDBD"/>
          <w:sz w:val="12"/>
        </w:rPr>
        <w:t>__________________________________</w:t>
      </w:r>
      <w:r>
        <w:rPr>
          <w:color w:val="BDBDBD"/>
          <w:sz w:val="12"/>
        </w:rPr>
        <w:t>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lastRenderedPageBreak/>
              <w:t xml:space="preserve">  DERS SONU  |  Özet, Kapanış ve Köprü</w:t>
            </w:r>
          </w:p>
        </w:tc>
      </w:tr>
    </w:tbl>
    <w:p w:rsidR="00B07938" w:rsidRDefault="00B07938"/>
    <w:p w:rsidR="00B07938" w:rsidRDefault="0066020B">
      <w:pPr>
        <w:spacing w:before="200"/>
      </w:pPr>
      <w:r>
        <w:rPr>
          <w:b/>
          <w:color w:val="757575"/>
          <w:sz w:val="24"/>
        </w:rPr>
        <w:t xml:space="preserve">  Özet</w:t>
      </w:r>
    </w:p>
    <w:p w:rsidR="00B07938" w:rsidRDefault="0066020B">
      <w:r>
        <w:rPr>
          <w:sz w:val="20"/>
        </w:rPr>
        <w:t xml:space="preserve">Bu derste Raspberry Pi 4'ün donanım mimarisini, GPIO pin düzenini ve işlevlerini, USB/HDMI/Ethernet/CSI/DSI portlarının teknik özelliklerini ve donanım bilgi </w:t>
      </w:r>
      <w:r>
        <w:rPr>
          <w:sz w:val="20"/>
        </w:rPr>
        <w:t>komutlarını öğrendik.</w:t>
      </w:r>
    </w:p>
    <w:p w:rsidR="00B07938" w:rsidRDefault="0066020B">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F5F5F5"/>
          </w:tcPr>
          <w:p w:rsidR="00B07938" w:rsidRDefault="0066020B">
            <w:r>
              <w:rPr>
                <w:b/>
                <w:color w:val="1B2A4A"/>
                <w:sz w:val="20"/>
              </w:rPr>
              <w:t xml:space="preserve">  GPIO Pinleri</w:t>
            </w:r>
          </w:p>
        </w:tc>
        <w:tc>
          <w:tcPr>
            <w:tcW w:w="4819" w:type="dxa"/>
            <w:shd w:val="clear" w:color="auto" w:fill="F5F5F5"/>
          </w:tcPr>
          <w:p w:rsidR="00B07938" w:rsidRDefault="0066020B">
            <w:r>
              <w:rPr>
                <w:b/>
                <w:color w:val="1B2A4A"/>
                <w:sz w:val="20"/>
              </w:rPr>
              <w:t xml:space="preserve">  BCM vs Board Numaralandırma</w:t>
            </w:r>
          </w:p>
        </w:tc>
      </w:tr>
      <w:tr w:rsidR="00B07938">
        <w:trPr>
          <w:jc w:val="center"/>
        </w:trPr>
        <w:tc>
          <w:tcPr>
            <w:tcW w:w="4819" w:type="dxa"/>
            <w:shd w:val="clear" w:color="auto" w:fill="F5F5F5"/>
          </w:tcPr>
          <w:p w:rsidR="00B07938" w:rsidRDefault="0066020B">
            <w:r>
              <w:rPr>
                <w:b/>
                <w:color w:val="1B2A4A"/>
                <w:sz w:val="20"/>
              </w:rPr>
              <w:t xml:space="preserve">  USB 3.0 / USB 2.0</w:t>
            </w:r>
          </w:p>
        </w:tc>
        <w:tc>
          <w:tcPr>
            <w:tcW w:w="4819" w:type="dxa"/>
            <w:shd w:val="clear" w:color="auto" w:fill="F5F5F5"/>
          </w:tcPr>
          <w:p w:rsidR="00B07938" w:rsidRDefault="0066020B">
            <w:r>
              <w:rPr>
                <w:b/>
                <w:color w:val="1B2A4A"/>
                <w:sz w:val="20"/>
              </w:rPr>
              <w:t xml:space="preserve">  Mikro HDMI</w:t>
            </w:r>
          </w:p>
        </w:tc>
      </w:tr>
      <w:tr w:rsidR="00B07938">
        <w:trPr>
          <w:jc w:val="center"/>
        </w:trPr>
        <w:tc>
          <w:tcPr>
            <w:tcW w:w="4819" w:type="dxa"/>
            <w:shd w:val="clear" w:color="auto" w:fill="F5F5F5"/>
          </w:tcPr>
          <w:p w:rsidR="00B07938" w:rsidRDefault="0066020B">
            <w:r>
              <w:rPr>
                <w:b/>
                <w:color w:val="1B2A4A"/>
                <w:sz w:val="20"/>
              </w:rPr>
              <w:t xml:space="preserve">  CSI / DSI Portları</w:t>
            </w:r>
          </w:p>
        </w:tc>
        <w:tc>
          <w:tcPr>
            <w:tcW w:w="4819" w:type="dxa"/>
            <w:shd w:val="clear" w:color="auto" w:fill="F5F5F5"/>
          </w:tcPr>
          <w:p w:rsidR="00B07938" w:rsidRDefault="0066020B">
            <w:r>
              <w:rPr>
                <w:b/>
                <w:color w:val="1B2A4A"/>
                <w:sz w:val="20"/>
              </w:rPr>
              <w:t xml:space="preserve">  Isı Yönetimi</w:t>
            </w:r>
          </w:p>
        </w:tc>
      </w:tr>
    </w:tbl>
    <w:p w:rsidR="00B07938" w:rsidRDefault="00B07938"/>
    <w:p w:rsidR="00B07938" w:rsidRDefault="0066020B">
      <w:pPr>
        <w:spacing w:before="200"/>
      </w:pPr>
      <w:r>
        <w:rPr>
          <w:b/>
          <w:color w:val="757575"/>
          <w:sz w:val="24"/>
        </w:rPr>
        <w:t xml:space="preserve">  Bir Sonraki Dersle Köprü</w:t>
      </w:r>
    </w:p>
    <w:p w:rsidR="00B07938" w:rsidRDefault="0066020B">
      <w:r>
        <w:rPr>
          <w:sz w:val="20"/>
        </w:rPr>
        <w:t xml:space="preserve">Bir sonraki derste çevresel donanımların (kamera, sensörler) </w:t>
      </w:r>
      <w:r>
        <w:rPr>
          <w:sz w:val="20"/>
        </w:rPr>
        <w:t>kullanımını ve farklı mikro bilgisayar modellerinin karşılaştırmasını yapacağız.</w:t>
      </w:r>
    </w:p>
    <w:p w:rsidR="00B07938" w:rsidRDefault="0066020B">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B07938" w:rsidRDefault="0066020B">
            <w:r>
              <w:rPr>
                <w:sz w:val="20"/>
              </w:rPr>
              <w:t>Pi'nizde pinout ve vcgencmd measure_temp komutlarını çalıştırın. GPIO pinout diyagramını kağıda çizerek her pin türünü farklı renkte kodlayın. Ayrıca bir</w:t>
            </w:r>
            <w:r>
              <w:rPr>
                <w:sz w:val="20"/>
              </w:rPr>
              <w:t xml:space="preserve"> akıllı ev projesi için hangi sensörleri hangi pinlere bağlayacağınızı planlayın.</w:t>
            </w:r>
          </w:p>
        </w:tc>
      </w:tr>
    </w:tbl>
    <w:p w:rsidR="00B07938" w:rsidRDefault="00B07938"/>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NOTLAR  |  Öğretmen Notları</w:t>
            </w:r>
          </w:p>
        </w:tc>
      </w:tr>
    </w:tbl>
    <w:p w:rsidR="00B07938" w:rsidRDefault="00B07938"/>
    <w:p w:rsidR="00B07938" w:rsidRDefault="0066020B">
      <w:pPr>
        <w:spacing w:before="200"/>
      </w:pPr>
      <w:r>
        <w:rPr>
          <w:b/>
          <w:color w:val="1B2A4A"/>
          <w:sz w:val="24"/>
        </w:rPr>
        <w:t xml:space="preserve">  Dersten Önce Yapılacaklar</w:t>
      </w:r>
    </w:p>
    <w:p w:rsidR="00B07938" w:rsidRDefault="0066020B">
      <w:pPr>
        <w:pStyle w:val="ListeMaddemi"/>
      </w:pPr>
      <w:r>
        <w:rPr>
          <w:sz w:val="20"/>
        </w:rPr>
        <w:t xml:space="preserve">GPIO pinout diyagramlarını </w:t>
      </w:r>
      <w:r>
        <w:rPr>
          <w:sz w:val="20"/>
        </w:rPr>
        <w:t>renkli basılı olarak hazırlayın</w:t>
      </w:r>
    </w:p>
    <w:p w:rsidR="00B07938" w:rsidRDefault="0066020B">
      <w:pPr>
        <w:pStyle w:val="ListeMaddemi"/>
      </w:pPr>
      <w:r>
        <w:rPr>
          <w:sz w:val="20"/>
        </w:rPr>
        <w:t>Breadboard, LED, direnç ve jumper kablo setlerini hazırlayın</w:t>
      </w:r>
    </w:p>
    <w:p w:rsidR="00B07938" w:rsidRDefault="0066020B">
      <w:pPr>
        <w:pStyle w:val="ListeMaddemi"/>
      </w:pPr>
      <w:r>
        <w:rPr>
          <w:sz w:val="20"/>
        </w:rPr>
        <w:t>Her gruba kasasız Pi kartı verin veya detaylı fotoğraflar hazırlayın</w:t>
      </w:r>
    </w:p>
    <w:p w:rsidR="00B07938" w:rsidRDefault="0066020B">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1B2A4A"/>
          </w:tcPr>
          <w:p w:rsidR="00B07938" w:rsidRDefault="0066020B">
            <w:pPr>
              <w:jc w:val="center"/>
            </w:pPr>
            <w:r>
              <w:rPr>
                <w:b/>
                <w:color w:val="FFFFFF"/>
                <w:sz w:val="18"/>
              </w:rPr>
              <w:t>Zorluk</w:t>
            </w:r>
          </w:p>
        </w:tc>
        <w:tc>
          <w:tcPr>
            <w:tcW w:w="4819" w:type="dxa"/>
            <w:shd w:val="clear" w:color="auto" w:fill="1B2A4A"/>
          </w:tcPr>
          <w:p w:rsidR="00B07938" w:rsidRDefault="0066020B">
            <w:pPr>
              <w:jc w:val="center"/>
            </w:pPr>
            <w:r>
              <w:rPr>
                <w:b/>
                <w:color w:val="FFFFFF"/>
                <w:sz w:val="18"/>
              </w:rPr>
              <w:t>Çözüm</w:t>
            </w:r>
          </w:p>
        </w:tc>
      </w:tr>
      <w:tr w:rsidR="00B07938">
        <w:trPr>
          <w:jc w:val="center"/>
        </w:trPr>
        <w:tc>
          <w:tcPr>
            <w:tcW w:w="4819" w:type="dxa"/>
          </w:tcPr>
          <w:p w:rsidR="00B07938" w:rsidRDefault="0066020B">
            <w:r>
              <w:rPr>
                <w:sz w:val="18"/>
              </w:rPr>
              <w:t>GPIO pin numaralandırma karışıklığı (BCM vs Board)</w:t>
            </w:r>
          </w:p>
        </w:tc>
        <w:tc>
          <w:tcPr>
            <w:tcW w:w="4819" w:type="dxa"/>
          </w:tcPr>
          <w:p w:rsidR="00B07938" w:rsidRDefault="0066020B">
            <w:r>
              <w:rPr>
                <w:sz w:val="18"/>
              </w:rPr>
              <w:t>Her iki sistemi yan yana gösteren karşılaştırma tablosu dağıtın ve pinout komutunu kullanmayı öğretin</w:t>
            </w:r>
          </w:p>
        </w:tc>
      </w:tr>
      <w:tr w:rsidR="00B07938">
        <w:trPr>
          <w:jc w:val="center"/>
        </w:trPr>
        <w:tc>
          <w:tcPr>
            <w:tcW w:w="4819" w:type="dxa"/>
          </w:tcPr>
          <w:p w:rsidR="00B07938" w:rsidRDefault="0066020B">
            <w:r>
              <w:rPr>
                <w:sz w:val="18"/>
              </w:rPr>
              <w:t>Elektriksel güvenlik endişesi</w:t>
            </w:r>
          </w:p>
        </w:tc>
        <w:tc>
          <w:tcPr>
            <w:tcW w:w="4819" w:type="dxa"/>
          </w:tcPr>
          <w:p w:rsidR="00B07938" w:rsidRDefault="0066020B">
            <w:r>
              <w:rPr>
                <w:sz w:val="18"/>
              </w:rPr>
              <w:t>İlk aşamada sadece LED bağlantısı yaptırın, karmaşık devreler sonraki derslere bırakılsın</w:t>
            </w:r>
          </w:p>
        </w:tc>
      </w:tr>
    </w:tbl>
    <w:p w:rsidR="00B07938" w:rsidRDefault="00B07938"/>
    <w:p w:rsidR="00B07938" w:rsidRDefault="0066020B">
      <w:r>
        <w:rPr>
          <w:b/>
          <w:color w:val="1B2A4A"/>
          <w:sz w:val="20"/>
        </w:rPr>
        <w:t xml:space="preserve">Zaman Yönetimi: </w:t>
      </w:r>
      <w:r>
        <w:rPr>
          <w:sz w:val="20"/>
        </w:rPr>
        <w:t xml:space="preserve">Donanım </w:t>
      </w:r>
      <w:r>
        <w:rPr>
          <w:sz w:val="20"/>
        </w:rPr>
        <w:t>tanıtımına 12 dk, GPIO pinlerine 15 dk, portlara 8 dk, uygulama ve tartışmaya kalan süreyi ayırın.</w:t>
      </w:r>
    </w:p>
    <w:p w:rsidR="00B07938" w:rsidRDefault="0066020B">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B07938" w:rsidRDefault="0066020B">
            <w:r>
              <w:rPr>
                <w:sz w:val="20"/>
              </w:rPr>
              <w:t>Fiziksel bileşenler yetersizse Pi donanım simülasyon sitesi (wokwi.com) ve detaylı fotoğraflar/videolar kullanılabilir.</w:t>
            </w:r>
          </w:p>
        </w:tc>
      </w:tr>
    </w:tbl>
    <w:p w:rsidR="00B07938" w:rsidRDefault="00B07938"/>
    <w:p w:rsidR="00B07938" w:rsidRDefault="0066020B">
      <w:r>
        <w:br w:type="page"/>
      </w:r>
    </w:p>
    <w:p w:rsidR="00B07938" w:rsidRDefault="0066020B">
      <w:pPr>
        <w:jc w:val="center"/>
      </w:pPr>
      <w:r>
        <w:rPr>
          <w:b/>
          <w:color w:val="1B2A4A"/>
          <w:sz w:val="36"/>
        </w:rPr>
        <w:lastRenderedPageBreak/>
        <w:t xml:space="preserve">━━━  </w:t>
      </w:r>
      <w:r>
        <w:rPr>
          <w:b/>
          <w:color w:val="1B2A4A"/>
          <w:sz w:val="36"/>
        </w:rPr>
        <w:t>12. SAAT  ━━━</w:t>
      </w:r>
    </w:p>
    <w:p w:rsidR="00B07938" w:rsidRDefault="0066020B">
      <w:pPr>
        <w:jc w:val="center"/>
      </w:pPr>
      <w:r>
        <w:rPr>
          <w:color w:val="2C6FAD"/>
          <w:sz w:val="32"/>
        </w:rPr>
        <w:t>Çevresel Donanımların Kullanımı ve Farklı Mikro Bilgisayar Modelleri</w:t>
      </w:r>
    </w:p>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KAZANIMLAR  |  Öğrenme Kazanımları</w:t>
            </w:r>
          </w:p>
        </w:tc>
      </w:tr>
    </w:tbl>
    <w:p w:rsidR="00B07938" w:rsidRDefault="00B07938"/>
    <w:p w:rsidR="00B07938" w:rsidRDefault="0066020B">
      <w:r>
        <w:rPr>
          <w:b/>
          <w:color w:val="1B2A4A"/>
          <w:sz w:val="20"/>
        </w:rPr>
        <w:t xml:space="preserve">Genel Kazanım: </w:t>
      </w:r>
      <w:r>
        <w:rPr>
          <w:sz w:val="20"/>
        </w:rPr>
        <w:t xml:space="preserve">Raspberry Pi'ye bağlanabilen çevresel donanımları (kamera modülü, sensörler, ekranlar) tanır, HAT ekosistemini kavrar </w:t>
      </w:r>
      <w:r>
        <w:rPr>
          <w:sz w:val="20"/>
        </w:rPr>
        <w:t>ve farklı mikro bilgisayar modellerini (Arduino, BeagleBone, ESP32) karşılaştırır.</w:t>
      </w:r>
    </w:p>
    <w:p w:rsidR="00B07938" w:rsidRDefault="00B07938"/>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1B2A4A"/>
          </w:tcPr>
          <w:p w:rsidR="00B07938" w:rsidRDefault="0066020B">
            <w:pPr>
              <w:jc w:val="center"/>
            </w:pPr>
            <w:r>
              <w:rPr>
                <w:b/>
                <w:color w:val="FFFFFF"/>
                <w:sz w:val="18"/>
              </w:rPr>
              <w:t>Kod</w:t>
            </w:r>
          </w:p>
        </w:tc>
        <w:tc>
          <w:tcPr>
            <w:tcW w:w="3213" w:type="dxa"/>
            <w:shd w:val="clear" w:color="auto" w:fill="1B2A4A"/>
          </w:tcPr>
          <w:p w:rsidR="00B07938" w:rsidRDefault="0066020B">
            <w:pPr>
              <w:jc w:val="center"/>
            </w:pPr>
            <w:r>
              <w:rPr>
                <w:b/>
                <w:color w:val="FFFFFF"/>
                <w:sz w:val="18"/>
              </w:rPr>
              <w:t>Kazanım</w:t>
            </w:r>
          </w:p>
        </w:tc>
        <w:tc>
          <w:tcPr>
            <w:tcW w:w="3213" w:type="dxa"/>
            <w:shd w:val="clear" w:color="auto" w:fill="1B2A4A"/>
          </w:tcPr>
          <w:p w:rsidR="00B07938" w:rsidRDefault="0066020B">
            <w:pPr>
              <w:jc w:val="center"/>
            </w:pPr>
            <w:r>
              <w:rPr>
                <w:b/>
                <w:color w:val="FFFFFF"/>
                <w:sz w:val="18"/>
              </w:rPr>
              <w:t>Bilişsel Düzey</w:t>
            </w:r>
          </w:p>
        </w:tc>
      </w:tr>
      <w:tr w:rsidR="00B07938">
        <w:trPr>
          <w:jc w:val="center"/>
        </w:trPr>
        <w:tc>
          <w:tcPr>
            <w:tcW w:w="3213" w:type="dxa"/>
          </w:tcPr>
          <w:p w:rsidR="00B07938" w:rsidRDefault="0066020B">
            <w:r>
              <w:rPr>
                <w:sz w:val="18"/>
              </w:rPr>
              <w:t>M2-K10</w:t>
            </w:r>
          </w:p>
        </w:tc>
        <w:tc>
          <w:tcPr>
            <w:tcW w:w="3213" w:type="dxa"/>
          </w:tcPr>
          <w:p w:rsidR="00B07938" w:rsidRDefault="0066020B">
            <w:r>
              <w:rPr>
                <w:sz w:val="18"/>
              </w:rPr>
              <w:t>Raspberry Pi kamera modülünü, Sense HAT'i ve yaygın sensör/aktüatörleri tanır ve kullanım alanlarını açıklar</w:t>
            </w:r>
          </w:p>
        </w:tc>
        <w:tc>
          <w:tcPr>
            <w:tcW w:w="3213" w:type="dxa"/>
          </w:tcPr>
          <w:p w:rsidR="00B07938" w:rsidRDefault="0066020B">
            <w:r>
              <w:rPr>
                <w:sz w:val="18"/>
              </w:rPr>
              <w:t>Bilgi</w:t>
            </w:r>
          </w:p>
        </w:tc>
      </w:tr>
      <w:tr w:rsidR="00B07938">
        <w:trPr>
          <w:jc w:val="center"/>
        </w:trPr>
        <w:tc>
          <w:tcPr>
            <w:tcW w:w="3213" w:type="dxa"/>
          </w:tcPr>
          <w:p w:rsidR="00B07938" w:rsidRDefault="0066020B">
            <w:r>
              <w:rPr>
                <w:sz w:val="18"/>
              </w:rPr>
              <w:t>M2-K11</w:t>
            </w:r>
          </w:p>
        </w:tc>
        <w:tc>
          <w:tcPr>
            <w:tcW w:w="3213" w:type="dxa"/>
          </w:tcPr>
          <w:p w:rsidR="00B07938" w:rsidRDefault="0066020B">
            <w:r>
              <w:rPr>
                <w:sz w:val="18"/>
              </w:rPr>
              <w:t xml:space="preserve">HAT (Hardware </w:t>
            </w:r>
            <w:r>
              <w:rPr>
                <w:sz w:val="18"/>
              </w:rPr>
              <w:t>Attached on Top) ekosistemini açıklar ve farklı HAT modüllerinin işlevlerini sınıflandırır</w:t>
            </w:r>
          </w:p>
        </w:tc>
        <w:tc>
          <w:tcPr>
            <w:tcW w:w="3213" w:type="dxa"/>
          </w:tcPr>
          <w:p w:rsidR="00B07938" w:rsidRDefault="0066020B">
            <w:r>
              <w:rPr>
                <w:sz w:val="18"/>
              </w:rPr>
              <w:t>Kavrama</w:t>
            </w:r>
          </w:p>
        </w:tc>
      </w:tr>
      <w:tr w:rsidR="00B07938">
        <w:trPr>
          <w:jc w:val="center"/>
        </w:trPr>
        <w:tc>
          <w:tcPr>
            <w:tcW w:w="3213" w:type="dxa"/>
          </w:tcPr>
          <w:p w:rsidR="00B07938" w:rsidRDefault="0066020B">
            <w:r>
              <w:rPr>
                <w:sz w:val="18"/>
              </w:rPr>
              <w:t>M2-K12</w:t>
            </w:r>
          </w:p>
        </w:tc>
        <w:tc>
          <w:tcPr>
            <w:tcW w:w="3213" w:type="dxa"/>
          </w:tcPr>
          <w:p w:rsidR="00B07938" w:rsidRDefault="0066020B">
            <w:r>
              <w:rPr>
                <w:sz w:val="18"/>
              </w:rPr>
              <w:t>Arduino, BeagleBone, ESP32 ve diğer mikro bilgisayar/mikrodenetleyici platformlarını Raspberry Pi ile karşılaştırarak güçlü ve zayıf yönlerini değerl</w:t>
            </w:r>
            <w:r>
              <w:rPr>
                <w:sz w:val="18"/>
              </w:rPr>
              <w:t>endirir</w:t>
            </w:r>
          </w:p>
        </w:tc>
        <w:tc>
          <w:tcPr>
            <w:tcW w:w="3213" w:type="dxa"/>
          </w:tcPr>
          <w:p w:rsidR="00B07938" w:rsidRDefault="0066020B">
            <w:r>
              <w:rPr>
                <w:sz w:val="18"/>
              </w:rPr>
              <w:t>Değerlendirme</w:t>
            </w:r>
          </w:p>
        </w:tc>
      </w:tr>
    </w:tbl>
    <w:p w:rsidR="00B07938" w:rsidRDefault="00B07938"/>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t xml:space="preserve">  ÖN BİLGİ  |  Ön Bilgi ve Hazırlık</w:t>
            </w:r>
          </w:p>
        </w:tc>
      </w:tr>
    </w:tbl>
    <w:p w:rsidR="00B07938" w:rsidRDefault="00B07938"/>
    <w:p w:rsidR="00B07938" w:rsidRDefault="0066020B">
      <w:r>
        <w:rPr>
          <w:b/>
          <w:color w:val="1B2A4A"/>
          <w:sz w:val="20"/>
        </w:rPr>
        <w:t xml:space="preserve">Ön Koşul Bilgiler: </w:t>
      </w:r>
      <w:r>
        <w:rPr>
          <w:sz w:val="20"/>
        </w:rPr>
        <w:t>Raspberry Pi donanım yapısı ve GPIO pin düzeni (Saat 11)</w:t>
      </w:r>
    </w:p>
    <w:p w:rsidR="00B07938" w:rsidRDefault="0066020B">
      <w:pPr>
        <w:spacing w:before="200"/>
      </w:pPr>
      <w:r>
        <w:rPr>
          <w:b/>
          <w:color w:val="757575"/>
          <w:sz w:val="24"/>
        </w:rPr>
        <w:t xml:space="preserve">  Öğrencinin Bilmesi Gerekenler</w:t>
      </w:r>
    </w:p>
    <w:p w:rsidR="00B07938" w:rsidRDefault="0066020B">
      <w:pPr>
        <w:pStyle w:val="ListeMaddemi"/>
      </w:pPr>
      <w:r>
        <w:rPr>
          <w:sz w:val="20"/>
        </w:rPr>
        <w:t>GPIO pinlerinin işlevleri ve temel bağlantı kuralları</w:t>
      </w:r>
    </w:p>
    <w:p w:rsidR="00B07938" w:rsidRDefault="0066020B">
      <w:pPr>
        <w:pStyle w:val="ListeMaddemi"/>
      </w:pPr>
      <w:r>
        <w:rPr>
          <w:sz w:val="20"/>
        </w:rPr>
        <w:t xml:space="preserve">USB, CSI, DSI portlarının ne </w:t>
      </w:r>
      <w:r>
        <w:rPr>
          <w:sz w:val="20"/>
        </w:rPr>
        <w:t>için kullanıldığı</w:t>
      </w:r>
    </w:p>
    <w:p w:rsidR="00B07938" w:rsidRDefault="0066020B">
      <w:pPr>
        <w:pStyle w:val="ListeMaddemi"/>
      </w:pPr>
      <w:r>
        <w:rPr>
          <w:sz w:val="20"/>
        </w:rPr>
        <w:t>Mikro bilgisayar ve mikrodenetleyici kavramları arasındaki temel fark</w:t>
      </w:r>
    </w:p>
    <w:p w:rsidR="00B07938" w:rsidRDefault="0066020B">
      <w:pPr>
        <w:spacing w:before="200"/>
      </w:pPr>
      <w:r>
        <w:rPr>
          <w:b/>
          <w:color w:val="757575"/>
          <w:sz w:val="24"/>
        </w:rPr>
        <w:t xml:space="preserve">  Olası Kavram Yanılgıları</w:t>
      </w:r>
    </w:p>
    <w:p w:rsidR="00B07938" w:rsidRDefault="0066020B">
      <w:pPr>
        <w:pStyle w:val="ListeMaddemi"/>
      </w:pPr>
      <w:r>
        <w:rPr>
          <w:sz w:val="20"/>
        </w:rPr>
        <w:t>Arduino ve Raspberry Pi aynı şeydir - Arduino bir mikrodenetleyicidir (işletim sistemi yoktur), Pi ise tam bir bilgisayardır (Linux çalıştırı</w:t>
      </w:r>
      <w:r>
        <w:rPr>
          <w:sz w:val="20"/>
        </w:rPr>
        <w:t>r)</w:t>
      </w:r>
    </w:p>
    <w:p w:rsidR="00B07938" w:rsidRDefault="0066020B">
      <w:pPr>
        <w:pStyle w:val="ListeMaddemi"/>
      </w:pPr>
      <w:r>
        <w:rPr>
          <w:sz w:val="20"/>
        </w:rPr>
        <w:t>Raspberry Pi tüm projeler için en iyi seçimdir - bazı projelerde Arduino (gerçek zamanlı kontrol) veya ESP32 (düşük güç, Wi-Fi) daha uygun olabilir</w:t>
      </w:r>
    </w:p>
    <w:p w:rsidR="00B07938" w:rsidRDefault="0066020B">
      <w:pPr>
        <w:spacing w:before="200"/>
      </w:pPr>
      <w:r>
        <w:rPr>
          <w:b/>
          <w:color w:val="757575"/>
          <w:sz w:val="24"/>
        </w:rPr>
        <w:t xml:space="preserve">  Hazırlık Materyalleri</w:t>
      </w:r>
    </w:p>
    <w:p w:rsidR="00B07938" w:rsidRDefault="0066020B">
      <w:pPr>
        <w:pStyle w:val="ListeMaddemi"/>
      </w:pPr>
      <w:r>
        <w:rPr>
          <w:sz w:val="20"/>
        </w:rPr>
        <w:t>Raspberry Pi Kamera Modülü V2</w:t>
      </w:r>
    </w:p>
    <w:p w:rsidR="00B07938" w:rsidRDefault="0066020B">
      <w:pPr>
        <w:pStyle w:val="ListeMaddemi"/>
      </w:pPr>
      <w:r>
        <w:rPr>
          <w:sz w:val="20"/>
        </w:rPr>
        <w:t>Sense HAT (varsa) veya fotoğrafları</w:t>
      </w:r>
    </w:p>
    <w:p w:rsidR="00B07938" w:rsidRDefault="0066020B">
      <w:pPr>
        <w:pStyle w:val="ListeMaddemi"/>
      </w:pPr>
      <w:r>
        <w:rPr>
          <w:sz w:val="20"/>
        </w:rPr>
        <w:t>Arduino Uno kar</w:t>
      </w:r>
      <w:r>
        <w:rPr>
          <w:sz w:val="20"/>
        </w:rPr>
        <w:t>tı (varsa) veya fotoğrafları</w:t>
      </w:r>
    </w:p>
    <w:p w:rsidR="00B07938" w:rsidRDefault="0066020B">
      <w:pPr>
        <w:pStyle w:val="ListeMaddemi"/>
      </w:pPr>
      <w:r>
        <w:rPr>
          <w:sz w:val="20"/>
        </w:rPr>
        <w:t>Farklı mikro bilgisayar karşılaştırma tablosu</w:t>
      </w:r>
    </w:p>
    <w:p w:rsidR="00B07938" w:rsidRDefault="0066020B">
      <w:pPr>
        <w:pStyle w:val="ListeMaddemi"/>
      </w:pPr>
      <w:r>
        <w:rPr>
          <w:sz w:val="20"/>
        </w:rPr>
        <w:t>Projeksiyon cihazı</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C6FAD"/>
              <w:left w:val="single" w:sz="10" w:space="0" w:color="2C6FAD"/>
              <w:bottom w:val="single" w:sz="10" w:space="0" w:color="2C6FAD"/>
              <w:right w:val="single" w:sz="10" w:space="0" w:color="2C6FAD"/>
            </w:tcBorders>
            <w:shd w:val="clear" w:color="auto" w:fill="2C6FAD"/>
          </w:tcPr>
          <w:p w:rsidR="00B07938" w:rsidRDefault="0066020B">
            <w:r>
              <w:rPr>
                <w:b/>
                <w:color w:val="FFFFFF"/>
                <w:sz w:val="28"/>
              </w:rPr>
              <w:lastRenderedPageBreak/>
              <w:t xml:space="preserve">  E1  |  GİRME (ENGAGE)  —  Dikkat Çekme &amp; Merak Uyandırma</w:t>
            </w:r>
          </w:p>
        </w:tc>
      </w:tr>
    </w:tbl>
    <w:p w:rsidR="00B07938" w:rsidRDefault="00B07938"/>
    <w:p w:rsidR="00B07938" w:rsidRDefault="0066020B">
      <w:r>
        <w:rPr>
          <w:i/>
          <w:color w:val="2C6FAD"/>
          <w:sz w:val="20"/>
        </w:rPr>
        <w:t xml:space="preserve">  Süre: 5 dakika</w:t>
      </w:r>
    </w:p>
    <w:p w:rsidR="00B07938" w:rsidRDefault="0066020B">
      <w:r>
        <w:rPr>
          <w:b/>
          <w:color w:val="1B2A4A"/>
          <w:sz w:val="20"/>
        </w:rPr>
        <w:t>Dik</w:t>
      </w:r>
      <w:r>
        <w:rPr>
          <w:b/>
          <w:color w:val="1B2A4A"/>
          <w:sz w:val="20"/>
        </w:rPr>
        <w:t xml:space="preserve">kat Çekici Soru: </w:t>
      </w:r>
      <w:r>
        <w:rPr>
          <w:sz w:val="20"/>
        </w:rPr>
        <w:t>Raspberry Pi tek başına güçlü bir bilgisayardır, ancak asıl sihir başına bir şapka (HAT) taktığınızda başlar. Sense HAT ile uzay istasyonunda deneyler yapabilir, Kamera Modülü ile güvenlik sistemi kurabilir, Motor HAT ile robot inşa edebil</w:t>
      </w:r>
      <w:r>
        <w:rPr>
          <w:sz w:val="20"/>
        </w:rPr>
        <w:t>irsiniz. Ve Pi sadece tek seçenek değil: Arduino, BeagleBone, ESP32 gibi alternatifler farklı projelerde farklı avantajlar sunar.</w:t>
      </w:r>
    </w:p>
    <w:p w:rsidR="00B07938" w:rsidRDefault="0066020B">
      <w:r>
        <w:rPr>
          <w:b/>
          <w:color w:val="1B2A4A"/>
          <w:sz w:val="20"/>
        </w:rPr>
        <w:t xml:space="preserve">Günlük Hayat Bağlantısı: </w:t>
      </w:r>
      <w:r>
        <w:rPr>
          <w:sz w:val="20"/>
        </w:rPr>
        <w:t>Telefonunuza kılıf, kulaklık ve şarj aleti takmak gibi, Raspberry Pi'ye de kamera, sensör ve ekran gi</w:t>
      </w:r>
      <w:r>
        <w:rPr>
          <w:sz w:val="20"/>
        </w:rPr>
        <w:t>bi aksesuarlar takabilirsiniz. Her aksesuar yeni yetenekler ekler. Aynı şekilde, farklı telefon markaları farklı güçlü yönlere sahip olduğu gibi, farklı mikro bilgisayar platformları da farklı alanlarda öne çıkar.</w:t>
      </w:r>
    </w:p>
    <w:p w:rsidR="00B07938" w:rsidRDefault="0066020B">
      <w:pPr>
        <w:spacing w:before="200"/>
      </w:pPr>
      <w:r>
        <w:rPr>
          <w:b/>
          <w:color w:val="2C6FAD"/>
          <w:sz w:val="24"/>
        </w:rPr>
        <w:t xml:space="preserve">  Ön Bilgi Yoklama Soruları</w:t>
      </w:r>
    </w:p>
    <w:p w:rsidR="00B07938" w:rsidRDefault="0066020B">
      <w:r>
        <w:rPr>
          <w:b/>
          <w:color w:val="2C6FAD"/>
          <w:sz w:val="20"/>
        </w:rPr>
        <w:t xml:space="preserve">  1. </w:t>
      </w:r>
      <w:r>
        <w:rPr>
          <w:sz w:val="20"/>
        </w:rPr>
        <w:t>Kursiyerlerden Raspberry Pi ile hangi tür projelerin yapılabileceğini ve Pi'nin tek başına neleri yapamayacağını (ek donanım gereksinimi) tartışmaları istenir.</w:t>
      </w:r>
    </w:p>
    <w:p w:rsidR="00B07938" w:rsidRDefault="0066020B">
      <w:pPr>
        <w:spacing w:before="200"/>
      </w:pPr>
      <w:r>
        <w:rPr>
          <w:b/>
          <w:color w:val="2C6FAD"/>
          <w:sz w:val="24"/>
        </w:rPr>
        <w:t xml:space="preserve">  Motivasyon Etkinliği: "Mikro Bilgisayar Dünyası Turu"</w:t>
      </w:r>
    </w:p>
    <w:p w:rsidR="00B07938" w:rsidRDefault="0066020B">
      <w:r>
        <w:rPr>
          <w:b/>
          <w:color w:val="1B2A4A"/>
          <w:sz w:val="20"/>
        </w:rPr>
        <w:t xml:space="preserve">Açıklama: </w:t>
      </w:r>
      <w:r>
        <w:rPr>
          <w:sz w:val="20"/>
        </w:rPr>
        <w:t xml:space="preserve">Kursiyerler farklı çevresel </w:t>
      </w:r>
      <w:r>
        <w:rPr>
          <w:sz w:val="20"/>
        </w:rPr>
        <w:t>donanımları ve mikro bilgisayar platformlarını keşfederek karşılaştırma yapıyor.</w:t>
      </w:r>
    </w:p>
    <w:p w:rsidR="00B07938" w:rsidRDefault="0066020B">
      <w:r>
        <w:rPr>
          <w:b/>
          <w:color w:val="1B2A4A"/>
          <w:sz w:val="20"/>
        </w:rPr>
        <w:t xml:space="preserve">Yönerge: </w:t>
      </w:r>
      <w:r>
        <w:rPr>
          <w:sz w:val="20"/>
        </w:rPr>
        <w:t>Eğitmen masaya farklı donanımları (kamera modülü, sensörler, Arduino kartı vb.) serer. Kursiyerler her birini inceleyerek ne işe yaradığını tahmin etmeye çalışır. Gru</w:t>
      </w:r>
      <w:r>
        <w:rPr>
          <w:sz w:val="20"/>
        </w:rPr>
        <w:t>plar halinde 'Bu cihazla ne yapılabilir?' sorusuna yanıt ararlar.</w:t>
      </w:r>
    </w:p>
    <w:p w:rsidR="00B07938" w:rsidRDefault="0066020B">
      <w:pPr>
        <w:spacing w:before="200"/>
      </w:pPr>
      <w:r>
        <w:rPr>
          <w:b/>
          <w:color w:val="2C6FAD"/>
          <w:sz w:val="24"/>
        </w:rPr>
        <w:t xml:space="preserve">  Senaryo / Problem Durumu</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2C6FAD"/>
              <w:left w:val="single" w:sz="8" w:space="0" w:color="2C6FAD"/>
              <w:bottom w:val="single" w:sz="8" w:space="0" w:color="2C6FAD"/>
              <w:right w:val="single" w:sz="8" w:space="0" w:color="2C6FAD"/>
            </w:tcBorders>
            <w:shd w:val="clear" w:color="auto" w:fill="E3F2FD"/>
          </w:tcPr>
          <w:p w:rsidR="00B07938" w:rsidRDefault="0066020B">
            <w:r>
              <w:rPr>
                <w:sz w:val="20"/>
              </w:rPr>
              <w:t xml:space="preserve">Bir tarım teknolojisi şirketi akıllı sera sistemi kurmak istiyor. Sistem gereksinimleri: sıcaklık/nem izleme, toprak nemi ölçme, otomatik sulama, kamera ile bitki </w:t>
            </w:r>
            <w:r>
              <w:rPr>
                <w:sz w:val="20"/>
              </w:rPr>
              <w:t>izleme, güneş paneli ile enerji, uzaktan erişim. Bu proje için sadece Raspberry Pi mi kullanırsınız, yoksa Arduino veya ESP32 ile kombinasyon mı yaparsınız?</w:t>
            </w:r>
          </w:p>
        </w:tc>
      </w:tr>
    </w:tbl>
    <w:p w:rsidR="00B07938" w:rsidRDefault="00B07938"/>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007A7A"/>
              <w:left w:val="single" w:sz="10" w:space="0" w:color="007A7A"/>
              <w:bottom w:val="single" w:sz="10" w:space="0" w:color="007A7A"/>
              <w:right w:val="single" w:sz="10" w:space="0" w:color="007A7A"/>
            </w:tcBorders>
            <w:shd w:val="clear" w:color="auto" w:fill="007A7A"/>
          </w:tcPr>
          <w:p w:rsidR="00B07938" w:rsidRDefault="0066020B">
            <w:r>
              <w:rPr>
                <w:b/>
                <w:color w:val="FFFFFF"/>
                <w:sz w:val="28"/>
              </w:rPr>
              <w:t xml:space="preserve">  E2  |  KEŞİF (</w:t>
            </w:r>
            <w:r>
              <w:rPr>
                <w:b/>
                <w:color w:val="FFFFFF"/>
                <w:sz w:val="28"/>
              </w:rPr>
              <w:t>EXPLORE)  —  Aktif Keşif &amp; Deneyimleme</w:t>
            </w:r>
          </w:p>
        </w:tc>
      </w:tr>
    </w:tbl>
    <w:p w:rsidR="00B07938" w:rsidRDefault="00B07938"/>
    <w:p w:rsidR="00B07938" w:rsidRDefault="0066020B">
      <w:r>
        <w:rPr>
          <w:i/>
          <w:color w:val="007A7A"/>
          <w:sz w:val="20"/>
        </w:rPr>
        <w:t xml:space="preserve">  Süre: 10 dakika</w:t>
      </w:r>
    </w:p>
    <w:p w:rsidR="00B07938" w:rsidRDefault="0066020B">
      <w:pPr>
        <w:spacing w:before="200"/>
      </w:pPr>
      <w:r>
        <w:rPr>
          <w:b/>
          <w:color w:val="007A7A"/>
          <w:sz w:val="24"/>
        </w:rPr>
        <w:t xml:space="preserve">  Keşif Etkinliği: "Çevresel Donanım ve Platform Karşılaştırma"</w:t>
      </w:r>
    </w:p>
    <w:p w:rsidR="00B07938" w:rsidRDefault="0066020B">
      <w:r>
        <w:rPr>
          <w:b/>
          <w:color w:val="1B2A4A"/>
          <w:sz w:val="20"/>
        </w:rPr>
        <w:t xml:space="preserve">Türü: </w:t>
      </w:r>
      <w:r>
        <w:rPr>
          <w:sz w:val="20"/>
        </w:rPr>
        <w:t>Grup çalışması ve araştırma</w:t>
      </w:r>
    </w:p>
    <w:p w:rsidR="00B07938" w:rsidRDefault="0066020B">
      <w:r>
        <w:rPr>
          <w:b/>
          <w:color w:val="1B2A4A"/>
          <w:sz w:val="20"/>
        </w:rPr>
        <w:t xml:space="preserve">Amacı: </w:t>
      </w:r>
      <w:r>
        <w:rPr>
          <w:sz w:val="20"/>
        </w:rPr>
        <w:t>Pi ekosistemindeki çevresel donanımları tanıma ve alternatif platformları karşılaştırma bece</w:t>
      </w:r>
      <w:r>
        <w:rPr>
          <w:sz w:val="20"/>
        </w:rPr>
        <w:t>risi kazanma</w:t>
      </w:r>
    </w:p>
    <w:p w:rsidR="00B07938" w:rsidRDefault="0066020B">
      <w:r>
        <w:rPr>
          <w:b/>
          <w:color w:val="1B2A4A"/>
          <w:sz w:val="20"/>
        </w:rPr>
        <w:t xml:space="preserve">Malzemeler: </w:t>
      </w:r>
      <w:r>
        <w:rPr>
          <w:sz w:val="20"/>
        </w:rPr>
        <w:t>Kamera modülü, çeşitli sensörler (varsa), Arduino kartı (varsa), karşılaştırma tablosu şablonu, internet erişimi</w:t>
      </w:r>
    </w:p>
    <w:p w:rsidR="00B07938" w:rsidRDefault="0066020B">
      <w:pPr>
        <w:spacing w:before="200"/>
      </w:pPr>
      <w:r>
        <w:rPr>
          <w:b/>
          <w:color w:val="007A7A"/>
          <w:sz w:val="24"/>
        </w:rPr>
        <w:t xml:space="preserve">  Yönerge Adımları</w:t>
      </w:r>
    </w:p>
    <w:p w:rsidR="00B07938" w:rsidRDefault="0066020B">
      <w:r>
        <w:rPr>
          <w:b/>
          <w:color w:val="007A7A"/>
          <w:sz w:val="20"/>
        </w:rPr>
        <w:t xml:space="preserve">  1. </w:t>
      </w:r>
      <w:r>
        <w:rPr>
          <w:sz w:val="20"/>
        </w:rPr>
        <w:t xml:space="preserve">Raspberry Pi Kamera Modülü V2'nin teknik özelliklerini araştırın: çözünürlük, video kaydı, </w:t>
      </w:r>
      <w:r>
        <w:rPr>
          <w:sz w:val="20"/>
        </w:rPr>
        <w:t>kullanım senaryoları</w:t>
      </w:r>
    </w:p>
    <w:p w:rsidR="00B07938" w:rsidRDefault="0066020B">
      <w:r>
        <w:rPr>
          <w:b/>
          <w:color w:val="007A7A"/>
          <w:sz w:val="20"/>
        </w:rPr>
        <w:t xml:space="preserve">  2. </w:t>
      </w:r>
      <w:r>
        <w:rPr>
          <w:sz w:val="20"/>
        </w:rPr>
        <w:t>Sense HAT'in sensörlerini (sıcaklık, nem, basınç, ivme, jiroskop, manyetometre, LED matris) listeleyin ve Astro Pi projesini inceleyin</w:t>
      </w:r>
    </w:p>
    <w:p w:rsidR="00B07938" w:rsidRDefault="0066020B">
      <w:r>
        <w:rPr>
          <w:b/>
          <w:color w:val="007A7A"/>
          <w:sz w:val="20"/>
        </w:rPr>
        <w:t xml:space="preserve">  3. </w:t>
      </w:r>
      <w:r>
        <w:rPr>
          <w:sz w:val="20"/>
        </w:rPr>
        <w:t>Arduino Uno, BeagleBone Black, ESP32 ve Raspberry Pi 4'ü şu kriterlere göre karşılaştırın:</w:t>
      </w:r>
      <w:r>
        <w:rPr>
          <w:sz w:val="20"/>
        </w:rPr>
        <w:t xml:space="preserve"> işlemci, RAM, GPIO, güç tüketimi, fiyat, işletim sistemi, programlama dili</w:t>
      </w:r>
    </w:p>
    <w:p w:rsidR="00B07938" w:rsidRDefault="0066020B">
      <w:r>
        <w:rPr>
          <w:b/>
          <w:color w:val="007A7A"/>
          <w:sz w:val="20"/>
        </w:rPr>
        <w:t xml:space="preserve">  4. </w:t>
      </w:r>
      <w:r>
        <w:rPr>
          <w:sz w:val="20"/>
        </w:rPr>
        <w:t>Her platform için en uygun 3 proje senaryosu belirleyin ve gerekçelendirin</w:t>
      </w:r>
    </w:p>
    <w:p w:rsidR="00B07938" w:rsidRDefault="0066020B">
      <w:r>
        <w:rPr>
          <w:b/>
          <w:color w:val="1B2A4A"/>
          <w:sz w:val="20"/>
        </w:rPr>
        <w:t xml:space="preserve">Öğrenci Rolü: </w:t>
      </w:r>
      <w:r>
        <w:rPr>
          <w:sz w:val="20"/>
        </w:rPr>
        <w:t>Gruplar halinde çevresel donanımları araştırır ve platform karşılaştırma tablosu oluşt</w:t>
      </w:r>
      <w:r>
        <w:rPr>
          <w:sz w:val="20"/>
        </w:rPr>
        <w:t>urur.</w:t>
      </w:r>
    </w:p>
    <w:p w:rsidR="00B07938" w:rsidRDefault="0066020B">
      <w:r>
        <w:rPr>
          <w:b/>
          <w:color w:val="1B2A4A"/>
          <w:sz w:val="20"/>
        </w:rPr>
        <w:t xml:space="preserve">Öğretmen Rolü: </w:t>
      </w:r>
      <w:r>
        <w:rPr>
          <w:sz w:val="20"/>
        </w:rPr>
        <w:t>HAT ekosistemini, kamera modülünü ve farklı platformların güçlü/zayıf yönlerini detaylı açıklar.</w:t>
      </w:r>
    </w:p>
    <w:p w:rsidR="00B07938" w:rsidRDefault="0066020B">
      <w:r>
        <w:rPr>
          <w:b/>
          <w:color w:val="1B2A4A"/>
          <w:sz w:val="20"/>
        </w:rPr>
        <w:lastRenderedPageBreak/>
        <w:t xml:space="preserve">Beklenen Ürün: </w:t>
      </w:r>
      <w:r>
        <w:rPr>
          <w:sz w:val="20"/>
        </w:rPr>
        <w:t>Çevresel donanım kataloğu ve mikro bilgisayar/mikrodenetleyici karşılaştırma tablosu</w:t>
      </w:r>
    </w:p>
    <w:p w:rsidR="00B07938" w:rsidRDefault="0066020B">
      <w:pPr>
        <w:spacing w:before="200"/>
      </w:pPr>
      <w:r>
        <w:rPr>
          <w:b/>
          <w:color w:val="007A7A"/>
          <w:sz w:val="24"/>
        </w:rPr>
        <w:t xml:space="preserve">  Araştırma Soruları</w:t>
      </w:r>
    </w:p>
    <w:p w:rsidR="00B07938" w:rsidRDefault="0066020B">
      <w:r>
        <w:rPr>
          <w:b/>
          <w:color w:val="007A7A"/>
          <w:sz w:val="20"/>
        </w:rPr>
        <w:t xml:space="preserve">  1. </w:t>
      </w:r>
      <w:r>
        <w:rPr>
          <w:sz w:val="20"/>
        </w:rPr>
        <w:t>Uluslararası</w:t>
      </w:r>
      <w:r>
        <w:rPr>
          <w:sz w:val="20"/>
        </w:rPr>
        <w:t xml:space="preserve"> Uzay İstasyonu'ndaki Astro Pi projesi nedir ve Sense HAT nasıl kullanılmaktadır?</w:t>
      </w:r>
    </w:p>
    <w:p w:rsidR="00B07938" w:rsidRDefault="0066020B">
      <w:r>
        <w:rPr>
          <w:b/>
          <w:color w:val="1B2A4A"/>
          <w:sz w:val="20"/>
        </w:rPr>
        <w:t xml:space="preserve">Grupla Çalışma Kuralları: </w:t>
      </w:r>
      <w:r>
        <w:rPr>
          <w:sz w:val="20"/>
        </w:rPr>
        <w:t>Her grup en az 4 farklı platformu en az 6 kritere göre karşılaştırmalıdır.</w:t>
      </w:r>
    </w:p>
    <w:p w:rsidR="00B07938" w:rsidRDefault="0066020B">
      <w:pPr>
        <w:jc w:val="center"/>
      </w:pPr>
      <w:r>
        <w:rPr>
          <w:color w:val="BDBDBD"/>
          <w:sz w:val="12"/>
        </w:rPr>
        <w:t>_________________________________________________________________________</w:t>
      </w:r>
      <w:r>
        <w:rPr>
          <w:color w:val="BDBDBD"/>
          <w:sz w:val="12"/>
        </w:rPr>
        <w:t>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E65C00"/>
              <w:left w:val="single" w:sz="10" w:space="0" w:color="E65C00"/>
              <w:bottom w:val="single" w:sz="10" w:space="0" w:color="E65C00"/>
              <w:right w:val="single" w:sz="10" w:space="0" w:color="E65C00"/>
            </w:tcBorders>
            <w:shd w:val="clear" w:color="auto" w:fill="E65C00"/>
          </w:tcPr>
          <w:p w:rsidR="00B07938" w:rsidRDefault="0066020B">
            <w:r>
              <w:rPr>
                <w:b/>
                <w:color w:val="FFFFFF"/>
                <w:sz w:val="28"/>
              </w:rPr>
              <w:lastRenderedPageBreak/>
              <w:t xml:space="preserve">  E3  |  AÇIKLAMA (EXPLAIN)  —  Kavramları Yapılandırma</w:t>
            </w:r>
          </w:p>
        </w:tc>
      </w:tr>
    </w:tbl>
    <w:p w:rsidR="00B07938" w:rsidRDefault="00B07938"/>
    <w:p w:rsidR="00B07938" w:rsidRDefault="0066020B">
      <w:r>
        <w:rPr>
          <w:i/>
          <w:color w:val="E65C00"/>
          <w:sz w:val="20"/>
        </w:rPr>
        <w:t xml:space="preserve">  Süre: 12 dakika</w:t>
      </w:r>
    </w:p>
    <w:p w:rsidR="00B07938" w:rsidRDefault="0066020B">
      <w:pPr>
        <w:spacing w:before="200"/>
      </w:pPr>
      <w:r>
        <w:rPr>
          <w:b/>
          <w:color w:val="E65C00"/>
          <w:sz w:val="24"/>
        </w:rPr>
        <w:t xml:space="preserve">  Temel Kavramlar</w:t>
      </w:r>
    </w:p>
    <w:tbl>
      <w:tblPr>
        <w:tblStyle w:val="TabloKlavuzu"/>
        <w:tblW w:w="0" w:type="auto"/>
        <w:jc w:val="center"/>
        <w:tblLook w:val="04A0" w:firstRow="1" w:lastRow="0" w:firstColumn="1" w:lastColumn="0" w:noHBand="0" w:noVBand="1"/>
      </w:tblPr>
      <w:tblGrid>
        <w:gridCol w:w="2409"/>
        <w:gridCol w:w="2409"/>
        <w:gridCol w:w="2409"/>
        <w:gridCol w:w="2409"/>
      </w:tblGrid>
      <w:tr w:rsidR="00B07938">
        <w:trPr>
          <w:jc w:val="center"/>
        </w:trPr>
        <w:tc>
          <w:tcPr>
            <w:tcW w:w="2409" w:type="dxa"/>
            <w:shd w:val="clear" w:color="auto" w:fill="E65C00"/>
          </w:tcPr>
          <w:p w:rsidR="00B07938" w:rsidRDefault="0066020B">
            <w:pPr>
              <w:jc w:val="center"/>
            </w:pPr>
            <w:r>
              <w:rPr>
                <w:b/>
                <w:color w:val="FFFFFF"/>
                <w:sz w:val="18"/>
              </w:rPr>
              <w:t>Kavram</w:t>
            </w:r>
          </w:p>
        </w:tc>
        <w:tc>
          <w:tcPr>
            <w:tcW w:w="2409" w:type="dxa"/>
            <w:shd w:val="clear" w:color="auto" w:fill="E65C00"/>
          </w:tcPr>
          <w:p w:rsidR="00B07938" w:rsidRDefault="0066020B">
            <w:pPr>
              <w:jc w:val="center"/>
            </w:pPr>
            <w:r>
              <w:rPr>
                <w:b/>
                <w:color w:val="FFFFFF"/>
                <w:sz w:val="18"/>
              </w:rPr>
              <w:t>Tanım</w:t>
            </w:r>
          </w:p>
        </w:tc>
        <w:tc>
          <w:tcPr>
            <w:tcW w:w="2409" w:type="dxa"/>
            <w:shd w:val="clear" w:color="auto" w:fill="E65C00"/>
          </w:tcPr>
          <w:p w:rsidR="00B07938" w:rsidRDefault="0066020B">
            <w:pPr>
              <w:jc w:val="center"/>
            </w:pPr>
            <w:r>
              <w:rPr>
                <w:b/>
                <w:color w:val="FFFFFF"/>
                <w:sz w:val="18"/>
              </w:rPr>
              <w:t>Örnek</w:t>
            </w:r>
          </w:p>
        </w:tc>
        <w:tc>
          <w:tcPr>
            <w:tcW w:w="2409" w:type="dxa"/>
            <w:shd w:val="clear" w:color="auto" w:fill="E65C00"/>
          </w:tcPr>
          <w:p w:rsidR="00B07938" w:rsidRDefault="0066020B">
            <w:pPr>
              <w:jc w:val="center"/>
            </w:pPr>
            <w:r>
              <w:rPr>
                <w:b/>
                <w:color w:val="FFFFFF"/>
                <w:sz w:val="18"/>
              </w:rPr>
              <w:t>Görsel Açıklama</w:t>
            </w:r>
          </w:p>
        </w:tc>
      </w:tr>
      <w:tr w:rsidR="00B07938">
        <w:trPr>
          <w:jc w:val="center"/>
        </w:trPr>
        <w:tc>
          <w:tcPr>
            <w:tcW w:w="2409" w:type="dxa"/>
          </w:tcPr>
          <w:p w:rsidR="00B07938" w:rsidRDefault="0066020B">
            <w:r>
              <w:rPr>
                <w:sz w:val="18"/>
              </w:rPr>
              <w:t>Pi Kamera Modülü</w:t>
            </w:r>
          </w:p>
        </w:tc>
        <w:tc>
          <w:tcPr>
            <w:tcW w:w="2409" w:type="dxa"/>
          </w:tcPr>
          <w:p w:rsidR="00B07938" w:rsidRDefault="0066020B">
            <w:r>
              <w:rPr>
                <w:sz w:val="18"/>
              </w:rPr>
              <w:t>CSI portu üzerinden bağlanan, yüksek kaliteli görüntü ve video yakalama modülü</w:t>
            </w:r>
          </w:p>
        </w:tc>
        <w:tc>
          <w:tcPr>
            <w:tcW w:w="2409" w:type="dxa"/>
          </w:tcPr>
          <w:p w:rsidR="00B07938" w:rsidRDefault="0066020B">
            <w:r>
              <w:rPr>
                <w:sz w:val="18"/>
              </w:rPr>
              <w:t>V2: 8MP Sony IMX219,</w:t>
            </w:r>
            <w:r>
              <w:rPr>
                <w:sz w:val="18"/>
              </w:rPr>
              <w:t xml:space="preserve"> 1080p30 video; HQ Camera: 12.3MP Sony IMX477, değiştirilebilir lens</w:t>
            </w:r>
          </w:p>
        </w:tc>
        <w:tc>
          <w:tcPr>
            <w:tcW w:w="2409" w:type="dxa"/>
          </w:tcPr>
          <w:p w:rsidR="00B07938" w:rsidRDefault="0066020B">
            <w:r>
              <w:rPr>
                <w:sz w:val="18"/>
              </w:rPr>
              <w:t>sudo raspi-config &gt; Interface &gt; Camera &gt; Enable ile etkinleştirilir; libcamera-still -o foto.jpg (fotoğraf), libcamera-vid -o video.h264 -t 10000 (10 sn video) komutlarıyla kullanılır</w:t>
            </w:r>
          </w:p>
        </w:tc>
      </w:tr>
      <w:tr w:rsidR="00B07938">
        <w:trPr>
          <w:jc w:val="center"/>
        </w:trPr>
        <w:tc>
          <w:tcPr>
            <w:tcW w:w="2409" w:type="dxa"/>
          </w:tcPr>
          <w:p w:rsidR="00B07938" w:rsidRDefault="0066020B">
            <w:r>
              <w:rPr>
                <w:sz w:val="18"/>
              </w:rPr>
              <w:t>HA</w:t>
            </w:r>
            <w:r>
              <w:rPr>
                <w:sz w:val="18"/>
              </w:rPr>
              <w:t>T (Hardware Attached on Top)</w:t>
            </w:r>
          </w:p>
        </w:tc>
        <w:tc>
          <w:tcPr>
            <w:tcW w:w="2409" w:type="dxa"/>
          </w:tcPr>
          <w:p w:rsidR="00B07938" w:rsidRDefault="0066020B">
            <w:r>
              <w:rPr>
                <w:sz w:val="18"/>
              </w:rPr>
              <w:t>Raspberry Pi'nin 40 pinlik GPIO başlığına doğrudan takılan, otomatik yapılandırma destekli genişletme kartları</w:t>
            </w:r>
          </w:p>
        </w:tc>
        <w:tc>
          <w:tcPr>
            <w:tcW w:w="2409" w:type="dxa"/>
          </w:tcPr>
          <w:p w:rsidR="00B07938" w:rsidRDefault="0066020B">
            <w:r>
              <w:rPr>
                <w:sz w:val="18"/>
              </w:rPr>
              <w:t>Sense HAT, Motor HAT, PoE HAT, GPS HAT, DAC HAT; ID EEPROM ile otomatik tanıma</w:t>
            </w:r>
          </w:p>
        </w:tc>
        <w:tc>
          <w:tcPr>
            <w:tcW w:w="2409" w:type="dxa"/>
          </w:tcPr>
          <w:p w:rsidR="00B07938" w:rsidRDefault="0066020B">
            <w:r>
              <w:rPr>
                <w:sz w:val="18"/>
              </w:rPr>
              <w:t>HAT modülleri Pi'nin GPIO başlığına o</w:t>
            </w:r>
            <w:r>
              <w:rPr>
                <w:sz w:val="18"/>
              </w:rPr>
              <w:t>turur ve vida ile sabitlenir. ID EEPROM sayesinde Pi, takılan HAT'i otomatik tanır ve gerekli sürücüleri yükler</w:t>
            </w:r>
          </w:p>
        </w:tc>
      </w:tr>
      <w:tr w:rsidR="00B07938">
        <w:trPr>
          <w:jc w:val="center"/>
        </w:trPr>
        <w:tc>
          <w:tcPr>
            <w:tcW w:w="2409" w:type="dxa"/>
          </w:tcPr>
          <w:p w:rsidR="00B07938" w:rsidRDefault="0066020B">
            <w:r>
              <w:rPr>
                <w:sz w:val="18"/>
              </w:rPr>
              <w:t>Arduino</w:t>
            </w:r>
          </w:p>
        </w:tc>
        <w:tc>
          <w:tcPr>
            <w:tcW w:w="2409" w:type="dxa"/>
          </w:tcPr>
          <w:p w:rsidR="00B07938" w:rsidRDefault="0066020B">
            <w:r>
              <w:rPr>
                <w:sz w:val="18"/>
              </w:rPr>
              <w:t>Atmel AVR/ARM mikrodenetleyici tabanlı açık kaynaklı mikrodenetleyici platformu</w:t>
            </w:r>
          </w:p>
        </w:tc>
        <w:tc>
          <w:tcPr>
            <w:tcW w:w="2409" w:type="dxa"/>
          </w:tcPr>
          <w:p w:rsidR="00B07938" w:rsidRDefault="0066020B">
            <w:r>
              <w:rPr>
                <w:sz w:val="18"/>
              </w:rPr>
              <w:t>Arduino Uno: ATmega328P, 16 MHz, 2 KB RAM, 14 dijital p</w:t>
            </w:r>
            <w:r>
              <w:rPr>
                <w:sz w:val="18"/>
              </w:rPr>
              <w:t>in, 6 analog pin, 5V lojik</w:t>
            </w:r>
          </w:p>
        </w:tc>
        <w:tc>
          <w:tcPr>
            <w:tcW w:w="2409" w:type="dxa"/>
          </w:tcPr>
          <w:p w:rsidR="00B07938" w:rsidRDefault="0066020B">
            <w:r>
              <w:rPr>
                <w:sz w:val="18"/>
              </w:rPr>
              <w:t>Arduino'da işletim sistemi yoktur; C/C++ ile yazılan tek program sürekli döngüde çalışır. Gerçek zamanlı kontrolde Pi'den üstündür ama çok görevlilik ve ağ yetenekleri sınırlıdır</w:t>
            </w:r>
          </w:p>
        </w:tc>
      </w:tr>
      <w:tr w:rsidR="00B07938">
        <w:trPr>
          <w:jc w:val="center"/>
        </w:trPr>
        <w:tc>
          <w:tcPr>
            <w:tcW w:w="2409" w:type="dxa"/>
          </w:tcPr>
          <w:p w:rsidR="00B07938" w:rsidRDefault="0066020B">
            <w:r>
              <w:rPr>
                <w:sz w:val="18"/>
              </w:rPr>
              <w:t>ESP32 ve Diğer Platformlar</w:t>
            </w:r>
          </w:p>
        </w:tc>
        <w:tc>
          <w:tcPr>
            <w:tcW w:w="2409" w:type="dxa"/>
          </w:tcPr>
          <w:p w:rsidR="00B07938" w:rsidRDefault="0066020B">
            <w:r>
              <w:rPr>
                <w:sz w:val="18"/>
              </w:rPr>
              <w:t xml:space="preserve">Wi-Fi ve Bluetooth </w:t>
            </w:r>
            <w:r>
              <w:rPr>
                <w:sz w:val="18"/>
              </w:rPr>
              <w:t>entegreli, düşük güç tüketimli mikrodenetleyici; BeagleBone ise endüstriyel SBC alternatifi</w:t>
            </w:r>
          </w:p>
        </w:tc>
        <w:tc>
          <w:tcPr>
            <w:tcW w:w="2409" w:type="dxa"/>
          </w:tcPr>
          <w:p w:rsidR="00B07938" w:rsidRDefault="0066020B">
            <w:r>
              <w:rPr>
                <w:sz w:val="18"/>
              </w:rPr>
              <w:t>ESP32: Dual-core 240 MHz, Wi-Fi/BT, ~$5; BeagleBone: AM3358 1GHz, 2x PRU, endüstriyel I/O</w:t>
            </w:r>
          </w:p>
        </w:tc>
        <w:tc>
          <w:tcPr>
            <w:tcW w:w="2409" w:type="dxa"/>
          </w:tcPr>
          <w:p w:rsidR="00B07938" w:rsidRDefault="0066020B">
            <w:r>
              <w:rPr>
                <w:sz w:val="18"/>
              </w:rPr>
              <w:t>ESP32 pil ile aylarca çalışabilir (deep sleep: ~10 mikroamper) ve IoT proj</w:t>
            </w:r>
            <w:r>
              <w:rPr>
                <w:sz w:val="18"/>
              </w:rPr>
              <w:t>elerinde yaygındır. BeagleBone'un PRU çekirdekleri gerçek zamanlı endüstriyel kontrol için idealdir</w:t>
            </w:r>
          </w:p>
        </w:tc>
      </w:tr>
    </w:tbl>
    <w:p w:rsidR="00B07938" w:rsidRDefault="00B07938"/>
    <w:p w:rsidR="00B07938" w:rsidRDefault="0066020B">
      <w:pPr>
        <w:spacing w:before="200"/>
      </w:pPr>
      <w:r>
        <w:rPr>
          <w:b/>
          <w:color w:val="E65C00"/>
          <w:sz w:val="24"/>
        </w:rPr>
        <w:t xml:space="preserve">  Konu Anlatımı</w:t>
      </w:r>
    </w:p>
    <w:p w:rsidR="00B07938" w:rsidRDefault="0066020B">
      <w:r>
        <w:rPr>
          <w:sz w:val="20"/>
        </w:rPr>
        <w:t xml:space="preserve">Raspberry Pi Kamera Ekosistemi: Kamera Modülü V2: 8 megapiksel Sony IMX219 sensör, 1080p30/720p60 video, CSI bağlantı. HQ Camera: 12.3 MP </w:t>
      </w:r>
      <w:r>
        <w:rPr>
          <w:sz w:val="20"/>
        </w:rPr>
        <w:t>Sony IMX477, C-mount ve CS-mount lens desteği, profesyonel görüntüleme. Kamera kullanımı: 1) sudo raspi-config &gt; Interface &gt; Camera &gt; Enable. 2) Fotoğraf çekme: libcamera-still -o foto.jpg (veya eski raspistill). 3) Video kayıt: libcamera-vid -o video.h264</w:t>
      </w:r>
      <w:r>
        <w:rPr>
          <w:sz w:val="20"/>
        </w:rPr>
        <w:t xml:space="preserve"> -t 10000 (10 saniye). 4) Python ile: picamera2 kütüphanesi. Uygulama alanları: Güvenlik kamerası (motion ile hareket algılama), zaman atlamalı (time-lapse) fotoğrafçılık, makine öğrenmesi ile nesne tanıma (TensorFlow Lite), QR kod okuma, belge tarama.</w:t>
      </w:r>
    </w:p>
    <w:p w:rsidR="00B07938" w:rsidRDefault="0066020B">
      <w:r>
        <w:rPr>
          <w:sz w:val="20"/>
        </w:rPr>
        <w:t>HAT</w:t>
      </w:r>
      <w:r>
        <w:rPr>
          <w:sz w:val="20"/>
        </w:rPr>
        <w:t xml:space="preserve"> Ekosistemi ve Sense HAT: HAT standardı: 65mm x 56.5mm boyut, 40 pinlik GPIO konektörü, montaj delikleri, ID EEPROM. Sense HAT: 8x8 RGB LED matris, sıcaklık/nem/basınç sensörleri, ivmeölçer, jiroskop, manyetometre, joystick. Astro Pi programı kapsamında IS</w:t>
      </w:r>
      <w:r>
        <w:rPr>
          <w:sz w:val="20"/>
        </w:rPr>
        <w:t>S'de kullanılıyor. Diğer HAT'ler: Motor HAT/Bonnet (DC motor, step motor, servo kontrolü), PoE HAT (Ethernet kablosundan güç), DAC HAT (yüksek kaliteli ses çıkışı), GPS HAT (konum belirleme), TV HAT (DVB-T televizyon alıcı), Automation HAT (endüstriyel kon</w:t>
      </w:r>
      <w:r>
        <w:rPr>
          <w:sz w:val="20"/>
        </w:rPr>
        <w:t>trol: röle, analog giriş). pHAT: Daha küçük boyutlu HAT'ler (Pi Zero için optimize edilmiş).</w:t>
      </w:r>
    </w:p>
    <w:p w:rsidR="00B07938" w:rsidRDefault="0066020B">
      <w:r>
        <w:rPr>
          <w:sz w:val="20"/>
        </w:rPr>
        <w:t>Arduino vs Raspberry Pi: İşlemci: Arduino AVR 16 MHz (8-bit) vs Pi ARM 1.5 GHz (64-bit). RAM: Arduino 2 KB vs Pi 4 GB (2 milyon kat fark). İşletim sistemi: Arduino</w:t>
      </w:r>
      <w:r>
        <w:rPr>
          <w:sz w:val="20"/>
        </w:rPr>
        <w:t xml:space="preserve"> yok (bare metal) vs Pi Linux. Programlama: Arduino C/C++ (Arduino IDE) vs </w:t>
      </w:r>
      <w:r>
        <w:rPr>
          <w:sz w:val="20"/>
        </w:rPr>
        <w:lastRenderedPageBreak/>
        <w:t>Pi Python, C, Java, Node.js vb. Güç tüketimi: Arduino ~45 mA vs Pi ~700 mA (boşta). Gerçek zamanlı: Arduino mükemmel vs Pi sınırlı (Linux gerçek zamanlı değil). Ağ: Arduino yok (shi</w:t>
      </w:r>
      <w:r>
        <w:rPr>
          <w:sz w:val="20"/>
        </w:rPr>
        <w:t>eld gerekli) vs Pi Wi-Fi + Ethernet dahili. Fiyat: Arduino Uno ~$23 vs Pi 4 2GB ~$35. Arduino'nun üstün olduğu alanlar: Gerçek zamanlı kontrol, düşük güç tüketimi, basit sensör okuma, motor kontrolü. Pi'nin üstün olduğu alanlar: Görüntü işleme, web sunucus</w:t>
      </w:r>
      <w:r>
        <w:rPr>
          <w:sz w:val="20"/>
        </w:rPr>
        <w:t>u, veritabanı, makine öğrenmesi, çoklu görev.</w:t>
      </w:r>
    </w:p>
    <w:p w:rsidR="00B07938" w:rsidRDefault="0066020B">
      <w:r>
        <w:rPr>
          <w:sz w:val="20"/>
        </w:rPr>
        <w:t>ESP32, BeagleBone ve Diğer Platformlar: ESP32: Espressif Systems, çift çekirdek 240 MHz, 520 KB SRAM, dahili Wi-Fi ve Bluetooth, deep sleep modunda ~10 mikroamper. MicroPython veya Arduino IDE ile programlanır.</w:t>
      </w:r>
      <w:r>
        <w:rPr>
          <w:sz w:val="20"/>
        </w:rPr>
        <w:t xml:space="preserve"> Fiyat: ~$3-5. IoT ve batarya projeleri için ideal. BeagleBone Black: TI AM3358, 1 GHz ARM Cortex-A8, 512 MB RAM, 4 GB eMMC, 2x PRU (Programmable Real-time Unit). Endüstriyel otomasyon ve gerçek zamanlı kontrolde öne çıkar. NVIDIA Jetson Nano: GPU güçlü (1</w:t>
      </w:r>
      <w:r>
        <w:rPr>
          <w:sz w:val="20"/>
        </w:rPr>
        <w:t>28 CUDA çekirdeği), yapay zeka ve görüntü işleme için. Orange Pi, Banana Pi, ODROID: Pi benzeri SBC'ler, bazıları daha güçlü donanım sunar. Platform seçim kriterleri: Proje gereksinimleri (güç, hız, I/O), güç tüketimi, maliyet, topluluk desteği, yazılım ek</w:t>
      </w:r>
      <w:r>
        <w:rPr>
          <w:sz w:val="20"/>
        </w:rPr>
        <w:t>osistemi.</w:t>
      </w:r>
    </w:p>
    <w:p w:rsidR="00B07938" w:rsidRDefault="0066020B">
      <w:pPr>
        <w:spacing w:before="200"/>
      </w:pPr>
      <w:r>
        <w:rPr>
          <w:b/>
          <w:color w:val="E65C00"/>
          <w:sz w:val="24"/>
        </w:rPr>
        <w:t xml:space="preserve">  Somut Örnekler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E65C00"/>
          </w:tcPr>
          <w:p w:rsidR="00B07938" w:rsidRDefault="0066020B">
            <w:pPr>
              <w:jc w:val="center"/>
            </w:pPr>
            <w:r>
              <w:rPr>
                <w:b/>
                <w:color w:val="FFFFFF"/>
                <w:sz w:val="18"/>
              </w:rPr>
              <w:t>Örnek</w:t>
            </w:r>
          </w:p>
        </w:tc>
        <w:tc>
          <w:tcPr>
            <w:tcW w:w="3213" w:type="dxa"/>
            <w:shd w:val="clear" w:color="auto" w:fill="E65C00"/>
          </w:tcPr>
          <w:p w:rsidR="00B07938" w:rsidRDefault="0066020B">
            <w:pPr>
              <w:jc w:val="center"/>
            </w:pPr>
            <w:r>
              <w:rPr>
                <w:b/>
                <w:color w:val="FFFFFF"/>
                <w:sz w:val="18"/>
              </w:rPr>
              <w:t>Açıklama</w:t>
            </w:r>
          </w:p>
        </w:tc>
        <w:tc>
          <w:tcPr>
            <w:tcW w:w="3213" w:type="dxa"/>
            <w:shd w:val="clear" w:color="auto" w:fill="E65C00"/>
          </w:tcPr>
          <w:p w:rsidR="00B07938" w:rsidRDefault="0066020B">
            <w:pPr>
              <w:jc w:val="center"/>
            </w:pPr>
            <w:r>
              <w:rPr>
                <w:b/>
                <w:color w:val="FFFFFF"/>
                <w:sz w:val="18"/>
              </w:rPr>
              <w:t>Günlük Hayat Bağlantısı</w:t>
            </w:r>
          </w:p>
        </w:tc>
      </w:tr>
      <w:tr w:rsidR="00B07938">
        <w:trPr>
          <w:jc w:val="center"/>
        </w:trPr>
        <w:tc>
          <w:tcPr>
            <w:tcW w:w="3213" w:type="dxa"/>
          </w:tcPr>
          <w:p w:rsidR="00B07938" w:rsidRDefault="0066020B">
            <w:r>
              <w:rPr>
                <w:sz w:val="18"/>
              </w:rPr>
              <w:t>Pi Kamera ile güvenlik sistemi</w:t>
            </w:r>
          </w:p>
        </w:tc>
        <w:tc>
          <w:tcPr>
            <w:tcW w:w="3213" w:type="dxa"/>
          </w:tcPr>
          <w:p w:rsidR="00B07938" w:rsidRDefault="0066020B">
            <w:r>
              <w:rPr>
                <w:sz w:val="18"/>
              </w:rPr>
              <w:t xml:space="preserve">Donanım: Pi 4 + Kamera Modülü V2 + PIR hareket sensörü (GPIO). Yazılım: motion paketi (sudo apt install motion). Yapılandırma: /etc/motion/motion.conf &gt; </w:t>
            </w:r>
            <w:r>
              <w:rPr>
                <w:sz w:val="18"/>
              </w:rPr>
              <w:t xml:space="preserve">daemon on, stream_port 8081, target_dir /home/pi/guvenlik. Çalışma: PIR sensörü hareket algıladığında GPIO sinyali gönderir &gt; Python scripti kamerayı tetikler &gt; Fotoğraf çekilir ve kayıt klasörüne kaydedilir &gt; E-posta bildirimi gönderilir. Web tarayıcıdan </w:t>
            </w:r>
            <w:r>
              <w:rPr>
                <w:sz w:val="18"/>
              </w:rPr>
              <w:t>canlı izleme: http://pi-ip:8081. Maliyet: ~50$ (Pi + kamera + sensör).</w:t>
            </w:r>
          </w:p>
        </w:tc>
        <w:tc>
          <w:tcPr>
            <w:tcW w:w="3213" w:type="dxa"/>
          </w:tcPr>
          <w:p w:rsidR="00B07938" w:rsidRDefault="0066020B">
            <w:r>
              <w:rPr>
                <w:sz w:val="18"/>
              </w:rPr>
              <w:t>Pi Kamera + sensör kombinasyonu düşük maliyetli ama etkili güvenlik çözümü sunar</w:t>
            </w:r>
          </w:p>
        </w:tc>
      </w:tr>
      <w:tr w:rsidR="00B07938">
        <w:trPr>
          <w:jc w:val="center"/>
        </w:trPr>
        <w:tc>
          <w:tcPr>
            <w:tcW w:w="3213" w:type="dxa"/>
          </w:tcPr>
          <w:p w:rsidR="00B07938" w:rsidRDefault="0066020B">
            <w:r>
              <w:rPr>
                <w:sz w:val="18"/>
              </w:rPr>
              <w:t>Arduino + Pi kombinasyonu</w:t>
            </w:r>
          </w:p>
        </w:tc>
        <w:tc>
          <w:tcPr>
            <w:tcW w:w="3213" w:type="dxa"/>
          </w:tcPr>
          <w:p w:rsidR="00B07938" w:rsidRDefault="0066020B">
            <w:r>
              <w:rPr>
                <w:sz w:val="18"/>
              </w:rPr>
              <w:t>Senaryo: Akıllı sera sistemi. Arduino görevi: Her 100 ms'de toprak nemi, sıca</w:t>
            </w:r>
            <w:r>
              <w:rPr>
                <w:sz w:val="18"/>
              </w:rPr>
              <w:t>klık ve ışık sensörlerini oku (gerçek zamanlı), sulama pompasını ve fanı kontrol et (PWM), verileri seri port üzerinden Pi'ye gönder. Pi görevi: Arduino'dan gelen verileri al ve veritabanına kaydet (SQLite), web arayüzü üzerinden uzaktan izleme sağla (Flas</w:t>
            </w:r>
            <w:r>
              <w:rPr>
                <w:sz w:val="18"/>
              </w:rPr>
              <w:t>k), kamera ile bitki büyümesini zaman atlamalı fotoğrafla (daily time-lapse), makine öğrenmesi ile hastalık tespiti yap. Bağlantı: Arduino USB kablosu &gt; Pi USB portu &gt; Seri haberleşme (9600 baud).</w:t>
            </w:r>
          </w:p>
        </w:tc>
        <w:tc>
          <w:tcPr>
            <w:tcW w:w="3213" w:type="dxa"/>
          </w:tcPr>
          <w:p w:rsidR="00B07938" w:rsidRDefault="0066020B">
            <w:r>
              <w:rPr>
                <w:sz w:val="18"/>
              </w:rPr>
              <w:t>Arduino (gerçek zamanlı sensör) + Pi (işleme ve ağ) kombina</w:t>
            </w:r>
            <w:r>
              <w:rPr>
                <w:sz w:val="18"/>
              </w:rPr>
              <w:t>syonu her iki platformun güçlü yönlerini birleştirir</w:t>
            </w:r>
          </w:p>
        </w:tc>
      </w:tr>
      <w:tr w:rsidR="00B07938">
        <w:trPr>
          <w:jc w:val="center"/>
        </w:trPr>
        <w:tc>
          <w:tcPr>
            <w:tcW w:w="3213" w:type="dxa"/>
          </w:tcPr>
          <w:p w:rsidR="00B07938" w:rsidRDefault="0066020B">
            <w:r>
              <w:rPr>
                <w:sz w:val="18"/>
              </w:rPr>
              <w:t>Platform karşılaştırma tablosu</w:t>
            </w:r>
          </w:p>
        </w:tc>
        <w:tc>
          <w:tcPr>
            <w:tcW w:w="3213" w:type="dxa"/>
          </w:tcPr>
          <w:p w:rsidR="00B07938" w:rsidRDefault="0066020B">
            <w:r>
              <w:rPr>
                <w:sz w:val="18"/>
              </w:rPr>
              <w:t>Pi 4: 1.5 GHz 4-çekirdek, 4 GB RAM, Linux, Wi-Fi/BT/Ethernet, ~700 mA, $35, Görüntü işleme/sunucu/ML. Arduino Uno: 16 MHz 1-çekirdek, 2 KB RAM, Yok (bare metal), Shield ge</w:t>
            </w:r>
            <w:r>
              <w:rPr>
                <w:sz w:val="18"/>
              </w:rPr>
              <w:t>rekli, ~45 mA, $23, Motor kontrol/sensör. ESP32: 240 MHz 2-çekirdek, 520 KB SRAM, FreeRTOS/MicroPython, Wi-Fi/BT dahili, ~80 mA (aktif) / 10 uA (uyku), $5, IoT/batarya. BeagleBone: 1 GHz 1-çekirdek, 512 MB RAM, Linux, Ethernet, ~460 mA, $55, Endüstriyel ko</w:t>
            </w:r>
            <w:r>
              <w:rPr>
                <w:sz w:val="18"/>
              </w:rPr>
              <w:t>ntrol.</w:t>
            </w:r>
          </w:p>
        </w:tc>
        <w:tc>
          <w:tcPr>
            <w:tcW w:w="3213" w:type="dxa"/>
          </w:tcPr>
          <w:p w:rsidR="00B07938" w:rsidRDefault="0066020B">
            <w:r>
              <w:rPr>
                <w:sz w:val="18"/>
              </w:rPr>
              <w:t>Her platformun güçlü olduğu alan farklıdır; doğru seçim proje gereksinimlerine bağlıdır</w:t>
            </w:r>
          </w:p>
        </w:tc>
      </w:tr>
    </w:tbl>
    <w:p w:rsidR="00B07938" w:rsidRDefault="00B07938"/>
    <w:p w:rsidR="00B07938" w:rsidRDefault="0066020B">
      <w:pPr>
        <w:spacing w:before="200"/>
      </w:pPr>
      <w:r>
        <w:rPr>
          <w:b/>
          <w:color w:val="E65C00"/>
          <w:sz w:val="24"/>
        </w:rPr>
        <w:t xml:space="preserve">  Görseller ve Tablolar</w:t>
      </w:r>
    </w:p>
    <w:p w:rsidR="00B07938" w:rsidRDefault="0066020B">
      <w:pPr>
        <w:pStyle w:val="ListeMaddemi"/>
      </w:pPr>
      <w:r>
        <w:rPr>
          <w:sz w:val="20"/>
        </w:rPr>
        <w:t>Raspberry Pi çevresel donanım ekosistemi şeması (kamera, HAT, sensörler)</w:t>
      </w:r>
    </w:p>
    <w:p w:rsidR="00B07938" w:rsidRDefault="0066020B">
      <w:pPr>
        <w:pStyle w:val="ListeMaddemi"/>
      </w:pPr>
      <w:r>
        <w:rPr>
          <w:sz w:val="20"/>
        </w:rPr>
        <w:t>Mikro bilgisayar/mikrodenetleyici platform karşılaştırma infog</w:t>
      </w:r>
      <w:r>
        <w:rPr>
          <w:sz w:val="20"/>
        </w:rPr>
        <w:t>rafiği</w:t>
      </w:r>
    </w:p>
    <w:p w:rsidR="00B07938" w:rsidRDefault="0066020B">
      <w:pPr>
        <w:spacing w:before="200"/>
      </w:pPr>
      <w:r>
        <w:rPr>
          <w:b/>
          <w:color w:val="E65C00"/>
          <w:sz w:val="24"/>
        </w:rPr>
        <w:t xml:space="preserve">  Analoji ve Benzetmeler</w:t>
      </w:r>
    </w:p>
    <w:p w:rsidR="00B07938" w:rsidRDefault="0066020B">
      <w:r>
        <w:rPr>
          <w:b/>
          <w:color w:val="E65C00"/>
          <w:sz w:val="20"/>
        </w:rPr>
        <w:t xml:space="preserve">  1. </w:t>
      </w:r>
      <w:r>
        <w:rPr>
          <w:sz w:val="20"/>
        </w:rPr>
        <w:t xml:space="preserve">HAT modülleri = LEGO parçaları gibidir: Pi ana plaka, HAT'ler üzerine eklenen özel yetenekler. Motor HAT takarsanız robot, Sense HAT takarsanız hava istasyonu, Kamera takarsanız güvenlik sistemi olur. Platform </w:t>
      </w:r>
      <w:r>
        <w:rPr>
          <w:sz w:val="20"/>
        </w:rPr>
        <w:t>karşılaştırması = Araç seçimi gibidir: Pi = SUV (her şeyi yapar ama çok yakıt tüketir), Arduino = bisiklet (basit ve verimli), ESP32 = elektrikli scooter (kablosuz ve tasarruflu)</w:t>
      </w:r>
    </w:p>
    <w:p w:rsidR="00B07938" w:rsidRDefault="0066020B">
      <w:pPr>
        <w:spacing w:before="200"/>
      </w:pPr>
      <w:r>
        <w:rPr>
          <w:b/>
          <w:color w:val="E65C00"/>
          <w:sz w:val="24"/>
        </w:rPr>
        <w:t xml:space="preserve">  Öğrenci Soru-Cevap</w:t>
      </w:r>
    </w:p>
    <w:p w:rsidR="00B07938" w:rsidRDefault="0066020B">
      <w:pPr>
        <w:pStyle w:val="ListeMaddemi"/>
      </w:pPr>
      <w:r>
        <w:rPr>
          <w:sz w:val="20"/>
        </w:rPr>
        <w:t>Kamera Modülü neden USB kameraya tercih edilir?</w:t>
      </w:r>
    </w:p>
    <w:p w:rsidR="00B07938" w:rsidRDefault="0066020B">
      <w:pPr>
        <w:pStyle w:val="ListeMaddemi"/>
      </w:pPr>
      <w:r>
        <w:rPr>
          <w:sz w:val="20"/>
        </w:rPr>
        <w:t>HAT modü</w:t>
      </w:r>
      <w:r>
        <w:rPr>
          <w:sz w:val="20"/>
        </w:rPr>
        <w:t>llerinde ID EEPROM ne işe yarar?</w:t>
      </w:r>
    </w:p>
    <w:p w:rsidR="00B07938" w:rsidRDefault="0066020B">
      <w:pPr>
        <w:pStyle w:val="ListeMaddemi"/>
      </w:pPr>
      <w:r>
        <w:rPr>
          <w:sz w:val="20"/>
        </w:rPr>
        <w:t>Bir IoT projesinde Pi yerine ESP32 tercih etmenin avantajları nelerdir?</w:t>
      </w:r>
    </w:p>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6A1B9A"/>
              <w:left w:val="single" w:sz="10" w:space="0" w:color="6A1B9A"/>
              <w:bottom w:val="single" w:sz="10" w:space="0" w:color="6A1B9A"/>
              <w:right w:val="single" w:sz="10" w:space="0" w:color="6A1B9A"/>
            </w:tcBorders>
            <w:shd w:val="clear" w:color="auto" w:fill="6A1B9A"/>
          </w:tcPr>
          <w:p w:rsidR="00B07938" w:rsidRDefault="0066020B">
            <w:r>
              <w:rPr>
                <w:b/>
                <w:color w:val="FFFFFF"/>
                <w:sz w:val="28"/>
              </w:rPr>
              <w:t xml:space="preserve">  E4  |  DERİNLEŞTİRME (ELABORATE)  —  Transfer &amp; Pekiştirme</w:t>
            </w:r>
          </w:p>
        </w:tc>
      </w:tr>
    </w:tbl>
    <w:p w:rsidR="00B07938" w:rsidRDefault="00B07938"/>
    <w:p w:rsidR="00B07938" w:rsidRDefault="0066020B">
      <w:r>
        <w:rPr>
          <w:i/>
          <w:color w:val="6A1B9A"/>
          <w:sz w:val="20"/>
        </w:rPr>
        <w:t xml:space="preserve">  Süre:</w:t>
      </w:r>
      <w:r>
        <w:rPr>
          <w:i/>
          <w:color w:val="6A1B9A"/>
          <w:sz w:val="20"/>
        </w:rPr>
        <w:t xml:space="preserve"> 10 dakika</w:t>
      </w:r>
    </w:p>
    <w:p w:rsidR="00B07938" w:rsidRDefault="0066020B">
      <w:pPr>
        <w:spacing w:before="200"/>
      </w:pPr>
      <w:r>
        <w:rPr>
          <w:b/>
          <w:color w:val="6A1B9A"/>
          <w:sz w:val="24"/>
        </w:rPr>
        <w:t xml:space="preserve">  Uygulama Etkinliği: "Proje İçin Doğru Platform Seçimi"</w:t>
      </w:r>
    </w:p>
    <w:p w:rsidR="00B07938" w:rsidRDefault="0066020B">
      <w:r>
        <w:rPr>
          <w:b/>
          <w:color w:val="1B2A4A"/>
          <w:sz w:val="20"/>
        </w:rPr>
        <w:t xml:space="preserve">Türü: </w:t>
      </w:r>
      <w:r>
        <w:rPr>
          <w:sz w:val="20"/>
        </w:rPr>
        <w:t>Grup çalışması ve karar analizi</w:t>
      </w:r>
    </w:p>
    <w:p w:rsidR="00B07938" w:rsidRDefault="0066020B">
      <w:r>
        <w:rPr>
          <w:b/>
          <w:color w:val="1B2A4A"/>
          <w:sz w:val="20"/>
        </w:rPr>
        <w:t xml:space="preserve">Amacı: </w:t>
      </w:r>
      <w:r>
        <w:rPr>
          <w:sz w:val="20"/>
        </w:rPr>
        <w:t>Proje gereksinimlerine göre doğru mikro bilgisayar/mikrodenetleyici platformunu seçme becerisi kazandırma</w:t>
      </w:r>
    </w:p>
    <w:p w:rsidR="00B07938" w:rsidRDefault="0066020B">
      <w:pPr>
        <w:spacing w:before="200"/>
      </w:pPr>
      <w:r>
        <w:rPr>
          <w:b/>
          <w:color w:val="6A1B9A"/>
          <w:sz w:val="24"/>
        </w:rPr>
        <w:t xml:space="preserve">  Yönerge Adımları</w:t>
      </w:r>
    </w:p>
    <w:p w:rsidR="00B07938" w:rsidRDefault="0066020B">
      <w:r>
        <w:rPr>
          <w:b/>
          <w:color w:val="6A1B9A"/>
          <w:sz w:val="20"/>
        </w:rPr>
        <w:t xml:space="preserve">  1. </w:t>
      </w:r>
      <w:r>
        <w:rPr>
          <w:sz w:val="20"/>
        </w:rPr>
        <w:t>Verilen 5 far</w:t>
      </w:r>
      <w:r>
        <w:rPr>
          <w:sz w:val="20"/>
        </w:rPr>
        <w:t>klı proje senaryosunu inceleyin ve her biri için en uygun platformu (Pi, Arduino, ESP32, BeagleBone) seçin</w:t>
      </w:r>
    </w:p>
    <w:p w:rsidR="00B07938" w:rsidRDefault="0066020B">
      <w:r>
        <w:rPr>
          <w:b/>
          <w:color w:val="6A1B9A"/>
          <w:sz w:val="20"/>
        </w:rPr>
        <w:t xml:space="preserve">  2. </w:t>
      </w:r>
      <w:r>
        <w:rPr>
          <w:sz w:val="20"/>
        </w:rPr>
        <w:t>Seçim gerekçenizi şu kriterlere göre açıklayın: işlem gücü, güç tüketimi, I/O ihtiyacı, ağ gereksinimi, maliyet</w:t>
      </w:r>
    </w:p>
    <w:p w:rsidR="00B07938" w:rsidRDefault="0066020B">
      <w:r>
        <w:rPr>
          <w:b/>
          <w:color w:val="6A1B9A"/>
          <w:sz w:val="20"/>
        </w:rPr>
        <w:t xml:space="preserve">  3. </w:t>
      </w:r>
      <w:r>
        <w:rPr>
          <w:sz w:val="20"/>
        </w:rPr>
        <w:t>Bir proje için Pi + Arduino</w:t>
      </w:r>
      <w:r>
        <w:rPr>
          <w:sz w:val="20"/>
        </w:rPr>
        <w:t xml:space="preserve"> kombinasyonu tasarlayın: hangi görevler hangi platforma verilecek?</w:t>
      </w:r>
    </w:p>
    <w:p w:rsidR="00B07938" w:rsidRDefault="0066020B">
      <w:r>
        <w:rPr>
          <w:b/>
          <w:color w:val="6A1B9A"/>
          <w:sz w:val="20"/>
        </w:rPr>
        <w:t xml:space="preserve">  4. </w:t>
      </w:r>
      <w:r>
        <w:rPr>
          <w:sz w:val="20"/>
        </w:rPr>
        <w:t>Seçtiğiniz platformun çevresel donanım listesini (sensör, aktüatör, modül) ve GPIO/port atamasını planlayın</w:t>
      </w:r>
    </w:p>
    <w:p w:rsidR="00B07938" w:rsidRDefault="0066020B">
      <w:r>
        <w:rPr>
          <w:b/>
          <w:color w:val="1B2A4A"/>
          <w:sz w:val="20"/>
        </w:rPr>
        <w:t xml:space="preserve">Beklenen Ürün: </w:t>
      </w:r>
      <w:r>
        <w:rPr>
          <w:sz w:val="20"/>
        </w:rPr>
        <w:t>Proje-platform eşleştirme tablosu, seçim gerekçe raporu ve h</w:t>
      </w:r>
      <w:r>
        <w:rPr>
          <w:sz w:val="20"/>
        </w:rPr>
        <w:t>ibrit sistem tasarım dokümanı</w:t>
      </w:r>
    </w:p>
    <w:p w:rsidR="00B07938" w:rsidRDefault="0066020B">
      <w:pPr>
        <w:spacing w:before="200"/>
      </w:pPr>
      <w:r>
        <w:rPr>
          <w:b/>
          <w:color w:val="6A1B9A"/>
          <w:sz w:val="24"/>
        </w:rPr>
        <w:t xml:space="preserve">  Transfer Soruları</w:t>
      </w:r>
    </w:p>
    <w:p w:rsidR="00B07938" w:rsidRDefault="0066020B">
      <w:r>
        <w:rPr>
          <w:b/>
          <w:color w:val="6A1B9A"/>
          <w:sz w:val="20"/>
        </w:rPr>
        <w:t xml:space="preserve">  1. </w:t>
      </w:r>
      <w:r>
        <w:rPr>
          <w:sz w:val="20"/>
        </w:rPr>
        <w:t>Platform seçimi ve sistem tasarımı becerileri IoT, robotik, endüstriyel otomasyon ve ürün geliştirme süreçlerinde doğrudan kullanılır.</w:t>
      </w:r>
    </w:p>
    <w:p w:rsidR="00B07938" w:rsidRDefault="0066020B">
      <w:r>
        <w:rPr>
          <w:b/>
          <w:color w:val="1B2A4A"/>
          <w:sz w:val="20"/>
        </w:rPr>
        <w:t xml:space="preserve">İlişkili Disiplinler: </w:t>
      </w:r>
      <w:r>
        <w:rPr>
          <w:sz w:val="20"/>
        </w:rPr>
        <w:t xml:space="preserve">Gömülü sistemler (platform seçimi), IoT </w:t>
      </w:r>
      <w:r>
        <w:rPr>
          <w:sz w:val="20"/>
        </w:rPr>
        <w:t>(sensör entegrasyonu), proje yönetimi (maliyet-fayda analizi)</w:t>
      </w:r>
    </w:p>
    <w:p w:rsidR="00B07938" w:rsidRDefault="0066020B">
      <w:pPr>
        <w:spacing w:before="200"/>
      </w:pPr>
      <w:r>
        <w:rPr>
          <w:b/>
          <w:color w:val="6A1B9A"/>
          <w:sz w:val="24"/>
        </w:rPr>
        <w:t xml:space="preserve">  Gerçek Yaşam Problemi</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6A1B9A"/>
              <w:left w:val="single" w:sz="8" w:space="0" w:color="6A1B9A"/>
              <w:bottom w:val="single" w:sz="8" w:space="0" w:color="6A1B9A"/>
              <w:right w:val="single" w:sz="8" w:space="0" w:color="6A1B9A"/>
            </w:tcBorders>
            <w:shd w:val="clear" w:color="auto" w:fill="F3E5F5"/>
          </w:tcPr>
          <w:p w:rsidR="00B07938" w:rsidRDefault="0066020B">
            <w:r>
              <w:rPr>
                <w:sz w:val="20"/>
              </w:rPr>
              <w:t xml:space="preserve">Müşteriniz 10.000 adet IoT sensör düğümü dağıtmak istiyor. Her düğüm sıcaklık/nem ölçecek ve veriyi buluta gönderecek. Pi, Arduino ve ESP32 arasında hangisini seçersiniz </w:t>
            </w:r>
            <w:r>
              <w:rPr>
                <w:sz w:val="20"/>
              </w:rPr>
              <w:t>ve neden?</w:t>
            </w:r>
          </w:p>
        </w:tc>
      </w:tr>
    </w:tbl>
    <w:p w:rsidR="00B07938" w:rsidRDefault="00B07938"/>
    <w:p w:rsidR="00B07938" w:rsidRDefault="0066020B">
      <w:r>
        <w:rPr>
          <w:b/>
          <w:color w:val="1B2A4A"/>
          <w:sz w:val="20"/>
        </w:rPr>
        <w:t xml:space="preserve">Yaratıcı Görev: </w:t>
      </w:r>
      <w:r>
        <w:rPr>
          <w:sz w:val="20"/>
        </w:rPr>
        <w:t>2030 yılında mikro bilgisayarlar nasıl olacak? RISC-V, kuantum bilişim, nöromorfik işlemciler gibi teknolojiler mikro bilgisayar dünyasını nasıl değiştirebilir?</w:t>
      </w:r>
    </w:p>
    <w:p w:rsidR="00B07938" w:rsidRDefault="0066020B">
      <w:pPr>
        <w:jc w:val="center"/>
      </w:pPr>
      <w:r>
        <w:rPr>
          <w:color w:val="BDBDBD"/>
          <w:sz w:val="12"/>
        </w:rPr>
        <w:t>___________________________________________________________________</w:t>
      </w:r>
      <w:r>
        <w:rPr>
          <w:color w:val="BDBDBD"/>
          <w:sz w:val="12"/>
        </w:rPr>
        <w:t>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2E7D32"/>
              <w:left w:val="single" w:sz="10" w:space="0" w:color="2E7D32"/>
              <w:bottom w:val="single" w:sz="10" w:space="0" w:color="2E7D32"/>
              <w:right w:val="single" w:sz="10" w:space="0" w:color="2E7D32"/>
            </w:tcBorders>
            <w:shd w:val="clear" w:color="auto" w:fill="2E7D32"/>
          </w:tcPr>
          <w:p w:rsidR="00B07938" w:rsidRDefault="0066020B">
            <w:r>
              <w:rPr>
                <w:b/>
                <w:color w:val="FFFFFF"/>
                <w:sz w:val="28"/>
              </w:rPr>
              <w:lastRenderedPageBreak/>
              <w:t xml:space="preserve">  E5  |  DEĞERLENDİRME (EVALUATE)  —  Öğrenmeyi Ölçme</w:t>
            </w:r>
          </w:p>
        </w:tc>
      </w:tr>
    </w:tbl>
    <w:p w:rsidR="00B07938" w:rsidRDefault="00B07938"/>
    <w:p w:rsidR="00B07938" w:rsidRDefault="0066020B">
      <w:r>
        <w:rPr>
          <w:i/>
          <w:color w:val="2E7D32"/>
          <w:sz w:val="20"/>
        </w:rPr>
        <w:t xml:space="preserve">  Süre: 8 dakika</w:t>
      </w:r>
    </w:p>
    <w:p w:rsidR="00B07938" w:rsidRDefault="0066020B">
      <w:pPr>
        <w:spacing w:before="200"/>
      </w:pPr>
      <w:r>
        <w:rPr>
          <w:b/>
          <w:color w:val="2E7D32"/>
          <w:sz w:val="24"/>
        </w:rPr>
        <w:t xml:space="preserve">  Öz Değerlendirme Kontrol Listesi</w:t>
      </w:r>
    </w:p>
    <w:p w:rsidR="00B07938" w:rsidRDefault="0066020B">
      <w:r>
        <w:rPr>
          <w:sz w:val="20"/>
        </w:rPr>
        <w:t xml:space="preserve">  ☐  Pi Kamera Modülünün bağlantısını ve temel kullanımını açıklayabiliyor musunuz?</w:t>
      </w:r>
    </w:p>
    <w:p w:rsidR="00B07938" w:rsidRDefault="0066020B">
      <w:r>
        <w:rPr>
          <w:sz w:val="20"/>
        </w:rPr>
        <w:t xml:space="preserve">  ☐  HAT ekosistemini ve en az 3 farklı HAT modülünü tanıyabiliyor musunuz?</w:t>
      </w:r>
    </w:p>
    <w:p w:rsidR="00B07938" w:rsidRDefault="0066020B">
      <w:r>
        <w:rPr>
          <w:sz w:val="20"/>
        </w:rPr>
        <w:t xml:space="preserve">  ☐  Pi, Arduino ve ESP32'yi karşılaştırarak proje için doğru platformu seçebiliyor musunuz?</w:t>
      </w:r>
    </w:p>
    <w:p w:rsidR="00B07938" w:rsidRDefault="0066020B">
      <w:pPr>
        <w:spacing w:before="200"/>
      </w:pPr>
      <w:r>
        <w:rPr>
          <w:b/>
          <w:color w:val="2E7D32"/>
          <w:sz w:val="24"/>
        </w:rPr>
        <w:t xml:space="preserve">  Öz Değerlendirme Soruları</w:t>
      </w:r>
    </w:p>
    <w:p w:rsidR="00B07938" w:rsidRDefault="0066020B">
      <w:r>
        <w:rPr>
          <w:b/>
          <w:color w:val="2E7D32"/>
          <w:sz w:val="20"/>
        </w:rPr>
        <w:t xml:space="preserve">  1. </w:t>
      </w:r>
      <w:r>
        <w:rPr>
          <w:sz w:val="20"/>
        </w:rPr>
        <w:t>Pi Kamera Modülü nasıl etkinleştirilir ve kullanılır?</w:t>
      </w:r>
    </w:p>
    <w:p w:rsidR="00B07938" w:rsidRDefault="0066020B">
      <w:r>
        <w:rPr>
          <w:b/>
          <w:color w:val="2E7D32"/>
          <w:sz w:val="20"/>
        </w:rPr>
        <w:t xml:space="preserve">  2. </w:t>
      </w:r>
      <w:r>
        <w:rPr>
          <w:sz w:val="20"/>
        </w:rPr>
        <w:t>HAT nedir ve Sense HAT hangi sensörleri içerir?</w:t>
      </w:r>
    </w:p>
    <w:p w:rsidR="00B07938" w:rsidRDefault="0066020B">
      <w:r>
        <w:rPr>
          <w:b/>
          <w:color w:val="2E7D32"/>
          <w:sz w:val="20"/>
        </w:rPr>
        <w:t xml:space="preserve">  3. </w:t>
      </w:r>
      <w:r>
        <w:rPr>
          <w:sz w:val="20"/>
        </w:rPr>
        <w:t>Arduino ile Raspberry Pi arasındaki temel farklar nelerdir?</w:t>
      </w:r>
    </w:p>
    <w:p w:rsidR="00B07938" w:rsidRDefault="0066020B">
      <w:pPr>
        <w:spacing w:before="200"/>
      </w:pPr>
      <w:r>
        <w:rPr>
          <w:b/>
          <w:color w:val="2E7D32"/>
          <w:sz w:val="24"/>
        </w:rPr>
        <w:t xml:space="preserve">  Biçimlendirici Değerlendirme (Kısa Quiz)</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2E7D32"/>
          </w:tcPr>
          <w:p w:rsidR="00B07938" w:rsidRDefault="0066020B">
            <w:pPr>
              <w:jc w:val="center"/>
            </w:pPr>
            <w:r>
              <w:rPr>
                <w:b/>
                <w:color w:val="FFFFFF"/>
                <w:sz w:val="18"/>
              </w:rPr>
              <w:t>No</w:t>
            </w:r>
          </w:p>
        </w:tc>
        <w:tc>
          <w:tcPr>
            <w:tcW w:w="3213" w:type="dxa"/>
            <w:shd w:val="clear" w:color="auto" w:fill="2E7D32"/>
          </w:tcPr>
          <w:p w:rsidR="00B07938" w:rsidRDefault="0066020B">
            <w:pPr>
              <w:jc w:val="center"/>
            </w:pPr>
            <w:r>
              <w:rPr>
                <w:b/>
                <w:color w:val="FFFFFF"/>
                <w:sz w:val="18"/>
              </w:rPr>
              <w:t>Soru</w:t>
            </w:r>
          </w:p>
        </w:tc>
        <w:tc>
          <w:tcPr>
            <w:tcW w:w="3213" w:type="dxa"/>
            <w:shd w:val="clear" w:color="auto" w:fill="2E7D32"/>
          </w:tcPr>
          <w:p w:rsidR="00B07938" w:rsidRDefault="0066020B">
            <w:pPr>
              <w:jc w:val="center"/>
            </w:pPr>
            <w:r>
              <w:rPr>
                <w:b/>
                <w:color w:val="FFFFFF"/>
                <w:sz w:val="18"/>
              </w:rPr>
              <w:t>Cevap</w:t>
            </w:r>
          </w:p>
        </w:tc>
      </w:tr>
      <w:tr w:rsidR="00B07938">
        <w:trPr>
          <w:jc w:val="center"/>
        </w:trPr>
        <w:tc>
          <w:tcPr>
            <w:tcW w:w="3213" w:type="dxa"/>
          </w:tcPr>
          <w:p w:rsidR="00B07938" w:rsidRDefault="0066020B">
            <w:r>
              <w:rPr>
                <w:sz w:val="18"/>
              </w:rPr>
              <w:t>Raspberry Pi Kamera Modülü hangi port üzerinden bağlanır?</w:t>
            </w:r>
          </w:p>
        </w:tc>
        <w:tc>
          <w:tcPr>
            <w:tcW w:w="3213" w:type="dxa"/>
          </w:tcPr>
          <w:p w:rsidR="00B07938" w:rsidRDefault="0066020B">
            <w:r>
              <w:rPr>
                <w:sz w:val="18"/>
              </w:rPr>
              <w:t>A) USB  B) HDMI  C) CS</w:t>
            </w:r>
            <w:r>
              <w:rPr>
                <w:sz w:val="18"/>
              </w:rPr>
              <w:t>I  D) GPIO</w:t>
            </w:r>
          </w:p>
        </w:tc>
        <w:tc>
          <w:tcPr>
            <w:tcW w:w="3213" w:type="dxa"/>
          </w:tcPr>
          <w:p w:rsidR="00B07938" w:rsidRDefault="0066020B">
            <w:r>
              <w:rPr>
                <w:sz w:val="18"/>
              </w:rPr>
              <w:t>C</w:t>
            </w:r>
          </w:p>
        </w:tc>
      </w:tr>
      <w:tr w:rsidR="00B07938">
        <w:trPr>
          <w:jc w:val="center"/>
        </w:trPr>
        <w:tc>
          <w:tcPr>
            <w:tcW w:w="3213" w:type="dxa"/>
          </w:tcPr>
          <w:p w:rsidR="00B07938" w:rsidRDefault="0066020B">
            <w:r>
              <w:rPr>
                <w:sz w:val="18"/>
              </w:rPr>
              <w:t>Arduino'nun Raspberry Pi'ye göre en büyük avantajı nedir?</w:t>
            </w:r>
          </w:p>
        </w:tc>
        <w:tc>
          <w:tcPr>
            <w:tcW w:w="3213" w:type="dxa"/>
          </w:tcPr>
          <w:p w:rsidR="00B07938" w:rsidRDefault="0066020B">
            <w:r>
              <w:rPr>
                <w:sz w:val="18"/>
              </w:rPr>
              <w:t>A) Daha fazla RAM  B) İşletim sistemi desteği  C) Gerçek zamanlı kontrol  D) Wi-Fi desteği</w:t>
            </w:r>
          </w:p>
        </w:tc>
        <w:tc>
          <w:tcPr>
            <w:tcW w:w="3213" w:type="dxa"/>
          </w:tcPr>
          <w:p w:rsidR="00B07938" w:rsidRDefault="0066020B">
            <w:r>
              <w:rPr>
                <w:sz w:val="18"/>
              </w:rPr>
              <w:t>C</w:t>
            </w:r>
          </w:p>
        </w:tc>
      </w:tr>
      <w:tr w:rsidR="00B07938">
        <w:trPr>
          <w:jc w:val="center"/>
        </w:trPr>
        <w:tc>
          <w:tcPr>
            <w:tcW w:w="3213" w:type="dxa"/>
          </w:tcPr>
          <w:p w:rsidR="00B07938" w:rsidRDefault="0066020B">
            <w:r>
              <w:rPr>
                <w:sz w:val="18"/>
              </w:rPr>
              <w:t>ESP32'nin IoT projelerinde tercih edilmesinin başlıca nedeni nedir?</w:t>
            </w:r>
          </w:p>
        </w:tc>
        <w:tc>
          <w:tcPr>
            <w:tcW w:w="3213" w:type="dxa"/>
          </w:tcPr>
          <w:p w:rsidR="00B07938" w:rsidRDefault="0066020B">
            <w:r>
              <w:rPr>
                <w:sz w:val="18"/>
              </w:rPr>
              <w:t xml:space="preserve">A) Yüksek işlem gücü  </w:t>
            </w:r>
            <w:r>
              <w:rPr>
                <w:sz w:val="18"/>
              </w:rPr>
              <w:t>B) Dahili Wi-Fi ve düşük güç tüketimi  C) Linux desteği  D) HDMI çıkışı</w:t>
            </w:r>
          </w:p>
        </w:tc>
        <w:tc>
          <w:tcPr>
            <w:tcW w:w="3213" w:type="dxa"/>
          </w:tcPr>
          <w:p w:rsidR="00B07938" w:rsidRDefault="0066020B">
            <w:r>
              <w:rPr>
                <w:sz w:val="18"/>
              </w:rPr>
              <w:t>B</w:t>
            </w:r>
          </w:p>
        </w:tc>
      </w:tr>
    </w:tbl>
    <w:p w:rsidR="00B07938" w:rsidRDefault="00B07938"/>
    <w:p w:rsidR="00B07938" w:rsidRDefault="0066020B">
      <w:pPr>
        <w:spacing w:before="200"/>
      </w:pPr>
      <w:r>
        <w:rPr>
          <w:b/>
          <w:color w:val="2E7D32"/>
          <w:sz w:val="24"/>
        </w:rPr>
        <w:t xml:space="preserve">  Tartışma Soruları</w:t>
      </w:r>
    </w:p>
    <w:p w:rsidR="00B07938" w:rsidRDefault="0066020B">
      <w:r>
        <w:rPr>
          <w:b/>
          <w:color w:val="2E7D32"/>
          <w:sz w:val="20"/>
        </w:rPr>
        <w:t>Açık Uçlu:</w:t>
      </w:r>
    </w:p>
    <w:p w:rsidR="00B07938" w:rsidRDefault="0066020B">
      <w:r>
        <w:rPr>
          <w:b/>
          <w:color w:val="2E7D32"/>
          <w:sz w:val="20"/>
        </w:rPr>
        <w:t xml:space="preserve">  1. </w:t>
      </w:r>
      <w:r>
        <w:rPr>
          <w:sz w:val="20"/>
        </w:rPr>
        <w:t>Tek bir 'en iyi' mikro bilgisayar platformu var mıdır yoksa her proje için farklı bir platform mı seçilmelidir? Standartlaşma mı yoksa çeşitlili</w:t>
      </w:r>
      <w:r>
        <w:rPr>
          <w:sz w:val="20"/>
        </w:rPr>
        <w:t>k mi daha faydalıdır?</w:t>
      </w:r>
    </w:p>
    <w:p w:rsidR="00B07938" w:rsidRDefault="0066020B">
      <w:r>
        <w:rPr>
          <w:b/>
          <w:color w:val="2E7D32"/>
          <w:sz w:val="20"/>
        </w:rPr>
        <w:t>Eleştirel Düşünme:</w:t>
      </w:r>
    </w:p>
    <w:p w:rsidR="00B07938" w:rsidRDefault="0066020B">
      <w:r>
        <w:rPr>
          <w:b/>
          <w:color w:val="2E7D32"/>
          <w:sz w:val="20"/>
        </w:rPr>
        <w:t xml:space="preserve">  1. </w:t>
      </w:r>
      <w:r>
        <w:rPr>
          <w:sz w:val="20"/>
        </w:rPr>
        <w:t>Raspberry Pi Foundation bir eğitim kuruluşu olmasına rağmen Pi, ticari ürünlerde de yaygın kullanılıyor. Bu durum Pi'nin tedarik sorunlarına (2021-2023 kıtlığı) ve fiyat artışlarına yol açtı. Eğitim misyonu ile</w:t>
      </w:r>
      <w:r>
        <w:rPr>
          <w:sz w:val="20"/>
        </w:rPr>
        <w:t xml:space="preserve"> ticari talep arasındaki denge nasıl sağlanmalıdır?</w:t>
      </w:r>
    </w:p>
    <w:p w:rsidR="00B07938" w:rsidRDefault="0066020B">
      <w:pPr>
        <w:jc w:val="center"/>
      </w:pPr>
      <w:r>
        <w:rPr>
          <w:color w:val="BDBDBD"/>
          <w:sz w:val="12"/>
        </w:rPr>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C62828"/>
              <w:left w:val="single" w:sz="10" w:space="0" w:color="C62828"/>
              <w:bottom w:val="single" w:sz="10" w:space="0" w:color="C62828"/>
              <w:right w:val="single" w:sz="10" w:space="0" w:color="C62828"/>
            </w:tcBorders>
            <w:shd w:val="clear" w:color="auto" w:fill="C62828"/>
          </w:tcPr>
          <w:p w:rsidR="00B07938" w:rsidRDefault="0066020B">
            <w:r>
              <w:rPr>
                <w:b/>
                <w:color w:val="FFFFFF"/>
                <w:sz w:val="28"/>
              </w:rPr>
              <w:lastRenderedPageBreak/>
              <w:t xml:space="preserve">  UYGULAMALAR  |  Hands-On Uygulama Etkinlikleri</w:t>
            </w:r>
          </w:p>
        </w:tc>
      </w:tr>
    </w:tbl>
    <w:p w:rsidR="00B07938" w:rsidRDefault="00B07938"/>
    <w:p w:rsidR="00B07938" w:rsidRDefault="0066020B">
      <w:pPr>
        <w:spacing w:before="200"/>
      </w:pPr>
      <w:r>
        <w:rPr>
          <w:b/>
          <w:color w:val="C62828"/>
          <w:sz w:val="24"/>
        </w:rPr>
        <w:t xml:space="preserve">  Adım Adım Uygulama: "Çevresel Donanım ve Platform Karşılaştırma Uygulaması"</w:t>
      </w:r>
    </w:p>
    <w:p w:rsidR="00B07938" w:rsidRDefault="0066020B">
      <w:r>
        <w:rPr>
          <w:b/>
          <w:color w:val="1B2A4A"/>
          <w:sz w:val="20"/>
        </w:rPr>
        <w:t xml:space="preserve">Hedef: </w:t>
      </w:r>
      <w:r>
        <w:rPr>
          <w:sz w:val="20"/>
        </w:rPr>
        <w:t>Pi ekosistemindeki çevresel donanımları tanıma ve proje gereksinimlerine göre platform seçimi yapabilme</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Adım</w:t>
            </w:r>
          </w:p>
        </w:tc>
        <w:tc>
          <w:tcPr>
            <w:tcW w:w="3213" w:type="dxa"/>
            <w:shd w:val="clear" w:color="auto" w:fill="C62828"/>
          </w:tcPr>
          <w:p w:rsidR="00B07938" w:rsidRDefault="0066020B">
            <w:pPr>
              <w:jc w:val="center"/>
            </w:pPr>
            <w:r>
              <w:rPr>
                <w:b/>
                <w:color w:val="FFFFFF"/>
                <w:sz w:val="18"/>
              </w:rPr>
              <w:t>İşlem</w:t>
            </w:r>
          </w:p>
        </w:tc>
        <w:tc>
          <w:tcPr>
            <w:tcW w:w="3213" w:type="dxa"/>
            <w:shd w:val="clear" w:color="auto" w:fill="C62828"/>
          </w:tcPr>
          <w:p w:rsidR="00B07938" w:rsidRDefault="0066020B">
            <w:pPr>
              <w:jc w:val="center"/>
            </w:pPr>
            <w:r>
              <w:rPr>
                <w:b/>
                <w:color w:val="FFFFFF"/>
                <w:sz w:val="18"/>
              </w:rPr>
              <w:t>Beklenen Sonuç</w:t>
            </w:r>
          </w:p>
        </w:tc>
      </w:tr>
      <w:tr w:rsidR="00B07938">
        <w:trPr>
          <w:jc w:val="center"/>
        </w:trPr>
        <w:tc>
          <w:tcPr>
            <w:tcW w:w="3213" w:type="dxa"/>
          </w:tcPr>
          <w:p w:rsidR="00B07938" w:rsidRDefault="0066020B">
            <w:r>
              <w:rPr>
                <w:sz w:val="18"/>
              </w:rPr>
              <w:t>1</w:t>
            </w:r>
          </w:p>
        </w:tc>
        <w:tc>
          <w:tcPr>
            <w:tcW w:w="3213" w:type="dxa"/>
          </w:tcPr>
          <w:p w:rsidR="00B07938" w:rsidRDefault="0066020B">
            <w:r>
              <w:rPr>
                <w:sz w:val="18"/>
              </w:rPr>
              <w:t>Pi Kamera Modülünü inceleyin, bağlantı</w:t>
            </w:r>
            <w:r>
              <w:rPr>
                <w:sz w:val="18"/>
              </w:rPr>
              <w:t xml:space="preserve"> yöntemini ve temel komutları (libcamera-still, libcamera-vid) öğrenin</w:t>
            </w:r>
          </w:p>
        </w:tc>
        <w:tc>
          <w:tcPr>
            <w:tcW w:w="3213" w:type="dxa"/>
          </w:tcPr>
          <w:p w:rsidR="00B07938" w:rsidRDefault="0066020B">
            <w:r>
              <w:rPr>
                <w:sz w:val="18"/>
              </w:rPr>
              <w:t>5 dk</w:t>
            </w:r>
          </w:p>
        </w:tc>
      </w:tr>
      <w:tr w:rsidR="00B07938">
        <w:trPr>
          <w:jc w:val="center"/>
        </w:trPr>
        <w:tc>
          <w:tcPr>
            <w:tcW w:w="3213" w:type="dxa"/>
          </w:tcPr>
          <w:p w:rsidR="00B07938" w:rsidRDefault="0066020B">
            <w:r>
              <w:rPr>
                <w:sz w:val="18"/>
              </w:rPr>
              <w:t>2</w:t>
            </w:r>
          </w:p>
        </w:tc>
        <w:tc>
          <w:tcPr>
            <w:tcW w:w="3213" w:type="dxa"/>
          </w:tcPr>
          <w:p w:rsidR="00B07938" w:rsidRDefault="0066020B">
            <w:r>
              <w:rPr>
                <w:sz w:val="18"/>
              </w:rPr>
              <w:t>Sense HAT ve diğer HAT modüllerini araştırın, her birinin kullanım alanını listeleyin</w:t>
            </w:r>
          </w:p>
        </w:tc>
        <w:tc>
          <w:tcPr>
            <w:tcW w:w="3213" w:type="dxa"/>
          </w:tcPr>
          <w:p w:rsidR="00B07938" w:rsidRDefault="0066020B">
            <w:r>
              <w:rPr>
                <w:sz w:val="18"/>
              </w:rPr>
              <w:t>5 dk</w:t>
            </w:r>
          </w:p>
        </w:tc>
      </w:tr>
      <w:tr w:rsidR="00B07938">
        <w:trPr>
          <w:jc w:val="center"/>
        </w:trPr>
        <w:tc>
          <w:tcPr>
            <w:tcW w:w="3213" w:type="dxa"/>
          </w:tcPr>
          <w:p w:rsidR="00B07938" w:rsidRDefault="0066020B">
            <w:r>
              <w:rPr>
                <w:sz w:val="18"/>
              </w:rPr>
              <w:t>3</w:t>
            </w:r>
          </w:p>
        </w:tc>
        <w:tc>
          <w:tcPr>
            <w:tcW w:w="3213" w:type="dxa"/>
          </w:tcPr>
          <w:p w:rsidR="00B07938" w:rsidRDefault="0066020B">
            <w:r>
              <w:rPr>
                <w:sz w:val="18"/>
              </w:rPr>
              <w:t>Pi, Arduino, ESP32 ve BeagleBone karşılaştırma tablosunu doldurun (en az 8 kriter)</w:t>
            </w:r>
          </w:p>
        </w:tc>
        <w:tc>
          <w:tcPr>
            <w:tcW w:w="3213" w:type="dxa"/>
          </w:tcPr>
          <w:p w:rsidR="00B07938" w:rsidRDefault="0066020B">
            <w:r>
              <w:rPr>
                <w:sz w:val="18"/>
              </w:rPr>
              <w:t>5 dk</w:t>
            </w:r>
          </w:p>
        </w:tc>
      </w:tr>
      <w:tr w:rsidR="00B07938">
        <w:trPr>
          <w:jc w:val="center"/>
        </w:trPr>
        <w:tc>
          <w:tcPr>
            <w:tcW w:w="3213" w:type="dxa"/>
          </w:tcPr>
          <w:p w:rsidR="00B07938" w:rsidRDefault="0066020B">
            <w:r>
              <w:rPr>
                <w:sz w:val="18"/>
              </w:rPr>
              <w:t>4</w:t>
            </w:r>
          </w:p>
        </w:tc>
        <w:tc>
          <w:tcPr>
            <w:tcW w:w="3213" w:type="dxa"/>
          </w:tcPr>
          <w:p w:rsidR="00B07938" w:rsidRDefault="0066020B">
            <w:r>
              <w:rPr>
                <w:sz w:val="18"/>
              </w:rPr>
              <w:t>Verilen proje senaryoları için platform seçimi yapın ve gerekçelendirin</w:t>
            </w:r>
          </w:p>
        </w:tc>
        <w:tc>
          <w:tcPr>
            <w:tcW w:w="3213" w:type="dxa"/>
          </w:tcPr>
          <w:p w:rsidR="00B07938" w:rsidRDefault="0066020B">
            <w:r>
              <w:rPr>
                <w:sz w:val="18"/>
              </w:rPr>
              <w:t>5 dk</w:t>
            </w:r>
          </w:p>
        </w:tc>
      </w:tr>
    </w:tbl>
    <w:p w:rsidR="00B07938" w:rsidRDefault="00B07938"/>
    <w:p w:rsidR="00B07938" w:rsidRDefault="0066020B">
      <w:r>
        <w:rPr>
          <w:b/>
          <w:color w:val="1B2A4A"/>
          <w:sz w:val="20"/>
        </w:rPr>
        <w:t xml:space="preserve">Tamamlanma Kriteri: </w:t>
      </w:r>
      <w:r>
        <w:rPr>
          <w:sz w:val="20"/>
        </w:rPr>
        <w:t>Kamera kullanımı kavranmış, HAT modülleri listelenmiş, karşılaştırma tablosu tamamlanmış ve platform seçimleri gerekçelendirilmiş olmalı</w:t>
      </w:r>
    </w:p>
    <w:p w:rsidR="00B07938" w:rsidRDefault="0066020B">
      <w:pPr>
        <w:jc w:val="center"/>
      </w:pPr>
      <w:r>
        <w:rPr>
          <w:color w:val="BDBDBD"/>
          <w:sz w:val="12"/>
        </w:rPr>
        <w:t>____________</w:t>
      </w:r>
      <w:r>
        <w:rPr>
          <w:color w:val="BDBDBD"/>
          <w:sz w:val="12"/>
        </w:rPr>
        <w:t>____________________________________________________________________</w:t>
      </w:r>
    </w:p>
    <w:p w:rsidR="00B07938" w:rsidRDefault="0066020B">
      <w:pPr>
        <w:spacing w:before="200"/>
      </w:pPr>
      <w:r>
        <w:rPr>
          <w:b/>
          <w:color w:val="C62828"/>
          <w:sz w:val="24"/>
        </w:rPr>
        <w:t xml:space="preserve">  Canlı Demo: "Pi Kamera ve Çevresel Donanım Gösterimi"</w:t>
      </w:r>
    </w:p>
    <w:p w:rsidR="00B07938" w:rsidRDefault="0066020B">
      <w:r>
        <w:rPr>
          <w:b/>
          <w:color w:val="1B2A4A"/>
          <w:sz w:val="20"/>
        </w:rPr>
        <w:t xml:space="preserve">Eğitmenin Gösterdiği: </w:t>
      </w:r>
      <w:r>
        <w:rPr>
          <w:sz w:val="20"/>
        </w:rPr>
        <w:t xml:space="preserve">Pi Kamera Modülünü bağlayarak fotoğraf ve video çekimi gösterir; farklı mikro bilgisayar kartlarını fiziksel </w:t>
      </w:r>
      <w:r>
        <w:rPr>
          <w:sz w:val="20"/>
        </w:rPr>
        <w:t>olarak karşılaştırır.</w:t>
      </w:r>
    </w:p>
    <w:p w:rsidR="00B07938" w:rsidRDefault="0066020B">
      <w:r>
        <w:rPr>
          <w:b/>
          <w:color w:val="1B2A4A"/>
          <w:sz w:val="20"/>
        </w:rPr>
        <w:t xml:space="preserve">Öğrencinin Tekrarladığı: </w:t>
      </w:r>
      <w:r>
        <w:rPr>
          <w:sz w:val="20"/>
        </w:rPr>
        <w:t>Eğitmeni izler, kamera komutlarını not alır ve karşılaştırma tablosunu doldurur.</w:t>
      </w:r>
    </w:p>
    <w:p w:rsidR="00B07938" w:rsidRDefault="0066020B">
      <w:r>
        <w:rPr>
          <w:b/>
          <w:color w:val="1B2A4A"/>
          <w:sz w:val="20"/>
        </w:rPr>
        <w:t xml:space="preserve">Dikkat Noktaları: </w:t>
      </w:r>
      <w:r>
        <w:rPr>
          <w:sz w:val="20"/>
        </w:rPr>
        <w:t>Kamera modülü bağlantısı Pi kapalıyken yapılmalıdır; şerit kablo konnektörü hassastır ve dikkatli takılmalıdır</w:t>
      </w:r>
      <w:r>
        <w:rPr>
          <w:sz w:val="20"/>
        </w:rPr>
        <w:t>.</w:t>
      </w:r>
    </w:p>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Pratik Alıştırmalar</w:t>
      </w:r>
    </w:p>
    <w:tbl>
      <w:tblPr>
        <w:tblStyle w:val="TabloKlavuzu"/>
        <w:tblW w:w="0" w:type="auto"/>
        <w:jc w:val="center"/>
        <w:tblLook w:val="04A0" w:firstRow="1" w:lastRow="0" w:firstColumn="1" w:lastColumn="0" w:noHBand="0" w:noVBand="1"/>
      </w:tblPr>
      <w:tblGrid>
        <w:gridCol w:w="3213"/>
        <w:gridCol w:w="3213"/>
        <w:gridCol w:w="3213"/>
      </w:tblGrid>
      <w:tr w:rsidR="00B07938">
        <w:trPr>
          <w:jc w:val="center"/>
        </w:trPr>
        <w:tc>
          <w:tcPr>
            <w:tcW w:w="3213" w:type="dxa"/>
            <w:shd w:val="clear" w:color="auto" w:fill="C62828"/>
          </w:tcPr>
          <w:p w:rsidR="00B07938" w:rsidRDefault="0066020B">
            <w:pPr>
              <w:jc w:val="center"/>
            </w:pPr>
            <w:r>
              <w:rPr>
                <w:b/>
                <w:color w:val="FFFFFF"/>
                <w:sz w:val="18"/>
              </w:rPr>
              <w:t>No</w:t>
            </w:r>
          </w:p>
        </w:tc>
        <w:tc>
          <w:tcPr>
            <w:tcW w:w="3213" w:type="dxa"/>
            <w:shd w:val="clear" w:color="auto" w:fill="C62828"/>
          </w:tcPr>
          <w:p w:rsidR="00B07938" w:rsidRDefault="0066020B">
            <w:pPr>
              <w:jc w:val="center"/>
            </w:pPr>
            <w:r>
              <w:rPr>
                <w:b/>
                <w:color w:val="FFFFFF"/>
                <w:sz w:val="18"/>
              </w:rPr>
              <w:t>Zorluk</w:t>
            </w:r>
          </w:p>
        </w:tc>
        <w:tc>
          <w:tcPr>
            <w:tcW w:w="3213" w:type="dxa"/>
            <w:shd w:val="clear" w:color="auto" w:fill="C62828"/>
          </w:tcPr>
          <w:p w:rsidR="00B07938" w:rsidRDefault="0066020B">
            <w:pPr>
              <w:jc w:val="center"/>
            </w:pPr>
            <w:r>
              <w:rPr>
                <w:b/>
                <w:color w:val="FFFFFF"/>
                <w:sz w:val="18"/>
              </w:rPr>
              <w:t>Görev</w:t>
            </w:r>
          </w:p>
        </w:tc>
      </w:tr>
      <w:tr w:rsidR="00B07938">
        <w:trPr>
          <w:jc w:val="center"/>
        </w:trPr>
        <w:tc>
          <w:tcPr>
            <w:tcW w:w="3213" w:type="dxa"/>
          </w:tcPr>
          <w:p w:rsidR="00B07938" w:rsidRDefault="0066020B">
            <w:r>
              <w:rPr>
                <w:sz w:val="18"/>
              </w:rPr>
              <w:t>Donanım Eşleştirme</w:t>
            </w:r>
          </w:p>
        </w:tc>
        <w:tc>
          <w:tcPr>
            <w:tcW w:w="3213" w:type="dxa"/>
          </w:tcPr>
          <w:p w:rsidR="00B07938" w:rsidRDefault="0066020B">
            <w:r>
              <w:rPr>
                <w:sz w:val="18"/>
              </w:rPr>
              <w:t xml:space="preserve">Verilen 10 çevresel donanımı (kamera, sensör, HAT, modül) doğru bağlantı portuyla (CSI, DSI, GPIO, USB, I2C) </w:t>
            </w:r>
            <w:r>
              <w:rPr>
                <w:sz w:val="18"/>
              </w:rPr>
              <w:t>eşleştirin</w:t>
            </w:r>
          </w:p>
        </w:tc>
        <w:tc>
          <w:tcPr>
            <w:tcW w:w="3213" w:type="dxa"/>
          </w:tcPr>
          <w:p w:rsidR="00B07938" w:rsidRDefault="0066020B">
            <w:r>
              <w:rPr>
                <w:sz w:val="18"/>
              </w:rPr>
              <w:t>Kolay</w:t>
            </w:r>
          </w:p>
        </w:tc>
      </w:tr>
      <w:tr w:rsidR="00B07938">
        <w:trPr>
          <w:jc w:val="center"/>
        </w:trPr>
        <w:tc>
          <w:tcPr>
            <w:tcW w:w="3213" w:type="dxa"/>
          </w:tcPr>
          <w:p w:rsidR="00B07938" w:rsidRDefault="0066020B">
            <w:r>
              <w:rPr>
                <w:sz w:val="18"/>
              </w:rPr>
              <w:t>Platform Seçim Senaryoları</w:t>
            </w:r>
          </w:p>
        </w:tc>
        <w:tc>
          <w:tcPr>
            <w:tcW w:w="3213" w:type="dxa"/>
          </w:tcPr>
          <w:p w:rsidR="00B07938" w:rsidRDefault="0066020B">
            <w:r>
              <w:rPr>
                <w:sz w:val="18"/>
              </w:rPr>
              <w:t>5 farklı proje senaryosu için en uygun platformu seçin ve teknik gerekçe yazın</w:t>
            </w:r>
          </w:p>
        </w:tc>
        <w:tc>
          <w:tcPr>
            <w:tcW w:w="3213" w:type="dxa"/>
          </w:tcPr>
          <w:p w:rsidR="00B07938" w:rsidRDefault="0066020B">
            <w:r>
              <w:rPr>
                <w:sz w:val="18"/>
              </w:rPr>
              <w:t>Orta</w:t>
            </w:r>
          </w:p>
        </w:tc>
      </w:tr>
      <w:tr w:rsidR="00B07938">
        <w:trPr>
          <w:jc w:val="center"/>
        </w:trPr>
        <w:tc>
          <w:tcPr>
            <w:tcW w:w="3213" w:type="dxa"/>
          </w:tcPr>
          <w:p w:rsidR="00B07938" w:rsidRDefault="0066020B">
            <w:r>
              <w:rPr>
                <w:sz w:val="18"/>
              </w:rPr>
              <w:t>Hibrit Sistem Tasarımı</w:t>
            </w:r>
          </w:p>
        </w:tc>
        <w:tc>
          <w:tcPr>
            <w:tcW w:w="3213" w:type="dxa"/>
          </w:tcPr>
          <w:p w:rsidR="00B07938" w:rsidRDefault="0066020B">
            <w:r>
              <w:rPr>
                <w:sz w:val="18"/>
              </w:rPr>
              <w:t>Akıllı tarım projesi için Pi + Arduino + ESP32 kombinasyonu tasarlayın: her platformun görevini, bağlan</w:t>
            </w:r>
            <w:r>
              <w:rPr>
                <w:sz w:val="18"/>
              </w:rPr>
              <w:t>tı yöntemini ve veri akışını belirleyin</w:t>
            </w:r>
          </w:p>
        </w:tc>
        <w:tc>
          <w:tcPr>
            <w:tcW w:w="3213" w:type="dxa"/>
          </w:tcPr>
          <w:p w:rsidR="00B07938" w:rsidRDefault="0066020B">
            <w:r>
              <w:rPr>
                <w:sz w:val="18"/>
              </w:rPr>
              <w:t>Zor</w:t>
            </w:r>
          </w:p>
        </w:tc>
      </w:tr>
    </w:tbl>
    <w:p w:rsidR="00B07938" w:rsidRDefault="00B07938"/>
    <w:p w:rsidR="00B07938" w:rsidRDefault="0066020B">
      <w:pPr>
        <w:jc w:val="center"/>
      </w:pPr>
      <w:r>
        <w:rPr>
          <w:color w:val="BDBDBD"/>
          <w:sz w:val="12"/>
        </w:rPr>
        <w:t>________________________________________________________________________________</w:t>
      </w:r>
    </w:p>
    <w:p w:rsidR="00B07938" w:rsidRDefault="0066020B">
      <w:pPr>
        <w:spacing w:before="200"/>
      </w:pPr>
      <w:r>
        <w:rPr>
          <w:b/>
          <w:color w:val="C62828"/>
          <w:sz w:val="24"/>
        </w:rPr>
        <w:t xml:space="preserve">  Vaka Çalışması: "Startup Ürün Geliştirme"</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C62828"/>
              <w:left w:val="single" w:sz="8" w:space="0" w:color="C62828"/>
              <w:bottom w:val="single" w:sz="8" w:space="0" w:color="C62828"/>
              <w:right w:val="single" w:sz="8" w:space="0" w:color="C62828"/>
            </w:tcBorders>
            <w:shd w:val="clear" w:color="auto" w:fill="FFF3E0"/>
          </w:tcPr>
          <w:p w:rsidR="00B07938" w:rsidRDefault="0066020B">
            <w:r>
              <w:rPr>
                <w:sz w:val="20"/>
              </w:rPr>
              <w:t xml:space="preserve">Bir startup, ev kullanıcıları için akıllı bitki bakım sistemi geliştirmek istiyor. </w:t>
            </w:r>
            <w:r>
              <w:rPr>
                <w:sz w:val="20"/>
              </w:rPr>
              <w:t>Ürün gereksinimleri: toprak nemi, sıcaklık ve ışık ölçümü, otomatik sulama, kamera ile bitki izleme, mobil uygulama üzerinden uzaktan erişim, Wi-Fi bağlantısı, pil ile en az 1 hafta çalışma, birim maliyet $30 altında. Prototip için hangi platformu/platform</w:t>
            </w:r>
            <w:r>
              <w:rPr>
                <w:sz w:val="20"/>
              </w:rPr>
              <w:t xml:space="preserve">ları seçersiniz? Seri </w:t>
            </w:r>
            <w:r>
              <w:rPr>
                <w:sz w:val="20"/>
              </w:rPr>
              <w:lastRenderedPageBreak/>
              <w:t>üretim için farklı bir tercih yapar mısınız? Maliyet, güç tüketimi, geliştirme süresi ve ölçeklenebilirlik açısından analiz yapın.</w:t>
            </w:r>
          </w:p>
        </w:tc>
      </w:tr>
    </w:tbl>
    <w:p w:rsidR="00B07938" w:rsidRDefault="00B07938"/>
    <w:p w:rsidR="00B07938" w:rsidRDefault="0066020B">
      <w:r>
        <w:rPr>
          <w:b/>
          <w:color w:val="1B2A4A"/>
          <w:sz w:val="20"/>
        </w:rPr>
        <w:t xml:space="preserve">Beklenen Çıktı: </w:t>
      </w:r>
      <w:r>
        <w:rPr>
          <w:sz w:val="20"/>
        </w:rPr>
        <w:t xml:space="preserve">Prototip platform seçimi ve gerekçesi, seri üretim platform önerisi, maliyet analizi </w:t>
      </w:r>
      <w:r>
        <w:rPr>
          <w:sz w:val="20"/>
        </w:rPr>
        <w:t>tablosu, güç tüketimi hesaplaması ve ölçeklenebilirlik değerlendirmesi</w:t>
      </w:r>
    </w:p>
    <w:p w:rsidR="00B07938" w:rsidRDefault="0066020B">
      <w:pPr>
        <w:jc w:val="center"/>
      </w:pPr>
      <w:r>
        <w:rPr>
          <w:color w:val="BDBDBD"/>
          <w:sz w:val="12"/>
        </w:rPr>
        <w:t>________________________________________________________________________________</w:t>
      </w:r>
    </w:p>
    <w:p w:rsidR="00B07938" w:rsidRDefault="0066020B">
      <w:r>
        <w:br w:type="page"/>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555555"/>
              <w:left w:val="single" w:sz="10" w:space="0" w:color="555555"/>
              <w:bottom w:val="single" w:sz="10" w:space="0" w:color="555555"/>
              <w:right w:val="single" w:sz="10" w:space="0" w:color="555555"/>
            </w:tcBorders>
            <w:shd w:val="clear" w:color="auto" w:fill="555555"/>
          </w:tcPr>
          <w:p w:rsidR="00B07938" w:rsidRDefault="0066020B">
            <w:r>
              <w:rPr>
                <w:b/>
                <w:color w:val="FFFFFF"/>
                <w:sz w:val="28"/>
              </w:rPr>
              <w:lastRenderedPageBreak/>
              <w:t xml:space="preserve">  DERS SONU  |  Özet, Kapanış ve Köprü</w:t>
            </w:r>
          </w:p>
        </w:tc>
      </w:tr>
    </w:tbl>
    <w:p w:rsidR="00B07938" w:rsidRDefault="00B07938"/>
    <w:p w:rsidR="00B07938" w:rsidRDefault="0066020B">
      <w:pPr>
        <w:spacing w:before="200"/>
      </w:pPr>
      <w:r>
        <w:rPr>
          <w:b/>
          <w:color w:val="757575"/>
          <w:sz w:val="24"/>
        </w:rPr>
        <w:t xml:space="preserve">  Özet</w:t>
      </w:r>
    </w:p>
    <w:p w:rsidR="00B07938" w:rsidRDefault="0066020B">
      <w:r>
        <w:rPr>
          <w:sz w:val="20"/>
        </w:rPr>
        <w:t xml:space="preserve">Bu derste Raspberry Pi çevresel donanımlarını (kamera </w:t>
      </w:r>
      <w:r>
        <w:rPr>
          <w:sz w:val="20"/>
        </w:rPr>
        <w:t>modülü, Sense HAT, sensörler), HAT ekosistemini ve Arduino, BeagleBone, ESP32 gibi alternatif mikro bilgisayar/mikrodenetleyici platformlarını karşılaştırmalı olarak öğrendik.</w:t>
      </w:r>
    </w:p>
    <w:p w:rsidR="00B07938" w:rsidRDefault="0066020B">
      <w:pPr>
        <w:spacing w:before="200"/>
      </w:pPr>
      <w:r>
        <w:rPr>
          <w:b/>
          <w:color w:val="757575"/>
          <w:sz w:val="24"/>
        </w:rPr>
        <w:t xml:space="preserve">  Anahtar Kavramlar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F5F5F5"/>
          </w:tcPr>
          <w:p w:rsidR="00B07938" w:rsidRDefault="0066020B">
            <w:r>
              <w:rPr>
                <w:b/>
                <w:color w:val="1B2A4A"/>
                <w:sz w:val="20"/>
              </w:rPr>
              <w:t xml:space="preserve">  Pi Kamera Modülü</w:t>
            </w:r>
          </w:p>
        </w:tc>
        <w:tc>
          <w:tcPr>
            <w:tcW w:w="4819" w:type="dxa"/>
            <w:shd w:val="clear" w:color="auto" w:fill="F5F5F5"/>
          </w:tcPr>
          <w:p w:rsidR="00B07938" w:rsidRDefault="0066020B">
            <w:r>
              <w:rPr>
                <w:b/>
                <w:color w:val="1B2A4A"/>
                <w:sz w:val="20"/>
              </w:rPr>
              <w:t xml:space="preserve">  HAT Ekosistemi</w:t>
            </w:r>
          </w:p>
        </w:tc>
      </w:tr>
      <w:tr w:rsidR="00B07938">
        <w:trPr>
          <w:jc w:val="center"/>
        </w:trPr>
        <w:tc>
          <w:tcPr>
            <w:tcW w:w="4819" w:type="dxa"/>
            <w:shd w:val="clear" w:color="auto" w:fill="F5F5F5"/>
          </w:tcPr>
          <w:p w:rsidR="00B07938" w:rsidRDefault="0066020B">
            <w:r>
              <w:rPr>
                <w:b/>
                <w:color w:val="1B2A4A"/>
                <w:sz w:val="20"/>
              </w:rPr>
              <w:t xml:space="preserve">  Sense HAT</w:t>
            </w:r>
          </w:p>
        </w:tc>
        <w:tc>
          <w:tcPr>
            <w:tcW w:w="4819" w:type="dxa"/>
            <w:shd w:val="clear" w:color="auto" w:fill="F5F5F5"/>
          </w:tcPr>
          <w:p w:rsidR="00B07938" w:rsidRDefault="0066020B">
            <w:r>
              <w:rPr>
                <w:b/>
                <w:color w:val="1B2A4A"/>
                <w:sz w:val="20"/>
              </w:rPr>
              <w:t xml:space="preserve">  Arduino</w:t>
            </w:r>
          </w:p>
        </w:tc>
      </w:tr>
      <w:tr w:rsidR="00B07938">
        <w:trPr>
          <w:jc w:val="center"/>
        </w:trPr>
        <w:tc>
          <w:tcPr>
            <w:tcW w:w="4819" w:type="dxa"/>
            <w:shd w:val="clear" w:color="auto" w:fill="F5F5F5"/>
          </w:tcPr>
          <w:p w:rsidR="00B07938" w:rsidRDefault="0066020B">
            <w:r>
              <w:rPr>
                <w:b/>
                <w:color w:val="1B2A4A"/>
                <w:sz w:val="20"/>
              </w:rPr>
              <w:t xml:space="preserve">  ESP32</w:t>
            </w:r>
          </w:p>
        </w:tc>
        <w:tc>
          <w:tcPr>
            <w:tcW w:w="4819" w:type="dxa"/>
            <w:shd w:val="clear" w:color="auto" w:fill="F5F5F5"/>
          </w:tcPr>
          <w:p w:rsidR="00B07938" w:rsidRDefault="0066020B">
            <w:r>
              <w:rPr>
                <w:b/>
                <w:color w:val="1B2A4A"/>
                <w:sz w:val="20"/>
              </w:rPr>
              <w:t xml:space="preserve">  BeagleBone</w:t>
            </w:r>
          </w:p>
        </w:tc>
      </w:tr>
      <w:tr w:rsidR="00B07938">
        <w:trPr>
          <w:jc w:val="center"/>
        </w:trPr>
        <w:tc>
          <w:tcPr>
            <w:tcW w:w="4819" w:type="dxa"/>
            <w:shd w:val="clear" w:color="auto" w:fill="F5F5F5"/>
          </w:tcPr>
          <w:p w:rsidR="00B07938" w:rsidRDefault="0066020B">
            <w:r>
              <w:rPr>
                <w:b/>
                <w:color w:val="1B2A4A"/>
                <w:sz w:val="20"/>
              </w:rPr>
              <w:t xml:space="preserve">  Platform Karşılaştırma</w:t>
            </w:r>
          </w:p>
        </w:tc>
        <w:tc>
          <w:tcPr>
            <w:tcW w:w="4819" w:type="dxa"/>
          </w:tcPr>
          <w:p w:rsidR="00B07938" w:rsidRDefault="00B07938"/>
        </w:tc>
      </w:tr>
    </w:tbl>
    <w:p w:rsidR="00B07938" w:rsidRDefault="00B07938"/>
    <w:p w:rsidR="00B07938" w:rsidRDefault="0066020B">
      <w:pPr>
        <w:spacing w:before="200"/>
      </w:pPr>
      <w:r>
        <w:rPr>
          <w:b/>
          <w:color w:val="757575"/>
          <w:sz w:val="24"/>
        </w:rPr>
        <w:t xml:space="preserve">  Bir Sonraki Dersle Köprü</w:t>
      </w:r>
    </w:p>
    <w:p w:rsidR="00B07938" w:rsidRDefault="0066020B">
      <w:r>
        <w:rPr>
          <w:sz w:val="20"/>
        </w:rPr>
        <w:t>Bir sonraki modülde Raspberry Pi üzerinde Python programlama diline giriş yapacağız ve GPIO pinlerini programlayarak fiziksel dünyayla etkileşim kuracağız.</w:t>
      </w:r>
    </w:p>
    <w:p w:rsidR="00B07938" w:rsidRDefault="0066020B">
      <w:pPr>
        <w:spacing w:before="200"/>
      </w:pPr>
      <w:r>
        <w:rPr>
          <w:b/>
          <w:color w:val="757575"/>
          <w:sz w:val="24"/>
        </w:rPr>
        <w:t xml:space="preserve">  Ev Ödevi / Hazırlık</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555555"/>
              <w:left w:val="single" w:sz="8" w:space="0" w:color="555555"/>
              <w:bottom w:val="single" w:sz="8" w:space="0" w:color="555555"/>
              <w:right w:val="single" w:sz="8" w:space="0" w:color="555555"/>
            </w:tcBorders>
            <w:shd w:val="clear" w:color="auto" w:fill="F5F5F5"/>
          </w:tcPr>
          <w:p w:rsidR="00B07938" w:rsidRDefault="0066020B">
            <w:r>
              <w:rPr>
                <w:sz w:val="20"/>
              </w:rPr>
              <w:t>R</w:t>
            </w:r>
            <w:r>
              <w:rPr>
                <w:sz w:val="20"/>
              </w:rPr>
              <w:t>aspberry Pi, Arduino ve ESP32 platformlarını 10 farklı kritere göre karşılaştıran bir tablo hazırlayın. Ayrıca kendi ilgi alanınıza uygun bir proje fikri geliştirin ve bu proje için en uygun platformu seçerek gerekçenizi yazın.</w:t>
            </w:r>
          </w:p>
        </w:tc>
      </w:tr>
    </w:tbl>
    <w:p w:rsidR="00B07938" w:rsidRDefault="00B07938"/>
    <w:p w:rsidR="00B07938" w:rsidRDefault="0066020B">
      <w:pPr>
        <w:jc w:val="center"/>
      </w:pPr>
      <w:r>
        <w:rPr>
          <w:color w:val="BDBDBD"/>
          <w:sz w:val="12"/>
        </w:rPr>
        <w:t>________________________________________________________________________________</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10" w:space="0" w:color="1B2A4A"/>
              <w:left w:val="single" w:sz="10" w:space="0" w:color="1B2A4A"/>
              <w:bottom w:val="single" w:sz="10" w:space="0" w:color="1B2A4A"/>
              <w:right w:val="single" w:sz="10" w:space="0" w:color="1B2A4A"/>
            </w:tcBorders>
            <w:shd w:val="clear" w:color="auto" w:fill="1B2A4A"/>
          </w:tcPr>
          <w:p w:rsidR="00B07938" w:rsidRDefault="0066020B">
            <w:r>
              <w:rPr>
                <w:b/>
                <w:color w:val="FFFFFF"/>
                <w:sz w:val="28"/>
              </w:rPr>
              <w:t xml:space="preserve">  NOTLAR  |  Öğretmen Notları</w:t>
            </w:r>
          </w:p>
        </w:tc>
      </w:tr>
    </w:tbl>
    <w:p w:rsidR="00B07938" w:rsidRDefault="00B07938"/>
    <w:p w:rsidR="00B07938" w:rsidRDefault="0066020B">
      <w:pPr>
        <w:spacing w:before="200"/>
      </w:pPr>
      <w:r>
        <w:rPr>
          <w:b/>
          <w:color w:val="1B2A4A"/>
          <w:sz w:val="24"/>
        </w:rPr>
        <w:t xml:space="preserve">  Dersten Önce Yapılacaklar</w:t>
      </w:r>
    </w:p>
    <w:p w:rsidR="00B07938" w:rsidRDefault="0066020B">
      <w:pPr>
        <w:pStyle w:val="ListeMaddemi"/>
      </w:pPr>
      <w:r>
        <w:rPr>
          <w:sz w:val="20"/>
        </w:rPr>
        <w:t>Kamera modülünü önceden test edin ve bağlantının çalıştığını doğrulayın</w:t>
      </w:r>
    </w:p>
    <w:p w:rsidR="00B07938" w:rsidRDefault="0066020B">
      <w:pPr>
        <w:pStyle w:val="ListeMaddemi"/>
      </w:pPr>
      <w:r>
        <w:rPr>
          <w:sz w:val="20"/>
        </w:rPr>
        <w:t>Arduino kartı ve ESP32 modülü (varsa fiziks</w:t>
      </w:r>
      <w:r>
        <w:rPr>
          <w:sz w:val="20"/>
        </w:rPr>
        <w:t>el, yoksa fotoğraf) hazırlayın</w:t>
      </w:r>
    </w:p>
    <w:p w:rsidR="00B07938" w:rsidRDefault="0066020B">
      <w:pPr>
        <w:pStyle w:val="ListeMaddemi"/>
      </w:pPr>
      <w:r>
        <w:rPr>
          <w:sz w:val="20"/>
        </w:rPr>
        <w:t>Platform karşılaştırma tablosu şablonunu basılı olarak dağıtın</w:t>
      </w:r>
    </w:p>
    <w:p w:rsidR="00B07938" w:rsidRDefault="0066020B">
      <w:pPr>
        <w:spacing w:before="200"/>
      </w:pPr>
      <w:r>
        <w:rPr>
          <w:b/>
          <w:color w:val="1B2A4A"/>
          <w:sz w:val="24"/>
        </w:rPr>
        <w:t xml:space="preserve">  Olası Zorluklar ve Çözümler</w:t>
      </w:r>
    </w:p>
    <w:tbl>
      <w:tblPr>
        <w:tblStyle w:val="TabloKlavuzu"/>
        <w:tblW w:w="0" w:type="auto"/>
        <w:jc w:val="center"/>
        <w:tblLook w:val="04A0" w:firstRow="1" w:lastRow="0" w:firstColumn="1" w:lastColumn="0" w:noHBand="0" w:noVBand="1"/>
      </w:tblPr>
      <w:tblGrid>
        <w:gridCol w:w="4819"/>
        <w:gridCol w:w="4819"/>
      </w:tblGrid>
      <w:tr w:rsidR="00B07938">
        <w:trPr>
          <w:jc w:val="center"/>
        </w:trPr>
        <w:tc>
          <w:tcPr>
            <w:tcW w:w="4819" w:type="dxa"/>
            <w:shd w:val="clear" w:color="auto" w:fill="1B2A4A"/>
          </w:tcPr>
          <w:p w:rsidR="00B07938" w:rsidRDefault="0066020B">
            <w:pPr>
              <w:jc w:val="center"/>
            </w:pPr>
            <w:r>
              <w:rPr>
                <w:b/>
                <w:color w:val="FFFFFF"/>
                <w:sz w:val="18"/>
              </w:rPr>
              <w:t>Zorluk</w:t>
            </w:r>
          </w:p>
        </w:tc>
        <w:tc>
          <w:tcPr>
            <w:tcW w:w="4819" w:type="dxa"/>
            <w:shd w:val="clear" w:color="auto" w:fill="1B2A4A"/>
          </w:tcPr>
          <w:p w:rsidR="00B07938" w:rsidRDefault="0066020B">
            <w:pPr>
              <w:jc w:val="center"/>
            </w:pPr>
            <w:r>
              <w:rPr>
                <w:b/>
                <w:color w:val="FFFFFF"/>
                <w:sz w:val="18"/>
              </w:rPr>
              <w:t>Çözüm</w:t>
            </w:r>
          </w:p>
        </w:tc>
      </w:tr>
      <w:tr w:rsidR="00B07938">
        <w:trPr>
          <w:jc w:val="center"/>
        </w:trPr>
        <w:tc>
          <w:tcPr>
            <w:tcW w:w="4819" w:type="dxa"/>
          </w:tcPr>
          <w:p w:rsidR="00B07938" w:rsidRDefault="0066020B">
            <w:r>
              <w:rPr>
                <w:sz w:val="18"/>
              </w:rPr>
              <w:t>Çok fazla platform ve donanım karışıklık yaratabilir</w:t>
            </w:r>
          </w:p>
        </w:tc>
        <w:tc>
          <w:tcPr>
            <w:tcW w:w="4819" w:type="dxa"/>
          </w:tcPr>
          <w:p w:rsidR="00B07938" w:rsidRDefault="0066020B">
            <w:r>
              <w:rPr>
                <w:sz w:val="18"/>
              </w:rPr>
              <w:t xml:space="preserve">Her platformu ayrı ayrı değil, karşılaştırmalı tablo üzerinden </w:t>
            </w:r>
            <w:r>
              <w:rPr>
                <w:sz w:val="18"/>
              </w:rPr>
              <w:t>anlatın; güçlü/zayıf yönlere odaklanın</w:t>
            </w:r>
          </w:p>
        </w:tc>
      </w:tr>
      <w:tr w:rsidR="00B07938">
        <w:trPr>
          <w:jc w:val="center"/>
        </w:trPr>
        <w:tc>
          <w:tcPr>
            <w:tcW w:w="4819" w:type="dxa"/>
          </w:tcPr>
          <w:p w:rsidR="00B07938" w:rsidRDefault="0066020B">
            <w:r>
              <w:rPr>
                <w:sz w:val="18"/>
              </w:rPr>
              <w:t>Kamera modülü bağlantı sorunu</w:t>
            </w:r>
          </w:p>
        </w:tc>
        <w:tc>
          <w:tcPr>
            <w:tcW w:w="4819" w:type="dxa"/>
          </w:tcPr>
          <w:p w:rsidR="00B07938" w:rsidRDefault="0066020B">
            <w:r>
              <w:rPr>
                <w:sz w:val="18"/>
              </w:rPr>
              <w:t>Şerit kablo yönünü ve konnektör kilidini kontrol edin; yedek kamera modülü bulundurun</w:t>
            </w:r>
          </w:p>
        </w:tc>
      </w:tr>
    </w:tbl>
    <w:p w:rsidR="00B07938" w:rsidRDefault="00B07938"/>
    <w:p w:rsidR="00B07938" w:rsidRDefault="0066020B">
      <w:r>
        <w:rPr>
          <w:b/>
          <w:color w:val="1B2A4A"/>
          <w:sz w:val="20"/>
        </w:rPr>
        <w:t xml:space="preserve">Zaman Yönetimi: </w:t>
      </w:r>
      <w:r>
        <w:rPr>
          <w:sz w:val="20"/>
        </w:rPr>
        <w:t>Çevresel donanımlara 12 dk, platform karşılaştırmasına 12 dk, uygulama ve tartışma</w:t>
      </w:r>
      <w:r>
        <w:rPr>
          <w:sz w:val="20"/>
        </w:rPr>
        <w:t>ya kalan süreyi ayırın.</w:t>
      </w:r>
    </w:p>
    <w:p w:rsidR="00B07938" w:rsidRDefault="0066020B">
      <w:pPr>
        <w:spacing w:before="200"/>
      </w:pPr>
      <w:r>
        <w:rPr>
          <w:b/>
          <w:color w:val="1B2A4A"/>
          <w:sz w:val="24"/>
        </w:rPr>
        <w:t xml:space="preserve">  Alternatif Plan (B Planı)</w:t>
      </w:r>
    </w:p>
    <w:tbl>
      <w:tblPr>
        <w:tblW w:w="0" w:type="auto"/>
        <w:jc w:val="center"/>
        <w:tblLook w:val="04A0" w:firstRow="1" w:lastRow="0" w:firstColumn="1" w:lastColumn="0" w:noHBand="0" w:noVBand="1"/>
      </w:tblPr>
      <w:tblGrid>
        <w:gridCol w:w="9638"/>
      </w:tblGrid>
      <w:tr w:rsidR="00B07938">
        <w:trPr>
          <w:jc w:val="center"/>
        </w:trPr>
        <w:tc>
          <w:tcPr>
            <w:tcW w:w="9638" w:type="dxa"/>
            <w:tcBorders>
              <w:top w:val="single" w:sz="8" w:space="0" w:color="F9A825"/>
              <w:left w:val="single" w:sz="8" w:space="0" w:color="F9A825"/>
              <w:bottom w:val="single" w:sz="8" w:space="0" w:color="F9A825"/>
              <w:right w:val="single" w:sz="8" w:space="0" w:color="F9A825"/>
            </w:tcBorders>
            <w:shd w:val="clear" w:color="auto" w:fill="FFF8E1"/>
          </w:tcPr>
          <w:p w:rsidR="00B07938" w:rsidRDefault="0066020B">
            <w:r>
              <w:rPr>
                <w:sz w:val="20"/>
              </w:rPr>
              <w:t>Fiziksel donanımlar yetersizse online simülatörler (Wokwi, TinkerCAD Circuits) ve karşılaştırma videoları kullanılabilir.</w:t>
            </w:r>
          </w:p>
        </w:tc>
      </w:tr>
    </w:tbl>
    <w:p w:rsidR="00B07938" w:rsidRDefault="00B07938"/>
    <w:p w:rsidR="00B07938" w:rsidRDefault="0066020B">
      <w:r>
        <w:br w:type="page"/>
      </w:r>
    </w:p>
    <w:sectPr w:rsidR="00B07938"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66020B"/>
    <w:rsid w:val="00AA1D8D"/>
    <w:rsid w:val="00B07938"/>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333333"/>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333333"/>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E7D41-2DC4-4269-9940-CD94C07F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10904</Words>
  <Characters>62155</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72914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Lenovo</cp:lastModifiedBy>
  <cp:revision>2</cp:revision>
  <dcterms:created xsi:type="dcterms:W3CDTF">2013-12-23T23:15:00Z</dcterms:created>
  <dcterms:modified xsi:type="dcterms:W3CDTF">2026-06-03T22:16:00Z</dcterms:modified>
  <cp:category/>
</cp:coreProperties>
</file>