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3: Blok Tabanlı Yapay Zekâ Uygulamaları</w:t>
      </w:r>
    </w:p>
    <w:p>
      <w:pPr>
        <w:jc w:val="center"/>
      </w:pPr>
      <w:r>
        <w:rPr>
          <w:color w:val="757575"/>
          <w:sz w:val="28"/>
        </w:rPr>
        <w:t>25-28.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3: Blok Tabanlı Yapay Zekâ Uygulamaları / 25-28.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25. Saat</w:t>
            </w:r>
          </w:p>
        </w:tc>
        <w:tc>
          <w:tcPr>
            <w:tcW w:type="dxa" w:w="3213"/>
          </w:tcPr>
          <w:p>
            <w:r>
              <w:rPr>
                <w:sz w:val="18"/>
              </w:rPr>
              <w:t>Ses İşleme - Konuşma Tanıma Uygulaması</w:t>
            </w:r>
          </w:p>
        </w:tc>
        <w:tc>
          <w:tcPr>
            <w:tcW w:type="dxa" w:w="3213"/>
          </w:tcPr>
          <w:p>
            <w:r>
              <w:rPr>
                <w:sz w:val="18"/>
              </w:rPr>
              <w:t>45 dk</w:t>
            </w:r>
          </w:p>
        </w:tc>
      </w:tr>
      <w:tr>
        <w:tc>
          <w:tcPr>
            <w:tcW w:type="dxa" w:w="3213"/>
          </w:tcPr>
          <w:p>
            <w:r>
              <w:rPr>
                <w:sz w:val="18"/>
              </w:rPr>
              <w:t>26. Saat</w:t>
            </w:r>
          </w:p>
        </w:tc>
        <w:tc>
          <w:tcPr>
            <w:tcW w:type="dxa" w:w="3213"/>
          </w:tcPr>
          <w:p>
            <w:r>
              <w:rPr>
                <w:sz w:val="18"/>
              </w:rPr>
              <w:t>Ses Komutları ile Sprite Kontrolü</w:t>
            </w:r>
          </w:p>
        </w:tc>
        <w:tc>
          <w:tcPr>
            <w:tcW w:type="dxa" w:w="3213"/>
          </w:tcPr>
          <w:p>
            <w:r>
              <w:rPr>
                <w:sz w:val="18"/>
              </w:rPr>
              <w:t>45 dk</w:t>
            </w:r>
          </w:p>
        </w:tc>
      </w:tr>
      <w:tr>
        <w:tc>
          <w:tcPr>
            <w:tcW w:type="dxa" w:w="3213"/>
          </w:tcPr>
          <w:p>
            <w:r>
              <w:rPr>
                <w:sz w:val="18"/>
              </w:rPr>
              <w:t>27. Saat</w:t>
            </w:r>
          </w:p>
        </w:tc>
        <w:tc>
          <w:tcPr>
            <w:tcW w:type="dxa" w:w="3213"/>
          </w:tcPr>
          <w:p>
            <w:r>
              <w:rPr>
                <w:sz w:val="18"/>
              </w:rPr>
              <w:t>Yazı Tanıma (OCR) - Bilgisayar Yazısı</w:t>
            </w:r>
          </w:p>
        </w:tc>
        <w:tc>
          <w:tcPr>
            <w:tcW w:type="dxa" w:w="3213"/>
          </w:tcPr>
          <w:p>
            <w:r>
              <w:rPr>
                <w:sz w:val="18"/>
              </w:rPr>
              <w:t>45 dk</w:t>
            </w:r>
          </w:p>
        </w:tc>
      </w:tr>
      <w:tr>
        <w:tc>
          <w:tcPr>
            <w:tcW w:type="dxa" w:w="3213"/>
          </w:tcPr>
          <w:p>
            <w:r>
              <w:rPr>
                <w:sz w:val="18"/>
              </w:rPr>
              <w:t>28. Saat</w:t>
            </w:r>
          </w:p>
        </w:tc>
        <w:tc>
          <w:tcPr>
            <w:tcW w:type="dxa" w:w="3213"/>
          </w:tcPr>
          <w:p>
            <w:r>
              <w:rPr>
                <w:sz w:val="18"/>
              </w:rPr>
              <w:t>El Yazısı Tanıma ve Metin Kategorisi Uygulaması</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25. SAAT  ━━━</w:t>
      </w:r>
    </w:p>
    <w:p>
      <w:pPr>
        <w:jc w:val="center"/>
      </w:pPr>
      <w:r>
        <w:rPr>
          <w:color w:val="2C6FAD"/>
          <w:sz w:val="32"/>
        </w:rPr>
        <w:t>Ses İşleme - Konuşma Tanıma Uygulaması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Konuşma tanıma (Speech Recognition) teknolojisinin çalışma mantığını açıklar ve PictoBlox'ta sesli komut algılayan uygulama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M3-K19</w:t>
            </w:r>
          </w:p>
        </w:tc>
        <w:tc>
          <w:tcPr>
            <w:tcW w:type="dxa" w:w="3213"/>
          </w:tcPr>
          <w:p>
            <w:r>
              <w:rPr>
                <w:sz w:val="18"/>
              </w:rPr>
              <w:t>Konuşma tanıma teknolojisinin temel kavramlarını ve çalışma aşamalarını açıklar</w:t>
            </w:r>
          </w:p>
        </w:tc>
        <w:tc>
          <w:tcPr>
            <w:tcW w:type="dxa" w:w="3213"/>
          </w:tcPr>
          <w:p>
            <w:r>
              <w:rPr>
                <w:sz w:val="18"/>
              </w:rPr>
              <w:t>Kavrama</w:t>
            </w:r>
          </w:p>
        </w:tc>
      </w:tr>
      <w:tr>
        <w:tc>
          <w:tcPr>
            <w:tcW w:type="dxa" w:w="3213"/>
          </w:tcPr>
          <w:p>
            <w:r>
              <w:rPr>
                <w:sz w:val="18"/>
              </w:rPr>
              <w:t>M3-K20</w:t>
            </w:r>
          </w:p>
        </w:tc>
        <w:tc>
          <w:tcPr>
            <w:tcW w:type="dxa" w:w="3213"/>
          </w:tcPr>
          <w:p>
            <w:r>
              <w:rPr>
                <w:sz w:val="18"/>
              </w:rPr>
              <w:t>PictoBlox Speech Recognition uzantısıyla konuşma tanıma programı oluşturur</w:t>
            </w:r>
          </w:p>
        </w:tc>
        <w:tc>
          <w:tcPr>
            <w:tcW w:type="dxa" w:w="3213"/>
          </w:tcPr>
          <w:p>
            <w:r>
              <w:rPr>
                <w:sz w:val="18"/>
              </w:rPr>
              <w:t>Uygulama</w:t>
            </w:r>
          </w:p>
        </w:tc>
      </w:tr>
      <w:tr>
        <w:tc>
          <w:tcPr>
            <w:tcW w:type="dxa" w:w="3213"/>
          </w:tcPr>
          <w:p>
            <w:r>
              <w:rPr>
                <w:sz w:val="18"/>
              </w:rPr>
              <w:t>M3-K21</w:t>
            </w:r>
          </w:p>
        </w:tc>
        <w:tc>
          <w:tcPr>
            <w:tcW w:type="dxa" w:w="3213"/>
          </w:tcPr>
          <w:p>
            <w:r>
              <w:rPr>
                <w:sz w:val="18"/>
              </w:rPr>
              <w:t>Konuşmayı metne çevirme ve ses komutlarını işleme becerisini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PictoBlox YZ uzantıları deneyimi (Saat 19-24)</w:t>
      </w:r>
    </w:p>
    <w:p>
      <w:pPr>
        <w:spacing w:before="200"/>
      </w:pPr>
      <w:r>
        <w:rPr>
          <w:b/>
          <w:color w:val="757575"/>
          <w:sz w:val="24"/>
        </w:rPr>
        <w:t xml:space="preserve">  Öğrencinin Bilmesi Gerekenler</w:t>
      </w:r>
    </w:p>
    <w:p>
      <w:pPr>
        <w:pStyle w:val="ListBullet"/>
      </w:pPr>
      <w:r>
        <w:rPr>
          <w:sz w:val="20"/>
        </w:rPr>
        <w:t>PictoBlox arayüzü ve YZ uzantıları</w:t>
      </w:r>
    </w:p>
    <w:p>
      <w:pPr>
        <w:pStyle w:val="ListBullet"/>
      </w:pPr>
      <w:r>
        <w:rPr>
          <w:sz w:val="20"/>
        </w:rPr>
        <w:t>Görüntü işleme uzantılarının kullanımı</w:t>
      </w:r>
    </w:p>
    <w:p>
      <w:pPr>
        <w:pStyle w:val="ListBullet"/>
      </w:pPr>
      <w:r>
        <w:rPr>
          <w:sz w:val="20"/>
        </w:rPr>
        <w:t>Koşullu yapılar ve değişkenler</w:t>
      </w:r>
    </w:p>
    <w:p>
      <w:pPr>
        <w:spacing w:before="200"/>
      </w:pPr>
      <w:r>
        <w:rPr>
          <w:b/>
          <w:color w:val="757575"/>
          <w:sz w:val="24"/>
        </w:rPr>
        <w:t xml:space="preserve">  Olası Kavram Yanılgıları</w:t>
      </w:r>
    </w:p>
    <w:p>
      <w:pPr>
        <w:pStyle w:val="ListBullet"/>
      </w:pPr>
      <w:r>
        <w:rPr>
          <w:sz w:val="20"/>
        </w:rPr>
        <w:t>Konuşma tanıma her ortamda mükemmel çalışır - Arka plan gürültüsü, aksan ve mikrofon kalitesi tanıma başarısını önemli ölçüde etkiler</w:t>
      </w:r>
    </w:p>
    <w:p>
      <w:pPr>
        <w:pStyle w:val="ListBullet"/>
      </w:pPr>
      <w:r>
        <w:rPr>
          <w:sz w:val="20"/>
        </w:rPr>
        <w:t>Konuşma tanıma konuşmayı anlar - Konuşma tanıma sesi metne çevirir; anlama (NLP) ayrı bir süreçtir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Mikrofon (dahili veya harici)</w:t>
      </w:r>
    </w:p>
    <w:p>
      <w:pPr>
        <w:pStyle w:val="ListBullet"/>
      </w:pPr>
      <w:r>
        <w:rPr>
          <w:sz w:val="20"/>
        </w:rPr>
        <w:t>Kulaklık (opsiyonel)</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Siri, Google Asistan, Alexa... Sesli asistanlara her gün komut veriyoruz: 'Hey Google, hava durumunu söyle!' Peki bilgisayar sesimizi nasıl anlıyor? Ses dalgaları nasıl metne dönüşüyor? Bugün kendi sesli asistanınızı oluşturacaksınız!</w:t>
      </w:r>
    </w:p>
    <w:p>
      <w:r>
        <w:rPr>
          <w:b/>
          <w:color w:val="1B2A4A"/>
          <w:sz w:val="20"/>
        </w:rPr>
        <w:t xml:space="preserve">Günlük Hayat Bağlantısı: </w:t>
      </w:r>
      <w:r>
        <w:rPr>
          <w:sz w:val="20"/>
        </w:rPr>
        <w:t>Bir tercüman yabancı bir dili dinler, anlar ve çevirir. Konuşma tanıma da benzer bir süreç izler: Ses dalgalarını dinler (mikrofon), sesleri tanır (akustik model), kelimeleri oluşturur (dil modeli) ve metne çevirir. Tercüman gibi YZ de bazen yanlış anlayabilir - özellikle gürültülü ortamlarda veya farklı aksanlarda.</w:t>
      </w:r>
    </w:p>
    <w:p>
      <w:pPr>
        <w:spacing w:before="200"/>
      </w:pPr>
      <w:r>
        <w:rPr>
          <w:b/>
          <w:color w:val="2C6FAD"/>
          <w:sz w:val="24"/>
        </w:rPr>
        <w:t xml:space="preserve">  Ön Bilgi Yoklama Soruları</w:t>
      </w:r>
    </w:p>
    <w:p>
      <w:r>
        <w:rPr>
          <w:b/>
          <w:color w:val="2C6FAD"/>
          <w:sz w:val="20"/>
        </w:rPr>
        <w:t xml:space="preserve">  1. </w:t>
      </w:r>
      <w:r>
        <w:rPr>
          <w:sz w:val="20"/>
        </w:rPr>
        <w:t>Sesli asistan (Siri, Google, Alexa) kullanıyor musunuz?</w:t>
      </w:r>
    </w:p>
    <w:p>
      <w:r>
        <w:rPr>
          <w:b/>
          <w:color w:val="2C6FAD"/>
          <w:sz w:val="20"/>
        </w:rPr>
        <w:t xml:space="preserve">  2. </w:t>
      </w:r>
      <w:r>
        <w:rPr>
          <w:sz w:val="20"/>
        </w:rPr>
        <w:t>Ses tanıma ile konuşma tanıma arasında ne fark olabilir?</w:t>
      </w:r>
    </w:p>
    <w:p>
      <w:pPr>
        <w:spacing w:before="200"/>
      </w:pPr>
      <w:r>
        <w:rPr>
          <w:b/>
          <w:color w:val="2C6FAD"/>
          <w:sz w:val="24"/>
        </w:rPr>
        <w:t xml:space="preserve">  Motivasyon Etkinliği: "Sesli Komut Testi"</w:t>
      </w:r>
    </w:p>
    <w:p>
      <w:r>
        <w:rPr>
          <w:b/>
          <w:color w:val="1B2A4A"/>
          <w:sz w:val="20"/>
        </w:rPr>
        <w:t xml:space="preserve">Açıklama: </w:t>
      </w:r>
      <w:r>
        <w:rPr>
          <w:sz w:val="20"/>
        </w:rPr>
        <w:t>Kursiyerler PictoBlox'a sesli komutlar vererek tanıma başarısını test eder.</w:t>
      </w:r>
    </w:p>
    <w:p>
      <w:r>
        <w:rPr>
          <w:b/>
          <w:color w:val="1B2A4A"/>
          <w:sz w:val="20"/>
        </w:rPr>
        <w:t xml:space="preserve">Yönerge: </w:t>
      </w:r>
      <w:r>
        <w:rPr>
          <w:sz w:val="20"/>
        </w:rPr>
        <w:t>Eğitmen PictoBlox'ta Speech Recognition'ı aktif eder. Kursiyerler sırayla mikrofona basit komutlar söyler: 'Merhaba', 'İleri git', 'Dur', 'Sağa dön'. Her seferinde algılanan metni inceler. Doğru ve yanlış tanıma örneklerini tartışır.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hastanede hemşireler ellerini kullanamadıkları durumlarda (steril ortam) sesli komutlarla hasta kayıtlarına erişmek istiyor. Bu sistem nasıl tasarlanabilir? Hangi zorluklar yaşanabilir?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"Konuşma Tanıma Keşfi"</w:t>
      </w:r>
    </w:p>
    <w:p>
      <w:r>
        <w:rPr>
          <w:b/>
          <w:color w:val="1B2A4A"/>
          <w:sz w:val="20"/>
        </w:rPr>
        <w:t xml:space="preserve">Türü: </w:t>
      </w:r>
      <w:r>
        <w:rPr>
          <w:sz w:val="20"/>
        </w:rPr>
        <w:t>Bireysel uygulama</w:t>
      </w:r>
    </w:p>
    <w:p>
      <w:r>
        <w:rPr>
          <w:b/>
          <w:color w:val="1B2A4A"/>
          <w:sz w:val="20"/>
        </w:rPr>
        <w:t xml:space="preserve">Amacı: </w:t>
      </w:r>
      <w:r>
        <w:rPr>
          <w:sz w:val="20"/>
        </w:rPr>
        <w:t>PictoBlox Speech Recognition uzantısını keşfetme ve konuşmayı metne çevirme</w:t>
      </w:r>
    </w:p>
    <w:p>
      <w:r>
        <w:rPr>
          <w:b/>
          <w:color w:val="1B2A4A"/>
          <w:sz w:val="20"/>
        </w:rPr>
        <w:t xml:space="preserve">Malzemeler: </w:t>
      </w:r>
      <w:r>
        <w:rPr>
          <w:sz w:val="20"/>
        </w:rPr>
        <w:t>PictoBlox yüklü bilgisayar, mikrofon</w:t>
      </w:r>
    </w:p>
    <w:p>
      <w:pPr>
        <w:spacing w:before="200"/>
      </w:pPr>
      <w:r>
        <w:rPr>
          <w:b/>
          <w:color w:val="007A7A"/>
          <w:sz w:val="24"/>
        </w:rPr>
        <w:t xml:space="preserve">  Yönerge Adımları</w:t>
      </w:r>
    </w:p>
    <w:p>
      <w:r>
        <w:rPr>
          <w:b/>
          <w:color w:val="007A7A"/>
          <w:sz w:val="20"/>
        </w:rPr>
        <w:t xml:space="preserve">  1. </w:t>
      </w:r>
      <w:r>
        <w:rPr>
          <w:sz w:val="20"/>
        </w:rPr>
        <w:t>Speech Recognition uzantısını ekleyin</w:t>
      </w:r>
    </w:p>
    <w:p>
      <w:r>
        <w:rPr>
          <w:b/>
          <w:color w:val="007A7A"/>
          <w:sz w:val="20"/>
        </w:rPr>
        <w:t xml:space="preserve">  2. </w:t>
      </w:r>
      <w:r>
        <w:rPr>
          <w:sz w:val="20"/>
        </w:rPr>
        <w:t>'Set language' bloğuyla dili Türkçe olarak ayarlayın</w:t>
      </w:r>
    </w:p>
    <w:p>
      <w:r>
        <w:rPr>
          <w:b/>
          <w:color w:val="007A7A"/>
          <w:sz w:val="20"/>
        </w:rPr>
        <w:t xml:space="preserve">  3. </w:t>
      </w:r>
      <w:r>
        <w:rPr>
          <w:sz w:val="20"/>
        </w:rPr>
        <w:t>'Listen and wait' bloğuyla mikrofonu dinleyin</w:t>
      </w:r>
    </w:p>
    <w:p>
      <w:r>
        <w:rPr>
          <w:b/>
          <w:color w:val="007A7A"/>
          <w:sz w:val="20"/>
        </w:rPr>
        <w:t xml:space="preserve">  4. </w:t>
      </w:r>
      <w:r>
        <w:rPr>
          <w:sz w:val="20"/>
        </w:rPr>
        <w:t>Algılanan metni 'speech recognition result' bloğuyla okuyun ve ekranda gösterin</w:t>
      </w:r>
    </w:p>
    <w:p>
      <w:r>
        <w:rPr>
          <w:b/>
          <w:color w:val="1B2A4A"/>
          <w:sz w:val="20"/>
        </w:rPr>
        <w:t xml:space="preserve">Öğrenci Rolü: </w:t>
      </w:r>
      <w:r>
        <w:rPr>
          <w:sz w:val="20"/>
        </w:rPr>
        <w:t>Speech Recognition uzantısını keşfeder, farklı cümlelerle test eder</w:t>
      </w:r>
    </w:p>
    <w:p>
      <w:r>
        <w:rPr>
          <w:b/>
          <w:color w:val="1B2A4A"/>
          <w:sz w:val="20"/>
        </w:rPr>
        <w:t xml:space="preserve">Öğretmen Rolü: </w:t>
      </w:r>
      <w:r>
        <w:rPr>
          <w:sz w:val="20"/>
        </w:rPr>
        <w:t>Konuşma tanıma sürecini açıklar, dil ayarı ve mikrofon kalitesini gösterir</w:t>
      </w:r>
    </w:p>
    <w:p>
      <w:r>
        <w:rPr>
          <w:b/>
          <w:color w:val="1B2A4A"/>
          <w:sz w:val="20"/>
        </w:rPr>
        <w:t xml:space="preserve">Beklenen Ürün: </w:t>
      </w:r>
      <w:r>
        <w:rPr>
          <w:sz w:val="20"/>
        </w:rPr>
        <w:t>Konuşulan metni ekranda gösteren çalışan program</w:t>
      </w:r>
    </w:p>
    <w:p>
      <w:pPr>
        <w:spacing w:before="200"/>
      </w:pPr>
      <w:r>
        <w:rPr>
          <w:b/>
          <w:color w:val="007A7A"/>
          <w:sz w:val="24"/>
        </w:rPr>
        <w:t xml:space="preserve">  Araştırma Soruları</w:t>
      </w:r>
    </w:p>
    <w:p>
      <w:r>
        <w:rPr>
          <w:b/>
          <w:color w:val="007A7A"/>
          <w:sz w:val="20"/>
        </w:rPr>
        <w:t xml:space="preserve">  1. </w:t>
      </w:r>
      <w:r>
        <w:rPr>
          <w:sz w:val="20"/>
        </w:rPr>
        <w:t>Konuşma tanıma hangi teknolojileri kullanır?</w:t>
      </w:r>
    </w:p>
    <w:p>
      <w:r>
        <w:rPr>
          <w:b/>
          <w:color w:val="007A7A"/>
          <w:sz w:val="20"/>
        </w:rPr>
        <w:t xml:space="preserve">  2. </w:t>
      </w:r>
      <w:r>
        <w:rPr>
          <w:sz w:val="20"/>
        </w:rPr>
        <w:t>Neden bazı diller daha iyi tanınır?</w:t>
      </w:r>
    </w:p>
    <w:p>
      <w:r>
        <w:rPr>
          <w:b/>
          <w:color w:val="1B2A4A"/>
          <w:sz w:val="20"/>
        </w:rPr>
        <w:t xml:space="preserve">Grupla Çalışma Kuralları: </w:t>
      </w:r>
      <w:r>
        <w:rPr>
          <w:sz w:val="20"/>
        </w:rPr>
        <w:t>Sessiz ortamda test edin; mikrofona yakın ve net konuşun.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Konuşma Tanıma (Speech Recognition)</w:t>
            </w:r>
          </w:p>
        </w:tc>
        <w:tc>
          <w:tcPr>
            <w:tcW w:type="dxa" w:w="2409"/>
          </w:tcPr>
          <w:p>
            <w:r>
              <w:rPr>
                <w:sz w:val="18"/>
              </w:rPr>
              <w:t>İnsan konuşmasını (ses dalgalarını) metne dönüştüren YZ teknolojisi</w:t>
            </w:r>
          </w:p>
        </w:tc>
        <w:tc>
          <w:tcPr>
            <w:tcW w:type="dxa" w:w="2409"/>
          </w:tcPr>
          <w:p>
            <w:r>
              <w:rPr>
                <w:sz w:val="18"/>
              </w:rPr>
              <w:t>Siri, Google Asistan, Alexa, diktefonlar, alt yazı sistemleri</w:t>
            </w:r>
          </w:p>
        </w:tc>
        <w:tc>
          <w:tcPr>
            <w:tcW w:type="dxa" w:w="2409"/>
          </w:tcPr>
          <w:p>
            <w:r>
              <w:rPr>
                <w:sz w:val="18"/>
              </w:rPr>
              <w:t>STT (Speech-to-Text) olarak da bilinir; tersi TTS (Text-to-Speech) metni sese çevirir</w:t>
            </w:r>
          </w:p>
        </w:tc>
      </w:tr>
      <w:tr>
        <w:tc>
          <w:tcPr>
            <w:tcW w:type="dxa" w:w="2409"/>
          </w:tcPr>
          <w:p>
            <w:r>
              <w:rPr>
                <w:sz w:val="18"/>
              </w:rPr>
              <w:t>Akustik Model</w:t>
            </w:r>
          </w:p>
        </w:tc>
        <w:tc>
          <w:tcPr>
            <w:tcW w:type="dxa" w:w="2409"/>
          </w:tcPr>
          <w:p>
            <w:r>
              <w:rPr>
                <w:sz w:val="18"/>
              </w:rPr>
              <w:t>Ses dalgalarının hangi seslere (fonemlere) karşılık geldiğini belirleyen model</w:t>
            </w:r>
          </w:p>
        </w:tc>
        <w:tc>
          <w:tcPr>
            <w:tcW w:type="dxa" w:w="2409"/>
          </w:tcPr>
          <w:p>
            <w:r>
              <w:rPr>
                <w:sz w:val="18"/>
              </w:rPr>
              <w:t>Türkçe'deki 'a', 'b', 'c' seslerinin akustik örüntüleri</w:t>
            </w:r>
          </w:p>
        </w:tc>
        <w:tc>
          <w:tcPr>
            <w:tcW w:type="dxa" w:w="2409"/>
          </w:tcPr>
          <w:p>
            <w:r>
              <w:rPr>
                <w:sz w:val="18"/>
              </w:rPr>
              <w:t>Farklı aksanlar ve konuşma hızları için genelleştirilmiş modeller kullanılır</w:t>
            </w:r>
          </w:p>
        </w:tc>
      </w:tr>
      <w:tr>
        <w:tc>
          <w:tcPr>
            <w:tcW w:type="dxa" w:w="2409"/>
          </w:tcPr>
          <w:p>
            <w:r>
              <w:rPr>
                <w:sz w:val="18"/>
              </w:rPr>
              <w:t>Dil Modeli</w:t>
            </w:r>
          </w:p>
        </w:tc>
        <w:tc>
          <w:tcPr>
            <w:tcW w:type="dxa" w:w="2409"/>
          </w:tcPr>
          <w:p>
            <w:r>
              <w:rPr>
                <w:sz w:val="18"/>
              </w:rPr>
              <w:t>Kelimelerin hangi sırada gelebileceğini tahmin eden istatistiksel model</w:t>
            </w:r>
          </w:p>
        </w:tc>
        <w:tc>
          <w:tcPr>
            <w:tcW w:type="dxa" w:w="2409"/>
          </w:tcPr>
          <w:p>
            <w:r>
              <w:rPr>
                <w:sz w:val="18"/>
              </w:rPr>
              <w:t>P('bugün hava güzel') &gt; P('bugün güzel hava') çünkü ilk cümle dilbilgisel olarak daha olası</w:t>
            </w:r>
          </w:p>
        </w:tc>
        <w:tc>
          <w:tcPr>
            <w:tcW w:type="dxa" w:w="2409"/>
          </w:tcPr>
          <w:p>
            <w:r>
              <w:rPr>
                <w:sz w:val="18"/>
              </w:rPr>
              <w:t>Dil modeli konuşma tanımanın doğruluğunu artırır; belirsiz seslerde bağlam ipucu sağlar</w:t>
            </w:r>
          </w:p>
        </w:tc>
      </w:tr>
      <w:tr>
        <w:tc>
          <w:tcPr>
            <w:tcW w:type="dxa" w:w="2409"/>
          </w:tcPr>
          <w:p>
            <w:r>
              <w:rPr>
                <w:sz w:val="18"/>
              </w:rPr>
              <w:t>TTS (Text-to-Speech)</w:t>
            </w:r>
          </w:p>
        </w:tc>
        <w:tc>
          <w:tcPr>
            <w:tcW w:type="dxa" w:w="2409"/>
          </w:tcPr>
          <w:p>
            <w:r>
              <w:rPr>
                <w:sz w:val="18"/>
              </w:rPr>
              <w:t>Yazılı metni sentetik insan sesine dönüştüren teknoloji</w:t>
            </w:r>
          </w:p>
        </w:tc>
        <w:tc>
          <w:tcPr>
            <w:tcW w:type="dxa" w:w="2409"/>
          </w:tcPr>
          <w:p>
            <w:r>
              <w:rPr>
                <w:sz w:val="18"/>
              </w:rPr>
              <w:t>Navigasyon yönlendirmeleri, ekran okuyucu, sesli kitap üretimi</w:t>
            </w:r>
          </w:p>
        </w:tc>
        <w:tc>
          <w:tcPr>
            <w:tcW w:type="dxa" w:w="2409"/>
          </w:tcPr>
          <w:p>
            <w:r>
              <w:rPr>
                <w:sz w:val="18"/>
              </w:rPr>
              <w:t>PictoBlox'ta 'speak' bloğuyla sprite'a konuşma yeteneği kazandırılır</w:t>
            </w:r>
          </w:p>
        </w:tc>
      </w:tr>
    </w:tbl>
    <w:p/>
    <w:p>
      <w:pPr>
        <w:spacing w:before="200"/>
      </w:pPr>
      <w:r>
        <w:rPr>
          <w:b/>
          <w:color w:val="E65C00"/>
          <w:sz w:val="24"/>
        </w:rPr>
        <w:t xml:space="preserve">  Konu Anlatımı</w:t>
      </w:r>
    </w:p>
    <w:p>
      <w:r>
        <w:rPr>
          <w:sz w:val="20"/>
        </w:rPr>
        <w:t>Konuşma Tanıma Nasıl Çalışır? 1) Ses Yakalama: Mikrofon ses dalgalarını elektrik sinyaline çevirir. 2) Ön İşleme: Gürültü filtreleme, normalizasyon, ses parçalama. 3) Özellik Çıkarma: Ses sinyali MFCC (Mel-Frequency Cepstral Coefficients) gibi özellik vektörlerine dönüştürülür. 4) Akustik Model: Özellik vektörleri foneme (ses birimi) eşleştirilir. 5) Dil Modeli: Fonemler kelime ve cümlelere dönüştürülür. 6) Çıktı: Tanınan metin üretilir. Modern sistemler uçtan uca derin öğrenme (Whisper, DeepSpeech) kullanır.</w:t>
      </w:r>
    </w:p>
    <w:p>
      <w:r>
        <w:rPr>
          <w:sz w:val="20"/>
        </w:rPr>
        <w:t>PictoBlox'ta Speech Recognition Blokları: 'set language to [language]': Tanıma dilini ayarlar (Turkish, English vb.). 'listen and wait': Mikrofonu dinler ve konuşma bitene kadar bekler. 'speech recognition result': Son tanınan metni döndürür. 'when I hear [word/phrase]': Belirli bir kelime duyulduğunda tetiklenen olay. PictoBlox'ta TTS (Text-to-Speech) Blokları: 'speak [text]': Verilen metni sesli olarak söyler. 'set voice to [voice]': Ses türünü değiştirir. 'set speed to [value]': Konuşma hızını ayarlar.</w:t>
      </w:r>
    </w:p>
    <w:p>
      <w:r>
        <w:rPr>
          <w:sz w:val="20"/>
        </w:rPr>
        <w:t>Konuşma Tanıma Zorlukları: Arka plan gürültüsü: Sınıf, cadde, kafe gibi gürültülü ortamlar. Aksan ve lehçe: Farklı bölgesel konuşma biçimleri. Konuşma hızı: Çok hızlı veya çok yavaş konuşma. Homofon kelimeler: Aynı sesli farklı anlamlı kelimeler ('göl' vs 'gol'). Teknik terimler: Günlük dilde az kullanılan kelimeler. Mikrofon kalitesi: Düşük kaliteli mikrofon ses bilgisini kaybeder. Çoklu konuşmacı: Birden fazla kişi aynı anda konuştuğunda.</w:t>
      </w:r>
    </w:p>
    <w:p>
      <w:r>
        <w:rPr>
          <w:sz w:val="20"/>
        </w:rPr>
        <w:t>Ses İşleme Uygulama Alanları: Sesli asistanlar: Siri, Google Asistan, Alexa, Bixby. Diktefonlar: Doktor notları, toplantı kayıtları, gazetecilik. Alt yazı: YouTube otomatik alt yazı, canlı yayın alt yazı. Erişilebilirlik: Görme engelliler için ekran okuyucu, işitme engelliler için ses-metin çevirisi. Çağrı merkezi: Otomatik müşteri yönlendirme, duygu analizi. Eğitim: Dil öğrenme uygulamalarında telaffuz değerlendirme.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ses diktefonu</w:t>
            </w:r>
          </w:p>
        </w:tc>
        <w:tc>
          <w:tcPr>
            <w:tcW w:type="dxa" w:w="3213"/>
          </w:tcPr>
          <w:p>
            <w:r>
              <w:rPr>
                <w:sz w:val="18"/>
              </w:rPr>
              <w:t>Program: Bayrak tıklandığında → Dili Türkçe olarak ayarla → 'Konuşmaya başlayın...' de → Dinle ve bekle → metin = 'speech recognition result' → 'Anladığım: ' + metin de 3 saniye. İleri: Birden fazla cümleyi art arda dinleyip bir listeye kaydetme. Sonuç: Konuşmanız metne çevrilir ve ekranda gösterilir.</w:t>
            </w:r>
          </w:p>
        </w:tc>
        <w:tc>
          <w:tcPr>
            <w:tcW w:type="dxa" w:w="3213"/>
          </w:tcPr>
          <w:p>
            <w:r>
              <w:rPr>
                <w:sz w:val="18"/>
              </w:rPr>
              <w:t>Konuşma tanıma sesi metne dönüştürmenin temelidir</w:t>
            </w:r>
          </w:p>
        </w:tc>
      </w:tr>
      <w:tr>
        <w:tc>
          <w:tcPr>
            <w:tcW w:type="dxa" w:w="3213"/>
          </w:tcPr>
          <w:p>
            <w:r>
              <w:rPr>
                <w:sz w:val="18"/>
              </w:rPr>
              <w:t>Sesli hesap makinesi</w:t>
            </w:r>
          </w:p>
        </w:tc>
        <w:tc>
          <w:tcPr>
            <w:tcW w:type="dxa" w:w="3213"/>
          </w:tcPr>
          <w:p>
            <w:r>
              <w:rPr>
                <w:sz w:val="18"/>
              </w:rPr>
              <w:t>Program: Bayrak tıklandığında → 'Bir sayı söyleyin' de → Dinle ve bekle → sayi1 = tanınan metin → 'İkinci sayıyı söyleyin' de → Dinle ve bekle → sayi2 = tanınan metin → 'İşlemi söyleyin (topla, çıkar)' de → Dinle ve bekle → islem = tanınan metin → Eğer islem 'topla' içeriyorsa → sonuc = sayi1 + sayi2 → 'Sonuç: ' + sonuc de. Sonuç: Sesle matematik işlemi yapılır.</w:t>
            </w:r>
          </w:p>
        </w:tc>
        <w:tc>
          <w:tcPr>
            <w:tcW w:type="dxa" w:w="3213"/>
          </w:tcPr>
          <w:p>
            <w:r>
              <w:rPr>
                <w:sz w:val="18"/>
              </w:rPr>
              <w:t>Ses tanıma + metin işleme + hesaplama birleştirilir</w:t>
            </w:r>
          </w:p>
        </w:tc>
      </w:tr>
      <w:tr>
        <w:tc>
          <w:tcPr>
            <w:tcW w:type="dxa" w:w="3213"/>
          </w:tcPr>
          <w:p>
            <w:r>
              <w:rPr>
                <w:sz w:val="18"/>
              </w:rPr>
              <w:t>Konuşma-metin karşılaştırma</w:t>
            </w:r>
          </w:p>
        </w:tc>
        <w:tc>
          <w:tcPr>
            <w:tcW w:type="dxa" w:w="3213"/>
          </w:tcPr>
          <w:p>
            <w:r>
              <w:rPr>
                <w:sz w:val="18"/>
              </w:rPr>
              <w:t>Program: Hedef cümle gösterilir. Kullanıcı cümleyi sesli okur. Program algılanan metni hedef cümleyle karşılaştırır ve doğruluk oranını hesaplar. Kullanım: Dil öğrenmede telaffuz değerlendirme, okuma becerisi testi. Sonuç: Konuşma tanıma doğruluğunu ölçme ve kıyaslama deneyimi.</w:t>
            </w:r>
          </w:p>
        </w:tc>
        <w:tc>
          <w:tcPr>
            <w:tcW w:type="dxa" w:w="3213"/>
          </w:tcPr>
          <w:p>
            <w:r>
              <w:rPr>
                <w:sz w:val="18"/>
              </w:rPr>
              <w:t>Konuşma tanıma doğruluğu deneysel olarak test edilebilir</w:t>
            </w:r>
          </w:p>
        </w:tc>
      </w:tr>
    </w:tbl>
    <w:p/>
    <w:p>
      <w:pPr>
        <w:spacing w:before="200"/>
      </w:pPr>
      <w:r>
        <w:rPr>
          <w:b/>
          <w:color w:val="E65C00"/>
          <w:sz w:val="24"/>
        </w:rPr>
        <w:t xml:space="preserve">  Analoji ve Benzetmeler</w:t>
      </w:r>
    </w:p>
    <w:p>
      <w:r>
        <w:rPr>
          <w:b/>
          <w:color w:val="E65C00"/>
          <w:sz w:val="20"/>
        </w:rPr>
        <w:t xml:space="preserve">  1. </w:t>
      </w:r>
      <w:r>
        <w:rPr>
          <w:sz w:val="20"/>
        </w:rPr>
        <w:t>Konuşma tanıma bir simultane tercümana benzer: Tercüman konuşmacıyı dinler, kelimeleri anlar ve hemen çevirir. YZ konuşma tanıma da ses dalgalarını 'dinler', sesleri 'anlar' ve metne 'çevirir'. Tercüman gibi YZ de gürültülü ortamda zorlanır, bilmediği kelimeleri yanlış çevirebilir ve bağlamdan yararlanır.</w:t>
      </w:r>
    </w:p>
    <w:p>
      <w:pPr>
        <w:spacing w:before="200"/>
      </w:pPr>
      <w:r>
        <w:rPr>
          <w:b/>
          <w:color w:val="E65C00"/>
          <w:sz w:val="24"/>
        </w:rPr>
        <w:t xml:space="preserve">  Öğrenci Soru-Cevap</w:t>
      </w:r>
    </w:p>
    <w:p>
      <w:pPr>
        <w:pStyle w:val="ListBullet"/>
      </w:pPr>
      <w:r>
        <w:rPr>
          <w:sz w:val="20"/>
        </w:rPr>
        <w:t>STT ve TTS arasındaki fark nedir?</w:t>
      </w:r>
    </w:p>
    <w:p>
      <w:pPr>
        <w:pStyle w:val="ListBullet"/>
      </w:pPr>
      <w:r>
        <w:rPr>
          <w:sz w:val="20"/>
        </w:rPr>
        <w:t>Konuşma tanıma hangi aşamalardan geçer?</w:t>
      </w:r>
    </w:p>
    <w:p>
      <w:pPr>
        <w:pStyle w:val="ListBullet"/>
      </w:pPr>
      <w:r>
        <w:rPr>
          <w:sz w:val="20"/>
        </w:rPr>
        <w:t>Tanıma başarısını etkileyen faktörler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"Sesli Not Defteri"</w:t>
      </w:r>
    </w:p>
    <w:p>
      <w:r>
        <w:rPr>
          <w:b/>
          <w:color w:val="1B2A4A"/>
          <w:sz w:val="20"/>
        </w:rPr>
        <w:t xml:space="preserve">Türü: </w:t>
      </w:r>
      <w:r>
        <w:rPr>
          <w:sz w:val="20"/>
        </w:rPr>
        <w:t>Bireysel uygulama</w:t>
      </w:r>
    </w:p>
    <w:p>
      <w:r>
        <w:rPr>
          <w:b/>
          <w:color w:val="1B2A4A"/>
          <w:sz w:val="20"/>
        </w:rPr>
        <w:t xml:space="preserve">Amacı: </w:t>
      </w:r>
      <w:r>
        <w:rPr>
          <w:sz w:val="20"/>
        </w:rPr>
        <w:t>Konuşmayı metne çevirip kaydeden sesli not defteri uygulaması geliştirme</w:t>
      </w:r>
    </w:p>
    <w:p>
      <w:pPr>
        <w:spacing w:before="200"/>
      </w:pPr>
      <w:r>
        <w:rPr>
          <w:b/>
          <w:color w:val="6A1B9A"/>
          <w:sz w:val="24"/>
        </w:rPr>
        <w:t xml:space="preserve">  Yönerge Adımları</w:t>
      </w:r>
    </w:p>
    <w:p>
      <w:r>
        <w:rPr>
          <w:b/>
          <w:color w:val="6A1B9A"/>
          <w:sz w:val="20"/>
        </w:rPr>
        <w:t xml:space="preserve">  1. </w:t>
      </w:r>
      <w:r>
        <w:rPr>
          <w:sz w:val="20"/>
        </w:rPr>
        <w:t>Konuşma tanıma programını yazın ve dil ayarını yapın</w:t>
      </w:r>
    </w:p>
    <w:p>
      <w:r>
        <w:rPr>
          <w:b/>
          <w:color w:val="6A1B9A"/>
          <w:sz w:val="20"/>
        </w:rPr>
        <w:t xml:space="preserve">  2. </w:t>
      </w:r>
      <w:r>
        <w:rPr>
          <w:sz w:val="20"/>
        </w:rPr>
        <w:t>Dinleme → tanıma → gösterme döngüsünü oluşturun</w:t>
      </w:r>
    </w:p>
    <w:p>
      <w:r>
        <w:rPr>
          <w:b/>
          <w:color w:val="6A1B9A"/>
          <w:sz w:val="20"/>
        </w:rPr>
        <w:t xml:space="preserve">  3. </w:t>
      </w:r>
      <w:r>
        <w:rPr>
          <w:sz w:val="20"/>
        </w:rPr>
        <w:t>Tanınan metinleri bir listeye kaydedin</w:t>
      </w:r>
    </w:p>
    <w:p>
      <w:r>
        <w:rPr>
          <w:b/>
          <w:color w:val="6A1B9A"/>
          <w:sz w:val="20"/>
        </w:rPr>
        <w:t xml:space="preserve">  4. </w:t>
      </w:r>
      <w:r>
        <w:rPr>
          <w:sz w:val="20"/>
        </w:rPr>
        <w:t>Kayıtlı notları sırayla görüntüleyen özellik ekleyin</w:t>
      </w:r>
    </w:p>
    <w:p>
      <w:r>
        <w:rPr>
          <w:b/>
          <w:color w:val="1B2A4A"/>
          <w:sz w:val="20"/>
        </w:rPr>
        <w:t xml:space="preserve">Beklenen Ürün: </w:t>
      </w:r>
      <w:r>
        <w:rPr>
          <w:sz w:val="20"/>
        </w:rPr>
        <w:t>Sesli not kaydeden ve listeleyen çalışan uygulama</w:t>
      </w:r>
    </w:p>
    <w:p>
      <w:pPr>
        <w:spacing w:before="200"/>
      </w:pPr>
      <w:r>
        <w:rPr>
          <w:b/>
          <w:color w:val="6A1B9A"/>
          <w:sz w:val="24"/>
        </w:rPr>
        <w:t xml:space="preserve">  Transfer Soruları</w:t>
      </w:r>
    </w:p>
    <w:p>
      <w:r>
        <w:rPr>
          <w:b/>
          <w:color w:val="6A1B9A"/>
          <w:sz w:val="20"/>
        </w:rPr>
        <w:t xml:space="preserve">  1. </w:t>
      </w:r>
      <w:r>
        <w:rPr>
          <w:sz w:val="20"/>
        </w:rPr>
        <w:t>Ses işleme becerisi sesli komut kontrollü projelerde kullanılacaktır.</w:t>
      </w:r>
    </w:p>
    <w:p>
      <w:r>
        <w:rPr>
          <w:b/>
          <w:color w:val="6A1B9A"/>
          <w:sz w:val="20"/>
        </w:rPr>
        <w:t xml:space="preserve">  2. </w:t>
      </w:r>
      <w:r>
        <w:rPr>
          <w:sz w:val="20"/>
        </w:rPr>
        <w:t>Konuşma tanıma + görüntü işleme birleştirilerek multimodal uygulamalar yapılabilir.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Yaşlı bireyler için sesli alışveriş listesi uygulaması tasarlayın: Kullanıcı ürünleri sesli söylesin, uygulama listeye eklesin, 'listeyi oku' dediğinde tüm ürünleri sesli olarak okusun.</w:t>
            </w:r>
          </w:p>
        </w:tc>
      </w:tr>
    </w:tbl>
    <w:p/>
    <w:p>
      <w:r>
        <w:rPr>
          <w:b/>
          <w:color w:val="1B2A4A"/>
          <w:sz w:val="20"/>
        </w:rPr>
        <w:t xml:space="preserve">Yaratıcı Görev: </w:t>
      </w:r>
      <w:r>
        <w:rPr>
          <w:sz w:val="20"/>
        </w:rPr>
        <w:t>Sesle kontrol edilen bir hikâye anlatıcı tasarlayın: Kullanıcı 'orman' derse orman sahnesi açılsın, 'deniz' derse deniz sahnesi açılsın, 'canavar' derse canavar sprite'ı belirsin.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Speech Recognition uzantısını kullanabiliyor musunuz?</w:t>
      </w:r>
    </w:p>
    <w:p>
      <w:r>
        <w:rPr>
          <w:sz w:val="20"/>
        </w:rPr>
        <w:t xml:space="preserve">  ☐  Konuşmayı metne çevirme programı oluşturabiliyor musunuz?</w:t>
      </w:r>
    </w:p>
    <w:p>
      <w:r>
        <w:rPr>
          <w:sz w:val="20"/>
        </w:rPr>
        <w:t xml:space="preserve">  ☐  TTS ile sprite'a konuşma yeteneği verebiliyor musunuz?</w:t>
      </w:r>
    </w:p>
    <w:p>
      <w:pPr>
        <w:spacing w:before="200"/>
      </w:pPr>
      <w:r>
        <w:rPr>
          <w:b/>
          <w:color w:val="2E7D32"/>
          <w:sz w:val="24"/>
        </w:rPr>
        <w:t xml:space="preserve">  Öz Değerlendirme Soruları</w:t>
      </w:r>
    </w:p>
    <w:p>
      <w:r>
        <w:rPr>
          <w:b/>
          <w:color w:val="2E7D32"/>
          <w:sz w:val="20"/>
        </w:rPr>
        <w:t xml:space="preserve">  1. </w:t>
      </w:r>
      <w:r>
        <w:rPr>
          <w:sz w:val="20"/>
        </w:rPr>
        <w:t>Konuşma tanıma nasıl çalışır?</w:t>
      </w:r>
    </w:p>
    <w:p>
      <w:r>
        <w:rPr>
          <w:b/>
          <w:color w:val="2E7D32"/>
          <w:sz w:val="20"/>
        </w:rPr>
        <w:t xml:space="preserve">  2. </w:t>
      </w:r>
      <w:r>
        <w:rPr>
          <w:sz w:val="20"/>
        </w:rPr>
        <w:t>STT ve TTS ne anlama gelir?</w:t>
      </w:r>
    </w:p>
    <w:p>
      <w:r>
        <w:rPr>
          <w:b/>
          <w:color w:val="2E7D32"/>
          <w:sz w:val="20"/>
        </w:rPr>
        <w:t xml:space="preserve">  3. </w:t>
      </w:r>
      <w:r>
        <w:rPr>
          <w:sz w:val="20"/>
        </w:rPr>
        <w:t>Tanıma başarısını etkileyen faktörler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STT'nin açılımı nedir?</w:t>
            </w:r>
          </w:p>
        </w:tc>
        <w:tc>
          <w:tcPr>
            <w:tcW w:type="dxa" w:w="3213"/>
          </w:tcPr>
          <w:p>
            <w:r>
              <w:rPr>
                <w:sz w:val="18"/>
              </w:rPr>
              <w:t>A) Speech-to-Text</w:t>
            </w:r>
          </w:p>
        </w:tc>
      </w:tr>
      <w:tr>
        <w:tc>
          <w:tcPr>
            <w:tcW w:type="dxa" w:w="3213"/>
          </w:tcPr>
          <w:p>
            <w:r>
              <w:rPr>
                <w:sz w:val="18"/>
              </w:rPr>
              <w:t>2</w:t>
            </w:r>
          </w:p>
        </w:tc>
        <w:tc>
          <w:tcPr>
            <w:tcW w:type="dxa" w:w="3213"/>
          </w:tcPr>
          <w:p>
            <w:r>
              <w:rPr>
                <w:sz w:val="18"/>
              </w:rPr>
              <w:t>Konuşma tanımada dil modeli ne işe yarar?</w:t>
            </w:r>
          </w:p>
        </w:tc>
        <w:tc>
          <w:tcPr>
            <w:tcW w:type="dxa" w:w="3213"/>
          </w:tcPr>
          <w:p>
            <w:r>
              <w:rPr>
                <w:sz w:val="18"/>
              </w:rPr>
              <w:t>B) Kelimelerin olası sırasını tahmin ederek doğruluğu artırır</w:t>
            </w:r>
          </w:p>
        </w:tc>
      </w:tr>
      <w:tr>
        <w:tc>
          <w:tcPr>
            <w:tcW w:type="dxa" w:w="3213"/>
          </w:tcPr>
          <w:p>
            <w:r>
              <w:rPr>
                <w:sz w:val="18"/>
              </w:rPr>
              <w:t>3</w:t>
            </w:r>
          </w:p>
        </w:tc>
        <w:tc>
          <w:tcPr>
            <w:tcW w:type="dxa" w:w="3213"/>
          </w:tcPr>
          <w:p>
            <w:r>
              <w:rPr>
                <w:sz w:val="18"/>
              </w:rPr>
              <w:t>Konuşma tanıma başarısını en çok ne etkiler?</w:t>
            </w:r>
          </w:p>
        </w:tc>
        <w:tc>
          <w:tcPr>
            <w:tcW w:type="dxa" w:w="3213"/>
          </w:tcPr>
          <w:p>
            <w:r>
              <w:rPr>
                <w:sz w:val="18"/>
              </w:rPr>
              <w:t>C) Arka plan gürültüsü</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Sesli asistanlar sürekli dinliyor mu? Gizlilik açısından ne düşünüyorsunuz?</w:t>
      </w:r>
    </w:p>
    <w:p>
      <w:r>
        <w:rPr>
          <w:b/>
          <w:color w:val="2E7D32"/>
          <w:sz w:val="20"/>
        </w:rPr>
        <w:t>Eleştirel Düşünme:</w:t>
      </w:r>
    </w:p>
    <w:p>
      <w:r>
        <w:rPr>
          <w:b/>
          <w:color w:val="2E7D32"/>
          <w:sz w:val="20"/>
        </w:rPr>
        <w:t xml:space="preserve">  1. </w:t>
      </w:r>
      <w:r>
        <w:rPr>
          <w:sz w:val="20"/>
        </w:rPr>
        <w:t>Konuşma tanıma teknolojisi tüm diller için eşit düzeyde gelişmiş midir? Dil eşitsizliği var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"Sesli Komut Programı"</w:t>
      </w:r>
    </w:p>
    <w:p>
      <w:r>
        <w:rPr>
          <w:b/>
          <w:color w:val="1B2A4A"/>
          <w:sz w:val="20"/>
        </w:rPr>
        <w:t xml:space="preserve">Hedef: </w:t>
      </w:r>
      <w:r>
        <w:rPr>
          <w:sz w:val="20"/>
        </w:rPr>
        <w:t>PictoBlox'ta konuşma tanıma ile çalışan sesli komut sistemi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Speech Recognition uzantısını ekleyin ve dili ayarlayın</w:t>
            </w:r>
          </w:p>
        </w:tc>
        <w:tc>
          <w:tcPr>
            <w:tcW w:type="dxa" w:w="3213"/>
          </w:tcPr>
          <w:p>
            <w:r>
              <w:rPr>
                <w:sz w:val="18"/>
              </w:rPr>
              <w:t>3 dk</w:t>
            </w:r>
          </w:p>
        </w:tc>
      </w:tr>
      <w:tr>
        <w:tc>
          <w:tcPr>
            <w:tcW w:type="dxa" w:w="3213"/>
          </w:tcPr>
          <w:p>
            <w:r>
              <w:rPr>
                <w:sz w:val="18"/>
              </w:rPr>
              <w:t>2</w:t>
            </w:r>
          </w:p>
        </w:tc>
        <w:tc>
          <w:tcPr>
            <w:tcW w:type="dxa" w:w="3213"/>
          </w:tcPr>
          <w:p>
            <w:r>
              <w:rPr>
                <w:sz w:val="18"/>
              </w:rPr>
              <w:t>Basit konuşma-metin çevirisi programı yazın ve test edin</w:t>
            </w:r>
          </w:p>
        </w:tc>
        <w:tc>
          <w:tcPr>
            <w:tcW w:type="dxa" w:w="3213"/>
          </w:tcPr>
          <w:p>
            <w:r>
              <w:rPr>
                <w:sz w:val="18"/>
              </w:rPr>
              <w:t>5 dk</w:t>
            </w:r>
          </w:p>
        </w:tc>
      </w:tr>
      <w:tr>
        <w:tc>
          <w:tcPr>
            <w:tcW w:type="dxa" w:w="3213"/>
          </w:tcPr>
          <w:p>
            <w:r>
              <w:rPr>
                <w:sz w:val="18"/>
              </w:rPr>
              <w:t>3</w:t>
            </w:r>
          </w:p>
        </w:tc>
        <w:tc>
          <w:tcPr>
            <w:tcW w:type="dxa" w:w="3213"/>
          </w:tcPr>
          <w:p>
            <w:r>
              <w:rPr>
                <w:sz w:val="18"/>
              </w:rPr>
              <w:t>En az 5 sesli komutu tanıyan ve tepki veren program oluşturun</w:t>
            </w:r>
          </w:p>
        </w:tc>
        <w:tc>
          <w:tcPr>
            <w:tcW w:type="dxa" w:w="3213"/>
          </w:tcPr>
          <w:p>
            <w:r>
              <w:rPr>
                <w:sz w:val="18"/>
              </w:rPr>
              <w:t>7 dk</w:t>
            </w:r>
          </w:p>
        </w:tc>
      </w:tr>
      <w:tr>
        <w:tc>
          <w:tcPr>
            <w:tcW w:type="dxa" w:w="3213"/>
          </w:tcPr>
          <w:p>
            <w:r>
              <w:rPr>
                <w:sz w:val="18"/>
              </w:rPr>
              <w:t>4</w:t>
            </w:r>
          </w:p>
        </w:tc>
        <w:tc>
          <w:tcPr>
            <w:tcW w:type="dxa" w:w="3213"/>
          </w:tcPr>
          <w:p>
            <w:r>
              <w:rPr>
                <w:sz w:val="18"/>
              </w:rPr>
              <w:t>TTS ile sprite'a sesli yanıt verme özelliği ekleyin</w:t>
            </w:r>
          </w:p>
        </w:tc>
        <w:tc>
          <w:tcPr>
            <w:tcW w:type="dxa" w:w="3213"/>
          </w:tcPr>
          <w:p>
            <w:r>
              <w:rPr>
                <w:sz w:val="18"/>
              </w:rPr>
              <w:t>5 dk</w:t>
            </w:r>
          </w:p>
        </w:tc>
      </w:tr>
    </w:tbl>
    <w:p/>
    <w:p>
      <w:r>
        <w:rPr>
          <w:b/>
          <w:color w:val="1B2A4A"/>
          <w:sz w:val="20"/>
        </w:rPr>
        <w:t xml:space="preserve">Tamamlanma Kriteri: </w:t>
      </w:r>
      <w:r>
        <w:rPr>
          <w:sz w:val="20"/>
        </w:rPr>
        <w:t>En az 5 sesli komutu tanıyan ve sesli yanıt veren çalışan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Konuşulan metni ekranda gösteren basit program yapın</w:t>
            </w:r>
          </w:p>
        </w:tc>
      </w:tr>
      <w:tr>
        <w:tc>
          <w:tcPr>
            <w:tcW w:type="dxa" w:w="3213"/>
          </w:tcPr>
          <w:p>
            <w:r>
              <w:rPr>
                <w:sz w:val="18"/>
              </w:rPr>
              <w:t>2</w:t>
            </w:r>
          </w:p>
        </w:tc>
        <w:tc>
          <w:tcPr>
            <w:tcW w:type="dxa" w:w="3213"/>
          </w:tcPr>
          <w:p>
            <w:r>
              <w:rPr>
                <w:sz w:val="18"/>
              </w:rPr>
              <w:t>Orta</w:t>
            </w:r>
          </w:p>
        </w:tc>
        <w:tc>
          <w:tcPr>
            <w:tcW w:type="dxa" w:w="3213"/>
          </w:tcPr>
          <w:p>
            <w:r>
              <w:rPr>
                <w:sz w:val="18"/>
              </w:rPr>
              <w:t>5 sesli komutu tanıyıp farklı tepkiler veren program yapın</w:t>
            </w:r>
          </w:p>
        </w:tc>
      </w:tr>
      <w:tr>
        <w:tc>
          <w:tcPr>
            <w:tcW w:type="dxa" w:w="3213"/>
          </w:tcPr>
          <w:p>
            <w:r>
              <w:rPr>
                <w:sz w:val="18"/>
              </w:rPr>
              <w:t>3</w:t>
            </w:r>
          </w:p>
        </w:tc>
        <w:tc>
          <w:tcPr>
            <w:tcW w:type="dxa" w:w="3213"/>
          </w:tcPr>
          <w:p>
            <w:r>
              <w:rPr>
                <w:sz w:val="18"/>
              </w:rPr>
              <w:t>Zor</w:t>
            </w:r>
          </w:p>
        </w:tc>
        <w:tc>
          <w:tcPr>
            <w:tcW w:type="dxa" w:w="3213"/>
          </w:tcPr>
          <w:p>
            <w:r>
              <w:rPr>
                <w:sz w:val="18"/>
              </w:rPr>
              <w:t>Sesli not defteri + TTS okuma özellikli program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"Sesli Eğitim Asistanı"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ilkokul, okuma güçlüğü çeken öğrenciler için sesli eğitim asistanı geliştirmek istiyor: Öğrenci ekrandaki cümleyi sesli okusun, YZ okunanı metne çevirsin ve doğru kelime sayısını göstersin. PictoBlox'ta bu sistemin prototipini tasarlayın.</w:t>
            </w:r>
          </w:p>
        </w:tc>
      </w:tr>
    </w:tbl>
    <w:p/>
    <w:p>
      <w:r>
        <w:rPr>
          <w:b/>
          <w:color w:val="1B2A4A"/>
          <w:sz w:val="20"/>
        </w:rPr>
        <w:t xml:space="preserve">Beklenen Çıktı: </w:t>
      </w:r>
      <w:r>
        <w:rPr>
          <w:sz w:val="20"/>
        </w:rPr>
        <w:t>Sesli okuma değerlendirme sistemi prototipi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konuşma tanıma teknolojisini, STT/TTS kavramlarını, akustik ve dil modellerini öğrendik; PictoBlox'ta sesli komut algılayan uygulama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Konuşma Tanıma</w:t>
            </w:r>
          </w:p>
        </w:tc>
        <w:tc>
          <w:tcPr>
            <w:tcW w:type="dxa" w:w="4819"/>
            <w:shd w:fill="F5F5F5"/>
          </w:tcPr>
          <w:p>
            <w:r>
              <w:rPr>
                <w:b/>
                <w:color w:val="1B2A4A"/>
                <w:sz w:val="20"/>
              </w:rPr>
              <w:t xml:space="preserve">  STT</w:t>
            </w:r>
          </w:p>
        </w:tc>
      </w:tr>
      <w:tr>
        <w:tc>
          <w:tcPr>
            <w:tcW w:type="dxa" w:w="4819"/>
            <w:shd w:fill="F5F5F5"/>
          </w:tcPr>
          <w:p>
            <w:r>
              <w:rPr>
                <w:b/>
                <w:color w:val="1B2A4A"/>
                <w:sz w:val="20"/>
              </w:rPr>
              <w:t xml:space="preserve">  TTS</w:t>
            </w:r>
          </w:p>
        </w:tc>
        <w:tc>
          <w:tcPr>
            <w:tcW w:type="dxa" w:w="4819"/>
            <w:shd w:fill="F5F5F5"/>
          </w:tcPr>
          <w:p>
            <w:r>
              <w:rPr>
                <w:b/>
                <w:color w:val="1B2A4A"/>
                <w:sz w:val="20"/>
              </w:rPr>
              <w:t xml:space="preserve">  Akustik Model</w:t>
            </w:r>
          </w:p>
        </w:tc>
      </w:tr>
      <w:tr>
        <w:tc>
          <w:tcPr>
            <w:tcW w:type="dxa" w:w="4819"/>
            <w:shd w:fill="F5F5F5"/>
          </w:tcPr>
          <w:p>
            <w:r>
              <w:rPr>
                <w:b/>
                <w:color w:val="1B2A4A"/>
                <w:sz w:val="20"/>
              </w:rPr>
              <w:t xml:space="preserve">  Dil Modeli</w:t>
            </w:r>
          </w:p>
        </w:tc>
        <w:tc>
          <w:tcPr>
            <w:tcW w:type="dxa" w:w="4819"/>
            <w:shd w:fill="F5F5F5"/>
          </w:tcPr>
          <w:p>
            <w:r>
              <w:rPr>
                <w:b/>
                <w:color w:val="1B2A4A"/>
                <w:sz w:val="20"/>
              </w:rPr>
              <w:t xml:space="preserve">  Speech Recognition</w:t>
            </w:r>
          </w:p>
        </w:tc>
      </w:tr>
    </w:tbl>
    <w:p/>
    <w:p>
      <w:pPr>
        <w:spacing w:before="200"/>
      </w:pPr>
      <w:r>
        <w:rPr>
          <w:b/>
          <w:color w:val="757575"/>
          <w:sz w:val="24"/>
        </w:rPr>
        <w:t xml:space="preserve">  Bir Sonraki Dersle Köprü</w:t>
      </w:r>
    </w:p>
    <w:p>
      <w:r>
        <w:rPr>
          <w:sz w:val="20"/>
        </w:rPr>
        <w:t>Bir sonraki derste ses komutlarıyla sprite kontrolü yapacağız - sesli komutlarla oyun oynayacaksınız!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sesli bir sözlük uygulaması yapın: Bir kelime söyleyin, program kelimeyi tanısın ve İngilizce karşılığını hem yazılı hem sesli olarak versin. En az 10 kelime için çalışsın.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Mikrofonların çalıştığını doğrulayın</w:t>
      </w:r>
    </w:p>
    <w:p>
      <w:pPr>
        <w:pStyle w:val="ListBullet"/>
      </w:pPr>
      <w:r>
        <w:rPr>
          <w:sz w:val="20"/>
        </w:rPr>
        <w:t>Ortam gürültüsünü minimize edin</w:t>
      </w:r>
    </w:p>
    <w:p>
      <w:pPr>
        <w:pStyle w:val="ListBullet"/>
      </w:pPr>
      <w:r>
        <w:rPr>
          <w:sz w:val="20"/>
        </w:rPr>
        <w:t>PictoBlox Speech Recognition uzantısını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Gürültülü sınıf ortamı tanımayı zorlaştırır</w:t>
            </w:r>
          </w:p>
        </w:tc>
        <w:tc>
          <w:tcPr>
            <w:tcW w:type="dxa" w:w="4819"/>
          </w:tcPr>
          <w:p>
            <w:r>
              <w:rPr>
                <w:sz w:val="18"/>
              </w:rPr>
              <w:t>Kursiyerler sırayla test etsin; kulaklıklı mikrofon kullanılabilir</w:t>
            </w:r>
          </w:p>
        </w:tc>
      </w:tr>
      <w:tr>
        <w:tc>
          <w:tcPr>
            <w:tcW w:type="dxa" w:w="4819"/>
          </w:tcPr>
          <w:p>
            <w:r>
              <w:rPr>
                <w:sz w:val="18"/>
              </w:rPr>
              <w:t>Türkçe tanıma başarısı düşük olabilir</w:t>
            </w:r>
          </w:p>
        </w:tc>
        <w:tc>
          <w:tcPr>
            <w:tcW w:type="dxa" w:w="4819"/>
          </w:tcPr>
          <w:p>
            <w:r>
              <w:rPr>
                <w:sz w:val="18"/>
              </w:rPr>
              <w:t>Net ve yavaş konuşmayı teşvik edin; İngilizce ile de test yapın</w:t>
            </w:r>
          </w:p>
        </w:tc>
      </w:tr>
    </w:tbl>
    <w:p/>
    <w:p>
      <w:r>
        <w:rPr>
          <w:b/>
          <w:color w:val="1B2A4A"/>
          <w:sz w:val="20"/>
        </w:rPr>
        <w:t xml:space="preserve">Zaman Yönetimi: </w:t>
      </w:r>
      <w:r>
        <w:rPr>
          <w:sz w:val="20"/>
        </w:rPr>
        <w:t>Konuşma tanıma testlerine yeterli süre ayırın; her kursiyer deneyimlemelidir.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Mikrofon çalışmıyorsa TTS (metin-ses) odaklı bir ders yapılabilir.</w:t>
            </w:r>
          </w:p>
        </w:tc>
      </w:tr>
    </w:tbl>
    <w:p/>
    <w:p>
      <w:r>
        <w:br w:type="page"/>
      </w:r>
    </w:p>
    <w:p>
      <w:pPr>
        <w:jc w:val="center"/>
      </w:pPr>
      <w:r>
        <w:rPr>
          <w:b/>
          <w:color w:val="1B2A4A"/>
          <w:sz w:val="36"/>
        </w:rPr>
        <w:t>━━━  26. SAAT  ━━━</w:t>
      </w:r>
    </w:p>
    <w:p>
      <w:pPr>
        <w:jc w:val="center"/>
      </w:pPr>
      <w:r>
        <w:rPr>
          <w:color w:val="2C6FAD"/>
          <w:sz w:val="32"/>
        </w:rPr>
        <w:t>Ses Komutları ile Sprite Kontrolü</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Sesli komutlarla sprite'ları kontrol eden interaktif uygulamalar geliştirir; ses tanıma hata ayıklama (debugging) becerisi kazanır.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M3-K22</w:t>
            </w:r>
          </w:p>
        </w:tc>
        <w:tc>
          <w:tcPr>
            <w:tcW w:type="dxa" w:w="3213"/>
          </w:tcPr>
          <w:p>
            <w:r>
              <w:rPr>
                <w:sz w:val="18"/>
              </w:rPr>
              <w:t>Sesli komut tabanlı sprite kontrol sistemi tasarlar ve uygular</w:t>
            </w:r>
          </w:p>
        </w:tc>
        <w:tc>
          <w:tcPr>
            <w:tcW w:type="dxa" w:w="3213"/>
          </w:tcPr>
          <w:p>
            <w:r>
              <w:rPr>
                <w:sz w:val="18"/>
              </w:rPr>
              <w:t>Uygulama</w:t>
            </w:r>
          </w:p>
        </w:tc>
      </w:tr>
      <w:tr>
        <w:tc>
          <w:tcPr>
            <w:tcW w:type="dxa" w:w="3213"/>
          </w:tcPr>
          <w:p>
            <w:r>
              <w:rPr>
                <w:sz w:val="18"/>
              </w:rPr>
              <w:t>M3-K23</w:t>
            </w:r>
          </w:p>
        </w:tc>
        <w:tc>
          <w:tcPr>
            <w:tcW w:type="dxa" w:w="3213"/>
          </w:tcPr>
          <w:p>
            <w:r>
              <w:rPr>
                <w:sz w:val="18"/>
              </w:rPr>
              <w:t>Ses tanıma hatalarını tespit eder ve hata ayıklama (debug) yapar</w:t>
            </w:r>
          </w:p>
        </w:tc>
        <w:tc>
          <w:tcPr>
            <w:tcW w:type="dxa" w:w="3213"/>
          </w:tcPr>
          <w:p>
            <w:r>
              <w:rPr>
                <w:sz w:val="18"/>
              </w:rPr>
              <w:t>Analiz</w:t>
            </w:r>
          </w:p>
        </w:tc>
      </w:tr>
      <w:tr>
        <w:tc>
          <w:tcPr>
            <w:tcW w:type="dxa" w:w="3213"/>
          </w:tcPr>
          <w:p>
            <w:r>
              <w:rPr>
                <w:sz w:val="18"/>
              </w:rPr>
              <w:t>M3-K24</w:t>
            </w:r>
          </w:p>
        </w:tc>
        <w:tc>
          <w:tcPr>
            <w:tcW w:type="dxa" w:w="3213"/>
          </w:tcPr>
          <w:p>
            <w:r>
              <w:rPr>
                <w:sz w:val="18"/>
              </w:rPr>
              <w:t>Ses komutları ile görüntü işlemeyi birleştiren multimodal uygulama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Konuşma tanıma temelleri (Saat 25)</w:t>
      </w:r>
    </w:p>
    <w:p>
      <w:pPr>
        <w:spacing w:before="200"/>
      </w:pPr>
      <w:r>
        <w:rPr>
          <w:b/>
          <w:color w:val="757575"/>
          <w:sz w:val="24"/>
        </w:rPr>
        <w:t xml:space="preserve">  Öğrencinin Bilmesi Gerekenler</w:t>
      </w:r>
    </w:p>
    <w:p>
      <w:pPr>
        <w:pStyle w:val="ListBullet"/>
      </w:pPr>
      <w:r>
        <w:rPr>
          <w:sz w:val="20"/>
        </w:rPr>
        <w:t>Speech Recognition uzantısının kullanımı</w:t>
      </w:r>
    </w:p>
    <w:p>
      <w:pPr>
        <w:pStyle w:val="ListBullet"/>
      </w:pPr>
      <w:r>
        <w:rPr>
          <w:sz w:val="20"/>
        </w:rPr>
        <w:t>STT ve TTS kavramları</w:t>
      </w:r>
    </w:p>
    <w:p>
      <w:pPr>
        <w:pStyle w:val="ListBullet"/>
      </w:pPr>
      <w:r>
        <w:rPr>
          <w:sz w:val="20"/>
        </w:rPr>
        <w:t>Koşullu yapılar ve metin karşılaştırma</w:t>
      </w:r>
    </w:p>
    <w:p>
      <w:pPr>
        <w:spacing w:before="200"/>
      </w:pPr>
      <w:r>
        <w:rPr>
          <w:b/>
          <w:color w:val="757575"/>
          <w:sz w:val="24"/>
        </w:rPr>
        <w:t xml:space="preserve">  Olası Kavram Yanılgıları</w:t>
      </w:r>
    </w:p>
    <w:p>
      <w:pPr>
        <w:pStyle w:val="ListBullet"/>
      </w:pPr>
      <w:r>
        <w:rPr>
          <w:sz w:val="20"/>
        </w:rPr>
        <w:t>Ses komutu tam eşleşme gerektirir - 'İçerir' kontrolü ile kısmi eşleşme daha esnek çalışır</w:t>
      </w:r>
    </w:p>
    <w:p>
      <w:pPr>
        <w:pStyle w:val="ListBullet"/>
      </w:pPr>
      <w:r>
        <w:rPr>
          <w:sz w:val="20"/>
        </w:rPr>
        <w:t>Tek bir hata tüm programı bozar - Hata ayıklama sistematik bir süreçtir ve her hata öğreticidir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Mikrofon</w:t>
      </w:r>
    </w:p>
    <w:p>
      <w:pPr>
        <w:pStyle w:val="ListBullet"/>
      </w:pPr>
      <w:r>
        <w:rPr>
          <w:sz w:val="20"/>
        </w:rPr>
        <w:t>Projeksiyon cihazı</w:t>
      </w:r>
    </w:p>
    <w:p>
      <w:pPr>
        <w:pStyle w:val="ListBullet"/>
      </w:pPr>
      <w:r>
        <w:rPr>
          <w:sz w:val="20"/>
        </w:rPr>
        <w:t>Hata ayıklama kontrol listesi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Star Trek'teki mürettebat bilgisayara sesli komutlar vererek uzay gemisini yönetiyordu: 'Bilgisayar, kalkanları aç!', 'Warp hızına geç!' Bugün siz de sesli komutlarla bilgisayarınızı kontrol edeceksiniz. Ama gerçek dünyada her şey Star Trek kadar sorunsuz çalışmaz - hata ayıklama sanatını da öğreneceğiz!</w:t>
      </w:r>
    </w:p>
    <w:p>
      <w:r>
        <w:rPr>
          <w:b/>
          <w:color w:val="1B2A4A"/>
          <w:sz w:val="20"/>
        </w:rPr>
        <w:t xml:space="preserve">Günlük Hayat Bağlantısı: </w:t>
      </w:r>
      <w:r>
        <w:rPr>
          <w:sz w:val="20"/>
        </w:rPr>
        <w:t>Bir köpeği eğitirken belirli komutlar kullanırsınız: 'Otur', 'Gel', 'Yat'. Köpek bu komutları sesinden tanır ve karşılık verir. Sesli asistanlar da benzer mantıkla çalışır: Belirli anahtar kelimeleri tanır ve programlanmış tepkiyi verir. Ama köpek gibi bazen yanlış anlayabilir!</w:t>
      </w:r>
    </w:p>
    <w:p>
      <w:pPr>
        <w:spacing w:before="200"/>
      </w:pPr>
      <w:r>
        <w:rPr>
          <w:b/>
          <w:color w:val="2C6FAD"/>
          <w:sz w:val="24"/>
        </w:rPr>
        <w:t xml:space="preserve">  Ön Bilgi Yoklama Soruları</w:t>
      </w:r>
    </w:p>
    <w:p>
      <w:r>
        <w:rPr>
          <w:b/>
          <w:color w:val="2C6FAD"/>
          <w:sz w:val="20"/>
        </w:rPr>
        <w:t xml:space="preserve">  1. </w:t>
      </w:r>
      <w:r>
        <w:rPr>
          <w:sz w:val="20"/>
        </w:rPr>
        <w:t>Sesli komut verirken ne tür sorunlar yaşadınız?</w:t>
      </w:r>
    </w:p>
    <w:p>
      <w:r>
        <w:rPr>
          <w:b/>
          <w:color w:val="2C6FAD"/>
          <w:sz w:val="20"/>
        </w:rPr>
        <w:t xml:space="preserve">  2. </w:t>
      </w:r>
      <w:r>
        <w:rPr>
          <w:sz w:val="20"/>
        </w:rPr>
        <w:t>Bir program hata verdiğinde ne yaparsınız?</w:t>
      </w:r>
    </w:p>
    <w:p>
      <w:pPr>
        <w:spacing w:before="200"/>
      </w:pPr>
      <w:r>
        <w:rPr>
          <w:b/>
          <w:color w:val="2C6FAD"/>
          <w:sz w:val="24"/>
        </w:rPr>
        <w:t xml:space="preserve">  Motivasyon Etkinliği: "Sesli Komut Yarışması"</w:t>
      </w:r>
    </w:p>
    <w:p>
      <w:r>
        <w:rPr>
          <w:b/>
          <w:color w:val="1B2A4A"/>
          <w:sz w:val="20"/>
        </w:rPr>
        <w:t xml:space="preserve">Açıklama: </w:t>
      </w:r>
      <w:r>
        <w:rPr>
          <w:sz w:val="20"/>
        </w:rPr>
        <w:t>Kursiyerler sesli komutlarla sprite'ı bir parkurda yönlendirmeye çalışır.</w:t>
      </w:r>
    </w:p>
    <w:p>
      <w:r>
        <w:rPr>
          <w:b/>
          <w:color w:val="1B2A4A"/>
          <w:sz w:val="20"/>
        </w:rPr>
        <w:t xml:space="preserve">Yönerge: </w:t>
      </w:r>
      <w:r>
        <w:rPr>
          <w:sz w:val="20"/>
        </w:rPr>
        <w:t>Eğitmen sahneye basit bir parkur (engeller) yerleştirir. Kursiyerler sırayla sesli komutlarla ('ileri', 'sağa dön', 'sola dön', 'dur', 'zıpla') sprite'ı parkurda yönlendirmeye çalışır. En az hatayla parkuru bitiren kazanır.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 gürültülü ortamda çalışan forklift operatörleri için sesli kontrol sistemi geliştirmek istiyor. Hangi zorluklar yaşanır ve nasıl çözülür?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"Sesli Sprite Kontrolü ve Hata Ayıklama"</w:t>
      </w:r>
    </w:p>
    <w:p>
      <w:r>
        <w:rPr>
          <w:b/>
          <w:color w:val="1B2A4A"/>
          <w:sz w:val="20"/>
        </w:rPr>
        <w:t xml:space="preserve">Türü: </w:t>
      </w:r>
      <w:r>
        <w:rPr>
          <w:sz w:val="20"/>
        </w:rPr>
        <w:t>Bireysel uygulama</w:t>
      </w:r>
    </w:p>
    <w:p>
      <w:r>
        <w:rPr>
          <w:b/>
          <w:color w:val="1B2A4A"/>
          <w:sz w:val="20"/>
        </w:rPr>
        <w:t xml:space="preserve">Amacı: </w:t>
      </w:r>
      <w:r>
        <w:rPr>
          <w:sz w:val="20"/>
        </w:rPr>
        <w:t>Sesli komutlarla sprite kontrol sistemi geliştirme ve hata ayıklama</w:t>
      </w:r>
    </w:p>
    <w:p>
      <w:r>
        <w:rPr>
          <w:b/>
          <w:color w:val="1B2A4A"/>
          <w:sz w:val="20"/>
        </w:rPr>
        <w:t xml:space="preserve">Malzemeler: </w:t>
      </w:r>
      <w:r>
        <w:rPr>
          <w:sz w:val="20"/>
        </w:rPr>
        <w:t>PictoBlox yüklü bilgisayar, mikrofon</w:t>
      </w:r>
    </w:p>
    <w:p>
      <w:pPr>
        <w:spacing w:before="200"/>
      </w:pPr>
      <w:r>
        <w:rPr>
          <w:b/>
          <w:color w:val="007A7A"/>
          <w:sz w:val="24"/>
        </w:rPr>
        <w:t xml:space="preserve">  Yönerge Adımları</w:t>
      </w:r>
    </w:p>
    <w:p>
      <w:r>
        <w:rPr>
          <w:b/>
          <w:color w:val="007A7A"/>
          <w:sz w:val="20"/>
        </w:rPr>
        <w:t xml:space="preserve">  1. </w:t>
      </w:r>
      <w:r>
        <w:rPr>
          <w:sz w:val="20"/>
        </w:rPr>
        <w:t>En az 6 sesli komut belirleyin (ileri, geri, sağ, sol, dur, zıpla)</w:t>
      </w:r>
    </w:p>
    <w:p>
      <w:r>
        <w:rPr>
          <w:b/>
          <w:color w:val="007A7A"/>
          <w:sz w:val="20"/>
        </w:rPr>
        <w:t xml:space="preserve">  2. </w:t>
      </w:r>
      <w:r>
        <w:rPr>
          <w:sz w:val="20"/>
        </w:rPr>
        <w:t>Her komut için sprite tepkisi programlayın</w:t>
      </w:r>
    </w:p>
    <w:p>
      <w:r>
        <w:rPr>
          <w:b/>
          <w:color w:val="007A7A"/>
          <w:sz w:val="20"/>
        </w:rPr>
        <w:t xml:space="preserve">  3. </w:t>
      </w:r>
      <w:r>
        <w:rPr>
          <w:sz w:val="20"/>
        </w:rPr>
        <w:t>Programı test edin ve yanlış tanınan komutları not edin</w:t>
      </w:r>
    </w:p>
    <w:p>
      <w:r>
        <w:rPr>
          <w:b/>
          <w:color w:val="007A7A"/>
          <w:sz w:val="20"/>
        </w:rPr>
        <w:t xml:space="preserve">  4. </w:t>
      </w:r>
      <w:r>
        <w:rPr>
          <w:sz w:val="20"/>
        </w:rPr>
        <w:t>Hata ayıklama yapın: Metin içerir kontrolü, büyük/küçük harf, alternatif kelimeler</w:t>
      </w:r>
    </w:p>
    <w:p>
      <w:r>
        <w:rPr>
          <w:b/>
          <w:color w:val="1B2A4A"/>
          <w:sz w:val="20"/>
        </w:rPr>
        <w:t xml:space="preserve">Öğrenci Rolü: </w:t>
      </w:r>
      <w:r>
        <w:rPr>
          <w:sz w:val="20"/>
        </w:rPr>
        <w:t>Sesli komut programı yazar, test eder, hataları tespit edip düzeltir</w:t>
      </w:r>
    </w:p>
    <w:p>
      <w:r>
        <w:rPr>
          <w:b/>
          <w:color w:val="1B2A4A"/>
          <w:sz w:val="20"/>
        </w:rPr>
        <w:t xml:space="preserve">Öğretmen Rolü: </w:t>
      </w:r>
      <w:r>
        <w:rPr>
          <w:sz w:val="20"/>
        </w:rPr>
        <w:t>Hata ayıklama stratejilerini gösterir, yaygın hata türlerini açıklar</w:t>
      </w:r>
    </w:p>
    <w:p>
      <w:r>
        <w:rPr>
          <w:b/>
          <w:color w:val="1B2A4A"/>
          <w:sz w:val="20"/>
        </w:rPr>
        <w:t xml:space="preserve">Beklenen Ürün: </w:t>
      </w:r>
      <w:r>
        <w:rPr>
          <w:sz w:val="20"/>
        </w:rPr>
        <w:t>6+ sesli komutu tanıyan ve hata toleransı olan çalışan program</w:t>
      </w:r>
    </w:p>
    <w:p>
      <w:pPr>
        <w:spacing w:before="200"/>
      </w:pPr>
      <w:r>
        <w:rPr>
          <w:b/>
          <w:color w:val="007A7A"/>
          <w:sz w:val="24"/>
        </w:rPr>
        <w:t xml:space="preserve">  Araştırma Soruları</w:t>
      </w:r>
    </w:p>
    <w:p>
      <w:r>
        <w:rPr>
          <w:b/>
          <w:color w:val="007A7A"/>
          <w:sz w:val="20"/>
        </w:rPr>
        <w:t xml:space="preserve">  1. </w:t>
      </w:r>
      <w:r>
        <w:rPr>
          <w:sz w:val="20"/>
        </w:rPr>
        <w:t>Ses tanımada 'fuzzy matching' nedir?</w:t>
      </w:r>
    </w:p>
    <w:p>
      <w:r>
        <w:rPr>
          <w:b/>
          <w:color w:val="007A7A"/>
          <w:sz w:val="20"/>
        </w:rPr>
        <w:t xml:space="preserve">  2. </w:t>
      </w:r>
      <w:r>
        <w:rPr>
          <w:sz w:val="20"/>
        </w:rPr>
        <w:t>Hata ayıklama (debugging) stratejileri nelerdir?</w:t>
      </w:r>
    </w:p>
    <w:p>
      <w:r>
        <w:rPr>
          <w:b/>
          <w:color w:val="1B2A4A"/>
          <w:sz w:val="20"/>
        </w:rPr>
        <w:t xml:space="preserve">Grupla Çalışma Kuralları: </w:t>
      </w:r>
      <w:r>
        <w:rPr>
          <w:sz w:val="20"/>
        </w:rPr>
        <w:t>Her hatayı not edin ve sistematik olarak düzeltin; rastgele değişiklik yapmayın.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Sesli Komut Sistemi</w:t>
            </w:r>
          </w:p>
        </w:tc>
        <w:tc>
          <w:tcPr>
            <w:tcW w:type="dxa" w:w="2409"/>
          </w:tcPr>
          <w:p>
            <w:r>
              <w:rPr>
                <w:sz w:val="18"/>
              </w:rPr>
              <w:t>Ses tanıma ile alınan komutları işleyerek cihaz veya yazılım kontrolü sağlayan sistem</w:t>
            </w:r>
          </w:p>
        </w:tc>
        <w:tc>
          <w:tcPr>
            <w:tcW w:type="dxa" w:w="2409"/>
          </w:tcPr>
          <w:p>
            <w:r>
              <w:rPr>
                <w:sz w:val="18"/>
              </w:rPr>
              <w:t>Akıllı ev kontrolü ('ışığı aç'), araç kontrolü ('müzik çal'), oyun kontrolü</w:t>
            </w:r>
          </w:p>
        </w:tc>
        <w:tc>
          <w:tcPr>
            <w:tcW w:type="dxa" w:w="2409"/>
          </w:tcPr>
          <w:p>
            <w:r>
              <w:rPr>
                <w:sz w:val="18"/>
              </w:rPr>
              <w:t>Anahtar kelime eşleştirme, bağlam anlama ve hata toleransı gerektirir</w:t>
            </w:r>
          </w:p>
        </w:tc>
      </w:tr>
      <w:tr>
        <w:tc>
          <w:tcPr>
            <w:tcW w:type="dxa" w:w="2409"/>
          </w:tcPr>
          <w:p>
            <w:r>
              <w:rPr>
                <w:sz w:val="18"/>
              </w:rPr>
              <w:t>Hata Ayıklama (Debugging)</w:t>
            </w:r>
          </w:p>
        </w:tc>
        <w:tc>
          <w:tcPr>
            <w:tcW w:type="dxa" w:w="2409"/>
          </w:tcPr>
          <w:p>
            <w:r>
              <w:rPr>
                <w:sz w:val="18"/>
              </w:rPr>
              <w:t>Programdaki hataları sistematik olarak bulma ve düzeltme süreci</w:t>
            </w:r>
          </w:p>
        </w:tc>
        <w:tc>
          <w:tcPr>
            <w:tcW w:type="dxa" w:w="2409"/>
          </w:tcPr>
          <w:p>
            <w:r>
              <w:rPr>
                <w:sz w:val="18"/>
              </w:rPr>
              <w:t>Sözdizimi hataları, mantık hataları, çalışma zamanı hataları</w:t>
            </w:r>
          </w:p>
        </w:tc>
        <w:tc>
          <w:tcPr>
            <w:tcW w:type="dxa" w:w="2409"/>
          </w:tcPr>
          <w:p>
            <w:r>
              <w:rPr>
                <w:sz w:val="18"/>
              </w:rPr>
              <w:t>Grace Hopper'ın 1947'de Mark II bilgisayarında gerçek bir böcek (bug) bulması ile 'debugging' terimi yaygınlaşmıştır</w:t>
            </w:r>
          </w:p>
        </w:tc>
      </w:tr>
      <w:tr>
        <w:tc>
          <w:tcPr>
            <w:tcW w:type="dxa" w:w="2409"/>
          </w:tcPr>
          <w:p>
            <w:r>
              <w:rPr>
                <w:sz w:val="18"/>
              </w:rPr>
              <w:t>Metin Eşleştirme</w:t>
            </w:r>
          </w:p>
        </w:tc>
        <w:tc>
          <w:tcPr>
            <w:tcW w:type="dxa" w:w="2409"/>
          </w:tcPr>
          <w:p>
            <w:r>
              <w:rPr>
                <w:sz w:val="18"/>
              </w:rPr>
              <w:t>Ses tanıma çıktısını beklenen komutlarla karşılaştırma yöntemi</w:t>
            </w:r>
          </w:p>
        </w:tc>
        <w:tc>
          <w:tcPr>
            <w:tcW w:type="dxa" w:w="2409"/>
          </w:tcPr>
          <w:p>
            <w:r>
              <w:rPr>
                <w:sz w:val="18"/>
              </w:rPr>
              <w:t>Tam eşleşme ('ileri' = 'ileri'), kısmi eşleşme ('ileri git' içinde 'ileri' var), benzerlik skoru</w:t>
            </w:r>
          </w:p>
        </w:tc>
        <w:tc>
          <w:tcPr>
            <w:tcW w:type="dxa" w:w="2409"/>
          </w:tcPr>
          <w:p>
            <w:r>
              <w:rPr>
                <w:sz w:val="18"/>
              </w:rPr>
              <w:t>Kısmi eşleşme (contains/includes) tam eşleşmeden daha esnek ve kullanıcı dostudur</w:t>
            </w:r>
          </w:p>
        </w:tc>
      </w:tr>
      <w:tr>
        <w:tc>
          <w:tcPr>
            <w:tcW w:type="dxa" w:w="2409"/>
          </w:tcPr>
          <w:p>
            <w:r>
              <w:rPr>
                <w:sz w:val="18"/>
              </w:rPr>
              <w:t>Multimodal Etkileşim</w:t>
            </w:r>
          </w:p>
        </w:tc>
        <w:tc>
          <w:tcPr>
            <w:tcW w:type="dxa" w:w="2409"/>
          </w:tcPr>
          <w:p>
            <w:r>
              <w:rPr>
                <w:sz w:val="18"/>
              </w:rPr>
              <w:t>Birden fazla giriş kanalını (ses + görüntü + dokunma) birleştiren etkileşim biçimi</w:t>
            </w:r>
          </w:p>
        </w:tc>
        <w:tc>
          <w:tcPr>
            <w:tcW w:type="dxa" w:w="2409"/>
          </w:tcPr>
          <w:p>
            <w:r>
              <w:rPr>
                <w:sz w:val="18"/>
              </w:rPr>
              <w:t>Ses + jest kontrolü, ses + yüz tanıma, dokunma + ses</w:t>
            </w:r>
          </w:p>
        </w:tc>
        <w:tc>
          <w:tcPr>
            <w:tcW w:type="dxa" w:w="2409"/>
          </w:tcPr>
          <w:p>
            <w:r>
              <w:rPr>
                <w:sz w:val="18"/>
              </w:rPr>
              <w:t>Multimodal sistemler tek modlu sistemlerden daha güvenilir ve doğaldır</w:t>
            </w:r>
          </w:p>
        </w:tc>
      </w:tr>
    </w:tbl>
    <w:p/>
    <w:p>
      <w:pPr>
        <w:spacing w:before="200"/>
      </w:pPr>
      <w:r>
        <w:rPr>
          <w:b/>
          <w:color w:val="E65C00"/>
          <w:sz w:val="24"/>
        </w:rPr>
        <w:t xml:space="preserve">  Konu Anlatımı</w:t>
      </w:r>
    </w:p>
    <w:p>
      <w:r>
        <w:rPr>
          <w:sz w:val="20"/>
        </w:rPr>
        <w:t>Sesli Komut Sistemi Tasarımı: Başarılı bir sesli komut sistemi için: 1) Komut Sözlüğü: Açık, kısa ve birbirinden ayırt edilebilir komutlar seçin ('ileri' vs 'geri' iyi; 'biraz ileri' vs 'biraz daha ileri' kötü). 2) Hata Toleransı: Kısmi eşleşme kullanın ('ileri' kelimesini 'ileri git', 'ileri yürü' içinde arayın). 3) Geri Bildirim: Her komuttan sonra ne yapıldığını söyleyin ('İleri gidiyorum!'). 4) Onay: Kritik komutlarda onay isteyin ('Silmek istediğinize emin misiniz?'). 5) Yardım: 'Yardım' komutu ile kullanılabilir komutları listeleyin.</w:t>
      </w:r>
    </w:p>
    <w:p>
      <w:r>
        <w:rPr>
          <w:sz w:val="20"/>
        </w:rPr>
        <w:t>PictoBlox'ta Sesli Sprite Kontrolü: Program yapısı: Bayrak tıklandığında → Dili ayarla → Sürekli tekrar [Dinle ve bekle → komut = tanınan metin → Eğer komut 'ileri' içeriyorsa → 10 adım git → Eğer komut 'sağ' içeriyorsa → 15 derece sağa dön → Eğer komut 'sol' içeriyorsa → 15 derece sola dön → Eğer komut 'dur' içeriyorsa → dur → 'Komut: ' + komut de]. Önemli: 'İçerir' kontrolü kullanın; tam eşleşme yetersiz kalır.</w:t>
      </w:r>
    </w:p>
    <w:p>
      <w:r>
        <w:rPr>
          <w:sz w:val="20"/>
        </w:rPr>
        <w:t>Hata Ayıklama Stratejileri: 1) Adım adım test: Her komutu tek tek test edin; hangisinin çalışmadığını belirleyin. 2) Ekranda gösterme: Tanınan metni her zaman ekranda gösterin - ne algılandığını görün. 3) Log tutma: Algılanan komutları bir listeye kaydedin ve sonradan inceleyin. 4) Alternatif kelimeler: Aynı komut için birden fazla kelime tanımlayın ('dur', 'kes', 'stop'). 5) Büyük/küçük harf: Karşılaştırmadan önce her şeyi küçük harfe çevirin. 6) Boşluk kontrolü: Başta/sonda gereksiz boşlukları temizleyin.</w:t>
      </w:r>
    </w:p>
    <w:p>
      <w:r>
        <w:rPr>
          <w:sz w:val="20"/>
        </w:rPr>
        <w:t>Multimodal Uygulama Örnekleri: Ses + Görüntü: 'Nesneyi tanı' sesli komutuyla Object Detection'ı tetikle. Ses + El hareketi: Sesle komut modu seç ('çizim modu'), elle çiz. Ses + Yüz: 'Kim var?' komutuyla yüz sayısını söyle. Ses + Duygu: 'Nasıl hissediyorum?' komutuyla duygu analizi yap ve sonucu söyle. Bu birleştirmeler PictoBlox'ta farklı uzantıları bir arada kullanarak yapılabilir.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Sesli labirent oyunu</w:t>
            </w:r>
          </w:p>
        </w:tc>
        <w:tc>
          <w:tcPr>
            <w:tcW w:type="dxa" w:w="3213"/>
          </w:tcPr>
          <w:p>
            <w:r>
              <w:rPr>
                <w:sz w:val="18"/>
              </w:rPr>
              <w:t>Program: Sahnede basit bir labirent. Sprite başlangıç noktasında. Kursiyerler sesli komutlarla ('yukarı', 'aşağı', 'sağ', 'sol') sprite'ı çıkışa yönlendirir. Sprite duvara çarparsa 'Duvara çarptım!' der ve geri döner. Çıkışa ulaşırsa 'Kazandım!' der. Hata toleransı: 'yukarı', 'ileri', 'up' hepsi kabul edilir.</w:t>
            </w:r>
          </w:p>
        </w:tc>
        <w:tc>
          <w:tcPr>
            <w:tcW w:type="dxa" w:w="3213"/>
          </w:tcPr>
          <w:p>
            <w:r>
              <w:rPr>
                <w:sz w:val="18"/>
              </w:rPr>
              <w:t>Ses kontrolü + çarpışma algılama + hata toleransı birleşir</w:t>
            </w:r>
          </w:p>
        </w:tc>
      </w:tr>
      <w:tr>
        <w:tc>
          <w:tcPr>
            <w:tcW w:type="dxa" w:w="3213"/>
          </w:tcPr>
          <w:p>
            <w:r>
              <w:rPr>
                <w:sz w:val="18"/>
              </w:rPr>
              <w:t>Sesli yapılacaklar listesi</w:t>
            </w:r>
          </w:p>
        </w:tc>
        <w:tc>
          <w:tcPr>
            <w:tcW w:type="dxa" w:w="3213"/>
          </w:tcPr>
          <w:p>
            <w:r>
              <w:rPr>
                <w:sz w:val="18"/>
              </w:rPr>
              <w:t>Program: Kullanıcı 'ekle' dediğinde listeye yeni madde eklenir. 'Listele' dediğinde tüm maddeler TTS ile okunur. 'Sil' dediğinde son madde silinir. 'Temizle' dediğinde tüm liste silinir. 'Kaç madde var?' dediğinde madde sayısını söyler. Sonuç: Tamamen sesle kontrol edilen bir yapılacaklar listesi.</w:t>
            </w:r>
          </w:p>
        </w:tc>
        <w:tc>
          <w:tcPr>
            <w:tcW w:type="dxa" w:w="3213"/>
          </w:tcPr>
          <w:p>
            <w:r>
              <w:rPr>
                <w:sz w:val="18"/>
              </w:rPr>
              <w:t>Ses tanıma + liste işlemleri + TTS birleştirmesi</w:t>
            </w:r>
          </w:p>
        </w:tc>
      </w:tr>
      <w:tr>
        <w:tc>
          <w:tcPr>
            <w:tcW w:type="dxa" w:w="3213"/>
          </w:tcPr>
          <w:p>
            <w:r>
              <w:rPr>
                <w:sz w:val="18"/>
              </w:rPr>
              <w:t>Multimodal asistan</w:t>
            </w:r>
          </w:p>
        </w:tc>
        <w:tc>
          <w:tcPr>
            <w:tcW w:type="dxa" w:w="3213"/>
          </w:tcPr>
          <w:p>
            <w:r>
              <w:rPr>
                <w:sz w:val="18"/>
              </w:rPr>
              <w:t>Program: Ses + Görüntü birleştirmesi. 'Ne görüyorsun?' → Object Detection açılır, algılanan nesneler sesli söylenir. 'Kaç kişi var?' → Face Detection açılır, yüz sayısı söylenir. 'Nasıl görünüyorum?' → Yaş ve duygu tahmini yapılır ve sonuç sesli söylenir. 'El hareketimi takip et' → Hand Pose Detection açılır, sprite eli takip eder.</w:t>
            </w:r>
          </w:p>
        </w:tc>
        <w:tc>
          <w:tcPr>
            <w:tcW w:type="dxa" w:w="3213"/>
          </w:tcPr>
          <w:p>
            <w:r>
              <w:rPr>
                <w:sz w:val="18"/>
              </w:rPr>
              <w:t>Ses komutları ile farklı YZ modülleri tetiklenir</w:t>
            </w:r>
          </w:p>
        </w:tc>
      </w:tr>
    </w:tbl>
    <w:p/>
    <w:p>
      <w:pPr>
        <w:spacing w:before="200"/>
      </w:pPr>
      <w:r>
        <w:rPr>
          <w:b/>
          <w:color w:val="E65C00"/>
          <w:sz w:val="24"/>
        </w:rPr>
        <w:t xml:space="preserve">  Analoji ve Benzetmeler</w:t>
      </w:r>
    </w:p>
    <w:p>
      <w:r>
        <w:rPr>
          <w:b/>
          <w:color w:val="E65C00"/>
          <w:sz w:val="20"/>
        </w:rPr>
        <w:t xml:space="preserve">  1. </w:t>
      </w:r>
      <w:r>
        <w:rPr>
          <w:sz w:val="20"/>
        </w:rPr>
        <w:t>Sesli komut sistemi bir otomat gibidir: Butona (komuta) basarsınız, makine karşılık verir. Ama bazen butona yanlış basarsınız (yanlış kelime), bazen buton bozuktur (tanıma hatası), bazen istediğiniz ürün kalmamıştır (tanımsız komut). İyi bir otomat gibi, iyi bir sesli komut sistemi de kullanıcıya ne olduğunu söyler ve alternatif sunar.</w:t>
      </w:r>
    </w:p>
    <w:p>
      <w:pPr>
        <w:spacing w:before="200"/>
      </w:pPr>
      <w:r>
        <w:rPr>
          <w:b/>
          <w:color w:val="E65C00"/>
          <w:sz w:val="24"/>
        </w:rPr>
        <w:t xml:space="preserve">  Öğrenci Soru-Cevap</w:t>
      </w:r>
    </w:p>
    <w:p>
      <w:pPr>
        <w:pStyle w:val="ListBullet"/>
      </w:pPr>
      <w:r>
        <w:rPr>
          <w:sz w:val="20"/>
        </w:rPr>
        <w:t>Sesli komut sistemlerinde hata toleransı neden önemlidir?</w:t>
      </w:r>
    </w:p>
    <w:p>
      <w:pPr>
        <w:pStyle w:val="ListBullet"/>
      </w:pPr>
      <w:r>
        <w:rPr>
          <w:sz w:val="20"/>
        </w:rPr>
        <w:t>Debugging stratejileri nelerdir?</w:t>
      </w:r>
    </w:p>
    <w:p>
      <w:pPr>
        <w:pStyle w:val="ListBullet"/>
      </w:pPr>
      <w:r>
        <w:rPr>
          <w:sz w:val="20"/>
        </w:rPr>
        <w:t>Multimodal etkileşim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"Sesle Kontrol Edilen Oyun"</w:t>
      </w:r>
    </w:p>
    <w:p>
      <w:r>
        <w:rPr>
          <w:b/>
          <w:color w:val="1B2A4A"/>
          <w:sz w:val="20"/>
        </w:rPr>
        <w:t xml:space="preserve">Türü: </w:t>
      </w:r>
      <w:r>
        <w:rPr>
          <w:sz w:val="20"/>
        </w:rPr>
        <w:t>Bireysel/ikili proje</w:t>
      </w:r>
    </w:p>
    <w:p>
      <w:r>
        <w:rPr>
          <w:b/>
          <w:color w:val="1B2A4A"/>
          <w:sz w:val="20"/>
        </w:rPr>
        <w:t xml:space="preserve">Amacı: </w:t>
      </w:r>
      <w:r>
        <w:rPr>
          <w:sz w:val="20"/>
        </w:rPr>
        <w:t>Sesli komutlarla kontrol edilen tam bir oyun veya uygulama geliştirme</w:t>
      </w:r>
    </w:p>
    <w:p>
      <w:pPr>
        <w:spacing w:before="200"/>
      </w:pPr>
      <w:r>
        <w:rPr>
          <w:b/>
          <w:color w:val="6A1B9A"/>
          <w:sz w:val="24"/>
        </w:rPr>
        <w:t xml:space="preserve">  Yönerge Adımları</w:t>
      </w:r>
    </w:p>
    <w:p>
      <w:r>
        <w:rPr>
          <w:b/>
          <w:color w:val="6A1B9A"/>
          <w:sz w:val="20"/>
        </w:rPr>
        <w:t xml:space="preserve">  1. </w:t>
      </w:r>
      <w:r>
        <w:rPr>
          <w:sz w:val="20"/>
        </w:rPr>
        <w:t>Oyun konseptinizi belirleyin (labirent, yarış, macera vb.)</w:t>
      </w:r>
    </w:p>
    <w:p>
      <w:r>
        <w:rPr>
          <w:b/>
          <w:color w:val="6A1B9A"/>
          <w:sz w:val="20"/>
        </w:rPr>
        <w:t xml:space="preserve">  2. </w:t>
      </w:r>
      <w:r>
        <w:rPr>
          <w:sz w:val="20"/>
        </w:rPr>
        <w:t>En az 8 sesli komutu programlayın</w:t>
      </w:r>
    </w:p>
    <w:p>
      <w:r>
        <w:rPr>
          <w:b/>
          <w:color w:val="6A1B9A"/>
          <w:sz w:val="20"/>
        </w:rPr>
        <w:t xml:space="preserve">  3. </w:t>
      </w:r>
      <w:r>
        <w:rPr>
          <w:sz w:val="20"/>
        </w:rPr>
        <w:t>Hata toleransı ekleyin (alternatif kelimeler, kısmi eşleşme)</w:t>
      </w:r>
    </w:p>
    <w:p>
      <w:r>
        <w:rPr>
          <w:b/>
          <w:color w:val="6A1B9A"/>
          <w:sz w:val="20"/>
        </w:rPr>
        <w:t xml:space="preserve">  4. </w:t>
      </w:r>
      <w:r>
        <w:rPr>
          <w:sz w:val="20"/>
        </w:rPr>
        <w:t>TTS ile sesli geri bildirim ekleyin ve oyunu test edin</w:t>
      </w:r>
    </w:p>
    <w:p>
      <w:r>
        <w:rPr>
          <w:b/>
          <w:color w:val="1B2A4A"/>
          <w:sz w:val="20"/>
        </w:rPr>
        <w:t xml:space="preserve">Beklenen Ürün: </w:t>
      </w:r>
      <w:r>
        <w:rPr>
          <w:sz w:val="20"/>
        </w:rPr>
        <w:t>Sesle kontrol edilen, hata toleranslı, sesli geri bildirimli oyun/uygulama</w:t>
      </w:r>
    </w:p>
    <w:p>
      <w:pPr>
        <w:spacing w:before="200"/>
      </w:pPr>
      <w:r>
        <w:rPr>
          <w:b/>
          <w:color w:val="6A1B9A"/>
          <w:sz w:val="24"/>
        </w:rPr>
        <w:t xml:space="preserve">  Transfer Soruları</w:t>
      </w:r>
    </w:p>
    <w:p>
      <w:r>
        <w:rPr>
          <w:b/>
          <w:color w:val="6A1B9A"/>
          <w:sz w:val="20"/>
        </w:rPr>
        <w:t xml:space="preserve">  1. </w:t>
      </w:r>
      <w:r>
        <w:rPr>
          <w:sz w:val="20"/>
        </w:rPr>
        <w:t>Ses kontrolü IoT ve mikrodenetleyici projelerinde kullanılacaktır (Modül 4).</w:t>
      </w:r>
    </w:p>
    <w:p>
      <w:r>
        <w:rPr>
          <w:b/>
          <w:color w:val="6A1B9A"/>
          <w:sz w:val="20"/>
        </w:rPr>
        <w:t xml:space="preserve">  2. </w:t>
      </w:r>
      <w:r>
        <w:rPr>
          <w:sz w:val="20"/>
        </w:rPr>
        <w:t>Hata ayıklama becerisi tüm programlama projelerinde geçerlidir.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Görme engelli bir öğrenci için tamamen sesle kontrol edilen ve sesli geri bildirim veren bir eğitim oyunu tasarlayın: Matematik soruları sesle sorulsun, cevaplar sesle verilsin, doğru/yanlış sesle bildirilsin.</w:t>
            </w:r>
          </w:p>
        </w:tc>
      </w:tr>
    </w:tbl>
    <w:p/>
    <w:p>
      <w:r>
        <w:rPr>
          <w:b/>
          <w:color w:val="1B2A4A"/>
          <w:sz w:val="20"/>
        </w:rPr>
        <w:t xml:space="preserve">Yaratıcı Görev: </w:t>
      </w:r>
      <w:r>
        <w:rPr>
          <w:sz w:val="20"/>
        </w:rPr>
        <w:t>Sesle kontrol edilen bir 'DJ masası' tasarlayın: Farklı sesli komutlarla farklı müzik parçalarını çalın, hızlandırın, yavaşlatın, karıştırın.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Sesli komutlarla sprite kontrolü yapabiliyor musunuz?</w:t>
      </w:r>
    </w:p>
    <w:p>
      <w:r>
        <w:rPr>
          <w:sz w:val="20"/>
        </w:rPr>
        <w:t xml:space="preserve">  ☐  Hata ayıklama stratejilerini uygulayabiliyor musunuz?</w:t>
      </w:r>
    </w:p>
    <w:p>
      <w:r>
        <w:rPr>
          <w:sz w:val="20"/>
        </w:rPr>
        <w:t xml:space="preserve">  ☐  TTS ile sesli geri bildirim verebiliyor musunuz?</w:t>
      </w:r>
    </w:p>
    <w:p>
      <w:pPr>
        <w:spacing w:before="200"/>
      </w:pPr>
      <w:r>
        <w:rPr>
          <w:b/>
          <w:color w:val="2E7D32"/>
          <w:sz w:val="24"/>
        </w:rPr>
        <w:t xml:space="preserve">  Öz Değerlendirme Soruları</w:t>
      </w:r>
    </w:p>
    <w:p>
      <w:r>
        <w:rPr>
          <w:b/>
          <w:color w:val="2E7D32"/>
          <w:sz w:val="20"/>
        </w:rPr>
        <w:t xml:space="preserve">  1. </w:t>
      </w:r>
      <w:r>
        <w:rPr>
          <w:sz w:val="20"/>
        </w:rPr>
        <w:t>Sesli komut sistemlerinde hata toleransı nasıl sağlanır?</w:t>
      </w:r>
    </w:p>
    <w:p>
      <w:r>
        <w:rPr>
          <w:b/>
          <w:color w:val="2E7D32"/>
          <w:sz w:val="20"/>
        </w:rPr>
        <w:t xml:space="preserve">  2. </w:t>
      </w:r>
      <w:r>
        <w:rPr>
          <w:sz w:val="20"/>
        </w:rPr>
        <w:t>Debugging nedir ve neden önemlidir?</w:t>
      </w:r>
    </w:p>
    <w:p>
      <w:r>
        <w:rPr>
          <w:b/>
          <w:color w:val="2E7D32"/>
          <w:sz w:val="20"/>
        </w:rPr>
        <w:t xml:space="preserve">  3. </w:t>
      </w:r>
      <w:r>
        <w:rPr>
          <w:sz w:val="20"/>
        </w:rPr>
        <w:t>Multimodal etkileşim ne demektir?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Metin eşleştirmede 'içerir' kontrolünün avantajı nedir?</w:t>
            </w:r>
          </w:p>
        </w:tc>
        <w:tc>
          <w:tcPr>
            <w:tcW w:type="dxa" w:w="3213"/>
          </w:tcPr>
          <w:p>
            <w:r>
              <w:rPr>
                <w:sz w:val="18"/>
              </w:rPr>
              <w:t>A) Kısmi eşleşmeyi de kabul ederek hata toleransı sağlar</w:t>
            </w:r>
          </w:p>
        </w:tc>
      </w:tr>
      <w:tr>
        <w:tc>
          <w:tcPr>
            <w:tcW w:type="dxa" w:w="3213"/>
          </w:tcPr>
          <w:p>
            <w:r>
              <w:rPr>
                <w:sz w:val="18"/>
              </w:rPr>
              <w:t>2</w:t>
            </w:r>
          </w:p>
        </w:tc>
        <w:tc>
          <w:tcPr>
            <w:tcW w:type="dxa" w:w="3213"/>
          </w:tcPr>
          <w:p>
            <w:r>
              <w:rPr>
                <w:sz w:val="18"/>
              </w:rPr>
              <w:t>'Debugging' terimi nereden gelir?</w:t>
            </w:r>
          </w:p>
        </w:tc>
        <w:tc>
          <w:tcPr>
            <w:tcW w:type="dxa" w:w="3213"/>
          </w:tcPr>
          <w:p>
            <w:r>
              <w:rPr>
                <w:sz w:val="18"/>
              </w:rPr>
              <w:t>B) Grace Hopper'ın bilgisayarda gerçek bir böcek bulmasından</w:t>
            </w:r>
          </w:p>
        </w:tc>
      </w:tr>
      <w:tr>
        <w:tc>
          <w:tcPr>
            <w:tcW w:type="dxa" w:w="3213"/>
          </w:tcPr>
          <w:p>
            <w:r>
              <w:rPr>
                <w:sz w:val="18"/>
              </w:rPr>
              <w:t>3</w:t>
            </w:r>
          </w:p>
        </w:tc>
        <w:tc>
          <w:tcPr>
            <w:tcW w:type="dxa" w:w="3213"/>
          </w:tcPr>
          <w:p>
            <w:r>
              <w:rPr>
                <w:sz w:val="18"/>
              </w:rPr>
              <w:t>Multimodal etkileşim nedir?</w:t>
            </w:r>
          </w:p>
        </w:tc>
        <w:tc>
          <w:tcPr>
            <w:tcW w:type="dxa" w:w="3213"/>
          </w:tcPr>
          <w:p>
            <w:r>
              <w:rPr>
                <w:sz w:val="18"/>
              </w:rPr>
              <w:t>C) Birden fazla giriş kanalının birleştirilmesi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Sesle kontrol edilen arayüzler dokunmatik ekranların yerini alabilir mi?</w:t>
      </w:r>
    </w:p>
    <w:p>
      <w:r>
        <w:rPr>
          <w:b/>
          <w:color w:val="2E7D32"/>
          <w:sz w:val="20"/>
        </w:rPr>
        <w:t>Eleştirel Düşünme:</w:t>
      </w:r>
    </w:p>
    <w:p>
      <w:r>
        <w:rPr>
          <w:b/>
          <w:color w:val="2E7D32"/>
          <w:sz w:val="20"/>
        </w:rPr>
        <w:t xml:space="preserve">  1. </w:t>
      </w:r>
      <w:r>
        <w:rPr>
          <w:sz w:val="20"/>
        </w:rPr>
        <w:t>Sesli komut sistemleri her ortamda kullanışlı mıdır? Hangi durumlarda uygun değildir?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"Sesli Kontrol Projesi"</w:t>
      </w:r>
    </w:p>
    <w:p>
      <w:r>
        <w:rPr>
          <w:b/>
          <w:color w:val="1B2A4A"/>
          <w:sz w:val="20"/>
        </w:rPr>
        <w:t xml:space="preserve">Hedef: </w:t>
      </w:r>
      <w:r>
        <w:rPr>
          <w:sz w:val="20"/>
        </w:rPr>
        <w:t>Kapsamlı sesli komut kontrollü uygulama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Komut sözlüğünüzü belirleyin (en az 8 komut) ve programlayın</w:t>
            </w:r>
          </w:p>
        </w:tc>
        <w:tc>
          <w:tcPr>
            <w:tcW w:type="dxa" w:w="3213"/>
          </w:tcPr>
          <w:p>
            <w:r>
              <w:rPr>
                <w:sz w:val="18"/>
              </w:rPr>
              <w:t>5 dk</w:t>
            </w:r>
          </w:p>
        </w:tc>
      </w:tr>
      <w:tr>
        <w:tc>
          <w:tcPr>
            <w:tcW w:type="dxa" w:w="3213"/>
          </w:tcPr>
          <w:p>
            <w:r>
              <w:rPr>
                <w:sz w:val="18"/>
              </w:rPr>
              <w:t>2</w:t>
            </w:r>
          </w:p>
        </w:tc>
        <w:tc>
          <w:tcPr>
            <w:tcW w:type="dxa" w:w="3213"/>
          </w:tcPr>
          <w:p>
            <w:r>
              <w:rPr>
                <w:sz w:val="18"/>
              </w:rPr>
              <w:t>Hata toleransı ekleyin (alternatif kelimeler, kısmi eşleşme)</w:t>
            </w:r>
          </w:p>
        </w:tc>
        <w:tc>
          <w:tcPr>
            <w:tcW w:type="dxa" w:w="3213"/>
          </w:tcPr>
          <w:p>
            <w:r>
              <w:rPr>
                <w:sz w:val="18"/>
              </w:rPr>
              <w:t>5 dk</w:t>
            </w:r>
          </w:p>
        </w:tc>
      </w:tr>
      <w:tr>
        <w:tc>
          <w:tcPr>
            <w:tcW w:type="dxa" w:w="3213"/>
          </w:tcPr>
          <w:p>
            <w:r>
              <w:rPr>
                <w:sz w:val="18"/>
              </w:rPr>
              <w:t>3</w:t>
            </w:r>
          </w:p>
        </w:tc>
        <w:tc>
          <w:tcPr>
            <w:tcW w:type="dxa" w:w="3213"/>
          </w:tcPr>
          <w:p>
            <w:r>
              <w:rPr>
                <w:sz w:val="18"/>
              </w:rPr>
              <w:t>TTS ile sesli geri bildirim ve yardım sistemi ekleyin</w:t>
            </w:r>
          </w:p>
        </w:tc>
        <w:tc>
          <w:tcPr>
            <w:tcW w:type="dxa" w:w="3213"/>
          </w:tcPr>
          <w:p>
            <w:r>
              <w:rPr>
                <w:sz w:val="18"/>
              </w:rPr>
              <w:t>5 dk</w:t>
            </w:r>
          </w:p>
        </w:tc>
      </w:tr>
      <w:tr>
        <w:tc>
          <w:tcPr>
            <w:tcW w:type="dxa" w:w="3213"/>
          </w:tcPr>
          <w:p>
            <w:r>
              <w:rPr>
                <w:sz w:val="18"/>
              </w:rPr>
              <w:t>4</w:t>
            </w:r>
          </w:p>
        </w:tc>
        <w:tc>
          <w:tcPr>
            <w:tcW w:type="dxa" w:w="3213"/>
          </w:tcPr>
          <w:p>
            <w:r>
              <w:rPr>
                <w:sz w:val="18"/>
              </w:rPr>
              <w:t>Tüm komutları test edin, hataları ayıklayın ve arkadaşlarınıza test ettirin</w:t>
            </w:r>
          </w:p>
        </w:tc>
        <w:tc>
          <w:tcPr>
            <w:tcW w:type="dxa" w:w="3213"/>
          </w:tcPr>
          <w:p>
            <w:r>
              <w:rPr>
                <w:sz w:val="18"/>
              </w:rPr>
              <w:t>5 dk</w:t>
            </w:r>
          </w:p>
        </w:tc>
      </w:tr>
    </w:tbl>
    <w:p/>
    <w:p>
      <w:r>
        <w:rPr>
          <w:b/>
          <w:color w:val="1B2A4A"/>
          <w:sz w:val="20"/>
        </w:rPr>
        <w:t xml:space="preserve">Tamamlanma Kriteri: </w:t>
      </w:r>
      <w:r>
        <w:rPr>
          <w:sz w:val="20"/>
        </w:rPr>
        <w:t>8+ sesli komutu tanıyan, hata toleranslı, sesli geri bildirimli çalışan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4 yön komutuyla sprite'ı hareket ettiren program yapın</w:t>
            </w:r>
          </w:p>
        </w:tc>
      </w:tr>
      <w:tr>
        <w:tc>
          <w:tcPr>
            <w:tcW w:type="dxa" w:w="3213"/>
          </w:tcPr>
          <w:p>
            <w:r>
              <w:rPr>
                <w:sz w:val="18"/>
              </w:rPr>
              <w:t>2</w:t>
            </w:r>
          </w:p>
        </w:tc>
        <w:tc>
          <w:tcPr>
            <w:tcW w:type="dxa" w:w="3213"/>
          </w:tcPr>
          <w:p>
            <w:r>
              <w:rPr>
                <w:sz w:val="18"/>
              </w:rPr>
              <w:t>Orta</w:t>
            </w:r>
          </w:p>
        </w:tc>
        <w:tc>
          <w:tcPr>
            <w:tcW w:type="dxa" w:w="3213"/>
          </w:tcPr>
          <w:p>
            <w:r>
              <w:rPr>
                <w:sz w:val="18"/>
              </w:rPr>
              <w:t>Sesli yapılacaklar listesi (ekle, sil, listele) uygulaması yapın</w:t>
            </w:r>
          </w:p>
        </w:tc>
      </w:tr>
      <w:tr>
        <w:tc>
          <w:tcPr>
            <w:tcW w:type="dxa" w:w="3213"/>
          </w:tcPr>
          <w:p>
            <w:r>
              <w:rPr>
                <w:sz w:val="18"/>
              </w:rPr>
              <w:t>3</w:t>
            </w:r>
          </w:p>
        </w:tc>
        <w:tc>
          <w:tcPr>
            <w:tcW w:type="dxa" w:w="3213"/>
          </w:tcPr>
          <w:p>
            <w:r>
              <w:rPr>
                <w:sz w:val="18"/>
              </w:rPr>
              <w:t>Zor</w:t>
            </w:r>
          </w:p>
        </w:tc>
        <w:tc>
          <w:tcPr>
            <w:tcW w:type="dxa" w:w="3213"/>
          </w:tcPr>
          <w:p>
            <w:r>
              <w:rPr>
                <w:sz w:val="18"/>
              </w:rPr>
              <w:t>Ses + görüntü birleştirilen multimodal asistan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Sınıf Asistanı"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öğretmen ders sırasında sesli komutlarla sunumunu kontrol etmek istiyor: 'Sonraki slayt', 'Önceki slayt', 'Video oynat', 'Kronometre başlat', 'Sınıfı sessiz ol'. PictoBlox'ta bu sesli sunum kontrol sisteminin prototipini tasarlayın.</w:t>
            </w:r>
          </w:p>
        </w:tc>
      </w:tr>
    </w:tbl>
    <w:p/>
    <w:p>
      <w:r>
        <w:rPr>
          <w:b/>
          <w:color w:val="1B2A4A"/>
          <w:sz w:val="20"/>
        </w:rPr>
        <w:t xml:space="preserve">Beklenen Çıktı: </w:t>
      </w:r>
      <w:r>
        <w:rPr>
          <w:sz w:val="20"/>
        </w:rPr>
        <w:t>Sesle kontrol edilen sunum asistanı prototipi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sesli komut sistemi tasarımını, hata ayıklama stratejilerini, metin eşleştirme yöntemlerini ve multimodal etkileşimi öğrendik; sesle kontrol edilen interaktif uygulamalar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Sesli Komut Sistemi</w:t>
            </w:r>
          </w:p>
        </w:tc>
        <w:tc>
          <w:tcPr>
            <w:tcW w:type="dxa" w:w="4819"/>
            <w:shd w:fill="F5F5F5"/>
          </w:tcPr>
          <w:p>
            <w:r>
              <w:rPr>
                <w:b/>
                <w:color w:val="1B2A4A"/>
                <w:sz w:val="20"/>
              </w:rPr>
              <w:t xml:space="preserve">  Hata Ayıklama</w:t>
            </w:r>
          </w:p>
        </w:tc>
      </w:tr>
      <w:tr>
        <w:tc>
          <w:tcPr>
            <w:tcW w:type="dxa" w:w="4819"/>
            <w:shd w:fill="F5F5F5"/>
          </w:tcPr>
          <w:p>
            <w:r>
              <w:rPr>
                <w:b/>
                <w:color w:val="1B2A4A"/>
                <w:sz w:val="20"/>
              </w:rPr>
              <w:t xml:space="preserve">  Metin Eşleştirme</w:t>
            </w:r>
          </w:p>
        </w:tc>
        <w:tc>
          <w:tcPr>
            <w:tcW w:type="dxa" w:w="4819"/>
            <w:shd w:fill="F5F5F5"/>
          </w:tcPr>
          <w:p>
            <w:r>
              <w:rPr>
                <w:b/>
                <w:color w:val="1B2A4A"/>
                <w:sz w:val="20"/>
              </w:rPr>
              <w:t xml:space="preserve">  Hata Toleransı</w:t>
            </w:r>
          </w:p>
        </w:tc>
      </w:tr>
      <w:tr>
        <w:tc>
          <w:tcPr>
            <w:tcW w:type="dxa" w:w="4819"/>
            <w:shd w:fill="F5F5F5"/>
          </w:tcPr>
          <w:p>
            <w:r>
              <w:rPr>
                <w:b/>
                <w:color w:val="1B2A4A"/>
                <w:sz w:val="20"/>
              </w:rPr>
              <w:t xml:space="preserve">  TTS</w:t>
            </w:r>
          </w:p>
        </w:tc>
        <w:tc>
          <w:tcPr>
            <w:tcW w:type="dxa" w:w="4819"/>
            <w:shd w:fill="F5F5F5"/>
          </w:tcPr>
          <w:p>
            <w:r>
              <w:rPr>
                <w:b/>
                <w:color w:val="1B2A4A"/>
                <w:sz w:val="20"/>
              </w:rPr>
              <w:t xml:space="preserve">  Multimodal Etkileşim</w:t>
            </w:r>
          </w:p>
        </w:tc>
      </w:tr>
    </w:tbl>
    <w:p/>
    <w:p>
      <w:pPr>
        <w:spacing w:before="200"/>
      </w:pPr>
      <w:r>
        <w:rPr>
          <w:b/>
          <w:color w:val="757575"/>
          <w:sz w:val="24"/>
        </w:rPr>
        <w:t xml:space="preserve">  Bir Sonraki Dersle Köprü</w:t>
      </w:r>
    </w:p>
    <w:p>
      <w:r>
        <w:rPr>
          <w:sz w:val="20"/>
        </w:rPr>
        <w:t>Bir sonraki derste yazı tanıma (OCR) konusuna geçeceğiz - bilgisayar yazılı metinleri okuyabilecek!</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sesle kontrol edilen bir quiz oyunu yapın: Program bir soru sorar (TTS), kursiyer cevabı sesli söyler, program doğru/yanlış değerlendirir ve puanlama yapar. En az 5 soru olsun.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Mikrofon ve hoparlörleri test edin</w:t>
      </w:r>
    </w:p>
    <w:p>
      <w:pPr>
        <w:pStyle w:val="ListBullet"/>
      </w:pPr>
      <w:r>
        <w:rPr>
          <w:sz w:val="20"/>
        </w:rPr>
        <w:t>Sınıf ortamını mümkün olduğunca sessiz tutun</w:t>
      </w:r>
    </w:p>
    <w:p>
      <w:pPr>
        <w:pStyle w:val="ListBullet"/>
      </w:pPr>
      <w:r>
        <w:rPr>
          <w:sz w:val="20"/>
        </w:rPr>
        <w:t>Hata ayıklama kontrol listesi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Gürültülü ortamda ses tanıma zorlaşır</w:t>
            </w:r>
          </w:p>
        </w:tc>
        <w:tc>
          <w:tcPr>
            <w:tcW w:type="dxa" w:w="4819"/>
          </w:tcPr>
          <w:p>
            <w:r>
              <w:rPr>
                <w:sz w:val="18"/>
              </w:rPr>
              <w:t>Kursiyerler sırayla test etsin; kulaklıklı mikrofon tercih edilsin</w:t>
            </w:r>
          </w:p>
        </w:tc>
      </w:tr>
      <w:tr>
        <w:tc>
          <w:tcPr>
            <w:tcW w:type="dxa" w:w="4819"/>
          </w:tcPr>
          <w:p>
            <w:r>
              <w:rPr>
                <w:sz w:val="18"/>
              </w:rPr>
              <w:t>Hata ayıklama süreci sinir bozucu olabilir</w:t>
            </w:r>
          </w:p>
        </w:tc>
        <w:tc>
          <w:tcPr>
            <w:tcW w:type="dxa" w:w="4819"/>
          </w:tcPr>
          <w:p>
            <w:r>
              <w:rPr>
                <w:sz w:val="18"/>
              </w:rPr>
              <w:t>Hata yapmanın öğrenmenin parçası olduğunu vurgulayın; sistematik yaklaşımı teşvik edin</w:t>
            </w:r>
          </w:p>
        </w:tc>
      </w:tr>
    </w:tbl>
    <w:p/>
    <w:p>
      <w:r>
        <w:rPr>
          <w:b/>
          <w:color w:val="1B2A4A"/>
          <w:sz w:val="20"/>
        </w:rPr>
        <w:t xml:space="preserve">Zaman Yönetimi: </w:t>
      </w:r>
      <w:r>
        <w:rPr>
          <w:sz w:val="20"/>
        </w:rPr>
        <w:t>Hata ayıklama aşamasına yeterli süre ayırın; bu beceri tüm programlama için değerlidir.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Ses tanıma çalışmıyorsa klavyeden metin girişiyle kontrol sistemi kurulabilir.</w:t>
            </w:r>
          </w:p>
        </w:tc>
      </w:tr>
    </w:tbl>
    <w:p/>
    <w:p>
      <w:r>
        <w:br w:type="page"/>
      </w:r>
    </w:p>
    <w:p>
      <w:pPr>
        <w:jc w:val="center"/>
      </w:pPr>
      <w:r>
        <w:rPr>
          <w:b/>
          <w:color w:val="1B2A4A"/>
          <w:sz w:val="36"/>
        </w:rPr>
        <w:t>━━━  27. SAAT  ━━━</w:t>
      </w:r>
    </w:p>
    <w:p>
      <w:pPr>
        <w:jc w:val="center"/>
      </w:pPr>
      <w:r>
        <w:rPr>
          <w:color w:val="2C6FAD"/>
          <w:sz w:val="32"/>
        </w:rPr>
        <w:t>Yazı Tanıma (OCR) - Bilgisayar Yazısı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Optik Karakter Tanıma (OCR) teknolojisinin çalışma mantığını açıklar ve PictoBlox'ta yazılı metinleri tanıyan uygulama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M3-K25</w:t>
            </w:r>
          </w:p>
        </w:tc>
        <w:tc>
          <w:tcPr>
            <w:tcW w:type="dxa" w:w="3213"/>
          </w:tcPr>
          <w:p>
            <w:r>
              <w:rPr>
                <w:sz w:val="18"/>
              </w:rPr>
              <w:t>OCR teknolojisinin temel kavramlarını ve çalışma aşamalarını açıklar</w:t>
            </w:r>
          </w:p>
        </w:tc>
        <w:tc>
          <w:tcPr>
            <w:tcW w:type="dxa" w:w="3213"/>
          </w:tcPr>
          <w:p>
            <w:r>
              <w:rPr>
                <w:sz w:val="18"/>
              </w:rPr>
              <w:t>Kavrama</w:t>
            </w:r>
          </w:p>
        </w:tc>
      </w:tr>
      <w:tr>
        <w:tc>
          <w:tcPr>
            <w:tcW w:type="dxa" w:w="3213"/>
          </w:tcPr>
          <w:p>
            <w:r>
              <w:rPr>
                <w:sz w:val="18"/>
              </w:rPr>
              <w:t>M3-K26</w:t>
            </w:r>
          </w:p>
        </w:tc>
        <w:tc>
          <w:tcPr>
            <w:tcW w:type="dxa" w:w="3213"/>
          </w:tcPr>
          <w:p>
            <w:r>
              <w:rPr>
                <w:sz w:val="18"/>
              </w:rPr>
              <w:t>PictoBlox'ta bilgisayar yazısı tanıma programı oluşturur</w:t>
            </w:r>
          </w:p>
        </w:tc>
        <w:tc>
          <w:tcPr>
            <w:tcW w:type="dxa" w:w="3213"/>
          </w:tcPr>
          <w:p>
            <w:r>
              <w:rPr>
                <w:sz w:val="18"/>
              </w:rPr>
              <w:t>Uygulama</w:t>
            </w:r>
          </w:p>
        </w:tc>
      </w:tr>
      <w:tr>
        <w:tc>
          <w:tcPr>
            <w:tcW w:type="dxa" w:w="3213"/>
          </w:tcPr>
          <w:p>
            <w:r>
              <w:rPr>
                <w:sz w:val="18"/>
              </w:rPr>
              <w:t>M3-K27</w:t>
            </w:r>
          </w:p>
        </w:tc>
        <w:tc>
          <w:tcPr>
            <w:tcW w:type="dxa" w:w="3213"/>
          </w:tcPr>
          <w:p>
            <w:r>
              <w:rPr>
                <w:sz w:val="18"/>
              </w:rPr>
              <w:t>OCR çıktısını işleyerek metin analizi yapan uygulama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PictoBlox YZ uzantıları ve ses işleme (Saat 19-26)</w:t>
      </w:r>
    </w:p>
    <w:p>
      <w:pPr>
        <w:spacing w:before="200"/>
      </w:pPr>
      <w:r>
        <w:rPr>
          <w:b/>
          <w:color w:val="757575"/>
          <w:sz w:val="24"/>
        </w:rPr>
        <w:t xml:space="preserve">  Öğrencinin Bilmesi Gerekenler</w:t>
      </w:r>
    </w:p>
    <w:p>
      <w:pPr>
        <w:pStyle w:val="ListBullet"/>
      </w:pPr>
      <w:r>
        <w:rPr>
          <w:sz w:val="20"/>
        </w:rPr>
        <w:t>PictoBlox arayüzü ve YZ uzantıları</w:t>
      </w:r>
    </w:p>
    <w:p>
      <w:pPr>
        <w:pStyle w:val="ListBullet"/>
      </w:pPr>
      <w:r>
        <w:rPr>
          <w:sz w:val="20"/>
        </w:rPr>
        <w:t>Görüntü ve ses işleme deneyimi</w:t>
      </w:r>
    </w:p>
    <w:p>
      <w:pPr>
        <w:pStyle w:val="ListBullet"/>
      </w:pPr>
      <w:r>
        <w:rPr>
          <w:sz w:val="20"/>
        </w:rPr>
        <w:t>Metin değişkenleri ve koşullu yapılar</w:t>
      </w:r>
    </w:p>
    <w:p>
      <w:pPr>
        <w:spacing w:before="200"/>
      </w:pPr>
      <w:r>
        <w:rPr>
          <w:b/>
          <w:color w:val="757575"/>
          <w:sz w:val="24"/>
        </w:rPr>
        <w:t xml:space="preserve">  Olası Kavram Yanılgıları</w:t>
      </w:r>
    </w:p>
    <w:p>
      <w:pPr>
        <w:pStyle w:val="ListBullet"/>
      </w:pPr>
      <w:r>
        <w:rPr>
          <w:sz w:val="20"/>
        </w:rPr>
        <w:t>OCR sadece düz metinleri okur - Modern OCR eğik, döndürülmüş, perspektif bozulmalı metinleri de okuyabilir</w:t>
      </w:r>
    </w:p>
    <w:p>
      <w:pPr>
        <w:pStyle w:val="ListBullet"/>
      </w:pPr>
      <w:r>
        <w:rPr>
          <w:sz w:val="20"/>
        </w:rPr>
        <w:t>OCR %100 doğrulukla çalışır - Görüntü kalitesi, yazı tipi, kontrast ve dil OCR doğruluğunu etkiler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Farklı yazı örnekleri (kitap, gazete, tabela fotoğrafları)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Google Translate'in kamera özelliğini denediniz mi? Kameranızı bir yabancı dildeki tabelaya doğrultuyorsunuz ve anında çevirisi ekranınızda beliriyor. Bu büyü gibi teknolojinin arkasında OCR - Optik Karakter Tanıma yatıyor. Bugün bilgisayara okuma öğreteceğiz!</w:t>
      </w:r>
    </w:p>
    <w:p>
      <w:r>
        <w:rPr>
          <w:b/>
          <w:color w:val="1B2A4A"/>
          <w:sz w:val="20"/>
        </w:rPr>
        <w:t xml:space="preserve">Günlük Hayat Bağlantısı: </w:t>
      </w:r>
      <w:r>
        <w:rPr>
          <w:sz w:val="20"/>
        </w:rPr>
        <w:t>Bir çocuk okumayı nasıl öğrenir? Önce harfleri tanır (A, B, C), sonra harfleri birleştirerek heceleri oluşturur (BA-BA), sonra kelimeleri okur (BABA). OCR de benzer bir süreç izler: Önce karakterleri tanır, sonra kelimeleri oluşturur, sonra metni bir bütün olarak okur.</w:t>
      </w:r>
    </w:p>
    <w:p>
      <w:pPr>
        <w:spacing w:before="200"/>
      </w:pPr>
      <w:r>
        <w:rPr>
          <w:b/>
          <w:color w:val="2C6FAD"/>
          <w:sz w:val="24"/>
        </w:rPr>
        <w:t xml:space="preserve">  Ön Bilgi Yoklama Soruları</w:t>
      </w:r>
    </w:p>
    <w:p>
      <w:r>
        <w:rPr>
          <w:b/>
          <w:color w:val="2C6FAD"/>
          <w:sz w:val="20"/>
        </w:rPr>
        <w:t xml:space="preserve">  1. </w:t>
      </w:r>
      <w:r>
        <w:rPr>
          <w:sz w:val="20"/>
        </w:rPr>
        <w:t>Google Translate kamera veya Google Lens kullandınız mı?</w:t>
      </w:r>
    </w:p>
    <w:p>
      <w:r>
        <w:rPr>
          <w:b/>
          <w:color w:val="2C6FAD"/>
          <w:sz w:val="20"/>
        </w:rPr>
        <w:t xml:space="preserve">  2. </w:t>
      </w:r>
      <w:r>
        <w:rPr>
          <w:sz w:val="20"/>
        </w:rPr>
        <w:t>Bilgisayar bir görüntüdeki yazıyı nasıl okuyabilir?</w:t>
      </w:r>
    </w:p>
    <w:p>
      <w:pPr>
        <w:spacing w:before="200"/>
      </w:pPr>
      <w:r>
        <w:rPr>
          <w:b/>
          <w:color w:val="2C6FAD"/>
          <w:sz w:val="24"/>
        </w:rPr>
        <w:t xml:space="preserve">  Motivasyon Etkinliği: "OCR Yarışması"</w:t>
      </w:r>
    </w:p>
    <w:p>
      <w:r>
        <w:rPr>
          <w:b/>
          <w:color w:val="1B2A4A"/>
          <w:sz w:val="20"/>
        </w:rPr>
        <w:t xml:space="preserve">Açıklama: </w:t>
      </w:r>
      <w:r>
        <w:rPr>
          <w:sz w:val="20"/>
        </w:rPr>
        <w:t>Kursiyerler farklı yazı örneklerini webcam'e göstererek OCR'ın okuma başarısını test eder.</w:t>
      </w:r>
    </w:p>
    <w:p>
      <w:r>
        <w:rPr>
          <w:b/>
          <w:color w:val="1B2A4A"/>
          <w:sz w:val="20"/>
        </w:rPr>
        <w:t xml:space="preserve">Yönerge: </w:t>
      </w:r>
      <w:r>
        <w:rPr>
          <w:sz w:val="20"/>
        </w:rPr>
        <w:t>Eğitmen PictoBlox'ta OCR özelliğini açar. Kursiyerler sırayla farklı materyalleri kameraya gösterir: 1) Kitap sayfası, 2) Telefon ekranındaki metin, 3) El yazısı not, 4) Ürün etiketi, 5) Tabela fotoğrafı. Her seferinde tanıma başarısını değerlendirir.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kütüphane binlerce eski kitabı dijitalleştirmek istiyor. OCR bu iş için yeterli midir? Hangi sorunlar yaşanabilir?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"OCR ile Metin Okuma"</w:t>
      </w:r>
    </w:p>
    <w:p>
      <w:r>
        <w:rPr>
          <w:b/>
          <w:color w:val="1B2A4A"/>
          <w:sz w:val="20"/>
        </w:rPr>
        <w:t xml:space="preserve">Türü: </w:t>
      </w:r>
      <w:r>
        <w:rPr>
          <w:sz w:val="20"/>
        </w:rPr>
        <w:t>Bireysel uygulama</w:t>
      </w:r>
    </w:p>
    <w:p>
      <w:r>
        <w:rPr>
          <w:b/>
          <w:color w:val="1B2A4A"/>
          <w:sz w:val="20"/>
        </w:rPr>
        <w:t xml:space="preserve">Amacı: </w:t>
      </w:r>
      <w:r>
        <w:rPr>
          <w:sz w:val="20"/>
        </w:rPr>
        <w:t>PictoBlox'ta OCR uzantısıyla yazılı metin tanıma programı geliştirme</w:t>
      </w:r>
    </w:p>
    <w:p>
      <w:r>
        <w:rPr>
          <w:b/>
          <w:color w:val="1B2A4A"/>
          <w:sz w:val="20"/>
        </w:rPr>
        <w:t xml:space="preserve">Malzemeler: </w:t>
      </w:r>
      <w:r>
        <w:rPr>
          <w:sz w:val="20"/>
        </w:rPr>
        <w:t>PictoBlox yüklü bilgisayar, webcam, yazılı metin örnekleri</w:t>
      </w:r>
    </w:p>
    <w:p>
      <w:pPr>
        <w:spacing w:before="200"/>
      </w:pPr>
      <w:r>
        <w:rPr>
          <w:b/>
          <w:color w:val="007A7A"/>
          <w:sz w:val="24"/>
        </w:rPr>
        <w:t xml:space="preserve">  Yönerge Adımları</w:t>
      </w:r>
    </w:p>
    <w:p>
      <w:r>
        <w:rPr>
          <w:b/>
          <w:color w:val="007A7A"/>
          <w:sz w:val="20"/>
        </w:rPr>
        <w:t xml:space="preserve">  1. </w:t>
      </w:r>
      <w:r>
        <w:rPr>
          <w:sz w:val="20"/>
        </w:rPr>
        <w:t>PictoBlox'ta OCR veya Text Recognition uzantısını keşfedin</w:t>
      </w:r>
    </w:p>
    <w:p>
      <w:r>
        <w:rPr>
          <w:b/>
          <w:color w:val="007A7A"/>
          <w:sz w:val="20"/>
        </w:rPr>
        <w:t xml:space="preserve">  2. </w:t>
      </w:r>
      <w:r>
        <w:rPr>
          <w:sz w:val="20"/>
        </w:rPr>
        <w:t>Webcam'den görüntü yakalayıp metin tanıma programı yazın</w:t>
      </w:r>
    </w:p>
    <w:p>
      <w:r>
        <w:rPr>
          <w:b/>
          <w:color w:val="007A7A"/>
          <w:sz w:val="20"/>
        </w:rPr>
        <w:t xml:space="preserve">  3. </w:t>
      </w:r>
      <w:r>
        <w:rPr>
          <w:sz w:val="20"/>
        </w:rPr>
        <w:t>Tanınan metni ekranda gösterin ve TTS ile sesli okutun</w:t>
      </w:r>
    </w:p>
    <w:p>
      <w:r>
        <w:rPr>
          <w:b/>
          <w:color w:val="007A7A"/>
          <w:sz w:val="20"/>
        </w:rPr>
        <w:t xml:space="preserve">  4. </w:t>
      </w:r>
      <w:r>
        <w:rPr>
          <w:sz w:val="20"/>
        </w:rPr>
        <w:t>Farklı yazı tipleri, boyutları ve kaliteleriyle test edin</w:t>
      </w:r>
    </w:p>
    <w:p>
      <w:r>
        <w:rPr>
          <w:b/>
          <w:color w:val="1B2A4A"/>
          <w:sz w:val="20"/>
        </w:rPr>
        <w:t xml:space="preserve">Öğrenci Rolü: </w:t>
      </w:r>
      <w:r>
        <w:rPr>
          <w:sz w:val="20"/>
        </w:rPr>
        <w:t>OCR programı yazar, farklı metin örnekleriyle test eder ve doğruluğu değerlendirir</w:t>
      </w:r>
    </w:p>
    <w:p>
      <w:r>
        <w:rPr>
          <w:b/>
          <w:color w:val="1B2A4A"/>
          <w:sz w:val="20"/>
        </w:rPr>
        <w:t xml:space="preserve">Öğretmen Rolü: </w:t>
      </w:r>
      <w:r>
        <w:rPr>
          <w:sz w:val="20"/>
        </w:rPr>
        <w:t>OCR teknolojisini açıklar, farklı koşullarda performansı gösterir</w:t>
      </w:r>
    </w:p>
    <w:p>
      <w:r>
        <w:rPr>
          <w:b/>
          <w:color w:val="1B2A4A"/>
          <w:sz w:val="20"/>
        </w:rPr>
        <w:t xml:space="preserve">Beklenen Ürün: </w:t>
      </w:r>
      <w:r>
        <w:rPr>
          <w:sz w:val="20"/>
        </w:rPr>
        <w:t>Webcam'den metin okuyan ve sesli olarak söyleyen çalışan program</w:t>
      </w:r>
    </w:p>
    <w:p>
      <w:pPr>
        <w:spacing w:before="200"/>
      </w:pPr>
      <w:r>
        <w:rPr>
          <w:b/>
          <w:color w:val="007A7A"/>
          <w:sz w:val="24"/>
        </w:rPr>
        <w:t xml:space="preserve">  Araştırma Soruları</w:t>
      </w:r>
    </w:p>
    <w:p>
      <w:r>
        <w:rPr>
          <w:b/>
          <w:color w:val="007A7A"/>
          <w:sz w:val="20"/>
        </w:rPr>
        <w:t xml:space="preserve">  1. </w:t>
      </w:r>
      <w:r>
        <w:rPr>
          <w:sz w:val="20"/>
        </w:rPr>
        <w:t>Tesseract OCR nedir?</w:t>
      </w:r>
    </w:p>
    <w:p>
      <w:r>
        <w:rPr>
          <w:b/>
          <w:color w:val="007A7A"/>
          <w:sz w:val="20"/>
        </w:rPr>
        <w:t xml:space="preserve">  2. </w:t>
      </w:r>
      <w:r>
        <w:rPr>
          <w:sz w:val="20"/>
        </w:rPr>
        <w:t>OCR hangi sektörlerde kullanılır?</w:t>
      </w:r>
    </w:p>
    <w:p>
      <w:r>
        <w:rPr>
          <w:b/>
          <w:color w:val="1B2A4A"/>
          <w:sz w:val="20"/>
        </w:rPr>
        <w:t xml:space="preserve">Grupla Çalışma Kuralları: </w:t>
      </w:r>
      <w:r>
        <w:rPr>
          <w:sz w:val="20"/>
        </w:rPr>
        <w:t>Metni kameraya düzgün ve yeterli ışıkta gösterin; bulanık görüntüler tanımayı zorlaştırır.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OCR (Optical Character Recognition)</w:t>
            </w:r>
          </w:p>
        </w:tc>
        <w:tc>
          <w:tcPr>
            <w:tcW w:type="dxa" w:w="2409"/>
          </w:tcPr>
          <w:p>
            <w:r>
              <w:rPr>
                <w:sz w:val="18"/>
              </w:rPr>
              <w:t>Görüntülerdeki yazılı veya basılı metni dijital metin formatına dönüştüren teknoloji</w:t>
            </w:r>
          </w:p>
        </w:tc>
        <w:tc>
          <w:tcPr>
            <w:tcW w:type="dxa" w:w="2409"/>
          </w:tcPr>
          <w:p>
            <w:r>
              <w:rPr>
                <w:sz w:val="18"/>
              </w:rPr>
              <w:t>Google Lens, Adobe Scan, kitap dijitalleştirme, plaka tanıma, fatura okuma</w:t>
            </w:r>
          </w:p>
        </w:tc>
        <w:tc>
          <w:tcPr>
            <w:tcW w:type="dxa" w:w="2409"/>
          </w:tcPr>
          <w:p>
            <w:r>
              <w:rPr>
                <w:sz w:val="18"/>
              </w:rPr>
              <w:t>1950'lerden beri geliştirilmektedir; modern OCR derin öğrenme kullanır</w:t>
            </w:r>
          </w:p>
        </w:tc>
      </w:tr>
      <w:tr>
        <w:tc>
          <w:tcPr>
            <w:tcW w:type="dxa" w:w="2409"/>
          </w:tcPr>
          <w:p>
            <w:r>
              <w:rPr>
                <w:sz w:val="18"/>
              </w:rPr>
              <w:t>Karakter Segmentasyonu</w:t>
            </w:r>
          </w:p>
        </w:tc>
        <w:tc>
          <w:tcPr>
            <w:tcW w:type="dxa" w:w="2409"/>
          </w:tcPr>
          <w:p>
            <w:r>
              <w:rPr>
                <w:sz w:val="18"/>
              </w:rPr>
              <w:t>Görüntüdeki metni satırlara, kelimelere ve tek tek karakterlere ayırma işlemi</w:t>
            </w:r>
          </w:p>
        </w:tc>
        <w:tc>
          <w:tcPr>
            <w:tcW w:type="dxa" w:w="2409"/>
          </w:tcPr>
          <w:p>
            <w:r>
              <w:rPr>
                <w:sz w:val="18"/>
              </w:rPr>
              <w:t>Her harfin sınırlayıcı kutusu belirlenir; bitişik yazılarda segmentasyon zorlaşır</w:t>
            </w:r>
          </w:p>
        </w:tc>
        <w:tc>
          <w:tcPr>
            <w:tcW w:type="dxa" w:w="2409"/>
          </w:tcPr>
          <w:p>
            <w:r>
              <w:rPr>
                <w:sz w:val="18"/>
              </w:rPr>
              <w:t>OCR'ın en kritik aşamalarından biridir; hatalı segmentasyon zincirleme hatalara yol açar</w:t>
            </w:r>
          </w:p>
        </w:tc>
      </w:tr>
      <w:tr>
        <w:tc>
          <w:tcPr>
            <w:tcW w:type="dxa" w:w="2409"/>
          </w:tcPr>
          <w:p>
            <w:r>
              <w:rPr>
                <w:sz w:val="18"/>
              </w:rPr>
              <w:t>Tesseract</w:t>
            </w:r>
          </w:p>
        </w:tc>
        <w:tc>
          <w:tcPr>
            <w:tcW w:type="dxa" w:w="2409"/>
          </w:tcPr>
          <w:p>
            <w:r>
              <w:rPr>
                <w:sz w:val="18"/>
              </w:rPr>
              <w:t>Google'ın desteklediği, açık kaynaklı ve yaygın kullanılan OCR motoru</w:t>
            </w:r>
          </w:p>
        </w:tc>
        <w:tc>
          <w:tcPr>
            <w:tcW w:type="dxa" w:w="2409"/>
          </w:tcPr>
          <w:p>
            <w:r>
              <w:rPr>
                <w:sz w:val="18"/>
              </w:rPr>
              <w:t>100+ dil desteği, PDF ve görüntü dosyalarından metin çıkarma</w:t>
            </w:r>
          </w:p>
        </w:tc>
        <w:tc>
          <w:tcPr>
            <w:tcW w:type="dxa" w:w="2409"/>
          </w:tcPr>
          <w:p>
            <w:r>
              <w:rPr>
                <w:sz w:val="18"/>
              </w:rPr>
              <w:t>LSTM tabanlı derin öğrenme modeliyle yüksek doğruluk sağlar</w:t>
            </w:r>
          </w:p>
        </w:tc>
      </w:tr>
      <w:tr>
        <w:tc>
          <w:tcPr>
            <w:tcW w:type="dxa" w:w="2409"/>
          </w:tcPr>
          <w:p>
            <w:r>
              <w:rPr>
                <w:sz w:val="18"/>
              </w:rPr>
              <w:t>Ön İşleme (Pre-processing)</w:t>
            </w:r>
          </w:p>
        </w:tc>
        <w:tc>
          <w:tcPr>
            <w:tcW w:type="dxa" w:w="2409"/>
          </w:tcPr>
          <w:p>
            <w:r>
              <w:rPr>
                <w:sz w:val="18"/>
              </w:rPr>
              <w:t>OCR doğruluğunu artırmak için görüntüye uygulanan iyileştirme işlemleri</w:t>
            </w:r>
          </w:p>
        </w:tc>
        <w:tc>
          <w:tcPr>
            <w:tcW w:type="dxa" w:w="2409"/>
          </w:tcPr>
          <w:p>
            <w:r>
              <w:rPr>
                <w:sz w:val="18"/>
              </w:rPr>
              <w:t>Gri tonlamaya çevirme, eşikleme (binarization), gürültü giderme, eğiklik düzeltme, kontrast artırma</w:t>
            </w:r>
          </w:p>
        </w:tc>
        <w:tc>
          <w:tcPr>
            <w:tcW w:type="dxa" w:w="2409"/>
          </w:tcPr>
          <w:p>
            <w:r>
              <w:rPr>
                <w:sz w:val="18"/>
              </w:rPr>
              <w:t>İyi ön işleme OCR doğruluğunu %20-30 artırabilir</w:t>
            </w:r>
          </w:p>
        </w:tc>
      </w:tr>
    </w:tbl>
    <w:p/>
    <w:p>
      <w:pPr>
        <w:spacing w:before="200"/>
      </w:pPr>
      <w:r>
        <w:rPr>
          <w:b/>
          <w:color w:val="E65C00"/>
          <w:sz w:val="24"/>
        </w:rPr>
        <w:t xml:space="preserve">  Konu Anlatımı</w:t>
      </w:r>
    </w:p>
    <w:p>
      <w:r>
        <w:rPr>
          <w:sz w:val="20"/>
        </w:rPr>
        <w:t>OCR Nasıl Çalışır? 1) Görüntü Yakalama: Kamera veya tarayıcıdan görüntü alınır. 2) Ön İşleme: Gri tonlama, eşikleme, gürültü giderme, eğiklik düzeltme. 3) Metin Bölgesi Tespiti: Görüntüde metin içeren alanlar belirlenir. 4) Satır ve Kelime Segmentasyonu: Metin satırlara ve kelimelere ayrılır. 5) Karakter Tanıma: Her karakter sınıflandırılır (A, B, C...). 6) Kelime Düzeltme: Sözlük ve dil modeli ile hatalar düzeltilir. 7) Çıktı: Dijital metin üretilir.</w:t>
      </w:r>
    </w:p>
    <w:p>
      <w:r>
        <w:rPr>
          <w:sz w:val="20"/>
        </w:rPr>
        <w:t>OCR Uygulama Alanları: Belge dijitalleştirme: Kâğıt belgeleri, kitapları, arşivleri dijital formata dönüştürme. Otomatik veri girişi: Fatura, makbuz, form bilgilerini otomatik okuma. Plaka tanıma: Araç plakalarını otomatik okuma (trafik, otopark). Posta otomasyonu: Zarflardaki adresleri okuyarak otomatik yönlendirme. Erişilebilirlik: Görme engelliler için yazılı metni sesli okuma. Çeviri: Kamera ile yabancı dil metin çevirisi (Google Translate).</w:t>
      </w:r>
    </w:p>
    <w:p>
      <w:r>
        <w:rPr>
          <w:sz w:val="20"/>
        </w:rPr>
        <w:t>PictoBlox'ta OCR Kullanımı: PictoBlox'un Machine Learning uzantısı veya harici API entegrasyonu ile OCR yapılabilir. Alternatif yaklaşım: Teachable Machine ile metin sınıflandırma modeli eğitme. Webcam'den görüntü yakalama → Metin bölgesi tanıma → Karakter tanıma → Sonuç gösterme. Tanınan metin bir değişkene kaydedilir ve koşullu yapılarla işlenir.</w:t>
      </w:r>
    </w:p>
    <w:p>
      <w:r>
        <w:rPr>
          <w:sz w:val="20"/>
        </w:rPr>
        <w:t>OCR Sınırlamaları: El yazısı: Basılı metne göre çok daha zordur; kişiye özgü yazı stilleri çeşitlilik yaratır. Düşük kalite: Bulanık, düşük çözünürlüklü veya hasarlı görüntüler. Karmaşık arka plan: Renkli, desenli arka planlar karakter tanımayı zorlaştırır. Özel yazı tipleri: Dekoratif, el yazısı fontu veya eski yazı tipleri. Çok dilli metin: Aynı belgede birden fazla dil. Matematiksel formüller: Özel semboller ve düzen gerektiren içerikler.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metin okuyucu</w:t>
            </w:r>
          </w:p>
        </w:tc>
        <w:tc>
          <w:tcPr>
            <w:tcW w:type="dxa" w:w="3213"/>
          </w:tcPr>
          <w:p>
            <w:r>
              <w:rPr>
                <w:sz w:val="18"/>
              </w:rPr>
              <w:t>Program: Bayrak tıklandığında → Webcam'i aç → 'Metni kameraya gösterin...' de → Görüntü yakala → OCR ile metin tanı → metin = tanınan metin → 'Okuduğum: ' + metin de → metin TTS ile sesli oku. Sonuç: Kameraya gösterilen yazılı metin ekranda gösterilir ve sesli okunur.</w:t>
            </w:r>
          </w:p>
        </w:tc>
        <w:tc>
          <w:tcPr>
            <w:tcW w:type="dxa" w:w="3213"/>
          </w:tcPr>
          <w:p>
            <w:r>
              <w:rPr>
                <w:sz w:val="18"/>
              </w:rPr>
              <w:t>OCR + TTS birleştirmesiyle erişilebilirlik uygulaması</w:t>
            </w:r>
          </w:p>
        </w:tc>
      </w:tr>
      <w:tr>
        <w:tc>
          <w:tcPr>
            <w:tcW w:type="dxa" w:w="3213"/>
          </w:tcPr>
          <w:p>
            <w:r>
              <w:rPr>
                <w:sz w:val="18"/>
              </w:rPr>
              <w:t>Kelime sayacı</w:t>
            </w:r>
          </w:p>
        </w:tc>
        <w:tc>
          <w:tcPr>
            <w:tcW w:type="dxa" w:w="3213"/>
          </w:tcPr>
          <w:p>
            <w:r>
              <w:rPr>
                <w:sz w:val="18"/>
              </w:rPr>
              <w:t>Program: OCR ile tanınan metindeki kelime sayısını hesaplama. Tanınan metin → Boşluklardan böl → Kelime sayısını hesapla → 'Bu metinde ' + sayi + ' kelime var' de. İleri: Karakter sayısı, cümle sayısı, ortalama kelime uzunluğu da hesaplayın. Sonuç: OCR çıktısı üzerinde temel metin analizi.</w:t>
            </w:r>
          </w:p>
        </w:tc>
        <w:tc>
          <w:tcPr>
            <w:tcW w:type="dxa" w:w="3213"/>
          </w:tcPr>
          <w:p>
            <w:r>
              <w:rPr>
                <w:sz w:val="18"/>
              </w:rPr>
              <w:t>OCR çıktısı ile metin analizi yapılabilir</w:t>
            </w:r>
          </w:p>
        </w:tc>
      </w:tr>
      <w:tr>
        <w:tc>
          <w:tcPr>
            <w:tcW w:type="dxa" w:w="3213"/>
          </w:tcPr>
          <w:p>
            <w:r>
              <w:rPr>
                <w:sz w:val="18"/>
              </w:rPr>
              <w:t>Plaka tanıma simülasyonu</w:t>
            </w:r>
          </w:p>
        </w:tc>
        <w:tc>
          <w:tcPr>
            <w:tcW w:type="dxa" w:w="3213"/>
          </w:tcPr>
          <w:p>
            <w:r>
              <w:rPr>
                <w:sz w:val="18"/>
              </w:rPr>
              <w:t>Program: Webcam'e gösterilen araç plakasını okuyan ve veritabanında arayan sistem simülasyonu. OCR ile plaka metni oku → Plaka formatını kontrol et (2 harf + 2-3 rakam + 2-4 harf) → Bir listede bu plakayı ara → Bulunursa 'Kayıtlı araç: [sahip adı]' de → Bulunamazsa 'Kayıtsız araç!' uyarısı ver. Sonuç: Basit bir plaka tanıma sistemi prototipi.</w:t>
            </w:r>
          </w:p>
        </w:tc>
        <w:tc>
          <w:tcPr>
            <w:tcW w:type="dxa" w:w="3213"/>
          </w:tcPr>
          <w:p>
            <w:r>
              <w:rPr>
                <w:sz w:val="18"/>
              </w:rPr>
              <w:t>OCR + veritabanı araması ile gerçek dünya uygulaması</w:t>
            </w:r>
          </w:p>
        </w:tc>
      </w:tr>
    </w:tbl>
    <w:p/>
    <w:p>
      <w:pPr>
        <w:spacing w:before="200"/>
      </w:pPr>
      <w:r>
        <w:rPr>
          <w:b/>
          <w:color w:val="E65C00"/>
          <w:sz w:val="24"/>
        </w:rPr>
        <w:t xml:space="preserve">  Analoji ve Benzetmeler</w:t>
      </w:r>
    </w:p>
    <w:p>
      <w:r>
        <w:rPr>
          <w:b/>
          <w:color w:val="E65C00"/>
          <w:sz w:val="20"/>
        </w:rPr>
        <w:t xml:space="preserve">  1. </w:t>
      </w:r>
      <w:r>
        <w:rPr>
          <w:sz w:val="20"/>
        </w:rPr>
        <w:t>OCR bir çocuğun okuma öğrenmesine benzer: Çocuk önce harfleri tanır (A harfini görsel olarak ayırt eder), sonra harfleri birleştirip hece oluşturur (A+N+N+E = ANNE), sonra cümle okur. OCR de aynı aşamalardan geçer: Karakter tanıma → Kelime oluşturma → Metin çıktısı. Tıpkı çocuk gibi, OCR de bazı harfleri karıştırabilir (I ile l, 0 ile O).</w:t>
      </w:r>
    </w:p>
    <w:p>
      <w:pPr>
        <w:spacing w:before="200"/>
      </w:pPr>
      <w:r>
        <w:rPr>
          <w:b/>
          <w:color w:val="E65C00"/>
          <w:sz w:val="24"/>
        </w:rPr>
        <w:t xml:space="preserve">  Öğrenci Soru-Cevap</w:t>
      </w:r>
    </w:p>
    <w:p>
      <w:pPr>
        <w:pStyle w:val="ListBullet"/>
      </w:pPr>
      <w:r>
        <w:rPr>
          <w:sz w:val="20"/>
        </w:rPr>
        <w:t>OCR'ın çalışma aşamaları nelerdir?</w:t>
      </w:r>
    </w:p>
    <w:p>
      <w:pPr>
        <w:pStyle w:val="ListBullet"/>
      </w:pPr>
      <w:r>
        <w:rPr>
          <w:sz w:val="20"/>
        </w:rPr>
        <w:t>OCR doğruluğunu etkileyen faktörler nelerdir?</w:t>
      </w:r>
    </w:p>
    <w:p>
      <w:pPr>
        <w:pStyle w:val="ListBullet"/>
      </w:pPr>
      <w:r>
        <w:rPr>
          <w:sz w:val="20"/>
        </w:rPr>
        <w:t>OCR hangi sektörlerde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Metin Okuyucu"</w:t>
      </w:r>
    </w:p>
    <w:p>
      <w:r>
        <w:rPr>
          <w:b/>
          <w:color w:val="1B2A4A"/>
          <w:sz w:val="20"/>
        </w:rPr>
        <w:t xml:space="preserve">Türü: </w:t>
      </w:r>
      <w:r>
        <w:rPr>
          <w:sz w:val="20"/>
        </w:rPr>
        <w:t>Bireysel/grup proje</w:t>
      </w:r>
    </w:p>
    <w:p>
      <w:r>
        <w:rPr>
          <w:b/>
          <w:color w:val="1B2A4A"/>
          <w:sz w:val="20"/>
        </w:rPr>
        <w:t xml:space="preserve">Amacı: </w:t>
      </w:r>
      <w:r>
        <w:rPr>
          <w:sz w:val="20"/>
        </w:rPr>
        <w:t>OCR ile metin okuyan ve analiz eden kapsamlı uygulama geliştirme</w:t>
      </w:r>
    </w:p>
    <w:p>
      <w:pPr>
        <w:spacing w:before="200"/>
      </w:pPr>
      <w:r>
        <w:rPr>
          <w:b/>
          <w:color w:val="6A1B9A"/>
          <w:sz w:val="24"/>
        </w:rPr>
        <w:t xml:space="preserve">  Yönerge Adımları</w:t>
      </w:r>
    </w:p>
    <w:p>
      <w:r>
        <w:rPr>
          <w:b/>
          <w:color w:val="6A1B9A"/>
          <w:sz w:val="20"/>
        </w:rPr>
        <w:t xml:space="preserve">  1. </w:t>
      </w:r>
      <w:r>
        <w:rPr>
          <w:sz w:val="20"/>
        </w:rPr>
        <w:t>OCR programını yazın ve farklı metin türleriyle test edin</w:t>
      </w:r>
    </w:p>
    <w:p>
      <w:r>
        <w:rPr>
          <w:b/>
          <w:color w:val="6A1B9A"/>
          <w:sz w:val="20"/>
        </w:rPr>
        <w:t xml:space="preserve">  2. </w:t>
      </w:r>
      <w:r>
        <w:rPr>
          <w:sz w:val="20"/>
        </w:rPr>
        <w:t>Tanınan metni sesli olarak okuyan TTS özelliği ekleyin</w:t>
      </w:r>
    </w:p>
    <w:p>
      <w:r>
        <w:rPr>
          <w:b/>
          <w:color w:val="6A1B9A"/>
          <w:sz w:val="20"/>
        </w:rPr>
        <w:t xml:space="preserve">  3. </w:t>
      </w:r>
      <w:r>
        <w:rPr>
          <w:sz w:val="20"/>
        </w:rPr>
        <w:t>Kelime sayacı ve basit metin analizi (uzunluk, kelime sayısı) ekleyin</w:t>
      </w:r>
    </w:p>
    <w:p>
      <w:r>
        <w:rPr>
          <w:b/>
          <w:color w:val="6A1B9A"/>
          <w:sz w:val="20"/>
        </w:rPr>
        <w:t xml:space="preserve">  4. </w:t>
      </w:r>
      <w:r>
        <w:rPr>
          <w:sz w:val="20"/>
        </w:rPr>
        <w:t>Farklı koşullarda (ışık, açı, yazı tipi) doğruluk testi yapın</w:t>
      </w:r>
    </w:p>
    <w:p>
      <w:r>
        <w:rPr>
          <w:b/>
          <w:color w:val="1B2A4A"/>
          <w:sz w:val="20"/>
        </w:rPr>
        <w:t xml:space="preserve">Beklenen Ürün: </w:t>
      </w:r>
      <w:r>
        <w:rPr>
          <w:sz w:val="20"/>
        </w:rPr>
        <w:t>Metin okuyan, sesli söyleyen ve analiz eden kapsamlı uygulama</w:t>
      </w:r>
    </w:p>
    <w:p>
      <w:pPr>
        <w:spacing w:before="200"/>
      </w:pPr>
      <w:r>
        <w:rPr>
          <w:b/>
          <w:color w:val="6A1B9A"/>
          <w:sz w:val="24"/>
        </w:rPr>
        <w:t xml:space="preserve">  Transfer Soruları</w:t>
      </w:r>
    </w:p>
    <w:p>
      <w:r>
        <w:rPr>
          <w:b/>
          <w:color w:val="6A1B9A"/>
          <w:sz w:val="20"/>
        </w:rPr>
        <w:t xml:space="preserve">  1. </w:t>
      </w:r>
      <w:r>
        <w:rPr>
          <w:sz w:val="20"/>
        </w:rPr>
        <w:t>OCR becerisi belge dijitalleştirme ve veri çıkarma projelerinde kullanılabilir.</w:t>
      </w:r>
    </w:p>
    <w:p>
      <w:r>
        <w:rPr>
          <w:b/>
          <w:color w:val="6A1B9A"/>
          <w:sz w:val="20"/>
        </w:rPr>
        <w:t xml:space="preserve">  2. </w:t>
      </w:r>
      <w:r>
        <w:rPr>
          <w:sz w:val="20"/>
        </w:rPr>
        <w:t>Metin tanıma bir sonraki derste el yazısı tanıma ile genişletilecektir.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eczane reçeteleri otomatik okumak istiyor: Doktorun reçetesini tarattığınızda ilaç adları ve dozajları otomatik çıkarılsın. Bu sistem için OCR yeterli midir? Hangi ek teknolojiler gerekir?</w:t>
            </w:r>
          </w:p>
        </w:tc>
      </w:tr>
    </w:tbl>
    <w:p/>
    <w:p>
      <w:r>
        <w:rPr>
          <w:b/>
          <w:color w:val="1B2A4A"/>
          <w:sz w:val="20"/>
        </w:rPr>
        <w:t xml:space="preserve">Yaratıcı Görev: </w:t>
      </w:r>
      <w:r>
        <w:rPr>
          <w:sz w:val="20"/>
        </w:rPr>
        <w:t>OCR + TTS birleştirerek görme engelliler için bir 'okuma arkadaşı' uygulaması tasarlayın: Kitap sayfasını kameraya gösterin, uygulama metni okusun ve sesli olarak anlatsın.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OCR kavramını ve çalışma aşamalarını açıklayabiliyor musunuz?</w:t>
      </w:r>
    </w:p>
    <w:p>
      <w:r>
        <w:rPr>
          <w:sz w:val="20"/>
        </w:rPr>
        <w:t xml:space="preserve">  ☐  PictoBlox'ta metin tanıma programı oluşturabiliyor musunuz?</w:t>
      </w:r>
    </w:p>
    <w:p>
      <w:r>
        <w:rPr>
          <w:sz w:val="20"/>
        </w:rPr>
        <w:t xml:space="preserve">  ☐  OCR çıktısını TTS ile sesli okutabiliyor musunuz?</w:t>
      </w:r>
    </w:p>
    <w:p>
      <w:pPr>
        <w:spacing w:before="200"/>
      </w:pPr>
      <w:r>
        <w:rPr>
          <w:b/>
          <w:color w:val="2E7D32"/>
          <w:sz w:val="24"/>
        </w:rPr>
        <w:t xml:space="preserve">  Öz Değerlendirme Soruları</w:t>
      </w:r>
    </w:p>
    <w:p>
      <w:r>
        <w:rPr>
          <w:b/>
          <w:color w:val="2E7D32"/>
          <w:sz w:val="20"/>
        </w:rPr>
        <w:t xml:space="preserve">  1. </w:t>
      </w:r>
      <w:r>
        <w:rPr>
          <w:sz w:val="20"/>
        </w:rPr>
        <w:t>OCR nasıl çalışır?</w:t>
      </w:r>
    </w:p>
    <w:p>
      <w:r>
        <w:rPr>
          <w:b/>
          <w:color w:val="2E7D32"/>
          <w:sz w:val="20"/>
        </w:rPr>
        <w:t xml:space="preserve">  2. </w:t>
      </w:r>
      <w:r>
        <w:rPr>
          <w:sz w:val="20"/>
        </w:rPr>
        <w:t>OCR doğruluğunu etkileyen faktörler nelerdir?</w:t>
      </w:r>
    </w:p>
    <w:p>
      <w:r>
        <w:rPr>
          <w:b/>
          <w:color w:val="2E7D32"/>
          <w:sz w:val="20"/>
        </w:rPr>
        <w:t xml:space="preserve">  3. </w:t>
      </w:r>
      <w:r>
        <w:rPr>
          <w:sz w:val="20"/>
        </w:rPr>
        <w:t>OCR hangi alanlarda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OCR'ın açılımı nedir?</w:t>
            </w:r>
          </w:p>
        </w:tc>
        <w:tc>
          <w:tcPr>
            <w:tcW w:type="dxa" w:w="3213"/>
          </w:tcPr>
          <w:p>
            <w:r>
              <w:rPr>
                <w:sz w:val="18"/>
              </w:rPr>
              <w:t>A) Optical Character Recognition</w:t>
            </w:r>
          </w:p>
        </w:tc>
      </w:tr>
      <w:tr>
        <w:tc>
          <w:tcPr>
            <w:tcW w:type="dxa" w:w="3213"/>
          </w:tcPr>
          <w:p>
            <w:r>
              <w:rPr>
                <w:sz w:val="18"/>
              </w:rPr>
              <w:t>2</w:t>
            </w:r>
          </w:p>
        </w:tc>
        <w:tc>
          <w:tcPr>
            <w:tcW w:type="dxa" w:w="3213"/>
          </w:tcPr>
          <w:p>
            <w:r>
              <w:rPr>
                <w:sz w:val="18"/>
              </w:rPr>
              <w:t>OCR doğruluğunu en çok ne etkiler?</w:t>
            </w:r>
          </w:p>
        </w:tc>
        <w:tc>
          <w:tcPr>
            <w:tcW w:type="dxa" w:w="3213"/>
          </w:tcPr>
          <w:p>
            <w:r>
              <w:rPr>
                <w:sz w:val="18"/>
              </w:rPr>
              <w:t>B) Görüntü kalitesi ve ön işleme</w:t>
            </w:r>
          </w:p>
        </w:tc>
      </w:tr>
      <w:tr>
        <w:tc>
          <w:tcPr>
            <w:tcW w:type="dxa" w:w="3213"/>
          </w:tcPr>
          <w:p>
            <w:r>
              <w:rPr>
                <w:sz w:val="18"/>
              </w:rPr>
              <w:t>3</w:t>
            </w:r>
          </w:p>
        </w:tc>
        <w:tc>
          <w:tcPr>
            <w:tcW w:type="dxa" w:w="3213"/>
          </w:tcPr>
          <w:p>
            <w:r>
              <w:rPr>
                <w:sz w:val="18"/>
              </w:rPr>
              <w:t>Tesseract nedir?</w:t>
            </w:r>
          </w:p>
        </w:tc>
        <w:tc>
          <w:tcPr>
            <w:tcW w:type="dxa" w:w="3213"/>
          </w:tcPr>
          <w:p>
            <w:r>
              <w:rPr>
                <w:sz w:val="18"/>
              </w:rPr>
              <w:t>C) Google destekli açık kaynak OCR motoru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OCR teknolojisi geleneksel kütüphanelerin geleceğini nasıl etkiler?</w:t>
      </w:r>
    </w:p>
    <w:p>
      <w:r>
        <w:rPr>
          <w:b/>
          <w:color w:val="2E7D32"/>
          <w:sz w:val="20"/>
        </w:rPr>
        <w:t>Eleştirel Düşünme:</w:t>
      </w:r>
    </w:p>
    <w:p>
      <w:r>
        <w:rPr>
          <w:b/>
          <w:color w:val="2E7D32"/>
          <w:sz w:val="20"/>
        </w:rPr>
        <w:t xml:space="preserve">  1. </w:t>
      </w:r>
      <w:r>
        <w:rPr>
          <w:sz w:val="20"/>
        </w:rPr>
        <w:t>OCR tüm yazı sistemleri (Latin, Arap, Çin, Japonca) için eşit düzeyde gelişmiş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"OCR Metin Okuma Projesi"</w:t>
      </w:r>
    </w:p>
    <w:p>
      <w:r>
        <w:rPr>
          <w:b/>
          <w:color w:val="1B2A4A"/>
          <w:sz w:val="20"/>
        </w:rPr>
        <w:t xml:space="preserve">Hedef: </w:t>
      </w:r>
      <w:r>
        <w:rPr>
          <w:sz w:val="20"/>
        </w:rPr>
        <w:t>PictoBlox'ta OCR ile çalışan metin okuma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OCR uzantısını ekleyin ve basit metin tanıma programı yazın</w:t>
            </w:r>
          </w:p>
        </w:tc>
        <w:tc>
          <w:tcPr>
            <w:tcW w:type="dxa" w:w="3213"/>
          </w:tcPr>
          <w:p>
            <w:r>
              <w:rPr>
                <w:sz w:val="18"/>
              </w:rPr>
              <w:t>5 dk</w:t>
            </w:r>
          </w:p>
        </w:tc>
      </w:tr>
      <w:tr>
        <w:tc>
          <w:tcPr>
            <w:tcW w:type="dxa" w:w="3213"/>
          </w:tcPr>
          <w:p>
            <w:r>
              <w:rPr>
                <w:sz w:val="18"/>
              </w:rPr>
              <w:t>2</w:t>
            </w:r>
          </w:p>
        </w:tc>
        <w:tc>
          <w:tcPr>
            <w:tcW w:type="dxa" w:w="3213"/>
          </w:tcPr>
          <w:p>
            <w:r>
              <w:rPr>
                <w:sz w:val="18"/>
              </w:rPr>
              <w:t>Farklı metin türlerini test edin (kitap, tabela, etiket)</w:t>
            </w:r>
          </w:p>
        </w:tc>
        <w:tc>
          <w:tcPr>
            <w:tcW w:type="dxa" w:w="3213"/>
          </w:tcPr>
          <w:p>
            <w:r>
              <w:rPr>
                <w:sz w:val="18"/>
              </w:rPr>
              <w:t>5 dk</w:t>
            </w:r>
          </w:p>
        </w:tc>
      </w:tr>
      <w:tr>
        <w:tc>
          <w:tcPr>
            <w:tcW w:type="dxa" w:w="3213"/>
          </w:tcPr>
          <w:p>
            <w:r>
              <w:rPr>
                <w:sz w:val="18"/>
              </w:rPr>
              <w:t>3</w:t>
            </w:r>
          </w:p>
        </w:tc>
        <w:tc>
          <w:tcPr>
            <w:tcW w:type="dxa" w:w="3213"/>
          </w:tcPr>
          <w:p>
            <w:r>
              <w:rPr>
                <w:sz w:val="18"/>
              </w:rPr>
              <w:t>TTS ile sesli okuma özelliği ekleyin</w:t>
            </w:r>
          </w:p>
        </w:tc>
        <w:tc>
          <w:tcPr>
            <w:tcW w:type="dxa" w:w="3213"/>
          </w:tcPr>
          <w:p>
            <w:r>
              <w:rPr>
                <w:sz w:val="18"/>
              </w:rPr>
              <w:t>5 dk</w:t>
            </w:r>
          </w:p>
        </w:tc>
      </w:tr>
      <w:tr>
        <w:tc>
          <w:tcPr>
            <w:tcW w:type="dxa" w:w="3213"/>
          </w:tcPr>
          <w:p>
            <w:r>
              <w:rPr>
                <w:sz w:val="18"/>
              </w:rPr>
              <w:t>4</w:t>
            </w:r>
          </w:p>
        </w:tc>
        <w:tc>
          <w:tcPr>
            <w:tcW w:type="dxa" w:w="3213"/>
          </w:tcPr>
          <w:p>
            <w:r>
              <w:rPr>
                <w:sz w:val="18"/>
              </w:rPr>
              <w:t>Kelime sayacı ve metin analizi ekleyin</w:t>
            </w:r>
          </w:p>
        </w:tc>
        <w:tc>
          <w:tcPr>
            <w:tcW w:type="dxa" w:w="3213"/>
          </w:tcPr>
          <w:p>
            <w:r>
              <w:rPr>
                <w:sz w:val="18"/>
              </w:rPr>
              <w:t>5 dk</w:t>
            </w:r>
          </w:p>
        </w:tc>
      </w:tr>
    </w:tbl>
    <w:p/>
    <w:p>
      <w:r>
        <w:rPr>
          <w:b/>
          <w:color w:val="1B2A4A"/>
          <w:sz w:val="20"/>
        </w:rPr>
        <w:t xml:space="preserve">Tamamlanma Kriteri: </w:t>
      </w:r>
      <w:r>
        <w:rPr>
          <w:sz w:val="20"/>
        </w:rPr>
        <w:t>Metin tanıyan, sesli okuyan ve basit analiz yapan çalışan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Kameraya gösterilen metni ekranda gösteren program yapın</w:t>
            </w:r>
          </w:p>
        </w:tc>
      </w:tr>
      <w:tr>
        <w:tc>
          <w:tcPr>
            <w:tcW w:type="dxa" w:w="3213"/>
          </w:tcPr>
          <w:p>
            <w:r>
              <w:rPr>
                <w:sz w:val="18"/>
              </w:rPr>
              <w:t>2</w:t>
            </w:r>
          </w:p>
        </w:tc>
        <w:tc>
          <w:tcPr>
            <w:tcW w:type="dxa" w:w="3213"/>
          </w:tcPr>
          <w:p>
            <w:r>
              <w:rPr>
                <w:sz w:val="18"/>
              </w:rPr>
              <w:t>Orta</w:t>
            </w:r>
          </w:p>
        </w:tc>
        <w:tc>
          <w:tcPr>
            <w:tcW w:type="dxa" w:w="3213"/>
          </w:tcPr>
          <w:p>
            <w:r>
              <w:rPr>
                <w:sz w:val="18"/>
              </w:rPr>
              <w:t>OCR + TTS ile görme engelliler için metin okuyucu yapın</w:t>
            </w:r>
          </w:p>
        </w:tc>
      </w:tr>
      <w:tr>
        <w:tc>
          <w:tcPr>
            <w:tcW w:type="dxa" w:w="3213"/>
          </w:tcPr>
          <w:p>
            <w:r>
              <w:rPr>
                <w:sz w:val="18"/>
              </w:rPr>
              <w:t>3</w:t>
            </w:r>
          </w:p>
        </w:tc>
        <w:tc>
          <w:tcPr>
            <w:tcW w:type="dxa" w:w="3213"/>
          </w:tcPr>
          <w:p>
            <w:r>
              <w:rPr>
                <w:sz w:val="18"/>
              </w:rPr>
              <w:t>Zor</w:t>
            </w:r>
          </w:p>
        </w:tc>
        <w:tc>
          <w:tcPr>
            <w:tcW w:type="dxa" w:w="3213"/>
          </w:tcPr>
          <w:p>
            <w:r>
              <w:rPr>
                <w:sz w:val="18"/>
              </w:rPr>
              <w:t>Plaka tanıma simülasyonu ve veritabanı araması yapın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"Dijital Arşiv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okul kütüphanesi 50 yıllık eski sınav kâğıtlarını dijitalleştirmek istiyor. OCR ile kâğıtlar taranacak ve dijital metin oluşturulacak. Hangi zorluklar yaşanabilir (eski yazı tipleri, solmuş mürekkep, katlama izleri)? Bu projenin iş akışını ve OCR stratejisini planlayın.</w:t>
            </w:r>
          </w:p>
        </w:tc>
      </w:tr>
    </w:tbl>
    <w:p/>
    <w:p>
      <w:r>
        <w:rPr>
          <w:b/>
          <w:color w:val="1B2A4A"/>
          <w:sz w:val="20"/>
        </w:rPr>
        <w:t xml:space="preserve">Beklenen Çıktı: </w:t>
      </w:r>
      <w:r>
        <w:rPr>
          <w:sz w:val="20"/>
        </w:rPr>
        <w:t>Dijitalleştirme proje planı, OCR strateji belgesi ve test sonuçları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OCR teknolojisini, çalışma aşamalarını, Tesseract motorunu, ön işleme tekniklerini öğrendik; PictoBlox'ta metin okuma ve sesli okuma uygulaması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OCR</w:t>
            </w:r>
          </w:p>
        </w:tc>
        <w:tc>
          <w:tcPr>
            <w:tcW w:type="dxa" w:w="4819"/>
            <w:shd w:fill="F5F5F5"/>
          </w:tcPr>
          <w:p>
            <w:r>
              <w:rPr>
                <w:b/>
                <w:color w:val="1B2A4A"/>
                <w:sz w:val="20"/>
              </w:rPr>
              <w:t xml:space="preserve">  Karakter Segmentasyonu</w:t>
            </w:r>
          </w:p>
        </w:tc>
      </w:tr>
      <w:tr>
        <w:tc>
          <w:tcPr>
            <w:tcW w:type="dxa" w:w="4819"/>
            <w:shd w:fill="F5F5F5"/>
          </w:tcPr>
          <w:p>
            <w:r>
              <w:rPr>
                <w:b/>
                <w:color w:val="1B2A4A"/>
                <w:sz w:val="20"/>
              </w:rPr>
              <w:t xml:space="preserve">  Tesseract</w:t>
            </w:r>
          </w:p>
        </w:tc>
        <w:tc>
          <w:tcPr>
            <w:tcW w:type="dxa" w:w="4819"/>
            <w:shd w:fill="F5F5F5"/>
          </w:tcPr>
          <w:p>
            <w:r>
              <w:rPr>
                <w:b/>
                <w:color w:val="1B2A4A"/>
                <w:sz w:val="20"/>
              </w:rPr>
              <w:t xml:space="preserve">  Ön İşleme</w:t>
            </w:r>
          </w:p>
        </w:tc>
      </w:tr>
      <w:tr>
        <w:tc>
          <w:tcPr>
            <w:tcW w:type="dxa" w:w="4819"/>
            <w:shd w:fill="F5F5F5"/>
          </w:tcPr>
          <w:p>
            <w:r>
              <w:rPr>
                <w:b/>
                <w:color w:val="1B2A4A"/>
                <w:sz w:val="20"/>
              </w:rPr>
              <w:t xml:space="preserve">  Metin Analizi</w:t>
            </w:r>
          </w:p>
        </w:tc>
        <w:tc>
          <w:tcPr>
            <w:tcW w:type="dxa" w:w="4819"/>
            <w:shd w:fill="F5F5F5"/>
          </w:tcPr>
          <w:p>
            <w:r>
              <w:rPr>
                <w:b/>
                <w:color w:val="1B2A4A"/>
                <w:sz w:val="20"/>
              </w:rPr>
              <w:t xml:space="preserve">  Erişilebilirlik</w:t>
            </w:r>
          </w:p>
        </w:tc>
      </w:tr>
    </w:tbl>
    <w:p/>
    <w:p>
      <w:pPr>
        <w:spacing w:before="200"/>
      </w:pPr>
      <w:r>
        <w:rPr>
          <w:b/>
          <w:color w:val="757575"/>
          <w:sz w:val="24"/>
        </w:rPr>
        <w:t xml:space="preserve">  Bir Sonraki Dersle Köprü</w:t>
      </w:r>
    </w:p>
    <w:p>
      <w:r>
        <w:rPr>
          <w:sz w:val="20"/>
        </w:rPr>
        <w:t>Bir sonraki derste el yazısı tanıma ve metin kategorisi konularını işleyeceğiz.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Evinizden 5 farklı yazılı materyal (kitap, dergi, fatura, etiket, tabela fotoğrafı) seçin ve PictoBlox OCR ile test edin. Hangi materyaller daha iyi tanınıyor? Tanıma başarısını etkileyen faktörleri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Webcam'lerin çalıştığını doğrulayın</w:t>
      </w:r>
    </w:p>
    <w:p>
      <w:pPr>
        <w:pStyle w:val="ListBullet"/>
      </w:pPr>
      <w:r>
        <w:rPr>
          <w:sz w:val="20"/>
        </w:rPr>
        <w:t>Farklı yazı örnekleri hazırlayın</w:t>
      </w:r>
    </w:p>
    <w:p>
      <w:pPr>
        <w:pStyle w:val="ListBullet"/>
      </w:pPr>
      <w:r>
        <w:rPr>
          <w:sz w:val="20"/>
        </w:rPr>
        <w:t>OCR test materyallerini çoğaltın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PictoBlox'ta doğrudan OCR uzantısı olmayabilir</w:t>
            </w:r>
          </w:p>
        </w:tc>
        <w:tc>
          <w:tcPr>
            <w:tcW w:type="dxa" w:w="4819"/>
          </w:tcPr>
          <w:p>
            <w:r>
              <w:rPr>
                <w:sz w:val="18"/>
              </w:rPr>
              <w:t>Teachable Machine ile metin sınıflandırma veya API entegrasyonu alternatif olarak kullanılabilir</w:t>
            </w:r>
          </w:p>
        </w:tc>
      </w:tr>
      <w:tr>
        <w:tc>
          <w:tcPr>
            <w:tcW w:type="dxa" w:w="4819"/>
          </w:tcPr>
          <w:p>
            <w:r>
              <w:rPr>
                <w:sz w:val="18"/>
              </w:rPr>
              <w:t>El yazısı tanıma çok düşük doğruluk verebilir</w:t>
            </w:r>
          </w:p>
        </w:tc>
        <w:tc>
          <w:tcPr>
            <w:tcW w:type="dxa" w:w="4819"/>
          </w:tcPr>
          <w:p>
            <w:r>
              <w:rPr>
                <w:sz w:val="18"/>
              </w:rPr>
              <w:t>Basılı metin ile başlayın; el yazısı sınırlamalarını açıkça tartışın</w:t>
            </w:r>
          </w:p>
        </w:tc>
      </w:tr>
    </w:tbl>
    <w:p/>
    <w:p>
      <w:r>
        <w:rPr>
          <w:b/>
          <w:color w:val="1B2A4A"/>
          <w:sz w:val="20"/>
        </w:rPr>
        <w:t xml:space="preserve">Zaman Yönetimi: </w:t>
      </w:r>
      <w:r>
        <w:rPr>
          <w:sz w:val="20"/>
        </w:rPr>
        <w:t>Farklı metin türleriyle test etmeye yeterli süre ayırın; karşılaştırmalı deneyim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OCR uzantısı yoksa önceden hazırlanmış demo veya Google Lens ile canlı demo yapılabilir.</w:t>
            </w:r>
          </w:p>
        </w:tc>
      </w:tr>
    </w:tbl>
    <w:p/>
    <w:p>
      <w:r>
        <w:br w:type="page"/>
      </w:r>
    </w:p>
    <w:p>
      <w:pPr>
        <w:jc w:val="center"/>
      </w:pPr>
      <w:r>
        <w:rPr>
          <w:b/>
          <w:color w:val="1B2A4A"/>
          <w:sz w:val="36"/>
        </w:rPr>
        <w:t>━━━  28. SAAT  ━━━</w:t>
      </w:r>
    </w:p>
    <w:p>
      <w:pPr>
        <w:jc w:val="center"/>
      </w:pPr>
      <w:r>
        <w:rPr>
          <w:color w:val="2C6FAD"/>
          <w:sz w:val="32"/>
        </w:rPr>
        <w:t>El Yazısı Tanıma ve Metin Kategorisi Uygulaması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El yazısı tanıma teknolojisini ve metin sınıflandırma kavramını açıklar; PictoBlox'ta metin kategorileme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M3-K28</w:t>
            </w:r>
          </w:p>
        </w:tc>
        <w:tc>
          <w:tcPr>
            <w:tcW w:type="dxa" w:w="3213"/>
          </w:tcPr>
          <w:p>
            <w:r>
              <w:rPr>
                <w:sz w:val="18"/>
              </w:rPr>
              <w:t>El yazısı tanıma ile basılı metin tanıma arasındaki farkları açıklar</w:t>
            </w:r>
          </w:p>
        </w:tc>
        <w:tc>
          <w:tcPr>
            <w:tcW w:type="dxa" w:w="3213"/>
          </w:tcPr>
          <w:p>
            <w:r>
              <w:rPr>
                <w:sz w:val="18"/>
              </w:rPr>
              <w:t>Kavrama</w:t>
            </w:r>
          </w:p>
        </w:tc>
      </w:tr>
      <w:tr>
        <w:tc>
          <w:tcPr>
            <w:tcW w:type="dxa" w:w="3213"/>
          </w:tcPr>
          <w:p>
            <w:r>
              <w:rPr>
                <w:sz w:val="18"/>
              </w:rPr>
              <w:t>M3-K29</w:t>
            </w:r>
          </w:p>
        </w:tc>
        <w:tc>
          <w:tcPr>
            <w:tcW w:type="dxa" w:w="3213"/>
          </w:tcPr>
          <w:p>
            <w:r>
              <w:rPr>
                <w:sz w:val="18"/>
              </w:rPr>
              <w:t>Metin sınıflandırma kavramını açıklar ve basit bir metin kategori modeli oluşturur</w:t>
            </w:r>
          </w:p>
        </w:tc>
        <w:tc>
          <w:tcPr>
            <w:tcW w:type="dxa" w:w="3213"/>
          </w:tcPr>
          <w:p>
            <w:r>
              <w:rPr>
                <w:sz w:val="18"/>
              </w:rPr>
              <w:t>Uygulama</w:t>
            </w:r>
          </w:p>
        </w:tc>
      </w:tr>
      <w:tr>
        <w:tc>
          <w:tcPr>
            <w:tcW w:type="dxa" w:w="3213"/>
          </w:tcPr>
          <w:p>
            <w:r>
              <w:rPr>
                <w:sz w:val="18"/>
              </w:rPr>
              <w:t>M3-K30</w:t>
            </w:r>
          </w:p>
        </w:tc>
        <w:tc>
          <w:tcPr>
            <w:tcW w:type="dxa" w:w="3213"/>
          </w:tcPr>
          <w:p>
            <w:r>
              <w:rPr>
                <w:sz w:val="18"/>
              </w:rPr>
              <w:t>Modül 3'teki görüntü, ses ve metin işleme becerilerini birleştirerek kapsamlı bir proje planlar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OCR ve bilgisayar yazısı tanıma (Saat 27)</w:t>
      </w:r>
    </w:p>
    <w:p>
      <w:pPr>
        <w:spacing w:before="200"/>
      </w:pPr>
      <w:r>
        <w:rPr>
          <w:b/>
          <w:color w:val="757575"/>
          <w:sz w:val="24"/>
        </w:rPr>
        <w:t xml:space="preserve">  Öğrencinin Bilmesi Gerekenler</w:t>
      </w:r>
    </w:p>
    <w:p>
      <w:pPr>
        <w:pStyle w:val="ListBullet"/>
      </w:pPr>
      <w:r>
        <w:rPr>
          <w:sz w:val="20"/>
        </w:rPr>
        <w:t>OCR kavramı ve çalışma aşamaları</w:t>
      </w:r>
    </w:p>
    <w:p>
      <w:pPr>
        <w:pStyle w:val="ListBullet"/>
      </w:pPr>
      <w:r>
        <w:rPr>
          <w:sz w:val="20"/>
        </w:rPr>
        <w:t>Metin tanıma ve ses işleme deneyimi</w:t>
      </w:r>
    </w:p>
    <w:p>
      <w:pPr>
        <w:pStyle w:val="ListBullet"/>
      </w:pPr>
      <w:r>
        <w:rPr>
          <w:sz w:val="20"/>
        </w:rPr>
        <w:t>Makine öğrenmesi ve model eğitimi kavramları</w:t>
      </w:r>
    </w:p>
    <w:p>
      <w:pPr>
        <w:spacing w:before="200"/>
      </w:pPr>
      <w:r>
        <w:rPr>
          <w:b/>
          <w:color w:val="757575"/>
          <w:sz w:val="24"/>
        </w:rPr>
        <w:t xml:space="preserve">  Olası Kavram Yanılgıları</w:t>
      </w:r>
    </w:p>
    <w:p>
      <w:pPr>
        <w:pStyle w:val="ListBullet"/>
      </w:pPr>
      <w:r>
        <w:rPr>
          <w:sz w:val="20"/>
        </w:rPr>
        <w:t>El yazısı tanıma basılı metin tanıma kadar kolaydır - El yazısı çok daha zorlu bir problemdir; kişiye özgü stiller, bağlantılı harfler ve düzensiz yapı zorlaştırır</w:t>
      </w:r>
    </w:p>
    <w:p>
      <w:pPr>
        <w:pStyle w:val="ListBullet"/>
      </w:pPr>
      <w:r>
        <w:rPr>
          <w:sz w:val="20"/>
        </w:rPr>
        <w:t>Metin sınıflandırma sadece dil bilgisi kurallarıyla yapılır - Modern metin sınıflandırma makine öğrenmesi kullanır; istatistiksel kalıpları öğrenir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El yazısı örnekleri</w:t>
      </w:r>
    </w:p>
    <w:p>
      <w:pPr>
        <w:pStyle w:val="ListBullet"/>
      </w:pPr>
      <w:r>
        <w:rPr>
          <w:sz w:val="20"/>
        </w:rPr>
        <w:t>Metin kategorisi veri seti örnekleri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Doktorların el yazısı neden okunması zor bir şaka konusu olmuştur? Çünkü el yazısı herkeste farklıdır! Peki bir bilgisayar el yazısını okuyabilir mi? Ve daha ileri giderek bir metnin konusunu (spor, bilim, sanat) otomatik olarak anlayabilir mi?</w:t>
      </w:r>
    </w:p>
    <w:p>
      <w:r>
        <w:rPr>
          <w:b/>
          <w:color w:val="1B2A4A"/>
          <w:sz w:val="20"/>
        </w:rPr>
        <w:t xml:space="preserve">Günlük Hayat Bağlantısı: </w:t>
      </w:r>
      <w:r>
        <w:rPr>
          <w:sz w:val="20"/>
        </w:rPr>
        <w:t>Bir dedektif el yazısından kişiyi tanıyabilir çünkü herkesin yazı stili parmak izi gibi benzersizdir. YZ el yazısı tanıma da benzer bir zorlukla karşılaşır: Milyonlarca farklı yazı stilini öğrenmeli ve genelleştirmelidir. Metin sınıflandırma ise bir kütüphanecinin kitapları kategorilere ayırması gibidir.</w:t>
      </w:r>
    </w:p>
    <w:p>
      <w:pPr>
        <w:spacing w:before="200"/>
      </w:pPr>
      <w:r>
        <w:rPr>
          <w:b/>
          <w:color w:val="2C6FAD"/>
          <w:sz w:val="24"/>
        </w:rPr>
        <w:t xml:space="preserve">  Ön Bilgi Yoklama Soruları</w:t>
      </w:r>
    </w:p>
    <w:p>
      <w:r>
        <w:rPr>
          <w:b/>
          <w:color w:val="2C6FAD"/>
          <w:sz w:val="20"/>
        </w:rPr>
        <w:t xml:space="preserve">  1. </w:t>
      </w:r>
      <w:r>
        <w:rPr>
          <w:sz w:val="20"/>
        </w:rPr>
        <w:t>Kendi el yazınızı başkası kolayca okuyabilir mi?</w:t>
      </w:r>
    </w:p>
    <w:p>
      <w:r>
        <w:rPr>
          <w:b/>
          <w:color w:val="2C6FAD"/>
          <w:sz w:val="20"/>
        </w:rPr>
        <w:t xml:space="preserve">  2. </w:t>
      </w:r>
      <w:r>
        <w:rPr>
          <w:sz w:val="20"/>
        </w:rPr>
        <w:t>Bir metnin konusunu nasıl belirlersiniz (spor, bilim, sanat)?</w:t>
      </w:r>
    </w:p>
    <w:p>
      <w:pPr>
        <w:spacing w:before="200"/>
      </w:pPr>
      <w:r>
        <w:rPr>
          <w:b/>
          <w:color w:val="2C6FAD"/>
          <w:sz w:val="24"/>
        </w:rPr>
        <w:t xml:space="preserve">  Motivasyon Etkinliği: "El Yazısı Tanıma Testi"</w:t>
      </w:r>
    </w:p>
    <w:p>
      <w:r>
        <w:rPr>
          <w:b/>
          <w:color w:val="1B2A4A"/>
          <w:sz w:val="20"/>
        </w:rPr>
        <w:t xml:space="preserve">Açıklama: </w:t>
      </w:r>
      <w:r>
        <w:rPr>
          <w:sz w:val="20"/>
        </w:rPr>
        <w:t>Kursiyerler el yazılarını webcam'e göstererek YZ'nin okuyabilirliğini test eder.</w:t>
      </w:r>
    </w:p>
    <w:p>
      <w:r>
        <w:rPr>
          <w:b/>
          <w:color w:val="1B2A4A"/>
          <w:sz w:val="20"/>
        </w:rPr>
        <w:t xml:space="preserve">Yönerge: </w:t>
      </w:r>
      <w:r>
        <w:rPr>
          <w:sz w:val="20"/>
        </w:rPr>
        <w:t>Her kursiyer bir kağıda büyük harflerle kendi adını yazar. Tüm kağıtlar sırayla webcam'e gösterilir. 1) Diğer kursiyerler okumaya çalışır (insan testi), 2) OCR ile tanıma denenir (YZ testi). Hangi isimleri YZ doğru okuyabildi, hangilerini okuyamadı? Neden?</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banka çek üzerindeki el yazısı tutarı otomatik olarak okumak ve doğrulamak istiyor. Bu sistem nasıl tasarlanabilir? Hata yapma riski nedir ve nasıl minimize edilir?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"Metin Sınıflandırma Modeli"</w:t>
      </w:r>
    </w:p>
    <w:p>
      <w:r>
        <w:rPr>
          <w:b/>
          <w:color w:val="1B2A4A"/>
          <w:sz w:val="20"/>
        </w:rPr>
        <w:t xml:space="preserve">Türü: </w:t>
      </w:r>
      <w:r>
        <w:rPr>
          <w:sz w:val="20"/>
        </w:rPr>
        <w:t>Grup çalışması</w:t>
      </w:r>
    </w:p>
    <w:p>
      <w:r>
        <w:rPr>
          <w:b/>
          <w:color w:val="1B2A4A"/>
          <w:sz w:val="20"/>
        </w:rPr>
        <w:t xml:space="preserve">Amacı: </w:t>
      </w:r>
      <w:r>
        <w:rPr>
          <w:sz w:val="20"/>
        </w:rPr>
        <w:t>PictoBlox veya Teachable Machine'de basit bir metin sınıflandırma modeli oluşturma</w:t>
      </w:r>
    </w:p>
    <w:p>
      <w:r>
        <w:rPr>
          <w:b/>
          <w:color w:val="1B2A4A"/>
          <w:sz w:val="20"/>
        </w:rPr>
        <w:t xml:space="preserve">Malzemeler: </w:t>
      </w:r>
      <w:r>
        <w:rPr>
          <w:sz w:val="20"/>
        </w:rPr>
        <w:t>PictoBlox yüklü bilgisayar, internet erişimi</w:t>
      </w:r>
    </w:p>
    <w:p>
      <w:pPr>
        <w:spacing w:before="200"/>
      </w:pPr>
      <w:r>
        <w:rPr>
          <w:b/>
          <w:color w:val="007A7A"/>
          <w:sz w:val="24"/>
        </w:rPr>
        <w:t xml:space="preserve">  Yönerge Adımları</w:t>
      </w:r>
    </w:p>
    <w:p>
      <w:r>
        <w:rPr>
          <w:b/>
          <w:color w:val="007A7A"/>
          <w:sz w:val="20"/>
        </w:rPr>
        <w:t xml:space="preserve">  1. </w:t>
      </w:r>
      <w:r>
        <w:rPr>
          <w:sz w:val="20"/>
        </w:rPr>
        <w:t>Metin sınıflandırma kavramını tartışın: Bir metni kategorize etmek ne demek?</w:t>
      </w:r>
    </w:p>
    <w:p>
      <w:r>
        <w:rPr>
          <w:b/>
          <w:color w:val="007A7A"/>
          <w:sz w:val="20"/>
        </w:rPr>
        <w:t xml:space="preserve">  2. </w:t>
      </w:r>
      <w:r>
        <w:rPr>
          <w:sz w:val="20"/>
        </w:rPr>
        <w:t>PictoBlox ML uzantısı ile metin sınıflandırma projesi oluşturun</w:t>
      </w:r>
    </w:p>
    <w:p>
      <w:r>
        <w:rPr>
          <w:b/>
          <w:color w:val="007A7A"/>
          <w:sz w:val="20"/>
        </w:rPr>
        <w:t xml:space="preserve">  3. </w:t>
      </w:r>
      <w:r>
        <w:rPr>
          <w:sz w:val="20"/>
        </w:rPr>
        <w:t>3 kategori belirleyin (örn: pozitif/negatif/nötr veya spor/bilim/sanat)</w:t>
      </w:r>
    </w:p>
    <w:p>
      <w:r>
        <w:rPr>
          <w:b/>
          <w:color w:val="007A7A"/>
          <w:sz w:val="20"/>
        </w:rPr>
        <w:t xml:space="preserve">  4. </w:t>
      </w:r>
      <w:r>
        <w:rPr>
          <w:sz w:val="20"/>
        </w:rPr>
        <w:t>Her kategori için 10-15 örnek cümle girin ve modeli eğitin</w:t>
      </w:r>
    </w:p>
    <w:p>
      <w:r>
        <w:rPr>
          <w:b/>
          <w:color w:val="1B2A4A"/>
          <w:sz w:val="20"/>
        </w:rPr>
        <w:t xml:space="preserve">Öğrenci Rolü: </w:t>
      </w:r>
      <w:r>
        <w:rPr>
          <w:sz w:val="20"/>
        </w:rPr>
        <w:t>Metin kategorileri belirler, eğitim verisi hazırlar ve model eğitir</w:t>
      </w:r>
    </w:p>
    <w:p>
      <w:r>
        <w:rPr>
          <w:b/>
          <w:color w:val="1B2A4A"/>
          <w:sz w:val="20"/>
        </w:rPr>
        <w:t xml:space="preserve">Öğretmen Rolü: </w:t>
      </w:r>
      <w:r>
        <w:rPr>
          <w:sz w:val="20"/>
        </w:rPr>
        <w:t>Metin sınıflandırma sürecini açıklar, veri hazırlama konusunda rehberlik eder</w:t>
      </w:r>
    </w:p>
    <w:p>
      <w:r>
        <w:rPr>
          <w:b/>
          <w:color w:val="1B2A4A"/>
          <w:sz w:val="20"/>
        </w:rPr>
        <w:t xml:space="preserve">Beklenen Ürün: </w:t>
      </w:r>
      <w:r>
        <w:rPr>
          <w:sz w:val="20"/>
        </w:rPr>
        <w:t>3 kategorili basit metin sınıflandırma modeli</w:t>
      </w:r>
    </w:p>
    <w:p>
      <w:pPr>
        <w:spacing w:before="200"/>
      </w:pPr>
      <w:r>
        <w:rPr>
          <w:b/>
          <w:color w:val="007A7A"/>
          <w:sz w:val="24"/>
        </w:rPr>
        <w:t xml:space="preserve">  Araştırma Soruları</w:t>
      </w:r>
    </w:p>
    <w:p>
      <w:r>
        <w:rPr>
          <w:b/>
          <w:color w:val="007A7A"/>
          <w:sz w:val="20"/>
        </w:rPr>
        <w:t xml:space="preserve">  1. </w:t>
      </w:r>
      <w:r>
        <w:rPr>
          <w:sz w:val="20"/>
        </w:rPr>
        <w:t>Doğal dil işleme (NLP) nedir?</w:t>
      </w:r>
    </w:p>
    <w:p>
      <w:r>
        <w:rPr>
          <w:b/>
          <w:color w:val="007A7A"/>
          <w:sz w:val="20"/>
        </w:rPr>
        <w:t xml:space="preserve">  2. </w:t>
      </w:r>
      <w:r>
        <w:rPr>
          <w:sz w:val="20"/>
        </w:rPr>
        <w:t>Duygu analizi (sentiment analysis) nasıl çalışır?</w:t>
      </w:r>
    </w:p>
    <w:p>
      <w:r>
        <w:rPr>
          <w:b/>
          <w:color w:val="1B2A4A"/>
          <w:sz w:val="20"/>
        </w:rPr>
        <w:t xml:space="preserve">Grupla Çalışma Kuralları: </w:t>
      </w:r>
      <w:r>
        <w:rPr>
          <w:sz w:val="20"/>
        </w:rPr>
        <w:t>Her kategori için dengeli sayıda örnek girin (10-15 adet); tek kategori ağırlıklı veri modeli yanıltır.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El Yazısı Tanıma (Handwriting Recognition)</w:t>
            </w:r>
          </w:p>
        </w:tc>
        <w:tc>
          <w:tcPr>
            <w:tcW w:type="dxa" w:w="2409"/>
          </w:tcPr>
          <w:p>
            <w:r>
              <w:rPr>
                <w:sz w:val="18"/>
              </w:rPr>
              <w:t>El yazısıyla yazılmış metni dijital metne dönüştüren YZ teknolojisi</w:t>
            </w:r>
          </w:p>
        </w:tc>
        <w:tc>
          <w:tcPr>
            <w:tcW w:type="dxa" w:w="2409"/>
          </w:tcPr>
          <w:p>
            <w:r>
              <w:rPr>
                <w:sz w:val="18"/>
              </w:rPr>
              <w:t>Posta zarfı adresi okuma, tablet üzerinde not alma, tarihi belge dijitalleştirme</w:t>
            </w:r>
          </w:p>
        </w:tc>
        <w:tc>
          <w:tcPr>
            <w:tcW w:type="dxa" w:w="2409"/>
          </w:tcPr>
          <w:p>
            <w:r>
              <w:rPr>
                <w:sz w:val="18"/>
              </w:rPr>
              <w:t>Basılı metin tanımadan çok daha zorlu bir problemdir; doğruluk oranı genellikle daha düşüktür</w:t>
            </w:r>
          </w:p>
        </w:tc>
      </w:tr>
      <w:tr>
        <w:tc>
          <w:tcPr>
            <w:tcW w:type="dxa" w:w="2409"/>
          </w:tcPr>
          <w:p>
            <w:r>
              <w:rPr>
                <w:sz w:val="18"/>
              </w:rPr>
              <w:t>Metin Sınıflandırma (Text Classification)</w:t>
            </w:r>
          </w:p>
        </w:tc>
        <w:tc>
          <w:tcPr>
            <w:tcW w:type="dxa" w:w="2409"/>
          </w:tcPr>
          <w:p>
            <w:r>
              <w:rPr>
                <w:sz w:val="18"/>
              </w:rPr>
              <w:t>Bir metin belgesini önceden tanımlanmış kategorilerden birine otomatik olarak atayan YZ teknolojisi</w:t>
            </w:r>
          </w:p>
        </w:tc>
        <w:tc>
          <w:tcPr>
            <w:tcW w:type="dxa" w:w="2409"/>
          </w:tcPr>
          <w:p>
            <w:r>
              <w:rPr>
                <w:sz w:val="18"/>
              </w:rPr>
              <w:t>Spam filtresi (spam/spam değil), duygu analizi (pozitif/negatif), konu sınıflandırma (spor/bilim/sanat)</w:t>
            </w:r>
          </w:p>
        </w:tc>
        <w:tc>
          <w:tcPr>
            <w:tcW w:type="dxa" w:w="2409"/>
          </w:tcPr>
          <w:p>
            <w:r>
              <w:rPr>
                <w:sz w:val="18"/>
              </w:rPr>
              <w:t>NLP'nin temel görevlerinden biridir; makine öğrenmesi veya derin öğrenme modelleri kullanılır</w:t>
            </w:r>
          </w:p>
        </w:tc>
      </w:tr>
      <w:tr>
        <w:tc>
          <w:tcPr>
            <w:tcW w:type="dxa" w:w="2409"/>
          </w:tcPr>
          <w:p>
            <w:r>
              <w:rPr>
                <w:sz w:val="18"/>
              </w:rPr>
              <w:t>NLP (Natural Language Processing)</w:t>
            </w:r>
          </w:p>
        </w:tc>
        <w:tc>
          <w:tcPr>
            <w:tcW w:type="dxa" w:w="2409"/>
          </w:tcPr>
          <w:p>
            <w:r>
              <w:rPr>
                <w:sz w:val="18"/>
              </w:rPr>
              <w:t>Bilgisayarların insan dilini anlama, yorumlama ve üretme yeteneği kazanmasını sağlayan YZ dalı</w:t>
            </w:r>
          </w:p>
        </w:tc>
        <w:tc>
          <w:tcPr>
            <w:tcW w:type="dxa" w:w="2409"/>
          </w:tcPr>
          <w:p>
            <w:r>
              <w:rPr>
                <w:sz w:val="18"/>
              </w:rPr>
              <w:t>Çeviri, özetleme, soru yanıtlama, chatbot, metin üretimi</w:t>
            </w:r>
          </w:p>
        </w:tc>
        <w:tc>
          <w:tcPr>
            <w:tcW w:type="dxa" w:w="2409"/>
          </w:tcPr>
          <w:p>
            <w:r>
              <w:rPr>
                <w:sz w:val="18"/>
              </w:rPr>
              <w:t>ChatGPT, Google Translate, Grammarly gibi araçlar NLP teknolojisini kullanır</w:t>
            </w:r>
          </w:p>
        </w:tc>
      </w:tr>
      <w:tr>
        <w:tc>
          <w:tcPr>
            <w:tcW w:type="dxa" w:w="2409"/>
          </w:tcPr>
          <w:p>
            <w:r>
              <w:rPr>
                <w:sz w:val="18"/>
              </w:rPr>
              <w:t>Duygu Analizi (Sentiment Analysis)</w:t>
            </w:r>
          </w:p>
        </w:tc>
        <w:tc>
          <w:tcPr>
            <w:tcW w:type="dxa" w:w="2409"/>
          </w:tcPr>
          <w:p>
            <w:r>
              <w:rPr>
                <w:sz w:val="18"/>
              </w:rPr>
              <w:t>Metin içeriğinden yazarın duygusal tutumunu (pozitif, negatif, nötr) belirleyen NLP uygulaması</w:t>
            </w:r>
          </w:p>
        </w:tc>
        <w:tc>
          <w:tcPr>
            <w:tcW w:type="dxa" w:w="2409"/>
          </w:tcPr>
          <w:p>
            <w:r>
              <w:rPr>
                <w:sz w:val="18"/>
              </w:rPr>
              <w:t>Ürün yorumları analizi, sosyal medya izleme, müşteri geri bildirimi</w:t>
            </w:r>
          </w:p>
        </w:tc>
        <w:tc>
          <w:tcPr>
            <w:tcW w:type="dxa" w:w="2409"/>
          </w:tcPr>
          <w:p>
            <w:r>
              <w:rPr>
                <w:sz w:val="18"/>
              </w:rPr>
              <w:t>Metin sınıflandırmanın en yaygın uygulamalarından biridir</w:t>
            </w:r>
          </w:p>
        </w:tc>
      </w:tr>
    </w:tbl>
    <w:p/>
    <w:p>
      <w:pPr>
        <w:spacing w:before="200"/>
      </w:pPr>
      <w:r>
        <w:rPr>
          <w:b/>
          <w:color w:val="E65C00"/>
          <w:sz w:val="24"/>
        </w:rPr>
        <w:t xml:space="preserve">  Konu Anlatımı</w:t>
      </w:r>
    </w:p>
    <w:p>
      <w:r>
        <w:rPr>
          <w:sz w:val="20"/>
        </w:rPr>
        <w:t>El Yazısı Tanıma: El yazısı tanıma basılı metin tanımadan çok daha zorludur. Zorluklar: 1) Kişiye özgü stil: Her insanın yazı biçimi farklıdır. 2) Bağlantılı yazı: Harfler birbirine bağlı yazıldığında segmentasyon zorlaşır. 3) Düzensizlik: Satır eğikliği, karakter boyutu değişimi. 4) Belirsiz karakterler: Bazı harfler çok benzer yazılır (a/o, m/n, u/v). Yaklaşımlar: Online tanıma: Yazma sırasında (tablet, stylus) - kalem hareketi verisi mevcut. Offline tanıma: Yazıldıktan sonra görüntüden - sadece piksel verisi mevcut.</w:t>
      </w:r>
    </w:p>
    <w:p>
      <w:r>
        <w:rPr>
          <w:sz w:val="20"/>
        </w:rPr>
        <w:t>Metin Sınıflandırma Nasıl Çalışır? 1) Veri Hazırlama: Her kategori için örnek metinler toplanır. 2) Ön İşleme: Küçük harfe çevirme, noktalama kaldırma, gereksiz kelimeleri (stop words) eleme. 3) Özellik Çıkarma: Kelime frekansları, TF-IDF, word embeddings. 4) Model Eğitimi: Naive Bayes, SVM, veya derin öğrenme (LSTM, Transformer) ile sınıflandırma modeli eğitilir. 5) Tahmin: Yeni metin modele verilir ve kategori tahmini alınır. PictoBlox ML uzantısı bu süreci görsel ve basit bir arayüzle sunar.</w:t>
      </w:r>
    </w:p>
    <w:p>
      <w:r>
        <w:rPr>
          <w:sz w:val="20"/>
        </w:rPr>
        <w:t>PictoBlox'ta Metin Sınıflandırma: PictoBlox'un Machine Learning uzantısı ile metin sınıflandırma modeli eğitilebilir: 1) ML uzantısını ekleyin. 2) Yeni bir Text Classification projesi oluşturun. 3) Kategorileri tanımlayın (örn: 'Pozitif', 'Negatif', 'Nötr'). 4) Her kategori için örnek cümleler girin. 5) Modeli eğitin (Train Model). 6) Yeni cümlelerle test edin. 7) Modeli programınızda kullanın: 'classify [text]' bloğuyla metin sınıflandırın.</w:t>
      </w:r>
    </w:p>
    <w:p>
      <w:r>
        <w:rPr>
          <w:sz w:val="20"/>
        </w:rPr>
        <w:t>Modül 3 Ara Değerlendirme: Bu noktaya kadar Modül 3'te öğrendiklerimiz: Görüntü İşleme: Nesne tanıma, el hareketi tanıma, yüz algılama, yaş/cinsiyet tahmini, duygu analizi. Ses İşleme: Konuşma tanıma (STT), sesli komut sistemi, metinden sese (TTS). Yazı Tanıma: OCR, el yazısı tanıma, metin sınıflandırma. Bu becerilerin tümü blok tabanlı programlama ile, kod yazmadan gerçekleştirildi. Sonraki adım: Bu becerileri birleştirerek model eğitimi ve proje geliştirme.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Metin sınıflandırma: Duygu analizi</w:t>
            </w:r>
          </w:p>
        </w:tc>
        <w:tc>
          <w:tcPr>
            <w:tcW w:type="dxa" w:w="3213"/>
          </w:tcPr>
          <w:p>
            <w:r>
              <w:rPr>
                <w:sz w:val="18"/>
              </w:rPr>
              <w:t>Veri seti: Pozitif: 'Harika bir ürün', 'Çok beğendim', 'Mükemmel kalite'. Negatif: 'Berbat bir deneyim', 'Hiç beğenmedim', 'Kalitesiz ürün'. Nötr: 'İdare eder', 'Normal bir ürün', 'Ortalama kalite'. Model eğitimi sonrası test: 'Bu film harikaydı!' → Pozitif (%92). 'Yemekler soğuktu' → Negatif (%78). 'Fiyatı uygun' → Nötr (%65).</w:t>
            </w:r>
          </w:p>
        </w:tc>
        <w:tc>
          <w:tcPr>
            <w:tcW w:type="dxa" w:w="3213"/>
          </w:tcPr>
          <w:p>
            <w:r>
              <w:rPr>
                <w:sz w:val="18"/>
              </w:rPr>
              <w:t>Duygu analizi metin sınıflandırmanın pratik bir uygulamasıdır</w:t>
            </w:r>
          </w:p>
        </w:tc>
      </w:tr>
      <w:tr>
        <w:tc>
          <w:tcPr>
            <w:tcW w:type="dxa" w:w="3213"/>
          </w:tcPr>
          <w:p>
            <w:r>
              <w:rPr>
                <w:sz w:val="18"/>
              </w:rPr>
              <w:t>Spam filtresi</w:t>
            </w:r>
          </w:p>
        </w:tc>
        <w:tc>
          <w:tcPr>
            <w:tcW w:type="dxa" w:w="3213"/>
          </w:tcPr>
          <w:p>
            <w:r>
              <w:rPr>
                <w:sz w:val="18"/>
              </w:rPr>
              <w:t>Metin sınıflandırma ile e-posta spam filtresi: Spam: 'Tebrikler! 1 milyon TL kazandınız!', 'Şifrenizi hemen güncelleyin', 'Bedava iPhone'. Normal: 'Toplantı saat 14:00'da', 'Rapor ekte', 'Yarınki ders iptal'. Model eğitimi sonrası: Yeni e-postalar otomatik olarak spam veya normal olarak sınıflandırılır.</w:t>
            </w:r>
          </w:p>
        </w:tc>
        <w:tc>
          <w:tcPr>
            <w:tcW w:type="dxa" w:w="3213"/>
          </w:tcPr>
          <w:p>
            <w:r>
              <w:rPr>
                <w:sz w:val="18"/>
              </w:rPr>
              <w:t>Spam filtresi günlük hayatta en çok kullanılan metin sınıflandırma uygulamasıdır</w:t>
            </w:r>
          </w:p>
        </w:tc>
      </w:tr>
      <w:tr>
        <w:tc>
          <w:tcPr>
            <w:tcW w:type="dxa" w:w="3213"/>
          </w:tcPr>
          <w:p>
            <w:r>
              <w:rPr>
                <w:sz w:val="18"/>
              </w:rPr>
              <w:t>Konu sınıflandırıcı</w:t>
            </w:r>
          </w:p>
        </w:tc>
        <w:tc>
          <w:tcPr>
            <w:tcW w:type="dxa" w:w="3213"/>
          </w:tcPr>
          <w:p>
            <w:r>
              <w:rPr>
                <w:sz w:val="18"/>
              </w:rPr>
              <w:t>3 kategori: Spor, Bilim, Sanat. Spor: 'Fenerbahçe maçı kazandı', 'Olimpiyatlarda altın madalya'. Bilim: 'Yeni bir gezegen keşfedildi', 'DNA araştırması yayınlandı'. Sanat: 'Sergi yarın açılıyor', 'Yeni film vizyona girdi'. Test: 'Mars'a insanlı uçuş planlanıyor' → Bilim (%88). 'Galatasaray şampiyon oldu' → Spor (%95). 'Konser büyüledi' → Sanat (%80).</w:t>
            </w:r>
          </w:p>
        </w:tc>
        <w:tc>
          <w:tcPr>
            <w:tcW w:type="dxa" w:w="3213"/>
          </w:tcPr>
          <w:p>
            <w:r>
              <w:rPr>
                <w:sz w:val="18"/>
              </w:rPr>
              <w:t>Konu sınıflandırma haber ve içerik organizasyonunda kullanılır</w:t>
            </w:r>
          </w:p>
        </w:tc>
      </w:tr>
    </w:tbl>
    <w:p/>
    <w:p>
      <w:pPr>
        <w:spacing w:before="200"/>
      </w:pPr>
      <w:r>
        <w:rPr>
          <w:b/>
          <w:color w:val="E65C00"/>
          <w:sz w:val="24"/>
        </w:rPr>
        <w:t xml:space="preserve">  Analoji ve Benzetmeler</w:t>
      </w:r>
    </w:p>
    <w:p>
      <w:r>
        <w:rPr>
          <w:b/>
          <w:color w:val="E65C00"/>
          <w:sz w:val="20"/>
        </w:rPr>
        <w:t xml:space="preserve">  1. </w:t>
      </w:r>
      <w:r>
        <w:rPr>
          <w:sz w:val="20"/>
        </w:rPr>
        <w:t>Metin sınıflandırma bir postacının mektupları ayırmasına benzer: Postacı zarfın üzerindeki adrese bakarak mektubu doğru kutuya atar. YZ metin sınıflandırma da metnin içeriğine bakarak onu doğru kategoriye atar. Postacı deneyim kazandıkça daha hızlı ayırır - model de daha fazla veri ile daha doğru sınıflandırır.</w:t>
      </w:r>
    </w:p>
    <w:p>
      <w:pPr>
        <w:spacing w:before="200"/>
      </w:pPr>
      <w:r>
        <w:rPr>
          <w:b/>
          <w:color w:val="E65C00"/>
          <w:sz w:val="24"/>
        </w:rPr>
        <w:t xml:space="preserve">  Öğrenci Soru-Cevap</w:t>
      </w:r>
    </w:p>
    <w:p>
      <w:pPr>
        <w:pStyle w:val="ListBullet"/>
      </w:pPr>
      <w:r>
        <w:rPr>
          <w:sz w:val="20"/>
        </w:rPr>
        <w:t>El yazısı tanıma neden basılı metin tanımadan daha zordur?</w:t>
      </w:r>
    </w:p>
    <w:p>
      <w:pPr>
        <w:pStyle w:val="ListBullet"/>
      </w:pPr>
      <w:r>
        <w:rPr>
          <w:sz w:val="20"/>
        </w:rPr>
        <w:t>Metin sınıflandırma nasıl çalışır?</w:t>
      </w:r>
    </w:p>
    <w:p>
      <w:pPr>
        <w:pStyle w:val="ListBullet"/>
      </w:pPr>
      <w:r>
        <w:rPr>
          <w:sz w:val="20"/>
        </w:rPr>
        <w:t>NLP nedir ve ne işe yarar?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"Metin Sınıflandırma Projesi ve Modül 3 Entegrasyonu"</w:t>
      </w:r>
    </w:p>
    <w:p>
      <w:r>
        <w:rPr>
          <w:b/>
          <w:color w:val="1B2A4A"/>
          <w:sz w:val="20"/>
        </w:rPr>
        <w:t xml:space="preserve">Türü: </w:t>
      </w:r>
      <w:r>
        <w:rPr>
          <w:sz w:val="20"/>
        </w:rPr>
        <w:t>Grup proje</w:t>
      </w:r>
    </w:p>
    <w:p>
      <w:r>
        <w:rPr>
          <w:b/>
          <w:color w:val="1B2A4A"/>
          <w:sz w:val="20"/>
        </w:rPr>
        <w:t xml:space="preserve">Amacı: </w:t>
      </w:r>
      <w:r>
        <w:rPr>
          <w:sz w:val="20"/>
        </w:rPr>
        <w:t>Metin sınıflandırma modeli oluşturma ve Modül 3 becerilerini birleştiren proje planlama</w:t>
      </w:r>
    </w:p>
    <w:p>
      <w:pPr>
        <w:spacing w:before="200"/>
      </w:pPr>
      <w:r>
        <w:rPr>
          <w:b/>
          <w:color w:val="6A1B9A"/>
          <w:sz w:val="24"/>
        </w:rPr>
        <w:t xml:space="preserve">  Yönerge Adımları</w:t>
      </w:r>
    </w:p>
    <w:p>
      <w:r>
        <w:rPr>
          <w:b/>
          <w:color w:val="6A1B9A"/>
          <w:sz w:val="20"/>
        </w:rPr>
        <w:t xml:space="preserve">  1. </w:t>
      </w:r>
      <w:r>
        <w:rPr>
          <w:sz w:val="20"/>
        </w:rPr>
        <w:t>3 kategorili metin sınıflandırma modelinizi eğitin ve test edin</w:t>
      </w:r>
    </w:p>
    <w:p>
      <w:r>
        <w:rPr>
          <w:b/>
          <w:color w:val="6A1B9A"/>
          <w:sz w:val="20"/>
        </w:rPr>
        <w:t xml:space="preserve">  2. </w:t>
      </w:r>
      <w:r>
        <w:rPr>
          <w:sz w:val="20"/>
        </w:rPr>
        <w:t>Model doğruluğunu değerlendirin ve iyileştirme önerileri geliştirin</w:t>
      </w:r>
    </w:p>
    <w:p>
      <w:r>
        <w:rPr>
          <w:b/>
          <w:color w:val="6A1B9A"/>
          <w:sz w:val="20"/>
        </w:rPr>
        <w:t xml:space="preserve">  3. </w:t>
      </w:r>
      <w:r>
        <w:rPr>
          <w:sz w:val="20"/>
        </w:rPr>
        <w:t>Modül 3'te öğrendiğiniz becerileri (görüntü + ses + metin) birleştiren bir proje fikri geliştirin</w:t>
      </w:r>
    </w:p>
    <w:p>
      <w:r>
        <w:rPr>
          <w:b/>
          <w:color w:val="6A1B9A"/>
          <w:sz w:val="20"/>
        </w:rPr>
        <w:t xml:space="preserve">  4. </w:t>
      </w:r>
      <w:r>
        <w:rPr>
          <w:sz w:val="20"/>
        </w:rPr>
        <w:t>Proje planınızı sunun: Problem, kullanılan YZ modülleri, beklenen çıktı</w:t>
      </w:r>
    </w:p>
    <w:p>
      <w:r>
        <w:rPr>
          <w:b/>
          <w:color w:val="1B2A4A"/>
          <w:sz w:val="20"/>
        </w:rPr>
        <w:t xml:space="preserve">Beklenen Ürün: </w:t>
      </w:r>
      <w:r>
        <w:rPr>
          <w:sz w:val="20"/>
        </w:rPr>
        <w:t>Çalışan metin sınıflandırma modeli ve entegre proje planı</w:t>
      </w:r>
    </w:p>
    <w:p>
      <w:pPr>
        <w:spacing w:before="200"/>
      </w:pPr>
      <w:r>
        <w:rPr>
          <w:b/>
          <w:color w:val="6A1B9A"/>
          <w:sz w:val="24"/>
        </w:rPr>
        <w:t xml:space="preserve">  Transfer Soruları</w:t>
      </w:r>
    </w:p>
    <w:p>
      <w:r>
        <w:rPr>
          <w:b/>
          <w:color w:val="6A1B9A"/>
          <w:sz w:val="20"/>
        </w:rPr>
        <w:t xml:space="preserve">  1. </w:t>
      </w:r>
      <w:r>
        <w:rPr>
          <w:sz w:val="20"/>
        </w:rPr>
        <w:t>Metin sınıflandırma becerisi chatbot ve içerik filtreleme projelerinde kullanılabilir.</w:t>
      </w:r>
    </w:p>
    <w:p>
      <w:r>
        <w:rPr>
          <w:b/>
          <w:color w:val="6A1B9A"/>
          <w:sz w:val="20"/>
        </w:rPr>
        <w:t xml:space="preserve">  2. </w:t>
      </w:r>
      <w:r>
        <w:rPr>
          <w:sz w:val="20"/>
        </w:rPr>
        <w:t>Modül 3 becerileri Modül 4'te mikrodenetleyici ve IoT projelerinde kullanılacaktır.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 öğrenci geri bildirimlerini otomatik olarak sınıflandırmak istiyor: 'Olumlu geri bildirim', 'İyileştirme önerisi', 'Şikâyet'. Bu sistemi metin sınıflandırma ile tasarlayın ve en az 10 örnek veri ile modeli eğitin.</w:t>
            </w:r>
          </w:p>
        </w:tc>
      </w:tr>
    </w:tbl>
    <w:p/>
    <w:p>
      <w:r>
        <w:rPr>
          <w:b/>
          <w:color w:val="1B2A4A"/>
          <w:sz w:val="20"/>
        </w:rPr>
        <w:t xml:space="preserve">Yaratıcı Görev: </w:t>
      </w:r>
      <w:r>
        <w:rPr>
          <w:sz w:val="20"/>
        </w:rPr>
        <w:t>Görüntü + ses + metin işlemeyi birleştiren yaratıcı bir proje fikri tasarlayın ve sunum hazırlayın. Örnek: Sesle söylenen nesneyi kamerada arayan ve bulunan nesne hakkında bilgi veren multimodal asistan.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El yazısı tanıma ile basılı metin tanıma arasındaki farkları açıklayabiliyor musunuz?</w:t>
      </w:r>
    </w:p>
    <w:p>
      <w:r>
        <w:rPr>
          <w:sz w:val="20"/>
        </w:rPr>
        <w:t xml:space="preserve">  ☐  Metin sınıflandırma modeli oluşturup eğitebiliyor musunuz?</w:t>
      </w:r>
    </w:p>
    <w:p>
      <w:r>
        <w:rPr>
          <w:sz w:val="20"/>
        </w:rPr>
        <w:t xml:space="preserve">  ☐  Modül 3 becerilerini birleştiren proje fikri geliştirebiliyor musunuz?</w:t>
      </w:r>
    </w:p>
    <w:p>
      <w:pPr>
        <w:spacing w:before="200"/>
      </w:pPr>
      <w:r>
        <w:rPr>
          <w:b/>
          <w:color w:val="2E7D32"/>
          <w:sz w:val="24"/>
        </w:rPr>
        <w:t xml:space="preserve">  Öz Değerlendirme Soruları</w:t>
      </w:r>
    </w:p>
    <w:p>
      <w:r>
        <w:rPr>
          <w:b/>
          <w:color w:val="2E7D32"/>
          <w:sz w:val="20"/>
        </w:rPr>
        <w:t xml:space="preserve">  1. </w:t>
      </w:r>
      <w:r>
        <w:rPr>
          <w:sz w:val="20"/>
        </w:rPr>
        <w:t>El yazısı tanıma neden zordur?</w:t>
      </w:r>
    </w:p>
    <w:p>
      <w:r>
        <w:rPr>
          <w:b/>
          <w:color w:val="2E7D32"/>
          <w:sz w:val="20"/>
        </w:rPr>
        <w:t xml:space="preserve">  2. </w:t>
      </w:r>
      <w:r>
        <w:rPr>
          <w:sz w:val="20"/>
        </w:rPr>
        <w:t>Metin sınıflandırma hangi alanlarda kullanılır?</w:t>
      </w:r>
    </w:p>
    <w:p>
      <w:r>
        <w:rPr>
          <w:b/>
          <w:color w:val="2E7D32"/>
          <w:sz w:val="20"/>
        </w:rPr>
        <w:t xml:space="preserve">  3. </w:t>
      </w:r>
      <w:r>
        <w:rPr>
          <w:sz w:val="20"/>
        </w:rPr>
        <w:t>NLP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El yazısı tanımayı zorlaştıran en önemli faktör nedir?</w:t>
            </w:r>
          </w:p>
        </w:tc>
        <w:tc>
          <w:tcPr>
            <w:tcW w:type="dxa" w:w="3213"/>
          </w:tcPr>
          <w:p>
            <w:r>
              <w:rPr>
                <w:sz w:val="18"/>
              </w:rPr>
              <w:t>A) Kişiye özgü yazı stilleri ve bağlantılı harfler</w:t>
            </w:r>
          </w:p>
        </w:tc>
      </w:tr>
      <w:tr>
        <w:tc>
          <w:tcPr>
            <w:tcW w:type="dxa" w:w="3213"/>
          </w:tcPr>
          <w:p>
            <w:r>
              <w:rPr>
                <w:sz w:val="18"/>
              </w:rPr>
              <w:t>2</w:t>
            </w:r>
          </w:p>
        </w:tc>
        <w:tc>
          <w:tcPr>
            <w:tcW w:type="dxa" w:w="3213"/>
          </w:tcPr>
          <w:p>
            <w:r>
              <w:rPr>
                <w:sz w:val="18"/>
              </w:rPr>
              <w:t>Metin sınıflandırmanın en yaygın örneği nedir?</w:t>
            </w:r>
          </w:p>
        </w:tc>
        <w:tc>
          <w:tcPr>
            <w:tcW w:type="dxa" w:w="3213"/>
          </w:tcPr>
          <w:p>
            <w:r>
              <w:rPr>
                <w:sz w:val="18"/>
              </w:rPr>
              <w:t>B) E-posta spam filtresi</w:t>
            </w:r>
          </w:p>
        </w:tc>
      </w:tr>
      <w:tr>
        <w:tc>
          <w:tcPr>
            <w:tcW w:type="dxa" w:w="3213"/>
          </w:tcPr>
          <w:p>
            <w:r>
              <w:rPr>
                <w:sz w:val="18"/>
              </w:rPr>
              <w:t>3</w:t>
            </w:r>
          </w:p>
        </w:tc>
        <w:tc>
          <w:tcPr>
            <w:tcW w:type="dxa" w:w="3213"/>
          </w:tcPr>
          <w:p>
            <w:r>
              <w:rPr>
                <w:sz w:val="18"/>
              </w:rPr>
              <w:t>NLP'nin açılımı nedir?</w:t>
            </w:r>
          </w:p>
        </w:tc>
        <w:tc>
          <w:tcPr>
            <w:tcW w:type="dxa" w:w="3213"/>
          </w:tcPr>
          <w:p>
            <w:r>
              <w:rPr>
                <w:sz w:val="18"/>
              </w:rPr>
              <w:t>C) Natural Language Processing</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YZ metin analizi edebiyat eserlerini anlayabilir mi? Sanatsal ifadeyi bir makine değerlendirebilir mi?</w:t>
      </w:r>
    </w:p>
    <w:p>
      <w:r>
        <w:rPr>
          <w:b/>
          <w:color w:val="2E7D32"/>
          <w:sz w:val="20"/>
        </w:rPr>
        <w:t>Eleştirel Düşünme:</w:t>
      </w:r>
    </w:p>
    <w:p>
      <w:r>
        <w:rPr>
          <w:b/>
          <w:color w:val="2E7D32"/>
          <w:sz w:val="20"/>
        </w:rPr>
        <w:t xml:space="preserve">  1. </w:t>
      </w:r>
      <w:r>
        <w:rPr>
          <w:sz w:val="20"/>
        </w:rPr>
        <w:t>Metin sınıflandırma sansür aracı olarak kullanılabilir mi? İfade özgürlüğü ile içerik filtresi arasındaki sınır nerededir?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"Metin Sınıflandırma Uygulaması"</w:t>
      </w:r>
    </w:p>
    <w:p>
      <w:r>
        <w:rPr>
          <w:b/>
          <w:color w:val="1B2A4A"/>
          <w:sz w:val="20"/>
        </w:rPr>
        <w:t xml:space="preserve">Hedef: </w:t>
      </w:r>
      <w:r>
        <w:rPr>
          <w:sz w:val="20"/>
        </w:rPr>
        <w:t>PictoBlox'ta metin sınıflandırma modeli eğitme ve kullanma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ML uzantısında 3 kategori belirleyin ve her biri için 10+ örnek girin</w:t>
            </w:r>
          </w:p>
        </w:tc>
        <w:tc>
          <w:tcPr>
            <w:tcW w:type="dxa" w:w="3213"/>
          </w:tcPr>
          <w:p>
            <w:r>
              <w:rPr>
                <w:sz w:val="18"/>
              </w:rPr>
              <w:t>7 dk</w:t>
            </w:r>
          </w:p>
        </w:tc>
      </w:tr>
      <w:tr>
        <w:tc>
          <w:tcPr>
            <w:tcW w:type="dxa" w:w="3213"/>
          </w:tcPr>
          <w:p>
            <w:r>
              <w:rPr>
                <w:sz w:val="18"/>
              </w:rPr>
              <w:t>2</w:t>
            </w:r>
          </w:p>
        </w:tc>
        <w:tc>
          <w:tcPr>
            <w:tcW w:type="dxa" w:w="3213"/>
          </w:tcPr>
          <w:p>
            <w:r>
              <w:rPr>
                <w:sz w:val="18"/>
              </w:rPr>
              <w:t>Modeli eğitin ve yeni cümlelerle test edin</w:t>
            </w:r>
          </w:p>
        </w:tc>
        <w:tc>
          <w:tcPr>
            <w:tcW w:type="dxa" w:w="3213"/>
          </w:tcPr>
          <w:p>
            <w:r>
              <w:rPr>
                <w:sz w:val="18"/>
              </w:rPr>
              <w:t>5 dk</w:t>
            </w:r>
          </w:p>
        </w:tc>
      </w:tr>
      <w:tr>
        <w:tc>
          <w:tcPr>
            <w:tcW w:type="dxa" w:w="3213"/>
          </w:tcPr>
          <w:p>
            <w:r>
              <w:rPr>
                <w:sz w:val="18"/>
              </w:rPr>
              <w:t>3</w:t>
            </w:r>
          </w:p>
        </w:tc>
        <w:tc>
          <w:tcPr>
            <w:tcW w:type="dxa" w:w="3213"/>
          </w:tcPr>
          <w:p>
            <w:r>
              <w:rPr>
                <w:sz w:val="18"/>
              </w:rPr>
              <w:t>Modeli bir PictoBlox programında kullanın (metin girişi → kategori çıktısı)</w:t>
            </w:r>
          </w:p>
        </w:tc>
        <w:tc>
          <w:tcPr>
            <w:tcW w:type="dxa" w:w="3213"/>
          </w:tcPr>
          <w:p>
            <w:r>
              <w:rPr>
                <w:sz w:val="18"/>
              </w:rPr>
              <w:t>5 dk</w:t>
            </w:r>
          </w:p>
        </w:tc>
      </w:tr>
      <w:tr>
        <w:tc>
          <w:tcPr>
            <w:tcW w:type="dxa" w:w="3213"/>
          </w:tcPr>
          <w:p>
            <w:r>
              <w:rPr>
                <w:sz w:val="18"/>
              </w:rPr>
              <w:t>4</w:t>
            </w:r>
          </w:p>
        </w:tc>
        <w:tc>
          <w:tcPr>
            <w:tcW w:type="dxa" w:w="3213"/>
          </w:tcPr>
          <w:p>
            <w:r>
              <w:rPr>
                <w:sz w:val="18"/>
              </w:rPr>
              <w:t>Model doğruluğunu değerlendirin ve Modül 3 entegre proje fikrinizi sunun</w:t>
            </w:r>
          </w:p>
        </w:tc>
        <w:tc>
          <w:tcPr>
            <w:tcW w:type="dxa" w:w="3213"/>
          </w:tcPr>
          <w:p>
            <w:r>
              <w:rPr>
                <w:sz w:val="18"/>
              </w:rPr>
              <w:t>3 dk</w:t>
            </w:r>
          </w:p>
        </w:tc>
      </w:tr>
    </w:tbl>
    <w:p/>
    <w:p>
      <w:r>
        <w:rPr>
          <w:b/>
          <w:color w:val="1B2A4A"/>
          <w:sz w:val="20"/>
        </w:rPr>
        <w:t xml:space="preserve">Tamamlanma Kriteri: </w:t>
      </w:r>
      <w:r>
        <w:rPr>
          <w:sz w:val="20"/>
        </w:rPr>
        <w:t>3 kategorili çalışan metin sınıflandırma modeli ve Modül 3 entegre proje planı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Pozitif/Negatif duygu analizi modeli eğitin ve 5 cümle ile test edin</w:t>
            </w:r>
          </w:p>
        </w:tc>
      </w:tr>
      <w:tr>
        <w:tc>
          <w:tcPr>
            <w:tcW w:type="dxa" w:w="3213"/>
          </w:tcPr>
          <w:p>
            <w:r>
              <w:rPr>
                <w:sz w:val="18"/>
              </w:rPr>
              <w:t>2</w:t>
            </w:r>
          </w:p>
        </w:tc>
        <w:tc>
          <w:tcPr>
            <w:tcW w:type="dxa" w:w="3213"/>
          </w:tcPr>
          <w:p>
            <w:r>
              <w:rPr>
                <w:sz w:val="18"/>
              </w:rPr>
              <w:t>Orta</w:t>
            </w:r>
          </w:p>
        </w:tc>
        <w:tc>
          <w:tcPr>
            <w:tcW w:type="dxa" w:w="3213"/>
          </w:tcPr>
          <w:p>
            <w:r>
              <w:rPr>
                <w:sz w:val="18"/>
              </w:rPr>
              <w:t>3 kategorili konu sınıflandırma modeli eğitin ve doğruluk raporu hazırlayın</w:t>
            </w:r>
          </w:p>
        </w:tc>
      </w:tr>
      <w:tr>
        <w:tc>
          <w:tcPr>
            <w:tcW w:type="dxa" w:w="3213"/>
          </w:tcPr>
          <w:p>
            <w:r>
              <w:rPr>
                <w:sz w:val="18"/>
              </w:rPr>
              <w:t>3</w:t>
            </w:r>
          </w:p>
        </w:tc>
        <w:tc>
          <w:tcPr>
            <w:tcW w:type="dxa" w:w="3213"/>
          </w:tcPr>
          <w:p>
            <w:r>
              <w:rPr>
                <w:sz w:val="18"/>
              </w:rPr>
              <w:t>Zor</w:t>
            </w:r>
          </w:p>
        </w:tc>
        <w:tc>
          <w:tcPr>
            <w:tcW w:type="dxa" w:w="3213"/>
          </w:tcPr>
          <w:p>
            <w:r>
              <w:rPr>
                <w:sz w:val="18"/>
              </w:rPr>
              <w:t>OCR + metin sınıflandırma birleştirerek kameradan okunan metni kategorilere ayıran program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"Otomatik Geri Bildirim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restoran zinciri müşteri yorumlarını otomatik olarak kategorize etmek istiyor: 'Yemek kalitesi', 'Hizmet hızı', 'Ortam ve temizlik', 'Fiyat'. Her kategori için en az 10 örnek yorum hazırlayın, modeli eğitin ve yeni müşteri yorumlarıyla test edin. Doğruluğu değerlendirip iyileştirme önerileri sunun.</w:t>
            </w:r>
          </w:p>
        </w:tc>
      </w:tr>
    </w:tbl>
    <w:p/>
    <w:p>
      <w:r>
        <w:rPr>
          <w:b/>
          <w:color w:val="1B2A4A"/>
          <w:sz w:val="20"/>
        </w:rPr>
        <w:t xml:space="preserve">Beklenen Çıktı: </w:t>
      </w:r>
      <w:r>
        <w:rPr>
          <w:sz w:val="20"/>
        </w:rPr>
        <w:t>4 kategorili müşteri yorum sınıflandırma modeli ve doğruluk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el yazısı tanıma teknolojisini, metin sınıflandırma kavramını, NLP temellerini ve duygu analizini öğrendik; PictoBlox'ta metin sınıflandırma modeli oluşturduk ve Modül 3 becerilerini değerlendirdik.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El Yazısı Tanıma</w:t>
            </w:r>
          </w:p>
        </w:tc>
        <w:tc>
          <w:tcPr>
            <w:tcW w:type="dxa" w:w="4819"/>
            <w:shd w:fill="F5F5F5"/>
          </w:tcPr>
          <w:p>
            <w:r>
              <w:rPr>
                <w:b/>
                <w:color w:val="1B2A4A"/>
                <w:sz w:val="20"/>
              </w:rPr>
              <w:t xml:space="preserve">  Metin Sınıflandırma</w:t>
            </w:r>
          </w:p>
        </w:tc>
      </w:tr>
      <w:tr>
        <w:tc>
          <w:tcPr>
            <w:tcW w:type="dxa" w:w="4819"/>
            <w:shd w:fill="F5F5F5"/>
          </w:tcPr>
          <w:p>
            <w:r>
              <w:rPr>
                <w:b/>
                <w:color w:val="1B2A4A"/>
                <w:sz w:val="20"/>
              </w:rPr>
              <w:t xml:space="preserve">  NLP</w:t>
            </w:r>
          </w:p>
        </w:tc>
        <w:tc>
          <w:tcPr>
            <w:tcW w:type="dxa" w:w="4819"/>
            <w:shd w:fill="F5F5F5"/>
          </w:tcPr>
          <w:p>
            <w:r>
              <w:rPr>
                <w:b/>
                <w:color w:val="1B2A4A"/>
                <w:sz w:val="20"/>
              </w:rPr>
              <w:t xml:space="preserve">  Duygu Analizi</w:t>
            </w:r>
          </w:p>
        </w:tc>
      </w:tr>
      <w:tr>
        <w:tc>
          <w:tcPr>
            <w:tcW w:type="dxa" w:w="4819"/>
            <w:shd w:fill="F5F5F5"/>
          </w:tcPr>
          <w:p>
            <w:r>
              <w:rPr>
                <w:b/>
                <w:color w:val="1B2A4A"/>
                <w:sz w:val="20"/>
              </w:rPr>
              <w:t xml:space="preserve">  Spam Filtresi</w:t>
            </w:r>
          </w:p>
        </w:tc>
        <w:tc>
          <w:tcPr>
            <w:tcW w:type="dxa" w:w="4819"/>
            <w:shd w:fill="F5F5F5"/>
          </w:tcPr>
          <w:p>
            <w:r>
              <w:rPr>
                <w:b/>
                <w:color w:val="1B2A4A"/>
                <w:sz w:val="20"/>
              </w:rPr>
              <w:t xml:space="preserve">  Konu Sınıflandırma</w:t>
            </w:r>
          </w:p>
        </w:tc>
      </w:tr>
    </w:tbl>
    <w:p/>
    <w:p>
      <w:pPr>
        <w:spacing w:before="200"/>
      </w:pPr>
      <w:r>
        <w:rPr>
          <w:b/>
          <w:color w:val="757575"/>
          <w:sz w:val="24"/>
        </w:rPr>
        <w:t xml:space="preserve">  Bir Sonraki Dersle Köprü</w:t>
      </w:r>
    </w:p>
    <w:p>
      <w:r>
        <w:rPr>
          <w:sz w:val="20"/>
        </w:rPr>
        <w:t>Bir sonraki derste model eğitimi ve makine öğrenmesi projesi geliştireceğiz - kendi YZ modelinizi eğiteceksiniz!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 veya Machine Learning for Kids'te kendi metin sınıflandırma modelinizi eğitin: 3 kategori seçin, her biri için 15 örnek veri girin, modeli eğitin ve 10 yeni cümle ile test edin. Doğruluk oranınızı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PictoBlox ML uzantısını veya Machine Learning for Kids erişimini test edin</w:t>
      </w:r>
    </w:p>
    <w:p>
      <w:pPr>
        <w:pStyle w:val="ListBullet"/>
      </w:pPr>
      <w:r>
        <w:rPr>
          <w:sz w:val="20"/>
        </w:rPr>
        <w:t>Örnek metin veri setleri hazırlayın</w:t>
      </w:r>
    </w:p>
    <w:p>
      <w:pPr>
        <w:pStyle w:val="ListBullet"/>
      </w:pPr>
      <w:r>
        <w:rPr>
          <w:sz w:val="20"/>
        </w:rPr>
        <w:t>El yazısı örnekleri toplayın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ML model eğitimi zaman alabilir</w:t>
            </w:r>
          </w:p>
        </w:tc>
        <w:tc>
          <w:tcPr>
            <w:tcW w:type="dxa" w:w="4819"/>
          </w:tcPr>
          <w:p>
            <w:r>
              <w:rPr>
                <w:sz w:val="18"/>
              </w:rPr>
              <w:t>Önceden hazırlanmış model örnekleri yedek olarak bulundurun</w:t>
            </w:r>
          </w:p>
        </w:tc>
      </w:tr>
      <w:tr>
        <w:tc>
          <w:tcPr>
            <w:tcW w:type="dxa" w:w="4819"/>
          </w:tcPr>
          <w:p>
            <w:r>
              <w:rPr>
                <w:sz w:val="18"/>
              </w:rPr>
              <w:t>Metin sınıflandırma kavramı soyut olabilir</w:t>
            </w:r>
          </w:p>
        </w:tc>
        <w:tc>
          <w:tcPr>
            <w:tcW w:type="dxa" w:w="4819"/>
          </w:tcPr>
          <w:p>
            <w:r>
              <w:rPr>
                <w:sz w:val="18"/>
              </w:rPr>
              <w:t>Spam filtresi gibi günlük örneklerle somutlaştırın</w:t>
            </w:r>
          </w:p>
        </w:tc>
      </w:tr>
    </w:tbl>
    <w:p/>
    <w:p>
      <w:r>
        <w:rPr>
          <w:b/>
          <w:color w:val="1B2A4A"/>
          <w:sz w:val="20"/>
        </w:rPr>
        <w:t xml:space="preserve">Zaman Yönetimi: </w:t>
      </w:r>
      <w:r>
        <w:rPr>
          <w:sz w:val="20"/>
        </w:rPr>
        <w:t>Model eğitimi ve testi için yeterli süre ayırın; hands-on deneyim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PictoBlox ML çalışmıyorsa Machine Learning for Kids (machinelearningforkids.co.uk) alternatif olarak kullanılabilir.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