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EĞİTİMDE BLOK TABANLI YAPAY ZEKÂ UYGULAMALARI</w:t>
      </w:r>
    </w:p>
    <w:p>
      <w:pPr>
        <w:jc w:val="center"/>
      </w:pPr>
      <w:r>
        <w:rPr>
          <w:color w:val="2C6FAD"/>
          <w:sz w:val="40"/>
        </w:rPr>
        <w:t>Modül 3: Blok Tabanlı Yapay Zekâ Uygulamaları</w:t>
      </w:r>
    </w:p>
    <w:p>
      <w:pPr>
        <w:jc w:val="center"/>
      </w:pPr>
      <w:r>
        <w:rPr>
          <w:color w:val="757575"/>
          <w:sz w:val="28"/>
        </w:rPr>
        <w:t>21-24.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Eğitimde Blok Tabanlı Yapay Zekâ Uygulamaları - 48 Saat</w:t>
            </w:r>
          </w:p>
        </w:tc>
      </w:tr>
      <w:tr>
        <w:tc>
          <w:tcPr>
            <w:tcW w:type="dxa" w:w="4819"/>
            <w:shd w:fill="1B2A4A"/>
          </w:tcPr>
          <w:p>
            <w:r>
              <w:rPr>
                <w:b/>
                <w:color w:val="FFFFFF"/>
                <w:sz w:val="22"/>
              </w:rPr>
              <w:t xml:space="preserve">  Modül / Saat</w:t>
            </w:r>
          </w:p>
        </w:tc>
        <w:tc>
          <w:tcPr>
            <w:tcW w:type="dxa" w:w="4819"/>
          </w:tcPr>
          <w:p>
            <w:r>
              <w:rPr>
                <w:sz w:val="22"/>
              </w:rPr>
              <w:t xml:space="preserve">  Modül 3: Blok Tabanlı Yapay Zekâ Uygulamaları / 21-24.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21. Saat</w:t>
            </w:r>
          </w:p>
        </w:tc>
        <w:tc>
          <w:tcPr>
            <w:tcW w:type="dxa" w:w="3213"/>
          </w:tcPr>
          <w:p>
            <w:r>
              <w:rPr>
                <w:sz w:val="18"/>
              </w:rPr>
              <w:t>El Hareketi Tanıma ve Sprite Kontrolü</w:t>
            </w:r>
          </w:p>
        </w:tc>
        <w:tc>
          <w:tcPr>
            <w:tcW w:type="dxa" w:w="3213"/>
          </w:tcPr>
          <w:p>
            <w:r>
              <w:rPr>
                <w:sz w:val="18"/>
              </w:rPr>
              <w:t>45 dk</w:t>
            </w:r>
          </w:p>
        </w:tc>
      </w:tr>
      <w:tr>
        <w:tc>
          <w:tcPr>
            <w:tcW w:type="dxa" w:w="3213"/>
          </w:tcPr>
          <w:p>
            <w:r>
              <w:rPr>
                <w:sz w:val="18"/>
              </w:rPr>
              <w:t>22. Saat</w:t>
            </w:r>
          </w:p>
        </w:tc>
        <w:tc>
          <w:tcPr>
            <w:tcW w:type="dxa" w:w="3213"/>
          </w:tcPr>
          <w:p>
            <w:r>
              <w:rPr>
                <w:sz w:val="18"/>
              </w:rPr>
              <w:t>Yüz Tanıma ve Yüz Özelliklerini Algılama</w:t>
            </w:r>
          </w:p>
        </w:tc>
        <w:tc>
          <w:tcPr>
            <w:tcW w:type="dxa" w:w="3213"/>
          </w:tcPr>
          <w:p>
            <w:r>
              <w:rPr>
                <w:sz w:val="18"/>
              </w:rPr>
              <w:t>45 dk</w:t>
            </w:r>
          </w:p>
        </w:tc>
      </w:tr>
      <w:tr>
        <w:tc>
          <w:tcPr>
            <w:tcW w:type="dxa" w:w="3213"/>
          </w:tcPr>
          <w:p>
            <w:r>
              <w:rPr>
                <w:sz w:val="18"/>
              </w:rPr>
              <w:t>23. Saat</w:t>
            </w:r>
          </w:p>
        </w:tc>
        <w:tc>
          <w:tcPr>
            <w:tcW w:type="dxa" w:w="3213"/>
          </w:tcPr>
          <w:p>
            <w:r>
              <w:rPr>
                <w:sz w:val="18"/>
              </w:rPr>
              <w:t>Yaş ve Cinsiyet Tahmini Uygulaması</w:t>
            </w:r>
          </w:p>
        </w:tc>
        <w:tc>
          <w:tcPr>
            <w:tcW w:type="dxa" w:w="3213"/>
          </w:tcPr>
          <w:p>
            <w:r>
              <w:rPr>
                <w:sz w:val="18"/>
              </w:rPr>
              <w:t>45 dk</w:t>
            </w:r>
          </w:p>
        </w:tc>
      </w:tr>
      <w:tr>
        <w:tc>
          <w:tcPr>
            <w:tcW w:type="dxa" w:w="3213"/>
          </w:tcPr>
          <w:p>
            <w:r>
              <w:rPr>
                <w:sz w:val="18"/>
              </w:rPr>
              <w:t>24. Saat</w:t>
            </w:r>
          </w:p>
        </w:tc>
        <w:tc>
          <w:tcPr>
            <w:tcW w:type="dxa" w:w="3213"/>
          </w:tcPr>
          <w:p>
            <w:r>
              <w:rPr>
                <w:sz w:val="18"/>
              </w:rPr>
              <w:t>Duygu Analizi (Emotion Detection) Uygulaması</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21. SAAT  ━━━</w:t>
      </w:r>
    </w:p>
    <w:p>
      <w:pPr>
        <w:jc w:val="center"/>
      </w:pPr>
      <w:r>
        <w:rPr>
          <w:color w:val="2C6FAD"/>
          <w:sz w:val="32"/>
        </w:rPr>
        <w:t>El Hareketi Tanıma ve Sprite Kontrolü</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PictoBlox'ta Hand Pose Detection uzantısını kullanarak el hareketi tanıma uygulaması geliştirir ve el hareketleriyle sprite kontrolü yapar.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M3-K7</w:t>
            </w:r>
          </w:p>
        </w:tc>
        <w:tc>
          <w:tcPr>
            <w:tcW w:type="dxa" w:w="3213"/>
          </w:tcPr>
          <w:p>
            <w:r>
              <w:rPr>
                <w:sz w:val="18"/>
              </w:rPr>
              <w:t>El hareketi tanıma teknolojisinin çalışma mantığını açıklar</w:t>
            </w:r>
          </w:p>
        </w:tc>
        <w:tc>
          <w:tcPr>
            <w:tcW w:type="dxa" w:w="3213"/>
          </w:tcPr>
          <w:p>
            <w:r>
              <w:rPr>
                <w:sz w:val="18"/>
              </w:rPr>
              <w:t>Kavrama</w:t>
            </w:r>
          </w:p>
        </w:tc>
      </w:tr>
      <w:tr>
        <w:tc>
          <w:tcPr>
            <w:tcW w:type="dxa" w:w="3213"/>
          </w:tcPr>
          <w:p>
            <w:r>
              <w:rPr>
                <w:sz w:val="18"/>
              </w:rPr>
              <w:t>M3-K8</w:t>
            </w:r>
          </w:p>
        </w:tc>
        <w:tc>
          <w:tcPr>
            <w:tcW w:type="dxa" w:w="3213"/>
          </w:tcPr>
          <w:p>
            <w:r>
              <w:rPr>
                <w:sz w:val="18"/>
              </w:rPr>
              <w:t>PictoBlox Hand Pose Detection uzantısıyla el algılama programı oluşturur</w:t>
            </w:r>
          </w:p>
        </w:tc>
        <w:tc>
          <w:tcPr>
            <w:tcW w:type="dxa" w:w="3213"/>
          </w:tcPr>
          <w:p>
            <w:r>
              <w:rPr>
                <w:sz w:val="18"/>
              </w:rPr>
              <w:t>Uygulama</w:t>
            </w:r>
          </w:p>
        </w:tc>
      </w:tr>
      <w:tr>
        <w:tc>
          <w:tcPr>
            <w:tcW w:type="dxa" w:w="3213"/>
          </w:tcPr>
          <w:p>
            <w:r>
              <w:rPr>
                <w:sz w:val="18"/>
              </w:rPr>
              <w:t>M3-K9</w:t>
            </w:r>
          </w:p>
        </w:tc>
        <w:tc>
          <w:tcPr>
            <w:tcW w:type="dxa" w:w="3213"/>
          </w:tcPr>
          <w:p>
            <w:r>
              <w:rPr>
                <w:sz w:val="18"/>
              </w:rPr>
              <w:t>El hareketleriyle sprite'ı kontrol eden interaktif program geliştirir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PictoBlox temel kullanımı, nesne tanıma (Saat 19-20)</w:t>
      </w:r>
    </w:p>
    <w:p>
      <w:pPr>
        <w:spacing w:before="200"/>
      </w:pPr>
      <w:r>
        <w:rPr>
          <w:b/>
          <w:color w:val="757575"/>
          <w:sz w:val="24"/>
        </w:rPr>
        <w:t xml:space="preserve">  Öğrencinin Bilmesi Gerekenler</w:t>
      </w:r>
    </w:p>
    <w:p>
      <w:pPr>
        <w:pStyle w:val="ListBullet"/>
      </w:pPr>
      <w:r>
        <w:rPr>
          <w:sz w:val="20"/>
        </w:rPr>
        <w:t>PictoBlox arayüzü ve YZ uzantıları</w:t>
      </w:r>
    </w:p>
    <w:p>
      <w:pPr>
        <w:pStyle w:val="ListBullet"/>
      </w:pPr>
      <w:r>
        <w:rPr>
          <w:sz w:val="20"/>
        </w:rPr>
        <w:t>Döngü, koşul ve değişken kullanımı</w:t>
      </w:r>
    </w:p>
    <w:p>
      <w:pPr>
        <w:pStyle w:val="ListBullet"/>
      </w:pPr>
      <w:r>
        <w:rPr>
          <w:sz w:val="20"/>
        </w:rPr>
        <w:t>Object Detection uzantısının kullanımı</w:t>
      </w:r>
    </w:p>
    <w:p>
      <w:pPr>
        <w:spacing w:before="200"/>
      </w:pPr>
      <w:r>
        <w:rPr>
          <w:b/>
          <w:color w:val="757575"/>
          <w:sz w:val="24"/>
        </w:rPr>
        <w:t xml:space="preserve">  Olası Kavram Yanılgıları</w:t>
      </w:r>
    </w:p>
    <w:p>
      <w:pPr>
        <w:pStyle w:val="ListBullet"/>
      </w:pPr>
      <w:r>
        <w:rPr>
          <w:sz w:val="20"/>
        </w:rPr>
        <w:t>El hareketi tanıma sadece jestleri algılar - Aslında 21 el noktasını (eklem ve parmak uçları) 3 boyutlu olarak takip eder</w:t>
      </w:r>
    </w:p>
    <w:p>
      <w:pPr>
        <w:pStyle w:val="ListBullet"/>
      </w:pPr>
      <w:r>
        <w:rPr>
          <w:sz w:val="20"/>
        </w:rPr>
        <w:t>El tanıma için özel donanım gerekir - Standart webcam yeterlidir</w:t>
      </w:r>
    </w:p>
    <w:p>
      <w:pPr>
        <w:spacing w:before="200"/>
      </w:pPr>
      <w:r>
        <w:rPr>
          <w:b/>
          <w:color w:val="757575"/>
          <w:sz w:val="24"/>
        </w:rPr>
        <w:t xml:space="preserve">  Hazırlık Materyalleri</w:t>
      </w:r>
    </w:p>
    <w:p>
      <w:pPr>
        <w:pStyle w:val="ListBullet"/>
      </w:pPr>
      <w:r>
        <w:rPr>
          <w:sz w:val="20"/>
        </w:rPr>
        <w:t>PictoBlox yüklü bilgisayar</w:t>
      </w:r>
    </w:p>
    <w:p>
      <w:pPr>
        <w:pStyle w:val="ListBullet"/>
      </w:pPr>
      <w:r>
        <w:rPr>
          <w:sz w:val="20"/>
        </w:rPr>
        <w:t>Webcam</w:t>
      </w:r>
    </w:p>
    <w:p>
      <w:pPr>
        <w:pStyle w:val="ListBullet"/>
      </w:pPr>
      <w:r>
        <w:rPr>
          <w:sz w:val="20"/>
        </w:rPr>
        <w:t>Projeksiyon cihazı</w:t>
      </w:r>
    </w:p>
    <w:p>
      <w:pPr>
        <w:pStyle w:val="ListBullet"/>
      </w:pPr>
      <w:r>
        <w:rPr>
          <w:sz w:val="20"/>
        </w:rPr>
        <w:t>El hareketi referans kartları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Hiç düşündünüz mü: Ellerinizi hareket ettirerek bilgisayarı kontrol edebilseydiniz ne yapardınız? Iron Man filmindeki Tony Stark'ın havada el hareketleriyle hologramları kontrol ettiğini hatırlayın. Bugün siz de benzer bir deneyim yaşayacaksınız!</w:t>
      </w:r>
    </w:p>
    <w:p>
      <w:r>
        <w:rPr>
          <w:b/>
          <w:color w:val="1B2A4A"/>
          <w:sz w:val="20"/>
        </w:rPr>
        <w:t xml:space="preserve">Günlük Hayat Bağlantısı: </w:t>
      </w:r>
      <w:r>
        <w:rPr>
          <w:sz w:val="20"/>
        </w:rPr>
        <w:t>Bir orkestra şefi sadece el ve kol hareketleriyle 100 müzisyeni yönetir - her hareketin belirli bir anlamı vardır. YZ el hareketi tanıma da aynı mantıkla çalışır: Elinizdeki 21 noktayı takip ederek hareketlerinizi anlamlandırır ve komutlara dönüştürür.</w:t>
      </w:r>
    </w:p>
    <w:p>
      <w:pPr>
        <w:spacing w:before="200"/>
      </w:pPr>
      <w:r>
        <w:rPr>
          <w:b/>
          <w:color w:val="2C6FAD"/>
          <w:sz w:val="24"/>
        </w:rPr>
        <w:t xml:space="preserve">  Ön Bilgi Yoklama Soruları</w:t>
      </w:r>
    </w:p>
    <w:p>
      <w:r>
        <w:rPr>
          <w:b/>
          <w:color w:val="2C6FAD"/>
          <w:sz w:val="20"/>
        </w:rPr>
        <w:t xml:space="preserve">  1. </w:t>
      </w:r>
      <w:r>
        <w:rPr>
          <w:sz w:val="20"/>
        </w:rPr>
        <w:t>Ellerinizle bir cihazı kontrol ettiğiniz bir deneyiminiz var mı? (Kinect, VR vb.)</w:t>
      </w:r>
    </w:p>
    <w:p>
      <w:r>
        <w:rPr>
          <w:b/>
          <w:color w:val="2C6FAD"/>
          <w:sz w:val="20"/>
        </w:rPr>
        <w:t xml:space="preserve">  2. </w:t>
      </w:r>
      <w:r>
        <w:rPr>
          <w:sz w:val="20"/>
        </w:rPr>
        <w:t>El hareketlerinin bilgisayar tarafından nasıl algılandığını düşünüyorsunuz?</w:t>
      </w:r>
    </w:p>
    <w:p>
      <w:pPr>
        <w:spacing w:before="200"/>
      </w:pPr>
      <w:r>
        <w:rPr>
          <w:b/>
          <w:color w:val="2C6FAD"/>
          <w:sz w:val="24"/>
        </w:rPr>
        <w:t xml:space="preserve">  Motivasyon Etkinliği: "El Hareketi Keşfi"</w:t>
      </w:r>
    </w:p>
    <w:p>
      <w:r>
        <w:rPr>
          <w:b/>
          <w:color w:val="1B2A4A"/>
          <w:sz w:val="20"/>
        </w:rPr>
        <w:t xml:space="preserve">Açıklama: </w:t>
      </w:r>
      <w:r>
        <w:rPr>
          <w:sz w:val="20"/>
        </w:rPr>
        <w:t>Kursiyerler webcam karşısında farklı el hareketleri yaparak PictoBlox'un algılayıp algılamadığını test eder.</w:t>
      </w:r>
    </w:p>
    <w:p>
      <w:r>
        <w:rPr>
          <w:b/>
          <w:color w:val="1B2A4A"/>
          <w:sz w:val="20"/>
        </w:rPr>
        <w:t xml:space="preserve">Yönerge: </w:t>
      </w:r>
      <w:r>
        <w:rPr>
          <w:sz w:val="20"/>
        </w:rPr>
        <w:t>Eğitmen PictoBlox'ta Hand Pose Detection'ı açar. Kursiyerler sırayla: 1) Açık el gösterme, 2) Yumruk yapma, 3) İşaret parmağıyla gösterme, 4) Zafer işareti yapma, 5) Parmak sayma (1-5) dener. Her harekette ekrandaki 21 nokta takibini gözlemler.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müze, engelli ziyaretçiler için el hareketleriyle kontrol edilebilen interaktif bir rehber sistemi kurmak istiyor. Bu sistem nasıl tasarlanabilir?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"Hand Pose Keşif Laboratuvarı"</w:t>
      </w:r>
    </w:p>
    <w:p>
      <w:r>
        <w:rPr>
          <w:b/>
          <w:color w:val="1B2A4A"/>
          <w:sz w:val="20"/>
        </w:rPr>
        <w:t xml:space="preserve">Türü: </w:t>
      </w:r>
      <w:r>
        <w:rPr>
          <w:sz w:val="20"/>
        </w:rPr>
        <w:t>Bireysel uygulama ve keşif</w:t>
      </w:r>
    </w:p>
    <w:p>
      <w:r>
        <w:rPr>
          <w:b/>
          <w:color w:val="1B2A4A"/>
          <w:sz w:val="20"/>
        </w:rPr>
        <w:t xml:space="preserve">Amacı: </w:t>
      </w:r>
      <w:r>
        <w:rPr>
          <w:sz w:val="20"/>
        </w:rPr>
        <w:t>Hand Pose Detection uzantısının yeteneklerini keşfetme ve el noktalarını anlama</w:t>
      </w:r>
    </w:p>
    <w:p>
      <w:r>
        <w:rPr>
          <w:b/>
          <w:color w:val="1B2A4A"/>
          <w:sz w:val="20"/>
        </w:rPr>
        <w:t xml:space="preserve">Malzemeler: </w:t>
      </w:r>
      <w:r>
        <w:rPr>
          <w:sz w:val="20"/>
        </w:rPr>
        <w:t>PictoBlox yüklü bilgisayar, webcam</w:t>
      </w:r>
    </w:p>
    <w:p>
      <w:pPr>
        <w:spacing w:before="200"/>
      </w:pPr>
      <w:r>
        <w:rPr>
          <w:b/>
          <w:color w:val="007A7A"/>
          <w:sz w:val="24"/>
        </w:rPr>
        <w:t xml:space="preserve">  Yönerge Adımları</w:t>
      </w:r>
    </w:p>
    <w:p>
      <w:r>
        <w:rPr>
          <w:b/>
          <w:color w:val="007A7A"/>
          <w:sz w:val="20"/>
        </w:rPr>
        <w:t xml:space="preserve">  1. </w:t>
      </w:r>
      <w:r>
        <w:rPr>
          <w:sz w:val="20"/>
        </w:rPr>
        <w:t>Hand Pose Detection uzantısını ekleyin ve webcam'i açın</w:t>
      </w:r>
    </w:p>
    <w:p>
      <w:r>
        <w:rPr>
          <w:b/>
          <w:color w:val="007A7A"/>
          <w:sz w:val="20"/>
        </w:rPr>
        <w:t xml:space="preserve">  2. </w:t>
      </w:r>
      <w:r>
        <w:rPr>
          <w:sz w:val="20"/>
        </w:rPr>
        <w:t>Elinizi kameraya gösterin ve 21 noktanın takibini gözlemleyin</w:t>
      </w:r>
    </w:p>
    <w:p>
      <w:r>
        <w:rPr>
          <w:b/>
          <w:color w:val="007A7A"/>
          <w:sz w:val="20"/>
        </w:rPr>
        <w:t xml:space="preserve">  3. </w:t>
      </w:r>
      <w:r>
        <w:rPr>
          <w:sz w:val="20"/>
        </w:rPr>
        <w:t>Farklı el hareketleri yaparak hangi noktaların nasıl değiştiğini not edin</w:t>
      </w:r>
    </w:p>
    <w:p>
      <w:r>
        <w:rPr>
          <w:b/>
          <w:color w:val="007A7A"/>
          <w:sz w:val="20"/>
        </w:rPr>
        <w:t xml:space="preserve">  4. </w:t>
      </w:r>
      <w:r>
        <w:rPr>
          <w:sz w:val="20"/>
        </w:rPr>
        <w:t>Parmak uçları ile avuç içi arasındaki mesafe değişimlerini gözlemleyin</w:t>
      </w:r>
    </w:p>
    <w:p>
      <w:r>
        <w:rPr>
          <w:b/>
          <w:color w:val="1B2A4A"/>
          <w:sz w:val="20"/>
        </w:rPr>
        <w:t xml:space="preserve">Öğrenci Rolü: </w:t>
      </w:r>
      <w:r>
        <w:rPr>
          <w:sz w:val="20"/>
        </w:rPr>
        <w:t>Hand Pose Detection'ı keşfeder, el noktalarını gözlemler ve hareket kalıplarını not eder</w:t>
      </w:r>
    </w:p>
    <w:p>
      <w:r>
        <w:rPr>
          <w:b/>
          <w:color w:val="1B2A4A"/>
          <w:sz w:val="20"/>
        </w:rPr>
        <w:t xml:space="preserve">Öğretmen Rolü: </w:t>
      </w:r>
      <w:r>
        <w:rPr>
          <w:sz w:val="20"/>
        </w:rPr>
        <w:t>21 el noktasının anatomik karşılıklarını açıklar ve yaygın jestleri gösterir</w:t>
      </w:r>
    </w:p>
    <w:p>
      <w:r>
        <w:rPr>
          <w:b/>
          <w:color w:val="1B2A4A"/>
          <w:sz w:val="20"/>
        </w:rPr>
        <w:t xml:space="preserve">Beklenen Ürün: </w:t>
      </w:r>
      <w:r>
        <w:rPr>
          <w:sz w:val="20"/>
        </w:rPr>
        <w:t>El hareketi gözlem raporu ve hareket-komut eşleştirme tablosu</w:t>
      </w:r>
    </w:p>
    <w:p>
      <w:pPr>
        <w:spacing w:before="200"/>
      </w:pPr>
      <w:r>
        <w:rPr>
          <w:b/>
          <w:color w:val="007A7A"/>
          <w:sz w:val="24"/>
        </w:rPr>
        <w:t xml:space="preserve">  Araştırma Soruları</w:t>
      </w:r>
    </w:p>
    <w:p>
      <w:r>
        <w:rPr>
          <w:b/>
          <w:color w:val="007A7A"/>
          <w:sz w:val="20"/>
        </w:rPr>
        <w:t xml:space="preserve">  1. </w:t>
      </w:r>
      <w:r>
        <w:rPr>
          <w:sz w:val="20"/>
        </w:rPr>
        <w:t>MediaPipe Hand Tracking teknolojisi nasıl çalışır?</w:t>
      </w:r>
    </w:p>
    <w:p>
      <w:r>
        <w:rPr>
          <w:b/>
          <w:color w:val="007A7A"/>
          <w:sz w:val="20"/>
        </w:rPr>
        <w:t xml:space="preserve">  2. </w:t>
      </w:r>
      <w:r>
        <w:rPr>
          <w:sz w:val="20"/>
        </w:rPr>
        <w:t>21 el noktası hangi eklemlere karşılık gelir?</w:t>
      </w:r>
    </w:p>
    <w:p>
      <w:r>
        <w:rPr>
          <w:b/>
          <w:color w:val="1B2A4A"/>
          <w:sz w:val="20"/>
        </w:rPr>
        <w:t xml:space="preserve">Grupla Çalışma Kuralları: </w:t>
      </w:r>
      <w:r>
        <w:rPr>
          <w:sz w:val="20"/>
        </w:rPr>
        <w:t>Her iki elinizi de deneyin; tek el ve çift el algılama arasındaki farkı gözlemleyin.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Hand Pose Detection</w:t>
            </w:r>
          </w:p>
        </w:tc>
        <w:tc>
          <w:tcPr>
            <w:tcW w:type="dxa" w:w="2409"/>
          </w:tcPr>
          <w:p>
            <w:r>
              <w:rPr>
                <w:sz w:val="18"/>
              </w:rPr>
              <w:t>Kamera görüntüsünden elin 21 anahtar noktasını (landmark) gerçek zamanlı olarak tespit eden YZ teknolojisi</w:t>
            </w:r>
          </w:p>
        </w:tc>
        <w:tc>
          <w:tcPr>
            <w:tcW w:type="dxa" w:w="2409"/>
          </w:tcPr>
          <w:p>
            <w:r>
              <w:rPr>
                <w:sz w:val="18"/>
              </w:rPr>
              <w:t>Parmak uçları (5), parmak eklemleri (8), parmak dipleri (4), bilek (1), avuç içi (3)</w:t>
            </w:r>
          </w:p>
        </w:tc>
        <w:tc>
          <w:tcPr>
            <w:tcW w:type="dxa" w:w="2409"/>
          </w:tcPr>
          <w:p>
            <w:r>
              <w:rPr>
                <w:sz w:val="18"/>
              </w:rPr>
              <w:t>Google MediaPipe Hand altyapısını kullanır; tek webcam ile 3D el takibi yapabilir</w:t>
            </w:r>
          </w:p>
        </w:tc>
      </w:tr>
      <w:tr>
        <w:tc>
          <w:tcPr>
            <w:tcW w:type="dxa" w:w="2409"/>
          </w:tcPr>
          <w:p>
            <w:r>
              <w:rPr>
                <w:sz w:val="18"/>
              </w:rPr>
              <w:t>El Landmark'ları</w:t>
            </w:r>
          </w:p>
        </w:tc>
        <w:tc>
          <w:tcPr>
            <w:tcW w:type="dxa" w:w="2409"/>
          </w:tcPr>
          <w:p>
            <w:r>
              <w:rPr>
                <w:sz w:val="18"/>
              </w:rPr>
              <w:t>Elin anatomik noktalarını temsil eden 21 referans noktası (0-20 numaralı)</w:t>
            </w:r>
          </w:p>
        </w:tc>
        <w:tc>
          <w:tcPr>
            <w:tcW w:type="dxa" w:w="2409"/>
          </w:tcPr>
          <w:p>
            <w:r>
              <w:rPr>
                <w:sz w:val="18"/>
              </w:rPr>
              <w:t>0: Bilek, 4: Baş parmak ucu, 8: İşaret parmağı ucu, 12: Orta parmak ucu, 16: Yüzük parmağı ucu, 20: Serçe parmak ucu</w:t>
            </w:r>
          </w:p>
        </w:tc>
        <w:tc>
          <w:tcPr>
            <w:tcW w:type="dxa" w:w="2409"/>
          </w:tcPr>
          <w:p>
            <w:r>
              <w:rPr>
                <w:sz w:val="18"/>
              </w:rPr>
              <w:t>Her noktanın x, y, z koordinatları vardır; noktalar arası mesafe ve açı hesaplanabilir</w:t>
            </w:r>
          </w:p>
        </w:tc>
      </w:tr>
      <w:tr>
        <w:tc>
          <w:tcPr>
            <w:tcW w:type="dxa" w:w="2409"/>
          </w:tcPr>
          <w:p>
            <w:r>
              <w:rPr>
                <w:sz w:val="18"/>
              </w:rPr>
              <w:t>Jest Tanıma</w:t>
            </w:r>
          </w:p>
        </w:tc>
        <w:tc>
          <w:tcPr>
            <w:tcW w:type="dxa" w:w="2409"/>
          </w:tcPr>
          <w:p>
            <w:r>
              <w:rPr>
                <w:sz w:val="18"/>
              </w:rPr>
              <w:t>El landmark'larının konumlarını analiz ederek anlamlı el hareketlerini (jestleri) sınıflandırma</w:t>
            </w:r>
          </w:p>
        </w:tc>
        <w:tc>
          <w:tcPr>
            <w:tcW w:type="dxa" w:w="2409"/>
          </w:tcPr>
          <w:p>
            <w:r>
              <w:rPr>
                <w:sz w:val="18"/>
              </w:rPr>
              <w:t>Açık el, yumruk, işaret etme, zafer işareti, parmak sayma</w:t>
            </w:r>
          </w:p>
        </w:tc>
        <w:tc>
          <w:tcPr>
            <w:tcW w:type="dxa" w:w="2409"/>
          </w:tcPr>
          <w:p>
            <w:r>
              <w:rPr>
                <w:sz w:val="18"/>
              </w:rPr>
              <w:t>Jest tanıma için landmark pozisyonları arasındaki ilişkiler (açı, mesafe) kullanılır</w:t>
            </w:r>
          </w:p>
        </w:tc>
      </w:tr>
      <w:tr>
        <w:tc>
          <w:tcPr>
            <w:tcW w:type="dxa" w:w="2409"/>
          </w:tcPr>
          <w:p>
            <w:r>
              <w:rPr>
                <w:sz w:val="18"/>
              </w:rPr>
              <w:t>Gesture-Based Interface</w:t>
            </w:r>
          </w:p>
        </w:tc>
        <w:tc>
          <w:tcPr>
            <w:tcW w:type="dxa" w:w="2409"/>
          </w:tcPr>
          <w:p>
            <w:r>
              <w:rPr>
                <w:sz w:val="18"/>
              </w:rPr>
              <w:t>El hareketlerini kullanarak bilgisayar veya cihaz kontrolü sağlayan arayüz teknolojisi</w:t>
            </w:r>
          </w:p>
        </w:tc>
        <w:tc>
          <w:tcPr>
            <w:tcW w:type="dxa" w:w="2409"/>
          </w:tcPr>
          <w:p>
            <w:r>
              <w:rPr>
                <w:sz w:val="18"/>
              </w:rPr>
              <w:t>Kinect, Leap Motion, VR kontrol cihazları, akıllı TV kumandası</w:t>
            </w:r>
          </w:p>
        </w:tc>
        <w:tc>
          <w:tcPr>
            <w:tcW w:type="dxa" w:w="2409"/>
          </w:tcPr>
          <w:p>
            <w:r>
              <w:rPr>
                <w:sz w:val="18"/>
              </w:rPr>
              <w:t>Dokunmatik olmayan (touchless) etkileşim sağlar; erişilebilirlik ve hijyen avantajı sunar</w:t>
            </w:r>
          </w:p>
        </w:tc>
      </w:tr>
    </w:tbl>
    <w:p/>
    <w:p>
      <w:pPr>
        <w:spacing w:before="200"/>
      </w:pPr>
      <w:r>
        <w:rPr>
          <w:b/>
          <w:color w:val="E65C00"/>
          <w:sz w:val="24"/>
        </w:rPr>
        <w:t xml:space="preserve">  Konu Anlatımı</w:t>
      </w:r>
    </w:p>
    <w:p>
      <w:r>
        <w:rPr>
          <w:sz w:val="20"/>
        </w:rPr>
        <w:t>El Hareketi Tanıma Nasıl Çalışır? 1) Elin webcam görüntüsünde tespiti (avuç içi algılama). 2) 21 landmark noktasının koordinatlarının çıkarılması. 3) Noktalar arası ilişkilerin hesaplanması (açılar, mesafeler). 4) Hareket kalıplarının yorumlanması (jest sınıflandırma). Google MediaPipe: Saniyede 30+ kare hızında gerçek zamanlı el takibi. Tek kameradan 3D koordinat çıkarımı. Birden fazla el aynı anda takip edilebilir.</w:t>
      </w:r>
    </w:p>
    <w:p>
      <w:r>
        <w:rPr>
          <w:sz w:val="20"/>
        </w:rPr>
        <w:t>PictoBlox'ta Hand Pose Detection Blokları: 'turn on hand pose detection': El algılamayı başlatır. 'when hand detected': El algılandığında tetiklenen olay. 'x of [landmark] on [hand]': Belirli bir landmark noktasının x koordinatı (0=bilek, 4=baş parmak ucu, 8=işaret parmak ucu...). 'y of [landmark] on [hand]': Belirli bir landmark noktasının y koordinatı. 'is [hand] detected?': Sağ/sol elin algılanıp algılanmadığı. 'fingers up count on [hand]': Kaldırılmış parmak sayısı.</w:t>
      </w:r>
    </w:p>
    <w:p>
      <w:r>
        <w:rPr>
          <w:sz w:val="20"/>
        </w:rPr>
        <w:t>El Hareketi ile Sprite Kontrolü: Yöntem 1 - İşaret parmağı takibi: İşaret parmağı ucunun (landmark 8) x, y koordinatlarını sprite'ın konumuna eşleyin. Sprite, parmağınızı takip eder. Yöntem 2 - Parmak sayma: Kaldırılmış parmak sayısına göre sprite'ın boyutunu veya hızını değiştirin. 1 parmak=küçük, 5 parmak=büyük. Yöntem 3 - Jest komutları: Açık el=ileri git, yumruk=dur, işaret=sağa dön, zafer=zıpla. Bu yöntemler birleştirilerek karmaşık kontrol sistemleri oluşturulabilir.</w:t>
      </w:r>
    </w:p>
    <w:p>
      <w:r>
        <w:rPr>
          <w:sz w:val="20"/>
        </w:rPr>
        <w:t>El Hareketi Tanıma Uygulama Alanları: Sağlık: Ameliyathanede dokunmadan bilgisayar kontrolü (steril ortam). Eğitim: İşaret dili çevirisi, engelli bireyler için erişilebilirlik. Oyun: Kinect ve VR oyunlarında el kontrolü. Endüstri: Eldivenli çalışanlar için dokunmatik olmayan kontrol paneli. Müzik: Hava enstrümanı (Theremin benzeri) performansı. Perakende: Mağaza vitrininde etkileşimli ürün inceleme.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Parmakla sprite kontrolü</w:t>
            </w:r>
          </w:p>
        </w:tc>
        <w:tc>
          <w:tcPr>
            <w:tcW w:type="dxa" w:w="3213"/>
          </w:tcPr>
          <w:p>
            <w:r>
              <w:rPr>
                <w:sz w:val="18"/>
              </w:rPr>
              <w:t>Program: Bayrak tıklandığında → El algılamayı aç → Sürekli tekrar [x = 'x of landmark 8 on right hand' → y = 'y of landmark 8 on right hand' → sprite'ı (x, y) konumuna git]. Sonuç: İşaret parmağınızı hareket ettirdiğinizde sprite parmağınızı takip eder. İleri seviye: Parmak ucu ile avuç içi mesafesi belirli bir eşiğin altına düştüğünde (yumruk) sprite'ın rengini değiştirin.</w:t>
            </w:r>
          </w:p>
        </w:tc>
        <w:tc>
          <w:tcPr>
            <w:tcW w:type="dxa" w:w="3213"/>
          </w:tcPr>
          <w:p>
            <w:r>
              <w:rPr>
                <w:sz w:val="18"/>
              </w:rPr>
              <w:t>El koordinatları doğrudan sprite konumuna aktarılır</w:t>
            </w:r>
          </w:p>
        </w:tc>
      </w:tr>
      <w:tr>
        <w:tc>
          <w:tcPr>
            <w:tcW w:type="dxa" w:w="3213"/>
          </w:tcPr>
          <w:p>
            <w:r>
              <w:rPr>
                <w:sz w:val="18"/>
              </w:rPr>
              <w:t>Parmak sayma oyunu</w:t>
            </w:r>
          </w:p>
        </w:tc>
        <w:tc>
          <w:tcPr>
            <w:tcW w:type="dxa" w:w="3213"/>
          </w:tcPr>
          <w:p>
            <w:r>
              <w:rPr>
                <w:sz w:val="18"/>
              </w:rPr>
              <w:t>Program: Bayrak tıklandığında → El algılamayı aç → hedef = 1-5 arası rastgele sayı → 'Göster: ' + hedef de → Sürekli tekrar [parmak = 'fingers up count on right hand' → Eğer parmak = hedef ise → 'Doğru! Harika!' de → puan + 1 → yeni hedef = rastgele sayı]. Sonuç: Ekranda bir sayı gösterilir, kursiyer o kadar parmak kaldırır, doğruysa puan kazanır.</w:t>
            </w:r>
          </w:p>
        </w:tc>
        <w:tc>
          <w:tcPr>
            <w:tcW w:type="dxa" w:w="3213"/>
          </w:tcPr>
          <w:p>
            <w:r>
              <w:rPr>
                <w:sz w:val="18"/>
              </w:rPr>
              <w:t>Parmak sayma bloğuyla eğlenceli bir oyun yapılabilir</w:t>
            </w:r>
          </w:p>
        </w:tc>
      </w:tr>
      <w:tr>
        <w:tc>
          <w:tcPr>
            <w:tcW w:type="dxa" w:w="3213"/>
          </w:tcPr>
          <w:p>
            <w:r>
              <w:rPr>
                <w:sz w:val="18"/>
              </w:rPr>
              <w:t>Hava çizim programı</w:t>
            </w:r>
          </w:p>
        </w:tc>
        <w:tc>
          <w:tcPr>
            <w:tcW w:type="dxa" w:w="3213"/>
          </w:tcPr>
          <w:p>
            <w:r>
              <w:rPr>
                <w:sz w:val="18"/>
              </w:rPr>
              <w:t>Program: İşaret parmağı ucunun koordinatlarını takip ederek sahne üzerinde çizim yapma. Bayrak tıklandığında → El algılamayı aç → Kalemi indir → Sürekli tekrar [x = landmark 8 x, y = landmark 8 y → (x, y) konumuna git]. Yumruk yapıldığında kalemi kaldır (çizimi durdur). Açık el yapıldığında kalemi indir (çizime devam et).</w:t>
            </w:r>
          </w:p>
        </w:tc>
        <w:tc>
          <w:tcPr>
            <w:tcW w:type="dxa" w:w="3213"/>
          </w:tcPr>
          <w:p>
            <w:r>
              <w:rPr>
                <w:sz w:val="18"/>
              </w:rPr>
              <w:t>El hareketleriyle sanal boyama/çizim deneyimi</w:t>
            </w:r>
          </w:p>
        </w:tc>
      </w:tr>
    </w:tbl>
    <w:p/>
    <w:p>
      <w:pPr>
        <w:spacing w:before="200"/>
      </w:pPr>
      <w:r>
        <w:rPr>
          <w:b/>
          <w:color w:val="E65C00"/>
          <w:sz w:val="24"/>
        </w:rPr>
        <w:t xml:space="preserve">  Analoji ve Benzetmeler</w:t>
      </w:r>
    </w:p>
    <w:p>
      <w:r>
        <w:rPr>
          <w:b/>
          <w:color w:val="E65C00"/>
          <w:sz w:val="20"/>
        </w:rPr>
        <w:t xml:space="preserve">  1. </w:t>
      </w:r>
      <w:r>
        <w:rPr>
          <w:sz w:val="20"/>
        </w:rPr>
        <w:t>El hareketi tanıma bir gölge oyunu gibidir: Elinizi ışığın önünde tuttuğunuzda duvarda gölge oluşur ve gölgenin şekli elinizin pozisyonuna bağlıdır. YZ de webcam'deki elinizin görüntüsünden 'dijital gölge' oluşturur - 21 noktanın koordinatlarını çıkarır ve bu koordinatları komutlara dönüştürür.</w:t>
      </w:r>
    </w:p>
    <w:p>
      <w:pPr>
        <w:spacing w:before="200"/>
      </w:pPr>
      <w:r>
        <w:rPr>
          <w:b/>
          <w:color w:val="E65C00"/>
          <w:sz w:val="24"/>
        </w:rPr>
        <w:t xml:space="preserve">  Öğrenci Soru-Cevap</w:t>
      </w:r>
    </w:p>
    <w:p>
      <w:pPr>
        <w:pStyle w:val="ListBullet"/>
      </w:pPr>
      <w:r>
        <w:rPr>
          <w:sz w:val="20"/>
        </w:rPr>
        <w:t>21 el landmark noktası neyi temsil eder?</w:t>
      </w:r>
    </w:p>
    <w:p>
      <w:pPr>
        <w:pStyle w:val="ListBullet"/>
      </w:pPr>
      <w:r>
        <w:rPr>
          <w:sz w:val="20"/>
        </w:rPr>
        <w:t>Parmak sayma nasıl çalışır?</w:t>
      </w:r>
    </w:p>
    <w:p>
      <w:pPr>
        <w:pStyle w:val="ListBullet"/>
      </w:pPr>
      <w:r>
        <w:rPr>
          <w:sz w:val="20"/>
        </w:rPr>
        <w:t>El hareketi tanıma hangi alanlarda kullanılır?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"El Hareketi Kontrollü Oyun"</w:t>
      </w:r>
    </w:p>
    <w:p>
      <w:r>
        <w:rPr>
          <w:b/>
          <w:color w:val="1B2A4A"/>
          <w:sz w:val="20"/>
        </w:rPr>
        <w:t xml:space="preserve">Türü: </w:t>
      </w:r>
      <w:r>
        <w:rPr>
          <w:sz w:val="20"/>
        </w:rPr>
        <w:t>Bireysel/ikili proje</w:t>
      </w:r>
    </w:p>
    <w:p>
      <w:r>
        <w:rPr>
          <w:b/>
          <w:color w:val="1B2A4A"/>
          <w:sz w:val="20"/>
        </w:rPr>
        <w:t xml:space="preserve">Amacı: </w:t>
      </w:r>
      <w:r>
        <w:rPr>
          <w:sz w:val="20"/>
        </w:rPr>
        <w:t>El hareketleriyle kontrol edilen interaktif bir oyun veya uygulama geliştirme</w:t>
      </w:r>
    </w:p>
    <w:p>
      <w:pPr>
        <w:spacing w:before="200"/>
      </w:pPr>
      <w:r>
        <w:rPr>
          <w:b/>
          <w:color w:val="6A1B9A"/>
          <w:sz w:val="24"/>
        </w:rPr>
        <w:t xml:space="preserve">  Yönerge Adımları</w:t>
      </w:r>
    </w:p>
    <w:p>
      <w:r>
        <w:rPr>
          <w:b/>
          <w:color w:val="6A1B9A"/>
          <w:sz w:val="20"/>
        </w:rPr>
        <w:t xml:space="preserve">  1. </w:t>
      </w:r>
      <w:r>
        <w:rPr>
          <w:sz w:val="20"/>
        </w:rPr>
        <w:t>En az 3 farklı el hareketini komut olarak tanımlayın (açık el, yumruk, işaret etme)</w:t>
      </w:r>
    </w:p>
    <w:p>
      <w:r>
        <w:rPr>
          <w:b/>
          <w:color w:val="6A1B9A"/>
          <w:sz w:val="20"/>
        </w:rPr>
        <w:t xml:space="preserve">  2. </w:t>
      </w:r>
      <w:r>
        <w:rPr>
          <w:sz w:val="20"/>
        </w:rPr>
        <w:t>Her hareket için sprite tepkisi programlayın</w:t>
      </w:r>
    </w:p>
    <w:p>
      <w:r>
        <w:rPr>
          <w:b/>
          <w:color w:val="6A1B9A"/>
          <w:sz w:val="20"/>
        </w:rPr>
        <w:t xml:space="preserve">  3. </w:t>
      </w:r>
      <w:r>
        <w:rPr>
          <w:sz w:val="20"/>
        </w:rPr>
        <w:t>Bir mini oyun veya interaktif uygulama tasarlayın</w:t>
      </w:r>
    </w:p>
    <w:p>
      <w:r>
        <w:rPr>
          <w:b/>
          <w:color w:val="6A1B9A"/>
          <w:sz w:val="20"/>
        </w:rPr>
        <w:t xml:space="preserve">  4. </w:t>
      </w:r>
      <w:r>
        <w:rPr>
          <w:sz w:val="20"/>
        </w:rPr>
        <w:t>Programı test edin ve arkadaşlarınızla oynayın</w:t>
      </w:r>
    </w:p>
    <w:p>
      <w:r>
        <w:rPr>
          <w:b/>
          <w:color w:val="1B2A4A"/>
          <w:sz w:val="20"/>
        </w:rPr>
        <w:t xml:space="preserve">Beklenen Ürün: </w:t>
      </w:r>
      <w:r>
        <w:rPr>
          <w:sz w:val="20"/>
        </w:rPr>
        <w:t>El hareketleriyle kontrol edilen çalışan bir oyun/uygulama</w:t>
      </w:r>
    </w:p>
    <w:p>
      <w:pPr>
        <w:spacing w:before="200"/>
      </w:pPr>
      <w:r>
        <w:rPr>
          <w:b/>
          <w:color w:val="6A1B9A"/>
          <w:sz w:val="24"/>
        </w:rPr>
        <w:t xml:space="preserve">  Transfer Soruları</w:t>
      </w:r>
    </w:p>
    <w:p>
      <w:r>
        <w:rPr>
          <w:b/>
          <w:color w:val="6A1B9A"/>
          <w:sz w:val="20"/>
        </w:rPr>
        <w:t xml:space="preserve">  1. </w:t>
      </w:r>
      <w:r>
        <w:rPr>
          <w:sz w:val="20"/>
        </w:rPr>
        <w:t>El hareketi tanıma, yüz tanıma ve ses tanıma ile birleştirilerek multimodal uygulamalar yapılabilir.</w:t>
      </w:r>
    </w:p>
    <w:p>
      <w:r>
        <w:rPr>
          <w:b/>
          <w:color w:val="6A1B9A"/>
          <w:sz w:val="20"/>
        </w:rPr>
        <w:t xml:space="preserve">  2. </w:t>
      </w:r>
      <w:r>
        <w:rPr>
          <w:sz w:val="20"/>
        </w:rPr>
        <w:t>Bu beceri Modül 4'te mikrodenetleyici kontrolünde kullanılacaktır.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hastane bekleme salonu için dokunmadan çalışan bir bilgi ekranı tasarlayın: Hastalar el hareketleriyle menüde gezinebilsin (sağa/sola kaydırma, seçme, geri dönme).</w:t>
            </w:r>
          </w:p>
        </w:tc>
      </w:tr>
    </w:tbl>
    <w:p/>
    <w:p>
      <w:r>
        <w:rPr>
          <w:b/>
          <w:color w:val="1B2A4A"/>
          <w:sz w:val="20"/>
        </w:rPr>
        <w:t xml:space="preserve">Yaratıcı Görev: </w:t>
      </w:r>
      <w:r>
        <w:rPr>
          <w:sz w:val="20"/>
        </w:rPr>
        <w:t>El hareketleriyle kontrol edilen bir 'hava müzik aleti' tasarlayın: Parmak pozisyonlarına göre farklı notalar çalsın.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Hand Pose Detection uzantısını kullanabiliyor musunuz?</w:t>
      </w:r>
    </w:p>
    <w:p>
      <w:r>
        <w:rPr>
          <w:sz w:val="20"/>
        </w:rPr>
        <w:t xml:space="preserve">  ☐  El landmark koordinatlarını sprite kontrolünde kullanabiliyor musunuz?</w:t>
      </w:r>
    </w:p>
    <w:p>
      <w:r>
        <w:rPr>
          <w:sz w:val="20"/>
        </w:rPr>
        <w:t xml:space="preserve">  ☐  Farklı el hareketlerini komut olarak programlayabiliyor musunuz?</w:t>
      </w:r>
    </w:p>
    <w:p>
      <w:pPr>
        <w:spacing w:before="200"/>
      </w:pPr>
      <w:r>
        <w:rPr>
          <w:b/>
          <w:color w:val="2E7D32"/>
          <w:sz w:val="24"/>
        </w:rPr>
        <w:t xml:space="preserve">  Öz Değerlendirme Soruları</w:t>
      </w:r>
    </w:p>
    <w:p>
      <w:r>
        <w:rPr>
          <w:b/>
          <w:color w:val="2E7D32"/>
          <w:sz w:val="20"/>
        </w:rPr>
        <w:t xml:space="preserve">  1. </w:t>
      </w:r>
      <w:r>
        <w:rPr>
          <w:sz w:val="20"/>
        </w:rPr>
        <w:t>21 el noktası nelerdir?</w:t>
      </w:r>
    </w:p>
    <w:p>
      <w:r>
        <w:rPr>
          <w:b/>
          <w:color w:val="2E7D32"/>
          <w:sz w:val="20"/>
        </w:rPr>
        <w:t xml:space="preserve">  2. </w:t>
      </w:r>
      <w:r>
        <w:rPr>
          <w:sz w:val="20"/>
        </w:rPr>
        <w:t>Parmak sayma bloğu nasıl çalışır?</w:t>
      </w:r>
    </w:p>
    <w:p>
      <w:r>
        <w:rPr>
          <w:b/>
          <w:color w:val="2E7D32"/>
          <w:sz w:val="20"/>
        </w:rPr>
        <w:t xml:space="preserve">  3. </w:t>
      </w:r>
      <w:r>
        <w:rPr>
          <w:sz w:val="20"/>
        </w:rPr>
        <w:t>El hareketi ile sprite nasıl kontrol edilir?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Hand Pose Detection kaç anahtar noktayı takip eder?</w:t>
            </w:r>
          </w:p>
        </w:tc>
        <w:tc>
          <w:tcPr>
            <w:tcW w:type="dxa" w:w="3213"/>
          </w:tcPr>
          <w:p>
            <w:r>
              <w:rPr>
                <w:sz w:val="18"/>
              </w:rPr>
              <w:t>B) 21</w:t>
            </w:r>
          </w:p>
        </w:tc>
      </w:tr>
      <w:tr>
        <w:tc>
          <w:tcPr>
            <w:tcW w:type="dxa" w:w="3213"/>
          </w:tcPr>
          <w:p>
            <w:r>
              <w:rPr>
                <w:sz w:val="18"/>
              </w:rPr>
              <w:t>2</w:t>
            </w:r>
          </w:p>
        </w:tc>
        <w:tc>
          <w:tcPr>
            <w:tcW w:type="dxa" w:w="3213"/>
          </w:tcPr>
          <w:p>
            <w:r>
              <w:rPr>
                <w:sz w:val="18"/>
              </w:rPr>
              <w:t>İşaret parmağı ucunun landmark numarası kaçtır?</w:t>
            </w:r>
          </w:p>
        </w:tc>
        <w:tc>
          <w:tcPr>
            <w:tcW w:type="dxa" w:w="3213"/>
          </w:tcPr>
          <w:p>
            <w:r>
              <w:rPr>
                <w:sz w:val="18"/>
              </w:rPr>
              <w:t>C) 8</w:t>
            </w:r>
          </w:p>
        </w:tc>
      </w:tr>
      <w:tr>
        <w:tc>
          <w:tcPr>
            <w:tcW w:type="dxa" w:w="3213"/>
          </w:tcPr>
          <w:p>
            <w:r>
              <w:rPr>
                <w:sz w:val="18"/>
              </w:rPr>
              <w:t>3</w:t>
            </w:r>
          </w:p>
        </w:tc>
        <w:tc>
          <w:tcPr>
            <w:tcW w:type="dxa" w:w="3213"/>
          </w:tcPr>
          <w:p>
            <w:r>
              <w:rPr>
                <w:sz w:val="18"/>
              </w:rPr>
              <w:t>El hareketi tanıma hangi altyapıyı kullanır?</w:t>
            </w:r>
          </w:p>
        </w:tc>
        <w:tc>
          <w:tcPr>
            <w:tcW w:type="dxa" w:w="3213"/>
          </w:tcPr>
          <w:p>
            <w:r>
              <w:rPr>
                <w:sz w:val="18"/>
              </w:rPr>
              <w:t>A) Google MediaPipe</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El hareketi kontrolü klavye ve fareyi tamamen değiştirebilir mi?</w:t>
      </w:r>
    </w:p>
    <w:p>
      <w:r>
        <w:rPr>
          <w:b/>
          <w:color w:val="2E7D32"/>
          <w:sz w:val="20"/>
        </w:rPr>
        <w:t>Eleştirel Düşünme:</w:t>
      </w:r>
    </w:p>
    <w:p>
      <w:r>
        <w:rPr>
          <w:b/>
          <w:color w:val="2E7D32"/>
          <w:sz w:val="20"/>
        </w:rPr>
        <w:t xml:space="preserve">  1. </w:t>
      </w:r>
      <w:r>
        <w:rPr>
          <w:sz w:val="20"/>
        </w:rPr>
        <w:t>El hareketi tanıma, engelli bireyler için erişilebilirliği artırır mı yoksa bazı engel türleri için yeni bariyerler mi oluşturur?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"El Hareketi Sprite Kontrolü"</w:t>
      </w:r>
    </w:p>
    <w:p>
      <w:r>
        <w:rPr>
          <w:b/>
          <w:color w:val="1B2A4A"/>
          <w:sz w:val="20"/>
        </w:rPr>
        <w:t xml:space="preserve">Hedef: </w:t>
      </w:r>
      <w:r>
        <w:rPr>
          <w:sz w:val="20"/>
        </w:rPr>
        <w:t>El hareketleriyle sprite'ı kontrol eden program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Hand Pose Detection uzantısını ekleyin ve el algılamayı test edin</w:t>
            </w:r>
          </w:p>
        </w:tc>
        <w:tc>
          <w:tcPr>
            <w:tcW w:type="dxa" w:w="3213"/>
          </w:tcPr>
          <w:p>
            <w:r>
              <w:rPr>
                <w:sz w:val="18"/>
              </w:rPr>
              <w:t>3 dk</w:t>
            </w:r>
          </w:p>
        </w:tc>
      </w:tr>
      <w:tr>
        <w:tc>
          <w:tcPr>
            <w:tcW w:type="dxa" w:w="3213"/>
          </w:tcPr>
          <w:p>
            <w:r>
              <w:rPr>
                <w:sz w:val="18"/>
              </w:rPr>
              <w:t>2</w:t>
            </w:r>
          </w:p>
        </w:tc>
        <w:tc>
          <w:tcPr>
            <w:tcW w:type="dxa" w:w="3213"/>
          </w:tcPr>
          <w:p>
            <w:r>
              <w:rPr>
                <w:sz w:val="18"/>
              </w:rPr>
              <w:t>İşaret parmağı takibi ile sprite hareketi programlayın</w:t>
            </w:r>
          </w:p>
        </w:tc>
        <w:tc>
          <w:tcPr>
            <w:tcW w:type="dxa" w:w="3213"/>
          </w:tcPr>
          <w:p>
            <w:r>
              <w:rPr>
                <w:sz w:val="18"/>
              </w:rPr>
              <w:t>5 dk</w:t>
            </w:r>
          </w:p>
        </w:tc>
      </w:tr>
      <w:tr>
        <w:tc>
          <w:tcPr>
            <w:tcW w:type="dxa" w:w="3213"/>
          </w:tcPr>
          <w:p>
            <w:r>
              <w:rPr>
                <w:sz w:val="18"/>
              </w:rPr>
              <w:t>3</w:t>
            </w:r>
          </w:p>
        </w:tc>
        <w:tc>
          <w:tcPr>
            <w:tcW w:type="dxa" w:w="3213"/>
          </w:tcPr>
          <w:p>
            <w:r>
              <w:rPr>
                <w:sz w:val="18"/>
              </w:rPr>
              <w:t>Parmak sayma ile sprite özelliklerini (boyut, renk) kontrol edin</w:t>
            </w:r>
          </w:p>
        </w:tc>
        <w:tc>
          <w:tcPr>
            <w:tcW w:type="dxa" w:w="3213"/>
          </w:tcPr>
          <w:p>
            <w:r>
              <w:rPr>
                <w:sz w:val="18"/>
              </w:rPr>
              <w:t>5 dk</w:t>
            </w:r>
          </w:p>
        </w:tc>
      </w:tr>
      <w:tr>
        <w:tc>
          <w:tcPr>
            <w:tcW w:type="dxa" w:w="3213"/>
          </w:tcPr>
          <w:p>
            <w:r>
              <w:rPr>
                <w:sz w:val="18"/>
              </w:rPr>
              <w:t>4</w:t>
            </w:r>
          </w:p>
        </w:tc>
        <w:tc>
          <w:tcPr>
            <w:tcW w:type="dxa" w:w="3213"/>
          </w:tcPr>
          <w:p>
            <w:r>
              <w:rPr>
                <w:sz w:val="18"/>
              </w:rPr>
              <w:t>En az 3 jest komutu ile interaktif bir uygulama oluşturun</w:t>
            </w:r>
          </w:p>
        </w:tc>
        <w:tc>
          <w:tcPr>
            <w:tcW w:type="dxa" w:w="3213"/>
          </w:tcPr>
          <w:p>
            <w:r>
              <w:rPr>
                <w:sz w:val="18"/>
              </w:rPr>
              <w:t>7 dk</w:t>
            </w:r>
          </w:p>
        </w:tc>
      </w:tr>
    </w:tbl>
    <w:p/>
    <w:p>
      <w:r>
        <w:rPr>
          <w:b/>
          <w:color w:val="1B2A4A"/>
          <w:sz w:val="20"/>
        </w:rPr>
        <w:t xml:space="preserve">Tamamlanma Kriteri: </w:t>
      </w:r>
      <w:r>
        <w:rPr>
          <w:sz w:val="20"/>
        </w:rPr>
        <w:t>El hareketleriyle kontrol edilen, en az 3 farklı jest içeren çalışan bir program</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İşaret parmağıyla sprite'ı hareket ettiren program yapın</w:t>
            </w:r>
          </w:p>
        </w:tc>
      </w:tr>
      <w:tr>
        <w:tc>
          <w:tcPr>
            <w:tcW w:type="dxa" w:w="3213"/>
          </w:tcPr>
          <w:p>
            <w:r>
              <w:rPr>
                <w:sz w:val="18"/>
              </w:rPr>
              <w:t>2</w:t>
            </w:r>
          </w:p>
        </w:tc>
        <w:tc>
          <w:tcPr>
            <w:tcW w:type="dxa" w:w="3213"/>
          </w:tcPr>
          <w:p>
            <w:r>
              <w:rPr>
                <w:sz w:val="18"/>
              </w:rPr>
              <w:t>Orta</w:t>
            </w:r>
          </w:p>
        </w:tc>
        <w:tc>
          <w:tcPr>
            <w:tcW w:type="dxa" w:w="3213"/>
          </w:tcPr>
          <w:p>
            <w:r>
              <w:rPr>
                <w:sz w:val="18"/>
              </w:rPr>
              <w:t>Parmak sayısına göre sprite'ın boyutunu değiştiren program yapın</w:t>
            </w:r>
          </w:p>
        </w:tc>
      </w:tr>
      <w:tr>
        <w:tc>
          <w:tcPr>
            <w:tcW w:type="dxa" w:w="3213"/>
          </w:tcPr>
          <w:p>
            <w:r>
              <w:rPr>
                <w:sz w:val="18"/>
              </w:rPr>
              <w:t>3</w:t>
            </w:r>
          </w:p>
        </w:tc>
        <w:tc>
          <w:tcPr>
            <w:tcW w:type="dxa" w:w="3213"/>
          </w:tcPr>
          <w:p>
            <w:r>
              <w:rPr>
                <w:sz w:val="18"/>
              </w:rPr>
              <w:t>Zor</w:t>
            </w:r>
          </w:p>
        </w:tc>
        <w:tc>
          <w:tcPr>
            <w:tcW w:type="dxa" w:w="3213"/>
          </w:tcPr>
          <w:p>
            <w:r>
              <w:rPr>
                <w:sz w:val="18"/>
              </w:rPr>
              <w:t>El hareketleriyle kontrol edilen labirent oyunu geliştirin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"Dokunmatik Olmayan Kiosk"</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Pandemi sonrası hijyen bilinci arttı ve bir AVM, dokunmatik ekranlar yerine el hareketleriyle kontrol edilen bilgi kioskları kurmak istiyor. PictoBlox'ta bu kioskun prototipini tasarlayın: Menü seçimi, bilgi gösterimi ve geri dönme işlemleri el hareketleriyle yapılsın.</w:t>
            </w:r>
          </w:p>
        </w:tc>
      </w:tr>
    </w:tbl>
    <w:p/>
    <w:p>
      <w:r>
        <w:rPr>
          <w:b/>
          <w:color w:val="1B2A4A"/>
          <w:sz w:val="20"/>
        </w:rPr>
        <w:t xml:space="preserve">Beklenen Çıktı: </w:t>
      </w:r>
      <w:r>
        <w:rPr>
          <w:sz w:val="20"/>
        </w:rPr>
        <w:t>Çalışan PictoBlox kiosk prototipi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el hareketi tanıma teknolojisini, 21 el landmark noktasını, jest tanıma kavramını öğrendik ve el hareketleriyle sprite kontrol eden uygulamalar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Hand Pose Detection</w:t>
            </w:r>
          </w:p>
        </w:tc>
        <w:tc>
          <w:tcPr>
            <w:tcW w:type="dxa" w:w="4819"/>
            <w:shd w:fill="F5F5F5"/>
          </w:tcPr>
          <w:p>
            <w:r>
              <w:rPr>
                <w:b/>
                <w:color w:val="1B2A4A"/>
                <w:sz w:val="20"/>
              </w:rPr>
              <w:t xml:space="preserve">  El Landmark'ları</w:t>
            </w:r>
          </w:p>
        </w:tc>
      </w:tr>
      <w:tr>
        <w:tc>
          <w:tcPr>
            <w:tcW w:type="dxa" w:w="4819"/>
            <w:shd w:fill="F5F5F5"/>
          </w:tcPr>
          <w:p>
            <w:r>
              <w:rPr>
                <w:b/>
                <w:color w:val="1B2A4A"/>
                <w:sz w:val="20"/>
              </w:rPr>
              <w:t xml:space="preserve">  Jest Tanıma</w:t>
            </w:r>
          </w:p>
        </w:tc>
        <w:tc>
          <w:tcPr>
            <w:tcW w:type="dxa" w:w="4819"/>
            <w:shd w:fill="F5F5F5"/>
          </w:tcPr>
          <w:p>
            <w:r>
              <w:rPr>
                <w:b/>
                <w:color w:val="1B2A4A"/>
                <w:sz w:val="20"/>
              </w:rPr>
              <w:t xml:space="preserve">  Parmak Sayma</w:t>
            </w:r>
          </w:p>
        </w:tc>
      </w:tr>
      <w:tr>
        <w:tc>
          <w:tcPr>
            <w:tcW w:type="dxa" w:w="4819"/>
            <w:shd w:fill="F5F5F5"/>
          </w:tcPr>
          <w:p>
            <w:r>
              <w:rPr>
                <w:b/>
                <w:color w:val="1B2A4A"/>
                <w:sz w:val="20"/>
              </w:rPr>
              <w:t xml:space="preserve">  MediaPipe</w:t>
            </w:r>
          </w:p>
        </w:tc>
        <w:tc>
          <w:tcPr>
            <w:tcW w:type="dxa" w:w="4819"/>
            <w:shd w:fill="F5F5F5"/>
          </w:tcPr>
          <w:p>
            <w:r>
              <w:rPr>
                <w:b/>
                <w:color w:val="1B2A4A"/>
                <w:sz w:val="20"/>
              </w:rPr>
              <w:t xml:space="preserve">  Gesture-Based Interface</w:t>
            </w:r>
          </w:p>
        </w:tc>
      </w:tr>
    </w:tbl>
    <w:p/>
    <w:p>
      <w:pPr>
        <w:spacing w:before="200"/>
      </w:pPr>
      <w:r>
        <w:rPr>
          <w:b/>
          <w:color w:val="757575"/>
          <w:sz w:val="24"/>
        </w:rPr>
        <w:t xml:space="preserve">  Bir Sonraki Dersle Köprü</w:t>
      </w:r>
    </w:p>
    <w:p>
      <w:r>
        <w:rPr>
          <w:sz w:val="20"/>
        </w:rPr>
        <w:t>Bir sonraki derste yüz tanıma konusuna geçeceğiz ve yüz özelliklerini algılayan uygulamalar geliştireceğiz.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PictoBlox'ta el hareketleriyle kontrol edilen bir boyama programı yapın: İşaret parmağıyla çizin, yumrukla durun, açık elle silin. En az 3 farklı renk seçeneği ekleyin.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Webcam'lerin çalıştığını doğrulayın</w:t>
      </w:r>
    </w:p>
    <w:p>
      <w:pPr>
        <w:pStyle w:val="ListBullet"/>
      </w:pPr>
      <w:r>
        <w:rPr>
          <w:sz w:val="20"/>
        </w:rPr>
        <w:t>El hareketi referans kartlarını hazırlayın (21 nokta şeması)</w:t>
      </w:r>
    </w:p>
    <w:p>
      <w:pPr>
        <w:pStyle w:val="ListBullet"/>
      </w:pPr>
      <w:r>
        <w:rPr>
          <w:sz w:val="20"/>
        </w:rPr>
        <w:t>Ortam aydınlatmasının yeterli olduğundan emin olun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El takibi titreşimli olabilir</w:t>
            </w:r>
          </w:p>
        </w:tc>
        <w:tc>
          <w:tcPr>
            <w:tcW w:type="dxa" w:w="4819"/>
          </w:tcPr>
          <w:p>
            <w:r>
              <w:rPr>
                <w:sz w:val="18"/>
              </w:rPr>
              <w:t>Elin kameraya yakın ve düzgün aydınlatılmış olmasını sağlayın</w:t>
            </w:r>
          </w:p>
        </w:tc>
      </w:tr>
      <w:tr>
        <w:tc>
          <w:tcPr>
            <w:tcW w:type="dxa" w:w="4819"/>
          </w:tcPr>
          <w:p>
            <w:r>
              <w:rPr>
                <w:sz w:val="18"/>
              </w:rPr>
              <w:t>Sol/sağ el karışabilir</w:t>
            </w:r>
          </w:p>
        </w:tc>
        <w:tc>
          <w:tcPr>
            <w:tcW w:type="dxa" w:w="4819"/>
          </w:tcPr>
          <w:p>
            <w:r>
              <w:rPr>
                <w:sz w:val="18"/>
              </w:rPr>
              <w:t>Tek el ile başlayın, sonra çift el deneyin</w:t>
            </w:r>
          </w:p>
        </w:tc>
      </w:tr>
    </w:tbl>
    <w:p/>
    <w:p>
      <w:r>
        <w:rPr>
          <w:b/>
          <w:color w:val="1B2A4A"/>
          <w:sz w:val="20"/>
        </w:rPr>
        <w:t xml:space="preserve">Zaman Yönetimi: </w:t>
      </w:r>
      <w:r>
        <w:rPr>
          <w:sz w:val="20"/>
        </w:rPr>
        <w:t>Keşif ve uygulama aşamalarına eşit süre ayırın; el takibinin deneyimlenmesi önemlidir.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Webcam sorunu varsa önceden kaydedilmiş el hareketi demosu gösterilip tartışma yapılabilir.</w:t>
            </w:r>
          </w:p>
        </w:tc>
      </w:tr>
    </w:tbl>
    <w:p/>
    <w:p>
      <w:r>
        <w:br w:type="page"/>
      </w:r>
    </w:p>
    <w:p>
      <w:pPr>
        <w:jc w:val="center"/>
      </w:pPr>
      <w:r>
        <w:rPr>
          <w:b/>
          <w:color w:val="1B2A4A"/>
          <w:sz w:val="36"/>
        </w:rPr>
        <w:t>━━━  22. SAAT  ━━━</w:t>
      </w:r>
    </w:p>
    <w:p>
      <w:pPr>
        <w:jc w:val="center"/>
      </w:pPr>
      <w:r>
        <w:rPr>
          <w:color w:val="2C6FAD"/>
          <w:sz w:val="32"/>
        </w:rPr>
        <w:t>Yüz Tanıma ve Yüz Özelliklerini Algılama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PictoBlox'ta Face Detection uzantısını kullanarak yüz algılama, yüz hatları çıkarma ve yüz özelliklerini analiz eden uygulama geliştirir.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M3-K10</w:t>
            </w:r>
          </w:p>
        </w:tc>
        <w:tc>
          <w:tcPr>
            <w:tcW w:type="dxa" w:w="3213"/>
          </w:tcPr>
          <w:p>
            <w:r>
              <w:rPr>
                <w:sz w:val="18"/>
              </w:rPr>
              <w:t>Yüz tanıma teknolojisinin çalışma mantığını ve aşamalarını açıklar</w:t>
            </w:r>
          </w:p>
        </w:tc>
        <w:tc>
          <w:tcPr>
            <w:tcW w:type="dxa" w:w="3213"/>
          </w:tcPr>
          <w:p>
            <w:r>
              <w:rPr>
                <w:sz w:val="18"/>
              </w:rPr>
              <w:t>Kavrama</w:t>
            </w:r>
          </w:p>
        </w:tc>
      </w:tr>
      <w:tr>
        <w:tc>
          <w:tcPr>
            <w:tcW w:type="dxa" w:w="3213"/>
          </w:tcPr>
          <w:p>
            <w:r>
              <w:rPr>
                <w:sz w:val="18"/>
              </w:rPr>
              <w:t>M3-K11</w:t>
            </w:r>
          </w:p>
        </w:tc>
        <w:tc>
          <w:tcPr>
            <w:tcW w:type="dxa" w:w="3213"/>
          </w:tcPr>
          <w:p>
            <w:r>
              <w:rPr>
                <w:sz w:val="18"/>
              </w:rPr>
              <w:t>PictoBlox Face Detection uzantısıyla yüz algılama ve yüz hatları çıkarma programı oluşturur</w:t>
            </w:r>
          </w:p>
        </w:tc>
        <w:tc>
          <w:tcPr>
            <w:tcW w:type="dxa" w:w="3213"/>
          </w:tcPr>
          <w:p>
            <w:r>
              <w:rPr>
                <w:sz w:val="18"/>
              </w:rPr>
              <w:t>Uygulama</w:t>
            </w:r>
          </w:p>
        </w:tc>
      </w:tr>
      <w:tr>
        <w:tc>
          <w:tcPr>
            <w:tcW w:type="dxa" w:w="3213"/>
          </w:tcPr>
          <w:p>
            <w:r>
              <w:rPr>
                <w:sz w:val="18"/>
              </w:rPr>
              <w:t>M3-K12</w:t>
            </w:r>
          </w:p>
        </w:tc>
        <w:tc>
          <w:tcPr>
            <w:tcW w:type="dxa" w:w="3213"/>
          </w:tcPr>
          <w:p>
            <w:r>
              <w:rPr>
                <w:sz w:val="18"/>
              </w:rPr>
              <w:t>Yüz özelliklerini (göz, burun, ağız konumları) kullanan interaktif uygulama geliştirir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PictoBlox temel ve YZ uzantı kullanımı (Saat 19-21)</w:t>
      </w:r>
    </w:p>
    <w:p>
      <w:pPr>
        <w:spacing w:before="200"/>
      </w:pPr>
      <w:r>
        <w:rPr>
          <w:b/>
          <w:color w:val="757575"/>
          <w:sz w:val="24"/>
        </w:rPr>
        <w:t xml:space="preserve">  Öğrencinin Bilmesi Gerekenler</w:t>
      </w:r>
    </w:p>
    <w:p>
      <w:pPr>
        <w:pStyle w:val="ListBullet"/>
      </w:pPr>
      <w:r>
        <w:rPr>
          <w:sz w:val="20"/>
        </w:rPr>
        <w:t>PictoBlox YZ uzantılarının eklenmesi ve kullanımı</w:t>
      </w:r>
    </w:p>
    <w:p>
      <w:pPr>
        <w:pStyle w:val="ListBullet"/>
      </w:pPr>
      <w:r>
        <w:rPr>
          <w:sz w:val="20"/>
        </w:rPr>
        <w:t>El hareketi tanıma deneyimi</w:t>
      </w:r>
    </w:p>
    <w:p>
      <w:pPr>
        <w:pStyle w:val="ListBullet"/>
      </w:pPr>
      <w:r>
        <w:rPr>
          <w:sz w:val="20"/>
        </w:rPr>
        <w:t>Koşul ve değişken kullanımı</w:t>
      </w:r>
    </w:p>
    <w:p>
      <w:pPr>
        <w:spacing w:before="200"/>
      </w:pPr>
      <w:r>
        <w:rPr>
          <w:b/>
          <w:color w:val="757575"/>
          <w:sz w:val="24"/>
        </w:rPr>
        <w:t xml:space="preserve">  Olası Kavram Yanılgıları</w:t>
      </w:r>
    </w:p>
    <w:p>
      <w:pPr>
        <w:pStyle w:val="ListBullet"/>
      </w:pPr>
      <w:r>
        <w:rPr>
          <w:sz w:val="20"/>
        </w:rPr>
        <w:t>Yüz tanıma ve yüz algılama aynı şeydir - Yüz algılama (detection) yüzün varlığını tespit eder; yüz tanıma (recognition) kimin yüzü olduğunu belirler</w:t>
      </w:r>
    </w:p>
    <w:p>
      <w:pPr>
        <w:pStyle w:val="ListBullet"/>
      </w:pPr>
      <w:r>
        <w:rPr>
          <w:sz w:val="20"/>
        </w:rPr>
        <w:t>Yüz tanıma %100 doğrudur - Işık, açı, maske, gözlük gibi faktörler doğruluğu etkiler</w:t>
      </w:r>
    </w:p>
    <w:p>
      <w:pPr>
        <w:spacing w:before="200"/>
      </w:pPr>
      <w:r>
        <w:rPr>
          <w:b/>
          <w:color w:val="757575"/>
          <w:sz w:val="24"/>
        </w:rPr>
        <w:t xml:space="preserve">  Hazırlık Materyalleri</w:t>
      </w:r>
    </w:p>
    <w:p>
      <w:pPr>
        <w:pStyle w:val="ListBullet"/>
      </w:pPr>
      <w:r>
        <w:rPr>
          <w:sz w:val="20"/>
        </w:rPr>
        <w:t>PictoBlox yüklü bilgisayar</w:t>
      </w:r>
    </w:p>
    <w:p>
      <w:pPr>
        <w:pStyle w:val="ListBullet"/>
      </w:pPr>
      <w:r>
        <w:rPr>
          <w:sz w:val="20"/>
        </w:rPr>
        <w:t>Webcam</w:t>
      </w:r>
    </w:p>
    <w:p>
      <w:pPr>
        <w:pStyle w:val="ListBullet"/>
      </w:pPr>
      <w:r>
        <w:rPr>
          <w:sz w:val="20"/>
        </w:rPr>
        <w:t>Projeksiyon cihazı</w:t>
      </w:r>
    </w:p>
    <w:p>
      <w:pPr>
        <w:pStyle w:val="ListBullet"/>
      </w:pPr>
      <w:r>
        <w:rPr>
          <w:sz w:val="20"/>
        </w:rPr>
        <w:t>Yüz anatomisi görseli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Telefonunuzu yüzünüzle açabiliyorsunuz, sosyal medya otomatik olarak yüzünüzü etiketleyebiliyor, bazı ülkelerde havalimanlarında yüzünüzle pasaport kontrolünden geçebiliyorsunuz. Bu teknoloji nasıl çalışıyor? Bugün yüz tanıma teknolojisinin perde arkasına bakacağız!</w:t>
      </w:r>
    </w:p>
    <w:p>
      <w:r>
        <w:rPr>
          <w:b/>
          <w:color w:val="1B2A4A"/>
          <w:sz w:val="20"/>
        </w:rPr>
        <w:t xml:space="preserve">Günlük Hayat Bağlantısı: </w:t>
      </w:r>
      <w:r>
        <w:rPr>
          <w:sz w:val="20"/>
        </w:rPr>
        <w:t>İnsanlar yüzleri tanımakta doğuştan yeteneklidir - bir bebeğin bile annesinin yüzünü ayırt edebildiği bilinir. YZ yüz tanıma da benzer bir süreç izler: Yüzün geometrik özelliklerini (gözler arası mesafe, burun şekli, çene hattı) ölçer ve bu 'yüz haritasını' bir kimlik gibi kullanır.</w:t>
      </w:r>
    </w:p>
    <w:p>
      <w:pPr>
        <w:spacing w:before="200"/>
      </w:pPr>
      <w:r>
        <w:rPr>
          <w:b/>
          <w:color w:val="2C6FAD"/>
          <w:sz w:val="24"/>
        </w:rPr>
        <w:t xml:space="preserve">  Ön Bilgi Yoklama Soruları</w:t>
      </w:r>
    </w:p>
    <w:p>
      <w:r>
        <w:rPr>
          <w:b/>
          <w:color w:val="2C6FAD"/>
          <w:sz w:val="20"/>
        </w:rPr>
        <w:t xml:space="preserve">  1. </w:t>
      </w:r>
      <w:r>
        <w:rPr>
          <w:sz w:val="20"/>
        </w:rPr>
        <w:t>Yüz tanıma teknolojisini nerede kullanıyorsunuz?</w:t>
      </w:r>
    </w:p>
    <w:p>
      <w:r>
        <w:rPr>
          <w:b/>
          <w:color w:val="2C6FAD"/>
          <w:sz w:val="20"/>
        </w:rPr>
        <w:t xml:space="preserve">  2. </w:t>
      </w:r>
      <w:r>
        <w:rPr>
          <w:sz w:val="20"/>
        </w:rPr>
        <w:t>Yüz algılama ile yüz tanıma arasındaki fark ne olabilir?</w:t>
      </w:r>
    </w:p>
    <w:p>
      <w:pPr>
        <w:spacing w:before="200"/>
      </w:pPr>
      <w:r>
        <w:rPr>
          <w:b/>
          <w:color w:val="2C6FAD"/>
          <w:sz w:val="24"/>
        </w:rPr>
        <w:t xml:space="preserve">  Motivasyon Etkinliği: "Yüz Haritası Keşfi"</w:t>
      </w:r>
    </w:p>
    <w:p>
      <w:r>
        <w:rPr>
          <w:b/>
          <w:color w:val="1B2A4A"/>
          <w:sz w:val="20"/>
        </w:rPr>
        <w:t xml:space="preserve">Açıklama: </w:t>
      </w:r>
      <w:r>
        <w:rPr>
          <w:sz w:val="20"/>
        </w:rPr>
        <w:t>Kursiyerler webcam'de yüzlerindeki algılanan noktaları ve hatları gözlemler.</w:t>
      </w:r>
    </w:p>
    <w:p>
      <w:r>
        <w:rPr>
          <w:b/>
          <w:color w:val="1B2A4A"/>
          <w:sz w:val="20"/>
        </w:rPr>
        <w:t xml:space="preserve">Yönerge: </w:t>
      </w:r>
      <w:r>
        <w:rPr>
          <w:sz w:val="20"/>
        </w:rPr>
        <w:t>Eğitmen Face Detection uzantısını açar. Kursiyerler: 1) Yüz landmark noktalarını gözlemler, 2) Farklı ifadeler yapar (gülümseme, kaş çatma), 3) Gözlük takıp çıkartır, 4) Yüzünü yarı kapatır. Her durumda algılama performansını not eder.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okul devamsızlık sorununu çözmek için yüz tanıma ile otomatik yoklama sistemi kurmak istiyor. Bu etik midir? Hangi sorunlar yaşanabilir?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"Yüz Algılama Laboratuvarı"</w:t>
      </w:r>
    </w:p>
    <w:p>
      <w:r>
        <w:rPr>
          <w:b/>
          <w:color w:val="1B2A4A"/>
          <w:sz w:val="20"/>
        </w:rPr>
        <w:t xml:space="preserve">Türü: </w:t>
      </w:r>
      <w:r>
        <w:rPr>
          <w:sz w:val="20"/>
        </w:rPr>
        <w:t>Bireysel uygulama</w:t>
      </w:r>
    </w:p>
    <w:p>
      <w:r>
        <w:rPr>
          <w:b/>
          <w:color w:val="1B2A4A"/>
          <w:sz w:val="20"/>
        </w:rPr>
        <w:t xml:space="preserve">Amacı: </w:t>
      </w:r>
      <w:r>
        <w:rPr>
          <w:sz w:val="20"/>
        </w:rPr>
        <w:t>Face Detection uzantısının özelliklerini keşfetme ve yüz hatlarını anlama</w:t>
      </w:r>
    </w:p>
    <w:p>
      <w:r>
        <w:rPr>
          <w:b/>
          <w:color w:val="1B2A4A"/>
          <w:sz w:val="20"/>
        </w:rPr>
        <w:t xml:space="preserve">Malzemeler: </w:t>
      </w:r>
      <w:r>
        <w:rPr>
          <w:sz w:val="20"/>
        </w:rPr>
        <w:t>PictoBlox yüklü bilgisayar, webcam</w:t>
      </w:r>
    </w:p>
    <w:p>
      <w:pPr>
        <w:spacing w:before="200"/>
      </w:pPr>
      <w:r>
        <w:rPr>
          <w:b/>
          <w:color w:val="007A7A"/>
          <w:sz w:val="24"/>
        </w:rPr>
        <w:t xml:space="preserve">  Yönerge Adımları</w:t>
      </w:r>
    </w:p>
    <w:p>
      <w:r>
        <w:rPr>
          <w:b/>
          <w:color w:val="007A7A"/>
          <w:sz w:val="20"/>
        </w:rPr>
        <w:t xml:space="preserve">  1. </w:t>
      </w:r>
      <w:r>
        <w:rPr>
          <w:sz w:val="20"/>
        </w:rPr>
        <w:t>Face Detection uzantısını ekleyin ve yüz algılamayı başlatın</w:t>
      </w:r>
    </w:p>
    <w:p>
      <w:r>
        <w:rPr>
          <w:b/>
          <w:color w:val="007A7A"/>
          <w:sz w:val="20"/>
        </w:rPr>
        <w:t xml:space="preserve">  2. </w:t>
      </w:r>
      <w:r>
        <w:rPr>
          <w:sz w:val="20"/>
        </w:rPr>
        <w:t>Yüz landmark noktalarını (göz, burun, ağız, kaş, çene) gözlemleyin</w:t>
      </w:r>
    </w:p>
    <w:p>
      <w:r>
        <w:rPr>
          <w:b/>
          <w:color w:val="007A7A"/>
          <w:sz w:val="20"/>
        </w:rPr>
        <w:t xml:space="preserve">  3. </w:t>
      </w:r>
      <w:r>
        <w:rPr>
          <w:sz w:val="20"/>
        </w:rPr>
        <w:t>Birden fazla yüzün aynı anda algılanmasını test edin</w:t>
      </w:r>
    </w:p>
    <w:p>
      <w:r>
        <w:rPr>
          <w:b/>
          <w:color w:val="007A7A"/>
          <w:sz w:val="20"/>
        </w:rPr>
        <w:t xml:space="preserve">  4. </w:t>
      </w:r>
      <w:r>
        <w:rPr>
          <w:sz w:val="20"/>
        </w:rPr>
        <w:t>Yüz özelliklerinin koordinatlarını değişkenlere kaydedin</w:t>
      </w:r>
    </w:p>
    <w:p>
      <w:r>
        <w:rPr>
          <w:b/>
          <w:color w:val="1B2A4A"/>
          <w:sz w:val="20"/>
        </w:rPr>
        <w:t xml:space="preserve">Öğrenci Rolü: </w:t>
      </w:r>
      <w:r>
        <w:rPr>
          <w:sz w:val="20"/>
        </w:rPr>
        <w:t>Yüz algılama özelliklerini keşfeder, farklı koşullarda test eder</w:t>
      </w:r>
    </w:p>
    <w:p>
      <w:r>
        <w:rPr>
          <w:b/>
          <w:color w:val="1B2A4A"/>
          <w:sz w:val="20"/>
        </w:rPr>
        <w:t xml:space="preserve">Öğretmen Rolü: </w:t>
      </w:r>
      <w:r>
        <w:rPr>
          <w:sz w:val="20"/>
        </w:rPr>
        <w:t>Yüz landmark noktalarını açıklar, algılama sınırlamalarını tartışır</w:t>
      </w:r>
    </w:p>
    <w:p>
      <w:r>
        <w:rPr>
          <w:b/>
          <w:color w:val="1B2A4A"/>
          <w:sz w:val="20"/>
        </w:rPr>
        <w:t xml:space="preserve">Beklenen Ürün: </w:t>
      </w:r>
      <w:r>
        <w:rPr>
          <w:sz w:val="20"/>
        </w:rPr>
        <w:t>Yüz algılama gözlem raporu ve koşul analizi</w:t>
      </w:r>
    </w:p>
    <w:p>
      <w:pPr>
        <w:spacing w:before="200"/>
      </w:pPr>
      <w:r>
        <w:rPr>
          <w:b/>
          <w:color w:val="007A7A"/>
          <w:sz w:val="24"/>
        </w:rPr>
        <w:t xml:space="preserve">  Araştırma Soruları</w:t>
      </w:r>
    </w:p>
    <w:p>
      <w:r>
        <w:rPr>
          <w:b/>
          <w:color w:val="007A7A"/>
          <w:sz w:val="20"/>
        </w:rPr>
        <w:t xml:space="preserve">  1. </w:t>
      </w:r>
      <w:r>
        <w:rPr>
          <w:sz w:val="20"/>
        </w:rPr>
        <w:t>Yüz algılama ile yüz tanıma arasındaki teknik fark nedir?</w:t>
      </w:r>
    </w:p>
    <w:p>
      <w:r>
        <w:rPr>
          <w:b/>
          <w:color w:val="007A7A"/>
          <w:sz w:val="20"/>
        </w:rPr>
        <w:t xml:space="preserve">  2. </w:t>
      </w:r>
      <w:r>
        <w:rPr>
          <w:sz w:val="20"/>
        </w:rPr>
        <w:t>Yüz tanıma sistemleri hangi koşullarda başarısız olur?</w:t>
      </w:r>
    </w:p>
    <w:p>
      <w:r>
        <w:rPr>
          <w:b/>
          <w:color w:val="1B2A4A"/>
          <w:sz w:val="20"/>
        </w:rPr>
        <w:t xml:space="preserve">Grupla Çalışma Kuralları: </w:t>
      </w:r>
      <w:r>
        <w:rPr>
          <w:sz w:val="20"/>
        </w:rPr>
        <w:t>Gizlilik ve etik kurallara dikkat edin; izinsiz yüz fotoğrafı kaydetmeyin.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Yüz Algılama (Face Detection)</w:t>
            </w:r>
          </w:p>
        </w:tc>
        <w:tc>
          <w:tcPr>
            <w:tcW w:type="dxa" w:w="2409"/>
          </w:tcPr>
          <w:p>
            <w:r>
              <w:rPr>
                <w:sz w:val="18"/>
              </w:rPr>
              <w:t>Bir görüntüde yüz olup olmadığını tespit eden ve yüzün konumunu belirleyen YZ teknolojisi</w:t>
            </w:r>
          </w:p>
        </w:tc>
        <w:tc>
          <w:tcPr>
            <w:tcW w:type="dxa" w:w="2409"/>
          </w:tcPr>
          <w:p>
            <w:r>
              <w:rPr>
                <w:sz w:val="18"/>
              </w:rPr>
              <w:t>Kamera uygulamalarında otomatik odaklama, güvenlik kamerası, video konferans</w:t>
            </w:r>
          </w:p>
        </w:tc>
        <w:tc>
          <w:tcPr>
            <w:tcW w:type="dxa" w:w="2409"/>
          </w:tcPr>
          <w:p>
            <w:r>
              <w:rPr>
                <w:sz w:val="18"/>
              </w:rPr>
              <w:t>Yüzün varlığını tespit eder ama kimin yüzü olduğunu belirlemez - bu yüz tanıma (recognition) aşamasıdır</w:t>
            </w:r>
          </w:p>
        </w:tc>
      </w:tr>
      <w:tr>
        <w:tc>
          <w:tcPr>
            <w:tcW w:type="dxa" w:w="2409"/>
          </w:tcPr>
          <w:p>
            <w:r>
              <w:rPr>
                <w:sz w:val="18"/>
              </w:rPr>
              <w:t>Yüz Landmark'ları</w:t>
            </w:r>
          </w:p>
        </w:tc>
        <w:tc>
          <w:tcPr>
            <w:tcW w:type="dxa" w:w="2409"/>
          </w:tcPr>
          <w:p>
            <w:r>
              <w:rPr>
                <w:sz w:val="18"/>
              </w:rPr>
              <w:t>Yüz üzerindeki anatomik referans noktaları (göz köşeleri, burun ucu, dudak kenarları, kaş, çene hattı)</w:t>
            </w:r>
          </w:p>
        </w:tc>
        <w:tc>
          <w:tcPr>
            <w:tcW w:type="dxa" w:w="2409"/>
          </w:tcPr>
          <w:p>
            <w:r>
              <w:rPr>
                <w:sz w:val="18"/>
              </w:rPr>
              <w:t>68 veya 468 nokta modelleri; PictoBlox temel noktaları kullanır</w:t>
            </w:r>
          </w:p>
        </w:tc>
        <w:tc>
          <w:tcPr>
            <w:tcW w:type="dxa" w:w="2409"/>
          </w:tcPr>
          <w:p>
            <w:r>
              <w:rPr>
                <w:sz w:val="18"/>
              </w:rPr>
              <w:t>Bu noktalar yüz ifadesi analizi, yaş tahmini ve yüz tanıma için kullanılır</w:t>
            </w:r>
          </w:p>
        </w:tc>
      </w:tr>
      <w:tr>
        <w:tc>
          <w:tcPr>
            <w:tcW w:type="dxa" w:w="2409"/>
          </w:tcPr>
          <w:p>
            <w:r>
              <w:rPr>
                <w:sz w:val="18"/>
              </w:rPr>
              <w:t>Yüz Tanıma (Face Recognition)</w:t>
            </w:r>
          </w:p>
        </w:tc>
        <w:tc>
          <w:tcPr>
            <w:tcW w:type="dxa" w:w="2409"/>
          </w:tcPr>
          <w:p>
            <w:r>
              <w:rPr>
                <w:sz w:val="18"/>
              </w:rPr>
              <w:t>Algılanan yüzün kime ait olduğunu belirleyen teknoloji; yüzün geometrik özelliklerini bir 'yüz vektörüne' dönüştürür</w:t>
            </w:r>
          </w:p>
        </w:tc>
        <w:tc>
          <w:tcPr>
            <w:tcW w:type="dxa" w:w="2409"/>
          </w:tcPr>
          <w:p>
            <w:r>
              <w:rPr>
                <w:sz w:val="18"/>
              </w:rPr>
              <w:t>iPhone Face ID, Facebook otomatik etiketleme, güvenlik sistemleri</w:t>
            </w:r>
          </w:p>
        </w:tc>
        <w:tc>
          <w:tcPr>
            <w:tcW w:type="dxa" w:w="2409"/>
          </w:tcPr>
          <w:p>
            <w:r>
              <w:rPr>
                <w:sz w:val="18"/>
              </w:rPr>
              <w:t>Gizlilik ve etik açıdan en tartışmalı YZ uygulamalarından biridir</w:t>
            </w:r>
          </w:p>
        </w:tc>
      </w:tr>
      <w:tr>
        <w:tc>
          <w:tcPr>
            <w:tcW w:type="dxa" w:w="2409"/>
          </w:tcPr>
          <w:p>
            <w:r>
              <w:rPr>
                <w:sz w:val="18"/>
              </w:rPr>
              <w:t>Yüz Doğrulama vs Yüz Tanıma</w:t>
            </w:r>
          </w:p>
        </w:tc>
        <w:tc>
          <w:tcPr>
            <w:tcW w:type="dxa" w:w="2409"/>
          </w:tcPr>
          <w:p>
            <w:r>
              <w:rPr>
                <w:sz w:val="18"/>
              </w:rPr>
              <w:t>Doğrulama (verification): 'Bu kişi X mi?' sorusunu yanıtlar (1:1 karşılaştırma). Tanıma (identification): 'Bu kişi kim?' sorusunu yanıtlar (1:N karşılaştırma)</w:t>
            </w:r>
          </w:p>
        </w:tc>
        <w:tc>
          <w:tcPr>
            <w:tcW w:type="dxa" w:w="2409"/>
          </w:tcPr>
          <w:p>
            <w:r>
              <w:rPr>
                <w:sz w:val="18"/>
              </w:rPr>
              <w:t>Doğrulama: Telefon kilidi açma. Tanıma: Güvenlik kamerası veritabanı tarama.</w:t>
            </w:r>
          </w:p>
        </w:tc>
        <w:tc>
          <w:tcPr>
            <w:tcW w:type="dxa" w:w="2409"/>
          </w:tcPr>
          <w:p>
            <w:r>
              <w:rPr>
                <w:sz w:val="18"/>
              </w:rPr>
              <w:t>Doğrulama daha güvenilir ve gizlilik açısından daha az risklidir</w:t>
            </w:r>
          </w:p>
        </w:tc>
      </w:tr>
    </w:tbl>
    <w:p/>
    <w:p>
      <w:pPr>
        <w:spacing w:before="200"/>
      </w:pPr>
      <w:r>
        <w:rPr>
          <w:b/>
          <w:color w:val="E65C00"/>
          <w:sz w:val="24"/>
        </w:rPr>
        <w:t xml:space="preserve">  Konu Anlatımı</w:t>
      </w:r>
    </w:p>
    <w:p>
      <w:r>
        <w:rPr>
          <w:sz w:val="20"/>
        </w:rPr>
        <w:t>Yüz Tanıma Teknolojisi Nasıl Çalışır? Aşama 1 - Yüz Algılama: Görüntüde yüz bölgesi tespit edilir (sınırlayıcı kutu). Aşama 2 - Yüz Hizalama: Yüz düzleştirilir (eğiklik düzeltme). Aşama 3 - Özellik Çıkarma: Yüz landmark noktaları belirlenir ve geometrik özellikler hesaplanır. Aşama 4 - Yüz Kodlama: Yüz özellikleri matematiksel bir vektöre (128 veya 512 boyutlu) dönüştürülür. Aşama 5 - Eşleştirme: Yüz vektörü veritabanındaki vektörlerle karşılaştırılır.</w:t>
      </w:r>
    </w:p>
    <w:p>
      <w:r>
        <w:rPr>
          <w:sz w:val="20"/>
        </w:rPr>
        <w:t>PictoBlox'ta Face Detection Blokları: 'turn on face detection': Yüz algılamayı başlatır. 'when face detected': Yüz algılandığında tetiklenen olay. 'x position of face': Algılanan yüzün x koordinatı. 'y position of face': Algılanan yüzün y koordinatı. 'width of face': Algılanan yüzün genişliği. 'height of face': Algılanan yüzün yüksekliği. 'number of faces detected': Algılanan yüz sayısı. 'is face detected?': Yüz algılanıp algılanmadığı. Bu bloklar ile yüz konumu, boyutu ve sayısı takip edilebilir.</w:t>
      </w:r>
    </w:p>
    <w:p>
      <w:r>
        <w:rPr>
          <w:sz w:val="20"/>
        </w:rPr>
        <w:t>Yüz Tanıma Uygulama Alanları: Güvenlik: Havalimanı, sınır kapısı kimlik doğrulama. Akıllı Telefon: Face ID ile kilid açma. Sosyal Medya: Otomatik yüz etiketleme. Perakende: VIP müşteri tanıma. Sağlık: Genetik hastalık tespiti (yüz dismorfizmi). Eğlence: Snapchat/Instagram filtreleri. Eğitim: Otomatik yoklama sistemleri.</w:t>
      </w:r>
    </w:p>
    <w:p>
      <w:r>
        <w:rPr>
          <w:sz w:val="20"/>
        </w:rPr>
        <w:t>Yüz Tanıma ve Etik: Yüz tanıma en tartışmalı YZ teknolojilerinden biridir. Gizlilik: Kamuya açık alanda izinsiz yüz tarama. Önyargı: Koyu tenli bireylerde ve kadınlarda daha yüksek hata oranı. Gözetim: Otoriter rejimler tarafından toplumsal kontrol aracı olarak kullanılma riski. İzin: Bireylerin yüz verilerinin nasıl kullanıldığını bilme hakkı. Düzenleme: AB AI Act yüz tanımayı 'yüksek riskli' YZ olarak sınıflandırır. San Francisco gibi şehirler polis yüz tanımasını yasaklamıştır.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Yüz takipçi sprite</w:t>
            </w:r>
          </w:p>
        </w:tc>
        <w:tc>
          <w:tcPr>
            <w:tcW w:type="dxa" w:w="3213"/>
          </w:tcPr>
          <w:p>
            <w:r>
              <w:rPr>
                <w:sz w:val="18"/>
              </w:rPr>
              <w:t>Program: Bayrak tıklandığında → Yüz algılamayı aç → Sürekli tekrar [Eğer yüz algılandıysa → x = 'x position of face' → y = 'y position of face' → sprite'ı (x, y) konumuna git → 'Seni görüyorum!' de]. Sonuç: Sprite yüzünüzü takip eder ve mesaj gösterir. İleri seviye: Yüz boyutuna göre sprite boyutunu değiştirin (yaklaşınca büyüsün, uzaklaşınca küçülsün).</w:t>
            </w:r>
          </w:p>
        </w:tc>
        <w:tc>
          <w:tcPr>
            <w:tcW w:type="dxa" w:w="3213"/>
          </w:tcPr>
          <w:p>
            <w:r>
              <w:rPr>
                <w:sz w:val="18"/>
              </w:rPr>
              <w:t>Yüz koordinatları sprite konumuna aktarılır</w:t>
            </w:r>
          </w:p>
        </w:tc>
      </w:tr>
      <w:tr>
        <w:tc>
          <w:tcPr>
            <w:tcW w:type="dxa" w:w="3213"/>
          </w:tcPr>
          <w:p>
            <w:r>
              <w:rPr>
                <w:sz w:val="18"/>
              </w:rPr>
              <w:t>Kişi sayacı</w:t>
            </w:r>
          </w:p>
        </w:tc>
        <w:tc>
          <w:tcPr>
            <w:tcW w:type="dxa" w:w="3213"/>
          </w:tcPr>
          <w:p>
            <w:r>
              <w:rPr>
                <w:sz w:val="18"/>
              </w:rPr>
              <w:t>Program: Algılanan yüz sayısını takip eden sistem. Bayrak tıklandığında → Yüz algılamayı aç → Sürekli tekrar [sayi = 'number of faces detected' → 'Görüntüde ' + sayi + ' kişi var' de]. Kullanım: Sınıftaki öğrenci sayısını otomatik saymak, kalabalık alanları izlemek.</w:t>
            </w:r>
          </w:p>
        </w:tc>
        <w:tc>
          <w:tcPr>
            <w:tcW w:type="dxa" w:w="3213"/>
          </w:tcPr>
          <w:p>
            <w:r>
              <w:rPr>
                <w:sz w:val="18"/>
              </w:rPr>
              <w:t>Yüz sayısı ile basit kalabalık analizi yapılabilir</w:t>
            </w:r>
          </w:p>
        </w:tc>
      </w:tr>
      <w:tr>
        <w:tc>
          <w:tcPr>
            <w:tcW w:type="dxa" w:w="3213"/>
          </w:tcPr>
          <w:p>
            <w:r>
              <w:rPr>
                <w:sz w:val="18"/>
              </w:rPr>
              <w:t>Dijital ayna ve filtre</w:t>
            </w:r>
          </w:p>
        </w:tc>
        <w:tc>
          <w:tcPr>
            <w:tcW w:type="dxa" w:w="3213"/>
          </w:tcPr>
          <w:p>
            <w:r>
              <w:rPr>
                <w:sz w:val="18"/>
              </w:rPr>
              <w:t>Program: Yüzün konumuna göre dijital aksesuar (şapka, gözlük) yerleştirme. Bayrak tıklandığında → Yüz algılamayı aç → Sürekli tekrar [şapka sprite'ını yüzün üst kısmına yerleştir (x=face x, y=face y + face height/2) → şapka boyutunu yüz genişliğine göre ayarla]. Sonuç: Snapchat benzeri yüz filtresi deneyimi.</w:t>
            </w:r>
          </w:p>
        </w:tc>
        <w:tc>
          <w:tcPr>
            <w:tcW w:type="dxa" w:w="3213"/>
          </w:tcPr>
          <w:p>
            <w:r>
              <w:rPr>
                <w:sz w:val="18"/>
              </w:rPr>
              <w:t>Yüz koordinatları ile AR benzeri deneyim oluşturulabilir</w:t>
            </w:r>
          </w:p>
        </w:tc>
      </w:tr>
    </w:tbl>
    <w:p/>
    <w:p>
      <w:pPr>
        <w:spacing w:before="200"/>
      </w:pPr>
      <w:r>
        <w:rPr>
          <w:b/>
          <w:color w:val="E65C00"/>
          <w:sz w:val="24"/>
        </w:rPr>
        <w:t xml:space="preserve">  Analoji ve Benzetmeler</w:t>
      </w:r>
    </w:p>
    <w:p>
      <w:r>
        <w:rPr>
          <w:b/>
          <w:color w:val="E65C00"/>
          <w:sz w:val="20"/>
        </w:rPr>
        <w:t xml:space="preserve">  1. </w:t>
      </w:r>
      <w:r>
        <w:rPr>
          <w:sz w:val="20"/>
        </w:rPr>
        <w:t>Yüz tanıma bir portre ressamının çalışma yöntemine benzer: Ressam yüzün önemli özelliklerini (gözler arası mesafe, burun şekli, çene açısı) ölçer ve bunları tuvale aktarır. YZ de yüzün geometrik özelliklerini ölçer ve matematiksel bir 'portreye' (yüz vektörü) dönüştürür. İki portreyi karşılaştırmak = iki yüz vektörünü karşılaştırmak.</w:t>
      </w:r>
    </w:p>
    <w:p>
      <w:pPr>
        <w:spacing w:before="200"/>
      </w:pPr>
      <w:r>
        <w:rPr>
          <w:b/>
          <w:color w:val="E65C00"/>
          <w:sz w:val="24"/>
        </w:rPr>
        <w:t xml:space="preserve">  Öğrenci Soru-Cevap</w:t>
      </w:r>
    </w:p>
    <w:p>
      <w:pPr>
        <w:pStyle w:val="ListBullet"/>
      </w:pPr>
      <w:r>
        <w:rPr>
          <w:sz w:val="20"/>
        </w:rPr>
        <w:t>Yüz algılama ile yüz tanıma arasındaki fark nedir?</w:t>
      </w:r>
    </w:p>
    <w:p>
      <w:pPr>
        <w:pStyle w:val="ListBullet"/>
      </w:pPr>
      <w:r>
        <w:rPr>
          <w:sz w:val="20"/>
        </w:rPr>
        <w:t>Yüz landmark noktaları ne işe yarar?</w:t>
      </w:r>
    </w:p>
    <w:p>
      <w:pPr>
        <w:pStyle w:val="ListBullet"/>
      </w:pPr>
      <w:r>
        <w:rPr>
          <w:sz w:val="20"/>
        </w:rPr>
        <w:t>Yüz tanıma hangi etik sorunları doğurur?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"Dijital Yüz Filtresi"</w:t>
      </w:r>
    </w:p>
    <w:p>
      <w:r>
        <w:rPr>
          <w:b/>
          <w:color w:val="1B2A4A"/>
          <w:sz w:val="20"/>
        </w:rPr>
        <w:t xml:space="preserve">Türü: </w:t>
      </w:r>
      <w:r>
        <w:rPr>
          <w:sz w:val="20"/>
        </w:rPr>
        <w:t>Bireysel/ikili proje</w:t>
      </w:r>
    </w:p>
    <w:p>
      <w:r>
        <w:rPr>
          <w:b/>
          <w:color w:val="1B2A4A"/>
          <w:sz w:val="20"/>
        </w:rPr>
        <w:t xml:space="preserve">Amacı: </w:t>
      </w:r>
      <w:r>
        <w:rPr>
          <w:sz w:val="20"/>
        </w:rPr>
        <w:t>Yüz algılama kullanarak Snapchat benzeri yüz filtresi uygulaması geliştirme</w:t>
      </w:r>
    </w:p>
    <w:p>
      <w:pPr>
        <w:spacing w:before="200"/>
      </w:pPr>
      <w:r>
        <w:rPr>
          <w:b/>
          <w:color w:val="6A1B9A"/>
          <w:sz w:val="24"/>
        </w:rPr>
        <w:t xml:space="preserve">  Yönerge Adımları</w:t>
      </w:r>
    </w:p>
    <w:p>
      <w:r>
        <w:rPr>
          <w:b/>
          <w:color w:val="6A1B9A"/>
          <w:sz w:val="20"/>
        </w:rPr>
        <w:t xml:space="preserve">  1. </w:t>
      </w:r>
      <w:r>
        <w:rPr>
          <w:sz w:val="20"/>
        </w:rPr>
        <w:t>Yüz algılamayı açın ve yüz koordinatlarını alın</w:t>
      </w:r>
    </w:p>
    <w:p>
      <w:r>
        <w:rPr>
          <w:b/>
          <w:color w:val="6A1B9A"/>
          <w:sz w:val="20"/>
        </w:rPr>
        <w:t xml:space="preserve">  2. </w:t>
      </w:r>
      <w:r>
        <w:rPr>
          <w:sz w:val="20"/>
        </w:rPr>
        <w:t>Bir aksesuar sprite'ı (şapka, gözlük, bıyık) oluşturun veya seçin</w:t>
      </w:r>
    </w:p>
    <w:p>
      <w:r>
        <w:rPr>
          <w:b/>
          <w:color w:val="6A1B9A"/>
          <w:sz w:val="20"/>
        </w:rPr>
        <w:t xml:space="preserve">  3. </w:t>
      </w:r>
      <w:r>
        <w:rPr>
          <w:sz w:val="20"/>
        </w:rPr>
        <w:t>Aksesuar sprite'ını yüz koordinatlarına göre konumlandırın</w:t>
      </w:r>
    </w:p>
    <w:p>
      <w:r>
        <w:rPr>
          <w:b/>
          <w:color w:val="6A1B9A"/>
          <w:sz w:val="20"/>
        </w:rPr>
        <w:t xml:space="preserve">  4. </w:t>
      </w:r>
      <w:r>
        <w:rPr>
          <w:sz w:val="20"/>
        </w:rPr>
        <w:t>Yüz boyutuna göre aksesuarın boyutunu otomatik ayarlayın</w:t>
      </w:r>
    </w:p>
    <w:p>
      <w:r>
        <w:rPr>
          <w:b/>
          <w:color w:val="1B2A4A"/>
          <w:sz w:val="20"/>
        </w:rPr>
        <w:t xml:space="preserve">Beklenen Ürün: </w:t>
      </w:r>
      <w:r>
        <w:rPr>
          <w:sz w:val="20"/>
        </w:rPr>
        <w:t>Yüz üzerine dijital aksesuar yerleştiren filtre uygulaması</w:t>
      </w:r>
    </w:p>
    <w:p>
      <w:pPr>
        <w:spacing w:before="200"/>
      </w:pPr>
      <w:r>
        <w:rPr>
          <w:b/>
          <w:color w:val="6A1B9A"/>
          <w:sz w:val="24"/>
        </w:rPr>
        <w:t xml:space="preserve">  Transfer Soruları</w:t>
      </w:r>
    </w:p>
    <w:p>
      <w:r>
        <w:rPr>
          <w:b/>
          <w:color w:val="6A1B9A"/>
          <w:sz w:val="20"/>
        </w:rPr>
        <w:t xml:space="preserve">  1. </w:t>
      </w:r>
      <w:r>
        <w:rPr>
          <w:sz w:val="20"/>
        </w:rPr>
        <w:t>Yüz algılama becerileri yaş/cinsiyet tahmini ve duygu analizi derslerinde kullanılacaktır.</w:t>
      </w:r>
    </w:p>
    <w:p>
      <w:r>
        <w:rPr>
          <w:b/>
          <w:color w:val="6A1B9A"/>
          <w:sz w:val="20"/>
        </w:rPr>
        <w:t xml:space="preserve">  2. </w:t>
      </w:r>
      <w:r>
        <w:rPr>
          <w:sz w:val="20"/>
        </w:rPr>
        <w:t>AR (Artırılmış Gerçeklik) uygulamalarının temelini oluşturur.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fotoğraf stüdyosu dijital aksesuar deneme sistemi kurmak istiyor: Müşteriler farklı gözlük modellerini sanal olarak deneyebilsin. Bu sistemi PictoBlox'ta prototip olarak nasıl tasarlarsınız?</w:t>
            </w:r>
          </w:p>
        </w:tc>
      </w:tr>
    </w:tbl>
    <w:p/>
    <w:p>
      <w:r>
        <w:rPr>
          <w:b/>
          <w:color w:val="1B2A4A"/>
          <w:sz w:val="20"/>
        </w:rPr>
        <w:t xml:space="preserve">Yaratıcı Görev: </w:t>
      </w:r>
      <w:r>
        <w:rPr>
          <w:sz w:val="20"/>
        </w:rPr>
        <w:t>Yüz ifadesine tepki veren bir 'akıllı ayna' tasarlayın: Gülümserseniz ayna da güler, kaş çatarsanız ayna şaşırır.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Face Detection uzantısını kullanarak yüz algılama programı oluşturabiliyor musunuz?</w:t>
      </w:r>
    </w:p>
    <w:p>
      <w:r>
        <w:rPr>
          <w:sz w:val="20"/>
        </w:rPr>
        <w:t xml:space="preserve">  ☐  Yüz koordinatlarını sprite konumlandırmada kullanabiliyor musunuz?</w:t>
      </w:r>
    </w:p>
    <w:p>
      <w:r>
        <w:rPr>
          <w:sz w:val="20"/>
        </w:rPr>
        <w:t xml:space="preserve">  ☐  Birden fazla yüz algılama ile çalışabiliyor musunuz?</w:t>
      </w:r>
    </w:p>
    <w:p>
      <w:pPr>
        <w:spacing w:before="200"/>
      </w:pPr>
      <w:r>
        <w:rPr>
          <w:b/>
          <w:color w:val="2E7D32"/>
          <w:sz w:val="24"/>
        </w:rPr>
        <w:t xml:space="preserve">  Öz Değerlendirme Soruları</w:t>
      </w:r>
    </w:p>
    <w:p>
      <w:r>
        <w:rPr>
          <w:b/>
          <w:color w:val="2E7D32"/>
          <w:sz w:val="20"/>
        </w:rPr>
        <w:t xml:space="preserve">  1. </w:t>
      </w:r>
      <w:r>
        <w:rPr>
          <w:sz w:val="20"/>
        </w:rPr>
        <w:t>Yüz algılama ile yüz tanıma arasındaki fark nedir?</w:t>
      </w:r>
    </w:p>
    <w:p>
      <w:r>
        <w:rPr>
          <w:b/>
          <w:color w:val="2E7D32"/>
          <w:sz w:val="20"/>
        </w:rPr>
        <w:t xml:space="preserve">  2. </w:t>
      </w:r>
      <w:r>
        <w:rPr>
          <w:sz w:val="20"/>
        </w:rPr>
        <w:t>Yüz landmark noktaları ne bilgi verir?</w:t>
      </w:r>
    </w:p>
    <w:p>
      <w:r>
        <w:rPr>
          <w:b/>
          <w:color w:val="2E7D32"/>
          <w:sz w:val="20"/>
        </w:rPr>
        <w:t xml:space="preserve">  3. </w:t>
      </w:r>
      <w:r>
        <w:rPr>
          <w:sz w:val="20"/>
        </w:rPr>
        <w:t>Yüz tanıma teknolojisi hangi etik riskleri taşır?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Yüz algılama (detection) ile yüz tanıma (recognition) arasındaki fark nedir?</w:t>
            </w:r>
          </w:p>
        </w:tc>
        <w:tc>
          <w:tcPr>
            <w:tcW w:type="dxa" w:w="3213"/>
          </w:tcPr>
          <w:p>
            <w:r>
              <w:rPr>
                <w:sz w:val="18"/>
              </w:rPr>
              <w:t>A) Algılama yüzün varlığını tespit eder, tanıma kimin yüzü olduğunu belirler</w:t>
            </w:r>
          </w:p>
        </w:tc>
      </w:tr>
      <w:tr>
        <w:tc>
          <w:tcPr>
            <w:tcW w:type="dxa" w:w="3213"/>
          </w:tcPr>
          <w:p>
            <w:r>
              <w:rPr>
                <w:sz w:val="18"/>
              </w:rPr>
              <w:t>2</w:t>
            </w:r>
          </w:p>
        </w:tc>
        <w:tc>
          <w:tcPr>
            <w:tcW w:type="dxa" w:w="3213"/>
          </w:tcPr>
          <w:p>
            <w:r>
              <w:rPr>
                <w:sz w:val="18"/>
              </w:rPr>
              <w:t>PictoBlox'ta 'number of faces detected' bloğu ne döndürür?</w:t>
            </w:r>
          </w:p>
        </w:tc>
        <w:tc>
          <w:tcPr>
            <w:tcW w:type="dxa" w:w="3213"/>
          </w:tcPr>
          <w:p>
            <w:r>
              <w:rPr>
                <w:sz w:val="18"/>
              </w:rPr>
              <w:t>B) Görüntüdeki toplam yüz sayısını</w:t>
            </w:r>
          </w:p>
        </w:tc>
      </w:tr>
      <w:tr>
        <w:tc>
          <w:tcPr>
            <w:tcW w:type="dxa" w:w="3213"/>
          </w:tcPr>
          <w:p>
            <w:r>
              <w:rPr>
                <w:sz w:val="18"/>
              </w:rPr>
              <w:t>3</w:t>
            </w:r>
          </w:p>
        </w:tc>
        <w:tc>
          <w:tcPr>
            <w:tcW w:type="dxa" w:w="3213"/>
          </w:tcPr>
          <w:p>
            <w:r>
              <w:rPr>
                <w:sz w:val="18"/>
              </w:rPr>
              <w:t>Yüz tanıma etik açıdan neden tartışmalıdır?</w:t>
            </w:r>
          </w:p>
        </w:tc>
        <w:tc>
          <w:tcPr>
            <w:tcW w:type="dxa" w:w="3213"/>
          </w:tcPr>
          <w:p>
            <w:r>
              <w:rPr>
                <w:sz w:val="18"/>
              </w:rPr>
              <w:t>C) Gizlilik, önyargı ve gözetim riskleri taşıdığı için</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Yüz tanıma teknolojisi okullarda kullanılmalı mıdır? Hangi amaçlarla kabul edilebilir?</w:t>
      </w:r>
    </w:p>
    <w:p>
      <w:r>
        <w:rPr>
          <w:b/>
          <w:color w:val="2E7D32"/>
          <w:sz w:val="20"/>
        </w:rPr>
        <w:t>Eleştirel Düşünme:</w:t>
      </w:r>
    </w:p>
    <w:p>
      <w:r>
        <w:rPr>
          <w:b/>
          <w:color w:val="2E7D32"/>
          <w:sz w:val="20"/>
        </w:rPr>
        <w:t xml:space="preserve">  1. </w:t>
      </w:r>
      <w:r>
        <w:rPr>
          <w:sz w:val="20"/>
        </w:rPr>
        <w:t>Yüz tanıma yasaklanmalı mıdır yoksa düzenlenmeli midir? Hangi kullanım alanları kabul edilebilir?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"Yüz Algılama Projesi"</w:t>
      </w:r>
    </w:p>
    <w:p>
      <w:r>
        <w:rPr>
          <w:b/>
          <w:color w:val="1B2A4A"/>
          <w:sz w:val="20"/>
        </w:rPr>
        <w:t xml:space="preserve">Hedef: </w:t>
      </w:r>
      <w:r>
        <w:rPr>
          <w:sz w:val="20"/>
        </w:rPr>
        <w:t>PictoBlox'ta kapsamlı yüz algılama uygulaması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Face Detection uzantısını ekleyin ve yüz algılamayı test edin</w:t>
            </w:r>
          </w:p>
        </w:tc>
        <w:tc>
          <w:tcPr>
            <w:tcW w:type="dxa" w:w="3213"/>
          </w:tcPr>
          <w:p>
            <w:r>
              <w:rPr>
                <w:sz w:val="18"/>
              </w:rPr>
              <w:t>3 dk</w:t>
            </w:r>
          </w:p>
        </w:tc>
      </w:tr>
      <w:tr>
        <w:tc>
          <w:tcPr>
            <w:tcW w:type="dxa" w:w="3213"/>
          </w:tcPr>
          <w:p>
            <w:r>
              <w:rPr>
                <w:sz w:val="18"/>
              </w:rPr>
              <w:t>2</w:t>
            </w:r>
          </w:p>
        </w:tc>
        <w:tc>
          <w:tcPr>
            <w:tcW w:type="dxa" w:w="3213"/>
          </w:tcPr>
          <w:p>
            <w:r>
              <w:rPr>
                <w:sz w:val="18"/>
              </w:rPr>
              <w:t>Yüz koordinatları ile sprite takibi programlayın</w:t>
            </w:r>
          </w:p>
        </w:tc>
        <w:tc>
          <w:tcPr>
            <w:tcW w:type="dxa" w:w="3213"/>
          </w:tcPr>
          <w:p>
            <w:r>
              <w:rPr>
                <w:sz w:val="18"/>
              </w:rPr>
              <w:t>5 dk</w:t>
            </w:r>
          </w:p>
        </w:tc>
      </w:tr>
      <w:tr>
        <w:tc>
          <w:tcPr>
            <w:tcW w:type="dxa" w:w="3213"/>
          </w:tcPr>
          <w:p>
            <w:r>
              <w:rPr>
                <w:sz w:val="18"/>
              </w:rPr>
              <w:t>3</w:t>
            </w:r>
          </w:p>
        </w:tc>
        <w:tc>
          <w:tcPr>
            <w:tcW w:type="dxa" w:w="3213"/>
          </w:tcPr>
          <w:p>
            <w:r>
              <w:rPr>
                <w:sz w:val="18"/>
              </w:rPr>
              <w:t>Dijital aksesuar (şapka/gözlük) yerleştirme özelliği ekleyin</w:t>
            </w:r>
          </w:p>
        </w:tc>
        <w:tc>
          <w:tcPr>
            <w:tcW w:type="dxa" w:w="3213"/>
          </w:tcPr>
          <w:p>
            <w:r>
              <w:rPr>
                <w:sz w:val="18"/>
              </w:rPr>
              <w:t>7 dk</w:t>
            </w:r>
          </w:p>
        </w:tc>
      </w:tr>
      <w:tr>
        <w:tc>
          <w:tcPr>
            <w:tcW w:type="dxa" w:w="3213"/>
          </w:tcPr>
          <w:p>
            <w:r>
              <w:rPr>
                <w:sz w:val="18"/>
              </w:rPr>
              <w:t>4</w:t>
            </w:r>
          </w:p>
        </w:tc>
        <w:tc>
          <w:tcPr>
            <w:tcW w:type="dxa" w:w="3213"/>
          </w:tcPr>
          <w:p>
            <w:r>
              <w:rPr>
                <w:sz w:val="18"/>
              </w:rPr>
              <w:t>Birden fazla yüz algılama ve kişi sayacı ekleyin</w:t>
            </w:r>
          </w:p>
        </w:tc>
        <w:tc>
          <w:tcPr>
            <w:tcW w:type="dxa" w:w="3213"/>
          </w:tcPr>
          <w:p>
            <w:r>
              <w:rPr>
                <w:sz w:val="18"/>
              </w:rPr>
              <w:t>5 dk</w:t>
            </w:r>
          </w:p>
        </w:tc>
      </w:tr>
    </w:tbl>
    <w:p/>
    <w:p>
      <w:r>
        <w:rPr>
          <w:b/>
          <w:color w:val="1B2A4A"/>
          <w:sz w:val="20"/>
        </w:rPr>
        <w:t xml:space="preserve">Tamamlanma Kriteri: </w:t>
      </w:r>
      <w:r>
        <w:rPr>
          <w:sz w:val="20"/>
        </w:rPr>
        <w:t>Yüz takibi, dijital aksesuar ve kişi sayacı içeren çalışan bir program</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Yüz algılandığında mesaj gösteren basit program yapın</w:t>
            </w:r>
          </w:p>
        </w:tc>
      </w:tr>
      <w:tr>
        <w:tc>
          <w:tcPr>
            <w:tcW w:type="dxa" w:w="3213"/>
          </w:tcPr>
          <w:p>
            <w:r>
              <w:rPr>
                <w:sz w:val="18"/>
              </w:rPr>
              <w:t>2</w:t>
            </w:r>
          </w:p>
        </w:tc>
        <w:tc>
          <w:tcPr>
            <w:tcW w:type="dxa" w:w="3213"/>
          </w:tcPr>
          <w:p>
            <w:r>
              <w:rPr>
                <w:sz w:val="18"/>
              </w:rPr>
              <w:t>Orta</w:t>
            </w:r>
          </w:p>
        </w:tc>
        <w:tc>
          <w:tcPr>
            <w:tcW w:type="dxa" w:w="3213"/>
          </w:tcPr>
          <w:p>
            <w:r>
              <w:rPr>
                <w:sz w:val="18"/>
              </w:rPr>
              <w:t>Yüz takipçi sprite ve dijital aksesuar yerleştiren program yapın</w:t>
            </w:r>
          </w:p>
        </w:tc>
      </w:tr>
      <w:tr>
        <w:tc>
          <w:tcPr>
            <w:tcW w:type="dxa" w:w="3213"/>
          </w:tcPr>
          <w:p>
            <w:r>
              <w:rPr>
                <w:sz w:val="18"/>
              </w:rPr>
              <w:t>3</w:t>
            </w:r>
          </w:p>
        </w:tc>
        <w:tc>
          <w:tcPr>
            <w:tcW w:type="dxa" w:w="3213"/>
          </w:tcPr>
          <w:p>
            <w:r>
              <w:rPr>
                <w:sz w:val="18"/>
              </w:rPr>
              <w:t>Zor</w:t>
            </w:r>
          </w:p>
        </w:tc>
        <w:tc>
          <w:tcPr>
            <w:tcW w:type="dxa" w:w="3213"/>
          </w:tcPr>
          <w:p>
            <w:r>
              <w:rPr>
                <w:sz w:val="18"/>
              </w:rPr>
              <w:t>Birden fazla yüz algılayıp her birine farklı aksesuar yerleştiren program geliştirin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Fotoğraf Çerçevesi"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aile, evdeki dijital fotoğraf çerçevesinin odadaki kişi sayısına göre farklı fotoğraf albümleri göstermesini istiyor: 1 kişi → bireysel fotoğraflar, 2 kişi → çift fotoğrafları, 3+ kişi → aile fotoğrafları. Bu sistemi PictoBlox'ta prototip olarak tasarlayın.</w:t>
            </w:r>
          </w:p>
        </w:tc>
      </w:tr>
    </w:tbl>
    <w:p/>
    <w:p>
      <w:r>
        <w:rPr>
          <w:b/>
          <w:color w:val="1B2A4A"/>
          <w:sz w:val="20"/>
        </w:rPr>
        <w:t xml:space="preserve">Beklenen Çıktı: </w:t>
      </w:r>
      <w:r>
        <w:rPr>
          <w:sz w:val="20"/>
        </w:rPr>
        <w:t>Kişi sayısına göre içerik değiştiren akıllı çerçeve prototipi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yüz algılama ve yüz tanıma teknolojilerini, yüz landmark noktalarını, PictoBlox Face Detection uzantısını öğrendik ve dijital yüz filtresi uygulaması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Yüz Algılama</w:t>
            </w:r>
          </w:p>
        </w:tc>
        <w:tc>
          <w:tcPr>
            <w:tcW w:type="dxa" w:w="4819"/>
            <w:shd w:fill="F5F5F5"/>
          </w:tcPr>
          <w:p>
            <w:r>
              <w:rPr>
                <w:b/>
                <w:color w:val="1B2A4A"/>
                <w:sz w:val="20"/>
              </w:rPr>
              <w:t xml:space="preserve">  Yüz Tanıma</w:t>
            </w:r>
          </w:p>
        </w:tc>
      </w:tr>
      <w:tr>
        <w:tc>
          <w:tcPr>
            <w:tcW w:type="dxa" w:w="4819"/>
            <w:shd w:fill="F5F5F5"/>
          </w:tcPr>
          <w:p>
            <w:r>
              <w:rPr>
                <w:b/>
                <w:color w:val="1B2A4A"/>
                <w:sz w:val="20"/>
              </w:rPr>
              <w:t xml:space="preserve">  Yüz Landmark'ları</w:t>
            </w:r>
          </w:p>
        </w:tc>
        <w:tc>
          <w:tcPr>
            <w:tcW w:type="dxa" w:w="4819"/>
            <w:shd w:fill="F5F5F5"/>
          </w:tcPr>
          <w:p>
            <w:r>
              <w:rPr>
                <w:b/>
                <w:color w:val="1B2A4A"/>
                <w:sz w:val="20"/>
              </w:rPr>
              <w:t xml:space="preserve">  Yüz Vektörü</w:t>
            </w:r>
          </w:p>
        </w:tc>
      </w:tr>
      <w:tr>
        <w:tc>
          <w:tcPr>
            <w:tcW w:type="dxa" w:w="4819"/>
            <w:shd w:fill="F5F5F5"/>
          </w:tcPr>
          <w:p>
            <w:r>
              <w:rPr>
                <w:b/>
                <w:color w:val="1B2A4A"/>
                <w:sz w:val="20"/>
              </w:rPr>
              <w:t xml:space="preserve">  Face Detection</w:t>
            </w:r>
          </w:p>
        </w:tc>
        <w:tc>
          <w:tcPr>
            <w:tcW w:type="dxa" w:w="4819"/>
            <w:shd w:fill="F5F5F5"/>
          </w:tcPr>
          <w:p>
            <w:r>
              <w:rPr>
                <w:b/>
                <w:color w:val="1B2A4A"/>
                <w:sz w:val="20"/>
              </w:rPr>
              <w:t xml:space="preserve">  Yüz Doğrulama</w:t>
            </w:r>
          </w:p>
        </w:tc>
      </w:tr>
    </w:tbl>
    <w:p/>
    <w:p>
      <w:pPr>
        <w:spacing w:before="200"/>
      </w:pPr>
      <w:r>
        <w:rPr>
          <w:b/>
          <w:color w:val="757575"/>
          <w:sz w:val="24"/>
        </w:rPr>
        <w:t xml:space="preserve">  Bir Sonraki Dersle Köprü</w:t>
      </w:r>
    </w:p>
    <w:p>
      <w:r>
        <w:rPr>
          <w:sz w:val="20"/>
        </w:rPr>
        <w:t>Bir sonraki derste yaş ve cinsiyet tahmini konusunu işleyeceğiz - YZ yüzünüze bakarak yaşınızı tahmin edebilecek!</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PictoBlox'ta yüz takipçi bir 'güvenlik kamerası simülasyonu' yapın: Yüz algılandığında kırmızı çerçeve çizsin, yüz sayısını göstersin ve 3'ten fazla yüz algılandığında uyarı mesajı versin.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Webcam'lerin çalıştığını ve yeterli aydınlatma olduğunu doğrulayın</w:t>
      </w:r>
    </w:p>
    <w:p>
      <w:pPr>
        <w:pStyle w:val="ListBullet"/>
      </w:pPr>
      <w:r>
        <w:rPr>
          <w:sz w:val="20"/>
        </w:rPr>
        <w:t>Aksesuar sprite'larını (şapka, gözlük) önceden hazırlayın</w:t>
      </w:r>
    </w:p>
    <w:p>
      <w:pPr>
        <w:pStyle w:val="ListBullet"/>
      </w:pPr>
      <w:r>
        <w:rPr>
          <w:sz w:val="20"/>
        </w:rPr>
        <w:t>Yüz tanıma etiği konusunu hassasiyetle ele alın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Yüz algılama ışık koşullarından etkilenir</w:t>
            </w:r>
          </w:p>
        </w:tc>
        <w:tc>
          <w:tcPr>
            <w:tcW w:type="dxa" w:w="4819"/>
          </w:tcPr>
          <w:p>
            <w:r>
              <w:rPr>
                <w:sz w:val="18"/>
              </w:rPr>
              <w:t>Pencere önünde oturmaktan kaçının; dolaylı aydınlatma sağlayın</w:t>
            </w:r>
          </w:p>
        </w:tc>
      </w:tr>
      <w:tr>
        <w:tc>
          <w:tcPr>
            <w:tcW w:type="dxa" w:w="4819"/>
          </w:tcPr>
          <w:p>
            <w:r>
              <w:rPr>
                <w:sz w:val="18"/>
              </w:rPr>
              <w:t>Gizlilik kaygıları</w:t>
            </w:r>
          </w:p>
        </w:tc>
        <w:tc>
          <w:tcPr>
            <w:tcW w:type="dxa" w:w="4819"/>
          </w:tcPr>
          <w:p>
            <w:r>
              <w:rPr>
                <w:sz w:val="18"/>
              </w:rPr>
              <w:t>Yüz verilerinin kaydedilmediğini ve sadece canlı algılama yapıldığını açıklayın</w:t>
            </w:r>
          </w:p>
        </w:tc>
      </w:tr>
    </w:tbl>
    <w:p/>
    <w:p>
      <w:r>
        <w:rPr>
          <w:b/>
          <w:color w:val="1B2A4A"/>
          <w:sz w:val="20"/>
        </w:rPr>
        <w:t xml:space="preserve">Zaman Yönetimi: </w:t>
      </w:r>
      <w:r>
        <w:rPr>
          <w:sz w:val="20"/>
        </w:rPr>
        <w:t>Etik tartışmaya yeterli süre ayırın; yüz tanıma toplumsal açıdan önemli bir konudur.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Webcam sorunu varsa yüz algılama demo videosu gösterilip tartışma yapılabilir.</w:t>
            </w:r>
          </w:p>
        </w:tc>
      </w:tr>
    </w:tbl>
    <w:p/>
    <w:p>
      <w:r>
        <w:br w:type="page"/>
      </w:r>
    </w:p>
    <w:p>
      <w:pPr>
        <w:jc w:val="center"/>
      </w:pPr>
      <w:r>
        <w:rPr>
          <w:b/>
          <w:color w:val="1B2A4A"/>
          <w:sz w:val="36"/>
        </w:rPr>
        <w:t>━━━  23. SAAT  ━━━</w:t>
      </w:r>
    </w:p>
    <w:p>
      <w:pPr>
        <w:jc w:val="center"/>
      </w:pPr>
      <w:r>
        <w:rPr>
          <w:color w:val="2C6FAD"/>
          <w:sz w:val="32"/>
        </w:rPr>
        <w:t>Yaş ve Cinsiyet Tahmini Uygulaması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PictoBlox'ta yüz algılama verilerini kullanarak yaş ve cinsiyet tahmini yapan uygulama geliştirir ve bu teknolojinin doğruluğunu değerlendirir.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M3-K13</w:t>
            </w:r>
          </w:p>
        </w:tc>
        <w:tc>
          <w:tcPr>
            <w:tcW w:type="dxa" w:w="3213"/>
          </w:tcPr>
          <w:p>
            <w:r>
              <w:rPr>
                <w:sz w:val="18"/>
              </w:rPr>
              <w:t>Yaş ve cinsiyet tahmini teknolojisinin çalışma mantığını açıklar</w:t>
            </w:r>
          </w:p>
        </w:tc>
        <w:tc>
          <w:tcPr>
            <w:tcW w:type="dxa" w:w="3213"/>
          </w:tcPr>
          <w:p>
            <w:r>
              <w:rPr>
                <w:sz w:val="18"/>
              </w:rPr>
              <w:t>Kavrama</w:t>
            </w:r>
          </w:p>
        </w:tc>
      </w:tr>
      <w:tr>
        <w:tc>
          <w:tcPr>
            <w:tcW w:type="dxa" w:w="3213"/>
          </w:tcPr>
          <w:p>
            <w:r>
              <w:rPr>
                <w:sz w:val="18"/>
              </w:rPr>
              <w:t>M3-K14</w:t>
            </w:r>
          </w:p>
        </w:tc>
        <w:tc>
          <w:tcPr>
            <w:tcW w:type="dxa" w:w="3213"/>
          </w:tcPr>
          <w:p>
            <w:r>
              <w:rPr>
                <w:sz w:val="18"/>
              </w:rPr>
              <w:t>PictoBlox'ta yaş ve cinsiyet tahmini yapan program oluşturur</w:t>
            </w:r>
          </w:p>
        </w:tc>
        <w:tc>
          <w:tcPr>
            <w:tcW w:type="dxa" w:w="3213"/>
          </w:tcPr>
          <w:p>
            <w:r>
              <w:rPr>
                <w:sz w:val="18"/>
              </w:rPr>
              <w:t>Uygulama</w:t>
            </w:r>
          </w:p>
        </w:tc>
      </w:tr>
      <w:tr>
        <w:tc>
          <w:tcPr>
            <w:tcW w:type="dxa" w:w="3213"/>
          </w:tcPr>
          <w:p>
            <w:r>
              <w:rPr>
                <w:sz w:val="18"/>
              </w:rPr>
              <w:t>M3-K15</w:t>
            </w:r>
          </w:p>
        </w:tc>
        <w:tc>
          <w:tcPr>
            <w:tcW w:type="dxa" w:w="3213"/>
          </w:tcPr>
          <w:p>
            <w:r>
              <w:rPr>
                <w:sz w:val="18"/>
              </w:rPr>
              <w:t>Tahmin doğruluğunu test eder ve sınırlamalarını değerlendirir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Yüz algılama ve yüz tanıma temelleri (Saat 22)</w:t>
      </w:r>
    </w:p>
    <w:p>
      <w:pPr>
        <w:spacing w:before="200"/>
      </w:pPr>
      <w:r>
        <w:rPr>
          <w:b/>
          <w:color w:val="757575"/>
          <w:sz w:val="24"/>
        </w:rPr>
        <w:t xml:space="preserve">  Öğrencinin Bilmesi Gerekenler</w:t>
      </w:r>
    </w:p>
    <w:p>
      <w:pPr>
        <w:pStyle w:val="ListBullet"/>
      </w:pPr>
      <w:r>
        <w:rPr>
          <w:sz w:val="20"/>
        </w:rPr>
        <w:t>Face Detection uzantısının kullanımı</w:t>
      </w:r>
    </w:p>
    <w:p>
      <w:pPr>
        <w:pStyle w:val="ListBullet"/>
      </w:pPr>
      <w:r>
        <w:rPr>
          <w:sz w:val="20"/>
        </w:rPr>
        <w:t>Yüz landmark noktaları ve koordinatları</w:t>
      </w:r>
    </w:p>
    <w:p>
      <w:pPr>
        <w:pStyle w:val="ListBullet"/>
      </w:pPr>
      <w:r>
        <w:rPr>
          <w:sz w:val="20"/>
        </w:rPr>
        <w:t>Yüz algılama ile yüz tanıma arasındaki fark</w:t>
      </w:r>
    </w:p>
    <w:p>
      <w:pPr>
        <w:spacing w:before="200"/>
      </w:pPr>
      <w:r>
        <w:rPr>
          <w:b/>
          <w:color w:val="757575"/>
          <w:sz w:val="24"/>
        </w:rPr>
        <w:t xml:space="preserve">  Olası Kavram Yanılgıları</w:t>
      </w:r>
    </w:p>
    <w:p>
      <w:pPr>
        <w:pStyle w:val="ListBullet"/>
      </w:pPr>
      <w:r>
        <w:rPr>
          <w:sz w:val="20"/>
        </w:rPr>
        <w:t>YZ yaş tahmini kesin ve doğrudur - YZ yaş tahmini yaklaşık değerler verir, ortalama 5-7 yıl hata payı normaldir</w:t>
      </w:r>
    </w:p>
    <w:p>
      <w:pPr>
        <w:pStyle w:val="ListBullet"/>
      </w:pPr>
      <w:r>
        <w:rPr>
          <w:sz w:val="20"/>
        </w:rPr>
        <w:t>Cinsiyet tahmini ikili (erkek/kadın) ve kesindir - Cinsiyet ifadesi bir spektrumdur; YZ tahminleri sınırlı kategorilere dayanır ve hatalı olabilir</w:t>
      </w:r>
    </w:p>
    <w:p>
      <w:pPr>
        <w:spacing w:before="200"/>
      </w:pPr>
      <w:r>
        <w:rPr>
          <w:b/>
          <w:color w:val="757575"/>
          <w:sz w:val="24"/>
        </w:rPr>
        <w:t xml:space="preserve">  Hazırlık Materyalleri</w:t>
      </w:r>
    </w:p>
    <w:p>
      <w:pPr>
        <w:pStyle w:val="ListBullet"/>
      </w:pPr>
      <w:r>
        <w:rPr>
          <w:sz w:val="20"/>
        </w:rPr>
        <w:t>PictoBlox yüklü bilgisayar</w:t>
      </w:r>
    </w:p>
    <w:p>
      <w:pPr>
        <w:pStyle w:val="ListBullet"/>
      </w:pPr>
      <w:r>
        <w:rPr>
          <w:sz w:val="20"/>
        </w:rPr>
        <w:t>Webcam</w:t>
      </w:r>
    </w:p>
    <w:p>
      <w:pPr>
        <w:pStyle w:val="ListBullet"/>
      </w:pPr>
      <w:r>
        <w:rPr>
          <w:sz w:val="20"/>
        </w:rPr>
        <w:t>Yaş tahmini test tablosu</w:t>
      </w:r>
    </w:p>
    <w:p>
      <w:pPr>
        <w:pStyle w:val="ListBullet"/>
      </w:pPr>
      <w:r>
        <w:rPr>
          <w:sz w:val="20"/>
        </w:rPr>
        <w:t>Projeksiyon cihazı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Yaşınızı tahmin eden bir yapay zekâ ne kadar isabetli olabilir? Bazen insanlar bile birbirinin yaşını yanlış tahmin eder. Peki bir bilgisayar bunu nasıl yapar ve ne kadar güvenilirdir?</w:t>
      </w:r>
    </w:p>
    <w:p>
      <w:r>
        <w:rPr>
          <w:b/>
          <w:color w:val="1B2A4A"/>
          <w:sz w:val="20"/>
        </w:rPr>
        <w:t xml:space="preserve">Günlük Hayat Bağlantısı: </w:t>
      </w:r>
      <w:r>
        <w:rPr>
          <w:sz w:val="20"/>
        </w:rPr>
        <w:t>Bir arkeolog kafatası kemiklerinden kişinin yaşını ve cinsiyetini tahmin edebilir - çene açısı, göz çukuru boyutu, alın genişliği gibi anatomik ipuçları kullanır. YZ de benzer bir mantıkla çalışır: Yüzdeki kırışıklık örüntüleri, cilt dokusu, yüz oranları gibi görsel ipuçlarından yaş ve cinsiyet tahmini yapar.</w:t>
      </w:r>
    </w:p>
    <w:p>
      <w:pPr>
        <w:spacing w:before="200"/>
      </w:pPr>
      <w:r>
        <w:rPr>
          <w:b/>
          <w:color w:val="2C6FAD"/>
          <w:sz w:val="24"/>
        </w:rPr>
        <w:t xml:space="preserve">  Ön Bilgi Yoklama Soruları</w:t>
      </w:r>
    </w:p>
    <w:p>
      <w:r>
        <w:rPr>
          <w:b/>
          <w:color w:val="2C6FAD"/>
          <w:sz w:val="20"/>
        </w:rPr>
        <w:t xml:space="preserve">  1. </w:t>
      </w:r>
      <w:r>
        <w:rPr>
          <w:sz w:val="20"/>
        </w:rPr>
        <w:t>Yaşınızı doğru tahmin eden bir uygulama denediniz mi?</w:t>
      </w:r>
    </w:p>
    <w:p>
      <w:r>
        <w:rPr>
          <w:b/>
          <w:color w:val="2C6FAD"/>
          <w:sz w:val="20"/>
        </w:rPr>
        <w:t xml:space="preserve">  2. </w:t>
      </w:r>
      <w:r>
        <w:rPr>
          <w:sz w:val="20"/>
        </w:rPr>
        <w:t>Yüzünüze bakarak yaş tahmini yapılırken hangi özellikler kullanılır?</w:t>
      </w:r>
    </w:p>
    <w:p>
      <w:pPr>
        <w:spacing w:before="200"/>
      </w:pPr>
      <w:r>
        <w:rPr>
          <w:b/>
          <w:color w:val="2C6FAD"/>
          <w:sz w:val="24"/>
        </w:rPr>
        <w:t xml:space="preserve">  Motivasyon Etkinliği: "İnsan vs YZ Yaş Tahmini"</w:t>
      </w:r>
    </w:p>
    <w:p>
      <w:r>
        <w:rPr>
          <w:b/>
          <w:color w:val="1B2A4A"/>
          <w:sz w:val="20"/>
        </w:rPr>
        <w:t xml:space="preserve">Açıklama: </w:t>
      </w:r>
      <w:r>
        <w:rPr>
          <w:sz w:val="20"/>
        </w:rPr>
        <w:t>Kursiyerler önce birbirinin yaşını tahmin eder, sonra YZ tahminleriyle karşılaştırır.</w:t>
      </w:r>
    </w:p>
    <w:p>
      <w:r>
        <w:rPr>
          <w:b/>
          <w:color w:val="1B2A4A"/>
          <w:sz w:val="20"/>
        </w:rPr>
        <w:t xml:space="preserve">Yönerge: </w:t>
      </w:r>
      <w:r>
        <w:rPr>
          <w:sz w:val="20"/>
        </w:rPr>
        <w:t>Eğitmen 5 gönüllü kursiyer seçer. Sınıftaki diğer kursiyerler her bir gönüllünün yaşını tahmini olarak yazar. Sonra PictoBlox ile YZ yaş tahmini yapılır. İnsan tahminleri ile YZ tahminleri karşılaştırılır: Hangisi daha doğru?</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içecek otomatı yaş doğrulaması yaparak 18 yaş altına enerji içeceği satışını engellemek istiyor. YZ yaş tahmini bu amaç için güvenilir midir? Hangi sorunlar oluşabilir?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"Yaş ve Cinsiyet Tahmini Uygulaması"</w:t>
      </w:r>
    </w:p>
    <w:p>
      <w:r>
        <w:rPr>
          <w:b/>
          <w:color w:val="1B2A4A"/>
          <w:sz w:val="20"/>
        </w:rPr>
        <w:t xml:space="preserve">Türü: </w:t>
      </w:r>
      <w:r>
        <w:rPr>
          <w:sz w:val="20"/>
        </w:rPr>
        <w:t>Bireysel uygulama</w:t>
      </w:r>
    </w:p>
    <w:p>
      <w:r>
        <w:rPr>
          <w:b/>
          <w:color w:val="1B2A4A"/>
          <w:sz w:val="20"/>
        </w:rPr>
        <w:t xml:space="preserve">Amacı: </w:t>
      </w:r>
      <w:r>
        <w:rPr>
          <w:sz w:val="20"/>
        </w:rPr>
        <w:t>PictoBlox'ta yaş ve cinsiyet tahmini yapan program geliştirme ve test etme</w:t>
      </w:r>
    </w:p>
    <w:p>
      <w:r>
        <w:rPr>
          <w:b/>
          <w:color w:val="1B2A4A"/>
          <w:sz w:val="20"/>
        </w:rPr>
        <w:t xml:space="preserve">Malzemeler: </w:t>
      </w:r>
      <w:r>
        <w:rPr>
          <w:sz w:val="20"/>
        </w:rPr>
        <w:t>PictoBlox yüklü bilgisayar, webcam, test tablosu</w:t>
      </w:r>
    </w:p>
    <w:p>
      <w:pPr>
        <w:spacing w:before="200"/>
      </w:pPr>
      <w:r>
        <w:rPr>
          <w:b/>
          <w:color w:val="007A7A"/>
          <w:sz w:val="24"/>
        </w:rPr>
        <w:t xml:space="preserve">  Yönerge Adımları</w:t>
      </w:r>
    </w:p>
    <w:p>
      <w:r>
        <w:rPr>
          <w:b/>
          <w:color w:val="007A7A"/>
          <w:sz w:val="20"/>
        </w:rPr>
        <w:t xml:space="preserve">  1. </w:t>
      </w:r>
      <w:r>
        <w:rPr>
          <w:sz w:val="20"/>
        </w:rPr>
        <w:t>Face Detection uzantısındaki yaş ve cinsiyet blokları keşfedin</w:t>
      </w:r>
    </w:p>
    <w:p>
      <w:r>
        <w:rPr>
          <w:b/>
          <w:color w:val="007A7A"/>
          <w:sz w:val="20"/>
        </w:rPr>
        <w:t xml:space="preserve">  2. </w:t>
      </w:r>
      <w:r>
        <w:rPr>
          <w:sz w:val="20"/>
        </w:rPr>
        <w:t>Yüz algılandığında yaş ve cinsiyet tahminini ekranda gösteren program yazın</w:t>
      </w:r>
    </w:p>
    <w:p>
      <w:r>
        <w:rPr>
          <w:b/>
          <w:color w:val="007A7A"/>
          <w:sz w:val="20"/>
        </w:rPr>
        <w:t xml:space="preserve">  3. </w:t>
      </w:r>
      <w:r>
        <w:rPr>
          <w:sz w:val="20"/>
        </w:rPr>
        <w:t>Programı sınıftaki farklı kişilerle test edin ve sonuçları kaydedin</w:t>
      </w:r>
    </w:p>
    <w:p>
      <w:r>
        <w:rPr>
          <w:b/>
          <w:color w:val="007A7A"/>
          <w:sz w:val="20"/>
        </w:rPr>
        <w:t xml:space="preserve">  4. </w:t>
      </w:r>
      <w:r>
        <w:rPr>
          <w:sz w:val="20"/>
        </w:rPr>
        <w:t>Tahmin doğruluğunu analiz edin: Hangi yaş gruplarında daha doğru?</w:t>
      </w:r>
    </w:p>
    <w:p>
      <w:r>
        <w:rPr>
          <w:b/>
          <w:color w:val="1B2A4A"/>
          <w:sz w:val="20"/>
        </w:rPr>
        <w:t xml:space="preserve">Öğrenci Rolü: </w:t>
      </w:r>
      <w:r>
        <w:rPr>
          <w:sz w:val="20"/>
        </w:rPr>
        <w:t>Yaş/cinsiyet tahmini programı yazar, test eder ve doğruluk analizi yapar</w:t>
      </w:r>
    </w:p>
    <w:p>
      <w:r>
        <w:rPr>
          <w:b/>
          <w:color w:val="1B2A4A"/>
          <w:sz w:val="20"/>
        </w:rPr>
        <w:t xml:space="preserve">Öğretmen Rolü: </w:t>
      </w:r>
      <w:r>
        <w:rPr>
          <w:sz w:val="20"/>
        </w:rPr>
        <w:t>Yaş tahmini teknolojisini açıklar, hata kaynaklarını ve sınırlamaları tartışır</w:t>
      </w:r>
    </w:p>
    <w:p>
      <w:r>
        <w:rPr>
          <w:b/>
          <w:color w:val="1B2A4A"/>
          <w:sz w:val="20"/>
        </w:rPr>
        <w:t xml:space="preserve">Beklenen Ürün: </w:t>
      </w:r>
      <w:r>
        <w:rPr>
          <w:sz w:val="20"/>
        </w:rPr>
        <w:t>Çalışan yaş/cinsiyet tahmini programı ve doğruluk analiz raporu</w:t>
      </w:r>
    </w:p>
    <w:p>
      <w:pPr>
        <w:spacing w:before="200"/>
      </w:pPr>
      <w:r>
        <w:rPr>
          <w:b/>
          <w:color w:val="007A7A"/>
          <w:sz w:val="24"/>
        </w:rPr>
        <w:t xml:space="preserve">  Araştırma Soruları</w:t>
      </w:r>
    </w:p>
    <w:p>
      <w:r>
        <w:rPr>
          <w:b/>
          <w:color w:val="007A7A"/>
          <w:sz w:val="20"/>
        </w:rPr>
        <w:t xml:space="preserve">  1. </w:t>
      </w:r>
      <w:r>
        <w:rPr>
          <w:sz w:val="20"/>
        </w:rPr>
        <w:t>YZ yaş tahmini hangi faktörlerden etkilenir?</w:t>
      </w:r>
    </w:p>
    <w:p>
      <w:r>
        <w:rPr>
          <w:b/>
          <w:color w:val="007A7A"/>
          <w:sz w:val="20"/>
        </w:rPr>
        <w:t xml:space="preserve">  2. </w:t>
      </w:r>
      <w:r>
        <w:rPr>
          <w:sz w:val="20"/>
        </w:rPr>
        <w:t>Yaş tahmini modelleri nasıl eğitilir?</w:t>
      </w:r>
    </w:p>
    <w:p>
      <w:r>
        <w:rPr>
          <w:b/>
          <w:color w:val="1B2A4A"/>
          <w:sz w:val="20"/>
        </w:rPr>
        <w:t xml:space="preserve">Grupla Çalışma Kuralları: </w:t>
      </w:r>
      <w:r>
        <w:rPr>
          <w:sz w:val="20"/>
        </w:rPr>
        <w:t>Sonuçları kişisel algılamamalı; bu bir teknoloji testi, kişisel değerlendirme değil.</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Yaş Tahmini (Age Estimation)</w:t>
            </w:r>
          </w:p>
        </w:tc>
        <w:tc>
          <w:tcPr>
            <w:tcW w:type="dxa" w:w="2409"/>
          </w:tcPr>
          <w:p>
            <w:r>
              <w:rPr>
                <w:sz w:val="18"/>
              </w:rPr>
              <w:t>Yüz görüntüsünden kişinin yaklaşık yaşını tahmin eden YZ teknolojisi</w:t>
            </w:r>
          </w:p>
        </w:tc>
        <w:tc>
          <w:tcPr>
            <w:tcW w:type="dxa" w:w="2409"/>
          </w:tcPr>
          <w:p>
            <w:r>
              <w:rPr>
                <w:sz w:val="18"/>
              </w:rPr>
              <w:t>Yüz kırışıklıkları, cilt dokusu, yüz oranları, saç durumu analizi</w:t>
            </w:r>
          </w:p>
        </w:tc>
        <w:tc>
          <w:tcPr>
            <w:tcW w:type="dxa" w:w="2409"/>
          </w:tcPr>
          <w:p>
            <w:r>
              <w:rPr>
                <w:sz w:val="18"/>
              </w:rPr>
              <w:t>Ortalama hata payı (MAE) 5-7 yıldır; makyaj, aydınlatma, etnik köken doğruluğu etkiler</w:t>
            </w:r>
          </w:p>
        </w:tc>
      </w:tr>
      <w:tr>
        <w:tc>
          <w:tcPr>
            <w:tcW w:type="dxa" w:w="2409"/>
          </w:tcPr>
          <w:p>
            <w:r>
              <w:rPr>
                <w:sz w:val="18"/>
              </w:rPr>
              <w:t>Cinsiyet Tahmini</w:t>
            </w:r>
          </w:p>
        </w:tc>
        <w:tc>
          <w:tcPr>
            <w:tcW w:type="dxa" w:w="2409"/>
          </w:tcPr>
          <w:p>
            <w:r>
              <w:rPr>
                <w:sz w:val="18"/>
              </w:rPr>
              <w:t>Yüz görüntüsünden kişinin cinsiyetini tahmin eden YZ teknolojisi</w:t>
            </w:r>
          </w:p>
        </w:tc>
        <w:tc>
          <w:tcPr>
            <w:tcW w:type="dxa" w:w="2409"/>
          </w:tcPr>
          <w:p>
            <w:r>
              <w:rPr>
                <w:sz w:val="18"/>
              </w:rPr>
              <w:t>Çene hattı, alın genişliği, kaş kalınlığı, dudak dolgunluğu gibi özellikler</w:t>
            </w:r>
          </w:p>
        </w:tc>
        <w:tc>
          <w:tcPr>
            <w:tcW w:type="dxa" w:w="2409"/>
          </w:tcPr>
          <w:p>
            <w:r>
              <w:rPr>
                <w:sz w:val="18"/>
              </w:rPr>
              <w:t>İkili sınıflandırma (erkek/kadın) yapar; non-binary kimlikler için yetersizdir; etik tartışmalara konu olur</w:t>
            </w:r>
          </w:p>
        </w:tc>
      </w:tr>
      <w:tr>
        <w:tc>
          <w:tcPr>
            <w:tcW w:type="dxa" w:w="2409"/>
          </w:tcPr>
          <w:p>
            <w:r>
              <w:rPr>
                <w:sz w:val="18"/>
              </w:rPr>
              <w:t>Demografik Analiz</w:t>
            </w:r>
          </w:p>
        </w:tc>
        <w:tc>
          <w:tcPr>
            <w:tcW w:type="dxa" w:w="2409"/>
          </w:tcPr>
          <w:p>
            <w:r>
              <w:rPr>
                <w:sz w:val="18"/>
              </w:rPr>
              <w:t>Yüz verilerinden kişilerin yaş, cinsiyet, etnik köken gibi demografik özelliklerini tahmin eden YZ uygulamaları</w:t>
            </w:r>
          </w:p>
        </w:tc>
        <w:tc>
          <w:tcPr>
            <w:tcW w:type="dxa" w:w="2409"/>
          </w:tcPr>
          <w:p>
            <w:r>
              <w:rPr>
                <w:sz w:val="18"/>
              </w:rPr>
              <w:t>Perakende müşteri analizi, reklam hedefleme, kalabalık analizi</w:t>
            </w:r>
          </w:p>
        </w:tc>
        <w:tc>
          <w:tcPr>
            <w:tcW w:type="dxa" w:w="2409"/>
          </w:tcPr>
          <w:p>
            <w:r>
              <w:rPr>
                <w:sz w:val="18"/>
              </w:rPr>
              <w:t>Gizlilik ve ayrımcılık riskleri nedeniyle düzenleme altındadır</w:t>
            </w:r>
          </w:p>
        </w:tc>
      </w:tr>
      <w:tr>
        <w:tc>
          <w:tcPr>
            <w:tcW w:type="dxa" w:w="2409"/>
          </w:tcPr>
          <w:p>
            <w:r>
              <w:rPr>
                <w:sz w:val="18"/>
              </w:rPr>
              <w:t>Model Doğruluk Metrikleri</w:t>
            </w:r>
          </w:p>
        </w:tc>
        <w:tc>
          <w:tcPr>
            <w:tcW w:type="dxa" w:w="2409"/>
          </w:tcPr>
          <w:p>
            <w:r>
              <w:rPr>
                <w:sz w:val="18"/>
              </w:rPr>
              <w:t>YZ modelinin tahmin performansını ölçen istatistiksel göstergeler</w:t>
            </w:r>
          </w:p>
        </w:tc>
        <w:tc>
          <w:tcPr>
            <w:tcW w:type="dxa" w:w="2409"/>
          </w:tcPr>
          <w:p>
            <w:r>
              <w:rPr>
                <w:sz w:val="18"/>
              </w:rPr>
              <w:t>MAE (Ortalama Mutlak Hata), Accuracy (Doğruluk), F1-Score</w:t>
            </w:r>
          </w:p>
        </w:tc>
        <w:tc>
          <w:tcPr>
            <w:tcW w:type="dxa" w:w="2409"/>
          </w:tcPr>
          <w:p>
            <w:r>
              <w:rPr>
                <w:sz w:val="18"/>
              </w:rPr>
              <w:t>Yaş tahmini için MAE (yıl cinsinden), cinsiyet tahmini için accuracy (%) kullanılır</w:t>
            </w:r>
          </w:p>
        </w:tc>
      </w:tr>
    </w:tbl>
    <w:p/>
    <w:p>
      <w:pPr>
        <w:spacing w:before="200"/>
      </w:pPr>
      <w:r>
        <w:rPr>
          <w:b/>
          <w:color w:val="E65C00"/>
          <w:sz w:val="24"/>
        </w:rPr>
        <w:t xml:space="preserve">  Konu Anlatımı</w:t>
      </w:r>
    </w:p>
    <w:p>
      <w:r>
        <w:rPr>
          <w:sz w:val="20"/>
        </w:rPr>
        <w:t>Yaş Tahmini Nasıl Çalışır? YZ yaş tahmini modelleri yüzdeki yaşlanma belirtilerini analiz eder: 20'li yaşlar: Düzgün cilt, belirgin yüz hatları. 30'lu yaşlar: İlk ince çizgiler, göz çevresi değişimleri. 40'lı yaşlar: Belirginleşen kırışıklıklar, cilt elastikiyetinde azalma. 50'li yaşlar: Derin kırışıklıklar, yüz hacminde kayıp. 60+ yaşlar: Belirgin yaşlanma belirtileri. Model bu yaşlanma belirtilerini yüz görüntülerinden otomatik olarak çıkarır ve bir yaş değeri tahmin eder.</w:t>
      </w:r>
    </w:p>
    <w:p>
      <w:r>
        <w:rPr>
          <w:sz w:val="20"/>
        </w:rPr>
        <w:t>PictoBlox'ta Yaş ve Cinsiyet Bloları: Face Detection uzantısı yaş ve cinsiyet tahmini blokları içerir: 'age of face [n]': n. yüzün tahmini yaşı. 'gender of face [n]': n. yüzün tahmini cinsiyeti. Bu bloklar yüz algılama açıkken sürekli güncellenir. Program örneği: Bayrak tıklandığında → Yüz algılamayı aç → Sürekli tekrar [yas = 'age of face 1' → cinsiyet = 'gender of face 1' → 'Yaş: ' + yas + ', Cinsiyet: ' + cinsiyet de].</w:t>
      </w:r>
    </w:p>
    <w:p>
      <w:r>
        <w:rPr>
          <w:sz w:val="20"/>
        </w:rPr>
        <w:t>Yaş Tahmini Sınırlamaları ve Hata Kaynakları: Aydınlatma: Karanlık ortamda tahmin doğruluğu düşer. Açı: Yandan bakışta tahmin zorlaşır. Makyaj: Makyaj yaşı genellikle düşük gösterir. Gözlük ve aksesuar: Yüz özelliklerini gizleyerek tahmini etkiler. Etnik çeşitlilik: Model eğitim verisinin çeşitliliği doğruluğu etkiler. Genetik faktörler: Bazı insanlar genetik olarak yaşından genç/yaşlı görünür. Bu nedenle yaş tahmini asla kesin bir değer olarak kabul edilmemelidir.</w:t>
      </w:r>
    </w:p>
    <w:p>
      <w:r>
        <w:rPr>
          <w:sz w:val="20"/>
        </w:rPr>
        <w:t>Etik Boyutlar: Yaş ve cinsiyet tahmini teknolojileri önemli etik sorular doğurur: Gizlilik: İzinsiz demografik profilleme. Ayrımcılık: Yaş veya cinsiyete dayalı farklı muamele (fiyat farkı, içerik filtreleme). Cinsiyet spektrumu: İkili cinsiyet tahmini non-binary bireyleri dışlar. Doğruluk eşitsizliği: Bazı demografik gruplarda daha düşük doğruluk. Kullanım alanı kısıtlaması: AB AI Act yaş doğrulamasını hassas alan olarak tanımlar.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Yaş tahmin programı</w:t>
            </w:r>
          </w:p>
        </w:tc>
        <w:tc>
          <w:tcPr>
            <w:tcW w:type="dxa" w:w="3213"/>
          </w:tcPr>
          <w:p>
            <w:r>
              <w:rPr>
                <w:sz w:val="18"/>
              </w:rPr>
              <w:t>Program: Bayrak tıklandığında → Yüz algılamayı aç → Sürekli tekrar [Eğer yüz algılandıysa → yas = 'age of face 1' → Eğer yas &lt; 18 ise → 'Genç birey algılandı!' de → Eğer yas &gt;= 18 ve yas &lt; 60 ise → 'Yetişkin birey algılandı!' de → Eğer yas &gt;= 60 ise → 'Yaşlı birey algılandı!' de]. Sonuç: Yaşa göre farklı mesajlar gösterilir.</w:t>
            </w:r>
          </w:p>
        </w:tc>
        <w:tc>
          <w:tcPr>
            <w:tcW w:type="dxa" w:w="3213"/>
          </w:tcPr>
          <w:p>
            <w:r>
              <w:rPr>
                <w:sz w:val="18"/>
              </w:rPr>
              <w:t>Yaş tahmini değişkeni koşullu yapılarla birleştirilebilir</w:t>
            </w:r>
          </w:p>
        </w:tc>
      </w:tr>
      <w:tr>
        <w:tc>
          <w:tcPr>
            <w:tcW w:type="dxa" w:w="3213"/>
          </w:tcPr>
          <w:p>
            <w:r>
              <w:rPr>
                <w:sz w:val="18"/>
              </w:rPr>
              <w:t>Yaş tahmini doğruluk testi</w:t>
            </w:r>
          </w:p>
        </w:tc>
        <w:tc>
          <w:tcPr>
            <w:tcW w:type="dxa" w:w="3213"/>
          </w:tcPr>
          <w:p>
            <w:r>
              <w:rPr>
                <w:sz w:val="18"/>
              </w:rPr>
              <w:t>Test Yöntemi: 1) 10 farklı kişi webcam'e bakar. 2) Her kişi için gerçek yaş ve YZ tahmini kaydedilir. 3) Hata = |Gerçek yaş - Tahmin yaş| hesaplanır. 4) Ortalama hata (MAE) bulunur. Örnek sonuç: Gerçek yaşlar [25, 30, 18, 45, 22, 35, 28, 50, 19, 40], Tahminler [28, 32, 20, 42, 24, 38, 30, 48, 21, 43], Hata [3, 2, 2, 3, 2, 3, 2, 2, 2, 3], MAE = 2.4 yıl.</w:t>
            </w:r>
          </w:p>
        </w:tc>
        <w:tc>
          <w:tcPr>
            <w:tcW w:type="dxa" w:w="3213"/>
          </w:tcPr>
          <w:p>
            <w:r>
              <w:rPr>
                <w:sz w:val="18"/>
              </w:rPr>
              <w:t>Model doğruluğu gerçek verilerle test edilmelidir</w:t>
            </w:r>
          </w:p>
        </w:tc>
      </w:tr>
      <w:tr>
        <w:tc>
          <w:tcPr>
            <w:tcW w:type="dxa" w:w="3213"/>
          </w:tcPr>
          <w:p>
            <w:r>
              <w:rPr>
                <w:sz w:val="18"/>
              </w:rPr>
              <w:t>Yaşa göre içerik uyarlama</w:t>
            </w:r>
          </w:p>
        </w:tc>
        <w:tc>
          <w:tcPr>
            <w:tcW w:type="dxa" w:w="3213"/>
          </w:tcPr>
          <w:p>
            <w:r>
              <w:rPr>
                <w:sz w:val="18"/>
              </w:rPr>
              <w:t>Senaryo: Bir müze bilgi kioskı yaşa göre açıklama dilini uyarlıyor. Program: Yaş &lt; 12 → Basit, eğlenceli dil ('Bu dinozor çoook büyükmüş!'). 12-17 → Orta düzey, merak uyandırıcı ('T-Rex 12 metre boyundaydı!'). 18+ → Bilimsel dil ('Tyrannosaurus Rex Kretase döneminin sonlarında yaşamıştır'). Sonuç: Aynı içerik farklı yaş gruplarına uygun şekilde sunulur.</w:t>
            </w:r>
          </w:p>
        </w:tc>
        <w:tc>
          <w:tcPr>
            <w:tcW w:type="dxa" w:w="3213"/>
          </w:tcPr>
          <w:p>
            <w:r>
              <w:rPr>
                <w:sz w:val="18"/>
              </w:rPr>
              <w:t>Yaş tahmini ile kişiselleştirilmiş deneyim tasarlanabilir</w:t>
            </w:r>
          </w:p>
        </w:tc>
      </w:tr>
    </w:tbl>
    <w:p/>
    <w:p>
      <w:pPr>
        <w:spacing w:before="200"/>
      </w:pPr>
      <w:r>
        <w:rPr>
          <w:b/>
          <w:color w:val="E65C00"/>
          <w:sz w:val="24"/>
        </w:rPr>
        <w:t xml:space="preserve">  Analoji ve Benzetmeler</w:t>
      </w:r>
    </w:p>
    <w:p>
      <w:r>
        <w:rPr>
          <w:b/>
          <w:color w:val="E65C00"/>
          <w:sz w:val="20"/>
        </w:rPr>
        <w:t xml:space="preserve">  1. </w:t>
      </w:r>
      <w:r>
        <w:rPr>
          <w:sz w:val="20"/>
        </w:rPr>
        <w:t>Yaş tahmini bir ağacın yaş halkalarını saymak gibidir: Ağacın gövdesindeki halkalar yaşını gösterir ama bazı halkalar daha belirgindir, bazıları silik olabilir. YZ de yüzdeki 'yaşlanma halkalarını' (kırışıklıklar, cilt dokusu) okumaya çalışır ama her zaman net okuyamaz - tıpkı hasarlı bir ağaç gövdesinde halkaları saymak gibi.</w:t>
      </w:r>
    </w:p>
    <w:p>
      <w:pPr>
        <w:spacing w:before="200"/>
      </w:pPr>
      <w:r>
        <w:rPr>
          <w:b/>
          <w:color w:val="E65C00"/>
          <w:sz w:val="24"/>
        </w:rPr>
        <w:t xml:space="preserve">  Öğrenci Soru-Cevap</w:t>
      </w:r>
    </w:p>
    <w:p>
      <w:pPr>
        <w:pStyle w:val="ListBullet"/>
      </w:pPr>
      <w:r>
        <w:rPr>
          <w:sz w:val="20"/>
        </w:rPr>
        <w:t>YZ yaş tahmini ne kadar doğrudur?</w:t>
      </w:r>
    </w:p>
    <w:p>
      <w:pPr>
        <w:pStyle w:val="ListBullet"/>
      </w:pPr>
      <w:r>
        <w:rPr>
          <w:sz w:val="20"/>
        </w:rPr>
        <w:t>Yaş tahminini etkileyen faktörler nelerdir?</w:t>
      </w:r>
    </w:p>
    <w:p>
      <w:pPr>
        <w:pStyle w:val="ListBullet"/>
      </w:pPr>
      <w:r>
        <w:rPr>
          <w:sz w:val="20"/>
        </w:rPr>
        <w:t>Yaş tahmini teknolojisinin etik riskleri nelerdir?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"Yaşa Göre Kişiselleştirme Projesi"</w:t>
      </w:r>
    </w:p>
    <w:p>
      <w:r>
        <w:rPr>
          <w:b/>
          <w:color w:val="1B2A4A"/>
          <w:sz w:val="20"/>
        </w:rPr>
        <w:t xml:space="preserve">Türü: </w:t>
      </w:r>
      <w:r>
        <w:rPr>
          <w:sz w:val="20"/>
        </w:rPr>
        <w:t>Bireysel/grup proje</w:t>
      </w:r>
    </w:p>
    <w:p>
      <w:r>
        <w:rPr>
          <w:b/>
          <w:color w:val="1B2A4A"/>
          <w:sz w:val="20"/>
        </w:rPr>
        <w:t xml:space="preserve">Amacı: </w:t>
      </w:r>
      <w:r>
        <w:rPr>
          <w:sz w:val="20"/>
        </w:rPr>
        <w:t>Yaş tahminine göre içeriğini uyarlayan interaktif uygulama geliştirme</w:t>
      </w:r>
    </w:p>
    <w:p>
      <w:pPr>
        <w:spacing w:before="200"/>
      </w:pPr>
      <w:r>
        <w:rPr>
          <w:b/>
          <w:color w:val="6A1B9A"/>
          <w:sz w:val="24"/>
        </w:rPr>
        <w:t xml:space="preserve">  Yönerge Adımları</w:t>
      </w:r>
    </w:p>
    <w:p>
      <w:r>
        <w:rPr>
          <w:b/>
          <w:color w:val="6A1B9A"/>
          <w:sz w:val="20"/>
        </w:rPr>
        <w:t xml:space="preserve">  1. </w:t>
      </w:r>
      <w:r>
        <w:rPr>
          <w:sz w:val="20"/>
        </w:rPr>
        <w:t>Yaş tahmini programını yazın ve test edin</w:t>
      </w:r>
    </w:p>
    <w:p>
      <w:r>
        <w:rPr>
          <w:b/>
          <w:color w:val="6A1B9A"/>
          <w:sz w:val="20"/>
        </w:rPr>
        <w:t xml:space="preserve">  2. </w:t>
      </w:r>
      <w:r>
        <w:rPr>
          <w:sz w:val="20"/>
        </w:rPr>
        <w:t>En az 3 yaş grubu (çocuk, genç, yetişkin) için farklı içerikler hazırlayın</w:t>
      </w:r>
    </w:p>
    <w:p>
      <w:r>
        <w:rPr>
          <w:b/>
          <w:color w:val="6A1B9A"/>
          <w:sz w:val="20"/>
        </w:rPr>
        <w:t xml:space="preserve">  3. </w:t>
      </w:r>
      <w:r>
        <w:rPr>
          <w:sz w:val="20"/>
        </w:rPr>
        <w:t>Sprite'ın mesajını, görünümünü ve sesini yaşa göre değiştirin</w:t>
      </w:r>
    </w:p>
    <w:p>
      <w:r>
        <w:rPr>
          <w:b/>
          <w:color w:val="6A1B9A"/>
          <w:sz w:val="20"/>
        </w:rPr>
        <w:t xml:space="preserve">  4. </w:t>
      </w:r>
      <w:r>
        <w:rPr>
          <w:sz w:val="20"/>
        </w:rPr>
        <w:t>Programı farklı kişilerle test edip doğruluk raporunu hazırlayın</w:t>
      </w:r>
    </w:p>
    <w:p>
      <w:r>
        <w:rPr>
          <w:b/>
          <w:color w:val="1B2A4A"/>
          <w:sz w:val="20"/>
        </w:rPr>
        <w:t xml:space="preserve">Beklenen Ürün: </w:t>
      </w:r>
      <w:r>
        <w:rPr>
          <w:sz w:val="20"/>
        </w:rPr>
        <w:t>Yaşa göre kişiselleştirilmiş içerik sunan interaktif uygulama</w:t>
      </w:r>
    </w:p>
    <w:p>
      <w:pPr>
        <w:spacing w:before="200"/>
      </w:pPr>
      <w:r>
        <w:rPr>
          <w:b/>
          <w:color w:val="6A1B9A"/>
          <w:sz w:val="24"/>
        </w:rPr>
        <w:t xml:space="preserve">  Transfer Soruları</w:t>
      </w:r>
    </w:p>
    <w:p>
      <w:r>
        <w:rPr>
          <w:b/>
          <w:color w:val="6A1B9A"/>
          <w:sz w:val="20"/>
        </w:rPr>
        <w:t xml:space="preserve">  1. </w:t>
      </w:r>
      <w:r>
        <w:rPr>
          <w:sz w:val="20"/>
        </w:rPr>
        <w:t>Yaş tahmini yüz tanıma ile birleştirilerek kişiselleştirme sistemleri oluşturulabilir.</w:t>
      </w:r>
    </w:p>
    <w:p>
      <w:r>
        <w:rPr>
          <w:b/>
          <w:color w:val="6A1B9A"/>
          <w:sz w:val="20"/>
        </w:rPr>
        <w:t xml:space="preserve">  2. </w:t>
      </w:r>
      <w:r>
        <w:rPr>
          <w:sz w:val="20"/>
        </w:rPr>
        <w:t>Bu teknik bir sonraki derste duygu analiziyle genişletilecektir.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çocuk kütüphanesi yaşa uygun kitap öneri sistemi kurmak istiyor: Çocuğun yüzünü kameraya gösterince yaş tahmini yapılıp uygun yaş grubundaki kitaplar önerilsin. Bu sistemi PictoBlox'ta prototip olarak tasarlayın.</w:t>
            </w:r>
          </w:p>
        </w:tc>
      </w:tr>
    </w:tbl>
    <w:p/>
    <w:p>
      <w:r>
        <w:rPr>
          <w:b/>
          <w:color w:val="1B2A4A"/>
          <w:sz w:val="20"/>
        </w:rPr>
        <w:t xml:space="preserve">Yaratıcı Görev: </w:t>
      </w:r>
      <w:r>
        <w:rPr>
          <w:sz w:val="20"/>
        </w:rPr>
        <w:t>Yaş tahmini + yüz filtresi birleştirerek bir 'zaman makinesi' uygulaması tasarlayın: Kişinin mevcut yüzüne yaşlılık efekti veya gençlik efekti ekleyin.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Yaş ve cinsiyet tahmini programı oluşturabiliyor musunuz?</w:t>
      </w:r>
    </w:p>
    <w:p>
      <w:r>
        <w:rPr>
          <w:sz w:val="20"/>
        </w:rPr>
        <w:t xml:space="preserve">  ☐  Tahmin sonuçlarını koşullu yapılarla kullanabiliyor musunuz?</w:t>
      </w:r>
    </w:p>
    <w:p>
      <w:r>
        <w:rPr>
          <w:sz w:val="20"/>
        </w:rPr>
        <w:t xml:space="preserve">  ☐  Tahmin doğruluğunu test edip değerlendirebiliyor musunuz?</w:t>
      </w:r>
    </w:p>
    <w:p>
      <w:pPr>
        <w:spacing w:before="200"/>
      </w:pPr>
      <w:r>
        <w:rPr>
          <w:b/>
          <w:color w:val="2E7D32"/>
          <w:sz w:val="24"/>
        </w:rPr>
        <w:t xml:space="preserve">  Öz Değerlendirme Soruları</w:t>
      </w:r>
    </w:p>
    <w:p>
      <w:r>
        <w:rPr>
          <w:b/>
          <w:color w:val="2E7D32"/>
          <w:sz w:val="20"/>
        </w:rPr>
        <w:t xml:space="preserve">  1. </w:t>
      </w:r>
      <w:r>
        <w:rPr>
          <w:sz w:val="20"/>
        </w:rPr>
        <w:t>Yaş tahmini hangi yüz özelliklerini kullanır?</w:t>
      </w:r>
    </w:p>
    <w:p>
      <w:r>
        <w:rPr>
          <w:b/>
          <w:color w:val="2E7D32"/>
          <w:sz w:val="20"/>
        </w:rPr>
        <w:t xml:space="preserve">  2. </w:t>
      </w:r>
      <w:r>
        <w:rPr>
          <w:sz w:val="20"/>
        </w:rPr>
        <w:t>Yaş tahmininin hata kaynakları nelerdir?</w:t>
      </w:r>
    </w:p>
    <w:p>
      <w:r>
        <w:rPr>
          <w:b/>
          <w:color w:val="2E7D32"/>
          <w:sz w:val="20"/>
        </w:rPr>
        <w:t xml:space="preserve">  3. </w:t>
      </w:r>
      <w:r>
        <w:rPr>
          <w:sz w:val="20"/>
        </w:rPr>
        <w:t>Cinsiyet tahmini neden etik açıdan tartışmalıdır?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YZ yaş tahmininin ortalama hata payı (MAE) yaklaşık kaç yıldır?</w:t>
            </w:r>
          </w:p>
        </w:tc>
        <w:tc>
          <w:tcPr>
            <w:tcW w:type="dxa" w:w="3213"/>
          </w:tcPr>
          <w:p>
            <w:r>
              <w:rPr>
                <w:sz w:val="18"/>
              </w:rPr>
              <w:t>B) 5-7 yıl</w:t>
            </w:r>
          </w:p>
        </w:tc>
      </w:tr>
      <w:tr>
        <w:tc>
          <w:tcPr>
            <w:tcW w:type="dxa" w:w="3213"/>
          </w:tcPr>
          <w:p>
            <w:r>
              <w:rPr>
                <w:sz w:val="18"/>
              </w:rPr>
              <w:t>2</w:t>
            </w:r>
          </w:p>
        </w:tc>
        <w:tc>
          <w:tcPr>
            <w:tcW w:type="dxa" w:w="3213"/>
          </w:tcPr>
          <w:p>
            <w:r>
              <w:rPr>
                <w:sz w:val="18"/>
              </w:rPr>
              <w:t>Yaş tahminini olumsuz etkileyen faktörler hangileridir?</w:t>
            </w:r>
          </w:p>
        </w:tc>
        <w:tc>
          <w:tcPr>
            <w:tcW w:type="dxa" w:w="3213"/>
          </w:tcPr>
          <w:p>
            <w:r>
              <w:rPr>
                <w:sz w:val="18"/>
              </w:rPr>
              <w:t>D) Hepsi (makyaj, aydınlatma, açı)</w:t>
            </w:r>
          </w:p>
        </w:tc>
      </w:tr>
      <w:tr>
        <w:tc>
          <w:tcPr>
            <w:tcW w:type="dxa" w:w="3213"/>
          </w:tcPr>
          <w:p>
            <w:r>
              <w:rPr>
                <w:sz w:val="18"/>
              </w:rPr>
              <w:t>3</w:t>
            </w:r>
          </w:p>
        </w:tc>
        <w:tc>
          <w:tcPr>
            <w:tcW w:type="dxa" w:w="3213"/>
          </w:tcPr>
          <w:p>
            <w:r>
              <w:rPr>
                <w:sz w:val="18"/>
              </w:rPr>
              <w:t>Cinsiyet tahmini neden tartışmalıdır?</w:t>
            </w:r>
          </w:p>
        </w:tc>
        <w:tc>
          <w:tcPr>
            <w:tcW w:type="dxa" w:w="3213"/>
          </w:tcPr>
          <w:p>
            <w:r>
              <w:rPr>
                <w:sz w:val="18"/>
              </w:rPr>
              <w:t>A) İkili sınıflandırma non-binary bireyleri dışladığı için</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Yaş tahmini teknolojisi yaş kısıtlamalı ürün satışında kullanılmalı mıdır?</w:t>
      </w:r>
    </w:p>
    <w:p>
      <w:r>
        <w:rPr>
          <w:b/>
          <w:color w:val="2E7D32"/>
          <w:sz w:val="20"/>
        </w:rPr>
        <w:t>Eleştirel Düşünme:</w:t>
      </w:r>
    </w:p>
    <w:p>
      <w:r>
        <w:rPr>
          <w:b/>
          <w:color w:val="2E7D32"/>
          <w:sz w:val="20"/>
        </w:rPr>
        <w:t xml:space="preserve">  1. </w:t>
      </w:r>
      <w:r>
        <w:rPr>
          <w:sz w:val="20"/>
        </w:rPr>
        <w:t>YZ'nin demografik tahminleri (yaş, cinsiyet, etnik köken) toplumda ayrımcılığı artırabilir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"Yaş Tahmini Uygulaması"</w:t>
      </w:r>
    </w:p>
    <w:p>
      <w:r>
        <w:rPr>
          <w:b/>
          <w:color w:val="1B2A4A"/>
          <w:sz w:val="20"/>
        </w:rPr>
        <w:t xml:space="preserve">Hedef: </w:t>
      </w:r>
      <w:r>
        <w:rPr>
          <w:sz w:val="20"/>
        </w:rPr>
        <w:t>PictoBlox'ta yaş tahmini yapan ve sonuçlara göre tepki veren program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Face Detection ile yaş ve cinsiyet bloklarını programlayın</w:t>
            </w:r>
          </w:p>
        </w:tc>
        <w:tc>
          <w:tcPr>
            <w:tcW w:type="dxa" w:w="3213"/>
          </w:tcPr>
          <w:p>
            <w:r>
              <w:rPr>
                <w:sz w:val="18"/>
              </w:rPr>
              <w:t>5 dk</w:t>
            </w:r>
          </w:p>
        </w:tc>
      </w:tr>
      <w:tr>
        <w:tc>
          <w:tcPr>
            <w:tcW w:type="dxa" w:w="3213"/>
          </w:tcPr>
          <w:p>
            <w:r>
              <w:rPr>
                <w:sz w:val="18"/>
              </w:rPr>
              <w:t>2</w:t>
            </w:r>
          </w:p>
        </w:tc>
        <w:tc>
          <w:tcPr>
            <w:tcW w:type="dxa" w:w="3213"/>
          </w:tcPr>
          <w:p>
            <w:r>
              <w:rPr>
                <w:sz w:val="18"/>
              </w:rPr>
              <w:t>3 yaş grubuna göre farklı sprite tepkileri programlayın</w:t>
            </w:r>
          </w:p>
        </w:tc>
        <w:tc>
          <w:tcPr>
            <w:tcW w:type="dxa" w:w="3213"/>
          </w:tcPr>
          <w:p>
            <w:r>
              <w:rPr>
                <w:sz w:val="18"/>
              </w:rPr>
              <w:t>5 dk</w:t>
            </w:r>
          </w:p>
        </w:tc>
      </w:tr>
      <w:tr>
        <w:tc>
          <w:tcPr>
            <w:tcW w:type="dxa" w:w="3213"/>
          </w:tcPr>
          <w:p>
            <w:r>
              <w:rPr>
                <w:sz w:val="18"/>
              </w:rPr>
              <w:t>3</w:t>
            </w:r>
          </w:p>
        </w:tc>
        <w:tc>
          <w:tcPr>
            <w:tcW w:type="dxa" w:w="3213"/>
          </w:tcPr>
          <w:p>
            <w:r>
              <w:rPr>
                <w:sz w:val="18"/>
              </w:rPr>
              <w:t>Programı 5+ kişi ile test edin ve doğruluğu kaydedin</w:t>
            </w:r>
          </w:p>
        </w:tc>
        <w:tc>
          <w:tcPr>
            <w:tcW w:type="dxa" w:w="3213"/>
          </w:tcPr>
          <w:p>
            <w:r>
              <w:rPr>
                <w:sz w:val="18"/>
              </w:rPr>
              <w:t>5 dk</w:t>
            </w:r>
          </w:p>
        </w:tc>
      </w:tr>
      <w:tr>
        <w:tc>
          <w:tcPr>
            <w:tcW w:type="dxa" w:w="3213"/>
          </w:tcPr>
          <w:p>
            <w:r>
              <w:rPr>
                <w:sz w:val="18"/>
              </w:rPr>
              <w:t>4</w:t>
            </w:r>
          </w:p>
        </w:tc>
        <w:tc>
          <w:tcPr>
            <w:tcW w:type="dxa" w:w="3213"/>
          </w:tcPr>
          <w:p>
            <w:r>
              <w:rPr>
                <w:sz w:val="18"/>
              </w:rPr>
              <w:t>Doğruluk raporunu hazırlayın ve hata kaynaklarını analiz edin</w:t>
            </w:r>
          </w:p>
        </w:tc>
        <w:tc>
          <w:tcPr>
            <w:tcW w:type="dxa" w:w="3213"/>
          </w:tcPr>
          <w:p>
            <w:r>
              <w:rPr>
                <w:sz w:val="18"/>
              </w:rPr>
              <w:t>5 dk</w:t>
            </w:r>
          </w:p>
        </w:tc>
      </w:tr>
    </w:tbl>
    <w:p/>
    <w:p>
      <w:r>
        <w:rPr>
          <w:b/>
          <w:color w:val="1B2A4A"/>
          <w:sz w:val="20"/>
        </w:rPr>
        <w:t xml:space="preserve">Tamamlanma Kriteri: </w:t>
      </w:r>
      <w:r>
        <w:rPr>
          <w:sz w:val="20"/>
        </w:rPr>
        <w:t>Yaş tahmini yapan, koşullu tepki veren ve doğruluk raporu içeren çalışan program</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Yaş ve cinsiyeti ekranda gösteren basit program yapın</w:t>
            </w:r>
          </w:p>
        </w:tc>
      </w:tr>
      <w:tr>
        <w:tc>
          <w:tcPr>
            <w:tcW w:type="dxa" w:w="3213"/>
          </w:tcPr>
          <w:p>
            <w:r>
              <w:rPr>
                <w:sz w:val="18"/>
              </w:rPr>
              <w:t>2</w:t>
            </w:r>
          </w:p>
        </w:tc>
        <w:tc>
          <w:tcPr>
            <w:tcW w:type="dxa" w:w="3213"/>
          </w:tcPr>
          <w:p>
            <w:r>
              <w:rPr>
                <w:sz w:val="18"/>
              </w:rPr>
              <w:t>Orta</w:t>
            </w:r>
          </w:p>
        </w:tc>
        <w:tc>
          <w:tcPr>
            <w:tcW w:type="dxa" w:w="3213"/>
          </w:tcPr>
          <w:p>
            <w:r>
              <w:rPr>
                <w:sz w:val="18"/>
              </w:rPr>
              <w:t>Yaşa göre farklı selamlama mesajları veren program yapın</w:t>
            </w:r>
          </w:p>
        </w:tc>
      </w:tr>
      <w:tr>
        <w:tc>
          <w:tcPr>
            <w:tcW w:type="dxa" w:w="3213"/>
          </w:tcPr>
          <w:p>
            <w:r>
              <w:rPr>
                <w:sz w:val="18"/>
              </w:rPr>
              <w:t>3</w:t>
            </w:r>
          </w:p>
        </w:tc>
        <w:tc>
          <w:tcPr>
            <w:tcW w:type="dxa" w:w="3213"/>
          </w:tcPr>
          <w:p>
            <w:r>
              <w:rPr>
                <w:sz w:val="18"/>
              </w:rPr>
              <w:t>Zor</w:t>
            </w:r>
          </w:p>
        </w:tc>
        <w:tc>
          <w:tcPr>
            <w:tcW w:type="dxa" w:w="3213"/>
          </w:tcPr>
          <w:p>
            <w:r>
              <w:rPr>
                <w:sz w:val="18"/>
              </w:rPr>
              <w:t>Yaş doğrulamalı erişim kontrol sistemi prototipi geliştirin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"Akıllı Reklam Panosu"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AVM girişinde yaşa ve cinsiyete göre farklı reklamlar gösteren akıllı pano kurmak istiyor. YZ kameranın önündeki kişinin yaş ve cinsiyetini tahmin edecek ve uygun reklamı gösterecek. Bu sistem etik midir? Hangi düzenlemeler gereklidir? PictoBlox'ta prototipini tasarlayın.</w:t>
            </w:r>
          </w:p>
        </w:tc>
      </w:tr>
    </w:tbl>
    <w:p/>
    <w:p>
      <w:r>
        <w:rPr>
          <w:b/>
          <w:color w:val="1B2A4A"/>
          <w:sz w:val="20"/>
        </w:rPr>
        <w:t xml:space="preserve">Beklenen Çıktı: </w:t>
      </w:r>
      <w:r>
        <w:rPr>
          <w:sz w:val="20"/>
        </w:rPr>
        <w:t>Akıllı reklam panosu prototipi ve etik değerlendirme raporu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yaş ve cinsiyet tahmini teknolojisini, çalışma mantığını, hata kaynaklarını ve etik boyutlarını öğrendik; PictoBlox'ta çalışan yaş tahmini uygulaması geliştirdik ve doğruluğunu test ettik.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Yaş Tahmini</w:t>
            </w:r>
          </w:p>
        </w:tc>
        <w:tc>
          <w:tcPr>
            <w:tcW w:type="dxa" w:w="4819"/>
            <w:shd w:fill="F5F5F5"/>
          </w:tcPr>
          <w:p>
            <w:r>
              <w:rPr>
                <w:b/>
                <w:color w:val="1B2A4A"/>
                <w:sz w:val="20"/>
              </w:rPr>
              <w:t xml:space="preserve">  Cinsiyet Tahmini</w:t>
            </w:r>
          </w:p>
        </w:tc>
      </w:tr>
      <w:tr>
        <w:tc>
          <w:tcPr>
            <w:tcW w:type="dxa" w:w="4819"/>
            <w:shd w:fill="F5F5F5"/>
          </w:tcPr>
          <w:p>
            <w:r>
              <w:rPr>
                <w:b/>
                <w:color w:val="1B2A4A"/>
                <w:sz w:val="20"/>
              </w:rPr>
              <w:t xml:space="preserve">  MAE</w:t>
            </w:r>
          </w:p>
        </w:tc>
        <w:tc>
          <w:tcPr>
            <w:tcW w:type="dxa" w:w="4819"/>
            <w:shd w:fill="F5F5F5"/>
          </w:tcPr>
          <w:p>
            <w:r>
              <w:rPr>
                <w:b/>
                <w:color w:val="1B2A4A"/>
                <w:sz w:val="20"/>
              </w:rPr>
              <w:t xml:space="preserve">  Demografik Analiz</w:t>
            </w:r>
          </w:p>
        </w:tc>
      </w:tr>
      <w:tr>
        <w:tc>
          <w:tcPr>
            <w:tcW w:type="dxa" w:w="4819"/>
            <w:shd w:fill="F5F5F5"/>
          </w:tcPr>
          <w:p>
            <w:r>
              <w:rPr>
                <w:b/>
                <w:color w:val="1B2A4A"/>
                <w:sz w:val="20"/>
              </w:rPr>
              <w:t xml:space="preserve">  Doğruluk Testi</w:t>
            </w:r>
          </w:p>
        </w:tc>
        <w:tc>
          <w:tcPr>
            <w:tcW w:type="dxa" w:w="4819"/>
            <w:shd w:fill="F5F5F5"/>
          </w:tcPr>
          <w:p>
            <w:r>
              <w:rPr>
                <w:b/>
                <w:color w:val="1B2A4A"/>
                <w:sz w:val="20"/>
              </w:rPr>
              <w:t xml:space="preserve">  Etik Boyutlar</w:t>
            </w:r>
          </w:p>
        </w:tc>
      </w:tr>
    </w:tbl>
    <w:p/>
    <w:p>
      <w:pPr>
        <w:spacing w:before="200"/>
      </w:pPr>
      <w:r>
        <w:rPr>
          <w:b/>
          <w:color w:val="757575"/>
          <w:sz w:val="24"/>
        </w:rPr>
        <w:t xml:space="preserve">  Bir Sonraki Dersle Köprü</w:t>
      </w:r>
    </w:p>
    <w:p>
      <w:r>
        <w:rPr>
          <w:sz w:val="20"/>
        </w:rPr>
        <w:t>Bir sonraki derste duygu analizi (emotion detection) konusunu işleyeceğiz - YZ yüz ifadenizden duygularınızı okuyabilecek!</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PictoBlox'ta yaş tahmini programınızı aile bireylerinizie test edin. En az 5 kişinin gerçek yaşı ile YZ tahminini kaydedin. Ortalama hata (MAE) hesaplayın ve bir rapor hazırlayın.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Yaş tahmini test tablosunu hazırlayın</w:t>
      </w:r>
    </w:p>
    <w:p>
      <w:pPr>
        <w:pStyle w:val="ListBullet"/>
      </w:pPr>
      <w:r>
        <w:rPr>
          <w:sz w:val="20"/>
        </w:rPr>
        <w:t>Gönüllü katılım için ortam oluşturun</w:t>
      </w:r>
    </w:p>
    <w:p>
      <w:pPr>
        <w:pStyle w:val="ListBullet"/>
      </w:pPr>
      <w:r>
        <w:rPr>
          <w:sz w:val="20"/>
        </w:rPr>
        <w:t>Cinsiyet tahmini konusunu hassasiyetle ele alın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Yaş tahmini rahatsız edici olabilir</w:t>
            </w:r>
          </w:p>
        </w:tc>
        <w:tc>
          <w:tcPr>
            <w:tcW w:type="dxa" w:w="4819"/>
          </w:tcPr>
          <w:p>
            <w:r>
              <w:rPr>
                <w:sz w:val="18"/>
              </w:rPr>
              <w:t>Bunun bir teknoloji testi olduğunu, kişisel değerlendirme olmadığını vurgulayın</w:t>
            </w:r>
          </w:p>
        </w:tc>
      </w:tr>
      <w:tr>
        <w:tc>
          <w:tcPr>
            <w:tcW w:type="dxa" w:w="4819"/>
          </w:tcPr>
          <w:p>
            <w:r>
              <w:rPr>
                <w:sz w:val="18"/>
              </w:rPr>
              <w:t>Cinsiyet tahmini tartışmalı olabilir</w:t>
            </w:r>
          </w:p>
        </w:tc>
        <w:tc>
          <w:tcPr>
            <w:tcW w:type="dxa" w:w="4819"/>
          </w:tcPr>
          <w:p>
            <w:r>
              <w:rPr>
                <w:sz w:val="18"/>
              </w:rPr>
              <w:t>Teknolojinin sınırlılıklarını ve etik boyutlarını açıkça tartışın</w:t>
            </w:r>
          </w:p>
        </w:tc>
      </w:tr>
    </w:tbl>
    <w:p/>
    <w:p>
      <w:r>
        <w:rPr>
          <w:b/>
          <w:color w:val="1B2A4A"/>
          <w:sz w:val="20"/>
        </w:rPr>
        <w:t xml:space="preserve">Zaman Yönetimi: </w:t>
      </w:r>
      <w:r>
        <w:rPr>
          <w:sz w:val="20"/>
        </w:rPr>
        <w:t>Doğruluk testine yeterli süre ayırın; deneysel veri toplama önemli bir beceridir.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Canlı test yapılamıyorsa önceden hazırlanmış fotoğraflarla yaş tahmini demosu yapılabilir.</w:t>
            </w:r>
          </w:p>
        </w:tc>
      </w:tr>
    </w:tbl>
    <w:p/>
    <w:p>
      <w:r>
        <w:br w:type="page"/>
      </w:r>
    </w:p>
    <w:p>
      <w:pPr>
        <w:jc w:val="center"/>
      </w:pPr>
      <w:r>
        <w:rPr>
          <w:b/>
          <w:color w:val="1B2A4A"/>
          <w:sz w:val="36"/>
        </w:rPr>
        <w:t>━━━  24. SAAT  ━━━</w:t>
      </w:r>
    </w:p>
    <w:p>
      <w:pPr>
        <w:jc w:val="center"/>
      </w:pPr>
      <w:r>
        <w:rPr>
          <w:color w:val="2C6FAD"/>
          <w:sz w:val="32"/>
        </w:rPr>
        <w:t>Duygu Analizi (Emotion Detection) Uygulaması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PictoBlox'ta yüz ifadesinden duygu analizi yapan uygulama geliştirir; duygu tanıma sonuçlarını e-tabloya kaydeder.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M3-K16</w:t>
            </w:r>
          </w:p>
        </w:tc>
        <w:tc>
          <w:tcPr>
            <w:tcW w:type="dxa" w:w="3213"/>
          </w:tcPr>
          <w:p>
            <w:r>
              <w:rPr>
                <w:sz w:val="18"/>
              </w:rPr>
              <w:t>Duygu analizi teknolojisinin çalışma mantığını ve temel duygu kategorilerini açıklar</w:t>
            </w:r>
          </w:p>
        </w:tc>
        <w:tc>
          <w:tcPr>
            <w:tcW w:type="dxa" w:w="3213"/>
          </w:tcPr>
          <w:p>
            <w:r>
              <w:rPr>
                <w:sz w:val="18"/>
              </w:rPr>
              <w:t>Kavrama</w:t>
            </w:r>
          </w:p>
        </w:tc>
      </w:tr>
      <w:tr>
        <w:tc>
          <w:tcPr>
            <w:tcW w:type="dxa" w:w="3213"/>
          </w:tcPr>
          <w:p>
            <w:r>
              <w:rPr>
                <w:sz w:val="18"/>
              </w:rPr>
              <w:t>M3-K17</w:t>
            </w:r>
          </w:p>
        </w:tc>
        <w:tc>
          <w:tcPr>
            <w:tcW w:type="dxa" w:w="3213"/>
          </w:tcPr>
          <w:p>
            <w:r>
              <w:rPr>
                <w:sz w:val="18"/>
              </w:rPr>
              <w:t>PictoBlox'ta duygu algılama programı oluşturur ve test eder</w:t>
            </w:r>
          </w:p>
        </w:tc>
        <w:tc>
          <w:tcPr>
            <w:tcW w:type="dxa" w:w="3213"/>
          </w:tcPr>
          <w:p>
            <w:r>
              <w:rPr>
                <w:sz w:val="18"/>
              </w:rPr>
              <w:t>Uygulama</w:t>
            </w:r>
          </w:p>
        </w:tc>
      </w:tr>
      <w:tr>
        <w:tc>
          <w:tcPr>
            <w:tcW w:type="dxa" w:w="3213"/>
          </w:tcPr>
          <w:p>
            <w:r>
              <w:rPr>
                <w:sz w:val="18"/>
              </w:rPr>
              <w:t>M3-K18</w:t>
            </w:r>
          </w:p>
        </w:tc>
        <w:tc>
          <w:tcPr>
            <w:tcW w:type="dxa" w:w="3213"/>
          </w:tcPr>
          <w:p>
            <w:r>
              <w:rPr>
                <w:sz w:val="18"/>
              </w:rPr>
              <w:t>Duygu analizi sonuçlarını e-tabloya kaydetme işlemini gerçekleştirir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Yüz algılama, yaş ve cinsiyet tahmini (Saat 22-23)</w:t>
      </w:r>
    </w:p>
    <w:p>
      <w:pPr>
        <w:spacing w:before="200"/>
      </w:pPr>
      <w:r>
        <w:rPr>
          <w:b/>
          <w:color w:val="757575"/>
          <w:sz w:val="24"/>
        </w:rPr>
        <w:t xml:space="preserve">  Öğrencinin Bilmesi Gerekenler</w:t>
      </w:r>
    </w:p>
    <w:p>
      <w:pPr>
        <w:pStyle w:val="ListBullet"/>
      </w:pPr>
      <w:r>
        <w:rPr>
          <w:sz w:val="20"/>
        </w:rPr>
        <w:t>Face Detection uzantısının kullanımı</w:t>
      </w:r>
    </w:p>
    <w:p>
      <w:pPr>
        <w:pStyle w:val="ListBullet"/>
      </w:pPr>
      <w:r>
        <w:rPr>
          <w:sz w:val="20"/>
        </w:rPr>
        <w:t>Yüz koordinatları ve landmark noktaları</w:t>
      </w:r>
    </w:p>
    <w:p>
      <w:pPr>
        <w:pStyle w:val="ListBullet"/>
      </w:pPr>
      <w:r>
        <w:rPr>
          <w:sz w:val="20"/>
        </w:rPr>
        <w:t>Yaş ve cinsiyet tahmini deneyimi</w:t>
      </w:r>
    </w:p>
    <w:p>
      <w:pPr>
        <w:spacing w:before="200"/>
      </w:pPr>
      <w:r>
        <w:rPr>
          <w:b/>
          <w:color w:val="757575"/>
          <w:sz w:val="24"/>
        </w:rPr>
        <w:t xml:space="preserve">  Olası Kavram Yanılgıları</w:t>
      </w:r>
    </w:p>
    <w:p>
      <w:pPr>
        <w:pStyle w:val="ListBullet"/>
      </w:pPr>
      <w:r>
        <w:rPr>
          <w:sz w:val="20"/>
        </w:rPr>
        <w:t>Duygu analizi gerçek duyguları okur - YZ yüz ifadesini (kas hareketlerini) analiz eder; içsel duyguları bilemez. Birisi gülümserken üzgün olabilir</w:t>
      </w:r>
    </w:p>
    <w:p>
      <w:pPr>
        <w:pStyle w:val="ListBullet"/>
      </w:pPr>
      <w:r>
        <w:rPr>
          <w:sz w:val="20"/>
        </w:rPr>
        <w:t>Duygu tanıma her kültürde aynı çalışır - Yüz ifadeleri ve duygu gösterimi kültürden kültüre farklılık gösterir</w:t>
      </w:r>
    </w:p>
    <w:p>
      <w:pPr>
        <w:spacing w:before="200"/>
      </w:pPr>
      <w:r>
        <w:rPr>
          <w:b/>
          <w:color w:val="757575"/>
          <w:sz w:val="24"/>
        </w:rPr>
        <w:t xml:space="preserve">  Hazırlık Materyalleri</w:t>
      </w:r>
    </w:p>
    <w:p>
      <w:pPr>
        <w:pStyle w:val="ListBullet"/>
      </w:pPr>
      <w:r>
        <w:rPr>
          <w:sz w:val="20"/>
        </w:rPr>
        <w:t>PictoBlox yüklü bilgisayar</w:t>
      </w:r>
    </w:p>
    <w:p>
      <w:pPr>
        <w:pStyle w:val="ListBullet"/>
      </w:pPr>
      <w:r>
        <w:rPr>
          <w:sz w:val="20"/>
        </w:rPr>
        <w:t>Webcam</w:t>
      </w:r>
    </w:p>
    <w:p>
      <w:pPr>
        <w:pStyle w:val="ListBullet"/>
      </w:pPr>
      <w:r>
        <w:rPr>
          <w:sz w:val="20"/>
        </w:rPr>
        <w:t>Duygu ifadeleri posteri (Ekman'ın 7 temel duygusu)</w:t>
      </w:r>
    </w:p>
    <w:p>
      <w:pPr>
        <w:pStyle w:val="ListBullet"/>
      </w:pPr>
      <w:r>
        <w:rPr>
          <w:sz w:val="20"/>
        </w:rPr>
        <w:t>E-tablo yazılımı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Yüzünüze bakarak nasıl hissettiğinizi anlayabilen bir bilgisayar hayal edin: Mutlu olduğunuzda size eğlenceli içerikler, üzgün olduğunuzda teselli edici müzikler önersin. Bu teknoloji gerçek ve bugün onu kendiniz oluşturacaksınız!</w:t>
      </w:r>
    </w:p>
    <w:p>
      <w:r>
        <w:rPr>
          <w:b/>
          <w:color w:val="1B2A4A"/>
          <w:sz w:val="20"/>
        </w:rPr>
        <w:t xml:space="preserve">Günlük Hayat Bağlantısı: </w:t>
      </w:r>
      <w:r>
        <w:rPr>
          <w:sz w:val="20"/>
        </w:rPr>
        <w:t>İyi bir öğretmen öğrencilerinin yüz ifadelerini okuyarak dersi anlayıp anlamadıklarını sezer: Kaş çatma = kafa karışıklığı, gülümseme = anlama, esneme = sıkılma. YZ duygu analizi de aynı ipuçlarını kullanır: Yüzdeki 43 kas grubunun hareketlerini analiz ederek duyguları sınıflandırır.</w:t>
      </w:r>
    </w:p>
    <w:p>
      <w:pPr>
        <w:spacing w:before="200"/>
      </w:pPr>
      <w:r>
        <w:rPr>
          <w:b/>
          <w:color w:val="2C6FAD"/>
          <w:sz w:val="24"/>
        </w:rPr>
        <w:t xml:space="preserve">  Ön Bilgi Yoklama Soruları</w:t>
      </w:r>
    </w:p>
    <w:p>
      <w:r>
        <w:rPr>
          <w:b/>
          <w:color w:val="2C6FAD"/>
          <w:sz w:val="20"/>
        </w:rPr>
        <w:t xml:space="preserve">  1. </w:t>
      </w:r>
      <w:r>
        <w:rPr>
          <w:sz w:val="20"/>
        </w:rPr>
        <w:t>İnsanların duygularını yüz ifadelerinden ne kadar iyi okuyabilirsiniz?</w:t>
      </w:r>
    </w:p>
    <w:p>
      <w:r>
        <w:rPr>
          <w:b/>
          <w:color w:val="2C6FAD"/>
          <w:sz w:val="20"/>
        </w:rPr>
        <w:t xml:space="preserve">  2. </w:t>
      </w:r>
      <w:r>
        <w:rPr>
          <w:sz w:val="20"/>
        </w:rPr>
        <w:t>Hangi duyguları yüz ifadesinden kolayca anlayabilirsiniz?</w:t>
      </w:r>
    </w:p>
    <w:p>
      <w:pPr>
        <w:spacing w:before="200"/>
      </w:pPr>
      <w:r>
        <w:rPr>
          <w:b/>
          <w:color w:val="2C6FAD"/>
          <w:sz w:val="24"/>
        </w:rPr>
        <w:t xml:space="preserve">  Motivasyon Etkinliği: "Duygu Tahmini Oyunu"</w:t>
      </w:r>
    </w:p>
    <w:p>
      <w:r>
        <w:rPr>
          <w:b/>
          <w:color w:val="1B2A4A"/>
          <w:sz w:val="20"/>
        </w:rPr>
        <w:t xml:space="preserve">Açıklama: </w:t>
      </w:r>
      <w:r>
        <w:rPr>
          <w:sz w:val="20"/>
        </w:rPr>
        <w:t>Kursiyerler yüz ifadeleri yaparak birbirlerinin ve YZ'nin duyguları doğru tahmin edip edemeyeceğini test eder.</w:t>
      </w:r>
    </w:p>
    <w:p>
      <w:r>
        <w:rPr>
          <w:b/>
          <w:color w:val="1B2A4A"/>
          <w:sz w:val="20"/>
        </w:rPr>
        <w:t xml:space="preserve">Yönerge: </w:t>
      </w:r>
      <w:r>
        <w:rPr>
          <w:sz w:val="20"/>
        </w:rPr>
        <w:t>5 gönüllü sırayla 7 temel duyguyu (mutlu, üzgün, kızgın, şaşkın, korku, tiksinme, nötr) yüz ifadesiyle gösterir. Sınıf hangi duygu olduğunu tahmin eder. Sonra PictoBlox ile aynı ifadeler test edilir. İnsan vs YZ: Kim daha iyi duygu okur?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çevrimiçi eğitim platformu öğrencilerin dersle ilgili duygusal tepkilerini analiz etmek istiyor: Sıkılma algılandığında içerik değişsin, merak algılandığında detay eklensin. Bu sistem etik midir?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"Duygu Algılama Programı"</w:t>
      </w:r>
    </w:p>
    <w:p>
      <w:r>
        <w:rPr>
          <w:b/>
          <w:color w:val="1B2A4A"/>
          <w:sz w:val="20"/>
        </w:rPr>
        <w:t xml:space="preserve">Türü: </w:t>
      </w:r>
      <w:r>
        <w:rPr>
          <w:sz w:val="20"/>
        </w:rPr>
        <w:t>Bireysel uygulama</w:t>
      </w:r>
    </w:p>
    <w:p>
      <w:r>
        <w:rPr>
          <w:b/>
          <w:color w:val="1B2A4A"/>
          <w:sz w:val="20"/>
        </w:rPr>
        <w:t xml:space="preserve">Amacı: </w:t>
      </w:r>
      <w:r>
        <w:rPr>
          <w:sz w:val="20"/>
        </w:rPr>
        <w:t>PictoBlox'ta yüz ifadesinden duygu algılama programı geliştirme</w:t>
      </w:r>
    </w:p>
    <w:p>
      <w:r>
        <w:rPr>
          <w:b/>
          <w:color w:val="1B2A4A"/>
          <w:sz w:val="20"/>
        </w:rPr>
        <w:t xml:space="preserve">Malzemeler: </w:t>
      </w:r>
      <w:r>
        <w:rPr>
          <w:sz w:val="20"/>
        </w:rPr>
        <w:t>PictoBlox yüklü bilgisayar, webcam</w:t>
      </w:r>
    </w:p>
    <w:p>
      <w:pPr>
        <w:spacing w:before="200"/>
      </w:pPr>
      <w:r>
        <w:rPr>
          <w:b/>
          <w:color w:val="007A7A"/>
          <w:sz w:val="24"/>
        </w:rPr>
        <w:t xml:space="preserve">  Yönerge Adımları</w:t>
      </w:r>
    </w:p>
    <w:p>
      <w:r>
        <w:rPr>
          <w:b/>
          <w:color w:val="007A7A"/>
          <w:sz w:val="20"/>
        </w:rPr>
        <w:t xml:space="preserve">  1. </w:t>
      </w:r>
      <w:r>
        <w:rPr>
          <w:sz w:val="20"/>
        </w:rPr>
        <w:t>Face Detection uzantısındaki duygu bloklarını keşfedin</w:t>
      </w:r>
    </w:p>
    <w:p>
      <w:r>
        <w:rPr>
          <w:b/>
          <w:color w:val="007A7A"/>
          <w:sz w:val="20"/>
        </w:rPr>
        <w:t xml:space="preserve">  2. </w:t>
      </w:r>
      <w:r>
        <w:rPr>
          <w:sz w:val="20"/>
        </w:rPr>
        <w:t>Yüz algılandığında algılanan duyguyu ekranda gösteren program yazın</w:t>
      </w:r>
    </w:p>
    <w:p>
      <w:r>
        <w:rPr>
          <w:b/>
          <w:color w:val="007A7A"/>
          <w:sz w:val="20"/>
        </w:rPr>
        <w:t xml:space="preserve">  3. </w:t>
      </w:r>
      <w:r>
        <w:rPr>
          <w:sz w:val="20"/>
        </w:rPr>
        <w:t>Her duygu için farklı sprite tepkisi programlayın (mutlu → dans et, üzgün → ağla)</w:t>
      </w:r>
    </w:p>
    <w:p>
      <w:r>
        <w:rPr>
          <w:b/>
          <w:color w:val="007A7A"/>
          <w:sz w:val="20"/>
        </w:rPr>
        <w:t xml:space="preserve">  4. </w:t>
      </w:r>
      <w:r>
        <w:rPr>
          <w:sz w:val="20"/>
        </w:rPr>
        <w:t>7 temel duyguyu test edin ve tanıma başarısını kaydedin</w:t>
      </w:r>
    </w:p>
    <w:p>
      <w:r>
        <w:rPr>
          <w:b/>
          <w:color w:val="1B2A4A"/>
          <w:sz w:val="20"/>
        </w:rPr>
        <w:t xml:space="preserve">Öğrenci Rolü: </w:t>
      </w:r>
      <w:r>
        <w:rPr>
          <w:sz w:val="20"/>
        </w:rPr>
        <w:t>Duygu algılama programı yazar, farklı ifadelerle test eder</w:t>
      </w:r>
    </w:p>
    <w:p>
      <w:r>
        <w:rPr>
          <w:b/>
          <w:color w:val="1B2A4A"/>
          <w:sz w:val="20"/>
        </w:rPr>
        <w:t xml:space="preserve">Öğretmen Rolü: </w:t>
      </w:r>
      <w:r>
        <w:rPr>
          <w:sz w:val="20"/>
        </w:rPr>
        <w:t>Duygu kategorilerini açıklar, başarılı/başarısız algılama örneklerini tartışır</w:t>
      </w:r>
    </w:p>
    <w:p>
      <w:r>
        <w:rPr>
          <w:b/>
          <w:color w:val="1B2A4A"/>
          <w:sz w:val="20"/>
        </w:rPr>
        <w:t xml:space="preserve">Beklenen Ürün: </w:t>
      </w:r>
      <w:r>
        <w:rPr>
          <w:sz w:val="20"/>
        </w:rPr>
        <w:t>7 temel duyguyu algılayan ve tepki veren çalışan program</w:t>
      </w:r>
    </w:p>
    <w:p>
      <w:pPr>
        <w:spacing w:before="200"/>
      </w:pPr>
      <w:r>
        <w:rPr>
          <w:b/>
          <w:color w:val="007A7A"/>
          <w:sz w:val="24"/>
        </w:rPr>
        <w:t xml:space="preserve">  Araştırma Soruları</w:t>
      </w:r>
    </w:p>
    <w:p>
      <w:r>
        <w:rPr>
          <w:b/>
          <w:color w:val="007A7A"/>
          <w:sz w:val="20"/>
        </w:rPr>
        <w:t xml:space="preserve">  1. </w:t>
      </w:r>
      <w:r>
        <w:rPr>
          <w:sz w:val="20"/>
        </w:rPr>
        <w:t>Paul Ekman'ın temel duygu teorisi nedir?</w:t>
      </w:r>
    </w:p>
    <w:p>
      <w:r>
        <w:rPr>
          <w:b/>
          <w:color w:val="007A7A"/>
          <w:sz w:val="20"/>
        </w:rPr>
        <w:t xml:space="preserve">  2. </w:t>
      </w:r>
      <w:r>
        <w:rPr>
          <w:sz w:val="20"/>
        </w:rPr>
        <w:t>FACS (Facial Action Coding System) ne anlama gelir?</w:t>
      </w:r>
    </w:p>
    <w:p>
      <w:r>
        <w:rPr>
          <w:b/>
          <w:color w:val="1B2A4A"/>
          <w:sz w:val="20"/>
        </w:rPr>
        <w:t xml:space="preserve">Grupla Çalışma Kuralları: </w:t>
      </w:r>
      <w:r>
        <w:rPr>
          <w:sz w:val="20"/>
        </w:rPr>
        <w:t>Duygu ifadeleri abartılı yapılabilir; gerçek hayattaki duygu ifadeleri daha karmaşıktır.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Duygu Analizi (Emotion Detection)</w:t>
            </w:r>
          </w:p>
        </w:tc>
        <w:tc>
          <w:tcPr>
            <w:tcW w:type="dxa" w:w="2409"/>
          </w:tcPr>
          <w:p>
            <w:r>
              <w:rPr>
                <w:sz w:val="18"/>
              </w:rPr>
              <w:t>Yüz ifadesi, ses tonu veya metin içeriğinden kişinin duygusal durumunu tahmin eden YZ teknolojisi</w:t>
            </w:r>
          </w:p>
        </w:tc>
        <w:tc>
          <w:tcPr>
            <w:tcW w:type="dxa" w:w="2409"/>
          </w:tcPr>
          <w:p>
            <w:r>
              <w:rPr>
                <w:sz w:val="18"/>
              </w:rPr>
              <w:t>Müşteri memnuniyeti analizi, sürücü dikkat izleme, eğitimde öğrenci katılımı ölçümü</w:t>
            </w:r>
          </w:p>
        </w:tc>
        <w:tc>
          <w:tcPr>
            <w:tcW w:type="dxa" w:w="2409"/>
          </w:tcPr>
          <w:p>
            <w:r>
              <w:rPr>
                <w:sz w:val="18"/>
              </w:rPr>
              <w:t>En yaygın yöntem Ekman'ın 7 temel duygu kategorisini kullanan yüz ifadesi analizidir</w:t>
            </w:r>
          </w:p>
        </w:tc>
      </w:tr>
      <w:tr>
        <w:tc>
          <w:tcPr>
            <w:tcW w:type="dxa" w:w="2409"/>
          </w:tcPr>
          <w:p>
            <w:r>
              <w:rPr>
                <w:sz w:val="18"/>
              </w:rPr>
              <w:t>Ekman'ın 7 Temel Duygusu</w:t>
            </w:r>
          </w:p>
        </w:tc>
        <w:tc>
          <w:tcPr>
            <w:tcW w:type="dxa" w:w="2409"/>
          </w:tcPr>
          <w:p>
            <w:r>
              <w:rPr>
                <w:sz w:val="18"/>
              </w:rPr>
              <w:t>Paul Ekman'ın araştırmalarına göre evrensel kabul edilen 7 temel yüz ifadesi</w:t>
            </w:r>
          </w:p>
        </w:tc>
        <w:tc>
          <w:tcPr>
            <w:tcW w:type="dxa" w:w="2409"/>
          </w:tcPr>
          <w:p>
            <w:r>
              <w:rPr>
                <w:sz w:val="18"/>
              </w:rPr>
              <w:t>Mutluluk (happy), Üzüntü (sad), Öfke (angry), Korku (fear), Şaşkınlık (surprise), Tiksinme (disgust), Nötr (neutral)</w:t>
            </w:r>
          </w:p>
        </w:tc>
        <w:tc>
          <w:tcPr>
            <w:tcW w:type="dxa" w:w="2409"/>
          </w:tcPr>
          <w:p>
            <w:r>
              <w:rPr>
                <w:sz w:val="18"/>
              </w:rPr>
              <w:t>Her duygunun belirli kas kombinasyonları vardır; ancak kültürel farklılıklar ve bireysel ifade biçimleri doğruluğu etkiler</w:t>
            </w:r>
          </w:p>
        </w:tc>
      </w:tr>
      <w:tr>
        <w:tc>
          <w:tcPr>
            <w:tcW w:type="dxa" w:w="2409"/>
          </w:tcPr>
          <w:p>
            <w:r>
              <w:rPr>
                <w:sz w:val="18"/>
              </w:rPr>
              <w:t>FACS (Facial Action Coding System)</w:t>
            </w:r>
          </w:p>
        </w:tc>
        <w:tc>
          <w:tcPr>
            <w:tcW w:type="dxa" w:w="2409"/>
          </w:tcPr>
          <w:p>
            <w:r>
              <w:rPr>
                <w:sz w:val="18"/>
              </w:rPr>
              <w:t>Yüzdeki kas hareketlerini (Action Units) kodlayan ve yüz ifadelerini sistematik olarak tanımlayan sistem</w:t>
            </w:r>
          </w:p>
        </w:tc>
        <w:tc>
          <w:tcPr>
            <w:tcW w:type="dxa" w:w="2409"/>
          </w:tcPr>
          <w:p>
            <w:r>
              <w:rPr>
                <w:sz w:val="18"/>
              </w:rPr>
              <w:t>AU1: İç kaş kaldırma, AU6: Yanak kaldırma, AU12: Dudak köşesi çekme (gülümseme), AU4: Kaş çatma</w:t>
            </w:r>
          </w:p>
        </w:tc>
        <w:tc>
          <w:tcPr>
            <w:tcW w:type="dxa" w:w="2409"/>
          </w:tcPr>
          <w:p>
            <w:r>
              <w:rPr>
                <w:sz w:val="18"/>
              </w:rPr>
              <w:t>Paul Ekman ve Wallace Friesen tarafından 1978'de geliştirilmiştir; YZ duygu tanıma modellerinin temelidir</w:t>
            </w:r>
          </w:p>
        </w:tc>
      </w:tr>
      <w:tr>
        <w:tc>
          <w:tcPr>
            <w:tcW w:type="dxa" w:w="2409"/>
          </w:tcPr>
          <w:p>
            <w:r>
              <w:rPr>
                <w:sz w:val="18"/>
              </w:rPr>
              <w:t>E-Tabloya Veri Kaydetme</w:t>
            </w:r>
          </w:p>
        </w:tc>
        <w:tc>
          <w:tcPr>
            <w:tcW w:type="dxa" w:w="2409"/>
          </w:tcPr>
          <w:p>
            <w:r>
              <w:rPr>
                <w:sz w:val="18"/>
              </w:rPr>
              <w:t>PictoBlox'ta algılanan verileri (duygu, yaş, zaman damgası) bir e-tablo dosyasına kaydetme</w:t>
            </w:r>
          </w:p>
        </w:tc>
        <w:tc>
          <w:tcPr>
            <w:tcW w:type="dxa" w:w="2409"/>
          </w:tcPr>
          <w:p>
            <w:r>
              <w:rPr>
                <w:sz w:val="18"/>
              </w:rPr>
              <w:t>CSV dosyası oluşturma, sütun başlıkları tanımlama, satır ekleme</w:t>
            </w:r>
          </w:p>
        </w:tc>
        <w:tc>
          <w:tcPr>
            <w:tcW w:type="dxa" w:w="2409"/>
          </w:tcPr>
          <w:p>
            <w:r>
              <w:rPr>
                <w:sz w:val="18"/>
              </w:rPr>
              <w:t>Veri toplama ve analiz becerisi geliştirir; büyük veri kavramına giriş sağlar</w:t>
            </w:r>
          </w:p>
        </w:tc>
      </w:tr>
    </w:tbl>
    <w:p/>
    <w:p>
      <w:pPr>
        <w:spacing w:before="200"/>
      </w:pPr>
      <w:r>
        <w:rPr>
          <w:b/>
          <w:color w:val="E65C00"/>
          <w:sz w:val="24"/>
        </w:rPr>
        <w:t xml:space="preserve">  Konu Anlatımı</w:t>
      </w:r>
    </w:p>
    <w:p>
      <w:r>
        <w:rPr>
          <w:sz w:val="20"/>
        </w:rPr>
        <w:t>Duygu Analizi Nasıl Çalışır? 1) Yüz Algılama: Görüntüde yüz bölgesi tespit edilir. 2) Yüz Hizalama: Yüz düzleştirilir ve standart boyuta getirilir. 3) Özellik Çıkarma: Yüz landmark noktaları ve kas hareketleri (Action Units) belirlenir. 4) Duygu Sınıflandırma: Özellikler 7 duygu kategorisinden birine sınıflandırılır. 5) Güven Skoru: Her duygu için bir olasılık değeri hesaplanır (en yüksek olasılık = algılanan duygu). Duygu sınıflandırma genellikle CNN (Evrişimsel Sinir Ağı) tabanlı modellerle yapılır.</w:t>
      </w:r>
    </w:p>
    <w:p>
      <w:r>
        <w:rPr>
          <w:sz w:val="20"/>
        </w:rPr>
        <w:t>PictoBlox'ta Duygu Algılama Blokları: 'expression of face [n]': n. yüzün algılanan duygu ifadesi (happy, sad, angry, surprise, fear, disgust, neutral). Bu blok Face Detection uzantısının bir parçasıdır. Program örneği: Bayrak tıklandığında → Yüz algılamayı aç → Sürekli tekrar [duygu = 'expression of face 1' → Eğer duygu = 'happy' ise → kostümü 'mutlu' yap ve 'Harika, mutlu görünüyorsun!' de → Eğer duygu = 'sad' ise → kostümü 'üzgün' yap ve 'Üzülme, her şey düzelecek!' de].</w:t>
      </w:r>
    </w:p>
    <w:p>
      <w:r>
        <w:rPr>
          <w:sz w:val="20"/>
        </w:rPr>
        <w:t>E-Tabloya Veri Kaydetme: PictoBlox'ta algılanan verileri CSV formatında kaydetmek mümkündür. Adımlar: 1) Bir liste (array) oluşturun. 2) Her algılamada listeye veri ekleyin: zaman, duygu, güven skoru. 3) Program sonunda listeyi dosyaya yazın. Alternatif: PictoBlox'un 'Spreadsheet' uzantısı ile doğrudan e-tablo oluşturulabilir. Kayıt formatı: Zaman | Yüz No | Duygu | Yaş | Cinsiyet. Bu veri ileride analiz ve görselleştirme için kullanılabilir.</w:t>
      </w:r>
    </w:p>
    <w:p>
      <w:r>
        <w:rPr>
          <w:sz w:val="20"/>
        </w:rPr>
        <w:t>Duygu Analizi Uygulama Alanları ve Sınırlamalar: Uygulamalar: Eğitim (öğrenci katılım ölçümü), sağlık (depresyon taraması), perakende (müşteri memnuniyeti), otomotiv (sürücü yorgunluk algılama), pazarlama (reklam tepkisi ölçümü). Sınırlamalar: Kültürel farklılıklar (gülümseme bazı kültürlerde nezaket, bazılarında mutluluk ifadesidir). Bireysel farklılıklar (bazı insanlar duygularını daha az yüz ifadesiyle gösterir). Bağlam eksikliği (YZ neden mutlu/üzgün olduğunuzu bilemez). Maske, gözlük vb. aksesuarlar algılamayı zorlaştırır.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Duygu tepki programı</w:t>
            </w:r>
          </w:p>
        </w:tc>
        <w:tc>
          <w:tcPr>
            <w:tcW w:type="dxa" w:w="3213"/>
          </w:tcPr>
          <w:p>
            <w:r>
              <w:rPr>
                <w:sz w:val="18"/>
              </w:rPr>
              <w:t>Program: Bayrak tıklandığında → Yüz algılamayı aç → Sürekli tekrar [duygu = 'expression of face 1' → duyguya göre dal: 'happy' → sahne arka planını çiçekli yap, müzik çal, sprite dans etsin. 'sad' → sahne arka planını yağmurlu yap, yavaş müzik çal, sprite üzgün görünsün. 'angry' → sahne arka planını kırmızı yap, uyarı sesi çal. 'surprise' → parti efekti ve konfeti animasyonu]. Sonuç: Ortam duygulara göre değişir.</w:t>
            </w:r>
          </w:p>
        </w:tc>
        <w:tc>
          <w:tcPr>
            <w:tcW w:type="dxa" w:w="3213"/>
          </w:tcPr>
          <w:p>
            <w:r>
              <w:rPr>
                <w:sz w:val="18"/>
              </w:rPr>
              <w:t>Duygu verisi ile çoklu medya etkileşimi sağlanır</w:t>
            </w:r>
          </w:p>
        </w:tc>
      </w:tr>
      <w:tr>
        <w:tc>
          <w:tcPr>
            <w:tcW w:type="dxa" w:w="3213"/>
          </w:tcPr>
          <w:p>
            <w:r>
              <w:rPr>
                <w:sz w:val="18"/>
              </w:rPr>
              <w:t>Duygu günlüğü</w:t>
            </w:r>
          </w:p>
        </w:tc>
        <w:tc>
          <w:tcPr>
            <w:tcW w:type="dxa" w:w="3213"/>
          </w:tcPr>
          <w:p>
            <w:r>
              <w:rPr>
                <w:sz w:val="18"/>
              </w:rPr>
              <w:t>Program: Her 5 saniyede bir algılanan duyguyu ve zaman damgasını bir listeye kaydeder. Bayrak tıklandığında → Yüz algılamayı aç → Sürekli tekrar [5 saniye bekle → duygu = 'expression of face 1' → 'duygu_kayit' listesine duygu ekle]. 1 dakika sonunda kaydedilen duyguları göster. Sonuç: Zaman içindeki duygu değişimi izlenir.</w:t>
            </w:r>
          </w:p>
        </w:tc>
        <w:tc>
          <w:tcPr>
            <w:tcW w:type="dxa" w:w="3213"/>
          </w:tcPr>
          <w:p>
            <w:r>
              <w:rPr>
                <w:sz w:val="18"/>
              </w:rPr>
              <w:t>Duygu verisi zaman serisi olarak toplanıp analiz edilebilir</w:t>
            </w:r>
          </w:p>
        </w:tc>
      </w:tr>
      <w:tr>
        <w:tc>
          <w:tcPr>
            <w:tcW w:type="dxa" w:w="3213"/>
          </w:tcPr>
          <w:p>
            <w:r>
              <w:rPr>
                <w:sz w:val="18"/>
              </w:rPr>
              <w:t>Duygu istatistikleri</w:t>
            </w:r>
          </w:p>
        </w:tc>
        <w:tc>
          <w:tcPr>
            <w:tcW w:type="dxa" w:w="3213"/>
          </w:tcPr>
          <w:p>
            <w:r>
              <w:rPr>
                <w:sz w:val="18"/>
              </w:rPr>
              <w:t>Program: Algılanan duyguların istatistiğini tutar. 7 duygu için sayaç değişkenleri oluşturulur. Her algılamada ilgili sayaç artırılır. Program sonunda pasta grafik benzeri rapor gösterilir: 'Mutlu: 15 kez (%37), Nötr: 12 kez (%30), Şaşkın: 8 kez (%20), Üzgün: 5 kez (%13)'. Sonuç: Bir oturumdaki duygu dağılımı görselleştirilir.</w:t>
            </w:r>
          </w:p>
        </w:tc>
        <w:tc>
          <w:tcPr>
            <w:tcW w:type="dxa" w:w="3213"/>
          </w:tcPr>
          <w:p>
            <w:r>
              <w:rPr>
                <w:sz w:val="18"/>
              </w:rPr>
              <w:t>Duygu verisi istatistiksel olarak analiz edilebilir</w:t>
            </w:r>
          </w:p>
        </w:tc>
      </w:tr>
    </w:tbl>
    <w:p/>
    <w:p>
      <w:pPr>
        <w:spacing w:before="200"/>
      </w:pPr>
      <w:r>
        <w:rPr>
          <w:b/>
          <w:color w:val="E65C00"/>
          <w:sz w:val="24"/>
        </w:rPr>
        <w:t xml:space="preserve">  Analoji ve Benzetmeler</w:t>
      </w:r>
    </w:p>
    <w:p>
      <w:r>
        <w:rPr>
          <w:b/>
          <w:color w:val="E65C00"/>
          <w:sz w:val="20"/>
        </w:rPr>
        <w:t xml:space="preserve">  1. </w:t>
      </w:r>
      <w:r>
        <w:rPr>
          <w:sz w:val="20"/>
        </w:rPr>
        <w:t>Duygu analizi bir termometre gibidir: Termometre vücut sıcaklığını ölçer ama hastalığın ne olduğunu söyleyemez. YZ duygu analizi de yüz ifadesinin 'sıcaklığını' ölçer (hangi duygu?) ama neden öyle hissettiğinizi bilemez. Ateşiniz yüksekse hasta olabilirsiniz ama koşu sonrası da olabilirsiniz - bağlam önemlidir.</w:t>
      </w:r>
    </w:p>
    <w:p>
      <w:pPr>
        <w:spacing w:before="200"/>
      </w:pPr>
      <w:r>
        <w:rPr>
          <w:b/>
          <w:color w:val="E65C00"/>
          <w:sz w:val="24"/>
        </w:rPr>
        <w:t xml:space="preserve">  Öğrenci Soru-Cevap</w:t>
      </w:r>
    </w:p>
    <w:p>
      <w:pPr>
        <w:pStyle w:val="ListBullet"/>
      </w:pPr>
      <w:r>
        <w:rPr>
          <w:sz w:val="20"/>
        </w:rPr>
        <w:t>Ekman'ın 7 temel duygusu nelerdir?</w:t>
      </w:r>
    </w:p>
    <w:p>
      <w:pPr>
        <w:pStyle w:val="ListBullet"/>
      </w:pPr>
      <w:r>
        <w:rPr>
          <w:sz w:val="20"/>
        </w:rPr>
        <w:t>FACS ne anlama gelir?</w:t>
      </w:r>
    </w:p>
    <w:p>
      <w:pPr>
        <w:pStyle w:val="ListBullet"/>
      </w:pPr>
      <w:r>
        <w:rPr>
          <w:sz w:val="20"/>
        </w:rPr>
        <w:t>Duygu analizi hangi sınırlamalara sahiptir?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"Duygu Termometresi Projesi"</w:t>
      </w:r>
    </w:p>
    <w:p>
      <w:r>
        <w:rPr>
          <w:b/>
          <w:color w:val="1B2A4A"/>
          <w:sz w:val="20"/>
        </w:rPr>
        <w:t xml:space="preserve">Türü: </w:t>
      </w:r>
      <w:r>
        <w:rPr>
          <w:sz w:val="20"/>
        </w:rPr>
        <w:t>Bireysel/grup proje</w:t>
      </w:r>
    </w:p>
    <w:p>
      <w:r>
        <w:rPr>
          <w:b/>
          <w:color w:val="1B2A4A"/>
          <w:sz w:val="20"/>
        </w:rPr>
        <w:t xml:space="preserve">Amacı: </w:t>
      </w:r>
      <w:r>
        <w:rPr>
          <w:sz w:val="20"/>
        </w:rPr>
        <w:t>Duygu algılama + e-tablo kayıt birleştirerek kapsamlı duygu izleme sistemi geliştirme</w:t>
      </w:r>
    </w:p>
    <w:p>
      <w:pPr>
        <w:spacing w:before="200"/>
      </w:pPr>
      <w:r>
        <w:rPr>
          <w:b/>
          <w:color w:val="6A1B9A"/>
          <w:sz w:val="24"/>
        </w:rPr>
        <w:t xml:space="preserve">  Yönerge Adımları</w:t>
      </w:r>
    </w:p>
    <w:p>
      <w:r>
        <w:rPr>
          <w:b/>
          <w:color w:val="6A1B9A"/>
          <w:sz w:val="20"/>
        </w:rPr>
        <w:t xml:space="preserve">  1. </w:t>
      </w:r>
      <w:r>
        <w:rPr>
          <w:sz w:val="20"/>
        </w:rPr>
        <w:t>Duygu algılama programını yazın ve 7 duyguyu test edin</w:t>
      </w:r>
    </w:p>
    <w:p>
      <w:r>
        <w:rPr>
          <w:b/>
          <w:color w:val="6A1B9A"/>
          <w:sz w:val="20"/>
        </w:rPr>
        <w:t xml:space="preserve">  2. </w:t>
      </w:r>
      <w:r>
        <w:rPr>
          <w:sz w:val="20"/>
        </w:rPr>
        <w:t>Her duygu için farklı sprite tepkisi ve sahne değişimi programlayın</w:t>
      </w:r>
    </w:p>
    <w:p>
      <w:r>
        <w:rPr>
          <w:b/>
          <w:color w:val="6A1B9A"/>
          <w:sz w:val="20"/>
        </w:rPr>
        <w:t xml:space="preserve">  3. </w:t>
      </w:r>
      <w:r>
        <w:rPr>
          <w:sz w:val="20"/>
        </w:rPr>
        <w:t>Duygu verilerini bir listeye kaydedin (zaman, duygu, güven)</w:t>
      </w:r>
    </w:p>
    <w:p>
      <w:r>
        <w:rPr>
          <w:b/>
          <w:color w:val="6A1B9A"/>
          <w:sz w:val="20"/>
        </w:rPr>
        <w:t xml:space="preserve">  4. </w:t>
      </w:r>
      <w:r>
        <w:rPr>
          <w:sz w:val="20"/>
        </w:rPr>
        <w:t>Program sonunda duygu dağılımı istatistiğini gösterin</w:t>
      </w:r>
    </w:p>
    <w:p>
      <w:r>
        <w:rPr>
          <w:b/>
          <w:color w:val="1B2A4A"/>
          <w:sz w:val="20"/>
        </w:rPr>
        <w:t xml:space="preserve">Beklenen Ürün: </w:t>
      </w:r>
      <w:r>
        <w:rPr>
          <w:sz w:val="20"/>
        </w:rPr>
        <w:t>Duygu izleme, kayıt ve istatistik sistemi</w:t>
      </w:r>
    </w:p>
    <w:p>
      <w:pPr>
        <w:spacing w:before="200"/>
      </w:pPr>
      <w:r>
        <w:rPr>
          <w:b/>
          <w:color w:val="6A1B9A"/>
          <w:sz w:val="24"/>
        </w:rPr>
        <w:t xml:space="preserve">  Transfer Soruları</w:t>
      </w:r>
    </w:p>
    <w:p>
      <w:r>
        <w:rPr>
          <w:b/>
          <w:color w:val="6A1B9A"/>
          <w:sz w:val="20"/>
        </w:rPr>
        <w:t xml:space="preserve">  1. </w:t>
      </w:r>
      <w:r>
        <w:rPr>
          <w:sz w:val="20"/>
        </w:rPr>
        <w:t>Duygu verisi toplama becerisi veri bilimi ve analiz projelerinde kullanılabilir.</w:t>
      </w:r>
    </w:p>
    <w:p>
      <w:r>
        <w:rPr>
          <w:b/>
          <w:color w:val="6A1B9A"/>
          <w:sz w:val="20"/>
        </w:rPr>
        <w:t xml:space="preserve">  2. </w:t>
      </w:r>
      <w:r>
        <w:rPr>
          <w:sz w:val="20"/>
        </w:rPr>
        <w:t>E-tabloya veri kaydetme becerisi Modül 4'te sensor verisi kaydetmede kullanılacaktır.</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online eğitim platformu ders sırasında öğrencilerin duygusal durumunu izlemek ve sıkılma oranı %50'yi aştığında öğretmene bildirim göndermek istiyor. Bu sistemi PictoBlox'ta prototip olarak tasarlayın. Etik değerlendirmesini de yapın.</w:t>
            </w:r>
          </w:p>
        </w:tc>
      </w:tr>
    </w:tbl>
    <w:p/>
    <w:p>
      <w:r>
        <w:rPr>
          <w:b/>
          <w:color w:val="1B2A4A"/>
          <w:sz w:val="20"/>
        </w:rPr>
        <w:t xml:space="preserve">Yaratıcı Görev: </w:t>
      </w:r>
      <w:r>
        <w:rPr>
          <w:sz w:val="20"/>
        </w:rPr>
        <w:t>Duygulara tepki veren bir 'akıllı müzik çalar' tasarlayın: Mutlu olduğunuzda enerjik müzik, üzgün olduğunuzda sakinleştirici müzik çalsın.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7 temel duyguyu sayabiliyor musunuz?</w:t>
      </w:r>
    </w:p>
    <w:p>
      <w:r>
        <w:rPr>
          <w:sz w:val="20"/>
        </w:rPr>
        <w:t xml:space="preserve">  ☐  Duygu algılama programı oluşturabiliyor musunuz?</w:t>
      </w:r>
    </w:p>
    <w:p>
      <w:r>
        <w:rPr>
          <w:sz w:val="20"/>
        </w:rPr>
        <w:t xml:space="preserve">  ☐  Duygu verilerini kayıt altına alabiliyor musunuz?</w:t>
      </w:r>
    </w:p>
    <w:p>
      <w:pPr>
        <w:spacing w:before="200"/>
      </w:pPr>
      <w:r>
        <w:rPr>
          <w:b/>
          <w:color w:val="2E7D32"/>
          <w:sz w:val="24"/>
        </w:rPr>
        <w:t xml:space="preserve">  Öz Değerlendirme Soruları</w:t>
      </w:r>
    </w:p>
    <w:p>
      <w:r>
        <w:rPr>
          <w:b/>
          <w:color w:val="2E7D32"/>
          <w:sz w:val="20"/>
        </w:rPr>
        <w:t xml:space="preserve">  1. </w:t>
      </w:r>
      <w:r>
        <w:rPr>
          <w:sz w:val="20"/>
        </w:rPr>
        <w:t>FACS nedir ve neden önemlidir?</w:t>
      </w:r>
    </w:p>
    <w:p>
      <w:r>
        <w:rPr>
          <w:b/>
          <w:color w:val="2E7D32"/>
          <w:sz w:val="20"/>
        </w:rPr>
        <w:t xml:space="preserve">  2. </w:t>
      </w:r>
      <w:r>
        <w:rPr>
          <w:sz w:val="20"/>
        </w:rPr>
        <w:t>Duygu analizi hangi sektörlerde kullanılır?</w:t>
      </w:r>
    </w:p>
    <w:p>
      <w:r>
        <w:rPr>
          <w:b/>
          <w:color w:val="2E7D32"/>
          <w:sz w:val="20"/>
        </w:rPr>
        <w:t xml:space="preserve">  3. </w:t>
      </w:r>
      <w:r>
        <w:rPr>
          <w:sz w:val="20"/>
        </w:rPr>
        <w:t>Duygu analizi neden %100 doğru olamaz?</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Ekman'ın 7 temel duygusu arasında hangisi YOKTUR?</w:t>
            </w:r>
          </w:p>
        </w:tc>
        <w:tc>
          <w:tcPr>
            <w:tcW w:type="dxa" w:w="3213"/>
          </w:tcPr>
          <w:p>
            <w:r>
              <w:rPr>
                <w:sz w:val="18"/>
              </w:rPr>
              <w:t>D) Sevgi (Love)</w:t>
            </w:r>
          </w:p>
        </w:tc>
      </w:tr>
      <w:tr>
        <w:tc>
          <w:tcPr>
            <w:tcW w:type="dxa" w:w="3213"/>
          </w:tcPr>
          <w:p>
            <w:r>
              <w:rPr>
                <w:sz w:val="18"/>
              </w:rPr>
              <w:t>2</w:t>
            </w:r>
          </w:p>
        </w:tc>
        <w:tc>
          <w:tcPr>
            <w:tcW w:type="dxa" w:w="3213"/>
          </w:tcPr>
          <w:p>
            <w:r>
              <w:rPr>
                <w:sz w:val="18"/>
              </w:rPr>
              <w:t>FACS'in açılımı nedir?</w:t>
            </w:r>
          </w:p>
        </w:tc>
        <w:tc>
          <w:tcPr>
            <w:tcW w:type="dxa" w:w="3213"/>
          </w:tcPr>
          <w:p>
            <w:r>
              <w:rPr>
                <w:sz w:val="18"/>
              </w:rPr>
              <w:t>B) Facial Action Coding System</w:t>
            </w:r>
          </w:p>
        </w:tc>
      </w:tr>
      <w:tr>
        <w:tc>
          <w:tcPr>
            <w:tcW w:type="dxa" w:w="3213"/>
          </w:tcPr>
          <w:p>
            <w:r>
              <w:rPr>
                <w:sz w:val="18"/>
              </w:rPr>
              <w:t>3</w:t>
            </w:r>
          </w:p>
        </w:tc>
        <w:tc>
          <w:tcPr>
            <w:tcW w:type="dxa" w:w="3213"/>
          </w:tcPr>
          <w:p>
            <w:r>
              <w:rPr>
                <w:sz w:val="18"/>
              </w:rPr>
              <w:t>Duygu analizinin en büyük sınırlaması nedir?</w:t>
            </w:r>
          </w:p>
        </w:tc>
        <w:tc>
          <w:tcPr>
            <w:tcW w:type="dxa" w:w="3213"/>
          </w:tcPr>
          <w:p>
            <w:r>
              <w:rPr>
                <w:sz w:val="18"/>
              </w:rPr>
              <w:t>A) Yüz ifadesi her zaman içsel duyguyu yansıtmaz</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Duygu analizi teknolojisi kişisel gizliliği ihlal eder mi? Hangi kullanım alanları kabul edilebilir?</w:t>
      </w:r>
    </w:p>
    <w:p>
      <w:r>
        <w:rPr>
          <w:b/>
          <w:color w:val="2E7D32"/>
          <w:sz w:val="20"/>
        </w:rPr>
        <w:t>Eleştirel Düşünme:</w:t>
      </w:r>
    </w:p>
    <w:p>
      <w:r>
        <w:rPr>
          <w:b/>
          <w:color w:val="2E7D32"/>
          <w:sz w:val="20"/>
        </w:rPr>
        <w:t xml:space="preserve">  1. </w:t>
      </w:r>
      <w:r>
        <w:rPr>
          <w:sz w:val="20"/>
        </w:rPr>
        <w:t>Duygu analizinin eğitimde kullanılması öğrenci refahını artırır mı yoksa gözetim baskısı mı oluşturur?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"Duygu Analizi ve Kayıt Sistemi"</w:t>
      </w:r>
    </w:p>
    <w:p>
      <w:r>
        <w:rPr>
          <w:b/>
          <w:color w:val="1B2A4A"/>
          <w:sz w:val="20"/>
        </w:rPr>
        <w:t xml:space="preserve">Hedef: </w:t>
      </w:r>
      <w:r>
        <w:rPr>
          <w:sz w:val="20"/>
        </w:rPr>
        <w:t>PictoBlox'ta kapsamlı duygu algılama ve veri kayıt sistemi geliştirme</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Duygu algılama programını yazın ve 7 duyguyu test edin</w:t>
            </w:r>
          </w:p>
        </w:tc>
        <w:tc>
          <w:tcPr>
            <w:tcW w:type="dxa" w:w="3213"/>
          </w:tcPr>
          <w:p>
            <w:r>
              <w:rPr>
                <w:sz w:val="18"/>
              </w:rPr>
              <w:t>5 dk</w:t>
            </w:r>
          </w:p>
        </w:tc>
      </w:tr>
      <w:tr>
        <w:tc>
          <w:tcPr>
            <w:tcW w:type="dxa" w:w="3213"/>
          </w:tcPr>
          <w:p>
            <w:r>
              <w:rPr>
                <w:sz w:val="18"/>
              </w:rPr>
              <w:t>2</w:t>
            </w:r>
          </w:p>
        </w:tc>
        <w:tc>
          <w:tcPr>
            <w:tcW w:type="dxa" w:w="3213"/>
          </w:tcPr>
          <w:p>
            <w:r>
              <w:rPr>
                <w:sz w:val="18"/>
              </w:rPr>
              <w:t>Her duygu için farklı sahne tepkisi (arka plan, müzik, sprite) programlayın</w:t>
            </w:r>
          </w:p>
        </w:tc>
        <w:tc>
          <w:tcPr>
            <w:tcW w:type="dxa" w:w="3213"/>
          </w:tcPr>
          <w:p>
            <w:r>
              <w:rPr>
                <w:sz w:val="18"/>
              </w:rPr>
              <w:t>5 dk</w:t>
            </w:r>
          </w:p>
        </w:tc>
      </w:tr>
      <w:tr>
        <w:tc>
          <w:tcPr>
            <w:tcW w:type="dxa" w:w="3213"/>
          </w:tcPr>
          <w:p>
            <w:r>
              <w:rPr>
                <w:sz w:val="18"/>
              </w:rPr>
              <w:t>3</w:t>
            </w:r>
          </w:p>
        </w:tc>
        <w:tc>
          <w:tcPr>
            <w:tcW w:type="dxa" w:w="3213"/>
          </w:tcPr>
          <w:p>
            <w:r>
              <w:rPr>
                <w:sz w:val="18"/>
              </w:rPr>
              <w:t>Duygu kayıt sistemi ekleyin (listeye duygu ve zaman kaydetme)</w:t>
            </w:r>
          </w:p>
        </w:tc>
        <w:tc>
          <w:tcPr>
            <w:tcW w:type="dxa" w:w="3213"/>
          </w:tcPr>
          <w:p>
            <w:r>
              <w:rPr>
                <w:sz w:val="18"/>
              </w:rPr>
              <w:t>5 dk</w:t>
            </w:r>
          </w:p>
        </w:tc>
      </w:tr>
      <w:tr>
        <w:tc>
          <w:tcPr>
            <w:tcW w:type="dxa" w:w="3213"/>
          </w:tcPr>
          <w:p>
            <w:r>
              <w:rPr>
                <w:sz w:val="18"/>
              </w:rPr>
              <w:t>4</w:t>
            </w:r>
          </w:p>
        </w:tc>
        <w:tc>
          <w:tcPr>
            <w:tcW w:type="dxa" w:w="3213"/>
          </w:tcPr>
          <w:p>
            <w:r>
              <w:rPr>
                <w:sz w:val="18"/>
              </w:rPr>
              <w:t>Duygu dağılımı istatistiğini hesaplayıp gösterin</w:t>
            </w:r>
          </w:p>
        </w:tc>
        <w:tc>
          <w:tcPr>
            <w:tcW w:type="dxa" w:w="3213"/>
          </w:tcPr>
          <w:p>
            <w:r>
              <w:rPr>
                <w:sz w:val="18"/>
              </w:rPr>
              <w:t>5 dk</w:t>
            </w:r>
          </w:p>
        </w:tc>
      </w:tr>
    </w:tbl>
    <w:p/>
    <w:p>
      <w:r>
        <w:rPr>
          <w:b/>
          <w:color w:val="1B2A4A"/>
          <w:sz w:val="20"/>
        </w:rPr>
        <w:t xml:space="preserve">Tamamlanma Kriteri: </w:t>
      </w:r>
      <w:r>
        <w:rPr>
          <w:sz w:val="20"/>
        </w:rPr>
        <w:t>7 duyguyu algılayan, tepki veren, veri kaydeden ve istatistik gösteren çalışan program</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"Canlı Gösterim"</w:t>
      </w:r>
    </w:p>
    <w:p>
      <w:r>
        <w:rPr>
          <w:b/>
          <w:color w:val="1B2A4A"/>
          <w:sz w:val="20"/>
        </w:rPr>
        <w:t xml:space="preserve">Eğitmenin Gösterdiği: </w:t>
      </w:r>
      <w:r>
        <w:rPr>
          <w:sz w:val="20"/>
        </w:rPr>
        <w:t>Eğitmen konuyla ilgili pratik gösterim yapar.</w:t>
      </w:r>
    </w:p>
    <w:p>
      <w:r>
        <w:rPr>
          <w:b/>
          <w:color w:val="1B2A4A"/>
          <w:sz w:val="20"/>
        </w:rPr>
        <w:t xml:space="preserve">Öğrencinin Tekrarladığı: </w:t>
      </w:r>
      <w:r>
        <w:rPr>
          <w:sz w:val="20"/>
        </w:rPr>
        <w:t>Kursiyerler gösterimi takip eder ve uygular.</w:t>
      </w:r>
    </w:p>
    <w:p>
      <w:r>
        <w:rPr>
          <w:b/>
          <w:color w:val="1B2A4A"/>
          <w:sz w:val="20"/>
        </w:rPr>
        <w:t xml:space="preserve">Dikkat Noktaları: </w:t>
      </w:r>
      <w:r>
        <w:rPr>
          <w:sz w:val="20"/>
        </w:rPr>
        <w:t>Tüm uygulamalar kontrollü ortamda yapılmalıdır.</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Kolay</w:t>
            </w:r>
          </w:p>
        </w:tc>
        <w:tc>
          <w:tcPr>
            <w:tcW w:type="dxa" w:w="3213"/>
          </w:tcPr>
          <w:p>
            <w:r>
              <w:rPr>
                <w:sz w:val="18"/>
              </w:rPr>
              <w:t>Algılanan duyguyu ekranda gösteren ve basit tepki veren program yapın</w:t>
            </w:r>
          </w:p>
        </w:tc>
      </w:tr>
      <w:tr>
        <w:tc>
          <w:tcPr>
            <w:tcW w:type="dxa" w:w="3213"/>
          </w:tcPr>
          <w:p>
            <w:r>
              <w:rPr>
                <w:sz w:val="18"/>
              </w:rPr>
              <w:t>2</w:t>
            </w:r>
          </w:p>
        </w:tc>
        <w:tc>
          <w:tcPr>
            <w:tcW w:type="dxa" w:w="3213"/>
          </w:tcPr>
          <w:p>
            <w:r>
              <w:rPr>
                <w:sz w:val="18"/>
              </w:rPr>
              <w:t>Orta</w:t>
            </w:r>
          </w:p>
        </w:tc>
        <w:tc>
          <w:tcPr>
            <w:tcW w:type="dxa" w:w="3213"/>
          </w:tcPr>
          <w:p>
            <w:r>
              <w:rPr>
                <w:sz w:val="18"/>
              </w:rPr>
              <w:t>7 duygu için farklı sahne ve sprite tepkileri programlayın</w:t>
            </w:r>
          </w:p>
        </w:tc>
      </w:tr>
      <w:tr>
        <w:tc>
          <w:tcPr>
            <w:tcW w:type="dxa" w:w="3213"/>
          </w:tcPr>
          <w:p>
            <w:r>
              <w:rPr>
                <w:sz w:val="18"/>
              </w:rPr>
              <w:t>3</w:t>
            </w:r>
          </w:p>
        </w:tc>
        <w:tc>
          <w:tcPr>
            <w:tcW w:type="dxa" w:w="3213"/>
          </w:tcPr>
          <w:p>
            <w:r>
              <w:rPr>
                <w:sz w:val="18"/>
              </w:rPr>
              <w:t>Zor</w:t>
            </w:r>
          </w:p>
        </w:tc>
        <w:tc>
          <w:tcPr>
            <w:tcW w:type="dxa" w:w="3213"/>
          </w:tcPr>
          <w:p>
            <w:r>
              <w:rPr>
                <w:sz w:val="18"/>
              </w:rPr>
              <w:t>Duygu kayıt + istatistik + e-tablo çıktısı içeren kapsamlı sistem geliştirin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"Duygu Haritası"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sınıf öğretmeni ders boyunca öğrencilerin duygusal durumunu izlemek ve dersin hangi bölümlerinde ilgi kaybı yaşandığını anlamak istiyor. PictoBlox ile 10 dakikalık bir ders simülasyonunda duygu verisi toplayıp analiz edin. Hangi duygu ne kadar süre boyunca gözlemlendi? Sonuçları grafik olarak gösterin.</w:t>
            </w:r>
          </w:p>
        </w:tc>
      </w:tr>
    </w:tbl>
    <w:p/>
    <w:p>
      <w:r>
        <w:rPr>
          <w:b/>
          <w:color w:val="1B2A4A"/>
          <w:sz w:val="20"/>
        </w:rPr>
        <w:t xml:space="preserve">Beklenen Çıktı: </w:t>
      </w:r>
      <w:r>
        <w:rPr>
          <w:sz w:val="20"/>
        </w:rPr>
        <w:t>Duygu zaman serisi verisi, analiz raporu ve grafik</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duygu analizi teknolojisini, Ekman'ın 7 temel duygu kategorisini, FACS sistemini öğrendik; PictoBlox'ta duygu algılama ve veri kayıt sistemi geliştirdik.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Duygu Analizi</w:t>
            </w:r>
          </w:p>
        </w:tc>
        <w:tc>
          <w:tcPr>
            <w:tcW w:type="dxa" w:w="4819"/>
            <w:shd w:fill="F5F5F5"/>
          </w:tcPr>
          <w:p>
            <w:r>
              <w:rPr>
                <w:b/>
                <w:color w:val="1B2A4A"/>
                <w:sz w:val="20"/>
              </w:rPr>
              <w:t xml:space="preserve">  Ekman'ın 7 Duygusu</w:t>
            </w:r>
          </w:p>
        </w:tc>
      </w:tr>
      <w:tr>
        <w:tc>
          <w:tcPr>
            <w:tcW w:type="dxa" w:w="4819"/>
            <w:shd w:fill="F5F5F5"/>
          </w:tcPr>
          <w:p>
            <w:r>
              <w:rPr>
                <w:b/>
                <w:color w:val="1B2A4A"/>
                <w:sz w:val="20"/>
              </w:rPr>
              <w:t xml:space="preserve">  FACS</w:t>
            </w:r>
          </w:p>
        </w:tc>
        <w:tc>
          <w:tcPr>
            <w:tcW w:type="dxa" w:w="4819"/>
            <w:shd w:fill="F5F5F5"/>
          </w:tcPr>
          <w:p>
            <w:r>
              <w:rPr>
                <w:b/>
                <w:color w:val="1B2A4A"/>
                <w:sz w:val="20"/>
              </w:rPr>
              <w:t xml:space="preserve">  Action Units</w:t>
            </w:r>
          </w:p>
        </w:tc>
      </w:tr>
      <w:tr>
        <w:tc>
          <w:tcPr>
            <w:tcW w:type="dxa" w:w="4819"/>
            <w:shd w:fill="F5F5F5"/>
          </w:tcPr>
          <w:p>
            <w:r>
              <w:rPr>
                <w:b/>
                <w:color w:val="1B2A4A"/>
                <w:sz w:val="20"/>
              </w:rPr>
              <w:t xml:space="preserve">  E-Tablo Kayıt</w:t>
            </w:r>
          </w:p>
        </w:tc>
        <w:tc>
          <w:tcPr>
            <w:tcW w:type="dxa" w:w="4819"/>
            <w:shd w:fill="F5F5F5"/>
          </w:tcPr>
          <w:p>
            <w:r>
              <w:rPr>
                <w:b/>
                <w:color w:val="1B2A4A"/>
                <w:sz w:val="20"/>
              </w:rPr>
              <w:t xml:space="preserve">  Duygu İstatistiği</w:t>
            </w:r>
          </w:p>
        </w:tc>
      </w:tr>
    </w:tbl>
    <w:p/>
    <w:p>
      <w:pPr>
        <w:spacing w:before="200"/>
      </w:pPr>
      <w:r>
        <w:rPr>
          <w:b/>
          <w:color w:val="757575"/>
          <w:sz w:val="24"/>
        </w:rPr>
        <w:t xml:space="preserve">  Bir Sonraki Dersle Köprü</w:t>
      </w:r>
    </w:p>
    <w:p>
      <w:r>
        <w:rPr>
          <w:sz w:val="20"/>
        </w:rPr>
        <w:t>Bir sonraki derste ses işleme konusuna geçeceğiz - bilgisayar sesli komutlarınızı anlayacak ve bunlara tepki verecek!</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PictoBlox'ta bir 'Duygu Günlüğü' uygulaması yapın: Program 5 dakika boyunca her 30 saniyede algılanan duyguyu kaydetsin. Sonunda en çok ve en az gözlenen duyguları raporlayın.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Ekman'ın 7 temel duygusu posterini hazırlayın</w:t>
      </w:r>
    </w:p>
    <w:p>
      <w:pPr>
        <w:pStyle w:val="ListBullet"/>
      </w:pPr>
      <w:r>
        <w:rPr>
          <w:sz w:val="20"/>
        </w:rPr>
        <w:t>Duygu ifadesi referans kartlarını çoğaltın</w:t>
      </w:r>
    </w:p>
    <w:p>
      <w:pPr>
        <w:pStyle w:val="ListBullet"/>
      </w:pPr>
      <w:r>
        <w:rPr>
          <w:sz w:val="20"/>
        </w:rPr>
        <w:t>E-tablo kayıt konusu için örnek CSV dosyası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Bazı duygular (tiksinme, korku) ifade etmek zor olabilir</w:t>
            </w:r>
          </w:p>
        </w:tc>
        <w:tc>
          <w:tcPr>
            <w:tcW w:type="dxa" w:w="4819"/>
          </w:tcPr>
          <w:p>
            <w:r>
              <w:rPr>
                <w:sz w:val="18"/>
              </w:rPr>
              <w:t>Abartılı ifadeler kabul edilebilir; doğal ifadelerde tanıma daha zordur</w:t>
            </w:r>
          </w:p>
        </w:tc>
      </w:tr>
      <w:tr>
        <w:tc>
          <w:tcPr>
            <w:tcW w:type="dxa" w:w="4819"/>
          </w:tcPr>
          <w:p>
            <w:r>
              <w:rPr>
                <w:sz w:val="18"/>
              </w:rPr>
              <w:t>Kültürel farklılıklar tartışma yaratabilir</w:t>
            </w:r>
          </w:p>
        </w:tc>
        <w:tc>
          <w:tcPr>
            <w:tcW w:type="dxa" w:w="4819"/>
          </w:tcPr>
          <w:p>
            <w:r>
              <w:rPr>
                <w:sz w:val="18"/>
              </w:rPr>
              <w:t>Duygu ifadelerinin evrenselliği tartışmalıdır; bu bilimsel bir tartışma konusudur</w:t>
            </w:r>
          </w:p>
        </w:tc>
      </w:tr>
    </w:tbl>
    <w:p/>
    <w:p>
      <w:r>
        <w:rPr>
          <w:b/>
          <w:color w:val="1B2A4A"/>
          <w:sz w:val="20"/>
        </w:rPr>
        <w:t xml:space="preserve">Zaman Yönetimi: </w:t>
      </w:r>
      <w:r>
        <w:rPr>
          <w:sz w:val="20"/>
        </w:rPr>
        <w:t>Duygu testi ve kayıt uygulamasına yeterli süre ayırın; veri toplama deneyimi önemlidir.</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Webcam çalışmıyorsa önceden hazırlanmış yüz ifadesi fotoğraflarıyla duygu tanıma demosu yapılabilir.</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