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EĞİTİMDE BLOK TABANLI YAPAY ZEKÂ UYGULAMALARI</w:t>
      </w:r>
    </w:p>
    <w:p>
      <w:pPr>
        <w:jc w:val="center"/>
      </w:pPr>
      <w:r>
        <w:rPr>
          <w:color w:val="2C6FAD"/>
          <w:sz w:val="40"/>
        </w:rPr>
        <w:t>Modül 2-3: Yapay Zekâya Giriş ve Blok Tabanlı YZ</w:t>
      </w:r>
    </w:p>
    <w:p>
      <w:pPr>
        <w:jc w:val="center"/>
      </w:pPr>
      <w:r>
        <w:rPr>
          <w:color w:val="757575"/>
          <w:sz w:val="28"/>
        </w:rPr>
        <w:t>17-20.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Eğitimde Blok Tabanlı Yapay Zekâ Uygulamaları - 48 Saat</w:t>
            </w:r>
          </w:p>
        </w:tc>
      </w:tr>
      <w:tr>
        <w:tc>
          <w:tcPr>
            <w:tcW w:type="dxa" w:w="4819"/>
            <w:shd w:fill="1B2A4A"/>
          </w:tcPr>
          <w:p>
            <w:r>
              <w:rPr>
                <w:b/>
                <w:color w:val="FFFFFF"/>
                <w:sz w:val="22"/>
              </w:rPr>
              <w:t xml:space="preserve">  Modül / Saat</w:t>
            </w:r>
          </w:p>
        </w:tc>
        <w:tc>
          <w:tcPr>
            <w:tcW w:type="dxa" w:w="4819"/>
          </w:tcPr>
          <w:p>
            <w:r>
              <w:rPr>
                <w:sz w:val="22"/>
              </w:rPr>
              <w:t xml:space="preserve">  Modül 2-3: Yapay Zekâya Giriş ve Blok Tabanlı YZ / 17-20.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17. Saat</w:t>
            </w:r>
          </w:p>
        </w:tc>
        <w:tc>
          <w:tcPr>
            <w:tcW w:type="dxa" w:w="3213"/>
          </w:tcPr>
          <w:p>
            <w:r>
              <w:rPr>
                <w:sz w:val="18"/>
              </w:rPr>
              <w:t>Yapay Zekâ Etiği ve Toplumsal Etkiler</w:t>
            </w:r>
          </w:p>
        </w:tc>
        <w:tc>
          <w:tcPr>
            <w:tcW w:type="dxa" w:w="3213"/>
          </w:tcPr>
          <w:p>
            <w:r>
              <w:rPr>
                <w:sz w:val="18"/>
              </w:rPr>
              <w:t>45 dk</w:t>
            </w:r>
          </w:p>
        </w:tc>
      </w:tr>
      <w:tr>
        <w:tc>
          <w:tcPr>
            <w:tcW w:type="dxa" w:w="3213"/>
          </w:tcPr>
          <w:p>
            <w:r>
              <w:rPr>
                <w:sz w:val="18"/>
              </w:rPr>
              <w:t>18. Saat</w:t>
            </w:r>
          </w:p>
        </w:tc>
        <w:tc>
          <w:tcPr>
            <w:tcW w:type="dxa" w:w="3213"/>
          </w:tcPr>
          <w:p>
            <w:r>
              <w:rPr>
                <w:sz w:val="18"/>
              </w:rPr>
              <w:t>YZ Uygulama Alanları ve Proje Değerlendirme</w:t>
            </w:r>
          </w:p>
        </w:tc>
        <w:tc>
          <w:tcPr>
            <w:tcW w:type="dxa" w:w="3213"/>
          </w:tcPr>
          <w:p>
            <w:r>
              <w:rPr>
                <w:sz w:val="18"/>
              </w:rPr>
              <w:t>45 dk</w:t>
            </w:r>
          </w:p>
        </w:tc>
      </w:tr>
      <w:tr>
        <w:tc>
          <w:tcPr>
            <w:tcW w:type="dxa" w:w="3213"/>
          </w:tcPr>
          <w:p>
            <w:r>
              <w:rPr>
                <w:sz w:val="18"/>
              </w:rPr>
              <w:t>19. Saat</w:t>
            </w:r>
          </w:p>
        </w:tc>
        <w:tc>
          <w:tcPr>
            <w:tcW w:type="dxa" w:w="3213"/>
          </w:tcPr>
          <w:p>
            <w:r>
              <w:rPr>
                <w:sz w:val="18"/>
              </w:rPr>
              <w:t>Blok Tabanlı Programlama Ortamlarına Giriş</w:t>
            </w:r>
          </w:p>
        </w:tc>
        <w:tc>
          <w:tcPr>
            <w:tcW w:type="dxa" w:w="3213"/>
          </w:tcPr>
          <w:p>
            <w:r>
              <w:rPr>
                <w:sz w:val="18"/>
              </w:rPr>
              <w:t>45 dk</w:t>
            </w:r>
          </w:p>
        </w:tc>
      </w:tr>
      <w:tr>
        <w:tc>
          <w:tcPr>
            <w:tcW w:type="dxa" w:w="3213"/>
          </w:tcPr>
          <w:p>
            <w:r>
              <w:rPr>
                <w:sz w:val="18"/>
              </w:rPr>
              <w:t>20. Saat</w:t>
            </w:r>
          </w:p>
        </w:tc>
        <w:tc>
          <w:tcPr>
            <w:tcW w:type="dxa" w:w="3213"/>
          </w:tcPr>
          <w:p>
            <w:r>
              <w:rPr>
                <w:sz w:val="18"/>
              </w:rPr>
              <w:t>Görüntü İşleme - Nesne Tanıma Uygulaması</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17. SAAT  ━━━</w:t>
      </w:r>
    </w:p>
    <w:p>
      <w:pPr>
        <w:jc w:val="center"/>
      </w:pPr>
      <w:r>
        <w:rPr>
          <w:color w:val="2C6FAD"/>
          <w:sz w:val="32"/>
        </w:rPr>
        <w:t>Yapay Zekâ Etiği ve Toplumsal Etkiler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Yapay zekânın etik boyutlarını, toplumsal etkilerini ve sorumlu YZ kullanımı ilkelerini açıklar.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M2-K13</w:t>
            </w:r>
          </w:p>
        </w:tc>
        <w:tc>
          <w:tcPr>
            <w:tcW w:type="dxa" w:w="3213"/>
          </w:tcPr>
          <w:p>
            <w:r>
              <w:rPr>
                <w:sz w:val="18"/>
              </w:rPr>
              <w:t>YZ etiğinin temel ilkelerini (şeffaflık, adalet, gizlilik, hesap verebilirlik) açıklar</w:t>
            </w:r>
          </w:p>
        </w:tc>
        <w:tc>
          <w:tcPr>
            <w:tcW w:type="dxa" w:w="3213"/>
          </w:tcPr>
          <w:p>
            <w:r>
              <w:rPr>
                <w:sz w:val="18"/>
              </w:rPr>
              <w:t>Kavrama</w:t>
            </w:r>
          </w:p>
        </w:tc>
      </w:tr>
      <w:tr>
        <w:tc>
          <w:tcPr>
            <w:tcW w:type="dxa" w:w="3213"/>
          </w:tcPr>
          <w:p>
            <w:r>
              <w:rPr>
                <w:sz w:val="18"/>
              </w:rPr>
              <w:t>M2-K14</w:t>
            </w:r>
          </w:p>
        </w:tc>
        <w:tc>
          <w:tcPr>
            <w:tcW w:type="dxa" w:w="3213"/>
          </w:tcPr>
          <w:p>
            <w:r>
              <w:rPr>
                <w:sz w:val="18"/>
              </w:rPr>
              <w:t>YZ'nin toplumsal etkilerini (istihdam, eşitsizlik, gizlilik) tartışır</w:t>
            </w:r>
          </w:p>
        </w:tc>
        <w:tc>
          <w:tcPr>
            <w:tcW w:type="dxa" w:w="3213"/>
          </w:tcPr>
          <w:p>
            <w:r>
              <w:rPr>
                <w:sz w:val="18"/>
              </w:rPr>
              <w:t>Analiz</w:t>
            </w:r>
          </w:p>
        </w:tc>
      </w:tr>
      <w:tr>
        <w:tc>
          <w:tcPr>
            <w:tcW w:type="dxa" w:w="3213"/>
          </w:tcPr>
          <w:p>
            <w:r>
              <w:rPr>
                <w:sz w:val="18"/>
              </w:rPr>
              <w:t>M2-K15</w:t>
            </w:r>
          </w:p>
        </w:tc>
        <w:tc>
          <w:tcPr>
            <w:tcW w:type="dxa" w:w="3213"/>
          </w:tcPr>
          <w:p>
            <w:r>
              <w:rPr>
                <w:sz w:val="18"/>
              </w:rPr>
              <w:t>Sorumlu YZ kullanımı için ilkeler ve kılavuzlar geliştirir</w:t>
            </w:r>
          </w:p>
        </w:tc>
        <w:tc>
          <w:tcPr>
            <w:tcW w:type="dxa" w:w="3213"/>
          </w:tcPr>
          <w:p>
            <w:r>
              <w:rPr>
                <w:sz w:val="18"/>
              </w:rPr>
              <w:t>Değerlendirme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YZ temel kavramları, yaklaşımlar ve veri bilimi (Saat 9-16)</w:t>
      </w:r>
    </w:p>
    <w:p>
      <w:pPr>
        <w:spacing w:before="200"/>
      </w:pPr>
      <w:r>
        <w:rPr>
          <w:b/>
          <w:color w:val="757575"/>
          <w:sz w:val="24"/>
        </w:rPr>
        <w:t xml:space="preserve">  Öğrencinin Bilmesi Gerekenler</w:t>
      </w:r>
    </w:p>
    <w:p>
      <w:pPr>
        <w:pStyle w:val="ListBullet"/>
      </w:pPr>
      <w:r>
        <w:rPr>
          <w:sz w:val="20"/>
        </w:rPr>
        <w:t>YZ'nin tanımı ve çalışma mantığı</w:t>
      </w:r>
    </w:p>
    <w:p>
      <w:pPr>
        <w:pStyle w:val="ListBullet"/>
      </w:pPr>
      <w:r>
        <w:rPr>
          <w:sz w:val="20"/>
        </w:rPr>
        <w:t>Makine öğrenmesi ve veri kavramları</w:t>
      </w:r>
    </w:p>
    <w:p>
      <w:pPr>
        <w:pStyle w:val="ListBullet"/>
      </w:pPr>
      <w:r>
        <w:rPr>
          <w:sz w:val="20"/>
        </w:rPr>
        <w:t>YZ uygulama alanları</w:t>
      </w:r>
    </w:p>
    <w:p>
      <w:pPr>
        <w:spacing w:before="200"/>
      </w:pPr>
      <w:r>
        <w:rPr>
          <w:b/>
          <w:color w:val="757575"/>
          <w:sz w:val="24"/>
        </w:rPr>
        <w:t xml:space="preserve">  Olası Kavram Yanılgıları</w:t>
      </w:r>
    </w:p>
    <w:p>
      <w:pPr>
        <w:pStyle w:val="ListBullet"/>
      </w:pPr>
      <w:r>
        <w:rPr>
          <w:sz w:val="20"/>
        </w:rPr>
        <w:t>YZ tarafsızdır ve objektif kararlar verir - YZ modelleri eğitim verisindeki önyargıları miras alır</w:t>
      </w:r>
    </w:p>
    <w:p>
      <w:pPr>
        <w:pStyle w:val="ListBullet"/>
      </w:pPr>
      <w:r>
        <w:rPr>
          <w:sz w:val="20"/>
        </w:rPr>
        <w:t>YZ etiği sadece geliştiricilerin sorumluluğundadır - Kullanıcılar, politika yapıcılar ve toplumun tamamı sorumludur</w:t>
      </w:r>
    </w:p>
    <w:p>
      <w:pPr>
        <w:spacing w:before="200"/>
      </w:pPr>
      <w:r>
        <w:rPr>
          <w:b/>
          <w:color w:val="757575"/>
          <w:sz w:val="24"/>
        </w:rPr>
        <w:t xml:space="preserve">  Hazırlık Materyalleri</w:t>
      </w:r>
    </w:p>
    <w:p>
      <w:pPr>
        <w:pStyle w:val="ListBullet"/>
      </w:pPr>
      <w:r>
        <w:rPr>
          <w:sz w:val="20"/>
        </w:rPr>
        <w:t>YZ etiği vaka çalışmaları</w:t>
      </w:r>
    </w:p>
    <w:p>
      <w:pPr>
        <w:pStyle w:val="ListBullet"/>
      </w:pPr>
      <w:r>
        <w:rPr>
          <w:sz w:val="20"/>
        </w:rPr>
        <w:t>Sorumlu YZ ilkeleri posteri</w:t>
      </w:r>
    </w:p>
    <w:p>
      <w:pPr>
        <w:pStyle w:val="ListBullet"/>
      </w:pPr>
      <w:r>
        <w:rPr>
          <w:sz w:val="20"/>
        </w:rPr>
        <w:t>YZ önyargı örnekleri görselleri</w:t>
      </w:r>
    </w:p>
    <w:p>
      <w:pPr>
        <w:pStyle w:val="ListBullet"/>
      </w:pPr>
      <w:r>
        <w:rPr>
          <w:sz w:val="20"/>
        </w:rPr>
        <w:t>Tartışma soruları kartları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Amazon'un işe alım YZ'si kadın adayları sistematik olarak eleyiyordu çünkü eğitim verisi 10 yıllık erkek ağırlıklı işe alımlardan oluşuyordu. YZ adaletsiz olabilir mi? Nasıl önleriz?</w:t>
      </w:r>
    </w:p>
    <w:p>
      <w:r>
        <w:rPr>
          <w:b/>
          <w:color w:val="1B2A4A"/>
          <w:sz w:val="20"/>
        </w:rPr>
        <w:t xml:space="preserve">Günlük Hayat Bağlantısı: </w:t>
      </w:r>
      <w:r>
        <w:rPr>
          <w:sz w:val="20"/>
        </w:rPr>
        <w:t>Bir ayna kendiliğinden çarpıtmaz ama eğik bir ayna her şeyi yamuk gösterir. YZ de toplumun aynasıdır: Eğer toplumda önyargı varsa ve veriye yansımışsa, YZ bu önyargıyı öğrenir ve büyütür.</w:t>
      </w:r>
    </w:p>
    <w:p>
      <w:pPr>
        <w:spacing w:before="200"/>
      </w:pPr>
      <w:r>
        <w:rPr>
          <w:b/>
          <w:color w:val="2C6FAD"/>
          <w:sz w:val="24"/>
        </w:rPr>
        <w:t xml:space="preserve">  Ön Bilgi Yoklama Soruları</w:t>
      </w:r>
    </w:p>
    <w:p>
      <w:r>
        <w:rPr>
          <w:b/>
          <w:color w:val="2C6FAD"/>
          <w:sz w:val="20"/>
        </w:rPr>
        <w:t xml:space="preserve">  1. </w:t>
      </w:r>
      <w:r>
        <w:rPr>
          <w:sz w:val="20"/>
        </w:rPr>
        <w:t>YZ kararlarına güvenebilir miyiz?</w:t>
      </w:r>
    </w:p>
    <w:p>
      <w:r>
        <w:rPr>
          <w:b/>
          <w:color w:val="2C6FAD"/>
          <w:sz w:val="20"/>
        </w:rPr>
        <w:t xml:space="preserve">  2. </w:t>
      </w:r>
      <w:r>
        <w:rPr>
          <w:sz w:val="20"/>
        </w:rPr>
        <w:t>YZ'nin hatalı karar vermesi durumunda sorumluluk kimindir?</w:t>
      </w:r>
    </w:p>
    <w:p>
      <w:pPr>
        <w:spacing w:before="200"/>
      </w:pPr>
      <w:r>
        <w:rPr>
          <w:b/>
          <w:color w:val="2C6FAD"/>
          <w:sz w:val="24"/>
        </w:rPr>
        <w:t xml:space="preserve">  Motivasyon Etkinliği: "Etik İkilem Tartışması"</w:t>
      </w:r>
    </w:p>
    <w:p>
      <w:r>
        <w:rPr>
          <w:b/>
          <w:color w:val="1B2A4A"/>
          <w:sz w:val="20"/>
        </w:rPr>
        <w:t xml:space="preserve">Açıklama: </w:t>
      </w:r>
      <w:r>
        <w:rPr>
          <w:sz w:val="20"/>
        </w:rPr>
        <w:t>Kursiyerlere YZ ile ilgili etik ikilemler sunulur ve tartışma yapılır.</w:t>
      </w:r>
    </w:p>
    <w:p>
      <w:r>
        <w:rPr>
          <w:b/>
          <w:color w:val="1B2A4A"/>
          <w:sz w:val="20"/>
        </w:rPr>
        <w:t xml:space="preserve">Yönerge: </w:t>
      </w:r>
      <w:r>
        <w:rPr>
          <w:sz w:val="20"/>
        </w:rPr>
        <w:t>Eğitmen 3 etik ikilem kartı dağıtır: 1) Otonom araç kazada kimi korumalı?, 2) YZ ile yüz tanıma kamuya açık alanda kullanılmalı mı?, 3) Öğretmen yerine YZ sınav değerlendirmeli mi? Her grup bir ikilem seçip lehte ve aleyhte argümanları tartışır.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şirket işe alımda YZ kullanıyor ve YZ modeli belirli üniversitelerden mezun adayları sistematik olarak tercih ediyor. Bu durum keşfedildiğinde ne yapılmalıdır?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"YZ Önyargı Tespiti"</w:t>
      </w:r>
    </w:p>
    <w:p>
      <w:r>
        <w:rPr>
          <w:b/>
          <w:color w:val="1B2A4A"/>
          <w:sz w:val="20"/>
        </w:rPr>
        <w:t xml:space="preserve">Türü: </w:t>
      </w:r>
      <w:r>
        <w:rPr>
          <w:sz w:val="20"/>
        </w:rPr>
        <w:t>Araştırma ve analiz</w:t>
      </w:r>
    </w:p>
    <w:p>
      <w:r>
        <w:rPr>
          <w:b/>
          <w:color w:val="1B2A4A"/>
          <w:sz w:val="20"/>
        </w:rPr>
        <w:t xml:space="preserve">Amacı: </w:t>
      </w:r>
      <w:r>
        <w:rPr>
          <w:sz w:val="20"/>
        </w:rPr>
        <w:t>YZ sistemlerindeki önyargıları tespit etme ve farkındalık geliştirme</w:t>
      </w:r>
    </w:p>
    <w:p>
      <w:r>
        <w:rPr>
          <w:b/>
          <w:color w:val="1B2A4A"/>
          <w:sz w:val="20"/>
        </w:rPr>
        <w:t xml:space="preserve">Malzemeler: </w:t>
      </w:r>
      <w:r>
        <w:rPr>
          <w:sz w:val="20"/>
        </w:rPr>
        <w:t>YZ önyargı vaka çalışmaları, internet erişimi</w:t>
      </w:r>
    </w:p>
    <w:p>
      <w:pPr>
        <w:spacing w:before="200"/>
      </w:pPr>
      <w:r>
        <w:rPr>
          <w:b/>
          <w:color w:val="007A7A"/>
          <w:sz w:val="24"/>
        </w:rPr>
        <w:t xml:space="preserve">  Yönerge Adımları</w:t>
      </w:r>
    </w:p>
    <w:p>
      <w:r>
        <w:rPr>
          <w:b/>
          <w:color w:val="007A7A"/>
          <w:sz w:val="20"/>
        </w:rPr>
        <w:t xml:space="preserve">  1. </w:t>
      </w:r>
      <w:r>
        <w:rPr>
          <w:sz w:val="20"/>
        </w:rPr>
        <w:t>Gerçek YZ önyargı vakalarını araştırın (Amazon işe alım, COMPAS suç tahmini, yüz tanıma hataları)</w:t>
      </w:r>
    </w:p>
    <w:p>
      <w:r>
        <w:rPr>
          <w:b/>
          <w:color w:val="007A7A"/>
          <w:sz w:val="20"/>
        </w:rPr>
        <w:t xml:space="preserve">  2. </w:t>
      </w:r>
      <w:r>
        <w:rPr>
          <w:sz w:val="20"/>
        </w:rPr>
        <w:t>Her vakada önyargının kaynağını belirleyin (veri, algoritma, tasarım)</w:t>
      </w:r>
    </w:p>
    <w:p>
      <w:r>
        <w:rPr>
          <w:b/>
          <w:color w:val="007A7A"/>
          <w:sz w:val="20"/>
        </w:rPr>
        <w:t xml:space="preserve">  3. </w:t>
      </w:r>
      <w:r>
        <w:rPr>
          <w:sz w:val="20"/>
        </w:rPr>
        <w:t>Önyargının etkilenen gruplara etkisini analiz edin</w:t>
      </w:r>
    </w:p>
    <w:p>
      <w:r>
        <w:rPr>
          <w:b/>
          <w:color w:val="007A7A"/>
          <w:sz w:val="20"/>
        </w:rPr>
        <w:t xml:space="preserve">  4. </w:t>
      </w:r>
      <w:r>
        <w:rPr>
          <w:sz w:val="20"/>
        </w:rPr>
        <w:t>Her vaka için düzeltici öneriler geliştirin</w:t>
      </w:r>
    </w:p>
    <w:p>
      <w:r>
        <w:rPr>
          <w:b/>
          <w:color w:val="1B2A4A"/>
          <w:sz w:val="20"/>
        </w:rPr>
        <w:t xml:space="preserve">Öğrenci Rolü: </w:t>
      </w:r>
      <w:r>
        <w:rPr>
          <w:sz w:val="20"/>
        </w:rPr>
        <w:t>Vakaları araştırır, önyargı kaynaklarını tespit eder ve çözüm önerir</w:t>
      </w:r>
    </w:p>
    <w:p>
      <w:r>
        <w:rPr>
          <w:b/>
          <w:color w:val="1B2A4A"/>
          <w:sz w:val="20"/>
        </w:rPr>
        <w:t xml:space="preserve">Öğretmen Rolü: </w:t>
      </w:r>
      <w:r>
        <w:rPr>
          <w:sz w:val="20"/>
        </w:rPr>
        <w:t>Vakaların arka planını açıklar ve tartışmayı yönlendirir</w:t>
      </w:r>
    </w:p>
    <w:p>
      <w:r>
        <w:rPr>
          <w:b/>
          <w:color w:val="1B2A4A"/>
          <w:sz w:val="20"/>
        </w:rPr>
        <w:t xml:space="preserve">Beklenen Ürün: </w:t>
      </w:r>
      <w:r>
        <w:rPr>
          <w:sz w:val="20"/>
        </w:rPr>
        <w:t>YZ önyargı analiz raporu ve düzeltici öneriler</w:t>
      </w:r>
    </w:p>
    <w:p>
      <w:pPr>
        <w:spacing w:before="200"/>
      </w:pPr>
      <w:r>
        <w:rPr>
          <w:b/>
          <w:color w:val="007A7A"/>
          <w:sz w:val="24"/>
        </w:rPr>
        <w:t xml:space="preserve">  Araştırma Soruları</w:t>
      </w:r>
    </w:p>
    <w:p>
      <w:r>
        <w:rPr>
          <w:b/>
          <w:color w:val="007A7A"/>
          <w:sz w:val="20"/>
        </w:rPr>
        <w:t xml:space="preserve">  1. </w:t>
      </w:r>
      <w:r>
        <w:rPr>
          <w:sz w:val="20"/>
        </w:rPr>
        <w:t>COMPAS algoritması nedir ve neden tartışmalıdır?</w:t>
      </w:r>
    </w:p>
    <w:p>
      <w:r>
        <w:rPr>
          <w:b/>
          <w:color w:val="007A7A"/>
          <w:sz w:val="20"/>
        </w:rPr>
        <w:t xml:space="preserve">  2. </w:t>
      </w:r>
      <w:r>
        <w:rPr>
          <w:sz w:val="20"/>
        </w:rPr>
        <w:t>Yüz tanıma sistemleri hangi gruplarda daha fazla hata yapar?</w:t>
      </w:r>
    </w:p>
    <w:p>
      <w:r>
        <w:rPr>
          <w:b/>
          <w:color w:val="1B2A4A"/>
          <w:sz w:val="20"/>
        </w:rPr>
        <w:t xml:space="preserve">Grupla Çalışma Kuralları: </w:t>
      </w:r>
      <w:r>
        <w:rPr>
          <w:sz w:val="20"/>
        </w:rPr>
        <w:t>Tartışmalar saygılı bir ortamda yapılmalı; farklı görüşlere açık olunmalıdır.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YZ Etiği</w:t>
            </w:r>
          </w:p>
        </w:tc>
        <w:tc>
          <w:tcPr>
            <w:tcW w:type="dxa" w:w="2409"/>
          </w:tcPr>
          <w:p>
            <w:r>
              <w:rPr>
                <w:sz w:val="18"/>
              </w:rPr>
              <w:t>Yapay zekâ sistemlerinin tasarımı, geliştirilmesi ve kullanımında uyulması gereken ahlaki ilkeler ve değerler</w:t>
            </w:r>
          </w:p>
        </w:tc>
        <w:tc>
          <w:tcPr>
            <w:tcW w:type="dxa" w:w="2409"/>
          </w:tcPr>
          <w:p>
            <w:r>
              <w:rPr>
                <w:sz w:val="18"/>
              </w:rPr>
              <w:t>Adalet, şeffaflık, gizlilik, hesap verebilirlik, güvenilirlik</w:t>
            </w:r>
          </w:p>
        </w:tc>
        <w:tc>
          <w:tcPr>
            <w:tcW w:type="dxa" w:w="2409"/>
          </w:tcPr>
          <w:p>
            <w:r>
              <w:rPr>
                <w:sz w:val="18"/>
              </w:rPr>
              <w:t>AB YZ Yasası (AI Act) 2024'te kabul edilen ilk kapsamlı YZ düzenlemesidir</w:t>
            </w:r>
          </w:p>
        </w:tc>
      </w:tr>
      <w:tr>
        <w:tc>
          <w:tcPr>
            <w:tcW w:type="dxa" w:w="2409"/>
          </w:tcPr>
          <w:p>
            <w:r>
              <w:rPr>
                <w:sz w:val="18"/>
              </w:rPr>
              <w:t>Algoritmik Önyargı</w:t>
            </w:r>
          </w:p>
        </w:tc>
        <w:tc>
          <w:tcPr>
            <w:tcW w:type="dxa" w:w="2409"/>
          </w:tcPr>
          <w:p>
            <w:r>
              <w:rPr>
                <w:sz w:val="18"/>
              </w:rPr>
              <w:t>YZ sistemlerinin belirli grupları sistematik olarak kayırması veya dezavantajlı konuma düşürmesi</w:t>
            </w:r>
          </w:p>
        </w:tc>
        <w:tc>
          <w:tcPr>
            <w:tcW w:type="dxa" w:w="2409"/>
          </w:tcPr>
          <w:p>
            <w:r>
              <w:rPr>
                <w:sz w:val="18"/>
              </w:rPr>
              <w:t>Cinsiyet önyargısı (işe alım), ırk önyargısı (yüz tanıma), sosyoekonomik önyargı</w:t>
            </w:r>
          </w:p>
        </w:tc>
        <w:tc>
          <w:tcPr>
            <w:tcW w:type="dxa" w:w="2409"/>
          </w:tcPr>
          <w:p>
            <w:r>
              <w:rPr>
                <w:sz w:val="18"/>
              </w:rPr>
              <w:t>Önyargı genellikle eğitim verisindeki dengesizlikten kaynaklanır; veri çeşitliliği ve denetim ile azaltılabilir</w:t>
            </w:r>
          </w:p>
        </w:tc>
      </w:tr>
      <w:tr>
        <w:tc>
          <w:tcPr>
            <w:tcW w:type="dxa" w:w="2409"/>
          </w:tcPr>
          <w:p>
            <w:r>
              <w:rPr>
                <w:sz w:val="18"/>
              </w:rPr>
              <w:t>Açıklanabilir YZ (XAI)</w:t>
            </w:r>
          </w:p>
        </w:tc>
        <w:tc>
          <w:tcPr>
            <w:tcW w:type="dxa" w:w="2409"/>
          </w:tcPr>
          <w:p>
            <w:r>
              <w:rPr>
                <w:sz w:val="18"/>
              </w:rPr>
              <w:t>YZ sistemlerinin kararlarının insan tarafından anlaşılabilir şekilde açıklanabilmesi</w:t>
            </w:r>
          </w:p>
        </w:tc>
        <w:tc>
          <w:tcPr>
            <w:tcW w:type="dxa" w:w="2409"/>
          </w:tcPr>
          <w:p>
            <w:r>
              <w:rPr>
                <w:sz w:val="18"/>
              </w:rPr>
              <w:t>LIME, SHAP gibi açıklama teknikleri; karar ağacı görselleştirmeleri</w:t>
            </w:r>
          </w:p>
        </w:tc>
        <w:tc>
          <w:tcPr>
            <w:tcW w:type="dxa" w:w="2409"/>
          </w:tcPr>
          <w:p>
            <w:r>
              <w:rPr>
                <w:sz w:val="18"/>
              </w:rPr>
              <w:t>Sağlık ve hukuk gibi kritik alanlarda YZ kararlarının açıklanabilir olması zorunludur</w:t>
            </w:r>
          </w:p>
        </w:tc>
      </w:tr>
      <w:tr>
        <w:tc>
          <w:tcPr>
            <w:tcW w:type="dxa" w:w="2409"/>
          </w:tcPr>
          <w:p>
            <w:r>
              <w:rPr>
                <w:sz w:val="18"/>
              </w:rPr>
              <w:t>Sorumlu YZ</w:t>
            </w:r>
          </w:p>
        </w:tc>
        <w:tc>
          <w:tcPr>
            <w:tcW w:type="dxa" w:w="2409"/>
          </w:tcPr>
          <w:p>
            <w:r>
              <w:rPr>
                <w:sz w:val="18"/>
              </w:rPr>
              <w:t>YZ sistemlerinin etik, güvenli, adil ve şeffaf şekilde geliştirilmesi ve kullanılması yaklaşımı</w:t>
            </w:r>
          </w:p>
        </w:tc>
        <w:tc>
          <w:tcPr>
            <w:tcW w:type="dxa" w:w="2409"/>
          </w:tcPr>
          <w:p>
            <w:r>
              <w:rPr>
                <w:sz w:val="18"/>
              </w:rPr>
              <w:t>UNESCO YZ Etiği Tavsiyesi, OECD YZ İlkeleri, AB AI Act</w:t>
            </w:r>
          </w:p>
        </w:tc>
        <w:tc>
          <w:tcPr>
            <w:tcW w:type="dxa" w:w="2409"/>
          </w:tcPr>
          <w:p>
            <w:r>
              <w:rPr>
                <w:sz w:val="18"/>
              </w:rPr>
              <w:t>İnsan merkezli, kapsayıcı, sürdürülebilir ve hesap verebilir YZ geliştirme</w:t>
            </w:r>
          </w:p>
        </w:tc>
      </w:tr>
    </w:tbl>
    <w:p/>
    <w:p>
      <w:pPr>
        <w:spacing w:before="200"/>
      </w:pPr>
      <w:r>
        <w:rPr>
          <w:b/>
          <w:color w:val="E65C00"/>
          <w:sz w:val="24"/>
        </w:rPr>
        <w:t xml:space="preserve">  Konu Anlatımı</w:t>
      </w:r>
    </w:p>
    <w:p>
      <w:r>
        <w:rPr>
          <w:sz w:val="20"/>
        </w:rPr>
        <w:t>YZ Etiğinin Temel İlkeleri: 1) Adalet ve Eşitlik: YZ sistemleri hiçbir grubu ayrımcılığa uğratmamalıdır. 2) Şeffaflık: YZ'nin nasıl çalıştığı ve kararlarının gerekçesi anlaşılabilir olmalıdır. 3) Gizlilik: Kişisel veriler korunmalı ve rıza alınmalıdır. 4) Hesap verebilirlik: YZ kararlarından biri sorumlu olmalıdır. 5) Güvenilirlik: YZ güvenli ve sağlam olmalıdır. 6) İnsan denetimi: Kritik kararlarda insan onayı gereklidir.</w:t>
      </w:r>
    </w:p>
    <w:p>
      <w:r>
        <w:rPr>
          <w:sz w:val="20"/>
        </w:rPr>
        <w:t>Algoritmik Önyargı Vakaları: Amazon İşe Alım (2018): YZ modeli kadın adayları eleyiyordu çünkü 10 yıllık işe alım verisi erkek ağırlıklıydı. COMPAS Suç Tahmini: Siyahi sanıkların tekrar suç işleme olasılığını beyaz sanıklara göre sistematik olarak yüksek tahmin ediyordu. Yüz Tanıma: MIT araştırması, yüz tanıma sistemlerinin beyaz erkeklerde %1 hata oranıyla çalışırken, koyu tenli kadınlarda %35 hata oranına sahip olduğunu gösterdi.</w:t>
      </w:r>
    </w:p>
    <w:p>
      <w:r>
        <w:rPr>
          <w:sz w:val="20"/>
        </w:rPr>
        <w:t>YZ ve Toplumsal Etkiler: İstihdam: McKinsey raporuna göre 2030'a kadar küresel iş gücünün %15-30'u otomasyon nedeniyle iş değiştirecek. Ancak YZ yeni iş alanları da yaratacak: Veri bilimci, YZ etiği uzmanı, YZ eğitmeni, insan-YZ işbirliği uzmanı. Eşitsizlik: YZ teknolojilerine erişim eşit değildir; dijital uçurum derinleşebilir. Gizlilik: Yüz tanıma, konum takibi, davranış analizi ile gözetim toplumu riski. Dezenformasyon: Deepfake videoları ve YZ üretimi sahte içerikler.</w:t>
      </w:r>
    </w:p>
    <w:p>
      <w:r>
        <w:rPr>
          <w:sz w:val="20"/>
        </w:rPr>
        <w:t>Sorumlu YZ Çerçeveleri: AB AI Act: Risk temelli yaklaşım - kabul edilemez risk (sosyal puanlama), yüksek risk (sağlık, hukuk, işe alım), sınırlı risk (chatbot), minimal risk (spam filtresi). UNESCO YZ Etiği Tavsiyesi: İnsan hakları, çeşitlilik, çevresel sürdürülebilirlik vurgusu. OECD YZ İlkeleri: Kapsayıcı büyüme, sürdürülebilirlik, insan merkezli değerler. Türkiye: 2021 Ulusal Yapay Zekâ Stratejisi yayınlanmıştır.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Amazon işe alım önyargısı</w:t>
            </w:r>
          </w:p>
        </w:tc>
        <w:tc>
          <w:tcPr>
            <w:tcW w:type="dxa" w:w="3213"/>
          </w:tcPr>
          <w:p>
            <w:r>
              <w:rPr>
                <w:sz w:val="18"/>
              </w:rPr>
              <w:t>2014'te Amazon işe alım sürecini otomatikleştirmek için YZ geliştirdi. Model 10 yıllık özgeçmiş verileriyle eğitildi. Sonuç: Kadınların üniversite adları geçen özgeçmişleri otomatik olarak düşük puan aldı. Neden: 10 yıllık veri erkek ağırlıklıydı ve model 'başarılı aday = erkek' kalıbını öğrendi. Amazon sistemi 2017'de iptal etti.</w:t>
            </w:r>
          </w:p>
        </w:tc>
        <w:tc>
          <w:tcPr>
            <w:tcW w:type="dxa" w:w="3213"/>
          </w:tcPr>
          <w:p>
            <w:r>
              <w:rPr>
                <w:sz w:val="18"/>
              </w:rPr>
              <w:t>Önyargılı veri, önyargılı model üretir; veri çeşitliliği kritiktir</w:t>
            </w:r>
          </w:p>
        </w:tc>
      </w:tr>
      <w:tr>
        <w:tc>
          <w:tcPr>
            <w:tcW w:type="dxa" w:w="3213"/>
          </w:tcPr>
          <w:p>
            <w:r>
              <w:rPr>
                <w:sz w:val="18"/>
              </w:rPr>
              <w:t>Deepfake tehdidi</w:t>
            </w:r>
          </w:p>
        </w:tc>
        <w:tc>
          <w:tcPr>
            <w:tcW w:type="dxa" w:w="3213"/>
          </w:tcPr>
          <w:p>
            <w:r>
              <w:rPr>
                <w:sz w:val="18"/>
              </w:rPr>
              <w:t>Deepfake: YZ ile bir kişinin yüzünü veya sesini taklit eden sahte video/ses üretimi. Riskler: Politik manipülasyon (sahte politikacı videoları), dolandırıcılık (sahte CEO sesi ile para transferi), itibar zedeleme. Tespit: YZ tabanlı deepfake tespit araçları geliştirilmektedir ama 'silah yarışı' devam etmektedir. Önlem: Dijital okuryazarlık, kaynak doğrulama, yasal düzenleme.</w:t>
            </w:r>
          </w:p>
        </w:tc>
        <w:tc>
          <w:tcPr>
            <w:tcW w:type="dxa" w:w="3213"/>
          </w:tcPr>
          <w:p>
            <w:r>
              <w:rPr>
                <w:sz w:val="18"/>
              </w:rPr>
              <w:t>Deepfake teknolojisi demokratik süreçler için ciddi bir tehdit oluşturabilir</w:t>
            </w:r>
          </w:p>
        </w:tc>
      </w:tr>
      <w:tr>
        <w:tc>
          <w:tcPr>
            <w:tcW w:type="dxa" w:w="3213"/>
          </w:tcPr>
          <w:p>
            <w:r>
              <w:rPr>
                <w:sz w:val="18"/>
              </w:rPr>
              <w:t>Sorumlu YZ uygulaması</w:t>
            </w:r>
          </w:p>
        </w:tc>
        <w:tc>
          <w:tcPr>
            <w:tcW w:type="dxa" w:w="3213"/>
          </w:tcPr>
          <w:p>
            <w:r>
              <w:rPr>
                <w:sz w:val="18"/>
              </w:rPr>
              <w:t>Google'ın YZ İlkeleri (2018): 1) Topluma faydalı olma, 2) Adaletsiz önyargı oluşturmama, 3) Güvenlik için tasarlama, 4) İnsanlara karşı hesap verebilirlik, 5) Gizlilik tasarımı, 6) Bilimsel mükemmellik, 7) Kullanım alanı kısıtlamaları (silah, gözetim amaçlı kullanmama). Google bu ilkeler doğrultusunda bazı askeri sözleşmeleri reddetmiştir.</w:t>
            </w:r>
          </w:p>
        </w:tc>
        <w:tc>
          <w:tcPr>
            <w:tcW w:type="dxa" w:w="3213"/>
          </w:tcPr>
          <w:p>
            <w:r>
              <w:rPr>
                <w:sz w:val="18"/>
              </w:rPr>
              <w:t>Teknoloji şirketlerinin etik ilkeleri belirlemesi önemli ama yeterli değildir; yasal düzenleme de gereklidir</w:t>
            </w:r>
          </w:p>
        </w:tc>
      </w:tr>
    </w:tbl>
    <w:p/>
    <w:p>
      <w:pPr>
        <w:spacing w:before="200"/>
      </w:pPr>
      <w:r>
        <w:rPr>
          <w:b/>
          <w:color w:val="E65C00"/>
          <w:sz w:val="24"/>
        </w:rPr>
        <w:t xml:space="preserve">  Analoji ve Benzetmeler</w:t>
      </w:r>
    </w:p>
    <w:p>
      <w:r>
        <w:rPr>
          <w:b/>
          <w:color w:val="E65C00"/>
          <w:sz w:val="20"/>
        </w:rPr>
        <w:t xml:space="preserve">  1. </w:t>
      </w:r>
      <w:r>
        <w:rPr>
          <w:sz w:val="20"/>
        </w:rPr>
        <w:t>YZ etiği bir arabanın fren sistemi gibidir: Motor ne kadar güçlü olursa olsun, fren olmadan araba tehlikelidir. YZ ne kadar gelişmiş olursa olsun, etik kılavuzlar olmadan toplum için risk oluşturur. Etik, YZ'nin fren ve direksiyon sistemidir.</w:t>
      </w:r>
    </w:p>
    <w:p>
      <w:pPr>
        <w:spacing w:before="200"/>
      </w:pPr>
      <w:r>
        <w:rPr>
          <w:b/>
          <w:color w:val="E65C00"/>
          <w:sz w:val="24"/>
        </w:rPr>
        <w:t xml:space="preserve">  Öğrenci Soru-Cevap</w:t>
      </w:r>
    </w:p>
    <w:p>
      <w:pPr>
        <w:pStyle w:val="ListBullet"/>
      </w:pPr>
      <w:r>
        <w:rPr>
          <w:sz w:val="20"/>
        </w:rPr>
        <w:t>Algoritmik önyargı nasıl tespit edilir?</w:t>
      </w:r>
    </w:p>
    <w:p>
      <w:pPr>
        <w:pStyle w:val="ListBullet"/>
      </w:pPr>
      <w:r>
        <w:rPr>
          <w:sz w:val="20"/>
        </w:rPr>
        <w:t>YZ kararlarında hesap verebilirlik nasıl sağlanır?</w:t>
      </w:r>
    </w:p>
    <w:p>
      <w:pPr>
        <w:pStyle w:val="ListBullet"/>
      </w:pPr>
      <w:r>
        <w:rPr>
          <w:sz w:val="20"/>
        </w:rPr>
        <w:t>Deepfake tehdidine karşı ne yapılabilir?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"Sorumlu YZ Manifestosu"</w:t>
      </w:r>
    </w:p>
    <w:p>
      <w:r>
        <w:rPr>
          <w:b/>
          <w:color w:val="1B2A4A"/>
          <w:sz w:val="20"/>
        </w:rPr>
        <w:t xml:space="preserve">Türü: </w:t>
      </w:r>
      <w:r>
        <w:rPr>
          <w:sz w:val="20"/>
        </w:rPr>
        <w:t>Grup projesi</w:t>
      </w:r>
    </w:p>
    <w:p>
      <w:r>
        <w:rPr>
          <w:b/>
          <w:color w:val="1B2A4A"/>
          <w:sz w:val="20"/>
        </w:rPr>
        <w:t xml:space="preserve">Amacı: </w:t>
      </w:r>
      <w:r>
        <w:rPr>
          <w:sz w:val="20"/>
        </w:rPr>
        <w:t>Eğitimde sorumlu YZ kullanımı için ilkeler belgesi oluşturma</w:t>
      </w:r>
    </w:p>
    <w:p>
      <w:pPr>
        <w:spacing w:before="200"/>
      </w:pPr>
      <w:r>
        <w:rPr>
          <w:b/>
          <w:color w:val="6A1B9A"/>
          <w:sz w:val="24"/>
        </w:rPr>
        <w:t xml:space="preserve">  Yönerge Adımları</w:t>
      </w:r>
    </w:p>
    <w:p>
      <w:r>
        <w:rPr>
          <w:b/>
          <w:color w:val="6A1B9A"/>
          <w:sz w:val="20"/>
        </w:rPr>
        <w:t xml:space="preserve">  1. </w:t>
      </w:r>
      <w:r>
        <w:rPr>
          <w:sz w:val="20"/>
        </w:rPr>
        <w:t>YZ etiğinin temel ilkelerini gözden geçirin</w:t>
      </w:r>
    </w:p>
    <w:p>
      <w:r>
        <w:rPr>
          <w:b/>
          <w:color w:val="6A1B9A"/>
          <w:sz w:val="20"/>
        </w:rPr>
        <w:t xml:space="preserve">  2. </w:t>
      </w:r>
      <w:r>
        <w:rPr>
          <w:sz w:val="20"/>
        </w:rPr>
        <w:t>Eğitimde YZ kullanımında dikkat edilmesi gereken etik konuları belirleyin</w:t>
      </w:r>
    </w:p>
    <w:p>
      <w:r>
        <w:rPr>
          <w:b/>
          <w:color w:val="6A1B9A"/>
          <w:sz w:val="20"/>
        </w:rPr>
        <w:t xml:space="preserve">  3. </w:t>
      </w:r>
      <w:r>
        <w:rPr>
          <w:sz w:val="20"/>
        </w:rPr>
        <w:t>Okullarda sorumlu YZ kullanımı için 10 maddelik bir manifesto yazın</w:t>
      </w:r>
    </w:p>
    <w:p>
      <w:r>
        <w:rPr>
          <w:b/>
          <w:color w:val="6A1B9A"/>
          <w:sz w:val="20"/>
        </w:rPr>
        <w:t xml:space="preserve">  4. </w:t>
      </w:r>
      <w:r>
        <w:rPr>
          <w:sz w:val="20"/>
        </w:rPr>
        <w:t>Manifestoyu sınıfa sunun ve geri bildirim alın</w:t>
      </w:r>
    </w:p>
    <w:p>
      <w:r>
        <w:rPr>
          <w:b/>
          <w:color w:val="1B2A4A"/>
          <w:sz w:val="20"/>
        </w:rPr>
        <w:t xml:space="preserve">Beklenen Ürün: </w:t>
      </w:r>
      <w:r>
        <w:rPr>
          <w:sz w:val="20"/>
        </w:rPr>
        <w:t>Eğitimde Sorumlu YZ Kullanımı Manifestosu</w:t>
      </w:r>
    </w:p>
    <w:p>
      <w:pPr>
        <w:spacing w:before="200"/>
      </w:pPr>
      <w:r>
        <w:rPr>
          <w:b/>
          <w:color w:val="6A1B9A"/>
          <w:sz w:val="24"/>
        </w:rPr>
        <w:t xml:space="preserve">  Transfer Soruları</w:t>
      </w:r>
    </w:p>
    <w:p>
      <w:r>
        <w:rPr>
          <w:b/>
          <w:color w:val="6A1B9A"/>
          <w:sz w:val="20"/>
        </w:rPr>
        <w:t xml:space="preserve">  1. </w:t>
      </w:r>
      <w:r>
        <w:rPr>
          <w:sz w:val="20"/>
        </w:rPr>
        <w:t>Etik düşünme becerisi tüm teknoloji alanlarında geçerlidir.</w:t>
      </w:r>
    </w:p>
    <w:p>
      <w:r>
        <w:rPr>
          <w:b/>
          <w:color w:val="6A1B9A"/>
          <w:sz w:val="20"/>
        </w:rPr>
        <w:t xml:space="preserve">  2. </w:t>
      </w:r>
      <w:r>
        <w:rPr>
          <w:sz w:val="20"/>
        </w:rPr>
        <w:t>Blok tabanlı YZ projelerinizde bu etik ilkeleri uygulayacaksınız.</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okul öğrencilerin sınav kağıtlarını YZ ile değerlendirmek istiyor. YZ modeli bazı el yazılarını daha iyi okuyor ve daha yüksek puan veriyor. Bu durum adil midir? Nasıl düzeltilir?</w:t>
            </w:r>
          </w:p>
        </w:tc>
      </w:tr>
    </w:tbl>
    <w:p/>
    <w:p>
      <w:r>
        <w:rPr>
          <w:b/>
          <w:color w:val="1B2A4A"/>
          <w:sz w:val="20"/>
        </w:rPr>
        <w:t xml:space="preserve">Yaratıcı Görev: </w:t>
      </w:r>
      <w:r>
        <w:rPr>
          <w:sz w:val="20"/>
        </w:rPr>
        <w:t>YZ etiği konusunda farkındalık yaratacak bir sosyal medya kampanyası tasarlayın: Slogan, görsel ve mesaj.</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YZ etiğinin temel ilkelerini sayabiliyor musunuz?</w:t>
      </w:r>
    </w:p>
    <w:p>
      <w:r>
        <w:rPr>
          <w:sz w:val="20"/>
        </w:rPr>
        <w:t xml:space="preserve">  ☐  Algoritmik önyargı kavramını açıklayabiliyor musunuz?</w:t>
      </w:r>
    </w:p>
    <w:p>
      <w:r>
        <w:rPr>
          <w:sz w:val="20"/>
        </w:rPr>
        <w:t xml:space="preserve">  ☐  Sorumlu YZ ilkelerini biliyor musunuz?</w:t>
      </w:r>
    </w:p>
    <w:p>
      <w:pPr>
        <w:spacing w:before="200"/>
      </w:pPr>
      <w:r>
        <w:rPr>
          <w:b/>
          <w:color w:val="2E7D32"/>
          <w:sz w:val="24"/>
        </w:rPr>
        <w:t xml:space="preserve">  Öz Değerlendirme Soruları</w:t>
      </w:r>
    </w:p>
    <w:p>
      <w:r>
        <w:rPr>
          <w:b/>
          <w:color w:val="2E7D32"/>
          <w:sz w:val="20"/>
        </w:rPr>
        <w:t xml:space="preserve">  1. </w:t>
      </w:r>
      <w:r>
        <w:rPr>
          <w:sz w:val="20"/>
        </w:rPr>
        <w:t>Algoritmik önyargı nasıl oluşur?</w:t>
      </w:r>
    </w:p>
    <w:p>
      <w:r>
        <w:rPr>
          <w:b/>
          <w:color w:val="2E7D32"/>
          <w:sz w:val="20"/>
        </w:rPr>
        <w:t xml:space="preserve">  2. </w:t>
      </w:r>
      <w:r>
        <w:rPr>
          <w:sz w:val="20"/>
        </w:rPr>
        <w:t>AB AI Act ne tür bir düzenleme getirmektedir?</w:t>
      </w:r>
    </w:p>
    <w:p>
      <w:r>
        <w:rPr>
          <w:b/>
          <w:color w:val="2E7D32"/>
          <w:sz w:val="20"/>
        </w:rPr>
        <w:t xml:space="preserve">  3. </w:t>
      </w:r>
      <w:r>
        <w:rPr>
          <w:sz w:val="20"/>
        </w:rPr>
        <w:t>Deepfake nedir ve neden tehlikelidir?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Amazon'un işe alım YZ'sindeki önyargının kaynağı nedir?</w:t>
            </w:r>
          </w:p>
        </w:tc>
        <w:tc>
          <w:tcPr>
            <w:tcW w:type="dxa" w:w="3213"/>
          </w:tcPr>
          <w:p>
            <w:r>
              <w:rPr>
                <w:sz w:val="18"/>
              </w:rPr>
              <w:t>B) Erkek ağırlıklı eğitim verisi</w:t>
            </w:r>
          </w:p>
        </w:tc>
      </w:tr>
      <w:tr>
        <w:tc>
          <w:tcPr>
            <w:tcW w:type="dxa" w:w="3213"/>
          </w:tcPr>
          <w:p>
            <w:r>
              <w:rPr>
                <w:sz w:val="18"/>
              </w:rPr>
              <w:t>2</w:t>
            </w:r>
          </w:p>
        </w:tc>
        <w:tc>
          <w:tcPr>
            <w:tcW w:type="dxa" w:w="3213"/>
          </w:tcPr>
          <w:p>
            <w:r>
              <w:rPr>
                <w:sz w:val="18"/>
              </w:rPr>
              <w:t>AB AI Act'ın yaklaşımı nedir?</w:t>
            </w:r>
          </w:p>
        </w:tc>
        <w:tc>
          <w:tcPr>
            <w:tcW w:type="dxa" w:w="3213"/>
          </w:tcPr>
          <w:p>
            <w:r>
              <w:rPr>
                <w:sz w:val="18"/>
              </w:rPr>
              <w:t>C) Risk temelli sınıflandırma</w:t>
            </w:r>
          </w:p>
        </w:tc>
      </w:tr>
      <w:tr>
        <w:tc>
          <w:tcPr>
            <w:tcW w:type="dxa" w:w="3213"/>
          </w:tcPr>
          <w:p>
            <w:r>
              <w:rPr>
                <w:sz w:val="18"/>
              </w:rPr>
              <w:t>3</w:t>
            </w:r>
          </w:p>
        </w:tc>
        <w:tc>
          <w:tcPr>
            <w:tcW w:type="dxa" w:w="3213"/>
          </w:tcPr>
          <w:p>
            <w:r>
              <w:rPr>
                <w:sz w:val="18"/>
              </w:rPr>
              <w:t>Açıklanabilir YZ (XAI) neden önemlidir?</w:t>
            </w:r>
          </w:p>
        </w:tc>
        <w:tc>
          <w:tcPr>
            <w:tcW w:type="dxa" w:w="3213"/>
          </w:tcPr>
          <w:p>
            <w:r>
              <w:rPr>
                <w:sz w:val="18"/>
              </w:rPr>
              <w:t>A) YZ kararlarının gerekçesinin anlaşılabilmesi için</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YZ düzenlemesi yeniliği engelleyebilir mi? Düzenleme ve yenilik arasındaki denge nasıl sağlanmalıdır?</w:t>
      </w:r>
    </w:p>
    <w:p>
      <w:r>
        <w:rPr>
          <w:b/>
          <w:color w:val="2E7D32"/>
          <w:sz w:val="20"/>
        </w:rPr>
        <w:t>Eleştirel Düşünme:</w:t>
      </w:r>
    </w:p>
    <w:p>
      <w:r>
        <w:rPr>
          <w:b/>
          <w:color w:val="2E7D32"/>
          <w:sz w:val="20"/>
        </w:rPr>
        <w:t xml:space="preserve">  1. </w:t>
      </w:r>
      <w:r>
        <w:rPr>
          <w:sz w:val="20"/>
        </w:rPr>
        <w:t>YZ silah sistemlerinde kullanılmalı mıdır? Otonom silahlar yasaklanmalı mıdır?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"YZ Etik Denetim Raporu"</w:t>
      </w:r>
    </w:p>
    <w:p>
      <w:r>
        <w:rPr>
          <w:b/>
          <w:color w:val="1B2A4A"/>
          <w:sz w:val="20"/>
        </w:rPr>
        <w:t xml:space="preserve">Hedef: </w:t>
      </w:r>
      <w:r>
        <w:rPr>
          <w:sz w:val="20"/>
        </w:rPr>
        <w:t>Bir YZ uygulamasının etik değerlendirmesini yapma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Bir YZ uygulaması seçin (yüz tanıma, öneri sistemi, chatbot vb.)</w:t>
            </w:r>
          </w:p>
        </w:tc>
        <w:tc>
          <w:tcPr>
            <w:tcW w:type="dxa" w:w="3213"/>
          </w:tcPr>
          <w:p>
            <w:r>
              <w:rPr>
                <w:sz w:val="18"/>
              </w:rPr>
              <w:t>3 dk</w:t>
            </w:r>
          </w:p>
        </w:tc>
      </w:tr>
      <w:tr>
        <w:tc>
          <w:tcPr>
            <w:tcW w:type="dxa" w:w="3213"/>
          </w:tcPr>
          <w:p>
            <w:r>
              <w:rPr>
                <w:sz w:val="18"/>
              </w:rPr>
              <w:t>2</w:t>
            </w:r>
          </w:p>
        </w:tc>
        <w:tc>
          <w:tcPr>
            <w:tcW w:type="dxa" w:w="3213"/>
          </w:tcPr>
          <w:p>
            <w:r>
              <w:rPr>
                <w:sz w:val="18"/>
              </w:rPr>
              <w:t>Uygulamanın etik risklerini değerlendirin (önyargı, gizlilik, şeffaflık)</w:t>
            </w:r>
          </w:p>
        </w:tc>
        <w:tc>
          <w:tcPr>
            <w:tcW w:type="dxa" w:w="3213"/>
          </w:tcPr>
          <w:p>
            <w:r>
              <w:rPr>
                <w:sz w:val="18"/>
              </w:rPr>
              <w:t>5 dk</w:t>
            </w:r>
          </w:p>
        </w:tc>
      </w:tr>
      <w:tr>
        <w:tc>
          <w:tcPr>
            <w:tcW w:type="dxa" w:w="3213"/>
          </w:tcPr>
          <w:p>
            <w:r>
              <w:rPr>
                <w:sz w:val="18"/>
              </w:rPr>
              <w:t>3</w:t>
            </w:r>
          </w:p>
        </w:tc>
        <w:tc>
          <w:tcPr>
            <w:tcW w:type="dxa" w:w="3213"/>
          </w:tcPr>
          <w:p>
            <w:r>
              <w:rPr>
                <w:sz w:val="18"/>
              </w:rPr>
              <w:t>Riskleri azaltmak için öneriler geliştirin</w:t>
            </w:r>
          </w:p>
        </w:tc>
        <w:tc>
          <w:tcPr>
            <w:tcW w:type="dxa" w:w="3213"/>
          </w:tcPr>
          <w:p>
            <w:r>
              <w:rPr>
                <w:sz w:val="18"/>
              </w:rPr>
              <w:t>5 dk</w:t>
            </w:r>
          </w:p>
        </w:tc>
      </w:tr>
      <w:tr>
        <w:tc>
          <w:tcPr>
            <w:tcW w:type="dxa" w:w="3213"/>
          </w:tcPr>
          <w:p>
            <w:r>
              <w:rPr>
                <w:sz w:val="18"/>
              </w:rPr>
              <w:t>4</w:t>
            </w:r>
          </w:p>
        </w:tc>
        <w:tc>
          <w:tcPr>
            <w:tcW w:type="dxa" w:w="3213"/>
          </w:tcPr>
          <w:p>
            <w:r>
              <w:rPr>
                <w:sz w:val="18"/>
              </w:rPr>
              <w:t>Etik denetim raporunu tamamlayın</w:t>
            </w:r>
          </w:p>
        </w:tc>
        <w:tc>
          <w:tcPr>
            <w:tcW w:type="dxa" w:w="3213"/>
          </w:tcPr>
          <w:p>
            <w:r>
              <w:rPr>
                <w:sz w:val="18"/>
              </w:rPr>
              <w:t>7 dk</w:t>
            </w:r>
          </w:p>
        </w:tc>
      </w:tr>
    </w:tbl>
    <w:p/>
    <w:p>
      <w:r>
        <w:rPr>
          <w:b/>
          <w:color w:val="1B2A4A"/>
          <w:sz w:val="20"/>
        </w:rPr>
        <w:t xml:space="preserve">Tamamlanma Kriteri: </w:t>
      </w:r>
      <w:r>
        <w:rPr>
          <w:sz w:val="20"/>
        </w:rPr>
        <w:t>En az 1 YZ uygulaması değerlendirilmiş ve etik risk raporu hazırlanmış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5 YZ etiği ilkesini tanım ve örnekleriyle yazın</w:t>
            </w:r>
          </w:p>
        </w:tc>
      </w:tr>
      <w:tr>
        <w:tc>
          <w:tcPr>
            <w:tcW w:type="dxa" w:w="3213"/>
          </w:tcPr>
          <w:p>
            <w:r>
              <w:rPr>
                <w:sz w:val="18"/>
              </w:rPr>
              <w:t>2</w:t>
            </w:r>
          </w:p>
        </w:tc>
        <w:tc>
          <w:tcPr>
            <w:tcW w:type="dxa" w:w="3213"/>
          </w:tcPr>
          <w:p>
            <w:r>
              <w:rPr>
                <w:sz w:val="18"/>
              </w:rPr>
              <w:t>Orta</w:t>
            </w:r>
          </w:p>
        </w:tc>
        <w:tc>
          <w:tcPr>
            <w:tcW w:type="dxa" w:w="3213"/>
          </w:tcPr>
          <w:p>
            <w:r>
              <w:rPr>
                <w:sz w:val="18"/>
              </w:rPr>
              <w:t>Bir algoritmik önyargı vakasını analiz edin ve çözüm önerisi geliştirin</w:t>
            </w:r>
          </w:p>
        </w:tc>
      </w:tr>
      <w:tr>
        <w:tc>
          <w:tcPr>
            <w:tcW w:type="dxa" w:w="3213"/>
          </w:tcPr>
          <w:p>
            <w:r>
              <w:rPr>
                <w:sz w:val="18"/>
              </w:rPr>
              <w:t>3</w:t>
            </w:r>
          </w:p>
        </w:tc>
        <w:tc>
          <w:tcPr>
            <w:tcW w:type="dxa" w:w="3213"/>
          </w:tcPr>
          <w:p>
            <w:r>
              <w:rPr>
                <w:sz w:val="18"/>
              </w:rPr>
              <w:t>Zor</w:t>
            </w:r>
          </w:p>
        </w:tc>
        <w:tc>
          <w:tcPr>
            <w:tcW w:type="dxa" w:w="3213"/>
          </w:tcPr>
          <w:p>
            <w:r>
              <w:rPr>
                <w:sz w:val="18"/>
              </w:rPr>
              <w:t>Okulunuz için YZ etik politikası belgesi hazırlayın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"Yüz Tanıma ve Gizlilik"</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belediye güvenlik amacıyla şehrin tüm meydanlarına yüz tanıma kameraları kurmak istiyor. Vatandaşlar gizlilik endişesi duyuyor. Güvenlik güçleri suç oranının düşeceğini savunuyor. Bu durumu etik açıdan değerlendirin.</w:t>
            </w:r>
          </w:p>
        </w:tc>
      </w:tr>
    </w:tbl>
    <w:p/>
    <w:p>
      <w:r>
        <w:rPr>
          <w:b/>
          <w:color w:val="1B2A4A"/>
          <w:sz w:val="20"/>
        </w:rPr>
        <w:t xml:space="preserve">Beklenen Çıktı: </w:t>
      </w:r>
      <w:r>
        <w:rPr>
          <w:sz w:val="20"/>
        </w:rPr>
        <w:t>Etik analiz raporu ve paydaş görüşleri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YZ etiğinin temel ilkelerini, algoritmik önyargıyı, toplumsal etkileri ve sorumlu YZ kullanımı çerçevelerini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YZ Etiği</w:t>
            </w:r>
          </w:p>
        </w:tc>
        <w:tc>
          <w:tcPr>
            <w:tcW w:type="dxa" w:w="4819"/>
            <w:shd w:fill="F5F5F5"/>
          </w:tcPr>
          <w:p>
            <w:r>
              <w:rPr>
                <w:b/>
                <w:color w:val="1B2A4A"/>
                <w:sz w:val="20"/>
              </w:rPr>
              <w:t xml:space="preserve">  Algoritmik Önyargı</w:t>
            </w:r>
          </w:p>
        </w:tc>
      </w:tr>
      <w:tr>
        <w:tc>
          <w:tcPr>
            <w:tcW w:type="dxa" w:w="4819"/>
            <w:shd w:fill="F5F5F5"/>
          </w:tcPr>
          <w:p>
            <w:r>
              <w:rPr>
                <w:b/>
                <w:color w:val="1B2A4A"/>
                <w:sz w:val="20"/>
              </w:rPr>
              <w:t xml:space="preserve">  Açıklanabilir YZ</w:t>
            </w:r>
          </w:p>
        </w:tc>
        <w:tc>
          <w:tcPr>
            <w:tcW w:type="dxa" w:w="4819"/>
            <w:shd w:fill="F5F5F5"/>
          </w:tcPr>
          <w:p>
            <w:r>
              <w:rPr>
                <w:b/>
                <w:color w:val="1B2A4A"/>
                <w:sz w:val="20"/>
              </w:rPr>
              <w:t xml:space="preserve">  Deepfake</w:t>
            </w:r>
          </w:p>
        </w:tc>
      </w:tr>
      <w:tr>
        <w:tc>
          <w:tcPr>
            <w:tcW w:type="dxa" w:w="4819"/>
            <w:shd w:fill="F5F5F5"/>
          </w:tcPr>
          <w:p>
            <w:r>
              <w:rPr>
                <w:b/>
                <w:color w:val="1B2A4A"/>
                <w:sz w:val="20"/>
              </w:rPr>
              <w:t xml:space="preserve">  AB AI Act</w:t>
            </w:r>
          </w:p>
        </w:tc>
        <w:tc>
          <w:tcPr>
            <w:tcW w:type="dxa" w:w="4819"/>
            <w:shd w:fill="F5F5F5"/>
          </w:tcPr>
          <w:p>
            <w:r>
              <w:rPr>
                <w:b/>
                <w:color w:val="1B2A4A"/>
                <w:sz w:val="20"/>
              </w:rPr>
              <w:t xml:space="preserve">  Sorumlu YZ</w:t>
            </w:r>
          </w:p>
        </w:tc>
      </w:tr>
    </w:tbl>
    <w:p/>
    <w:p>
      <w:pPr>
        <w:spacing w:before="200"/>
      </w:pPr>
      <w:r>
        <w:rPr>
          <w:b/>
          <w:color w:val="757575"/>
          <w:sz w:val="24"/>
        </w:rPr>
        <w:t xml:space="preserve">  Bir Sonraki Dersle Köprü</w:t>
      </w:r>
    </w:p>
    <w:p>
      <w:r>
        <w:rPr>
          <w:sz w:val="20"/>
        </w:rPr>
        <w:t>Bir sonraki derste YZ uygulama alanlarını değerlendirip Modül 2'yi tamamlayacağız.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Bir YZ uygulaması seçin ve etik açıdan analiz edin: Hangi verileri topluyor? Önyargı riski var mı? Kararları açıklanabilir mi? Gizlilik korunuyor mu?</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Etik ikilem kartlarını hazırlayın</w:t>
      </w:r>
    </w:p>
    <w:p>
      <w:pPr>
        <w:pStyle w:val="ListBullet"/>
      </w:pPr>
      <w:r>
        <w:rPr>
          <w:sz w:val="20"/>
        </w:rPr>
        <w:t>YZ önyargı vaka çalışmalarını çoğaltın</w:t>
      </w:r>
    </w:p>
    <w:p>
      <w:pPr>
        <w:pStyle w:val="ListBullet"/>
      </w:pPr>
      <w:r>
        <w:rPr>
          <w:sz w:val="20"/>
        </w:rPr>
        <w:t>Tartışma kurallarını belirleyin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Etik tartışmalar uzayabilir</w:t>
            </w:r>
          </w:p>
        </w:tc>
        <w:tc>
          <w:tcPr>
            <w:tcW w:type="dxa" w:w="4819"/>
          </w:tcPr>
          <w:p>
            <w:r>
              <w:rPr>
                <w:sz w:val="18"/>
              </w:rPr>
              <w:t>Zaman sınırı belirleyin ve moderasyon yapın</w:t>
            </w:r>
          </w:p>
        </w:tc>
      </w:tr>
      <w:tr>
        <w:tc>
          <w:tcPr>
            <w:tcW w:type="dxa" w:w="4819"/>
          </w:tcPr>
          <w:p>
            <w:r>
              <w:rPr>
                <w:sz w:val="18"/>
              </w:rPr>
              <w:t>Konular hassas olabilir</w:t>
            </w:r>
          </w:p>
        </w:tc>
        <w:tc>
          <w:tcPr>
            <w:tcW w:type="dxa" w:w="4819"/>
          </w:tcPr>
          <w:p>
            <w:r>
              <w:rPr>
                <w:sz w:val="18"/>
              </w:rPr>
              <w:t>Saygılı tartışma ortamı oluşturun; farklı görüşlere değer verin</w:t>
            </w:r>
          </w:p>
        </w:tc>
      </w:tr>
    </w:tbl>
    <w:p/>
    <w:p>
      <w:r>
        <w:rPr>
          <w:b/>
          <w:color w:val="1B2A4A"/>
          <w:sz w:val="20"/>
        </w:rPr>
        <w:t xml:space="preserve">Zaman Yönetimi: </w:t>
      </w:r>
      <w:r>
        <w:rPr>
          <w:sz w:val="20"/>
        </w:rPr>
        <w:t>Etik ikilem tartışmasına en az 10 dakika ayırın; bu konuda derinlik önemlidir.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Tartışma yapılamıyorsa bireysel yazılı etik analiz ödevi verilebilir.</w:t>
            </w:r>
          </w:p>
        </w:tc>
      </w:tr>
    </w:tbl>
    <w:p/>
    <w:p>
      <w:r>
        <w:br w:type="page"/>
      </w:r>
    </w:p>
    <w:p>
      <w:pPr>
        <w:jc w:val="center"/>
      </w:pPr>
      <w:r>
        <w:rPr>
          <w:b/>
          <w:color w:val="1B2A4A"/>
          <w:sz w:val="36"/>
        </w:rPr>
        <w:t>━━━  18. SAAT  ━━━</w:t>
      </w:r>
    </w:p>
    <w:p>
      <w:pPr>
        <w:jc w:val="center"/>
      </w:pPr>
      <w:r>
        <w:rPr>
          <w:color w:val="2C6FAD"/>
          <w:sz w:val="32"/>
        </w:rPr>
        <w:t>YZ Uygulama Alanları ve Proje Değerlendirme</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Yapay zekâ uygulama alanlarını kapsamlı olarak değerlendirir; YZ proje önerisi hazırlar ve Modül 2'yi özetler.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M2-K16</w:t>
            </w:r>
          </w:p>
        </w:tc>
        <w:tc>
          <w:tcPr>
            <w:tcW w:type="dxa" w:w="3213"/>
          </w:tcPr>
          <w:p>
            <w:r>
              <w:rPr>
                <w:sz w:val="18"/>
              </w:rPr>
              <w:t>YZ'nin farklı sektörlerdeki uygulamalarını analiz eder ve karşılaştırır</w:t>
            </w:r>
          </w:p>
        </w:tc>
        <w:tc>
          <w:tcPr>
            <w:tcW w:type="dxa" w:w="3213"/>
          </w:tcPr>
          <w:p>
            <w:r>
              <w:rPr>
                <w:sz w:val="18"/>
              </w:rPr>
              <w:t>Analiz</w:t>
            </w:r>
          </w:p>
        </w:tc>
      </w:tr>
      <w:tr>
        <w:tc>
          <w:tcPr>
            <w:tcW w:type="dxa" w:w="3213"/>
          </w:tcPr>
          <w:p>
            <w:r>
              <w:rPr>
                <w:sz w:val="18"/>
              </w:rPr>
              <w:t>M2-K17</w:t>
            </w:r>
          </w:p>
        </w:tc>
        <w:tc>
          <w:tcPr>
            <w:tcW w:type="dxa" w:w="3213"/>
          </w:tcPr>
          <w:p>
            <w:r>
              <w:rPr>
                <w:sz w:val="18"/>
              </w:rPr>
              <w:t>Bir YZ proje önerisi hazırlar ve sunar</w:t>
            </w:r>
          </w:p>
        </w:tc>
        <w:tc>
          <w:tcPr>
            <w:tcW w:type="dxa" w:w="3213"/>
          </w:tcPr>
          <w:p>
            <w:r>
              <w:rPr>
                <w:sz w:val="18"/>
              </w:rPr>
              <w:t>Uygulama</w:t>
            </w:r>
          </w:p>
        </w:tc>
      </w:tr>
      <w:tr>
        <w:tc>
          <w:tcPr>
            <w:tcW w:type="dxa" w:w="3213"/>
          </w:tcPr>
          <w:p>
            <w:r>
              <w:rPr>
                <w:sz w:val="18"/>
              </w:rPr>
              <w:t>M2-K18</w:t>
            </w:r>
          </w:p>
        </w:tc>
        <w:tc>
          <w:tcPr>
            <w:tcW w:type="dxa" w:w="3213"/>
          </w:tcPr>
          <w:p>
            <w:r>
              <w:rPr>
                <w:sz w:val="18"/>
              </w:rPr>
              <w:t>Modül 2 kazanımlarını değerlendirir ve bilgi eksikliklerini belirler</w:t>
            </w:r>
          </w:p>
        </w:tc>
        <w:tc>
          <w:tcPr>
            <w:tcW w:type="dxa" w:w="3213"/>
          </w:tcPr>
          <w:p>
            <w:r>
              <w:rPr>
                <w:sz w:val="18"/>
              </w:rPr>
              <w:t>Değerlendirme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YZ kavramları, veri bilimi, makine öğrenmesi ve etik (Saat 9-17)</w:t>
      </w:r>
    </w:p>
    <w:p>
      <w:pPr>
        <w:spacing w:before="200"/>
      </w:pPr>
      <w:r>
        <w:rPr>
          <w:b/>
          <w:color w:val="757575"/>
          <w:sz w:val="24"/>
        </w:rPr>
        <w:t xml:space="preserve">  Öğrencinin Bilmesi Gerekenler</w:t>
      </w:r>
    </w:p>
    <w:p>
      <w:pPr>
        <w:pStyle w:val="ListBullet"/>
      </w:pPr>
      <w:r>
        <w:rPr>
          <w:sz w:val="20"/>
        </w:rPr>
        <w:t>YZ'nin tanımı, türleri ve tarihçesi</w:t>
      </w:r>
    </w:p>
    <w:p>
      <w:pPr>
        <w:pStyle w:val="ListBullet"/>
      </w:pPr>
      <w:r>
        <w:rPr>
          <w:sz w:val="20"/>
        </w:rPr>
        <w:t>Veri bilimi ve makine öğrenmesi temelleri</w:t>
      </w:r>
    </w:p>
    <w:p>
      <w:pPr>
        <w:pStyle w:val="ListBullet"/>
      </w:pPr>
      <w:r>
        <w:rPr>
          <w:sz w:val="20"/>
        </w:rPr>
        <w:t>YZ etiği ilkeleri</w:t>
      </w:r>
    </w:p>
    <w:p>
      <w:pPr>
        <w:spacing w:before="200"/>
      </w:pPr>
      <w:r>
        <w:rPr>
          <w:b/>
          <w:color w:val="757575"/>
          <w:sz w:val="24"/>
        </w:rPr>
        <w:t xml:space="preserve">  Olası Kavram Yanılgıları</w:t>
      </w:r>
    </w:p>
    <w:p>
      <w:pPr>
        <w:pStyle w:val="ListBullet"/>
      </w:pPr>
      <w:r>
        <w:rPr>
          <w:sz w:val="20"/>
        </w:rPr>
        <w:t>YZ projeleri sadece büyük şirketler yapabilir - Blok tabanlı araçlarla herkes YZ projesi geliştirebilir</w:t>
      </w:r>
    </w:p>
    <w:p>
      <w:pPr>
        <w:pStyle w:val="ListBullet"/>
      </w:pPr>
      <w:r>
        <w:rPr>
          <w:sz w:val="20"/>
        </w:rPr>
        <w:t>YZ her sorunu çözebilir - YZ belirli türdeki problemlerde etkilidir, her sorun için uygun değildir</w:t>
      </w:r>
    </w:p>
    <w:p>
      <w:pPr>
        <w:spacing w:before="200"/>
      </w:pPr>
      <w:r>
        <w:rPr>
          <w:b/>
          <w:color w:val="757575"/>
          <w:sz w:val="24"/>
        </w:rPr>
        <w:t xml:space="preserve">  Hazırlık Materyalleri</w:t>
      </w:r>
    </w:p>
    <w:p>
      <w:pPr>
        <w:pStyle w:val="ListBullet"/>
      </w:pPr>
      <w:r>
        <w:rPr>
          <w:sz w:val="20"/>
        </w:rPr>
        <w:t>YZ proje önerisi şablonu</w:t>
      </w:r>
    </w:p>
    <w:p>
      <w:pPr>
        <w:pStyle w:val="ListBullet"/>
      </w:pPr>
      <w:r>
        <w:rPr>
          <w:sz w:val="20"/>
        </w:rPr>
        <w:t>Sektörel YZ uygulama haritası</w:t>
      </w:r>
    </w:p>
    <w:p>
      <w:pPr>
        <w:pStyle w:val="ListBullet"/>
      </w:pPr>
      <w:r>
        <w:rPr>
          <w:sz w:val="20"/>
        </w:rPr>
        <w:t>Modül 2 özet sunumu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Bu modülde yapay zekâ hakkında çok şey öğrendik. Peki tüm bu bilgiyi nasıl bir projeye dönüştürebilirsiniz? Bir sonraki modülde blok tabanlı YZ uygulamaları geliştireceğiz - hangi projeler yapmak istersiniz?</w:t>
      </w:r>
    </w:p>
    <w:p>
      <w:r>
        <w:rPr>
          <w:b/>
          <w:color w:val="1B2A4A"/>
          <w:sz w:val="20"/>
        </w:rPr>
        <w:t xml:space="preserve">Günlük Hayat Bağlantısı: </w:t>
      </w:r>
      <w:r>
        <w:rPr>
          <w:sz w:val="20"/>
        </w:rPr>
        <w:t>Bir mimar yapı bilgisi olmadan bina tasarlayamaz. Siz de artık YZ'nin temellerini biliyorsunuz ve bir sonraki adım bu bilgiyi uygulamaya dönüştürmek: Blok tabanlı programlama ile kendi YZ projelerinizi geliştireceksiniz.</w:t>
      </w:r>
    </w:p>
    <w:p>
      <w:pPr>
        <w:spacing w:before="200"/>
      </w:pPr>
      <w:r>
        <w:rPr>
          <w:b/>
          <w:color w:val="2C6FAD"/>
          <w:sz w:val="24"/>
        </w:rPr>
        <w:t xml:space="preserve">  Ön Bilgi Yoklama Soruları</w:t>
      </w:r>
    </w:p>
    <w:p>
      <w:r>
        <w:rPr>
          <w:b/>
          <w:color w:val="2C6FAD"/>
          <w:sz w:val="20"/>
        </w:rPr>
        <w:t xml:space="preserve">  1. </w:t>
      </w:r>
      <w:r>
        <w:rPr>
          <w:sz w:val="20"/>
        </w:rPr>
        <w:t>Modül 2'de öğrendiğiniz en ilginç konu ne oldu?</w:t>
      </w:r>
    </w:p>
    <w:p>
      <w:r>
        <w:rPr>
          <w:b/>
          <w:color w:val="2C6FAD"/>
          <w:sz w:val="20"/>
        </w:rPr>
        <w:t xml:space="preserve">  2. </w:t>
      </w:r>
      <w:r>
        <w:rPr>
          <w:sz w:val="20"/>
        </w:rPr>
        <w:t>YZ ile çözmek istediğiniz bir problem var mı?</w:t>
      </w:r>
    </w:p>
    <w:p>
      <w:pPr>
        <w:spacing w:before="200"/>
      </w:pPr>
      <w:r>
        <w:rPr>
          <w:b/>
          <w:color w:val="2C6FAD"/>
          <w:sz w:val="24"/>
        </w:rPr>
        <w:t xml:space="preserve">  Motivasyon Etkinliği: "YZ Proje Fikri Yarışması"</w:t>
      </w:r>
    </w:p>
    <w:p>
      <w:r>
        <w:rPr>
          <w:b/>
          <w:color w:val="1B2A4A"/>
          <w:sz w:val="20"/>
        </w:rPr>
        <w:t xml:space="preserve">Açıklama: </w:t>
      </w:r>
      <w:r>
        <w:rPr>
          <w:sz w:val="20"/>
        </w:rPr>
        <w:t>Her kursiyer bir YZ proje fikri sunar ve en yaratıcı proje oylanır.</w:t>
      </w:r>
    </w:p>
    <w:p>
      <w:r>
        <w:rPr>
          <w:b/>
          <w:color w:val="1B2A4A"/>
          <w:sz w:val="20"/>
        </w:rPr>
        <w:t xml:space="preserve">Yönerge: </w:t>
      </w:r>
      <w:r>
        <w:rPr>
          <w:sz w:val="20"/>
        </w:rPr>
        <w:t>Her kursiyer 2 dakikada şu yapıyı kullanarak bir YZ proje fikri sunar: Problem (Ne sorunu çözüyor?), Çözüm (Hangi YZ teknolojisi?), Veri (Hangi veriler gerekli?), Etki (Kim faydalanır?). Sınıf en yaratıcı 3 projeyi oylar.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Okulunuzun müdürü sizi 'Okulda YZ' projesinin koordinatörü olarak atadı. 3 aylık bir sürede blok tabanlı YZ araçlarıyla öğrencilere proje yaptırmak istiyorsunuz. Proje planınızı oluşturun.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"YZ Proje Tasarımı"</w:t>
      </w:r>
    </w:p>
    <w:p>
      <w:r>
        <w:rPr>
          <w:b/>
          <w:color w:val="1B2A4A"/>
          <w:sz w:val="20"/>
        </w:rPr>
        <w:t xml:space="preserve">Türü: </w:t>
      </w:r>
      <w:r>
        <w:rPr>
          <w:sz w:val="20"/>
        </w:rPr>
        <w:t>Bireysel/grup proje çalışması</w:t>
      </w:r>
    </w:p>
    <w:p>
      <w:r>
        <w:rPr>
          <w:b/>
          <w:color w:val="1B2A4A"/>
          <w:sz w:val="20"/>
        </w:rPr>
        <w:t xml:space="preserve">Amacı: </w:t>
      </w:r>
      <w:r>
        <w:rPr>
          <w:sz w:val="20"/>
        </w:rPr>
        <w:t>Kapsamlı bir YZ proje önerisi hazırlama</w:t>
      </w:r>
    </w:p>
    <w:p>
      <w:r>
        <w:rPr>
          <w:b/>
          <w:color w:val="1B2A4A"/>
          <w:sz w:val="20"/>
        </w:rPr>
        <w:t xml:space="preserve">Malzemeler: </w:t>
      </w:r>
      <w:r>
        <w:rPr>
          <w:sz w:val="20"/>
        </w:rPr>
        <w:t>Proje önerisi şablonu, internet erişimi, sunum aracı</w:t>
      </w:r>
    </w:p>
    <w:p>
      <w:pPr>
        <w:spacing w:before="200"/>
      </w:pPr>
      <w:r>
        <w:rPr>
          <w:b/>
          <w:color w:val="007A7A"/>
          <w:sz w:val="24"/>
        </w:rPr>
        <w:t xml:space="preserve">  Yönerge Adımları</w:t>
      </w:r>
    </w:p>
    <w:p>
      <w:r>
        <w:rPr>
          <w:b/>
          <w:color w:val="007A7A"/>
          <w:sz w:val="20"/>
        </w:rPr>
        <w:t xml:space="preserve">  1. </w:t>
      </w:r>
      <w:r>
        <w:rPr>
          <w:sz w:val="20"/>
        </w:rPr>
        <w:t>Çözmek istediğiniz bir problemi tanımlayın</w:t>
      </w:r>
    </w:p>
    <w:p>
      <w:r>
        <w:rPr>
          <w:b/>
          <w:color w:val="007A7A"/>
          <w:sz w:val="20"/>
        </w:rPr>
        <w:t xml:space="preserve">  2. </w:t>
      </w:r>
      <w:r>
        <w:rPr>
          <w:sz w:val="20"/>
        </w:rPr>
        <w:t>Hangi YZ teknolojisinin (görüntü tanıma, ses işleme, metin analizi) uygun olduğunu belirleyin</w:t>
      </w:r>
    </w:p>
    <w:p>
      <w:r>
        <w:rPr>
          <w:b/>
          <w:color w:val="007A7A"/>
          <w:sz w:val="20"/>
        </w:rPr>
        <w:t xml:space="preserve">  3. </w:t>
      </w:r>
      <w:r>
        <w:rPr>
          <w:sz w:val="20"/>
        </w:rPr>
        <w:t>Gerekli verileri, araçları ve kaynakları planlayın</w:t>
      </w:r>
    </w:p>
    <w:p>
      <w:r>
        <w:rPr>
          <w:b/>
          <w:color w:val="007A7A"/>
          <w:sz w:val="20"/>
        </w:rPr>
        <w:t xml:space="preserve">  4. </w:t>
      </w:r>
      <w:r>
        <w:rPr>
          <w:sz w:val="20"/>
        </w:rPr>
        <w:t>Etik değerlendirme yapın ve proje önerisini tamamlayın</w:t>
      </w:r>
    </w:p>
    <w:p>
      <w:r>
        <w:rPr>
          <w:b/>
          <w:color w:val="1B2A4A"/>
          <w:sz w:val="20"/>
        </w:rPr>
        <w:t xml:space="preserve">Öğrenci Rolü: </w:t>
      </w:r>
      <w:r>
        <w:rPr>
          <w:sz w:val="20"/>
        </w:rPr>
        <w:t>Proje önerisi hazırlar ve sunar</w:t>
      </w:r>
    </w:p>
    <w:p>
      <w:r>
        <w:rPr>
          <w:b/>
          <w:color w:val="1B2A4A"/>
          <w:sz w:val="20"/>
        </w:rPr>
        <w:t xml:space="preserve">Öğretmen Rolü: </w:t>
      </w:r>
      <w:r>
        <w:rPr>
          <w:sz w:val="20"/>
        </w:rPr>
        <w:t>Proje fikirlerini yönlendirir ve uygulanabilirlik konusunda geri bildirim verir</w:t>
      </w:r>
    </w:p>
    <w:p>
      <w:r>
        <w:rPr>
          <w:b/>
          <w:color w:val="1B2A4A"/>
          <w:sz w:val="20"/>
        </w:rPr>
        <w:t xml:space="preserve">Beklenen Ürün: </w:t>
      </w:r>
      <w:r>
        <w:rPr>
          <w:sz w:val="20"/>
        </w:rPr>
        <w:t>YZ proje önerisi belgesi ve sunum</w:t>
      </w:r>
    </w:p>
    <w:p>
      <w:pPr>
        <w:spacing w:before="200"/>
      </w:pPr>
      <w:r>
        <w:rPr>
          <w:b/>
          <w:color w:val="007A7A"/>
          <w:sz w:val="24"/>
        </w:rPr>
        <w:t xml:space="preserve">  Araştırma Soruları</w:t>
      </w:r>
    </w:p>
    <w:p>
      <w:r>
        <w:rPr>
          <w:b/>
          <w:color w:val="007A7A"/>
          <w:sz w:val="20"/>
        </w:rPr>
        <w:t xml:space="preserve">  1. </w:t>
      </w:r>
      <w:r>
        <w:rPr>
          <w:sz w:val="20"/>
        </w:rPr>
        <w:t>Blok tabanlı YZ araçları nelerdir?</w:t>
      </w:r>
    </w:p>
    <w:p>
      <w:r>
        <w:rPr>
          <w:b/>
          <w:color w:val="007A7A"/>
          <w:sz w:val="20"/>
        </w:rPr>
        <w:t xml:space="preserve">  2. </w:t>
      </w:r>
      <w:r>
        <w:rPr>
          <w:sz w:val="20"/>
        </w:rPr>
        <w:t>Teachable Machine ile neler yapılabilir?</w:t>
      </w:r>
    </w:p>
    <w:p>
      <w:r>
        <w:rPr>
          <w:b/>
          <w:color w:val="1B2A4A"/>
          <w:sz w:val="20"/>
        </w:rPr>
        <w:t xml:space="preserve">Grupla Çalışma Kuralları: </w:t>
      </w:r>
      <w:r>
        <w:rPr>
          <w:sz w:val="20"/>
        </w:rPr>
        <w:t>Proje fikirleri etik, uygulanabilir ve özgün olmalıdır.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YZ Proje Yaşam Döngüsü</w:t>
            </w:r>
          </w:p>
        </w:tc>
        <w:tc>
          <w:tcPr>
            <w:tcW w:type="dxa" w:w="2409"/>
          </w:tcPr>
          <w:p>
            <w:r>
              <w:rPr>
                <w:sz w:val="18"/>
              </w:rPr>
              <w:t>Bir YZ projesinin başlangıçtan bitişe kadar geçtiği aşamalar</w:t>
            </w:r>
          </w:p>
        </w:tc>
        <w:tc>
          <w:tcPr>
            <w:tcW w:type="dxa" w:w="2409"/>
          </w:tcPr>
          <w:p>
            <w:r>
              <w:rPr>
                <w:sz w:val="18"/>
              </w:rPr>
              <w:t>Problem tanımlama → Veri toplama → Model seçimi → Eğitim → Test → Dağıtım → İzleme</w:t>
            </w:r>
          </w:p>
        </w:tc>
        <w:tc>
          <w:tcPr>
            <w:tcW w:type="dxa" w:w="2409"/>
          </w:tcPr>
          <w:p>
            <w:r>
              <w:rPr>
                <w:sz w:val="18"/>
              </w:rPr>
              <w:t>Her aşamada etik değerlendirme yapılmalıdır</w:t>
            </w:r>
          </w:p>
        </w:tc>
      </w:tr>
      <w:tr>
        <w:tc>
          <w:tcPr>
            <w:tcW w:type="dxa" w:w="2409"/>
          </w:tcPr>
          <w:p>
            <w:r>
              <w:rPr>
                <w:sz w:val="18"/>
              </w:rPr>
              <w:t>Blok Tabanlı YZ Araçları</w:t>
            </w:r>
          </w:p>
        </w:tc>
        <w:tc>
          <w:tcPr>
            <w:tcW w:type="dxa" w:w="2409"/>
          </w:tcPr>
          <w:p>
            <w:r>
              <w:rPr>
                <w:sz w:val="18"/>
              </w:rPr>
              <w:t>Kod yazmadan görsel bloklar ile YZ uygulamaları geliştirmeyi sağlayan platformlar</w:t>
            </w:r>
          </w:p>
        </w:tc>
        <w:tc>
          <w:tcPr>
            <w:tcW w:type="dxa" w:w="2409"/>
          </w:tcPr>
          <w:p>
            <w:r>
              <w:rPr>
                <w:sz w:val="18"/>
              </w:rPr>
              <w:t>PictoBlox (Scratch+YZ), mBlock (Makeblock), Machine Learning for Kids, Teachable Machine</w:t>
            </w:r>
          </w:p>
        </w:tc>
        <w:tc>
          <w:tcPr>
            <w:tcW w:type="dxa" w:w="2409"/>
          </w:tcPr>
          <w:p>
            <w:r>
              <w:rPr>
                <w:sz w:val="18"/>
              </w:rPr>
              <w:t>Bu araçlar YZ'yi herkes için erişilebilir kılarak demokratikleştirir</w:t>
            </w:r>
          </w:p>
        </w:tc>
      </w:tr>
      <w:tr>
        <w:tc>
          <w:tcPr>
            <w:tcW w:type="dxa" w:w="2409"/>
          </w:tcPr>
          <w:p>
            <w:r>
              <w:rPr>
                <w:sz w:val="18"/>
              </w:rPr>
              <w:t>Teachable Machine</w:t>
            </w:r>
          </w:p>
        </w:tc>
        <w:tc>
          <w:tcPr>
            <w:tcW w:type="dxa" w:w="2409"/>
          </w:tcPr>
          <w:p>
            <w:r>
              <w:rPr>
                <w:sz w:val="18"/>
              </w:rPr>
              <w:t>Google'ın geliştirdiği, tarayıcı üzerinde kod yazmadan görüntü, ses ve poz tanıma modelleri eğitmeyi sağlayan ücretsiz araç</w:t>
            </w:r>
          </w:p>
        </w:tc>
        <w:tc>
          <w:tcPr>
            <w:tcW w:type="dxa" w:w="2409"/>
          </w:tcPr>
          <w:p>
            <w:r>
              <w:rPr>
                <w:sz w:val="18"/>
              </w:rPr>
              <w:t>Nesne sınıflandırma, jest tanıma, ses komutu tanıma modelleri</w:t>
            </w:r>
          </w:p>
        </w:tc>
        <w:tc>
          <w:tcPr>
            <w:tcW w:type="dxa" w:w="2409"/>
          </w:tcPr>
          <w:p>
            <w:r>
              <w:rPr>
                <w:sz w:val="18"/>
              </w:rPr>
              <w:t>Eğitim ortamı için idealdir; sonuçlar anında görülür ve model dışa aktarılabilir</w:t>
            </w:r>
          </w:p>
        </w:tc>
      </w:tr>
      <w:tr>
        <w:tc>
          <w:tcPr>
            <w:tcW w:type="dxa" w:w="2409"/>
          </w:tcPr>
          <w:p>
            <w:r>
              <w:rPr>
                <w:sz w:val="18"/>
              </w:rPr>
              <w:t>Modül 2 Özeti</w:t>
            </w:r>
          </w:p>
        </w:tc>
        <w:tc>
          <w:tcPr>
            <w:tcW w:type="dxa" w:w="2409"/>
          </w:tcPr>
          <w:p>
            <w:r>
              <w:rPr>
                <w:sz w:val="18"/>
              </w:rPr>
              <w:t>Yapay zekâ giriş modülünde edinilen temel bilgilerin bütünsel değerlendirmesi</w:t>
            </w:r>
          </w:p>
        </w:tc>
        <w:tc>
          <w:tcPr>
            <w:tcW w:type="dxa" w:w="2409"/>
          </w:tcPr>
          <w:p>
            <w:r>
              <w:rPr>
                <w:sz w:val="18"/>
              </w:rPr>
              <w:t>YZ tanımı, tarihçe, yaklaşımlar, veri bilimi, makine öğrenmesi, derin öğrenme, etik</w:t>
            </w:r>
          </w:p>
        </w:tc>
        <w:tc>
          <w:tcPr>
            <w:tcW w:type="dxa" w:w="2409"/>
          </w:tcPr>
          <w:p>
            <w:r>
              <w:rPr>
                <w:sz w:val="18"/>
              </w:rPr>
              <w:t>Bu bilgiler Modül 3'teki blok tabanlı YZ uygulamalarının teorik temelidir</w:t>
            </w:r>
          </w:p>
        </w:tc>
      </w:tr>
    </w:tbl>
    <w:p/>
    <w:p>
      <w:pPr>
        <w:spacing w:before="200"/>
      </w:pPr>
      <w:r>
        <w:rPr>
          <w:b/>
          <w:color w:val="E65C00"/>
          <w:sz w:val="24"/>
        </w:rPr>
        <w:t xml:space="preserve">  Konu Anlatımı</w:t>
      </w:r>
    </w:p>
    <w:p>
      <w:r>
        <w:rPr>
          <w:sz w:val="20"/>
        </w:rPr>
        <w:t>YZ Projesinin Anatomisi: Başarılı bir YZ projesi şu bileşenlerden oluşur: 1) Problem Tanımı: Net, ölçülebilir, çözülebilir bir problem. 'Tüm sorunları çöz' değil, 'Sınıftaki bitkilerin sulama zamanını tahmin et' gibi spesifik. 2) Veri Stratejisi: Hangi veriler gerekli, nasıl toplanacak, kalite kontrolü nasıl yapılacak. 3) Model Seçimi: Problem türüne uygun YZ yöntemi (sınıflandırma, regresyon, görüntü tanıma). 4) Etik Değerlendirme: Gizlilik, adalet, şeffaflık kontrolü. 5) Uygulama Planı: Zamanlama, kaynaklar, test stratejisi.</w:t>
      </w:r>
    </w:p>
    <w:p>
      <w:r>
        <w:rPr>
          <w:sz w:val="20"/>
        </w:rPr>
        <w:t>Blok Tabanlı YZ Araçlarına Genel Bakış: PictoBlox: Scratch tabanlı platform + YZ uzantıları. Yüz tanıma, nesne algılama, el hareketi tanıma, ses tanıma, metin analizi blokları. mBlock: Makeblock'un eğitim platformu + YZ modülleri. Arduino ve mikrodenetleyici entegrasyonu güçlü. Machine Learning for Kids: IBM Watson tabanlı, çocuklar için tasarlanmış ML eğitim aracı. Teachable Machine: Google'ın tarayıcı tabanlı model eğitim aracı; kod bilgisi gerektirmez.</w:t>
      </w:r>
    </w:p>
    <w:p>
      <w:r>
        <w:rPr>
          <w:sz w:val="20"/>
        </w:rPr>
        <w:t>Modül 2 Değerlendirmesi: Bu modülde öğrendiğimiz temel kavramlar: YZ tanımı, türleri (Dar/Genel/Süper YZ), tarihçe (Turing'den ChatGPT'ye), YZ yaklaşımları (sembolik, bağlantıcı, hibrit), veri bilimi (veri türleri, istatistik, ön işleme), makine öğrenmesi (denetimli, denetimsiz, pekiştirmeli), derin öğrenme (sinir ağları, CNN, RNN, Transformer), YZ etiği (önyargı, gizlilik, sorumlu YZ). Bu bilgiler bir sonraki modülde blok tabanlı uygulamalar geliştirmek için temel oluşturur.</w:t>
      </w:r>
    </w:p>
    <w:p>
      <w:r>
        <w:rPr>
          <w:sz w:val="20"/>
        </w:rPr>
        <w:t>Sonraki Adım - Modül 3 Önizlemesi: Modül 3'te blok tabanlı programlama araçlarıyla gerçek YZ uygulamaları geliştireceğiz: Görüntü işleme (nesne, yüz, el, duygu tanıma), ses işleme (konuşma tanıma), yazı tanıma (OCR, el yazısı), doğal dil işleme (metin sınıflandırma). Bu uygulamaları PictoBlox ve benzeri araçlarla kod yazmadan, görsel bloklarla oluşturacağız.</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Okul için YZ proje örnekleri</w:t>
            </w:r>
          </w:p>
        </w:tc>
        <w:tc>
          <w:tcPr>
            <w:tcW w:type="dxa" w:w="3213"/>
          </w:tcPr>
          <w:p>
            <w:r>
              <w:rPr>
                <w:sz w:val="18"/>
              </w:rPr>
              <w:t>Proje 1: Akıllı Yoklama - Yüz tanıma ile otomatik yoklama sistemi. Proje 2: Duygu Termometresi - Öğrencilerin duygu durumunu analiz eden kamera sistemi. Proje 3: Çöp Sınıflandırıcı - Görüntü tanıma ile geri dönüşüm sınıflandırması. Proje 4: Sesli Asistan - Okul bilgi sistemi için ses tanıma chatbot. Proje 5: Bitki Doktor - Yaprak fotoğrafından bitki hastalığı tespiti.</w:t>
            </w:r>
          </w:p>
        </w:tc>
        <w:tc>
          <w:tcPr>
            <w:tcW w:type="dxa" w:w="3213"/>
          </w:tcPr>
          <w:p>
            <w:r>
              <w:rPr>
                <w:sz w:val="18"/>
              </w:rPr>
              <w:t>Bu projelerin tamamı blok tabanlı araçlarla geliştirilebilir</w:t>
            </w:r>
          </w:p>
        </w:tc>
      </w:tr>
      <w:tr>
        <w:tc>
          <w:tcPr>
            <w:tcW w:type="dxa" w:w="3213"/>
          </w:tcPr>
          <w:p>
            <w:r>
              <w:rPr>
                <w:sz w:val="18"/>
              </w:rPr>
              <w:t>Teachable Machine deneyimi</w:t>
            </w:r>
          </w:p>
        </w:tc>
        <w:tc>
          <w:tcPr>
            <w:tcW w:type="dxa" w:w="3213"/>
          </w:tcPr>
          <w:p>
            <w:r>
              <w:rPr>
                <w:sz w:val="18"/>
              </w:rPr>
              <w:t>Adım 1: teachablemachine.withgoogle.com adresine gidin. Adım 2: Image Project seçin. Adım 3: 2 sınıf oluşturun (örn: 'Mutlu' ve 'Üzgün'). Adım 4: Her sınıf için webcam'den 50 görüntü çekin. Adım 5: Train Model tıklayın (30 saniye). Adım 6: Preview'da yeni yüz ifadelerini test edin. Sonuç: Kod yazmadan, 5 dakikada kendi YZ modelinizi eğittiniz!</w:t>
            </w:r>
          </w:p>
        </w:tc>
        <w:tc>
          <w:tcPr>
            <w:tcW w:type="dxa" w:w="3213"/>
          </w:tcPr>
          <w:p>
            <w:r>
              <w:rPr>
                <w:sz w:val="18"/>
              </w:rPr>
              <w:t>Teachable Machine YZ'yi somutlaştırmak için mükemmel bir araçtır</w:t>
            </w:r>
          </w:p>
        </w:tc>
      </w:tr>
      <w:tr>
        <w:tc>
          <w:tcPr>
            <w:tcW w:type="dxa" w:w="3213"/>
          </w:tcPr>
          <w:p>
            <w:r>
              <w:rPr>
                <w:sz w:val="18"/>
              </w:rPr>
              <w:t>YZ proje önerisi şablonu</w:t>
            </w:r>
          </w:p>
        </w:tc>
        <w:tc>
          <w:tcPr>
            <w:tcW w:type="dxa" w:w="3213"/>
          </w:tcPr>
          <w:p>
            <w:r>
              <w:rPr>
                <w:sz w:val="18"/>
              </w:rPr>
              <w:t>Proje Adı: [Kısa ve açıklayıcı]. Problem: [Hangi sorunu çözüyorsunuz?]. Hedef Kitle: [Kim faydalanacak?]. YZ Teknolojisi: [Görüntü/ses/metin tanıma?]. Veri: [Hangi veriler gerekli? Nasıl toplanacak?]. Araçlar: [PictoBlox, Teachable Machine, mBlock?]. Etik: [Gizlilik, önyargı riskleri?]. Zamanlama: [Ne kadar sürede tamamlanabilir?]. Beklenen Sonuç: [Başarı nasıl ölçülecek?].</w:t>
            </w:r>
          </w:p>
        </w:tc>
        <w:tc>
          <w:tcPr>
            <w:tcW w:type="dxa" w:w="3213"/>
          </w:tcPr>
          <w:p>
            <w:r>
              <w:rPr>
                <w:sz w:val="18"/>
              </w:rPr>
              <w:t>Bu şablon tüm YZ projeleri için kullanılabilir</w:t>
            </w:r>
          </w:p>
        </w:tc>
      </w:tr>
    </w:tbl>
    <w:p/>
    <w:p>
      <w:pPr>
        <w:spacing w:before="200"/>
      </w:pPr>
      <w:r>
        <w:rPr>
          <w:b/>
          <w:color w:val="E65C00"/>
          <w:sz w:val="24"/>
        </w:rPr>
        <w:t xml:space="preserve">  Analoji ve Benzetmeler</w:t>
      </w:r>
    </w:p>
    <w:p>
      <w:r>
        <w:rPr>
          <w:b/>
          <w:color w:val="E65C00"/>
          <w:sz w:val="20"/>
        </w:rPr>
        <w:t xml:space="preserve">  1. </w:t>
      </w:r>
      <w:r>
        <w:rPr>
          <w:sz w:val="20"/>
        </w:rPr>
        <w:t>YZ proje geliştirme bir ev inşa etmek gibidir: Önce mimari plan (problem tanımı), sonra malzeme temini (veri toplama), inşaat (model eğitimi), denetim (test) ve taşınma (dağıtım). Her aşamayı atlamadan, sırayla yapmanız gerekir.</w:t>
      </w:r>
    </w:p>
    <w:p>
      <w:pPr>
        <w:spacing w:before="200"/>
      </w:pPr>
      <w:r>
        <w:rPr>
          <w:b/>
          <w:color w:val="E65C00"/>
          <w:sz w:val="24"/>
        </w:rPr>
        <w:t xml:space="preserve">  Öğrenci Soru-Cevap</w:t>
      </w:r>
    </w:p>
    <w:p>
      <w:pPr>
        <w:pStyle w:val="ListBullet"/>
      </w:pPr>
      <w:r>
        <w:rPr>
          <w:sz w:val="20"/>
        </w:rPr>
        <w:t>Blok tabanlı YZ araçlarının avantajları nelerdir?</w:t>
      </w:r>
    </w:p>
    <w:p>
      <w:pPr>
        <w:pStyle w:val="ListBullet"/>
      </w:pPr>
      <w:r>
        <w:rPr>
          <w:sz w:val="20"/>
        </w:rPr>
        <w:t>Teachable Machine ile neler yapılabilir?</w:t>
      </w:r>
    </w:p>
    <w:p>
      <w:pPr>
        <w:pStyle w:val="ListBullet"/>
      </w:pPr>
      <w:r>
        <w:rPr>
          <w:sz w:val="20"/>
        </w:rPr>
        <w:t>Bir YZ projesi hangi aşamalardan geçer?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"Modül 2 Genel Değerlendirme"</w:t>
      </w:r>
    </w:p>
    <w:p>
      <w:r>
        <w:rPr>
          <w:b/>
          <w:color w:val="1B2A4A"/>
          <w:sz w:val="20"/>
        </w:rPr>
        <w:t xml:space="preserve">Türü: </w:t>
      </w:r>
      <w:r>
        <w:rPr>
          <w:sz w:val="20"/>
        </w:rPr>
        <w:t>Bireysel ve grup değerlendirme</w:t>
      </w:r>
    </w:p>
    <w:p>
      <w:r>
        <w:rPr>
          <w:b/>
          <w:color w:val="1B2A4A"/>
          <w:sz w:val="20"/>
        </w:rPr>
        <w:t xml:space="preserve">Amacı: </w:t>
      </w:r>
      <w:r>
        <w:rPr>
          <w:sz w:val="20"/>
        </w:rPr>
        <w:t>Modül 2'de edinilen bilgilerin kapsamlı değerlendirmesi</w:t>
      </w:r>
    </w:p>
    <w:p>
      <w:pPr>
        <w:spacing w:before="200"/>
      </w:pPr>
      <w:r>
        <w:rPr>
          <w:b/>
          <w:color w:val="6A1B9A"/>
          <w:sz w:val="24"/>
        </w:rPr>
        <w:t xml:space="preserve">  Yönerge Adımları</w:t>
      </w:r>
    </w:p>
    <w:p>
      <w:r>
        <w:rPr>
          <w:b/>
          <w:color w:val="6A1B9A"/>
          <w:sz w:val="20"/>
        </w:rPr>
        <w:t xml:space="preserve">  1. </w:t>
      </w:r>
      <w:r>
        <w:rPr>
          <w:sz w:val="20"/>
        </w:rPr>
        <w:t>Modül 2 özet testini bireysel olarak çözün (20 soru)</w:t>
      </w:r>
    </w:p>
    <w:p>
      <w:r>
        <w:rPr>
          <w:b/>
          <w:color w:val="6A1B9A"/>
          <w:sz w:val="20"/>
        </w:rPr>
        <w:t xml:space="preserve">  2. </w:t>
      </w:r>
      <w:r>
        <w:rPr>
          <w:sz w:val="20"/>
        </w:rPr>
        <w:t>Grup halinde en zorlandığınız konuları tartışın</w:t>
      </w:r>
    </w:p>
    <w:p>
      <w:r>
        <w:rPr>
          <w:b/>
          <w:color w:val="6A1B9A"/>
          <w:sz w:val="20"/>
        </w:rPr>
        <w:t xml:space="preserve">  3. </w:t>
      </w:r>
      <w:r>
        <w:rPr>
          <w:sz w:val="20"/>
        </w:rPr>
        <w:t>Bir sonraki modül için beklentilerinizi ve proje fikirlerinizi paylaşın</w:t>
      </w:r>
    </w:p>
    <w:p>
      <w:r>
        <w:rPr>
          <w:b/>
          <w:color w:val="6A1B9A"/>
          <w:sz w:val="20"/>
        </w:rPr>
        <w:t xml:space="preserve">  4. </w:t>
      </w:r>
      <w:r>
        <w:rPr>
          <w:sz w:val="20"/>
        </w:rPr>
        <w:t>Öz değerlendirme formunu doldurun</w:t>
      </w:r>
    </w:p>
    <w:p>
      <w:r>
        <w:rPr>
          <w:b/>
          <w:color w:val="1B2A4A"/>
          <w:sz w:val="20"/>
        </w:rPr>
        <w:t xml:space="preserve">Beklenen Ürün: </w:t>
      </w:r>
      <w:r>
        <w:rPr>
          <w:sz w:val="20"/>
        </w:rPr>
        <w:t>Modül 2 değerlendirme sonuçları ve öz değerlendirme raporu</w:t>
      </w:r>
    </w:p>
    <w:p>
      <w:pPr>
        <w:spacing w:before="200"/>
      </w:pPr>
      <w:r>
        <w:rPr>
          <w:b/>
          <w:color w:val="6A1B9A"/>
          <w:sz w:val="24"/>
        </w:rPr>
        <w:t xml:space="preserve">  Transfer Soruları</w:t>
      </w:r>
    </w:p>
    <w:p>
      <w:r>
        <w:rPr>
          <w:b/>
          <w:color w:val="6A1B9A"/>
          <w:sz w:val="20"/>
        </w:rPr>
        <w:t xml:space="preserve">  1. </w:t>
      </w:r>
      <w:r>
        <w:rPr>
          <w:sz w:val="20"/>
        </w:rPr>
        <w:t>Bu modülde edindiğiniz teorik bilgiler Modül 3'teki pratik uygulamaların temelidir.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eğitim kurumu YZ eğitimi vermek istiyor ama müfredat hazırlanmamış. Bu modülde öğrendiklerinize dayanarak 'Yapay Zekâya Giriş' adlı 5 saatlik bir atölye planı oluşturun.</w:t>
            </w:r>
          </w:p>
        </w:tc>
      </w:tr>
    </w:tbl>
    <w:p/>
    <w:p>
      <w:r>
        <w:rPr>
          <w:b/>
          <w:color w:val="1B2A4A"/>
          <w:sz w:val="20"/>
        </w:rPr>
        <w:t xml:space="preserve">Yaratıcı Görev: </w:t>
      </w:r>
      <w:r>
        <w:rPr>
          <w:sz w:val="20"/>
        </w:rPr>
        <w:t>Modül 2'de öğrendiklerinizi özetleyen yaratıcı bir ürün oluşturun: İnfografik, zihin haritası, kısa video veya podcast.</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Modül 2'nin tüm konularını kapsayan bilgi düzeyinizden memnun musunuz?</w:t>
      </w:r>
    </w:p>
    <w:p>
      <w:r>
        <w:rPr>
          <w:sz w:val="20"/>
        </w:rPr>
        <w:t xml:space="preserve">  ☐  YZ proje önerisi hazırlayabiliyor musunuz?</w:t>
      </w:r>
    </w:p>
    <w:p>
      <w:r>
        <w:rPr>
          <w:sz w:val="20"/>
        </w:rPr>
        <w:t xml:space="preserve">  ☐  Blok tabanlı YZ araçlarını tanıyor musunuz?</w:t>
      </w:r>
    </w:p>
    <w:p>
      <w:pPr>
        <w:spacing w:before="200"/>
      </w:pPr>
      <w:r>
        <w:rPr>
          <w:b/>
          <w:color w:val="2E7D32"/>
          <w:sz w:val="24"/>
        </w:rPr>
        <w:t xml:space="preserve">  Öz Değerlendirme Soruları</w:t>
      </w:r>
    </w:p>
    <w:p>
      <w:r>
        <w:rPr>
          <w:b/>
          <w:color w:val="2E7D32"/>
          <w:sz w:val="20"/>
        </w:rPr>
        <w:t xml:space="preserve">  1. </w:t>
      </w:r>
      <w:r>
        <w:rPr>
          <w:sz w:val="20"/>
        </w:rPr>
        <w:t>Modül 2'de en çok neler öğrendiniz?</w:t>
      </w:r>
    </w:p>
    <w:p>
      <w:r>
        <w:rPr>
          <w:b/>
          <w:color w:val="2E7D32"/>
          <w:sz w:val="20"/>
        </w:rPr>
        <w:t xml:space="preserve">  2. </w:t>
      </w:r>
      <w:r>
        <w:rPr>
          <w:sz w:val="20"/>
        </w:rPr>
        <w:t>Hangi konularda eksiklik hissediyorsunuz?</w:t>
      </w:r>
    </w:p>
    <w:p>
      <w:r>
        <w:rPr>
          <w:b/>
          <w:color w:val="2E7D32"/>
          <w:sz w:val="20"/>
        </w:rPr>
        <w:t xml:space="preserve">  3. </w:t>
      </w:r>
      <w:r>
        <w:rPr>
          <w:sz w:val="20"/>
        </w:rPr>
        <w:t>Modül 3'ten beklentileriniz nelerdir?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Teachable Machine hangi şirket tarafından geliştirilmiştir?</w:t>
            </w:r>
          </w:p>
        </w:tc>
        <w:tc>
          <w:tcPr>
            <w:tcW w:type="dxa" w:w="3213"/>
          </w:tcPr>
          <w:p>
            <w:r>
              <w:rPr>
                <w:sz w:val="18"/>
              </w:rPr>
              <w:t>C) Google</w:t>
            </w:r>
          </w:p>
        </w:tc>
      </w:tr>
      <w:tr>
        <w:tc>
          <w:tcPr>
            <w:tcW w:type="dxa" w:w="3213"/>
          </w:tcPr>
          <w:p>
            <w:r>
              <w:rPr>
                <w:sz w:val="18"/>
              </w:rPr>
              <w:t>2</w:t>
            </w:r>
          </w:p>
        </w:tc>
        <w:tc>
          <w:tcPr>
            <w:tcW w:type="dxa" w:w="3213"/>
          </w:tcPr>
          <w:p>
            <w:r>
              <w:rPr>
                <w:sz w:val="18"/>
              </w:rPr>
              <w:t>YZ proje yaşam döngüsünün ilk adımı nedir?</w:t>
            </w:r>
          </w:p>
        </w:tc>
        <w:tc>
          <w:tcPr>
            <w:tcW w:type="dxa" w:w="3213"/>
          </w:tcPr>
          <w:p>
            <w:r>
              <w:rPr>
                <w:sz w:val="18"/>
              </w:rPr>
              <w:t>A) Problem tanımlama</w:t>
            </w:r>
          </w:p>
        </w:tc>
      </w:tr>
      <w:tr>
        <w:tc>
          <w:tcPr>
            <w:tcW w:type="dxa" w:w="3213"/>
          </w:tcPr>
          <w:p>
            <w:r>
              <w:rPr>
                <w:sz w:val="18"/>
              </w:rPr>
              <w:t>3</w:t>
            </w:r>
          </w:p>
        </w:tc>
        <w:tc>
          <w:tcPr>
            <w:tcW w:type="dxa" w:w="3213"/>
          </w:tcPr>
          <w:p>
            <w:r>
              <w:rPr>
                <w:sz w:val="18"/>
              </w:rPr>
              <w:t>Blok tabanlı YZ araçlarının avantajı nedir?</w:t>
            </w:r>
          </w:p>
        </w:tc>
        <w:tc>
          <w:tcPr>
            <w:tcW w:type="dxa" w:w="3213"/>
          </w:tcPr>
          <w:p>
            <w:r>
              <w:rPr>
                <w:sz w:val="18"/>
              </w:rPr>
              <w:t>B) Kod yazmadan YZ uygulaması geliştirme</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YZ eğitimi tüm meslek dallarında zorunlu olmalı mıdır?</w:t>
      </w:r>
    </w:p>
    <w:p>
      <w:r>
        <w:rPr>
          <w:b/>
          <w:color w:val="2E7D32"/>
          <w:sz w:val="20"/>
        </w:rPr>
        <w:t>Eleştirel Düşünme:</w:t>
      </w:r>
    </w:p>
    <w:p>
      <w:r>
        <w:rPr>
          <w:b/>
          <w:color w:val="2E7D32"/>
          <w:sz w:val="20"/>
        </w:rPr>
        <w:t xml:space="preserve">  1. </w:t>
      </w:r>
      <w:r>
        <w:rPr>
          <w:sz w:val="20"/>
        </w:rPr>
        <w:t>Blok tabanlı araçlar gerçek YZ geliştirme becerisi kazandırır mı yoksa sadece yüzeysel bir deneyim mi sunar?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"Teachable Machine Deneyimi"</w:t>
      </w:r>
    </w:p>
    <w:p>
      <w:r>
        <w:rPr>
          <w:b/>
          <w:color w:val="1B2A4A"/>
          <w:sz w:val="20"/>
        </w:rPr>
        <w:t xml:space="preserve">Hedef: </w:t>
      </w:r>
      <w:r>
        <w:rPr>
          <w:sz w:val="20"/>
        </w:rPr>
        <w:t>Teachable Machine ile ilk YZ modelini eğitme deneyimi yaşama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teachablemachine.withgoogle.com adresine gidin ve Image Project seçin</w:t>
            </w:r>
          </w:p>
        </w:tc>
        <w:tc>
          <w:tcPr>
            <w:tcW w:type="dxa" w:w="3213"/>
          </w:tcPr>
          <w:p>
            <w:r>
              <w:rPr>
                <w:sz w:val="18"/>
              </w:rPr>
              <w:t>2 dk</w:t>
            </w:r>
          </w:p>
        </w:tc>
      </w:tr>
      <w:tr>
        <w:tc>
          <w:tcPr>
            <w:tcW w:type="dxa" w:w="3213"/>
          </w:tcPr>
          <w:p>
            <w:r>
              <w:rPr>
                <w:sz w:val="18"/>
              </w:rPr>
              <w:t>2</w:t>
            </w:r>
          </w:p>
        </w:tc>
        <w:tc>
          <w:tcPr>
            <w:tcW w:type="dxa" w:w="3213"/>
          </w:tcPr>
          <w:p>
            <w:r>
              <w:rPr>
                <w:sz w:val="18"/>
              </w:rPr>
              <w:t>2-3 sınıf oluşturun ve her sınıf için webcam'den 30+ görüntü çekin</w:t>
            </w:r>
          </w:p>
        </w:tc>
        <w:tc>
          <w:tcPr>
            <w:tcW w:type="dxa" w:w="3213"/>
          </w:tcPr>
          <w:p>
            <w:r>
              <w:rPr>
                <w:sz w:val="18"/>
              </w:rPr>
              <w:t>5 dk</w:t>
            </w:r>
          </w:p>
        </w:tc>
      </w:tr>
      <w:tr>
        <w:tc>
          <w:tcPr>
            <w:tcW w:type="dxa" w:w="3213"/>
          </w:tcPr>
          <w:p>
            <w:r>
              <w:rPr>
                <w:sz w:val="18"/>
              </w:rPr>
              <w:t>3</w:t>
            </w:r>
          </w:p>
        </w:tc>
        <w:tc>
          <w:tcPr>
            <w:tcW w:type="dxa" w:w="3213"/>
          </w:tcPr>
          <w:p>
            <w:r>
              <w:rPr>
                <w:sz w:val="18"/>
              </w:rPr>
              <w:t>Modeli eğitin ve gerçek zamanlı olarak test edin</w:t>
            </w:r>
          </w:p>
        </w:tc>
        <w:tc>
          <w:tcPr>
            <w:tcW w:type="dxa" w:w="3213"/>
          </w:tcPr>
          <w:p>
            <w:r>
              <w:rPr>
                <w:sz w:val="18"/>
              </w:rPr>
              <w:t>3 dk</w:t>
            </w:r>
          </w:p>
        </w:tc>
      </w:tr>
      <w:tr>
        <w:tc>
          <w:tcPr>
            <w:tcW w:type="dxa" w:w="3213"/>
          </w:tcPr>
          <w:p>
            <w:r>
              <w:rPr>
                <w:sz w:val="18"/>
              </w:rPr>
              <w:t>4</w:t>
            </w:r>
          </w:p>
        </w:tc>
        <w:tc>
          <w:tcPr>
            <w:tcW w:type="dxa" w:w="3213"/>
          </w:tcPr>
          <w:p>
            <w:r>
              <w:rPr>
                <w:sz w:val="18"/>
              </w:rPr>
              <w:t>Sonuçları değerlendirin ve modelin başarısını raporlayın</w:t>
            </w:r>
          </w:p>
        </w:tc>
        <w:tc>
          <w:tcPr>
            <w:tcW w:type="dxa" w:w="3213"/>
          </w:tcPr>
          <w:p>
            <w:r>
              <w:rPr>
                <w:sz w:val="18"/>
              </w:rPr>
              <w:t>5 dk</w:t>
            </w:r>
          </w:p>
        </w:tc>
      </w:tr>
    </w:tbl>
    <w:p/>
    <w:p>
      <w:r>
        <w:rPr>
          <w:b/>
          <w:color w:val="1B2A4A"/>
          <w:sz w:val="20"/>
        </w:rPr>
        <w:t xml:space="preserve">Tamamlanma Kriteri: </w:t>
      </w:r>
      <w:r>
        <w:rPr>
          <w:sz w:val="20"/>
        </w:rPr>
        <w:t>En az 2 sınıflı bir model eğitilmiş ve test edilmiş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Teachable Machine ile 2 sınıflı basit bir görüntü tanıma modeli eğitin</w:t>
            </w:r>
          </w:p>
        </w:tc>
      </w:tr>
      <w:tr>
        <w:tc>
          <w:tcPr>
            <w:tcW w:type="dxa" w:w="3213"/>
          </w:tcPr>
          <w:p>
            <w:r>
              <w:rPr>
                <w:sz w:val="18"/>
              </w:rPr>
              <w:t>2</w:t>
            </w:r>
          </w:p>
        </w:tc>
        <w:tc>
          <w:tcPr>
            <w:tcW w:type="dxa" w:w="3213"/>
          </w:tcPr>
          <w:p>
            <w:r>
              <w:rPr>
                <w:sz w:val="18"/>
              </w:rPr>
              <w:t>Orta</w:t>
            </w:r>
          </w:p>
        </w:tc>
        <w:tc>
          <w:tcPr>
            <w:tcW w:type="dxa" w:w="3213"/>
          </w:tcPr>
          <w:p>
            <w:r>
              <w:rPr>
                <w:sz w:val="18"/>
              </w:rPr>
              <w:t>Modül 2 kavramlarını kapsayan bir YZ sözlüğü hazırlayın (en az 20 terim)</w:t>
            </w:r>
          </w:p>
        </w:tc>
      </w:tr>
      <w:tr>
        <w:tc>
          <w:tcPr>
            <w:tcW w:type="dxa" w:w="3213"/>
          </w:tcPr>
          <w:p>
            <w:r>
              <w:rPr>
                <w:sz w:val="18"/>
              </w:rPr>
              <w:t>3</w:t>
            </w:r>
          </w:p>
        </w:tc>
        <w:tc>
          <w:tcPr>
            <w:tcW w:type="dxa" w:w="3213"/>
          </w:tcPr>
          <w:p>
            <w:r>
              <w:rPr>
                <w:sz w:val="18"/>
              </w:rPr>
              <w:t>Zor</w:t>
            </w:r>
          </w:p>
        </w:tc>
        <w:tc>
          <w:tcPr>
            <w:tcW w:type="dxa" w:w="3213"/>
          </w:tcPr>
          <w:p>
            <w:r>
              <w:rPr>
                <w:sz w:val="18"/>
              </w:rPr>
              <w:t>Okulunuz için kapsamlı bir YZ proje önerisi hazırlayın ve sunun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"Modül 2 Entegre Değerlendirme"</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il milli eğitim müdürlüğü tüm meslek liselerinde YZ eğitimi başlatmak istiyor. Sizden 'Yapay Zekâya Giriş' modülünün içeriğini, yöntemlerini ve değerlendirme kriterlerini özetleyen bir rapor isteniyor. Modül 2'de öğrendiklerinize dayanarak bu raporu hazırlayın.</w:t>
            </w:r>
          </w:p>
        </w:tc>
      </w:tr>
    </w:tbl>
    <w:p/>
    <w:p>
      <w:r>
        <w:rPr>
          <w:b/>
          <w:color w:val="1B2A4A"/>
          <w:sz w:val="20"/>
        </w:rPr>
        <w:t xml:space="preserve">Beklenen Çıktı: </w:t>
      </w:r>
      <w:r>
        <w:rPr>
          <w:sz w:val="20"/>
        </w:rPr>
        <w:t>YZ eğitimi müfredat özeti, yöntem ve araçlar raporu, değerlendirme kriterleri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YZ uygulama alanlarını değerlendirdik, YZ proje önerisi hazırladık, Teachable Machine ile ilk model deneyimimizi yaşadık ve Modül 2'yi tamamladık.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YZ Proje Yaşam Döngüsü</w:t>
            </w:r>
          </w:p>
        </w:tc>
        <w:tc>
          <w:tcPr>
            <w:tcW w:type="dxa" w:w="4819"/>
            <w:shd w:fill="F5F5F5"/>
          </w:tcPr>
          <w:p>
            <w:r>
              <w:rPr>
                <w:b/>
                <w:color w:val="1B2A4A"/>
                <w:sz w:val="20"/>
              </w:rPr>
              <w:t xml:space="preserve">  Teachable Machine</w:t>
            </w:r>
          </w:p>
        </w:tc>
      </w:tr>
      <w:tr>
        <w:tc>
          <w:tcPr>
            <w:tcW w:type="dxa" w:w="4819"/>
            <w:shd w:fill="F5F5F5"/>
          </w:tcPr>
          <w:p>
            <w:r>
              <w:rPr>
                <w:b/>
                <w:color w:val="1B2A4A"/>
                <w:sz w:val="20"/>
              </w:rPr>
              <w:t xml:space="preserve">  PictoBlox</w:t>
            </w:r>
          </w:p>
        </w:tc>
        <w:tc>
          <w:tcPr>
            <w:tcW w:type="dxa" w:w="4819"/>
            <w:shd w:fill="F5F5F5"/>
          </w:tcPr>
          <w:p>
            <w:r>
              <w:rPr>
                <w:b/>
                <w:color w:val="1B2A4A"/>
                <w:sz w:val="20"/>
              </w:rPr>
              <w:t xml:space="preserve">  mBlock</w:t>
            </w:r>
          </w:p>
        </w:tc>
      </w:tr>
      <w:tr>
        <w:tc>
          <w:tcPr>
            <w:tcW w:type="dxa" w:w="4819"/>
            <w:shd w:fill="F5F5F5"/>
          </w:tcPr>
          <w:p>
            <w:r>
              <w:rPr>
                <w:b/>
                <w:color w:val="1B2A4A"/>
                <w:sz w:val="20"/>
              </w:rPr>
              <w:t xml:space="preserve">  Proje Önerisi</w:t>
            </w:r>
          </w:p>
        </w:tc>
        <w:tc>
          <w:tcPr>
            <w:tcW w:type="dxa" w:w="4819"/>
            <w:shd w:fill="F5F5F5"/>
          </w:tcPr>
          <w:p>
            <w:r>
              <w:rPr>
                <w:b/>
                <w:color w:val="1B2A4A"/>
                <w:sz w:val="20"/>
              </w:rPr>
              <w:t xml:space="preserve">  Modül 2 Özeti</w:t>
            </w:r>
          </w:p>
        </w:tc>
      </w:tr>
    </w:tbl>
    <w:p/>
    <w:p>
      <w:pPr>
        <w:spacing w:before="200"/>
      </w:pPr>
      <w:r>
        <w:rPr>
          <w:b/>
          <w:color w:val="757575"/>
          <w:sz w:val="24"/>
        </w:rPr>
        <w:t xml:space="preserve">  Bir Sonraki Dersle Köprü</w:t>
      </w:r>
    </w:p>
    <w:p>
      <w:r>
        <w:rPr>
          <w:sz w:val="20"/>
        </w:rPr>
        <w:t>Bir sonraki derste Modül 3'e geçiyoruz: Blok tabanlı programlama ortamlarına giriş yapacak ve ilk YZ uygulamanızı oluşturacaksınız!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Teachable Machine'de en az 3 sınıflı bir görüntü tanıma modeli eğitin (örn: kalem, silgi, kitap). Modelin başarısını test edin ve 10 denemede kaçını doğru tanıdığını raporlayın.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İnternet erişimi ve webcam'lı bilgisayar sağlayın</w:t>
      </w:r>
    </w:p>
    <w:p>
      <w:pPr>
        <w:pStyle w:val="ListBullet"/>
      </w:pPr>
      <w:r>
        <w:rPr>
          <w:sz w:val="20"/>
        </w:rPr>
        <w:t>Teachable Machine erişimini test edin</w:t>
      </w:r>
    </w:p>
    <w:p>
      <w:pPr>
        <w:pStyle w:val="ListBullet"/>
      </w:pPr>
      <w:r>
        <w:rPr>
          <w:sz w:val="20"/>
        </w:rPr>
        <w:t>YZ proje önerisi şablonunu çoğaltın</w:t>
      </w:r>
    </w:p>
    <w:p>
      <w:pPr>
        <w:pStyle w:val="ListBullet"/>
      </w:pPr>
      <w:r>
        <w:rPr>
          <w:sz w:val="20"/>
        </w:rPr>
        <w:t>Modül 2 özet testini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Teachable Machine için internet gerekli</w:t>
            </w:r>
          </w:p>
        </w:tc>
        <w:tc>
          <w:tcPr>
            <w:tcW w:type="dxa" w:w="4819"/>
          </w:tcPr>
          <w:p>
            <w:r>
              <w:rPr>
                <w:sz w:val="18"/>
              </w:rPr>
              <w:t>Önceden hazırlanmış demo videosu ve ekran görüntüleri yedek olarak bulundurun</w:t>
            </w:r>
          </w:p>
        </w:tc>
      </w:tr>
      <w:tr>
        <w:tc>
          <w:tcPr>
            <w:tcW w:type="dxa" w:w="4819"/>
          </w:tcPr>
          <w:p>
            <w:r>
              <w:rPr>
                <w:sz w:val="18"/>
              </w:rPr>
              <w:t>Proje fikri üretmek zorlanılabilir</w:t>
            </w:r>
          </w:p>
        </w:tc>
        <w:tc>
          <w:tcPr>
            <w:tcW w:type="dxa" w:w="4819"/>
          </w:tcPr>
          <w:p>
            <w:r>
              <w:rPr>
                <w:sz w:val="18"/>
              </w:rPr>
              <w:t>Örnek proje listesi dağıtın ve ilham verin</w:t>
            </w:r>
          </w:p>
        </w:tc>
      </w:tr>
    </w:tbl>
    <w:p/>
    <w:p>
      <w:r>
        <w:rPr>
          <w:b/>
          <w:color w:val="1B2A4A"/>
          <w:sz w:val="20"/>
        </w:rPr>
        <w:t xml:space="preserve">Zaman Yönetimi: </w:t>
      </w:r>
      <w:r>
        <w:rPr>
          <w:sz w:val="20"/>
        </w:rPr>
        <w:t>Teachable Machine deneyimine yeterli süre ayırın; bu deneyim Modül 3 için motivasyon sağlar.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İnternet yoksa önceden kaydedilmiş Teachable Machine demo videosu gösterilip tartışma yapılabilir.</w:t>
            </w:r>
          </w:p>
        </w:tc>
      </w:tr>
    </w:tbl>
    <w:p/>
    <w:p>
      <w:r>
        <w:br w:type="page"/>
      </w:r>
    </w:p>
    <w:p>
      <w:pPr>
        <w:jc w:val="center"/>
      </w:pPr>
      <w:r>
        <w:rPr>
          <w:b/>
          <w:color w:val="1B2A4A"/>
          <w:sz w:val="36"/>
        </w:rPr>
        <w:t>━━━  19. SAAT  ━━━</w:t>
      </w:r>
    </w:p>
    <w:p>
      <w:pPr>
        <w:jc w:val="center"/>
      </w:pPr>
      <w:r>
        <w:rPr>
          <w:color w:val="2C6FAD"/>
          <w:sz w:val="32"/>
        </w:rPr>
        <w:t>Blok Tabanlı Programlama Ortamlarına Giriş</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Blok tabanlı programlama kavramını açıklar; PictoBlox ortamını tanır ve temel YZ bloklarını kullanır.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M3-K1</w:t>
            </w:r>
          </w:p>
        </w:tc>
        <w:tc>
          <w:tcPr>
            <w:tcW w:type="dxa" w:w="3213"/>
          </w:tcPr>
          <w:p>
            <w:r>
              <w:rPr>
                <w:sz w:val="18"/>
              </w:rPr>
              <w:t>Blok tabanlı programlama mantığını ve avantajlarını açıklar</w:t>
            </w:r>
          </w:p>
        </w:tc>
        <w:tc>
          <w:tcPr>
            <w:tcW w:type="dxa" w:w="3213"/>
          </w:tcPr>
          <w:p>
            <w:r>
              <w:rPr>
                <w:sz w:val="18"/>
              </w:rPr>
              <w:t>Bilgi</w:t>
            </w:r>
          </w:p>
        </w:tc>
      </w:tr>
      <w:tr>
        <w:tc>
          <w:tcPr>
            <w:tcW w:type="dxa" w:w="3213"/>
          </w:tcPr>
          <w:p>
            <w:r>
              <w:rPr>
                <w:sz w:val="18"/>
              </w:rPr>
              <w:t>M3-K2</w:t>
            </w:r>
          </w:p>
        </w:tc>
        <w:tc>
          <w:tcPr>
            <w:tcW w:type="dxa" w:w="3213"/>
          </w:tcPr>
          <w:p>
            <w:r>
              <w:rPr>
                <w:sz w:val="18"/>
              </w:rPr>
              <w:t>PictoBlox arayüzünü tanır ve temel blokları kullanır</w:t>
            </w:r>
          </w:p>
        </w:tc>
        <w:tc>
          <w:tcPr>
            <w:tcW w:type="dxa" w:w="3213"/>
          </w:tcPr>
          <w:p>
            <w:r>
              <w:rPr>
                <w:sz w:val="18"/>
              </w:rPr>
              <w:t>Uygulama</w:t>
            </w:r>
          </w:p>
        </w:tc>
      </w:tr>
      <w:tr>
        <w:tc>
          <w:tcPr>
            <w:tcW w:type="dxa" w:w="3213"/>
          </w:tcPr>
          <w:p>
            <w:r>
              <w:rPr>
                <w:sz w:val="18"/>
              </w:rPr>
              <w:t>M3-K3</w:t>
            </w:r>
          </w:p>
        </w:tc>
        <w:tc>
          <w:tcPr>
            <w:tcW w:type="dxa" w:w="3213"/>
          </w:tcPr>
          <w:p>
            <w:r>
              <w:rPr>
                <w:sz w:val="18"/>
              </w:rPr>
              <w:t>PictoBlox'un YZ uzantılarını keşfeder ve aktif eder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Yapay zekâ temel kavramları (Modül 2)</w:t>
      </w:r>
    </w:p>
    <w:p>
      <w:pPr>
        <w:spacing w:before="200"/>
      </w:pPr>
      <w:r>
        <w:rPr>
          <w:b/>
          <w:color w:val="757575"/>
          <w:sz w:val="24"/>
        </w:rPr>
        <w:t xml:space="preserve">  Öğrencinin Bilmesi Gerekenler</w:t>
      </w:r>
    </w:p>
    <w:p>
      <w:pPr>
        <w:pStyle w:val="ListBullet"/>
      </w:pPr>
      <w:r>
        <w:rPr>
          <w:sz w:val="20"/>
        </w:rPr>
        <w:t>YZ'nin tanımı ve çalışma mantığı</w:t>
      </w:r>
    </w:p>
    <w:p>
      <w:pPr>
        <w:pStyle w:val="ListBullet"/>
      </w:pPr>
      <w:r>
        <w:rPr>
          <w:sz w:val="20"/>
        </w:rPr>
        <w:t>Makine öğrenmesi ve model kavramları</w:t>
      </w:r>
    </w:p>
    <w:p>
      <w:pPr>
        <w:pStyle w:val="ListBullet"/>
      </w:pPr>
      <w:r>
        <w:rPr>
          <w:sz w:val="20"/>
        </w:rPr>
        <w:t>Temel bilgisayar kullanımı</w:t>
      </w:r>
    </w:p>
    <w:p>
      <w:pPr>
        <w:spacing w:before="200"/>
      </w:pPr>
      <w:r>
        <w:rPr>
          <w:b/>
          <w:color w:val="757575"/>
          <w:sz w:val="24"/>
        </w:rPr>
        <w:t xml:space="preserve">  Olası Kavram Yanılgıları</w:t>
      </w:r>
    </w:p>
    <w:p>
      <w:pPr>
        <w:pStyle w:val="ListBullet"/>
      </w:pPr>
      <w:r>
        <w:rPr>
          <w:sz w:val="20"/>
        </w:rPr>
        <w:t>Blok tabanlı programlama gerçek programlama değildir - Blok tabanlı araçlar tam teşekküllü programlama mantığını öğretir; sadece söz dizimi yerine görsel bloklar kullanır</w:t>
      </w:r>
    </w:p>
    <w:p>
      <w:pPr>
        <w:pStyle w:val="ListBullet"/>
      </w:pPr>
      <w:r>
        <w:rPr>
          <w:sz w:val="20"/>
        </w:rPr>
        <w:t>YZ uygulaması geliştirmek için ileri düzey programlama bilmek gerekir - Blok tabanlı araçlarla kod yazmadan YZ uygulamaları geliştirilebilir</w:t>
      </w:r>
    </w:p>
    <w:p>
      <w:pPr>
        <w:spacing w:before="200"/>
      </w:pPr>
      <w:r>
        <w:rPr>
          <w:b/>
          <w:color w:val="757575"/>
          <w:sz w:val="24"/>
        </w:rPr>
        <w:t xml:space="preserve">  Hazırlık Materyalleri</w:t>
      </w:r>
    </w:p>
    <w:p>
      <w:pPr>
        <w:pStyle w:val="ListBullet"/>
      </w:pPr>
      <w:r>
        <w:rPr>
          <w:sz w:val="20"/>
        </w:rPr>
        <w:t>Bilgisayarlar (PictoBlox yüklü)</w:t>
      </w:r>
    </w:p>
    <w:p>
      <w:pPr>
        <w:pStyle w:val="ListBullet"/>
      </w:pPr>
      <w:r>
        <w:rPr>
          <w:sz w:val="20"/>
        </w:rPr>
        <w:t>PictoBlox kurulum dosyası</w:t>
      </w:r>
    </w:p>
    <w:p>
      <w:pPr>
        <w:pStyle w:val="ListBullet"/>
      </w:pPr>
      <w:r>
        <w:rPr>
          <w:sz w:val="20"/>
        </w:rPr>
        <w:t>Webcam</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Kod yazmayı hiç bilmeseniz bile yapay zekâ uygulaması geliştirebilir misiniz? Evet! Blok tabanlı programlama ile LEGO parçaları gibi blokları birleştirerek kendi YZ projenizi oluşturabilirsiniz.</w:t>
      </w:r>
    </w:p>
    <w:p>
      <w:r>
        <w:rPr>
          <w:b/>
          <w:color w:val="1B2A4A"/>
          <w:sz w:val="20"/>
        </w:rPr>
        <w:t xml:space="preserve">Günlük Hayat Bağlantısı: </w:t>
      </w:r>
      <w:r>
        <w:rPr>
          <w:sz w:val="20"/>
        </w:rPr>
        <w:t>LEGO ile bir ev inşa etmek gibi düşünün: Her parçanın belirli bir işlevi var ve parçaları birbirine bağlayarak karmaşık yapılar oluşturabilirsiniz. Blok tabanlı programlama da aynı mantıkla çalışır: Her blok bir komuttur ve blokları birleştirerek program yaparsınız.</w:t>
      </w:r>
    </w:p>
    <w:p>
      <w:pPr>
        <w:spacing w:before="200"/>
      </w:pPr>
      <w:r>
        <w:rPr>
          <w:b/>
          <w:color w:val="2C6FAD"/>
          <w:sz w:val="24"/>
        </w:rPr>
        <w:t xml:space="preserve">  Ön Bilgi Yoklama Soruları</w:t>
      </w:r>
    </w:p>
    <w:p>
      <w:r>
        <w:rPr>
          <w:b/>
          <w:color w:val="2C6FAD"/>
          <w:sz w:val="20"/>
        </w:rPr>
        <w:t xml:space="preserve">  1. </w:t>
      </w:r>
      <w:r>
        <w:rPr>
          <w:sz w:val="20"/>
        </w:rPr>
        <w:t>Scratch veya benzeri bir blok tabanlı programlama aracı kullandınız mı?</w:t>
      </w:r>
    </w:p>
    <w:p>
      <w:r>
        <w:rPr>
          <w:b/>
          <w:color w:val="2C6FAD"/>
          <w:sz w:val="20"/>
        </w:rPr>
        <w:t xml:space="preserve">  2. </w:t>
      </w:r>
      <w:r>
        <w:rPr>
          <w:sz w:val="20"/>
        </w:rPr>
        <w:t>Programlama nedir? Bir bilgisayara komut vermek ne demektir?</w:t>
      </w:r>
    </w:p>
    <w:p>
      <w:pPr>
        <w:spacing w:before="200"/>
      </w:pPr>
      <w:r>
        <w:rPr>
          <w:b/>
          <w:color w:val="2C6FAD"/>
          <w:sz w:val="24"/>
        </w:rPr>
        <w:t xml:space="preserve">  Motivasyon Etkinliği: "İlk Bloklarım"</w:t>
      </w:r>
    </w:p>
    <w:p>
      <w:r>
        <w:rPr>
          <w:b/>
          <w:color w:val="1B2A4A"/>
          <w:sz w:val="20"/>
        </w:rPr>
        <w:t xml:space="preserve">Açıklama: </w:t>
      </w:r>
      <w:r>
        <w:rPr>
          <w:sz w:val="20"/>
        </w:rPr>
        <w:t>Kursiyerler PictoBlox'u ilk kez açarak arayüzü keşfeder.</w:t>
      </w:r>
    </w:p>
    <w:p>
      <w:r>
        <w:rPr>
          <w:b/>
          <w:color w:val="1B2A4A"/>
          <w:sz w:val="20"/>
        </w:rPr>
        <w:t xml:space="preserve">Yönerge: </w:t>
      </w:r>
      <w:r>
        <w:rPr>
          <w:sz w:val="20"/>
        </w:rPr>
        <w:t>Eğitmen PictoBlox'u projeksiyon cihazında açar. Kursiyerler kendi bilgisayarlarında programı açar. İlk görev: Bir sprite'ı 10 adım ileri hareket ettiren ve 'Merhaba!' diyen basit bir program oluşturmak.</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Okulunuzda kodlama bilmeyen öğretmenler YZ uygulamaları geliştirmek istiyor. Onlara blok tabanlı programlamanın ne olduğunu ve neden kolaylıkla öğrenilebileceğini nasıl anlatırsınız?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"PictoBlox Keşif Turu"</w:t>
      </w:r>
    </w:p>
    <w:p>
      <w:r>
        <w:rPr>
          <w:b/>
          <w:color w:val="1B2A4A"/>
          <w:sz w:val="20"/>
        </w:rPr>
        <w:t xml:space="preserve">Türü: </w:t>
      </w:r>
      <w:r>
        <w:rPr>
          <w:sz w:val="20"/>
        </w:rPr>
        <w:t>Bireysel uygulama ve keşif</w:t>
      </w:r>
    </w:p>
    <w:p>
      <w:r>
        <w:rPr>
          <w:b/>
          <w:color w:val="1B2A4A"/>
          <w:sz w:val="20"/>
        </w:rPr>
        <w:t xml:space="preserve">Amacı: </w:t>
      </w:r>
      <w:r>
        <w:rPr>
          <w:sz w:val="20"/>
        </w:rPr>
        <w:t>PictoBlox arayüzünü tanıma ve temel blokları kullanmayı öğrenme</w:t>
      </w:r>
    </w:p>
    <w:p>
      <w:r>
        <w:rPr>
          <w:b/>
          <w:color w:val="1B2A4A"/>
          <w:sz w:val="20"/>
        </w:rPr>
        <w:t xml:space="preserve">Malzemeler: </w:t>
      </w:r>
      <w:r>
        <w:rPr>
          <w:sz w:val="20"/>
        </w:rPr>
        <w:t>PictoBlox yüklü bilgisayar, webcam</w:t>
      </w:r>
    </w:p>
    <w:p>
      <w:pPr>
        <w:spacing w:before="200"/>
      </w:pPr>
      <w:r>
        <w:rPr>
          <w:b/>
          <w:color w:val="007A7A"/>
          <w:sz w:val="24"/>
        </w:rPr>
        <w:t xml:space="preserve">  Yönerge Adımları</w:t>
      </w:r>
    </w:p>
    <w:p>
      <w:r>
        <w:rPr>
          <w:b/>
          <w:color w:val="007A7A"/>
          <w:sz w:val="20"/>
        </w:rPr>
        <w:t xml:space="preserve">  1. </w:t>
      </w:r>
      <w:r>
        <w:rPr>
          <w:sz w:val="20"/>
        </w:rPr>
        <w:t>PictoBlox'u açın ve arayüzü inceleyin: Sahne, blok paleti, kod alanı, sprite listesi</w:t>
      </w:r>
    </w:p>
    <w:p>
      <w:r>
        <w:rPr>
          <w:b/>
          <w:color w:val="007A7A"/>
          <w:sz w:val="20"/>
        </w:rPr>
        <w:t xml:space="preserve">  2. </w:t>
      </w:r>
      <w:r>
        <w:rPr>
          <w:sz w:val="20"/>
        </w:rPr>
        <w:t>Hareket bloklarıyla sprite'ı hareket ettirin (ileri, geri, döndür)</w:t>
      </w:r>
    </w:p>
    <w:p>
      <w:r>
        <w:rPr>
          <w:b/>
          <w:color w:val="007A7A"/>
          <w:sz w:val="20"/>
        </w:rPr>
        <w:t xml:space="preserve">  3. </w:t>
      </w:r>
      <w:r>
        <w:rPr>
          <w:sz w:val="20"/>
        </w:rPr>
        <w:t>Görünüm bloklarıyla sprite'ın konuşmasını ve görünümünü değiştirin</w:t>
      </w:r>
    </w:p>
    <w:p>
      <w:r>
        <w:rPr>
          <w:b/>
          <w:color w:val="007A7A"/>
          <w:sz w:val="20"/>
        </w:rPr>
        <w:t xml:space="preserve">  4. </w:t>
      </w:r>
      <w:r>
        <w:rPr>
          <w:sz w:val="20"/>
        </w:rPr>
        <w:t>Kontrol bloklarıyla döngü (tekrar) ve koşul (eğer) kullanın</w:t>
      </w:r>
    </w:p>
    <w:p>
      <w:r>
        <w:rPr>
          <w:b/>
          <w:color w:val="1B2A4A"/>
          <w:sz w:val="20"/>
        </w:rPr>
        <w:t xml:space="preserve">Öğrenci Rolü: </w:t>
      </w:r>
      <w:r>
        <w:rPr>
          <w:sz w:val="20"/>
        </w:rPr>
        <w:t>PictoBlox'u keşfeder, blokları dener ve basit program oluşturur</w:t>
      </w:r>
    </w:p>
    <w:p>
      <w:r>
        <w:rPr>
          <w:b/>
          <w:color w:val="1B2A4A"/>
          <w:sz w:val="20"/>
        </w:rPr>
        <w:t xml:space="preserve">Öğretmen Rolü: </w:t>
      </w:r>
      <w:r>
        <w:rPr>
          <w:sz w:val="20"/>
        </w:rPr>
        <w:t>Arayüz bileşenlerini açıklar ve temel blokları gösterir</w:t>
      </w:r>
    </w:p>
    <w:p>
      <w:r>
        <w:rPr>
          <w:b/>
          <w:color w:val="1B2A4A"/>
          <w:sz w:val="20"/>
        </w:rPr>
        <w:t xml:space="preserve">Beklenen Ürün: </w:t>
      </w:r>
      <w:r>
        <w:rPr>
          <w:sz w:val="20"/>
        </w:rPr>
        <w:t>PictoBlox'ta çalışan basit bir animasyon programı</w:t>
      </w:r>
    </w:p>
    <w:p>
      <w:pPr>
        <w:spacing w:before="200"/>
      </w:pPr>
      <w:r>
        <w:rPr>
          <w:b/>
          <w:color w:val="007A7A"/>
          <w:sz w:val="24"/>
        </w:rPr>
        <w:t xml:space="preserve">  Araştırma Soruları</w:t>
      </w:r>
    </w:p>
    <w:p>
      <w:r>
        <w:rPr>
          <w:b/>
          <w:color w:val="007A7A"/>
          <w:sz w:val="20"/>
        </w:rPr>
        <w:t xml:space="preserve">  1. </w:t>
      </w:r>
      <w:r>
        <w:rPr>
          <w:sz w:val="20"/>
        </w:rPr>
        <w:t>PictoBlox hangi YZ uzantılarını destekler?</w:t>
      </w:r>
    </w:p>
    <w:p>
      <w:r>
        <w:rPr>
          <w:b/>
          <w:color w:val="007A7A"/>
          <w:sz w:val="20"/>
        </w:rPr>
        <w:t xml:space="preserve">  2. </w:t>
      </w:r>
      <w:r>
        <w:rPr>
          <w:sz w:val="20"/>
        </w:rPr>
        <w:t>Scratch ile PictoBlox arasındaki farklar nelerdir?</w:t>
      </w:r>
    </w:p>
    <w:p>
      <w:r>
        <w:rPr>
          <w:b/>
          <w:color w:val="1B2A4A"/>
          <w:sz w:val="20"/>
        </w:rPr>
        <w:t xml:space="preserve">Grupla Çalışma Kuralları: </w:t>
      </w:r>
      <w:r>
        <w:rPr>
          <w:sz w:val="20"/>
        </w:rPr>
        <w:t>Blokları deneyerek öğrenin; hata yapmaktan çekinmeyin.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Blok Tabanlı Programlama</w:t>
            </w:r>
          </w:p>
        </w:tc>
        <w:tc>
          <w:tcPr>
            <w:tcW w:type="dxa" w:w="2409"/>
          </w:tcPr>
          <w:p>
            <w:r>
              <w:rPr>
                <w:sz w:val="18"/>
              </w:rPr>
              <w:t>Metin kod yazmak yerine görsel blokları sürükle-bırak yöntemiyle birleştirerek program oluşturma yöntemi</w:t>
            </w:r>
          </w:p>
        </w:tc>
        <w:tc>
          <w:tcPr>
            <w:tcW w:type="dxa" w:w="2409"/>
          </w:tcPr>
          <w:p>
            <w:r>
              <w:rPr>
                <w:sz w:val="18"/>
              </w:rPr>
              <w:t>Scratch, PictoBlox, mBlock, Blockly, Code.org</w:t>
            </w:r>
          </w:p>
        </w:tc>
        <w:tc>
          <w:tcPr>
            <w:tcW w:type="dxa" w:w="2409"/>
          </w:tcPr>
          <w:p>
            <w:r>
              <w:rPr>
                <w:sz w:val="18"/>
              </w:rPr>
              <w:t>MIT'te geliştirilen Scratch dünya genelinde 100+ milyon kullanıcıya sahiptir</w:t>
            </w:r>
          </w:p>
        </w:tc>
      </w:tr>
      <w:tr>
        <w:tc>
          <w:tcPr>
            <w:tcW w:type="dxa" w:w="2409"/>
          </w:tcPr>
          <w:p>
            <w:r>
              <w:rPr>
                <w:sz w:val="18"/>
              </w:rPr>
              <w:t>PictoBlox</w:t>
            </w:r>
          </w:p>
        </w:tc>
        <w:tc>
          <w:tcPr>
            <w:tcW w:type="dxa" w:w="2409"/>
          </w:tcPr>
          <w:p>
            <w:r>
              <w:rPr>
                <w:sz w:val="18"/>
              </w:rPr>
              <w:t>STEMpedia tarafından geliştirilen, Scratch tabanlı yapay zekâ ve robotik programlama platformu</w:t>
            </w:r>
          </w:p>
        </w:tc>
        <w:tc>
          <w:tcPr>
            <w:tcW w:type="dxa" w:w="2409"/>
          </w:tcPr>
          <w:p>
            <w:r>
              <w:rPr>
                <w:sz w:val="18"/>
              </w:rPr>
              <w:t>YZ uzantıları (yüz tanıma, nesne algılama, ses tanıma), Arduino/micro:bit desteği</w:t>
            </w:r>
          </w:p>
        </w:tc>
        <w:tc>
          <w:tcPr>
            <w:tcW w:type="dxa" w:w="2409"/>
          </w:tcPr>
          <w:p>
            <w:r>
              <w:rPr>
                <w:sz w:val="18"/>
              </w:rPr>
              <w:t>Ücretsiz sürümü eğitim için yeterlidir; online ve offline çalışabilir</w:t>
            </w:r>
          </w:p>
        </w:tc>
      </w:tr>
      <w:tr>
        <w:tc>
          <w:tcPr>
            <w:tcW w:type="dxa" w:w="2409"/>
          </w:tcPr>
          <w:p>
            <w:r>
              <w:rPr>
                <w:sz w:val="18"/>
              </w:rPr>
              <w:t>Sprite</w:t>
            </w:r>
          </w:p>
        </w:tc>
        <w:tc>
          <w:tcPr>
            <w:tcW w:type="dxa" w:w="2409"/>
          </w:tcPr>
          <w:p>
            <w:r>
              <w:rPr>
                <w:sz w:val="18"/>
              </w:rPr>
              <w:t>PictoBlox/Scratch'ta programlanan ve sahne üzerinde hareket eden karakter veya nesne</w:t>
            </w:r>
          </w:p>
        </w:tc>
        <w:tc>
          <w:tcPr>
            <w:tcW w:type="dxa" w:w="2409"/>
          </w:tcPr>
          <w:p>
            <w:r>
              <w:rPr>
                <w:sz w:val="18"/>
              </w:rPr>
              <w:t>Kedi, fare, araba veya özel tasarlanmış karakter</w:t>
            </w:r>
          </w:p>
        </w:tc>
        <w:tc>
          <w:tcPr>
            <w:tcW w:type="dxa" w:w="2409"/>
          </w:tcPr>
          <w:p>
            <w:r>
              <w:rPr>
                <w:sz w:val="18"/>
              </w:rPr>
              <w:t>Her sprite'ın kendi kodu, kostümleri ve sesleri olabilir; birden fazla sprite etkileşim kurabilir</w:t>
            </w:r>
          </w:p>
        </w:tc>
      </w:tr>
      <w:tr>
        <w:tc>
          <w:tcPr>
            <w:tcW w:type="dxa" w:w="2409"/>
          </w:tcPr>
          <w:p>
            <w:r>
              <w:rPr>
                <w:sz w:val="18"/>
              </w:rPr>
              <w:t>YZ Uzantıları</w:t>
            </w:r>
          </w:p>
        </w:tc>
        <w:tc>
          <w:tcPr>
            <w:tcW w:type="dxa" w:w="2409"/>
          </w:tcPr>
          <w:p>
            <w:r>
              <w:rPr>
                <w:sz w:val="18"/>
              </w:rPr>
              <w:t>PictoBlox'ta yapay zekâ işlevlerini sağlayan ek blok setleri</w:t>
            </w:r>
          </w:p>
        </w:tc>
        <w:tc>
          <w:tcPr>
            <w:tcW w:type="dxa" w:w="2409"/>
          </w:tcPr>
          <w:p>
            <w:r>
              <w:rPr>
                <w:sz w:val="18"/>
              </w:rPr>
              <w:t>Face Detection, Object Detection, Hand Pose, Speech Recognition, Text Classification</w:t>
            </w:r>
          </w:p>
        </w:tc>
        <w:tc>
          <w:tcPr>
            <w:tcW w:type="dxa" w:w="2409"/>
          </w:tcPr>
          <w:p>
            <w:r>
              <w:rPr>
                <w:sz w:val="18"/>
              </w:rPr>
              <w:t>Uzantılar 'Add Extension' menüsünden eklenir; webcam ve mikrofon gerektirir</w:t>
            </w:r>
          </w:p>
        </w:tc>
      </w:tr>
    </w:tbl>
    <w:p/>
    <w:p>
      <w:pPr>
        <w:spacing w:before="200"/>
      </w:pPr>
      <w:r>
        <w:rPr>
          <w:b/>
          <w:color w:val="E65C00"/>
          <w:sz w:val="24"/>
        </w:rPr>
        <w:t xml:space="preserve">  Konu Anlatımı</w:t>
      </w:r>
    </w:p>
    <w:p>
      <w:r>
        <w:rPr>
          <w:sz w:val="20"/>
        </w:rPr>
        <w:t>Blok Tabanlı Programlama Nedir? Blok tabanlı programlama, karmaşık kod söz dizimini ortadan kaldırarak programlama mantığına odaklanmayı sağlar. Her blok bir komutu temsil eder ve bloklar puzzle parçaları gibi birbirine geçer. Yanlış bağlantı yapılamaz (söz dizimi hatası olmaz). Kategoriler: Hareket (move, turn, go to), Görünüm (say, think, change costume), Ses (play sound), Olaylar (when flag clicked, when key pressed), Kontrol (wait, repeat, if-then-else, forever), Algılama (touching, distance, ask), Operatörler (matematik, mantık, metin), Değişkenler (veri saklama).</w:t>
      </w:r>
    </w:p>
    <w:p>
      <w:r>
        <w:rPr>
          <w:sz w:val="20"/>
        </w:rPr>
        <w:t>PictoBlox Arayüzü: Ana bileşenler: 1) Sahne (Stage): Programın çalıştığı ve sprite'ların hareket ettiği alan (480×360 piksel). 2) Blok Paleti: Kategorilere ayrılmış tüm bloklar. Renklerle kodlanmış: Mavi=Hareket, Mor=Görünüm, Sarı=Kontrol vb. 3) Kod Alanı (Script Area): Blokların sürüklenip bırakıldığı çalışma alanı. 4) Sprite Listesi: Projedeki tüm sprite'lar. 5) Sahne Arka Planı: Sahnenin arka plan görüntüsü. 6) Uzantılar: Ek blok setleri (YZ, robotik, IoT).</w:t>
      </w:r>
    </w:p>
    <w:p>
      <w:r>
        <w:rPr>
          <w:sz w:val="20"/>
        </w:rPr>
        <w:t>Temel Programlama Kavramları: 1) Sıralı İşlem: Bloklar yukarıdan aşağıya sırayla çalışır. 2) Döngü (Tekrar): 'Tekrar' bloğu ile aynı işlemi birden fazla kez yapma. 'Sürekli tekrar' bloğu ile sonsuz döngü. 3) Koşul (Karar): 'Eğer-ise' bloğu ile koşula göre farklı işlem yapma. 'Eğer-ise-değilse' bloğu ile iki yönlü karar. 4) Değişken: Veri saklama kutusu. Sayılar, metinler veya sensor verileri saklanabilir. 5) Olay: Programı başlatan tetikleyici. Bayrak tıklama, tuş basma, mesaj alma.</w:t>
      </w:r>
    </w:p>
    <w:p>
      <w:r>
        <w:rPr>
          <w:sz w:val="20"/>
        </w:rPr>
        <w:t>PictoBlox YZ Uzantıları: PictoBlox'un YZ uzantıları Modül 3'ün temelini oluşturur: Face Detection: Yüz algılama, yüz hatları, duygu analizi, yaş/cinsiyet tahmini. Object Detection: 90+ nesne türünü gerçek zamanlı algılama. Hand Pose Detection: 21 el noktası takibi, parmak pozisyonu algılama. Speech Recognition: Konuşmayı metne çevirme. Text to Speech: Metni sese çevirme. Machine Learning: Kendi modelinizi eğitme (görüntü/metin/ses sınıflandırma). Bu uzantıları eklemek için: Sol alttaki 'Add Extension' → İlgili uzantıyı seçin.</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İlk PictoBlox programı</w:t>
            </w:r>
          </w:p>
        </w:tc>
        <w:tc>
          <w:tcPr>
            <w:tcW w:type="dxa" w:w="3213"/>
          </w:tcPr>
          <w:p>
            <w:r>
              <w:rPr>
                <w:sz w:val="18"/>
              </w:rPr>
              <w:t>Program: Bayrak tıklandığında → Sürekli tekrar [10 adım git → Kenara değerse sıçra → 'Merhaba, ben YZ kedisiyim!' de 2 saniye]. Sonuç: Kedi sprite'ı sahne içinde ileri geri hareket eder, kenara çarptığında döner ve mesaj gösterir. Öğrenilen kavramlar: Olay (bayrak), döngü (sürekli tekrar), hareket, koşul (kenara değerse).</w:t>
            </w:r>
          </w:p>
        </w:tc>
        <w:tc>
          <w:tcPr>
            <w:tcW w:type="dxa" w:w="3213"/>
          </w:tcPr>
          <w:p>
            <w:r>
              <w:rPr>
                <w:sz w:val="18"/>
              </w:rPr>
              <w:t>Bu basit program 4 temel programlama kavramını içerir</w:t>
            </w:r>
          </w:p>
        </w:tc>
      </w:tr>
      <w:tr>
        <w:tc>
          <w:tcPr>
            <w:tcW w:type="dxa" w:w="3213"/>
          </w:tcPr>
          <w:p>
            <w:r>
              <w:rPr>
                <w:sz w:val="18"/>
              </w:rPr>
              <w:t>YZ uzantısı ekleme</w:t>
            </w:r>
          </w:p>
        </w:tc>
        <w:tc>
          <w:tcPr>
            <w:tcW w:type="dxa" w:w="3213"/>
          </w:tcPr>
          <w:p>
            <w:r>
              <w:rPr>
                <w:sz w:val="18"/>
              </w:rPr>
              <w:t>Adım 1: PictoBlox'u açın. Adım 2: Sol alttaki '+' (Add Extension) simgesine tıklayın. Adım 3: 'Face Detection' uzantısını seçin ve 'Add' tıklayın. Adım 4: Blok paletinde yeni 'Face Detection' kategorisi görünür. Adım 5: 'turn on face detection' bloğunu sürükleyin. Adım 6: 'when face detected' olayını ekleyin. Sonuç: Webcam açılır ve yüzünüz algılanır!</w:t>
            </w:r>
          </w:p>
        </w:tc>
        <w:tc>
          <w:tcPr>
            <w:tcW w:type="dxa" w:w="3213"/>
          </w:tcPr>
          <w:p>
            <w:r>
              <w:rPr>
                <w:sz w:val="18"/>
              </w:rPr>
              <w:t>YZ uzantıları PictoBlox'u güçlü bir YZ geliştirme aracına dönüştürür</w:t>
            </w:r>
          </w:p>
        </w:tc>
      </w:tr>
      <w:tr>
        <w:tc>
          <w:tcPr>
            <w:tcW w:type="dxa" w:w="3213"/>
          </w:tcPr>
          <w:p>
            <w:r>
              <w:rPr>
                <w:sz w:val="18"/>
              </w:rPr>
              <w:t>Scratch vs PictoBlox karşılaştırması</w:t>
            </w:r>
          </w:p>
        </w:tc>
        <w:tc>
          <w:tcPr>
            <w:tcW w:type="dxa" w:w="3213"/>
          </w:tcPr>
          <w:p>
            <w:r>
              <w:rPr>
                <w:sz w:val="18"/>
              </w:rPr>
              <w:t>Ortak Özellikler: Aynı blok mantığı, sprite tabanlı, aynı programlama kavramları, ücretsiz. PictoBlox Ekstra: YZ uzantıları (yüz tanıma, nesne algılama, ses tanıma), Arduino/micro:bit/Raspberry Pi desteği, makine öğrenmesi model eğitimi, Python modu (ileri düzey). Sonuç: Scratch temel programlama için idealdir; PictoBlox YZ ve robotik projeleri için genişletilmiş bir Scratch'tır.</w:t>
            </w:r>
          </w:p>
        </w:tc>
        <w:tc>
          <w:tcPr>
            <w:tcW w:type="dxa" w:w="3213"/>
          </w:tcPr>
          <w:p>
            <w:r>
              <w:rPr>
                <w:sz w:val="18"/>
              </w:rPr>
              <w:t>PictoBlox = Scratch + YZ + Robotik</w:t>
            </w:r>
          </w:p>
        </w:tc>
      </w:tr>
    </w:tbl>
    <w:p/>
    <w:p>
      <w:pPr>
        <w:spacing w:before="200"/>
      </w:pPr>
      <w:r>
        <w:rPr>
          <w:b/>
          <w:color w:val="E65C00"/>
          <w:sz w:val="24"/>
        </w:rPr>
        <w:t xml:space="preserve">  Analoji ve Benzetmeler</w:t>
      </w:r>
    </w:p>
    <w:p>
      <w:r>
        <w:rPr>
          <w:b/>
          <w:color w:val="E65C00"/>
          <w:sz w:val="20"/>
        </w:rPr>
        <w:t xml:space="preserve">  1. </w:t>
      </w:r>
      <w:r>
        <w:rPr>
          <w:sz w:val="20"/>
        </w:rPr>
        <w:t>Blok tabanlı programlama bir yemek tarifi yazmak gibidir: Her blok bir adımdır (malzemeyi kes, karıştır, pişir). Blokları doğru sıraya koyarsanız harika bir yemek (program) çıkar. Yanlış sıraya koyarsanız... pek iyi olmaz! Ama güzel tarafı: Blokları kolayca yerinden çıkarıp tekrar düzenleyebilirsiniz.</w:t>
      </w:r>
    </w:p>
    <w:p>
      <w:pPr>
        <w:spacing w:before="200"/>
      </w:pPr>
      <w:r>
        <w:rPr>
          <w:b/>
          <w:color w:val="E65C00"/>
          <w:sz w:val="24"/>
        </w:rPr>
        <w:t xml:space="preserve">  Öğrenci Soru-Cevap</w:t>
      </w:r>
    </w:p>
    <w:p>
      <w:pPr>
        <w:pStyle w:val="ListBullet"/>
      </w:pPr>
      <w:r>
        <w:rPr>
          <w:sz w:val="20"/>
        </w:rPr>
        <w:t>Blok tabanlı programlamanın avantajları nelerdir?</w:t>
      </w:r>
    </w:p>
    <w:p>
      <w:pPr>
        <w:pStyle w:val="ListBullet"/>
      </w:pPr>
      <w:r>
        <w:rPr>
          <w:sz w:val="20"/>
        </w:rPr>
        <w:t>PictoBlox'un Scratch'tan farkı nedir?</w:t>
      </w:r>
    </w:p>
    <w:p>
      <w:pPr>
        <w:pStyle w:val="ListBullet"/>
      </w:pPr>
      <w:r>
        <w:rPr>
          <w:sz w:val="20"/>
        </w:rPr>
        <w:t>YZ uzantıları nasıl eklenir?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"İlk YZ Programım"</w:t>
      </w:r>
    </w:p>
    <w:p>
      <w:r>
        <w:rPr>
          <w:b/>
          <w:color w:val="1B2A4A"/>
          <w:sz w:val="20"/>
        </w:rPr>
        <w:t xml:space="preserve">Türü: </w:t>
      </w:r>
      <w:r>
        <w:rPr>
          <w:sz w:val="20"/>
        </w:rPr>
        <w:t>Bireysel uygulama</w:t>
      </w:r>
    </w:p>
    <w:p>
      <w:r>
        <w:rPr>
          <w:b/>
          <w:color w:val="1B2A4A"/>
          <w:sz w:val="20"/>
        </w:rPr>
        <w:t xml:space="preserve">Amacı: </w:t>
      </w:r>
      <w:r>
        <w:rPr>
          <w:sz w:val="20"/>
        </w:rPr>
        <w:t>PictoBlox'ta YZ uzantısı kullanarak ilk YZ programını oluşturma</w:t>
      </w:r>
    </w:p>
    <w:p>
      <w:pPr>
        <w:spacing w:before="200"/>
      </w:pPr>
      <w:r>
        <w:rPr>
          <w:b/>
          <w:color w:val="6A1B9A"/>
          <w:sz w:val="24"/>
        </w:rPr>
        <w:t xml:space="preserve">  Yönerge Adımları</w:t>
      </w:r>
    </w:p>
    <w:p>
      <w:r>
        <w:rPr>
          <w:b/>
          <w:color w:val="6A1B9A"/>
          <w:sz w:val="20"/>
        </w:rPr>
        <w:t xml:space="preserve">  1. </w:t>
      </w:r>
      <w:r>
        <w:rPr>
          <w:sz w:val="20"/>
        </w:rPr>
        <w:t>PictoBlox'ta Face Detection uzantısını ekleyin</w:t>
      </w:r>
    </w:p>
    <w:p>
      <w:r>
        <w:rPr>
          <w:b/>
          <w:color w:val="6A1B9A"/>
          <w:sz w:val="20"/>
        </w:rPr>
        <w:t xml:space="preserve">  2. </w:t>
      </w:r>
      <w:r>
        <w:rPr>
          <w:sz w:val="20"/>
        </w:rPr>
        <w:t>'Bayrak tıklandığında' → 'yüz algılamayı aç' bloğunu ekleyin</w:t>
      </w:r>
    </w:p>
    <w:p>
      <w:r>
        <w:rPr>
          <w:b/>
          <w:color w:val="6A1B9A"/>
          <w:sz w:val="20"/>
        </w:rPr>
        <w:t xml:space="preserve">  3. </w:t>
      </w:r>
      <w:r>
        <w:rPr>
          <w:sz w:val="20"/>
        </w:rPr>
        <w:t>'Yüz algılandığında' olayına 'Merhaba, seni gördüm!' deme bloğu ekleyin</w:t>
      </w:r>
    </w:p>
    <w:p>
      <w:r>
        <w:rPr>
          <w:b/>
          <w:color w:val="6A1B9A"/>
          <w:sz w:val="20"/>
        </w:rPr>
        <w:t xml:space="preserve">  4. </w:t>
      </w:r>
      <w:r>
        <w:rPr>
          <w:sz w:val="20"/>
        </w:rPr>
        <w:t>Programı çalıştırın ve webcam'le test edin</w:t>
      </w:r>
    </w:p>
    <w:p>
      <w:r>
        <w:rPr>
          <w:b/>
          <w:color w:val="1B2A4A"/>
          <w:sz w:val="20"/>
        </w:rPr>
        <w:t xml:space="preserve">Beklenen Ürün: </w:t>
      </w:r>
      <w:r>
        <w:rPr>
          <w:sz w:val="20"/>
        </w:rPr>
        <w:t>Yüz algılandığında tepki veren basit bir YZ programı</w:t>
      </w:r>
    </w:p>
    <w:p>
      <w:pPr>
        <w:spacing w:before="200"/>
      </w:pPr>
      <w:r>
        <w:rPr>
          <w:b/>
          <w:color w:val="6A1B9A"/>
          <w:sz w:val="24"/>
        </w:rPr>
        <w:t xml:space="preserve">  Transfer Soruları</w:t>
      </w:r>
    </w:p>
    <w:p>
      <w:r>
        <w:rPr>
          <w:b/>
          <w:color w:val="6A1B9A"/>
          <w:sz w:val="20"/>
        </w:rPr>
        <w:t xml:space="preserve">  1. </w:t>
      </w:r>
      <w:r>
        <w:rPr>
          <w:sz w:val="20"/>
        </w:rPr>
        <w:t>Bu temel YZ bloklarını ilerideki projelerde genişleteceksiniz.</w:t>
      </w:r>
    </w:p>
    <w:p>
      <w:r>
        <w:rPr>
          <w:b/>
          <w:color w:val="6A1B9A"/>
          <w:sz w:val="20"/>
        </w:rPr>
        <w:t xml:space="preserve">  2. </w:t>
      </w:r>
      <w:r>
        <w:rPr>
          <w:sz w:val="20"/>
        </w:rPr>
        <w:t>Programlama mantığı tüm programlama dillerinde aynıdır.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PictoBlox'ta bir program yazın: Yüz algılandığında sprite mutlu kostüme geçsin, yüz algılanmadığında üzgün kostüme dönsün.</w:t>
            </w:r>
          </w:p>
        </w:tc>
      </w:tr>
    </w:tbl>
    <w:p/>
    <w:p>
      <w:r>
        <w:rPr>
          <w:b/>
          <w:color w:val="1B2A4A"/>
          <w:sz w:val="20"/>
        </w:rPr>
        <w:t xml:space="preserve">Yaratıcı Görev: </w:t>
      </w:r>
      <w:r>
        <w:rPr>
          <w:sz w:val="20"/>
        </w:rPr>
        <w:t>PictoBlox'ta bir interaktif hikâye anlatıcı tasarlayın: Sprite konuşsun, kullanıcıdan yanıt alsın ve yanıta göre farklı hikâye dallanması olsun.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PictoBlox arayüzünü tanıyor musunuz?</w:t>
      </w:r>
    </w:p>
    <w:p>
      <w:r>
        <w:rPr>
          <w:sz w:val="20"/>
        </w:rPr>
        <w:t xml:space="preserve">  ☐  Temel blokları (hareket, döngü, koşul) kullanabiliyor musunuz?</w:t>
      </w:r>
    </w:p>
    <w:p>
      <w:r>
        <w:rPr>
          <w:sz w:val="20"/>
        </w:rPr>
        <w:t xml:space="preserve">  ☐  YZ uzantısı ekleyip kullanabiliyor musunuz?</w:t>
      </w:r>
    </w:p>
    <w:p>
      <w:pPr>
        <w:spacing w:before="200"/>
      </w:pPr>
      <w:r>
        <w:rPr>
          <w:b/>
          <w:color w:val="2E7D32"/>
          <w:sz w:val="24"/>
        </w:rPr>
        <w:t xml:space="preserve">  Öz Değerlendirme Soruları</w:t>
      </w:r>
    </w:p>
    <w:p>
      <w:r>
        <w:rPr>
          <w:b/>
          <w:color w:val="2E7D32"/>
          <w:sz w:val="20"/>
        </w:rPr>
        <w:t xml:space="preserve">  1. </w:t>
      </w:r>
      <w:r>
        <w:rPr>
          <w:sz w:val="20"/>
        </w:rPr>
        <w:t>Blok tabanlı programlamanın avantajları nelerdir?</w:t>
      </w:r>
    </w:p>
    <w:p>
      <w:r>
        <w:rPr>
          <w:b/>
          <w:color w:val="2E7D32"/>
          <w:sz w:val="20"/>
        </w:rPr>
        <w:t xml:space="preserve">  2. </w:t>
      </w:r>
      <w:r>
        <w:rPr>
          <w:sz w:val="20"/>
        </w:rPr>
        <w:t>PictoBlox'ta hangi YZ uzantıları mevcuttur?</w:t>
      </w:r>
    </w:p>
    <w:p>
      <w:r>
        <w:rPr>
          <w:b/>
          <w:color w:val="2E7D32"/>
          <w:sz w:val="20"/>
        </w:rPr>
        <w:t xml:space="preserve">  3. </w:t>
      </w:r>
      <w:r>
        <w:rPr>
          <w:sz w:val="20"/>
        </w:rPr>
        <w:t>Sprite nedir ve nasıl programlanır?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PictoBlox hangi platformun üzerine inşa edilmiştir?</w:t>
            </w:r>
          </w:p>
        </w:tc>
        <w:tc>
          <w:tcPr>
            <w:tcW w:type="dxa" w:w="3213"/>
          </w:tcPr>
          <w:p>
            <w:r>
              <w:rPr>
                <w:sz w:val="18"/>
              </w:rPr>
              <w:t>A) Scratch</w:t>
            </w:r>
          </w:p>
        </w:tc>
      </w:tr>
      <w:tr>
        <w:tc>
          <w:tcPr>
            <w:tcW w:type="dxa" w:w="3213"/>
          </w:tcPr>
          <w:p>
            <w:r>
              <w:rPr>
                <w:sz w:val="18"/>
              </w:rPr>
              <w:t>2</w:t>
            </w:r>
          </w:p>
        </w:tc>
        <w:tc>
          <w:tcPr>
            <w:tcW w:type="dxa" w:w="3213"/>
          </w:tcPr>
          <w:p>
            <w:r>
              <w:rPr>
                <w:sz w:val="18"/>
              </w:rPr>
              <w:t>Blok tabanlı programlamada döngü için hangi blok kullanılır?</w:t>
            </w:r>
          </w:p>
        </w:tc>
        <w:tc>
          <w:tcPr>
            <w:tcW w:type="dxa" w:w="3213"/>
          </w:tcPr>
          <w:p>
            <w:r>
              <w:rPr>
                <w:sz w:val="18"/>
              </w:rPr>
              <w:t>C) Tekrar bloğu</w:t>
            </w:r>
          </w:p>
        </w:tc>
      </w:tr>
      <w:tr>
        <w:tc>
          <w:tcPr>
            <w:tcW w:type="dxa" w:w="3213"/>
          </w:tcPr>
          <w:p>
            <w:r>
              <w:rPr>
                <w:sz w:val="18"/>
              </w:rPr>
              <w:t>3</w:t>
            </w:r>
          </w:p>
        </w:tc>
        <w:tc>
          <w:tcPr>
            <w:tcW w:type="dxa" w:w="3213"/>
          </w:tcPr>
          <w:p>
            <w:r>
              <w:rPr>
                <w:sz w:val="18"/>
              </w:rPr>
              <w:t>PictoBlox'a YZ uzantısı eklemek için nereye tıklanır?</w:t>
            </w:r>
          </w:p>
        </w:tc>
        <w:tc>
          <w:tcPr>
            <w:tcW w:type="dxa" w:w="3213"/>
          </w:tcPr>
          <w:p>
            <w:r>
              <w:rPr>
                <w:sz w:val="18"/>
              </w:rPr>
              <w:t>B) Add Extension (+) butonu</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Blok tabanlı programlama yetişkinler için de uygun mudur yoksa sadece çocuklar için midir?</w:t>
      </w:r>
    </w:p>
    <w:p>
      <w:r>
        <w:rPr>
          <w:b/>
          <w:color w:val="2E7D32"/>
          <w:sz w:val="20"/>
        </w:rPr>
        <w:t>Eleştirel Düşünme:</w:t>
      </w:r>
    </w:p>
    <w:p>
      <w:r>
        <w:rPr>
          <w:b/>
          <w:color w:val="2E7D32"/>
          <w:sz w:val="20"/>
        </w:rPr>
        <w:t xml:space="preserve">  1. </w:t>
      </w:r>
      <w:r>
        <w:rPr>
          <w:sz w:val="20"/>
        </w:rPr>
        <w:t>Blok tabanlı programlamadan metin tabanlı programlamaya geçiş ne kadar kolaydır?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"PictoBlox İlk Adımlar"</w:t>
      </w:r>
    </w:p>
    <w:p>
      <w:r>
        <w:rPr>
          <w:b/>
          <w:color w:val="1B2A4A"/>
          <w:sz w:val="20"/>
        </w:rPr>
        <w:t xml:space="preserve">Hedef: </w:t>
      </w:r>
      <w:r>
        <w:rPr>
          <w:sz w:val="20"/>
        </w:rPr>
        <w:t>PictoBlox ortamını öğrenme ve ilk YZ programını oluşturma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PictoBlox'u açın, arayüzü inceleyin ve sprite'ı hareket ettirin</w:t>
            </w:r>
          </w:p>
        </w:tc>
        <w:tc>
          <w:tcPr>
            <w:tcW w:type="dxa" w:w="3213"/>
          </w:tcPr>
          <w:p>
            <w:r>
              <w:rPr>
                <w:sz w:val="18"/>
              </w:rPr>
              <w:t>5 dk</w:t>
            </w:r>
          </w:p>
        </w:tc>
      </w:tr>
      <w:tr>
        <w:tc>
          <w:tcPr>
            <w:tcW w:type="dxa" w:w="3213"/>
          </w:tcPr>
          <w:p>
            <w:r>
              <w:rPr>
                <w:sz w:val="18"/>
              </w:rPr>
              <w:t>2</w:t>
            </w:r>
          </w:p>
        </w:tc>
        <w:tc>
          <w:tcPr>
            <w:tcW w:type="dxa" w:w="3213"/>
          </w:tcPr>
          <w:p>
            <w:r>
              <w:rPr>
                <w:sz w:val="18"/>
              </w:rPr>
              <w:t>Döngü ve koşul bloklarıyla etkileşimli bir program oluşturun</w:t>
            </w:r>
          </w:p>
        </w:tc>
        <w:tc>
          <w:tcPr>
            <w:tcW w:type="dxa" w:w="3213"/>
          </w:tcPr>
          <w:p>
            <w:r>
              <w:rPr>
                <w:sz w:val="18"/>
              </w:rPr>
              <w:t>5 dk</w:t>
            </w:r>
          </w:p>
        </w:tc>
      </w:tr>
      <w:tr>
        <w:tc>
          <w:tcPr>
            <w:tcW w:type="dxa" w:w="3213"/>
          </w:tcPr>
          <w:p>
            <w:r>
              <w:rPr>
                <w:sz w:val="18"/>
              </w:rPr>
              <w:t>3</w:t>
            </w:r>
          </w:p>
        </w:tc>
        <w:tc>
          <w:tcPr>
            <w:tcW w:type="dxa" w:w="3213"/>
          </w:tcPr>
          <w:p>
            <w:r>
              <w:rPr>
                <w:sz w:val="18"/>
              </w:rPr>
              <w:t>Face Detection uzantısını ekleyin ve yüz algılama programı yazın</w:t>
            </w:r>
          </w:p>
        </w:tc>
        <w:tc>
          <w:tcPr>
            <w:tcW w:type="dxa" w:w="3213"/>
          </w:tcPr>
          <w:p>
            <w:r>
              <w:rPr>
                <w:sz w:val="18"/>
              </w:rPr>
              <w:t>5 dk</w:t>
            </w:r>
          </w:p>
        </w:tc>
      </w:tr>
      <w:tr>
        <w:tc>
          <w:tcPr>
            <w:tcW w:type="dxa" w:w="3213"/>
          </w:tcPr>
          <w:p>
            <w:r>
              <w:rPr>
                <w:sz w:val="18"/>
              </w:rPr>
              <w:t>4</w:t>
            </w:r>
          </w:p>
        </w:tc>
        <w:tc>
          <w:tcPr>
            <w:tcW w:type="dxa" w:w="3213"/>
          </w:tcPr>
          <w:p>
            <w:r>
              <w:rPr>
                <w:sz w:val="18"/>
              </w:rPr>
              <w:t>Programınızı test edin ve arkadaşlarınızla paylaşın</w:t>
            </w:r>
          </w:p>
        </w:tc>
        <w:tc>
          <w:tcPr>
            <w:tcW w:type="dxa" w:w="3213"/>
          </w:tcPr>
          <w:p>
            <w:r>
              <w:rPr>
                <w:sz w:val="18"/>
              </w:rPr>
              <w:t>5 dk</w:t>
            </w:r>
          </w:p>
        </w:tc>
      </w:tr>
    </w:tbl>
    <w:p/>
    <w:p>
      <w:r>
        <w:rPr>
          <w:b/>
          <w:color w:val="1B2A4A"/>
          <w:sz w:val="20"/>
        </w:rPr>
        <w:t xml:space="preserve">Tamamlanma Kriteri: </w:t>
      </w:r>
      <w:r>
        <w:rPr>
          <w:sz w:val="20"/>
        </w:rPr>
        <w:t>PictoBlox arayüzü öğrenilmiş, en az 1 YZ uzantısı kullanılmış ve çalışan bir program oluşturulmuş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Sprite'ı ok tuşlarıyla kontrol eden bir program yazın</w:t>
            </w:r>
          </w:p>
        </w:tc>
      </w:tr>
      <w:tr>
        <w:tc>
          <w:tcPr>
            <w:tcW w:type="dxa" w:w="3213"/>
          </w:tcPr>
          <w:p>
            <w:r>
              <w:rPr>
                <w:sz w:val="18"/>
              </w:rPr>
              <w:t>2</w:t>
            </w:r>
          </w:p>
        </w:tc>
        <w:tc>
          <w:tcPr>
            <w:tcW w:type="dxa" w:w="3213"/>
          </w:tcPr>
          <w:p>
            <w:r>
              <w:rPr>
                <w:sz w:val="18"/>
              </w:rPr>
              <w:t>Orta</w:t>
            </w:r>
          </w:p>
        </w:tc>
        <w:tc>
          <w:tcPr>
            <w:tcW w:type="dxa" w:w="3213"/>
          </w:tcPr>
          <w:p>
            <w:r>
              <w:rPr>
                <w:sz w:val="18"/>
              </w:rPr>
              <w:t>Yüz algılandığında farklı kostüme geçen ve mesaj gösteren program yapın</w:t>
            </w:r>
          </w:p>
        </w:tc>
      </w:tr>
      <w:tr>
        <w:tc>
          <w:tcPr>
            <w:tcW w:type="dxa" w:w="3213"/>
          </w:tcPr>
          <w:p>
            <w:r>
              <w:rPr>
                <w:sz w:val="18"/>
              </w:rPr>
              <w:t>3</w:t>
            </w:r>
          </w:p>
        </w:tc>
        <w:tc>
          <w:tcPr>
            <w:tcW w:type="dxa" w:w="3213"/>
          </w:tcPr>
          <w:p>
            <w:r>
              <w:rPr>
                <w:sz w:val="18"/>
              </w:rPr>
              <w:t>Zor</w:t>
            </w:r>
          </w:p>
        </w:tc>
        <w:tc>
          <w:tcPr>
            <w:tcW w:type="dxa" w:w="3213"/>
          </w:tcPr>
          <w:p>
            <w:r>
              <w:rPr>
                <w:sz w:val="18"/>
              </w:rPr>
              <w:t>İki sprite'ın etkileşim kurduğu ve YZ uzantısı kullanan bir program geliştirin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"Okul Tanıtım Projesi"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Okulunuz açık gün etkinliğinde ziyaretçileri karşılayan interaktif bir kiosk sistemi istiyor. PictoBlox ile yüz algılama ve ses tanıma kullanarak ziyaretçileri karşılayan, okul hakkında bilgi veren basit bir prototip tasarlayın.</w:t>
            </w:r>
          </w:p>
        </w:tc>
      </w:tr>
    </w:tbl>
    <w:p/>
    <w:p>
      <w:r>
        <w:rPr>
          <w:b/>
          <w:color w:val="1B2A4A"/>
          <w:sz w:val="20"/>
        </w:rPr>
        <w:t xml:space="preserve">Beklenen Çıktı: </w:t>
      </w:r>
      <w:r>
        <w:rPr>
          <w:sz w:val="20"/>
        </w:rPr>
        <w:t>PictoBlox prototip projesi ve kullanım kılavuzu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blok tabanlı programlama kavramını, PictoBlox arayüzünü, temel programlama bloklarını ve YZ uzantılarını öğrendik; ilk YZ programımızı oluşturduk.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Blok Tabanlı Programlama</w:t>
            </w:r>
          </w:p>
        </w:tc>
        <w:tc>
          <w:tcPr>
            <w:tcW w:type="dxa" w:w="4819"/>
            <w:shd w:fill="F5F5F5"/>
          </w:tcPr>
          <w:p>
            <w:r>
              <w:rPr>
                <w:b/>
                <w:color w:val="1B2A4A"/>
                <w:sz w:val="20"/>
              </w:rPr>
              <w:t xml:space="preserve">  PictoBlox</w:t>
            </w:r>
          </w:p>
        </w:tc>
      </w:tr>
      <w:tr>
        <w:tc>
          <w:tcPr>
            <w:tcW w:type="dxa" w:w="4819"/>
            <w:shd w:fill="F5F5F5"/>
          </w:tcPr>
          <w:p>
            <w:r>
              <w:rPr>
                <w:b/>
                <w:color w:val="1B2A4A"/>
                <w:sz w:val="20"/>
              </w:rPr>
              <w:t xml:space="preserve">  Sprite</w:t>
            </w:r>
          </w:p>
        </w:tc>
        <w:tc>
          <w:tcPr>
            <w:tcW w:type="dxa" w:w="4819"/>
            <w:shd w:fill="F5F5F5"/>
          </w:tcPr>
          <w:p>
            <w:r>
              <w:rPr>
                <w:b/>
                <w:color w:val="1B2A4A"/>
                <w:sz w:val="20"/>
              </w:rPr>
              <w:t xml:space="preserve">  YZ Uzantıları</w:t>
            </w:r>
          </w:p>
        </w:tc>
      </w:tr>
      <w:tr>
        <w:tc>
          <w:tcPr>
            <w:tcW w:type="dxa" w:w="4819"/>
            <w:shd w:fill="F5F5F5"/>
          </w:tcPr>
          <w:p>
            <w:r>
              <w:rPr>
                <w:b/>
                <w:color w:val="1B2A4A"/>
                <w:sz w:val="20"/>
              </w:rPr>
              <w:t xml:space="preserve">  Face Detection</w:t>
            </w:r>
          </w:p>
        </w:tc>
        <w:tc>
          <w:tcPr>
            <w:tcW w:type="dxa" w:w="4819"/>
            <w:shd w:fill="F5F5F5"/>
          </w:tcPr>
          <w:p>
            <w:r>
              <w:rPr>
                <w:b/>
                <w:color w:val="1B2A4A"/>
                <w:sz w:val="20"/>
              </w:rPr>
              <w:t xml:space="preserve">  Döngü ve Koşul</w:t>
            </w:r>
          </w:p>
        </w:tc>
      </w:tr>
    </w:tbl>
    <w:p/>
    <w:p>
      <w:pPr>
        <w:spacing w:before="200"/>
      </w:pPr>
      <w:r>
        <w:rPr>
          <w:b/>
          <w:color w:val="757575"/>
          <w:sz w:val="24"/>
        </w:rPr>
        <w:t xml:space="preserve">  Bir Sonraki Dersle Köprü</w:t>
      </w:r>
    </w:p>
    <w:p>
      <w:r>
        <w:rPr>
          <w:sz w:val="20"/>
        </w:rPr>
        <w:t>Bir sonraki derste görüntü işleme konusuna gireceğiz ve nesne tanıma uygulaması geliştireceğiz.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PictoBlox'ta şu programı oluşturun: Bayrak tıklandığında sprite sahne içinde rastgele hareket etsin. Bir tuşa basıldığında durup mesaj göstersin. Programınızı kaydedin.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Tüm bilgisayarlara PictoBlox'u önceden kurun ve test edin</w:t>
      </w:r>
    </w:p>
    <w:p>
      <w:pPr>
        <w:pStyle w:val="ListBullet"/>
      </w:pPr>
      <w:r>
        <w:rPr>
          <w:sz w:val="20"/>
        </w:rPr>
        <w:t>Webcam'lerin çalıştığını doğrulayın</w:t>
      </w:r>
    </w:p>
    <w:p>
      <w:pPr>
        <w:pStyle w:val="ListBullet"/>
      </w:pPr>
      <w:r>
        <w:rPr>
          <w:sz w:val="20"/>
        </w:rPr>
        <w:t>PictoBlox hızlı başlangıç kılavuzu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PictoBlox kurulum sorunları</w:t>
            </w:r>
          </w:p>
        </w:tc>
        <w:tc>
          <w:tcPr>
            <w:tcW w:type="dxa" w:w="4819"/>
          </w:tcPr>
          <w:p>
            <w:r>
              <w:rPr>
                <w:sz w:val="18"/>
              </w:rPr>
              <w:t>Önceden kurulum yapın; sorun yaşayanlara USB'den kurulum dosyası verin</w:t>
            </w:r>
          </w:p>
        </w:tc>
      </w:tr>
      <w:tr>
        <w:tc>
          <w:tcPr>
            <w:tcW w:type="dxa" w:w="4819"/>
          </w:tcPr>
          <w:p>
            <w:r>
              <w:rPr>
                <w:sz w:val="18"/>
              </w:rPr>
              <w:t>Webcam çalışmayabilir</w:t>
            </w:r>
          </w:p>
        </w:tc>
        <w:tc>
          <w:tcPr>
            <w:tcW w:type="dxa" w:w="4819"/>
          </w:tcPr>
          <w:p>
            <w:r>
              <w:rPr>
                <w:sz w:val="18"/>
              </w:rPr>
              <w:t>Tarayıcı izinlerini kontrol edin; alternatif olarak kayıtlı video kullanın</w:t>
            </w:r>
          </w:p>
        </w:tc>
      </w:tr>
    </w:tbl>
    <w:p/>
    <w:p>
      <w:r>
        <w:rPr>
          <w:b/>
          <w:color w:val="1B2A4A"/>
          <w:sz w:val="20"/>
        </w:rPr>
        <w:t xml:space="preserve">Zaman Yönetimi: </w:t>
      </w:r>
      <w:r>
        <w:rPr>
          <w:sz w:val="20"/>
        </w:rPr>
        <w:t>Keşif etkinliğine yeterli süre ayırın; ilk deneyim önemlidir.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PictoBlox yüklenemiyorsa Scratch online (scratch.mit.edu) ile temel programlama yapılabilir.</w:t>
            </w:r>
          </w:p>
        </w:tc>
      </w:tr>
    </w:tbl>
    <w:p/>
    <w:p>
      <w:r>
        <w:br w:type="page"/>
      </w:r>
    </w:p>
    <w:p>
      <w:pPr>
        <w:jc w:val="center"/>
      </w:pPr>
      <w:r>
        <w:rPr>
          <w:b/>
          <w:color w:val="1B2A4A"/>
          <w:sz w:val="36"/>
        </w:rPr>
        <w:t>━━━  20. SAAT  ━━━</w:t>
      </w:r>
    </w:p>
    <w:p>
      <w:pPr>
        <w:jc w:val="center"/>
      </w:pPr>
      <w:r>
        <w:rPr>
          <w:color w:val="2C6FAD"/>
          <w:sz w:val="32"/>
        </w:rPr>
        <w:t>Görüntü İşleme - Nesne Tanıma Uygulaması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PictoBlox'ta nesne tanıma (Object Detection) uzantısını kullanarak gerçek zamanlı nesne algılama uygulaması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M3-K4</w:t>
            </w:r>
          </w:p>
        </w:tc>
        <w:tc>
          <w:tcPr>
            <w:tcW w:type="dxa" w:w="3213"/>
          </w:tcPr>
          <w:p>
            <w:r>
              <w:rPr>
                <w:sz w:val="18"/>
              </w:rPr>
              <w:t>Nesne tanıma kavramını ve çalışma mantığını açıklar</w:t>
            </w:r>
          </w:p>
        </w:tc>
        <w:tc>
          <w:tcPr>
            <w:tcW w:type="dxa" w:w="3213"/>
          </w:tcPr>
          <w:p>
            <w:r>
              <w:rPr>
                <w:sz w:val="18"/>
              </w:rPr>
              <w:t>Kavrama</w:t>
            </w:r>
          </w:p>
        </w:tc>
      </w:tr>
      <w:tr>
        <w:tc>
          <w:tcPr>
            <w:tcW w:type="dxa" w:w="3213"/>
          </w:tcPr>
          <w:p>
            <w:r>
              <w:rPr>
                <w:sz w:val="18"/>
              </w:rPr>
              <w:t>M3-K5</w:t>
            </w:r>
          </w:p>
        </w:tc>
        <w:tc>
          <w:tcPr>
            <w:tcW w:type="dxa" w:w="3213"/>
          </w:tcPr>
          <w:p>
            <w:r>
              <w:rPr>
                <w:sz w:val="18"/>
              </w:rPr>
              <w:t>PictoBlox Object Detection uzantısıyla nesne algılama programı oluşturur</w:t>
            </w:r>
          </w:p>
        </w:tc>
        <w:tc>
          <w:tcPr>
            <w:tcW w:type="dxa" w:w="3213"/>
          </w:tcPr>
          <w:p>
            <w:r>
              <w:rPr>
                <w:sz w:val="18"/>
              </w:rPr>
              <w:t>Uygulama</w:t>
            </w:r>
          </w:p>
        </w:tc>
      </w:tr>
      <w:tr>
        <w:tc>
          <w:tcPr>
            <w:tcW w:type="dxa" w:w="3213"/>
          </w:tcPr>
          <w:p>
            <w:r>
              <w:rPr>
                <w:sz w:val="18"/>
              </w:rPr>
              <w:t>M3-K6</w:t>
            </w:r>
          </w:p>
        </w:tc>
        <w:tc>
          <w:tcPr>
            <w:tcW w:type="dxa" w:w="3213"/>
          </w:tcPr>
          <w:p>
            <w:r>
              <w:rPr>
                <w:sz w:val="18"/>
              </w:rPr>
              <w:t>Algılanan nesne bilgisini sprite etkileşiminde kullanır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PictoBlox temel kullanımı ve YZ uzantıları (Saat 19)</w:t>
      </w:r>
    </w:p>
    <w:p>
      <w:pPr>
        <w:spacing w:before="200"/>
      </w:pPr>
      <w:r>
        <w:rPr>
          <w:b/>
          <w:color w:val="757575"/>
          <w:sz w:val="24"/>
        </w:rPr>
        <w:t xml:space="preserve">  Öğrencinin Bilmesi Gerekenler</w:t>
      </w:r>
    </w:p>
    <w:p>
      <w:pPr>
        <w:pStyle w:val="ListBullet"/>
      </w:pPr>
      <w:r>
        <w:rPr>
          <w:sz w:val="20"/>
        </w:rPr>
        <w:t>PictoBlox arayüzü ve temel bloklar</w:t>
      </w:r>
    </w:p>
    <w:p>
      <w:pPr>
        <w:pStyle w:val="ListBullet"/>
      </w:pPr>
      <w:r>
        <w:rPr>
          <w:sz w:val="20"/>
        </w:rPr>
        <w:t>YZ uzantılarının eklenmesi</w:t>
      </w:r>
    </w:p>
    <w:p>
      <w:pPr>
        <w:pStyle w:val="ListBullet"/>
      </w:pPr>
      <w:r>
        <w:rPr>
          <w:sz w:val="20"/>
        </w:rPr>
        <w:t>Döngü, koşul ve değişken kavramları</w:t>
      </w:r>
    </w:p>
    <w:p>
      <w:pPr>
        <w:spacing w:before="200"/>
      </w:pPr>
      <w:r>
        <w:rPr>
          <w:b/>
          <w:color w:val="757575"/>
          <w:sz w:val="24"/>
        </w:rPr>
        <w:t xml:space="preserve">  Olası Kavram Yanılgıları</w:t>
      </w:r>
    </w:p>
    <w:p>
      <w:pPr>
        <w:pStyle w:val="ListBullet"/>
      </w:pPr>
      <w:r>
        <w:rPr>
          <w:sz w:val="20"/>
        </w:rPr>
        <w:t>Nesne tanıma sadece fotoğraftaki nesneleri bulur - Gerçek zamanlı video akışında da çalışır ve konum bilgisi verir</w:t>
      </w:r>
    </w:p>
    <w:p>
      <w:pPr>
        <w:pStyle w:val="ListBullet"/>
      </w:pPr>
      <w:r>
        <w:rPr>
          <w:sz w:val="20"/>
        </w:rPr>
        <w:t>Nesne tanıma her nesneyi tanıyabilir - Önceden eğitilmiş model belirli nesne kategorilerini (90+ sınıf) tanır</w:t>
      </w:r>
    </w:p>
    <w:p>
      <w:pPr>
        <w:spacing w:before="200"/>
      </w:pPr>
      <w:r>
        <w:rPr>
          <w:b/>
          <w:color w:val="757575"/>
          <w:sz w:val="24"/>
        </w:rPr>
        <w:t xml:space="preserve">  Hazırlık Materyalleri</w:t>
      </w:r>
    </w:p>
    <w:p>
      <w:pPr>
        <w:pStyle w:val="ListBullet"/>
      </w:pPr>
      <w:r>
        <w:rPr>
          <w:sz w:val="20"/>
        </w:rPr>
        <w:t>PictoBlox yüklü bilgisayar</w:t>
      </w:r>
    </w:p>
    <w:p>
      <w:pPr>
        <w:pStyle w:val="ListBullet"/>
      </w:pPr>
      <w:r>
        <w:rPr>
          <w:sz w:val="20"/>
        </w:rPr>
        <w:t>Webcam</w:t>
      </w:r>
    </w:p>
    <w:p>
      <w:pPr>
        <w:pStyle w:val="ListBullet"/>
      </w:pPr>
      <w:r>
        <w:rPr>
          <w:sz w:val="20"/>
        </w:rPr>
        <w:t>Çeşitli nesneler (kalem, kitap, bardak, telefon, şişe vb.)</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Telefonunuzun kamerasını bir nesneye doğrulttuğunuzda Google Lens o nesneyi tanıyabiliyor: Bir çiçeğin adını, bir ürünün fiyatını, bir binanın tarihçesini söyleyebiliyor. Bugün siz de kendi nesne tanıma uygulamanızı oluşturacaksınız!</w:t>
      </w:r>
    </w:p>
    <w:p>
      <w:r>
        <w:rPr>
          <w:b/>
          <w:color w:val="1B2A4A"/>
          <w:sz w:val="20"/>
        </w:rPr>
        <w:t xml:space="preserve">Günlük Hayat Bağlantısı: </w:t>
      </w:r>
      <w:r>
        <w:rPr>
          <w:sz w:val="20"/>
        </w:rPr>
        <w:t>Gözlerimiz nesneleri tanıyabilir çünkü beynimiz milyonlarca görsel deneyimle eğitilmiştir. YZ nesne tanıma da aynı mantıkla çalışır: Milyonlarca görüntüyle eğitilen model, kamera görüntüsündeki nesneleri gerçek zamanlı olarak tanır.</w:t>
      </w:r>
    </w:p>
    <w:p>
      <w:pPr>
        <w:spacing w:before="200"/>
      </w:pPr>
      <w:r>
        <w:rPr>
          <w:b/>
          <w:color w:val="2C6FAD"/>
          <w:sz w:val="24"/>
        </w:rPr>
        <w:t xml:space="preserve">  Ön Bilgi Yoklama Soruları</w:t>
      </w:r>
    </w:p>
    <w:p>
      <w:r>
        <w:rPr>
          <w:b/>
          <w:color w:val="2C6FAD"/>
          <w:sz w:val="20"/>
        </w:rPr>
        <w:t xml:space="preserve">  1. </w:t>
      </w:r>
      <w:r>
        <w:rPr>
          <w:sz w:val="20"/>
        </w:rPr>
        <w:t>Nesne tanıma ne demektir?</w:t>
      </w:r>
    </w:p>
    <w:p>
      <w:r>
        <w:rPr>
          <w:b/>
          <w:color w:val="2C6FAD"/>
          <w:sz w:val="20"/>
        </w:rPr>
        <w:t xml:space="preserve">  2. </w:t>
      </w:r>
      <w:r>
        <w:rPr>
          <w:sz w:val="20"/>
        </w:rPr>
        <w:t>Google Lens veya benzeri bir uygulama kullandınız mı?</w:t>
      </w:r>
    </w:p>
    <w:p>
      <w:pPr>
        <w:spacing w:before="200"/>
      </w:pPr>
      <w:r>
        <w:rPr>
          <w:b/>
          <w:color w:val="2C6FAD"/>
          <w:sz w:val="24"/>
        </w:rPr>
        <w:t xml:space="preserve">  Motivasyon Etkinliği: "Nesne Avı"</w:t>
      </w:r>
    </w:p>
    <w:p>
      <w:r>
        <w:rPr>
          <w:b/>
          <w:color w:val="1B2A4A"/>
          <w:sz w:val="20"/>
        </w:rPr>
        <w:t xml:space="preserve">Açıklama: </w:t>
      </w:r>
      <w:r>
        <w:rPr>
          <w:sz w:val="20"/>
        </w:rPr>
        <w:t>Kursiyerler masalarındaki nesneleri webcam'e göstererek YZ'nin tanıyıp tanımadığını test eder.</w:t>
      </w:r>
    </w:p>
    <w:p>
      <w:r>
        <w:rPr>
          <w:b/>
          <w:color w:val="1B2A4A"/>
          <w:sz w:val="20"/>
        </w:rPr>
        <w:t xml:space="preserve">Yönerge: </w:t>
      </w:r>
      <w:r>
        <w:rPr>
          <w:sz w:val="20"/>
        </w:rPr>
        <w:t>Eğitmen PictoBlox'ta Object Detection uzantısını aktif eder ve webcam'i açar. Kursiyerler masalarındaki nesneleri (kalem, telefon, kitap, şişe vb.) kameraya göstererek hangilerinin tanındığını listeler. Tanınmayan nesneler için neden tanınamadığı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market zinciri kasiyersiz ödeme sistemi kurmak istiyor. Ürünler barkod okutmak yerine kamera ile tanınacak. Nesne tanıma bu sistem için yeterli midir? Hangi zorluklar yaşanabilir?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"Nesne Tanıma Programı"</w:t>
      </w:r>
    </w:p>
    <w:p>
      <w:r>
        <w:rPr>
          <w:b/>
          <w:color w:val="1B2A4A"/>
          <w:sz w:val="20"/>
        </w:rPr>
        <w:t xml:space="preserve">Türü: </w:t>
      </w:r>
      <w:r>
        <w:rPr>
          <w:sz w:val="20"/>
        </w:rPr>
        <w:t>Bireysel uygulama</w:t>
      </w:r>
    </w:p>
    <w:p>
      <w:r>
        <w:rPr>
          <w:b/>
          <w:color w:val="1B2A4A"/>
          <w:sz w:val="20"/>
        </w:rPr>
        <w:t xml:space="preserve">Amacı: </w:t>
      </w:r>
      <w:r>
        <w:rPr>
          <w:sz w:val="20"/>
        </w:rPr>
        <w:t>PictoBlox'ta Object Detection uzantısıyla nesne tanıma programı geliştirme</w:t>
      </w:r>
    </w:p>
    <w:p>
      <w:r>
        <w:rPr>
          <w:b/>
          <w:color w:val="1B2A4A"/>
          <w:sz w:val="20"/>
        </w:rPr>
        <w:t xml:space="preserve">Malzemeler: </w:t>
      </w:r>
      <w:r>
        <w:rPr>
          <w:sz w:val="20"/>
        </w:rPr>
        <w:t>PictoBlox yüklü bilgisayar, webcam, tanınacak nesneler</w:t>
      </w:r>
    </w:p>
    <w:p>
      <w:pPr>
        <w:spacing w:before="200"/>
      </w:pPr>
      <w:r>
        <w:rPr>
          <w:b/>
          <w:color w:val="007A7A"/>
          <w:sz w:val="24"/>
        </w:rPr>
        <w:t xml:space="preserve">  Yönerge Adımları</w:t>
      </w:r>
    </w:p>
    <w:p>
      <w:r>
        <w:rPr>
          <w:b/>
          <w:color w:val="007A7A"/>
          <w:sz w:val="20"/>
        </w:rPr>
        <w:t xml:space="preserve">  1. </w:t>
      </w:r>
      <w:r>
        <w:rPr>
          <w:sz w:val="20"/>
        </w:rPr>
        <w:t>Object Detection uzantısını ekleyin</w:t>
      </w:r>
    </w:p>
    <w:p>
      <w:r>
        <w:rPr>
          <w:b/>
          <w:color w:val="007A7A"/>
          <w:sz w:val="20"/>
        </w:rPr>
        <w:t xml:space="preserve">  2. </w:t>
      </w:r>
      <w:r>
        <w:rPr>
          <w:sz w:val="20"/>
        </w:rPr>
        <w:t>'Turn on object detection' bloğunu programınıza ekleyin</w:t>
      </w:r>
    </w:p>
    <w:p>
      <w:r>
        <w:rPr>
          <w:b/>
          <w:color w:val="007A7A"/>
          <w:sz w:val="20"/>
        </w:rPr>
        <w:t xml:space="preserve">  3. </w:t>
      </w:r>
      <w:r>
        <w:rPr>
          <w:sz w:val="20"/>
        </w:rPr>
        <w:t>'When object detected' olayıyla algılanan nesneyi sprite'a söyletin</w:t>
      </w:r>
    </w:p>
    <w:p>
      <w:r>
        <w:rPr>
          <w:b/>
          <w:color w:val="007A7A"/>
          <w:sz w:val="20"/>
        </w:rPr>
        <w:t xml:space="preserve">  4. </w:t>
      </w:r>
      <w:r>
        <w:rPr>
          <w:sz w:val="20"/>
        </w:rPr>
        <w:t>Birden fazla nesne için farklı tepkiler programlayın (eğer nesne = kitap ise 'Okumayı seviyorum!' de)</w:t>
      </w:r>
    </w:p>
    <w:p>
      <w:r>
        <w:rPr>
          <w:b/>
          <w:color w:val="1B2A4A"/>
          <w:sz w:val="20"/>
        </w:rPr>
        <w:t xml:space="preserve">Öğrenci Rolü: </w:t>
      </w:r>
      <w:r>
        <w:rPr>
          <w:sz w:val="20"/>
        </w:rPr>
        <w:t>Object Detection uzantısını kullanarak nesne algılama programı yazar ve test eder</w:t>
      </w:r>
    </w:p>
    <w:p>
      <w:r>
        <w:rPr>
          <w:b/>
          <w:color w:val="1B2A4A"/>
          <w:sz w:val="20"/>
        </w:rPr>
        <w:t xml:space="preserve">Öğretmen Rolü: </w:t>
      </w:r>
      <w:r>
        <w:rPr>
          <w:sz w:val="20"/>
        </w:rPr>
        <w:t>Object Detection bloklarını açıklar ve çeşitli nesnelerle canlı demo yapar</w:t>
      </w:r>
    </w:p>
    <w:p>
      <w:r>
        <w:rPr>
          <w:b/>
          <w:color w:val="1B2A4A"/>
          <w:sz w:val="20"/>
        </w:rPr>
        <w:t xml:space="preserve">Beklenen Ürün: </w:t>
      </w:r>
      <w:r>
        <w:rPr>
          <w:sz w:val="20"/>
        </w:rPr>
        <w:t>Farklı nesnelere farklı tepkiler veren çalışan bir nesne tanıma programı</w:t>
      </w:r>
    </w:p>
    <w:p>
      <w:pPr>
        <w:spacing w:before="200"/>
      </w:pPr>
      <w:r>
        <w:rPr>
          <w:b/>
          <w:color w:val="007A7A"/>
          <w:sz w:val="24"/>
        </w:rPr>
        <w:t xml:space="preserve">  Araştırma Soruları</w:t>
      </w:r>
    </w:p>
    <w:p>
      <w:r>
        <w:rPr>
          <w:b/>
          <w:color w:val="007A7A"/>
          <w:sz w:val="20"/>
        </w:rPr>
        <w:t xml:space="preserve">  1. </w:t>
      </w:r>
      <w:r>
        <w:rPr>
          <w:sz w:val="20"/>
        </w:rPr>
        <w:t>Object Detection modeli kaç farklı nesne türünü tanıyabilir?</w:t>
      </w:r>
    </w:p>
    <w:p>
      <w:r>
        <w:rPr>
          <w:b/>
          <w:color w:val="007A7A"/>
          <w:sz w:val="20"/>
        </w:rPr>
        <w:t xml:space="preserve">  2. </w:t>
      </w:r>
      <w:r>
        <w:rPr>
          <w:sz w:val="20"/>
        </w:rPr>
        <w:t>Nesne tanıma modelinin güven skoru (confidence) ne anlama gelir?</w:t>
      </w:r>
    </w:p>
    <w:p>
      <w:r>
        <w:rPr>
          <w:b/>
          <w:color w:val="1B2A4A"/>
          <w:sz w:val="20"/>
        </w:rPr>
        <w:t xml:space="preserve">Grupla Çalışma Kuralları: </w:t>
      </w:r>
      <w:r>
        <w:rPr>
          <w:sz w:val="20"/>
        </w:rPr>
        <w:t>Programı farklı nesnelerle test edin ve tanıma başarısını not edin.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Nesne Tanıma (Object Detection)</w:t>
            </w:r>
          </w:p>
        </w:tc>
        <w:tc>
          <w:tcPr>
            <w:tcW w:type="dxa" w:w="2409"/>
          </w:tcPr>
          <w:p>
            <w:r>
              <w:rPr>
                <w:sz w:val="18"/>
              </w:rPr>
              <w:t>Bir görüntü veya video karesindeki nesneleri tespit eden, sınıflandıran ve konumunu belirleyen YZ teknolojisi</w:t>
            </w:r>
          </w:p>
        </w:tc>
        <w:tc>
          <w:tcPr>
            <w:tcW w:type="dxa" w:w="2409"/>
          </w:tcPr>
          <w:p>
            <w:r>
              <w:rPr>
                <w:sz w:val="18"/>
              </w:rPr>
              <w:t>Google Lens, Tesla Autopilot, güvenlik kamerası analizi, Amazon Go</w:t>
            </w:r>
          </w:p>
        </w:tc>
        <w:tc>
          <w:tcPr>
            <w:tcW w:type="dxa" w:w="2409"/>
          </w:tcPr>
          <w:p>
            <w:r>
              <w:rPr>
                <w:sz w:val="18"/>
              </w:rPr>
              <w:t>Bounding box (sınırlayıcı kutu) ile nesnenin konumu, sınıf etiketi ve güven skoru döndürür</w:t>
            </w:r>
          </w:p>
        </w:tc>
      </w:tr>
      <w:tr>
        <w:tc>
          <w:tcPr>
            <w:tcW w:type="dxa" w:w="2409"/>
          </w:tcPr>
          <w:p>
            <w:r>
              <w:rPr>
                <w:sz w:val="18"/>
              </w:rPr>
              <w:t>COCO Veri Seti</w:t>
            </w:r>
          </w:p>
        </w:tc>
        <w:tc>
          <w:tcPr>
            <w:tcW w:type="dxa" w:w="2409"/>
          </w:tcPr>
          <w:p>
            <w:r>
              <w:rPr>
                <w:sz w:val="18"/>
              </w:rPr>
              <w:t>Microsoft'un geliştirdiği, 80+ nesne kategorisi ve 330.000+ görüntü içeren büyük ölçekli nesne tanıma veri seti</w:t>
            </w:r>
          </w:p>
        </w:tc>
        <w:tc>
          <w:tcPr>
            <w:tcW w:type="dxa" w:w="2409"/>
          </w:tcPr>
          <w:p>
            <w:r>
              <w:rPr>
                <w:sz w:val="18"/>
              </w:rPr>
              <w:t>Kişi, araba, bisiklet, kedi, köpek, şişe, sandalye, telefon, laptop vb.</w:t>
            </w:r>
          </w:p>
        </w:tc>
        <w:tc>
          <w:tcPr>
            <w:tcW w:type="dxa" w:w="2409"/>
          </w:tcPr>
          <w:p>
            <w:r>
              <w:rPr>
                <w:sz w:val="18"/>
              </w:rPr>
              <w:t>PictoBlox'un Object Detection modeli COCO veri setiyle eğitilmiştir</w:t>
            </w:r>
          </w:p>
        </w:tc>
      </w:tr>
      <w:tr>
        <w:tc>
          <w:tcPr>
            <w:tcW w:type="dxa" w:w="2409"/>
          </w:tcPr>
          <w:p>
            <w:r>
              <w:rPr>
                <w:sz w:val="18"/>
              </w:rPr>
              <w:t>Güven Skoru (Confidence)</w:t>
            </w:r>
          </w:p>
        </w:tc>
        <w:tc>
          <w:tcPr>
            <w:tcW w:type="dxa" w:w="2409"/>
          </w:tcPr>
          <w:p>
            <w:r>
              <w:rPr>
                <w:sz w:val="18"/>
              </w:rPr>
              <w:t>YZ modelinin bir nesneyi tanırken ne kadar emin olduğunu gösteren 0-1 arası değer</w:t>
            </w:r>
          </w:p>
        </w:tc>
        <w:tc>
          <w:tcPr>
            <w:tcW w:type="dxa" w:w="2409"/>
          </w:tcPr>
          <w:p>
            <w:r>
              <w:rPr>
                <w:sz w:val="18"/>
              </w:rPr>
              <w:t>Telefon %95, kalem %72, belirsiz nesne %30</w:t>
            </w:r>
          </w:p>
        </w:tc>
        <w:tc>
          <w:tcPr>
            <w:tcW w:type="dxa" w:w="2409"/>
          </w:tcPr>
          <w:p>
            <w:r>
              <w:rPr>
                <w:sz w:val="18"/>
              </w:rPr>
              <w:t>Genellikle %50 üzeri güven skoru 'tanındı' olarak kabul edilir; eşik değeri ayarlanabilir</w:t>
            </w:r>
          </w:p>
        </w:tc>
      </w:tr>
      <w:tr>
        <w:tc>
          <w:tcPr>
            <w:tcW w:type="dxa" w:w="2409"/>
          </w:tcPr>
          <w:p>
            <w:r>
              <w:rPr>
                <w:sz w:val="18"/>
              </w:rPr>
              <w:t>Sınırlayıcı Kutu (Bounding Box)</w:t>
            </w:r>
          </w:p>
        </w:tc>
        <w:tc>
          <w:tcPr>
            <w:tcW w:type="dxa" w:w="2409"/>
          </w:tcPr>
          <w:p>
            <w:r>
              <w:rPr>
                <w:sz w:val="18"/>
              </w:rPr>
              <w:t>Algılanan nesnenin görüntü üzerindeki konumunu belirleyen dikdörtgen çerçeve</w:t>
            </w:r>
          </w:p>
        </w:tc>
        <w:tc>
          <w:tcPr>
            <w:tcW w:type="dxa" w:w="2409"/>
          </w:tcPr>
          <w:p>
            <w:r>
              <w:rPr>
                <w:sz w:val="18"/>
              </w:rPr>
              <w:t>Nesnenin x, y koordinatları, genişlik ve yükseklik bilgisi</w:t>
            </w:r>
          </w:p>
        </w:tc>
        <w:tc>
          <w:tcPr>
            <w:tcW w:type="dxa" w:w="2409"/>
          </w:tcPr>
          <w:p>
            <w:r>
              <w:rPr>
                <w:sz w:val="18"/>
              </w:rPr>
              <w:t>Birden fazla nesne aynı anda algılanabilir ve her biri kendi sınırlayıcı kutusuyla gösterilir</w:t>
            </w:r>
          </w:p>
        </w:tc>
      </w:tr>
    </w:tbl>
    <w:p/>
    <w:p>
      <w:pPr>
        <w:spacing w:before="200"/>
      </w:pPr>
      <w:r>
        <w:rPr>
          <w:b/>
          <w:color w:val="E65C00"/>
          <w:sz w:val="24"/>
        </w:rPr>
        <w:t xml:space="preserve">  Konu Anlatımı</w:t>
      </w:r>
    </w:p>
    <w:p>
      <w:r>
        <w:rPr>
          <w:sz w:val="20"/>
        </w:rPr>
        <w:t>Nesne Tanıma Nasıl Çalışır? Nesne tanıma 3 adımda çalışır: 1) Algılama (Detection): Görüntüde nesne olabilecek bölgeler tespit edilir. 2) Sınıflandırma (Classification): Her bölgedeki nesnenin ne olduğu belirlenir (kedi, köpek, araba...). 3) Lokalizasyon: Nesnenin görüntüdeki konumu sınırlayıcı kutu ile işaretlenir. Modern nesne tanıma modelleri (YOLO, SSD, EfficientDet) bu 3 adımı milisaniyeler içinde gerçek zamanlı olarak yapar.</w:t>
      </w:r>
    </w:p>
    <w:p>
      <w:r>
        <w:rPr>
          <w:sz w:val="20"/>
        </w:rPr>
        <w:t>PictoBlox'ta Object Detection: Kullanılan bloklar: 'turn on object detection': Webcam'i açar ve nesne algılamayı başlatır. 'when [object] detected': Belirli bir nesne algılandığında tetiklenen olay. 'is [object] detected?': Belirli bir nesnenin algılanıp algılanmadığını kontrol eder (doğru/yanlış). 'count of detected objects': Algılanan toplam nesne sayısını döndürür. 'x position of [object]': Algılanan nesnenin x koordinatını döndürür. 'y position of [object]': Algılanan nesnenin y koordinatını döndürür.</w:t>
      </w:r>
    </w:p>
    <w:p>
      <w:r>
        <w:rPr>
          <w:sz w:val="20"/>
        </w:rPr>
        <w:t>Nesne Tanıma Uygulamaları: Eğitim: Nesneleri tanıyarak bilgi veren interaktif öğrenme aracı. Güvenlik: Güvenlik kameralarında şüpheli nesne veya kişi tespiti. Perakende: Amazon Go gibi kasiyersiz mağazalarda ürün tanıma. Trafik: Araç, yaya, trafik işareti tanıma (otonom araçlar). Sağlık: Tıbbi görüntülerde anomali tespiti. Tarım: Drone görüntülerinde zararlı böcek veya hastalık tespiti.</w:t>
      </w:r>
    </w:p>
    <w:p>
      <w:r>
        <w:rPr>
          <w:sz w:val="20"/>
        </w:rPr>
        <w:t>Nesne Tanıma Sınırlamaları: Model sadece eğitildiği kategorilerdeki nesneleri tanır (COCO: 80+ kategori). Aydınlatma koşulları tanıma başarısını etkiler (karanlık, parlak ışık). Nesnenin açısı ve boyutu önemlidir (çok küçük veya yana yatmış nesneler). Benzer görünümlü nesneler karıştırılabilir (bardak vs fincan). Arka plan karmaşıklığı tanıma performansını düşürebilir.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Basit nesne tanıma programı</w:t>
            </w:r>
          </w:p>
        </w:tc>
        <w:tc>
          <w:tcPr>
            <w:tcW w:type="dxa" w:w="3213"/>
          </w:tcPr>
          <w:p>
            <w:r>
              <w:rPr>
                <w:sz w:val="18"/>
              </w:rPr>
              <w:t>PictoBlox kodu: Bayrak tıklandığında → Nesne algılamayı aç → Sürekli tekrar [Eğer 'person' algılandıysa → 'Merhaba insan!' de 2 saniye, Eğer 'bottle' algılandıysa → 'Su içmeyi unutma!' de 2 saniye, Eğer 'cell phone' algılandıysa → 'Telefonunu bırak, derse odaklan!' de 2 saniye]. Sonuç: Webcam'e gösterilen nesneye göre sprite farklı mesajlar verir.</w:t>
            </w:r>
          </w:p>
        </w:tc>
        <w:tc>
          <w:tcPr>
            <w:tcW w:type="dxa" w:w="3213"/>
          </w:tcPr>
          <w:p>
            <w:r>
              <w:rPr>
                <w:sz w:val="18"/>
              </w:rPr>
              <w:t>Koşullu yapılarla nesne tanıma etkileşimli hale gelir</w:t>
            </w:r>
          </w:p>
        </w:tc>
      </w:tr>
      <w:tr>
        <w:tc>
          <w:tcPr>
            <w:tcW w:type="dxa" w:w="3213"/>
          </w:tcPr>
          <w:p>
            <w:r>
              <w:rPr>
                <w:sz w:val="18"/>
              </w:rPr>
              <w:t>Nesne sayacı</w:t>
            </w:r>
          </w:p>
        </w:tc>
        <w:tc>
          <w:tcPr>
            <w:tcW w:type="dxa" w:w="3213"/>
          </w:tcPr>
          <w:p>
            <w:r>
              <w:rPr>
                <w:sz w:val="18"/>
              </w:rPr>
              <w:t>Program: Algılanan nesne sayısını ekranda göster. Bayrak tıklandığında → Nesne algılamayı aç → Sürekli tekrar [nesne_sayisi = 'count of detected objects' → 'Görüyorum: ' + nesne_sayisi + ' nesne' de]. Kullanım: Masadaki nesneleri sayma, bir alandaki kişi sayısını tespit etme.</w:t>
            </w:r>
          </w:p>
        </w:tc>
        <w:tc>
          <w:tcPr>
            <w:tcW w:type="dxa" w:w="3213"/>
          </w:tcPr>
          <w:p>
            <w:r>
              <w:rPr>
                <w:sz w:val="18"/>
              </w:rPr>
              <w:t>Değişkenlerle nesne tanıma verisi işlenebilir</w:t>
            </w:r>
          </w:p>
        </w:tc>
      </w:tr>
      <w:tr>
        <w:tc>
          <w:tcPr>
            <w:tcW w:type="dxa" w:w="3213"/>
          </w:tcPr>
          <w:p>
            <w:r>
              <w:rPr>
                <w:sz w:val="18"/>
              </w:rPr>
              <w:t>Nesne takipçi sprite</w:t>
            </w:r>
          </w:p>
        </w:tc>
        <w:tc>
          <w:tcPr>
            <w:tcW w:type="dxa" w:w="3213"/>
          </w:tcPr>
          <w:p>
            <w:r>
              <w:rPr>
                <w:sz w:val="18"/>
              </w:rPr>
              <w:t>Program: Sprite algılanan nesneyi takip eder. Bayrak tıklandığında → Nesne algılamayı aç → Sürekli tekrar [Eğer 'person' algılandıysa → x = 'x position of person', y = 'y position of person' → x, y konumuna git]. Sonuç: Kedi sprite'ı kamerada algılanan kişiyi takip eder.</w:t>
            </w:r>
          </w:p>
        </w:tc>
        <w:tc>
          <w:tcPr>
            <w:tcW w:type="dxa" w:w="3213"/>
          </w:tcPr>
          <w:p>
            <w:r>
              <w:rPr>
                <w:sz w:val="18"/>
              </w:rPr>
              <w:t>Nesne koordinatları ile sprite hareketi senkronize edilebilir</w:t>
            </w:r>
          </w:p>
        </w:tc>
      </w:tr>
    </w:tbl>
    <w:p/>
    <w:p>
      <w:pPr>
        <w:spacing w:before="200"/>
      </w:pPr>
      <w:r>
        <w:rPr>
          <w:b/>
          <w:color w:val="E65C00"/>
          <w:sz w:val="24"/>
        </w:rPr>
        <w:t xml:space="preserve">  Analoji ve Benzetmeler</w:t>
      </w:r>
    </w:p>
    <w:p>
      <w:r>
        <w:rPr>
          <w:b/>
          <w:color w:val="E65C00"/>
          <w:sz w:val="20"/>
        </w:rPr>
        <w:t xml:space="preserve">  1. </w:t>
      </w:r>
      <w:r>
        <w:rPr>
          <w:sz w:val="20"/>
        </w:rPr>
        <w:t>Nesne tanıma bir polis köpeğinin eğitimi gibidir: Köpeğe belirli kokuları (nesneleri) tanıması öğretilir ve o kokuyu algıladığında tepki verir. YZ modeli de belirli nesne görüntülerini tanıması için eğitilmiştir ve algıladığında bilgi verir. Ama köpek sadece eğitildiği kokuları tanır - model de sadece eğitildiği nesneleri tanır.</w:t>
      </w:r>
    </w:p>
    <w:p>
      <w:pPr>
        <w:spacing w:before="200"/>
      </w:pPr>
      <w:r>
        <w:rPr>
          <w:b/>
          <w:color w:val="E65C00"/>
          <w:sz w:val="24"/>
        </w:rPr>
        <w:t xml:space="preserve">  Öğrenci Soru-Cevap</w:t>
      </w:r>
    </w:p>
    <w:p>
      <w:pPr>
        <w:pStyle w:val="ListBullet"/>
      </w:pPr>
      <w:r>
        <w:rPr>
          <w:sz w:val="20"/>
        </w:rPr>
        <w:t>Nesne tanıma ve nesne sınıflandırma arasındaki fark nedir?</w:t>
      </w:r>
    </w:p>
    <w:p>
      <w:pPr>
        <w:pStyle w:val="ListBullet"/>
      </w:pPr>
      <w:r>
        <w:rPr>
          <w:sz w:val="20"/>
        </w:rPr>
        <w:t>Güven skoru ne anlama gelir?</w:t>
      </w:r>
    </w:p>
    <w:p>
      <w:pPr>
        <w:pStyle w:val="ListBullet"/>
      </w:pPr>
      <w:r>
        <w:rPr>
          <w:sz w:val="20"/>
        </w:rPr>
        <w:t>Nesne tanıma hangi sektörlerde kullanılır?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"Akıllı Nesne Asistanı"</w:t>
      </w:r>
    </w:p>
    <w:p>
      <w:r>
        <w:rPr>
          <w:b/>
          <w:color w:val="1B2A4A"/>
          <w:sz w:val="20"/>
        </w:rPr>
        <w:t xml:space="preserve">Türü: </w:t>
      </w:r>
      <w:r>
        <w:rPr>
          <w:sz w:val="20"/>
        </w:rPr>
        <w:t>Bireysel/ikili proje</w:t>
      </w:r>
    </w:p>
    <w:p>
      <w:r>
        <w:rPr>
          <w:b/>
          <w:color w:val="1B2A4A"/>
          <w:sz w:val="20"/>
        </w:rPr>
        <w:t xml:space="preserve">Amacı: </w:t>
      </w:r>
      <w:r>
        <w:rPr>
          <w:sz w:val="20"/>
        </w:rPr>
        <w:t>Farklı nesnelere farklı bilgiler veren akıllı asistan geliştirme</w:t>
      </w:r>
    </w:p>
    <w:p>
      <w:pPr>
        <w:spacing w:before="200"/>
      </w:pPr>
      <w:r>
        <w:rPr>
          <w:b/>
          <w:color w:val="6A1B9A"/>
          <w:sz w:val="24"/>
        </w:rPr>
        <w:t xml:space="preserve">  Yönerge Adımları</w:t>
      </w:r>
    </w:p>
    <w:p>
      <w:r>
        <w:rPr>
          <w:b/>
          <w:color w:val="6A1B9A"/>
          <w:sz w:val="20"/>
        </w:rPr>
        <w:t xml:space="preserve">  1. </w:t>
      </w:r>
      <w:r>
        <w:rPr>
          <w:sz w:val="20"/>
        </w:rPr>
        <w:t>En az 5 farklı nesne için tanıma ve tepki programlayın</w:t>
      </w:r>
    </w:p>
    <w:p>
      <w:r>
        <w:rPr>
          <w:b/>
          <w:color w:val="6A1B9A"/>
          <w:sz w:val="20"/>
        </w:rPr>
        <w:t xml:space="preserve">  2. </w:t>
      </w:r>
      <w:r>
        <w:rPr>
          <w:sz w:val="20"/>
        </w:rPr>
        <w:t>Her nesne için bilgilendirici mesaj hazırlayın (örn: kitap → 'Günde 30 dakika okumak belleğinizi güçlendirir!')</w:t>
      </w:r>
    </w:p>
    <w:p>
      <w:r>
        <w:rPr>
          <w:b/>
          <w:color w:val="6A1B9A"/>
          <w:sz w:val="20"/>
        </w:rPr>
        <w:t xml:space="preserve">  3. </w:t>
      </w:r>
      <w:r>
        <w:rPr>
          <w:sz w:val="20"/>
        </w:rPr>
        <w:t>Nesne tanınmadığında alternatif mesaj gösterin ('Bu nesneyi henüz tanımıyorum')</w:t>
      </w:r>
    </w:p>
    <w:p>
      <w:r>
        <w:rPr>
          <w:b/>
          <w:color w:val="6A1B9A"/>
          <w:sz w:val="20"/>
        </w:rPr>
        <w:t xml:space="preserve">  4. </w:t>
      </w:r>
      <w:r>
        <w:rPr>
          <w:sz w:val="20"/>
        </w:rPr>
        <w:t>Programınızı arkadaşlarınızla test edin ve geri bildirim alın</w:t>
      </w:r>
    </w:p>
    <w:p>
      <w:r>
        <w:rPr>
          <w:b/>
          <w:color w:val="1B2A4A"/>
          <w:sz w:val="20"/>
        </w:rPr>
        <w:t xml:space="preserve">Beklenen Ürün: </w:t>
      </w:r>
      <w:r>
        <w:rPr>
          <w:sz w:val="20"/>
        </w:rPr>
        <w:t>5+ nesneyi tanıyıp bilgilendirici mesaj veren akıllı asistan programı</w:t>
      </w:r>
    </w:p>
    <w:p>
      <w:pPr>
        <w:spacing w:before="200"/>
      </w:pPr>
      <w:r>
        <w:rPr>
          <w:b/>
          <w:color w:val="6A1B9A"/>
          <w:sz w:val="24"/>
        </w:rPr>
        <w:t xml:space="preserve">  Transfer Soruları</w:t>
      </w:r>
    </w:p>
    <w:p>
      <w:r>
        <w:rPr>
          <w:b/>
          <w:color w:val="6A1B9A"/>
          <w:sz w:val="20"/>
        </w:rPr>
        <w:t xml:space="preserve">  1. </w:t>
      </w:r>
      <w:r>
        <w:rPr>
          <w:sz w:val="20"/>
        </w:rPr>
        <w:t>Nesne tanıma becerisi daha karmaşık YZ projeleri için temeldir.</w:t>
      </w:r>
    </w:p>
    <w:p>
      <w:r>
        <w:rPr>
          <w:b/>
          <w:color w:val="6A1B9A"/>
          <w:sz w:val="20"/>
        </w:rPr>
        <w:t xml:space="preserve">  2. </w:t>
      </w:r>
      <w:r>
        <w:rPr>
          <w:sz w:val="20"/>
        </w:rPr>
        <w:t>Bu blokları ilerideki derslerde yüz tanıma ve el hareketi tanıma ile birleştireceksiniz.</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kütüphane için kitap tanıma sistemi tasarlayın: Kitabı kameraya gösterdiğinizde türünü (roman, ders kitabı, çizgi roman) tahmin eden bir YZ uygulaması nasıl yapılır?</w:t>
            </w:r>
          </w:p>
        </w:tc>
      </w:tr>
    </w:tbl>
    <w:p/>
    <w:p>
      <w:r>
        <w:rPr>
          <w:b/>
          <w:color w:val="1B2A4A"/>
          <w:sz w:val="20"/>
        </w:rPr>
        <w:t xml:space="preserve">Yaratıcı Görev: </w:t>
      </w:r>
      <w:r>
        <w:rPr>
          <w:sz w:val="20"/>
        </w:rPr>
        <w:t>Nesne tanıma kullanarak bir 'tahmin oyunu' tasarlayın: Kullanıcı bir nesne gösterir, sprite nesneyi tanımaya çalışır ve doğru tahmin sayısını sayar.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Object Detection uzantısını ekleyip kullanabiliyor musunuz?</w:t>
      </w:r>
    </w:p>
    <w:p>
      <w:r>
        <w:rPr>
          <w:sz w:val="20"/>
        </w:rPr>
        <w:t xml:space="preserve">  ☐  Algılanan nesneye göre koşullu tepki programlayabiliyor musunuz?</w:t>
      </w:r>
    </w:p>
    <w:p>
      <w:r>
        <w:rPr>
          <w:sz w:val="20"/>
        </w:rPr>
        <w:t xml:space="preserve">  ☐  Nesne koordinatlarını sprite hareketinde kullanabiliyor musunuz?</w:t>
      </w:r>
    </w:p>
    <w:p>
      <w:pPr>
        <w:spacing w:before="200"/>
      </w:pPr>
      <w:r>
        <w:rPr>
          <w:b/>
          <w:color w:val="2E7D32"/>
          <w:sz w:val="24"/>
        </w:rPr>
        <w:t xml:space="preserve">  Öz Değerlendirme Soruları</w:t>
      </w:r>
    </w:p>
    <w:p>
      <w:r>
        <w:rPr>
          <w:b/>
          <w:color w:val="2E7D32"/>
          <w:sz w:val="20"/>
        </w:rPr>
        <w:t xml:space="preserve">  1. </w:t>
      </w:r>
      <w:r>
        <w:rPr>
          <w:sz w:val="20"/>
        </w:rPr>
        <w:t>Nesne tanıma nasıl çalışır?</w:t>
      </w:r>
    </w:p>
    <w:p>
      <w:r>
        <w:rPr>
          <w:b/>
          <w:color w:val="2E7D32"/>
          <w:sz w:val="20"/>
        </w:rPr>
        <w:t xml:space="preserve">  2. </w:t>
      </w:r>
      <w:r>
        <w:rPr>
          <w:sz w:val="20"/>
        </w:rPr>
        <w:t>COCO veri seti nedir?</w:t>
      </w:r>
    </w:p>
    <w:p>
      <w:r>
        <w:rPr>
          <w:b/>
          <w:color w:val="2E7D32"/>
          <w:sz w:val="20"/>
        </w:rPr>
        <w:t xml:space="preserve">  3. </w:t>
      </w:r>
      <w:r>
        <w:rPr>
          <w:sz w:val="20"/>
        </w:rPr>
        <w:t>Güven skoru ne işe yarar?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PictoBlox'un Object Detection modeli hangi veri setiyle eğitilmiştir?</w:t>
            </w:r>
          </w:p>
        </w:tc>
        <w:tc>
          <w:tcPr>
            <w:tcW w:type="dxa" w:w="3213"/>
          </w:tcPr>
          <w:p>
            <w:r>
              <w:rPr>
                <w:sz w:val="18"/>
              </w:rPr>
              <w:t>B) COCO</w:t>
            </w:r>
          </w:p>
        </w:tc>
      </w:tr>
      <w:tr>
        <w:tc>
          <w:tcPr>
            <w:tcW w:type="dxa" w:w="3213"/>
          </w:tcPr>
          <w:p>
            <w:r>
              <w:rPr>
                <w:sz w:val="18"/>
              </w:rPr>
              <w:t>2</w:t>
            </w:r>
          </w:p>
        </w:tc>
        <w:tc>
          <w:tcPr>
            <w:tcW w:type="dxa" w:w="3213"/>
          </w:tcPr>
          <w:p>
            <w:r>
              <w:rPr>
                <w:sz w:val="18"/>
              </w:rPr>
              <w:t>Güven skoru ne anlama gelir?</w:t>
            </w:r>
          </w:p>
        </w:tc>
        <w:tc>
          <w:tcPr>
            <w:tcW w:type="dxa" w:w="3213"/>
          </w:tcPr>
          <w:p>
            <w:r>
              <w:rPr>
                <w:sz w:val="18"/>
              </w:rPr>
              <w:t>A) Modelin nesneyi tanıma emin olma derecesi</w:t>
            </w:r>
          </w:p>
        </w:tc>
      </w:tr>
      <w:tr>
        <w:tc>
          <w:tcPr>
            <w:tcW w:type="dxa" w:w="3213"/>
          </w:tcPr>
          <w:p>
            <w:r>
              <w:rPr>
                <w:sz w:val="18"/>
              </w:rPr>
              <w:t>3</w:t>
            </w:r>
          </w:p>
        </w:tc>
        <w:tc>
          <w:tcPr>
            <w:tcW w:type="dxa" w:w="3213"/>
          </w:tcPr>
          <w:p>
            <w:r>
              <w:rPr>
                <w:sz w:val="18"/>
              </w:rPr>
              <w:t>Sınırlayıcı kutu (bounding box) ne bilgi verir?</w:t>
            </w:r>
          </w:p>
        </w:tc>
        <w:tc>
          <w:tcPr>
            <w:tcW w:type="dxa" w:w="3213"/>
          </w:tcPr>
          <w:p>
            <w:r>
              <w:rPr>
                <w:sz w:val="18"/>
              </w:rPr>
              <w:t>C) Nesnenin görüntüdeki konumu</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Nesne tanıma teknolojisi mahremiyet açısından ne gibi riskler taşır?</w:t>
      </w:r>
    </w:p>
    <w:p>
      <w:r>
        <w:rPr>
          <w:b/>
          <w:color w:val="2E7D32"/>
          <w:sz w:val="20"/>
        </w:rPr>
        <w:t>Eleştirel Düşünme:</w:t>
      </w:r>
    </w:p>
    <w:p>
      <w:r>
        <w:rPr>
          <w:b/>
          <w:color w:val="2E7D32"/>
          <w:sz w:val="20"/>
        </w:rPr>
        <w:t xml:space="preserve">  1. </w:t>
      </w:r>
      <w:r>
        <w:rPr>
          <w:sz w:val="20"/>
        </w:rPr>
        <w:t>Nesne tanıma modelleri kültürel önyargı taşıyabilir mi? Farklı kültürlerdeki nesneleri eşit başarıyla tanır mı?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"Nesne Tanıma Projesi"</w:t>
      </w:r>
    </w:p>
    <w:p>
      <w:r>
        <w:rPr>
          <w:b/>
          <w:color w:val="1B2A4A"/>
          <w:sz w:val="20"/>
        </w:rPr>
        <w:t xml:space="preserve">Hedef: </w:t>
      </w:r>
      <w:r>
        <w:rPr>
          <w:sz w:val="20"/>
        </w:rPr>
        <w:t>PictoBlox'ta kapsamlı bir nesne tanıma uygulaması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Object Detection uzantısını ekleyin ve webcam'i test edin</w:t>
            </w:r>
          </w:p>
        </w:tc>
        <w:tc>
          <w:tcPr>
            <w:tcW w:type="dxa" w:w="3213"/>
          </w:tcPr>
          <w:p>
            <w:r>
              <w:rPr>
                <w:sz w:val="18"/>
              </w:rPr>
              <w:t>3 dk</w:t>
            </w:r>
          </w:p>
        </w:tc>
      </w:tr>
      <w:tr>
        <w:tc>
          <w:tcPr>
            <w:tcW w:type="dxa" w:w="3213"/>
          </w:tcPr>
          <w:p>
            <w:r>
              <w:rPr>
                <w:sz w:val="18"/>
              </w:rPr>
              <w:t>2</w:t>
            </w:r>
          </w:p>
        </w:tc>
        <w:tc>
          <w:tcPr>
            <w:tcW w:type="dxa" w:w="3213"/>
          </w:tcPr>
          <w:p>
            <w:r>
              <w:rPr>
                <w:sz w:val="18"/>
              </w:rPr>
              <w:t>En az 5 nesne için tanıma ve farklı tepki bloklarını programlayın</w:t>
            </w:r>
          </w:p>
        </w:tc>
        <w:tc>
          <w:tcPr>
            <w:tcW w:type="dxa" w:w="3213"/>
          </w:tcPr>
          <w:p>
            <w:r>
              <w:rPr>
                <w:sz w:val="18"/>
              </w:rPr>
              <w:t>7 dk</w:t>
            </w:r>
          </w:p>
        </w:tc>
      </w:tr>
      <w:tr>
        <w:tc>
          <w:tcPr>
            <w:tcW w:type="dxa" w:w="3213"/>
          </w:tcPr>
          <w:p>
            <w:r>
              <w:rPr>
                <w:sz w:val="18"/>
              </w:rPr>
              <w:t>3</w:t>
            </w:r>
          </w:p>
        </w:tc>
        <w:tc>
          <w:tcPr>
            <w:tcW w:type="dxa" w:w="3213"/>
          </w:tcPr>
          <w:p>
            <w:r>
              <w:rPr>
                <w:sz w:val="18"/>
              </w:rPr>
              <w:t>Nesne sayacı ve konum takibi ekleyin</w:t>
            </w:r>
          </w:p>
        </w:tc>
        <w:tc>
          <w:tcPr>
            <w:tcW w:type="dxa" w:w="3213"/>
          </w:tcPr>
          <w:p>
            <w:r>
              <w:rPr>
                <w:sz w:val="18"/>
              </w:rPr>
              <w:t>5 dk</w:t>
            </w:r>
          </w:p>
        </w:tc>
      </w:tr>
      <w:tr>
        <w:tc>
          <w:tcPr>
            <w:tcW w:type="dxa" w:w="3213"/>
          </w:tcPr>
          <w:p>
            <w:r>
              <w:rPr>
                <w:sz w:val="18"/>
              </w:rPr>
              <w:t>4</w:t>
            </w:r>
          </w:p>
        </w:tc>
        <w:tc>
          <w:tcPr>
            <w:tcW w:type="dxa" w:w="3213"/>
          </w:tcPr>
          <w:p>
            <w:r>
              <w:rPr>
                <w:sz w:val="18"/>
              </w:rPr>
              <w:t>Programı farklı nesneler ve açılarla test edin, sonuçları not edin</w:t>
            </w:r>
          </w:p>
        </w:tc>
        <w:tc>
          <w:tcPr>
            <w:tcW w:type="dxa" w:w="3213"/>
          </w:tcPr>
          <w:p>
            <w:r>
              <w:rPr>
                <w:sz w:val="18"/>
              </w:rPr>
              <w:t>5 dk</w:t>
            </w:r>
          </w:p>
        </w:tc>
      </w:tr>
    </w:tbl>
    <w:p/>
    <w:p>
      <w:r>
        <w:rPr>
          <w:b/>
          <w:color w:val="1B2A4A"/>
          <w:sz w:val="20"/>
        </w:rPr>
        <w:t xml:space="preserve">Tamamlanma Kriteri: </w:t>
      </w:r>
      <w:r>
        <w:rPr>
          <w:sz w:val="20"/>
        </w:rPr>
        <w:t>En az 5 nesne tanıyan, koşullu tepki veren ve çalışan bir program oluşturulmuş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3 nesneyi tanıyıp isimlerini söyleyen basit bir program yapın</w:t>
            </w:r>
          </w:p>
        </w:tc>
      </w:tr>
      <w:tr>
        <w:tc>
          <w:tcPr>
            <w:tcW w:type="dxa" w:w="3213"/>
          </w:tcPr>
          <w:p>
            <w:r>
              <w:rPr>
                <w:sz w:val="18"/>
              </w:rPr>
              <w:t>2</w:t>
            </w:r>
          </w:p>
        </w:tc>
        <w:tc>
          <w:tcPr>
            <w:tcW w:type="dxa" w:w="3213"/>
          </w:tcPr>
          <w:p>
            <w:r>
              <w:rPr>
                <w:sz w:val="18"/>
              </w:rPr>
              <w:t>Orta</w:t>
            </w:r>
          </w:p>
        </w:tc>
        <w:tc>
          <w:tcPr>
            <w:tcW w:type="dxa" w:w="3213"/>
          </w:tcPr>
          <w:p>
            <w:r>
              <w:rPr>
                <w:sz w:val="18"/>
              </w:rPr>
              <w:t>Nesne tanıma + sprite hareketi birleştirerek interaktif bir sahne oluşturun</w:t>
            </w:r>
          </w:p>
        </w:tc>
      </w:tr>
      <w:tr>
        <w:tc>
          <w:tcPr>
            <w:tcW w:type="dxa" w:w="3213"/>
          </w:tcPr>
          <w:p>
            <w:r>
              <w:rPr>
                <w:sz w:val="18"/>
              </w:rPr>
              <w:t>3</w:t>
            </w:r>
          </w:p>
        </w:tc>
        <w:tc>
          <w:tcPr>
            <w:tcW w:type="dxa" w:w="3213"/>
          </w:tcPr>
          <w:p>
            <w:r>
              <w:rPr>
                <w:sz w:val="18"/>
              </w:rPr>
              <w:t>Zor</w:t>
            </w:r>
          </w:p>
        </w:tc>
        <w:tc>
          <w:tcPr>
            <w:tcW w:type="dxa" w:w="3213"/>
          </w:tcPr>
          <w:p>
            <w:r>
              <w:rPr>
                <w:sz w:val="18"/>
              </w:rPr>
              <w:t>Nesne sayma + konum takibi + güven skoru gösterimi içeren kapsamlı bir program geliştirin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Sınıf Asistanı"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öğretmen sınıfında nesne tanıma tabanlı eğitim aracı istiyor: Öğrenci bir nesneyi kameraya göstersin, YZ nesneyi tanısın ve o nesne hakkında eğitici bilgi versin (İngilizce adı, hangi malzemeden yapıldığı, geri dönüşüme uygun mu?). Bu sistemi PictoBlox'ta prototip olarak tasarlayın.</w:t>
            </w:r>
          </w:p>
        </w:tc>
      </w:tr>
    </w:tbl>
    <w:p/>
    <w:p>
      <w:r>
        <w:rPr>
          <w:b/>
          <w:color w:val="1B2A4A"/>
          <w:sz w:val="20"/>
        </w:rPr>
        <w:t xml:space="preserve">Beklenen Çıktı: </w:t>
      </w:r>
      <w:r>
        <w:rPr>
          <w:sz w:val="20"/>
        </w:rPr>
        <w:t>Çalışan PictoBlox prototipi ve kullanım kılavuzu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nesne tanıma kavramını, PictoBlox Object Detection uzantısını, güven skoru ve sınırlayıcı kutu kavramlarını öğrendik ve çalışan nesne tanıma uygulaması geliştirdik.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Nesne Tanıma</w:t>
            </w:r>
          </w:p>
        </w:tc>
        <w:tc>
          <w:tcPr>
            <w:tcW w:type="dxa" w:w="4819"/>
            <w:shd w:fill="F5F5F5"/>
          </w:tcPr>
          <w:p>
            <w:r>
              <w:rPr>
                <w:b/>
                <w:color w:val="1B2A4A"/>
                <w:sz w:val="20"/>
              </w:rPr>
              <w:t xml:space="preserve">  Object Detection</w:t>
            </w:r>
          </w:p>
        </w:tc>
      </w:tr>
      <w:tr>
        <w:tc>
          <w:tcPr>
            <w:tcW w:type="dxa" w:w="4819"/>
            <w:shd w:fill="F5F5F5"/>
          </w:tcPr>
          <w:p>
            <w:r>
              <w:rPr>
                <w:b/>
                <w:color w:val="1B2A4A"/>
                <w:sz w:val="20"/>
              </w:rPr>
              <w:t xml:space="preserve">  COCO Veri Seti</w:t>
            </w:r>
          </w:p>
        </w:tc>
        <w:tc>
          <w:tcPr>
            <w:tcW w:type="dxa" w:w="4819"/>
            <w:shd w:fill="F5F5F5"/>
          </w:tcPr>
          <w:p>
            <w:r>
              <w:rPr>
                <w:b/>
                <w:color w:val="1B2A4A"/>
                <w:sz w:val="20"/>
              </w:rPr>
              <w:t xml:space="preserve">  Güven Skoru</w:t>
            </w:r>
          </w:p>
        </w:tc>
      </w:tr>
      <w:tr>
        <w:tc>
          <w:tcPr>
            <w:tcW w:type="dxa" w:w="4819"/>
            <w:shd w:fill="F5F5F5"/>
          </w:tcPr>
          <w:p>
            <w:r>
              <w:rPr>
                <w:b/>
                <w:color w:val="1B2A4A"/>
                <w:sz w:val="20"/>
              </w:rPr>
              <w:t xml:space="preserve">  Sınırlayıcı Kutu</w:t>
            </w:r>
          </w:p>
        </w:tc>
        <w:tc>
          <w:tcPr>
            <w:tcW w:type="dxa" w:w="4819"/>
            <w:shd w:fill="F5F5F5"/>
          </w:tcPr>
          <w:p>
            <w:r>
              <w:rPr>
                <w:b/>
                <w:color w:val="1B2A4A"/>
                <w:sz w:val="20"/>
              </w:rPr>
              <w:t xml:space="preserve">  Bounding Box</w:t>
            </w:r>
          </w:p>
        </w:tc>
      </w:tr>
    </w:tbl>
    <w:p/>
    <w:p>
      <w:pPr>
        <w:spacing w:before="200"/>
      </w:pPr>
      <w:r>
        <w:rPr>
          <w:b/>
          <w:color w:val="757575"/>
          <w:sz w:val="24"/>
        </w:rPr>
        <w:t xml:space="preserve">  Bir Sonraki Dersle Köprü</w:t>
      </w:r>
    </w:p>
    <w:p>
      <w:r>
        <w:rPr>
          <w:sz w:val="20"/>
        </w:rPr>
        <w:t>Bir sonraki derste el hareketi tanıma ve sprite kontrolü konusunu işleyeceğiz - ellerinizle bilgisayarı kontrol edeceksiniz!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PictoBlox'ta bir 'Nesne Ansiklopedisi' programı yapın: En az 8 farklı nesneyi tanıyan ve her biri hakkında 1 cümle bilgi veren bir program. Hangi nesnelerin daha iyi tanındığını ve hangilerinin sorun çıkardığını raporlayın.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PictoBlox ve webcam'lerin çalıştığını doğrulayın</w:t>
      </w:r>
    </w:p>
    <w:p>
      <w:pPr>
        <w:pStyle w:val="ListBullet"/>
      </w:pPr>
      <w:r>
        <w:rPr>
          <w:sz w:val="20"/>
        </w:rPr>
        <w:t>Tanıtım için çeşitli nesneler hazırlayın (kalem, kitap, telefon, şişe, saat vb.)</w:t>
      </w:r>
    </w:p>
    <w:p>
      <w:pPr>
        <w:pStyle w:val="ListBullet"/>
      </w:pPr>
      <w:r>
        <w:rPr>
          <w:sz w:val="20"/>
        </w:rPr>
        <w:t>COCO veri seti nesne listesini çıktı alın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Bazı nesneler tanınmayabilir</w:t>
            </w:r>
          </w:p>
        </w:tc>
        <w:tc>
          <w:tcPr>
            <w:tcW w:type="dxa" w:w="4819"/>
          </w:tcPr>
          <w:p>
            <w:r>
              <w:rPr>
                <w:sz w:val="18"/>
              </w:rPr>
              <w:t>COCO veri setinde olmayan nesneleri açıklayın; model sınırlamalarını tartışın</w:t>
            </w:r>
          </w:p>
        </w:tc>
      </w:tr>
      <w:tr>
        <w:tc>
          <w:tcPr>
            <w:tcW w:type="dxa" w:w="4819"/>
          </w:tcPr>
          <w:p>
            <w:r>
              <w:rPr>
                <w:sz w:val="18"/>
              </w:rPr>
              <w:t>Aydınlatma nesne tanımayı etkileyebilir</w:t>
            </w:r>
          </w:p>
        </w:tc>
        <w:tc>
          <w:tcPr>
            <w:tcW w:type="dxa" w:w="4819"/>
          </w:tcPr>
          <w:p>
            <w:r>
              <w:rPr>
                <w:sz w:val="18"/>
              </w:rPr>
              <w:t>Yeterli aydınlatma sağlayın; farklı açılardan denemeyi teşvik edin</w:t>
            </w:r>
          </w:p>
        </w:tc>
      </w:tr>
    </w:tbl>
    <w:p/>
    <w:p>
      <w:r>
        <w:rPr>
          <w:b/>
          <w:color w:val="1B2A4A"/>
          <w:sz w:val="20"/>
        </w:rPr>
        <w:t xml:space="preserve">Zaman Yönetimi: </w:t>
      </w:r>
      <w:r>
        <w:rPr>
          <w:sz w:val="20"/>
        </w:rPr>
        <w:t>Uygulama kısmına en az 15 dakika ayırın; deneyimleme öğrenmeyi güçlendirir.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Webcam çalışmıyorsa önceden kaydedilmiş görüntülerle nesne tanıma demosu yapılabilir.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