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EĞİTİMDE BLOK TABANLI YAPAY ZEKÂ UYGULAMALARI</w:t>
      </w:r>
    </w:p>
    <w:p>
      <w:pPr>
        <w:jc w:val="center"/>
      </w:pPr>
      <w:r>
        <w:rPr>
          <w:color w:val="2C6FAD"/>
          <w:sz w:val="40"/>
        </w:rPr>
        <w:t>Modül 2: Yapay Zekâya Giriş</w:t>
      </w:r>
    </w:p>
    <w:p>
      <w:pPr>
        <w:jc w:val="center"/>
      </w:pPr>
      <w:r>
        <w:rPr>
          <w:color w:val="757575"/>
          <w:sz w:val="28"/>
        </w:rPr>
        <w:t>9-12.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Eğitimde Blok Tabanlı Yapay Zekâ Uygulamaları - 48 Saat</w:t>
            </w:r>
          </w:p>
        </w:tc>
      </w:tr>
      <w:tr>
        <w:tc>
          <w:tcPr>
            <w:tcW w:type="dxa" w:w="4819"/>
            <w:shd w:fill="1B2A4A"/>
          </w:tcPr>
          <w:p>
            <w:r>
              <w:rPr>
                <w:b/>
                <w:color w:val="FFFFFF"/>
                <w:sz w:val="22"/>
              </w:rPr>
              <w:t xml:space="preserve">  Modül / Saat</w:t>
            </w:r>
          </w:p>
        </w:tc>
        <w:tc>
          <w:tcPr>
            <w:tcW w:type="dxa" w:w="4819"/>
          </w:tcPr>
          <w:p>
            <w:r>
              <w:rPr>
                <w:sz w:val="22"/>
              </w:rPr>
              <w:t xml:space="preserve">  Modül 2: Yapay Zekâya Giriş / 9-12.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9. Saat</w:t>
            </w:r>
          </w:p>
        </w:tc>
        <w:tc>
          <w:tcPr>
            <w:tcW w:type="dxa" w:w="3213"/>
          </w:tcPr>
          <w:p>
            <w:r>
              <w:rPr>
                <w:sz w:val="18"/>
              </w:rPr>
              <w:t>Yapay Zekâ Nedir? Tanım ve Temel Kavramlar</w:t>
            </w:r>
          </w:p>
        </w:tc>
        <w:tc>
          <w:tcPr>
            <w:tcW w:type="dxa" w:w="3213"/>
          </w:tcPr>
          <w:p>
            <w:r>
              <w:rPr>
                <w:sz w:val="18"/>
              </w:rPr>
              <w:t>45 dk</w:t>
            </w:r>
          </w:p>
        </w:tc>
      </w:tr>
      <w:tr>
        <w:tc>
          <w:tcPr>
            <w:tcW w:type="dxa" w:w="3213"/>
          </w:tcPr>
          <w:p>
            <w:r>
              <w:rPr>
                <w:sz w:val="18"/>
              </w:rPr>
              <w:t>10. Saat</w:t>
            </w:r>
          </w:p>
        </w:tc>
        <w:tc>
          <w:tcPr>
            <w:tcW w:type="dxa" w:w="3213"/>
          </w:tcPr>
          <w:p>
            <w:r>
              <w:rPr>
                <w:sz w:val="18"/>
              </w:rPr>
              <w:t>Yapay Zekâ Tarihçesi ve Felsefi Temeller</w:t>
            </w:r>
          </w:p>
        </w:tc>
        <w:tc>
          <w:tcPr>
            <w:tcW w:type="dxa" w:w="3213"/>
          </w:tcPr>
          <w:p>
            <w:r>
              <w:rPr>
                <w:sz w:val="18"/>
              </w:rPr>
              <w:t>45 dk</w:t>
            </w:r>
          </w:p>
        </w:tc>
      </w:tr>
      <w:tr>
        <w:tc>
          <w:tcPr>
            <w:tcW w:type="dxa" w:w="3213"/>
          </w:tcPr>
          <w:p>
            <w:r>
              <w:rPr>
                <w:sz w:val="18"/>
              </w:rPr>
              <w:t>11. Saat</w:t>
            </w:r>
          </w:p>
        </w:tc>
        <w:tc>
          <w:tcPr>
            <w:tcW w:type="dxa" w:w="3213"/>
          </w:tcPr>
          <w:p>
            <w:r>
              <w:rPr>
                <w:sz w:val="18"/>
              </w:rPr>
              <w:t>Yapay Zekâ Yaklaşımları ve Kullanım Alanları</w:t>
            </w:r>
          </w:p>
        </w:tc>
        <w:tc>
          <w:tcPr>
            <w:tcW w:type="dxa" w:w="3213"/>
          </w:tcPr>
          <w:p>
            <w:r>
              <w:rPr>
                <w:sz w:val="18"/>
              </w:rPr>
              <w:t>45 dk</w:t>
            </w:r>
          </w:p>
        </w:tc>
      </w:tr>
      <w:tr>
        <w:tc>
          <w:tcPr>
            <w:tcW w:type="dxa" w:w="3213"/>
          </w:tcPr>
          <w:p>
            <w:r>
              <w:rPr>
                <w:sz w:val="18"/>
              </w:rPr>
              <w:t>12. Saat</w:t>
            </w:r>
          </w:p>
        </w:tc>
        <w:tc>
          <w:tcPr>
            <w:tcW w:type="dxa" w:w="3213"/>
          </w:tcPr>
          <w:p>
            <w:r>
              <w:rPr>
                <w:sz w:val="18"/>
              </w:rPr>
              <w:t>Veri Bilimi Temel Kavramları ve Veri Türleri</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9. SAAT  ━━━</w:t>
      </w:r>
    </w:p>
    <w:p>
      <w:pPr>
        <w:jc w:val="center"/>
      </w:pPr>
      <w:r>
        <w:rPr>
          <w:color w:val="2C6FAD"/>
          <w:sz w:val="32"/>
        </w:rPr>
        <w:t>Yapay Zekâ Nedir? Tanım ve Temel Kavramlar</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Yapay zekânın tanımını, temel kavramlarını ve günlük hayattaki yerini açıklar; yapay zekâ ile geleneksel programlama arasındaki farkı kavrar.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M2-K1</w:t>
            </w:r>
          </w:p>
        </w:tc>
        <w:tc>
          <w:tcPr>
            <w:tcW w:type="dxa" w:w="3213"/>
          </w:tcPr>
          <w:p>
            <w:r>
              <w:rPr>
                <w:sz w:val="18"/>
              </w:rPr>
              <w:t>Yapay zekânın tanımını yapar ve temel kavramları (algoritma, veri, model) açıklar</w:t>
            </w:r>
          </w:p>
        </w:tc>
        <w:tc>
          <w:tcPr>
            <w:tcW w:type="dxa" w:w="3213"/>
          </w:tcPr>
          <w:p>
            <w:r>
              <w:rPr>
                <w:sz w:val="18"/>
              </w:rPr>
              <w:t>Bilgi</w:t>
            </w:r>
          </w:p>
        </w:tc>
      </w:tr>
      <w:tr>
        <w:tc>
          <w:tcPr>
            <w:tcW w:type="dxa" w:w="3213"/>
          </w:tcPr>
          <w:p>
            <w:r>
              <w:rPr>
                <w:sz w:val="18"/>
              </w:rPr>
              <w:t>M2-K2</w:t>
            </w:r>
          </w:p>
        </w:tc>
        <w:tc>
          <w:tcPr>
            <w:tcW w:type="dxa" w:w="3213"/>
          </w:tcPr>
          <w:p>
            <w:r>
              <w:rPr>
                <w:sz w:val="18"/>
              </w:rPr>
              <w:t>Yapay zekâ ile geleneksel programlama arasındaki farkı örneklerle karşılaştırır</w:t>
            </w:r>
          </w:p>
        </w:tc>
        <w:tc>
          <w:tcPr>
            <w:tcW w:type="dxa" w:w="3213"/>
          </w:tcPr>
          <w:p>
            <w:r>
              <w:rPr>
                <w:sz w:val="18"/>
              </w:rPr>
              <w:t>Kavrama</w:t>
            </w:r>
          </w:p>
        </w:tc>
      </w:tr>
      <w:tr>
        <w:tc>
          <w:tcPr>
            <w:tcW w:type="dxa" w:w="3213"/>
          </w:tcPr>
          <w:p>
            <w:r>
              <w:rPr>
                <w:sz w:val="18"/>
              </w:rPr>
              <w:t>M2-K3</w:t>
            </w:r>
          </w:p>
        </w:tc>
        <w:tc>
          <w:tcPr>
            <w:tcW w:type="dxa" w:w="3213"/>
          </w:tcPr>
          <w:p>
            <w:r>
              <w:rPr>
                <w:sz w:val="18"/>
              </w:rPr>
              <w:t>Günlük hayatta kullanılan yapay zekâ uygulamalarını tanır ve sınıflandırır</w:t>
            </w:r>
          </w:p>
        </w:tc>
        <w:tc>
          <w:tcPr>
            <w:tcW w:type="dxa" w:w="3213"/>
          </w:tcPr>
          <w:p>
            <w:r>
              <w:rPr>
                <w:sz w:val="18"/>
              </w:rPr>
              <w:t>Kavrama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Temel bilgisayar kullanımı bilgisi</w:t>
      </w:r>
    </w:p>
    <w:p>
      <w:pPr>
        <w:spacing w:before="200"/>
      </w:pPr>
      <w:r>
        <w:rPr>
          <w:b/>
          <w:color w:val="757575"/>
          <w:sz w:val="24"/>
        </w:rPr>
        <w:t xml:space="preserve">  Öğrencinin Bilmesi Gerekenler</w:t>
      </w:r>
    </w:p>
    <w:p>
      <w:pPr>
        <w:pStyle w:val="ListBullet"/>
      </w:pPr>
      <w:r>
        <w:rPr>
          <w:sz w:val="20"/>
        </w:rPr>
        <w:t>Bilgisayarın temel çalışma mantığı (giriş-işlem-çıkış)</w:t>
      </w:r>
    </w:p>
    <w:p>
      <w:pPr>
        <w:pStyle w:val="ListBullet"/>
      </w:pPr>
      <w:r>
        <w:rPr>
          <w:sz w:val="20"/>
        </w:rPr>
        <w:t>İnternet ve akıllı telefon kullanımı</w:t>
      </w:r>
    </w:p>
    <w:p>
      <w:pPr>
        <w:pStyle w:val="ListBullet"/>
      </w:pPr>
      <w:r>
        <w:rPr>
          <w:sz w:val="20"/>
        </w:rPr>
        <w:t>Temel yazılım kavramları</w:t>
      </w:r>
    </w:p>
    <w:p>
      <w:pPr>
        <w:spacing w:before="200"/>
      </w:pPr>
      <w:r>
        <w:rPr>
          <w:b/>
          <w:color w:val="757575"/>
          <w:sz w:val="24"/>
        </w:rPr>
        <w:t xml:space="preserve">  Olası Kavram Yanılgıları</w:t>
      </w:r>
    </w:p>
    <w:p>
      <w:pPr>
        <w:pStyle w:val="ListBullet"/>
      </w:pPr>
      <w:r>
        <w:rPr>
          <w:sz w:val="20"/>
        </w:rPr>
        <w:t>Yapay zekâ insan gibi düşünebilir - Mevcut YZ sistemleri 'dar YZ' olup sadece belirli görevlerde başarılıdır</w:t>
      </w:r>
    </w:p>
    <w:p>
      <w:pPr>
        <w:pStyle w:val="ListBullet"/>
      </w:pPr>
      <w:r>
        <w:rPr>
          <w:sz w:val="20"/>
        </w:rPr>
        <w:t>Yapay zekâ yeni bir kavramdır - YZ araştırmaları 1950'lerden bu yana sürmektedir</w:t>
      </w:r>
    </w:p>
    <w:p>
      <w:pPr>
        <w:pStyle w:val="ListBullet"/>
      </w:pPr>
      <w:r>
        <w:rPr>
          <w:sz w:val="20"/>
        </w:rPr>
        <w:t>Yapay zekâ tüm işleri insanlardan daha iyi yapar - YZ belirli alanlarda insanı aşar ama yaratıcılık, empati ve genel muhakemede henüz insanın gerisindedir</w:t>
      </w:r>
    </w:p>
    <w:p>
      <w:pPr>
        <w:spacing w:before="200"/>
      </w:pPr>
      <w:r>
        <w:rPr>
          <w:b/>
          <w:color w:val="757575"/>
          <w:sz w:val="24"/>
        </w:rPr>
        <w:t xml:space="preserve">  Hazırlık Materyalleri</w:t>
      </w:r>
    </w:p>
    <w:p>
      <w:pPr>
        <w:pStyle w:val="ListBullet"/>
      </w:pPr>
      <w:r>
        <w:rPr>
          <w:sz w:val="20"/>
        </w:rPr>
        <w:t>Yapay zekâ uygulama örnekleri görselleri</w:t>
      </w:r>
    </w:p>
    <w:p>
      <w:pPr>
        <w:pStyle w:val="ListBullet"/>
      </w:pPr>
      <w:r>
        <w:rPr>
          <w:sz w:val="20"/>
        </w:rPr>
        <w:t>Siri/Alexa/Google Asistan demo videosu</w:t>
      </w:r>
    </w:p>
    <w:p>
      <w:pPr>
        <w:pStyle w:val="ListBullet"/>
      </w:pPr>
      <w:r>
        <w:rPr>
          <w:sz w:val="20"/>
        </w:rPr>
        <w:t>YZ ve geleneksel programlama karşılaştırma tablosu</w:t>
      </w:r>
    </w:p>
    <w:p>
      <w:pPr>
        <w:pStyle w:val="ListBullet"/>
      </w:pPr>
      <w:r>
        <w:rPr>
          <w:sz w:val="20"/>
        </w:rPr>
        <w:t>Projeksiyon cihazı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Telefonunuza 'yarın hava nasıl olacak?' diye sorduğunuzda cevap veren asistan, Netflix'in size film önermesi, spam e-postaların otomatik filtrelenmesi... Bunların hepsi yapay zekâ uygulamalarıdır. Peki yapay zekâ tam olarak nedir?</w:t>
      </w:r>
    </w:p>
    <w:p>
      <w:r>
        <w:rPr>
          <w:b/>
          <w:color w:val="1B2A4A"/>
          <w:sz w:val="20"/>
        </w:rPr>
        <w:t xml:space="preserve">Günlük Hayat Bağlantısı: </w:t>
      </w:r>
      <w:r>
        <w:rPr>
          <w:sz w:val="20"/>
        </w:rPr>
        <w:t>Bir çocuk kedileri tanımayı nasıl öğrenir? Yüzlerce kedi görür, ortak özelliklerini fark eder ve sonunda hiç görmediği bir kediyi bile tanır. Yapay zekâ da benzer şekilde öğrenir: Verilerden örüntüleri keşfeder.</w:t>
      </w:r>
    </w:p>
    <w:p>
      <w:pPr>
        <w:spacing w:before="200"/>
      </w:pPr>
      <w:r>
        <w:rPr>
          <w:b/>
          <w:color w:val="2C6FAD"/>
          <w:sz w:val="24"/>
        </w:rPr>
        <w:t xml:space="preserve">  Ön Bilgi Yoklama Soruları</w:t>
      </w:r>
    </w:p>
    <w:p>
      <w:r>
        <w:rPr>
          <w:b/>
          <w:color w:val="2C6FAD"/>
          <w:sz w:val="20"/>
        </w:rPr>
        <w:t xml:space="preserve">  1. </w:t>
      </w:r>
      <w:r>
        <w:rPr>
          <w:sz w:val="20"/>
        </w:rPr>
        <w:t>Yapay zekâ denince aklınıza ne geliyor?</w:t>
      </w:r>
    </w:p>
    <w:p>
      <w:r>
        <w:rPr>
          <w:b/>
          <w:color w:val="2C6FAD"/>
          <w:sz w:val="20"/>
        </w:rPr>
        <w:t xml:space="preserve">  2. </w:t>
      </w:r>
      <w:r>
        <w:rPr>
          <w:sz w:val="20"/>
        </w:rPr>
        <w:t>Günlük hayatta yapay zekâ kullanan uygulamalar biliyor musunuz?</w:t>
      </w:r>
    </w:p>
    <w:p>
      <w:r>
        <w:rPr>
          <w:b/>
          <w:color w:val="2C6FAD"/>
          <w:sz w:val="20"/>
        </w:rPr>
        <w:t xml:space="preserve">  3. </w:t>
      </w:r>
      <w:r>
        <w:rPr>
          <w:sz w:val="20"/>
        </w:rPr>
        <w:t>Yapay zekâ ile robot aynı şey midir?</w:t>
      </w:r>
    </w:p>
    <w:p>
      <w:pPr>
        <w:spacing w:before="200"/>
      </w:pPr>
      <w:r>
        <w:rPr>
          <w:b/>
          <w:color w:val="2C6FAD"/>
          <w:sz w:val="24"/>
        </w:rPr>
        <w:t xml:space="preserve">  Motivasyon Etkinliği: "YZ mi Değil mi?"</w:t>
      </w:r>
    </w:p>
    <w:p>
      <w:r>
        <w:rPr>
          <w:b/>
          <w:color w:val="1B2A4A"/>
          <w:sz w:val="20"/>
        </w:rPr>
        <w:t xml:space="preserve">Açıklama: </w:t>
      </w:r>
      <w:r>
        <w:rPr>
          <w:sz w:val="20"/>
        </w:rPr>
        <w:t>Kursiyerlere çeşitli teknoloji örnekleri gösterilir ve hangisinin yapay zekâ kullandığını tahmin etmeleri istenir.</w:t>
      </w:r>
    </w:p>
    <w:p>
      <w:r>
        <w:rPr>
          <w:b/>
          <w:color w:val="1B2A4A"/>
          <w:sz w:val="20"/>
        </w:rPr>
        <w:t xml:space="preserve">Yönerge: </w:t>
      </w:r>
      <w:r>
        <w:rPr>
          <w:sz w:val="20"/>
        </w:rPr>
        <w:t>Eğitmen 10 teknoloji örneği sıralar (hesap makinesi, Siri, spam filtresi, alarm saati, yüz tanıma, GPS navigasyon, otopark bariyeri, Netflix önerisi, çamaşır makinesi, ChatGPT). Kursiyerler her birinin YZ kullanıp kullanmadığını tartışır.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okul müdürü sizden okulda yapay zekâ kullanımını artırmak için öneriler istiyor. Önce yapay zekânın ne olduğunu müdüre nasıl açıklarsınız? Okulda hangi alanlarda YZ kullanılabilir?</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"YZ Keşif Turu"</w:t>
      </w:r>
    </w:p>
    <w:p>
      <w:r>
        <w:rPr>
          <w:b/>
          <w:color w:val="1B2A4A"/>
          <w:sz w:val="20"/>
        </w:rPr>
        <w:t xml:space="preserve">Türü: </w:t>
      </w:r>
      <w:r>
        <w:rPr>
          <w:sz w:val="20"/>
        </w:rPr>
        <w:t>Bireysel araştırma ve grup paylaşımı</w:t>
      </w:r>
    </w:p>
    <w:p>
      <w:r>
        <w:rPr>
          <w:b/>
          <w:color w:val="1B2A4A"/>
          <w:sz w:val="20"/>
        </w:rPr>
        <w:t xml:space="preserve">Amacı: </w:t>
      </w:r>
      <w:r>
        <w:rPr>
          <w:sz w:val="20"/>
        </w:rPr>
        <w:t>Günlük hayattaki yapay zekâ uygulamalarını keşfetme</w:t>
      </w:r>
    </w:p>
    <w:p>
      <w:r>
        <w:rPr>
          <w:b/>
          <w:color w:val="1B2A4A"/>
          <w:sz w:val="20"/>
        </w:rPr>
        <w:t xml:space="preserve">Malzemeler: </w:t>
      </w:r>
      <w:r>
        <w:rPr>
          <w:sz w:val="20"/>
        </w:rPr>
        <w:t>Akıllı telefon, internet erişimi, sunum aracı</w:t>
      </w:r>
    </w:p>
    <w:p>
      <w:pPr>
        <w:spacing w:before="200"/>
      </w:pPr>
      <w:r>
        <w:rPr>
          <w:b/>
          <w:color w:val="007A7A"/>
          <w:sz w:val="24"/>
        </w:rPr>
        <w:t xml:space="preserve">  Yönerge Adımları</w:t>
      </w:r>
    </w:p>
    <w:p>
      <w:r>
        <w:rPr>
          <w:b/>
          <w:color w:val="007A7A"/>
          <w:sz w:val="20"/>
        </w:rPr>
        <w:t xml:space="preserve">  1. </w:t>
      </w:r>
      <w:r>
        <w:rPr>
          <w:sz w:val="20"/>
        </w:rPr>
        <w:t>Telefonunuzdaki uygulamaları inceleyin: Hangilerinde yapay zekâ kullanılıyor?</w:t>
      </w:r>
    </w:p>
    <w:p>
      <w:r>
        <w:rPr>
          <w:b/>
          <w:color w:val="007A7A"/>
          <w:sz w:val="20"/>
        </w:rPr>
        <w:t xml:space="preserve">  2. </w:t>
      </w:r>
      <w:r>
        <w:rPr>
          <w:sz w:val="20"/>
        </w:rPr>
        <w:t>Her YZ uygulamasının ne tür bir görev yaptığını not edin (tanıma, öneri, sınıflandırma, üretim)</w:t>
      </w:r>
    </w:p>
    <w:p>
      <w:r>
        <w:rPr>
          <w:b/>
          <w:color w:val="007A7A"/>
          <w:sz w:val="20"/>
        </w:rPr>
        <w:t xml:space="preserve">  3. </w:t>
      </w:r>
      <w:r>
        <w:rPr>
          <w:sz w:val="20"/>
        </w:rPr>
        <w:t>En ilginç bulduğunuz 3 YZ uygulamasını grup ile paylaşın</w:t>
      </w:r>
    </w:p>
    <w:p>
      <w:r>
        <w:rPr>
          <w:b/>
          <w:color w:val="007A7A"/>
          <w:sz w:val="20"/>
        </w:rPr>
        <w:t xml:space="preserve">  4. </w:t>
      </w:r>
      <w:r>
        <w:rPr>
          <w:sz w:val="20"/>
        </w:rPr>
        <w:t>Bu uygulamaların YZ'siz nasıl çalışacağını düşünün</w:t>
      </w:r>
    </w:p>
    <w:p>
      <w:r>
        <w:rPr>
          <w:b/>
          <w:color w:val="1B2A4A"/>
          <w:sz w:val="20"/>
        </w:rPr>
        <w:t xml:space="preserve">Öğrenci Rolü: </w:t>
      </w:r>
      <w:r>
        <w:rPr>
          <w:sz w:val="20"/>
        </w:rPr>
        <w:t>Telefon uygulamalarını inceler, YZ kullananları tespit eder ve paylaşır</w:t>
      </w:r>
    </w:p>
    <w:p>
      <w:r>
        <w:rPr>
          <w:b/>
          <w:color w:val="1B2A4A"/>
          <w:sz w:val="20"/>
        </w:rPr>
        <w:t xml:space="preserve">Öğretmen Rolü: </w:t>
      </w:r>
      <w:r>
        <w:rPr>
          <w:sz w:val="20"/>
        </w:rPr>
        <w:t>Keşifleri kategorize eder ve YZ'nin arkasındaki teknolojileri açıklar</w:t>
      </w:r>
    </w:p>
    <w:p>
      <w:r>
        <w:rPr>
          <w:b/>
          <w:color w:val="1B2A4A"/>
          <w:sz w:val="20"/>
        </w:rPr>
        <w:t xml:space="preserve">Beklenen Ürün: </w:t>
      </w:r>
      <w:r>
        <w:rPr>
          <w:sz w:val="20"/>
        </w:rPr>
        <w:t>Günlük hayatta YZ uygulamaları listesi ve sınıflandırması</w:t>
      </w:r>
    </w:p>
    <w:p>
      <w:pPr>
        <w:spacing w:before="200"/>
      </w:pPr>
      <w:r>
        <w:rPr>
          <w:b/>
          <w:color w:val="007A7A"/>
          <w:sz w:val="24"/>
        </w:rPr>
        <w:t xml:space="preserve">  Araştırma Soruları</w:t>
      </w:r>
    </w:p>
    <w:p>
      <w:r>
        <w:rPr>
          <w:b/>
          <w:color w:val="007A7A"/>
          <w:sz w:val="20"/>
        </w:rPr>
        <w:t xml:space="preserve">  1. </w:t>
      </w:r>
      <w:r>
        <w:rPr>
          <w:sz w:val="20"/>
        </w:rPr>
        <w:t>Yapay zekâ kaç farklı alanda kullanılmaktadır?</w:t>
      </w:r>
    </w:p>
    <w:p>
      <w:r>
        <w:rPr>
          <w:b/>
          <w:color w:val="007A7A"/>
          <w:sz w:val="20"/>
        </w:rPr>
        <w:t xml:space="preserve">  2. </w:t>
      </w:r>
      <w:r>
        <w:rPr>
          <w:sz w:val="20"/>
        </w:rPr>
        <w:t>En çok kullanılan 5 YZ uygulaması hangileridir?</w:t>
      </w:r>
    </w:p>
    <w:p>
      <w:r>
        <w:rPr>
          <w:b/>
          <w:color w:val="1B2A4A"/>
          <w:sz w:val="20"/>
        </w:rPr>
        <w:t xml:space="preserve">Grupla Çalışma Kuralları: </w:t>
      </w:r>
      <w:r>
        <w:rPr>
          <w:sz w:val="20"/>
        </w:rPr>
        <w:t>Araştırma internet üzerinden yapılacak; güvenilir kaynaklar tercih edilecektir.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Yapay Zekâ (AI)</w:t>
            </w:r>
          </w:p>
        </w:tc>
        <w:tc>
          <w:tcPr>
            <w:tcW w:type="dxa" w:w="2409"/>
          </w:tcPr>
          <w:p>
            <w:r>
              <w:rPr>
                <w:sz w:val="18"/>
              </w:rPr>
              <w:t>İnsan zekâsına özgü görevleri (öğrenme, problem çözme, karar verme, dil anlama) gerçekleştirmek üzere tasarlanmış bilgisayar sistemleri</w:t>
            </w:r>
          </w:p>
        </w:tc>
        <w:tc>
          <w:tcPr>
            <w:tcW w:type="dxa" w:w="2409"/>
          </w:tcPr>
          <w:p>
            <w:r>
              <w:rPr>
                <w:sz w:val="18"/>
              </w:rPr>
              <w:t>Siri, ChatGPT, Tesla Autopilot, Google Translate, Netflix öneri sistemi</w:t>
            </w:r>
          </w:p>
        </w:tc>
        <w:tc>
          <w:tcPr>
            <w:tcW w:type="dxa" w:w="2409"/>
          </w:tcPr>
          <w:p>
            <w:r>
              <w:rPr>
                <w:sz w:val="18"/>
              </w:rPr>
              <w:t>John McCarthy 1956'da 'Yapay Zekâ' terimini ilk kez kullanmıştır; alan akademik bir disiplin olarak Dartmouth Konferansı'nda doğmuştur</w:t>
            </w:r>
          </w:p>
        </w:tc>
      </w:tr>
      <w:tr>
        <w:tc>
          <w:tcPr>
            <w:tcW w:type="dxa" w:w="2409"/>
          </w:tcPr>
          <w:p>
            <w:r>
              <w:rPr>
                <w:sz w:val="18"/>
              </w:rPr>
              <w:t>Dar YZ vs Genel YZ</w:t>
            </w:r>
          </w:p>
        </w:tc>
        <w:tc>
          <w:tcPr>
            <w:tcW w:type="dxa" w:w="2409"/>
          </w:tcPr>
          <w:p>
            <w:r>
              <w:rPr>
                <w:sz w:val="18"/>
              </w:rPr>
              <w:t>Dar YZ (ANI): Belirli bir görevi yerine getiren YZ. Genel YZ (AGI): İnsanın tüm bilişsel yeteneklerini taklit edebilen henüz ulaşılamamış YZ türü</w:t>
            </w:r>
          </w:p>
        </w:tc>
        <w:tc>
          <w:tcPr>
            <w:tcW w:type="dxa" w:w="2409"/>
          </w:tcPr>
          <w:p>
            <w:r>
              <w:rPr>
                <w:sz w:val="18"/>
              </w:rPr>
              <w:t>Dar YZ: Satranç oynayan DeepBlue, yüz tanıyan Face ID. AGI: Bilim kurgu filmlerindeki robot arkadaşlar</w:t>
            </w:r>
          </w:p>
        </w:tc>
        <w:tc>
          <w:tcPr>
            <w:tcW w:type="dxa" w:w="2409"/>
          </w:tcPr>
          <w:p>
            <w:r>
              <w:rPr>
                <w:sz w:val="18"/>
              </w:rPr>
              <w:t>Mevcut tüm YZ sistemleri 'dar YZ' kategorisindedir; AGI araştırmaları devam etmektedir</w:t>
            </w:r>
          </w:p>
        </w:tc>
      </w:tr>
      <w:tr>
        <w:tc>
          <w:tcPr>
            <w:tcW w:type="dxa" w:w="2409"/>
          </w:tcPr>
          <w:p>
            <w:r>
              <w:rPr>
                <w:sz w:val="18"/>
              </w:rPr>
              <w:t>Algoritma</w:t>
            </w:r>
          </w:p>
        </w:tc>
        <w:tc>
          <w:tcPr>
            <w:tcW w:type="dxa" w:w="2409"/>
          </w:tcPr>
          <w:p>
            <w:r>
              <w:rPr>
                <w:sz w:val="18"/>
              </w:rPr>
              <w:t>Belirli bir problemi çözmek veya görevi gerçekleştirmek için izlenen adım adım yönerge dizisi</w:t>
            </w:r>
          </w:p>
        </w:tc>
        <w:tc>
          <w:tcPr>
            <w:tcW w:type="dxa" w:w="2409"/>
          </w:tcPr>
          <w:p>
            <w:r>
              <w:rPr>
                <w:sz w:val="18"/>
              </w:rPr>
              <w:t>Yemek tarifi, navigasyon rotası hesaplama, spam e-posta filtreleme kuralları</w:t>
            </w:r>
          </w:p>
        </w:tc>
        <w:tc>
          <w:tcPr>
            <w:tcW w:type="dxa" w:w="2409"/>
          </w:tcPr>
          <w:p>
            <w:r>
              <w:rPr>
                <w:sz w:val="18"/>
              </w:rPr>
              <w:t>YZ algoritmaları verilerden otomatik olarak kurallar öğrenir; geleneksel algoritmalar ise kuralları programcı yazar</w:t>
            </w:r>
          </w:p>
        </w:tc>
      </w:tr>
      <w:tr>
        <w:tc>
          <w:tcPr>
            <w:tcW w:type="dxa" w:w="2409"/>
          </w:tcPr>
          <w:p>
            <w:r>
              <w:rPr>
                <w:sz w:val="18"/>
              </w:rPr>
              <w:t>Veri ve Model</w:t>
            </w:r>
          </w:p>
        </w:tc>
        <w:tc>
          <w:tcPr>
            <w:tcW w:type="dxa" w:w="2409"/>
          </w:tcPr>
          <w:p>
            <w:r>
              <w:rPr>
                <w:sz w:val="18"/>
              </w:rPr>
              <w:t>Veri: YZ'nin öğrenmesi için kullanılan bilgi kümesi. Model: Veriden öğrenilmiş örüntüleri içeren matematiksel yapı</w:t>
            </w:r>
          </w:p>
        </w:tc>
        <w:tc>
          <w:tcPr>
            <w:tcW w:type="dxa" w:w="2409"/>
          </w:tcPr>
          <w:p>
            <w:r>
              <w:rPr>
                <w:sz w:val="18"/>
              </w:rPr>
              <w:t>Veri: 10.000 kedi fotoğrafı. Model: Bu fotoğraflardan 'kedi' kavramını öğrenmiş ağırlıklar</w:t>
            </w:r>
          </w:p>
        </w:tc>
        <w:tc>
          <w:tcPr>
            <w:tcW w:type="dxa" w:w="2409"/>
          </w:tcPr>
          <w:p>
            <w:r>
              <w:rPr>
                <w:sz w:val="18"/>
              </w:rPr>
              <w:t>Kaliteli ve yeterli miktarda veri olmadan başarılı bir YZ modeli oluşturulamaz</w:t>
            </w:r>
          </w:p>
        </w:tc>
      </w:tr>
    </w:tbl>
    <w:p/>
    <w:p>
      <w:pPr>
        <w:spacing w:before="200"/>
      </w:pPr>
      <w:r>
        <w:rPr>
          <w:b/>
          <w:color w:val="E65C00"/>
          <w:sz w:val="24"/>
        </w:rPr>
        <w:t xml:space="preserve">  Konu Anlatımı</w:t>
      </w:r>
    </w:p>
    <w:p>
      <w:r>
        <w:rPr>
          <w:sz w:val="20"/>
        </w:rPr>
        <w:t>Yapay Zekâ Nedir? Yapay zekâ (Artificial Intelligence - AI), insan zekâsının öğrenme, akıl yürütme, problem çözme, dil anlama ve karar verme gibi yeteneklerini bilgisayar sistemleriyle taklit etmeyi amaçlayan bilim dalıdır. YZ sistemi verilerden öğrenir, deneyimle gelişir ve yeni durumlara adapte olabilir. Geleneksel programlamada programcı kuralları yazar (eğer X ise Y yap), YZ'de ise sistem kuralları verilerden kendisi keşfeder.</w:t>
      </w:r>
    </w:p>
    <w:p>
      <w:r>
        <w:rPr>
          <w:sz w:val="20"/>
        </w:rPr>
        <w:t>YZ Türleri: 1) Dar Yapay Zekâ (ANI - Artificial Narrow Intelligence): Sadece belirli bir görevde uzmanlaşmıştır. Örnekler: Satranç oynama (DeepBlue, AlphaGo), görüntü tanıma (Face ID), dil çevirisi (Google Translate), öneri sistemleri (Netflix, Spotify). 2) Genel Yapay Zekâ (AGI - Artificial General Intelligence): İnsanın tüm bilişsel yeteneklerini sergileyebilen, henüz geliştirilmemiş YZ türü. 3) Süper Yapay Zekâ (ASI): İnsan zekâsını her alanda aşan, teorik bir YZ kavramı.</w:t>
      </w:r>
    </w:p>
    <w:p>
      <w:r>
        <w:rPr>
          <w:sz w:val="20"/>
        </w:rPr>
        <w:t>Geleneksel Programlama vs Yapay Zekâ: Geleneksel programlama: Programcı kuralları yazar → Bilgisayar kuralları uygular → Sonuç. Örnek: 'Eğer sıcaklık &gt; 30°C ise fan aç'. YZ yaklaşımı: Veriler verilir → YZ kuralları öğrenir → Sonuç. Örnek: Binlerce e-posta örneği verilir, YZ spam kurallarını kendisi keşfeder. Fark: Geleneksel programlamada tüm kuralları önceden bilmeniz gerekir, YZ'de kurallar verilerden otomatik çıkarılır.</w:t>
      </w:r>
    </w:p>
    <w:p>
      <w:r>
        <w:rPr>
          <w:sz w:val="20"/>
        </w:rPr>
        <w:t>Günlük Hayatta Yapay Zekâ: Akıllı telefonlar: Yüz tanıma (Face ID), ses asistanları (Siri, Google Asistan), fotoğraf iyileştirme. Sosyal medya: İçerik önerisi (TikTok, Instagram), yüz filtresi (Snapchat), otomatik etiketleme. E-ticaret: Ürün önerisi (Amazon, Trendyol), fiyat optimizasyonu, chatbot. Sağlık: Tıbbi görüntü analizi, ilaç keşfi, hastalık tahmini. Ulaşım: Navigasyon (Google Maps), otonom araçlar (Tesla), trafik tahmini. Eğitim: Kişiselleştirilmiş öğrenme, otomatik değerlendirme, çeviri.</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Spam filtresi örneği</w:t>
            </w:r>
          </w:p>
        </w:tc>
        <w:tc>
          <w:tcPr>
            <w:tcW w:type="dxa" w:w="3213"/>
          </w:tcPr>
          <w:p>
            <w:r>
              <w:rPr>
                <w:sz w:val="18"/>
              </w:rPr>
              <w:t>Geleneksel yaklaşım: Programcı kurallar yazar - 'eğer konu satırında BEDAVA varsa spam olarak işaretle'. Problem: Spamcılar kuralı aşmak için 'B3D4VA' yazıyor. YZ yaklaşımı: 100.000 spam ve 100.000 normal e-posta ile eğitilen model, yeni spam türlerini de tanıyabiliyor çünkü örüntüleri öğrenmiş. Sonuç: YZ spam filtresi %99 doğrulukla çalışırken, kural tabanlı filtre %85'te kalıyor.</w:t>
            </w:r>
          </w:p>
        </w:tc>
        <w:tc>
          <w:tcPr>
            <w:tcW w:type="dxa" w:w="3213"/>
          </w:tcPr>
          <w:p>
            <w:r>
              <w:rPr>
                <w:sz w:val="18"/>
              </w:rPr>
              <w:t>YZ'nin gücü kuralları veriden öğrenmesi ve yeni durumlara adapte olmasıdır</w:t>
            </w:r>
          </w:p>
        </w:tc>
      </w:tr>
      <w:tr>
        <w:tc>
          <w:tcPr>
            <w:tcW w:type="dxa" w:w="3213"/>
          </w:tcPr>
          <w:p>
            <w:r>
              <w:rPr>
                <w:sz w:val="18"/>
              </w:rPr>
              <w:t>Netflix öneri sistemi</w:t>
            </w:r>
          </w:p>
        </w:tc>
        <w:tc>
          <w:tcPr>
            <w:tcW w:type="dxa" w:w="3213"/>
          </w:tcPr>
          <w:p>
            <w:r>
              <w:rPr>
                <w:sz w:val="18"/>
              </w:rPr>
              <w:t>Netflix her kullanıcının izleme geçmişini, puanlarını, izleme süresini ve benzer kullanıcıların tercihlerini analiz eder. YZ modeli bu verilerden kullanıcının beğeneceği filmleri tahmin eder. Netflix'in gelirinin %80'i öneri sistemi sayesindedir. Kullanılan teknikler: İşbirlikçi filtreleme (benzer kullanıcıların beğendiği), içerik tabanlı filtreleme (benzer türdeki filmler).</w:t>
            </w:r>
          </w:p>
        </w:tc>
        <w:tc>
          <w:tcPr>
            <w:tcW w:type="dxa" w:w="3213"/>
          </w:tcPr>
          <w:p>
            <w:r>
              <w:rPr>
                <w:sz w:val="18"/>
              </w:rPr>
              <w:t>Öneri sistemleri e-ticaretten müzik uygulamalarına kadar her yerdedir</w:t>
            </w:r>
          </w:p>
        </w:tc>
      </w:tr>
      <w:tr>
        <w:tc>
          <w:tcPr>
            <w:tcW w:type="dxa" w:w="3213"/>
          </w:tcPr>
          <w:p>
            <w:r>
              <w:rPr>
                <w:sz w:val="18"/>
              </w:rPr>
              <w:t>Google Translate evrimi</w:t>
            </w:r>
          </w:p>
        </w:tc>
        <w:tc>
          <w:tcPr>
            <w:tcW w:type="dxa" w:w="3213"/>
          </w:tcPr>
          <w:p>
            <w:r>
              <w:rPr>
                <w:sz w:val="18"/>
              </w:rPr>
              <w:t>2006: Kural tabanlı çeviri (gramer kuralları) → Düşük kalite. 2016: Sinir ağı tabanlı çeviri (Google Neural Machine Translation) → Çeviri kalitesi %60 arttı. Nasıl çalışır: Milyonlarca paralel çeviri verisiyle eğitilen model, diller arasındaki örüntüleri öğrenir. Sınırlamalar: Bağlam, deyimler, kültürel nüanslar hâlâ zorluk yaratır.</w:t>
            </w:r>
          </w:p>
        </w:tc>
        <w:tc>
          <w:tcPr>
            <w:tcW w:type="dxa" w:w="3213"/>
          </w:tcPr>
          <w:p>
            <w:r>
              <w:rPr>
                <w:sz w:val="18"/>
              </w:rPr>
              <w:t>YZ çeviri sistemleri mükemmel değildir ama sürekli gelişmektedir</w:t>
            </w:r>
          </w:p>
        </w:tc>
      </w:tr>
    </w:tbl>
    <w:p/>
    <w:p>
      <w:pPr>
        <w:spacing w:before="200"/>
      </w:pPr>
      <w:r>
        <w:rPr>
          <w:b/>
          <w:color w:val="E65C00"/>
          <w:sz w:val="24"/>
        </w:rPr>
        <w:t xml:space="preserve">  Analoji ve Benzetmeler</w:t>
      </w:r>
    </w:p>
    <w:p>
      <w:r>
        <w:rPr>
          <w:b/>
          <w:color w:val="E65C00"/>
          <w:sz w:val="20"/>
        </w:rPr>
        <w:t xml:space="preserve">  1. </w:t>
      </w:r>
      <w:r>
        <w:rPr>
          <w:sz w:val="20"/>
        </w:rPr>
        <w:t>Yapay zekâ bir çocuğun öğrenmesi gibidir: Bir çocuk kedi görmeden 'kedi' kavramını bilemez. Çok sayıda kedi görerek (veri), kedilerin ortak özelliklerini keşfeder (model) ve sonunda hiç görmediği bir kediyi bile tanır (tahmin). YZ de aynı süreçten geçer: Veri → Öğrenme → Genelleme.</w:t>
      </w:r>
    </w:p>
    <w:p>
      <w:pPr>
        <w:spacing w:before="200"/>
      </w:pPr>
      <w:r>
        <w:rPr>
          <w:b/>
          <w:color w:val="E65C00"/>
          <w:sz w:val="24"/>
        </w:rPr>
        <w:t xml:space="preserve">  Öğrenci Soru-Cevap</w:t>
      </w:r>
    </w:p>
    <w:p>
      <w:pPr>
        <w:pStyle w:val="ListBullet"/>
      </w:pPr>
      <w:r>
        <w:rPr>
          <w:sz w:val="20"/>
        </w:rPr>
        <w:t>Yapay zekâ ile geleneksel programlama arasındaki temel fark nedir?</w:t>
      </w:r>
    </w:p>
    <w:p>
      <w:pPr>
        <w:pStyle w:val="ListBullet"/>
      </w:pPr>
      <w:r>
        <w:rPr>
          <w:sz w:val="20"/>
        </w:rPr>
        <w:t>Dar YZ ile Genel YZ arasındaki fark nedir?</w:t>
      </w:r>
    </w:p>
    <w:p>
      <w:pPr>
        <w:pStyle w:val="ListBullet"/>
      </w:pPr>
      <w:r>
        <w:rPr>
          <w:sz w:val="20"/>
        </w:rPr>
        <w:t>Günlük hayatınızda hangi YZ uygulamalarını kullanıyorsunuz?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"YZ Uygulama Haritası"</w:t>
      </w:r>
    </w:p>
    <w:p>
      <w:r>
        <w:rPr>
          <w:b/>
          <w:color w:val="1B2A4A"/>
          <w:sz w:val="20"/>
        </w:rPr>
        <w:t xml:space="preserve">Türü: </w:t>
      </w:r>
      <w:r>
        <w:rPr>
          <w:sz w:val="20"/>
        </w:rPr>
        <w:t>Grup çalışması</w:t>
      </w:r>
    </w:p>
    <w:p>
      <w:r>
        <w:rPr>
          <w:b/>
          <w:color w:val="1B2A4A"/>
          <w:sz w:val="20"/>
        </w:rPr>
        <w:t xml:space="preserve">Amacı: </w:t>
      </w:r>
      <w:r>
        <w:rPr>
          <w:sz w:val="20"/>
        </w:rPr>
        <w:t>Yapay zekâ uygulama alanlarını araştırma ve sınıflandırma</w:t>
      </w:r>
    </w:p>
    <w:p>
      <w:pPr>
        <w:spacing w:before="200"/>
      </w:pPr>
      <w:r>
        <w:rPr>
          <w:b/>
          <w:color w:val="6A1B9A"/>
          <w:sz w:val="24"/>
        </w:rPr>
        <w:t xml:space="preserve">  Yönerge Adımları</w:t>
      </w:r>
    </w:p>
    <w:p>
      <w:r>
        <w:rPr>
          <w:b/>
          <w:color w:val="6A1B9A"/>
          <w:sz w:val="20"/>
        </w:rPr>
        <w:t xml:space="preserve">  1. </w:t>
      </w:r>
      <w:r>
        <w:rPr>
          <w:sz w:val="20"/>
        </w:rPr>
        <w:t>Yapay zekâ uygulama alanlarını beyin fırtınasıyla listeleyin (sağlık, eğitim, ulaşım, güvenlik...)</w:t>
      </w:r>
    </w:p>
    <w:p>
      <w:r>
        <w:rPr>
          <w:b/>
          <w:color w:val="6A1B9A"/>
          <w:sz w:val="20"/>
        </w:rPr>
        <w:t xml:space="preserve">  2. </w:t>
      </w:r>
      <w:r>
        <w:rPr>
          <w:sz w:val="20"/>
        </w:rPr>
        <w:t>Her alan için en az 2 somut YZ uygulaması örneği bulun</w:t>
      </w:r>
    </w:p>
    <w:p>
      <w:r>
        <w:rPr>
          <w:b/>
          <w:color w:val="6A1B9A"/>
          <w:sz w:val="20"/>
        </w:rPr>
        <w:t xml:space="preserve">  3. </w:t>
      </w:r>
      <w:r>
        <w:rPr>
          <w:sz w:val="20"/>
        </w:rPr>
        <w:t>Uygulamaları dar YZ / genel YZ olarak sınıflandırın</w:t>
      </w:r>
    </w:p>
    <w:p>
      <w:r>
        <w:rPr>
          <w:b/>
          <w:color w:val="6A1B9A"/>
          <w:sz w:val="20"/>
        </w:rPr>
        <w:t xml:space="preserve">  4. </w:t>
      </w:r>
      <w:r>
        <w:rPr>
          <w:sz w:val="20"/>
        </w:rPr>
        <w:t>En ilginç bulduğunuz YZ uygulamasını grup olarak sunun</w:t>
      </w:r>
    </w:p>
    <w:p>
      <w:r>
        <w:rPr>
          <w:b/>
          <w:color w:val="1B2A4A"/>
          <w:sz w:val="20"/>
        </w:rPr>
        <w:t xml:space="preserve">Beklenen Ürün: </w:t>
      </w:r>
      <w:r>
        <w:rPr>
          <w:sz w:val="20"/>
        </w:rPr>
        <w:t>YZ uygulama haritası ve sunum</w:t>
      </w:r>
    </w:p>
    <w:p>
      <w:pPr>
        <w:spacing w:before="200"/>
      </w:pPr>
      <w:r>
        <w:rPr>
          <w:b/>
          <w:color w:val="6A1B9A"/>
          <w:sz w:val="24"/>
        </w:rPr>
        <w:t xml:space="preserve">  Transfer Soruları</w:t>
      </w:r>
    </w:p>
    <w:p>
      <w:r>
        <w:rPr>
          <w:b/>
          <w:color w:val="6A1B9A"/>
          <w:sz w:val="20"/>
        </w:rPr>
        <w:t xml:space="preserve">  1. </w:t>
      </w:r>
      <w:r>
        <w:rPr>
          <w:sz w:val="20"/>
        </w:rPr>
        <w:t>YZ sınıflandırma becerisi ilerideki modüllerde blok tabanlı YZ uygulamaları geliştirirken temel oluşturacaktır.</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okul müdürü okulda YZ kullanmak istiyor ama bütçesi sınırlı. Ücretsiz veya düşük maliyetli YZ araçlarıyla okulda hangi sorunlar çözülebilir? En az 5 öneri geliştirin.</w:t>
            </w:r>
          </w:p>
        </w:tc>
      </w:tr>
    </w:tbl>
    <w:p/>
    <w:p>
      <w:r>
        <w:rPr>
          <w:b/>
          <w:color w:val="1B2A4A"/>
          <w:sz w:val="20"/>
        </w:rPr>
        <w:t xml:space="preserve">Yaratıcı Görev: </w:t>
      </w:r>
      <w:r>
        <w:rPr>
          <w:sz w:val="20"/>
        </w:rPr>
        <w:t>2030 yılında yapay zekânın günlük hayatımızı nasıl değiştireceğine dair kısa bir senaryo yazın.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Yapay zekânın tanımını yapabiliyor musunuz?</w:t>
      </w:r>
    </w:p>
    <w:p>
      <w:r>
        <w:rPr>
          <w:sz w:val="20"/>
        </w:rPr>
        <w:t xml:space="preserve">  ☐  Dar YZ ile Genel YZ farkını açıklayabiliyor musunuz?</w:t>
      </w:r>
    </w:p>
    <w:p>
      <w:r>
        <w:rPr>
          <w:sz w:val="20"/>
        </w:rPr>
        <w:t xml:space="preserve">  ☐  Günlük hayattan en az 5 YZ uygulaması sayabiliyor musunuz?</w:t>
      </w:r>
    </w:p>
    <w:p>
      <w:pPr>
        <w:spacing w:before="200"/>
      </w:pPr>
      <w:r>
        <w:rPr>
          <w:b/>
          <w:color w:val="2E7D32"/>
          <w:sz w:val="24"/>
        </w:rPr>
        <w:t xml:space="preserve">  Öz Değerlendirme Soruları</w:t>
      </w:r>
    </w:p>
    <w:p>
      <w:r>
        <w:rPr>
          <w:b/>
          <w:color w:val="2E7D32"/>
          <w:sz w:val="20"/>
        </w:rPr>
        <w:t xml:space="preserve">  1. </w:t>
      </w:r>
      <w:r>
        <w:rPr>
          <w:sz w:val="20"/>
        </w:rPr>
        <w:t>YZ ile geleneksel programlama arasındaki fark nedir?</w:t>
      </w:r>
    </w:p>
    <w:p>
      <w:r>
        <w:rPr>
          <w:b/>
          <w:color w:val="2E7D32"/>
          <w:sz w:val="20"/>
        </w:rPr>
        <w:t xml:space="preserve">  2. </w:t>
      </w:r>
      <w:r>
        <w:rPr>
          <w:sz w:val="20"/>
        </w:rPr>
        <w:t>Veri ve model kavramları ne anlama gelir?</w:t>
      </w:r>
    </w:p>
    <w:p>
      <w:r>
        <w:rPr>
          <w:b/>
          <w:color w:val="2E7D32"/>
          <w:sz w:val="20"/>
        </w:rPr>
        <w:t xml:space="preserve">  3. </w:t>
      </w:r>
      <w:r>
        <w:rPr>
          <w:sz w:val="20"/>
        </w:rPr>
        <w:t>YZ neden bu kadar popüler hale geldi?</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Yapay Zekâ terimini ilk kez kim kullanmıştır?</w:t>
            </w:r>
          </w:p>
        </w:tc>
        <w:tc>
          <w:tcPr>
            <w:tcW w:type="dxa" w:w="3213"/>
          </w:tcPr>
          <w:p>
            <w:r>
              <w:rPr>
                <w:sz w:val="18"/>
              </w:rPr>
              <w:t>B) John McCarthy</w:t>
            </w:r>
          </w:p>
        </w:tc>
      </w:tr>
      <w:tr>
        <w:tc>
          <w:tcPr>
            <w:tcW w:type="dxa" w:w="3213"/>
          </w:tcPr>
          <w:p>
            <w:r>
              <w:rPr>
                <w:sz w:val="18"/>
              </w:rPr>
              <w:t>2</w:t>
            </w:r>
          </w:p>
        </w:tc>
        <w:tc>
          <w:tcPr>
            <w:tcW w:type="dxa" w:w="3213"/>
          </w:tcPr>
          <w:p>
            <w:r>
              <w:rPr>
                <w:sz w:val="18"/>
              </w:rPr>
              <w:t>Mevcut tüm YZ sistemleri hangi kategoridedir?</w:t>
            </w:r>
          </w:p>
        </w:tc>
        <w:tc>
          <w:tcPr>
            <w:tcW w:type="dxa" w:w="3213"/>
          </w:tcPr>
          <w:p>
            <w:r>
              <w:rPr>
                <w:sz w:val="18"/>
              </w:rPr>
              <w:t>A) Dar YZ (ANI)</w:t>
            </w:r>
          </w:p>
        </w:tc>
      </w:tr>
      <w:tr>
        <w:tc>
          <w:tcPr>
            <w:tcW w:type="dxa" w:w="3213"/>
          </w:tcPr>
          <w:p>
            <w:r>
              <w:rPr>
                <w:sz w:val="18"/>
              </w:rPr>
              <w:t>3</w:t>
            </w:r>
          </w:p>
        </w:tc>
        <w:tc>
          <w:tcPr>
            <w:tcW w:type="dxa" w:w="3213"/>
          </w:tcPr>
          <w:p>
            <w:r>
              <w:rPr>
                <w:sz w:val="18"/>
              </w:rPr>
              <w:t>YZ ile geleneksel programlama arasındaki temel fark nedir?</w:t>
            </w:r>
          </w:p>
        </w:tc>
        <w:tc>
          <w:tcPr>
            <w:tcW w:type="dxa" w:w="3213"/>
          </w:tcPr>
          <w:p>
            <w:r>
              <w:rPr>
                <w:sz w:val="18"/>
              </w:rPr>
              <w:t>C) YZ kuralları veriden öğrenir, geleneksel programlama kuralları programcı yazar</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Yapay zekâ insan zekâsını geçebilir mi? Bu mümkün olursa ne gibi sonuçlar doğurur?</w:t>
      </w:r>
    </w:p>
    <w:p>
      <w:r>
        <w:rPr>
          <w:b/>
          <w:color w:val="2E7D32"/>
          <w:sz w:val="20"/>
        </w:rPr>
        <w:t>Eleştirel Düşünme:</w:t>
      </w:r>
    </w:p>
    <w:p>
      <w:r>
        <w:rPr>
          <w:b/>
          <w:color w:val="2E7D32"/>
          <w:sz w:val="20"/>
        </w:rPr>
        <w:t xml:space="preserve">  1. </w:t>
      </w:r>
      <w:r>
        <w:rPr>
          <w:sz w:val="20"/>
        </w:rPr>
        <w:t>YZ sistemleri gerçekten 'zeki' midir yoksa sadece kalıpları taklit mi eder?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"YZ Uygulama Deneyimi"</w:t>
      </w:r>
    </w:p>
    <w:p>
      <w:r>
        <w:rPr>
          <w:b/>
          <w:color w:val="1B2A4A"/>
          <w:sz w:val="20"/>
        </w:rPr>
        <w:t xml:space="preserve">Hedef: </w:t>
      </w:r>
      <w:r>
        <w:rPr>
          <w:sz w:val="20"/>
        </w:rPr>
        <w:t>Farklı YZ uygulamalarını deneyerek çalışma mantığını gözlemleme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Google Translate ile karmaşık bir cümleyi 3 farklı dile çevirin ve kalitesini değerlendirin</w:t>
            </w:r>
          </w:p>
        </w:tc>
        <w:tc>
          <w:tcPr>
            <w:tcW w:type="dxa" w:w="3213"/>
          </w:tcPr>
          <w:p>
            <w:r>
              <w:rPr>
                <w:sz w:val="18"/>
              </w:rPr>
              <w:t>5 dk</w:t>
            </w:r>
          </w:p>
        </w:tc>
      </w:tr>
      <w:tr>
        <w:tc>
          <w:tcPr>
            <w:tcW w:type="dxa" w:w="3213"/>
          </w:tcPr>
          <w:p>
            <w:r>
              <w:rPr>
                <w:sz w:val="18"/>
              </w:rPr>
              <w:t>2</w:t>
            </w:r>
          </w:p>
        </w:tc>
        <w:tc>
          <w:tcPr>
            <w:tcW w:type="dxa" w:w="3213"/>
          </w:tcPr>
          <w:p>
            <w:r>
              <w:rPr>
                <w:sz w:val="18"/>
              </w:rPr>
              <w:t>Akıllı telefon ses asistanına (Siri/Google) 5 farklı soru sorun ve cevapları analiz edin</w:t>
            </w:r>
          </w:p>
        </w:tc>
        <w:tc>
          <w:tcPr>
            <w:tcW w:type="dxa" w:w="3213"/>
          </w:tcPr>
          <w:p>
            <w:r>
              <w:rPr>
                <w:sz w:val="18"/>
              </w:rPr>
              <w:t>5 dk</w:t>
            </w:r>
          </w:p>
        </w:tc>
      </w:tr>
      <w:tr>
        <w:tc>
          <w:tcPr>
            <w:tcW w:type="dxa" w:w="3213"/>
          </w:tcPr>
          <w:p>
            <w:r>
              <w:rPr>
                <w:sz w:val="18"/>
              </w:rPr>
              <w:t>3</w:t>
            </w:r>
          </w:p>
        </w:tc>
        <w:tc>
          <w:tcPr>
            <w:tcW w:type="dxa" w:w="3213"/>
          </w:tcPr>
          <w:p>
            <w:r>
              <w:rPr>
                <w:sz w:val="18"/>
              </w:rPr>
              <w:t>Bir e-ticaret sitesinin öneri sistemini inceleyin: Neden bu ürünler öneriliyor?</w:t>
            </w:r>
          </w:p>
        </w:tc>
        <w:tc>
          <w:tcPr>
            <w:tcW w:type="dxa" w:w="3213"/>
          </w:tcPr>
          <w:p>
            <w:r>
              <w:rPr>
                <w:sz w:val="18"/>
              </w:rPr>
              <w:t>5 dk</w:t>
            </w:r>
          </w:p>
        </w:tc>
      </w:tr>
      <w:tr>
        <w:tc>
          <w:tcPr>
            <w:tcW w:type="dxa" w:w="3213"/>
          </w:tcPr>
          <w:p>
            <w:r>
              <w:rPr>
                <w:sz w:val="18"/>
              </w:rPr>
              <w:t>4</w:t>
            </w:r>
          </w:p>
        </w:tc>
        <w:tc>
          <w:tcPr>
            <w:tcW w:type="dxa" w:w="3213"/>
          </w:tcPr>
          <w:p>
            <w:r>
              <w:rPr>
                <w:sz w:val="18"/>
              </w:rPr>
              <w:t>Gözlemlerinizi 'YZ nasıl çalışıyor?' sorusuna yanıt olarak yazın</w:t>
            </w:r>
          </w:p>
        </w:tc>
        <w:tc>
          <w:tcPr>
            <w:tcW w:type="dxa" w:w="3213"/>
          </w:tcPr>
          <w:p>
            <w:r>
              <w:rPr>
                <w:sz w:val="18"/>
              </w:rPr>
              <w:t>5 dk</w:t>
            </w:r>
          </w:p>
        </w:tc>
      </w:tr>
    </w:tbl>
    <w:p/>
    <w:p>
      <w:r>
        <w:rPr>
          <w:b/>
          <w:color w:val="1B2A4A"/>
          <w:sz w:val="20"/>
        </w:rPr>
        <w:t xml:space="preserve">Tamamlanma Kriteri: </w:t>
      </w:r>
      <w:r>
        <w:rPr>
          <w:sz w:val="20"/>
        </w:rPr>
        <w:t>En az 3 farklı YZ uygulaması denenmiş ve çalışma mantıkları hakkında gözlemler yazılmış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"YZ Uygulamaları Canlı Demo"</w:t>
      </w:r>
    </w:p>
    <w:p>
      <w:r>
        <w:rPr>
          <w:b/>
          <w:color w:val="1B2A4A"/>
          <w:sz w:val="20"/>
        </w:rPr>
        <w:t xml:space="preserve">Eğitmenin Gösterdiği: </w:t>
      </w:r>
      <w:r>
        <w:rPr>
          <w:sz w:val="20"/>
        </w:rPr>
        <w:t>ChatGPT, Google Lens, Teachable Machine gibi YZ araçlarını canlı olarak gösterir.</w:t>
      </w:r>
    </w:p>
    <w:p>
      <w:r>
        <w:rPr>
          <w:b/>
          <w:color w:val="1B2A4A"/>
          <w:sz w:val="20"/>
        </w:rPr>
        <w:t xml:space="preserve">Öğrencinin Tekrarladığı: </w:t>
      </w:r>
      <w:r>
        <w:rPr>
          <w:sz w:val="20"/>
        </w:rPr>
        <w:t>Uygulamaları izler ve kendi telefonlarında dener.</w:t>
      </w:r>
    </w:p>
    <w:p>
      <w:r>
        <w:rPr>
          <w:b/>
          <w:color w:val="1B2A4A"/>
          <w:sz w:val="20"/>
        </w:rPr>
        <w:t xml:space="preserve">Dikkat Noktaları: </w:t>
      </w:r>
      <w:r>
        <w:rPr>
          <w:sz w:val="20"/>
        </w:rPr>
        <w:t>İnternet bağlantısı gereklidir; alternatif olarak önceden hazırlanmış videolar kullanılabilir.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Kolay</w:t>
            </w:r>
          </w:p>
        </w:tc>
        <w:tc>
          <w:tcPr>
            <w:tcW w:type="dxa" w:w="3213"/>
          </w:tcPr>
          <w:p>
            <w:r>
              <w:rPr>
                <w:sz w:val="18"/>
              </w:rPr>
              <w:t>10 teknoloji örneğini YZ kullanan/kullanmayan olarak sınıflandırın</w:t>
            </w:r>
          </w:p>
        </w:tc>
      </w:tr>
      <w:tr>
        <w:tc>
          <w:tcPr>
            <w:tcW w:type="dxa" w:w="3213"/>
          </w:tcPr>
          <w:p>
            <w:r>
              <w:rPr>
                <w:sz w:val="18"/>
              </w:rPr>
              <w:t>2</w:t>
            </w:r>
          </w:p>
        </w:tc>
        <w:tc>
          <w:tcPr>
            <w:tcW w:type="dxa" w:w="3213"/>
          </w:tcPr>
          <w:p>
            <w:r>
              <w:rPr>
                <w:sz w:val="18"/>
              </w:rPr>
              <w:t>Orta</w:t>
            </w:r>
          </w:p>
        </w:tc>
        <w:tc>
          <w:tcPr>
            <w:tcW w:type="dxa" w:w="3213"/>
          </w:tcPr>
          <w:p>
            <w:r>
              <w:rPr>
                <w:sz w:val="18"/>
              </w:rPr>
              <w:t>Bir sektör seçin ve o sektördeki YZ uygulamalarını araştırıp sunun</w:t>
            </w:r>
          </w:p>
        </w:tc>
      </w:tr>
      <w:tr>
        <w:tc>
          <w:tcPr>
            <w:tcW w:type="dxa" w:w="3213"/>
          </w:tcPr>
          <w:p>
            <w:r>
              <w:rPr>
                <w:sz w:val="18"/>
              </w:rPr>
              <w:t>3</w:t>
            </w:r>
          </w:p>
        </w:tc>
        <w:tc>
          <w:tcPr>
            <w:tcW w:type="dxa" w:w="3213"/>
          </w:tcPr>
          <w:p>
            <w:r>
              <w:rPr>
                <w:sz w:val="18"/>
              </w:rPr>
              <w:t>Zor</w:t>
            </w:r>
          </w:p>
        </w:tc>
        <w:tc>
          <w:tcPr>
            <w:tcW w:type="dxa" w:w="3213"/>
          </w:tcPr>
          <w:p>
            <w:r>
              <w:rPr>
                <w:sz w:val="18"/>
              </w:rPr>
              <w:t>Geleneksel programlama ve YZ yaklaşımını karşılaştıran bir problem çözün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"Okul için YZ Stratejisi"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ilkokulun müdürü yapay zekâyı eğitimde kullanmak istiyor ama ne olduğunu tam anlamamış. Sizden YZ'yi basit bir dille açıklamanızı ve okulda kullanılabilecek 5 YZ uygulaması önermenizi istiyor. Bütçe sınırlı olduğu için ücretsiz veya düşük maliyetli çözümler önermelisiniz.</w:t>
            </w:r>
          </w:p>
        </w:tc>
      </w:tr>
    </w:tbl>
    <w:p/>
    <w:p>
      <w:r>
        <w:rPr>
          <w:b/>
          <w:color w:val="1B2A4A"/>
          <w:sz w:val="20"/>
        </w:rPr>
        <w:t xml:space="preserve">Beklenen Çıktı: </w:t>
      </w:r>
      <w:r>
        <w:rPr>
          <w:sz w:val="20"/>
        </w:rPr>
        <w:t>YZ tanıtım sunumu ve okul için YZ uygulama önerileri raporu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yapay zekânın tanımını, temel kavramlarını, YZ türlerini, geleneksel programlama ile farkını ve günlük hayattaki uygulamalarını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Yapay Zekâ (AI)</w:t>
            </w:r>
          </w:p>
        </w:tc>
        <w:tc>
          <w:tcPr>
            <w:tcW w:type="dxa" w:w="4819"/>
            <w:shd w:fill="F5F5F5"/>
          </w:tcPr>
          <w:p>
            <w:r>
              <w:rPr>
                <w:b/>
                <w:color w:val="1B2A4A"/>
                <w:sz w:val="20"/>
              </w:rPr>
              <w:t xml:space="preserve">  Dar YZ (ANI)</w:t>
            </w:r>
          </w:p>
        </w:tc>
      </w:tr>
      <w:tr>
        <w:tc>
          <w:tcPr>
            <w:tcW w:type="dxa" w:w="4819"/>
            <w:shd w:fill="F5F5F5"/>
          </w:tcPr>
          <w:p>
            <w:r>
              <w:rPr>
                <w:b/>
                <w:color w:val="1B2A4A"/>
                <w:sz w:val="20"/>
              </w:rPr>
              <w:t xml:space="preserve">  Genel YZ (AGI)</w:t>
            </w:r>
          </w:p>
        </w:tc>
        <w:tc>
          <w:tcPr>
            <w:tcW w:type="dxa" w:w="4819"/>
            <w:shd w:fill="F5F5F5"/>
          </w:tcPr>
          <w:p>
            <w:r>
              <w:rPr>
                <w:b/>
                <w:color w:val="1B2A4A"/>
                <w:sz w:val="20"/>
              </w:rPr>
              <w:t xml:space="preserve">  Algoritma</w:t>
            </w:r>
          </w:p>
        </w:tc>
      </w:tr>
      <w:tr>
        <w:tc>
          <w:tcPr>
            <w:tcW w:type="dxa" w:w="4819"/>
            <w:shd w:fill="F5F5F5"/>
          </w:tcPr>
          <w:p>
            <w:r>
              <w:rPr>
                <w:b/>
                <w:color w:val="1B2A4A"/>
                <w:sz w:val="20"/>
              </w:rPr>
              <w:t xml:space="preserve">  Veri</w:t>
            </w:r>
          </w:p>
        </w:tc>
        <w:tc>
          <w:tcPr>
            <w:tcW w:type="dxa" w:w="4819"/>
            <w:shd w:fill="F5F5F5"/>
          </w:tcPr>
          <w:p>
            <w:r>
              <w:rPr>
                <w:b/>
                <w:color w:val="1B2A4A"/>
                <w:sz w:val="20"/>
              </w:rPr>
              <w:t xml:space="preserve">  Model</w:t>
            </w:r>
          </w:p>
        </w:tc>
      </w:tr>
    </w:tbl>
    <w:p/>
    <w:p>
      <w:pPr>
        <w:spacing w:before="200"/>
      </w:pPr>
      <w:r>
        <w:rPr>
          <w:b/>
          <w:color w:val="757575"/>
          <w:sz w:val="24"/>
        </w:rPr>
        <w:t xml:space="preserve">  Bir Sonraki Dersle Köprü</w:t>
      </w:r>
    </w:p>
    <w:p>
      <w:r>
        <w:rPr>
          <w:sz w:val="20"/>
        </w:rPr>
        <w:t>Bir sonraki derste yapay zekânın tarihçesini, Turing Testi ve Çin Odası deneylerini inceleyeceğiz.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Evde kullandığınız teknolojileri listeleyin ve hangilerinin yapay zekâ kullandığını belirleyin. Her YZ uygulaması için 'bu uygulama YZ olmadan nasıl çalışırdı?' sorusunu cevaplayın.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YZ uygulama demo videoları hazırlayın</w:t>
      </w:r>
    </w:p>
    <w:p>
      <w:pPr>
        <w:pStyle w:val="ListBullet"/>
      </w:pPr>
      <w:r>
        <w:rPr>
          <w:sz w:val="20"/>
        </w:rPr>
        <w:t>Sınıfta internet erişimi sağlayın</w:t>
      </w:r>
    </w:p>
    <w:p>
      <w:pPr>
        <w:pStyle w:val="ListBullet"/>
      </w:pPr>
      <w:r>
        <w:rPr>
          <w:sz w:val="20"/>
        </w:rPr>
        <w:t>ChatGPT veya benzer bir YZ aracına erişim için hazırlık yapın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YZ kavramı soyut gelebilir</w:t>
            </w:r>
          </w:p>
        </w:tc>
        <w:tc>
          <w:tcPr>
            <w:tcW w:type="dxa" w:w="4819"/>
          </w:tcPr>
          <w:p>
            <w:r>
              <w:rPr>
                <w:sz w:val="18"/>
              </w:rPr>
              <w:t>Günlük hayattan somut örneklerle başlayın; önce deneyimletin, sonra kavramları açıklayın</w:t>
            </w:r>
          </w:p>
        </w:tc>
      </w:tr>
      <w:tr>
        <w:tc>
          <w:tcPr>
            <w:tcW w:type="dxa" w:w="4819"/>
          </w:tcPr>
          <w:p>
            <w:r>
              <w:rPr>
                <w:sz w:val="18"/>
              </w:rPr>
              <w:t>Dar YZ ve Genel YZ farkı karıştırılabilir</w:t>
            </w:r>
          </w:p>
        </w:tc>
        <w:tc>
          <w:tcPr>
            <w:tcW w:type="dxa" w:w="4819"/>
          </w:tcPr>
          <w:p>
            <w:r>
              <w:rPr>
                <w:sz w:val="18"/>
              </w:rPr>
              <w:t>Film örnekleriyle (Terminator=AGI, Siri=ANI) somutlaştırın</w:t>
            </w:r>
          </w:p>
        </w:tc>
      </w:tr>
    </w:tbl>
    <w:p/>
    <w:p>
      <w:r>
        <w:rPr>
          <w:b/>
          <w:color w:val="1B2A4A"/>
          <w:sz w:val="20"/>
        </w:rPr>
        <w:t xml:space="preserve">Zaman Yönetimi: </w:t>
      </w:r>
      <w:r>
        <w:rPr>
          <w:sz w:val="20"/>
        </w:rPr>
        <w:t>YZ keşif turuna yeterli süre ayırın; bu etkinlik motivasyonu artırır.</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İnternet yoksa önceden hazırlanmış YZ demo videoları ve ekran görüntüleri kullanılabilir.</w:t>
            </w:r>
          </w:p>
        </w:tc>
      </w:tr>
    </w:tbl>
    <w:p/>
    <w:p>
      <w:r>
        <w:br w:type="page"/>
      </w:r>
    </w:p>
    <w:p>
      <w:pPr>
        <w:jc w:val="center"/>
      </w:pPr>
      <w:r>
        <w:rPr>
          <w:b/>
          <w:color w:val="1B2A4A"/>
          <w:sz w:val="36"/>
        </w:rPr>
        <w:t>━━━  10. SAAT  ━━━</w:t>
      </w:r>
    </w:p>
    <w:p>
      <w:pPr>
        <w:jc w:val="center"/>
      </w:pPr>
      <w:r>
        <w:rPr>
          <w:color w:val="2C6FAD"/>
          <w:sz w:val="32"/>
        </w:rPr>
        <w:t>Yapay Zekâ Tarihçesi ve Felsefi Temeller</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Yapay zekânın tarihsel gelişimini kronolojik olarak açıklar; Turing Testi ve Çin Odası deneylerini yorumlar.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M2-K4</w:t>
            </w:r>
          </w:p>
        </w:tc>
        <w:tc>
          <w:tcPr>
            <w:tcW w:type="dxa" w:w="3213"/>
          </w:tcPr>
          <w:p>
            <w:r>
              <w:rPr>
                <w:sz w:val="18"/>
              </w:rPr>
              <w:t>Yapay zekânın tarihsel gelişimini önemli dönüm noktalarıyla açıklar</w:t>
            </w:r>
          </w:p>
        </w:tc>
        <w:tc>
          <w:tcPr>
            <w:tcW w:type="dxa" w:w="3213"/>
          </w:tcPr>
          <w:p>
            <w:r>
              <w:rPr>
                <w:sz w:val="18"/>
              </w:rPr>
              <w:t>Bilgi</w:t>
            </w:r>
          </w:p>
        </w:tc>
      </w:tr>
      <w:tr>
        <w:tc>
          <w:tcPr>
            <w:tcW w:type="dxa" w:w="3213"/>
          </w:tcPr>
          <w:p>
            <w:r>
              <w:rPr>
                <w:sz w:val="18"/>
              </w:rPr>
              <w:t>M2-K5</w:t>
            </w:r>
          </w:p>
        </w:tc>
        <w:tc>
          <w:tcPr>
            <w:tcW w:type="dxa" w:w="3213"/>
          </w:tcPr>
          <w:p>
            <w:r>
              <w:rPr>
                <w:sz w:val="18"/>
              </w:rPr>
              <w:t>Turing Testi'nin amacını ve işleyişini açıklar; sonuçlarını yorumlar</w:t>
            </w:r>
          </w:p>
        </w:tc>
        <w:tc>
          <w:tcPr>
            <w:tcW w:type="dxa" w:w="3213"/>
          </w:tcPr>
          <w:p>
            <w:r>
              <w:rPr>
                <w:sz w:val="18"/>
              </w:rPr>
              <w:t>Kavrama</w:t>
            </w:r>
          </w:p>
        </w:tc>
      </w:tr>
      <w:tr>
        <w:tc>
          <w:tcPr>
            <w:tcW w:type="dxa" w:w="3213"/>
          </w:tcPr>
          <w:p>
            <w:r>
              <w:rPr>
                <w:sz w:val="18"/>
              </w:rPr>
              <w:t>M2-K6</w:t>
            </w:r>
          </w:p>
        </w:tc>
        <w:tc>
          <w:tcPr>
            <w:tcW w:type="dxa" w:w="3213"/>
          </w:tcPr>
          <w:p>
            <w:r>
              <w:rPr>
                <w:sz w:val="18"/>
              </w:rPr>
              <w:t>Çin Odası argümanını açıklar ve yapay zekâda 'anlama' kavramını tartışır</w:t>
            </w:r>
          </w:p>
        </w:tc>
        <w:tc>
          <w:tcPr>
            <w:tcW w:type="dxa" w:w="3213"/>
          </w:tcPr>
          <w:p>
            <w:r>
              <w:rPr>
                <w:sz w:val="18"/>
              </w:rPr>
              <w:t>Analiz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Yapay zekâ temel kavramları (Saat 9)</w:t>
      </w:r>
    </w:p>
    <w:p>
      <w:pPr>
        <w:spacing w:before="200"/>
      </w:pPr>
      <w:r>
        <w:rPr>
          <w:b/>
          <w:color w:val="757575"/>
          <w:sz w:val="24"/>
        </w:rPr>
        <w:t xml:space="preserve">  Öğrencinin Bilmesi Gerekenler</w:t>
      </w:r>
    </w:p>
    <w:p>
      <w:pPr>
        <w:pStyle w:val="ListBullet"/>
      </w:pPr>
      <w:r>
        <w:rPr>
          <w:sz w:val="20"/>
        </w:rPr>
        <w:t>Yapay zekânın tanımı</w:t>
      </w:r>
    </w:p>
    <w:p>
      <w:pPr>
        <w:pStyle w:val="ListBullet"/>
      </w:pPr>
      <w:r>
        <w:rPr>
          <w:sz w:val="20"/>
        </w:rPr>
        <w:t>Dar YZ ve Genel YZ farkı</w:t>
      </w:r>
    </w:p>
    <w:p>
      <w:pPr>
        <w:pStyle w:val="ListBullet"/>
      </w:pPr>
      <w:r>
        <w:rPr>
          <w:sz w:val="20"/>
        </w:rPr>
        <w:t>Algoritma ve veri kavramları</w:t>
      </w:r>
    </w:p>
    <w:p>
      <w:pPr>
        <w:spacing w:before="200"/>
      </w:pPr>
      <w:r>
        <w:rPr>
          <w:b/>
          <w:color w:val="757575"/>
          <w:sz w:val="24"/>
        </w:rPr>
        <w:t xml:space="preserve">  Olası Kavram Yanılgıları</w:t>
      </w:r>
    </w:p>
    <w:p>
      <w:pPr>
        <w:pStyle w:val="ListBullet"/>
      </w:pPr>
      <w:r>
        <w:rPr>
          <w:sz w:val="20"/>
        </w:rPr>
        <w:t>Yapay zekâ 2020'lerde ortaya çıkmıştır - YZ araştırmaları 1950'lerden bu yana sürmektedir</w:t>
      </w:r>
    </w:p>
    <w:p>
      <w:pPr>
        <w:pStyle w:val="ListBullet"/>
      </w:pPr>
      <w:r>
        <w:rPr>
          <w:sz w:val="20"/>
        </w:rPr>
        <w:t>Turing Testi geçilirse makine zeki demektir - Turing Testi sadece davranışı ölçer, anlama yeteneğini değil</w:t>
      </w:r>
    </w:p>
    <w:p>
      <w:pPr>
        <w:spacing w:before="200"/>
      </w:pPr>
      <w:r>
        <w:rPr>
          <w:b/>
          <w:color w:val="757575"/>
          <w:sz w:val="24"/>
        </w:rPr>
        <w:t xml:space="preserve">  Hazırlık Materyalleri</w:t>
      </w:r>
    </w:p>
    <w:p>
      <w:pPr>
        <w:pStyle w:val="ListBullet"/>
      </w:pPr>
      <w:r>
        <w:rPr>
          <w:sz w:val="20"/>
        </w:rPr>
        <w:t>YZ tarihçesi zaman çizelgesi posteri</w:t>
      </w:r>
    </w:p>
    <w:p>
      <w:pPr>
        <w:pStyle w:val="ListBullet"/>
      </w:pPr>
      <w:r>
        <w:rPr>
          <w:sz w:val="20"/>
        </w:rPr>
        <w:t>Turing Testi açıklama videosu</w:t>
      </w:r>
    </w:p>
    <w:p>
      <w:pPr>
        <w:pStyle w:val="ListBullet"/>
      </w:pPr>
      <w:r>
        <w:rPr>
          <w:sz w:val="20"/>
        </w:rPr>
        <w:t>Çin Odası deneyi görseli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1950 yılında Alan Turing 'Makineler düşünebilir mi?' sorusunu sordu. 2023'te ChatGPT milyonlarca insanla sohbet ediyor. Peki Turing'in sorusuna artık cevap verebilir miyiz?</w:t>
      </w:r>
    </w:p>
    <w:p>
      <w:r>
        <w:rPr>
          <w:b/>
          <w:color w:val="1B2A4A"/>
          <w:sz w:val="20"/>
        </w:rPr>
        <w:t xml:space="preserve">Günlük Hayat Bağlantısı: </w:t>
      </w:r>
      <w:r>
        <w:rPr>
          <w:sz w:val="20"/>
        </w:rPr>
        <w:t>İnsanlık her zaman kendi zekâsını taklit etmeye çalışmıştır: Antik Yunan'da mekanik kuşlar, 18. yüzyılda satranç oynayan otomat, 20. yüzyılda bilgisayarlar... YZ bu köklü hayalin modern versiyonudur.</w:t>
      </w:r>
    </w:p>
    <w:p>
      <w:pPr>
        <w:spacing w:before="200"/>
      </w:pPr>
      <w:r>
        <w:rPr>
          <w:b/>
          <w:color w:val="2C6FAD"/>
          <w:sz w:val="24"/>
        </w:rPr>
        <w:t xml:space="preserve">  Ön Bilgi Yoklama Soruları</w:t>
      </w:r>
    </w:p>
    <w:p>
      <w:r>
        <w:rPr>
          <w:b/>
          <w:color w:val="2C6FAD"/>
          <w:sz w:val="20"/>
        </w:rPr>
        <w:t xml:space="preserve">  1. </w:t>
      </w:r>
      <w:r>
        <w:rPr>
          <w:sz w:val="20"/>
        </w:rPr>
        <w:t>Alan Turing kimdir ve bilgisayar bilimindeki önemi nedir?</w:t>
      </w:r>
    </w:p>
    <w:p>
      <w:r>
        <w:rPr>
          <w:b/>
          <w:color w:val="2C6FAD"/>
          <w:sz w:val="20"/>
        </w:rPr>
        <w:t xml:space="preserve">  2. </w:t>
      </w:r>
      <w:r>
        <w:rPr>
          <w:sz w:val="20"/>
        </w:rPr>
        <w:t>Bilgisayarlar ne zaman icat edilmiştir?</w:t>
      </w:r>
    </w:p>
    <w:p>
      <w:pPr>
        <w:spacing w:before="200"/>
      </w:pPr>
      <w:r>
        <w:rPr>
          <w:b/>
          <w:color w:val="2C6FAD"/>
          <w:sz w:val="24"/>
        </w:rPr>
        <w:t xml:space="preserve">  Motivasyon Etkinliği: "Turing Testi Simülasyonu"</w:t>
      </w:r>
    </w:p>
    <w:p>
      <w:r>
        <w:rPr>
          <w:b/>
          <w:color w:val="1B2A4A"/>
          <w:sz w:val="20"/>
        </w:rPr>
        <w:t xml:space="preserve">Açıklama: </w:t>
      </w:r>
      <w:r>
        <w:rPr>
          <w:sz w:val="20"/>
        </w:rPr>
        <w:t>Kursiyerler basitleştirilmiş bir Turing Testi deneyimi yaşar.</w:t>
      </w:r>
    </w:p>
    <w:p>
      <w:r>
        <w:rPr>
          <w:b/>
          <w:color w:val="1B2A4A"/>
          <w:sz w:val="20"/>
        </w:rPr>
        <w:t xml:space="preserve">Yönerge: </w:t>
      </w:r>
      <w:r>
        <w:rPr>
          <w:sz w:val="20"/>
        </w:rPr>
        <w:t>Sınıf ikiye ayrılır. Bir grup kağıt üzerinden sorular yazarak 'gizemli muhatabına' gönderir. Cevapları insan mı yoksa makine mi yazdı? Doğru tahmin edebilirler mi? (Eğitmen bazı cevapları YZ ile, bazılarını kendisi yazar)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2030 yılında bir şirket, müşteri hizmetlerinde insan çalışan mı yoksa YZ mı konuştuğunu müşterilere söylemeden YZ kullanıyor. Müşteriler farkı anlayamıyor. Bu etik midir?</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"YZ Zaman Çizelgesi"</w:t>
      </w:r>
    </w:p>
    <w:p>
      <w:r>
        <w:rPr>
          <w:b/>
          <w:color w:val="1B2A4A"/>
          <w:sz w:val="20"/>
        </w:rPr>
        <w:t xml:space="preserve">Türü: </w:t>
      </w:r>
      <w:r>
        <w:rPr>
          <w:sz w:val="20"/>
        </w:rPr>
        <w:t>Grup araştırması ve sunum</w:t>
      </w:r>
    </w:p>
    <w:p>
      <w:r>
        <w:rPr>
          <w:b/>
          <w:color w:val="1B2A4A"/>
          <w:sz w:val="20"/>
        </w:rPr>
        <w:t xml:space="preserve">Amacı: </w:t>
      </w:r>
      <w:r>
        <w:rPr>
          <w:sz w:val="20"/>
        </w:rPr>
        <w:t>YZ tarihçesinin önemli dönüm noktalarını keşfetme</w:t>
      </w:r>
    </w:p>
    <w:p>
      <w:r>
        <w:rPr>
          <w:b/>
          <w:color w:val="1B2A4A"/>
          <w:sz w:val="20"/>
        </w:rPr>
        <w:t xml:space="preserve">Malzemeler: </w:t>
      </w:r>
      <w:r>
        <w:rPr>
          <w:sz w:val="20"/>
        </w:rPr>
        <w:t>Büyük kağıt, renkli kalemler, YZ tarihçesi kaynak materyali</w:t>
      </w:r>
    </w:p>
    <w:p>
      <w:pPr>
        <w:spacing w:before="200"/>
      </w:pPr>
      <w:r>
        <w:rPr>
          <w:b/>
          <w:color w:val="007A7A"/>
          <w:sz w:val="24"/>
        </w:rPr>
        <w:t xml:space="preserve">  Yönerge Adımları</w:t>
      </w:r>
    </w:p>
    <w:p>
      <w:r>
        <w:rPr>
          <w:b/>
          <w:color w:val="007A7A"/>
          <w:sz w:val="20"/>
        </w:rPr>
        <w:t xml:space="preserve">  1. </w:t>
      </w:r>
      <w:r>
        <w:rPr>
          <w:sz w:val="20"/>
        </w:rPr>
        <w:t>1950-2025 yılları arasını kapsayan bir zaman çizelgesi oluşturun</w:t>
      </w:r>
    </w:p>
    <w:p>
      <w:r>
        <w:rPr>
          <w:b/>
          <w:color w:val="007A7A"/>
          <w:sz w:val="20"/>
        </w:rPr>
        <w:t xml:space="preserve">  2. </w:t>
      </w:r>
      <w:r>
        <w:rPr>
          <w:sz w:val="20"/>
        </w:rPr>
        <w:t>Her on yıl için en önemli YZ gelişmelerini araştırın</w:t>
      </w:r>
    </w:p>
    <w:p>
      <w:r>
        <w:rPr>
          <w:b/>
          <w:color w:val="007A7A"/>
          <w:sz w:val="20"/>
        </w:rPr>
        <w:t xml:space="preserve">  3. </w:t>
      </w:r>
      <w:r>
        <w:rPr>
          <w:sz w:val="20"/>
        </w:rPr>
        <w:t>YZ kışları (düşüş dönemleri) ve YZ baharlarını (yükseliş) işaretleyin</w:t>
      </w:r>
    </w:p>
    <w:p>
      <w:r>
        <w:rPr>
          <w:b/>
          <w:color w:val="007A7A"/>
          <w:sz w:val="20"/>
        </w:rPr>
        <w:t xml:space="preserve">  4. </w:t>
      </w:r>
      <w:r>
        <w:rPr>
          <w:sz w:val="20"/>
        </w:rPr>
        <w:t>Günümüzdeki YZ patlamasının nedenlerini tartışın</w:t>
      </w:r>
    </w:p>
    <w:p>
      <w:r>
        <w:rPr>
          <w:b/>
          <w:color w:val="1B2A4A"/>
          <w:sz w:val="20"/>
        </w:rPr>
        <w:t xml:space="preserve">Öğrenci Rolü: </w:t>
      </w:r>
      <w:r>
        <w:rPr>
          <w:sz w:val="20"/>
        </w:rPr>
        <w:t>Tarihsel gelişmeleri araştırır, kronolojik olarak yerleştirir ve sunar</w:t>
      </w:r>
    </w:p>
    <w:p>
      <w:r>
        <w:rPr>
          <w:b/>
          <w:color w:val="1B2A4A"/>
          <w:sz w:val="20"/>
        </w:rPr>
        <w:t xml:space="preserve">Öğretmen Rolü: </w:t>
      </w:r>
      <w:r>
        <w:rPr>
          <w:sz w:val="20"/>
        </w:rPr>
        <w:t>Araştırma kaynaklarını paylaşır ve önemli olayları vurgular</w:t>
      </w:r>
    </w:p>
    <w:p>
      <w:r>
        <w:rPr>
          <w:b/>
          <w:color w:val="1B2A4A"/>
          <w:sz w:val="20"/>
        </w:rPr>
        <w:t xml:space="preserve">Beklenen Ürün: </w:t>
      </w:r>
      <w:r>
        <w:rPr>
          <w:sz w:val="20"/>
        </w:rPr>
        <w:t>YZ tarihçesi zaman çizelgesi posteri</w:t>
      </w:r>
    </w:p>
    <w:p>
      <w:pPr>
        <w:spacing w:before="200"/>
      </w:pPr>
      <w:r>
        <w:rPr>
          <w:b/>
          <w:color w:val="007A7A"/>
          <w:sz w:val="24"/>
        </w:rPr>
        <w:t xml:space="preserve">  Araştırma Soruları</w:t>
      </w:r>
    </w:p>
    <w:p>
      <w:r>
        <w:rPr>
          <w:b/>
          <w:color w:val="007A7A"/>
          <w:sz w:val="20"/>
        </w:rPr>
        <w:t xml:space="preserve">  1. </w:t>
      </w:r>
      <w:r>
        <w:rPr>
          <w:sz w:val="20"/>
        </w:rPr>
        <w:t>YZ kışı nedir ve neden yaşanmıştır?</w:t>
      </w:r>
    </w:p>
    <w:p>
      <w:r>
        <w:rPr>
          <w:b/>
          <w:color w:val="007A7A"/>
          <w:sz w:val="20"/>
        </w:rPr>
        <w:t xml:space="preserve">  2. </w:t>
      </w:r>
      <w:r>
        <w:rPr>
          <w:sz w:val="20"/>
        </w:rPr>
        <w:t>Deep Learning devrimini başlatan olay nedir?</w:t>
      </w:r>
    </w:p>
    <w:p>
      <w:r>
        <w:rPr>
          <w:b/>
          <w:color w:val="1B2A4A"/>
          <w:sz w:val="20"/>
        </w:rPr>
        <w:t xml:space="preserve">Grupla Çalışma Kuralları: </w:t>
      </w:r>
      <w:r>
        <w:rPr>
          <w:sz w:val="20"/>
        </w:rPr>
        <w:t>Tarihsel bilgiler doğrulanmış kaynaklardan alınmalıdır.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Turing Testi</w:t>
            </w:r>
          </w:p>
        </w:tc>
        <w:tc>
          <w:tcPr>
            <w:tcW w:type="dxa" w:w="2409"/>
          </w:tcPr>
          <w:p>
            <w:r>
              <w:rPr>
                <w:sz w:val="18"/>
              </w:rPr>
              <w:t>Alan Turing'in 1950'de önerdiği, bir makinenin insan benzeri zekâ gösterip göstermediğini değerlendiren test</w:t>
            </w:r>
          </w:p>
        </w:tc>
        <w:tc>
          <w:tcPr>
            <w:tcW w:type="dxa" w:w="2409"/>
          </w:tcPr>
          <w:p>
            <w:r>
              <w:rPr>
                <w:sz w:val="18"/>
              </w:rPr>
              <w:t>Bir sorgulayıcı yazılı mesajlarla hem insanla hem makineyle konuşur; ikisini ayırt edemezse makine testi geçer</w:t>
            </w:r>
          </w:p>
        </w:tc>
        <w:tc>
          <w:tcPr>
            <w:tcW w:type="dxa" w:w="2409"/>
          </w:tcPr>
          <w:p>
            <w:r>
              <w:rPr>
                <w:sz w:val="18"/>
              </w:rPr>
              <w:t>Turing Testi davranışsal zekâyı ölçer; makinenin gerçekten 'anladığını' garanti etmez</w:t>
            </w:r>
          </w:p>
        </w:tc>
      </w:tr>
      <w:tr>
        <w:tc>
          <w:tcPr>
            <w:tcW w:type="dxa" w:w="2409"/>
          </w:tcPr>
          <w:p>
            <w:r>
              <w:rPr>
                <w:sz w:val="18"/>
              </w:rPr>
              <w:t>Çin Odası Deneyi</w:t>
            </w:r>
          </w:p>
        </w:tc>
        <w:tc>
          <w:tcPr>
            <w:tcW w:type="dxa" w:w="2409"/>
          </w:tcPr>
          <w:p>
            <w:r>
              <w:rPr>
                <w:sz w:val="18"/>
              </w:rPr>
              <w:t>John Searle'ün 1980'de önerdiği, bir bilgisayarın dil işlemesinin gerçek anlama olmadığını savunan düşünce deneyi</w:t>
            </w:r>
          </w:p>
        </w:tc>
        <w:tc>
          <w:tcPr>
            <w:tcW w:type="dxa" w:w="2409"/>
          </w:tcPr>
          <w:p>
            <w:r>
              <w:rPr>
                <w:sz w:val="18"/>
              </w:rPr>
              <w:t>Çince bilmeyen bir kişi, kurallar kitabıyla Çince soruları cevaplayabilir ama Çince'yi gerçekten anlamaz</w:t>
            </w:r>
          </w:p>
        </w:tc>
        <w:tc>
          <w:tcPr>
            <w:tcW w:type="dxa" w:w="2409"/>
          </w:tcPr>
          <w:p>
            <w:r>
              <w:rPr>
                <w:sz w:val="18"/>
              </w:rPr>
              <w:t>Bu argüman güçlü YZ'nin (AGI) mümkün olup olmadığını sorgular; YZ felsefesinin temel tartışmasıdır</w:t>
            </w:r>
          </w:p>
        </w:tc>
      </w:tr>
      <w:tr>
        <w:tc>
          <w:tcPr>
            <w:tcW w:type="dxa" w:w="2409"/>
          </w:tcPr>
          <w:p>
            <w:r>
              <w:rPr>
                <w:sz w:val="18"/>
              </w:rPr>
              <w:t>YZ Kışı</w:t>
            </w:r>
          </w:p>
        </w:tc>
        <w:tc>
          <w:tcPr>
            <w:tcW w:type="dxa" w:w="2409"/>
          </w:tcPr>
          <w:p>
            <w:r>
              <w:rPr>
                <w:sz w:val="18"/>
              </w:rPr>
              <w:t>YZ araştırmalarında fonlama ve ilginin dramatik şekilde düştüğü dönemler</w:t>
            </w:r>
          </w:p>
        </w:tc>
        <w:tc>
          <w:tcPr>
            <w:tcW w:type="dxa" w:w="2409"/>
          </w:tcPr>
          <w:p>
            <w:r>
              <w:rPr>
                <w:sz w:val="18"/>
              </w:rPr>
              <w:t>1974-1980 (Birinci YZ kışı), 1987-1993 (İkinci YZ kışı)</w:t>
            </w:r>
          </w:p>
        </w:tc>
        <w:tc>
          <w:tcPr>
            <w:tcW w:type="dxa" w:w="2409"/>
          </w:tcPr>
          <w:p>
            <w:r>
              <w:rPr>
                <w:sz w:val="18"/>
              </w:rPr>
              <w:t>Aşırı iyimser beklentilerin karşılanamaması, sınırlı hesaplama gücü ve yetersiz veriden kaynaklanmıştır</w:t>
            </w:r>
          </w:p>
        </w:tc>
      </w:tr>
      <w:tr>
        <w:tc>
          <w:tcPr>
            <w:tcW w:type="dxa" w:w="2409"/>
          </w:tcPr>
          <w:p>
            <w:r>
              <w:rPr>
                <w:sz w:val="18"/>
              </w:rPr>
              <w:t>Derin Öğrenme Devrimi</w:t>
            </w:r>
          </w:p>
        </w:tc>
        <w:tc>
          <w:tcPr>
            <w:tcW w:type="dxa" w:w="2409"/>
          </w:tcPr>
          <w:p>
            <w:r>
              <w:rPr>
                <w:sz w:val="18"/>
              </w:rPr>
              <w:t>2012'de ImageNet yarışmasında derin öğrenme modelinin (AlexNet) geleneksel yöntemleri ezici bir farkla geçmesiyle başlayan dönem</w:t>
            </w:r>
          </w:p>
        </w:tc>
        <w:tc>
          <w:tcPr>
            <w:tcW w:type="dxa" w:w="2409"/>
          </w:tcPr>
          <w:p>
            <w:r>
              <w:rPr>
                <w:sz w:val="18"/>
              </w:rPr>
              <w:t>AlexNet (2012), AlphaGo (2016), GPT-3 (2020), ChatGPT (2022)</w:t>
            </w:r>
          </w:p>
        </w:tc>
        <w:tc>
          <w:tcPr>
            <w:tcW w:type="dxa" w:w="2409"/>
          </w:tcPr>
          <w:p>
            <w:r>
              <w:rPr>
                <w:sz w:val="18"/>
              </w:rPr>
              <w:t>Büyük veri, güçlü GPU'lar ve gelişmiş algoritmalar bu devrimi mümkün kılmıştır</w:t>
            </w:r>
          </w:p>
        </w:tc>
      </w:tr>
    </w:tbl>
    <w:p/>
    <w:p>
      <w:pPr>
        <w:spacing w:before="200"/>
      </w:pPr>
      <w:r>
        <w:rPr>
          <w:b/>
          <w:color w:val="E65C00"/>
          <w:sz w:val="24"/>
        </w:rPr>
        <w:t xml:space="preserve">  Konu Anlatımı</w:t>
      </w:r>
    </w:p>
    <w:p>
      <w:r>
        <w:rPr>
          <w:sz w:val="20"/>
        </w:rPr>
        <w:t>YZ Tarihçesi - Başlangıç (1943-1956): 1943: McCulloch ve Pitts ilk yapay sinir ağı modelini önerdi. 1950: Alan Turing 'Computing Machinery and Intelligence' makalesini yayınladı ve Turing Testi'ni tanımladı. 1956: Dartmouth Konferansı - 'Yapay Zekâ' terimi ilk kez kullanıldı. John McCarthy, Marvin Minsky, Claude Shannon ve diğerleri YZ'yi bir akademik disiplin olarak kurdu.</w:t>
      </w:r>
    </w:p>
    <w:p>
      <w:r>
        <w:rPr>
          <w:sz w:val="20"/>
        </w:rPr>
        <w:t>Yükseliş ve Düşüş Dönemleri: 1956-1974 (Altın Çağ): Büyük iyimserlik, ELIZA chatbot, SHRDLU doğal dil sistemi, uzman sistemlerin temelleri. 1974-1980 (Birinci YZ Kışı): Beklentiler karşılanmadı, fonlar kesildi, hesaplama gücü yetersiz. 1980-1987 (Uzman Sistemler Dönemi): Kural tabanlı uzman sistemler endüstride kullanılmaya başlandı. 1987-1993 (İkinci YZ Kışı): Uzman sistemlerin sınırlamaları ortaya çıktı, tekrar düşüş. 1993-2011 (Sessiz İlerleme): İstatistiksel yöntemler, makine öğrenmesi, internet verisi, IBM Watson Jeopardy kazandı (2011).</w:t>
      </w:r>
    </w:p>
    <w:p>
      <w:r>
        <w:rPr>
          <w:sz w:val="20"/>
        </w:rPr>
        <w:t>Modern YZ Dönemi (2012-Günümüz): 2012: AlexNet derin öğrenme modeli ImageNet yarışmasını kazandı - görsel tanıma hata oranı %26'dan %16'ya düştü. 2016: Google DeepMind'ın AlphaGo'su dünya Go şampiyonu Lee Sedol'u yendi. 2017: Transformer mimarisi (Attention is All You Need) doğal dil işlemede devrim yarattı. 2020: GPT-3 ile büyük dil modellerinin gücü ortaya çıktı. 2022: ChatGPT 2 ayda 100 milyon kullanıcıya ulaştı - tarihin en hızlı büyüyen uygulaması. 2023-24: Multimodal modeller (görsel+metin+ses), yapay zekâ yasaları, endüstriyel entegrasyon.</w:t>
      </w:r>
    </w:p>
    <w:p>
      <w:r>
        <w:rPr>
          <w:sz w:val="20"/>
        </w:rPr>
        <w:t>YZ Felsefesi - Turing Testi ve Çin Odası: Turing Testi: Alan Turing'in 'makineler düşünebilir mi?' sorusuna pragmatik yanıtı. Eğer bir makine insan gibi davranıyorsa, 'zeki' sayılabilir mi? Test davranışa odaklanır, iç süreçlere değil. Çin Odası (John Searle, 1980): Çince bilmeyen bir kişi, kurallar kitabıyla Çince mesajlara doğru yanıtlar verebilir. Dışarıdan bakıldığında Çince biliyor gibi görünür ama gerçekte hiçbir şey anlamaz. Searle'e göre bilgisayarlar da böyledir: Sembol işler ama anlamaz. Bu tartışma hâlâ sürmektedir ve YZ felsefesinin en temel sorusudur.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AlphaGo vs Lee Sedol</w:t>
            </w:r>
          </w:p>
        </w:tc>
        <w:tc>
          <w:tcPr>
            <w:tcW w:type="dxa" w:w="3213"/>
          </w:tcPr>
          <w:p>
            <w:r>
              <w:rPr>
                <w:sz w:val="18"/>
              </w:rPr>
              <w:t>2016'da Google DeepMind'ın AlphaGo programı, 18 kez dünya şampiyonu olan Go oyuncusu Lee Sedol'u 4-1 yendi. Go oyunu 10^170 olası hamleye sahiptir (evrende 10^80 atom var). AlphaGo kural tabanlı değil, milyonlarca oyun izleyerek ve kendi kendine oynayarak öğrendi. 37. hamle: İnsan oyuncuların asla yapmayacağı yaratıcı bir hamle - YZ'nin insanı şaşırtan anı.</w:t>
            </w:r>
          </w:p>
        </w:tc>
        <w:tc>
          <w:tcPr>
            <w:tcW w:type="dxa" w:w="3213"/>
          </w:tcPr>
          <w:p>
            <w:r>
              <w:rPr>
                <w:sz w:val="18"/>
              </w:rPr>
              <w:t>AlphaGo dar YZ'dir: Go'da insanüstüdür ama basit bir sohbet bile yapamaz</w:t>
            </w:r>
          </w:p>
        </w:tc>
      </w:tr>
      <w:tr>
        <w:tc>
          <w:tcPr>
            <w:tcW w:type="dxa" w:w="3213"/>
          </w:tcPr>
          <w:p>
            <w:r>
              <w:rPr>
                <w:sz w:val="18"/>
              </w:rPr>
              <w:t>ELIZA (1966)</w:t>
            </w:r>
          </w:p>
        </w:tc>
        <w:tc>
          <w:tcPr>
            <w:tcW w:type="dxa" w:w="3213"/>
          </w:tcPr>
          <w:p>
            <w:r>
              <w:rPr>
                <w:sz w:val="18"/>
              </w:rPr>
              <w:t>MIT'te Joseph Weizenbaum tarafından geliştirilen ilk chatbot. Bir psikoterapist gibi davranarak kullanıcının söylediklerini soru formuna çeviriyordu. Örnek: Kullanıcı: 'Başım ağrıyor'. ELIZA: 'Başınız ne zamandır ağrıyor?'. Basit kalıp eşleme kullanıyordu ama kullanıcılar ona gerçek duygularını anlatmaya başladı. ELIZA etkisi: İnsanlar bilgisayarlara insan özellikleri atfetme eğilimindedir.</w:t>
            </w:r>
          </w:p>
        </w:tc>
        <w:tc>
          <w:tcPr>
            <w:tcW w:type="dxa" w:w="3213"/>
          </w:tcPr>
          <w:p>
            <w:r>
              <w:rPr>
                <w:sz w:val="18"/>
              </w:rPr>
              <w:t>ELIZA, insan-bilgisayar etkileşimi araştırmalarının öncüsüdür</w:t>
            </w:r>
          </w:p>
        </w:tc>
      </w:tr>
      <w:tr>
        <w:tc>
          <w:tcPr>
            <w:tcW w:type="dxa" w:w="3213"/>
          </w:tcPr>
          <w:p>
            <w:r>
              <w:rPr>
                <w:sz w:val="18"/>
              </w:rPr>
              <w:t>Çin Odası düşünce deneyi</w:t>
            </w:r>
          </w:p>
        </w:tc>
        <w:tc>
          <w:tcPr>
            <w:tcW w:type="dxa" w:w="3213"/>
          </w:tcPr>
          <w:p>
            <w:r>
              <w:rPr>
                <w:sz w:val="18"/>
              </w:rPr>
              <w:t>Deneyin kurgusu: Bir odada Çince bilmeyen İngiliz bir kişi var. Odanın kapısından Çince mesajlar geliyor. Kişinin elinde detaylı bir kurallar kitabı var: 'Bu sembolü görürsen, şu sembolle yanıt ver'. Kişi kuralları uygulayarak mükemmel Çince yanıtlar veriyor. Dışarıdaki Çince bilen kişi, odadakinin Çince bildiğini düşünüyor. Ama odadaki kişi tek bir Çince kelime bile anlamıyor! Searle'e göre: Bilgisayarlar da bu kişi gibidir - sembol işler ama anlamaz.</w:t>
            </w:r>
          </w:p>
        </w:tc>
        <w:tc>
          <w:tcPr>
            <w:tcW w:type="dxa" w:w="3213"/>
          </w:tcPr>
          <w:p>
            <w:r>
              <w:rPr>
                <w:sz w:val="18"/>
              </w:rPr>
              <w:t>Bu düşünce deneyi YZ'de 'anlama' kavramının ne olduğunu sorgulamamızı sağlar</w:t>
            </w:r>
          </w:p>
        </w:tc>
      </w:tr>
    </w:tbl>
    <w:p/>
    <w:p>
      <w:pPr>
        <w:spacing w:before="200"/>
      </w:pPr>
      <w:r>
        <w:rPr>
          <w:b/>
          <w:color w:val="E65C00"/>
          <w:sz w:val="24"/>
        </w:rPr>
        <w:t xml:space="preserve">  Analoji ve Benzetmeler</w:t>
      </w:r>
    </w:p>
    <w:p>
      <w:r>
        <w:rPr>
          <w:b/>
          <w:color w:val="E65C00"/>
          <w:sz w:val="20"/>
        </w:rPr>
        <w:t xml:space="preserve">  1. </w:t>
      </w:r>
      <w:r>
        <w:rPr>
          <w:sz w:val="20"/>
        </w:rPr>
        <w:t>YZ tarihçesi bir dağa tırmanma gibidir: Bazı dönemlerde hızla yükseldik (altın çağlar), bazı dönemlerde geri kaydık (YZ kışları), ama her düşüşten sonra daha iyi ekipmanlarla (GPU, büyük veri, derin öğrenme) tekrar tırmandık ve sonunda zirveye çok yaklaştık.</w:t>
      </w:r>
    </w:p>
    <w:p>
      <w:pPr>
        <w:spacing w:before="200"/>
      </w:pPr>
      <w:r>
        <w:rPr>
          <w:b/>
          <w:color w:val="E65C00"/>
          <w:sz w:val="24"/>
        </w:rPr>
        <w:t xml:space="preserve">  Öğrenci Soru-Cevap</w:t>
      </w:r>
    </w:p>
    <w:p>
      <w:pPr>
        <w:pStyle w:val="ListBullet"/>
      </w:pPr>
      <w:r>
        <w:rPr>
          <w:sz w:val="20"/>
        </w:rPr>
        <w:t>YZ kışlarının nedenleri nelerdir?</w:t>
      </w:r>
    </w:p>
    <w:p>
      <w:pPr>
        <w:pStyle w:val="ListBullet"/>
      </w:pPr>
      <w:r>
        <w:rPr>
          <w:sz w:val="20"/>
        </w:rPr>
        <w:t>Turing Testi'nin sınırlamaları nelerdir?</w:t>
      </w:r>
    </w:p>
    <w:p>
      <w:pPr>
        <w:pStyle w:val="ListBullet"/>
      </w:pPr>
      <w:r>
        <w:rPr>
          <w:sz w:val="20"/>
        </w:rPr>
        <w:t>Çin Odası argümanını kendi kelimelerinizle açıklayın.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"YZ Zaman Kapsülü"</w:t>
      </w:r>
    </w:p>
    <w:p>
      <w:r>
        <w:rPr>
          <w:b/>
          <w:color w:val="1B2A4A"/>
          <w:sz w:val="20"/>
        </w:rPr>
        <w:t xml:space="preserve">Türü: </w:t>
      </w:r>
      <w:r>
        <w:rPr>
          <w:sz w:val="20"/>
        </w:rPr>
        <w:t>Yaratıcı proje</w:t>
      </w:r>
    </w:p>
    <w:p>
      <w:r>
        <w:rPr>
          <w:b/>
          <w:color w:val="1B2A4A"/>
          <w:sz w:val="20"/>
        </w:rPr>
        <w:t xml:space="preserve">Amacı: </w:t>
      </w:r>
      <w:r>
        <w:rPr>
          <w:sz w:val="20"/>
        </w:rPr>
        <w:t>YZ tarihini içselleştirme ve geleceğe yönelik öngörü geliştirme</w:t>
      </w:r>
    </w:p>
    <w:p>
      <w:pPr>
        <w:spacing w:before="200"/>
      </w:pPr>
      <w:r>
        <w:rPr>
          <w:b/>
          <w:color w:val="6A1B9A"/>
          <w:sz w:val="24"/>
        </w:rPr>
        <w:t xml:space="preserve">  Yönerge Adımları</w:t>
      </w:r>
    </w:p>
    <w:p>
      <w:r>
        <w:rPr>
          <w:b/>
          <w:color w:val="6A1B9A"/>
          <w:sz w:val="20"/>
        </w:rPr>
        <w:t xml:space="preserve">  1. </w:t>
      </w:r>
      <w:r>
        <w:rPr>
          <w:sz w:val="20"/>
        </w:rPr>
        <w:t>YZ tarihindeki en önemli 5 olayı seçin ve her birinin önemini açıklayın</w:t>
      </w:r>
    </w:p>
    <w:p>
      <w:r>
        <w:rPr>
          <w:b/>
          <w:color w:val="6A1B9A"/>
          <w:sz w:val="20"/>
        </w:rPr>
        <w:t xml:space="preserve">  2. </w:t>
      </w:r>
      <w:r>
        <w:rPr>
          <w:sz w:val="20"/>
        </w:rPr>
        <w:t>Bu olaylar olmasaydı bugünkü teknoloji nasıl olurdu? Spekülatif bir senaryo yazın</w:t>
      </w:r>
    </w:p>
    <w:p>
      <w:r>
        <w:rPr>
          <w:b/>
          <w:color w:val="6A1B9A"/>
          <w:sz w:val="20"/>
        </w:rPr>
        <w:t xml:space="preserve">  3. </w:t>
      </w:r>
      <w:r>
        <w:rPr>
          <w:sz w:val="20"/>
        </w:rPr>
        <w:t>2035 yılı için YZ öngörülerinizi yazın</w:t>
      </w:r>
    </w:p>
    <w:p>
      <w:r>
        <w:rPr>
          <w:b/>
          <w:color w:val="6A1B9A"/>
          <w:sz w:val="20"/>
        </w:rPr>
        <w:t xml:space="preserve">  4. </w:t>
      </w:r>
      <w:r>
        <w:rPr>
          <w:sz w:val="20"/>
        </w:rPr>
        <w:t>Zaman kapsülü formatında sunun: Geçmiş, bugün, gelecek</w:t>
      </w:r>
    </w:p>
    <w:p>
      <w:r>
        <w:rPr>
          <w:b/>
          <w:color w:val="1B2A4A"/>
          <w:sz w:val="20"/>
        </w:rPr>
        <w:t xml:space="preserve">Beklenen Ürün: </w:t>
      </w:r>
      <w:r>
        <w:rPr>
          <w:sz w:val="20"/>
        </w:rPr>
        <w:t>YZ zaman kapsülü sunumu</w:t>
      </w:r>
    </w:p>
    <w:p>
      <w:pPr>
        <w:spacing w:before="200"/>
      </w:pPr>
      <w:r>
        <w:rPr>
          <w:b/>
          <w:color w:val="6A1B9A"/>
          <w:sz w:val="24"/>
        </w:rPr>
        <w:t xml:space="preserve">  Transfer Soruları</w:t>
      </w:r>
    </w:p>
    <w:p>
      <w:r>
        <w:rPr>
          <w:b/>
          <w:color w:val="6A1B9A"/>
          <w:sz w:val="20"/>
        </w:rPr>
        <w:t xml:space="preserve">  1. </w:t>
      </w:r>
      <w:r>
        <w:rPr>
          <w:sz w:val="20"/>
        </w:rPr>
        <w:t>Tarihsel perspektif teknoloji değerlendirmesinde kritik öneme sahiptir.</w:t>
      </w:r>
    </w:p>
    <w:p>
      <w:r>
        <w:rPr>
          <w:b/>
          <w:color w:val="6A1B9A"/>
          <w:sz w:val="20"/>
        </w:rPr>
        <w:t xml:space="preserve">  2. </w:t>
      </w:r>
      <w:r>
        <w:rPr>
          <w:sz w:val="20"/>
        </w:rPr>
        <w:t>YZ'nin geleceğini anlamak için geçmişini bilmek gerekir.</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YZ araştırmacısı 1970'lerde çalışıyorsunuz ve YZ kışı başlıyor. Fonlar kesiliyor, ekibiniz dağılıyor. Bu dönemde araştırmalarınıza nasıl devam edersiniz? Ne tür bir strateji izlersiniz?</w:t>
            </w:r>
          </w:p>
        </w:tc>
      </w:tr>
    </w:tbl>
    <w:p/>
    <w:p>
      <w:r>
        <w:rPr>
          <w:b/>
          <w:color w:val="1B2A4A"/>
          <w:sz w:val="20"/>
        </w:rPr>
        <w:t xml:space="preserve">Yaratıcı Görev: </w:t>
      </w:r>
      <w:r>
        <w:rPr>
          <w:sz w:val="20"/>
        </w:rPr>
        <w:t>YZ tarihçesini bir çizgi roman veya hikâye olarak anlatın: Başkahramanlar (Turing, McCarthy, Hinton), kötü adamlar (YZ kışı, şüpheciler), zafer anları (AlphaGo, ChatGPT).</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YZ'nin tarihsel gelişimini kronolojik sıralayabiliyor musunuz?</w:t>
      </w:r>
    </w:p>
    <w:p>
      <w:r>
        <w:rPr>
          <w:sz w:val="20"/>
        </w:rPr>
        <w:t xml:space="preserve">  ☐  Turing Testi'ni açıklayabiliyor musunuz?</w:t>
      </w:r>
    </w:p>
    <w:p>
      <w:r>
        <w:rPr>
          <w:sz w:val="20"/>
        </w:rPr>
        <w:t xml:space="preserve">  ☐  Çin Odası argümanını yorumlayabiliyor musunuz?</w:t>
      </w:r>
    </w:p>
    <w:p>
      <w:pPr>
        <w:spacing w:before="200"/>
      </w:pPr>
      <w:r>
        <w:rPr>
          <w:b/>
          <w:color w:val="2E7D32"/>
          <w:sz w:val="24"/>
        </w:rPr>
        <w:t xml:space="preserve">  Öz Değerlendirme Soruları</w:t>
      </w:r>
    </w:p>
    <w:p>
      <w:r>
        <w:rPr>
          <w:b/>
          <w:color w:val="2E7D32"/>
          <w:sz w:val="20"/>
        </w:rPr>
        <w:t xml:space="preserve">  1. </w:t>
      </w:r>
      <w:r>
        <w:rPr>
          <w:sz w:val="20"/>
        </w:rPr>
        <w:t>YZ kışı nedir ve neden yaşanmıştır?</w:t>
      </w:r>
    </w:p>
    <w:p>
      <w:r>
        <w:rPr>
          <w:b/>
          <w:color w:val="2E7D32"/>
          <w:sz w:val="20"/>
        </w:rPr>
        <w:t xml:space="preserve">  2. </w:t>
      </w:r>
      <w:r>
        <w:rPr>
          <w:sz w:val="20"/>
        </w:rPr>
        <w:t>Turing Testi nasıl uygulanır?</w:t>
      </w:r>
    </w:p>
    <w:p>
      <w:r>
        <w:rPr>
          <w:b/>
          <w:color w:val="2E7D32"/>
          <w:sz w:val="20"/>
        </w:rPr>
        <w:t xml:space="preserve">  3. </w:t>
      </w:r>
      <w:r>
        <w:rPr>
          <w:sz w:val="20"/>
        </w:rPr>
        <w:t>Derin öğrenme devrimi nasıl başlamıştır?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Dartmouth Konferansı hangi yıl yapılmıştır?</w:t>
            </w:r>
          </w:p>
        </w:tc>
        <w:tc>
          <w:tcPr>
            <w:tcW w:type="dxa" w:w="3213"/>
          </w:tcPr>
          <w:p>
            <w:r>
              <w:rPr>
                <w:sz w:val="18"/>
              </w:rPr>
              <w:t>C) 1956</w:t>
            </w:r>
          </w:p>
        </w:tc>
      </w:tr>
      <w:tr>
        <w:tc>
          <w:tcPr>
            <w:tcW w:type="dxa" w:w="3213"/>
          </w:tcPr>
          <w:p>
            <w:r>
              <w:rPr>
                <w:sz w:val="18"/>
              </w:rPr>
              <w:t>2</w:t>
            </w:r>
          </w:p>
        </w:tc>
        <w:tc>
          <w:tcPr>
            <w:tcW w:type="dxa" w:w="3213"/>
          </w:tcPr>
          <w:p>
            <w:r>
              <w:rPr>
                <w:sz w:val="18"/>
              </w:rPr>
              <w:t>Çin Odası argümanını kim önermiştir?</w:t>
            </w:r>
          </w:p>
        </w:tc>
        <w:tc>
          <w:tcPr>
            <w:tcW w:type="dxa" w:w="3213"/>
          </w:tcPr>
          <w:p>
            <w:r>
              <w:rPr>
                <w:sz w:val="18"/>
              </w:rPr>
              <w:t>B) John Searle</w:t>
            </w:r>
          </w:p>
        </w:tc>
      </w:tr>
      <w:tr>
        <w:tc>
          <w:tcPr>
            <w:tcW w:type="dxa" w:w="3213"/>
          </w:tcPr>
          <w:p>
            <w:r>
              <w:rPr>
                <w:sz w:val="18"/>
              </w:rPr>
              <w:t>3</w:t>
            </w:r>
          </w:p>
        </w:tc>
        <w:tc>
          <w:tcPr>
            <w:tcW w:type="dxa" w:w="3213"/>
          </w:tcPr>
          <w:p>
            <w:r>
              <w:rPr>
                <w:sz w:val="18"/>
              </w:rPr>
              <w:t>AlexNet hangi yıl ImageNet yarışmasını kazanmıştır?</w:t>
            </w:r>
          </w:p>
        </w:tc>
        <w:tc>
          <w:tcPr>
            <w:tcW w:type="dxa" w:w="3213"/>
          </w:tcPr>
          <w:p>
            <w:r>
              <w:rPr>
                <w:sz w:val="18"/>
              </w:rPr>
              <w:t>D) 2012</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Çin Odası argümanına katılıyor musunuz? Bilgisayarlar gerçekten anlayabilir mi?</w:t>
      </w:r>
    </w:p>
    <w:p>
      <w:r>
        <w:rPr>
          <w:b/>
          <w:color w:val="2E7D32"/>
          <w:sz w:val="20"/>
        </w:rPr>
        <w:t>Eleştirel Düşünme:</w:t>
      </w:r>
    </w:p>
    <w:p>
      <w:r>
        <w:rPr>
          <w:b/>
          <w:color w:val="2E7D32"/>
          <w:sz w:val="20"/>
        </w:rPr>
        <w:t xml:space="preserve">  1. </w:t>
      </w:r>
      <w:r>
        <w:rPr>
          <w:sz w:val="20"/>
        </w:rPr>
        <w:t>YZ bir üçüncü kış yaşayabilir mi? Günümüzdeki YZ hype'ı sürdürülebilir midir?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"YZ Tarih Araştırması"</w:t>
      </w:r>
    </w:p>
    <w:p>
      <w:r>
        <w:rPr>
          <w:b/>
          <w:color w:val="1B2A4A"/>
          <w:sz w:val="20"/>
        </w:rPr>
        <w:t xml:space="preserve">Hedef: </w:t>
      </w:r>
      <w:r>
        <w:rPr>
          <w:sz w:val="20"/>
        </w:rPr>
        <w:t>YZ tarihçesini araştırarak kronolojik zaman çizelgesi oluşturma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1950-1970 dönemini araştırın: Öncü isimler ve temel gelişmeler</w:t>
            </w:r>
          </w:p>
        </w:tc>
        <w:tc>
          <w:tcPr>
            <w:tcW w:type="dxa" w:w="3213"/>
          </w:tcPr>
          <w:p>
            <w:r>
              <w:rPr>
                <w:sz w:val="18"/>
              </w:rPr>
              <w:t>5 dk</w:t>
            </w:r>
          </w:p>
        </w:tc>
      </w:tr>
      <w:tr>
        <w:tc>
          <w:tcPr>
            <w:tcW w:type="dxa" w:w="3213"/>
          </w:tcPr>
          <w:p>
            <w:r>
              <w:rPr>
                <w:sz w:val="18"/>
              </w:rPr>
              <w:t>2</w:t>
            </w:r>
          </w:p>
        </w:tc>
        <w:tc>
          <w:tcPr>
            <w:tcW w:type="dxa" w:w="3213"/>
          </w:tcPr>
          <w:p>
            <w:r>
              <w:rPr>
                <w:sz w:val="18"/>
              </w:rPr>
              <w:t>1970-2010 dönemini araştırın: YZ kışları ve uzman sistemler</w:t>
            </w:r>
          </w:p>
        </w:tc>
        <w:tc>
          <w:tcPr>
            <w:tcW w:type="dxa" w:w="3213"/>
          </w:tcPr>
          <w:p>
            <w:r>
              <w:rPr>
                <w:sz w:val="18"/>
              </w:rPr>
              <w:t>5 dk</w:t>
            </w:r>
          </w:p>
        </w:tc>
      </w:tr>
      <w:tr>
        <w:tc>
          <w:tcPr>
            <w:tcW w:type="dxa" w:w="3213"/>
          </w:tcPr>
          <w:p>
            <w:r>
              <w:rPr>
                <w:sz w:val="18"/>
              </w:rPr>
              <w:t>3</w:t>
            </w:r>
          </w:p>
        </w:tc>
        <w:tc>
          <w:tcPr>
            <w:tcW w:type="dxa" w:w="3213"/>
          </w:tcPr>
          <w:p>
            <w:r>
              <w:rPr>
                <w:sz w:val="18"/>
              </w:rPr>
              <w:t>2010-günümüz dönemini araştırın: Derin öğrenme devrimi</w:t>
            </w:r>
          </w:p>
        </w:tc>
        <w:tc>
          <w:tcPr>
            <w:tcW w:type="dxa" w:w="3213"/>
          </w:tcPr>
          <w:p>
            <w:r>
              <w:rPr>
                <w:sz w:val="18"/>
              </w:rPr>
              <w:t>5 dk</w:t>
            </w:r>
          </w:p>
        </w:tc>
      </w:tr>
      <w:tr>
        <w:tc>
          <w:tcPr>
            <w:tcW w:type="dxa" w:w="3213"/>
          </w:tcPr>
          <w:p>
            <w:r>
              <w:rPr>
                <w:sz w:val="18"/>
              </w:rPr>
              <w:t>4</w:t>
            </w:r>
          </w:p>
        </w:tc>
        <w:tc>
          <w:tcPr>
            <w:tcW w:type="dxa" w:w="3213"/>
          </w:tcPr>
          <w:p>
            <w:r>
              <w:rPr>
                <w:sz w:val="18"/>
              </w:rPr>
              <w:t>Zaman çizelgesini tamamlayın ve en önemli 3 dönüm noktasını belirleyin</w:t>
            </w:r>
          </w:p>
        </w:tc>
        <w:tc>
          <w:tcPr>
            <w:tcW w:type="dxa" w:w="3213"/>
          </w:tcPr>
          <w:p>
            <w:r>
              <w:rPr>
                <w:sz w:val="18"/>
              </w:rPr>
              <w:t>5 dk</w:t>
            </w:r>
          </w:p>
        </w:tc>
      </w:tr>
    </w:tbl>
    <w:p/>
    <w:p>
      <w:r>
        <w:rPr>
          <w:b/>
          <w:color w:val="1B2A4A"/>
          <w:sz w:val="20"/>
        </w:rPr>
        <w:t xml:space="preserve">Tamamlanma Kriteri: </w:t>
      </w:r>
      <w:r>
        <w:rPr>
          <w:sz w:val="20"/>
        </w:rPr>
        <w:t>En az 15 tarihsel olay içeren kronolojik zaman çizelgesi oluşturulmuş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"YZ Dönüm Noktaları Sunumu"</w:t>
      </w:r>
    </w:p>
    <w:p>
      <w:r>
        <w:rPr>
          <w:b/>
          <w:color w:val="1B2A4A"/>
          <w:sz w:val="20"/>
        </w:rPr>
        <w:t xml:space="preserve">Eğitmenin Gösterdiği: </w:t>
      </w:r>
      <w:r>
        <w:rPr>
          <w:sz w:val="20"/>
        </w:rPr>
        <w:t>YZ tarihçesinin önemli anlarını video ve görsellerle sunar.</w:t>
      </w:r>
    </w:p>
    <w:p>
      <w:r>
        <w:rPr>
          <w:b/>
          <w:color w:val="1B2A4A"/>
          <w:sz w:val="20"/>
        </w:rPr>
        <w:t xml:space="preserve">Öğrencinin Tekrarladığı: </w:t>
      </w:r>
      <w:r>
        <w:rPr>
          <w:sz w:val="20"/>
        </w:rPr>
        <w:t>Sunumu izler, notlar alır ve kendi zaman çizelgesini tamamlar.</w:t>
      </w:r>
    </w:p>
    <w:p>
      <w:r>
        <w:rPr>
          <w:b/>
          <w:color w:val="1B2A4A"/>
          <w:sz w:val="20"/>
        </w:rPr>
        <w:t xml:space="preserve">Dikkat Noktaları: </w:t>
      </w:r>
      <w:r>
        <w:rPr>
          <w:sz w:val="20"/>
        </w:rPr>
        <w:t>Tarihsel olayların sadece tarihlerini ezberletmek yerine neden önemli olduklarını vurgulayın.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Kolay</w:t>
            </w:r>
          </w:p>
        </w:tc>
        <w:tc>
          <w:tcPr>
            <w:tcW w:type="dxa" w:w="3213"/>
          </w:tcPr>
          <w:p>
            <w:r>
              <w:rPr>
                <w:sz w:val="18"/>
              </w:rPr>
              <w:t>YZ tarihçesindeki 10 önemli olayı kronolojik sıraya dizin</w:t>
            </w:r>
          </w:p>
        </w:tc>
      </w:tr>
      <w:tr>
        <w:tc>
          <w:tcPr>
            <w:tcW w:type="dxa" w:w="3213"/>
          </w:tcPr>
          <w:p>
            <w:r>
              <w:rPr>
                <w:sz w:val="18"/>
              </w:rPr>
              <w:t>2</w:t>
            </w:r>
          </w:p>
        </w:tc>
        <w:tc>
          <w:tcPr>
            <w:tcW w:type="dxa" w:w="3213"/>
          </w:tcPr>
          <w:p>
            <w:r>
              <w:rPr>
                <w:sz w:val="18"/>
              </w:rPr>
              <w:t>Orta</w:t>
            </w:r>
          </w:p>
        </w:tc>
        <w:tc>
          <w:tcPr>
            <w:tcW w:type="dxa" w:w="3213"/>
          </w:tcPr>
          <w:p>
            <w:r>
              <w:rPr>
                <w:sz w:val="18"/>
              </w:rPr>
              <w:t>Turing Testi'ni kendi kelimelerinizle açıklayın ve sınırlamalarını tartışın</w:t>
            </w:r>
          </w:p>
        </w:tc>
      </w:tr>
      <w:tr>
        <w:tc>
          <w:tcPr>
            <w:tcW w:type="dxa" w:w="3213"/>
          </w:tcPr>
          <w:p>
            <w:r>
              <w:rPr>
                <w:sz w:val="18"/>
              </w:rPr>
              <w:t>3</w:t>
            </w:r>
          </w:p>
        </w:tc>
        <w:tc>
          <w:tcPr>
            <w:tcW w:type="dxa" w:w="3213"/>
          </w:tcPr>
          <w:p>
            <w:r>
              <w:rPr>
                <w:sz w:val="18"/>
              </w:rPr>
              <w:t>Zor</w:t>
            </w:r>
          </w:p>
        </w:tc>
        <w:tc>
          <w:tcPr>
            <w:tcW w:type="dxa" w:w="3213"/>
          </w:tcPr>
          <w:p>
            <w:r>
              <w:rPr>
                <w:sz w:val="18"/>
              </w:rPr>
              <w:t>Çin Odası argümanının güçlü ve zayıf yönlerini analiz edin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"YZ ve Etik Tartışma"</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şirket müşteri hizmetlerinde YZ chatbot kullanıyor ve müşterilere bunun bir insan olduğunu söylüyor. Chatbot o kadar gelişmiş ki müşteriler farkı anlamıyor. Bu durum Turing Testi'ni geçmek anlamına gelir mi? Bu etik midir? Müşterilerin bilgilendirilme hakkı var mıdır?</w:t>
            </w:r>
          </w:p>
        </w:tc>
      </w:tr>
    </w:tbl>
    <w:p/>
    <w:p>
      <w:r>
        <w:rPr>
          <w:b/>
          <w:color w:val="1B2A4A"/>
          <w:sz w:val="20"/>
        </w:rPr>
        <w:t xml:space="preserve">Beklenen Çıktı: </w:t>
      </w:r>
      <w:r>
        <w:rPr>
          <w:sz w:val="20"/>
        </w:rPr>
        <w:t>Etik analiz raporu ve şirket politikası önerisi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yapay zekânın tarihçesini, Turing Testi ve Çin Odası deneylerini, YZ kışlarını ve derin öğrenme devrimini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Turing Testi</w:t>
            </w:r>
          </w:p>
        </w:tc>
        <w:tc>
          <w:tcPr>
            <w:tcW w:type="dxa" w:w="4819"/>
            <w:shd w:fill="F5F5F5"/>
          </w:tcPr>
          <w:p>
            <w:r>
              <w:rPr>
                <w:b/>
                <w:color w:val="1B2A4A"/>
                <w:sz w:val="20"/>
              </w:rPr>
              <w:t xml:space="preserve">  Çin Odası</w:t>
            </w:r>
          </w:p>
        </w:tc>
      </w:tr>
      <w:tr>
        <w:tc>
          <w:tcPr>
            <w:tcW w:type="dxa" w:w="4819"/>
            <w:shd w:fill="F5F5F5"/>
          </w:tcPr>
          <w:p>
            <w:r>
              <w:rPr>
                <w:b/>
                <w:color w:val="1B2A4A"/>
                <w:sz w:val="20"/>
              </w:rPr>
              <w:t xml:space="preserve">  Dartmouth Konferansı</w:t>
            </w:r>
          </w:p>
        </w:tc>
        <w:tc>
          <w:tcPr>
            <w:tcW w:type="dxa" w:w="4819"/>
            <w:shd w:fill="F5F5F5"/>
          </w:tcPr>
          <w:p>
            <w:r>
              <w:rPr>
                <w:b/>
                <w:color w:val="1B2A4A"/>
                <w:sz w:val="20"/>
              </w:rPr>
              <w:t xml:space="preserve">  YZ Kışı</w:t>
            </w:r>
          </w:p>
        </w:tc>
      </w:tr>
      <w:tr>
        <w:tc>
          <w:tcPr>
            <w:tcW w:type="dxa" w:w="4819"/>
            <w:shd w:fill="F5F5F5"/>
          </w:tcPr>
          <w:p>
            <w:r>
              <w:rPr>
                <w:b/>
                <w:color w:val="1B2A4A"/>
                <w:sz w:val="20"/>
              </w:rPr>
              <w:t xml:space="preserve">  Derin Öğrenme Devrimi</w:t>
            </w:r>
          </w:p>
        </w:tc>
        <w:tc>
          <w:tcPr>
            <w:tcW w:type="dxa" w:w="4819"/>
            <w:shd w:fill="F5F5F5"/>
          </w:tcPr>
          <w:p>
            <w:r>
              <w:rPr>
                <w:b/>
                <w:color w:val="1B2A4A"/>
                <w:sz w:val="20"/>
              </w:rPr>
              <w:t xml:space="preserve">  AlphaGo</w:t>
            </w:r>
          </w:p>
        </w:tc>
      </w:tr>
    </w:tbl>
    <w:p/>
    <w:p>
      <w:pPr>
        <w:spacing w:before="200"/>
      </w:pPr>
      <w:r>
        <w:rPr>
          <w:b/>
          <w:color w:val="757575"/>
          <w:sz w:val="24"/>
        </w:rPr>
        <w:t xml:space="preserve">  Bir Sonraki Dersle Köprü</w:t>
      </w:r>
    </w:p>
    <w:p>
      <w:r>
        <w:rPr>
          <w:sz w:val="20"/>
        </w:rPr>
        <w:t>Bir sonraki derste yapay zekâ yaklaşımlarını ve farklı sektörlerdeki kullanım alanlarını inceleyeceğiz.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Turing Testi hakkında kısa bir araştırma yapın. Bir YZ chatbot'u (ChatGPT veya benzeri) ile sohbet ederek 'Turing Testi' deneyimi yaşayın. Chatbot'un insan gibi davranıp davranmadığını, hangi konularda başarılı hangi konularda başarısız olduğunu yazın.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YZ tarihçesi zaman çizelgesi posterini hazırlayın</w:t>
      </w:r>
    </w:p>
    <w:p>
      <w:pPr>
        <w:pStyle w:val="ListBullet"/>
      </w:pPr>
      <w:r>
        <w:rPr>
          <w:sz w:val="20"/>
        </w:rPr>
        <w:t>Turing Testi ve Çin Odası açıklama videolarını indirin</w:t>
      </w:r>
    </w:p>
    <w:p>
      <w:pPr>
        <w:pStyle w:val="ListBullet"/>
      </w:pPr>
      <w:r>
        <w:rPr>
          <w:sz w:val="20"/>
        </w:rPr>
        <w:t>ELIZA chatbot simülatörü erişimi sağlayın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Felsefi tartışmalar karmaşık gelebilir</w:t>
            </w:r>
          </w:p>
        </w:tc>
        <w:tc>
          <w:tcPr>
            <w:tcW w:type="dxa" w:w="4819"/>
          </w:tcPr>
          <w:p>
            <w:r>
              <w:rPr>
                <w:sz w:val="18"/>
              </w:rPr>
              <w:t>Somut örnekler ve basit analojilerle açıklayın</w:t>
            </w:r>
          </w:p>
        </w:tc>
      </w:tr>
      <w:tr>
        <w:tc>
          <w:tcPr>
            <w:tcW w:type="dxa" w:w="4819"/>
          </w:tcPr>
          <w:p>
            <w:r>
              <w:rPr>
                <w:sz w:val="18"/>
              </w:rPr>
              <w:t>Tarihsel bilgiler sıkıcı bulunabilir</w:t>
            </w:r>
          </w:p>
        </w:tc>
        <w:tc>
          <w:tcPr>
            <w:tcW w:type="dxa" w:w="4819"/>
          </w:tcPr>
          <w:p>
            <w:r>
              <w:rPr>
                <w:sz w:val="18"/>
              </w:rPr>
              <w:t>İlginç anekdotlar ve hikâyelerle destekleyin</w:t>
            </w:r>
          </w:p>
        </w:tc>
      </w:tr>
    </w:tbl>
    <w:p/>
    <w:p>
      <w:r>
        <w:rPr>
          <w:b/>
          <w:color w:val="1B2A4A"/>
          <w:sz w:val="20"/>
        </w:rPr>
        <w:t xml:space="preserve">Zaman Yönetimi: </w:t>
      </w:r>
      <w:r>
        <w:rPr>
          <w:sz w:val="20"/>
        </w:rPr>
        <w:t>Turing Testi simülasyonuna yeterli süre ayırın; etkileşimli etkinlik motivasyonu artırır.</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Turing Testi simülasyonu yapılamıyorsa video gösterimi ve tartışma yapılabilir.</w:t>
            </w:r>
          </w:p>
        </w:tc>
      </w:tr>
    </w:tbl>
    <w:p/>
    <w:p>
      <w:r>
        <w:br w:type="page"/>
      </w:r>
    </w:p>
    <w:p>
      <w:pPr>
        <w:jc w:val="center"/>
      </w:pPr>
      <w:r>
        <w:rPr>
          <w:b/>
          <w:color w:val="1B2A4A"/>
          <w:sz w:val="36"/>
        </w:rPr>
        <w:t>━━━  11. SAAT  ━━━</w:t>
      </w:r>
    </w:p>
    <w:p>
      <w:pPr>
        <w:jc w:val="center"/>
      </w:pPr>
      <w:r>
        <w:rPr>
          <w:color w:val="2C6FAD"/>
          <w:sz w:val="32"/>
        </w:rPr>
        <w:t>Yapay Zekâ Yaklaşımları ve Kullanım Alanları</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Yapay zekâ yaklaşımlarını açıklar; farklı sektörlerdeki YZ kullanım alanlarını araştırır ve sunum hazırlar.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M2-K7</w:t>
            </w:r>
          </w:p>
        </w:tc>
        <w:tc>
          <w:tcPr>
            <w:tcW w:type="dxa" w:w="3213"/>
          </w:tcPr>
          <w:p>
            <w:r>
              <w:rPr>
                <w:sz w:val="18"/>
              </w:rPr>
              <w:t>Sembolik YZ, bağlantıcı YZ ve hibrit yaklaşımları karşılaştırır</w:t>
            </w:r>
          </w:p>
        </w:tc>
        <w:tc>
          <w:tcPr>
            <w:tcW w:type="dxa" w:w="3213"/>
          </w:tcPr>
          <w:p>
            <w:r>
              <w:rPr>
                <w:sz w:val="18"/>
              </w:rPr>
              <w:t>Analiz</w:t>
            </w:r>
          </w:p>
        </w:tc>
      </w:tr>
      <w:tr>
        <w:tc>
          <w:tcPr>
            <w:tcW w:type="dxa" w:w="3213"/>
          </w:tcPr>
          <w:p>
            <w:r>
              <w:rPr>
                <w:sz w:val="18"/>
              </w:rPr>
              <w:t>M2-K8</w:t>
            </w:r>
          </w:p>
        </w:tc>
        <w:tc>
          <w:tcPr>
            <w:tcW w:type="dxa" w:w="3213"/>
          </w:tcPr>
          <w:p>
            <w:r>
              <w:rPr>
                <w:sz w:val="18"/>
              </w:rPr>
              <w:t>YZ'nin sağlık, eğitim, tarım, güvenlik, ulaşım gibi farklı sektörlerdeki uygulamalarını araştırır</w:t>
            </w:r>
          </w:p>
        </w:tc>
        <w:tc>
          <w:tcPr>
            <w:tcW w:type="dxa" w:w="3213"/>
          </w:tcPr>
          <w:p>
            <w:r>
              <w:rPr>
                <w:sz w:val="18"/>
              </w:rPr>
              <w:t>Kavrama</w:t>
            </w:r>
          </w:p>
        </w:tc>
      </w:tr>
      <w:tr>
        <w:tc>
          <w:tcPr>
            <w:tcW w:type="dxa" w:w="3213"/>
          </w:tcPr>
          <w:p>
            <w:r>
              <w:rPr>
                <w:sz w:val="18"/>
              </w:rPr>
              <w:t>M2-K9</w:t>
            </w:r>
          </w:p>
        </w:tc>
        <w:tc>
          <w:tcPr>
            <w:tcW w:type="dxa" w:w="3213"/>
          </w:tcPr>
          <w:p>
            <w:r>
              <w:rPr>
                <w:sz w:val="18"/>
              </w:rPr>
              <w:t>Bir sektör için YZ uygulama önerisi sunum hazırlar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YZ tanımı, tarihçesi ve temel kavramlar (Saat 9-10)</w:t>
      </w:r>
    </w:p>
    <w:p>
      <w:pPr>
        <w:spacing w:before="200"/>
      </w:pPr>
      <w:r>
        <w:rPr>
          <w:b/>
          <w:color w:val="757575"/>
          <w:sz w:val="24"/>
        </w:rPr>
        <w:t xml:space="preserve">  Öğrencinin Bilmesi Gerekenler</w:t>
      </w:r>
    </w:p>
    <w:p>
      <w:pPr>
        <w:pStyle w:val="ListBullet"/>
      </w:pPr>
      <w:r>
        <w:rPr>
          <w:sz w:val="20"/>
        </w:rPr>
        <w:t>YZ'nin tanımı ve türleri</w:t>
      </w:r>
    </w:p>
    <w:p>
      <w:pPr>
        <w:pStyle w:val="ListBullet"/>
      </w:pPr>
      <w:r>
        <w:rPr>
          <w:sz w:val="20"/>
        </w:rPr>
        <w:t>YZ tarihçesi ve önemli dönüm noktaları</w:t>
      </w:r>
    </w:p>
    <w:p>
      <w:pPr>
        <w:pStyle w:val="ListBullet"/>
      </w:pPr>
      <w:r>
        <w:rPr>
          <w:sz w:val="20"/>
        </w:rPr>
        <w:t>Dar YZ kavramı</w:t>
      </w:r>
    </w:p>
    <w:p>
      <w:pPr>
        <w:spacing w:before="200"/>
      </w:pPr>
      <w:r>
        <w:rPr>
          <w:b/>
          <w:color w:val="757575"/>
          <w:sz w:val="24"/>
        </w:rPr>
        <w:t xml:space="preserve">  Olası Kavram Yanılgıları</w:t>
      </w:r>
    </w:p>
    <w:p>
      <w:pPr>
        <w:pStyle w:val="ListBullet"/>
      </w:pPr>
      <w:r>
        <w:rPr>
          <w:sz w:val="20"/>
        </w:rPr>
        <w:t>YZ sadece tek bir yöntemle çalışır - Farklı problemler için farklı YZ yaklaşımları kullanılır</w:t>
      </w:r>
    </w:p>
    <w:p>
      <w:pPr>
        <w:pStyle w:val="ListBullet"/>
      </w:pPr>
      <w:r>
        <w:rPr>
          <w:sz w:val="20"/>
        </w:rPr>
        <w:t>YZ sadece teknoloji şirketlerinde kullanılır - Tarımdan sağlığa, eğitimden hukuka kadar her sektörde YZ uygulamaları vardır</w:t>
      </w:r>
    </w:p>
    <w:p>
      <w:pPr>
        <w:spacing w:before="200"/>
      </w:pPr>
      <w:r>
        <w:rPr>
          <w:b/>
          <w:color w:val="757575"/>
          <w:sz w:val="24"/>
        </w:rPr>
        <w:t xml:space="preserve">  Hazırlık Materyalleri</w:t>
      </w:r>
    </w:p>
    <w:p>
      <w:pPr>
        <w:pStyle w:val="ListBullet"/>
      </w:pPr>
      <w:r>
        <w:rPr>
          <w:sz w:val="20"/>
        </w:rPr>
        <w:t>YZ yaklaşımları karşılaştırma tablosu</w:t>
      </w:r>
    </w:p>
    <w:p>
      <w:pPr>
        <w:pStyle w:val="ListBullet"/>
      </w:pPr>
      <w:r>
        <w:rPr>
          <w:sz w:val="20"/>
        </w:rPr>
        <w:t>Sektörel YZ uygulama örnekleri görselleri</w:t>
      </w:r>
    </w:p>
    <w:p>
      <w:pPr>
        <w:pStyle w:val="ListBullet"/>
      </w:pPr>
      <w:r>
        <w:rPr>
          <w:sz w:val="20"/>
        </w:rPr>
        <w:t>Sunum şablonu</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doktor röntgen filminden hastalık teşhisi koyar, bir satranç ustası en iyi hamleyi düşünür, bir çevirmen metni başka dile çevirir. Yapay zekâ bu üç görevi de yapabilir ama her biri farklı bir YZ yaklaşımıyla çalışır. Bu yaklaşımlar nelerdir?</w:t>
      </w:r>
    </w:p>
    <w:p>
      <w:r>
        <w:rPr>
          <w:b/>
          <w:color w:val="1B2A4A"/>
          <w:sz w:val="20"/>
        </w:rPr>
        <w:t xml:space="preserve">Günlük Hayat Bağlantısı: </w:t>
      </w:r>
      <w:r>
        <w:rPr>
          <w:sz w:val="20"/>
        </w:rPr>
        <w:t>Farklı problemler farklı araçlar gerektirir: Çivi çakmak için çekiç, vida için tornavida kullanırsınız. YZ'de de farklı problem türleri için farklı yaklaşımlar vardır.</w:t>
      </w:r>
    </w:p>
    <w:p>
      <w:pPr>
        <w:spacing w:before="200"/>
      </w:pPr>
      <w:r>
        <w:rPr>
          <w:b/>
          <w:color w:val="2C6FAD"/>
          <w:sz w:val="24"/>
        </w:rPr>
        <w:t xml:space="preserve">  Ön Bilgi Yoklama Soruları</w:t>
      </w:r>
    </w:p>
    <w:p>
      <w:r>
        <w:rPr>
          <w:b/>
          <w:color w:val="2C6FAD"/>
          <w:sz w:val="20"/>
        </w:rPr>
        <w:t xml:space="preserve">  1. </w:t>
      </w:r>
      <w:r>
        <w:rPr>
          <w:sz w:val="20"/>
        </w:rPr>
        <w:t>YZ nasıl çalışır? Tahminleriniz nelerdir?</w:t>
      </w:r>
    </w:p>
    <w:p>
      <w:r>
        <w:rPr>
          <w:b/>
          <w:color w:val="2C6FAD"/>
          <w:sz w:val="20"/>
        </w:rPr>
        <w:t xml:space="preserve">  2. </w:t>
      </w:r>
      <w:r>
        <w:rPr>
          <w:sz w:val="20"/>
        </w:rPr>
        <w:t>Farklı YZ uygulamalarının farklı yöntemler kullandığını düşünüyor musunuz?</w:t>
      </w:r>
    </w:p>
    <w:p>
      <w:pPr>
        <w:spacing w:before="200"/>
      </w:pPr>
      <w:r>
        <w:rPr>
          <w:b/>
          <w:color w:val="2C6FAD"/>
          <w:sz w:val="24"/>
        </w:rPr>
        <w:t xml:space="preserve">  Motivasyon Etkinliği: "Sektör YZ Haritası"</w:t>
      </w:r>
    </w:p>
    <w:p>
      <w:r>
        <w:rPr>
          <w:b/>
          <w:color w:val="1B2A4A"/>
          <w:sz w:val="20"/>
        </w:rPr>
        <w:t xml:space="preserve">Açıklama: </w:t>
      </w:r>
      <w:r>
        <w:rPr>
          <w:sz w:val="20"/>
        </w:rPr>
        <w:t>Her grup bir sektör seçerek o sektördeki YZ uygulamalarını araştırır.</w:t>
      </w:r>
    </w:p>
    <w:p>
      <w:r>
        <w:rPr>
          <w:b/>
          <w:color w:val="1B2A4A"/>
          <w:sz w:val="20"/>
        </w:rPr>
        <w:t xml:space="preserve">Yönerge: </w:t>
      </w:r>
      <w:r>
        <w:rPr>
          <w:sz w:val="20"/>
        </w:rPr>
        <w:t>Sınıf 5 gruba ayrılır ve her gruba bir sektör verilir: Sağlık, Eğitim, Tarım, Güvenlik, Ulaşım. Gruplar 10 dakikada sektörlerindeki YZ uygulamalarını araştırır ve 3 dakikalık sunum hazırlar.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Türkiye'de bir tarım kooperatifi sizden yapay zekâ ile ürün verimini artırmak için proje önerisi istiyor. Hangi YZ yaklaşımlarını ve teknolojilerini önerirsiniz?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"YZ Yaklaşımları Keşfi"</w:t>
      </w:r>
    </w:p>
    <w:p>
      <w:r>
        <w:rPr>
          <w:b/>
          <w:color w:val="1B2A4A"/>
          <w:sz w:val="20"/>
        </w:rPr>
        <w:t xml:space="preserve">Türü: </w:t>
      </w:r>
      <w:r>
        <w:rPr>
          <w:sz w:val="20"/>
        </w:rPr>
        <w:t>Araştırma ve karşılaştırma</w:t>
      </w:r>
    </w:p>
    <w:p>
      <w:r>
        <w:rPr>
          <w:b/>
          <w:color w:val="1B2A4A"/>
          <w:sz w:val="20"/>
        </w:rPr>
        <w:t xml:space="preserve">Amacı: </w:t>
      </w:r>
      <w:r>
        <w:rPr>
          <w:sz w:val="20"/>
        </w:rPr>
        <w:t>Farklı YZ yaklaşımlarını keşfetme ve karşılaştırma</w:t>
      </w:r>
    </w:p>
    <w:p>
      <w:r>
        <w:rPr>
          <w:b/>
          <w:color w:val="1B2A4A"/>
          <w:sz w:val="20"/>
        </w:rPr>
        <w:t xml:space="preserve">Malzemeler: </w:t>
      </w:r>
      <w:r>
        <w:rPr>
          <w:sz w:val="20"/>
        </w:rPr>
        <w:t>YZ yaklaşımları kaynak materyali, internet erişimi</w:t>
      </w:r>
    </w:p>
    <w:p>
      <w:pPr>
        <w:spacing w:before="200"/>
      </w:pPr>
      <w:r>
        <w:rPr>
          <w:b/>
          <w:color w:val="007A7A"/>
          <w:sz w:val="24"/>
        </w:rPr>
        <w:t xml:space="preserve">  Yönerge Adımları</w:t>
      </w:r>
    </w:p>
    <w:p>
      <w:r>
        <w:rPr>
          <w:b/>
          <w:color w:val="007A7A"/>
          <w:sz w:val="20"/>
        </w:rPr>
        <w:t xml:space="preserve">  1. </w:t>
      </w:r>
      <w:r>
        <w:rPr>
          <w:sz w:val="20"/>
        </w:rPr>
        <w:t>Sembolik YZ (kural tabanlı) yaklaşımını araştırın: Nasıl çalışır? Örnekler?</w:t>
      </w:r>
    </w:p>
    <w:p>
      <w:r>
        <w:rPr>
          <w:b/>
          <w:color w:val="007A7A"/>
          <w:sz w:val="20"/>
        </w:rPr>
        <w:t xml:space="preserve">  2. </w:t>
      </w:r>
      <w:r>
        <w:rPr>
          <w:sz w:val="20"/>
        </w:rPr>
        <w:t>Bağlantıcı YZ (yapay sinir ağları) yaklaşımını araştırın: Nasıl çalışır? Örnekler?</w:t>
      </w:r>
    </w:p>
    <w:p>
      <w:r>
        <w:rPr>
          <w:b/>
          <w:color w:val="007A7A"/>
          <w:sz w:val="20"/>
        </w:rPr>
        <w:t xml:space="preserve">  3. </w:t>
      </w:r>
      <w:r>
        <w:rPr>
          <w:sz w:val="20"/>
        </w:rPr>
        <w:t>İki yaklaşımın güçlü ve zayıf yönlerini karşılaştırın</w:t>
      </w:r>
    </w:p>
    <w:p>
      <w:r>
        <w:rPr>
          <w:b/>
          <w:color w:val="007A7A"/>
          <w:sz w:val="20"/>
        </w:rPr>
        <w:t xml:space="preserve">  4. </w:t>
      </w:r>
      <w:r>
        <w:rPr>
          <w:sz w:val="20"/>
        </w:rPr>
        <w:t>Hibrit YZ yaklaşımının neden tercih edildiğini tartışın</w:t>
      </w:r>
    </w:p>
    <w:p>
      <w:r>
        <w:rPr>
          <w:b/>
          <w:color w:val="1B2A4A"/>
          <w:sz w:val="20"/>
        </w:rPr>
        <w:t xml:space="preserve">Öğrenci Rolü: </w:t>
      </w:r>
      <w:r>
        <w:rPr>
          <w:sz w:val="20"/>
        </w:rPr>
        <w:t>Her yaklaşımı araştırır, karşılaştırma tablosu oluşturur</w:t>
      </w:r>
    </w:p>
    <w:p>
      <w:r>
        <w:rPr>
          <w:b/>
          <w:color w:val="1B2A4A"/>
          <w:sz w:val="20"/>
        </w:rPr>
        <w:t xml:space="preserve">Öğretmen Rolü: </w:t>
      </w:r>
      <w:r>
        <w:rPr>
          <w:sz w:val="20"/>
        </w:rPr>
        <w:t>Yaklaşımlar arasındaki farkları somut örneklerle açıklar</w:t>
      </w:r>
    </w:p>
    <w:p>
      <w:r>
        <w:rPr>
          <w:b/>
          <w:color w:val="1B2A4A"/>
          <w:sz w:val="20"/>
        </w:rPr>
        <w:t xml:space="preserve">Beklenen Ürün: </w:t>
      </w:r>
      <w:r>
        <w:rPr>
          <w:sz w:val="20"/>
        </w:rPr>
        <w:t>YZ yaklaşımları karşılaştırma tablosu</w:t>
      </w:r>
    </w:p>
    <w:p>
      <w:pPr>
        <w:spacing w:before="200"/>
      </w:pPr>
      <w:r>
        <w:rPr>
          <w:b/>
          <w:color w:val="007A7A"/>
          <w:sz w:val="24"/>
        </w:rPr>
        <w:t xml:space="preserve">  Araştırma Soruları</w:t>
      </w:r>
    </w:p>
    <w:p>
      <w:r>
        <w:rPr>
          <w:b/>
          <w:color w:val="007A7A"/>
          <w:sz w:val="20"/>
        </w:rPr>
        <w:t xml:space="preserve">  1. </w:t>
      </w:r>
      <w:r>
        <w:rPr>
          <w:sz w:val="20"/>
        </w:rPr>
        <w:t>Uzman sistemler hangi YZ yaklaşımını kullanır?</w:t>
      </w:r>
    </w:p>
    <w:p>
      <w:r>
        <w:rPr>
          <w:b/>
          <w:color w:val="007A7A"/>
          <w:sz w:val="20"/>
        </w:rPr>
        <w:t xml:space="preserve">  2. </w:t>
      </w:r>
      <w:r>
        <w:rPr>
          <w:sz w:val="20"/>
        </w:rPr>
        <w:t>Derin öğrenme hangi yaklaşıma dayanır?</w:t>
      </w:r>
    </w:p>
    <w:p>
      <w:r>
        <w:rPr>
          <w:b/>
          <w:color w:val="1B2A4A"/>
          <w:sz w:val="20"/>
        </w:rPr>
        <w:t xml:space="preserve">Grupla Çalışma Kuralları: </w:t>
      </w:r>
      <w:r>
        <w:rPr>
          <w:sz w:val="20"/>
        </w:rPr>
        <w:t>Karşılaştırma nesnel olmalı; her yaklaşımın avantaj ve dezavantajları belirtilmelidir.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Sembolik YZ</w:t>
            </w:r>
          </w:p>
        </w:tc>
        <w:tc>
          <w:tcPr>
            <w:tcW w:type="dxa" w:w="2409"/>
          </w:tcPr>
          <w:p>
            <w:r>
              <w:rPr>
                <w:sz w:val="18"/>
              </w:rPr>
              <w:t>İnsan bilgisini kurallar ve mantık ile temsil eden, kural tabanlı YZ yaklaşımı</w:t>
            </w:r>
          </w:p>
        </w:tc>
        <w:tc>
          <w:tcPr>
            <w:tcW w:type="dxa" w:w="2409"/>
          </w:tcPr>
          <w:p>
            <w:r>
              <w:rPr>
                <w:sz w:val="18"/>
              </w:rPr>
              <w:t>Uzman sistemler, karar ağaçları, mantıksal programlama (Prolog)</w:t>
            </w:r>
          </w:p>
        </w:tc>
        <w:tc>
          <w:tcPr>
            <w:tcW w:type="dxa" w:w="2409"/>
          </w:tcPr>
          <w:p>
            <w:r>
              <w:rPr>
                <w:sz w:val="18"/>
              </w:rPr>
              <w:t>Açıklanabilir ve şeffaf ama yeni durumları öğrenemez; kural sayısı arttıkça yönetimi zorlaşır</w:t>
            </w:r>
          </w:p>
        </w:tc>
      </w:tr>
      <w:tr>
        <w:tc>
          <w:tcPr>
            <w:tcW w:type="dxa" w:w="2409"/>
          </w:tcPr>
          <w:p>
            <w:r>
              <w:rPr>
                <w:sz w:val="18"/>
              </w:rPr>
              <w:t>Bağlantıcı YZ</w:t>
            </w:r>
          </w:p>
        </w:tc>
        <w:tc>
          <w:tcPr>
            <w:tcW w:type="dxa" w:w="2409"/>
          </w:tcPr>
          <w:p>
            <w:r>
              <w:rPr>
                <w:sz w:val="18"/>
              </w:rPr>
              <w:t>Yapay sinir ağları ile veriden örüntüler öğrenen, istatistiksel YZ yaklaşımı</w:t>
            </w:r>
          </w:p>
        </w:tc>
        <w:tc>
          <w:tcPr>
            <w:tcW w:type="dxa" w:w="2409"/>
          </w:tcPr>
          <w:p>
            <w:r>
              <w:rPr>
                <w:sz w:val="18"/>
              </w:rPr>
              <w:t>Derin öğrenme, CNN (görüntü), RNN/Transformer (metin), GAN (üretim)</w:t>
            </w:r>
          </w:p>
        </w:tc>
        <w:tc>
          <w:tcPr>
            <w:tcW w:type="dxa" w:w="2409"/>
          </w:tcPr>
          <w:p>
            <w:r>
              <w:rPr>
                <w:sz w:val="18"/>
              </w:rPr>
              <w:t>Büyük veriyle çok başarılı ama kara kutu problemi var (neden o kararı verdiğini açıklayamaz)</w:t>
            </w:r>
          </w:p>
        </w:tc>
      </w:tr>
      <w:tr>
        <w:tc>
          <w:tcPr>
            <w:tcW w:type="dxa" w:w="2409"/>
          </w:tcPr>
          <w:p>
            <w:r>
              <w:rPr>
                <w:sz w:val="18"/>
              </w:rPr>
              <w:t>Hibrit YZ</w:t>
            </w:r>
          </w:p>
        </w:tc>
        <w:tc>
          <w:tcPr>
            <w:tcW w:type="dxa" w:w="2409"/>
          </w:tcPr>
          <w:p>
            <w:r>
              <w:rPr>
                <w:sz w:val="18"/>
              </w:rPr>
              <w:t>Sembolik ve bağlantıcı yaklaşımların güçlü yönlerini birleştiren yaklaşım</w:t>
            </w:r>
          </w:p>
        </w:tc>
        <w:tc>
          <w:tcPr>
            <w:tcW w:type="dxa" w:w="2409"/>
          </w:tcPr>
          <w:p>
            <w:r>
              <w:rPr>
                <w:sz w:val="18"/>
              </w:rPr>
              <w:t>Sinir ağı + kural tabanlı doğrulama, bilgi grafiği + derin öğrenme</w:t>
            </w:r>
          </w:p>
        </w:tc>
        <w:tc>
          <w:tcPr>
            <w:tcW w:type="dxa" w:w="2409"/>
          </w:tcPr>
          <w:p>
            <w:r>
              <w:rPr>
                <w:sz w:val="18"/>
              </w:rPr>
              <w:t>Modern YZ sistemlerinin çoğu hibrit yaklaşım kullanır; hem öğrenme hem de açıklanabilirlik sağlar</w:t>
            </w:r>
          </w:p>
        </w:tc>
      </w:tr>
      <w:tr>
        <w:tc>
          <w:tcPr>
            <w:tcW w:type="dxa" w:w="2409"/>
          </w:tcPr>
          <w:p>
            <w:r>
              <w:rPr>
                <w:sz w:val="18"/>
              </w:rPr>
              <w:t>YZ Uygulama Alanları</w:t>
            </w:r>
          </w:p>
        </w:tc>
        <w:tc>
          <w:tcPr>
            <w:tcW w:type="dxa" w:w="2409"/>
          </w:tcPr>
          <w:p>
            <w:r>
              <w:rPr>
                <w:sz w:val="18"/>
              </w:rPr>
              <w:t>Yapay zekânın farklı sektörlerdeki kullanım alanları</w:t>
            </w:r>
          </w:p>
        </w:tc>
        <w:tc>
          <w:tcPr>
            <w:tcW w:type="dxa" w:w="2409"/>
          </w:tcPr>
          <w:p>
            <w:r>
              <w:rPr>
                <w:sz w:val="18"/>
              </w:rPr>
              <w:t>Sağlık, eğitim, tarım, finans, güvenlik, ulaşım, üretim, enerji, hukuk</w:t>
            </w:r>
          </w:p>
        </w:tc>
        <w:tc>
          <w:tcPr>
            <w:tcW w:type="dxa" w:w="2409"/>
          </w:tcPr>
          <w:p>
            <w:r>
              <w:rPr>
                <w:sz w:val="18"/>
              </w:rPr>
              <w:t>Her sektörde YZ farklı problemleri çözer: Tanıma, tahmin, optimizasyon, otomasyon, kişiselleştirme</w:t>
            </w:r>
          </w:p>
        </w:tc>
      </w:tr>
    </w:tbl>
    <w:p/>
    <w:p>
      <w:pPr>
        <w:spacing w:before="200"/>
      </w:pPr>
      <w:r>
        <w:rPr>
          <w:b/>
          <w:color w:val="E65C00"/>
          <w:sz w:val="24"/>
        </w:rPr>
        <w:t xml:space="preserve">  Konu Anlatımı</w:t>
      </w:r>
    </w:p>
    <w:p>
      <w:r>
        <w:rPr>
          <w:sz w:val="20"/>
        </w:rPr>
        <w:t>Sembolik YZ Yaklaşımı: İnsan bilgisini 'eğer-ise' kurallarıyla temsil eder. Örnek: Tıbbi teşhis uzman sistemi - 'Eğer ateş &gt; 38°C VE öksürük VAR VE nefes darlığı VAR ise PNÖMONI olasılığı %70'. Avantajlar: Açıklanabilir (neden o sonuca ulaştığını gösterir), şeffaf, doğrulanabilir. Dezavantajlar: Bilgiyi elle kodlamak gerekir, yeni durumları öğrenemez, kural sayısı arttıkça karmaşıklaşır. Kullanım: Tıbbi teşhis, hukuk, konfigürasyon sistemleri.</w:t>
      </w:r>
    </w:p>
    <w:p>
      <w:r>
        <w:rPr>
          <w:sz w:val="20"/>
        </w:rPr>
        <w:t>Bağlantıcı YZ Yaklaşımı: Yapay sinir ağları ile veriden otomatik öğrenir. İnsan beynindeki nöron bağlantılarından esinlenmiştir. Örnekler: Derin öğrenme ile görüntü tanıma, doğal dil işleme, ses tanıma. Avantajlar: Büyük veriden karmaşık örüntüleri keşfeder, elle kural yazmaya gerek yok, yeni durumları genelleyebilir. Dezavantajlar: Çok veri gerektirir, hesaplama maliyeti yüksek, kara kutu (neden o sonuca ulaştığını açıklayamaz).</w:t>
      </w:r>
    </w:p>
    <w:p>
      <w:r>
        <w:rPr>
          <w:sz w:val="20"/>
        </w:rPr>
        <w:t>YZ Kullanım Alanları - Sağlık: Tıbbi görüntü analizi (röntgen, MR, BT taramalarında hastalık tespiti), ilaç keşfi (molekül simülasyonu), kişiselleştirilmiş tedavi planları, salgın tahmini, robot cerrahı. Eğitim: Adaptif öğrenme platformları, otomatik sınav değerlendirme, sanal asistanlar, öğrenci başarı tahmini. Tarım: Uydu görüntüsü analizi ile ürün izleme, hastalık tespiti (drone + YZ), sulama optimizasyonu, hasat tahmini.</w:t>
      </w:r>
    </w:p>
    <w:p>
      <w:r>
        <w:rPr>
          <w:sz w:val="20"/>
        </w:rPr>
        <w:t>YZ Kullanım Alanları - Diğer Sektörler: Güvenlik: Yüz tanıma, anomali tespiti, siber güvenlik tehditi algılama. Ulaşım: Otonom araçlar, trafik akışı optimizasyonu, rota planlama. Finans: Dolandırıcılık tespiti, kredi risk değerlendirmesi, algoritmik ticaret. Üretim: Kalite kontrol (görsel denetim), öngörücü bakım, üretim optimizasyonu. Enerji: Talep tahmini, akıllı şebeke yönetimi, yenilenebilir enerji optimizasyonu. Hukuk: Belge analizi, içtihat tarama, sözleşme inceleme.</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Sağlıkta YZ - Kanser tespiti</w:t>
            </w:r>
          </w:p>
        </w:tc>
        <w:tc>
          <w:tcPr>
            <w:tcW w:type="dxa" w:w="3213"/>
          </w:tcPr>
          <w:p>
            <w:r>
              <w:rPr>
                <w:sz w:val="18"/>
              </w:rPr>
              <w:t>Google Health'in dermatoskopi YZ modeli cilt kanserini dermatologlarla aynı doğrulukta tespit edebiliyor (%95 hassasiyet). Süreç: 100.000+ cilt lezyonu görüntüsüyle eğitilen CNN modeli, yeni bir fotoğrafı analiz ederek benign (iyi huylu) veya malign (kötü huylu) olasılığını verir. Etki: Erken teşhis hayat kurtarır; YZ uzman doktorun olmadığı bölgelerde tarama yapabilir.</w:t>
            </w:r>
          </w:p>
        </w:tc>
        <w:tc>
          <w:tcPr>
            <w:tcW w:type="dxa" w:w="3213"/>
          </w:tcPr>
          <w:p>
            <w:r>
              <w:rPr>
                <w:sz w:val="18"/>
              </w:rPr>
              <w:t>YZ, doktorun yerini almaz ama doktora güçlü bir araç sağlar</w:t>
            </w:r>
          </w:p>
        </w:tc>
      </w:tr>
      <w:tr>
        <w:tc>
          <w:tcPr>
            <w:tcW w:type="dxa" w:w="3213"/>
          </w:tcPr>
          <w:p>
            <w:r>
              <w:rPr>
                <w:sz w:val="18"/>
              </w:rPr>
              <w:t>Tarımda YZ - Akıllı tarım</w:t>
            </w:r>
          </w:p>
        </w:tc>
        <w:tc>
          <w:tcPr>
            <w:tcW w:type="dxa" w:w="3213"/>
          </w:tcPr>
          <w:p>
            <w:r>
              <w:rPr>
                <w:sz w:val="18"/>
              </w:rPr>
              <w:t>John Deere'in YZ destekli biçerdöveri, makine öğrenmesi ile hasattaki ürünü ve yabancı otu gerçek zamanlı olarak ayırt eder. Drone + YZ ile tarla taraması: Hastalıklı bitkiler %97 doğrulukla tespit edilir. Sulama YZ: Toprak nem sensörleri + hava durumu tahmini + bitki durumu → Optimal sulama programı. Sonuç: %20 verim artışı, %30 su tasarrufu.</w:t>
            </w:r>
          </w:p>
        </w:tc>
        <w:tc>
          <w:tcPr>
            <w:tcW w:type="dxa" w:w="3213"/>
          </w:tcPr>
          <w:p>
            <w:r>
              <w:rPr>
                <w:sz w:val="18"/>
              </w:rPr>
              <w:t>Akıllı tarım gıda güvenliği için kritik öneme sahiptir</w:t>
            </w:r>
          </w:p>
        </w:tc>
      </w:tr>
      <w:tr>
        <w:tc>
          <w:tcPr>
            <w:tcW w:type="dxa" w:w="3213"/>
          </w:tcPr>
          <w:p>
            <w:r>
              <w:rPr>
                <w:sz w:val="18"/>
              </w:rPr>
              <w:t>Eğitimde YZ - Adaptif öğrenme</w:t>
            </w:r>
          </w:p>
        </w:tc>
        <w:tc>
          <w:tcPr>
            <w:tcW w:type="dxa" w:w="3213"/>
          </w:tcPr>
          <w:p>
            <w:r>
              <w:rPr>
                <w:sz w:val="18"/>
              </w:rPr>
              <w:t>Khan Academy'nin YZ sistemi her öğrencinin güçlü ve zayıf yönlerini analiz ederek kişiselleştirilmiş öğrenme yolu oluşturur. Duolingo'nun YZ'si kullanıcının hata kalıplarını öğrenerek en çok ihtiyaç duyulan alıştırmaları sunar. Turnitin: Öğrenci ödevlerinde kopya ve YZ ile yazılmış metinleri tespit eder. Google Classroom + YZ: Otomatik geri bildirim ve performans analizi.</w:t>
            </w:r>
          </w:p>
        </w:tc>
        <w:tc>
          <w:tcPr>
            <w:tcW w:type="dxa" w:w="3213"/>
          </w:tcPr>
          <w:p>
            <w:r>
              <w:rPr>
                <w:sz w:val="18"/>
              </w:rPr>
              <w:t>YZ eğitimde fırsat eşitliği sağlama potansiyeline sahiptir</w:t>
            </w:r>
          </w:p>
        </w:tc>
      </w:tr>
    </w:tbl>
    <w:p/>
    <w:p>
      <w:pPr>
        <w:spacing w:before="200"/>
      </w:pPr>
      <w:r>
        <w:rPr>
          <w:b/>
          <w:color w:val="E65C00"/>
          <w:sz w:val="24"/>
        </w:rPr>
        <w:t xml:space="preserve">  Analoji ve Benzetmeler</w:t>
      </w:r>
    </w:p>
    <w:p>
      <w:r>
        <w:rPr>
          <w:b/>
          <w:color w:val="E65C00"/>
          <w:sz w:val="20"/>
        </w:rPr>
        <w:t xml:space="preserve">  1. </w:t>
      </w:r>
      <w:r>
        <w:rPr>
          <w:sz w:val="20"/>
        </w:rPr>
        <w:t>Sembolik YZ bir aşçının tarif defteri gibidir: Her adım yazılıdır, her zaman aynı sonucu verir. Bağlantıcı YZ ise bir şefin sezgisi gibidir: Yüzlerce yemek deneyiminden öğrenmiştir ve tarif defteri olmadan bile yeni yemekler yaratabilir. Hibrit YZ ise her ikisini kullanan usta bir aşçıdır.</w:t>
      </w:r>
    </w:p>
    <w:p>
      <w:pPr>
        <w:spacing w:before="200"/>
      </w:pPr>
      <w:r>
        <w:rPr>
          <w:b/>
          <w:color w:val="E65C00"/>
          <w:sz w:val="24"/>
        </w:rPr>
        <w:t xml:space="preserve">  Öğrenci Soru-Cevap</w:t>
      </w:r>
    </w:p>
    <w:p>
      <w:pPr>
        <w:pStyle w:val="ListBullet"/>
      </w:pPr>
      <w:r>
        <w:rPr>
          <w:sz w:val="20"/>
        </w:rPr>
        <w:t>Sembolik ve bağlantıcı YZ arasındaki temel fark nedir?</w:t>
      </w:r>
    </w:p>
    <w:p>
      <w:pPr>
        <w:pStyle w:val="ListBullet"/>
      </w:pPr>
      <w:r>
        <w:rPr>
          <w:sz w:val="20"/>
        </w:rPr>
        <w:t>Hangi sektörde YZ en büyük etkiyi yaratmaktadır?</w:t>
      </w:r>
    </w:p>
    <w:p>
      <w:pPr>
        <w:pStyle w:val="ListBullet"/>
      </w:pPr>
      <w:r>
        <w:rPr>
          <w:sz w:val="20"/>
        </w:rPr>
        <w:t>Kara kutu problemi nedir ve neden önemlidir?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"Sektörel YZ Proje Önerisi"</w:t>
      </w:r>
    </w:p>
    <w:p>
      <w:r>
        <w:rPr>
          <w:b/>
          <w:color w:val="1B2A4A"/>
          <w:sz w:val="20"/>
        </w:rPr>
        <w:t xml:space="preserve">Türü: </w:t>
      </w:r>
      <w:r>
        <w:rPr>
          <w:sz w:val="20"/>
        </w:rPr>
        <w:t>Grup sunumu</w:t>
      </w:r>
    </w:p>
    <w:p>
      <w:r>
        <w:rPr>
          <w:b/>
          <w:color w:val="1B2A4A"/>
          <w:sz w:val="20"/>
        </w:rPr>
        <w:t xml:space="preserve">Amacı: </w:t>
      </w:r>
      <w:r>
        <w:rPr>
          <w:sz w:val="20"/>
        </w:rPr>
        <w:t>Bir sektör için YZ uygulama projesi önerisi hazırlama</w:t>
      </w:r>
    </w:p>
    <w:p>
      <w:pPr>
        <w:spacing w:before="200"/>
      </w:pPr>
      <w:r>
        <w:rPr>
          <w:b/>
          <w:color w:val="6A1B9A"/>
          <w:sz w:val="24"/>
        </w:rPr>
        <w:t xml:space="preserve">  Yönerge Adımları</w:t>
      </w:r>
    </w:p>
    <w:p>
      <w:r>
        <w:rPr>
          <w:b/>
          <w:color w:val="6A1B9A"/>
          <w:sz w:val="20"/>
        </w:rPr>
        <w:t xml:space="preserve">  1. </w:t>
      </w:r>
      <w:r>
        <w:rPr>
          <w:sz w:val="20"/>
        </w:rPr>
        <w:t>Grubunuzun sektörünü belirleyin (sağlık, eğitim, tarım, güvenlik, ulaşım)</w:t>
      </w:r>
    </w:p>
    <w:p>
      <w:r>
        <w:rPr>
          <w:b/>
          <w:color w:val="6A1B9A"/>
          <w:sz w:val="20"/>
        </w:rPr>
        <w:t xml:space="preserve">  2. </w:t>
      </w:r>
      <w:r>
        <w:rPr>
          <w:sz w:val="20"/>
        </w:rPr>
        <w:t>O sektördeki mevcut bir sorunu tanımlayın</w:t>
      </w:r>
    </w:p>
    <w:p>
      <w:r>
        <w:rPr>
          <w:b/>
          <w:color w:val="6A1B9A"/>
          <w:sz w:val="20"/>
        </w:rPr>
        <w:t xml:space="preserve">  3. </w:t>
      </w:r>
      <w:r>
        <w:rPr>
          <w:sz w:val="20"/>
        </w:rPr>
        <w:t>Bu sorunu çözecek bir YZ uygulaması önerisi geliştirin</w:t>
      </w:r>
    </w:p>
    <w:p>
      <w:r>
        <w:rPr>
          <w:b/>
          <w:color w:val="6A1B9A"/>
          <w:sz w:val="20"/>
        </w:rPr>
        <w:t xml:space="preserve">  4. </w:t>
      </w:r>
      <w:r>
        <w:rPr>
          <w:sz w:val="20"/>
        </w:rPr>
        <w:t>3 dakikalık sunum hazırlayın: Problem, çözüm, YZ yaklaşımı, beklenen etki</w:t>
      </w:r>
    </w:p>
    <w:p>
      <w:r>
        <w:rPr>
          <w:b/>
          <w:color w:val="1B2A4A"/>
          <w:sz w:val="20"/>
        </w:rPr>
        <w:t xml:space="preserve">Beklenen Ürün: </w:t>
      </w:r>
      <w:r>
        <w:rPr>
          <w:sz w:val="20"/>
        </w:rPr>
        <w:t>Sektörel YZ proje önerisi sunumu</w:t>
      </w:r>
    </w:p>
    <w:p>
      <w:pPr>
        <w:spacing w:before="200"/>
      </w:pPr>
      <w:r>
        <w:rPr>
          <w:b/>
          <w:color w:val="6A1B9A"/>
          <w:sz w:val="24"/>
        </w:rPr>
        <w:t xml:space="preserve">  Transfer Soruları</w:t>
      </w:r>
    </w:p>
    <w:p>
      <w:r>
        <w:rPr>
          <w:b/>
          <w:color w:val="6A1B9A"/>
          <w:sz w:val="20"/>
        </w:rPr>
        <w:t xml:space="preserve">  1. </w:t>
      </w:r>
      <w:r>
        <w:rPr>
          <w:sz w:val="20"/>
        </w:rPr>
        <w:t>Proje önerisi hazırlama becerisi profesyonel yaşamda kritik öneme sahiptir.</w:t>
      </w:r>
    </w:p>
    <w:p>
      <w:r>
        <w:rPr>
          <w:b/>
          <w:color w:val="6A1B9A"/>
          <w:sz w:val="20"/>
        </w:rPr>
        <w:t xml:space="preserve">  2. </w:t>
      </w:r>
      <w:r>
        <w:rPr>
          <w:sz w:val="20"/>
        </w:rPr>
        <w:t>Blok tabanlı YZ uygulamaları modülünde bu bilgileri pratiğe dökeceksiniz.</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belediye, şehirdeki trafik sorununu YZ ile çözmek istiyor. Mevcut veri: Trafik kameraları, sensörler, toplu taşıma verileri. Hangi YZ çözümünü önerirsiniz?</w:t>
            </w:r>
          </w:p>
        </w:tc>
      </w:tr>
    </w:tbl>
    <w:p/>
    <w:p>
      <w:r>
        <w:rPr>
          <w:b/>
          <w:color w:val="1B2A4A"/>
          <w:sz w:val="20"/>
        </w:rPr>
        <w:t xml:space="preserve">Yaratıcı Görev: </w:t>
      </w:r>
      <w:r>
        <w:rPr>
          <w:sz w:val="20"/>
        </w:rPr>
        <w:t>Eğitim sektörü için henüz var olmayan bir YZ uygulaması hayal edin ve tanıtım broşürünü tasarlayın.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Sembolik ve bağlantıcı YZ yaklaşımlarını karşılaştırabiliyor musunuz?</w:t>
      </w:r>
    </w:p>
    <w:p>
      <w:r>
        <w:rPr>
          <w:sz w:val="20"/>
        </w:rPr>
        <w:t xml:space="preserve">  ☐  En az 5 sektörde YZ uygulama örneği sayabiliyor musunuz?</w:t>
      </w:r>
    </w:p>
    <w:p>
      <w:r>
        <w:rPr>
          <w:sz w:val="20"/>
        </w:rPr>
        <w:t xml:space="preserve">  ☐  YZ proje önerisi hazırlayabiliyor musunuz?</w:t>
      </w:r>
    </w:p>
    <w:p>
      <w:pPr>
        <w:spacing w:before="200"/>
      </w:pPr>
      <w:r>
        <w:rPr>
          <w:b/>
          <w:color w:val="2E7D32"/>
          <w:sz w:val="24"/>
        </w:rPr>
        <w:t xml:space="preserve">  Öz Değerlendirme Soruları</w:t>
      </w:r>
    </w:p>
    <w:p>
      <w:r>
        <w:rPr>
          <w:b/>
          <w:color w:val="2E7D32"/>
          <w:sz w:val="20"/>
        </w:rPr>
        <w:t xml:space="preserve">  1. </w:t>
      </w:r>
      <w:r>
        <w:rPr>
          <w:sz w:val="20"/>
        </w:rPr>
        <w:t>Kara kutu problemi ne demektir?</w:t>
      </w:r>
    </w:p>
    <w:p>
      <w:r>
        <w:rPr>
          <w:b/>
          <w:color w:val="2E7D32"/>
          <w:sz w:val="20"/>
        </w:rPr>
        <w:t xml:space="preserve">  2. </w:t>
      </w:r>
      <w:r>
        <w:rPr>
          <w:sz w:val="20"/>
        </w:rPr>
        <w:t>Hibrit YZ neden tercih edilir?</w:t>
      </w:r>
    </w:p>
    <w:p>
      <w:r>
        <w:rPr>
          <w:b/>
          <w:color w:val="2E7D32"/>
          <w:sz w:val="20"/>
        </w:rPr>
        <w:t xml:space="preserve">  3. </w:t>
      </w:r>
      <w:r>
        <w:rPr>
          <w:sz w:val="20"/>
        </w:rPr>
        <w:t>Eğitimde YZ nasıl kullanılır?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Uzman sistemler hangi YZ yaklaşımını kullanır?</w:t>
            </w:r>
          </w:p>
        </w:tc>
        <w:tc>
          <w:tcPr>
            <w:tcW w:type="dxa" w:w="3213"/>
          </w:tcPr>
          <w:p>
            <w:r>
              <w:rPr>
                <w:sz w:val="18"/>
              </w:rPr>
              <w:t>A) Sembolik YZ</w:t>
            </w:r>
          </w:p>
        </w:tc>
      </w:tr>
      <w:tr>
        <w:tc>
          <w:tcPr>
            <w:tcW w:type="dxa" w:w="3213"/>
          </w:tcPr>
          <w:p>
            <w:r>
              <w:rPr>
                <w:sz w:val="18"/>
              </w:rPr>
              <w:t>2</w:t>
            </w:r>
          </w:p>
        </w:tc>
        <w:tc>
          <w:tcPr>
            <w:tcW w:type="dxa" w:w="3213"/>
          </w:tcPr>
          <w:p>
            <w:r>
              <w:rPr>
                <w:sz w:val="18"/>
              </w:rPr>
              <w:t>Derin öğrenme hangi YZ yaklaşımına dayanır?</w:t>
            </w:r>
          </w:p>
        </w:tc>
        <w:tc>
          <w:tcPr>
            <w:tcW w:type="dxa" w:w="3213"/>
          </w:tcPr>
          <w:p>
            <w:r>
              <w:rPr>
                <w:sz w:val="18"/>
              </w:rPr>
              <w:t>B) Bağlantıcı YZ</w:t>
            </w:r>
          </w:p>
        </w:tc>
      </w:tr>
      <w:tr>
        <w:tc>
          <w:tcPr>
            <w:tcW w:type="dxa" w:w="3213"/>
          </w:tcPr>
          <w:p>
            <w:r>
              <w:rPr>
                <w:sz w:val="18"/>
              </w:rPr>
              <w:t>3</w:t>
            </w:r>
          </w:p>
        </w:tc>
        <w:tc>
          <w:tcPr>
            <w:tcW w:type="dxa" w:w="3213"/>
          </w:tcPr>
          <w:p>
            <w:r>
              <w:rPr>
                <w:sz w:val="18"/>
              </w:rPr>
              <w:t>Hangisi YZ'nin tarım alanındaki uygulamasıdır?</w:t>
            </w:r>
          </w:p>
        </w:tc>
        <w:tc>
          <w:tcPr>
            <w:tcW w:type="dxa" w:w="3213"/>
          </w:tcPr>
          <w:p>
            <w:r>
              <w:rPr>
                <w:sz w:val="18"/>
              </w:rPr>
              <w:t>D) Drone ile hastalık tespiti</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YZ'nin en büyük etkiyi yaratacağı sektör hangisidir ve neden?</w:t>
      </w:r>
    </w:p>
    <w:p>
      <w:r>
        <w:rPr>
          <w:b/>
          <w:color w:val="2E7D32"/>
          <w:sz w:val="20"/>
        </w:rPr>
        <w:t>Eleştirel Düşünme:</w:t>
      </w:r>
    </w:p>
    <w:p>
      <w:r>
        <w:rPr>
          <w:b/>
          <w:color w:val="2E7D32"/>
          <w:sz w:val="20"/>
        </w:rPr>
        <w:t xml:space="preserve">  1. </w:t>
      </w:r>
      <w:r>
        <w:rPr>
          <w:sz w:val="20"/>
        </w:rPr>
        <w:t>YZ bazı meslekleri ortadan kaldıracak mı? Bu kaçınılmaz mı ve nasıl hazırlanmalıyız?</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"Sektörel YZ Araştırması ve Sunum"</w:t>
      </w:r>
    </w:p>
    <w:p>
      <w:r>
        <w:rPr>
          <w:b/>
          <w:color w:val="1B2A4A"/>
          <w:sz w:val="20"/>
        </w:rPr>
        <w:t xml:space="preserve">Hedef: </w:t>
      </w:r>
      <w:r>
        <w:rPr>
          <w:sz w:val="20"/>
        </w:rPr>
        <w:t>Bir sektörde YZ uygulamalarını araştırma ve proje önerisi hazırlama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Sektör seçin ve mevcut YZ uygulamalarını araştırın</w:t>
            </w:r>
          </w:p>
        </w:tc>
        <w:tc>
          <w:tcPr>
            <w:tcW w:type="dxa" w:w="3213"/>
          </w:tcPr>
          <w:p>
            <w:r>
              <w:rPr>
                <w:sz w:val="18"/>
              </w:rPr>
              <w:t>5 dk</w:t>
            </w:r>
          </w:p>
        </w:tc>
      </w:tr>
      <w:tr>
        <w:tc>
          <w:tcPr>
            <w:tcW w:type="dxa" w:w="3213"/>
          </w:tcPr>
          <w:p>
            <w:r>
              <w:rPr>
                <w:sz w:val="18"/>
              </w:rPr>
              <w:t>2</w:t>
            </w:r>
          </w:p>
        </w:tc>
        <w:tc>
          <w:tcPr>
            <w:tcW w:type="dxa" w:w="3213"/>
          </w:tcPr>
          <w:p>
            <w:r>
              <w:rPr>
                <w:sz w:val="18"/>
              </w:rPr>
              <w:t>Sektördeki bir problemi tanımlayın ve YZ çözümü önerisi geliştirin</w:t>
            </w:r>
          </w:p>
        </w:tc>
        <w:tc>
          <w:tcPr>
            <w:tcW w:type="dxa" w:w="3213"/>
          </w:tcPr>
          <w:p>
            <w:r>
              <w:rPr>
                <w:sz w:val="18"/>
              </w:rPr>
              <w:t>5 dk</w:t>
            </w:r>
          </w:p>
        </w:tc>
      </w:tr>
      <w:tr>
        <w:tc>
          <w:tcPr>
            <w:tcW w:type="dxa" w:w="3213"/>
          </w:tcPr>
          <w:p>
            <w:r>
              <w:rPr>
                <w:sz w:val="18"/>
              </w:rPr>
              <w:t>3</w:t>
            </w:r>
          </w:p>
        </w:tc>
        <w:tc>
          <w:tcPr>
            <w:tcW w:type="dxa" w:w="3213"/>
          </w:tcPr>
          <w:p>
            <w:r>
              <w:rPr>
                <w:sz w:val="18"/>
              </w:rPr>
              <w:t>Proje önerisi sunumu hazırlayın (problem, çözüm, yaklaşım, etki)</w:t>
            </w:r>
          </w:p>
        </w:tc>
        <w:tc>
          <w:tcPr>
            <w:tcW w:type="dxa" w:w="3213"/>
          </w:tcPr>
          <w:p>
            <w:r>
              <w:rPr>
                <w:sz w:val="18"/>
              </w:rPr>
              <w:t>5 dk</w:t>
            </w:r>
          </w:p>
        </w:tc>
      </w:tr>
      <w:tr>
        <w:tc>
          <w:tcPr>
            <w:tcW w:type="dxa" w:w="3213"/>
          </w:tcPr>
          <w:p>
            <w:r>
              <w:rPr>
                <w:sz w:val="18"/>
              </w:rPr>
              <w:t>4</w:t>
            </w:r>
          </w:p>
        </w:tc>
        <w:tc>
          <w:tcPr>
            <w:tcW w:type="dxa" w:w="3213"/>
          </w:tcPr>
          <w:p>
            <w:r>
              <w:rPr>
                <w:sz w:val="18"/>
              </w:rPr>
              <w:t>Sunumunuzu gruplara yapın ve geri bildirim alın</w:t>
            </w:r>
          </w:p>
        </w:tc>
        <w:tc>
          <w:tcPr>
            <w:tcW w:type="dxa" w:w="3213"/>
          </w:tcPr>
          <w:p>
            <w:r>
              <w:rPr>
                <w:sz w:val="18"/>
              </w:rPr>
              <w:t>5 dk</w:t>
            </w:r>
          </w:p>
        </w:tc>
      </w:tr>
    </w:tbl>
    <w:p/>
    <w:p>
      <w:r>
        <w:rPr>
          <w:b/>
          <w:color w:val="1B2A4A"/>
          <w:sz w:val="20"/>
        </w:rPr>
        <w:t xml:space="preserve">Tamamlanma Kriteri: </w:t>
      </w:r>
      <w:r>
        <w:rPr>
          <w:sz w:val="20"/>
        </w:rPr>
        <w:t>Sektörel araştırma yapılmış, YZ çözüm önerisi geliştirilmiş ve sunum hazırlanmış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"YZ Uygulama Örnekleri Demo"</w:t>
      </w:r>
    </w:p>
    <w:p>
      <w:r>
        <w:rPr>
          <w:b/>
          <w:color w:val="1B2A4A"/>
          <w:sz w:val="20"/>
        </w:rPr>
        <w:t xml:space="preserve">Eğitmenin Gösterdiği: </w:t>
      </w:r>
      <w:r>
        <w:rPr>
          <w:sz w:val="20"/>
        </w:rPr>
        <w:t>Farklı sektörlerden YZ uygulama örneklerini video ve demo ile gösterir.</w:t>
      </w:r>
    </w:p>
    <w:p>
      <w:r>
        <w:rPr>
          <w:b/>
          <w:color w:val="1B2A4A"/>
          <w:sz w:val="20"/>
        </w:rPr>
        <w:t xml:space="preserve">Öğrencinin Tekrarladığı: </w:t>
      </w:r>
      <w:r>
        <w:rPr>
          <w:sz w:val="20"/>
        </w:rPr>
        <w:t>Örnekleri inceler ve kendi sektör araştırmasını yapar.</w:t>
      </w:r>
    </w:p>
    <w:p>
      <w:r>
        <w:rPr>
          <w:b/>
          <w:color w:val="1B2A4A"/>
          <w:sz w:val="20"/>
        </w:rPr>
        <w:t xml:space="preserve">Dikkat Noktaları: </w:t>
      </w:r>
      <w:r>
        <w:rPr>
          <w:sz w:val="20"/>
        </w:rPr>
        <w:t>Her sektörden en az bir somut örnek gösterilmelidir.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Kolay</w:t>
            </w:r>
          </w:p>
        </w:tc>
        <w:tc>
          <w:tcPr>
            <w:tcW w:type="dxa" w:w="3213"/>
          </w:tcPr>
          <w:p>
            <w:r>
              <w:rPr>
                <w:sz w:val="18"/>
              </w:rPr>
              <w:t>10 farklı YZ uygulamasını sektörlerine göre sınıflandırın</w:t>
            </w:r>
          </w:p>
        </w:tc>
      </w:tr>
      <w:tr>
        <w:tc>
          <w:tcPr>
            <w:tcW w:type="dxa" w:w="3213"/>
          </w:tcPr>
          <w:p>
            <w:r>
              <w:rPr>
                <w:sz w:val="18"/>
              </w:rPr>
              <w:t>2</w:t>
            </w:r>
          </w:p>
        </w:tc>
        <w:tc>
          <w:tcPr>
            <w:tcW w:type="dxa" w:w="3213"/>
          </w:tcPr>
          <w:p>
            <w:r>
              <w:rPr>
                <w:sz w:val="18"/>
              </w:rPr>
              <w:t>Orta</w:t>
            </w:r>
          </w:p>
        </w:tc>
        <w:tc>
          <w:tcPr>
            <w:tcW w:type="dxa" w:w="3213"/>
          </w:tcPr>
          <w:p>
            <w:r>
              <w:rPr>
                <w:sz w:val="18"/>
              </w:rPr>
              <w:t>Bir sektör seçin ve o sektördeki en etkili 3 YZ uygulamasını araştırıp sunun</w:t>
            </w:r>
          </w:p>
        </w:tc>
      </w:tr>
      <w:tr>
        <w:tc>
          <w:tcPr>
            <w:tcW w:type="dxa" w:w="3213"/>
          </w:tcPr>
          <w:p>
            <w:r>
              <w:rPr>
                <w:sz w:val="18"/>
              </w:rPr>
              <w:t>3</w:t>
            </w:r>
          </w:p>
        </w:tc>
        <w:tc>
          <w:tcPr>
            <w:tcW w:type="dxa" w:w="3213"/>
          </w:tcPr>
          <w:p>
            <w:r>
              <w:rPr>
                <w:sz w:val="18"/>
              </w:rPr>
              <w:t>Zor</w:t>
            </w:r>
          </w:p>
        </w:tc>
        <w:tc>
          <w:tcPr>
            <w:tcW w:type="dxa" w:w="3213"/>
          </w:tcPr>
          <w:p>
            <w:r>
              <w:rPr>
                <w:sz w:val="18"/>
              </w:rPr>
              <w:t>Okulunuz için bir YZ stratejik planı oluşturun: Hangi alanlarda YZ kullanılabilir?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"Hastane YZ Dönüşümü"</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devlet hastanesi YZ teknolojilerini benimsemek istiyor. Mevcut sorunlar: Röntgen raporları 3 gün gecikiyor, hasta kayıtları kağıt tabanlı, randevu sistemi verimsiz, acil servis çok kalabalık. Bütçe 500.000 TL. Öncelik sırasına göre hangi YZ çözümlerini önerirsiniz?</w:t>
            </w:r>
          </w:p>
        </w:tc>
      </w:tr>
    </w:tbl>
    <w:p/>
    <w:p>
      <w:r>
        <w:rPr>
          <w:b/>
          <w:color w:val="1B2A4A"/>
          <w:sz w:val="20"/>
        </w:rPr>
        <w:t xml:space="preserve">Beklenen Çıktı: </w:t>
      </w:r>
      <w:r>
        <w:rPr>
          <w:sz w:val="20"/>
        </w:rPr>
        <w:t>Hastane YZ dönüşüm planı, öncelik sıralaması ve bütçe dağılımı</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yapay zekâ yaklaşımlarını (sembolik, bağlantıcı, hibrit), farklı sektörlerdeki YZ uygulamalarını ve sektörel YZ proje önerisi hazırlamayı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Sembolik YZ</w:t>
            </w:r>
          </w:p>
        </w:tc>
        <w:tc>
          <w:tcPr>
            <w:tcW w:type="dxa" w:w="4819"/>
            <w:shd w:fill="F5F5F5"/>
          </w:tcPr>
          <w:p>
            <w:r>
              <w:rPr>
                <w:b/>
                <w:color w:val="1B2A4A"/>
                <w:sz w:val="20"/>
              </w:rPr>
              <w:t xml:space="preserve">  Bağlantıcı YZ</w:t>
            </w:r>
          </w:p>
        </w:tc>
      </w:tr>
      <w:tr>
        <w:tc>
          <w:tcPr>
            <w:tcW w:type="dxa" w:w="4819"/>
            <w:shd w:fill="F5F5F5"/>
          </w:tcPr>
          <w:p>
            <w:r>
              <w:rPr>
                <w:b/>
                <w:color w:val="1B2A4A"/>
                <w:sz w:val="20"/>
              </w:rPr>
              <w:t xml:space="preserve">  Hibrit YZ</w:t>
            </w:r>
          </w:p>
        </w:tc>
        <w:tc>
          <w:tcPr>
            <w:tcW w:type="dxa" w:w="4819"/>
            <w:shd w:fill="F5F5F5"/>
          </w:tcPr>
          <w:p>
            <w:r>
              <w:rPr>
                <w:b/>
                <w:color w:val="1B2A4A"/>
                <w:sz w:val="20"/>
              </w:rPr>
              <w:t xml:space="preserve">  Kara Kutu Problemi</w:t>
            </w:r>
          </w:p>
        </w:tc>
      </w:tr>
      <w:tr>
        <w:tc>
          <w:tcPr>
            <w:tcW w:type="dxa" w:w="4819"/>
            <w:shd w:fill="F5F5F5"/>
          </w:tcPr>
          <w:p>
            <w:r>
              <w:rPr>
                <w:b/>
                <w:color w:val="1B2A4A"/>
                <w:sz w:val="20"/>
              </w:rPr>
              <w:t xml:space="preserve">  Adaptif Öğrenme</w:t>
            </w:r>
          </w:p>
        </w:tc>
        <w:tc>
          <w:tcPr>
            <w:tcW w:type="dxa" w:w="4819"/>
            <w:shd w:fill="F5F5F5"/>
          </w:tcPr>
          <w:p>
            <w:r>
              <w:rPr>
                <w:b/>
                <w:color w:val="1B2A4A"/>
                <w:sz w:val="20"/>
              </w:rPr>
              <w:t xml:space="preserve">  Otonom Araç</w:t>
            </w:r>
          </w:p>
        </w:tc>
      </w:tr>
    </w:tbl>
    <w:p/>
    <w:p>
      <w:pPr>
        <w:spacing w:before="200"/>
      </w:pPr>
      <w:r>
        <w:rPr>
          <w:b/>
          <w:color w:val="757575"/>
          <w:sz w:val="24"/>
        </w:rPr>
        <w:t xml:space="preserve">  Bir Sonraki Dersle Köprü</w:t>
      </w:r>
    </w:p>
    <w:p>
      <w:r>
        <w:rPr>
          <w:sz w:val="20"/>
        </w:rPr>
        <w:t>Bir sonraki derste veri biliminin temel kavramlarını ve veri türlerini inceleyeceğiz.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Kendi ilgi alanınızdaki bir sektörü seçin ve o sektörde kullanılan en az 3 YZ uygulamasını araştırın. Her uygulama için hangi YZ yaklaşımının (sembolik/bağlantıcı/hibrit) kullanıldığını belirleyin.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Sektörel YZ uygulama örnekleri videoları hazırlayın</w:t>
      </w:r>
    </w:p>
    <w:p>
      <w:pPr>
        <w:pStyle w:val="ListBullet"/>
      </w:pPr>
      <w:r>
        <w:rPr>
          <w:sz w:val="20"/>
        </w:rPr>
        <w:t>Sunum şablonu dağıtın</w:t>
      </w:r>
    </w:p>
    <w:p>
      <w:pPr>
        <w:pStyle w:val="ListBullet"/>
      </w:pPr>
      <w:r>
        <w:rPr>
          <w:sz w:val="20"/>
        </w:rPr>
        <w:t>İnternet erişimi sağlayın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YZ yaklaşımları teknik gelebilir</w:t>
            </w:r>
          </w:p>
        </w:tc>
        <w:tc>
          <w:tcPr>
            <w:tcW w:type="dxa" w:w="4819"/>
          </w:tcPr>
          <w:p>
            <w:r>
              <w:rPr>
                <w:sz w:val="18"/>
              </w:rPr>
              <w:t>Somut örnekler ve analojilerle açıklayın; yaklaşım isimlerinden çok ne yaptıklarına odaklanın</w:t>
            </w:r>
          </w:p>
        </w:tc>
      </w:tr>
      <w:tr>
        <w:tc>
          <w:tcPr>
            <w:tcW w:type="dxa" w:w="4819"/>
          </w:tcPr>
          <w:p>
            <w:r>
              <w:rPr>
                <w:sz w:val="18"/>
              </w:rPr>
              <w:t>Sektörel araştırma için süre yetersiz olabilir</w:t>
            </w:r>
          </w:p>
        </w:tc>
        <w:tc>
          <w:tcPr>
            <w:tcW w:type="dxa" w:w="4819"/>
          </w:tcPr>
          <w:p>
            <w:r>
              <w:rPr>
                <w:sz w:val="18"/>
              </w:rPr>
              <w:t>Önceden hazırlanmış kaynak listesi dağıtın</w:t>
            </w:r>
          </w:p>
        </w:tc>
      </w:tr>
    </w:tbl>
    <w:p/>
    <w:p>
      <w:r>
        <w:rPr>
          <w:b/>
          <w:color w:val="1B2A4A"/>
          <w:sz w:val="20"/>
        </w:rPr>
        <w:t xml:space="preserve">Zaman Yönetimi: </w:t>
      </w:r>
      <w:r>
        <w:rPr>
          <w:sz w:val="20"/>
        </w:rPr>
        <w:t>Grup sunumlarına yeterli süre ayırın; her gruba eşit süre verin.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İnternet yoksa önceden hazırlanmış sektörel YZ dosyaları dağıtılabilir.</w:t>
            </w:r>
          </w:p>
        </w:tc>
      </w:tr>
    </w:tbl>
    <w:p/>
    <w:p>
      <w:r>
        <w:br w:type="page"/>
      </w:r>
    </w:p>
    <w:p>
      <w:pPr>
        <w:jc w:val="center"/>
      </w:pPr>
      <w:r>
        <w:rPr>
          <w:b/>
          <w:color w:val="1B2A4A"/>
          <w:sz w:val="36"/>
        </w:rPr>
        <w:t>━━━  12. SAAT  ━━━</w:t>
      </w:r>
    </w:p>
    <w:p>
      <w:pPr>
        <w:jc w:val="center"/>
      </w:pPr>
      <w:r>
        <w:rPr>
          <w:color w:val="2C6FAD"/>
          <w:sz w:val="32"/>
        </w:rPr>
        <w:t>Veri Bilimi Temel Kavramları ve Veri Türleri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Veri biliminin tanımını yapar; veri türlerini sınıflandırır; veri toplama, temizleme ve analiz süreçlerini açıklar.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M2-K10</w:t>
            </w:r>
          </w:p>
        </w:tc>
        <w:tc>
          <w:tcPr>
            <w:tcW w:type="dxa" w:w="3213"/>
          </w:tcPr>
          <w:p>
            <w:r>
              <w:rPr>
                <w:sz w:val="18"/>
              </w:rPr>
              <w:t>Veri biliminin tanımını yapar ve YZ ile ilişkisini açıklar</w:t>
            </w:r>
          </w:p>
        </w:tc>
        <w:tc>
          <w:tcPr>
            <w:tcW w:type="dxa" w:w="3213"/>
          </w:tcPr>
          <w:p>
            <w:r>
              <w:rPr>
                <w:sz w:val="18"/>
              </w:rPr>
              <w:t>Bilgi</w:t>
            </w:r>
          </w:p>
        </w:tc>
      </w:tr>
      <w:tr>
        <w:tc>
          <w:tcPr>
            <w:tcW w:type="dxa" w:w="3213"/>
          </w:tcPr>
          <w:p>
            <w:r>
              <w:rPr>
                <w:sz w:val="18"/>
              </w:rPr>
              <w:t>M2-K11</w:t>
            </w:r>
          </w:p>
        </w:tc>
        <w:tc>
          <w:tcPr>
            <w:tcW w:type="dxa" w:w="3213"/>
          </w:tcPr>
          <w:p>
            <w:r>
              <w:rPr>
                <w:sz w:val="18"/>
              </w:rPr>
              <w:t>Veri türlerini (yapılandırılmış, yarı-yapılandırılmış, yapılandırılmamış) sınıflandırır</w:t>
            </w:r>
          </w:p>
        </w:tc>
        <w:tc>
          <w:tcPr>
            <w:tcW w:type="dxa" w:w="3213"/>
          </w:tcPr>
          <w:p>
            <w:r>
              <w:rPr>
                <w:sz w:val="18"/>
              </w:rPr>
              <w:t>Kavrama</w:t>
            </w:r>
          </w:p>
        </w:tc>
      </w:tr>
      <w:tr>
        <w:tc>
          <w:tcPr>
            <w:tcW w:type="dxa" w:w="3213"/>
          </w:tcPr>
          <w:p>
            <w:r>
              <w:rPr>
                <w:sz w:val="18"/>
              </w:rPr>
              <w:t>M2-K12</w:t>
            </w:r>
          </w:p>
        </w:tc>
        <w:tc>
          <w:tcPr>
            <w:tcW w:type="dxa" w:w="3213"/>
          </w:tcPr>
          <w:p>
            <w:r>
              <w:rPr>
                <w:sz w:val="18"/>
              </w:rPr>
              <w:t>Veri toplama, temizleme ve hazırlama süreçlerini açıklar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Yapay zekâ temel kavramları ve yaklaşımlar (Saat 9-11)</w:t>
      </w:r>
    </w:p>
    <w:p>
      <w:pPr>
        <w:spacing w:before="200"/>
      </w:pPr>
      <w:r>
        <w:rPr>
          <w:b/>
          <w:color w:val="757575"/>
          <w:sz w:val="24"/>
        </w:rPr>
        <w:t xml:space="preserve">  Öğrencinin Bilmesi Gerekenler</w:t>
      </w:r>
    </w:p>
    <w:p>
      <w:pPr>
        <w:pStyle w:val="ListBullet"/>
      </w:pPr>
      <w:r>
        <w:rPr>
          <w:sz w:val="20"/>
        </w:rPr>
        <w:t>YZ'nin veriden öğrendiği</w:t>
      </w:r>
    </w:p>
    <w:p>
      <w:pPr>
        <w:pStyle w:val="ListBullet"/>
      </w:pPr>
      <w:r>
        <w:rPr>
          <w:sz w:val="20"/>
        </w:rPr>
        <w:t>Algoritma ve model kavramları</w:t>
      </w:r>
    </w:p>
    <w:p>
      <w:pPr>
        <w:pStyle w:val="ListBullet"/>
      </w:pPr>
      <w:r>
        <w:rPr>
          <w:sz w:val="20"/>
        </w:rPr>
        <w:t>Günlük hayatta veri kavramı</w:t>
      </w:r>
    </w:p>
    <w:p>
      <w:pPr>
        <w:spacing w:before="200"/>
      </w:pPr>
      <w:r>
        <w:rPr>
          <w:b/>
          <w:color w:val="757575"/>
          <w:sz w:val="24"/>
        </w:rPr>
        <w:t xml:space="preserve">  Olası Kavram Yanılgıları</w:t>
      </w:r>
    </w:p>
    <w:p>
      <w:pPr>
        <w:pStyle w:val="ListBullet"/>
      </w:pPr>
      <w:r>
        <w:rPr>
          <w:sz w:val="20"/>
        </w:rPr>
        <w:t>Veri sadece sayılardan oluşur - Metin, görüntü, ses, video ve sensör verileri de birer veri türüdür</w:t>
      </w:r>
    </w:p>
    <w:p>
      <w:pPr>
        <w:pStyle w:val="ListBullet"/>
      </w:pPr>
      <w:r>
        <w:rPr>
          <w:sz w:val="20"/>
        </w:rPr>
        <w:t>Daha fazla veri her zaman daha iyi sonuç verir - Kalitesiz veya önyargılı veri yanlış sonuçlara yol açar</w:t>
      </w:r>
    </w:p>
    <w:p>
      <w:pPr>
        <w:spacing w:before="200"/>
      </w:pPr>
      <w:r>
        <w:rPr>
          <w:b/>
          <w:color w:val="757575"/>
          <w:sz w:val="24"/>
        </w:rPr>
        <w:t xml:space="preserve">  Hazırlık Materyalleri</w:t>
      </w:r>
    </w:p>
    <w:p>
      <w:pPr>
        <w:pStyle w:val="ListBullet"/>
      </w:pPr>
      <w:r>
        <w:rPr>
          <w:sz w:val="20"/>
        </w:rPr>
        <w:t>Veri türleri karşılaştırma tablosu</w:t>
      </w:r>
    </w:p>
    <w:p>
      <w:pPr>
        <w:pStyle w:val="ListBullet"/>
      </w:pPr>
      <w:r>
        <w:rPr>
          <w:sz w:val="20"/>
        </w:rPr>
        <w:t>Örnek veri setleri (CSV, JSON)</w:t>
      </w:r>
    </w:p>
    <w:p>
      <w:pPr>
        <w:pStyle w:val="ListBullet"/>
      </w:pPr>
      <w:r>
        <w:rPr>
          <w:sz w:val="20"/>
        </w:rPr>
        <w:t>Veri görselleştirme örnekleri</w:t>
      </w:r>
    </w:p>
    <w:p>
      <w:pPr>
        <w:pStyle w:val="ListBullet"/>
      </w:pPr>
      <w:r>
        <w:rPr>
          <w:sz w:val="20"/>
        </w:rPr>
        <w:t>Hesap tablosu yazılımı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Her gün ne kadar veri üretildiğini biliyor musunuz? 2025'te günlük üretilen veri miktarı 463 exabayttır - bu 463 milyar gigabayt demek! Peki bu devasa veriyi nasıl anlamlandırırız? İşte veri bilimi tam da bu sorunun cevabıdır.</w:t>
      </w:r>
    </w:p>
    <w:p>
      <w:r>
        <w:rPr>
          <w:b/>
          <w:color w:val="1B2A4A"/>
          <w:sz w:val="20"/>
        </w:rPr>
        <w:t xml:space="preserve">Günlük Hayat Bağlantısı: </w:t>
      </w:r>
      <w:r>
        <w:rPr>
          <w:sz w:val="20"/>
        </w:rPr>
        <w:t>Bir dedektif suç mahallindeki kanıtları toplar, analiz eder ve sonuca ulaşır. Veri bilimci de aynısını yapar: Verileri toplar, temizler, analiz eder ve değerli bilgilere dönüştürür.</w:t>
      </w:r>
    </w:p>
    <w:p>
      <w:pPr>
        <w:spacing w:before="200"/>
      </w:pPr>
      <w:r>
        <w:rPr>
          <w:b/>
          <w:color w:val="2C6FAD"/>
          <w:sz w:val="24"/>
        </w:rPr>
        <w:t xml:space="preserve">  Ön Bilgi Yoklama Soruları</w:t>
      </w:r>
    </w:p>
    <w:p>
      <w:r>
        <w:rPr>
          <w:b/>
          <w:color w:val="2C6FAD"/>
          <w:sz w:val="20"/>
        </w:rPr>
        <w:t xml:space="preserve">  1. </w:t>
      </w:r>
      <w:r>
        <w:rPr>
          <w:sz w:val="20"/>
        </w:rPr>
        <w:t>Veri nedir? Hangi tür veriler biliyorsunuz?</w:t>
      </w:r>
    </w:p>
    <w:p>
      <w:r>
        <w:rPr>
          <w:b/>
          <w:color w:val="2C6FAD"/>
          <w:sz w:val="20"/>
        </w:rPr>
        <w:t xml:space="preserve">  2. </w:t>
      </w:r>
      <w:r>
        <w:rPr>
          <w:sz w:val="20"/>
        </w:rPr>
        <w:t>Veri ile bilgi arasındaki fark nedir?</w:t>
      </w:r>
    </w:p>
    <w:p>
      <w:pPr>
        <w:spacing w:before="200"/>
      </w:pPr>
      <w:r>
        <w:rPr>
          <w:b/>
          <w:color w:val="2C6FAD"/>
          <w:sz w:val="24"/>
        </w:rPr>
        <w:t xml:space="preserve">  Motivasyon Etkinliği: "Veri Toplama Deneyimi"</w:t>
      </w:r>
    </w:p>
    <w:p>
      <w:r>
        <w:rPr>
          <w:b/>
          <w:color w:val="1B2A4A"/>
          <w:sz w:val="20"/>
        </w:rPr>
        <w:t xml:space="preserve">Açıklama: </w:t>
      </w:r>
      <w:r>
        <w:rPr>
          <w:sz w:val="20"/>
        </w:rPr>
        <w:t>Kursiyerler sınıf içinde hızlı bir veri toplama ve analiz deneyimi yaşar.</w:t>
      </w:r>
    </w:p>
    <w:p>
      <w:r>
        <w:rPr>
          <w:b/>
          <w:color w:val="1B2A4A"/>
          <w:sz w:val="20"/>
        </w:rPr>
        <w:t xml:space="preserve">Yönerge: </w:t>
      </w:r>
      <w:r>
        <w:rPr>
          <w:sz w:val="20"/>
        </w:rPr>
        <w:t>Eğitmen sınıftan hızlıca 3 bilgi toplar: 1) Her kursiyerin yaşı, 2) Günde kaç saat telefon kullandığı, 3) En sevdiği renk. Bu veriler tahtaya yazılır. Sonra basit istatistikler hesaplanır: Ortalama yaş, en çok kullanılan süre, en popüler renk.</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e-ticaret sitesi müşterilerinin satın alma davranışlarını analiz etmek istiyor. Müşteriden hangi verileri toplamalı? Bu verilerle ne tür analizler yapılabilir?</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"Veri Keşfi"</w:t>
      </w:r>
    </w:p>
    <w:p>
      <w:r>
        <w:rPr>
          <w:b/>
          <w:color w:val="1B2A4A"/>
          <w:sz w:val="20"/>
        </w:rPr>
        <w:t xml:space="preserve">Türü: </w:t>
      </w:r>
      <w:r>
        <w:rPr>
          <w:sz w:val="20"/>
        </w:rPr>
        <w:t>Uygulamalı çalışma</w:t>
      </w:r>
    </w:p>
    <w:p>
      <w:r>
        <w:rPr>
          <w:b/>
          <w:color w:val="1B2A4A"/>
          <w:sz w:val="20"/>
        </w:rPr>
        <w:t xml:space="preserve">Amacı: </w:t>
      </w:r>
      <w:r>
        <w:rPr>
          <w:sz w:val="20"/>
        </w:rPr>
        <w:t>Farklı veri türlerini tanıma ve basit veri analizi yapma</w:t>
      </w:r>
    </w:p>
    <w:p>
      <w:r>
        <w:rPr>
          <w:b/>
          <w:color w:val="1B2A4A"/>
          <w:sz w:val="20"/>
        </w:rPr>
        <w:t xml:space="preserve">Malzemeler: </w:t>
      </w:r>
      <w:r>
        <w:rPr>
          <w:sz w:val="20"/>
        </w:rPr>
        <w:t>Hesap tablosu yazılımı (Excel/Google Sheets), örnek veri seti</w:t>
      </w:r>
    </w:p>
    <w:p>
      <w:pPr>
        <w:spacing w:before="200"/>
      </w:pPr>
      <w:r>
        <w:rPr>
          <w:b/>
          <w:color w:val="007A7A"/>
          <w:sz w:val="24"/>
        </w:rPr>
        <w:t xml:space="preserve">  Yönerge Adımları</w:t>
      </w:r>
    </w:p>
    <w:p>
      <w:r>
        <w:rPr>
          <w:b/>
          <w:color w:val="007A7A"/>
          <w:sz w:val="20"/>
        </w:rPr>
        <w:t xml:space="preserve">  1. </w:t>
      </w:r>
      <w:r>
        <w:rPr>
          <w:sz w:val="20"/>
        </w:rPr>
        <w:t>Verilen örnek veri setini inceleyin: Kaç satır, kaç sütun, hangi veri türleri var?</w:t>
      </w:r>
    </w:p>
    <w:p>
      <w:r>
        <w:rPr>
          <w:b/>
          <w:color w:val="007A7A"/>
          <w:sz w:val="20"/>
        </w:rPr>
        <w:t xml:space="preserve">  2. </w:t>
      </w:r>
      <w:r>
        <w:rPr>
          <w:sz w:val="20"/>
        </w:rPr>
        <w:t>Verideki eksik ve hatalı değerleri tespit edin</w:t>
      </w:r>
    </w:p>
    <w:p>
      <w:r>
        <w:rPr>
          <w:b/>
          <w:color w:val="007A7A"/>
          <w:sz w:val="20"/>
        </w:rPr>
        <w:t xml:space="preserve">  3. </w:t>
      </w:r>
      <w:r>
        <w:rPr>
          <w:sz w:val="20"/>
        </w:rPr>
        <w:t>Basit istatistikler hesaplayın: Ortalama, medyan, mod, minimum, maksimum</w:t>
      </w:r>
    </w:p>
    <w:p>
      <w:r>
        <w:rPr>
          <w:b/>
          <w:color w:val="007A7A"/>
          <w:sz w:val="20"/>
        </w:rPr>
        <w:t xml:space="preserve">  4. </w:t>
      </w:r>
      <w:r>
        <w:rPr>
          <w:sz w:val="20"/>
        </w:rPr>
        <w:t>Verinizi basit bir grafik ile görselleştirin</w:t>
      </w:r>
    </w:p>
    <w:p>
      <w:r>
        <w:rPr>
          <w:b/>
          <w:color w:val="1B2A4A"/>
          <w:sz w:val="20"/>
        </w:rPr>
        <w:t xml:space="preserve">Öğrenci Rolü: </w:t>
      </w:r>
      <w:r>
        <w:rPr>
          <w:sz w:val="20"/>
        </w:rPr>
        <w:t>Veri setini inceler, analiz eder ve görselleştirir</w:t>
      </w:r>
    </w:p>
    <w:p>
      <w:r>
        <w:rPr>
          <w:b/>
          <w:color w:val="1B2A4A"/>
          <w:sz w:val="20"/>
        </w:rPr>
        <w:t xml:space="preserve">Öğretmen Rolü: </w:t>
      </w:r>
      <w:r>
        <w:rPr>
          <w:sz w:val="20"/>
        </w:rPr>
        <w:t>Veri analizi adımlarını gösterir ve hesap tablosu fonksiyonlarını açıklar</w:t>
      </w:r>
    </w:p>
    <w:p>
      <w:r>
        <w:rPr>
          <w:b/>
          <w:color w:val="1B2A4A"/>
          <w:sz w:val="20"/>
        </w:rPr>
        <w:t xml:space="preserve">Beklenen Ürün: </w:t>
      </w:r>
      <w:r>
        <w:rPr>
          <w:sz w:val="20"/>
        </w:rPr>
        <w:t>Veri analiz raporu ve grafik</w:t>
      </w:r>
    </w:p>
    <w:p>
      <w:pPr>
        <w:spacing w:before="200"/>
      </w:pPr>
      <w:r>
        <w:rPr>
          <w:b/>
          <w:color w:val="007A7A"/>
          <w:sz w:val="24"/>
        </w:rPr>
        <w:t xml:space="preserve">  Araştırma Soruları</w:t>
      </w:r>
    </w:p>
    <w:p>
      <w:r>
        <w:rPr>
          <w:b/>
          <w:color w:val="007A7A"/>
          <w:sz w:val="20"/>
        </w:rPr>
        <w:t xml:space="preserve">  1. </w:t>
      </w:r>
      <w:r>
        <w:rPr>
          <w:sz w:val="20"/>
        </w:rPr>
        <w:t>Büyük Veri (Big Data) kavramı ne anlama gelir?</w:t>
      </w:r>
    </w:p>
    <w:p>
      <w:r>
        <w:rPr>
          <w:b/>
          <w:color w:val="007A7A"/>
          <w:sz w:val="20"/>
        </w:rPr>
        <w:t xml:space="preserve">  2. </w:t>
      </w:r>
      <w:r>
        <w:rPr>
          <w:sz w:val="20"/>
        </w:rPr>
        <w:t>Veri madenciliği ile veri analizi arasındaki fark nedir?</w:t>
      </w:r>
    </w:p>
    <w:p>
      <w:r>
        <w:rPr>
          <w:b/>
          <w:color w:val="1B2A4A"/>
          <w:sz w:val="20"/>
        </w:rPr>
        <w:t xml:space="preserve">Grupla Çalışma Kuralları: </w:t>
      </w:r>
      <w:r>
        <w:rPr>
          <w:sz w:val="20"/>
        </w:rPr>
        <w:t>Veri analizi doğru formüller ve yöntemlerle yapılmalıdır.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Veri Bilimi</w:t>
            </w:r>
          </w:p>
        </w:tc>
        <w:tc>
          <w:tcPr>
            <w:tcW w:type="dxa" w:w="2409"/>
          </w:tcPr>
          <w:p>
            <w:r>
              <w:rPr>
                <w:sz w:val="18"/>
              </w:rPr>
              <w:t>Veriden değerli bilgi ve içgörü çıkarmak için istatistik, matematik, bilgisayar bilimi ve alan uzmanlığını birleştiren disiplinler arası alan</w:t>
            </w:r>
          </w:p>
        </w:tc>
        <w:tc>
          <w:tcPr>
            <w:tcW w:type="dxa" w:w="2409"/>
          </w:tcPr>
          <w:p>
            <w:r>
              <w:rPr>
                <w:sz w:val="18"/>
              </w:rPr>
              <w:t>Müşteri davranış analizi, hastalık tahmini, trend analizi</w:t>
            </w:r>
          </w:p>
        </w:tc>
        <w:tc>
          <w:tcPr>
            <w:tcW w:type="dxa" w:w="2409"/>
          </w:tcPr>
          <w:p>
            <w:r>
              <w:rPr>
                <w:sz w:val="18"/>
              </w:rPr>
              <w:t>Veri bilimi YZ'nin yakıtıdır: Kaliteli veri olmadan başarılı YZ modeli oluşturulamaz</w:t>
            </w:r>
          </w:p>
        </w:tc>
      </w:tr>
      <w:tr>
        <w:tc>
          <w:tcPr>
            <w:tcW w:type="dxa" w:w="2409"/>
          </w:tcPr>
          <w:p>
            <w:r>
              <w:rPr>
                <w:sz w:val="18"/>
              </w:rPr>
              <w:t>Yapılandırılmış Veri</w:t>
            </w:r>
          </w:p>
        </w:tc>
        <w:tc>
          <w:tcPr>
            <w:tcW w:type="dxa" w:w="2409"/>
          </w:tcPr>
          <w:p>
            <w:r>
              <w:rPr>
                <w:sz w:val="18"/>
              </w:rPr>
              <w:t>Satır ve sütunlardan oluşan, önceden tanımlanmış bir şemaya sahip düzenli veri</w:t>
            </w:r>
          </w:p>
        </w:tc>
        <w:tc>
          <w:tcPr>
            <w:tcW w:type="dxa" w:w="2409"/>
          </w:tcPr>
          <w:p>
            <w:r>
              <w:rPr>
                <w:sz w:val="18"/>
              </w:rPr>
              <w:t>Excel tabloları, veritabanı kayıtları, CSV dosyaları</w:t>
            </w:r>
          </w:p>
        </w:tc>
        <w:tc>
          <w:tcPr>
            <w:tcW w:type="dxa" w:w="2409"/>
          </w:tcPr>
          <w:p>
            <w:r>
              <w:rPr>
                <w:sz w:val="18"/>
              </w:rPr>
              <w:t>Toplam verinin yaklaşık %20'si yapılandırılmıştır; analiz etmek en kolay veri türüdür</w:t>
            </w:r>
          </w:p>
        </w:tc>
      </w:tr>
      <w:tr>
        <w:tc>
          <w:tcPr>
            <w:tcW w:type="dxa" w:w="2409"/>
          </w:tcPr>
          <w:p>
            <w:r>
              <w:rPr>
                <w:sz w:val="18"/>
              </w:rPr>
              <w:t>Yapılandırılmamış Veri</w:t>
            </w:r>
          </w:p>
        </w:tc>
        <w:tc>
          <w:tcPr>
            <w:tcW w:type="dxa" w:w="2409"/>
          </w:tcPr>
          <w:p>
            <w:r>
              <w:rPr>
                <w:sz w:val="18"/>
              </w:rPr>
              <w:t>Önceden tanımlanmış bir yapısı olmayan, doğrudan analiz edilmesi zor veri</w:t>
            </w:r>
          </w:p>
        </w:tc>
        <w:tc>
          <w:tcPr>
            <w:tcW w:type="dxa" w:w="2409"/>
          </w:tcPr>
          <w:p>
            <w:r>
              <w:rPr>
                <w:sz w:val="18"/>
              </w:rPr>
              <w:t>Fotoğraflar, videolar, ses kayıtları, sosyal medya paylaşımları, e-postalar</w:t>
            </w:r>
          </w:p>
        </w:tc>
        <w:tc>
          <w:tcPr>
            <w:tcW w:type="dxa" w:w="2409"/>
          </w:tcPr>
          <w:p>
            <w:r>
              <w:rPr>
                <w:sz w:val="18"/>
              </w:rPr>
              <w:t>Toplam verinin %80'ini oluşturur; YZ bu tür verileri analiz etmekte çok başarılıdır</w:t>
            </w:r>
          </w:p>
        </w:tc>
      </w:tr>
      <w:tr>
        <w:tc>
          <w:tcPr>
            <w:tcW w:type="dxa" w:w="2409"/>
          </w:tcPr>
          <w:p>
            <w:r>
              <w:rPr>
                <w:sz w:val="18"/>
              </w:rPr>
              <w:t>Veri Ön İşleme</w:t>
            </w:r>
          </w:p>
        </w:tc>
        <w:tc>
          <w:tcPr>
            <w:tcW w:type="dxa" w:w="2409"/>
          </w:tcPr>
          <w:p>
            <w:r>
              <w:rPr>
                <w:sz w:val="18"/>
              </w:rPr>
              <w:t>Ham veriyi analiz ve modelleme için hazır hale getirme süreci: Temizleme, dönüştürme, normalleştirme</w:t>
            </w:r>
          </w:p>
        </w:tc>
        <w:tc>
          <w:tcPr>
            <w:tcW w:type="dxa" w:w="2409"/>
          </w:tcPr>
          <w:p>
            <w:r>
              <w:rPr>
                <w:sz w:val="18"/>
              </w:rPr>
              <w:t>Eksik değer doldurma, aykırı değer tespiti, kategorik veriyi sayısala çevirme</w:t>
            </w:r>
          </w:p>
        </w:tc>
        <w:tc>
          <w:tcPr>
            <w:tcW w:type="dxa" w:w="2409"/>
          </w:tcPr>
          <w:p>
            <w:r>
              <w:rPr>
                <w:sz w:val="18"/>
              </w:rPr>
              <w:t>Veri bilimi projelerinde zamanın %60-80'i veri ön işlemeye harcanır</w:t>
            </w:r>
          </w:p>
        </w:tc>
      </w:tr>
    </w:tbl>
    <w:p/>
    <w:p>
      <w:pPr>
        <w:spacing w:before="200"/>
      </w:pPr>
      <w:r>
        <w:rPr>
          <w:b/>
          <w:color w:val="E65C00"/>
          <w:sz w:val="24"/>
        </w:rPr>
        <w:t xml:space="preserve">  Konu Anlatımı</w:t>
      </w:r>
    </w:p>
    <w:p>
      <w:r>
        <w:rPr>
          <w:sz w:val="20"/>
        </w:rPr>
        <w:t>Veri Bilimi Nedir? Veri bilimi, ham veriden anlamlı bilgi, kalıp ve içgörü çıkarmak için istatistik, matematik, bilgisayar bilimi ve alan uzmanlığını birleştiren disiplinler arası bir alandır. Veri bilimi süreci: 1) Soru tanımlama (Ne öğrenmek istiyoruz?) 2) Veri toplama (Hangi veriler gerekli?) 3) Veri temizleme (Eksikler, hatalar, tutarsızlıklar) 4) Keşifsel veri analizi (Verinin hikâyesini anla) 5) Modelleme (YZ/İstatistiksel modeller) 6) Sonuçları iletme (Görselleştirme, raporlama).</w:t>
      </w:r>
    </w:p>
    <w:p>
      <w:r>
        <w:rPr>
          <w:sz w:val="20"/>
        </w:rPr>
        <w:t>Veri Türleri: 1) Yapılandırılmış veri: Excel tabloları, SQL veritabanları, CSV dosyaları. Satır (kayıt) ve sütun (alan) yapısı. Örnek: Öğrenci listesi (Ad, Soyad, Numara, Not). 2) Yarı-yapılandırılmış veri: XML, JSON, HTML dosyaları. Esnek şema, etiketlerle düzenlenmiş. Örnek: Web API yanıtları, log dosyaları. 3) Yapılandırılmamış veri: Fotoğraflar, videolar, ses kayıtları, metin belgeleri, sosyal medya paylaşımları. Doğrudan analiz edilemez; YZ ile işlenmesi gerekir.</w:t>
      </w:r>
    </w:p>
    <w:p>
      <w:r>
        <w:rPr>
          <w:sz w:val="20"/>
        </w:rPr>
        <w:t>Temel İstatistik Kavramları: Merkezi eğilim ölçüleri: Ortalama (tüm değerlerin toplamı / sayısı), Medyan (ortanca değer), Mod (en sık tekrarlanan değer). Dağılım ölçüleri: Aralık (max - min), Standart sapma (değerlerin ortalamadan sapması), Varyans. Veri görselleştirme: Çubuk grafik (karşılaştırma), Pasta grafik (oran), Çizgi grafik (trend), Histogram (dağılım), Dağılım grafiği (ilişki).</w:t>
      </w:r>
    </w:p>
    <w:p>
      <w:r>
        <w:rPr>
          <w:sz w:val="20"/>
        </w:rPr>
        <w:t>Veri Kalitesi ve Ön İşleme: Veri kalitesi boyutları: Doğruluk (veriler gerçeği yansıtıyor mu?), Tamlık (eksik değer var mı?), Tutarlılık (çelişkili kayıtlar var mı?), Güncellik (veriler güncel mi?). Veri temizleme adımları: 1) Eksik değerleri tespit et (silme veya doldurma) 2) Aykırı değerleri belirle (hatalı mı yoksa gerçek mi?) 3) Tekrar eden kayıtları kaldır 4) Veri tiplerini düzelt (metin→sayı dönüşümleri) 5) Tutarsızlıkları gider (aynı bilginin farklı formatları). 'Çöp girerse çöp çıkar' (Garbage In, Garbage Out): Kalitesiz veriyle eğitilen YZ modeli yanlış sonuçlar üretir.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Sınıf veri analizi</w:t>
            </w:r>
          </w:p>
        </w:tc>
        <w:tc>
          <w:tcPr>
            <w:tcW w:type="dxa" w:w="3213"/>
          </w:tcPr>
          <w:p>
            <w:r>
              <w:rPr>
                <w:sz w:val="18"/>
              </w:rPr>
              <w:t>Veri seti: Sınıftaki 20 kursiyerin yaş, günlük telefon kullanım süresi ve en sevdiği renk bilgileri. Yapılandırılmış veri olarak Excel'e girilir. Analiz: Ortalama yaş: 25, Medyan yaş: 23, En çok kullanım: 4 saat, En popüler renk: Mavi. Görselleştirme: Yaş dağılımı histogram, telefon kullanımı çubuk grafik, renk tercihi pasta grafik.</w:t>
            </w:r>
          </w:p>
        </w:tc>
        <w:tc>
          <w:tcPr>
            <w:tcW w:type="dxa" w:w="3213"/>
          </w:tcPr>
          <w:p>
            <w:r>
              <w:rPr>
                <w:sz w:val="18"/>
              </w:rPr>
              <w:t>Basit bir veri toplama bile değerli içgörüler sağlayabilir</w:t>
            </w:r>
          </w:p>
        </w:tc>
      </w:tr>
      <w:tr>
        <w:tc>
          <w:tcPr>
            <w:tcW w:type="dxa" w:w="3213"/>
          </w:tcPr>
          <w:p>
            <w:r>
              <w:rPr>
                <w:sz w:val="18"/>
              </w:rPr>
              <w:t>Veri kalitesi örneği</w:t>
            </w:r>
          </w:p>
        </w:tc>
        <w:tc>
          <w:tcPr>
            <w:tcW w:type="dxa" w:w="3213"/>
          </w:tcPr>
          <w:p>
            <w:r>
              <w:rPr>
                <w:sz w:val="18"/>
              </w:rPr>
              <w:t>Kötü veri örneği: Bir müşteri veritabanında 'İstanbul' şehri 5 farklı şekilde yazılmış: İstanbul, istanbul, IST, İST., istanbu. Aynı müşteri 3 farklı kayıtta 3 farklı telefon numarasıyla görünüyor. Bazı satırlarda yaş '-5' veya '999' olarak girilmiş. 500 kayıttan 100'ünde e-posta alanı boş. Çözüm: Veri temizleme ile tutarsızlıklar giderilir, eksikler doldurulur veya silinir.</w:t>
            </w:r>
          </w:p>
        </w:tc>
        <w:tc>
          <w:tcPr>
            <w:tcW w:type="dxa" w:w="3213"/>
          </w:tcPr>
          <w:p>
            <w:r>
              <w:rPr>
                <w:sz w:val="18"/>
              </w:rPr>
              <w:t>Veri temizleme en çok zaman alan ama en kritik adımdır</w:t>
            </w:r>
          </w:p>
        </w:tc>
      </w:tr>
      <w:tr>
        <w:tc>
          <w:tcPr>
            <w:tcW w:type="dxa" w:w="3213"/>
          </w:tcPr>
          <w:p>
            <w:r>
              <w:rPr>
                <w:sz w:val="18"/>
              </w:rPr>
              <w:t>Büyük Veri örneği</w:t>
            </w:r>
          </w:p>
        </w:tc>
        <w:tc>
          <w:tcPr>
            <w:tcW w:type="dxa" w:w="3213"/>
          </w:tcPr>
          <w:p>
            <w:r>
              <w:rPr>
                <w:sz w:val="18"/>
              </w:rPr>
              <w:t>Netflix günde 1 milyar içerik isteğini işler. Her izleme şu verileri üretir: Ne izlendi, ne zaman, kaç dakika, hangi cihazda, duraklatma anları, geri sarma noktaları. Bu yapılandırılmış veri + kullanıcı yorumları (yapılandırılmamış) birleşerek öneri sistemini besler. Sonuç: Netflix kullanıcıları izledikleri içeriklerin %80'ini öneri sisteminden keşfeder.</w:t>
            </w:r>
          </w:p>
        </w:tc>
        <w:tc>
          <w:tcPr>
            <w:tcW w:type="dxa" w:w="3213"/>
          </w:tcPr>
          <w:p>
            <w:r>
              <w:rPr>
                <w:sz w:val="18"/>
              </w:rPr>
              <w:t>Büyük veri tek başına değersizdir; değer analiz ve yorumlamadan gelir</w:t>
            </w:r>
          </w:p>
        </w:tc>
      </w:tr>
    </w:tbl>
    <w:p/>
    <w:p>
      <w:pPr>
        <w:spacing w:before="200"/>
      </w:pPr>
      <w:r>
        <w:rPr>
          <w:b/>
          <w:color w:val="E65C00"/>
          <w:sz w:val="24"/>
        </w:rPr>
        <w:t xml:space="preserve">  Analoji ve Benzetmeler</w:t>
      </w:r>
    </w:p>
    <w:p>
      <w:r>
        <w:rPr>
          <w:b/>
          <w:color w:val="E65C00"/>
          <w:sz w:val="20"/>
        </w:rPr>
        <w:t xml:space="preserve">  1. </w:t>
      </w:r>
      <w:r>
        <w:rPr>
          <w:sz w:val="20"/>
        </w:rPr>
        <w:t>Veri bilimi bir aşçılık gibidir: Ham malzemeler (veri) tek başına yemek değildir. Malzemeleri yıkamak ve hazırlamak (veri temizleme), tarife uygun ölçülerde kullanmak (veri analizi), güzel bir tabakta sunmak (görselleştirme) gerekir. En kaliteli malzeme bile yanlış hazırlanırsa kötü sonuç verir.</w:t>
      </w:r>
    </w:p>
    <w:p>
      <w:pPr>
        <w:spacing w:before="200"/>
      </w:pPr>
      <w:r>
        <w:rPr>
          <w:b/>
          <w:color w:val="E65C00"/>
          <w:sz w:val="24"/>
        </w:rPr>
        <w:t xml:space="preserve">  Öğrenci Soru-Cevap</w:t>
      </w:r>
    </w:p>
    <w:p>
      <w:pPr>
        <w:pStyle w:val="ListBullet"/>
      </w:pPr>
      <w:r>
        <w:rPr>
          <w:sz w:val="20"/>
        </w:rPr>
        <w:t>Yapılandırılmış ve yapılandırılmamış veri arasındaki fark nedir?</w:t>
      </w:r>
    </w:p>
    <w:p>
      <w:pPr>
        <w:pStyle w:val="ListBullet"/>
      </w:pPr>
      <w:r>
        <w:rPr>
          <w:sz w:val="20"/>
        </w:rPr>
        <w:t>Veri ön işleme neden bu kadar önemlidir?</w:t>
      </w:r>
    </w:p>
    <w:p>
      <w:pPr>
        <w:pStyle w:val="ListBullet"/>
      </w:pPr>
      <w:r>
        <w:rPr>
          <w:sz w:val="20"/>
        </w:rPr>
        <w:t>Garbage In, Garbage Out ne anlama gelir?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"Mini Veri Analizi Projesi"</w:t>
      </w:r>
    </w:p>
    <w:p>
      <w:r>
        <w:rPr>
          <w:b/>
          <w:color w:val="1B2A4A"/>
          <w:sz w:val="20"/>
        </w:rPr>
        <w:t xml:space="preserve">Türü: </w:t>
      </w:r>
      <w:r>
        <w:rPr>
          <w:sz w:val="20"/>
        </w:rPr>
        <w:t>Bireysel/ikili çalışma</w:t>
      </w:r>
    </w:p>
    <w:p>
      <w:r>
        <w:rPr>
          <w:b/>
          <w:color w:val="1B2A4A"/>
          <w:sz w:val="20"/>
        </w:rPr>
        <w:t xml:space="preserve">Amacı: </w:t>
      </w:r>
      <w:r>
        <w:rPr>
          <w:sz w:val="20"/>
        </w:rPr>
        <w:t>Gerçek bir veri seti üzerinde temel veri analizi yapma</w:t>
      </w:r>
    </w:p>
    <w:p>
      <w:pPr>
        <w:spacing w:before="200"/>
      </w:pPr>
      <w:r>
        <w:rPr>
          <w:b/>
          <w:color w:val="6A1B9A"/>
          <w:sz w:val="24"/>
        </w:rPr>
        <w:t xml:space="preserve">  Yönerge Adımları</w:t>
      </w:r>
    </w:p>
    <w:p>
      <w:r>
        <w:rPr>
          <w:b/>
          <w:color w:val="6A1B9A"/>
          <w:sz w:val="20"/>
        </w:rPr>
        <w:t xml:space="preserve">  1. </w:t>
      </w:r>
      <w:r>
        <w:rPr>
          <w:sz w:val="20"/>
        </w:rPr>
        <w:t>Sınıftan toplanan verileri Excel'e girin (en az 5 sütun, 15 satır)</w:t>
      </w:r>
    </w:p>
    <w:p>
      <w:r>
        <w:rPr>
          <w:b/>
          <w:color w:val="6A1B9A"/>
          <w:sz w:val="20"/>
        </w:rPr>
        <w:t xml:space="preserve">  2. </w:t>
      </w:r>
      <w:r>
        <w:rPr>
          <w:sz w:val="20"/>
        </w:rPr>
        <w:t>Eksik ve hatalı verileri tespit edin ve temizleyin</w:t>
      </w:r>
    </w:p>
    <w:p>
      <w:r>
        <w:rPr>
          <w:b/>
          <w:color w:val="6A1B9A"/>
          <w:sz w:val="20"/>
        </w:rPr>
        <w:t xml:space="preserve">  3. </w:t>
      </w:r>
      <w:r>
        <w:rPr>
          <w:sz w:val="20"/>
        </w:rPr>
        <w:t>Temel istatistikleri hesaplayın (ortalama, medyan, mod)</w:t>
      </w:r>
    </w:p>
    <w:p>
      <w:r>
        <w:rPr>
          <w:b/>
          <w:color w:val="6A1B9A"/>
          <w:sz w:val="20"/>
        </w:rPr>
        <w:t xml:space="preserve">  4. </w:t>
      </w:r>
      <w:r>
        <w:rPr>
          <w:sz w:val="20"/>
        </w:rPr>
        <w:t>En az 2 grafik oluşturarak verinizi görselleştirin</w:t>
      </w:r>
    </w:p>
    <w:p>
      <w:r>
        <w:rPr>
          <w:b/>
          <w:color w:val="1B2A4A"/>
          <w:sz w:val="20"/>
        </w:rPr>
        <w:t xml:space="preserve">Beklenen Ürün: </w:t>
      </w:r>
      <w:r>
        <w:rPr>
          <w:sz w:val="20"/>
        </w:rPr>
        <w:t>Veri analiz raporu ve görselleştirmeler</w:t>
      </w:r>
    </w:p>
    <w:p>
      <w:pPr>
        <w:spacing w:before="200"/>
      </w:pPr>
      <w:r>
        <w:rPr>
          <w:b/>
          <w:color w:val="6A1B9A"/>
          <w:sz w:val="24"/>
        </w:rPr>
        <w:t xml:space="preserve">  Transfer Soruları</w:t>
      </w:r>
    </w:p>
    <w:p>
      <w:r>
        <w:rPr>
          <w:b/>
          <w:color w:val="6A1B9A"/>
          <w:sz w:val="20"/>
        </w:rPr>
        <w:t xml:space="preserve">  1. </w:t>
      </w:r>
      <w:r>
        <w:rPr>
          <w:sz w:val="20"/>
        </w:rPr>
        <w:t>Veri analizi becerileri her meslek dalında geçerlidir.</w:t>
      </w:r>
    </w:p>
    <w:p>
      <w:r>
        <w:rPr>
          <w:b/>
          <w:color w:val="6A1B9A"/>
          <w:sz w:val="20"/>
        </w:rPr>
        <w:t xml:space="preserve">  2. </w:t>
      </w:r>
      <w:r>
        <w:rPr>
          <w:sz w:val="20"/>
        </w:rPr>
        <w:t>Bu bilgiler blok tabanlı YZ uygulamalarında model eğitimi için temel oluşturacaktır.</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okulun son 5 yıllık sınav sonuçları verilmiştir: Ders, yıl, ortalama not, başarı oranı. Bu verileri analiz ederek hangi derslerde düşüş trendi olduğunu ve olası nedenlerini belirleyin.</w:t>
            </w:r>
          </w:p>
        </w:tc>
      </w:tr>
    </w:tbl>
    <w:p/>
    <w:p>
      <w:r>
        <w:rPr>
          <w:b/>
          <w:color w:val="1B2A4A"/>
          <w:sz w:val="20"/>
        </w:rPr>
        <w:t xml:space="preserve">Yaratıcı Görev: </w:t>
      </w:r>
      <w:r>
        <w:rPr>
          <w:sz w:val="20"/>
        </w:rPr>
        <w:t>Kendiniz hakkında bir 'kişisel veri seti' oluşturun: Son 1 haftanın uyku saati, adım sayısı, ekran süresi, su tüketimi. Verinizi analiz edin ve sağlık önerileri çıkarın.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Veri biliminin tanımını yapabiliyor musunuz?</w:t>
      </w:r>
    </w:p>
    <w:p>
      <w:r>
        <w:rPr>
          <w:sz w:val="20"/>
        </w:rPr>
        <w:t xml:space="preserve">  ☐  Üç veri türünü açıklayabiliyor musunuz?</w:t>
      </w:r>
    </w:p>
    <w:p>
      <w:r>
        <w:rPr>
          <w:sz w:val="20"/>
        </w:rPr>
        <w:t xml:space="preserve">  ☐  Temel istatistik kavramlarını hesaplayabiliyor musunuz?</w:t>
      </w:r>
    </w:p>
    <w:p>
      <w:pPr>
        <w:spacing w:before="200"/>
      </w:pPr>
      <w:r>
        <w:rPr>
          <w:b/>
          <w:color w:val="2E7D32"/>
          <w:sz w:val="24"/>
        </w:rPr>
        <w:t xml:space="preserve">  Öz Değerlendirme Soruları</w:t>
      </w:r>
    </w:p>
    <w:p>
      <w:r>
        <w:rPr>
          <w:b/>
          <w:color w:val="2E7D32"/>
          <w:sz w:val="20"/>
        </w:rPr>
        <w:t xml:space="preserve">  1. </w:t>
      </w:r>
      <w:r>
        <w:rPr>
          <w:sz w:val="20"/>
        </w:rPr>
        <w:t>Yapılandırılmış ve yapılandırılmamış veri arasındaki fark nedir?</w:t>
      </w:r>
    </w:p>
    <w:p>
      <w:r>
        <w:rPr>
          <w:b/>
          <w:color w:val="2E7D32"/>
          <w:sz w:val="20"/>
        </w:rPr>
        <w:t xml:space="preserve">  2. </w:t>
      </w:r>
      <w:r>
        <w:rPr>
          <w:sz w:val="20"/>
        </w:rPr>
        <w:t>Veri temizleme neden önemlidir?</w:t>
      </w:r>
    </w:p>
    <w:p>
      <w:r>
        <w:rPr>
          <w:b/>
          <w:color w:val="2E7D32"/>
          <w:sz w:val="20"/>
        </w:rPr>
        <w:t xml:space="preserve">  3. </w:t>
      </w:r>
      <w:r>
        <w:rPr>
          <w:sz w:val="20"/>
        </w:rPr>
        <w:t>Ortalama, medyan ve mod ne anlama gelir?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Toplam verinin yaklaşık yüzde kaçı yapılandırılmamıştır?</w:t>
            </w:r>
          </w:p>
        </w:tc>
        <w:tc>
          <w:tcPr>
            <w:tcW w:type="dxa" w:w="3213"/>
          </w:tcPr>
          <w:p>
            <w:r>
              <w:rPr>
                <w:sz w:val="18"/>
              </w:rPr>
              <w:t>C) %80</w:t>
            </w:r>
          </w:p>
        </w:tc>
      </w:tr>
      <w:tr>
        <w:tc>
          <w:tcPr>
            <w:tcW w:type="dxa" w:w="3213"/>
          </w:tcPr>
          <w:p>
            <w:r>
              <w:rPr>
                <w:sz w:val="18"/>
              </w:rPr>
              <w:t>2</w:t>
            </w:r>
          </w:p>
        </w:tc>
        <w:tc>
          <w:tcPr>
            <w:tcW w:type="dxa" w:w="3213"/>
          </w:tcPr>
          <w:p>
            <w:r>
              <w:rPr>
                <w:sz w:val="18"/>
              </w:rPr>
              <w:t>Veri setinde en sık tekrarlanan değere ne denir?</w:t>
            </w:r>
          </w:p>
        </w:tc>
        <w:tc>
          <w:tcPr>
            <w:tcW w:type="dxa" w:w="3213"/>
          </w:tcPr>
          <w:p>
            <w:r>
              <w:rPr>
                <w:sz w:val="18"/>
              </w:rPr>
              <w:t>B) Mod</w:t>
            </w:r>
          </w:p>
        </w:tc>
      </w:tr>
      <w:tr>
        <w:tc>
          <w:tcPr>
            <w:tcW w:type="dxa" w:w="3213"/>
          </w:tcPr>
          <w:p>
            <w:r>
              <w:rPr>
                <w:sz w:val="18"/>
              </w:rPr>
              <w:t>3</w:t>
            </w:r>
          </w:p>
        </w:tc>
        <w:tc>
          <w:tcPr>
            <w:tcW w:type="dxa" w:w="3213"/>
          </w:tcPr>
          <w:p>
            <w:r>
              <w:rPr>
                <w:sz w:val="18"/>
              </w:rPr>
              <w:t>Garbage In, Garbage Out ne anlama gelir?</w:t>
            </w:r>
          </w:p>
        </w:tc>
        <w:tc>
          <w:tcPr>
            <w:tcW w:type="dxa" w:w="3213"/>
          </w:tcPr>
          <w:p>
            <w:r>
              <w:rPr>
                <w:sz w:val="18"/>
              </w:rPr>
              <w:t>A) Kalitesiz veri kalitesiz sonuç üretir</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Kişisel verilerimiz kim tarafından toplanıyor ve nasıl kullanılıyor?</w:t>
      </w:r>
    </w:p>
    <w:p>
      <w:r>
        <w:rPr>
          <w:b/>
          <w:color w:val="2E7D32"/>
          <w:sz w:val="20"/>
        </w:rPr>
        <w:t>Eleştirel Düşünme:</w:t>
      </w:r>
    </w:p>
    <w:p>
      <w:r>
        <w:rPr>
          <w:b/>
          <w:color w:val="2E7D32"/>
          <w:sz w:val="20"/>
        </w:rPr>
        <w:t xml:space="preserve">  1. </w:t>
      </w:r>
      <w:r>
        <w:rPr>
          <w:sz w:val="20"/>
        </w:rPr>
        <w:t>Veri toplama ve gizlilik arasındaki denge nasıl sağlanmalıdır? Şirketler ne kadar veri toplamalıdır?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"Excel ile Veri Analizi"</w:t>
      </w:r>
    </w:p>
    <w:p>
      <w:r>
        <w:rPr>
          <w:b/>
          <w:color w:val="1B2A4A"/>
          <w:sz w:val="20"/>
        </w:rPr>
        <w:t xml:space="preserve">Hedef: </w:t>
      </w:r>
      <w:r>
        <w:rPr>
          <w:sz w:val="20"/>
        </w:rPr>
        <w:t>Hesap tablosu yazılımında temel veri analizi ve görselleştirme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Örnek veri setini Excel'e aktarın ve veri yapısını inceleyin</w:t>
            </w:r>
          </w:p>
        </w:tc>
        <w:tc>
          <w:tcPr>
            <w:tcW w:type="dxa" w:w="3213"/>
          </w:tcPr>
          <w:p>
            <w:r>
              <w:rPr>
                <w:sz w:val="18"/>
              </w:rPr>
              <w:t>5 dk</w:t>
            </w:r>
          </w:p>
        </w:tc>
      </w:tr>
      <w:tr>
        <w:tc>
          <w:tcPr>
            <w:tcW w:type="dxa" w:w="3213"/>
          </w:tcPr>
          <w:p>
            <w:r>
              <w:rPr>
                <w:sz w:val="18"/>
              </w:rPr>
              <w:t>2</w:t>
            </w:r>
          </w:p>
        </w:tc>
        <w:tc>
          <w:tcPr>
            <w:tcW w:type="dxa" w:w="3213"/>
          </w:tcPr>
          <w:p>
            <w:r>
              <w:rPr>
                <w:sz w:val="18"/>
              </w:rPr>
              <w:t>ORTALAMA, MİN, MAKS, EĞERSAY fonksiyonlarıyla temel istatistikleri hesaplayın</w:t>
            </w:r>
          </w:p>
        </w:tc>
        <w:tc>
          <w:tcPr>
            <w:tcW w:type="dxa" w:w="3213"/>
          </w:tcPr>
          <w:p>
            <w:r>
              <w:rPr>
                <w:sz w:val="18"/>
              </w:rPr>
              <w:t>5 dk</w:t>
            </w:r>
          </w:p>
        </w:tc>
      </w:tr>
      <w:tr>
        <w:tc>
          <w:tcPr>
            <w:tcW w:type="dxa" w:w="3213"/>
          </w:tcPr>
          <w:p>
            <w:r>
              <w:rPr>
                <w:sz w:val="18"/>
              </w:rPr>
              <w:t>3</w:t>
            </w:r>
          </w:p>
        </w:tc>
        <w:tc>
          <w:tcPr>
            <w:tcW w:type="dxa" w:w="3213"/>
          </w:tcPr>
          <w:p>
            <w:r>
              <w:rPr>
                <w:sz w:val="18"/>
              </w:rPr>
              <w:t>Eksik ve hatalı verileri tespit edin ve temizleyin</w:t>
            </w:r>
          </w:p>
        </w:tc>
        <w:tc>
          <w:tcPr>
            <w:tcW w:type="dxa" w:w="3213"/>
          </w:tcPr>
          <w:p>
            <w:r>
              <w:rPr>
                <w:sz w:val="18"/>
              </w:rPr>
              <w:t>3 dk</w:t>
            </w:r>
          </w:p>
        </w:tc>
      </w:tr>
      <w:tr>
        <w:tc>
          <w:tcPr>
            <w:tcW w:type="dxa" w:w="3213"/>
          </w:tcPr>
          <w:p>
            <w:r>
              <w:rPr>
                <w:sz w:val="18"/>
              </w:rPr>
              <w:t>4</w:t>
            </w:r>
          </w:p>
        </w:tc>
        <w:tc>
          <w:tcPr>
            <w:tcW w:type="dxa" w:w="3213"/>
          </w:tcPr>
          <w:p>
            <w:r>
              <w:rPr>
                <w:sz w:val="18"/>
              </w:rPr>
              <w:t>Çubuk grafik ve pasta grafik oluşturarak veriyi görselleştirin</w:t>
            </w:r>
          </w:p>
        </w:tc>
        <w:tc>
          <w:tcPr>
            <w:tcW w:type="dxa" w:w="3213"/>
          </w:tcPr>
          <w:p>
            <w:r>
              <w:rPr>
                <w:sz w:val="18"/>
              </w:rPr>
              <w:t>7 dk</w:t>
            </w:r>
          </w:p>
        </w:tc>
      </w:tr>
    </w:tbl>
    <w:p/>
    <w:p>
      <w:r>
        <w:rPr>
          <w:b/>
          <w:color w:val="1B2A4A"/>
          <w:sz w:val="20"/>
        </w:rPr>
        <w:t xml:space="preserve">Tamamlanma Kriteri: </w:t>
      </w:r>
      <w:r>
        <w:rPr>
          <w:sz w:val="20"/>
        </w:rPr>
        <w:t>Veri seti Excel'e aktarılmış, temel istatistikler hesaplanmış ve en az 2 grafik oluşturulmuş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"Excel Veri Analizi Demo"</w:t>
      </w:r>
    </w:p>
    <w:p>
      <w:r>
        <w:rPr>
          <w:b/>
          <w:color w:val="1B2A4A"/>
          <w:sz w:val="20"/>
        </w:rPr>
        <w:t xml:space="preserve">Eğitmenin Gösterdiği: </w:t>
      </w:r>
      <w:r>
        <w:rPr>
          <w:sz w:val="20"/>
        </w:rPr>
        <w:t>Excel'de veri girişi, fonksiyon kullanımı ve grafik oluşturmayı gösterir.</w:t>
      </w:r>
    </w:p>
    <w:p>
      <w:r>
        <w:rPr>
          <w:b/>
          <w:color w:val="1B2A4A"/>
          <w:sz w:val="20"/>
        </w:rPr>
        <w:t xml:space="preserve">Öğrencinin Tekrarladığı: </w:t>
      </w:r>
      <w:r>
        <w:rPr>
          <w:sz w:val="20"/>
        </w:rPr>
        <w:t>Eğitmeni izler ve kendi veri analizini yapar.</w:t>
      </w:r>
    </w:p>
    <w:p>
      <w:r>
        <w:rPr>
          <w:b/>
          <w:color w:val="1B2A4A"/>
          <w:sz w:val="20"/>
        </w:rPr>
        <w:t xml:space="preserve">Dikkat Noktaları: </w:t>
      </w:r>
      <w:r>
        <w:rPr>
          <w:sz w:val="20"/>
        </w:rPr>
        <w:t>Excel fonksiyon söz diziminin Türkçe ve İngilizce versiyonda farklı olduğunu belirtin.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Kolay</w:t>
            </w:r>
          </w:p>
        </w:tc>
        <w:tc>
          <w:tcPr>
            <w:tcW w:type="dxa" w:w="3213"/>
          </w:tcPr>
          <w:p>
            <w:r>
              <w:rPr>
                <w:sz w:val="18"/>
              </w:rPr>
              <w:t>10 veri örneğini yapılandırılmış/yarı-yapılandırılmış/yapılandırılmamış olarak sınıflandırın</w:t>
            </w:r>
          </w:p>
        </w:tc>
      </w:tr>
      <w:tr>
        <w:tc>
          <w:tcPr>
            <w:tcW w:type="dxa" w:w="3213"/>
          </w:tcPr>
          <w:p>
            <w:r>
              <w:rPr>
                <w:sz w:val="18"/>
              </w:rPr>
              <w:t>2</w:t>
            </w:r>
          </w:p>
        </w:tc>
        <w:tc>
          <w:tcPr>
            <w:tcW w:type="dxa" w:w="3213"/>
          </w:tcPr>
          <w:p>
            <w:r>
              <w:rPr>
                <w:sz w:val="18"/>
              </w:rPr>
              <w:t>Orta</w:t>
            </w:r>
          </w:p>
        </w:tc>
        <w:tc>
          <w:tcPr>
            <w:tcW w:type="dxa" w:w="3213"/>
          </w:tcPr>
          <w:p>
            <w:r>
              <w:rPr>
                <w:sz w:val="18"/>
              </w:rPr>
              <w:t>Verilen veri setinde ortalama, medyan ve modu hesaplayın ve farkları yorumlayın</w:t>
            </w:r>
          </w:p>
        </w:tc>
      </w:tr>
      <w:tr>
        <w:tc>
          <w:tcPr>
            <w:tcW w:type="dxa" w:w="3213"/>
          </w:tcPr>
          <w:p>
            <w:r>
              <w:rPr>
                <w:sz w:val="18"/>
              </w:rPr>
              <w:t>3</w:t>
            </w:r>
          </w:p>
        </w:tc>
        <w:tc>
          <w:tcPr>
            <w:tcW w:type="dxa" w:w="3213"/>
          </w:tcPr>
          <w:p>
            <w:r>
              <w:rPr>
                <w:sz w:val="18"/>
              </w:rPr>
              <w:t>Zor</w:t>
            </w:r>
          </w:p>
        </w:tc>
        <w:tc>
          <w:tcPr>
            <w:tcW w:type="dxa" w:w="3213"/>
          </w:tcPr>
          <w:p>
            <w:r>
              <w:rPr>
                <w:sz w:val="18"/>
              </w:rPr>
              <w:t>Bir veri setini temizleyin, analiz edin ve görselleştirerek sunum hazırlayın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"Okul Başarı Analizi"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okulun son 3 yıllık sınav verileri verilmiştir: 500 öğrenci, 8 ders, dönem notları, devamsızlık, sosyoekonomik bilgiler. Okul müdürü bu verilerin analiz edilmesini ve başarıyı etkileyen faktörlerin belirlenmesini istiyor. Veri bilimi sürecini uygulayarak hangi faktörlerin başarıyı en çok etkilediğini belirleyin.</w:t>
            </w:r>
          </w:p>
        </w:tc>
      </w:tr>
    </w:tbl>
    <w:p/>
    <w:p>
      <w:r>
        <w:rPr>
          <w:b/>
          <w:color w:val="1B2A4A"/>
          <w:sz w:val="20"/>
        </w:rPr>
        <w:t xml:space="preserve">Beklenen Çıktı: </w:t>
      </w:r>
      <w:r>
        <w:rPr>
          <w:sz w:val="20"/>
        </w:rPr>
        <w:t>Veri analiz raporu, istatistikler, grafikler ve öneriler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veri biliminin tanımını, veri türlerini, temel istatistik kavramlarını, veri kalitesi ve ön işleme süreçlerini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Veri Bilimi</w:t>
            </w:r>
          </w:p>
        </w:tc>
        <w:tc>
          <w:tcPr>
            <w:tcW w:type="dxa" w:w="4819"/>
            <w:shd w:fill="F5F5F5"/>
          </w:tcPr>
          <w:p>
            <w:r>
              <w:rPr>
                <w:b/>
                <w:color w:val="1B2A4A"/>
                <w:sz w:val="20"/>
              </w:rPr>
              <w:t xml:space="preserve">  Yapılandırılmış Veri</w:t>
            </w:r>
          </w:p>
        </w:tc>
      </w:tr>
      <w:tr>
        <w:tc>
          <w:tcPr>
            <w:tcW w:type="dxa" w:w="4819"/>
            <w:shd w:fill="F5F5F5"/>
          </w:tcPr>
          <w:p>
            <w:r>
              <w:rPr>
                <w:b/>
                <w:color w:val="1B2A4A"/>
                <w:sz w:val="20"/>
              </w:rPr>
              <w:t xml:space="preserve">  Yapılandırılmamış Veri</w:t>
            </w:r>
          </w:p>
        </w:tc>
        <w:tc>
          <w:tcPr>
            <w:tcW w:type="dxa" w:w="4819"/>
            <w:shd w:fill="F5F5F5"/>
          </w:tcPr>
          <w:p>
            <w:r>
              <w:rPr>
                <w:b/>
                <w:color w:val="1B2A4A"/>
                <w:sz w:val="20"/>
              </w:rPr>
              <w:t xml:space="preserve">  Veri Ön İşleme</w:t>
            </w:r>
          </w:p>
        </w:tc>
      </w:tr>
      <w:tr>
        <w:tc>
          <w:tcPr>
            <w:tcW w:type="dxa" w:w="4819"/>
            <w:shd w:fill="F5F5F5"/>
          </w:tcPr>
          <w:p>
            <w:r>
              <w:rPr>
                <w:b/>
                <w:color w:val="1B2A4A"/>
                <w:sz w:val="20"/>
              </w:rPr>
              <w:t xml:space="preserve">  Ortalama/Medyan/Mod</w:t>
            </w:r>
          </w:p>
        </w:tc>
        <w:tc>
          <w:tcPr>
            <w:tcW w:type="dxa" w:w="4819"/>
            <w:shd w:fill="F5F5F5"/>
          </w:tcPr>
          <w:p>
            <w:r>
              <w:rPr>
                <w:b/>
                <w:color w:val="1B2A4A"/>
                <w:sz w:val="20"/>
              </w:rPr>
              <w:t xml:space="preserve">  GIGO</w:t>
            </w:r>
          </w:p>
        </w:tc>
      </w:tr>
    </w:tbl>
    <w:p/>
    <w:p>
      <w:pPr>
        <w:spacing w:before="200"/>
      </w:pPr>
      <w:r>
        <w:rPr>
          <w:b/>
          <w:color w:val="757575"/>
          <w:sz w:val="24"/>
        </w:rPr>
        <w:t xml:space="preserve">  Bir Sonraki Dersle Köprü</w:t>
      </w:r>
    </w:p>
    <w:p>
      <w:r>
        <w:rPr>
          <w:sz w:val="20"/>
        </w:rPr>
        <w:t>Bir sonraki derste veri madenciliği, makine öğrenmesi temelleri ve makine öğrenmesi türlerini inceleyeceğiz.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Günlük hayatınızdan bir veri seti oluşturun (son 7 günde uyuduğunuz saat, attığınız adım sayısı, harcadığınız para gibi). Excel'e girin, temel istatistikleri hesaplayın ve bir grafik oluşturun.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Örnek veri setleri hazırlayın (CSV/Excel formatında)</w:t>
      </w:r>
    </w:p>
    <w:p>
      <w:pPr>
        <w:pStyle w:val="ListBullet"/>
      </w:pPr>
      <w:r>
        <w:rPr>
          <w:sz w:val="20"/>
        </w:rPr>
        <w:t>Excel veya Google Sheets erişimi sağlayın</w:t>
      </w:r>
    </w:p>
    <w:p>
      <w:pPr>
        <w:pStyle w:val="ListBullet"/>
      </w:pPr>
      <w:r>
        <w:rPr>
          <w:sz w:val="20"/>
        </w:rPr>
        <w:t>Veri türleri karşılaştırma posteri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İstatistik kavramları soyut gelebilir</w:t>
            </w:r>
          </w:p>
        </w:tc>
        <w:tc>
          <w:tcPr>
            <w:tcW w:type="dxa" w:w="4819"/>
          </w:tcPr>
          <w:p>
            <w:r>
              <w:rPr>
                <w:sz w:val="18"/>
              </w:rPr>
              <w:t>Sınıftan toplanan gerçek verilerle uygulama yapın; soyuttan somuta geçin</w:t>
            </w:r>
          </w:p>
        </w:tc>
      </w:tr>
      <w:tr>
        <w:tc>
          <w:tcPr>
            <w:tcW w:type="dxa" w:w="4819"/>
          </w:tcPr>
          <w:p>
            <w:r>
              <w:rPr>
                <w:sz w:val="18"/>
              </w:rPr>
              <w:t>Excel bilgisi yetersiz olabilir</w:t>
            </w:r>
          </w:p>
        </w:tc>
        <w:tc>
          <w:tcPr>
            <w:tcW w:type="dxa" w:w="4819"/>
          </w:tcPr>
          <w:p>
            <w:r>
              <w:rPr>
                <w:sz w:val="18"/>
              </w:rPr>
              <w:t>Temel fonksiyonları adım adım gösterin; formül kartı dağıtın</w:t>
            </w:r>
          </w:p>
        </w:tc>
      </w:tr>
    </w:tbl>
    <w:p/>
    <w:p>
      <w:r>
        <w:rPr>
          <w:b/>
          <w:color w:val="1B2A4A"/>
          <w:sz w:val="20"/>
        </w:rPr>
        <w:t xml:space="preserve">Zaman Yönetimi: </w:t>
      </w:r>
      <w:r>
        <w:rPr>
          <w:sz w:val="20"/>
        </w:rPr>
        <w:t>Excel uygulama kısmına yeterli süre ayırın; veri girişi beklenenden uzun sürebilir.</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Excel yoksa Google Sheets (web tabanlı) kullanılabilir; internet yoksa kağıt üzerinde basit istatistik hesaplamaları yapılabilir.</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