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45CB" w:rsidRDefault="002F45CB"/>
    <w:p w:rsidR="002F45CB" w:rsidRDefault="002F45CB"/>
    <w:p w:rsidR="002F45CB" w:rsidRDefault="002F45CB"/>
    <w:p w:rsidR="002F45CB" w:rsidRDefault="0074613F">
      <w:pPr>
        <w:jc w:val="center"/>
      </w:pPr>
      <w:r>
        <w:rPr>
          <w:color w:val="2C6FAD"/>
          <w:sz w:val="28"/>
        </w:rPr>
        <w:t>━━━━━━━━━━━━━━━━━━━━━━━━━━━━━━━━━━━━━━━━</w:t>
      </w:r>
    </w:p>
    <w:p w:rsidR="002F45CB" w:rsidRDefault="002F45CB"/>
    <w:p w:rsidR="002F45CB" w:rsidRDefault="0074613F">
      <w:pPr>
        <w:jc w:val="center"/>
      </w:pPr>
      <w:proofErr w:type="spellStart"/>
      <w:r w:rsidRPr="0074613F">
        <w:rPr>
          <w:b/>
          <w:color w:val="1B2A4A"/>
          <w:sz w:val="64"/>
        </w:rPr>
        <w:t>Yapay</w:t>
      </w:r>
      <w:proofErr w:type="spellEnd"/>
      <w:r w:rsidRPr="0074613F">
        <w:rPr>
          <w:b/>
          <w:color w:val="1B2A4A"/>
          <w:sz w:val="64"/>
        </w:rPr>
        <w:t xml:space="preserve"> </w:t>
      </w:r>
      <w:proofErr w:type="spellStart"/>
      <w:r w:rsidRPr="0074613F">
        <w:rPr>
          <w:b/>
          <w:color w:val="1B2A4A"/>
          <w:sz w:val="64"/>
        </w:rPr>
        <w:t>Zekâ</w:t>
      </w:r>
      <w:proofErr w:type="spellEnd"/>
      <w:r w:rsidRPr="0074613F">
        <w:rPr>
          <w:b/>
          <w:color w:val="1B2A4A"/>
          <w:sz w:val="64"/>
        </w:rPr>
        <w:t xml:space="preserve"> </w:t>
      </w:r>
      <w:proofErr w:type="spellStart"/>
      <w:r w:rsidRPr="0074613F">
        <w:rPr>
          <w:b/>
          <w:color w:val="1B2A4A"/>
          <w:sz w:val="64"/>
        </w:rPr>
        <w:t>Uygulamaları</w:t>
      </w:r>
      <w:proofErr w:type="spellEnd"/>
      <w:r w:rsidRPr="0074613F">
        <w:rPr>
          <w:b/>
          <w:color w:val="1B2A4A"/>
          <w:sz w:val="64"/>
        </w:rPr>
        <w:t xml:space="preserve"> </w:t>
      </w:r>
      <w:proofErr w:type="spellStart"/>
      <w:r w:rsidRPr="0074613F">
        <w:rPr>
          <w:b/>
          <w:color w:val="1B2A4A"/>
          <w:sz w:val="64"/>
        </w:rPr>
        <w:t>Geliştirme</w:t>
      </w:r>
      <w:proofErr w:type="spellEnd"/>
      <w:r w:rsidRPr="0074613F">
        <w:rPr>
          <w:b/>
          <w:color w:val="1B2A4A"/>
          <w:sz w:val="64"/>
        </w:rPr>
        <w:t xml:space="preserve"> </w:t>
      </w:r>
      <w:proofErr w:type="spellStart"/>
      <w:r w:rsidRPr="0074613F">
        <w:rPr>
          <w:b/>
          <w:color w:val="1B2A4A"/>
          <w:sz w:val="64"/>
        </w:rPr>
        <w:t>Ve</w:t>
      </w:r>
      <w:proofErr w:type="spellEnd"/>
      <w:r w:rsidRPr="0074613F">
        <w:rPr>
          <w:b/>
          <w:color w:val="1B2A4A"/>
          <w:sz w:val="64"/>
        </w:rPr>
        <w:t xml:space="preserve"> </w:t>
      </w:r>
      <w:proofErr w:type="spellStart"/>
      <w:r w:rsidRPr="0074613F">
        <w:rPr>
          <w:b/>
          <w:color w:val="1B2A4A"/>
          <w:sz w:val="64"/>
        </w:rPr>
        <w:t>Uyum</w:t>
      </w:r>
      <w:proofErr w:type="spellEnd"/>
      <w:r w:rsidRPr="0074613F">
        <w:rPr>
          <w:b/>
          <w:color w:val="1B2A4A"/>
          <w:sz w:val="64"/>
        </w:rPr>
        <w:t xml:space="preserve"> </w:t>
      </w:r>
      <w:proofErr w:type="spellStart"/>
      <w:r w:rsidRPr="0074613F">
        <w:rPr>
          <w:b/>
          <w:color w:val="1B2A4A"/>
          <w:sz w:val="64"/>
        </w:rPr>
        <w:t>Eğitimi</w:t>
      </w:r>
      <w:proofErr w:type="spellEnd"/>
    </w:p>
    <w:p w:rsidR="002F45CB" w:rsidRDefault="0074613F">
      <w:pPr>
        <w:jc w:val="center"/>
      </w:pPr>
      <w:r>
        <w:rPr>
          <w:color w:val="757575"/>
          <w:sz w:val="28"/>
        </w:rPr>
        <w:t xml:space="preserve">61-64. Saat Ders </w:t>
      </w:r>
      <w:proofErr w:type="gramStart"/>
      <w:r>
        <w:rPr>
          <w:color w:val="757575"/>
          <w:sz w:val="28"/>
        </w:rPr>
        <w:t>Planı  |</w:t>
      </w:r>
      <w:proofErr w:type="gramEnd"/>
      <w:r>
        <w:rPr>
          <w:color w:val="757575"/>
          <w:sz w:val="28"/>
        </w:rPr>
        <w:t xml:space="preserve">  Yapılandırmacı 5E Modeli</w:t>
      </w:r>
    </w:p>
    <w:p w:rsidR="002F45CB" w:rsidRDefault="002F45CB"/>
    <w:p w:rsidR="002F45CB" w:rsidRDefault="0074613F">
      <w:pPr>
        <w:jc w:val="center"/>
      </w:pPr>
      <w:r>
        <w:rPr>
          <w:color w:val="2C6FAD"/>
          <w:sz w:val="28"/>
        </w:rPr>
        <w:t>━━━━━━━━━━━━━━━━━━━━━━━━━━━━━━━━━━━━━━━━</w:t>
      </w:r>
    </w:p>
    <w:p w:rsidR="002F45CB" w:rsidRDefault="002F45CB"/>
    <w:p w:rsidR="002F45CB" w:rsidRDefault="002F45CB"/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4819"/>
        <w:gridCol w:w="4819"/>
      </w:tblGrid>
      <w:tr w:rsidR="002F45CB">
        <w:trPr>
          <w:jc w:val="center"/>
        </w:trPr>
        <w:tc>
          <w:tcPr>
            <w:tcW w:w="4819" w:type="dxa"/>
            <w:shd w:val="clear" w:color="auto" w:fill="1B2A4A"/>
          </w:tcPr>
          <w:p w:rsidR="002F45CB" w:rsidRDefault="0074613F">
            <w:r>
              <w:rPr>
                <w:b/>
                <w:color w:val="FFFFFF"/>
              </w:rPr>
              <w:t xml:space="preserve">  Kurs</w:t>
            </w:r>
          </w:p>
        </w:tc>
        <w:tc>
          <w:tcPr>
            <w:tcW w:w="4819" w:type="dxa"/>
          </w:tcPr>
          <w:p w:rsidR="002F45CB" w:rsidRDefault="0074613F" w:rsidP="0074613F">
            <w:r>
              <w:t xml:space="preserve">  </w:t>
            </w:r>
          </w:p>
        </w:tc>
      </w:tr>
      <w:tr w:rsidR="002F45CB">
        <w:trPr>
          <w:jc w:val="center"/>
        </w:trPr>
        <w:tc>
          <w:tcPr>
            <w:tcW w:w="4819" w:type="dxa"/>
            <w:shd w:val="clear" w:color="auto" w:fill="1B2A4A"/>
          </w:tcPr>
          <w:p w:rsidR="002F45CB" w:rsidRDefault="0074613F">
            <w:r>
              <w:rPr>
                <w:b/>
                <w:color w:val="FFFFFF"/>
              </w:rPr>
              <w:t xml:space="preserve">  Modül / Saat</w:t>
            </w:r>
          </w:p>
        </w:tc>
        <w:tc>
          <w:tcPr>
            <w:tcW w:w="4819" w:type="dxa"/>
          </w:tcPr>
          <w:p w:rsidR="002F45CB" w:rsidRDefault="0074613F" w:rsidP="0074613F">
            <w:r>
              <w:t xml:space="preserve">  </w:t>
            </w:r>
            <w:bookmarkStart w:id="0" w:name="_GoBack"/>
            <w:bookmarkEnd w:id="0"/>
          </w:p>
        </w:tc>
      </w:tr>
      <w:tr w:rsidR="002F45CB">
        <w:trPr>
          <w:jc w:val="center"/>
        </w:trPr>
        <w:tc>
          <w:tcPr>
            <w:tcW w:w="4819" w:type="dxa"/>
            <w:shd w:val="clear" w:color="auto" w:fill="1B2A4A"/>
          </w:tcPr>
          <w:p w:rsidR="002F45CB" w:rsidRDefault="0074613F">
            <w:r>
              <w:rPr>
                <w:b/>
                <w:color w:val="FFFFFF"/>
              </w:rPr>
              <w:t xml:space="preserve">  Tarih</w:t>
            </w:r>
          </w:p>
        </w:tc>
        <w:tc>
          <w:tcPr>
            <w:tcW w:w="4819" w:type="dxa"/>
          </w:tcPr>
          <w:p w:rsidR="002F45CB" w:rsidRDefault="0074613F">
            <w:r>
              <w:t xml:space="preserve">  </w:t>
            </w:r>
          </w:p>
        </w:tc>
      </w:tr>
    </w:tbl>
    <w:p w:rsidR="002F45CB" w:rsidRDefault="002F45CB"/>
    <w:p w:rsidR="002F45CB" w:rsidRDefault="002F45CB"/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2F45CB">
        <w:trPr>
          <w:jc w:val="center"/>
        </w:trPr>
        <w:tc>
          <w:tcPr>
            <w:tcW w:w="9638" w:type="dxa"/>
            <w:tcBorders>
              <w:top w:val="single" w:sz="10" w:space="0" w:color="1B2A4A"/>
              <w:left w:val="single" w:sz="10" w:space="0" w:color="1B2A4A"/>
              <w:bottom w:val="single" w:sz="10" w:space="0" w:color="1B2A4A"/>
              <w:right w:val="single" w:sz="10" w:space="0" w:color="1B2A4A"/>
            </w:tcBorders>
            <w:shd w:val="clear" w:color="auto" w:fill="1B2A4A"/>
          </w:tcPr>
          <w:p w:rsidR="002F45CB" w:rsidRDefault="0074613F">
            <w:r>
              <w:rPr>
                <w:b/>
                <w:color w:val="FFFFFF"/>
                <w:sz w:val="28"/>
              </w:rPr>
              <w:t xml:space="preserve">  PROGRAM  |  4 Saatlik Ders Programı</w:t>
            </w:r>
          </w:p>
        </w:tc>
      </w:tr>
    </w:tbl>
    <w:p w:rsidR="002F45CB" w:rsidRDefault="002F45CB"/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2F45CB">
        <w:trPr>
          <w:jc w:val="center"/>
        </w:trPr>
        <w:tc>
          <w:tcPr>
            <w:tcW w:w="3213" w:type="dxa"/>
            <w:shd w:val="clear" w:color="auto" w:fill="1B2A4A"/>
          </w:tcPr>
          <w:p w:rsidR="002F45CB" w:rsidRDefault="0074613F">
            <w:pPr>
              <w:jc w:val="center"/>
            </w:pPr>
            <w:r>
              <w:rPr>
                <w:b/>
                <w:color w:val="FFFFFF"/>
                <w:sz w:val="18"/>
              </w:rPr>
              <w:t>Saat</w:t>
            </w:r>
          </w:p>
        </w:tc>
        <w:tc>
          <w:tcPr>
            <w:tcW w:w="3213" w:type="dxa"/>
            <w:shd w:val="clear" w:color="auto" w:fill="1B2A4A"/>
          </w:tcPr>
          <w:p w:rsidR="002F45CB" w:rsidRDefault="0074613F">
            <w:pPr>
              <w:jc w:val="center"/>
            </w:pPr>
            <w:r>
              <w:rPr>
                <w:b/>
                <w:color w:val="FFFFFF"/>
                <w:sz w:val="18"/>
              </w:rPr>
              <w:t>Konu</w:t>
            </w:r>
          </w:p>
        </w:tc>
        <w:tc>
          <w:tcPr>
            <w:tcW w:w="3213" w:type="dxa"/>
            <w:shd w:val="clear" w:color="auto" w:fill="1B2A4A"/>
          </w:tcPr>
          <w:p w:rsidR="002F45CB" w:rsidRDefault="0074613F">
            <w:pPr>
              <w:jc w:val="center"/>
            </w:pPr>
            <w:r>
              <w:rPr>
                <w:b/>
                <w:color w:val="FFFFFF"/>
                <w:sz w:val="18"/>
              </w:rPr>
              <w:t>Süre</w:t>
            </w:r>
          </w:p>
        </w:tc>
      </w:tr>
      <w:tr w:rsidR="002F45CB">
        <w:trPr>
          <w:jc w:val="center"/>
        </w:trPr>
        <w:tc>
          <w:tcPr>
            <w:tcW w:w="3213" w:type="dxa"/>
          </w:tcPr>
          <w:p w:rsidR="002F45CB" w:rsidRDefault="0074613F">
            <w:r>
              <w:rPr>
                <w:sz w:val="18"/>
              </w:rPr>
              <w:t>61. Saat</w:t>
            </w:r>
          </w:p>
        </w:tc>
        <w:tc>
          <w:tcPr>
            <w:tcW w:w="3213" w:type="dxa"/>
          </w:tcPr>
          <w:p w:rsidR="002F45CB" w:rsidRDefault="0074613F">
            <w:r>
              <w:rPr>
                <w:sz w:val="18"/>
              </w:rPr>
              <w:t>Modul 4 Genel Tekrar: Derin Ogrenme</w:t>
            </w:r>
          </w:p>
        </w:tc>
        <w:tc>
          <w:tcPr>
            <w:tcW w:w="3213" w:type="dxa"/>
          </w:tcPr>
          <w:p w:rsidR="002F45CB" w:rsidRDefault="0074613F">
            <w:r>
              <w:rPr>
                <w:sz w:val="18"/>
              </w:rPr>
              <w:t>45 dk</w:t>
            </w:r>
          </w:p>
        </w:tc>
      </w:tr>
      <w:tr w:rsidR="002F45CB">
        <w:trPr>
          <w:jc w:val="center"/>
        </w:trPr>
        <w:tc>
          <w:tcPr>
            <w:tcW w:w="3213" w:type="dxa"/>
          </w:tcPr>
          <w:p w:rsidR="002F45CB" w:rsidRDefault="0074613F">
            <w:r>
              <w:rPr>
                <w:sz w:val="18"/>
              </w:rPr>
              <w:t>62. Saat</w:t>
            </w:r>
          </w:p>
        </w:tc>
        <w:tc>
          <w:tcPr>
            <w:tcW w:w="3213" w:type="dxa"/>
          </w:tcPr>
          <w:p w:rsidR="002F45CB" w:rsidRDefault="0074613F">
            <w:r>
              <w:rPr>
                <w:sz w:val="18"/>
              </w:rPr>
              <w:t xml:space="preserve">CNN Proje </w:t>
            </w:r>
            <w:r>
              <w:rPr>
                <w:sz w:val="18"/>
              </w:rPr>
              <w:t>Sunumlari</w:t>
            </w:r>
          </w:p>
        </w:tc>
        <w:tc>
          <w:tcPr>
            <w:tcW w:w="3213" w:type="dxa"/>
          </w:tcPr>
          <w:p w:rsidR="002F45CB" w:rsidRDefault="0074613F">
            <w:r>
              <w:rPr>
                <w:sz w:val="18"/>
              </w:rPr>
              <w:t>45 dk</w:t>
            </w:r>
          </w:p>
        </w:tc>
      </w:tr>
      <w:tr w:rsidR="002F45CB">
        <w:trPr>
          <w:jc w:val="center"/>
        </w:trPr>
        <w:tc>
          <w:tcPr>
            <w:tcW w:w="3213" w:type="dxa"/>
          </w:tcPr>
          <w:p w:rsidR="002F45CB" w:rsidRDefault="0074613F">
            <w:r>
              <w:rPr>
                <w:sz w:val="18"/>
              </w:rPr>
              <w:t>63. Saat</w:t>
            </w:r>
          </w:p>
        </w:tc>
        <w:tc>
          <w:tcPr>
            <w:tcW w:w="3213" w:type="dxa"/>
          </w:tcPr>
          <w:p w:rsidR="002F45CB" w:rsidRDefault="0074613F">
            <w:r>
              <w:rPr>
                <w:sz w:val="18"/>
              </w:rPr>
              <w:t>Modul 4 Sinavi</w:t>
            </w:r>
          </w:p>
        </w:tc>
        <w:tc>
          <w:tcPr>
            <w:tcW w:w="3213" w:type="dxa"/>
          </w:tcPr>
          <w:p w:rsidR="002F45CB" w:rsidRDefault="0074613F">
            <w:r>
              <w:rPr>
                <w:sz w:val="18"/>
              </w:rPr>
              <w:t>45 dk</w:t>
            </w:r>
          </w:p>
        </w:tc>
      </w:tr>
      <w:tr w:rsidR="002F45CB">
        <w:trPr>
          <w:jc w:val="center"/>
        </w:trPr>
        <w:tc>
          <w:tcPr>
            <w:tcW w:w="3213" w:type="dxa"/>
          </w:tcPr>
          <w:p w:rsidR="002F45CB" w:rsidRDefault="0074613F">
            <w:r>
              <w:rPr>
                <w:sz w:val="18"/>
              </w:rPr>
              <w:t>64. Saat</w:t>
            </w:r>
          </w:p>
        </w:tc>
        <w:tc>
          <w:tcPr>
            <w:tcW w:w="3213" w:type="dxa"/>
          </w:tcPr>
          <w:p w:rsidR="002F45CB" w:rsidRDefault="0074613F">
            <w:r>
              <w:rPr>
                <w:sz w:val="18"/>
              </w:rPr>
              <w:t>Kurs Degerlendirme ve Kapaniss</w:t>
            </w:r>
          </w:p>
        </w:tc>
        <w:tc>
          <w:tcPr>
            <w:tcW w:w="3213" w:type="dxa"/>
          </w:tcPr>
          <w:p w:rsidR="002F45CB" w:rsidRDefault="0074613F">
            <w:r>
              <w:rPr>
                <w:sz w:val="18"/>
              </w:rPr>
              <w:t>45 dk</w:t>
            </w:r>
          </w:p>
        </w:tc>
      </w:tr>
    </w:tbl>
    <w:p w:rsidR="002F45CB" w:rsidRDefault="002F45CB"/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928"/>
        <w:gridCol w:w="1928"/>
        <w:gridCol w:w="1928"/>
        <w:gridCol w:w="1928"/>
        <w:gridCol w:w="1928"/>
      </w:tblGrid>
      <w:tr w:rsidR="002F45CB">
        <w:trPr>
          <w:jc w:val="center"/>
        </w:trPr>
        <w:tc>
          <w:tcPr>
            <w:tcW w:w="1928" w:type="dxa"/>
            <w:shd w:val="clear" w:color="auto" w:fill="2C6FAD"/>
          </w:tcPr>
          <w:p w:rsidR="002F45CB" w:rsidRDefault="0074613F">
            <w:pPr>
              <w:jc w:val="center"/>
            </w:pPr>
            <w:r>
              <w:rPr>
                <w:b/>
                <w:color w:val="FFFFFF"/>
                <w:sz w:val="16"/>
              </w:rPr>
              <w:t>E1 Girme</w:t>
            </w:r>
          </w:p>
        </w:tc>
        <w:tc>
          <w:tcPr>
            <w:tcW w:w="1928" w:type="dxa"/>
            <w:shd w:val="clear" w:color="auto" w:fill="007A7A"/>
          </w:tcPr>
          <w:p w:rsidR="002F45CB" w:rsidRDefault="0074613F">
            <w:pPr>
              <w:jc w:val="center"/>
            </w:pPr>
            <w:r>
              <w:rPr>
                <w:b/>
                <w:color w:val="FFFFFF"/>
                <w:sz w:val="16"/>
              </w:rPr>
              <w:t>E2 Keşif</w:t>
            </w:r>
          </w:p>
        </w:tc>
        <w:tc>
          <w:tcPr>
            <w:tcW w:w="1928" w:type="dxa"/>
            <w:shd w:val="clear" w:color="auto" w:fill="E65C00"/>
          </w:tcPr>
          <w:p w:rsidR="002F45CB" w:rsidRDefault="0074613F">
            <w:pPr>
              <w:jc w:val="center"/>
            </w:pPr>
            <w:r>
              <w:rPr>
                <w:b/>
                <w:color w:val="FFFFFF"/>
                <w:sz w:val="16"/>
              </w:rPr>
              <w:t>E3 Açıklama</w:t>
            </w:r>
          </w:p>
        </w:tc>
        <w:tc>
          <w:tcPr>
            <w:tcW w:w="1928" w:type="dxa"/>
            <w:shd w:val="clear" w:color="auto" w:fill="6A1B9A"/>
          </w:tcPr>
          <w:p w:rsidR="002F45CB" w:rsidRDefault="0074613F">
            <w:pPr>
              <w:jc w:val="center"/>
            </w:pPr>
            <w:r>
              <w:rPr>
                <w:b/>
                <w:color w:val="FFFFFF"/>
                <w:sz w:val="16"/>
              </w:rPr>
              <w:t>E4 Derinleştirme</w:t>
            </w:r>
          </w:p>
        </w:tc>
        <w:tc>
          <w:tcPr>
            <w:tcW w:w="1928" w:type="dxa"/>
            <w:shd w:val="clear" w:color="auto" w:fill="2E7D32"/>
          </w:tcPr>
          <w:p w:rsidR="002F45CB" w:rsidRDefault="0074613F">
            <w:pPr>
              <w:jc w:val="center"/>
            </w:pPr>
            <w:r>
              <w:rPr>
                <w:b/>
                <w:color w:val="FFFFFF"/>
                <w:sz w:val="16"/>
              </w:rPr>
              <w:t>E5 Değerlendirme</w:t>
            </w:r>
          </w:p>
        </w:tc>
      </w:tr>
    </w:tbl>
    <w:p w:rsidR="002F45CB" w:rsidRDefault="0074613F">
      <w:r>
        <w:br w:type="page"/>
      </w:r>
    </w:p>
    <w:p w:rsidR="002F45CB" w:rsidRDefault="0074613F">
      <w:pPr>
        <w:jc w:val="center"/>
      </w:pPr>
      <w:r>
        <w:rPr>
          <w:b/>
          <w:color w:val="1B2A4A"/>
          <w:sz w:val="36"/>
        </w:rPr>
        <w:lastRenderedPageBreak/>
        <w:t>━━━  61. SAAT  ━━━</w:t>
      </w:r>
    </w:p>
    <w:p w:rsidR="002F45CB" w:rsidRDefault="0074613F">
      <w:pPr>
        <w:jc w:val="center"/>
      </w:pPr>
      <w:r>
        <w:rPr>
          <w:color w:val="2C6FAD"/>
          <w:sz w:val="32"/>
        </w:rPr>
        <w:t>Modul 4 Genel Tekrar: Derin Ogrenme</w:t>
      </w:r>
    </w:p>
    <w:p w:rsidR="002F45CB" w:rsidRDefault="002F45CB"/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2F45CB">
        <w:trPr>
          <w:jc w:val="center"/>
        </w:trPr>
        <w:tc>
          <w:tcPr>
            <w:tcW w:w="9638" w:type="dxa"/>
            <w:tcBorders>
              <w:top w:val="single" w:sz="10" w:space="0" w:color="1B2A4A"/>
              <w:left w:val="single" w:sz="10" w:space="0" w:color="1B2A4A"/>
              <w:bottom w:val="single" w:sz="10" w:space="0" w:color="1B2A4A"/>
              <w:right w:val="single" w:sz="10" w:space="0" w:color="1B2A4A"/>
            </w:tcBorders>
            <w:shd w:val="clear" w:color="auto" w:fill="1B2A4A"/>
          </w:tcPr>
          <w:p w:rsidR="002F45CB" w:rsidRDefault="0074613F">
            <w:r>
              <w:rPr>
                <w:b/>
                <w:color w:val="FFFFFF"/>
                <w:sz w:val="28"/>
              </w:rPr>
              <w:t xml:space="preserve">  KAZANIMLAR  |  Öğrenme Kazanımları</w:t>
            </w:r>
          </w:p>
        </w:tc>
      </w:tr>
    </w:tbl>
    <w:p w:rsidR="002F45CB" w:rsidRDefault="002F45CB"/>
    <w:p w:rsidR="002F45CB" w:rsidRDefault="0074613F">
      <w:r>
        <w:rPr>
          <w:b/>
          <w:color w:val="1B2A4A"/>
          <w:sz w:val="20"/>
        </w:rPr>
        <w:t xml:space="preserve">Genel Kazanım: </w:t>
      </w:r>
      <w:r>
        <w:rPr>
          <w:sz w:val="20"/>
        </w:rPr>
        <w:t>Modul 4 boyunca ogreniilen derin ogrenme konularini kapsamli olarak tekrar eder.</w:t>
      </w:r>
    </w:p>
    <w:p w:rsidR="002F45CB" w:rsidRDefault="002F45CB"/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2F45CB">
        <w:trPr>
          <w:jc w:val="center"/>
        </w:trPr>
        <w:tc>
          <w:tcPr>
            <w:tcW w:w="3213" w:type="dxa"/>
            <w:shd w:val="clear" w:color="auto" w:fill="1B2A4A"/>
          </w:tcPr>
          <w:p w:rsidR="002F45CB" w:rsidRDefault="0074613F">
            <w:pPr>
              <w:jc w:val="center"/>
            </w:pPr>
            <w:r>
              <w:rPr>
                <w:b/>
                <w:color w:val="FFFFFF"/>
                <w:sz w:val="18"/>
              </w:rPr>
              <w:t>Kod</w:t>
            </w:r>
          </w:p>
        </w:tc>
        <w:tc>
          <w:tcPr>
            <w:tcW w:w="3213" w:type="dxa"/>
            <w:shd w:val="clear" w:color="auto" w:fill="1B2A4A"/>
          </w:tcPr>
          <w:p w:rsidR="002F45CB" w:rsidRDefault="0074613F">
            <w:pPr>
              <w:jc w:val="center"/>
            </w:pPr>
            <w:r>
              <w:rPr>
                <w:b/>
                <w:color w:val="FFFFFF"/>
                <w:sz w:val="18"/>
              </w:rPr>
              <w:t>Kazanım</w:t>
            </w:r>
          </w:p>
        </w:tc>
        <w:tc>
          <w:tcPr>
            <w:tcW w:w="3213" w:type="dxa"/>
            <w:shd w:val="clear" w:color="auto" w:fill="1B2A4A"/>
          </w:tcPr>
          <w:p w:rsidR="002F45CB" w:rsidRDefault="0074613F">
            <w:pPr>
              <w:jc w:val="center"/>
            </w:pPr>
            <w:r>
              <w:rPr>
                <w:b/>
                <w:color w:val="FFFFFF"/>
                <w:sz w:val="18"/>
              </w:rPr>
              <w:t>Bilişsel Düzey</w:t>
            </w:r>
          </w:p>
        </w:tc>
      </w:tr>
      <w:tr w:rsidR="002F45CB">
        <w:trPr>
          <w:jc w:val="center"/>
        </w:trPr>
        <w:tc>
          <w:tcPr>
            <w:tcW w:w="3213" w:type="dxa"/>
          </w:tcPr>
          <w:p w:rsidR="002F45CB" w:rsidRDefault="0074613F">
            <w:r>
              <w:rPr>
                <w:sz w:val="18"/>
              </w:rPr>
              <w:t>4.5.1</w:t>
            </w:r>
          </w:p>
        </w:tc>
        <w:tc>
          <w:tcPr>
            <w:tcW w:w="3213" w:type="dxa"/>
          </w:tcPr>
          <w:p w:rsidR="002F45CB" w:rsidRDefault="0074613F">
            <w:r>
              <w:rPr>
                <w:sz w:val="18"/>
              </w:rPr>
              <w:t>Veri seti hazirlama, augmentation ve normalizasyon konularini ozetler.</w:t>
            </w:r>
          </w:p>
        </w:tc>
        <w:tc>
          <w:tcPr>
            <w:tcW w:w="3213" w:type="dxa"/>
          </w:tcPr>
          <w:p w:rsidR="002F45CB" w:rsidRDefault="0074613F">
            <w:r>
              <w:rPr>
                <w:sz w:val="18"/>
              </w:rPr>
              <w:t>Bilgi</w:t>
            </w:r>
          </w:p>
        </w:tc>
      </w:tr>
      <w:tr w:rsidR="002F45CB">
        <w:trPr>
          <w:jc w:val="center"/>
        </w:trPr>
        <w:tc>
          <w:tcPr>
            <w:tcW w:w="3213" w:type="dxa"/>
          </w:tcPr>
          <w:p w:rsidR="002F45CB" w:rsidRDefault="0074613F">
            <w:r>
              <w:rPr>
                <w:sz w:val="18"/>
              </w:rPr>
              <w:t>4.5.2</w:t>
            </w:r>
          </w:p>
        </w:tc>
        <w:tc>
          <w:tcPr>
            <w:tcW w:w="3213" w:type="dxa"/>
          </w:tcPr>
          <w:p w:rsidR="002F45CB" w:rsidRDefault="0074613F">
            <w:r>
              <w:rPr>
                <w:sz w:val="18"/>
              </w:rPr>
              <w:t xml:space="preserve">CNN mimarisi, konvolusyon, pooling ve </w:t>
            </w:r>
            <w:r>
              <w:rPr>
                <w:sz w:val="18"/>
              </w:rPr>
              <w:t>Keras kodlamasini tekrar eder.</w:t>
            </w:r>
          </w:p>
        </w:tc>
        <w:tc>
          <w:tcPr>
            <w:tcW w:w="3213" w:type="dxa"/>
          </w:tcPr>
          <w:p w:rsidR="002F45CB" w:rsidRDefault="0074613F">
            <w:r>
              <w:rPr>
                <w:sz w:val="18"/>
              </w:rPr>
              <w:t>Kavrama</w:t>
            </w:r>
          </w:p>
        </w:tc>
      </w:tr>
      <w:tr w:rsidR="002F45CB">
        <w:trPr>
          <w:jc w:val="center"/>
        </w:trPr>
        <w:tc>
          <w:tcPr>
            <w:tcW w:w="3213" w:type="dxa"/>
          </w:tcPr>
          <w:p w:rsidR="002F45CB" w:rsidRDefault="0074613F">
            <w:r>
              <w:rPr>
                <w:sz w:val="18"/>
              </w:rPr>
              <w:t>4.5.3</w:t>
            </w:r>
          </w:p>
        </w:tc>
        <w:tc>
          <w:tcPr>
            <w:tcW w:w="3213" w:type="dxa"/>
          </w:tcPr>
          <w:p w:rsidR="002F45CB" w:rsidRDefault="0074613F">
            <w:r>
              <w:rPr>
                <w:sz w:val="18"/>
              </w:rPr>
              <w:t>Transfer learning ve model optimizasyonu kavramlarini aciklar.</w:t>
            </w:r>
          </w:p>
        </w:tc>
        <w:tc>
          <w:tcPr>
            <w:tcW w:w="3213" w:type="dxa"/>
          </w:tcPr>
          <w:p w:rsidR="002F45CB" w:rsidRDefault="0074613F">
            <w:r>
              <w:rPr>
                <w:sz w:val="18"/>
              </w:rPr>
              <w:t>Kavrama</w:t>
            </w:r>
          </w:p>
        </w:tc>
      </w:tr>
    </w:tbl>
    <w:p w:rsidR="002F45CB" w:rsidRDefault="002F45CB"/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2F45CB">
        <w:trPr>
          <w:jc w:val="center"/>
        </w:trPr>
        <w:tc>
          <w:tcPr>
            <w:tcW w:w="9638" w:type="dxa"/>
            <w:tcBorders>
              <w:top w:val="single" w:sz="10" w:space="0" w:color="555555"/>
              <w:left w:val="single" w:sz="10" w:space="0" w:color="555555"/>
              <w:bottom w:val="single" w:sz="10" w:space="0" w:color="555555"/>
              <w:right w:val="single" w:sz="10" w:space="0" w:color="555555"/>
            </w:tcBorders>
            <w:shd w:val="clear" w:color="auto" w:fill="555555"/>
          </w:tcPr>
          <w:p w:rsidR="002F45CB" w:rsidRDefault="0074613F">
            <w:r>
              <w:rPr>
                <w:b/>
                <w:color w:val="FFFFFF"/>
                <w:sz w:val="28"/>
              </w:rPr>
              <w:t xml:space="preserve">  ÖN BİLGİ  |  Ön Bilgi ve Hazırlık</w:t>
            </w:r>
          </w:p>
        </w:tc>
      </w:tr>
    </w:tbl>
    <w:p w:rsidR="002F45CB" w:rsidRDefault="002F45CB"/>
    <w:p w:rsidR="002F45CB" w:rsidRDefault="0074613F">
      <w:r>
        <w:rPr>
          <w:b/>
          <w:color w:val="1B2A4A"/>
          <w:sz w:val="20"/>
        </w:rPr>
        <w:t xml:space="preserve">Ön Koşul Bilgiler: </w:t>
      </w:r>
      <w:r>
        <w:rPr>
          <w:sz w:val="20"/>
        </w:rPr>
        <w:t>Modul 4 un tum konularini islemis olmak.</w:t>
      </w:r>
    </w:p>
    <w:p w:rsidR="002F45CB" w:rsidRDefault="0074613F">
      <w:pPr>
        <w:spacing w:before="200"/>
      </w:pPr>
      <w:r>
        <w:rPr>
          <w:b/>
          <w:color w:val="757575"/>
          <w:sz w:val="24"/>
        </w:rPr>
        <w:t xml:space="preserve">  Öğrencinin Bilmesi Gerekenler</w:t>
      </w:r>
    </w:p>
    <w:p w:rsidR="002F45CB" w:rsidRDefault="0074613F">
      <w:pPr>
        <w:pStyle w:val="ListeMaddemi"/>
      </w:pPr>
      <w:r>
        <w:rPr>
          <w:sz w:val="20"/>
        </w:rPr>
        <w:t xml:space="preserve">Veri </w:t>
      </w:r>
      <w:r>
        <w:rPr>
          <w:sz w:val="20"/>
        </w:rPr>
        <w:t>setleri, augmentation, normalizasyon.</w:t>
      </w:r>
    </w:p>
    <w:p w:rsidR="002F45CB" w:rsidRDefault="0074613F">
      <w:pPr>
        <w:pStyle w:val="ListeMaddemi"/>
      </w:pPr>
      <w:r>
        <w:rPr>
          <w:sz w:val="20"/>
        </w:rPr>
        <w:t>CNN mimarisi, Conv2D, MaxPooling2D.</w:t>
      </w:r>
    </w:p>
    <w:p w:rsidR="002F45CB" w:rsidRDefault="0074613F">
      <w:pPr>
        <w:pStyle w:val="ListeMaddemi"/>
      </w:pPr>
      <w:r>
        <w:rPr>
          <w:sz w:val="20"/>
        </w:rPr>
        <w:t>Transfer learning, model kaydetme, optimizasyon.</w:t>
      </w:r>
    </w:p>
    <w:p w:rsidR="002F45CB" w:rsidRDefault="0074613F">
      <w:pPr>
        <w:spacing w:before="200"/>
      </w:pPr>
      <w:r>
        <w:rPr>
          <w:b/>
          <w:color w:val="757575"/>
          <w:sz w:val="24"/>
        </w:rPr>
        <w:t xml:space="preserve">  Olası Kavram Yanılgıları</w:t>
      </w:r>
    </w:p>
    <w:p w:rsidR="002F45CB" w:rsidRDefault="0074613F">
      <w:pPr>
        <w:pStyle w:val="ListeMaddemi"/>
      </w:pPr>
      <w:r>
        <w:rPr>
          <w:sz w:val="20"/>
        </w:rPr>
        <w:t>Tekrarin gereksiz oldugu.</w:t>
      </w:r>
    </w:p>
    <w:p w:rsidR="002F45CB" w:rsidRDefault="0074613F">
      <w:pPr>
        <w:pStyle w:val="ListeMaddemi"/>
      </w:pPr>
      <w:r>
        <w:rPr>
          <w:sz w:val="20"/>
        </w:rPr>
        <w:t>Konularin birbirinden bagimsiz oldugu.</w:t>
      </w:r>
    </w:p>
    <w:p w:rsidR="002F45CB" w:rsidRDefault="0074613F">
      <w:pPr>
        <w:pStyle w:val="ListeMaddemi"/>
      </w:pPr>
      <w:r>
        <w:rPr>
          <w:sz w:val="20"/>
        </w:rPr>
        <w:t>Sadece kod yazmanin yeterli oldugu.</w:t>
      </w:r>
    </w:p>
    <w:p w:rsidR="002F45CB" w:rsidRDefault="0074613F">
      <w:pPr>
        <w:spacing w:before="200"/>
      </w:pPr>
      <w:r>
        <w:rPr>
          <w:b/>
          <w:color w:val="757575"/>
          <w:sz w:val="24"/>
        </w:rPr>
        <w:t xml:space="preserve">  Haz</w:t>
      </w:r>
      <w:r>
        <w:rPr>
          <w:b/>
          <w:color w:val="757575"/>
          <w:sz w:val="24"/>
        </w:rPr>
        <w:t>ırlık Materyalleri</w:t>
      </w:r>
    </w:p>
    <w:p w:rsidR="002F45CB" w:rsidRDefault="0074613F">
      <w:pPr>
        <w:pStyle w:val="ListeMaddemi"/>
      </w:pPr>
      <w:r>
        <w:rPr>
          <w:sz w:val="20"/>
        </w:rPr>
        <w:t>Bilgisayar</w:t>
      </w:r>
    </w:p>
    <w:p w:rsidR="002F45CB" w:rsidRDefault="0074613F">
      <w:pPr>
        <w:pStyle w:val="ListeMaddemi"/>
      </w:pPr>
      <w:r>
        <w:rPr>
          <w:sz w:val="20"/>
        </w:rPr>
        <w:t>Ders notlari</w:t>
      </w:r>
    </w:p>
    <w:p w:rsidR="002F45CB" w:rsidRDefault="0074613F">
      <w:pPr>
        <w:pStyle w:val="ListeMaddemi"/>
      </w:pPr>
      <w:r>
        <w:rPr>
          <w:sz w:val="20"/>
        </w:rPr>
        <w:t>Projeksiyon/Tahta</w:t>
      </w:r>
    </w:p>
    <w:p w:rsidR="002F45CB" w:rsidRDefault="0074613F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2F45CB">
        <w:trPr>
          <w:jc w:val="center"/>
        </w:trPr>
        <w:tc>
          <w:tcPr>
            <w:tcW w:w="9638" w:type="dxa"/>
            <w:tcBorders>
              <w:top w:val="single" w:sz="10" w:space="0" w:color="2C6FAD"/>
              <w:left w:val="single" w:sz="10" w:space="0" w:color="2C6FAD"/>
              <w:bottom w:val="single" w:sz="10" w:space="0" w:color="2C6FAD"/>
              <w:right w:val="single" w:sz="10" w:space="0" w:color="2C6FAD"/>
            </w:tcBorders>
            <w:shd w:val="clear" w:color="auto" w:fill="2C6FAD"/>
          </w:tcPr>
          <w:p w:rsidR="002F45CB" w:rsidRDefault="0074613F">
            <w:r>
              <w:rPr>
                <w:b/>
                <w:color w:val="FFFFFF"/>
                <w:sz w:val="28"/>
              </w:rPr>
              <w:t xml:space="preserve">  E1  |  GİRME (ENGAGE)  —  Dikkat Çekme &amp; Merak Uyandırma</w:t>
            </w:r>
          </w:p>
        </w:tc>
      </w:tr>
    </w:tbl>
    <w:p w:rsidR="002F45CB" w:rsidRDefault="002F45CB"/>
    <w:p w:rsidR="002F45CB" w:rsidRDefault="0074613F">
      <w:r>
        <w:rPr>
          <w:i/>
          <w:color w:val="2C6FAD"/>
          <w:sz w:val="20"/>
        </w:rPr>
        <w:t xml:space="preserve">  Süre: 5 dakika</w:t>
      </w:r>
    </w:p>
    <w:p w:rsidR="002F45CB" w:rsidRDefault="0074613F">
      <w:r>
        <w:rPr>
          <w:b/>
          <w:color w:val="1B2A4A"/>
          <w:sz w:val="20"/>
        </w:rPr>
        <w:t xml:space="preserve">Dikkat Çekici Soru: </w:t>
      </w:r>
      <w:r>
        <w:rPr>
          <w:sz w:val="20"/>
        </w:rPr>
        <w:t xml:space="preserve">"20 saatlik </w:t>
      </w:r>
      <w:r>
        <w:rPr>
          <w:sz w:val="20"/>
        </w:rPr>
        <w:t>derin ogrenme yolculugumuz bitmek uzere! Veri setlerinden CNN e, transfer learningden proje sunumuna. Simdi butun parcalari birlestirelim."</w:t>
      </w:r>
    </w:p>
    <w:p w:rsidR="002F45CB" w:rsidRDefault="0074613F">
      <w:r>
        <w:rPr>
          <w:b/>
          <w:color w:val="1B2A4A"/>
          <w:sz w:val="20"/>
        </w:rPr>
        <w:t xml:space="preserve">Günlük Hayat Bağlantısı: </w:t>
      </w:r>
      <w:r>
        <w:rPr>
          <w:sz w:val="20"/>
        </w:rPr>
        <w:t>Bulmaca: her parca tek basina anlamli, birlikte buyuk resim.</w:t>
      </w:r>
    </w:p>
    <w:p w:rsidR="002F45CB" w:rsidRDefault="0074613F">
      <w:pPr>
        <w:spacing w:before="200"/>
      </w:pPr>
      <w:r>
        <w:rPr>
          <w:b/>
          <w:color w:val="2C6FAD"/>
          <w:sz w:val="24"/>
        </w:rPr>
        <w:t xml:space="preserve">  Ön Bilgi Yoklama Soruları</w:t>
      </w:r>
    </w:p>
    <w:p w:rsidR="002F45CB" w:rsidRDefault="0074613F">
      <w:r>
        <w:rPr>
          <w:b/>
          <w:color w:val="2C6FAD"/>
          <w:sz w:val="20"/>
        </w:rPr>
        <w:lastRenderedPageBreak/>
        <w:t xml:space="preserve">  1. </w:t>
      </w:r>
      <w:r>
        <w:rPr>
          <w:sz w:val="20"/>
        </w:rPr>
        <w:t>CNN nedir?</w:t>
      </w:r>
    </w:p>
    <w:p w:rsidR="002F45CB" w:rsidRDefault="0074613F">
      <w:r>
        <w:rPr>
          <w:b/>
          <w:color w:val="2C6FAD"/>
          <w:sz w:val="20"/>
        </w:rPr>
        <w:t xml:space="preserve">  2. </w:t>
      </w:r>
      <w:r>
        <w:rPr>
          <w:sz w:val="20"/>
        </w:rPr>
        <w:t>Transfer learning ne ise yarar?</w:t>
      </w:r>
    </w:p>
    <w:p w:rsidR="002F45CB" w:rsidRDefault="0074613F">
      <w:r>
        <w:rPr>
          <w:b/>
          <w:color w:val="2C6FAD"/>
          <w:sz w:val="20"/>
        </w:rPr>
        <w:t xml:space="preserve">  3. </w:t>
      </w:r>
      <w:r>
        <w:rPr>
          <w:sz w:val="20"/>
        </w:rPr>
        <w:t>Data augmentation neden kullanilir?</w:t>
      </w:r>
    </w:p>
    <w:p w:rsidR="002F45CB" w:rsidRDefault="0074613F">
      <w:pPr>
        <w:spacing w:before="200"/>
      </w:pPr>
      <w:r>
        <w:rPr>
          <w:b/>
          <w:color w:val="2C6FAD"/>
          <w:sz w:val="24"/>
        </w:rPr>
        <w:t xml:space="preserve">  Motivasyon Etkinliği: "Kavram Haritasi"</w:t>
      </w:r>
    </w:p>
    <w:p w:rsidR="002F45CB" w:rsidRDefault="0074613F">
      <w:r>
        <w:rPr>
          <w:b/>
          <w:color w:val="1B2A4A"/>
          <w:sz w:val="20"/>
        </w:rPr>
        <w:t xml:space="preserve">Açıklama: </w:t>
      </w:r>
      <w:r>
        <w:rPr>
          <w:sz w:val="20"/>
        </w:rPr>
        <w:t>Modul 4 kavramlarini haritada birlestirme.</w:t>
      </w:r>
    </w:p>
    <w:p w:rsidR="002F45CB" w:rsidRDefault="0074613F">
      <w:r>
        <w:rPr>
          <w:b/>
          <w:color w:val="1B2A4A"/>
          <w:sz w:val="20"/>
        </w:rPr>
        <w:t xml:space="preserve">Yönerge: </w:t>
      </w:r>
      <w:r>
        <w:rPr>
          <w:sz w:val="20"/>
        </w:rPr>
        <w:t>Tahtaya 'Derin Ogrenme' yazilir. Ogrenciler sirayla kavram</w:t>
      </w:r>
      <w:r>
        <w:rPr>
          <w:sz w:val="20"/>
        </w:rPr>
        <w:t xml:space="preserve"> ekler: veri seti -&gt; normalizasyon -&gt; augmentation -&gt; CNN -&gt; Conv2D -&gt; Pooling -&gt; Flatten -&gt; Dense -&gt; transfer learning -&gt; VGG16 -&gt; kaydetme -&gt; deploy.</w:t>
      </w:r>
    </w:p>
    <w:p w:rsidR="002F45CB" w:rsidRDefault="0074613F">
      <w:pPr>
        <w:spacing w:before="200"/>
      </w:pPr>
      <w:r>
        <w:rPr>
          <w:b/>
          <w:color w:val="2C6FAD"/>
          <w:sz w:val="24"/>
        </w:rPr>
        <w:t xml:space="preserve">  Senaryo / Problem Durumu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2F45CB">
        <w:trPr>
          <w:jc w:val="center"/>
        </w:trPr>
        <w:tc>
          <w:tcPr>
            <w:tcW w:w="9638" w:type="dxa"/>
            <w:tcBorders>
              <w:top w:val="single" w:sz="8" w:space="0" w:color="2C6FAD"/>
              <w:left w:val="single" w:sz="8" w:space="0" w:color="2C6FAD"/>
              <w:bottom w:val="single" w:sz="8" w:space="0" w:color="2C6FAD"/>
              <w:right w:val="single" w:sz="8" w:space="0" w:color="2C6FAD"/>
            </w:tcBorders>
            <w:shd w:val="clear" w:color="auto" w:fill="E3F2FD"/>
          </w:tcPr>
          <w:p w:rsidR="002F45CB" w:rsidRDefault="0074613F">
            <w:r>
              <w:rPr>
                <w:sz w:val="20"/>
              </w:rPr>
              <w:t>Sifirdan bir goruntu siniflandirma projesi yapmaniz istense hangi adimlari iz</w:t>
            </w:r>
            <w:r>
              <w:rPr>
                <w:sz w:val="20"/>
              </w:rPr>
              <w:t>lersiniz?</w:t>
            </w:r>
          </w:p>
        </w:tc>
      </w:tr>
    </w:tbl>
    <w:p w:rsidR="002F45CB" w:rsidRDefault="002F45CB"/>
    <w:p w:rsidR="002F45CB" w:rsidRDefault="0074613F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2F45CB">
        <w:trPr>
          <w:jc w:val="center"/>
        </w:trPr>
        <w:tc>
          <w:tcPr>
            <w:tcW w:w="9638" w:type="dxa"/>
            <w:tcBorders>
              <w:top w:val="single" w:sz="10" w:space="0" w:color="007A7A"/>
              <w:left w:val="single" w:sz="10" w:space="0" w:color="007A7A"/>
              <w:bottom w:val="single" w:sz="10" w:space="0" w:color="007A7A"/>
              <w:right w:val="single" w:sz="10" w:space="0" w:color="007A7A"/>
            </w:tcBorders>
            <w:shd w:val="clear" w:color="auto" w:fill="007A7A"/>
          </w:tcPr>
          <w:p w:rsidR="002F45CB" w:rsidRDefault="0074613F">
            <w:r>
              <w:rPr>
                <w:b/>
                <w:color w:val="FFFFFF"/>
                <w:sz w:val="28"/>
              </w:rPr>
              <w:t xml:space="preserve">  E2  |  KEŞİF (EXPLORE)  —  Aktif Keşif &amp; Deneyimleme</w:t>
            </w:r>
          </w:p>
        </w:tc>
      </w:tr>
    </w:tbl>
    <w:p w:rsidR="002F45CB" w:rsidRDefault="002F45CB"/>
    <w:p w:rsidR="002F45CB" w:rsidRDefault="0074613F">
      <w:r>
        <w:rPr>
          <w:i/>
          <w:color w:val="007A7A"/>
          <w:sz w:val="20"/>
        </w:rPr>
        <w:t xml:space="preserve">  Süre: 10 dakika</w:t>
      </w:r>
    </w:p>
    <w:p w:rsidR="002F45CB" w:rsidRDefault="0074613F">
      <w:pPr>
        <w:spacing w:before="200"/>
      </w:pPr>
      <w:r>
        <w:rPr>
          <w:b/>
          <w:color w:val="007A7A"/>
          <w:sz w:val="24"/>
        </w:rPr>
        <w:t xml:space="preserve">  Keşif Etkinliği: "Kapsamli Tekrar Calismasi"</w:t>
      </w:r>
    </w:p>
    <w:p w:rsidR="002F45CB" w:rsidRDefault="0074613F">
      <w:r>
        <w:rPr>
          <w:b/>
          <w:color w:val="1B2A4A"/>
          <w:sz w:val="20"/>
        </w:rPr>
        <w:t xml:space="preserve">Türü: </w:t>
      </w:r>
      <w:r>
        <w:rPr>
          <w:sz w:val="20"/>
        </w:rPr>
        <w:t>Grup Calismasi</w:t>
      </w:r>
    </w:p>
    <w:p w:rsidR="002F45CB" w:rsidRDefault="0074613F">
      <w:r>
        <w:rPr>
          <w:b/>
          <w:color w:val="1B2A4A"/>
          <w:sz w:val="20"/>
        </w:rPr>
        <w:t xml:space="preserve">Amacı: </w:t>
      </w:r>
      <w:r>
        <w:rPr>
          <w:sz w:val="20"/>
        </w:rPr>
        <w:t xml:space="preserve">Modul 4 </w:t>
      </w:r>
      <w:r>
        <w:rPr>
          <w:sz w:val="20"/>
        </w:rPr>
        <w:t>konularini grupca tekrar etmek.</w:t>
      </w:r>
    </w:p>
    <w:p w:rsidR="002F45CB" w:rsidRDefault="0074613F">
      <w:r>
        <w:rPr>
          <w:b/>
          <w:color w:val="1B2A4A"/>
          <w:sz w:val="20"/>
        </w:rPr>
        <w:t xml:space="preserve">Malzemeler: </w:t>
      </w:r>
      <w:r>
        <w:rPr>
          <w:sz w:val="20"/>
        </w:rPr>
        <w:t>Ders notlari, bilgisayar, tahta</w:t>
      </w:r>
    </w:p>
    <w:p w:rsidR="002F45CB" w:rsidRDefault="0074613F">
      <w:pPr>
        <w:spacing w:before="200"/>
      </w:pPr>
      <w:r>
        <w:rPr>
          <w:b/>
          <w:color w:val="007A7A"/>
          <w:sz w:val="24"/>
        </w:rPr>
        <w:t xml:space="preserve">  Yönerge Adımları</w:t>
      </w:r>
    </w:p>
    <w:p w:rsidR="002F45CB" w:rsidRDefault="0074613F">
      <w:r>
        <w:rPr>
          <w:b/>
          <w:color w:val="007A7A"/>
          <w:sz w:val="20"/>
        </w:rPr>
        <w:t xml:space="preserve">  1. </w:t>
      </w:r>
      <w:r>
        <w:rPr>
          <w:sz w:val="20"/>
        </w:rPr>
        <w:t>4 ana konu belirleyin: Veri Setleri, CNN Temelleri, CNN Uygulamalari, Transfer Learning.</w:t>
      </w:r>
    </w:p>
    <w:p w:rsidR="002F45CB" w:rsidRDefault="0074613F">
      <w:r>
        <w:rPr>
          <w:b/>
          <w:color w:val="007A7A"/>
          <w:sz w:val="20"/>
        </w:rPr>
        <w:t xml:space="preserve">  2. </w:t>
      </w:r>
      <w:r>
        <w:rPr>
          <w:sz w:val="20"/>
        </w:rPr>
        <w:t>Her konu icin 3 anahtar kavram ve 1 kod ornegi yazin.</w:t>
      </w:r>
    </w:p>
    <w:p w:rsidR="002F45CB" w:rsidRDefault="0074613F">
      <w:r>
        <w:rPr>
          <w:b/>
          <w:color w:val="007A7A"/>
          <w:sz w:val="20"/>
        </w:rPr>
        <w:t xml:space="preserve">  3. </w:t>
      </w:r>
      <w:r>
        <w:rPr>
          <w:sz w:val="20"/>
        </w:rPr>
        <w:t>Her</w:t>
      </w:r>
      <w:r>
        <w:rPr>
          <w:sz w:val="20"/>
        </w:rPr>
        <w:t xml:space="preserve"> konudan 3 soru hazirlayin.</w:t>
      </w:r>
    </w:p>
    <w:p w:rsidR="002F45CB" w:rsidRDefault="0074613F">
      <w:r>
        <w:rPr>
          <w:b/>
          <w:color w:val="007A7A"/>
          <w:sz w:val="20"/>
        </w:rPr>
        <w:t xml:space="preserve">  4. </w:t>
      </w:r>
      <w:r>
        <w:rPr>
          <w:sz w:val="20"/>
        </w:rPr>
        <w:t>Gruplar arasi soru-cevap yapin.</w:t>
      </w:r>
    </w:p>
    <w:p w:rsidR="002F45CB" w:rsidRDefault="0074613F">
      <w:r>
        <w:rPr>
          <w:b/>
          <w:color w:val="007A7A"/>
          <w:sz w:val="20"/>
        </w:rPr>
        <w:t xml:space="preserve">  5. </w:t>
      </w:r>
      <w:r>
        <w:rPr>
          <w:sz w:val="20"/>
        </w:rPr>
        <w:t>Yanlis cevaplanan konulari tekrar edin.</w:t>
      </w:r>
    </w:p>
    <w:p w:rsidR="002F45CB" w:rsidRDefault="0074613F">
      <w:r>
        <w:rPr>
          <w:b/>
          <w:color w:val="1B2A4A"/>
          <w:sz w:val="20"/>
        </w:rPr>
        <w:t xml:space="preserve">Öğrenci Rolü: </w:t>
      </w:r>
      <w:r>
        <w:rPr>
          <w:sz w:val="20"/>
        </w:rPr>
        <w:t>Sinav hazirlayicisi: konulari ozetleyen</w:t>
      </w:r>
    </w:p>
    <w:p w:rsidR="002F45CB" w:rsidRDefault="0074613F">
      <w:r>
        <w:rPr>
          <w:b/>
          <w:color w:val="1B2A4A"/>
          <w:sz w:val="20"/>
        </w:rPr>
        <w:t xml:space="preserve">Öğretmen Rolü: </w:t>
      </w:r>
      <w:r>
        <w:rPr>
          <w:sz w:val="20"/>
        </w:rPr>
        <w:t>Eksik ve yanlis noktalari duzeltir</w:t>
      </w:r>
    </w:p>
    <w:p w:rsidR="002F45CB" w:rsidRDefault="0074613F">
      <w:r>
        <w:rPr>
          <w:b/>
          <w:color w:val="1B2A4A"/>
          <w:sz w:val="20"/>
        </w:rPr>
        <w:t xml:space="preserve">Beklenen Ürün: </w:t>
      </w:r>
      <w:r>
        <w:rPr>
          <w:sz w:val="20"/>
        </w:rPr>
        <w:t>Modul 4 Tekrar Ozet Notlari</w:t>
      </w:r>
    </w:p>
    <w:p w:rsidR="002F45CB" w:rsidRDefault="0074613F">
      <w:pPr>
        <w:spacing w:before="200"/>
      </w:pPr>
      <w:r>
        <w:rPr>
          <w:b/>
          <w:color w:val="007A7A"/>
          <w:sz w:val="24"/>
        </w:rPr>
        <w:t xml:space="preserve">  Araştırma Soruları</w:t>
      </w:r>
    </w:p>
    <w:p w:rsidR="002F45CB" w:rsidRDefault="0074613F">
      <w:r>
        <w:rPr>
          <w:b/>
          <w:color w:val="007A7A"/>
          <w:sz w:val="20"/>
        </w:rPr>
        <w:t xml:space="preserve">  1. </w:t>
      </w:r>
      <w:r>
        <w:rPr>
          <w:sz w:val="20"/>
        </w:rPr>
        <w:t>GAN nedir?</w:t>
      </w:r>
    </w:p>
    <w:p w:rsidR="002F45CB" w:rsidRDefault="0074613F">
      <w:r>
        <w:rPr>
          <w:b/>
          <w:color w:val="007A7A"/>
          <w:sz w:val="20"/>
        </w:rPr>
        <w:t xml:space="preserve">  2. </w:t>
      </w:r>
      <w:r>
        <w:rPr>
          <w:sz w:val="20"/>
        </w:rPr>
        <w:t>YOLO nedir?</w:t>
      </w:r>
    </w:p>
    <w:p w:rsidR="002F45CB" w:rsidRDefault="0074613F">
      <w:r>
        <w:rPr>
          <w:b/>
          <w:color w:val="007A7A"/>
          <w:sz w:val="20"/>
        </w:rPr>
        <w:t xml:space="preserve">  3. </w:t>
      </w:r>
      <w:r>
        <w:rPr>
          <w:sz w:val="20"/>
        </w:rPr>
        <w:t>Semantic segmentation nedir?</w:t>
      </w:r>
    </w:p>
    <w:p w:rsidR="002F45CB" w:rsidRDefault="0074613F">
      <w:r>
        <w:rPr>
          <w:b/>
          <w:color w:val="1B2A4A"/>
          <w:sz w:val="20"/>
        </w:rPr>
        <w:t xml:space="preserve">Grupla Çalışma Kuralları: </w:t>
      </w:r>
      <w:r>
        <w:rPr>
          <w:sz w:val="20"/>
        </w:rPr>
        <w:t>Her grup her konuyu kapsamali.</w:t>
      </w:r>
    </w:p>
    <w:p w:rsidR="002F45CB" w:rsidRDefault="0074613F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2F45CB" w:rsidRDefault="0074613F">
      <w:r>
        <w:br w:type="page"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2F45CB">
        <w:trPr>
          <w:jc w:val="center"/>
        </w:trPr>
        <w:tc>
          <w:tcPr>
            <w:tcW w:w="9638" w:type="dxa"/>
            <w:tcBorders>
              <w:top w:val="single" w:sz="10" w:space="0" w:color="E65C00"/>
              <w:left w:val="single" w:sz="10" w:space="0" w:color="E65C00"/>
              <w:bottom w:val="single" w:sz="10" w:space="0" w:color="E65C00"/>
              <w:right w:val="single" w:sz="10" w:space="0" w:color="E65C00"/>
            </w:tcBorders>
            <w:shd w:val="clear" w:color="auto" w:fill="E65C00"/>
          </w:tcPr>
          <w:p w:rsidR="002F45CB" w:rsidRDefault="0074613F">
            <w:r>
              <w:rPr>
                <w:b/>
                <w:color w:val="FFFFFF"/>
                <w:sz w:val="28"/>
              </w:rPr>
              <w:lastRenderedPageBreak/>
              <w:t xml:space="preserve">  E3  |  AÇIKLAMA (EXPLAIN)  —  Kavramları Yapılandırma</w:t>
            </w:r>
          </w:p>
        </w:tc>
      </w:tr>
    </w:tbl>
    <w:p w:rsidR="002F45CB" w:rsidRDefault="002F45CB"/>
    <w:p w:rsidR="002F45CB" w:rsidRDefault="0074613F">
      <w:r>
        <w:rPr>
          <w:i/>
          <w:color w:val="E65C00"/>
          <w:sz w:val="20"/>
        </w:rPr>
        <w:t xml:space="preserve">  Süre: 12 dakika</w:t>
      </w:r>
    </w:p>
    <w:p w:rsidR="002F45CB" w:rsidRDefault="0074613F">
      <w:pPr>
        <w:spacing w:before="200"/>
      </w:pPr>
      <w:r>
        <w:rPr>
          <w:b/>
          <w:color w:val="E65C00"/>
          <w:sz w:val="24"/>
        </w:rPr>
        <w:t xml:space="preserve">  Temel Kavramlar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2409"/>
        <w:gridCol w:w="2409"/>
        <w:gridCol w:w="2409"/>
        <w:gridCol w:w="2409"/>
      </w:tblGrid>
      <w:tr w:rsidR="002F45CB">
        <w:trPr>
          <w:jc w:val="center"/>
        </w:trPr>
        <w:tc>
          <w:tcPr>
            <w:tcW w:w="2409" w:type="dxa"/>
            <w:shd w:val="clear" w:color="auto" w:fill="E65C00"/>
          </w:tcPr>
          <w:p w:rsidR="002F45CB" w:rsidRDefault="0074613F">
            <w:pPr>
              <w:jc w:val="center"/>
            </w:pPr>
            <w:r>
              <w:rPr>
                <w:b/>
                <w:color w:val="FFFFFF"/>
                <w:sz w:val="18"/>
              </w:rPr>
              <w:t>Kavram</w:t>
            </w:r>
          </w:p>
        </w:tc>
        <w:tc>
          <w:tcPr>
            <w:tcW w:w="2409" w:type="dxa"/>
            <w:shd w:val="clear" w:color="auto" w:fill="E65C00"/>
          </w:tcPr>
          <w:p w:rsidR="002F45CB" w:rsidRDefault="0074613F">
            <w:pPr>
              <w:jc w:val="center"/>
            </w:pPr>
            <w:r>
              <w:rPr>
                <w:b/>
                <w:color w:val="FFFFFF"/>
                <w:sz w:val="18"/>
              </w:rPr>
              <w:t>Tanım</w:t>
            </w:r>
          </w:p>
        </w:tc>
        <w:tc>
          <w:tcPr>
            <w:tcW w:w="2409" w:type="dxa"/>
            <w:shd w:val="clear" w:color="auto" w:fill="E65C00"/>
          </w:tcPr>
          <w:p w:rsidR="002F45CB" w:rsidRDefault="0074613F">
            <w:pPr>
              <w:jc w:val="center"/>
            </w:pPr>
            <w:r>
              <w:rPr>
                <w:b/>
                <w:color w:val="FFFFFF"/>
                <w:sz w:val="18"/>
              </w:rPr>
              <w:t>Örnek</w:t>
            </w:r>
          </w:p>
        </w:tc>
        <w:tc>
          <w:tcPr>
            <w:tcW w:w="2409" w:type="dxa"/>
            <w:shd w:val="clear" w:color="auto" w:fill="E65C00"/>
          </w:tcPr>
          <w:p w:rsidR="002F45CB" w:rsidRDefault="0074613F">
            <w:pPr>
              <w:jc w:val="center"/>
            </w:pPr>
            <w:r>
              <w:rPr>
                <w:b/>
                <w:color w:val="FFFFFF"/>
                <w:sz w:val="18"/>
              </w:rPr>
              <w:t>Görsel Açıklama</w:t>
            </w:r>
          </w:p>
        </w:tc>
      </w:tr>
      <w:tr w:rsidR="002F45CB">
        <w:trPr>
          <w:jc w:val="center"/>
        </w:trPr>
        <w:tc>
          <w:tcPr>
            <w:tcW w:w="2409" w:type="dxa"/>
          </w:tcPr>
          <w:p w:rsidR="002F45CB" w:rsidRDefault="0074613F">
            <w:r>
              <w:rPr>
                <w:sz w:val="18"/>
              </w:rPr>
              <w:t>Veri Hazirlama</w:t>
            </w:r>
          </w:p>
        </w:tc>
        <w:tc>
          <w:tcPr>
            <w:tcW w:w="2409" w:type="dxa"/>
          </w:tcPr>
          <w:p w:rsidR="002F45CB" w:rsidRDefault="0074613F">
            <w:r>
              <w:rPr>
                <w:sz w:val="18"/>
              </w:rPr>
              <w:t>MNIST, CIFAR-10, augmentation, normalizasyon</w:t>
            </w:r>
          </w:p>
        </w:tc>
        <w:tc>
          <w:tcPr>
            <w:tcW w:w="2409" w:type="dxa"/>
          </w:tcPr>
          <w:p w:rsidR="002F45CB" w:rsidRDefault="0074613F">
            <w:r>
              <w:rPr>
                <w:sz w:val="18"/>
              </w:rPr>
              <w:t>Temel: X/255, augmentation: flip/rotate</w:t>
            </w:r>
          </w:p>
        </w:tc>
        <w:tc>
          <w:tcPr>
            <w:tcW w:w="2409" w:type="dxa"/>
          </w:tcPr>
          <w:p w:rsidR="002F45CB" w:rsidRDefault="0074613F">
            <w:r>
              <w:rPr>
                <w:sz w:val="18"/>
              </w:rPr>
              <w:t>Veri pipeline</w:t>
            </w:r>
          </w:p>
        </w:tc>
      </w:tr>
      <w:tr w:rsidR="002F45CB">
        <w:trPr>
          <w:jc w:val="center"/>
        </w:trPr>
        <w:tc>
          <w:tcPr>
            <w:tcW w:w="2409" w:type="dxa"/>
          </w:tcPr>
          <w:p w:rsidR="002F45CB" w:rsidRDefault="0074613F">
            <w:r>
              <w:rPr>
                <w:sz w:val="18"/>
              </w:rPr>
              <w:t xml:space="preserve">CNN </w:t>
            </w:r>
            <w:r>
              <w:rPr>
                <w:sz w:val="18"/>
              </w:rPr>
              <w:t>Mimarisi</w:t>
            </w:r>
          </w:p>
        </w:tc>
        <w:tc>
          <w:tcPr>
            <w:tcW w:w="2409" w:type="dxa"/>
          </w:tcPr>
          <w:p w:rsidR="002F45CB" w:rsidRDefault="0074613F">
            <w:r>
              <w:rPr>
                <w:sz w:val="18"/>
              </w:rPr>
              <w:t>Conv2D, MaxPooling2D, Flatten, Dense</w:t>
            </w:r>
          </w:p>
        </w:tc>
        <w:tc>
          <w:tcPr>
            <w:tcW w:w="2409" w:type="dxa"/>
          </w:tcPr>
          <w:p w:rsidR="002F45CB" w:rsidRDefault="0074613F">
            <w:r>
              <w:rPr>
                <w:sz w:val="18"/>
              </w:rPr>
              <w:t>Kenar-&gt;Sekil-&gt;Nesne hiyerarsisi</w:t>
            </w:r>
          </w:p>
        </w:tc>
        <w:tc>
          <w:tcPr>
            <w:tcW w:w="2409" w:type="dxa"/>
          </w:tcPr>
          <w:p w:rsidR="002F45CB" w:rsidRDefault="0074613F">
            <w:r>
              <w:rPr>
                <w:sz w:val="18"/>
              </w:rPr>
              <w:t>CNN diyagrami</w:t>
            </w:r>
          </w:p>
        </w:tc>
      </w:tr>
      <w:tr w:rsidR="002F45CB">
        <w:trPr>
          <w:jc w:val="center"/>
        </w:trPr>
        <w:tc>
          <w:tcPr>
            <w:tcW w:w="2409" w:type="dxa"/>
          </w:tcPr>
          <w:p w:rsidR="002F45CB" w:rsidRDefault="0074613F">
            <w:r>
              <w:rPr>
                <w:sz w:val="18"/>
              </w:rPr>
              <w:t>Model Optimizasyonu</w:t>
            </w:r>
          </w:p>
        </w:tc>
        <w:tc>
          <w:tcPr>
            <w:tcW w:w="2409" w:type="dxa"/>
          </w:tcPr>
          <w:p w:rsidR="002F45CB" w:rsidRDefault="0074613F">
            <w:r>
              <w:rPr>
                <w:sz w:val="18"/>
              </w:rPr>
              <w:t>Dropout, BatchNorm, EarlyStopping, ReduceLR</w:t>
            </w:r>
          </w:p>
        </w:tc>
        <w:tc>
          <w:tcPr>
            <w:tcW w:w="2409" w:type="dxa"/>
          </w:tcPr>
          <w:p w:rsidR="002F45CB" w:rsidRDefault="0074613F">
            <w:r>
              <w:rPr>
                <w:sz w:val="18"/>
              </w:rPr>
              <w:t>Overfitting onleme + ince ayar</w:t>
            </w:r>
          </w:p>
        </w:tc>
        <w:tc>
          <w:tcPr>
            <w:tcW w:w="2409" w:type="dxa"/>
          </w:tcPr>
          <w:p w:rsidR="002F45CB" w:rsidRDefault="0074613F">
            <w:r>
              <w:rPr>
                <w:sz w:val="18"/>
              </w:rPr>
              <w:t>Optimizasyon tablosu</w:t>
            </w:r>
          </w:p>
        </w:tc>
      </w:tr>
      <w:tr w:rsidR="002F45CB">
        <w:trPr>
          <w:jc w:val="center"/>
        </w:trPr>
        <w:tc>
          <w:tcPr>
            <w:tcW w:w="2409" w:type="dxa"/>
          </w:tcPr>
          <w:p w:rsidR="002F45CB" w:rsidRDefault="0074613F">
            <w:r>
              <w:rPr>
                <w:sz w:val="18"/>
              </w:rPr>
              <w:t>Transfer Learning</w:t>
            </w:r>
          </w:p>
        </w:tc>
        <w:tc>
          <w:tcPr>
            <w:tcW w:w="2409" w:type="dxa"/>
          </w:tcPr>
          <w:p w:rsidR="002F45CB" w:rsidRDefault="0074613F">
            <w:r>
              <w:rPr>
                <w:sz w:val="18"/>
              </w:rPr>
              <w:t>VGG16, feature extraction, f</w:t>
            </w:r>
            <w:r>
              <w:rPr>
                <w:sz w:val="18"/>
              </w:rPr>
              <w:t>ine-tuning</w:t>
            </w:r>
          </w:p>
        </w:tc>
        <w:tc>
          <w:tcPr>
            <w:tcW w:w="2409" w:type="dxa"/>
          </w:tcPr>
          <w:p w:rsidR="002F45CB" w:rsidRDefault="0074613F">
            <w:r>
              <w:rPr>
                <w:sz w:val="18"/>
              </w:rPr>
              <w:t>Onceden egitilmis model kullanimii</w:t>
            </w:r>
          </w:p>
        </w:tc>
        <w:tc>
          <w:tcPr>
            <w:tcW w:w="2409" w:type="dxa"/>
          </w:tcPr>
          <w:p w:rsidR="002F45CB" w:rsidRDefault="0074613F">
            <w:r>
              <w:rPr>
                <w:sz w:val="18"/>
              </w:rPr>
              <w:t>Transfer semasi</w:t>
            </w:r>
          </w:p>
        </w:tc>
      </w:tr>
      <w:tr w:rsidR="002F45CB">
        <w:trPr>
          <w:jc w:val="center"/>
        </w:trPr>
        <w:tc>
          <w:tcPr>
            <w:tcW w:w="2409" w:type="dxa"/>
          </w:tcPr>
          <w:p w:rsidR="002F45CB" w:rsidRDefault="0074613F">
            <w:r>
              <w:rPr>
                <w:sz w:val="18"/>
              </w:rPr>
              <w:t>Model Kaydetme</w:t>
            </w:r>
          </w:p>
        </w:tc>
        <w:tc>
          <w:tcPr>
            <w:tcW w:w="2409" w:type="dxa"/>
          </w:tcPr>
          <w:p w:rsidR="002F45CB" w:rsidRDefault="0074613F">
            <w:r>
              <w:rPr>
                <w:sz w:val="18"/>
              </w:rPr>
              <w:t>save/load, predict, deploy</w:t>
            </w:r>
          </w:p>
        </w:tc>
        <w:tc>
          <w:tcPr>
            <w:tcW w:w="2409" w:type="dxa"/>
          </w:tcPr>
          <w:p w:rsidR="002F45CB" w:rsidRDefault="0074613F">
            <w:r>
              <w:rPr>
                <w:sz w:val="18"/>
              </w:rPr>
              <w:t>Bir kez egit, surekli kullan</w:t>
            </w:r>
          </w:p>
        </w:tc>
        <w:tc>
          <w:tcPr>
            <w:tcW w:w="2409" w:type="dxa"/>
          </w:tcPr>
          <w:p w:rsidR="002F45CB" w:rsidRDefault="0074613F">
            <w:r>
              <w:rPr>
                <w:sz w:val="18"/>
              </w:rPr>
              <w:t>Kaydet-yukle</w:t>
            </w:r>
          </w:p>
        </w:tc>
      </w:tr>
    </w:tbl>
    <w:p w:rsidR="002F45CB" w:rsidRDefault="002F45CB"/>
    <w:p w:rsidR="002F45CB" w:rsidRDefault="0074613F">
      <w:pPr>
        <w:spacing w:before="200"/>
      </w:pPr>
      <w:r>
        <w:rPr>
          <w:b/>
          <w:color w:val="E65C00"/>
          <w:sz w:val="24"/>
        </w:rPr>
        <w:t xml:space="preserve">  Konu Anlatımı</w:t>
      </w:r>
    </w:p>
    <w:p w:rsidR="002F45CB" w:rsidRDefault="0074613F">
      <w:r>
        <w:rPr>
          <w:sz w:val="20"/>
        </w:rPr>
        <w:t xml:space="preserve">Modul 4 ozeti: 1) Veri: MNIST/CIFAR-10/Fashion-MNIST, normalizasyon (X/255), augmentation </w:t>
      </w:r>
      <w:r>
        <w:rPr>
          <w:sz w:val="20"/>
        </w:rPr>
        <w:t>(flip, rotate, zoom), ImageDataGenerator. 2) CNN: Conv2D (ozellik cikarma) + MaxPooling2D (boyut azaltma) + Flatten + Dense (siniflandirma).</w:t>
      </w:r>
    </w:p>
    <w:p w:rsidR="002F45CB" w:rsidRDefault="0074613F">
      <w:r>
        <w:rPr>
          <w:sz w:val="20"/>
        </w:rPr>
        <w:t xml:space="preserve">3) Optimizasyon: Dropout (overfitting), BatchNorm (stabil egitim), EarlyStopping (otomatik dur), ReduceLROnPlateau </w:t>
      </w:r>
      <w:r>
        <w:rPr>
          <w:sz w:val="20"/>
        </w:rPr>
        <w:t>(ince ayar), confusion matrix (hata analizi). 4) Transfer learning: VGG16/ResNet50, trainable=False, GAP, fine-tuning.</w:t>
      </w:r>
    </w:p>
    <w:p w:rsidR="002F45CB" w:rsidRDefault="0074613F">
      <w:r>
        <w:rPr>
          <w:sz w:val="20"/>
        </w:rPr>
        <w:t>5) Model kaydetme: model.save(), load_model(), predict(), np.argmax(). Tum bu bilesen birlikte bir ML pipeline olusturur: veri -&gt; on isle</w:t>
      </w:r>
      <w:r>
        <w:rPr>
          <w:sz w:val="20"/>
        </w:rPr>
        <w:t>me -&gt; model -&gt; egitim -&gt; degerlendirme -&gt; kaydetme -&gt; kullanma.</w:t>
      </w:r>
    </w:p>
    <w:p w:rsidR="002F45CB" w:rsidRDefault="0074613F">
      <w:pPr>
        <w:spacing w:before="200"/>
      </w:pPr>
      <w:r>
        <w:rPr>
          <w:b/>
          <w:color w:val="E65C00"/>
          <w:sz w:val="24"/>
        </w:rPr>
        <w:t xml:space="preserve">  Somut Örnekler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2F45CB">
        <w:trPr>
          <w:jc w:val="center"/>
        </w:trPr>
        <w:tc>
          <w:tcPr>
            <w:tcW w:w="3213" w:type="dxa"/>
            <w:shd w:val="clear" w:color="auto" w:fill="E65C00"/>
          </w:tcPr>
          <w:p w:rsidR="002F45CB" w:rsidRDefault="0074613F">
            <w:pPr>
              <w:jc w:val="center"/>
            </w:pPr>
            <w:r>
              <w:rPr>
                <w:b/>
                <w:color w:val="FFFFFF"/>
                <w:sz w:val="18"/>
              </w:rPr>
              <w:t>Örnek</w:t>
            </w:r>
          </w:p>
        </w:tc>
        <w:tc>
          <w:tcPr>
            <w:tcW w:w="3213" w:type="dxa"/>
            <w:shd w:val="clear" w:color="auto" w:fill="E65C00"/>
          </w:tcPr>
          <w:p w:rsidR="002F45CB" w:rsidRDefault="0074613F">
            <w:pPr>
              <w:jc w:val="center"/>
            </w:pPr>
            <w:r>
              <w:rPr>
                <w:b/>
                <w:color w:val="FFFFFF"/>
                <w:sz w:val="18"/>
              </w:rPr>
              <w:t>Açıklama</w:t>
            </w:r>
          </w:p>
        </w:tc>
        <w:tc>
          <w:tcPr>
            <w:tcW w:w="3213" w:type="dxa"/>
            <w:shd w:val="clear" w:color="auto" w:fill="E65C00"/>
          </w:tcPr>
          <w:p w:rsidR="002F45CB" w:rsidRDefault="0074613F">
            <w:pPr>
              <w:jc w:val="center"/>
            </w:pPr>
            <w:r>
              <w:rPr>
                <w:b/>
                <w:color w:val="FFFFFF"/>
                <w:sz w:val="18"/>
              </w:rPr>
              <w:t>Günlük Hayat Bağlantısı</w:t>
            </w:r>
          </w:p>
        </w:tc>
      </w:tr>
      <w:tr w:rsidR="002F45CB">
        <w:trPr>
          <w:jc w:val="center"/>
        </w:trPr>
        <w:tc>
          <w:tcPr>
            <w:tcW w:w="3213" w:type="dxa"/>
          </w:tcPr>
          <w:p w:rsidR="002F45CB" w:rsidRDefault="0074613F">
            <w:r>
              <w:rPr>
                <w:sz w:val="18"/>
              </w:rPr>
              <w:t>Pipeline</w:t>
            </w:r>
          </w:p>
        </w:tc>
        <w:tc>
          <w:tcPr>
            <w:tcW w:w="3213" w:type="dxa"/>
          </w:tcPr>
          <w:p w:rsidR="002F45CB" w:rsidRDefault="0074613F">
            <w:r>
              <w:rPr>
                <w:sz w:val="18"/>
              </w:rPr>
              <w:t>CIFAR-10: yukle-&gt;norm-&gt;aug-&gt;CNN-&gt;egit-&gt;test-&gt;kaydet</w:t>
            </w:r>
          </w:p>
        </w:tc>
        <w:tc>
          <w:tcPr>
            <w:tcW w:w="3213" w:type="dxa"/>
          </w:tcPr>
          <w:p w:rsidR="002F45CB" w:rsidRDefault="0074613F">
            <w:r>
              <w:rPr>
                <w:sz w:val="18"/>
              </w:rPr>
              <w:t>Tam surec</w:t>
            </w:r>
          </w:p>
        </w:tc>
      </w:tr>
      <w:tr w:rsidR="002F45CB">
        <w:trPr>
          <w:jc w:val="center"/>
        </w:trPr>
        <w:tc>
          <w:tcPr>
            <w:tcW w:w="3213" w:type="dxa"/>
          </w:tcPr>
          <w:p w:rsidR="002F45CB" w:rsidRDefault="0074613F">
            <w:r>
              <w:rPr>
                <w:sz w:val="18"/>
              </w:rPr>
              <w:t>CNN</w:t>
            </w:r>
          </w:p>
        </w:tc>
        <w:tc>
          <w:tcPr>
            <w:tcW w:w="3213" w:type="dxa"/>
          </w:tcPr>
          <w:p w:rsidR="002F45CB" w:rsidRDefault="0074613F">
            <w:r>
              <w:rPr>
                <w:sz w:val="18"/>
              </w:rPr>
              <w:t>Conv(32)-&gt;Pool-&gt;Conv(64)-&gt;Pool-&gt;Flatten-&gt;Dense</w:t>
            </w:r>
          </w:p>
        </w:tc>
        <w:tc>
          <w:tcPr>
            <w:tcW w:w="3213" w:type="dxa"/>
          </w:tcPr>
          <w:p w:rsidR="002F45CB" w:rsidRDefault="0074613F">
            <w:r>
              <w:rPr>
                <w:sz w:val="18"/>
              </w:rPr>
              <w:t>Tipik yapi</w:t>
            </w:r>
          </w:p>
        </w:tc>
      </w:tr>
      <w:tr w:rsidR="002F45CB">
        <w:trPr>
          <w:jc w:val="center"/>
        </w:trPr>
        <w:tc>
          <w:tcPr>
            <w:tcW w:w="3213" w:type="dxa"/>
          </w:tcPr>
          <w:p w:rsidR="002F45CB" w:rsidRDefault="0074613F">
            <w:r>
              <w:rPr>
                <w:sz w:val="18"/>
              </w:rPr>
              <w:t>Transfer</w:t>
            </w:r>
          </w:p>
        </w:tc>
        <w:tc>
          <w:tcPr>
            <w:tcW w:w="3213" w:type="dxa"/>
          </w:tcPr>
          <w:p w:rsidR="002F45CB" w:rsidRDefault="0074613F">
            <w:r>
              <w:rPr>
                <w:sz w:val="18"/>
              </w:rPr>
              <w:t>VGG16 + GAP + Dense(10)</w:t>
            </w:r>
          </w:p>
        </w:tc>
        <w:tc>
          <w:tcPr>
            <w:tcW w:w="3213" w:type="dxa"/>
          </w:tcPr>
          <w:p w:rsidR="002F45CB" w:rsidRDefault="0074613F">
            <w:r>
              <w:rPr>
                <w:sz w:val="18"/>
              </w:rPr>
              <w:t>Az veriyle iyi sonuc</w:t>
            </w:r>
          </w:p>
        </w:tc>
      </w:tr>
      <w:tr w:rsidR="002F45CB">
        <w:trPr>
          <w:jc w:val="center"/>
        </w:trPr>
        <w:tc>
          <w:tcPr>
            <w:tcW w:w="3213" w:type="dxa"/>
          </w:tcPr>
          <w:p w:rsidR="002F45CB" w:rsidRDefault="0074613F">
            <w:r>
              <w:rPr>
                <w:sz w:val="18"/>
              </w:rPr>
              <w:t>Kaydetme</w:t>
            </w:r>
          </w:p>
        </w:tc>
        <w:tc>
          <w:tcPr>
            <w:tcW w:w="3213" w:type="dxa"/>
          </w:tcPr>
          <w:p w:rsidR="002F45CB" w:rsidRDefault="0074613F">
            <w:r>
              <w:rPr>
                <w:sz w:val="18"/>
              </w:rPr>
              <w:t>model.save('model.h5'); load_model('model.h5')</w:t>
            </w:r>
          </w:p>
        </w:tc>
        <w:tc>
          <w:tcPr>
            <w:tcW w:w="3213" w:type="dxa"/>
          </w:tcPr>
          <w:p w:rsidR="002F45CB" w:rsidRDefault="0074613F">
            <w:r>
              <w:rPr>
                <w:sz w:val="18"/>
              </w:rPr>
              <w:t>Tekrar kullan</w:t>
            </w:r>
          </w:p>
        </w:tc>
      </w:tr>
    </w:tbl>
    <w:p w:rsidR="002F45CB" w:rsidRDefault="002F45CB"/>
    <w:p w:rsidR="002F45CB" w:rsidRDefault="0074613F">
      <w:pPr>
        <w:spacing w:before="200"/>
      </w:pPr>
      <w:r>
        <w:rPr>
          <w:b/>
          <w:color w:val="E65C00"/>
          <w:sz w:val="24"/>
        </w:rPr>
        <w:t xml:space="preserve">  Analoji ve Benzetmeler</w:t>
      </w:r>
    </w:p>
    <w:p w:rsidR="002F45CB" w:rsidRDefault="0074613F">
      <w:r>
        <w:rPr>
          <w:b/>
          <w:color w:val="E65C00"/>
          <w:sz w:val="20"/>
        </w:rPr>
        <w:t xml:space="preserve">  1. </w:t>
      </w:r>
      <w:r>
        <w:rPr>
          <w:sz w:val="20"/>
        </w:rPr>
        <w:t>Modul 4 = Yolculuk: veri denizinden model dagina</w:t>
      </w:r>
    </w:p>
    <w:p w:rsidR="002F45CB" w:rsidRDefault="0074613F">
      <w:r>
        <w:rPr>
          <w:b/>
          <w:color w:val="E65C00"/>
          <w:sz w:val="20"/>
        </w:rPr>
        <w:t xml:space="preserve">  2. </w:t>
      </w:r>
      <w:r>
        <w:rPr>
          <w:sz w:val="20"/>
        </w:rPr>
        <w:t xml:space="preserve">Kavram haritasi = Yol haritasi: neredesin, </w:t>
      </w:r>
      <w:r>
        <w:rPr>
          <w:sz w:val="20"/>
        </w:rPr>
        <w:t>nereye gidiyorsun</w:t>
      </w:r>
    </w:p>
    <w:p w:rsidR="002F45CB" w:rsidRDefault="0074613F">
      <w:r>
        <w:rPr>
          <w:b/>
          <w:color w:val="E65C00"/>
          <w:sz w:val="20"/>
        </w:rPr>
        <w:t xml:space="preserve">  3. </w:t>
      </w:r>
      <w:r>
        <w:rPr>
          <w:sz w:val="20"/>
        </w:rPr>
        <w:t>Tekrar = Son antrenman: sinav oncesi hazirlik</w:t>
      </w:r>
    </w:p>
    <w:p w:rsidR="002F45CB" w:rsidRDefault="0074613F">
      <w:r>
        <w:rPr>
          <w:b/>
          <w:color w:val="E65C00"/>
          <w:sz w:val="20"/>
        </w:rPr>
        <w:t xml:space="preserve">  4. </w:t>
      </w:r>
      <w:r>
        <w:rPr>
          <w:sz w:val="20"/>
        </w:rPr>
        <w:t>Pipeline = Fabrika: hammaddeden urune</w:t>
      </w:r>
    </w:p>
    <w:p w:rsidR="002F45CB" w:rsidRDefault="0074613F">
      <w:pPr>
        <w:spacing w:before="200"/>
      </w:pPr>
      <w:r>
        <w:rPr>
          <w:b/>
          <w:color w:val="E65C00"/>
          <w:sz w:val="24"/>
        </w:rPr>
        <w:t xml:space="preserve">  Öğrenci Soru-Cevap</w:t>
      </w:r>
    </w:p>
    <w:p w:rsidR="002F45CB" w:rsidRDefault="0074613F">
      <w:pPr>
        <w:pStyle w:val="ListeMaddemi"/>
      </w:pPr>
      <w:r>
        <w:rPr>
          <w:sz w:val="20"/>
        </w:rPr>
        <w:t>CNN neden goruntude iyi? - Yerel oruntuleri yakalar, uzamsal bilgiyi korur.</w:t>
      </w:r>
    </w:p>
    <w:p w:rsidR="002F45CB" w:rsidRDefault="0074613F">
      <w:pPr>
        <w:pStyle w:val="ListeMaddemi"/>
      </w:pPr>
      <w:r>
        <w:rPr>
          <w:sz w:val="20"/>
        </w:rPr>
        <w:t>Transfer learning neden guclu? - Buyuk veri bil</w:t>
      </w:r>
      <w:r>
        <w:rPr>
          <w:sz w:val="20"/>
        </w:rPr>
        <w:t>gisini kucuk probleme tasir.</w:t>
      </w:r>
    </w:p>
    <w:p w:rsidR="002F45CB" w:rsidRDefault="0074613F">
      <w:pPr>
        <w:pStyle w:val="ListeMaddemi"/>
      </w:pPr>
      <w:r>
        <w:rPr>
          <w:sz w:val="20"/>
        </w:rPr>
        <w:lastRenderedPageBreak/>
        <w:t>Augmentation neden gerekli? - Az veriyi cesitlendirir, overfitting azaltir.</w:t>
      </w:r>
    </w:p>
    <w:p w:rsidR="002F45CB" w:rsidRDefault="0074613F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2F45CB">
        <w:trPr>
          <w:jc w:val="center"/>
        </w:trPr>
        <w:tc>
          <w:tcPr>
            <w:tcW w:w="9638" w:type="dxa"/>
            <w:tcBorders>
              <w:top w:val="single" w:sz="10" w:space="0" w:color="6A1B9A"/>
              <w:left w:val="single" w:sz="10" w:space="0" w:color="6A1B9A"/>
              <w:bottom w:val="single" w:sz="10" w:space="0" w:color="6A1B9A"/>
              <w:right w:val="single" w:sz="10" w:space="0" w:color="6A1B9A"/>
            </w:tcBorders>
            <w:shd w:val="clear" w:color="auto" w:fill="6A1B9A"/>
          </w:tcPr>
          <w:p w:rsidR="002F45CB" w:rsidRDefault="0074613F">
            <w:r>
              <w:rPr>
                <w:b/>
                <w:color w:val="FFFFFF"/>
                <w:sz w:val="28"/>
              </w:rPr>
              <w:t xml:space="preserve">  E4  |  DERİNLEŞTİRME (ELABORATE)  —  Transfer &amp; Pekiştirme</w:t>
            </w:r>
          </w:p>
        </w:tc>
      </w:tr>
    </w:tbl>
    <w:p w:rsidR="002F45CB" w:rsidRDefault="002F45CB"/>
    <w:p w:rsidR="002F45CB" w:rsidRDefault="0074613F">
      <w:r>
        <w:rPr>
          <w:i/>
          <w:color w:val="6A1B9A"/>
          <w:sz w:val="20"/>
        </w:rPr>
        <w:t xml:space="preserve">  Süre:</w:t>
      </w:r>
      <w:r>
        <w:rPr>
          <w:i/>
          <w:color w:val="6A1B9A"/>
          <w:sz w:val="20"/>
        </w:rPr>
        <w:t xml:space="preserve"> 10 dakika</w:t>
      </w:r>
    </w:p>
    <w:p w:rsidR="002F45CB" w:rsidRDefault="0074613F">
      <w:pPr>
        <w:spacing w:before="200"/>
      </w:pPr>
      <w:r>
        <w:rPr>
          <w:b/>
          <w:color w:val="6A1B9A"/>
          <w:sz w:val="24"/>
        </w:rPr>
        <w:t xml:space="preserve">  Uygulama Etkinliği: "Mini Sinav Provasi"</w:t>
      </w:r>
    </w:p>
    <w:p w:rsidR="002F45CB" w:rsidRDefault="0074613F">
      <w:r>
        <w:rPr>
          <w:b/>
          <w:color w:val="1B2A4A"/>
          <w:sz w:val="20"/>
        </w:rPr>
        <w:t xml:space="preserve">Türü: </w:t>
      </w:r>
      <w:r>
        <w:rPr>
          <w:sz w:val="20"/>
        </w:rPr>
        <w:t>Bireysel Test</w:t>
      </w:r>
    </w:p>
    <w:p w:rsidR="002F45CB" w:rsidRDefault="0074613F">
      <w:r>
        <w:rPr>
          <w:b/>
          <w:color w:val="1B2A4A"/>
          <w:sz w:val="20"/>
        </w:rPr>
        <w:t xml:space="preserve">Amacı: </w:t>
      </w:r>
      <w:r>
        <w:rPr>
          <w:sz w:val="20"/>
        </w:rPr>
        <w:t>Sinav formatinda hazirlik.</w:t>
      </w:r>
    </w:p>
    <w:p w:rsidR="002F45CB" w:rsidRDefault="0074613F">
      <w:pPr>
        <w:spacing w:before="200"/>
      </w:pPr>
      <w:r>
        <w:rPr>
          <w:b/>
          <w:color w:val="6A1B9A"/>
          <w:sz w:val="24"/>
        </w:rPr>
        <w:t xml:space="preserve">  Yönerge Adımları</w:t>
      </w:r>
    </w:p>
    <w:p w:rsidR="002F45CB" w:rsidRDefault="0074613F">
      <w:r>
        <w:rPr>
          <w:b/>
          <w:color w:val="6A1B9A"/>
          <w:sz w:val="20"/>
        </w:rPr>
        <w:t xml:space="preserve">  1. </w:t>
      </w:r>
      <w:r>
        <w:rPr>
          <w:sz w:val="20"/>
        </w:rPr>
        <w:t>10 coktan secmeli soru cevaplayin.</w:t>
      </w:r>
    </w:p>
    <w:p w:rsidR="002F45CB" w:rsidRDefault="0074613F">
      <w:r>
        <w:rPr>
          <w:b/>
          <w:color w:val="6A1B9A"/>
          <w:sz w:val="20"/>
        </w:rPr>
        <w:t xml:space="preserve">  2. </w:t>
      </w:r>
      <w:r>
        <w:rPr>
          <w:sz w:val="20"/>
        </w:rPr>
        <w:t>3 acik uclu soru cevaplayin.</w:t>
      </w:r>
    </w:p>
    <w:p w:rsidR="002F45CB" w:rsidRDefault="0074613F">
      <w:r>
        <w:rPr>
          <w:b/>
          <w:color w:val="6A1B9A"/>
          <w:sz w:val="20"/>
        </w:rPr>
        <w:t xml:space="preserve">  3. </w:t>
      </w:r>
      <w:r>
        <w:rPr>
          <w:sz w:val="20"/>
        </w:rPr>
        <w:t>1 mimari tasarim sorusu cevaaplayin.</w:t>
      </w:r>
    </w:p>
    <w:p w:rsidR="002F45CB" w:rsidRDefault="0074613F">
      <w:r>
        <w:rPr>
          <w:b/>
          <w:color w:val="6A1B9A"/>
          <w:sz w:val="20"/>
        </w:rPr>
        <w:t xml:space="preserve">  4. </w:t>
      </w:r>
      <w:r>
        <w:rPr>
          <w:sz w:val="20"/>
        </w:rPr>
        <w:t xml:space="preserve">1 kod </w:t>
      </w:r>
      <w:r>
        <w:rPr>
          <w:sz w:val="20"/>
        </w:rPr>
        <w:t>yazma sorusu (CNN Keras).</w:t>
      </w:r>
    </w:p>
    <w:p w:rsidR="002F45CB" w:rsidRDefault="0074613F">
      <w:r>
        <w:rPr>
          <w:b/>
          <w:color w:val="6A1B9A"/>
          <w:sz w:val="20"/>
        </w:rPr>
        <w:t xml:space="preserve">  5. </w:t>
      </w:r>
      <w:r>
        <w:rPr>
          <w:sz w:val="20"/>
        </w:rPr>
        <w:t>Cevaplari sinifca kontrol edin.</w:t>
      </w:r>
    </w:p>
    <w:p w:rsidR="002F45CB" w:rsidRDefault="0074613F">
      <w:r>
        <w:rPr>
          <w:b/>
          <w:color w:val="1B2A4A"/>
          <w:sz w:val="20"/>
        </w:rPr>
        <w:t xml:space="preserve">Beklenen Ürün: </w:t>
      </w:r>
      <w:r>
        <w:rPr>
          <w:sz w:val="20"/>
        </w:rPr>
        <w:t>Mini Sinav Sonucu</w:t>
      </w:r>
    </w:p>
    <w:p w:rsidR="002F45CB" w:rsidRDefault="0074613F">
      <w:pPr>
        <w:spacing w:before="200"/>
      </w:pPr>
      <w:r>
        <w:rPr>
          <w:b/>
          <w:color w:val="6A1B9A"/>
          <w:sz w:val="24"/>
        </w:rPr>
        <w:t xml:space="preserve">  Transfer Soruları</w:t>
      </w:r>
    </w:p>
    <w:p w:rsidR="002F45CB" w:rsidRDefault="0074613F">
      <w:r>
        <w:rPr>
          <w:b/>
          <w:color w:val="6A1B9A"/>
          <w:sz w:val="20"/>
        </w:rPr>
        <w:t xml:space="preserve">  1. </w:t>
      </w:r>
      <w:r>
        <w:rPr>
          <w:sz w:val="20"/>
        </w:rPr>
        <w:t>Sinav stratejisi.</w:t>
      </w:r>
    </w:p>
    <w:p w:rsidR="002F45CB" w:rsidRDefault="0074613F">
      <w:r>
        <w:rPr>
          <w:b/>
          <w:color w:val="1B2A4A"/>
          <w:sz w:val="20"/>
        </w:rPr>
        <w:t xml:space="preserve">İlişkili Disiplinler: </w:t>
      </w:r>
      <w:r>
        <w:rPr>
          <w:sz w:val="20"/>
        </w:rPr>
        <w:t>Pedagoji</w:t>
      </w:r>
    </w:p>
    <w:p w:rsidR="002F45CB" w:rsidRDefault="0074613F">
      <w:pPr>
        <w:spacing w:before="200"/>
      </w:pPr>
      <w:r>
        <w:rPr>
          <w:b/>
          <w:color w:val="6A1B9A"/>
          <w:sz w:val="24"/>
        </w:rPr>
        <w:t xml:space="preserve">  Gerçek Yaşam Problemi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2F45CB">
        <w:trPr>
          <w:jc w:val="center"/>
        </w:trPr>
        <w:tc>
          <w:tcPr>
            <w:tcW w:w="9638" w:type="dxa"/>
            <w:tcBorders>
              <w:top w:val="single" w:sz="8" w:space="0" w:color="6A1B9A"/>
              <w:left w:val="single" w:sz="8" w:space="0" w:color="6A1B9A"/>
              <w:bottom w:val="single" w:sz="8" w:space="0" w:color="6A1B9A"/>
              <w:right w:val="single" w:sz="8" w:space="0" w:color="6A1B9A"/>
            </w:tcBorders>
            <w:shd w:val="clear" w:color="auto" w:fill="F3E5F5"/>
          </w:tcPr>
          <w:p w:rsidR="002F45CB" w:rsidRDefault="0074613F">
            <w:r>
              <w:rPr>
                <w:sz w:val="20"/>
              </w:rPr>
              <w:t>En zayif konunuzu belirleyin.</w:t>
            </w:r>
          </w:p>
        </w:tc>
      </w:tr>
    </w:tbl>
    <w:p w:rsidR="002F45CB" w:rsidRDefault="002F45CB"/>
    <w:p w:rsidR="002F45CB" w:rsidRDefault="0074613F">
      <w:r>
        <w:rPr>
          <w:b/>
          <w:color w:val="1B2A4A"/>
          <w:sz w:val="20"/>
        </w:rPr>
        <w:t xml:space="preserve">Yaratıcı Görev: </w:t>
      </w:r>
      <w:r>
        <w:rPr>
          <w:sz w:val="20"/>
        </w:rPr>
        <w:t>Arkadasiniz ic</w:t>
      </w:r>
      <w:r>
        <w:rPr>
          <w:sz w:val="20"/>
        </w:rPr>
        <w:t>in 5 soruluk mini sinav hazirlaayin.</w:t>
      </w:r>
    </w:p>
    <w:p w:rsidR="002F45CB" w:rsidRDefault="0074613F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2F45CB">
        <w:trPr>
          <w:jc w:val="center"/>
        </w:trPr>
        <w:tc>
          <w:tcPr>
            <w:tcW w:w="9638" w:type="dxa"/>
            <w:tcBorders>
              <w:top w:val="single" w:sz="10" w:space="0" w:color="2E7D32"/>
              <w:left w:val="single" w:sz="10" w:space="0" w:color="2E7D32"/>
              <w:bottom w:val="single" w:sz="10" w:space="0" w:color="2E7D32"/>
              <w:right w:val="single" w:sz="10" w:space="0" w:color="2E7D32"/>
            </w:tcBorders>
            <w:shd w:val="clear" w:color="auto" w:fill="2E7D32"/>
          </w:tcPr>
          <w:p w:rsidR="002F45CB" w:rsidRDefault="0074613F">
            <w:r>
              <w:rPr>
                <w:b/>
                <w:color w:val="FFFFFF"/>
                <w:sz w:val="28"/>
              </w:rPr>
              <w:t xml:space="preserve">  E5  |  DEĞERLENDİRME (EVALUATE)  —  Öğrenmeyi Ölçme</w:t>
            </w:r>
          </w:p>
        </w:tc>
      </w:tr>
    </w:tbl>
    <w:p w:rsidR="002F45CB" w:rsidRDefault="002F45CB"/>
    <w:p w:rsidR="002F45CB" w:rsidRDefault="0074613F">
      <w:r>
        <w:rPr>
          <w:i/>
          <w:color w:val="2E7D32"/>
          <w:sz w:val="20"/>
        </w:rPr>
        <w:t xml:space="preserve">  Süre: 8 dakika</w:t>
      </w:r>
    </w:p>
    <w:p w:rsidR="002F45CB" w:rsidRDefault="0074613F">
      <w:pPr>
        <w:spacing w:before="200"/>
      </w:pPr>
      <w:r>
        <w:rPr>
          <w:b/>
          <w:color w:val="2E7D32"/>
          <w:sz w:val="24"/>
        </w:rPr>
        <w:t xml:space="preserve">  Öz Değerlendirme Kontrol Listesi</w:t>
      </w:r>
    </w:p>
    <w:p w:rsidR="002F45CB" w:rsidRDefault="0074613F">
      <w:r>
        <w:rPr>
          <w:sz w:val="20"/>
        </w:rPr>
        <w:t xml:space="preserve">  ☐  Modul 4 un 4 ana konusunu ozetler.</w:t>
      </w:r>
    </w:p>
    <w:p w:rsidR="002F45CB" w:rsidRDefault="0074613F">
      <w:r>
        <w:rPr>
          <w:sz w:val="20"/>
        </w:rPr>
        <w:t xml:space="preserve">  ☐  Her konudan anahtar kavramlari sayar.</w:t>
      </w:r>
    </w:p>
    <w:p w:rsidR="002F45CB" w:rsidRDefault="0074613F">
      <w:r>
        <w:rPr>
          <w:sz w:val="20"/>
        </w:rPr>
        <w:t xml:space="preserve">  ☐  Kavramlar arasi baglantilari kurar.</w:t>
      </w:r>
    </w:p>
    <w:p w:rsidR="002F45CB" w:rsidRDefault="0074613F">
      <w:r>
        <w:rPr>
          <w:sz w:val="20"/>
        </w:rPr>
        <w:t xml:space="preserve">  ☐  Sinav icin hazirdir.</w:t>
      </w:r>
    </w:p>
    <w:p w:rsidR="002F45CB" w:rsidRDefault="0074613F">
      <w:pPr>
        <w:spacing w:before="200"/>
      </w:pPr>
      <w:r>
        <w:rPr>
          <w:b/>
          <w:color w:val="2E7D32"/>
          <w:sz w:val="24"/>
        </w:rPr>
        <w:t xml:space="preserve">  Öz Değerlendirme Soruları</w:t>
      </w:r>
    </w:p>
    <w:p w:rsidR="002F45CB" w:rsidRDefault="0074613F">
      <w:r>
        <w:rPr>
          <w:b/>
          <w:color w:val="2E7D32"/>
          <w:sz w:val="20"/>
        </w:rPr>
        <w:t xml:space="preserve">  1. </w:t>
      </w:r>
      <w:r>
        <w:rPr>
          <w:sz w:val="20"/>
        </w:rPr>
        <w:t>Tum konulari ozetleyebilir miyim?</w:t>
      </w:r>
    </w:p>
    <w:p w:rsidR="002F45CB" w:rsidRDefault="0074613F">
      <w:r>
        <w:rPr>
          <w:b/>
          <w:color w:val="2E7D32"/>
          <w:sz w:val="20"/>
        </w:rPr>
        <w:t xml:space="preserve">  2. </w:t>
      </w:r>
      <w:r>
        <w:rPr>
          <w:sz w:val="20"/>
        </w:rPr>
        <w:t>CNN kodunu yazabilir miyim?</w:t>
      </w:r>
    </w:p>
    <w:p w:rsidR="002F45CB" w:rsidRDefault="0074613F">
      <w:r>
        <w:rPr>
          <w:b/>
          <w:color w:val="2E7D32"/>
          <w:sz w:val="20"/>
        </w:rPr>
        <w:t xml:space="preserve">  3. </w:t>
      </w:r>
      <w:r>
        <w:rPr>
          <w:sz w:val="20"/>
        </w:rPr>
        <w:t>T</w:t>
      </w:r>
      <w:r>
        <w:rPr>
          <w:sz w:val="20"/>
        </w:rPr>
        <w:t>ransfer learning kavramini aciklayabilir miyim?</w:t>
      </w:r>
    </w:p>
    <w:p w:rsidR="002F45CB" w:rsidRDefault="0074613F">
      <w:pPr>
        <w:spacing w:before="200"/>
      </w:pPr>
      <w:r>
        <w:rPr>
          <w:b/>
          <w:color w:val="2E7D32"/>
          <w:sz w:val="24"/>
        </w:rPr>
        <w:t xml:space="preserve">  Biçimlendirici Değerlendirme (Kısa Quiz)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2F45CB">
        <w:trPr>
          <w:jc w:val="center"/>
        </w:trPr>
        <w:tc>
          <w:tcPr>
            <w:tcW w:w="3213" w:type="dxa"/>
            <w:shd w:val="clear" w:color="auto" w:fill="2E7D32"/>
          </w:tcPr>
          <w:p w:rsidR="002F45CB" w:rsidRDefault="0074613F">
            <w:pPr>
              <w:jc w:val="center"/>
            </w:pPr>
            <w:r>
              <w:rPr>
                <w:b/>
                <w:color w:val="FFFFFF"/>
                <w:sz w:val="18"/>
              </w:rPr>
              <w:lastRenderedPageBreak/>
              <w:t>No</w:t>
            </w:r>
          </w:p>
        </w:tc>
        <w:tc>
          <w:tcPr>
            <w:tcW w:w="3213" w:type="dxa"/>
            <w:shd w:val="clear" w:color="auto" w:fill="2E7D32"/>
          </w:tcPr>
          <w:p w:rsidR="002F45CB" w:rsidRDefault="0074613F">
            <w:pPr>
              <w:jc w:val="center"/>
            </w:pPr>
            <w:r>
              <w:rPr>
                <w:b/>
                <w:color w:val="FFFFFF"/>
                <w:sz w:val="18"/>
              </w:rPr>
              <w:t>Soru</w:t>
            </w:r>
          </w:p>
        </w:tc>
        <w:tc>
          <w:tcPr>
            <w:tcW w:w="3213" w:type="dxa"/>
            <w:shd w:val="clear" w:color="auto" w:fill="2E7D32"/>
          </w:tcPr>
          <w:p w:rsidR="002F45CB" w:rsidRDefault="0074613F">
            <w:pPr>
              <w:jc w:val="center"/>
            </w:pPr>
            <w:r>
              <w:rPr>
                <w:b/>
                <w:color w:val="FFFFFF"/>
                <w:sz w:val="18"/>
              </w:rPr>
              <w:t>Cevap</w:t>
            </w:r>
          </w:p>
        </w:tc>
      </w:tr>
      <w:tr w:rsidR="002F45CB">
        <w:trPr>
          <w:jc w:val="center"/>
        </w:trPr>
        <w:tc>
          <w:tcPr>
            <w:tcW w:w="3213" w:type="dxa"/>
          </w:tcPr>
          <w:p w:rsidR="002F45CB" w:rsidRDefault="0074613F">
            <w:r>
              <w:rPr>
                <w:sz w:val="18"/>
              </w:rPr>
              <w:t>Conv2D(32,(3,3)) ne yapar?</w:t>
            </w:r>
          </w:p>
        </w:tc>
        <w:tc>
          <w:tcPr>
            <w:tcW w:w="3213" w:type="dxa"/>
          </w:tcPr>
          <w:p w:rsidR="002F45CB" w:rsidRDefault="0074613F">
            <w:r>
              <w:rPr>
                <w:sz w:val="18"/>
              </w:rPr>
              <w:t>a) 32 noronlu Dense b) 32 filtreli konvolusyon c) 32 piksel resize d) 32 epoch</w:t>
            </w:r>
          </w:p>
        </w:tc>
        <w:tc>
          <w:tcPr>
            <w:tcW w:w="3213" w:type="dxa"/>
          </w:tcPr>
          <w:p w:rsidR="002F45CB" w:rsidRDefault="0074613F">
            <w:r>
              <w:rPr>
                <w:sz w:val="18"/>
              </w:rPr>
              <w:t>b) 32 filtreli konvolusyon</w:t>
            </w:r>
          </w:p>
        </w:tc>
      </w:tr>
      <w:tr w:rsidR="002F45CB">
        <w:trPr>
          <w:jc w:val="center"/>
        </w:trPr>
        <w:tc>
          <w:tcPr>
            <w:tcW w:w="3213" w:type="dxa"/>
          </w:tcPr>
          <w:p w:rsidR="002F45CB" w:rsidRDefault="0074613F">
            <w:r>
              <w:rPr>
                <w:sz w:val="18"/>
              </w:rPr>
              <w:t>MaxPooling2D(2,2) ne yapar?</w:t>
            </w:r>
          </w:p>
        </w:tc>
        <w:tc>
          <w:tcPr>
            <w:tcW w:w="3213" w:type="dxa"/>
          </w:tcPr>
          <w:p w:rsidR="002F45CB" w:rsidRDefault="0074613F">
            <w:r>
              <w:rPr>
                <w:sz w:val="18"/>
              </w:rPr>
              <w:t>a) Boyut 2 katina cikar b) Boyut yarilir c) 2 filtre ekler d) 2 katman ekler</w:t>
            </w:r>
          </w:p>
        </w:tc>
        <w:tc>
          <w:tcPr>
            <w:tcW w:w="3213" w:type="dxa"/>
          </w:tcPr>
          <w:p w:rsidR="002F45CB" w:rsidRDefault="0074613F">
            <w:r>
              <w:rPr>
                <w:sz w:val="18"/>
              </w:rPr>
              <w:t>b) Boyut yarilir</w:t>
            </w:r>
          </w:p>
        </w:tc>
      </w:tr>
      <w:tr w:rsidR="002F45CB">
        <w:trPr>
          <w:jc w:val="center"/>
        </w:trPr>
        <w:tc>
          <w:tcPr>
            <w:tcW w:w="3213" w:type="dxa"/>
          </w:tcPr>
          <w:p w:rsidR="002F45CB" w:rsidRDefault="0074613F">
            <w:r>
              <w:rPr>
                <w:sz w:val="18"/>
              </w:rPr>
              <w:t>VGG16(include_top=False) ne demek?</w:t>
            </w:r>
          </w:p>
        </w:tc>
        <w:tc>
          <w:tcPr>
            <w:tcW w:w="3213" w:type="dxa"/>
          </w:tcPr>
          <w:p w:rsidR="002F45CB" w:rsidRDefault="0074613F">
            <w:r>
              <w:rPr>
                <w:sz w:val="18"/>
              </w:rPr>
              <w:t>a) Modeli silmek b) Son siniflandirma katmani olmadan c) Ilk katman olmadan d) Agirlik yok</w:t>
            </w:r>
          </w:p>
        </w:tc>
        <w:tc>
          <w:tcPr>
            <w:tcW w:w="3213" w:type="dxa"/>
          </w:tcPr>
          <w:p w:rsidR="002F45CB" w:rsidRDefault="0074613F">
            <w:r>
              <w:rPr>
                <w:sz w:val="18"/>
              </w:rPr>
              <w:t xml:space="preserve">b) Son </w:t>
            </w:r>
            <w:r>
              <w:rPr>
                <w:sz w:val="18"/>
              </w:rPr>
              <w:t>siniflandirma katmani olmadan</w:t>
            </w:r>
          </w:p>
        </w:tc>
      </w:tr>
    </w:tbl>
    <w:p w:rsidR="002F45CB" w:rsidRDefault="002F45CB"/>
    <w:p w:rsidR="002F45CB" w:rsidRDefault="0074613F">
      <w:pPr>
        <w:spacing w:before="200"/>
      </w:pPr>
      <w:r>
        <w:rPr>
          <w:b/>
          <w:color w:val="2E7D32"/>
          <w:sz w:val="24"/>
        </w:rPr>
        <w:t xml:space="preserve">  Tartışma Soruları</w:t>
      </w:r>
    </w:p>
    <w:p w:rsidR="002F45CB" w:rsidRDefault="0074613F">
      <w:r>
        <w:rPr>
          <w:b/>
          <w:color w:val="2E7D32"/>
          <w:sz w:val="20"/>
        </w:rPr>
        <w:t>Açık Uçlu:</w:t>
      </w:r>
    </w:p>
    <w:p w:rsidR="002F45CB" w:rsidRDefault="0074613F">
      <w:r>
        <w:rPr>
          <w:b/>
          <w:color w:val="2E7D32"/>
          <w:sz w:val="20"/>
        </w:rPr>
        <w:t xml:space="preserve">  1. </w:t>
      </w:r>
      <w:r>
        <w:rPr>
          <w:sz w:val="20"/>
        </w:rPr>
        <w:t>Derin ogrenme gelecekte hangi alanlari degistirecek?</w:t>
      </w:r>
    </w:p>
    <w:p w:rsidR="002F45CB" w:rsidRDefault="0074613F">
      <w:r>
        <w:rPr>
          <w:b/>
          <w:color w:val="2E7D32"/>
          <w:sz w:val="20"/>
        </w:rPr>
        <w:t>Eleştirel Düşünme:</w:t>
      </w:r>
    </w:p>
    <w:p w:rsidR="002F45CB" w:rsidRDefault="0074613F">
      <w:r>
        <w:rPr>
          <w:b/>
          <w:color w:val="2E7D32"/>
          <w:sz w:val="20"/>
        </w:rPr>
        <w:t xml:space="preserve">  1. </w:t>
      </w:r>
      <w:r>
        <w:rPr>
          <w:sz w:val="20"/>
        </w:rPr>
        <w:t>DL bilginizi gercek hayatta nasil kullanabilirsiniz?</w:t>
      </w:r>
    </w:p>
    <w:p w:rsidR="002F45CB" w:rsidRDefault="0074613F">
      <w:pPr>
        <w:jc w:val="center"/>
      </w:pPr>
      <w:r>
        <w:rPr>
          <w:color w:val="BDBDBD"/>
          <w:sz w:val="12"/>
        </w:rPr>
        <w:t>__________________________________________________________</w:t>
      </w:r>
      <w:r>
        <w:rPr>
          <w:color w:val="BDBDBD"/>
          <w:sz w:val="12"/>
        </w:rPr>
        <w:t>______________________</w:t>
      </w:r>
    </w:p>
    <w:p w:rsidR="002F45CB" w:rsidRDefault="0074613F">
      <w:r>
        <w:br w:type="page"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2F45CB">
        <w:trPr>
          <w:jc w:val="center"/>
        </w:trPr>
        <w:tc>
          <w:tcPr>
            <w:tcW w:w="9638" w:type="dxa"/>
            <w:tcBorders>
              <w:top w:val="single" w:sz="10" w:space="0" w:color="C62828"/>
              <w:left w:val="single" w:sz="10" w:space="0" w:color="C62828"/>
              <w:bottom w:val="single" w:sz="10" w:space="0" w:color="C62828"/>
              <w:right w:val="single" w:sz="10" w:space="0" w:color="C62828"/>
            </w:tcBorders>
            <w:shd w:val="clear" w:color="auto" w:fill="C62828"/>
          </w:tcPr>
          <w:p w:rsidR="002F45CB" w:rsidRDefault="0074613F">
            <w:r>
              <w:rPr>
                <w:b/>
                <w:color w:val="FFFFFF"/>
                <w:sz w:val="28"/>
              </w:rPr>
              <w:lastRenderedPageBreak/>
              <w:t xml:space="preserve">  UYGULAMALAR  |  Hands-On Uygulama Etkinlikleri</w:t>
            </w:r>
          </w:p>
        </w:tc>
      </w:tr>
    </w:tbl>
    <w:p w:rsidR="002F45CB" w:rsidRDefault="002F45CB"/>
    <w:p w:rsidR="002F45CB" w:rsidRDefault="0074613F">
      <w:pPr>
        <w:spacing w:before="200"/>
      </w:pPr>
      <w:r>
        <w:rPr>
          <w:b/>
          <w:color w:val="C62828"/>
          <w:sz w:val="24"/>
        </w:rPr>
        <w:t xml:space="preserve">  Adım Adım Uygulama: "Hizli CNN Pipeline"</w:t>
      </w:r>
    </w:p>
    <w:p w:rsidR="002F45CB" w:rsidRDefault="0074613F">
      <w:r>
        <w:rPr>
          <w:b/>
          <w:color w:val="1B2A4A"/>
          <w:sz w:val="20"/>
        </w:rPr>
        <w:t xml:space="preserve">Hedef: </w:t>
      </w:r>
      <w:r>
        <w:rPr>
          <w:sz w:val="20"/>
        </w:rPr>
        <w:t>10 dakikada MNIST CNN pipeline yazma.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2F45CB">
        <w:trPr>
          <w:jc w:val="center"/>
        </w:trPr>
        <w:tc>
          <w:tcPr>
            <w:tcW w:w="3213" w:type="dxa"/>
            <w:shd w:val="clear" w:color="auto" w:fill="C62828"/>
          </w:tcPr>
          <w:p w:rsidR="002F45CB" w:rsidRDefault="0074613F">
            <w:pPr>
              <w:jc w:val="center"/>
            </w:pPr>
            <w:r>
              <w:rPr>
                <w:b/>
                <w:color w:val="FFFFFF"/>
                <w:sz w:val="18"/>
              </w:rPr>
              <w:t>Adım</w:t>
            </w:r>
          </w:p>
        </w:tc>
        <w:tc>
          <w:tcPr>
            <w:tcW w:w="3213" w:type="dxa"/>
            <w:shd w:val="clear" w:color="auto" w:fill="C62828"/>
          </w:tcPr>
          <w:p w:rsidR="002F45CB" w:rsidRDefault="0074613F">
            <w:pPr>
              <w:jc w:val="center"/>
            </w:pPr>
            <w:r>
              <w:rPr>
                <w:b/>
                <w:color w:val="FFFFFF"/>
                <w:sz w:val="18"/>
              </w:rPr>
              <w:t>İşlem</w:t>
            </w:r>
          </w:p>
        </w:tc>
        <w:tc>
          <w:tcPr>
            <w:tcW w:w="3213" w:type="dxa"/>
            <w:shd w:val="clear" w:color="auto" w:fill="C62828"/>
          </w:tcPr>
          <w:p w:rsidR="002F45CB" w:rsidRDefault="0074613F">
            <w:pPr>
              <w:jc w:val="center"/>
            </w:pPr>
            <w:r>
              <w:rPr>
                <w:b/>
                <w:color w:val="FFFFFF"/>
                <w:sz w:val="18"/>
              </w:rPr>
              <w:t>Beklenen Sonuç</w:t>
            </w:r>
          </w:p>
        </w:tc>
      </w:tr>
      <w:tr w:rsidR="002F45CB">
        <w:trPr>
          <w:jc w:val="center"/>
        </w:trPr>
        <w:tc>
          <w:tcPr>
            <w:tcW w:w="3213" w:type="dxa"/>
          </w:tcPr>
          <w:p w:rsidR="002F45CB" w:rsidRDefault="0074613F">
            <w:r>
              <w:rPr>
                <w:sz w:val="18"/>
              </w:rPr>
              <w:t>Veri: mnist.load_data(), reshape, normalize, one-hot</w:t>
            </w:r>
          </w:p>
        </w:tc>
        <w:tc>
          <w:tcPr>
            <w:tcW w:w="3213" w:type="dxa"/>
          </w:tcPr>
          <w:p w:rsidR="002F45CB" w:rsidRDefault="0074613F">
            <w:r>
              <w:rPr>
                <w:sz w:val="18"/>
              </w:rPr>
              <w:t xml:space="preserve">Veri </w:t>
            </w:r>
            <w:r>
              <w:rPr>
                <w:sz w:val="18"/>
              </w:rPr>
              <w:t>hazirlik</w:t>
            </w:r>
          </w:p>
        </w:tc>
        <w:tc>
          <w:tcPr>
            <w:tcW w:w="3213" w:type="dxa"/>
          </w:tcPr>
          <w:p w:rsidR="002F45CB" w:rsidRDefault="0074613F">
            <w:r>
              <w:rPr>
                <w:sz w:val="18"/>
              </w:rPr>
              <w:t>3 satir</w:t>
            </w:r>
          </w:p>
        </w:tc>
      </w:tr>
      <w:tr w:rsidR="002F45CB">
        <w:trPr>
          <w:jc w:val="center"/>
        </w:trPr>
        <w:tc>
          <w:tcPr>
            <w:tcW w:w="3213" w:type="dxa"/>
          </w:tcPr>
          <w:p w:rsidR="002F45CB" w:rsidRDefault="0074613F">
            <w:r>
              <w:rPr>
                <w:sz w:val="18"/>
              </w:rPr>
              <w:t>Conv2D(32,3,relu)-&gt;MaxPool(2)-&gt;Conv2D(64,3,relu)-&gt;MaxPool(2)-&gt;Flatten-&gt;Dense</w:t>
            </w:r>
          </w:p>
        </w:tc>
        <w:tc>
          <w:tcPr>
            <w:tcW w:w="3213" w:type="dxa"/>
          </w:tcPr>
          <w:p w:rsidR="002F45CB" w:rsidRDefault="0074613F">
            <w:r>
              <w:rPr>
                <w:sz w:val="18"/>
              </w:rPr>
              <w:t>Model</w:t>
            </w:r>
          </w:p>
        </w:tc>
        <w:tc>
          <w:tcPr>
            <w:tcW w:w="3213" w:type="dxa"/>
          </w:tcPr>
          <w:p w:rsidR="002F45CB" w:rsidRDefault="0074613F">
            <w:r>
              <w:rPr>
                <w:sz w:val="18"/>
              </w:rPr>
              <w:t>5 satir</w:t>
            </w:r>
          </w:p>
        </w:tc>
      </w:tr>
      <w:tr w:rsidR="002F45CB">
        <w:trPr>
          <w:jc w:val="center"/>
        </w:trPr>
        <w:tc>
          <w:tcPr>
            <w:tcW w:w="3213" w:type="dxa"/>
          </w:tcPr>
          <w:p w:rsidR="002F45CB" w:rsidRDefault="0074613F">
            <w:r>
              <w:rPr>
                <w:sz w:val="18"/>
              </w:rPr>
              <w:t>compile + fit + evaluate</w:t>
            </w:r>
          </w:p>
        </w:tc>
        <w:tc>
          <w:tcPr>
            <w:tcW w:w="3213" w:type="dxa"/>
          </w:tcPr>
          <w:p w:rsidR="002F45CB" w:rsidRDefault="0074613F">
            <w:r>
              <w:rPr>
                <w:sz w:val="18"/>
              </w:rPr>
              <w:t>Egitim + test</w:t>
            </w:r>
          </w:p>
        </w:tc>
        <w:tc>
          <w:tcPr>
            <w:tcW w:w="3213" w:type="dxa"/>
          </w:tcPr>
          <w:p w:rsidR="002F45CB" w:rsidRDefault="0074613F">
            <w:r>
              <w:rPr>
                <w:sz w:val="18"/>
              </w:rPr>
              <w:t>3 satir</w:t>
            </w:r>
          </w:p>
        </w:tc>
      </w:tr>
    </w:tbl>
    <w:p w:rsidR="002F45CB" w:rsidRDefault="002F45CB"/>
    <w:p w:rsidR="002F45CB" w:rsidRDefault="0074613F">
      <w:r>
        <w:rPr>
          <w:b/>
          <w:color w:val="1B2A4A"/>
          <w:sz w:val="20"/>
        </w:rPr>
        <w:t xml:space="preserve">Tamamlanma Kriteri: </w:t>
      </w:r>
      <w:r>
        <w:rPr>
          <w:sz w:val="20"/>
        </w:rPr>
        <w:t>10 dakikada calisan CNN kodu.</w:t>
      </w:r>
    </w:p>
    <w:p w:rsidR="002F45CB" w:rsidRDefault="0074613F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2F45CB" w:rsidRDefault="0074613F">
      <w:pPr>
        <w:spacing w:before="200"/>
      </w:pPr>
      <w:r>
        <w:rPr>
          <w:b/>
          <w:color w:val="C62828"/>
          <w:sz w:val="24"/>
        </w:rPr>
        <w:t xml:space="preserve">  Canlı Demo: "Hizli Tekrar"</w:t>
      </w:r>
    </w:p>
    <w:p w:rsidR="002F45CB" w:rsidRDefault="0074613F">
      <w:r>
        <w:rPr>
          <w:b/>
          <w:color w:val="1B2A4A"/>
          <w:sz w:val="20"/>
        </w:rPr>
        <w:t xml:space="preserve">Eğitmenin Gösterdiği: </w:t>
      </w:r>
      <w:r>
        <w:rPr>
          <w:sz w:val="20"/>
        </w:rPr>
        <w:t>CNN pipeline i 10 satirda yazar.</w:t>
      </w:r>
    </w:p>
    <w:p w:rsidR="002F45CB" w:rsidRDefault="0074613F">
      <w:r>
        <w:rPr>
          <w:b/>
          <w:color w:val="1B2A4A"/>
          <w:sz w:val="20"/>
        </w:rPr>
        <w:t xml:space="preserve">Öğrencinin Tekrarladığı: </w:t>
      </w:r>
      <w:r>
        <w:rPr>
          <w:sz w:val="20"/>
        </w:rPr>
        <w:t>Ayni kodu zamanla yarisiarak yazar.</w:t>
      </w:r>
    </w:p>
    <w:p w:rsidR="002F45CB" w:rsidRDefault="0074613F">
      <w:r>
        <w:rPr>
          <w:b/>
          <w:color w:val="1B2A4A"/>
          <w:sz w:val="20"/>
        </w:rPr>
        <w:t xml:space="preserve">Dikkat Noktaları: </w:t>
      </w:r>
      <w:r>
        <w:rPr>
          <w:sz w:val="20"/>
        </w:rPr>
        <w:t>reshape ve i</w:t>
      </w:r>
      <w:r>
        <w:rPr>
          <w:sz w:val="20"/>
        </w:rPr>
        <w:t>nput_shape yi unutmayin!</w:t>
      </w:r>
    </w:p>
    <w:p w:rsidR="002F45CB" w:rsidRDefault="0074613F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2F45CB" w:rsidRDefault="0074613F">
      <w:pPr>
        <w:spacing w:before="200"/>
      </w:pPr>
      <w:r>
        <w:rPr>
          <w:b/>
          <w:color w:val="C62828"/>
          <w:sz w:val="24"/>
        </w:rPr>
        <w:t xml:space="preserve">  Pratik Alıştırmalar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2F45CB">
        <w:trPr>
          <w:jc w:val="center"/>
        </w:trPr>
        <w:tc>
          <w:tcPr>
            <w:tcW w:w="3213" w:type="dxa"/>
            <w:shd w:val="clear" w:color="auto" w:fill="C62828"/>
          </w:tcPr>
          <w:p w:rsidR="002F45CB" w:rsidRDefault="0074613F">
            <w:pPr>
              <w:jc w:val="center"/>
            </w:pPr>
            <w:r>
              <w:rPr>
                <w:b/>
                <w:color w:val="FFFFFF"/>
                <w:sz w:val="18"/>
              </w:rPr>
              <w:t>No</w:t>
            </w:r>
          </w:p>
        </w:tc>
        <w:tc>
          <w:tcPr>
            <w:tcW w:w="3213" w:type="dxa"/>
            <w:shd w:val="clear" w:color="auto" w:fill="C62828"/>
          </w:tcPr>
          <w:p w:rsidR="002F45CB" w:rsidRDefault="0074613F">
            <w:pPr>
              <w:jc w:val="center"/>
            </w:pPr>
            <w:r>
              <w:rPr>
                <w:b/>
                <w:color w:val="FFFFFF"/>
                <w:sz w:val="18"/>
              </w:rPr>
              <w:t>Zorluk</w:t>
            </w:r>
          </w:p>
        </w:tc>
        <w:tc>
          <w:tcPr>
            <w:tcW w:w="3213" w:type="dxa"/>
            <w:shd w:val="clear" w:color="auto" w:fill="C62828"/>
          </w:tcPr>
          <w:p w:rsidR="002F45CB" w:rsidRDefault="0074613F">
            <w:pPr>
              <w:jc w:val="center"/>
            </w:pPr>
            <w:r>
              <w:rPr>
                <w:b/>
                <w:color w:val="FFFFFF"/>
                <w:sz w:val="18"/>
              </w:rPr>
              <w:t>Görev</w:t>
            </w:r>
          </w:p>
        </w:tc>
      </w:tr>
      <w:tr w:rsidR="002F45CB">
        <w:trPr>
          <w:jc w:val="center"/>
        </w:trPr>
        <w:tc>
          <w:tcPr>
            <w:tcW w:w="3213" w:type="dxa"/>
          </w:tcPr>
          <w:p w:rsidR="002F45CB" w:rsidRDefault="0074613F">
            <w:r>
              <w:rPr>
                <w:sz w:val="18"/>
              </w:rPr>
              <w:t>Temel</w:t>
            </w:r>
          </w:p>
        </w:tc>
        <w:tc>
          <w:tcPr>
            <w:tcW w:w="3213" w:type="dxa"/>
          </w:tcPr>
          <w:p w:rsidR="002F45CB" w:rsidRDefault="0074613F">
            <w:r>
              <w:rPr>
                <w:sz w:val="18"/>
              </w:rPr>
              <w:t>CNN katmanlarini sayiin ve gorevlerini yazin</w:t>
            </w:r>
          </w:p>
        </w:tc>
        <w:tc>
          <w:tcPr>
            <w:tcW w:w="3213" w:type="dxa"/>
          </w:tcPr>
          <w:p w:rsidR="002F45CB" w:rsidRDefault="0074613F">
            <w:r>
              <w:rPr>
                <w:sz w:val="18"/>
              </w:rPr>
              <w:t>5 katman turu</w:t>
            </w:r>
          </w:p>
        </w:tc>
      </w:tr>
      <w:tr w:rsidR="002F45CB">
        <w:trPr>
          <w:jc w:val="center"/>
        </w:trPr>
        <w:tc>
          <w:tcPr>
            <w:tcW w:w="3213" w:type="dxa"/>
          </w:tcPr>
          <w:p w:rsidR="002F45CB" w:rsidRDefault="0074613F">
            <w:r>
              <w:rPr>
                <w:sz w:val="18"/>
              </w:rPr>
              <w:t>Orta</w:t>
            </w:r>
          </w:p>
        </w:tc>
        <w:tc>
          <w:tcPr>
            <w:tcW w:w="3213" w:type="dxa"/>
          </w:tcPr>
          <w:p w:rsidR="002F45CB" w:rsidRDefault="0074613F">
            <w:r>
              <w:rPr>
                <w:sz w:val="18"/>
              </w:rPr>
              <w:t>MNIST CNN pipeline yazin</w:t>
            </w:r>
          </w:p>
        </w:tc>
        <w:tc>
          <w:tcPr>
            <w:tcW w:w="3213" w:type="dxa"/>
          </w:tcPr>
          <w:p w:rsidR="002F45CB" w:rsidRDefault="0074613F">
            <w:r>
              <w:rPr>
                <w:sz w:val="18"/>
              </w:rPr>
              <w:t>Calisan kod</w:t>
            </w:r>
          </w:p>
        </w:tc>
      </w:tr>
      <w:tr w:rsidR="002F45CB">
        <w:trPr>
          <w:jc w:val="center"/>
        </w:trPr>
        <w:tc>
          <w:tcPr>
            <w:tcW w:w="3213" w:type="dxa"/>
          </w:tcPr>
          <w:p w:rsidR="002F45CB" w:rsidRDefault="0074613F">
            <w:r>
              <w:rPr>
                <w:sz w:val="18"/>
              </w:rPr>
              <w:t>Ileri</w:t>
            </w:r>
          </w:p>
        </w:tc>
        <w:tc>
          <w:tcPr>
            <w:tcW w:w="3213" w:type="dxa"/>
          </w:tcPr>
          <w:p w:rsidR="002F45CB" w:rsidRDefault="0074613F">
            <w:r>
              <w:rPr>
                <w:sz w:val="18"/>
              </w:rPr>
              <w:t>Transfer learning pipeline yazin</w:t>
            </w:r>
          </w:p>
        </w:tc>
        <w:tc>
          <w:tcPr>
            <w:tcW w:w="3213" w:type="dxa"/>
          </w:tcPr>
          <w:p w:rsidR="002F45CB" w:rsidRDefault="0074613F">
            <w:r>
              <w:rPr>
                <w:sz w:val="18"/>
              </w:rPr>
              <w:t>VGG16 + Dense</w:t>
            </w:r>
          </w:p>
        </w:tc>
      </w:tr>
    </w:tbl>
    <w:p w:rsidR="002F45CB" w:rsidRDefault="002F45CB"/>
    <w:p w:rsidR="002F45CB" w:rsidRDefault="0074613F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2F45CB" w:rsidRDefault="0074613F">
      <w:pPr>
        <w:spacing w:before="200"/>
      </w:pPr>
      <w:r>
        <w:rPr>
          <w:b/>
          <w:color w:val="C62828"/>
          <w:sz w:val="24"/>
        </w:rPr>
        <w:t xml:space="preserve">  Vaka Çalışması: "Is Gorusmesi"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2F45CB">
        <w:trPr>
          <w:jc w:val="center"/>
        </w:trPr>
        <w:tc>
          <w:tcPr>
            <w:tcW w:w="9638" w:type="dxa"/>
            <w:tcBorders>
              <w:top w:val="single" w:sz="8" w:space="0" w:color="C62828"/>
              <w:left w:val="single" w:sz="8" w:space="0" w:color="C62828"/>
              <w:bottom w:val="single" w:sz="8" w:space="0" w:color="C62828"/>
              <w:right w:val="single" w:sz="8" w:space="0" w:color="C62828"/>
            </w:tcBorders>
            <w:shd w:val="clear" w:color="auto" w:fill="FFF3E0"/>
          </w:tcPr>
          <w:p w:rsidR="002F45CB" w:rsidRDefault="0074613F">
            <w:r>
              <w:rPr>
                <w:sz w:val="20"/>
              </w:rPr>
              <w:t>Bir is gorusmesinde 'CNN nedir, nasil calisir?' diye soruldu. 3 dakikada aciklayin.</w:t>
            </w:r>
          </w:p>
        </w:tc>
      </w:tr>
    </w:tbl>
    <w:p w:rsidR="002F45CB" w:rsidRDefault="002F45CB"/>
    <w:p w:rsidR="002F45CB" w:rsidRDefault="0074613F">
      <w:r>
        <w:rPr>
          <w:b/>
          <w:color w:val="1B2A4A"/>
          <w:sz w:val="20"/>
        </w:rPr>
        <w:t xml:space="preserve">Beklenen Çıktı: </w:t>
      </w:r>
      <w:r>
        <w:rPr>
          <w:sz w:val="20"/>
        </w:rPr>
        <w:t>3 dakikalik CNN aciklamasi.</w:t>
      </w:r>
    </w:p>
    <w:p w:rsidR="002F45CB" w:rsidRDefault="0074613F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2F45CB" w:rsidRDefault="0074613F">
      <w:r>
        <w:br w:type="page"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2F45CB">
        <w:trPr>
          <w:jc w:val="center"/>
        </w:trPr>
        <w:tc>
          <w:tcPr>
            <w:tcW w:w="9638" w:type="dxa"/>
            <w:tcBorders>
              <w:top w:val="single" w:sz="10" w:space="0" w:color="555555"/>
              <w:left w:val="single" w:sz="10" w:space="0" w:color="555555"/>
              <w:bottom w:val="single" w:sz="10" w:space="0" w:color="555555"/>
              <w:right w:val="single" w:sz="10" w:space="0" w:color="555555"/>
            </w:tcBorders>
            <w:shd w:val="clear" w:color="auto" w:fill="555555"/>
          </w:tcPr>
          <w:p w:rsidR="002F45CB" w:rsidRDefault="0074613F">
            <w:r>
              <w:rPr>
                <w:b/>
                <w:color w:val="FFFFFF"/>
                <w:sz w:val="28"/>
              </w:rPr>
              <w:lastRenderedPageBreak/>
              <w:t xml:space="preserve">  DERS SONU  |  Özet, Kapanış ve Köprü</w:t>
            </w:r>
          </w:p>
        </w:tc>
      </w:tr>
    </w:tbl>
    <w:p w:rsidR="002F45CB" w:rsidRDefault="002F45CB"/>
    <w:p w:rsidR="002F45CB" w:rsidRDefault="0074613F">
      <w:pPr>
        <w:spacing w:before="200"/>
      </w:pPr>
      <w:r>
        <w:rPr>
          <w:b/>
          <w:color w:val="757575"/>
          <w:sz w:val="24"/>
        </w:rPr>
        <w:t xml:space="preserve">  Özet</w:t>
      </w:r>
    </w:p>
    <w:p w:rsidR="002F45CB" w:rsidRDefault="0074613F">
      <w:r>
        <w:rPr>
          <w:sz w:val="20"/>
        </w:rPr>
        <w:t>Modul 4 kapsamli tekrar: veri setleri, CNN, optimizasyon, transfer learning, mode</w:t>
      </w:r>
      <w:r>
        <w:rPr>
          <w:sz w:val="20"/>
        </w:rPr>
        <w:t>l kaydetme.</w:t>
      </w:r>
    </w:p>
    <w:p w:rsidR="002F45CB" w:rsidRDefault="0074613F">
      <w:pPr>
        <w:spacing w:before="200"/>
      </w:pPr>
      <w:r>
        <w:rPr>
          <w:b/>
          <w:color w:val="757575"/>
          <w:sz w:val="24"/>
        </w:rPr>
        <w:t xml:space="preserve">  Anahtar Kavramlar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4819"/>
        <w:gridCol w:w="4819"/>
      </w:tblGrid>
      <w:tr w:rsidR="002F45CB">
        <w:trPr>
          <w:jc w:val="center"/>
        </w:trPr>
        <w:tc>
          <w:tcPr>
            <w:tcW w:w="4819" w:type="dxa"/>
            <w:shd w:val="clear" w:color="auto" w:fill="F5F5F5"/>
          </w:tcPr>
          <w:p w:rsidR="002F45CB" w:rsidRDefault="0074613F">
            <w:r>
              <w:rPr>
                <w:b/>
                <w:color w:val="1B2A4A"/>
                <w:sz w:val="20"/>
              </w:rPr>
              <w:t xml:space="preserve">  Tum Modul 4 kavramlari tekrar</w:t>
            </w:r>
          </w:p>
        </w:tc>
        <w:tc>
          <w:tcPr>
            <w:tcW w:w="4819" w:type="dxa"/>
          </w:tcPr>
          <w:p w:rsidR="002F45CB" w:rsidRDefault="002F45CB"/>
        </w:tc>
      </w:tr>
    </w:tbl>
    <w:p w:rsidR="002F45CB" w:rsidRDefault="002F45CB"/>
    <w:p w:rsidR="002F45CB" w:rsidRDefault="0074613F">
      <w:pPr>
        <w:spacing w:before="200"/>
      </w:pPr>
      <w:r>
        <w:rPr>
          <w:b/>
          <w:color w:val="757575"/>
          <w:sz w:val="24"/>
        </w:rPr>
        <w:t xml:space="preserve">  Bir Sonraki Dersle Köprü</w:t>
      </w:r>
    </w:p>
    <w:p w:rsidR="002F45CB" w:rsidRDefault="0074613F">
      <w:r>
        <w:rPr>
          <w:sz w:val="20"/>
        </w:rPr>
        <w:t>Sonraki ders proje sunumlari ve sinav!</w:t>
      </w:r>
    </w:p>
    <w:p w:rsidR="002F45CB" w:rsidRDefault="0074613F">
      <w:pPr>
        <w:spacing w:before="200"/>
      </w:pPr>
      <w:r>
        <w:rPr>
          <w:b/>
          <w:color w:val="757575"/>
          <w:sz w:val="24"/>
        </w:rPr>
        <w:t xml:space="preserve">  Ev Ödevi / Hazırlık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2F45CB">
        <w:trPr>
          <w:jc w:val="center"/>
        </w:trPr>
        <w:tc>
          <w:tcPr>
            <w:tcW w:w="9638" w:type="dxa"/>
            <w:tcBorders>
              <w:top w:val="single" w:sz="8" w:space="0" w:color="555555"/>
              <w:left w:val="single" w:sz="8" w:space="0" w:color="555555"/>
              <w:bottom w:val="single" w:sz="8" w:space="0" w:color="555555"/>
              <w:right w:val="single" w:sz="8" w:space="0" w:color="555555"/>
            </w:tcBorders>
            <w:shd w:val="clear" w:color="auto" w:fill="F5F5F5"/>
          </w:tcPr>
          <w:p w:rsidR="002F45CB" w:rsidRDefault="0074613F">
            <w:r>
              <w:rPr>
                <w:sz w:val="20"/>
              </w:rPr>
              <w:t>Eksik konulari tekrar edin. CNN pipeline kodunu ezbere yazin.</w:t>
            </w:r>
          </w:p>
        </w:tc>
      </w:tr>
    </w:tbl>
    <w:p w:rsidR="002F45CB" w:rsidRDefault="002F45CB"/>
    <w:p w:rsidR="002F45CB" w:rsidRDefault="0074613F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2F45CB">
        <w:trPr>
          <w:jc w:val="center"/>
        </w:trPr>
        <w:tc>
          <w:tcPr>
            <w:tcW w:w="9638" w:type="dxa"/>
            <w:tcBorders>
              <w:top w:val="single" w:sz="10" w:space="0" w:color="1B2A4A"/>
              <w:left w:val="single" w:sz="10" w:space="0" w:color="1B2A4A"/>
              <w:bottom w:val="single" w:sz="10" w:space="0" w:color="1B2A4A"/>
              <w:right w:val="single" w:sz="10" w:space="0" w:color="1B2A4A"/>
            </w:tcBorders>
            <w:shd w:val="clear" w:color="auto" w:fill="1B2A4A"/>
          </w:tcPr>
          <w:p w:rsidR="002F45CB" w:rsidRDefault="0074613F">
            <w:r>
              <w:rPr>
                <w:b/>
                <w:color w:val="FFFFFF"/>
                <w:sz w:val="28"/>
              </w:rPr>
              <w:t xml:space="preserve">  NOTLAR  |  Öğretmen Notları</w:t>
            </w:r>
          </w:p>
        </w:tc>
      </w:tr>
    </w:tbl>
    <w:p w:rsidR="002F45CB" w:rsidRDefault="002F45CB"/>
    <w:p w:rsidR="002F45CB" w:rsidRDefault="0074613F">
      <w:pPr>
        <w:spacing w:before="200"/>
      </w:pPr>
      <w:r>
        <w:rPr>
          <w:b/>
          <w:color w:val="1B2A4A"/>
          <w:sz w:val="24"/>
        </w:rPr>
        <w:t xml:space="preserve">  Dersten Önce Yapılacaklar</w:t>
      </w:r>
    </w:p>
    <w:p w:rsidR="002F45CB" w:rsidRDefault="0074613F">
      <w:pPr>
        <w:pStyle w:val="ListeMaddemi"/>
      </w:pPr>
      <w:r>
        <w:rPr>
          <w:sz w:val="20"/>
        </w:rPr>
        <w:t>Tum ders notlarini derleyin.</w:t>
      </w:r>
    </w:p>
    <w:p w:rsidR="002F45CB" w:rsidRDefault="0074613F">
      <w:pPr>
        <w:spacing w:before="200"/>
      </w:pPr>
      <w:r>
        <w:rPr>
          <w:b/>
          <w:color w:val="1B2A4A"/>
          <w:sz w:val="24"/>
        </w:rPr>
        <w:t xml:space="preserve">  Olası Zorluklar ve Çözümler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4819"/>
        <w:gridCol w:w="4819"/>
      </w:tblGrid>
      <w:tr w:rsidR="002F45CB">
        <w:trPr>
          <w:jc w:val="center"/>
        </w:trPr>
        <w:tc>
          <w:tcPr>
            <w:tcW w:w="4819" w:type="dxa"/>
            <w:shd w:val="clear" w:color="auto" w:fill="1B2A4A"/>
          </w:tcPr>
          <w:p w:rsidR="002F45CB" w:rsidRDefault="0074613F">
            <w:pPr>
              <w:jc w:val="center"/>
            </w:pPr>
            <w:r>
              <w:rPr>
                <w:b/>
                <w:color w:val="FFFFFF"/>
                <w:sz w:val="18"/>
              </w:rPr>
              <w:t>Zorluk</w:t>
            </w:r>
          </w:p>
        </w:tc>
        <w:tc>
          <w:tcPr>
            <w:tcW w:w="4819" w:type="dxa"/>
            <w:shd w:val="clear" w:color="auto" w:fill="1B2A4A"/>
          </w:tcPr>
          <w:p w:rsidR="002F45CB" w:rsidRDefault="0074613F">
            <w:pPr>
              <w:jc w:val="center"/>
            </w:pPr>
            <w:r>
              <w:rPr>
                <w:b/>
                <w:color w:val="FFFFFF"/>
                <w:sz w:val="18"/>
              </w:rPr>
              <w:t>Çözüm</w:t>
            </w:r>
          </w:p>
        </w:tc>
      </w:tr>
      <w:tr w:rsidR="002F45CB">
        <w:trPr>
          <w:jc w:val="center"/>
        </w:trPr>
        <w:tc>
          <w:tcPr>
            <w:tcW w:w="4819" w:type="dxa"/>
          </w:tcPr>
          <w:p w:rsidR="002F45CB" w:rsidRDefault="0074613F">
            <w:r>
              <w:rPr>
                <w:sz w:val="18"/>
              </w:rPr>
              <w:t>Cok fazla konu</w:t>
            </w:r>
          </w:p>
        </w:tc>
        <w:tc>
          <w:tcPr>
            <w:tcW w:w="4819" w:type="dxa"/>
          </w:tcPr>
          <w:p w:rsidR="002F45CB" w:rsidRDefault="0074613F">
            <w:r>
              <w:rPr>
                <w:sz w:val="18"/>
              </w:rPr>
              <w:t>Kavram haritasiyla baglanti</w:t>
            </w:r>
            <w:r>
              <w:rPr>
                <w:sz w:val="18"/>
              </w:rPr>
              <w:t xml:space="preserve"> kurun</w:t>
            </w:r>
          </w:p>
        </w:tc>
      </w:tr>
      <w:tr w:rsidR="002F45CB">
        <w:trPr>
          <w:jc w:val="center"/>
        </w:trPr>
        <w:tc>
          <w:tcPr>
            <w:tcW w:w="4819" w:type="dxa"/>
          </w:tcPr>
          <w:p w:rsidR="002F45CB" w:rsidRDefault="0074613F">
            <w:r>
              <w:rPr>
                <w:sz w:val="18"/>
              </w:rPr>
              <w:t>Kod hatirlamaa zor</w:t>
            </w:r>
          </w:p>
        </w:tc>
        <w:tc>
          <w:tcPr>
            <w:tcW w:w="4819" w:type="dxa"/>
          </w:tcPr>
          <w:p w:rsidR="002F45CB" w:rsidRDefault="0074613F">
            <w:r>
              <w:rPr>
                <w:sz w:val="18"/>
              </w:rPr>
              <w:t>Anahtar kodlari listeleyiin</w:t>
            </w:r>
          </w:p>
        </w:tc>
      </w:tr>
    </w:tbl>
    <w:p w:rsidR="002F45CB" w:rsidRDefault="002F45CB"/>
    <w:p w:rsidR="002F45CB" w:rsidRDefault="0074613F">
      <w:r>
        <w:rPr>
          <w:b/>
          <w:color w:val="1B2A4A"/>
          <w:sz w:val="20"/>
        </w:rPr>
        <w:t xml:space="preserve">Zaman Yönetimi: </w:t>
      </w:r>
      <w:r>
        <w:rPr>
          <w:sz w:val="20"/>
        </w:rPr>
        <w:t>Kavram haritasi: 15dk, Grup tekrar: 15dk, Mini sinav: 15dk</w:t>
      </w:r>
    </w:p>
    <w:p w:rsidR="002F45CB" w:rsidRDefault="0074613F">
      <w:pPr>
        <w:spacing w:before="200"/>
      </w:pPr>
      <w:r>
        <w:rPr>
          <w:b/>
          <w:color w:val="1B2A4A"/>
          <w:sz w:val="24"/>
        </w:rPr>
        <w:t xml:space="preserve">  Alternatif Plan (B Planı)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2F45CB">
        <w:trPr>
          <w:jc w:val="center"/>
        </w:trPr>
        <w:tc>
          <w:tcPr>
            <w:tcW w:w="9638" w:type="dxa"/>
            <w:tcBorders>
              <w:top w:val="single" w:sz="8" w:space="0" w:color="F9A825"/>
              <w:left w:val="single" w:sz="8" w:space="0" w:color="F9A825"/>
              <w:bottom w:val="single" w:sz="8" w:space="0" w:color="F9A825"/>
              <w:right w:val="single" w:sz="8" w:space="0" w:color="F9A825"/>
            </w:tcBorders>
            <w:shd w:val="clear" w:color="auto" w:fill="FFF8E1"/>
          </w:tcPr>
          <w:p w:rsidR="002F45CB" w:rsidRDefault="0074613F">
            <w:r>
              <w:rPr>
                <w:sz w:val="20"/>
              </w:rPr>
              <w:t>En onemli 5 kavrama odaklanin.</w:t>
            </w:r>
          </w:p>
        </w:tc>
      </w:tr>
    </w:tbl>
    <w:p w:rsidR="002F45CB" w:rsidRDefault="002F45CB"/>
    <w:p w:rsidR="002F45CB" w:rsidRDefault="0074613F">
      <w:r>
        <w:br w:type="page"/>
      </w:r>
    </w:p>
    <w:p w:rsidR="002F45CB" w:rsidRDefault="0074613F">
      <w:pPr>
        <w:jc w:val="center"/>
      </w:pPr>
      <w:r>
        <w:rPr>
          <w:b/>
          <w:color w:val="1B2A4A"/>
          <w:sz w:val="36"/>
        </w:rPr>
        <w:lastRenderedPageBreak/>
        <w:t>━━━  62. SAAT  ━━━</w:t>
      </w:r>
    </w:p>
    <w:p w:rsidR="002F45CB" w:rsidRDefault="0074613F">
      <w:pPr>
        <w:jc w:val="center"/>
      </w:pPr>
      <w:r>
        <w:rPr>
          <w:color w:val="2C6FAD"/>
          <w:sz w:val="32"/>
        </w:rPr>
        <w:t>CNN Proje Sunumlari</w:t>
      </w:r>
    </w:p>
    <w:p w:rsidR="002F45CB" w:rsidRDefault="002F45CB"/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2F45CB">
        <w:trPr>
          <w:jc w:val="center"/>
        </w:trPr>
        <w:tc>
          <w:tcPr>
            <w:tcW w:w="9638" w:type="dxa"/>
            <w:tcBorders>
              <w:top w:val="single" w:sz="10" w:space="0" w:color="1B2A4A"/>
              <w:left w:val="single" w:sz="10" w:space="0" w:color="1B2A4A"/>
              <w:bottom w:val="single" w:sz="10" w:space="0" w:color="1B2A4A"/>
              <w:right w:val="single" w:sz="10" w:space="0" w:color="1B2A4A"/>
            </w:tcBorders>
            <w:shd w:val="clear" w:color="auto" w:fill="1B2A4A"/>
          </w:tcPr>
          <w:p w:rsidR="002F45CB" w:rsidRDefault="0074613F">
            <w:r>
              <w:rPr>
                <w:b/>
                <w:color w:val="FFFFFF"/>
                <w:sz w:val="28"/>
              </w:rPr>
              <w:t xml:space="preserve">  KAZANIMLAR  |  Öğrenme Kazanımları</w:t>
            </w:r>
          </w:p>
        </w:tc>
      </w:tr>
    </w:tbl>
    <w:p w:rsidR="002F45CB" w:rsidRDefault="002F45CB"/>
    <w:p w:rsidR="002F45CB" w:rsidRDefault="0074613F">
      <w:r>
        <w:rPr>
          <w:b/>
          <w:color w:val="1B2A4A"/>
          <w:sz w:val="20"/>
        </w:rPr>
        <w:t xml:space="preserve">Genel Kazanım: </w:t>
      </w:r>
      <w:r>
        <w:rPr>
          <w:sz w:val="20"/>
        </w:rPr>
        <w:t>Goruntu siniflandirma projelerini sunar ve akran degerlendiirmesi yapar.</w:t>
      </w:r>
    </w:p>
    <w:p w:rsidR="002F45CB" w:rsidRDefault="002F45CB"/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2F45CB">
        <w:trPr>
          <w:jc w:val="center"/>
        </w:trPr>
        <w:tc>
          <w:tcPr>
            <w:tcW w:w="3213" w:type="dxa"/>
            <w:shd w:val="clear" w:color="auto" w:fill="1B2A4A"/>
          </w:tcPr>
          <w:p w:rsidR="002F45CB" w:rsidRDefault="0074613F">
            <w:pPr>
              <w:jc w:val="center"/>
            </w:pPr>
            <w:r>
              <w:rPr>
                <w:b/>
                <w:color w:val="FFFFFF"/>
                <w:sz w:val="18"/>
              </w:rPr>
              <w:t>Kod</w:t>
            </w:r>
          </w:p>
        </w:tc>
        <w:tc>
          <w:tcPr>
            <w:tcW w:w="3213" w:type="dxa"/>
            <w:shd w:val="clear" w:color="auto" w:fill="1B2A4A"/>
          </w:tcPr>
          <w:p w:rsidR="002F45CB" w:rsidRDefault="0074613F">
            <w:pPr>
              <w:jc w:val="center"/>
            </w:pPr>
            <w:r>
              <w:rPr>
                <w:b/>
                <w:color w:val="FFFFFF"/>
                <w:sz w:val="18"/>
              </w:rPr>
              <w:t>Kazanım</w:t>
            </w:r>
          </w:p>
        </w:tc>
        <w:tc>
          <w:tcPr>
            <w:tcW w:w="3213" w:type="dxa"/>
            <w:shd w:val="clear" w:color="auto" w:fill="1B2A4A"/>
          </w:tcPr>
          <w:p w:rsidR="002F45CB" w:rsidRDefault="0074613F">
            <w:pPr>
              <w:jc w:val="center"/>
            </w:pPr>
            <w:r>
              <w:rPr>
                <w:b/>
                <w:color w:val="FFFFFF"/>
                <w:sz w:val="18"/>
              </w:rPr>
              <w:t>Bilişsel Düzey</w:t>
            </w:r>
          </w:p>
        </w:tc>
      </w:tr>
      <w:tr w:rsidR="002F45CB">
        <w:trPr>
          <w:jc w:val="center"/>
        </w:trPr>
        <w:tc>
          <w:tcPr>
            <w:tcW w:w="3213" w:type="dxa"/>
          </w:tcPr>
          <w:p w:rsidR="002F45CB" w:rsidRDefault="0074613F">
            <w:r>
              <w:rPr>
                <w:sz w:val="18"/>
              </w:rPr>
              <w:t>4.5.4</w:t>
            </w:r>
          </w:p>
        </w:tc>
        <w:tc>
          <w:tcPr>
            <w:tcW w:w="3213" w:type="dxa"/>
          </w:tcPr>
          <w:p w:rsidR="002F45CB" w:rsidRDefault="0074613F">
            <w:r>
              <w:rPr>
                <w:sz w:val="18"/>
              </w:rPr>
              <w:t>Projeyi yapilandirilmis sekilde sunar.</w:t>
            </w:r>
          </w:p>
        </w:tc>
        <w:tc>
          <w:tcPr>
            <w:tcW w:w="3213" w:type="dxa"/>
          </w:tcPr>
          <w:p w:rsidR="002F45CB" w:rsidRDefault="0074613F">
            <w:r>
              <w:rPr>
                <w:sz w:val="18"/>
              </w:rPr>
              <w:t>Uygulama</w:t>
            </w:r>
          </w:p>
        </w:tc>
      </w:tr>
      <w:tr w:rsidR="002F45CB">
        <w:trPr>
          <w:jc w:val="center"/>
        </w:trPr>
        <w:tc>
          <w:tcPr>
            <w:tcW w:w="3213" w:type="dxa"/>
          </w:tcPr>
          <w:p w:rsidR="002F45CB" w:rsidRDefault="0074613F">
            <w:r>
              <w:rPr>
                <w:sz w:val="18"/>
              </w:rPr>
              <w:t>4.5.5</w:t>
            </w:r>
          </w:p>
        </w:tc>
        <w:tc>
          <w:tcPr>
            <w:tcW w:w="3213" w:type="dxa"/>
          </w:tcPr>
          <w:p w:rsidR="002F45CB" w:rsidRDefault="0074613F">
            <w:r>
              <w:rPr>
                <w:sz w:val="18"/>
              </w:rPr>
              <w:t>Akran projelerini degerlendirir ve geri</w:t>
            </w:r>
            <w:r>
              <w:rPr>
                <w:sz w:val="18"/>
              </w:rPr>
              <w:t xml:space="preserve"> bildirim verir.</w:t>
            </w:r>
          </w:p>
        </w:tc>
        <w:tc>
          <w:tcPr>
            <w:tcW w:w="3213" w:type="dxa"/>
          </w:tcPr>
          <w:p w:rsidR="002F45CB" w:rsidRDefault="0074613F">
            <w:r>
              <w:rPr>
                <w:sz w:val="18"/>
              </w:rPr>
              <w:t>Degerlendirme</w:t>
            </w:r>
          </w:p>
        </w:tc>
      </w:tr>
      <w:tr w:rsidR="002F45CB">
        <w:trPr>
          <w:jc w:val="center"/>
        </w:trPr>
        <w:tc>
          <w:tcPr>
            <w:tcW w:w="3213" w:type="dxa"/>
          </w:tcPr>
          <w:p w:rsidR="002F45CB" w:rsidRDefault="0074613F">
            <w:r>
              <w:rPr>
                <w:sz w:val="18"/>
              </w:rPr>
              <w:t>4.5.6</w:t>
            </w:r>
          </w:p>
        </w:tc>
        <w:tc>
          <w:tcPr>
            <w:tcW w:w="3213" w:type="dxa"/>
          </w:tcPr>
          <w:p w:rsidR="002F45CB" w:rsidRDefault="0074613F">
            <w:r>
              <w:rPr>
                <w:sz w:val="18"/>
              </w:rPr>
              <w:t>Geri bildirime gore iyilestirme noktalarini belirler.</w:t>
            </w:r>
          </w:p>
        </w:tc>
        <w:tc>
          <w:tcPr>
            <w:tcW w:w="3213" w:type="dxa"/>
          </w:tcPr>
          <w:p w:rsidR="002F45CB" w:rsidRDefault="0074613F">
            <w:r>
              <w:rPr>
                <w:sz w:val="18"/>
              </w:rPr>
              <w:t>Analiz</w:t>
            </w:r>
          </w:p>
        </w:tc>
      </w:tr>
    </w:tbl>
    <w:p w:rsidR="002F45CB" w:rsidRDefault="002F45CB"/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2F45CB">
        <w:trPr>
          <w:jc w:val="center"/>
        </w:trPr>
        <w:tc>
          <w:tcPr>
            <w:tcW w:w="9638" w:type="dxa"/>
            <w:tcBorders>
              <w:top w:val="single" w:sz="10" w:space="0" w:color="555555"/>
              <w:left w:val="single" w:sz="10" w:space="0" w:color="555555"/>
              <w:bottom w:val="single" w:sz="10" w:space="0" w:color="555555"/>
              <w:right w:val="single" w:sz="10" w:space="0" w:color="555555"/>
            </w:tcBorders>
            <w:shd w:val="clear" w:color="auto" w:fill="555555"/>
          </w:tcPr>
          <w:p w:rsidR="002F45CB" w:rsidRDefault="0074613F">
            <w:r>
              <w:rPr>
                <w:b/>
                <w:color w:val="FFFFFF"/>
                <w:sz w:val="28"/>
              </w:rPr>
              <w:t xml:space="preserve">  ÖN BİLGİ  |  Ön Bilgi ve Hazırlık</w:t>
            </w:r>
          </w:p>
        </w:tc>
      </w:tr>
    </w:tbl>
    <w:p w:rsidR="002F45CB" w:rsidRDefault="002F45CB"/>
    <w:p w:rsidR="002F45CB" w:rsidRDefault="0074613F">
      <w:r>
        <w:rPr>
          <w:b/>
          <w:color w:val="1B2A4A"/>
          <w:sz w:val="20"/>
        </w:rPr>
        <w:t xml:space="preserve">Ön Koşul Bilgiler: </w:t>
      </w:r>
      <w:r>
        <w:rPr>
          <w:sz w:val="20"/>
        </w:rPr>
        <w:t>Goruntu siniflandirma projesini tamamlamis olmak.</w:t>
      </w:r>
    </w:p>
    <w:p w:rsidR="002F45CB" w:rsidRDefault="0074613F">
      <w:pPr>
        <w:spacing w:before="200"/>
      </w:pPr>
      <w:r>
        <w:rPr>
          <w:b/>
          <w:color w:val="757575"/>
          <w:sz w:val="24"/>
        </w:rPr>
        <w:t xml:space="preserve">  Öğrencinin Bilmesi Gerekenler</w:t>
      </w:r>
    </w:p>
    <w:p w:rsidR="002F45CB" w:rsidRDefault="0074613F">
      <w:pPr>
        <w:pStyle w:val="ListeMaddemi"/>
      </w:pPr>
      <w:r>
        <w:rPr>
          <w:sz w:val="20"/>
        </w:rPr>
        <w:t xml:space="preserve">Proje pipeline </w:t>
      </w:r>
      <w:r>
        <w:rPr>
          <w:sz w:val="20"/>
        </w:rPr>
        <w:t>i.</w:t>
      </w:r>
    </w:p>
    <w:p w:rsidR="002F45CB" w:rsidRDefault="0074613F">
      <w:pPr>
        <w:pStyle w:val="ListeMaddemi"/>
      </w:pPr>
      <w:r>
        <w:rPr>
          <w:sz w:val="20"/>
        </w:rPr>
        <w:t>CNN ve transfer learning sonuclari.</w:t>
      </w:r>
    </w:p>
    <w:p w:rsidR="002F45CB" w:rsidRDefault="0074613F">
      <w:pPr>
        <w:pStyle w:val="ListeMaddemi"/>
      </w:pPr>
      <w:r>
        <w:rPr>
          <w:sz w:val="20"/>
        </w:rPr>
        <w:t>Sunum hazirlama.</w:t>
      </w:r>
    </w:p>
    <w:p w:rsidR="002F45CB" w:rsidRDefault="0074613F">
      <w:pPr>
        <w:spacing w:before="200"/>
      </w:pPr>
      <w:r>
        <w:rPr>
          <w:b/>
          <w:color w:val="757575"/>
          <w:sz w:val="24"/>
        </w:rPr>
        <w:t xml:space="preserve">  Olası Kavram Yanılgıları</w:t>
      </w:r>
    </w:p>
    <w:p w:rsidR="002F45CB" w:rsidRDefault="0074613F">
      <w:pPr>
        <w:pStyle w:val="ListeMaddemi"/>
      </w:pPr>
      <w:r>
        <w:rPr>
          <w:sz w:val="20"/>
        </w:rPr>
        <w:t>Sadece iyi sonuc gostermenin yeterli oldugu.</w:t>
      </w:r>
    </w:p>
    <w:p w:rsidR="002F45CB" w:rsidRDefault="0074613F">
      <w:pPr>
        <w:pStyle w:val="ListeMaddemi"/>
      </w:pPr>
      <w:r>
        <w:rPr>
          <w:sz w:val="20"/>
        </w:rPr>
        <w:t>Basarisiz deneylerin gizlenmesi gerektigi.</w:t>
      </w:r>
    </w:p>
    <w:p w:rsidR="002F45CB" w:rsidRDefault="0074613F">
      <w:pPr>
        <w:pStyle w:val="ListeMaddemi"/>
      </w:pPr>
      <w:r>
        <w:rPr>
          <w:sz w:val="20"/>
        </w:rPr>
        <w:t>Sunum becerisinin onemsiz oldugu.</w:t>
      </w:r>
    </w:p>
    <w:p w:rsidR="002F45CB" w:rsidRDefault="0074613F">
      <w:pPr>
        <w:spacing w:before="200"/>
      </w:pPr>
      <w:r>
        <w:rPr>
          <w:b/>
          <w:color w:val="757575"/>
          <w:sz w:val="24"/>
        </w:rPr>
        <w:t xml:space="preserve">  Hazırlık Materyalleri</w:t>
      </w:r>
    </w:p>
    <w:p w:rsidR="002F45CB" w:rsidRDefault="0074613F">
      <w:pPr>
        <w:pStyle w:val="ListeMaddemi"/>
      </w:pPr>
      <w:r>
        <w:rPr>
          <w:sz w:val="20"/>
        </w:rPr>
        <w:t>Bilgisayar</w:t>
      </w:r>
    </w:p>
    <w:p w:rsidR="002F45CB" w:rsidRDefault="0074613F">
      <w:pPr>
        <w:pStyle w:val="ListeMaddemi"/>
      </w:pPr>
      <w:r>
        <w:rPr>
          <w:sz w:val="20"/>
        </w:rPr>
        <w:t>Projeksiyon</w:t>
      </w:r>
    </w:p>
    <w:p w:rsidR="002F45CB" w:rsidRDefault="0074613F">
      <w:pPr>
        <w:pStyle w:val="ListeMaddemi"/>
      </w:pPr>
      <w:r>
        <w:rPr>
          <w:sz w:val="20"/>
        </w:rPr>
        <w:t>Proj</w:t>
      </w:r>
      <w:r>
        <w:rPr>
          <w:sz w:val="20"/>
        </w:rPr>
        <w:t>e dosyalari</w:t>
      </w:r>
    </w:p>
    <w:p w:rsidR="002F45CB" w:rsidRDefault="0074613F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2F45CB">
        <w:trPr>
          <w:jc w:val="center"/>
        </w:trPr>
        <w:tc>
          <w:tcPr>
            <w:tcW w:w="9638" w:type="dxa"/>
            <w:tcBorders>
              <w:top w:val="single" w:sz="10" w:space="0" w:color="2C6FAD"/>
              <w:left w:val="single" w:sz="10" w:space="0" w:color="2C6FAD"/>
              <w:bottom w:val="single" w:sz="10" w:space="0" w:color="2C6FAD"/>
              <w:right w:val="single" w:sz="10" w:space="0" w:color="2C6FAD"/>
            </w:tcBorders>
            <w:shd w:val="clear" w:color="auto" w:fill="2C6FAD"/>
          </w:tcPr>
          <w:p w:rsidR="002F45CB" w:rsidRDefault="0074613F">
            <w:r>
              <w:rPr>
                <w:b/>
                <w:color w:val="FFFFFF"/>
                <w:sz w:val="28"/>
              </w:rPr>
              <w:t xml:space="preserve">  E1  |  GİRME (ENGAGE)  —  Dikkat Çekme &amp; Merak Uyandırma</w:t>
            </w:r>
          </w:p>
        </w:tc>
      </w:tr>
    </w:tbl>
    <w:p w:rsidR="002F45CB" w:rsidRDefault="002F45CB"/>
    <w:p w:rsidR="002F45CB" w:rsidRDefault="0074613F">
      <w:r>
        <w:rPr>
          <w:i/>
          <w:color w:val="2C6FAD"/>
          <w:sz w:val="20"/>
        </w:rPr>
        <w:t xml:space="preserve">  Süre: 5 dakika</w:t>
      </w:r>
    </w:p>
    <w:p w:rsidR="002F45CB" w:rsidRDefault="0074613F">
      <w:r>
        <w:rPr>
          <w:b/>
          <w:color w:val="1B2A4A"/>
          <w:sz w:val="20"/>
        </w:rPr>
        <w:t xml:space="preserve">Dikkat Çekici Soru: </w:t>
      </w:r>
      <w:r>
        <w:rPr>
          <w:sz w:val="20"/>
        </w:rPr>
        <w:t xml:space="preserve">"Bir ML muhendisi sadece model egitmez, sonuclarini da etkili </w:t>
      </w:r>
      <w:r>
        <w:rPr>
          <w:sz w:val="20"/>
        </w:rPr>
        <w:t>sekilde sunar. Bugun projelerinizi sunacak, sorulara cevap verecek ve birbirinizi degerlendireceksiniz."</w:t>
      </w:r>
    </w:p>
    <w:p w:rsidR="002F45CB" w:rsidRDefault="0074613F">
      <w:r>
        <w:rPr>
          <w:b/>
          <w:color w:val="1B2A4A"/>
          <w:sz w:val="20"/>
        </w:rPr>
        <w:t xml:space="preserve">Günlük Hayat Bağlantısı: </w:t>
      </w:r>
      <w:r>
        <w:rPr>
          <w:sz w:val="20"/>
        </w:rPr>
        <w:t>Proje = icra + sunum. En iyi calismma bile iyi sunulmazsa degerini kaybeder.</w:t>
      </w:r>
    </w:p>
    <w:p w:rsidR="002F45CB" w:rsidRDefault="0074613F">
      <w:pPr>
        <w:spacing w:before="200"/>
      </w:pPr>
      <w:r>
        <w:rPr>
          <w:b/>
          <w:color w:val="2C6FAD"/>
          <w:sz w:val="24"/>
        </w:rPr>
        <w:t xml:space="preserve">  Ön Bilgi Yoklama Soruları</w:t>
      </w:r>
    </w:p>
    <w:p w:rsidR="002F45CB" w:rsidRDefault="0074613F">
      <w:r>
        <w:rPr>
          <w:b/>
          <w:color w:val="2C6FAD"/>
          <w:sz w:val="20"/>
        </w:rPr>
        <w:t xml:space="preserve">  1. </w:t>
      </w:r>
      <w:r>
        <w:rPr>
          <w:sz w:val="20"/>
        </w:rPr>
        <w:t>Sunum ne icerir?</w:t>
      </w:r>
    </w:p>
    <w:p w:rsidR="002F45CB" w:rsidRDefault="0074613F">
      <w:r>
        <w:rPr>
          <w:b/>
          <w:color w:val="2C6FAD"/>
          <w:sz w:val="20"/>
        </w:rPr>
        <w:lastRenderedPageBreak/>
        <w:t xml:space="preserve">  2. </w:t>
      </w:r>
      <w:r>
        <w:rPr>
          <w:sz w:val="20"/>
        </w:rPr>
        <w:t>Kac dakika sunacaksiniz?</w:t>
      </w:r>
    </w:p>
    <w:p w:rsidR="002F45CB" w:rsidRDefault="0074613F">
      <w:r>
        <w:rPr>
          <w:b/>
          <w:color w:val="2C6FAD"/>
          <w:sz w:val="20"/>
        </w:rPr>
        <w:t xml:space="preserve">  3. </w:t>
      </w:r>
      <w:r>
        <w:rPr>
          <w:sz w:val="20"/>
        </w:rPr>
        <w:t>Geri bildirim nasil verilir?</w:t>
      </w:r>
    </w:p>
    <w:p w:rsidR="002F45CB" w:rsidRDefault="0074613F">
      <w:pPr>
        <w:spacing w:before="200"/>
      </w:pPr>
      <w:r>
        <w:rPr>
          <w:b/>
          <w:color w:val="2C6FAD"/>
          <w:sz w:val="24"/>
        </w:rPr>
        <w:t xml:space="preserve">  Motivasyon Etkinliği: "Proje Sunumlari"</w:t>
      </w:r>
    </w:p>
    <w:p w:rsidR="002F45CB" w:rsidRDefault="0074613F">
      <w:r>
        <w:rPr>
          <w:b/>
          <w:color w:val="1B2A4A"/>
          <w:sz w:val="20"/>
        </w:rPr>
        <w:t xml:space="preserve">Açıklama: </w:t>
      </w:r>
      <w:r>
        <w:rPr>
          <w:sz w:val="20"/>
        </w:rPr>
        <w:t>Her ogrenci projesini sinifa sunar.</w:t>
      </w:r>
    </w:p>
    <w:p w:rsidR="002F45CB" w:rsidRDefault="0074613F">
      <w:r>
        <w:rPr>
          <w:b/>
          <w:color w:val="1B2A4A"/>
          <w:sz w:val="20"/>
        </w:rPr>
        <w:t xml:space="preserve">Yönerge: </w:t>
      </w:r>
      <w:r>
        <w:rPr>
          <w:sz w:val="20"/>
        </w:rPr>
        <w:t>Her ogrenci 5 dakika sunar: Problem, Veri, Model, Sonuclar. Ardindan 2 dakika soru-cevap. Dige</w:t>
      </w:r>
      <w:r>
        <w:rPr>
          <w:sz w:val="20"/>
        </w:rPr>
        <w:t>r ogrenciler degerlendirme formu doldurur.</w:t>
      </w:r>
    </w:p>
    <w:p w:rsidR="002F45CB" w:rsidRDefault="0074613F">
      <w:pPr>
        <w:spacing w:before="200"/>
      </w:pPr>
      <w:r>
        <w:rPr>
          <w:b/>
          <w:color w:val="2C6FAD"/>
          <w:sz w:val="24"/>
        </w:rPr>
        <w:t xml:space="preserve">  Senaryo / Problem Durumu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2F45CB">
        <w:trPr>
          <w:jc w:val="center"/>
        </w:trPr>
        <w:tc>
          <w:tcPr>
            <w:tcW w:w="9638" w:type="dxa"/>
            <w:tcBorders>
              <w:top w:val="single" w:sz="8" w:space="0" w:color="2C6FAD"/>
              <w:left w:val="single" w:sz="8" w:space="0" w:color="2C6FAD"/>
              <w:bottom w:val="single" w:sz="8" w:space="0" w:color="2C6FAD"/>
              <w:right w:val="single" w:sz="8" w:space="0" w:color="2C6FAD"/>
            </w:tcBorders>
            <w:shd w:val="clear" w:color="auto" w:fill="E3F2FD"/>
          </w:tcPr>
          <w:p w:rsidR="002F45CB" w:rsidRDefault="0074613F">
            <w:r>
              <w:rPr>
                <w:sz w:val="20"/>
              </w:rPr>
              <w:t>ML konferansinda poster sunumu yapiyorsunuz. Katilimcilari 5 dakikada ikna edin!</w:t>
            </w:r>
          </w:p>
        </w:tc>
      </w:tr>
    </w:tbl>
    <w:p w:rsidR="002F45CB" w:rsidRDefault="002F45CB"/>
    <w:p w:rsidR="002F45CB" w:rsidRDefault="0074613F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2F45CB">
        <w:trPr>
          <w:jc w:val="center"/>
        </w:trPr>
        <w:tc>
          <w:tcPr>
            <w:tcW w:w="9638" w:type="dxa"/>
            <w:tcBorders>
              <w:top w:val="single" w:sz="10" w:space="0" w:color="007A7A"/>
              <w:left w:val="single" w:sz="10" w:space="0" w:color="007A7A"/>
              <w:bottom w:val="single" w:sz="10" w:space="0" w:color="007A7A"/>
              <w:right w:val="single" w:sz="10" w:space="0" w:color="007A7A"/>
            </w:tcBorders>
            <w:shd w:val="clear" w:color="auto" w:fill="007A7A"/>
          </w:tcPr>
          <w:p w:rsidR="002F45CB" w:rsidRDefault="0074613F">
            <w:r>
              <w:rPr>
                <w:b/>
                <w:color w:val="FFFFFF"/>
                <w:sz w:val="28"/>
              </w:rPr>
              <w:t xml:space="preserve">  E2  |  KEŞİF (EXPLORE)  —  Aktif Keşif &amp; Deneyimleme</w:t>
            </w:r>
          </w:p>
        </w:tc>
      </w:tr>
    </w:tbl>
    <w:p w:rsidR="002F45CB" w:rsidRDefault="002F45CB"/>
    <w:p w:rsidR="002F45CB" w:rsidRDefault="0074613F">
      <w:r>
        <w:rPr>
          <w:i/>
          <w:color w:val="007A7A"/>
          <w:sz w:val="20"/>
        </w:rPr>
        <w:t xml:space="preserve">  Süre: 10 dakika</w:t>
      </w:r>
    </w:p>
    <w:p w:rsidR="002F45CB" w:rsidRDefault="0074613F">
      <w:pPr>
        <w:spacing w:before="200"/>
      </w:pPr>
      <w:r>
        <w:rPr>
          <w:b/>
          <w:color w:val="007A7A"/>
          <w:sz w:val="24"/>
        </w:rPr>
        <w:t xml:space="preserve">  Keşif Etkinliği: "Sunum ve Degerlendirme"</w:t>
      </w:r>
    </w:p>
    <w:p w:rsidR="002F45CB" w:rsidRDefault="0074613F">
      <w:r>
        <w:rPr>
          <w:b/>
          <w:color w:val="1B2A4A"/>
          <w:sz w:val="20"/>
        </w:rPr>
        <w:t xml:space="preserve">Türü: </w:t>
      </w:r>
      <w:r>
        <w:rPr>
          <w:sz w:val="20"/>
        </w:rPr>
        <w:t>Sinif Sunumu ve Akran Degerlendirme</w:t>
      </w:r>
    </w:p>
    <w:p w:rsidR="002F45CB" w:rsidRDefault="0074613F">
      <w:r>
        <w:rPr>
          <w:b/>
          <w:color w:val="1B2A4A"/>
          <w:sz w:val="20"/>
        </w:rPr>
        <w:t xml:space="preserve">Amacı: </w:t>
      </w:r>
      <w:r>
        <w:rPr>
          <w:sz w:val="20"/>
        </w:rPr>
        <w:t>Projeleri sunmak ve akran degerlendirmesi yapmak.</w:t>
      </w:r>
    </w:p>
    <w:p w:rsidR="002F45CB" w:rsidRDefault="0074613F">
      <w:r>
        <w:rPr>
          <w:b/>
          <w:color w:val="1B2A4A"/>
          <w:sz w:val="20"/>
        </w:rPr>
        <w:t xml:space="preserve">Malzemeler: </w:t>
      </w:r>
      <w:r>
        <w:rPr>
          <w:sz w:val="20"/>
        </w:rPr>
        <w:t xml:space="preserve">Bilgisayar, projeksiyon, </w:t>
      </w:r>
      <w:r>
        <w:rPr>
          <w:sz w:val="20"/>
        </w:rPr>
        <w:t>degerlendirme formu</w:t>
      </w:r>
    </w:p>
    <w:p w:rsidR="002F45CB" w:rsidRDefault="0074613F">
      <w:pPr>
        <w:spacing w:before="200"/>
      </w:pPr>
      <w:r>
        <w:rPr>
          <w:b/>
          <w:color w:val="007A7A"/>
          <w:sz w:val="24"/>
        </w:rPr>
        <w:t xml:space="preserve">  Yönerge Adımları</w:t>
      </w:r>
    </w:p>
    <w:p w:rsidR="002F45CB" w:rsidRDefault="0074613F">
      <w:r>
        <w:rPr>
          <w:b/>
          <w:color w:val="007A7A"/>
          <w:sz w:val="20"/>
        </w:rPr>
        <w:t xml:space="preserve">  1. </w:t>
      </w:r>
      <w:r>
        <w:rPr>
          <w:sz w:val="20"/>
        </w:rPr>
        <w:t>Her ogrenci 5 dakika sunar.</w:t>
      </w:r>
    </w:p>
    <w:p w:rsidR="002F45CB" w:rsidRDefault="0074613F">
      <w:r>
        <w:rPr>
          <w:b/>
          <w:color w:val="007A7A"/>
          <w:sz w:val="20"/>
        </w:rPr>
        <w:t xml:space="preserve">  2. </w:t>
      </w:r>
      <w:r>
        <w:rPr>
          <w:sz w:val="20"/>
        </w:rPr>
        <w:t>Diger ogrenciler degerlendirme formu doldurur (1-5 puan: icerik, sunum, teknik).</w:t>
      </w:r>
    </w:p>
    <w:p w:rsidR="002F45CB" w:rsidRDefault="0074613F">
      <w:r>
        <w:rPr>
          <w:b/>
          <w:color w:val="007A7A"/>
          <w:sz w:val="20"/>
        </w:rPr>
        <w:t xml:space="preserve">  3. </w:t>
      </w:r>
      <w:r>
        <w:rPr>
          <w:sz w:val="20"/>
        </w:rPr>
        <w:t>2 dakika soru-cevap.</w:t>
      </w:r>
    </w:p>
    <w:p w:rsidR="002F45CB" w:rsidRDefault="0074613F">
      <w:r>
        <w:rPr>
          <w:b/>
          <w:color w:val="007A7A"/>
          <w:sz w:val="20"/>
        </w:rPr>
        <w:t xml:space="preserve">  4. </w:t>
      </w:r>
      <w:r>
        <w:rPr>
          <w:sz w:val="20"/>
        </w:rPr>
        <w:t>En iyi 3 projeyi oyla.</w:t>
      </w:r>
    </w:p>
    <w:p w:rsidR="002F45CB" w:rsidRDefault="0074613F">
      <w:r>
        <w:rPr>
          <w:b/>
          <w:color w:val="007A7A"/>
          <w:sz w:val="20"/>
        </w:rPr>
        <w:t xml:space="preserve">  5. </w:t>
      </w:r>
      <w:r>
        <w:rPr>
          <w:sz w:val="20"/>
        </w:rPr>
        <w:t>Genel geri bildirim tartismasi.</w:t>
      </w:r>
    </w:p>
    <w:p w:rsidR="002F45CB" w:rsidRDefault="0074613F">
      <w:r>
        <w:rPr>
          <w:b/>
          <w:color w:val="1B2A4A"/>
          <w:sz w:val="20"/>
        </w:rPr>
        <w:t>Öğrenci</w:t>
      </w:r>
      <w:r>
        <w:rPr>
          <w:b/>
          <w:color w:val="1B2A4A"/>
          <w:sz w:val="20"/>
        </w:rPr>
        <w:t xml:space="preserve"> Rolü: </w:t>
      </w:r>
      <w:r>
        <w:rPr>
          <w:sz w:val="20"/>
        </w:rPr>
        <w:t>Sunum yapan ve degerllendiren</w:t>
      </w:r>
    </w:p>
    <w:p w:rsidR="002F45CB" w:rsidRDefault="0074613F">
      <w:r>
        <w:rPr>
          <w:b/>
          <w:color w:val="1B2A4A"/>
          <w:sz w:val="20"/>
        </w:rPr>
        <w:t xml:space="preserve">Öğretmen Rolü: </w:t>
      </w:r>
      <w:r>
        <w:rPr>
          <w:sz w:val="20"/>
        </w:rPr>
        <w:t>Sunumlari moderere eder, zamani yonetir</w:t>
      </w:r>
    </w:p>
    <w:p w:rsidR="002F45CB" w:rsidRDefault="0074613F">
      <w:r>
        <w:rPr>
          <w:b/>
          <w:color w:val="1B2A4A"/>
          <w:sz w:val="20"/>
        </w:rPr>
        <w:t xml:space="preserve">Beklenen Ürün: </w:t>
      </w:r>
      <w:r>
        <w:rPr>
          <w:sz w:val="20"/>
        </w:rPr>
        <w:t>Proje Sunumu ve Akran Degerlendirme Formu</w:t>
      </w:r>
    </w:p>
    <w:p w:rsidR="002F45CB" w:rsidRDefault="0074613F">
      <w:pPr>
        <w:spacing w:before="200"/>
      </w:pPr>
      <w:r>
        <w:rPr>
          <w:b/>
          <w:color w:val="007A7A"/>
          <w:sz w:val="24"/>
        </w:rPr>
        <w:t xml:space="preserve">  Araştırma Soruları</w:t>
      </w:r>
    </w:p>
    <w:p w:rsidR="002F45CB" w:rsidRDefault="0074613F">
      <w:r>
        <w:rPr>
          <w:b/>
          <w:color w:val="007A7A"/>
          <w:sz w:val="20"/>
        </w:rPr>
        <w:t xml:space="preserve">  1. </w:t>
      </w:r>
      <w:r>
        <w:rPr>
          <w:sz w:val="20"/>
        </w:rPr>
        <w:t>Poster sunumu nasil yapilir?</w:t>
      </w:r>
    </w:p>
    <w:p w:rsidR="002F45CB" w:rsidRDefault="0074613F">
      <w:r>
        <w:rPr>
          <w:b/>
          <w:color w:val="007A7A"/>
          <w:sz w:val="20"/>
        </w:rPr>
        <w:t xml:space="preserve">  2. </w:t>
      </w:r>
      <w:r>
        <w:rPr>
          <w:sz w:val="20"/>
        </w:rPr>
        <w:t>Technical talk nedir?</w:t>
      </w:r>
    </w:p>
    <w:p w:rsidR="002F45CB" w:rsidRDefault="0074613F">
      <w:r>
        <w:rPr>
          <w:b/>
          <w:color w:val="007A7A"/>
          <w:sz w:val="20"/>
        </w:rPr>
        <w:t xml:space="preserve">  3. </w:t>
      </w:r>
      <w:r>
        <w:rPr>
          <w:sz w:val="20"/>
        </w:rPr>
        <w:t>Demo nasil yapilir?</w:t>
      </w:r>
    </w:p>
    <w:p w:rsidR="002F45CB" w:rsidRDefault="0074613F">
      <w:r>
        <w:rPr>
          <w:b/>
          <w:color w:val="1B2A4A"/>
          <w:sz w:val="20"/>
        </w:rPr>
        <w:t xml:space="preserve">Grupla Çalışma Kuralları: </w:t>
      </w:r>
      <w:r>
        <w:rPr>
          <w:sz w:val="20"/>
        </w:rPr>
        <w:t>Yapici geri bildirim verin, elestiri degil oneri sunun.</w:t>
      </w:r>
    </w:p>
    <w:p w:rsidR="002F45CB" w:rsidRDefault="0074613F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2F45CB" w:rsidRDefault="0074613F">
      <w:r>
        <w:br w:type="page"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2F45CB">
        <w:trPr>
          <w:jc w:val="center"/>
        </w:trPr>
        <w:tc>
          <w:tcPr>
            <w:tcW w:w="9638" w:type="dxa"/>
            <w:tcBorders>
              <w:top w:val="single" w:sz="10" w:space="0" w:color="E65C00"/>
              <w:left w:val="single" w:sz="10" w:space="0" w:color="E65C00"/>
              <w:bottom w:val="single" w:sz="10" w:space="0" w:color="E65C00"/>
              <w:right w:val="single" w:sz="10" w:space="0" w:color="E65C00"/>
            </w:tcBorders>
            <w:shd w:val="clear" w:color="auto" w:fill="E65C00"/>
          </w:tcPr>
          <w:p w:rsidR="002F45CB" w:rsidRDefault="0074613F">
            <w:r>
              <w:rPr>
                <w:b/>
                <w:color w:val="FFFFFF"/>
                <w:sz w:val="28"/>
              </w:rPr>
              <w:lastRenderedPageBreak/>
              <w:t xml:space="preserve">  E3  |  AÇIKLAMA (EXPLAIN)  —  Kavramları Yapılandırma</w:t>
            </w:r>
          </w:p>
        </w:tc>
      </w:tr>
    </w:tbl>
    <w:p w:rsidR="002F45CB" w:rsidRDefault="002F45CB"/>
    <w:p w:rsidR="002F45CB" w:rsidRDefault="0074613F">
      <w:r>
        <w:rPr>
          <w:i/>
          <w:color w:val="E65C00"/>
          <w:sz w:val="20"/>
        </w:rPr>
        <w:t xml:space="preserve">  Süre: 12 dakika</w:t>
      </w:r>
    </w:p>
    <w:p w:rsidR="002F45CB" w:rsidRDefault="0074613F">
      <w:pPr>
        <w:spacing w:before="200"/>
      </w:pPr>
      <w:r>
        <w:rPr>
          <w:b/>
          <w:color w:val="E65C00"/>
          <w:sz w:val="24"/>
        </w:rPr>
        <w:t xml:space="preserve">  Temel Kavraml</w:t>
      </w:r>
      <w:r>
        <w:rPr>
          <w:b/>
          <w:color w:val="E65C00"/>
          <w:sz w:val="24"/>
        </w:rPr>
        <w:t>ar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2409"/>
        <w:gridCol w:w="2409"/>
        <w:gridCol w:w="2409"/>
        <w:gridCol w:w="2409"/>
      </w:tblGrid>
      <w:tr w:rsidR="002F45CB">
        <w:trPr>
          <w:jc w:val="center"/>
        </w:trPr>
        <w:tc>
          <w:tcPr>
            <w:tcW w:w="2409" w:type="dxa"/>
            <w:shd w:val="clear" w:color="auto" w:fill="E65C00"/>
          </w:tcPr>
          <w:p w:rsidR="002F45CB" w:rsidRDefault="0074613F">
            <w:pPr>
              <w:jc w:val="center"/>
            </w:pPr>
            <w:r>
              <w:rPr>
                <w:b/>
                <w:color w:val="FFFFFF"/>
                <w:sz w:val="18"/>
              </w:rPr>
              <w:t>Kavram</w:t>
            </w:r>
          </w:p>
        </w:tc>
        <w:tc>
          <w:tcPr>
            <w:tcW w:w="2409" w:type="dxa"/>
            <w:shd w:val="clear" w:color="auto" w:fill="E65C00"/>
          </w:tcPr>
          <w:p w:rsidR="002F45CB" w:rsidRDefault="0074613F">
            <w:pPr>
              <w:jc w:val="center"/>
            </w:pPr>
            <w:r>
              <w:rPr>
                <w:b/>
                <w:color w:val="FFFFFF"/>
                <w:sz w:val="18"/>
              </w:rPr>
              <w:t>Tanım</w:t>
            </w:r>
          </w:p>
        </w:tc>
        <w:tc>
          <w:tcPr>
            <w:tcW w:w="2409" w:type="dxa"/>
            <w:shd w:val="clear" w:color="auto" w:fill="E65C00"/>
          </w:tcPr>
          <w:p w:rsidR="002F45CB" w:rsidRDefault="0074613F">
            <w:pPr>
              <w:jc w:val="center"/>
            </w:pPr>
            <w:r>
              <w:rPr>
                <w:b/>
                <w:color w:val="FFFFFF"/>
                <w:sz w:val="18"/>
              </w:rPr>
              <w:t>Örnek</w:t>
            </w:r>
          </w:p>
        </w:tc>
        <w:tc>
          <w:tcPr>
            <w:tcW w:w="2409" w:type="dxa"/>
            <w:shd w:val="clear" w:color="auto" w:fill="E65C00"/>
          </w:tcPr>
          <w:p w:rsidR="002F45CB" w:rsidRDefault="0074613F">
            <w:pPr>
              <w:jc w:val="center"/>
            </w:pPr>
            <w:r>
              <w:rPr>
                <w:b/>
                <w:color w:val="FFFFFF"/>
                <w:sz w:val="18"/>
              </w:rPr>
              <w:t>Görsel Açıklama</w:t>
            </w:r>
          </w:p>
        </w:tc>
      </w:tr>
      <w:tr w:rsidR="002F45CB">
        <w:trPr>
          <w:jc w:val="center"/>
        </w:trPr>
        <w:tc>
          <w:tcPr>
            <w:tcW w:w="2409" w:type="dxa"/>
          </w:tcPr>
          <w:p w:rsidR="002F45CB" w:rsidRDefault="0074613F">
            <w:r>
              <w:rPr>
                <w:sz w:val="18"/>
              </w:rPr>
              <w:t>Proje Sunumu</w:t>
            </w:r>
          </w:p>
        </w:tc>
        <w:tc>
          <w:tcPr>
            <w:tcW w:w="2409" w:type="dxa"/>
          </w:tcPr>
          <w:p w:rsidR="002F45CB" w:rsidRDefault="0074613F">
            <w:r>
              <w:rPr>
                <w:sz w:val="18"/>
              </w:rPr>
              <w:t>Yapilandirilmis sonuc paylasimi</w:t>
            </w:r>
          </w:p>
        </w:tc>
        <w:tc>
          <w:tcPr>
            <w:tcW w:w="2409" w:type="dxa"/>
          </w:tcPr>
          <w:p w:rsidR="002F45CB" w:rsidRDefault="0074613F">
            <w:r>
              <w:rPr>
                <w:sz w:val="18"/>
              </w:rPr>
              <w:t>Problem -&gt; Yontem -&gt; Sonuc -&gt; Tartisma</w:t>
            </w:r>
          </w:p>
        </w:tc>
        <w:tc>
          <w:tcPr>
            <w:tcW w:w="2409" w:type="dxa"/>
          </w:tcPr>
          <w:p w:rsidR="002F45CB" w:rsidRDefault="0074613F">
            <w:r>
              <w:rPr>
                <w:sz w:val="18"/>
              </w:rPr>
              <w:t>Sunum yapisi</w:t>
            </w:r>
          </w:p>
        </w:tc>
      </w:tr>
      <w:tr w:rsidR="002F45CB">
        <w:trPr>
          <w:jc w:val="center"/>
        </w:trPr>
        <w:tc>
          <w:tcPr>
            <w:tcW w:w="2409" w:type="dxa"/>
          </w:tcPr>
          <w:p w:rsidR="002F45CB" w:rsidRDefault="0074613F">
            <w:r>
              <w:rPr>
                <w:sz w:val="18"/>
              </w:rPr>
              <w:t>Akran Degerlendirme</w:t>
            </w:r>
          </w:p>
        </w:tc>
        <w:tc>
          <w:tcPr>
            <w:tcW w:w="2409" w:type="dxa"/>
          </w:tcPr>
          <w:p w:rsidR="002F45CB" w:rsidRDefault="0074613F">
            <w:r>
              <w:rPr>
                <w:sz w:val="18"/>
              </w:rPr>
              <w:t>Karsilikli degerlendirme</w:t>
            </w:r>
          </w:p>
        </w:tc>
        <w:tc>
          <w:tcPr>
            <w:tcW w:w="2409" w:type="dxa"/>
          </w:tcPr>
          <w:p w:rsidR="002F45CB" w:rsidRDefault="0074613F">
            <w:r>
              <w:rPr>
                <w:sz w:val="18"/>
              </w:rPr>
              <w:t>Icerik, sunum, teknik puan</w:t>
            </w:r>
          </w:p>
        </w:tc>
        <w:tc>
          <w:tcPr>
            <w:tcW w:w="2409" w:type="dxa"/>
          </w:tcPr>
          <w:p w:rsidR="002F45CB" w:rsidRDefault="0074613F">
            <w:r>
              <w:rPr>
                <w:sz w:val="18"/>
              </w:rPr>
              <w:t>Degerlendirme formu</w:t>
            </w:r>
          </w:p>
        </w:tc>
      </w:tr>
      <w:tr w:rsidR="002F45CB">
        <w:trPr>
          <w:jc w:val="center"/>
        </w:trPr>
        <w:tc>
          <w:tcPr>
            <w:tcW w:w="2409" w:type="dxa"/>
          </w:tcPr>
          <w:p w:rsidR="002F45CB" w:rsidRDefault="0074613F">
            <w:r>
              <w:rPr>
                <w:sz w:val="18"/>
              </w:rPr>
              <w:t>Yapici Geri Bildirim</w:t>
            </w:r>
          </w:p>
        </w:tc>
        <w:tc>
          <w:tcPr>
            <w:tcW w:w="2409" w:type="dxa"/>
          </w:tcPr>
          <w:p w:rsidR="002F45CB" w:rsidRDefault="0074613F">
            <w:r>
              <w:rPr>
                <w:sz w:val="18"/>
              </w:rPr>
              <w:t>Iyilestirme odakli yorum</w:t>
            </w:r>
          </w:p>
        </w:tc>
        <w:tc>
          <w:tcPr>
            <w:tcW w:w="2409" w:type="dxa"/>
          </w:tcPr>
          <w:p w:rsidR="002F45CB" w:rsidRDefault="0074613F">
            <w:r>
              <w:rPr>
                <w:sz w:val="18"/>
              </w:rPr>
              <w:t>'Sunu iyi, augmentation ekleyebilirsiniz'</w:t>
            </w:r>
          </w:p>
        </w:tc>
        <w:tc>
          <w:tcPr>
            <w:tcW w:w="2409" w:type="dxa"/>
          </w:tcPr>
          <w:p w:rsidR="002F45CB" w:rsidRDefault="0074613F">
            <w:r>
              <w:rPr>
                <w:sz w:val="18"/>
              </w:rPr>
              <w:t>Geri bildirim ornegi</w:t>
            </w:r>
          </w:p>
        </w:tc>
      </w:tr>
      <w:tr w:rsidR="002F45CB">
        <w:trPr>
          <w:jc w:val="center"/>
        </w:trPr>
        <w:tc>
          <w:tcPr>
            <w:tcW w:w="2409" w:type="dxa"/>
          </w:tcPr>
          <w:p w:rsidR="002F45CB" w:rsidRDefault="0074613F">
            <w:r>
              <w:rPr>
                <w:sz w:val="18"/>
              </w:rPr>
              <w:t>Demo</w:t>
            </w:r>
          </w:p>
        </w:tc>
        <w:tc>
          <w:tcPr>
            <w:tcW w:w="2409" w:type="dxa"/>
          </w:tcPr>
          <w:p w:rsidR="002F45CB" w:rsidRDefault="0074613F">
            <w:r>
              <w:rPr>
                <w:sz w:val="18"/>
              </w:rPr>
              <w:t>Canli gosterim</w:t>
            </w:r>
          </w:p>
        </w:tc>
        <w:tc>
          <w:tcPr>
            <w:tcW w:w="2409" w:type="dxa"/>
          </w:tcPr>
          <w:p w:rsidR="002F45CB" w:rsidRDefault="0074613F">
            <w:r>
              <w:rPr>
                <w:sz w:val="18"/>
              </w:rPr>
              <w:t>Model ile canli tahmin</w:t>
            </w:r>
          </w:p>
        </w:tc>
        <w:tc>
          <w:tcPr>
            <w:tcW w:w="2409" w:type="dxa"/>
          </w:tcPr>
          <w:p w:rsidR="002F45CB" w:rsidRDefault="0074613F">
            <w:r>
              <w:rPr>
                <w:sz w:val="18"/>
              </w:rPr>
              <w:t>Demo gorseli</w:t>
            </w:r>
          </w:p>
        </w:tc>
      </w:tr>
      <w:tr w:rsidR="002F45CB">
        <w:trPr>
          <w:jc w:val="center"/>
        </w:trPr>
        <w:tc>
          <w:tcPr>
            <w:tcW w:w="2409" w:type="dxa"/>
          </w:tcPr>
          <w:p w:rsidR="002F45CB" w:rsidRDefault="0074613F">
            <w:r>
              <w:rPr>
                <w:sz w:val="18"/>
              </w:rPr>
              <w:t>Teknik Iletisim</w:t>
            </w:r>
          </w:p>
        </w:tc>
        <w:tc>
          <w:tcPr>
            <w:tcW w:w="2409" w:type="dxa"/>
          </w:tcPr>
          <w:p w:rsidR="002F45CB" w:rsidRDefault="0074613F">
            <w:r>
              <w:rPr>
                <w:sz w:val="18"/>
              </w:rPr>
              <w:t>Teknik konuyu anlaasilir anlatma</w:t>
            </w:r>
          </w:p>
        </w:tc>
        <w:tc>
          <w:tcPr>
            <w:tcW w:w="2409" w:type="dxa"/>
          </w:tcPr>
          <w:p w:rsidR="002F45CB" w:rsidRDefault="0074613F">
            <w:r>
              <w:rPr>
                <w:sz w:val="18"/>
              </w:rPr>
              <w:t>Basitlestiirme, analoji, gorsel</w:t>
            </w:r>
          </w:p>
        </w:tc>
        <w:tc>
          <w:tcPr>
            <w:tcW w:w="2409" w:type="dxa"/>
          </w:tcPr>
          <w:p w:rsidR="002F45CB" w:rsidRDefault="0074613F">
            <w:r>
              <w:rPr>
                <w:sz w:val="18"/>
              </w:rPr>
              <w:t>Iletisim becerileri</w:t>
            </w:r>
          </w:p>
        </w:tc>
      </w:tr>
    </w:tbl>
    <w:p w:rsidR="002F45CB" w:rsidRDefault="002F45CB"/>
    <w:p w:rsidR="002F45CB" w:rsidRDefault="0074613F">
      <w:pPr>
        <w:spacing w:before="200"/>
      </w:pPr>
      <w:r>
        <w:rPr>
          <w:b/>
          <w:color w:val="E65C00"/>
          <w:sz w:val="24"/>
        </w:rPr>
        <w:t xml:space="preserve">  Konu Anlatımı</w:t>
      </w:r>
    </w:p>
    <w:p w:rsidR="002F45CB" w:rsidRDefault="0074613F">
      <w:r>
        <w:rPr>
          <w:sz w:val="20"/>
        </w:rPr>
        <w:t>Iyi bir proje sunumu 4 bolum icerir: 1) Problem: ne cozulmeye calisiildi? 2) Yontem: hangi veri, model, teknikler? 3) Sonuclar: accuracy, grafik, confusion matrix. 4) Tartisma: ne ogreniildi, gelecekte ne yapilabilir?</w:t>
      </w:r>
    </w:p>
    <w:p w:rsidR="002F45CB" w:rsidRDefault="0074613F">
      <w:r>
        <w:rPr>
          <w:sz w:val="20"/>
        </w:rPr>
        <w:t>Akran degerlendirme kr</w:t>
      </w:r>
      <w:r>
        <w:rPr>
          <w:sz w:val="20"/>
        </w:rPr>
        <w:t>iterleri: Icerik (problem net mi, sonuclar anlamli mi), Sunum (acik, anlasilir, goruseller), Teknik (dogru yontem, karsilastirma, analiz).</w:t>
      </w:r>
    </w:p>
    <w:p w:rsidR="002F45CB" w:rsidRDefault="0074613F">
      <w:r>
        <w:rPr>
          <w:sz w:val="20"/>
        </w:rPr>
        <w:t>Yapici geri bildirim: 'Su cok iyi olmus' + 'Su daha da iyilesebilir' formati. Elestiri degil, oneri sunun. Herkes ogr</w:t>
      </w:r>
      <w:r>
        <w:rPr>
          <w:sz w:val="20"/>
        </w:rPr>
        <w:t>enme surecinde!</w:t>
      </w:r>
    </w:p>
    <w:p w:rsidR="002F45CB" w:rsidRDefault="0074613F">
      <w:pPr>
        <w:spacing w:before="200"/>
      </w:pPr>
      <w:r>
        <w:rPr>
          <w:b/>
          <w:color w:val="E65C00"/>
          <w:sz w:val="24"/>
        </w:rPr>
        <w:t xml:space="preserve">  Somut Örnekler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2F45CB">
        <w:trPr>
          <w:jc w:val="center"/>
        </w:trPr>
        <w:tc>
          <w:tcPr>
            <w:tcW w:w="3213" w:type="dxa"/>
            <w:shd w:val="clear" w:color="auto" w:fill="E65C00"/>
          </w:tcPr>
          <w:p w:rsidR="002F45CB" w:rsidRDefault="0074613F">
            <w:pPr>
              <w:jc w:val="center"/>
            </w:pPr>
            <w:r>
              <w:rPr>
                <w:b/>
                <w:color w:val="FFFFFF"/>
                <w:sz w:val="18"/>
              </w:rPr>
              <w:t>Örnek</w:t>
            </w:r>
          </w:p>
        </w:tc>
        <w:tc>
          <w:tcPr>
            <w:tcW w:w="3213" w:type="dxa"/>
            <w:shd w:val="clear" w:color="auto" w:fill="E65C00"/>
          </w:tcPr>
          <w:p w:rsidR="002F45CB" w:rsidRDefault="0074613F">
            <w:pPr>
              <w:jc w:val="center"/>
            </w:pPr>
            <w:r>
              <w:rPr>
                <w:b/>
                <w:color w:val="FFFFFF"/>
                <w:sz w:val="18"/>
              </w:rPr>
              <w:t>Açıklama</w:t>
            </w:r>
          </w:p>
        </w:tc>
        <w:tc>
          <w:tcPr>
            <w:tcW w:w="3213" w:type="dxa"/>
            <w:shd w:val="clear" w:color="auto" w:fill="E65C00"/>
          </w:tcPr>
          <w:p w:rsidR="002F45CB" w:rsidRDefault="0074613F">
            <w:pPr>
              <w:jc w:val="center"/>
            </w:pPr>
            <w:r>
              <w:rPr>
                <w:b/>
                <w:color w:val="FFFFFF"/>
                <w:sz w:val="18"/>
              </w:rPr>
              <w:t>Günlük Hayat Bağlantısı</w:t>
            </w:r>
          </w:p>
        </w:tc>
      </w:tr>
      <w:tr w:rsidR="002F45CB">
        <w:trPr>
          <w:jc w:val="center"/>
        </w:trPr>
        <w:tc>
          <w:tcPr>
            <w:tcW w:w="3213" w:type="dxa"/>
          </w:tcPr>
          <w:p w:rsidR="002F45CB" w:rsidRDefault="0074613F">
            <w:r>
              <w:rPr>
                <w:sz w:val="18"/>
              </w:rPr>
              <w:t>Iyi sunum</w:t>
            </w:r>
          </w:p>
        </w:tc>
        <w:tc>
          <w:tcPr>
            <w:tcW w:w="3213" w:type="dxa"/>
          </w:tcPr>
          <w:p w:rsidR="002F45CB" w:rsidRDefault="0074613F">
            <w:r>
              <w:rPr>
                <w:sz w:val="18"/>
              </w:rPr>
              <w:t>Problem acik, grafik var, canli demo</w:t>
            </w:r>
          </w:p>
        </w:tc>
        <w:tc>
          <w:tcPr>
            <w:tcW w:w="3213" w:type="dxa"/>
          </w:tcPr>
          <w:p w:rsidR="002F45CB" w:rsidRDefault="0074613F">
            <w:r>
              <w:rPr>
                <w:sz w:val="18"/>
              </w:rPr>
              <w:t>Tam puan</w:t>
            </w:r>
          </w:p>
        </w:tc>
      </w:tr>
      <w:tr w:rsidR="002F45CB">
        <w:trPr>
          <w:jc w:val="center"/>
        </w:trPr>
        <w:tc>
          <w:tcPr>
            <w:tcW w:w="3213" w:type="dxa"/>
          </w:tcPr>
          <w:p w:rsidR="002F45CB" w:rsidRDefault="0074613F">
            <w:r>
              <w:rPr>
                <w:sz w:val="18"/>
              </w:rPr>
              <w:t>Geri bildirim</w:t>
            </w:r>
          </w:p>
        </w:tc>
        <w:tc>
          <w:tcPr>
            <w:tcW w:w="3213" w:type="dxa"/>
          </w:tcPr>
          <w:p w:rsidR="002F45CB" w:rsidRDefault="0074613F">
            <w:r>
              <w:rPr>
                <w:sz w:val="18"/>
              </w:rPr>
              <w:t>'CNN iyi, transfer learning de deneyin'</w:t>
            </w:r>
          </w:p>
        </w:tc>
        <w:tc>
          <w:tcPr>
            <w:tcW w:w="3213" w:type="dxa"/>
          </w:tcPr>
          <w:p w:rsidR="002F45CB" w:rsidRDefault="0074613F">
            <w:r>
              <w:rPr>
                <w:sz w:val="18"/>
              </w:rPr>
              <w:t>Yapici</w:t>
            </w:r>
          </w:p>
        </w:tc>
      </w:tr>
      <w:tr w:rsidR="002F45CB">
        <w:trPr>
          <w:jc w:val="center"/>
        </w:trPr>
        <w:tc>
          <w:tcPr>
            <w:tcW w:w="3213" w:type="dxa"/>
          </w:tcPr>
          <w:p w:rsidR="002F45CB" w:rsidRDefault="0074613F">
            <w:r>
              <w:rPr>
                <w:sz w:val="18"/>
              </w:rPr>
              <w:t>Demo</w:t>
            </w:r>
          </w:p>
        </w:tc>
        <w:tc>
          <w:tcPr>
            <w:tcW w:w="3213" w:type="dxa"/>
          </w:tcPr>
          <w:p w:rsidR="002F45CB" w:rsidRDefault="0074613F">
            <w:r>
              <w:rPr>
                <w:sz w:val="18"/>
              </w:rPr>
              <w:t>Canli goruntu yukleyip tahmin</w:t>
            </w:r>
          </w:p>
        </w:tc>
        <w:tc>
          <w:tcPr>
            <w:tcW w:w="3213" w:type="dxa"/>
          </w:tcPr>
          <w:p w:rsidR="002F45CB" w:rsidRDefault="0074613F">
            <w:r>
              <w:rPr>
                <w:sz w:val="18"/>
              </w:rPr>
              <w:t>Etkili</w:t>
            </w:r>
          </w:p>
        </w:tc>
      </w:tr>
      <w:tr w:rsidR="002F45CB">
        <w:trPr>
          <w:jc w:val="center"/>
        </w:trPr>
        <w:tc>
          <w:tcPr>
            <w:tcW w:w="3213" w:type="dxa"/>
          </w:tcPr>
          <w:p w:rsidR="002F45CB" w:rsidRDefault="0074613F">
            <w:r>
              <w:rPr>
                <w:sz w:val="18"/>
              </w:rPr>
              <w:t>Soru</w:t>
            </w:r>
          </w:p>
        </w:tc>
        <w:tc>
          <w:tcPr>
            <w:tcW w:w="3213" w:type="dxa"/>
          </w:tcPr>
          <w:p w:rsidR="002F45CB" w:rsidRDefault="0074613F">
            <w:r>
              <w:rPr>
                <w:sz w:val="18"/>
              </w:rPr>
              <w:t xml:space="preserve">'Neden VGG16 </w:t>
            </w:r>
            <w:r>
              <w:rPr>
                <w:sz w:val="18"/>
              </w:rPr>
              <w:t>tercih ettiniz?'</w:t>
            </w:r>
          </w:p>
        </w:tc>
        <w:tc>
          <w:tcPr>
            <w:tcW w:w="3213" w:type="dxa"/>
          </w:tcPr>
          <w:p w:rsidR="002F45CB" w:rsidRDefault="0074613F">
            <w:r>
              <w:rPr>
                <w:sz w:val="18"/>
              </w:rPr>
              <w:t>Teknik soru</w:t>
            </w:r>
          </w:p>
        </w:tc>
      </w:tr>
    </w:tbl>
    <w:p w:rsidR="002F45CB" w:rsidRDefault="002F45CB"/>
    <w:p w:rsidR="002F45CB" w:rsidRDefault="0074613F">
      <w:pPr>
        <w:spacing w:before="200"/>
      </w:pPr>
      <w:r>
        <w:rPr>
          <w:b/>
          <w:color w:val="E65C00"/>
          <w:sz w:val="24"/>
        </w:rPr>
        <w:t xml:space="preserve">  Analoji ve Benzetmeler</w:t>
      </w:r>
    </w:p>
    <w:p w:rsidR="002F45CB" w:rsidRDefault="0074613F">
      <w:r>
        <w:rPr>
          <w:b/>
          <w:color w:val="E65C00"/>
          <w:sz w:val="20"/>
        </w:rPr>
        <w:t xml:space="preserve">  1. </w:t>
      </w:r>
      <w:r>
        <w:rPr>
          <w:sz w:val="20"/>
        </w:rPr>
        <w:t>Sunum = Sahne: en iyi performansinizi sergileyin</w:t>
      </w:r>
    </w:p>
    <w:p w:rsidR="002F45CB" w:rsidRDefault="0074613F">
      <w:r>
        <w:rPr>
          <w:b/>
          <w:color w:val="E65C00"/>
          <w:sz w:val="20"/>
        </w:rPr>
        <w:t xml:space="preserve">  2. </w:t>
      </w:r>
      <w:r>
        <w:rPr>
          <w:sz w:val="20"/>
        </w:rPr>
        <w:t>Akran degerlendirme = Juri: yapici ve adil</w:t>
      </w:r>
    </w:p>
    <w:p w:rsidR="002F45CB" w:rsidRDefault="0074613F">
      <w:r>
        <w:rPr>
          <w:b/>
          <w:color w:val="E65C00"/>
          <w:sz w:val="20"/>
        </w:rPr>
        <w:t xml:space="preserve">  3. </w:t>
      </w:r>
      <w:r>
        <w:rPr>
          <w:sz w:val="20"/>
        </w:rPr>
        <w:t>Geri bildirim = Aynaaa: gelisiminizi gorun</w:t>
      </w:r>
    </w:p>
    <w:p w:rsidR="002F45CB" w:rsidRDefault="0074613F">
      <w:r>
        <w:rPr>
          <w:b/>
          <w:color w:val="E65C00"/>
          <w:sz w:val="20"/>
        </w:rPr>
        <w:t xml:space="preserve">  4. </w:t>
      </w:r>
      <w:r>
        <w:rPr>
          <w:sz w:val="20"/>
        </w:rPr>
        <w:t>Demo = Canli gosterim: gormek inanmaktir</w:t>
      </w:r>
    </w:p>
    <w:p w:rsidR="002F45CB" w:rsidRDefault="0074613F">
      <w:pPr>
        <w:spacing w:before="200"/>
      </w:pPr>
      <w:r>
        <w:rPr>
          <w:b/>
          <w:color w:val="E65C00"/>
          <w:sz w:val="24"/>
        </w:rPr>
        <w:t xml:space="preserve">  Öğrenci Soru-Cevap</w:t>
      </w:r>
    </w:p>
    <w:p w:rsidR="002F45CB" w:rsidRDefault="0074613F">
      <w:pPr>
        <w:pStyle w:val="ListeMaddemi"/>
      </w:pPr>
      <w:r>
        <w:rPr>
          <w:sz w:val="20"/>
        </w:rPr>
        <w:t>Iyi sunum nasil yapilir? - Acik, gorsel, demo li.</w:t>
      </w:r>
    </w:p>
    <w:p w:rsidR="002F45CB" w:rsidRDefault="0074613F">
      <w:pPr>
        <w:pStyle w:val="ListeMaddemi"/>
      </w:pPr>
      <w:r>
        <w:rPr>
          <w:sz w:val="20"/>
        </w:rPr>
        <w:t>Yapici geri bildirim nedir? - Iyi yanlar + iyilestirme onerileri.</w:t>
      </w:r>
    </w:p>
    <w:p w:rsidR="002F45CB" w:rsidRDefault="0074613F">
      <w:pPr>
        <w:pStyle w:val="ListeMaddemi"/>
      </w:pPr>
      <w:r>
        <w:rPr>
          <w:sz w:val="20"/>
        </w:rPr>
        <w:t>Demo neden etkili? - Somut gosterim, soyut anlatimdan daha ikna edici.</w:t>
      </w:r>
    </w:p>
    <w:p w:rsidR="002F45CB" w:rsidRDefault="0074613F">
      <w:pPr>
        <w:jc w:val="center"/>
      </w:pPr>
      <w:r>
        <w:rPr>
          <w:color w:val="BDBDBD"/>
          <w:sz w:val="12"/>
        </w:rPr>
        <w:t>________________________________________________</w:t>
      </w:r>
      <w:r>
        <w:rPr>
          <w:color w:val="BDBDBD"/>
          <w:sz w:val="12"/>
        </w:rPr>
        <w:t>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2F45CB">
        <w:trPr>
          <w:jc w:val="center"/>
        </w:trPr>
        <w:tc>
          <w:tcPr>
            <w:tcW w:w="9638" w:type="dxa"/>
            <w:tcBorders>
              <w:top w:val="single" w:sz="10" w:space="0" w:color="6A1B9A"/>
              <w:left w:val="single" w:sz="10" w:space="0" w:color="6A1B9A"/>
              <w:bottom w:val="single" w:sz="10" w:space="0" w:color="6A1B9A"/>
              <w:right w:val="single" w:sz="10" w:space="0" w:color="6A1B9A"/>
            </w:tcBorders>
            <w:shd w:val="clear" w:color="auto" w:fill="6A1B9A"/>
          </w:tcPr>
          <w:p w:rsidR="002F45CB" w:rsidRDefault="0074613F">
            <w:r>
              <w:rPr>
                <w:b/>
                <w:color w:val="FFFFFF"/>
                <w:sz w:val="28"/>
              </w:rPr>
              <w:t xml:space="preserve">  E4  |  DERİNLEŞTİRME (ELABORATE)  —  Transfer &amp; Pekiştirme</w:t>
            </w:r>
          </w:p>
        </w:tc>
      </w:tr>
    </w:tbl>
    <w:p w:rsidR="002F45CB" w:rsidRDefault="002F45CB"/>
    <w:p w:rsidR="002F45CB" w:rsidRDefault="0074613F">
      <w:r>
        <w:rPr>
          <w:i/>
          <w:color w:val="6A1B9A"/>
          <w:sz w:val="20"/>
        </w:rPr>
        <w:lastRenderedPageBreak/>
        <w:t xml:space="preserve">  Süre: 10 dakika</w:t>
      </w:r>
    </w:p>
    <w:p w:rsidR="002F45CB" w:rsidRDefault="0074613F">
      <w:pPr>
        <w:spacing w:before="200"/>
      </w:pPr>
      <w:r>
        <w:rPr>
          <w:b/>
          <w:color w:val="6A1B9A"/>
          <w:sz w:val="24"/>
        </w:rPr>
        <w:t xml:space="preserve">  Uygulama Etkinliği: "Oylama ve Tartisma"</w:t>
      </w:r>
    </w:p>
    <w:p w:rsidR="002F45CB" w:rsidRDefault="0074613F">
      <w:r>
        <w:rPr>
          <w:b/>
          <w:color w:val="1B2A4A"/>
          <w:sz w:val="20"/>
        </w:rPr>
        <w:t xml:space="preserve">Türü: </w:t>
      </w:r>
      <w:r>
        <w:rPr>
          <w:sz w:val="20"/>
        </w:rPr>
        <w:t>Sinif Etkinligi</w:t>
      </w:r>
    </w:p>
    <w:p w:rsidR="002F45CB" w:rsidRDefault="0074613F">
      <w:r>
        <w:rPr>
          <w:b/>
          <w:color w:val="1B2A4A"/>
          <w:sz w:val="20"/>
        </w:rPr>
        <w:t xml:space="preserve">Amacı: </w:t>
      </w:r>
      <w:r>
        <w:rPr>
          <w:sz w:val="20"/>
        </w:rPr>
        <w:t>En basarili projeleri belirlemek ve ortak ogrenimler cikarmmak.</w:t>
      </w:r>
    </w:p>
    <w:p w:rsidR="002F45CB" w:rsidRDefault="0074613F">
      <w:pPr>
        <w:spacing w:before="200"/>
      </w:pPr>
      <w:r>
        <w:rPr>
          <w:b/>
          <w:color w:val="6A1B9A"/>
          <w:sz w:val="24"/>
        </w:rPr>
        <w:t xml:space="preserve">  Yöne</w:t>
      </w:r>
      <w:r>
        <w:rPr>
          <w:b/>
          <w:color w:val="6A1B9A"/>
          <w:sz w:val="24"/>
        </w:rPr>
        <w:t>rge Adımları</w:t>
      </w:r>
    </w:p>
    <w:p w:rsidR="002F45CB" w:rsidRDefault="0074613F">
      <w:r>
        <w:rPr>
          <w:b/>
          <w:color w:val="6A1B9A"/>
          <w:sz w:val="20"/>
        </w:rPr>
        <w:t xml:space="preserve">  1. </w:t>
      </w:r>
      <w:r>
        <w:rPr>
          <w:sz w:val="20"/>
        </w:rPr>
        <w:t>Tum sunumlar tamamlandiktan sonra oylama yapin.</w:t>
      </w:r>
    </w:p>
    <w:p w:rsidR="002F45CB" w:rsidRDefault="0074613F">
      <w:r>
        <w:rPr>
          <w:b/>
          <w:color w:val="6A1B9A"/>
          <w:sz w:val="20"/>
        </w:rPr>
        <w:t xml:space="preserve">  2. </w:t>
      </w:r>
      <w:r>
        <w:rPr>
          <w:sz w:val="20"/>
        </w:rPr>
        <w:t>En iyi 3 projeyi belirleyin.</w:t>
      </w:r>
    </w:p>
    <w:p w:rsidR="002F45CB" w:rsidRDefault="0074613F">
      <w:r>
        <w:rPr>
          <w:b/>
          <w:color w:val="6A1B9A"/>
          <w:sz w:val="20"/>
        </w:rPr>
        <w:t xml:space="preserve">  3. </w:t>
      </w:r>
      <w:r>
        <w:rPr>
          <w:sz w:val="20"/>
        </w:rPr>
        <w:t>Ortak basari faktorlerini tartisiin.</w:t>
      </w:r>
    </w:p>
    <w:p w:rsidR="002F45CB" w:rsidRDefault="0074613F">
      <w:r>
        <w:rPr>
          <w:b/>
          <w:color w:val="6A1B9A"/>
          <w:sz w:val="20"/>
        </w:rPr>
        <w:t xml:space="preserve">  4. </w:t>
      </w:r>
      <w:r>
        <w:rPr>
          <w:sz w:val="20"/>
        </w:rPr>
        <w:t>Ortak zorluk noktalarini tartisiin.</w:t>
      </w:r>
    </w:p>
    <w:p w:rsidR="002F45CB" w:rsidRDefault="0074613F">
      <w:r>
        <w:rPr>
          <w:b/>
          <w:color w:val="6A1B9A"/>
          <w:sz w:val="20"/>
        </w:rPr>
        <w:t xml:space="preserve">  5. </w:t>
      </w:r>
      <w:r>
        <w:rPr>
          <w:sz w:val="20"/>
        </w:rPr>
        <w:t>Gelecek projelere yonelik onerileri derleyin.</w:t>
      </w:r>
    </w:p>
    <w:p w:rsidR="002F45CB" w:rsidRDefault="0074613F">
      <w:r>
        <w:rPr>
          <w:b/>
          <w:color w:val="1B2A4A"/>
          <w:sz w:val="20"/>
        </w:rPr>
        <w:t xml:space="preserve">Beklenen Ürün: </w:t>
      </w:r>
      <w:r>
        <w:rPr>
          <w:sz w:val="20"/>
        </w:rPr>
        <w:t>Sinifin</w:t>
      </w:r>
      <w:r>
        <w:rPr>
          <w:sz w:val="20"/>
        </w:rPr>
        <w:t xml:space="preserve"> En Iyi Projeleri ve Ortak Ogrenimler</w:t>
      </w:r>
    </w:p>
    <w:p w:rsidR="002F45CB" w:rsidRDefault="0074613F">
      <w:pPr>
        <w:spacing w:before="200"/>
      </w:pPr>
      <w:r>
        <w:rPr>
          <w:b/>
          <w:color w:val="6A1B9A"/>
          <w:sz w:val="24"/>
        </w:rPr>
        <w:t xml:space="preserve">  Transfer Soruları</w:t>
      </w:r>
    </w:p>
    <w:p w:rsidR="002F45CB" w:rsidRDefault="0074613F">
      <w:r>
        <w:rPr>
          <w:b/>
          <w:color w:val="6A1B9A"/>
          <w:sz w:val="20"/>
        </w:rPr>
        <w:t xml:space="preserve">  1. </w:t>
      </w:r>
      <w:r>
        <w:rPr>
          <w:sz w:val="20"/>
        </w:rPr>
        <w:t>Degerlendirme ve elestirel dusunme.</w:t>
      </w:r>
    </w:p>
    <w:p w:rsidR="002F45CB" w:rsidRDefault="0074613F">
      <w:r>
        <w:rPr>
          <w:b/>
          <w:color w:val="1B2A4A"/>
          <w:sz w:val="20"/>
        </w:rPr>
        <w:t xml:space="preserve">İlişkili Disiplinler: </w:t>
      </w:r>
      <w:r>
        <w:rPr>
          <w:sz w:val="20"/>
        </w:rPr>
        <w:t>Iletisim, Liderlik</w:t>
      </w:r>
    </w:p>
    <w:p w:rsidR="002F45CB" w:rsidRDefault="0074613F">
      <w:pPr>
        <w:spacing w:before="200"/>
      </w:pPr>
      <w:r>
        <w:rPr>
          <w:b/>
          <w:color w:val="6A1B9A"/>
          <w:sz w:val="24"/>
        </w:rPr>
        <w:t xml:space="preserve">  Gerçek Yaşam Problemi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2F45CB">
        <w:trPr>
          <w:jc w:val="center"/>
        </w:trPr>
        <w:tc>
          <w:tcPr>
            <w:tcW w:w="9638" w:type="dxa"/>
            <w:tcBorders>
              <w:top w:val="single" w:sz="8" w:space="0" w:color="6A1B9A"/>
              <w:left w:val="single" w:sz="8" w:space="0" w:color="6A1B9A"/>
              <w:bottom w:val="single" w:sz="8" w:space="0" w:color="6A1B9A"/>
              <w:right w:val="single" w:sz="8" w:space="0" w:color="6A1B9A"/>
            </w:tcBorders>
            <w:shd w:val="clear" w:color="auto" w:fill="F3E5F5"/>
          </w:tcPr>
          <w:p w:rsidR="002F45CB" w:rsidRDefault="0074613F">
            <w:r>
              <w:rPr>
                <w:sz w:val="20"/>
              </w:rPr>
              <w:t>Basarisiz bir deneyi nasil sunarsiniiz?</w:t>
            </w:r>
          </w:p>
        </w:tc>
      </w:tr>
    </w:tbl>
    <w:p w:rsidR="002F45CB" w:rsidRDefault="002F45CB"/>
    <w:p w:rsidR="002F45CB" w:rsidRDefault="0074613F">
      <w:r>
        <w:rPr>
          <w:b/>
          <w:color w:val="1B2A4A"/>
          <w:sz w:val="20"/>
        </w:rPr>
        <w:t xml:space="preserve">Yaratıcı Görev: </w:t>
      </w:r>
      <w:r>
        <w:rPr>
          <w:sz w:val="20"/>
        </w:rPr>
        <w:t>Projeleri birlestirerek sinif proj</w:t>
      </w:r>
      <w:r>
        <w:rPr>
          <w:sz w:val="20"/>
        </w:rPr>
        <w:t>esi onerin.</w:t>
      </w:r>
    </w:p>
    <w:p w:rsidR="002F45CB" w:rsidRDefault="0074613F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2F45CB">
        <w:trPr>
          <w:jc w:val="center"/>
        </w:trPr>
        <w:tc>
          <w:tcPr>
            <w:tcW w:w="9638" w:type="dxa"/>
            <w:tcBorders>
              <w:top w:val="single" w:sz="10" w:space="0" w:color="2E7D32"/>
              <w:left w:val="single" w:sz="10" w:space="0" w:color="2E7D32"/>
              <w:bottom w:val="single" w:sz="10" w:space="0" w:color="2E7D32"/>
              <w:right w:val="single" w:sz="10" w:space="0" w:color="2E7D32"/>
            </w:tcBorders>
            <w:shd w:val="clear" w:color="auto" w:fill="2E7D32"/>
          </w:tcPr>
          <w:p w:rsidR="002F45CB" w:rsidRDefault="0074613F">
            <w:r>
              <w:rPr>
                <w:b/>
                <w:color w:val="FFFFFF"/>
                <w:sz w:val="28"/>
              </w:rPr>
              <w:t xml:space="preserve">  E5  |  DEĞERLENDİRME (EVALUATE)  —  Öğrenmeyi Ölçme</w:t>
            </w:r>
          </w:p>
        </w:tc>
      </w:tr>
    </w:tbl>
    <w:p w:rsidR="002F45CB" w:rsidRDefault="002F45CB"/>
    <w:p w:rsidR="002F45CB" w:rsidRDefault="0074613F">
      <w:r>
        <w:rPr>
          <w:i/>
          <w:color w:val="2E7D32"/>
          <w:sz w:val="20"/>
        </w:rPr>
        <w:t xml:space="preserve">  Süre: 8 dakika</w:t>
      </w:r>
    </w:p>
    <w:p w:rsidR="002F45CB" w:rsidRDefault="0074613F">
      <w:pPr>
        <w:spacing w:before="200"/>
      </w:pPr>
      <w:r>
        <w:rPr>
          <w:b/>
          <w:color w:val="2E7D32"/>
          <w:sz w:val="24"/>
        </w:rPr>
        <w:t xml:space="preserve">  Öz Değerlendirme Kontrol Listesi</w:t>
      </w:r>
    </w:p>
    <w:p w:rsidR="002F45CB" w:rsidRDefault="0074613F">
      <w:r>
        <w:rPr>
          <w:sz w:val="20"/>
        </w:rPr>
        <w:t xml:space="preserve">  ☐  Projesini etkili sunar.</w:t>
      </w:r>
    </w:p>
    <w:p w:rsidR="002F45CB" w:rsidRDefault="0074613F">
      <w:r>
        <w:rPr>
          <w:sz w:val="20"/>
        </w:rPr>
        <w:t xml:space="preserve">  ☐  Akran projelerini degerlendirir.</w:t>
      </w:r>
    </w:p>
    <w:p w:rsidR="002F45CB" w:rsidRDefault="0074613F">
      <w:r>
        <w:rPr>
          <w:sz w:val="20"/>
        </w:rPr>
        <w:t xml:space="preserve">  ☐  Yapici geri bildirim verir.</w:t>
      </w:r>
    </w:p>
    <w:p w:rsidR="002F45CB" w:rsidRDefault="0074613F">
      <w:r>
        <w:rPr>
          <w:sz w:val="20"/>
        </w:rPr>
        <w:t xml:space="preserve">  ☐  Iyilestirme noktalarini belirler.</w:t>
      </w:r>
    </w:p>
    <w:p w:rsidR="002F45CB" w:rsidRDefault="0074613F">
      <w:pPr>
        <w:spacing w:before="200"/>
      </w:pPr>
      <w:r>
        <w:rPr>
          <w:b/>
          <w:color w:val="2E7D32"/>
          <w:sz w:val="24"/>
        </w:rPr>
        <w:t xml:space="preserve">  Öz Değerlendirme Soruları</w:t>
      </w:r>
    </w:p>
    <w:p w:rsidR="002F45CB" w:rsidRDefault="0074613F">
      <w:r>
        <w:rPr>
          <w:b/>
          <w:color w:val="2E7D32"/>
          <w:sz w:val="20"/>
        </w:rPr>
        <w:t xml:space="preserve">  1. </w:t>
      </w:r>
      <w:r>
        <w:rPr>
          <w:sz w:val="20"/>
        </w:rPr>
        <w:t>Sunumum acik ve anlasilir miydi?</w:t>
      </w:r>
    </w:p>
    <w:p w:rsidR="002F45CB" w:rsidRDefault="0074613F">
      <w:r>
        <w:rPr>
          <w:b/>
          <w:color w:val="2E7D32"/>
          <w:sz w:val="20"/>
        </w:rPr>
        <w:t xml:space="preserve">  2. </w:t>
      </w:r>
      <w:r>
        <w:rPr>
          <w:sz w:val="20"/>
        </w:rPr>
        <w:t>Baskalarina yapici geri bildirim verebiliyor muyum?</w:t>
      </w:r>
    </w:p>
    <w:p w:rsidR="002F45CB" w:rsidRDefault="0074613F">
      <w:r>
        <w:rPr>
          <w:b/>
          <w:color w:val="2E7D32"/>
          <w:sz w:val="20"/>
        </w:rPr>
        <w:t xml:space="preserve">  3. </w:t>
      </w:r>
      <w:r>
        <w:rPr>
          <w:sz w:val="20"/>
        </w:rPr>
        <w:t>Geri bildirimlerde</w:t>
      </w:r>
      <w:r>
        <w:rPr>
          <w:sz w:val="20"/>
        </w:rPr>
        <w:t>n ne ogrenmdum?</w:t>
      </w:r>
    </w:p>
    <w:p w:rsidR="002F45CB" w:rsidRDefault="0074613F">
      <w:pPr>
        <w:spacing w:before="200"/>
      </w:pPr>
      <w:r>
        <w:rPr>
          <w:b/>
          <w:color w:val="2E7D32"/>
          <w:sz w:val="24"/>
        </w:rPr>
        <w:t xml:space="preserve">  Biçimlendirici Değerlendirme (Kısa Quiz)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2F45CB">
        <w:trPr>
          <w:jc w:val="center"/>
        </w:trPr>
        <w:tc>
          <w:tcPr>
            <w:tcW w:w="3213" w:type="dxa"/>
            <w:shd w:val="clear" w:color="auto" w:fill="2E7D32"/>
          </w:tcPr>
          <w:p w:rsidR="002F45CB" w:rsidRDefault="0074613F">
            <w:pPr>
              <w:jc w:val="center"/>
            </w:pPr>
            <w:r>
              <w:rPr>
                <w:b/>
                <w:color w:val="FFFFFF"/>
                <w:sz w:val="18"/>
              </w:rPr>
              <w:t>No</w:t>
            </w:r>
          </w:p>
        </w:tc>
        <w:tc>
          <w:tcPr>
            <w:tcW w:w="3213" w:type="dxa"/>
            <w:shd w:val="clear" w:color="auto" w:fill="2E7D32"/>
          </w:tcPr>
          <w:p w:rsidR="002F45CB" w:rsidRDefault="0074613F">
            <w:pPr>
              <w:jc w:val="center"/>
            </w:pPr>
            <w:r>
              <w:rPr>
                <w:b/>
                <w:color w:val="FFFFFF"/>
                <w:sz w:val="18"/>
              </w:rPr>
              <w:t>Soru</w:t>
            </w:r>
          </w:p>
        </w:tc>
        <w:tc>
          <w:tcPr>
            <w:tcW w:w="3213" w:type="dxa"/>
            <w:shd w:val="clear" w:color="auto" w:fill="2E7D32"/>
          </w:tcPr>
          <w:p w:rsidR="002F45CB" w:rsidRDefault="0074613F">
            <w:pPr>
              <w:jc w:val="center"/>
            </w:pPr>
            <w:r>
              <w:rPr>
                <w:b/>
                <w:color w:val="FFFFFF"/>
                <w:sz w:val="18"/>
              </w:rPr>
              <w:t>Cevap</w:t>
            </w:r>
          </w:p>
        </w:tc>
      </w:tr>
      <w:tr w:rsidR="002F45CB">
        <w:trPr>
          <w:jc w:val="center"/>
        </w:trPr>
        <w:tc>
          <w:tcPr>
            <w:tcW w:w="3213" w:type="dxa"/>
          </w:tcPr>
          <w:p w:rsidR="002F45CB" w:rsidRDefault="0074613F">
            <w:r>
              <w:rPr>
                <w:sz w:val="18"/>
              </w:rPr>
              <w:t>Iyi sunum neler icerir?</w:t>
            </w:r>
          </w:p>
        </w:tc>
        <w:tc>
          <w:tcPr>
            <w:tcW w:w="3213" w:type="dxa"/>
          </w:tcPr>
          <w:p w:rsidR="002F45CB" w:rsidRDefault="0074613F">
            <w:r>
              <w:rPr>
                <w:sz w:val="18"/>
              </w:rPr>
              <w:t>a) Sadece kod b) Problem+Yontem+Sonuc c) Sadece grafik d) Sadece demo</w:t>
            </w:r>
          </w:p>
        </w:tc>
        <w:tc>
          <w:tcPr>
            <w:tcW w:w="3213" w:type="dxa"/>
          </w:tcPr>
          <w:p w:rsidR="002F45CB" w:rsidRDefault="0074613F">
            <w:r>
              <w:rPr>
                <w:sz w:val="18"/>
              </w:rPr>
              <w:t>b) Problem+Yontem+Sonuc</w:t>
            </w:r>
          </w:p>
        </w:tc>
      </w:tr>
      <w:tr w:rsidR="002F45CB">
        <w:trPr>
          <w:jc w:val="center"/>
        </w:trPr>
        <w:tc>
          <w:tcPr>
            <w:tcW w:w="3213" w:type="dxa"/>
          </w:tcPr>
          <w:p w:rsidR="002F45CB" w:rsidRDefault="0074613F">
            <w:r>
              <w:rPr>
                <w:sz w:val="18"/>
              </w:rPr>
              <w:t>Yapici geri bildirim nasil verilir?</w:t>
            </w:r>
          </w:p>
        </w:tc>
        <w:tc>
          <w:tcPr>
            <w:tcW w:w="3213" w:type="dxa"/>
          </w:tcPr>
          <w:p w:rsidR="002F45CB" w:rsidRDefault="0074613F">
            <w:r>
              <w:rPr>
                <w:sz w:val="18"/>
              </w:rPr>
              <w:t>a) Sadece elestiri b) Iyi +</w:t>
            </w:r>
            <w:r>
              <w:rPr>
                <w:sz w:val="18"/>
              </w:rPr>
              <w:t xml:space="preserve"> iyilestirme c) Sadece ovgu d) Sessiz kalma</w:t>
            </w:r>
          </w:p>
        </w:tc>
        <w:tc>
          <w:tcPr>
            <w:tcW w:w="3213" w:type="dxa"/>
          </w:tcPr>
          <w:p w:rsidR="002F45CB" w:rsidRDefault="0074613F">
            <w:r>
              <w:rPr>
                <w:sz w:val="18"/>
              </w:rPr>
              <w:t>b) Iyi + iyilestirme</w:t>
            </w:r>
          </w:p>
        </w:tc>
      </w:tr>
      <w:tr w:rsidR="002F45CB">
        <w:trPr>
          <w:jc w:val="center"/>
        </w:trPr>
        <w:tc>
          <w:tcPr>
            <w:tcW w:w="3213" w:type="dxa"/>
          </w:tcPr>
          <w:p w:rsidR="002F45CB" w:rsidRDefault="0074613F">
            <w:r>
              <w:rPr>
                <w:sz w:val="18"/>
              </w:rPr>
              <w:lastRenderedPageBreak/>
              <w:t>Demo neden etkili?</w:t>
            </w:r>
          </w:p>
        </w:tc>
        <w:tc>
          <w:tcPr>
            <w:tcW w:w="3213" w:type="dxa"/>
          </w:tcPr>
          <w:p w:rsidR="002F45CB" w:rsidRDefault="0074613F">
            <w:r>
              <w:rPr>
                <w:sz w:val="18"/>
              </w:rPr>
              <w:t>a) Kod gosterir b) Somut gosterim c) Zaman doldurur d) Puan arttirir</w:t>
            </w:r>
          </w:p>
        </w:tc>
        <w:tc>
          <w:tcPr>
            <w:tcW w:w="3213" w:type="dxa"/>
          </w:tcPr>
          <w:p w:rsidR="002F45CB" w:rsidRDefault="0074613F">
            <w:r>
              <w:rPr>
                <w:sz w:val="18"/>
              </w:rPr>
              <w:t>b) Somut gosterim</w:t>
            </w:r>
          </w:p>
        </w:tc>
      </w:tr>
    </w:tbl>
    <w:p w:rsidR="002F45CB" w:rsidRDefault="002F45CB"/>
    <w:p w:rsidR="002F45CB" w:rsidRDefault="0074613F">
      <w:pPr>
        <w:spacing w:before="200"/>
      </w:pPr>
      <w:r>
        <w:rPr>
          <w:b/>
          <w:color w:val="2E7D32"/>
          <w:sz w:val="24"/>
        </w:rPr>
        <w:t xml:space="preserve">  Tartışma Soruları</w:t>
      </w:r>
    </w:p>
    <w:p w:rsidR="002F45CB" w:rsidRDefault="0074613F">
      <w:r>
        <w:rPr>
          <w:b/>
          <w:color w:val="2E7D32"/>
          <w:sz w:val="20"/>
        </w:rPr>
        <w:t>Açık Uçlu:</w:t>
      </w:r>
    </w:p>
    <w:p w:rsidR="002F45CB" w:rsidRDefault="0074613F">
      <w:r>
        <w:rPr>
          <w:b/>
          <w:color w:val="2E7D32"/>
          <w:sz w:val="20"/>
        </w:rPr>
        <w:t xml:space="preserve">  1. </w:t>
      </w:r>
      <w:r>
        <w:rPr>
          <w:sz w:val="20"/>
        </w:rPr>
        <w:t>ML projelerinde sunum becerisi neden teknik be</w:t>
      </w:r>
      <w:r>
        <w:rPr>
          <w:sz w:val="20"/>
        </w:rPr>
        <w:t>ceri kadar onemli?</w:t>
      </w:r>
    </w:p>
    <w:p w:rsidR="002F45CB" w:rsidRDefault="0074613F">
      <w:r>
        <w:rPr>
          <w:b/>
          <w:color w:val="2E7D32"/>
          <w:sz w:val="20"/>
        </w:rPr>
        <w:t>Eleştirel Düşünme:</w:t>
      </w:r>
    </w:p>
    <w:p w:rsidR="002F45CB" w:rsidRDefault="0074613F">
      <w:r>
        <w:rPr>
          <w:b/>
          <w:color w:val="2E7D32"/>
          <w:sz w:val="20"/>
        </w:rPr>
        <w:t xml:space="preserve">  1. </w:t>
      </w:r>
      <w:r>
        <w:rPr>
          <w:sz w:val="20"/>
        </w:rPr>
        <w:t>AI projelerinde etik sunum sorumlulugu nedir?</w:t>
      </w:r>
    </w:p>
    <w:p w:rsidR="002F45CB" w:rsidRDefault="0074613F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2F45CB" w:rsidRDefault="0074613F">
      <w:r>
        <w:br w:type="page"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2F45CB">
        <w:trPr>
          <w:jc w:val="center"/>
        </w:trPr>
        <w:tc>
          <w:tcPr>
            <w:tcW w:w="9638" w:type="dxa"/>
            <w:tcBorders>
              <w:top w:val="single" w:sz="10" w:space="0" w:color="C62828"/>
              <w:left w:val="single" w:sz="10" w:space="0" w:color="C62828"/>
              <w:bottom w:val="single" w:sz="10" w:space="0" w:color="C62828"/>
              <w:right w:val="single" w:sz="10" w:space="0" w:color="C62828"/>
            </w:tcBorders>
            <w:shd w:val="clear" w:color="auto" w:fill="C62828"/>
          </w:tcPr>
          <w:p w:rsidR="002F45CB" w:rsidRDefault="0074613F">
            <w:r>
              <w:rPr>
                <w:b/>
                <w:color w:val="FFFFFF"/>
                <w:sz w:val="28"/>
              </w:rPr>
              <w:lastRenderedPageBreak/>
              <w:t xml:space="preserve">  UYGULAMALAR  |  Hands-On Uygulama Etkinlikleri</w:t>
            </w:r>
          </w:p>
        </w:tc>
      </w:tr>
    </w:tbl>
    <w:p w:rsidR="002F45CB" w:rsidRDefault="002F45CB"/>
    <w:p w:rsidR="002F45CB" w:rsidRDefault="0074613F">
      <w:pPr>
        <w:spacing w:before="200"/>
      </w:pPr>
      <w:r>
        <w:rPr>
          <w:b/>
          <w:color w:val="C62828"/>
          <w:sz w:val="24"/>
        </w:rPr>
        <w:t xml:space="preserve">  Adım Adım Uygulama: "Proje Sunumlari"</w:t>
      </w:r>
    </w:p>
    <w:p w:rsidR="002F45CB" w:rsidRDefault="0074613F">
      <w:r>
        <w:rPr>
          <w:b/>
          <w:color w:val="1B2A4A"/>
          <w:sz w:val="20"/>
        </w:rPr>
        <w:t xml:space="preserve">Hedef: </w:t>
      </w:r>
      <w:r>
        <w:rPr>
          <w:sz w:val="20"/>
        </w:rPr>
        <w:t>Her ogrenci projesini sunar.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2F45CB">
        <w:trPr>
          <w:jc w:val="center"/>
        </w:trPr>
        <w:tc>
          <w:tcPr>
            <w:tcW w:w="3213" w:type="dxa"/>
            <w:shd w:val="clear" w:color="auto" w:fill="C62828"/>
          </w:tcPr>
          <w:p w:rsidR="002F45CB" w:rsidRDefault="0074613F">
            <w:pPr>
              <w:jc w:val="center"/>
            </w:pPr>
            <w:r>
              <w:rPr>
                <w:b/>
                <w:color w:val="FFFFFF"/>
                <w:sz w:val="18"/>
              </w:rPr>
              <w:t>Adım</w:t>
            </w:r>
          </w:p>
        </w:tc>
        <w:tc>
          <w:tcPr>
            <w:tcW w:w="3213" w:type="dxa"/>
            <w:shd w:val="clear" w:color="auto" w:fill="C62828"/>
          </w:tcPr>
          <w:p w:rsidR="002F45CB" w:rsidRDefault="0074613F">
            <w:pPr>
              <w:jc w:val="center"/>
            </w:pPr>
            <w:r>
              <w:rPr>
                <w:b/>
                <w:color w:val="FFFFFF"/>
                <w:sz w:val="18"/>
              </w:rPr>
              <w:t>İşlem</w:t>
            </w:r>
          </w:p>
        </w:tc>
        <w:tc>
          <w:tcPr>
            <w:tcW w:w="3213" w:type="dxa"/>
            <w:shd w:val="clear" w:color="auto" w:fill="C62828"/>
          </w:tcPr>
          <w:p w:rsidR="002F45CB" w:rsidRDefault="0074613F">
            <w:pPr>
              <w:jc w:val="center"/>
            </w:pPr>
            <w:r>
              <w:rPr>
                <w:b/>
                <w:color w:val="FFFFFF"/>
                <w:sz w:val="18"/>
              </w:rPr>
              <w:t>Beklenen Sonuç</w:t>
            </w:r>
          </w:p>
        </w:tc>
      </w:tr>
      <w:tr w:rsidR="002F45CB">
        <w:trPr>
          <w:jc w:val="center"/>
        </w:trPr>
        <w:tc>
          <w:tcPr>
            <w:tcW w:w="3213" w:type="dxa"/>
          </w:tcPr>
          <w:p w:rsidR="002F45CB" w:rsidRDefault="0074613F">
            <w:r>
              <w:rPr>
                <w:sz w:val="18"/>
              </w:rPr>
              <w:t>Problem + Veri tanitimi</w:t>
            </w:r>
          </w:p>
        </w:tc>
        <w:tc>
          <w:tcPr>
            <w:tcW w:w="3213" w:type="dxa"/>
          </w:tcPr>
          <w:p w:rsidR="002F45CB" w:rsidRDefault="0074613F">
            <w:r>
              <w:rPr>
                <w:sz w:val="18"/>
              </w:rPr>
              <w:t>1 dakika</w:t>
            </w:r>
          </w:p>
        </w:tc>
        <w:tc>
          <w:tcPr>
            <w:tcW w:w="3213" w:type="dxa"/>
          </w:tcPr>
          <w:p w:rsidR="002F45CB" w:rsidRDefault="0074613F">
            <w:r>
              <w:rPr>
                <w:sz w:val="18"/>
              </w:rPr>
              <w:t>Baglam</w:t>
            </w:r>
          </w:p>
        </w:tc>
      </w:tr>
      <w:tr w:rsidR="002F45CB">
        <w:trPr>
          <w:jc w:val="center"/>
        </w:trPr>
        <w:tc>
          <w:tcPr>
            <w:tcW w:w="3213" w:type="dxa"/>
          </w:tcPr>
          <w:p w:rsidR="002F45CB" w:rsidRDefault="0074613F">
            <w:r>
              <w:rPr>
                <w:sz w:val="18"/>
              </w:rPr>
              <w:t>Model + Egitim + Sonuclar</w:t>
            </w:r>
          </w:p>
        </w:tc>
        <w:tc>
          <w:tcPr>
            <w:tcW w:w="3213" w:type="dxa"/>
          </w:tcPr>
          <w:p w:rsidR="002F45CB" w:rsidRDefault="0074613F">
            <w:r>
              <w:rPr>
                <w:sz w:val="18"/>
              </w:rPr>
              <w:t>3 dakika</w:t>
            </w:r>
          </w:p>
        </w:tc>
        <w:tc>
          <w:tcPr>
            <w:tcW w:w="3213" w:type="dxa"/>
          </w:tcPr>
          <w:p w:rsidR="002F45CB" w:rsidRDefault="0074613F">
            <w:r>
              <w:rPr>
                <w:sz w:val="18"/>
              </w:rPr>
              <w:t>Teknik detay</w:t>
            </w:r>
          </w:p>
        </w:tc>
      </w:tr>
      <w:tr w:rsidR="002F45CB">
        <w:trPr>
          <w:jc w:val="center"/>
        </w:trPr>
        <w:tc>
          <w:tcPr>
            <w:tcW w:w="3213" w:type="dxa"/>
          </w:tcPr>
          <w:p w:rsidR="002F45CB" w:rsidRDefault="0074613F">
            <w:r>
              <w:rPr>
                <w:sz w:val="18"/>
              </w:rPr>
              <w:t>Demo + Soru-Cevap</w:t>
            </w:r>
          </w:p>
        </w:tc>
        <w:tc>
          <w:tcPr>
            <w:tcW w:w="3213" w:type="dxa"/>
          </w:tcPr>
          <w:p w:rsidR="002F45CB" w:rsidRDefault="0074613F">
            <w:r>
              <w:rPr>
                <w:sz w:val="18"/>
              </w:rPr>
              <w:t>1+2 dakika</w:t>
            </w:r>
          </w:p>
        </w:tc>
        <w:tc>
          <w:tcPr>
            <w:tcW w:w="3213" w:type="dxa"/>
          </w:tcPr>
          <w:p w:rsidR="002F45CB" w:rsidRDefault="0074613F">
            <w:r>
              <w:rPr>
                <w:sz w:val="18"/>
              </w:rPr>
              <w:t>Canli gosterim</w:t>
            </w:r>
          </w:p>
        </w:tc>
      </w:tr>
    </w:tbl>
    <w:p w:rsidR="002F45CB" w:rsidRDefault="002F45CB"/>
    <w:p w:rsidR="002F45CB" w:rsidRDefault="0074613F">
      <w:r>
        <w:rPr>
          <w:b/>
          <w:color w:val="1B2A4A"/>
          <w:sz w:val="20"/>
        </w:rPr>
        <w:t xml:space="preserve">Tamamlanma Kriteri: </w:t>
      </w:r>
      <w:r>
        <w:rPr>
          <w:sz w:val="20"/>
        </w:rPr>
        <w:t>Her ogrenci 5 dakikada projesini sunmali.</w:t>
      </w:r>
    </w:p>
    <w:p w:rsidR="002F45CB" w:rsidRDefault="0074613F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2F45CB" w:rsidRDefault="0074613F">
      <w:pPr>
        <w:spacing w:before="200"/>
      </w:pPr>
      <w:r>
        <w:rPr>
          <w:b/>
          <w:color w:val="C62828"/>
          <w:sz w:val="24"/>
        </w:rPr>
        <w:t xml:space="preserve">  Canlı Demo: "Ornek Sunum"</w:t>
      </w:r>
    </w:p>
    <w:p w:rsidR="002F45CB" w:rsidRDefault="0074613F">
      <w:r>
        <w:rPr>
          <w:b/>
          <w:color w:val="1B2A4A"/>
          <w:sz w:val="20"/>
        </w:rPr>
        <w:t xml:space="preserve">Eğitmenin Gösterdiği: </w:t>
      </w:r>
      <w:r>
        <w:rPr>
          <w:sz w:val="20"/>
        </w:rPr>
        <w:t>Kisa bir ornek sunum yaparak format gosterir.</w:t>
      </w:r>
    </w:p>
    <w:p w:rsidR="002F45CB" w:rsidRDefault="0074613F">
      <w:r>
        <w:rPr>
          <w:b/>
          <w:color w:val="1B2A4A"/>
          <w:sz w:val="20"/>
        </w:rPr>
        <w:t>Öğrencinin Tekrar</w:t>
      </w:r>
      <w:r>
        <w:rPr>
          <w:b/>
          <w:color w:val="1B2A4A"/>
          <w:sz w:val="20"/>
        </w:rPr>
        <w:t xml:space="preserve">ladığı: </w:t>
      </w:r>
      <w:r>
        <w:rPr>
          <w:sz w:val="20"/>
        </w:rPr>
        <w:t>Sunumunu yapar ve sorulari cevaplar.</w:t>
      </w:r>
    </w:p>
    <w:p w:rsidR="002F45CB" w:rsidRDefault="0074613F">
      <w:r>
        <w:rPr>
          <w:b/>
          <w:color w:val="1B2A4A"/>
          <w:sz w:val="20"/>
        </w:rPr>
        <w:t xml:space="preserve">Dikkat Noktaları: </w:t>
      </w:r>
      <w:r>
        <w:rPr>
          <w:sz w:val="20"/>
        </w:rPr>
        <w:t>Zamanı asmaayin, grafiklerle destekleyin!</w:t>
      </w:r>
    </w:p>
    <w:p w:rsidR="002F45CB" w:rsidRDefault="0074613F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2F45CB" w:rsidRDefault="0074613F">
      <w:pPr>
        <w:spacing w:before="200"/>
      </w:pPr>
      <w:r>
        <w:rPr>
          <w:b/>
          <w:color w:val="C62828"/>
          <w:sz w:val="24"/>
        </w:rPr>
        <w:t xml:space="preserve">  Pratik Alıştırmalar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2F45CB">
        <w:trPr>
          <w:jc w:val="center"/>
        </w:trPr>
        <w:tc>
          <w:tcPr>
            <w:tcW w:w="3213" w:type="dxa"/>
            <w:shd w:val="clear" w:color="auto" w:fill="C62828"/>
          </w:tcPr>
          <w:p w:rsidR="002F45CB" w:rsidRDefault="0074613F">
            <w:pPr>
              <w:jc w:val="center"/>
            </w:pPr>
            <w:r>
              <w:rPr>
                <w:b/>
                <w:color w:val="FFFFFF"/>
                <w:sz w:val="18"/>
              </w:rPr>
              <w:t>No</w:t>
            </w:r>
          </w:p>
        </w:tc>
        <w:tc>
          <w:tcPr>
            <w:tcW w:w="3213" w:type="dxa"/>
            <w:shd w:val="clear" w:color="auto" w:fill="C62828"/>
          </w:tcPr>
          <w:p w:rsidR="002F45CB" w:rsidRDefault="0074613F">
            <w:pPr>
              <w:jc w:val="center"/>
            </w:pPr>
            <w:r>
              <w:rPr>
                <w:b/>
                <w:color w:val="FFFFFF"/>
                <w:sz w:val="18"/>
              </w:rPr>
              <w:t>Zorluk</w:t>
            </w:r>
          </w:p>
        </w:tc>
        <w:tc>
          <w:tcPr>
            <w:tcW w:w="3213" w:type="dxa"/>
            <w:shd w:val="clear" w:color="auto" w:fill="C62828"/>
          </w:tcPr>
          <w:p w:rsidR="002F45CB" w:rsidRDefault="0074613F">
            <w:pPr>
              <w:jc w:val="center"/>
            </w:pPr>
            <w:r>
              <w:rPr>
                <w:b/>
                <w:color w:val="FFFFFF"/>
                <w:sz w:val="18"/>
              </w:rPr>
              <w:t>Görev</w:t>
            </w:r>
          </w:p>
        </w:tc>
      </w:tr>
      <w:tr w:rsidR="002F45CB">
        <w:trPr>
          <w:jc w:val="center"/>
        </w:trPr>
        <w:tc>
          <w:tcPr>
            <w:tcW w:w="3213" w:type="dxa"/>
          </w:tcPr>
          <w:p w:rsidR="002F45CB" w:rsidRDefault="0074613F">
            <w:r>
              <w:rPr>
                <w:sz w:val="18"/>
              </w:rPr>
              <w:t>Temel</w:t>
            </w:r>
          </w:p>
        </w:tc>
        <w:tc>
          <w:tcPr>
            <w:tcW w:w="3213" w:type="dxa"/>
          </w:tcPr>
          <w:p w:rsidR="002F45CB" w:rsidRDefault="0074613F">
            <w:r>
              <w:rPr>
                <w:sz w:val="18"/>
              </w:rPr>
              <w:t>5 dakikalik sunum yapin</w:t>
            </w:r>
          </w:p>
        </w:tc>
        <w:tc>
          <w:tcPr>
            <w:tcW w:w="3213" w:type="dxa"/>
          </w:tcPr>
          <w:p w:rsidR="002F45CB" w:rsidRDefault="0074613F">
            <w:r>
              <w:rPr>
                <w:sz w:val="18"/>
              </w:rPr>
              <w:t>Tamamlandi</w:t>
            </w:r>
          </w:p>
        </w:tc>
      </w:tr>
      <w:tr w:rsidR="002F45CB">
        <w:trPr>
          <w:jc w:val="center"/>
        </w:trPr>
        <w:tc>
          <w:tcPr>
            <w:tcW w:w="3213" w:type="dxa"/>
          </w:tcPr>
          <w:p w:rsidR="002F45CB" w:rsidRDefault="0074613F">
            <w:r>
              <w:rPr>
                <w:sz w:val="18"/>
              </w:rPr>
              <w:t>Orta</w:t>
            </w:r>
          </w:p>
        </w:tc>
        <w:tc>
          <w:tcPr>
            <w:tcW w:w="3213" w:type="dxa"/>
          </w:tcPr>
          <w:p w:rsidR="002F45CB" w:rsidRDefault="0074613F">
            <w:r>
              <w:rPr>
                <w:sz w:val="18"/>
              </w:rPr>
              <w:t>2 arkadasa yapici geri bildirim yazin</w:t>
            </w:r>
          </w:p>
        </w:tc>
        <w:tc>
          <w:tcPr>
            <w:tcW w:w="3213" w:type="dxa"/>
          </w:tcPr>
          <w:p w:rsidR="002F45CB" w:rsidRDefault="0074613F">
            <w:r>
              <w:rPr>
                <w:sz w:val="18"/>
              </w:rPr>
              <w:t>Geri bildirim</w:t>
            </w:r>
          </w:p>
        </w:tc>
      </w:tr>
      <w:tr w:rsidR="002F45CB">
        <w:trPr>
          <w:jc w:val="center"/>
        </w:trPr>
        <w:tc>
          <w:tcPr>
            <w:tcW w:w="3213" w:type="dxa"/>
          </w:tcPr>
          <w:p w:rsidR="002F45CB" w:rsidRDefault="0074613F">
            <w:r>
              <w:rPr>
                <w:sz w:val="18"/>
              </w:rPr>
              <w:t>Ileri</w:t>
            </w:r>
          </w:p>
        </w:tc>
        <w:tc>
          <w:tcPr>
            <w:tcW w:w="3213" w:type="dxa"/>
          </w:tcPr>
          <w:p w:rsidR="002F45CB" w:rsidRDefault="0074613F">
            <w:r>
              <w:rPr>
                <w:sz w:val="18"/>
              </w:rPr>
              <w:t>Geri bildirimlere gore iyilestirme plani yazin</w:t>
            </w:r>
          </w:p>
        </w:tc>
        <w:tc>
          <w:tcPr>
            <w:tcW w:w="3213" w:type="dxa"/>
          </w:tcPr>
          <w:p w:rsidR="002F45CB" w:rsidRDefault="0074613F">
            <w:r>
              <w:rPr>
                <w:sz w:val="18"/>
              </w:rPr>
              <w:t>Aksiyon plani</w:t>
            </w:r>
          </w:p>
        </w:tc>
      </w:tr>
    </w:tbl>
    <w:p w:rsidR="002F45CB" w:rsidRDefault="002F45CB"/>
    <w:p w:rsidR="002F45CB" w:rsidRDefault="0074613F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2F45CB" w:rsidRDefault="0074613F">
      <w:pPr>
        <w:spacing w:before="200"/>
      </w:pPr>
      <w:r>
        <w:rPr>
          <w:b/>
          <w:color w:val="C62828"/>
          <w:sz w:val="24"/>
        </w:rPr>
        <w:t xml:space="preserve">  Vaka Çalışması: "Konferans Sunumu"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2F45CB">
        <w:trPr>
          <w:jc w:val="center"/>
        </w:trPr>
        <w:tc>
          <w:tcPr>
            <w:tcW w:w="9638" w:type="dxa"/>
            <w:tcBorders>
              <w:top w:val="single" w:sz="8" w:space="0" w:color="C62828"/>
              <w:left w:val="single" w:sz="8" w:space="0" w:color="C62828"/>
              <w:bottom w:val="single" w:sz="8" w:space="0" w:color="C62828"/>
              <w:right w:val="single" w:sz="8" w:space="0" w:color="C62828"/>
            </w:tcBorders>
            <w:shd w:val="clear" w:color="auto" w:fill="FFF3E0"/>
          </w:tcPr>
          <w:p w:rsidR="002F45CB" w:rsidRDefault="0074613F">
            <w:r>
              <w:rPr>
                <w:sz w:val="20"/>
              </w:rPr>
              <w:t>Bir ML konferansinda 200 kisi karsisinda projenizi sunuyorsunuz. 5 dakikaniz var. Nasil hazirlanirsiniz?</w:t>
            </w:r>
          </w:p>
        </w:tc>
      </w:tr>
    </w:tbl>
    <w:p w:rsidR="002F45CB" w:rsidRDefault="002F45CB"/>
    <w:p w:rsidR="002F45CB" w:rsidRDefault="0074613F">
      <w:r>
        <w:rPr>
          <w:b/>
          <w:color w:val="1B2A4A"/>
          <w:sz w:val="20"/>
        </w:rPr>
        <w:t xml:space="preserve">Beklenen Çıktı: </w:t>
      </w:r>
      <w:r>
        <w:rPr>
          <w:sz w:val="20"/>
        </w:rPr>
        <w:t>Sunum plani ve anahtar mesajlar.</w:t>
      </w:r>
    </w:p>
    <w:p w:rsidR="002F45CB" w:rsidRDefault="0074613F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2F45CB" w:rsidRDefault="0074613F">
      <w:r>
        <w:br w:type="page"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2F45CB">
        <w:trPr>
          <w:jc w:val="center"/>
        </w:trPr>
        <w:tc>
          <w:tcPr>
            <w:tcW w:w="9638" w:type="dxa"/>
            <w:tcBorders>
              <w:top w:val="single" w:sz="10" w:space="0" w:color="555555"/>
              <w:left w:val="single" w:sz="10" w:space="0" w:color="555555"/>
              <w:bottom w:val="single" w:sz="10" w:space="0" w:color="555555"/>
              <w:right w:val="single" w:sz="10" w:space="0" w:color="555555"/>
            </w:tcBorders>
            <w:shd w:val="clear" w:color="auto" w:fill="555555"/>
          </w:tcPr>
          <w:p w:rsidR="002F45CB" w:rsidRDefault="0074613F">
            <w:r>
              <w:rPr>
                <w:b/>
                <w:color w:val="FFFFFF"/>
                <w:sz w:val="28"/>
              </w:rPr>
              <w:lastRenderedPageBreak/>
              <w:t xml:space="preserve">  DERS SONU  |  Özet, Kapanış ve Köprü</w:t>
            </w:r>
          </w:p>
        </w:tc>
      </w:tr>
    </w:tbl>
    <w:p w:rsidR="002F45CB" w:rsidRDefault="002F45CB"/>
    <w:p w:rsidR="002F45CB" w:rsidRDefault="0074613F">
      <w:pPr>
        <w:spacing w:before="200"/>
      </w:pPr>
      <w:r>
        <w:rPr>
          <w:b/>
          <w:color w:val="757575"/>
          <w:sz w:val="24"/>
        </w:rPr>
        <w:t xml:space="preserve">  Özet</w:t>
      </w:r>
    </w:p>
    <w:p w:rsidR="002F45CB" w:rsidRDefault="0074613F">
      <w:r>
        <w:rPr>
          <w:sz w:val="20"/>
        </w:rPr>
        <w:t>Proje sunumlari, akran degerlendirme, yapici geri bildirim ve ortak ogrenimler.</w:t>
      </w:r>
    </w:p>
    <w:p w:rsidR="002F45CB" w:rsidRDefault="0074613F">
      <w:pPr>
        <w:spacing w:before="200"/>
      </w:pPr>
      <w:r>
        <w:rPr>
          <w:b/>
          <w:color w:val="757575"/>
          <w:sz w:val="24"/>
        </w:rPr>
        <w:t xml:space="preserve">  Anahtar Kavramlar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4819"/>
        <w:gridCol w:w="4819"/>
      </w:tblGrid>
      <w:tr w:rsidR="002F45CB">
        <w:trPr>
          <w:jc w:val="center"/>
        </w:trPr>
        <w:tc>
          <w:tcPr>
            <w:tcW w:w="4819" w:type="dxa"/>
            <w:shd w:val="clear" w:color="auto" w:fill="F5F5F5"/>
          </w:tcPr>
          <w:p w:rsidR="002F45CB" w:rsidRDefault="0074613F">
            <w:r>
              <w:rPr>
                <w:b/>
                <w:color w:val="1B2A4A"/>
                <w:sz w:val="20"/>
              </w:rPr>
              <w:t xml:space="preserve">  Proje Sunumu</w:t>
            </w:r>
          </w:p>
        </w:tc>
        <w:tc>
          <w:tcPr>
            <w:tcW w:w="4819" w:type="dxa"/>
            <w:shd w:val="clear" w:color="auto" w:fill="F5F5F5"/>
          </w:tcPr>
          <w:p w:rsidR="002F45CB" w:rsidRDefault="0074613F">
            <w:r>
              <w:rPr>
                <w:b/>
                <w:color w:val="1B2A4A"/>
                <w:sz w:val="20"/>
              </w:rPr>
              <w:t xml:space="preserve">  Akran Degerlendirme</w:t>
            </w:r>
          </w:p>
        </w:tc>
      </w:tr>
      <w:tr w:rsidR="002F45CB">
        <w:trPr>
          <w:jc w:val="center"/>
        </w:trPr>
        <w:tc>
          <w:tcPr>
            <w:tcW w:w="4819" w:type="dxa"/>
            <w:shd w:val="clear" w:color="auto" w:fill="F5F5F5"/>
          </w:tcPr>
          <w:p w:rsidR="002F45CB" w:rsidRDefault="0074613F">
            <w:r>
              <w:rPr>
                <w:b/>
                <w:color w:val="1B2A4A"/>
                <w:sz w:val="20"/>
              </w:rPr>
              <w:t xml:space="preserve">  Yapici Geri Bildirim</w:t>
            </w:r>
          </w:p>
        </w:tc>
        <w:tc>
          <w:tcPr>
            <w:tcW w:w="4819" w:type="dxa"/>
            <w:shd w:val="clear" w:color="auto" w:fill="F5F5F5"/>
          </w:tcPr>
          <w:p w:rsidR="002F45CB" w:rsidRDefault="0074613F">
            <w:r>
              <w:rPr>
                <w:b/>
                <w:color w:val="1B2A4A"/>
                <w:sz w:val="20"/>
              </w:rPr>
              <w:t xml:space="preserve">  Demo</w:t>
            </w:r>
          </w:p>
        </w:tc>
      </w:tr>
      <w:tr w:rsidR="002F45CB">
        <w:trPr>
          <w:jc w:val="center"/>
        </w:trPr>
        <w:tc>
          <w:tcPr>
            <w:tcW w:w="4819" w:type="dxa"/>
            <w:shd w:val="clear" w:color="auto" w:fill="F5F5F5"/>
          </w:tcPr>
          <w:p w:rsidR="002F45CB" w:rsidRDefault="0074613F">
            <w:r>
              <w:rPr>
                <w:b/>
                <w:color w:val="1B2A4A"/>
                <w:sz w:val="20"/>
              </w:rPr>
              <w:t xml:space="preserve">  Teknik Iletisim</w:t>
            </w:r>
          </w:p>
        </w:tc>
        <w:tc>
          <w:tcPr>
            <w:tcW w:w="4819" w:type="dxa"/>
          </w:tcPr>
          <w:p w:rsidR="002F45CB" w:rsidRDefault="002F45CB"/>
        </w:tc>
      </w:tr>
    </w:tbl>
    <w:p w:rsidR="002F45CB" w:rsidRDefault="002F45CB"/>
    <w:p w:rsidR="002F45CB" w:rsidRDefault="0074613F">
      <w:pPr>
        <w:spacing w:before="200"/>
      </w:pPr>
      <w:r>
        <w:rPr>
          <w:b/>
          <w:color w:val="757575"/>
          <w:sz w:val="24"/>
        </w:rPr>
        <w:t xml:space="preserve">  Bir Sonraki Dersle Köprü</w:t>
      </w:r>
    </w:p>
    <w:p w:rsidR="002F45CB" w:rsidRDefault="0074613F">
      <w:r>
        <w:rPr>
          <w:sz w:val="20"/>
        </w:rPr>
        <w:t>Sonraki ders Modul 4 sinavi!</w:t>
      </w:r>
    </w:p>
    <w:p w:rsidR="002F45CB" w:rsidRDefault="0074613F">
      <w:pPr>
        <w:spacing w:before="200"/>
      </w:pPr>
      <w:r>
        <w:rPr>
          <w:b/>
          <w:color w:val="757575"/>
          <w:sz w:val="24"/>
        </w:rPr>
        <w:t xml:space="preserve">  Ev Ödevi / Hazırlık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2F45CB">
        <w:trPr>
          <w:jc w:val="center"/>
        </w:trPr>
        <w:tc>
          <w:tcPr>
            <w:tcW w:w="9638" w:type="dxa"/>
            <w:tcBorders>
              <w:top w:val="single" w:sz="8" w:space="0" w:color="555555"/>
              <w:left w:val="single" w:sz="8" w:space="0" w:color="555555"/>
              <w:bottom w:val="single" w:sz="8" w:space="0" w:color="555555"/>
              <w:right w:val="single" w:sz="8" w:space="0" w:color="555555"/>
            </w:tcBorders>
            <w:shd w:val="clear" w:color="auto" w:fill="F5F5F5"/>
          </w:tcPr>
          <w:p w:rsidR="002F45CB" w:rsidRDefault="0074613F">
            <w:r>
              <w:rPr>
                <w:sz w:val="20"/>
              </w:rPr>
              <w:t>Geri bildirimlere gore projenizi iyilestirin.</w:t>
            </w:r>
          </w:p>
        </w:tc>
      </w:tr>
    </w:tbl>
    <w:p w:rsidR="002F45CB" w:rsidRDefault="002F45CB"/>
    <w:p w:rsidR="002F45CB" w:rsidRDefault="0074613F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2F45CB">
        <w:trPr>
          <w:jc w:val="center"/>
        </w:trPr>
        <w:tc>
          <w:tcPr>
            <w:tcW w:w="9638" w:type="dxa"/>
            <w:tcBorders>
              <w:top w:val="single" w:sz="10" w:space="0" w:color="1B2A4A"/>
              <w:left w:val="single" w:sz="10" w:space="0" w:color="1B2A4A"/>
              <w:bottom w:val="single" w:sz="10" w:space="0" w:color="1B2A4A"/>
              <w:right w:val="single" w:sz="10" w:space="0" w:color="1B2A4A"/>
            </w:tcBorders>
            <w:shd w:val="clear" w:color="auto" w:fill="1B2A4A"/>
          </w:tcPr>
          <w:p w:rsidR="002F45CB" w:rsidRDefault="0074613F">
            <w:r>
              <w:rPr>
                <w:b/>
                <w:color w:val="FFFFFF"/>
                <w:sz w:val="28"/>
              </w:rPr>
              <w:t xml:space="preserve">  NOTLAR  |  Öğretmen Notları</w:t>
            </w:r>
          </w:p>
        </w:tc>
      </w:tr>
    </w:tbl>
    <w:p w:rsidR="002F45CB" w:rsidRDefault="002F45CB"/>
    <w:p w:rsidR="002F45CB" w:rsidRDefault="0074613F">
      <w:pPr>
        <w:spacing w:before="200"/>
      </w:pPr>
      <w:r>
        <w:rPr>
          <w:b/>
          <w:color w:val="1B2A4A"/>
          <w:sz w:val="24"/>
        </w:rPr>
        <w:t xml:space="preserve">  Dersten Önce Yapılacaklar</w:t>
      </w:r>
    </w:p>
    <w:p w:rsidR="002F45CB" w:rsidRDefault="0074613F">
      <w:pPr>
        <w:pStyle w:val="ListeMaddemi"/>
      </w:pPr>
      <w:r>
        <w:rPr>
          <w:sz w:val="20"/>
        </w:rPr>
        <w:t>Projeksiyon ve zaman sayaci hazirlayin.</w:t>
      </w:r>
    </w:p>
    <w:p w:rsidR="002F45CB" w:rsidRDefault="0074613F">
      <w:pPr>
        <w:spacing w:before="200"/>
      </w:pPr>
      <w:r>
        <w:rPr>
          <w:b/>
          <w:color w:val="1B2A4A"/>
          <w:sz w:val="24"/>
        </w:rPr>
        <w:t xml:space="preserve">  Olası Zorluklar ve Çözümler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4819"/>
        <w:gridCol w:w="4819"/>
      </w:tblGrid>
      <w:tr w:rsidR="002F45CB">
        <w:trPr>
          <w:jc w:val="center"/>
        </w:trPr>
        <w:tc>
          <w:tcPr>
            <w:tcW w:w="4819" w:type="dxa"/>
            <w:shd w:val="clear" w:color="auto" w:fill="1B2A4A"/>
          </w:tcPr>
          <w:p w:rsidR="002F45CB" w:rsidRDefault="0074613F">
            <w:pPr>
              <w:jc w:val="center"/>
            </w:pPr>
            <w:r>
              <w:rPr>
                <w:b/>
                <w:color w:val="FFFFFF"/>
                <w:sz w:val="18"/>
              </w:rPr>
              <w:t>Zorluk</w:t>
            </w:r>
          </w:p>
        </w:tc>
        <w:tc>
          <w:tcPr>
            <w:tcW w:w="4819" w:type="dxa"/>
            <w:shd w:val="clear" w:color="auto" w:fill="1B2A4A"/>
          </w:tcPr>
          <w:p w:rsidR="002F45CB" w:rsidRDefault="0074613F">
            <w:pPr>
              <w:jc w:val="center"/>
            </w:pPr>
            <w:r>
              <w:rPr>
                <w:b/>
                <w:color w:val="FFFFFF"/>
                <w:sz w:val="18"/>
              </w:rPr>
              <w:t>Çözüm</w:t>
            </w:r>
          </w:p>
        </w:tc>
      </w:tr>
      <w:tr w:rsidR="002F45CB">
        <w:trPr>
          <w:jc w:val="center"/>
        </w:trPr>
        <w:tc>
          <w:tcPr>
            <w:tcW w:w="4819" w:type="dxa"/>
          </w:tcPr>
          <w:p w:rsidR="002F45CB" w:rsidRDefault="0074613F">
            <w:r>
              <w:rPr>
                <w:sz w:val="18"/>
              </w:rPr>
              <w:t>Sunum kaygisi</w:t>
            </w:r>
          </w:p>
        </w:tc>
        <w:tc>
          <w:tcPr>
            <w:tcW w:w="4819" w:type="dxa"/>
          </w:tcPr>
          <w:p w:rsidR="002F45CB" w:rsidRDefault="0074613F">
            <w:r>
              <w:rPr>
                <w:sz w:val="18"/>
              </w:rPr>
              <w:t>Kucuk grupla baslatin</w:t>
            </w:r>
          </w:p>
        </w:tc>
      </w:tr>
      <w:tr w:rsidR="002F45CB">
        <w:trPr>
          <w:jc w:val="center"/>
        </w:trPr>
        <w:tc>
          <w:tcPr>
            <w:tcW w:w="4819" w:type="dxa"/>
          </w:tcPr>
          <w:p w:rsidR="002F45CB" w:rsidRDefault="0074613F">
            <w:r>
              <w:rPr>
                <w:sz w:val="18"/>
              </w:rPr>
              <w:t>Zaman asimi</w:t>
            </w:r>
          </w:p>
        </w:tc>
        <w:tc>
          <w:tcPr>
            <w:tcW w:w="4819" w:type="dxa"/>
          </w:tcPr>
          <w:p w:rsidR="002F45CB" w:rsidRDefault="0074613F">
            <w:r>
              <w:rPr>
                <w:sz w:val="18"/>
              </w:rPr>
              <w:t>Zaman uyarilari verin</w:t>
            </w:r>
          </w:p>
        </w:tc>
      </w:tr>
    </w:tbl>
    <w:p w:rsidR="002F45CB" w:rsidRDefault="002F45CB"/>
    <w:p w:rsidR="002F45CB" w:rsidRDefault="0074613F">
      <w:r>
        <w:rPr>
          <w:b/>
          <w:color w:val="1B2A4A"/>
          <w:sz w:val="20"/>
        </w:rPr>
        <w:t xml:space="preserve">Zaman Yönetimi: </w:t>
      </w:r>
      <w:r>
        <w:rPr>
          <w:sz w:val="20"/>
        </w:rPr>
        <w:t>Sunumlar: 35dk (7 ogrenci * 5dk), Oylama+tartisma: 10dk</w:t>
      </w:r>
    </w:p>
    <w:p w:rsidR="002F45CB" w:rsidRDefault="0074613F">
      <w:pPr>
        <w:spacing w:before="200"/>
      </w:pPr>
      <w:r>
        <w:rPr>
          <w:b/>
          <w:color w:val="1B2A4A"/>
          <w:sz w:val="24"/>
        </w:rPr>
        <w:t xml:space="preserve">  Alternatif Plan (B Planı)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2F45CB">
        <w:trPr>
          <w:jc w:val="center"/>
        </w:trPr>
        <w:tc>
          <w:tcPr>
            <w:tcW w:w="9638" w:type="dxa"/>
            <w:tcBorders>
              <w:top w:val="single" w:sz="8" w:space="0" w:color="F9A825"/>
              <w:left w:val="single" w:sz="8" w:space="0" w:color="F9A825"/>
              <w:bottom w:val="single" w:sz="8" w:space="0" w:color="F9A825"/>
              <w:right w:val="single" w:sz="8" w:space="0" w:color="F9A825"/>
            </w:tcBorders>
            <w:shd w:val="clear" w:color="auto" w:fill="FFF8E1"/>
          </w:tcPr>
          <w:p w:rsidR="002F45CB" w:rsidRDefault="0074613F">
            <w:r>
              <w:rPr>
                <w:sz w:val="20"/>
              </w:rPr>
              <w:t>Sunum sayisini sinirlayin, gerisi poster formatinda.</w:t>
            </w:r>
          </w:p>
        </w:tc>
      </w:tr>
    </w:tbl>
    <w:p w:rsidR="002F45CB" w:rsidRDefault="002F45CB"/>
    <w:p w:rsidR="002F45CB" w:rsidRDefault="0074613F">
      <w:r>
        <w:br w:type="page"/>
      </w:r>
    </w:p>
    <w:p w:rsidR="002F45CB" w:rsidRDefault="0074613F">
      <w:pPr>
        <w:jc w:val="center"/>
      </w:pPr>
      <w:r>
        <w:rPr>
          <w:b/>
          <w:color w:val="1B2A4A"/>
          <w:sz w:val="36"/>
        </w:rPr>
        <w:lastRenderedPageBreak/>
        <w:t>━━━  63. SAAT  ━━━</w:t>
      </w:r>
    </w:p>
    <w:p w:rsidR="002F45CB" w:rsidRDefault="0074613F">
      <w:pPr>
        <w:jc w:val="center"/>
      </w:pPr>
      <w:r>
        <w:rPr>
          <w:color w:val="2C6FAD"/>
          <w:sz w:val="32"/>
        </w:rPr>
        <w:t>Modul 4 Sinavi</w:t>
      </w:r>
    </w:p>
    <w:p w:rsidR="002F45CB" w:rsidRDefault="002F45CB"/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2F45CB">
        <w:trPr>
          <w:jc w:val="center"/>
        </w:trPr>
        <w:tc>
          <w:tcPr>
            <w:tcW w:w="9638" w:type="dxa"/>
            <w:tcBorders>
              <w:top w:val="single" w:sz="10" w:space="0" w:color="1B2A4A"/>
              <w:left w:val="single" w:sz="10" w:space="0" w:color="1B2A4A"/>
              <w:bottom w:val="single" w:sz="10" w:space="0" w:color="1B2A4A"/>
              <w:right w:val="single" w:sz="10" w:space="0" w:color="1B2A4A"/>
            </w:tcBorders>
            <w:shd w:val="clear" w:color="auto" w:fill="1B2A4A"/>
          </w:tcPr>
          <w:p w:rsidR="002F45CB" w:rsidRDefault="0074613F">
            <w:r>
              <w:rPr>
                <w:b/>
                <w:color w:val="FFFFFF"/>
                <w:sz w:val="28"/>
              </w:rPr>
              <w:t xml:space="preserve">  KAZANIMLAR  |  Öğrenme Kazanımları</w:t>
            </w:r>
          </w:p>
        </w:tc>
      </w:tr>
    </w:tbl>
    <w:p w:rsidR="002F45CB" w:rsidRDefault="002F45CB"/>
    <w:p w:rsidR="002F45CB" w:rsidRDefault="0074613F">
      <w:r>
        <w:rPr>
          <w:b/>
          <w:color w:val="1B2A4A"/>
          <w:sz w:val="20"/>
        </w:rPr>
        <w:t xml:space="preserve">Genel Kazanım: </w:t>
      </w:r>
      <w:r>
        <w:rPr>
          <w:sz w:val="20"/>
        </w:rPr>
        <w:t>Modul 4 kazanimlarini olcen sinavi basariyla tamamlar.</w:t>
      </w:r>
    </w:p>
    <w:p w:rsidR="002F45CB" w:rsidRDefault="002F45CB"/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2F45CB">
        <w:trPr>
          <w:jc w:val="center"/>
        </w:trPr>
        <w:tc>
          <w:tcPr>
            <w:tcW w:w="3213" w:type="dxa"/>
            <w:shd w:val="clear" w:color="auto" w:fill="1B2A4A"/>
          </w:tcPr>
          <w:p w:rsidR="002F45CB" w:rsidRDefault="0074613F">
            <w:pPr>
              <w:jc w:val="center"/>
            </w:pPr>
            <w:r>
              <w:rPr>
                <w:b/>
                <w:color w:val="FFFFFF"/>
                <w:sz w:val="18"/>
              </w:rPr>
              <w:t>Kod</w:t>
            </w:r>
          </w:p>
        </w:tc>
        <w:tc>
          <w:tcPr>
            <w:tcW w:w="3213" w:type="dxa"/>
            <w:shd w:val="clear" w:color="auto" w:fill="1B2A4A"/>
          </w:tcPr>
          <w:p w:rsidR="002F45CB" w:rsidRDefault="0074613F">
            <w:pPr>
              <w:jc w:val="center"/>
            </w:pPr>
            <w:r>
              <w:rPr>
                <w:b/>
                <w:color w:val="FFFFFF"/>
                <w:sz w:val="18"/>
              </w:rPr>
              <w:t>Kazanım</w:t>
            </w:r>
          </w:p>
        </w:tc>
        <w:tc>
          <w:tcPr>
            <w:tcW w:w="3213" w:type="dxa"/>
            <w:shd w:val="clear" w:color="auto" w:fill="1B2A4A"/>
          </w:tcPr>
          <w:p w:rsidR="002F45CB" w:rsidRDefault="0074613F">
            <w:pPr>
              <w:jc w:val="center"/>
            </w:pPr>
            <w:r>
              <w:rPr>
                <w:b/>
                <w:color w:val="FFFFFF"/>
                <w:sz w:val="18"/>
              </w:rPr>
              <w:t xml:space="preserve">Bilişsel </w:t>
            </w:r>
            <w:r>
              <w:rPr>
                <w:b/>
                <w:color w:val="FFFFFF"/>
                <w:sz w:val="18"/>
              </w:rPr>
              <w:t>Düzey</w:t>
            </w:r>
          </w:p>
        </w:tc>
      </w:tr>
      <w:tr w:rsidR="002F45CB">
        <w:trPr>
          <w:jc w:val="center"/>
        </w:trPr>
        <w:tc>
          <w:tcPr>
            <w:tcW w:w="3213" w:type="dxa"/>
          </w:tcPr>
          <w:p w:rsidR="002F45CB" w:rsidRDefault="0074613F">
            <w:r>
              <w:rPr>
                <w:sz w:val="18"/>
              </w:rPr>
              <w:t>4.5.7</w:t>
            </w:r>
          </w:p>
        </w:tc>
        <w:tc>
          <w:tcPr>
            <w:tcW w:w="3213" w:type="dxa"/>
          </w:tcPr>
          <w:p w:rsidR="002F45CB" w:rsidRDefault="0074613F">
            <w:r>
              <w:rPr>
                <w:sz w:val="18"/>
              </w:rPr>
              <w:t>Coktan secmeli ve acik uclu sorulari cevaplar.</w:t>
            </w:r>
          </w:p>
        </w:tc>
        <w:tc>
          <w:tcPr>
            <w:tcW w:w="3213" w:type="dxa"/>
          </w:tcPr>
          <w:p w:rsidR="002F45CB" w:rsidRDefault="0074613F">
            <w:r>
              <w:rPr>
                <w:sz w:val="18"/>
              </w:rPr>
              <w:t>Degerlendirme</w:t>
            </w:r>
          </w:p>
        </w:tc>
      </w:tr>
      <w:tr w:rsidR="002F45CB">
        <w:trPr>
          <w:jc w:val="center"/>
        </w:trPr>
        <w:tc>
          <w:tcPr>
            <w:tcW w:w="3213" w:type="dxa"/>
          </w:tcPr>
          <w:p w:rsidR="002F45CB" w:rsidRDefault="0074613F">
            <w:r>
              <w:rPr>
                <w:sz w:val="18"/>
              </w:rPr>
              <w:t>4.5.8</w:t>
            </w:r>
          </w:p>
        </w:tc>
        <w:tc>
          <w:tcPr>
            <w:tcW w:w="3213" w:type="dxa"/>
          </w:tcPr>
          <w:p w:rsidR="002F45CB" w:rsidRDefault="0074613F">
            <w:r>
              <w:rPr>
                <w:sz w:val="18"/>
              </w:rPr>
              <w:t>CNN mimari tasarim sorusunu cevaplar.</w:t>
            </w:r>
          </w:p>
        </w:tc>
        <w:tc>
          <w:tcPr>
            <w:tcW w:w="3213" w:type="dxa"/>
          </w:tcPr>
          <w:p w:rsidR="002F45CB" w:rsidRDefault="0074613F">
            <w:r>
              <w:rPr>
                <w:sz w:val="18"/>
              </w:rPr>
              <w:t>Uygulama</w:t>
            </w:r>
          </w:p>
        </w:tc>
      </w:tr>
      <w:tr w:rsidR="002F45CB">
        <w:trPr>
          <w:jc w:val="center"/>
        </w:trPr>
        <w:tc>
          <w:tcPr>
            <w:tcW w:w="3213" w:type="dxa"/>
          </w:tcPr>
          <w:p w:rsidR="002F45CB" w:rsidRDefault="0074613F">
            <w:r>
              <w:rPr>
                <w:sz w:val="18"/>
              </w:rPr>
              <w:t>4.5.9</w:t>
            </w:r>
          </w:p>
        </w:tc>
        <w:tc>
          <w:tcPr>
            <w:tcW w:w="3213" w:type="dxa"/>
          </w:tcPr>
          <w:p w:rsidR="002F45CB" w:rsidRDefault="0074613F">
            <w:r>
              <w:rPr>
                <w:sz w:val="18"/>
              </w:rPr>
              <w:t>Keras CNN kodlama sorusunu tamamlar.</w:t>
            </w:r>
          </w:p>
        </w:tc>
        <w:tc>
          <w:tcPr>
            <w:tcW w:w="3213" w:type="dxa"/>
          </w:tcPr>
          <w:p w:rsidR="002F45CB" w:rsidRDefault="0074613F">
            <w:r>
              <w:rPr>
                <w:sz w:val="18"/>
              </w:rPr>
              <w:t>Uygulama</w:t>
            </w:r>
          </w:p>
        </w:tc>
      </w:tr>
    </w:tbl>
    <w:p w:rsidR="002F45CB" w:rsidRDefault="002F45CB"/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2F45CB">
        <w:trPr>
          <w:jc w:val="center"/>
        </w:trPr>
        <w:tc>
          <w:tcPr>
            <w:tcW w:w="9638" w:type="dxa"/>
            <w:tcBorders>
              <w:top w:val="single" w:sz="10" w:space="0" w:color="555555"/>
              <w:left w:val="single" w:sz="10" w:space="0" w:color="555555"/>
              <w:bottom w:val="single" w:sz="10" w:space="0" w:color="555555"/>
              <w:right w:val="single" w:sz="10" w:space="0" w:color="555555"/>
            </w:tcBorders>
            <w:shd w:val="clear" w:color="auto" w:fill="555555"/>
          </w:tcPr>
          <w:p w:rsidR="002F45CB" w:rsidRDefault="0074613F">
            <w:r>
              <w:rPr>
                <w:b/>
                <w:color w:val="FFFFFF"/>
                <w:sz w:val="28"/>
              </w:rPr>
              <w:t xml:space="preserve">  ÖN BİLGİ  |  Ön Bilgi ve Hazırlık</w:t>
            </w:r>
          </w:p>
        </w:tc>
      </w:tr>
    </w:tbl>
    <w:p w:rsidR="002F45CB" w:rsidRDefault="002F45CB"/>
    <w:p w:rsidR="002F45CB" w:rsidRDefault="0074613F">
      <w:r>
        <w:rPr>
          <w:b/>
          <w:color w:val="1B2A4A"/>
          <w:sz w:val="20"/>
        </w:rPr>
        <w:t xml:space="preserve">Ön Koşul Bilgiler: </w:t>
      </w:r>
      <w:r>
        <w:rPr>
          <w:sz w:val="20"/>
        </w:rPr>
        <w:t xml:space="preserve">Modul 4 </w:t>
      </w:r>
      <w:r>
        <w:rPr>
          <w:sz w:val="20"/>
        </w:rPr>
        <w:t>konularinin tamamini islemis ve tekrar etmis olmak.</w:t>
      </w:r>
    </w:p>
    <w:p w:rsidR="002F45CB" w:rsidRDefault="0074613F">
      <w:pPr>
        <w:spacing w:before="200"/>
      </w:pPr>
      <w:r>
        <w:rPr>
          <w:b/>
          <w:color w:val="757575"/>
          <w:sz w:val="24"/>
        </w:rPr>
        <w:t xml:space="preserve">  Öğrencinin Bilmesi Gerekenler</w:t>
      </w:r>
    </w:p>
    <w:p w:rsidR="002F45CB" w:rsidRDefault="0074613F">
      <w:pPr>
        <w:pStyle w:val="ListeMaddemi"/>
      </w:pPr>
      <w:r>
        <w:rPr>
          <w:sz w:val="20"/>
        </w:rPr>
        <w:t>Veri setleri, augmentation, normalizasyon.</w:t>
      </w:r>
    </w:p>
    <w:p w:rsidR="002F45CB" w:rsidRDefault="0074613F">
      <w:pPr>
        <w:pStyle w:val="ListeMaddemi"/>
      </w:pPr>
      <w:r>
        <w:rPr>
          <w:sz w:val="20"/>
        </w:rPr>
        <w:t>CNN mimarisi, konvolusyon, pooling.</w:t>
      </w:r>
    </w:p>
    <w:p w:rsidR="002F45CB" w:rsidRDefault="0074613F">
      <w:pPr>
        <w:pStyle w:val="ListeMaddemi"/>
      </w:pPr>
      <w:r>
        <w:rPr>
          <w:sz w:val="20"/>
        </w:rPr>
        <w:t>Transfer learning, optimizasyon, model kaydetme.</w:t>
      </w:r>
    </w:p>
    <w:p w:rsidR="002F45CB" w:rsidRDefault="0074613F">
      <w:pPr>
        <w:spacing w:before="200"/>
      </w:pPr>
      <w:r>
        <w:rPr>
          <w:b/>
          <w:color w:val="757575"/>
          <w:sz w:val="24"/>
        </w:rPr>
        <w:t xml:space="preserve">  Olası Kavram Yanılgıları</w:t>
      </w:r>
    </w:p>
    <w:p w:rsidR="002F45CB" w:rsidRDefault="0074613F">
      <w:pPr>
        <w:pStyle w:val="ListeMaddemi"/>
      </w:pPr>
      <w:r>
        <w:rPr>
          <w:sz w:val="20"/>
        </w:rPr>
        <w:t xml:space="preserve">Sinavin cok zor </w:t>
      </w:r>
      <w:r>
        <w:rPr>
          <w:sz w:val="20"/>
        </w:rPr>
        <w:t>olacagi.</w:t>
      </w:r>
    </w:p>
    <w:p w:rsidR="002F45CB" w:rsidRDefault="0074613F">
      <w:pPr>
        <w:pStyle w:val="ListeMaddemi"/>
      </w:pPr>
      <w:r>
        <w:rPr>
          <w:sz w:val="20"/>
        </w:rPr>
        <w:t>Ezberin yeterli oldugu.</w:t>
      </w:r>
    </w:p>
    <w:p w:rsidR="002F45CB" w:rsidRDefault="0074613F">
      <w:pPr>
        <w:pStyle w:val="ListeMaddemi"/>
      </w:pPr>
      <w:r>
        <w:rPr>
          <w:sz w:val="20"/>
        </w:rPr>
        <w:t>Kodlama sorusunun onemssiz oldugu.</w:t>
      </w:r>
    </w:p>
    <w:p w:rsidR="002F45CB" w:rsidRDefault="0074613F">
      <w:pPr>
        <w:spacing w:before="200"/>
      </w:pPr>
      <w:r>
        <w:rPr>
          <w:b/>
          <w:color w:val="757575"/>
          <w:sz w:val="24"/>
        </w:rPr>
        <w:t xml:space="preserve">  Hazırlık Materyalleri</w:t>
      </w:r>
    </w:p>
    <w:p w:rsidR="002F45CB" w:rsidRDefault="0074613F">
      <w:pPr>
        <w:pStyle w:val="ListeMaddemi"/>
      </w:pPr>
      <w:r>
        <w:rPr>
          <w:sz w:val="20"/>
        </w:rPr>
        <w:t>Sinav kagitlari</w:t>
      </w:r>
    </w:p>
    <w:p w:rsidR="002F45CB" w:rsidRDefault="0074613F">
      <w:pPr>
        <w:pStyle w:val="ListeMaddemi"/>
      </w:pPr>
      <w:r>
        <w:rPr>
          <w:sz w:val="20"/>
        </w:rPr>
        <w:t>Bilgisayar (kodlama sorusu)</w:t>
      </w:r>
    </w:p>
    <w:p w:rsidR="002F45CB" w:rsidRDefault="0074613F">
      <w:pPr>
        <w:pStyle w:val="ListeMaddemi"/>
      </w:pPr>
      <w:r>
        <w:rPr>
          <w:sz w:val="20"/>
        </w:rPr>
        <w:t>Kalem</w:t>
      </w:r>
    </w:p>
    <w:p w:rsidR="002F45CB" w:rsidRDefault="0074613F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2F45CB">
        <w:trPr>
          <w:jc w:val="center"/>
        </w:trPr>
        <w:tc>
          <w:tcPr>
            <w:tcW w:w="9638" w:type="dxa"/>
            <w:tcBorders>
              <w:top w:val="single" w:sz="10" w:space="0" w:color="2C6FAD"/>
              <w:left w:val="single" w:sz="10" w:space="0" w:color="2C6FAD"/>
              <w:bottom w:val="single" w:sz="10" w:space="0" w:color="2C6FAD"/>
              <w:right w:val="single" w:sz="10" w:space="0" w:color="2C6FAD"/>
            </w:tcBorders>
            <w:shd w:val="clear" w:color="auto" w:fill="2C6FAD"/>
          </w:tcPr>
          <w:p w:rsidR="002F45CB" w:rsidRDefault="0074613F">
            <w:r>
              <w:rPr>
                <w:b/>
                <w:color w:val="FFFFFF"/>
                <w:sz w:val="28"/>
              </w:rPr>
              <w:t xml:space="preserve">  E1  |  GİRME (ENGAGE)  —  Dikka</w:t>
            </w:r>
            <w:r>
              <w:rPr>
                <w:b/>
                <w:color w:val="FFFFFF"/>
                <w:sz w:val="28"/>
              </w:rPr>
              <w:t>t Çekme &amp; Merak Uyandırma</w:t>
            </w:r>
          </w:p>
        </w:tc>
      </w:tr>
    </w:tbl>
    <w:p w:rsidR="002F45CB" w:rsidRDefault="002F45CB"/>
    <w:p w:rsidR="002F45CB" w:rsidRDefault="0074613F">
      <w:r>
        <w:rPr>
          <w:i/>
          <w:color w:val="2C6FAD"/>
          <w:sz w:val="20"/>
        </w:rPr>
        <w:t xml:space="preserve">  Süre: 5 dakika</w:t>
      </w:r>
    </w:p>
    <w:p w:rsidR="002F45CB" w:rsidRDefault="0074613F">
      <w:r>
        <w:rPr>
          <w:b/>
          <w:color w:val="1B2A4A"/>
          <w:sz w:val="20"/>
        </w:rPr>
        <w:t xml:space="preserve">Dikkat Çekici Soru: </w:t>
      </w:r>
      <w:r>
        <w:rPr>
          <w:sz w:val="20"/>
        </w:rPr>
        <w:t>"Son sinav! Derin ogrenme yolculugunuuzun degerlenddirmesi. Bildiklerinizi gosterin ve kendinize guvenin!"</w:t>
      </w:r>
    </w:p>
    <w:p w:rsidR="002F45CB" w:rsidRDefault="0074613F">
      <w:r>
        <w:rPr>
          <w:b/>
          <w:color w:val="1B2A4A"/>
          <w:sz w:val="20"/>
        </w:rPr>
        <w:t xml:space="preserve">Günlük Hayat Bağlantısı: </w:t>
      </w:r>
      <w:r>
        <w:rPr>
          <w:sz w:val="20"/>
        </w:rPr>
        <w:t>Sinav = final: tum yolculugun ozeti.</w:t>
      </w:r>
    </w:p>
    <w:p w:rsidR="002F45CB" w:rsidRDefault="0074613F">
      <w:pPr>
        <w:spacing w:before="200"/>
      </w:pPr>
      <w:r>
        <w:rPr>
          <w:b/>
          <w:color w:val="2C6FAD"/>
          <w:sz w:val="24"/>
        </w:rPr>
        <w:t xml:space="preserve">  Ön Bilgi Yoklama Sor</w:t>
      </w:r>
      <w:r>
        <w:rPr>
          <w:b/>
          <w:color w:val="2C6FAD"/>
          <w:sz w:val="24"/>
        </w:rPr>
        <w:t>uları</w:t>
      </w:r>
    </w:p>
    <w:p w:rsidR="002F45CB" w:rsidRDefault="0074613F">
      <w:r>
        <w:rPr>
          <w:b/>
          <w:color w:val="2C6FAD"/>
          <w:sz w:val="20"/>
        </w:rPr>
        <w:t xml:space="preserve">  1. </w:t>
      </w:r>
      <w:r>
        <w:rPr>
          <w:sz w:val="20"/>
        </w:rPr>
        <w:t>Sinav kurallari?</w:t>
      </w:r>
    </w:p>
    <w:p w:rsidR="002F45CB" w:rsidRDefault="0074613F">
      <w:r>
        <w:rPr>
          <w:b/>
          <w:color w:val="2C6FAD"/>
          <w:sz w:val="20"/>
        </w:rPr>
        <w:t xml:space="preserve">  2. </w:t>
      </w:r>
      <w:r>
        <w:rPr>
          <w:sz w:val="20"/>
        </w:rPr>
        <w:t>Kac bolum var?</w:t>
      </w:r>
    </w:p>
    <w:p w:rsidR="002F45CB" w:rsidRDefault="0074613F">
      <w:r>
        <w:rPr>
          <w:b/>
          <w:color w:val="2C6FAD"/>
          <w:sz w:val="20"/>
        </w:rPr>
        <w:lastRenderedPageBreak/>
        <w:t xml:space="preserve">  3. </w:t>
      </w:r>
      <w:r>
        <w:rPr>
          <w:sz w:val="20"/>
        </w:rPr>
        <w:t>Kodlama sorusu var mi?</w:t>
      </w:r>
    </w:p>
    <w:p w:rsidR="002F45CB" w:rsidRDefault="0074613F">
      <w:pPr>
        <w:spacing w:before="200"/>
      </w:pPr>
      <w:r>
        <w:rPr>
          <w:b/>
          <w:color w:val="2C6FAD"/>
          <w:sz w:val="24"/>
        </w:rPr>
        <w:t xml:space="preserve">  Motivasyon Etkinliği: "Son Hazirlik"</w:t>
      </w:r>
    </w:p>
    <w:p w:rsidR="002F45CB" w:rsidRDefault="0074613F">
      <w:r>
        <w:rPr>
          <w:b/>
          <w:color w:val="1B2A4A"/>
          <w:sz w:val="20"/>
        </w:rPr>
        <w:t xml:space="preserve">Açıklama: </w:t>
      </w:r>
      <w:r>
        <w:rPr>
          <w:sz w:val="20"/>
        </w:rPr>
        <w:t>Son 5 dakika anahtar kavram tekrari.</w:t>
      </w:r>
    </w:p>
    <w:p w:rsidR="002F45CB" w:rsidRDefault="0074613F">
      <w:r>
        <w:rPr>
          <w:b/>
          <w:color w:val="1B2A4A"/>
          <w:sz w:val="20"/>
        </w:rPr>
        <w:t xml:space="preserve">Yönerge: </w:t>
      </w:r>
      <w:r>
        <w:rPr>
          <w:sz w:val="20"/>
        </w:rPr>
        <w:t xml:space="preserve">Egitmen 5 anahtar kavram soyler (CNN, Pooling, Transfer Learning, Augmentation, </w:t>
      </w:r>
      <w:r>
        <w:rPr>
          <w:sz w:val="20"/>
        </w:rPr>
        <w:t>Softmax). Ogrenciler her birini tek cumlede tanimlar.</w:t>
      </w:r>
    </w:p>
    <w:p w:rsidR="002F45CB" w:rsidRDefault="0074613F">
      <w:pPr>
        <w:spacing w:before="200"/>
      </w:pPr>
      <w:r>
        <w:rPr>
          <w:b/>
          <w:color w:val="2C6FAD"/>
          <w:sz w:val="24"/>
        </w:rPr>
        <w:t xml:space="preserve">  Senaryo / Problem Durumu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2F45CB">
        <w:trPr>
          <w:jc w:val="center"/>
        </w:trPr>
        <w:tc>
          <w:tcPr>
            <w:tcW w:w="9638" w:type="dxa"/>
            <w:tcBorders>
              <w:top w:val="single" w:sz="8" w:space="0" w:color="2C6FAD"/>
              <w:left w:val="single" w:sz="8" w:space="0" w:color="2C6FAD"/>
              <w:bottom w:val="single" w:sz="8" w:space="0" w:color="2C6FAD"/>
              <w:right w:val="single" w:sz="8" w:space="0" w:color="2C6FAD"/>
            </w:tcBorders>
            <w:shd w:val="clear" w:color="auto" w:fill="E3F2FD"/>
          </w:tcPr>
          <w:p w:rsidR="002F45CB" w:rsidRDefault="0074613F">
            <w:r>
              <w:rPr>
                <w:sz w:val="20"/>
              </w:rPr>
              <w:t>CNN = konvolusyon + pooling + dense. Transfer = onceden egitilmis model. Augmentation = veri cesitlendirme.</w:t>
            </w:r>
          </w:p>
        </w:tc>
      </w:tr>
    </w:tbl>
    <w:p w:rsidR="002F45CB" w:rsidRDefault="002F45CB"/>
    <w:p w:rsidR="002F45CB" w:rsidRDefault="0074613F">
      <w:pPr>
        <w:jc w:val="center"/>
      </w:pPr>
      <w:r>
        <w:rPr>
          <w:color w:val="BDBDBD"/>
          <w:sz w:val="12"/>
        </w:rPr>
        <w:t>_________________________________________________________________</w:t>
      </w:r>
      <w:r>
        <w:rPr>
          <w:color w:val="BDBDBD"/>
          <w:sz w:val="12"/>
        </w:rPr>
        <w:t>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2F45CB">
        <w:trPr>
          <w:jc w:val="center"/>
        </w:trPr>
        <w:tc>
          <w:tcPr>
            <w:tcW w:w="9638" w:type="dxa"/>
            <w:tcBorders>
              <w:top w:val="single" w:sz="10" w:space="0" w:color="007A7A"/>
              <w:left w:val="single" w:sz="10" w:space="0" w:color="007A7A"/>
              <w:bottom w:val="single" w:sz="10" w:space="0" w:color="007A7A"/>
              <w:right w:val="single" w:sz="10" w:space="0" w:color="007A7A"/>
            </w:tcBorders>
            <w:shd w:val="clear" w:color="auto" w:fill="007A7A"/>
          </w:tcPr>
          <w:p w:rsidR="002F45CB" w:rsidRDefault="0074613F">
            <w:r>
              <w:rPr>
                <w:b/>
                <w:color w:val="FFFFFF"/>
                <w:sz w:val="28"/>
              </w:rPr>
              <w:t xml:space="preserve">  E2  |  KEŞİF (EXPLORE)  —  Aktif Keşif &amp; Deneyimleme</w:t>
            </w:r>
          </w:p>
        </w:tc>
      </w:tr>
    </w:tbl>
    <w:p w:rsidR="002F45CB" w:rsidRDefault="002F45CB"/>
    <w:p w:rsidR="002F45CB" w:rsidRDefault="0074613F">
      <w:r>
        <w:rPr>
          <w:i/>
          <w:color w:val="007A7A"/>
          <w:sz w:val="20"/>
        </w:rPr>
        <w:t xml:space="preserve">  Süre: 10 dakika</w:t>
      </w:r>
    </w:p>
    <w:p w:rsidR="002F45CB" w:rsidRDefault="0074613F">
      <w:pPr>
        <w:spacing w:before="200"/>
      </w:pPr>
      <w:r>
        <w:rPr>
          <w:b/>
          <w:color w:val="007A7A"/>
          <w:sz w:val="24"/>
        </w:rPr>
        <w:t xml:space="preserve">  Keşif Etkinliği: "Modul 4 Sinavi"</w:t>
      </w:r>
    </w:p>
    <w:p w:rsidR="002F45CB" w:rsidRDefault="0074613F">
      <w:r>
        <w:rPr>
          <w:b/>
          <w:color w:val="1B2A4A"/>
          <w:sz w:val="20"/>
        </w:rPr>
        <w:t xml:space="preserve">Türü: </w:t>
      </w:r>
      <w:r>
        <w:rPr>
          <w:sz w:val="20"/>
        </w:rPr>
        <w:t>Bireysel Sinav</w:t>
      </w:r>
    </w:p>
    <w:p w:rsidR="002F45CB" w:rsidRDefault="0074613F">
      <w:r>
        <w:rPr>
          <w:b/>
          <w:color w:val="1B2A4A"/>
          <w:sz w:val="20"/>
        </w:rPr>
        <w:t xml:space="preserve">Amacı: </w:t>
      </w:r>
      <w:r>
        <w:rPr>
          <w:sz w:val="20"/>
        </w:rPr>
        <w:t>Modul 4 kazanimlarini olcmek.</w:t>
      </w:r>
    </w:p>
    <w:p w:rsidR="002F45CB" w:rsidRDefault="0074613F">
      <w:r>
        <w:rPr>
          <w:b/>
          <w:color w:val="1B2A4A"/>
          <w:sz w:val="20"/>
        </w:rPr>
        <w:t xml:space="preserve">Malzemeler: </w:t>
      </w:r>
      <w:r>
        <w:rPr>
          <w:sz w:val="20"/>
        </w:rPr>
        <w:t>Sinav kagidi, bilgisayar, kalem</w:t>
      </w:r>
    </w:p>
    <w:p w:rsidR="002F45CB" w:rsidRDefault="0074613F">
      <w:pPr>
        <w:spacing w:before="200"/>
      </w:pPr>
      <w:r>
        <w:rPr>
          <w:b/>
          <w:color w:val="007A7A"/>
          <w:sz w:val="24"/>
        </w:rPr>
        <w:t xml:space="preserve">  Yönerge Adımları</w:t>
      </w:r>
    </w:p>
    <w:p w:rsidR="002F45CB" w:rsidRDefault="0074613F">
      <w:r>
        <w:rPr>
          <w:b/>
          <w:color w:val="007A7A"/>
          <w:sz w:val="20"/>
        </w:rPr>
        <w:t xml:space="preserve">  1. </w:t>
      </w:r>
      <w:r>
        <w:rPr>
          <w:sz w:val="20"/>
        </w:rPr>
        <w:t>Bolum A: 15 coktan secmeli soru (15 puan).</w:t>
      </w:r>
    </w:p>
    <w:p w:rsidR="002F45CB" w:rsidRDefault="0074613F">
      <w:r>
        <w:rPr>
          <w:b/>
          <w:color w:val="007A7A"/>
          <w:sz w:val="20"/>
        </w:rPr>
        <w:t xml:space="preserve">  2. </w:t>
      </w:r>
      <w:r>
        <w:rPr>
          <w:sz w:val="20"/>
        </w:rPr>
        <w:t>Bolum B: 5 acik uclu soru (25 puan).</w:t>
      </w:r>
    </w:p>
    <w:p w:rsidR="002F45CB" w:rsidRDefault="0074613F">
      <w:r>
        <w:rPr>
          <w:b/>
          <w:color w:val="007A7A"/>
          <w:sz w:val="20"/>
        </w:rPr>
        <w:t xml:space="preserve">  3. </w:t>
      </w:r>
      <w:r>
        <w:rPr>
          <w:sz w:val="20"/>
        </w:rPr>
        <w:t>Bolum C: 1 CNN mimari tasarim sorusu (15 puan).</w:t>
      </w:r>
    </w:p>
    <w:p w:rsidR="002F45CB" w:rsidRDefault="0074613F">
      <w:r>
        <w:rPr>
          <w:b/>
          <w:color w:val="007A7A"/>
          <w:sz w:val="20"/>
        </w:rPr>
        <w:t xml:space="preserve">  4. </w:t>
      </w:r>
      <w:r>
        <w:rPr>
          <w:sz w:val="20"/>
        </w:rPr>
        <w:t>Bolum D: 1 CNN Keras kodlama sorusu (25 puan).</w:t>
      </w:r>
    </w:p>
    <w:p w:rsidR="002F45CB" w:rsidRDefault="0074613F">
      <w:r>
        <w:rPr>
          <w:b/>
          <w:color w:val="007A7A"/>
          <w:sz w:val="20"/>
        </w:rPr>
        <w:t xml:space="preserve">  5. </w:t>
      </w:r>
      <w:r>
        <w:rPr>
          <w:sz w:val="20"/>
        </w:rPr>
        <w:t>Bolum E: 1 transfer learning sorusu (20 puan). Toplam: 100 pu</w:t>
      </w:r>
      <w:r>
        <w:rPr>
          <w:sz w:val="20"/>
        </w:rPr>
        <w:t>an, Sure: 60 dakika.</w:t>
      </w:r>
    </w:p>
    <w:p w:rsidR="002F45CB" w:rsidRDefault="0074613F">
      <w:r>
        <w:rPr>
          <w:b/>
          <w:color w:val="1B2A4A"/>
          <w:sz w:val="20"/>
        </w:rPr>
        <w:t xml:space="preserve">Öğrenci Rolü: </w:t>
      </w:r>
      <w:r>
        <w:rPr>
          <w:sz w:val="20"/>
        </w:rPr>
        <w:t>Sinav yapan: bilgisini sergileyen</w:t>
      </w:r>
    </w:p>
    <w:p w:rsidR="002F45CB" w:rsidRDefault="0074613F">
      <w:r>
        <w:rPr>
          <w:b/>
          <w:color w:val="1B2A4A"/>
          <w:sz w:val="20"/>
        </w:rPr>
        <w:t xml:space="preserve">Öğretmen Rolü: </w:t>
      </w:r>
      <w:r>
        <w:rPr>
          <w:sz w:val="20"/>
        </w:rPr>
        <w:t>Sinav duzenini saglar</w:t>
      </w:r>
    </w:p>
    <w:p w:rsidR="002F45CB" w:rsidRDefault="0074613F">
      <w:r>
        <w:rPr>
          <w:b/>
          <w:color w:val="1B2A4A"/>
          <w:sz w:val="20"/>
        </w:rPr>
        <w:t xml:space="preserve">Beklenen Ürün: </w:t>
      </w:r>
      <w:r>
        <w:rPr>
          <w:sz w:val="20"/>
        </w:rPr>
        <w:t>Tamamlanmis Sinav Kagidi</w:t>
      </w:r>
    </w:p>
    <w:p w:rsidR="002F45CB" w:rsidRDefault="0074613F">
      <w:pPr>
        <w:spacing w:before="200"/>
      </w:pPr>
      <w:r>
        <w:rPr>
          <w:b/>
          <w:color w:val="007A7A"/>
          <w:sz w:val="24"/>
        </w:rPr>
        <w:t xml:space="preserve">  Araştırma Soruları</w:t>
      </w:r>
    </w:p>
    <w:p w:rsidR="002F45CB" w:rsidRDefault="0074613F">
      <w:r>
        <w:rPr>
          <w:b/>
          <w:color w:val="007A7A"/>
          <w:sz w:val="20"/>
        </w:rPr>
        <w:t xml:space="preserve">  1. </w:t>
      </w:r>
      <w:r>
        <w:rPr>
          <w:sz w:val="20"/>
        </w:rPr>
        <w:t>Sinav sonrasi ileri konulari arastirin</w:t>
      </w:r>
    </w:p>
    <w:p w:rsidR="002F45CB" w:rsidRDefault="0074613F">
      <w:r>
        <w:rPr>
          <w:b/>
          <w:color w:val="007A7A"/>
          <w:sz w:val="20"/>
        </w:rPr>
        <w:t xml:space="preserve">  2. </w:t>
      </w:r>
      <w:r>
        <w:rPr>
          <w:sz w:val="20"/>
        </w:rPr>
        <w:t>DL frameworklerini karsilastirin</w:t>
      </w:r>
    </w:p>
    <w:p w:rsidR="002F45CB" w:rsidRDefault="0074613F">
      <w:r>
        <w:rPr>
          <w:b/>
          <w:color w:val="007A7A"/>
          <w:sz w:val="20"/>
        </w:rPr>
        <w:t xml:space="preserve">  3. </w:t>
      </w:r>
      <w:r>
        <w:rPr>
          <w:sz w:val="20"/>
        </w:rPr>
        <w:t>Kaggle yarismalarina bakin</w:t>
      </w:r>
    </w:p>
    <w:p w:rsidR="002F45CB" w:rsidRDefault="0074613F">
      <w:r>
        <w:rPr>
          <w:b/>
          <w:color w:val="1B2A4A"/>
          <w:sz w:val="20"/>
        </w:rPr>
        <w:t xml:space="preserve">Grupla Çalışma Kuralları: </w:t>
      </w:r>
      <w:r>
        <w:rPr>
          <w:sz w:val="20"/>
        </w:rPr>
        <w:t>Kopya cekme yasakttir. Kodlama sorusunda internet kullanilabilir.</w:t>
      </w:r>
    </w:p>
    <w:p w:rsidR="002F45CB" w:rsidRDefault="0074613F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2F45CB" w:rsidRDefault="0074613F">
      <w:r>
        <w:br w:type="page"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2F45CB">
        <w:trPr>
          <w:jc w:val="center"/>
        </w:trPr>
        <w:tc>
          <w:tcPr>
            <w:tcW w:w="9638" w:type="dxa"/>
            <w:tcBorders>
              <w:top w:val="single" w:sz="10" w:space="0" w:color="E65C00"/>
              <w:left w:val="single" w:sz="10" w:space="0" w:color="E65C00"/>
              <w:bottom w:val="single" w:sz="10" w:space="0" w:color="E65C00"/>
              <w:right w:val="single" w:sz="10" w:space="0" w:color="E65C00"/>
            </w:tcBorders>
            <w:shd w:val="clear" w:color="auto" w:fill="E65C00"/>
          </w:tcPr>
          <w:p w:rsidR="002F45CB" w:rsidRDefault="0074613F">
            <w:r>
              <w:rPr>
                <w:b/>
                <w:color w:val="FFFFFF"/>
                <w:sz w:val="28"/>
              </w:rPr>
              <w:lastRenderedPageBreak/>
              <w:t xml:space="preserve">  E3  |  AÇIKLAMA (EXPLAIN)  —  Kavramları Yapılandırm</w:t>
            </w:r>
            <w:r>
              <w:rPr>
                <w:b/>
                <w:color w:val="FFFFFF"/>
                <w:sz w:val="28"/>
              </w:rPr>
              <w:t>a</w:t>
            </w:r>
          </w:p>
        </w:tc>
      </w:tr>
    </w:tbl>
    <w:p w:rsidR="002F45CB" w:rsidRDefault="002F45CB"/>
    <w:p w:rsidR="002F45CB" w:rsidRDefault="0074613F">
      <w:r>
        <w:rPr>
          <w:i/>
          <w:color w:val="E65C00"/>
          <w:sz w:val="20"/>
        </w:rPr>
        <w:t xml:space="preserve">  Süre: 12 dakika</w:t>
      </w:r>
    </w:p>
    <w:p w:rsidR="002F45CB" w:rsidRDefault="0074613F">
      <w:pPr>
        <w:spacing w:before="200"/>
      </w:pPr>
      <w:r>
        <w:rPr>
          <w:b/>
          <w:color w:val="E65C00"/>
          <w:sz w:val="24"/>
        </w:rPr>
        <w:t xml:space="preserve">  Temel Kavramlar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2409"/>
        <w:gridCol w:w="2409"/>
        <w:gridCol w:w="2409"/>
        <w:gridCol w:w="2409"/>
      </w:tblGrid>
      <w:tr w:rsidR="002F45CB">
        <w:trPr>
          <w:jc w:val="center"/>
        </w:trPr>
        <w:tc>
          <w:tcPr>
            <w:tcW w:w="2409" w:type="dxa"/>
            <w:shd w:val="clear" w:color="auto" w:fill="E65C00"/>
          </w:tcPr>
          <w:p w:rsidR="002F45CB" w:rsidRDefault="0074613F">
            <w:pPr>
              <w:jc w:val="center"/>
            </w:pPr>
            <w:r>
              <w:rPr>
                <w:b/>
                <w:color w:val="FFFFFF"/>
                <w:sz w:val="18"/>
              </w:rPr>
              <w:t>Kavram</w:t>
            </w:r>
          </w:p>
        </w:tc>
        <w:tc>
          <w:tcPr>
            <w:tcW w:w="2409" w:type="dxa"/>
            <w:shd w:val="clear" w:color="auto" w:fill="E65C00"/>
          </w:tcPr>
          <w:p w:rsidR="002F45CB" w:rsidRDefault="0074613F">
            <w:pPr>
              <w:jc w:val="center"/>
            </w:pPr>
            <w:r>
              <w:rPr>
                <w:b/>
                <w:color w:val="FFFFFF"/>
                <w:sz w:val="18"/>
              </w:rPr>
              <w:t>Tanım</w:t>
            </w:r>
          </w:p>
        </w:tc>
        <w:tc>
          <w:tcPr>
            <w:tcW w:w="2409" w:type="dxa"/>
            <w:shd w:val="clear" w:color="auto" w:fill="E65C00"/>
          </w:tcPr>
          <w:p w:rsidR="002F45CB" w:rsidRDefault="0074613F">
            <w:pPr>
              <w:jc w:val="center"/>
            </w:pPr>
            <w:r>
              <w:rPr>
                <w:b/>
                <w:color w:val="FFFFFF"/>
                <w:sz w:val="18"/>
              </w:rPr>
              <w:t>Örnek</w:t>
            </w:r>
          </w:p>
        </w:tc>
        <w:tc>
          <w:tcPr>
            <w:tcW w:w="2409" w:type="dxa"/>
            <w:shd w:val="clear" w:color="auto" w:fill="E65C00"/>
          </w:tcPr>
          <w:p w:rsidR="002F45CB" w:rsidRDefault="0074613F">
            <w:pPr>
              <w:jc w:val="center"/>
            </w:pPr>
            <w:r>
              <w:rPr>
                <w:b/>
                <w:color w:val="FFFFFF"/>
                <w:sz w:val="18"/>
              </w:rPr>
              <w:t>Görsel Açıklama</w:t>
            </w:r>
          </w:p>
        </w:tc>
      </w:tr>
      <w:tr w:rsidR="002F45CB">
        <w:trPr>
          <w:jc w:val="center"/>
        </w:trPr>
        <w:tc>
          <w:tcPr>
            <w:tcW w:w="2409" w:type="dxa"/>
          </w:tcPr>
          <w:p w:rsidR="002F45CB" w:rsidRDefault="0074613F">
            <w:r>
              <w:rPr>
                <w:sz w:val="18"/>
              </w:rPr>
              <w:t>Sinav Yapisi</w:t>
            </w:r>
          </w:p>
        </w:tc>
        <w:tc>
          <w:tcPr>
            <w:tcW w:w="2409" w:type="dxa"/>
          </w:tcPr>
          <w:p w:rsidR="002F45CB" w:rsidRDefault="0074613F">
            <w:r>
              <w:rPr>
                <w:sz w:val="18"/>
              </w:rPr>
              <w:t>A: Test, B: Acik uclu, C: Mimari, D: Kod, E: Transfer</w:t>
            </w:r>
          </w:p>
        </w:tc>
        <w:tc>
          <w:tcPr>
            <w:tcW w:w="2409" w:type="dxa"/>
          </w:tcPr>
          <w:p w:rsidR="002F45CB" w:rsidRDefault="0074613F">
            <w:r>
              <w:rPr>
                <w:sz w:val="18"/>
              </w:rPr>
              <w:t>5 bolum, 100 puan</w:t>
            </w:r>
          </w:p>
        </w:tc>
        <w:tc>
          <w:tcPr>
            <w:tcW w:w="2409" w:type="dxa"/>
          </w:tcPr>
          <w:p w:rsidR="002F45CB" w:rsidRDefault="0074613F">
            <w:r>
              <w:rPr>
                <w:sz w:val="18"/>
              </w:rPr>
              <w:t>Sinav yapisi</w:t>
            </w:r>
          </w:p>
        </w:tc>
      </w:tr>
      <w:tr w:rsidR="002F45CB">
        <w:trPr>
          <w:jc w:val="center"/>
        </w:trPr>
        <w:tc>
          <w:tcPr>
            <w:tcW w:w="2409" w:type="dxa"/>
          </w:tcPr>
          <w:p w:rsidR="002F45CB" w:rsidRDefault="0074613F">
            <w:r>
              <w:rPr>
                <w:sz w:val="18"/>
              </w:rPr>
              <w:t>Mimari Sorusu</w:t>
            </w:r>
          </w:p>
        </w:tc>
        <w:tc>
          <w:tcPr>
            <w:tcW w:w="2409" w:type="dxa"/>
          </w:tcPr>
          <w:p w:rsidR="002F45CB" w:rsidRDefault="0074613F">
            <w:r>
              <w:rPr>
                <w:sz w:val="18"/>
              </w:rPr>
              <w:t>CNN mimarisi tasarlama ve boyut hesabi</w:t>
            </w:r>
          </w:p>
        </w:tc>
        <w:tc>
          <w:tcPr>
            <w:tcW w:w="2409" w:type="dxa"/>
          </w:tcPr>
          <w:p w:rsidR="002F45CB" w:rsidRDefault="0074613F">
            <w:r>
              <w:rPr>
                <w:sz w:val="18"/>
              </w:rPr>
              <w:t xml:space="preserve">Giris boyutu, katmanlar, </w:t>
            </w:r>
            <w:r>
              <w:rPr>
                <w:sz w:val="18"/>
              </w:rPr>
              <w:t>cikis boyutu</w:t>
            </w:r>
          </w:p>
        </w:tc>
        <w:tc>
          <w:tcPr>
            <w:tcW w:w="2409" w:type="dxa"/>
          </w:tcPr>
          <w:p w:rsidR="002F45CB" w:rsidRDefault="0074613F">
            <w:r>
              <w:rPr>
                <w:sz w:val="18"/>
              </w:rPr>
              <w:t>Tasarim</w:t>
            </w:r>
          </w:p>
        </w:tc>
      </w:tr>
      <w:tr w:rsidR="002F45CB">
        <w:trPr>
          <w:jc w:val="center"/>
        </w:trPr>
        <w:tc>
          <w:tcPr>
            <w:tcW w:w="2409" w:type="dxa"/>
          </w:tcPr>
          <w:p w:rsidR="002F45CB" w:rsidRDefault="0074613F">
            <w:r>
              <w:rPr>
                <w:sz w:val="18"/>
              </w:rPr>
              <w:t>Kodlama Sorusu</w:t>
            </w:r>
          </w:p>
        </w:tc>
        <w:tc>
          <w:tcPr>
            <w:tcW w:w="2409" w:type="dxa"/>
          </w:tcPr>
          <w:p w:rsidR="002F45CB" w:rsidRDefault="0074613F">
            <w:r>
              <w:rPr>
                <w:sz w:val="18"/>
              </w:rPr>
              <w:t>Keras ile CNN model yazma</w:t>
            </w:r>
          </w:p>
        </w:tc>
        <w:tc>
          <w:tcPr>
            <w:tcW w:w="2409" w:type="dxa"/>
          </w:tcPr>
          <w:p w:rsidR="002F45CB" w:rsidRDefault="0074613F">
            <w:r>
              <w:rPr>
                <w:sz w:val="18"/>
              </w:rPr>
              <w:t>Conv2D, MaxPooling2D, compile, fit</w:t>
            </w:r>
          </w:p>
        </w:tc>
        <w:tc>
          <w:tcPr>
            <w:tcW w:w="2409" w:type="dxa"/>
          </w:tcPr>
          <w:p w:rsidR="002F45CB" w:rsidRDefault="0074613F">
            <w:r>
              <w:rPr>
                <w:sz w:val="18"/>
              </w:rPr>
              <w:t>Kod</w:t>
            </w:r>
          </w:p>
        </w:tc>
      </w:tr>
      <w:tr w:rsidR="002F45CB">
        <w:trPr>
          <w:jc w:val="center"/>
        </w:trPr>
        <w:tc>
          <w:tcPr>
            <w:tcW w:w="2409" w:type="dxa"/>
          </w:tcPr>
          <w:p w:rsidR="002F45CB" w:rsidRDefault="0074613F">
            <w:r>
              <w:rPr>
                <w:sz w:val="18"/>
              </w:rPr>
              <w:t>Transfer Sorusu</w:t>
            </w:r>
          </w:p>
        </w:tc>
        <w:tc>
          <w:tcPr>
            <w:tcW w:w="2409" w:type="dxa"/>
          </w:tcPr>
          <w:p w:rsidR="002F45CB" w:rsidRDefault="0074613F">
            <w:r>
              <w:rPr>
                <w:sz w:val="18"/>
              </w:rPr>
              <w:t>Transfer learning aciklama ve uygulama</w:t>
            </w:r>
          </w:p>
        </w:tc>
        <w:tc>
          <w:tcPr>
            <w:tcW w:w="2409" w:type="dxa"/>
          </w:tcPr>
          <w:p w:rsidR="002F45CB" w:rsidRDefault="0074613F">
            <w:r>
              <w:rPr>
                <w:sz w:val="18"/>
              </w:rPr>
              <w:t>VGG16, trainable, fine-tuning</w:t>
            </w:r>
          </w:p>
        </w:tc>
        <w:tc>
          <w:tcPr>
            <w:tcW w:w="2409" w:type="dxa"/>
          </w:tcPr>
          <w:p w:rsidR="002F45CB" w:rsidRDefault="0074613F">
            <w:r>
              <w:rPr>
                <w:sz w:val="18"/>
              </w:rPr>
              <w:t>Kavramsal+kod</w:t>
            </w:r>
          </w:p>
        </w:tc>
      </w:tr>
      <w:tr w:rsidR="002F45CB">
        <w:trPr>
          <w:jc w:val="center"/>
        </w:trPr>
        <w:tc>
          <w:tcPr>
            <w:tcW w:w="2409" w:type="dxa"/>
          </w:tcPr>
          <w:p w:rsidR="002F45CB" w:rsidRDefault="0074613F">
            <w:r>
              <w:rPr>
                <w:sz w:val="18"/>
              </w:rPr>
              <w:t>Boyut Hesabi</w:t>
            </w:r>
          </w:p>
        </w:tc>
        <w:tc>
          <w:tcPr>
            <w:tcW w:w="2409" w:type="dxa"/>
          </w:tcPr>
          <w:p w:rsidR="002F45CB" w:rsidRDefault="0074613F">
            <w:r>
              <w:rPr>
                <w:sz w:val="18"/>
              </w:rPr>
              <w:t>Konvolusyon ve pooling sonrasi boyut</w:t>
            </w:r>
          </w:p>
        </w:tc>
        <w:tc>
          <w:tcPr>
            <w:tcW w:w="2409" w:type="dxa"/>
          </w:tcPr>
          <w:p w:rsidR="002F45CB" w:rsidRDefault="0074613F">
            <w:r>
              <w:rPr>
                <w:sz w:val="18"/>
              </w:rPr>
              <w:t>(I-F+2P)/S+1</w:t>
            </w:r>
          </w:p>
        </w:tc>
        <w:tc>
          <w:tcPr>
            <w:tcW w:w="2409" w:type="dxa"/>
          </w:tcPr>
          <w:p w:rsidR="002F45CB" w:rsidRDefault="0074613F">
            <w:r>
              <w:rPr>
                <w:sz w:val="18"/>
              </w:rPr>
              <w:t>Formul</w:t>
            </w:r>
          </w:p>
        </w:tc>
      </w:tr>
    </w:tbl>
    <w:p w:rsidR="002F45CB" w:rsidRDefault="002F45CB"/>
    <w:p w:rsidR="002F45CB" w:rsidRDefault="0074613F">
      <w:pPr>
        <w:spacing w:before="200"/>
      </w:pPr>
      <w:r>
        <w:rPr>
          <w:b/>
          <w:color w:val="E65C00"/>
          <w:sz w:val="24"/>
        </w:rPr>
        <w:t xml:space="preserve">  Konu Anlatımı</w:t>
      </w:r>
    </w:p>
    <w:p w:rsidR="002F45CB" w:rsidRDefault="0074613F">
      <w:r>
        <w:rPr>
          <w:sz w:val="20"/>
        </w:rPr>
        <w:t>Sinav 5 bolumden olusur: A) 15 test sorusu (her konudan), B) 5 acik uclu (kavram aciklama, karsilastirma), C) CNN mimari tasarimi (boyut hesabi dahil), D) Keras CNN kod yazma (MNIST veya Fashion-MNIST), E) Transfer lea</w:t>
      </w:r>
      <w:r>
        <w:rPr>
          <w:sz w:val="20"/>
        </w:rPr>
        <w:t>rning (kavram + kisa kod).</w:t>
      </w:r>
    </w:p>
    <w:p w:rsidR="002F45CB" w:rsidRDefault="0074613F">
      <w:r>
        <w:rPr>
          <w:sz w:val="20"/>
        </w:rPr>
        <w:t>Kodlama sorusu icin: veri yukleme, reshape, normalizasyon, model olusturma (Conv2D, MaxPool, Flatten, Dense), compile ve fit. Transfer learning sorusu icin: VGG16 yukleme, trainable=False, Dense ekleme.</w:t>
      </w:r>
    </w:p>
    <w:p w:rsidR="002F45CB" w:rsidRDefault="0074613F">
      <w:r>
        <w:rPr>
          <w:sz w:val="20"/>
        </w:rPr>
        <w:t xml:space="preserve">Sinav sonrasi: yanlis </w:t>
      </w:r>
      <w:r>
        <w:rPr>
          <w:sz w:val="20"/>
        </w:rPr>
        <w:t>cevaplari inceleyin, eksik konulari belirleyin. Bu bilgiler ML kariyeriniz boyunca isinize yarayacak.</w:t>
      </w:r>
    </w:p>
    <w:p w:rsidR="002F45CB" w:rsidRDefault="0074613F">
      <w:pPr>
        <w:spacing w:before="200"/>
      </w:pPr>
      <w:r>
        <w:rPr>
          <w:b/>
          <w:color w:val="E65C00"/>
          <w:sz w:val="24"/>
        </w:rPr>
        <w:t xml:space="preserve">  Somut Örnekler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2F45CB">
        <w:trPr>
          <w:jc w:val="center"/>
        </w:trPr>
        <w:tc>
          <w:tcPr>
            <w:tcW w:w="3213" w:type="dxa"/>
            <w:shd w:val="clear" w:color="auto" w:fill="E65C00"/>
          </w:tcPr>
          <w:p w:rsidR="002F45CB" w:rsidRDefault="0074613F">
            <w:pPr>
              <w:jc w:val="center"/>
            </w:pPr>
            <w:r>
              <w:rPr>
                <w:b/>
                <w:color w:val="FFFFFF"/>
                <w:sz w:val="18"/>
              </w:rPr>
              <w:t>Örnek</w:t>
            </w:r>
          </w:p>
        </w:tc>
        <w:tc>
          <w:tcPr>
            <w:tcW w:w="3213" w:type="dxa"/>
            <w:shd w:val="clear" w:color="auto" w:fill="E65C00"/>
          </w:tcPr>
          <w:p w:rsidR="002F45CB" w:rsidRDefault="0074613F">
            <w:pPr>
              <w:jc w:val="center"/>
            </w:pPr>
            <w:r>
              <w:rPr>
                <w:b/>
                <w:color w:val="FFFFFF"/>
                <w:sz w:val="18"/>
              </w:rPr>
              <w:t>Açıklama</w:t>
            </w:r>
          </w:p>
        </w:tc>
        <w:tc>
          <w:tcPr>
            <w:tcW w:w="3213" w:type="dxa"/>
            <w:shd w:val="clear" w:color="auto" w:fill="E65C00"/>
          </w:tcPr>
          <w:p w:rsidR="002F45CB" w:rsidRDefault="0074613F">
            <w:pPr>
              <w:jc w:val="center"/>
            </w:pPr>
            <w:r>
              <w:rPr>
                <w:b/>
                <w:color w:val="FFFFFF"/>
                <w:sz w:val="18"/>
              </w:rPr>
              <w:t>Günlük Hayat Bağlantısı</w:t>
            </w:r>
          </w:p>
        </w:tc>
      </w:tr>
      <w:tr w:rsidR="002F45CB">
        <w:trPr>
          <w:jc w:val="center"/>
        </w:trPr>
        <w:tc>
          <w:tcPr>
            <w:tcW w:w="3213" w:type="dxa"/>
          </w:tcPr>
          <w:p w:rsidR="002F45CB" w:rsidRDefault="0074613F">
            <w:r>
              <w:rPr>
                <w:sz w:val="18"/>
              </w:rPr>
              <w:t>Test</w:t>
            </w:r>
          </w:p>
        </w:tc>
        <w:tc>
          <w:tcPr>
            <w:tcW w:w="3213" w:type="dxa"/>
          </w:tcPr>
          <w:p w:rsidR="002F45CB" w:rsidRDefault="0074613F">
            <w:r>
              <w:rPr>
                <w:sz w:val="18"/>
              </w:rPr>
              <w:t>Conv2D(32,(3,3)) kac parametre? (bias dahil 320)</w:t>
            </w:r>
          </w:p>
        </w:tc>
        <w:tc>
          <w:tcPr>
            <w:tcW w:w="3213" w:type="dxa"/>
          </w:tcPr>
          <w:p w:rsidR="002F45CB" w:rsidRDefault="0074613F">
            <w:r>
              <w:rPr>
                <w:sz w:val="18"/>
              </w:rPr>
              <w:t>Bilgi</w:t>
            </w:r>
          </w:p>
        </w:tc>
      </w:tr>
      <w:tr w:rsidR="002F45CB">
        <w:trPr>
          <w:jc w:val="center"/>
        </w:trPr>
        <w:tc>
          <w:tcPr>
            <w:tcW w:w="3213" w:type="dxa"/>
          </w:tcPr>
          <w:p w:rsidR="002F45CB" w:rsidRDefault="0074613F">
            <w:r>
              <w:rPr>
                <w:sz w:val="18"/>
              </w:rPr>
              <w:t>Acik uclu</w:t>
            </w:r>
          </w:p>
        </w:tc>
        <w:tc>
          <w:tcPr>
            <w:tcW w:w="3213" w:type="dxa"/>
          </w:tcPr>
          <w:p w:rsidR="002F45CB" w:rsidRDefault="0074613F">
            <w:r>
              <w:rPr>
                <w:sz w:val="18"/>
              </w:rPr>
              <w:t xml:space="preserve">CNN ve Dense model </w:t>
            </w:r>
            <w:r>
              <w:rPr>
                <w:sz w:val="18"/>
              </w:rPr>
              <w:t>farklari neler?</w:t>
            </w:r>
          </w:p>
        </w:tc>
        <w:tc>
          <w:tcPr>
            <w:tcW w:w="3213" w:type="dxa"/>
          </w:tcPr>
          <w:p w:rsidR="002F45CB" w:rsidRDefault="0074613F">
            <w:r>
              <w:rPr>
                <w:sz w:val="18"/>
              </w:rPr>
              <w:t>Kavrama</w:t>
            </w:r>
          </w:p>
        </w:tc>
      </w:tr>
      <w:tr w:rsidR="002F45CB">
        <w:trPr>
          <w:jc w:val="center"/>
        </w:trPr>
        <w:tc>
          <w:tcPr>
            <w:tcW w:w="3213" w:type="dxa"/>
          </w:tcPr>
          <w:p w:rsidR="002F45CB" w:rsidRDefault="0074613F">
            <w:r>
              <w:rPr>
                <w:sz w:val="18"/>
              </w:rPr>
              <w:t>Mimari</w:t>
            </w:r>
          </w:p>
        </w:tc>
        <w:tc>
          <w:tcPr>
            <w:tcW w:w="3213" w:type="dxa"/>
          </w:tcPr>
          <w:p w:rsidR="002F45CB" w:rsidRDefault="0074613F">
            <w:r>
              <w:rPr>
                <w:sz w:val="18"/>
              </w:rPr>
              <w:t>32x32x3 icin CNN tasarla, boyut hesapla</w:t>
            </w:r>
          </w:p>
        </w:tc>
        <w:tc>
          <w:tcPr>
            <w:tcW w:w="3213" w:type="dxa"/>
          </w:tcPr>
          <w:p w:rsidR="002F45CB" w:rsidRDefault="0074613F">
            <w:r>
              <w:rPr>
                <w:sz w:val="18"/>
              </w:rPr>
              <w:t>Uygulama</w:t>
            </w:r>
          </w:p>
        </w:tc>
      </w:tr>
      <w:tr w:rsidR="002F45CB">
        <w:trPr>
          <w:jc w:val="center"/>
        </w:trPr>
        <w:tc>
          <w:tcPr>
            <w:tcW w:w="3213" w:type="dxa"/>
          </w:tcPr>
          <w:p w:rsidR="002F45CB" w:rsidRDefault="0074613F">
            <w:r>
              <w:rPr>
                <w:sz w:val="18"/>
              </w:rPr>
              <w:t>Kod</w:t>
            </w:r>
          </w:p>
        </w:tc>
        <w:tc>
          <w:tcPr>
            <w:tcW w:w="3213" w:type="dxa"/>
          </w:tcPr>
          <w:p w:rsidR="002F45CB" w:rsidRDefault="0074613F">
            <w:r>
              <w:rPr>
                <w:sz w:val="18"/>
              </w:rPr>
              <w:t>Fashion-MNIST CNN yaz</w:t>
            </w:r>
          </w:p>
        </w:tc>
        <w:tc>
          <w:tcPr>
            <w:tcW w:w="3213" w:type="dxa"/>
          </w:tcPr>
          <w:p w:rsidR="002F45CB" w:rsidRDefault="0074613F">
            <w:r>
              <w:rPr>
                <w:sz w:val="18"/>
              </w:rPr>
              <w:t>Uygulama</w:t>
            </w:r>
          </w:p>
        </w:tc>
      </w:tr>
    </w:tbl>
    <w:p w:rsidR="002F45CB" w:rsidRDefault="002F45CB"/>
    <w:p w:rsidR="002F45CB" w:rsidRDefault="0074613F">
      <w:pPr>
        <w:spacing w:before="200"/>
      </w:pPr>
      <w:r>
        <w:rPr>
          <w:b/>
          <w:color w:val="E65C00"/>
          <w:sz w:val="24"/>
        </w:rPr>
        <w:t xml:space="preserve">  Analoji ve Benzetmeler</w:t>
      </w:r>
    </w:p>
    <w:p w:rsidR="002F45CB" w:rsidRDefault="0074613F">
      <w:r>
        <w:rPr>
          <w:b/>
          <w:color w:val="E65C00"/>
          <w:sz w:val="20"/>
        </w:rPr>
        <w:t xml:space="preserve">  1. </w:t>
      </w:r>
      <w:r>
        <w:rPr>
          <w:sz w:val="20"/>
        </w:rPr>
        <w:t>Sinav = Final maaci: sezon boyunca calismanin karsiligi</w:t>
      </w:r>
    </w:p>
    <w:p w:rsidR="002F45CB" w:rsidRDefault="0074613F">
      <w:r>
        <w:rPr>
          <w:b/>
          <w:color w:val="E65C00"/>
          <w:sz w:val="20"/>
        </w:rPr>
        <w:t xml:space="preserve">  2. </w:t>
      </w:r>
      <w:r>
        <w:rPr>
          <w:sz w:val="20"/>
        </w:rPr>
        <w:t>Test = Hizli kontrol</w:t>
      </w:r>
    </w:p>
    <w:p w:rsidR="002F45CB" w:rsidRDefault="0074613F">
      <w:r>
        <w:rPr>
          <w:b/>
          <w:color w:val="E65C00"/>
          <w:sz w:val="20"/>
        </w:rPr>
        <w:t xml:space="preserve">  3. </w:t>
      </w:r>
      <w:r>
        <w:rPr>
          <w:sz w:val="20"/>
        </w:rPr>
        <w:t xml:space="preserve">Acik uclu = </w:t>
      </w:r>
      <w:r>
        <w:rPr>
          <w:sz w:val="20"/>
        </w:rPr>
        <w:t>Derinlemesine bilgi</w:t>
      </w:r>
    </w:p>
    <w:p w:rsidR="002F45CB" w:rsidRDefault="0074613F">
      <w:r>
        <w:rPr>
          <w:b/>
          <w:color w:val="E65C00"/>
          <w:sz w:val="20"/>
        </w:rPr>
        <w:t xml:space="preserve">  4. </w:t>
      </w:r>
      <w:r>
        <w:rPr>
          <w:sz w:val="20"/>
        </w:rPr>
        <w:t>Kodlama = Pratik beceri</w:t>
      </w:r>
    </w:p>
    <w:p w:rsidR="002F45CB" w:rsidRDefault="0074613F">
      <w:pPr>
        <w:spacing w:before="200"/>
      </w:pPr>
      <w:r>
        <w:rPr>
          <w:b/>
          <w:color w:val="E65C00"/>
          <w:sz w:val="24"/>
        </w:rPr>
        <w:t xml:space="preserve">  Öğrenci Soru-Cevap</w:t>
      </w:r>
    </w:p>
    <w:p w:rsidR="002F45CB" w:rsidRDefault="0074613F">
      <w:pPr>
        <w:pStyle w:val="ListeMaddemi"/>
      </w:pPr>
      <w:r>
        <w:rPr>
          <w:sz w:val="20"/>
        </w:rPr>
        <w:t>Sinav neyi olcer? - Modul 4 kazanimlarini.</w:t>
      </w:r>
    </w:p>
    <w:p w:rsidR="002F45CB" w:rsidRDefault="0074613F">
      <w:pPr>
        <w:pStyle w:val="ListeMaddemi"/>
      </w:pPr>
      <w:r>
        <w:rPr>
          <w:sz w:val="20"/>
        </w:rPr>
        <w:t>Kodlama sorusu neden var? - Pratik beceriyi olcmek.</w:t>
      </w:r>
    </w:p>
    <w:p w:rsidR="002F45CB" w:rsidRDefault="0074613F">
      <w:pPr>
        <w:pStyle w:val="ListeMaddemi"/>
      </w:pPr>
      <w:r>
        <w:rPr>
          <w:sz w:val="20"/>
        </w:rPr>
        <w:t>Mimari sorusu neden var? - Tasarim becerisini olcmek.</w:t>
      </w:r>
    </w:p>
    <w:p w:rsidR="002F45CB" w:rsidRDefault="0074613F">
      <w:pPr>
        <w:jc w:val="center"/>
      </w:pPr>
      <w:r>
        <w:rPr>
          <w:color w:val="BDBDBD"/>
          <w:sz w:val="12"/>
        </w:rPr>
        <w:t>_____________________________________</w:t>
      </w:r>
      <w:r>
        <w:rPr>
          <w:color w:val="BDBDBD"/>
          <w:sz w:val="12"/>
        </w:rPr>
        <w:t>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2F45CB">
        <w:trPr>
          <w:jc w:val="center"/>
        </w:trPr>
        <w:tc>
          <w:tcPr>
            <w:tcW w:w="9638" w:type="dxa"/>
            <w:tcBorders>
              <w:top w:val="single" w:sz="10" w:space="0" w:color="6A1B9A"/>
              <w:left w:val="single" w:sz="10" w:space="0" w:color="6A1B9A"/>
              <w:bottom w:val="single" w:sz="10" w:space="0" w:color="6A1B9A"/>
              <w:right w:val="single" w:sz="10" w:space="0" w:color="6A1B9A"/>
            </w:tcBorders>
            <w:shd w:val="clear" w:color="auto" w:fill="6A1B9A"/>
          </w:tcPr>
          <w:p w:rsidR="002F45CB" w:rsidRDefault="0074613F">
            <w:r>
              <w:rPr>
                <w:b/>
                <w:color w:val="FFFFFF"/>
                <w:sz w:val="28"/>
              </w:rPr>
              <w:lastRenderedPageBreak/>
              <w:t xml:space="preserve">  E4  |  DERİNLEŞTİRME (ELABORATE)  —  Transfer &amp; Pekiştirme</w:t>
            </w:r>
          </w:p>
        </w:tc>
      </w:tr>
    </w:tbl>
    <w:p w:rsidR="002F45CB" w:rsidRDefault="002F45CB"/>
    <w:p w:rsidR="002F45CB" w:rsidRDefault="0074613F">
      <w:r>
        <w:rPr>
          <w:i/>
          <w:color w:val="6A1B9A"/>
          <w:sz w:val="20"/>
        </w:rPr>
        <w:t xml:space="preserve">  Süre: 10 dakika</w:t>
      </w:r>
    </w:p>
    <w:p w:rsidR="002F45CB" w:rsidRDefault="0074613F">
      <w:pPr>
        <w:spacing w:before="200"/>
      </w:pPr>
      <w:r>
        <w:rPr>
          <w:b/>
          <w:color w:val="6A1B9A"/>
          <w:sz w:val="24"/>
        </w:rPr>
        <w:t xml:space="preserve">  Uygulama Etkinliği: "Sinav Degerlendirme"</w:t>
      </w:r>
    </w:p>
    <w:p w:rsidR="002F45CB" w:rsidRDefault="0074613F">
      <w:r>
        <w:rPr>
          <w:b/>
          <w:color w:val="1B2A4A"/>
          <w:sz w:val="20"/>
        </w:rPr>
        <w:t xml:space="preserve">Türü: </w:t>
      </w:r>
      <w:r>
        <w:rPr>
          <w:sz w:val="20"/>
        </w:rPr>
        <w:t>Sinif Tartismasi</w:t>
      </w:r>
    </w:p>
    <w:p w:rsidR="002F45CB" w:rsidRDefault="0074613F">
      <w:r>
        <w:rPr>
          <w:b/>
          <w:color w:val="1B2A4A"/>
          <w:sz w:val="20"/>
        </w:rPr>
        <w:t xml:space="preserve">Amacı: </w:t>
      </w:r>
      <w:r>
        <w:rPr>
          <w:sz w:val="20"/>
        </w:rPr>
        <w:t>Sinav sonuclarini incelemek ve kapsamli geri bildirim.</w:t>
      </w:r>
    </w:p>
    <w:p w:rsidR="002F45CB" w:rsidRDefault="0074613F">
      <w:pPr>
        <w:spacing w:before="200"/>
      </w:pPr>
      <w:r>
        <w:rPr>
          <w:b/>
          <w:color w:val="6A1B9A"/>
          <w:sz w:val="24"/>
        </w:rPr>
        <w:t xml:space="preserve">  Yönerge Adımları</w:t>
      </w:r>
    </w:p>
    <w:p w:rsidR="002F45CB" w:rsidRDefault="0074613F">
      <w:r>
        <w:rPr>
          <w:b/>
          <w:color w:val="6A1B9A"/>
          <w:sz w:val="20"/>
        </w:rPr>
        <w:t xml:space="preserve">  1. </w:t>
      </w:r>
      <w:r>
        <w:rPr>
          <w:sz w:val="20"/>
        </w:rPr>
        <w:t>Cevap anahtarini aciklayin.</w:t>
      </w:r>
    </w:p>
    <w:p w:rsidR="002F45CB" w:rsidRDefault="0074613F">
      <w:r>
        <w:rPr>
          <w:b/>
          <w:color w:val="6A1B9A"/>
          <w:sz w:val="20"/>
        </w:rPr>
        <w:t xml:space="preserve">  2. </w:t>
      </w:r>
      <w:r>
        <w:rPr>
          <w:sz w:val="20"/>
        </w:rPr>
        <w:t>En cok yanlis yapilan sorulari belirleyin.</w:t>
      </w:r>
    </w:p>
    <w:p w:rsidR="002F45CB" w:rsidRDefault="0074613F">
      <w:r>
        <w:rPr>
          <w:b/>
          <w:color w:val="6A1B9A"/>
          <w:sz w:val="20"/>
        </w:rPr>
        <w:t xml:space="preserve">  3. </w:t>
      </w:r>
      <w:r>
        <w:rPr>
          <w:sz w:val="20"/>
        </w:rPr>
        <w:t>Bu konulari kisaca tekrar edin.</w:t>
      </w:r>
    </w:p>
    <w:p w:rsidR="002F45CB" w:rsidRDefault="0074613F">
      <w:r>
        <w:rPr>
          <w:b/>
          <w:color w:val="6A1B9A"/>
          <w:sz w:val="20"/>
        </w:rPr>
        <w:t xml:space="preserve">  4. </w:t>
      </w:r>
      <w:r>
        <w:rPr>
          <w:sz w:val="20"/>
        </w:rPr>
        <w:t>Her ogrencinin kendi eksiklerini not etmesini saglayin.</w:t>
      </w:r>
    </w:p>
    <w:p w:rsidR="002F45CB" w:rsidRDefault="0074613F">
      <w:r>
        <w:rPr>
          <w:b/>
          <w:color w:val="6A1B9A"/>
          <w:sz w:val="20"/>
        </w:rPr>
        <w:t xml:space="preserve">  5. </w:t>
      </w:r>
      <w:r>
        <w:rPr>
          <w:sz w:val="20"/>
        </w:rPr>
        <w:t>Kurs genelindeki ogrenme yolculugunu degerlenddirin.</w:t>
      </w:r>
    </w:p>
    <w:p w:rsidR="002F45CB" w:rsidRDefault="0074613F">
      <w:r>
        <w:rPr>
          <w:b/>
          <w:color w:val="1B2A4A"/>
          <w:sz w:val="20"/>
        </w:rPr>
        <w:t xml:space="preserve">Beklenen Ürün: </w:t>
      </w:r>
      <w:r>
        <w:rPr>
          <w:sz w:val="20"/>
        </w:rPr>
        <w:t>Sinav Analiz Raporu</w:t>
      </w:r>
    </w:p>
    <w:p w:rsidR="002F45CB" w:rsidRDefault="0074613F">
      <w:pPr>
        <w:spacing w:before="200"/>
      </w:pPr>
      <w:r>
        <w:rPr>
          <w:b/>
          <w:color w:val="6A1B9A"/>
          <w:sz w:val="24"/>
        </w:rPr>
        <w:t xml:space="preserve">  Transfer Soruları</w:t>
      </w:r>
    </w:p>
    <w:p w:rsidR="002F45CB" w:rsidRDefault="0074613F">
      <w:r>
        <w:rPr>
          <w:b/>
          <w:color w:val="6A1B9A"/>
          <w:sz w:val="20"/>
        </w:rPr>
        <w:t xml:space="preserve">  1. </w:t>
      </w:r>
      <w:r>
        <w:rPr>
          <w:sz w:val="20"/>
        </w:rPr>
        <w:t>Oz degerlendirme ve surekli ogrenme.</w:t>
      </w:r>
    </w:p>
    <w:p w:rsidR="002F45CB" w:rsidRDefault="0074613F">
      <w:r>
        <w:rPr>
          <w:b/>
          <w:color w:val="1B2A4A"/>
          <w:sz w:val="20"/>
        </w:rPr>
        <w:t xml:space="preserve">İlişkili Disiplinler: </w:t>
      </w:r>
      <w:r>
        <w:rPr>
          <w:sz w:val="20"/>
        </w:rPr>
        <w:t>Pedagoji, Psikoloji</w:t>
      </w:r>
    </w:p>
    <w:p w:rsidR="002F45CB" w:rsidRDefault="0074613F">
      <w:pPr>
        <w:spacing w:before="200"/>
      </w:pPr>
      <w:r>
        <w:rPr>
          <w:b/>
          <w:color w:val="6A1B9A"/>
          <w:sz w:val="24"/>
        </w:rPr>
        <w:t xml:space="preserve">  Gerçek Yaşam Problemi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2F45CB">
        <w:trPr>
          <w:jc w:val="center"/>
        </w:trPr>
        <w:tc>
          <w:tcPr>
            <w:tcW w:w="9638" w:type="dxa"/>
            <w:tcBorders>
              <w:top w:val="single" w:sz="8" w:space="0" w:color="6A1B9A"/>
              <w:left w:val="single" w:sz="8" w:space="0" w:color="6A1B9A"/>
              <w:bottom w:val="single" w:sz="8" w:space="0" w:color="6A1B9A"/>
              <w:right w:val="single" w:sz="8" w:space="0" w:color="6A1B9A"/>
            </w:tcBorders>
            <w:shd w:val="clear" w:color="auto" w:fill="F3E5F5"/>
          </w:tcPr>
          <w:p w:rsidR="002F45CB" w:rsidRDefault="0074613F">
            <w:r>
              <w:rPr>
                <w:sz w:val="20"/>
              </w:rPr>
              <w:t>En dusuk puan konuyu kisa tekrar edin.</w:t>
            </w:r>
          </w:p>
        </w:tc>
      </w:tr>
    </w:tbl>
    <w:p w:rsidR="002F45CB" w:rsidRDefault="002F45CB"/>
    <w:p w:rsidR="002F45CB" w:rsidRDefault="0074613F">
      <w:r>
        <w:rPr>
          <w:b/>
          <w:color w:val="1B2A4A"/>
          <w:sz w:val="20"/>
        </w:rPr>
        <w:t xml:space="preserve">Yaratıcı Görev: </w:t>
      </w:r>
      <w:r>
        <w:rPr>
          <w:sz w:val="20"/>
        </w:rPr>
        <w:t>Kendi ogrenme planinizi yaazin.</w:t>
      </w:r>
    </w:p>
    <w:p w:rsidR="002F45CB" w:rsidRDefault="0074613F">
      <w:pPr>
        <w:jc w:val="center"/>
      </w:pPr>
      <w:r>
        <w:rPr>
          <w:color w:val="BDBDBD"/>
          <w:sz w:val="12"/>
        </w:rPr>
        <w:t>____</w:t>
      </w:r>
      <w:r>
        <w:rPr>
          <w:color w:val="BDBDBD"/>
          <w:sz w:val="12"/>
        </w:rPr>
        <w:t>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2F45CB">
        <w:trPr>
          <w:jc w:val="center"/>
        </w:trPr>
        <w:tc>
          <w:tcPr>
            <w:tcW w:w="9638" w:type="dxa"/>
            <w:tcBorders>
              <w:top w:val="single" w:sz="10" w:space="0" w:color="2E7D32"/>
              <w:left w:val="single" w:sz="10" w:space="0" w:color="2E7D32"/>
              <w:bottom w:val="single" w:sz="10" w:space="0" w:color="2E7D32"/>
              <w:right w:val="single" w:sz="10" w:space="0" w:color="2E7D32"/>
            </w:tcBorders>
            <w:shd w:val="clear" w:color="auto" w:fill="2E7D32"/>
          </w:tcPr>
          <w:p w:rsidR="002F45CB" w:rsidRDefault="0074613F">
            <w:r>
              <w:rPr>
                <w:b/>
                <w:color w:val="FFFFFF"/>
                <w:sz w:val="28"/>
              </w:rPr>
              <w:t xml:space="preserve">  E5  |  DEĞERLENDİRME (EVALUATE)  —  Öğrenmeyi Ölçme</w:t>
            </w:r>
          </w:p>
        </w:tc>
      </w:tr>
    </w:tbl>
    <w:p w:rsidR="002F45CB" w:rsidRDefault="002F45CB"/>
    <w:p w:rsidR="002F45CB" w:rsidRDefault="0074613F">
      <w:r>
        <w:rPr>
          <w:i/>
          <w:color w:val="2E7D32"/>
          <w:sz w:val="20"/>
        </w:rPr>
        <w:t xml:space="preserve">  Süre: 8 dakika</w:t>
      </w:r>
    </w:p>
    <w:p w:rsidR="002F45CB" w:rsidRDefault="0074613F">
      <w:pPr>
        <w:spacing w:before="200"/>
      </w:pPr>
      <w:r>
        <w:rPr>
          <w:b/>
          <w:color w:val="2E7D32"/>
          <w:sz w:val="24"/>
        </w:rPr>
        <w:t xml:space="preserve">  Öz Değerlendirme Kontrol Listesi</w:t>
      </w:r>
    </w:p>
    <w:p w:rsidR="002F45CB" w:rsidRDefault="0074613F">
      <w:r>
        <w:rPr>
          <w:sz w:val="20"/>
        </w:rPr>
        <w:t xml:space="preserve">  ☐  Sinavi tamamlar.</w:t>
      </w:r>
    </w:p>
    <w:p w:rsidR="002F45CB" w:rsidRDefault="0074613F">
      <w:r>
        <w:rPr>
          <w:sz w:val="20"/>
        </w:rPr>
        <w:t xml:space="preserve">  ☐  Yanlis cevaplarini inceler.</w:t>
      </w:r>
    </w:p>
    <w:p w:rsidR="002F45CB" w:rsidRDefault="0074613F">
      <w:r>
        <w:rPr>
          <w:sz w:val="20"/>
        </w:rPr>
        <w:t xml:space="preserve">  ☐  Eksik konularini bilir.</w:t>
      </w:r>
    </w:p>
    <w:p w:rsidR="002F45CB" w:rsidRDefault="0074613F">
      <w:r>
        <w:rPr>
          <w:sz w:val="20"/>
        </w:rPr>
        <w:t xml:space="preserve">  ☐  Ogrenmee yolculugunu degerlendirir.</w:t>
      </w:r>
    </w:p>
    <w:p w:rsidR="002F45CB" w:rsidRDefault="0074613F">
      <w:pPr>
        <w:spacing w:before="200"/>
      </w:pPr>
      <w:r>
        <w:rPr>
          <w:b/>
          <w:color w:val="2E7D32"/>
          <w:sz w:val="24"/>
        </w:rPr>
        <w:t xml:space="preserve">  Öz Değerlendirme Soruları</w:t>
      </w:r>
    </w:p>
    <w:p w:rsidR="002F45CB" w:rsidRDefault="0074613F">
      <w:r>
        <w:rPr>
          <w:b/>
          <w:color w:val="2E7D32"/>
          <w:sz w:val="20"/>
        </w:rPr>
        <w:t xml:space="preserve">  1. </w:t>
      </w:r>
      <w:r>
        <w:rPr>
          <w:sz w:val="20"/>
        </w:rPr>
        <w:t>Sinavda ne kadar basarili oldum?</w:t>
      </w:r>
    </w:p>
    <w:p w:rsidR="002F45CB" w:rsidRDefault="0074613F">
      <w:r>
        <w:rPr>
          <w:b/>
          <w:color w:val="2E7D32"/>
          <w:sz w:val="20"/>
        </w:rPr>
        <w:t xml:space="preserve">  2. </w:t>
      </w:r>
      <w:r>
        <w:rPr>
          <w:sz w:val="20"/>
        </w:rPr>
        <w:t>Hangi konularda eksigim var?</w:t>
      </w:r>
    </w:p>
    <w:p w:rsidR="002F45CB" w:rsidRDefault="0074613F">
      <w:r>
        <w:rPr>
          <w:b/>
          <w:color w:val="2E7D32"/>
          <w:sz w:val="20"/>
        </w:rPr>
        <w:t xml:space="preserve">  3. </w:t>
      </w:r>
      <w:r>
        <w:rPr>
          <w:sz w:val="20"/>
        </w:rPr>
        <w:t>Ogrenme yolculugumdan memnun muyum?</w:t>
      </w:r>
    </w:p>
    <w:p w:rsidR="002F45CB" w:rsidRDefault="0074613F">
      <w:pPr>
        <w:spacing w:before="200"/>
      </w:pPr>
      <w:r>
        <w:rPr>
          <w:b/>
          <w:color w:val="2E7D32"/>
          <w:sz w:val="24"/>
        </w:rPr>
        <w:t xml:space="preserve">  Biçimlendirici Değerlendirme (Kısa Quiz)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2F45CB">
        <w:trPr>
          <w:jc w:val="center"/>
        </w:trPr>
        <w:tc>
          <w:tcPr>
            <w:tcW w:w="3213" w:type="dxa"/>
            <w:shd w:val="clear" w:color="auto" w:fill="2E7D32"/>
          </w:tcPr>
          <w:p w:rsidR="002F45CB" w:rsidRDefault="0074613F">
            <w:pPr>
              <w:jc w:val="center"/>
            </w:pPr>
            <w:r>
              <w:rPr>
                <w:b/>
                <w:color w:val="FFFFFF"/>
                <w:sz w:val="18"/>
              </w:rPr>
              <w:t>No</w:t>
            </w:r>
          </w:p>
        </w:tc>
        <w:tc>
          <w:tcPr>
            <w:tcW w:w="3213" w:type="dxa"/>
            <w:shd w:val="clear" w:color="auto" w:fill="2E7D32"/>
          </w:tcPr>
          <w:p w:rsidR="002F45CB" w:rsidRDefault="0074613F">
            <w:pPr>
              <w:jc w:val="center"/>
            </w:pPr>
            <w:r>
              <w:rPr>
                <w:b/>
                <w:color w:val="FFFFFF"/>
                <w:sz w:val="18"/>
              </w:rPr>
              <w:t>Soru</w:t>
            </w:r>
          </w:p>
        </w:tc>
        <w:tc>
          <w:tcPr>
            <w:tcW w:w="3213" w:type="dxa"/>
            <w:shd w:val="clear" w:color="auto" w:fill="2E7D32"/>
          </w:tcPr>
          <w:p w:rsidR="002F45CB" w:rsidRDefault="0074613F">
            <w:pPr>
              <w:jc w:val="center"/>
            </w:pPr>
            <w:r>
              <w:rPr>
                <w:b/>
                <w:color w:val="FFFFFF"/>
                <w:sz w:val="18"/>
              </w:rPr>
              <w:t>Cevap</w:t>
            </w:r>
          </w:p>
        </w:tc>
      </w:tr>
      <w:tr w:rsidR="002F45CB">
        <w:trPr>
          <w:jc w:val="center"/>
        </w:trPr>
        <w:tc>
          <w:tcPr>
            <w:tcW w:w="3213" w:type="dxa"/>
          </w:tcPr>
          <w:p w:rsidR="002F45CB" w:rsidRDefault="0074613F">
            <w:r>
              <w:rPr>
                <w:sz w:val="18"/>
              </w:rPr>
              <w:t>Bu sinav neyi olctu?</w:t>
            </w:r>
          </w:p>
        </w:tc>
        <w:tc>
          <w:tcPr>
            <w:tcW w:w="3213" w:type="dxa"/>
          </w:tcPr>
          <w:p w:rsidR="002F45CB" w:rsidRDefault="0074613F">
            <w:r>
              <w:rPr>
                <w:sz w:val="18"/>
              </w:rPr>
              <w:t>a) Hafiza b) Modul 4 kazanimlari c) Hiz d) Yazma</w:t>
            </w:r>
          </w:p>
        </w:tc>
        <w:tc>
          <w:tcPr>
            <w:tcW w:w="3213" w:type="dxa"/>
          </w:tcPr>
          <w:p w:rsidR="002F45CB" w:rsidRDefault="0074613F">
            <w:r>
              <w:rPr>
                <w:sz w:val="18"/>
              </w:rPr>
              <w:t>b) Modul 4 kazanimlari</w:t>
            </w:r>
          </w:p>
        </w:tc>
      </w:tr>
      <w:tr w:rsidR="002F45CB">
        <w:trPr>
          <w:jc w:val="center"/>
        </w:trPr>
        <w:tc>
          <w:tcPr>
            <w:tcW w:w="3213" w:type="dxa"/>
          </w:tcPr>
          <w:p w:rsidR="002F45CB" w:rsidRDefault="0074613F">
            <w:r>
              <w:rPr>
                <w:sz w:val="18"/>
              </w:rPr>
              <w:lastRenderedPageBreak/>
              <w:t>Yanlis cevap ne yapilmali?</w:t>
            </w:r>
          </w:p>
        </w:tc>
        <w:tc>
          <w:tcPr>
            <w:tcW w:w="3213" w:type="dxa"/>
          </w:tcPr>
          <w:p w:rsidR="002F45CB" w:rsidRDefault="0074613F">
            <w:r>
              <w:rPr>
                <w:sz w:val="18"/>
              </w:rPr>
              <w:t>a) Unut b) Tekrar et c) Sinav iptal d) Degistir</w:t>
            </w:r>
          </w:p>
        </w:tc>
        <w:tc>
          <w:tcPr>
            <w:tcW w:w="3213" w:type="dxa"/>
          </w:tcPr>
          <w:p w:rsidR="002F45CB" w:rsidRDefault="0074613F">
            <w:r>
              <w:rPr>
                <w:sz w:val="18"/>
              </w:rPr>
              <w:t>b) Tekrar et</w:t>
            </w:r>
          </w:p>
        </w:tc>
      </w:tr>
      <w:tr w:rsidR="002F45CB">
        <w:trPr>
          <w:jc w:val="center"/>
        </w:trPr>
        <w:tc>
          <w:tcPr>
            <w:tcW w:w="3213" w:type="dxa"/>
          </w:tcPr>
          <w:p w:rsidR="002F45CB" w:rsidRDefault="0074613F">
            <w:r>
              <w:rPr>
                <w:sz w:val="18"/>
              </w:rPr>
              <w:t>Sonraki adim?</w:t>
            </w:r>
          </w:p>
        </w:tc>
        <w:tc>
          <w:tcPr>
            <w:tcW w:w="3213" w:type="dxa"/>
          </w:tcPr>
          <w:p w:rsidR="002F45CB" w:rsidRDefault="0074613F">
            <w:r>
              <w:rPr>
                <w:sz w:val="18"/>
              </w:rPr>
              <w:t xml:space="preserve">a) DL ile devam b) Birak c) Basla d) Tekrar </w:t>
            </w:r>
            <w:r>
              <w:rPr>
                <w:sz w:val="18"/>
              </w:rPr>
              <w:t>modul 1</w:t>
            </w:r>
          </w:p>
        </w:tc>
        <w:tc>
          <w:tcPr>
            <w:tcW w:w="3213" w:type="dxa"/>
          </w:tcPr>
          <w:p w:rsidR="002F45CB" w:rsidRDefault="0074613F">
            <w:r>
              <w:rPr>
                <w:sz w:val="18"/>
              </w:rPr>
              <w:t>a) DL ile devam</w:t>
            </w:r>
          </w:p>
        </w:tc>
      </w:tr>
    </w:tbl>
    <w:p w:rsidR="002F45CB" w:rsidRDefault="002F45CB"/>
    <w:p w:rsidR="002F45CB" w:rsidRDefault="0074613F">
      <w:pPr>
        <w:spacing w:before="200"/>
      </w:pPr>
      <w:r>
        <w:rPr>
          <w:b/>
          <w:color w:val="2E7D32"/>
          <w:sz w:val="24"/>
        </w:rPr>
        <w:t xml:space="preserve">  Tartışma Soruları</w:t>
      </w:r>
    </w:p>
    <w:p w:rsidR="002F45CB" w:rsidRDefault="0074613F">
      <w:r>
        <w:rPr>
          <w:b/>
          <w:color w:val="2E7D32"/>
          <w:sz w:val="20"/>
        </w:rPr>
        <w:t>Açık Uçlu:</w:t>
      </w:r>
    </w:p>
    <w:p w:rsidR="002F45CB" w:rsidRDefault="0074613F">
      <w:r>
        <w:rPr>
          <w:b/>
          <w:color w:val="2E7D32"/>
          <w:sz w:val="20"/>
        </w:rPr>
        <w:t xml:space="preserve">  1. </w:t>
      </w:r>
      <w:r>
        <w:rPr>
          <w:sz w:val="20"/>
        </w:rPr>
        <w:t>Bu modulde en cok ne ogrendiniz?</w:t>
      </w:r>
    </w:p>
    <w:p w:rsidR="002F45CB" w:rsidRDefault="0074613F">
      <w:r>
        <w:rPr>
          <w:b/>
          <w:color w:val="2E7D32"/>
          <w:sz w:val="20"/>
        </w:rPr>
        <w:t>Eleştirel Düşünme:</w:t>
      </w:r>
    </w:p>
    <w:p w:rsidR="002F45CB" w:rsidRDefault="0074613F">
      <w:r>
        <w:rPr>
          <w:b/>
          <w:color w:val="2E7D32"/>
          <w:sz w:val="20"/>
        </w:rPr>
        <w:t xml:space="preserve">  1. </w:t>
      </w:r>
      <w:r>
        <w:rPr>
          <w:sz w:val="20"/>
        </w:rPr>
        <w:t>DL bilginizi hangi alanlarda kullanmak istersiniz?</w:t>
      </w:r>
    </w:p>
    <w:p w:rsidR="002F45CB" w:rsidRDefault="0074613F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2F45CB" w:rsidRDefault="0074613F">
      <w:r>
        <w:br w:type="page"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2F45CB">
        <w:trPr>
          <w:jc w:val="center"/>
        </w:trPr>
        <w:tc>
          <w:tcPr>
            <w:tcW w:w="9638" w:type="dxa"/>
            <w:tcBorders>
              <w:top w:val="single" w:sz="10" w:space="0" w:color="C62828"/>
              <w:left w:val="single" w:sz="10" w:space="0" w:color="C62828"/>
              <w:bottom w:val="single" w:sz="10" w:space="0" w:color="C62828"/>
              <w:right w:val="single" w:sz="10" w:space="0" w:color="C62828"/>
            </w:tcBorders>
            <w:shd w:val="clear" w:color="auto" w:fill="C62828"/>
          </w:tcPr>
          <w:p w:rsidR="002F45CB" w:rsidRDefault="0074613F">
            <w:r>
              <w:rPr>
                <w:b/>
                <w:color w:val="FFFFFF"/>
                <w:sz w:val="28"/>
              </w:rPr>
              <w:lastRenderedPageBreak/>
              <w:t xml:space="preserve">  UYGULAMALAR  |  Hands-On Uygulama Etkinlikleri</w:t>
            </w:r>
          </w:p>
        </w:tc>
      </w:tr>
    </w:tbl>
    <w:p w:rsidR="002F45CB" w:rsidRDefault="002F45CB"/>
    <w:p w:rsidR="002F45CB" w:rsidRDefault="0074613F">
      <w:pPr>
        <w:spacing w:before="200"/>
      </w:pPr>
      <w:r>
        <w:rPr>
          <w:b/>
          <w:color w:val="C62828"/>
          <w:sz w:val="24"/>
        </w:rPr>
        <w:t xml:space="preserve">  Adım Adım Uygulama: "Sinav Uygulama"</w:t>
      </w:r>
    </w:p>
    <w:p w:rsidR="002F45CB" w:rsidRDefault="0074613F">
      <w:r>
        <w:rPr>
          <w:b/>
          <w:color w:val="1B2A4A"/>
          <w:sz w:val="20"/>
        </w:rPr>
        <w:t xml:space="preserve">Hedef: </w:t>
      </w:r>
      <w:r>
        <w:rPr>
          <w:sz w:val="20"/>
        </w:rPr>
        <w:t>60 dakikada sinavi tamamlama.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2F45CB">
        <w:trPr>
          <w:jc w:val="center"/>
        </w:trPr>
        <w:tc>
          <w:tcPr>
            <w:tcW w:w="3213" w:type="dxa"/>
            <w:shd w:val="clear" w:color="auto" w:fill="C62828"/>
          </w:tcPr>
          <w:p w:rsidR="002F45CB" w:rsidRDefault="0074613F">
            <w:pPr>
              <w:jc w:val="center"/>
            </w:pPr>
            <w:r>
              <w:rPr>
                <w:b/>
                <w:color w:val="FFFFFF"/>
                <w:sz w:val="18"/>
              </w:rPr>
              <w:t>Adım</w:t>
            </w:r>
          </w:p>
        </w:tc>
        <w:tc>
          <w:tcPr>
            <w:tcW w:w="3213" w:type="dxa"/>
            <w:shd w:val="clear" w:color="auto" w:fill="C62828"/>
          </w:tcPr>
          <w:p w:rsidR="002F45CB" w:rsidRDefault="0074613F">
            <w:pPr>
              <w:jc w:val="center"/>
            </w:pPr>
            <w:r>
              <w:rPr>
                <w:b/>
                <w:color w:val="FFFFFF"/>
                <w:sz w:val="18"/>
              </w:rPr>
              <w:t>İşlem</w:t>
            </w:r>
          </w:p>
        </w:tc>
        <w:tc>
          <w:tcPr>
            <w:tcW w:w="3213" w:type="dxa"/>
            <w:shd w:val="clear" w:color="auto" w:fill="C62828"/>
          </w:tcPr>
          <w:p w:rsidR="002F45CB" w:rsidRDefault="0074613F">
            <w:pPr>
              <w:jc w:val="center"/>
            </w:pPr>
            <w:r>
              <w:rPr>
                <w:b/>
                <w:color w:val="FFFFFF"/>
                <w:sz w:val="18"/>
              </w:rPr>
              <w:t>Beklenen Sonuç</w:t>
            </w:r>
          </w:p>
        </w:tc>
      </w:tr>
      <w:tr w:rsidR="002F45CB">
        <w:trPr>
          <w:jc w:val="center"/>
        </w:trPr>
        <w:tc>
          <w:tcPr>
            <w:tcW w:w="3213" w:type="dxa"/>
          </w:tcPr>
          <w:p w:rsidR="002F45CB" w:rsidRDefault="0074613F">
            <w:r>
              <w:rPr>
                <w:sz w:val="18"/>
              </w:rPr>
              <w:t>Bolum A: 15 test</w:t>
            </w:r>
          </w:p>
        </w:tc>
        <w:tc>
          <w:tcPr>
            <w:tcW w:w="3213" w:type="dxa"/>
          </w:tcPr>
          <w:p w:rsidR="002F45CB" w:rsidRDefault="0074613F">
            <w:r>
              <w:rPr>
                <w:sz w:val="18"/>
              </w:rPr>
              <w:t>10 dakika</w:t>
            </w:r>
          </w:p>
        </w:tc>
        <w:tc>
          <w:tcPr>
            <w:tcW w:w="3213" w:type="dxa"/>
          </w:tcPr>
          <w:p w:rsidR="002F45CB" w:rsidRDefault="0074613F">
            <w:r>
              <w:rPr>
                <w:sz w:val="18"/>
              </w:rPr>
              <w:t>15 puan</w:t>
            </w:r>
          </w:p>
        </w:tc>
      </w:tr>
      <w:tr w:rsidR="002F45CB">
        <w:trPr>
          <w:jc w:val="center"/>
        </w:trPr>
        <w:tc>
          <w:tcPr>
            <w:tcW w:w="3213" w:type="dxa"/>
          </w:tcPr>
          <w:p w:rsidR="002F45CB" w:rsidRDefault="0074613F">
            <w:r>
              <w:rPr>
                <w:sz w:val="18"/>
              </w:rPr>
              <w:t>Bolum B+C: Acik uclu + Mimari</w:t>
            </w:r>
          </w:p>
        </w:tc>
        <w:tc>
          <w:tcPr>
            <w:tcW w:w="3213" w:type="dxa"/>
          </w:tcPr>
          <w:p w:rsidR="002F45CB" w:rsidRDefault="0074613F">
            <w:r>
              <w:rPr>
                <w:sz w:val="18"/>
              </w:rPr>
              <w:t>20 dakika</w:t>
            </w:r>
          </w:p>
        </w:tc>
        <w:tc>
          <w:tcPr>
            <w:tcW w:w="3213" w:type="dxa"/>
          </w:tcPr>
          <w:p w:rsidR="002F45CB" w:rsidRDefault="0074613F">
            <w:r>
              <w:rPr>
                <w:sz w:val="18"/>
              </w:rPr>
              <w:t>40 puan</w:t>
            </w:r>
          </w:p>
        </w:tc>
      </w:tr>
      <w:tr w:rsidR="002F45CB">
        <w:trPr>
          <w:jc w:val="center"/>
        </w:trPr>
        <w:tc>
          <w:tcPr>
            <w:tcW w:w="3213" w:type="dxa"/>
          </w:tcPr>
          <w:p w:rsidR="002F45CB" w:rsidRDefault="0074613F">
            <w:r>
              <w:rPr>
                <w:sz w:val="18"/>
              </w:rPr>
              <w:t xml:space="preserve">Bolum D+E: Kod + </w:t>
            </w:r>
            <w:r>
              <w:rPr>
                <w:sz w:val="18"/>
              </w:rPr>
              <w:t>Transfer</w:t>
            </w:r>
          </w:p>
        </w:tc>
        <w:tc>
          <w:tcPr>
            <w:tcW w:w="3213" w:type="dxa"/>
          </w:tcPr>
          <w:p w:rsidR="002F45CB" w:rsidRDefault="0074613F">
            <w:r>
              <w:rPr>
                <w:sz w:val="18"/>
              </w:rPr>
              <w:t>30 dakika</w:t>
            </w:r>
          </w:p>
        </w:tc>
        <w:tc>
          <w:tcPr>
            <w:tcW w:w="3213" w:type="dxa"/>
          </w:tcPr>
          <w:p w:rsidR="002F45CB" w:rsidRDefault="0074613F">
            <w:r>
              <w:rPr>
                <w:sz w:val="18"/>
              </w:rPr>
              <w:t>45 puan</w:t>
            </w:r>
          </w:p>
        </w:tc>
      </w:tr>
    </w:tbl>
    <w:p w:rsidR="002F45CB" w:rsidRDefault="002F45CB"/>
    <w:p w:rsidR="002F45CB" w:rsidRDefault="0074613F">
      <w:r>
        <w:rPr>
          <w:b/>
          <w:color w:val="1B2A4A"/>
          <w:sz w:val="20"/>
        </w:rPr>
        <w:t xml:space="preserve">Tamamlanma Kriteri: </w:t>
      </w:r>
      <w:r>
        <w:rPr>
          <w:sz w:val="20"/>
        </w:rPr>
        <w:t>%60 gecme notu.</w:t>
      </w:r>
    </w:p>
    <w:p w:rsidR="002F45CB" w:rsidRDefault="0074613F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2F45CB" w:rsidRDefault="0074613F">
      <w:pPr>
        <w:spacing w:before="200"/>
      </w:pPr>
      <w:r>
        <w:rPr>
          <w:b/>
          <w:color w:val="C62828"/>
          <w:sz w:val="24"/>
        </w:rPr>
        <w:t xml:space="preserve">  Canlı Demo: "Sinav Sonrasi Tekrar"</w:t>
      </w:r>
    </w:p>
    <w:p w:rsidR="002F45CB" w:rsidRDefault="0074613F">
      <w:r>
        <w:rPr>
          <w:b/>
          <w:color w:val="1B2A4A"/>
          <w:sz w:val="20"/>
        </w:rPr>
        <w:t xml:space="preserve">Eğitmenin Gösterdiği: </w:t>
      </w:r>
      <w:r>
        <w:rPr>
          <w:sz w:val="20"/>
        </w:rPr>
        <w:t>Zor sorulari cozer ve aciklar.</w:t>
      </w:r>
    </w:p>
    <w:p w:rsidR="002F45CB" w:rsidRDefault="0074613F">
      <w:r>
        <w:rPr>
          <w:b/>
          <w:color w:val="1B2A4A"/>
          <w:sz w:val="20"/>
        </w:rPr>
        <w:t xml:space="preserve">Öğrencinin Tekrarladığı: </w:t>
      </w:r>
      <w:r>
        <w:rPr>
          <w:sz w:val="20"/>
        </w:rPr>
        <w:t>Yanlis cevaplarini duzeltir.</w:t>
      </w:r>
    </w:p>
    <w:p w:rsidR="002F45CB" w:rsidRDefault="0074613F">
      <w:r>
        <w:rPr>
          <w:b/>
          <w:color w:val="1B2A4A"/>
          <w:sz w:val="20"/>
        </w:rPr>
        <w:t xml:space="preserve">Dikkat Noktaları: </w:t>
      </w:r>
      <w:r>
        <w:rPr>
          <w:sz w:val="20"/>
        </w:rPr>
        <w:t>Kodlama sorusuna yeterli zaman ayirin!</w:t>
      </w:r>
    </w:p>
    <w:p w:rsidR="002F45CB" w:rsidRDefault="0074613F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2F45CB" w:rsidRDefault="0074613F">
      <w:pPr>
        <w:spacing w:before="200"/>
      </w:pPr>
      <w:r>
        <w:rPr>
          <w:b/>
          <w:color w:val="C62828"/>
          <w:sz w:val="24"/>
        </w:rPr>
        <w:t xml:space="preserve">  Pratik Alıştırmalar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2F45CB">
        <w:trPr>
          <w:jc w:val="center"/>
        </w:trPr>
        <w:tc>
          <w:tcPr>
            <w:tcW w:w="3213" w:type="dxa"/>
            <w:shd w:val="clear" w:color="auto" w:fill="C62828"/>
          </w:tcPr>
          <w:p w:rsidR="002F45CB" w:rsidRDefault="0074613F">
            <w:pPr>
              <w:jc w:val="center"/>
            </w:pPr>
            <w:r>
              <w:rPr>
                <w:b/>
                <w:color w:val="FFFFFF"/>
                <w:sz w:val="18"/>
              </w:rPr>
              <w:t>No</w:t>
            </w:r>
          </w:p>
        </w:tc>
        <w:tc>
          <w:tcPr>
            <w:tcW w:w="3213" w:type="dxa"/>
            <w:shd w:val="clear" w:color="auto" w:fill="C62828"/>
          </w:tcPr>
          <w:p w:rsidR="002F45CB" w:rsidRDefault="0074613F">
            <w:pPr>
              <w:jc w:val="center"/>
            </w:pPr>
            <w:r>
              <w:rPr>
                <w:b/>
                <w:color w:val="FFFFFF"/>
                <w:sz w:val="18"/>
              </w:rPr>
              <w:t>Zorluk</w:t>
            </w:r>
          </w:p>
        </w:tc>
        <w:tc>
          <w:tcPr>
            <w:tcW w:w="3213" w:type="dxa"/>
            <w:shd w:val="clear" w:color="auto" w:fill="C62828"/>
          </w:tcPr>
          <w:p w:rsidR="002F45CB" w:rsidRDefault="0074613F">
            <w:pPr>
              <w:jc w:val="center"/>
            </w:pPr>
            <w:r>
              <w:rPr>
                <w:b/>
                <w:color w:val="FFFFFF"/>
                <w:sz w:val="18"/>
              </w:rPr>
              <w:t>Görev</w:t>
            </w:r>
          </w:p>
        </w:tc>
      </w:tr>
      <w:tr w:rsidR="002F45CB">
        <w:trPr>
          <w:jc w:val="center"/>
        </w:trPr>
        <w:tc>
          <w:tcPr>
            <w:tcW w:w="3213" w:type="dxa"/>
          </w:tcPr>
          <w:p w:rsidR="002F45CB" w:rsidRDefault="0074613F">
            <w:r>
              <w:rPr>
                <w:sz w:val="18"/>
              </w:rPr>
              <w:t>Temel</w:t>
            </w:r>
          </w:p>
        </w:tc>
        <w:tc>
          <w:tcPr>
            <w:tcW w:w="3213" w:type="dxa"/>
          </w:tcPr>
          <w:p w:rsidR="002F45CB" w:rsidRDefault="0074613F">
            <w:r>
              <w:rPr>
                <w:sz w:val="18"/>
              </w:rPr>
              <w:t xml:space="preserve">Yanlis </w:t>
            </w:r>
            <w:r>
              <w:rPr>
                <w:sz w:val="18"/>
              </w:rPr>
              <w:t>cevapladiginiz 3 soruyu tekrar cozun</w:t>
            </w:r>
          </w:p>
        </w:tc>
        <w:tc>
          <w:tcPr>
            <w:tcW w:w="3213" w:type="dxa"/>
          </w:tcPr>
          <w:p w:rsidR="002F45CB" w:rsidRDefault="0074613F">
            <w:r>
              <w:rPr>
                <w:sz w:val="18"/>
              </w:rPr>
              <w:t>Dogru cevaplar</w:t>
            </w:r>
          </w:p>
        </w:tc>
      </w:tr>
      <w:tr w:rsidR="002F45CB">
        <w:trPr>
          <w:jc w:val="center"/>
        </w:trPr>
        <w:tc>
          <w:tcPr>
            <w:tcW w:w="3213" w:type="dxa"/>
          </w:tcPr>
          <w:p w:rsidR="002F45CB" w:rsidRDefault="0074613F">
            <w:r>
              <w:rPr>
                <w:sz w:val="18"/>
              </w:rPr>
              <w:t>Orta</w:t>
            </w:r>
          </w:p>
        </w:tc>
        <w:tc>
          <w:tcPr>
            <w:tcW w:w="3213" w:type="dxa"/>
          </w:tcPr>
          <w:p w:rsidR="002F45CB" w:rsidRDefault="0074613F">
            <w:r>
              <w:rPr>
                <w:sz w:val="18"/>
              </w:rPr>
              <w:t>Eksik konulariniz icin ozet yazin</w:t>
            </w:r>
          </w:p>
        </w:tc>
        <w:tc>
          <w:tcPr>
            <w:tcW w:w="3213" w:type="dxa"/>
          </w:tcPr>
          <w:p w:rsidR="002F45CB" w:rsidRDefault="0074613F">
            <w:r>
              <w:rPr>
                <w:sz w:val="18"/>
              </w:rPr>
              <w:t>Ozet notlar</w:t>
            </w:r>
          </w:p>
        </w:tc>
      </w:tr>
      <w:tr w:rsidR="002F45CB">
        <w:trPr>
          <w:jc w:val="center"/>
        </w:trPr>
        <w:tc>
          <w:tcPr>
            <w:tcW w:w="3213" w:type="dxa"/>
          </w:tcPr>
          <w:p w:rsidR="002F45CB" w:rsidRDefault="0074613F">
            <w:r>
              <w:rPr>
                <w:sz w:val="18"/>
              </w:rPr>
              <w:t>Ileri</w:t>
            </w:r>
          </w:p>
        </w:tc>
        <w:tc>
          <w:tcPr>
            <w:tcW w:w="3213" w:type="dxa"/>
          </w:tcPr>
          <w:p w:rsidR="002F45CB" w:rsidRDefault="0074613F">
            <w:r>
              <w:rPr>
                <w:sz w:val="18"/>
              </w:rPr>
              <w:t>Gelecek ogrenme plani yapin</w:t>
            </w:r>
          </w:p>
        </w:tc>
        <w:tc>
          <w:tcPr>
            <w:tcW w:w="3213" w:type="dxa"/>
          </w:tcPr>
          <w:p w:rsidR="002F45CB" w:rsidRDefault="0074613F">
            <w:r>
              <w:rPr>
                <w:sz w:val="18"/>
              </w:rPr>
              <w:t>Kariyer plani</w:t>
            </w:r>
          </w:p>
        </w:tc>
      </w:tr>
    </w:tbl>
    <w:p w:rsidR="002F45CB" w:rsidRDefault="002F45CB"/>
    <w:p w:rsidR="002F45CB" w:rsidRDefault="0074613F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2F45CB" w:rsidRDefault="0074613F">
      <w:pPr>
        <w:spacing w:before="200"/>
      </w:pPr>
      <w:r>
        <w:rPr>
          <w:b/>
          <w:color w:val="C62828"/>
          <w:sz w:val="24"/>
        </w:rPr>
        <w:t xml:space="preserve">  Vaka Çalışması: "Kariyer Planlama"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2F45CB">
        <w:trPr>
          <w:jc w:val="center"/>
        </w:trPr>
        <w:tc>
          <w:tcPr>
            <w:tcW w:w="9638" w:type="dxa"/>
            <w:tcBorders>
              <w:top w:val="single" w:sz="8" w:space="0" w:color="C62828"/>
              <w:left w:val="single" w:sz="8" w:space="0" w:color="C62828"/>
              <w:bottom w:val="single" w:sz="8" w:space="0" w:color="C62828"/>
              <w:right w:val="single" w:sz="8" w:space="0" w:color="C62828"/>
            </w:tcBorders>
            <w:shd w:val="clear" w:color="auto" w:fill="FFF3E0"/>
          </w:tcPr>
          <w:p w:rsidR="002F45CB" w:rsidRDefault="0074613F">
            <w:r>
              <w:rPr>
                <w:sz w:val="20"/>
              </w:rPr>
              <w:t>DL bilginizi kullanarak ne yapmak istersiniz? ML muhendisi, veri bilimci, arastirmaci?</w:t>
            </w:r>
          </w:p>
        </w:tc>
      </w:tr>
    </w:tbl>
    <w:p w:rsidR="002F45CB" w:rsidRDefault="002F45CB"/>
    <w:p w:rsidR="002F45CB" w:rsidRDefault="0074613F">
      <w:r>
        <w:rPr>
          <w:b/>
          <w:color w:val="1B2A4A"/>
          <w:sz w:val="20"/>
        </w:rPr>
        <w:t xml:space="preserve">Beklenen Çıktı: </w:t>
      </w:r>
      <w:r>
        <w:rPr>
          <w:sz w:val="20"/>
        </w:rPr>
        <w:t>Kariyer hedefi ve ogrenme plani.</w:t>
      </w:r>
    </w:p>
    <w:p w:rsidR="002F45CB" w:rsidRDefault="0074613F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2F45CB" w:rsidRDefault="0074613F">
      <w:r>
        <w:br w:type="page"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2F45CB">
        <w:trPr>
          <w:jc w:val="center"/>
        </w:trPr>
        <w:tc>
          <w:tcPr>
            <w:tcW w:w="9638" w:type="dxa"/>
            <w:tcBorders>
              <w:top w:val="single" w:sz="10" w:space="0" w:color="555555"/>
              <w:left w:val="single" w:sz="10" w:space="0" w:color="555555"/>
              <w:bottom w:val="single" w:sz="10" w:space="0" w:color="555555"/>
              <w:right w:val="single" w:sz="10" w:space="0" w:color="555555"/>
            </w:tcBorders>
            <w:shd w:val="clear" w:color="auto" w:fill="555555"/>
          </w:tcPr>
          <w:p w:rsidR="002F45CB" w:rsidRDefault="0074613F">
            <w:r>
              <w:rPr>
                <w:b/>
                <w:color w:val="FFFFFF"/>
                <w:sz w:val="28"/>
              </w:rPr>
              <w:lastRenderedPageBreak/>
              <w:t xml:space="preserve">  DERS SONU  |  Özet, Kapanış ve Köprü</w:t>
            </w:r>
          </w:p>
        </w:tc>
      </w:tr>
    </w:tbl>
    <w:p w:rsidR="002F45CB" w:rsidRDefault="002F45CB"/>
    <w:p w:rsidR="002F45CB" w:rsidRDefault="0074613F">
      <w:pPr>
        <w:spacing w:before="200"/>
      </w:pPr>
      <w:r>
        <w:rPr>
          <w:b/>
          <w:color w:val="757575"/>
          <w:sz w:val="24"/>
        </w:rPr>
        <w:t xml:space="preserve">  Özet</w:t>
      </w:r>
    </w:p>
    <w:p w:rsidR="002F45CB" w:rsidRDefault="0074613F">
      <w:r>
        <w:rPr>
          <w:sz w:val="20"/>
        </w:rPr>
        <w:t>Modul 4 sinavi, performans degerlendirme ve gelecek ogrenme plani.</w:t>
      </w:r>
    </w:p>
    <w:p w:rsidR="002F45CB" w:rsidRDefault="0074613F">
      <w:pPr>
        <w:spacing w:before="200"/>
      </w:pPr>
      <w:r>
        <w:rPr>
          <w:b/>
          <w:color w:val="757575"/>
          <w:sz w:val="24"/>
        </w:rPr>
        <w:t xml:space="preserve">  Anahtar Kavramlar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4819"/>
        <w:gridCol w:w="4819"/>
      </w:tblGrid>
      <w:tr w:rsidR="002F45CB">
        <w:trPr>
          <w:jc w:val="center"/>
        </w:trPr>
        <w:tc>
          <w:tcPr>
            <w:tcW w:w="4819" w:type="dxa"/>
            <w:shd w:val="clear" w:color="auto" w:fill="F5F5F5"/>
          </w:tcPr>
          <w:p w:rsidR="002F45CB" w:rsidRDefault="0074613F">
            <w:r>
              <w:rPr>
                <w:b/>
                <w:color w:val="1B2A4A"/>
                <w:sz w:val="20"/>
              </w:rPr>
              <w:t xml:space="preserve">  Olcme</w:t>
            </w:r>
          </w:p>
        </w:tc>
        <w:tc>
          <w:tcPr>
            <w:tcW w:w="4819" w:type="dxa"/>
            <w:shd w:val="clear" w:color="auto" w:fill="F5F5F5"/>
          </w:tcPr>
          <w:p w:rsidR="002F45CB" w:rsidRDefault="0074613F">
            <w:r>
              <w:rPr>
                <w:b/>
                <w:color w:val="1B2A4A"/>
                <w:sz w:val="20"/>
              </w:rPr>
              <w:t xml:space="preserve">  Degerlendirme</w:t>
            </w:r>
          </w:p>
        </w:tc>
      </w:tr>
      <w:tr w:rsidR="002F45CB">
        <w:trPr>
          <w:jc w:val="center"/>
        </w:trPr>
        <w:tc>
          <w:tcPr>
            <w:tcW w:w="4819" w:type="dxa"/>
            <w:shd w:val="clear" w:color="auto" w:fill="F5F5F5"/>
          </w:tcPr>
          <w:p w:rsidR="002F45CB" w:rsidRDefault="0074613F">
            <w:r>
              <w:rPr>
                <w:b/>
                <w:color w:val="1B2A4A"/>
                <w:sz w:val="20"/>
              </w:rPr>
              <w:t xml:space="preserve">  Geri Bildirim</w:t>
            </w:r>
          </w:p>
        </w:tc>
        <w:tc>
          <w:tcPr>
            <w:tcW w:w="4819" w:type="dxa"/>
            <w:shd w:val="clear" w:color="auto" w:fill="F5F5F5"/>
          </w:tcPr>
          <w:p w:rsidR="002F45CB" w:rsidRDefault="0074613F">
            <w:r>
              <w:rPr>
                <w:b/>
                <w:color w:val="1B2A4A"/>
                <w:sz w:val="20"/>
              </w:rPr>
              <w:t xml:space="preserve">  Kariyer Plani</w:t>
            </w:r>
          </w:p>
        </w:tc>
      </w:tr>
    </w:tbl>
    <w:p w:rsidR="002F45CB" w:rsidRDefault="002F45CB"/>
    <w:p w:rsidR="002F45CB" w:rsidRDefault="0074613F">
      <w:pPr>
        <w:spacing w:before="200"/>
      </w:pPr>
      <w:r>
        <w:rPr>
          <w:b/>
          <w:color w:val="757575"/>
          <w:sz w:val="24"/>
        </w:rPr>
        <w:t xml:space="preserve">  Bir Sonraki Dersle Köprü</w:t>
      </w:r>
    </w:p>
    <w:p w:rsidR="002F45CB" w:rsidRDefault="0074613F">
      <w:r>
        <w:rPr>
          <w:sz w:val="20"/>
        </w:rPr>
        <w:t xml:space="preserve">Son ders: kurs degerlendirme ve </w:t>
      </w:r>
      <w:r>
        <w:rPr>
          <w:sz w:val="20"/>
        </w:rPr>
        <w:t>kapani!</w:t>
      </w:r>
    </w:p>
    <w:p w:rsidR="002F45CB" w:rsidRDefault="0074613F">
      <w:pPr>
        <w:spacing w:before="200"/>
      </w:pPr>
      <w:r>
        <w:rPr>
          <w:b/>
          <w:color w:val="757575"/>
          <w:sz w:val="24"/>
        </w:rPr>
        <w:t xml:space="preserve">  Ev Ödevi / Hazırlık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2F45CB">
        <w:trPr>
          <w:jc w:val="center"/>
        </w:trPr>
        <w:tc>
          <w:tcPr>
            <w:tcW w:w="9638" w:type="dxa"/>
            <w:tcBorders>
              <w:top w:val="single" w:sz="8" w:space="0" w:color="555555"/>
              <w:left w:val="single" w:sz="8" w:space="0" w:color="555555"/>
              <w:bottom w:val="single" w:sz="8" w:space="0" w:color="555555"/>
              <w:right w:val="single" w:sz="8" w:space="0" w:color="555555"/>
            </w:tcBorders>
            <w:shd w:val="clear" w:color="auto" w:fill="F5F5F5"/>
          </w:tcPr>
          <w:p w:rsidR="002F45CB" w:rsidRDefault="0074613F">
            <w:r>
              <w:rPr>
                <w:sz w:val="20"/>
              </w:rPr>
              <w:t>Eksik konullarinizi tekrar edin.</w:t>
            </w:r>
          </w:p>
        </w:tc>
      </w:tr>
    </w:tbl>
    <w:p w:rsidR="002F45CB" w:rsidRDefault="002F45CB"/>
    <w:p w:rsidR="002F45CB" w:rsidRDefault="0074613F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2F45CB">
        <w:trPr>
          <w:jc w:val="center"/>
        </w:trPr>
        <w:tc>
          <w:tcPr>
            <w:tcW w:w="9638" w:type="dxa"/>
            <w:tcBorders>
              <w:top w:val="single" w:sz="10" w:space="0" w:color="1B2A4A"/>
              <w:left w:val="single" w:sz="10" w:space="0" w:color="1B2A4A"/>
              <w:bottom w:val="single" w:sz="10" w:space="0" w:color="1B2A4A"/>
              <w:right w:val="single" w:sz="10" w:space="0" w:color="1B2A4A"/>
            </w:tcBorders>
            <w:shd w:val="clear" w:color="auto" w:fill="1B2A4A"/>
          </w:tcPr>
          <w:p w:rsidR="002F45CB" w:rsidRDefault="0074613F">
            <w:r>
              <w:rPr>
                <w:b/>
                <w:color w:val="FFFFFF"/>
                <w:sz w:val="28"/>
              </w:rPr>
              <w:t xml:space="preserve">  NOTLAR  |  Öğretmen Notları</w:t>
            </w:r>
          </w:p>
        </w:tc>
      </w:tr>
    </w:tbl>
    <w:p w:rsidR="002F45CB" w:rsidRDefault="002F45CB"/>
    <w:p w:rsidR="002F45CB" w:rsidRDefault="0074613F">
      <w:pPr>
        <w:spacing w:before="200"/>
      </w:pPr>
      <w:r>
        <w:rPr>
          <w:b/>
          <w:color w:val="1B2A4A"/>
          <w:sz w:val="24"/>
        </w:rPr>
        <w:t xml:space="preserve">  Dersten Önce Yapılacaklar</w:t>
      </w:r>
    </w:p>
    <w:p w:rsidR="002F45CB" w:rsidRDefault="0074613F">
      <w:pPr>
        <w:pStyle w:val="ListeMaddemi"/>
      </w:pPr>
      <w:r>
        <w:rPr>
          <w:sz w:val="20"/>
        </w:rPr>
        <w:t>Sinav kagitlarini fotokopi edin.</w:t>
      </w:r>
    </w:p>
    <w:p w:rsidR="002F45CB" w:rsidRDefault="0074613F">
      <w:pPr>
        <w:spacing w:before="200"/>
      </w:pPr>
      <w:r>
        <w:rPr>
          <w:b/>
          <w:color w:val="1B2A4A"/>
          <w:sz w:val="24"/>
        </w:rPr>
        <w:t xml:space="preserve">  Olası Zorluklar ve Çözümler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4819"/>
        <w:gridCol w:w="4819"/>
      </w:tblGrid>
      <w:tr w:rsidR="002F45CB">
        <w:trPr>
          <w:jc w:val="center"/>
        </w:trPr>
        <w:tc>
          <w:tcPr>
            <w:tcW w:w="4819" w:type="dxa"/>
            <w:shd w:val="clear" w:color="auto" w:fill="1B2A4A"/>
          </w:tcPr>
          <w:p w:rsidR="002F45CB" w:rsidRDefault="0074613F">
            <w:pPr>
              <w:jc w:val="center"/>
            </w:pPr>
            <w:r>
              <w:rPr>
                <w:b/>
                <w:color w:val="FFFFFF"/>
                <w:sz w:val="18"/>
              </w:rPr>
              <w:t>Zorluk</w:t>
            </w:r>
          </w:p>
        </w:tc>
        <w:tc>
          <w:tcPr>
            <w:tcW w:w="4819" w:type="dxa"/>
            <w:shd w:val="clear" w:color="auto" w:fill="1B2A4A"/>
          </w:tcPr>
          <w:p w:rsidR="002F45CB" w:rsidRDefault="0074613F">
            <w:pPr>
              <w:jc w:val="center"/>
            </w:pPr>
            <w:r>
              <w:rPr>
                <w:b/>
                <w:color w:val="FFFFFF"/>
                <w:sz w:val="18"/>
              </w:rPr>
              <w:t>Çözüm</w:t>
            </w:r>
          </w:p>
        </w:tc>
      </w:tr>
      <w:tr w:rsidR="002F45CB">
        <w:trPr>
          <w:jc w:val="center"/>
        </w:trPr>
        <w:tc>
          <w:tcPr>
            <w:tcW w:w="4819" w:type="dxa"/>
          </w:tcPr>
          <w:p w:rsidR="002F45CB" w:rsidRDefault="0074613F">
            <w:r>
              <w:rPr>
                <w:sz w:val="18"/>
              </w:rPr>
              <w:t>Sinav kaygisi</w:t>
            </w:r>
          </w:p>
        </w:tc>
        <w:tc>
          <w:tcPr>
            <w:tcW w:w="4819" w:type="dxa"/>
          </w:tcPr>
          <w:p w:rsidR="002F45CB" w:rsidRDefault="0074613F">
            <w:r>
              <w:rPr>
                <w:sz w:val="18"/>
              </w:rPr>
              <w:t>Rahatlatici ortam</w:t>
            </w:r>
          </w:p>
        </w:tc>
      </w:tr>
      <w:tr w:rsidR="002F45CB">
        <w:trPr>
          <w:jc w:val="center"/>
        </w:trPr>
        <w:tc>
          <w:tcPr>
            <w:tcW w:w="4819" w:type="dxa"/>
          </w:tcPr>
          <w:p w:rsidR="002F45CB" w:rsidRDefault="0074613F">
            <w:r>
              <w:rPr>
                <w:sz w:val="18"/>
              </w:rPr>
              <w:t>Zaman yetmezligi</w:t>
            </w:r>
          </w:p>
        </w:tc>
        <w:tc>
          <w:tcPr>
            <w:tcW w:w="4819" w:type="dxa"/>
          </w:tcPr>
          <w:p w:rsidR="002F45CB" w:rsidRDefault="0074613F">
            <w:r>
              <w:rPr>
                <w:sz w:val="18"/>
              </w:rPr>
              <w:t>Zaman uyarilari</w:t>
            </w:r>
          </w:p>
        </w:tc>
      </w:tr>
    </w:tbl>
    <w:p w:rsidR="002F45CB" w:rsidRDefault="002F45CB"/>
    <w:p w:rsidR="002F45CB" w:rsidRDefault="0074613F">
      <w:r>
        <w:rPr>
          <w:b/>
          <w:color w:val="1B2A4A"/>
          <w:sz w:val="20"/>
        </w:rPr>
        <w:t xml:space="preserve">Zaman Yönetimi: </w:t>
      </w:r>
      <w:r>
        <w:rPr>
          <w:sz w:val="20"/>
        </w:rPr>
        <w:t>Sinav: 60dk, Degerlendirme: 20dk, Tartisma: 10dk</w:t>
      </w:r>
    </w:p>
    <w:p w:rsidR="002F45CB" w:rsidRDefault="0074613F">
      <w:pPr>
        <w:spacing w:before="200"/>
      </w:pPr>
      <w:r>
        <w:rPr>
          <w:b/>
          <w:color w:val="1B2A4A"/>
          <w:sz w:val="24"/>
        </w:rPr>
        <w:t xml:space="preserve">  Alternatif Plan (B Planı)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2F45CB">
        <w:trPr>
          <w:jc w:val="center"/>
        </w:trPr>
        <w:tc>
          <w:tcPr>
            <w:tcW w:w="9638" w:type="dxa"/>
            <w:tcBorders>
              <w:top w:val="single" w:sz="8" w:space="0" w:color="F9A825"/>
              <w:left w:val="single" w:sz="8" w:space="0" w:color="F9A825"/>
              <w:bottom w:val="single" w:sz="8" w:space="0" w:color="F9A825"/>
              <w:right w:val="single" w:sz="8" w:space="0" w:color="F9A825"/>
            </w:tcBorders>
            <w:shd w:val="clear" w:color="auto" w:fill="FFF8E1"/>
          </w:tcPr>
          <w:p w:rsidR="002F45CB" w:rsidRDefault="0074613F">
            <w:r>
              <w:rPr>
                <w:sz w:val="20"/>
              </w:rPr>
              <w:t>Ek sure verin gerekirse.</w:t>
            </w:r>
          </w:p>
        </w:tc>
      </w:tr>
    </w:tbl>
    <w:p w:rsidR="002F45CB" w:rsidRDefault="002F45CB"/>
    <w:p w:rsidR="002F45CB" w:rsidRDefault="0074613F">
      <w:r>
        <w:br w:type="page"/>
      </w:r>
    </w:p>
    <w:p w:rsidR="002F45CB" w:rsidRDefault="0074613F">
      <w:pPr>
        <w:jc w:val="center"/>
      </w:pPr>
      <w:r>
        <w:rPr>
          <w:b/>
          <w:color w:val="1B2A4A"/>
          <w:sz w:val="36"/>
        </w:rPr>
        <w:lastRenderedPageBreak/>
        <w:t>━━━  64. SAAT  ━━━</w:t>
      </w:r>
    </w:p>
    <w:p w:rsidR="002F45CB" w:rsidRDefault="0074613F">
      <w:pPr>
        <w:jc w:val="center"/>
      </w:pPr>
      <w:r>
        <w:rPr>
          <w:color w:val="2C6FAD"/>
          <w:sz w:val="32"/>
        </w:rPr>
        <w:t>Kurs Degerlendirme ve Kapaniis</w:t>
      </w:r>
    </w:p>
    <w:p w:rsidR="002F45CB" w:rsidRDefault="002F45CB"/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2F45CB">
        <w:trPr>
          <w:jc w:val="center"/>
        </w:trPr>
        <w:tc>
          <w:tcPr>
            <w:tcW w:w="9638" w:type="dxa"/>
            <w:tcBorders>
              <w:top w:val="single" w:sz="10" w:space="0" w:color="1B2A4A"/>
              <w:left w:val="single" w:sz="10" w:space="0" w:color="1B2A4A"/>
              <w:bottom w:val="single" w:sz="10" w:space="0" w:color="1B2A4A"/>
              <w:right w:val="single" w:sz="10" w:space="0" w:color="1B2A4A"/>
            </w:tcBorders>
            <w:shd w:val="clear" w:color="auto" w:fill="1B2A4A"/>
          </w:tcPr>
          <w:p w:rsidR="002F45CB" w:rsidRDefault="0074613F">
            <w:r>
              <w:rPr>
                <w:b/>
                <w:color w:val="FFFFFF"/>
                <w:sz w:val="28"/>
              </w:rPr>
              <w:t xml:space="preserve">  KAZANIMLAR  |  Öğrenme Kazanımları</w:t>
            </w:r>
          </w:p>
        </w:tc>
      </w:tr>
    </w:tbl>
    <w:p w:rsidR="002F45CB" w:rsidRDefault="002F45CB"/>
    <w:p w:rsidR="002F45CB" w:rsidRDefault="0074613F">
      <w:r>
        <w:rPr>
          <w:b/>
          <w:color w:val="1B2A4A"/>
          <w:sz w:val="20"/>
        </w:rPr>
        <w:t xml:space="preserve">Genel Kazanım: </w:t>
      </w:r>
      <w:r>
        <w:rPr>
          <w:sz w:val="20"/>
        </w:rPr>
        <w:t>64 saatlik kurs boyunca ogrenilenleri degerlendirir ve gelecek ogrenme yolunu planlar.</w:t>
      </w:r>
    </w:p>
    <w:p w:rsidR="002F45CB" w:rsidRDefault="002F45CB"/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2F45CB">
        <w:trPr>
          <w:jc w:val="center"/>
        </w:trPr>
        <w:tc>
          <w:tcPr>
            <w:tcW w:w="3213" w:type="dxa"/>
            <w:shd w:val="clear" w:color="auto" w:fill="1B2A4A"/>
          </w:tcPr>
          <w:p w:rsidR="002F45CB" w:rsidRDefault="0074613F">
            <w:pPr>
              <w:jc w:val="center"/>
            </w:pPr>
            <w:r>
              <w:rPr>
                <w:b/>
                <w:color w:val="FFFFFF"/>
                <w:sz w:val="18"/>
              </w:rPr>
              <w:t>Kod</w:t>
            </w:r>
          </w:p>
        </w:tc>
        <w:tc>
          <w:tcPr>
            <w:tcW w:w="3213" w:type="dxa"/>
            <w:shd w:val="clear" w:color="auto" w:fill="1B2A4A"/>
          </w:tcPr>
          <w:p w:rsidR="002F45CB" w:rsidRDefault="0074613F">
            <w:pPr>
              <w:jc w:val="center"/>
            </w:pPr>
            <w:r>
              <w:rPr>
                <w:b/>
                <w:color w:val="FFFFFF"/>
                <w:sz w:val="18"/>
              </w:rPr>
              <w:t>Kazanım</w:t>
            </w:r>
          </w:p>
        </w:tc>
        <w:tc>
          <w:tcPr>
            <w:tcW w:w="3213" w:type="dxa"/>
            <w:shd w:val="clear" w:color="auto" w:fill="1B2A4A"/>
          </w:tcPr>
          <w:p w:rsidR="002F45CB" w:rsidRDefault="0074613F">
            <w:pPr>
              <w:jc w:val="center"/>
            </w:pPr>
            <w:r>
              <w:rPr>
                <w:b/>
                <w:color w:val="FFFFFF"/>
                <w:sz w:val="18"/>
              </w:rPr>
              <w:t>Bilişsel Düzey</w:t>
            </w:r>
          </w:p>
        </w:tc>
      </w:tr>
      <w:tr w:rsidR="002F45CB">
        <w:trPr>
          <w:jc w:val="center"/>
        </w:trPr>
        <w:tc>
          <w:tcPr>
            <w:tcW w:w="3213" w:type="dxa"/>
          </w:tcPr>
          <w:p w:rsidR="002F45CB" w:rsidRDefault="0074613F">
            <w:r>
              <w:rPr>
                <w:sz w:val="18"/>
              </w:rPr>
              <w:t>4.5.10</w:t>
            </w:r>
          </w:p>
        </w:tc>
        <w:tc>
          <w:tcPr>
            <w:tcW w:w="3213" w:type="dxa"/>
          </w:tcPr>
          <w:p w:rsidR="002F45CB" w:rsidRDefault="0074613F">
            <w:r>
              <w:rPr>
                <w:sz w:val="18"/>
              </w:rPr>
              <w:t>Kurs boyunca kazanilan yetkinlikleri ozetler.</w:t>
            </w:r>
          </w:p>
        </w:tc>
        <w:tc>
          <w:tcPr>
            <w:tcW w:w="3213" w:type="dxa"/>
          </w:tcPr>
          <w:p w:rsidR="002F45CB" w:rsidRDefault="0074613F">
            <w:r>
              <w:rPr>
                <w:sz w:val="18"/>
              </w:rPr>
              <w:t>Degerlendirme</w:t>
            </w:r>
          </w:p>
        </w:tc>
      </w:tr>
      <w:tr w:rsidR="002F45CB">
        <w:trPr>
          <w:jc w:val="center"/>
        </w:trPr>
        <w:tc>
          <w:tcPr>
            <w:tcW w:w="3213" w:type="dxa"/>
          </w:tcPr>
          <w:p w:rsidR="002F45CB" w:rsidRDefault="0074613F">
            <w:r>
              <w:rPr>
                <w:sz w:val="18"/>
              </w:rPr>
              <w:t>4.5.11</w:t>
            </w:r>
          </w:p>
        </w:tc>
        <w:tc>
          <w:tcPr>
            <w:tcW w:w="3213" w:type="dxa"/>
          </w:tcPr>
          <w:p w:rsidR="002F45CB" w:rsidRDefault="0074613F">
            <w:r>
              <w:rPr>
                <w:sz w:val="18"/>
              </w:rPr>
              <w:t>Gelecekteki ogrenme hedeflerini belirler.</w:t>
            </w:r>
          </w:p>
        </w:tc>
        <w:tc>
          <w:tcPr>
            <w:tcW w:w="3213" w:type="dxa"/>
          </w:tcPr>
          <w:p w:rsidR="002F45CB" w:rsidRDefault="0074613F">
            <w:r>
              <w:rPr>
                <w:sz w:val="18"/>
              </w:rPr>
              <w:t>Analiz</w:t>
            </w:r>
          </w:p>
        </w:tc>
      </w:tr>
      <w:tr w:rsidR="002F45CB">
        <w:trPr>
          <w:jc w:val="center"/>
        </w:trPr>
        <w:tc>
          <w:tcPr>
            <w:tcW w:w="3213" w:type="dxa"/>
          </w:tcPr>
          <w:p w:rsidR="002F45CB" w:rsidRDefault="0074613F">
            <w:r>
              <w:rPr>
                <w:sz w:val="18"/>
              </w:rPr>
              <w:t>4.5.12</w:t>
            </w:r>
          </w:p>
        </w:tc>
        <w:tc>
          <w:tcPr>
            <w:tcW w:w="3213" w:type="dxa"/>
          </w:tcPr>
          <w:p w:rsidR="002F45CB" w:rsidRDefault="0074613F">
            <w:r>
              <w:rPr>
                <w:sz w:val="18"/>
              </w:rPr>
              <w:t>Kurs geri bildirim formu doldurur.</w:t>
            </w:r>
          </w:p>
        </w:tc>
        <w:tc>
          <w:tcPr>
            <w:tcW w:w="3213" w:type="dxa"/>
          </w:tcPr>
          <w:p w:rsidR="002F45CB" w:rsidRDefault="0074613F">
            <w:r>
              <w:rPr>
                <w:sz w:val="18"/>
              </w:rPr>
              <w:t>Degerlendirme</w:t>
            </w:r>
          </w:p>
        </w:tc>
      </w:tr>
    </w:tbl>
    <w:p w:rsidR="002F45CB" w:rsidRDefault="002F45CB"/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2F45CB">
        <w:trPr>
          <w:jc w:val="center"/>
        </w:trPr>
        <w:tc>
          <w:tcPr>
            <w:tcW w:w="9638" w:type="dxa"/>
            <w:tcBorders>
              <w:top w:val="single" w:sz="10" w:space="0" w:color="555555"/>
              <w:left w:val="single" w:sz="10" w:space="0" w:color="555555"/>
              <w:bottom w:val="single" w:sz="10" w:space="0" w:color="555555"/>
              <w:right w:val="single" w:sz="10" w:space="0" w:color="555555"/>
            </w:tcBorders>
            <w:shd w:val="clear" w:color="auto" w:fill="555555"/>
          </w:tcPr>
          <w:p w:rsidR="002F45CB" w:rsidRDefault="0074613F">
            <w:r>
              <w:rPr>
                <w:b/>
                <w:color w:val="FFFFFF"/>
                <w:sz w:val="28"/>
              </w:rPr>
              <w:t xml:space="preserve">  ÖN BİLGİ  |  Ön Bilgi ve Hazırlık</w:t>
            </w:r>
          </w:p>
        </w:tc>
      </w:tr>
    </w:tbl>
    <w:p w:rsidR="002F45CB" w:rsidRDefault="002F45CB"/>
    <w:p w:rsidR="002F45CB" w:rsidRDefault="0074613F">
      <w:r>
        <w:rPr>
          <w:b/>
          <w:color w:val="1B2A4A"/>
          <w:sz w:val="20"/>
        </w:rPr>
        <w:t xml:space="preserve">Ön Koşul Bilgiler: </w:t>
      </w:r>
      <w:r>
        <w:rPr>
          <w:sz w:val="20"/>
        </w:rPr>
        <w:t>Tum kurs modullerini tamamlamis olmak.</w:t>
      </w:r>
    </w:p>
    <w:p w:rsidR="002F45CB" w:rsidRDefault="0074613F">
      <w:pPr>
        <w:spacing w:before="200"/>
      </w:pPr>
      <w:r>
        <w:rPr>
          <w:b/>
          <w:color w:val="757575"/>
          <w:sz w:val="24"/>
        </w:rPr>
        <w:t xml:space="preserve">  Öğrencinin Bilmesi Gerekenler</w:t>
      </w:r>
    </w:p>
    <w:p w:rsidR="002F45CB" w:rsidRDefault="0074613F">
      <w:pPr>
        <w:pStyle w:val="ListeMaddemi"/>
      </w:pPr>
      <w:r>
        <w:rPr>
          <w:sz w:val="20"/>
        </w:rPr>
        <w:t>Modul 2: Python, NumPy, Matplotlib, Siniflandirma.</w:t>
      </w:r>
    </w:p>
    <w:p w:rsidR="002F45CB" w:rsidRDefault="0074613F">
      <w:pPr>
        <w:pStyle w:val="ListeMaddemi"/>
      </w:pPr>
      <w:r>
        <w:rPr>
          <w:sz w:val="20"/>
        </w:rPr>
        <w:t>Modul 3: Yapay Sinir Aglari, Aktivasyon, Keras.</w:t>
      </w:r>
    </w:p>
    <w:p w:rsidR="002F45CB" w:rsidRDefault="0074613F">
      <w:pPr>
        <w:pStyle w:val="ListeMaddemi"/>
      </w:pPr>
      <w:r>
        <w:rPr>
          <w:sz w:val="20"/>
        </w:rPr>
        <w:t>Modul 4: Derin Ogrenme, CNN, Transfer Learning.</w:t>
      </w:r>
    </w:p>
    <w:p w:rsidR="002F45CB" w:rsidRDefault="0074613F">
      <w:pPr>
        <w:spacing w:before="200"/>
      </w:pPr>
      <w:r>
        <w:rPr>
          <w:b/>
          <w:color w:val="757575"/>
          <w:sz w:val="24"/>
        </w:rPr>
        <w:t xml:space="preserve">  Olası Kavram Yanılgıları</w:t>
      </w:r>
    </w:p>
    <w:p w:rsidR="002F45CB" w:rsidRDefault="0074613F">
      <w:pPr>
        <w:pStyle w:val="ListeMaddemi"/>
      </w:pPr>
      <w:r>
        <w:rPr>
          <w:sz w:val="20"/>
        </w:rPr>
        <w:t>Kursun bitmesinin ogrenmenin bitmesi demek oldugu.</w:t>
      </w:r>
    </w:p>
    <w:p w:rsidR="002F45CB" w:rsidRDefault="0074613F">
      <w:pPr>
        <w:pStyle w:val="ListeMaddemi"/>
      </w:pPr>
      <w:r>
        <w:rPr>
          <w:sz w:val="20"/>
        </w:rPr>
        <w:t>Ogrenilenlerin unutulacagi.</w:t>
      </w:r>
    </w:p>
    <w:p w:rsidR="002F45CB" w:rsidRDefault="0074613F">
      <w:pPr>
        <w:pStyle w:val="ListeMaddemi"/>
      </w:pPr>
      <w:r>
        <w:rPr>
          <w:sz w:val="20"/>
        </w:rPr>
        <w:t>Tek kursun yeterli oldugu.</w:t>
      </w:r>
    </w:p>
    <w:p w:rsidR="002F45CB" w:rsidRDefault="0074613F">
      <w:pPr>
        <w:spacing w:before="200"/>
      </w:pPr>
      <w:r>
        <w:rPr>
          <w:b/>
          <w:color w:val="757575"/>
          <w:sz w:val="24"/>
        </w:rPr>
        <w:t xml:space="preserve">  Hazırlık Materyalleri</w:t>
      </w:r>
    </w:p>
    <w:p w:rsidR="002F45CB" w:rsidRDefault="0074613F">
      <w:pPr>
        <w:pStyle w:val="ListeMaddemi"/>
      </w:pPr>
      <w:r>
        <w:rPr>
          <w:sz w:val="20"/>
        </w:rPr>
        <w:t>Bilgisayar</w:t>
      </w:r>
    </w:p>
    <w:p w:rsidR="002F45CB" w:rsidRDefault="0074613F">
      <w:pPr>
        <w:pStyle w:val="ListeMaddemi"/>
      </w:pPr>
      <w:r>
        <w:rPr>
          <w:sz w:val="20"/>
        </w:rPr>
        <w:t>Projeksiyon</w:t>
      </w:r>
    </w:p>
    <w:p w:rsidR="002F45CB" w:rsidRDefault="0074613F">
      <w:pPr>
        <w:pStyle w:val="ListeMaddemi"/>
      </w:pPr>
      <w:r>
        <w:rPr>
          <w:sz w:val="20"/>
        </w:rPr>
        <w:t>Geri bildirim formu</w:t>
      </w:r>
    </w:p>
    <w:p w:rsidR="002F45CB" w:rsidRDefault="0074613F">
      <w:pPr>
        <w:pStyle w:val="ListeMaddemi"/>
      </w:pPr>
      <w:r>
        <w:rPr>
          <w:sz w:val="20"/>
        </w:rPr>
        <w:t>Sertifika</w:t>
      </w:r>
    </w:p>
    <w:p w:rsidR="002F45CB" w:rsidRDefault="0074613F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2F45CB">
        <w:trPr>
          <w:jc w:val="center"/>
        </w:trPr>
        <w:tc>
          <w:tcPr>
            <w:tcW w:w="9638" w:type="dxa"/>
            <w:tcBorders>
              <w:top w:val="single" w:sz="10" w:space="0" w:color="2C6FAD"/>
              <w:left w:val="single" w:sz="10" w:space="0" w:color="2C6FAD"/>
              <w:bottom w:val="single" w:sz="10" w:space="0" w:color="2C6FAD"/>
              <w:right w:val="single" w:sz="10" w:space="0" w:color="2C6FAD"/>
            </w:tcBorders>
            <w:shd w:val="clear" w:color="auto" w:fill="2C6FAD"/>
          </w:tcPr>
          <w:p w:rsidR="002F45CB" w:rsidRDefault="0074613F">
            <w:r>
              <w:rPr>
                <w:b/>
                <w:color w:val="FFFFFF"/>
                <w:sz w:val="28"/>
              </w:rPr>
              <w:t xml:space="preserve">  E1  |  GİRME (ENGAGE)  —  Dikkat Çekme &amp;</w:t>
            </w:r>
            <w:r>
              <w:rPr>
                <w:b/>
                <w:color w:val="FFFFFF"/>
                <w:sz w:val="28"/>
              </w:rPr>
              <w:t xml:space="preserve"> Merak Uyandırma</w:t>
            </w:r>
          </w:p>
        </w:tc>
      </w:tr>
    </w:tbl>
    <w:p w:rsidR="002F45CB" w:rsidRDefault="002F45CB"/>
    <w:p w:rsidR="002F45CB" w:rsidRDefault="0074613F">
      <w:r>
        <w:rPr>
          <w:i/>
          <w:color w:val="2C6FAD"/>
          <w:sz w:val="20"/>
        </w:rPr>
        <w:t xml:space="preserve">  Süre: 5 dakika</w:t>
      </w:r>
    </w:p>
    <w:p w:rsidR="002F45CB" w:rsidRDefault="0074613F">
      <w:r>
        <w:rPr>
          <w:b/>
          <w:color w:val="1B2A4A"/>
          <w:sz w:val="20"/>
        </w:rPr>
        <w:t xml:space="preserve">Dikkat Çekici Soru: </w:t>
      </w:r>
      <w:r>
        <w:rPr>
          <w:sz w:val="20"/>
        </w:rPr>
        <w:t>"64 saat once Python bile bilmiyordunuz. Simdi CNN yazabiliyorsunuz, transfer learning yapabiliyorsunuz, goruntu siniflandirabiliyorsunuz. Bu inanilmaz bir yolculuktu!"</w:t>
      </w:r>
    </w:p>
    <w:p w:rsidR="002F45CB" w:rsidRDefault="0074613F">
      <w:r>
        <w:rPr>
          <w:b/>
          <w:color w:val="1B2A4A"/>
          <w:sz w:val="20"/>
        </w:rPr>
        <w:t xml:space="preserve">Günlük Hayat Bağlantısı: </w:t>
      </w:r>
      <w:r>
        <w:rPr>
          <w:sz w:val="20"/>
        </w:rPr>
        <w:t>Yolcul</w:t>
      </w:r>
      <w:r>
        <w:rPr>
          <w:sz w:val="20"/>
        </w:rPr>
        <w:t>ugun sonu = yeni baslangic. Ogrenme surekli bir surec.</w:t>
      </w:r>
    </w:p>
    <w:p w:rsidR="002F45CB" w:rsidRDefault="0074613F">
      <w:pPr>
        <w:spacing w:before="200"/>
      </w:pPr>
      <w:r>
        <w:rPr>
          <w:b/>
          <w:color w:val="2C6FAD"/>
          <w:sz w:val="24"/>
        </w:rPr>
        <w:t xml:space="preserve">  Ön Bilgi Yoklama Soruları</w:t>
      </w:r>
    </w:p>
    <w:p w:rsidR="002F45CB" w:rsidRDefault="0074613F">
      <w:r>
        <w:rPr>
          <w:b/>
          <w:color w:val="2C6FAD"/>
          <w:sz w:val="20"/>
        </w:rPr>
        <w:lastRenderedPageBreak/>
        <w:t xml:space="preserve">  1. </w:t>
      </w:r>
      <w:r>
        <w:rPr>
          <w:sz w:val="20"/>
        </w:rPr>
        <w:t>Bu kursta ne ogrendiniz?</w:t>
      </w:r>
    </w:p>
    <w:p w:rsidR="002F45CB" w:rsidRDefault="0074613F">
      <w:r>
        <w:rPr>
          <w:b/>
          <w:color w:val="2C6FAD"/>
          <w:sz w:val="20"/>
        </w:rPr>
        <w:t xml:space="preserve">  2. </w:t>
      </w:r>
      <w:r>
        <w:rPr>
          <w:sz w:val="20"/>
        </w:rPr>
        <w:t>En sevdiginiz konu hangisi?</w:t>
      </w:r>
    </w:p>
    <w:p w:rsidR="002F45CB" w:rsidRDefault="0074613F">
      <w:r>
        <w:rPr>
          <w:b/>
          <w:color w:val="2C6FAD"/>
          <w:sz w:val="20"/>
        </w:rPr>
        <w:t xml:space="preserve">  3. </w:t>
      </w:r>
      <w:r>
        <w:rPr>
          <w:sz w:val="20"/>
        </w:rPr>
        <w:t>Gelecekte ne yapmak istiyorsunuz?</w:t>
      </w:r>
    </w:p>
    <w:p w:rsidR="002F45CB" w:rsidRDefault="0074613F">
      <w:pPr>
        <w:spacing w:before="200"/>
      </w:pPr>
      <w:r>
        <w:rPr>
          <w:b/>
          <w:color w:val="2C6FAD"/>
          <w:sz w:val="24"/>
        </w:rPr>
        <w:t xml:space="preserve">  Motivasyon Etkinliği: "Ogrenme Yolculugu"</w:t>
      </w:r>
    </w:p>
    <w:p w:rsidR="002F45CB" w:rsidRDefault="0074613F">
      <w:r>
        <w:rPr>
          <w:b/>
          <w:color w:val="1B2A4A"/>
          <w:sz w:val="20"/>
        </w:rPr>
        <w:t xml:space="preserve">Açıklama: </w:t>
      </w:r>
      <w:r>
        <w:rPr>
          <w:sz w:val="20"/>
        </w:rPr>
        <w:t xml:space="preserve">64 saatlik </w:t>
      </w:r>
      <w:r>
        <w:rPr>
          <w:sz w:val="20"/>
        </w:rPr>
        <w:t>yolculugu gorsel olarak ozetleme.</w:t>
      </w:r>
    </w:p>
    <w:p w:rsidR="002F45CB" w:rsidRDefault="0074613F">
      <w:r>
        <w:rPr>
          <w:b/>
          <w:color w:val="1B2A4A"/>
          <w:sz w:val="20"/>
        </w:rPr>
        <w:t xml:space="preserve">Yönerge: </w:t>
      </w:r>
      <w:r>
        <w:rPr>
          <w:sz w:val="20"/>
        </w:rPr>
        <w:t>Tahtaya zaman cizgisi cizilir: Saat 1 (Python kurulumu) -&gt; Saat 24 (Metin siniflandirma) -&gt; Saat 44 (YSA projesi) -&gt; Saat 64 (CNN ve Transfer Learning). Ogrenciler her kilometre tasini hatirlar.</w:t>
      </w:r>
    </w:p>
    <w:p w:rsidR="002F45CB" w:rsidRDefault="0074613F">
      <w:pPr>
        <w:spacing w:before="200"/>
      </w:pPr>
      <w:r>
        <w:rPr>
          <w:b/>
          <w:color w:val="2C6FAD"/>
          <w:sz w:val="24"/>
        </w:rPr>
        <w:t xml:space="preserve">  Senaryo / Proble</w:t>
      </w:r>
      <w:r>
        <w:rPr>
          <w:b/>
          <w:color w:val="2C6FAD"/>
          <w:sz w:val="24"/>
        </w:rPr>
        <w:t>m Durumu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2F45CB">
        <w:trPr>
          <w:jc w:val="center"/>
        </w:trPr>
        <w:tc>
          <w:tcPr>
            <w:tcW w:w="9638" w:type="dxa"/>
            <w:tcBorders>
              <w:top w:val="single" w:sz="8" w:space="0" w:color="2C6FAD"/>
              <w:left w:val="single" w:sz="8" w:space="0" w:color="2C6FAD"/>
              <w:bottom w:val="single" w:sz="8" w:space="0" w:color="2C6FAD"/>
              <w:right w:val="single" w:sz="8" w:space="0" w:color="2C6FAD"/>
            </w:tcBorders>
            <w:shd w:val="clear" w:color="auto" w:fill="E3F2FD"/>
          </w:tcPr>
          <w:p w:rsidR="002F45CB" w:rsidRDefault="0074613F">
            <w:r>
              <w:rPr>
                <w:sz w:val="20"/>
              </w:rPr>
              <w:t>Saat 1: 'print(Merhaba)'. Saat 64: 'model.predict(goruntu) -&gt; kedi %95'. Ne kadar yol katettiiniz!</w:t>
            </w:r>
          </w:p>
        </w:tc>
      </w:tr>
    </w:tbl>
    <w:p w:rsidR="002F45CB" w:rsidRDefault="002F45CB"/>
    <w:p w:rsidR="002F45CB" w:rsidRDefault="0074613F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2F45CB">
        <w:trPr>
          <w:jc w:val="center"/>
        </w:trPr>
        <w:tc>
          <w:tcPr>
            <w:tcW w:w="9638" w:type="dxa"/>
            <w:tcBorders>
              <w:top w:val="single" w:sz="10" w:space="0" w:color="007A7A"/>
              <w:left w:val="single" w:sz="10" w:space="0" w:color="007A7A"/>
              <w:bottom w:val="single" w:sz="10" w:space="0" w:color="007A7A"/>
              <w:right w:val="single" w:sz="10" w:space="0" w:color="007A7A"/>
            </w:tcBorders>
            <w:shd w:val="clear" w:color="auto" w:fill="007A7A"/>
          </w:tcPr>
          <w:p w:rsidR="002F45CB" w:rsidRDefault="0074613F">
            <w:r>
              <w:rPr>
                <w:b/>
                <w:color w:val="FFFFFF"/>
                <w:sz w:val="28"/>
              </w:rPr>
              <w:t xml:space="preserve">  E2  |  KEŞİF (EXPLORE)  —  Aktif Keşif &amp; Deneyimleme</w:t>
            </w:r>
          </w:p>
        </w:tc>
      </w:tr>
    </w:tbl>
    <w:p w:rsidR="002F45CB" w:rsidRDefault="002F45CB"/>
    <w:p w:rsidR="002F45CB" w:rsidRDefault="0074613F">
      <w:r>
        <w:rPr>
          <w:i/>
          <w:color w:val="007A7A"/>
          <w:sz w:val="20"/>
        </w:rPr>
        <w:t xml:space="preserve">  Süre: 10 dakika</w:t>
      </w:r>
    </w:p>
    <w:p w:rsidR="002F45CB" w:rsidRDefault="0074613F">
      <w:pPr>
        <w:spacing w:before="200"/>
      </w:pPr>
      <w:r>
        <w:rPr>
          <w:b/>
          <w:color w:val="007A7A"/>
          <w:sz w:val="24"/>
        </w:rPr>
        <w:t xml:space="preserve">  Keşif Etkinliği: "Kurs Degerlendirme"</w:t>
      </w:r>
    </w:p>
    <w:p w:rsidR="002F45CB" w:rsidRDefault="0074613F">
      <w:r>
        <w:rPr>
          <w:b/>
          <w:color w:val="1B2A4A"/>
          <w:sz w:val="20"/>
        </w:rPr>
        <w:t xml:space="preserve">Türü: </w:t>
      </w:r>
      <w:r>
        <w:rPr>
          <w:sz w:val="20"/>
        </w:rPr>
        <w:t>Bireysel ve Grup Degerlendirme</w:t>
      </w:r>
    </w:p>
    <w:p w:rsidR="002F45CB" w:rsidRDefault="0074613F">
      <w:r>
        <w:rPr>
          <w:b/>
          <w:color w:val="1B2A4A"/>
          <w:sz w:val="20"/>
        </w:rPr>
        <w:t xml:space="preserve">Amacı: </w:t>
      </w:r>
      <w:r>
        <w:rPr>
          <w:sz w:val="20"/>
        </w:rPr>
        <w:t>Kursu ve ogrenme surecini kapsamli degerlendirmek.</w:t>
      </w:r>
    </w:p>
    <w:p w:rsidR="002F45CB" w:rsidRDefault="0074613F">
      <w:r>
        <w:rPr>
          <w:b/>
          <w:color w:val="1B2A4A"/>
          <w:sz w:val="20"/>
        </w:rPr>
        <w:t xml:space="preserve">Malzemeler: </w:t>
      </w:r>
      <w:r>
        <w:rPr>
          <w:sz w:val="20"/>
        </w:rPr>
        <w:t>Geri bildirim formu, bilgisayar</w:t>
      </w:r>
    </w:p>
    <w:p w:rsidR="002F45CB" w:rsidRDefault="0074613F">
      <w:pPr>
        <w:spacing w:before="200"/>
      </w:pPr>
      <w:r>
        <w:rPr>
          <w:b/>
          <w:color w:val="007A7A"/>
          <w:sz w:val="24"/>
        </w:rPr>
        <w:t xml:space="preserve">  Yönerge Adımları</w:t>
      </w:r>
    </w:p>
    <w:p w:rsidR="002F45CB" w:rsidRDefault="0074613F">
      <w:r>
        <w:rPr>
          <w:b/>
          <w:color w:val="007A7A"/>
          <w:sz w:val="20"/>
        </w:rPr>
        <w:t xml:space="preserve">  1. </w:t>
      </w:r>
      <w:r>
        <w:rPr>
          <w:sz w:val="20"/>
        </w:rPr>
        <w:t xml:space="preserve">Anonim geri bildirim formu </w:t>
      </w:r>
      <w:r>
        <w:rPr>
          <w:sz w:val="20"/>
        </w:rPr>
        <w:t>doldurun: icerik, egitmen, materyaller, zorluk (1-5 puan).</w:t>
      </w:r>
    </w:p>
    <w:p w:rsidR="002F45CB" w:rsidRDefault="0074613F">
      <w:r>
        <w:rPr>
          <w:b/>
          <w:color w:val="007A7A"/>
          <w:sz w:val="20"/>
        </w:rPr>
        <w:t xml:space="preserve">  2. </w:t>
      </w:r>
      <w:r>
        <w:rPr>
          <w:sz w:val="20"/>
        </w:rPr>
        <w:t>En cok ve en az begendiginiz konu?</w:t>
      </w:r>
    </w:p>
    <w:p w:rsidR="002F45CB" w:rsidRDefault="0074613F">
      <w:r>
        <w:rPr>
          <w:b/>
          <w:color w:val="007A7A"/>
          <w:sz w:val="20"/>
        </w:rPr>
        <w:t xml:space="preserve">  3. </w:t>
      </w:r>
      <w:r>
        <w:rPr>
          <w:sz w:val="20"/>
        </w:rPr>
        <w:t>Kursta eksik kalan konular?</w:t>
      </w:r>
    </w:p>
    <w:p w:rsidR="002F45CB" w:rsidRDefault="0074613F">
      <w:r>
        <w:rPr>
          <w:b/>
          <w:color w:val="007A7A"/>
          <w:sz w:val="20"/>
        </w:rPr>
        <w:t xml:space="preserve">  4. </w:t>
      </w:r>
      <w:r>
        <w:rPr>
          <w:sz w:val="20"/>
        </w:rPr>
        <w:t>Gelecek ogrenme hedefleriniz?</w:t>
      </w:r>
    </w:p>
    <w:p w:rsidR="002F45CB" w:rsidRDefault="0074613F">
      <w:r>
        <w:rPr>
          <w:b/>
          <w:color w:val="007A7A"/>
          <w:sz w:val="20"/>
        </w:rPr>
        <w:t xml:space="preserve">  5. </w:t>
      </w:r>
      <w:r>
        <w:rPr>
          <w:sz w:val="20"/>
        </w:rPr>
        <w:t>Serbest yorum ve oneriler.</w:t>
      </w:r>
    </w:p>
    <w:p w:rsidR="002F45CB" w:rsidRDefault="0074613F">
      <w:r>
        <w:rPr>
          <w:b/>
          <w:color w:val="1B2A4A"/>
          <w:sz w:val="20"/>
        </w:rPr>
        <w:t xml:space="preserve">Öğrenci Rolü: </w:t>
      </w:r>
      <w:r>
        <w:rPr>
          <w:sz w:val="20"/>
        </w:rPr>
        <w:t>Degerlendirici: kursu degerlendireen</w:t>
      </w:r>
    </w:p>
    <w:p w:rsidR="002F45CB" w:rsidRDefault="0074613F">
      <w:r>
        <w:rPr>
          <w:b/>
          <w:color w:val="1B2A4A"/>
          <w:sz w:val="20"/>
        </w:rPr>
        <w:t>Öğretm</w:t>
      </w:r>
      <w:r>
        <w:rPr>
          <w:b/>
          <w:color w:val="1B2A4A"/>
          <w:sz w:val="20"/>
        </w:rPr>
        <w:t xml:space="preserve">en Rolü: </w:t>
      </w:r>
      <w:r>
        <w:rPr>
          <w:sz w:val="20"/>
        </w:rPr>
        <w:t>Geri bildirimi toplar, kapanisi yonetir</w:t>
      </w:r>
    </w:p>
    <w:p w:rsidR="002F45CB" w:rsidRDefault="0074613F">
      <w:r>
        <w:rPr>
          <w:b/>
          <w:color w:val="1B2A4A"/>
          <w:sz w:val="20"/>
        </w:rPr>
        <w:t xml:space="preserve">Beklenen Ürün: </w:t>
      </w:r>
      <w:r>
        <w:rPr>
          <w:sz w:val="20"/>
        </w:rPr>
        <w:t>Kurs Degerlendirme Formu</w:t>
      </w:r>
    </w:p>
    <w:p w:rsidR="002F45CB" w:rsidRDefault="0074613F">
      <w:pPr>
        <w:spacing w:before="200"/>
      </w:pPr>
      <w:r>
        <w:rPr>
          <w:b/>
          <w:color w:val="007A7A"/>
          <w:sz w:val="24"/>
        </w:rPr>
        <w:t xml:space="preserve">  Araştırma Soruları</w:t>
      </w:r>
    </w:p>
    <w:p w:rsidR="002F45CB" w:rsidRDefault="0074613F">
      <w:r>
        <w:rPr>
          <w:b/>
          <w:color w:val="007A7A"/>
          <w:sz w:val="20"/>
        </w:rPr>
        <w:t xml:space="preserve">  1. </w:t>
      </w:r>
      <w:r>
        <w:rPr>
          <w:sz w:val="20"/>
        </w:rPr>
        <w:t>Kaggle nedir?</w:t>
      </w:r>
    </w:p>
    <w:p w:rsidR="002F45CB" w:rsidRDefault="0074613F">
      <w:r>
        <w:rPr>
          <w:b/>
          <w:color w:val="007A7A"/>
          <w:sz w:val="20"/>
        </w:rPr>
        <w:t xml:space="preserve">  2. </w:t>
      </w:r>
      <w:r>
        <w:rPr>
          <w:sz w:val="20"/>
        </w:rPr>
        <w:t>Coursera/Udemy DL kurslari?</w:t>
      </w:r>
    </w:p>
    <w:p w:rsidR="002F45CB" w:rsidRDefault="0074613F">
      <w:r>
        <w:rPr>
          <w:b/>
          <w:color w:val="007A7A"/>
          <w:sz w:val="20"/>
        </w:rPr>
        <w:t xml:space="preserve">  3. </w:t>
      </w:r>
      <w:r>
        <w:rPr>
          <w:sz w:val="20"/>
        </w:rPr>
        <w:t>ML kariyer yollari?</w:t>
      </w:r>
    </w:p>
    <w:p w:rsidR="002F45CB" w:rsidRDefault="0074613F">
      <w:r>
        <w:rPr>
          <w:b/>
          <w:color w:val="1B2A4A"/>
          <w:sz w:val="20"/>
        </w:rPr>
        <w:t xml:space="preserve">Grupla Çalışma Kuralları: </w:t>
      </w:r>
      <w:r>
        <w:rPr>
          <w:sz w:val="20"/>
        </w:rPr>
        <w:t>Geri bildirim anonim ve samimi olsun.</w:t>
      </w:r>
    </w:p>
    <w:p w:rsidR="002F45CB" w:rsidRDefault="0074613F">
      <w:pPr>
        <w:jc w:val="center"/>
      </w:pPr>
      <w:r>
        <w:rPr>
          <w:color w:val="BDBDBD"/>
          <w:sz w:val="12"/>
        </w:rPr>
        <w:t>_____</w:t>
      </w:r>
      <w:r>
        <w:rPr>
          <w:color w:val="BDBDBD"/>
          <w:sz w:val="12"/>
        </w:rPr>
        <w:t>___________________________________________________________________________</w:t>
      </w:r>
    </w:p>
    <w:p w:rsidR="002F45CB" w:rsidRDefault="0074613F">
      <w:r>
        <w:br w:type="page"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2F45CB">
        <w:trPr>
          <w:jc w:val="center"/>
        </w:trPr>
        <w:tc>
          <w:tcPr>
            <w:tcW w:w="9638" w:type="dxa"/>
            <w:tcBorders>
              <w:top w:val="single" w:sz="10" w:space="0" w:color="E65C00"/>
              <w:left w:val="single" w:sz="10" w:space="0" w:color="E65C00"/>
              <w:bottom w:val="single" w:sz="10" w:space="0" w:color="E65C00"/>
              <w:right w:val="single" w:sz="10" w:space="0" w:color="E65C00"/>
            </w:tcBorders>
            <w:shd w:val="clear" w:color="auto" w:fill="E65C00"/>
          </w:tcPr>
          <w:p w:rsidR="002F45CB" w:rsidRDefault="0074613F">
            <w:r>
              <w:rPr>
                <w:b/>
                <w:color w:val="FFFFFF"/>
                <w:sz w:val="28"/>
              </w:rPr>
              <w:lastRenderedPageBreak/>
              <w:t xml:space="preserve">  E3  |  AÇIKLAMA (EXPLAIN)  —  Kavramları Yapılandırma</w:t>
            </w:r>
          </w:p>
        </w:tc>
      </w:tr>
    </w:tbl>
    <w:p w:rsidR="002F45CB" w:rsidRDefault="002F45CB"/>
    <w:p w:rsidR="002F45CB" w:rsidRDefault="0074613F">
      <w:r>
        <w:rPr>
          <w:i/>
          <w:color w:val="E65C00"/>
          <w:sz w:val="20"/>
        </w:rPr>
        <w:t xml:space="preserve">  Süre: 12 dakika</w:t>
      </w:r>
    </w:p>
    <w:p w:rsidR="002F45CB" w:rsidRDefault="0074613F">
      <w:pPr>
        <w:spacing w:before="200"/>
      </w:pPr>
      <w:r>
        <w:rPr>
          <w:b/>
          <w:color w:val="E65C00"/>
          <w:sz w:val="24"/>
        </w:rPr>
        <w:t xml:space="preserve">  Temel Kavramlar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2409"/>
        <w:gridCol w:w="2409"/>
        <w:gridCol w:w="2409"/>
        <w:gridCol w:w="2409"/>
      </w:tblGrid>
      <w:tr w:rsidR="002F45CB">
        <w:trPr>
          <w:jc w:val="center"/>
        </w:trPr>
        <w:tc>
          <w:tcPr>
            <w:tcW w:w="2409" w:type="dxa"/>
            <w:shd w:val="clear" w:color="auto" w:fill="E65C00"/>
          </w:tcPr>
          <w:p w:rsidR="002F45CB" w:rsidRDefault="0074613F">
            <w:pPr>
              <w:jc w:val="center"/>
            </w:pPr>
            <w:r>
              <w:rPr>
                <w:b/>
                <w:color w:val="FFFFFF"/>
                <w:sz w:val="18"/>
              </w:rPr>
              <w:t>Kavram</w:t>
            </w:r>
          </w:p>
        </w:tc>
        <w:tc>
          <w:tcPr>
            <w:tcW w:w="2409" w:type="dxa"/>
            <w:shd w:val="clear" w:color="auto" w:fill="E65C00"/>
          </w:tcPr>
          <w:p w:rsidR="002F45CB" w:rsidRDefault="0074613F">
            <w:pPr>
              <w:jc w:val="center"/>
            </w:pPr>
            <w:r>
              <w:rPr>
                <w:b/>
                <w:color w:val="FFFFFF"/>
                <w:sz w:val="18"/>
              </w:rPr>
              <w:t>Tanım</w:t>
            </w:r>
          </w:p>
        </w:tc>
        <w:tc>
          <w:tcPr>
            <w:tcW w:w="2409" w:type="dxa"/>
            <w:shd w:val="clear" w:color="auto" w:fill="E65C00"/>
          </w:tcPr>
          <w:p w:rsidR="002F45CB" w:rsidRDefault="0074613F">
            <w:pPr>
              <w:jc w:val="center"/>
            </w:pPr>
            <w:r>
              <w:rPr>
                <w:b/>
                <w:color w:val="FFFFFF"/>
                <w:sz w:val="18"/>
              </w:rPr>
              <w:t>Örnek</w:t>
            </w:r>
          </w:p>
        </w:tc>
        <w:tc>
          <w:tcPr>
            <w:tcW w:w="2409" w:type="dxa"/>
            <w:shd w:val="clear" w:color="auto" w:fill="E65C00"/>
          </w:tcPr>
          <w:p w:rsidR="002F45CB" w:rsidRDefault="0074613F">
            <w:pPr>
              <w:jc w:val="center"/>
            </w:pPr>
            <w:r>
              <w:rPr>
                <w:b/>
                <w:color w:val="FFFFFF"/>
                <w:sz w:val="18"/>
              </w:rPr>
              <w:t>Görsel Açıklama</w:t>
            </w:r>
          </w:p>
        </w:tc>
      </w:tr>
      <w:tr w:rsidR="002F45CB">
        <w:trPr>
          <w:jc w:val="center"/>
        </w:trPr>
        <w:tc>
          <w:tcPr>
            <w:tcW w:w="2409" w:type="dxa"/>
          </w:tcPr>
          <w:p w:rsidR="002F45CB" w:rsidRDefault="0074613F">
            <w:r>
              <w:rPr>
                <w:sz w:val="18"/>
              </w:rPr>
              <w:t>Kurs Ozeti</w:t>
            </w:r>
          </w:p>
        </w:tc>
        <w:tc>
          <w:tcPr>
            <w:tcW w:w="2409" w:type="dxa"/>
          </w:tcPr>
          <w:p w:rsidR="002F45CB" w:rsidRDefault="0074613F">
            <w:r>
              <w:rPr>
                <w:sz w:val="18"/>
              </w:rPr>
              <w:t>3 modul, 64 saat, Python dan CNN e</w:t>
            </w:r>
          </w:p>
        </w:tc>
        <w:tc>
          <w:tcPr>
            <w:tcW w:w="2409" w:type="dxa"/>
          </w:tcPr>
          <w:p w:rsidR="002F45CB" w:rsidRDefault="0074613F">
            <w:r>
              <w:rPr>
                <w:sz w:val="18"/>
              </w:rPr>
              <w:t>Kapsamli ogrenme yolculugu</w:t>
            </w:r>
          </w:p>
        </w:tc>
        <w:tc>
          <w:tcPr>
            <w:tcW w:w="2409" w:type="dxa"/>
          </w:tcPr>
          <w:p w:rsidR="002F45CB" w:rsidRDefault="0074613F">
            <w:r>
              <w:rPr>
                <w:sz w:val="18"/>
              </w:rPr>
              <w:t>Kurs haritasi</w:t>
            </w:r>
          </w:p>
        </w:tc>
      </w:tr>
      <w:tr w:rsidR="002F45CB">
        <w:trPr>
          <w:jc w:val="center"/>
        </w:trPr>
        <w:tc>
          <w:tcPr>
            <w:tcW w:w="2409" w:type="dxa"/>
          </w:tcPr>
          <w:p w:rsidR="002F45CB" w:rsidRDefault="0074613F">
            <w:r>
              <w:rPr>
                <w:sz w:val="18"/>
              </w:rPr>
              <w:t>Kazanilan Yetkinlikler</w:t>
            </w:r>
          </w:p>
        </w:tc>
        <w:tc>
          <w:tcPr>
            <w:tcW w:w="2409" w:type="dxa"/>
          </w:tcPr>
          <w:p w:rsidR="002F45CB" w:rsidRDefault="0074613F">
            <w:r>
              <w:rPr>
                <w:sz w:val="18"/>
              </w:rPr>
              <w:t>Python, NumPy, ML, YSA, DL, CNN</w:t>
            </w:r>
          </w:p>
        </w:tc>
        <w:tc>
          <w:tcPr>
            <w:tcW w:w="2409" w:type="dxa"/>
          </w:tcPr>
          <w:p w:rsidR="002F45CB" w:rsidRDefault="0074613F">
            <w:r>
              <w:rPr>
                <w:sz w:val="18"/>
              </w:rPr>
              <w:t>Pratik ve teorik beceriler</w:t>
            </w:r>
          </w:p>
        </w:tc>
        <w:tc>
          <w:tcPr>
            <w:tcW w:w="2409" w:type="dxa"/>
          </w:tcPr>
          <w:p w:rsidR="002F45CB" w:rsidRDefault="0074613F">
            <w:r>
              <w:rPr>
                <w:sz w:val="18"/>
              </w:rPr>
              <w:t>Yetkinlik listesi</w:t>
            </w:r>
          </w:p>
        </w:tc>
      </w:tr>
      <w:tr w:rsidR="002F45CB">
        <w:trPr>
          <w:jc w:val="center"/>
        </w:trPr>
        <w:tc>
          <w:tcPr>
            <w:tcW w:w="2409" w:type="dxa"/>
          </w:tcPr>
          <w:p w:rsidR="002F45CB" w:rsidRDefault="0074613F">
            <w:r>
              <w:rPr>
                <w:sz w:val="18"/>
              </w:rPr>
              <w:t>Gelecek Ogrenme</w:t>
            </w:r>
          </w:p>
        </w:tc>
        <w:tc>
          <w:tcPr>
            <w:tcW w:w="2409" w:type="dxa"/>
          </w:tcPr>
          <w:p w:rsidR="002F45CB" w:rsidRDefault="0074613F">
            <w:r>
              <w:rPr>
                <w:sz w:val="18"/>
              </w:rPr>
              <w:t>Ileri DL, NLP, Computer Vision, MLOps</w:t>
            </w:r>
          </w:p>
        </w:tc>
        <w:tc>
          <w:tcPr>
            <w:tcW w:w="2409" w:type="dxa"/>
          </w:tcPr>
          <w:p w:rsidR="002F45CB" w:rsidRDefault="0074613F">
            <w:r>
              <w:rPr>
                <w:sz w:val="18"/>
              </w:rPr>
              <w:t>Surekli ogrenme yolu</w:t>
            </w:r>
          </w:p>
        </w:tc>
        <w:tc>
          <w:tcPr>
            <w:tcW w:w="2409" w:type="dxa"/>
          </w:tcPr>
          <w:p w:rsidR="002F45CB" w:rsidRDefault="0074613F">
            <w:r>
              <w:rPr>
                <w:sz w:val="18"/>
              </w:rPr>
              <w:t>Yol haritasi</w:t>
            </w:r>
          </w:p>
        </w:tc>
      </w:tr>
      <w:tr w:rsidR="002F45CB">
        <w:trPr>
          <w:jc w:val="center"/>
        </w:trPr>
        <w:tc>
          <w:tcPr>
            <w:tcW w:w="2409" w:type="dxa"/>
          </w:tcPr>
          <w:p w:rsidR="002F45CB" w:rsidRDefault="0074613F">
            <w:r>
              <w:rPr>
                <w:sz w:val="18"/>
              </w:rPr>
              <w:t>Kariyer Yollari</w:t>
            </w:r>
          </w:p>
        </w:tc>
        <w:tc>
          <w:tcPr>
            <w:tcW w:w="2409" w:type="dxa"/>
          </w:tcPr>
          <w:p w:rsidR="002F45CB" w:rsidRDefault="0074613F">
            <w:r>
              <w:rPr>
                <w:sz w:val="18"/>
              </w:rPr>
              <w:t xml:space="preserve">ML </w:t>
            </w:r>
            <w:r>
              <w:rPr>
                <w:sz w:val="18"/>
              </w:rPr>
              <w:t>Muhendisi, Veri Bilimci, AI Arastirmaci</w:t>
            </w:r>
          </w:p>
        </w:tc>
        <w:tc>
          <w:tcPr>
            <w:tcW w:w="2409" w:type="dxa"/>
          </w:tcPr>
          <w:p w:rsidR="002F45CB" w:rsidRDefault="0074613F">
            <w:r>
              <w:rPr>
                <w:sz w:val="18"/>
              </w:rPr>
              <w:t>Farkli uzmanlik alanlari</w:t>
            </w:r>
          </w:p>
        </w:tc>
        <w:tc>
          <w:tcPr>
            <w:tcW w:w="2409" w:type="dxa"/>
          </w:tcPr>
          <w:p w:rsidR="002F45CB" w:rsidRDefault="0074613F">
            <w:r>
              <w:rPr>
                <w:sz w:val="18"/>
              </w:rPr>
              <w:t>Kariyer diyagrami</w:t>
            </w:r>
          </w:p>
        </w:tc>
      </w:tr>
      <w:tr w:rsidR="002F45CB">
        <w:trPr>
          <w:jc w:val="center"/>
        </w:trPr>
        <w:tc>
          <w:tcPr>
            <w:tcW w:w="2409" w:type="dxa"/>
          </w:tcPr>
          <w:p w:rsidR="002F45CB" w:rsidRDefault="0074613F">
            <w:r>
              <w:rPr>
                <w:sz w:val="18"/>
              </w:rPr>
              <w:t>Topluluk</w:t>
            </w:r>
          </w:p>
        </w:tc>
        <w:tc>
          <w:tcPr>
            <w:tcW w:w="2409" w:type="dxa"/>
          </w:tcPr>
          <w:p w:rsidR="002F45CB" w:rsidRDefault="0074613F">
            <w:r>
              <w:rPr>
                <w:sz w:val="18"/>
              </w:rPr>
              <w:t>Kaggle, GitHub, ML topluluklari</w:t>
            </w:r>
          </w:p>
        </w:tc>
        <w:tc>
          <w:tcPr>
            <w:tcW w:w="2409" w:type="dxa"/>
          </w:tcPr>
          <w:p w:rsidR="002F45CB" w:rsidRDefault="0074613F">
            <w:r>
              <w:rPr>
                <w:sz w:val="18"/>
              </w:rPr>
              <w:t>Ogrenmeye devam etme kaynaklari</w:t>
            </w:r>
          </w:p>
        </w:tc>
        <w:tc>
          <w:tcPr>
            <w:tcW w:w="2409" w:type="dxa"/>
          </w:tcPr>
          <w:p w:rsidR="002F45CB" w:rsidRDefault="0074613F">
            <w:r>
              <w:rPr>
                <w:sz w:val="18"/>
              </w:rPr>
              <w:t>Kaynak listesi</w:t>
            </w:r>
          </w:p>
        </w:tc>
      </w:tr>
    </w:tbl>
    <w:p w:rsidR="002F45CB" w:rsidRDefault="002F45CB"/>
    <w:p w:rsidR="002F45CB" w:rsidRDefault="0074613F">
      <w:pPr>
        <w:spacing w:before="200"/>
      </w:pPr>
      <w:r>
        <w:rPr>
          <w:b/>
          <w:color w:val="E65C00"/>
          <w:sz w:val="24"/>
        </w:rPr>
        <w:t xml:space="preserve">  Konu Anlatımı</w:t>
      </w:r>
    </w:p>
    <w:p w:rsidR="002F45CB" w:rsidRDefault="0074613F">
      <w:r>
        <w:rPr>
          <w:sz w:val="20"/>
        </w:rPr>
        <w:t>64 saatlik kurs ozeti: Modul 2 (24 saat): Python, NumPy, Matplotli</w:t>
      </w:r>
      <w:r>
        <w:rPr>
          <w:sz w:val="20"/>
        </w:rPr>
        <w:t>b, siniflandirma algoritmalari (KNN, DT, NB, SVM), metin siniflandirma. Modul 3 (20 saat): Yapay noron, aktivasyon fonksiyonlari, cok katmanli YSA, Keras. Modul 4 (20 saat): Veri setleri, CNN, transfer learning, proje.</w:t>
      </w:r>
    </w:p>
    <w:p w:rsidR="002F45CB" w:rsidRDefault="0074613F">
      <w:r>
        <w:rPr>
          <w:sz w:val="20"/>
        </w:rPr>
        <w:t>Kazanilan yetkinlikler: Python progra</w:t>
      </w:r>
      <w:r>
        <w:rPr>
          <w:sz w:val="20"/>
        </w:rPr>
        <w:t>mlama, veri analizi, gorsellesstirme, ML algoritmalari, YSA tasarimi, Keras ile model olusturma, CNN ile goruntu siniflandirma, transfer learning, model optimizasyon ve proje yonetimi.</w:t>
      </w:r>
    </w:p>
    <w:p w:rsidR="002F45CB" w:rsidRDefault="0074613F">
      <w:r>
        <w:rPr>
          <w:sz w:val="20"/>
        </w:rPr>
        <w:t>Gelecek icin yol haritasi: 1) Kaggle yarismalari ile pratik. 2) Ileri k</w:t>
      </w:r>
      <w:r>
        <w:rPr>
          <w:sz w:val="20"/>
        </w:rPr>
        <w:t>onular: NLP, Computer Vision, GANs. 3) Frameworkler: PyTorch, TensorFlow ileri. 4) MLOps: model deploy, monitoring. 5) Arastirma: yeni mimariler, paperlar.</w:t>
      </w:r>
    </w:p>
    <w:p w:rsidR="002F45CB" w:rsidRDefault="0074613F">
      <w:pPr>
        <w:spacing w:before="200"/>
      </w:pPr>
      <w:r>
        <w:rPr>
          <w:b/>
          <w:color w:val="E65C00"/>
          <w:sz w:val="24"/>
        </w:rPr>
        <w:t xml:space="preserve">  Somut Örnekler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2F45CB">
        <w:trPr>
          <w:jc w:val="center"/>
        </w:trPr>
        <w:tc>
          <w:tcPr>
            <w:tcW w:w="3213" w:type="dxa"/>
            <w:shd w:val="clear" w:color="auto" w:fill="E65C00"/>
          </w:tcPr>
          <w:p w:rsidR="002F45CB" w:rsidRDefault="0074613F">
            <w:pPr>
              <w:jc w:val="center"/>
            </w:pPr>
            <w:r>
              <w:rPr>
                <w:b/>
                <w:color w:val="FFFFFF"/>
                <w:sz w:val="18"/>
              </w:rPr>
              <w:t>Örnek</w:t>
            </w:r>
          </w:p>
        </w:tc>
        <w:tc>
          <w:tcPr>
            <w:tcW w:w="3213" w:type="dxa"/>
            <w:shd w:val="clear" w:color="auto" w:fill="E65C00"/>
          </w:tcPr>
          <w:p w:rsidR="002F45CB" w:rsidRDefault="0074613F">
            <w:pPr>
              <w:jc w:val="center"/>
            </w:pPr>
            <w:r>
              <w:rPr>
                <w:b/>
                <w:color w:val="FFFFFF"/>
                <w:sz w:val="18"/>
              </w:rPr>
              <w:t>Açıklama</w:t>
            </w:r>
          </w:p>
        </w:tc>
        <w:tc>
          <w:tcPr>
            <w:tcW w:w="3213" w:type="dxa"/>
            <w:shd w:val="clear" w:color="auto" w:fill="E65C00"/>
          </w:tcPr>
          <w:p w:rsidR="002F45CB" w:rsidRDefault="0074613F">
            <w:pPr>
              <w:jc w:val="center"/>
            </w:pPr>
            <w:r>
              <w:rPr>
                <w:b/>
                <w:color w:val="FFFFFF"/>
                <w:sz w:val="18"/>
              </w:rPr>
              <w:t>Günlük Hayat Bağlantısı</w:t>
            </w:r>
          </w:p>
        </w:tc>
      </w:tr>
      <w:tr w:rsidR="002F45CB">
        <w:trPr>
          <w:jc w:val="center"/>
        </w:trPr>
        <w:tc>
          <w:tcPr>
            <w:tcW w:w="3213" w:type="dxa"/>
          </w:tcPr>
          <w:p w:rsidR="002F45CB" w:rsidRDefault="0074613F">
            <w:r>
              <w:rPr>
                <w:sz w:val="18"/>
              </w:rPr>
              <w:t>Baslangic</w:t>
            </w:r>
          </w:p>
        </w:tc>
        <w:tc>
          <w:tcPr>
            <w:tcW w:w="3213" w:type="dxa"/>
          </w:tcPr>
          <w:p w:rsidR="002F45CB" w:rsidRDefault="0074613F">
            <w:r>
              <w:rPr>
                <w:sz w:val="18"/>
              </w:rPr>
              <w:t>print('Merhaba') - Saat 1</w:t>
            </w:r>
          </w:p>
        </w:tc>
        <w:tc>
          <w:tcPr>
            <w:tcW w:w="3213" w:type="dxa"/>
          </w:tcPr>
          <w:p w:rsidR="002F45CB" w:rsidRDefault="0074613F">
            <w:r>
              <w:rPr>
                <w:sz w:val="18"/>
              </w:rPr>
              <w:t xml:space="preserve">Ilk </w:t>
            </w:r>
            <w:r>
              <w:rPr>
                <w:sz w:val="18"/>
              </w:rPr>
              <w:t>adim</w:t>
            </w:r>
          </w:p>
        </w:tc>
      </w:tr>
      <w:tr w:rsidR="002F45CB">
        <w:trPr>
          <w:jc w:val="center"/>
        </w:trPr>
        <w:tc>
          <w:tcPr>
            <w:tcW w:w="3213" w:type="dxa"/>
          </w:tcPr>
          <w:p w:rsidR="002F45CB" w:rsidRDefault="0074613F">
            <w:r>
              <w:rPr>
                <w:sz w:val="18"/>
              </w:rPr>
              <w:t>Orta</w:t>
            </w:r>
          </w:p>
        </w:tc>
        <w:tc>
          <w:tcPr>
            <w:tcW w:w="3213" w:type="dxa"/>
          </w:tcPr>
          <w:p w:rsidR="002F45CB" w:rsidRDefault="0074613F">
            <w:r>
              <w:rPr>
                <w:sz w:val="18"/>
              </w:rPr>
              <w:t>KNN ile Iris siniflandirma - Saat 12</w:t>
            </w:r>
          </w:p>
        </w:tc>
        <w:tc>
          <w:tcPr>
            <w:tcW w:w="3213" w:type="dxa"/>
          </w:tcPr>
          <w:p w:rsidR="002F45CB" w:rsidRDefault="0074613F">
            <w:r>
              <w:rPr>
                <w:sz w:val="18"/>
              </w:rPr>
              <w:t>ML temeli</w:t>
            </w:r>
          </w:p>
        </w:tc>
      </w:tr>
      <w:tr w:rsidR="002F45CB">
        <w:trPr>
          <w:jc w:val="center"/>
        </w:trPr>
        <w:tc>
          <w:tcPr>
            <w:tcW w:w="3213" w:type="dxa"/>
          </w:tcPr>
          <w:p w:rsidR="002F45CB" w:rsidRDefault="0074613F">
            <w:r>
              <w:rPr>
                <w:sz w:val="18"/>
              </w:rPr>
              <w:t>Ileri</w:t>
            </w:r>
          </w:p>
        </w:tc>
        <w:tc>
          <w:tcPr>
            <w:tcW w:w="3213" w:type="dxa"/>
          </w:tcPr>
          <w:p w:rsidR="002F45CB" w:rsidRDefault="0074613F">
            <w:r>
              <w:rPr>
                <w:sz w:val="18"/>
              </w:rPr>
              <w:t>CNN ile CIFAR-10 - Saat 57</w:t>
            </w:r>
          </w:p>
        </w:tc>
        <w:tc>
          <w:tcPr>
            <w:tcW w:w="3213" w:type="dxa"/>
          </w:tcPr>
          <w:p w:rsidR="002F45CB" w:rsidRDefault="0074613F">
            <w:r>
              <w:rPr>
                <w:sz w:val="18"/>
              </w:rPr>
              <w:t>Derin ogrenme</w:t>
            </w:r>
          </w:p>
        </w:tc>
      </w:tr>
      <w:tr w:rsidR="002F45CB">
        <w:trPr>
          <w:jc w:val="center"/>
        </w:trPr>
        <w:tc>
          <w:tcPr>
            <w:tcW w:w="3213" w:type="dxa"/>
          </w:tcPr>
          <w:p w:rsidR="002F45CB" w:rsidRDefault="0074613F">
            <w:r>
              <w:rPr>
                <w:sz w:val="18"/>
              </w:rPr>
              <w:t>Usta</w:t>
            </w:r>
          </w:p>
        </w:tc>
        <w:tc>
          <w:tcPr>
            <w:tcW w:w="3213" w:type="dxa"/>
          </w:tcPr>
          <w:p w:rsidR="002F45CB" w:rsidRDefault="0074613F">
            <w:r>
              <w:rPr>
                <w:sz w:val="18"/>
              </w:rPr>
              <w:t>Transfer learning + proje - Saat 60</w:t>
            </w:r>
          </w:p>
        </w:tc>
        <w:tc>
          <w:tcPr>
            <w:tcW w:w="3213" w:type="dxa"/>
          </w:tcPr>
          <w:p w:rsidR="002F45CB" w:rsidRDefault="0074613F">
            <w:r>
              <w:rPr>
                <w:sz w:val="18"/>
              </w:rPr>
              <w:t>Profesyonel</w:t>
            </w:r>
          </w:p>
        </w:tc>
      </w:tr>
    </w:tbl>
    <w:p w:rsidR="002F45CB" w:rsidRDefault="002F45CB"/>
    <w:p w:rsidR="002F45CB" w:rsidRDefault="0074613F">
      <w:pPr>
        <w:spacing w:before="200"/>
      </w:pPr>
      <w:r>
        <w:rPr>
          <w:b/>
          <w:color w:val="E65C00"/>
          <w:sz w:val="24"/>
        </w:rPr>
        <w:t xml:space="preserve">  Analoji ve Benzetmeler</w:t>
      </w:r>
    </w:p>
    <w:p w:rsidR="002F45CB" w:rsidRDefault="0074613F">
      <w:r>
        <w:rPr>
          <w:b/>
          <w:color w:val="E65C00"/>
          <w:sz w:val="20"/>
        </w:rPr>
        <w:t xml:space="preserve">  1. </w:t>
      </w:r>
      <w:r>
        <w:rPr>
          <w:sz w:val="20"/>
        </w:rPr>
        <w:t>Kurs = Maraton: baslangic zor ama bitirmek gurur verici</w:t>
      </w:r>
    </w:p>
    <w:p w:rsidR="002F45CB" w:rsidRDefault="0074613F">
      <w:r>
        <w:rPr>
          <w:b/>
          <w:color w:val="E65C00"/>
          <w:sz w:val="20"/>
        </w:rPr>
        <w:t xml:space="preserve">  2. </w:t>
      </w:r>
      <w:r>
        <w:rPr>
          <w:sz w:val="20"/>
        </w:rPr>
        <w:t>Yetkinlik = Alet cantasi: her araaci kullanmayi ogrrendiniz</w:t>
      </w:r>
    </w:p>
    <w:p w:rsidR="002F45CB" w:rsidRDefault="0074613F">
      <w:r>
        <w:rPr>
          <w:b/>
          <w:color w:val="E65C00"/>
          <w:sz w:val="20"/>
        </w:rPr>
        <w:t xml:space="preserve">  3. </w:t>
      </w:r>
      <w:r>
        <w:rPr>
          <w:sz w:val="20"/>
        </w:rPr>
        <w:t>Gelecek = Yeni macera: daha yuksek daglar bekliyor</w:t>
      </w:r>
    </w:p>
    <w:p w:rsidR="002F45CB" w:rsidRDefault="0074613F">
      <w:r>
        <w:rPr>
          <w:b/>
          <w:color w:val="E65C00"/>
          <w:sz w:val="20"/>
        </w:rPr>
        <w:t xml:space="preserve">  4. </w:t>
      </w:r>
      <w:r>
        <w:rPr>
          <w:sz w:val="20"/>
        </w:rPr>
        <w:t>Topluluk = Takim: birlikte ogrenme devam eder</w:t>
      </w:r>
    </w:p>
    <w:p w:rsidR="002F45CB" w:rsidRDefault="0074613F">
      <w:pPr>
        <w:spacing w:before="200"/>
      </w:pPr>
      <w:r>
        <w:rPr>
          <w:b/>
          <w:color w:val="E65C00"/>
          <w:sz w:val="24"/>
        </w:rPr>
        <w:t xml:space="preserve">  Öğrenci Soru-Cevap</w:t>
      </w:r>
    </w:p>
    <w:p w:rsidR="002F45CB" w:rsidRDefault="0074613F">
      <w:pPr>
        <w:pStyle w:val="ListeMaddemi"/>
      </w:pPr>
      <w:r>
        <w:rPr>
          <w:sz w:val="20"/>
        </w:rPr>
        <w:t xml:space="preserve">Bu kursta en onemli ogrenme? - Herkes icin farkli: Python, ML, CNN, </w:t>
      </w:r>
      <w:r>
        <w:rPr>
          <w:sz w:val="20"/>
        </w:rPr>
        <w:t>proje...</w:t>
      </w:r>
    </w:p>
    <w:p w:rsidR="002F45CB" w:rsidRDefault="0074613F">
      <w:pPr>
        <w:pStyle w:val="ListeMaddemi"/>
      </w:pPr>
      <w:r>
        <w:rPr>
          <w:sz w:val="20"/>
        </w:rPr>
        <w:t>Gelecekte ne yapmaliyim? - Pratik (Kaggle), ileri kurs, proje.</w:t>
      </w:r>
    </w:p>
    <w:p w:rsidR="002F45CB" w:rsidRDefault="0074613F">
      <w:pPr>
        <w:pStyle w:val="ListeMaddemi"/>
      </w:pPr>
      <w:r>
        <w:rPr>
          <w:sz w:val="20"/>
        </w:rPr>
        <w:t>DL nereye gidiyor? - Daha guclu modeler, daha kolay araclar, daha genis kullanim.</w:t>
      </w:r>
    </w:p>
    <w:p w:rsidR="002F45CB" w:rsidRDefault="0074613F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2F45CB">
        <w:trPr>
          <w:jc w:val="center"/>
        </w:trPr>
        <w:tc>
          <w:tcPr>
            <w:tcW w:w="9638" w:type="dxa"/>
            <w:tcBorders>
              <w:top w:val="single" w:sz="10" w:space="0" w:color="6A1B9A"/>
              <w:left w:val="single" w:sz="10" w:space="0" w:color="6A1B9A"/>
              <w:bottom w:val="single" w:sz="10" w:space="0" w:color="6A1B9A"/>
              <w:right w:val="single" w:sz="10" w:space="0" w:color="6A1B9A"/>
            </w:tcBorders>
            <w:shd w:val="clear" w:color="auto" w:fill="6A1B9A"/>
          </w:tcPr>
          <w:p w:rsidR="002F45CB" w:rsidRDefault="0074613F">
            <w:r>
              <w:rPr>
                <w:b/>
                <w:color w:val="FFFFFF"/>
                <w:sz w:val="28"/>
              </w:rPr>
              <w:lastRenderedPageBreak/>
              <w:t xml:space="preserve">  E4  |  DERİNLEŞTİRM</w:t>
            </w:r>
            <w:r>
              <w:rPr>
                <w:b/>
                <w:color w:val="FFFFFF"/>
                <w:sz w:val="28"/>
              </w:rPr>
              <w:t>E (ELABORATE)  —  Transfer &amp; Pekiştirme</w:t>
            </w:r>
          </w:p>
        </w:tc>
      </w:tr>
    </w:tbl>
    <w:p w:rsidR="002F45CB" w:rsidRDefault="002F45CB"/>
    <w:p w:rsidR="002F45CB" w:rsidRDefault="0074613F">
      <w:r>
        <w:rPr>
          <w:i/>
          <w:color w:val="6A1B9A"/>
          <w:sz w:val="20"/>
        </w:rPr>
        <w:t xml:space="preserve">  Süre: 10 dakika</w:t>
      </w:r>
    </w:p>
    <w:p w:rsidR="002F45CB" w:rsidRDefault="0074613F">
      <w:pPr>
        <w:spacing w:before="200"/>
      </w:pPr>
      <w:r>
        <w:rPr>
          <w:b/>
          <w:color w:val="6A1B9A"/>
          <w:sz w:val="24"/>
        </w:rPr>
        <w:t xml:space="preserve">  Uygulama Etkinliği: "Kapaniis Torenni"</w:t>
      </w:r>
    </w:p>
    <w:p w:rsidR="002F45CB" w:rsidRDefault="0074613F">
      <w:r>
        <w:rPr>
          <w:b/>
          <w:color w:val="1B2A4A"/>
          <w:sz w:val="20"/>
        </w:rPr>
        <w:t xml:space="preserve">Türü: </w:t>
      </w:r>
      <w:r>
        <w:rPr>
          <w:sz w:val="20"/>
        </w:rPr>
        <w:t>Sinif Etkinligi</w:t>
      </w:r>
    </w:p>
    <w:p w:rsidR="002F45CB" w:rsidRDefault="0074613F">
      <w:r>
        <w:rPr>
          <w:b/>
          <w:color w:val="1B2A4A"/>
          <w:sz w:val="20"/>
        </w:rPr>
        <w:t xml:space="preserve">Amacı: </w:t>
      </w:r>
      <w:r>
        <w:rPr>
          <w:sz w:val="20"/>
        </w:rPr>
        <w:t>Kursu duygusal ve motive edici sekilde kapatmak.</w:t>
      </w:r>
    </w:p>
    <w:p w:rsidR="002F45CB" w:rsidRDefault="0074613F">
      <w:pPr>
        <w:spacing w:before="200"/>
      </w:pPr>
      <w:r>
        <w:rPr>
          <w:b/>
          <w:color w:val="6A1B9A"/>
          <w:sz w:val="24"/>
        </w:rPr>
        <w:t xml:space="preserve">  Yönerge Adımları</w:t>
      </w:r>
    </w:p>
    <w:p w:rsidR="002F45CB" w:rsidRDefault="0074613F">
      <w:r>
        <w:rPr>
          <w:b/>
          <w:color w:val="6A1B9A"/>
          <w:sz w:val="20"/>
        </w:rPr>
        <w:t xml:space="preserve">  1. </w:t>
      </w:r>
      <w:r>
        <w:rPr>
          <w:sz w:val="20"/>
        </w:rPr>
        <w:t xml:space="preserve">Her ogrenci tek cumleyle kurs hakkinda dusuncesini </w:t>
      </w:r>
      <w:r>
        <w:rPr>
          <w:sz w:val="20"/>
        </w:rPr>
        <w:t>paylasir.</w:t>
      </w:r>
    </w:p>
    <w:p w:rsidR="002F45CB" w:rsidRDefault="0074613F">
      <w:r>
        <w:rPr>
          <w:b/>
          <w:color w:val="6A1B9A"/>
          <w:sz w:val="20"/>
        </w:rPr>
        <w:t xml:space="preserve">  2. </w:t>
      </w:r>
      <w:r>
        <w:rPr>
          <w:sz w:val="20"/>
        </w:rPr>
        <w:t>En cok zorlanan ve en cok keyif aldigi ani paylasir.</w:t>
      </w:r>
    </w:p>
    <w:p w:rsidR="002F45CB" w:rsidRDefault="0074613F">
      <w:r>
        <w:rPr>
          <w:b/>
          <w:color w:val="6A1B9A"/>
          <w:sz w:val="20"/>
        </w:rPr>
        <w:t xml:space="preserve">  3. </w:t>
      </w:r>
      <w:r>
        <w:rPr>
          <w:sz w:val="20"/>
        </w:rPr>
        <w:t>Egitmen her ogrenciye kisa bir geri bildirim verir.</w:t>
      </w:r>
    </w:p>
    <w:p w:rsidR="002F45CB" w:rsidRDefault="0074613F">
      <w:r>
        <w:rPr>
          <w:b/>
          <w:color w:val="6A1B9A"/>
          <w:sz w:val="20"/>
        </w:rPr>
        <w:t xml:space="preserve">  4. </w:t>
      </w:r>
      <w:r>
        <w:rPr>
          <w:sz w:val="20"/>
        </w:rPr>
        <w:t>Sertifika dagitimi (varsa).</w:t>
      </w:r>
    </w:p>
    <w:p w:rsidR="002F45CB" w:rsidRDefault="0074613F">
      <w:r>
        <w:rPr>
          <w:b/>
          <w:color w:val="6A1B9A"/>
          <w:sz w:val="20"/>
        </w:rPr>
        <w:t xml:space="preserve">  5. </w:t>
      </w:r>
      <w:r>
        <w:rPr>
          <w:sz w:val="20"/>
        </w:rPr>
        <w:t>Grup fotoografi ve veda.</w:t>
      </w:r>
    </w:p>
    <w:p w:rsidR="002F45CB" w:rsidRDefault="0074613F">
      <w:r>
        <w:rPr>
          <w:b/>
          <w:color w:val="1B2A4A"/>
          <w:sz w:val="20"/>
        </w:rPr>
        <w:t xml:space="preserve">Beklenen Ürün: </w:t>
      </w:r>
      <w:r>
        <w:rPr>
          <w:sz w:val="20"/>
        </w:rPr>
        <w:t>Kurs Anilari ve Sertifika</w:t>
      </w:r>
    </w:p>
    <w:p w:rsidR="002F45CB" w:rsidRDefault="0074613F">
      <w:pPr>
        <w:spacing w:before="200"/>
      </w:pPr>
      <w:r>
        <w:rPr>
          <w:b/>
          <w:color w:val="6A1B9A"/>
          <w:sz w:val="24"/>
        </w:rPr>
        <w:t xml:space="preserve">  Transfer Soruları</w:t>
      </w:r>
    </w:p>
    <w:p w:rsidR="002F45CB" w:rsidRDefault="0074613F">
      <w:r>
        <w:rPr>
          <w:b/>
          <w:color w:val="6A1B9A"/>
          <w:sz w:val="20"/>
        </w:rPr>
        <w:t xml:space="preserve">  1. </w:t>
      </w:r>
      <w:r>
        <w:rPr>
          <w:sz w:val="20"/>
        </w:rPr>
        <w:t>Mo</w:t>
      </w:r>
      <w:r>
        <w:rPr>
          <w:sz w:val="20"/>
        </w:rPr>
        <w:t>tivasyon, oz guven ve surekli ogrenme aliskanligi.</w:t>
      </w:r>
    </w:p>
    <w:p w:rsidR="002F45CB" w:rsidRDefault="0074613F">
      <w:r>
        <w:rPr>
          <w:b/>
          <w:color w:val="1B2A4A"/>
          <w:sz w:val="20"/>
        </w:rPr>
        <w:t xml:space="preserve">İlişkili Disiplinler: </w:t>
      </w:r>
      <w:r>
        <w:rPr>
          <w:sz w:val="20"/>
        </w:rPr>
        <w:t>Psikoloji (motivasyon), Sosyal Beceriler</w:t>
      </w:r>
    </w:p>
    <w:p w:rsidR="002F45CB" w:rsidRDefault="0074613F">
      <w:pPr>
        <w:spacing w:before="200"/>
      </w:pPr>
      <w:r>
        <w:rPr>
          <w:b/>
          <w:color w:val="6A1B9A"/>
          <w:sz w:val="24"/>
        </w:rPr>
        <w:t xml:space="preserve">  Gerçek Yaşam Problemi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2F45CB">
        <w:trPr>
          <w:jc w:val="center"/>
        </w:trPr>
        <w:tc>
          <w:tcPr>
            <w:tcW w:w="9638" w:type="dxa"/>
            <w:tcBorders>
              <w:top w:val="single" w:sz="8" w:space="0" w:color="6A1B9A"/>
              <w:left w:val="single" w:sz="8" w:space="0" w:color="6A1B9A"/>
              <w:bottom w:val="single" w:sz="8" w:space="0" w:color="6A1B9A"/>
              <w:right w:val="single" w:sz="8" w:space="0" w:color="6A1B9A"/>
            </w:tcBorders>
            <w:shd w:val="clear" w:color="auto" w:fill="F3E5F5"/>
          </w:tcPr>
          <w:p w:rsidR="002F45CB" w:rsidRDefault="0074613F">
            <w:r>
              <w:rPr>
                <w:sz w:val="20"/>
              </w:rPr>
              <w:t>Ogrenme motivasyonunu nasil surdurebilirsiniz?</w:t>
            </w:r>
          </w:p>
        </w:tc>
      </w:tr>
    </w:tbl>
    <w:p w:rsidR="002F45CB" w:rsidRDefault="002F45CB"/>
    <w:p w:rsidR="002F45CB" w:rsidRDefault="0074613F">
      <w:r>
        <w:rPr>
          <w:b/>
          <w:color w:val="1B2A4A"/>
          <w:sz w:val="20"/>
        </w:rPr>
        <w:t xml:space="preserve">Yaratıcı Görev: </w:t>
      </w:r>
      <w:r>
        <w:rPr>
          <w:sz w:val="20"/>
        </w:rPr>
        <w:t>Kendinize 6 ay sonra mektup yazin: 'DL ile ne yaptim?</w:t>
      </w:r>
      <w:r>
        <w:rPr>
          <w:sz w:val="20"/>
        </w:rPr>
        <w:t>'</w:t>
      </w:r>
    </w:p>
    <w:p w:rsidR="002F45CB" w:rsidRDefault="0074613F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2F45CB">
        <w:trPr>
          <w:jc w:val="center"/>
        </w:trPr>
        <w:tc>
          <w:tcPr>
            <w:tcW w:w="9638" w:type="dxa"/>
            <w:tcBorders>
              <w:top w:val="single" w:sz="10" w:space="0" w:color="2E7D32"/>
              <w:left w:val="single" w:sz="10" w:space="0" w:color="2E7D32"/>
              <w:bottom w:val="single" w:sz="10" w:space="0" w:color="2E7D32"/>
              <w:right w:val="single" w:sz="10" w:space="0" w:color="2E7D32"/>
            </w:tcBorders>
            <w:shd w:val="clear" w:color="auto" w:fill="2E7D32"/>
          </w:tcPr>
          <w:p w:rsidR="002F45CB" w:rsidRDefault="0074613F">
            <w:r>
              <w:rPr>
                <w:b/>
                <w:color w:val="FFFFFF"/>
                <w:sz w:val="28"/>
              </w:rPr>
              <w:t xml:space="preserve">  E5  |  DEĞERLENDİRME (EVALUATE)  —  Öğrenmeyi Ölçme</w:t>
            </w:r>
          </w:p>
        </w:tc>
      </w:tr>
    </w:tbl>
    <w:p w:rsidR="002F45CB" w:rsidRDefault="002F45CB"/>
    <w:p w:rsidR="002F45CB" w:rsidRDefault="0074613F">
      <w:r>
        <w:rPr>
          <w:i/>
          <w:color w:val="2E7D32"/>
          <w:sz w:val="20"/>
        </w:rPr>
        <w:t xml:space="preserve">  Süre: 8 dakika</w:t>
      </w:r>
    </w:p>
    <w:p w:rsidR="002F45CB" w:rsidRDefault="0074613F">
      <w:pPr>
        <w:spacing w:before="200"/>
      </w:pPr>
      <w:r>
        <w:rPr>
          <w:b/>
          <w:color w:val="2E7D32"/>
          <w:sz w:val="24"/>
        </w:rPr>
        <w:t xml:space="preserve">  Öz Değerlendirme Kontrol Listesi</w:t>
      </w:r>
    </w:p>
    <w:p w:rsidR="002F45CB" w:rsidRDefault="0074613F">
      <w:r>
        <w:rPr>
          <w:sz w:val="20"/>
        </w:rPr>
        <w:t xml:space="preserve">  ☐  Kurs yolculugunu ozetler.</w:t>
      </w:r>
    </w:p>
    <w:p w:rsidR="002F45CB" w:rsidRDefault="0074613F">
      <w:r>
        <w:rPr>
          <w:sz w:val="20"/>
        </w:rPr>
        <w:t xml:space="preserve">  ☐  Kazanilan yetkinlikleri sayar.</w:t>
      </w:r>
    </w:p>
    <w:p w:rsidR="002F45CB" w:rsidRDefault="0074613F">
      <w:r>
        <w:rPr>
          <w:sz w:val="20"/>
        </w:rPr>
        <w:t xml:space="preserve">  ☐  Gelecek hedeflerini belirler.</w:t>
      </w:r>
    </w:p>
    <w:p w:rsidR="002F45CB" w:rsidRDefault="0074613F">
      <w:r>
        <w:rPr>
          <w:sz w:val="20"/>
        </w:rPr>
        <w:t xml:space="preserve">  ☐  Geri bildirim formu doldurur.</w:t>
      </w:r>
    </w:p>
    <w:p w:rsidR="002F45CB" w:rsidRDefault="0074613F">
      <w:pPr>
        <w:spacing w:before="200"/>
      </w:pPr>
      <w:r>
        <w:rPr>
          <w:b/>
          <w:color w:val="2E7D32"/>
          <w:sz w:val="24"/>
        </w:rPr>
        <w:t xml:space="preserve">  Öz Değerlendirme Soruları</w:t>
      </w:r>
    </w:p>
    <w:p w:rsidR="002F45CB" w:rsidRDefault="0074613F">
      <w:r>
        <w:rPr>
          <w:b/>
          <w:color w:val="2E7D32"/>
          <w:sz w:val="20"/>
        </w:rPr>
        <w:t xml:space="preserve">  1. </w:t>
      </w:r>
      <w:r>
        <w:rPr>
          <w:sz w:val="20"/>
        </w:rPr>
        <w:t>Bu kurstan ne kazandim?</w:t>
      </w:r>
    </w:p>
    <w:p w:rsidR="002F45CB" w:rsidRDefault="0074613F">
      <w:r>
        <w:rPr>
          <w:b/>
          <w:color w:val="2E7D32"/>
          <w:sz w:val="20"/>
        </w:rPr>
        <w:t xml:space="preserve">  2. </w:t>
      </w:r>
      <w:r>
        <w:rPr>
          <w:sz w:val="20"/>
        </w:rPr>
        <w:t>Gelecekte ne yapmak istiyorum?</w:t>
      </w:r>
    </w:p>
    <w:p w:rsidR="002F45CB" w:rsidRDefault="0074613F">
      <w:r>
        <w:rPr>
          <w:b/>
          <w:color w:val="2E7D32"/>
          <w:sz w:val="20"/>
        </w:rPr>
        <w:t xml:space="preserve">  3. </w:t>
      </w:r>
      <w:r>
        <w:rPr>
          <w:sz w:val="20"/>
        </w:rPr>
        <w:t>Ogrenme motivasyonumu nasil surdururum?</w:t>
      </w:r>
    </w:p>
    <w:p w:rsidR="002F45CB" w:rsidRDefault="0074613F">
      <w:pPr>
        <w:spacing w:before="200"/>
      </w:pPr>
      <w:r>
        <w:rPr>
          <w:b/>
          <w:color w:val="2E7D32"/>
          <w:sz w:val="24"/>
        </w:rPr>
        <w:t xml:space="preserve">  Biçimlendi</w:t>
      </w:r>
      <w:r>
        <w:rPr>
          <w:b/>
          <w:color w:val="2E7D32"/>
          <w:sz w:val="24"/>
        </w:rPr>
        <w:t>rici Değerlendirme (Kısa Quiz)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2F45CB">
        <w:trPr>
          <w:jc w:val="center"/>
        </w:trPr>
        <w:tc>
          <w:tcPr>
            <w:tcW w:w="3213" w:type="dxa"/>
            <w:shd w:val="clear" w:color="auto" w:fill="2E7D32"/>
          </w:tcPr>
          <w:p w:rsidR="002F45CB" w:rsidRDefault="0074613F">
            <w:pPr>
              <w:jc w:val="center"/>
            </w:pPr>
            <w:r>
              <w:rPr>
                <w:b/>
                <w:color w:val="FFFFFF"/>
                <w:sz w:val="18"/>
              </w:rPr>
              <w:t>No</w:t>
            </w:r>
          </w:p>
        </w:tc>
        <w:tc>
          <w:tcPr>
            <w:tcW w:w="3213" w:type="dxa"/>
            <w:shd w:val="clear" w:color="auto" w:fill="2E7D32"/>
          </w:tcPr>
          <w:p w:rsidR="002F45CB" w:rsidRDefault="0074613F">
            <w:pPr>
              <w:jc w:val="center"/>
            </w:pPr>
            <w:r>
              <w:rPr>
                <w:b/>
                <w:color w:val="FFFFFF"/>
                <w:sz w:val="18"/>
              </w:rPr>
              <w:t>Soru</w:t>
            </w:r>
          </w:p>
        </w:tc>
        <w:tc>
          <w:tcPr>
            <w:tcW w:w="3213" w:type="dxa"/>
            <w:shd w:val="clear" w:color="auto" w:fill="2E7D32"/>
          </w:tcPr>
          <w:p w:rsidR="002F45CB" w:rsidRDefault="0074613F">
            <w:pPr>
              <w:jc w:val="center"/>
            </w:pPr>
            <w:r>
              <w:rPr>
                <w:b/>
                <w:color w:val="FFFFFF"/>
                <w:sz w:val="18"/>
              </w:rPr>
              <w:t>Cevap</w:t>
            </w:r>
          </w:p>
        </w:tc>
      </w:tr>
      <w:tr w:rsidR="002F45CB">
        <w:trPr>
          <w:jc w:val="center"/>
        </w:trPr>
        <w:tc>
          <w:tcPr>
            <w:tcW w:w="3213" w:type="dxa"/>
          </w:tcPr>
          <w:p w:rsidR="002F45CB" w:rsidRDefault="0074613F">
            <w:r>
              <w:rPr>
                <w:sz w:val="18"/>
              </w:rPr>
              <w:t>Bu kursta kac modul islendi?</w:t>
            </w:r>
          </w:p>
        </w:tc>
        <w:tc>
          <w:tcPr>
            <w:tcW w:w="3213" w:type="dxa"/>
          </w:tcPr>
          <w:p w:rsidR="002F45CB" w:rsidRDefault="0074613F">
            <w:r>
              <w:rPr>
                <w:sz w:val="18"/>
              </w:rPr>
              <w:t>a) 2 b) 3 c) 4 d) 5</w:t>
            </w:r>
          </w:p>
        </w:tc>
        <w:tc>
          <w:tcPr>
            <w:tcW w:w="3213" w:type="dxa"/>
          </w:tcPr>
          <w:p w:rsidR="002F45CB" w:rsidRDefault="0074613F">
            <w:r>
              <w:rPr>
                <w:sz w:val="18"/>
              </w:rPr>
              <w:t>b) 3 (ISG haric)</w:t>
            </w:r>
          </w:p>
        </w:tc>
      </w:tr>
      <w:tr w:rsidR="002F45CB">
        <w:trPr>
          <w:jc w:val="center"/>
        </w:trPr>
        <w:tc>
          <w:tcPr>
            <w:tcW w:w="3213" w:type="dxa"/>
          </w:tcPr>
          <w:p w:rsidR="002F45CB" w:rsidRDefault="0074613F">
            <w:r>
              <w:rPr>
                <w:sz w:val="18"/>
              </w:rPr>
              <w:lastRenderedPageBreak/>
              <w:t>Son modul konusu?</w:t>
            </w:r>
          </w:p>
        </w:tc>
        <w:tc>
          <w:tcPr>
            <w:tcW w:w="3213" w:type="dxa"/>
          </w:tcPr>
          <w:p w:rsidR="002F45CB" w:rsidRDefault="0074613F">
            <w:r>
              <w:rPr>
                <w:sz w:val="18"/>
              </w:rPr>
              <w:t>a) Python b) ML c) YSA d) Derin Ogrenme</w:t>
            </w:r>
          </w:p>
        </w:tc>
        <w:tc>
          <w:tcPr>
            <w:tcW w:w="3213" w:type="dxa"/>
          </w:tcPr>
          <w:p w:rsidR="002F45CB" w:rsidRDefault="0074613F">
            <w:r>
              <w:rPr>
                <w:sz w:val="18"/>
              </w:rPr>
              <w:t>d) Derin Ogrenme</w:t>
            </w:r>
          </w:p>
        </w:tc>
      </w:tr>
      <w:tr w:rsidR="002F45CB">
        <w:trPr>
          <w:jc w:val="center"/>
        </w:trPr>
        <w:tc>
          <w:tcPr>
            <w:tcW w:w="3213" w:type="dxa"/>
          </w:tcPr>
          <w:p w:rsidR="002F45CB" w:rsidRDefault="0074613F">
            <w:r>
              <w:rPr>
                <w:sz w:val="18"/>
              </w:rPr>
              <w:t>Ogrenme bitti mi?</w:t>
            </w:r>
          </w:p>
        </w:tc>
        <w:tc>
          <w:tcPr>
            <w:tcW w:w="3213" w:type="dxa"/>
          </w:tcPr>
          <w:p w:rsidR="002F45CB" w:rsidRDefault="0074613F">
            <w:r>
              <w:rPr>
                <w:sz w:val="18"/>
              </w:rPr>
              <w:t>a) Evet b) Hayir, daha yeni basladi c) Bilmiyorum</w:t>
            </w:r>
            <w:r>
              <w:rPr>
                <w:sz w:val="18"/>
              </w:rPr>
              <w:t xml:space="preserve"> d) Belki</w:t>
            </w:r>
          </w:p>
        </w:tc>
        <w:tc>
          <w:tcPr>
            <w:tcW w:w="3213" w:type="dxa"/>
          </w:tcPr>
          <w:p w:rsidR="002F45CB" w:rsidRDefault="0074613F">
            <w:r>
              <w:rPr>
                <w:sz w:val="18"/>
              </w:rPr>
              <w:t>b) Hayir, daha yeni basladi</w:t>
            </w:r>
          </w:p>
        </w:tc>
      </w:tr>
    </w:tbl>
    <w:p w:rsidR="002F45CB" w:rsidRDefault="002F45CB"/>
    <w:p w:rsidR="002F45CB" w:rsidRDefault="0074613F">
      <w:pPr>
        <w:spacing w:before="200"/>
      </w:pPr>
      <w:r>
        <w:rPr>
          <w:b/>
          <w:color w:val="2E7D32"/>
          <w:sz w:val="24"/>
        </w:rPr>
        <w:t xml:space="preserve">  Tartışma Soruları</w:t>
      </w:r>
    </w:p>
    <w:p w:rsidR="002F45CB" w:rsidRDefault="0074613F">
      <w:r>
        <w:rPr>
          <w:b/>
          <w:color w:val="2E7D32"/>
          <w:sz w:val="20"/>
        </w:rPr>
        <w:t>Açık Uçlu:</w:t>
      </w:r>
    </w:p>
    <w:p w:rsidR="002F45CB" w:rsidRDefault="0074613F">
      <w:r>
        <w:rPr>
          <w:b/>
          <w:color w:val="2E7D32"/>
          <w:sz w:val="20"/>
        </w:rPr>
        <w:t xml:space="preserve">  1. </w:t>
      </w:r>
      <w:r>
        <w:rPr>
          <w:sz w:val="20"/>
        </w:rPr>
        <w:t>AI nin gelecekte toplumu nasil degistirecegini dusunuyorsunuz?</w:t>
      </w:r>
    </w:p>
    <w:p w:rsidR="002F45CB" w:rsidRDefault="0074613F">
      <w:r>
        <w:rPr>
          <w:b/>
          <w:color w:val="2E7D32"/>
          <w:sz w:val="20"/>
        </w:rPr>
        <w:t>Eleştirel Düşünme:</w:t>
      </w:r>
    </w:p>
    <w:p w:rsidR="002F45CB" w:rsidRDefault="0074613F">
      <w:r>
        <w:rPr>
          <w:b/>
          <w:color w:val="2E7D32"/>
          <w:sz w:val="20"/>
        </w:rPr>
        <w:t xml:space="preserve">  1. </w:t>
      </w:r>
      <w:r>
        <w:rPr>
          <w:sz w:val="20"/>
        </w:rPr>
        <w:t>Yapay zeka gelisstiricilerin etik sorumlulukklari nelerdir?</w:t>
      </w:r>
    </w:p>
    <w:p w:rsidR="002F45CB" w:rsidRDefault="0074613F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2F45CB" w:rsidRDefault="0074613F">
      <w:r>
        <w:br w:type="page"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2F45CB">
        <w:trPr>
          <w:jc w:val="center"/>
        </w:trPr>
        <w:tc>
          <w:tcPr>
            <w:tcW w:w="9638" w:type="dxa"/>
            <w:tcBorders>
              <w:top w:val="single" w:sz="10" w:space="0" w:color="C62828"/>
              <w:left w:val="single" w:sz="10" w:space="0" w:color="C62828"/>
              <w:bottom w:val="single" w:sz="10" w:space="0" w:color="C62828"/>
              <w:right w:val="single" w:sz="10" w:space="0" w:color="C62828"/>
            </w:tcBorders>
            <w:shd w:val="clear" w:color="auto" w:fill="C62828"/>
          </w:tcPr>
          <w:p w:rsidR="002F45CB" w:rsidRDefault="0074613F">
            <w:r>
              <w:rPr>
                <w:b/>
                <w:color w:val="FFFFFF"/>
                <w:sz w:val="28"/>
              </w:rPr>
              <w:lastRenderedPageBreak/>
              <w:t xml:space="preserve">  UYGULAMALAR  |  Hands-On Uygulama Etkinlikleri</w:t>
            </w:r>
          </w:p>
        </w:tc>
      </w:tr>
    </w:tbl>
    <w:p w:rsidR="002F45CB" w:rsidRDefault="002F45CB"/>
    <w:p w:rsidR="002F45CB" w:rsidRDefault="0074613F">
      <w:pPr>
        <w:spacing w:before="200"/>
      </w:pPr>
      <w:r>
        <w:rPr>
          <w:b/>
          <w:color w:val="C62828"/>
          <w:sz w:val="24"/>
        </w:rPr>
        <w:t xml:space="preserve">  Adım Adım Uygulama: "Kurs Kapanisi"</w:t>
      </w:r>
    </w:p>
    <w:p w:rsidR="002F45CB" w:rsidRDefault="0074613F">
      <w:r>
        <w:rPr>
          <w:b/>
          <w:color w:val="1B2A4A"/>
          <w:sz w:val="20"/>
        </w:rPr>
        <w:t xml:space="preserve">Hedef: </w:t>
      </w:r>
      <w:r>
        <w:rPr>
          <w:sz w:val="20"/>
        </w:rPr>
        <w:t>Kursu anlamli ve motive edici sekilde kapatma.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2F45CB">
        <w:trPr>
          <w:jc w:val="center"/>
        </w:trPr>
        <w:tc>
          <w:tcPr>
            <w:tcW w:w="3213" w:type="dxa"/>
            <w:shd w:val="clear" w:color="auto" w:fill="C62828"/>
          </w:tcPr>
          <w:p w:rsidR="002F45CB" w:rsidRDefault="0074613F">
            <w:pPr>
              <w:jc w:val="center"/>
            </w:pPr>
            <w:r>
              <w:rPr>
                <w:b/>
                <w:color w:val="FFFFFF"/>
                <w:sz w:val="18"/>
              </w:rPr>
              <w:t>Adım</w:t>
            </w:r>
          </w:p>
        </w:tc>
        <w:tc>
          <w:tcPr>
            <w:tcW w:w="3213" w:type="dxa"/>
            <w:shd w:val="clear" w:color="auto" w:fill="C62828"/>
          </w:tcPr>
          <w:p w:rsidR="002F45CB" w:rsidRDefault="0074613F">
            <w:pPr>
              <w:jc w:val="center"/>
            </w:pPr>
            <w:r>
              <w:rPr>
                <w:b/>
                <w:color w:val="FFFFFF"/>
                <w:sz w:val="18"/>
              </w:rPr>
              <w:t>İşlem</w:t>
            </w:r>
          </w:p>
        </w:tc>
        <w:tc>
          <w:tcPr>
            <w:tcW w:w="3213" w:type="dxa"/>
            <w:shd w:val="clear" w:color="auto" w:fill="C62828"/>
          </w:tcPr>
          <w:p w:rsidR="002F45CB" w:rsidRDefault="0074613F">
            <w:pPr>
              <w:jc w:val="center"/>
            </w:pPr>
            <w:r>
              <w:rPr>
                <w:b/>
                <w:color w:val="FFFFFF"/>
                <w:sz w:val="18"/>
              </w:rPr>
              <w:t>Beklenen Sonuç</w:t>
            </w:r>
          </w:p>
        </w:tc>
      </w:tr>
      <w:tr w:rsidR="002F45CB">
        <w:trPr>
          <w:jc w:val="center"/>
        </w:trPr>
        <w:tc>
          <w:tcPr>
            <w:tcW w:w="3213" w:type="dxa"/>
          </w:tcPr>
          <w:p w:rsidR="002F45CB" w:rsidRDefault="0074613F">
            <w:r>
              <w:rPr>
                <w:sz w:val="18"/>
              </w:rPr>
              <w:t>Geri bildirim formu doldurma</w:t>
            </w:r>
          </w:p>
        </w:tc>
        <w:tc>
          <w:tcPr>
            <w:tcW w:w="3213" w:type="dxa"/>
          </w:tcPr>
          <w:p w:rsidR="002F45CB" w:rsidRDefault="0074613F">
            <w:r>
              <w:rPr>
                <w:sz w:val="18"/>
              </w:rPr>
              <w:t>15 dakika</w:t>
            </w:r>
          </w:p>
        </w:tc>
        <w:tc>
          <w:tcPr>
            <w:tcW w:w="3213" w:type="dxa"/>
          </w:tcPr>
          <w:p w:rsidR="002F45CB" w:rsidRDefault="0074613F">
            <w:r>
              <w:rPr>
                <w:sz w:val="18"/>
              </w:rPr>
              <w:t>Anonim degerlendirme</w:t>
            </w:r>
          </w:p>
        </w:tc>
      </w:tr>
      <w:tr w:rsidR="002F45CB">
        <w:trPr>
          <w:jc w:val="center"/>
        </w:trPr>
        <w:tc>
          <w:tcPr>
            <w:tcW w:w="3213" w:type="dxa"/>
          </w:tcPr>
          <w:p w:rsidR="002F45CB" w:rsidRDefault="0074613F">
            <w:r>
              <w:rPr>
                <w:sz w:val="18"/>
              </w:rPr>
              <w:t>Ogrenme yolculugu paylasimi</w:t>
            </w:r>
          </w:p>
        </w:tc>
        <w:tc>
          <w:tcPr>
            <w:tcW w:w="3213" w:type="dxa"/>
          </w:tcPr>
          <w:p w:rsidR="002F45CB" w:rsidRDefault="0074613F">
            <w:r>
              <w:rPr>
                <w:sz w:val="18"/>
              </w:rPr>
              <w:t>15 dakika</w:t>
            </w:r>
          </w:p>
        </w:tc>
        <w:tc>
          <w:tcPr>
            <w:tcW w:w="3213" w:type="dxa"/>
          </w:tcPr>
          <w:p w:rsidR="002F45CB" w:rsidRDefault="0074613F">
            <w:r>
              <w:rPr>
                <w:sz w:val="18"/>
              </w:rPr>
              <w:t>Herkes 1 cumle</w:t>
            </w:r>
          </w:p>
        </w:tc>
      </w:tr>
      <w:tr w:rsidR="002F45CB">
        <w:trPr>
          <w:jc w:val="center"/>
        </w:trPr>
        <w:tc>
          <w:tcPr>
            <w:tcW w:w="3213" w:type="dxa"/>
          </w:tcPr>
          <w:p w:rsidR="002F45CB" w:rsidRDefault="0074613F">
            <w:r>
              <w:rPr>
                <w:sz w:val="18"/>
              </w:rPr>
              <w:t>Sertifika + veda</w:t>
            </w:r>
          </w:p>
        </w:tc>
        <w:tc>
          <w:tcPr>
            <w:tcW w:w="3213" w:type="dxa"/>
          </w:tcPr>
          <w:p w:rsidR="002F45CB" w:rsidRDefault="0074613F">
            <w:r>
              <w:rPr>
                <w:sz w:val="18"/>
              </w:rPr>
              <w:t>15 dakika</w:t>
            </w:r>
          </w:p>
        </w:tc>
        <w:tc>
          <w:tcPr>
            <w:tcW w:w="3213" w:type="dxa"/>
          </w:tcPr>
          <w:p w:rsidR="002F45CB" w:rsidRDefault="0074613F">
            <w:r>
              <w:rPr>
                <w:sz w:val="18"/>
              </w:rPr>
              <w:t>Kapaniss</w:t>
            </w:r>
          </w:p>
        </w:tc>
      </w:tr>
    </w:tbl>
    <w:p w:rsidR="002F45CB" w:rsidRDefault="002F45CB"/>
    <w:p w:rsidR="002F45CB" w:rsidRDefault="0074613F">
      <w:r>
        <w:rPr>
          <w:b/>
          <w:color w:val="1B2A4A"/>
          <w:sz w:val="20"/>
        </w:rPr>
        <w:t xml:space="preserve">Tamamlanma Kriteri: </w:t>
      </w:r>
      <w:r>
        <w:rPr>
          <w:sz w:val="20"/>
        </w:rPr>
        <w:t>Tum ogrenciler geri bildirim formu doldurmali.</w:t>
      </w:r>
    </w:p>
    <w:p w:rsidR="002F45CB" w:rsidRDefault="0074613F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2F45CB" w:rsidRDefault="0074613F">
      <w:pPr>
        <w:spacing w:before="200"/>
      </w:pPr>
      <w:r>
        <w:rPr>
          <w:b/>
          <w:color w:val="C62828"/>
          <w:sz w:val="24"/>
        </w:rPr>
        <w:t xml:space="preserve">  Canlı Demo: "Yolculuk Ozeti"</w:t>
      </w:r>
    </w:p>
    <w:p w:rsidR="002F45CB" w:rsidRDefault="0074613F">
      <w:r>
        <w:rPr>
          <w:b/>
          <w:color w:val="1B2A4A"/>
          <w:sz w:val="20"/>
        </w:rPr>
        <w:t xml:space="preserve">Eğitmenin Gösterdiği: </w:t>
      </w:r>
      <w:r>
        <w:rPr>
          <w:sz w:val="20"/>
        </w:rPr>
        <w:t>64 saatlik yolculugu gorsel olarak ozetler.</w:t>
      </w:r>
    </w:p>
    <w:p w:rsidR="002F45CB" w:rsidRDefault="0074613F">
      <w:r>
        <w:rPr>
          <w:b/>
          <w:color w:val="1B2A4A"/>
          <w:sz w:val="20"/>
        </w:rPr>
        <w:t xml:space="preserve">Öğrencinin Tekrarladığı: </w:t>
      </w:r>
      <w:r>
        <w:rPr>
          <w:sz w:val="20"/>
        </w:rPr>
        <w:t>Kendi ogrenme yolculugunu paylasir.</w:t>
      </w:r>
    </w:p>
    <w:p w:rsidR="002F45CB" w:rsidRDefault="0074613F">
      <w:r>
        <w:rPr>
          <w:b/>
          <w:color w:val="1B2A4A"/>
          <w:sz w:val="20"/>
        </w:rPr>
        <w:t>Dikkat Noktaları:</w:t>
      </w:r>
      <w:r>
        <w:rPr>
          <w:b/>
          <w:color w:val="1B2A4A"/>
          <w:sz w:val="20"/>
        </w:rPr>
        <w:t xml:space="preserve"> </w:t>
      </w:r>
      <w:r>
        <w:rPr>
          <w:sz w:val="20"/>
        </w:rPr>
        <w:t>Her ogrenme deneyimi degerlidir!</w:t>
      </w:r>
    </w:p>
    <w:p w:rsidR="002F45CB" w:rsidRDefault="0074613F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2F45CB" w:rsidRDefault="0074613F">
      <w:pPr>
        <w:spacing w:before="200"/>
      </w:pPr>
      <w:r>
        <w:rPr>
          <w:b/>
          <w:color w:val="C62828"/>
          <w:sz w:val="24"/>
        </w:rPr>
        <w:t xml:space="preserve">  Pratik Alıştırmalar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2F45CB">
        <w:trPr>
          <w:jc w:val="center"/>
        </w:trPr>
        <w:tc>
          <w:tcPr>
            <w:tcW w:w="3213" w:type="dxa"/>
            <w:shd w:val="clear" w:color="auto" w:fill="C62828"/>
          </w:tcPr>
          <w:p w:rsidR="002F45CB" w:rsidRDefault="0074613F">
            <w:pPr>
              <w:jc w:val="center"/>
            </w:pPr>
            <w:r>
              <w:rPr>
                <w:b/>
                <w:color w:val="FFFFFF"/>
                <w:sz w:val="18"/>
              </w:rPr>
              <w:t>No</w:t>
            </w:r>
          </w:p>
        </w:tc>
        <w:tc>
          <w:tcPr>
            <w:tcW w:w="3213" w:type="dxa"/>
            <w:shd w:val="clear" w:color="auto" w:fill="C62828"/>
          </w:tcPr>
          <w:p w:rsidR="002F45CB" w:rsidRDefault="0074613F">
            <w:pPr>
              <w:jc w:val="center"/>
            </w:pPr>
            <w:r>
              <w:rPr>
                <w:b/>
                <w:color w:val="FFFFFF"/>
                <w:sz w:val="18"/>
              </w:rPr>
              <w:t>Zorluk</w:t>
            </w:r>
          </w:p>
        </w:tc>
        <w:tc>
          <w:tcPr>
            <w:tcW w:w="3213" w:type="dxa"/>
            <w:shd w:val="clear" w:color="auto" w:fill="C62828"/>
          </w:tcPr>
          <w:p w:rsidR="002F45CB" w:rsidRDefault="0074613F">
            <w:pPr>
              <w:jc w:val="center"/>
            </w:pPr>
            <w:r>
              <w:rPr>
                <w:b/>
                <w:color w:val="FFFFFF"/>
                <w:sz w:val="18"/>
              </w:rPr>
              <w:t>Görev</w:t>
            </w:r>
          </w:p>
        </w:tc>
      </w:tr>
      <w:tr w:rsidR="002F45CB">
        <w:trPr>
          <w:jc w:val="center"/>
        </w:trPr>
        <w:tc>
          <w:tcPr>
            <w:tcW w:w="3213" w:type="dxa"/>
          </w:tcPr>
          <w:p w:rsidR="002F45CB" w:rsidRDefault="0074613F">
            <w:r>
              <w:rPr>
                <w:sz w:val="18"/>
              </w:rPr>
              <w:t>Temel</w:t>
            </w:r>
          </w:p>
        </w:tc>
        <w:tc>
          <w:tcPr>
            <w:tcW w:w="3213" w:type="dxa"/>
          </w:tcPr>
          <w:p w:rsidR="002F45CB" w:rsidRDefault="0074613F">
            <w:r>
              <w:rPr>
                <w:sz w:val="18"/>
              </w:rPr>
              <w:t>3 en onemli ogrenmenizi yazin</w:t>
            </w:r>
          </w:p>
        </w:tc>
        <w:tc>
          <w:tcPr>
            <w:tcW w:w="3213" w:type="dxa"/>
          </w:tcPr>
          <w:p w:rsidR="002F45CB" w:rsidRDefault="0074613F">
            <w:r>
              <w:rPr>
                <w:sz w:val="18"/>
              </w:rPr>
              <w:t>Ogrenme listesi</w:t>
            </w:r>
          </w:p>
        </w:tc>
      </w:tr>
      <w:tr w:rsidR="002F45CB">
        <w:trPr>
          <w:jc w:val="center"/>
        </w:trPr>
        <w:tc>
          <w:tcPr>
            <w:tcW w:w="3213" w:type="dxa"/>
          </w:tcPr>
          <w:p w:rsidR="002F45CB" w:rsidRDefault="0074613F">
            <w:r>
              <w:rPr>
                <w:sz w:val="18"/>
              </w:rPr>
              <w:t>Orta</w:t>
            </w:r>
          </w:p>
        </w:tc>
        <w:tc>
          <w:tcPr>
            <w:tcW w:w="3213" w:type="dxa"/>
          </w:tcPr>
          <w:p w:rsidR="002F45CB" w:rsidRDefault="0074613F">
            <w:r>
              <w:rPr>
                <w:sz w:val="18"/>
              </w:rPr>
              <w:t>6 aylik ogrenme plani yapin</w:t>
            </w:r>
          </w:p>
        </w:tc>
        <w:tc>
          <w:tcPr>
            <w:tcW w:w="3213" w:type="dxa"/>
          </w:tcPr>
          <w:p w:rsidR="002F45CB" w:rsidRDefault="0074613F">
            <w:r>
              <w:rPr>
                <w:sz w:val="18"/>
              </w:rPr>
              <w:t>Hedef + adimlar</w:t>
            </w:r>
          </w:p>
        </w:tc>
      </w:tr>
      <w:tr w:rsidR="002F45CB">
        <w:trPr>
          <w:jc w:val="center"/>
        </w:trPr>
        <w:tc>
          <w:tcPr>
            <w:tcW w:w="3213" w:type="dxa"/>
          </w:tcPr>
          <w:p w:rsidR="002F45CB" w:rsidRDefault="0074613F">
            <w:r>
              <w:rPr>
                <w:sz w:val="18"/>
              </w:rPr>
              <w:t>Ileri</w:t>
            </w:r>
          </w:p>
        </w:tc>
        <w:tc>
          <w:tcPr>
            <w:tcW w:w="3213" w:type="dxa"/>
          </w:tcPr>
          <w:p w:rsidR="002F45CB" w:rsidRDefault="0074613F">
            <w:r>
              <w:rPr>
                <w:sz w:val="18"/>
              </w:rPr>
              <w:t>Kendinize 6 ay sonraya mektup yazin</w:t>
            </w:r>
          </w:p>
        </w:tc>
        <w:tc>
          <w:tcPr>
            <w:tcW w:w="3213" w:type="dxa"/>
          </w:tcPr>
          <w:p w:rsidR="002F45CB" w:rsidRDefault="0074613F">
            <w:r>
              <w:rPr>
                <w:sz w:val="18"/>
              </w:rPr>
              <w:t>Motivasyon mektubu</w:t>
            </w:r>
          </w:p>
        </w:tc>
      </w:tr>
    </w:tbl>
    <w:p w:rsidR="002F45CB" w:rsidRDefault="002F45CB"/>
    <w:p w:rsidR="002F45CB" w:rsidRDefault="0074613F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2F45CB" w:rsidRDefault="0074613F">
      <w:pPr>
        <w:spacing w:before="200"/>
      </w:pPr>
      <w:r>
        <w:rPr>
          <w:b/>
          <w:color w:val="C62828"/>
          <w:sz w:val="24"/>
        </w:rPr>
        <w:t xml:space="preserve">  Vaka Çalışması: "Gelecek Vizyonu"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2F45CB">
        <w:trPr>
          <w:jc w:val="center"/>
        </w:trPr>
        <w:tc>
          <w:tcPr>
            <w:tcW w:w="9638" w:type="dxa"/>
            <w:tcBorders>
              <w:top w:val="single" w:sz="8" w:space="0" w:color="C62828"/>
              <w:left w:val="single" w:sz="8" w:space="0" w:color="C62828"/>
              <w:bottom w:val="single" w:sz="8" w:space="0" w:color="C62828"/>
              <w:right w:val="single" w:sz="8" w:space="0" w:color="C62828"/>
            </w:tcBorders>
            <w:shd w:val="clear" w:color="auto" w:fill="FFF3E0"/>
          </w:tcPr>
          <w:p w:rsidR="002F45CB" w:rsidRDefault="0074613F">
            <w:r>
              <w:rPr>
                <w:sz w:val="20"/>
              </w:rPr>
              <w:t>5 yil sonra AI dunyasi nasil olacak? Siz nerede olmak istiyorsunuz?</w:t>
            </w:r>
          </w:p>
        </w:tc>
      </w:tr>
    </w:tbl>
    <w:p w:rsidR="002F45CB" w:rsidRDefault="002F45CB"/>
    <w:p w:rsidR="002F45CB" w:rsidRDefault="0074613F">
      <w:r>
        <w:rPr>
          <w:b/>
          <w:color w:val="1B2A4A"/>
          <w:sz w:val="20"/>
        </w:rPr>
        <w:t xml:space="preserve">Beklenen Çıktı: </w:t>
      </w:r>
      <w:r>
        <w:rPr>
          <w:sz w:val="20"/>
        </w:rPr>
        <w:t>Kisisel vizyon ve kariyer plani.</w:t>
      </w:r>
    </w:p>
    <w:p w:rsidR="002F45CB" w:rsidRDefault="0074613F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2F45CB" w:rsidRDefault="0074613F">
      <w:r>
        <w:br w:type="page"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2F45CB">
        <w:trPr>
          <w:jc w:val="center"/>
        </w:trPr>
        <w:tc>
          <w:tcPr>
            <w:tcW w:w="9638" w:type="dxa"/>
            <w:tcBorders>
              <w:top w:val="single" w:sz="10" w:space="0" w:color="555555"/>
              <w:left w:val="single" w:sz="10" w:space="0" w:color="555555"/>
              <w:bottom w:val="single" w:sz="10" w:space="0" w:color="555555"/>
              <w:right w:val="single" w:sz="10" w:space="0" w:color="555555"/>
            </w:tcBorders>
            <w:shd w:val="clear" w:color="auto" w:fill="555555"/>
          </w:tcPr>
          <w:p w:rsidR="002F45CB" w:rsidRDefault="0074613F">
            <w:r>
              <w:rPr>
                <w:b/>
                <w:color w:val="FFFFFF"/>
                <w:sz w:val="28"/>
              </w:rPr>
              <w:lastRenderedPageBreak/>
              <w:t xml:space="preserve">  DERS SONU  |  Özet, Kapanış ve Köprü</w:t>
            </w:r>
          </w:p>
        </w:tc>
      </w:tr>
    </w:tbl>
    <w:p w:rsidR="002F45CB" w:rsidRDefault="002F45CB"/>
    <w:p w:rsidR="002F45CB" w:rsidRDefault="0074613F">
      <w:pPr>
        <w:spacing w:before="200"/>
      </w:pPr>
      <w:r>
        <w:rPr>
          <w:b/>
          <w:color w:val="757575"/>
          <w:sz w:val="24"/>
        </w:rPr>
        <w:t xml:space="preserve">  Özet</w:t>
      </w:r>
    </w:p>
    <w:p w:rsidR="002F45CB" w:rsidRDefault="0074613F">
      <w:r>
        <w:rPr>
          <w:sz w:val="20"/>
        </w:rPr>
        <w:t xml:space="preserve">64 saatlik kurs degerlendirme, kazanilan yetkinlikler, gelecek ogrenme yolu </w:t>
      </w:r>
      <w:r>
        <w:rPr>
          <w:sz w:val="20"/>
        </w:rPr>
        <w:t>ve kapaniis.</w:t>
      </w:r>
    </w:p>
    <w:p w:rsidR="002F45CB" w:rsidRDefault="0074613F">
      <w:pPr>
        <w:spacing w:before="200"/>
      </w:pPr>
      <w:r>
        <w:rPr>
          <w:b/>
          <w:color w:val="757575"/>
          <w:sz w:val="24"/>
        </w:rPr>
        <w:t xml:space="preserve">  Anahtar Kavramlar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4819"/>
        <w:gridCol w:w="4819"/>
      </w:tblGrid>
      <w:tr w:rsidR="002F45CB">
        <w:trPr>
          <w:jc w:val="center"/>
        </w:trPr>
        <w:tc>
          <w:tcPr>
            <w:tcW w:w="4819" w:type="dxa"/>
            <w:shd w:val="clear" w:color="auto" w:fill="F5F5F5"/>
          </w:tcPr>
          <w:p w:rsidR="002F45CB" w:rsidRDefault="0074613F">
            <w:r>
              <w:rPr>
                <w:b/>
                <w:color w:val="1B2A4A"/>
                <w:sz w:val="20"/>
              </w:rPr>
              <w:t xml:space="preserve">  Kurs Degerlendirme</w:t>
            </w:r>
          </w:p>
        </w:tc>
        <w:tc>
          <w:tcPr>
            <w:tcW w:w="4819" w:type="dxa"/>
            <w:shd w:val="clear" w:color="auto" w:fill="F5F5F5"/>
          </w:tcPr>
          <w:p w:rsidR="002F45CB" w:rsidRDefault="0074613F">
            <w:r>
              <w:rPr>
                <w:b/>
                <w:color w:val="1B2A4A"/>
                <w:sz w:val="20"/>
              </w:rPr>
              <w:t xml:space="preserve">  Yetkinlik</w:t>
            </w:r>
          </w:p>
        </w:tc>
      </w:tr>
      <w:tr w:rsidR="002F45CB">
        <w:trPr>
          <w:jc w:val="center"/>
        </w:trPr>
        <w:tc>
          <w:tcPr>
            <w:tcW w:w="4819" w:type="dxa"/>
            <w:shd w:val="clear" w:color="auto" w:fill="F5F5F5"/>
          </w:tcPr>
          <w:p w:rsidR="002F45CB" w:rsidRDefault="0074613F">
            <w:r>
              <w:rPr>
                <w:b/>
                <w:color w:val="1B2A4A"/>
                <w:sz w:val="20"/>
              </w:rPr>
              <w:t xml:space="preserve">  Kariyer Yolu</w:t>
            </w:r>
          </w:p>
        </w:tc>
        <w:tc>
          <w:tcPr>
            <w:tcW w:w="4819" w:type="dxa"/>
            <w:shd w:val="clear" w:color="auto" w:fill="F5F5F5"/>
          </w:tcPr>
          <w:p w:rsidR="002F45CB" w:rsidRDefault="0074613F">
            <w:r>
              <w:rPr>
                <w:b/>
                <w:color w:val="1B2A4A"/>
                <w:sz w:val="20"/>
              </w:rPr>
              <w:t xml:space="preserve">  Surekli Ogrenme</w:t>
            </w:r>
          </w:p>
        </w:tc>
      </w:tr>
      <w:tr w:rsidR="002F45CB">
        <w:trPr>
          <w:jc w:val="center"/>
        </w:trPr>
        <w:tc>
          <w:tcPr>
            <w:tcW w:w="4819" w:type="dxa"/>
            <w:shd w:val="clear" w:color="auto" w:fill="F5F5F5"/>
          </w:tcPr>
          <w:p w:rsidR="002F45CB" w:rsidRDefault="0074613F">
            <w:r>
              <w:rPr>
                <w:b/>
                <w:color w:val="1B2A4A"/>
                <w:sz w:val="20"/>
              </w:rPr>
              <w:t xml:space="preserve">  Kaggle</w:t>
            </w:r>
          </w:p>
        </w:tc>
        <w:tc>
          <w:tcPr>
            <w:tcW w:w="4819" w:type="dxa"/>
            <w:shd w:val="clear" w:color="auto" w:fill="F5F5F5"/>
          </w:tcPr>
          <w:p w:rsidR="002F45CB" w:rsidRDefault="0074613F">
            <w:r>
              <w:rPr>
                <w:b/>
                <w:color w:val="1B2A4A"/>
                <w:sz w:val="20"/>
              </w:rPr>
              <w:t xml:space="preserve">  MLOps</w:t>
            </w:r>
          </w:p>
        </w:tc>
      </w:tr>
    </w:tbl>
    <w:p w:rsidR="002F45CB" w:rsidRDefault="002F45CB"/>
    <w:p w:rsidR="002F45CB" w:rsidRDefault="0074613F">
      <w:pPr>
        <w:spacing w:before="200"/>
      </w:pPr>
      <w:r>
        <w:rPr>
          <w:b/>
          <w:color w:val="757575"/>
          <w:sz w:val="24"/>
        </w:rPr>
        <w:t xml:space="preserve">  Bir Sonraki Dersle Köprü</w:t>
      </w:r>
    </w:p>
    <w:p w:rsidR="002F45CB" w:rsidRDefault="0074613F">
      <w:r>
        <w:rPr>
          <w:sz w:val="20"/>
        </w:rPr>
        <w:t>Bu kursun sonu, ogrenme yolculugunuzun yeni baslangici! Kaggle, ileri kurslar ve projelerle devam edin.</w:t>
      </w:r>
    </w:p>
    <w:p w:rsidR="002F45CB" w:rsidRDefault="0074613F">
      <w:pPr>
        <w:spacing w:before="200"/>
      </w:pPr>
      <w:r>
        <w:rPr>
          <w:b/>
          <w:color w:val="757575"/>
          <w:sz w:val="24"/>
        </w:rPr>
        <w:t xml:space="preserve">  Ev Ödevi / Hazırlık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2F45CB">
        <w:trPr>
          <w:jc w:val="center"/>
        </w:trPr>
        <w:tc>
          <w:tcPr>
            <w:tcW w:w="9638" w:type="dxa"/>
            <w:tcBorders>
              <w:top w:val="single" w:sz="8" w:space="0" w:color="555555"/>
              <w:left w:val="single" w:sz="8" w:space="0" w:color="555555"/>
              <w:bottom w:val="single" w:sz="8" w:space="0" w:color="555555"/>
              <w:right w:val="single" w:sz="8" w:space="0" w:color="555555"/>
            </w:tcBorders>
            <w:shd w:val="clear" w:color="auto" w:fill="F5F5F5"/>
          </w:tcPr>
          <w:p w:rsidR="002F45CB" w:rsidRDefault="0074613F">
            <w:r>
              <w:rPr>
                <w:sz w:val="20"/>
              </w:rPr>
              <w:t>6 aylik kisisel ogrenme plani yazin. Kaggle a kayit olun ve ilk yarismaya katiliin!</w:t>
            </w:r>
          </w:p>
        </w:tc>
      </w:tr>
    </w:tbl>
    <w:p w:rsidR="002F45CB" w:rsidRDefault="002F45CB"/>
    <w:p w:rsidR="002F45CB" w:rsidRDefault="0074613F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2F45CB">
        <w:trPr>
          <w:jc w:val="center"/>
        </w:trPr>
        <w:tc>
          <w:tcPr>
            <w:tcW w:w="9638" w:type="dxa"/>
            <w:tcBorders>
              <w:top w:val="single" w:sz="10" w:space="0" w:color="1B2A4A"/>
              <w:left w:val="single" w:sz="10" w:space="0" w:color="1B2A4A"/>
              <w:bottom w:val="single" w:sz="10" w:space="0" w:color="1B2A4A"/>
              <w:right w:val="single" w:sz="10" w:space="0" w:color="1B2A4A"/>
            </w:tcBorders>
            <w:shd w:val="clear" w:color="auto" w:fill="1B2A4A"/>
          </w:tcPr>
          <w:p w:rsidR="002F45CB" w:rsidRDefault="0074613F">
            <w:r>
              <w:rPr>
                <w:b/>
                <w:color w:val="FFFFFF"/>
                <w:sz w:val="28"/>
              </w:rPr>
              <w:t xml:space="preserve">  NOTLAR  |  Öğretmen Notları</w:t>
            </w:r>
          </w:p>
        </w:tc>
      </w:tr>
    </w:tbl>
    <w:p w:rsidR="002F45CB" w:rsidRDefault="002F45CB"/>
    <w:p w:rsidR="002F45CB" w:rsidRDefault="0074613F">
      <w:pPr>
        <w:spacing w:before="200"/>
      </w:pPr>
      <w:r>
        <w:rPr>
          <w:b/>
          <w:color w:val="1B2A4A"/>
          <w:sz w:val="24"/>
        </w:rPr>
        <w:t xml:space="preserve">  Dersten Önce Yapılacaklar</w:t>
      </w:r>
    </w:p>
    <w:p w:rsidR="002F45CB" w:rsidRDefault="0074613F">
      <w:pPr>
        <w:pStyle w:val="ListeMaddemi"/>
      </w:pPr>
      <w:r>
        <w:rPr>
          <w:sz w:val="20"/>
        </w:rPr>
        <w:t xml:space="preserve">Geri </w:t>
      </w:r>
      <w:r>
        <w:rPr>
          <w:sz w:val="20"/>
        </w:rPr>
        <w:t>bildirim formlarini, sertifikalari hazirlayin.</w:t>
      </w:r>
    </w:p>
    <w:p w:rsidR="002F45CB" w:rsidRDefault="0074613F">
      <w:pPr>
        <w:spacing w:before="200"/>
      </w:pPr>
      <w:r>
        <w:rPr>
          <w:b/>
          <w:color w:val="1B2A4A"/>
          <w:sz w:val="24"/>
        </w:rPr>
        <w:t xml:space="preserve">  Olası Zorluklar ve Çözümler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4819"/>
        <w:gridCol w:w="4819"/>
      </w:tblGrid>
      <w:tr w:rsidR="002F45CB">
        <w:trPr>
          <w:jc w:val="center"/>
        </w:trPr>
        <w:tc>
          <w:tcPr>
            <w:tcW w:w="4819" w:type="dxa"/>
            <w:shd w:val="clear" w:color="auto" w:fill="1B2A4A"/>
          </w:tcPr>
          <w:p w:rsidR="002F45CB" w:rsidRDefault="0074613F">
            <w:pPr>
              <w:jc w:val="center"/>
            </w:pPr>
            <w:r>
              <w:rPr>
                <w:b/>
                <w:color w:val="FFFFFF"/>
                <w:sz w:val="18"/>
              </w:rPr>
              <w:t>Zorluk</w:t>
            </w:r>
          </w:p>
        </w:tc>
        <w:tc>
          <w:tcPr>
            <w:tcW w:w="4819" w:type="dxa"/>
            <w:shd w:val="clear" w:color="auto" w:fill="1B2A4A"/>
          </w:tcPr>
          <w:p w:rsidR="002F45CB" w:rsidRDefault="0074613F">
            <w:pPr>
              <w:jc w:val="center"/>
            </w:pPr>
            <w:r>
              <w:rPr>
                <w:b/>
                <w:color w:val="FFFFFF"/>
                <w:sz w:val="18"/>
              </w:rPr>
              <w:t>Çözüm</w:t>
            </w:r>
          </w:p>
        </w:tc>
      </w:tr>
      <w:tr w:rsidR="002F45CB">
        <w:trPr>
          <w:jc w:val="center"/>
        </w:trPr>
        <w:tc>
          <w:tcPr>
            <w:tcW w:w="4819" w:type="dxa"/>
          </w:tcPr>
          <w:p w:rsidR="002F45CB" w:rsidRDefault="0074613F">
            <w:r>
              <w:rPr>
                <w:sz w:val="18"/>
              </w:rPr>
              <w:t>Duygusal kapaniss</w:t>
            </w:r>
          </w:p>
        </w:tc>
        <w:tc>
          <w:tcPr>
            <w:tcW w:w="4819" w:type="dxa"/>
          </w:tcPr>
          <w:p w:rsidR="002F45CB" w:rsidRDefault="0074613F">
            <w:r>
              <w:rPr>
                <w:sz w:val="18"/>
              </w:rPr>
              <w:t>Pozitif ve motive edici ortam saglayin</w:t>
            </w:r>
          </w:p>
        </w:tc>
      </w:tr>
      <w:tr w:rsidR="002F45CB">
        <w:trPr>
          <w:jc w:val="center"/>
        </w:trPr>
        <w:tc>
          <w:tcPr>
            <w:tcW w:w="4819" w:type="dxa"/>
          </w:tcPr>
          <w:p w:rsidR="002F45CB" w:rsidRDefault="0074613F">
            <w:r>
              <w:rPr>
                <w:sz w:val="18"/>
              </w:rPr>
              <w:t>Motivasyon kaybi korkusu</w:t>
            </w:r>
          </w:p>
        </w:tc>
        <w:tc>
          <w:tcPr>
            <w:tcW w:w="4819" w:type="dxa"/>
          </w:tcPr>
          <w:p w:rsidR="002F45CB" w:rsidRDefault="0074613F">
            <w:r>
              <w:rPr>
                <w:sz w:val="18"/>
              </w:rPr>
              <w:t>Somut gelecek adimlari verin</w:t>
            </w:r>
          </w:p>
        </w:tc>
      </w:tr>
    </w:tbl>
    <w:p w:rsidR="002F45CB" w:rsidRDefault="002F45CB"/>
    <w:p w:rsidR="002F45CB" w:rsidRDefault="0074613F">
      <w:r>
        <w:rPr>
          <w:b/>
          <w:color w:val="1B2A4A"/>
          <w:sz w:val="20"/>
        </w:rPr>
        <w:t xml:space="preserve">Zaman Yönetimi: </w:t>
      </w:r>
      <w:r>
        <w:rPr>
          <w:sz w:val="20"/>
        </w:rPr>
        <w:t xml:space="preserve">Geri bildirim: 15dk, Paylasim: </w:t>
      </w:r>
      <w:r>
        <w:rPr>
          <w:sz w:val="20"/>
        </w:rPr>
        <w:t>15dk, Kapaniis: 15dk</w:t>
      </w:r>
    </w:p>
    <w:p w:rsidR="002F45CB" w:rsidRDefault="0074613F">
      <w:pPr>
        <w:spacing w:before="200"/>
      </w:pPr>
      <w:r>
        <w:rPr>
          <w:b/>
          <w:color w:val="1B2A4A"/>
          <w:sz w:val="24"/>
        </w:rPr>
        <w:t xml:space="preserve">  Alternatif Plan (B Planı)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2F45CB">
        <w:trPr>
          <w:jc w:val="center"/>
        </w:trPr>
        <w:tc>
          <w:tcPr>
            <w:tcW w:w="9638" w:type="dxa"/>
            <w:tcBorders>
              <w:top w:val="single" w:sz="8" w:space="0" w:color="F9A825"/>
              <w:left w:val="single" w:sz="8" w:space="0" w:color="F9A825"/>
              <w:bottom w:val="single" w:sz="8" w:space="0" w:color="F9A825"/>
              <w:right w:val="single" w:sz="8" w:space="0" w:color="F9A825"/>
            </w:tcBorders>
            <w:shd w:val="clear" w:color="auto" w:fill="FFF8E1"/>
          </w:tcPr>
          <w:p w:rsidR="002F45CB" w:rsidRDefault="0074613F">
            <w:r>
              <w:rPr>
                <w:sz w:val="20"/>
              </w:rPr>
              <w:t>Sadece geri bildirim + kisa kapaniis.</w:t>
            </w:r>
          </w:p>
        </w:tc>
      </w:tr>
    </w:tbl>
    <w:p w:rsidR="002F45CB" w:rsidRDefault="002F45CB"/>
    <w:p w:rsidR="002F45CB" w:rsidRDefault="0074613F">
      <w:r>
        <w:br w:type="page"/>
      </w:r>
    </w:p>
    <w:sectPr w:rsidR="002F45CB" w:rsidSect="00034616">
      <w:pgSz w:w="11906" w:h="16838"/>
      <w:pgMar w:top="1020" w:right="1134" w:bottom="1020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eNumara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eNumara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eMaddemi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eMaddemi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eNumara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eMadde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2F45CB"/>
    <w:rsid w:val="00326F90"/>
    <w:rsid w:val="0074613F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80"/>
    </w:pPr>
    <w:rPr>
      <w:rFonts w:ascii="Calibri" w:hAnsi="Calibri"/>
      <w:color w:val="333333"/>
    </w:rPr>
  </w:style>
  <w:style w:type="paragraph" w:styleId="Balk1">
    <w:name w:val="heading 1"/>
    <w:basedOn w:val="Normal"/>
    <w:next w:val="Normal"/>
    <w:link w:val="Balk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618BF"/>
  </w:style>
  <w:style w:type="paragraph" w:styleId="Altbilgi">
    <w:name w:val="footer"/>
    <w:basedOn w:val="Normal"/>
    <w:link w:val="Altbilgi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618BF"/>
  </w:style>
  <w:style w:type="paragraph" w:styleId="AralkYok">
    <w:name w:val="No Spacing"/>
    <w:uiPriority w:val="1"/>
    <w:qFormat/>
    <w:rsid w:val="00FC693F"/>
    <w:pPr>
      <w:spacing w:after="0" w:line="240" w:lineRule="auto"/>
    </w:pPr>
  </w:style>
  <w:style w:type="character" w:customStyle="1" w:styleId="Balk1Char">
    <w:name w:val="Başlık 1 Char"/>
    <w:basedOn w:val="VarsaylanParagrafYazTipi"/>
    <w:link w:val="Bal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KonuBal">
    <w:name w:val="Title"/>
    <w:basedOn w:val="Normal"/>
    <w:next w:val="Normal"/>
    <w:link w:val="KonuBal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eParagraf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GvdeMetni">
    <w:name w:val="Body Text"/>
    <w:basedOn w:val="Normal"/>
    <w:link w:val="GvdeMetniChar"/>
    <w:uiPriority w:val="99"/>
    <w:unhideWhenUsed/>
    <w:rsid w:val="00AA1D8D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AA1D8D"/>
  </w:style>
  <w:style w:type="paragraph" w:styleId="GvdeMetni2">
    <w:name w:val="Body Text 2"/>
    <w:basedOn w:val="Normal"/>
    <w:link w:val="GvdeMetni2Char"/>
    <w:uiPriority w:val="99"/>
    <w:unhideWhenUsed/>
    <w:rsid w:val="00AA1D8D"/>
    <w:pPr>
      <w:spacing w:after="120" w:line="480" w:lineRule="auto"/>
    </w:pPr>
  </w:style>
  <w:style w:type="character" w:customStyle="1" w:styleId="GvdeMetni2Char">
    <w:name w:val="Gövde Metni 2 Char"/>
    <w:basedOn w:val="VarsaylanParagrafYazTipi"/>
    <w:link w:val="GvdeMetni2"/>
    <w:uiPriority w:val="99"/>
    <w:rsid w:val="00AA1D8D"/>
  </w:style>
  <w:style w:type="paragraph" w:styleId="GvdeMetni3">
    <w:name w:val="Body Text 3"/>
    <w:basedOn w:val="Normal"/>
    <w:link w:val="GvdeMetni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uiPriority w:val="99"/>
    <w:rsid w:val="00AA1D8D"/>
    <w:rPr>
      <w:sz w:val="16"/>
      <w:szCs w:val="16"/>
    </w:rPr>
  </w:style>
  <w:style w:type="paragraph" w:styleId="Liste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e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e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eMaddemi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eMaddemi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eMaddemi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eNumara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eNumara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eNumara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eDevam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eDevam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eDevam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kroMetni">
    <w:name w:val="macro"/>
    <w:link w:val="MakroMetni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kroMetniChar">
    <w:name w:val="Makro Metni Char"/>
    <w:basedOn w:val="VarsaylanParagrafYazTipi"/>
    <w:link w:val="MakroMetni"/>
    <w:uiPriority w:val="99"/>
    <w:rsid w:val="0029639D"/>
    <w:rPr>
      <w:rFonts w:ascii="Courier" w:hAnsi="Courier"/>
      <w:sz w:val="20"/>
      <w:szCs w:val="20"/>
    </w:rPr>
  </w:style>
  <w:style w:type="paragraph" w:styleId="Trnak">
    <w:name w:val="Quote"/>
    <w:basedOn w:val="Normal"/>
    <w:next w:val="Normal"/>
    <w:link w:val="TrnakChar"/>
    <w:uiPriority w:val="29"/>
    <w:qFormat/>
    <w:rsid w:val="00FC693F"/>
    <w:rPr>
      <w:i/>
      <w:iCs/>
      <w:color w:val="000000" w:themeColor="text1"/>
    </w:rPr>
  </w:style>
  <w:style w:type="character" w:customStyle="1" w:styleId="TrnakChar">
    <w:name w:val="Tırnak Char"/>
    <w:basedOn w:val="VarsaylanParagrafYazTipi"/>
    <w:link w:val="Trnak"/>
    <w:uiPriority w:val="29"/>
    <w:rsid w:val="00FC693F"/>
    <w:rPr>
      <w:i/>
      <w:iCs/>
      <w:color w:val="000000" w:themeColor="text1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Gl">
    <w:name w:val="Strong"/>
    <w:basedOn w:val="VarsaylanParagrafYazTipi"/>
    <w:uiPriority w:val="22"/>
    <w:qFormat/>
    <w:rsid w:val="00FC693F"/>
    <w:rPr>
      <w:b/>
      <w:bCs/>
    </w:rPr>
  </w:style>
  <w:style w:type="character" w:styleId="Vurgu">
    <w:name w:val="Emphasis"/>
    <w:basedOn w:val="VarsaylanParagrafYazTipi"/>
    <w:uiPriority w:val="20"/>
    <w:qFormat/>
    <w:rsid w:val="00FC693F"/>
    <w:rPr>
      <w:i/>
      <w:iCs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FC693F"/>
    <w:rPr>
      <w:b/>
      <w:bCs/>
      <w:i/>
      <w:iCs/>
      <w:color w:val="4F81BD" w:themeColor="accent1"/>
    </w:rPr>
  </w:style>
  <w:style w:type="character" w:styleId="HafifVurgulama">
    <w:name w:val="Subtle Emphasis"/>
    <w:basedOn w:val="VarsaylanParagrafYazTipi"/>
    <w:uiPriority w:val="19"/>
    <w:qFormat/>
    <w:rsid w:val="00FC693F"/>
    <w:rPr>
      <w:i/>
      <w:iCs/>
      <w:color w:val="808080" w:themeColor="text1" w:themeTint="7F"/>
    </w:rPr>
  </w:style>
  <w:style w:type="character" w:styleId="GlVurgulama">
    <w:name w:val="Intense Emphasis"/>
    <w:basedOn w:val="VarsaylanParagrafYazTipi"/>
    <w:uiPriority w:val="21"/>
    <w:qFormat/>
    <w:rsid w:val="00FC693F"/>
    <w:rPr>
      <w:b/>
      <w:bCs/>
      <w:i/>
      <w:iCs/>
      <w:color w:val="4F81BD" w:themeColor="accent1"/>
    </w:rPr>
  </w:style>
  <w:style w:type="character" w:styleId="HafifBavuru">
    <w:name w:val="Subtle Reference"/>
    <w:basedOn w:val="VarsaylanParagrafYazTipi"/>
    <w:uiPriority w:val="31"/>
    <w:qFormat/>
    <w:rsid w:val="00FC693F"/>
    <w:rPr>
      <w:smallCaps/>
      <w:color w:val="C0504D" w:themeColor="accent2"/>
      <w:u w:val="single"/>
    </w:rPr>
  </w:style>
  <w:style w:type="character" w:styleId="GlBavuru">
    <w:name w:val="Intense Reference"/>
    <w:basedOn w:val="VarsaylanParagrafYazTipi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KitapBal">
    <w:name w:val="Book Title"/>
    <w:basedOn w:val="VarsaylanParagrafYazTipi"/>
    <w:uiPriority w:val="33"/>
    <w:qFormat/>
    <w:rsid w:val="00FC693F"/>
    <w:rPr>
      <w:b/>
      <w:bCs/>
      <w:smallCaps/>
      <w:spacing w:val="5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FC693F"/>
    <w:pPr>
      <w:outlineLvl w:val="9"/>
    </w:pPr>
  </w:style>
  <w:style w:type="table" w:styleId="TabloKlavuzu">
    <w:name w:val="Table Grid"/>
    <w:basedOn w:val="NormalTablo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Glgeleme">
    <w:name w:val="Light Shading"/>
    <w:basedOn w:val="NormalTablo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kGlgeleme-Vurgu1">
    <w:name w:val="Light Shading Accent 1"/>
    <w:basedOn w:val="NormalTablo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AkGlgeleme-Vurgu2">
    <w:name w:val="Light Shading Accent 2"/>
    <w:basedOn w:val="NormalTablo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AkGlgeleme-Vurgu3">
    <w:name w:val="Light Shading Accent 3"/>
    <w:basedOn w:val="NormalTablo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AkGlgeleme-Vurgu4">
    <w:name w:val="Light Shading Accent 4"/>
    <w:basedOn w:val="NormalTablo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AkGlgeleme-Vurgu5">
    <w:name w:val="Light Shading Accent 5"/>
    <w:basedOn w:val="NormalTablo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AkGlgeleme-Vurgu6">
    <w:name w:val="Light Shading Accent 6"/>
    <w:basedOn w:val="NormalTablo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kListe">
    <w:name w:val="Light List"/>
    <w:basedOn w:val="NormalTablo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AkListe-Vurgu1">
    <w:name w:val="Light List Accent 1"/>
    <w:basedOn w:val="NormalTablo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AkListe-Vurgu2">
    <w:name w:val="Light List Accent 2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AkListe-Vurgu3">
    <w:name w:val="Light List Accent 3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AkListe-Vurgu4">
    <w:name w:val="Light List Accent 4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AkListe-Vurgu5">
    <w:name w:val="Light List Accent 5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AkListe-Vurgu6">
    <w:name w:val="Light List Accent 6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kKlavuz">
    <w:name w:val="Light Grid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AkKlavuz-Vurgu1">
    <w:name w:val="Light Grid Accent 1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AkKlavuz-Vurgu2">
    <w:name w:val="Light Grid Accent 2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AkKlavuz-Vurgu3">
    <w:name w:val="Light Grid Accent 3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AkKlavuz-Vurgu4">
    <w:name w:val="Light Grid Accent 4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AkKlavuz-Vurgu5">
    <w:name w:val="Light Grid Accent 5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AkKlavuz-Vurgu6">
    <w:name w:val="Light Grid Accent 6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OrtaGlgeleme1">
    <w:name w:val="Medium Shading 1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1">
    <w:name w:val="Medium Shading 1 Accent 1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2">
    <w:name w:val="Medium Shading 1 Accent 2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3">
    <w:name w:val="Medium Shading 1 Accent 3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4">
    <w:name w:val="Medium Shading 1 Accent 4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5">
    <w:name w:val="Medium Shading 1 Accent 5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6">
    <w:name w:val="Medium Shading 1 Accent 6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2">
    <w:name w:val="Medium Shading 2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1">
    <w:name w:val="Medium Shading 2 Accent 1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2">
    <w:name w:val="Medium Shading 2 Accent 2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3">
    <w:name w:val="Medium Shading 2 Accent 3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4">
    <w:name w:val="Medium Shading 2 Accent 4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5">
    <w:name w:val="Medium Shading 2 Accent 5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6">
    <w:name w:val="Medium Shading 2 Accent 6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Liste1">
    <w:name w:val="Medium List 1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OrtaListe1-Vurgu1">
    <w:name w:val="Medium List 1 Accent 1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OrtaListe1-Vurgu2">
    <w:name w:val="Medium List 1 Accent 2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OrtaListe1-Vurgu3">
    <w:name w:val="Medium List 1 Accent 3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OrtaListe1-Vurgu4">
    <w:name w:val="Medium List 1 Accent 4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OrtaListe1-Vurgu5">
    <w:name w:val="Medium List 1 Accent 5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OrtaListe1-Vurgu6">
    <w:name w:val="Medium List 1 Accent 6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OrtaListe2">
    <w:name w:val="Medium List 2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2-Vurgu1">
    <w:name w:val="Medium List 2 Accent 1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2">
    <w:name w:val="Medium List 2 Accent 2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3">
    <w:name w:val="Medium List 2 Accent 3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4">
    <w:name w:val="Medium List 2 Accent 4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5">
    <w:name w:val="Medium List 2 Accent 5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6">
    <w:name w:val="Medium List 2 Accent 6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Klavuz1">
    <w:name w:val="Medium Grid 1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rtaKlavuz1-Vurgu1">
    <w:name w:val="Medium Grid 1 Accent 1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rtaKlavuz1-Vurgu2">
    <w:name w:val="Medium Grid 1 Accent 2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rtaKlavuz1-Vurgu3">
    <w:name w:val="Medium Grid 1 Accent 3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rtaKlavuz1-Vurgu4">
    <w:name w:val="Medium Grid 1 Accent 4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rtaKlavuz1-Vurgu5">
    <w:name w:val="Medium Grid 1 Accent 5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rtaKlavuz1-Vurgu6">
    <w:name w:val="Medium Grid 1 Accent 6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rtaKlavuz2">
    <w:name w:val="Medium Grid 2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1">
    <w:name w:val="Medium Grid 2 Accent 1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2">
    <w:name w:val="Medium Grid 2 Accent 2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3">
    <w:name w:val="Medium Grid 2 Accent 3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4">
    <w:name w:val="Medium Grid 2 Accent 4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5">
    <w:name w:val="Medium Grid 2 Accent 5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6">
    <w:name w:val="Medium Grid 2 Accent 6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3">
    <w:name w:val="Medium Grid 3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OrtaKlavuz3-Vurgu1">
    <w:name w:val="Medium Grid 3 Accent 1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OrtaKlavuz3-Vurgu2">
    <w:name w:val="Medium Grid 3 Accent 2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OrtaKlavuz3-Vurgu3">
    <w:name w:val="Medium Grid 3 Accent 3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OrtaKlavuz3-Vurgu4">
    <w:name w:val="Medium Grid 3 Accent 4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OrtaKlavuz3-Vurgu5">
    <w:name w:val="Medium Grid 3 Accent 5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OrtaKlavuz3-Vurgu6">
    <w:name w:val="Medium Grid 3 Accent 6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KoyuListe">
    <w:name w:val="Dark List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KoyuListe-Vurgu1">
    <w:name w:val="Dark List Accent 1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KoyuListe-Vurgu2">
    <w:name w:val="Dark List Accent 2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KoyuListe-Vurgu3">
    <w:name w:val="Dark List Accent 3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KoyuListe-Vurgu4">
    <w:name w:val="Dark List Accent 4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KoyuListe-Vurgu5">
    <w:name w:val="Dark List Accent 5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KoyuListe-Vurgu6">
    <w:name w:val="Dark List Accent 6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RenkliGlgeleme">
    <w:name w:val="Colorful Shading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1">
    <w:name w:val="Colorful Shading Accent 1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2">
    <w:name w:val="Colorful Shading Accent 2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3">
    <w:name w:val="Colorful Shading Accent 3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nkliGlgeleme-Vurgu4">
    <w:name w:val="Colorful Shading Accent 4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5">
    <w:name w:val="Colorful Shading Accent 5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6">
    <w:name w:val="Colorful Shading Accent 6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Liste">
    <w:name w:val="Colorful List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enkliListe-Vurgu1">
    <w:name w:val="Colorful List Accent 1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RenkliListe-Vurgu2">
    <w:name w:val="Colorful List Accent 2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RenkliListe-Vurgu3">
    <w:name w:val="Colorful List Accent 3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RenkliListe-Vurgu4">
    <w:name w:val="Colorful List Accent 4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RenkliListe-Vurgu5">
    <w:name w:val="Colorful List Accent 5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RenkliListe-Vurgu6">
    <w:name w:val="Colorful List Accent 6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RenkliKlavuz">
    <w:name w:val="Colorful Grid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nkliKlavuz-Vurgu1">
    <w:name w:val="Colorful Grid Accent 1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nkliKlavuz-Vurgu2">
    <w:name w:val="Colorful Grid Accent 2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nkliKlavuz-Vurgu3">
    <w:name w:val="Colorful Grid Accent 3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nkliKlavuz-Vurgu4">
    <w:name w:val="Colorful Grid Accent 4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nkliKlavuz-Vurgu5">
    <w:name w:val="Colorful Grid Accent 5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nkliKlavuz-Vurgu6">
    <w:name w:val="Colorful Grid Accent 6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80"/>
    </w:pPr>
    <w:rPr>
      <w:rFonts w:ascii="Calibri" w:hAnsi="Calibri"/>
      <w:color w:val="333333"/>
    </w:rPr>
  </w:style>
  <w:style w:type="paragraph" w:styleId="Balk1">
    <w:name w:val="heading 1"/>
    <w:basedOn w:val="Normal"/>
    <w:next w:val="Normal"/>
    <w:link w:val="Balk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618BF"/>
  </w:style>
  <w:style w:type="paragraph" w:styleId="Altbilgi">
    <w:name w:val="footer"/>
    <w:basedOn w:val="Normal"/>
    <w:link w:val="Altbilgi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618BF"/>
  </w:style>
  <w:style w:type="paragraph" w:styleId="AralkYok">
    <w:name w:val="No Spacing"/>
    <w:uiPriority w:val="1"/>
    <w:qFormat/>
    <w:rsid w:val="00FC693F"/>
    <w:pPr>
      <w:spacing w:after="0" w:line="240" w:lineRule="auto"/>
    </w:pPr>
  </w:style>
  <w:style w:type="character" w:customStyle="1" w:styleId="Balk1Char">
    <w:name w:val="Başlık 1 Char"/>
    <w:basedOn w:val="VarsaylanParagrafYazTipi"/>
    <w:link w:val="Bal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KonuBal">
    <w:name w:val="Title"/>
    <w:basedOn w:val="Normal"/>
    <w:next w:val="Normal"/>
    <w:link w:val="KonuBal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eParagraf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GvdeMetni">
    <w:name w:val="Body Text"/>
    <w:basedOn w:val="Normal"/>
    <w:link w:val="GvdeMetniChar"/>
    <w:uiPriority w:val="99"/>
    <w:unhideWhenUsed/>
    <w:rsid w:val="00AA1D8D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AA1D8D"/>
  </w:style>
  <w:style w:type="paragraph" w:styleId="GvdeMetni2">
    <w:name w:val="Body Text 2"/>
    <w:basedOn w:val="Normal"/>
    <w:link w:val="GvdeMetni2Char"/>
    <w:uiPriority w:val="99"/>
    <w:unhideWhenUsed/>
    <w:rsid w:val="00AA1D8D"/>
    <w:pPr>
      <w:spacing w:after="120" w:line="480" w:lineRule="auto"/>
    </w:pPr>
  </w:style>
  <w:style w:type="character" w:customStyle="1" w:styleId="GvdeMetni2Char">
    <w:name w:val="Gövde Metni 2 Char"/>
    <w:basedOn w:val="VarsaylanParagrafYazTipi"/>
    <w:link w:val="GvdeMetni2"/>
    <w:uiPriority w:val="99"/>
    <w:rsid w:val="00AA1D8D"/>
  </w:style>
  <w:style w:type="paragraph" w:styleId="GvdeMetni3">
    <w:name w:val="Body Text 3"/>
    <w:basedOn w:val="Normal"/>
    <w:link w:val="GvdeMetni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uiPriority w:val="99"/>
    <w:rsid w:val="00AA1D8D"/>
    <w:rPr>
      <w:sz w:val="16"/>
      <w:szCs w:val="16"/>
    </w:rPr>
  </w:style>
  <w:style w:type="paragraph" w:styleId="Liste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e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e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eMaddemi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eMaddemi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eMaddemi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eNumara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eNumara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eNumara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eDevam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eDevam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eDevam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kroMetni">
    <w:name w:val="macro"/>
    <w:link w:val="MakroMetni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kroMetniChar">
    <w:name w:val="Makro Metni Char"/>
    <w:basedOn w:val="VarsaylanParagrafYazTipi"/>
    <w:link w:val="MakroMetni"/>
    <w:uiPriority w:val="99"/>
    <w:rsid w:val="0029639D"/>
    <w:rPr>
      <w:rFonts w:ascii="Courier" w:hAnsi="Courier"/>
      <w:sz w:val="20"/>
      <w:szCs w:val="20"/>
    </w:rPr>
  </w:style>
  <w:style w:type="paragraph" w:styleId="Trnak">
    <w:name w:val="Quote"/>
    <w:basedOn w:val="Normal"/>
    <w:next w:val="Normal"/>
    <w:link w:val="TrnakChar"/>
    <w:uiPriority w:val="29"/>
    <w:qFormat/>
    <w:rsid w:val="00FC693F"/>
    <w:rPr>
      <w:i/>
      <w:iCs/>
      <w:color w:val="000000" w:themeColor="text1"/>
    </w:rPr>
  </w:style>
  <w:style w:type="character" w:customStyle="1" w:styleId="TrnakChar">
    <w:name w:val="Tırnak Char"/>
    <w:basedOn w:val="VarsaylanParagrafYazTipi"/>
    <w:link w:val="Trnak"/>
    <w:uiPriority w:val="29"/>
    <w:rsid w:val="00FC693F"/>
    <w:rPr>
      <w:i/>
      <w:iCs/>
      <w:color w:val="000000" w:themeColor="text1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Gl">
    <w:name w:val="Strong"/>
    <w:basedOn w:val="VarsaylanParagrafYazTipi"/>
    <w:uiPriority w:val="22"/>
    <w:qFormat/>
    <w:rsid w:val="00FC693F"/>
    <w:rPr>
      <w:b/>
      <w:bCs/>
    </w:rPr>
  </w:style>
  <w:style w:type="character" w:styleId="Vurgu">
    <w:name w:val="Emphasis"/>
    <w:basedOn w:val="VarsaylanParagrafYazTipi"/>
    <w:uiPriority w:val="20"/>
    <w:qFormat/>
    <w:rsid w:val="00FC693F"/>
    <w:rPr>
      <w:i/>
      <w:iCs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FC693F"/>
    <w:rPr>
      <w:b/>
      <w:bCs/>
      <w:i/>
      <w:iCs/>
      <w:color w:val="4F81BD" w:themeColor="accent1"/>
    </w:rPr>
  </w:style>
  <w:style w:type="character" w:styleId="HafifVurgulama">
    <w:name w:val="Subtle Emphasis"/>
    <w:basedOn w:val="VarsaylanParagrafYazTipi"/>
    <w:uiPriority w:val="19"/>
    <w:qFormat/>
    <w:rsid w:val="00FC693F"/>
    <w:rPr>
      <w:i/>
      <w:iCs/>
      <w:color w:val="808080" w:themeColor="text1" w:themeTint="7F"/>
    </w:rPr>
  </w:style>
  <w:style w:type="character" w:styleId="GlVurgulama">
    <w:name w:val="Intense Emphasis"/>
    <w:basedOn w:val="VarsaylanParagrafYazTipi"/>
    <w:uiPriority w:val="21"/>
    <w:qFormat/>
    <w:rsid w:val="00FC693F"/>
    <w:rPr>
      <w:b/>
      <w:bCs/>
      <w:i/>
      <w:iCs/>
      <w:color w:val="4F81BD" w:themeColor="accent1"/>
    </w:rPr>
  </w:style>
  <w:style w:type="character" w:styleId="HafifBavuru">
    <w:name w:val="Subtle Reference"/>
    <w:basedOn w:val="VarsaylanParagrafYazTipi"/>
    <w:uiPriority w:val="31"/>
    <w:qFormat/>
    <w:rsid w:val="00FC693F"/>
    <w:rPr>
      <w:smallCaps/>
      <w:color w:val="C0504D" w:themeColor="accent2"/>
      <w:u w:val="single"/>
    </w:rPr>
  </w:style>
  <w:style w:type="character" w:styleId="GlBavuru">
    <w:name w:val="Intense Reference"/>
    <w:basedOn w:val="VarsaylanParagrafYazTipi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KitapBal">
    <w:name w:val="Book Title"/>
    <w:basedOn w:val="VarsaylanParagrafYazTipi"/>
    <w:uiPriority w:val="33"/>
    <w:qFormat/>
    <w:rsid w:val="00FC693F"/>
    <w:rPr>
      <w:b/>
      <w:bCs/>
      <w:smallCaps/>
      <w:spacing w:val="5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FC693F"/>
    <w:pPr>
      <w:outlineLvl w:val="9"/>
    </w:pPr>
  </w:style>
  <w:style w:type="table" w:styleId="TabloKlavuzu">
    <w:name w:val="Table Grid"/>
    <w:basedOn w:val="NormalTablo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Glgeleme">
    <w:name w:val="Light Shading"/>
    <w:basedOn w:val="NormalTablo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kGlgeleme-Vurgu1">
    <w:name w:val="Light Shading Accent 1"/>
    <w:basedOn w:val="NormalTablo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AkGlgeleme-Vurgu2">
    <w:name w:val="Light Shading Accent 2"/>
    <w:basedOn w:val="NormalTablo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AkGlgeleme-Vurgu3">
    <w:name w:val="Light Shading Accent 3"/>
    <w:basedOn w:val="NormalTablo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AkGlgeleme-Vurgu4">
    <w:name w:val="Light Shading Accent 4"/>
    <w:basedOn w:val="NormalTablo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AkGlgeleme-Vurgu5">
    <w:name w:val="Light Shading Accent 5"/>
    <w:basedOn w:val="NormalTablo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AkGlgeleme-Vurgu6">
    <w:name w:val="Light Shading Accent 6"/>
    <w:basedOn w:val="NormalTablo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kListe">
    <w:name w:val="Light List"/>
    <w:basedOn w:val="NormalTablo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AkListe-Vurgu1">
    <w:name w:val="Light List Accent 1"/>
    <w:basedOn w:val="NormalTablo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AkListe-Vurgu2">
    <w:name w:val="Light List Accent 2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AkListe-Vurgu3">
    <w:name w:val="Light List Accent 3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AkListe-Vurgu4">
    <w:name w:val="Light List Accent 4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AkListe-Vurgu5">
    <w:name w:val="Light List Accent 5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AkListe-Vurgu6">
    <w:name w:val="Light List Accent 6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kKlavuz">
    <w:name w:val="Light Grid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AkKlavuz-Vurgu1">
    <w:name w:val="Light Grid Accent 1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AkKlavuz-Vurgu2">
    <w:name w:val="Light Grid Accent 2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AkKlavuz-Vurgu3">
    <w:name w:val="Light Grid Accent 3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AkKlavuz-Vurgu4">
    <w:name w:val="Light Grid Accent 4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AkKlavuz-Vurgu5">
    <w:name w:val="Light Grid Accent 5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AkKlavuz-Vurgu6">
    <w:name w:val="Light Grid Accent 6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OrtaGlgeleme1">
    <w:name w:val="Medium Shading 1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1">
    <w:name w:val="Medium Shading 1 Accent 1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2">
    <w:name w:val="Medium Shading 1 Accent 2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3">
    <w:name w:val="Medium Shading 1 Accent 3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4">
    <w:name w:val="Medium Shading 1 Accent 4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5">
    <w:name w:val="Medium Shading 1 Accent 5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6">
    <w:name w:val="Medium Shading 1 Accent 6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2">
    <w:name w:val="Medium Shading 2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1">
    <w:name w:val="Medium Shading 2 Accent 1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2">
    <w:name w:val="Medium Shading 2 Accent 2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3">
    <w:name w:val="Medium Shading 2 Accent 3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4">
    <w:name w:val="Medium Shading 2 Accent 4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5">
    <w:name w:val="Medium Shading 2 Accent 5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6">
    <w:name w:val="Medium Shading 2 Accent 6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Liste1">
    <w:name w:val="Medium List 1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OrtaListe1-Vurgu1">
    <w:name w:val="Medium List 1 Accent 1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OrtaListe1-Vurgu2">
    <w:name w:val="Medium List 1 Accent 2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OrtaListe1-Vurgu3">
    <w:name w:val="Medium List 1 Accent 3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OrtaListe1-Vurgu4">
    <w:name w:val="Medium List 1 Accent 4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OrtaListe1-Vurgu5">
    <w:name w:val="Medium List 1 Accent 5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OrtaListe1-Vurgu6">
    <w:name w:val="Medium List 1 Accent 6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OrtaListe2">
    <w:name w:val="Medium List 2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2-Vurgu1">
    <w:name w:val="Medium List 2 Accent 1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2">
    <w:name w:val="Medium List 2 Accent 2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3">
    <w:name w:val="Medium List 2 Accent 3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4">
    <w:name w:val="Medium List 2 Accent 4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5">
    <w:name w:val="Medium List 2 Accent 5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6">
    <w:name w:val="Medium List 2 Accent 6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Klavuz1">
    <w:name w:val="Medium Grid 1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rtaKlavuz1-Vurgu1">
    <w:name w:val="Medium Grid 1 Accent 1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rtaKlavuz1-Vurgu2">
    <w:name w:val="Medium Grid 1 Accent 2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rtaKlavuz1-Vurgu3">
    <w:name w:val="Medium Grid 1 Accent 3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rtaKlavuz1-Vurgu4">
    <w:name w:val="Medium Grid 1 Accent 4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rtaKlavuz1-Vurgu5">
    <w:name w:val="Medium Grid 1 Accent 5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rtaKlavuz1-Vurgu6">
    <w:name w:val="Medium Grid 1 Accent 6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rtaKlavuz2">
    <w:name w:val="Medium Grid 2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1">
    <w:name w:val="Medium Grid 2 Accent 1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2">
    <w:name w:val="Medium Grid 2 Accent 2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3">
    <w:name w:val="Medium Grid 2 Accent 3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4">
    <w:name w:val="Medium Grid 2 Accent 4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5">
    <w:name w:val="Medium Grid 2 Accent 5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6">
    <w:name w:val="Medium Grid 2 Accent 6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3">
    <w:name w:val="Medium Grid 3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OrtaKlavuz3-Vurgu1">
    <w:name w:val="Medium Grid 3 Accent 1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OrtaKlavuz3-Vurgu2">
    <w:name w:val="Medium Grid 3 Accent 2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OrtaKlavuz3-Vurgu3">
    <w:name w:val="Medium Grid 3 Accent 3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OrtaKlavuz3-Vurgu4">
    <w:name w:val="Medium Grid 3 Accent 4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OrtaKlavuz3-Vurgu5">
    <w:name w:val="Medium Grid 3 Accent 5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OrtaKlavuz3-Vurgu6">
    <w:name w:val="Medium Grid 3 Accent 6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KoyuListe">
    <w:name w:val="Dark List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KoyuListe-Vurgu1">
    <w:name w:val="Dark List Accent 1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KoyuListe-Vurgu2">
    <w:name w:val="Dark List Accent 2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KoyuListe-Vurgu3">
    <w:name w:val="Dark List Accent 3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KoyuListe-Vurgu4">
    <w:name w:val="Dark List Accent 4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KoyuListe-Vurgu5">
    <w:name w:val="Dark List Accent 5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KoyuListe-Vurgu6">
    <w:name w:val="Dark List Accent 6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RenkliGlgeleme">
    <w:name w:val="Colorful Shading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1">
    <w:name w:val="Colorful Shading Accent 1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2">
    <w:name w:val="Colorful Shading Accent 2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3">
    <w:name w:val="Colorful Shading Accent 3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nkliGlgeleme-Vurgu4">
    <w:name w:val="Colorful Shading Accent 4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5">
    <w:name w:val="Colorful Shading Accent 5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6">
    <w:name w:val="Colorful Shading Accent 6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Liste">
    <w:name w:val="Colorful List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enkliListe-Vurgu1">
    <w:name w:val="Colorful List Accent 1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RenkliListe-Vurgu2">
    <w:name w:val="Colorful List Accent 2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RenkliListe-Vurgu3">
    <w:name w:val="Colorful List Accent 3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RenkliListe-Vurgu4">
    <w:name w:val="Colorful List Accent 4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RenkliListe-Vurgu5">
    <w:name w:val="Colorful List Accent 5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RenkliListe-Vurgu6">
    <w:name w:val="Colorful List Accent 6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RenkliKlavuz">
    <w:name w:val="Colorful Grid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nkliKlavuz-Vurgu1">
    <w:name w:val="Colorful Grid Accent 1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nkliKlavuz-Vurgu2">
    <w:name w:val="Colorful Grid Accent 2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nkliKlavuz-Vurgu3">
    <w:name w:val="Colorful Grid Accent 3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nkliKlavuz-Vurgu4">
    <w:name w:val="Colorful Grid Accent 4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nkliKlavuz-Vurgu5">
    <w:name w:val="Colorful Grid Accent 5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nkliKlavuz-Vurgu6">
    <w:name w:val="Colorful Grid Accent 6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6E8ACF0-3760-4CFE-92A5-F69FAEE4E7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30</Pages>
  <Words>5309</Words>
  <Characters>30263</Characters>
  <Application>Microsoft Office Word</Application>
  <DocSecurity>0</DocSecurity>
  <Lines>252</Lines>
  <Paragraphs>71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35501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Lenovo</cp:lastModifiedBy>
  <cp:revision>2</cp:revision>
  <dcterms:created xsi:type="dcterms:W3CDTF">2013-12-23T23:15:00Z</dcterms:created>
  <dcterms:modified xsi:type="dcterms:W3CDTF">2026-05-31T11:46:00Z</dcterms:modified>
  <cp:category/>
</cp:coreProperties>
</file>