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72" w:rsidRDefault="00361872"/>
    <w:p w:rsidR="00361872" w:rsidRDefault="00361872"/>
    <w:p w:rsidR="00361872" w:rsidRDefault="00361872"/>
    <w:p w:rsidR="00361872" w:rsidRDefault="004B6D27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361872" w:rsidRDefault="00361872"/>
    <w:p w:rsidR="00361872" w:rsidRDefault="004B6D27">
      <w:pPr>
        <w:jc w:val="center"/>
      </w:pPr>
      <w:proofErr w:type="spellStart"/>
      <w:r w:rsidRPr="004B6D27">
        <w:rPr>
          <w:b/>
          <w:color w:val="1B2A4A"/>
          <w:sz w:val="64"/>
        </w:rPr>
        <w:t>Yapay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Zekâ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Uygulamaları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Geliştirme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Ve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Uyum</w:t>
      </w:r>
      <w:proofErr w:type="spellEnd"/>
      <w:r w:rsidRPr="004B6D27">
        <w:rPr>
          <w:b/>
          <w:color w:val="1B2A4A"/>
          <w:sz w:val="64"/>
        </w:rPr>
        <w:t xml:space="preserve"> </w:t>
      </w:r>
      <w:proofErr w:type="spellStart"/>
      <w:r w:rsidRPr="004B6D27">
        <w:rPr>
          <w:b/>
          <w:color w:val="1B2A4A"/>
          <w:sz w:val="64"/>
        </w:rPr>
        <w:t>Eğitimi</w:t>
      </w:r>
      <w:proofErr w:type="spellEnd"/>
    </w:p>
    <w:p w:rsidR="00361872" w:rsidRDefault="004B6D27">
      <w:pPr>
        <w:jc w:val="center"/>
      </w:pPr>
      <w:r>
        <w:rPr>
          <w:color w:val="757575"/>
          <w:sz w:val="28"/>
        </w:rPr>
        <w:t xml:space="preserve">57-60.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361872" w:rsidRDefault="00361872"/>
    <w:p w:rsidR="00361872" w:rsidRDefault="004B6D27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361872" w:rsidRDefault="00361872"/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361872" w:rsidRDefault="004B6D27" w:rsidP="004B6D27">
            <w:r>
              <w:t xml:space="preserve"> 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361872" w:rsidRDefault="004B6D27" w:rsidP="004B6D27">
            <w:r>
              <w:t xml:space="preserve"> </w:t>
            </w:r>
            <w:bookmarkStart w:id="0" w:name="_GoBack"/>
            <w:bookmarkEnd w:id="0"/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361872" w:rsidRDefault="004B6D27">
            <w:r>
              <w:t xml:space="preserve">  </w:t>
            </w:r>
          </w:p>
        </w:tc>
      </w:tr>
    </w:tbl>
    <w:p w:rsidR="00361872" w:rsidRDefault="00361872"/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57. Saat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 ile CNN Uygulamasi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45 dk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58. Saat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CNN Model Gelistirme </w:t>
            </w:r>
            <w:r>
              <w:rPr>
                <w:sz w:val="18"/>
              </w:rPr>
              <w:t>ve Optimizasyon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45 dk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59. Saat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Transfer Learning Temelleri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45 dk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60. Saat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Goruntu Siniflandirma Projesi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45 dk</w:t>
            </w:r>
          </w:p>
        </w:tc>
      </w:tr>
    </w:tbl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361872">
        <w:trPr>
          <w:jc w:val="center"/>
        </w:trPr>
        <w:tc>
          <w:tcPr>
            <w:tcW w:w="1928" w:type="dxa"/>
            <w:shd w:val="clear" w:color="auto" w:fill="2C6FAD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361872" w:rsidRDefault="004B6D27">
      <w:r>
        <w:br w:type="page"/>
      </w:r>
    </w:p>
    <w:p w:rsidR="00361872" w:rsidRDefault="004B6D27">
      <w:pPr>
        <w:jc w:val="center"/>
      </w:pPr>
      <w:r>
        <w:rPr>
          <w:b/>
          <w:color w:val="1B2A4A"/>
          <w:sz w:val="36"/>
        </w:rPr>
        <w:lastRenderedPageBreak/>
        <w:t>━━━  57. SAAT  ━━━</w:t>
      </w:r>
    </w:p>
    <w:p w:rsidR="00361872" w:rsidRDefault="004B6D27">
      <w:pPr>
        <w:jc w:val="center"/>
      </w:pPr>
      <w:r>
        <w:rPr>
          <w:color w:val="2C6FAD"/>
          <w:sz w:val="32"/>
        </w:rPr>
        <w:t>CIFAR-10 ile CNN Uygulamasi</w:t>
      </w:r>
    </w:p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CIFAR-10 veri seti ile renkli goruntu siniflandirma CNN modeli olusturur.</w:t>
      </w:r>
    </w:p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4.4.1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 verisini yukler ve inceler.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4.4.2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Renkli goruntuleer icin CNN modeli </w:t>
            </w:r>
            <w:r>
              <w:rPr>
                <w:sz w:val="18"/>
              </w:rPr>
              <w:t>tasarlar.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4.4.3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MNIST ve CIFAR-10 zorluk farkini degerlendirir.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Analiz</w:t>
            </w:r>
          </w:p>
        </w:tc>
      </w:tr>
    </w:tbl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Keras ile CNN modeli olusturma ve MNIST CNN deneyimi.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361872" w:rsidRDefault="004B6D27">
      <w:pPr>
        <w:pStyle w:val="ListeMaddemi"/>
      </w:pPr>
      <w:r>
        <w:rPr>
          <w:sz w:val="20"/>
        </w:rPr>
        <w:t>Conv2D, MaxPooling2D, Flatten,</w:t>
      </w:r>
      <w:r>
        <w:rPr>
          <w:sz w:val="20"/>
        </w:rPr>
        <w:t xml:space="preserve"> Dense.</w:t>
      </w:r>
    </w:p>
    <w:p w:rsidR="00361872" w:rsidRDefault="004B6D27">
      <w:pPr>
        <w:pStyle w:val="ListeMaddemi"/>
      </w:pPr>
      <w:r>
        <w:rPr>
          <w:sz w:val="20"/>
        </w:rPr>
        <w:t>MNIST CNN kodu (~%99).</w:t>
      </w:r>
    </w:p>
    <w:p w:rsidR="00361872" w:rsidRDefault="004B6D27">
      <w:pPr>
        <w:pStyle w:val="ListeMaddemi"/>
      </w:pPr>
      <w:r>
        <w:rPr>
          <w:sz w:val="20"/>
        </w:rPr>
        <w:t>CIFAR-10 veri seti yapisi (32x32x3).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361872" w:rsidRDefault="004B6D27">
      <w:pPr>
        <w:pStyle w:val="ListeMaddemi"/>
      </w:pPr>
      <w:r>
        <w:rPr>
          <w:sz w:val="20"/>
        </w:rPr>
        <w:t>CIFAR-10 un MNIST kadar kolay oldugu.</w:t>
      </w:r>
    </w:p>
    <w:p w:rsidR="00361872" w:rsidRDefault="004B6D27">
      <w:pPr>
        <w:pStyle w:val="ListeMaddemi"/>
      </w:pPr>
      <w:r>
        <w:rPr>
          <w:sz w:val="20"/>
        </w:rPr>
        <w:t>Ayni MNIST CNN modelinin CIFAR-10 da da ise yarayacagi.</w:t>
      </w:r>
    </w:p>
    <w:p w:rsidR="00361872" w:rsidRDefault="004B6D27">
      <w:pPr>
        <w:pStyle w:val="ListeMaddemi"/>
      </w:pPr>
      <w:r>
        <w:rPr>
          <w:sz w:val="20"/>
        </w:rPr>
        <w:t>Renkli goruntunun sadece boyut farki oldugu.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Hazırlık Materyaller</w:t>
      </w:r>
      <w:r>
        <w:rPr>
          <w:b/>
          <w:color w:val="757575"/>
          <w:sz w:val="24"/>
        </w:rPr>
        <w:t>i</w:t>
      </w:r>
    </w:p>
    <w:p w:rsidR="00361872" w:rsidRDefault="004B6D27">
      <w:pPr>
        <w:pStyle w:val="ListeMaddemi"/>
      </w:pPr>
      <w:r>
        <w:rPr>
          <w:sz w:val="20"/>
        </w:rPr>
        <w:t>Bilgisayar (Python + Keras kurulu)</w:t>
      </w:r>
    </w:p>
    <w:p w:rsidR="00361872" w:rsidRDefault="004B6D27">
      <w:pPr>
        <w:pStyle w:val="ListeMaddemi"/>
      </w:pPr>
      <w:r>
        <w:rPr>
          <w:sz w:val="20"/>
        </w:rPr>
        <w:t>PyCharm IDE</w:t>
      </w:r>
    </w:p>
    <w:p w:rsidR="00361872" w:rsidRDefault="004B6D27">
      <w:pPr>
        <w:pStyle w:val="ListeMaddemi"/>
      </w:pPr>
      <w:r>
        <w:rPr>
          <w:sz w:val="20"/>
        </w:rPr>
        <w:t>CIFAR-10 veri seti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361872" w:rsidRDefault="00361872"/>
    <w:p w:rsidR="00361872" w:rsidRDefault="004B6D27">
      <w:r>
        <w:rPr>
          <w:i/>
          <w:color w:val="2C6FAD"/>
          <w:sz w:val="20"/>
        </w:rPr>
        <w:t xml:space="preserve">  Süre: 5 dakika</w:t>
      </w:r>
    </w:p>
    <w:p w:rsidR="00361872" w:rsidRDefault="004B6D27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"MNIST te</w:t>
      </w:r>
      <w:r>
        <w:rPr>
          <w:sz w:val="20"/>
        </w:rPr>
        <w:t xml:space="preserve"> %99 aldik. CIFAR-10 da ayni modelle %50-60 aliriz! Neden? Cunku CIFAR-10 renkli, karmasik ve gercek dunyanin goruntulerini icerir. Daha guclu model gerekir!"</w:t>
      </w:r>
    </w:p>
    <w:p w:rsidR="00361872" w:rsidRDefault="004B6D27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 xml:space="preserve">MNIST = ilkokul sinavi, CIFAR-10 = universite sinavi. Ayni ogrenci </w:t>
      </w:r>
      <w:r>
        <w:rPr>
          <w:sz w:val="20"/>
        </w:rPr>
        <w:t>(model) daha fazla calismali (daha derin ag)!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361872" w:rsidRDefault="004B6D27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CIFAR-10 de kac sinif var?</w:t>
      </w:r>
    </w:p>
    <w:p w:rsidR="00361872" w:rsidRDefault="004B6D27">
      <w:r>
        <w:rPr>
          <w:b/>
          <w:color w:val="2C6FAD"/>
          <w:sz w:val="20"/>
        </w:rPr>
        <w:t xml:space="preserve">  2. </w:t>
      </w:r>
      <w:r>
        <w:rPr>
          <w:sz w:val="20"/>
        </w:rPr>
        <w:t>Goruntu boyutu nedir?</w:t>
      </w:r>
    </w:p>
    <w:p w:rsidR="00361872" w:rsidRDefault="004B6D27">
      <w:r>
        <w:rPr>
          <w:b/>
          <w:color w:val="2C6FAD"/>
          <w:sz w:val="20"/>
        </w:rPr>
        <w:t xml:space="preserve">  3. </w:t>
      </w:r>
      <w:r>
        <w:rPr>
          <w:sz w:val="20"/>
        </w:rPr>
        <w:t>Neden MNIST ten zor?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Motivasyon Etkinliği: "MNIST vs CIFAR Karsilastirma"</w:t>
      </w:r>
    </w:p>
    <w:p w:rsidR="00361872" w:rsidRDefault="004B6D27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Iki veri setinin zorluk farkini </w:t>
      </w:r>
      <w:r>
        <w:rPr>
          <w:sz w:val="20"/>
        </w:rPr>
        <w:t>gorsel olarak inceleme.</w:t>
      </w:r>
    </w:p>
    <w:p w:rsidR="00361872" w:rsidRDefault="004B6D27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MNIST (el yazisi 7) ve CIFAR-10 (kedi fotosu) goruntulerini yan yana gosterir. Ogrenciler neden birinin daha zor oldugunu tartisir: renk, arka plan, detay, varyasyon.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361872" w:rsidRDefault="004B6D27">
            <w:r>
              <w:rPr>
                <w:sz w:val="20"/>
              </w:rPr>
              <w:t>MNIST '5': siyah beya</w:t>
            </w:r>
            <w:r>
              <w:rPr>
                <w:sz w:val="20"/>
              </w:rPr>
              <w:t>z, temiz arka plan, basit. CIFAR kedi: renkli, karisik arka plan, farkli pozlar. Hangisi zor?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361872" w:rsidRDefault="00361872"/>
    <w:p w:rsidR="00361872" w:rsidRDefault="004B6D27">
      <w:r>
        <w:rPr>
          <w:i/>
          <w:color w:val="007A7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Keşif Etkinliği: "CIFAR-10 CNN Kodlama"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CIFAR-10 icin daha derin CNN modeli olusturmak.</w:t>
      </w:r>
    </w:p>
    <w:p w:rsidR="00361872" w:rsidRDefault="004B6D27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CIFAR-10 yukleyin: cifar10.load_data(). Shape: (50000, 32, 32, 3).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N</w:t>
      </w:r>
      <w:r>
        <w:rPr>
          <w:sz w:val="20"/>
        </w:rPr>
        <w:t>ormalize edin: X/255.0. Etiketleri one-hot yapin.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Daha derin CNN: Conv(32)-&gt;Conv(32)-&gt;Pool -&gt; Conv(64)-&gt;Conv(64)-&gt;Pool -&gt; Flatten-&gt;Dense(256)-&gt;Dropout(0.5)-&gt;Dense(10).</w:t>
      </w:r>
    </w:p>
    <w:p w:rsidR="00361872" w:rsidRDefault="004B6D27">
      <w:r>
        <w:rPr>
          <w:b/>
          <w:color w:val="007A7A"/>
          <w:sz w:val="20"/>
        </w:rPr>
        <w:t xml:space="preserve">  4. </w:t>
      </w:r>
      <w:r>
        <w:rPr>
          <w:sz w:val="20"/>
        </w:rPr>
        <w:t>compile(adam, categorical_crossentropy) + fit(epochs=30, validation_split=0.2)</w:t>
      </w:r>
      <w:r>
        <w:rPr>
          <w:sz w:val="20"/>
        </w:rPr>
        <w:t>.</w:t>
      </w:r>
    </w:p>
    <w:p w:rsidR="00361872" w:rsidRDefault="004B6D27">
      <w:r>
        <w:rPr>
          <w:b/>
          <w:color w:val="007A7A"/>
          <w:sz w:val="20"/>
        </w:rPr>
        <w:t xml:space="preserve">  5. </w:t>
      </w:r>
      <w:r>
        <w:rPr>
          <w:sz w:val="20"/>
        </w:rPr>
        <w:t>Test accuracy olcun ve MNIST ile karsilastirin.</w:t>
      </w:r>
    </w:p>
    <w:p w:rsidR="00361872" w:rsidRDefault="004B6D27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Goruntu tanima uzmanin: renkli goruntuleri siniflandiran</w:t>
      </w:r>
    </w:p>
    <w:p w:rsidR="00361872" w:rsidRDefault="004B6D27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Model yapisini ve egitim surecini kontrol eder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CIFAR-10 CNN Modeli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VGG16 mimarisi nedir?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ResNet nedir?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Batch Normalization CNN de nasil kullanilir?</w:t>
      </w:r>
    </w:p>
    <w:p w:rsidR="00361872" w:rsidRDefault="004B6D27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Data augmentation ekleyin!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361872" w:rsidRDefault="00361872"/>
    <w:p w:rsidR="00361872" w:rsidRDefault="004B6D27">
      <w:r>
        <w:rPr>
          <w:i/>
          <w:color w:val="E65C00"/>
          <w:sz w:val="20"/>
        </w:rPr>
        <w:t xml:space="preserve">  Süre: 12 dakika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61872">
        <w:trPr>
          <w:jc w:val="center"/>
        </w:trPr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CIFAR-10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10 sinif renkli goruntu veri seti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Ucak, araba, kus, kedi, geyik, kopek, kurbaga, at, gemi, kamyon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CIFAR ornekleri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RGB Giris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3 kanal (Kirmizi, Yesil, Mavi)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input_shape=(32, 32, 3)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RGB kanallari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Derin CNN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Birden fazla Conv-Pool blogu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Conv-Conv-Pool -&gt; Conv-Conv-Pool -&gt; Dense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Derin mimari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Veri Artirma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Egitim verisini cesitlendirme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Flip, rotation, zoom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Augmentation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MNIST vs CIFAR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Zorluk karsilastirmasi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MNIST ~%99, CIFAR ~%70-80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Accuracy farki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361872" w:rsidRDefault="004B6D27">
      <w:r>
        <w:rPr>
          <w:sz w:val="20"/>
        </w:rPr>
        <w:t xml:space="preserve">CIFAR-10, MNIST ten cok daha zor: renkli (3 kanal), karmasik arka plan, nesne varyasyonu. Ayni MNIST CNN si CIFAR-10 da ~%65-70 verir. Daha derin model </w:t>
      </w:r>
      <w:r>
        <w:rPr>
          <w:sz w:val="20"/>
        </w:rPr>
        <w:t>gerekir.</w:t>
      </w:r>
    </w:p>
    <w:p w:rsidR="00361872" w:rsidRDefault="004B6D27">
      <w:r>
        <w:rPr>
          <w:sz w:val="20"/>
        </w:rPr>
        <w:t>CIFAR-10 icin tipik CNN: 2 blok Conv-Conv-Pool (32 ve 64 filtre), ardindan Dense. Dropout (%50) ve data augmentation overfitting i azaltir. BatchNormalization egitimi hizlandirir.</w:t>
      </w:r>
    </w:p>
    <w:p w:rsidR="00361872" w:rsidRDefault="004B6D27">
      <w:r>
        <w:rPr>
          <w:sz w:val="20"/>
        </w:rPr>
        <w:t>Augmentation kritik: horizontal_flip=True (araba sola/saga), rotati</w:t>
      </w:r>
      <w:r>
        <w:rPr>
          <w:sz w:val="20"/>
        </w:rPr>
        <w:t>on_range=15, width/height_shift. Bu basit teknikler accuracy yi %5-10 artirabilir!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351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 yukleme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(X_train,y_train),_ = cifar10.load_data()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50K goruntu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Derin CNN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Conv(32)-&gt;Conv(32)-&gt;Pool-&gt;Conv(64)-&gt;</w:t>
            </w:r>
            <w:r>
              <w:rPr>
                <w:sz w:val="18"/>
              </w:rPr>
              <w:t>Conv(64)-&gt;Pool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 Conv katman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Augmentation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ImageDataGenerator(horizontal_flip=True, rotation_range=15)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Veri cesitlendirme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Test accuracy: ~%75-80 (augmentation ile)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Iyi baslangic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361872" w:rsidRDefault="004B6D27">
      <w:r>
        <w:rPr>
          <w:b/>
          <w:color w:val="E65C00"/>
          <w:sz w:val="20"/>
        </w:rPr>
        <w:t xml:space="preserve">  1. </w:t>
      </w:r>
      <w:r>
        <w:rPr>
          <w:sz w:val="20"/>
        </w:rPr>
        <w:t xml:space="preserve">CIFAR = Gercek dunya: karisik, renkli, </w:t>
      </w:r>
      <w:r>
        <w:rPr>
          <w:sz w:val="20"/>
        </w:rPr>
        <w:t>zor</w:t>
      </w:r>
    </w:p>
    <w:p w:rsidR="00361872" w:rsidRDefault="004B6D27">
      <w:r>
        <w:rPr>
          <w:b/>
          <w:color w:val="E65C00"/>
          <w:sz w:val="20"/>
        </w:rPr>
        <w:t xml:space="preserve">  2. </w:t>
      </w:r>
      <w:r>
        <w:rPr>
          <w:sz w:val="20"/>
        </w:rPr>
        <w:t>Derin model = Uzun egitim: zor sinav icin cok calismak</w:t>
      </w:r>
    </w:p>
    <w:p w:rsidR="00361872" w:rsidRDefault="004B6D27">
      <w:r>
        <w:rPr>
          <w:b/>
          <w:color w:val="E65C00"/>
          <w:sz w:val="20"/>
        </w:rPr>
        <w:t xml:space="preserve">  3. </w:t>
      </w:r>
      <w:r>
        <w:rPr>
          <w:sz w:val="20"/>
        </w:rPr>
        <w:t>Augmentation = Ekstra ders: farkli acillardan calisma</w:t>
      </w:r>
    </w:p>
    <w:p w:rsidR="00361872" w:rsidRDefault="004B6D27">
      <w:r>
        <w:rPr>
          <w:b/>
          <w:color w:val="E65C00"/>
          <w:sz w:val="20"/>
        </w:rPr>
        <w:t xml:space="preserve">  4. </w:t>
      </w:r>
      <w:r>
        <w:rPr>
          <w:sz w:val="20"/>
        </w:rPr>
        <w:t>Dropout = Stres testi: eksik kosullarda basari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361872" w:rsidRDefault="004B6D27">
      <w:pPr>
        <w:pStyle w:val="ListeMaddemi"/>
      </w:pPr>
      <w:r>
        <w:rPr>
          <w:sz w:val="20"/>
        </w:rPr>
        <w:t>Neden CIFAR zor? - Renkli, karmasik arka plan, cok varyasyon</w:t>
      </w:r>
      <w:r>
        <w:rPr>
          <w:sz w:val="20"/>
        </w:rPr>
        <w:t>.</w:t>
      </w:r>
    </w:p>
    <w:p w:rsidR="00361872" w:rsidRDefault="004B6D27">
      <w:pPr>
        <w:pStyle w:val="ListeMaddemi"/>
      </w:pPr>
      <w:r>
        <w:rPr>
          <w:sz w:val="20"/>
        </w:rPr>
        <w:t>Neden daha derin model? - Karmasik oruntuler icin daha fazla katman gerekir.</w:t>
      </w:r>
    </w:p>
    <w:p w:rsidR="00361872" w:rsidRDefault="004B6D27">
      <w:pPr>
        <w:pStyle w:val="ListeMaddemi"/>
      </w:pPr>
      <w:r>
        <w:rPr>
          <w:sz w:val="20"/>
        </w:rPr>
        <w:t>Augmentation neden kritik? - Az veriyle overfitting i onler.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</w:t>
            </w:r>
            <w:r>
              <w:rPr>
                <w:b/>
                <w:color w:val="FFFFFF"/>
                <w:sz w:val="28"/>
              </w:rPr>
              <w:t xml:space="preserve"> —  Transfer &amp; Pekiştirme</w:t>
            </w:r>
          </w:p>
        </w:tc>
      </w:tr>
    </w:tbl>
    <w:p w:rsidR="00361872" w:rsidRDefault="00361872"/>
    <w:p w:rsidR="00361872" w:rsidRDefault="004B6D27">
      <w:r>
        <w:rPr>
          <w:i/>
          <w:color w:val="6A1B9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Uygulama Etkinliği: "Model Iyilestirme"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CIFAR-10 CNN performansini artirmak.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Temel modelin accuracy sini kaydedin.</w:t>
      </w:r>
    </w:p>
    <w:p w:rsidR="00361872" w:rsidRDefault="004B6D27">
      <w:r>
        <w:rPr>
          <w:b/>
          <w:color w:val="6A1B9A"/>
          <w:sz w:val="20"/>
        </w:rPr>
        <w:t xml:space="preserve">  2. </w:t>
      </w:r>
      <w:r>
        <w:rPr>
          <w:sz w:val="20"/>
        </w:rPr>
        <w:t>BatchNormalization ekleyin.</w:t>
      </w:r>
    </w:p>
    <w:p w:rsidR="00361872" w:rsidRDefault="004B6D27">
      <w:r>
        <w:rPr>
          <w:b/>
          <w:color w:val="6A1B9A"/>
          <w:sz w:val="20"/>
        </w:rPr>
        <w:t xml:space="preserve">  3. </w:t>
      </w:r>
      <w:r>
        <w:rPr>
          <w:sz w:val="20"/>
        </w:rPr>
        <w:t>Data augmentation ekleyin.</w:t>
      </w:r>
    </w:p>
    <w:p w:rsidR="00361872" w:rsidRDefault="004B6D27">
      <w:r>
        <w:rPr>
          <w:b/>
          <w:color w:val="6A1B9A"/>
          <w:sz w:val="20"/>
        </w:rPr>
        <w:t xml:space="preserve">  4. </w:t>
      </w:r>
      <w:r>
        <w:rPr>
          <w:sz w:val="20"/>
        </w:rPr>
        <w:t>Dropout oranini degistirin (0.3, 0.5).</w:t>
      </w:r>
    </w:p>
    <w:p w:rsidR="00361872" w:rsidRDefault="004B6D27">
      <w:r>
        <w:rPr>
          <w:b/>
          <w:color w:val="6A1B9A"/>
          <w:sz w:val="20"/>
        </w:rPr>
        <w:t xml:space="preserve">  5. </w:t>
      </w:r>
      <w:r>
        <w:rPr>
          <w:sz w:val="20"/>
        </w:rPr>
        <w:t>En iyi konfigurasyonu raporlayin.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CIFAR-10 Model Optimizasyon Raporu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Model iterasyonu ve hiperparametre ayari.</w:t>
      </w:r>
    </w:p>
    <w:p w:rsidR="00361872" w:rsidRDefault="004B6D27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361872" w:rsidRDefault="004B6D27">
            <w:r>
              <w:rPr>
                <w:sz w:val="20"/>
              </w:rPr>
              <w:t>CIFAR-10 da %80+ accuracy elde edin.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3 katmanli Conv blok ekleyin (96 filtre).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E5  |  DEĞERLENDİRME (EVALUATE)  —  Ö</w:t>
            </w:r>
            <w:r>
              <w:rPr>
                <w:b/>
                <w:color w:val="FFFFFF"/>
                <w:sz w:val="28"/>
              </w:rPr>
              <w:t>ğrenmeyi Ölçme</w:t>
            </w:r>
          </w:p>
        </w:tc>
      </w:tr>
    </w:tbl>
    <w:p w:rsidR="00361872" w:rsidRDefault="00361872"/>
    <w:p w:rsidR="00361872" w:rsidRDefault="004B6D27">
      <w:r>
        <w:rPr>
          <w:i/>
          <w:color w:val="2E7D32"/>
          <w:sz w:val="20"/>
        </w:rPr>
        <w:t xml:space="preserve">  Süre: 8 dakika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361872" w:rsidRDefault="004B6D27">
      <w:r>
        <w:rPr>
          <w:sz w:val="20"/>
        </w:rPr>
        <w:t xml:space="preserve">  ☐  CIFAR-10 verisini yukler ve hazirlar.</w:t>
      </w:r>
    </w:p>
    <w:p w:rsidR="00361872" w:rsidRDefault="004B6D27">
      <w:r>
        <w:rPr>
          <w:sz w:val="20"/>
        </w:rPr>
        <w:t xml:space="preserve">  ☐  Derin CNN modeli olusturur.</w:t>
      </w:r>
    </w:p>
    <w:p w:rsidR="00361872" w:rsidRDefault="004B6D27">
      <w:r>
        <w:rPr>
          <w:sz w:val="20"/>
        </w:rPr>
        <w:t xml:space="preserve">  ☐  Data augmentation uygular.</w:t>
      </w:r>
    </w:p>
    <w:p w:rsidR="00361872" w:rsidRDefault="004B6D27">
      <w:r>
        <w:rPr>
          <w:sz w:val="20"/>
        </w:rPr>
        <w:t xml:space="preserve">  ☐  MNIST ile zorluk farkini aciklar.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CIFAR-10 CNN kodunu yazabilir miyim?</w:t>
      </w:r>
    </w:p>
    <w:p w:rsidR="00361872" w:rsidRDefault="004B6D27">
      <w:r>
        <w:rPr>
          <w:b/>
          <w:color w:val="2E7D32"/>
          <w:sz w:val="20"/>
        </w:rPr>
        <w:t xml:space="preserve">  2. </w:t>
      </w:r>
      <w:r>
        <w:rPr>
          <w:sz w:val="20"/>
        </w:rPr>
        <w:t>Augmentation parametrelerini biliyor muyum?</w:t>
      </w:r>
    </w:p>
    <w:p w:rsidR="00361872" w:rsidRDefault="004B6D27">
      <w:r>
        <w:rPr>
          <w:b/>
          <w:color w:val="2E7D32"/>
          <w:sz w:val="20"/>
        </w:rPr>
        <w:t xml:space="preserve">  3. </w:t>
      </w:r>
      <w:r>
        <w:rPr>
          <w:sz w:val="20"/>
        </w:rPr>
        <w:t>Neden MNIST ten dusuk accuracy, aciklayabilir miyim?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 goruntu boyutu?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a) 28x28x1 b) 32x32x3 c) </w:t>
            </w:r>
            <w:r>
              <w:rPr>
                <w:sz w:val="18"/>
              </w:rPr>
              <w:t>64x64x3 d) 224x224x3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32x32x3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CIFAR-10 da kac sinif?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2 b) 5 c) 10 d) 100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c) 10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Basit CNN ile CIFAR-10 accuracy?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%99 b) %90 c) %75 d) %50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c) ~%75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361872" w:rsidRDefault="004B6D27">
      <w:r>
        <w:rPr>
          <w:b/>
          <w:color w:val="2E7D32"/>
          <w:sz w:val="20"/>
        </w:rPr>
        <w:t>Açık Uçlu: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CIFAR-10 da %90+ elde etmek icin ne gerekir?</w:t>
      </w:r>
    </w:p>
    <w:p w:rsidR="00361872" w:rsidRDefault="004B6D27">
      <w:r>
        <w:rPr>
          <w:b/>
          <w:color w:val="2E7D32"/>
          <w:sz w:val="20"/>
        </w:rPr>
        <w:t>Eleştirel Düşünme: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Gercek dunya goruntuleri CIFAR-10 dan bile zor. ImageNet neden onemli?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Adım Adım Uygulama: "CIFAR-10 CNN Pipeline"</w:t>
      </w:r>
    </w:p>
    <w:p w:rsidR="00361872" w:rsidRDefault="004B6D27">
      <w:r>
        <w:rPr>
          <w:b/>
          <w:color w:val="1B2A4A"/>
          <w:sz w:val="20"/>
        </w:rPr>
        <w:t xml:space="preserve">Hedef: </w:t>
      </w:r>
      <w:r>
        <w:rPr>
          <w:sz w:val="20"/>
        </w:rPr>
        <w:t>CIFAR-10 siniflandirma: veri -&gt; derin CNN -&gt; augmentation -&gt; egitim.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X = X/255.0; y = to_categorical(y,10)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Veri hazirlik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Normalize + OneHot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Conv(32)-&gt;Conv(32)-&gt;Pool-&gt;Conv(64)-&gt;Conv(64)-&gt;Pool-&gt;BN-&gt;Dropout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Derin CNN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 Conv</w:t>
            </w:r>
            <w:r>
              <w:rPr>
                <w:sz w:val="18"/>
              </w:rPr>
              <w:t xml:space="preserve"> katman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datagen = ImageDataGenerator(flip=True, rotation=15); fit_generator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Augmented egitim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Cesitlendirilmis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Test accuracy %70 ustu olmali.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Canlı Demo: "CIFAR-10 Canli Demo"</w:t>
      </w:r>
    </w:p>
    <w:p w:rsidR="00361872" w:rsidRDefault="004B6D27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Derin CNN yazar, augmentation ekler, egitir.</w:t>
      </w:r>
    </w:p>
    <w:p w:rsidR="00361872" w:rsidRDefault="004B6D27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yazarak MNIST ile karsilastirir.</w:t>
      </w:r>
    </w:p>
    <w:p w:rsidR="00361872" w:rsidRDefault="004B6D27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CIFAR egitimi MNIST ten yavas, sabir!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</w:t>
      </w:r>
      <w:r>
        <w:rPr>
          <w:color w:val="BDBDBD"/>
          <w:sz w:val="12"/>
        </w:rPr>
        <w:t>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 temel CNN egitip accuracy olcun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~%65-70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Augmentation ekleyip accuracy farkini gozlemleyin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~%75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BatchNorm + Dropout ile %80 hedefleyin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Optimize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Vaka Çalışması: "Otonom Arac"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361872" w:rsidRDefault="004B6D27">
            <w:r>
              <w:rPr>
                <w:sz w:val="20"/>
              </w:rPr>
              <w:t>Bir otonom arac yol isaretlerini tanimalii. CIFAR-10 benzeri 10 isaret sinifi. CNN modeli tasarlayin.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 xml:space="preserve">Model </w:t>
      </w:r>
      <w:r>
        <w:rPr>
          <w:sz w:val="20"/>
        </w:rPr>
        <w:t>mimarisi ve beklenen performans.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361872" w:rsidRDefault="004B6D27">
      <w:r>
        <w:rPr>
          <w:sz w:val="20"/>
        </w:rPr>
        <w:t>CIFAR-10 ile renkli goruntu siniflandirma, derin CNN mimarisi, data augmentation ve MNIST il</w:t>
      </w:r>
      <w:r>
        <w:rPr>
          <w:sz w:val="20"/>
        </w:rPr>
        <w:t>e karsilastirma.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CIFAR-10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RGB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Derin CNN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Data Augmentation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BatchNormalization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Model Iterasyonu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361872" w:rsidRDefault="004B6D27">
      <w:r>
        <w:rPr>
          <w:sz w:val="20"/>
        </w:rPr>
        <w:t>Sonraki derste CNN modelllerini optimize etme ve transfer learning ogrenecegiz.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361872" w:rsidRDefault="004B6D27">
            <w:r>
              <w:rPr>
                <w:sz w:val="20"/>
              </w:rPr>
              <w:t>CIFAR-10 modelinizi optimize ederek en yuksek accuracy yi elde etmeye calisin.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361872" w:rsidRDefault="004B6D27">
      <w:pPr>
        <w:pStyle w:val="ListeMaddemi"/>
      </w:pPr>
      <w:r>
        <w:rPr>
          <w:sz w:val="20"/>
        </w:rPr>
        <w:t xml:space="preserve">CIFAR-10 </w:t>
      </w:r>
      <w:r>
        <w:rPr>
          <w:sz w:val="20"/>
        </w:rPr>
        <w:t>onceden indirilmis olmali (ilk yuklemede yavas).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Egitim yavas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Epoch sayisini 20-30 ile sinirlayin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Dusuk accuracy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Normal, CIFAR zor! Augmentation ekleyin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Veri inceleme: 10dk, Model kodlama: </w:t>
      </w:r>
      <w:r>
        <w:rPr>
          <w:sz w:val="20"/>
        </w:rPr>
        <w:t>15dk, Egitim: 15dk, Karsilastirma: 5dk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361872" w:rsidRDefault="004B6D27">
            <w:r>
              <w:rPr>
                <w:sz w:val="20"/>
              </w:rPr>
              <w:t>Epoch sayisini 10 a dusurerek hizlandirin.</w:t>
            </w:r>
          </w:p>
        </w:tc>
      </w:tr>
    </w:tbl>
    <w:p w:rsidR="00361872" w:rsidRDefault="00361872"/>
    <w:p w:rsidR="00361872" w:rsidRDefault="004B6D27">
      <w:r>
        <w:br w:type="page"/>
      </w:r>
    </w:p>
    <w:p w:rsidR="00361872" w:rsidRDefault="004B6D27">
      <w:pPr>
        <w:jc w:val="center"/>
      </w:pPr>
      <w:r>
        <w:rPr>
          <w:b/>
          <w:color w:val="1B2A4A"/>
          <w:sz w:val="36"/>
        </w:rPr>
        <w:lastRenderedPageBreak/>
        <w:t>━━━  58. SAAT  ━━━</w:t>
      </w:r>
    </w:p>
    <w:p w:rsidR="00361872" w:rsidRDefault="004B6D27">
      <w:pPr>
        <w:jc w:val="center"/>
      </w:pPr>
      <w:r>
        <w:rPr>
          <w:color w:val="2C6FAD"/>
          <w:sz w:val="32"/>
        </w:rPr>
        <w:t>CNN Model Gelistirme ve Optimizasyon</w:t>
      </w:r>
    </w:p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CNN modelini sistematik olarak </w:t>
      </w:r>
      <w:r>
        <w:rPr>
          <w:sz w:val="20"/>
        </w:rPr>
        <w:t>gelistirir ve optimizasyon tekniklerini uygular.</w:t>
      </w:r>
    </w:p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4.4.4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Model karmasikligini artirarak performans etkisini olcer.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Analiz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4.4.5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Learning rate schedule ve callback leri birlikte kullanir.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4.4.6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Model performansini </w:t>
            </w:r>
            <w:r>
              <w:rPr>
                <w:sz w:val="18"/>
              </w:rPr>
              <w:t>raporlar.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Degerlendirme</w:t>
            </w:r>
          </w:p>
        </w:tc>
      </w:tr>
    </w:tbl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CIFAR-10 CNN modeli olusturma ve augmentation deneyimi.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361872" w:rsidRDefault="004B6D27">
      <w:pPr>
        <w:pStyle w:val="ListeMaddemi"/>
      </w:pPr>
      <w:r>
        <w:rPr>
          <w:sz w:val="20"/>
        </w:rPr>
        <w:t>Derin CNN mimarisi.</w:t>
      </w:r>
    </w:p>
    <w:p w:rsidR="00361872" w:rsidRDefault="004B6D27">
      <w:pPr>
        <w:pStyle w:val="ListeMaddemi"/>
      </w:pPr>
      <w:r>
        <w:rPr>
          <w:sz w:val="20"/>
        </w:rPr>
        <w:t>Dropout, BatchNorm.</w:t>
      </w:r>
    </w:p>
    <w:p w:rsidR="00361872" w:rsidRDefault="004B6D27">
      <w:pPr>
        <w:pStyle w:val="ListeMaddemi"/>
      </w:pPr>
      <w:r>
        <w:rPr>
          <w:sz w:val="20"/>
        </w:rPr>
        <w:t>EarlyStopping, ModelCheckpoint.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361872" w:rsidRDefault="004B6D27">
      <w:pPr>
        <w:pStyle w:val="ListeMaddemi"/>
      </w:pPr>
      <w:r>
        <w:rPr>
          <w:sz w:val="20"/>
        </w:rPr>
        <w:t>Daha buyuk modelin her zaman daha iyi oldugu.</w:t>
      </w:r>
    </w:p>
    <w:p w:rsidR="00361872" w:rsidRDefault="004B6D27">
      <w:pPr>
        <w:pStyle w:val="ListeMaddemi"/>
      </w:pPr>
      <w:r>
        <w:rPr>
          <w:sz w:val="20"/>
        </w:rPr>
        <w:t>Optimizasyonun sadece lr ayari oldugu.</w:t>
      </w:r>
    </w:p>
    <w:p w:rsidR="00361872" w:rsidRDefault="004B6D27">
      <w:pPr>
        <w:pStyle w:val="ListeMaddemi"/>
      </w:pPr>
      <w:r>
        <w:rPr>
          <w:sz w:val="20"/>
        </w:rPr>
        <w:t>Tek bir deneyin yeterli oldugu.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361872" w:rsidRDefault="004B6D27">
      <w:pPr>
        <w:pStyle w:val="ListeMaddemi"/>
      </w:pPr>
      <w:r>
        <w:rPr>
          <w:sz w:val="20"/>
        </w:rPr>
        <w:t>Bilgisayar (Python + Keras kurulu)</w:t>
      </w:r>
    </w:p>
    <w:p w:rsidR="00361872" w:rsidRDefault="004B6D27">
      <w:pPr>
        <w:pStyle w:val="ListeMaddemi"/>
      </w:pPr>
      <w:r>
        <w:rPr>
          <w:sz w:val="20"/>
        </w:rPr>
        <w:t>PyCharm IDE</w:t>
      </w:r>
    </w:p>
    <w:p w:rsidR="00361872" w:rsidRDefault="004B6D27">
      <w:pPr>
        <w:pStyle w:val="ListeMaddemi"/>
      </w:pPr>
      <w:r>
        <w:rPr>
          <w:sz w:val="20"/>
        </w:rPr>
        <w:t>CIFAR-10 modeli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</w:t>
      </w:r>
      <w:r>
        <w:rPr>
          <w:color w:val="BDBDBD"/>
          <w:sz w:val="12"/>
        </w:rPr>
        <w:t>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361872" w:rsidRDefault="00361872"/>
    <w:p w:rsidR="00361872" w:rsidRDefault="004B6D27">
      <w:r>
        <w:rPr>
          <w:i/>
          <w:color w:val="2C6FAD"/>
          <w:sz w:val="20"/>
        </w:rPr>
        <w:t xml:space="preserve">  Süre: 5 dakika</w:t>
      </w:r>
    </w:p>
    <w:p w:rsidR="00361872" w:rsidRDefault="004B6D27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"Modeli kurduk, simdi ince ayar zamani! Profesyonel ML muhendisleri zamanlarinin %80 ini model optimiz</w:t>
      </w:r>
      <w:r>
        <w:rPr>
          <w:sz w:val="20"/>
        </w:rPr>
        <w:t>asyonuna harcarlar. Sistematik deneyler yaparak en iyi modeli bulalim."</w:t>
      </w:r>
    </w:p>
    <w:p w:rsidR="00361872" w:rsidRDefault="004B6D27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Araba motor ayari: yakiti (lr), lastikleri (augmentation), susspansiyonu (regularizasyon) ayarlayarak en iyi performans.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361872" w:rsidRDefault="004B6D27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Model</w:t>
      </w:r>
      <w:r>
        <w:rPr>
          <w:sz w:val="20"/>
        </w:rPr>
        <w:t xml:space="preserve"> nasil gelistirilir?</w:t>
      </w:r>
    </w:p>
    <w:p w:rsidR="00361872" w:rsidRDefault="004B6D27">
      <w:r>
        <w:rPr>
          <w:b/>
          <w:color w:val="2C6FAD"/>
          <w:sz w:val="20"/>
        </w:rPr>
        <w:t xml:space="preserve">  2. </w:t>
      </w:r>
      <w:r>
        <w:rPr>
          <w:sz w:val="20"/>
        </w:rPr>
        <w:t>Hangi parametreler ayarlanir?</w:t>
      </w:r>
    </w:p>
    <w:p w:rsidR="00361872" w:rsidRDefault="004B6D27">
      <w:r>
        <w:rPr>
          <w:b/>
          <w:color w:val="2C6FAD"/>
          <w:sz w:val="20"/>
        </w:rPr>
        <w:t xml:space="preserve">  3. </w:t>
      </w:r>
      <w:r>
        <w:rPr>
          <w:sz w:val="20"/>
        </w:rPr>
        <w:t>Sonuclar nasil karsilastirllir?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Motivasyon Etkinliği: "Optimizasyon Stratejisi"</w:t>
      </w:r>
    </w:p>
    <w:p w:rsidR="00361872" w:rsidRDefault="004B6D27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Model gelistirme stratejisi planlama.</w:t>
      </w:r>
    </w:p>
    <w:p w:rsidR="00361872" w:rsidRDefault="004B6D27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5 optimizasyon teknigi yazar. Ogrenciler</w:t>
      </w:r>
      <w:r>
        <w:rPr>
          <w:sz w:val="20"/>
        </w:rPr>
        <w:t xml:space="preserve"> oncelik sirasina dizer ve gerekcelendirir: 1) Data augmentation, 2) Model derinligi, 3) Regularizasyon, 4) lr ayari, 5) Batch size.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361872" w:rsidRDefault="004B6D27">
            <w:r>
              <w:rPr>
                <w:sz w:val="20"/>
              </w:rPr>
              <w:t>CIFAR-10 modeliniz %72 accuracy veriyor. %80 e cikmak icin hangi adimlaari izlersiniz?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361872" w:rsidRDefault="00361872"/>
    <w:p w:rsidR="00361872" w:rsidRDefault="004B6D27">
      <w:r>
        <w:rPr>
          <w:i/>
          <w:color w:val="007A7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Keşif Etkinliği: "Sistematik Model Gelistirme"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 Serisi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Adim adim model </w:t>
      </w:r>
      <w:r>
        <w:rPr>
          <w:sz w:val="20"/>
        </w:rPr>
        <w:t>performansini artirmak.</w:t>
      </w:r>
    </w:p>
    <w:p w:rsidR="00361872" w:rsidRDefault="004B6D27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Temel model accuracy: kaydedin.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Derinlik artirma: 3. Conv blok ekleyin (128 filtre). Accuracy farki?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Regularizasyon: BatchNorm + Dropout(0.4). Fark?</w:t>
      </w:r>
    </w:p>
    <w:p w:rsidR="00361872" w:rsidRDefault="004B6D27">
      <w:r>
        <w:rPr>
          <w:b/>
          <w:color w:val="007A7A"/>
          <w:sz w:val="20"/>
        </w:rPr>
        <w:t xml:space="preserve">  4. </w:t>
      </w:r>
      <w:r>
        <w:rPr>
          <w:sz w:val="20"/>
        </w:rPr>
        <w:t xml:space="preserve">LR </w:t>
      </w:r>
      <w:r>
        <w:rPr>
          <w:sz w:val="20"/>
        </w:rPr>
        <w:t>schedule: ReduceLROnPlateau ekleyin. Fark?</w:t>
      </w:r>
    </w:p>
    <w:p w:rsidR="00361872" w:rsidRDefault="004B6D27">
      <w:r>
        <w:rPr>
          <w:b/>
          <w:color w:val="007A7A"/>
          <w:sz w:val="20"/>
        </w:rPr>
        <w:t xml:space="preserve">  5. </w:t>
      </w:r>
      <w:r>
        <w:rPr>
          <w:sz w:val="20"/>
        </w:rPr>
        <w:t>Tum iyilestirmeler birlikte: final accuracy?</w:t>
      </w:r>
    </w:p>
    <w:p w:rsidR="00361872" w:rsidRDefault="004B6D27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muhendisi: sistematik model optimize eden</w:t>
      </w:r>
    </w:p>
    <w:p w:rsidR="00361872" w:rsidRDefault="004B6D27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Deney tasarimini ve sonuclari kontrol eder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Model Optimizasyon Gunlugu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Ar</w:t>
      </w:r>
      <w:r>
        <w:rPr>
          <w:b/>
          <w:color w:val="007A7A"/>
          <w:sz w:val="24"/>
        </w:rPr>
        <w:t>aştırma Soruları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Keras Tuner nedir?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Optuna nedir?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Neural Architecture Search?</w:t>
      </w:r>
    </w:p>
    <w:p w:rsidR="00361872" w:rsidRDefault="004B6D27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degisikligin etkisini ayri ayri olcun!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E3  |  AÇ</w:t>
            </w:r>
            <w:r>
              <w:rPr>
                <w:b/>
                <w:color w:val="FFFFFF"/>
                <w:sz w:val="28"/>
              </w:rPr>
              <w:t>IKLAMA (EXPLAIN)  —  Kavramları Yapılandırma</w:t>
            </w:r>
          </w:p>
        </w:tc>
      </w:tr>
    </w:tbl>
    <w:p w:rsidR="00361872" w:rsidRDefault="00361872"/>
    <w:p w:rsidR="00361872" w:rsidRDefault="004B6D27">
      <w:r>
        <w:rPr>
          <w:i/>
          <w:color w:val="E65C00"/>
          <w:sz w:val="20"/>
        </w:rPr>
        <w:t xml:space="preserve">  Süre: 12 dakika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61872">
        <w:trPr>
          <w:jc w:val="center"/>
        </w:trPr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Model Derinligi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Conv katman sayisini artirma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Daha karmasik ozellikler ogrenir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Derinlik vs accuracy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ReduceLROnPlateau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 xml:space="preserve">Dogrulama kaybi </w:t>
            </w:r>
            <w:r>
              <w:rPr>
                <w:sz w:val="18"/>
              </w:rPr>
              <w:t>durgunlasinca lr yi dusurme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factor=0.5, patience=3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lr azalma grafigi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Model Ensembling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Birden fazla modelin tahminlerini birlestirme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Oylama veya ortalama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Ensemble diyagrami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Confusion Matrix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Siniflar arasi karismma tablosu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 xml:space="preserve">Hangi siniflar birbiriyle </w:t>
            </w:r>
            <w:r>
              <w:rPr>
                <w:sz w:val="18"/>
              </w:rPr>
              <w:t>karisiiyor?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Matris gorseli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Sistematik Deney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Bir seferde bir degisken degistirme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Kontrol grubu ile karsilastirma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Deney tablosu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361872" w:rsidRDefault="004B6D27">
      <w:r>
        <w:rPr>
          <w:sz w:val="20"/>
        </w:rPr>
        <w:t>Model gelistirme stratejisi: 1) Temel modeli kur ve baseline olcun. 2) Bir seferde bir degisiklik yap. 3) Her d</w:t>
      </w:r>
      <w:r>
        <w:rPr>
          <w:sz w:val="20"/>
        </w:rPr>
        <w:t>egisikligin etkisini olc. 4) Iyi olanlari birlesstir. 5) Final modeli degerlendir.</w:t>
      </w:r>
    </w:p>
    <w:p w:rsidR="00361872" w:rsidRDefault="004B6D27">
      <w:r>
        <w:rPr>
          <w:sz w:val="20"/>
        </w:rPr>
        <w:t xml:space="preserve">ReduceLROnPlateau callback: dogrulama kaybi patience epoch boyunca iyilesmezse lr yi factor oraninda dusurur. Ornegin lr=0.001 -&gt; 0.0005 -&gt; 0.00025. Bu ince ayar asamasinda </w:t>
      </w:r>
      <w:r>
        <w:rPr>
          <w:sz w:val="20"/>
        </w:rPr>
        <w:t>cok etkilidir.</w:t>
      </w:r>
    </w:p>
    <w:p w:rsidR="00361872" w:rsidRDefault="004B6D27">
      <w:r>
        <w:rPr>
          <w:sz w:val="20"/>
        </w:rPr>
        <w:t>Confusion matrix ile hangi siniiflarin birbiriyle karistigini gorun. CIFAR-10 da kedi-kopek, kamyon-araba sik karisir. Bu bilgi model gelistirmede yol gosterir.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Baseline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%72, temel CNN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Baslangic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+Derinlik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%75, 3 Conv blok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3 puan artis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+RegLR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%78, BatchNorm+lr schedule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3 puan daha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+Aug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%81, tam optimizasyon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Hedef!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361872" w:rsidRDefault="004B6D27">
      <w:r>
        <w:rPr>
          <w:b/>
          <w:color w:val="E65C00"/>
          <w:sz w:val="20"/>
        </w:rPr>
        <w:t xml:space="preserve">  1. </w:t>
      </w:r>
      <w:r>
        <w:rPr>
          <w:sz w:val="20"/>
        </w:rPr>
        <w:t>Baseline = Ilk olcum: nereden basliyoruz</w:t>
      </w:r>
    </w:p>
    <w:p w:rsidR="00361872" w:rsidRDefault="004B6D27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Sistematik deney = Bilimsel yontem: bir </w:t>
      </w:r>
      <w:r>
        <w:rPr>
          <w:sz w:val="20"/>
        </w:rPr>
        <w:t>degisken degistir</w:t>
      </w:r>
    </w:p>
    <w:p w:rsidR="00361872" w:rsidRDefault="004B6D27">
      <w:r>
        <w:rPr>
          <w:b/>
          <w:color w:val="E65C00"/>
          <w:sz w:val="20"/>
        </w:rPr>
        <w:t xml:space="preserve">  3. </w:t>
      </w:r>
      <w:r>
        <w:rPr>
          <w:sz w:val="20"/>
        </w:rPr>
        <w:t>ReduceLR = Hassas ayar: hedefe yaklastikca yavasla</w:t>
      </w:r>
    </w:p>
    <w:p w:rsidR="00361872" w:rsidRDefault="004B6D27">
      <w:r>
        <w:rPr>
          <w:b/>
          <w:color w:val="E65C00"/>
          <w:sz w:val="20"/>
        </w:rPr>
        <w:t xml:space="preserve">  4. </w:t>
      </w:r>
      <w:r>
        <w:rPr>
          <w:sz w:val="20"/>
        </w:rPr>
        <w:t>Confusion matrix = Raporr karti: nerede basarisiz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361872" w:rsidRDefault="004B6D27">
      <w:pPr>
        <w:pStyle w:val="ListeMaddemi"/>
      </w:pPr>
      <w:r>
        <w:rPr>
          <w:sz w:val="20"/>
        </w:rPr>
        <w:t>Neden bir seferde bir degisiklik? - Etkinin kaynagini anlamak icin.</w:t>
      </w:r>
    </w:p>
    <w:p w:rsidR="00361872" w:rsidRDefault="004B6D27">
      <w:pPr>
        <w:pStyle w:val="ListeMaddemi"/>
      </w:pPr>
      <w:r>
        <w:rPr>
          <w:sz w:val="20"/>
        </w:rPr>
        <w:t xml:space="preserve">ReduceLR ne zaman kullanilir? - Kayip </w:t>
      </w:r>
      <w:r>
        <w:rPr>
          <w:sz w:val="20"/>
        </w:rPr>
        <w:t>durgunlasinca ince ayar icin.</w:t>
      </w:r>
    </w:p>
    <w:p w:rsidR="00361872" w:rsidRDefault="004B6D27">
      <w:pPr>
        <w:pStyle w:val="ListeMaddemi"/>
      </w:pPr>
      <w:r>
        <w:rPr>
          <w:sz w:val="20"/>
        </w:rPr>
        <w:t>Confusion matrix ne gosterir? - Hangi siniflar karistiriliiyor.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 —  Transfer &amp; Pekiştirme</w:t>
            </w:r>
          </w:p>
        </w:tc>
      </w:tr>
    </w:tbl>
    <w:p w:rsidR="00361872" w:rsidRDefault="00361872"/>
    <w:p w:rsidR="00361872" w:rsidRDefault="004B6D27">
      <w:r>
        <w:rPr>
          <w:i/>
          <w:color w:val="6A1B9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Uygulama Etkinliği: "Final Model Degerlendirme"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Degerlendirme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Optimize edilmis modeli kapsamli degerlenddirmek.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Final modelin test accuracy sini olcun.</w:t>
      </w:r>
    </w:p>
    <w:p w:rsidR="00361872" w:rsidRDefault="004B6D27">
      <w:r>
        <w:rPr>
          <w:b/>
          <w:color w:val="6A1B9A"/>
          <w:sz w:val="20"/>
        </w:rPr>
        <w:t xml:space="preserve">  2. </w:t>
      </w:r>
      <w:r>
        <w:rPr>
          <w:sz w:val="20"/>
        </w:rPr>
        <w:t>Confusion matrix olusturun.</w:t>
      </w:r>
    </w:p>
    <w:p w:rsidR="00361872" w:rsidRDefault="004B6D27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Classification </w:t>
      </w:r>
      <w:r>
        <w:rPr>
          <w:sz w:val="20"/>
        </w:rPr>
        <w:t>report yazdirin.</w:t>
      </w:r>
    </w:p>
    <w:p w:rsidR="00361872" w:rsidRDefault="004B6D27">
      <w:r>
        <w:rPr>
          <w:b/>
          <w:color w:val="6A1B9A"/>
          <w:sz w:val="20"/>
        </w:rPr>
        <w:t xml:space="preserve">  4. </w:t>
      </w:r>
      <w:r>
        <w:rPr>
          <w:sz w:val="20"/>
        </w:rPr>
        <w:t>En cok karistirilan sinif ciftiini belirleyin.</w:t>
      </w:r>
    </w:p>
    <w:p w:rsidR="00361872" w:rsidRDefault="004B6D27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sunuma hazirlaayin.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Kapsamli Model Degerlendirme Raporu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ML projellerinde profesyonel raporlama.</w:t>
      </w:r>
    </w:p>
    <w:p w:rsidR="00361872" w:rsidRDefault="004B6D27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Istatistik (me</w:t>
      </w:r>
      <w:r>
        <w:rPr>
          <w:sz w:val="20"/>
        </w:rPr>
        <w:t>trikler), Sunum Becerileri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361872" w:rsidRDefault="004B6D27">
            <w:r>
              <w:rPr>
                <w:sz w:val="20"/>
              </w:rPr>
              <w:t>Karistirilan sinifler icin ne yapilabilir?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ROC egrisi ve AUC degeri hesaplayin.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361872" w:rsidRDefault="00361872"/>
    <w:p w:rsidR="00361872" w:rsidRDefault="004B6D27">
      <w:r>
        <w:rPr>
          <w:i/>
          <w:color w:val="2E7D32"/>
          <w:sz w:val="20"/>
        </w:rPr>
        <w:t xml:space="preserve">  Süre: 8 dakika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361872" w:rsidRDefault="004B6D27">
      <w:r>
        <w:rPr>
          <w:sz w:val="20"/>
        </w:rPr>
        <w:t xml:space="preserve">  ☐  Sistematik model gelistirme yapar.</w:t>
      </w:r>
    </w:p>
    <w:p w:rsidR="00361872" w:rsidRDefault="004B6D27">
      <w:r>
        <w:rPr>
          <w:sz w:val="20"/>
        </w:rPr>
        <w:t xml:space="preserve">  ☐  ReduceLROnPlateau kullanir.</w:t>
      </w:r>
    </w:p>
    <w:p w:rsidR="00361872" w:rsidRDefault="004B6D27">
      <w:r>
        <w:rPr>
          <w:sz w:val="20"/>
        </w:rPr>
        <w:t xml:space="preserve">  ☐  Confusion matrix yorumlar.</w:t>
      </w:r>
    </w:p>
    <w:p w:rsidR="00361872" w:rsidRDefault="004B6D27">
      <w:r>
        <w:rPr>
          <w:sz w:val="20"/>
        </w:rPr>
        <w:t xml:space="preserve">  ☐  Classification report okur.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Sistematik deney yapabilir miyim?</w:t>
      </w:r>
    </w:p>
    <w:p w:rsidR="00361872" w:rsidRDefault="004B6D27">
      <w:r>
        <w:rPr>
          <w:b/>
          <w:color w:val="2E7D32"/>
          <w:sz w:val="20"/>
        </w:rPr>
        <w:t xml:space="preserve">  2. </w:t>
      </w:r>
      <w:r>
        <w:rPr>
          <w:sz w:val="20"/>
        </w:rPr>
        <w:t>ReduceLR parametrelerini biliyor muyum?</w:t>
      </w:r>
    </w:p>
    <w:p w:rsidR="00361872" w:rsidRDefault="004B6D27">
      <w:r>
        <w:rPr>
          <w:b/>
          <w:color w:val="2E7D32"/>
          <w:sz w:val="20"/>
        </w:rPr>
        <w:t xml:space="preserve">  3. </w:t>
      </w:r>
      <w:r>
        <w:rPr>
          <w:sz w:val="20"/>
        </w:rPr>
        <w:t>Confusion matrix i yorumlayabilir miyim?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ReduceLROnPlateau ne zaman devreye </w:t>
            </w:r>
            <w:r>
              <w:rPr>
                <w:sz w:val="18"/>
              </w:rPr>
              <w:t>girer?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a) Her epoch b) Dogrulama kaybi durgunlasinca c) Egitim basinda d) Test </w:t>
            </w:r>
            <w:r>
              <w:rPr>
                <w:sz w:val="18"/>
              </w:rPr>
              <w:lastRenderedPageBreak/>
              <w:t>sirasinda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b) Dogrulama kaybi durgunlasinca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Confusion matrix ne gosterir?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Model boyutu b) Siniflar arasi karisma c) Egitim suresi d) Parametre sayisi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Siniflar arasi karism</w:t>
            </w:r>
            <w:r>
              <w:rPr>
                <w:sz w:val="18"/>
              </w:rPr>
              <w:t>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Sistematik deney kuraali?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Hepsini birden degistir b) Bir seferde bir degisken c) Rastgele d) Sabit tut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Bir seferde bir degisken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361872" w:rsidRDefault="004B6D27">
      <w:r>
        <w:rPr>
          <w:b/>
          <w:color w:val="2E7D32"/>
          <w:sz w:val="20"/>
        </w:rPr>
        <w:t>Açık Uçlu: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Model optimizasyonu ne zaman durdurulumalii? Yeterli accuracy nedir?</w:t>
      </w:r>
    </w:p>
    <w:p w:rsidR="00361872" w:rsidRDefault="004B6D27">
      <w:r>
        <w:rPr>
          <w:b/>
          <w:color w:val="2E7D32"/>
          <w:sz w:val="20"/>
        </w:rPr>
        <w:t>Eleştirel Dü</w:t>
      </w:r>
      <w:r>
        <w:rPr>
          <w:b/>
          <w:color w:val="2E7D32"/>
          <w:sz w:val="20"/>
        </w:rPr>
        <w:t>şünme: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Profesyonel ML projelerinde model gelistirme sureci nasil yonetilir?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Adım Adım Uygulama: "Model Optimizasyon Pipeline"</w:t>
      </w:r>
    </w:p>
    <w:p w:rsidR="00361872" w:rsidRDefault="004B6D27">
      <w:r>
        <w:rPr>
          <w:b/>
          <w:color w:val="1B2A4A"/>
          <w:sz w:val="20"/>
        </w:rPr>
        <w:t xml:space="preserve">Hedef: </w:t>
      </w:r>
      <w:r>
        <w:rPr>
          <w:sz w:val="20"/>
        </w:rPr>
        <w:t>Temel modelden optimize modele adim adim ilerlemek.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 model -&gt; accuracy kaydet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Baseline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Referans nokta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+ BatchNorm + Dropout + ReduceLR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Optimizasyon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Her birinin </w:t>
            </w:r>
            <w:r>
              <w:rPr>
                <w:sz w:val="18"/>
              </w:rPr>
              <w:t>etkisini olc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confusion_matrix(y_test, y_pred); classification_report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Degerlendirme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Detayli analiz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Final model temel modelden en az %5 daha iyi olmali.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</w:t>
      </w:r>
      <w:r>
        <w:rPr>
          <w:b/>
          <w:color w:val="C62828"/>
          <w:sz w:val="24"/>
        </w:rPr>
        <w:t xml:space="preserve"> Canlı Demo: "Optimizasyon Yarisi"</w:t>
      </w:r>
    </w:p>
    <w:p w:rsidR="00361872" w:rsidRDefault="004B6D27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Adim adim model optimize eder, her adimi gosterir.</w:t>
      </w:r>
    </w:p>
    <w:p w:rsidR="00361872" w:rsidRDefault="004B6D27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optimizasyon stratejisini uygular.</w:t>
      </w:r>
    </w:p>
    <w:p w:rsidR="00361872" w:rsidRDefault="004B6D27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Her adimda accuracy kaydedin, karsilastirin!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</w:t>
      </w:r>
      <w:r>
        <w:rPr>
          <w:color w:val="BDBDBD"/>
          <w:sz w:val="12"/>
        </w:rPr>
        <w:t>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 CIFAR-10 CNN baseline olcun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~%70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3 optimizasyon teknigi uygulayin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~%78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ReduceLR + augmentation ile %80+ hedefleyin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Optimize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Vaka Çalışması: "ML Muhendisi Gunlugu"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361872" w:rsidRDefault="004B6D27">
            <w:r>
              <w:rPr>
                <w:sz w:val="20"/>
              </w:rPr>
              <w:t>Bir ML muhendisi olarak CIFAR-10 projesinin optimizasyon gunlugunu yazin: her deney, sonuc, karar.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Optimizasyon gunl</w:t>
      </w:r>
      <w:r>
        <w:rPr>
          <w:sz w:val="20"/>
        </w:rPr>
        <w:t>ugu ve final raporu.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361872" w:rsidRDefault="004B6D27">
      <w:r>
        <w:rPr>
          <w:sz w:val="20"/>
        </w:rPr>
        <w:t xml:space="preserve">Sistematik model gelistirme, ReduceLROnPlateau, confusion matrix, classification report ve final model </w:t>
      </w:r>
      <w:r>
        <w:rPr>
          <w:sz w:val="20"/>
        </w:rPr>
        <w:t>degerlendirme.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Sistematik Deney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ReduceLROnPlateau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Confusion Matrix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Classification Report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Model Optimizasyonu</w:t>
            </w:r>
          </w:p>
        </w:tc>
        <w:tc>
          <w:tcPr>
            <w:tcW w:w="4819" w:type="dxa"/>
          </w:tcPr>
          <w:p w:rsidR="00361872" w:rsidRDefault="00361872"/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361872" w:rsidRDefault="004B6D27">
      <w:r>
        <w:rPr>
          <w:sz w:val="20"/>
        </w:rPr>
        <w:t xml:space="preserve">Sonraki derste transfer learning ile onceden egitilmis modelleri kullanmayi </w:t>
      </w:r>
      <w:r>
        <w:rPr>
          <w:sz w:val="20"/>
        </w:rPr>
        <w:t>ogrenecegiz.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361872" w:rsidRDefault="004B6D27">
            <w:r>
              <w:rPr>
                <w:sz w:val="20"/>
              </w:rPr>
              <w:t>CIFAR-10 optimizasyon gunlugunuzu tamamlayin: en az 5 deney, sonuclar ve final model.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361872" w:rsidRDefault="004B6D27">
      <w:pPr>
        <w:pStyle w:val="ListeMaddemi"/>
      </w:pPr>
      <w:r>
        <w:rPr>
          <w:sz w:val="20"/>
        </w:rPr>
        <w:t>Onceki dersin CIFAR-10 kodunu hazir tutun.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Deney sayisi cok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En onemli 3 teknige odaklanin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Egitim suresi uzun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Epoch sayisini sinirlayin, EarlyStopping kullanin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Baseline: 5dk, Deneyler: 25dk, Degerlendirme: 15dk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361872" w:rsidRDefault="004B6D27">
            <w:r>
              <w:rPr>
                <w:sz w:val="20"/>
              </w:rPr>
              <w:t>Hazir sonuclari gostererek tartismaya odaklanin.</w:t>
            </w:r>
          </w:p>
        </w:tc>
      </w:tr>
    </w:tbl>
    <w:p w:rsidR="00361872" w:rsidRDefault="00361872"/>
    <w:p w:rsidR="00361872" w:rsidRDefault="004B6D27">
      <w:r>
        <w:br w:type="page"/>
      </w:r>
    </w:p>
    <w:p w:rsidR="00361872" w:rsidRDefault="004B6D27">
      <w:pPr>
        <w:jc w:val="center"/>
      </w:pPr>
      <w:r>
        <w:rPr>
          <w:b/>
          <w:color w:val="1B2A4A"/>
          <w:sz w:val="36"/>
        </w:rPr>
        <w:lastRenderedPageBreak/>
        <w:t>━━━  59. SAAT  ━━━</w:t>
      </w:r>
    </w:p>
    <w:p w:rsidR="00361872" w:rsidRDefault="004B6D27">
      <w:pPr>
        <w:jc w:val="center"/>
      </w:pPr>
      <w:r>
        <w:rPr>
          <w:color w:val="2C6FAD"/>
          <w:sz w:val="32"/>
        </w:rPr>
        <w:t>Transfer Learning Temelleri</w:t>
      </w:r>
    </w:p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Transfer learning </w:t>
      </w:r>
      <w:r>
        <w:rPr>
          <w:sz w:val="20"/>
        </w:rPr>
        <w:t>kavramini anlar ve onceden egitilmis bir modeli kendi problemiinde kullanir.</w:t>
      </w:r>
    </w:p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4.4.7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Transfer learning kavramini ve avantajlarini aciklar.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Kavrama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4.4.8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Keras te onceden egitilmis model (VGG16) yukler.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4.4.9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Feature </w:t>
            </w:r>
            <w:r>
              <w:rPr>
                <w:sz w:val="18"/>
              </w:rPr>
              <w:t>extraction ve fine-tuning farkini bilir.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Kavrama</w:t>
            </w:r>
          </w:p>
        </w:tc>
      </w:tr>
    </w:tbl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CNN modeli olusturma ve CIFAR-10 deneyimi.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361872" w:rsidRDefault="004B6D27">
      <w:pPr>
        <w:pStyle w:val="ListeMaddemi"/>
      </w:pPr>
      <w:r>
        <w:rPr>
          <w:sz w:val="20"/>
        </w:rPr>
        <w:t>CNN katman hiyerarsisi (dusuk-yuksek ozellik).</w:t>
      </w:r>
    </w:p>
    <w:p w:rsidR="00361872" w:rsidRDefault="004B6D27">
      <w:pPr>
        <w:pStyle w:val="ListeMaddemi"/>
      </w:pPr>
      <w:r>
        <w:rPr>
          <w:sz w:val="20"/>
        </w:rPr>
        <w:t>Keras model olusturma.</w:t>
      </w:r>
    </w:p>
    <w:p w:rsidR="00361872" w:rsidRDefault="004B6D27">
      <w:pPr>
        <w:pStyle w:val="ListeMaddemi"/>
      </w:pPr>
      <w:r>
        <w:rPr>
          <w:sz w:val="20"/>
        </w:rPr>
        <w:t>Overfitting ve veri azligi.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361872" w:rsidRDefault="004B6D27">
      <w:pPr>
        <w:pStyle w:val="ListeMaddemi"/>
      </w:pPr>
      <w:r>
        <w:rPr>
          <w:sz w:val="20"/>
        </w:rPr>
        <w:t>Transfer learning in kopya oldugu.</w:t>
      </w:r>
    </w:p>
    <w:p w:rsidR="00361872" w:rsidRDefault="004B6D27">
      <w:pPr>
        <w:pStyle w:val="ListeMaddemi"/>
      </w:pPr>
      <w:r>
        <w:rPr>
          <w:sz w:val="20"/>
        </w:rPr>
        <w:t>Sadece ayni veri tipi ile yapilabilecegi.</w:t>
      </w:r>
    </w:p>
    <w:p w:rsidR="00361872" w:rsidRDefault="004B6D27">
      <w:pPr>
        <w:pStyle w:val="ListeMaddemi"/>
      </w:pPr>
      <w:r>
        <w:rPr>
          <w:sz w:val="20"/>
        </w:rPr>
        <w:t>Her zaman sifirdan egitmenin daha iyi oldugu.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361872" w:rsidRDefault="004B6D27">
      <w:pPr>
        <w:pStyle w:val="ListeMaddemi"/>
      </w:pPr>
      <w:r>
        <w:rPr>
          <w:sz w:val="20"/>
        </w:rPr>
        <w:t>Bilgisayar (Python + Keras kurulu, internet)</w:t>
      </w:r>
    </w:p>
    <w:p w:rsidR="00361872" w:rsidRDefault="004B6D27">
      <w:pPr>
        <w:pStyle w:val="ListeMaddemi"/>
      </w:pPr>
      <w:r>
        <w:rPr>
          <w:sz w:val="20"/>
        </w:rPr>
        <w:t>PyCharm I</w:t>
      </w:r>
      <w:r>
        <w:rPr>
          <w:sz w:val="20"/>
        </w:rPr>
        <w:t>DE</w:t>
      </w:r>
    </w:p>
    <w:p w:rsidR="00361872" w:rsidRDefault="004B6D27">
      <w:pPr>
        <w:pStyle w:val="ListeMaddemi"/>
      </w:pPr>
      <w:r>
        <w:rPr>
          <w:sz w:val="20"/>
        </w:rPr>
        <w:t>Kucuk goruntu veri seti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361872" w:rsidRDefault="00361872"/>
    <w:p w:rsidR="00361872" w:rsidRDefault="004B6D27">
      <w:r>
        <w:rPr>
          <w:i/>
          <w:color w:val="2C6FAD"/>
          <w:sz w:val="20"/>
        </w:rPr>
        <w:t xml:space="preserve">  Süre: 5 dakika</w:t>
      </w:r>
    </w:p>
    <w:p w:rsidR="00361872" w:rsidRDefault="004B6D27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"Milyonlarca goruntuylee egiitmis bir model (VGG16</w:t>
      </w:r>
      <w:r>
        <w:rPr>
          <w:sz w:val="20"/>
        </w:rPr>
        <w:t>, ResNet) var. Biz 100 goruntuylee sifirdan egitsek basarisiz oluruz. Ama o modelin ogrendiklerini odunc alabiliiriz! Buna transfer learning denir."</w:t>
      </w:r>
    </w:p>
    <w:p w:rsidR="00361872" w:rsidRDefault="004B6D27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Universite mezunu yeni ise basliyor: temel bilgiyi tasiyor, sadece sirkeete ozel s</w:t>
      </w:r>
      <w:r>
        <w:rPr>
          <w:sz w:val="20"/>
        </w:rPr>
        <w:t>eyler ogrenmesi gerek. Transfer learning de boyle!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361872" w:rsidRDefault="004B6D27">
      <w:r>
        <w:rPr>
          <w:b/>
          <w:color w:val="2C6FAD"/>
          <w:sz w:val="20"/>
        </w:rPr>
        <w:t xml:space="preserve">  1. </w:t>
      </w:r>
      <w:r>
        <w:rPr>
          <w:sz w:val="20"/>
        </w:rPr>
        <w:t>Transfer learning nedir?</w:t>
      </w:r>
    </w:p>
    <w:p w:rsidR="00361872" w:rsidRDefault="004B6D27">
      <w:r>
        <w:rPr>
          <w:b/>
          <w:color w:val="2C6FAD"/>
          <w:sz w:val="20"/>
        </w:rPr>
        <w:t xml:space="preserve">  2. </w:t>
      </w:r>
      <w:r>
        <w:rPr>
          <w:sz w:val="20"/>
        </w:rPr>
        <w:t>Neden faydali?</w:t>
      </w:r>
    </w:p>
    <w:p w:rsidR="00361872" w:rsidRDefault="004B6D27">
      <w:r>
        <w:rPr>
          <w:b/>
          <w:color w:val="2C6FAD"/>
          <w:sz w:val="20"/>
        </w:rPr>
        <w:t xml:space="preserve">  3. </w:t>
      </w:r>
      <w:r>
        <w:rPr>
          <w:sz w:val="20"/>
        </w:rPr>
        <w:t>Hangi modeller kullanilir?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Motivasyon Etkinliği: "Bilgi Transferi"</w:t>
      </w:r>
    </w:p>
    <w:p w:rsidR="00361872" w:rsidRDefault="004B6D27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Bir alandaki bilgiyi baska alana tasimma.</w:t>
      </w:r>
    </w:p>
    <w:p w:rsidR="00361872" w:rsidRDefault="004B6D27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Senaryo: Ingilizce bilen biri Almanca ogreniyor. Alfabe, gramer mantigi, kelime ogrenimi... Sifirdan ogrenene gore ne kadar avantajli? DL de de boyle!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361872" w:rsidRDefault="004B6D27">
            <w:r>
              <w:rPr>
                <w:sz w:val="20"/>
              </w:rPr>
              <w:t>ImageNet te 1000 sinif ogrenmis VGG16. Sizin 3 sinif (kedi/kopek/kus)</w:t>
            </w:r>
            <w:r>
              <w:rPr>
                <w:sz w:val="20"/>
              </w:rPr>
              <w:t xml:space="preserve"> probleminiz var. VGG16 nin ogrendigi kenar, kose, sekil bilgisi sizin icin de gecerli!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361872" w:rsidRDefault="00361872"/>
    <w:p w:rsidR="00361872" w:rsidRDefault="004B6D27">
      <w:r>
        <w:rPr>
          <w:i/>
          <w:color w:val="007A7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Keşif Et</w:t>
      </w:r>
      <w:r>
        <w:rPr>
          <w:b/>
          <w:color w:val="007A7A"/>
          <w:sz w:val="24"/>
        </w:rPr>
        <w:t>kinliği: "Transfer Learning Uygulamasi"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VGG16 modelini Keras te yukleyip feature extraction yapmak.</w:t>
      </w:r>
    </w:p>
    <w:p w:rsidR="00361872" w:rsidRDefault="004B6D27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Keras, internet (model indirme)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from keras.applications import VGG16 </w:t>
      </w:r>
      <w:r>
        <w:rPr>
          <w:sz w:val="20"/>
        </w:rPr>
        <w:t>ile modeli yukleyin.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base_model = VGG16(weights='imagenet', include_top=False, input_shape=(32,32,3)).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base_model.trainable = False (agirliklari dondur).</w:t>
      </w:r>
    </w:p>
    <w:p w:rsidR="00361872" w:rsidRDefault="004B6D27">
      <w:r>
        <w:rPr>
          <w:b/>
          <w:color w:val="007A7A"/>
          <w:sz w:val="20"/>
        </w:rPr>
        <w:t xml:space="preserve">  4. </w:t>
      </w:r>
      <w:r>
        <w:rPr>
          <w:sz w:val="20"/>
        </w:rPr>
        <w:t>Uzerine Dense katmanlar ekleyin: GlobalAveragePooling2D -&gt; Dense(256,relu) -&gt; Dense(10,</w:t>
      </w:r>
      <w:r>
        <w:rPr>
          <w:sz w:val="20"/>
        </w:rPr>
        <w:t>softmax).</w:t>
      </w:r>
    </w:p>
    <w:p w:rsidR="00361872" w:rsidRDefault="004B6D27">
      <w:r>
        <w:rPr>
          <w:b/>
          <w:color w:val="007A7A"/>
          <w:sz w:val="20"/>
        </w:rPr>
        <w:t xml:space="preserve">  5. </w:t>
      </w:r>
      <w:r>
        <w:rPr>
          <w:sz w:val="20"/>
        </w:rPr>
        <w:t>CIFAR-10 ile egitin (sadece Dense katmanlar ogrenir).</w:t>
      </w:r>
    </w:p>
    <w:p w:rsidR="00361872" w:rsidRDefault="004B6D27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Transfer uzmanin: onceden egitilmis modeli kullanan</w:t>
      </w:r>
    </w:p>
    <w:p w:rsidR="00361872" w:rsidRDefault="004B6D27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Model yukleme ve dondurma islemlerini kontrol eder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Transfer Learning ile CIFAR-10 Modeli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</w:t>
      </w:r>
      <w:r>
        <w:rPr>
          <w:b/>
          <w:color w:val="007A7A"/>
          <w:sz w:val="24"/>
        </w:rPr>
        <w:t>Araştırma Soruları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ResNet50 nedir?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MobileNet nedir?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EfficientNet nedir?</w:t>
      </w:r>
    </w:p>
    <w:p w:rsidR="00361872" w:rsidRDefault="004B6D27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base_model.trainable = False cok onemli!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361872" w:rsidRDefault="00361872"/>
    <w:p w:rsidR="00361872" w:rsidRDefault="004B6D27">
      <w:r>
        <w:rPr>
          <w:i/>
          <w:color w:val="E65C00"/>
          <w:sz w:val="20"/>
        </w:rPr>
        <w:t xml:space="preserve">  Süre: 12 dakika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61872">
        <w:trPr>
          <w:jc w:val="center"/>
        </w:trPr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Transfer Learning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Onceden egitilmis modelin bilgisini yeni probleme tasima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Az veri ile yuksek performans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Transfer diyagrami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Onceden Egitilmis Model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Buyuk veri setiiyle egitilmis hazir model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VGG16, ResNet50, MobileNet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Model galerisi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Feature Extraction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Sadece ust katmanlari egitme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base_model.trainable = False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Dondurma gorseli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Fine-tuning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Tum veya bazi katmanlari ince ayar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base_model.trainable = True (kisismen)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Fine-tune gorseli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GlobalAveragePooling2D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Feature map larinin ortalamasiini alma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Flatten alternatifi, daha az parametre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GAP gorseli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361872" w:rsidRDefault="004B6D27">
      <w:r>
        <w:rPr>
          <w:sz w:val="20"/>
        </w:rPr>
        <w:t>Transfer learning, ImageNet gibi buyuk veri setleriyle egitilmis mo</w:t>
      </w:r>
      <w:r>
        <w:rPr>
          <w:sz w:val="20"/>
        </w:rPr>
        <w:t>dellerin (VGG16, ResNet50 vb.) ogrendigi ozellikleri (kenar, kose, doku, sekil) yeni bir probleme tasimadir. Az veri ile bile yuksek performans saglar.</w:t>
      </w:r>
    </w:p>
    <w:p w:rsidR="00361872" w:rsidRDefault="004B6D27">
      <w:r>
        <w:rPr>
          <w:sz w:val="20"/>
        </w:rPr>
        <w:t xml:space="preserve">Iki yaklasim: 1) Feature extraction: onceden egitilmis katmanlar donduruuliir (trainable=False), sadece </w:t>
      </w:r>
      <w:r>
        <w:rPr>
          <w:sz w:val="20"/>
        </w:rPr>
        <w:t>eklenen Dense katmanlar egitilir. Hizli, az veri icin ideal. 2) Fine-tuning: onceden egitilmis katmanlarin bir kismi da egitilir. Daha iyi ama overfitting riski.</w:t>
      </w:r>
    </w:p>
    <w:p w:rsidR="00361872" w:rsidRDefault="004B6D27">
      <w:r>
        <w:rPr>
          <w:sz w:val="20"/>
        </w:rPr>
        <w:t xml:space="preserve">Keras te cok kolay: VGG16(weights='imagenet', include_top=False) ile modeli yukleyin (son </w:t>
      </w:r>
      <w:r>
        <w:rPr>
          <w:sz w:val="20"/>
        </w:rPr>
        <w:t>siniflandirma katmani olmadan). Uzerine kendi katmanlarinizi ekleyin. base_model.trainable = False ile dondurrun ve egitin.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VGG16 yukleme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VGG16(weights='imagenet', include_top=False)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Hazir model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Dondurma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base_model.trainable = False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14M parametre donmus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Ekleme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GAP -&gt; Dense(256) -&gt; Dense(10)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Kendi katmanlari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Az veri ile %80+ accuracy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Transfer gucu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361872" w:rsidRDefault="004B6D27">
      <w:r>
        <w:rPr>
          <w:b/>
          <w:color w:val="E65C00"/>
          <w:sz w:val="20"/>
        </w:rPr>
        <w:t xml:space="preserve">  1. </w:t>
      </w:r>
      <w:r>
        <w:rPr>
          <w:sz w:val="20"/>
        </w:rPr>
        <w:t>Transfer = Mezun: temel bilgiyi tasiyor</w:t>
      </w:r>
    </w:p>
    <w:p w:rsidR="00361872" w:rsidRDefault="004B6D27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Feature </w:t>
      </w:r>
      <w:r>
        <w:rPr>
          <w:sz w:val="20"/>
        </w:rPr>
        <w:t>extraction = Stajyer: ustune is ogreniyor</w:t>
      </w:r>
    </w:p>
    <w:p w:rsidR="00361872" w:rsidRDefault="004B6D27">
      <w:r>
        <w:rPr>
          <w:b/>
          <w:color w:val="E65C00"/>
          <w:sz w:val="20"/>
        </w:rPr>
        <w:t xml:space="preserve">  3. </w:t>
      </w:r>
      <w:r>
        <w:rPr>
          <w:sz w:val="20"/>
        </w:rPr>
        <w:t>Fine-tuning = Uzman: mevcut bilgiyi de guncelliyor</w:t>
      </w:r>
    </w:p>
    <w:p w:rsidR="00361872" w:rsidRDefault="004B6D27">
      <w:r>
        <w:rPr>
          <w:b/>
          <w:color w:val="E65C00"/>
          <w:sz w:val="20"/>
        </w:rPr>
        <w:t xml:space="preserve">  4. </w:t>
      </w:r>
      <w:r>
        <w:rPr>
          <w:sz w:val="20"/>
        </w:rPr>
        <w:t>Onceden egitilmis = Kitap: baskasinin tecrubesi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361872" w:rsidRDefault="004B6D27">
      <w:pPr>
        <w:pStyle w:val="ListeMaddemi"/>
      </w:pPr>
      <w:r>
        <w:rPr>
          <w:sz w:val="20"/>
        </w:rPr>
        <w:t>Neden transfer learning? - Az veri ile yuksek performans.</w:t>
      </w:r>
    </w:p>
    <w:p w:rsidR="00361872" w:rsidRDefault="004B6D27">
      <w:pPr>
        <w:pStyle w:val="ListeMaddemi"/>
      </w:pPr>
      <w:r>
        <w:rPr>
          <w:sz w:val="20"/>
        </w:rPr>
        <w:t>Feature extraction vs fine</w:t>
      </w:r>
      <w:r>
        <w:rPr>
          <w:sz w:val="20"/>
        </w:rPr>
        <w:t>-tuning? - FE: hizli, az veri. FT: daha iyi, daha fazla veri.</w:t>
      </w:r>
    </w:p>
    <w:p w:rsidR="00361872" w:rsidRDefault="004B6D27">
      <w:pPr>
        <w:pStyle w:val="ListeMaddemi"/>
      </w:pPr>
      <w:r>
        <w:rPr>
          <w:sz w:val="20"/>
        </w:rPr>
        <w:t>VGG16 neden populer? - Basit yapi, iyi performans, ogretici.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E4  |  DERİNLEŞTİRME (ELABORATE)  —  Transfer &amp; Pe</w:t>
            </w:r>
            <w:r>
              <w:rPr>
                <w:b/>
                <w:color w:val="FFFFFF"/>
                <w:sz w:val="28"/>
              </w:rPr>
              <w:t>kiştirme</w:t>
            </w:r>
          </w:p>
        </w:tc>
      </w:tr>
    </w:tbl>
    <w:p w:rsidR="00361872" w:rsidRDefault="00361872"/>
    <w:p w:rsidR="00361872" w:rsidRDefault="004B6D27">
      <w:r>
        <w:rPr>
          <w:i/>
          <w:color w:val="6A1B9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Uygulama Etkinliği: "Transfer vs Sifirdan Karsilastirma"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Transfer learning ile sifirdan egitimi karsilastirmak.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CIFAR-10 de sifirdan CNN egitin: accuracy kaydedin.</w:t>
      </w:r>
    </w:p>
    <w:p w:rsidR="00361872" w:rsidRDefault="004B6D27">
      <w:r>
        <w:rPr>
          <w:b/>
          <w:color w:val="6A1B9A"/>
          <w:sz w:val="20"/>
        </w:rPr>
        <w:t xml:space="preserve">  2. </w:t>
      </w:r>
      <w:r>
        <w:rPr>
          <w:sz w:val="20"/>
        </w:rPr>
        <w:t>VGG16 transfer learning ile egitin: accuracy kaydedin.</w:t>
      </w:r>
    </w:p>
    <w:p w:rsidR="00361872" w:rsidRDefault="004B6D27">
      <w:r>
        <w:rPr>
          <w:b/>
          <w:color w:val="6A1B9A"/>
          <w:sz w:val="20"/>
        </w:rPr>
        <w:t xml:space="preserve">  3. </w:t>
      </w:r>
      <w:r>
        <w:rPr>
          <w:sz w:val="20"/>
        </w:rPr>
        <w:t>Egitim surelerini karsilastirin.</w:t>
      </w:r>
    </w:p>
    <w:p w:rsidR="00361872" w:rsidRDefault="004B6D27">
      <w:r>
        <w:rPr>
          <w:b/>
          <w:color w:val="6A1B9A"/>
          <w:sz w:val="20"/>
        </w:rPr>
        <w:t xml:space="preserve">  4. </w:t>
      </w:r>
      <w:r>
        <w:rPr>
          <w:sz w:val="20"/>
        </w:rPr>
        <w:t>Parametre sayilarini karsilastirin.</w:t>
      </w:r>
    </w:p>
    <w:p w:rsidR="00361872" w:rsidRDefault="004B6D27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raporlayin.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Transfer Learning Karsilastirma Raporu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gor</w:t>
      </w:r>
      <w:r>
        <w:rPr>
          <w:sz w:val="20"/>
        </w:rPr>
        <w:t>untu projesinde transfer learning karari.</w:t>
      </w:r>
    </w:p>
    <w:p w:rsidR="00361872" w:rsidRDefault="004B6D27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Bilimsel Yontem (karsilastirma)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361872" w:rsidRDefault="004B6D27">
            <w:r>
              <w:rPr>
                <w:sz w:val="20"/>
              </w:rPr>
              <w:t>Sadece 100 goruntunuz olsa sonuclar nasil degisir?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ResNet50 ile de deneyin ve VGG16 ile karsilastirin.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</w:t>
      </w:r>
      <w:r>
        <w:rPr>
          <w:color w:val="BDBDBD"/>
          <w:sz w:val="12"/>
        </w:rPr>
        <w:t>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361872" w:rsidRDefault="00361872"/>
    <w:p w:rsidR="00361872" w:rsidRDefault="004B6D27">
      <w:r>
        <w:rPr>
          <w:i/>
          <w:color w:val="2E7D32"/>
          <w:sz w:val="20"/>
        </w:rPr>
        <w:t xml:space="preserve">  Süre: 8 dakika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361872" w:rsidRDefault="004B6D27">
      <w:r>
        <w:rPr>
          <w:sz w:val="20"/>
        </w:rPr>
        <w:t xml:space="preserve">  ☐  Transfer learning kavramini aciklar.</w:t>
      </w:r>
    </w:p>
    <w:p w:rsidR="00361872" w:rsidRDefault="004B6D27">
      <w:r>
        <w:rPr>
          <w:sz w:val="20"/>
        </w:rPr>
        <w:t xml:space="preserve">  ☐  VGG16 yukler ve kullanir.</w:t>
      </w:r>
    </w:p>
    <w:p w:rsidR="00361872" w:rsidRDefault="004B6D27">
      <w:r>
        <w:rPr>
          <w:sz w:val="20"/>
        </w:rPr>
        <w:t xml:space="preserve">  ☐  Feature extraction ve fine-tuning farkini bilir.</w:t>
      </w:r>
    </w:p>
    <w:p w:rsidR="00361872" w:rsidRDefault="004B6D27">
      <w:r>
        <w:rPr>
          <w:sz w:val="20"/>
        </w:rPr>
        <w:t xml:space="preserve">  ☐  Transfer ve sifirdan egitimi karsilastirir.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Transfer learning kodunu yazabilir miyim?</w:t>
      </w:r>
    </w:p>
    <w:p w:rsidR="00361872" w:rsidRDefault="004B6D27">
      <w:r>
        <w:rPr>
          <w:b/>
          <w:color w:val="2E7D32"/>
          <w:sz w:val="20"/>
        </w:rPr>
        <w:t xml:space="preserve">  2. </w:t>
      </w:r>
      <w:r>
        <w:rPr>
          <w:sz w:val="20"/>
        </w:rPr>
        <w:t>trainable=False ne yaptigini biliyor muyum?</w:t>
      </w:r>
    </w:p>
    <w:p w:rsidR="00361872" w:rsidRDefault="004B6D27">
      <w:r>
        <w:rPr>
          <w:b/>
          <w:color w:val="2E7D32"/>
          <w:sz w:val="20"/>
        </w:rPr>
        <w:t xml:space="preserve">  3. </w:t>
      </w:r>
      <w:r>
        <w:rPr>
          <w:sz w:val="20"/>
        </w:rPr>
        <w:t>Ne zaman transfer, ne za</w:t>
      </w:r>
      <w:r>
        <w:rPr>
          <w:sz w:val="20"/>
        </w:rPr>
        <w:t>man sifirdan, karar verebilir miyim?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Transfer learning ne yapar?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Yeni model olusturur b) Onceki bilgiyi tasiir c) Veri uretir d) Model siler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Onceki bilgiyi tasir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trainable=False ne demek?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a) </w:t>
            </w:r>
            <w:r>
              <w:rPr>
                <w:sz w:val="18"/>
              </w:rPr>
              <w:t>Model silinir b) Agirliklar guncellenmez c) Veri dondurulur d) Epoch durur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Agirliklar guncellenmez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VGG16 nerede egitilmis?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MNIST b) CIFAR-10 c) ImageNet d) Fashion-MNIST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c) ImageNet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361872" w:rsidRDefault="004B6D27">
      <w:r>
        <w:rPr>
          <w:b/>
          <w:color w:val="2E7D32"/>
          <w:sz w:val="20"/>
        </w:rPr>
        <w:t>Açık Uçlu: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Transfer learning her zaman s</w:t>
      </w:r>
      <w:r>
        <w:rPr>
          <w:sz w:val="20"/>
        </w:rPr>
        <w:t>ifirdan egitmekten iyi mi?</w:t>
      </w:r>
    </w:p>
    <w:p w:rsidR="00361872" w:rsidRDefault="004B6D27">
      <w:r>
        <w:rPr>
          <w:b/>
          <w:color w:val="2E7D32"/>
          <w:sz w:val="20"/>
        </w:rPr>
        <w:t>Eleştirel Düşünme: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Transfer learning etik sorunlar yaratabilir mi? (Bias transferi)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Adım Adım Uygulama: "Transfer Learning Pipeline"</w:t>
      </w:r>
    </w:p>
    <w:p w:rsidR="00361872" w:rsidRDefault="004B6D27">
      <w:r>
        <w:rPr>
          <w:b/>
          <w:color w:val="1B2A4A"/>
          <w:sz w:val="20"/>
        </w:rPr>
        <w:t xml:space="preserve">Hedef: </w:t>
      </w:r>
      <w:r>
        <w:rPr>
          <w:sz w:val="20"/>
        </w:rPr>
        <w:t>VGG16 ile CIFAR-10 siniflandirma.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922"/>
        <w:gridCol w:w="2955"/>
        <w:gridCol w:w="2977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base = VGG16(weights='imagenet', include_top=False, input_shape=(32,32,3))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Model yukle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Hazir agirliklar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base.trainable=False; </w:t>
            </w:r>
            <w:r>
              <w:rPr>
                <w:sz w:val="18"/>
              </w:rPr>
              <w:t>model=Sequential([base, GAP(), Dense(256,'relu'), Dense(10,'softmax')])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Model kur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Dondur + ekle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model.compile('adam','categorical_crossentropy'); model.fit(X,y,epochs=10)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Egit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Sadece Dense ogrenir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Transfer model, sifirdan modelden da</w:t>
      </w:r>
      <w:r>
        <w:rPr>
          <w:sz w:val="20"/>
        </w:rPr>
        <w:t>ha iyi veya benzer olmali.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Canlı Demo: "Transfer Learning Demo"</w:t>
      </w:r>
    </w:p>
    <w:p w:rsidR="00361872" w:rsidRDefault="004B6D27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VGG16 yukler, dondurur, ust katman ekler, egitir.</w:t>
      </w:r>
    </w:p>
    <w:p w:rsidR="00361872" w:rsidRDefault="004B6D27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 xml:space="preserve">Ayni kodu </w:t>
      </w:r>
      <w:r>
        <w:rPr>
          <w:sz w:val="20"/>
        </w:rPr>
        <w:t>uygullar.</w:t>
      </w:r>
    </w:p>
    <w:p w:rsidR="00361872" w:rsidRDefault="004B6D27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include_top=False olmazsa hata alirsiniz!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VGG16 yukleyin ve model.summary() inceleyin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Parametre sayisi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Feature extraction ile CIFAR-10 egitin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Accuracy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Fine-tuning deneyin: son 4 katmani acin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Daha yuksek accuracy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Vaka Çalışması: "Kucuk Veri Senaryosu"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361872" w:rsidRDefault="004B6D27">
            <w:r>
              <w:rPr>
                <w:sz w:val="20"/>
              </w:rPr>
              <w:t xml:space="preserve">Sadece </w:t>
            </w:r>
            <w:r>
              <w:rPr>
                <w:sz w:val="20"/>
              </w:rPr>
              <w:t>500 goruntunuz var (5 sinif, sinif basina 100). Sifirdan mi yoksa transfer mi? Deneyin!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Karsilastirma ve transfer learning avantaji gosterimi.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DERS SONU </w:t>
            </w:r>
            <w:r>
              <w:rPr>
                <w:b/>
                <w:color w:val="FFFFFF"/>
                <w:sz w:val="28"/>
              </w:rPr>
              <w:t xml:space="preserve"> |  Özet, Kapanış ve Köprü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361872" w:rsidRDefault="004B6D27">
      <w:r>
        <w:rPr>
          <w:sz w:val="20"/>
        </w:rPr>
        <w:t>Transfer learning kavrami, VGG16, feature extraction, fine-tuning, GlobalAveragePooling2D ve pratik uygulama.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Transfer Learning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VGG16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ResNet50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Feature Extraction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Fine-tuning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Pretrained Model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GAP</w:t>
            </w:r>
          </w:p>
        </w:tc>
        <w:tc>
          <w:tcPr>
            <w:tcW w:w="4819" w:type="dxa"/>
          </w:tcPr>
          <w:p w:rsidR="00361872" w:rsidRDefault="00361872"/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361872" w:rsidRDefault="004B6D27">
      <w:r>
        <w:rPr>
          <w:sz w:val="20"/>
        </w:rPr>
        <w:t>Sonraki derste goruntu siniflandirma projesini tamamlayacagiz ve Modul 4 sinavina hazirllanacagiz.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361872" w:rsidRDefault="004B6D27">
            <w:r>
              <w:rPr>
                <w:sz w:val="20"/>
              </w:rPr>
              <w:t>VGG16 ve ResNet50 ile ayni veri setini egitiip karsilastirin.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361872" w:rsidRDefault="004B6D27">
      <w:pPr>
        <w:pStyle w:val="ListeMaddemi"/>
      </w:pPr>
      <w:r>
        <w:rPr>
          <w:sz w:val="20"/>
        </w:rPr>
        <w:t>VGG16 agirliklarini onceden indirin (ilk seferde yavas).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 xml:space="preserve">Model indirme </w:t>
            </w:r>
            <w:r>
              <w:rPr>
                <w:sz w:val="18"/>
              </w:rPr>
              <w:t>yavas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Onceden indirin veya kucuk model (MobileNet) kullanin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Bellek yetersizligi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Batch size kucultun, model boyutunu azaltin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Teori: 15dk, Kodlama: 20dk, Karsilastirma: 10dk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361872" w:rsidRDefault="004B6D27">
            <w:r>
              <w:rPr>
                <w:sz w:val="20"/>
              </w:rPr>
              <w:t>MobileNet kullanarak hizi artirin.</w:t>
            </w:r>
          </w:p>
        </w:tc>
      </w:tr>
    </w:tbl>
    <w:p w:rsidR="00361872" w:rsidRDefault="00361872"/>
    <w:p w:rsidR="00361872" w:rsidRDefault="004B6D27">
      <w:r>
        <w:br w:type="page"/>
      </w:r>
    </w:p>
    <w:p w:rsidR="00361872" w:rsidRDefault="004B6D27">
      <w:pPr>
        <w:jc w:val="center"/>
      </w:pPr>
      <w:r>
        <w:rPr>
          <w:b/>
          <w:color w:val="1B2A4A"/>
          <w:sz w:val="36"/>
        </w:rPr>
        <w:lastRenderedPageBreak/>
        <w:t>━━━  60. SAAT  ━━━</w:t>
      </w:r>
    </w:p>
    <w:p w:rsidR="00361872" w:rsidRDefault="004B6D27">
      <w:pPr>
        <w:jc w:val="center"/>
      </w:pPr>
      <w:r>
        <w:rPr>
          <w:color w:val="2C6FAD"/>
          <w:sz w:val="32"/>
        </w:rPr>
        <w:t>Goruntu Siniflandirma Projesi</w:t>
      </w:r>
    </w:p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Bastan sona bir goruntu siniflandirma projesi tamamlar: veri toplama, model secimi, egitim, degerlendirme.</w:t>
      </w:r>
    </w:p>
    <w:p w:rsidR="00361872" w:rsidRDefault="00361872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4.4.10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Proje </w:t>
            </w:r>
            <w:r>
              <w:rPr>
                <w:sz w:val="18"/>
              </w:rPr>
              <w:t>plani olusturur ve veri seti hazirlar.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4.4.11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CNN veya transfer learning ile model egitir.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Uygulama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4.4.12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Projeyi sunar ve sonuclari degerlendirir.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Degerlendirme</w:t>
            </w:r>
          </w:p>
        </w:tc>
      </w:tr>
    </w:tbl>
    <w:p w:rsidR="00361872" w:rsidRDefault="00361872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CNN, transfer learning,</w:t>
      </w:r>
      <w:r>
        <w:rPr>
          <w:sz w:val="20"/>
        </w:rPr>
        <w:t xml:space="preserve"> augmentation ve model optimizasyon bilgisi.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361872" w:rsidRDefault="004B6D27">
      <w:pPr>
        <w:pStyle w:val="ListeMaddemi"/>
      </w:pPr>
      <w:r>
        <w:rPr>
          <w:sz w:val="20"/>
        </w:rPr>
        <w:t>CNN model olusturma ve egitme.</w:t>
      </w:r>
    </w:p>
    <w:p w:rsidR="00361872" w:rsidRDefault="004B6D27">
      <w:pPr>
        <w:pStyle w:val="ListeMaddemi"/>
      </w:pPr>
      <w:r>
        <w:rPr>
          <w:sz w:val="20"/>
        </w:rPr>
        <w:t>Transfer learning (VGG16).</w:t>
      </w:r>
    </w:p>
    <w:p w:rsidR="00361872" w:rsidRDefault="004B6D27">
      <w:pPr>
        <w:pStyle w:val="ListeMaddemi"/>
      </w:pPr>
      <w:r>
        <w:rPr>
          <w:sz w:val="20"/>
        </w:rPr>
        <w:t>Data augmentation ve regularizasyon.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361872" w:rsidRDefault="004B6D27">
      <w:pPr>
        <w:pStyle w:val="ListeMaddemi"/>
      </w:pPr>
      <w:r>
        <w:rPr>
          <w:sz w:val="20"/>
        </w:rPr>
        <w:t>Projenin cok zor olacagi.</w:t>
      </w:r>
    </w:p>
    <w:p w:rsidR="00361872" w:rsidRDefault="004B6D27">
      <w:pPr>
        <w:pStyle w:val="ListeMaddemi"/>
      </w:pPr>
      <w:r>
        <w:rPr>
          <w:sz w:val="20"/>
        </w:rPr>
        <w:t xml:space="preserve">Sadece bir yaklasimin yeterli </w:t>
      </w:r>
      <w:r>
        <w:rPr>
          <w:sz w:val="20"/>
        </w:rPr>
        <w:t>oldugu.</w:t>
      </w:r>
    </w:p>
    <w:p w:rsidR="00361872" w:rsidRDefault="004B6D27">
      <w:pPr>
        <w:pStyle w:val="ListeMaddemi"/>
      </w:pPr>
      <w:r>
        <w:rPr>
          <w:sz w:val="20"/>
        </w:rPr>
        <w:t>Mukemmel sonuc gerekttigi.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361872" w:rsidRDefault="004B6D27">
      <w:pPr>
        <w:pStyle w:val="ListeMaddemi"/>
      </w:pPr>
      <w:r>
        <w:rPr>
          <w:sz w:val="20"/>
        </w:rPr>
        <w:t>Bilgisayar (Python + Keras kurulu)</w:t>
      </w:r>
    </w:p>
    <w:p w:rsidR="00361872" w:rsidRDefault="004B6D27">
      <w:pPr>
        <w:pStyle w:val="ListeMaddemi"/>
      </w:pPr>
      <w:r>
        <w:rPr>
          <w:sz w:val="20"/>
        </w:rPr>
        <w:t>PyCharm IDE</w:t>
      </w:r>
    </w:p>
    <w:p w:rsidR="00361872" w:rsidRDefault="004B6D27">
      <w:pPr>
        <w:pStyle w:val="ListeMaddemi"/>
      </w:pPr>
      <w:r>
        <w:rPr>
          <w:sz w:val="20"/>
        </w:rPr>
        <w:t>Veri seti (CIFAR-10, Fashion-MNIST veya kendi)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E1  |  GİRME (ENGAGE</w:t>
            </w:r>
            <w:r>
              <w:rPr>
                <w:b/>
                <w:color w:val="FFFFFF"/>
                <w:sz w:val="28"/>
              </w:rPr>
              <w:t>)  —  Dikkat Çekme &amp; Merak Uyandırma</w:t>
            </w:r>
          </w:p>
        </w:tc>
      </w:tr>
    </w:tbl>
    <w:p w:rsidR="00361872" w:rsidRDefault="00361872"/>
    <w:p w:rsidR="00361872" w:rsidRDefault="004B6D27">
      <w:r>
        <w:rPr>
          <w:i/>
          <w:color w:val="2C6FAD"/>
          <w:sz w:val="20"/>
        </w:rPr>
        <w:t xml:space="preserve">  Süre: 5 dakika</w:t>
      </w:r>
    </w:p>
    <w:p w:rsidR="00361872" w:rsidRDefault="004B6D27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"Tum ogrendiklerinizi birlestiirme zamani! Bir goruntu siniflandirma projesi yapacaksiniz: veri secimi, model tasarimi, egitim, optimizasyon ve sunum. Gercek bir ML muhendisi gibi!</w:t>
      </w:r>
      <w:r>
        <w:rPr>
          <w:sz w:val="20"/>
        </w:rPr>
        <w:t>"</w:t>
      </w:r>
    </w:p>
    <w:p w:rsidR="00361872" w:rsidRDefault="004B6D27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Butun parcalar bir araya geliyor: veri + model + egitim + degerlendirme = proje.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361872" w:rsidRDefault="004B6D27">
      <w:r>
        <w:rPr>
          <w:b/>
          <w:color w:val="2C6FAD"/>
          <w:sz w:val="20"/>
        </w:rPr>
        <w:t xml:space="preserve">  1. </w:t>
      </w:r>
      <w:r>
        <w:rPr>
          <w:sz w:val="20"/>
        </w:rPr>
        <w:t>Proje adimlari nelerdir?</w:t>
      </w:r>
    </w:p>
    <w:p w:rsidR="00361872" w:rsidRDefault="004B6D27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Hangi model secilecek?</w:t>
      </w:r>
    </w:p>
    <w:p w:rsidR="00361872" w:rsidRDefault="004B6D27">
      <w:r>
        <w:rPr>
          <w:b/>
          <w:color w:val="2C6FAD"/>
          <w:sz w:val="20"/>
        </w:rPr>
        <w:t xml:space="preserve">  3. </w:t>
      </w:r>
      <w:r>
        <w:rPr>
          <w:sz w:val="20"/>
        </w:rPr>
        <w:t>Basari nasil olculecek?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Motivasyon Etkinliği: "Proje Planlama"</w:t>
      </w:r>
    </w:p>
    <w:p w:rsidR="00361872" w:rsidRDefault="004B6D27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Goruntu siniflandirma projesi planlama.</w:t>
      </w:r>
    </w:p>
    <w:p w:rsidR="00361872" w:rsidRDefault="004B6D27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Her ogrenci proje konusu secer: CIFAR-10 siniflandirma, Fashion-MNIST siniflandirma veya kendi veri seti (3 sinif). Proje planini yazar: veri, model, metrik</w:t>
      </w:r>
      <w:r>
        <w:rPr>
          <w:sz w:val="20"/>
        </w:rPr>
        <w:t>, zaman.</w:t>
      </w:r>
    </w:p>
    <w:p w:rsidR="00361872" w:rsidRDefault="004B6D27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361872" w:rsidRDefault="004B6D27">
            <w:r>
              <w:rPr>
                <w:sz w:val="20"/>
              </w:rPr>
              <w:t>E-ticaret sitesi: urun goruntullerini otomatik kategorize etmek. 10 kategori, her birinden 500 goruntu. Plan yapin!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361872" w:rsidRDefault="00361872"/>
    <w:p w:rsidR="00361872" w:rsidRDefault="004B6D27">
      <w:r>
        <w:rPr>
          <w:i/>
          <w:color w:val="007A7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Keşif Etkinliği: "Proje Gelistirme"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Bastan sona goruntu siniflandirma projesi tamamlamak.</w:t>
      </w:r>
    </w:p>
    <w:p w:rsidR="00361872" w:rsidRDefault="004B6D27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Keras, veri seti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361872" w:rsidRDefault="004B6D27">
      <w:r>
        <w:rPr>
          <w:b/>
          <w:color w:val="007A7A"/>
          <w:sz w:val="20"/>
        </w:rPr>
        <w:t xml:space="preserve">  1. </w:t>
      </w:r>
      <w:r>
        <w:rPr>
          <w:sz w:val="20"/>
        </w:rPr>
        <w:t>Veri secimi ve hazirligi: yukleme, normalizasyon, augmentation.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Model 1: Sifirdan CNN olusturun ve egitin.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Model 2: Transfer learning (VGG16) ile egitin.</w:t>
      </w:r>
    </w:p>
    <w:p w:rsidR="00361872" w:rsidRDefault="004B6D27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iki modeli karsilastirin: accuracy, confusion matrix, egiti</w:t>
      </w:r>
      <w:r>
        <w:rPr>
          <w:sz w:val="20"/>
        </w:rPr>
        <w:t>m suresi.</w:t>
      </w:r>
    </w:p>
    <w:p w:rsidR="00361872" w:rsidRDefault="004B6D27">
      <w:r>
        <w:rPr>
          <w:b/>
          <w:color w:val="007A7A"/>
          <w:sz w:val="20"/>
        </w:rPr>
        <w:t xml:space="preserve">  5. </w:t>
      </w:r>
      <w:r>
        <w:rPr>
          <w:sz w:val="20"/>
        </w:rPr>
        <w:t>En iyi modeli secip gerekcelendirin.</w:t>
      </w:r>
    </w:p>
    <w:p w:rsidR="00361872" w:rsidRDefault="004B6D27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proje yoneticisi: projeyi bastan sona yoneten</w:t>
      </w:r>
    </w:p>
    <w:p w:rsidR="00361872" w:rsidRDefault="004B6D27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Proje ilerlemesini takip eder, teknik yardim saglar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Goruntu Siniflandirma Proje Raporu</w:t>
      </w:r>
    </w:p>
    <w:p w:rsidR="00361872" w:rsidRDefault="004B6D27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361872" w:rsidRDefault="004B6D27">
      <w:r>
        <w:rPr>
          <w:b/>
          <w:color w:val="007A7A"/>
          <w:sz w:val="20"/>
        </w:rPr>
        <w:t xml:space="preserve">  1</w:t>
      </w:r>
      <w:r>
        <w:rPr>
          <w:b/>
          <w:color w:val="007A7A"/>
          <w:sz w:val="20"/>
        </w:rPr>
        <w:t xml:space="preserve">. </w:t>
      </w:r>
      <w:r>
        <w:rPr>
          <w:sz w:val="20"/>
        </w:rPr>
        <w:t>Model deployment nedir?</w:t>
      </w:r>
    </w:p>
    <w:p w:rsidR="00361872" w:rsidRDefault="004B6D27">
      <w:r>
        <w:rPr>
          <w:b/>
          <w:color w:val="007A7A"/>
          <w:sz w:val="20"/>
        </w:rPr>
        <w:t xml:space="preserve">  2. </w:t>
      </w:r>
      <w:r>
        <w:rPr>
          <w:sz w:val="20"/>
        </w:rPr>
        <w:t>Flask ile model API nasil olusturulur?</w:t>
      </w:r>
    </w:p>
    <w:p w:rsidR="00361872" w:rsidRDefault="004B6D27">
      <w:r>
        <w:rPr>
          <w:b/>
          <w:color w:val="007A7A"/>
          <w:sz w:val="20"/>
        </w:rPr>
        <w:t xml:space="preserve">  3. </w:t>
      </w:r>
      <w:r>
        <w:rPr>
          <w:sz w:val="20"/>
        </w:rPr>
        <w:t>Edge AI nedir?</w:t>
      </w:r>
    </w:p>
    <w:p w:rsidR="00361872" w:rsidRDefault="004B6D27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En az 2 model karsilastirin, confusion matrix dahil edin!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361872" w:rsidRDefault="00361872"/>
    <w:p w:rsidR="00361872" w:rsidRDefault="004B6D27">
      <w:r>
        <w:rPr>
          <w:i/>
          <w:color w:val="E65C00"/>
          <w:sz w:val="20"/>
        </w:rPr>
        <w:t xml:space="preserve">  Süre: 12 dakika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361872">
        <w:trPr>
          <w:jc w:val="center"/>
        </w:trPr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ML Proje Pipeline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Veri -&gt; On isleme -&gt; Model -&gt; Egitim -&gt; Degerlendirme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Bastan sona surec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Pipeline semasi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 xml:space="preserve">Model </w:t>
            </w:r>
            <w:r>
              <w:rPr>
                <w:sz w:val="18"/>
              </w:rPr>
              <w:t>Karsilastirma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Birden fazla modeli ayni veri ile degerlendiirme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Accuracy, F1, egitim suresi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Karsilastirma tablosu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Proje Raporu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Sonuclarin yapilandirilmis sunumu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Problem, yontem, sonuclar, sonuc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Rapor sablonu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Ablation Study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 xml:space="preserve">Her bilessenin etkisini ayri </w:t>
            </w:r>
            <w:r>
              <w:rPr>
                <w:sz w:val="18"/>
              </w:rPr>
              <w:t>ayri olcme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Augmentation cikarin: fark ne?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Ablation tablosu</w:t>
            </w:r>
          </w:p>
        </w:tc>
      </w:tr>
      <w:tr w:rsidR="00361872">
        <w:trPr>
          <w:jc w:val="center"/>
        </w:trPr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Reproducibility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Sonuclarin tekrarlanabilir olmasi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random_state, seed ayarlama</w:t>
            </w:r>
          </w:p>
        </w:tc>
        <w:tc>
          <w:tcPr>
            <w:tcW w:w="2409" w:type="dxa"/>
          </w:tcPr>
          <w:p w:rsidR="00361872" w:rsidRDefault="004B6D27">
            <w:r>
              <w:rPr>
                <w:sz w:val="18"/>
              </w:rPr>
              <w:t>Tekrarlanabilirlik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361872" w:rsidRDefault="004B6D27">
      <w:r>
        <w:rPr>
          <w:sz w:val="20"/>
        </w:rPr>
        <w:t>Proje pipeline: 1) Problem taniimi. 2) Veri toplama/secme. 3) Veri on isleme (nor</w:t>
      </w:r>
      <w:r>
        <w:rPr>
          <w:sz w:val="20"/>
        </w:rPr>
        <w:t>malize, augment). 4) Model tasarimi (CNN, transfer learning). 5) Egitim (callback ler ile). 6) Degerlendirme (accuracy, confusion matrix, report). 7) Raporlama.</w:t>
      </w:r>
    </w:p>
    <w:p w:rsidR="00361872" w:rsidRDefault="004B6D27">
      <w:r>
        <w:rPr>
          <w:sz w:val="20"/>
        </w:rPr>
        <w:t>Iyi bir proje raporu: Problem nedir? Hangi veri kullanildi? Hangi modeller denendi? Sonuclar ne</w:t>
      </w:r>
      <w:r>
        <w:rPr>
          <w:sz w:val="20"/>
        </w:rPr>
        <w:t>? En iyi model hangisi ve neden? Gelecekte ne yapilabilir?</w:t>
      </w:r>
    </w:p>
    <w:p w:rsidR="00361872" w:rsidRDefault="004B6D27">
      <w:r>
        <w:rPr>
          <w:sz w:val="20"/>
        </w:rPr>
        <w:t>Ablation study: her bileseni cikarin ve etkisini olcun. Augmentation olmadan ne olur? Dropout olmadan? Transfer learning olmadan? Bu analiz projeyi guclendirir.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Pipeline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CIFAR-10: yukle -&gt; normalize -&gt; CNN -&gt; egit -&gt; test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Tam surec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Karsilastirma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CNN: %75, Transfer: %80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Transfer daha iyi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Ablation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-Augmentation: %75-&gt;%68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Augmentation +7%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Rapor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Problem, Yontem, Sonuc, Tartisma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4 bolum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361872" w:rsidRDefault="004B6D27">
      <w:r>
        <w:rPr>
          <w:b/>
          <w:color w:val="E65C00"/>
          <w:sz w:val="20"/>
        </w:rPr>
        <w:t xml:space="preserve">  1. </w:t>
      </w:r>
      <w:r>
        <w:rPr>
          <w:sz w:val="20"/>
        </w:rPr>
        <w:t>Proje = Yemek yarismasi: malzeme sec, pisir, sun, juri degerlendirsin</w:t>
      </w:r>
    </w:p>
    <w:p w:rsidR="00361872" w:rsidRDefault="004B6D27">
      <w:r>
        <w:rPr>
          <w:b/>
          <w:color w:val="E65C00"/>
          <w:sz w:val="20"/>
        </w:rPr>
        <w:t xml:space="preserve">  2. </w:t>
      </w:r>
      <w:r>
        <w:rPr>
          <w:sz w:val="20"/>
        </w:rPr>
        <w:t>Ablation = Tarif testi: bir malzemeyi cikar, fark ne?</w:t>
      </w:r>
    </w:p>
    <w:p w:rsidR="00361872" w:rsidRDefault="004B6D27">
      <w:r>
        <w:rPr>
          <w:b/>
          <w:color w:val="E65C00"/>
          <w:sz w:val="20"/>
        </w:rPr>
        <w:t xml:space="preserve">  3. </w:t>
      </w:r>
      <w:r>
        <w:rPr>
          <w:sz w:val="20"/>
        </w:rPr>
        <w:t>Rapor = Portfolyo: isini sergile</w:t>
      </w:r>
    </w:p>
    <w:p w:rsidR="00361872" w:rsidRDefault="004B6D27">
      <w:r>
        <w:rPr>
          <w:b/>
          <w:color w:val="E65C00"/>
          <w:sz w:val="20"/>
        </w:rPr>
        <w:t xml:space="preserve">  4. </w:t>
      </w:r>
      <w:r>
        <w:rPr>
          <w:sz w:val="20"/>
        </w:rPr>
        <w:t>Karsilastirma = Yariss: en iyi model kazanir</w:t>
      </w:r>
    </w:p>
    <w:p w:rsidR="00361872" w:rsidRDefault="004B6D27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361872" w:rsidRDefault="004B6D27">
      <w:pPr>
        <w:pStyle w:val="ListeMaddemi"/>
      </w:pPr>
      <w:r>
        <w:rPr>
          <w:sz w:val="20"/>
        </w:rPr>
        <w:t>Proje raporu neden onemli? - Calismaayi paylasma ve tekrarlama imkani.</w:t>
      </w:r>
    </w:p>
    <w:p w:rsidR="00361872" w:rsidRDefault="004B6D27">
      <w:pPr>
        <w:pStyle w:val="ListeMaddemi"/>
      </w:pPr>
      <w:r>
        <w:rPr>
          <w:sz w:val="20"/>
        </w:rPr>
        <w:t>Ablation study neden yapilir? - Her bileesenin katki degerini olcmek.</w:t>
      </w:r>
    </w:p>
    <w:p w:rsidR="00361872" w:rsidRDefault="004B6D27">
      <w:pPr>
        <w:pStyle w:val="ListeMaddemi"/>
      </w:pPr>
      <w:r>
        <w:rPr>
          <w:sz w:val="20"/>
        </w:rPr>
        <w:t>Kac model karsilastirilmali? - En az 2, ideal 3-4.</w:t>
      </w:r>
    </w:p>
    <w:p w:rsidR="00361872" w:rsidRDefault="004B6D27">
      <w:pPr>
        <w:jc w:val="center"/>
      </w:pPr>
      <w:r>
        <w:rPr>
          <w:color w:val="BDBDBD"/>
          <w:sz w:val="12"/>
        </w:rPr>
        <w:lastRenderedPageBreak/>
        <w:t>___________________________________________</w:t>
      </w:r>
      <w:r>
        <w:rPr>
          <w:color w:val="BDBDBD"/>
          <w:sz w:val="12"/>
        </w:rPr>
        <w:t>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361872" w:rsidRDefault="00361872"/>
    <w:p w:rsidR="00361872" w:rsidRDefault="004B6D27">
      <w:r>
        <w:rPr>
          <w:i/>
          <w:color w:val="6A1B9A"/>
          <w:sz w:val="20"/>
        </w:rPr>
        <w:t xml:space="preserve">  Süre: 10 dakika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Uygulama Etkinliği: "Proje Sunumu"</w:t>
      </w:r>
    </w:p>
    <w:p w:rsidR="00361872" w:rsidRDefault="004B6D27">
      <w:r>
        <w:rPr>
          <w:b/>
          <w:color w:val="1B2A4A"/>
          <w:sz w:val="20"/>
        </w:rPr>
        <w:t xml:space="preserve">Türü: </w:t>
      </w:r>
      <w:r>
        <w:rPr>
          <w:sz w:val="20"/>
        </w:rPr>
        <w:t>Sinif Sunumu</w:t>
      </w:r>
    </w:p>
    <w:p w:rsidR="00361872" w:rsidRDefault="004B6D27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Projeyi sinifca sunmak ve geri bildirim almak.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5 </w:t>
      </w:r>
      <w:r>
        <w:rPr>
          <w:sz w:val="20"/>
        </w:rPr>
        <w:t>dakikalik sunum hazirlaayin: problem, veri, model, sonuclar.</w:t>
      </w:r>
    </w:p>
    <w:p w:rsidR="00361872" w:rsidRDefault="004B6D27">
      <w:r>
        <w:rPr>
          <w:b/>
          <w:color w:val="6A1B9A"/>
          <w:sz w:val="20"/>
        </w:rPr>
        <w:t xml:space="preserve">  2. </w:t>
      </w:r>
      <w:r>
        <w:rPr>
          <w:sz w:val="20"/>
        </w:rPr>
        <w:t>Sunumda grafik ve tablolar kullanin.</w:t>
      </w:r>
    </w:p>
    <w:p w:rsidR="00361872" w:rsidRDefault="004B6D27">
      <w:r>
        <w:rPr>
          <w:b/>
          <w:color w:val="6A1B9A"/>
          <w:sz w:val="20"/>
        </w:rPr>
        <w:t xml:space="preserve">  3. </w:t>
      </w:r>
      <w:r>
        <w:rPr>
          <w:sz w:val="20"/>
        </w:rPr>
        <w:t>Sinifin soruulaarini cevaplayin.</w:t>
      </w:r>
    </w:p>
    <w:p w:rsidR="00361872" w:rsidRDefault="004B6D27">
      <w:r>
        <w:rPr>
          <w:b/>
          <w:color w:val="6A1B9A"/>
          <w:sz w:val="20"/>
        </w:rPr>
        <w:t xml:space="preserve">  4. </w:t>
      </w:r>
      <w:r>
        <w:rPr>
          <w:sz w:val="20"/>
        </w:rPr>
        <w:t>Diger projeleri degerlendirin.</w:t>
      </w:r>
    </w:p>
    <w:p w:rsidR="00361872" w:rsidRDefault="004B6D27">
      <w:r>
        <w:rPr>
          <w:b/>
          <w:color w:val="6A1B9A"/>
          <w:sz w:val="20"/>
        </w:rPr>
        <w:t xml:space="preserve">  5. </w:t>
      </w:r>
      <w:r>
        <w:rPr>
          <w:sz w:val="20"/>
        </w:rPr>
        <w:t>Geri bildirime gore iyilestirme notlari alin.</w:t>
      </w:r>
    </w:p>
    <w:p w:rsidR="00361872" w:rsidRDefault="004B6D27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 xml:space="preserve">Proje Sunumu </w:t>
      </w:r>
      <w:r>
        <w:rPr>
          <w:sz w:val="20"/>
        </w:rPr>
        <w:t>ve Geri Bildirim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361872" w:rsidRDefault="004B6D27">
      <w:r>
        <w:rPr>
          <w:b/>
          <w:color w:val="6A1B9A"/>
          <w:sz w:val="20"/>
        </w:rPr>
        <w:t xml:space="preserve">  1. </w:t>
      </w:r>
      <w:r>
        <w:rPr>
          <w:sz w:val="20"/>
        </w:rPr>
        <w:t>Sunum ve iletisim becerileri.</w:t>
      </w:r>
    </w:p>
    <w:p w:rsidR="00361872" w:rsidRDefault="004B6D27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Iletisim, Sunum Teknikleri</w:t>
      </w:r>
    </w:p>
    <w:p w:rsidR="00361872" w:rsidRDefault="004B6D27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361872" w:rsidRDefault="004B6D27">
            <w:r>
              <w:rPr>
                <w:sz w:val="20"/>
              </w:rPr>
              <w:t>Teknik olmayan birine projenizi nasil anlatirsiniz?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Projenizi 1 dakikada ozetleyen elevator </w:t>
      </w:r>
      <w:r>
        <w:rPr>
          <w:sz w:val="20"/>
        </w:rPr>
        <w:t>pitch hazirlaayin.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361872" w:rsidRDefault="00361872"/>
    <w:p w:rsidR="00361872" w:rsidRDefault="004B6D27">
      <w:r>
        <w:rPr>
          <w:i/>
          <w:color w:val="2E7D32"/>
          <w:sz w:val="20"/>
        </w:rPr>
        <w:t xml:space="preserve">  Süre: 8 dakika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361872" w:rsidRDefault="004B6D27">
      <w:r>
        <w:rPr>
          <w:sz w:val="20"/>
        </w:rPr>
        <w:t xml:space="preserve">  ☐  Bastan sona proje tamamlar.</w:t>
      </w:r>
    </w:p>
    <w:p w:rsidR="00361872" w:rsidRDefault="004B6D27">
      <w:r>
        <w:rPr>
          <w:sz w:val="20"/>
        </w:rPr>
        <w:t xml:space="preserve">  ☐  En az 2 model karsilastirir.</w:t>
      </w:r>
    </w:p>
    <w:p w:rsidR="00361872" w:rsidRDefault="004B6D27">
      <w:r>
        <w:rPr>
          <w:sz w:val="20"/>
        </w:rPr>
        <w:t xml:space="preserve">  ☐  Confusion matrix ve report kullanir.</w:t>
      </w:r>
    </w:p>
    <w:p w:rsidR="00361872" w:rsidRDefault="004B6D27">
      <w:r>
        <w:rPr>
          <w:sz w:val="20"/>
        </w:rPr>
        <w:t xml:space="preserve">  ☐  Projeyi etkili sunar.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Projemin her adimini aciklayabilir miyim?</w:t>
      </w:r>
    </w:p>
    <w:p w:rsidR="00361872" w:rsidRDefault="004B6D27">
      <w:r>
        <w:rPr>
          <w:b/>
          <w:color w:val="2E7D32"/>
          <w:sz w:val="20"/>
        </w:rPr>
        <w:t xml:space="preserve">  2. </w:t>
      </w:r>
      <w:r>
        <w:rPr>
          <w:sz w:val="20"/>
        </w:rPr>
        <w:t>Model secimimi gerekcelendirebiilir miyim?</w:t>
      </w:r>
    </w:p>
    <w:p w:rsidR="00361872" w:rsidRDefault="004B6D27">
      <w:r>
        <w:rPr>
          <w:b/>
          <w:color w:val="2E7D32"/>
          <w:sz w:val="20"/>
        </w:rPr>
        <w:t xml:space="preserve">  3. </w:t>
      </w:r>
      <w:r>
        <w:rPr>
          <w:sz w:val="20"/>
        </w:rPr>
        <w:t>Sonuclarimi dogru yorumla</w:t>
      </w:r>
      <w:r>
        <w:rPr>
          <w:sz w:val="20"/>
        </w:rPr>
        <w:t>yabilir miyim?</w:t>
      </w:r>
    </w:p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Proje pipeline ilk adimi?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a) Model egitme b) Veri toplama c) </w:t>
            </w:r>
            <w:r>
              <w:rPr>
                <w:sz w:val="18"/>
              </w:rPr>
              <w:lastRenderedPageBreak/>
              <w:t>Sunum d) Test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b) Veri toplama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lastRenderedPageBreak/>
              <w:t>Ablation study ne yapar?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a) Model ekler b) Bileseen etkisini olcer c) Veri siler d) Hiz </w:t>
            </w:r>
            <w:r>
              <w:rPr>
                <w:sz w:val="18"/>
              </w:rPr>
              <w:t>olcer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Bilesen etkisini olcer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Iyi rapor neler icerir?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a) Sadece accuracy b) Problem+Yontem+Sonuc c) Sadece kod d) Sadece grafik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b) Problem+Yontem+Sonuc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361872" w:rsidRDefault="004B6D27">
      <w:r>
        <w:rPr>
          <w:b/>
          <w:color w:val="2E7D32"/>
          <w:sz w:val="20"/>
        </w:rPr>
        <w:t>Açık Uçlu: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Bu projeyi gercek hayatta nasil kullanirsiniz?</w:t>
      </w:r>
    </w:p>
    <w:p w:rsidR="00361872" w:rsidRDefault="004B6D27">
      <w:r>
        <w:rPr>
          <w:b/>
          <w:color w:val="2E7D32"/>
          <w:sz w:val="20"/>
        </w:rPr>
        <w:t>Eleştirel Düşünm</w:t>
      </w:r>
      <w:r>
        <w:rPr>
          <w:b/>
          <w:color w:val="2E7D32"/>
          <w:sz w:val="20"/>
        </w:rPr>
        <w:t>e:</w:t>
      </w:r>
    </w:p>
    <w:p w:rsidR="00361872" w:rsidRDefault="004B6D27">
      <w:r>
        <w:rPr>
          <w:b/>
          <w:color w:val="2E7D32"/>
          <w:sz w:val="20"/>
        </w:rPr>
        <w:t xml:space="preserve">  1. </w:t>
      </w:r>
      <w:r>
        <w:rPr>
          <w:sz w:val="20"/>
        </w:rPr>
        <w:t>ML projelerinde etik sorumluluk nedir?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Adım Adım Uygulama: "Tam Proje Pipeline"</w:t>
      </w:r>
    </w:p>
    <w:p w:rsidR="00361872" w:rsidRDefault="004B6D27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Goruntu siniflandirma </w:t>
      </w:r>
      <w:r>
        <w:rPr>
          <w:sz w:val="20"/>
        </w:rPr>
        <w:t>projesini tamamlama.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Veri: yukle, normalize, augment, bol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Veri pipeline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Hazir veri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Model 1: CNN, Model 2: Transfer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2 model egit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Karsilastirma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Accuracy, Confusion Matrix, Report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Degerlendirme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Final rapor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Proje raporu tamamlanmali ve sunulmali.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Canlı Demo: "Proje Demo"</w:t>
      </w:r>
    </w:p>
    <w:p w:rsidR="00361872" w:rsidRDefault="004B6D27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Ornek proje sunumu yapar.</w:t>
      </w:r>
    </w:p>
    <w:p w:rsidR="00361872" w:rsidRDefault="004B6D27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projesini sunar.</w:t>
      </w:r>
    </w:p>
    <w:p w:rsidR="00361872" w:rsidRDefault="004B6D27">
      <w:r>
        <w:rPr>
          <w:b/>
          <w:color w:val="1B2A4A"/>
          <w:sz w:val="20"/>
        </w:rPr>
        <w:t>Dikkat Nokta</w:t>
      </w:r>
      <w:r>
        <w:rPr>
          <w:b/>
          <w:color w:val="1B2A4A"/>
          <w:sz w:val="20"/>
        </w:rPr>
        <w:t xml:space="preserve">ları: </w:t>
      </w:r>
      <w:r>
        <w:rPr>
          <w:sz w:val="20"/>
        </w:rPr>
        <w:t>Grafik ve tablolari sunuma mutlaka ekleyin!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361872">
        <w:trPr>
          <w:jc w:val="center"/>
        </w:trPr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CIFAR-10 projesi: CNN + accuracy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Calisan proje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 xml:space="preserve">CNN + Transfer </w:t>
            </w:r>
            <w:r>
              <w:rPr>
                <w:sz w:val="18"/>
              </w:rPr>
              <w:t>karsilastirmasi + confusion matrix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Detayli rapor</w:t>
            </w:r>
          </w:p>
        </w:tc>
      </w:tr>
      <w:tr w:rsidR="00361872">
        <w:trPr>
          <w:jc w:val="center"/>
        </w:trPr>
        <w:tc>
          <w:tcPr>
            <w:tcW w:w="3213" w:type="dxa"/>
          </w:tcPr>
          <w:p w:rsidR="00361872" w:rsidRDefault="004B6D27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Ablation study + 3 model karsilastirma + sunum</w:t>
            </w:r>
          </w:p>
        </w:tc>
        <w:tc>
          <w:tcPr>
            <w:tcW w:w="3213" w:type="dxa"/>
          </w:tcPr>
          <w:p w:rsidR="00361872" w:rsidRDefault="004B6D27">
            <w:r>
              <w:rPr>
                <w:sz w:val="18"/>
              </w:rPr>
              <w:t>Profesyonel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pPr>
        <w:spacing w:before="200"/>
      </w:pPr>
      <w:r>
        <w:rPr>
          <w:b/>
          <w:color w:val="C62828"/>
          <w:sz w:val="24"/>
        </w:rPr>
        <w:t xml:space="preserve">  Vaka Çalışması: "Startup Pitch"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361872" w:rsidRDefault="004B6D27">
            <w:r>
              <w:rPr>
                <w:sz w:val="20"/>
              </w:rPr>
              <w:t xml:space="preserve">Bir startup </w:t>
            </w:r>
            <w:r>
              <w:rPr>
                <w:sz w:val="20"/>
              </w:rPr>
              <w:t>kuruyorsunuz: goruntu siniflandirma hizmeti. Yatirimcilara projenizi sunun: problem, cozum, teknoloji, pazar.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1 dakikalik startup pitch.</w:t>
      </w:r>
    </w:p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361872" w:rsidRDefault="004B6D27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361872" w:rsidRDefault="004B6D27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361872" w:rsidRDefault="004B6D27">
      <w:r>
        <w:rPr>
          <w:sz w:val="20"/>
        </w:rPr>
        <w:t>Bastan sona goruntu siniflandirma projesi: veri, model, egitim, degerlendirme, karsilastirma ve sunum.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ML Pipeline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Model Karsilastirma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Ablation Study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Proje Raporu</w:t>
            </w:r>
          </w:p>
        </w:tc>
      </w:tr>
      <w:tr w:rsidR="00361872">
        <w:trPr>
          <w:jc w:val="center"/>
        </w:trPr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Sunum</w:t>
            </w:r>
          </w:p>
        </w:tc>
        <w:tc>
          <w:tcPr>
            <w:tcW w:w="4819" w:type="dxa"/>
            <w:shd w:val="clear" w:color="auto" w:fill="F5F5F5"/>
          </w:tcPr>
          <w:p w:rsidR="00361872" w:rsidRDefault="004B6D27">
            <w:r>
              <w:rPr>
                <w:b/>
                <w:color w:val="1B2A4A"/>
                <w:sz w:val="20"/>
              </w:rPr>
              <w:t xml:space="preserve">  Reproducibility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361872" w:rsidRDefault="004B6D27">
      <w:r>
        <w:rPr>
          <w:sz w:val="20"/>
        </w:rPr>
        <w:t>Sonraki derste Modul 4 genel tekrar ve sinav hazirligi yapacagiz.</w:t>
      </w:r>
    </w:p>
    <w:p w:rsidR="00361872" w:rsidRDefault="004B6D27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361872" w:rsidRDefault="004B6D27">
            <w:r>
              <w:rPr>
                <w:sz w:val="20"/>
              </w:rPr>
              <w:t>Proje raporunuzu tamamlayin: problem, veri, yontem, sonuclar, tartisma.</w:t>
            </w:r>
          </w:p>
        </w:tc>
      </w:tr>
    </w:tbl>
    <w:p w:rsidR="00361872" w:rsidRDefault="00361872"/>
    <w:p w:rsidR="00361872" w:rsidRDefault="004B6D27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361872" w:rsidRDefault="004B6D27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361872" w:rsidRDefault="00361872"/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361872" w:rsidRDefault="004B6D27">
      <w:pPr>
        <w:pStyle w:val="ListeMaddemi"/>
      </w:pPr>
      <w:r>
        <w:rPr>
          <w:sz w:val="20"/>
        </w:rPr>
        <w:t>Sunum icin projeksiyon hazirlayin.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361872">
        <w:trPr>
          <w:jc w:val="center"/>
        </w:trPr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361872" w:rsidRDefault="004B6D27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Zaman yetmezligi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Sadece CNN veya sad</w:t>
            </w:r>
            <w:r>
              <w:rPr>
                <w:sz w:val="18"/>
              </w:rPr>
              <w:t>ece transfer ile tamamlatin</w:t>
            </w:r>
          </w:p>
        </w:tc>
      </w:tr>
      <w:tr w:rsidR="00361872">
        <w:trPr>
          <w:jc w:val="center"/>
        </w:trPr>
        <w:tc>
          <w:tcPr>
            <w:tcW w:w="4819" w:type="dxa"/>
          </w:tcPr>
          <w:p w:rsidR="00361872" w:rsidRDefault="004B6D27">
            <w:r>
              <w:rPr>
                <w:sz w:val="18"/>
              </w:rPr>
              <w:t>Sunum kaygisi</w:t>
            </w:r>
          </w:p>
        </w:tc>
        <w:tc>
          <w:tcPr>
            <w:tcW w:w="4819" w:type="dxa"/>
          </w:tcPr>
          <w:p w:rsidR="00361872" w:rsidRDefault="004B6D27">
            <w:r>
              <w:rPr>
                <w:sz w:val="18"/>
              </w:rPr>
              <w:t>Kucuk gruplarla baslatiin</w:t>
            </w:r>
          </w:p>
        </w:tc>
      </w:tr>
    </w:tbl>
    <w:p w:rsidR="00361872" w:rsidRDefault="00361872"/>
    <w:p w:rsidR="00361872" w:rsidRDefault="004B6D27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Proje calismasi: 25dk, Sunum: 15dk, Tartisma: 5dk</w:t>
      </w:r>
    </w:p>
    <w:p w:rsidR="00361872" w:rsidRDefault="004B6D27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361872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361872" w:rsidRDefault="004B6D27">
            <w:r>
              <w:rPr>
                <w:sz w:val="20"/>
              </w:rPr>
              <w:t>Proje tamamlanaamazsa sadece sunum odakli ilerleyin.</w:t>
            </w:r>
          </w:p>
        </w:tc>
      </w:tr>
    </w:tbl>
    <w:p w:rsidR="00361872" w:rsidRDefault="00361872"/>
    <w:p w:rsidR="00361872" w:rsidRDefault="004B6D27">
      <w:r>
        <w:br w:type="page"/>
      </w:r>
    </w:p>
    <w:sectPr w:rsidR="00361872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1872"/>
    <w:rsid w:val="004B6D2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9D225D-0B18-487D-A35D-B55B6DA5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5721</Words>
  <Characters>32615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38260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2026-05-31T11:47:00Z</dcterms:modified>
  <cp:category/>
</cp:coreProperties>
</file>