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0EBF" w:rsidRDefault="00090EBF"/>
    <w:p w:rsidR="00090EBF" w:rsidRDefault="00090EBF"/>
    <w:p w:rsidR="00090EBF" w:rsidRDefault="00090EBF"/>
    <w:p w:rsidR="00090EBF" w:rsidRDefault="004810AA">
      <w:pPr>
        <w:jc w:val="center"/>
      </w:pPr>
      <w:r>
        <w:rPr>
          <w:color w:val="2C6FAD"/>
          <w:sz w:val="28"/>
        </w:rPr>
        <w:t>━━━━━━━━━━━━━━━━━━━━━━━━━━━━━━━━━━━━━━━━</w:t>
      </w:r>
    </w:p>
    <w:p w:rsidR="00090EBF" w:rsidRDefault="00090EBF"/>
    <w:p w:rsidR="00090EBF" w:rsidRDefault="00B24F7A">
      <w:pPr>
        <w:jc w:val="center"/>
      </w:pPr>
      <w:proofErr w:type="spellStart"/>
      <w:r w:rsidRPr="00B24F7A">
        <w:rPr>
          <w:b/>
          <w:color w:val="1B2A4A"/>
          <w:sz w:val="64"/>
        </w:rPr>
        <w:t>Yapay</w:t>
      </w:r>
      <w:proofErr w:type="spellEnd"/>
      <w:r w:rsidRPr="00B24F7A">
        <w:rPr>
          <w:b/>
          <w:color w:val="1B2A4A"/>
          <w:sz w:val="64"/>
        </w:rPr>
        <w:t xml:space="preserve"> </w:t>
      </w:r>
      <w:proofErr w:type="spellStart"/>
      <w:r w:rsidRPr="00B24F7A">
        <w:rPr>
          <w:b/>
          <w:color w:val="1B2A4A"/>
          <w:sz w:val="64"/>
        </w:rPr>
        <w:t>Zekâ</w:t>
      </w:r>
      <w:proofErr w:type="spellEnd"/>
      <w:r w:rsidRPr="00B24F7A">
        <w:rPr>
          <w:b/>
          <w:color w:val="1B2A4A"/>
          <w:sz w:val="64"/>
        </w:rPr>
        <w:t xml:space="preserve"> </w:t>
      </w:r>
      <w:proofErr w:type="spellStart"/>
      <w:r w:rsidRPr="00B24F7A">
        <w:rPr>
          <w:b/>
          <w:color w:val="1B2A4A"/>
          <w:sz w:val="64"/>
        </w:rPr>
        <w:t>Uygulamaları</w:t>
      </w:r>
      <w:proofErr w:type="spellEnd"/>
      <w:r w:rsidRPr="00B24F7A">
        <w:rPr>
          <w:b/>
          <w:color w:val="1B2A4A"/>
          <w:sz w:val="64"/>
        </w:rPr>
        <w:t xml:space="preserve"> </w:t>
      </w:r>
      <w:proofErr w:type="spellStart"/>
      <w:r w:rsidRPr="00B24F7A">
        <w:rPr>
          <w:b/>
          <w:color w:val="1B2A4A"/>
          <w:sz w:val="64"/>
        </w:rPr>
        <w:t>Geliştirme</w:t>
      </w:r>
      <w:proofErr w:type="spellEnd"/>
      <w:r w:rsidRPr="00B24F7A">
        <w:rPr>
          <w:b/>
          <w:color w:val="1B2A4A"/>
          <w:sz w:val="64"/>
        </w:rPr>
        <w:t xml:space="preserve"> </w:t>
      </w:r>
      <w:proofErr w:type="spellStart"/>
      <w:r w:rsidRPr="00B24F7A">
        <w:rPr>
          <w:b/>
          <w:color w:val="1B2A4A"/>
          <w:sz w:val="64"/>
        </w:rPr>
        <w:t>Ve</w:t>
      </w:r>
      <w:proofErr w:type="spellEnd"/>
      <w:r w:rsidRPr="00B24F7A">
        <w:rPr>
          <w:b/>
          <w:color w:val="1B2A4A"/>
          <w:sz w:val="64"/>
        </w:rPr>
        <w:t xml:space="preserve"> </w:t>
      </w:r>
      <w:proofErr w:type="spellStart"/>
      <w:r w:rsidRPr="00B24F7A">
        <w:rPr>
          <w:b/>
          <w:color w:val="1B2A4A"/>
          <w:sz w:val="64"/>
        </w:rPr>
        <w:t>Uyum</w:t>
      </w:r>
      <w:proofErr w:type="spellEnd"/>
      <w:r w:rsidRPr="00B24F7A">
        <w:rPr>
          <w:b/>
          <w:color w:val="1B2A4A"/>
          <w:sz w:val="64"/>
        </w:rPr>
        <w:t xml:space="preserve"> </w:t>
      </w:r>
      <w:proofErr w:type="spellStart"/>
      <w:r w:rsidRPr="00B24F7A">
        <w:rPr>
          <w:b/>
          <w:color w:val="1B2A4A"/>
          <w:sz w:val="64"/>
        </w:rPr>
        <w:t>Eğitimi</w:t>
      </w:r>
      <w:proofErr w:type="spellEnd"/>
    </w:p>
    <w:p w:rsidR="00090EBF" w:rsidRDefault="004810AA">
      <w:pPr>
        <w:jc w:val="center"/>
      </w:pPr>
      <w:r>
        <w:rPr>
          <w:color w:val="757575"/>
          <w:sz w:val="28"/>
        </w:rPr>
        <w:t xml:space="preserve">53-56. Saat Ders </w:t>
      </w:r>
      <w:proofErr w:type="gramStart"/>
      <w:r>
        <w:rPr>
          <w:color w:val="757575"/>
          <w:sz w:val="28"/>
        </w:rPr>
        <w:t>Planı  |</w:t>
      </w:r>
      <w:proofErr w:type="gramEnd"/>
      <w:r>
        <w:rPr>
          <w:color w:val="757575"/>
          <w:sz w:val="28"/>
        </w:rPr>
        <w:t xml:space="preserve">  Yapılandırmacı 5E Modeli</w:t>
      </w:r>
    </w:p>
    <w:p w:rsidR="00090EBF" w:rsidRDefault="00090EBF"/>
    <w:p w:rsidR="00090EBF" w:rsidRDefault="004810AA">
      <w:pPr>
        <w:jc w:val="center"/>
      </w:pPr>
      <w:r>
        <w:rPr>
          <w:color w:val="2C6FAD"/>
          <w:sz w:val="28"/>
        </w:rPr>
        <w:t>━━━━━━━━━━━━━━━━━━━━━━━━━━━━━━━━━━━━━━━━</w:t>
      </w:r>
    </w:p>
    <w:p w:rsidR="00090EBF" w:rsidRDefault="00090EBF"/>
    <w:p w:rsidR="00090EBF" w:rsidRDefault="00090EBF"/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4819"/>
        <w:gridCol w:w="4819"/>
      </w:tblGrid>
      <w:tr w:rsidR="00090EBF">
        <w:trPr>
          <w:jc w:val="center"/>
        </w:trPr>
        <w:tc>
          <w:tcPr>
            <w:tcW w:w="4819" w:type="dxa"/>
            <w:shd w:val="clear" w:color="auto" w:fill="1B2A4A"/>
          </w:tcPr>
          <w:p w:rsidR="00090EBF" w:rsidRDefault="004810AA">
            <w:r>
              <w:rPr>
                <w:b/>
                <w:color w:val="FFFFFF"/>
              </w:rPr>
              <w:t xml:space="preserve">  Kurs</w:t>
            </w:r>
          </w:p>
        </w:tc>
        <w:tc>
          <w:tcPr>
            <w:tcW w:w="4819" w:type="dxa"/>
          </w:tcPr>
          <w:p w:rsidR="00090EBF" w:rsidRDefault="004810AA" w:rsidP="004810AA">
            <w:r>
              <w:t xml:space="preserve"> </w:t>
            </w:r>
            <w:bookmarkStart w:id="0" w:name="_GoBack"/>
            <w:bookmarkEnd w:id="0"/>
          </w:p>
        </w:tc>
      </w:tr>
      <w:tr w:rsidR="00090EBF">
        <w:trPr>
          <w:jc w:val="center"/>
        </w:trPr>
        <w:tc>
          <w:tcPr>
            <w:tcW w:w="4819" w:type="dxa"/>
            <w:shd w:val="clear" w:color="auto" w:fill="1B2A4A"/>
          </w:tcPr>
          <w:p w:rsidR="00090EBF" w:rsidRDefault="004810AA">
            <w:r>
              <w:rPr>
                <w:b/>
                <w:color w:val="FFFFFF"/>
              </w:rPr>
              <w:t xml:space="preserve">  Modül / Saat</w:t>
            </w:r>
          </w:p>
        </w:tc>
        <w:tc>
          <w:tcPr>
            <w:tcW w:w="4819" w:type="dxa"/>
          </w:tcPr>
          <w:p w:rsidR="00090EBF" w:rsidRDefault="004810AA" w:rsidP="004810AA">
            <w:r>
              <w:t xml:space="preserve"> </w:t>
            </w:r>
          </w:p>
        </w:tc>
      </w:tr>
      <w:tr w:rsidR="00090EBF">
        <w:trPr>
          <w:jc w:val="center"/>
        </w:trPr>
        <w:tc>
          <w:tcPr>
            <w:tcW w:w="4819" w:type="dxa"/>
            <w:shd w:val="clear" w:color="auto" w:fill="1B2A4A"/>
          </w:tcPr>
          <w:p w:rsidR="00090EBF" w:rsidRDefault="004810AA">
            <w:r>
              <w:rPr>
                <w:b/>
                <w:color w:val="FFFFFF"/>
              </w:rPr>
              <w:t xml:space="preserve">  Tarih</w:t>
            </w:r>
          </w:p>
        </w:tc>
        <w:tc>
          <w:tcPr>
            <w:tcW w:w="4819" w:type="dxa"/>
          </w:tcPr>
          <w:p w:rsidR="00090EBF" w:rsidRDefault="004810AA">
            <w:r>
              <w:t xml:space="preserve">  </w:t>
            </w:r>
          </w:p>
        </w:tc>
      </w:tr>
    </w:tbl>
    <w:p w:rsidR="00090EBF" w:rsidRDefault="00090EBF"/>
    <w:p w:rsidR="00090EBF" w:rsidRDefault="00090EBF"/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090EBF">
        <w:trPr>
          <w:jc w:val="center"/>
        </w:trPr>
        <w:tc>
          <w:tcPr>
            <w:tcW w:w="9638" w:type="dxa"/>
            <w:tcBorders>
              <w:top w:val="single" w:sz="10" w:space="0" w:color="1B2A4A"/>
              <w:left w:val="single" w:sz="10" w:space="0" w:color="1B2A4A"/>
              <w:bottom w:val="single" w:sz="10" w:space="0" w:color="1B2A4A"/>
              <w:right w:val="single" w:sz="10" w:space="0" w:color="1B2A4A"/>
            </w:tcBorders>
            <w:shd w:val="clear" w:color="auto" w:fill="1B2A4A"/>
          </w:tcPr>
          <w:p w:rsidR="00090EBF" w:rsidRDefault="004810AA">
            <w:r>
              <w:rPr>
                <w:b/>
                <w:color w:val="FFFFFF"/>
                <w:sz w:val="28"/>
              </w:rPr>
              <w:t xml:space="preserve">  PROGRAM  |  4 Saatlik Ders Programı</w:t>
            </w:r>
          </w:p>
        </w:tc>
      </w:tr>
    </w:tbl>
    <w:p w:rsidR="00090EBF" w:rsidRDefault="00090EBF"/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3213"/>
        <w:gridCol w:w="3213"/>
        <w:gridCol w:w="3213"/>
      </w:tblGrid>
      <w:tr w:rsidR="00090EBF">
        <w:trPr>
          <w:jc w:val="center"/>
        </w:trPr>
        <w:tc>
          <w:tcPr>
            <w:tcW w:w="3213" w:type="dxa"/>
            <w:shd w:val="clear" w:color="auto" w:fill="1B2A4A"/>
          </w:tcPr>
          <w:p w:rsidR="00090EBF" w:rsidRDefault="004810AA">
            <w:pPr>
              <w:jc w:val="center"/>
            </w:pPr>
            <w:r>
              <w:rPr>
                <w:b/>
                <w:color w:val="FFFFFF"/>
                <w:sz w:val="18"/>
              </w:rPr>
              <w:t>Saat</w:t>
            </w:r>
          </w:p>
        </w:tc>
        <w:tc>
          <w:tcPr>
            <w:tcW w:w="3213" w:type="dxa"/>
            <w:shd w:val="clear" w:color="auto" w:fill="1B2A4A"/>
          </w:tcPr>
          <w:p w:rsidR="00090EBF" w:rsidRDefault="004810AA">
            <w:pPr>
              <w:jc w:val="center"/>
            </w:pPr>
            <w:r>
              <w:rPr>
                <w:b/>
                <w:color w:val="FFFFFF"/>
                <w:sz w:val="18"/>
              </w:rPr>
              <w:t>Konu</w:t>
            </w:r>
          </w:p>
        </w:tc>
        <w:tc>
          <w:tcPr>
            <w:tcW w:w="3213" w:type="dxa"/>
            <w:shd w:val="clear" w:color="auto" w:fill="1B2A4A"/>
          </w:tcPr>
          <w:p w:rsidR="00090EBF" w:rsidRDefault="004810AA">
            <w:pPr>
              <w:jc w:val="center"/>
            </w:pPr>
            <w:r>
              <w:rPr>
                <w:b/>
                <w:color w:val="FFFFFF"/>
                <w:sz w:val="18"/>
              </w:rPr>
              <w:t>Süre</w:t>
            </w:r>
          </w:p>
        </w:tc>
      </w:tr>
      <w:tr w:rsidR="00090EBF">
        <w:trPr>
          <w:jc w:val="center"/>
        </w:trPr>
        <w:tc>
          <w:tcPr>
            <w:tcW w:w="3213" w:type="dxa"/>
          </w:tcPr>
          <w:p w:rsidR="00090EBF" w:rsidRDefault="004810AA">
            <w:r>
              <w:rPr>
                <w:sz w:val="18"/>
              </w:rPr>
              <w:t>53. Saat</w:t>
            </w:r>
          </w:p>
        </w:tc>
        <w:tc>
          <w:tcPr>
            <w:tcW w:w="3213" w:type="dxa"/>
          </w:tcPr>
          <w:p w:rsidR="00090EBF" w:rsidRDefault="004810AA">
            <w:r>
              <w:rPr>
                <w:sz w:val="18"/>
              </w:rPr>
              <w:t>CNN Mimarisi ve Konvolusyon Islemi</w:t>
            </w:r>
          </w:p>
        </w:tc>
        <w:tc>
          <w:tcPr>
            <w:tcW w:w="3213" w:type="dxa"/>
          </w:tcPr>
          <w:p w:rsidR="00090EBF" w:rsidRDefault="004810AA">
            <w:r>
              <w:rPr>
                <w:sz w:val="18"/>
              </w:rPr>
              <w:t>45 dk</w:t>
            </w:r>
          </w:p>
        </w:tc>
      </w:tr>
      <w:tr w:rsidR="00090EBF">
        <w:trPr>
          <w:jc w:val="center"/>
        </w:trPr>
        <w:tc>
          <w:tcPr>
            <w:tcW w:w="3213" w:type="dxa"/>
          </w:tcPr>
          <w:p w:rsidR="00090EBF" w:rsidRDefault="004810AA">
            <w:r>
              <w:rPr>
                <w:sz w:val="18"/>
              </w:rPr>
              <w:t>54. Saat</w:t>
            </w:r>
          </w:p>
        </w:tc>
        <w:tc>
          <w:tcPr>
            <w:tcW w:w="3213" w:type="dxa"/>
          </w:tcPr>
          <w:p w:rsidR="00090EBF" w:rsidRDefault="004810AA">
            <w:r>
              <w:rPr>
                <w:sz w:val="18"/>
              </w:rPr>
              <w:t>Filtre, Stride</w:t>
            </w:r>
            <w:r>
              <w:rPr>
                <w:sz w:val="18"/>
              </w:rPr>
              <w:t xml:space="preserve"> ve Padding</w:t>
            </w:r>
          </w:p>
        </w:tc>
        <w:tc>
          <w:tcPr>
            <w:tcW w:w="3213" w:type="dxa"/>
          </w:tcPr>
          <w:p w:rsidR="00090EBF" w:rsidRDefault="004810AA">
            <w:r>
              <w:rPr>
                <w:sz w:val="18"/>
              </w:rPr>
              <w:t>45 dk</w:t>
            </w:r>
          </w:p>
        </w:tc>
      </w:tr>
      <w:tr w:rsidR="00090EBF">
        <w:trPr>
          <w:jc w:val="center"/>
        </w:trPr>
        <w:tc>
          <w:tcPr>
            <w:tcW w:w="3213" w:type="dxa"/>
          </w:tcPr>
          <w:p w:rsidR="00090EBF" w:rsidRDefault="004810AA">
            <w:r>
              <w:rPr>
                <w:sz w:val="18"/>
              </w:rPr>
              <w:t>55. Saat</w:t>
            </w:r>
          </w:p>
        </w:tc>
        <w:tc>
          <w:tcPr>
            <w:tcW w:w="3213" w:type="dxa"/>
          </w:tcPr>
          <w:p w:rsidR="00090EBF" w:rsidRDefault="004810AA">
            <w:r>
              <w:rPr>
                <w:sz w:val="18"/>
              </w:rPr>
              <w:t>Havuzlama (Pooling) Katmanlari</w:t>
            </w:r>
          </w:p>
        </w:tc>
        <w:tc>
          <w:tcPr>
            <w:tcW w:w="3213" w:type="dxa"/>
          </w:tcPr>
          <w:p w:rsidR="00090EBF" w:rsidRDefault="004810AA">
            <w:r>
              <w:rPr>
                <w:sz w:val="18"/>
              </w:rPr>
              <w:t>45 dk</w:t>
            </w:r>
          </w:p>
        </w:tc>
      </w:tr>
      <w:tr w:rsidR="00090EBF">
        <w:trPr>
          <w:jc w:val="center"/>
        </w:trPr>
        <w:tc>
          <w:tcPr>
            <w:tcW w:w="3213" w:type="dxa"/>
          </w:tcPr>
          <w:p w:rsidR="00090EBF" w:rsidRDefault="004810AA">
            <w:r>
              <w:rPr>
                <w:sz w:val="18"/>
              </w:rPr>
              <w:t>56. Saat</w:t>
            </w:r>
          </w:p>
        </w:tc>
        <w:tc>
          <w:tcPr>
            <w:tcW w:w="3213" w:type="dxa"/>
          </w:tcPr>
          <w:p w:rsidR="00090EBF" w:rsidRDefault="004810AA">
            <w:r>
              <w:rPr>
                <w:sz w:val="18"/>
              </w:rPr>
              <w:t>Keras ile CNN Modeli Olusturma</w:t>
            </w:r>
          </w:p>
        </w:tc>
        <w:tc>
          <w:tcPr>
            <w:tcW w:w="3213" w:type="dxa"/>
          </w:tcPr>
          <w:p w:rsidR="00090EBF" w:rsidRDefault="004810AA">
            <w:r>
              <w:rPr>
                <w:sz w:val="18"/>
              </w:rPr>
              <w:t>45 dk</w:t>
            </w:r>
          </w:p>
        </w:tc>
      </w:tr>
    </w:tbl>
    <w:p w:rsidR="00090EBF" w:rsidRDefault="00090EBF"/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928"/>
        <w:gridCol w:w="1928"/>
        <w:gridCol w:w="1928"/>
        <w:gridCol w:w="1928"/>
        <w:gridCol w:w="1928"/>
      </w:tblGrid>
      <w:tr w:rsidR="00090EBF">
        <w:trPr>
          <w:jc w:val="center"/>
        </w:trPr>
        <w:tc>
          <w:tcPr>
            <w:tcW w:w="1928" w:type="dxa"/>
            <w:shd w:val="clear" w:color="auto" w:fill="2C6FAD"/>
          </w:tcPr>
          <w:p w:rsidR="00090EBF" w:rsidRDefault="004810AA">
            <w:pPr>
              <w:jc w:val="center"/>
            </w:pPr>
            <w:r>
              <w:rPr>
                <w:b/>
                <w:color w:val="FFFFFF"/>
                <w:sz w:val="16"/>
              </w:rPr>
              <w:t>E1 Girme</w:t>
            </w:r>
          </w:p>
        </w:tc>
        <w:tc>
          <w:tcPr>
            <w:tcW w:w="1928" w:type="dxa"/>
            <w:shd w:val="clear" w:color="auto" w:fill="007A7A"/>
          </w:tcPr>
          <w:p w:rsidR="00090EBF" w:rsidRDefault="004810AA">
            <w:pPr>
              <w:jc w:val="center"/>
            </w:pPr>
            <w:r>
              <w:rPr>
                <w:b/>
                <w:color w:val="FFFFFF"/>
                <w:sz w:val="16"/>
              </w:rPr>
              <w:t>E2 Keşif</w:t>
            </w:r>
          </w:p>
        </w:tc>
        <w:tc>
          <w:tcPr>
            <w:tcW w:w="1928" w:type="dxa"/>
            <w:shd w:val="clear" w:color="auto" w:fill="E65C00"/>
          </w:tcPr>
          <w:p w:rsidR="00090EBF" w:rsidRDefault="004810AA">
            <w:pPr>
              <w:jc w:val="center"/>
            </w:pPr>
            <w:r>
              <w:rPr>
                <w:b/>
                <w:color w:val="FFFFFF"/>
                <w:sz w:val="16"/>
              </w:rPr>
              <w:t>E3 Açıklama</w:t>
            </w:r>
          </w:p>
        </w:tc>
        <w:tc>
          <w:tcPr>
            <w:tcW w:w="1928" w:type="dxa"/>
            <w:shd w:val="clear" w:color="auto" w:fill="6A1B9A"/>
          </w:tcPr>
          <w:p w:rsidR="00090EBF" w:rsidRDefault="004810AA">
            <w:pPr>
              <w:jc w:val="center"/>
            </w:pPr>
            <w:r>
              <w:rPr>
                <w:b/>
                <w:color w:val="FFFFFF"/>
                <w:sz w:val="16"/>
              </w:rPr>
              <w:t>E4 Derinleştirme</w:t>
            </w:r>
          </w:p>
        </w:tc>
        <w:tc>
          <w:tcPr>
            <w:tcW w:w="1928" w:type="dxa"/>
            <w:shd w:val="clear" w:color="auto" w:fill="2E7D32"/>
          </w:tcPr>
          <w:p w:rsidR="00090EBF" w:rsidRDefault="004810AA">
            <w:pPr>
              <w:jc w:val="center"/>
            </w:pPr>
            <w:r>
              <w:rPr>
                <w:b/>
                <w:color w:val="FFFFFF"/>
                <w:sz w:val="16"/>
              </w:rPr>
              <w:t>E5 Değerlendirme</w:t>
            </w:r>
          </w:p>
        </w:tc>
      </w:tr>
    </w:tbl>
    <w:p w:rsidR="00090EBF" w:rsidRDefault="004810AA">
      <w:r>
        <w:br w:type="page"/>
      </w:r>
    </w:p>
    <w:p w:rsidR="00090EBF" w:rsidRDefault="004810AA">
      <w:pPr>
        <w:jc w:val="center"/>
      </w:pPr>
      <w:r>
        <w:rPr>
          <w:b/>
          <w:color w:val="1B2A4A"/>
          <w:sz w:val="36"/>
        </w:rPr>
        <w:lastRenderedPageBreak/>
        <w:t>━━━  53. SAAT  ━━━</w:t>
      </w:r>
    </w:p>
    <w:p w:rsidR="00090EBF" w:rsidRDefault="004810AA">
      <w:pPr>
        <w:jc w:val="center"/>
      </w:pPr>
      <w:r>
        <w:rPr>
          <w:color w:val="2C6FAD"/>
          <w:sz w:val="32"/>
        </w:rPr>
        <w:t>CNN Mimarisi ve Konvolusyon Islemi</w:t>
      </w:r>
    </w:p>
    <w:p w:rsidR="00090EBF" w:rsidRDefault="00090EBF"/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090EBF">
        <w:trPr>
          <w:jc w:val="center"/>
        </w:trPr>
        <w:tc>
          <w:tcPr>
            <w:tcW w:w="9638" w:type="dxa"/>
            <w:tcBorders>
              <w:top w:val="single" w:sz="10" w:space="0" w:color="1B2A4A"/>
              <w:left w:val="single" w:sz="10" w:space="0" w:color="1B2A4A"/>
              <w:bottom w:val="single" w:sz="10" w:space="0" w:color="1B2A4A"/>
              <w:right w:val="single" w:sz="10" w:space="0" w:color="1B2A4A"/>
            </w:tcBorders>
            <w:shd w:val="clear" w:color="auto" w:fill="1B2A4A"/>
          </w:tcPr>
          <w:p w:rsidR="00090EBF" w:rsidRDefault="004810AA">
            <w:r>
              <w:rPr>
                <w:b/>
                <w:color w:val="FFFFFF"/>
                <w:sz w:val="28"/>
              </w:rPr>
              <w:t xml:space="preserve">  KAZANIMLAR  |  Öğrenme Kazanımları</w:t>
            </w:r>
          </w:p>
        </w:tc>
      </w:tr>
    </w:tbl>
    <w:p w:rsidR="00090EBF" w:rsidRDefault="00090EBF"/>
    <w:p w:rsidR="00090EBF" w:rsidRDefault="004810AA">
      <w:r>
        <w:rPr>
          <w:b/>
          <w:color w:val="1B2A4A"/>
          <w:sz w:val="20"/>
        </w:rPr>
        <w:t xml:space="preserve">Genel Kazanım: </w:t>
      </w:r>
      <w:r>
        <w:rPr>
          <w:sz w:val="20"/>
        </w:rPr>
        <w:t>CNN nin temel yapisini ve konvolusyon isleminin nasil calistigini anlar.</w:t>
      </w:r>
    </w:p>
    <w:p w:rsidR="00090EBF" w:rsidRDefault="00090EBF"/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3213"/>
        <w:gridCol w:w="3213"/>
        <w:gridCol w:w="3213"/>
      </w:tblGrid>
      <w:tr w:rsidR="00090EBF">
        <w:trPr>
          <w:jc w:val="center"/>
        </w:trPr>
        <w:tc>
          <w:tcPr>
            <w:tcW w:w="3213" w:type="dxa"/>
            <w:shd w:val="clear" w:color="auto" w:fill="1B2A4A"/>
          </w:tcPr>
          <w:p w:rsidR="00090EBF" w:rsidRDefault="004810AA">
            <w:pPr>
              <w:jc w:val="center"/>
            </w:pPr>
            <w:r>
              <w:rPr>
                <w:b/>
                <w:color w:val="FFFFFF"/>
                <w:sz w:val="18"/>
              </w:rPr>
              <w:t>Kod</w:t>
            </w:r>
          </w:p>
        </w:tc>
        <w:tc>
          <w:tcPr>
            <w:tcW w:w="3213" w:type="dxa"/>
            <w:shd w:val="clear" w:color="auto" w:fill="1B2A4A"/>
          </w:tcPr>
          <w:p w:rsidR="00090EBF" w:rsidRDefault="004810AA">
            <w:pPr>
              <w:jc w:val="center"/>
            </w:pPr>
            <w:r>
              <w:rPr>
                <w:b/>
                <w:color w:val="FFFFFF"/>
                <w:sz w:val="18"/>
              </w:rPr>
              <w:t>Kazanım</w:t>
            </w:r>
          </w:p>
        </w:tc>
        <w:tc>
          <w:tcPr>
            <w:tcW w:w="3213" w:type="dxa"/>
            <w:shd w:val="clear" w:color="auto" w:fill="1B2A4A"/>
          </w:tcPr>
          <w:p w:rsidR="00090EBF" w:rsidRDefault="004810AA">
            <w:pPr>
              <w:jc w:val="center"/>
            </w:pPr>
            <w:r>
              <w:rPr>
                <w:b/>
                <w:color w:val="FFFFFF"/>
                <w:sz w:val="18"/>
              </w:rPr>
              <w:t>Bilişsel Düzey</w:t>
            </w:r>
          </w:p>
        </w:tc>
      </w:tr>
      <w:tr w:rsidR="00090EBF">
        <w:trPr>
          <w:jc w:val="center"/>
        </w:trPr>
        <w:tc>
          <w:tcPr>
            <w:tcW w:w="3213" w:type="dxa"/>
          </w:tcPr>
          <w:p w:rsidR="00090EBF" w:rsidRDefault="004810AA">
            <w:r>
              <w:rPr>
                <w:sz w:val="18"/>
              </w:rPr>
              <w:t>4.3.1</w:t>
            </w:r>
          </w:p>
        </w:tc>
        <w:tc>
          <w:tcPr>
            <w:tcW w:w="3213" w:type="dxa"/>
          </w:tcPr>
          <w:p w:rsidR="00090EBF" w:rsidRDefault="004810AA">
            <w:r>
              <w:rPr>
                <w:sz w:val="18"/>
              </w:rPr>
              <w:t>CNN nin Dense modelden farkini aciklar.</w:t>
            </w:r>
          </w:p>
        </w:tc>
        <w:tc>
          <w:tcPr>
            <w:tcW w:w="3213" w:type="dxa"/>
          </w:tcPr>
          <w:p w:rsidR="00090EBF" w:rsidRDefault="004810AA">
            <w:r>
              <w:rPr>
                <w:sz w:val="18"/>
              </w:rPr>
              <w:t>Kavrama</w:t>
            </w:r>
          </w:p>
        </w:tc>
      </w:tr>
      <w:tr w:rsidR="00090EBF">
        <w:trPr>
          <w:jc w:val="center"/>
        </w:trPr>
        <w:tc>
          <w:tcPr>
            <w:tcW w:w="3213" w:type="dxa"/>
          </w:tcPr>
          <w:p w:rsidR="00090EBF" w:rsidRDefault="004810AA">
            <w:r>
              <w:rPr>
                <w:sz w:val="18"/>
              </w:rPr>
              <w:t>4.3.2</w:t>
            </w:r>
          </w:p>
        </w:tc>
        <w:tc>
          <w:tcPr>
            <w:tcW w:w="3213" w:type="dxa"/>
          </w:tcPr>
          <w:p w:rsidR="00090EBF" w:rsidRDefault="004810AA">
            <w:r>
              <w:rPr>
                <w:sz w:val="18"/>
              </w:rPr>
              <w:t>Konvolusyon islemini elle hesaplar.</w:t>
            </w:r>
          </w:p>
        </w:tc>
        <w:tc>
          <w:tcPr>
            <w:tcW w:w="3213" w:type="dxa"/>
          </w:tcPr>
          <w:p w:rsidR="00090EBF" w:rsidRDefault="004810AA">
            <w:r>
              <w:rPr>
                <w:sz w:val="18"/>
              </w:rPr>
              <w:t>Uygulama</w:t>
            </w:r>
          </w:p>
        </w:tc>
      </w:tr>
      <w:tr w:rsidR="00090EBF">
        <w:trPr>
          <w:jc w:val="center"/>
        </w:trPr>
        <w:tc>
          <w:tcPr>
            <w:tcW w:w="3213" w:type="dxa"/>
          </w:tcPr>
          <w:p w:rsidR="00090EBF" w:rsidRDefault="004810AA">
            <w:r>
              <w:rPr>
                <w:sz w:val="18"/>
              </w:rPr>
              <w:t>4.3.3</w:t>
            </w:r>
          </w:p>
        </w:tc>
        <w:tc>
          <w:tcPr>
            <w:tcW w:w="3213" w:type="dxa"/>
          </w:tcPr>
          <w:p w:rsidR="00090EBF" w:rsidRDefault="004810AA">
            <w:r>
              <w:rPr>
                <w:sz w:val="18"/>
              </w:rPr>
              <w:t>Filtre (kernel) kavramini tanimlar.</w:t>
            </w:r>
          </w:p>
        </w:tc>
        <w:tc>
          <w:tcPr>
            <w:tcW w:w="3213" w:type="dxa"/>
          </w:tcPr>
          <w:p w:rsidR="00090EBF" w:rsidRDefault="004810AA">
            <w:r>
              <w:rPr>
                <w:sz w:val="18"/>
              </w:rPr>
              <w:t>Bilgi</w:t>
            </w:r>
          </w:p>
        </w:tc>
      </w:tr>
    </w:tbl>
    <w:p w:rsidR="00090EBF" w:rsidRDefault="00090EBF"/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090EBF">
        <w:trPr>
          <w:jc w:val="center"/>
        </w:trPr>
        <w:tc>
          <w:tcPr>
            <w:tcW w:w="9638" w:type="dxa"/>
            <w:tcBorders>
              <w:top w:val="single" w:sz="10" w:space="0" w:color="555555"/>
              <w:left w:val="single" w:sz="10" w:space="0" w:color="555555"/>
              <w:bottom w:val="single" w:sz="10" w:space="0" w:color="555555"/>
              <w:right w:val="single" w:sz="10" w:space="0" w:color="555555"/>
            </w:tcBorders>
            <w:shd w:val="clear" w:color="auto" w:fill="555555"/>
          </w:tcPr>
          <w:p w:rsidR="00090EBF" w:rsidRDefault="004810AA">
            <w:r>
              <w:rPr>
                <w:b/>
                <w:color w:val="FFFFFF"/>
                <w:sz w:val="28"/>
              </w:rPr>
              <w:t xml:space="preserve">  ÖN BİLGİ  |  Ön Bilgi ve Hazırlık</w:t>
            </w:r>
          </w:p>
        </w:tc>
      </w:tr>
    </w:tbl>
    <w:p w:rsidR="00090EBF" w:rsidRDefault="00090EBF"/>
    <w:p w:rsidR="00090EBF" w:rsidRDefault="004810AA">
      <w:r>
        <w:rPr>
          <w:b/>
          <w:color w:val="1B2A4A"/>
          <w:sz w:val="20"/>
        </w:rPr>
        <w:t xml:space="preserve">Ön Koşul Bilgiler: </w:t>
      </w:r>
      <w:r>
        <w:rPr>
          <w:sz w:val="20"/>
        </w:rPr>
        <w:t>Dense model ile goruntu siniflandirma ve Dense sinirliliklerini bilmek.</w:t>
      </w:r>
    </w:p>
    <w:p w:rsidR="00090EBF" w:rsidRDefault="004810AA">
      <w:pPr>
        <w:spacing w:before="200"/>
      </w:pPr>
      <w:r>
        <w:rPr>
          <w:b/>
          <w:color w:val="757575"/>
          <w:sz w:val="24"/>
        </w:rPr>
        <w:t xml:space="preserve">  Öğrencinin Bilmesi Gerekenler</w:t>
      </w:r>
    </w:p>
    <w:p w:rsidR="00090EBF" w:rsidRDefault="004810AA">
      <w:pPr>
        <w:pStyle w:val="ListeMaddemi"/>
      </w:pPr>
      <w:r>
        <w:rPr>
          <w:sz w:val="20"/>
        </w:rPr>
        <w:t xml:space="preserve">Dense modelin goruntuyuu flatten </w:t>
      </w:r>
      <w:r>
        <w:rPr>
          <w:sz w:val="20"/>
        </w:rPr>
        <w:t>ettigii.</w:t>
      </w:r>
    </w:p>
    <w:p w:rsidR="00090EBF" w:rsidRDefault="004810AA">
      <w:pPr>
        <w:pStyle w:val="ListeMaddemi"/>
      </w:pPr>
      <w:r>
        <w:rPr>
          <w:sz w:val="20"/>
        </w:rPr>
        <w:t>Uzamsal bilgi kaybini.</w:t>
      </w:r>
    </w:p>
    <w:p w:rsidR="00090EBF" w:rsidRDefault="004810AA">
      <w:pPr>
        <w:pStyle w:val="ListeMaddemi"/>
      </w:pPr>
      <w:r>
        <w:rPr>
          <w:sz w:val="20"/>
        </w:rPr>
        <w:t>Keras ile model olusturma.</w:t>
      </w:r>
    </w:p>
    <w:p w:rsidR="00090EBF" w:rsidRDefault="004810AA">
      <w:pPr>
        <w:spacing w:before="200"/>
      </w:pPr>
      <w:r>
        <w:rPr>
          <w:b/>
          <w:color w:val="757575"/>
          <w:sz w:val="24"/>
        </w:rPr>
        <w:t xml:space="preserve">  Olası Kavram Yanılgıları</w:t>
      </w:r>
    </w:p>
    <w:p w:rsidR="00090EBF" w:rsidRDefault="004810AA">
      <w:pPr>
        <w:pStyle w:val="ListeMaddemi"/>
      </w:pPr>
      <w:r>
        <w:rPr>
          <w:sz w:val="20"/>
        </w:rPr>
        <w:t>CNN nin cok karmasik oldugu.</w:t>
      </w:r>
    </w:p>
    <w:p w:rsidR="00090EBF" w:rsidRDefault="004810AA">
      <w:pPr>
        <w:pStyle w:val="ListeMaddemi"/>
      </w:pPr>
      <w:r>
        <w:rPr>
          <w:sz w:val="20"/>
        </w:rPr>
        <w:t>Konvolusyonun tamamen yeni bir kavram oldugu.</w:t>
      </w:r>
    </w:p>
    <w:p w:rsidR="00090EBF" w:rsidRDefault="004810AA">
      <w:pPr>
        <w:pStyle w:val="ListeMaddemi"/>
      </w:pPr>
      <w:r>
        <w:rPr>
          <w:sz w:val="20"/>
        </w:rPr>
        <w:t>CNN nin sadece goruntu icin oldugu.</w:t>
      </w:r>
    </w:p>
    <w:p w:rsidR="00090EBF" w:rsidRDefault="004810AA">
      <w:pPr>
        <w:spacing w:before="200"/>
      </w:pPr>
      <w:r>
        <w:rPr>
          <w:b/>
          <w:color w:val="757575"/>
          <w:sz w:val="24"/>
        </w:rPr>
        <w:t xml:space="preserve">  Hazırlık Materyalleri</w:t>
      </w:r>
    </w:p>
    <w:p w:rsidR="00090EBF" w:rsidRDefault="004810AA">
      <w:pPr>
        <w:pStyle w:val="ListeMaddemi"/>
      </w:pPr>
      <w:r>
        <w:rPr>
          <w:sz w:val="20"/>
        </w:rPr>
        <w:t>Bilgisayar</w:t>
      </w:r>
    </w:p>
    <w:p w:rsidR="00090EBF" w:rsidRDefault="004810AA">
      <w:pPr>
        <w:pStyle w:val="ListeMaddemi"/>
      </w:pPr>
      <w:r>
        <w:rPr>
          <w:sz w:val="20"/>
        </w:rPr>
        <w:t>PyCharm IDE</w:t>
      </w:r>
    </w:p>
    <w:p w:rsidR="00090EBF" w:rsidRDefault="004810AA">
      <w:pPr>
        <w:pStyle w:val="ListeMaddemi"/>
      </w:pPr>
      <w:r>
        <w:rPr>
          <w:sz w:val="20"/>
        </w:rPr>
        <w:t>Projeksiyon/</w:t>
      </w:r>
      <w:r>
        <w:rPr>
          <w:sz w:val="20"/>
        </w:rPr>
        <w:t>Tahta</w:t>
      </w:r>
    </w:p>
    <w:p w:rsidR="00090EBF" w:rsidRDefault="004810AA">
      <w:pPr>
        <w:pStyle w:val="ListeMaddemi"/>
      </w:pPr>
      <w:r>
        <w:rPr>
          <w:sz w:val="20"/>
        </w:rPr>
        <w:t>Goruntu ornekleri</w:t>
      </w:r>
    </w:p>
    <w:p w:rsidR="00090EBF" w:rsidRDefault="004810AA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090EBF">
        <w:trPr>
          <w:jc w:val="center"/>
        </w:trPr>
        <w:tc>
          <w:tcPr>
            <w:tcW w:w="9638" w:type="dxa"/>
            <w:tcBorders>
              <w:top w:val="single" w:sz="10" w:space="0" w:color="2C6FAD"/>
              <w:left w:val="single" w:sz="10" w:space="0" w:color="2C6FAD"/>
              <w:bottom w:val="single" w:sz="10" w:space="0" w:color="2C6FAD"/>
              <w:right w:val="single" w:sz="10" w:space="0" w:color="2C6FAD"/>
            </w:tcBorders>
            <w:shd w:val="clear" w:color="auto" w:fill="2C6FAD"/>
          </w:tcPr>
          <w:p w:rsidR="00090EBF" w:rsidRDefault="004810AA">
            <w:r>
              <w:rPr>
                <w:b/>
                <w:color w:val="FFFFFF"/>
                <w:sz w:val="28"/>
              </w:rPr>
              <w:t xml:space="preserve">  E1  |  GİRME (ENGAGE)  —  Dikkat Çekme &amp; Merak Uyandırma</w:t>
            </w:r>
          </w:p>
        </w:tc>
      </w:tr>
    </w:tbl>
    <w:p w:rsidR="00090EBF" w:rsidRDefault="00090EBF"/>
    <w:p w:rsidR="00090EBF" w:rsidRDefault="004810AA">
      <w:r>
        <w:rPr>
          <w:i/>
          <w:color w:val="2C6FAD"/>
          <w:sz w:val="20"/>
        </w:rPr>
        <w:t xml:space="preserve">  Süre: 5 dakika</w:t>
      </w:r>
    </w:p>
    <w:p w:rsidR="00090EBF" w:rsidRDefault="004810AA">
      <w:r>
        <w:rPr>
          <w:b/>
          <w:color w:val="1B2A4A"/>
          <w:sz w:val="20"/>
        </w:rPr>
        <w:t xml:space="preserve">Dikkat Çekici Soru: </w:t>
      </w:r>
      <w:r>
        <w:rPr>
          <w:sz w:val="20"/>
        </w:rPr>
        <w:t xml:space="preserve">"Dense model goruntuyuu duzlestirdi ve uzamsal </w:t>
      </w:r>
      <w:r>
        <w:rPr>
          <w:sz w:val="20"/>
        </w:rPr>
        <w:t>bilgiyi kaybetti. CNN ise goruntunun yapisini koruyr! Kucuk filtreler goruntu uzerinde gezinerek kenar, kose, sekil gibi oruntuleri yakalar."</w:t>
      </w:r>
    </w:p>
    <w:p w:rsidR="00090EBF" w:rsidRDefault="004810AA">
      <w:r>
        <w:rPr>
          <w:b/>
          <w:color w:val="1B2A4A"/>
          <w:sz w:val="20"/>
        </w:rPr>
        <w:t xml:space="preserve">Günlük Hayat Bağlantısı: </w:t>
      </w:r>
      <w:r>
        <w:rPr>
          <w:sz w:val="20"/>
        </w:rPr>
        <w:t>Buyutec ile gazete okumak: kucuk alanlara bakarak buyuk resmi anlama. CNN filtreleri de b</w:t>
      </w:r>
      <w:r>
        <w:rPr>
          <w:sz w:val="20"/>
        </w:rPr>
        <w:t>oyle calisir.</w:t>
      </w:r>
    </w:p>
    <w:p w:rsidR="00090EBF" w:rsidRDefault="004810AA">
      <w:pPr>
        <w:spacing w:before="200"/>
      </w:pPr>
      <w:r>
        <w:rPr>
          <w:b/>
          <w:color w:val="2C6FAD"/>
          <w:sz w:val="24"/>
        </w:rPr>
        <w:t xml:space="preserve">  Ön Bilgi Yoklama Soruları</w:t>
      </w:r>
    </w:p>
    <w:p w:rsidR="00090EBF" w:rsidRDefault="004810AA">
      <w:r>
        <w:rPr>
          <w:b/>
          <w:color w:val="2C6FAD"/>
          <w:sz w:val="20"/>
        </w:rPr>
        <w:t xml:space="preserve">  1. </w:t>
      </w:r>
      <w:r>
        <w:rPr>
          <w:sz w:val="20"/>
        </w:rPr>
        <w:t>Konvolusyon ne demektir?</w:t>
      </w:r>
    </w:p>
    <w:p w:rsidR="00090EBF" w:rsidRDefault="004810AA">
      <w:r>
        <w:rPr>
          <w:b/>
          <w:color w:val="2C6FAD"/>
          <w:sz w:val="20"/>
        </w:rPr>
        <w:lastRenderedPageBreak/>
        <w:t xml:space="preserve">  2. </w:t>
      </w:r>
      <w:r>
        <w:rPr>
          <w:sz w:val="20"/>
        </w:rPr>
        <w:t>Filtre ne ise yarar?</w:t>
      </w:r>
    </w:p>
    <w:p w:rsidR="00090EBF" w:rsidRDefault="004810AA">
      <w:r>
        <w:rPr>
          <w:b/>
          <w:color w:val="2C6FAD"/>
          <w:sz w:val="20"/>
        </w:rPr>
        <w:t xml:space="preserve">  3. </w:t>
      </w:r>
      <w:r>
        <w:rPr>
          <w:sz w:val="20"/>
        </w:rPr>
        <w:t>CNN neden goruntude iyidir?</w:t>
      </w:r>
    </w:p>
    <w:p w:rsidR="00090EBF" w:rsidRDefault="004810AA">
      <w:pPr>
        <w:spacing w:before="200"/>
      </w:pPr>
      <w:r>
        <w:rPr>
          <w:b/>
          <w:color w:val="2C6FAD"/>
          <w:sz w:val="24"/>
        </w:rPr>
        <w:t xml:space="preserve">  Motivasyon Etkinliği: "Filtre Simulasyonu"</w:t>
      </w:r>
    </w:p>
    <w:p w:rsidR="00090EBF" w:rsidRDefault="004810AA">
      <w:r>
        <w:rPr>
          <w:b/>
          <w:color w:val="1B2A4A"/>
          <w:sz w:val="20"/>
        </w:rPr>
        <w:t xml:space="preserve">Açıklama: </w:t>
      </w:r>
      <w:r>
        <w:rPr>
          <w:sz w:val="20"/>
        </w:rPr>
        <w:t>Kagit uzerinde filtre gezinddirme simulasyonu.</w:t>
      </w:r>
    </w:p>
    <w:p w:rsidR="00090EBF" w:rsidRDefault="004810AA">
      <w:r>
        <w:rPr>
          <w:b/>
          <w:color w:val="1B2A4A"/>
          <w:sz w:val="20"/>
        </w:rPr>
        <w:t xml:space="preserve">Yönerge: </w:t>
      </w:r>
      <w:r>
        <w:rPr>
          <w:sz w:val="20"/>
        </w:rPr>
        <w:t>Egitmen 5x5 li</w:t>
      </w:r>
      <w:r>
        <w:rPr>
          <w:sz w:val="20"/>
        </w:rPr>
        <w:t>k bir sayi matrisi cizer (goruntu). 3x3 luk bir filtre hazirlar. Filtreyi matris uzerinde gezdirerek carpim-toplam yapar. Sonuc: ozellik haritasi!</w:t>
      </w:r>
    </w:p>
    <w:p w:rsidR="00090EBF" w:rsidRDefault="004810AA">
      <w:pPr>
        <w:spacing w:before="200"/>
      </w:pPr>
      <w:r>
        <w:rPr>
          <w:b/>
          <w:color w:val="2C6FAD"/>
          <w:sz w:val="24"/>
        </w:rPr>
        <w:t xml:space="preserve">  Senaryo / Problem Durumu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090EBF">
        <w:trPr>
          <w:jc w:val="center"/>
        </w:trPr>
        <w:tc>
          <w:tcPr>
            <w:tcW w:w="9638" w:type="dxa"/>
            <w:tcBorders>
              <w:top w:val="single" w:sz="8" w:space="0" w:color="2C6FAD"/>
              <w:left w:val="single" w:sz="8" w:space="0" w:color="2C6FAD"/>
              <w:bottom w:val="single" w:sz="8" w:space="0" w:color="2C6FAD"/>
              <w:right w:val="single" w:sz="8" w:space="0" w:color="2C6FAD"/>
            </w:tcBorders>
            <w:shd w:val="clear" w:color="auto" w:fill="E3F2FD"/>
          </w:tcPr>
          <w:p w:rsidR="00090EBF" w:rsidRDefault="004810AA">
            <w:r>
              <w:rPr>
                <w:sz w:val="20"/>
              </w:rPr>
              <w:t>5x5 goruntu uzerinde 3x3 kenar algilama filtresi: yatay kenarlari bulun!</w:t>
            </w:r>
          </w:p>
        </w:tc>
      </w:tr>
    </w:tbl>
    <w:p w:rsidR="00090EBF" w:rsidRDefault="00090EBF"/>
    <w:p w:rsidR="00090EBF" w:rsidRDefault="004810AA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090EBF">
        <w:trPr>
          <w:jc w:val="center"/>
        </w:trPr>
        <w:tc>
          <w:tcPr>
            <w:tcW w:w="9638" w:type="dxa"/>
            <w:tcBorders>
              <w:top w:val="single" w:sz="10" w:space="0" w:color="007A7A"/>
              <w:left w:val="single" w:sz="10" w:space="0" w:color="007A7A"/>
              <w:bottom w:val="single" w:sz="10" w:space="0" w:color="007A7A"/>
              <w:right w:val="single" w:sz="10" w:space="0" w:color="007A7A"/>
            </w:tcBorders>
            <w:shd w:val="clear" w:color="auto" w:fill="007A7A"/>
          </w:tcPr>
          <w:p w:rsidR="00090EBF" w:rsidRDefault="004810AA">
            <w:r>
              <w:rPr>
                <w:b/>
                <w:color w:val="FFFFFF"/>
                <w:sz w:val="28"/>
              </w:rPr>
              <w:t xml:space="preserve">  E2  |  KEŞİF (EXPLORE)  —  Aktif Keşif &amp; Deneyimleme</w:t>
            </w:r>
          </w:p>
        </w:tc>
      </w:tr>
    </w:tbl>
    <w:p w:rsidR="00090EBF" w:rsidRDefault="00090EBF"/>
    <w:p w:rsidR="00090EBF" w:rsidRDefault="004810AA">
      <w:r>
        <w:rPr>
          <w:i/>
          <w:color w:val="007A7A"/>
          <w:sz w:val="20"/>
        </w:rPr>
        <w:t xml:space="preserve">  Süre: 10 dakika</w:t>
      </w:r>
    </w:p>
    <w:p w:rsidR="00090EBF" w:rsidRDefault="004810AA">
      <w:pPr>
        <w:spacing w:before="200"/>
      </w:pPr>
      <w:r>
        <w:rPr>
          <w:b/>
          <w:color w:val="007A7A"/>
          <w:sz w:val="24"/>
        </w:rPr>
        <w:t xml:space="preserve">  Keşif Etkinliği: "Elle Konvolusyon Hesabi"</w:t>
      </w:r>
    </w:p>
    <w:p w:rsidR="00090EBF" w:rsidRDefault="004810AA">
      <w:r>
        <w:rPr>
          <w:b/>
          <w:color w:val="1B2A4A"/>
          <w:sz w:val="20"/>
        </w:rPr>
        <w:t xml:space="preserve">Türü: </w:t>
      </w:r>
      <w:r>
        <w:rPr>
          <w:sz w:val="20"/>
        </w:rPr>
        <w:t>Bireysel Hesaplama</w:t>
      </w:r>
    </w:p>
    <w:p w:rsidR="00090EBF" w:rsidRDefault="004810AA">
      <w:r>
        <w:rPr>
          <w:b/>
          <w:color w:val="1B2A4A"/>
          <w:sz w:val="20"/>
        </w:rPr>
        <w:t xml:space="preserve">Amacı: </w:t>
      </w:r>
      <w:r>
        <w:rPr>
          <w:sz w:val="20"/>
        </w:rPr>
        <w:t>Konvolusyon islemini el</w:t>
      </w:r>
      <w:r>
        <w:rPr>
          <w:sz w:val="20"/>
        </w:rPr>
        <w:t>le adim adim hesaplamak.</w:t>
      </w:r>
    </w:p>
    <w:p w:rsidR="00090EBF" w:rsidRDefault="004810AA">
      <w:r>
        <w:rPr>
          <w:b/>
          <w:color w:val="1B2A4A"/>
          <w:sz w:val="20"/>
        </w:rPr>
        <w:t xml:space="preserve">Malzemeler: </w:t>
      </w:r>
      <w:r>
        <w:rPr>
          <w:sz w:val="20"/>
        </w:rPr>
        <w:t>Kagit, kalem, hesap makinesi</w:t>
      </w:r>
    </w:p>
    <w:p w:rsidR="00090EBF" w:rsidRDefault="004810AA">
      <w:pPr>
        <w:spacing w:before="200"/>
      </w:pPr>
      <w:r>
        <w:rPr>
          <w:b/>
          <w:color w:val="007A7A"/>
          <w:sz w:val="24"/>
        </w:rPr>
        <w:t xml:space="preserve">  Yönerge Adımları</w:t>
      </w:r>
    </w:p>
    <w:p w:rsidR="00090EBF" w:rsidRDefault="004810AA">
      <w:r>
        <w:rPr>
          <w:b/>
          <w:color w:val="007A7A"/>
          <w:sz w:val="20"/>
        </w:rPr>
        <w:t xml:space="preserve">  1. </w:t>
      </w:r>
      <w:r>
        <w:rPr>
          <w:sz w:val="20"/>
        </w:rPr>
        <w:t>5x5 lik bir giris matrisi olusturun (goruntuyuu temsil eder).</w:t>
      </w:r>
    </w:p>
    <w:p w:rsidR="00090EBF" w:rsidRDefault="004810AA">
      <w:r>
        <w:rPr>
          <w:b/>
          <w:color w:val="007A7A"/>
          <w:sz w:val="20"/>
        </w:rPr>
        <w:t xml:space="preserve">  2. </w:t>
      </w:r>
      <w:r>
        <w:rPr>
          <w:sz w:val="20"/>
        </w:rPr>
        <w:t>3x3 luk bir filtre belirleyin (ornegin kenar algilama).</w:t>
      </w:r>
    </w:p>
    <w:p w:rsidR="00090EBF" w:rsidRDefault="004810AA">
      <w:r>
        <w:rPr>
          <w:b/>
          <w:color w:val="007A7A"/>
          <w:sz w:val="20"/>
        </w:rPr>
        <w:t xml:space="preserve">  3. </w:t>
      </w:r>
      <w:r>
        <w:rPr>
          <w:sz w:val="20"/>
        </w:rPr>
        <w:t>Filtreyi sol ust koseden baslayarak ge</w:t>
      </w:r>
      <w:r>
        <w:rPr>
          <w:sz w:val="20"/>
        </w:rPr>
        <w:t>zdirin.</w:t>
      </w:r>
    </w:p>
    <w:p w:rsidR="00090EBF" w:rsidRDefault="004810AA">
      <w:r>
        <w:rPr>
          <w:b/>
          <w:color w:val="007A7A"/>
          <w:sz w:val="20"/>
        </w:rPr>
        <w:t xml:space="preserve">  4. </w:t>
      </w:r>
      <w:r>
        <w:rPr>
          <w:sz w:val="20"/>
        </w:rPr>
        <w:t>Her pozisyonda eleman bazli carpim ve toplam yapin.</w:t>
      </w:r>
    </w:p>
    <w:p w:rsidR="00090EBF" w:rsidRDefault="004810AA">
      <w:r>
        <w:rPr>
          <w:b/>
          <w:color w:val="007A7A"/>
          <w:sz w:val="20"/>
        </w:rPr>
        <w:t xml:space="preserve">  5. </w:t>
      </w:r>
      <w:r>
        <w:rPr>
          <w:sz w:val="20"/>
        </w:rPr>
        <w:t>Sonuc matrisi (ozellik haritasi) olusturun.</w:t>
      </w:r>
    </w:p>
    <w:p w:rsidR="00090EBF" w:rsidRDefault="004810AA">
      <w:r>
        <w:rPr>
          <w:b/>
          <w:color w:val="1B2A4A"/>
          <w:sz w:val="20"/>
        </w:rPr>
        <w:t xml:space="preserve">Öğrenci Rolü: </w:t>
      </w:r>
      <w:r>
        <w:rPr>
          <w:sz w:val="20"/>
        </w:rPr>
        <w:t>Goruntu isleme muhendisi: konvolusyonu kesfeden</w:t>
      </w:r>
    </w:p>
    <w:p w:rsidR="00090EBF" w:rsidRDefault="004810AA">
      <w:r>
        <w:rPr>
          <w:b/>
          <w:color w:val="1B2A4A"/>
          <w:sz w:val="20"/>
        </w:rPr>
        <w:t xml:space="preserve">Öğretmen Rolü: </w:t>
      </w:r>
      <w:r>
        <w:rPr>
          <w:sz w:val="20"/>
        </w:rPr>
        <w:t>Hesaplamalari kontrol eder, sonucu yorumlatir</w:t>
      </w:r>
    </w:p>
    <w:p w:rsidR="00090EBF" w:rsidRDefault="004810AA">
      <w:r>
        <w:rPr>
          <w:b/>
          <w:color w:val="1B2A4A"/>
          <w:sz w:val="20"/>
        </w:rPr>
        <w:t xml:space="preserve">Beklenen Ürün: </w:t>
      </w:r>
      <w:r>
        <w:rPr>
          <w:sz w:val="20"/>
        </w:rPr>
        <w:t>Elle</w:t>
      </w:r>
      <w:r>
        <w:rPr>
          <w:sz w:val="20"/>
        </w:rPr>
        <w:t xml:space="preserve"> Hesaplanmis Konvolusyon Tablosu</w:t>
      </w:r>
    </w:p>
    <w:p w:rsidR="00090EBF" w:rsidRDefault="004810AA">
      <w:pPr>
        <w:spacing w:before="200"/>
      </w:pPr>
      <w:r>
        <w:rPr>
          <w:b/>
          <w:color w:val="007A7A"/>
          <w:sz w:val="24"/>
        </w:rPr>
        <w:t xml:space="preserve">  Araştırma Soruları</w:t>
      </w:r>
    </w:p>
    <w:p w:rsidR="00090EBF" w:rsidRDefault="004810AA">
      <w:r>
        <w:rPr>
          <w:b/>
          <w:color w:val="007A7A"/>
          <w:sz w:val="20"/>
        </w:rPr>
        <w:t xml:space="preserve">  1. </w:t>
      </w:r>
      <w:r>
        <w:rPr>
          <w:sz w:val="20"/>
        </w:rPr>
        <w:t>Sobel filtresi nedir?</w:t>
      </w:r>
    </w:p>
    <w:p w:rsidR="00090EBF" w:rsidRDefault="004810AA">
      <w:r>
        <w:rPr>
          <w:b/>
          <w:color w:val="007A7A"/>
          <w:sz w:val="20"/>
        </w:rPr>
        <w:t xml:space="preserve">  2. </w:t>
      </w:r>
      <w:r>
        <w:rPr>
          <w:sz w:val="20"/>
        </w:rPr>
        <w:t>Laplacian filtresi nedir?</w:t>
      </w:r>
    </w:p>
    <w:p w:rsidR="00090EBF" w:rsidRDefault="004810AA">
      <w:r>
        <w:rPr>
          <w:b/>
          <w:color w:val="007A7A"/>
          <w:sz w:val="20"/>
        </w:rPr>
        <w:t xml:space="preserve">  3. </w:t>
      </w:r>
      <w:r>
        <w:rPr>
          <w:sz w:val="20"/>
        </w:rPr>
        <w:t>Gabor filtresi nedir?</w:t>
      </w:r>
    </w:p>
    <w:p w:rsidR="00090EBF" w:rsidRDefault="004810AA">
      <w:r>
        <w:rPr>
          <w:b/>
          <w:color w:val="1B2A4A"/>
          <w:sz w:val="20"/>
        </w:rPr>
        <w:t xml:space="preserve">Grupla Çalışma Kuralları: </w:t>
      </w:r>
      <w:r>
        <w:rPr>
          <w:sz w:val="20"/>
        </w:rPr>
        <w:t>Her adimi acikca yazin, ara sonuclari not alin.</w:t>
      </w:r>
    </w:p>
    <w:p w:rsidR="00090EBF" w:rsidRDefault="004810AA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p w:rsidR="00090EBF" w:rsidRDefault="004810AA">
      <w:r>
        <w:br w:type="page"/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090EBF">
        <w:trPr>
          <w:jc w:val="center"/>
        </w:trPr>
        <w:tc>
          <w:tcPr>
            <w:tcW w:w="9638" w:type="dxa"/>
            <w:tcBorders>
              <w:top w:val="single" w:sz="10" w:space="0" w:color="E65C00"/>
              <w:left w:val="single" w:sz="10" w:space="0" w:color="E65C00"/>
              <w:bottom w:val="single" w:sz="10" w:space="0" w:color="E65C00"/>
              <w:right w:val="single" w:sz="10" w:space="0" w:color="E65C00"/>
            </w:tcBorders>
            <w:shd w:val="clear" w:color="auto" w:fill="E65C00"/>
          </w:tcPr>
          <w:p w:rsidR="00090EBF" w:rsidRDefault="004810AA">
            <w:r>
              <w:rPr>
                <w:b/>
                <w:color w:val="FFFFFF"/>
                <w:sz w:val="28"/>
              </w:rPr>
              <w:lastRenderedPageBreak/>
              <w:t xml:space="preserve">  E3  |  AÇIKLAMA (EXPLAIN)  —  Kavramları Yapılandırma</w:t>
            </w:r>
          </w:p>
        </w:tc>
      </w:tr>
    </w:tbl>
    <w:p w:rsidR="00090EBF" w:rsidRDefault="00090EBF"/>
    <w:p w:rsidR="00090EBF" w:rsidRDefault="004810AA">
      <w:r>
        <w:rPr>
          <w:i/>
          <w:color w:val="E65C00"/>
          <w:sz w:val="20"/>
        </w:rPr>
        <w:t xml:space="preserve">  Süre: 12 dakika</w:t>
      </w:r>
    </w:p>
    <w:p w:rsidR="00090EBF" w:rsidRDefault="004810AA">
      <w:pPr>
        <w:spacing w:before="200"/>
      </w:pPr>
      <w:r>
        <w:rPr>
          <w:b/>
          <w:color w:val="E65C00"/>
          <w:sz w:val="24"/>
        </w:rPr>
        <w:t xml:space="preserve">  Temel Kavramlar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2409"/>
        <w:gridCol w:w="2409"/>
        <w:gridCol w:w="2409"/>
        <w:gridCol w:w="2409"/>
      </w:tblGrid>
      <w:tr w:rsidR="00090EBF">
        <w:trPr>
          <w:jc w:val="center"/>
        </w:trPr>
        <w:tc>
          <w:tcPr>
            <w:tcW w:w="2409" w:type="dxa"/>
            <w:shd w:val="clear" w:color="auto" w:fill="E65C00"/>
          </w:tcPr>
          <w:p w:rsidR="00090EBF" w:rsidRDefault="004810AA">
            <w:pPr>
              <w:jc w:val="center"/>
            </w:pPr>
            <w:r>
              <w:rPr>
                <w:b/>
                <w:color w:val="FFFFFF"/>
                <w:sz w:val="18"/>
              </w:rPr>
              <w:t>Kavram</w:t>
            </w:r>
          </w:p>
        </w:tc>
        <w:tc>
          <w:tcPr>
            <w:tcW w:w="2409" w:type="dxa"/>
            <w:shd w:val="clear" w:color="auto" w:fill="E65C00"/>
          </w:tcPr>
          <w:p w:rsidR="00090EBF" w:rsidRDefault="004810AA">
            <w:pPr>
              <w:jc w:val="center"/>
            </w:pPr>
            <w:r>
              <w:rPr>
                <w:b/>
                <w:color w:val="FFFFFF"/>
                <w:sz w:val="18"/>
              </w:rPr>
              <w:t>Tanım</w:t>
            </w:r>
          </w:p>
        </w:tc>
        <w:tc>
          <w:tcPr>
            <w:tcW w:w="2409" w:type="dxa"/>
            <w:shd w:val="clear" w:color="auto" w:fill="E65C00"/>
          </w:tcPr>
          <w:p w:rsidR="00090EBF" w:rsidRDefault="004810AA">
            <w:pPr>
              <w:jc w:val="center"/>
            </w:pPr>
            <w:r>
              <w:rPr>
                <w:b/>
                <w:color w:val="FFFFFF"/>
                <w:sz w:val="18"/>
              </w:rPr>
              <w:t>Örnek</w:t>
            </w:r>
          </w:p>
        </w:tc>
        <w:tc>
          <w:tcPr>
            <w:tcW w:w="2409" w:type="dxa"/>
            <w:shd w:val="clear" w:color="auto" w:fill="E65C00"/>
          </w:tcPr>
          <w:p w:rsidR="00090EBF" w:rsidRDefault="004810AA">
            <w:pPr>
              <w:jc w:val="center"/>
            </w:pPr>
            <w:r>
              <w:rPr>
                <w:b/>
                <w:color w:val="FFFFFF"/>
                <w:sz w:val="18"/>
              </w:rPr>
              <w:t>Görsel Açıklama</w:t>
            </w:r>
          </w:p>
        </w:tc>
      </w:tr>
      <w:tr w:rsidR="00090EBF">
        <w:trPr>
          <w:jc w:val="center"/>
        </w:trPr>
        <w:tc>
          <w:tcPr>
            <w:tcW w:w="2409" w:type="dxa"/>
          </w:tcPr>
          <w:p w:rsidR="00090EBF" w:rsidRDefault="004810AA">
            <w:r>
              <w:rPr>
                <w:sz w:val="18"/>
              </w:rPr>
              <w:t>Konvolusyon</w:t>
            </w:r>
          </w:p>
        </w:tc>
        <w:tc>
          <w:tcPr>
            <w:tcW w:w="2409" w:type="dxa"/>
          </w:tcPr>
          <w:p w:rsidR="00090EBF" w:rsidRDefault="004810AA">
            <w:r>
              <w:rPr>
                <w:sz w:val="18"/>
              </w:rPr>
              <w:t xml:space="preserve">Filtre ile goruntu uzerinde </w:t>
            </w:r>
            <w:r>
              <w:rPr>
                <w:sz w:val="18"/>
              </w:rPr>
              <w:t>kaydiirmali carpim-toplam</w:t>
            </w:r>
          </w:p>
        </w:tc>
        <w:tc>
          <w:tcPr>
            <w:tcW w:w="2409" w:type="dxa"/>
          </w:tcPr>
          <w:p w:rsidR="00090EBF" w:rsidRDefault="004810AA">
            <w:r>
              <w:rPr>
                <w:sz w:val="18"/>
              </w:rPr>
              <w:t>Yerel oruntuuleri yakalar</w:t>
            </w:r>
          </w:p>
        </w:tc>
        <w:tc>
          <w:tcPr>
            <w:tcW w:w="2409" w:type="dxa"/>
          </w:tcPr>
          <w:p w:rsidR="00090EBF" w:rsidRDefault="004810AA">
            <w:r>
              <w:rPr>
                <w:sz w:val="18"/>
              </w:rPr>
              <w:t>Konvolusyon animasyonu</w:t>
            </w:r>
          </w:p>
        </w:tc>
      </w:tr>
      <w:tr w:rsidR="00090EBF">
        <w:trPr>
          <w:jc w:val="center"/>
        </w:trPr>
        <w:tc>
          <w:tcPr>
            <w:tcW w:w="2409" w:type="dxa"/>
          </w:tcPr>
          <w:p w:rsidR="00090EBF" w:rsidRDefault="004810AA">
            <w:r>
              <w:rPr>
                <w:sz w:val="18"/>
              </w:rPr>
              <w:t>Filtre (Kernel)</w:t>
            </w:r>
          </w:p>
        </w:tc>
        <w:tc>
          <w:tcPr>
            <w:tcW w:w="2409" w:type="dxa"/>
          </w:tcPr>
          <w:p w:rsidR="00090EBF" w:rsidRDefault="004810AA">
            <w:r>
              <w:rPr>
                <w:sz w:val="18"/>
              </w:rPr>
              <w:t>Kucuk agirlik matrisi</w:t>
            </w:r>
          </w:p>
        </w:tc>
        <w:tc>
          <w:tcPr>
            <w:tcW w:w="2409" w:type="dxa"/>
          </w:tcPr>
          <w:p w:rsidR="00090EBF" w:rsidRDefault="004810AA">
            <w:r>
              <w:rPr>
                <w:sz w:val="18"/>
              </w:rPr>
              <w:t>3x3, 5x5, 7x7 boyutlari yaygin</w:t>
            </w:r>
          </w:p>
        </w:tc>
        <w:tc>
          <w:tcPr>
            <w:tcW w:w="2409" w:type="dxa"/>
          </w:tcPr>
          <w:p w:rsidR="00090EBF" w:rsidRDefault="004810AA">
            <w:r>
              <w:rPr>
                <w:sz w:val="18"/>
              </w:rPr>
              <w:t>Filtre ornekleri</w:t>
            </w:r>
          </w:p>
        </w:tc>
      </w:tr>
      <w:tr w:rsidR="00090EBF">
        <w:trPr>
          <w:jc w:val="center"/>
        </w:trPr>
        <w:tc>
          <w:tcPr>
            <w:tcW w:w="2409" w:type="dxa"/>
          </w:tcPr>
          <w:p w:rsidR="00090EBF" w:rsidRDefault="004810AA">
            <w:r>
              <w:rPr>
                <w:sz w:val="18"/>
              </w:rPr>
              <w:t>Ozellik Haritasi</w:t>
            </w:r>
          </w:p>
        </w:tc>
        <w:tc>
          <w:tcPr>
            <w:tcW w:w="2409" w:type="dxa"/>
          </w:tcPr>
          <w:p w:rsidR="00090EBF" w:rsidRDefault="004810AA">
            <w:r>
              <w:rPr>
                <w:sz w:val="18"/>
              </w:rPr>
              <w:t>Konvolusyon sonucu</w:t>
            </w:r>
          </w:p>
        </w:tc>
        <w:tc>
          <w:tcPr>
            <w:tcW w:w="2409" w:type="dxa"/>
          </w:tcPr>
          <w:p w:rsidR="00090EBF" w:rsidRDefault="004810AA">
            <w:r>
              <w:rPr>
                <w:sz w:val="18"/>
              </w:rPr>
              <w:t>Feature map: filtrenin buldugu oruntuler</w:t>
            </w:r>
          </w:p>
        </w:tc>
        <w:tc>
          <w:tcPr>
            <w:tcW w:w="2409" w:type="dxa"/>
          </w:tcPr>
          <w:p w:rsidR="00090EBF" w:rsidRDefault="004810AA">
            <w:r>
              <w:rPr>
                <w:sz w:val="18"/>
              </w:rPr>
              <w:t>Feature map gors</w:t>
            </w:r>
            <w:r>
              <w:rPr>
                <w:sz w:val="18"/>
              </w:rPr>
              <w:t>eli</w:t>
            </w:r>
          </w:p>
        </w:tc>
      </w:tr>
      <w:tr w:rsidR="00090EBF">
        <w:trPr>
          <w:jc w:val="center"/>
        </w:trPr>
        <w:tc>
          <w:tcPr>
            <w:tcW w:w="2409" w:type="dxa"/>
          </w:tcPr>
          <w:p w:rsidR="00090EBF" w:rsidRDefault="004810AA">
            <w:r>
              <w:rPr>
                <w:sz w:val="18"/>
              </w:rPr>
              <w:t>Yerel Baglanti</w:t>
            </w:r>
          </w:p>
        </w:tc>
        <w:tc>
          <w:tcPr>
            <w:tcW w:w="2409" w:type="dxa"/>
          </w:tcPr>
          <w:p w:rsidR="00090EBF" w:rsidRDefault="004810AA">
            <w:r>
              <w:rPr>
                <w:sz w:val="18"/>
              </w:rPr>
              <w:t>Her noron sadece kucuk bir bolgeyle bagli</w:t>
            </w:r>
          </w:p>
        </w:tc>
        <w:tc>
          <w:tcPr>
            <w:tcW w:w="2409" w:type="dxa"/>
          </w:tcPr>
          <w:p w:rsidR="00090EBF" w:rsidRDefault="004810AA">
            <w:r>
              <w:rPr>
                <w:sz w:val="18"/>
              </w:rPr>
              <w:t>Dense: tum piksellerle, CNN: kucuk alanla</w:t>
            </w:r>
          </w:p>
        </w:tc>
        <w:tc>
          <w:tcPr>
            <w:tcW w:w="2409" w:type="dxa"/>
          </w:tcPr>
          <w:p w:rsidR="00090EBF" w:rsidRDefault="004810AA">
            <w:r>
              <w:rPr>
                <w:sz w:val="18"/>
              </w:rPr>
              <w:t>Baglanti farki</w:t>
            </w:r>
          </w:p>
        </w:tc>
      </w:tr>
      <w:tr w:rsidR="00090EBF">
        <w:trPr>
          <w:jc w:val="center"/>
        </w:trPr>
        <w:tc>
          <w:tcPr>
            <w:tcW w:w="2409" w:type="dxa"/>
          </w:tcPr>
          <w:p w:rsidR="00090EBF" w:rsidRDefault="004810AA">
            <w:r>
              <w:rPr>
                <w:sz w:val="18"/>
              </w:rPr>
              <w:t>Parametre Paylasimi</w:t>
            </w:r>
          </w:p>
        </w:tc>
        <w:tc>
          <w:tcPr>
            <w:tcW w:w="2409" w:type="dxa"/>
          </w:tcPr>
          <w:p w:rsidR="00090EBF" w:rsidRDefault="004810AA">
            <w:r>
              <w:rPr>
                <w:sz w:val="18"/>
              </w:rPr>
              <w:t>Ayni filtre tum goruntude kullanilir</w:t>
            </w:r>
          </w:p>
        </w:tc>
        <w:tc>
          <w:tcPr>
            <w:tcW w:w="2409" w:type="dxa"/>
          </w:tcPr>
          <w:p w:rsidR="00090EBF" w:rsidRDefault="004810AA">
            <w:r>
              <w:rPr>
                <w:sz w:val="18"/>
              </w:rPr>
              <w:t>Cok az parametre, cok etkili</w:t>
            </w:r>
          </w:p>
        </w:tc>
        <w:tc>
          <w:tcPr>
            <w:tcW w:w="2409" w:type="dxa"/>
          </w:tcPr>
          <w:p w:rsidR="00090EBF" w:rsidRDefault="004810AA">
            <w:r>
              <w:rPr>
                <w:sz w:val="18"/>
              </w:rPr>
              <w:t>Parametre sayisi karsilastirma</w:t>
            </w:r>
          </w:p>
        </w:tc>
      </w:tr>
    </w:tbl>
    <w:p w:rsidR="00090EBF" w:rsidRDefault="00090EBF"/>
    <w:p w:rsidR="00090EBF" w:rsidRDefault="004810AA">
      <w:pPr>
        <w:spacing w:before="200"/>
      </w:pPr>
      <w:r>
        <w:rPr>
          <w:b/>
          <w:color w:val="E65C00"/>
          <w:sz w:val="24"/>
        </w:rPr>
        <w:t xml:space="preserve">  Konu Anlatımı</w:t>
      </w:r>
    </w:p>
    <w:p w:rsidR="00090EBF" w:rsidRDefault="004810AA">
      <w:r>
        <w:rPr>
          <w:sz w:val="20"/>
        </w:rPr>
        <w:t>Konvolusyon islemi: kucuk bir filtre (ornegin 3x3) goruntu uzerinde kaydirilir. Her pozisyonda filtre ile goruntu parcasinin eleman bazli carpimi yapilir ve toplanir. Sonuc: ozellik haritasi (feature map).</w:t>
      </w:r>
    </w:p>
    <w:p w:rsidR="00090EBF" w:rsidRDefault="004810AA">
      <w:r>
        <w:rPr>
          <w:sz w:val="20"/>
        </w:rPr>
        <w:t xml:space="preserve">CNN avantajlari: 1) Yerel baglanti: her noron tum </w:t>
      </w:r>
      <w:r>
        <w:rPr>
          <w:sz w:val="20"/>
        </w:rPr>
        <w:t>goruntuyuu degil, kucuk bir alani gorur (receptive field). 2) Parametre paylasimi: ayni filtre tum goruntude kullanilir. Dense da 784*128=100K parametre, CNN de 3x3=9 parametre per filtre!</w:t>
      </w:r>
    </w:p>
    <w:p w:rsidR="00090EBF" w:rsidRDefault="004810AA">
      <w:r>
        <w:rPr>
          <w:sz w:val="20"/>
        </w:rPr>
        <w:t>Farkli filtreler farkli oruntuler yakalar: yatay kenar filtresi yat</w:t>
      </w:r>
      <w:r>
        <w:rPr>
          <w:sz w:val="20"/>
        </w:rPr>
        <w:t>ay cizgileri, dikey kenar filtresi dikey cizgileri bulur. CNN agirliklari ogrenirken en iyi filtreleri otomatik kesfeder!</w:t>
      </w:r>
    </w:p>
    <w:p w:rsidR="00090EBF" w:rsidRDefault="004810AA">
      <w:pPr>
        <w:spacing w:before="200"/>
      </w:pPr>
      <w:r>
        <w:rPr>
          <w:b/>
          <w:color w:val="E65C00"/>
          <w:sz w:val="24"/>
        </w:rPr>
        <w:t xml:space="preserve">  Somut Örnekler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3213"/>
        <w:gridCol w:w="3213"/>
        <w:gridCol w:w="3213"/>
      </w:tblGrid>
      <w:tr w:rsidR="00090EBF">
        <w:trPr>
          <w:jc w:val="center"/>
        </w:trPr>
        <w:tc>
          <w:tcPr>
            <w:tcW w:w="3213" w:type="dxa"/>
            <w:shd w:val="clear" w:color="auto" w:fill="E65C00"/>
          </w:tcPr>
          <w:p w:rsidR="00090EBF" w:rsidRDefault="004810AA">
            <w:pPr>
              <w:jc w:val="center"/>
            </w:pPr>
            <w:r>
              <w:rPr>
                <w:b/>
                <w:color w:val="FFFFFF"/>
                <w:sz w:val="18"/>
              </w:rPr>
              <w:t>Örnek</w:t>
            </w:r>
          </w:p>
        </w:tc>
        <w:tc>
          <w:tcPr>
            <w:tcW w:w="3213" w:type="dxa"/>
            <w:shd w:val="clear" w:color="auto" w:fill="E65C00"/>
          </w:tcPr>
          <w:p w:rsidR="00090EBF" w:rsidRDefault="004810AA">
            <w:pPr>
              <w:jc w:val="center"/>
            </w:pPr>
            <w:r>
              <w:rPr>
                <w:b/>
                <w:color w:val="FFFFFF"/>
                <w:sz w:val="18"/>
              </w:rPr>
              <w:t>Açıklama</w:t>
            </w:r>
          </w:p>
        </w:tc>
        <w:tc>
          <w:tcPr>
            <w:tcW w:w="3213" w:type="dxa"/>
            <w:shd w:val="clear" w:color="auto" w:fill="E65C00"/>
          </w:tcPr>
          <w:p w:rsidR="00090EBF" w:rsidRDefault="004810AA">
            <w:pPr>
              <w:jc w:val="center"/>
            </w:pPr>
            <w:r>
              <w:rPr>
                <w:b/>
                <w:color w:val="FFFFFF"/>
                <w:sz w:val="18"/>
              </w:rPr>
              <w:t>Günlük Hayat Bağlantısı</w:t>
            </w:r>
          </w:p>
        </w:tc>
      </w:tr>
      <w:tr w:rsidR="00090EBF">
        <w:trPr>
          <w:jc w:val="center"/>
        </w:trPr>
        <w:tc>
          <w:tcPr>
            <w:tcW w:w="3213" w:type="dxa"/>
          </w:tcPr>
          <w:p w:rsidR="00090EBF" w:rsidRDefault="004810AA">
            <w:r>
              <w:rPr>
                <w:sz w:val="18"/>
              </w:rPr>
              <w:t>Kenar filtre</w:t>
            </w:r>
          </w:p>
        </w:tc>
        <w:tc>
          <w:tcPr>
            <w:tcW w:w="3213" w:type="dxa"/>
          </w:tcPr>
          <w:p w:rsidR="00090EBF" w:rsidRDefault="004810AA">
            <w:r>
              <w:rPr>
                <w:sz w:val="18"/>
              </w:rPr>
              <w:t>[[-1,0,1],[-1,0,1],[-1,0,1]]</w:t>
            </w:r>
          </w:p>
        </w:tc>
        <w:tc>
          <w:tcPr>
            <w:tcW w:w="3213" w:type="dxa"/>
          </w:tcPr>
          <w:p w:rsidR="00090EBF" w:rsidRDefault="004810AA">
            <w:r>
              <w:rPr>
                <w:sz w:val="18"/>
              </w:rPr>
              <w:t>Dikey kenar</w:t>
            </w:r>
          </w:p>
        </w:tc>
      </w:tr>
      <w:tr w:rsidR="00090EBF">
        <w:trPr>
          <w:jc w:val="center"/>
        </w:trPr>
        <w:tc>
          <w:tcPr>
            <w:tcW w:w="3213" w:type="dxa"/>
          </w:tcPr>
          <w:p w:rsidR="00090EBF" w:rsidRDefault="004810AA">
            <w:r>
              <w:rPr>
                <w:sz w:val="18"/>
              </w:rPr>
              <w:t>Bulaniklik</w:t>
            </w:r>
          </w:p>
        </w:tc>
        <w:tc>
          <w:tcPr>
            <w:tcW w:w="3213" w:type="dxa"/>
          </w:tcPr>
          <w:p w:rsidR="00090EBF" w:rsidRDefault="004810AA">
            <w:r>
              <w:rPr>
                <w:sz w:val="18"/>
              </w:rPr>
              <w:t>[[1,1,1],[1,1,1],[1,1,1]]/9</w:t>
            </w:r>
          </w:p>
        </w:tc>
        <w:tc>
          <w:tcPr>
            <w:tcW w:w="3213" w:type="dxa"/>
          </w:tcPr>
          <w:p w:rsidR="00090EBF" w:rsidRDefault="004810AA">
            <w:r>
              <w:rPr>
                <w:sz w:val="18"/>
              </w:rPr>
              <w:t>Ortalama</w:t>
            </w:r>
          </w:p>
        </w:tc>
      </w:tr>
      <w:tr w:rsidR="00090EBF">
        <w:trPr>
          <w:jc w:val="center"/>
        </w:trPr>
        <w:tc>
          <w:tcPr>
            <w:tcW w:w="3213" w:type="dxa"/>
          </w:tcPr>
          <w:p w:rsidR="00090EBF" w:rsidRDefault="004810AA">
            <w:r>
              <w:rPr>
                <w:sz w:val="18"/>
              </w:rPr>
              <w:t>Hesap</w:t>
            </w:r>
          </w:p>
        </w:tc>
        <w:tc>
          <w:tcPr>
            <w:tcW w:w="3213" w:type="dxa"/>
          </w:tcPr>
          <w:p w:rsidR="00090EBF" w:rsidRDefault="004810AA">
            <w:r>
              <w:rPr>
                <w:sz w:val="18"/>
              </w:rPr>
              <w:t>goruntu parcasi*filtre -&gt; eleman carpimi -&gt; toplam</w:t>
            </w:r>
          </w:p>
        </w:tc>
        <w:tc>
          <w:tcPr>
            <w:tcW w:w="3213" w:type="dxa"/>
          </w:tcPr>
          <w:p w:rsidR="00090EBF" w:rsidRDefault="004810AA">
            <w:r>
              <w:rPr>
                <w:sz w:val="18"/>
              </w:rPr>
              <w:t>Tek deger</w:t>
            </w:r>
          </w:p>
        </w:tc>
      </w:tr>
      <w:tr w:rsidR="00090EBF">
        <w:trPr>
          <w:jc w:val="center"/>
        </w:trPr>
        <w:tc>
          <w:tcPr>
            <w:tcW w:w="3213" w:type="dxa"/>
          </w:tcPr>
          <w:p w:rsidR="00090EBF" w:rsidRDefault="004810AA">
            <w:r>
              <w:rPr>
                <w:sz w:val="18"/>
              </w:rPr>
              <w:t>Feature map</w:t>
            </w:r>
          </w:p>
        </w:tc>
        <w:tc>
          <w:tcPr>
            <w:tcW w:w="3213" w:type="dxa"/>
          </w:tcPr>
          <w:p w:rsidR="00090EBF" w:rsidRDefault="004810AA">
            <w:r>
              <w:rPr>
                <w:sz w:val="18"/>
              </w:rPr>
              <w:t>3x3 filtre, 5x5 goruntu -&gt; 3x3 ozellik haritasi</w:t>
            </w:r>
          </w:p>
        </w:tc>
        <w:tc>
          <w:tcPr>
            <w:tcW w:w="3213" w:type="dxa"/>
          </w:tcPr>
          <w:p w:rsidR="00090EBF" w:rsidRDefault="004810AA">
            <w:r>
              <w:rPr>
                <w:sz w:val="18"/>
              </w:rPr>
              <w:t>Boyut azalir</w:t>
            </w:r>
          </w:p>
        </w:tc>
      </w:tr>
    </w:tbl>
    <w:p w:rsidR="00090EBF" w:rsidRDefault="00090EBF"/>
    <w:p w:rsidR="00090EBF" w:rsidRDefault="004810AA">
      <w:pPr>
        <w:spacing w:before="200"/>
      </w:pPr>
      <w:r>
        <w:rPr>
          <w:b/>
          <w:color w:val="E65C00"/>
          <w:sz w:val="24"/>
        </w:rPr>
        <w:t xml:space="preserve">  Analoji ve Benzetmeler</w:t>
      </w:r>
    </w:p>
    <w:p w:rsidR="00090EBF" w:rsidRDefault="004810AA">
      <w:r>
        <w:rPr>
          <w:b/>
          <w:color w:val="E65C00"/>
          <w:sz w:val="20"/>
        </w:rPr>
        <w:t xml:space="preserve">  1. </w:t>
      </w:r>
      <w:r>
        <w:rPr>
          <w:sz w:val="20"/>
        </w:rPr>
        <w:t>Filtre = Buyutec: kucuk alanlara odaklan</w:t>
      </w:r>
    </w:p>
    <w:p w:rsidR="00090EBF" w:rsidRDefault="004810AA">
      <w:r>
        <w:rPr>
          <w:b/>
          <w:color w:val="E65C00"/>
          <w:sz w:val="20"/>
        </w:rPr>
        <w:t xml:space="preserve">  2. </w:t>
      </w:r>
      <w:r>
        <w:rPr>
          <w:sz w:val="20"/>
        </w:rPr>
        <w:t>Konvolusyon = Arama: goruntude orunru ara</w:t>
      </w:r>
    </w:p>
    <w:p w:rsidR="00090EBF" w:rsidRDefault="004810AA">
      <w:r>
        <w:rPr>
          <w:b/>
          <w:color w:val="E65C00"/>
          <w:sz w:val="20"/>
        </w:rPr>
        <w:t xml:space="preserve">  3. </w:t>
      </w:r>
      <w:r>
        <w:rPr>
          <w:sz w:val="20"/>
        </w:rPr>
        <w:t>Feature map = Harita: bulunan oruntulerin konumu</w:t>
      </w:r>
    </w:p>
    <w:p w:rsidR="00090EBF" w:rsidRDefault="004810AA">
      <w:r>
        <w:rPr>
          <w:b/>
          <w:color w:val="E65C00"/>
          <w:sz w:val="20"/>
        </w:rPr>
        <w:t xml:space="preserve">  4. </w:t>
      </w:r>
      <w:r>
        <w:rPr>
          <w:sz w:val="20"/>
        </w:rPr>
        <w:t>Parametre paylasimi = Tek anahtar: tum kapilari acar</w:t>
      </w:r>
    </w:p>
    <w:p w:rsidR="00090EBF" w:rsidRDefault="004810AA">
      <w:pPr>
        <w:spacing w:before="200"/>
      </w:pPr>
      <w:r>
        <w:rPr>
          <w:b/>
          <w:color w:val="E65C00"/>
          <w:sz w:val="24"/>
        </w:rPr>
        <w:t xml:space="preserve">  Öğrenci Soru-Cevap</w:t>
      </w:r>
    </w:p>
    <w:p w:rsidR="00090EBF" w:rsidRDefault="004810AA">
      <w:pPr>
        <w:pStyle w:val="ListeMaddemi"/>
      </w:pPr>
      <w:r>
        <w:rPr>
          <w:sz w:val="20"/>
        </w:rPr>
        <w:t>Konvolusyon nedir? - Filtre ile kaydirmali carpim-toplam.</w:t>
      </w:r>
    </w:p>
    <w:p w:rsidR="00090EBF" w:rsidRDefault="004810AA">
      <w:pPr>
        <w:pStyle w:val="ListeMaddemi"/>
      </w:pPr>
      <w:r>
        <w:rPr>
          <w:sz w:val="20"/>
        </w:rPr>
        <w:t xml:space="preserve">Neden 3x3 filtre? </w:t>
      </w:r>
      <w:r>
        <w:rPr>
          <w:sz w:val="20"/>
        </w:rPr>
        <w:t>- Yeterince kucuk, hesaplama verimli.</w:t>
      </w:r>
    </w:p>
    <w:p w:rsidR="00090EBF" w:rsidRDefault="004810AA">
      <w:pPr>
        <w:pStyle w:val="ListeMaddemi"/>
      </w:pPr>
      <w:r>
        <w:rPr>
          <w:sz w:val="20"/>
        </w:rPr>
        <w:t>Feature map ne gosterir? - Filtrenin buldugu oruntulerin konumunu.</w:t>
      </w:r>
    </w:p>
    <w:p w:rsidR="00090EBF" w:rsidRDefault="004810AA">
      <w:pPr>
        <w:jc w:val="center"/>
      </w:pPr>
      <w:r>
        <w:rPr>
          <w:color w:val="BDBDBD"/>
          <w:sz w:val="12"/>
        </w:rPr>
        <w:lastRenderedPageBreak/>
        <w:t>________________________________________________________________________________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090EBF">
        <w:trPr>
          <w:jc w:val="center"/>
        </w:trPr>
        <w:tc>
          <w:tcPr>
            <w:tcW w:w="9638" w:type="dxa"/>
            <w:tcBorders>
              <w:top w:val="single" w:sz="10" w:space="0" w:color="6A1B9A"/>
              <w:left w:val="single" w:sz="10" w:space="0" w:color="6A1B9A"/>
              <w:bottom w:val="single" w:sz="10" w:space="0" w:color="6A1B9A"/>
              <w:right w:val="single" w:sz="10" w:space="0" w:color="6A1B9A"/>
            </w:tcBorders>
            <w:shd w:val="clear" w:color="auto" w:fill="6A1B9A"/>
          </w:tcPr>
          <w:p w:rsidR="00090EBF" w:rsidRDefault="004810AA">
            <w:r>
              <w:rPr>
                <w:b/>
                <w:color w:val="FFFFFF"/>
                <w:sz w:val="28"/>
              </w:rPr>
              <w:t xml:space="preserve">  E4  |  DERİNLEŞTİRME (ELABORATE)  —  Transfer &amp; Pekiştirme</w:t>
            </w:r>
          </w:p>
        </w:tc>
      </w:tr>
    </w:tbl>
    <w:p w:rsidR="00090EBF" w:rsidRDefault="00090EBF"/>
    <w:p w:rsidR="00090EBF" w:rsidRDefault="004810AA">
      <w:r>
        <w:rPr>
          <w:i/>
          <w:color w:val="6A1B9A"/>
          <w:sz w:val="20"/>
        </w:rPr>
        <w:t xml:space="preserve">  Süre:</w:t>
      </w:r>
      <w:r>
        <w:rPr>
          <w:i/>
          <w:color w:val="6A1B9A"/>
          <w:sz w:val="20"/>
        </w:rPr>
        <w:t xml:space="preserve"> 10 dakika</w:t>
      </w:r>
    </w:p>
    <w:p w:rsidR="00090EBF" w:rsidRDefault="004810AA">
      <w:pPr>
        <w:spacing w:before="200"/>
      </w:pPr>
      <w:r>
        <w:rPr>
          <w:b/>
          <w:color w:val="6A1B9A"/>
          <w:sz w:val="24"/>
        </w:rPr>
        <w:t xml:space="preserve">  Uygulama Etkinliği: "Filtre Etkileri"</w:t>
      </w:r>
    </w:p>
    <w:p w:rsidR="00090EBF" w:rsidRDefault="004810AA">
      <w:r>
        <w:rPr>
          <w:b/>
          <w:color w:val="1B2A4A"/>
          <w:sz w:val="20"/>
        </w:rPr>
        <w:t xml:space="preserve">Türü: </w:t>
      </w:r>
      <w:r>
        <w:rPr>
          <w:sz w:val="20"/>
        </w:rPr>
        <w:t>Bireysel Deney</w:t>
      </w:r>
    </w:p>
    <w:p w:rsidR="00090EBF" w:rsidRDefault="004810AA">
      <w:r>
        <w:rPr>
          <w:b/>
          <w:color w:val="1B2A4A"/>
          <w:sz w:val="20"/>
        </w:rPr>
        <w:t xml:space="preserve">Amacı: </w:t>
      </w:r>
      <w:r>
        <w:rPr>
          <w:sz w:val="20"/>
        </w:rPr>
        <w:t>Farkli filtrelerin goruntu uzerindeki etkisini gozlemlemek.</w:t>
      </w:r>
    </w:p>
    <w:p w:rsidR="00090EBF" w:rsidRDefault="004810AA">
      <w:pPr>
        <w:spacing w:before="200"/>
      </w:pPr>
      <w:r>
        <w:rPr>
          <w:b/>
          <w:color w:val="6A1B9A"/>
          <w:sz w:val="24"/>
        </w:rPr>
        <w:t xml:space="preserve">  Yönerge Adımları</w:t>
      </w:r>
    </w:p>
    <w:p w:rsidR="00090EBF" w:rsidRDefault="004810AA">
      <w:r>
        <w:rPr>
          <w:b/>
          <w:color w:val="6A1B9A"/>
          <w:sz w:val="20"/>
        </w:rPr>
        <w:t xml:space="preserve">  1. </w:t>
      </w:r>
      <w:r>
        <w:rPr>
          <w:sz w:val="20"/>
        </w:rPr>
        <w:t>Python ile 8x8 basit goruntu olusturun (siyah-beyaz cizgiler).</w:t>
      </w:r>
    </w:p>
    <w:p w:rsidR="00090EBF" w:rsidRDefault="004810AA">
      <w:r>
        <w:rPr>
          <w:b/>
          <w:color w:val="6A1B9A"/>
          <w:sz w:val="20"/>
        </w:rPr>
        <w:t xml:space="preserve">  2. </w:t>
      </w:r>
      <w:r>
        <w:rPr>
          <w:sz w:val="20"/>
        </w:rPr>
        <w:t xml:space="preserve">Yatay kenar filtresi </w:t>
      </w:r>
      <w:r>
        <w:rPr>
          <w:sz w:val="20"/>
        </w:rPr>
        <w:t>uygulaayin: [[1,1,1],[0,0,0],[-1,-1,-1]].</w:t>
      </w:r>
    </w:p>
    <w:p w:rsidR="00090EBF" w:rsidRDefault="004810AA">
      <w:r>
        <w:rPr>
          <w:b/>
          <w:color w:val="6A1B9A"/>
          <w:sz w:val="20"/>
        </w:rPr>
        <w:t xml:space="preserve">  3. </w:t>
      </w:r>
      <w:r>
        <w:rPr>
          <w:sz w:val="20"/>
        </w:rPr>
        <w:t>Dikey kenar filtresi uygulaayin.</w:t>
      </w:r>
    </w:p>
    <w:p w:rsidR="00090EBF" w:rsidRDefault="004810AA">
      <w:r>
        <w:rPr>
          <w:b/>
          <w:color w:val="6A1B9A"/>
          <w:sz w:val="20"/>
        </w:rPr>
        <w:t xml:space="preserve">  4. </w:t>
      </w:r>
      <w:r>
        <w:rPr>
          <w:sz w:val="20"/>
        </w:rPr>
        <w:t>Bulaniklik filtresi uygulaayin (tum 1 ler / 9).</w:t>
      </w:r>
    </w:p>
    <w:p w:rsidR="00090EBF" w:rsidRDefault="004810AA">
      <w:r>
        <w:rPr>
          <w:b/>
          <w:color w:val="6A1B9A"/>
          <w:sz w:val="20"/>
        </w:rPr>
        <w:t xml:space="preserve">  5. </w:t>
      </w:r>
      <w:r>
        <w:rPr>
          <w:sz w:val="20"/>
        </w:rPr>
        <w:t>Sonuclari subplot ile karsilastirin.</w:t>
      </w:r>
    </w:p>
    <w:p w:rsidR="00090EBF" w:rsidRDefault="004810AA">
      <w:r>
        <w:rPr>
          <w:b/>
          <w:color w:val="1B2A4A"/>
          <w:sz w:val="20"/>
        </w:rPr>
        <w:t xml:space="preserve">Beklenen Ürün: </w:t>
      </w:r>
      <w:r>
        <w:rPr>
          <w:sz w:val="20"/>
        </w:rPr>
        <w:t>Filtre Etkileri Gorsel Katalogu</w:t>
      </w:r>
    </w:p>
    <w:p w:rsidR="00090EBF" w:rsidRDefault="004810AA">
      <w:pPr>
        <w:spacing w:before="200"/>
      </w:pPr>
      <w:r>
        <w:rPr>
          <w:b/>
          <w:color w:val="6A1B9A"/>
          <w:sz w:val="24"/>
        </w:rPr>
        <w:t xml:space="preserve">  Transfer Soruları</w:t>
      </w:r>
    </w:p>
    <w:p w:rsidR="00090EBF" w:rsidRDefault="004810AA">
      <w:r>
        <w:rPr>
          <w:b/>
          <w:color w:val="6A1B9A"/>
          <w:sz w:val="20"/>
        </w:rPr>
        <w:t xml:space="preserve">  1. </w:t>
      </w:r>
      <w:r>
        <w:rPr>
          <w:sz w:val="20"/>
        </w:rPr>
        <w:t xml:space="preserve">Goruntu </w:t>
      </w:r>
      <w:r>
        <w:rPr>
          <w:sz w:val="20"/>
        </w:rPr>
        <w:t>isleme temel becerileri.</w:t>
      </w:r>
    </w:p>
    <w:p w:rsidR="00090EBF" w:rsidRDefault="004810AA">
      <w:r>
        <w:rPr>
          <w:b/>
          <w:color w:val="1B2A4A"/>
          <w:sz w:val="20"/>
        </w:rPr>
        <w:t xml:space="preserve">İlişkili Disiplinler: </w:t>
      </w:r>
      <w:r>
        <w:rPr>
          <w:sz w:val="20"/>
        </w:rPr>
        <w:t>Matematik (matris), Fizik (optik)</w:t>
      </w:r>
    </w:p>
    <w:p w:rsidR="00090EBF" w:rsidRDefault="004810AA">
      <w:pPr>
        <w:spacing w:before="200"/>
      </w:pPr>
      <w:r>
        <w:rPr>
          <w:b/>
          <w:color w:val="6A1B9A"/>
          <w:sz w:val="24"/>
        </w:rPr>
        <w:t xml:space="preserve">  Gerçek Yaşam Problemi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090EBF">
        <w:trPr>
          <w:jc w:val="center"/>
        </w:trPr>
        <w:tc>
          <w:tcPr>
            <w:tcW w:w="9638" w:type="dxa"/>
            <w:tcBorders>
              <w:top w:val="single" w:sz="8" w:space="0" w:color="6A1B9A"/>
              <w:left w:val="single" w:sz="8" w:space="0" w:color="6A1B9A"/>
              <w:bottom w:val="single" w:sz="8" w:space="0" w:color="6A1B9A"/>
              <w:right w:val="single" w:sz="8" w:space="0" w:color="6A1B9A"/>
            </w:tcBorders>
            <w:shd w:val="clear" w:color="auto" w:fill="F3E5F5"/>
          </w:tcPr>
          <w:p w:rsidR="00090EBF" w:rsidRDefault="004810AA">
            <w:r>
              <w:rPr>
                <w:sz w:val="20"/>
              </w:rPr>
              <w:t>Kendi kenar filtreniizi tasarlayin.</w:t>
            </w:r>
          </w:p>
        </w:tc>
      </w:tr>
    </w:tbl>
    <w:p w:rsidR="00090EBF" w:rsidRDefault="00090EBF"/>
    <w:p w:rsidR="00090EBF" w:rsidRDefault="004810AA">
      <w:r>
        <w:rPr>
          <w:b/>
          <w:color w:val="1B2A4A"/>
          <w:sz w:val="20"/>
        </w:rPr>
        <w:t xml:space="preserve">Yaratıcı Görev: </w:t>
      </w:r>
      <w:r>
        <w:rPr>
          <w:sz w:val="20"/>
        </w:rPr>
        <w:t>45 derece acili kenar filtresi olusturun.</w:t>
      </w:r>
    </w:p>
    <w:p w:rsidR="00090EBF" w:rsidRDefault="004810AA">
      <w:pPr>
        <w:jc w:val="center"/>
      </w:pPr>
      <w:r>
        <w:rPr>
          <w:color w:val="BDBDBD"/>
          <w:sz w:val="12"/>
        </w:rPr>
        <w:t>_______________________________________________________</w:t>
      </w:r>
      <w:r>
        <w:rPr>
          <w:color w:val="BDBDBD"/>
          <w:sz w:val="12"/>
        </w:rPr>
        <w:t>_________________________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090EBF">
        <w:trPr>
          <w:jc w:val="center"/>
        </w:trPr>
        <w:tc>
          <w:tcPr>
            <w:tcW w:w="9638" w:type="dxa"/>
            <w:tcBorders>
              <w:top w:val="single" w:sz="10" w:space="0" w:color="2E7D32"/>
              <w:left w:val="single" w:sz="10" w:space="0" w:color="2E7D32"/>
              <w:bottom w:val="single" w:sz="10" w:space="0" w:color="2E7D32"/>
              <w:right w:val="single" w:sz="10" w:space="0" w:color="2E7D32"/>
            </w:tcBorders>
            <w:shd w:val="clear" w:color="auto" w:fill="2E7D32"/>
          </w:tcPr>
          <w:p w:rsidR="00090EBF" w:rsidRDefault="004810AA">
            <w:r>
              <w:rPr>
                <w:b/>
                <w:color w:val="FFFFFF"/>
                <w:sz w:val="28"/>
              </w:rPr>
              <w:t xml:space="preserve">  E5  |  DEĞERLENDİRME (EVALUATE)  —  Öğrenmeyi Ölçme</w:t>
            </w:r>
          </w:p>
        </w:tc>
      </w:tr>
    </w:tbl>
    <w:p w:rsidR="00090EBF" w:rsidRDefault="00090EBF"/>
    <w:p w:rsidR="00090EBF" w:rsidRDefault="004810AA">
      <w:r>
        <w:rPr>
          <w:i/>
          <w:color w:val="2E7D32"/>
          <w:sz w:val="20"/>
        </w:rPr>
        <w:t xml:space="preserve">  Süre: 8 dakika</w:t>
      </w:r>
    </w:p>
    <w:p w:rsidR="00090EBF" w:rsidRDefault="004810AA">
      <w:pPr>
        <w:spacing w:before="200"/>
      </w:pPr>
      <w:r>
        <w:rPr>
          <w:b/>
          <w:color w:val="2E7D32"/>
          <w:sz w:val="24"/>
        </w:rPr>
        <w:t xml:space="preserve">  Öz Değerlendirme Kontrol Listesi</w:t>
      </w:r>
    </w:p>
    <w:p w:rsidR="00090EBF" w:rsidRDefault="004810AA">
      <w:r>
        <w:rPr>
          <w:sz w:val="20"/>
        </w:rPr>
        <w:t xml:space="preserve">  ☐  Konvolusyon islemini elle hesaplar.</w:t>
      </w:r>
    </w:p>
    <w:p w:rsidR="00090EBF" w:rsidRDefault="004810AA">
      <w:r>
        <w:rPr>
          <w:sz w:val="20"/>
        </w:rPr>
        <w:t xml:space="preserve">  ☐  Filtre kavramini tanimlar.</w:t>
      </w:r>
    </w:p>
    <w:p w:rsidR="00090EBF" w:rsidRDefault="004810AA">
      <w:r>
        <w:rPr>
          <w:sz w:val="20"/>
        </w:rPr>
        <w:t xml:space="preserve">  ☐  Feature map kavramini aciklar.</w:t>
      </w:r>
    </w:p>
    <w:p w:rsidR="00090EBF" w:rsidRDefault="004810AA">
      <w:r>
        <w:rPr>
          <w:sz w:val="20"/>
        </w:rPr>
        <w:t xml:space="preserve">  ☐  CNN nin Dense dan farkini bilir.</w:t>
      </w:r>
    </w:p>
    <w:p w:rsidR="00090EBF" w:rsidRDefault="004810AA">
      <w:pPr>
        <w:spacing w:before="200"/>
      </w:pPr>
      <w:r>
        <w:rPr>
          <w:b/>
          <w:color w:val="2E7D32"/>
          <w:sz w:val="24"/>
        </w:rPr>
        <w:t xml:space="preserve">  Öz Değerlendirme Soruları</w:t>
      </w:r>
    </w:p>
    <w:p w:rsidR="00090EBF" w:rsidRDefault="004810AA">
      <w:r>
        <w:rPr>
          <w:b/>
          <w:color w:val="2E7D32"/>
          <w:sz w:val="20"/>
        </w:rPr>
        <w:t xml:space="preserve">  1. </w:t>
      </w:r>
      <w:r>
        <w:rPr>
          <w:sz w:val="20"/>
        </w:rPr>
        <w:t>Konvolusyon islemini adim adim yapabilir miyim?</w:t>
      </w:r>
    </w:p>
    <w:p w:rsidR="00090EBF" w:rsidRDefault="004810AA">
      <w:r>
        <w:rPr>
          <w:b/>
          <w:color w:val="2E7D32"/>
          <w:sz w:val="20"/>
        </w:rPr>
        <w:t xml:space="preserve">  2. </w:t>
      </w:r>
      <w:r>
        <w:rPr>
          <w:sz w:val="20"/>
        </w:rPr>
        <w:t>Farkli filtrelerin etkisini biliyor muyum?</w:t>
      </w:r>
    </w:p>
    <w:p w:rsidR="00090EBF" w:rsidRDefault="004810AA">
      <w:r>
        <w:rPr>
          <w:b/>
          <w:color w:val="2E7D32"/>
          <w:sz w:val="20"/>
        </w:rPr>
        <w:t xml:space="preserve">  3. </w:t>
      </w:r>
      <w:r>
        <w:rPr>
          <w:sz w:val="20"/>
        </w:rPr>
        <w:t>CNN nin neden goruntude ustun oldugunu aciklayabilir miyim?</w:t>
      </w:r>
    </w:p>
    <w:p w:rsidR="00090EBF" w:rsidRDefault="004810AA">
      <w:pPr>
        <w:spacing w:before="200"/>
      </w:pPr>
      <w:r>
        <w:rPr>
          <w:b/>
          <w:color w:val="2E7D32"/>
          <w:sz w:val="24"/>
        </w:rPr>
        <w:t xml:space="preserve">  Biçimlendirici Değerlendirme (Kısa Quiz)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3213"/>
        <w:gridCol w:w="3213"/>
        <w:gridCol w:w="3213"/>
      </w:tblGrid>
      <w:tr w:rsidR="00090EBF">
        <w:trPr>
          <w:jc w:val="center"/>
        </w:trPr>
        <w:tc>
          <w:tcPr>
            <w:tcW w:w="3213" w:type="dxa"/>
            <w:shd w:val="clear" w:color="auto" w:fill="2E7D32"/>
          </w:tcPr>
          <w:p w:rsidR="00090EBF" w:rsidRDefault="004810AA">
            <w:pPr>
              <w:jc w:val="center"/>
            </w:pPr>
            <w:r>
              <w:rPr>
                <w:b/>
                <w:color w:val="FFFFFF"/>
                <w:sz w:val="18"/>
              </w:rPr>
              <w:t>No</w:t>
            </w:r>
          </w:p>
        </w:tc>
        <w:tc>
          <w:tcPr>
            <w:tcW w:w="3213" w:type="dxa"/>
            <w:shd w:val="clear" w:color="auto" w:fill="2E7D32"/>
          </w:tcPr>
          <w:p w:rsidR="00090EBF" w:rsidRDefault="004810AA">
            <w:pPr>
              <w:jc w:val="center"/>
            </w:pPr>
            <w:r>
              <w:rPr>
                <w:b/>
                <w:color w:val="FFFFFF"/>
                <w:sz w:val="18"/>
              </w:rPr>
              <w:t>Soru</w:t>
            </w:r>
          </w:p>
        </w:tc>
        <w:tc>
          <w:tcPr>
            <w:tcW w:w="3213" w:type="dxa"/>
            <w:shd w:val="clear" w:color="auto" w:fill="2E7D32"/>
          </w:tcPr>
          <w:p w:rsidR="00090EBF" w:rsidRDefault="004810AA">
            <w:pPr>
              <w:jc w:val="center"/>
            </w:pPr>
            <w:r>
              <w:rPr>
                <w:b/>
                <w:color w:val="FFFFFF"/>
                <w:sz w:val="18"/>
              </w:rPr>
              <w:t>Cevap</w:t>
            </w:r>
          </w:p>
        </w:tc>
      </w:tr>
      <w:tr w:rsidR="00090EBF">
        <w:trPr>
          <w:jc w:val="center"/>
        </w:trPr>
        <w:tc>
          <w:tcPr>
            <w:tcW w:w="3213" w:type="dxa"/>
          </w:tcPr>
          <w:p w:rsidR="00090EBF" w:rsidRDefault="004810AA">
            <w:r>
              <w:rPr>
                <w:sz w:val="18"/>
              </w:rPr>
              <w:t>3x3 filtre kac parametree?</w:t>
            </w:r>
          </w:p>
        </w:tc>
        <w:tc>
          <w:tcPr>
            <w:tcW w:w="3213" w:type="dxa"/>
          </w:tcPr>
          <w:p w:rsidR="00090EBF" w:rsidRDefault="004810AA">
            <w:r>
              <w:rPr>
                <w:sz w:val="18"/>
              </w:rPr>
              <w:t>a) 3 b) 6 c) 9 d) 27</w:t>
            </w:r>
          </w:p>
        </w:tc>
        <w:tc>
          <w:tcPr>
            <w:tcW w:w="3213" w:type="dxa"/>
          </w:tcPr>
          <w:p w:rsidR="00090EBF" w:rsidRDefault="004810AA">
            <w:r>
              <w:rPr>
                <w:sz w:val="18"/>
              </w:rPr>
              <w:t>c) 9</w:t>
            </w:r>
          </w:p>
        </w:tc>
      </w:tr>
      <w:tr w:rsidR="00090EBF">
        <w:trPr>
          <w:jc w:val="center"/>
        </w:trPr>
        <w:tc>
          <w:tcPr>
            <w:tcW w:w="3213" w:type="dxa"/>
          </w:tcPr>
          <w:p w:rsidR="00090EBF" w:rsidRDefault="004810AA">
            <w:r>
              <w:rPr>
                <w:sz w:val="18"/>
              </w:rPr>
              <w:lastRenderedPageBreak/>
              <w:t>Konvolusyon ne yapar?</w:t>
            </w:r>
          </w:p>
        </w:tc>
        <w:tc>
          <w:tcPr>
            <w:tcW w:w="3213" w:type="dxa"/>
          </w:tcPr>
          <w:p w:rsidR="00090EBF" w:rsidRDefault="004810AA">
            <w:r>
              <w:rPr>
                <w:sz w:val="18"/>
              </w:rPr>
              <w:t>a) Goruntuyuu buyutur b) Oruntuuleri yakalar c) Rengi degistirir d) Goruntuyuu siler</w:t>
            </w:r>
          </w:p>
        </w:tc>
        <w:tc>
          <w:tcPr>
            <w:tcW w:w="3213" w:type="dxa"/>
          </w:tcPr>
          <w:p w:rsidR="00090EBF" w:rsidRDefault="004810AA">
            <w:r>
              <w:rPr>
                <w:sz w:val="18"/>
              </w:rPr>
              <w:t>b) Oruntuleri yakalar</w:t>
            </w:r>
          </w:p>
        </w:tc>
      </w:tr>
      <w:tr w:rsidR="00090EBF">
        <w:trPr>
          <w:jc w:val="center"/>
        </w:trPr>
        <w:tc>
          <w:tcPr>
            <w:tcW w:w="3213" w:type="dxa"/>
          </w:tcPr>
          <w:p w:rsidR="00090EBF" w:rsidRDefault="004810AA">
            <w:r>
              <w:rPr>
                <w:sz w:val="18"/>
              </w:rPr>
              <w:t xml:space="preserve">CNN neden </w:t>
            </w:r>
            <w:r>
              <w:rPr>
                <w:sz w:val="18"/>
              </w:rPr>
              <w:t>Dense dan iyi (goruntude)?</w:t>
            </w:r>
          </w:p>
        </w:tc>
        <w:tc>
          <w:tcPr>
            <w:tcW w:w="3213" w:type="dxa"/>
          </w:tcPr>
          <w:p w:rsidR="00090EBF" w:rsidRDefault="004810AA">
            <w:r>
              <w:rPr>
                <w:sz w:val="18"/>
              </w:rPr>
              <w:t>a) Daha cok parametre b) Uzamsal bilgiyi korur c) Daha yavas d) Daha basit</w:t>
            </w:r>
          </w:p>
        </w:tc>
        <w:tc>
          <w:tcPr>
            <w:tcW w:w="3213" w:type="dxa"/>
          </w:tcPr>
          <w:p w:rsidR="00090EBF" w:rsidRDefault="004810AA">
            <w:r>
              <w:rPr>
                <w:sz w:val="18"/>
              </w:rPr>
              <w:t>b) Uzamsal bilgiyi korur</w:t>
            </w:r>
          </w:p>
        </w:tc>
      </w:tr>
    </w:tbl>
    <w:p w:rsidR="00090EBF" w:rsidRDefault="00090EBF"/>
    <w:p w:rsidR="00090EBF" w:rsidRDefault="004810AA">
      <w:pPr>
        <w:spacing w:before="200"/>
      </w:pPr>
      <w:r>
        <w:rPr>
          <w:b/>
          <w:color w:val="2E7D32"/>
          <w:sz w:val="24"/>
        </w:rPr>
        <w:t xml:space="preserve">  Tartışma Soruları</w:t>
      </w:r>
    </w:p>
    <w:p w:rsidR="00090EBF" w:rsidRDefault="004810AA">
      <w:r>
        <w:rPr>
          <w:b/>
          <w:color w:val="2E7D32"/>
          <w:sz w:val="20"/>
        </w:rPr>
        <w:t>Açık Uçlu:</w:t>
      </w:r>
    </w:p>
    <w:p w:rsidR="00090EBF" w:rsidRDefault="004810AA">
      <w:r>
        <w:rPr>
          <w:b/>
          <w:color w:val="2E7D32"/>
          <w:sz w:val="20"/>
        </w:rPr>
        <w:t xml:space="preserve">  1. </w:t>
      </w:r>
      <w:r>
        <w:rPr>
          <w:sz w:val="20"/>
        </w:rPr>
        <w:t>CNN filtreleri elle mi tasarlanir yoksa otomatik mi ogreniilir?</w:t>
      </w:r>
    </w:p>
    <w:p w:rsidR="00090EBF" w:rsidRDefault="004810AA">
      <w:r>
        <w:rPr>
          <w:b/>
          <w:color w:val="2E7D32"/>
          <w:sz w:val="20"/>
        </w:rPr>
        <w:t>Eleştirel Düşünme:</w:t>
      </w:r>
    </w:p>
    <w:p w:rsidR="00090EBF" w:rsidRDefault="004810AA">
      <w:r>
        <w:rPr>
          <w:b/>
          <w:color w:val="2E7D32"/>
          <w:sz w:val="20"/>
        </w:rPr>
        <w:t xml:space="preserve">  1. </w:t>
      </w:r>
      <w:r>
        <w:rPr>
          <w:sz w:val="20"/>
        </w:rPr>
        <w:t>Kon</w:t>
      </w:r>
      <w:r>
        <w:rPr>
          <w:sz w:val="20"/>
        </w:rPr>
        <w:t>volusyon sadece 2D mi calisir? 1D ve 3D konvolusyon ne icin kullanilir?</w:t>
      </w:r>
    </w:p>
    <w:p w:rsidR="00090EBF" w:rsidRDefault="004810AA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p w:rsidR="00090EBF" w:rsidRDefault="004810AA">
      <w:r>
        <w:br w:type="page"/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090EBF">
        <w:trPr>
          <w:jc w:val="center"/>
        </w:trPr>
        <w:tc>
          <w:tcPr>
            <w:tcW w:w="9638" w:type="dxa"/>
            <w:tcBorders>
              <w:top w:val="single" w:sz="10" w:space="0" w:color="C62828"/>
              <w:left w:val="single" w:sz="10" w:space="0" w:color="C62828"/>
              <w:bottom w:val="single" w:sz="10" w:space="0" w:color="C62828"/>
              <w:right w:val="single" w:sz="10" w:space="0" w:color="C62828"/>
            </w:tcBorders>
            <w:shd w:val="clear" w:color="auto" w:fill="C62828"/>
          </w:tcPr>
          <w:p w:rsidR="00090EBF" w:rsidRDefault="004810AA">
            <w:r>
              <w:rPr>
                <w:b/>
                <w:color w:val="FFFFFF"/>
                <w:sz w:val="28"/>
              </w:rPr>
              <w:lastRenderedPageBreak/>
              <w:t xml:space="preserve">  UYGULAMALAR  |  Hands-On Uygulama Etkinlikleri</w:t>
            </w:r>
          </w:p>
        </w:tc>
      </w:tr>
    </w:tbl>
    <w:p w:rsidR="00090EBF" w:rsidRDefault="00090EBF"/>
    <w:p w:rsidR="00090EBF" w:rsidRDefault="004810AA">
      <w:pPr>
        <w:spacing w:before="200"/>
      </w:pPr>
      <w:r>
        <w:rPr>
          <w:b/>
          <w:color w:val="C62828"/>
          <w:sz w:val="24"/>
        </w:rPr>
        <w:t xml:space="preserve">  Adım Adım Uygulama: "Elle Konvolusyon"</w:t>
      </w:r>
    </w:p>
    <w:p w:rsidR="00090EBF" w:rsidRDefault="004810AA">
      <w:r>
        <w:rPr>
          <w:b/>
          <w:color w:val="1B2A4A"/>
          <w:sz w:val="20"/>
        </w:rPr>
        <w:t xml:space="preserve">Hedef: </w:t>
      </w:r>
      <w:r>
        <w:rPr>
          <w:sz w:val="20"/>
        </w:rPr>
        <w:t>5x5 goruntu uzerinde 3x3 filtre ile konvolusyon hesabi.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3213"/>
        <w:gridCol w:w="3213"/>
        <w:gridCol w:w="3213"/>
      </w:tblGrid>
      <w:tr w:rsidR="00090EBF">
        <w:trPr>
          <w:jc w:val="center"/>
        </w:trPr>
        <w:tc>
          <w:tcPr>
            <w:tcW w:w="3213" w:type="dxa"/>
            <w:shd w:val="clear" w:color="auto" w:fill="C62828"/>
          </w:tcPr>
          <w:p w:rsidR="00090EBF" w:rsidRDefault="004810AA">
            <w:pPr>
              <w:jc w:val="center"/>
            </w:pPr>
            <w:r>
              <w:rPr>
                <w:b/>
                <w:color w:val="FFFFFF"/>
                <w:sz w:val="18"/>
              </w:rPr>
              <w:t>Adım</w:t>
            </w:r>
          </w:p>
        </w:tc>
        <w:tc>
          <w:tcPr>
            <w:tcW w:w="3213" w:type="dxa"/>
            <w:shd w:val="clear" w:color="auto" w:fill="C62828"/>
          </w:tcPr>
          <w:p w:rsidR="00090EBF" w:rsidRDefault="004810AA">
            <w:pPr>
              <w:jc w:val="center"/>
            </w:pPr>
            <w:r>
              <w:rPr>
                <w:b/>
                <w:color w:val="FFFFFF"/>
                <w:sz w:val="18"/>
              </w:rPr>
              <w:t>İşlem</w:t>
            </w:r>
          </w:p>
        </w:tc>
        <w:tc>
          <w:tcPr>
            <w:tcW w:w="3213" w:type="dxa"/>
            <w:shd w:val="clear" w:color="auto" w:fill="C62828"/>
          </w:tcPr>
          <w:p w:rsidR="00090EBF" w:rsidRDefault="004810AA">
            <w:pPr>
              <w:jc w:val="center"/>
            </w:pPr>
            <w:r>
              <w:rPr>
                <w:b/>
                <w:color w:val="FFFFFF"/>
                <w:sz w:val="18"/>
              </w:rPr>
              <w:t>Beklenen Sonuç</w:t>
            </w:r>
          </w:p>
        </w:tc>
      </w:tr>
      <w:tr w:rsidR="00090EBF">
        <w:trPr>
          <w:jc w:val="center"/>
        </w:trPr>
        <w:tc>
          <w:tcPr>
            <w:tcW w:w="3213" w:type="dxa"/>
          </w:tcPr>
          <w:p w:rsidR="00090EBF" w:rsidRDefault="004810AA">
            <w:r>
              <w:rPr>
                <w:sz w:val="18"/>
              </w:rPr>
              <w:t>Goruntu: [[1,0,1,0,1],[0,1,0,1,0],...]</w:t>
            </w:r>
          </w:p>
        </w:tc>
        <w:tc>
          <w:tcPr>
            <w:tcW w:w="3213" w:type="dxa"/>
          </w:tcPr>
          <w:p w:rsidR="00090EBF" w:rsidRDefault="004810AA">
            <w:r>
              <w:rPr>
                <w:sz w:val="18"/>
              </w:rPr>
              <w:t>5x5 giris</w:t>
            </w:r>
          </w:p>
        </w:tc>
        <w:tc>
          <w:tcPr>
            <w:tcW w:w="3213" w:type="dxa"/>
          </w:tcPr>
          <w:p w:rsidR="00090EBF" w:rsidRDefault="004810AA">
            <w:r>
              <w:rPr>
                <w:sz w:val="18"/>
              </w:rPr>
              <w:t>Siyah-beyaz</w:t>
            </w:r>
          </w:p>
        </w:tc>
      </w:tr>
      <w:tr w:rsidR="00090EBF">
        <w:trPr>
          <w:jc w:val="center"/>
        </w:trPr>
        <w:tc>
          <w:tcPr>
            <w:tcW w:w="3213" w:type="dxa"/>
          </w:tcPr>
          <w:p w:rsidR="00090EBF" w:rsidRDefault="004810AA">
            <w:r>
              <w:rPr>
                <w:sz w:val="18"/>
              </w:rPr>
              <w:t>Filtre: [[1,0,-1],[1,0,-1],[1,0,-1]]</w:t>
            </w:r>
          </w:p>
        </w:tc>
        <w:tc>
          <w:tcPr>
            <w:tcW w:w="3213" w:type="dxa"/>
          </w:tcPr>
          <w:p w:rsidR="00090EBF" w:rsidRDefault="004810AA">
            <w:r>
              <w:rPr>
                <w:sz w:val="18"/>
              </w:rPr>
              <w:t>3x3 dikey kenar</w:t>
            </w:r>
          </w:p>
        </w:tc>
        <w:tc>
          <w:tcPr>
            <w:tcW w:w="3213" w:type="dxa"/>
          </w:tcPr>
          <w:p w:rsidR="00090EBF" w:rsidRDefault="004810AA">
            <w:r>
              <w:rPr>
                <w:sz w:val="18"/>
              </w:rPr>
              <w:t>9 parametre</w:t>
            </w:r>
          </w:p>
        </w:tc>
      </w:tr>
      <w:tr w:rsidR="00090EBF">
        <w:trPr>
          <w:jc w:val="center"/>
        </w:trPr>
        <w:tc>
          <w:tcPr>
            <w:tcW w:w="3213" w:type="dxa"/>
          </w:tcPr>
          <w:p w:rsidR="00090EBF" w:rsidRDefault="004810AA">
            <w:r>
              <w:rPr>
                <w:sz w:val="18"/>
              </w:rPr>
              <w:t>Pozisyon (0,0): 1*1+0*0+1*(-1)+0*1+...</w:t>
            </w:r>
          </w:p>
        </w:tc>
        <w:tc>
          <w:tcPr>
            <w:tcW w:w="3213" w:type="dxa"/>
          </w:tcPr>
          <w:p w:rsidR="00090EBF" w:rsidRDefault="004810AA">
            <w:r>
              <w:rPr>
                <w:sz w:val="18"/>
              </w:rPr>
              <w:t>Eleman</w:t>
            </w:r>
            <w:r>
              <w:rPr>
                <w:sz w:val="18"/>
              </w:rPr>
              <w:t xml:space="preserve"> carpimi + toplam</w:t>
            </w:r>
          </w:p>
        </w:tc>
        <w:tc>
          <w:tcPr>
            <w:tcW w:w="3213" w:type="dxa"/>
          </w:tcPr>
          <w:p w:rsidR="00090EBF" w:rsidRDefault="004810AA">
            <w:r>
              <w:rPr>
                <w:sz w:val="18"/>
              </w:rPr>
              <w:t>Tek deger</w:t>
            </w:r>
          </w:p>
        </w:tc>
      </w:tr>
    </w:tbl>
    <w:p w:rsidR="00090EBF" w:rsidRDefault="00090EBF"/>
    <w:p w:rsidR="00090EBF" w:rsidRDefault="004810AA">
      <w:r>
        <w:rPr>
          <w:b/>
          <w:color w:val="1B2A4A"/>
          <w:sz w:val="20"/>
        </w:rPr>
        <w:t xml:space="preserve">Tamamlanma Kriteri: </w:t>
      </w:r>
      <w:r>
        <w:rPr>
          <w:sz w:val="20"/>
        </w:rPr>
        <w:t>Tum 3x3 sonuc matrisi dogru hesaplanmali.</w:t>
      </w:r>
    </w:p>
    <w:p w:rsidR="00090EBF" w:rsidRDefault="004810AA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p w:rsidR="00090EBF" w:rsidRDefault="004810AA">
      <w:pPr>
        <w:spacing w:before="200"/>
      </w:pPr>
      <w:r>
        <w:rPr>
          <w:b/>
          <w:color w:val="C62828"/>
          <w:sz w:val="24"/>
        </w:rPr>
        <w:t xml:space="preserve">  Canlı Demo: "Konvolusyon Canli Hesap"</w:t>
      </w:r>
    </w:p>
    <w:p w:rsidR="00090EBF" w:rsidRDefault="004810AA">
      <w:r>
        <w:rPr>
          <w:b/>
          <w:color w:val="1B2A4A"/>
          <w:sz w:val="20"/>
        </w:rPr>
        <w:t xml:space="preserve">Eğitmenin Gösterdiği: </w:t>
      </w:r>
      <w:r>
        <w:rPr>
          <w:sz w:val="20"/>
        </w:rPr>
        <w:t xml:space="preserve">Tahtada adim adim </w:t>
      </w:r>
      <w:r>
        <w:rPr>
          <w:sz w:val="20"/>
        </w:rPr>
        <w:t>konvolusyon hesaplar.</w:t>
      </w:r>
    </w:p>
    <w:p w:rsidR="00090EBF" w:rsidRDefault="004810AA">
      <w:r>
        <w:rPr>
          <w:b/>
          <w:color w:val="1B2A4A"/>
          <w:sz w:val="20"/>
        </w:rPr>
        <w:t xml:space="preserve">Öğrencinin Tekrarladığı: </w:t>
      </w:r>
      <w:r>
        <w:rPr>
          <w:sz w:val="20"/>
        </w:rPr>
        <w:t>Kendi matrislleriyle ayni hesabi yapar.</w:t>
      </w:r>
    </w:p>
    <w:p w:rsidR="00090EBF" w:rsidRDefault="004810AA">
      <w:r>
        <w:rPr>
          <w:b/>
          <w:color w:val="1B2A4A"/>
          <w:sz w:val="20"/>
        </w:rPr>
        <w:t xml:space="preserve">Dikkat Noktaları: </w:t>
      </w:r>
      <w:r>
        <w:rPr>
          <w:sz w:val="20"/>
        </w:rPr>
        <w:t>Filtre yonune ve carpim sirasina dikkat!</w:t>
      </w:r>
    </w:p>
    <w:p w:rsidR="00090EBF" w:rsidRDefault="004810AA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p w:rsidR="00090EBF" w:rsidRDefault="004810AA">
      <w:pPr>
        <w:spacing w:before="200"/>
      </w:pPr>
      <w:r>
        <w:rPr>
          <w:b/>
          <w:color w:val="C62828"/>
          <w:sz w:val="24"/>
        </w:rPr>
        <w:t xml:space="preserve">  Pratik Alıştırmalar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3213"/>
        <w:gridCol w:w="3213"/>
        <w:gridCol w:w="3213"/>
      </w:tblGrid>
      <w:tr w:rsidR="00090EBF">
        <w:trPr>
          <w:jc w:val="center"/>
        </w:trPr>
        <w:tc>
          <w:tcPr>
            <w:tcW w:w="3213" w:type="dxa"/>
            <w:shd w:val="clear" w:color="auto" w:fill="C62828"/>
          </w:tcPr>
          <w:p w:rsidR="00090EBF" w:rsidRDefault="004810AA">
            <w:pPr>
              <w:jc w:val="center"/>
            </w:pPr>
            <w:r>
              <w:rPr>
                <w:b/>
                <w:color w:val="FFFFFF"/>
                <w:sz w:val="18"/>
              </w:rPr>
              <w:t>No</w:t>
            </w:r>
          </w:p>
        </w:tc>
        <w:tc>
          <w:tcPr>
            <w:tcW w:w="3213" w:type="dxa"/>
            <w:shd w:val="clear" w:color="auto" w:fill="C62828"/>
          </w:tcPr>
          <w:p w:rsidR="00090EBF" w:rsidRDefault="004810AA">
            <w:pPr>
              <w:jc w:val="center"/>
            </w:pPr>
            <w:r>
              <w:rPr>
                <w:b/>
                <w:color w:val="FFFFFF"/>
                <w:sz w:val="18"/>
              </w:rPr>
              <w:t>Zorl</w:t>
            </w:r>
            <w:r>
              <w:rPr>
                <w:b/>
                <w:color w:val="FFFFFF"/>
                <w:sz w:val="18"/>
              </w:rPr>
              <w:t>uk</w:t>
            </w:r>
          </w:p>
        </w:tc>
        <w:tc>
          <w:tcPr>
            <w:tcW w:w="3213" w:type="dxa"/>
            <w:shd w:val="clear" w:color="auto" w:fill="C62828"/>
          </w:tcPr>
          <w:p w:rsidR="00090EBF" w:rsidRDefault="004810AA">
            <w:pPr>
              <w:jc w:val="center"/>
            </w:pPr>
            <w:r>
              <w:rPr>
                <w:b/>
                <w:color w:val="FFFFFF"/>
                <w:sz w:val="18"/>
              </w:rPr>
              <w:t>Görev</w:t>
            </w:r>
          </w:p>
        </w:tc>
      </w:tr>
      <w:tr w:rsidR="00090EBF">
        <w:trPr>
          <w:jc w:val="center"/>
        </w:trPr>
        <w:tc>
          <w:tcPr>
            <w:tcW w:w="3213" w:type="dxa"/>
          </w:tcPr>
          <w:p w:rsidR="00090EBF" w:rsidRDefault="004810AA">
            <w:r>
              <w:rPr>
                <w:sz w:val="18"/>
              </w:rPr>
              <w:t>Temel</w:t>
            </w:r>
          </w:p>
        </w:tc>
        <w:tc>
          <w:tcPr>
            <w:tcW w:w="3213" w:type="dxa"/>
          </w:tcPr>
          <w:p w:rsidR="00090EBF" w:rsidRDefault="004810AA">
            <w:r>
              <w:rPr>
                <w:sz w:val="18"/>
              </w:rPr>
              <w:t>4x4 goruntu, 3x3 filtre ile konvolusyon</w:t>
            </w:r>
          </w:p>
        </w:tc>
        <w:tc>
          <w:tcPr>
            <w:tcW w:w="3213" w:type="dxa"/>
          </w:tcPr>
          <w:p w:rsidR="00090EBF" w:rsidRDefault="004810AA">
            <w:r>
              <w:rPr>
                <w:sz w:val="18"/>
              </w:rPr>
              <w:t>2x2 sonuc</w:t>
            </w:r>
          </w:p>
        </w:tc>
      </w:tr>
      <w:tr w:rsidR="00090EBF">
        <w:trPr>
          <w:jc w:val="center"/>
        </w:trPr>
        <w:tc>
          <w:tcPr>
            <w:tcW w:w="3213" w:type="dxa"/>
          </w:tcPr>
          <w:p w:rsidR="00090EBF" w:rsidRDefault="004810AA">
            <w:r>
              <w:rPr>
                <w:sz w:val="18"/>
              </w:rPr>
              <w:t>Orta</w:t>
            </w:r>
          </w:p>
        </w:tc>
        <w:tc>
          <w:tcPr>
            <w:tcW w:w="3213" w:type="dxa"/>
          </w:tcPr>
          <w:p w:rsidR="00090EBF" w:rsidRDefault="004810AA">
            <w:r>
              <w:rPr>
                <w:sz w:val="18"/>
              </w:rPr>
              <w:t>Yatay ve dikey kenar filtrelerini karsilastirin</w:t>
            </w:r>
          </w:p>
        </w:tc>
        <w:tc>
          <w:tcPr>
            <w:tcW w:w="3213" w:type="dxa"/>
          </w:tcPr>
          <w:p w:rsidR="00090EBF" w:rsidRDefault="004810AA">
            <w:r>
              <w:rPr>
                <w:sz w:val="18"/>
              </w:rPr>
              <w:t>Farkli sonuclar</w:t>
            </w:r>
          </w:p>
        </w:tc>
      </w:tr>
      <w:tr w:rsidR="00090EBF">
        <w:trPr>
          <w:jc w:val="center"/>
        </w:trPr>
        <w:tc>
          <w:tcPr>
            <w:tcW w:w="3213" w:type="dxa"/>
          </w:tcPr>
          <w:p w:rsidR="00090EBF" w:rsidRDefault="004810AA">
            <w:r>
              <w:rPr>
                <w:sz w:val="18"/>
              </w:rPr>
              <w:t>Ileri</w:t>
            </w:r>
          </w:p>
        </w:tc>
        <w:tc>
          <w:tcPr>
            <w:tcW w:w="3213" w:type="dxa"/>
          </w:tcPr>
          <w:p w:rsidR="00090EBF" w:rsidRDefault="004810AA">
            <w:r>
              <w:rPr>
                <w:sz w:val="18"/>
              </w:rPr>
              <w:t>Python ile konvolusyon fonksiyonu yazin</w:t>
            </w:r>
          </w:p>
        </w:tc>
        <w:tc>
          <w:tcPr>
            <w:tcW w:w="3213" w:type="dxa"/>
          </w:tcPr>
          <w:p w:rsidR="00090EBF" w:rsidRDefault="004810AA">
            <w:r>
              <w:rPr>
                <w:sz w:val="18"/>
              </w:rPr>
              <w:t>Calisan kod</w:t>
            </w:r>
          </w:p>
        </w:tc>
      </w:tr>
    </w:tbl>
    <w:p w:rsidR="00090EBF" w:rsidRDefault="00090EBF"/>
    <w:p w:rsidR="00090EBF" w:rsidRDefault="004810AA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p w:rsidR="00090EBF" w:rsidRDefault="004810AA">
      <w:pPr>
        <w:spacing w:before="200"/>
      </w:pPr>
      <w:r>
        <w:rPr>
          <w:b/>
          <w:color w:val="C62828"/>
          <w:sz w:val="24"/>
        </w:rPr>
        <w:t xml:space="preserve">  Vaka Çalışması: "Goruntu Isleme"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090EBF">
        <w:trPr>
          <w:jc w:val="center"/>
        </w:trPr>
        <w:tc>
          <w:tcPr>
            <w:tcW w:w="9638" w:type="dxa"/>
            <w:tcBorders>
              <w:top w:val="single" w:sz="8" w:space="0" w:color="C62828"/>
              <w:left w:val="single" w:sz="8" w:space="0" w:color="C62828"/>
              <w:bottom w:val="single" w:sz="8" w:space="0" w:color="C62828"/>
              <w:right w:val="single" w:sz="8" w:space="0" w:color="C62828"/>
            </w:tcBorders>
            <w:shd w:val="clear" w:color="auto" w:fill="FFF3E0"/>
          </w:tcPr>
          <w:p w:rsidR="00090EBF" w:rsidRDefault="004810AA">
            <w:r>
              <w:rPr>
                <w:sz w:val="20"/>
              </w:rPr>
              <w:t>Bir guvenlik kamerasi goruntuusunde insanlarin kenar cizgilerini tespit etmek istiyorsunuz. Hangi filtreleri kullanirsiniz?</w:t>
            </w:r>
          </w:p>
        </w:tc>
      </w:tr>
    </w:tbl>
    <w:p w:rsidR="00090EBF" w:rsidRDefault="00090EBF"/>
    <w:p w:rsidR="00090EBF" w:rsidRDefault="004810AA">
      <w:r>
        <w:rPr>
          <w:b/>
          <w:color w:val="1B2A4A"/>
          <w:sz w:val="20"/>
        </w:rPr>
        <w:t xml:space="preserve">Beklenen Çıktı: </w:t>
      </w:r>
      <w:r>
        <w:rPr>
          <w:sz w:val="20"/>
        </w:rPr>
        <w:t>Filtre secimi ve beklenen sonuc.</w:t>
      </w:r>
    </w:p>
    <w:p w:rsidR="00090EBF" w:rsidRDefault="004810AA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p w:rsidR="00090EBF" w:rsidRDefault="004810AA">
      <w:r>
        <w:br w:type="page"/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090EBF">
        <w:trPr>
          <w:jc w:val="center"/>
        </w:trPr>
        <w:tc>
          <w:tcPr>
            <w:tcW w:w="9638" w:type="dxa"/>
            <w:tcBorders>
              <w:top w:val="single" w:sz="10" w:space="0" w:color="555555"/>
              <w:left w:val="single" w:sz="10" w:space="0" w:color="555555"/>
              <w:bottom w:val="single" w:sz="10" w:space="0" w:color="555555"/>
              <w:right w:val="single" w:sz="10" w:space="0" w:color="555555"/>
            </w:tcBorders>
            <w:shd w:val="clear" w:color="auto" w:fill="555555"/>
          </w:tcPr>
          <w:p w:rsidR="00090EBF" w:rsidRDefault="004810AA">
            <w:r>
              <w:rPr>
                <w:b/>
                <w:color w:val="FFFFFF"/>
                <w:sz w:val="28"/>
              </w:rPr>
              <w:lastRenderedPageBreak/>
              <w:t xml:space="preserve">  DERS SONU  |  Özet, Kapanış ve Köprü</w:t>
            </w:r>
          </w:p>
        </w:tc>
      </w:tr>
    </w:tbl>
    <w:p w:rsidR="00090EBF" w:rsidRDefault="00090EBF"/>
    <w:p w:rsidR="00090EBF" w:rsidRDefault="004810AA">
      <w:pPr>
        <w:spacing w:before="200"/>
      </w:pPr>
      <w:r>
        <w:rPr>
          <w:b/>
          <w:color w:val="757575"/>
          <w:sz w:val="24"/>
        </w:rPr>
        <w:t xml:space="preserve">  Özet</w:t>
      </w:r>
    </w:p>
    <w:p w:rsidR="00090EBF" w:rsidRDefault="004810AA">
      <w:r>
        <w:rPr>
          <w:sz w:val="20"/>
        </w:rPr>
        <w:t xml:space="preserve">CNN kavrami, konvolusyon islemi, filtre (kernel), ozellik haritasi (feature </w:t>
      </w:r>
      <w:r>
        <w:rPr>
          <w:sz w:val="20"/>
        </w:rPr>
        <w:t>map), yerel baglanti ve parametre paylasimi.</w:t>
      </w:r>
    </w:p>
    <w:p w:rsidR="00090EBF" w:rsidRDefault="004810AA">
      <w:pPr>
        <w:spacing w:before="200"/>
      </w:pPr>
      <w:r>
        <w:rPr>
          <w:b/>
          <w:color w:val="757575"/>
          <w:sz w:val="24"/>
        </w:rPr>
        <w:t xml:space="preserve">  Anahtar Kavramlar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4819"/>
        <w:gridCol w:w="4819"/>
      </w:tblGrid>
      <w:tr w:rsidR="00090EBF">
        <w:trPr>
          <w:jc w:val="center"/>
        </w:trPr>
        <w:tc>
          <w:tcPr>
            <w:tcW w:w="4819" w:type="dxa"/>
            <w:shd w:val="clear" w:color="auto" w:fill="F5F5F5"/>
          </w:tcPr>
          <w:p w:rsidR="00090EBF" w:rsidRDefault="004810AA">
            <w:r>
              <w:rPr>
                <w:b/>
                <w:color w:val="1B2A4A"/>
                <w:sz w:val="20"/>
              </w:rPr>
              <w:t xml:space="preserve">  Konvolusyon</w:t>
            </w:r>
          </w:p>
        </w:tc>
        <w:tc>
          <w:tcPr>
            <w:tcW w:w="4819" w:type="dxa"/>
            <w:shd w:val="clear" w:color="auto" w:fill="F5F5F5"/>
          </w:tcPr>
          <w:p w:rsidR="00090EBF" w:rsidRDefault="004810AA">
            <w:r>
              <w:rPr>
                <w:b/>
                <w:color w:val="1B2A4A"/>
                <w:sz w:val="20"/>
              </w:rPr>
              <w:t xml:space="preserve">  Filtre</w:t>
            </w:r>
          </w:p>
        </w:tc>
      </w:tr>
      <w:tr w:rsidR="00090EBF">
        <w:trPr>
          <w:jc w:val="center"/>
        </w:trPr>
        <w:tc>
          <w:tcPr>
            <w:tcW w:w="4819" w:type="dxa"/>
            <w:shd w:val="clear" w:color="auto" w:fill="F5F5F5"/>
          </w:tcPr>
          <w:p w:rsidR="00090EBF" w:rsidRDefault="004810AA">
            <w:r>
              <w:rPr>
                <w:b/>
                <w:color w:val="1B2A4A"/>
                <w:sz w:val="20"/>
              </w:rPr>
              <w:t xml:space="preserve">  Kernel</w:t>
            </w:r>
          </w:p>
        </w:tc>
        <w:tc>
          <w:tcPr>
            <w:tcW w:w="4819" w:type="dxa"/>
            <w:shd w:val="clear" w:color="auto" w:fill="F5F5F5"/>
          </w:tcPr>
          <w:p w:rsidR="00090EBF" w:rsidRDefault="004810AA">
            <w:r>
              <w:rPr>
                <w:b/>
                <w:color w:val="1B2A4A"/>
                <w:sz w:val="20"/>
              </w:rPr>
              <w:t xml:space="preserve">  Feature Map</w:t>
            </w:r>
          </w:p>
        </w:tc>
      </w:tr>
      <w:tr w:rsidR="00090EBF">
        <w:trPr>
          <w:jc w:val="center"/>
        </w:trPr>
        <w:tc>
          <w:tcPr>
            <w:tcW w:w="4819" w:type="dxa"/>
            <w:shd w:val="clear" w:color="auto" w:fill="F5F5F5"/>
          </w:tcPr>
          <w:p w:rsidR="00090EBF" w:rsidRDefault="004810AA">
            <w:r>
              <w:rPr>
                <w:b/>
                <w:color w:val="1B2A4A"/>
                <w:sz w:val="20"/>
              </w:rPr>
              <w:t xml:space="preserve">  Yerel Baglanti</w:t>
            </w:r>
          </w:p>
        </w:tc>
        <w:tc>
          <w:tcPr>
            <w:tcW w:w="4819" w:type="dxa"/>
            <w:shd w:val="clear" w:color="auto" w:fill="F5F5F5"/>
          </w:tcPr>
          <w:p w:rsidR="00090EBF" w:rsidRDefault="004810AA">
            <w:r>
              <w:rPr>
                <w:b/>
                <w:color w:val="1B2A4A"/>
                <w:sz w:val="20"/>
              </w:rPr>
              <w:t xml:space="preserve">  Parametre Paylasimi</w:t>
            </w:r>
          </w:p>
        </w:tc>
      </w:tr>
      <w:tr w:rsidR="00090EBF">
        <w:trPr>
          <w:jc w:val="center"/>
        </w:trPr>
        <w:tc>
          <w:tcPr>
            <w:tcW w:w="4819" w:type="dxa"/>
            <w:shd w:val="clear" w:color="auto" w:fill="F5F5F5"/>
          </w:tcPr>
          <w:p w:rsidR="00090EBF" w:rsidRDefault="004810AA">
            <w:r>
              <w:rPr>
                <w:b/>
                <w:color w:val="1B2A4A"/>
                <w:sz w:val="20"/>
              </w:rPr>
              <w:t xml:space="preserve">  Receptive Field</w:t>
            </w:r>
          </w:p>
        </w:tc>
        <w:tc>
          <w:tcPr>
            <w:tcW w:w="4819" w:type="dxa"/>
          </w:tcPr>
          <w:p w:rsidR="00090EBF" w:rsidRDefault="00090EBF"/>
        </w:tc>
      </w:tr>
    </w:tbl>
    <w:p w:rsidR="00090EBF" w:rsidRDefault="00090EBF"/>
    <w:p w:rsidR="00090EBF" w:rsidRDefault="004810AA">
      <w:pPr>
        <w:spacing w:before="200"/>
      </w:pPr>
      <w:r>
        <w:rPr>
          <w:b/>
          <w:color w:val="757575"/>
          <w:sz w:val="24"/>
        </w:rPr>
        <w:t xml:space="preserve">  Bir Sonraki Dersle Köprü</w:t>
      </w:r>
    </w:p>
    <w:p w:rsidR="00090EBF" w:rsidRDefault="004810AA">
      <w:r>
        <w:rPr>
          <w:sz w:val="20"/>
        </w:rPr>
        <w:t xml:space="preserve">Sonraki derste stride, padding ve daha fazla </w:t>
      </w:r>
      <w:r>
        <w:rPr>
          <w:sz w:val="20"/>
        </w:rPr>
        <w:t>konvolusyon detayi ogrenecegiz.</w:t>
      </w:r>
    </w:p>
    <w:p w:rsidR="00090EBF" w:rsidRDefault="004810AA">
      <w:pPr>
        <w:spacing w:before="200"/>
      </w:pPr>
      <w:r>
        <w:rPr>
          <w:b/>
          <w:color w:val="757575"/>
          <w:sz w:val="24"/>
        </w:rPr>
        <w:t xml:space="preserve">  Ev Ödevi / Hazırlık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090EBF">
        <w:trPr>
          <w:jc w:val="center"/>
        </w:trPr>
        <w:tc>
          <w:tcPr>
            <w:tcW w:w="9638" w:type="dxa"/>
            <w:tcBorders>
              <w:top w:val="single" w:sz="8" w:space="0" w:color="555555"/>
              <w:left w:val="single" w:sz="8" w:space="0" w:color="555555"/>
              <w:bottom w:val="single" w:sz="8" w:space="0" w:color="555555"/>
              <w:right w:val="single" w:sz="8" w:space="0" w:color="555555"/>
            </w:tcBorders>
            <w:shd w:val="clear" w:color="auto" w:fill="F5F5F5"/>
          </w:tcPr>
          <w:p w:rsidR="00090EBF" w:rsidRDefault="004810AA">
            <w:r>
              <w:rPr>
                <w:sz w:val="20"/>
              </w:rPr>
              <w:t>6x6 goruntu ve 3x3 filtre ile konvolusyon hesabi yapin (elle).</w:t>
            </w:r>
          </w:p>
        </w:tc>
      </w:tr>
    </w:tbl>
    <w:p w:rsidR="00090EBF" w:rsidRDefault="00090EBF"/>
    <w:p w:rsidR="00090EBF" w:rsidRDefault="004810AA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090EBF">
        <w:trPr>
          <w:jc w:val="center"/>
        </w:trPr>
        <w:tc>
          <w:tcPr>
            <w:tcW w:w="9638" w:type="dxa"/>
            <w:tcBorders>
              <w:top w:val="single" w:sz="10" w:space="0" w:color="1B2A4A"/>
              <w:left w:val="single" w:sz="10" w:space="0" w:color="1B2A4A"/>
              <w:bottom w:val="single" w:sz="10" w:space="0" w:color="1B2A4A"/>
              <w:right w:val="single" w:sz="10" w:space="0" w:color="1B2A4A"/>
            </w:tcBorders>
            <w:shd w:val="clear" w:color="auto" w:fill="1B2A4A"/>
          </w:tcPr>
          <w:p w:rsidR="00090EBF" w:rsidRDefault="004810AA">
            <w:r>
              <w:rPr>
                <w:b/>
                <w:color w:val="FFFFFF"/>
                <w:sz w:val="28"/>
              </w:rPr>
              <w:t xml:space="preserve">  NOTLAR  |  Öğretmen Notları</w:t>
            </w:r>
          </w:p>
        </w:tc>
      </w:tr>
    </w:tbl>
    <w:p w:rsidR="00090EBF" w:rsidRDefault="00090EBF"/>
    <w:p w:rsidR="00090EBF" w:rsidRDefault="004810AA">
      <w:pPr>
        <w:spacing w:before="200"/>
      </w:pPr>
      <w:r>
        <w:rPr>
          <w:b/>
          <w:color w:val="1B2A4A"/>
          <w:sz w:val="24"/>
        </w:rPr>
        <w:t xml:space="preserve">  Dersten Önce Yapılacaklar</w:t>
      </w:r>
    </w:p>
    <w:p w:rsidR="00090EBF" w:rsidRDefault="004810AA">
      <w:pPr>
        <w:pStyle w:val="ListeMaddemi"/>
      </w:pPr>
      <w:r>
        <w:rPr>
          <w:sz w:val="20"/>
        </w:rPr>
        <w:t>Konvolusyon animasyonu ve filtre orneklerini hazirlayin.</w:t>
      </w:r>
    </w:p>
    <w:p w:rsidR="00090EBF" w:rsidRDefault="004810AA">
      <w:pPr>
        <w:spacing w:before="200"/>
      </w:pPr>
      <w:r>
        <w:rPr>
          <w:b/>
          <w:color w:val="1B2A4A"/>
          <w:sz w:val="24"/>
        </w:rPr>
        <w:t xml:space="preserve">  Olası Zorluklar ve Çözümler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4819"/>
        <w:gridCol w:w="4819"/>
      </w:tblGrid>
      <w:tr w:rsidR="00090EBF">
        <w:trPr>
          <w:jc w:val="center"/>
        </w:trPr>
        <w:tc>
          <w:tcPr>
            <w:tcW w:w="4819" w:type="dxa"/>
            <w:shd w:val="clear" w:color="auto" w:fill="1B2A4A"/>
          </w:tcPr>
          <w:p w:rsidR="00090EBF" w:rsidRDefault="004810AA">
            <w:pPr>
              <w:jc w:val="center"/>
            </w:pPr>
            <w:r>
              <w:rPr>
                <w:b/>
                <w:color w:val="FFFFFF"/>
                <w:sz w:val="18"/>
              </w:rPr>
              <w:t>Zorluk</w:t>
            </w:r>
          </w:p>
        </w:tc>
        <w:tc>
          <w:tcPr>
            <w:tcW w:w="4819" w:type="dxa"/>
            <w:shd w:val="clear" w:color="auto" w:fill="1B2A4A"/>
          </w:tcPr>
          <w:p w:rsidR="00090EBF" w:rsidRDefault="004810AA">
            <w:pPr>
              <w:jc w:val="center"/>
            </w:pPr>
            <w:r>
              <w:rPr>
                <w:b/>
                <w:color w:val="FFFFFF"/>
                <w:sz w:val="18"/>
              </w:rPr>
              <w:t>Çözüm</w:t>
            </w:r>
          </w:p>
        </w:tc>
      </w:tr>
      <w:tr w:rsidR="00090EBF">
        <w:trPr>
          <w:jc w:val="center"/>
        </w:trPr>
        <w:tc>
          <w:tcPr>
            <w:tcW w:w="4819" w:type="dxa"/>
          </w:tcPr>
          <w:p w:rsidR="00090EBF" w:rsidRDefault="004810AA">
            <w:r>
              <w:rPr>
                <w:sz w:val="18"/>
              </w:rPr>
              <w:t>Matris carpimi karisik</w:t>
            </w:r>
          </w:p>
        </w:tc>
        <w:tc>
          <w:tcPr>
            <w:tcW w:w="4819" w:type="dxa"/>
          </w:tcPr>
          <w:p w:rsidR="00090EBF" w:rsidRDefault="004810AA">
            <w:r>
              <w:rPr>
                <w:sz w:val="18"/>
              </w:rPr>
              <w:t>Eleman bazli oldugunu vurgulaayin</w:t>
            </w:r>
          </w:p>
        </w:tc>
      </w:tr>
      <w:tr w:rsidR="00090EBF">
        <w:trPr>
          <w:jc w:val="center"/>
        </w:trPr>
        <w:tc>
          <w:tcPr>
            <w:tcW w:w="4819" w:type="dxa"/>
          </w:tcPr>
          <w:p w:rsidR="00090EBF" w:rsidRDefault="004810AA">
            <w:r>
              <w:rPr>
                <w:sz w:val="18"/>
              </w:rPr>
              <w:t>Boyut hesabi zor</w:t>
            </w:r>
          </w:p>
        </w:tc>
        <w:tc>
          <w:tcPr>
            <w:tcW w:w="4819" w:type="dxa"/>
          </w:tcPr>
          <w:p w:rsidR="00090EBF" w:rsidRDefault="004810AA">
            <w:r>
              <w:rPr>
                <w:sz w:val="18"/>
              </w:rPr>
              <w:t>Formul: cikis = giris - filtre + 1</w:t>
            </w:r>
          </w:p>
        </w:tc>
      </w:tr>
    </w:tbl>
    <w:p w:rsidR="00090EBF" w:rsidRDefault="00090EBF"/>
    <w:p w:rsidR="00090EBF" w:rsidRDefault="004810AA">
      <w:r>
        <w:rPr>
          <w:b/>
          <w:color w:val="1B2A4A"/>
          <w:sz w:val="20"/>
        </w:rPr>
        <w:t xml:space="preserve">Zaman Yönetimi: </w:t>
      </w:r>
      <w:r>
        <w:rPr>
          <w:sz w:val="20"/>
        </w:rPr>
        <w:t>Teori: 15dk, Elle hesaplama: 20dk, Python: 10dk</w:t>
      </w:r>
    </w:p>
    <w:p w:rsidR="00090EBF" w:rsidRDefault="004810AA">
      <w:pPr>
        <w:spacing w:before="200"/>
      </w:pPr>
      <w:r>
        <w:rPr>
          <w:b/>
          <w:color w:val="1B2A4A"/>
          <w:sz w:val="24"/>
        </w:rPr>
        <w:t xml:space="preserve">  Alternatif Plan (B Planı)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090EBF">
        <w:trPr>
          <w:jc w:val="center"/>
        </w:trPr>
        <w:tc>
          <w:tcPr>
            <w:tcW w:w="9638" w:type="dxa"/>
            <w:tcBorders>
              <w:top w:val="single" w:sz="8" w:space="0" w:color="F9A825"/>
              <w:left w:val="single" w:sz="8" w:space="0" w:color="F9A825"/>
              <w:bottom w:val="single" w:sz="8" w:space="0" w:color="F9A825"/>
              <w:right w:val="single" w:sz="8" w:space="0" w:color="F9A825"/>
            </w:tcBorders>
            <w:shd w:val="clear" w:color="auto" w:fill="FFF8E1"/>
          </w:tcPr>
          <w:p w:rsidR="00090EBF" w:rsidRDefault="004810AA">
            <w:r>
              <w:rPr>
                <w:sz w:val="20"/>
              </w:rPr>
              <w:t>Animasyonlu gorseller kullanarak anlatimi hizlandirin.</w:t>
            </w:r>
          </w:p>
        </w:tc>
      </w:tr>
    </w:tbl>
    <w:p w:rsidR="00090EBF" w:rsidRDefault="00090EBF"/>
    <w:p w:rsidR="00090EBF" w:rsidRDefault="004810AA">
      <w:r>
        <w:br w:type="page"/>
      </w:r>
    </w:p>
    <w:p w:rsidR="00090EBF" w:rsidRDefault="004810AA">
      <w:pPr>
        <w:jc w:val="center"/>
      </w:pPr>
      <w:r>
        <w:rPr>
          <w:b/>
          <w:color w:val="1B2A4A"/>
          <w:sz w:val="36"/>
        </w:rPr>
        <w:lastRenderedPageBreak/>
        <w:t>━━━  54. SAAT  ━━━</w:t>
      </w:r>
    </w:p>
    <w:p w:rsidR="00090EBF" w:rsidRDefault="004810AA">
      <w:pPr>
        <w:jc w:val="center"/>
      </w:pPr>
      <w:r>
        <w:rPr>
          <w:color w:val="2C6FAD"/>
          <w:sz w:val="32"/>
        </w:rPr>
        <w:t>Filtre, Stride ve Padding</w:t>
      </w:r>
    </w:p>
    <w:p w:rsidR="00090EBF" w:rsidRDefault="00090EBF"/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090EBF">
        <w:trPr>
          <w:jc w:val="center"/>
        </w:trPr>
        <w:tc>
          <w:tcPr>
            <w:tcW w:w="9638" w:type="dxa"/>
            <w:tcBorders>
              <w:top w:val="single" w:sz="10" w:space="0" w:color="1B2A4A"/>
              <w:left w:val="single" w:sz="10" w:space="0" w:color="1B2A4A"/>
              <w:bottom w:val="single" w:sz="10" w:space="0" w:color="1B2A4A"/>
              <w:right w:val="single" w:sz="10" w:space="0" w:color="1B2A4A"/>
            </w:tcBorders>
            <w:shd w:val="clear" w:color="auto" w:fill="1B2A4A"/>
          </w:tcPr>
          <w:p w:rsidR="00090EBF" w:rsidRDefault="004810AA">
            <w:r>
              <w:rPr>
                <w:b/>
                <w:color w:val="FFFFFF"/>
                <w:sz w:val="28"/>
              </w:rPr>
              <w:t xml:space="preserve">  KAZANIMLAR  |  Öğrenme Kazanımları</w:t>
            </w:r>
          </w:p>
        </w:tc>
      </w:tr>
    </w:tbl>
    <w:p w:rsidR="00090EBF" w:rsidRDefault="00090EBF"/>
    <w:p w:rsidR="00090EBF" w:rsidRDefault="004810AA">
      <w:r>
        <w:rPr>
          <w:b/>
          <w:color w:val="1B2A4A"/>
          <w:sz w:val="20"/>
        </w:rPr>
        <w:t xml:space="preserve">Genel Kazanım: </w:t>
      </w:r>
      <w:r>
        <w:rPr>
          <w:sz w:val="20"/>
        </w:rPr>
        <w:t>Stride ve padding kavramlarini anlar ve cikis boyutunu hesaplar.</w:t>
      </w:r>
    </w:p>
    <w:p w:rsidR="00090EBF" w:rsidRDefault="00090EBF"/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3213"/>
        <w:gridCol w:w="3213"/>
        <w:gridCol w:w="3213"/>
      </w:tblGrid>
      <w:tr w:rsidR="00090EBF">
        <w:trPr>
          <w:jc w:val="center"/>
        </w:trPr>
        <w:tc>
          <w:tcPr>
            <w:tcW w:w="3213" w:type="dxa"/>
            <w:shd w:val="clear" w:color="auto" w:fill="1B2A4A"/>
          </w:tcPr>
          <w:p w:rsidR="00090EBF" w:rsidRDefault="004810AA">
            <w:pPr>
              <w:jc w:val="center"/>
            </w:pPr>
            <w:r>
              <w:rPr>
                <w:b/>
                <w:color w:val="FFFFFF"/>
                <w:sz w:val="18"/>
              </w:rPr>
              <w:t>Kod</w:t>
            </w:r>
          </w:p>
        </w:tc>
        <w:tc>
          <w:tcPr>
            <w:tcW w:w="3213" w:type="dxa"/>
            <w:shd w:val="clear" w:color="auto" w:fill="1B2A4A"/>
          </w:tcPr>
          <w:p w:rsidR="00090EBF" w:rsidRDefault="004810AA">
            <w:pPr>
              <w:jc w:val="center"/>
            </w:pPr>
            <w:r>
              <w:rPr>
                <w:b/>
                <w:color w:val="FFFFFF"/>
                <w:sz w:val="18"/>
              </w:rPr>
              <w:t>Kazanım</w:t>
            </w:r>
          </w:p>
        </w:tc>
        <w:tc>
          <w:tcPr>
            <w:tcW w:w="3213" w:type="dxa"/>
            <w:shd w:val="clear" w:color="auto" w:fill="1B2A4A"/>
          </w:tcPr>
          <w:p w:rsidR="00090EBF" w:rsidRDefault="004810AA">
            <w:pPr>
              <w:jc w:val="center"/>
            </w:pPr>
            <w:r>
              <w:rPr>
                <w:b/>
                <w:color w:val="FFFFFF"/>
                <w:sz w:val="18"/>
              </w:rPr>
              <w:t>Bilişsel Düzey</w:t>
            </w:r>
          </w:p>
        </w:tc>
      </w:tr>
      <w:tr w:rsidR="00090EBF">
        <w:trPr>
          <w:jc w:val="center"/>
        </w:trPr>
        <w:tc>
          <w:tcPr>
            <w:tcW w:w="3213" w:type="dxa"/>
          </w:tcPr>
          <w:p w:rsidR="00090EBF" w:rsidRDefault="004810AA">
            <w:r>
              <w:rPr>
                <w:sz w:val="18"/>
              </w:rPr>
              <w:t>4.3.4</w:t>
            </w:r>
          </w:p>
        </w:tc>
        <w:tc>
          <w:tcPr>
            <w:tcW w:w="3213" w:type="dxa"/>
          </w:tcPr>
          <w:p w:rsidR="00090EBF" w:rsidRDefault="004810AA">
            <w:r>
              <w:rPr>
                <w:sz w:val="18"/>
              </w:rPr>
              <w:t>Stride kavramini tanimlar ve etkisini gosterir.</w:t>
            </w:r>
          </w:p>
        </w:tc>
        <w:tc>
          <w:tcPr>
            <w:tcW w:w="3213" w:type="dxa"/>
          </w:tcPr>
          <w:p w:rsidR="00090EBF" w:rsidRDefault="004810AA">
            <w:r>
              <w:rPr>
                <w:sz w:val="18"/>
              </w:rPr>
              <w:t>Kavrama</w:t>
            </w:r>
          </w:p>
        </w:tc>
      </w:tr>
      <w:tr w:rsidR="00090EBF">
        <w:trPr>
          <w:jc w:val="center"/>
        </w:trPr>
        <w:tc>
          <w:tcPr>
            <w:tcW w:w="3213" w:type="dxa"/>
          </w:tcPr>
          <w:p w:rsidR="00090EBF" w:rsidRDefault="004810AA">
            <w:r>
              <w:rPr>
                <w:sz w:val="18"/>
              </w:rPr>
              <w:t>4.3.5</w:t>
            </w:r>
          </w:p>
        </w:tc>
        <w:tc>
          <w:tcPr>
            <w:tcW w:w="3213" w:type="dxa"/>
          </w:tcPr>
          <w:p w:rsidR="00090EBF" w:rsidRDefault="004810AA">
            <w:r>
              <w:rPr>
                <w:sz w:val="18"/>
              </w:rPr>
              <w:t>Padding turlerini (valid, same) aciklar.</w:t>
            </w:r>
          </w:p>
        </w:tc>
        <w:tc>
          <w:tcPr>
            <w:tcW w:w="3213" w:type="dxa"/>
          </w:tcPr>
          <w:p w:rsidR="00090EBF" w:rsidRDefault="004810AA">
            <w:r>
              <w:rPr>
                <w:sz w:val="18"/>
              </w:rPr>
              <w:t>Kavrama</w:t>
            </w:r>
          </w:p>
        </w:tc>
      </w:tr>
      <w:tr w:rsidR="00090EBF">
        <w:trPr>
          <w:jc w:val="center"/>
        </w:trPr>
        <w:tc>
          <w:tcPr>
            <w:tcW w:w="3213" w:type="dxa"/>
          </w:tcPr>
          <w:p w:rsidR="00090EBF" w:rsidRDefault="004810AA">
            <w:r>
              <w:rPr>
                <w:sz w:val="18"/>
              </w:rPr>
              <w:t>4.3.6</w:t>
            </w:r>
          </w:p>
        </w:tc>
        <w:tc>
          <w:tcPr>
            <w:tcW w:w="3213" w:type="dxa"/>
          </w:tcPr>
          <w:p w:rsidR="00090EBF" w:rsidRDefault="004810AA">
            <w:r>
              <w:rPr>
                <w:sz w:val="18"/>
              </w:rPr>
              <w:t>Cikis boyutu formulunu uygular.</w:t>
            </w:r>
          </w:p>
        </w:tc>
        <w:tc>
          <w:tcPr>
            <w:tcW w:w="3213" w:type="dxa"/>
          </w:tcPr>
          <w:p w:rsidR="00090EBF" w:rsidRDefault="004810AA">
            <w:r>
              <w:rPr>
                <w:sz w:val="18"/>
              </w:rPr>
              <w:t>Uygulama</w:t>
            </w:r>
          </w:p>
        </w:tc>
      </w:tr>
    </w:tbl>
    <w:p w:rsidR="00090EBF" w:rsidRDefault="00090EBF"/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090EBF">
        <w:trPr>
          <w:jc w:val="center"/>
        </w:trPr>
        <w:tc>
          <w:tcPr>
            <w:tcW w:w="9638" w:type="dxa"/>
            <w:tcBorders>
              <w:top w:val="single" w:sz="10" w:space="0" w:color="555555"/>
              <w:left w:val="single" w:sz="10" w:space="0" w:color="555555"/>
              <w:bottom w:val="single" w:sz="10" w:space="0" w:color="555555"/>
              <w:right w:val="single" w:sz="10" w:space="0" w:color="555555"/>
            </w:tcBorders>
            <w:shd w:val="clear" w:color="auto" w:fill="555555"/>
          </w:tcPr>
          <w:p w:rsidR="00090EBF" w:rsidRDefault="004810AA">
            <w:r>
              <w:rPr>
                <w:b/>
                <w:color w:val="FFFFFF"/>
                <w:sz w:val="28"/>
              </w:rPr>
              <w:t xml:space="preserve">  ÖN BİLGİ  |  Ön Bilgi ve Hazırlık</w:t>
            </w:r>
          </w:p>
        </w:tc>
      </w:tr>
    </w:tbl>
    <w:p w:rsidR="00090EBF" w:rsidRDefault="00090EBF"/>
    <w:p w:rsidR="00090EBF" w:rsidRDefault="004810AA">
      <w:r>
        <w:rPr>
          <w:b/>
          <w:color w:val="1B2A4A"/>
          <w:sz w:val="20"/>
        </w:rPr>
        <w:t xml:space="preserve">Ön Koşul Bilgiler: </w:t>
      </w:r>
      <w:r>
        <w:rPr>
          <w:sz w:val="20"/>
        </w:rPr>
        <w:t>Konvolusyon islemi ve filtre kavramini bilmek.</w:t>
      </w:r>
    </w:p>
    <w:p w:rsidR="00090EBF" w:rsidRDefault="004810AA">
      <w:pPr>
        <w:spacing w:before="200"/>
      </w:pPr>
      <w:r>
        <w:rPr>
          <w:b/>
          <w:color w:val="757575"/>
          <w:sz w:val="24"/>
        </w:rPr>
        <w:t xml:space="preserve">  Öğrencinin Bilmesi Gerekenler</w:t>
      </w:r>
    </w:p>
    <w:p w:rsidR="00090EBF" w:rsidRDefault="004810AA">
      <w:pPr>
        <w:pStyle w:val="ListeMaddemi"/>
      </w:pPr>
      <w:r>
        <w:rPr>
          <w:sz w:val="20"/>
        </w:rPr>
        <w:t>Konvolusyon hesaplama.</w:t>
      </w:r>
    </w:p>
    <w:p w:rsidR="00090EBF" w:rsidRDefault="004810AA">
      <w:pPr>
        <w:pStyle w:val="ListeMaddemi"/>
      </w:pPr>
      <w:r>
        <w:rPr>
          <w:sz w:val="20"/>
        </w:rPr>
        <w:t>Filtre boyutlari.</w:t>
      </w:r>
    </w:p>
    <w:p w:rsidR="00090EBF" w:rsidRDefault="004810AA">
      <w:pPr>
        <w:pStyle w:val="ListeMaddemi"/>
      </w:pPr>
      <w:r>
        <w:rPr>
          <w:sz w:val="20"/>
        </w:rPr>
        <w:t>Feature map kavrami.</w:t>
      </w:r>
    </w:p>
    <w:p w:rsidR="00090EBF" w:rsidRDefault="004810AA">
      <w:pPr>
        <w:spacing w:before="200"/>
      </w:pPr>
      <w:r>
        <w:rPr>
          <w:b/>
          <w:color w:val="757575"/>
          <w:sz w:val="24"/>
        </w:rPr>
        <w:t xml:space="preserve">  Olası Kavram Yanılgıları</w:t>
      </w:r>
    </w:p>
    <w:p w:rsidR="00090EBF" w:rsidRDefault="004810AA">
      <w:pPr>
        <w:pStyle w:val="ListeMaddemi"/>
      </w:pPr>
      <w:r>
        <w:rPr>
          <w:sz w:val="20"/>
        </w:rPr>
        <w:t xml:space="preserve">Stride in her zaman </w:t>
      </w:r>
      <w:r>
        <w:rPr>
          <w:sz w:val="20"/>
        </w:rPr>
        <w:t>1 oldugu.</w:t>
      </w:r>
    </w:p>
    <w:p w:rsidR="00090EBF" w:rsidRDefault="004810AA">
      <w:pPr>
        <w:pStyle w:val="ListeMaddemi"/>
      </w:pPr>
      <w:r>
        <w:rPr>
          <w:sz w:val="20"/>
        </w:rPr>
        <w:t>Padding in gereksiz oldugu.</w:t>
      </w:r>
    </w:p>
    <w:p w:rsidR="00090EBF" w:rsidRDefault="004810AA">
      <w:pPr>
        <w:pStyle w:val="ListeMaddemi"/>
      </w:pPr>
      <w:r>
        <w:rPr>
          <w:sz w:val="20"/>
        </w:rPr>
        <w:t>Cikis boyutunun her zaman giristten kucuk olmasi gerektigi.</w:t>
      </w:r>
    </w:p>
    <w:p w:rsidR="00090EBF" w:rsidRDefault="004810AA">
      <w:pPr>
        <w:spacing w:before="200"/>
      </w:pPr>
      <w:r>
        <w:rPr>
          <w:b/>
          <w:color w:val="757575"/>
          <w:sz w:val="24"/>
        </w:rPr>
        <w:t xml:space="preserve">  Hazırlık Materyalleri</w:t>
      </w:r>
    </w:p>
    <w:p w:rsidR="00090EBF" w:rsidRDefault="004810AA">
      <w:pPr>
        <w:pStyle w:val="ListeMaddemi"/>
      </w:pPr>
      <w:r>
        <w:rPr>
          <w:sz w:val="20"/>
        </w:rPr>
        <w:t>Bilgisayar</w:t>
      </w:r>
    </w:p>
    <w:p w:rsidR="00090EBF" w:rsidRDefault="004810AA">
      <w:pPr>
        <w:pStyle w:val="ListeMaddemi"/>
      </w:pPr>
      <w:r>
        <w:rPr>
          <w:sz w:val="20"/>
        </w:rPr>
        <w:t>PyCharm IDE</w:t>
      </w:r>
    </w:p>
    <w:p w:rsidR="00090EBF" w:rsidRDefault="004810AA">
      <w:pPr>
        <w:pStyle w:val="ListeMaddemi"/>
      </w:pPr>
      <w:r>
        <w:rPr>
          <w:sz w:val="20"/>
        </w:rPr>
        <w:t>Projeksiyon/Tahta</w:t>
      </w:r>
    </w:p>
    <w:p w:rsidR="00090EBF" w:rsidRDefault="004810AA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090EBF">
        <w:trPr>
          <w:jc w:val="center"/>
        </w:trPr>
        <w:tc>
          <w:tcPr>
            <w:tcW w:w="9638" w:type="dxa"/>
            <w:tcBorders>
              <w:top w:val="single" w:sz="10" w:space="0" w:color="2C6FAD"/>
              <w:left w:val="single" w:sz="10" w:space="0" w:color="2C6FAD"/>
              <w:bottom w:val="single" w:sz="10" w:space="0" w:color="2C6FAD"/>
              <w:right w:val="single" w:sz="10" w:space="0" w:color="2C6FAD"/>
            </w:tcBorders>
            <w:shd w:val="clear" w:color="auto" w:fill="2C6FAD"/>
          </w:tcPr>
          <w:p w:rsidR="00090EBF" w:rsidRDefault="004810AA">
            <w:r>
              <w:rPr>
                <w:b/>
                <w:color w:val="FFFFFF"/>
                <w:sz w:val="28"/>
              </w:rPr>
              <w:t xml:space="preserve">  E1  |  GİR</w:t>
            </w:r>
            <w:r>
              <w:rPr>
                <w:b/>
                <w:color w:val="FFFFFF"/>
                <w:sz w:val="28"/>
              </w:rPr>
              <w:t>ME (ENGAGE)  —  Dikkat Çekme &amp; Merak Uyandırma</w:t>
            </w:r>
          </w:p>
        </w:tc>
      </w:tr>
    </w:tbl>
    <w:p w:rsidR="00090EBF" w:rsidRDefault="00090EBF"/>
    <w:p w:rsidR="00090EBF" w:rsidRDefault="004810AA">
      <w:r>
        <w:rPr>
          <w:i/>
          <w:color w:val="2C6FAD"/>
          <w:sz w:val="20"/>
        </w:rPr>
        <w:t xml:space="preserve">  Süre: 5 dakika</w:t>
      </w:r>
    </w:p>
    <w:p w:rsidR="00090EBF" w:rsidRDefault="004810AA">
      <w:r>
        <w:rPr>
          <w:b/>
          <w:color w:val="1B2A4A"/>
          <w:sz w:val="20"/>
        </w:rPr>
        <w:t xml:space="preserve">Dikkat Çekici Soru: </w:t>
      </w:r>
      <w:r>
        <w:rPr>
          <w:sz w:val="20"/>
        </w:rPr>
        <w:t>"Filtre goruntude nasil gezinir? Her adimda 1 piksel mi kayar (stride=1) yoksa 2 piksel mi (stride=2)? Kenarlarda bilgi kaybolur mu? Padding ile kenarlara sifir ekleyerek</w:t>
      </w:r>
      <w:r>
        <w:rPr>
          <w:sz w:val="20"/>
        </w:rPr>
        <w:t xml:space="preserve"> koruyabiliriz!"</w:t>
      </w:r>
    </w:p>
    <w:p w:rsidR="00090EBF" w:rsidRDefault="004810AA">
      <w:r>
        <w:rPr>
          <w:b/>
          <w:color w:val="1B2A4A"/>
          <w:sz w:val="20"/>
        </w:rPr>
        <w:t xml:space="preserve">Günlük Hayat Bağlantısı: </w:t>
      </w:r>
      <w:r>
        <w:rPr>
          <w:sz w:val="20"/>
        </w:rPr>
        <w:t>Buyutecc hizi (stride) ve cerceve ekleme (padding). Ayarlar sonucu degistirir!</w:t>
      </w:r>
    </w:p>
    <w:p w:rsidR="00090EBF" w:rsidRDefault="004810AA">
      <w:pPr>
        <w:spacing w:before="200"/>
      </w:pPr>
      <w:r>
        <w:rPr>
          <w:b/>
          <w:color w:val="2C6FAD"/>
          <w:sz w:val="24"/>
        </w:rPr>
        <w:t xml:space="preserve">  Ön Bilgi Yoklama Soruları</w:t>
      </w:r>
    </w:p>
    <w:p w:rsidR="00090EBF" w:rsidRDefault="004810AA">
      <w:r>
        <w:rPr>
          <w:b/>
          <w:color w:val="2C6FAD"/>
          <w:sz w:val="20"/>
        </w:rPr>
        <w:t xml:space="preserve">  1. </w:t>
      </w:r>
      <w:r>
        <w:rPr>
          <w:sz w:val="20"/>
        </w:rPr>
        <w:t>Stride ne demektir?</w:t>
      </w:r>
    </w:p>
    <w:p w:rsidR="00090EBF" w:rsidRDefault="004810AA">
      <w:r>
        <w:rPr>
          <w:b/>
          <w:color w:val="2C6FAD"/>
          <w:sz w:val="20"/>
        </w:rPr>
        <w:t xml:space="preserve">  2. </w:t>
      </w:r>
      <w:r>
        <w:rPr>
          <w:sz w:val="20"/>
        </w:rPr>
        <w:t>Padding neden kullanilir?</w:t>
      </w:r>
    </w:p>
    <w:p w:rsidR="00090EBF" w:rsidRDefault="004810AA">
      <w:r>
        <w:rPr>
          <w:b/>
          <w:color w:val="2C6FAD"/>
          <w:sz w:val="20"/>
        </w:rPr>
        <w:lastRenderedPageBreak/>
        <w:t xml:space="preserve">  3. </w:t>
      </w:r>
      <w:r>
        <w:rPr>
          <w:sz w:val="20"/>
        </w:rPr>
        <w:t>Cikis boyutu nasil hesaplanir?</w:t>
      </w:r>
    </w:p>
    <w:p w:rsidR="00090EBF" w:rsidRDefault="004810AA">
      <w:pPr>
        <w:spacing w:before="200"/>
      </w:pPr>
      <w:r>
        <w:rPr>
          <w:b/>
          <w:color w:val="2C6FAD"/>
          <w:sz w:val="24"/>
        </w:rPr>
        <w:t xml:space="preserve">  Motivasyon Etkinliği: "Stride ve Padding Simulasyonu"</w:t>
      </w:r>
    </w:p>
    <w:p w:rsidR="00090EBF" w:rsidRDefault="004810AA">
      <w:r>
        <w:rPr>
          <w:b/>
          <w:color w:val="1B2A4A"/>
          <w:sz w:val="20"/>
        </w:rPr>
        <w:t xml:space="preserve">Açıklama: </w:t>
      </w:r>
      <w:r>
        <w:rPr>
          <w:sz w:val="20"/>
        </w:rPr>
        <w:t>Farkli stride ve padding ile konvolusyon.</w:t>
      </w:r>
    </w:p>
    <w:p w:rsidR="00090EBF" w:rsidRDefault="004810AA">
      <w:r>
        <w:rPr>
          <w:b/>
          <w:color w:val="1B2A4A"/>
          <w:sz w:val="20"/>
        </w:rPr>
        <w:t xml:space="preserve">Yönerge: </w:t>
      </w:r>
      <w:r>
        <w:rPr>
          <w:sz w:val="20"/>
        </w:rPr>
        <w:t>Kagit uzerinde 6x6 matris. Ogrenci 1: stride=1 ile konvolusyon (4x4 cikis). Ogrenci 2: stride=2 ile (2x2 cikis). Ogrenci 3: padding=1 ekley</w:t>
      </w:r>
      <w:r>
        <w:rPr>
          <w:sz w:val="20"/>
        </w:rPr>
        <w:t>ip stride=1 (6x6 cikis = ayni boyut!).</w:t>
      </w:r>
    </w:p>
    <w:p w:rsidR="00090EBF" w:rsidRDefault="004810AA">
      <w:pPr>
        <w:spacing w:before="200"/>
      </w:pPr>
      <w:r>
        <w:rPr>
          <w:b/>
          <w:color w:val="2C6FAD"/>
          <w:sz w:val="24"/>
        </w:rPr>
        <w:t xml:space="preserve">  Senaryo / Problem Durumu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090EBF">
        <w:trPr>
          <w:jc w:val="center"/>
        </w:trPr>
        <w:tc>
          <w:tcPr>
            <w:tcW w:w="9638" w:type="dxa"/>
            <w:tcBorders>
              <w:top w:val="single" w:sz="8" w:space="0" w:color="2C6FAD"/>
              <w:left w:val="single" w:sz="8" w:space="0" w:color="2C6FAD"/>
              <w:bottom w:val="single" w:sz="8" w:space="0" w:color="2C6FAD"/>
              <w:right w:val="single" w:sz="8" w:space="0" w:color="2C6FAD"/>
            </w:tcBorders>
            <w:shd w:val="clear" w:color="auto" w:fill="E3F2FD"/>
          </w:tcPr>
          <w:p w:rsidR="00090EBF" w:rsidRDefault="004810AA">
            <w:r>
              <w:rPr>
                <w:sz w:val="20"/>
              </w:rPr>
              <w:t>28x28 goruntu, 3x3 filtre: stride=1 -&gt; 26x26, stride=2 -&gt; 13x13. Boyut nasil degisiyor?</w:t>
            </w:r>
          </w:p>
        </w:tc>
      </w:tr>
    </w:tbl>
    <w:p w:rsidR="00090EBF" w:rsidRDefault="00090EBF"/>
    <w:p w:rsidR="00090EBF" w:rsidRDefault="004810AA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090EBF">
        <w:trPr>
          <w:jc w:val="center"/>
        </w:trPr>
        <w:tc>
          <w:tcPr>
            <w:tcW w:w="9638" w:type="dxa"/>
            <w:tcBorders>
              <w:top w:val="single" w:sz="10" w:space="0" w:color="007A7A"/>
              <w:left w:val="single" w:sz="10" w:space="0" w:color="007A7A"/>
              <w:bottom w:val="single" w:sz="10" w:space="0" w:color="007A7A"/>
              <w:right w:val="single" w:sz="10" w:space="0" w:color="007A7A"/>
            </w:tcBorders>
            <w:shd w:val="clear" w:color="auto" w:fill="007A7A"/>
          </w:tcPr>
          <w:p w:rsidR="00090EBF" w:rsidRDefault="004810AA">
            <w:r>
              <w:rPr>
                <w:b/>
                <w:color w:val="FFFFFF"/>
                <w:sz w:val="28"/>
              </w:rPr>
              <w:t xml:space="preserve">  E2  |  KEŞİF (EXPLORE)  —  Aktif Keşif &amp; Deneyimleme</w:t>
            </w:r>
          </w:p>
        </w:tc>
      </w:tr>
    </w:tbl>
    <w:p w:rsidR="00090EBF" w:rsidRDefault="00090EBF"/>
    <w:p w:rsidR="00090EBF" w:rsidRDefault="004810AA">
      <w:r>
        <w:rPr>
          <w:i/>
          <w:color w:val="007A7A"/>
          <w:sz w:val="20"/>
        </w:rPr>
        <w:t xml:space="preserve">  Süre: 10 dakika</w:t>
      </w:r>
    </w:p>
    <w:p w:rsidR="00090EBF" w:rsidRDefault="004810AA">
      <w:pPr>
        <w:spacing w:before="200"/>
      </w:pPr>
      <w:r>
        <w:rPr>
          <w:b/>
          <w:color w:val="007A7A"/>
          <w:sz w:val="24"/>
        </w:rPr>
        <w:t xml:space="preserve">  Keşif Etkinliği: "Boyut Hesaplama Caalismasi"</w:t>
      </w:r>
    </w:p>
    <w:p w:rsidR="00090EBF" w:rsidRDefault="004810AA">
      <w:r>
        <w:rPr>
          <w:b/>
          <w:color w:val="1B2A4A"/>
          <w:sz w:val="20"/>
        </w:rPr>
        <w:t xml:space="preserve">Türü: </w:t>
      </w:r>
      <w:r>
        <w:rPr>
          <w:sz w:val="20"/>
        </w:rPr>
        <w:t>Bireysel Hesaplama</w:t>
      </w:r>
    </w:p>
    <w:p w:rsidR="00090EBF" w:rsidRDefault="004810AA">
      <w:r>
        <w:rPr>
          <w:b/>
          <w:color w:val="1B2A4A"/>
          <w:sz w:val="20"/>
        </w:rPr>
        <w:t xml:space="preserve">Amacı: </w:t>
      </w:r>
      <w:r>
        <w:rPr>
          <w:sz w:val="20"/>
        </w:rPr>
        <w:t>Farkli stride ve padding degerleriyle cikis boyutunu hesaplamak.</w:t>
      </w:r>
    </w:p>
    <w:p w:rsidR="00090EBF" w:rsidRDefault="004810AA">
      <w:r>
        <w:rPr>
          <w:b/>
          <w:color w:val="1B2A4A"/>
          <w:sz w:val="20"/>
        </w:rPr>
        <w:t xml:space="preserve">Malzemeler: </w:t>
      </w:r>
      <w:r>
        <w:rPr>
          <w:sz w:val="20"/>
        </w:rPr>
        <w:t xml:space="preserve">Kagit, kalem, hesap </w:t>
      </w:r>
      <w:r>
        <w:rPr>
          <w:sz w:val="20"/>
        </w:rPr>
        <w:t>makinesi</w:t>
      </w:r>
    </w:p>
    <w:p w:rsidR="00090EBF" w:rsidRDefault="004810AA">
      <w:pPr>
        <w:spacing w:before="200"/>
      </w:pPr>
      <w:r>
        <w:rPr>
          <w:b/>
          <w:color w:val="007A7A"/>
          <w:sz w:val="24"/>
        </w:rPr>
        <w:t xml:space="preserve">  Yönerge Adımları</w:t>
      </w:r>
    </w:p>
    <w:p w:rsidR="00090EBF" w:rsidRDefault="004810AA">
      <w:r>
        <w:rPr>
          <w:b/>
          <w:color w:val="007A7A"/>
          <w:sz w:val="20"/>
        </w:rPr>
        <w:t xml:space="preserve">  1. </w:t>
      </w:r>
      <w:r>
        <w:rPr>
          <w:sz w:val="20"/>
        </w:rPr>
        <w:t>Formul: cikis = (giris - filtre + 2*padding) / stride + 1.</w:t>
      </w:r>
    </w:p>
    <w:p w:rsidR="00090EBF" w:rsidRDefault="004810AA">
      <w:r>
        <w:rPr>
          <w:b/>
          <w:color w:val="007A7A"/>
          <w:sz w:val="20"/>
        </w:rPr>
        <w:t xml:space="preserve">  2. </w:t>
      </w:r>
      <w:r>
        <w:rPr>
          <w:sz w:val="20"/>
        </w:rPr>
        <w:t>Ornek 1: giris=28, filtre=3, stride=1, padding=0 -&gt; ?</w:t>
      </w:r>
    </w:p>
    <w:p w:rsidR="00090EBF" w:rsidRDefault="004810AA">
      <w:r>
        <w:rPr>
          <w:b/>
          <w:color w:val="007A7A"/>
          <w:sz w:val="20"/>
        </w:rPr>
        <w:t xml:space="preserve">  3. </w:t>
      </w:r>
      <w:r>
        <w:rPr>
          <w:sz w:val="20"/>
        </w:rPr>
        <w:t>Ornek 2: giris=28, filtre=3, stride=2, padding=0 -&gt; ?</w:t>
      </w:r>
    </w:p>
    <w:p w:rsidR="00090EBF" w:rsidRDefault="004810AA">
      <w:r>
        <w:rPr>
          <w:b/>
          <w:color w:val="007A7A"/>
          <w:sz w:val="20"/>
        </w:rPr>
        <w:t xml:space="preserve">  4. </w:t>
      </w:r>
      <w:r>
        <w:rPr>
          <w:sz w:val="20"/>
        </w:rPr>
        <w:t>Ornek 3: giris=28, filtre=3, stride=1, pa</w:t>
      </w:r>
      <w:r>
        <w:rPr>
          <w:sz w:val="20"/>
        </w:rPr>
        <w:t>dding=1 -&gt; ?</w:t>
      </w:r>
    </w:p>
    <w:p w:rsidR="00090EBF" w:rsidRDefault="004810AA">
      <w:r>
        <w:rPr>
          <w:b/>
          <w:color w:val="007A7A"/>
          <w:sz w:val="20"/>
        </w:rPr>
        <w:t xml:space="preserve">  5. </w:t>
      </w:r>
      <w:r>
        <w:rPr>
          <w:sz w:val="20"/>
        </w:rPr>
        <w:t>10 farkli kombinasyon hesaplayin.</w:t>
      </w:r>
    </w:p>
    <w:p w:rsidR="00090EBF" w:rsidRDefault="004810AA">
      <w:r>
        <w:rPr>
          <w:b/>
          <w:color w:val="1B2A4A"/>
          <w:sz w:val="20"/>
        </w:rPr>
        <w:t xml:space="preserve">Öğrenci Rolü: </w:t>
      </w:r>
      <w:r>
        <w:rPr>
          <w:sz w:val="20"/>
        </w:rPr>
        <w:t>Mimari hesapci: boyutlari planlayan</w:t>
      </w:r>
    </w:p>
    <w:p w:rsidR="00090EBF" w:rsidRDefault="004810AA">
      <w:r>
        <w:rPr>
          <w:b/>
          <w:color w:val="1B2A4A"/>
          <w:sz w:val="20"/>
        </w:rPr>
        <w:t xml:space="preserve">Öğretmen Rolü: </w:t>
      </w:r>
      <w:r>
        <w:rPr>
          <w:sz w:val="20"/>
        </w:rPr>
        <w:t>Hesaplari kontrol eder</w:t>
      </w:r>
    </w:p>
    <w:p w:rsidR="00090EBF" w:rsidRDefault="004810AA">
      <w:r>
        <w:rPr>
          <w:b/>
          <w:color w:val="1B2A4A"/>
          <w:sz w:val="20"/>
        </w:rPr>
        <w:t xml:space="preserve">Beklenen Ürün: </w:t>
      </w:r>
      <w:r>
        <w:rPr>
          <w:sz w:val="20"/>
        </w:rPr>
        <w:t>Boyut Hesaplama Tablosu</w:t>
      </w:r>
    </w:p>
    <w:p w:rsidR="00090EBF" w:rsidRDefault="004810AA">
      <w:pPr>
        <w:spacing w:before="200"/>
      </w:pPr>
      <w:r>
        <w:rPr>
          <w:b/>
          <w:color w:val="007A7A"/>
          <w:sz w:val="24"/>
        </w:rPr>
        <w:t xml:space="preserve">  Araştırma Soruları</w:t>
      </w:r>
    </w:p>
    <w:p w:rsidR="00090EBF" w:rsidRDefault="004810AA">
      <w:r>
        <w:rPr>
          <w:b/>
          <w:color w:val="007A7A"/>
          <w:sz w:val="20"/>
        </w:rPr>
        <w:t xml:space="preserve">  1. </w:t>
      </w:r>
      <w:r>
        <w:rPr>
          <w:sz w:val="20"/>
        </w:rPr>
        <w:t>Dilation nedir?</w:t>
      </w:r>
    </w:p>
    <w:p w:rsidR="00090EBF" w:rsidRDefault="004810AA">
      <w:r>
        <w:rPr>
          <w:b/>
          <w:color w:val="007A7A"/>
          <w:sz w:val="20"/>
        </w:rPr>
        <w:t xml:space="preserve">  2. </w:t>
      </w:r>
      <w:r>
        <w:rPr>
          <w:sz w:val="20"/>
        </w:rPr>
        <w:t>Transposed convolution nedir?</w:t>
      </w:r>
    </w:p>
    <w:p w:rsidR="00090EBF" w:rsidRDefault="004810AA">
      <w:r>
        <w:rPr>
          <w:b/>
          <w:color w:val="007A7A"/>
          <w:sz w:val="20"/>
        </w:rPr>
        <w:t xml:space="preserve">  3. </w:t>
      </w:r>
      <w:r>
        <w:rPr>
          <w:sz w:val="20"/>
        </w:rPr>
        <w:t>Depthwise separable convolution nedir?</w:t>
      </w:r>
    </w:p>
    <w:p w:rsidR="00090EBF" w:rsidRDefault="004810AA">
      <w:r>
        <w:rPr>
          <w:b/>
          <w:color w:val="1B2A4A"/>
          <w:sz w:val="20"/>
        </w:rPr>
        <w:t xml:space="preserve">Grupla Çalışma Kuralları: </w:t>
      </w:r>
      <w:r>
        <w:rPr>
          <w:sz w:val="20"/>
        </w:rPr>
        <w:t>Formulu ezberleyin, her zaman elle kontrol edin.</w:t>
      </w:r>
    </w:p>
    <w:p w:rsidR="00090EBF" w:rsidRDefault="004810AA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p w:rsidR="00090EBF" w:rsidRDefault="004810AA">
      <w:r>
        <w:br w:type="page"/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090EBF">
        <w:trPr>
          <w:jc w:val="center"/>
        </w:trPr>
        <w:tc>
          <w:tcPr>
            <w:tcW w:w="9638" w:type="dxa"/>
            <w:tcBorders>
              <w:top w:val="single" w:sz="10" w:space="0" w:color="E65C00"/>
              <w:left w:val="single" w:sz="10" w:space="0" w:color="E65C00"/>
              <w:bottom w:val="single" w:sz="10" w:space="0" w:color="E65C00"/>
              <w:right w:val="single" w:sz="10" w:space="0" w:color="E65C00"/>
            </w:tcBorders>
            <w:shd w:val="clear" w:color="auto" w:fill="E65C00"/>
          </w:tcPr>
          <w:p w:rsidR="00090EBF" w:rsidRDefault="004810AA">
            <w:r>
              <w:rPr>
                <w:b/>
                <w:color w:val="FFFFFF"/>
                <w:sz w:val="28"/>
              </w:rPr>
              <w:lastRenderedPageBreak/>
              <w:t xml:space="preserve">  E3  |  AÇIKLAMA (EXPLAIN)  —  Kavramları Yapılandırm</w:t>
            </w:r>
            <w:r>
              <w:rPr>
                <w:b/>
                <w:color w:val="FFFFFF"/>
                <w:sz w:val="28"/>
              </w:rPr>
              <w:t>a</w:t>
            </w:r>
          </w:p>
        </w:tc>
      </w:tr>
    </w:tbl>
    <w:p w:rsidR="00090EBF" w:rsidRDefault="00090EBF"/>
    <w:p w:rsidR="00090EBF" w:rsidRDefault="004810AA">
      <w:r>
        <w:rPr>
          <w:i/>
          <w:color w:val="E65C00"/>
          <w:sz w:val="20"/>
        </w:rPr>
        <w:t xml:space="preserve">  Süre: 12 dakika</w:t>
      </w:r>
    </w:p>
    <w:p w:rsidR="00090EBF" w:rsidRDefault="004810AA">
      <w:pPr>
        <w:spacing w:before="200"/>
      </w:pPr>
      <w:r>
        <w:rPr>
          <w:b/>
          <w:color w:val="E65C00"/>
          <w:sz w:val="24"/>
        </w:rPr>
        <w:t xml:space="preserve">  Temel Kavramlar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2409"/>
        <w:gridCol w:w="2409"/>
        <w:gridCol w:w="2409"/>
        <w:gridCol w:w="2409"/>
      </w:tblGrid>
      <w:tr w:rsidR="00090EBF">
        <w:trPr>
          <w:jc w:val="center"/>
        </w:trPr>
        <w:tc>
          <w:tcPr>
            <w:tcW w:w="2409" w:type="dxa"/>
            <w:shd w:val="clear" w:color="auto" w:fill="E65C00"/>
          </w:tcPr>
          <w:p w:rsidR="00090EBF" w:rsidRDefault="004810AA">
            <w:pPr>
              <w:jc w:val="center"/>
            </w:pPr>
            <w:r>
              <w:rPr>
                <w:b/>
                <w:color w:val="FFFFFF"/>
                <w:sz w:val="18"/>
              </w:rPr>
              <w:t>Kavram</w:t>
            </w:r>
          </w:p>
        </w:tc>
        <w:tc>
          <w:tcPr>
            <w:tcW w:w="2409" w:type="dxa"/>
            <w:shd w:val="clear" w:color="auto" w:fill="E65C00"/>
          </w:tcPr>
          <w:p w:rsidR="00090EBF" w:rsidRDefault="004810AA">
            <w:pPr>
              <w:jc w:val="center"/>
            </w:pPr>
            <w:r>
              <w:rPr>
                <w:b/>
                <w:color w:val="FFFFFF"/>
                <w:sz w:val="18"/>
              </w:rPr>
              <w:t>Tanım</w:t>
            </w:r>
          </w:p>
        </w:tc>
        <w:tc>
          <w:tcPr>
            <w:tcW w:w="2409" w:type="dxa"/>
            <w:shd w:val="clear" w:color="auto" w:fill="E65C00"/>
          </w:tcPr>
          <w:p w:rsidR="00090EBF" w:rsidRDefault="004810AA">
            <w:pPr>
              <w:jc w:val="center"/>
            </w:pPr>
            <w:r>
              <w:rPr>
                <w:b/>
                <w:color w:val="FFFFFF"/>
                <w:sz w:val="18"/>
              </w:rPr>
              <w:t>Örnek</w:t>
            </w:r>
          </w:p>
        </w:tc>
        <w:tc>
          <w:tcPr>
            <w:tcW w:w="2409" w:type="dxa"/>
            <w:shd w:val="clear" w:color="auto" w:fill="E65C00"/>
          </w:tcPr>
          <w:p w:rsidR="00090EBF" w:rsidRDefault="004810AA">
            <w:pPr>
              <w:jc w:val="center"/>
            </w:pPr>
            <w:r>
              <w:rPr>
                <w:b/>
                <w:color w:val="FFFFFF"/>
                <w:sz w:val="18"/>
              </w:rPr>
              <w:t>Görsel Açıklama</w:t>
            </w:r>
          </w:p>
        </w:tc>
      </w:tr>
      <w:tr w:rsidR="00090EBF">
        <w:trPr>
          <w:jc w:val="center"/>
        </w:trPr>
        <w:tc>
          <w:tcPr>
            <w:tcW w:w="2409" w:type="dxa"/>
          </w:tcPr>
          <w:p w:rsidR="00090EBF" w:rsidRDefault="004810AA">
            <w:r>
              <w:rPr>
                <w:sz w:val="18"/>
              </w:rPr>
              <w:t>Stride</w:t>
            </w:r>
          </w:p>
        </w:tc>
        <w:tc>
          <w:tcPr>
            <w:tcW w:w="2409" w:type="dxa"/>
          </w:tcPr>
          <w:p w:rsidR="00090EBF" w:rsidRDefault="004810AA">
            <w:r>
              <w:rPr>
                <w:sz w:val="18"/>
              </w:rPr>
              <w:t>Filtrenin kayma adim buyuklugu</w:t>
            </w:r>
          </w:p>
        </w:tc>
        <w:tc>
          <w:tcPr>
            <w:tcW w:w="2409" w:type="dxa"/>
          </w:tcPr>
          <w:p w:rsidR="00090EBF" w:rsidRDefault="004810AA">
            <w:r>
              <w:rPr>
                <w:sz w:val="18"/>
              </w:rPr>
              <w:t>stride=1: 1 piksel, stride=2: 2 piksel</w:t>
            </w:r>
          </w:p>
        </w:tc>
        <w:tc>
          <w:tcPr>
            <w:tcW w:w="2409" w:type="dxa"/>
          </w:tcPr>
          <w:p w:rsidR="00090EBF" w:rsidRDefault="004810AA">
            <w:r>
              <w:rPr>
                <w:sz w:val="18"/>
              </w:rPr>
              <w:t>Stride animasyonu</w:t>
            </w:r>
          </w:p>
        </w:tc>
      </w:tr>
      <w:tr w:rsidR="00090EBF">
        <w:trPr>
          <w:jc w:val="center"/>
        </w:trPr>
        <w:tc>
          <w:tcPr>
            <w:tcW w:w="2409" w:type="dxa"/>
          </w:tcPr>
          <w:p w:rsidR="00090EBF" w:rsidRDefault="004810AA">
            <w:r>
              <w:rPr>
                <w:sz w:val="18"/>
              </w:rPr>
              <w:t>Padding</w:t>
            </w:r>
          </w:p>
        </w:tc>
        <w:tc>
          <w:tcPr>
            <w:tcW w:w="2409" w:type="dxa"/>
          </w:tcPr>
          <w:p w:rsidR="00090EBF" w:rsidRDefault="004810AA">
            <w:r>
              <w:rPr>
                <w:sz w:val="18"/>
              </w:rPr>
              <w:t>Goruntu kenarlarirna sifir ekleme</w:t>
            </w:r>
          </w:p>
        </w:tc>
        <w:tc>
          <w:tcPr>
            <w:tcW w:w="2409" w:type="dxa"/>
          </w:tcPr>
          <w:p w:rsidR="00090EBF" w:rsidRDefault="004810AA">
            <w:r>
              <w:rPr>
                <w:sz w:val="18"/>
              </w:rPr>
              <w:t>valid: padding yok, same: boyut korunur</w:t>
            </w:r>
          </w:p>
        </w:tc>
        <w:tc>
          <w:tcPr>
            <w:tcW w:w="2409" w:type="dxa"/>
          </w:tcPr>
          <w:p w:rsidR="00090EBF" w:rsidRDefault="004810AA">
            <w:r>
              <w:rPr>
                <w:sz w:val="18"/>
              </w:rPr>
              <w:t>Padding gorseli</w:t>
            </w:r>
          </w:p>
        </w:tc>
      </w:tr>
      <w:tr w:rsidR="00090EBF">
        <w:trPr>
          <w:jc w:val="center"/>
        </w:trPr>
        <w:tc>
          <w:tcPr>
            <w:tcW w:w="2409" w:type="dxa"/>
          </w:tcPr>
          <w:p w:rsidR="00090EBF" w:rsidRDefault="004810AA">
            <w:r>
              <w:rPr>
                <w:sz w:val="18"/>
              </w:rPr>
              <w:t>Valid Padding</w:t>
            </w:r>
          </w:p>
        </w:tc>
        <w:tc>
          <w:tcPr>
            <w:tcW w:w="2409" w:type="dxa"/>
          </w:tcPr>
          <w:p w:rsidR="00090EBF" w:rsidRDefault="004810AA">
            <w:r>
              <w:rPr>
                <w:sz w:val="18"/>
              </w:rPr>
              <w:t>Padding yok, boyut azalir</w:t>
            </w:r>
          </w:p>
        </w:tc>
        <w:tc>
          <w:tcPr>
            <w:tcW w:w="2409" w:type="dxa"/>
          </w:tcPr>
          <w:p w:rsidR="00090EBF" w:rsidRDefault="004810AA">
            <w:r>
              <w:rPr>
                <w:sz w:val="18"/>
              </w:rPr>
              <w:t>Cikis &lt; giris</w:t>
            </w:r>
          </w:p>
        </w:tc>
        <w:tc>
          <w:tcPr>
            <w:tcW w:w="2409" w:type="dxa"/>
          </w:tcPr>
          <w:p w:rsidR="00090EBF" w:rsidRDefault="004810AA">
            <w:r>
              <w:rPr>
                <w:sz w:val="18"/>
              </w:rPr>
              <w:t>Valid ornegi</w:t>
            </w:r>
          </w:p>
        </w:tc>
      </w:tr>
      <w:tr w:rsidR="00090EBF">
        <w:trPr>
          <w:jc w:val="center"/>
        </w:trPr>
        <w:tc>
          <w:tcPr>
            <w:tcW w:w="2409" w:type="dxa"/>
          </w:tcPr>
          <w:p w:rsidR="00090EBF" w:rsidRDefault="004810AA">
            <w:r>
              <w:rPr>
                <w:sz w:val="18"/>
              </w:rPr>
              <w:t>Same Padding</w:t>
            </w:r>
          </w:p>
        </w:tc>
        <w:tc>
          <w:tcPr>
            <w:tcW w:w="2409" w:type="dxa"/>
          </w:tcPr>
          <w:p w:rsidR="00090EBF" w:rsidRDefault="004810AA">
            <w:r>
              <w:rPr>
                <w:sz w:val="18"/>
              </w:rPr>
              <w:t>Boyut korunur</w:t>
            </w:r>
          </w:p>
        </w:tc>
        <w:tc>
          <w:tcPr>
            <w:tcW w:w="2409" w:type="dxa"/>
          </w:tcPr>
          <w:p w:rsidR="00090EBF" w:rsidRDefault="004810AA">
            <w:r>
              <w:rPr>
                <w:sz w:val="18"/>
              </w:rPr>
              <w:t>Cikis = giris (stride=1 ise)</w:t>
            </w:r>
          </w:p>
        </w:tc>
        <w:tc>
          <w:tcPr>
            <w:tcW w:w="2409" w:type="dxa"/>
          </w:tcPr>
          <w:p w:rsidR="00090EBF" w:rsidRDefault="004810AA">
            <w:r>
              <w:rPr>
                <w:sz w:val="18"/>
              </w:rPr>
              <w:t>Same ornegi</w:t>
            </w:r>
          </w:p>
        </w:tc>
      </w:tr>
      <w:tr w:rsidR="00090EBF">
        <w:trPr>
          <w:jc w:val="center"/>
        </w:trPr>
        <w:tc>
          <w:tcPr>
            <w:tcW w:w="2409" w:type="dxa"/>
          </w:tcPr>
          <w:p w:rsidR="00090EBF" w:rsidRDefault="004810AA">
            <w:r>
              <w:rPr>
                <w:sz w:val="18"/>
              </w:rPr>
              <w:t>Cikis Boyutu Formulu</w:t>
            </w:r>
          </w:p>
        </w:tc>
        <w:tc>
          <w:tcPr>
            <w:tcW w:w="2409" w:type="dxa"/>
          </w:tcPr>
          <w:p w:rsidR="00090EBF" w:rsidRDefault="004810AA">
            <w:r>
              <w:rPr>
                <w:sz w:val="18"/>
              </w:rPr>
              <w:t>(giris - filtre + 2*pad) / stride + 1</w:t>
            </w:r>
          </w:p>
        </w:tc>
        <w:tc>
          <w:tcPr>
            <w:tcW w:w="2409" w:type="dxa"/>
          </w:tcPr>
          <w:p w:rsidR="00090EBF" w:rsidRDefault="004810AA">
            <w:r>
              <w:rPr>
                <w:sz w:val="18"/>
              </w:rPr>
              <w:t>Temel hesap</w:t>
            </w:r>
          </w:p>
        </w:tc>
        <w:tc>
          <w:tcPr>
            <w:tcW w:w="2409" w:type="dxa"/>
          </w:tcPr>
          <w:p w:rsidR="00090EBF" w:rsidRDefault="004810AA">
            <w:r>
              <w:rPr>
                <w:sz w:val="18"/>
              </w:rPr>
              <w:t>Formul tablosu</w:t>
            </w:r>
          </w:p>
        </w:tc>
      </w:tr>
    </w:tbl>
    <w:p w:rsidR="00090EBF" w:rsidRDefault="00090EBF"/>
    <w:p w:rsidR="00090EBF" w:rsidRDefault="004810AA">
      <w:pPr>
        <w:spacing w:before="200"/>
      </w:pPr>
      <w:r>
        <w:rPr>
          <w:b/>
          <w:color w:val="E65C00"/>
          <w:sz w:val="24"/>
        </w:rPr>
        <w:t xml:space="preserve">  Konu Anlatım</w:t>
      </w:r>
      <w:r>
        <w:rPr>
          <w:b/>
          <w:color w:val="E65C00"/>
          <w:sz w:val="24"/>
        </w:rPr>
        <w:t>ı</w:t>
      </w:r>
    </w:p>
    <w:p w:rsidR="00090EBF" w:rsidRDefault="004810AA">
      <w:r>
        <w:rPr>
          <w:sz w:val="20"/>
        </w:rPr>
        <w:t>Stride, filtrenin her adimda kac piksel kayacagini belirler. Stride=1: her pikselde dur (detayli, buyuk cikis). Stride=2: her 2 pikselde dur (hizli, kucuk cikis). Boyut azaltma icin stride&gt;1 kullanilir.</w:t>
      </w:r>
    </w:p>
    <w:p w:rsidR="00090EBF" w:rsidRDefault="004810AA">
      <w:r>
        <w:rPr>
          <w:sz w:val="20"/>
        </w:rPr>
        <w:t>Padding, goruntu kenarlarina sifir satir/sutun ekle</w:t>
      </w:r>
      <w:r>
        <w:rPr>
          <w:sz w:val="20"/>
        </w:rPr>
        <w:t>mektir. Valid (padding=0): kenardaki pikseller daha az islenir, boyut azalir. Same (padding= filtre//2): cikis boyutu giris ile ayni kalir (stride=1 ise).</w:t>
      </w:r>
    </w:p>
    <w:p w:rsidR="00090EBF" w:rsidRDefault="004810AA">
      <w:r>
        <w:rPr>
          <w:sz w:val="20"/>
        </w:rPr>
        <w:t>Cikis boyutu formulu: O = (I - F + 2P) / S + 1. Burada I=giris boyutu, F=filtre boyutu, P=padding, S=</w:t>
      </w:r>
      <w:r>
        <w:rPr>
          <w:sz w:val="20"/>
        </w:rPr>
        <w:t>stride. Ornek: I=28, F=3, P=0, S=1 -&gt; O = (28-3+0)/1+1 = 26.</w:t>
      </w:r>
    </w:p>
    <w:p w:rsidR="00090EBF" w:rsidRDefault="004810AA">
      <w:pPr>
        <w:spacing w:before="200"/>
      </w:pPr>
      <w:r>
        <w:rPr>
          <w:b/>
          <w:color w:val="E65C00"/>
          <w:sz w:val="24"/>
        </w:rPr>
        <w:t xml:space="preserve">  Somut Örnekler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3213"/>
        <w:gridCol w:w="3213"/>
        <w:gridCol w:w="3213"/>
      </w:tblGrid>
      <w:tr w:rsidR="00090EBF">
        <w:trPr>
          <w:jc w:val="center"/>
        </w:trPr>
        <w:tc>
          <w:tcPr>
            <w:tcW w:w="3213" w:type="dxa"/>
            <w:shd w:val="clear" w:color="auto" w:fill="E65C00"/>
          </w:tcPr>
          <w:p w:rsidR="00090EBF" w:rsidRDefault="004810AA">
            <w:pPr>
              <w:jc w:val="center"/>
            </w:pPr>
            <w:r>
              <w:rPr>
                <w:b/>
                <w:color w:val="FFFFFF"/>
                <w:sz w:val="18"/>
              </w:rPr>
              <w:t>Örnek</w:t>
            </w:r>
          </w:p>
        </w:tc>
        <w:tc>
          <w:tcPr>
            <w:tcW w:w="3213" w:type="dxa"/>
            <w:shd w:val="clear" w:color="auto" w:fill="E65C00"/>
          </w:tcPr>
          <w:p w:rsidR="00090EBF" w:rsidRDefault="004810AA">
            <w:pPr>
              <w:jc w:val="center"/>
            </w:pPr>
            <w:r>
              <w:rPr>
                <w:b/>
                <w:color w:val="FFFFFF"/>
                <w:sz w:val="18"/>
              </w:rPr>
              <w:t>Açıklama</w:t>
            </w:r>
          </w:p>
        </w:tc>
        <w:tc>
          <w:tcPr>
            <w:tcW w:w="3213" w:type="dxa"/>
            <w:shd w:val="clear" w:color="auto" w:fill="E65C00"/>
          </w:tcPr>
          <w:p w:rsidR="00090EBF" w:rsidRDefault="004810AA">
            <w:pPr>
              <w:jc w:val="center"/>
            </w:pPr>
            <w:r>
              <w:rPr>
                <w:b/>
                <w:color w:val="FFFFFF"/>
                <w:sz w:val="18"/>
              </w:rPr>
              <w:t>Günlük Hayat Bağlantısı</w:t>
            </w:r>
          </w:p>
        </w:tc>
      </w:tr>
      <w:tr w:rsidR="00090EBF">
        <w:trPr>
          <w:jc w:val="center"/>
        </w:trPr>
        <w:tc>
          <w:tcPr>
            <w:tcW w:w="3213" w:type="dxa"/>
          </w:tcPr>
          <w:p w:rsidR="00090EBF" w:rsidRDefault="004810AA">
            <w:r>
              <w:rPr>
                <w:sz w:val="18"/>
              </w:rPr>
              <w:t>Stride=1</w:t>
            </w:r>
          </w:p>
        </w:tc>
        <w:tc>
          <w:tcPr>
            <w:tcW w:w="3213" w:type="dxa"/>
          </w:tcPr>
          <w:p w:rsidR="00090EBF" w:rsidRDefault="004810AA">
            <w:r>
              <w:rPr>
                <w:sz w:val="18"/>
              </w:rPr>
              <w:t>28,3,0,1 -&gt; (28-3)/1+1 = 26</w:t>
            </w:r>
          </w:p>
        </w:tc>
        <w:tc>
          <w:tcPr>
            <w:tcW w:w="3213" w:type="dxa"/>
          </w:tcPr>
          <w:p w:rsidR="00090EBF" w:rsidRDefault="004810AA">
            <w:r>
              <w:rPr>
                <w:sz w:val="18"/>
              </w:rPr>
              <w:t>Detayli</w:t>
            </w:r>
          </w:p>
        </w:tc>
      </w:tr>
      <w:tr w:rsidR="00090EBF">
        <w:trPr>
          <w:jc w:val="center"/>
        </w:trPr>
        <w:tc>
          <w:tcPr>
            <w:tcW w:w="3213" w:type="dxa"/>
          </w:tcPr>
          <w:p w:rsidR="00090EBF" w:rsidRDefault="004810AA">
            <w:r>
              <w:rPr>
                <w:sz w:val="18"/>
              </w:rPr>
              <w:t>Stride=2</w:t>
            </w:r>
          </w:p>
        </w:tc>
        <w:tc>
          <w:tcPr>
            <w:tcW w:w="3213" w:type="dxa"/>
          </w:tcPr>
          <w:p w:rsidR="00090EBF" w:rsidRDefault="004810AA">
            <w:r>
              <w:rPr>
                <w:sz w:val="18"/>
              </w:rPr>
              <w:t>28,3,0,2 -&gt; (28-3)/2+1 = 13.5 -&gt; 13</w:t>
            </w:r>
          </w:p>
        </w:tc>
        <w:tc>
          <w:tcPr>
            <w:tcW w:w="3213" w:type="dxa"/>
          </w:tcPr>
          <w:p w:rsidR="00090EBF" w:rsidRDefault="004810AA">
            <w:r>
              <w:rPr>
                <w:sz w:val="18"/>
              </w:rPr>
              <w:t>Boyut yarilir</w:t>
            </w:r>
          </w:p>
        </w:tc>
      </w:tr>
      <w:tr w:rsidR="00090EBF">
        <w:trPr>
          <w:jc w:val="center"/>
        </w:trPr>
        <w:tc>
          <w:tcPr>
            <w:tcW w:w="3213" w:type="dxa"/>
          </w:tcPr>
          <w:p w:rsidR="00090EBF" w:rsidRDefault="004810AA">
            <w:r>
              <w:rPr>
                <w:sz w:val="18"/>
              </w:rPr>
              <w:t>Same pad</w:t>
            </w:r>
          </w:p>
        </w:tc>
        <w:tc>
          <w:tcPr>
            <w:tcW w:w="3213" w:type="dxa"/>
          </w:tcPr>
          <w:p w:rsidR="00090EBF" w:rsidRDefault="004810AA">
            <w:r>
              <w:rPr>
                <w:sz w:val="18"/>
              </w:rPr>
              <w:t xml:space="preserve">28,3,1,1 -&gt; </w:t>
            </w:r>
            <w:r>
              <w:rPr>
                <w:sz w:val="18"/>
              </w:rPr>
              <w:t>(28-3+2)/1+1 = 28</w:t>
            </w:r>
          </w:p>
        </w:tc>
        <w:tc>
          <w:tcPr>
            <w:tcW w:w="3213" w:type="dxa"/>
          </w:tcPr>
          <w:p w:rsidR="00090EBF" w:rsidRDefault="004810AA">
            <w:r>
              <w:rPr>
                <w:sz w:val="18"/>
              </w:rPr>
              <w:t>Boyut korunur</w:t>
            </w:r>
          </w:p>
        </w:tc>
      </w:tr>
      <w:tr w:rsidR="00090EBF">
        <w:trPr>
          <w:jc w:val="center"/>
        </w:trPr>
        <w:tc>
          <w:tcPr>
            <w:tcW w:w="3213" w:type="dxa"/>
          </w:tcPr>
          <w:p w:rsidR="00090EBF" w:rsidRDefault="004810AA">
            <w:r>
              <w:rPr>
                <w:sz w:val="18"/>
              </w:rPr>
              <w:t>Buyuk filtre</w:t>
            </w:r>
          </w:p>
        </w:tc>
        <w:tc>
          <w:tcPr>
            <w:tcW w:w="3213" w:type="dxa"/>
          </w:tcPr>
          <w:p w:rsidR="00090EBF" w:rsidRDefault="004810AA">
            <w:r>
              <w:rPr>
                <w:sz w:val="18"/>
              </w:rPr>
              <w:t>28,5,0,1 -&gt; (28-5)/1+1 = 24</w:t>
            </w:r>
          </w:p>
        </w:tc>
        <w:tc>
          <w:tcPr>
            <w:tcW w:w="3213" w:type="dxa"/>
          </w:tcPr>
          <w:p w:rsidR="00090EBF" w:rsidRDefault="004810AA">
            <w:r>
              <w:rPr>
                <w:sz w:val="18"/>
              </w:rPr>
              <w:t>Daha cok azalir</w:t>
            </w:r>
          </w:p>
        </w:tc>
      </w:tr>
    </w:tbl>
    <w:p w:rsidR="00090EBF" w:rsidRDefault="00090EBF"/>
    <w:p w:rsidR="00090EBF" w:rsidRDefault="004810AA">
      <w:pPr>
        <w:spacing w:before="200"/>
      </w:pPr>
      <w:r>
        <w:rPr>
          <w:b/>
          <w:color w:val="E65C00"/>
          <w:sz w:val="24"/>
        </w:rPr>
        <w:t xml:space="preserve">  Görseller ve Tablolar</w:t>
      </w:r>
    </w:p>
    <w:p w:rsidR="00090EBF" w:rsidRDefault="004810AA">
      <w:pPr>
        <w:pStyle w:val="ListeMaddemi"/>
      </w:pPr>
      <w:r>
        <w:rPr>
          <w:sz w:val="20"/>
        </w:rPr>
        <w:t>Stride=1 vs stride=2 animasyonu</w:t>
      </w:r>
    </w:p>
    <w:p w:rsidR="00090EBF" w:rsidRDefault="004810AA">
      <w:pPr>
        <w:pStyle w:val="ListeMaddemi"/>
      </w:pPr>
      <w:r>
        <w:rPr>
          <w:sz w:val="20"/>
        </w:rPr>
        <w:t>Padding oncesi-sonrasi</w:t>
      </w:r>
    </w:p>
    <w:p w:rsidR="00090EBF" w:rsidRDefault="004810AA">
      <w:pPr>
        <w:pStyle w:val="ListeMaddemi"/>
      </w:pPr>
      <w:r>
        <w:rPr>
          <w:sz w:val="20"/>
        </w:rPr>
        <w:t>Boyut hesaplama tablosu</w:t>
      </w:r>
    </w:p>
    <w:p w:rsidR="00090EBF" w:rsidRDefault="004810AA">
      <w:pPr>
        <w:spacing w:before="200"/>
      </w:pPr>
      <w:r>
        <w:rPr>
          <w:b/>
          <w:color w:val="E65C00"/>
          <w:sz w:val="24"/>
        </w:rPr>
        <w:t xml:space="preserve">  Analoji ve Benzetmeler</w:t>
      </w:r>
    </w:p>
    <w:p w:rsidR="00090EBF" w:rsidRDefault="004810AA">
      <w:r>
        <w:rPr>
          <w:b/>
          <w:color w:val="E65C00"/>
          <w:sz w:val="20"/>
        </w:rPr>
        <w:t xml:space="preserve">  1. </w:t>
      </w:r>
      <w:r>
        <w:rPr>
          <w:sz w:val="20"/>
        </w:rPr>
        <w:t xml:space="preserve">Stride = Adim buyuklugu: kucuk </w:t>
      </w:r>
      <w:r>
        <w:rPr>
          <w:sz w:val="20"/>
        </w:rPr>
        <w:t>adim detay, buyuk adim hiz</w:t>
      </w:r>
    </w:p>
    <w:p w:rsidR="00090EBF" w:rsidRDefault="004810AA">
      <w:r>
        <w:rPr>
          <w:b/>
          <w:color w:val="E65C00"/>
          <w:sz w:val="20"/>
        </w:rPr>
        <w:t xml:space="preserve">  2. </w:t>
      </w:r>
      <w:r>
        <w:rPr>
          <w:sz w:val="20"/>
        </w:rPr>
        <w:t>Padding = Cerceve: resmin kenarlarini koruma</w:t>
      </w:r>
    </w:p>
    <w:p w:rsidR="00090EBF" w:rsidRDefault="004810AA">
      <w:r>
        <w:rPr>
          <w:b/>
          <w:color w:val="E65C00"/>
          <w:sz w:val="20"/>
        </w:rPr>
        <w:t xml:space="preserve">  3. </w:t>
      </w:r>
      <w:r>
        <w:rPr>
          <w:sz w:val="20"/>
        </w:rPr>
        <w:t>Valid = Cercevesiz: kenarlar kesilir</w:t>
      </w:r>
    </w:p>
    <w:p w:rsidR="00090EBF" w:rsidRDefault="004810AA">
      <w:r>
        <w:rPr>
          <w:b/>
          <w:color w:val="E65C00"/>
          <w:sz w:val="20"/>
        </w:rPr>
        <w:t xml:space="preserve">  4. </w:t>
      </w:r>
      <w:r>
        <w:rPr>
          <w:sz w:val="20"/>
        </w:rPr>
        <w:t>Same = Tam cerceve: orijinal boyut korunur</w:t>
      </w:r>
    </w:p>
    <w:p w:rsidR="00090EBF" w:rsidRDefault="004810AA">
      <w:pPr>
        <w:spacing w:before="200"/>
      </w:pPr>
      <w:r>
        <w:rPr>
          <w:b/>
          <w:color w:val="E65C00"/>
          <w:sz w:val="24"/>
        </w:rPr>
        <w:t xml:space="preserve">  Öğrenci Soru-Cevap</w:t>
      </w:r>
    </w:p>
    <w:p w:rsidR="00090EBF" w:rsidRDefault="004810AA">
      <w:pPr>
        <w:pStyle w:val="ListeMaddemi"/>
      </w:pPr>
      <w:r>
        <w:rPr>
          <w:sz w:val="20"/>
        </w:rPr>
        <w:t>Stride artarsa ne olur? - Cikis boyutu kucuulur, hesaplama azalir.</w:t>
      </w:r>
    </w:p>
    <w:p w:rsidR="00090EBF" w:rsidRDefault="004810AA">
      <w:pPr>
        <w:pStyle w:val="ListeMaddemi"/>
      </w:pPr>
      <w:r>
        <w:rPr>
          <w:sz w:val="20"/>
        </w:rPr>
        <w:t>S</w:t>
      </w:r>
      <w:r>
        <w:rPr>
          <w:sz w:val="20"/>
        </w:rPr>
        <w:t>ame padding ne saglar? - Cikis boyutu = giris boyutu (stride=1 ise).</w:t>
      </w:r>
    </w:p>
    <w:p w:rsidR="00090EBF" w:rsidRDefault="004810AA">
      <w:pPr>
        <w:pStyle w:val="ListeMaddemi"/>
      </w:pPr>
      <w:r>
        <w:rPr>
          <w:sz w:val="20"/>
        </w:rPr>
        <w:lastRenderedPageBreak/>
        <w:t>Formulu nasil kullaniriz? - I, F, P, S degerlerini yerine koyun.</w:t>
      </w:r>
    </w:p>
    <w:p w:rsidR="00090EBF" w:rsidRDefault="004810AA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090EBF">
        <w:trPr>
          <w:jc w:val="center"/>
        </w:trPr>
        <w:tc>
          <w:tcPr>
            <w:tcW w:w="9638" w:type="dxa"/>
            <w:tcBorders>
              <w:top w:val="single" w:sz="10" w:space="0" w:color="6A1B9A"/>
              <w:left w:val="single" w:sz="10" w:space="0" w:color="6A1B9A"/>
              <w:bottom w:val="single" w:sz="10" w:space="0" w:color="6A1B9A"/>
              <w:right w:val="single" w:sz="10" w:space="0" w:color="6A1B9A"/>
            </w:tcBorders>
            <w:shd w:val="clear" w:color="auto" w:fill="6A1B9A"/>
          </w:tcPr>
          <w:p w:rsidR="00090EBF" w:rsidRDefault="004810AA">
            <w:r>
              <w:rPr>
                <w:b/>
                <w:color w:val="FFFFFF"/>
                <w:sz w:val="28"/>
              </w:rPr>
              <w:t xml:space="preserve">  E4  |  DERİNLEŞTİRME (ELABORATE)  —  Tr</w:t>
            </w:r>
            <w:r>
              <w:rPr>
                <w:b/>
                <w:color w:val="FFFFFF"/>
                <w:sz w:val="28"/>
              </w:rPr>
              <w:t>ansfer &amp; Pekiştirme</w:t>
            </w:r>
          </w:p>
        </w:tc>
      </w:tr>
    </w:tbl>
    <w:p w:rsidR="00090EBF" w:rsidRDefault="00090EBF"/>
    <w:p w:rsidR="00090EBF" w:rsidRDefault="004810AA">
      <w:r>
        <w:rPr>
          <w:i/>
          <w:color w:val="6A1B9A"/>
          <w:sz w:val="20"/>
        </w:rPr>
        <w:t xml:space="preserve">  Süre: 10 dakika</w:t>
      </w:r>
    </w:p>
    <w:p w:rsidR="00090EBF" w:rsidRDefault="004810AA">
      <w:pPr>
        <w:spacing w:before="200"/>
      </w:pPr>
      <w:r>
        <w:rPr>
          <w:b/>
          <w:color w:val="6A1B9A"/>
          <w:sz w:val="24"/>
        </w:rPr>
        <w:t xml:space="preserve">  Uygulama Etkinliği: "Mimari Boyut Planlama"</w:t>
      </w:r>
    </w:p>
    <w:p w:rsidR="00090EBF" w:rsidRDefault="004810AA">
      <w:r>
        <w:rPr>
          <w:b/>
          <w:color w:val="1B2A4A"/>
          <w:sz w:val="20"/>
        </w:rPr>
        <w:t xml:space="preserve">Türü: </w:t>
      </w:r>
      <w:r>
        <w:rPr>
          <w:sz w:val="20"/>
        </w:rPr>
        <w:t>Bireysel Hesaplama</w:t>
      </w:r>
    </w:p>
    <w:p w:rsidR="00090EBF" w:rsidRDefault="004810AA">
      <w:r>
        <w:rPr>
          <w:b/>
          <w:color w:val="1B2A4A"/>
          <w:sz w:val="20"/>
        </w:rPr>
        <w:t xml:space="preserve">Amacı: </w:t>
      </w:r>
      <w:r>
        <w:rPr>
          <w:sz w:val="20"/>
        </w:rPr>
        <w:t>Bir CNN mimarisinde katman katman boyut degisimini hesaplamak.</w:t>
      </w:r>
    </w:p>
    <w:p w:rsidR="00090EBF" w:rsidRDefault="004810AA">
      <w:pPr>
        <w:spacing w:before="200"/>
      </w:pPr>
      <w:r>
        <w:rPr>
          <w:b/>
          <w:color w:val="6A1B9A"/>
          <w:sz w:val="24"/>
        </w:rPr>
        <w:t xml:space="preserve">  Yönerge Adımları</w:t>
      </w:r>
    </w:p>
    <w:p w:rsidR="00090EBF" w:rsidRDefault="004810AA">
      <w:r>
        <w:rPr>
          <w:b/>
          <w:color w:val="6A1B9A"/>
          <w:sz w:val="20"/>
        </w:rPr>
        <w:t xml:space="preserve">  1. </w:t>
      </w:r>
      <w:r>
        <w:rPr>
          <w:sz w:val="20"/>
        </w:rPr>
        <w:t>Giris: 28x28x1 (MNIST).</w:t>
      </w:r>
    </w:p>
    <w:p w:rsidR="00090EBF" w:rsidRDefault="004810AA">
      <w:r>
        <w:rPr>
          <w:b/>
          <w:color w:val="6A1B9A"/>
          <w:sz w:val="20"/>
        </w:rPr>
        <w:t xml:space="preserve">  2. </w:t>
      </w:r>
      <w:r>
        <w:rPr>
          <w:sz w:val="20"/>
        </w:rPr>
        <w:t xml:space="preserve">Conv2D(32, 3, </w:t>
      </w:r>
      <w:r>
        <w:rPr>
          <w:sz w:val="20"/>
        </w:rPr>
        <w:t>stride=1, padding=valid): cikis boyutu?</w:t>
      </w:r>
    </w:p>
    <w:p w:rsidR="00090EBF" w:rsidRDefault="004810AA">
      <w:r>
        <w:rPr>
          <w:b/>
          <w:color w:val="6A1B9A"/>
          <w:sz w:val="20"/>
        </w:rPr>
        <w:t xml:space="preserve">  3. </w:t>
      </w:r>
      <w:r>
        <w:rPr>
          <w:sz w:val="20"/>
        </w:rPr>
        <w:t>MaxPooling2D(2): cikis boyutu?</w:t>
      </w:r>
    </w:p>
    <w:p w:rsidR="00090EBF" w:rsidRDefault="004810AA">
      <w:r>
        <w:rPr>
          <w:b/>
          <w:color w:val="6A1B9A"/>
          <w:sz w:val="20"/>
        </w:rPr>
        <w:t xml:space="preserve">  4. </w:t>
      </w:r>
      <w:r>
        <w:rPr>
          <w:sz w:val="20"/>
        </w:rPr>
        <w:t>Conv2D(64, 3, stride=1, padding=valid): cikis boyutu?</w:t>
      </w:r>
    </w:p>
    <w:p w:rsidR="00090EBF" w:rsidRDefault="004810AA">
      <w:r>
        <w:rPr>
          <w:b/>
          <w:color w:val="6A1B9A"/>
          <w:sz w:val="20"/>
        </w:rPr>
        <w:t xml:space="preserve">  5. </w:t>
      </w:r>
      <w:r>
        <w:rPr>
          <w:sz w:val="20"/>
        </w:rPr>
        <w:t>MaxPooling2D(2): cikis boyutu? -&gt; Flatten -&gt; Dense.</w:t>
      </w:r>
    </w:p>
    <w:p w:rsidR="00090EBF" w:rsidRDefault="004810AA">
      <w:r>
        <w:rPr>
          <w:b/>
          <w:color w:val="1B2A4A"/>
          <w:sz w:val="20"/>
        </w:rPr>
        <w:t xml:space="preserve">Beklenen Ürün: </w:t>
      </w:r>
      <w:r>
        <w:rPr>
          <w:sz w:val="20"/>
        </w:rPr>
        <w:t>Katman Katman Boyut Tablosu</w:t>
      </w:r>
    </w:p>
    <w:p w:rsidR="00090EBF" w:rsidRDefault="004810AA">
      <w:pPr>
        <w:spacing w:before="200"/>
      </w:pPr>
      <w:r>
        <w:rPr>
          <w:b/>
          <w:color w:val="6A1B9A"/>
          <w:sz w:val="24"/>
        </w:rPr>
        <w:t xml:space="preserve">  Transfer Soruları</w:t>
      </w:r>
    </w:p>
    <w:p w:rsidR="00090EBF" w:rsidRDefault="004810AA">
      <w:r>
        <w:rPr>
          <w:b/>
          <w:color w:val="6A1B9A"/>
          <w:sz w:val="20"/>
        </w:rPr>
        <w:t xml:space="preserve"> </w:t>
      </w:r>
      <w:r>
        <w:rPr>
          <w:b/>
          <w:color w:val="6A1B9A"/>
          <w:sz w:val="20"/>
        </w:rPr>
        <w:t xml:space="preserve"> 1. </w:t>
      </w:r>
      <w:r>
        <w:rPr>
          <w:sz w:val="20"/>
        </w:rPr>
        <w:t>CNN mimarisi tasarlama becerisi.</w:t>
      </w:r>
    </w:p>
    <w:p w:rsidR="00090EBF" w:rsidRDefault="004810AA">
      <w:r>
        <w:rPr>
          <w:b/>
          <w:color w:val="1B2A4A"/>
          <w:sz w:val="20"/>
        </w:rPr>
        <w:t xml:space="preserve">İlişkili Disiplinler: </w:t>
      </w:r>
      <w:r>
        <w:rPr>
          <w:sz w:val="20"/>
        </w:rPr>
        <w:t>Matematik (aritmetik), Muhendislik (planlama)</w:t>
      </w:r>
    </w:p>
    <w:p w:rsidR="00090EBF" w:rsidRDefault="004810AA">
      <w:pPr>
        <w:spacing w:before="200"/>
      </w:pPr>
      <w:r>
        <w:rPr>
          <w:b/>
          <w:color w:val="6A1B9A"/>
          <w:sz w:val="24"/>
        </w:rPr>
        <w:t xml:space="preserve">  Gerçek Yaşam Problemi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090EBF">
        <w:trPr>
          <w:jc w:val="center"/>
        </w:trPr>
        <w:tc>
          <w:tcPr>
            <w:tcW w:w="9638" w:type="dxa"/>
            <w:tcBorders>
              <w:top w:val="single" w:sz="8" w:space="0" w:color="6A1B9A"/>
              <w:left w:val="single" w:sz="8" w:space="0" w:color="6A1B9A"/>
              <w:bottom w:val="single" w:sz="8" w:space="0" w:color="6A1B9A"/>
              <w:right w:val="single" w:sz="8" w:space="0" w:color="6A1B9A"/>
            </w:tcBorders>
            <w:shd w:val="clear" w:color="auto" w:fill="F3E5F5"/>
          </w:tcPr>
          <w:p w:rsidR="00090EBF" w:rsidRDefault="004810AA">
            <w:r>
              <w:rPr>
                <w:sz w:val="20"/>
              </w:rPr>
              <w:t>Cikis boyutu 1x1 oluncaya kadar kac konvolusyon + pooling gerekir?</w:t>
            </w:r>
          </w:p>
        </w:tc>
      </w:tr>
    </w:tbl>
    <w:p w:rsidR="00090EBF" w:rsidRDefault="00090EBF"/>
    <w:p w:rsidR="00090EBF" w:rsidRDefault="004810AA">
      <w:r>
        <w:rPr>
          <w:b/>
          <w:color w:val="1B2A4A"/>
          <w:sz w:val="20"/>
        </w:rPr>
        <w:t xml:space="preserve">Yaratıcı Görev: </w:t>
      </w:r>
      <w:r>
        <w:rPr>
          <w:sz w:val="20"/>
        </w:rPr>
        <w:t>CIFAR-10 (32x32x3) icin mimari planlaayin.</w:t>
      </w:r>
    </w:p>
    <w:p w:rsidR="00090EBF" w:rsidRDefault="004810AA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090EBF">
        <w:trPr>
          <w:jc w:val="center"/>
        </w:trPr>
        <w:tc>
          <w:tcPr>
            <w:tcW w:w="9638" w:type="dxa"/>
            <w:tcBorders>
              <w:top w:val="single" w:sz="10" w:space="0" w:color="2E7D32"/>
              <w:left w:val="single" w:sz="10" w:space="0" w:color="2E7D32"/>
              <w:bottom w:val="single" w:sz="10" w:space="0" w:color="2E7D32"/>
              <w:right w:val="single" w:sz="10" w:space="0" w:color="2E7D32"/>
            </w:tcBorders>
            <w:shd w:val="clear" w:color="auto" w:fill="2E7D32"/>
          </w:tcPr>
          <w:p w:rsidR="00090EBF" w:rsidRDefault="004810AA">
            <w:r>
              <w:rPr>
                <w:b/>
                <w:color w:val="FFFFFF"/>
                <w:sz w:val="28"/>
              </w:rPr>
              <w:t xml:space="preserve">  E5  |  DEĞERLENDİRME (EVALUATE)  —  Öğrenmeyi Ölçme</w:t>
            </w:r>
          </w:p>
        </w:tc>
      </w:tr>
    </w:tbl>
    <w:p w:rsidR="00090EBF" w:rsidRDefault="00090EBF"/>
    <w:p w:rsidR="00090EBF" w:rsidRDefault="004810AA">
      <w:r>
        <w:rPr>
          <w:i/>
          <w:color w:val="2E7D32"/>
          <w:sz w:val="20"/>
        </w:rPr>
        <w:t xml:space="preserve">  Süre: 8 dakika</w:t>
      </w:r>
    </w:p>
    <w:p w:rsidR="00090EBF" w:rsidRDefault="004810AA">
      <w:pPr>
        <w:spacing w:before="200"/>
      </w:pPr>
      <w:r>
        <w:rPr>
          <w:b/>
          <w:color w:val="2E7D32"/>
          <w:sz w:val="24"/>
        </w:rPr>
        <w:t xml:space="preserve">  Öz Değerlendirme Kontrol Listesi</w:t>
      </w:r>
    </w:p>
    <w:p w:rsidR="00090EBF" w:rsidRDefault="004810AA">
      <w:r>
        <w:rPr>
          <w:sz w:val="20"/>
        </w:rPr>
        <w:t xml:space="preserve">  ☐  Stride kavramini tanimlar.</w:t>
      </w:r>
    </w:p>
    <w:p w:rsidR="00090EBF" w:rsidRDefault="004810AA">
      <w:r>
        <w:rPr>
          <w:sz w:val="20"/>
        </w:rPr>
        <w:t xml:space="preserve">  ☐  Padding turlerini (valid, sam</w:t>
      </w:r>
      <w:r>
        <w:rPr>
          <w:sz w:val="20"/>
        </w:rPr>
        <w:t>e) aciklar.</w:t>
      </w:r>
    </w:p>
    <w:p w:rsidR="00090EBF" w:rsidRDefault="004810AA">
      <w:r>
        <w:rPr>
          <w:sz w:val="20"/>
        </w:rPr>
        <w:t xml:space="preserve">  ☐  Cikis boyutu formulunu uygular.</w:t>
      </w:r>
    </w:p>
    <w:p w:rsidR="00090EBF" w:rsidRDefault="004810AA">
      <w:r>
        <w:rPr>
          <w:sz w:val="20"/>
        </w:rPr>
        <w:t xml:space="preserve">  ☐  Katman katman boyut hesaplar.</w:t>
      </w:r>
    </w:p>
    <w:p w:rsidR="00090EBF" w:rsidRDefault="004810AA">
      <w:pPr>
        <w:spacing w:before="200"/>
      </w:pPr>
      <w:r>
        <w:rPr>
          <w:b/>
          <w:color w:val="2E7D32"/>
          <w:sz w:val="24"/>
        </w:rPr>
        <w:t xml:space="preserve">  Öz Değerlendirme Soruları</w:t>
      </w:r>
    </w:p>
    <w:p w:rsidR="00090EBF" w:rsidRDefault="004810AA">
      <w:r>
        <w:rPr>
          <w:b/>
          <w:color w:val="2E7D32"/>
          <w:sz w:val="20"/>
        </w:rPr>
        <w:t xml:space="preserve">  1. </w:t>
      </w:r>
      <w:r>
        <w:rPr>
          <w:sz w:val="20"/>
        </w:rPr>
        <w:t>Stride ve padding farkini biliyor muyum?</w:t>
      </w:r>
    </w:p>
    <w:p w:rsidR="00090EBF" w:rsidRDefault="004810AA">
      <w:r>
        <w:rPr>
          <w:b/>
          <w:color w:val="2E7D32"/>
          <w:sz w:val="20"/>
        </w:rPr>
        <w:t xml:space="preserve">  2. </w:t>
      </w:r>
      <w:r>
        <w:rPr>
          <w:sz w:val="20"/>
        </w:rPr>
        <w:t>Formulu dogru uygulayabilir miyim?</w:t>
      </w:r>
    </w:p>
    <w:p w:rsidR="00090EBF" w:rsidRDefault="004810AA">
      <w:r>
        <w:rPr>
          <w:b/>
          <w:color w:val="2E7D32"/>
          <w:sz w:val="20"/>
        </w:rPr>
        <w:t xml:space="preserve">  3. </w:t>
      </w:r>
      <w:r>
        <w:rPr>
          <w:sz w:val="20"/>
        </w:rPr>
        <w:t>Cok katmanli boyut hesabi yapabilir miyim?</w:t>
      </w:r>
    </w:p>
    <w:p w:rsidR="00090EBF" w:rsidRDefault="004810AA">
      <w:pPr>
        <w:spacing w:before="200"/>
      </w:pPr>
      <w:r>
        <w:rPr>
          <w:b/>
          <w:color w:val="2E7D32"/>
          <w:sz w:val="24"/>
        </w:rPr>
        <w:t xml:space="preserve">  Biçimlendirici Değerlendirme (Kısa Quiz)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3213"/>
        <w:gridCol w:w="3213"/>
        <w:gridCol w:w="3213"/>
      </w:tblGrid>
      <w:tr w:rsidR="00090EBF">
        <w:trPr>
          <w:jc w:val="center"/>
        </w:trPr>
        <w:tc>
          <w:tcPr>
            <w:tcW w:w="3213" w:type="dxa"/>
            <w:shd w:val="clear" w:color="auto" w:fill="2E7D32"/>
          </w:tcPr>
          <w:p w:rsidR="00090EBF" w:rsidRDefault="004810AA">
            <w:pPr>
              <w:jc w:val="center"/>
            </w:pPr>
            <w:r>
              <w:rPr>
                <w:b/>
                <w:color w:val="FFFFFF"/>
                <w:sz w:val="18"/>
              </w:rPr>
              <w:lastRenderedPageBreak/>
              <w:t>No</w:t>
            </w:r>
          </w:p>
        </w:tc>
        <w:tc>
          <w:tcPr>
            <w:tcW w:w="3213" w:type="dxa"/>
            <w:shd w:val="clear" w:color="auto" w:fill="2E7D32"/>
          </w:tcPr>
          <w:p w:rsidR="00090EBF" w:rsidRDefault="004810AA">
            <w:pPr>
              <w:jc w:val="center"/>
            </w:pPr>
            <w:r>
              <w:rPr>
                <w:b/>
                <w:color w:val="FFFFFF"/>
                <w:sz w:val="18"/>
              </w:rPr>
              <w:t>Soru</w:t>
            </w:r>
          </w:p>
        </w:tc>
        <w:tc>
          <w:tcPr>
            <w:tcW w:w="3213" w:type="dxa"/>
            <w:shd w:val="clear" w:color="auto" w:fill="2E7D32"/>
          </w:tcPr>
          <w:p w:rsidR="00090EBF" w:rsidRDefault="004810AA">
            <w:pPr>
              <w:jc w:val="center"/>
            </w:pPr>
            <w:r>
              <w:rPr>
                <w:b/>
                <w:color w:val="FFFFFF"/>
                <w:sz w:val="18"/>
              </w:rPr>
              <w:t>Cevap</w:t>
            </w:r>
          </w:p>
        </w:tc>
      </w:tr>
      <w:tr w:rsidR="00090EBF">
        <w:trPr>
          <w:jc w:val="center"/>
        </w:trPr>
        <w:tc>
          <w:tcPr>
            <w:tcW w:w="3213" w:type="dxa"/>
          </w:tcPr>
          <w:p w:rsidR="00090EBF" w:rsidRDefault="004810AA">
            <w:r>
              <w:rPr>
                <w:sz w:val="18"/>
              </w:rPr>
              <w:t>Stride=2 ne yapar?</w:t>
            </w:r>
          </w:p>
        </w:tc>
        <w:tc>
          <w:tcPr>
            <w:tcW w:w="3213" w:type="dxa"/>
          </w:tcPr>
          <w:p w:rsidR="00090EBF" w:rsidRDefault="004810AA">
            <w:r>
              <w:rPr>
                <w:sz w:val="18"/>
              </w:rPr>
              <w:t>a) Boyut 2 katina cikar b) Boyut yaklasik yarilir c) Degismez d) Sifir olur</w:t>
            </w:r>
          </w:p>
        </w:tc>
        <w:tc>
          <w:tcPr>
            <w:tcW w:w="3213" w:type="dxa"/>
          </w:tcPr>
          <w:p w:rsidR="00090EBF" w:rsidRDefault="004810AA">
            <w:r>
              <w:rPr>
                <w:sz w:val="18"/>
              </w:rPr>
              <w:t>b) Boyut yaklasik yarilir</w:t>
            </w:r>
          </w:p>
        </w:tc>
      </w:tr>
      <w:tr w:rsidR="00090EBF">
        <w:trPr>
          <w:jc w:val="center"/>
        </w:trPr>
        <w:tc>
          <w:tcPr>
            <w:tcW w:w="3213" w:type="dxa"/>
          </w:tcPr>
          <w:p w:rsidR="00090EBF" w:rsidRDefault="004810AA">
            <w:r>
              <w:rPr>
                <w:sz w:val="18"/>
              </w:rPr>
              <w:t>Same padding ne saglar?</w:t>
            </w:r>
          </w:p>
        </w:tc>
        <w:tc>
          <w:tcPr>
            <w:tcW w:w="3213" w:type="dxa"/>
          </w:tcPr>
          <w:p w:rsidR="00090EBF" w:rsidRDefault="004810AA">
            <w:r>
              <w:rPr>
                <w:sz w:val="18"/>
              </w:rPr>
              <w:t>a) Boyut artar b) Boyut azalir c) Boyut korunur d) F</w:t>
            </w:r>
            <w:r>
              <w:rPr>
                <w:sz w:val="18"/>
              </w:rPr>
              <w:t>iltre buyur</w:t>
            </w:r>
          </w:p>
        </w:tc>
        <w:tc>
          <w:tcPr>
            <w:tcW w:w="3213" w:type="dxa"/>
          </w:tcPr>
          <w:p w:rsidR="00090EBF" w:rsidRDefault="004810AA">
            <w:r>
              <w:rPr>
                <w:sz w:val="18"/>
              </w:rPr>
              <w:t>c) Boyut korunur</w:t>
            </w:r>
          </w:p>
        </w:tc>
      </w:tr>
      <w:tr w:rsidR="00090EBF">
        <w:trPr>
          <w:jc w:val="center"/>
        </w:trPr>
        <w:tc>
          <w:tcPr>
            <w:tcW w:w="3213" w:type="dxa"/>
          </w:tcPr>
          <w:p w:rsidR="00090EBF" w:rsidRDefault="004810AA">
            <w:r>
              <w:rPr>
                <w:sz w:val="18"/>
              </w:rPr>
              <w:t>(32-3+0)/1+1 = ?</w:t>
            </w:r>
          </w:p>
        </w:tc>
        <w:tc>
          <w:tcPr>
            <w:tcW w:w="3213" w:type="dxa"/>
          </w:tcPr>
          <w:p w:rsidR="00090EBF" w:rsidRDefault="004810AA">
            <w:r>
              <w:rPr>
                <w:sz w:val="18"/>
              </w:rPr>
              <w:t>a) 28 b) 30 c) 32 d) 29</w:t>
            </w:r>
          </w:p>
        </w:tc>
        <w:tc>
          <w:tcPr>
            <w:tcW w:w="3213" w:type="dxa"/>
          </w:tcPr>
          <w:p w:rsidR="00090EBF" w:rsidRDefault="004810AA">
            <w:r>
              <w:rPr>
                <w:sz w:val="18"/>
              </w:rPr>
              <w:t>b) 30</w:t>
            </w:r>
          </w:p>
        </w:tc>
      </w:tr>
    </w:tbl>
    <w:p w:rsidR="00090EBF" w:rsidRDefault="00090EBF"/>
    <w:p w:rsidR="00090EBF" w:rsidRDefault="004810AA">
      <w:pPr>
        <w:spacing w:before="200"/>
      </w:pPr>
      <w:r>
        <w:rPr>
          <w:b/>
          <w:color w:val="2E7D32"/>
          <w:sz w:val="24"/>
        </w:rPr>
        <w:t xml:space="preserve">  Tartışma Soruları</w:t>
      </w:r>
    </w:p>
    <w:p w:rsidR="00090EBF" w:rsidRDefault="004810AA">
      <w:r>
        <w:rPr>
          <w:b/>
          <w:color w:val="2E7D32"/>
          <w:sz w:val="20"/>
        </w:rPr>
        <w:t>Açık Uçlu:</w:t>
      </w:r>
    </w:p>
    <w:p w:rsidR="00090EBF" w:rsidRDefault="004810AA">
      <w:r>
        <w:rPr>
          <w:b/>
          <w:color w:val="2E7D32"/>
          <w:sz w:val="20"/>
        </w:rPr>
        <w:t xml:space="preserve">  1. </w:t>
      </w:r>
      <w:r>
        <w:rPr>
          <w:sz w:val="20"/>
        </w:rPr>
        <w:t>Stride=2 ile boyut azaltma mi, Pooling ile mi? Avantaj/dezavantaj?</w:t>
      </w:r>
    </w:p>
    <w:p w:rsidR="00090EBF" w:rsidRDefault="004810AA">
      <w:r>
        <w:rPr>
          <w:b/>
          <w:color w:val="2E7D32"/>
          <w:sz w:val="20"/>
        </w:rPr>
        <w:t>Eleştirel Düşünme:</w:t>
      </w:r>
    </w:p>
    <w:p w:rsidR="00090EBF" w:rsidRDefault="004810AA">
      <w:r>
        <w:rPr>
          <w:b/>
          <w:color w:val="2E7D32"/>
          <w:sz w:val="20"/>
        </w:rPr>
        <w:t xml:space="preserve">  1. </w:t>
      </w:r>
      <w:r>
        <w:rPr>
          <w:sz w:val="20"/>
        </w:rPr>
        <w:t xml:space="preserve">Daha buyuk filtre (5x5, 7x7) ne zaman tercih </w:t>
      </w:r>
      <w:r>
        <w:rPr>
          <w:sz w:val="20"/>
        </w:rPr>
        <w:t>edilir?</w:t>
      </w:r>
    </w:p>
    <w:p w:rsidR="00090EBF" w:rsidRDefault="004810AA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p w:rsidR="00090EBF" w:rsidRDefault="004810AA">
      <w:r>
        <w:br w:type="page"/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090EBF">
        <w:trPr>
          <w:jc w:val="center"/>
        </w:trPr>
        <w:tc>
          <w:tcPr>
            <w:tcW w:w="9638" w:type="dxa"/>
            <w:tcBorders>
              <w:top w:val="single" w:sz="10" w:space="0" w:color="C62828"/>
              <w:left w:val="single" w:sz="10" w:space="0" w:color="C62828"/>
              <w:bottom w:val="single" w:sz="10" w:space="0" w:color="C62828"/>
              <w:right w:val="single" w:sz="10" w:space="0" w:color="C62828"/>
            </w:tcBorders>
            <w:shd w:val="clear" w:color="auto" w:fill="C62828"/>
          </w:tcPr>
          <w:p w:rsidR="00090EBF" w:rsidRDefault="004810AA">
            <w:r>
              <w:rPr>
                <w:b/>
                <w:color w:val="FFFFFF"/>
                <w:sz w:val="28"/>
              </w:rPr>
              <w:lastRenderedPageBreak/>
              <w:t xml:space="preserve">  UYGULAMALAR  |  Hands-On Uygulama Etkinlikleri</w:t>
            </w:r>
          </w:p>
        </w:tc>
      </w:tr>
    </w:tbl>
    <w:p w:rsidR="00090EBF" w:rsidRDefault="00090EBF"/>
    <w:p w:rsidR="00090EBF" w:rsidRDefault="004810AA">
      <w:pPr>
        <w:spacing w:before="200"/>
      </w:pPr>
      <w:r>
        <w:rPr>
          <w:b/>
          <w:color w:val="C62828"/>
          <w:sz w:val="24"/>
        </w:rPr>
        <w:t xml:space="preserve">  Adım Adım Uygulama: "Boyut Hesaplama Uygulamasi"</w:t>
      </w:r>
    </w:p>
    <w:p w:rsidR="00090EBF" w:rsidRDefault="004810AA">
      <w:r>
        <w:rPr>
          <w:b/>
          <w:color w:val="1B2A4A"/>
          <w:sz w:val="20"/>
        </w:rPr>
        <w:t xml:space="preserve">Hedef: </w:t>
      </w:r>
      <w:r>
        <w:rPr>
          <w:sz w:val="20"/>
        </w:rPr>
        <w:t>Farkli parametrelerle cikis boyutu hesaplama.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3213"/>
        <w:gridCol w:w="3213"/>
        <w:gridCol w:w="3213"/>
      </w:tblGrid>
      <w:tr w:rsidR="00090EBF">
        <w:trPr>
          <w:jc w:val="center"/>
        </w:trPr>
        <w:tc>
          <w:tcPr>
            <w:tcW w:w="3213" w:type="dxa"/>
            <w:shd w:val="clear" w:color="auto" w:fill="C62828"/>
          </w:tcPr>
          <w:p w:rsidR="00090EBF" w:rsidRDefault="004810AA">
            <w:pPr>
              <w:jc w:val="center"/>
            </w:pPr>
            <w:r>
              <w:rPr>
                <w:b/>
                <w:color w:val="FFFFFF"/>
                <w:sz w:val="18"/>
              </w:rPr>
              <w:t>Adım</w:t>
            </w:r>
          </w:p>
        </w:tc>
        <w:tc>
          <w:tcPr>
            <w:tcW w:w="3213" w:type="dxa"/>
            <w:shd w:val="clear" w:color="auto" w:fill="C62828"/>
          </w:tcPr>
          <w:p w:rsidR="00090EBF" w:rsidRDefault="004810AA">
            <w:pPr>
              <w:jc w:val="center"/>
            </w:pPr>
            <w:r>
              <w:rPr>
                <w:b/>
                <w:color w:val="FFFFFF"/>
                <w:sz w:val="18"/>
              </w:rPr>
              <w:t>İşlem</w:t>
            </w:r>
          </w:p>
        </w:tc>
        <w:tc>
          <w:tcPr>
            <w:tcW w:w="3213" w:type="dxa"/>
            <w:shd w:val="clear" w:color="auto" w:fill="C62828"/>
          </w:tcPr>
          <w:p w:rsidR="00090EBF" w:rsidRDefault="004810AA">
            <w:pPr>
              <w:jc w:val="center"/>
            </w:pPr>
            <w:r>
              <w:rPr>
                <w:b/>
                <w:color w:val="FFFFFF"/>
                <w:sz w:val="18"/>
              </w:rPr>
              <w:t>Beklenen Sonuç</w:t>
            </w:r>
          </w:p>
        </w:tc>
      </w:tr>
      <w:tr w:rsidR="00090EBF">
        <w:trPr>
          <w:jc w:val="center"/>
        </w:trPr>
        <w:tc>
          <w:tcPr>
            <w:tcW w:w="3213" w:type="dxa"/>
          </w:tcPr>
          <w:p w:rsidR="00090EBF" w:rsidRDefault="004810AA">
            <w:r>
              <w:rPr>
                <w:sz w:val="18"/>
              </w:rPr>
              <w:t>I=32, F=3, P=0, S=1 -&gt; (32-3)/1+1 = 30</w:t>
            </w:r>
          </w:p>
        </w:tc>
        <w:tc>
          <w:tcPr>
            <w:tcW w:w="3213" w:type="dxa"/>
          </w:tcPr>
          <w:p w:rsidR="00090EBF" w:rsidRDefault="004810AA">
            <w:r>
              <w:rPr>
                <w:sz w:val="18"/>
              </w:rPr>
              <w:t>Valid, stride=1</w:t>
            </w:r>
          </w:p>
        </w:tc>
        <w:tc>
          <w:tcPr>
            <w:tcW w:w="3213" w:type="dxa"/>
          </w:tcPr>
          <w:p w:rsidR="00090EBF" w:rsidRDefault="004810AA">
            <w:r>
              <w:rPr>
                <w:sz w:val="18"/>
              </w:rPr>
              <w:t>Boyut azalir</w:t>
            </w:r>
          </w:p>
        </w:tc>
      </w:tr>
      <w:tr w:rsidR="00090EBF">
        <w:trPr>
          <w:jc w:val="center"/>
        </w:trPr>
        <w:tc>
          <w:tcPr>
            <w:tcW w:w="3213" w:type="dxa"/>
          </w:tcPr>
          <w:p w:rsidR="00090EBF" w:rsidRDefault="004810AA">
            <w:r>
              <w:rPr>
                <w:sz w:val="18"/>
              </w:rPr>
              <w:t>I=32, F=3, P=1, S=1 -&gt; (32-3+2)/1+1 = 32</w:t>
            </w:r>
          </w:p>
        </w:tc>
        <w:tc>
          <w:tcPr>
            <w:tcW w:w="3213" w:type="dxa"/>
          </w:tcPr>
          <w:p w:rsidR="00090EBF" w:rsidRDefault="004810AA">
            <w:r>
              <w:rPr>
                <w:sz w:val="18"/>
              </w:rPr>
              <w:t>Same, stride=1</w:t>
            </w:r>
          </w:p>
        </w:tc>
        <w:tc>
          <w:tcPr>
            <w:tcW w:w="3213" w:type="dxa"/>
          </w:tcPr>
          <w:p w:rsidR="00090EBF" w:rsidRDefault="004810AA">
            <w:r>
              <w:rPr>
                <w:sz w:val="18"/>
              </w:rPr>
              <w:t>Boyut korunur</w:t>
            </w:r>
          </w:p>
        </w:tc>
      </w:tr>
      <w:tr w:rsidR="00090EBF">
        <w:trPr>
          <w:jc w:val="center"/>
        </w:trPr>
        <w:tc>
          <w:tcPr>
            <w:tcW w:w="3213" w:type="dxa"/>
          </w:tcPr>
          <w:p w:rsidR="00090EBF" w:rsidRDefault="004810AA">
            <w:r>
              <w:rPr>
                <w:sz w:val="18"/>
              </w:rPr>
              <w:t>I=32, F=3, P=0, S=2 -&gt; (32-3)/2+1 = 15.5 -&gt; 15</w:t>
            </w:r>
          </w:p>
        </w:tc>
        <w:tc>
          <w:tcPr>
            <w:tcW w:w="3213" w:type="dxa"/>
          </w:tcPr>
          <w:p w:rsidR="00090EBF" w:rsidRDefault="004810AA">
            <w:r>
              <w:rPr>
                <w:sz w:val="18"/>
              </w:rPr>
              <w:t>Valid, stride=2</w:t>
            </w:r>
          </w:p>
        </w:tc>
        <w:tc>
          <w:tcPr>
            <w:tcW w:w="3213" w:type="dxa"/>
          </w:tcPr>
          <w:p w:rsidR="00090EBF" w:rsidRDefault="004810AA">
            <w:r>
              <w:rPr>
                <w:sz w:val="18"/>
              </w:rPr>
              <w:t>Boyut yarilir</w:t>
            </w:r>
          </w:p>
        </w:tc>
      </w:tr>
    </w:tbl>
    <w:p w:rsidR="00090EBF" w:rsidRDefault="00090EBF"/>
    <w:p w:rsidR="00090EBF" w:rsidRDefault="004810AA">
      <w:r>
        <w:rPr>
          <w:b/>
          <w:color w:val="1B2A4A"/>
          <w:sz w:val="20"/>
        </w:rPr>
        <w:t xml:space="preserve">Tamamlanma Kriteri: </w:t>
      </w:r>
      <w:r>
        <w:rPr>
          <w:sz w:val="20"/>
        </w:rPr>
        <w:t>En az 10 farkli kombinasyon dogru hesaplanmali.</w:t>
      </w:r>
    </w:p>
    <w:p w:rsidR="00090EBF" w:rsidRDefault="004810AA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p w:rsidR="00090EBF" w:rsidRDefault="004810AA">
      <w:pPr>
        <w:spacing w:before="200"/>
      </w:pPr>
      <w:r>
        <w:rPr>
          <w:b/>
          <w:color w:val="C62828"/>
          <w:sz w:val="24"/>
        </w:rPr>
        <w:t xml:space="preserve">  Canlı Demo: "Boyut Hesap Demo"</w:t>
      </w:r>
    </w:p>
    <w:p w:rsidR="00090EBF" w:rsidRDefault="004810AA">
      <w:r>
        <w:rPr>
          <w:b/>
          <w:color w:val="1B2A4A"/>
          <w:sz w:val="20"/>
        </w:rPr>
        <w:t xml:space="preserve">Eğitmenin Gösterdiği: </w:t>
      </w:r>
      <w:r>
        <w:rPr>
          <w:sz w:val="20"/>
        </w:rPr>
        <w:t>Formulu tahtada uygulayarak 5 ornek cozer.</w:t>
      </w:r>
    </w:p>
    <w:p w:rsidR="00090EBF" w:rsidRDefault="004810AA">
      <w:r>
        <w:rPr>
          <w:b/>
          <w:color w:val="1B2A4A"/>
          <w:sz w:val="20"/>
        </w:rPr>
        <w:t xml:space="preserve">Öğrencinin Tekrarladığı: </w:t>
      </w:r>
      <w:r>
        <w:rPr>
          <w:sz w:val="20"/>
        </w:rPr>
        <w:t>Kend</w:t>
      </w:r>
      <w:r>
        <w:rPr>
          <w:sz w:val="20"/>
        </w:rPr>
        <w:t>i orneklerini hesaplar.</w:t>
      </w:r>
    </w:p>
    <w:p w:rsidR="00090EBF" w:rsidRDefault="004810AA">
      <w:r>
        <w:rPr>
          <w:b/>
          <w:color w:val="1B2A4A"/>
          <w:sz w:val="20"/>
        </w:rPr>
        <w:t xml:space="preserve">Dikkat Noktaları: </w:t>
      </w:r>
      <w:r>
        <w:rPr>
          <w:sz w:val="20"/>
        </w:rPr>
        <w:t>Ondalikli sonucta asagii yuvarlayin (floor)!</w:t>
      </w:r>
    </w:p>
    <w:p w:rsidR="00090EBF" w:rsidRDefault="004810AA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p w:rsidR="00090EBF" w:rsidRDefault="004810AA">
      <w:pPr>
        <w:spacing w:before="200"/>
      </w:pPr>
      <w:r>
        <w:rPr>
          <w:b/>
          <w:color w:val="C62828"/>
          <w:sz w:val="24"/>
        </w:rPr>
        <w:t xml:space="preserve">  Pratik Alıştırmalar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3213"/>
        <w:gridCol w:w="3213"/>
        <w:gridCol w:w="3213"/>
      </w:tblGrid>
      <w:tr w:rsidR="00090EBF">
        <w:trPr>
          <w:jc w:val="center"/>
        </w:trPr>
        <w:tc>
          <w:tcPr>
            <w:tcW w:w="3213" w:type="dxa"/>
            <w:shd w:val="clear" w:color="auto" w:fill="C62828"/>
          </w:tcPr>
          <w:p w:rsidR="00090EBF" w:rsidRDefault="004810AA">
            <w:pPr>
              <w:jc w:val="center"/>
            </w:pPr>
            <w:r>
              <w:rPr>
                <w:b/>
                <w:color w:val="FFFFFF"/>
                <w:sz w:val="18"/>
              </w:rPr>
              <w:t>No</w:t>
            </w:r>
          </w:p>
        </w:tc>
        <w:tc>
          <w:tcPr>
            <w:tcW w:w="3213" w:type="dxa"/>
            <w:shd w:val="clear" w:color="auto" w:fill="C62828"/>
          </w:tcPr>
          <w:p w:rsidR="00090EBF" w:rsidRDefault="004810AA">
            <w:pPr>
              <w:jc w:val="center"/>
            </w:pPr>
            <w:r>
              <w:rPr>
                <w:b/>
                <w:color w:val="FFFFFF"/>
                <w:sz w:val="18"/>
              </w:rPr>
              <w:t>Zorluk</w:t>
            </w:r>
          </w:p>
        </w:tc>
        <w:tc>
          <w:tcPr>
            <w:tcW w:w="3213" w:type="dxa"/>
            <w:shd w:val="clear" w:color="auto" w:fill="C62828"/>
          </w:tcPr>
          <w:p w:rsidR="00090EBF" w:rsidRDefault="004810AA">
            <w:pPr>
              <w:jc w:val="center"/>
            </w:pPr>
            <w:r>
              <w:rPr>
                <w:b/>
                <w:color w:val="FFFFFF"/>
                <w:sz w:val="18"/>
              </w:rPr>
              <w:t>Görev</w:t>
            </w:r>
          </w:p>
        </w:tc>
      </w:tr>
      <w:tr w:rsidR="00090EBF">
        <w:trPr>
          <w:jc w:val="center"/>
        </w:trPr>
        <w:tc>
          <w:tcPr>
            <w:tcW w:w="3213" w:type="dxa"/>
          </w:tcPr>
          <w:p w:rsidR="00090EBF" w:rsidRDefault="004810AA">
            <w:r>
              <w:rPr>
                <w:sz w:val="18"/>
              </w:rPr>
              <w:t>Temel</w:t>
            </w:r>
          </w:p>
        </w:tc>
        <w:tc>
          <w:tcPr>
            <w:tcW w:w="3213" w:type="dxa"/>
          </w:tcPr>
          <w:p w:rsidR="00090EBF" w:rsidRDefault="004810AA">
            <w:r>
              <w:rPr>
                <w:sz w:val="18"/>
              </w:rPr>
              <w:t>28x28, 3x3, stride=1, pad=0 hesaplayin</w:t>
            </w:r>
          </w:p>
        </w:tc>
        <w:tc>
          <w:tcPr>
            <w:tcW w:w="3213" w:type="dxa"/>
          </w:tcPr>
          <w:p w:rsidR="00090EBF" w:rsidRDefault="004810AA">
            <w:r>
              <w:rPr>
                <w:sz w:val="18"/>
              </w:rPr>
              <w:t>26x2</w:t>
            </w:r>
            <w:r>
              <w:rPr>
                <w:sz w:val="18"/>
              </w:rPr>
              <w:t>6</w:t>
            </w:r>
          </w:p>
        </w:tc>
      </w:tr>
      <w:tr w:rsidR="00090EBF">
        <w:trPr>
          <w:jc w:val="center"/>
        </w:trPr>
        <w:tc>
          <w:tcPr>
            <w:tcW w:w="3213" w:type="dxa"/>
          </w:tcPr>
          <w:p w:rsidR="00090EBF" w:rsidRDefault="004810AA">
            <w:r>
              <w:rPr>
                <w:sz w:val="18"/>
              </w:rPr>
              <w:t>Orta</w:t>
            </w:r>
          </w:p>
        </w:tc>
        <w:tc>
          <w:tcPr>
            <w:tcW w:w="3213" w:type="dxa"/>
          </w:tcPr>
          <w:p w:rsidR="00090EBF" w:rsidRDefault="004810AA">
            <w:r>
              <w:rPr>
                <w:sz w:val="18"/>
              </w:rPr>
              <w:t>3 katmanli CNN boyut tablosu olusturun</w:t>
            </w:r>
          </w:p>
        </w:tc>
        <w:tc>
          <w:tcPr>
            <w:tcW w:w="3213" w:type="dxa"/>
          </w:tcPr>
          <w:p w:rsidR="00090EBF" w:rsidRDefault="004810AA">
            <w:r>
              <w:rPr>
                <w:sz w:val="18"/>
              </w:rPr>
              <w:t>Katman katman</w:t>
            </w:r>
          </w:p>
        </w:tc>
      </w:tr>
      <w:tr w:rsidR="00090EBF">
        <w:trPr>
          <w:jc w:val="center"/>
        </w:trPr>
        <w:tc>
          <w:tcPr>
            <w:tcW w:w="3213" w:type="dxa"/>
          </w:tcPr>
          <w:p w:rsidR="00090EBF" w:rsidRDefault="004810AA">
            <w:r>
              <w:rPr>
                <w:sz w:val="18"/>
              </w:rPr>
              <w:t>Ileri</w:t>
            </w:r>
          </w:p>
        </w:tc>
        <w:tc>
          <w:tcPr>
            <w:tcW w:w="3213" w:type="dxa"/>
          </w:tcPr>
          <w:p w:rsidR="00090EBF" w:rsidRDefault="004810AA">
            <w:r>
              <w:rPr>
                <w:sz w:val="18"/>
              </w:rPr>
              <w:t>CIFAR-10 icin 4 katmanli CNN planlaayin</w:t>
            </w:r>
          </w:p>
        </w:tc>
        <w:tc>
          <w:tcPr>
            <w:tcW w:w="3213" w:type="dxa"/>
          </w:tcPr>
          <w:p w:rsidR="00090EBF" w:rsidRDefault="004810AA">
            <w:r>
              <w:rPr>
                <w:sz w:val="18"/>
              </w:rPr>
              <w:t>Boyut akisi</w:t>
            </w:r>
          </w:p>
        </w:tc>
      </w:tr>
    </w:tbl>
    <w:p w:rsidR="00090EBF" w:rsidRDefault="00090EBF"/>
    <w:p w:rsidR="00090EBF" w:rsidRDefault="004810AA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p w:rsidR="00090EBF" w:rsidRDefault="004810AA">
      <w:pPr>
        <w:spacing w:before="200"/>
      </w:pPr>
      <w:r>
        <w:rPr>
          <w:b/>
          <w:color w:val="C62828"/>
          <w:sz w:val="24"/>
        </w:rPr>
        <w:t xml:space="preserve">  Vaka Çalışması: "Mimari Tasarimi"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090EBF">
        <w:trPr>
          <w:jc w:val="center"/>
        </w:trPr>
        <w:tc>
          <w:tcPr>
            <w:tcW w:w="9638" w:type="dxa"/>
            <w:tcBorders>
              <w:top w:val="single" w:sz="8" w:space="0" w:color="C62828"/>
              <w:left w:val="single" w:sz="8" w:space="0" w:color="C62828"/>
              <w:bottom w:val="single" w:sz="8" w:space="0" w:color="C62828"/>
              <w:right w:val="single" w:sz="8" w:space="0" w:color="C62828"/>
            </w:tcBorders>
            <w:shd w:val="clear" w:color="auto" w:fill="FFF3E0"/>
          </w:tcPr>
          <w:p w:rsidR="00090EBF" w:rsidRDefault="004810AA">
            <w:r>
              <w:rPr>
                <w:sz w:val="20"/>
              </w:rPr>
              <w:t xml:space="preserve">64x64x3 goruntu </w:t>
            </w:r>
            <w:r>
              <w:rPr>
                <w:sz w:val="20"/>
              </w:rPr>
              <w:t>icin CNN tasarlayin: en az 3 Conv + 2 Pool katman. Her katmandaki boyutu hesaplayin.</w:t>
            </w:r>
          </w:p>
        </w:tc>
      </w:tr>
    </w:tbl>
    <w:p w:rsidR="00090EBF" w:rsidRDefault="00090EBF"/>
    <w:p w:rsidR="00090EBF" w:rsidRDefault="004810AA">
      <w:r>
        <w:rPr>
          <w:b/>
          <w:color w:val="1B2A4A"/>
          <w:sz w:val="20"/>
        </w:rPr>
        <w:t xml:space="preserve">Beklenen Çıktı: </w:t>
      </w:r>
      <w:r>
        <w:rPr>
          <w:sz w:val="20"/>
        </w:rPr>
        <w:t>Mimari diyagrami ve boyut tablosu.</w:t>
      </w:r>
    </w:p>
    <w:p w:rsidR="00090EBF" w:rsidRDefault="004810AA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p w:rsidR="00090EBF" w:rsidRDefault="004810AA">
      <w:r>
        <w:br w:type="page"/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090EBF">
        <w:trPr>
          <w:jc w:val="center"/>
        </w:trPr>
        <w:tc>
          <w:tcPr>
            <w:tcW w:w="9638" w:type="dxa"/>
            <w:tcBorders>
              <w:top w:val="single" w:sz="10" w:space="0" w:color="555555"/>
              <w:left w:val="single" w:sz="10" w:space="0" w:color="555555"/>
              <w:bottom w:val="single" w:sz="10" w:space="0" w:color="555555"/>
              <w:right w:val="single" w:sz="10" w:space="0" w:color="555555"/>
            </w:tcBorders>
            <w:shd w:val="clear" w:color="auto" w:fill="555555"/>
          </w:tcPr>
          <w:p w:rsidR="00090EBF" w:rsidRDefault="004810AA">
            <w:r>
              <w:rPr>
                <w:b/>
                <w:color w:val="FFFFFF"/>
                <w:sz w:val="28"/>
              </w:rPr>
              <w:lastRenderedPageBreak/>
              <w:t xml:space="preserve">  DERS SONU  |  Özet, Kapanış ve Köprü</w:t>
            </w:r>
          </w:p>
        </w:tc>
      </w:tr>
    </w:tbl>
    <w:p w:rsidR="00090EBF" w:rsidRDefault="00090EBF"/>
    <w:p w:rsidR="00090EBF" w:rsidRDefault="004810AA">
      <w:pPr>
        <w:spacing w:before="200"/>
      </w:pPr>
      <w:r>
        <w:rPr>
          <w:b/>
          <w:color w:val="757575"/>
          <w:sz w:val="24"/>
        </w:rPr>
        <w:t xml:space="preserve">  Özet</w:t>
      </w:r>
    </w:p>
    <w:p w:rsidR="00090EBF" w:rsidRDefault="004810AA">
      <w:r>
        <w:rPr>
          <w:sz w:val="20"/>
        </w:rPr>
        <w:t>Stride (kayma adimi), padding (valid/same), cikis boyutu formulu ve katman katman boyut hesaplama.</w:t>
      </w:r>
    </w:p>
    <w:p w:rsidR="00090EBF" w:rsidRDefault="004810AA">
      <w:pPr>
        <w:spacing w:before="200"/>
      </w:pPr>
      <w:r>
        <w:rPr>
          <w:b/>
          <w:color w:val="757575"/>
          <w:sz w:val="24"/>
        </w:rPr>
        <w:t xml:space="preserve">  Anahtar Kavramlar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4819"/>
        <w:gridCol w:w="4819"/>
      </w:tblGrid>
      <w:tr w:rsidR="00090EBF">
        <w:trPr>
          <w:jc w:val="center"/>
        </w:trPr>
        <w:tc>
          <w:tcPr>
            <w:tcW w:w="4819" w:type="dxa"/>
            <w:shd w:val="clear" w:color="auto" w:fill="F5F5F5"/>
          </w:tcPr>
          <w:p w:rsidR="00090EBF" w:rsidRDefault="004810AA">
            <w:r>
              <w:rPr>
                <w:b/>
                <w:color w:val="1B2A4A"/>
                <w:sz w:val="20"/>
              </w:rPr>
              <w:t xml:space="preserve">  Stride</w:t>
            </w:r>
          </w:p>
        </w:tc>
        <w:tc>
          <w:tcPr>
            <w:tcW w:w="4819" w:type="dxa"/>
            <w:shd w:val="clear" w:color="auto" w:fill="F5F5F5"/>
          </w:tcPr>
          <w:p w:rsidR="00090EBF" w:rsidRDefault="004810AA">
            <w:r>
              <w:rPr>
                <w:b/>
                <w:color w:val="1B2A4A"/>
                <w:sz w:val="20"/>
              </w:rPr>
              <w:t xml:space="preserve">  Padding</w:t>
            </w:r>
          </w:p>
        </w:tc>
      </w:tr>
      <w:tr w:rsidR="00090EBF">
        <w:trPr>
          <w:jc w:val="center"/>
        </w:trPr>
        <w:tc>
          <w:tcPr>
            <w:tcW w:w="4819" w:type="dxa"/>
            <w:shd w:val="clear" w:color="auto" w:fill="F5F5F5"/>
          </w:tcPr>
          <w:p w:rsidR="00090EBF" w:rsidRDefault="004810AA">
            <w:r>
              <w:rPr>
                <w:b/>
                <w:color w:val="1B2A4A"/>
                <w:sz w:val="20"/>
              </w:rPr>
              <w:t xml:space="preserve">  Valid</w:t>
            </w:r>
          </w:p>
        </w:tc>
        <w:tc>
          <w:tcPr>
            <w:tcW w:w="4819" w:type="dxa"/>
            <w:shd w:val="clear" w:color="auto" w:fill="F5F5F5"/>
          </w:tcPr>
          <w:p w:rsidR="00090EBF" w:rsidRDefault="004810AA">
            <w:r>
              <w:rPr>
                <w:b/>
                <w:color w:val="1B2A4A"/>
                <w:sz w:val="20"/>
              </w:rPr>
              <w:t xml:space="preserve">  Same</w:t>
            </w:r>
          </w:p>
        </w:tc>
      </w:tr>
      <w:tr w:rsidR="00090EBF">
        <w:trPr>
          <w:jc w:val="center"/>
        </w:trPr>
        <w:tc>
          <w:tcPr>
            <w:tcW w:w="4819" w:type="dxa"/>
            <w:shd w:val="clear" w:color="auto" w:fill="F5F5F5"/>
          </w:tcPr>
          <w:p w:rsidR="00090EBF" w:rsidRDefault="004810AA">
            <w:r>
              <w:rPr>
                <w:b/>
                <w:color w:val="1B2A4A"/>
                <w:sz w:val="20"/>
              </w:rPr>
              <w:t xml:space="preserve">  Cikis Boyutu Formulu</w:t>
            </w:r>
          </w:p>
        </w:tc>
        <w:tc>
          <w:tcPr>
            <w:tcW w:w="4819" w:type="dxa"/>
            <w:shd w:val="clear" w:color="auto" w:fill="F5F5F5"/>
          </w:tcPr>
          <w:p w:rsidR="00090EBF" w:rsidRDefault="004810AA">
            <w:r>
              <w:rPr>
                <w:b/>
                <w:color w:val="1B2A4A"/>
                <w:sz w:val="20"/>
              </w:rPr>
              <w:t xml:space="preserve">  Receptive Field</w:t>
            </w:r>
          </w:p>
        </w:tc>
      </w:tr>
    </w:tbl>
    <w:p w:rsidR="00090EBF" w:rsidRDefault="00090EBF"/>
    <w:p w:rsidR="00090EBF" w:rsidRDefault="004810AA">
      <w:pPr>
        <w:spacing w:before="200"/>
      </w:pPr>
      <w:r>
        <w:rPr>
          <w:b/>
          <w:color w:val="757575"/>
          <w:sz w:val="24"/>
        </w:rPr>
        <w:t xml:space="preserve">  Bir Sonraki Dersle Köprü</w:t>
      </w:r>
    </w:p>
    <w:p w:rsidR="00090EBF" w:rsidRDefault="004810AA">
      <w:r>
        <w:rPr>
          <w:sz w:val="20"/>
        </w:rPr>
        <w:t>Sonraki derste havuzlama (pooling) katmanlarini ogrenecegiz.</w:t>
      </w:r>
    </w:p>
    <w:p w:rsidR="00090EBF" w:rsidRDefault="004810AA">
      <w:pPr>
        <w:spacing w:before="200"/>
      </w:pPr>
      <w:r>
        <w:rPr>
          <w:b/>
          <w:color w:val="757575"/>
          <w:sz w:val="24"/>
        </w:rPr>
        <w:t xml:space="preserve">  Ev Ödevi / Hazırlık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090EBF">
        <w:trPr>
          <w:jc w:val="center"/>
        </w:trPr>
        <w:tc>
          <w:tcPr>
            <w:tcW w:w="9638" w:type="dxa"/>
            <w:tcBorders>
              <w:top w:val="single" w:sz="8" w:space="0" w:color="555555"/>
              <w:left w:val="single" w:sz="8" w:space="0" w:color="555555"/>
              <w:bottom w:val="single" w:sz="8" w:space="0" w:color="555555"/>
              <w:right w:val="single" w:sz="8" w:space="0" w:color="555555"/>
            </w:tcBorders>
            <w:shd w:val="clear" w:color="auto" w:fill="F5F5F5"/>
          </w:tcPr>
          <w:p w:rsidR="00090EBF" w:rsidRDefault="004810AA">
            <w:r>
              <w:rPr>
                <w:sz w:val="20"/>
              </w:rPr>
              <w:t>MNIST icin 4 katmanli CNN mimarisi planlaayin ve boyut tablosu olusturun.</w:t>
            </w:r>
          </w:p>
        </w:tc>
      </w:tr>
    </w:tbl>
    <w:p w:rsidR="00090EBF" w:rsidRDefault="00090EBF"/>
    <w:p w:rsidR="00090EBF" w:rsidRDefault="004810AA">
      <w:pPr>
        <w:jc w:val="center"/>
      </w:pPr>
      <w:r>
        <w:rPr>
          <w:color w:val="BDBDBD"/>
          <w:sz w:val="12"/>
        </w:rPr>
        <w:t>______________________________________________________________________</w:t>
      </w:r>
      <w:r>
        <w:rPr>
          <w:color w:val="BDBDBD"/>
          <w:sz w:val="12"/>
        </w:rPr>
        <w:t>__________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090EBF">
        <w:trPr>
          <w:jc w:val="center"/>
        </w:trPr>
        <w:tc>
          <w:tcPr>
            <w:tcW w:w="9638" w:type="dxa"/>
            <w:tcBorders>
              <w:top w:val="single" w:sz="10" w:space="0" w:color="1B2A4A"/>
              <w:left w:val="single" w:sz="10" w:space="0" w:color="1B2A4A"/>
              <w:bottom w:val="single" w:sz="10" w:space="0" w:color="1B2A4A"/>
              <w:right w:val="single" w:sz="10" w:space="0" w:color="1B2A4A"/>
            </w:tcBorders>
            <w:shd w:val="clear" w:color="auto" w:fill="1B2A4A"/>
          </w:tcPr>
          <w:p w:rsidR="00090EBF" w:rsidRDefault="004810AA">
            <w:r>
              <w:rPr>
                <w:b/>
                <w:color w:val="FFFFFF"/>
                <w:sz w:val="28"/>
              </w:rPr>
              <w:t xml:space="preserve">  NOTLAR  |  Öğretmen Notları</w:t>
            </w:r>
          </w:p>
        </w:tc>
      </w:tr>
    </w:tbl>
    <w:p w:rsidR="00090EBF" w:rsidRDefault="00090EBF"/>
    <w:p w:rsidR="00090EBF" w:rsidRDefault="004810AA">
      <w:pPr>
        <w:spacing w:before="200"/>
      </w:pPr>
      <w:r>
        <w:rPr>
          <w:b/>
          <w:color w:val="1B2A4A"/>
          <w:sz w:val="24"/>
        </w:rPr>
        <w:t xml:space="preserve">  Dersten Önce Yapılacaklar</w:t>
      </w:r>
    </w:p>
    <w:p w:rsidR="00090EBF" w:rsidRDefault="004810AA">
      <w:pPr>
        <w:pStyle w:val="ListeMaddemi"/>
      </w:pPr>
      <w:r>
        <w:rPr>
          <w:sz w:val="20"/>
        </w:rPr>
        <w:t>Boyut formulu kartlarini hazirlayin.</w:t>
      </w:r>
    </w:p>
    <w:p w:rsidR="00090EBF" w:rsidRDefault="004810AA">
      <w:pPr>
        <w:spacing w:before="200"/>
      </w:pPr>
      <w:r>
        <w:rPr>
          <w:b/>
          <w:color w:val="1B2A4A"/>
          <w:sz w:val="24"/>
        </w:rPr>
        <w:t xml:space="preserve">  Olası Zorluklar ve Çözümler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4819"/>
        <w:gridCol w:w="4819"/>
      </w:tblGrid>
      <w:tr w:rsidR="00090EBF">
        <w:trPr>
          <w:jc w:val="center"/>
        </w:trPr>
        <w:tc>
          <w:tcPr>
            <w:tcW w:w="4819" w:type="dxa"/>
            <w:shd w:val="clear" w:color="auto" w:fill="1B2A4A"/>
          </w:tcPr>
          <w:p w:rsidR="00090EBF" w:rsidRDefault="004810AA">
            <w:pPr>
              <w:jc w:val="center"/>
            </w:pPr>
            <w:r>
              <w:rPr>
                <w:b/>
                <w:color w:val="FFFFFF"/>
                <w:sz w:val="18"/>
              </w:rPr>
              <w:t>Zorluk</w:t>
            </w:r>
          </w:p>
        </w:tc>
        <w:tc>
          <w:tcPr>
            <w:tcW w:w="4819" w:type="dxa"/>
            <w:shd w:val="clear" w:color="auto" w:fill="1B2A4A"/>
          </w:tcPr>
          <w:p w:rsidR="00090EBF" w:rsidRDefault="004810AA">
            <w:pPr>
              <w:jc w:val="center"/>
            </w:pPr>
            <w:r>
              <w:rPr>
                <w:b/>
                <w:color w:val="FFFFFF"/>
                <w:sz w:val="18"/>
              </w:rPr>
              <w:t>Çözüm</w:t>
            </w:r>
          </w:p>
        </w:tc>
      </w:tr>
      <w:tr w:rsidR="00090EBF">
        <w:trPr>
          <w:jc w:val="center"/>
        </w:trPr>
        <w:tc>
          <w:tcPr>
            <w:tcW w:w="4819" w:type="dxa"/>
          </w:tcPr>
          <w:p w:rsidR="00090EBF" w:rsidRDefault="004810AA">
            <w:r>
              <w:rPr>
                <w:sz w:val="18"/>
              </w:rPr>
              <w:t>Formul ezber gibi</w:t>
            </w:r>
          </w:p>
        </w:tc>
        <w:tc>
          <w:tcPr>
            <w:tcW w:w="4819" w:type="dxa"/>
          </w:tcPr>
          <w:p w:rsidR="00090EBF" w:rsidRDefault="004810AA">
            <w:r>
              <w:rPr>
                <w:sz w:val="18"/>
              </w:rPr>
              <w:t>Orneklerle icselllestirin</w:t>
            </w:r>
          </w:p>
        </w:tc>
      </w:tr>
      <w:tr w:rsidR="00090EBF">
        <w:trPr>
          <w:jc w:val="center"/>
        </w:trPr>
        <w:tc>
          <w:tcPr>
            <w:tcW w:w="4819" w:type="dxa"/>
          </w:tcPr>
          <w:p w:rsidR="00090EBF" w:rsidRDefault="004810AA">
            <w:r>
              <w:rPr>
                <w:sz w:val="18"/>
              </w:rPr>
              <w:t>Ondalik sonuc</w:t>
            </w:r>
          </w:p>
        </w:tc>
        <w:tc>
          <w:tcPr>
            <w:tcW w:w="4819" w:type="dxa"/>
          </w:tcPr>
          <w:p w:rsidR="00090EBF" w:rsidRDefault="004810AA">
            <w:r>
              <w:rPr>
                <w:sz w:val="18"/>
              </w:rPr>
              <w:t>Floor (asagi yuvarlama) kuralinii aciklayin</w:t>
            </w:r>
          </w:p>
        </w:tc>
      </w:tr>
    </w:tbl>
    <w:p w:rsidR="00090EBF" w:rsidRDefault="00090EBF"/>
    <w:p w:rsidR="00090EBF" w:rsidRDefault="004810AA">
      <w:r>
        <w:rPr>
          <w:b/>
          <w:color w:val="1B2A4A"/>
          <w:sz w:val="20"/>
        </w:rPr>
        <w:t xml:space="preserve">Zaman Yönetimi: </w:t>
      </w:r>
      <w:r>
        <w:rPr>
          <w:sz w:val="20"/>
        </w:rPr>
        <w:t>Stride: 10dk, Padding: 10dk, Hesaplamalar: 15dk, Mimari planlama: 10dk</w:t>
      </w:r>
    </w:p>
    <w:p w:rsidR="00090EBF" w:rsidRDefault="004810AA">
      <w:pPr>
        <w:spacing w:before="200"/>
      </w:pPr>
      <w:r>
        <w:rPr>
          <w:b/>
          <w:color w:val="1B2A4A"/>
          <w:sz w:val="24"/>
        </w:rPr>
        <w:t xml:space="preserve">  Alternatif Plan (B Planı)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090EBF">
        <w:trPr>
          <w:jc w:val="center"/>
        </w:trPr>
        <w:tc>
          <w:tcPr>
            <w:tcW w:w="9638" w:type="dxa"/>
            <w:tcBorders>
              <w:top w:val="single" w:sz="8" w:space="0" w:color="F9A825"/>
              <w:left w:val="single" w:sz="8" w:space="0" w:color="F9A825"/>
              <w:bottom w:val="single" w:sz="8" w:space="0" w:color="F9A825"/>
              <w:right w:val="single" w:sz="8" w:space="0" w:color="F9A825"/>
            </w:tcBorders>
            <w:shd w:val="clear" w:color="auto" w:fill="FFF8E1"/>
          </w:tcPr>
          <w:p w:rsidR="00090EBF" w:rsidRDefault="004810AA">
            <w:r>
              <w:rPr>
                <w:sz w:val="20"/>
              </w:rPr>
              <w:t>Hazir hesap tablolari dagitarak doldurttuurun.</w:t>
            </w:r>
          </w:p>
        </w:tc>
      </w:tr>
    </w:tbl>
    <w:p w:rsidR="00090EBF" w:rsidRDefault="00090EBF"/>
    <w:p w:rsidR="00090EBF" w:rsidRDefault="004810AA">
      <w:r>
        <w:br w:type="page"/>
      </w:r>
    </w:p>
    <w:p w:rsidR="00090EBF" w:rsidRDefault="004810AA">
      <w:pPr>
        <w:jc w:val="center"/>
      </w:pPr>
      <w:r>
        <w:rPr>
          <w:b/>
          <w:color w:val="1B2A4A"/>
          <w:sz w:val="36"/>
        </w:rPr>
        <w:lastRenderedPageBreak/>
        <w:t>━━━  55. SAAT  ━━━</w:t>
      </w:r>
    </w:p>
    <w:p w:rsidR="00090EBF" w:rsidRDefault="004810AA">
      <w:pPr>
        <w:jc w:val="center"/>
      </w:pPr>
      <w:r>
        <w:rPr>
          <w:color w:val="2C6FAD"/>
          <w:sz w:val="32"/>
        </w:rPr>
        <w:t>Havuzlama (Pooling) Katmanlari</w:t>
      </w:r>
    </w:p>
    <w:p w:rsidR="00090EBF" w:rsidRDefault="00090EBF"/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090EBF">
        <w:trPr>
          <w:jc w:val="center"/>
        </w:trPr>
        <w:tc>
          <w:tcPr>
            <w:tcW w:w="9638" w:type="dxa"/>
            <w:tcBorders>
              <w:top w:val="single" w:sz="10" w:space="0" w:color="1B2A4A"/>
              <w:left w:val="single" w:sz="10" w:space="0" w:color="1B2A4A"/>
              <w:bottom w:val="single" w:sz="10" w:space="0" w:color="1B2A4A"/>
              <w:right w:val="single" w:sz="10" w:space="0" w:color="1B2A4A"/>
            </w:tcBorders>
            <w:shd w:val="clear" w:color="auto" w:fill="1B2A4A"/>
          </w:tcPr>
          <w:p w:rsidR="00090EBF" w:rsidRDefault="004810AA">
            <w:r>
              <w:rPr>
                <w:b/>
                <w:color w:val="FFFFFF"/>
                <w:sz w:val="28"/>
              </w:rPr>
              <w:t xml:space="preserve">  KAZANIMLAR  |  Öğrenme Kazanımları</w:t>
            </w:r>
          </w:p>
        </w:tc>
      </w:tr>
    </w:tbl>
    <w:p w:rsidR="00090EBF" w:rsidRDefault="00090EBF"/>
    <w:p w:rsidR="00090EBF" w:rsidRDefault="004810AA">
      <w:r>
        <w:rPr>
          <w:b/>
          <w:color w:val="1B2A4A"/>
          <w:sz w:val="20"/>
        </w:rPr>
        <w:t xml:space="preserve">Genel Kazanım: </w:t>
      </w:r>
      <w:r>
        <w:rPr>
          <w:sz w:val="20"/>
        </w:rPr>
        <w:t>Pooling katmanlarinin amacini, turlerini ve CNN deki rolunu anlar.</w:t>
      </w:r>
    </w:p>
    <w:p w:rsidR="00090EBF" w:rsidRDefault="00090EBF"/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3213"/>
        <w:gridCol w:w="3213"/>
        <w:gridCol w:w="3213"/>
      </w:tblGrid>
      <w:tr w:rsidR="00090EBF">
        <w:trPr>
          <w:jc w:val="center"/>
        </w:trPr>
        <w:tc>
          <w:tcPr>
            <w:tcW w:w="3213" w:type="dxa"/>
            <w:shd w:val="clear" w:color="auto" w:fill="1B2A4A"/>
          </w:tcPr>
          <w:p w:rsidR="00090EBF" w:rsidRDefault="004810AA">
            <w:pPr>
              <w:jc w:val="center"/>
            </w:pPr>
            <w:r>
              <w:rPr>
                <w:b/>
                <w:color w:val="FFFFFF"/>
                <w:sz w:val="18"/>
              </w:rPr>
              <w:t>Kod</w:t>
            </w:r>
          </w:p>
        </w:tc>
        <w:tc>
          <w:tcPr>
            <w:tcW w:w="3213" w:type="dxa"/>
            <w:shd w:val="clear" w:color="auto" w:fill="1B2A4A"/>
          </w:tcPr>
          <w:p w:rsidR="00090EBF" w:rsidRDefault="004810AA">
            <w:pPr>
              <w:jc w:val="center"/>
            </w:pPr>
            <w:r>
              <w:rPr>
                <w:b/>
                <w:color w:val="FFFFFF"/>
                <w:sz w:val="18"/>
              </w:rPr>
              <w:t>Kazanım</w:t>
            </w:r>
          </w:p>
        </w:tc>
        <w:tc>
          <w:tcPr>
            <w:tcW w:w="3213" w:type="dxa"/>
            <w:shd w:val="clear" w:color="auto" w:fill="1B2A4A"/>
          </w:tcPr>
          <w:p w:rsidR="00090EBF" w:rsidRDefault="004810AA">
            <w:pPr>
              <w:jc w:val="center"/>
            </w:pPr>
            <w:r>
              <w:rPr>
                <w:b/>
                <w:color w:val="FFFFFF"/>
                <w:sz w:val="18"/>
              </w:rPr>
              <w:t>Bilişsel Düzey</w:t>
            </w:r>
          </w:p>
        </w:tc>
      </w:tr>
      <w:tr w:rsidR="00090EBF">
        <w:trPr>
          <w:jc w:val="center"/>
        </w:trPr>
        <w:tc>
          <w:tcPr>
            <w:tcW w:w="3213" w:type="dxa"/>
          </w:tcPr>
          <w:p w:rsidR="00090EBF" w:rsidRDefault="004810AA">
            <w:r>
              <w:rPr>
                <w:sz w:val="18"/>
              </w:rPr>
              <w:t>4.3.7</w:t>
            </w:r>
          </w:p>
        </w:tc>
        <w:tc>
          <w:tcPr>
            <w:tcW w:w="3213" w:type="dxa"/>
          </w:tcPr>
          <w:p w:rsidR="00090EBF" w:rsidRDefault="004810AA">
            <w:r>
              <w:rPr>
                <w:sz w:val="18"/>
              </w:rPr>
              <w:t>MaxPooling ve AveragePooling islemlerini aciklar.</w:t>
            </w:r>
          </w:p>
        </w:tc>
        <w:tc>
          <w:tcPr>
            <w:tcW w:w="3213" w:type="dxa"/>
          </w:tcPr>
          <w:p w:rsidR="00090EBF" w:rsidRDefault="004810AA">
            <w:r>
              <w:rPr>
                <w:sz w:val="18"/>
              </w:rPr>
              <w:t>Kavrama</w:t>
            </w:r>
          </w:p>
        </w:tc>
      </w:tr>
      <w:tr w:rsidR="00090EBF">
        <w:trPr>
          <w:jc w:val="center"/>
        </w:trPr>
        <w:tc>
          <w:tcPr>
            <w:tcW w:w="3213" w:type="dxa"/>
          </w:tcPr>
          <w:p w:rsidR="00090EBF" w:rsidRDefault="004810AA">
            <w:r>
              <w:rPr>
                <w:sz w:val="18"/>
              </w:rPr>
              <w:t>4.3.8</w:t>
            </w:r>
          </w:p>
        </w:tc>
        <w:tc>
          <w:tcPr>
            <w:tcW w:w="3213" w:type="dxa"/>
          </w:tcPr>
          <w:p w:rsidR="00090EBF" w:rsidRDefault="004810AA">
            <w:r>
              <w:rPr>
                <w:sz w:val="18"/>
              </w:rPr>
              <w:t>Pooling in boyut azaltma etkisini hesaplar.</w:t>
            </w:r>
          </w:p>
        </w:tc>
        <w:tc>
          <w:tcPr>
            <w:tcW w:w="3213" w:type="dxa"/>
          </w:tcPr>
          <w:p w:rsidR="00090EBF" w:rsidRDefault="004810AA">
            <w:r>
              <w:rPr>
                <w:sz w:val="18"/>
              </w:rPr>
              <w:t>Uygulama</w:t>
            </w:r>
          </w:p>
        </w:tc>
      </w:tr>
      <w:tr w:rsidR="00090EBF">
        <w:trPr>
          <w:jc w:val="center"/>
        </w:trPr>
        <w:tc>
          <w:tcPr>
            <w:tcW w:w="3213" w:type="dxa"/>
          </w:tcPr>
          <w:p w:rsidR="00090EBF" w:rsidRDefault="004810AA">
            <w:r>
              <w:rPr>
                <w:sz w:val="18"/>
              </w:rPr>
              <w:t>4.3.9</w:t>
            </w:r>
          </w:p>
        </w:tc>
        <w:tc>
          <w:tcPr>
            <w:tcW w:w="3213" w:type="dxa"/>
          </w:tcPr>
          <w:p w:rsidR="00090EBF" w:rsidRDefault="004810AA">
            <w:r>
              <w:rPr>
                <w:sz w:val="18"/>
              </w:rPr>
              <w:t xml:space="preserve">CNN de </w:t>
            </w:r>
            <w:r>
              <w:rPr>
                <w:sz w:val="18"/>
              </w:rPr>
              <w:t>Conv-Pool-Conv-Pool yapisini kurar.</w:t>
            </w:r>
          </w:p>
        </w:tc>
        <w:tc>
          <w:tcPr>
            <w:tcW w:w="3213" w:type="dxa"/>
          </w:tcPr>
          <w:p w:rsidR="00090EBF" w:rsidRDefault="004810AA">
            <w:r>
              <w:rPr>
                <w:sz w:val="18"/>
              </w:rPr>
              <w:t>Uygulama</w:t>
            </w:r>
          </w:p>
        </w:tc>
      </w:tr>
    </w:tbl>
    <w:p w:rsidR="00090EBF" w:rsidRDefault="00090EBF"/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090EBF">
        <w:trPr>
          <w:jc w:val="center"/>
        </w:trPr>
        <w:tc>
          <w:tcPr>
            <w:tcW w:w="9638" w:type="dxa"/>
            <w:tcBorders>
              <w:top w:val="single" w:sz="10" w:space="0" w:color="555555"/>
              <w:left w:val="single" w:sz="10" w:space="0" w:color="555555"/>
              <w:bottom w:val="single" w:sz="10" w:space="0" w:color="555555"/>
              <w:right w:val="single" w:sz="10" w:space="0" w:color="555555"/>
            </w:tcBorders>
            <w:shd w:val="clear" w:color="auto" w:fill="555555"/>
          </w:tcPr>
          <w:p w:rsidR="00090EBF" w:rsidRDefault="004810AA">
            <w:r>
              <w:rPr>
                <w:b/>
                <w:color w:val="FFFFFF"/>
                <w:sz w:val="28"/>
              </w:rPr>
              <w:t xml:space="preserve">  ÖN BİLGİ  |  Ön Bilgi ve Hazırlık</w:t>
            </w:r>
          </w:p>
        </w:tc>
      </w:tr>
    </w:tbl>
    <w:p w:rsidR="00090EBF" w:rsidRDefault="00090EBF"/>
    <w:p w:rsidR="00090EBF" w:rsidRDefault="004810AA">
      <w:r>
        <w:rPr>
          <w:b/>
          <w:color w:val="1B2A4A"/>
          <w:sz w:val="20"/>
        </w:rPr>
        <w:t xml:space="preserve">Ön Koşul Bilgiler: </w:t>
      </w:r>
      <w:r>
        <w:rPr>
          <w:sz w:val="20"/>
        </w:rPr>
        <w:t>Konvolusyon, stride ve padding kavramlarini bilmek.</w:t>
      </w:r>
    </w:p>
    <w:p w:rsidR="00090EBF" w:rsidRDefault="004810AA">
      <w:pPr>
        <w:spacing w:before="200"/>
      </w:pPr>
      <w:r>
        <w:rPr>
          <w:b/>
          <w:color w:val="757575"/>
          <w:sz w:val="24"/>
        </w:rPr>
        <w:t xml:space="preserve">  Öğrencinin Bilmesi Gerekenler</w:t>
      </w:r>
    </w:p>
    <w:p w:rsidR="00090EBF" w:rsidRDefault="004810AA">
      <w:pPr>
        <w:pStyle w:val="ListeMaddemi"/>
      </w:pPr>
      <w:r>
        <w:rPr>
          <w:sz w:val="20"/>
        </w:rPr>
        <w:t>Konvolusyon islemi.</w:t>
      </w:r>
    </w:p>
    <w:p w:rsidR="00090EBF" w:rsidRDefault="004810AA">
      <w:pPr>
        <w:pStyle w:val="ListeMaddemi"/>
      </w:pPr>
      <w:r>
        <w:rPr>
          <w:sz w:val="20"/>
        </w:rPr>
        <w:t>Feature map kavrami.</w:t>
      </w:r>
    </w:p>
    <w:p w:rsidR="00090EBF" w:rsidRDefault="004810AA">
      <w:pPr>
        <w:pStyle w:val="ListeMaddemi"/>
      </w:pPr>
      <w:r>
        <w:rPr>
          <w:sz w:val="20"/>
        </w:rPr>
        <w:t>Boyut hesaplama formulu.</w:t>
      </w:r>
    </w:p>
    <w:p w:rsidR="00090EBF" w:rsidRDefault="004810AA">
      <w:pPr>
        <w:spacing w:before="200"/>
      </w:pPr>
      <w:r>
        <w:rPr>
          <w:b/>
          <w:color w:val="757575"/>
          <w:sz w:val="24"/>
        </w:rPr>
        <w:t xml:space="preserve">  Olası Kavram Yanılgıları</w:t>
      </w:r>
    </w:p>
    <w:p w:rsidR="00090EBF" w:rsidRDefault="004810AA">
      <w:pPr>
        <w:pStyle w:val="ListeMaddemi"/>
      </w:pPr>
      <w:r>
        <w:rPr>
          <w:sz w:val="20"/>
        </w:rPr>
        <w:t>Pooling in bilgi kaybettigii.</w:t>
      </w:r>
    </w:p>
    <w:p w:rsidR="00090EBF" w:rsidRDefault="004810AA">
      <w:pPr>
        <w:pStyle w:val="ListeMaddemi"/>
      </w:pPr>
      <w:r>
        <w:rPr>
          <w:sz w:val="20"/>
        </w:rPr>
        <w:t>Sadece MaxPooling kullanilabilecegi.</w:t>
      </w:r>
    </w:p>
    <w:p w:rsidR="00090EBF" w:rsidRDefault="004810AA">
      <w:pPr>
        <w:pStyle w:val="ListeMaddemi"/>
      </w:pPr>
      <w:r>
        <w:rPr>
          <w:sz w:val="20"/>
        </w:rPr>
        <w:t>Pooling in ogreenilebilir parametreleri oldugu.</w:t>
      </w:r>
    </w:p>
    <w:p w:rsidR="00090EBF" w:rsidRDefault="004810AA">
      <w:pPr>
        <w:spacing w:before="200"/>
      </w:pPr>
      <w:r>
        <w:rPr>
          <w:b/>
          <w:color w:val="757575"/>
          <w:sz w:val="24"/>
        </w:rPr>
        <w:t xml:space="preserve">  Hazırlık Materyalleri</w:t>
      </w:r>
    </w:p>
    <w:p w:rsidR="00090EBF" w:rsidRDefault="004810AA">
      <w:pPr>
        <w:pStyle w:val="ListeMaddemi"/>
      </w:pPr>
      <w:r>
        <w:rPr>
          <w:sz w:val="20"/>
        </w:rPr>
        <w:t>Bilgisayar</w:t>
      </w:r>
    </w:p>
    <w:p w:rsidR="00090EBF" w:rsidRDefault="004810AA">
      <w:pPr>
        <w:pStyle w:val="ListeMaddemi"/>
      </w:pPr>
      <w:r>
        <w:rPr>
          <w:sz w:val="20"/>
        </w:rPr>
        <w:t>PyCharm IDE</w:t>
      </w:r>
    </w:p>
    <w:p w:rsidR="00090EBF" w:rsidRDefault="004810AA">
      <w:pPr>
        <w:pStyle w:val="ListeMaddemi"/>
      </w:pPr>
      <w:r>
        <w:rPr>
          <w:sz w:val="20"/>
        </w:rPr>
        <w:t>Projeksiyon/Tahta</w:t>
      </w:r>
    </w:p>
    <w:p w:rsidR="00090EBF" w:rsidRDefault="004810AA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090EBF">
        <w:trPr>
          <w:jc w:val="center"/>
        </w:trPr>
        <w:tc>
          <w:tcPr>
            <w:tcW w:w="9638" w:type="dxa"/>
            <w:tcBorders>
              <w:top w:val="single" w:sz="10" w:space="0" w:color="2C6FAD"/>
              <w:left w:val="single" w:sz="10" w:space="0" w:color="2C6FAD"/>
              <w:bottom w:val="single" w:sz="10" w:space="0" w:color="2C6FAD"/>
              <w:right w:val="single" w:sz="10" w:space="0" w:color="2C6FAD"/>
            </w:tcBorders>
            <w:shd w:val="clear" w:color="auto" w:fill="2C6FAD"/>
          </w:tcPr>
          <w:p w:rsidR="00090EBF" w:rsidRDefault="004810AA">
            <w:r>
              <w:rPr>
                <w:b/>
                <w:color w:val="FFFFFF"/>
                <w:sz w:val="28"/>
              </w:rPr>
              <w:t xml:space="preserve">  E1  |  GİRME (ENGAGE)  —  Dikkat Çekme &amp; Merak Uyandırma</w:t>
            </w:r>
          </w:p>
        </w:tc>
      </w:tr>
    </w:tbl>
    <w:p w:rsidR="00090EBF" w:rsidRDefault="00090EBF"/>
    <w:p w:rsidR="00090EBF" w:rsidRDefault="004810AA">
      <w:r>
        <w:rPr>
          <w:i/>
          <w:color w:val="2C6FAD"/>
          <w:sz w:val="20"/>
        </w:rPr>
        <w:t xml:space="preserve">  Süre: 5 dakika</w:t>
      </w:r>
    </w:p>
    <w:p w:rsidR="00090EBF" w:rsidRDefault="004810AA">
      <w:r>
        <w:rPr>
          <w:b/>
          <w:color w:val="1B2A4A"/>
          <w:sz w:val="20"/>
        </w:rPr>
        <w:t xml:space="preserve">Dikkat Çekici Soru: </w:t>
      </w:r>
      <w:r>
        <w:rPr>
          <w:sz w:val="20"/>
        </w:rPr>
        <w:t>"Konvolusyon detayli bilgi cikarir ama cikis hala buyuk. Pooling ile boyutu k</w:t>
      </w:r>
      <w:r>
        <w:rPr>
          <w:sz w:val="20"/>
        </w:rPr>
        <w:t>ucultuyoruz: her 2x2 alandaki en buyuk degeri aliyoruz (MaxPool). Onemli bilgiyi koruyarak kuculme!"</w:t>
      </w:r>
    </w:p>
    <w:p w:rsidR="00090EBF" w:rsidRDefault="004810AA">
      <w:r>
        <w:rPr>
          <w:b/>
          <w:color w:val="1B2A4A"/>
          <w:sz w:val="20"/>
        </w:rPr>
        <w:t xml:space="preserve">Günlük Hayat Bağlantısı: </w:t>
      </w:r>
      <w:r>
        <w:rPr>
          <w:sz w:val="20"/>
        </w:rPr>
        <w:t>Ozet cikarma: 10 sayfalik raporu 2 sayfaya indirmek. Onemli bilgiyi koruyarak kisaltma.</w:t>
      </w:r>
    </w:p>
    <w:p w:rsidR="00090EBF" w:rsidRDefault="004810AA">
      <w:pPr>
        <w:spacing w:before="200"/>
      </w:pPr>
      <w:r>
        <w:rPr>
          <w:b/>
          <w:color w:val="2C6FAD"/>
          <w:sz w:val="24"/>
        </w:rPr>
        <w:t xml:space="preserve">  Ön Bilgi Yoklama Soruları</w:t>
      </w:r>
    </w:p>
    <w:p w:rsidR="00090EBF" w:rsidRDefault="004810AA">
      <w:r>
        <w:rPr>
          <w:b/>
          <w:color w:val="2C6FAD"/>
          <w:sz w:val="20"/>
        </w:rPr>
        <w:lastRenderedPageBreak/>
        <w:t xml:space="preserve">  1. </w:t>
      </w:r>
      <w:r>
        <w:rPr>
          <w:sz w:val="20"/>
        </w:rPr>
        <w:t>MaxPoolin</w:t>
      </w:r>
      <w:r>
        <w:rPr>
          <w:sz w:val="20"/>
        </w:rPr>
        <w:t>g ne yapar?</w:t>
      </w:r>
    </w:p>
    <w:p w:rsidR="00090EBF" w:rsidRDefault="004810AA">
      <w:r>
        <w:rPr>
          <w:b/>
          <w:color w:val="2C6FAD"/>
          <w:sz w:val="20"/>
        </w:rPr>
        <w:t xml:space="preserve">  2. </w:t>
      </w:r>
      <w:r>
        <w:rPr>
          <w:sz w:val="20"/>
        </w:rPr>
        <w:t>AveragePooling farki?</w:t>
      </w:r>
    </w:p>
    <w:p w:rsidR="00090EBF" w:rsidRDefault="004810AA">
      <w:r>
        <w:rPr>
          <w:b/>
          <w:color w:val="2C6FAD"/>
          <w:sz w:val="20"/>
        </w:rPr>
        <w:t xml:space="preserve">  3. </w:t>
      </w:r>
      <w:r>
        <w:rPr>
          <w:sz w:val="20"/>
        </w:rPr>
        <w:t>Neden boyut azaltilir?</w:t>
      </w:r>
    </w:p>
    <w:p w:rsidR="00090EBF" w:rsidRDefault="004810AA">
      <w:pPr>
        <w:spacing w:before="200"/>
      </w:pPr>
      <w:r>
        <w:rPr>
          <w:b/>
          <w:color w:val="2C6FAD"/>
          <w:sz w:val="24"/>
        </w:rPr>
        <w:t xml:space="preserve">  Motivasyon Etkinliği: "Ozet Cikarma"</w:t>
      </w:r>
    </w:p>
    <w:p w:rsidR="00090EBF" w:rsidRDefault="004810AA">
      <w:r>
        <w:rPr>
          <w:b/>
          <w:color w:val="1B2A4A"/>
          <w:sz w:val="20"/>
        </w:rPr>
        <w:t xml:space="preserve">Açıklama: </w:t>
      </w:r>
      <w:r>
        <w:rPr>
          <w:sz w:val="20"/>
        </w:rPr>
        <w:t>Bir matristeki en onemli degerleri secme.</w:t>
      </w:r>
    </w:p>
    <w:p w:rsidR="00090EBF" w:rsidRDefault="004810AA">
      <w:r>
        <w:rPr>
          <w:b/>
          <w:color w:val="1B2A4A"/>
          <w:sz w:val="20"/>
        </w:rPr>
        <w:t xml:space="preserve">Yönerge: </w:t>
      </w:r>
      <w:r>
        <w:rPr>
          <w:sz w:val="20"/>
        </w:rPr>
        <w:t xml:space="preserve">Egitmen 4x4 matris cizer. Ogrenciler 2x2 bloklara ayirir ve her bloktaki en buyuk degeri </w:t>
      </w:r>
      <w:r>
        <w:rPr>
          <w:sz w:val="20"/>
        </w:rPr>
        <w:t>secer -&gt; 2x2 sonuc!</w:t>
      </w:r>
    </w:p>
    <w:p w:rsidR="00090EBF" w:rsidRDefault="004810AA">
      <w:pPr>
        <w:spacing w:before="200"/>
      </w:pPr>
      <w:r>
        <w:rPr>
          <w:b/>
          <w:color w:val="2C6FAD"/>
          <w:sz w:val="24"/>
        </w:rPr>
        <w:t xml:space="preserve">  Senaryo / Problem Durumu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090EBF">
        <w:trPr>
          <w:jc w:val="center"/>
        </w:trPr>
        <w:tc>
          <w:tcPr>
            <w:tcW w:w="9638" w:type="dxa"/>
            <w:tcBorders>
              <w:top w:val="single" w:sz="8" w:space="0" w:color="2C6FAD"/>
              <w:left w:val="single" w:sz="8" w:space="0" w:color="2C6FAD"/>
              <w:bottom w:val="single" w:sz="8" w:space="0" w:color="2C6FAD"/>
              <w:right w:val="single" w:sz="8" w:space="0" w:color="2C6FAD"/>
            </w:tcBorders>
            <w:shd w:val="clear" w:color="auto" w:fill="E3F2FD"/>
          </w:tcPr>
          <w:p w:rsidR="00090EBF" w:rsidRDefault="004810AA">
            <w:r>
              <w:rPr>
                <w:sz w:val="20"/>
              </w:rPr>
              <w:t>4x4 feature map -&gt; MaxPooling(2x2) -&gt; 2x2 ozet. Bilgi kaybi var mi?</w:t>
            </w:r>
          </w:p>
        </w:tc>
      </w:tr>
    </w:tbl>
    <w:p w:rsidR="00090EBF" w:rsidRDefault="00090EBF"/>
    <w:p w:rsidR="00090EBF" w:rsidRDefault="004810AA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090EBF">
        <w:trPr>
          <w:jc w:val="center"/>
        </w:trPr>
        <w:tc>
          <w:tcPr>
            <w:tcW w:w="9638" w:type="dxa"/>
            <w:tcBorders>
              <w:top w:val="single" w:sz="10" w:space="0" w:color="007A7A"/>
              <w:left w:val="single" w:sz="10" w:space="0" w:color="007A7A"/>
              <w:bottom w:val="single" w:sz="10" w:space="0" w:color="007A7A"/>
              <w:right w:val="single" w:sz="10" w:space="0" w:color="007A7A"/>
            </w:tcBorders>
            <w:shd w:val="clear" w:color="auto" w:fill="007A7A"/>
          </w:tcPr>
          <w:p w:rsidR="00090EBF" w:rsidRDefault="004810AA">
            <w:r>
              <w:rPr>
                <w:b/>
                <w:color w:val="FFFFFF"/>
                <w:sz w:val="28"/>
              </w:rPr>
              <w:t xml:space="preserve">  E2  |  KEŞİF (EXPLORE)  —  Aktif Keşif &amp; Deneyimleme</w:t>
            </w:r>
          </w:p>
        </w:tc>
      </w:tr>
    </w:tbl>
    <w:p w:rsidR="00090EBF" w:rsidRDefault="00090EBF"/>
    <w:p w:rsidR="00090EBF" w:rsidRDefault="004810AA">
      <w:r>
        <w:rPr>
          <w:i/>
          <w:color w:val="007A7A"/>
          <w:sz w:val="20"/>
        </w:rPr>
        <w:t xml:space="preserve"> </w:t>
      </w:r>
      <w:r>
        <w:rPr>
          <w:i/>
          <w:color w:val="007A7A"/>
          <w:sz w:val="20"/>
        </w:rPr>
        <w:t xml:space="preserve"> Süre: 10 dakika</w:t>
      </w:r>
    </w:p>
    <w:p w:rsidR="00090EBF" w:rsidRDefault="004810AA">
      <w:pPr>
        <w:spacing w:before="200"/>
      </w:pPr>
      <w:r>
        <w:rPr>
          <w:b/>
          <w:color w:val="007A7A"/>
          <w:sz w:val="24"/>
        </w:rPr>
        <w:t xml:space="preserve">  Keşif Etkinliği: "Pooling Hesaplama"</w:t>
      </w:r>
    </w:p>
    <w:p w:rsidR="00090EBF" w:rsidRDefault="004810AA">
      <w:r>
        <w:rPr>
          <w:b/>
          <w:color w:val="1B2A4A"/>
          <w:sz w:val="20"/>
        </w:rPr>
        <w:t xml:space="preserve">Türü: </w:t>
      </w:r>
      <w:r>
        <w:rPr>
          <w:sz w:val="20"/>
        </w:rPr>
        <w:t>Bireysel Hesaplama</w:t>
      </w:r>
    </w:p>
    <w:p w:rsidR="00090EBF" w:rsidRDefault="004810AA">
      <w:r>
        <w:rPr>
          <w:b/>
          <w:color w:val="1B2A4A"/>
          <w:sz w:val="20"/>
        </w:rPr>
        <w:t xml:space="preserve">Amacı: </w:t>
      </w:r>
      <w:r>
        <w:rPr>
          <w:sz w:val="20"/>
        </w:rPr>
        <w:t>MaxPooling ve AveragePooling islemlerini elle hesaplamak.</w:t>
      </w:r>
    </w:p>
    <w:p w:rsidR="00090EBF" w:rsidRDefault="004810AA">
      <w:r>
        <w:rPr>
          <w:b/>
          <w:color w:val="1B2A4A"/>
          <w:sz w:val="20"/>
        </w:rPr>
        <w:t xml:space="preserve">Malzemeler: </w:t>
      </w:r>
      <w:r>
        <w:rPr>
          <w:sz w:val="20"/>
        </w:rPr>
        <w:t>Kagit, kalem</w:t>
      </w:r>
    </w:p>
    <w:p w:rsidR="00090EBF" w:rsidRDefault="004810AA">
      <w:pPr>
        <w:spacing w:before="200"/>
      </w:pPr>
      <w:r>
        <w:rPr>
          <w:b/>
          <w:color w:val="007A7A"/>
          <w:sz w:val="24"/>
        </w:rPr>
        <w:t xml:space="preserve">  Yönerge Adımları</w:t>
      </w:r>
    </w:p>
    <w:p w:rsidR="00090EBF" w:rsidRDefault="004810AA">
      <w:r>
        <w:rPr>
          <w:b/>
          <w:color w:val="007A7A"/>
          <w:sz w:val="20"/>
        </w:rPr>
        <w:t xml:space="preserve">  1. </w:t>
      </w:r>
      <w:r>
        <w:rPr>
          <w:sz w:val="20"/>
        </w:rPr>
        <w:t>4x4 matris olusturun.</w:t>
      </w:r>
    </w:p>
    <w:p w:rsidR="00090EBF" w:rsidRDefault="004810AA">
      <w:r>
        <w:rPr>
          <w:b/>
          <w:color w:val="007A7A"/>
          <w:sz w:val="20"/>
        </w:rPr>
        <w:t xml:space="preserve">  2. </w:t>
      </w:r>
      <w:r>
        <w:rPr>
          <w:sz w:val="20"/>
        </w:rPr>
        <w:t>2x2 MaxPooling uygulaayin: her 2x2</w:t>
      </w:r>
      <w:r>
        <w:rPr>
          <w:sz w:val="20"/>
        </w:rPr>
        <w:t xml:space="preserve"> blogun maksimumunu alin.</w:t>
      </w:r>
    </w:p>
    <w:p w:rsidR="00090EBF" w:rsidRDefault="004810AA">
      <w:r>
        <w:rPr>
          <w:b/>
          <w:color w:val="007A7A"/>
          <w:sz w:val="20"/>
        </w:rPr>
        <w:t xml:space="preserve">  3. </w:t>
      </w:r>
      <w:r>
        <w:rPr>
          <w:sz w:val="20"/>
        </w:rPr>
        <w:t>Ayni matriste 2x2 AveragePooling: her blogun ortalamasini alin.</w:t>
      </w:r>
    </w:p>
    <w:p w:rsidR="00090EBF" w:rsidRDefault="004810AA">
      <w:r>
        <w:rPr>
          <w:b/>
          <w:color w:val="007A7A"/>
          <w:sz w:val="20"/>
        </w:rPr>
        <w:t xml:space="preserve">  4. </w:t>
      </w:r>
      <w:r>
        <w:rPr>
          <w:sz w:val="20"/>
        </w:rPr>
        <w:t>Sonuclari karsilastirin.</w:t>
      </w:r>
    </w:p>
    <w:p w:rsidR="00090EBF" w:rsidRDefault="004810AA">
      <w:r>
        <w:rPr>
          <w:b/>
          <w:color w:val="007A7A"/>
          <w:sz w:val="20"/>
        </w:rPr>
        <w:t xml:space="preserve">  5. </w:t>
      </w:r>
      <w:r>
        <w:rPr>
          <w:sz w:val="20"/>
        </w:rPr>
        <w:t>6x6 matriste 3x3 MaxPooling yapiin.</w:t>
      </w:r>
    </w:p>
    <w:p w:rsidR="00090EBF" w:rsidRDefault="004810AA">
      <w:r>
        <w:rPr>
          <w:b/>
          <w:color w:val="1B2A4A"/>
          <w:sz w:val="20"/>
        </w:rPr>
        <w:t xml:space="preserve">Öğrenci Rolü: </w:t>
      </w:r>
      <w:r>
        <w:rPr>
          <w:sz w:val="20"/>
        </w:rPr>
        <w:t>Veri ozetleyici: onemli bilgiyi secen</w:t>
      </w:r>
    </w:p>
    <w:p w:rsidR="00090EBF" w:rsidRDefault="004810AA">
      <w:r>
        <w:rPr>
          <w:b/>
          <w:color w:val="1B2A4A"/>
          <w:sz w:val="20"/>
        </w:rPr>
        <w:t xml:space="preserve">Öğretmen Rolü: </w:t>
      </w:r>
      <w:r>
        <w:rPr>
          <w:sz w:val="20"/>
        </w:rPr>
        <w:t>Hesaplari kontrol eder</w:t>
      </w:r>
    </w:p>
    <w:p w:rsidR="00090EBF" w:rsidRDefault="004810AA">
      <w:r>
        <w:rPr>
          <w:b/>
          <w:color w:val="1B2A4A"/>
          <w:sz w:val="20"/>
        </w:rPr>
        <w:t xml:space="preserve">Beklenen Ürün: </w:t>
      </w:r>
      <w:r>
        <w:rPr>
          <w:sz w:val="20"/>
        </w:rPr>
        <w:t>Pooling Hesap Tablosu</w:t>
      </w:r>
    </w:p>
    <w:p w:rsidR="00090EBF" w:rsidRDefault="004810AA">
      <w:pPr>
        <w:spacing w:before="200"/>
      </w:pPr>
      <w:r>
        <w:rPr>
          <w:b/>
          <w:color w:val="007A7A"/>
          <w:sz w:val="24"/>
        </w:rPr>
        <w:t xml:space="preserve">  Araştırma Soruları</w:t>
      </w:r>
    </w:p>
    <w:p w:rsidR="00090EBF" w:rsidRDefault="004810AA">
      <w:r>
        <w:rPr>
          <w:b/>
          <w:color w:val="007A7A"/>
          <w:sz w:val="20"/>
        </w:rPr>
        <w:t xml:space="preserve">  1. </w:t>
      </w:r>
      <w:r>
        <w:rPr>
          <w:sz w:val="20"/>
        </w:rPr>
        <w:t>Global Average Pooling nedir?</w:t>
      </w:r>
    </w:p>
    <w:p w:rsidR="00090EBF" w:rsidRDefault="004810AA">
      <w:r>
        <w:rPr>
          <w:b/>
          <w:color w:val="007A7A"/>
          <w:sz w:val="20"/>
        </w:rPr>
        <w:t xml:space="preserve">  2. </w:t>
      </w:r>
      <w:r>
        <w:rPr>
          <w:sz w:val="20"/>
        </w:rPr>
        <w:t>Strided convolution vs pooling?</w:t>
      </w:r>
    </w:p>
    <w:p w:rsidR="00090EBF" w:rsidRDefault="004810AA">
      <w:r>
        <w:rPr>
          <w:b/>
          <w:color w:val="007A7A"/>
          <w:sz w:val="20"/>
        </w:rPr>
        <w:t xml:space="preserve">  3. </w:t>
      </w:r>
      <w:r>
        <w:rPr>
          <w:sz w:val="20"/>
        </w:rPr>
        <w:t>Pooling katmani ogrenilebilir mi?</w:t>
      </w:r>
    </w:p>
    <w:p w:rsidR="00090EBF" w:rsidRDefault="004810AA">
      <w:r>
        <w:rPr>
          <w:b/>
          <w:color w:val="1B2A4A"/>
          <w:sz w:val="20"/>
        </w:rPr>
        <w:t xml:space="preserve">Grupla Çalışma Kuralları: </w:t>
      </w:r>
      <w:r>
        <w:rPr>
          <w:sz w:val="20"/>
        </w:rPr>
        <w:t>MaxPool ve AvgPool sonuclarini karsilastirin.</w:t>
      </w:r>
    </w:p>
    <w:p w:rsidR="00090EBF" w:rsidRDefault="004810AA">
      <w:pPr>
        <w:jc w:val="center"/>
      </w:pPr>
      <w:r>
        <w:rPr>
          <w:color w:val="BDBDBD"/>
          <w:sz w:val="12"/>
        </w:rPr>
        <w:t>_______________</w:t>
      </w:r>
      <w:r>
        <w:rPr>
          <w:color w:val="BDBDBD"/>
          <w:sz w:val="12"/>
        </w:rPr>
        <w:t>_________________________________________________________________</w:t>
      </w:r>
    </w:p>
    <w:p w:rsidR="00090EBF" w:rsidRDefault="004810AA">
      <w:r>
        <w:br w:type="page"/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090EBF">
        <w:trPr>
          <w:jc w:val="center"/>
        </w:trPr>
        <w:tc>
          <w:tcPr>
            <w:tcW w:w="9638" w:type="dxa"/>
            <w:tcBorders>
              <w:top w:val="single" w:sz="10" w:space="0" w:color="E65C00"/>
              <w:left w:val="single" w:sz="10" w:space="0" w:color="E65C00"/>
              <w:bottom w:val="single" w:sz="10" w:space="0" w:color="E65C00"/>
              <w:right w:val="single" w:sz="10" w:space="0" w:color="E65C00"/>
            </w:tcBorders>
            <w:shd w:val="clear" w:color="auto" w:fill="E65C00"/>
          </w:tcPr>
          <w:p w:rsidR="00090EBF" w:rsidRDefault="004810AA">
            <w:r>
              <w:rPr>
                <w:b/>
                <w:color w:val="FFFFFF"/>
                <w:sz w:val="28"/>
              </w:rPr>
              <w:lastRenderedPageBreak/>
              <w:t xml:space="preserve">  E3  |  AÇIKLAMA (EXPLAIN)  —  Kavramları Yapılandırma</w:t>
            </w:r>
          </w:p>
        </w:tc>
      </w:tr>
    </w:tbl>
    <w:p w:rsidR="00090EBF" w:rsidRDefault="00090EBF"/>
    <w:p w:rsidR="00090EBF" w:rsidRDefault="004810AA">
      <w:r>
        <w:rPr>
          <w:i/>
          <w:color w:val="E65C00"/>
          <w:sz w:val="20"/>
        </w:rPr>
        <w:t xml:space="preserve">  Süre: 12 dakika</w:t>
      </w:r>
    </w:p>
    <w:p w:rsidR="00090EBF" w:rsidRDefault="004810AA">
      <w:pPr>
        <w:spacing w:before="200"/>
      </w:pPr>
      <w:r>
        <w:rPr>
          <w:b/>
          <w:color w:val="E65C00"/>
          <w:sz w:val="24"/>
        </w:rPr>
        <w:t xml:space="preserve">  Temel Kavramlar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2409"/>
        <w:gridCol w:w="2409"/>
        <w:gridCol w:w="2409"/>
        <w:gridCol w:w="2409"/>
      </w:tblGrid>
      <w:tr w:rsidR="00090EBF">
        <w:trPr>
          <w:jc w:val="center"/>
        </w:trPr>
        <w:tc>
          <w:tcPr>
            <w:tcW w:w="2409" w:type="dxa"/>
            <w:shd w:val="clear" w:color="auto" w:fill="E65C00"/>
          </w:tcPr>
          <w:p w:rsidR="00090EBF" w:rsidRDefault="004810AA">
            <w:pPr>
              <w:jc w:val="center"/>
            </w:pPr>
            <w:r>
              <w:rPr>
                <w:b/>
                <w:color w:val="FFFFFF"/>
                <w:sz w:val="18"/>
              </w:rPr>
              <w:t>Kavram</w:t>
            </w:r>
          </w:p>
        </w:tc>
        <w:tc>
          <w:tcPr>
            <w:tcW w:w="2409" w:type="dxa"/>
            <w:shd w:val="clear" w:color="auto" w:fill="E65C00"/>
          </w:tcPr>
          <w:p w:rsidR="00090EBF" w:rsidRDefault="004810AA">
            <w:pPr>
              <w:jc w:val="center"/>
            </w:pPr>
            <w:r>
              <w:rPr>
                <w:b/>
                <w:color w:val="FFFFFF"/>
                <w:sz w:val="18"/>
              </w:rPr>
              <w:t>Tanım</w:t>
            </w:r>
          </w:p>
        </w:tc>
        <w:tc>
          <w:tcPr>
            <w:tcW w:w="2409" w:type="dxa"/>
            <w:shd w:val="clear" w:color="auto" w:fill="E65C00"/>
          </w:tcPr>
          <w:p w:rsidR="00090EBF" w:rsidRDefault="004810AA">
            <w:pPr>
              <w:jc w:val="center"/>
            </w:pPr>
            <w:r>
              <w:rPr>
                <w:b/>
                <w:color w:val="FFFFFF"/>
                <w:sz w:val="18"/>
              </w:rPr>
              <w:t>Örnek</w:t>
            </w:r>
          </w:p>
        </w:tc>
        <w:tc>
          <w:tcPr>
            <w:tcW w:w="2409" w:type="dxa"/>
            <w:shd w:val="clear" w:color="auto" w:fill="E65C00"/>
          </w:tcPr>
          <w:p w:rsidR="00090EBF" w:rsidRDefault="004810AA">
            <w:pPr>
              <w:jc w:val="center"/>
            </w:pPr>
            <w:r>
              <w:rPr>
                <w:b/>
                <w:color w:val="FFFFFF"/>
                <w:sz w:val="18"/>
              </w:rPr>
              <w:t>Görsel Açıklama</w:t>
            </w:r>
          </w:p>
        </w:tc>
      </w:tr>
      <w:tr w:rsidR="00090EBF">
        <w:trPr>
          <w:jc w:val="center"/>
        </w:trPr>
        <w:tc>
          <w:tcPr>
            <w:tcW w:w="2409" w:type="dxa"/>
          </w:tcPr>
          <w:p w:rsidR="00090EBF" w:rsidRDefault="004810AA">
            <w:r>
              <w:rPr>
                <w:sz w:val="18"/>
              </w:rPr>
              <w:t>MaxPooling</w:t>
            </w:r>
          </w:p>
        </w:tc>
        <w:tc>
          <w:tcPr>
            <w:tcW w:w="2409" w:type="dxa"/>
          </w:tcPr>
          <w:p w:rsidR="00090EBF" w:rsidRDefault="004810AA">
            <w:r>
              <w:rPr>
                <w:sz w:val="18"/>
              </w:rPr>
              <w:t>Her bolgeden maksimum degeri alma</w:t>
            </w:r>
          </w:p>
        </w:tc>
        <w:tc>
          <w:tcPr>
            <w:tcW w:w="2409" w:type="dxa"/>
          </w:tcPr>
          <w:p w:rsidR="00090EBF" w:rsidRDefault="004810AA">
            <w:r>
              <w:rPr>
                <w:sz w:val="18"/>
              </w:rPr>
              <w:t xml:space="preserve">En belirgin </w:t>
            </w:r>
            <w:r>
              <w:rPr>
                <w:sz w:val="18"/>
              </w:rPr>
              <w:t>ozelliklleri korur</w:t>
            </w:r>
          </w:p>
        </w:tc>
        <w:tc>
          <w:tcPr>
            <w:tcW w:w="2409" w:type="dxa"/>
          </w:tcPr>
          <w:p w:rsidR="00090EBF" w:rsidRDefault="004810AA">
            <w:r>
              <w:rPr>
                <w:sz w:val="18"/>
              </w:rPr>
              <w:t>MaxPool ornegi</w:t>
            </w:r>
          </w:p>
        </w:tc>
      </w:tr>
      <w:tr w:rsidR="00090EBF">
        <w:trPr>
          <w:jc w:val="center"/>
        </w:trPr>
        <w:tc>
          <w:tcPr>
            <w:tcW w:w="2409" w:type="dxa"/>
          </w:tcPr>
          <w:p w:rsidR="00090EBF" w:rsidRDefault="004810AA">
            <w:r>
              <w:rPr>
                <w:sz w:val="18"/>
              </w:rPr>
              <w:t>AveragePooling</w:t>
            </w:r>
          </w:p>
        </w:tc>
        <w:tc>
          <w:tcPr>
            <w:tcW w:w="2409" w:type="dxa"/>
          </w:tcPr>
          <w:p w:rsidR="00090EBF" w:rsidRDefault="004810AA">
            <w:r>
              <w:rPr>
                <w:sz w:val="18"/>
              </w:rPr>
              <w:t>Her bolgeden ortalama degeri alma</w:t>
            </w:r>
          </w:p>
        </w:tc>
        <w:tc>
          <w:tcPr>
            <w:tcW w:w="2409" w:type="dxa"/>
          </w:tcPr>
          <w:p w:rsidR="00090EBF" w:rsidRDefault="004810AA">
            <w:r>
              <w:rPr>
                <w:sz w:val="18"/>
              </w:rPr>
              <w:t>Genel bilgiyi korur, yumusak cikis</w:t>
            </w:r>
          </w:p>
        </w:tc>
        <w:tc>
          <w:tcPr>
            <w:tcW w:w="2409" w:type="dxa"/>
          </w:tcPr>
          <w:p w:rsidR="00090EBF" w:rsidRDefault="004810AA">
            <w:r>
              <w:rPr>
                <w:sz w:val="18"/>
              </w:rPr>
              <w:t>AvgPool ornegi</w:t>
            </w:r>
          </w:p>
        </w:tc>
      </w:tr>
      <w:tr w:rsidR="00090EBF">
        <w:trPr>
          <w:jc w:val="center"/>
        </w:trPr>
        <w:tc>
          <w:tcPr>
            <w:tcW w:w="2409" w:type="dxa"/>
          </w:tcPr>
          <w:p w:rsidR="00090EBF" w:rsidRDefault="004810AA">
            <w:r>
              <w:rPr>
                <w:sz w:val="18"/>
              </w:rPr>
              <w:t>Pool Size</w:t>
            </w:r>
          </w:p>
        </w:tc>
        <w:tc>
          <w:tcPr>
            <w:tcW w:w="2409" w:type="dxa"/>
          </w:tcPr>
          <w:p w:rsidR="00090EBF" w:rsidRDefault="004810AA">
            <w:r>
              <w:rPr>
                <w:sz w:val="18"/>
              </w:rPr>
              <w:t>Havuzlama pencere boyutu</w:t>
            </w:r>
          </w:p>
        </w:tc>
        <w:tc>
          <w:tcPr>
            <w:tcW w:w="2409" w:type="dxa"/>
          </w:tcPr>
          <w:p w:rsidR="00090EBF" w:rsidRDefault="004810AA">
            <w:r>
              <w:rPr>
                <w:sz w:val="18"/>
              </w:rPr>
              <w:t>2x2 en yaygin</w:t>
            </w:r>
          </w:p>
        </w:tc>
        <w:tc>
          <w:tcPr>
            <w:tcW w:w="2409" w:type="dxa"/>
          </w:tcPr>
          <w:p w:rsidR="00090EBF" w:rsidRDefault="004810AA">
            <w:r>
              <w:rPr>
                <w:sz w:val="18"/>
              </w:rPr>
              <w:t>Pencere gorseli</w:t>
            </w:r>
          </w:p>
        </w:tc>
      </w:tr>
      <w:tr w:rsidR="00090EBF">
        <w:trPr>
          <w:jc w:val="center"/>
        </w:trPr>
        <w:tc>
          <w:tcPr>
            <w:tcW w:w="2409" w:type="dxa"/>
          </w:tcPr>
          <w:p w:rsidR="00090EBF" w:rsidRDefault="004810AA">
            <w:r>
              <w:rPr>
                <w:sz w:val="18"/>
              </w:rPr>
              <w:t>Boyut Azaltma</w:t>
            </w:r>
          </w:p>
        </w:tc>
        <w:tc>
          <w:tcPr>
            <w:tcW w:w="2409" w:type="dxa"/>
          </w:tcPr>
          <w:p w:rsidR="00090EBF" w:rsidRDefault="004810AA">
            <w:r>
              <w:rPr>
                <w:sz w:val="18"/>
              </w:rPr>
              <w:t>Uzamsal boyutu kucultme</w:t>
            </w:r>
          </w:p>
        </w:tc>
        <w:tc>
          <w:tcPr>
            <w:tcW w:w="2409" w:type="dxa"/>
          </w:tcPr>
          <w:p w:rsidR="00090EBF" w:rsidRDefault="004810AA">
            <w:r>
              <w:rPr>
                <w:sz w:val="18"/>
              </w:rPr>
              <w:t xml:space="preserve">Hesaplama ve </w:t>
            </w:r>
            <w:r>
              <w:rPr>
                <w:sz w:val="18"/>
              </w:rPr>
              <w:t>parametre azaltir</w:t>
            </w:r>
          </w:p>
        </w:tc>
        <w:tc>
          <w:tcPr>
            <w:tcW w:w="2409" w:type="dxa"/>
          </w:tcPr>
          <w:p w:rsidR="00090EBF" w:rsidRDefault="004810AA">
            <w:r>
              <w:rPr>
                <w:sz w:val="18"/>
              </w:rPr>
              <w:t>Boyut degisimi</w:t>
            </w:r>
          </w:p>
        </w:tc>
      </w:tr>
      <w:tr w:rsidR="00090EBF">
        <w:trPr>
          <w:jc w:val="center"/>
        </w:trPr>
        <w:tc>
          <w:tcPr>
            <w:tcW w:w="2409" w:type="dxa"/>
          </w:tcPr>
          <w:p w:rsidR="00090EBF" w:rsidRDefault="004810AA">
            <w:r>
              <w:rPr>
                <w:sz w:val="18"/>
              </w:rPr>
              <w:t>Oteleme Degismezligi</w:t>
            </w:r>
          </w:p>
        </w:tc>
        <w:tc>
          <w:tcPr>
            <w:tcW w:w="2409" w:type="dxa"/>
          </w:tcPr>
          <w:p w:rsidR="00090EBF" w:rsidRDefault="004810AA">
            <w:r>
              <w:rPr>
                <w:sz w:val="18"/>
              </w:rPr>
              <w:t>Nesnenin konumuna duyarsizlik</w:t>
            </w:r>
          </w:p>
        </w:tc>
        <w:tc>
          <w:tcPr>
            <w:tcW w:w="2409" w:type="dxa"/>
          </w:tcPr>
          <w:p w:rsidR="00090EBF" w:rsidRDefault="004810AA">
            <w:r>
              <w:rPr>
                <w:sz w:val="18"/>
              </w:rPr>
              <w:t>Kedi sol veya sag olsa da taninir</w:t>
            </w:r>
          </w:p>
        </w:tc>
        <w:tc>
          <w:tcPr>
            <w:tcW w:w="2409" w:type="dxa"/>
          </w:tcPr>
          <w:p w:rsidR="00090EBF" w:rsidRDefault="004810AA">
            <w:r>
              <w:rPr>
                <w:sz w:val="18"/>
              </w:rPr>
              <w:t>Oteleme ornegi</w:t>
            </w:r>
          </w:p>
        </w:tc>
      </w:tr>
    </w:tbl>
    <w:p w:rsidR="00090EBF" w:rsidRDefault="00090EBF"/>
    <w:p w:rsidR="00090EBF" w:rsidRDefault="004810AA">
      <w:pPr>
        <w:spacing w:before="200"/>
      </w:pPr>
      <w:r>
        <w:rPr>
          <w:b/>
          <w:color w:val="E65C00"/>
          <w:sz w:val="24"/>
        </w:rPr>
        <w:t xml:space="preserve">  Konu Anlatımı</w:t>
      </w:r>
    </w:p>
    <w:p w:rsidR="00090EBF" w:rsidRDefault="004810AA">
      <w:r>
        <w:rPr>
          <w:sz w:val="20"/>
        </w:rPr>
        <w:t>MaxPooling: 2x2 pencere feature map uzerinde gezinir ve her penceredeki maksimum degeri alir. Boyutu yar</w:t>
      </w:r>
      <w:r>
        <w:rPr>
          <w:sz w:val="20"/>
        </w:rPr>
        <w:t>illar (2x2 pool, stride=2). En belirgin ozellikleri korur, gurultuyu azaltir.</w:t>
      </w:r>
    </w:p>
    <w:p w:rsidR="00090EBF" w:rsidRDefault="004810AA">
      <w:r>
        <w:rPr>
          <w:sz w:val="20"/>
        </w:rPr>
        <w:t>AveragePooling: maksimum yerine ortalama alir. Daha yumusak cikis, genel bilgiyi korur. Pratikte MaxPooling daha yaygindir cunku onemli ozellikleri daha iyi vurgular.</w:t>
      </w:r>
    </w:p>
    <w:p w:rsidR="00090EBF" w:rsidRDefault="004810AA">
      <w:r>
        <w:rPr>
          <w:sz w:val="20"/>
        </w:rPr>
        <w:t>Pooling ava</w:t>
      </w:r>
      <w:r>
        <w:rPr>
          <w:sz w:val="20"/>
        </w:rPr>
        <w:t>ntajlari: 1) Boyut azaltma (hesaplama tasarrufu). 2) Overfitting azaltma (daha az parametre). 3) Oteleme degismezligi (nesne biraz kaysa da taninir). Not: Pooling katmaninin ogrenilebilir parametresi yoktur!</w:t>
      </w:r>
    </w:p>
    <w:p w:rsidR="00090EBF" w:rsidRDefault="004810AA">
      <w:pPr>
        <w:spacing w:before="200"/>
      </w:pPr>
      <w:r>
        <w:rPr>
          <w:b/>
          <w:color w:val="E65C00"/>
          <w:sz w:val="24"/>
        </w:rPr>
        <w:t xml:space="preserve">  Somut Örnekler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3213"/>
        <w:gridCol w:w="3213"/>
        <w:gridCol w:w="3213"/>
      </w:tblGrid>
      <w:tr w:rsidR="00090EBF">
        <w:trPr>
          <w:jc w:val="center"/>
        </w:trPr>
        <w:tc>
          <w:tcPr>
            <w:tcW w:w="3213" w:type="dxa"/>
            <w:shd w:val="clear" w:color="auto" w:fill="E65C00"/>
          </w:tcPr>
          <w:p w:rsidR="00090EBF" w:rsidRDefault="004810AA">
            <w:pPr>
              <w:jc w:val="center"/>
            </w:pPr>
            <w:r>
              <w:rPr>
                <w:b/>
                <w:color w:val="FFFFFF"/>
                <w:sz w:val="18"/>
              </w:rPr>
              <w:t>Örnek</w:t>
            </w:r>
          </w:p>
        </w:tc>
        <w:tc>
          <w:tcPr>
            <w:tcW w:w="3213" w:type="dxa"/>
            <w:shd w:val="clear" w:color="auto" w:fill="E65C00"/>
          </w:tcPr>
          <w:p w:rsidR="00090EBF" w:rsidRDefault="004810AA">
            <w:pPr>
              <w:jc w:val="center"/>
            </w:pPr>
            <w:r>
              <w:rPr>
                <w:b/>
                <w:color w:val="FFFFFF"/>
                <w:sz w:val="18"/>
              </w:rPr>
              <w:t>Açıklama</w:t>
            </w:r>
          </w:p>
        </w:tc>
        <w:tc>
          <w:tcPr>
            <w:tcW w:w="3213" w:type="dxa"/>
            <w:shd w:val="clear" w:color="auto" w:fill="E65C00"/>
          </w:tcPr>
          <w:p w:rsidR="00090EBF" w:rsidRDefault="004810AA">
            <w:pPr>
              <w:jc w:val="center"/>
            </w:pPr>
            <w:r>
              <w:rPr>
                <w:b/>
                <w:color w:val="FFFFFF"/>
                <w:sz w:val="18"/>
              </w:rPr>
              <w:t xml:space="preserve">Günlük Hayat </w:t>
            </w:r>
            <w:r>
              <w:rPr>
                <w:b/>
                <w:color w:val="FFFFFF"/>
                <w:sz w:val="18"/>
              </w:rPr>
              <w:t>Bağlantısı</w:t>
            </w:r>
          </w:p>
        </w:tc>
      </w:tr>
      <w:tr w:rsidR="00090EBF">
        <w:trPr>
          <w:jc w:val="center"/>
        </w:trPr>
        <w:tc>
          <w:tcPr>
            <w:tcW w:w="3213" w:type="dxa"/>
          </w:tcPr>
          <w:p w:rsidR="00090EBF" w:rsidRDefault="004810AA">
            <w:r>
              <w:rPr>
                <w:sz w:val="18"/>
              </w:rPr>
              <w:t>MaxPool</w:t>
            </w:r>
          </w:p>
        </w:tc>
        <w:tc>
          <w:tcPr>
            <w:tcW w:w="3213" w:type="dxa"/>
          </w:tcPr>
          <w:p w:rsidR="00090EBF" w:rsidRDefault="004810AA">
            <w:r>
              <w:rPr>
                <w:sz w:val="18"/>
              </w:rPr>
              <w:t>[[1,3],[2,4]] -&gt; max=4</w:t>
            </w:r>
          </w:p>
        </w:tc>
        <w:tc>
          <w:tcPr>
            <w:tcW w:w="3213" w:type="dxa"/>
          </w:tcPr>
          <w:p w:rsidR="00090EBF" w:rsidRDefault="004810AA">
            <w:r>
              <w:rPr>
                <w:sz w:val="18"/>
              </w:rPr>
              <w:t>En buyuk</w:t>
            </w:r>
          </w:p>
        </w:tc>
      </w:tr>
      <w:tr w:rsidR="00090EBF">
        <w:trPr>
          <w:jc w:val="center"/>
        </w:trPr>
        <w:tc>
          <w:tcPr>
            <w:tcW w:w="3213" w:type="dxa"/>
          </w:tcPr>
          <w:p w:rsidR="00090EBF" w:rsidRDefault="004810AA">
            <w:r>
              <w:rPr>
                <w:sz w:val="18"/>
              </w:rPr>
              <w:t>AvgPool</w:t>
            </w:r>
          </w:p>
        </w:tc>
        <w:tc>
          <w:tcPr>
            <w:tcW w:w="3213" w:type="dxa"/>
          </w:tcPr>
          <w:p w:rsidR="00090EBF" w:rsidRDefault="004810AA">
            <w:r>
              <w:rPr>
                <w:sz w:val="18"/>
              </w:rPr>
              <w:t>[[1,3],[2,4]] -&gt; avg=2.5</w:t>
            </w:r>
          </w:p>
        </w:tc>
        <w:tc>
          <w:tcPr>
            <w:tcW w:w="3213" w:type="dxa"/>
          </w:tcPr>
          <w:p w:rsidR="00090EBF" w:rsidRDefault="004810AA">
            <w:r>
              <w:rPr>
                <w:sz w:val="18"/>
              </w:rPr>
              <w:t>Ortalama</w:t>
            </w:r>
          </w:p>
        </w:tc>
      </w:tr>
      <w:tr w:rsidR="00090EBF">
        <w:trPr>
          <w:jc w:val="center"/>
        </w:trPr>
        <w:tc>
          <w:tcPr>
            <w:tcW w:w="3213" w:type="dxa"/>
          </w:tcPr>
          <w:p w:rsidR="00090EBF" w:rsidRDefault="004810AA">
            <w:r>
              <w:rPr>
                <w:sz w:val="18"/>
              </w:rPr>
              <w:t>Boyut</w:t>
            </w:r>
          </w:p>
        </w:tc>
        <w:tc>
          <w:tcPr>
            <w:tcW w:w="3213" w:type="dxa"/>
          </w:tcPr>
          <w:p w:rsidR="00090EBF" w:rsidRDefault="004810AA">
            <w:r>
              <w:rPr>
                <w:sz w:val="18"/>
              </w:rPr>
              <w:t>8x8 -&gt; MaxPool(2x2) -&gt; 4x4</w:t>
            </w:r>
          </w:p>
        </w:tc>
        <w:tc>
          <w:tcPr>
            <w:tcW w:w="3213" w:type="dxa"/>
          </w:tcPr>
          <w:p w:rsidR="00090EBF" w:rsidRDefault="004810AA">
            <w:r>
              <w:rPr>
                <w:sz w:val="18"/>
              </w:rPr>
              <w:t>Yariladi</w:t>
            </w:r>
          </w:p>
        </w:tc>
      </w:tr>
      <w:tr w:rsidR="00090EBF">
        <w:trPr>
          <w:jc w:val="center"/>
        </w:trPr>
        <w:tc>
          <w:tcPr>
            <w:tcW w:w="3213" w:type="dxa"/>
          </w:tcPr>
          <w:p w:rsidR="00090EBF" w:rsidRDefault="004810AA">
            <w:r>
              <w:rPr>
                <w:sz w:val="18"/>
              </w:rPr>
              <w:t>CNN</w:t>
            </w:r>
          </w:p>
        </w:tc>
        <w:tc>
          <w:tcPr>
            <w:tcW w:w="3213" w:type="dxa"/>
          </w:tcPr>
          <w:p w:rsidR="00090EBF" w:rsidRDefault="004810AA">
            <w:r>
              <w:rPr>
                <w:sz w:val="18"/>
              </w:rPr>
              <w:t>Conv(32)-&gt;MaxPool-&gt;Conv(64)-&gt;MaxPool-&gt;Dense</w:t>
            </w:r>
          </w:p>
        </w:tc>
        <w:tc>
          <w:tcPr>
            <w:tcW w:w="3213" w:type="dxa"/>
          </w:tcPr>
          <w:p w:rsidR="00090EBF" w:rsidRDefault="004810AA">
            <w:r>
              <w:rPr>
                <w:sz w:val="18"/>
              </w:rPr>
              <w:t>Tipik yapi</w:t>
            </w:r>
          </w:p>
        </w:tc>
      </w:tr>
    </w:tbl>
    <w:p w:rsidR="00090EBF" w:rsidRDefault="00090EBF"/>
    <w:p w:rsidR="00090EBF" w:rsidRDefault="004810AA">
      <w:pPr>
        <w:spacing w:before="200"/>
      </w:pPr>
      <w:r>
        <w:rPr>
          <w:b/>
          <w:color w:val="E65C00"/>
          <w:sz w:val="24"/>
        </w:rPr>
        <w:t xml:space="preserve">  Analoji ve Benzetmeler</w:t>
      </w:r>
    </w:p>
    <w:p w:rsidR="00090EBF" w:rsidRDefault="004810AA">
      <w:r>
        <w:rPr>
          <w:b/>
          <w:color w:val="E65C00"/>
          <w:sz w:val="20"/>
        </w:rPr>
        <w:t xml:space="preserve">  1. </w:t>
      </w:r>
      <w:r>
        <w:rPr>
          <w:sz w:val="20"/>
        </w:rPr>
        <w:t xml:space="preserve">MaxPool = En iyi notu al: </w:t>
      </w:r>
      <w:r>
        <w:rPr>
          <w:sz w:val="20"/>
        </w:rPr>
        <w:t>her sinav grubunun en iyisi</w:t>
      </w:r>
    </w:p>
    <w:p w:rsidR="00090EBF" w:rsidRDefault="004810AA">
      <w:r>
        <w:rPr>
          <w:b/>
          <w:color w:val="E65C00"/>
          <w:sz w:val="20"/>
        </w:rPr>
        <w:t xml:space="preserve">  2. </w:t>
      </w:r>
      <w:r>
        <w:rPr>
          <w:sz w:val="20"/>
        </w:rPr>
        <w:t>AvgPool = Ortalama al: grubun genel durumu</w:t>
      </w:r>
    </w:p>
    <w:p w:rsidR="00090EBF" w:rsidRDefault="004810AA">
      <w:r>
        <w:rPr>
          <w:b/>
          <w:color w:val="E65C00"/>
          <w:sz w:val="20"/>
        </w:rPr>
        <w:t xml:space="preserve">  3. </w:t>
      </w:r>
      <w:r>
        <w:rPr>
          <w:sz w:val="20"/>
        </w:rPr>
        <w:t>Boyut azaltma = Ozet: kitabi ozeetlemek</w:t>
      </w:r>
    </w:p>
    <w:p w:rsidR="00090EBF" w:rsidRDefault="004810AA">
      <w:r>
        <w:rPr>
          <w:b/>
          <w:color w:val="E65C00"/>
          <w:sz w:val="20"/>
        </w:rPr>
        <w:t xml:space="preserve">  4. </w:t>
      </w:r>
      <w:r>
        <w:rPr>
          <w:sz w:val="20"/>
        </w:rPr>
        <w:t>Oteleme degismezligi = Tanima: yuz nerede olursa olsun taninir</w:t>
      </w:r>
    </w:p>
    <w:p w:rsidR="00090EBF" w:rsidRDefault="004810AA">
      <w:pPr>
        <w:spacing w:before="200"/>
      </w:pPr>
      <w:r>
        <w:rPr>
          <w:b/>
          <w:color w:val="E65C00"/>
          <w:sz w:val="24"/>
        </w:rPr>
        <w:t xml:space="preserve">  Öğrenci Soru-Cevap</w:t>
      </w:r>
    </w:p>
    <w:p w:rsidR="00090EBF" w:rsidRDefault="004810AA">
      <w:pPr>
        <w:pStyle w:val="ListeMaddemi"/>
      </w:pPr>
      <w:r>
        <w:rPr>
          <w:sz w:val="20"/>
        </w:rPr>
        <w:t>MaxPool vs AvgPool? - MaxPool onemli ozellikle</w:t>
      </w:r>
      <w:r>
        <w:rPr>
          <w:sz w:val="20"/>
        </w:rPr>
        <w:t>ri vurgular, AvgPool genel bilgiyi korur.</w:t>
      </w:r>
    </w:p>
    <w:p w:rsidR="00090EBF" w:rsidRDefault="004810AA">
      <w:pPr>
        <w:pStyle w:val="ListeMaddemi"/>
      </w:pPr>
      <w:r>
        <w:rPr>
          <w:sz w:val="20"/>
        </w:rPr>
        <w:t>Neden boyut azaltilir? - Hesaplama tasarrufu ve overfitting onleme.</w:t>
      </w:r>
    </w:p>
    <w:p w:rsidR="00090EBF" w:rsidRDefault="004810AA">
      <w:pPr>
        <w:pStyle w:val="ListeMaddemi"/>
      </w:pPr>
      <w:r>
        <w:rPr>
          <w:sz w:val="20"/>
        </w:rPr>
        <w:t>Pooling parametresi var mi? - Hayir, ogrenilebilir parametre yok.</w:t>
      </w:r>
    </w:p>
    <w:p w:rsidR="00090EBF" w:rsidRDefault="004810AA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090EBF">
        <w:trPr>
          <w:jc w:val="center"/>
        </w:trPr>
        <w:tc>
          <w:tcPr>
            <w:tcW w:w="9638" w:type="dxa"/>
            <w:tcBorders>
              <w:top w:val="single" w:sz="10" w:space="0" w:color="6A1B9A"/>
              <w:left w:val="single" w:sz="10" w:space="0" w:color="6A1B9A"/>
              <w:bottom w:val="single" w:sz="10" w:space="0" w:color="6A1B9A"/>
              <w:right w:val="single" w:sz="10" w:space="0" w:color="6A1B9A"/>
            </w:tcBorders>
            <w:shd w:val="clear" w:color="auto" w:fill="6A1B9A"/>
          </w:tcPr>
          <w:p w:rsidR="00090EBF" w:rsidRDefault="004810AA">
            <w:r>
              <w:rPr>
                <w:b/>
                <w:color w:val="FFFFFF"/>
                <w:sz w:val="28"/>
              </w:rPr>
              <w:lastRenderedPageBreak/>
              <w:t xml:space="preserve">  E4  |  DERİNLEŞTİRME (ELABORATE)  —  Transfer &amp; Pekiştirme</w:t>
            </w:r>
          </w:p>
        </w:tc>
      </w:tr>
    </w:tbl>
    <w:p w:rsidR="00090EBF" w:rsidRDefault="00090EBF"/>
    <w:p w:rsidR="00090EBF" w:rsidRDefault="004810AA">
      <w:r>
        <w:rPr>
          <w:i/>
          <w:color w:val="6A1B9A"/>
          <w:sz w:val="20"/>
        </w:rPr>
        <w:t xml:space="preserve">  Süre: 10 dakika</w:t>
      </w:r>
    </w:p>
    <w:p w:rsidR="00090EBF" w:rsidRDefault="004810AA">
      <w:pPr>
        <w:spacing w:before="200"/>
      </w:pPr>
      <w:r>
        <w:rPr>
          <w:b/>
          <w:color w:val="6A1B9A"/>
          <w:sz w:val="24"/>
        </w:rPr>
        <w:t xml:space="preserve">  Uygulama Etkinliği: "CNN Yapi Tasarimi"</w:t>
      </w:r>
    </w:p>
    <w:p w:rsidR="00090EBF" w:rsidRDefault="004810AA">
      <w:r>
        <w:rPr>
          <w:b/>
          <w:color w:val="1B2A4A"/>
          <w:sz w:val="20"/>
        </w:rPr>
        <w:t xml:space="preserve">Türü: </w:t>
      </w:r>
      <w:r>
        <w:rPr>
          <w:sz w:val="20"/>
        </w:rPr>
        <w:t>Bireysel Tasariim</w:t>
      </w:r>
    </w:p>
    <w:p w:rsidR="00090EBF" w:rsidRDefault="004810AA">
      <w:r>
        <w:rPr>
          <w:b/>
          <w:color w:val="1B2A4A"/>
          <w:sz w:val="20"/>
        </w:rPr>
        <w:t xml:space="preserve">Amacı: </w:t>
      </w:r>
      <w:r>
        <w:rPr>
          <w:sz w:val="20"/>
        </w:rPr>
        <w:t>Conv-Pool katmanlarini birlestirerek CNN mimarisi planlamak.</w:t>
      </w:r>
    </w:p>
    <w:p w:rsidR="00090EBF" w:rsidRDefault="004810AA">
      <w:pPr>
        <w:spacing w:before="200"/>
      </w:pPr>
      <w:r>
        <w:rPr>
          <w:b/>
          <w:color w:val="6A1B9A"/>
          <w:sz w:val="24"/>
        </w:rPr>
        <w:t xml:space="preserve">  Yönerge Adımları</w:t>
      </w:r>
    </w:p>
    <w:p w:rsidR="00090EBF" w:rsidRDefault="004810AA">
      <w:r>
        <w:rPr>
          <w:b/>
          <w:color w:val="6A1B9A"/>
          <w:sz w:val="20"/>
        </w:rPr>
        <w:t xml:space="preserve">  1. </w:t>
      </w:r>
      <w:r>
        <w:rPr>
          <w:sz w:val="20"/>
        </w:rPr>
        <w:t xml:space="preserve">MNIST icin CNN </w:t>
      </w:r>
      <w:r>
        <w:rPr>
          <w:sz w:val="20"/>
        </w:rPr>
        <w:t>planlayiin: giris 28x28x1.</w:t>
      </w:r>
    </w:p>
    <w:p w:rsidR="00090EBF" w:rsidRDefault="004810AA">
      <w:r>
        <w:rPr>
          <w:b/>
          <w:color w:val="6A1B9A"/>
          <w:sz w:val="20"/>
        </w:rPr>
        <w:t xml:space="preserve">  2. </w:t>
      </w:r>
      <w:r>
        <w:rPr>
          <w:sz w:val="20"/>
        </w:rPr>
        <w:t>Conv2D(32,3) -&gt; MaxPool(2) -&gt; boyut hesaplayin.</w:t>
      </w:r>
    </w:p>
    <w:p w:rsidR="00090EBF" w:rsidRDefault="004810AA">
      <w:r>
        <w:rPr>
          <w:b/>
          <w:color w:val="6A1B9A"/>
          <w:sz w:val="20"/>
        </w:rPr>
        <w:t xml:space="preserve">  3. </w:t>
      </w:r>
      <w:r>
        <w:rPr>
          <w:sz w:val="20"/>
        </w:rPr>
        <w:t>Conv2D(64,3) -&gt; MaxPool(2) -&gt; boyut hesaplayin.</w:t>
      </w:r>
    </w:p>
    <w:p w:rsidR="00090EBF" w:rsidRDefault="004810AA">
      <w:r>
        <w:rPr>
          <w:b/>
          <w:color w:val="6A1B9A"/>
          <w:sz w:val="20"/>
        </w:rPr>
        <w:t xml:space="preserve">  4. </w:t>
      </w:r>
      <w:r>
        <w:rPr>
          <w:sz w:val="20"/>
        </w:rPr>
        <w:t>Flatten -&gt; Dense(128) -&gt; Dense(10).</w:t>
      </w:r>
    </w:p>
    <w:p w:rsidR="00090EBF" w:rsidRDefault="004810AA">
      <w:r>
        <w:rPr>
          <w:b/>
          <w:color w:val="6A1B9A"/>
          <w:sz w:val="20"/>
        </w:rPr>
        <w:t xml:space="preserve">  5. </w:t>
      </w:r>
      <w:r>
        <w:rPr>
          <w:sz w:val="20"/>
        </w:rPr>
        <w:t>Toplam parametre sayisini tahmin edin.</w:t>
      </w:r>
    </w:p>
    <w:p w:rsidR="00090EBF" w:rsidRDefault="004810AA">
      <w:r>
        <w:rPr>
          <w:b/>
          <w:color w:val="1B2A4A"/>
          <w:sz w:val="20"/>
        </w:rPr>
        <w:t xml:space="preserve">Beklenen Ürün: </w:t>
      </w:r>
      <w:r>
        <w:rPr>
          <w:sz w:val="20"/>
        </w:rPr>
        <w:t>CNN Mimari Plani ve Boy</w:t>
      </w:r>
      <w:r>
        <w:rPr>
          <w:sz w:val="20"/>
        </w:rPr>
        <w:t>ut Tablosu</w:t>
      </w:r>
    </w:p>
    <w:p w:rsidR="00090EBF" w:rsidRDefault="004810AA">
      <w:pPr>
        <w:spacing w:before="200"/>
      </w:pPr>
      <w:r>
        <w:rPr>
          <w:b/>
          <w:color w:val="6A1B9A"/>
          <w:sz w:val="24"/>
        </w:rPr>
        <w:t xml:space="preserve">  Transfer Soruları</w:t>
      </w:r>
    </w:p>
    <w:p w:rsidR="00090EBF" w:rsidRDefault="004810AA">
      <w:r>
        <w:rPr>
          <w:b/>
          <w:color w:val="6A1B9A"/>
          <w:sz w:val="20"/>
        </w:rPr>
        <w:t xml:space="preserve">  1. </w:t>
      </w:r>
      <w:r>
        <w:rPr>
          <w:sz w:val="20"/>
        </w:rPr>
        <w:t>Herhangi bir goruntu projesi icin CNN tasarlama.</w:t>
      </w:r>
    </w:p>
    <w:p w:rsidR="00090EBF" w:rsidRDefault="004810AA">
      <w:r>
        <w:rPr>
          <w:b/>
          <w:color w:val="1B2A4A"/>
          <w:sz w:val="20"/>
        </w:rPr>
        <w:t xml:space="preserve">İlişkili Disiplinler: </w:t>
      </w:r>
      <w:r>
        <w:rPr>
          <w:sz w:val="20"/>
        </w:rPr>
        <w:t>Muhendislik (mimari tasariim)</w:t>
      </w:r>
    </w:p>
    <w:p w:rsidR="00090EBF" w:rsidRDefault="004810AA">
      <w:pPr>
        <w:spacing w:before="200"/>
      </w:pPr>
      <w:r>
        <w:rPr>
          <w:b/>
          <w:color w:val="6A1B9A"/>
          <w:sz w:val="24"/>
        </w:rPr>
        <w:t xml:space="preserve">  Gerçek Yaşam Problemi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090EBF">
        <w:trPr>
          <w:jc w:val="center"/>
        </w:trPr>
        <w:tc>
          <w:tcPr>
            <w:tcW w:w="9638" w:type="dxa"/>
            <w:tcBorders>
              <w:top w:val="single" w:sz="8" w:space="0" w:color="6A1B9A"/>
              <w:left w:val="single" w:sz="8" w:space="0" w:color="6A1B9A"/>
              <w:bottom w:val="single" w:sz="8" w:space="0" w:color="6A1B9A"/>
              <w:right w:val="single" w:sz="8" w:space="0" w:color="6A1B9A"/>
            </w:tcBorders>
            <w:shd w:val="clear" w:color="auto" w:fill="F3E5F5"/>
          </w:tcPr>
          <w:p w:rsidR="00090EBF" w:rsidRDefault="004810AA">
            <w:r>
              <w:rPr>
                <w:sz w:val="20"/>
              </w:rPr>
              <w:t>CIFAR-10 icin (32x32x3) CNN planlayin.</w:t>
            </w:r>
          </w:p>
        </w:tc>
      </w:tr>
    </w:tbl>
    <w:p w:rsidR="00090EBF" w:rsidRDefault="00090EBF"/>
    <w:p w:rsidR="00090EBF" w:rsidRDefault="004810AA">
      <w:r>
        <w:rPr>
          <w:b/>
          <w:color w:val="1B2A4A"/>
          <w:sz w:val="20"/>
        </w:rPr>
        <w:t xml:space="preserve">Yaratıcı Görev: </w:t>
      </w:r>
      <w:r>
        <w:rPr>
          <w:sz w:val="20"/>
        </w:rPr>
        <w:t>3 farkli CNN mimarisi onereerek karsil</w:t>
      </w:r>
      <w:r>
        <w:rPr>
          <w:sz w:val="20"/>
        </w:rPr>
        <w:t>astirin.</w:t>
      </w:r>
    </w:p>
    <w:p w:rsidR="00090EBF" w:rsidRDefault="004810AA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090EBF">
        <w:trPr>
          <w:jc w:val="center"/>
        </w:trPr>
        <w:tc>
          <w:tcPr>
            <w:tcW w:w="9638" w:type="dxa"/>
            <w:tcBorders>
              <w:top w:val="single" w:sz="10" w:space="0" w:color="2E7D32"/>
              <w:left w:val="single" w:sz="10" w:space="0" w:color="2E7D32"/>
              <w:bottom w:val="single" w:sz="10" w:space="0" w:color="2E7D32"/>
              <w:right w:val="single" w:sz="10" w:space="0" w:color="2E7D32"/>
            </w:tcBorders>
            <w:shd w:val="clear" w:color="auto" w:fill="2E7D32"/>
          </w:tcPr>
          <w:p w:rsidR="00090EBF" w:rsidRDefault="004810AA">
            <w:r>
              <w:rPr>
                <w:b/>
                <w:color w:val="FFFFFF"/>
                <w:sz w:val="28"/>
              </w:rPr>
              <w:t xml:space="preserve">  E5  |  DEĞERLENDİRME (EVALUATE)  —  Öğrenmeyi Ölçme</w:t>
            </w:r>
          </w:p>
        </w:tc>
      </w:tr>
    </w:tbl>
    <w:p w:rsidR="00090EBF" w:rsidRDefault="00090EBF"/>
    <w:p w:rsidR="00090EBF" w:rsidRDefault="004810AA">
      <w:r>
        <w:rPr>
          <w:i/>
          <w:color w:val="2E7D32"/>
          <w:sz w:val="20"/>
        </w:rPr>
        <w:t xml:space="preserve">  Süre: 8 dakika</w:t>
      </w:r>
    </w:p>
    <w:p w:rsidR="00090EBF" w:rsidRDefault="004810AA">
      <w:pPr>
        <w:spacing w:before="200"/>
      </w:pPr>
      <w:r>
        <w:rPr>
          <w:b/>
          <w:color w:val="2E7D32"/>
          <w:sz w:val="24"/>
        </w:rPr>
        <w:t xml:space="preserve">  Öz Değerlendirme Kontrol Listesi</w:t>
      </w:r>
    </w:p>
    <w:p w:rsidR="00090EBF" w:rsidRDefault="004810AA">
      <w:r>
        <w:rPr>
          <w:sz w:val="20"/>
        </w:rPr>
        <w:t xml:space="preserve">  ☐  MaxPooling ve AvgPooling islemlerini yapar.</w:t>
      </w:r>
    </w:p>
    <w:p w:rsidR="00090EBF" w:rsidRDefault="004810AA">
      <w:r>
        <w:rPr>
          <w:sz w:val="20"/>
        </w:rPr>
        <w:t xml:space="preserve">  ☐  Pooling sonrasi boyutu hesaplar.</w:t>
      </w:r>
    </w:p>
    <w:p w:rsidR="00090EBF" w:rsidRDefault="004810AA">
      <w:r>
        <w:rPr>
          <w:sz w:val="20"/>
        </w:rPr>
        <w:t xml:space="preserve">  ☐  Conv-Pool-Conv-Pool yapisini kurar.</w:t>
      </w:r>
    </w:p>
    <w:p w:rsidR="00090EBF" w:rsidRDefault="004810AA">
      <w:r>
        <w:rPr>
          <w:sz w:val="20"/>
        </w:rPr>
        <w:t xml:space="preserve">  ☐  Oteleme degismezligini aciklar.</w:t>
      </w:r>
    </w:p>
    <w:p w:rsidR="00090EBF" w:rsidRDefault="004810AA">
      <w:pPr>
        <w:spacing w:before="200"/>
      </w:pPr>
      <w:r>
        <w:rPr>
          <w:b/>
          <w:color w:val="2E7D32"/>
          <w:sz w:val="24"/>
        </w:rPr>
        <w:t xml:space="preserve">  Öz Değerlendirme Soruları</w:t>
      </w:r>
    </w:p>
    <w:p w:rsidR="00090EBF" w:rsidRDefault="004810AA">
      <w:r>
        <w:rPr>
          <w:b/>
          <w:color w:val="2E7D32"/>
          <w:sz w:val="20"/>
        </w:rPr>
        <w:t xml:space="preserve">  1. </w:t>
      </w:r>
      <w:r>
        <w:rPr>
          <w:sz w:val="20"/>
        </w:rPr>
        <w:t>MaxPool ve AvgPool farkini biliyor muyum?</w:t>
      </w:r>
    </w:p>
    <w:p w:rsidR="00090EBF" w:rsidRDefault="004810AA">
      <w:r>
        <w:rPr>
          <w:b/>
          <w:color w:val="2E7D32"/>
          <w:sz w:val="20"/>
        </w:rPr>
        <w:t xml:space="preserve">  2. </w:t>
      </w:r>
      <w:r>
        <w:rPr>
          <w:sz w:val="20"/>
        </w:rPr>
        <w:t>Boyut hesabini dogru yapabilir miyim?</w:t>
      </w:r>
    </w:p>
    <w:p w:rsidR="00090EBF" w:rsidRDefault="004810AA">
      <w:r>
        <w:rPr>
          <w:b/>
          <w:color w:val="2E7D32"/>
          <w:sz w:val="20"/>
        </w:rPr>
        <w:t xml:space="preserve">  3. </w:t>
      </w:r>
      <w:r>
        <w:rPr>
          <w:sz w:val="20"/>
        </w:rPr>
        <w:t xml:space="preserve">CNN katman </w:t>
      </w:r>
      <w:r>
        <w:rPr>
          <w:sz w:val="20"/>
        </w:rPr>
        <w:t>sirasini biliyor muyum?</w:t>
      </w:r>
    </w:p>
    <w:p w:rsidR="00090EBF" w:rsidRDefault="004810AA">
      <w:pPr>
        <w:spacing w:before="200"/>
      </w:pPr>
      <w:r>
        <w:rPr>
          <w:b/>
          <w:color w:val="2E7D32"/>
          <w:sz w:val="24"/>
        </w:rPr>
        <w:t xml:space="preserve">  Biçimlendirici Değerlendirme (Kısa Quiz)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3213"/>
        <w:gridCol w:w="3213"/>
        <w:gridCol w:w="3213"/>
      </w:tblGrid>
      <w:tr w:rsidR="00090EBF">
        <w:trPr>
          <w:jc w:val="center"/>
        </w:trPr>
        <w:tc>
          <w:tcPr>
            <w:tcW w:w="3213" w:type="dxa"/>
            <w:shd w:val="clear" w:color="auto" w:fill="2E7D32"/>
          </w:tcPr>
          <w:p w:rsidR="00090EBF" w:rsidRDefault="004810AA">
            <w:pPr>
              <w:jc w:val="center"/>
            </w:pPr>
            <w:r>
              <w:rPr>
                <w:b/>
                <w:color w:val="FFFFFF"/>
                <w:sz w:val="18"/>
              </w:rPr>
              <w:t>No</w:t>
            </w:r>
          </w:p>
        </w:tc>
        <w:tc>
          <w:tcPr>
            <w:tcW w:w="3213" w:type="dxa"/>
            <w:shd w:val="clear" w:color="auto" w:fill="2E7D32"/>
          </w:tcPr>
          <w:p w:rsidR="00090EBF" w:rsidRDefault="004810AA">
            <w:pPr>
              <w:jc w:val="center"/>
            </w:pPr>
            <w:r>
              <w:rPr>
                <w:b/>
                <w:color w:val="FFFFFF"/>
                <w:sz w:val="18"/>
              </w:rPr>
              <w:t>Soru</w:t>
            </w:r>
          </w:p>
        </w:tc>
        <w:tc>
          <w:tcPr>
            <w:tcW w:w="3213" w:type="dxa"/>
            <w:shd w:val="clear" w:color="auto" w:fill="2E7D32"/>
          </w:tcPr>
          <w:p w:rsidR="00090EBF" w:rsidRDefault="004810AA">
            <w:pPr>
              <w:jc w:val="center"/>
            </w:pPr>
            <w:r>
              <w:rPr>
                <w:b/>
                <w:color w:val="FFFFFF"/>
                <w:sz w:val="18"/>
              </w:rPr>
              <w:t>Cevap</w:t>
            </w:r>
          </w:p>
        </w:tc>
      </w:tr>
      <w:tr w:rsidR="00090EBF">
        <w:trPr>
          <w:jc w:val="center"/>
        </w:trPr>
        <w:tc>
          <w:tcPr>
            <w:tcW w:w="3213" w:type="dxa"/>
          </w:tcPr>
          <w:p w:rsidR="00090EBF" w:rsidRDefault="004810AA">
            <w:r>
              <w:rPr>
                <w:sz w:val="18"/>
              </w:rPr>
              <w:t>MaxPool(2x2) 6x6 ya uygulanirsa?</w:t>
            </w:r>
          </w:p>
        </w:tc>
        <w:tc>
          <w:tcPr>
            <w:tcW w:w="3213" w:type="dxa"/>
          </w:tcPr>
          <w:p w:rsidR="00090EBF" w:rsidRDefault="004810AA">
            <w:r>
              <w:rPr>
                <w:sz w:val="18"/>
              </w:rPr>
              <w:t>a) 3x3 b) 4x4 c) 6x6 d) 2x2</w:t>
            </w:r>
          </w:p>
        </w:tc>
        <w:tc>
          <w:tcPr>
            <w:tcW w:w="3213" w:type="dxa"/>
          </w:tcPr>
          <w:p w:rsidR="00090EBF" w:rsidRDefault="004810AA">
            <w:r>
              <w:rPr>
                <w:sz w:val="18"/>
              </w:rPr>
              <w:t>a) 3x3</w:t>
            </w:r>
          </w:p>
        </w:tc>
      </w:tr>
      <w:tr w:rsidR="00090EBF">
        <w:trPr>
          <w:jc w:val="center"/>
        </w:trPr>
        <w:tc>
          <w:tcPr>
            <w:tcW w:w="3213" w:type="dxa"/>
          </w:tcPr>
          <w:p w:rsidR="00090EBF" w:rsidRDefault="004810AA">
            <w:r>
              <w:rPr>
                <w:sz w:val="18"/>
              </w:rPr>
              <w:lastRenderedPageBreak/>
              <w:t>Pooling parametresi var mi?</w:t>
            </w:r>
          </w:p>
        </w:tc>
        <w:tc>
          <w:tcPr>
            <w:tcW w:w="3213" w:type="dxa"/>
          </w:tcPr>
          <w:p w:rsidR="00090EBF" w:rsidRDefault="004810AA">
            <w:r>
              <w:rPr>
                <w:sz w:val="18"/>
              </w:rPr>
              <w:t>a) Evet b) Hayir c) Sadece MaxPool da d) Sadece AvgPool da</w:t>
            </w:r>
          </w:p>
        </w:tc>
        <w:tc>
          <w:tcPr>
            <w:tcW w:w="3213" w:type="dxa"/>
          </w:tcPr>
          <w:p w:rsidR="00090EBF" w:rsidRDefault="004810AA">
            <w:r>
              <w:rPr>
                <w:sz w:val="18"/>
              </w:rPr>
              <w:t>b) Hayir</w:t>
            </w:r>
          </w:p>
        </w:tc>
      </w:tr>
      <w:tr w:rsidR="00090EBF">
        <w:trPr>
          <w:jc w:val="center"/>
        </w:trPr>
        <w:tc>
          <w:tcPr>
            <w:tcW w:w="3213" w:type="dxa"/>
          </w:tcPr>
          <w:p w:rsidR="00090EBF" w:rsidRDefault="004810AA">
            <w:r>
              <w:rPr>
                <w:sz w:val="18"/>
              </w:rPr>
              <w:t xml:space="preserve">Tipik </w:t>
            </w:r>
            <w:r>
              <w:rPr>
                <w:sz w:val="18"/>
              </w:rPr>
              <w:t>CNN sirasi?</w:t>
            </w:r>
          </w:p>
        </w:tc>
        <w:tc>
          <w:tcPr>
            <w:tcW w:w="3213" w:type="dxa"/>
          </w:tcPr>
          <w:p w:rsidR="00090EBF" w:rsidRDefault="004810AA">
            <w:r>
              <w:rPr>
                <w:sz w:val="18"/>
              </w:rPr>
              <w:t>a) Pool-Conv-Dense b) Conv-Pool-Dense c) Dense-Conv-Pool d) Pool-Dense-Conv</w:t>
            </w:r>
          </w:p>
        </w:tc>
        <w:tc>
          <w:tcPr>
            <w:tcW w:w="3213" w:type="dxa"/>
          </w:tcPr>
          <w:p w:rsidR="00090EBF" w:rsidRDefault="004810AA">
            <w:r>
              <w:rPr>
                <w:sz w:val="18"/>
              </w:rPr>
              <w:t>b) Conv-Pool-Dense</w:t>
            </w:r>
          </w:p>
        </w:tc>
      </w:tr>
    </w:tbl>
    <w:p w:rsidR="00090EBF" w:rsidRDefault="00090EBF"/>
    <w:p w:rsidR="00090EBF" w:rsidRDefault="004810AA">
      <w:pPr>
        <w:spacing w:before="200"/>
      </w:pPr>
      <w:r>
        <w:rPr>
          <w:b/>
          <w:color w:val="2E7D32"/>
          <w:sz w:val="24"/>
        </w:rPr>
        <w:t xml:space="preserve">  Tartışma Soruları</w:t>
      </w:r>
    </w:p>
    <w:p w:rsidR="00090EBF" w:rsidRDefault="004810AA">
      <w:r>
        <w:rPr>
          <w:b/>
          <w:color w:val="2E7D32"/>
          <w:sz w:val="20"/>
        </w:rPr>
        <w:t>Açık Uçlu:</w:t>
      </w:r>
    </w:p>
    <w:p w:rsidR="00090EBF" w:rsidRDefault="004810AA">
      <w:r>
        <w:rPr>
          <w:b/>
          <w:color w:val="2E7D32"/>
          <w:sz w:val="20"/>
        </w:rPr>
        <w:t xml:space="preserve">  1. </w:t>
      </w:r>
      <w:r>
        <w:rPr>
          <w:sz w:val="20"/>
        </w:rPr>
        <w:t>Pooling yerine stride=2 konvolusyon kullanmak daha mi iyi?</w:t>
      </w:r>
    </w:p>
    <w:p w:rsidR="00090EBF" w:rsidRDefault="004810AA">
      <w:r>
        <w:rPr>
          <w:b/>
          <w:color w:val="2E7D32"/>
          <w:sz w:val="20"/>
        </w:rPr>
        <w:t>Eleştirel Düşünme:</w:t>
      </w:r>
    </w:p>
    <w:p w:rsidR="00090EBF" w:rsidRDefault="004810AA">
      <w:r>
        <w:rPr>
          <w:b/>
          <w:color w:val="2E7D32"/>
          <w:sz w:val="20"/>
        </w:rPr>
        <w:t xml:space="preserve">  1. </w:t>
      </w:r>
      <w:r>
        <w:rPr>
          <w:sz w:val="20"/>
        </w:rPr>
        <w:t xml:space="preserve">Pooling bilgi kaybina neden </w:t>
      </w:r>
      <w:r>
        <w:rPr>
          <w:sz w:val="20"/>
        </w:rPr>
        <w:t>olur mu? Global Average Pooling buna cozum mu?</w:t>
      </w:r>
    </w:p>
    <w:p w:rsidR="00090EBF" w:rsidRDefault="004810AA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p w:rsidR="00090EBF" w:rsidRDefault="004810AA">
      <w:r>
        <w:br w:type="page"/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090EBF">
        <w:trPr>
          <w:jc w:val="center"/>
        </w:trPr>
        <w:tc>
          <w:tcPr>
            <w:tcW w:w="9638" w:type="dxa"/>
            <w:tcBorders>
              <w:top w:val="single" w:sz="10" w:space="0" w:color="C62828"/>
              <w:left w:val="single" w:sz="10" w:space="0" w:color="C62828"/>
              <w:bottom w:val="single" w:sz="10" w:space="0" w:color="C62828"/>
              <w:right w:val="single" w:sz="10" w:space="0" w:color="C62828"/>
            </w:tcBorders>
            <w:shd w:val="clear" w:color="auto" w:fill="C62828"/>
          </w:tcPr>
          <w:p w:rsidR="00090EBF" w:rsidRDefault="004810AA">
            <w:r>
              <w:rPr>
                <w:b/>
                <w:color w:val="FFFFFF"/>
                <w:sz w:val="28"/>
              </w:rPr>
              <w:lastRenderedPageBreak/>
              <w:t xml:space="preserve">  UYGULAMALAR  |  Hands-On Uygulama Etkinlikleri</w:t>
            </w:r>
          </w:p>
        </w:tc>
      </w:tr>
    </w:tbl>
    <w:p w:rsidR="00090EBF" w:rsidRDefault="00090EBF"/>
    <w:p w:rsidR="00090EBF" w:rsidRDefault="004810AA">
      <w:pPr>
        <w:spacing w:before="200"/>
      </w:pPr>
      <w:r>
        <w:rPr>
          <w:b/>
          <w:color w:val="C62828"/>
          <w:sz w:val="24"/>
        </w:rPr>
        <w:t xml:space="preserve">  Adım Adım Uygulama: "Pooling Hesaplama ve CNN Yapisi"</w:t>
      </w:r>
    </w:p>
    <w:p w:rsidR="00090EBF" w:rsidRDefault="004810AA">
      <w:r>
        <w:rPr>
          <w:b/>
          <w:color w:val="1B2A4A"/>
          <w:sz w:val="20"/>
        </w:rPr>
        <w:t xml:space="preserve">Hedef: </w:t>
      </w:r>
      <w:r>
        <w:rPr>
          <w:sz w:val="20"/>
        </w:rPr>
        <w:t>Pooling hesa</w:t>
      </w:r>
      <w:r>
        <w:rPr>
          <w:sz w:val="20"/>
        </w:rPr>
        <w:t>bi ve CNN mimari tasarimi.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3213"/>
        <w:gridCol w:w="3213"/>
        <w:gridCol w:w="3213"/>
      </w:tblGrid>
      <w:tr w:rsidR="00090EBF">
        <w:trPr>
          <w:jc w:val="center"/>
        </w:trPr>
        <w:tc>
          <w:tcPr>
            <w:tcW w:w="3213" w:type="dxa"/>
            <w:shd w:val="clear" w:color="auto" w:fill="C62828"/>
          </w:tcPr>
          <w:p w:rsidR="00090EBF" w:rsidRDefault="004810AA">
            <w:pPr>
              <w:jc w:val="center"/>
            </w:pPr>
            <w:r>
              <w:rPr>
                <w:b/>
                <w:color w:val="FFFFFF"/>
                <w:sz w:val="18"/>
              </w:rPr>
              <w:t>Adım</w:t>
            </w:r>
          </w:p>
        </w:tc>
        <w:tc>
          <w:tcPr>
            <w:tcW w:w="3213" w:type="dxa"/>
            <w:shd w:val="clear" w:color="auto" w:fill="C62828"/>
          </w:tcPr>
          <w:p w:rsidR="00090EBF" w:rsidRDefault="004810AA">
            <w:pPr>
              <w:jc w:val="center"/>
            </w:pPr>
            <w:r>
              <w:rPr>
                <w:b/>
                <w:color w:val="FFFFFF"/>
                <w:sz w:val="18"/>
              </w:rPr>
              <w:t>İşlem</w:t>
            </w:r>
          </w:p>
        </w:tc>
        <w:tc>
          <w:tcPr>
            <w:tcW w:w="3213" w:type="dxa"/>
            <w:shd w:val="clear" w:color="auto" w:fill="C62828"/>
          </w:tcPr>
          <w:p w:rsidR="00090EBF" w:rsidRDefault="004810AA">
            <w:pPr>
              <w:jc w:val="center"/>
            </w:pPr>
            <w:r>
              <w:rPr>
                <w:b/>
                <w:color w:val="FFFFFF"/>
                <w:sz w:val="18"/>
              </w:rPr>
              <w:t>Beklenen Sonuç</w:t>
            </w:r>
          </w:p>
        </w:tc>
      </w:tr>
      <w:tr w:rsidR="00090EBF">
        <w:trPr>
          <w:jc w:val="center"/>
        </w:trPr>
        <w:tc>
          <w:tcPr>
            <w:tcW w:w="3213" w:type="dxa"/>
          </w:tcPr>
          <w:p w:rsidR="00090EBF" w:rsidRDefault="004810AA">
            <w:r>
              <w:rPr>
                <w:sz w:val="18"/>
              </w:rPr>
              <w:t>4x4 matris -&gt; MaxPool(2x2) -&gt; 2x2</w:t>
            </w:r>
          </w:p>
        </w:tc>
        <w:tc>
          <w:tcPr>
            <w:tcW w:w="3213" w:type="dxa"/>
          </w:tcPr>
          <w:p w:rsidR="00090EBF" w:rsidRDefault="004810AA">
            <w:r>
              <w:rPr>
                <w:sz w:val="18"/>
              </w:rPr>
              <w:t>Elle hesap</w:t>
            </w:r>
          </w:p>
        </w:tc>
        <w:tc>
          <w:tcPr>
            <w:tcW w:w="3213" w:type="dxa"/>
          </w:tcPr>
          <w:p w:rsidR="00090EBF" w:rsidRDefault="004810AA">
            <w:r>
              <w:rPr>
                <w:sz w:val="18"/>
              </w:rPr>
              <w:t>4 deger</w:t>
            </w:r>
          </w:p>
        </w:tc>
      </w:tr>
      <w:tr w:rsidR="00090EBF">
        <w:trPr>
          <w:jc w:val="center"/>
        </w:trPr>
        <w:tc>
          <w:tcPr>
            <w:tcW w:w="3213" w:type="dxa"/>
          </w:tcPr>
          <w:p w:rsidR="00090EBF" w:rsidRDefault="004810AA">
            <w:r>
              <w:rPr>
                <w:sz w:val="18"/>
              </w:rPr>
              <w:t>28x28 -&gt; Conv(32,3) -&gt; 26x26 -&gt; MaxPool(2) -&gt; 13x13</w:t>
            </w:r>
          </w:p>
        </w:tc>
        <w:tc>
          <w:tcPr>
            <w:tcW w:w="3213" w:type="dxa"/>
          </w:tcPr>
          <w:p w:rsidR="00090EBF" w:rsidRDefault="004810AA">
            <w:r>
              <w:rPr>
                <w:sz w:val="18"/>
              </w:rPr>
              <w:t>Katman 1</w:t>
            </w:r>
          </w:p>
        </w:tc>
        <w:tc>
          <w:tcPr>
            <w:tcW w:w="3213" w:type="dxa"/>
          </w:tcPr>
          <w:p w:rsidR="00090EBF" w:rsidRDefault="004810AA">
            <w:r>
              <w:rPr>
                <w:sz w:val="18"/>
              </w:rPr>
              <w:t>Boyut akisi</w:t>
            </w:r>
          </w:p>
        </w:tc>
      </w:tr>
      <w:tr w:rsidR="00090EBF">
        <w:trPr>
          <w:jc w:val="center"/>
        </w:trPr>
        <w:tc>
          <w:tcPr>
            <w:tcW w:w="3213" w:type="dxa"/>
          </w:tcPr>
          <w:p w:rsidR="00090EBF" w:rsidRDefault="004810AA">
            <w:r>
              <w:rPr>
                <w:sz w:val="18"/>
              </w:rPr>
              <w:t>13x13 -&gt; Conv(64,3) -&gt; 11x11 -&gt; MaxPool(2) -&gt; 5x5</w:t>
            </w:r>
          </w:p>
        </w:tc>
        <w:tc>
          <w:tcPr>
            <w:tcW w:w="3213" w:type="dxa"/>
          </w:tcPr>
          <w:p w:rsidR="00090EBF" w:rsidRDefault="004810AA">
            <w:r>
              <w:rPr>
                <w:sz w:val="18"/>
              </w:rPr>
              <w:t>Katman 2</w:t>
            </w:r>
          </w:p>
        </w:tc>
        <w:tc>
          <w:tcPr>
            <w:tcW w:w="3213" w:type="dxa"/>
          </w:tcPr>
          <w:p w:rsidR="00090EBF" w:rsidRDefault="004810AA">
            <w:r>
              <w:rPr>
                <w:sz w:val="18"/>
              </w:rPr>
              <w:t>Devam</w:t>
            </w:r>
          </w:p>
        </w:tc>
      </w:tr>
    </w:tbl>
    <w:p w:rsidR="00090EBF" w:rsidRDefault="00090EBF"/>
    <w:p w:rsidR="00090EBF" w:rsidRDefault="004810AA">
      <w:r>
        <w:rPr>
          <w:b/>
          <w:color w:val="1B2A4A"/>
          <w:sz w:val="20"/>
        </w:rPr>
        <w:t xml:space="preserve">Tamamlanma Kriteri: </w:t>
      </w:r>
      <w:r>
        <w:rPr>
          <w:sz w:val="20"/>
        </w:rPr>
        <w:t>Tum boyut hesaplari dogru olmali.</w:t>
      </w:r>
    </w:p>
    <w:p w:rsidR="00090EBF" w:rsidRDefault="004810AA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p w:rsidR="00090EBF" w:rsidRDefault="004810AA">
      <w:pPr>
        <w:spacing w:before="200"/>
      </w:pPr>
      <w:r>
        <w:rPr>
          <w:b/>
          <w:color w:val="C62828"/>
          <w:sz w:val="24"/>
        </w:rPr>
        <w:t xml:space="preserve">  Canlı Demo: "CNN Mimari Demo"</w:t>
      </w:r>
    </w:p>
    <w:p w:rsidR="00090EBF" w:rsidRDefault="004810AA">
      <w:r>
        <w:rPr>
          <w:b/>
          <w:color w:val="1B2A4A"/>
          <w:sz w:val="20"/>
        </w:rPr>
        <w:t xml:space="preserve">Eğitmenin Gösterdiği: </w:t>
      </w:r>
      <w:r>
        <w:rPr>
          <w:sz w:val="20"/>
        </w:rPr>
        <w:t>Katman katman boyut degisimini gosterir.</w:t>
      </w:r>
    </w:p>
    <w:p w:rsidR="00090EBF" w:rsidRDefault="004810AA">
      <w:r>
        <w:rPr>
          <w:b/>
          <w:color w:val="1B2A4A"/>
          <w:sz w:val="20"/>
        </w:rPr>
        <w:t xml:space="preserve">Öğrencinin Tekrarladığı: </w:t>
      </w:r>
      <w:r>
        <w:rPr>
          <w:sz w:val="20"/>
        </w:rPr>
        <w:t>C</w:t>
      </w:r>
      <w:r>
        <w:rPr>
          <w:sz w:val="20"/>
        </w:rPr>
        <w:t>IFAR-10 icin kendi mimarisini planlar.</w:t>
      </w:r>
    </w:p>
    <w:p w:rsidR="00090EBF" w:rsidRDefault="004810AA">
      <w:r>
        <w:rPr>
          <w:b/>
          <w:color w:val="1B2A4A"/>
          <w:sz w:val="20"/>
        </w:rPr>
        <w:t xml:space="preserve">Dikkat Noktaları: </w:t>
      </w:r>
      <w:r>
        <w:rPr>
          <w:sz w:val="20"/>
        </w:rPr>
        <w:t>Her katmandan sonra boyutu yaazin!</w:t>
      </w:r>
    </w:p>
    <w:p w:rsidR="00090EBF" w:rsidRDefault="004810AA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p w:rsidR="00090EBF" w:rsidRDefault="004810AA">
      <w:pPr>
        <w:spacing w:before="200"/>
      </w:pPr>
      <w:r>
        <w:rPr>
          <w:b/>
          <w:color w:val="C62828"/>
          <w:sz w:val="24"/>
        </w:rPr>
        <w:t xml:space="preserve">  Pratik Alıştırmalar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3213"/>
        <w:gridCol w:w="3213"/>
        <w:gridCol w:w="3213"/>
      </w:tblGrid>
      <w:tr w:rsidR="00090EBF">
        <w:trPr>
          <w:jc w:val="center"/>
        </w:trPr>
        <w:tc>
          <w:tcPr>
            <w:tcW w:w="3213" w:type="dxa"/>
            <w:shd w:val="clear" w:color="auto" w:fill="C62828"/>
          </w:tcPr>
          <w:p w:rsidR="00090EBF" w:rsidRDefault="004810AA">
            <w:pPr>
              <w:jc w:val="center"/>
            </w:pPr>
            <w:r>
              <w:rPr>
                <w:b/>
                <w:color w:val="FFFFFF"/>
                <w:sz w:val="18"/>
              </w:rPr>
              <w:t>No</w:t>
            </w:r>
          </w:p>
        </w:tc>
        <w:tc>
          <w:tcPr>
            <w:tcW w:w="3213" w:type="dxa"/>
            <w:shd w:val="clear" w:color="auto" w:fill="C62828"/>
          </w:tcPr>
          <w:p w:rsidR="00090EBF" w:rsidRDefault="004810AA">
            <w:pPr>
              <w:jc w:val="center"/>
            </w:pPr>
            <w:r>
              <w:rPr>
                <w:b/>
                <w:color w:val="FFFFFF"/>
                <w:sz w:val="18"/>
              </w:rPr>
              <w:t>Zorluk</w:t>
            </w:r>
          </w:p>
        </w:tc>
        <w:tc>
          <w:tcPr>
            <w:tcW w:w="3213" w:type="dxa"/>
            <w:shd w:val="clear" w:color="auto" w:fill="C62828"/>
          </w:tcPr>
          <w:p w:rsidR="00090EBF" w:rsidRDefault="004810AA">
            <w:pPr>
              <w:jc w:val="center"/>
            </w:pPr>
            <w:r>
              <w:rPr>
                <w:b/>
                <w:color w:val="FFFFFF"/>
                <w:sz w:val="18"/>
              </w:rPr>
              <w:t>Görev</w:t>
            </w:r>
          </w:p>
        </w:tc>
      </w:tr>
      <w:tr w:rsidR="00090EBF">
        <w:trPr>
          <w:jc w:val="center"/>
        </w:trPr>
        <w:tc>
          <w:tcPr>
            <w:tcW w:w="3213" w:type="dxa"/>
          </w:tcPr>
          <w:p w:rsidR="00090EBF" w:rsidRDefault="004810AA">
            <w:r>
              <w:rPr>
                <w:sz w:val="18"/>
              </w:rPr>
              <w:t>Temel</w:t>
            </w:r>
          </w:p>
        </w:tc>
        <w:tc>
          <w:tcPr>
            <w:tcW w:w="3213" w:type="dxa"/>
          </w:tcPr>
          <w:p w:rsidR="00090EBF" w:rsidRDefault="004810AA">
            <w:r>
              <w:rPr>
                <w:sz w:val="18"/>
              </w:rPr>
              <w:t>6x6 matrise MaxPool(2x2) uygulayiin</w:t>
            </w:r>
          </w:p>
        </w:tc>
        <w:tc>
          <w:tcPr>
            <w:tcW w:w="3213" w:type="dxa"/>
          </w:tcPr>
          <w:p w:rsidR="00090EBF" w:rsidRDefault="004810AA">
            <w:r>
              <w:rPr>
                <w:sz w:val="18"/>
              </w:rPr>
              <w:t>3x3 sonuc</w:t>
            </w:r>
          </w:p>
        </w:tc>
      </w:tr>
      <w:tr w:rsidR="00090EBF">
        <w:trPr>
          <w:jc w:val="center"/>
        </w:trPr>
        <w:tc>
          <w:tcPr>
            <w:tcW w:w="3213" w:type="dxa"/>
          </w:tcPr>
          <w:p w:rsidR="00090EBF" w:rsidRDefault="004810AA">
            <w:r>
              <w:rPr>
                <w:sz w:val="18"/>
              </w:rPr>
              <w:t>Orta</w:t>
            </w:r>
          </w:p>
        </w:tc>
        <w:tc>
          <w:tcPr>
            <w:tcW w:w="3213" w:type="dxa"/>
          </w:tcPr>
          <w:p w:rsidR="00090EBF" w:rsidRDefault="004810AA">
            <w:r>
              <w:rPr>
                <w:sz w:val="18"/>
              </w:rPr>
              <w:t>MNIST CNN boyut tablosu olusturun</w:t>
            </w:r>
          </w:p>
        </w:tc>
        <w:tc>
          <w:tcPr>
            <w:tcW w:w="3213" w:type="dxa"/>
          </w:tcPr>
          <w:p w:rsidR="00090EBF" w:rsidRDefault="004810AA">
            <w:r>
              <w:rPr>
                <w:sz w:val="18"/>
              </w:rPr>
              <w:t>Katman katman</w:t>
            </w:r>
          </w:p>
        </w:tc>
      </w:tr>
      <w:tr w:rsidR="00090EBF">
        <w:trPr>
          <w:jc w:val="center"/>
        </w:trPr>
        <w:tc>
          <w:tcPr>
            <w:tcW w:w="3213" w:type="dxa"/>
          </w:tcPr>
          <w:p w:rsidR="00090EBF" w:rsidRDefault="004810AA">
            <w:r>
              <w:rPr>
                <w:sz w:val="18"/>
              </w:rPr>
              <w:t>Ileri</w:t>
            </w:r>
          </w:p>
        </w:tc>
        <w:tc>
          <w:tcPr>
            <w:tcW w:w="3213" w:type="dxa"/>
          </w:tcPr>
          <w:p w:rsidR="00090EBF" w:rsidRDefault="004810AA">
            <w:r>
              <w:rPr>
                <w:sz w:val="18"/>
              </w:rPr>
              <w:t>CIFAR-10 CNN boyut tablosu olusturun</w:t>
            </w:r>
          </w:p>
        </w:tc>
        <w:tc>
          <w:tcPr>
            <w:tcW w:w="3213" w:type="dxa"/>
          </w:tcPr>
          <w:p w:rsidR="00090EBF" w:rsidRDefault="004810AA">
            <w:r>
              <w:rPr>
                <w:sz w:val="18"/>
              </w:rPr>
              <w:t>RGB giris</w:t>
            </w:r>
          </w:p>
        </w:tc>
      </w:tr>
    </w:tbl>
    <w:p w:rsidR="00090EBF" w:rsidRDefault="00090EBF"/>
    <w:p w:rsidR="00090EBF" w:rsidRDefault="004810AA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p w:rsidR="00090EBF" w:rsidRDefault="004810AA">
      <w:pPr>
        <w:spacing w:before="200"/>
      </w:pPr>
      <w:r>
        <w:rPr>
          <w:b/>
          <w:color w:val="C62828"/>
          <w:sz w:val="24"/>
        </w:rPr>
        <w:t xml:space="preserve">  Vaka Çalışması: "Boyut Problemi"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090EBF">
        <w:trPr>
          <w:jc w:val="center"/>
        </w:trPr>
        <w:tc>
          <w:tcPr>
            <w:tcW w:w="9638" w:type="dxa"/>
            <w:tcBorders>
              <w:top w:val="single" w:sz="8" w:space="0" w:color="C62828"/>
              <w:left w:val="single" w:sz="8" w:space="0" w:color="C62828"/>
              <w:bottom w:val="single" w:sz="8" w:space="0" w:color="C62828"/>
              <w:right w:val="single" w:sz="8" w:space="0" w:color="C62828"/>
            </w:tcBorders>
            <w:shd w:val="clear" w:color="auto" w:fill="FFF3E0"/>
          </w:tcPr>
          <w:p w:rsidR="00090EBF" w:rsidRDefault="004810AA">
            <w:r>
              <w:rPr>
                <w:sz w:val="20"/>
              </w:rPr>
              <w:t xml:space="preserve">224x224x3 giris </w:t>
            </w:r>
            <w:r>
              <w:rPr>
                <w:sz w:val="20"/>
              </w:rPr>
              <w:t>goruntu (ImageNet boyutu). Flatten yaparsaniz kac giris olur? Bu neden sorun? CNN nasil cozer?</w:t>
            </w:r>
          </w:p>
        </w:tc>
      </w:tr>
    </w:tbl>
    <w:p w:rsidR="00090EBF" w:rsidRDefault="00090EBF"/>
    <w:p w:rsidR="00090EBF" w:rsidRDefault="004810AA">
      <w:r>
        <w:rPr>
          <w:b/>
          <w:color w:val="1B2A4A"/>
          <w:sz w:val="20"/>
        </w:rPr>
        <w:t xml:space="preserve">Beklenen Çıktı: </w:t>
      </w:r>
      <w:r>
        <w:rPr>
          <w:sz w:val="20"/>
        </w:rPr>
        <w:t>Flatten boyutu hesabi ve CNN avantaji aciklamasi.</w:t>
      </w:r>
    </w:p>
    <w:p w:rsidR="00090EBF" w:rsidRDefault="004810AA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p w:rsidR="00090EBF" w:rsidRDefault="004810AA">
      <w:r>
        <w:br w:type="page"/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090EBF">
        <w:trPr>
          <w:jc w:val="center"/>
        </w:trPr>
        <w:tc>
          <w:tcPr>
            <w:tcW w:w="9638" w:type="dxa"/>
            <w:tcBorders>
              <w:top w:val="single" w:sz="10" w:space="0" w:color="555555"/>
              <w:left w:val="single" w:sz="10" w:space="0" w:color="555555"/>
              <w:bottom w:val="single" w:sz="10" w:space="0" w:color="555555"/>
              <w:right w:val="single" w:sz="10" w:space="0" w:color="555555"/>
            </w:tcBorders>
            <w:shd w:val="clear" w:color="auto" w:fill="555555"/>
          </w:tcPr>
          <w:p w:rsidR="00090EBF" w:rsidRDefault="004810AA">
            <w:r>
              <w:rPr>
                <w:b/>
                <w:color w:val="FFFFFF"/>
                <w:sz w:val="28"/>
              </w:rPr>
              <w:lastRenderedPageBreak/>
              <w:t xml:space="preserve">  DERS SON</w:t>
            </w:r>
            <w:r>
              <w:rPr>
                <w:b/>
                <w:color w:val="FFFFFF"/>
                <w:sz w:val="28"/>
              </w:rPr>
              <w:t>U  |  Özet, Kapanış ve Köprü</w:t>
            </w:r>
          </w:p>
        </w:tc>
      </w:tr>
    </w:tbl>
    <w:p w:rsidR="00090EBF" w:rsidRDefault="00090EBF"/>
    <w:p w:rsidR="00090EBF" w:rsidRDefault="004810AA">
      <w:pPr>
        <w:spacing w:before="200"/>
      </w:pPr>
      <w:r>
        <w:rPr>
          <w:b/>
          <w:color w:val="757575"/>
          <w:sz w:val="24"/>
        </w:rPr>
        <w:t xml:space="preserve">  Özet</w:t>
      </w:r>
    </w:p>
    <w:p w:rsidR="00090EBF" w:rsidRDefault="004810AA">
      <w:r>
        <w:rPr>
          <w:sz w:val="20"/>
        </w:rPr>
        <w:t>MaxPooling, AveragePooling, boyut azaltma, oteleme degismezligi ve Conv-Pool-Dense CNN yapisi.</w:t>
      </w:r>
    </w:p>
    <w:p w:rsidR="00090EBF" w:rsidRDefault="004810AA">
      <w:pPr>
        <w:spacing w:before="200"/>
      </w:pPr>
      <w:r>
        <w:rPr>
          <w:b/>
          <w:color w:val="757575"/>
          <w:sz w:val="24"/>
        </w:rPr>
        <w:t xml:space="preserve">  Anahtar Kavramlar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4819"/>
        <w:gridCol w:w="4819"/>
      </w:tblGrid>
      <w:tr w:rsidR="00090EBF">
        <w:trPr>
          <w:jc w:val="center"/>
        </w:trPr>
        <w:tc>
          <w:tcPr>
            <w:tcW w:w="4819" w:type="dxa"/>
            <w:shd w:val="clear" w:color="auto" w:fill="F5F5F5"/>
          </w:tcPr>
          <w:p w:rsidR="00090EBF" w:rsidRDefault="004810AA">
            <w:r>
              <w:rPr>
                <w:b/>
                <w:color w:val="1B2A4A"/>
                <w:sz w:val="20"/>
              </w:rPr>
              <w:t xml:space="preserve">  MaxPooling</w:t>
            </w:r>
          </w:p>
        </w:tc>
        <w:tc>
          <w:tcPr>
            <w:tcW w:w="4819" w:type="dxa"/>
            <w:shd w:val="clear" w:color="auto" w:fill="F5F5F5"/>
          </w:tcPr>
          <w:p w:rsidR="00090EBF" w:rsidRDefault="004810AA">
            <w:r>
              <w:rPr>
                <w:b/>
                <w:color w:val="1B2A4A"/>
                <w:sz w:val="20"/>
              </w:rPr>
              <w:t xml:space="preserve">  AveragePooling</w:t>
            </w:r>
          </w:p>
        </w:tc>
      </w:tr>
      <w:tr w:rsidR="00090EBF">
        <w:trPr>
          <w:jc w:val="center"/>
        </w:trPr>
        <w:tc>
          <w:tcPr>
            <w:tcW w:w="4819" w:type="dxa"/>
            <w:shd w:val="clear" w:color="auto" w:fill="F5F5F5"/>
          </w:tcPr>
          <w:p w:rsidR="00090EBF" w:rsidRDefault="004810AA">
            <w:r>
              <w:rPr>
                <w:b/>
                <w:color w:val="1B2A4A"/>
                <w:sz w:val="20"/>
              </w:rPr>
              <w:t xml:space="preserve">  Pool Size</w:t>
            </w:r>
          </w:p>
        </w:tc>
        <w:tc>
          <w:tcPr>
            <w:tcW w:w="4819" w:type="dxa"/>
            <w:shd w:val="clear" w:color="auto" w:fill="F5F5F5"/>
          </w:tcPr>
          <w:p w:rsidR="00090EBF" w:rsidRDefault="004810AA">
            <w:r>
              <w:rPr>
                <w:b/>
                <w:color w:val="1B2A4A"/>
                <w:sz w:val="20"/>
              </w:rPr>
              <w:t xml:space="preserve">  Boyut Azaltma</w:t>
            </w:r>
          </w:p>
        </w:tc>
      </w:tr>
      <w:tr w:rsidR="00090EBF">
        <w:trPr>
          <w:jc w:val="center"/>
        </w:trPr>
        <w:tc>
          <w:tcPr>
            <w:tcW w:w="4819" w:type="dxa"/>
            <w:shd w:val="clear" w:color="auto" w:fill="F5F5F5"/>
          </w:tcPr>
          <w:p w:rsidR="00090EBF" w:rsidRDefault="004810AA">
            <w:r>
              <w:rPr>
                <w:b/>
                <w:color w:val="1B2A4A"/>
                <w:sz w:val="20"/>
              </w:rPr>
              <w:t xml:space="preserve">  Oteleme Degismezligi</w:t>
            </w:r>
          </w:p>
        </w:tc>
        <w:tc>
          <w:tcPr>
            <w:tcW w:w="4819" w:type="dxa"/>
            <w:shd w:val="clear" w:color="auto" w:fill="F5F5F5"/>
          </w:tcPr>
          <w:p w:rsidR="00090EBF" w:rsidRDefault="004810AA">
            <w:r>
              <w:rPr>
                <w:b/>
                <w:color w:val="1B2A4A"/>
                <w:sz w:val="20"/>
              </w:rPr>
              <w:t xml:space="preserve">  Global Average Pooling</w:t>
            </w:r>
          </w:p>
        </w:tc>
      </w:tr>
    </w:tbl>
    <w:p w:rsidR="00090EBF" w:rsidRDefault="00090EBF"/>
    <w:p w:rsidR="00090EBF" w:rsidRDefault="004810AA">
      <w:pPr>
        <w:spacing w:before="200"/>
      </w:pPr>
      <w:r>
        <w:rPr>
          <w:b/>
          <w:color w:val="757575"/>
          <w:sz w:val="24"/>
        </w:rPr>
        <w:t xml:space="preserve">  Bir Sonraki Dersle Köprü</w:t>
      </w:r>
    </w:p>
    <w:p w:rsidR="00090EBF" w:rsidRDefault="004810AA">
      <w:r>
        <w:rPr>
          <w:sz w:val="20"/>
        </w:rPr>
        <w:t>Sonraki derste Keras ile tam bir CNN modeli kodlayacagiz!</w:t>
      </w:r>
    </w:p>
    <w:p w:rsidR="00090EBF" w:rsidRDefault="004810AA">
      <w:pPr>
        <w:spacing w:before="200"/>
      </w:pPr>
      <w:r>
        <w:rPr>
          <w:b/>
          <w:color w:val="757575"/>
          <w:sz w:val="24"/>
        </w:rPr>
        <w:t xml:space="preserve">  Ev Ödevi / Hazırlık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090EBF">
        <w:trPr>
          <w:jc w:val="center"/>
        </w:trPr>
        <w:tc>
          <w:tcPr>
            <w:tcW w:w="9638" w:type="dxa"/>
            <w:tcBorders>
              <w:top w:val="single" w:sz="8" w:space="0" w:color="555555"/>
              <w:left w:val="single" w:sz="8" w:space="0" w:color="555555"/>
              <w:bottom w:val="single" w:sz="8" w:space="0" w:color="555555"/>
              <w:right w:val="single" w:sz="8" w:space="0" w:color="555555"/>
            </w:tcBorders>
            <w:shd w:val="clear" w:color="auto" w:fill="F5F5F5"/>
          </w:tcPr>
          <w:p w:rsidR="00090EBF" w:rsidRDefault="004810AA">
            <w:r>
              <w:rPr>
                <w:sz w:val="20"/>
              </w:rPr>
              <w:t>MNIST ve CIFAR-10 icin CNN mimari planlari ve boyut tablolari hazirlayin.</w:t>
            </w:r>
          </w:p>
        </w:tc>
      </w:tr>
    </w:tbl>
    <w:p w:rsidR="00090EBF" w:rsidRDefault="00090EBF"/>
    <w:p w:rsidR="00090EBF" w:rsidRDefault="004810AA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090EBF">
        <w:trPr>
          <w:jc w:val="center"/>
        </w:trPr>
        <w:tc>
          <w:tcPr>
            <w:tcW w:w="9638" w:type="dxa"/>
            <w:tcBorders>
              <w:top w:val="single" w:sz="10" w:space="0" w:color="1B2A4A"/>
              <w:left w:val="single" w:sz="10" w:space="0" w:color="1B2A4A"/>
              <w:bottom w:val="single" w:sz="10" w:space="0" w:color="1B2A4A"/>
              <w:right w:val="single" w:sz="10" w:space="0" w:color="1B2A4A"/>
            </w:tcBorders>
            <w:shd w:val="clear" w:color="auto" w:fill="1B2A4A"/>
          </w:tcPr>
          <w:p w:rsidR="00090EBF" w:rsidRDefault="004810AA">
            <w:r>
              <w:rPr>
                <w:b/>
                <w:color w:val="FFFFFF"/>
                <w:sz w:val="28"/>
              </w:rPr>
              <w:t xml:space="preserve">  NOTLAR  |  Öğretmen Notları</w:t>
            </w:r>
          </w:p>
        </w:tc>
      </w:tr>
    </w:tbl>
    <w:p w:rsidR="00090EBF" w:rsidRDefault="00090EBF"/>
    <w:p w:rsidR="00090EBF" w:rsidRDefault="004810AA">
      <w:pPr>
        <w:spacing w:before="200"/>
      </w:pPr>
      <w:r>
        <w:rPr>
          <w:b/>
          <w:color w:val="1B2A4A"/>
          <w:sz w:val="24"/>
        </w:rPr>
        <w:t xml:space="preserve">  Dersten Önce Yapılacaklar</w:t>
      </w:r>
    </w:p>
    <w:p w:rsidR="00090EBF" w:rsidRDefault="004810AA">
      <w:pPr>
        <w:pStyle w:val="ListeMaddemi"/>
      </w:pPr>
      <w:r>
        <w:rPr>
          <w:sz w:val="20"/>
        </w:rPr>
        <w:t>Pooling animasyonlarini hazirlayin.</w:t>
      </w:r>
    </w:p>
    <w:p w:rsidR="00090EBF" w:rsidRDefault="004810AA">
      <w:pPr>
        <w:spacing w:before="200"/>
      </w:pPr>
      <w:r>
        <w:rPr>
          <w:b/>
          <w:color w:val="1B2A4A"/>
          <w:sz w:val="24"/>
        </w:rPr>
        <w:t xml:space="preserve">  Olası Zorluklar ve Çözümler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4819"/>
        <w:gridCol w:w="4819"/>
      </w:tblGrid>
      <w:tr w:rsidR="00090EBF">
        <w:trPr>
          <w:jc w:val="center"/>
        </w:trPr>
        <w:tc>
          <w:tcPr>
            <w:tcW w:w="4819" w:type="dxa"/>
            <w:shd w:val="clear" w:color="auto" w:fill="1B2A4A"/>
          </w:tcPr>
          <w:p w:rsidR="00090EBF" w:rsidRDefault="004810AA">
            <w:pPr>
              <w:jc w:val="center"/>
            </w:pPr>
            <w:r>
              <w:rPr>
                <w:b/>
                <w:color w:val="FFFFFF"/>
                <w:sz w:val="18"/>
              </w:rPr>
              <w:t>Zorluk</w:t>
            </w:r>
          </w:p>
        </w:tc>
        <w:tc>
          <w:tcPr>
            <w:tcW w:w="4819" w:type="dxa"/>
            <w:shd w:val="clear" w:color="auto" w:fill="1B2A4A"/>
          </w:tcPr>
          <w:p w:rsidR="00090EBF" w:rsidRDefault="004810AA">
            <w:pPr>
              <w:jc w:val="center"/>
            </w:pPr>
            <w:r>
              <w:rPr>
                <w:b/>
                <w:color w:val="FFFFFF"/>
                <w:sz w:val="18"/>
              </w:rPr>
              <w:t>Çözüm</w:t>
            </w:r>
          </w:p>
        </w:tc>
      </w:tr>
      <w:tr w:rsidR="00090EBF">
        <w:trPr>
          <w:jc w:val="center"/>
        </w:trPr>
        <w:tc>
          <w:tcPr>
            <w:tcW w:w="4819" w:type="dxa"/>
          </w:tcPr>
          <w:p w:rsidR="00090EBF" w:rsidRDefault="004810AA">
            <w:r>
              <w:rPr>
                <w:sz w:val="18"/>
              </w:rPr>
              <w:t>MaxPool ve AvgPool karistirmaa</w:t>
            </w:r>
          </w:p>
        </w:tc>
        <w:tc>
          <w:tcPr>
            <w:tcW w:w="4819" w:type="dxa"/>
          </w:tcPr>
          <w:p w:rsidR="00090EBF" w:rsidRDefault="004810AA">
            <w:r>
              <w:rPr>
                <w:sz w:val="18"/>
              </w:rPr>
              <w:t xml:space="preserve">Yan </w:t>
            </w:r>
            <w:r>
              <w:rPr>
                <w:sz w:val="18"/>
              </w:rPr>
              <w:t>yana hesaplatarak farki gosterin</w:t>
            </w:r>
          </w:p>
        </w:tc>
      </w:tr>
      <w:tr w:rsidR="00090EBF">
        <w:trPr>
          <w:jc w:val="center"/>
        </w:trPr>
        <w:tc>
          <w:tcPr>
            <w:tcW w:w="4819" w:type="dxa"/>
          </w:tcPr>
          <w:p w:rsidR="00090EBF" w:rsidRDefault="004810AA">
            <w:r>
              <w:rPr>
                <w:sz w:val="18"/>
              </w:rPr>
              <w:t>Boyut hesabi hatalari</w:t>
            </w:r>
          </w:p>
        </w:tc>
        <w:tc>
          <w:tcPr>
            <w:tcW w:w="4819" w:type="dxa"/>
          </w:tcPr>
          <w:p w:rsidR="00090EBF" w:rsidRDefault="004810AA">
            <w:r>
              <w:rPr>
                <w:sz w:val="18"/>
              </w:rPr>
              <w:t>Her katmandan sonra shape yazddirin</w:t>
            </w:r>
          </w:p>
        </w:tc>
      </w:tr>
    </w:tbl>
    <w:p w:rsidR="00090EBF" w:rsidRDefault="00090EBF"/>
    <w:p w:rsidR="00090EBF" w:rsidRDefault="004810AA">
      <w:r>
        <w:rPr>
          <w:b/>
          <w:color w:val="1B2A4A"/>
          <w:sz w:val="20"/>
        </w:rPr>
        <w:t xml:space="preserve">Zaman Yönetimi: </w:t>
      </w:r>
      <w:r>
        <w:rPr>
          <w:sz w:val="20"/>
        </w:rPr>
        <w:t>Pooling teori: 15dk, Hesaplama: 15dk, CNN tasarimi: 15dk</w:t>
      </w:r>
    </w:p>
    <w:p w:rsidR="00090EBF" w:rsidRDefault="004810AA">
      <w:pPr>
        <w:spacing w:before="200"/>
      </w:pPr>
      <w:r>
        <w:rPr>
          <w:b/>
          <w:color w:val="1B2A4A"/>
          <w:sz w:val="24"/>
        </w:rPr>
        <w:t xml:space="preserve">  Alternatif Plan (B Planı)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090EBF">
        <w:trPr>
          <w:jc w:val="center"/>
        </w:trPr>
        <w:tc>
          <w:tcPr>
            <w:tcW w:w="9638" w:type="dxa"/>
            <w:tcBorders>
              <w:top w:val="single" w:sz="8" w:space="0" w:color="F9A825"/>
              <w:left w:val="single" w:sz="8" w:space="0" w:color="F9A825"/>
              <w:bottom w:val="single" w:sz="8" w:space="0" w:color="F9A825"/>
              <w:right w:val="single" w:sz="8" w:space="0" w:color="F9A825"/>
            </w:tcBorders>
            <w:shd w:val="clear" w:color="auto" w:fill="FFF8E1"/>
          </w:tcPr>
          <w:p w:rsidR="00090EBF" w:rsidRDefault="004810AA">
            <w:r>
              <w:rPr>
                <w:sz w:val="20"/>
              </w:rPr>
              <w:t>Sadece MaxPool a odaklanip AvgPool u kisaca anlatin.</w:t>
            </w:r>
          </w:p>
        </w:tc>
      </w:tr>
    </w:tbl>
    <w:p w:rsidR="00090EBF" w:rsidRDefault="00090EBF"/>
    <w:p w:rsidR="00090EBF" w:rsidRDefault="004810AA">
      <w:r>
        <w:br w:type="page"/>
      </w:r>
    </w:p>
    <w:p w:rsidR="00090EBF" w:rsidRDefault="004810AA">
      <w:pPr>
        <w:jc w:val="center"/>
      </w:pPr>
      <w:r>
        <w:rPr>
          <w:b/>
          <w:color w:val="1B2A4A"/>
          <w:sz w:val="36"/>
        </w:rPr>
        <w:lastRenderedPageBreak/>
        <w:t xml:space="preserve">━━━ </w:t>
      </w:r>
      <w:r>
        <w:rPr>
          <w:b/>
          <w:color w:val="1B2A4A"/>
          <w:sz w:val="36"/>
        </w:rPr>
        <w:t xml:space="preserve"> 56. SAAT  ━━━</w:t>
      </w:r>
    </w:p>
    <w:p w:rsidR="00090EBF" w:rsidRDefault="004810AA">
      <w:pPr>
        <w:jc w:val="center"/>
      </w:pPr>
      <w:r>
        <w:rPr>
          <w:color w:val="2C6FAD"/>
          <w:sz w:val="32"/>
        </w:rPr>
        <w:t>Keras ile CNN Modeli Olusturma</w:t>
      </w:r>
    </w:p>
    <w:p w:rsidR="00090EBF" w:rsidRDefault="00090EBF"/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090EBF">
        <w:trPr>
          <w:jc w:val="center"/>
        </w:trPr>
        <w:tc>
          <w:tcPr>
            <w:tcW w:w="9638" w:type="dxa"/>
            <w:tcBorders>
              <w:top w:val="single" w:sz="10" w:space="0" w:color="1B2A4A"/>
              <w:left w:val="single" w:sz="10" w:space="0" w:color="1B2A4A"/>
              <w:bottom w:val="single" w:sz="10" w:space="0" w:color="1B2A4A"/>
              <w:right w:val="single" w:sz="10" w:space="0" w:color="1B2A4A"/>
            </w:tcBorders>
            <w:shd w:val="clear" w:color="auto" w:fill="1B2A4A"/>
          </w:tcPr>
          <w:p w:rsidR="00090EBF" w:rsidRDefault="004810AA">
            <w:r>
              <w:rPr>
                <w:b/>
                <w:color w:val="FFFFFF"/>
                <w:sz w:val="28"/>
              </w:rPr>
              <w:t xml:space="preserve">  KAZANIMLAR  |  Öğrenme Kazanımları</w:t>
            </w:r>
          </w:p>
        </w:tc>
      </w:tr>
    </w:tbl>
    <w:p w:rsidR="00090EBF" w:rsidRDefault="00090EBF"/>
    <w:p w:rsidR="00090EBF" w:rsidRDefault="004810AA">
      <w:r>
        <w:rPr>
          <w:b/>
          <w:color w:val="1B2A4A"/>
          <w:sz w:val="20"/>
        </w:rPr>
        <w:t xml:space="preserve">Genel Kazanım: </w:t>
      </w:r>
      <w:r>
        <w:rPr>
          <w:sz w:val="20"/>
        </w:rPr>
        <w:t>Keras ile MNIST icin CNN modeli olusturur, egitir ve Dense model ile karsilastirir.</w:t>
      </w:r>
    </w:p>
    <w:p w:rsidR="00090EBF" w:rsidRDefault="00090EBF"/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3213"/>
        <w:gridCol w:w="3213"/>
        <w:gridCol w:w="3213"/>
      </w:tblGrid>
      <w:tr w:rsidR="00090EBF">
        <w:trPr>
          <w:jc w:val="center"/>
        </w:trPr>
        <w:tc>
          <w:tcPr>
            <w:tcW w:w="3213" w:type="dxa"/>
            <w:shd w:val="clear" w:color="auto" w:fill="1B2A4A"/>
          </w:tcPr>
          <w:p w:rsidR="00090EBF" w:rsidRDefault="004810AA">
            <w:pPr>
              <w:jc w:val="center"/>
            </w:pPr>
            <w:r>
              <w:rPr>
                <w:b/>
                <w:color w:val="FFFFFF"/>
                <w:sz w:val="18"/>
              </w:rPr>
              <w:t>Kod</w:t>
            </w:r>
          </w:p>
        </w:tc>
        <w:tc>
          <w:tcPr>
            <w:tcW w:w="3213" w:type="dxa"/>
            <w:shd w:val="clear" w:color="auto" w:fill="1B2A4A"/>
          </w:tcPr>
          <w:p w:rsidR="00090EBF" w:rsidRDefault="004810AA">
            <w:pPr>
              <w:jc w:val="center"/>
            </w:pPr>
            <w:r>
              <w:rPr>
                <w:b/>
                <w:color w:val="FFFFFF"/>
                <w:sz w:val="18"/>
              </w:rPr>
              <w:t>Kazanım</w:t>
            </w:r>
          </w:p>
        </w:tc>
        <w:tc>
          <w:tcPr>
            <w:tcW w:w="3213" w:type="dxa"/>
            <w:shd w:val="clear" w:color="auto" w:fill="1B2A4A"/>
          </w:tcPr>
          <w:p w:rsidR="00090EBF" w:rsidRDefault="004810AA">
            <w:pPr>
              <w:jc w:val="center"/>
            </w:pPr>
            <w:r>
              <w:rPr>
                <w:b/>
                <w:color w:val="FFFFFF"/>
                <w:sz w:val="18"/>
              </w:rPr>
              <w:t>Bilişsel Düzey</w:t>
            </w:r>
          </w:p>
        </w:tc>
      </w:tr>
      <w:tr w:rsidR="00090EBF">
        <w:trPr>
          <w:jc w:val="center"/>
        </w:trPr>
        <w:tc>
          <w:tcPr>
            <w:tcW w:w="3213" w:type="dxa"/>
          </w:tcPr>
          <w:p w:rsidR="00090EBF" w:rsidRDefault="004810AA">
            <w:r>
              <w:rPr>
                <w:sz w:val="18"/>
              </w:rPr>
              <w:t>4.3.10</w:t>
            </w:r>
          </w:p>
        </w:tc>
        <w:tc>
          <w:tcPr>
            <w:tcW w:w="3213" w:type="dxa"/>
          </w:tcPr>
          <w:p w:rsidR="00090EBF" w:rsidRDefault="004810AA">
            <w:r>
              <w:rPr>
                <w:sz w:val="18"/>
              </w:rPr>
              <w:t xml:space="preserve">Keras Conv2D ve MaxPooling2D </w:t>
            </w:r>
            <w:r>
              <w:rPr>
                <w:sz w:val="18"/>
              </w:rPr>
              <w:t>katmanlarini kullanir.</w:t>
            </w:r>
          </w:p>
        </w:tc>
        <w:tc>
          <w:tcPr>
            <w:tcW w:w="3213" w:type="dxa"/>
          </w:tcPr>
          <w:p w:rsidR="00090EBF" w:rsidRDefault="004810AA">
            <w:r>
              <w:rPr>
                <w:sz w:val="18"/>
              </w:rPr>
              <w:t>Uygulama</w:t>
            </w:r>
          </w:p>
        </w:tc>
      </w:tr>
      <w:tr w:rsidR="00090EBF">
        <w:trPr>
          <w:jc w:val="center"/>
        </w:trPr>
        <w:tc>
          <w:tcPr>
            <w:tcW w:w="3213" w:type="dxa"/>
          </w:tcPr>
          <w:p w:rsidR="00090EBF" w:rsidRDefault="004810AA">
            <w:r>
              <w:rPr>
                <w:sz w:val="18"/>
              </w:rPr>
              <w:t>4.3.11</w:t>
            </w:r>
          </w:p>
        </w:tc>
        <w:tc>
          <w:tcPr>
            <w:tcW w:w="3213" w:type="dxa"/>
          </w:tcPr>
          <w:p w:rsidR="00090EBF" w:rsidRDefault="004810AA">
            <w:r>
              <w:rPr>
                <w:sz w:val="18"/>
              </w:rPr>
              <w:t>CNN modeli olusturur, derler ve egitir.</w:t>
            </w:r>
          </w:p>
        </w:tc>
        <w:tc>
          <w:tcPr>
            <w:tcW w:w="3213" w:type="dxa"/>
          </w:tcPr>
          <w:p w:rsidR="00090EBF" w:rsidRDefault="004810AA">
            <w:r>
              <w:rPr>
                <w:sz w:val="18"/>
              </w:rPr>
              <w:t>Uygulama</w:t>
            </w:r>
          </w:p>
        </w:tc>
      </w:tr>
      <w:tr w:rsidR="00090EBF">
        <w:trPr>
          <w:jc w:val="center"/>
        </w:trPr>
        <w:tc>
          <w:tcPr>
            <w:tcW w:w="3213" w:type="dxa"/>
          </w:tcPr>
          <w:p w:rsidR="00090EBF" w:rsidRDefault="004810AA">
            <w:r>
              <w:rPr>
                <w:sz w:val="18"/>
              </w:rPr>
              <w:t>4.3.12</w:t>
            </w:r>
          </w:p>
        </w:tc>
        <w:tc>
          <w:tcPr>
            <w:tcW w:w="3213" w:type="dxa"/>
          </w:tcPr>
          <w:p w:rsidR="00090EBF" w:rsidRDefault="004810AA">
            <w:r>
              <w:rPr>
                <w:sz w:val="18"/>
              </w:rPr>
              <w:t>CNN ve Dense model performansini karsilastirir.</w:t>
            </w:r>
          </w:p>
        </w:tc>
        <w:tc>
          <w:tcPr>
            <w:tcW w:w="3213" w:type="dxa"/>
          </w:tcPr>
          <w:p w:rsidR="00090EBF" w:rsidRDefault="004810AA">
            <w:r>
              <w:rPr>
                <w:sz w:val="18"/>
              </w:rPr>
              <w:t>Degerlendirme</w:t>
            </w:r>
          </w:p>
        </w:tc>
      </w:tr>
    </w:tbl>
    <w:p w:rsidR="00090EBF" w:rsidRDefault="00090EBF"/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090EBF">
        <w:trPr>
          <w:jc w:val="center"/>
        </w:trPr>
        <w:tc>
          <w:tcPr>
            <w:tcW w:w="9638" w:type="dxa"/>
            <w:tcBorders>
              <w:top w:val="single" w:sz="10" w:space="0" w:color="555555"/>
              <w:left w:val="single" w:sz="10" w:space="0" w:color="555555"/>
              <w:bottom w:val="single" w:sz="10" w:space="0" w:color="555555"/>
              <w:right w:val="single" w:sz="10" w:space="0" w:color="555555"/>
            </w:tcBorders>
            <w:shd w:val="clear" w:color="auto" w:fill="555555"/>
          </w:tcPr>
          <w:p w:rsidR="00090EBF" w:rsidRDefault="004810AA">
            <w:r>
              <w:rPr>
                <w:b/>
                <w:color w:val="FFFFFF"/>
                <w:sz w:val="28"/>
              </w:rPr>
              <w:t xml:space="preserve">  ÖN BİLGİ  |  Ön Bilgi ve Hazırlık</w:t>
            </w:r>
          </w:p>
        </w:tc>
      </w:tr>
    </w:tbl>
    <w:p w:rsidR="00090EBF" w:rsidRDefault="00090EBF"/>
    <w:p w:rsidR="00090EBF" w:rsidRDefault="004810AA">
      <w:r>
        <w:rPr>
          <w:b/>
          <w:color w:val="1B2A4A"/>
          <w:sz w:val="20"/>
        </w:rPr>
        <w:t xml:space="preserve">Ön Koşul Bilgiler: </w:t>
      </w:r>
      <w:r>
        <w:rPr>
          <w:sz w:val="20"/>
        </w:rPr>
        <w:t xml:space="preserve">CNN mimarisi, konvolusyon, pooling ve </w:t>
      </w:r>
      <w:r>
        <w:rPr>
          <w:sz w:val="20"/>
        </w:rPr>
        <w:t>Keras bilgisi.</w:t>
      </w:r>
    </w:p>
    <w:p w:rsidR="00090EBF" w:rsidRDefault="004810AA">
      <w:pPr>
        <w:spacing w:before="200"/>
      </w:pPr>
      <w:r>
        <w:rPr>
          <w:b/>
          <w:color w:val="757575"/>
          <w:sz w:val="24"/>
        </w:rPr>
        <w:t xml:space="preserve">  Öğrencinin Bilmesi Gerekenler</w:t>
      </w:r>
    </w:p>
    <w:p w:rsidR="00090EBF" w:rsidRDefault="004810AA">
      <w:pPr>
        <w:pStyle w:val="ListeMaddemi"/>
      </w:pPr>
      <w:r>
        <w:rPr>
          <w:sz w:val="20"/>
        </w:rPr>
        <w:t>Conv2D, MaxPooling2D kavramlari.</w:t>
      </w:r>
    </w:p>
    <w:p w:rsidR="00090EBF" w:rsidRDefault="004810AA">
      <w:pPr>
        <w:pStyle w:val="ListeMaddemi"/>
      </w:pPr>
      <w:r>
        <w:rPr>
          <w:sz w:val="20"/>
        </w:rPr>
        <w:t>Keras Sequential model.</w:t>
      </w:r>
    </w:p>
    <w:p w:rsidR="00090EBF" w:rsidRDefault="004810AA">
      <w:pPr>
        <w:pStyle w:val="ListeMaddemi"/>
      </w:pPr>
      <w:r>
        <w:rPr>
          <w:sz w:val="20"/>
        </w:rPr>
        <w:t>Dense model MNIST sonucu (~97%).</w:t>
      </w:r>
    </w:p>
    <w:p w:rsidR="00090EBF" w:rsidRDefault="004810AA">
      <w:pPr>
        <w:spacing w:before="200"/>
      </w:pPr>
      <w:r>
        <w:rPr>
          <w:b/>
          <w:color w:val="757575"/>
          <w:sz w:val="24"/>
        </w:rPr>
        <w:t xml:space="preserve">  Olası Kavram Yanılgıları</w:t>
      </w:r>
    </w:p>
    <w:p w:rsidR="00090EBF" w:rsidRDefault="004810AA">
      <w:pPr>
        <w:pStyle w:val="ListeMaddemi"/>
      </w:pPr>
      <w:r>
        <w:rPr>
          <w:sz w:val="20"/>
        </w:rPr>
        <w:t>CNN kodlamanin cok zor oldugu.</w:t>
      </w:r>
    </w:p>
    <w:p w:rsidR="00090EBF" w:rsidRDefault="004810AA">
      <w:pPr>
        <w:pStyle w:val="ListeMaddemi"/>
      </w:pPr>
      <w:r>
        <w:rPr>
          <w:sz w:val="20"/>
        </w:rPr>
        <w:t>CNN nin Dense dan her zaman cok daha iyi oldugu.</w:t>
      </w:r>
    </w:p>
    <w:p w:rsidR="00090EBF" w:rsidRDefault="004810AA">
      <w:pPr>
        <w:pStyle w:val="ListeMaddemi"/>
      </w:pPr>
      <w:r>
        <w:rPr>
          <w:sz w:val="20"/>
        </w:rPr>
        <w:t xml:space="preserve">CNN nin </w:t>
      </w:r>
      <w:r>
        <w:rPr>
          <w:sz w:val="20"/>
        </w:rPr>
        <w:t>egitiminin cok uzun surdugu.</w:t>
      </w:r>
    </w:p>
    <w:p w:rsidR="00090EBF" w:rsidRDefault="004810AA">
      <w:pPr>
        <w:spacing w:before="200"/>
      </w:pPr>
      <w:r>
        <w:rPr>
          <w:b/>
          <w:color w:val="757575"/>
          <w:sz w:val="24"/>
        </w:rPr>
        <w:t xml:space="preserve">  Hazırlık Materyalleri</w:t>
      </w:r>
    </w:p>
    <w:p w:rsidR="00090EBF" w:rsidRDefault="004810AA">
      <w:pPr>
        <w:pStyle w:val="ListeMaddemi"/>
      </w:pPr>
      <w:r>
        <w:rPr>
          <w:sz w:val="20"/>
        </w:rPr>
        <w:t>Bilgisayar (Python + Keras kurulu)</w:t>
      </w:r>
    </w:p>
    <w:p w:rsidR="00090EBF" w:rsidRDefault="004810AA">
      <w:pPr>
        <w:pStyle w:val="ListeMaddemi"/>
      </w:pPr>
      <w:r>
        <w:rPr>
          <w:sz w:val="20"/>
        </w:rPr>
        <w:t>PyCharm IDE</w:t>
      </w:r>
    </w:p>
    <w:p w:rsidR="00090EBF" w:rsidRDefault="004810AA">
      <w:pPr>
        <w:pStyle w:val="ListeMaddemi"/>
      </w:pPr>
      <w:r>
        <w:rPr>
          <w:sz w:val="20"/>
        </w:rPr>
        <w:t>MNIST veri seti</w:t>
      </w:r>
    </w:p>
    <w:p w:rsidR="00090EBF" w:rsidRDefault="004810AA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090EBF">
        <w:trPr>
          <w:jc w:val="center"/>
        </w:trPr>
        <w:tc>
          <w:tcPr>
            <w:tcW w:w="9638" w:type="dxa"/>
            <w:tcBorders>
              <w:top w:val="single" w:sz="10" w:space="0" w:color="2C6FAD"/>
              <w:left w:val="single" w:sz="10" w:space="0" w:color="2C6FAD"/>
              <w:bottom w:val="single" w:sz="10" w:space="0" w:color="2C6FAD"/>
              <w:right w:val="single" w:sz="10" w:space="0" w:color="2C6FAD"/>
            </w:tcBorders>
            <w:shd w:val="clear" w:color="auto" w:fill="2C6FAD"/>
          </w:tcPr>
          <w:p w:rsidR="00090EBF" w:rsidRDefault="004810AA">
            <w:r>
              <w:rPr>
                <w:b/>
                <w:color w:val="FFFFFF"/>
                <w:sz w:val="28"/>
              </w:rPr>
              <w:t xml:space="preserve">  E1  |  GİRME (ENGAGE)  —  Dikkat Çekme &amp; Merak Uyandırma</w:t>
            </w:r>
          </w:p>
        </w:tc>
      </w:tr>
    </w:tbl>
    <w:p w:rsidR="00090EBF" w:rsidRDefault="00090EBF"/>
    <w:p w:rsidR="00090EBF" w:rsidRDefault="004810AA">
      <w:r>
        <w:rPr>
          <w:i/>
          <w:color w:val="2C6FAD"/>
          <w:sz w:val="20"/>
        </w:rPr>
        <w:t xml:space="preserve">  Süre: 5 dakika</w:t>
      </w:r>
    </w:p>
    <w:p w:rsidR="00090EBF" w:rsidRDefault="004810AA">
      <w:r>
        <w:rPr>
          <w:b/>
          <w:color w:val="1B2A4A"/>
          <w:sz w:val="20"/>
        </w:rPr>
        <w:t xml:space="preserve">Dikkat Çekici Soru: </w:t>
      </w:r>
      <w:r>
        <w:rPr>
          <w:sz w:val="20"/>
        </w:rPr>
        <w:t>"Dense model MNIST te %97. CNN ile %99 a cikabilir miyiz? Cevap: EVET! Sadece birkac satir kod farki ile goruntu siniflandirmada buyuk gelismee!"</w:t>
      </w:r>
    </w:p>
    <w:p w:rsidR="00090EBF" w:rsidRDefault="004810AA">
      <w:r>
        <w:rPr>
          <w:b/>
          <w:color w:val="1B2A4A"/>
          <w:sz w:val="20"/>
        </w:rPr>
        <w:t xml:space="preserve">Günlük Hayat Bağlantısı: </w:t>
      </w:r>
      <w:r>
        <w:rPr>
          <w:sz w:val="20"/>
        </w:rPr>
        <w:t>Dense = goruntuyuu duzlestir ve isle. CNN = go</w:t>
      </w:r>
      <w:r>
        <w:rPr>
          <w:sz w:val="20"/>
        </w:rPr>
        <w:t>runtunun yapisini koru ve isle. Kucuk fark, buyuk sonuc!</w:t>
      </w:r>
    </w:p>
    <w:p w:rsidR="00090EBF" w:rsidRDefault="004810AA">
      <w:pPr>
        <w:spacing w:before="200"/>
      </w:pPr>
      <w:r>
        <w:rPr>
          <w:b/>
          <w:color w:val="2C6FAD"/>
          <w:sz w:val="24"/>
        </w:rPr>
        <w:t xml:space="preserve">  Ön Bilgi Yoklama Soruları</w:t>
      </w:r>
    </w:p>
    <w:p w:rsidR="00090EBF" w:rsidRDefault="004810AA">
      <w:r>
        <w:rPr>
          <w:b/>
          <w:color w:val="2C6FAD"/>
          <w:sz w:val="20"/>
        </w:rPr>
        <w:lastRenderedPageBreak/>
        <w:t xml:space="preserve">  1. </w:t>
      </w:r>
      <w:r>
        <w:rPr>
          <w:sz w:val="20"/>
        </w:rPr>
        <w:t>Conv2D ne yapar?</w:t>
      </w:r>
    </w:p>
    <w:p w:rsidR="00090EBF" w:rsidRDefault="004810AA">
      <w:r>
        <w:rPr>
          <w:b/>
          <w:color w:val="2C6FAD"/>
          <w:sz w:val="20"/>
        </w:rPr>
        <w:t xml:space="preserve">  2. </w:t>
      </w:r>
      <w:r>
        <w:rPr>
          <w:sz w:val="20"/>
        </w:rPr>
        <w:t>MaxPooling2D ne yapar?</w:t>
      </w:r>
    </w:p>
    <w:p w:rsidR="00090EBF" w:rsidRDefault="004810AA">
      <w:r>
        <w:rPr>
          <w:b/>
          <w:color w:val="2C6FAD"/>
          <w:sz w:val="20"/>
        </w:rPr>
        <w:t xml:space="preserve">  3. </w:t>
      </w:r>
      <w:r>
        <w:rPr>
          <w:sz w:val="20"/>
        </w:rPr>
        <w:t>CNN veri formati nasil olmali?</w:t>
      </w:r>
    </w:p>
    <w:p w:rsidR="00090EBF" w:rsidRDefault="004810AA">
      <w:pPr>
        <w:spacing w:before="200"/>
      </w:pPr>
      <w:r>
        <w:rPr>
          <w:b/>
          <w:color w:val="2C6FAD"/>
          <w:sz w:val="24"/>
        </w:rPr>
        <w:t xml:space="preserve">  Motivasyon Etkinliği: "CNN Kodlama"</w:t>
      </w:r>
    </w:p>
    <w:p w:rsidR="00090EBF" w:rsidRDefault="004810AA">
      <w:r>
        <w:rPr>
          <w:b/>
          <w:color w:val="1B2A4A"/>
          <w:sz w:val="20"/>
        </w:rPr>
        <w:t xml:space="preserve">Açıklama: </w:t>
      </w:r>
      <w:r>
        <w:rPr>
          <w:sz w:val="20"/>
        </w:rPr>
        <w:t>Keras ile CNN model olusturma.</w:t>
      </w:r>
    </w:p>
    <w:p w:rsidR="00090EBF" w:rsidRDefault="004810AA">
      <w:r>
        <w:rPr>
          <w:b/>
          <w:color w:val="1B2A4A"/>
          <w:sz w:val="20"/>
        </w:rPr>
        <w:t xml:space="preserve">Yönerge: </w:t>
      </w:r>
      <w:r>
        <w:rPr>
          <w:sz w:val="20"/>
        </w:rPr>
        <w:t>Egitmen tahtaya CNN Keras kodunu yazar (7 satir). Ogrenciler her satirin ne yaptigini aciklar: Conv2D, MaxPooling2D, Flatten, Dense.</w:t>
      </w:r>
    </w:p>
    <w:p w:rsidR="00090EBF" w:rsidRDefault="004810AA">
      <w:pPr>
        <w:spacing w:before="200"/>
      </w:pPr>
      <w:r>
        <w:rPr>
          <w:b/>
          <w:color w:val="2C6FAD"/>
          <w:sz w:val="24"/>
        </w:rPr>
        <w:t xml:space="preserve">  Senaryo / Problem Durumu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090EBF">
        <w:trPr>
          <w:jc w:val="center"/>
        </w:trPr>
        <w:tc>
          <w:tcPr>
            <w:tcW w:w="9638" w:type="dxa"/>
            <w:tcBorders>
              <w:top w:val="single" w:sz="8" w:space="0" w:color="2C6FAD"/>
              <w:left w:val="single" w:sz="8" w:space="0" w:color="2C6FAD"/>
              <w:bottom w:val="single" w:sz="8" w:space="0" w:color="2C6FAD"/>
              <w:right w:val="single" w:sz="8" w:space="0" w:color="2C6FAD"/>
            </w:tcBorders>
            <w:shd w:val="clear" w:color="auto" w:fill="E3F2FD"/>
          </w:tcPr>
          <w:p w:rsidR="00090EBF" w:rsidRDefault="004810AA">
            <w:r>
              <w:rPr>
                <w:sz w:val="20"/>
              </w:rPr>
              <w:t>MNIST CNN: Conv(32,3,relu) -&gt; MaxPool(2) -&gt; Conv(64,3,relu) -&gt; MaxPool(2) -&gt; Flatten -&gt;</w:t>
            </w:r>
            <w:r>
              <w:rPr>
                <w:sz w:val="20"/>
              </w:rPr>
              <w:t xml:space="preserve"> Dense(128,relu) -&gt; Dense(10,softmax).</w:t>
            </w:r>
          </w:p>
        </w:tc>
      </w:tr>
    </w:tbl>
    <w:p w:rsidR="00090EBF" w:rsidRDefault="00090EBF"/>
    <w:p w:rsidR="00090EBF" w:rsidRDefault="004810AA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090EBF">
        <w:trPr>
          <w:jc w:val="center"/>
        </w:trPr>
        <w:tc>
          <w:tcPr>
            <w:tcW w:w="9638" w:type="dxa"/>
            <w:tcBorders>
              <w:top w:val="single" w:sz="10" w:space="0" w:color="007A7A"/>
              <w:left w:val="single" w:sz="10" w:space="0" w:color="007A7A"/>
              <w:bottom w:val="single" w:sz="10" w:space="0" w:color="007A7A"/>
              <w:right w:val="single" w:sz="10" w:space="0" w:color="007A7A"/>
            </w:tcBorders>
            <w:shd w:val="clear" w:color="auto" w:fill="007A7A"/>
          </w:tcPr>
          <w:p w:rsidR="00090EBF" w:rsidRDefault="004810AA">
            <w:r>
              <w:rPr>
                <w:b/>
                <w:color w:val="FFFFFF"/>
                <w:sz w:val="28"/>
              </w:rPr>
              <w:t xml:space="preserve">  E2  |  KEŞİF (EXPLORE)  —  Aktif Keşif &amp; Deneyimleme</w:t>
            </w:r>
          </w:p>
        </w:tc>
      </w:tr>
    </w:tbl>
    <w:p w:rsidR="00090EBF" w:rsidRDefault="00090EBF"/>
    <w:p w:rsidR="00090EBF" w:rsidRDefault="004810AA">
      <w:r>
        <w:rPr>
          <w:i/>
          <w:color w:val="007A7A"/>
          <w:sz w:val="20"/>
        </w:rPr>
        <w:t xml:space="preserve">  Süre: 10 dakika</w:t>
      </w:r>
    </w:p>
    <w:p w:rsidR="00090EBF" w:rsidRDefault="004810AA">
      <w:pPr>
        <w:spacing w:before="200"/>
      </w:pPr>
      <w:r>
        <w:rPr>
          <w:b/>
          <w:color w:val="007A7A"/>
          <w:sz w:val="24"/>
        </w:rPr>
        <w:t xml:space="preserve">  Keşif Etkinliği: "MNIST CNN Kodlama"</w:t>
      </w:r>
    </w:p>
    <w:p w:rsidR="00090EBF" w:rsidRDefault="004810AA">
      <w:r>
        <w:rPr>
          <w:b/>
          <w:color w:val="1B2A4A"/>
          <w:sz w:val="20"/>
        </w:rPr>
        <w:t xml:space="preserve">Türü: </w:t>
      </w:r>
      <w:r>
        <w:rPr>
          <w:sz w:val="20"/>
        </w:rPr>
        <w:t>Bireysel Kodla</w:t>
      </w:r>
      <w:r>
        <w:rPr>
          <w:sz w:val="20"/>
        </w:rPr>
        <w:t>ma Projesi</w:t>
      </w:r>
    </w:p>
    <w:p w:rsidR="00090EBF" w:rsidRDefault="004810AA">
      <w:r>
        <w:rPr>
          <w:b/>
          <w:color w:val="1B2A4A"/>
          <w:sz w:val="20"/>
        </w:rPr>
        <w:t xml:space="preserve">Amacı: </w:t>
      </w:r>
      <w:r>
        <w:rPr>
          <w:sz w:val="20"/>
        </w:rPr>
        <w:t>MNIST icin CNN modeli olusturup egiitmek ve Dense ile karsilastirmak.</w:t>
      </w:r>
    </w:p>
    <w:p w:rsidR="00090EBF" w:rsidRDefault="004810AA">
      <w:r>
        <w:rPr>
          <w:b/>
          <w:color w:val="1B2A4A"/>
          <w:sz w:val="20"/>
        </w:rPr>
        <w:t xml:space="preserve">Malzemeler: </w:t>
      </w:r>
      <w:r>
        <w:rPr>
          <w:sz w:val="20"/>
        </w:rPr>
        <w:t>Bilgisayar, PyCharm, Keras</w:t>
      </w:r>
    </w:p>
    <w:p w:rsidR="00090EBF" w:rsidRDefault="004810AA">
      <w:pPr>
        <w:spacing w:before="200"/>
      </w:pPr>
      <w:r>
        <w:rPr>
          <w:b/>
          <w:color w:val="007A7A"/>
          <w:sz w:val="24"/>
        </w:rPr>
        <w:t xml:space="preserve">  Yönerge Adımları</w:t>
      </w:r>
    </w:p>
    <w:p w:rsidR="00090EBF" w:rsidRDefault="004810AA">
      <w:r>
        <w:rPr>
          <w:b/>
          <w:color w:val="007A7A"/>
          <w:sz w:val="20"/>
        </w:rPr>
        <w:t xml:space="preserve">  1. </w:t>
      </w:r>
      <w:r>
        <w:rPr>
          <w:sz w:val="20"/>
        </w:rPr>
        <w:t>MNIST yukleyin, reshape edin: (28,28,1), normalize edin.</w:t>
      </w:r>
    </w:p>
    <w:p w:rsidR="00090EBF" w:rsidRDefault="004810AA">
      <w:r>
        <w:rPr>
          <w:b/>
          <w:color w:val="007A7A"/>
          <w:sz w:val="20"/>
        </w:rPr>
        <w:t xml:space="preserve">  2. </w:t>
      </w:r>
      <w:r>
        <w:rPr>
          <w:sz w:val="20"/>
        </w:rPr>
        <w:t xml:space="preserve">CNN model: Conv2D(32,(3,3),relu) -&gt; </w:t>
      </w:r>
      <w:r>
        <w:rPr>
          <w:sz w:val="20"/>
        </w:rPr>
        <w:t>MaxPool(2,2) -&gt; Conv2D(64,(3,3),relu) -&gt; MaxPool(2,2) -&gt; Flatten -&gt; Dense(128,relu) -&gt; Dense(10,softmax).</w:t>
      </w:r>
    </w:p>
    <w:p w:rsidR="00090EBF" w:rsidRDefault="004810AA">
      <w:r>
        <w:rPr>
          <w:b/>
          <w:color w:val="007A7A"/>
          <w:sz w:val="20"/>
        </w:rPr>
        <w:t xml:space="preserve">  3. </w:t>
      </w:r>
      <w:r>
        <w:rPr>
          <w:sz w:val="20"/>
        </w:rPr>
        <w:t>compile(adam, categorical_crossentropy, accuracy).</w:t>
      </w:r>
    </w:p>
    <w:p w:rsidR="00090EBF" w:rsidRDefault="004810AA">
      <w:r>
        <w:rPr>
          <w:b/>
          <w:color w:val="007A7A"/>
          <w:sz w:val="20"/>
        </w:rPr>
        <w:t xml:space="preserve">  4. </w:t>
      </w:r>
      <w:r>
        <w:rPr>
          <w:sz w:val="20"/>
        </w:rPr>
        <w:t>fit(epochs=10, validation_split=0.2).</w:t>
      </w:r>
    </w:p>
    <w:p w:rsidR="00090EBF" w:rsidRDefault="004810AA">
      <w:r>
        <w:rPr>
          <w:b/>
          <w:color w:val="007A7A"/>
          <w:sz w:val="20"/>
        </w:rPr>
        <w:t xml:space="preserve">  5. </w:t>
      </w:r>
      <w:r>
        <w:rPr>
          <w:sz w:val="20"/>
        </w:rPr>
        <w:t>Test accuracy olcun ve Dense model ile karsila</w:t>
      </w:r>
      <w:r>
        <w:rPr>
          <w:sz w:val="20"/>
        </w:rPr>
        <w:t>stirin.</w:t>
      </w:r>
    </w:p>
    <w:p w:rsidR="00090EBF" w:rsidRDefault="004810AA">
      <w:r>
        <w:rPr>
          <w:b/>
          <w:color w:val="1B2A4A"/>
          <w:sz w:val="20"/>
        </w:rPr>
        <w:t xml:space="preserve">Öğrenci Rolü: </w:t>
      </w:r>
      <w:r>
        <w:rPr>
          <w:sz w:val="20"/>
        </w:rPr>
        <w:t>CNN gelistirici: goruntu taanima modeli kuran</w:t>
      </w:r>
    </w:p>
    <w:p w:rsidR="00090EBF" w:rsidRDefault="004810AA">
      <w:r>
        <w:rPr>
          <w:b/>
          <w:color w:val="1B2A4A"/>
          <w:sz w:val="20"/>
        </w:rPr>
        <w:t xml:space="preserve">Öğretmen Rolü: </w:t>
      </w:r>
      <w:r>
        <w:rPr>
          <w:sz w:val="20"/>
        </w:rPr>
        <w:t>Kodu kontrol eder, hatalarda yardimci olur</w:t>
      </w:r>
    </w:p>
    <w:p w:rsidR="00090EBF" w:rsidRDefault="004810AA">
      <w:r>
        <w:rPr>
          <w:b/>
          <w:color w:val="1B2A4A"/>
          <w:sz w:val="20"/>
        </w:rPr>
        <w:t xml:space="preserve">Beklenen Ürün: </w:t>
      </w:r>
      <w:r>
        <w:rPr>
          <w:sz w:val="20"/>
        </w:rPr>
        <w:t>Calisan MNIST CNN Modeli</w:t>
      </w:r>
    </w:p>
    <w:p w:rsidR="00090EBF" w:rsidRDefault="004810AA">
      <w:pPr>
        <w:spacing w:before="200"/>
      </w:pPr>
      <w:r>
        <w:rPr>
          <w:b/>
          <w:color w:val="007A7A"/>
          <w:sz w:val="24"/>
        </w:rPr>
        <w:t xml:space="preserve">  Araştırma Soruları</w:t>
      </w:r>
    </w:p>
    <w:p w:rsidR="00090EBF" w:rsidRDefault="004810AA">
      <w:r>
        <w:rPr>
          <w:b/>
          <w:color w:val="007A7A"/>
          <w:sz w:val="20"/>
        </w:rPr>
        <w:t xml:space="preserve">  1. </w:t>
      </w:r>
      <w:r>
        <w:rPr>
          <w:sz w:val="20"/>
        </w:rPr>
        <w:t>LeNet-5 nedir?</w:t>
      </w:r>
    </w:p>
    <w:p w:rsidR="00090EBF" w:rsidRDefault="004810AA">
      <w:r>
        <w:rPr>
          <w:b/>
          <w:color w:val="007A7A"/>
          <w:sz w:val="20"/>
        </w:rPr>
        <w:t xml:space="preserve">  2. </w:t>
      </w:r>
      <w:r>
        <w:rPr>
          <w:sz w:val="20"/>
        </w:rPr>
        <w:t>AlexNet nedir?</w:t>
      </w:r>
    </w:p>
    <w:p w:rsidR="00090EBF" w:rsidRDefault="004810AA">
      <w:r>
        <w:rPr>
          <w:b/>
          <w:color w:val="007A7A"/>
          <w:sz w:val="20"/>
        </w:rPr>
        <w:t xml:space="preserve">  3. </w:t>
      </w:r>
      <w:r>
        <w:rPr>
          <w:sz w:val="20"/>
        </w:rPr>
        <w:t>VGGNet nedir?</w:t>
      </w:r>
    </w:p>
    <w:p w:rsidR="00090EBF" w:rsidRDefault="004810AA">
      <w:r>
        <w:rPr>
          <w:b/>
          <w:color w:val="1B2A4A"/>
          <w:sz w:val="20"/>
        </w:rPr>
        <w:t>Grupla Çal</w:t>
      </w:r>
      <w:r>
        <w:rPr>
          <w:b/>
          <w:color w:val="1B2A4A"/>
          <w:sz w:val="20"/>
        </w:rPr>
        <w:t xml:space="preserve">ışma Kuralları: </w:t>
      </w:r>
      <w:r>
        <w:rPr>
          <w:sz w:val="20"/>
        </w:rPr>
        <w:t>model.summary() ile parametre sayisini kontrol edin!</w:t>
      </w:r>
    </w:p>
    <w:p w:rsidR="00090EBF" w:rsidRDefault="004810AA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p w:rsidR="00090EBF" w:rsidRDefault="004810AA">
      <w:r>
        <w:br w:type="page"/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090EBF">
        <w:trPr>
          <w:jc w:val="center"/>
        </w:trPr>
        <w:tc>
          <w:tcPr>
            <w:tcW w:w="9638" w:type="dxa"/>
            <w:tcBorders>
              <w:top w:val="single" w:sz="10" w:space="0" w:color="E65C00"/>
              <w:left w:val="single" w:sz="10" w:space="0" w:color="E65C00"/>
              <w:bottom w:val="single" w:sz="10" w:space="0" w:color="E65C00"/>
              <w:right w:val="single" w:sz="10" w:space="0" w:color="E65C00"/>
            </w:tcBorders>
            <w:shd w:val="clear" w:color="auto" w:fill="E65C00"/>
          </w:tcPr>
          <w:p w:rsidR="00090EBF" w:rsidRDefault="004810AA">
            <w:r>
              <w:rPr>
                <w:b/>
                <w:color w:val="FFFFFF"/>
                <w:sz w:val="28"/>
              </w:rPr>
              <w:lastRenderedPageBreak/>
              <w:t xml:space="preserve">  E3  |  AÇIKLAMA (EXPLAIN)  —  Kavramları Yapılandırma</w:t>
            </w:r>
          </w:p>
        </w:tc>
      </w:tr>
    </w:tbl>
    <w:p w:rsidR="00090EBF" w:rsidRDefault="00090EBF"/>
    <w:p w:rsidR="00090EBF" w:rsidRDefault="004810AA">
      <w:r>
        <w:rPr>
          <w:i/>
          <w:color w:val="E65C00"/>
          <w:sz w:val="20"/>
        </w:rPr>
        <w:t xml:space="preserve">  Süre: 12 dakika</w:t>
      </w:r>
    </w:p>
    <w:p w:rsidR="00090EBF" w:rsidRDefault="004810AA">
      <w:pPr>
        <w:spacing w:before="200"/>
      </w:pPr>
      <w:r>
        <w:rPr>
          <w:b/>
          <w:color w:val="E65C00"/>
          <w:sz w:val="24"/>
        </w:rPr>
        <w:t xml:space="preserve">  Temel Kavramlar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2409"/>
        <w:gridCol w:w="2409"/>
        <w:gridCol w:w="2409"/>
        <w:gridCol w:w="2409"/>
      </w:tblGrid>
      <w:tr w:rsidR="00090EBF">
        <w:trPr>
          <w:jc w:val="center"/>
        </w:trPr>
        <w:tc>
          <w:tcPr>
            <w:tcW w:w="2409" w:type="dxa"/>
            <w:shd w:val="clear" w:color="auto" w:fill="E65C00"/>
          </w:tcPr>
          <w:p w:rsidR="00090EBF" w:rsidRDefault="004810AA">
            <w:pPr>
              <w:jc w:val="center"/>
            </w:pPr>
            <w:r>
              <w:rPr>
                <w:b/>
                <w:color w:val="FFFFFF"/>
                <w:sz w:val="18"/>
              </w:rPr>
              <w:t>Kavram</w:t>
            </w:r>
          </w:p>
        </w:tc>
        <w:tc>
          <w:tcPr>
            <w:tcW w:w="2409" w:type="dxa"/>
            <w:shd w:val="clear" w:color="auto" w:fill="E65C00"/>
          </w:tcPr>
          <w:p w:rsidR="00090EBF" w:rsidRDefault="004810AA">
            <w:pPr>
              <w:jc w:val="center"/>
            </w:pPr>
            <w:r>
              <w:rPr>
                <w:b/>
                <w:color w:val="FFFFFF"/>
                <w:sz w:val="18"/>
              </w:rPr>
              <w:t>Tanım</w:t>
            </w:r>
          </w:p>
        </w:tc>
        <w:tc>
          <w:tcPr>
            <w:tcW w:w="2409" w:type="dxa"/>
            <w:shd w:val="clear" w:color="auto" w:fill="E65C00"/>
          </w:tcPr>
          <w:p w:rsidR="00090EBF" w:rsidRDefault="004810AA">
            <w:pPr>
              <w:jc w:val="center"/>
            </w:pPr>
            <w:r>
              <w:rPr>
                <w:b/>
                <w:color w:val="FFFFFF"/>
                <w:sz w:val="18"/>
              </w:rPr>
              <w:t>Örnek</w:t>
            </w:r>
          </w:p>
        </w:tc>
        <w:tc>
          <w:tcPr>
            <w:tcW w:w="2409" w:type="dxa"/>
            <w:shd w:val="clear" w:color="auto" w:fill="E65C00"/>
          </w:tcPr>
          <w:p w:rsidR="00090EBF" w:rsidRDefault="004810AA">
            <w:pPr>
              <w:jc w:val="center"/>
            </w:pPr>
            <w:r>
              <w:rPr>
                <w:b/>
                <w:color w:val="FFFFFF"/>
                <w:sz w:val="18"/>
              </w:rPr>
              <w:t>Görsel Açıklama</w:t>
            </w:r>
          </w:p>
        </w:tc>
      </w:tr>
      <w:tr w:rsidR="00090EBF">
        <w:trPr>
          <w:jc w:val="center"/>
        </w:trPr>
        <w:tc>
          <w:tcPr>
            <w:tcW w:w="2409" w:type="dxa"/>
          </w:tcPr>
          <w:p w:rsidR="00090EBF" w:rsidRDefault="004810AA">
            <w:r>
              <w:rPr>
                <w:sz w:val="18"/>
              </w:rPr>
              <w:t>Conv2D</w:t>
            </w:r>
          </w:p>
        </w:tc>
        <w:tc>
          <w:tcPr>
            <w:tcW w:w="2409" w:type="dxa"/>
          </w:tcPr>
          <w:p w:rsidR="00090EBF" w:rsidRDefault="004810AA">
            <w:r>
              <w:rPr>
                <w:sz w:val="18"/>
              </w:rPr>
              <w:t>2D konvolusyon katmani</w:t>
            </w:r>
          </w:p>
        </w:tc>
        <w:tc>
          <w:tcPr>
            <w:tcW w:w="2409" w:type="dxa"/>
          </w:tcPr>
          <w:p w:rsidR="00090EBF" w:rsidRDefault="004810AA">
            <w:r>
              <w:rPr>
                <w:sz w:val="18"/>
              </w:rPr>
              <w:t>Conv2D(filtre_sayisi, kernel_size, activation)</w:t>
            </w:r>
          </w:p>
        </w:tc>
        <w:tc>
          <w:tcPr>
            <w:tcW w:w="2409" w:type="dxa"/>
          </w:tcPr>
          <w:p w:rsidR="00090EBF" w:rsidRDefault="004810AA">
            <w:r>
              <w:rPr>
                <w:sz w:val="18"/>
              </w:rPr>
              <w:t>Keras kodu</w:t>
            </w:r>
          </w:p>
        </w:tc>
      </w:tr>
      <w:tr w:rsidR="00090EBF">
        <w:trPr>
          <w:jc w:val="center"/>
        </w:trPr>
        <w:tc>
          <w:tcPr>
            <w:tcW w:w="2409" w:type="dxa"/>
          </w:tcPr>
          <w:p w:rsidR="00090EBF" w:rsidRDefault="004810AA">
            <w:r>
              <w:rPr>
                <w:sz w:val="18"/>
              </w:rPr>
              <w:t>MaxPooling2D</w:t>
            </w:r>
          </w:p>
        </w:tc>
        <w:tc>
          <w:tcPr>
            <w:tcW w:w="2409" w:type="dxa"/>
          </w:tcPr>
          <w:p w:rsidR="00090EBF" w:rsidRDefault="004810AA">
            <w:r>
              <w:rPr>
                <w:sz w:val="18"/>
              </w:rPr>
              <w:t>2D havuzlama katmani</w:t>
            </w:r>
          </w:p>
        </w:tc>
        <w:tc>
          <w:tcPr>
            <w:tcW w:w="2409" w:type="dxa"/>
          </w:tcPr>
          <w:p w:rsidR="00090EBF" w:rsidRDefault="004810AA">
            <w:r>
              <w:rPr>
                <w:sz w:val="18"/>
              </w:rPr>
              <w:t>MaxPooling2D(pool_size)</w:t>
            </w:r>
          </w:p>
        </w:tc>
        <w:tc>
          <w:tcPr>
            <w:tcW w:w="2409" w:type="dxa"/>
          </w:tcPr>
          <w:p w:rsidR="00090EBF" w:rsidRDefault="004810AA">
            <w:r>
              <w:rPr>
                <w:sz w:val="18"/>
              </w:rPr>
              <w:t>Keras kodu</w:t>
            </w:r>
          </w:p>
        </w:tc>
      </w:tr>
      <w:tr w:rsidR="00090EBF">
        <w:trPr>
          <w:jc w:val="center"/>
        </w:trPr>
        <w:tc>
          <w:tcPr>
            <w:tcW w:w="2409" w:type="dxa"/>
          </w:tcPr>
          <w:p w:rsidR="00090EBF" w:rsidRDefault="004810AA">
            <w:r>
              <w:rPr>
                <w:sz w:val="18"/>
              </w:rPr>
              <w:t>Flatten</w:t>
            </w:r>
          </w:p>
        </w:tc>
        <w:tc>
          <w:tcPr>
            <w:tcW w:w="2409" w:type="dxa"/>
          </w:tcPr>
          <w:p w:rsidR="00090EBF" w:rsidRDefault="004810AA">
            <w:r>
              <w:rPr>
                <w:sz w:val="18"/>
              </w:rPr>
              <w:t>3D tensoru 1D vektore cevirme</w:t>
            </w:r>
          </w:p>
        </w:tc>
        <w:tc>
          <w:tcPr>
            <w:tcW w:w="2409" w:type="dxa"/>
          </w:tcPr>
          <w:p w:rsidR="00090EBF" w:rsidRDefault="004810AA">
            <w:r>
              <w:rPr>
                <w:sz w:val="18"/>
              </w:rPr>
              <w:t>Conv ciktisini Dense e baglar</w:t>
            </w:r>
          </w:p>
        </w:tc>
        <w:tc>
          <w:tcPr>
            <w:tcW w:w="2409" w:type="dxa"/>
          </w:tcPr>
          <w:p w:rsidR="00090EBF" w:rsidRDefault="004810AA">
            <w:r>
              <w:rPr>
                <w:sz w:val="18"/>
              </w:rPr>
              <w:t>Gecis katmani</w:t>
            </w:r>
          </w:p>
        </w:tc>
      </w:tr>
      <w:tr w:rsidR="00090EBF">
        <w:trPr>
          <w:jc w:val="center"/>
        </w:trPr>
        <w:tc>
          <w:tcPr>
            <w:tcW w:w="2409" w:type="dxa"/>
          </w:tcPr>
          <w:p w:rsidR="00090EBF" w:rsidRDefault="004810AA">
            <w:r>
              <w:rPr>
                <w:sz w:val="18"/>
              </w:rPr>
              <w:t>input_shape</w:t>
            </w:r>
          </w:p>
        </w:tc>
        <w:tc>
          <w:tcPr>
            <w:tcW w:w="2409" w:type="dxa"/>
          </w:tcPr>
          <w:p w:rsidR="00090EBF" w:rsidRDefault="004810AA">
            <w:r>
              <w:rPr>
                <w:sz w:val="18"/>
              </w:rPr>
              <w:t>Giris boyutu (ilk katman)</w:t>
            </w:r>
          </w:p>
        </w:tc>
        <w:tc>
          <w:tcPr>
            <w:tcW w:w="2409" w:type="dxa"/>
          </w:tcPr>
          <w:p w:rsidR="00090EBF" w:rsidRDefault="004810AA">
            <w:r>
              <w:rPr>
                <w:sz w:val="18"/>
              </w:rPr>
              <w:t>(28, 28, 1) veya (32, 32, 3)</w:t>
            </w:r>
          </w:p>
        </w:tc>
        <w:tc>
          <w:tcPr>
            <w:tcW w:w="2409" w:type="dxa"/>
          </w:tcPr>
          <w:p w:rsidR="00090EBF" w:rsidRDefault="004810AA">
            <w:r>
              <w:rPr>
                <w:sz w:val="18"/>
              </w:rPr>
              <w:t>Boyut belirtme</w:t>
            </w:r>
          </w:p>
        </w:tc>
      </w:tr>
      <w:tr w:rsidR="00090EBF">
        <w:trPr>
          <w:jc w:val="center"/>
        </w:trPr>
        <w:tc>
          <w:tcPr>
            <w:tcW w:w="2409" w:type="dxa"/>
          </w:tcPr>
          <w:p w:rsidR="00090EBF" w:rsidRDefault="004810AA">
            <w:r>
              <w:rPr>
                <w:sz w:val="18"/>
              </w:rPr>
              <w:t>CNN vs Dense</w:t>
            </w:r>
          </w:p>
        </w:tc>
        <w:tc>
          <w:tcPr>
            <w:tcW w:w="2409" w:type="dxa"/>
          </w:tcPr>
          <w:p w:rsidR="00090EBF" w:rsidRDefault="004810AA">
            <w:r>
              <w:rPr>
                <w:sz w:val="18"/>
              </w:rPr>
              <w:t>Performans karsilastirmasi</w:t>
            </w:r>
          </w:p>
        </w:tc>
        <w:tc>
          <w:tcPr>
            <w:tcW w:w="2409" w:type="dxa"/>
          </w:tcPr>
          <w:p w:rsidR="00090EBF" w:rsidRDefault="004810AA">
            <w:r>
              <w:rPr>
                <w:sz w:val="18"/>
              </w:rPr>
              <w:t>CNN: ~%99, Dense: ~%97</w:t>
            </w:r>
          </w:p>
        </w:tc>
        <w:tc>
          <w:tcPr>
            <w:tcW w:w="2409" w:type="dxa"/>
          </w:tcPr>
          <w:p w:rsidR="00090EBF" w:rsidRDefault="004810AA">
            <w:r>
              <w:rPr>
                <w:sz w:val="18"/>
              </w:rPr>
              <w:t>Accuracy grafigi</w:t>
            </w:r>
          </w:p>
        </w:tc>
      </w:tr>
    </w:tbl>
    <w:p w:rsidR="00090EBF" w:rsidRDefault="00090EBF"/>
    <w:p w:rsidR="00090EBF" w:rsidRDefault="004810AA">
      <w:pPr>
        <w:spacing w:before="200"/>
      </w:pPr>
      <w:r>
        <w:rPr>
          <w:b/>
          <w:color w:val="E65C00"/>
          <w:sz w:val="24"/>
        </w:rPr>
        <w:t xml:space="preserve">  Konu Anlatımı</w:t>
      </w:r>
    </w:p>
    <w:p w:rsidR="00090EBF" w:rsidRDefault="004810AA">
      <w:r>
        <w:rPr>
          <w:sz w:val="20"/>
        </w:rPr>
        <w:t>Keras CNN kodu, Dense modelden sadece birkac satir farkli: C</w:t>
      </w:r>
      <w:r>
        <w:rPr>
          <w:sz w:val="20"/>
        </w:rPr>
        <w:t>onv2D ve MaxPooling2D katmanlari eklenir. Veri formati: (ornek, yukseklik, genislik, kanal) olmali. MNIST: (60000, 28, 28, 1).</w:t>
      </w:r>
    </w:p>
    <w:p w:rsidR="00090EBF" w:rsidRDefault="004810AA">
      <w:r>
        <w:rPr>
          <w:sz w:val="20"/>
        </w:rPr>
        <w:t>Tipik CNN yapisi: Conv2D(32) -&gt; MaxPool -&gt; Conv2D(64) -&gt; MaxPool -&gt; Flatten -&gt; Dense(128) -&gt; Dense(10). Ilk Conv katmanlari dusuk</w:t>
      </w:r>
      <w:r>
        <w:rPr>
          <w:sz w:val="20"/>
        </w:rPr>
        <w:t xml:space="preserve"> seviye ozellikler (kenar, kose), sonrakiler yuksek seviye ozellikler (sekil, nesne) ogrenir.</w:t>
      </w:r>
    </w:p>
    <w:p w:rsidR="00090EBF" w:rsidRDefault="004810AA">
      <w:r>
        <w:rPr>
          <w:sz w:val="20"/>
        </w:rPr>
        <w:t xml:space="preserve">MNIST te CNN ~%99+ accuracy verir (Dense: ~%97). Fark kucuk gibi goruunse de %97 den %99 a gecis hata oranini %3 ten %1 e dusurur = 3 kat iyelesme! Daha karmasik </w:t>
      </w:r>
      <w:r>
        <w:rPr>
          <w:sz w:val="20"/>
        </w:rPr>
        <w:t>goruntulerde (CIFAR-10) fark cok daha buyuk.</w:t>
      </w:r>
    </w:p>
    <w:p w:rsidR="00090EBF" w:rsidRDefault="004810AA">
      <w:pPr>
        <w:spacing w:before="200"/>
      </w:pPr>
      <w:r>
        <w:rPr>
          <w:b/>
          <w:color w:val="E65C00"/>
          <w:sz w:val="24"/>
        </w:rPr>
        <w:t xml:space="preserve">  Somut Örnekler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3213"/>
        <w:gridCol w:w="3213"/>
        <w:gridCol w:w="3213"/>
      </w:tblGrid>
      <w:tr w:rsidR="00090EBF">
        <w:trPr>
          <w:jc w:val="center"/>
        </w:trPr>
        <w:tc>
          <w:tcPr>
            <w:tcW w:w="3213" w:type="dxa"/>
            <w:shd w:val="clear" w:color="auto" w:fill="E65C00"/>
          </w:tcPr>
          <w:p w:rsidR="00090EBF" w:rsidRDefault="004810AA">
            <w:pPr>
              <w:jc w:val="center"/>
            </w:pPr>
            <w:r>
              <w:rPr>
                <w:b/>
                <w:color w:val="FFFFFF"/>
                <w:sz w:val="18"/>
              </w:rPr>
              <w:t>Örnek</w:t>
            </w:r>
          </w:p>
        </w:tc>
        <w:tc>
          <w:tcPr>
            <w:tcW w:w="3213" w:type="dxa"/>
            <w:shd w:val="clear" w:color="auto" w:fill="E65C00"/>
          </w:tcPr>
          <w:p w:rsidR="00090EBF" w:rsidRDefault="004810AA">
            <w:pPr>
              <w:jc w:val="center"/>
            </w:pPr>
            <w:r>
              <w:rPr>
                <w:b/>
                <w:color w:val="FFFFFF"/>
                <w:sz w:val="18"/>
              </w:rPr>
              <w:t>Açıklama</w:t>
            </w:r>
          </w:p>
        </w:tc>
        <w:tc>
          <w:tcPr>
            <w:tcW w:w="3213" w:type="dxa"/>
            <w:shd w:val="clear" w:color="auto" w:fill="E65C00"/>
          </w:tcPr>
          <w:p w:rsidR="00090EBF" w:rsidRDefault="004810AA">
            <w:pPr>
              <w:jc w:val="center"/>
            </w:pPr>
            <w:r>
              <w:rPr>
                <w:b/>
                <w:color w:val="FFFFFF"/>
                <w:sz w:val="18"/>
              </w:rPr>
              <w:t>Günlük Hayat Bağlantısı</w:t>
            </w:r>
          </w:p>
        </w:tc>
      </w:tr>
      <w:tr w:rsidR="00090EBF">
        <w:trPr>
          <w:jc w:val="center"/>
        </w:trPr>
        <w:tc>
          <w:tcPr>
            <w:tcW w:w="3213" w:type="dxa"/>
          </w:tcPr>
          <w:p w:rsidR="00090EBF" w:rsidRDefault="004810AA">
            <w:r>
              <w:rPr>
                <w:sz w:val="18"/>
              </w:rPr>
              <w:t>Conv2D</w:t>
            </w:r>
          </w:p>
        </w:tc>
        <w:tc>
          <w:tcPr>
            <w:tcW w:w="3213" w:type="dxa"/>
          </w:tcPr>
          <w:p w:rsidR="00090EBF" w:rsidRDefault="004810AA">
            <w:r>
              <w:rPr>
                <w:sz w:val="18"/>
              </w:rPr>
              <w:t>Conv2D(32, (3,3), activation='relu', input_shape=(28,28,1))</w:t>
            </w:r>
          </w:p>
        </w:tc>
        <w:tc>
          <w:tcPr>
            <w:tcW w:w="3213" w:type="dxa"/>
          </w:tcPr>
          <w:p w:rsidR="00090EBF" w:rsidRDefault="004810AA">
            <w:r>
              <w:rPr>
                <w:sz w:val="18"/>
              </w:rPr>
              <w:t>Ilk katman</w:t>
            </w:r>
          </w:p>
        </w:tc>
      </w:tr>
      <w:tr w:rsidR="00090EBF">
        <w:trPr>
          <w:jc w:val="center"/>
        </w:trPr>
        <w:tc>
          <w:tcPr>
            <w:tcW w:w="3213" w:type="dxa"/>
          </w:tcPr>
          <w:p w:rsidR="00090EBF" w:rsidRDefault="004810AA">
            <w:r>
              <w:rPr>
                <w:sz w:val="18"/>
              </w:rPr>
              <w:t>MaxPool</w:t>
            </w:r>
          </w:p>
        </w:tc>
        <w:tc>
          <w:tcPr>
            <w:tcW w:w="3213" w:type="dxa"/>
          </w:tcPr>
          <w:p w:rsidR="00090EBF" w:rsidRDefault="004810AA">
            <w:r>
              <w:rPr>
                <w:sz w:val="18"/>
              </w:rPr>
              <w:t>MaxPooling2D((2,2))</w:t>
            </w:r>
          </w:p>
        </w:tc>
        <w:tc>
          <w:tcPr>
            <w:tcW w:w="3213" w:type="dxa"/>
          </w:tcPr>
          <w:p w:rsidR="00090EBF" w:rsidRDefault="004810AA">
            <w:r>
              <w:rPr>
                <w:sz w:val="18"/>
              </w:rPr>
              <w:t>Boyut yarillar</w:t>
            </w:r>
          </w:p>
        </w:tc>
      </w:tr>
      <w:tr w:rsidR="00090EBF">
        <w:trPr>
          <w:jc w:val="center"/>
        </w:trPr>
        <w:tc>
          <w:tcPr>
            <w:tcW w:w="3213" w:type="dxa"/>
          </w:tcPr>
          <w:p w:rsidR="00090EBF" w:rsidRDefault="004810AA">
            <w:r>
              <w:rPr>
                <w:sz w:val="18"/>
              </w:rPr>
              <w:t>Model</w:t>
            </w:r>
          </w:p>
        </w:tc>
        <w:tc>
          <w:tcPr>
            <w:tcW w:w="3213" w:type="dxa"/>
          </w:tcPr>
          <w:p w:rsidR="00090EBF" w:rsidRDefault="004810AA">
            <w:r>
              <w:rPr>
                <w:sz w:val="18"/>
              </w:rPr>
              <w:t>7 katmanli MNIST CNN</w:t>
            </w:r>
          </w:p>
        </w:tc>
        <w:tc>
          <w:tcPr>
            <w:tcW w:w="3213" w:type="dxa"/>
          </w:tcPr>
          <w:p w:rsidR="00090EBF" w:rsidRDefault="004810AA">
            <w:r>
              <w:rPr>
                <w:sz w:val="18"/>
              </w:rPr>
              <w:t xml:space="preserve">Tam </w:t>
            </w:r>
            <w:r>
              <w:rPr>
                <w:sz w:val="18"/>
              </w:rPr>
              <w:t>model</w:t>
            </w:r>
          </w:p>
        </w:tc>
      </w:tr>
      <w:tr w:rsidR="00090EBF">
        <w:trPr>
          <w:jc w:val="center"/>
        </w:trPr>
        <w:tc>
          <w:tcPr>
            <w:tcW w:w="3213" w:type="dxa"/>
          </w:tcPr>
          <w:p w:rsidR="00090EBF" w:rsidRDefault="004810AA">
            <w:r>
              <w:rPr>
                <w:sz w:val="18"/>
              </w:rPr>
              <w:t>Sonuc</w:t>
            </w:r>
          </w:p>
        </w:tc>
        <w:tc>
          <w:tcPr>
            <w:tcW w:w="3213" w:type="dxa"/>
          </w:tcPr>
          <w:p w:rsidR="00090EBF" w:rsidRDefault="004810AA">
            <w:r>
              <w:rPr>
                <w:sz w:val="18"/>
              </w:rPr>
              <w:t>Dense: %97, CNN: %99</w:t>
            </w:r>
          </w:p>
        </w:tc>
        <w:tc>
          <w:tcPr>
            <w:tcW w:w="3213" w:type="dxa"/>
          </w:tcPr>
          <w:p w:rsidR="00090EBF" w:rsidRDefault="004810AA">
            <w:r>
              <w:rPr>
                <w:sz w:val="18"/>
              </w:rPr>
              <w:t>Karsilastirma</w:t>
            </w:r>
          </w:p>
        </w:tc>
      </w:tr>
    </w:tbl>
    <w:p w:rsidR="00090EBF" w:rsidRDefault="00090EBF"/>
    <w:p w:rsidR="00090EBF" w:rsidRDefault="004810AA">
      <w:pPr>
        <w:spacing w:before="200"/>
      </w:pPr>
      <w:r>
        <w:rPr>
          <w:b/>
          <w:color w:val="E65C00"/>
          <w:sz w:val="24"/>
        </w:rPr>
        <w:t xml:space="preserve">  Analoji ve Benzetmeler</w:t>
      </w:r>
    </w:p>
    <w:p w:rsidR="00090EBF" w:rsidRDefault="004810AA">
      <w:r>
        <w:rPr>
          <w:b/>
          <w:color w:val="E65C00"/>
          <w:sz w:val="20"/>
        </w:rPr>
        <w:t xml:space="preserve">  1. </w:t>
      </w:r>
      <w:r>
        <w:rPr>
          <w:sz w:val="20"/>
        </w:rPr>
        <w:t>Conv2D = Dedektif: goruntude ipucu arayan</w:t>
      </w:r>
    </w:p>
    <w:p w:rsidR="00090EBF" w:rsidRDefault="004810AA">
      <w:r>
        <w:rPr>
          <w:b/>
          <w:color w:val="E65C00"/>
          <w:sz w:val="20"/>
        </w:rPr>
        <w:t xml:space="preserve">  2. </w:t>
      </w:r>
      <w:r>
        <w:rPr>
          <w:sz w:val="20"/>
        </w:rPr>
        <w:t>MaxPool = Ozetci: onemli ipuclarini saklayan</w:t>
      </w:r>
    </w:p>
    <w:p w:rsidR="00090EBF" w:rsidRDefault="004810AA">
      <w:r>
        <w:rPr>
          <w:b/>
          <w:color w:val="E65C00"/>
          <w:sz w:val="20"/>
        </w:rPr>
        <w:t xml:space="preserve">  3. </w:t>
      </w:r>
      <w:r>
        <w:rPr>
          <w:sz w:val="20"/>
        </w:rPr>
        <w:t>Flatten = Kopru: goruntu dunyasindan karar dunyasina</w:t>
      </w:r>
    </w:p>
    <w:p w:rsidR="00090EBF" w:rsidRDefault="004810AA">
      <w:r>
        <w:rPr>
          <w:b/>
          <w:color w:val="E65C00"/>
          <w:sz w:val="20"/>
        </w:rPr>
        <w:t xml:space="preserve">  4. </w:t>
      </w:r>
      <w:r>
        <w:rPr>
          <w:sz w:val="20"/>
        </w:rPr>
        <w:t xml:space="preserve">CNN vs Dense = Uzman </w:t>
      </w:r>
      <w:r>
        <w:rPr>
          <w:sz w:val="20"/>
        </w:rPr>
        <w:t>vs genel pratisyen</w:t>
      </w:r>
    </w:p>
    <w:p w:rsidR="00090EBF" w:rsidRDefault="004810AA">
      <w:pPr>
        <w:spacing w:before="200"/>
      </w:pPr>
      <w:r>
        <w:rPr>
          <w:b/>
          <w:color w:val="E65C00"/>
          <w:sz w:val="24"/>
        </w:rPr>
        <w:t xml:space="preserve">  Öğrenci Soru-Cevap</w:t>
      </w:r>
    </w:p>
    <w:p w:rsidR="00090EBF" w:rsidRDefault="004810AA">
      <w:pPr>
        <w:pStyle w:val="ListeMaddemi"/>
      </w:pPr>
      <w:r>
        <w:rPr>
          <w:sz w:val="20"/>
        </w:rPr>
        <w:t>Neden reshape (28,28,1)? - Conv2D 4D giris ister: (batch, h, w, channels).</w:t>
      </w:r>
    </w:p>
    <w:p w:rsidR="00090EBF" w:rsidRDefault="004810AA">
      <w:pPr>
        <w:pStyle w:val="ListeMaddemi"/>
      </w:pPr>
      <w:r>
        <w:rPr>
          <w:sz w:val="20"/>
        </w:rPr>
        <w:t>Filtre sayisi neden artar (32-&gt;64)? - Derin katmanlar daha karmasik ozellikler ogrenir.</w:t>
      </w:r>
    </w:p>
    <w:p w:rsidR="00090EBF" w:rsidRDefault="004810AA">
      <w:pPr>
        <w:pStyle w:val="ListeMaddemi"/>
      </w:pPr>
      <w:r>
        <w:rPr>
          <w:sz w:val="20"/>
        </w:rPr>
        <w:t>Flatten neden gerekli? - Conv ciktisi 3D, Dense 1D gi</w:t>
      </w:r>
      <w:r>
        <w:rPr>
          <w:sz w:val="20"/>
        </w:rPr>
        <w:t>ris ister.</w:t>
      </w:r>
    </w:p>
    <w:p w:rsidR="00090EBF" w:rsidRDefault="004810AA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090EBF">
        <w:trPr>
          <w:jc w:val="center"/>
        </w:trPr>
        <w:tc>
          <w:tcPr>
            <w:tcW w:w="9638" w:type="dxa"/>
            <w:tcBorders>
              <w:top w:val="single" w:sz="10" w:space="0" w:color="6A1B9A"/>
              <w:left w:val="single" w:sz="10" w:space="0" w:color="6A1B9A"/>
              <w:bottom w:val="single" w:sz="10" w:space="0" w:color="6A1B9A"/>
              <w:right w:val="single" w:sz="10" w:space="0" w:color="6A1B9A"/>
            </w:tcBorders>
            <w:shd w:val="clear" w:color="auto" w:fill="6A1B9A"/>
          </w:tcPr>
          <w:p w:rsidR="00090EBF" w:rsidRDefault="004810AA">
            <w:r>
              <w:rPr>
                <w:b/>
                <w:color w:val="FFFFFF"/>
                <w:sz w:val="28"/>
              </w:rPr>
              <w:t xml:space="preserve">  E4  |  DERİNLEŞTİRME (ELABORATE)  —  Transfer &amp; Pekiştirme</w:t>
            </w:r>
          </w:p>
        </w:tc>
      </w:tr>
    </w:tbl>
    <w:p w:rsidR="00090EBF" w:rsidRDefault="00090EBF"/>
    <w:p w:rsidR="00090EBF" w:rsidRDefault="004810AA">
      <w:r>
        <w:rPr>
          <w:i/>
          <w:color w:val="6A1B9A"/>
          <w:sz w:val="20"/>
        </w:rPr>
        <w:lastRenderedPageBreak/>
        <w:t xml:space="preserve">  Süre: 10 dakika</w:t>
      </w:r>
    </w:p>
    <w:p w:rsidR="00090EBF" w:rsidRDefault="004810AA">
      <w:pPr>
        <w:spacing w:before="200"/>
      </w:pPr>
      <w:r>
        <w:rPr>
          <w:b/>
          <w:color w:val="6A1B9A"/>
          <w:sz w:val="24"/>
        </w:rPr>
        <w:t xml:space="preserve">  Uygulama Etkinliği: "CNN vs Dense Karsilastirma"</w:t>
      </w:r>
    </w:p>
    <w:p w:rsidR="00090EBF" w:rsidRDefault="004810AA">
      <w:r>
        <w:rPr>
          <w:b/>
          <w:color w:val="1B2A4A"/>
          <w:sz w:val="20"/>
        </w:rPr>
        <w:t xml:space="preserve">Türü: </w:t>
      </w:r>
      <w:r>
        <w:rPr>
          <w:sz w:val="20"/>
        </w:rPr>
        <w:t>Bireysel Deney</w:t>
      </w:r>
    </w:p>
    <w:p w:rsidR="00090EBF" w:rsidRDefault="004810AA">
      <w:r>
        <w:rPr>
          <w:b/>
          <w:color w:val="1B2A4A"/>
          <w:sz w:val="20"/>
        </w:rPr>
        <w:t xml:space="preserve">Amacı: </w:t>
      </w:r>
      <w:r>
        <w:rPr>
          <w:sz w:val="20"/>
        </w:rPr>
        <w:t xml:space="preserve">CNN </w:t>
      </w:r>
      <w:r>
        <w:rPr>
          <w:sz w:val="20"/>
        </w:rPr>
        <w:t>ve Dense modeli ayni veri setinde karsilastirmak.</w:t>
      </w:r>
    </w:p>
    <w:p w:rsidR="00090EBF" w:rsidRDefault="004810AA">
      <w:pPr>
        <w:spacing w:before="200"/>
      </w:pPr>
      <w:r>
        <w:rPr>
          <w:b/>
          <w:color w:val="6A1B9A"/>
          <w:sz w:val="24"/>
        </w:rPr>
        <w:t xml:space="preserve">  Yönerge Adımları</w:t>
      </w:r>
    </w:p>
    <w:p w:rsidR="00090EBF" w:rsidRDefault="004810AA">
      <w:r>
        <w:rPr>
          <w:b/>
          <w:color w:val="6A1B9A"/>
          <w:sz w:val="20"/>
        </w:rPr>
        <w:t xml:space="preserve">  1. </w:t>
      </w:r>
      <w:r>
        <w:rPr>
          <w:sz w:val="20"/>
        </w:rPr>
        <w:t>Dense model egitip test accuracy kaydedin.</w:t>
      </w:r>
    </w:p>
    <w:p w:rsidR="00090EBF" w:rsidRDefault="004810AA">
      <w:r>
        <w:rPr>
          <w:b/>
          <w:color w:val="6A1B9A"/>
          <w:sz w:val="20"/>
        </w:rPr>
        <w:t xml:space="preserve">  2. </w:t>
      </w:r>
      <w:r>
        <w:rPr>
          <w:sz w:val="20"/>
        </w:rPr>
        <w:t>CNN model egitip test accuracy kaydedin.</w:t>
      </w:r>
    </w:p>
    <w:p w:rsidR="00090EBF" w:rsidRDefault="004810AA">
      <w:r>
        <w:rPr>
          <w:b/>
          <w:color w:val="6A1B9A"/>
          <w:sz w:val="20"/>
        </w:rPr>
        <w:t xml:space="preserve">  3. </w:t>
      </w:r>
      <w:r>
        <w:rPr>
          <w:sz w:val="20"/>
        </w:rPr>
        <w:t>Her ikisinin parametre sayisini karsilastirin (summary).</w:t>
      </w:r>
    </w:p>
    <w:p w:rsidR="00090EBF" w:rsidRDefault="004810AA">
      <w:r>
        <w:rPr>
          <w:b/>
          <w:color w:val="6A1B9A"/>
          <w:sz w:val="20"/>
        </w:rPr>
        <w:t xml:space="preserve">  4. </w:t>
      </w:r>
      <w:r>
        <w:rPr>
          <w:sz w:val="20"/>
        </w:rPr>
        <w:t>Egitim surelerini karsilas</w:t>
      </w:r>
      <w:r>
        <w:rPr>
          <w:sz w:val="20"/>
        </w:rPr>
        <w:t>tirin.</w:t>
      </w:r>
    </w:p>
    <w:p w:rsidR="00090EBF" w:rsidRDefault="004810AA">
      <w:r>
        <w:rPr>
          <w:b/>
          <w:color w:val="6A1B9A"/>
          <w:sz w:val="20"/>
        </w:rPr>
        <w:t xml:space="preserve">  5. </w:t>
      </w:r>
      <w:r>
        <w:rPr>
          <w:sz w:val="20"/>
        </w:rPr>
        <w:t>Fashion-MNIST ile de deneyin.</w:t>
      </w:r>
    </w:p>
    <w:p w:rsidR="00090EBF" w:rsidRDefault="004810AA">
      <w:r>
        <w:rPr>
          <w:b/>
          <w:color w:val="1B2A4A"/>
          <w:sz w:val="20"/>
        </w:rPr>
        <w:t xml:space="preserve">Beklenen Ürün: </w:t>
      </w:r>
      <w:r>
        <w:rPr>
          <w:sz w:val="20"/>
        </w:rPr>
        <w:t>CNN vs Dense Karsilastirma Raporu</w:t>
      </w:r>
    </w:p>
    <w:p w:rsidR="00090EBF" w:rsidRDefault="004810AA">
      <w:pPr>
        <w:spacing w:before="200"/>
      </w:pPr>
      <w:r>
        <w:rPr>
          <w:b/>
          <w:color w:val="6A1B9A"/>
          <w:sz w:val="24"/>
        </w:rPr>
        <w:t xml:space="preserve">  Transfer Soruları</w:t>
      </w:r>
    </w:p>
    <w:p w:rsidR="00090EBF" w:rsidRDefault="004810AA">
      <w:r>
        <w:rPr>
          <w:b/>
          <w:color w:val="6A1B9A"/>
          <w:sz w:val="20"/>
        </w:rPr>
        <w:t xml:space="preserve">  1. </w:t>
      </w:r>
      <w:r>
        <w:rPr>
          <w:sz w:val="20"/>
        </w:rPr>
        <w:t>Model secimi ve karsilastirma becerisi.</w:t>
      </w:r>
    </w:p>
    <w:p w:rsidR="00090EBF" w:rsidRDefault="004810AA">
      <w:r>
        <w:rPr>
          <w:b/>
          <w:color w:val="1B2A4A"/>
          <w:sz w:val="20"/>
        </w:rPr>
        <w:t xml:space="preserve">İlişkili Disiplinler: </w:t>
      </w:r>
      <w:r>
        <w:rPr>
          <w:sz w:val="20"/>
        </w:rPr>
        <w:t>Bilimsel Yontem (kontrol grubu), Istatistik</w:t>
      </w:r>
    </w:p>
    <w:p w:rsidR="00090EBF" w:rsidRDefault="004810AA">
      <w:pPr>
        <w:spacing w:before="200"/>
      </w:pPr>
      <w:r>
        <w:rPr>
          <w:b/>
          <w:color w:val="6A1B9A"/>
          <w:sz w:val="24"/>
        </w:rPr>
        <w:t xml:space="preserve">  Gerçek Yaşam Problemi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090EBF">
        <w:trPr>
          <w:jc w:val="center"/>
        </w:trPr>
        <w:tc>
          <w:tcPr>
            <w:tcW w:w="9638" w:type="dxa"/>
            <w:tcBorders>
              <w:top w:val="single" w:sz="8" w:space="0" w:color="6A1B9A"/>
              <w:left w:val="single" w:sz="8" w:space="0" w:color="6A1B9A"/>
              <w:bottom w:val="single" w:sz="8" w:space="0" w:color="6A1B9A"/>
              <w:right w:val="single" w:sz="8" w:space="0" w:color="6A1B9A"/>
            </w:tcBorders>
            <w:shd w:val="clear" w:color="auto" w:fill="F3E5F5"/>
          </w:tcPr>
          <w:p w:rsidR="00090EBF" w:rsidRDefault="004810AA">
            <w:r>
              <w:rPr>
                <w:sz w:val="20"/>
              </w:rPr>
              <w:t xml:space="preserve">CIFAR-10 </w:t>
            </w:r>
            <w:r>
              <w:rPr>
                <w:sz w:val="20"/>
              </w:rPr>
              <w:t>da fark ne kadar buyur?</w:t>
            </w:r>
          </w:p>
        </w:tc>
      </w:tr>
    </w:tbl>
    <w:p w:rsidR="00090EBF" w:rsidRDefault="00090EBF"/>
    <w:p w:rsidR="00090EBF" w:rsidRDefault="004810AA">
      <w:r>
        <w:rPr>
          <w:b/>
          <w:color w:val="1B2A4A"/>
          <w:sz w:val="20"/>
        </w:rPr>
        <w:t xml:space="preserve">Yaratıcı Görev: </w:t>
      </w:r>
      <w:r>
        <w:rPr>
          <w:sz w:val="20"/>
        </w:rPr>
        <w:t>3 farkli CNN mimarisi deneyin ve en iyisini bulun.</w:t>
      </w:r>
    </w:p>
    <w:p w:rsidR="00090EBF" w:rsidRDefault="004810AA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090EBF">
        <w:trPr>
          <w:jc w:val="center"/>
        </w:trPr>
        <w:tc>
          <w:tcPr>
            <w:tcW w:w="9638" w:type="dxa"/>
            <w:tcBorders>
              <w:top w:val="single" w:sz="10" w:space="0" w:color="2E7D32"/>
              <w:left w:val="single" w:sz="10" w:space="0" w:color="2E7D32"/>
              <w:bottom w:val="single" w:sz="10" w:space="0" w:color="2E7D32"/>
              <w:right w:val="single" w:sz="10" w:space="0" w:color="2E7D32"/>
            </w:tcBorders>
            <w:shd w:val="clear" w:color="auto" w:fill="2E7D32"/>
          </w:tcPr>
          <w:p w:rsidR="00090EBF" w:rsidRDefault="004810AA">
            <w:r>
              <w:rPr>
                <w:b/>
                <w:color w:val="FFFFFF"/>
                <w:sz w:val="28"/>
              </w:rPr>
              <w:t xml:space="preserve">  E5  |  DEĞERLENDİRME (EVALUATE)  —  Öğrenmeyi Ölçme</w:t>
            </w:r>
          </w:p>
        </w:tc>
      </w:tr>
    </w:tbl>
    <w:p w:rsidR="00090EBF" w:rsidRDefault="00090EBF"/>
    <w:p w:rsidR="00090EBF" w:rsidRDefault="004810AA">
      <w:r>
        <w:rPr>
          <w:i/>
          <w:color w:val="2E7D32"/>
          <w:sz w:val="20"/>
        </w:rPr>
        <w:t xml:space="preserve">  Süre: 8 dakika</w:t>
      </w:r>
    </w:p>
    <w:p w:rsidR="00090EBF" w:rsidRDefault="004810AA">
      <w:pPr>
        <w:spacing w:before="200"/>
      </w:pPr>
      <w:r>
        <w:rPr>
          <w:b/>
          <w:color w:val="2E7D32"/>
          <w:sz w:val="24"/>
        </w:rPr>
        <w:t xml:space="preserve">  Öz Değerlendirme Kontrol Listesi</w:t>
      </w:r>
    </w:p>
    <w:p w:rsidR="00090EBF" w:rsidRDefault="004810AA">
      <w:r>
        <w:rPr>
          <w:sz w:val="20"/>
        </w:rPr>
        <w:t xml:space="preserve">  ☐  Keras Conv2D ve MaxPooling2D kullanir.</w:t>
      </w:r>
    </w:p>
    <w:p w:rsidR="00090EBF" w:rsidRDefault="004810AA">
      <w:r>
        <w:rPr>
          <w:sz w:val="20"/>
        </w:rPr>
        <w:t xml:space="preserve">  ☐  CNN modeli olusturur ve egitir.</w:t>
      </w:r>
    </w:p>
    <w:p w:rsidR="00090EBF" w:rsidRDefault="004810AA">
      <w:r>
        <w:rPr>
          <w:sz w:val="20"/>
        </w:rPr>
        <w:t xml:space="preserve">  ☐  model.summary() okur.</w:t>
      </w:r>
    </w:p>
    <w:p w:rsidR="00090EBF" w:rsidRDefault="004810AA">
      <w:r>
        <w:rPr>
          <w:sz w:val="20"/>
        </w:rPr>
        <w:t xml:space="preserve">  ☐  CNN ve Dense performansini karsilastirir.</w:t>
      </w:r>
    </w:p>
    <w:p w:rsidR="00090EBF" w:rsidRDefault="004810AA">
      <w:pPr>
        <w:spacing w:before="200"/>
      </w:pPr>
      <w:r>
        <w:rPr>
          <w:b/>
          <w:color w:val="2E7D32"/>
          <w:sz w:val="24"/>
        </w:rPr>
        <w:t xml:space="preserve">  Öz Değerlendirme Soruları</w:t>
      </w:r>
    </w:p>
    <w:p w:rsidR="00090EBF" w:rsidRDefault="004810AA">
      <w:r>
        <w:rPr>
          <w:b/>
          <w:color w:val="2E7D32"/>
          <w:sz w:val="20"/>
        </w:rPr>
        <w:t xml:space="preserve">  1. </w:t>
      </w:r>
      <w:r>
        <w:rPr>
          <w:sz w:val="20"/>
        </w:rPr>
        <w:t>CNN Keras kodunu yazabilir miyim?</w:t>
      </w:r>
    </w:p>
    <w:p w:rsidR="00090EBF" w:rsidRDefault="004810AA">
      <w:r>
        <w:rPr>
          <w:b/>
          <w:color w:val="2E7D32"/>
          <w:sz w:val="20"/>
        </w:rPr>
        <w:t xml:space="preserve">  2. </w:t>
      </w:r>
      <w:r>
        <w:rPr>
          <w:sz w:val="20"/>
        </w:rPr>
        <w:t>Conv2D parametrelerini biliyor muyum?</w:t>
      </w:r>
    </w:p>
    <w:p w:rsidR="00090EBF" w:rsidRDefault="004810AA">
      <w:r>
        <w:rPr>
          <w:b/>
          <w:color w:val="2E7D32"/>
          <w:sz w:val="20"/>
        </w:rPr>
        <w:t xml:space="preserve">  3. </w:t>
      </w:r>
      <w:r>
        <w:rPr>
          <w:sz w:val="20"/>
        </w:rPr>
        <w:t>CNN neden Dense dan iyi, aciklayabilir miyim?</w:t>
      </w:r>
    </w:p>
    <w:p w:rsidR="00090EBF" w:rsidRDefault="004810AA">
      <w:pPr>
        <w:spacing w:before="200"/>
      </w:pPr>
      <w:r>
        <w:rPr>
          <w:b/>
          <w:color w:val="2E7D32"/>
          <w:sz w:val="24"/>
        </w:rPr>
        <w:t xml:space="preserve">  Biçimlendirici Değerlendirme (Kısa Quiz)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3213"/>
        <w:gridCol w:w="3213"/>
        <w:gridCol w:w="3213"/>
      </w:tblGrid>
      <w:tr w:rsidR="00090EBF">
        <w:trPr>
          <w:jc w:val="center"/>
        </w:trPr>
        <w:tc>
          <w:tcPr>
            <w:tcW w:w="3213" w:type="dxa"/>
            <w:shd w:val="clear" w:color="auto" w:fill="2E7D32"/>
          </w:tcPr>
          <w:p w:rsidR="00090EBF" w:rsidRDefault="004810AA">
            <w:pPr>
              <w:jc w:val="center"/>
            </w:pPr>
            <w:r>
              <w:rPr>
                <w:b/>
                <w:color w:val="FFFFFF"/>
                <w:sz w:val="18"/>
              </w:rPr>
              <w:t>No</w:t>
            </w:r>
          </w:p>
        </w:tc>
        <w:tc>
          <w:tcPr>
            <w:tcW w:w="3213" w:type="dxa"/>
            <w:shd w:val="clear" w:color="auto" w:fill="2E7D32"/>
          </w:tcPr>
          <w:p w:rsidR="00090EBF" w:rsidRDefault="004810AA">
            <w:pPr>
              <w:jc w:val="center"/>
            </w:pPr>
            <w:r>
              <w:rPr>
                <w:b/>
                <w:color w:val="FFFFFF"/>
                <w:sz w:val="18"/>
              </w:rPr>
              <w:t>Soru</w:t>
            </w:r>
          </w:p>
        </w:tc>
        <w:tc>
          <w:tcPr>
            <w:tcW w:w="3213" w:type="dxa"/>
            <w:shd w:val="clear" w:color="auto" w:fill="2E7D32"/>
          </w:tcPr>
          <w:p w:rsidR="00090EBF" w:rsidRDefault="004810AA">
            <w:pPr>
              <w:jc w:val="center"/>
            </w:pPr>
            <w:r>
              <w:rPr>
                <w:b/>
                <w:color w:val="FFFFFF"/>
                <w:sz w:val="18"/>
              </w:rPr>
              <w:t>Cevap</w:t>
            </w:r>
          </w:p>
        </w:tc>
      </w:tr>
      <w:tr w:rsidR="00090EBF">
        <w:trPr>
          <w:jc w:val="center"/>
        </w:trPr>
        <w:tc>
          <w:tcPr>
            <w:tcW w:w="3213" w:type="dxa"/>
          </w:tcPr>
          <w:p w:rsidR="00090EBF" w:rsidRDefault="004810AA">
            <w:r>
              <w:rPr>
                <w:sz w:val="18"/>
              </w:rPr>
              <w:t>Conv2D(32,(3,3)) kac filtre?</w:t>
            </w:r>
          </w:p>
        </w:tc>
        <w:tc>
          <w:tcPr>
            <w:tcW w:w="3213" w:type="dxa"/>
          </w:tcPr>
          <w:p w:rsidR="00090EBF" w:rsidRDefault="004810AA">
            <w:r>
              <w:rPr>
                <w:sz w:val="18"/>
              </w:rPr>
              <w:t>a) 3 b) 9 c) 32 d) 96</w:t>
            </w:r>
          </w:p>
        </w:tc>
        <w:tc>
          <w:tcPr>
            <w:tcW w:w="3213" w:type="dxa"/>
          </w:tcPr>
          <w:p w:rsidR="00090EBF" w:rsidRDefault="004810AA">
            <w:r>
              <w:rPr>
                <w:sz w:val="18"/>
              </w:rPr>
              <w:t>c) 32</w:t>
            </w:r>
          </w:p>
        </w:tc>
      </w:tr>
      <w:tr w:rsidR="00090EBF">
        <w:trPr>
          <w:jc w:val="center"/>
        </w:trPr>
        <w:tc>
          <w:tcPr>
            <w:tcW w:w="3213" w:type="dxa"/>
          </w:tcPr>
          <w:p w:rsidR="00090EBF" w:rsidRDefault="004810AA">
            <w:r>
              <w:rPr>
                <w:sz w:val="18"/>
              </w:rPr>
              <w:t>MNIST CNN input_shape?</w:t>
            </w:r>
          </w:p>
        </w:tc>
        <w:tc>
          <w:tcPr>
            <w:tcW w:w="3213" w:type="dxa"/>
          </w:tcPr>
          <w:p w:rsidR="00090EBF" w:rsidRDefault="004810AA">
            <w:r>
              <w:rPr>
                <w:sz w:val="18"/>
              </w:rPr>
              <w:t xml:space="preserve">a) (784,) b) (28,28) </w:t>
            </w:r>
            <w:r>
              <w:rPr>
                <w:sz w:val="18"/>
              </w:rPr>
              <w:t>c) (28,28,1) d) (1,28,28)</w:t>
            </w:r>
          </w:p>
        </w:tc>
        <w:tc>
          <w:tcPr>
            <w:tcW w:w="3213" w:type="dxa"/>
          </w:tcPr>
          <w:p w:rsidR="00090EBF" w:rsidRDefault="004810AA">
            <w:r>
              <w:rPr>
                <w:sz w:val="18"/>
              </w:rPr>
              <w:t>c) (28,28,1)</w:t>
            </w:r>
          </w:p>
        </w:tc>
      </w:tr>
      <w:tr w:rsidR="00090EBF">
        <w:trPr>
          <w:jc w:val="center"/>
        </w:trPr>
        <w:tc>
          <w:tcPr>
            <w:tcW w:w="3213" w:type="dxa"/>
          </w:tcPr>
          <w:p w:rsidR="00090EBF" w:rsidRDefault="004810AA">
            <w:r>
              <w:rPr>
                <w:sz w:val="18"/>
              </w:rPr>
              <w:t>CNN MNIST accuracy yaklasik?</w:t>
            </w:r>
          </w:p>
        </w:tc>
        <w:tc>
          <w:tcPr>
            <w:tcW w:w="3213" w:type="dxa"/>
          </w:tcPr>
          <w:p w:rsidR="00090EBF" w:rsidRDefault="004810AA">
            <w:r>
              <w:rPr>
                <w:sz w:val="18"/>
              </w:rPr>
              <w:t>a) %90 b) %95 c) %97 d) %99</w:t>
            </w:r>
          </w:p>
        </w:tc>
        <w:tc>
          <w:tcPr>
            <w:tcW w:w="3213" w:type="dxa"/>
          </w:tcPr>
          <w:p w:rsidR="00090EBF" w:rsidRDefault="004810AA">
            <w:r>
              <w:rPr>
                <w:sz w:val="18"/>
              </w:rPr>
              <w:t>d) %99</w:t>
            </w:r>
          </w:p>
        </w:tc>
      </w:tr>
    </w:tbl>
    <w:p w:rsidR="00090EBF" w:rsidRDefault="00090EBF"/>
    <w:p w:rsidR="00090EBF" w:rsidRDefault="004810AA">
      <w:pPr>
        <w:spacing w:before="200"/>
      </w:pPr>
      <w:r>
        <w:rPr>
          <w:b/>
          <w:color w:val="2E7D32"/>
          <w:sz w:val="24"/>
        </w:rPr>
        <w:t xml:space="preserve">  Tartışma Soruları</w:t>
      </w:r>
    </w:p>
    <w:p w:rsidR="00090EBF" w:rsidRDefault="004810AA">
      <w:r>
        <w:rPr>
          <w:b/>
          <w:color w:val="2E7D32"/>
          <w:sz w:val="20"/>
        </w:rPr>
        <w:t>Açık Uçlu:</w:t>
      </w:r>
    </w:p>
    <w:p w:rsidR="00090EBF" w:rsidRDefault="004810AA">
      <w:r>
        <w:rPr>
          <w:b/>
          <w:color w:val="2E7D32"/>
          <w:sz w:val="20"/>
        </w:rPr>
        <w:t xml:space="preserve">  1. </w:t>
      </w:r>
      <w:r>
        <w:rPr>
          <w:sz w:val="20"/>
        </w:rPr>
        <w:t>CNN her goruntu probleminde Dense dan iyi mi? Istisnalar var mi?</w:t>
      </w:r>
    </w:p>
    <w:p w:rsidR="00090EBF" w:rsidRDefault="004810AA">
      <w:r>
        <w:rPr>
          <w:b/>
          <w:color w:val="2E7D32"/>
          <w:sz w:val="20"/>
        </w:rPr>
        <w:t>Eleştirel Düşünme:</w:t>
      </w:r>
    </w:p>
    <w:p w:rsidR="00090EBF" w:rsidRDefault="004810AA">
      <w:r>
        <w:rPr>
          <w:b/>
          <w:color w:val="2E7D32"/>
          <w:sz w:val="20"/>
        </w:rPr>
        <w:t xml:space="preserve">  1. </w:t>
      </w:r>
      <w:r>
        <w:rPr>
          <w:sz w:val="20"/>
        </w:rPr>
        <w:t xml:space="preserve">CNN yi daha da </w:t>
      </w:r>
      <w:r>
        <w:rPr>
          <w:sz w:val="20"/>
        </w:rPr>
        <w:t>gelistirmek icin ne yapilabilir? (Derin mimariler, transfer learning)</w:t>
      </w:r>
    </w:p>
    <w:p w:rsidR="00090EBF" w:rsidRDefault="004810AA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p w:rsidR="00090EBF" w:rsidRDefault="004810AA">
      <w:r>
        <w:br w:type="page"/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090EBF">
        <w:trPr>
          <w:jc w:val="center"/>
        </w:trPr>
        <w:tc>
          <w:tcPr>
            <w:tcW w:w="9638" w:type="dxa"/>
            <w:tcBorders>
              <w:top w:val="single" w:sz="10" w:space="0" w:color="C62828"/>
              <w:left w:val="single" w:sz="10" w:space="0" w:color="C62828"/>
              <w:bottom w:val="single" w:sz="10" w:space="0" w:color="C62828"/>
              <w:right w:val="single" w:sz="10" w:space="0" w:color="C62828"/>
            </w:tcBorders>
            <w:shd w:val="clear" w:color="auto" w:fill="C62828"/>
          </w:tcPr>
          <w:p w:rsidR="00090EBF" w:rsidRDefault="004810AA">
            <w:r>
              <w:rPr>
                <w:b/>
                <w:color w:val="FFFFFF"/>
                <w:sz w:val="28"/>
              </w:rPr>
              <w:lastRenderedPageBreak/>
              <w:t xml:space="preserve">  UYGULAMALAR  |  Hands-On Uygulama Etkinlikleri</w:t>
            </w:r>
          </w:p>
        </w:tc>
      </w:tr>
    </w:tbl>
    <w:p w:rsidR="00090EBF" w:rsidRDefault="00090EBF"/>
    <w:p w:rsidR="00090EBF" w:rsidRDefault="004810AA">
      <w:pPr>
        <w:spacing w:before="200"/>
      </w:pPr>
      <w:r>
        <w:rPr>
          <w:b/>
          <w:color w:val="C62828"/>
          <w:sz w:val="24"/>
        </w:rPr>
        <w:t xml:space="preserve">  Adım Adım Uygulama: "MNIST CNN Pipeline"</w:t>
      </w:r>
    </w:p>
    <w:p w:rsidR="00090EBF" w:rsidRDefault="004810AA">
      <w:r>
        <w:rPr>
          <w:b/>
          <w:color w:val="1B2A4A"/>
          <w:sz w:val="20"/>
        </w:rPr>
        <w:t xml:space="preserve">Hedef: </w:t>
      </w:r>
      <w:r>
        <w:rPr>
          <w:sz w:val="20"/>
        </w:rPr>
        <w:t>CN</w:t>
      </w:r>
      <w:r>
        <w:rPr>
          <w:sz w:val="20"/>
        </w:rPr>
        <w:t>N ile MNIST siniflandirma: veri hazirlik -&gt; model -&gt; egitim -&gt; test.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3213"/>
        <w:gridCol w:w="3213"/>
        <w:gridCol w:w="3213"/>
      </w:tblGrid>
      <w:tr w:rsidR="00090EBF">
        <w:trPr>
          <w:jc w:val="center"/>
        </w:trPr>
        <w:tc>
          <w:tcPr>
            <w:tcW w:w="3213" w:type="dxa"/>
            <w:shd w:val="clear" w:color="auto" w:fill="C62828"/>
          </w:tcPr>
          <w:p w:rsidR="00090EBF" w:rsidRDefault="004810AA">
            <w:pPr>
              <w:jc w:val="center"/>
            </w:pPr>
            <w:r>
              <w:rPr>
                <w:b/>
                <w:color w:val="FFFFFF"/>
                <w:sz w:val="18"/>
              </w:rPr>
              <w:t>Adım</w:t>
            </w:r>
          </w:p>
        </w:tc>
        <w:tc>
          <w:tcPr>
            <w:tcW w:w="3213" w:type="dxa"/>
            <w:shd w:val="clear" w:color="auto" w:fill="C62828"/>
          </w:tcPr>
          <w:p w:rsidR="00090EBF" w:rsidRDefault="004810AA">
            <w:pPr>
              <w:jc w:val="center"/>
            </w:pPr>
            <w:r>
              <w:rPr>
                <w:b/>
                <w:color w:val="FFFFFF"/>
                <w:sz w:val="18"/>
              </w:rPr>
              <w:t>İşlem</w:t>
            </w:r>
          </w:p>
        </w:tc>
        <w:tc>
          <w:tcPr>
            <w:tcW w:w="3213" w:type="dxa"/>
            <w:shd w:val="clear" w:color="auto" w:fill="C62828"/>
          </w:tcPr>
          <w:p w:rsidR="00090EBF" w:rsidRDefault="004810AA">
            <w:pPr>
              <w:jc w:val="center"/>
            </w:pPr>
            <w:r>
              <w:rPr>
                <w:b/>
                <w:color w:val="FFFFFF"/>
                <w:sz w:val="18"/>
              </w:rPr>
              <w:t>Beklenen Sonuç</w:t>
            </w:r>
          </w:p>
        </w:tc>
      </w:tr>
      <w:tr w:rsidR="00090EBF">
        <w:trPr>
          <w:jc w:val="center"/>
        </w:trPr>
        <w:tc>
          <w:tcPr>
            <w:tcW w:w="3213" w:type="dxa"/>
          </w:tcPr>
          <w:p w:rsidR="00090EBF" w:rsidRDefault="004810AA">
            <w:r>
              <w:rPr>
                <w:sz w:val="18"/>
              </w:rPr>
              <w:t>X = X.reshape(-1,28,28,1)/255.0; y = to_categorical(y,10)</w:t>
            </w:r>
          </w:p>
        </w:tc>
        <w:tc>
          <w:tcPr>
            <w:tcW w:w="3213" w:type="dxa"/>
          </w:tcPr>
          <w:p w:rsidR="00090EBF" w:rsidRDefault="004810AA">
            <w:r>
              <w:rPr>
                <w:sz w:val="18"/>
              </w:rPr>
              <w:t>Veri hazirlik</w:t>
            </w:r>
          </w:p>
        </w:tc>
        <w:tc>
          <w:tcPr>
            <w:tcW w:w="3213" w:type="dxa"/>
          </w:tcPr>
          <w:p w:rsidR="00090EBF" w:rsidRDefault="004810AA">
            <w:r>
              <w:rPr>
                <w:sz w:val="18"/>
              </w:rPr>
              <w:t>4D + Norm + OneHot</w:t>
            </w:r>
          </w:p>
        </w:tc>
      </w:tr>
      <w:tr w:rsidR="00090EBF">
        <w:trPr>
          <w:jc w:val="center"/>
        </w:trPr>
        <w:tc>
          <w:tcPr>
            <w:tcW w:w="3213" w:type="dxa"/>
          </w:tcPr>
          <w:p w:rsidR="00090EBF" w:rsidRDefault="004810AA">
            <w:r>
              <w:rPr>
                <w:sz w:val="18"/>
              </w:rPr>
              <w:t>Conv2D(32,3,relu) -&gt; MaxPool(2) -&gt; Conv2D(64,3,relu) -&gt; MaxPool(2)</w:t>
            </w:r>
          </w:p>
        </w:tc>
        <w:tc>
          <w:tcPr>
            <w:tcW w:w="3213" w:type="dxa"/>
          </w:tcPr>
          <w:p w:rsidR="00090EBF" w:rsidRDefault="004810AA">
            <w:r>
              <w:rPr>
                <w:sz w:val="18"/>
              </w:rPr>
              <w:t>CNN katmanlari</w:t>
            </w:r>
          </w:p>
        </w:tc>
        <w:tc>
          <w:tcPr>
            <w:tcW w:w="3213" w:type="dxa"/>
          </w:tcPr>
          <w:p w:rsidR="00090EBF" w:rsidRDefault="004810AA">
            <w:r>
              <w:rPr>
                <w:sz w:val="18"/>
              </w:rPr>
              <w:t>Ozellik cikarma</w:t>
            </w:r>
          </w:p>
        </w:tc>
      </w:tr>
      <w:tr w:rsidR="00090EBF">
        <w:trPr>
          <w:jc w:val="center"/>
        </w:trPr>
        <w:tc>
          <w:tcPr>
            <w:tcW w:w="3213" w:type="dxa"/>
          </w:tcPr>
          <w:p w:rsidR="00090EBF" w:rsidRDefault="004810AA">
            <w:r>
              <w:rPr>
                <w:sz w:val="18"/>
              </w:rPr>
              <w:t>Flatten -&gt; Dense(128,relu) -&gt; Dense(10,softmax)</w:t>
            </w:r>
          </w:p>
        </w:tc>
        <w:tc>
          <w:tcPr>
            <w:tcW w:w="3213" w:type="dxa"/>
          </w:tcPr>
          <w:p w:rsidR="00090EBF" w:rsidRDefault="004810AA">
            <w:r>
              <w:rPr>
                <w:sz w:val="18"/>
              </w:rPr>
              <w:t>Siniflandirma</w:t>
            </w:r>
          </w:p>
        </w:tc>
        <w:tc>
          <w:tcPr>
            <w:tcW w:w="3213" w:type="dxa"/>
          </w:tcPr>
          <w:p w:rsidR="00090EBF" w:rsidRDefault="004810AA">
            <w:r>
              <w:rPr>
                <w:sz w:val="18"/>
              </w:rPr>
              <w:t>Karar</w:t>
            </w:r>
          </w:p>
        </w:tc>
      </w:tr>
    </w:tbl>
    <w:p w:rsidR="00090EBF" w:rsidRDefault="00090EBF"/>
    <w:p w:rsidR="00090EBF" w:rsidRDefault="004810AA">
      <w:r>
        <w:rPr>
          <w:b/>
          <w:color w:val="1B2A4A"/>
          <w:sz w:val="20"/>
        </w:rPr>
        <w:t xml:space="preserve">Tamamlanma Kriteri: </w:t>
      </w:r>
      <w:r>
        <w:rPr>
          <w:sz w:val="20"/>
        </w:rPr>
        <w:t>CNN test accuracy %98 ustu olmali.</w:t>
      </w:r>
    </w:p>
    <w:p w:rsidR="00090EBF" w:rsidRDefault="004810AA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p w:rsidR="00090EBF" w:rsidRDefault="004810AA">
      <w:pPr>
        <w:spacing w:before="200"/>
      </w:pPr>
      <w:r>
        <w:rPr>
          <w:b/>
          <w:color w:val="C62828"/>
          <w:sz w:val="24"/>
        </w:rPr>
        <w:t xml:space="preserve">  Canlı Demo: "CNN</w:t>
      </w:r>
      <w:r>
        <w:rPr>
          <w:b/>
          <w:color w:val="C62828"/>
          <w:sz w:val="24"/>
        </w:rPr>
        <w:t xml:space="preserve"> Canli Kodlama"</w:t>
      </w:r>
    </w:p>
    <w:p w:rsidR="00090EBF" w:rsidRDefault="004810AA">
      <w:r>
        <w:rPr>
          <w:b/>
          <w:color w:val="1B2A4A"/>
          <w:sz w:val="20"/>
        </w:rPr>
        <w:t xml:space="preserve">Eğitmenin Gösterdiği: </w:t>
      </w:r>
      <w:r>
        <w:rPr>
          <w:sz w:val="20"/>
        </w:rPr>
        <w:t>Adim adim CNN yazar, egitir, Dense ile karsilastirir.</w:t>
      </w:r>
    </w:p>
    <w:p w:rsidR="00090EBF" w:rsidRDefault="004810AA">
      <w:r>
        <w:rPr>
          <w:b/>
          <w:color w:val="1B2A4A"/>
          <w:sz w:val="20"/>
        </w:rPr>
        <w:t xml:space="preserve">Öğrencinin Tekrarladığı: </w:t>
      </w:r>
      <w:r>
        <w:rPr>
          <w:sz w:val="20"/>
        </w:rPr>
        <w:t>Ayni kodu yazarak sonuclari gozlemler.</w:t>
      </w:r>
    </w:p>
    <w:p w:rsidR="00090EBF" w:rsidRDefault="004810AA">
      <w:r>
        <w:rPr>
          <w:b/>
          <w:color w:val="1B2A4A"/>
          <w:sz w:val="20"/>
        </w:rPr>
        <w:t xml:space="preserve">Dikkat Noktaları: </w:t>
      </w:r>
      <w:r>
        <w:rPr>
          <w:sz w:val="20"/>
        </w:rPr>
        <w:t>reshape boyutuna dikkat: (28,28,1) kanal boyutunu unutmaayin!</w:t>
      </w:r>
    </w:p>
    <w:p w:rsidR="00090EBF" w:rsidRDefault="004810AA">
      <w:pPr>
        <w:jc w:val="center"/>
      </w:pPr>
      <w:r>
        <w:rPr>
          <w:color w:val="BDBDBD"/>
          <w:sz w:val="12"/>
        </w:rPr>
        <w:t>____________________</w:t>
      </w:r>
      <w:r>
        <w:rPr>
          <w:color w:val="BDBDBD"/>
          <w:sz w:val="12"/>
        </w:rPr>
        <w:t>____________________________________________________________</w:t>
      </w:r>
    </w:p>
    <w:p w:rsidR="00090EBF" w:rsidRDefault="004810AA">
      <w:pPr>
        <w:spacing w:before="200"/>
      </w:pPr>
      <w:r>
        <w:rPr>
          <w:b/>
          <w:color w:val="C62828"/>
          <w:sz w:val="24"/>
        </w:rPr>
        <w:t xml:space="preserve">  Pratik Alıştırmalar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3213"/>
        <w:gridCol w:w="3213"/>
        <w:gridCol w:w="3213"/>
      </w:tblGrid>
      <w:tr w:rsidR="00090EBF">
        <w:trPr>
          <w:jc w:val="center"/>
        </w:trPr>
        <w:tc>
          <w:tcPr>
            <w:tcW w:w="3213" w:type="dxa"/>
            <w:shd w:val="clear" w:color="auto" w:fill="C62828"/>
          </w:tcPr>
          <w:p w:rsidR="00090EBF" w:rsidRDefault="004810AA">
            <w:pPr>
              <w:jc w:val="center"/>
            </w:pPr>
            <w:r>
              <w:rPr>
                <w:b/>
                <w:color w:val="FFFFFF"/>
                <w:sz w:val="18"/>
              </w:rPr>
              <w:t>No</w:t>
            </w:r>
          </w:p>
        </w:tc>
        <w:tc>
          <w:tcPr>
            <w:tcW w:w="3213" w:type="dxa"/>
            <w:shd w:val="clear" w:color="auto" w:fill="C62828"/>
          </w:tcPr>
          <w:p w:rsidR="00090EBF" w:rsidRDefault="004810AA">
            <w:pPr>
              <w:jc w:val="center"/>
            </w:pPr>
            <w:r>
              <w:rPr>
                <w:b/>
                <w:color w:val="FFFFFF"/>
                <w:sz w:val="18"/>
              </w:rPr>
              <w:t>Zorluk</w:t>
            </w:r>
          </w:p>
        </w:tc>
        <w:tc>
          <w:tcPr>
            <w:tcW w:w="3213" w:type="dxa"/>
            <w:shd w:val="clear" w:color="auto" w:fill="C62828"/>
          </w:tcPr>
          <w:p w:rsidR="00090EBF" w:rsidRDefault="004810AA">
            <w:pPr>
              <w:jc w:val="center"/>
            </w:pPr>
            <w:r>
              <w:rPr>
                <w:b/>
                <w:color w:val="FFFFFF"/>
                <w:sz w:val="18"/>
              </w:rPr>
              <w:t>Görev</w:t>
            </w:r>
          </w:p>
        </w:tc>
      </w:tr>
      <w:tr w:rsidR="00090EBF">
        <w:trPr>
          <w:jc w:val="center"/>
        </w:trPr>
        <w:tc>
          <w:tcPr>
            <w:tcW w:w="3213" w:type="dxa"/>
          </w:tcPr>
          <w:p w:rsidR="00090EBF" w:rsidRDefault="004810AA">
            <w:r>
              <w:rPr>
                <w:sz w:val="18"/>
              </w:rPr>
              <w:t>Temel</w:t>
            </w:r>
          </w:p>
        </w:tc>
        <w:tc>
          <w:tcPr>
            <w:tcW w:w="3213" w:type="dxa"/>
          </w:tcPr>
          <w:p w:rsidR="00090EBF" w:rsidRDefault="004810AA">
            <w:r>
              <w:rPr>
                <w:sz w:val="18"/>
              </w:rPr>
              <w:t>MNIST CNN model olusturun ve egitin</w:t>
            </w:r>
          </w:p>
        </w:tc>
        <w:tc>
          <w:tcPr>
            <w:tcW w:w="3213" w:type="dxa"/>
          </w:tcPr>
          <w:p w:rsidR="00090EBF" w:rsidRDefault="004810AA">
            <w:r>
              <w:rPr>
                <w:sz w:val="18"/>
              </w:rPr>
              <w:t>~%99</w:t>
            </w:r>
          </w:p>
        </w:tc>
      </w:tr>
      <w:tr w:rsidR="00090EBF">
        <w:trPr>
          <w:jc w:val="center"/>
        </w:trPr>
        <w:tc>
          <w:tcPr>
            <w:tcW w:w="3213" w:type="dxa"/>
          </w:tcPr>
          <w:p w:rsidR="00090EBF" w:rsidRDefault="004810AA">
            <w:r>
              <w:rPr>
                <w:sz w:val="18"/>
              </w:rPr>
              <w:t>Orta</w:t>
            </w:r>
          </w:p>
        </w:tc>
        <w:tc>
          <w:tcPr>
            <w:tcW w:w="3213" w:type="dxa"/>
          </w:tcPr>
          <w:p w:rsidR="00090EBF" w:rsidRDefault="004810AA">
            <w:r>
              <w:rPr>
                <w:sz w:val="18"/>
              </w:rPr>
              <w:t>model.summary() ile parametreleri inceleyin</w:t>
            </w:r>
          </w:p>
        </w:tc>
        <w:tc>
          <w:tcPr>
            <w:tcW w:w="3213" w:type="dxa"/>
          </w:tcPr>
          <w:p w:rsidR="00090EBF" w:rsidRDefault="004810AA">
            <w:r>
              <w:rPr>
                <w:sz w:val="18"/>
              </w:rPr>
              <w:t>Parametre analizi</w:t>
            </w:r>
          </w:p>
        </w:tc>
      </w:tr>
      <w:tr w:rsidR="00090EBF">
        <w:trPr>
          <w:jc w:val="center"/>
        </w:trPr>
        <w:tc>
          <w:tcPr>
            <w:tcW w:w="3213" w:type="dxa"/>
          </w:tcPr>
          <w:p w:rsidR="00090EBF" w:rsidRDefault="004810AA">
            <w:r>
              <w:rPr>
                <w:sz w:val="18"/>
              </w:rPr>
              <w:t>Ileri</w:t>
            </w:r>
          </w:p>
        </w:tc>
        <w:tc>
          <w:tcPr>
            <w:tcW w:w="3213" w:type="dxa"/>
          </w:tcPr>
          <w:p w:rsidR="00090EBF" w:rsidRDefault="004810AA">
            <w:r>
              <w:rPr>
                <w:sz w:val="18"/>
              </w:rPr>
              <w:t>Fashion-MNIST CNN egitip Dense ile</w:t>
            </w:r>
            <w:r>
              <w:rPr>
                <w:sz w:val="18"/>
              </w:rPr>
              <w:t xml:space="preserve"> karsilastirin</w:t>
            </w:r>
          </w:p>
        </w:tc>
        <w:tc>
          <w:tcPr>
            <w:tcW w:w="3213" w:type="dxa"/>
          </w:tcPr>
          <w:p w:rsidR="00090EBF" w:rsidRDefault="004810AA">
            <w:r>
              <w:rPr>
                <w:sz w:val="18"/>
              </w:rPr>
              <w:t>Accuracy farki</w:t>
            </w:r>
          </w:p>
        </w:tc>
      </w:tr>
    </w:tbl>
    <w:p w:rsidR="00090EBF" w:rsidRDefault="00090EBF"/>
    <w:p w:rsidR="00090EBF" w:rsidRDefault="004810AA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p w:rsidR="00090EBF" w:rsidRDefault="004810AA">
      <w:pPr>
        <w:spacing w:before="200"/>
      </w:pPr>
      <w:r>
        <w:rPr>
          <w:b/>
          <w:color w:val="C62828"/>
          <w:sz w:val="24"/>
        </w:rPr>
        <w:t xml:space="preserve">  Vaka Çalışması: "Goruntu Siniflandirma Projesi"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090EBF">
        <w:trPr>
          <w:jc w:val="center"/>
        </w:trPr>
        <w:tc>
          <w:tcPr>
            <w:tcW w:w="9638" w:type="dxa"/>
            <w:tcBorders>
              <w:top w:val="single" w:sz="8" w:space="0" w:color="C62828"/>
              <w:left w:val="single" w:sz="8" w:space="0" w:color="C62828"/>
              <w:bottom w:val="single" w:sz="8" w:space="0" w:color="C62828"/>
              <w:right w:val="single" w:sz="8" w:space="0" w:color="C62828"/>
            </w:tcBorders>
            <w:shd w:val="clear" w:color="auto" w:fill="FFF3E0"/>
          </w:tcPr>
          <w:p w:rsidR="00090EBF" w:rsidRDefault="004810AA">
            <w:r>
              <w:rPr>
                <w:sz w:val="20"/>
              </w:rPr>
              <w:t xml:space="preserve">Bir e-ticaret sitesi icin urun goruntullerini siniflandiran CNN modeli tasarlayin (10 </w:t>
            </w:r>
            <w:r>
              <w:rPr>
                <w:sz w:val="20"/>
              </w:rPr>
              <w:t>kategori, 64x64 RGB).</w:t>
            </w:r>
          </w:p>
        </w:tc>
      </w:tr>
    </w:tbl>
    <w:p w:rsidR="00090EBF" w:rsidRDefault="00090EBF"/>
    <w:p w:rsidR="00090EBF" w:rsidRDefault="004810AA">
      <w:r>
        <w:rPr>
          <w:b/>
          <w:color w:val="1B2A4A"/>
          <w:sz w:val="20"/>
        </w:rPr>
        <w:t xml:space="preserve">Beklenen Çıktı: </w:t>
      </w:r>
      <w:r>
        <w:rPr>
          <w:sz w:val="20"/>
        </w:rPr>
        <w:t>Model mimarisi, boyut tablosu ve beklenen performans.</w:t>
      </w:r>
    </w:p>
    <w:p w:rsidR="00090EBF" w:rsidRDefault="004810AA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p w:rsidR="00090EBF" w:rsidRDefault="004810AA">
      <w:r>
        <w:br w:type="page"/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090EBF">
        <w:trPr>
          <w:jc w:val="center"/>
        </w:trPr>
        <w:tc>
          <w:tcPr>
            <w:tcW w:w="9638" w:type="dxa"/>
            <w:tcBorders>
              <w:top w:val="single" w:sz="10" w:space="0" w:color="555555"/>
              <w:left w:val="single" w:sz="10" w:space="0" w:color="555555"/>
              <w:bottom w:val="single" w:sz="10" w:space="0" w:color="555555"/>
              <w:right w:val="single" w:sz="10" w:space="0" w:color="555555"/>
            </w:tcBorders>
            <w:shd w:val="clear" w:color="auto" w:fill="555555"/>
          </w:tcPr>
          <w:p w:rsidR="00090EBF" w:rsidRDefault="004810AA">
            <w:r>
              <w:rPr>
                <w:b/>
                <w:color w:val="FFFFFF"/>
                <w:sz w:val="28"/>
              </w:rPr>
              <w:lastRenderedPageBreak/>
              <w:t xml:space="preserve">  DERS SONU  |  Özet, Kapanış ve Köprü</w:t>
            </w:r>
          </w:p>
        </w:tc>
      </w:tr>
    </w:tbl>
    <w:p w:rsidR="00090EBF" w:rsidRDefault="00090EBF"/>
    <w:p w:rsidR="00090EBF" w:rsidRDefault="004810AA">
      <w:pPr>
        <w:spacing w:before="200"/>
      </w:pPr>
      <w:r>
        <w:rPr>
          <w:b/>
          <w:color w:val="757575"/>
          <w:sz w:val="24"/>
        </w:rPr>
        <w:t xml:space="preserve">  Özet</w:t>
      </w:r>
    </w:p>
    <w:p w:rsidR="00090EBF" w:rsidRDefault="004810AA">
      <w:r>
        <w:rPr>
          <w:sz w:val="20"/>
        </w:rPr>
        <w:t>Keras ile CNN model olusturma (</w:t>
      </w:r>
      <w:r>
        <w:rPr>
          <w:sz w:val="20"/>
        </w:rPr>
        <w:t>Conv2D, MaxPooling2D, Flatten, Dense), MNIST egitim ve Dense ile karsilastirma.</w:t>
      </w:r>
    </w:p>
    <w:p w:rsidR="00090EBF" w:rsidRDefault="004810AA">
      <w:pPr>
        <w:spacing w:before="200"/>
      </w:pPr>
      <w:r>
        <w:rPr>
          <w:b/>
          <w:color w:val="757575"/>
          <w:sz w:val="24"/>
        </w:rPr>
        <w:t xml:space="preserve">  Anahtar Kavramlar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4819"/>
        <w:gridCol w:w="4819"/>
      </w:tblGrid>
      <w:tr w:rsidR="00090EBF">
        <w:trPr>
          <w:jc w:val="center"/>
        </w:trPr>
        <w:tc>
          <w:tcPr>
            <w:tcW w:w="4819" w:type="dxa"/>
            <w:shd w:val="clear" w:color="auto" w:fill="F5F5F5"/>
          </w:tcPr>
          <w:p w:rsidR="00090EBF" w:rsidRDefault="004810AA">
            <w:r>
              <w:rPr>
                <w:b/>
                <w:color w:val="1B2A4A"/>
                <w:sz w:val="20"/>
              </w:rPr>
              <w:t xml:space="preserve">  Conv2D</w:t>
            </w:r>
          </w:p>
        </w:tc>
        <w:tc>
          <w:tcPr>
            <w:tcW w:w="4819" w:type="dxa"/>
            <w:shd w:val="clear" w:color="auto" w:fill="F5F5F5"/>
          </w:tcPr>
          <w:p w:rsidR="00090EBF" w:rsidRDefault="004810AA">
            <w:r>
              <w:rPr>
                <w:b/>
                <w:color w:val="1B2A4A"/>
                <w:sz w:val="20"/>
              </w:rPr>
              <w:t xml:space="preserve">  MaxPooling2D</w:t>
            </w:r>
          </w:p>
        </w:tc>
      </w:tr>
      <w:tr w:rsidR="00090EBF">
        <w:trPr>
          <w:jc w:val="center"/>
        </w:trPr>
        <w:tc>
          <w:tcPr>
            <w:tcW w:w="4819" w:type="dxa"/>
            <w:shd w:val="clear" w:color="auto" w:fill="F5F5F5"/>
          </w:tcPr>
          <w:p w:rsidR="00090EBF" w:rsidRDefault="004810AA">
            <w:r>
              <w:rPr>
                <w:b/>
                <w:color w:val="1B2A4A"/>
                <w:sz w:val="20"/>
              </w:rPr>
              <w:t xml:space="preserve">  Flatten</w:t>
            </w:r>
          </w:p>
        </w:tc>
        <w:tc>
          <w:tcPr>
            <w:tcW w:w="4819" w:type="dxa"/>
            <w:shd w:val="clear" w:color="auto" w:fill="F5F5F5"/>
          </w:tcPr>
          <w:p w:rsidR="00090EBF" w:rsidRDefault="004810AA">
            <w:r>
              <w:rPr>
                <w:b/>
                <w:color w:val="1B2A4A"/>
                <w:sz w:val="20"/>
              </w:rPr>
              <w:t xml:space="preserve">  input_shape</w:t>
            </w:r>
          </w:p>
        </w:tc>
      </w:tr>
      <w:tr w:rsidR="00090EBF">
        <w:trPr>
          <w:jc w:val="center"/>
        </w:trPr>
        <w:tc>
          <w:tcPr>
            <w:tcW w:w="4819" w:type="dxa"/>
            <w:shd w:val="clear" w:color="auto" w:fill="F5F5F5"/>
          </w:tcPr>
          <w:p w:rsidR="00090EBF" w:rsidRDefault="004810AA">
            <w:r>
              <w:rPr>
                <w:b/>
                <w:color w:val="1B2A4A"/>
                <w:sz w:val="20"/>
              </w:rPr>
              <w:t xml:space="preserve">  CNN Pipeline</w:t>
            </w:r>
          </w:p>
        </w:tc>
        <w:tc>
          <w:tcPr>
            <w:tcW w:w="4819" w:type="dxa"/>
            <w:shd w:val="clear" w:color="auto" w:fill="F5F5F5"/>
          </w:tcPr>
          <w:p w:rsidR="00090EBF" w:rsidRDefault="004810AA">
            <w:r>
              <w:rPr>
                <w:b/>
                <w:color w:val="1B2A4A"/>
                <w:sz w:val="20"/>
              </w:rPr>
              <w:t xml:space="preserve">  model.summary()</w:t>
            </w:r>
          </w:p>
        </w:tc>
      </w:tr>
    </w:tbl>
    <w:p w:rsidR="00090EBF" w:rsidRDefault="00090EBF"/>
    <w:p w:rsidR="00090EBF" w:rsidRDefault="004810AA">
      <w:pPr>
        <w:spacing w:before="200"/>
      </w:pPr>
      <w:r>
        <w:rPr>
          <w:b/>
          <w:color w:val="757575"/>
          <w:sz w:val="24"/>
        </w:rPr>
        <w:t xml:space="preserve">  Bir Sonraki Dersle Köprü</w:t>
      </w:r>
    </w:p>
    <w:p w:rsidR="00090EBF" w:rsidRDefault="004810AA">
      <w:r>
        <w:rPr>
          <w:sz w:val="20"/>
        </w:rPr>
        <w:t xml:space="preserve">Sonraki derste CNN uygulamalarini </w:t>
      </w:r>
      <w:r>
        <w:rPr>
          <w:sz w:val="20"/>
        </w:rPr>
        <w:t>derinlestiirecegiz: CIFAR-10, transfer learning.</w:t>
      </w:r>
    </w:p>
    <w:p w:rsidR="00090EBF" w:rsidRDefault="004810AA">
      <w:pPr>
        <w:spacing w:before="200"/>
      </w:pPr>
      <w:r>
        <w:rPr>
          <w:b/>
          <w:color w:val="757575"/>
          <w:sz w:val="24"/>
        </w:rPr>
        <w:t xml:space="preserve">  Ev Ödevi / Hazırlık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090EBF">
        <w:trPr>
          <w:jc w:val="center"/>
        </w:trPr>
        <w:tc>
          <w:tcPr>
            <w:tcW w:w="9638" w:type="dxa"/>
            <w:tcBorders>
              <w:top w:val="single" w:sz="8" w:space="0" w:color="555555"/>
              <w:left w:val="single" w:sz="8" w:space="0" w:color="555555"/>
              <w:bottom w:val="single" w:sz="8" w:space="0" w:color="555555"/>
              <w:right w:val="single" w:sz="8" w:space="0" w:color="555555"/>
            </w:tcBorders>
            <w:shd w:val="clear" w:color="auto" w:fill="F5F5F5"/>
          </w:tcPr>
          <w:p w:rsidR="00090EBF" w:rsidRDefault="004810AA">
            <w:r>
              <w:rPr>
                <w:sz w:val="20"/>
              </w:rPr>
              <w:t>Fashion-MNIST icin CNN modeli egitip accuracy raporlayin. Dense ile karsilastirin.</w:t>
            </w:r>
          </w:p>
        </w:tc>
      </w:tr>
    </w:tbl>
    <w:p w:rsidR="00090EBF" w:rsidRDefault="00090EBF"/>
    <w:p w:rsidR="00090EBF" w:rsidRDefault="004810AA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090EBF">
        <w:trPr>
          <w:jc w:val="center"/>
        </w:trPr>
        <w:tc>
          <w:tcPr>
            <w:tcW w:w="9638" w:type="dxa"/>
            <w:tcBorders>
              <w:top w:val="single" w:sz="10" w:space="0" w:color="1B2A4A"/>
              <w:left w:val="single" w:sz="10" w:space="0" w:color="1B2A4A"/>
              <w:bottom w:val="single" w:sz="10" w:space="0" w:color="1B2A4A"/>
              <w:right w:val="single" w:sz="10" w:space="0" w:color="1B2A4A"/>
            </w:tcBorders>
            <w:shd w:val="clear" w:color="auto" w:fill="1B2A4A"/>
          </w:tcPr>
          <w:p w:rsidR="00090EBF" w:rsidRDefault="004810AA">
            <w:r>
              <w:rPr>
                <w:b/>
                <w:color w:val="FFFFFF"/>
                <w:sz w:val="28"/>
              </w:rPr>
              <w:t xml:space="preserve">  NOTLAR  |  Öğretmen Notları</w:t>
            </w:r>
          </w:p>
        </w:tc>
      </w:tr>
    </w:tbl>
    <w:p w:rsidR="00090EBF" w:rsidRDefault="00090EBF"/>
    <w:p w:rsidR="00090EBF" w:rsidRDefault="004810AA">
      <w:pPr>
        <w:spacing w:before="200"/>
      </w:pPr>
      <w:r>
        <w:rPr>
          <w:b/>
          <w:color w:val="1B2A4A"/>
          <w:sz w:val="24"/>
        </w:rPr>
        <w:t xml:space="preserve">  Dersten Önce Yapılacaklar</w:t>
      </w:r>
    </w:p>
    <w:p w:rsidR="00090EBF" w:rsidRDefault="004810AA">
      <w:pPr>
        <w:pStyle w:val="ListeMaddemi"/>
      </w:pPr>
      <w:r>
        <w:rPr>
          <w:sz w:val="20"/>
        </w:rPr>
        <w:t>Keras ve MNIST hazir olmali.</w:t>
      </w:r>
    </w:p>
    <w:p w:rsidR="00090EBF" w:rsidRDefault="004810AA">
      <w:pPr>
        <w:spacing w:before="200"/>
      </w:pPr>
      <w:r>
        <w:rPr>
          <w:b/>
          <w:color w:val="1B2A4A"/>
          <w:sz w:val="24"/>
        </w:rPr>
        <w:t xml:space="preserve">  Olası Zorluklar ve Çözümler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4819"/>
        <w:gridCol w:w="4819"/>
      </w:tblGrid>
      <w:tr w:rsidR="00090EBF">
        <w:trPr>
          <w:jc w:val="center"/>
        </w:trPr>
        <w:tc>
          <w:tcPr>
            <w:tcW w:w="4819" w:type="dxa"/>
            <w:shd w:val="clear" w:color="auto" w:fill="1B2A4A"/>
          </w:tcPr>
          <w:p w:rsidR="00090EBF" w:rsidRDefault="004810AA">
            <w:pPr>
              <w:jc w:val="center"/>
            </w:pPr>
            <w:r>
              <w:rPr>
                <w:b/>
                <w:color w:val="FFFFFF"/>
                <w:sz w:val="18"/>
              </w:rPr>
              <w:t>Zorluk</w:t>
            </w:r>
          </w:p>
        </w:tc>
        <w:tc>
          <w:tcPr>
            <w:tcW w:w="4819" w:type="dxa"/>
            <w:shd w:val="clear" w:color="auto" w:fill="1B2A4A"/>
          </w:tcPr>
          <w:p w:rsidR="00090EBF" w:rsidRDefault="004810AA">
            <w:pPr>
              <w:jc w:val="center"/>
            </w:pPr>
            <w:r>
              <w:rPr>
                <w:b/>
                <w:color w:val="FFFFFF"/>
                <w:sz w:val="18"/>
              </w:rPr>
              <w:t>Çözüm</w:t>
            </w:r>
          </w:p>
        </w:tc>
      </w:tr>
      <w:tr w:rsidR="00090EBF">
        <w:trPr>
          <w:jc w:val="center"/>
        </w:trPr>
        <w:tc>
          <w:tcPr>
            <w:tcW w:w="4819" w:type="dxa"/>
          </w:tcPr>
          <w:p w:rsidR="00090EBF" w:rsidRDefault="004810AA">
            <w:r>
              <w:rPr>
                <w:sz w:val="18"/>
              </w:rPr>
              <w:t>reshape hatasi</w:t>
            </w:r>
          </w:p>
        </w:tc>
        <w:tc>
          <w:tcPr>
            <w:tcW w:w="4819" w:type="dxa"/>
          </w:tcPr>
          <w:p w:rsidR="00090EBF" w:rsidRDefault="004810AA">
            <w:r>
              <w:rPr>
                <w:sz w:val="18"/>
              </w:rPr>
              <w:t>4D format: (-1, 28, 28, 1) acikca gosterin</w:t>
            </w:r>
          </w:p>
        </w:tc>
      </w:tr>
      <w:tr w:rsidR="00090EBF">
        <w:trPr>
          <w:jc w:val="center"/>
        </w:trPr>
        <w:tc>
          <w:tcPr>
            <w:tcW w:w="4819" w:type="dxa"/>
          </w:tcPr>
          <w:p w:rsidR="00090EBF" w:rsidRDefault="004810AA">
            <w:r>
              <w:rPr>
                <w:sz w:val="18"/>
              </w:rPr>
              <w:t>Egitim yavas</w:t>
            </w:r>
          </w:p>
        </w:tc>
        <w:tc>
          <w:tcPr>
            <w:tcW w:w="4819" w:type="dxa"/>
          </w:tcPr>
          <w:p w:rsidR="00090EBF" w:rsidRDefault="004810AA">
            <w:r>
              <w:rPr>
                <w:sz w:val="18"/>
              </w:rPr>
              <w:t>Epoch sayisini 10 ile sinirlayin</w:t>
            </w:r>
          </w:p>
        </w:tc>
      </w:tr>
    </w:tbl>
    <w:p w:rsidR="00090EBF" w:rsidRDefault="00090EBF"/>
    <w:p w:rsidR="00090EBF" w:rsidRDefault="004810AA">
      <w:r>
        <w:rPr>
          <w:b/>
          <w:color w:val="1B2A4A"/>
          <w:sz w:val="20"/>
        </w:rPr>
        <w:t xml:space="preserve">Zaman Yönetimi: </w:t>
      </w:r>
      <w:r>
        <w:rPr>
          <w:sz w:val="20"/>
        </w:rPr>
        <w:t>Veri hazirlik: 5dk, Model kodlama: 15dk, Egitim: 10dk, Karsilastirma: 15dk</w:t>
      </w:r>
    </w:p>
    <w:p w:rsidR="00090EBF" w:rsidRDefault="004810AA">
      <w:pPr>
        <w:spacing w:before="200"/>
      </w:pPr>
      <w:r>
        <w:rPr>
          <w:b/>
          <w:color w:val="1B2A4A"/>
          <w:sz w:val="24"/>
        </w:rPr>
        <w:t xml:space="preserve">  Alternatif Plan (B Planı)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090EBF">
        <w:trPr>
          <w:jc w:val="center"/>
        </w:trPr>
        <w:tc>
          <w:tcPr>
            <w:tcW w:w="9638" w:type="dxa"/>
            <w:tcBorders>
              <w:top w:val="single" w:sz="8" w:space="0" w:color="F9A825"/>
              <w:left w:val="single" w:sz="8" w:space="0" w:color="F9A825"/>
              <w:bottom w:val="single" w:sz="8" w:space="0" w:color="F9A825"/>
              <w:right w:val="single" w:sz="8" w:space="0" w:color="F9A825"/>
            </w:tcBorders>
            <w:shd w:val="clear" w:color="auto" w:fill="FFF8E1"/>
          </w:tcPr>
          <w:p w:rsidR="00090EBF" w:rsidRDefault="004810AA">
            <w:r>
              <w:rPr>
                <w:sz w:val="20"/>
              </w:rPr>
              <w:t>Hazir CNN kodunu verin, sadece deneylee odaklanin.</w:t>
            </w:r>
          </w:p>
        </w:tc>
      </w:tr>
    </w:tbl>
    <w:p w:rsidR="00090EBF" w:rsidRDefault="00090EBF"/>
    <w:p w:rsidR="00090EBF" w:rsidRDefault="004810AA">
      <w:r>
        <w:br w:type="page"/>
      </w:r>
    </w:p>
    <w:sectPr w:rsidR="00090EBF" w:rsidSect="00034616">
      <w:pgSz w:w="11906" w:h="16838"/>
      <w:pgMar w:top="1020" w:right="1134" w:bottom="1020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eNumaras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eNumaras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eMaddemi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eMaddemi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eNumara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eMadde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090EBF"/>
    <w:rsid w:val="0015074B"/>
    <w:rsid w:val="0029639D"/>
    <w:rsid w:val="00326F90"/>
    <w:rsid w:val="004810AA"/>
    <w:rsid w:val="00AA1D8D"/>
    <w:rsid w:val="00B24F7A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80"/>
    </w:pPr>
    <w:rPr>
      <w:rFonts w:ascii="Calibri" w:hAnsi="Calibri"/>
      <w:color w:val="333333"/>
    </w:rPr>
  </w:style>
  <w:style w:type="paragraph" w:styleId="Balk1">
    <w:name w:val="heading 1"/>
    <w:basedOn w:val="Normal"/>
    <w:next w:val="Normal"/>
    <w:link w:val="Balk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618BF"/>
  </w:style>
  <w:style w:type="paragraph" w:styleId="Altbilgi">
    <w:name w:val="footer"/>
    <w:basedOn w:val="Normal"/>
    <w:link w:val="Altbilgi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618BF"/>
  </w:style>
  <w:style w:type="paragraph" w:styleId="AralkYok">
    <w:name w:val="No Spacing"/>
    <w:uiPriority w:val="1"/>
    <w:qFormat/>
    <w:rsid w:val="00FC693F"/>
    <w:pPr>
      <w:spacing w:after="0" w:line="240" w:lineRule="auto"/>
    </w:pPr>
  </w:style>
  <w:style w:type="character" w:customStyle="1" w:styleId="Balk1Char">
    <w:name w:val="Başlık 1 Char"/>
    <w:basedOn w:val="VarsaylanParagrafYazTipi"/>
    <w:link w:val="Bal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KonuBal">
    <w:name w:val="Title"/>
    <w:basedOn w:val="Normal"/>
    <w:next w:val="Normal"/>
    <w:link w:val="KonuBal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eParagraf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GvdeMetni">
    <w:name w:val="Body Text"/>
    <w:basedOn w:val="Normal"/>
    <w:link w:val="GvdeMetniChar"/>
    <w:uiPriority w:val="99"/>
    <w:unhideWhenUsed/>
    <w:rsid w:val="00AA1D8D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rsid w:val="00AA1D8D"/>
  </w:style>
  <w:style w:type="paragraph" w:styleId="GvdeMetni2">
    <w:name w:val="Body Text 2"/>
    <w:basedOn w:val="Normal"/>
    <w:link w:val="GvdeMetni2Char"/>
    <w:uiPriority w:val="99"/>
    <w:unhideWhenUsed/>
    <w:rsid w:val="00AA1D8D"/>
    <w:pPr>
      <w:spacing w:after="120" w:line="480" w:lineRule="auto"/>
    </w:pPr>
  </w:style>
  <w:style w:type="character" w:customStyle="1" w:styleId="GvdeMetni2Char">
    <w:name w:val="Gövde Metni 2 Char"/>
    <w:basedOn w:val="VarsaylanParagrafYazTipi"/>
    <w:link w:val="GvdeMetni2"/>
    <w:uiPriority w:val="99"/>
    <w:rsid w:val="00AA1D8D"/>
  </w:style>
  <w:style w:type="paragraph" w:styleId="GvdeMetni3">
    <w:name w:val="Body Text 3"/>
    <w:basedOn w:val="Normal"/>
    <w:link w:val="GvdeMetni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GvdeMetni3Char">
    <w:name w:val="Gövde Metni 3 Char"/>
    <w:basedOn w:val="VarsaylanParagrafYazTipi"/>
    <w:link w:val="GvdeMetni3"/>
    <w:uiPriority w:val="99"/>
    <w:rsid w:val="00AA1D8D"/>
    <w:rPr>
      <w:sz w:val="16"/>
      <w:szCs w:val="16"/>
    </w:rPr>
  </w:style>
  <w:style w:type="paragraph" w:styleId="Liste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e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e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eMaddemi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eMaddemi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eMaddemi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eNumaras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eNumaras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eNumaras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eDevam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eDevam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eDevam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kroMetni">
    <w:name w:val="macro"/>
    <w:link w:val="MakroMetni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kroMetniChar">
    <w:name w:val="Makro Metni Char"/>
    <w:basedOn w:val="VarsaylanParagrafYazTipi"/>
    <w:link w:val="MakroMetni"/>
    <w:uiPriority w:val="99"/>
    <w:rsid w:val="0029639D"/>
    <w:rPr>
      <w:rFonts w:ascii="Courier" w:hAnsi="Courier"/>
      <w:sz w:val="20"/>
      <w:szCs w:val="20"/>
    </w:rPr>
  </w:style>
  <w:style w:type="paragraph" w:styleId="Trnak">
    <w:name w:val="Quote"/>
    <w:basedOn w:val="Normal"/>
    <w:next w:val="Normal"/>
    <w:link w:val="TrnakChar"/>
    <w:uiPriority w:val="29"/>
    <w:qFormat/>
    <w:rsid w:val="00FC693F"/>
    <w:rPr>
      <w:i/>
      <w:iCs/>
      <w:color w:val="000000" w:themeColor="text1"/>
    </w:rPr>
  </w:style>
  <w:style w:type="character" w:customStyle="1" w:styleId="TrnakChar">
    <w:name w:val="Tırnak Char"/>
    <w:basedOn w:val="VarsaylanParagrafYazTipi"/>
    <w:link w:val="Trnak"/>
    <w:uiPriority w:val="29"/>
    <w:rsid w:val="00FC693F"/>
    <w:rPr>
      <w:i/>
      <w:iCs/>
      <w:color w:val="000000" w:themeColor="text1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Gl">
    <w:name w:val="Strong"/>
    <w:basedOn w:val="VarsaylanParagrafYazTipi"/>
    <w:uiPriority w:val="22"/>
    <w:qFormat/>
    <w:rsid w:val="00FC693F"/>
    <w:rPr>
      <w:b/>
      <w:bCs/>
    </w:rPr>
  </w:style>
  <w:style w:type="character" w:styleId="Vurgu">
    <w:name w:val="Emphasis"/>
    <w:basedOn w:val="VarsaylanParagrafYazTipi"/>
    <w:uiPriority w:val="20"/>
    <w:qFormat/>
    <w:rsid w:val="00FC693F"/>
    <w:rPr>
      <w:i/>
      <w:iCs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FC693F"/>
    <w:rPr>
      <w:b/>
      <w:bCs/>
      <w:i/>
      <w:iCs/>
      <w:color w:val="4F81BD" w:themeColor="accent1"/>
    </w:rPr>
  </w:style>
  <w:style w:type="character" w:styleId="HafifVurgulama">
    <w:name w:val="Subtle Emphasis"/>
    <w:basedOn w:val="VarsaylanParagrafYazTipi"/>
    <w:uiPriority w:val="19"/>
    <w:qFormat/>
    <w:rsid w:val="00FC693F"/>
    <w:rPr>
      <w:i/>
      <w:iCs/>
      <w:color w:val="808080" w:themeColor="text1" w:themeTint="7F"/>
    </w:rPr>
  </w:style>
  <w:style w:type="character" w:styleId="GlVurgulama">
    <w:name w:val="Intense Emphasis"/>
    <w:basedOn w:val="VarsaylanParagrafYazTipi"/>
    <w:uiPriority w:val="21"/>
    <w:qFormat/>
    <w:rsid w:val="00FC693F"/>
    <w:rPr>
      <w:b/>
      <w:bCs/>
      <w:i/>
      <w:iCs/>
      <w:color w:val="4F81BD" w:themeColor="accent1"/>
    </w:rPr>
  </w:style>
  <w:style w:type="character" w:styleId="HafifBavuru">
    <w:name w:val="Subtle Reference"/>
    <w:basedOn w:val="VarsaylanParagrafYazTipi"/>
    <w:uiPriority w:val="31"/>
    <w:qFormat/>
    <w:rsid w:val="00FC693F"/>
    <w:rPr>
      <w:smallCaps/>
      <w:color w:val="C0504D" w:themeColor="accent2"/>
      <w:u w:val="single"/>
    </w:rPr>
  </w:style>
  <w:style w:type="character" w:styleId="GlBavuru">
    <w:name w:val="Intense Reference"/>
    <w:basedOn w:val="VarsaylanParagrafYazTipi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KitapBal">
    <w:name w:val="Book Title"/>
    <w:basedOn w:val="VarsaylanParagrafYazTipi"/>
    <w:uiPriority w:val="33"/>
    <w:qFormat/>
    <w:rsid w:val="00FC693F"/>
    <w:rPr>
      <w:b/>
      <w:bCs/>
      <w:smallCaps/>
      <w:spacing w:val="5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FC693F"/>
    <w:pPr>
      <w:outlineLvl w:val="9"/>
    </w:pPr>
  </w:style>
  <w:style w:type="table" w:styleId="TabloKlavuzu">
    <w:name w:val="Table Grid"/>
    <w:basedOn w:val="NormalTablo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Glgeleme">
    <w:name w:val="Light Shading"/>
    <w:basedOn w:val="NormalTablo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AkGlgeleme-Vurgu1">
    <w:name w:val="Light Shading Accent 1"/>
    <w:basedOn w:val="NormalTablo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AkGlgeleme-Vurgu2">
    <w:name w:val="Light Shading Accent 2"/>
    <w:basedOn w:val="NormalTablo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AkGlgeleme-Vurgu3">
    <w:name w:val="Light Shading Accent 3"/>
    <w:basedOn w:val="NormalTablo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AkGlgeleme-Vurgu4">
    <w:name w:val="Light Shading Accent 4"/>
    <w:basedOn w:val="NormalTablo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AkGlgeleme-Vurgu5">
    <w:name w:val="Light Shading Accent 5"/>
    <w:basedOn w:val="NormalTablo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AkGlgeleme-Vurgu6">
    <w:name w:val="Light Shading Accent 6"/>
    <w:basedOn w:val="NormalTablo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kListe">
    <w:name w:val="Light List"/>
    <w:basedOn w:val="NormalTablo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AkListe-Vurgu1">
    <w:name w:val="Light List Accent 1"/>
    <w:basedOn w:val="NormalTablo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AkListe-Vurgu2">
    <w:name w:val="Light List Accent 2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AkListe-Vurgu3">
    <w:name w:val="Light List Accent 3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AkListe-Vurgu4">
    <w:name w:val="Light List Accent 4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AkListe-Vurgu5">
    <w:name w:val="Light List Accent 5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AkListe-Vurgu6">
    <w:name w:val="Light List Accent 6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kKlavuz">
    <w:name w:val="Light Grid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AkKlavuz-Vurgu1">
    <w:name w:val="Light Grid Accent 1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AkKlavuz-Vurgu2">
    <w:name w:val="Light Grid Accent 2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AkKlavuz-Vurgu3">
    <w:name w:val="Light Grid Accent 3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AkKlavuz-Vurgu4">
    <w:name w:val="Light Grid Accent 4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AkKlavuz-Vurgu5">
    <w:name w:val="Light Grid Accent 5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AkKlavuz-Vurgu6">
    <w:name w:val="Light Grid Accent 6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OrtaGlgeleme1">
    <w:name w:val="Medium Shading 1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1">
    <w:name w:val="Medium Shading 1 Accent 1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2">
    <w:name w:val="Medium Shading 1 Accent 2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3">
    <w:name w:val="Medium Shading 1 Accent 3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4">
    <w:name w:val="Medium Shading 1 Accent 4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5">
    <w:name w:val="Medium Shading 1 Accent 5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6">
    <w:name w:val="Medium Shading 1 Accent 6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2">
    <w:name w:val="Medium Shading 2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1">
    <w:name w:val="Medium Shading 2 Accent 1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2">
    <w:name w:val="Medium Shading 2 Accent 2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3">
    <w:name w:val="Medium Shading 2 Accent 3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4">
    <w:name w:val="Medium Shading 2 Accent 4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5">
    <w:name w:val="Medium Shading 2 Accent 5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6">
    <w:name w:val="Medium Shading 2 Accent 6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Liste1">
    <w:name w:val="Medium List 1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OrtaListe1-Vurgu1">
    <w:name w:val="Medium List 1 Accent 1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OrtaListe1-Vurgu2">
    <w:name w:val="Medium List 1 Accent 2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OrtaListe1-Vurgu3">
    <w:name w:val="Medium List 1 Accent 3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OrtaListe1-Vurgu4">
    <w:name w:val="Medium List 1 Accent 4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OrtaListe1-Vurgu5">
    <w:name w:val="Medium List 1 Accent 5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OrtaListe1-Vurgu6">
    <w:name w:val="Medium List 1 Accent 6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OrtaListe2">
    <w:name w:val="Medium List 2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2-Vurgu1">
    <w:name w:val="Medium List 2 Accent 1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2">
    <w:name w:val="Medium List 2 Accent 2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3">
    <w:name w:val="Medium List 2 Accent 3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4">
    <w:name w:val="Medium List 2 Accent 4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5">
    <w:name w:val="Medium List 2 Accent 5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6">
    <w:name w:val="Medium List 2 Accent 6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Klavuz1">
    <w:name w:val="Medium Grid 1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rtaKlavuz1-Vurgu1">
    <w:name w:val="Medium Grid 1 Accent 1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rtaKlavuz1-Vurgu2">
    <w:name w:val="Medium Grid 1 Accent 2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rtaKlavuz1-Vurgu3">
    <w:name w:val="Medium Grid 1 Accent 3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rtaKlavuz1-Vurgu4">
    <w:name w:val="Medium Grid 1 Accent 4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rtaKlavuz1-Vurgu5">
    <w:name w:val="Medium Grid 1 Accent 5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rtaKlavuz1-Vurgu6">
    <w:name w:val="Medium Grid 1 Accent 6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rtaKlavuz2">
    <w:name w:val="Medium Grid 2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1">
    <w:name w:val="Medium Grid 2 Accent 1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2">
    <w:name w:val="Medium Grid 2 Accent 2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3">
    <w:name w:val="Medium Grid 2 Accent 3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4">
    <w:name w:val="Medium Grid 2 Accent 4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5">
    <w:name w:val="Medium Grid 2 Accent 5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6">
    <w:name w:val="Medium Grid 2 Accent 6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3">
    <w:name w:val="Medium Grid 3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OrtaKlavuz3-Vurgu1">
    <w:name w:val="Medium Grid 3 Accent 1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OrtaKlavuz3-Vurgu2">
    <w:name w:val="Medium Grid 3 Accent 2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OrtaKlavuz3-Vurgu3">
    <w:name w:val="Medium Grid 3 Accent 3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OrtaKlavuz3-Vurgu4">
    <w:name w:val="Medium Grid 3 Accent 4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OrtaKlavuz3-Vurgu5">
    <w:name w:val="Medium Grid 3 Accent 5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OrtaKlavuz3-Vurgu6">
    <w:name w:val="Medium Grid 3 Accent 6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KoyuListe">
    <w:name w:val="Dark List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KoyuListe-Vurgu1">
    <w:name w:val="Dark List Accent 1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KoyuListe-Vurgu2">
    <w:name w:val="Dark List Accent 2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KoyuListe-Vurgu3">
    <w:name w:val="Dark List Accent 3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KoyuListe-Vurgu4">
    <w:name w:val="Dark List Accent 4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KoyuListe-Vurgu5">
    <w:name w:val="Dark List Accent 5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KoyuListe-Vurgu6">
    <w:name w:val="Dark List Accent 6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RenkliGlgeleme">
    <w:name w:val="Colorful Shading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1">
    <w:name w:val="Colorful Shading Accent 1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2">
    <w:name w:val="Colorful Shading Accent 2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3">
    <w:name w:val="Colorful Shading Accent 3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nkliGlgeleme-Vurgu4">
    <w:name w:val="Colorful Shading Accent 4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5">
    <w:name w:val="Colorful Shading Accent 5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6">
    <w:name w:val="Colorful Shading Accent 6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Liste">
    <w:name w:val="Colorful List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RenkliListe-Vurgu1">
    <w:name w:val="Colorful List Accent 1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RenkliListe-Vurgu2">
    <w:name w:val="Colorful List Accent 2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RenkliListe-Vurgu3">
    <w:name w:val="Colorful List Accent 3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RenkliListe-Vurgu4">
    <w:name w:val="Colorful List Accent 4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RenkliListe-Vurgu5">
    <w:name w:val="Colorful List Accent 5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RenkliListe-Vurgu6">
    <w:name w:val="Colorful List Accent 6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RenkliKlavuz">
    <w:name w:val="Colorful Grid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nkliKlavuz-Vurgu1">
    <w:name w:val="Colorful Grid Accent 1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nkliKlavuz-Vurgu2">
    <w:name w:val="Colorful Grid Accent 2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nkliKlavuz-Vurgu3">
    <w:name w:val="Colorful Grid Accent 3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nkliKlavuz-Vurgu4">
    <w:name w:val="Colorful Grid Accent 4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nkliKlavuz-Vurgu5">
    <w:name w:val="Colorful Grid Accent 5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nkliKlavuz-Vurgu6">
    <w:name w:val="Colorful Grid Accent 6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80"/>
    </w:pPr>
    <w:rPr>
      <w:rFonts w:ascii="Calibri" w:hAnsi="Calibri"/>
      <w:color w:val="333333"/>
    </w:rPr>
  </w:style>
  <w:style w:type="paragraph" w:styleId="Balk1">
    <w:name w:val="heading 1"/>
    <w:basedOn w:val="Normal"/>
    <w:next w:val="Normal"/>
    <w:link w:val="Balk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618BF"/>
  </w:style>
  <w:style w:type="paragraph" w:styleId="Altbilgi">
    <w:name w:val="footer"/>
    <w:basedOn w:val="Normal"/>
    <w:link w:val="Altbilgi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618BF"/>
  </w:style>
  <w:style w:type="paragraph" w:styleId="AralkYok">
    <w:name w:val="No Spacing"/>
    <w:uiPriority w:val="1"/>
    <w:qFormat/>
    <w:rsid w:val="00FC693F"/>
    <w:pPr>
      <w:spacing w:after="0" w:line="240" w:lineRule="auto"/>
    </w:pPr>
  </w:style>
  <w:style w:type="character" w:customStyle="1" w:styleId="Balk1Char">
    <w:name w:val="Başlık 1 Char"/>
    <w:basedOn w:val="VarsaylanParagrafYazTipi"/>
    <w:link w:val="Bal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KonuBal">
    <w:name w:val="Title"/>
    <w:basedOn w:val="Normal"/>
    <w:next w:val="Normal"/>
    <w:link w:val="KonuBal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eParagraf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GvdeMetni">
    <w:name w:val="Body Text"/>
    <w:basedOn w:val="Normal"/>
    <w:link w:val="GvdeMetniChar"/>
    <w:uiPriority w:val="99"/>
    <w:unhideWhenUsed/>
    <w:rsid w:val="00AA1D8D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rsid w:val="00AA1D8D"/>
  </w:style>
  <w:style w:type="paragraph" w:styleId="GvdeMetni2">
    <w:name w:val="Body Text 2"/>
    <w:basedOn w:val="Normal"/>
    <w:link w:val="GvdeMetni2Char"/>
    <w:uiPriority w:val="99"/>
    <w:unhideWhenUsed/>
    <w:rsid w:val="00AA1D8D"/>
    <w:pPr>
      <w:spacing w:after="120" w:line="480" w:lineRule="auto"/>
    </w:pPr>
  </w:style>
  <w:style w:type="character" w:customStyle="1" w:styleId="GvdeMetni2Char">
    <w:name w:val="Gövde Metni 2 Char"/>
    <w:basedOn w:val="VarsaylanParagrafYazTipi"/>
    <w:link w:val="GvdeMetni2"/>
    <w:uiPriority w:val="99"/>
    <w:rsid w:val="00AA1D8D"/>
  </w:style>
  <w:style w:type="paragraph" w:styleId="GvdeMetni3">
    <w:name w:val="Body Text 3"/>
    <w:basedOn w:val="Normal"/>
    <w:link w:val="GvdeMetni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GvdeMetni3Char">
    <w:name w:val="Gövde Metni 3 Char"/>
    <w:basedOn w:val="VarsaylanParagrafYazTipi"/>
    <w:link w:val="GvdeMetni3"/>
    <w:uiPriority w:val="99"/>
    <w:rsid w:val="00AA1D8D"/>
    <w:rPr>
      <w:sz w:val="16"/>
      <w:szCs w:val="16"/>
    </w:rPr>
  </w:style>
  <w:style w:type="paragraph" w:styleId="Liste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e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e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eMaddemi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eMaddemi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eMaddemi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eNumaras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eNumaras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eNumaras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eDevam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eDevam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eDevam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kroMetni">
    <w:name w:val="macro"/>
    <w:link w:val="MakroMetni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kroMetniChar">
    <w:name w:val="Makro Metni Char"/>
    <w:basedOn w:val="VarsaylanParagrafYazTipi"/>
    <w:link w:val="MakroMetni"/>
    <w:uiPriority w:val="99"/>
    <w:rsid w:val="0029639D"/>
    <w:rPr>
      <w:rFonts w:ascii="Courier" w:hAnsi="Courier"/>
      <w:sz w:val="20"/>
      <w:szCs w:val="20"/>
    </w:rPr>
  </w:style>
  <w:style w:type="paragraph" w:styleId="Trnak">
    <w:name w:val="Quote"/>
    <w:basedOn w:val="Normal"/>
    <w:next w:val="Normal"/>
    <w:link w:val="TrnakChar"/>
    <w:uiPriority w:val="29"/>
    <w:qFormat/>
    <w:rsid w:val="00FC693F"/>
    <w:rPr>
      <w:i/>
      <w:iCs/>
      <w:color w:val="000000" w:themeColor="text1"/>
    </w:rPr>
  </w:style>
  <w:style w:type="character" w:customStyle="1" w:styleId="TrnakChar">
    <w:name w:val="Tırnak Char"/>
    <w:basedOn w:val="VarsaylanParagrafYazTipi"/>
    <w:link w:val="Trnak"/>
    <w:uiPriority w:val="29"/>
    <w:rsid w:val="00FC693F"/>
    <w:rPr>
      <w:i/>
      <w:iCs/>
      <w:color w:val="000000" w:themeColor="text1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Gl">
    <w:name w:val="Strong"/>
    <w:basedOn w:val="VarsaylanParagrafYazTipi"/>
    <w:uiPriority w:val="22"/>
    <w:qFormat/>
    <w:rsid w:val="00FC693F"/>
    <w:rPr>
      <w:b/>
      <w:bCs/>
    </w:rPr>
  </w:style>
  <w:style w:type="character" w:styleId="Vurgu">
    <w:name w:val="Emphasis"/>
    <w:basedOn w:val="VarsaylanParagrafYazTipi"/>
    <w:uiPriority w:val="20"/>
    <w:qFormat/>
    <w:rsid w:val="00FC693F"/>
    <w:rPr>
      <w:i/>
      <w:iCs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FC693F"/>
    <w:rPr>
      <w:b/>
      <w:bCs/>
      <w:i/>
      <w:iCs/>
      <w:color w:val="4F81BD" w:themeColor="accent1"/>
    </w:rPr>
  </w:style>
  <w:style w:type="character" w:styleId="HafifVurgulama">
    <w:name w:val="Subtle Emphasis"/>
    <w:basedOn w:val="VarsaylanParagrafYazTipi"/>
    <w:uiPriority w:val="19"/>
    <w:qFormat/>
    <w:rsid w:val="00FC693F"/>
    <w:rPr>
      <w:i/>
      <w:iCs/>
      <w:color w:val="808080" w:themeColor="text1" w:themeTint="7F"/>
    </w:rPr>
  </w:style>
  <w:style w:type="character" w:styleId="GlVurgulama">
    <w:name w:val="Intense Emphasis"/>
    <w:basedOn w:val="VarsaylanParagrafYazTipi"/>
    <w:uiPriority w:val="21"/>
    <w:qFormat/>
    <w:rsid w:val="00FC693F"/>
    <w:rPr>
      <w:b/>
      <w:bCs/>
      <w:i/>
      <w:iCs/>
      <w:color w:val="4F81BD" w:themeColor="accent1"/>
    </w:rPr>
  </w:style>
  <w:style w:type="character" w:styleId="HafifBavuru">
    <w:name w:val="Subtle Reference"/>
    <w:basedOn w:val="VarsaylanParagrafYazTipi"/>
    <w:uiPriority w:val="31"/>
    <w:qFormat/>
    <w:rsid w:val="00FC693F"/>
    <w:rPr>
      <w:smallCaps/>
      <w:color w:val="C0504D" w:themeColor="accent2"/>
      <w:u w:val="single"/>
    </w:rPr>
  </w:style>
  <w:style w:type="character" w:styleId="GlBavuru">
    <w:name w:val="Intense Reference"/>
    <w:basedOn w:val="VarsaylanParagrafYazTipi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KitapBal">
    <w:name w:val="Book Title"/>
    <w:basedOn w:val="VarsaylanParagrafYazTipi"/>
    <w:uiPriority w:val="33"/>
    <w:qFormat/>
    <w:rsid w:val="00FC693F"/>
    <w:rPr>
      <w:b/>
      <w:bCs/>
      <w:smallCaps/>
      <w:spacing w:val="5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FC693F"/>
    <w:pPr>
      <w:outlineLvl w:val="9"/>
    </w:pPr>
  </w:style>
  <w:style w:type="table" w:styleId="TabloKlavuzu">
    <w:name w:val="Table Grid"/>
    <w:basedOn w:val="NormalTablo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Glgeleme">
    <w:name w:val="Light Shading"/>
    <w:basedOn w:val="NormalTablo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AkGlgeleme-Vurgu1">
    <w:name w:val="Light Shading Accent 1"/>
    <w:basedOn w:val="NormalTablo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AkGlgeleme-Vurgu2">
    <w:name w:val="Light Shading Accent 2"/>
    <w:basedOn w:val="NormalTablo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AkGlgeleme-Vurgu3">
    <w:name w:val="Light Shading Accent 3"/>
    <w:basedOn w:val="NormalTablo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AkGlgeleme-Vurgu4">
    <w:name w:val="Light Shading Accent 4"/>
    <w:basedOn w:val="NormalTablo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AkGlgeleme-Vurgu5">
    <w:name w:val="Light Shading Accent 5"/>
    <w:basedOn w:val="NormalTablo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AkGlgeleme-Vurgu6">
    <w:name w:val="Light Shading Accent 6"/>
    <w:basedOn w:val="NormalTablo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kListe">
    <w:name w:val="Light List"/>
    <w:basedOn w:val="NormalTablo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AkListe-Vurgu1">
    <w:name w:val="Light List Accent 1"/>
    <w:basedOn w:val="NormalTablo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AkListe-Vurgu2">
    <w:name w:val="Light List Accent 2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AkListe-Vurgu3">
    <w:name w:val="Light List Accent 3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AkListe-Vurgu4">
    <w:name w:val="Light List Accent 4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AkListe-Vurgu5">
    <w:name w:val="Light List Accent 5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AkListe-Vurgu6">
    <w:name w:val="Light List Accent 6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kKlavuz">
    <w:name w:val="Light Grid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AkKlavuz-Vurgu1">
    <w:name w:val="Light Grid Accent 1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AkKlavuz-Vurgu2">
    <w:name w:val="Light Grid Accent 2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AkKlavuz-Vurgu3">
    <w:name w:val="Light Grid Accent 3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AkKlavuz-Vurgu4">
    <w:name w:val="Light Grid Accent 4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AkKlavuz-Vurgu5">
    <w:name w:val="Light Grid Accent 5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AkKlavuz-Vurgu6">
    <w:name w:val="Light Grid Accent 6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OrtaGlgeleme1">
    <w:name w:val="Medium Shading 1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1">
    <w:name w:val="Medium Shading 1 Accent 1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2">
    <w:name w:val="Medium Shading 1 Accent 2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3">
    <w:name w:val="Medium Shading 1 Accent 3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4">
    <w:name w:val="Medium Shading 1 Accent 4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5">
    <w:name w:val="Medium Shading 1 Accent 5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6">
    <w:name w:val="Medium Shading 1 Accent 6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2">
    <w:name w:val="Medium Shading 2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1">
    <w:name w:val="Medium Shading 2 Accent 1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2">
    <w:name w:val="Medium Shading 2 Accent 2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3">
    <w:name w:val="Medium Shading 2 Accent 3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4">
    <w:name w:val="Medium Shading 2 Accent 4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5">
    <w:name w:val="Medium Shading 2 Accent 5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6">
    <w:name w:val="Medium Shading 2 Accent 6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Liste1">
    <w:name w:val="Medium List 1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OrtaListe1-Vurgu1">
    <w:name w:val="Medium List 1 Accent 1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OrtaListe1-Vurgu2">
    <w:name w:val="Medium List 1 Accent 2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OrtaListe1-Vurgu3">
    <w:name w:val="Medium List 1 Accent 3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OrtaListe1-Vurgu4">
    <w:name w:val="Medium List 1 Accent 4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OrtaListe1-Vurgu5">
    <w:name w:val="Medium List 1 Accent 5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OrtaListe1-Vurgu6">
    <w:name w:val="Medium List 1 Accent 6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OrtaListe2">
    <w:name w:val="Medium List 2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2-Vurgu1">
    <w:name w:val="Medium List 2 Accent 1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2">
    <w:name w:val="Medium List 2 Accent 2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3">
    <w:name w:val="Medium List 2 Accent 3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4">
    <w:name w:val="Medium List 2 Accent 4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5">
    <w:name w:val="Medium List 2 Accent 5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6">
    <w:name w:val="Medium List 2 Accent 6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Klavuz1">
    <w:name w:val="Medium Grid 1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rtaKlavuz1-Vurgu1">
    <w:name w:val="Medium Grid 1 Accent 1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rtaKlavuz1-Vurgu2">
    <w:name w:val="Medium Grid 1 Accent 2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rtaKlavuz1-Vurgu3">
    <w:name w:val="Medium Grid 1 Accent 3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rtaKlavuz1-Vurgu4">
    <w:name w:val="Medium Grid 1 Accent 4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rtaKlavuz1-Vurgu5">
    <w:name w:val="Medium Grid 1 Accent 5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rtaKlavuz1-Vurgu6">
    <w:name w:val="Medium Grid 1 Accent 6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rtaKlavuz2">
    <w:name w:val="Medium Grid 2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1">
    <w:name w:val="Medium Grid 2 Accent 1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2">
    <w:name w:val="Medium Grid 2 Accent 2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3">
    <w:name w:val="Medium Grid 2 Accent 3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4">
    <w:name w:val="Medium Grid 2 Accent 4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5">
    <w:name w:val="Medium Grid 2 Accent 5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6">
    <w:name w:val="Medium Grid 2 Accent 6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3">
    <w:name w:val="Medium Grid 3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OrtaKlavuz3-Vurgu1">
    <w:name w:val="Medium Grid 3 Accent 1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OrtaKlavuz3-Vurgu2">
    <w:name w:val="Medium Grid 3 Accent 2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OrtaKlavuz3-Vurgu3">
    <w:name w:val="Medium Grid 3 Accent 3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OrtaKlavuz3-Vurgu4">
    <w:name w:val="Medium Grid 3 Accent 4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OrtaKlavuz3-Vurgu5">
    <w:name w:val="Medium Grid 3 Accent 5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OrtaKlavuz3-Vurgu6">
    <w:name w:val="Medium Grid 3 Accent 6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KoyuListe">
    <w:name w:val="Dark List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KoyuListe-Vurgu1">
    <w:name w:val="Dark List Accent 1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KoyuListe-Vurgu2">
    <w:name w:val="Dark List Accent 2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KoyuListe-Vurgu3">
    <w:name w:val="Dark List Accent 3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KoyuListe-Vurgu4">
    <w:name w:val="Dark List Accent 4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KoyuListe-Vurgu5">
    <w:name w:val="Dark List Accent 5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KoyuListe-Vurgu6">
    <w:name w:val="Dark List Accent 6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RenkliGlgeleme">
    <w:name w:val="Colorful Shading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1">
    <w:name w:val="Colorful Shading Accent 1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2">
    <w:name w:val="Colorful Shading Accent 2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3">
    <w:name w:val="Colorful Shading Accent 3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nkliGlgeleme-Vurgu4">
    <w:name w:val="Colorful Shading Accent 4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5">
    <w:name w:val="Colorful Shading Accent 5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6">
    <w:name w:val="Colorful Shading Accent 6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Liste">
    <w:name w:val="Colorful List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RenkliListe-Vurgu1">
    <w:name w:val="Colorful List Accent 1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RenkliListe-Vurgu2">
    <w:name w:val="Colorful List Accent 2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RenkliListe-Vurgu3">
    <w:name w:val="Colorful List Accent 3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RenkliListe-Vurgu4">
    <w:name w:val="Colorful List Accent 4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RenkliListe-Vurgu5">
    <w:name w:val="Colorful List Accent 5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RenkliListe-Vurgu6">
    <w:name w:val="Colorful List Accent 6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RenkliKlavuz">
    <w:name w:val="Colorful Grid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nkliKlavuz-Vurgu1">
    <w:name w:val="Colorful Grid Accent 1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nkliKlavuz-Vurgu2">
    <w:name w:val="Colorful Grid Accent 2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nkliKlavuz-Vurgu3">
    <w:name w:val="Colorful Grid Accent 3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nkliKlavuz-Vurgu4">
    <w:name w:val="Colorful Grid Accent 4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nkliKlavuz-Vurgu5">
    <w:name w:val="Colorful Grid Accent 5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nkliKlavuz-Vurgu6">
    <w:name w:val="Colorful Grid Accent 6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0520EE1F-C6A4-4805-8614-5A3D136349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30</Pages>
  <Words>5559</Words>
  <Characters>31690</Characters>
  <Application>Microsoft Office Word</Application>
  <DocSecurity>0</DocSecurity>
  <Lines>264</Lines>
  <Paragraphs>74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37175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Lenovo</cp:lastModifiedBy>
  <cp:revision>3</cp:revision>
  <dcterms:created xsi:type="dcterms:W3CDTF">2013-12-23T23:15:00Z</dcterms:created>
  <dcterms:modified xsi:type="dcterms:W3CDTF">2026-05-31T11:48:00Z</dcterms:modified>
  <cp:category/>
</cp:coreProperties>
</file>