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161" w:rsidRDefault="00B03161"/>
    <w:p w:rsidR="00B03161" w:rsidRDefault="00B03161"/>
    <w:p w:rsidR="00B03161" w:rsidRDefault="00B03161"/>
    <w:p w:rsidR="00B03161" w:rsidRDefault="001E4430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B03161" w:rsidRDefault="00B03161"/>
    <w:p w:rsidR="00B03161" w:rsidRDefault="001E4430">
      <w:pPr>
        <w:jc w:val="center"/>
      </w:pPr>
      <w:proofErr w:type="spellStart"/>
      <w:r w:rsidRPr="001E4430">
        <w:rPr>
          <w:b/>
          <w:color w:val="1B2A4A"/>
          <w:sz w:val="64"/>
        </w:rPr>
        <w:t>Yapay</w:t>
      </w:r>
      <w:proofErr w:type="spellEnd"/>
      <w:r w:rsidRPr="001E4430">
        <w:rPr>
          <w:b/>
          <w:color w:val="1B2A4A"/>
          <w:sz w:val="64"/>
        </w:rPr>
        <w:t xml:space="preserve"> </w:t>
      </w:r>
      <w:proofErr w:type="spellStart"/>
      <w:r w:rsidRPr="001E4430">
        <w:rPr>
          <w:b/>
          <w:color w:val="1B2A4A"/>
          <w:sz w:val="64"/>
        </w:rPr>
        <w:t>Zekâ</w:t>
      </w:r>
      <w:proofErr w:type="spellEnd"/>
      <w:r w:rsidRPr="001E4430">
        <w:rPr>
          <w:b/>
          <w:color w:val="1B2A4A"/>
          <w:sz w:val="64"/>
        </w:rPr>
        <w:t xml:space="preserve"> </w:t>
      </w:r>
      <w:proofErr w:type="spellStart"/>
      <w:r w:rsidRPr="001E4430">
        <w:rPr>
          <w:b/>
          <w:color w:val="1B2A4A"/>
          <w:sz w:val="64"/>
        </w:rPr>
        <w:t>Uygulamaları</w:t>
      </w:r>
      <w:proofErr w:type="spellEnd"/>
      <w:r w:rsidRPr="001E4430">
        <w:rPr>
          <w:b/>
          <w:color w:val="1B2A4A"/>
          <w:sz w:val="64"/>
        </w:rPr>
        <w:t xml:space="preserve"> </w:t>
      </w:r>
      <w:proofErr w:type="spellStart"/>
      <w:r w:rsidRPr="001E4430">
        <w:rPr>
          <w:b/>
          <w:color w:val="1B2A4A"/>
          <w:sz w:val="64"/>
        </w:rPr>
        <w:t>Geliştirme</w:t>
      </w:r>
      <w:proofErr w:type="spellEnd"/>
      <w:r w:rsidRPr="001E4430">
        <w:rPr>
          <w:b/>
          <w:color w:val="1B2A4A"/>
          <w:sz w:val="64"/>
        </w:rPr>
        <w:t xml:space="preserve"> </w:t>
      </w:r>
      <w:proofErr w:type="spellStart"/>
      <w:r w:rsidRPr="001E4430">
        <w:rPr>
          <w:b/>
          <w:color w:val="1B2A4A"/>
          <w:sz w:val="64"/>
        </w:rPr>
        <w:t>Ve</w:t>
      </w:r>
      <w:proofErr w:type="spellEnd"/>
      <w:r w:rsidRPr="001E4430">
        <w:rPr>
          <w:b/>
          <w:color w:val="1B2A4A"/>
          <w:sz w:val="64"/>
        </w:rPr>
        <w:t xml:space="preserve"> </w:t>
      </w:r>
      <w:proofErr w:type="spellStart"/>
      <w:r w:rsidRPr="001E4430">
        <w:rPr>
          <w:b/>
          <w:color w:val="1B2A4A"/>
          <w:sz w:val="64"/>
        </w:rPr>
        <w:t>Uyum</w:t>
      </w:r>
      <w:proofErr w:type="spellEnd"/>
      <w:r w:rsidRPr="001E4430">
        <w:rPr>
          <w:b/>
          <w:color w:val="1B2A4A"/>
          <w:sz w:val="64"/>
        </w:rPr>
        <w:t xml:space="preserve"> </w:t>
      </w:r>
      <w:proofErr w:type="spellStart"/>
      <w:r w:rsidRPr="001E4430">
        <w:rPr>
          <w:b/>
          <w:color w:val="1B2A4A"/>
          <w:sz w:val="64"/>
        </w:rPr>
        <w:t>Eğitimi</w:t>
      </w:r>
      <w:proofErr w:type="spellEnd"/>
    </w:p>
    <w:p w:rsidR="00B03161" w:rsidRDefault="001E4430">
      <w:pPr>
        <w:jc w:val="center"/>
      </w:pPr>
      <w:r>
        <w:rPr>
          <w:color w:val="757575"/>
          <w:sz w:val="28"/>
        </w:rPr>
        <w:t xml:space="preserve">49-52. Saat Ders </w:t>
      </w:r>
      <w:proofErr w:type="gramStart"/>
      <w:r>
        <w:rPr>
          <w:color w:val="757575"/>
          <w:sz w:val="28"/>
        </w:rPr>
        <w:t>Planı  |</w:t>
      </w:r>
      <w:proofErr w:type="gramEnd"/>
      <w:r>
        <w:rPr>
          <w:color w:val="757575"/>
          <w:sz w:val="28"/>
        </w:rPr>
        <w:t xml:space="preserve">  Yapılandırmacı 5E Modeli</w:t>
      </w:r>
    </w:p>
    <w:p w:rsidR="00B03161" w:rsidRDefault="00B03161"/>
    <w:p w:rsidR="00B03161" w:rsidRDefault="001E4430">
      <w:pPr>
        <w:jc w:val="center"/>
      </w:pPr>
      <w:r>
        <w:rPr>
          <w:color w:val="2C6FAD"/>
          <w:sz w:val="28"/>
        </w:rPr>
        <w:t>━━━━━━━━━━━━━━━━━━━━━━━━━━━━━━━━━━━━━━━━</w:t>
      </w:r>
    </w:p>
    <w:p w:rsidR="00B03161" w:rsidRDefault="00B03161"/>
    <w:p w:rsidR="00B03161" w:rsidRDefault="00B03161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B03161">
        <w:trPr>
          <w:jc w:val="center"/>
        </w:trPr>
        <w:tc>
          <w:tcPr>
            <w:tcW w:w="4819" w:type="dxa"/>
            <w:shd w:val="clear" w:color="auto" w:fill="1B2A4A"/>
          </w:tcPr>
          <w:p w:rsidR="00B03161" w:rsidRDefault="001E4430">
            <w:r>
              <w:rPr>
                <w:b/>
                <w:color w:val="FFFFFF"/>
              </w:rPr>
              <w:t xml:space="preserve">  Kurs</w:t>
            </w:r>
          </w:p>
        </w:tc>
        <w:tc>
          <w:tcPr>
            <w:tcW w:w="4819" w:type="dxa"/>
          </w:tcPr>
          <w:p w:rsidR="00B03161" w:rsidRDefault="001E4430" w:rsidP="001E4430">
            <w:r>
              <w:t xml:space="preserve"> </w:t>
            </w:r>
          </w:p>
        </w:tc>
      </w:tr>
      <w:tr w:rsidR="00B03161">
        <w:trPr>
          <w:jc w:val="center"/>
        </w:trPr>
        <w:tc>
          <w:tcPr>
            <w:tcW w:w="4819" w:type="dxa"/>
            <w:shd w:val="clear" w:color="auto" w:fill="1B2A4A"/>
          </w:tcPr>
          <w:p w:rsidR="00B03161" w:rsidRDefault="001E4430">
            <w:r>
              <w:rPr>
                <w:b/>
                <w:color w:val="FFFFFF"/>
              </w:rPr>
              <w:t xml:space="preserve">  Modül / Saat</w:t>
            </w:r>
          </w:p>
        </w:tc>
        <w:tc>
          <w:tcPr>
            <w:tcW w:w="4819" w:type="dxa"/>
          </w:tcPr>
          <w:p w:rsidR="00B03161" w:rsidRDefault="001E4430" w:rsidP="001E4430">
            <w:r>
              <w:t xml:space="preserve">  </w:t>
            </w:r>
            <w:bookmarkStart w:id="0" w:name="_GoBack"/>
            <w:bookmarkEnd w:id="0"/>
          </w:p>
        </w:tc>
      </w:tr>
      <w:tr w:rsidR="00B03161">
        <w:trPr>
          <w:jc w:val="center"/>
        </w:trPr>
        <w:tc>
          <w:tcPr>
            <w:tcW w:w="4819" w:type="dxa"/>
            <w:shd w:val="clear" w:color="auto" w:fill="1B2A4A"/>
          </w:tcPr>
          <w:p w:rsidR="00B03161" w:rsidRDefault="001E4430">
            <w:r>
              <w:rPr>
                <w:b/>
                <w:color w:val="FFFFFF"/>
              </w:rPr>
              <w:t xml:space="preserve">  Tarih</w:t>
            </w:r>
          </w:p>
        </w:tc>
        <w:tc>
          <w:tcPr>
            <w:tcW w:w="4819" w:type="dxa"/>
          </w:tcPr>
          <w:p w:rsidR="00B03161" w:rsidRDefault="001E4430">
            <w:r>
              <w:t xml:space="preserve">  </w:t>
            </w:r>
          </w:p>
        </w:tc>
      </w:tr>
    </w:tbl>
    <w:p w:rsidR="00B03161" w:rsidRDefault="00B03161"/>
    <w:p w:rsidR="00B03161" w:rsidRDefault="00B03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PROGRAM  |  4 Saatlik Ders Programı</w:t>
            </w:r>
          </w:p>
        </w:tc>
      </w:tr>
    </w:tbl>
    <w:p w:rsidR="00B03161" w:rsidRDefault="00B03161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Saat</w:t>
            </w:r>
          </w:p>
        </w:tc>
        <w:tc>
          <w:tcPr>
            <w:tcW w:w="3213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Konu</w:t>
            </w:r>
          </w:p>
        </w:tc>
        <w:tc>
          <w:tcPr>
            <w:tcW w:w="3213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Süre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49. Saat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Derin Ogrenme Algoritmalari ve Mimarileri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45 dk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50. Saat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 xml:space="preserve">Dense </w:t>
            </w:r>
            <w:r>
              <w:rPr>
                <w:sz w:val="18"/>
              </w:rPr>
              <w:t>(MLP) ile Goruntu Siniflandirma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45 dk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51. Saat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Regularizasyon ve Hiperparametre Ayari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45 dk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52. Saat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Model Kaydetme ve Yukleme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45 dk</w:t>
            </w:r>
          </w:p>
        </w:tc>
      </w:tr>
    </w:tbl>
    <w:p w:rsidR="00B03161" w:rsidRDefault="00B03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1928"/>
        <w:gridCol w:w="1928"/>
        <w:gridCol w:w="1928"/>
        <w:gridCol w:w="1928"/>
      </w:tblGrid>
      <w:tr w:rsidR="00B03161">
        <w:trPr>
          <w:jc w:val="center"/>
        </w:trPr>
        <w:tc>
          <w:tcPr>
            <w:tcW w:w="1928" w:type="dxa"/>
            <w:shd w:val="clear" w:color="auto" w:fill="2C6FAD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6"/>
              </w:rPr>
              <w:t>E1 Girme</w:t>
            </w:r>
          </w:p>
        </w:tc>
        <w:tc>
          <w:tcPr>
            <w:tcW w:w="1928" w:type="dxa"/>
            <w:shd w:val="clear" w:color="auto" w:fill="007A7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6"/>
              </w:rPr>
              <w:t>E2 Keşif</w:t>
            </w:r>
          </w:p>
        </w:tc>
        <w:tc>
          <w:tcPr>
            <w:tcW w:w="1928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6"/>
              </w:rPr>
              <w:t>E3 Açıklama</w:t>
            </w:r>
          </w:p>
        </w:tc>
        <w:tc>
          <w:tcPr>
            <w:tcW w:w="1928" w:type="dxa"/>
            <w:shd w:val="clear" w:color="auto" w:fill="6A1B9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6"/>
              </w:rPr>
              <w:t>E4 Derinleştirme</w:t>
            </w:r>
          </w:p>
        </w:tc>
        <w:tc>
          <w:tcPr>
            <w:tcW w:w="1928" w:type="dxa"/>
            <w:shd w:val="clear" w:color="auto" w:fill="2E7D32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6"/>
              </w:rPr>
              <w:t>E5 Değerlendirme</w:t>
            </w:r>
          </w:p>
        </w:tc>
      </w:tr>
    </w:tbl>
    <w:p w:rsidR="00B03161" w:rsidRDefault="001E4430">
      <w:r>
        <w:br w:type="page"/>
      </w:r>
    </w:p>
    <w:p w:rsidR="00B03161" w:rsidRDefault="001E4430">
      <w:pPr>
        <w:jc w:val="center"/>
      </w:pPr>
      <w:r>
        <w:rPr>
          <w:b/>
          <w:color w:val="1B2A4A"/>
          <w:sz w:val="36"/>
        </w:rPr>
        <w:lastRenderedPageBreak/>
        <w:t>━━━  49. SAAT  ━━━</w:t>
      </w:r>
    </w:p>
    <w:p w:rsidR="00B03161" w:rsidRDefault="001E4430">
      <w:pPr>
        <w:jc w:val="center"/>
      </w:pPr>
      <w:r>
        <w:rPr>
          <w:color w:val="2C6FAD"/>
          <w:sz w:val="32"/>
        </w:rPr>
        <w:t xml:space="preserve">Derin Ogrenme Algoritmalari ve </w:t>
      </w:r>
      <w:r>
        <w:rPr>
          <w:color w:val="2C6FAD"/>
          <w:sz w:val="32"/>
        </w:rPr>
        <w:t>Mimarileri</w:t>
      </w:r>
    </w:p>
    <w:p w:rsidR="00B03161" w:rsidRDefault="00B03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Temel derin ogrenme mimarilerini (MLP, CNN, RNN) tanir ve kullanim alanlarini bilir.</w:t>
      </w:r>
    </w:p>
    <w:p w:rsidR="00B03161" w:rsidRDefault="00B03161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4.2.1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MLP, CNN ve RNN mimarilerini tanimlar.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Bilgi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4.2.2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 xml:space="preserve">Her mimarinin </w:t>
            </w:r>
            <w:r>
              <w:rPr>
                <w:sz w:val="18"/>
              </w:rPr>
              <w:t>uygun oldugu problem turunu belirler.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Kavrama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4.2.3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Derin ogrenme tarihcesini ozetler.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Bilgi</w:t>
            </w:r>
          </w:p>
        </w:tc>
      </w:tr>
    </w:tbl>
    <w:p w:rsidR="00B03161" w:rsidRDefault="00B03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YSA temelleri, Keras kullanimi ve veri seti bilgisi.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B03161" w:rsidRDefault="001E4430">
      <w:pPr>
        <w:pStyle w:val="ListeMaddemi"/>
      </w:pPr>
      <w:r>
        <w:rPr>
          <w:sz w:val="20"/>
        </w:rPr>
        <w:t xml:space="preserve">Cok katmanli YSA </w:t>
      </w:r>
      <w:r>
        <w:rPr>
          <w:sz w:val="20"/>
        </w:rPr>
        <w:t>yapisi.</w:t>
      </w:r>
    </w:p>
    <w:p w:rsidR="00B03161" w:rsidRDefault="001E4430">
      <w:pPr>
        <w:pStyle w:val="ListeMaddemi"/>
      </w:pPr>
      <w:r>
        <w:rPr>
          <w:sz w:val="20"/>
        </w:rPr>
        <w:t>Keras Sequential model.</w:t>
      </w:r>
    </w:p>
    <w:p w:rsidR="00B03161" w:rsidRDefault="001E4430">
      <w:pPr>
        <w:pStyle w:val="ListeMaddemi"/>
      </w:pPr>
      <w:r>
        <w:rPr>
          <w:sz w:val="20"/>
        </w:rPr>
        <w:t>Goruntu ve metin verisi farklari.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B03161" w:rsidRDefault="001E4430">
      <w:pPr>
        <w:pStyle w:val="ListeMaddemi"/>
      </w:pPr>
      <w:r>
        <w:rPr>
          <w:sz w:val="20"/>
        </w:rPr>
        <w:t>Tum DL mimarilerinin ayni oldugu.</w:t>
      </w:r>
    </w:p>
    <w:p w:rsidR="00B03161" w:rsidRDefault="001E4430">
      <w:pPr>
        <w:pStyle w:val="ListeMaddemi"/>
      </w:pPr>
      <w:r>
        <w:rPr>
          <w:sz w:val="20"/>
        </w:rPr>
        <w:t>CNN nin sadece goruntu icin oldugu.</w:t>
      </w:r>
    </w:p>
    <w:p w:rsidR="00B03161" w:rsidRDefault="001E4430">
      <w:pPr>
        <w:pStyle w:val="ListeMaddemi"/>
      </w:pPr>
      <w:r>
        <w:rPr>
          <w:sz w:val="20"/>
        </w:rPr>
        <w:t>RNN nin cok eski ve kullaniilmaz oldugu.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B03161" w:rsidRDefault="001E4430">
      <w:pPr>
        <w:pStyle w:val="ListeMaddemi"/>
      </w:pPr>
      <w:r>
        <w:rPr>
          <w:sz w:val="20"/>
        </w:rPr>
        <w:t>Bilgisayar</w:t>
      </w:r>
    </w:p>
    <w:p w:rsidR="00B03161" w:rsidRDefault="001E4430">
      <w:pPr>
        <w:pStyle w:val="ListeMaddemi"/>
      </w:pPr>
      <w:r>
        <w:rPr>
          <w:sz w:val="20"/>
        </w:rPr>
        <w:t>Projeksiyon/Tahta</w:t>
      </w:r>
    </w:p>
    <w:p w:rsidR="00B03161" w:rsidRDefault="001E4430">
      <w:pPr>
        <w:pStyle w:val="ListeMaddemi"/>
      </w:pPr>
      <w:r>
        <w:rPr>
          <w:sz w:val="20"/>
        </w:rPr>
        <w:t>Mimari diyagramlari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B03161" w:rsidRDefault="00B03161"/>
    <w:p w:rsidR="00B03161" w:rsidRDefault="001E4430">
      <w:r>
        <w:rPr>
          <w:i/>
          <w:color w:val="2C6FAD"/>
          <w:sz w:val="20"/>
        </w:rPr>
        <w:t xml:space="preserve">  Süre: 5 dakika</w:t>
      </w:r>
    </w:p>
    <w:p w:rsidR="00B03161" w:rsidRDefault="001E4430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 xml:space="preserve">"Farkli problemler icin farkli mimariler: goruntu icin </w:t>
      </w:r>
      <w:r>
        <w:rPr>
          <w:sz w:val="20"/>
        </w:rPr>
        <w:t>CNN, metin/zaman serisi icin RNN, genel problemler icin MLP. Dogru araci secmek basarinin yarisidir!"</w:t>
      </w:r>
    </w:p>
    <w:p w:rsidR="00B03161" w:rsidRDefault="001E4430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Vidaci, pense, cekic - hepsi alet ama farkli isler icin. DL mimarileri de boyle.</w:t>
      </w:r>
    </w:p>
    <w:p w:rsidR="00B03161" w:rsidRDefault="001E4430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B03161" w:rsidRDefault="001E4430">
      <w:r>
        <w:rPr>
          <w:b/>
          <w:color w:val="2C6FAD"/>
          <w:sz w:val="20"/>
        </w:rPr>
        <w:t xml:space="preserve">  1. </w:t>
      </w:r>
      <w:r>
        <w:rPr>
          <w:sz w:val="20"/>
        </w:rPr>
        <w:t xml:space="preserve">CNN ne icin </w:t>
      </w:r>
      <w:r>
        <w:rPr>
          <w:sz w:val="20"/>
        </w:rPr>
        <w:t>kullanilir?</w:t>
      </w:r>
    </w:p>
    <w:p w:rsidR="00B03161" w:rsidRDefault="001E4430">
      <w:r>
        <w:rPr>
          <w:b/>
          <w:color w:val="2C6FAD"/>
          <w:sz w:val="20"/>
        </w:rPr>
        <w:t xml:space="preserve">  2. </w:t>
      </w:r>
      <w:r>
        <w:rPr>
          <w:sz w:val="20"/>
        </w:rPr>
        <w:t>RNN ne icin kullanilir?</w:t>
      </w:r>
    </w:p>
    <w:p w:rsidR="00B03161" w:rsidRDefault="001E4430">
      <w:r>
        <w:rPr>
          <w:b/>
          <w:color w:val="2C6FAD"/>
          <w:sz w:val="20"/>
        </w:rPr>
        <w:lastRenderedPageBreak/>
        <w:t xml:space="preserve">  3. </w:t>
      </w:r>
      <w:r>
        <w:rPr>
          <w:sz w:val="20"/>
        </w:rPr>
        <w:t>MLP ne demektir?</w:t>
      </w:r>
    </w:p>
    <w:p w:rsidR="00B03161" w:rsidRDefault="001E4430">
      <w:pPr>
        <w:spacing w:before="200"/>
      </w:pPr>
      <w:r>
        <w:rPr>
          <w:b/>
          <w:color w:val="2C6FAD"/>
          <w:sz w:val="24"/>
        </w:rPr>
        <w:t xml:space="preserve">  Motivasyon Etkinliği: "Mimari Eslestirme"</w:t>
      </w:r>
    </w:p>
    <w:p w:rsidR="00B03161" w:rsidRDefault="001E4430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Problem turleri ile DL mimarilerini eslestirme.</w:t>
      </w:r>
    </w:p>
    <w:p w:rsidR="00B03161" w:rsidRDefault="001E4430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6 problem yazar: goruntu siniflandirma, metin uretme, ses tanima, tablo ve</w:t>
      </w:r>
      <w:r>
        <w:rPr>
          <w:sz w:val="20"/>
        </w:rPr>
        <w:t>risi siniflandirma, video analizi, zaman serisi tahmini. Ogrenciler uygun mimarileri secer.</w:t>
      </w:r>
    </w:p>
    <w:p w:rsidR="00B03161" w:rsidRDefault="001E4430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B03161" w:rsidRDefault="001E4430">
            <w:r>
              <w:rPr>
                <w:sz w:val="20"/>
              </w:rPr>
              <w:t>Hastane: rontgen analizi (CNN), hasta kaayitlari tahmini (MLP), doktor notlari analizi (RNN/Transformer). Farkli veri, farkli mimari!</w:t>
            </w:r>
          </w:p>
        </w:tc>
      </w:tr>
    </w:tbl>
    <w:p w:rsidR="00B03161" w:rsidRDefault="00B03161"/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B03161" w:rsidRDefault="00B03161"/>
    <w:p w:rsidR="00B03161" w:rsidRDefault="001E4430">
      <w:r>
        <w:rPr>
          <w:i/>
          <w:color w:val="007A7A"/>
          <w:sz w:val="20"/>
        </w:rPr>
        <w:t xml:space="preserve">  Süre: 10 dakika</w:t>
      </w:r>
    </w:p>
    <w:p w:rsidR="00B03161" w:rsidRDefault="001E4430">
      <w:pPr>
        <w:spacing w:before="200"/>
      </w:pPr>
      <w:r>
        <w:rPr>
          <w:b/>
          <w:color w:val="007A7A"/>
          <w:sz w:val="24"/>
        </w:rPr>
        <w:t xml:space="preserve">  Keşif Etkinliği: "DL Mimari Katalogu"</w:t>
      </w:r>
    </w:p>
    <w:p w:rsidR="00B03161" w:rsidRDefault="001E443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Grup Calismasi</w:t>
      </w:r>
    </w:p>
    <w:p w:rsidR="00B03161" w:rsidRDefault="001E443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3 temel DL mimarisini karsilasti</w:t>
      </w:r>
      <w:r>
        <w:rPr>
          <w:sz w:val="20"/>
        </w:rPr>
        <w:t>rmali olarak incelemek.</w:t>
      </w:r>
    </w:p>
    <w:p w:rsidR="00B03161" w:rsidRDefault="001E4430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internet, sunum materyali</w:t>
      </w:r>
    </w:p>
    <w:p w:rsidR="00B03161" w:rsidRDefault="001E4430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B03161" w:rsidRDefault="001E4430">
      <w:r>
        <w:rPr>
          <w:b/>
          <w:color w:val="007A7A"/>
          <w:sz w:val="20"/>
        </w:rPr>
        <w:t xml:space="preserve">  1. </w:t>
      </w:r>
      <w:r>
        <w:rPr>
          <w:sz w:val="20"/>
        </w:rPr>
        <w:t>Grup 1: MLP - yapi, avantaj, dezavantaj, kullanim alanlari.</w:t>
      </w:r>
    </w:p>
    <w:p w:rsidR="00B03161" w:rsidRDefault="001E4430">
      <w:r>
        <w:rPr>
          <w:b/>
          <w:color w:val="007A7A"/>
          <w:sz w:val="20"/>
        </w:rPr>
        <w:t xml:space="preserve">  2. </w:t>
      </w:r>
      <w:r>
        <w:rPr>
          <w:sz w:val="20"/>
        </w:rPr>
        <w:t>Grup 2: CNN - yapi, avantaj, dezavantaj, kullanim alanlari.</w:t>
      </w:r>
    </w:p>
    <w:p w:rsidR="00B03161" w:rsidRDefault="001E4430">
      <w:r>
        <w:rPr>
          <w:b/>
          <w:color w:val="007A7A"/>
          <w:sz w:val="20"/>
        </w:rPr>
        <w:t xml:space="preserve">  3. </w:t>
      </w:r>
      <w:r>
        <w:rPr>
          <w:sz w:val="20"/>
        </w:rPr>
        <w:t>Grup 3: RNN - yapi, avantaj,</w:t>
      </w:r>
      <w:r>
        <w:rPr>
          <w:sz w:val="20"/>
        </w:rPr>
        <w:t xml:space="preserve"> dezavantaj, kullanim alanlari.</w:t>
      </w:r>
    </w:p>
    <w:p w:rsidR="00B03161" w:rsidRDefault="001E4430">
      <w:r>
        <w:rPr>
          <w:b/>
          <w:color w:val="007A7A"/>
          <w:sz w:val="20"/>
        </w:rPr>
        <w:t xml:space="preserve">  4. </w:t>
      </w:r>
      <w:r>
        <w:rPr>
          <w:sz w:val="20"/>
        </w:rPr>
        <w:t>Her grup karsilastirma tablosu hazirlasin.</w:t>
      </w:r>
    </w:p>
    <w:p w:rsidR="00B03161" w:rsidRDefault="001E4430">
      <w:r>
        <w:rPr>
          <w:b/>
          <w:color w:val="007A7A"/>
          <w:sz w:val="20"/>
        </w:rPr>
        <w:t xml:space="preserve">  5. </w:t>
      </w:r>
      <w:r>
        <w:rPr>
          <w:sz w:val="20"/>
        </w:rPr>
        <w:t>Sunumlarla sinifa anlattin.</w:t>
      </w:r>
    </w:p>
    <w:p w:rsidR="00B03161" w:rsidRDefault="001E4430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Mimari uzmani: bir DL mimarisini derinlemesine inceleyen</w:t>
      </w:r>
    </w:p>
    <w:p w:rsidR="00B03161" w:rsidRDefault="001E4430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Bilgi dogrulugunuu kontrol eder</w:t>
      </w:r>
    </w:p>
    <w:p w:rsidR="00B03161" w:rsidRDefault="001E443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 xml:space="preserve">DL Mimari </w:t>
      </w:r>
      <w:r>
        <w:rPr>
          <w:sz w:val="20"/>
        </w:rPr>
        <w:t>Karsilastirma Tablosu</w:t>
      </w:r>
    </w:p>
    <w:p w:rsidR="00B03161" w:rsidRDefault="001E4430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B03161" w:rsidRDefault="001E4430">
      <w:r>
        <w:rPr>
          <w:b/>
          <w:color w:val="007A7A"/>
          <w:sz w:val="20"/>
        </w:rPr>
        <w:t xml:space="preserve">  1. </w:t>
      </w:r>
      <w:r>
        <w:rPr>
          <w:sz w:val="20"/>
        </w:rPr>
        <w:t>Transformer mimarisi nedir?</w:t>
      </w:r>
    </w:p>
    <w:p w:rsidR="00B03161" w:rsidRDefault="001E4430">
      <w:r>
        <w:rPr>
          <w:b/>
          <w:color w:val="007A7A"/>
          <w:sz w:val="20"/>
        </w:rPr>
        <w:t xml:space="preserve">  2. </w:t>
      </w:r>
      <w:r>
        <w:rPr>
          <w:sz w:val="20"/>
        </w:rPr>
        <w:t>GAN nedir?</w:t>
      </w:r>
    </w:p>
    <w:p w:rsidR="00B03161" w:rsidRDefault="001E4430">
      <w:r>
        <w:rPr>
          <w:b/>
          <w:color w:val="007A7A"/>
          <w:sz w:val="20"/>
        </w:rPr>
        <w:t xml:space="preserve">  3. </w:t>
      </w:r>
      <w:r>
        <w:rPr>
          <w:sz w:val="20"/>
        </w:rPr>
        <w:t>Autoencoder nedir?</w:t>
      </w:r>
    </w:p>
    <w:p w:rsidR="00B03161" w:rsidRDefault="001E4430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Her mimari icin en az 3 gercek dunya ornegi bulun.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B03161" w:rsidRDefault="001E4430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B03161" w:rsidRDefault="00B03161"/>
    <w:p w:rsidR="00B03161" w:rsidRDefault="001E4430">
      <w:r>
        <w:rPr>
          <w:i/>
          <w:color w:val="E65C00"/>
          <w:sz w:val="20"/>
        </w:rPr>
        <w:t xml:space="preserve">  Süre: 12 dakika</w:t>
      </w:r>
    </w:p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B03161">
        <w:trPr>
          <w:jc w:val="center"/>
        </w:trPr>
        <w:tc>
          <w:tcPr>
            <w:tcW w:w="2409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MLP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Multi-Layer Perceptron, tam bagli ag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Tablo verisi, genel siniflandirma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MLP diyagrami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CNN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Convolutional Neural Network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Goruntu tanima, video analizi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CNN diyagrami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RNN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Recurrent Neural Network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Zaman serisi, metin, ses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RNN diyagrami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Transformer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Dikkat mekanizmali mimari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NLP, GPT, BERT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Transformer diyagrami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DL Tarihi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1950 Perceptron -&gt; 2012 AlexNet -&gt; 2017 Transformer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Onemli kilometre taslari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Zaman cizgisi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B03161" w:rsidRDefault="001E4430">
      <w:r>
        <w:rPr>
          <w:sz w:val="20"/>
        </w:rPr>
        <w:t>MLP (Multi-Layer Perceptron): tam bagli katmanlardan olusur. Tablo verileri, genel siniflandirma ve regresyon icin</w:t>
      </w:r>
      <w:r>
        <w:rPr>
          <w:sz w:val="20"/>
        </w:rPr>
        <w:t xml:space="preserve"> uygundur. Goruntu icin verimsiz (cok parametre). Daha once Keras ile kullandik.</w:t>
      </w:r>
    </w:p>
    <w:p w:rsidR="00B03161" w:rsidRDefault="001E4430">
      <w:r>
        <w:rPr>
          <w:sz w:val="20"/>
        </w:rPr>
        <w:t>CNN (Convolutional Neural Network): konvolusyon katmanlari ile goruntudeki oruntuleri (kenar, kose, sekil) otomatik ogrenir. Goruntu siniflandirma, nesne tespiti, yuz tanima i</w:t>
      </w:r>
      <w:r>
        <w:rPr>
          <w:sz w:val="20"/>
        </w:rPr>
        <w:t>cin standart. Sonraki derslerde detayli ogrenecegiz.</w:t>
      </w:r>
    </w:p>
    <w:p w:rsidR="00B03161" w:rsidRDefault="001E4430">
      <w:r>
        <w:rPr>
          <w:sz w:val="20"/>
        </w:rPr>
        <w:t>RNN (Recurrent Neural Network): sirali veriler icin tasarlanmis, onceki adimin ciktisini sonraki adima gecirriir. Metin, ses, zaman serisi icin uygun. LSTM ve GRU varyantlari var. Transformer, RNN nin mo</w:t>
      </w:r>
      <w:r>
        <w:rPr>
          <w:sz w:val="20"/>
        </w:rPr>
        <w:t>dern alternatifidir.</w:t>
      </w:r>
    </w:p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MLP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Iris siniflandirma, ev fiyat tahmini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Tablo verisi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CNN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Kedi/kopek siniflandirma, rontgen analizi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Goruntu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RNN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Hava durumu tahmini, metin uretme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Sirali veri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Transformer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ChatGPT, Google Translate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NLP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B03161" w:rsidRDefault="001E4430">
      <w:pPr>
        <w:pStyle w:val="ListeMaddemi"/>
      </w:pPr>
      <w:r>
        <w:rPr>
          <w:sz w:val="20"/>
        </w:rPr>
        <w:t>MLP vs CNN vs RNN diyagrami</w:t>
      </w:r>
    </w:p>
    <w:p w:rsidR="00B03161" w:rsidRDefault="001E4430">
      <w:pPr>
        <w:pStyle w:val="ListeMaddemi"/>
      </w:pPr>
      <w:r>
        <w:rPr>
          <w:sz w:val="20"/>
        </w:rPr>
        <w:t>Kullanim alani eslestirme tablosu</w:t>
      </w:r>
    </w:p>
    <w:p w:rsidR="00B03161" w:rsidRDefault="001E4430">
      <w:pPr>
        <w:pStyle w:val="ListeMaddemi"/>
      </w:pPr>
      <w:r>
        <w:rPr>
          <w:sz w:val="20"/>
        </w:rPr>
        <w:t>DL zaman cizgisi</w:t>
      </w:r>
    </w:p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B03161" w:rsidRDefault="001E4430">
      <w:r>
        <w:rPr>
          <w:b/>
          <w:color w:val="E65C00"/>
          <w:sz w:val="20"/>
        </w:rPr>
        <w:t xml:space="preserve">  1. </w:t>
      </w:r>
      <w:r>
        <w:rPr>
          <w:sz w:val="20"/>
        </w:rPr>
        <w:t>MLP = Genel pratisyen: her seye bakar ama uzman degil</w:t>
      </w:r>
    </w:p>
    <w:p w:rsidR="00B03161" w:rsidRDefault="001E4430">
      <w:r>
        <w:rPr>
          <w:b/>
          <w:color w:val="E65C00"/>
          <w:sz w:val="20"/>
        </w:rPr>
        <w:t xml:space="preserve">  2. </w:t>
      </w:r>
      <w:r>
        <w:rPr>
          <w:sz w:val="20"/>
        </w:rPr>
        <w:t xml:space="preserve">CNN = Goz doktoru: goruntu </w:t>
      </w:r>
      <w:r>
        <w:rPr>
          <w:sz w:val="20"/>
        </w:rPr>
        <w:t>uzmaani</w:t>
      </w:r>
    </w:p>
    <w:p w:rsidR="00B03161" w:rsidRDefault="001E4430">
      <w:r>
        <w:rPr>
          <w:b/>
          <w:color w:val="E65C00"/>
          <w:sz w:val="20"/>
        </w:rPr>
        <w:t xml:space="preserve">  3. </w:t>
      </w:r>
      <w:r>
        <w:rPr>
          <w:sz w:val="20"/>
        </w:rPr>
        <w:t>RNN = Tarihci: gecmisi hatirlar, gelecegi tahmin eder</w:t>
      </w:r>
    </w:p>
    <w:p w:rsidR="00B03161" w:rsidRDefault="001E4430">
      <w:r>
        <w:rPr>
          <w:b/>
          <w:color w:val="E65C00"/>
          <w:sz w:val="20"/>
        </w:rPr>
        <w:t xml:space="preserve">  4. </w:t>
      </w:r>
      <w:r>
        <w:rPr>
          <w:sz w:val="20"/>
        </w:rPr>
        <w:t>Transformer = Poliglot: tum dilleri anlar</w:t>
      </w:r>
    </w:p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B03161" w:rsidRDefault="001E4430">
      <w:pPr>
        <w:pStyle w:val="ListeMaddemi"/>
      </w:pPr>
      <w:r>
        <w:rPr>
          <w:sz w:val="20"/>
        </w:rPr>
        <w:t>CNN neden goruntude iyi? - Yerel oruntuleri (kenar, sekil) yakalar.</w:t>
      </w:r>
    </w:p>
    <w:p w:rsidR="00B03161" w:rsidRDefault="001E4430">
      <w:pPr>
        <w:pStyle w:val="ListeMaddemi"/>
      </w:pPr>
      <w:r>
        <w:rPr>
          <w:sz w:val="20"/>
        </w:rPr>
        <w:t>RNN neden sirali veride iyi? - Bellek var, onceki bil</w:t>
      </w:r>
      <w:r>
        <w:rPr>
          <w:sz w:val="20"/>
        </w:rPr>
        <w:t>giyi hatiirlar.</w:t>
      </w:r>
    </w:p>
    <w:p w:rsidR="00B03161" w:rsidRDefault="001E4430">
      <w:pPr>
        <w:pStyle w:val="ListeMaddemi"/>
      </w:pPr>
      <w:r>
        <w:rPr>
          <w:sz w:val="20"/>
        </w:rPr>
        <w:lastRenderedPageBreak/>
        <w:t>Transformer neden RNN yi gecti? - Paralel islem, uzun mesafe bagimliliklari.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B03161" w:rsidRDefault="00B03161"/>
    <w:p w:rsidR="00B03161" w:rsidRDefault="001E4430">
      <w:r>
        <w:rPr>
          <w:i/>
          <w:color w:val="6A1B9A"/>
          <w:sz w:val="20"/>
        </w:rPr>
        <w:t xml:space="preserve">  Süre: 10 dakika</w:t>
      </w:r>
    </w:p>
    <w:p w:rsidR="00B03161" w:rsidRDefault="001E4430">
      <w:pPr>
        <w:spacing w:before="200"/>
      </w:pPr>
      <w:r>
        <w:rPr>
          <w:b/>
          <w:color w:val="6A1B9A"/>
          <w:sz w:val="24"/>
        </w:rPr>
        <w:t xml:space="preserve">  Uygulama Etkinliği: "Mimari Secim Senaryolari"</w:t>
      </w:r>
    </w:p>
    <w:p w:rsidR="00B03161" w:rsidRDefault="001E443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Problem Cozme</w:t>
      </w:r>
    </w:p>
    <w:p w:rsidR="00B03161" w:rsidRDefault="001E443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Verilen senaryolar icin dogru DL mimarisini secmek.</w:t>
      </w:r>
    </w:p>
    <w:p w:rsidR="00B03161" w:rsidRDefault="001E4430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B03161" w:rsidRDefault="001E4430">
      <w:r>
        <w:rPr>
          <w:b/>
          <w:color w:val="6A1B9A"/>
          <w:sz w:val="20"/>
        </w:rPr>
        <w:t xml:space="preserve">  1. </w:t>
      </w:r>
      <w:r>
        <w:rPr>
          <w:sz w:val="20"/>
        </w:rPr>
        <w:t>Senaryo 1: 10000 rontgen goruntusu -&gt; hastalik teshisi. Mimari?</w:t>
      </w:r>
    </w:p>
    <w:p w:rsidR="00B03161" w:rsidRDefault="001E4430">
      <w:r>
        <w:rPr>
          <w:b/>
          <w:color w:val="6A1B9A"/>
          <w:sz w:val="20"/>
        </w:rPr>
        <w:t xml:space="preserve">  2. </w:t>
      </w:r>
      <w:r>
        <w:rPr>
          <w:sz w:val="20"/>
        </w:rPr>
        <w:t xml:space="preserve">Senaryo 2: 5 yillik hisse </w:t>
      </w:r>
      <w:r>
        <w:rPr>
          <w:sz w:val="20"/>
        </w:rPr>
        <w:t>senedi verisi -&gt; fiyat tahmini. Mimari?</w:t>
      </w:r>
    </w:p>
    <w:p w:rsidR="00B03161" w:rsidRDefault="001E4430">
      <w:r>
        <w:rPr>
          <w:b/>
          <w:color w:val="6A1B9A"/>
          <w:sz w:val="20"/>
        </w:rPr>
        <w:t xml:space="preserve">  3. </w:t>
      </w:r>
      <w:r>
        <w:rPr>
          <w:sz w:val="20"/>
        </w:rPr>
        <w:t>Senaryo 3: 1000 musteri verisi (yas, gelir, vs) -&gt; churn tahmini. Mimari?</w:t>
      </w:r>
    </w:p>
    <w:p w:rsidR="00B03161" w:rsidRDefault="001E4430">
      <w:r>
        <w:rPr>
          <w:b/>
          <w:color w:val="6A1B9A"/>
          <w:sz w:val="20"/>
        </w:rPr>
        <w:t xml:space="preserve">  4. </w:t>
      </w:r>
      <w:r>
        <w:rPr>
          <w:sz w:val="20"/>
        </w:rPr>
        <w:t>Senaryo 4: Turkce-Ingilizce ceviri. Mimari?</w:t>
      </w:r>
    </w:p>
    <w:p w:rsidR="00B03161" w:rsidRDefault="001E4430">
      <w:r>
        <w:rPr>
          <w:b/>
          <w:color w:val="6A1B9A"/>
          <w:sz w:val="20"/>
        </w:rPr>
        <w:t xml:space="preserve">  5. </w:t>
      </w:r>
      <w:r>
        <w:rPr>
          <w:sz w:val="20"/>
        </w:rPr>
        <w:t>Her secimi gerekcelendirin.</w:t>
      </w:r>
    </w:p>
    <w:p w:rsidR="00B03161" w:rsidRDefault="001E443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Mimari Secim Raporu</w:t>
      </w:r>
    </w:p>
    <w:p w:rsidR="00B03161" w:rsidRDefault="001E4430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B03161" w:rsidRDefault="001E4430">
      <w:r>
        <w:rPr>
          <w:b/>
          <w:color w:val="6A1B9A"/>
          <w:sz w:val="20"/>
        </w:rPr>
        <w:t xml:space="preserve">  1. </w:t>
      </w:r>
      <w:r>
        <w:rPr>
          <w:sz w:val="20"/>
        </w:rPr>
        <w:t>Herhangi bir DL projesinde dogru mimari secimi.</w:t>
      </w:r>
    </w:p>
    <w:p w:rsidR="00B03161" w:rsidRDefault="001E4430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Muhendislik (sistem tasarimi)</w:t>
      </w:r>
    </w:p>
    <w:p w:rsidR="00B03161" w:rsidRDefault="001E4430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B03161" w:rsidRDefault="001E4430">
            <w:r>
              <w:rPr>
                <w:sz w:val="20"/>
              </w:rPr>
              <w:t>Bir video analizi projesi icin hangi mimariyi kullanirsiniz?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Hibrit mimari (CNN+RNN) ne zaman kullanilir?</w:t>
      </w:r>
    </w:p>
    <w:p w:rsidR="00B03161" w:rsidRDefault="001E4430">
      <w:pPr>
        <w:jc w:val="center"/>
      </w:pPr>
      <w:r>
        <w:rPr>
          <w:color w:val="BDBDBD"/>
          <w:sz w:val="12"/>
        </w:rPr>
        <w:t>___</w:t>
      </w:r>
      <w:r>
        <w:rPr>
          <w:color w:val="BDBDBD"/>
          <w:sz w:val="12"/>
        </w:rPr>
        <w:t>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B03161" w:rsidRDefault="00B03161"/>
    <w:p w:rsidR="00B03161" w:rsidRDefault="001E4430">
      <w:r>
        <w:rPr>
          <w:i/>
          <w:color w:val="2E7D32"/>
          <w:sz w:val="20"/>
        </w:rPr>
        <w:t xml:space="preserve">  Süre: 8 dakika</w:t>
      </w:r>
    </w:p>
    <w:p w:rsidR="00B03161" w:rsidRDefault="001E4430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B03161" w:rsidRDefault="001E4430">
      <w:r>
        <w:rPr>
          <w:sz w:val="20"/>
        </w:rPr>
        <w:t xml:space="preserve">  ☐  MLP, CNN, RNN mimarilerini tanimlar.</w:t>
      </w:r>
    </w:p>
    <w:p w:rsidR="00B03161" w:rsidRDefault="001E4430">
      <w:r>
        <w:rPr>
          <w:sz w:val="20"/>
        </w:rPr>
        <w:t xml:space="preserve">  ☐  Her birinin uygun problem turunu bilir.</w:t>
      </w:r>
    </w:p>
    <w:p w:rsidR="00B03161" w:rsidRDefault="001E4430">
      <w:r>
        <w:rPr>
          <w:sz w:val="20"/>
        </w:rPr>
        <w:t xml:space="preserve">  ☐  DL tarihcesindeki onemli adimlari sayar.</w:t>
      </w:r>
    </w:p>
    <w:p w:rsidR="00B03161" w:rsidRDefault="001E4430">
      <w:r>
        <w:rPr>
          <w:sz w:val="20"/>
        </w:rPr>
        <w:t xml:space="preserve">  ☐  Senaryo bazli mimari secer.</w:t>
      </w:r>
    </w:p>
    <w:p w:rsidR="00B03161" w:rsidRDefault="001E4430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B03161" w:rsidRDefault="001E4430">
      <w:r>
        <w:rPr>
          <w:b/>
          <w:color w:val="2E7D32"/>
          <w:sz w:val="20"/>
        </w:rPr>
        <w:t xml:space="preserve">  1. </w:t>
      </w:r>
      <w:r>
        <w:rPr>
          <w:sz w:val="20"/>
        </w:rPr>
        <w:t>3 temel mimariyi aciklayabilir miyim?</w:t>
      </w:r>
    </w:p>
    <w:p w:rsidR="00B03161" w:rsidRDefault="001E4430">
      <w:r>
        <w:rPr>
          <w:b/>
          <w:color w:val="2E7D32"/>
          <w:sz w:val="20"/>
        </w:rPr>
        <w:t xml:space="preserve">  2. </w:t>
      </w:r>
      <w:r>
        <w:rPr>
          <w:sz w:val="20"/>
        </w:rPr>
        <w:t>Hangi problem icin hangi mimari, biliyor muyum?</w:t>
      </w:r>
    </w:p>
    <w:p w:rsidR="00B03161" w:rsidRDefault="001E4430">
      <w:r>
        <w:rPr>
          <w:b/>
          <w:color w:val="2E7D32"/>
          <w:sz w:val="20"/>
        </w:rPr>
        <w:t xml:space="preserve">  3. </w:t>
      </w:r>
      <w:r>
        <w:rPr>
          <w:sz w:val="20"/>
        </w:rPr>
        <w:t xml:space="preserve">DL </w:t>
      </w:r>
      <w:r>
        <w:rPr>
          <w:sz w:val="20"/>
        </w:rPr>
        <w:t>tarihcesini ozetleyebilir miyim?</w:t>
      </w:r>
    </w:p>
    <w:p w:rsidR="00B03161" w:rsidRDefault="001E4430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2E7D32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lastRenderedPageBreak/>
              <w:t>No</w:t>
            </w:r>
          </w:p>
        </w:tc>
        <w:tc>
          <w:tcPr>
            <w:tcW w:w="3213" w:type="dxa"/>
            <w:shd w:val="clear" w:color="auto" w:fill="2E7D32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Goruntu siniflandirma icin en uygun?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a) MLP b) CNN c) RNN d) Hepsi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b) CNN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Zaman serisi tahmini icin?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a) MLP b) CNN c) RNN d) Random Forest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c) RNN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Transformer hangi</w:t>
            </w:r>
            <w:r>
              <w:rPr>
                <w:sz w:val="18"/>
              </w:rPr>
              <w:t xml:space="preserve"> alanda oone cikmistir?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a) Goruntu b) Ses c) NLP d) Oyun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c) NLP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B03161" w:rsidRDefault="001E4430">
      <w:r>
        <w:rPr>
          <w:b/>
          <w:color w:val="2E7D32"/>
          <w:sz w:val="20"/>
        </w:rPr>
        <w:t>Açık Uçlu:</w:t>
      </w:r>
    </w:p>
    <w:p w:rsidR="00B03161" w:rsidRDefault="001E4430">
      <w:r>
        <w:rPr>
          <w:b/>
          <w:color w:val="2E7D32"/>
          <w:sz w:val="20"/>
        </w:rPr>
        <w:t xml:space="preserve">  1. </w:t>
      </w:r>
      <w:r>
        <w:rPr>
          <w:sz w:val="20"/>
        </w:rPr>
        <w:t>Gelecekte tum mimarilerin yerini Transformer alir mi?</w:t>
      </w:r>
    </w:p>
    <w:p w:rsidR="00B03161" w:rsidRDefault="001E4430">
      <w:r>
        <w:rPr>
          <w:b/>
          <w:color w:val="2E7D32"/>
          <w:sz w:val="20"/>
        </w:rPr>
        <w:t>Eleştirel Düşünme:</w:t>
      </w:r>
    </w:p>
    <w:p w:rsidR="00B03161" w:rsidRDefault="001E4430">
      <w:r>
        <w:rPr>
          <w:b/>
          <w:color w:val="2E7D32"/>
          <w:sz w:val="20"/>
        </w:rPr>
        <w:t xml:space="preserve">  1. </w:t>
      </w:r>
      <w:r>
        <w:rPr>
          <w:sz w:val="20"/>
        </w:rPr>
        <w:t>Yeni bir DL mimarisi tasarlamak mumkun mu?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B03161" w:rsidRDefault="001E4430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C62828"/>
          <w:sz w:val="24"/>
        </w:rPr>
        <w:t xml:space="preserve">  Adım Adım Uygulama: "Mimari Karsilastirma"</w:t>
      </w:r>
    </w:p>
    <w:p w:rsidR="00B03161" w:rsidRDefault="001E4430">
      <w:r>
        <w:rPr>
          <w:b/>
          <w:color w:val="1B2A4A"/>
          <w:sz w:val="20"/>
        </w:rPr>
        <w:t xml:space="preserve">Hedef: </w:t>
      </w:r>
      <w:r>
        <w:rPr>
          <w:sz w:val="20"/>
        </w:rPr>
        <w:t>3 mimariyi tablo halinde karsilastirma.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MLP</w:t>
            </w:r>
            <w:r>
              <w:rPr>
                <w:sz w:val="18"/>
              </w:rPr>
              <w:t>: Dense katmanlar, tablo verisi, genel amac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Tam bagli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Basit ama sinirli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CNN: Conv + Pool katmanlar, goruntu, yerel oruntuler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Konvolusyon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Goruntu uzmani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RNN: Tekrarli katmanlar, sirali veri, bellek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Tekrarli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Sirali veri uzmani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 xml:space="preserve">3 </w:t>
      </w:r>
      <w:r>
        <w:rPr>
          <w:sz w:val="20"/>
        </w:rPr>
        <w:t>mimariyi avantaj/dezavantaj tablosuyla karsilastirin.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pPr>
        <w:spacing w:before="200"/>
      </w:pPr>
      <w:r>
        <w:rPr>
          <w:b/>
          <w:color w:val="C62828"/>
          <w:sz w:val="24"/>
        </w:rPr>
        <w:t xml:space="preserve">  Canlı Demo: "Mimari Diyagramlari"</w:t>
      </w:r>
    </w:p>
    <w:p w:rsidR="00B03161" w:rsidRDefault="001E4430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3 mimari diyagramini tahtada cizer ve aciklar.</w:t>
      </w:r>
    </w:p>
    <w:p w:rsidR="00B03161" w:rsidRDefault="001E4430">
      <w:r>
        <w:rPr>
          <w:b/>
          <w:color w:val="1B2A4A"/>
          <w:sz w:val="20"/>
        </w:rPr>
        <w:t>Öğrencinin Tekra</w:t>
      </w:r>
      <w:r>
        <w:rPr>
          <w:b/>
          <w:color w:val="1B2A4A"/>
          <w:sz w:val="20"/>
        </w:rPr>
        <w:t xml:space="preserve">rladığı: </w:t>
      </w:r>
      <w:r>
        <w:rPr>
          <w:sz w:val="20"/>
        </w:rPr>
        <w:t>Her mimari icin bir kullanim alani ornegi verir.</w:t>
      </w:r>
    </w:p>
    <w:p w:rsidR="00B03161" w:rsidRDefault="001E4430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Her mimarinin guclu ve zayif yonlerini bilin!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 xml:space="preserve">3 </w:t>
            </w:r>
            <w:r>
              <w:rPr>
                <w:sz w:val="18"/>
              </w:rPr>
              <w:t>mimariyi tanimlayin ve birer ornek verin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Tanim + ornek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5 senaryo icin mimari secimi yapin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Secim tablosu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Transformer mimarisini arastirin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Arastirma notu</w:t>
            </w:r>
          </w:p>
        </w:tc>
      </w:tr>
    </w:tbl>
    <w:p w:rsidR="00B03161" w:rsidRDefault="00B03161"/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pPr>
        <w:spacing w:before="200"/>
      </w:pPr>
      <w:r>
        <w:rPr>
          <w:b/>
          <w:color w:val="C62828"/>
          <w:sz w:val="24"/>
        </w:rPr>
        <w:t xml:space="preserve">  Vaka Çalışması: "Hastane Projesi"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B03161" w:rsidRDefault="001E4430">
            <w:r>
              <w:rPr>
                <w:sz w:val="20"/>
              </w:rPr>
              <w:t>Bir hastane size 3 proje sunuyor: rontgen analizi, hasta kaydi tahmini, doktor notu ozetleme. Her biri icin mimari onerin.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3 proje icin mimari oneri ve gerekcelendirmee.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</w:t>
      </w:r>
      <w:r>
        <w:rPr>
          <w:color w:val="BDBDBD"/>
          <w:sz w:val="12"/>
        </w:rPr>
        <w:t>________________________________________________</w:t>
      </w:r>
    </w:p>
    <w:p w:rsidR="00B03161" w:rsidRDefault="001E443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B03161" w:rsidRDefault="001E4430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B03161" w:rsidRDefault="001E4430">
      <w:r>
        <w:rPr>
          <w:sz w:val="20"/>
        </w:rPr>
        <w:t>MLP, CNN, RNN ve Transformer mimarileri, kullanim alanlari ve DL tarihcesi.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B03161">
        <w:trPr>
          <w:jc w:val="center"/>
        </w:trPr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MLP</w:t>
            </w:r>
          </w:p>
        </w:tc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CNN</w:t>
            </w:r>
          </w:p>
        </w:tc>
      </w:tr>
      <w:tr w:rsidR="00B03161">
        <w:trPr>
          <w:jc w:val="center"/>
        </w:trPr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RNN</w:t>
            </w:r>
          </w:p>
        </w:tc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LSTM</w:t>
            </w:r>
          </w:p>
        </w:tc>
      </w:tr>
      <w:tr w:rsidR="00B03161">
        <w:trPr>
          <w:jc w:val="center"/>
        </w:trPr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Transformer</w:t>
            </w:r>
          </w:p>
        </w:tc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AlexNet</w:t>
            </w:r>
          </w:p>
        </w:tc>
      </w:tr>
      <w:tr w:rsidR="00B03161">
        <w:trPr>
          <w:jc w:val="center"/>
        </w:trPr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GPT</w:t>
            </w:r>
          </w:p>
        </w:tc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ImageNet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B03161" w:rsidRDefault="001E4430">
      <w:r>
        <w:rPr>
          <w:sz w:val="20"/>
        </w:rPr>
        <w:t>Sonraki derste MNIST i Dense (MLP) ile siniflandirarak DL projemize baslayacagiz.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B03161" w:rsidRDefault="001E4430">
            <w:r>
              <w:rPr>
                <w:sz w:val="20"/>
              </w:rPr>
              <w:t>CNN, RNN ve Transformer mimarilerinin birer gercek dunya uygulamasini arastirin.</w:t>
            </w:r>
          </w:p>
        </w:tc>
      </w:tr>
    </w:tbl>
    <w:p w:rsidR="00B03161" w:rsidRDefault="00B03161"/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B03161" w:rsidRDefault="001E4430">
      <w:pPr>
        <w:pStyle w:val="ListeMaddemi"/>
      </w:pPr>
      <w:r>
        <w:rPr>
          <w:sz w:val="20"/>
        </w:rPr>
        <w:t>Mimari diyagramlarini ve tarihce zaman cizgisini hazirlayin.</w:t>
      </w:r>
    </w:p>
    <w:p w:rsidR="00B03161" w:rsidRDefault="001E4430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B03161">
        <w:trPr>
          <w:jc w:val="center"/>
        </w:trPr>
        <w:tc>
          <w:tcPr>
            <w:tcW w:w="4819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B03161">
        <w:trPr>
          <w:jc w:val="center"/>
        </w:trPr>
        <w:tc>
          <w:tcPr>
            <w:tcW w:w="4819" w:type="dxa"/>
          </w:tcPr>
          <w:p w:rsidR="00B03161" w:rsidRDefault="001E4430">
            <w:r>
              <w:rPr>
                <w:sz w:val="18"/>
              </w:rPr>
              <w:t xml:space="preserve">Cok fazla </w:t>
            </w:r>
            <w:r>
              <w:rPr>
                <w:sz w:val="18"/>
              </w:rPr>
              <w:t>mimari</w:t>
            </w:r>
          </w:p>
        </w:tc>
        <w:tc>
          <w:tcPr>
            <w:tcW w:w="4819" w:type="dxa"/>
          </w:tcPr>
          <w:p w:rsidR="00B03161" w:rsidRDefault="001E4430">
            <w:r>
              <w:rPr>
                <w:sz w:val="18"/>
              </w:rPr>
              <w:t>3 temel mimariye odaklanin</w:t>
            </w:r>
          </w:p>
        </w:tc>
      </w:tr>
      <w:tr w:rsidR="00B03161">
        <w:trPr>
          <w:jc w:val="center"/>
        </w:trPr>
        <w:tc>
          <w:tcPr>
            <w:tcW w:w="4819" w:type="dxa"/>
          </w:tcPr>
          <w:p w:rsidR="00B03161" w:rsidRDefault="001E4430">
            <w:r>
              <w:rPr>
                <w:sz w:val="18"/>
              </w:rPr>
              <w:t>Transformer kavrami yeni</w:t>
            </w:r>
          </w:p>
        </w:tc>
        <w:tc>
          <w:tcPr>
            <w:tcW w:w="4819" w:type="dxa"/>
          </w:tcPr>
          <w:p w:rsidR="00B03161" w:rsidRDefault="001E4430">
            <w:r>
              <w:rPr>
                <w:sz w:val="18"/>
              </w:rPr>
              <w:t>Sadece tanitim yapin, detay sonraki kurslara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Mimariler: 20dk, Karsilastirma: 10dk, Senaryolar: 15dk</w:t>
      </w:r>
    </w:p>
    <w:p w:rsidR="00B03161" w:rsidRDefault="001E4430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B03161" w:rsidRDefault="001E4430">
            <w:r>
              <w:rPr>
                <w:sz w:val="20"/>
              </w:rPr>
              <w:t>Sadece MLP ve CNN ye odaklanip RNN/Transformer i k</w:t>
            </w:r>
            <w:r>
              <w:rPr>
                <w:sz w:val="20"/>
              </w:rPr>
              <w:t>isaca anlatin.</w:t>
            </w:r>
          </w:p>
        </w:tc>
      </w:tr>
    </w:tbl>
    <w:p w:rsidR="00B03161" w:rsidRDefault="00B03161"/>
    <w:p w:rsidR="00B03161" w:rsidRDefault="001E4430">
      <w:r>
        <w:br w:type="page"/>
      </w:r>
    </w:p>
    <w:p w:rsidR="00B03161" w:rsidRDefault="001E4430">
      <w:pPr>
        <w:jc w:val="center"/>
      </w:pPr>
      <w:r>
        <w:rPr>
          <w:b/>
          <w:color w:val="1B2A4A"/>
          <w:sz w:val="36"/>
        </w:rPr>
        <w:lastRenderedPageBreak/>
        <w:t>━━━  50. SAAT  ━━━</w:t>
      </w:r>
    </w:p>
    <w:p w:rsidR="00B03161" w:rsidRDefault="001E4430">
      <w:pPr>
        <w:jc w:val="center"/>
      </w:pPr>
      <w:r>
        <w:rPr>
          <w:color w:val="2C6FAD"/>
          <w:sz w:val="32"/>
        </w:rPr>
        <w:t>Dense (MLP) ile Goruntu Siniflandirma</w:t>
      </w:r>
    </w:p>
    <w:p w:rsidR="00B03161" w:rsidRDefault="00B03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Keras Dense (MLP) modeli ile MNIST goruntu siniflandirma yapar.</w:t>
      </w:r>
    </w:p>
    <w:p w:rsidR="00B03161" w:rsidRDefault="00B03161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4.2.4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 xml:space="preserve">MNIST verisini model icin </w:t>
            </w:r>
            <w:r>
              <w:rPr>
                <w:sz w:val="18"/>
              </w:rPr>
              <w:t>hazirlar (flatten, normalize, one-hot).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Uygulama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4.2.5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Dense modeli olusturur ve egitir.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Uygulama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4.2.6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Modelin sinirliliklerini anlar.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Analiz</w:t>
            </w:r>
          </w:p>
        </w:tc>
      </w:tr>
    </w:tbl>
    <w:p w:rsidR="00B03161" w:rsidRDefault="00B03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Keras ile model olusturma ve MNIST veri setini bilme</w:t>
      </w:r>
      <w:r>
        <w:rPr>
          <w:sz w:val="20"/>
        </w:rPr>
        <w:t>k.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B03161" w:rsidRDefault="001E4430">
      <w:pPr>
        <w:pStyle w:val="ListeMaddemi"/>
      </w:pPr>
      <w:r>
        <w:rPr>
          <w:sz w:val="20"/>
        </w:rPr>
        <w:t>Sequential model, Dense katman.</w:t>
      </w:r>
    </w:p>
    <w:p w:rsidR="00B03161" w:rsidRDefault="001E4430">
      <w:pPr>
        <w:pStyle w:val="ListeMaddemi"/>
      </w:pPr>
      <w:r>
        <w:rPr>
          <w:sz w:val="20"/>
        </w:rPr>
        <w:t>MNIST veri yapisi (28x28).</w:t>
      </w:r>
    </w:p>
    <w:p w:rsidR="00B03161" w:rsidRDefault="001E4430">
      <w:pPr>
        <w:pStyle w:val="ListeMaddemi"/>
      </w:pPr>
      <w:r>
        <w:rPr>
          <w:sz w:val="20"/>
        </w:rPr>
        <w:t>compile, fit, evaluate.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B03161" w:rsidRDefault="001E4430">
      <w:pPr>
        <w:pStyle w:val="ListeMaddemi"/>
      </w:pPr>
      <w:r>
        <w:rPr>
          <w:sz w:val="20"/>
        </w:rPr>
        <w:t>Dense modelin goruntu icin en iyi oldugu.</w:t>
      </w:r>
    </w:p>
    <w:p w:rsidR="00B03161" w:rsidRDefault="001E4430">
      <w:pPr>
        <w:pStyle w:val="ListeMaddemi"/>
      </w:pPr>
      <w:r>
        <w:rPr>
          <w:sz w:val="20"/>
        </w:rPr>
        <w:t>28x28 goruntunun dogrudan modele verilebilecegi.</w:t>
      </w:r>
    </w:p>
    <w:p w:rsidR="00B03161" w:rsidRDefault="001E4430">
      <w:pPr>
        <w:pStyle w:val="ListeMaddemi"/>
      </w:pPr>
      <w:r>
        <w:rPr>
          <w:sz w:val="20"/>
        </w:rPr>
        <w:t xml:space="preserve">Yuksek accuracy nin </w:t>
      </w:r>
      <w:r>
        <w:rPr>
          <w:sz w:val="20"/>
        </w:rPr>
        <w:t>her zaman iyi model demek oldugu.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B03161" w:rsidRDefault="001E4430">
      <w:pPr>
        <w:pStyle w:val="ListeMaddemi"/>
      </w:pPr>
      <w:r>
        <w:rPr>
          <w:sz w:val="20"/>
        </w:rPr>
        <w:t>Bilgisayar (Python + Keras kurulu)</w:t>
      </w:r>
    </w:p>
    <w:p w:rsidR="00B03161" w:rsidRDefault="001E4430">
      <w:pPr>
        <w:pStyle w:val="ListeMaddemi"/>
      </w:pPr>
      <w:r>
        <w:rPr>
          <w:sz w:val="20"/>
        </w:rPr>
        <w:t>PyCharm IDE</w:t>
      </w:r>
    </w:p>
    <w:p w:rsidR="00B03161" w:rsidRDefault="001E4430">
      <w:pPr>
        <w:pStyle w:val="ListeMaddemi"/>
      </w:pPr>
      <w:r>
        <w:rPr>
          <w:sz w:val="20"/>
        </w:rPr>
        <w:t>MNIST veri seti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E1  |  GİRME (ENGAGE)  —  Dikkat Çekme &amp; Merak Uyand</w:t>
            </w:r>
            <w:r>
              <w:rPr>
                <w:b/>
                <w:color w:val="FFFFFF"/>
                <w:sz w:val="28"/>
              </w:rPr>
              <w:t>ırma</w:t>
            </w:r>
          </w:p>
        </w:tc>
      </w:tr>
    </w:tbl>
    <w:p w:rsidR="00B03161" w:rsidRDefault="00B03161"/>
    <w:p w:rsidR="00B03161" w:rsidRDefault="001E4430">
      <w:r>
        <w:rPr>
          <w:i/>
          <w:color w:val="2C6FAD"/>
          <w:sz w:val="20"/>
        </w:rPr>
        <w:t xml:space="preserve">  Süre: 5 dakika</w:t>
      </w:r>
    </w:p>
    <w:p w:rsidR="00B03161" w:rsidRDefault="001E4430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"MNIST: 28x28 piksel, 10 rakam. Dense modelle siniflandiracagiz. Ama once goruntuyuu duz vektore cevirmeliyiz: 28x28 = 784 piksel = 784 giris noronu!"</w:t>
      </w:r>
    </w:p>
    <w:p w:rsidR="00B03161" w:rsidRDefault="001E4430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Goruntuyuu duzlestirmek = kitabi tek</w:t>
      </w:r>
      <w:r>
        <w:rPr>
          <w:sz w:val="20"/>
        </w:rPr>
        <w:t xml:space="preserve"> satira yazmak. Bilgi kaybi olabilir ama basit model icin isee yarar.</w:t>
      </w:r>
    </w:p>
    <w:p w:rsidR="00B03161" w:rsidRDefault="001E4430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B03161" w:rsidRDefault="001E4430">
      <w:r>
        <w:rPr>
          <w:b/>
          <w:color w:val="2C6FAD"/>
          <w:sz w:val="20"/>
        </w:rPr>
        <w:t xml:space="preserve">  1. </w:t>
      </w:r>
      <w:r>
        <w:rPr>
          <w:sz w:val="20"/>
        </w:rPr>
        <w:t>Flatten ne yapar?</w:t>
      </w:r>
    </w:p>
    <w:p w:rsidR="00B03161" w:rsidRDefault="001E4430">
      <w:r>
        <w:rPr>
          <w:b/>
          <w:color w:val="2C6FAD"/>
          <w:sz w:val="20"/>
        </w:rPr>
        <w:lastRenderedPageBreak/>
        <w:t xml:space="preserve">  2. </w:t>
      </w:r>
      <w:r>
        <w:rPr>
          <w:sz w:val="20"/>
        </w:rPr>
        <w:t>Neden 784 giris?</w:t>
      </w:r>
    </w:p>
    <w:p w:rsidR="00B03161" w:rsidRDefault="001E4430">
      <w:r>
        <w:rPr>
          <w:b/>
          <w:color w:val="2C6FAD"/>
          <w:sz w:val="20"/>
        </w:rPr>
        <w:t xml:space="preserve">  3. </w:t>
      </w:r>
      <w:r>
        <w:rPr>
          <w:sz w:val="20"/>
        </w:rPr>
        <w:t>One-hot encoding neden gerekli?</w:t>
      </w:r>
    </w:p>
    <w:p w:rsidR="00B03161" w:rsidRDefault="001E4430">
      <w:pPr>
        <w:spacing w:before="200"/>
      </w:pPr>
      <w:r>
        <w:rPr>
          <w:b/>
          <w:color w:val="2C6FAD"/>
          <w:sz w:val="24"/>
        </w:rPr>
        <w:t xml:space="preserve">  Motivasyon Etkinliği: "Piksel Sayma"</w:t>
      </w:r>
    </w:p>
    <w:p w:rsidR="00B03161" w:rsidRDefault="001E4430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 xml:space="preserve">28x28 goruntunun 784 </w:t>
      </w:r>
      <w:r>
        <w:rPr>
          <w:sz w:val="20"/>
        </w:rPr>
        <w:t>piksele donusumunu anlama.</w:t>
      </w:r>
    </w:p>
    <w:p w:rsidR="00B03161" w:rsidRDefault="001E4430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28x28 grid cizer. Ogrenciler toplam hucre sayisini hesaplar: 784. Bu 784 deger modelin girisi olacak.</w:t>
      </w:r>
    </w:p>
    <w:p w:rsidR="00B03161" w:rsidRDefault="001E4430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B03161" w:rsidRDefault="001E4430">
            <w:r>
              <w:rPr>
                <w:sz w:val="20"/>
              </w:rPr>
              <w:t xml:space="preserve">Bir '7' goruntusu: 784 piksel degeri -&gt; Dense model -&gt; 10 cikis (0-9 olasiliklari) </w:t>
            </w:r>
            <w:r>
              <w:rPr>
                <w:sz w:val="20"/>
              </w:rPr>
              <w:t>-&gt; en yuksek = tahmin.</w:t>
            </w:r>
          </w:p>
        </w:tc>
      </w:tr>
    </w:tbl>
    <w:p w:rsidR="00B03161" w:rsidRDefault="00B03161"/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B03161" w:rsidRDefault="00B03161"/>
    <w:p w:rsidR="00B03161" w:rsidRDefault="001E4430">
      <w:r>
        <w:rPr>
          <w:i/>
          <w:color w:val="007A7A"/>
          <w:sz w:val="20"/>
        </w:rPr>
        <w:t xml:space="preserve">  Süre: 10 dakika</w:t>
      </w:r>
    </w:p>
    <w:p w:rsidR="00B03161" w:rsidRDefault="001E4430">
      <w:pPr>
        <w:spacing w:before="200"/>
      </w:pPr>
      <w:r>
        <w:rPr>
          <w:b/>
          <w:color w:val="007A7A"/>
          <w:sz w:val="24"/>
        </w:rPr>
        <w:t xml:space="preserve">  Keşif Etkinliği: "MNIST Dense Model Kodlama"</w:t>
      </w:r>
    </w:p>
    <w:p w:rsidR="00B03161" w:rsidRDefault="001E443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Kodlama</w:t>
      </w:r>
    </w:p>
    <w:p w:rsidR="00B03161" w:rsidRDefault="001E443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MNIST icin Dense model olusturup egitmek.</w:t>
      </w:r>
    </w:p>
    <w:p w:rsidR="00B03161" w:rsidRDefault="001E4430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Keras</w:t>
      </w:r>
    </w:p>
    <w:p w:rsidR="00B03161" w:rsidRDefault="001E4430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B03161" w:rsidRDefault="001E4430">
      <w:r>
        <w:rPr>
          <w:b/>
          <w:color w:val="007A7A"/>
          <w:sz w:val="20"/>
        </w:rPr>
        <w:t xml:space="preserve">  1. </w:t>
      </w:r>
      <w:r>
        <w:rPr>
          <w:sz w:val="20"/>
        </w:rPr>
        <w:t>MNIST yukleyin ve normalize edin (X/255).</w:t>
      </w:r>
    </w:p>
    <w:p w:rsidR="00B03161" w:rsidRDefault="001E4430">
      <w:r>
        <w:rPr>
          <w:b/>
          <w:color w:val="007A7A"/>
          <w:sz w:val="20"/>
        </w:rPr>
        <w:t xml:space="preserve">  2. </w:t>
      </w:r>
      <w:r>
        <w:rPr>
          <w:sz w:val="20"/>
        </w:rPr>
        <w:t>Flatten: X_train = X_train.reshape(-1, 784).</w:t>
      </w:r>
    </w:p>
    <w:p w:rsidR="00B03161" w:rsidRDefault="001E4430">
      <w:r>
        <w:rPr>
          <w:b/>
          <w:color w:val="007A7A"/>
          <w:sz w:val="20"/>
        </w:rPr>
        <w:t xml:space="preserve">  3. </w:t>
      </w:r>
      <w:r>
        <w:rPr>
          <w:sz w:val="20"/>
        </w:rPr>
        <w:t>One-hot: y_train = keras.utils.to_categorical(y</w:t>
      </w:r>
      <w:r>
        <w:rPr>
          <w:sz w:val="20"/>
        </w:rPr>
        <w:t>_train, 10).</w:t>
      </w:r>
    </w:p>
    <w:p w:rsidR="00B03161" w:rsidRDefault="001E4430">
      <w:r>
        <w:rPr>
          <w:b/>
          <w:color w:val="007A7A"/>
          <w:sz w:val="20"/>
        </w:rPr>
        <w:t xml:space="preserve">  4. </w:t>
      </w:r>
      <w:r>
        <w:rPr>
          <w:sz w:val="20"/>
        </w:rPr>
        <w:t>Model: Dense(128,relu) -&gt; Dense(64,relu) -&gt; Dense(10,softmax).</w:t>
      </w:r>
    </w:p>
    <w:p w:rsidR="00B03161" w:rsidRDefault="001E4430">
      <w:r>
        <w:rPr>
          <w:b/>
          <w:color w:val="007A7A"/>
          <w:sz w:val="20"/>
        </w:rPr>
        <w:t xml:space="preserve">  5. </w:t>
      </w:r>
      <w:r>
        <w:rPr>
          <w:sz w:val="20"/>
        </w:rPr>
        <w:t>compile(adam, categorical_crossentropy) + fit(epochs=20).</w:t>
      </w:r>
    </w:p>
    <w:p w:rsidR="00B03161" w:rsidRDefault="001E4430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DL gelistirici: ilk derin ogrenme modelini kuran</w:t>
      </w:r>
    </w:p>
    <w:p w:rsidR="00B03161" w:rsidRDefault="001E4430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Kodu kontrol eder, hatalarda yardi</w:t>
      </w:r>
      <w:r>
        <w:rPr>
          <w:sz w:val="20"/>
        </w:rPr>
        <w:t>mci olur</w:t>
      </w:r>
    </w:p>
    <w:p w:rsidR="00B03161" w:rsidRDefault="001E443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Calisan MNIST Dense Model</w:t>
      </w:r>
    </w:p>
    <w:p w:rsidR="00B03161" w:rsidRDefault="001E4430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B03161" w:rsidRDefault="001E4430">
      <w:r>
        <w:rPr>
          <w:b/>
          <w:color w:val="007A7A"/>
          <w:sz w:val="20"/>
        </w:rPr>
        <w:t xml:space="preserve">  1. </w:t>
      </w:r>
      <w:r>
        <w:rPr>
          <w:sz w:val="20"/>
        </w:rPr>
        <w:t>Flatten katmani nedir?</w:t>
      </w:r>
    </w:p>
    <w:p w:rsidR="00B03161" w:rsidRDefault="001E4430">
      <w:r>
        <w:rPr>
          <w:b/>
          <w:color w:val="007A7A"/>
          <w:sz w:val="20"/>
        </w:rPr>
        <w:t xml:space="preserve">  2. </w:t>
      </w:r>
      <w:r>
        <w:rPr>
          <w:sz w:val="20"/>
        </w:rPr>
        <w:t>to_categorical ne yapar?</w:t>
      </w:r>
    </w:p>
    <w:p w:rsidR="00B03161" w:rsidRDefault="001E4430">
      <w:r>
        <w:rPr>
          <w:b/>
          <w:color w:val="007A7A"/>
          <w:sz w:val="20"/>
        </w:rPr>
        <w:t xml:space="preserve">  3. </w:t>
      </w:r>
      <w:r>
        <w:rPr>
          <w:sz w:val="20"/>
        </w:rPr>
        <w:t>categorical_crossentropy nedir?</w:t>
      </w:r>
    </w:p>
    <w:p w:rsidR="00B03161" w:rsidRDefault="001E4430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Test accuracy sini mutlaka olcun!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B03161" w:rsidRDefault="001E4430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B03161" w:rsidRDefault="00B03161"/>
    <w:p w:rsidR="00B03161" w:rsidRDefault="001E4430">
      <w:r>
        <w:rPr>
          <w:i/>
          <w:color w:val="E65C00"/>
          <w:sz w:val="20"/>
        </w:rPr>
        <w:t xml:space="preserve">  Süre: 12 dakika</w:t>
      </w:r>
    </w:p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B03161">
        <w:trPr>
          <w:jc w:val="center"/>
        </w:trPr>
        <w:tc>
          <w:tcPr>
            <w:tcW w:w="2409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Flatten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2D goruntuyuu 1D vektore cevirme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28x28 -&gt; 784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Flatten gorseli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to_categorical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One-hot encoding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5 -&gt; [0,0,0,0,0,1,0,0,0,0]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One-hot ornegi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categorical_crossentropy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Coklu sinif kayip fonksiyonu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Softmax cikisi icin standart loss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Loss formulu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Dense Model Sinirliigi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Uzamsal bilgi kaybi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Flatten piksellerin konumunu kaybeder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Konum kaybi gorseli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Model Kapasitesi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Noron ve katman sayisina bagli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Daha fazla noron = daha cok parametre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Kapasite grafigi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B03161" w:rsidRDefault="001E4430">
      <w:r>
        <w:rPr>
          <w:sz w:val="20"/>
        </w:rPr>
        <w:t>MNIST icin Dense model: 1) Goruntuyuu duuzlestir (28x28 -&gt; 784). 2) Normaliz</w:t>
      </w:r>
      <w:r>
        <w:rPr>
          <w:sz w:val="20"/>
        </w:rPr>
        <w:t>e et (0-255 -&gt; 0-1). 3) Etiketi one-hot yap (5 -&gt; [0,0,0,0,0,1,0,0,0,0]). 4) Model kur: 784 -&gt; 128 -&gt; 64 -&gt; 10.</w:t>
      </w:r>
    </w:p>
    <w:p w:rsidR="00B03161" w:rsidRDefault="001E4430">
      <w:r>
        <w:rPr>
          <w:sz w:val="20"/>
        </w:rPr>
        <w:t>Dense model MNIST te %97-98 accuracy verir - iyi ama mukemmel degil. Sinirlilik: Flatten uzamsal bilgiyi kaybeder. Yan yana olan piksellerin ili</w:t>
      </w:r>
      <w:r>
        <w:rPr>
          <w:sz w:val="20"/>
        </w:rPr>
        <w:t>skisi kaybolur. CNN bu sorunu cozer!</w:t>
      </w:r>
    </w:p>
    <w:p w:rsidR="00B03161" w:rsidRDefault="001E4430">
      <w:r>
        <w:rPr>
          <w:sz w:val="20"/>
        </w:rPr>
        <w:t>Model kapasite ayari: az noron = underfitting, cok noron = overfitting. MNIST icin 128-64 iyi bir baslangic. Dropout eklenerek overfitting onlenebilir.</w:t>
      </w:r>
    </w:p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Flatten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(28,28) -&gt; (784,)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Duzlestirme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One-hot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3 -&gt; [0,0,0,1,0,0,0,0,0,0]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10 sinif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Model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784-&gt;128-&gt;64-&gt;10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3 katman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Sonuc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Test accuracy: ~97.5%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Iyi ama mukemmel degil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Görseller ve Tablolar</w:t>
      </w:r>
    </w:p>
    <w:p w:rsidR="00B03161" w:rsidRDefault="001E4430">
      <w:pPr>
        <w:pStyle w:val="ListeMaddemi"/>
      </w:pPr>
      <w:r>
        <w:rPr>
          <w:sz w:val="20"/>
        </w:rPr>
        <w:t>Flatten islemi gorseli</w:t>
      </w:r>
    </w:p>
    <w:p w:rsidR="00B03161" w:rsidRDefault="001E4430">
      <w:pPr>
        <w:pStyle w:val="ListeMaddemi"/>
      </w:pPr>
      <w:r>
        <w:rPr>
          <w:sz w:val="20"/>
        </w:rPr>
        <w:t>Dense MNIST model diyagrami</w:t>
      </w:r>
    </w:p>
    <w:p w:rsidR="00B03161" w:rsidRDefault="001E4430">
      <w:pPr>
        <w:pStyle w:val="ListeMaddemi"/>
      </w:pPr>
      <w:r>
        <w:rPr>
          <w:sz w:val="20"/>
        </w:rPr>
        <w:t xml:space="preserve">Egitim accuracy </w:t>
      </w:r>
      <w:r>
        <w:rPr>
          <w:sz w:val="20"/>
        </w:rPr>
        <w:t>grafigi</w:t>
      </w:r>
    </w:p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B03161" w:rsidRDefault="001E4430">
      <w:r>
        <w:rPr>
          <w:b/>
          <w:color w:val="E65C00"/>
          <w:sz w:val="20"/>
        </w:rPr>
        <w:t xml:space="preserve">  1. </w:t>
      </w:r>
      <w:r>
        <w:rPr>
          <w:sz w:val="20"/>
        </w:rPr>
        <w:t>Flatten = Kitabi yirtip tek satir yapma: kelimeler var ama sayfa duzeni kayip</w:t>
      </w:r>
    </w:p>
    <w:p w:rsidR="00B03161" w:rsidRDefault="001E4430">
      <w:r>
        <w:rPr>
          <w:b/>
          <w:color w:val="E65C00"/>
          <w:sz w:val="20"/>
        </w:rPr>
        <w:t xml:space="preserve">  2. </w:t>
      </w:r>
      <w:r>
        <w:rPr>
          <w:sz w:val="20"/>
        </w:rPr>
        <w:t>Dense = Herkesle konusan: her piksel her noronla bagli</w:t>
      </w:r>
    </w:p>
    <w:p w:rsidR="00B03161" w:rsidRDefault="001E4430">
      <w:r>
        <w:rPr>
          <w:b/>
          <w:color w:val="E65C00"/>
          <w:sz w:val="20"/>
        </w:rPr>
        <w:t xml:space="preserve">  3. </w:t>
      </w:r>
      <w:r>
        <w:rPr>
          <w:sz w:val="20"/>
        </w:rPr>
        <w:t>One-hot = Parmak kaldirma: sadece dogru sinif 1</w:t>
      </w:r>
    </w:p>
    <w:p w:rsidR="00B03161" w:rsidRDefault="001E4430">
      <w:r>
        <w:rPr>
          <w:b/>
          <w:color w:val="E65C00"/>
          <w:sz w:val="20"/>
        </w:rPr>
        <w:t xml:space="preserve">  4. </w:t>
      </w:r>
      <w:r>
        <w:rPr>
          <w:sz w:val="20"/>
        </w:rPr>
        <w:t>Accuracy = Sinav notu:</w:t>
      </w:r>
      <w:r>
        <w:rPr>
          <w:sz w:val="20"/>
        </w:rPr>
        <w:t xml:space="preserve"> %97 cok iyi ama %3 yanlis</w:t>
      </w:r>
    </w:p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B03161" w:rsidRDefault="001E4430">
      <w:pPr>
        <w:pStyle w:val="ListeMaddemi"/>
      </w:pPr>
      <w:r>
        <w:rPr>
          <w:sz w:val="20"/>
        </w:rPr>
        <w:t>Neden Flatten? - Dense katman 1D giris ister.</w:t>
      </w:r>
    </w:p>
    <w:p w:rsidR="00B03161" w:rsidRDefault="001E4430">
      <w:pPr>
        <w:pStyle w:val="ListeMaddemi"/>
      </w:pPr>
      <w:r>
        <w:rPr>
          <w:sz w:val="20"/>
        </w:rPr>
        <w:lastRenderedPageBreak/>
        <w:t>Neden one-hot? - Softmax cikisiyla uyumlu olasilik dagilimi.</w:t>
      </w:r>
    </w:p>
    <w:p w:rsidR="00B03161" w:rsidRDefault="001E4430">
      <w:pPr>
        <w:pStyle w:val="ListeMaddemi"/>
      </w:pPr>
      <w:r>
        <w:rPr>
          <w:sz w:val="20"/>
        </w:rPr>
        <w:t>Dense neden goruntude sinirli? - Uzamsal (konum) bilgiyi kaybeder.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</w:t>
      </w:r>
      <w:r>
        <w:rPr>
          <w:color w:val="BDBDBD"/>
          <w:sz w:val="12"/>
        </w:rPr>
        <w:t>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B03161" w:rsidRDefault="00B03161"/>
    <w:p w:rsidR="00B03161" w:rsidRDefault="001E4430">
      <w:r>
        <w:rPr>
          <w:i/>
          <w:color w:val="6A1B9A"/>
          <w:sz w:val="20"/>
        </w:rPr>
        <w:t xml:space="preserve">  Süre: 10 dakika</w:t>
      </w:r>
    </w:p>
    <w:p w:rsidR="00B03161" w:rsidRDefault="001E4430">
      <w:pPr>
        <w:spacing w:before="200"/>
      </w:pPr>
      <w:r>
        <w:rPr>
          <w:b/>
          <w:color w:val="6A1B9A"/>
          <w:sz w:val="24"/>
        </w:rPr>
        <w:t xml:space="preserve">  Uygulama Etkinliği: "Model Deneyyleri"</w:t>
      </w:r>
    </w:p>
    <w:p w:rsidR="00B03161" w:rsidRDefault="001E443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Deney</w:t>
      </w:r>
    </w:p>
    <w:p w:rsidR="00B03161" w:rsidRDefault="001E4430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Farkli model konfigurasyonllarini deneyerek en iyi sonucu </w:t>
      </w:r>
      <w:r>
        <w:rPr>
          <w:sz w:val="20"/>
        </w:rPr>
        <w:t>bulmak.</w:t>
      </w:r>
    </w:p>
    <w:p w:rsidR="00B03161" w:rsidRDefault="001E4430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B03161" w:rsidRDefault="001E4430">
      <w:r>
        <w:rPr>
          <w:b/>
          <w:color w:val="6A1B9A"/>
          <w:sz w:val="20"/>
        </w:rPr>
        <w:t xml:space="preserve">  1. </w:t>
      </w:r>
      <w:r>
        <w:rPr>
          <w:sz w:val="20"/>
        </w:rPr>
        <w:t>Temel model: 784-&gt;128-&gt;10. Accuracy kaydedin.</w:t>
      </w:r>
    </w:p>
    <w:p w:rsidR="00B03161" w:rsidRDefault="001E4430">
      <w:r>
        <w:rPr>
          <w:b/>
          <w:color w:val="6A1B9A"/>
          <w:sz w:val="20"/>
        </w:rPr>
        <w:t xml:space="preserve">  2. </w:t>
      </w:r>
      <w:r>
        <w:rPr>
          <w:sz w:val="20"/>
        </w:rPr>
        <w:t>Daha buyuk: 784-&gt;256-&gt;128-&gt;10. Karsilastirin.</w:t>
      </w:r>
    </w:p>
    <w:p w:rsidR="00B03161" w:rsidRDefault="001E4430">
      <w:r>
        <w:rPr>
          <w:b/>
          <w:color w:val="6A1B9A"/>
          <w:sz w:val="20"/>
        </w:rPr>
        <w:t xml:space="preserve">  3. </w:t>
      </w:r>
      <w:r>
        <w:rPr>
          <w:sz w:val="20"/>
        </w:rPr>
        <w:t>Dropout(0.3) ekleyin. Fark var mi?</w:t>
      </w:r>
    </w:p>
    <w:p w:rsidR="00B03161" w:rsidRDefault="001E4430">
      <w:r>
        <w:rPr>
          <w:b/>
          <w:color w:val="6A1B9A"/>
          <w:sz w:val="20"/>
        </w:rPr>
        <w:t xml:space="preserve">  4. </w:t>
      </w:r>
      <w:r>
        <w:rPr>
          <w:sz w:val="20"/>
        </w:rPr>
        <w:t>Farkli epoch sayilari deneyin (5, 10, 20, 50).</w:t>
      </w:r>
    </w:p>
    <w:p w:rsidR="00B03161" w:rsidRDefault="001E4430">
      <w:r>
        <w:rPr>
          <w:b/>
          <w:color w:val="6A1B9A"/>
          <w:sz w:val="20"/>
        </w:rPr>
        <w:t xml:space="preserve">  5. </w:t>
      </w:r>
      <w:r>
        <w:rPr>
          <w:sz w:val="20"/>
        </w:rPr>
        <w:t xml:space="preserve">En iyi konfigurasyonu </w:t>
      </w:r>
      <w:r>
        <w:rPr>
          <w:sz w:val="20"/>
        </w:rPr>
        <w:t>raporlayin.</w:t>
      </w:r>
    </w:p>
    <w:p w:rsidR="00B03161" w:rsidRDefault="001E443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Model Konfiguurasyon Deney Raporu</w:t>
      </w:r>
    </w:p>
    <w:p w:rsidR="00B03161" w:rsidRDefault="001E4430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B03161" w:rsidRDefault="001E4430">
      <w:r>
        <w:rPr>
          <w:b/>
          <w:color w:val="6A1B9A"/>
          <w:sz w:val="20"/>
        </w:rPr>
        <w:t xml:space="preserve">  1. </w:t>
      </w:r>
      <w:r>
        <w:rPr>
          <w:sz w:val="20"/>
        </w:rPr>
        <w:t>Hiperparametre ayari becerisi.</w:t>
      </w:r>
    </w:p>
    <w:p w:rsidR="00B03161" w:rsidRDefault="001E4430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Deneysel Bilim</w:t>
      </w:r>
    </w:p>
    <w:p w:rsidR="00B03161" w:rsidRDefault="001E4430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B03161" w:rsidRDefault="001E4430">
            <w:r>
              <w:rPr>
                <w:sz w:val="20"/>
              </w:rPr>
              <w:t>En az parametreyle %97+ accuracy elde edin.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 xml:space="preserve">Fashion-MNIST </w:t>
      </w:r>
      <w:r>
        <w:rPr>
          <w:sz w:val="20"/>
        </w:rPr>
        <w:t>ile de deneyin - accuracy farkini gozlemleyin.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B03161" w:rsidRDefault="00B03161"/>
    <w:p w:rsidR="00B03161" w:rsidRDefault="001E4430">
      <w:r>
        <w:rPr>
          <w:i/>
          <w:color w:val="2E7D32"/>
          <w:sz w:val="20"/>
        </w:rPr>
        <w:t xml:space="preserve">  Süre: 8 dakika</w:t>
      </w:r>
    </w:p>
    <w:p w:rsidR="00B03161" w:rsidRDefault="001E4430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B03161" w:rsidRDefault="001E4430">
      <w:r>
        <w:rPr>
          <w:sz w:val="20"/>
        </w:rPr>
        <w:t xml:space="preserve">  ☐  MNIST verisini </w:t>
      </w:r>
      <w:r>
        <w:rPr>
          <w:sz w:val="20"/>
        </w:rPr>
        <w:t>model icin hazirlar.</w:t>
      </w:r>
    </w:p>
    <w:p w:rsidR="00B03161" w:rsidRDefault="001E4430">
      <w:r>
        <w:rPr>
          <w:sz w:val="20"/>
        </w:rPr>
        <w:t xml:space="preserve">  ☐  Dense model olusturur ve egitir.</w:t>
      </w:r>
    </w:p>
    <w:p w:rsidR="00B03161" w:rsidRDefault="001E4430">
      <w:r>
        <w:rPr>
          <w:sz w:val="20"/>
        </w:rPr>
        <w:t xml:space="preserve">  ☐  Test accuracy sini olcer.</w:t>
      </w:r>
    </w:p>
    <w:p w:rsidR="00B03161" w:rsidRDefault="001E4430">
      <w:r>
        <w:rPr>
          <w:sz w:val="20"/>
        </w:rPr>
        <w:t xml:space="preserve">  ☐  Dense modelin sinirliliklarini bilir.</w:t>
      </w:r>
    </w:p>
    <w:p w:rsidR="00B03161" w:rsidRDefault="001E4430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B03161" w:rsidRDefault="001E4430">
      <w:r>
        <w:rPr>
          <w:b/>
          <w:color w:val="2E7D32"/>
          <w:sz w:val="20"/>
        </w:rPr>
        <w:t xml:space="preserve">  1. </w:t>
      </w:r>
      <w:r>
        <w:rPr>
          <w:sz w:val="20"/>
        </w:rPr>
        <w:t>MNIST pipeline ini yazabilir miyim?</w:t>
      </w:r>
    </w:p>
    <w:p w:rsidR="00B03161" w:rsidRDefault="001E4430">
      <w:r>
        <w:rPr>
          <w:b/>
          <w:color w:val="2E7D32"/>
          <w:sz w:val="20"/>
        </w:rPr>
        <w:t xml:space="preserve">  2. </w:t>
      </w:r>
      <w:r>
        <w:rPr>
          <w:sz w:val="20"/>
        </w:rPr>
        <w:t>Model konfigurasyonunu degistirerek etkisini gore</w:t>
      </w:r>
      <w:r>
        <w:rPr>
          <w:sz w:val="20"/>
        </w:rPr>
        <w:t>bilir miyim?</w:t>
      </w:r>
    </w:p>
    <w:p w:rsidR="00B03161" w:rsidRDefault="001E4430">
      <w:r>
        <w:rPr>
          <w:b/>
          <w:color w:val="2E7D32"/>
          <w:sz w:val="20"/>
        </w:rPr>
        <w:t xml:space="preserve">  3. </w:t>
      </w:r>
      <w:r>
        <w:rPr>
          <w:sz w:val="20"/>
        </w:rPr>
        <w:t>Dense modelin neden goruntude sinirli oldugunu aciklayabilir miyim?</w:t>
      </w:r>
    </w:p>
    <w:p w:rsidR="00B03161" w:rsidRDefault="001E4430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2E7D32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lastRenderedPageBreak/>
              <w:t>No</w:t>
            </w:r>
          </w:p>
        </w:tc>
        <w:tc>
          <w:tcPr>
            <w:tcW w:w="3213" w:type="dxa"/>
            <w:shd w:val="clear" w:color="auto" w:fill="2E7D32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28x28 flatten sonucu?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a) 56 b) 784 c) 28 d) 1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b) 784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One-hot encoding 7 yi nasil temsil eder?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 xml:space="preserve">a) </w:t>
            </w:r>
            <w:r>
              <w:rPr>
                <w:sz w:val="18"/>
              </w:rPr>
              <w:t>[0,0,0,0,0,0,0,1,0,0] b) [7] c) [0.7] d) [1,1,1,1,1,1,1,0,0,0]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a) [0,0,0,0,0,0,0,1,0,0]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Dense MNIST accuracy yaklasik?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a) %50 b) %75 c) %97 d) %100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c) %97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B03161" w:rsidRDefault="001E4430">
      <w:r>
        <w:rPr>
          <w:b/>
          <w:color w:val="2E7D32"/>
          <w:sz w:val="20"/>
        </w:rPr>
        <w:t>Açık Uçlu:</w:t>
      </w:r>
    </w:p>
    <w:p w:rsidR="00B03161" w:rsidRDefault="001E4430">
      <w:r>
        <w:rPr>
          <w:b/>
          <w:color w:val="2E7D32"/>
          <w:sz w:val="20"/>
        </w:rPr>
        <w:t xml:space="preserve">  1. </w:t>
      </w:r>
      <w:r>
        <w:rPr>
          <w:sz w:val="20"/>
        </w:rPr>
        <w:t>Dense model %97 veriyorsa neden CNN ye ihtiyac var?</w:t>
      </w:r>
    </w:p>
    <w:p w:rsidR="00B03161" w:rsidRDefault="001E4430">
      <w:r>
        <w:rPr>
          <w:b/>
          <w:color w:val="2E7D32"/>
          <w:sz w:val="20"/>
        </w:rPr>
        <w:t xml:space="preserve">Eleştirel </w:t>
      </w:r>
      <w:r>
        <w:rPr>
          <w:b/>
          <w:color w:val="2E7D32"/>
          <w:sz w:val="20"/>
        </w:rPr>
        <w:t>Düşünme:</w:t>
      </w:r>
    </w:p>
    <w:p w:rsidR="00B03161" w:rsidRDefault="001E4430">
      <w:r>
        <w:rPr>
          <w:b/>
          <w:color w:val="2E7D32"/>
          <w:sz w:val="20"/>
        </w:rPr>
        <w:t xml:space="preserve">  1. </w:t>
      </w:r>
      <w:r>
        <w:rPr>
          <w:sz w:val="20"/>
        </w:rPr>
        <w:t>%3 hata orani gercek hayatta kabul edilebilir mi? (banka, hastane)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B03161" w:rsidRDefault="001E4430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C62828"/>
          <w:sz w:val="24"/>
        </w:rPr>
        <w:t xml:space="preserve">  Adım Adım Uygulama: "MNIST Dense Pipeli</w:t>
      </w:r>
      <w:r>
        <w:rPr>
          <w:b/>
          <w:color w:val="C62828"/>
          <w:sz w:val="24"/>
        </w:rPr>
        <w:t>ne"</w:t>
      </w:r>
    </w:p>
    <w:p w:rsidR="00B03161" w:rsidRDefault="001E4430">
      <w:r>
        <w:rPr>
          <w:b/>
          <w:color w:val="1B2A4A"/>
          <w:sz w:val="20"/>
        </w:rPr>
        <w:t xml:space="preserve">Hedef: </w:t>
      </w:r>
      <w:r>
        <w:rPr>
          <w:sz w:val="20"/>
        </w:rPr>
        <w:t>MNIST siniflandirma: veri hazirlik -&gt; model -&gt; egitim -&gt; test.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796"/>
        <w:gridCol w:w="2319"/>
        <w:gridCol w:w="2739"/>
      </w:tblGrid>
      <w:tr w:rsidR="00B03161">
        <w:trPr>
          <w:jc w:val="center"/>
        </w:trPr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X_train = X_train.reshape(-1,784)/255.0; y = to_categorical(y,10)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Veri hazirlik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Flatten+Norm+OneHot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 xml:space="preserve">model = Sequential([Dense(128,'relu'), </w:t>
            </w:r>
            <w:r>
              <w:rPr>
                <w:sz w:val="18"/>
              </w:rPr>
              <w:t>Dense(64,'relu'), Dense(10,'softmax')])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Model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3 katman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model.compile('adam','categorical_crossentropy',['accuracy']); model.fit(X,y,epochs=20)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Egitim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20 epoch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Test accuracy %95 ustu olmali.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pPr>
        <w:spacing w:before="200"/>
      </w:pPr>
      <w:r>
        <w:rPr>
          <w:b/>
          <w:color w:val="C62828"/>
          <w:sz w:val="24"/>
        </w:rPr>
        <w:t xml:space="preserve">  Canlı Demo: "MNIST Dense Canli Demo"</w:t>
      </w:r>
    </w:p>
    <w:p w:rsidR="00B03161" w:rsidRDefault="001E4430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Adim adim MNIST Dense model yazar ve egitir.</w:t>
      </w:r>
    </w:p>
    <w:p w:rsidR="00B03161" w:rsidRDefault="001E4430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Ayni kodu yazarak sonuclari gozlemler.</w:t>
      </w:r>
    </w:p>
    <w:p w:rsidR="00B03161" w:rsidRDefault="001E4430">
      <w:r>
        <w:rPr>
          <w:b/>
          <w:color w:val="1B2A4A"/>
          <w:sz w:val="20"/>
        </w:rPr>
        <w:t>Dikka</w:t>
      </w:r>
      <w:r>
        <w:rPr>
          <w:b/>
          <w:color w:val="1B2A4A"/>
          <w:sz w:val="20"/>
        </w:rPr>
        <w:t xml:space="preserve">t Noktaları: </w:t>
      </w:r>
      <w:r>
        <w:rPr>
          <w:sz w:val="20"/>
        </w:rPr>
        <w:t>reshape boyutuna dikkat: (-1, 784)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MNIST Dense model egitip accuracy olcun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~97%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 xml:space="preserve">Dropout ekleyip overfitting </w:t>
            </w:r>
            <w:r>
              <w:rPr>
                <w:sz w:val="18"/>
              </w:rPr>
              <w:t>kontrolu yapin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Daha stabil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Fashion-MNIST ile deneyin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~88% (daha zor)</w:t>
            </w:r>
          </w:p>
        </w:tc>
      </w:tr>
    </w:tbl>
    <w:p w:rsidR="00B03161" w:rsidRDefault="00B03161"/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pPr>
        <w:spacing w:before="200"/>
      </w:pPr>
      <w:r>
        <w:rPr>
          <w:b/>
          <w:color w:val="C62828"/>
          <w:sz w:val="24"/>
        </w:rPr>
        <w:t xml:space="preserve">  Vaka Çalışması: "Dense vs CNN Ongorusu"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B03161" w:rsidRDefault="001E4430">
            <w:r>
              <w:rPr>
                <w:sz w:val="20"/>
              </w:rPr>
              <w:t>Dense model MNIST te %97 veriyor. CNN ile ne kadar iyil</w:t>
            </w:r>
            <w:r>
              <w:rPr>
                <w:sz w:val="20"/>
              </w:rPr>
              <w:t>esir? Tahmininizi yapin.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Tahmin ve gerekcelendirmee (CNN ile %99+ beklenir).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B03161" w:rsidRDefault="001E4430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B03161" w:rsidRDefault="001E4430">
      <w:r>
        <w:rPr>
          <w:sz w:val="20"/>
        </w:rPr>
        <w:t xml:space="preserve">MNIST icin Dense model: </w:t>
      </w:r>
      <w:r>
        <w:rPr>
          <w:sz w:val="20"/>
        </w:rPr>
        <w:t>flatten, normalizasyon, one-hot encoding, model olusturma, egitim ve Dense sinirliiliklari.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B03161">
        <w:trPr>
          <w:jc w:val="center"/>
        </w:trPr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Flatten</w:t>
            </w:r>
          </w:p>
        </w:tc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to_categorical</w:t>
            </w:r>
          </w:p>
        </w:tc>
      </w:tr>
      <w:tr w:rsidR="00B03161">
        <w:trPr>
          <w:jc w:val="center"/>
        </w:trPr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categorical_crossentropy</w:t>
            </w:r>
          </w:p>
        </w:tc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Dense Model</w:t>
            </w:r>
          </w:p>
        </w:tc>
      </w:tr>
      <w:tr w:rsidR="00B03161">
        <w:trPr>
          <w:jc w:val="center"/>
        </w:trPr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Model Kapasitesi</w:t>
            </w:r>
          </w:p>
        </w:tc>
        <w:tc>
          <w:tcPr>
            <w:tcW w:w="4819" w:type="dxa"/>
          </w:tcPr>
          <w:p w:rsidR="00B03161" w:rsidRDefault="00B03161"/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B03161" w:rsidRDefault="001E4430">
      <w:r>
        <w:rPr>
          <w:sz w:val="20"/>
        </w:rPr>
        <w:t xml:space="preserve">Sonraki derste </w:t>
      </w:r>
      <w:r>
        <w:rPr>
          <w:sz w:val="20"/>
        </w:rPr>
        <w:t>regularizasyon ve hiperparametre ayari teknikleriini ogrenecegiz.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B03161" w:rsidRDefault="001E4430">
            <w:r>
              <w:rPr>
                <w:sz w:val="20"/>
              </w:rPr>
              <w:t>Fashion-MNIST icin Dense model egitip MNIST ile accuracy farkini raporlayin.</w:t>
            </w:r>
          </w:p>
        </w:tc>
      </w:tr>
    </w:tbl>
    <w:p w:rsidR="00B03161" w:rsidRDefault="00B03161"/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NOTLAR</w:t>
            </w:r>
            <w:r>
              <w:rPr>
                <w:b/>
                <w:color w:val="FFFFFF"/>
                <w:sz w:val="28"/>
              </w:rPr>
              <w:t xml:space="preserve">  |  Öğretmen Notları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B03161" w:rsidRDefault="001E4430">
      <w:pPr>
        <w:pStyle w:val="ListeMaddemi"/>
      </w:pPr>
      <w:r>
        <w:rPr>
          <w:sz w:val="20"/>
        </w:rPr>
        <w:t>Keras ve MNIST indirme hazir olmali.</w:t>
      </w:r>
    </w:p>
    <w:p w:rsidR="00B03161" w:rsidRDefault="001E4430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B03161">
        <w:trPr>
          <w:jc w:val="center"/>
        </w:trPr>
        <w:tc>
          <w:tcPr>
            <w:tcW w:w="4819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B03161">
        <w:trPr>
          <w:jc w:val="center"/>
        </w:trPr>
        <w:tc>
          <w:tcPr>
            <w:tcW w:w="4819" w:type="dxa"/>
          </w:tcPr>
          <w:p w:rsidR="00B03161" w:rsidRDefault="001E4430">
            <w:r>
              <w:rPr>
                <w:sz w:val="18"/>
              </w:rPr>
              <w:t>reshape hatasi</w:t>
            </w:r>
          </w:p>
        </w:tc>
        <w:tc>
          <w:tcPr>
            <w:tcW w:w="4819" w:type="dxa"/>
          </w:tcPr>
          <w:p w:rsidR="00B03161" w:rsidRDefault="001E4430">
            <w:r>
              <w:rPr>
                <w:sz w:val="18"/>
              </w:rPr>
              <w:t>Shape kontrol edin: print(X_train.shape)</w:t>
            </w:r>
          </w:p>
        </w:tc>
      </w:tr>
      <w:tr w:rsidR="00B03161">
        <w:trPr>
          <w:jc w:val="center"/>
        </w:trPr>
        <w:tc>
          <w:tcPr>
            <w:tcW w:w="4819" w:type="dxa"/>
          </w:tcPr>
          <w:p w:rsidR="00B03161" w:rsidRDefault="001E4430">
            <w:r>
              <w:rPr>
                <w:sz w:val="18"/>
              </w:rPr>
              <w:t>One-hot kavrami</w:t>
            </w:r>
          </w:p>
        </w:tc>
        <w:tc>
          <w:tcPr>
            <w:tcW w:w="4819" w:type="dxa"/>
          </w:tcPr>
          <w:p w:rsidR="00B03161" w:rsidRDefault="001E4430">
            <w:r>
              <w:rPr>
                <w:sz w:val="18"/>
              </w:rPr>
              <w:t>Rakami parmak sayisina benzetin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Veri hazirlik: 10dk, Model: 10dk, Egitim: 10dk, Deneyler: 15dk</w:t>
      </w:r>
    </w:p>
    <w:p w:rsidR="00B03161" w:rsidRDefault="001E4430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B03161" w:rsidRDefault="001E4430">
            <w:r>
              <w:rPr>
                <w:sz w:val="20"/>
              </w:rPr>
              <w:t>Hazir kodu vererek sadece deneylee odaklanin.</w:t>
            </w:r>
          </w:p>
        </w:tc>
      </w:tr>
    </w:tbl>
    <w:p w:rsidR="00B03161" w:rsidRDefault="00B03161"/>
    <w:p w:rsidR="00B03161" w:rsidRDefault="001E4430">
      <w:r>
        <w:br w:type="page"/>
      </w:r>
    </w:p>
    <w:p w:rsidR="00B03161" w:rsidRDefault="001E4430">
      <w:pPr>
        <w:jc w:val="center"/>
      </w:pPr>
      <w:r>
        <w:rPr>
          <w:b/>
          <w:color w:val="1B2A4A"/>
          <w:sz w:val="36"/>
        </w:rPr>
        <w:lastRenderedPageBreak/>
        <w:t>━━━  51. SAAT  ━━━</w:t>
      </w:r>
    </w:p>
    <w:p w:rsidR="00B03161" w:rsidRDefault="001E4430">
      <w:pPr>
        <w:jc w:val="center"/>
      </w:pPr>
      <w:r>
        <w:rPr>
          <w:color w:val="2C6FAD"/>
          <w:sz w:val="32"/>
        </w:rPr>
        <w:t>Regularizasyon ve Hiperparametre Ayari</w:t>
      </w:r>
    </w:p>
    <w:p w:rsidR="00B03161" w:rsidRDefault="00B03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Derin ogrenme modellerinde regularizasyon tekniklerini ve hiperparametre ayari stratejilerini uygular.</w:t>
      </w:r>
    </w:p>
    <w:p w:rsidR="00B03161" w:rsidRDefault="00B03161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4.2.7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Dropout, BatchNorm ve L2 regularizasyonu Keras te uygular.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Uygulama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4.2.8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 xml:space="preserve">Ogrenme hizi, batch size ve epoch sayisini </w:t>
            </w:r>
            <w:r>
              <w:rPr>
                <w:sz w:val="18"/>
              </w:rPr>
              <w:t>ayarlar.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Uygulama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4.2.9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EarlyStopping ve ModelCheckpoint callback lerini kullanir.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Uygulama</w:t>
            </w:r>
          </w:p>
        </w:tc>
      </w:tr>
    </w:tbl>
    <w:p w:rsidR="00B03161" w:rsidRDefault="00B03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>Dense model egitme ve overfitting kavramini bilmek.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B03161" w:rsidRDefault="001E4430">
      <w:pPr>
        <w:pStyle w:val="ListeMaddemi"/>
      </w:pPr>
      <w:r>
        <w:rPr>
          <w:sz w:val="20"/>
        </w:rPr>
        <w:t xml:space="preserve">Overfitting ve </w:t>
      </w:r>
      <w:r>
        <w:rPr>
          <w:sz w:val="20"/>
        </w:rPr>
        <w:t>underfitting.</w:t>
      </w:r>
    </w:p>
    <w:p w:rsidR="00B03161" w:rsidRDefault="001E4430">
      <w:pPr>
        <w:pStyle w:val="ListeMaddemi"/>
      </w:pPr>
      <w:r>
        <w:rPr>
          <w:sz w:val="20"/>
        </w:rPr>
        <w:t>Dropout kavrami.</w:t>
      </w:r>
    </w:p>
    <w:p w:rsidR="00B03161" w:rsidRDefault="001E4430">
      <w:pPr>
        <w:pStyle w:val="ListeMaddemi"/>
      </w:pPr>
      <w:r>
        <w:rPr>
          <w:sz w:val="20"/>
        </w:rPr>
        <w:t>Keras fit ve compile.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B03161" w:rsidRDefault="001E4430">
      <w:pPr>
        <w:pStyle w:val="ListeMaddemi"/>
      </w:pPr>
      <w:r>
        <w:rPr>
          <w:sz w:val="20"/>
        </w:rPr>
        <w:t>Regularizasyonun model performansini dusurdugu.</w:t>
      </w:r>
    </w:p>
    <w:p w:rsidR="00B03161" w:rsidRDefault="001E4430">
      <w:pPr>
        <w:pStyle w:val="ListeMaddemi"/>
      </w:pPr>
      <w:r>
        <w:rPr>
          <w:sz w:val="20"/>
        </w:rPr>
        <w:t>Hiperparametre ayarinin onemsiz oldugu.</w:t>
      </w:r>
    </w:p>
    <w:p w:rsidR="00B03161" w:rsidRDefault="001E4430">
      <w:pPr>
        <w:pStyle w:val="ListeMaddemi"/>
      </w:pPr>
      <w:r>
        <w:rPr>
          <w:sz w:val="20"/>
        </w:rPr>
        <w:t>Varsayilan parametrelerin her zaman yeterli oldugu.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B03161" w:rsidRDefault="001E4430">
      <w:pPr>
        <w:pStyle w:val="ListeMaddemi"/>
      </w:pPr>
      <w:r>
        <w:rPr>
          <w:sz w:val="20"/>
        </w:rPr>
        <w:t xml:space="preserve">Bilgisayar </w:t>
      </w:r>
      <w:r>
        <w:rPr>
          <w:sz w:val="20"/>
        </w:rPr>
        <w:t>(Python + Keras kurulu)</w:t>
      </w:r>
    </w:p>
    <w:p w:rsidR="00B03161" w:rsidRDefault="001E4430">
      <w:pPr>
        <w:pStyle w:val="ListeMaddemi"/>
      </w:pPr>
      <w:r>
        <w:rPr>
          <w:sz w:val="20"/>
        </w:rPr>
        <w:t>PyCharm IDE</w:t>
      </w:r>
    </w:p>
    <w:p w:rsidR="00B03161" w:rsidRDefault="001E4430">
      <w:pPr>
        <w:pStyle w:val="ListeMaddemi"/>
      </w:pPr>
      <w:r>
        <w:rPr>
          <w:sz w:val="20"/>
        </w:rPr>
        <w:t>MNIST/Fashion-MNIST veri seti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E1  |  GİRME (ENGAGE)  —  Dikkat Çekme &amp; Merak Uyandırma</w:t>
            </w:r>
          </w:p>
        </w:tc>
      </w:tr>
    </w:tbl>
    <w:p w:rsidR="00B03161" w:rsidRDefault="00B03161"/>
    <w:p w:rsidR="00B03161" w:rsidRDefault="001E4430">
      <w:r>
        <w:rPr>
          <w:i/>
          <w:color w:val="2C6FAD"/>
          <w:sz w:val="20"/>
        </w:rPr>
        <w:t xml:space="preserve">  Süre: 5 dakika</w:t>
      </w:r>
    </w:p>
    <w:p w:rsidR="00B03161" w:rsidRDefault="001E4430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 xml:space="preserve">"Model %99 </w:t>
      </w:r>
      <w:r>
        <w:rPr>
          <w:sz w:val="20"/>
        </w:rPr>
        <w:t>egitim ama %92 test accuracy veriyorsa overfitting var. Regularizasyon = modeli disipline etmek. Callback = otomatik kontrol. Hiperparametre = ince ayar."</w:t>
      </w:r>
    </w:p>
    <w:p w:rsidR="00B03161" w:rsidRDefault="001E4430">
      <w:r>
        <w:rPr>
          <w:b/>
          <w:color w:val="1B2A4A"/>
          <w:sz w:val="20"/>
        </w:rPr>
        <w:t xml:space="preserve">Günlük Hayat Bağlantısı: </w:t>
      </w:r>
      <w:r>
        <w:rPr>
          <w:sz w:val="20"/>
        </w:rPr>
        <w:t>Araba kullanmak: fren (regularizasyon), otomatik pilot (callback), motor aya</w:t>
      </w:r>
      <w:r>
        <w:rPr>
          <w:sz w:val="20"/>
        </w:rPr>
        <w:t>ri (hiperparametre).</w:t>
      </w:r>
    </w:p>
    <w:p w:rsidR="00B03161" w:rsidRDefault="001E4430">
      <w:pPr>
        <w:spacing w:before="200"/>
      </w:pPr>
      <w:r>
        <w:rPr>
          <w:b/>
          <w:color w:val="2C6FAD"/>
          <w:sz w:val="24"/>
        </w:rPr>
        <w:lastRenderedPageBreak/>
        <w:t xml:space="preserve">  Ön Bilgi Yoklama Soruları</w:t>
      </w:r>
    </w:p>
    <w:p w:rsidR="00B03161" w:rsidRDefault="001E4430">
      <w:r>
        <w:rPr>
          <w:b/>
          <w:color w:val="2C6FAD"/>
          <w:sz w:val="20"/>
        </w:rPr>
        <w:t xml:space="preserve">  1. </w:t>
      </w:r>
      <w:r>
        <w:rPr>
          <w:sz w:val="20"/>
        </w:rPr>
        <w:t>Dropout ne yapar?</w:t>
      </w:r>
    </w:p>
    <w:p w:rsidR="00B03161" w:rsidRDefault="001E4430">
      <w:r>
        <w:rPr>
          <w:b/>
          <w:color w:val="2C6FAD"/>
          <w:sz w:val="20"/>
        </w:rPr>
        <w:t xml:space="preserve">  2. </w:t>
      </w:r>
      <w:r>
        <w:rPr>
          <w:sz w:val="20"/>
        </w:rPr>
        <w:t>EarlyStopping nedir?</w:t>
      </w:r>
    </w:p>
    <w:p w:rsidR="00B03161" w:rsidRDefault="001E4430">
      <w:r>
        <w:rPr>
          <w:b/>
          <w:color w:val="2C6FAD"/>
          <w:sz w:val="20"/>
        </w:rPr>
        <w:t xml:space="preserve">  3. </w:t>
      </w:r>
      <w:r>
        <w:rPr>
          <w:sz w:val="20"/>
        </w:rPr>
        <w:t>Hiperparametre nedir?</w:t>
      </w:r>
    </w:p>
    <w:p w:rsidR="00B03161" w:rsidRDefault="001E4430">
      <w:pPr>
        <w:spacing w:before="200"/>
      </w:pPr>
      <w:r>
        <w:rPr>
          <w:b/>
          <w:color w:val="2C6FAD"/>
          <w:sz w:val="24"/>
        </w:rPr>
        <w:t xml:space="preserve">  Motivasyon Etkinliği: "Model Klinigi"</w:t>
      </w:r>
    </w:p>
    <w:p w:rsidR="00B03161" w:rsidRDefault="001E4430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Modelin saglik durumunu teshis edip tedavi uygulama.</w:t>
      </w:r>
    </w:p>
    <w:p w:rsidR="00B03161" w:rsidRDefault="001E4430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overfitting</w:t>
      </w:r>
      <w:r>
        <w:rPr>
          <w:sz w:val="20"/>
        </w:rPr>
        <w:t xml:space="preserve"> gostereen bir kayip grafigi gosterir. Ogrenciler sirayla tedavi onerisi sunar: Dropout, Early Stopping, lr azaltma, veri artirma.</w:t>
      </w:r>
    </w:p>
    <w:p w:rsidR="00B03161" w:rsidRDefault="001E4430">
      <w:pPr>
        <w:spacing w:before="200"/>
      </w:pPr>
      <w:r>
        <w:rPr>
          <w:b/>
          <w:color w:val="2C6FAD"/>
          <w:sz w:val="24"/>
        </w:rPr>
        <w:t xml:space="preserve">  Senaryo / 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B03161" w:rsidRDefault="001E4430">
            <w:r>
              <w:rPr>
                <w:sz w:val="20"/>
              </w:rPr>
              <w:t>Model A: egitim %99, test %85. Teshis: overfitting. Tedavi: Dropout(0.3) + EarlyStopping.</w:t>
            </w:r>
          </w:p>
        </w:tc>
      </w:tr>
    </w:tbl>
    <w:p w:rsidR="00B03161" w:rsidRDefault="00B03161"/>
    <w:p w:rsidR="00B03161" w:rsidRDefault="001E4430">
      <w:pPr>
        <w:jc w:val="center"/>
      </w:pPr>
      <w:r>
        <w:rPr>
          <w:color w:val="BDBDBD"/>
          <w:sz w:val="12"/>
        </w:rPr>
        <w:t>______</w:t>
      </w:r>
      <w:r>
        <w:rPr>
          <w:color w:val="BDBDBD"/>
          <w:sz w:val="12"/>
        </w:rPr>
        <w:t>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B03161" w:rsidRDefault="00B03161"/>
    <w:p w:rsidR="00B03161" w:rsidRDefault="001E4430">
      <w:r>
        <w:rPr>
          <w:i/>
          <w:color w:val="007A7A"/>
          <w:sz w:val="20"/>
        </w:rPr>
        <w:t xml:space="preserve">  Süre: 10 dakika</w:t>
      </w:r>
    </w:p>
    <w:p w:rsidR="00B03161" w:rsidRDefault="001E4430">
      <w:pPr>
        <w:spacing w:before="200"/>
      </w:pPr>
      <w:r>
        <w:rPr>
          <w:b/>
          <w:color w:val="007A7A"/>
          <w:sz w:val="24"/>
        </w:rPr>
        <w:t xml:space="preserve">  Keşif Etkinliği: "Regularizasyon ve Callback Uygulamasi"</w:t>
      </w:r>
    </w:p>
    <w:p w:rsidR="00B03161" w:rsidRDefault="001E443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Kodlama</w:t>
      </w:r>
    </w:p>
    <w:p w:rsidR="00B03161" w:rsidRDefault="001E4430">
      <w:r>
        <w:rPr>
          <w:b/>
          <w:color w:val="1B2A4A"/>
          <w:sz w:val="20"/>
        </w:rPr>
        <w:t xml:space="preserve">Amacı: </w:t>
      </w:r>
      <w:r>
        <w:rPr>
          <w:sz w:val="20"/>
        </w:rPr>
        <w:t xml:space="preserve">Dropout, </w:t>
      </w:r>
      <w:r>
        <w:rPr>
          <w:sz w:val="20"/>
        </w:rPr>
        <w:t>BatchNorm, EarlyStopping ve ModelCheckpoint uygulamak.</w:t>
      </w:r>
    </w:p>
    <w:p w:rsidR="00B03161" w:rsidRDefault="001E4430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Keras</w:t>
      </w:r>
    </w:p>
    <w:p w:rsidR="00B03161" w:rsidRDefault="001E4430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B03161" w:rsidRDefault="001E4430">
      <w:r>
        <w:rPr>
          <w:b/>
          <w:color w:val="007A7A"/>
          <w:sz w:val="20"/>
        </w:rPr>
        <w:t xml:space="preserve">  1. </w:t>
      </w:r>
      <w:r>
        <w:rPr>
          <w:sz w:val="20"/>
        </w:rPr>
        <w:t>MNIST Dense modeline Dropout(0.3) ekleyin.</w:t>
      </w:r>
    </w:p>
    <w:p w:rsidR="00B03161" w:rsidRDefault="001E4430">
      <w:r>
        <w:rPr>
          <w:b/>
          <w:color w:val="007A7A"/>
          <w:sz w:val="20"/>
        </w:rPr>
        <w:t xml:space="preserve">  2. </w:t>
      </w:r>
      <w:r>
        <w:rPr>
          <w:sz w:val="20"/>
        </w:rPr>
        <w:t>BatchNormalization katmani ekleyin.</w:t>
      </w:r>
    </w:p>
    <w:p w:rsidR="00B03161" w:rsidRDefault="001E4430">
      <w:r>
        <w:rPr>
          <w:b/>
          <w:color w:val="007A7A"/>
          <w:sz w:val="20"/>
        </w:rPr>
        <w:t xml:space="preserve">  3. </w:t>
      </w:r>
      <w:r>
        <w:rPr>
          <w:sz w:val="20"/>
        </w:rPr>
        <w:t>EarlyStopping callback i ekleyin (patience=5).</w:t>
      </w:r>
    </w:p>
    <w:p w:rsidR="00B03161" w:rsidRDefault="001E4430">
      <w:r>
        <w:rPr>
          <w:b/>
          <w:color w:val="007A7A"/>
          <w:sz w:val="20"/>
        </w:rPr>
        <w:t xml:space="preserve">  4. </w:t>
      </w:r>
      <w:r>
        <w:rPr>
          <w:sz w:val="20"/>
        </w:rPr>
        <w:t>ModelCheckpoint ile en iyi modeli kaydedin.</w:t>
      </w:r>
    </w:p>
    <w:p w:rsidR="00B03161" w:rsidRDefault="001E4430">
      <w:r>
        <w:rPr>
          <w:b/>
          <w:color w:val="007A7A"/>
          <w:sz w:val="20"/>
        </w:rPr>
        <w:t xml:space="preserve">  5. </w:t>
      </w:r>
      <w:r>
        <w:rPr>
          <w:sz w:val="20"/>
        </w:rPr>
        <w:t>Regularizasyonlu vs regularizasyonsuz karsilastirin.</w:t>
      </w:r>
    </w:p>
    <w:p w:rsidR="00B03161" w:rsidRDefault="001E4430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Model muhendisi: modeli optimize eden</w:t>
      </w:r>
    </w:p>
    <w:p w:rsidR="00B03161" w:rsidRDefault="001E4430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Callback ayarlarini ve sonuclari kontrol eder</w:t>
      </w:r>
    </w:p>
    <w:p w:rsidR="00B03161" w:rsidRDefault="001E443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Optimize Edilmis MNIS</w:t>
      </w:r>
      <w:r>
        <w:rPr>
          <w:sz w:val="20"/>
        </w:rPr>
        <w:t>T Modeli</w:t>
      </w:r>
    </w:p>
    <w:p w:rsidR="00B03161" w:rsidRDefault="001E4430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B03161" w:rsidRDefault="001E4430">
      <w:r>
        <w:rPr>
          <w:b/>
          <w:color w:val="007A7A"/>
          <w:sz w:val="20"/>
        </w:rPr>
        <w:t xml:space="preserve">  1. </w:t>
      </w:r>
      <w:r>
        <w:rPr>
          <w:sz w:val="20"/>
        </w:rPr>
        <w:t>ReduceLROnPlateau nedir?</w:t>
      </w:r>
    </w:p>
    <w:p w:rsidR="00B03161" w:rsidRDefault="001E4430">
      <w:r>
        <w:rPr>
          <w:b/>
          <w:color w:val="007A7A"/>
          <w:sz w:val="20"/>
        </w:rPr>
        <w:t xml:space="preserve">  2. </w:t>
      </w:r>
      <w:r>
        <w:rPr>
          <w:sz w:val="20"/>
        </w:rPr>
        <w:t>Weight decay nedir?</w:t>
      </w:r>
    </w:p>
    <w:p w:rsidR="00B03161" w:rsidRDefault="001E4430">
      <w:r>
        <w:rPr>
          <w:b/>
          <w:color w:val="007A7A"/>
          <w:sz w:val="20"/>
        </w:rPr>
        <w:t xml:space="preserve">  3. </w:t>
      </w:r>
      <w:r>
        <w:rPr>
          <w:sz w:val="20"/>
        </w:rPr>
        <w:t>Grid search vs random search?</w:t>
      </w:r>
    </w:p>
    <w:p w:rsidR="00B03161" w:rsidRDefault="001E4430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Her degisikligin etkisini olcun ve kaydedin!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</w:t>
      </w:r>
      <w:r>
        <w:rPr>
          <w:color w:val="BDBDBD"/>
          <w:sz w:val="12"/>
        </w:rPr>
        <w:t>_______________</w:t>
      </w:r>
    </w:p>
    <w:p w:rsidR="00B03161" w:rsidRDefault="001E443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B03161" w:rsidRDefault="001E4430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B03161" w:rsidRDefault="00B03161"/>
    <w:p w:rsidR="00B03161" w:rsidRDefault="001E4430">
      <w:r>
        <w:rPr>
          <w:i/>
          <w:color w:val="E65C00"/>
          <w:sz w:val="20"/>
        </w:rPr>
        <w:t xml:space="preserve">  Süre: 12 dakika</w:t>
      </w:r>
    </w:p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B03161">
        <w:trPr>
          <w:jc w:val="center"/>
        </w:trPr>
        <w:tc>
          <w:tcPr>
            <w:tcW w:w="2409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Dropout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Rastgele noron kapatma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Dropout(0.3): %30 noron kapali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Dropout gorseli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BatchNormalization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 xml:space="preserve">Katman </w:t>
            </w:r>
            <w:r>
              <w:rPr>
                <w:sz w:val="18"/>
              </w:rPr>
              <w:t>ciktisini normalize etme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Egitimi hizlandirir ve stabil yapar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BatchNorm formulu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EarlyStopping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Dogrulama kaybi artinca egitimi durdurma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patience=5: 5 epoch iyilesme yoksa dur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EarlyStopping grafigi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ModelCheckpoint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En iyi modeli otomatik kaydetme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monitor='val_loss', save_best_only=True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Kayit mekanizmasi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Hiperparametre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Model disinda ayarlanan parametreler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lr, batch_size, epoch, noron sayisi, dropout orani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Parametre listesi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B03161" w:rsidRDefault="001E4430">
      <w:r>
        <w:rPr>
          <w:sz w:val="20"/>
        </w:rPr>
        <w:t>Regularizasyon: modelin genelleme yetenegiini arttiiran te</w:t>
      </w:r>
      <w:r>
        <w:rPr>
          <w:sz w:val="20"/>
        </w:rPr>
        <w:t>knikler. Dropout (rastgele noron kapatma), BatchNormalization (katman ciktisini normalize etme), L2 (buyuk agirliklari cezalandirma).</w:t>
      </w:r>
    </w:p>
    <w:p w:rsidR="00B03161" w:rsidRDefault="001E4430">
      <w:r>
        <w:rPr>
          <w:sz w:val="20"/>
        </w:rPr>
        <w:t>Keras Callback leri: egitim sirasinda otomatik islemler. EarlyStopping: dogrulama kaybi patience epoch boyunca iyilesmezse</w:t>
      </w:r>
      <w:r>
        <w:rPr>
          <w:sz w:val="20"/>
        </w:rPr>
        <w:t xml:space="preserve"> egitimi durdurur. ModelCheckpoint: en iyi modeli dosyaya kaydeder.</w:t>
      </w:r>
    </w:p>
    <w:p w:rsidR="00B03161" w:rsidRDefault="001E4430">
      <w:r>
        <w:rPr>
          <w:sz w:val="20"/>
        </w:rPr>
        <w:t>Hiperparametre ayari: lr (0.001 varsayilan, 0.0001-0.01 arasi deneyin), batch_size (32-128), epoch (EarlyStopping ile otomatik), dropout orani (0.2-0.5), noron sayisi (deney ile).</w:t>
      </w:r>
    </w:p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Somut </w:t>
      </w:r>
      <w:r>
        <w:rPr>
          <w:b/>
          <w:color w:val="E65C00"/>
          <w:sz w:val="24"/>
        </w:rPr>
        <w:t>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Dropout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model.add(Dropout(0.3))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Her egitimde farkli noronlar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EarlyStopping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EarlyStopping(patience=5, restore_best_weights=True)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Otomatik dur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Checkpoint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ModelCheckpoint('best.h5', save_best_only=True)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 xml:space="preserve">En </w:t>
            </w:r>
            <w:r>
              <w:rPr>
                <w:sz w:val="18"/>
              </w:rPr>
              <w:t>iyi modeli kaydet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lr ayari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optimizer=Adam(learning_rate=0.0005)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Ince ayar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B03161" w:rsidRDefault="001E4430">
      <w:r>
        <w:rPr>
          <w:b/>
          <w:color w:val="E65C00"/>
          <w:sz w:val="20"/>
        </w:rPr>
        <w:t xml:space="preserve">  1. </w:t>
      </w:r>
      <w:r>
        <w:rPr>
          <w:sz w:val="20"/>
        </w:rPr>
        <w:t>Dropout = Eksik kadroyla macca cikma: herkes oynamayi ogrenmeli</w:t>
      </w:r>
    </w:p>
    <w:p w:rsidR="00B03161" w:rsidRDefault="001E4430">
      <w:r>
        <w:rPr>
          <w:b/>
          <w:color w:val="E65C00"/>
          <w:sz w:val="20"/>
        </w:rPr>
        <w:t xml:space="preserve">  2. </w:t>
      </w:r>
      <w:r>
        <w:rPr>
          <w:sz w:val="20"/>
        </w:rPr>
        <w:t>BatchNorm = Ses ayari: tum kanallar ayni seviyede</w:t>
      </w:r>
    </w:p>
    <w:p w:rsidR="00B03161" w:rsidRDefault="001E4430">
      <w:r>
        <w:rPr>
          <w:b/>
          <w:color w:val="E65C00"/>
          <w:sz w:val="20"/>
        </w:rPr>
        <w:t xml:space="preserve">  3. </w:t>
      </w:r>
      <w:r>
        <w:rPr>
          <w:sz w:val="20"/>
        </w:rPr>
        <w:t xml:space="preserve">EarlyStopping = Alarm: </w:t>
      </w:r>
      <w:r>
        <w:rPr>
          <w:sz w:val="20"/>
        </w:rPr>
        <w:t>durum kotulesince dur</w:t>
      </w:r>
    </w:p>
    <w:p w:rsidR="00B03161" w:rsidRDefault="001E4430">
      <w:r>
        <w:rPr>
          <w:b/>
          <w:color w:val="E65C00"/>
          <w:sz w:val="20"/>
        </w:rPr>
        <w:t xml:space="preserve">  4. </w:t>
      </w:r>
      <w:r>
        <w:rPr>
          <w:sz w:val="20"/>
        </w:rPr>
        <w:t>Hiperparametre = Recete: dogru dozaj her sey</w:t>
      </w:r>
    </w:p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B03161" w:rsidRDefault="001E4430">
      <w:pPr>
        <w:pStyle w:val="ListeMaddemi"/>
      </w:pPr>
      <w:r>
        <w:rPr>
          <w:sz w:val="20"/>
        </w:rPr>
        <w:t>Dropout orani nasil secilir? - 0.2-0.5 arasi deneyin, cok yuksek underfitting yapar.</w:t>
      </w:r>
    </w:p>
    <w:p w:rsidR="00B03161" w:rsidRDefault="001E4430">
      <w:pPr>
        <w:pStyle w:val="ListeMaddemi"/>
      </w:pPr>
      <w:r>
        <w:rPr>
          <w:sz w:val="20"/>
        </w:rPr>
        <w:t>EarlyStopping patience ne demek? - Kac epoch iyilesme bekleyecek.</w:t>
      </w:r>
    </w:p>
    <w:p w:rsidR="00B03161" w:rsidRDefault="001E4430">
      <w:pPr>
        <w:pStyle w:val="ListeMaddemi"/>
      </w:pPr>
      <w:r>
        <w:rPr>
          <w:sz w:val="20"/>
        </w:rPr>
        <w:t>BatchNorm ne</w:t>
      </w:r>
      <w:r>
        <w:rPr>
          <w:sz w:val="20"/>
        </w:rPr>
        <w:t>den isee yarar? - Ic kovaryans kaymasi azalir, egitim stabillesiir.</w:t>
      </w:r>
    </w:p>
    <w:p w:rsidR="00B03161" w:rsidRDefault="001E4430">
      <w:pPr>
        <w:jc w:val="center"/>
      </w:pPr>
      <w:r>
        <w:rPr>
          <w:color w:val="BDBDBD"/>
          <w:sz w:val="12"/>
        </w:rPr>
        <w:lastRenderedPageBreak/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B03161" w:rsidRDefault="00B03161"/>
    <w:p w:rsidR="00B03161" w:rsidRDefault="001E4430">
      <w:r>
        <w:rPr>
          <w:i/>
          <w:color w:val="6A1B9A"/>
          <w:sz w:val="20"/>
        </w:rPr>
        <w:t xml:space="preserve">  Süre: 10 dakika</w:t>
      </w:r>
    </w:p>
    <w:p w:rsidR="00B03161" w:rsidRDefault="001E4430">
      <w:pPr>
        <w:spacing w:before="200"/>
      </w:pPr>
      <w:r>
        <w:rPr>
          <w:b/>
          <w:color w:val="6A1B9A"/>
          <w:sz w:val="24"/>
        </w:rPr>
        <w:t xml:space="preserve">  Uygulama Etkinliği: "Hip</w:t>
      </w:r>
      <w:r>
        <w:rPr>
          <w:b/>
          <w:color w:val="6A1B9A"/>
          <w:sz w:val="24"/>
        </w:rPr>
        <w:t>erparametre Karsilastirma"</w:t>
      </w:r>
    </w:p>
    <w:p w:rsidR="00B03161" w:rsidRDefault="001E443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Deney</w:t>
      </w:r>
    </w:p>
    <w:p w:rsidR="00B03161" w:rsidRDefault="001E443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Farkli hiperparametre kombinasyonlarini deneyip en iyisini bulmak.</w:t>
      </w:r>
    </w:p>
    <w:p w:rsidR="00B03161" w:rsidRDefault="001E4430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B03161" w:rsidRDefault="001E4430">
      <w:r>
        <w:rPr>
          <w:b/>
          <w:color w:val="6A1B9A"/>
          <w:sz w:val="20"/>
        </w:rPr>
        <w:t xml:space="preserve">  1. </w:t>
      </w:r>
      <w:r>
        <w:rPr>
          <w:sz w:val="20"/>
        </w:rPr>
        <w:t>lr = 0.01, 0.001, 0.0001 ile 3 model egitin.</w:t>
      </w:r>
    </w:p>
    <w:p w:rsidR="00B03161" w:rsidRDefault="001E4430">
      <w:r>
        <w:rPr>
          <w:b/>
          <w:color w:val="6A1B9A"/>
          <w:sz w:val="20"/>
        </w:rPr>
        <w:t xml:space="preserve">  2. </w:t>
      </w:r>
      <w:r>
        <w:rPr>
          <w:sz w:val="20"/>
        </w:rPr>
        <w:t>Dropout = 0, 0.2, 0.5 ile 3 model egitin.</w:t>
      </w:r>
    </w:p>
    <w:p w:rsidR="00B03161" w:rsidRDefault="001E4430">
      <w:r>
        <w:rPr>
          <w:b/>
          <w:color w:val="6A1B9A"/>
          <w:sz w:val="20"/>
        </w:rPr>
        <w:t xml:space="preserve">  3. </w:t>
      </w:r>
      <w:r>
        <w:rPr>
          <w:sz w:val="20"/>
        </w:rPr>
        <w:t xml:space="preserve">Her birinin </w:t>
      </w:r>
      <w:r>
        <w:rPr>
          <w:sz w:val="20"/>
        </w:rPr>
        <w:t>test accuracy sini kaydedin.</w:t>
      </w:r>
    </w:p>
    <w:p w:rsidR="00B03161" w:rsidRDefault="001E4430">
      <w:r>
        <w:rPr>
          <w:b/>
          <w:color w:val="6A1B9A"/>
          <w:sz w:val="20"/>
        </w:rPr>
        <w:t xml:space="preserve">  4. </w:t>
      </w:r>
      <w:r>
        <w:rPr>
          <w:sz w:val="20"/>
        </w:rPr>
        <w:t>En iyi kombinasyonu belirleyin.</w:t>
      </w:r>
    </w:p>
    <w:p w:rsidR="00B03161" w:rsidRDefault="001E4430">
      <w:r>
        <w:rPr>
          <w:b/>
          <w:color w:val="6A1B9A"/>
          <w:sz w:val="20"/>
        </w:rPr>
        <w:t xml:space="preserve">  5. </w:t>
      </w:r>
      <w:r>
        <w:rPr>
          <w:sz w:val="20"/>
        </w:rPr>
        <w:t>Sonuclari tablo ve grafik ile sunun.</w:t>
      </w:r>
    </w:p>
    <w:p w:rsidR="00B03161" w:rsidRDefault="001E443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Hiperparametre Optimizasyon Raporu</w:t>
      </w:r>
    </w:p>
    <w:p w:rsidR="00B03161" w:rsidRDefault="001E4430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B03161" w:rsidRDefault="001E4430">
      <w:r>
        <w:rPr>
          <w:b/>
          <w:color w:val="6A1B9A"/>
          <w:sz w:val="20"/>
        </w:rPr>
        <w:t xml:space="preserve">  1. </w:t>
      </w:r>
      <w:r>
        <w:rPr>
          <w:sz w:val="20"/>
        </w:rPr>
        <w:t>Herhangi bir ML/DL projesinde model ayarlama.</w:t>
      </w:r>
    </w:p>
    <w:p w:rsidR="00B03161" w:rsidRDefault="001E4430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Deney</w:t>
      </w:r>
      <w:r>
        <w:rPr>
          <w:sz w:val="20"/>
        </w:rPr>
        <w:t>sel Bilim (faktoryel deney)</w:t>
      </w:r>
    </w:p>
    <w:p w:rsidR="00B03161" w:rsidRDefault="001E4430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B03161" w:rsidRDefault="001E4430">
            <w:r>
              <w:rPr>
                <w:sz w:val="20"/>
              </w:rPr>
              <w:t>Grid search ile tum kombinasyonlari otomatik deneyin.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ReduceLROnPlateau callback i ekleyin.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B03161" w:rsidRDefault="00B03161"/>
    <w:p w:rsidR="00B03161" w:rsidRDefault="001E4430">
      <w:r>
        <w:rPr>
          <w:i/>
          <w:color w:val="2E7D32"/>
          <w:sz w:val="20"/>
        </w:rPr>
        <w:t xml:space="preserve">  Süre: 8 dakika</w:t>
      </w:r>
    </w:p>
    <w:p w:rsidR="00B03161" w:rsidRDefault="001E4430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B03161" w:rsidRDefault="001E4430">
      <w:r>
        <w:rPr>
          <w:sz w:val="20"/>
        </w:rPr>
        <w:t xml:space="preserve">  ☐  Dropout ve BatchNorm uygular.</w:t>
      </w:r>
    </w:p>
    <w:p w:rsidR="00B03161" w:rsidRDefault="001E4430">
      <w:r>
        <w:rPr>
          <w:sz w:val="20"/>
        </w:rPr>
        <w:t xml:space="preserve">  ☐  EarlyStopping ve ModelCheckpoint kullanir.</w:t>
      </w:r>
    </w:p>
    <w:p w:rsidR="00B03161" w:rsidRDefault="001E4430">
      <w:r>
        <w:rPr>
          <w:sz w:val="20"/>
        </w:rPr>
        <w:t xml:space="preserve">  ☐  Hiperparametre etkisini olceer.</w:t>
      </w:r>
    </w:p>
    <w:p w:rsidR="00B03161" w:rsidRDefault="001E4430">
      <w:r>
        <w:rPr>
          <w:sz w:val="20"/>
        </w:rPr>
        <w:t xml:space="preserve">  ☐  En iyi konfigurasyonu belirler.</w:t>
      </w:r>
    </w:p>
    <w:p w:rsidR="00B03161" w:rsidRDefault="001E4430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B03161" w:rsidRDefault="001E4430">
      <w:r>
        <w:rPr>
          <w:b/>
          <w:color w:val="2E7D32"/>
          <w:sz w:val="20"/>
        </w:rPr>
        <w:t xml:space="preserve">  1. </w:t>
      </w:r>
      <w:r>
        <w:rPr>
          <w:sz w:val="20"/>
        </w:rPr>
        <w:t>Regularizasyon tekniklerini uygulayabilir miyim?</w:t>
      </w:r>
    </w:p>
    <w:p w:rsidR="00B03161" w:rsidRDefault="001E4430">
      <w:r>
        <w:rPr>
          <w:b/>
          <w:color w:val="2E7D32"/>
          <w:sz w:val="20"/>
        </w:rPr>
        <w:t xml:space="preserve">  2. </w:t>
      </w:r>
      <w:r>
        <w:rPr>
          <w:sz w:val="20"/>
        </w:rPr>
        <w:t>Callback leri dogru kullanabilir miyim?</w:t>
      </w:r>
    </w:p>
    <w:p w:rsidR="00B03161" w:rsidRDefault="001E4430">
      <w:r>
        <w:rPr>
          <w:b/>
          <w:color w:val="2E7D32"/>
          <w:sz w:val="20"/>
        </w:rPr>
        <w:t xml:space="preserve">  3. </w:t>
      </w:r>
      <w:r>
        <w:rPr>
          <w:sz w:val="20"/>
        </w:rPr>
        <w:t>Hiperparametre ayarini sistematik yapabilir miyim?</w:t>
      </w:r>
    </w:p>
    <w:p w:rsidR="00B03161" w:rsidRDefault="001E4430">
      <w:pPr>
        <w:spacing w:before="200"/>
      </w:pPr>
      <w:r>
        <w:rPr>
          <w:b/>
          <w:color w:val="2E7D32"/>
          <w:sz w:val="24"/>
        </w:rPr>
        <w:t xml:space="preserve">  Biçimlendirici Değerlendirme (Kısa</w:t>
      </w:r>
      <w:r>
        <w:rPr>
          <w:b/>
          <w:color w:val="2E7D32"/>
          <w:sz w:val="24"/>
        </w:rPr>
        <w:t xml:space="preserve">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2E7D32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Dropout(0.5) ne yapar?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 xml:space="preserve">a) Yari noron siler b) Yari noron kapatir </w:t>
            </w:r>
            <w:r>
              <w:rPr>
                <w:sz w:val="18"/>
              </w:rPr>
              <w:lastRenderedPageBreak/>
              <w:t>c) Hiz yarillar d) Veri yarillar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lastRenderedPageBreak/>
              <w:t>b) Yari noron kapatir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lastRenderedPageBreak/>
              <w:t>EarlyStopping neyi izler?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a) Egitim kaybi b) Dogrulama kaybi c) Test kaybi d) Parametre sayisi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b) Dogrulama kaybi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Hiperparametre hangisi?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a) Agirlik b) Bias c) Learning rate d) Gradyan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c) Learning rate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B03161" w:rsidRDefault="001E4430">
      <w:r>
        <w:rPr>
          <w:b/>
          <w:color w:val="2E7D32"/>
          <w:sz w:val="20"/>
        </w:rPr>
        <w:t>Açık Uçlu:</w:t>
      </w:r>
    </w:p>
    <w:p w:rsidR="00B03161" w:rsidRDefault="001E4430">
      <w:r>
        <w:rPr>
          <w:b/>
          <w:color w:val="2E7D32"/>
          <w:sz w:val="20"/>
        </w:rPr>
        <w:t xml:space="preserve">  1. </w:t>
      </w:r>
      <w:r>
        <w:rPr>
          <w:sz w:val="20"/>
        </w:rPr>
        <w:t>Hiperparametre ayarini otomatik yapan AutoML sistemleri yayginlasacak mi?</w:t>
      </w:r>
    </w:p>
    <w:p w:rsidR="00B03161" w:rsidRDefault="001E4430">
      <w:r>
        <w:rPr>
          <w:b/>
          <w:color w:val="2E7D32"/>
          <w:sz w:val="20"/>
        </w:rPr>
        <w:t>Eleştirel Düşünme:</w:t>
      </w:r>
    </w:p>
    <w:p w:rsidR="00B03161" w:rsidRDefault="001E4430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Regularizasyon her zaman </w:t>
      </w:r>
      <w:r>
        <w:rPr>
          <w:sz w:val="20"/>
        </w:rPr>
        <w:t>gerekli mi? Ne zaman gereksiz?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B03161" w:rsidRDefault="001E4430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C62828"/>
          <w:sz w:val="24"/>
        </w:rPr>
        <w:t xml:space="preserve">  Adım Adım Uygulama: "Regularizasyon Uygulamasi"</w:t>
      </w:r>
    </w:p>
    <w:p w:rsidR="00B03161" w:rsidRDefault="001E4430">
      <w:r>
        <w:rPr>
          <w:b/>
          <w:color w:val="1B2A4A"/>
          <w:sz w:val="20"/>
        </w:rPr>
        <w:t xml:space="preserve">Hedef: </w:t>
      </w:r>
      <w:r>
        <w:rPr>
          <w:sz w:val="20"/>
        </w:rPr>
        <w:t xml:space="preserve">MNIST modeline regularizasyon ve </w:t>
      </w:r>
      <w:r>
        <w:rPr>
          <w:sz w:val="20"/>
        </w:rPr>
        <w:t>callback ekleme.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model.add(Dropout(0.3)); model.add(BatchNormalization())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Regularizasyon ekle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2 teknik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es = EarlyStopping(patience=5, restore_best_weights=True)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Callback tanimla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Otomatik dur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 xml:space="preserve">model.fit(X, y, epochs=100, </w:t>
            </w:r>
            <w:r>
              <w:rPr>
                <w:sz w:val="18"/>
              </w:rPr>
              <w:t>callbacks=[es], validation_split=0.2)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Egit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Kontroller callback de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Regularizasyonlu model daha iyi test accuracy vermeli.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pPr>
        <w:spacing w:before="200"/>
      </w:pPr>
      <w:r>
        <w:rPr>
          <w:b/>
          <w:color w:val="C62828"/>
          <w:sz w:val="24"/>
        </w:rPr>
        <w:t xml:space="preserve">  Canlı Demo: "Regularizasyon De</w:t>
      </w:r>
      <w:r>
        <w:rPr>
          <w:b/>
          <w:color w:val="C62828"/>
          <w:sz w:val="24"/>
        </w:rPr>
        <w:t>mo"</w:t>
      </w:r>
    </w:p>
    <w:p w:rsidR="00B03161" w:rsidRDefault="001E4430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>Dropout oncesi-sonrasi accuracy farkini gosterir.</w:t>
      </w:r>
    </w:p>
    <w:p w:rsidR="00B03161" w:rsidRDefault="001E4430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Farkli dropout oranllarini dener.</w:t>
      </w:r>
    </w:p>
    <w:p w:rsidR="00B03161" w:rsidRDefault="001E4430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Dropout sadece egitimde aktif, test te kapali!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</w:t>
      </w:r>
      <w:r>
        <w:rPr>
          <w:color w:val="BDBDBD"/>
          <w:sz w:val="12"/>
        </w:rPr>
        <w:t>________________________</w:t>
      </w:r>
    </w:p>
    <w:p w:rsidR="00B03161" w:rsidRDefault="001E4430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MNIST modeline Dropout(0.2) ekleyin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Accuracy farkini olcun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EarlyStopping ekleyin, epochs=100 yapin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Otomatik dur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3 farkli lr ile karsilastirma yapin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En iyi lr yi bulun</w:t>
            </w:r>
          </w:p>
        </w:tc>
      </w:tr>
    </w:tbl>
    <w:p w:rsidR="00B03161" w:rsidRDefault="00B03161"/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pPr>
        <w:spacing w:before="200"/>
      </w:pPr>
      <w:r>
        <w:rPr>
          <w:b/>
          <w:color w:val="C62828"/>
          <w:sz w:val="24"/>
        </w:rPr>
        <w:t xml:space="preserve">  Vaka Çalışması: "Model Doktoru"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B03161" w:rsidRDefault="001E4430">
            <w:r>
              <w:rPr>
                <w:sz w:val="20"/>
              </w:rPr>
              <w:t>Model: egitim %99, test %88. Teshis ve tedavi plani olusturun.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Teshis (overfitting) + tedavi (Dropout+EarlyStopping) + sonu</w:t>
      </w:r>
      <w:r>
        <w:rPr>
          <w:sz w:val="20"/>
        </w:rPr>
        <w:t>c.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B03161" w:rsidRDefault="001E4430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B03161" w:rsidRDefault="001E4430">
      <w:r>
        <w:rPr>
          <w:sz w:val="20"/>
        </w:rPr>
        <w:t>Dropout, BatchNormalization, EarlyStopping, ModelCheckpoint ve hiperparametre ayari.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B03161">
        <w:trPr>
          <w:jc w:val="center"/>
        </w:trPr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Dropout</w:t>
            </w:r>
          </w:p>
        </w:tc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BatchNormalization</w:t>
            </w:r>
          </w:p>
        </w:tc>
      </w:tr>
      <w:tr w:rsidR="00B03161">
        <w:trPr>
          <w:jc w:val="center"/>
        </w:trPr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EarlyStopping</w:t>
            </w:r>
          </w:p>
        </w:tc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ModelCheckpoint</w:t>
            </w:r>
          </w:p>
        </w:tc>
      </w:tr>
      <w:tr w:rsidR="00B03161">
        <w:trPr>
          <w:jc w:val="center"/>
        </w:trPr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Hiperparametre</w:t>
            </w:r>
          </w:p>
        </w:tc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patience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B03161" w:rsidRDefault="001E4430">
      <w:r>
        <w:rPr>
          <w:sz w:val="20"/>
        </w:rPr>
        <w:t>Sonraki derste model kaydetme ve yukleme islemleriini ogrenecegiz.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B03161" w:rsidRDefault="001E4430">
            <w:r>
              <w:rPr>
                <w:sz w:val="20"/>
              </w:rPr>
              <w:t>Fashion-MNIST modeline tum regularizasyon tekniklerin</w:t>
            </w:r>
            <w:r>
              <w:rPr>
                <w:sz w:val="20"/>
              </w:rPr>
              <w:t>i uygulayip sonuclari raporlayin.</w:t>
            </w:r>
          </w:p>
        </w:tc>
      </w:tr>
    </w:tbl>
    <w:p w:rsidR="00B03161" w:rsidRDefault="00B03161"/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B03161" w:rsidRDefault="001E4430">
      <w:pPr>
        <w:pStyle w:val="ListeMaddemi"/>
      </w:pPr>
      <w:r>
        <w:rPr>
          <w:sz w:val="20"/>
        </w:rPr>
        <w:t>Onceki dersin MNIST kodunu hazir tutun.</w:t>
      </w:r>
    </w:p>
    <w:p w:rsidR="00B03161" w:rsidRDefault="001E4430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B03161">
        <w:trPr>
          <w:jc w:val="center"/>
        </w:trPr>
        <w:tc>
          <w:tcPr>
            <w:tcW w:w="4819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B03161">
        <w:trPr>
          <w:jc w:val="center"/>
        </w:trPr>
        <w:tc>
          <w:tcPr>
            <w:tcW w:w="4819" w:type="dxa"/>
          </w:tcPr>
          <w:p w:rsidR="00B03161" w:rsidRDefault="001E4430">
            <w:r>
              <w:rPr>
                <w:sz w:val="18"/>
              </w:rPr>
              <w:t>Callback parametreleri karisir</w:t>
            </w:r>
          </w:p>
        </w:tc>
        <w:tc>
          <w:tcPr>
            <w:tcW w:w="4819" w:type="dxa"/>
          </w:tcPr>
          <w:p w:rsidR="00B03161" w:rsidRDefault="001E4430">
            <w:r>
              <w:rPr>
                <w:sz w:val="18"/>
              </w:rPr>
              <w:t>Her birini ayri gosterin</w:t>
            </w:r>
          </w:p>
        </w:tc>
      </w:tr>
      <w:tr w:rsidR="00B03161">
        <w:trPr>
          <w:jc w:val="center"/>
        </w:trPr>
        <w:tc>
          <w:tcPr>
            <w:tcW w:w="4819" w:type="dxa"/>
          </w:tcPr>
          <w:p w:rsidR="00B03161" w:rsidRDefault="001E4430">
            <w:r>
              <w:rPr>
                <w:sz w:val="18"/>
              </w:rPr>
              <w:t>BatchNorm yeri karisir</w:t>
            </w:r>
          </w:p>
        </w:tc>
        <w:tc>
          <w:tcPr>
            <w:tcW w:w="4819" w:type="dxa"/>
          </w:tcPr>
          <w:p w:rsidR="00B03161" w:rsidRDefault="001E4430">
            <w:r>
              <w:rPr>
                <w:sz w:val="18"/>
              </w:rPr>
              <w:t>Dense dan sonra, aktivasyondan once (veya sonra)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>Regularizasyon: 15dk, Callback: 15dk, Deneyler: 15dk</w:t>
      </w:r>
    </w:p>
    <w:p w:rsidR="00B03161" w:rsidRDefault="001E4430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B03161" w:rsidRDefault="001E4430">
            <w:r>
              <w:rPr>
                <w:sz w:val="20"/>
              </w:rPr>
              <w:t xml:space="preserve">Sadece Dropout + </w:t>
            </w:r>
            <w:r>
              <w:rPr>
                <w:sz w:val="20"/>
              </w:rPr>
              <w:t>EarlyStopping a odaklanin.</w:t>
            </w:r>
          </w:p>
        </w:tc>
      </w:tr>
    </w:tbl>
    <w:p w:rsidR="00B03161" w:rsidRDefault="00B03161"/>
    <w:p w:rsidR="00B03161" w:rsidRDefault="001E4430">
      <w:r>
        <w:br w:type="page"/>
      </w:r>
    </w:p>
    <w:p w:rsidR="00B03161" w:rsidRDefault="001E4430">
      <w:pPr>
        <w:jc w:val="center"/>
      </w:pPr>
      <w:r>
        <w:rPr>
          <w:b/>
          <w:color w:val="1B2A4A"/>
          <w:sz w:val="36"/>
        </w:rPr>
        <w:lastRenderedPageBreak/>
        <w:t>━━━  52. SAAT  ━━━</w:t>
      </w:r>
    </w:p>
    <w:p w:rsidR="00B03161" w:rsidRDefault="001E4430">
      <w:pPr>
        <w:jc w:val="center"/>
      </w:pPr>
      <w:r>
        <w:rPr>
          <w:color w:val="2C6FAD"/>
          <w:sz w:val="32"/>
        </w:rPr>
        <w:t>Model Kaydetme ve Yukleme</w:t>
      </w:r>
    </w:p>
    <w:p w:rsidR="00B03161" w:rsidRDefault="00B03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KAZANIMLAR  |  Öğrenme Kazanımları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Genel Kazanım: </w:t>
      </w:r>
      <w:r>
        <w:rPr>
          <w:sz w:val="20"/>
        </w:rPr>
        <w:t>Egitilmis modeli kaydeder, yukler ve tahmin icin kullanir.</w:t>
      </w:r>
    </w:p>
    <w:p w:rsidR="00B03161" w:rsidRDefault="00B03161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Kod</w:t>
            </w:r>
          </w:p>
        </w:tc>
        <w:tc>
          <w:tcPr>
            <w:tcW w:w="3213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Kazanım</w:t>
            </w:r>
          </w:p>
        </w:tc>
        <w:tc>
          <w:tcPr>
            <w:tcW w:w="3213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Bilişsel Düzey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4.2.10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 xml:space="preserve">model.save() ile modeli </w:t>
            </w:r>
            <w:r>
              <w:rPr>
                <w:sz w:val="18"/>
              </w:rPr>
              <w:t>dosyaya kaydeder.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Uygulama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4.2.11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load_model() ile kayitli modeli yukler.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Uygulama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4.2.12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Yuklenen modelle yeni veri uzerinde tahmin yapar.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Uygulama</w:t>
            </w:r>
          </w:p>
        </w:tc>
      </w:tr>
    </w:tbl>
    <w:p w:rsidR="00B03161" w:rsidRDefault="00B0316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ÖN BİLGİ  |  Ön Bilgi ve Hazırlık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Ön Koşul Bilgiler: </w:t>
      </w:r>
      <w:r>
        <w:rPr>
          <w:sz w:val="20"/>
        </w:rPr>
        <w:t xml:space="preserve">Keras ile model egitme, regularizasyon ve </w:t>
      </w:r>
      <w:r>
        <w:rPr>
          <w:sz w:val="20"/>
        </w:rPr>
        <w:t>callback bilgisi.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Öğrencinin Bilmesi Gerekenler</w:t>
      </w:r>
    </w:p>
    <w:p w:rsidR="00B03161" w:rsidRDefault="001E4430">
      <w:pPr>
        <w:pStyle w:val="ListeMaddemi"/>
      </w:pPr>
      <w:r>
        <w:rPr>
          <w:sz w:val="20"/>
        </w:rPr>
        <w:t>Keras model egitim sureci.</w:t>
      </w:r>
    </w:p>
    <w:p w:rsidR="00B03161" w:rsidRDefault="001E4430">
      <w:pPr>
        <w:pStyle w:val="ListeMaddemi"/>
      </w:pPr>
      <w:r>
        <w:rPr>
          <w:sz w:val="20"/>
        </w:rPr>
        <w:t>ModelCheckpoint callback i.</w:t>
      </w:r>
    </w:p>
    <w:p w:rsidR="00B03161" w:rsidRDefault="001E4430">
      <w:pPr>
        <w:pStyle w:val="ListeMaddemi"/>
      </w:pPr>
      <w:r>
        <w:rPr>
          <w:sz w:val="20"/>
        </w:rPr>
        <w:t>Dosya islemleri.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Olası Kavram Yanılgıları</w:t>
      </w:r>
    </w:p>
    <w:p w:rsidR="00B03161" w:rsidRDefault="001E4430">
      <w:pPr>
        <w:pStyle w:val="ListeMaddemi"/>
      </w:pPr>
      <w:r>
        <w:rPr>
          <w:sz w:val="20"/>
        </w:rPr>
        <w:t>Modelin her seferinde yeniden egitilmesi gerektigi.</w:t>
      </w:r>
    </w:p>
    <w:p w:rsidR="00B03161" w:rsidRDefault="001E4430">
      <w:pPr>
        <w:pStyle w:val="ListeMaddemi"/>
      </w:pPr>
      <w:r>
        <w:rPr>
          <w:sz w:val="20"/>
        </w:rPr>
        <w:t>Kaydetmenin zor oldugu.</w:t>
      </w:r>
    </w:p>
    <w:p w:rsidR="00B03161" w:rsidRDefault="001E4430">
      <w:pPr>
        <w:pStyle w:val="ListeMaddemi"/>
      </w:pPr>
      <w:r>
        <w:rPr>
          <w:sz w:val="20"/>
        </w:rPr>
        <w:t xml:space="preserve">Kaydedilen modelin farkli </w:t>
      </w:r>
      <w:r>
        <w:rPr>
          <w:sz w:val="20"/>
        </w:rPr>
        <w:t>bilgisayarda calismaycagi.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Hazırlık Materyalleri</w:t>
      </w:r>
    </w:p>
    <w:p w:rsidR="00B03161" w:rsidRDefault="001E4430">
      <w:pPr>
        <w:pStyle w:val="ListeMaddemi"/>
      </w:pPr>
      <w:r>
        <w:rPr>
          <w:sz w:val="20"/>
        </w:rPr>
        <w:t>Bilgisayar (Python + Keras kurulu)</w:t>
      </w:r>
    </w:p>
    <w:p w:rsidR="00B03161" w:rsidRDefault="001E4430">
      <w:pPr>
        <w:pStyle w:val="ListeMaddemi"/>
      </w:pPr>
      <w:r>
        <w:rPr>
          <w:sz w:val="20"/>
        </w:rPr>
        <w:t>PyCharm IDE</w:t>
      </w:r>
    </w:p>
    <w:p w:rsidR="00B03161" w:rsidRDefault="001E4430">
      <w:pPr>
        <w:pStyle w:val="ListeMaddemi"/>
      </w:pPr>
      <w:r>
        <w:rPr>
          <w:sz w:val="20"/>
        </w:rPr>
        <w:t>Egitilmis MNIST modeli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2C6FAD"/>
              <w:left w:val="single" w:sz="10" w:space="0" w:color="2C6FAD"/>
              <w:bottom w:val="single" w:sz="10" w:space="0" w:color="2C6FAD"/>
              <w:right w:val="single" w:sz="10" w:space="0" w:color="2C6FAD"/>
            </w:tcBorders>
            <w:shd w:val="clear" w:color="auto" w:fill="2C6FAD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E1  |  GİRME (ENGAGE)  —  Dikkat Çekme &amp; Merak Uyand</w:t>
            </w:r>
            <w:r>
              <w:rPr>
                <w:b/>
                <w:color w:val="FFFFFF"/>
                <w:sz w:val="28"/>
              </w:rPr>
              <w:t>ırma</w:t>
            </w:r>
          </w:p>
        </w:tc>
      </w:tr>
    </w:tbl>
    <w:p w:rsidR="00B03161" w:rsidRDefault="00B03161"/>
    <w:p w:rsidR="00B03161" w:rsidRDefault="001E4430">
      <w:r>
        <w:rPr>
          <w:i/>
          <w:color w:val="2C6FAD"/>
          <w:sz w:val="20"/>
        </w:rPr>
        <w:t xml:space="preserve">  Süre: 5 dakika</w:t>
      </w:r>
    </w:p>
    <w:p w:rsidR="00B03161" w:rsidRDefault="001E4430">
      <w:r>
        <w:rPr>
          <w:b/>
          <w:color w:val="1B2A4A"/>
          <w:sz w:val="20"/>
        </w:rPr>
        <w:t xml:space="preserve">Dikkat Çekici Soru: </w:t>
      </w:r>
      <w:r>
        <w:rPr>
          <w:sz w:val="20"/>
        </w:rPr>
        <w:t>"Modelinizi saatlerce egittiniz. Bilgisayari kapatinca kaybolmasinn! Kaydedin, istedgiiniz zaman yukleyin, yeni verilerle tahmin yapin. Gercek uygulamalarda model bir kez egitilir, surekli kullanilir."</w:t>
      </w:r>
    </w:p>
    <w:p w:rsidR="00B03161" w:rsidRDefault="001E4430">
      <w:r>
        <w:rPr>
          <w:b/>
          <w:color w:val="1B2A4A"/>
          <w:sz w:val="20"/>
        </w:rPr>
        <w:t>Günlük Hay</w:t>
      </w:r>
      <w:r>
        <w:rPr>
          <w:b/>
          <w:color w:val="1B2A4A"/>
          <w:sz w:val="20"/>
        </w:rPr>
        <w:t xml:space="preserve">at Bağlantısı: </w:t>
      </w:r>
      <w:r>
        <w:rPr>
          <w:sz w:val="20"/>
        </w:rPr>
        <w:t>Word dosyasini kaydetmek gibi: yaz, kaydet, kapat, ac, devam et. Model de oyle!</w:t>
      </w:r>
    </w:p>
    <w:p w:rsidR="00B03161" w:rsidRDefault="001E4430">
      <w:pPr>
        <w:spacing w:before="200"/>
      </w:pPr>
      <w:r>
        <w:rPr>
          <w:b/>
          <w:color w:val="2C6FAD"/>
          <w:sz w:val="24"/>
        </w:rPr>
        <w:t xml:space="preserve">  Ön Bilgi Yoklama Soruları</w:t>
      </w:r>
    </w:p>
    <w:p w:rsidR="00B03161" w:rsidRDefault="001E4430">
      <w:r>
        <w:rPr>
          <w:b/>
          <w:color w:val="2C6FAD"/>
          <w:sz w:val="20"/>
        </w:rPr>
        <w:t xml:space="preserve">  1. </w:t>
      </w:r>
      <w:r>
        <w:rPr>
          <w:sz w:val="20"/>
        </w:rPr>
        <w:t>Model nasil kaydedilir?</w:t>
      </w:r>
    </w:p>
    <w:p w:rsidR="00B03161" w:rsidRDefault="001E4430">
      <w:r>
        <w:rPr>
          <w:b/>
          <w:color w:val="2C6FAD"/>
          <w:sz w:val="20"/>
        </w:rPr>
        <w:lastRenderedPageBreak/>
        <w:t xml:space="preserve">  2. </w:t>
      </w:r>
      <w:r>
        <w:rPr>
          <w:sz w:val="20"/>
        </w:rPr>
        <w:t>Hangi formatlar var?</w:t>
      </w:r>
    </w:p>
    <w:p w:rsidR="00B03161" w:rsidRDefault="001E4430">
      <w:r>
        <w:rPr>
          <w:b/>
          <w:color w:val="2C6FAD"/>
          <w:sz w:val="20"/>
        </w:rPr>
        <w:t xml:space="preserve">  3. </w:t>
      </w:r>
      <w:r>
        <w:rPr>
          <w:sz w:val="20"/>
        </w:rPr>
        <w:t>Yuklenen modelle ne yapilir?</w:t>
      </w:r>
    </w:p>
    <w:p w:rsidR="00B03161" w:rsidRDefault="001E4430">
      <w:pPr>
        <w:spacing w:before="200"/>
      </w:pPr>
      <w:r>
        <w:rPr>
          <w:b/>
          <w:color w:val="2C6FAD"/>
          <w:sz w:val="24"/>
        </w:rPr>
        <w:t xml:space="preserve">  Motivasyon Etkinliği: "Kaydet-Yukle Dongusu"</w:t>
      </w:r>
    </w:p>
    <w:p w:rsidR="00B03161" w:rsidRDefault="001E4430">
      <w:r>
        <w:rPr>
          <w:b/>
          <w:color w:val="1B2A4A"/>
          <w:sz w:val="20"/>
        </w:rPr>
        <w:t xml:space="preserve">Açıklama: </w:t>
      </w:r>
      <w:r>
        <w:rPr>
          <w:sz w:val="20"/>
        </w:rPr>
        <w:t>Model kaydetme ve yukleme islemini deneyimmleme.</w:t>
      </w:r>
    </w:p>
    <w:p w:rsidR="00B03161" w:rsidRDefault="001E4430">
      <w:r>
        <w:rPr>
          <w:b/>
          <w:color w:val="1B2A4A"/>
          <w:sz w:val="20"/>
        </w:rPr>
        <w:t xml:space="preserve">Yönerge: </w:t>
      </w:r>
      <w:r>
        <w:rPr>
          <w:sz w:val="20"/>
        </w:rPr>
        <w:t>Egitmen MNIST modelini egitir, kaydeder, Python i kapatir, tekrar acar, modeli yukler ve tahmin yapar. Ogrenciler surecii izler.</w:t>
      </w:r>
    </w:p>
    <w:p w:rsidR="00B03161" w:rsidRDefault="001E4430">
      <w:pPr>
        <w:spacing w:before="200"/>
      </w:pPr>
      <w:r>
        <w:rPr>
          <w:b/>
          <w:color w:val="2C6FAD"/>
          <w:sz w:val="24"/>
        </w:rPr>
        <w:t xml:space="preserve">  Senaryo / </w:t>
      </w:r>
      <w:r>
        <w:rPr>
          <w:b/>
          <w:color w:val="2C6FAD"/>
          <w:sz w:val="24"/>
        </w:rPr>
        <w:t>Problem Durumu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2C6FAD"/>
              <w:left w:val="single" w:sz="8" w:space="0" w:color="2C6FAD"/>
              <w:bottom w:val="single" w:sz="8" w:space="0" w:color="2C6FAD"/>
              <w:right w:val="single" w:sz="8" w:space="0" w:color="2C6FAD"/>
            </w:tcBorders>
            <w:shd w:val="clear" w:color="auto" w:fill="E3F2FD"/>
          </w:tcPr>
          <w:p w:rsidR="00B03161" w:rsidRDefault="001E4430">
            <w:r>
              <w:rPr>
                <w:sz w:val="20"/>
              </w:rPr>
              <w:t>Bir uygulamaa yaptiniz: kullanici el yazisi yukluyor, model tahmin ediyor. Model her seferinde 10 dakika egitilecek mi? Hayir, bir kez egit, kaydet, hep kullan!</w:t>
            </w:r>
          </w:p>
        </w:tc>
      </w:tr>
    </w:tbl>
    <w:p w:rsidR="00B03161" w:rsidRDefault="00B03161"/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</w:t>
      </w:r>
      <w:r>
        <w:rPr>
          <w:color w:val="BDBDBD"/>
          <w:sz w:val="12"/>
        </w:rPr>
        <w:t>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007A7A"/>
              <w:left w:val="single" w:sz="10" w:space="0" w:color="007A7A"/>
              <w:bottom w:val="single" w:sz="10" w:space="0" w:color="007A7A"/>
              <w:right w:val="single" w:sz="10" w:space="0" w:color="007A7A"/>
            </w:tcBorders>
            <w:shd w:val="clear" w:color="auto" w:fill="007A7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E2  |  KEŞİF (EXPLORE)  —  Aktif Keşif &amp; Deneyimleme</w:t>
            </w:r>
          </w:p>
        </w:tc>
      </w:tr>
    </w:tbl>
    <w:p w:rsidR="00B03161" w:rsidRDefault="00B03161"/>
    <w:p w:rsidR="00B03161" w:rsidRDefault="001E4430">
      <w:r>
        <w:rPr>
          <w:i/>
          <w:color w:val="007A7A"/>
          <w:sz w:val="20"/>
        </w:rPr>
        <w:t xml:space="preserve">  Süre: 10 dakika</w:t>
      </w:r>
    </w:p>
    <w:p w:rsidR="00B03161" w:rsidRDefault="001E4430">
      <w:pPr>
        <w:spacing w:before="200"/>
      </w:pPr>
      <w:r>
        <w:rPr>
          <w:b/>
          <w:color w:val="007A7A"/>
          <w:sz w:val="24"/>
        </w:rPr>
        <w:t xml:space="preserve">  Keşif Etkinliği: "Model Kaydetme ve Yukleme Uygulamasi"</w:t>
      </w:r>
    </w:p>
    <w:p w:rsidR="00B03161" w:rsidRDefault="001E443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Kodlama</w:t>
      </w:r>
    </w:p>
    <w:p w:rsidR="00B03161" w:rsidRDefault="001E443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Modeli kaydetmek, yuklemek ve tahmin yapmak.</w:t>
      </w:r>
    </w:p>
    <w:p w:rsidR="00B03161" w:rsidRDefault="001E4430">
      <w:r>
        <w:rPr>
          <w:b/>
          <w:color w:val="1B2A4A"/>
          <w:sz w:val="20"/>
        </w:rPr>
        <w:t xml:space="preserve">Malzemeler: </w:t>
      </w:r>
      <w:r>
        <w:rPr>
          <w:sz w:val="20"/>
        </w:rPr>
        <w:t>Bilgisayar, PyCharm, Keras</w:t>
      </w:r>
    </w:p>
    <w:p w:rsidR="00B03161" w:rsidRDefault="001E4430">
      <w:pPr>
        <w:spacing w:before="200"/>
      </w:pPr>
      <w:r>
        <w:rPr>
          <w:b/>
          <w:color w:val="007A7A"/>
          <w:sz w:val="24"/>
        </w:rPr>
        <w:t xml:space="preserve">  Yönerge Adımları</w:t>
      </w:r>
    </w:p>
    <w:p w:rsidR="00B03161" w:rsidRDefault="001E4430">
      <w:r>
        <w:rPr>
          <w:b/>
          <w:color w:val="007A7A"/>
          <w:sz w:val="20"/>
        </w:rPr>
        <w:t xml:space="preserve">  1. </w:t>
      </w:r>
      <w:r>
        <w:rPr>
          <w:sz w:val="20"/>
        </w:rPr>
        <w:t>MNIST modelini egitin (onceki ders kodu).</w:t>
      </w:r>
    </w:p>
    <w:p w:rsidR="00B03161" w:rsidRDefault="001E4430">
      <w:r>
        <w:rPr>
          <w:b/>
          <w:color w:val="007A7A"/>
          <w:sz w:val="20"/>
        </w:rPr>
        <w:t xml:space="preserve">  2. </w:t>
      </w:r>
      <w:r>
        <w:rPr>
          <w:sz w:val="20"/>
        </w:rPr>
        <w:t>model.save('mnist_model.h5') ile kaydedin.</w:t>
      </w:r>
    </w:p>
    <w:p w:rsidR="00B03161" w:rsidRDefault="001E4430">
      <w:r>
        <w:rPr>
          <w:b/>
          <w:color w:val="007A7A"/>
          <w:sz w:val="20"/>
        </w:rPr>
        <w:t xml:space="preserve">  3. </w:t>
      </w:r>
      <w:r>
        <w:rPr>
          <w:sz w:val="20"/>
        </w:rPr>
        <w:t>Yeni bir Python dosyasinda: loaded = load_model('mnist_model.h5').</w:t>
      </w:r>
    </w:p>
    <w:p w:rsidR="00B03161" w:rsidRDefault="001E4430">
      <w:r>
        <w:rPr>
          <w:b/>
          <w:color w:val="007A7A"/>
          <w:sz w:val="20"/>
        </w:rPr>
        <w:t xml:space="preserve">  4. </w:t>
      </w:r>
      <w:r>
        <w:rPr>
          <w:sz w:val="20"/>
        </w:rPr>
        <w:t>Test verisinden 5 goruntu secip tahmin yapin: loaded.predict(X_te</w:t>
      </w:r>
      <w:r>
        <w:rPr>
          <w:sz w:val="20"/>
        </w:rPr>
        <w:t>st[:5]).</w:t>
      </w:r>
    </w:p>
    <w:p w:rsidR="00B03161" w:rsidRDefault="001E4430">
      <w:r>
        <w:rPr>
          <w:b/>
          <w:color w:val="007A7A"/>
          <w:sz w:val="20"/>
        </w:rPr>
        <w:t xml:space="preserve">  5. </w:t>
      </w:r>
      <w:r>
        <w:rPr>
          <w:sz w:val="20"/>
        </w:rPr>
        <w:t>Tahmin ile gercek etiketi karsilastirin.</w:t>
      </w:r>
    </w:p>
    <w:p w:rsidR="00B03161" w:rsidRDefault="001E4430">
      <w:r>
        <w:rPr>
          <w:b/>
          <w:color w:val="1B2A4A"/>
          <w:sz w:val="20"/>
        </w:rPr>
        <w:t xml:space="preserve">Öğrenci Rolü: </w:t>
      </w:r>
      <w:r>
        <w:rPr>
          <w:sz w:val="20"/>
        </w:rPr>
        <w:t>Uygulama gelistirici: modeli dagitan</w:t>
      </w:r>
    </w:p>
    <w:p w:rsidR="00B03161" w:rsidRDefault="001E4430">
      <w:r>
        <w:rPr>
          <w:b/>
          <w:color w:val="1B2A4A"/>
          <w:sz w:val="20"/>
        </w:rPr>
        <w:t xml:space="preserve">Öğretmen Rolü: </w:t>
      </w:r>
      <w:r>
        <w:rPr>
          <w:sz w:val="20"/>
        </w:rPr>
        <w:t>Kaydetme ve yukleme islemlerini kontrol eder</w:t>
      </w:r>
    </w:p>
    <w:p w:rsidR="00B03161" w:rsidRDefault="001E443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Kaydedilmis Model ve Tahmin Uygulamasi</w:t>
      </w:r>
    </w:p>
    <w:p w:rsidR="00B03161" w:rsidRDefault="001E4430">
      <w:pPr>
        <w:spacing w:before="200"/>
      </w:pPr>
      <w:r>
        <w:rPr>
          <w:b/>
          <w:color w:val="007A7A"/>
          <w:sz w:val="24"/>
        </w:rPr>
        <w:t xml:space="preserve">  Araştırma Soruları</w:t>
      </w:r>
    </w:p>
    <w:p w:rsidR="00B03161" w:rsidRDefault="001E4430">
      <w:r>
        <w:rPr>
          <w:b/>
          <w:color w:val="007A7A"/>
          <w:sz w:val="20"/>
        </w:rPr>
        <w:t xml:space="preserve">  1. </w:t>
      </w:r>
      <w:r>
        <w:rPr>
          <w:sz w:val="20"/>
        </w:rPr>
        <w:t>SavedModel</w:t>
      </w:r>
      <w:r>
        <w:rPr>
          <w:sz w:val="20"/>
        </w:rPr>
        <w:t xml:space="preserve"> formati nedir?</w:t>
      </w:r>
    </w:p>
    <w:p w:rsidR="00B03161" w:rsidRDefault="001E4430">
      <w:r>
        <w:rPr>
          <w:b/>
          <w:color w:val="007A7A"/>
          <w:sz w:val="20"/>
        </w:rPr>
        <w:t xml:space="preserve">  2. </w:t>
      </w:r>
      <w:r>
        <w:rPr>
          <w:sz w:val="20"/>
        </w:rPr>
        <w:t>ONNX nedir?</w:t>
      </w:r>
    </w:p>
    <w:p w:rsidR="00B03161" w:rsidRDefault="001E4430">
      <w:r>
        <w:rPr>
          <w:b/>
          <w:color w:val="007A7A"/>
          <w:sz w:val="20"/>
        </w:rPr>
        <w:t xml:space="preserve">  3. </w:t>
      </w:r>
      <w:r>
        <w:rPr>
          <w:sz w:val="20"/>
        </w:rPr>
        <w:t>Model deploy nedir?</w:t>
      </w:r>
    </w:p>
    <w:p w:rsidR="00B03161" w:rsidRDefault="001E4430">
      <w:r>
        <w:rPr>
          <w:b/>
          <w:color w:val="1B2A4A"/>
          <w:sz w:val="20"/>
        </w:rPr>
        <w:t xml:space="preserve">Grupla Çalışma Kuralları: </w:t>
      </w:r>
      <w:r>
        <w:rPr>
          <w:sz w:val="20"/>
        </w:rPr>
        <w:t>Yuklenen modelin dogrulugunuu mutlaka test edin!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E65C00"/>
              <w:left w:val="single" w:sz="10" w:space="0" w:color="E65C00"/>
              <w:bottom w:val="single" w:sz="10" w:space="0" w:color="E65C00"/>
              <w:right w:val="single" w:sz="10" w:space="0" w:color="E65C00"/>
            </w:tcBorders>
            <w:shd w:val="clear" w:color="auto" w:fill="E65C00"/>
          </w:tcPr>
          <w:p w:rsidR="00B03161" w:rsidRDefault="001E4430">
            <w:r>
              <w:rPr>
                <w:b/>
                <w:color w:val="FFFFFF"/>
                <w:sz w:val="28"/>
              </w:rPr>
              <w:lastRenderedPageBreak/>
              <w:t xml:space="preserve">  E3  |  AÇIKLAMA (EXPLAIN)  —  Kavramları Yapılandırma</w:t>
            </w:r>
          </w:p>
        </w:tc>
      </w:tr>
    </w:tbl>
    <w:p w:rsidR="00B03161" w:rsidRDefault="00B03161"/>
    <w:p w:rsidR="00B03161" w:rsidRDefault="001E4430">
      <w:r>
        <w:rPr>
          <w:i/>
          <w:color w:val="E65C00"/>
          <w:sz w:val="20"/>
        </w:rPr>
        <w:t xml:space="preserve">  Süre: 12 dakika</w:t>
      </w:r>
    </w:p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Temel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B03161">
        <w:trPr>
          <w:jc w:val="center"/>
        </w:trPr>
        <w:tc>
          <w:tcPr>
            <w:tcW w:w="2409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Kavram</w:t>
            </w:r>
          </w:p>
        </w:tc>
        <w:tc>
          <w:tcPr>
            <w:tcW w:w="2409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Tanım</w:t>
            </w:r>
          </w:p>
        </w:tc>
        <w:tc>
          <w:tcPr>
            <w:tcW w:w="2409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2409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Görsel Açıklama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model.save()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Tum modeli dosyaya kaydetme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model.save('model.h5') veya model.save('model_dir/')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Kaydetme kodu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load_model()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Kayitli modeli yukleme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from keras.models import load_model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Yukleme kodu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HDF5 (.h5)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Keras model dosya formati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Agirliklar + mimari + optimizer durumu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Dosya yapisi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SavedModel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TensorFlow kaydetme formati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Klasor yapisi, deploy icin uygun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SavedModel yapisi</w:t>
            </w:r>
          </w:p>
        </w:tc>
      </w:tr>
      <w:tr w:rsidR="00B03161">
        <w:trPr>
          <w:jc w:val="center"/>
        </w:trPr>
        <w:tc>
          <w:tcPr>
            <w:tcW w:w="2409" w:type="dxa"/>
          </w:tcPr>
          <w:p w:rsidR="00B03161" w:rsidRDefault="001E4430">
            <w:r>
              <w:rPr>
                <w:sz w:val="18"/>
              </w:rPr>
              <w:t>model.predict()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Yeni veri ile tahmin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Olasilik dizisi dondurur</w:t>
            </w:r>
          </w:p>
        </w:tc>
        <w:tc>
          <w:tcPr>
            <w:tcW w:w="2409" w:type="dxa"/>
          </w:tcPr>
          <w:p w:rsidR="00B03161" w:rsidRDefault="001E4430">
            <w:r>
              <w:rPr>
                <w:sz w:val="18"/>
              </w:rPr>
              <w:t>Tahmin ornegi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Konu Anlatımı</w:t>
      </w:r>
    </w:p>
    <w:p w:rsidR="00B03161" w:rsidRDefault="001E4430">
      <w:r>
        <w:rPr>
          <w:sz w:val="20"/>
        </w:rPr>
        <w:t>Model kaydetme 2 format: 1) HDF5 (.h5): tek dosya, Keras e ozel. model.save('model.h5'). 2) SavedModel: klasor yapisi, TensorFlow standardi, deploy icin uygun. mo</w:t>
      </w:r>
      <w:r>
        <w:rPr>
          <w:sz w:val="20"/>
        </w:rPr>
        <w:t>del.save('model_dir/').</w:t>
      </w:r>
    </w:p>
    <w:p w:rsidR="00B03161" w:rsidRDefault="001E4430">
      <w:r>
        <w:rPr>
          <w:sz w:val="20"/>
        </w:rPr>
        <w:t>Yukleme: loaded_model = load_model('model.h5'). Yuklenen model egitilmis model ile aynidir: ayni mimari, ayni agirliklar, ayni optimizer. Hemen tahmin yapabilir.</w:t>
      </w:r>
    </w:p>
    <w:p w:rsidR="00B03161" w:rsidRDefault="001E4430">
      <w:r>
        <w:rPr>
          <w:sz w:val="20"/>
        </w:rPr>
        <w:t xml:space="preserve">Tahmin: predictions = model.predict(X_new). Cikis: her sinif icin </w:t>
      </w:r>
      <w:r>
        <w:rPr>
          <w:sz w:val="20"/>
        </w:rPr>
        <w:t>olasilik dizisi. np.argmax(predictions[0]) ile en yuksek olasilikli sinifi bulun. Gercek uygulamalarda model bir kez egitilir, kaydedilir ve surekli tahmin icin kullanilir.</w:t>
      </w:r>
    </w:p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Somut Örnekler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Örnek</w:t>
            </w:r>
          </w:p>
        </w:tc>
        <w:tc>
          <w:tcPr>
            <w:tcW w:w="3213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Açıklama</w:t>
            </w:r>
          </w:p>
        </w:tc>
        <w:tc>
          <w:tcPr>
            <w:tcW w:w="3213" w:type="dxa"/>
            <w:shd w:val="clear" w:color="auto" w:fill="E65C00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Günlük Hayat Bağlantısı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Kaydet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model.save('mnist.h5')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Tek dosya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Yukle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model = load_model('mnist.h5')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Hazir model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Tahmin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pred = model.predict(X_test[0:1])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10 olasilik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Sinif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np.argmax(pred) -&gt; 7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Tahmin: 7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Analoji ve Benzetmeler</w:t>
      </w:r>
    </w:p>
    <w:p w:rsidR="00B03161" w:rsidRDefault="001E4430">
      <w:r>
        <w:rPr>
          <w:b/>
          <w:color w:val="E65C00"/>
          <w:sz w:val="20"/>
        </w:rPr>
        <w:t xml:space="preserve">  1. </w:t>
      </w:r>
      <w:r>
        <w:rPr>
          <w:sz w:val="20"/>
        </w:rPr>
        <w:t>Kaydet = Fotograf cekmek: ani yakalamak</w:t>
      </w:r>
    </w:p>
    <w:p w:rsidR="00B03161" w:rsidRDefault="001E4430">
      <w:r>
        <w:rPr>
          <w:b/>
          <w:color w:val="E65C00"/>
          <w:sz w:val="20"/>
        </w:rPr>
        <w:t xml:space="preserve">  2. </w:t>
      </w:r>
      <w:r>
        <w:rPr>
          <w:sz w:val="20"/>
        </w:rPr>
        <w:t>Yukle = Albumu acmak: geri getirmek</w:t>
      </w:r>
    </w:p>
    <w:p w:rsidR="00B03161" w:rsidRDefault="001E4430">
      <w:r>
        <w:rPr>
          <w:b/>
          <w:color w:val="E65C00"/>
          <w:sz w:val="20"/>
        </w:rPr>
        <w:t xml:space="preserve">  3. </w:t>
      </w:r>
      <w:r>
        <w:rPr>
          <w:sz w:val="20"/>
        </w:rPr>
        <w:t>Tahmin = Soru sormak: modele danismak</w:t>
      </w:r>
    </w:p>
    <w:p w:rsidR="00B03161" w:rsidRDefault="001E4430">
      <w:r>
        <w:rPr>
          <w:b/>
          <w:color w:val="E65C00"/>
          <w:sz w:val="20"/>
        </w:rPr>
        <w:t xml:space="preserve">  4. </w:t>
      </w:r>
      <w:r>
        <w:rPr>
          <w:sz w:val="20"/>
        </w:rPr>
        <w:t>Deploy = Dukkana koymak: herkesin kullanmasini saglamak</w:t>
      </w:r>
    </w:p>
    <w:p w:rsidR="00B03161" w:rsidRDefault="001E4430">
      <w:pPr>
        <w:spacing w:before="200"/>
      </w:pPr>
      <w:r>
        <w:rPr>
          <w:b/>
          <w:color w:val="E65C00"/>
          <w:sz w:val="24"/>
        </w:rPr>
        <w:t xml:space="preserve">  Öğrenci Soru-Cevap</w:t>
      </w:r>
    </w:p>
    <w:p w:rsidR="00B03161" w:rsidRDefault="001E4430">
      <w:pPr>
        <w:pStyle w:val="ListeMaddemi"/>
      </w:pPr>
      <w:r>
        <w:rPr>
          <w:sz w:val="20"/>
        </w:rPr>
        <w:t>Neden kaydetmeliyiz? - Her seferinde tekrar egitmemek icin.</w:t>
      </w:r>
    </w:p>
    <w:p w:rsidR="00B03161" w:rsidRDefault="001E4430">
      <w:pPr>
        <w:pStyle w:val="ListeMaddemi"/>
      </w:pPr>
      <w:r>
        <w:rPr>
          <w:sz w:val="20"/>
        </w:rPr>
        <w:t>H5 vs SavedModel farki? - H5 tek do</w:t>
      </w:r>
      <w:r>
        <w:rPr>
          <w:sz w:val="20"/>
        </w:rPr>
        <w:t>sya, SavedModel klasor ve deploy icin.</w:t>
      </w:r>
    </w:p>
    <w:p w:rsidR="00B03161" w:rsidRDefault="001E4430">
      <w:pPr>
        <w:pStyle w:val="ListeMaddemi"/>
      </w:pPr>
      <w:r>
        <w:rPr>
          <w:sz w:val="20"/>
        </w:rPr>
        <w:t>predict ne dondurur? - Her sinif icin olasilik dizisi.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6A1B9A"/>
              <w:left w:val="single" w:sz="10" w:space="0" w:color="6A1B9A"/>
              <w:bottom w:val="single" w:sz="10" w:space="0" w:color="6A1B9A"/>
              <w:right w:val="single" w:sz="10" w:space="0" w:color="6A1B9A"/>
            </w:tcBorders>
            <w:shd w:val="clear" w:color="auto" w:fill="6A1B9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E4  |  DERİNLEŞTİRME (ELABORATE)  —  Transfer &amp; Pekiştirme</w:t>
            </w:r>
          </w:p>
        </w:tc>
      </w:tr>
    </w:tbl>
    <w:p w:rsidR="00B03161" w:rsidRDefault="00B03161"/>
    <w:p w:rsidR="00B03161" w:rsidRDefault="001E4430">
      <w:r>
        <w:rPr>
          <w:i/>
          <w:color w:val="6A1B9A"/>
          <w:sz w:val="20"/>
        </w:rPr>
        <w:t xml:space="preserve">  Süre: 10 dakika</w:t>
      </w:r>
    </w:p>
    <w:p w:rsidR="00B03161" w:rsidRDefault="001E4430">
      <w:pPr>
        <w:spacing w:before="200"/>
      </w:pPr>
      <w:r>
        <w:rPr>
          <w:b/>
          <w:color w:val="6A1B9A"/>
          <w:sz w:val="24"/>
        </w:rPr>
        <w:t xml:space="preserve">  Uygulama Etkinliği: "Tahmin Uygulamasi"</w:t>
      </w:r>
    </w:p>
    <w:p w:rsidR="00B03161" w:rsidRDefault="001E4430">
      <w:r>
        <w:rPr>
          <w:b/>
          <w:color w:val="1B2A4A"/>
          <w:sz w:val="20"/>
        </w:rPr>
        <w:t xml:space="preserve">Türü: </w:t>
      </w:r>
      <w:r>
        <w:rPr>
          <w:sz w:val="20"/>
        </w:rPr>
        <w:t>Bireysel Proje</w:t>
      </w:r>
    </w:p>
    <w:p w:rsidR="00B03161" w:rsidRDefault="001E4430">
      <w:r>
        <w:rPr>
          <w:b/>
          <w:color w:val="1B2A4A"/>
          <w:sz w:val="20"/>
        </w:rPr>
        <w:t xml:space="preserve">Amacı: </w:t>
      </w:r>
      <w:r>
        <w:rPr>
          <w:sz w:val="20"/>
        </w:rPr>
        <w:t>Kaydedilmis modelle interaktif tahmin sistemi olusturmak.</w:t>
      </w:r>
    </w:p>
    <w:p w:rsidR="00B03161" w:rsidRDefault="001E4430">
      <w:pPr>
        <w:spacing w:before="200"/>
      </w:pPr>
      <w:r>
        <w:rPr>
          <w:b/>
          <w:color w:val="6A1B9A"/>
          <w:sz w:val="24"/>
        </w:rPr>
        <w:t xml:space="preserve">  Yönerge Adımları</w:t>
      </w:r>
    </w:p>
    <w:p w:rsidR="00B03161" w:rsidRDefault="001E4430">
      <w:r>
        <w:rPr>
          <w:b/>
          <w:color w:val="6A1B9A"/>
          <w:sz w:val="20"/>
        </w:rPr>
        <w:t xml:space="preserve">  1. </w:t>
      </w:r>
      <w:r>
        <w:rPr>
          <w:sz w:val="20"/>
        </w:rPr>
        <w:t>Modeli kaydedin (egitildiyse yukleyin).</w:t>
      </w:r>
    </w:p>
    <w:p w:rsidR="00B03161" w:rsidRDefault="001E4430">
      <w:r>
        <w:rPr>
          <w:b/>
          <w:color w:val="6A1B9A"/>
          <w:sz w:val="20"/>
        </w:rPr>
        <w:t xml:space="preserve">  2. </w:t>
      </w:r>
      <w:r>
        <w:rPr>
          <w:sz w:val="20"/>
        </w:rPr>
        <w:t>Test setinden rastgele 10 goruntu secin.</w:t>
      </w:r>
    </w:p>
    <w:p w:rsidR="00B03161" w:rsidRDefault="001E4430">
      <w:r>
        <w:rPr>
          <w:b/>
          <w:color w:val="6A1B9A"/>
          <w:sz w:val="20"/>
        </w:rPr>
        <w:t xml:space="preserve">  3. </w:t>
      </w:r>
      <w:r>
        <w:rPr>
          <w:sz w:val="20"/>
        </w:rPr>
        <w:t>Her biri icin</w:t>
      </w:r>
      <w:r>
        <w:rPr>
          <w:sz w:val="20"/>
        </w:rPr>
        <w:t xml:space="preserve"> tahmin yapin ve gorsellestirin.</w:t>
      </w:r>
    </w:p>
    <w:p w:rsidR="00B03161" w:rsidRDefault="001E4430">
      <w:r>
        <w:rPr>
          <w:b/>
          <w:color w:val="6A1B9A"/>
          <w:sz w:val="20"/>
        </w:rPr>
        <w:t xml:space="preserve">  4. </w:t>
      </w:r>
      <w:r>
        <w:rPr>
          <w:sz w:val="20"/>
        </w:rPr>
        <w:t>Tahmin ile gercek etiketi karsilastirin.</w:t>
      </w:r>
    </w:p>
    <w:p w:rsidR="00B03161" w:rsidRDefault="001E4430">
      <w:r>
        <w:rPr>
          <w:b/>
          <w:color w:val="6A1B9A"/>
          <w:sz w:val="20"/>
        </w:rPr>
        <w:t xml:space="preserve">  5. </w:t>
      </w:r>
      <w:r>
        <w:rPr>
          <w:sz w:val="20"/>
        </w:rPr>
        <w:t>Yanlis tahminleri analiz edin.</w:t>
      </w:r>
    </w:p>
    <w:p w:rsidR="00B03161" w:rsidRDefault="001E4430">
      <w:r>
        <w:rPr>
          <w:b/>
          <w:color w:val="1B2A4A"/>
          <w:sz w:val="20"/>
        </w:rPr>
        <w:t xml:space="preserve">Beklenen Ürün: </w:t>
      </w:r>
      <w:r>
        <w:rPr>
          <w:sz w:val="20"/>
        </w:rPr>
        <w:t>Gorsel Tahmin Sistemi</w:t>
      </w:r>
    </w:p>
    <w:p w:rsidR="00B03161" w:rsidRDefault="001E4430">
      <w:pPr>
        <w:spacing w:before="200"/>
      </w:pPr>
      <w:r>
        <w:rPr>
          <w:b/>
          <w:color w:val="6A1B9A"/>
          <w:sz w:val="24"/>
        </w:rPr>
        <w:t xml:space="preserve">  Transfer Soruları</w:t>
      </w:r>
    </w:p>
    <w:p w:rsidR="00B03161" w:rsidRDefault="001E4430">
      <w:r>
        <w:rPr>
          <w:b/>
          <w:color w:val="6A1B9A"/>
          <w:sz w:val="20"/>
        </w:rPr>
        <w:t xml:space="preserve">  1. </w:t>
      </w:r>
      <w:r>
        <w:rPr>
          <w:sz w:val="20"/>
        </w:rPr>
        <w:t>Model deploy ve uygulama gelistirme.</w:t>
      </w:r>
    </w:p>
    <w:p w:rsidR="00B03161" w:rsidRDefault="001E4430">
      <w:r>
        <w:rPr>
          <w:b/>
          <w:color w:val="1B2A4A"/>
          <w:sz w:val="20"/>
        </w:rPr>
        <w:t xml:space="preserve">İlişkili Disiplinler: </w:t>
      </w:r>
      <w:r>
        <w:rPr>
          <w:sz w:val="20"/>
        </w:rPr>
        <w:t>Yazilim Muhendisligi</w:t>
      </w:r>
      <w:r>
        <w:rPr>
          <w:sz w:val="20"/>
        </w:rPr>
        <w:t xml:space="preserve"> (uygulama)</w:t>
      </w:r>
    </w:p>
    <w:p w:rsidR="00B03161" w:rsidRDefault="001E4430">
      <w:pPr>
        <w:spacing w:before="200"/>
      </w:pPr>
      <w:r>
        <w:rPr>
          <w:b/>
          <w:color w:val="6A1B9A"/>
          <w:sz w:val="24"/>
        </w:rPr>
        <w:t xml:space="preserve">  Gerçek Yaşam Problemi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6A1B9A"/>
              <w:left w:val="single" w:sz="8" w:space="0" w:color="6A1B9A"/>
              <w:bottom w:val="single" w:sz="8" w:space="0" w:color="6A1B9A"/>
              <w:right w:val="single" w:sz="8" w:space="0" w:color="6A1B9A"/>
            </w:tcBorders>
            <w:shd w:val="clear" w:color="auto" w:fill="F3E5F5"/>
          </w:tcPr>
          <w:p w:rsidR="00B03161" w:rsidRDefault="001E4430">
            <w:r>
              <w:rPr>
                <w:sz w:val="20"/>
              </w:rPr>
              <w:t>Yanlis tahmin edilen goruntuleri bulup neden yanlis oldugunu tartisiin.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Yaratıcı Görev: </w:t>
      </w:r>
      <w:r>
        <w:rPr>
          <w:sz w:val="20"/>
        </w:rPr>
        <w:t>Basit bir arayuz (input ile rakam gir, tahmin goster) yazin.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</w:t>
      </w:r>
      <w:r>
        <w:rPr>
          <w:color w:val="BDBDBD"/>
          <w:sz w:val="12"/>
        </w:rPr>
        <w:t>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2E7D32"/>
              <w:left w:val="single" w:sz="10" w:space="0" w:color="2E7D32"/>
              <w:bottom w:val="single" w:sz="10" w:space="0" w:color="2E7D32"/>
              <w:right w:val="single" w:sz="10" w:space="0" w:color="2E7D32"/>
            </w:tcBorders>
            <w:shd w:val="clear" w:color="auto" w:fill="2E7D32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E5  |  DEĞERLENDİRME (EVALUATE)  —  Öğrenmeyi Ölçme</w:t>
            </w:r>
          </w:p>
        </w:tc>
      </w:tr>
    </w:tbl>
    <w:p w:rsidR="00B03161" w:rsidRDefault="00B03161"/>
    <w:p w:rsidR="00B03161" w:rsidRDefault="001E4430">
      <w:r>
        <w:rPr>
          <w:i/>
          <w:color w:val="2E7D32"/>
          <w:sz w:val="20"/>
        </w:rPr>
        <w:t xml:space="preserve">  Süre: 8 dakika</w:t>
      </w:r>
    </w:p>
    <w:p w:rsidR="00B03161" w:rsidRDefault="001E4430">
      <w:pPr>
        <w:spacing w:before="200"/>
      </w:pPr>
      <w:r>
        <w:rPr>
          <w:b/>
          <w:color w:val="2E7D32"/>
          <w:sz w:val="24"/>
        </w:rPr>
        <w:t xml:space="preserve">  Öz Değerlendirme Kontrol Listesi</w:t>
      </w:r>
    </w:p>
    <w:p w:rsidR="00B03161" w:rsidRDefault="001E4430">
      <w:r>
        <w:rPr>
          <w:sz w:val="20"/>
        </w:rPr>
        <w:t xml:space="preserve">  ☐  Modeli kaydeder ve yukler.</w:t>
      </w:r>
    </w:p>
    <w:p w:rsidR="00B03161" w:rsidRDefault="001E4430">
      <w:r>
        <w:rPr>
          <w:sz w:val="20"/>
        </w:rPr>
        <w:t xml:space="preserve">  ☐  Yuklenen modelle tahmin yapar.</w:t>
      </w:r>
    </w:p>
    <w:p w:rsidR="00B03161" w:rsidRDefault="001E4430">
      <w:r>
        <w:rPr>
          <w:sz w:val="20"/>
        </w:rPr>
        <w:t xml:space="preserve">  ☐  np.argmax ile sinif belirler.</w:t>
      </w:r>
    </w:p>
    <w:p w:rsidR="00B03161" w:rsidRDefault="001E4430">
      <w:r>
        <w:rPr>
          <w:sz w:val="20"/>
        </w:rPr>
        <w:t xml:space="preserve">  ☐  Yanlis tahminleri analiz eder.</w:t>
      </w:r>
    </w:p>
    <w:p w:rsidR="00B03161" w:rsidRDefault="001E4430">
      <w:pPr>
        <w:spacing w:before="200"/>
      </w:pPr>
      <w:r>
        <w:rPr>
          <w:b/>
          <w:color w:val="2E7D32"/>
          <w:sz w:val="24"/>
        </w:rPr>
        <w:t xml:space="preserve">  Öz Değerlendirme Soruları</w:t>
      </w:r>
    </w:p>
    <w:p w:rsidR="00B03161" w:rsidRDefault="001E4430">
      <w:r>
        <w:rPr>
          <w:b/>
          <w:color w:val="2E7D32"/>
          <w:sz w:val="20"/>
        </w:rPr>
        <w:t xml:space="preserve">  1. </w:t>
      </w:r>
      <w:r>
        <w:rPr>
          <w:sz w:val="20"/>
        </w:rPr>
        <w:t>Model kaydetme kodunu yazabilir miyim?</w:t>
      </w:r>
    </w:p>
    <w:p w:rsidR="00B03161" w:rsidRDefault="001E4430">
      <w:r>
        <w:rPr>
          <w:b/>
          <w:color w:val="2E7D32"/>
          <w:sz w:val="20"/>
        </w:rPr>
        <w:t xml:space="preserve">  2. </w:t>
      </w:r>
      <w:r>
        <w:rPr>
          <w:sz w:val="20"/>
        </w:rPr>
        <w:t>Yuklenen modelle tahmin yapabilir miyim?</w:t>
      </w:r>
    </w:p>
    <w:p w:rsidR="00B03161" w:rsidRDefault="001E4430">
      <w:r>
        <w:rPr>
          <w:b/>
          <w:color w:val="2E7D32"/>
          <w:sz w:val="20"/>
        </w:rPr>
        <w:t xml:space="preserve">  3. </w:t>
      </w:r>
      <w:r>
        <w:rPr>
          <w:sz w:val="20"/>
        </w:rPr>
        <w:t>Tahmin sonuclarini yorumlayabilir miyim?</w:t>
      </w:r>
    </w:p>
    <w:p w:rsidR="00B03161" w:rsidRDefault="001E4430">
      <w:pPr>
        <w:spacing w:before="200"/>
      </w:pPr>
      <w:r>
        <w:rPr>
          <w:b/>
          <w:color w:val="2E7D32"/>
          <w:sz w:val="24"/>
        </w:rPr>
        <w:t xml:space="preserve">  Biçimlendirici Değerlendirme (Kısa Quiz)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2E7D32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2E7D32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Soru</w:t>
            </w:r>
          </w:p>
        </w:tc>
        <w:tc>
          <w:tcPr>
            <w:tcW w:w="3213" w:type="dxa"/>
            <w:shd w:val="clear" w:color="auto" w:fill="2E7D32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Cevap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model.save('m.h5') ne kaydeder?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a) Sadece agirlik b) Sadece mimari c) Hepsi (mimari+agirlik+optimizer) d) Sadece veri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c) Hepsi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lastRenderedPageBreak/>
              <w:t>predict ne dondurur?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a) Tek sayi b) Sinif adi c) Olasilik dizisi d) Hata degeri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c) Olasilik dizisi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 xml:space="preserve">En yuksek olasilikli </w:t>
            </w:r>
            <w:r>
              <w:rPr>
                <w:sz w:val="18"/>
              </w:rPr>
              <w:t>sinifi bulmak icin?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a) np.min b) np.argmax c) np.sum d) np.mean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b) np.argmax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2E7D32"/>
          <w:sz w:val="24"/>
        </w:rPr>
        <w:t xml:space="preserve">  Tartışma Soruları</w:t>
      </w:r>
    </w:p>
    <w:p w:rsidR="00B03161" w:rsidRDefault="001E4430">
      <w:r>
        <w:rPr>
          <w:b/>
          <w:color w:val="2E7D32"/>
          <w:sz w:val="20"/>
        </w:rPr>
        <w:t>Açık Uçlu:</w:t>
      </w:r>
    </w:p>
    <w:p w:rsidR="00B03161" w:rsidRDefault="001E4430">
      <w:r>
        <w:rPr>
          <w:b/>
          <w:color w:val="2E7D32"/>
          <w:sz w:val="20"/>
        </w:rPr>
        <w:t xml:space="preserve">  1. </w:t>
      </w:r>
      <w:r>
        <w:rPr>
          <w:sz w:val="20"/>
        </w:rPr>
        <w:t>Model deploy (dagitim) neden onemli? Web uygulamasinda model nasil kullanilir?</w:t>
      </w:r>
    </w:p>
    <w:p w:rsidR="00B03161" w:rsidRDefault="001E4430">
      <w:r>
        <w:rPr>
          <w:b/>
          <w:color w:val="2E7D32"/>
          <w:sz w:val="20"/>
        </w:rPr>
        <w:t>Eleştirel Düşünme:</w:t>
      </w:r>
    </w:p>
    <w:p w:rsidR="00B03161" w:rsidRDefault="001E4430">
      <w:r>
        <w:rPr>
          <w:b/>
          <w:color w:val="2E7D32"/>
          <w:sz w:val="20"/>
        </w:rPr>
        <w:t xml:space="preserve">  1. </w:t>
      </w:r>
      <w:r>
        <w:rPr>
          <w:sz w:val="20"/>
        </w:rPr>
        <w:t xml:space="preserve">Kaydedilmis modeller guvenlik riski </w:t>
      </w:r>
      <w:r>
        <w:rPr>
          <w:sz w:val="20"/>
        </w:rPr>
        <w:t>olusturabilir mi?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C62828"/>
              <w:left w:val="single" w:sz="10" w:space="0" w:color="C62828"/>
              <w:bottom w:val="single" w:sz="10" w:space="0" w:color="C62828"/>
              <w:right w:val="single" w:sz="10" w:space="0" w:color="C62828"/>
            </w:tcBorders>
            <w:shd w:val="clear" w:color="auto" w:fill="C62828"/>
          </w:tcPr>
          <w:p w:rsidR="00B03161" w:rsidRDefault="001E4430">
            <w:r>
              <w:rPr>
                <w:b/>
                <w:color w:val="FFFFFF"/>
                <w:sz w:val="28"/>
              </w:rPr>
              <w:lastRenderedPageBreak/>
              <w:t xml:space="preserve">  UYGULAMALAR  |  Hands-On Uygulama Etkinlikleri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C62828"/>
          <w:sz w:val="24"/>
        </w:rPr>
        <w:t xml:space="preserve">  Adım Adım Uygulama: "Kaydet-Yukle-Tahmin Pipeline"</w:t>
      </w:r>
    </w:p>
    <w:p w:rsidR="00B03161" w:rsidRDefault="001E4430">
      <w:r>
        <w:rPr>
          <w:b/>
          <w:color w:val="1B2A4A"/>
          <w:sz w:val="20"/>
        </w:rPr>
        <w:t xml:space="preserve">Hedef: </w:t>
      </w:r>
      <w:r>
        <w:rPr>
          <w:sz w:val="20"/>
        </w:rPr>
        <w:t>Tam pipeline: egit -&gt; kaydet -&gt; yukle -&gt; tah</w:t>
      </w:r>
      <w:r>
        <w:rPr>
          <w:sz w:val="20"/>
        </w:rPr>
        <w:t>min.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Adım</w:t>
            </w:r>
          </w:p>
        </w:tc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İşlem</w:t>
            </w:r>
          </w:p>
        </w:tc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Beklenen Sonuç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model.save('mnist_model.h5')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Egitilmis modeli kaydet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Dosya olusur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loaded = load_model('mnist_model.h5')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Modeli yukle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Hazir model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pred = loaded.predict(img); print(np.argmax(pred))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Tahmin yap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Sinif tahmini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Tamamlanma Kriteri: </w:t>
      </w:r>
      <w:r>
        <w:rPr>
          <w:sz w:val="20"/>
        </w:rPr>
        <w:t>Kaydedilmis model yuklendikten sonra dogru tahmin yapmali.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pPr>
        <w:spacing w:before="200"/>
      </w:pPr>
      <w:r>
        <w:rPr>
          <w:b/>
          <w:color w:val="C62828"/>
          <w:sz w:val="24"/>
        </w:rPr>
        <w:t xml:space="preserve">  Canlı Demo: "Tahmin Demo"</w:t>
      </w:r>
    </w:p>
    <w:p w:rsidR="00B03161" w:rsidRDefault="001E4430">
      <w:r>
        <w:rPr>
          <w:b/>
          <w:color w:val="1B2A4A"/>
          <w:sz w:val="20"/>
        </w:rPr>
        <w:t xml:space="preserve">Eğitmenin Gösterdiği: </w:t>
      </w:r>
      <w:r>
        <w:rPr>
          <w:sz w:val="20"/>
        </w:rPr>
        <w:t xml:space="preserve">Modeli kaydeder, Python i kapatir, tekrar </w:t>
      </w:r>
      <w:r>
        <w:rPr>
          <w:sz w:val="20"/>
        </w:rPr>
        <w:t>acar, yukler, tahmin yapar.</w:t>
      </w:r>
    </w:p>
    <w:p w:rsidR="00B03161" w:rsidRDefault="001E4430">
      <w:r>
        <w:rPr>
          <w:b/>
          <w:color w:val="1B2A4A"/>
          <w:sz w:val="20"/>
        </w:rPr>
        <w:t xml:space="preserve">Öğrencinin Tekrarladığı: </w:t>
      </w:r>
      <w:r>
        <w:rPr>
          <w:sz w:val="20"/>
        </w:rPr>
        <w:t>Ayni adimlari takip eder.</w:t>
      </w:r>
    </w:p>
    <w:p w:rsidR="00B03161" w:rsidRDefault="001E4430">
      <w:r>
        <w:rPr>
          <w:b/>
          <w:color w:val="1B2A4A"/>
          <w:sz w:val="20"/>
        </w:rPr>
        <w:t xml:space="preserve">Dikkat Noktaları: </w:t>
      </w:r>
      <w:r>
        <w:rPr>
          <w:sz w:val="20"/>
        </w:rPr>
        <w:t>Dosya yolunu dogru yazin, .h5 uzantisini unutmayin!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pPr>
        <w:spacing w:before="200"/>
      </w:pPr>
      <w:r>
        <w:rPr>
          <w:b/>
          <w:color w:val="C62828"/>
          <w:sz w:val="24"/>
        </w:rPr>
        <w:t xml:space="preserve">  Pratik Alıştırmalar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B03161">
        <w:trPr>
          <w:jc w:val="center"/>
        </w:trPr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No</w:t>
            </w:r>
          </w:p>
        </w:tc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3213" w:type="dxa"/>
            <w:shd w:val="clear" w:color="auto" w:fill="C62828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Görev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Temel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Modeli kaydedin ve yukleyin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Calisan yukleme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Orta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10 goruntu icin tahmin yapip gorsellestirin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Gorsel tahmin</w:t>
            </w:r>
          </w:p>
        </w:tc>
      </w:tr>
      <w:tr w:rsidR="00B03161">
        <w:trPr>
          <w:jc w:val="center"/>
        </w:trPr>
        <w:tc>
          <w:tcPr>
            <w:tcW w:w="3213" w:type="dxa"/>
          </w:tcPr>
          <w:p w:rsidR="00B03161" w:rsidRDefault="001E4430">
            <w:r>
              <w:rPr>
                <w:sz w:val="18"/>
              </w:rPr>
              <w:t>Ileri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Yanlis tahminleri bulup analiz edin</w:t>
            </w:r>
          </w:p>
        </w:tc>
        <w:tc>
          <w:tcPr>
            <w:tcW w:w="3213" w:type="dxa"/>
          </w:tcPr>
          <w:p w:rsidR="00B03161" w:rsidRDefault="001E4430">
            <w:r>
              <w:rPr>
                <w:sz w:val="18"/>
              </w:rPr>
              <w:t>Hata analizi</w:t>
            </w:r>
          </w:p>
        </w:tc>
      </w:tr>
    </w:tbl>
    <w:p w:rsidR="00B03161" w:rsidRDefault="00B03161"/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pPr>
        <w:spacing w:before="200"/>
      </w:pPr>
      <w:r>
        <w:rPr>
          <w:b/>
          <w:color w:val="C62828"/>
          <w:sz w:val="24"/>
        </w:rPr>
        <w:t xml:space="preserve">  Vaka Çalışması: "Gercek Uygulama Senaryosu"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C62828"/>
              <w:left w:val="single" w:sz="8" w:space="0" w:color="C62828"/>
              <w:bottom w:val="single" w:sz="8" w:space="0" w:color="C62828"/>
              <w:right w:val="single" w:sz="8" w:space="0" w:color="C62828"/>
            </w:tcBorders>
            <w:shd w:val="clear" w:color="auto" w:fill="FFF3E0"/>
          </w:tcPr>
          <w:p w:rsidR="00B03161" w:rsidRDefault="001E4430">
            <w:r>
              <w:rPr>
                <w:sz w:val="20"/>
              </w:rPr>
              <w:t>Bir banka el yazisi cek tutarlarini otomatik okumak istiyor. Modelinizi nasil dagitirsiniz?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Beklenen Çıktı: </w:t>
      </w:r>
      <w:r>
        <w:rPr>
          <w:sz w:val="20"/>
        </w:rPr>
        <w:t>Deploy plani: model</w:t>
      </w:r>
      <w:r>
        <w:rPr>
          <w:sz w:val="20"/>
        </w:rPr>
        <w:t xml:space="preserve"> kaydetme, API olusturma, guvenlik.</w:t>
      </w:r>
    </w:p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p w:rsidR="00B03161" w:rsidRDefault="001E4430">
      <w:r>
        <w:br w:type="page"/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555555"/>
              <w:left w:val="single" w:sz="10" w:space="0" w:color="555555"/>
              <w:bottom w:val="single" w:sz="10" w:space="0" w:color="555555"/>
              <w:right w:val="single" w:sz="10" w:space="0" w:color="555555"/>
            </w:tcBorders>
            <w:shd w:val="clear" w:color="auto" w:fill="555555"/>
          </w:tcPr>
          <w:p w:rsidR="00B03161" w:rsidRDefault="001E4430">
            <w:r>
              <w:rPr>
                <w:b/>
                <w:color w:val="FFFFFF"/>
                <w:sz w:val="28"/>
              </w:rPr>
              <w:lastRenderedPageBreak/>
              <w:t xml:space="preserve">  DERS SONU  |  Özet, Kapanış ve Köprü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Özet</w:t>
      </w:r>
    </w:p>
    <w:p w:rsidR="00B03161" w:rsidRDefault="001E4430">
      <w:r>
        <w:rPr>
          <w:sz w:val="20"/>
        </w:rPr>
        <w:t>Model kaydetme (save), yukleme (load_model), tahmin (predict), HDF5 vs SavedModel ve depl</w:t>
      </w:r>
      <w:r>
        <w:rPr>
          <w:sz w:val="20"/>
        </w:rPr>
        <w:t>oy kavrami.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Anahtar Kavramlar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B03161">
        <w:trPr>
          <w:jc w:val="center"/>
        </w:trPr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model.save()</w:t>
            </w:r>
          </w:p>
        </w:tc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load_model()</w:t>
            </w:r>
          </w:p>
        </w:tc>
      </w:tr>
      <w:tr w:rsidR="00B03161">
        <w:trPr>
          <w:jc w:val="center"/>
        </w:trPr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HDF5</w:t>
            </w:r>
          </w:p>
        </w:tc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SavedModel</w:t>
            </w:r>
          </w:p>
        </w:tc>
      </w:tr>
      <w:tr w:rsidR="00B03161">
        <w:trPr>
          <w:jc w:val="center"/>
        </w:trPr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predict</w:t>
            </w:r>
          </w:p>
        </w:tc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np.argmax</w:t>
            </w:r>
          </w:p>
        </w:tc>
      </w:tr>
      <w:tr w:rsidR="00B03161">
        <w:trPr>
          <w:jc w:val="center"/>
        </w:trPr>
        <w:tc>
          <w:tcPr>
            <w:tcW w:w="4819" w:type="dxa"/>
            <w:shd w:val="clear" w:color="auto" w:fill="F5F5F5"/>
          </w:tcPr>
          <w:p w:rsidR="00B03161" w:rsidRDefault="001E4430">
            <w:r>
              <w:rPr>
                <w:b/>
                <w:color w:val="1B2A4A"/>
                <w:sz w:val="20"/>
              </w:rPr>
              <w:t xml:space="preserve">  Deploy</w:t>
            </w:r>
          </w:p>
        </w:tc>
        <w:tc>
          <w:tcPr>
            <w:tcW w:w="4819" w:type="dxa"/>
          </w:tcPr>
          <w:p w:rsidR="00B03161" w:rsidRDefault="00B03161"/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Bir Sonraki Dersle Köprü</w:t>
      </w:r>
    </w:p>
    <w:p w:rsidR="00B03161" w:rsidRDefault="001E4430">
      <w:r>
        <w:rPr>
          <w:sz w:val="20"/>
        </w:rPr>
        <w:t>Sonraki derste CNN (Konvolusyonel Sinir Aglari) temellerini ogrenecegiz!</w:t>
      </w:r>
    </w:p>
    <w:p w:rsidR="00B03161" w:rsidRDefault="001E4430">
      <w:pPr>
        <w:spacing w:before="200"/>
      </w:pPr>
      <w:r>
        <w:rPr>
          <w:b/>
          <w:color w:val="757575"/>
          <w:sz w:val="24"/>
        </w:rPr>
        <w:t xml:space="preserve">  Ev Ödevi / Hazırlık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555555"/>
              <w:left w:val="single" w:sz="8" w:space="0" w:color="555555"/>
              <w:bottom w:val="single" w:sz="8" w:space="0" w:color="555555"/>
              <w:right w:val="single" w:sz="8" w:space="0" w:color="555555"/>
            </w:tcBorders>
            <w:shd w:val="clear" w:color="auto" w:fill="F5F5F5"/>
          </w:tcPr>
          <w:p w:rsidR="00B03161" w:rsidRDefault="001E4430">
            <w:r>
              <w:rPr>
                <w:sz w:val="20"/>
              </w:rPr>
              <w:t xml:space="preserve">MNIST </w:t>
            </w:r>
            <w:r>
              <w:rPr>
                <w:sz w:val="20"/>
              </w:rPr>
              <w:t>modelinizi kaydedin, yeni bir dosyada yukleyin ve 20 goruntu icin tahmin yapip yanlis olanlari raporlayin.</w:t>
            </w:r>
          </w:p>
        </w:tc>
      </w:tr>
    </w:tbl>
    <w:p w:rsidR="00B03161" w:rsidRDefault="00B03161"/>
    <w:p w:rsidR="00B03161" w:rsidRDefault="001E4430">
      <w:pPr>
        <w:jc w:val="center"/>
      </w:pPr>
      <w:r>
        <w:rPr>
          <w:color w:val="BDBDBD"/>
          <w:sz w:val="12"/>
        </w:rPr>
        <w:t>________________________________________________________________________________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10" w:space="0" w:color="1B2A4A"/>
              <w:left w:val="single" w:sz="10" w:space="0" w:color="1B2A4A"/>
              <w:bottom w:val="single" w:sz="10" w:space="0" w:color="1B2A4A"/>
              <w:right w:val="single" w:sz="10" w:space="0" w:color="1B2A4A"/>
            </w:tcBorders>
            <w:shd w:val="clear" w:color="auto" w:fill="1B2A4A"/>
          </w:tcPr>
          <w:p w:rsidR="00B03161" w:rsidRDefault="001E4430">
            <w:r>
              <w:rPr>
                <w:b/>
                <w:color w:val="FFFFFF"/>
                <w:sz w:val="28"/>
              </w:rPr>
              <w:t xml:space="preserve">  NOTLAR  |  Öğretmen Notları</w:t>
            </w:r>
          </w:p>
        </w:tc>
      </w:tr>
    </w:tbl>
    <w:p w:rsidR="00B03161" w:rsidRDefault="00B03161"/>
    <w:p w:rsidR="00B03161" w:rsidRDefault="001E4430">
      <w:pPr>
        <w:spacing w:before="200"/>
      </w:pPr>
      <w:r>
        <w:rPr>
          <w:b/>
          <w:color w:val="1B2A4A"/>
          <w:sz w:val="24"/>
        </w:rPr>
        <w:t xml:space="preserve">  Dersten Önce Yapılacaklar</w:t>
      </w:r>
    </w:p>
    <w:p w:rsidR="00B03161" w:rsidRDefault="001E4430">
      <w:pPr>
        <w:pStyle w:val="ListeMaddemi"/>
      </w:pPr>
      <w:r>
        <w:rPr>
          <w:sz w:val="20"/>
        </w:rPr>
        <w:t>Onceki</w:t>
      </w:r>
      <w:r>
        <w:rPr>
          <w:sz w:val="20"/>
        </w:rPr>
        <w:t xml:space="preserve"> dersin egitilmis modelini hazir tutun.</w:t>
      </w:r>
    </w:p>
    <w:p w:rsidR="00B03161" w:rsidRDefault="001E4430">
      <w:pPr>
        <w:spacing w:before="200"/>
      </w:pPr>
      <w:r>
        <w:rPr>
          <w:b/>
          <w:color w:val="1B2A4A"/>
          <w:sz w:val="24"/>
        </w:rPr>
        <w:t xml:space="preserve">  Olası Zorluklar ve Çözümler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4819"/>
        <w:gridCol w:w="4819"/>
      </w:tblGrid>
      <w:tr w:rsidR="00B03161">
        <w:trPr>
          <w:jc w:val="center"/>
        </w:trPr>
        <w:tc>
          <w:tcPr>
            <w:tcW w:w="4819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Zorluk</w:t>
            </w:r>
          </w:p>
        </w:tc>
        <w:tc>
          <w:tcPr>
            <w:tcW w:w="4819" w:type="dxa"/>
            <w:shd w:val="clear" w:color="auto" w:fill="1B2A4A"/>
          </w:tcPr>
          <w:p w:rsidR="00B03161" w:rsidRDefault="001E4430">
            <w:pPr>
              <w:jc w:val="center"/>
            </w:pPr>
            <w:r>
              <w:rPr>
                <w:b/>
                <w:color w:val="FFFFFF"/>
                <w:sz w:val="18"/>
              </w:rPr>
              <w:t>Çözüm</w:t>
            </w:r>
          </w:p>
        </w:tc>
      </w:tr>
      <w:tr w:rsidR="00B03161">
        <w:trPr>
          <w:jc w:val="center"/>
        </w:trPr>
        <w:tc>
          <w:tcPr>
            <w:tcW w:w="4819" w:type="dxa"/>
          </w:tcPr>
          <w:p w:rsidR="00B03161" w:rsidRDefault="001E4430">
            <w:r>
              <w:rPr>
                <w:sz w:val="18"/>
              </w:rPr>
              <w:t>Dosya yolu hatasi</w:t>
            </w:r>
          </w:p>
        </w:tc>
        <w:tc>
          <w:tcPr>
            <w:tcW w:w="4819" w:type="dxa"/>
          </w:tcPr>
          <w:p w:rsidR="00B03161" w:rsidRDefault="001E4430">
            <w:r>
              <w:rPr>
                <w:sz w:val="18"/>
              </w:rPr>
              <w:t>Mutlak yol kullanin</w:t>
            </w:r>
          </w:p>
        </w:tc>
      </w:tr>
      <w:tr w:rsidR="00B03161">
        <w:trPr>
          <w:jc w:val="center"/>
        </w:trPr>
        <w:tc>
          <w:tcPr>
            <w:tcW w:w="4819" w:type="dxa"/>
          </w:tcPr>
          <w:p w:rsidR="00B03161" w:rsidRDefault="001E4430">
            <w:r>
              <w:rPr>
                <w:sz w:val="18"/>
              </w:rPr>
              <w:t>Model yukleme versyon uyumsuzlugu</w:t>
            </w:r>
          </w:p>
        </w:tc>
        <w:tc>
          <w:tcPr>
            <w:tcW w:w="4819" w:type="dxa"/>
          </w:tcPr>
          <w:p w:rsidR="00B03161" w:rsidRDefault="001E4430">
            <w:r>
              <w:rPr>
                <w:sz w:val="18"/>
              </w:rPr>
              <w:t>Ayni TF/Keras versiyonunu kullanin</w:t>
            </w:r>
          </w:p>
        </w:tc>
      </w:tr>
    </w:tbl>
    <w:p w:rsidR="00B03161" w:rsidRDefault="00B03161"/>
    <w:p w:rsidR="00B03161" w:rsidRDefault="001E4430">
      <w:r>
        <w:rPr>
          <w:b/>
          <w:color w:val="1B2A4A"/>
          <w:sz w:val="20"/>
        </w:rPr>
        <w:t xml:space="preserve">Zaman Yönetimi: </w:t>
      </w:r>
      <w:r>
        <w:rPr>
          <w:sz w:val="20"/>
        </w:rPr>
        <w:t xml:space="preserve">Kaydetme: 10dk, Yukleme: 10dk, Tahmin: 15dk, </w:t>
      </w:r>
      <w:r>
        <w:rPr>
          <w:sz w:val="20"/>
        </w:rPr>
        <w:t>Analiz: 10dk</w:t>
      </w:r>
    </w:p>
    <w:p w:rsidR="00B03161" w:rsidRDefault="001E4430">
      <w:pPr>
        <w:spacing w:before="200"/>
      </w:pPr>
      <w:r>
        <w:rPr>
          <w:b/>
          <w:color w:val="1B2A4A"/>
          <w:sz w:val="24"/>
        </w:rPr>
        <w:t xml:space="preserve">  Alternatif Plan (B Planı)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B03161">
        <w:trPr>
          <w:jc w:val="center"/>
        </w:trPr>
        <w:tc>
          <w:tcPr>
            <w:tcW w:w="9638" w:type="dxa"/>
            <w:tcBorders>
              <w:top w:val="single" w:sz="8" w:space="0" w:color="F9A825"/>
              <w:left w:val="single" w:sz="8" w:space="0" w:color="F9A825"/>
              <w:bottom w:val="single" w:sz="8" w:space="0" w:color="F9A825"/>
              <w:right w:val="single" w:sz="8" w:space="0" w:color="F9A825"/>
            </w:tcBorders>
            <w:shd w:val="clear" w:color="auto" w:fill="FFF8E1"/>
          </w:tcPr>
          <w:p w:rsidR="00B03161" w:rsidRDefault="001E4430">
            <w:r>
              <w:rPr>
                <w:sz w:val="20"/>
              </w:rPr>
              <w:t>Modeli onceden kaydedip sadece yukleme ve tahmine odaklanin.</w:t>
            </w:r>
          </w:p>
        </w:tc>
      </w:tr>
    </w:tbl>
    <w:p w:rsidR="00B03161" w:rsidRDefault="00B03161"/>
    <w:p w:rsidR="00B03161" w:rsidRDefault="001E4430">
      <w:r>
        <w:br w:type="page"/>
      </w:r>
    </w:p>
    <w:sectPr w:rsidR="00B03161" w:rsidSect="00034616">
      <w:pgSz w:w="11906" w:h="16838"/>
      <w:pgMar w:top="1020" w:right="1134" w:bottom="10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E4430"/>
    <w:rsid w:val="0029639D"/>
    <w:rsid w:val="00326F90"/>
    <w:rsid w:val="00AA1D8D"/>
    <w:rsid w:val="00B03161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Calibri" w:hAnsi="Calibri"/>
      <w:color w:val="333333"/>
    </w:rPr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Trnak">
    <w:name w:val="Quote"/>
    <w:basedOn w:val="Normal"/>
    <w:next w:val="Normal"/>
    <w:link w:val="TrnakChar"/>
    <w:uiPriority w:val="29"/>
    <w:qFormat/>
    <w:rsid w:val="00FC693F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3FDD62-90E0-4481-9287-8ECB095F6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5651</Words>
  <Characters>32213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37789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Lenovo</cp:lastModifiedBy>
  <cp:revision>2</cp:revision>
  <dcterms:created xsi:type="dcterms:W3CDTF">2013-12-23T23:15:00Z</dcterms:created>
  <dcterms:modified xsi:type="dcterms:W3CDTF">2026-05-31T11:48:00Z</dcterms:modified>
  <cp:category/>
</cp:coreProperties>
</file>