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F27" w:rsidRDefault="00CD7F27"/>
    <w:p w:rsidR="00CD7F27" w:rsidRDefault="00CD7F27"/>
    <w:p w:rsidR="00CD7F27" w:rsidRDefault="00CD7F27"/>
    <w:p w:rsidR="00CD7F27" w:rsidRDefault="00CF6662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CD7F27" w:rsidRDefault="00CD7F27"/>
    <w:p w:rsidR="00CD7F27" w:rsidRDefault="00CF6662">
      <w:pPr>
        <w:jc w:val="center"/>
      </w:pPr>
      <w:proofErr w:type="spellStart"/>
      <w:r w:rsidRPr="00CF6662">
        <w:rPr>
          <w:b/>
          <w:color w:val="1B2A4A"/>
          <w:sz w:val="64"/>
        </w:rPr>
        <w:t>Yapay</w:t>
      </w:r>
      <w:proofErr w:type="spellEnd"/>
      <w:r w:rsidRPr="00CF6662">
        <w:rPr>
          <w:b/>
          <w:color w:val="1B2A4A"/>
          <w:sz w:val="64"/>
        </w:rPr>
        <w:t xml:space="preserve"> </w:t>
      </w:r>
      <w:proofErr w:type="spellStart"/>
      <w:r w:rsidRPr="00CF6662">
        <w:rPr>
          <w:b/>
          <w:color w:val="1B2A4A"/>
          <w:sz w:val="64"/>
        </w:rPr>
        <w:t>Zekâ</w:t>
      </w:r>
      <w:proofErr w:type="spellEnd"/>
      <w:r w:rsidRPr="00CF6662">
        <w:rPr>
          <w:b/>
          <w:color w:val="1B2A4A"/>
          <w:sz w:val="64"/>
        </w:rPr>
        <w:t xml:space="preserve"> </w:t>
      </w:r>
      <w:proofErr w:type="spellStart"/>
      <w:r w:rsidRPr="00CF6662">
        <w:rPr>
          <w:b/>
          <w:color w:val="1B2A4A"/>
          <w:sz w:val="64"/>
        </w:rPr>
        <w:t>Uygulamaları</w:t>
      </w:r>
      <w:proofErr w:type="spellEnd"/>
      <w:r w:rsidRPr="00CF6662">
        <w:rPr>
          <w:b/>
          <w:color w:val="1B2A4A"/>
          <w:sz w:val="64"/>
        </w:rPr>
        <w:t xml:space="preserve"> </w:t>
      </w:r>
      <w:proofErr w:type="spellStart"/>
      <w:r w:rsidRPr="00CF6662">
        <w:rPr>
          <w:b/>
          <w:color w:val="1B2A4A"/>
          <w:sz w:val="64"/>
        </w:rPr>
        <w:t>Geliştirme</w:t>
      </w:r>
      <w:proofErr w:type="spellEnd"/>
      <w:r w:rsidRPr="00CF6662">
        <w:rPr>
          <w:b/>
          <w:color w:val="1B2A4A"/>
          <w:sz w:val="64"/>
        </w:rPr>
        <w:t xml:space="preserve"> </w:t>
      </w:r>
      <w:proofErr w:type="spellStart"/>
      <w:r w:rsidRPr="00CF6662">
        <w:rPr>
          <w:b/>
          <w:color w:val="1B2A4A"/>
          <w:sz w:val="64"/>
        </w:rPr>
        <w:t>Ve</w:t>
      </w:r>
      <w:proofErr w:type="spellEnd"/>
      <w:r w:rsidRPr="00CF6662">
        <w:rPr>
          <w:b/>
          <w:color w:val="1B2A4A"/>
          <w:sz w:val="64"/>
        </w:rPr>
        <w:t xml:space="preserve"> </w:t>
      </w:r>
      <w:proofErr w:type="spellStart"/>
      <w:r w:rsidRPr="00CF6662">
        <w:rPr>
          <w:b/>
          <w:color w:val="1B2A4A"/>
          <w:sz w:val="64"/>
        </w:rPr>
        <w:t>Uyum</w:t>
      </w:r>
      <w:proofErr w:type="spellEnd"/>
      <w:r w:rsidRPr="00CF6662">
        <w:rPr>
          <w:b/>
          <w:color w:val="1B2A4A"/>
          <w:sz w:val="64"/>
        </w:rPr>
        <w:t xml:space="preserve"> </w:t>
      </w:r>
      <w:proofErr w:type="spellStart"/>
      <w:r w:rsidRPr="00CF6662">
        <w:rPr>
          <w:b/>
          <w:color w:val="1B2A4A"/>
          <w:sz w:val="64"/>
        </w:rPr>
        <w:t>Eğitimi</w:t>
      </w:r>
      <w:proofErr w:type="spellEnd"/>
    </w:p>
    <w:p w:rsidR="00CD7F27" w:rsidRDefault="00CF6662">
      <w:pPr>
        <w:jc w:val="center"/>
      </w:pPr>
      <w:r>
        <w:rPr>
          <w:color w:val="757575"/>
          <w:sz w:val="28"/>
        </w:rPr>
        <w:t xml:space="preserve">45-48. Saat Ders </w:t>
      </w:r>
      <w:proofErr w:type="gramStart"/>
      <w:r>
        <w:rPr>
          <w:color w:val="757575"/>
          <w:sz w:val="28"/>
        </w:rPr>
        <w:t>Planı  |</w:t>
      </w:r>
      <w:proofErr w:type="gramEnd"/>
      <w:r>
        <w:rPr>
          <w:color w:val="757575"/>
          <w:sz w:val="28"/>
        </w:rPr>
        <w:t xml:space="preserve">  Yapılandırmacı 5E Modeli</w:t>
      </w:r>
    </w:p>
    <w:p w:rsidR="00CD7F27" w:rsidRDefault="00CD7F27"/>
    <w:p w:rsidR="00CD7F27" w:rsidRDefault="00CF6662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CD7F27" w:rsidRDefault="00CD7F27"/>
    <w:p w:rsidR="00CD7F27" w:rsidRDefault="00CD7F2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CD7F27">
        <w:trPr>
          <w:jc w:val="center"/>
        </w:trPr>
        <w:tc>
          <w:tcPr>
            <w:tcW w:w="4819" w:type="dxa"/>
            <w:shd w:val="clear" w:color="auto" w:fill="1B2A4A"/>
          </w:tcPr>
          <w:p w:rsidR="00CD7F27" w:rsidRDefault="00CF6662">
            <w:r>
              <w:rPr>
                <w:b/>
                <w:color w:val="FFFFFF"/>
              </w:rPr>
              <w:t xml:space="preserve">  Kurs</w:t>
            </w:r>
          </w:p>
        </w:tc>
        <w:tc>
          <w:tcPr>
            <w:tcW w:w="4819" w:type="dxa"/>
          </w:tcPr>
          <w:p w:rsidR="00CD7F27" w:rsidRDefault="00CF6662" w:rsidP="00CF6662">
            <w:r>
              <w:t xml:space="preserve">  </w:t>
            </w:r>
          </w:p>
        </w:tc>
      </w:tr>
      <w:tr w:rsidR="00CD7F27">
        <w:trPr>
          <w:jc w:val="center"/>
        </w:trPr>
        <w:tc>
          <w:tcPr>
            <w:tcW w:w="4819" w:type="dxa"/>
            <w:shd w:val="clear" w:color="auto" w:fill="1B2A4A"/>
          </w:tcPr>
          <w:p w:rsidR="00CD7F27" w:rsidRDefault="00CF6662">
            <w:r>
              <w:rPr>
                <w:b/>
                <w:color w:val="FFFFFF"/>
              </w:rPr>
              <w:t xml:space="preserve">  Modül / Saat</w:t>
            </w:r>
          </w:p>
        </w:tc>
        <w:tc>
          <w:tcPr>
            <w:tcW w:w="4819" w:type="dxa"/>
          </w:tcPr>
          <w:p w:rsidR="00CD7F27" w:rsidRDefault="00CD7F27" w:rsidP="00CF6662">
            <w:bookmarkStart w:id="0" w:name="_GoBack"/>
            <w:bookmarkEnd w:id="0"/>
          </w:p>
        </w:tc>
      </w:tr>
      <w:tr w:rsidR="00CD7F27">
        <w:trPr>
          <w:jc w:val="center"/>
        </w:trPr>
        <w:tc>
          <w:tcPr>
            <w:tcW w:w="4819" w:type="dxa"/>
            <w:shd w:val="clear" w:color="auto" w:fill="1B2A4A"/>
          </w:tcPr>
          <w:p w:rsidR="00CD7F27" w:rsidRDefault="00CF6662">
            <w:r>
              <w:rPr>
                <w:b/>
                <w:color w:val="FFFFFF"/>
              </w:rPr>
              <w:t xml:space="preserve">  Tarih</w:t>
            </w:r>
          </w:p>
        </w:tc>
        <w:tc>
          <w:tcPr>
            <w:tcW w:w="4819" w:type="dxa"/>
          </w:tcPr>
          <w:p w:rsidR="00CD7F27" w:rsidRDefault="00CF6662">
            <w:r>
              <w:t xml:space="preserve">  </w:t>
            </w:r>
          </w:p>
        </w:tc>
      </w:tr>
    </w:tbl>
    <w:p w:rsidR="00CD7F27" w:rsidRDefault="00CD7F27"/>
    <w:p w:rsidR="00CD7F27" w:rsidRDefault="00CD7F2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PROGRAM  |  4 Saatlik Ders Programı</w:t>
            </w:r>
          </w:p>
        </w:tc>
      </w:tr>
    </w:tbl>
    <w:p w:rsidR="00CD7F27" w:rsidRDefault="00CD7F2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Saat</w:t>
            </w:r>
          </w:p>
        </w:tc>
        <w:tc>
          <w:tcPr>
            <w:tcW w:w="3213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Konu</w:t>
            </w:r>
          </w:p>
        </w:tc>
        <w:tc>
          <w:tcPr>
            <w:tcW w:w="3213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Süre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45. Saat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Derin Ogrenmeye Giris ve Veri Setleri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45 dk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46. Saat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 xml:space="preserve">Hazir Veri </w:t>
            </w:r>
            <w:r>
              <w:rPr>
                <w:sz w:val="18"/>
              </w:rPr>
              <w:t>Setleri: MNIST, CIFAR-10, Fashion-MNIST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45 dk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47. Saat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Veri Seti Olusturma ve Etiketleme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45 dk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48. Saat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Veri Artirma (Data Augmentation)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45 dk</w:t>
            </w:r>
          </w:p>
        </w:tc>
      </w:tr>
    </w:tbl>
    <w:p w:rsidR="00CD7F27" w:rsidRDefault="00CD7F2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CD7F27">
        <w:trPr>
          <w:jc w:val="center"/>
        </w:trPr>
        <w:tc>
          <w:tcPr>
            <w:tcW w:w="1928" w:type="dxa"/>
            <w:shd w:val="clear" w:color="auto" w:fill="2C6FAD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6"/>
              </w:rPr>
              <w:t>E1 Girme</w:t>
            </w:r>
          </w:p>
        </w:tc>
        <w:tc>
          <w:tcPr>
            <w:tcW w:w="1928" w:type="dxa"/>
            <w:shd w:val="clear" w:color="auto" w:fill="007A7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6"/>
              </w:rPr>
              <w:t>E2 Keşif</w:t>
            </w:r>
          </w:p>
        </w:tc>
        <w:tc>
          <w:tcPr>
            <w:tcW w:w="1928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6"/>
              </w:rPr>
              <w:t>E3 Açıklama</w:t>
            </w:r>
          </w:p>
        </w:tc>
        <w:tc>
          <w:tcPr>
            <w:tcW w:w="1928" w:type="dxa"/>
            <w:shd w:val="clear" w:color="auto" w:fill="6A1B9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6"/>
              </w:rPr>
              <w:t>E4 Derinleştirme</w:t>
            </w:r>
          </w:p>
        </w:tc>
        <w:tc>
          <w:tcPr>
            <w:tcW w:w="1928" w:type="dxa"/>
            <w:shd w:val="clear" w:color="auto" w:fill="2E7D32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6"/>
              </w:rPr>
              <w:t>E5 Değerlendirme</w:t>
            </w:r>
          </w:p>
        </w:tc>
      </w:tr>
    </w:tbl>
    <w:p w:rsidR="00CD7F27" w:rsidRDefault="00CF6662">
      <w:r>
        <w:br w:type="page"/>
      </w:r>
    </w:p>
    <w:p w:rsidR="00CD7F27" w:rsidRDefault="00CF6662">
      <w:pPr>
        <w:jc w:val="center"/>
      </w:pPr>
      <w:r>
        <w:rPr>
          <w:b/>
          <w:color w:val="1B2A4A"/>
          <w:sz w:val="36"/>
        </w:rPr>
        <w:lastRenderedPageBreak/>
        <w:t>━━━  45. SAAT  ━━━</w:t>
      </w:r>
    </w:p>
    <w:p w:rsidR="00CD7F27" w:rsidRDefault="00CF6662">
      <w:pPr>
        <w:jc w:val="center"/>
      </w:pPr>
      <w:r>
        <w:rPr>
          <w:color w:val="2C6FAD"/>
          <w:sz w:val="32"/>
        </w:rPr>
        <w:t xml:space="preserve">Derin Ogrenmeye Giris </w:t>
      </w:r>
      <w:r>
        <w:rPr>
          <w:color w:val="2C6FAD"/>
          <w:sz w:val="32"/>
        </w:rPr>
        <w:t>ve Veri Setleri</w:t>
      </w:r>
    </w:p>
    <w:p w:rsidR="00CD7F27" w:rsidRDefault="00CD7F2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Derin ogrenme kavramini, klasik ML den farkini ve veri setlerinin onemini anlar.</w:t>
      </w:r>
    </w:p>
    <w:p w:rsidR="00CD7F27" w:rsidRDefault="00CD7F2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4.1.1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Derin ogrenme ile klasik makine ogrenmesi farkini aciklar.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Kavrama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4.1.2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Derin ogrenmenin kullanim alanlarini soyler.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Bilgi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4.1.3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Veri setinin derin ogrenmedeki kritik rolunu bilir.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Kavrama</w:t>
            </w:r>
          </w:p>
        </w:tc>
      </w:tr>
    </w:tbl>
    <w:p w:rsidR="00CD7F27" w:rsidRDefault="00CD7F2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YSA mimarisi, egitim sureci ve Keras bilgisi.</w:t>
      </w:r>
    </w:p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CD7F27" w:rsidRDefault="00CF6662">
      <w:pPr>
        <w:pStyle w:val="ListeMaddemi"/>
      </w:pPr>
      <w:r>
        <w:rPr>
          <w:sz w:val="20"/>
        </w:rPr>
        <w:t>Cok katmanli YSA yapisi.</w:t>
      </w:r>
    </w:p>
    <w:p w:rsidR="00CD7F27" w:rsidRDefault="00CF6662">
      <w:pPr>
        <w:pStyle w:val="ListeMaddemi"/>
      </w:pPr>
      <w:r>
        <w:rPr>
          <w:sz w:val="20"/>
        </w:rPr>
        <w:t>Keras ile model olusturma.</w:t>
      </w:r>
    </w:p>
    <w:p w:rsidR="00CD7F27" w:rsidRDefault="00CF6662">
      <w:pPr>
        <w:pStyle w:val="ListeMaddemi"/>
      </w:pPr>
      <w:r>
        <w:rPr>
          <w:sz w:val="20"/>
        </w:rPr>
        <w:t>Overfitting ve model degerlendirme.</w:t>
      </w:r>
    </w:p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CD7F27" w:rsidRDefault="00CF6662">
      <w:pPr>
        <w:pStyle w:val="ListeMaddemi"/>
      </w:pPr>
      <w:r>
        <w:rPr>
          <w:sz w:val="20"/>
        </w:rPr>
        <w:t>Derin ogrenmenin tamamen farkli bir sey oldugu.</w:t>
      </w:r>
    </w:p>
    <w:p w:rsidR="00CD7F27" w:rsidRDefault="00CF6662">
      <w:pPr>
        <w:pStyle w:val="ListeMaddemi"/>
      </w:pPr>
      <w:r>
        <w:rPr>
          <w:sz w:val="20"/>
        </w:rPr>
        <w:t>Derin ogrenmenin her problemi cozdugu.</w:t>
      </w:r>
    </w:p>
    <w:p w:rsidR="00CD7F27" w:rsidRDefault="00CF6662">
      <w:pPr>
        <w:pStyle w:val="ListeMaddemi"/>
      </w:pPr>
      <w:r>
        <w:rPr>
          <w:sz w:val="20"/>
        </w:rPr>
        <w:t>Kucuk veri ile derin o</w:t>
      </w:r>
      <w:r>
        <w:rPr>
          <w:sz w:val="20"/>
        </w:rPr>
        <w:t>grenme yapilabilecegi.</w:t>
      </w:r>
    </w:p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CD7F27" w:rsidRDefault="00CF6662">
      <w:pPr>
        <w:pStyle w:val="ListeMaddemi"/>
      </w:pPr>
      <w:r>
        <w:rPr>
          <w:sz w:val="20"/>
        </w:rPr>
        <w:t>Bilgisayar</w:t>
      </w:r>
    </w:p>
    <w:p w:rsidR="00CD7F27" w:rsidRDefault="00CF6662">
      <w:pPr>
        <w:pStyle w:val="ListeMaddemi"/>
      </w:pPr>
      <w:r>
        <w:rPr>
          <w:sz w:val="20"/>
        </w:rPr>
        <w:t>PyCharm IDE</w:t>
      </w:r>
    </w:p>
    <w:p w:rsidR="00CD7F27" w:rsidRDefault="00CF6662">
      <w:pPr>
        <w:pStyle w:val="ListeMaddemi"/>
      </w:pPr>
      <w:r>
        <w:rPr>
          <w:sz w:val="20"/>
        </w:rPr>
        <w:t>Projeksiyon/Tahta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CD7F27" w:rsidRDefault="00CD7F27"/>
    <w:p w:rsidR="00CD7F27" w:rsidRDefault="00CF6662">
      <w:r>
        <w:rPr>
          <w:i/>
          <w:color w:val="2C6FAD"/>
          <w:sz w:val="20"/>
        </w:rPr>
        <w:t xml:space="preserve">  Süre: 5 dakika</w:t>
      </w:r>
    </w:p>
    <w:p w:rsidR="00CD7F27" w:rsidRDefault="00CF6662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"YSA da 1-2 gizli katman kullandik. Ya 10, 50, hatta 100 katman kullansak? Iste derin ogrenme bu! Daha derin ag = daha karmasik oruntuler ogrenme."</w:t>
      </w:r>
    </w:p>
    <w:p w:rsidR="00CD7F27" w:rsidRDefault="00CF6662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 xml:space="preserve">YSA = tek katli bina. Derin ogrenme = gokdelen. Daha cok kat = </w:t>
      </w:r>
      <w:r>
        <w:rPr>
          <w:sz w:val="20"/>
        </w:rPr>
        <w:t>daha guclu, ama daha cok malzeme (veri) gerekir.</w:t>
      </w:r>
    </w:p>
    <w:p w:rsidR="00CD7F27" w:rsidRDefault="00CF6662">
      <w:pPr>
        <w:spacing w:before="200"/>
      </w:pPr>
      <w:r>
        <w:rPr>
          <w:b/>
          <w:color w:val="2C6FAD"/>
          <w:sz w:val="24"/>
        </w:rPr>
        <w:lastRenderedPageBreak/>
        <w:t xml:space="preserve">  Ön Bilgi Yoklama Soruları</w:t>
      </w:r>
    </w:p>
    <w:p w:rsidR="00CD7F27" w:rsidRDefault="00CF6662">
      <w:r>
        <w:rPr>
          <w:b/>
          <w:color w:val="2C6FAD"/>
          <w:sz w:val="20"/>
        </w:rPr>
        <w:t xml:space="preserve">  1. </w:t>
      </w:r>
      <w:r>
        <w:rPr>
          <w:sz w:val="20"/>
        </w:rPr>
        <w:t>Derin ogrenme nedir?</w:t>
      </w:r>
    </w:p>
    <w:p w:rsidR="00CD7F27" w:rsidRDefault="00CF6662">
      <w:r>
        <w:rPr>
          <w:b/>
          <w:color w:val="2C6FAD"/>
          <w:sz w:val="20"/>
        </w:rPr>
        <w:t xml:space="preserve">  2. </w:t>
      </w:r>
      <w:r>
        <w:rPr>
          <w:sz w:val="20"/>
        </w:rPr>
        <w:t>Klasik ML den farki?</w:t>
      </w:r>
    </w:p>
    <w:p w:rsidR="00CD7F27" w:rsidRDefault="00CF6662">
      <w:r>
        <w:rPr>
          <w:b/>
          <w:color w:val="2C6FAD"/>
          <w:sz w:val="20"/>
        </w:rPr>
        <w:t xml:space="preserve">  3. </w:t>
      </w:r>
      <w:r>
        <w:rPr>
          <w:sz w:val="20"/>
        </w:rPr>
        <w:t>Neden derin?</w:t>
      </w:r>
    </w:p>
    <w:p w:rsidR="00CD7F27" w:rsidRDefault="00CF6662">
      <w:pPr>
        <w:spacing w:before="200"/>
      </w:pPr>
      <w:r>
        <w:rPr>
          <w:b/>
          <w:color w:val="2C6FAD"/>
          <w:sz w:val="24"/>
        </w:rPr>
        <w:t xml:space="preserve">  Motivasyon Etkinliği: "Derin vs Siiig"</w:t>
      </w:r>
    </w:p>
    <w:p w:rsidR="00CD7F27" w:rsidRDefault="00CF6662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Siig ve derin aglarin farkini tartisma.</w:t>
      </w:r>
    </w:p>
    <w:p w:rsidR="00CD7F27" w:rsidRDefault="00CF6662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2</w:t>
      </w:r>
      <w:r>
        <w:rPr>
          <w:sz w:val="20"/>
        </w:rPr>
        <w:t xml:space="preserve"> resim gosterir: basit cizgi cizim (siig ag cozer) ve detayli fotograf (derin ag gerekir). Ogrenciler neden derin ag gerektigini tartisir.</w:t>
      </w:r>
    </w:p>
    <w:p w:rsidR="00CD7F27" w:rsidRDefault="00CF6662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CD7F27" w:rsidRDefault="00CF6662">
            <w:r>
              <w:rPr>
                <w:sz w:val="20"/>
              </w:rPr>
              <w:t>Kedi-kopek siniflandirma: 4 ozellik (agirlik, boy, renk, kulak) ile mi yoksa pikseller ile</w:t>
            </w:r>
            <w:r>
              <w:rPr>
                <w:sz w:val="20"/>
              </w:rPr>
              <w:t xml:space="preserve"> mi daha iyi?</w:t>
            </w:r>
          </w:p>
        </w:tc>
      </w:tr>
    </w:tbl>
    <w:p w:rsidR="00CD7F27" w:rsidRDefault="00CD7F27"/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CD7F27" w:rsidRDefault="00CD7F27"/>
    <w:p w:rsidR="00CD7F27" w:rsidRDefault="00CF6662">
      <w:r>
        <w:rPr>
          <w:i/>
          <w:color w:val="007A7A"/>
          <w:sz w:val="20"/>
        </w:rPr>
        <w:t xml:space="preserve">  Süre: 10 dakika</w:t>
      </w:r>
    </w:p>
    <w:p w:rsidR="00CD7F27" w:rsidRDefault="00CF6662">
      <w:pPr>
        <w:spacing w:before="200"/>
      </w:pPr>
      <w:r>
        <w:rPr>
          <w:b/>
          <w:color w:val="007A7A"/>
          <w:sz w:val="24"/>
        </w:rPr>
        <w:t xml:space="preserve">  Keşif Etkinliği: "Derin Ogrenme Arastirmasi"</w:t>
      </w:r>
    </w:p>
    <w:p w:rsidR="00CD7F27" w:rsidRDefault="00CF6662">
      <w:r>
        <w:rPr>
          <w:b/>
          <w:color w:val="1B2A4A"/>
          <w:sz w:val="20"/>
        </w:rPr>
        <w:t xml:space="preserve">Türü: </w:t>
      </w:r>
      <w:r>
        <w:rPr>
          <w:sz w:val="20"/>
        </w:rPr>
        <w:t>Grup Arastirmasi</w:t>
      </w:r>
    </w:p>
    <w:p w:rsidR="00CD7F27" w:rsidRDefault="00CF6662">
      <w:r>
        <w:rPr>
          <w:b/>
          <w:color w:val="1B2A4A"/>
          <w:sz w:val="20"/>
        </w:rPr>
        <w:t xml:space="preserve">Amacı: </w:t>
      </w:r>
      <w:r>
        <w:rPr>
          <w:sz w:val="20"/>
        </w:rPr>
        <w:t xml:space="preserve">Derin </w:t>
      </w:r>
      <w:r>
        <w:rPr>
          <w:sz w:val="20"/>
        </w:rPr>
        <w:t>ogrenmenin kullanim alanlarini kesfetmek.</w:t>
      </w:r>
    </w:p>
    <w:p w:rsidR="00CD7F27" w:rsidRDefault="00CF6662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internet, sunum materyali</w:t>
      </w:r>
    </w:p>
    <w:p w:rsidR="00CD7F27" w:rsidRDefault="00CF6662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CD7F27" w:rsidRDefault="00CF6662">
      <w:r>
        <w:rPr>
          <w:b/>
          <w:color w:val="007A7A"/>
          <w:sz w:val="20"/>
        </w:rPr>
        <w:t xml:space="preserve">  1. </w:t>
      </w:r>
      <w:r>
        <w:rPr>
          <w:sz w:val="20"/>
        </w:rPr>
        <w:t>Her grup bir alan secsin: goruntu tanima, dogal dil isleme, ses tanima, otonom araclar, tip.</w:t>
      </w:r>
    </w:p>
    <w:p w:rsidR="00CD7F27" w:rsidRDefault="00CF6662">
      <w:r>
        <w:rPr>
          <w:b/>
          <w:color w:val="007A7A"/>
          <w:sz w:val="20"/>
        </w:rPr>
        <w:t xml:space="preserve">  2. </w:t>
      </w:r>
      <w:r>
        <w:rPr>
          <w:sz w:val="20"/>
        </w:rPr>
        <w:t xml:space="preserve">O alanda derin ogrenme nasil kullaniilir, </w:t>
      </w:r>
      <w:r>
        <w:rPr>
          <w:sz w:val="20"/>
        </w:rPr>
        <w:t>arastirin.</w:t>
      </w:r>
    </w:p>
    <w:p w:rsidR="00CD7F27" w:rsidRDefault="00CF6662">
      <w:r>
        <w:rPr>
          <w:b/>
          <w:color w:val="007A7A"/>
          <w:sz w:val="20"/>
        </w:rPr>
        <w:t xml:space="preserve">  3. </w:t>
      </w:r>
      <w:r>
        <w:rPr>
          <w:sz w:val="20"/>
        </w:rPr>
        <w:t>Hangi veri setleri kullanilir, belirleyin.</w:t>
      </w:r>
    </w:p>
    <w:p w:rsidR="00CD7F27" w:rsidRDefault="00CF6662">
      <w:r>
        <w:rPr>
          <w:b/>
          <w:color w:val="007A7A"/>
          <w:sz w:val="20"/>
        </w:rPr>
        <w:t xml:space="preserve">  4. </w:t>
      </w:r>
      <w:r>
        <w:rPr>
          <w:sz w:val="20"/>
        </w:rPr>
        <w:t>Ne kadar veri gerekir, tahmin edin.</w:t>
      </w:r>
    </w:p>
    <w:p w:rsidR="00CD7F27" w:rsidRDefault="00CF6662">
      <w:r>
        <w:rPr>
          <w:b/>
          <w:color w:val="007A7A"/>
          <w:sz w:val="20"/>
        </w:rPr>
        <w:t xml:space="preserve">  5. </w:t>
      </w:r>
      <w:r>
        <w:rPr>
          <w:sz w:val="20"/>
        </w:rPr>
        <w:t>3 dakikalik sunum hazirlaayin.</w:t>
      </w:r>
    </w:p>
    <w:p w:rsidR="00CD7F27" w:rsidRDefault="00CF6662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Arastirmaci: derin ogrenme uygulamalarini kesfeden</w:t>
      </w:r>
    </w:p>
    <w:p w:rsidR="00CD7F27" w:rsidRDefault="00CF6662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Arastirma yonunu verir, yanlis bilgileri</w:t>
      </w:r>
      <w:r>
        <w:rPr>
          <w:sz w:val="20"/>
        </w:rPr>
        <w:t xml:space="preserve"> duzeltir</w:t>
      </w:r>
    </w:p>
    <w:p w:rsidR="00CD7F27" w:rsidRDefault="00CF6662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Derin Ogrenme Kullanim Alanlari Sunumu</w:t>
      </w:r>
    </w:p>
    <w:p w:rsidR="00CD7F27" w:rsidRDefault="00CF6662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CD7F27" w:rsidRDefault="00CF6662">
      <w:r>
        <w:rPr>
          <w:b/>
          <w:color w:val="007A7A"/>
          <w:sz w:val="20"/>
        </w:rPr>
        <w:t xml:space="preserve">  1. </w:t>
      </w:r>
      <w:r>
        <w:rPr>
          <w:sz w:val="20"/>
        </w:rPr>
        <w:t>ImageNet nedir?</w:t>
      </w:r>
    </w:p>
    <w:p w:rsidR="00CD7F27" w:rsidRDefault="00CF6662">
      <w:r>
        <w:rPr>
          <w:b/>
          <w:color w:val="007A7A"/>
          <w:sz w:val="20"/>
        </w:rPr>
        <w:t xml:space="preserve">  2. </w:t>
      </w:r>
      <w:r>
        <w:rPr>
          <w:sz w:val="20"/>
        </w:rPr>
        <w:t>GPT ve LLM nedir?</w:t>
      </w:r>
    </w:p>
    <w:p w:rsidR="00CD7F27" w:rsidRDefault="00CF6662">
      <w:r>
        <w:rPr>
          <w:b/>
          <w:color w:val="007A7A"/>
          <w:sz w:val="20"/>
        </w:rPr>
        <w:t xml:space="preserve">  3. </w:t>
      </w:r>
      <w:r>
        <w:rPr>
          <w:sz w:val="20"/>
        </w:rPr>
        <w:t>AlphaGo nasil calisir?</w:t>
      </w:r>
    </w:p>
    <w:p w:rsidR="00CD7F27" w:rsidRDefault="00CF6662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En az 2 gercek dunya ornegi bulun.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D7F27" w:rsidRDefault="00CF6662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CD7F27" w:rsidRDefault="00CF6662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CD7F27" w:rsidRDefault="00CD7F27"/>
    <w:p w:rsidR="00CD7F27" w:rsidRDefault="00CF6662">
      <w:r>
        <w:rPr>
          <w:i/>
          <w:color w:val="E65C00"/>
          <w:sz w:val="20"/>
        </w:rPr>
        <w:t xml:space="preserve">  Süre: 12 dakika</w:t>
      </w:r>
    </w:p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CD7F27">
        <w:trPr>
          <w:jc w:val="center"/>
        </w:trPr>
        <w:tc>
          <w:tcPr>
            <w:tcW w:w="2409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CD7F27">
        <w:trPr>
          <w:jc w:val="center"/>
        </w:trPr>
        <w:tc>
          <w:tcPr>
            <w:tcW w:w="2409" w:type="dxa"/>
          </w:tcPr>
          <w:p w:rsidR="00CD7F27" w:rsidRDefault="00CF6662">
            <w:r>
              <w:rPr>
                <w:sz w:val="18"/>
              </w:rPr>
              <w:t>Derin Ogrenme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 xml:space="preserve">Cok katmanli yapay sinir </w:t>
            </w:r>
            <w:r>
              <w:rPr>
                <w:sz w:val="18"/>
              </w:rPr>
              <w:t>aglari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3+ gizli katman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Derin ag diyagrami</w:t>
            </w:r>
          </w:p>
        </w:tc>
      </w:tr>
      <w:tr w:rsidR="00CD7F27">
        <w:trPr>
          <w:jc w:val="center"/>
        </w:trPr>
        <w:tc>
          <w:tcPr>
            <w:tcW w:w="2409" w:type="dxa"/>
          </w:tcPr>
          <w:p w:rsidR="00CD7F27" w:rsidRDefault="00CF6662">
            <w:r>
              <w:rPr>
                <w:sz w:val="18"/>
              </w:rPr>
              <w:t>Ozellik Cikarma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Modelin otomatik ozellik ogrenmesi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Klasik ML: elle ozellik, DL: otomatik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Ozellik piramidi</w:t>
            </w:r>
          </w:p>
        </w:tc>
      </w:tr>
      <w:tr w:rsidR="00CD7F27">
        <w:trPr>
          <w:jc w:val="center"/>
        </w:trPr>
        <w:tc>
          <w:tcPr>
            <w:tcW w:w="2409" w:type="dxa"/>
          </w:tcPr>
          <w:p w:rsidR="00CD7F27" w:rsidRDefault="00CF6662">
            <w:r>
              <w:rPr>
                <w:sz w:val="18"/>
              </w:rPr>
              <w:t>Buyuk Veri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Derin ogrenme icin cok fazla veri gerekir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Binlerce-milyonlarca ornek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Veri buyuklugu grafigi</w:t>
            </w:r>
          </w:p>
        </w:tc>
      </w:tr>
      <w:tr w:rsidR="00CD7F27">
        <w:trPr>
          <w:jc w:val="center"/>
        </w:trPr>
        <w:tc>
          <w:tcPr>
            <w:tcW w:w="2409" w:type="dxa"/>
          </w:tcPr>
          <w:p w:rsidR="00CD7F27" w:rsidRDefault="00CF6662">
            <w:r>
              <w:rPr>
                <w:sz w:val="18"/>
              </w:rPr>
              <w:t>GP</w:t>
            </w:r>
            <w:r>
              <w:rPr>
                <w:sz w:val="18"/>
              </w:rPr>
              <w:t>U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Grafik isleme birimi, paralel hesaplama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Egitimi 10-100x hizlandirir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CPU vs GPU</w:t>
            </w:r>
          </w:p>
        </w:tc>
      </w:tr>
      <w:tr w:rsidR="00CD7F27">
        <w:trPr>
          <w:jc w:val="center"/>
        </w:trPr>
        <w:tc>
          <w:tcPr>
            <w:tcW w:w="2409" w:type="dxa"/>
          </w:tcPr>
          <w:p w:rsidR="00CD7F27" w:rsidRDefault="00CF6662">
            <w:r>
              <w:rPr>
                <w:sz w:val="18"/>
              </w:rPr>
              <w:t>Transfer Learning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Onceden egitilmis modeli kullanma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Kucuk veri ile bile iyi sonuc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Transfer diyagrami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CD7F27" w:rsidRDefault="00CF6662">
      <w:r>
        <w:rPr>
          <w:sz w:val="20"/>
        </w:rPr>
        <w:t xml:space="preserve">Derin ogrenme, 3 veya daha fazla gizli katmana sahip </w:t>
      </w:r>
      <w:r>
        <w:rPr>
          <w:sz w:val="20"/>
        </w:rPr>
        <w:t>yapay sinir aglarini ifade eder. Klasik ML de uzman elle ozellik cikarirken (feature engineering), derin ogrenme otomatik ozellik ogrenir.</w:t>
      </w:r>
    </w:p>
    <w:p w:rsidR="00CD7F27" w:rsidRDefault="00CF6662">
      <w:r>
        <w:rPr>
          <w:sz w:val="20"/>
        </w:rPr>
        <w:t xml:space="preserve">Derin ogrenmenin 3 temel gereksiniimi: 1) Buyuk veri (binlerce-milyonlarca ornek). 2) Hesaplama gucu (GPU). 3) Derin </w:t>
      </w:r>
      <w:r>
        <w:rPr>
          <w:sz w:val="20"/>
        </w:rPr>
        <w:t>mimariler (CNN, RNN, Transformer). Bu 3 u bir araya gelince mucizeler olur.</w:t>
      </w:r>
    </w:p>
    <w:p w:rsidR="00CD7F27" w:rsidRDefault="00CF6662">
      <w:r>
        <w:rPr>
          <w:sz w:val="20"/>
        </w:rPr>
        <w:t>Derin ogrenme kullanim alanlari: goruntu tanima (yuz, nesne, tibbi), dogal dil isleme (ceviri, chatbot), ses tanima (Siri, Alexa), otonom araclar, oyun (AlphaGo), ilaac kesfii.</w:t>
      </w:r>
    </w:p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S</w:t>
      </w:r>
      <w:r>
        <w:rPr>
          <w:b/>
          <w:color w:val="E65C00"/>
          <w:sz w:val="24"/>
        </w:rPr>
        <w:t>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Goruntu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Kedi/kopek siniflandirma: milyonlarca fotograf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ImageNet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Metin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GPT: milyarlarca kelime ile egitim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LLM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Ses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Ses tanima: binlerce saat kayit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Speech-to-text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Tip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X-ray den hastalik teshisi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 xml:space="preserve">Tibbi </w:t>
            </w:r>
            <w:r>
              <w:rPr>
                <w:sz w:val="18"/>
              </w:rPr>
              <w:t>goruntu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CD7F27" w:rsidRDefault="00CF6662">
      <w:pPr>
        <w:pStyle w:val="ListeMaddemi"/>
      </w:pPr>
      <w:r>
        <w:rPr>
          <w:sz w:val="20"/>
        </w:rPr>
        <w:t>Klasik ML vs DL karsilastirmasi</w:t>
      </w:r>
    </w:p>
    <w:p w:rsidR="00CD7F27" w:rsidRDefault="00CF6662">
      <w:pPr>
        <w:pStyle w:val="ListeMaddemi"/>
      </w:pPr>
      <w:r>
        <w:rPr>
          <w:sz w:val="20"/>
        </w:rPr>
        <w:t>Derin ag katman hiyerarsisi</w:t>
      </w:r>
    </w:p>
    <w:p w:rsidR="00CD7F27" w:rsidRDefault="00CF6662">
      <w:pPr>
        <w:pStyle w:val="ListeMaddemi"/>
      </w:pPr>
      <w:r>
        <w:rPr>
          <w:sz w:val="20"/>
        </w:rPr>
        <w:t>Kullanim alanlari infografik</w:t>
      </w:r>
    </w:p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CD7F27" w:rsidRDefault="00CF6662">
      <w:r>
        <w:rPr>
          <w:b/>
          <w:color w:val="E65C00"/>
          <w:sz w:val="20"/>
        </w:rPr>
        <w:t xml:space="preserve">  1. </w:t>
      </w:r>
      <w:r>
        <w:rPr>
          <w:sz w:val="20"/>
        </w:rPr>
        <w:t>Klasik ML = Elle yemek: her adimi sen yap</w:t>
      </w:r>
    </w:p>
    <w:p w:rsidR="00CD7F27" w:rsidRDefault="00CF6662">
      <w:r>
        <w:rPr>
          <w:b/>
          <w:color w:val="E65C00"/>
          <w:sz w:val="20"/>
        </w:rPr>
        <w:t xml:space="preserve">  2. </w:t>
      </w:r>
      <w:r>
        <w:rPr>
          <w:sz w:val="20"/>
        </w:rPr>
        <w:t>DL = Akilli robot sef: tarifi kendisi ogrenir</w:t>
      </w:r>
    </w:p>
    <w:p w:rsidR="00CD7F27" w:rsidRDefault="00CF6662">
      <w:r>
        <w:rPr>
          <w:b/>
          <w:color w:val="E65C00"/>
          <w:sz w:val="20"/>
        </w:rPr>
        <w:t xml:space="preserve">  3. </w:t>
      </w:r>
      <w:r>
        <w:rPr>
          <w:sz w:val="20"/>
        </w:rPr>
        <w:t>Buyuk</w:t>
      </w:r>
      <w:r>
        <w:rPr>
          <w:sz w:val="20"/>
        </w:rPr>
        <w:t xml:space="preserve"> veri = Yakit: ne kadar cok, o kadar guclu</w:t>
      </w:r>
    </w:p>
    <w:p w:rsidR="00CD7F27" w:rsidRDefault="00CF6662">
      <w:r>
        <w:rPr>
          <w:b/>
          <w:color w:val="E65C00"/>
          <w:sz w:val="20"/>
        </w:rPr>
        <w:t xml:space="preserve">  4. </w:t>
      </w:r>
      <w:r>
        <w:rPr>
          <w:sz w:val="20"/>
        </w:rPr>
        <w:t>GPU = Turbo motor: islemleri hizlandirir</w:t>
      </w:r>
    </w:p>
    <w:p w:rsidR="00CD7F27" w:rsidRDefault="00CF6662">
      <w:pPr>
        <w:spacing w:before="200"/>
      </w:pPr>
      <w:r>
        <w:rPr>
          <w:b/>
          <w:color w:val="E65C00"/>
          <w:sz w:val="24"/>
        </w:rPr>
        <w:lastRenderedPageBreak/>
        <w:t xml:space="preserve">  Öğrenci Soru-Cevap</w:t>
      </w:r>
    </w:p>
    <w:p w:rsidR="00CD7F27" w:rsidRDefault="00CF6662">
      <w:pPr>
        <w:pStyle w:val="ListeMaddemi"/>
      </w:pPr>
      <w:r>
        <w:rPr>
          <w:sz w:val="20"/>
        </w:rPr>
        <w:t>DL neden buyuk veri ister? - Cok parametre = cok ornek gerekir.</w:t>
      </w:r>
    </w:p>
    <w:p w:rsidR="00CD7F27" w:rsidRDefault="00CF6662">
      <w:pPr>
        <w:pStyle w:val="ListeMaddemi"/>
      </w:pPr>
      <w:r>
        <w:rPr>
          <w:sz w:val="20"/>
        </w:rPr>
        <w:t>GPU neden onemli? - Paralel hesaplama ile egitim 100x hizlanir.</w:t>
      </w:r>
    </w:p>
    <w:p w:rsidR="00CD7F27" w:rsidRDefault="00CF6662">
      <w:pPr>
        <w:pStyle w:val="ListeMaddemi"/>
      </w:pPr>
      <w:r>
        <w:rPr>
          <w:sz w:val="20"/>
        </w:rPr>
        <w:t xml:space="preserve">Transfer learning </w:t>
      </w:r>
      <w:r>
        <w:rPr>
          <w:sz w:val="20"/>
        </w:rPr>
        <w:t>nedir? - Baskasinin egittigi modeli kendi verinde kullanma.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CD7F27" w:rsidRDefault="00CD7F27"/>
    <w:p w:rsidR="00CD7F27" w:rsidRDefault="00CF6662">
      <w:r>
        <w:rPr>
          <w:i/>
          <w:color w:val="6A1B9A"/>
          <w:sz w:val="20"/>
        </w:rPr>
        <w:t xml:space="preserve">  Süre: 10 dakika</w:t>
      </w:r>
    </w:p>
    <w:p w:rsidR="00CD7F27" w:rsidRDefault="00CF6662">
      <w:pPr>
        <w:spacing w:before="200"/>
      </w:pPr>
      <w:r>
        <w:rPr>
          <w:b/>
          <w:color w:val="6A1B9A"/>
          <w:sz w:val="24"/>
        </w:rPr>
        <w:t xml:space="preserve">  Uygulama Etkinliği: "DL Kullanim Alani Sunumu"</w:t>
      </w:r>
    </w:p>
    <w:p w:rsidR="00CD7F27" w:rsidRDefault="00CF6662">
      <w:r>
        <w:rPr>
          <w:b/>
          <w:color w:val="1B2A4A"/>
          <w:sz w:val="20"/>
        </w:rPr>
        <w:t xml:space="preserve">Türü: </w:t>
      </w:r>
      <w:r>
        <w:rPr>
          <w:sz w:val="20"/>
        </w:rPr>
        <w:t>Grup Sunumu</w:t>
      </w:r>
    </w:p>
    <w:p w:rsidR="00CD7F27" w:rsidRDefault="00CF6662">
      <w:r>
        <w:rPr>
          <w:b/>
          <w:color w:val="1B2A4A"/>
          <w:sz w:val="20"/>
        </w:rPr>
        <w:t xml:space="preserve">Amacı: </w:t>
      </w:r>
      <w:r>
        <w:rPr>
          <w:sz w:val="20"/>
        </w:rPr>
        <w:t>Arastirma sonuclarini sinifla paylasma.</w:t>
      </w:r>
    </w:p>
    <w:p w:rsidR="00CD7F27" w:rsidRDefault="00CF6662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CD7F27" w:rsidRDefault="00CF6662">
      <w:r>
        <w:rPr>
          <w:b/>
          <w:color w:val="6A1B9A"/>
          <w:sz w:val="20"/>
        </w:rPr>
        <w:t xml:space="preserve">  1. </w:t>
      </w:r>
      <w:r>
        <w:rPr>
          <w:sz w:val="20"/>
        </w:rPr>
        <w:t>Her grup 3 dakika sunum yapar.</w:t>
      </w:r>
    </w:p>
    <w:p w:rsidR="00CD7F27" w:rsidRDefault="00CF6662">
      <w:r>
        <w:rPr>
          <w:b/>
          <w:color w:val="6A1B9A"/>
          <w:sz w:val="20"/>
        </w:rPr>
        <w:t xml:space="preserve">  2. </w:t>
      </w:r>
      <w:r>
        <w:rPr>
          <w:sz w:val="20"/>
        </w:rPr>
        <w:t>Diger gruplar soru sorar.</w:t>
      </w:r>
    </w:p>
    <w:p w:rsidR="00CD7F27" w:rsidRDefault="00CF6662">
      <w:r>
        <w:rPr>
          <w:b/>
          <w:color w:val="6A1B9A"/>
          <w:sz w:val="20"/>
        </w:rPr>
        <w:t xml:space="preserve">  3. </w:t>
      </w:r>
      <w:r>
        <w:rPr>
          <w:sz w:val="20"/>
        </w:rPr>
        <w:t>En etkileyici kullanim alanini sinifca oylaayin.</w:t>
      </w:r>
    </w:p>
    <w:p w:rsidR="00CD7F27" w:rsidRDefault="00CF6662">
      <w:r>
        <w:rPr>
          <w:b/>
          <w:color w:val="6A1B9A"/>
          <w:sz w:val="20"/>
        </w:rPr>
        <w:t xml:space="preserve">  4. </w:t>
      </w:r>
      <w:r>
        <w:rPr>
          <w:sz w:val="20"/>
        </w:rPr>
        <w:t>DL nin sinirliliklerini tartisiin.</w:t>
      </w:r>
    </w:p>
    <w:p w:rsidR="00CD7F27" w:rsidRDefault="00CF6662">
      <w:r>
        <w:rPr>
          <w:b/>
          <w:color w:val="6A1B9A"/>
          <w:sz w:val="20"/>
        </w:rPr>
        <w:t xml:space="preserve">  5. </w:t>
      </w:r>
      <w:r>
        <w:rPr>
          <w:sz w:val="20"/>
        </w:rPr>
        <w:t>Etik konulari gorusun.</w:t>
      </w:r>
    </w:p>
    <w:p w:rsidR="00CD7F27" w:rsidRDefault="00CF6662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Sunum ve Tartisma Notlari</w:t>
      </w:r>
    </w:p>
    <w:p w:rsidR="00CD7F27" w:rsidRDefault="00CF6662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CD7F27" w:rsidRDefault="00CF6662">
      <w:r>
        <w:rPr>
          <w:b/>
          <w:color w:val="6A1B9A"/>
          <w:sz w:val="20"/>
        </w:rPr>
        <w:t xml:space="preserve">  1. </w:t>
      </w:r>
      <w:r>
        <w:rPr>
          <w:sz w:val="20"/>
        </w:rPr>
        <w:t>Sunum ve iletisim becerileri.</w:t>
      </w:r>
    </w:p>
    <w:p w:rsidR="00CD7F27" w:rsidRDefault="00CF6662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Bilim (arastirma), Etik (yapay zeka etigi)</w:t>
      </w:r>
    </w:p>
    <w:p w:rsidR="00CD7F27" w:rsidRDefault="00CF6662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CD7F27" w:rsidRDefault="00CF6662">
            <w:r>
              <w:rPr>
                <w:sz w:val="20"/>
              </w:rPr>
              <w:t xml:space="preserve">DL </w:t>
            </w:r>
            <w:r>
              <w:rPr>
                <w:sz w:val="20"/>
              </w:rPr>
              <w:t>nin yapamayacagi seyler neler?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5 yil sonra DL ile neler yapilabilir, tahmin edin.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CD7F27" w:rsidRDefault="00CD7F27"/>
    <w:p w:rsidR="00CD7F27" w:rsidRDefault="00CF6662">
      <w:r>
        <w:rPr>
          <w:i/>
          <w:color w:val="2E7D32"/>
          <w:sz w:val="20"/>
        </w:rPr>
        <w:t xml:space="preserve">  Süre: 8 dakika</w:t>
      </w:r>
    </w:p>
    <w:p w:rsidR="00CD7F27" w:rsidRDefault="00CF6662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CD7F27" w:rsidRDefault="00CF6662">
      <w:r>
        <w:rPr>
          <w:sz w:val="20"/>
        </w:rPr>
        <w:t xml:space="preserve">  ☐  Derin ogrenmeyi tanimlar ve klasik ML den farkini bilir.</w:t>
      </w:r>
    </w:p>
    <w:p w:rsidR="00CD7F27" w:rsidRDefault="00CF6662">
      <w:r>
        <w:rPr>
          <w:sz w:val="20"/>
        </w:rPr>
        <w:t xml:space="preserve">  ☐  Kullanim alanlarini sayar.</w:t>
      </w:r>
    </w:p>
    <w:p w:rsidR="00CD7F27" w:rsidRDefault="00CF6662">
      <w:r>
        <w:rPr>
          <w:sz w:val="20"/>
        </w:rPr>
        <w:t xml:space="preserve">  ☐  Buyuk veri ve GPU gereksinimini aciklar.</w:t>
      </w:r>
    </w:p>
    <w:p w:rsidR="00CD7F27" w:rsidRDefault="00CF6662">
      <w:r>
        <w:rPr>
          <w:sz w:val="20"/>
        </w:rPr>
        <w:t xml:space="preserve">  ☐  Transfer learning kavramini bilir.</w:t>
      </w:r>
    </w:p>
    <w:p w:rsidR="00CD7F27" w:rsidRDefault="00CF6662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CD7F27" w:rsidRDefault="00CF6662">
      <w:r>
        <w:rPr>
          <w:b/>
          <w:color w:val="2E7D32"/>
          <w:sz w:val="20"/>
        </w:rPr>
        <w:t xml:space="preserve">  1. </w:t>
      </w:r>
      <w:r>
        <w:rPr>
          <w:sz w:val="20"/>
        </w:rPr>
        <w:t>DL ile k</w:t>
      </w:r>
      <w:r>
        <w:rPr>
          <w:sz w:val="20"/>
        </w:rPr>
        <w:t>lasik ML farkini aciklayabilir miyim?</w:t>
      </w:r>
    </w:p>
    <w:p w:rsidR="00CD7F27" w:rsidRDefault="00CF6662">
      <w:r>
        <w:rPr>
          <w:b/>
          <w:color w:val="2E7D32"/>
          <w:sz w:val="20"/>
        </w:rPr>
        <w:t xml:space="preserve">  2. </w:t>
      </w:r>
      <w:r>
        <w:rPr>
          <w:sz w:val="20"/>
        </w:rPr>
        <w:t>3 kullanim alani sayabilir miyim?</w:t>
      </w:r>
    </w:p>
    <w:p w:rsidR="00CD7F27" w:rsidRDefault="00CF6662">
      <w:r>
        <w:rPr>
          <w:b/>
          <w:color w:val="2E7D32"/>
          <w:sz w:val="20"/>
        </w:rPr>
        <w:lastRenderedPageBreak/>
        <w:t xml:space="preserve">  3. </w:t>
      </w:r>
      <w:r>
        <w:rPr>
          <w:sz w:val="20"/>
        </w:rPr>
        <w:t>Neden buyuk veri gerektigini biliyor muyum?</w:t>
      </w:r>
    </w:p>
    <w:p w:rsidR="00CD7F27" w:rsidRDefault="00CF6662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2E7D32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Derin ogrenme kac katmandan baslar?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a) 1 b) 2 c) 3+ d) 100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c) 3+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 xml:space="preserve">DL </w:t>
            </w:r>
            <w:r>
              <w:rPr>
                <w:sz w:val="18"/>
              </w:rPr>
              <w:t>otomatik ne yapar?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a) Veri toplar b) Ozellik cikarir c) Kod yazar d) Sinav yapar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b) Ozellik cikarir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DL icin ne gerekli?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a) Az veri b) Buyuk veri + GPU c) Sadece CPU d) Elle ozellik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b) Buyuk veri + GPU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CD7F27" w:rsidRDefault="00CF6662">
      <w:r>
        <w:rPr>
          <w:b/>
          <w:color w:val="2E7D32"/>
          <w:sz w:val="20"/>
        </w:rPr>
        <w:t>Açık Uçlu:</w:t>
      </w:r>
    </w:p>
    <w:p w:rsidR="00CD7F27" w:rsidRDefault="00CF6662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DL her problemi </w:t>
      </w:r>
      <w:r>
        <w:rPr>
          <w:sz w:val="20"/>
        </w:rPr>
        <w:t>cozer mi? Ne zaman klasik ML yeterlidir?</w:t>
      </w:r>
    </w:p>
    <w:p w:rsidR="00CD7F27" w:rsidRDefault="00CF6662">
      <w:r>
        <w:rPr>
          <w:b/>
          <w:color w:val="2E7D32"/>
          <w:sz w:val="20"/>
        </w:rPr>
        <w:t>Eleştirel Düşünme:</w:t>
      </w:r>
    </w:p>
    <w:p w:rsidR="00CD7F27" w:rsidRDefault="00CF6662">
      <w:r>
        <w:rPr>
          <w:b/>
          <w:color w:val="2E7D32"/>
          <w:sz w:val="20"/>
        </w:rPr>
        <w:t xml:space="preserve">  1. </w:t>
      </w:r>
      <w:r>
        <w:rPr>
          <w:sz w:val="20"/>
        </w:rPr>
        <w:t>DL nin etik sorunlari neler? Yuz tanima, deepfake, otonom silahlar?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D7F27" w:rsidRDefault="00CF6662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CD7F27" w:rsidRDefault="00CF6662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C62828"/>
          <w:sz w:val="24"/>
        </w:rPr>
        <w:t xml:space="preserve">  Adım Adım Uygulama: "DL vs ML Karsilastirma"</w:t>
      </w:r>
    </w:p>
    <w:p w:rsidR="00CD7F27" w:rsidRDefault="00CF6662">
      <w:r>
        <w:rPr>
          <w:b/>
          <w:color w:val="1B2A4A"/>
          <w:sz w:val="20"/>
        </w:rPr>
        <w:t xml:space="preserve">Hedef: </w:t>
      </w:r>
      <w:r>
        <w:rPr>
          <w:sz w:val="20"/>
        </w:rPr>
        <w:t>Klasik ML ve DL yaklasiimlarini karsilastirma.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Klasik ML: elle ozellik + basit model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Iris: 4 ozellik -&gt; KNN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Hizli, az veri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DL: otomatik ozellik + derin model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Goruntu: piksel -&gt; CNN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Guclu, cok veri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Ne zaman hangisi?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Kucuk veri = ML, Buyuk veri = DL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Secim kriteri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ML ve DL secim kriterlerini aciklayabilmeli.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D7F27" w:rsidRDefault="00CF6662">
      <w:pPr>
        <w:spacing w:before="200"/>
      </w:pPr>
      <w:r>
        <w:rPr>
          <w:b/>
          <w:color w:val="C62828"/>
          <w:sz w:val="24"/>
        </w:rPr>
        <w:t xml:space="preserve">  Canlı Demo: "DL Ornekleri"</w:t>
      </w:r>
    </w:p>
    <w:p w:rsidR="00CD7F27" w:rsidRDefault="00CF6662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Gercek dunya DL uygulamalarini gosterir (Google Lens, ChatGPT, vb).</w:t>
      </w:r>
    </w:p>
    <w:p w:rsidR="00CD7F27" w:rsidRDefault="00CF6662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hayatindan DL ornekleri b</w:t>
      </w:r>
      <w:r>
        <w:rPr>
          <w:sz w:val="20"/>
        </w:rPr>
        <w:t>ulur.</w:t>
      </w:r>
    </w:p>
    <w:p w:rsidR="00CD7F27" w:rsidRDefault="00CF6662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DL her sey degil, dogru araci secin!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D7F27" w:rsidRDefault="00CF6662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ML ve DL arasinda 5 fark yazin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Karsilastirma tablosu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 xml:space="preserve">3 DL </w:t>
            </w:r>
            <w:r>
              <w:rPr>
                <w:sz w:val="18"/>
              </w:rPr>
              <w:t>kullanim alani ve veri seti arastirin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Arastirma notu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Transfer learning kavramini arastirin ve ornekleyin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Arastirma raporu</w:t>
            </w:r>
          </w:p>
        </w:tc>
      </w:tr>
    </w:tbl>
    <w:p w:rsidR="00CD7F27" w:rsidRDefault="00CD7F27"/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D7F27" w:rsidRDefault="00CF6662">
      <w:pPr>
        <w:spacing w:before="200"/>
      </w:pPr>
      <w:r>
        <w:rPr>
          <w:b/>
          <w:color w:val="C62828"/>
          <w:sz w:val="24"/>
        </w:rPr>
        <w:t xml:space="preserve">  Vaka Çalışması: "Dogru Arac Secimi"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CD7F27" w:rsidRDefault="00CF6662">
            <w:r>
              <w:rPr>
                <w:sz w:val="20"/>
              </w:rPr>
              <w:t xml:space="preserve">3 </w:t>
            </w:r>
            <w:r>
              <w:rPr>
                <w:sz w:val="20"/>
              </w:rPr>
              <w:t>senaryo: A) 100 veri, 5 ozellik, ikili siniflandirma. B) 50000 goruntu, 10 sinif. C) 1 milyon metin, duygu analizi. Her biri icin ML mi DL mi?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Secim ve gerekcelendirme.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</w:t>
      </w:r>
      <w:r>
        <w:rPr>
          <w:color w:val="BDBDBD"/>
          <w:sz w:val="12"/>
        </w:rPr>
        <w:t>___________</w:t>
      </w:r>
    </w:p>
    <w:p w:rsidR="00CD7F27" w:rsidRDefault="00CF6662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CD7F27" w:rsidRDefault="00CF6662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CD7F27" w:rsidRDefault="00CF6662">
      <w:r>
        <w:rPr>
          <w:sz w:val="20"/>
        </w:rPr>
        <w:t>Derin ogrenme kavrami, klasik ML farki, kullanim alanlari, buyuk veri gereksiniimi ve transfer learning.</w:t>
      </w:r>
    </w:p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CD7F27">
        <w:trPr>
          <w:jc w:val="center"/>
        </w:trPr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Derin Ogrenme</w:t>
            </w:r>
          </w:p>
        </w:tc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Ozellik Cikarma</w:t>
            </w:r>
          </w:p>
        </w:tc>
      </w:tr>
      <w:tr w:rsidR="00CD7F27">
        <w:trPr>
          <w:jc w:val="center"/>
        </w:trPr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Buyuk Veri</w:t>
            </w:r>
          </w:p>
        </w:tc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GPU</w:t>
            </w:r>
          </w:p>
        </w:tc>
      </w:tr>
      <w:tr w:rsidR="00CD7F27">
        <w:trPr>
          <w:jc w:val="center"/>
        </w:trPr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Transfer Learning</w:t>
            </w:r>
          </w:p>
        </w:tc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CNN</w:t>
            </w:r>
          </w:p>
        </w:tc>
      </w:tr>
      <w:tr w:rsidR="00CD7F27">
        <w:trPr>
          <w:jc w:val="center"/>
        </w:trPr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RNN</w:t>
            </w:r>
          </w:p>
        </w:tc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Transformer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CD7F27" w:rsidRDefault="00CF6662">
      <w:r>
        <w:rPr>
          <w:sz w:val="20"/>
        </w:rPr>
        <w:t>Sonraki derste hazir veri setlerini (MNIST, CIFAR-10) inceleyecegiz.</w:t>
      </w:r>
    </w:p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CD7F27" w:rsidRDefault="00CF6662">
            <w:r>
              <w:rPr>
                <w:sz w:val="20"/>
              </w:rPr>
              <w:t>ImageNet, COCO ve Open Images veri setlerini arastirin.</w:t>
            </w:r>
          </w:p>
        </w:tc>
      </w:tr>
    </w:tbl>
    <w:p w:rsidR="00CD7F27" w:rsidRDefault="00CD7F27"/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CD7F27" w:rsidRDefault="00CF6662">
      <w:pPr>
        <w:pStyle w:val="ListeMaddemi"/>
      </w:pPr>
      <w:r>
        <w:rPr>
          <w:sz w:val="20"/>
        </w:rPr>
        <w:t>DL uygulama videolari ve gorselleri hazirlayin.</w:t>
      </w:r>
    </w:p>
    <w:p w:rsidR="00CD7F27" w:rsidRDefault="00CF6662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CD7F27">
        <w:trPr>
          <w:jc w:val="center"/>
        </w:trPr>
        <w:tc>
          <w:tcPr>
            <w:tcW w:w="4819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CD7F27">
        <w:trPr>
          <w:jc w:val="center"/>
        </w:trPr>
        <w:tc>
          <w:tcPr>
            <w:tcW w:w="4819" w:type="dxa"/>
          </w:tcPr>
          <w:p w:rsidR="00CD7F27" w:rsidRDefault="00CF6662">
            <w:r>
              <w:rPr>
                <w:sz w:val="18"/>
              </w:rPr>
              <w:t>DL cok soyut kalir</w:t>
            </w:r>
          </w:p>
        </w:tc>
        <w:tc>
          <w:tcPr>
            <w:tcW w:w="4819" w:type="dxa"/>
          </w:tcPr>
          <w:p w:rsidR="00CD7F27" w:rsidRDefault="00CF6662">
            <w:r>
              <w:rPr>
                <w:sz w:val="18"/>
              </w:rPr>
              <w:t>Gercek uygulama ornekleri gosterin</w:t>
            </w:r>
          </w:p>
        </w:tc>
      </w:tr>
      <w:tr w:rsidR="00CD7F27">
        <w:trPr>
          <w:jc w:val="center"/>
        </w:trPr>
        <w:tc>
          <w:tcPr>
            <w:tcW w:w="4819" w:type="dxa"/>
          </w:tcPr>
          <w:p w:rsidR="00CD7F27" w:rsidRDefault="00CF6662">
            <w:r>
              <w:rPr>
                <w:sz w:val="18"/>
              </w:rPr>
              <w:t>GPU kavrami yeni</w:t>
            </w:r>
          </w:p>
        </w:tc>
        <w:tc>
          <w:tcPr>
            <w:tcW w:w="4819" w:type="dxa"/>
          </w:tcPr>
          <w:p w:rsidR="00CD7F27" w:rsidRDefault="00CF6662">
            <w:r>
              <w:rPr>
                <w:sz w:val="18"/>
              </w:rPr>
              <w:t>Basitce anlatin: cok isciinin ayni anda calismasi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Giris: 15dk, Arastirma: 15dk, Sunumlar: 15dk</w:t>
      </w:r>
    </w:p>
    <w:p w:rsidR="00CD7F27" w:rsidRDefault="00CF6662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CD7F27" w:rsidRDefault="00CF6662">
            <w:r>
              <w:rPr>
                <w:sz w:val="20"/>
              </w:rPr>
              <w:t>Video gostererek DL uygulamalarini canlanddirin.</w:t>
            </w:r>
          </w:p>
        </w:tc>
      </w:tr>
    </w:tbl>
    <w:p w:rsidR="00CD7F27" w:rsidRDefault="00CD7F27"/>
    <w:p w:rsidR="00CD7F27" w:rsidRDefault="00CF6662">
      <w:r>
        <w:br w:type="page"/>
      </w:r>
    </w:p>
    <w:p w:rsidR="00CD7F27" w:rsidRDefault="00CF6662">
      <w:pPr>
        <w:jc w:val="center"/>
      </w:pPr>
      <w:r>
        <w:rPr>
          <w:b/>
          <w:color w:val="1B2A4A"/>
          <w:sz w:val="36"/>
        </w:rPr>
        <w:lastRenderedPageBreak/>
        <w:t xml:space="preserve">━━━  46. </w:t>
      </w:r>
      <w:r>
        <w:rPr>
          <w:b/>
          <w:color w:val="1B2A4A"/>
          <w:sz w:val="36"/>
        </w:rPr>
        <w:t>SAAT  ━━━</w:t>
      </w:r>
    </w:p>
    <w:p w:rsidR="00CD7F27" w:rsidRDefault="00CF6662">
      <w:pPr>
        <w:jc w:val="center"/>
      </w:pPr>
      <w:r>
        <w:rPr>
          <w:color w:val="2C6FAD"/>
          <w:sz w:val="32"/>
        </w:rPr>
        <w:t>Hazir Veri Setleri: MNIST, CIFAR-10, Fashion-MNIST</w:t>
      </w:r>
    </w:p>
    <w:p w:rsidR="00CD7F27" w:rsidRDefault="00CD7F2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Yaygin derin ogrenme veri setlerini tanir, yukler ve inceler.</w:t>
      </w:r>
    </w:p>
    <w:p w:rsidR="00CD7F27" w:rsidRDefault="00CD7F2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4.1.4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 xml:space="preserve">MNIST, CIFAR-10, Fashion-MNIST veri </w:t>
            </w:r>
            <w:r>
              <w:rPr>
                <w:sz w:val="18"/>
              </w:rPr>
              <w:t>setlerini tanir.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Bilgi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4.1.5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Keras ile veri setlerini yukler ve inceler.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Uygulama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4.1.6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Goruntu verisinin boyut ve format yapisini anlar.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Kavrama</w:t>
            </w:r>
          </w:p>
        </w:tc>
      </w:tr>
    </w:tbl>
    <w:p w:rsidR="00CD7F27" w:rsidRDefault="00CD7F2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Derin ogrenme kavrami ve Keras temellerini bilmek</w:t>
      </w:r>
      <w:r>
        <w:rPr>
          <w:sz w:val="20"/>
        </w:rPr>
        <w:t>.</w:t>
      </w:r>
    </w:p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CD7F27" w:rsidRDefault="00CF6662">
      <w:pPr>
        <w:pStyle w:val="ListeMaddemi"/>
      </w:pPr>
      <w:r>
        <w:rPr>
          <w:sz w:val="20"/>
        </w:rPr>
        <w:t>NumPy dizi islemleri.</w:t>
      </w:r>
    </w:p>
    <w:p w:rsidR="00CD7F27" w:rsidRDefault="00CF6662">
      <w:pPr>
        <w:pStyle w:val="ListeMaddemi"/>
      </w:pPr>
      <w:r>
        <w:rPr>
          <w:sz w:val="20"/>
        </w:rPr>
        <w:t>Matplotlib ile gorsellestiirme.</w:t>
      </w:r>
    </w:p>
    <w:p w:rsidR="00CD7F27" w:rsidRDefault="00CF6662">
      <w:pPr>
        <w:pStyle w:val="ListeMaddemi"/>
      </w:pPr>
      <w:r>
        <w:rPr>
          <w:sz w:val="20"/>
        </w:rPr>
        <w:t>Keras temel kullanimi.</w:t>
      </w:r>
    </w:p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CD7F27" w:rsidRDefault="00CF6662">
      <w:pPr>
        <w:pStyle w:val="ListeMaddemi"/>
      </w:pPr>
      <w:r>
        <w:rPr>
          <w:sz w:val="20"/>
        </w:rPr>
        <w:t>Veri setlerinin sadece buyuk sirketlerin erisiminde oldugu.</w:t>
      </w:r>
    </w:p>
    <w:p w:rsidR="00CD7F27" w:rsidRDefault="00CF6662">
      <w:pPr>
        <w:pStyle w:val="ListeMaddemi"/>
      </w:pPr>
      <w:r>
        <w:rPr>
          <w:sz w:val="20"/>
        </w:rPr>
        <w:t>Goruntu verisinin cok karmasik oldugu.</w:t>
      </w:r>
    </w:p>
    <w:p w:rsidR="00CD7F27" w:rsidRDefault="00CF6662">
      <w:pPr>
        <w:pStyle w:val="ListeMaddemi"/>
      </w:pPr>
      <w:r>
        <w:rPr>
          <w:sz w:val="20"/>
        </w:rPr>
        <w:t xml:space="preserve">Sadece renkli </w:t>
      </w:r>
      <w:r>
        <w:rPr>
          <w:sz w:val="20"/>
        </w:rPr>
        <w:t>goruntulerin kullanilabilecegi.</w:t>
      </w:r>
    </w:p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CD7F27" w:rsidRDefault="00CF6662">
      <w:pPr>
        <w:pStyle w:val="ListeMaddemi"/>
      </w:pPr>
      <w:r>
        <w:rPr>
          <w:sz w:val="20"/>
        </w:rPr>
        <w:t>Bilgisayar (Python + Keras + Matplotlib kurulu)</w:t>
      </w:r>
    </w:p>
    <w:p w:rsidR="00CD7F27" w:rsidRDefault="00CF6662">
      <w:pPr>
        <w:pStyle w:val="ListeMaddemi"/>
      </w:pPr>
      <w:r>
        <w:rPr>
          <w:sz w:val="20"/>
        </w:rPr>
        <w:t>PyCharm IDE</w:t>
      </w:r>
    </w:p>
    <w:p w:rsidR="00CD7F27" w:rsidRDefault="00CF6662">
      <w:pPr>
        <w:pStyle w:val="ListeMaddemi"/>
      </w:pPr>
      <w:r>
        <w:rPr>
          <w:sz w:val="20"/>
        </w:rPr>
        <w:t>Internet baglantisi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E1  |  GİRME (ENGAGE)  —  Dikkat Çekm</w:t>
            </w:r>
            <w:r>
              <w:rPr>
                <w:b/>
                <w:color w:val="FFFFFF"/>
                <w:sz w:val="28"/>
              </w:rPr>
              <w:t>e &amp; Merak Uyandırma</w:t>
            </w:r>
          </w:p>
        </w:tc>
      </w:tr>
    </w:tbl>
    <w:p w:rsidR="00CD7F27" w:rsidRDefault="00CD7F27"/>
    <w:p w:rsidR="00CD7F27" w:rsidRDefault="00CF6662">
      <w:r>
        <w:rPr>
          <w:i/>
          <w:color w:val="2C6FAD"/>
          <w:sz w:val="20"/>
        </w:rPr>
        <w:t xml:space="preserve">  Süre: 5 dakika</w:t>
      </w:r>
    </w:p>
    <w:p w:rsidR="00CD7F27" w:rsidRDefault="00CF6662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"Yazi tanima, kiyafet siniflandirma, nesne tanima... Bunlar icin milyonlarca goruntu toplanmis ve etiketlenmis. Bu hazir veri setlerini kullanarak DL e baslaayacagiz!"</w:t>
      </w:r>
    </w:p>
    <w:p w:rsidR="00CD7F27" w:rsidRDefault="00CF6662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Yeme</w:t>
      </w:r>
      <w:r>
        <w:rPr>
          <w:sz w:val="20"/>
        </w:rPr>
        <w:t>k tarifi = model, malzeme = veri. Hazir veri setleri = hazir malzeme paketi. Hemen ise baslayabilirsiniz!</w:t>
      </w:r>
    </w:p>
    <w:p w:rsidR="00CD7F27" w:rsidRDefault="00CF6662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CD7F27" w:rsidRDefault="00CF6662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MNIST nedir?</w:t>
      </w:r>
    </w:p>
    <w:p w:rsidR="00CD7F27" w:rsidRDefault="00CF6662">
      <w:r>
        <w:rPr>
          <w:b/>
          <w:color w:val="2C6FAD"/>
          <w:sz w:val="20"/>
        </w:rPr>
        <w:t xml:space="preserve">  2. </w:t>
      </w:r>
      <w:r>
        <w:rPr>
          <w:sz w:val="20"/>
        </w:rPr>
        <w:t>Goruntu verisi nasil saklanir?</w:t>
      </w:r>
    </w:p>
    <w:p w:rsidR="00CD7F27" w:rsidRDefault="00CF6662">
      <w:r>
        <w:rPr>
          <w:b/>
          <w:color w:val="2C6FAD"/>
          <w:sz w:val="20"/>
        </w:rPr>
        <w:t xml:space="preserve">  3. </w:t>
      </w:r>
      <w:r>
        <w:rPr>
          <w:sz w:val="20"/>
        </w:rPr>
        <w:t>Piksel ne demektir?</w:t>
      </w:r>
    </w:p>
    <w:p w:rsidR="00CD7F27" w:rsidRDefault="00CF6662">
      <w:pPr>
        <w:spacing w:before="200"/>
      </w:pPr>
      <w:r>
        <w:rPr>
          <w:b/>
          <w:color w:val="2C6FAD"/>
          <w:sz w:val="24"/>
        </w:rPr>
        <w:t xml:space="preserve">  Motivasyon Etkinliği: "Goruntu Kesfii"</w:t>
      </w:r>
    </w:p>
    <w:p w:rsidR="00CD7F27" w:rsidRDefault="00CF6662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MNIST goruntuleerini inceleyerek yapi anlama.</w:t>
      </w:r>
    </w:p>
    <w:p w:rsidR="00CD7F27" w:rsidRDefault="00CF6662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MNIST ten 10 goruntu gosterir (0-9). Ogrenciler her goruntunun kac piksel oldugunu, gri tonlu oldugunu ve etiketini inceler.</w:t>
      </w:r>
    </w:p>
    <w:p w:rsidR="00CD7F27" w:rsidRDefault="00CF6662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CD7F27" w:rsidRDefault="00CF6662">
            <w:r>
              <w:rPr>
                <w:sz w:val="20"/>
              </w:rPr>
              <w:t>28x28 piksel, gri tonlu bir '7'</w:t>
            </w:r>
            <w:r>
              <w:rPr>
                <w:sz w:val="20"/>
              </w:rPr>
              <w:t xml:space="preserve"> goruntusu. Bilgisayar bunu nasil gorur? Sadece sayilar!</w:t>
            </w:r>
          </w:p>
        </w:tc>
      </w:tr>
    </w:tbl>
    <w:p w:rsidR="00CD7F27" w:rsidRDefault="00CD7F27"/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CD7F27" w:rsidRDefault="00CD7F27"/>
    <w:p w:rsidR="00CD7F27" w:rsidRDefault="00CF6662">
      <w:r>
        <w:rPr>
          <w:i/>
          <w:color w:val="007A7A"/>
          <w:sz w:val="20"/>
        </w:rPr>
        <w:t xml:space="preserve">  Süre: 10 dakika</w:t>
      </w:r>
    </w:p>
    <w:p w:rsidR="00CD7F27" w:rsidRDefault="00CF6662">
      <w:pPr>
        <w:spacing w:before="200"/>
      </w:pPr>
      <w:r>
        <w:rPr>
          <w:b/>
          <w:color w:val="007A7A"/>
          <w:sz w:val="24"/>
        </w:rPr>
        <w:t xml:space="preserve">  Keşif Etkinliği: "Veri Seti Yukleme ve </w:t>
      </w:r>
      <w:r>
        <w:rPr>
          <w:b/>
          <w:color w:val="007A7A"/>
          <w:sz w:val="24"/>
        </w:rPr>
        <w:t>Inceleme"</w:t>
      </w:r>
    </w:p>
    <w:p w:rsidR="00CD7F27" w:rsidRDefault="00CF6662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CD7F27" w:rsidRDefault="00CF6662">
      <w:r>
        <w:rPr>
          <w:b/>
          <w:color w:val="1B2A4A"/>
          <w:sz w:val="20"/>
        </w:rPr>
        <w:t xml:space="preserve">Amacı: </w:t>
      </w:r>
      <w:r>
        <w:rPr>
          <w:sz w:val="20"/>
        </w:rPr>
        <w:t>3 veri setini Keras ile yukleyip incelemek.</w:t>
      </w:r>
    </w:p>
    <w:p w:rsidR="00CD7F27" w:rsidRDefault="00CF6662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Keras, Matplotlib</w:t>
      </w:r>
    </w:p>
    <w:p w:rsidR="00CD7F27" w:rsidRDefault="00CF6662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CD7F27" w:rsidRDefault="00CF6662">
      <w:r>
        <w:rPr>
          <w:b/>
          <w:color w:val="007A7A"/>
          <w:sz w:val="20"/>
        </w:rPr>
        <w:t xml:space="preserve">  1. </w:t>
      </w:r>
      <w:r>
        <w:rPr>
          <w:sz w:val="20"/>
        </w:rPr>
        <w:t>MNIST: from keras.datasets import mnist; (X_train,y_train),(X_test,y_test) = mnist.load_data()</w:t>
      </w:r>
    </w:p>
    <w:p w:rsidR="00CD7F27" w:rsidRDefault="00CF6662">
      <w:r>
        <w:rPr>
          <w:b/>
          <w:color w:val="007A7A"/>
          <w:sz w:val="20"/>
        </w:rPr>
        <w:t xml:space="preserve">  2. </w:t>
      </w:r>
      <w:r>
        <w:rPr>
          <w:sz w:val="20"/>
        </w:rPr>
        <w:t>Shape inceleyin: X_train.shape -&gt; (60000, 28, 28)</w:t>
      </w:r>
    </w:p>
    <w:p w:rsidR="00CD7F27" w:rsidRDefault="00CF6662">
      <w:r>
        <w:rPr>
          <w:b/>
          <w:color w:val="007A7A"/>
          <w:sz w:val="20"/>
        </w:rPr>
        <w:t xml:space="preserve">  3. </w:t>
      </w:r>
      <w:r>
        <w:rPr>
          <w:sz w:val="20"/>
        </w:rPr>
        <w:t>5 ornek goruntu cizin: plt.imshow(X_train[i], cmap='gray')</w:t>
      </w:r>
    </w:p>
    <w:p w:rsidR="00CD7F27" w:rsidRDefault="00CF6662">
      <w:r>
        <w:rPr>
          <w:b/>
          <w:color w:val="007A7A"/>
          <w:sz w:val="20"/>
        </w:rPr>
        <w:t xml:space="preserve">  4. </w:t>
      </w:r>
      <w:r>
        <w:rPr>
          <w:sz w:val="20"/>
        </w:rPr>
        <w:t>CIFAR-10: keras.datasets.cifar10 ile yukleyin, shape: (50000, 32, 32, 3)</w:t>
      </w:r>
    </w:p>
    <w:p w:rsidR="00CD7F27" w:rsidRDefault="00CF6662">
      <w:r>
        <w:rPr>
          <w:b/>
          <w:color w:val="007A7A"/>
          <w:sz w:val="20"/>
        </w:rPr>
        <w:t xml:space="preserve">  5. </w:t>
      </w:r>
      <w:r>
        <w:rPr>
          <w:sz w:val="20"/>
        </w:rPr>
        <w:t>Fashion-MNIST: keras.datasets.fashion_mnist ile yukley</w:t>
      </w:r>
      <w:r>
        <w:rPr>
          <w:sz w:val="20"/>
        </w:rPr>
        <w:t>in.</w:t>
      </w:r>
    </w:p>
    <w:p w:rsidR="00CD7F27" w:rsidRDefault="00CF6662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Veri bilimci: veri setlerini kesfeden</w:t>
      </w:r>
    </w:p>
    <w:p w:rsidR="00CD7F27" w:rsidRDefault="00CF6662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Yukleme ve gorsellestiirme hatalarinda yardimci olur</w:t>
      </w:r>
    </w:p>
    <w:p w:rsidR="00CD7F27" w:rsidRDefault="00CF6662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3 Veri Seti Inceleme Raporu</w:t>
      </w:r>
    </w:p>
    <w:p w:rsidR="00CD7F27" w:rsidRDefault="00CF6662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CD7F27" w:rsidRDefault="00CF6662">
      <w:r>
        <w:rPr>
          <w:b/>
          <w:color w:val="007A7A"/>
          <w:sz w:val="20"/>
        </w:rPr>
        <w:t xml:space="preserve">  1. </w:t>
      </w:r>
      <w:r>
        <w:rPr>
          <w:sz w:val="20"/>
        </w:rPr>
        <w:t>EMNIST nedir?</w:t>
      </w:r>
    </w:p>
    <w:p w:rsidR="00CD7F27" w:rsidRDefault="00CF6662">
      <w:r>
        <w:rPr>
          <w:b/>
          <w:color w:val="007A7A"/>
          <w:sz w:val="20"/>
        </w:rPr>
        <w:t xml:space="preserve">  2. </w:t>
      </w:r>
      <w:r>
        <w:rPr>
          <w:sz w:val="20"/>
        </w:rPr>
        <w:t>SVHN nedir?</w:t>
      </w:r>
    </w:p>
    <w:p w:rsidR="00CD7F27" w:rsidRDefault="00CF6662">
      <w:r>
        <w:rPr>
          <w:b/>
          <w:color w:val="007A7A"/>
          <w:sz w:val="20"/>
        </w:rPr>
        <w:t xml:space="preserve">  3. </w:t>
      </w:r>
      <w:r>
        <w:rPr>
          <w:sz w:val="20"/>
        </w:rPr>
        <w:t>ImageNet nedir?</w:t>
      </w:r>
    </w:p>
    <w:p w:rsidR="00CD7F27" w:rsidRDefault="00CF6662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Her veri setinden en az 5 goruntu gorsellestirin.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D7F27" w:rsidRDefault="00CF6662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CD7F27" w:rsidRDefault="00CF6662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CD7F27" w:rsidRDefault="00CD7F27"/>
    <w:p w:rsidR="00CD7F27" w:rsidRDefault="00CF6662">
      <w:r>
        <w:rPr>
          <w:i/>
          <w:color w:val="E65C00"/>
          <w:sz w:val="20"/>
        </w:rPr>
        <w:t xml:space="preserve">  Süre: 12 dakika</w:t>
      </w:r>
    </w:p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CD7F27">
        <w:trPr>
          <w:jc w:val="center"/>
        </w:trPr>
        <w:tc>
          <w:tcPr>
            <w:tcW w:w="2409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CD7F27">
        <w:trPr>
          <w:jc w:val="center"/>
        </w:trPr>
        <w:tc>
          <w:tcPr>
            <w:tcW w:w="2409" w:type="dxa"/>
          </w:tcPr>
          <w:p w:rsidR="00CD7F27" w:rsidRDefault="00CF6662">
            <w:r>
              <w:rPr>
                <w:sz w:val="18"/>
              </w:rPr>
              <w:t>MNIST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El yazisi rakam veri seti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60K egitim, 10K test, 28x28 gri, 10 sinif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MNIST ornekleri</w:t>
            </w:r>
          </w:p>
        </w:tc>
      </w:tr>
      <w:tr w:rsidR="00CD7F27">
        <w:trPr>
          <w:jc w:val="center"/>
        </w:trPr>
        <w:tc>
          <w:tcPr>
            <w:tcW w:w="2409" w:type="dxa"/>
          </w:tcPr>
          <w:p w:rsidR="00CD7F27" w:rsidRDefault="00CF6662">
            <w:r>
              <w:rPr>
                <w:sz w:val="18"/>
              </w:rPr>
              <w:t>CIFAR-10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10 sinif renkli goruntu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50K egitim, 10K test, 32x32 RGB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CIFAR ornekleri</w:t>
            </w:r>
          </w:p>
        </w:tc>
      </w:tr>
      <w:tr w:rsidR="00CD7F27">
        <w:trPr>
          <w:jc w:val="center"/>
        </w:trPr>
        <w:tc>
          <w:tcPr>
            <w:tcW w:w="2409" w:type="dxa"/>
          </w:tcPr>
          <w:p w:rsidR="00CD7F27" w:rsidRDefault="00CF6662">
            <w:r>
              <w:rPr>
                <w:sz w:val="18"/>
              </w:rPr>
              <w:t>Fashion-MNIST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Kiyafet goruntu veri seti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 xml:space="preserve">MNIST </w:t>
            </w:r>
            <w:r>
              <w:rPr>
                <w:sz w:val="18"/>
              </w:rPr>
              <w:t>ile ayni boyut, 10 kiyafet sinifi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Fashion ornekleri</w:t>
            </w:r>
          </w:p>
        </w:tc>
      </w:tr>
      <w:tr w:rsidR="00CD7F27">
        <w:trPr>
          <w:jc w:val="center"/>
        </w:trPr>
        <w:tc>
          <w:tcPr>
            <w:tcW w:w="2409" w:type="dxa"/>
          </w:tcPr>
          <w:p w:rsidR="00CD7F27" w:rsidRDefault="00CF6662">
            <w:r>
              <w:rPr>
                <w:sz w:val="18"/>
              </w:rPr>
              <w:t>Piksel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Goruntunun en kucuk birimi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0 (siyah) - 255 (beyaz), RGB: 3 kanal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Piksel gorseli</w:t>
            </w:r>
          </w:p>
        </w:tc>
      </w:tr>
      <w:tr w:rsidR="00CD7F27">
        <w:trPr>
          <w:jc w:val="center"/>
        </w:trPr>
        <w:tc>
          <w:tcPr>
            <w:tcW w:w="2409" w:type="dxa"/>
          </w:tcPr>
          <w:p w:rsidR="00CD7F27" w:rsidRDefault="00CF6662">
            <w:r>
              <w:rPr>
                <w:sz w:val="18"/>
              </w:rPr>
              <w:t>Shape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Verinin boyut yapisi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(ornek, yukseklik, genislik, kanal)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Shape aciklamasi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CD7F27" w:rsidRDefault="00CF6662">
      <w:r>
        <w:rPr>
          <w:sz w:val="20"/>
        </w:rPr>
        <w:t xml:space="preserve">MNIST: el yazisi </w:t>
      </w:r>
      <w:r>
        <w:rPr>
          <w:sz w:val="20"/>
        </w:rPr>
        <w:t>rakam tanima icin standart veri seti. 28x28 piksel gri tonlu goruntuleer. 60000 egitim, 10000 test. Basit ama ogreetici. DL nin 'Hello World' u.</w:t>
      </w:r>
    </w:p>
    <w:p w:rsidR="00CD7F27" w:rsidRDefault="00CF6662">
      <w:r>
        <w:rPr>
          <w:sz w:val="20"/>
        </w:rPr>
        <w:t>CIFAR-10: 10 sinif renkli goruntu (ucak, araba, kus, kedi, geyik, kopek, kurbaga, at, gemi, kamyon). 32x32 piks</w:t>
      </w:r>
      <w:r>
        <w:rPr>
          <w:sz w:val="20"/>
        </w:rPr>
        <w:t>el, RGB (3 kanal). MNIST ten daha zor cunku renkli ve karmasik.</w:t>
      </w:r>
    </w:p>
    <w:p w:rsidR="00CD7F27" w:rsidRDefault="00CF6662">
      <w:r>
        <w:rPr>
          <w:sz w:val="20"/>
        </w:rPr>
        <w:t>Goruntu verisi NumPy dizisi olarak saklanir. Gri: (28, 28) her piksel 0-255. Renkli: (32, 32, 3) her piksel 3 kanal (R, G, B). Normalizasyon: X = X / 255.0 (0-1 arasina getir).</w:t>
      </w:r>
    </w:p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Somut Örnekle</w:t>
      </w:r>
      <w:r>
        <w:rPr>
          <w:b/>
          <w:color w:val="E65C00"/>
          <w:sz w:val="24"/>
        </w:rPr>
        <w:t>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MNIST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X_train.shape = (60000, 28, 28)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60K goruntu, 28x28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CIFAR-10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X_train.shape = (50000, 32, 32, 3)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50K goruntu, 32x32 RGB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Normalizasyon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X = X / 255.0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0-255 -&gt; 0-1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Etiket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y_train[0] = 5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Rakam 5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CD7F27" w:rsidRDefault="00CF6662">
      <w:pPr>
        <w:pStyle w:val="ListeMaddemi"/>
      </w:pPr>
      <w:r>
        <w:rPr>
          <w:sz w:val="20"/>
        </w:rPr>
        <w:t>MNIST 10 rakam ornegi</w:t>
      </w:r>
    </w:p>
    <w:p w:rsidR="00CD7F27" w:rsidRDefault="00CF6662">
      <w:pPr>
        <w:pStyle w:val="ListeMaddemi"/>
      </w:pPr>
      <w:r>
        <w:rPr>
          <w:sz w:val="20"/>
        </w:rPr>
        <w:t>CIFAR-10 10 sinif ornegi</w:t>
      </w:r>
    </w:p>
    <w:p w:rsidR="00CD7F27" w:rsidRDefault="00CF6662">
      <w:pPr>
        <w:pStyle w:val="ListeMaddemi"/>
      </w:pPr>
      <w:r>
        <w:rPr>
          <w:sz w:val="20"/>
        </w:rPr>
        <w:t>Piksel matrisi gorseli</w:t>
      </w:r>
    </w:p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CD7F27" w:rsidRDefault="00CF6662">
      <w:r>
        <w:rPr>
          <w:b/>
          <w:color w:val="E65C00"/>
          <w:sz w:val="20"/>
        </w:rPr>
        <w:t xml:space="preserve">  1. </w:t>
      </w:r>
      <w:r>
        <w:rPr>
          <w:sz w:val="20"/>
        </w:rPr>
        <w:t>Piksel = Mozaik tasi: cok kucuk, birlikte resim olusturur</w:t>
      </w:r>
    </w:p>
    <w:p w:rsidR="00CD7F27" w:rsidRDefault="00CF6662">
      <w:r>
        <w:rPr>
          <w:b/>
          <w:color w:val="E65C00"/>
          <w:sz w:val="20"/>
        </w:rPr>
        <w:t xml:space="preserve">  2. </w:t>
      </w:r>
      <w:r>
        <w:rPr>
          <w:sz w:val="20"/>
        </w:rPr>
        <w:t>MNIST = Alfabe: DL nin ilk dersi</w:t>
      </w:r>
    </w:p>
    <w:p w:rsidR="00CD7F27" w:rsidRDefault="00CF6662">
      <w:r>
        <w:rPr>
          <w:b/>
          <w:color w:val="E65C00"/>
          <w:sz w:val="20"/>
        </w:rPr>
        <w:t xml:space="preserve">  3. </w:t>
      </w:r>
      <w:r>
        <w:rPr>
          <w:sz w:val="20"/>
        </w:rPr>
        <w:t xml:space="preserve">Normalizasyon = Birim cevirme: </w:t>
      </w:r>
      <w:r>
        <w:rPr>
          <w:sz w:val="20"/>
        </w:rPr>
        <w:t>herkesi ayni olcege getir</w:t>
      </w:r>
    </w:p>
    <w:p w:rsidR="00CD7F27" w:rsidRDefault="00CF6662">
      <w:r>
        <w:rPr>
          <w:b/>
          <w:color w:val="E65C00"/>
          <w:sz w:val="20"/>
        </w:rPr>
        <w:t xml:space="preserve">  4. </w:t>
      </w:r>
      <w:r>
        <w:rPr>
          <w:sz w:val="20"/>
        </w:rPr>
        <w:t>Shape = Kutu boyutu: icinde ne var, nasil dizili</w:t>
      </w:r>
    </w:p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CD7F27" w:rsidRDefault="00CF6662">
      <w:pPr>
        <w:pStyle w:val="ListeMaddemi"/>
      </w:pPr>
      <w:r>
        <w:rPr>
          <w:sz w:val="20"/>
        </w:rPr>
        <w:lastRenderedPageBreak/>
        <w:t>MNIST neden populer? - Basit, hizli, ogretici.</w:t>
      </w:r>
    </w:p>
    <w:p w:rsidR="00CD7F27" w:rsidRDefault="00CF6662">
      <w:pPr>
        <w:pStyle w:val="ListeMaddemi"/>
      </w:pPr>
      <w:r>
        <w:rPr>
          <w:sz w:val="20"/>
        </w:rPr>
        <w:t>Neden normalizasyon? - 0-255 buyuk degerler agirliklari bozar.</w:t>
      </w:r>
    </w:p>
    <w:p w:rsidR="00CD7F27" w:rsidRDefault="00CF6662">
      <w:pPr>
        <w:pStyle w:val="ListeMaddemi"/>
      </w:pPr>
      <w:r>
        <w:rPr>
          <w:sz w:val="20"/>
        </w:rPr>
        <w:t>RGB ne demek? - Kirmizi, Yesil, Mavi - 3 renk</w:t>
      </w:r>
      <w:r>
        <w:rPr>
          <w:sz w:val="20"/>
        </w:rPr>
        <w:t xml:space="preserve"> kanali.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CD7F27" w:rsidRDefault="00CD7F27"/>
    <w:p w:rsidR="00CD7F27" w:rsidRDefault="00CF6662">
      <w:r>
        <w:rPr>
          <w:i/>
          <w:color w:val="6A1B9A"/>
          <w:sz w:val="20"/>
        </w:rPr>
        <w:t xml:space="preserve">  Süre: 10 dakika</w:t>
      </w:r>
    </w:p>
    <w:p w:rsidR="00CD7F27" w:rsidRDefault="00CF6662">
      <w:pPr>
        <w:spacing w:before="200"/>
      </w:pPr>
      <w:r>
        <w:rPr>
          <w:b/>
          <w:color w:val="6A1B9A"/>
          <w:sz w:val="24"/>
        </w:rPr>
        <w:t xml:space="preserve">  Uygulama Etkinliği: "Veri Seti Gorsellesstirme"</w:t>
      </w:r>
    </w:p>
    <w:p w:rsidR="00CD7F27" w:rsidRDefault="00CF6662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Proje</w:t>
      </w:r>
    </w:p>
    <w:p w:rsidR="00CD7F27" w:rsidRDefault="00CF6662">
      <w:r>
        <w:rPr>
          <w:b/>
          <w:color w:val="1B2A4A"/>
          <w:sz w:val="20"/>
        </w:rPr>
        <w:t xml:space="preserve">Amacı: </w:t>
      </w:r>
      <w:r>
        <w:rPr>
          <w:sz w:val="20"/>
        </w:rPr>
        <w:t xml:space="preserve">3 veri </w:t>
      </w:r>
      <w:r>
        <w:rPr>
          <w:sz w:val="20"/>
        </w:rPr>
        <w:t>setinden ornekleri gorsellestirmek.</w:t>
      </w:r>
    </w:p>
    <w:p w:rsidR="00CD7F27" w:rsidRDefault="00CF6662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CD7F27" w:rsidRDefault="00CF6662">
      <w:r>
        <w:rPr>
          <w:b/>
          <w:color w:val="6A1B9A"/>
          <w:sz w:val="20"/>
        </w:rPr>
        <w:t xml:space="preserve">  1. </w:t>
      </w:r>
      <w:r>
        <w:rPr>
          <w:sz w:val="20"/>
        </w:rPr>
        <w:t>MNIST ten 10 goruntu (0-9) subplot ile gosterin.</w:t>
      </w:r>
    </w:p>
    <w:p w:rsidR="00CD7F27" w:rsidRDefault="00CF6662">
      <w:r>
        <w:rPr>
          <w:b/>
          <w:color w:val="6A1B9A"/>
          <w:sz w:val="20"/>
        </w:rPr>
        <w:t xml:space="preserve">  2. </w:t>
      </w:r>
      <w:r>
        <w:rPr>
          <w:sz w:val="20"/>
        </w:rPr>
        <w:t>CIFAR-10 dan 10 goruntu (her siniftan 1) gosterin.</w:t>
      </w:r>
    </w:p>
    <w:p w:rsidR="00CD7F27" w:rsidRDefault="00CF6662">
      <w:r>
        <w:rPr>
          <w:b/>
          <w:color w:val="6A1B9A"/>
          <w:sz w:val="20"/>
        </w:rPr>
        <w:t xml:space="preserve">  3. </w:t>
      </w:r>
      <w:r>
        <w:rPr>
          <w:sz w:val="20"/>
        </w:rPr>
        <w:t>Fashion-MNIST ten 10 goruntu gosterin.</w:t>
      </w:r>
    </w:p>
    <w:p w:rsidR="00CD7F27" w:rsidRDefault="00CF6662">
      <w:r>
        <w:rPr>
          <w:b/>
          <w:color w:val="6A1B9A"/>
          <w:sz w:val="20"/>
        </w:rPr>
        <w:t xml:space="preserve">  4. </w:t>
      </w:r>
      <w:r>
        <w:rPr>
          <w:sz w:val="20"/>
        </w:rPr>
        <w:t xml:space="preserve">Her goruntunun etiketini baslik olarak </w:t>
      </w:r>
      <w:r>
        <w:rPr>
          <w:sz w:val="20"/>
        </w:rPr>
        <w:t>ekleyin.</w:t>
      </w:r>
    </w:p>
    <w:p w:rsidR="00CD7F27" w:rsidRDefault="00CF6662">
      <w:r>
        <w:rPr>
          <w:b/>
          <w:color w:val="6A1B9A"/>
          <w:sz w:val="20"/>
        </w:rPr>
        <w:t xml:space="preserve">  5. </w:t>
      </w:r>
      <w:r>
        <w:rPr>
          <w:sz w:val="20"/>
        </w:rPr>
        <w:t>Sinif dagilimi histogram i cizin.</w:t>
      </w:r>
    </w:p>
    <w:p w:rsidR="00CD7F27" w:rsidRDefault="00CF6662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Veri Seti Gorsel Katalogu</w:t>
      </w:r>
    </w:p>
    <w:p w:rsidR="00CD7F27" w:rsidRDefault="00CF6662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CD7F27" w:rsidRDefault="00CF6662">
      <w:r>
        <w:rPr>
          <w:b/>
          <w:color w:val="6A1B9A"/>
          <w:sz w:val="20"/>
        </w:rPr>
        <w:t xml:space="preserve">  1. </w:t>
      </w:r>
      <w:r>
        <w:rPr>
          <w:sz w:val="20"/>
        </w:rPr>
        <w:t>Matplotlib subplot ve goruntu gorsellestirme becerileri.</w:t>
      </w:r>
    </w:p>
    <w:p w:rsidR="00CD7F27" w:rsidRDefault="00CF6662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Gorsel Tasarim, Veri Bilimi</w:t>
      </w:r>
    </w:p>
    <w:p w:rsidR="00CD7F27" w:rsidRDefault="00CF6662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CD7F27" w:rsidRDefault="00CF6662">
            <w:r>
              <w:rPr>
                <w:sz w:val="20"/>
              </w:rPr>
              <w:t>MNIST ve Fa</w:t>
            </w:r>
            <w:r>
              <w:rPr>
                <w:sz w:val="20"/>
              </w:rPr>
              <w:t>shion-MNIST arasindaki zorluk farkini tartisiin.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Kendi cizdiginiz 28x28 goruntuleri NumPy dizisi olarak olusturun.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CD7F27" w:rsidRDefault="00CD7F27"/>
    <w:p w:rsidR="00CD7F27" w:rsidRDefault="00CF6662">
      <w:r>
        <w:rPr>
          <w:i/>
          <w:color w:val="2E7D32"/>
          <w:sz w:val="20"/>
        </w:rPr>
        <w:t xml:space="preserve">  Süre: 8 dakika</w:t>
      </w:r>
    </w:p>
    <w:p w:rsidR="00CD7F27" w:rsidRDefault="00CF6662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CD7F27" w:rsidRDefault="00CF6662">
      <w:r>
        <w:rPr>
          <w:sz w:val="20"/>
        </w:rPr>
        <w:t xml:space="preserve">  ☐  3 veri setini tanir ve yukler.</w:t>
      </w:r>
    </w:p>
    <w:p w:rsidR="00CD7F27" w:rsidRDefault="00CF6662">
      <w:r>
        <w:rPr>
          <w:sz w:val="20"/>
        </w:rPr>
        <w:t xml:space="preserve">  ☐  Shape bilgisini yorumlar.</w:t>
      </w:r>
    </w:p>
    <w:p w:rsidR="00CD7F27" w:rsidRDefault="00CF6662">
      <w:r>
        <w:rPr>
          <w:sz w:val="20"/>
        </w:rPr>
        <w:t xml:space="preserve">  ☐  Goruntuleri matplotlib ile gosterir.</w:t>
      </w:r>
    </w:p>
    <w:p w:rsidR="00CD7F27" w:rsidRDefault="00CF6662">
      <w:r>
        <w:rPr>
          <w:sz w:val="20"/>
        </w:rPr>
        <w:t xml:space="preserve">  ☐  Normalizasyon uygular.</w:t>
      </w:r>
    </w:p>
    <w:p w:rsidR="00CD7F27" w:rsidRDefault="00CF6662">
      <w:pPr>
        <w:spacing w:before="200"/>
      </w:pPr>
      <w:r>
        <w:rPr>
          <w:b/>
          <w:color w:val="2E7D32"/>
          <w:sz w:val="24"/>
        </w:rPr>
        <w:t xml:space="preserve">  Öz Değerl</w:t>
      </w:r>
      <w:r>
        <w:rPr>
          <w:b/>
          <w:color w:val="2E7D32"/>
          <w:sz w:val="24"/>
        </w:rPr>
        <w:t>endirme Soruları</w:t>
      </w:r>
    </w:p>
    <w:p w:rsidR="00CD7F27" w:rsidRDefault="00CF6662">
      <w:r>
        <w:rPr>
          <w:b/>
          <w:color w:val="2E7D32"/>
          <w:sz w:val="20"/>
        </w:rPr>
        <w:t xml:space="preserve">  1. </w:t>
      </w:r>
      <w:r>
        <w:rPr>
          <w:sz w:val="20"/>
        </w:rPr>
        <w:t>3 veri setinin ozelliklerini sayabilir miyim?</w:t>
      </w:r>
    </w:p>
    <w:p w:rsidR="00CD7F27" w:rsidRDefault="00CF6662">
      <w:r>
        <w:rPr>
          <w:b/>
          <w:color w:val="2E7D32"/>
          <w:sz w:val="20"/>
        </w:rPr>
        <w:t xml:space="preserve">  2. </w:t>
      </w:r>
      <w:r>
        <w:rPr>
          <w:sz w:val="20"/>
        </w:rPr>
        <w:t>Shape bilgisini dogru okuyabilir miyim?</w:t>
      </w:r>
    </w:p>
    <w:p w:rsidR="00CD7F27" w:rsidRDefault="00CF6662">
      <w:r>
        <w:rPr>
          <w:b/>
          <w:color w:val="2E7D32"/>
          <w:sz w:val="20"/>
        </w:rPr>
        <w:t xml:space="preserve">  3. </w:t>
      </w:r>
      <w:r>
        <w:rPr>
          <w:sz w:val="20"/>
        </w:rPr>
        <w:t>Goruntu gorsellestirme kodunu yazabilir miyim?</w:t>
      </w:r>
    </w:p>
    <w:p w:rsidR="00CD7F27" w:rsidRDefault="00CF6662">
      <w:pPr>
        <w:spacing w:before="200"/>
      </w:pPr>
      <w:r>
        <w:rPr>
          <w:b/>
          <w:color w:val="2E7D32"/>
          <w:sz w:val="24"/>
        </w:rPr>
        <w:lastRenderedPageBreak/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2E7D32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MNIST goruntu boyutu?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a) 32x32 b)</w:t>
            </w:r>
            <w:r>
              <w:rPr>
                <w:sz w:val="18"/>
              </w:rPr>
              <w:t xml:space="preserve"> 28x28 c) 64x64 d) 224x224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b) 28x28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CIFAR-10 kac kanal?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a) 1 b) 2 c) 3 d) 4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c) 3 (RGB)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Normalizasyon: X/255 ne yapar?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a) Buyutur b) 0-1 arasi getirir c) Siler d) Tersine cevirir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b) 0-1 arasi getirir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CD7F27" w:rsidRDefault="00CF6662">
      <w:r>
        <w:rPr>
          <w:b/>
          <w:color w:val="2E7D32"/>
          <w:sz w:val="20"/>
        </w:rPr>
        <w:t>Açık Uçlu:</w:t>
      </w:r>
    </w:p>
    <w:p w:rsidR="00CD7F27" w:rsidRDefault="00CF6662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Daha buyuk ve </w:t>
      </w:r>
      <w:r>
        <w:rPr>
          <w:sz w:val="20"/>
        </w:rPr>
        <w:t>karmasik veri setleri (ImageNet) neden gerekli?</w:t>
      </w:r>
    </w:p>
    <w:p w:rsidR="00CD7F27" w:rsidRDefault="00CF6662">
      <w:r>
        <w:rPr>
          <w:b/>
          <w:color w:val="2E7D32"/>
          <w:sz w:val="20"/>
        </w:rPr>
        <w:t>Eleştirel Düşünme:</w:t>
      </w:r>
    </w:p>
    <w:p w:rsidR="00CD7F27" w:rsidRDefault="00CF6662">
      <w:r>
        <w:rPr>
          <w:b/>
          <w:color w:val="2E7D32"/>
          <w:sz w:val="20"/>
        </w:rPr>
        <w:t xml:space="preserve">  1. </w:t>
      </w:r>
      <w:r>
        <w:rPr>
          <w:sz w:val="20"/>
        </w:rPr>
        <w:t>Veri setlerindeki yanlilik (bias) sorunu nedir?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D7F27" w:rsidRDefault="00CF6662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CD7F27" w:rsidRDefault="00CF6662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C62828"/>
          <w:sz w:val="24"/>
        </w:rPr>
        <w:t xml:space="preserve">  </w:t>
      </w:r>
      <w:r>
        <w:rPr>
          <w:b/>
          <w:color w:val="C62828"/>
          <w:sz w:val="24"/>
        </w:rPr>
        <w:t>Adım Adım Uygulama: "Veri Seti Yukleme ve Gorsellestirme"</w:t>
      </w:r>
    </w:p>
    <w:p w:rsidR="00CD7F27" w:rsidRDefault="00CF6662">
      <w:r>
        <w:rPr>
          <w:b/>
          <w:color w:val="1B2A4A"/>
          <w:sz w:val="20"/>
        </w:rPr>
        <w:t xml:space="preserve">Hedef: </w:t>
      </w:r>
      <w:r>
        <w:rPr>
          <w:sz w:val="20"/>
        </w:rPr>
        <w:t>3 veri setini yukleyip gorsellestiirme.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(X_train,y_train),_ = mnist.load_data()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MNIST yukle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60K goruntu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X_train = X_train / 255.0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Normalize et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0-1 arasi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plt.imshow(X_train[0], cmap='gray'); plt.title(y_train[0])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Gorsellestir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Goruntu + etiket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3 veri seti yuklenmeli ve en az 5 goruntu gosterilmeli.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D7F27" w:rsidRDefault="00CF6662">
      <w:pPr>
        <w:spacing w:before="200"/>
      </w:pPr>
      <w:r>
        <w:rPr>
          <w:b/>
          <w:color w:val="C62828"/>
          <w:sz w:val="24"/>
        </w:rPr>
        <w:t xml:space="preserve">  Canlı Demo: "Veri Seti Turu"</w:t>
      </w:r>
    </w:p>
    <w:p w:rsidR="00CD7F27" w:rsidRDefault="00CF6662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MNIST yukler, shape gosterir, goruntu cizer.</w:t>
      </w:r>
    </w:p>
    <w:p w:rsidR="00CD7F27" w:rsidRDefault="00CF6662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CIFAR-10 ve Fashion-MNIST icin ayni adimlari yapar.</w:t>
      </w:r>
    </w:p>
    <w:p w:rsidR="00CD7F27" w:rsidRDefault="00CF6662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cmap='gray' yi unutmayin (gri goruntulerde)!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</w:t>
      </w:r>
      <w:r>
        <w:rPr>
          <w:color w:val="BDBDBD"/>
          <w:sz w:val="12"/>
        </w:rPr>
        <w:t>______________________________________________________________</w:t>
      </w:r>
    </w:p>
    <w:p w:rsidR="00CD7F27" w:rsidRDefault="00CF6662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MNIST yukleyin ve 5 goruntu gosterin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5 rakam gorseli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CIFAR-10 yukleyin, 10 siniftan birer goruntu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10 sinif gorseli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 xml:space="preserve">3 veri setini 3x10 </w:t>
            </w:r>
            <w:r>
              <w:rPr>
                <w:sz w:val="18"/>
              </w:rPr>
              <w:t>subplot ile karsilastirin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Buyuk gorsel panel</w:t>
            </w:r>
          </w:p>
        </w:tc>
      </w:tr>
    </w:tbl>
    <w:p w:rsidR="00CD7F27" w:rsidRDefault="00CD7F27"/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D7F27" w:rsidRDefault="00CF6662">
      <w:pPr>
        <w:spacing w:before="200"/>
      </w:pPr>
      <w:r>
        <w:rPr>
          <w:b/>
          <w:color w:val="C62828"/>
          <w:sz w:val="24"/>
        </w:rPr>
        <w:t xml:space="preserve">  Vaka Çalışması: "Veri Seti Secimi"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CD7F27" w:rsidRDefault="00CF6662">
            <w:r>
              <w:rPr>
                <w:sz w:val="20"/>
              </w:rPr>
              <w:t>Bir kiyafet e-ticaret sitesi icin otomatik siniflandirma yapacaksiniiz. Hangi veri setini k</w:t>
            </w:r>
            <w:r>
              <w:rPr>
                <w:sz w:val="20"/>
              </w:rPr>
              <w:t>ullanirsiniz? Neden?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Secim ve gerekcelendirmee.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D7F27" w:rsidRDefault="00CF6662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CD7F27" w:rsidRDefault="00CF6662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CD7F27" w:rsidRDefault="00CF6662">
      <w:r>
        <w:rPr>
          <w:sz w:val="20"/>
        </w:rPr>
        <w:t>MNIST, CIFAR-10, Fashion-MNIST veri setleri, goruntu verisi</w:t>
      </w:r>
      <w:r>
        <w:rPr>
          <w:sz w:val="20"/>
        </w:rPr>
        <w:t xml:space="preserve"> yapisi, normalizasyon ve gorsellestirme.</w:t>
      </w:r>
    </w:p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CD7F27">
        <w:trPr>
          <w:jc w:val="center"/>
        </w:trPr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MNIST</w:t>
            </w:r>
          </w:p>
        </w:tc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CIFAR-10</w:t>
            </w:r>
          </w:p>
        </w:tc>
      </w:tr>
      <w:tr w:rsidR="00CD7F27">
        <w:trPr>
          <w:jc w:val="center"/>
        </w:trPr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Fashion-MNIST</w:t>
            </w:r>
          </w:p>
        </w:tc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Piksel</w:t>
            </w:r>
          </w:p>
        </w:tc>
      </w:tr>
      <w:tr w:rsidR="00CD7F27">
        <w:trPr>
          <w:jc w:val="center"/>
        </w:trPr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Shape</w:t>
            </w:r>
          </w:p>
        </w:tc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Normalizasyon</w:t>
            </w:r>
          </w:p>
        </w:tc>
      </w:tr>
      <w:tr w:rsidR="00CD7F27">
        <w:trPr>
          <w:jc w:val="center"/>
        </w:trPr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cmap</w:t>
            </w:r>
          </w:p>
        </w:tc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imshow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CD7F27" w:rsidRDefault="00CF6662">
      <w:r>
        <w:rPr>
          <w:sz w:val="20"/>
        </w:rPr>
        <w:t xml:space="preserve">Sonraki derste kendi veri setimizi olusturmayi ve veri artirma tekniklerini </w:t>
      </w:r>
      <w:r>
        <w:rPr>
          <w:sz w:val="20"/>
        </w:rPr>
        <w:t>ogrenecegiz.</w:t>
      </w:r>
    </w:p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CD7F27" w:rsidRDefault="00CF6662">
            <w:r>
              <w:rPr>
                <w:sz w:val="20"/>
              </w:rPr>
              <w:t>3 veri setini yukleyin, her birinden 10 goruntu gorsellestirin ve shape bilgilerini yazin.</w:t>
            </w:r>
          </w:p>
        </w:tc>
      </w:tr>
    </w:tbl>
    <w:p w:rsidR="00CD7F27" w:rsidRDefault="00CD7F27"/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CD7F27" w:rsidRDefault="00CF6662">
      <w:pPr>
        <w:pStyle w:val="ListeMaddemi"/>
      </w:pPr>
      <w:r>
        <w:rPr>
          <w:sz w:val="20"/>
        </w:rPr>
        <w:t>Keras veri setleri indiriilebilmeli (internet), Matplotlib kurulu.</w:t>
      </w:r>
    </w:p>
    <w:p w:rsidR="00CD7F27" w:rsidRDefault="00CF6662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CD7F27">
        <w:trPr>
          <w:jc w:val="center"/>
        </w:trPr>
        <w:tc>
          <w:tcPr>
            <w:tcW w:w="4819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CD7F27">
        <w:trPr>
          <w:jc w:val="center"/>
        </w:trPr>
        <w:tc>
          <w:tcPr>
            <w:tcW w:w="4819" w:type="dxa"/>
          </w:tcPr>
          <w:p w:rsidR="00CD7F27" w:rsidRDefault="00CF6662">
            <w:r>
              <w:rPr>
                <w:sz w:val="18"/>
              </w:rPr>
              <w:t>Veri seti indirme yavasligi</w:t>
            </w:r>
          </w:p>
        </w:tc>
        <w:tc>
          <w:tcPr>
            <w:tcW w:w="4819" w:type="dxa"/>
          </w:tcPr>
          <w:p w:rsidR="00CD7F27" w:rsidRDefault="00CF6662">
            <w:r>
              <w:rPr>
                <w:sz w:val="18"/>
              </w:rPr>
              <w:t>Onceden indirin veya offline kopyalayin</w:t>
            </w:r>
          </w:p>
        </w:tc>
      </w:tr>
      <w:tr w:rsidR="00CD7F27">
        <w:trPr>
          <w:jc w:val="center"/>
        </w:trPr>
        <w:tc>
          <w:tcPr>
            <w:tcW w:w="4819" w:type="dxa"/>
          </w:tcPr>
          <w:p w:rsidR="00CD7F27" w:rsidRDefault="00CF6662">
            <w:r>
              <w:rPr>
                <w:sz w:val="18"/>
              </w:rPr>
              <w:t>Shape kavrami karisik</w:t>
            </w:r>
          </w:p>
        </w:tc>
        <w:tc>
          <w:tcPr>
            <w:tcW w:w="4819" w:type="dxa"/>
          </w:tcPr>
          <w:p w:rsidR="00CD7F27" w:rsidRDefault="00CF6662">
            <w:r>
              <w:rPr>
                <w:sz w:val="18"/>
              </w:rPr>
              <w:t xml:space="preserve">Kutu benzetmesi: (kac </w:t>
            </w:r>
            <w:r>
              <w:rPr>
                <w:sz w:val="18"/>
              </w:rPr>
              <w:t>kutu, yukseklik, genislik, renk)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Giris: 10dk, Yukleme: 10dk, Inceleme: 10dk, Gorsellestirme: 15dk</w:t>
      </w:r>
    </w:p>
    <w:p w:rsidR="00CD7F27" w:rsidRDefault="00CF6662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CD7F27" w:rsidRDefault="00CF6662">
            <w:r>
              <w:rPr>
                <w:sz w:val="20"/>
              </w:rPr>
              <w:t>Sadece MNIST ile baslayip digerlerini odev olarak verin.</w:t>
            </w:r>
          </w:p>
        </w:tc>
      </w:tr>
    </w:tbl>
    <w:p w:rsidR="00CD7F27" w:rsidRDefault="00CD7F27"/>
    <w:p w:rsidR="00CD7F27" w:rsidRDefault="00CF6662">
      <w:r>
        <w:br w:type="page"/>
      </w:r>
    </w:p>
    <w:p w:rsidR="00CD7F27" w:rsidRDefault="00CF6662">
      <w:pPr>
        <w:jc w:val="center"/>
      </w:pPr>
      <w:r>
        <w:rPr>
          <w:b/>
          <w:color w:val="1B2A4A"/>
          <w:sz w:val="36"/>
        </w:rPr>
        <w:lastRenderedPageBreak/>
        <w:t>━━━  47. SAAT  ━━━</w:t>
      </w:r>
    </w:p>
    <w:p w:rsidR="00CD7F27" w:rsidRDefault="00CF6662">
      <w:pPr>
        <w:jc w:val="center"/>
      </w:pPr>
      <w:r>
        <w:rPr>
          <w:color w:val="2C6FAD"/>
          <w:sz w:val="32"/>
        </w:rPr>
        <w:t>Veri Seti Olusturma ve Etiketlem</w:t>
      </w:r>
      <w:r>
        <w:rPr>
          <w:color w:val="2C6FAD"/>
          <w:sz w:val="32"/>
        </w:rPr>
        <w:t>e</w:t>
      </w:r>
    </w:p>
    <w:p w:rsidR="00CD7F27" w:rsidRDefault="00CD7F2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Kendi veri setini olusturma, etiketleme ve duzenleme surecini anlar ve uygular.</w:t>
      </w:r>
    </w:p>
    <w:p w:rsidR="00CD7F27" w:rsidRDefault="00CD7F2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4.1.7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Goruntu veri seti toplama yontemlerini bilir.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Bilgi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4.1.8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 xml:space="preserve">Goruntuleri klasorlere </w:t>
            </w:r>
            <w:r>
              <w:rPr>
                <w:sz w:val="18"/>
              </w:rPr>
              <w:t>ayirarak etiketler.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Uygulama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4.1.9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ImageDataGenerator ile klasorden veri yukleer.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Uygulama</w:t>
            </w:r>
          </w:p>
        </w:tc>
      </w:tr>
    </w:tbl>
    <w:p w:rsidR="00CD7F27" w:rsidRDefault="00CD7F2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Hazir veri setlerini yukleme ve inceleme bilgisi.</w:t>
      </w:r>
    </w:p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CD7F27" w:rsidRDefault="00CF6662">
      <w:pPr>
        <w:pStyle w:val="ListeMaddemi"/>
      </w:pPr>
      <w:r>
        <w:rPr>
          <w:sz w:val="20"/>
        </w:rPr>
        <w:t xml:space="preserve">MNIST, CIFAR-10 veri </w:t>
      </w:r>
      <w:r>
        <w:rPr>
          <w:sz w:val="20"/>
        </w:rPr>
        <w:t>yapisi.</w:t>
      </w:r>
    </w:p>
    <w:p w:rsidR="00CD7F27" w:rsidRDefault="00CF6662">
      <w:pPr>
        <w:pStyle w:val="ListeMaddemi"/>
      </w:pPr>
      <w:r>
        <w:rPr>
          <w:sz w:val="20"/>
        </w:rPr>
        <w:t>Goruntu boyutu ve piksel kavrami.</w:t>
      </w:r>
    </w:p>
    <w:p w:rsidR="00CD7F27" w:rsidRDefault="00CF6662">
      <w:pPr>
        <w:pStyle w:val="ListeMaddemi"/>
      </w:pPr>
      <w:r>
        <w:rPr>
          <w:sz w:val="20"/>
        </w:rPr>
        <w:t>Keras temel islemleri.</w:t>
      </w:r>
    </w:p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CD7F27" w:rsidRDefault="00CF6662">
      <w:pPr>
        <w:pStyle w:val="ListeMaddemi"/>
      </w:pPr>
      <w:r>
        <w:rPr>
          <w:sz w:val="20"/>
        </w:rPr>
        <w:t>Sadece hazir veri setleri kullanilabilecegi.</w:t>
      </w:r>
    </w:p>
    <w:p w:rsidR="00CD7F27" w:rsidRDefault="00CF6662">
      <w:pPr>
        <w:pStyle w:val="ListeMaddemi"/>
      </w:pPr>
      <w:r>
        <w:rPr>
          <w:sz w:val="20"/>
        </w:rPr>
        <w:t>Veri toplama ve etiketlemenin kolay oldugu.</w:t>
      </w:r>
    </w:p>
    <w:p w:rsidR="00CD7F27" w:rsidRDefault="00CF6662">
      <w:pPr>
        <w:pStyle w:val="ListeMaddemi"/>
      </w:pPr>
      <w:r>
        <w:rPr>
          <w:sz w:val="20"/>
        </w:rPr>
        <w:t>Az sayida goruntunun yeterli oldugu.</w:t>
      </w:r>
    </w:p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CD7F27" w:rsidRDefault="00CF6662">
      <w:pPr>
        <w:pStyle w:val="ListeMaddemi"/>
      </w:pPr>
      <w:r>
        <w:rPr>
          <w:sz w:val="20"/>
        </w:rPr>
        <w:t xml:space="preserve">Bilgisayar </w:t>
      </w:r>
      <w:r>
        <w:rPr>
          <w:sz w:val="20"/>
        </w:rPr>
        <w:t>(Python + Keras kurulu)</w:t>
      </w:r>
    </w:p>
    <w:p w:rsidR="00CD7F27" w:rsidRDefault="00CF6662">
      <w:pPr>
        <w:pStyle w:val="ListeMaddemi"/>
      </w:pPr>
      <w:r>
        <w:rPr>
          <w:sz w:val="20"/>
        </w:rPr>
        <w:t>PyCharm IDE</w:t>
      </w:r>
    </w:p>
    <w:p w:rsidR="00CD7F27" w:rsidRDefault="00CF6662">
      <w:pPr>
        <w:pStyle w:val="ListeMaddemi"/>
      </w:pPr>
      <w:r>
        <w:rPr>
          <w:sz w:val="20"/>
        </w:rPr>
        <w:t>Ornek goruntu dosyalari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CD7F27" w:rsidRDefault="00CD7F27"/>
    <w:p w:rsidR="00CD7F27" w:rsidRDefault="00CF6662">
      <w:r>
        <w:rPr>
          <w:i/>
          <w:color w:val="2C6FAD"/>
          <w:sz w:val="20"/>
        </w:rPr>
        <w:t xml:space="preserve">  Süre: 5 dakika</w:t>
      </w:r>
    </w:p>
    <w:p w:rsidR="00CD7F27" w:rsidRDefault="00CF6662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"Hazir veri setle</w:t>
      </w:r>
      <w:r>
        <w:rPr>
          <w:sz w:val="20"/>
        </w:rPr>
        <w:t>ri guzel ama gercek projelerde kendi verinizi toplaamaniz gerekir. Ornegin okuldaki cicekleri siniflandirmak istiyorsunuz - MNIST te cicek yok!"</w:t>
      </w:r>
    </w:p>
    <w:p w:rsidR="00CD7F27" w:rsidRDefault="00CF6662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Hazir yemek = hazir veri seti. Kendi tarifiniz = kendi veri setiniz. Baazen kendiniz t</w:t>
      </w:r>
      <w:r>
        <w:rPr>
          <w:sz w:val="20"/>
        </w:rPr>
        <w:t>oplamaniz gerekir!</w:t>
      </w:r>
    </w:p>
    <w:p w:rsidR="00CD7F27" w:rsidRDefault="00CF6662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CD7F27" w:rsidRDefault="00CF6662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Kendi veri setinizi nasil olusturursunuz?</w:t>
      </w:r>
    </w:p>
    <w:p w:rsidR="00CD7F27" w:rsidRDefault="00CF6662">
      <w:r>
        <w:rPr>
          <w:b/>
          <w:color w:val="2C6FAD"/>
          <w:sz w:val="20"/>
        </w:rPr>
        <w:t xml:space="preserve">  2. </w:t>
      </w:r>
      <w:r>
        <w:rPr>
          <w:sz w:val="20"/>
        </w:rPr>
        <w:t>Etiketleme nedir?</w:t>
      </w:r>
    </w:p>
    <w:p w:rsidR="00CD7F27" w:rsidRDefault="00CF6662">
      <w:r>
        <w:rPr>
          <w:b/>
          <w:color w:val="2C6FAD"/>
          <w:sz w:val="20"/>
        </w:rPr>
        <w:t xml:space="preserve">  3. </w:t>
      </w:r>
      <w:r>
        <w:rPr>
          <w:sz w:val="20"/>
        </w:rPr>
        <w:t>Klasor yapisi nasil olmali?</w:t>
      </w:r>
    </w:p>
    <w:p w:rsidR="00CD7F27" w:rsidRDefault="00CF6662">
      <w:pPr>
        <w:spacing w:before="200"/>
      </w:pPr>
      <w:r>
        <w:rPr>
          <w:b/>
          <w:color w:val="2C6FAD"/>
          <w:sz w:val="24"/>
        </w:rPr>
        <w:t xml:space="preserve">  Motivasyon Etkinliği: "Mini Veri Seti Olusturma"</w:t>
      </w:r>
    </w:p>
    <w:p w:rsidR="00CD7F27" w:rsidRDefault="00CF6662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Sinifta hizli fotograf cekerek mini veri seti</w:t>
      </w:r>
      <w:r>
        <w:rPr>
          <w:sz w:val="20"/>
        </w:rPr>
        <w:t xml:space="preserve"> olusturma.</w:t>
      </w:r>
    </w:p>
    <w:p w:rsidR="00CD7F27" w:rsidRDefault="00CF6662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Her ogrenci telefonuyla 3 nesne fotograflar (kalem, silgi, defter - her birinden 5 fotograf). Bunlari bilgisayara aktarir ve klasoolere ayirir.</w:t>
      </w:r>
    </w:p>
    <w:p w:rsidR="00CD7F27" w:rsidRDefault="00CF6662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CD7F27" w:rsidRDefault="00CF6662">
            <w:r>
              <w:rPr>
                <w:sz w:val="20"/>
              </w:rPr>
              <w:t>Meyve siniflandirma: elma, muz, portakal. Her birinden 50 fotogr</w:t>
            </w:r>
            <w:r>
              <w:rPr>
                <w:sz w:val="20"/>
              </w:rPr>
              <w:t>af. Nasil organize edersiniz?</w:t>
            </w:r>
          </w:p>
        </w:tc>
      </w:tr>
    </w:tbl>
    <w:p w:rsidR="00CD7F27" w:rsidRDefault="00CD7F27"/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CD7F27" w:rsidRDefault="00CD7F27"/>
    <w:p w:rsidR="00CD7F27" w:rsidRDefault="00CF6662">
      <w:r>
        <w:rPr>
          <w:i/>
          <w:color w:val="007A7A"/>
          <w:sz w:val="20"/>
        </w:rPr>
        <w:t xml:space="preserve">  Süre: 10 dakika</w:t>
      </w:r>
    </w:p>
    <w:p w:rsidR="00CD7F27" w:rsidRDefault="00CF6662">
      <w:pPr>
        <w:spacing w:before="200"/>
      </w:pPr>
      <w:r>
        <w:rPr>
          <w:b/>
          <w:color w:val="007A7A"/>
          <w:sz w:val="24"/>
        </w:rPr>
        <w:t xml:space="preserve">  Keşif Etkinliği: "Veri Seti Organize Etme"</w:t>
      </w:r>
    </w:p>
    <w:p w:rsidR="00CD7F27" w:rsidRDefault="00CF6662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CD7F27" w:rsidRDefault="00CF6662">
      <w:r>
        <w:rPr>
          <w:b/>
          <w:color w:val="1B2A4A"/>
          <w:sz w:val="20"/>
        </w:rPr>
        <w:t xml:space="preserve">Amacı: </w:t>
      </w:r>
      <w:r>
        <w:rPr>
          <w:sz w:val="20"/>
        </w:rPr>
        <w:t>Goruntuleri klasor yapisinda organize ederek etiketlemek.</w:t>
      </w:r>
    </w:p>
    <w:p w:rsidR="00CD7F27" w:rsidRDefault="00CF6662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ornek goruntuleer, PyCharm</w:t>
      </w:r>
    </w:p>
    <w:p w:rsidR="00CD7F27" w:rsidRDefault="00CF6662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CD7F27" w:rsidRDefault="00CF6662">
      <w:r>
        <w:rPr>
          <w:b/>
          <w:color w:val="007A7A"/>
          <w:sz w:val="20"/>
        </w:rPr>
        <w:t xml:space="preserve">  1. </w:t>
      </w:r>
      <w:r>
        <w:rPr>
          <w:sz w:val="20"/>
        </w:rPr>
        <w:t>Ana klasor olusturun: dataset/.</w:t>
      </w:r>
    </w:p>
    <w:p w:rsidR="00CD7F27" w:rsidRDefault="00CF6662">
      <w:r>
        <w:rPr>
          <w:b/>
          <w:color w:val="007A7A"/>
          <w:sz w:val="20"/>
        </w:rPr>
        <w:t xml:space="preserve">  2. </w:t>
      </w:r>
      <w:r>
        <w:rPr>
          <w:sz w:val="20"/>
        </w:rPr>
        <w:t>Alt klasorler olusturun: dataset/kedi/, dataset/kopek/.</w:t>
      </w:r>
    </w:p>
    <w:p w:rsidR="00CD7F27" w:rsidRDefault="00CF6662">
      <w:r>
        <w:rPr>
          <w:b/>
          <w:color w:val="007A7A"/>
          <w:sz w:val="20"/>
        </w:rPr>
        <w:t xml:space="preserve">  3. </w:t>
      </w:r>
      <w:r>
        <w:rPr>
          <w:sz w:val="20"/>
        </w:rPr>
        <w:t>Her klasore en az</w:t>
      </w:r>
      <w:r>
        <w:rPr>
          <w:sz w:val="20"/>
        </w:rPr>
        <w:t xml:space="preserve"> 10 goruntu koyun.</w:t>
      </w:r>
    </w:p>
    <w:p w:rsidR="00CD7F27" w:rsidRDefault="00CF6662">
      <w:r>
        <w:rPr>
          <w:b/>
          <w:color w:val="007A7A"/>
          <w:sz w:val="20"/>
        </w:rPr>
        <w:t xml:space="preserve">  4. </w:t>
      </w:r>
      <w:r>
        <w:rPr>
          <w:sz w:val="20"/>
        </w:rPr>
        <w:t>ImageDataGenerator ile yuklemeyi test edin.</w:t>
      </w:r>
    </w:p>
    <w:p w:rsidR="00CD7F27" w:rsidRDefault="00CF6662">
      <w:r>
        <w:rPr>
          <w:b/>
          <w:color w:val="007A7A"/>
          <w:sz w:val="20"/>
        </w:rPr>
        <w:t xml:space="preserve">  5. </w:t>
      </w:r>
      <w:r>
        <w:rPr>
          <w:sz w:val="20"/>
        </w:rPr>
        <w:t>Yuklenen goruntulerin shape ve etiketlerini kontrol edin.</w:t>
      </w:r>
    </w:p>
    <w:p w:rsidR="00CD7F27" w:rsidRDefault="00CF6662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Veri muhendisi: veriyi organize eden</w:t>
      </w:r>
    </w:p>
    <w:p w:rsidR="00CD7F27" w:rsidRDefault="00CF6662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Klasor yapisi ve yukleme islemini kontrol eder</w:t>
      </w:r>
    </w:p>
    <w:p w:rsidR="00CD7F27" w:rsidRDefault="00CF6662">
      <w:r>
        <w:rPr>
          <w:b/>
          <w:color w:val="1B2A4A"/>
          <w:sz w:val="20"/>
        </w:rPr>
        <w:t>Beklenen Ürü</w:t>
      </w:r>
      <w:r>
        <w:rPr>
          <w:b/>
          <w:color w:val="1B2A4A"/>
          <w:sz w:val="20"/>
        </w:rPr>
        <w:t xml:space="preserve">n: </w:t>
      </w:r>
      <w:r>
        <w:rPr>
          <w:sz w:val="20"/>
        </w:rPr>
        <w:t>Organize Edilmis Goruntu Veri Seti</w:t>
      </w:r>
    </w:p>
    <w:p w:rsidR="00CD7F27" w:rsidRDefault="00CF6662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CD7F27" w:rsidRDefault="00CF6662">
      <w:r>
        <w:rPr>
          <w:b/>
          <w:color w:val="007A7A"/>
          <w:sz w:val="20"/>
        </w:rPr>
        <w:t xml:space="preserve">  1. </w:t>
      </w:r>
      <w:r>
        <w:rPr>
          <w:sz w:val="20"/>
        </w:rPr>
        <w:t>Web scraping ile goruntu toplama?</w:t>
      </w:r>
    </w:p>
    <w:p w:rsidR="00CD7F27" w:rsidRDefault="00CF6662">
      <w:r>
        <w:rPr>
          <w:b/>
          <w:color w:val="007A7A"/>
          <w:sz w:val="20"/>
        </w:rPr>
        <w:t xml:space="preserve">  2. </w:t>
      </w:r>
      <w:r>
        <w:rPr>
          <w:sz w:val="20"/>
        </w:rPr>
        <w:t>Etiketleme araclari (LabelImg, CVAT)?</w:t>
      </w:r>
    </w:p>
    <w:p w:rsidR="00CD7F27" w:rsidRDefault="00CF6662">
      <w:r>
        <w:rPr>
          <w:b/>
          <w:color w:val="007A7A"/>
          <w:sz w:val="20"/>
        </w:rPr>
        <w:t xml:space="preserve">  3. </w:t>
      </w:r>
      <w:r>
        <w:rPr>
          <w:sz w:val="20"/>
        </w:rPr>
        <w:t>Veri kalitesi neden onemli?</w:t>
      </w:r>
    </w:p>
    <w:p w:rsidR="00CD7F27" w:rsidRDefault="00CF6662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Klasor isimleri = sinif isimleri olmali!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</w:t>
      </w:r>
      <w:r>
        <w:rPr>
          <w:color w:val="BDBDBD"/>
          <w:sz w:val="12"/>
        </w:rPr>
        <w:t>_________________________________________________________________</w:t>
      </w:r>
    </w:p>
    <w:p w:rsidR="00CD7F27" w:rsidRDefault="00CF6662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CD7F27" w:rsidRDefault="00CF6662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CD7F27" w:rsidRDefault="00CD7F27"/>
    <w:p w:rsidR="00CD7F27" w:rsidRDefault="00CF6662">
      <w:r>
        <w:rPr>
          <w:i/>
          <w:color w:val="E65C00"/>
          <w:sz w:val="20"/>
        </w:rPr>
        <w:t xml:space="preserve">  Süre: 12 dakika</w:t>
      </w:r>
    </w:p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CD7F27">
        <w:trPr>
          <w:jc w:val="center"/>
        </w:trPr>
        <w:tc>
          <w:tcPr>
            <w:tcW w:w="2409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CD7F27">
        <w:trPr>
          <w:jc w:val="center"/>
        </w:trPr>
        <w:tc>
          <w:tcPr>
            <w:tcW w:w="2409" w:type="dxa"/>
          </w:tcPr>
          <w:p w:rsidR="00CD7F27" w:rsidRDefault="00CF6662">
            <w:r>
              <w:rPr>
                <w:sz w:val="18"/>
              </w:rPr>
              <w:t>Veri Toplama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Goruntuleri kaynaklardan toplama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 xml:space="preserve">Fotograf </w:t>
            </w:r>
            <w:r>
              <w:rPr>
                <w:sz w:val="18"/>
              </w:rPr>
              <w:t>cekme, internet, veri bankasi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Toplama yontemleri</w:t>
            </w:r>
          </w:p>
        </w:tc>
      </w:tr>
      <w:tr w:rsidR="00CD7F27">
        <w:trPr>
          <w:jc w:val="center"/>
        </w:trPr>
        <w:tc>
          <w:tcPr>
            <w:tcW w:w="2409" w:type="dxa"/>
          </w:tcPr>
          <w:p w:rsidR="00CD7F27" w:rsidRDefault="00CF6662">
            <w:r>
              <w:rPr>
                <w:sz w:val="18"/>
              </w:rPr>
              <w:t>Etiketleme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Her goruntunun sinifini belirleme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Klasor adi = etiket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Klasor yapisi</w:t>
            </w:r>
          </w:p>
        </w:tc>
      </w:tr>
      <w:tr w:rsidR="00CD7F27">
        <w:trPr>
          <w:jc w:val="center"/>
        </w:trPr>
        <w:tc>
          <w:tcPr>
            <w:tcW w:w="2409" w:type="dxa"/>
          </w:tcPr>
          <w:p w:rsidR="00CD7F27" w:rsidRDefault="00CF6662">
            <w:r>
              <w:rPr>
                <w:sz w:val="18"/>
              </w:rPr>
              <w:t>Klasor Yapisi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train/sinif1/, train/sinif2/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ImageDataGenerator ile uyumlu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Dizin agaci</w:t>
            </w:r>
          </w:p>
        </w:tc>
      </w:tr>
      <w:tr w:rsidR="00CD7F27">
        <w:trPr>
          <w:jc w:val="center"/>
        </w:trPr>
        <w:tc>
          <w:tcPr>
            <w:tcW w:w="2409" w:type="dxa"/>
          </w:tcPr>
          <w:p w:rsidR="00CD7F27" w:rsidRDefault="00CF6662">
            <w:r>
              <w:rPr>
                <w:sz w:val="18"/>
              </w:rPr>
              <w:t>ImageDataGenerator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Keras goruntu yukleme</w:t>
            </w:r>
            <w:r>
              <w:rPr>
                <w:sz w:val="18"/>
              </w:rPr>
              <w:t xml:space="preserve"> araci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flow_from_directory ile klasorden yukle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Kod ornegi</w:t>
            </w:r>
          </w:p>
        </w:tc>
      </w:tr>
      <w:tr w:rsidR="00CD7F27">
        <w:trPr>
          <w:jc w:val="center"/>
        </w:trPr>
        <w:tc>
          <w:tcPr>
            <w:tcW w:w="2409" w:type="dxa"/>
          </w:tcPr>
          <w:p w:rsidR="00CD7F27" w:rsidRDefault="00CF6662">
            <w:r>
              <w:rPr>
                <w:sz w:val="18"/>
              </w:rPr>
              <w:t>Veri Kalitesi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Temiz, tutarli, dengeli veri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Bulanik/yanlis etiket = kotu model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Kalite kontrol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CD7F27" w:rsidRDefault="00CF6662">
      <w:r>
        <w:rPr>
          <w:sz w:val="20"/>
        </w:rPr>
        <w:t>Gercek projelerde veri seti olusturma adimlari: 1) Veri toplama (fotograf, internet, v</w:t>
      </w:r>
      <w:r>
        <w:rPr>
          <w:sz w:val="20"/>
        </w:rPr>
        <w:t>eri bankalari). 2) Temizleme (bulanik, yanlis goruntuleri cikar). 3) Etiketleme (sinif belirleme). 4) Organize etme (klasor yapisi).</w:t>
      </w:r>
    </w:p>
    <w:p w:rsidR="00CD7F27" w:rsidRDefault="00CF6662">
      <w:r>
        <w:rPr>
          <w:sz w:val="20"/>
        </w:rPr>
        <w:t>Keras ImageDataGenerator ile klasor yapisindan veri yuklenebilir: train/kedi/, train/kopek/ seklinde. flow_from_directory o</w:t>
      </w:r>
      <w:r>
        <w:rPr>
          <w:sz w:val="20"/>
        </w:rPr>
        <w:t>tomatik olarak klasor adini etiket olarak kullanir.</w:t>
      </w:r>
    </w:p>
    <w:p w:rsidR="00CD7F27" w:rsidRDefault="00CF6662">
      <w:r>
        <w:rPr>
          <w:sz w:val="20"/>
        </w:rPr>
        <w:t>Veri kalitesi model performansini dogrudan etkiler. Kurallar: 1) Dengeli siniflar (her siniftan benzer sayida). 2) Temiz goruntuleer (bulanik/yanlis olanlari cikar). 3) Cesitlilik (farkli acii, isik, arka</w:t>
      </w:r>
      <w:r>
        <w:rPr>
          <w:sz w:val="20"/>
        </w:rPr>
        <w:t xml:space="preserve"> plan).</w:t>
      </w:r>
    </w:p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Klasor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dataset/kedi/ (50 foto), dataset/kopek/ (50 foto)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Dengeli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Yukleme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gen = ImageDataGenerator(rescale=1./255)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Normalizasyon dahil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Flow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 xml:space="preserve">gen.flow_from_directory('dataset', </w:t>
            </w:r>
            <w:r>
              <w:rPr>
                <w:sz w:val="18"/>
              </w:rPr>
              <w:t>target_size=(64,64))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Otomatik yukle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Dengesiz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kedi: 200, kopek: 20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Sorun: bias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CD7F27" w:rsidRDefault="00CF6662">
      <w:pPr>
        <w:pStyle w:val="ListeMaddemi"/>
      </w:pPr>
      <w:r>
        <w:rPr>
          <w:sz w:val="20"/>
        </w:rPr>
        <w:t>Klasor yapisi diyagrami</w:t>
      </w:r>
    </w:p>
    <w:p w:rsidR="00CD7F27" w:rsidRDefault="00CF6662">
      <w:pPr>
        <w:pStyle w:val="ListeMaddemi"/>
      </w:pPr>
      <w:r>
        <w:rPr>
          <w:sz w:val="20"/>
        </w:rPr>
        <w:t>ImageDataGenerator kodu</w:t>
      </w:r>
    </w:p>
    <w:p w:rsidR="00CD7F27" w:rsidRDefault="00CF6662">
      <w:pPr>
        <w:pStyle w:val="ListeMaddemi"/>
      </w:pPr>
      <w:r>
        <w:rPr>
          <w:sz w:val="20"/>
        </w:rPr>
        <w:t>Dengeli vs dengesiz veri</w:t>
      </w:r>
    </w:p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CD7F27" w:rsidRDefault="00CF6662">
      <w:r>
        <w:rPr>
          <w:b/>
          <w:color w:val="E65C00"/>
          <w:sz w:val="20"/>
        </w:rPr>
        <w:t xml:space="preserve">  1. </w:t>
      </w:r>
      <w:r>
        <w:rPr>
          <w:sz w:val="20"/>
        </w:rPr>
        <w:t xml:space="preserve">Veri toplama = Malzeme alisverisi: kaliteli </w:t>
      </w:r>
      <w:r>
        <w:rPr>
          <w:sz w:val="20"/>
        </w:rPr>
        <w:t>malzeme = kaliteli yemek</w:t>
      </w:r>
    </w:p>
    <w:p w:rsidR="00CD7F27" w:rsidRDefault="00CF6662">
      <w:r>
        <w:rPr>
          <w:b/>
          <w:color w:val="E65C00"/>
          <w:sz w:val="20"/>
        </w:rPr>
        <w:t xml:space="preserve">  2. </w:t>
      </w:r>
      <w:r>
        <w:rPr>
          <w:sz w:val="20"/>
        </w:rPr>
        <w:t>Etiketleme = Raf duzenleme: her sey dogru rafa</w:t>
      </w:r>
    </w:p>
    <w:p w:rsidR="00CD7F27" w:rsidRDefault="00CF6662">
      <w:r>
        <w:rPr>
          <w:b/>
          <w:color w:val="E65C00"/>
          <w:sz w:val="20"/>
        </w:rPr>
        <w:t xml:space="preserve">  3. </w:t>
      </w:r>
      <w:r>
        <w:rPr>
          <w:sz w:val="20"/>
        </w:rPr>
        <w:t>Klasor = Dolap gozleri: her sinif ayri goz</w:t>
      </w:r>
    </w:p>
    <w:p w:rsidR="00CD7F27" w:rsidRDefault="00CF6662">
      <w:r>
        <w:rPr>
          <w:b/>
          <w:color w:val="E65C00"/>
          <w:sz w:val="20"/>
        </w:rPr>
        <w:lastRenderedPageBreak/>
        <w:t xml:space="preserve">  4. </w:t>
      </w:r>
      <w:r>
        <w:rPr>
          <w:sz w:val="20"/>
        </w:rPr>
        <w:t>Kalite = Taze malzeme: bayaat malzeme ile iyi yemek olmaz</w:t>
      </w:r>
    </w:p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CD7F27" w:rsidRDefault="00CF6662">
      <w:pPr>
        <w:pStyle w:val="ListeMaddemi"/>
      </w:pPr>
      <w:r>
        <w:rPr>
          <w:sz w:val="20"/>
        </w:rPr>
        <w:t>Neden klasor yapisi? - ImageDataGenerator otoma</w:t>
      </w:r>
      <w:r>
        <w:rPr>
          <w:sz w:val="20"/>
        </w:rPr>
        <w:t>tik etiket atar.</w:t>
      </w:r>
    </w:p>
    <w:p w:rsidR="00CD7F27" w:rsidRDefault="00CF6662">
      <w:pPr>
        <w:pStyle w:val="ListeMaddemi"/>
      </w:pPr>
      <w:r>
        <w:rPr>
          <w:sz w:val="20"/>
        </w:rPr>
        <w:t>Dengesiz veri neden sorun? - Model cok olan sinifi ogreniii, az olani ihmal eder.</w:t>
      </w:r>
    </w:p>
    <w:p w:rsidR="00CD7F27" w:rsidRDefault="00CF6662">
      <w:pPr>
        <w:pStyle w:val="ListeMaddemi"/>
      </w:pPr>
      <w:r>
        <w:rPr>
          <w:sz w:val="20"/>
        </w:rPr>
        <w:t>Kac goruntu yeterli? - Sinif basina en az 100, ideal 1000+.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E4  |  DERİNLE</w:t>
            </w:r>
            <w:r>
              <w:rPr>
                <w:b/>
                <w:color w:val="FFFFFF"/>
                <w:sz w:val="28"/>
              </w:rPr>
              <w:t>ŞTİRME (ELABORATE)  —  Transfer &amp; Pekiştirme</w:t>
            </w:r>
          </w:p>
        </w:tc>
      </w:tr>
    </w:tbl>
    <w:p w:rsidR="00CD7F27" w:rsidRDefault="00CD7F27"/>
    <w:p w:rsidR="00CD7F27" w:rsidRDefault="00CF6662">
      <w:r>
        <w:rPr>
          <w:i/>
          <w:color w:val="6A1B9A"/>
          <w:sz w:val="20"/>
        </w:rPr>
        <w:t xml:space="preserve">  Süre: 10 dakika</w:t>
      </w:r>
    </w:p>
    <w:p w:rsidR="00CD7F27" w:rsidRDefault="00CF6662">
      <w:pPr>
        <w:spacing w:before="200"/>
      </w:pPr>
      <w:r>
        <w:rPr>
          <w:b/>
          <w:color w:val="6A1B9A"/>
          <w:sz w:val="24"/>
        </w:rPr>
        <w:t xml:space="preserve">  Uygulama Etkinliği: "ImageDataGenerator Uygulamasi"</w:t>
      </w:r>
    </w:p>
    <w:p w:rsidR="00CD7F27" w:rsidRDefault="00CF6662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Kodlama</w:t>
      </w:r>
    </w:p>
    <w:p w:rsidR="00CD7F27" w:rsidRDefault="00CF6662">
      <w:r>
        <w:rPr>
          <w:b/>
          <w:color w:val="1B2A4A"/>
          <w:sz w:val="20"/>
        </w:rPr>
        <w:t xml:space="preserve">Amacı: </w:t>
      </w:r>
      <w:r>
        <w:rPr>
          <w:sz w:val="20"/>
        </w:rPr>
        <w:t>Klasor yapisindan goruntu yuklemek.</w:t>
      </w:r>
    </w:p>
    <w:p w:rsidR="00CD7F27" w:rsidRDefault="00CF6662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CD7F27" w:rsidRDefault="00CF6662">
      <w:r>
        <w:rPr>
          <w:b/>
          <w:color w:val="6A1B9A"/>
          <w:sz w:val="20"/>
        </w:rPr>
        <w:t xml:space="preserve">  1. </w:t>
      </w:r>
      <w:r>
        <w:rPr>
          <w:sz w:val="20"/>
        </w:rPr>
        <w:t>3 sinifli mini veri seti olusturun (her sinifta</w:t>
      </w:r>
      <w:r>
        <w:rPr>
          <w:sz w:val="20"/>
        </w:rPr>
        <w:t xml:space="preserve"> 10 goruntu).</w:t>
      </w:r>
    </w:p>
    <w:p w:rsidR="00CD7F27" w:rsidRDefault="00CF6662">
      <w:r>
        <w:rPr>
          <w:b/>
          <w:color w:val="6A1B9A"/>
          <w:sz w:val="20"/>
        </w:rPr>
        <w:t xml:space="preserve">  2. </w:t>
      </w:r>
      <w:r>
        <w:rPr>
          <w:sz w:val="20"/>
        </w:rPr>
        <w:t>ImageDataGenerator olusturun (rescale=1./255).</w:t>
      </w:r>
    </w:p>
    <w:p w:rsidR="00CD7F27" w:rsidRDefault="00CF6662">
      <w:r>
        <w:rPr>
          <w:b/>
          <w:color w:val="6A1B9A"/>
          <w:sz w:val="20"/>
        </w:rPr>
        <w:t xml:space="preserve">  3. </w:t>
      </w:r>
      <w:r>
        <w:rPr>
          <w:sz w:val="20"/>
        </w:rPr>
        <w:t>flow_from_directory ile yukleyin (target_size=(64,64), batch_size=5).</w:t>
      </w:r>
    </w:p>
    <w:p w:rsidR="00CD7F27" w:rsidRDefault="00CF6662">
      <w:r>
        <w:rPr>
          <w:b/>
          <w:color w:val="6A1B9A"/>
          <w:sz w:val="20"/>
        </w:rPr>
        <w:t xml:space="preserve">  4. </w:t>
      </w:r>
      <w:r>
        <w:rPr>
          <w:sz w:val="20"/>
        </w:rPr>
        <w:t>Bir batch goruntu ve etiketini yazdirin.</w:t>
      </w:r>
    </w:p>
    <w:p w:rsidR="00CD7F27" w:rsidRDefault="00CF6662">
      <w:r>
        <w:rPr>
          <w:b/>
          <w:color w:val="6A1B9A"/>
          <w:sz w:val="20"/>
        </w:rPr>
        <w:t xml:space="preserve">  5. </w:t>
      </w:r>
      <w:r>
        <w:rPr>
          <w:sz w:val="20"/>
        </w:rPr>
        <w:t>Goruntuleri matplotlib ile gosterin.</w:t>
      </w:r>
    </w:p>
    <w:p w:rsidR="00CD7F27" w:rsidRDefault="00CF6662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Calisan Goru</w:t>
      </w:r>
      <w:r>
        <w:rPr>
          <w:sz w:val="20"/>
        </w:rPr>
        <w:t>ntu Yukleme Pipeline i</w:t>
      </w:r>
    </w:p>
    <w:p w:rsidR="00CD7F27" w:rsidRDefault="00CF6662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CD7F27" w:rsidRDefault="00CF6662">
      <w:r>
        <w:rPr>
          <w:b/>
          <w:color w:val="6A1B9A"/>
          <w:sz w:val="20"/>
        </w:rPr>
        <w:t xml:space="preserve">  1. </w:t>
      </w:r>
      <w:r>
        <w:rPr>
          <w:sz w:val="20"/>
        </w:rPr>
        <w:t>Herhangi bir goruntu siniflandirma projesinde veri yukleme.</w:t>
      </w:r>
    </w:p>
    <w:p w:rsidR="00CD7F27" w:rsidRDefault="00CF6662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Veri Muhendisligi, Dosya Yonetimi</w:t>
      </w:r>
    </w:p>
    <w:p w:rsidR="00CD7F27" w:rsidRDefault="00CF6662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CD7F27" w:rsidRDefault="00CF6662">
            <w:r>
              <w:rPr>
                <w:sz w:val="20"/>
              </w:rPr>
              <w:t>1000 goruntuluk veri seti ile calismak icin ne gerekir?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Kendi siniflarinizi belirleyin ve veri seti olusturun.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CD7F27" w:rsidRDefault="00CD7F27"/>
    <w:p w:rsidR="00CD7F27" w:rsidRDefault="00CF6662">
      <w:r>
        <w:rPr>
          <w:i/>
          <w:color w:val="2E7D32"/>
          <w:sz w:val="20"/>
        </w:rPr>
        <w:t xml:space="preserve">  Süre: 8 dakika</w:t>
      </w:r>
    </w:p>
    <w:p w:rsidR="00CD7F27" w:rsidRDefault="00CF6662">
      <w:pPr>
        <w:spacing w:before="200"/>
      </w:pPr>
      <w:r>
        <w:rPr>
          <w:b/>
          <w:color w:val="2E7D32"/>
          <w:sz w:val="24"/>
        </w:rPr>
        <w:t xml:space="preserve">  Öz Değerlendirme Kontrol List</w:t>
      </w:r>
      <w:r>
        <w:rPr>
          <w:b/>
          <w:color w:val="2E7D32"/>
          <w:sz w:val="24"/>
        </w:rPr>
        <w:t>esi</w:t>
      </w:r>
    </w:p>
    <w:p w:rsidR="00CD7F27" w:rsidRDefault="00CF6662">
      <w:r>
        <w:rPr>
          <w:sz w:val="20"/>
        </w:rPr>
        <w:t xml:space="preserve">  ☐  Klasor yapisinda veri seti olusturur.</w:t>
      </w:r>
    </w:p>
    <w:p w:rsidR="00CD7F27" w:rsidRDefault="00CF6662">
      <w:r>
        <w:rPr>
          <w:sz w:val="20"/>
        </w:rPr>
        <w:t xml:space="preserve">  ☐  ImageDataGenerator kullanir.</w:t>
      </w:r>
    </w:p>
    <w:p w:rsidR="00CD7F27" w:rsidRDefault="00CF6662">
      <w:r>
        <w:rPr>
          <w:sz w:val="20"/>
        </w:rPr>
        <w:t xml:space="preserve">  ☐  flow_from_directory ile yukler.</w:t>
      </w:r>
    </w:p>
    <w:p w:rsidR="00CD7F27" w:rsidRDefault="00CF6662">
      <w:r>
        <w:rPr>
          <w:sz w:val="20"/>
        </w:rPr>
        <w:t xml:space="preserve">  ☐  Veri kalitesi kriterlerini bilir.</w:t>
      </w:r>
    </w:p>
    <w:p w:rsidR="00CD7F27" w:rsidRDefault="00CF6662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CD7F27" w:rsidRDefault="00CF6662">
      <w:r>
        <w:rPr>
          <w:b/>
          <w:color w:val="2E7D32"/>
          <w:sz w:val="20"/>
        </w:rPr>
        <w:t xml:space="preserve">  1. </w:t>
      </w:r>
      <w:r>
        <w:rPr>
          <w:sz w:val="20"/>
        </w:rPr>
        <w:t>Kendi veri setimi olusturabilir miyim?</w:t>
      </w:r>
    </w:p>
    <w:p w:rsidR="00CD7F27" w:rsidRDefault="00CF6662">
      <w:r>
        <w:rPr>
          <w:b/>
          <w:color w:val="2E7D32"/>
          <w:sz w:val="20"/>
        </w:rPr>
        <w:lastRenderedPageBreak/>
        <w:t xml:space="preserve">  2. </w:t>
      </w:r>
      <w:r>
        <w:rPr>
          <w:sz w:val="20"/>
        </w:rPr>
        <w:t>ImageDataGenerator kod</w:t>
      </w:r>
      <w:r>
        <w:rPr>
          <w:sz w:val="20"/>
        </w:rPr>
        <w:t>unu yazabilir miyim?</w:t>
      </w:r>
    </w:p>
    <w:p w:rsidR="00CD7F27" w:rsidRDefault="00CF6662">
      <w:r>
        <w:rPr>
          <w:b/>
          <w:color w:val="2E7D32"/>
          <w:sz w:val="20"/>
        </w:rPr>
        <w:t xml:space="preserve">  3. </w:t>
      </w:r>
      <w:r>
        <w:rPr>
          <w:sz w:val="20"/>
        </w:rPr>
        <w:t>Veri kalitesini nasil saglaarim?</w:t>
      </w:r>
    </w:p>
    <w:p w:rsidR="00CD7F27" w:rsidRDefault="00CF6662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2E7D32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Klasor adi ne olarak kullanilir?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a) Dosya adi b) Etiket c) Model adi d) Katman adi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b) Etiket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rescale=1./255 ne yapar?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 xml:space="preserve">a) Boyut degistirir </w:t>
            </w:r>
            <w:r>
              <w:rPr>
                <w:sz w:val="18"/>
              </w:rPr>
              <w:t>b) Normalizasyon c) Donduuur d) Siler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b) Normalizasyon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Dengesiz veri ne yapar?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a) Model iyilesir b) Model bias olur c) Hiz artar d) Etki yok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b) Model bias olur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CD7F27" w:rsidRDefault="00CF6662">
      <w:r>
        <w:rPr>
          <w:b/>
          <w:color w:val="2E7D32"/>
          <w:sz w:val="20"/>
        </w:rPr>
        <w:t>Açık Uçlu:</w:t>
      </w:r>
    </w:p>
    <w:p w:rsidR="00CD7F27" w:rsidRDefault="00CF6662">
      <w:r>
        <w:rPr>
          <w:b/>
          <w:color w:val="2E7D32"/>
          <w:sz w:val="20"/>
        </w:rPr>
        <w:t xml:space="preserve">  1. </w:t>
      </w:r>
      <w:r>
        <w:rPr>
          <w:sz w:val="20"/>
        </w:rPr>
        <w:t>Veri toplama ve etiketleme neden en zaman alici asama?</w:t>
      </w:r>
    </w:p>
    <w:p w:rsidR="00CD7F27" w:rsidRDefault="00CF6662">
      <w:r>
        <w:rPr>
          <w:b/>
          <w:color w:val="2E7D32"/>
          <w:sz w:val="20"/>
        </w:rPr>
        <w:t>Eleştirel Düşünme:</w:t>
      </w:r>
    </w:p>
    <w:p w:rsidR="00CD7F27" w:rsidRDefault="00CF6662">
      <w:r>
        <w:rPr>
          <w:b/>
          <w:color w:val="2E7D32"/>
          <w:sz w:val="20"/>
        </w:rPr>
        <w:t xml:space="preserve">  1. </w:t>
      </w:r>
      <w:r>
        <w:rPr>
          <w:sz w:val="20"/>
        </w:rPr>
        <w:t>Otomatik etiketleme (auto-labeling) mumkun mu?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D7F27" w:rsidRDefault="00CF6662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CD7F27" w:rsidRDefault="00CF6662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C62828"/>
          <w:sz w:val="24"/>
        </w:rPr>
        <w:t xml:space="preserve">  Adım Adım Uygulama: "Veri Seti Olusturma Pipeline</w:t>
      </w:r>
      <w:r>
        <w:rPr>
          <w:b/>
          <w:color w:val="C62828"/>
          <w:sz w:val="24"/>
        </w:rPr>
        <w:t>"</w:t>
      </w:r>
    </w:p>
    <w:p w:rsidR="00CD7F27" w:rsidRDefault="00CF6662">
      <w:r>
        <w:rPr>
          <w:b/>
          <w:color w:val="1B2A4A"/>
          <w:sz w:val="20"/>
        </w:rPr>
        <w:t xml:space="preserve">Hedef: </w:t>
      </w:r>
      <w:r>
        <w:rPr>
          <w:sz w:val="20"/>
        </w:rPr>
        <w:t>Klasor yapisi + ImageDataGenerator ile yukleme.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os.makedirs('dataset/sinif1', exist_ok=True)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Klasor olustur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3 sinif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datagen = ImageDataGenerator(rescale=1./255)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Generator olustur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Normalizasyon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 xml:space="preserve">gen = </w:t>
            </w:r>
            <w:r>
              <w:rPr>
                <w:sz w:val="18"/>
              </w:rPr>
              <w:t>datagen.flow_from_directory('dataset', target_size=(64,64))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Yukle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Otomatik etiket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Goruntuleer dogru yuklenmeli ve etiketlenmeli.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D7F27" w:rsidRDefault="00CF6662">
      <w:pPr>
        <w:spacing w:before="200"/>
      </w:pPr>
      <w:r>
        <w:rPr>
          <w:b/>
          <w:color w:val="C62828"/>
          <w:sz w:val="24"/>
        </w:rPr>
        <w:t xml:space="preserve">  Canlı Demo: "Veri Seti Demo"</w:t>
      </w:r>
    </w:p>
    <w:p w:rsidR="00CD7F27" w:rsidRDefault="00CF6662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Mini veri seti olusturur ve ImageDataGenerator ile yukler.</w:t>
      </w:r>
    </w:p>
    <w:p w:rsidR="00CD7F27" w:rsidRDefault="00CF6662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goruntuleriyle ayni adimlari yapar.</w:t>
      </w:r>
    </w:p>
    <w:p w:rsidR="00CD7F27" w:rsidRDefault="00CF6662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Klasor isimleri Turkce karakter icermesin!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</w:t>
      </w:r>
      <w:r>
        <w:rPr>
          <w:color w:val="BDBDBD"/>
          <w:sz w:val="12"/>
        </w:rPr>
        <w:t>________________________________________________________________</w:t>
      </w:r>
    </w:p>
    <w:p w:rsidR="00CD7F27" w:rsidRDefault="00CF6662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2 sinifli klasor yapisi olusturun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kedi/ ve kopek/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ImageDataGenerator ile yukleyin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Calisan kod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Yuklenen batch i gorsellesstirin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Goruntu + etiket</w:t>
            </w:r>
          </w:p>
        </w:tc>
      </w:tr>
    </w:tbl>
    <w:p w:rsidR="00CD7F27" w:rsidRDefault="00CD7F27"/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D7F27" w:rsidRDefault="00CF6662">
      <w:pPr>
        <w:spacing w:before="200"/>
      </w:pPr>
      <w:r>
        <w:rPr>
          <w:b/>
          <w:color w:val="C62828"/>
          <w:sz w:val="24"/>
        </w:rPr>
        <w:t xml:space="preserve">  Vaka Çalışması: "Okul Projesi"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CD7F27" w:rsidRDefault="00CF6662">
            <w:r>
              <w:rPr>
                <w:sz w:val="20"/>
              </w:rPr>
              <w:t>Okulunuzdaki 5 farkli agaci siniflandiran bir model icin veri seti olusturun. Plan yapin.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Veri toplama pl</w:t>
      </w:r>
      <w:r>
        <w:rPr>
          <w:sz w:val="20"/>
        </w:rPr>
        <w:t>ani, klasor yapisi ve tahmini goruntu sayilari.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D7F27" w:rsidRDefault="00CF6662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CD7F27" w:rsidRDefault="00CF6662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CD7F27" w:rsidRDefault="00CF6662">
      <w:r>
        <w:rPr>
          <w:sz w:val="20"/>
        </w:rPr>
        <w:t xml:space="preserve">Kendi veri seti olusturma, etiketleme (klasor yapisi), ImageDataGenerator ve </w:t>
      </w:r>
      <w:r>
        <w:rPr>
          <w:sz w:val="20"/>
        </w:rPr>
        <w:t>veri kalitesi.</w:t>
      </w:r>
    </w:p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CD7F27">
        <w:trPr>
          <w:jc w:val="center"/>
        </w:trPr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Veri Toplama</w:t>
            </w:r>
          </w:p>
        </w:tc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Etiketleme</w:t>
            </w:r>
          </w:p>
        </w:tc>
      </w:tr>
      <w:tr w:rsidR="00CD7F27">
        <w:trPr>
          <w:jc w:val="center"/>
        </w:trPr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Klasor Yapisi</w:t>
            </w:r>
          </w:p>
        </w:tc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ImageDataGenerator</w:t>
            </w:r>
          </w:p>
        </w:tc>
      </w:tr>
      <w:tr w:rsidR="00CD7F27">
        <w:trPr>
          <w:jc w:val="center"/>
        </w:trPr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flow_from_directory</w:t>
            </w:r>
          </w:p>
        </w:tc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Veri Kalitesi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CD7F27" w:rsidRDefault="00CF6662">
      <w:r>
        <w:rPr>
          <w:sz w:val="20"/>
        </w:rPr>
        <w:t>Sonraki derste veri artirma (data augmentation) ile az veriyi cogaltmayi ogrenecegiz.</w:t>
      </w:r>
    </w:p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CD7F27" w:rsidRDefault="00CF6662">
            <w:r>
              <w:rPr>
                <w:sz w:val="20"/>
              </w:rPr>
              <w:t>3 sinifli mini veri seti olusturun ve ImageDataGenerator ile yukleyin.</w:t>
            </w:r>
          </w:p>
        </w:tc>
      </w:tr>
    </w:tbl>
    <w:p w:rsidR="00CD7F27" w:rsidRDefault="00CD7F27"/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CD7F27" w:rsidRDefault="00CF6662">
      <w:pPr>
        <w:pStyle w:val="ListeMaddemi"/>
      </w:pPr>
      <w:r>
        <w:rPr>
          <w:sz w:val="20"/>
        </w:rPr>
        <w:t xml:space="preserve">Ornek goruntu </w:t>
      </w:r>
      <w:r>
        <w:rPr>
          <w:sz w:val="20"/>
        </w:rPr>
        <w:t>dosyalarini hazirlayin.</w:t>
      </w:r>
    </w:p>
    <w:p w:rsidR="00CD7F27" w:rsidRDefault="00CF6662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CD7F27">
        <w:trPr>
          <w:jc w:val="center"/>
        </w:trPr>
        <w:tc>
          <w:tcPr>
            <w:tcW w:w="4819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CD7F27">
        <w:trPr>
          <w:jc w:val="center"/>
        </w:trPr>
        <w:tc>
          <w:tcPr>
            <w:tcW w:w="4819" w:type="dxa"/>
          </w:tcPr>
          <w:p w:rsidR="00CD7F27" w:rsidRDefault="00CF6662">
            <w:r>
              <w:rPr>
                <w:sz w:val="18"/>
              </w:rPr>
              <w:t>Goruntu dosyalari bulunamaz</w:t>
            </w:r>
          </w:p>
        </w:tc>
        <w:tc>
          <w:tcPr>
            <w:tcW w:w="4819" w:type="dxa"/>
          </w:tcPr>
          <w:p w:rsidR="00CD7F27" w:rsidRDefault="00CF6662">
            <w:r>
              <w:rPr>
                <w:sz w:val="18"/>
              </w:rPr>
              <w:t>Mutlak yol kullanin, klasoru kontrol edin</w:t>
            </w:r>
          </w:p>
        </w:tc>
      </w:tr>
      <w:tr w:rsidR="00CD7F27">
        <w:trPr>
          <w:jc w:val="center"/>
        </w:trPr>
        <w:tc>
          <w:tcPr>
            <w:tcW w:w="4819" w:type="dxa"/>
          </w:tcPr>
          <w:p w:rsidR="00CD7F27" w:rsidRDefault="00CF6662">
            <w:r>
              <w:rPr>
                <w:sz w:val="18"/>
              </w:rPr>
              <w:t>Format hatasi</w:t>
            </w:r>
          </w:p>
        </w:tc>
        <w:tc>
          <w:tcPr>
            <w:tcW w:w="4819" w:type="dxa"/>
          </w:tcPr>
          <w:p w:rsidR="00CD7F27" w:rsidRDefault="00CF6662">
            <w:r>
              <w:rPr>
                <w:sz w:val="18"/>
              </w:rPr>
              <w:t>JPG/PNG desteklenir, diger formatlara dikkat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 xml:space="preserve">Teori: 10dk, Klasor olusturma: 10dk, </w:t>
      </w:r>
      <w:r>
        <w:rPr>
          <w:sz w:val="20"/>
        </w:rPr>
        <w:t>Generator: 15dk, Gorsellestirme: 10dk</w:t>
      </w:r>
    </w:p>
    <w:p w:rsidR="00CD7F27" w:rsidRDefault="00CF6662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CD7F27" w:rsidRDefault="00CF6662">
            <w:r>
              <w:rPr>
                <w:sz w:val="20"/>
              </w:rPr>
              <w:t>Hazir mini veri seti dagitarak sadece yuklemeye odaklanin.</w:t>
            </w:r>
          </w:p>
        </w:tc>
      </w:tr>
    </w:tbl>
    <w:p w:rsidR="00CD7F27" w:rsidRDefault="00CD7F27"/>
    <w:p w:rsidR="00CD7F27" w:rsidRDefault="00CF6662">
      <w:r>
        <w:br w:type="page"/>
      </w:r>
    </w:p>
    <w:p w:rsidR="00CD7F27" w:rsidRDefault="00CF6662">
      <w:pPr>
        <w:jc w:val="center"/>
      </w:pPr>
      <w:r>
        <w:rPr>
          <w:b/>
          <w:color w:val="1B2A4A"/>
          <w:sz w:val="36"/>
        </w:rPr>
        <w:lastRenderedPageBreak/>
        <w:t>━━━  48. SAAT  ━━━</w:t>
      </w:r>
    </w:p>
    <w:p w:rsidR="00CD7F27" w:rsidRDefault="00CF6662">
      <w:pPr>
        <w:jc w:val="center"/>
      </w:pPr>
      <w:r>
        <w:rPr>
          <w:color w:val="2C6FAD"/>
          <w:sz w:val="32"/>
        </w:rPr>
        <w:t>Veri Artirma (Data Augmentation)</w:t>
      </w:r>
    </w:p>
    <w:p w:rsidR="00CD7F27" w:rsidRDefault="00CD7F2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 xml:space="preserve">Veri artirma </w:t>
      </w:r>
      <w:r>
        <w:rPr>
          <w:sz w:val="20"/>
        </w:rPr>
        <w:t>tekniklerini anlar ve ImageDataGenerator ile uygular.</w:t>
      </w:r>
    </w:p>
    <w:p w:rsidR="00CD7F27" w:rsidRDefault="00CD7F2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4.1.10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Veri artirma kavramini ve amacini aciklar.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Kavrama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4.1.11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Keras ImageDataGenerator ile veri artirma parametrelerini kullanir.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Uygulama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4.1.12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 xml:space="preserve">Veri artirmanin model </w:t>
            </w:r>
            <w:r>
              <w:rPr>
                <w:sz w:val="18"/>
              </w:rPr>
              <w:t>performansina etkisini degerlendirir.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Degerlendirme</w:t>
            </w:r>
          </w:p>
        </w:tc>
      </w:tr>
    </w:tbl>
    <w:p w:rsidR="00CD7F27" w:rsidRDefault="00CD7F2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ImageDataGenerator kullanmayi ve veri seti olusturmayi bilmek.</w:t>
      </w:r>
    </w:p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CD7F27" w:rsidRDefault="00CF6662">
      <w:pPr>
        <w:pStyle w:val="ListeMaddemi"/>
      </w:pPr>
      <w:r>
        <w:rPr>
          <w:sz w:val="20"/>
        </w:rPr>
        <w:t>Goruntu veri seti yapisi.</w:t>
      </w:r>
    </w:p>
    <w:p w:rsidR="00CD7F27" w:rsidRDefault="00CF6662">
      <w:pPr>
        <w:pStyle w:val="ListeMaddemi"/>
      </w:pPr>
      <w:r>
        <w:rPr>
          <w:sz w:val="20"/>
        </w:rPr>
        <w:t>ImageDataGenerator temel</w:t>
      </w:r>
      <w:r>
        <w:rPr>
          <w:sz w:val="20"/>
        </w:rPr>
        <w:t xml:space="preserve"> kullanimi.</w:t>
      </w:r>
    </w:p>
    <w:p w:rsidR="00CD7F27" w:rsidRDefault="00CF6662">
      <w:pPr>
        <w:pStyle w:val="ListeMaddemi"/>
      </w:pPr>
      <w:r>
        <w:rPr>
          <w:sz w:val="20"/>
        </w:rPr>
        <w:t>Overfitting kavrami.</w:t>
      </w:r>
    </w:p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CD7F27" w:rsidRDefault="00CF6662">
      <w:pPr>
        <w:pStyle w:val="ListeMaddemi"/>
      </w:pPr>
      <w:r>
        <w:rPr>
          <w:sz w:val="20"/>
        </w:rPr>
        <w:t>Veri artirmanin sahte veri uretmek oldugu.</w:t>
      </w:r>
    </w:p>
    <w:p w:rsidR="00CD7F27" w:rsidRDefault="00CF6662">
      <w:pPr>
        <w:pStyle w:val="ListeMaddemi"/>
      </w:pPr>
      <w:r>
        <w:rPr>
          <w:sz w:val="20"/>
        </w:rPr>
        <w:t>Sadece dondurme ve cevirme yapilabilecegi.</w:t>
      </w:r>
    </w:p>
    <w:p w:rsidR="00CD7F27" w:rsidRDefault="00CF6662">
      <w:pPr>
        <w:pStyle w:val="ListeMaddemi"/>
      </w:pPr>
      <w:r>
        <w:rPr>
          <w:sz w:val="20"/>
        </w:rPr>
        <w:t>Veri artirmanin her zaman faydali oldugu.</w:t>
      </w:r>
    </w:p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CD7F27" w:rsidRDefault="00CF6662">
      <w:pPr>
        <w:pStyle w:val="ListeMaddemi"/>
      </w:pPr>
      <w:r>
        <w:rPr>
          <w:sz w:val="20"/>
        </w:rPr>
        <w:t>Bilgisayar (Python + Keras + Matplotlib kuru</w:t>
      </w:r>
      <w:r>
        <w:rPr>
          <w:sz w:val="20"/>
        </w:rPr>
        <w:t>lu)</w:t>
      </w:r>
    </w:p>
    <w:p w:rsidR="00CD7F27" w:rsidRDefault="00CF6662">
      <w:pPr>
        <w:pStyle w:val="ListeMaddemi"/>
      </w:pPr>
      <w:r>
        <w:rPr>
          <w:sz w:val="20"/>
        </w:rPr>
        <w:t>PyCharm IDE</w:t>
      </w:r>
    </w:p>
    <w:p w:rsidR="00CD7F27" w:rsidRDefault="00CF6662">
      <w:pPr>
        <w:pStyle w:val="ListeMaddemi"/>
      </w:pPr>
      <w:r>
        <w:rPr>
          <w:sz w:val="20"/>
        </w:rPr>
        <w:t>Ornek goruntu dosyalari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CD7F27" w:rsidRDefault="00CD7F27"/>
    <w:p w:rsidR="00CD7F27" w:rsidRDefault="00CF6662">
      <w:r>
        <w:rPr>
          <w:i/>
          <w:color w:val="2C6FAD"/>
          <w:sz w:val="20"/>
        </w:rPr>
        <w:t xml:space="preserve">  Süre: 5 dakika</w:t>
      </w:r>
    </w:p>
    <w:p w:rsidR="00CD7F27" w:rsidRDefault="00CF6662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"Sadece 100 kedi fotografiniz var ama</w:t>
      </w:r>
      <w:r>
        <w:rPr>
          <w:sz w:val="20"/>
        </w:rPr>
        <w:t xml:space="preserve"> 1000 gerekli. Cozum: mevccut fotograflari dondurun, cevirin, yakinnlastirin, parllaklik degistirin - hepsi farkli bir fotograf gibi! Buna veri artirma denir."</w:t>
      </w:r>
    </w:p>
    <w:p w:rsidR="00CD7F27" w:rsidRDefault="00CF6662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Ayni kiyafeti farkli kombinasyonlarla giymek gibi: ayni malzeme, farkli</w:t>
      </w:r>
      <w:r>
        <w:rPr>
          <w:sz w:val="20"/>
        </w:rPr>
        <w:t xml:space="preserve"> gorunum. Model daha cok cesitlilik gorur.</w:t>
      </w:r>
    </w:p>
    <w:p w:rsidR="00CD7F27" w:rsidRDefault="00CF6662">
      <w:pPr>
        <w:spacing w:before="200"/>
      </w:pPr>
      <w:r>
        <w:rPr>
          <w:b/>
          <w:color w:val="2C6FAD"/>
          <w:sz w:val="24"/>
        </w:rPr>
        <w:lastRenderedPageBreak/>
        <w:t xml:space="preserve">  Ön Bilgi Yoklama Soruları</w:t>
      </w:r>
    </w:p>
    <w:p w:rsidR="00CD7F27" w:rsidRDefault="00CF6662">
      <w:r>
        <w:rPr>
          <w:b/>
          <w:color w:val="2C6FAD"/>
          <w:sz w:val="20"/>
        </w:rPr>
        <w:t xml:space="preserve">  1. </w:t>
      </w:r>
      <w:r>
        <w:rPr>
          <w:sz w:val="20"/>
        </w:rPr>
        <w:t>Veri artirma nedir?</w:t>
      </w:r>
    </w:p>
    <w:p w:rsidR="00CD7F27" w:rsidRDefault="00CF6662">
      <w:r>
        <w:rPr>
          <w:b/>
          <w:color w:val="2C6FAD"/>
          <w:sz w:val="20"/>
        </w:rPr>
        <w:t xml:space="preserve">  2. </w:t>
      </w:r>
      <w:r>
        <w:rPr>
          <w:sz w:val="20"/>
        </w:rPr>
        <w:t>Hangi donusumler yapilir?</w:t>
      </w:r>
    </w:p>
    <w:p w:rsidR="00CD7F27" w:rsidRDefault="00CF6662">
      <w:r>
        <w:rPr>
          <w:b/>
          <w:color w:val="2C6FAD"/>
          <w:sz w:val="20"/>
        </w:rPr>
        <w:t xml:space="preserve">  3. </w:t>
      </w:r>
      <w:r>
        <w:rPr>
          <w:sz w:val="20"/>
        </w:rPr>
        <w:t>Neden gerekli?</w:t>
      </w:r>
    </w:p>
    <w:p w:rsidR="00CD7F27" w:rsidRDefault="00CF6662">
      <w:pPr>
        <w:spacing w:before="200"/>
      </w:pPr>
      <w:r>
        <w:rPr>
          <w:b/>
          <w:color w:val="2C6FAD"/>
          <w:sz w:val="24"/>
        </w:rPr>
        <w:t xml:space="preserve">  Motivasyon Etkinliği: "Goruntu Donusturmee"</w:t>
      </w:r>
    </w:p>
    <w:p w:rsidR="00CD7F27" w:rsidRDefault="00CF6662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 xml:space="preserve">Bir goruntuye farkli donusumler uygulayarak </w:t>
      </w:r>
      <w:r>
        <w:rPr>
          <w:sz w:val="20"/>
        </w:rPr>
        <w:t>cesitlilik olusturma.</w:t>
      </w:r>
    </w:p>
    <w:p w:rsidR="00CD7F27" w:rsidRDefault="00CF6662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bir kedi fotogarafi gosterir. Ogrenciler sirayla donusum onerir: cevir, donddur, yaklas, parlakligi degistir, kirp. Her biri 'yeni' bir goruntu!</w:t>
      </w:r>
    </w:p>
    <w:p w:rsidR="00CD7F27" w:rsidRDefault="00CF6662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CD7F27" w:rsidRDefault="00CF6662">
            <w:r>
              <w:rPr>
                <w:sz w:val="20"/>
              </w:rPr>
              <w:t>50 kedi fotografindan 500 farkli goruntu olus</w:t>
            </w:r>
            <w:r>
              <w:rPr>
                <w:sz w:val="20"/>
              </w:rPr>
              <w:t>turun. Model daha iyi ogrenir!</w:t>
            </w:r>
          </w:p>
        </w:tc>
      </w:tr>
    </w:tbl>
    <w:p w:rsidR="00CD7F27" w:rsidRDefault="00CD7F27"/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CD7F27" w:rsidRDefault="00CD7F27"/>
    <w:p w:rsidR="00CD7F27" w:rsidRDefault="00CF6662">
      <w:r>
        <w:rPr>
          <w:i/>
          <w:color w:val="007A7A"/>
          <w:sz w:val="20"/>
        </w:rPr>
        <w:t xml:space="preserve">  Süre: 10 dakika</w:t>
      </w:r>
    </w:p>
    <w:p w:rsidR="00CD7F27" w:rsidRDefault="00CF6662">
      <w:pPr>
        <w:spacing w:before="200"/>
      </w:pPr>
      <w:r>
        <w:rPr>
          <w:b/>
          <w:color w:val="007A7A"/>
          <w:sz w:val="24"/>
        </w:rPr>
        <w:t xml:space="preserve">  Keşif Etkinliği: "Veri Artirma Uygulamasi"</w:t>
      </w:r>
    </w:p>
    <w:p w:rsidR="00CD7F27" w:rsidRDefault="00CF6662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Kodlama</w:t>
      </w:r>
    </w:p>
    <w:p w:rsidR="00CD7F27" w:rsidRDefault="00CF6662">
      <w:r>
        <w:rPr>
          <w:b/>
          <w:color w:val="1B2A4A"/>
          <w:sz w:val="20"/>
        </w:rPr>
        <w:t xml:space="preserve">Amacı: </w:t>
      </w:r>
      <w:r>
        <w:rPr>
          <w:sz w:val="20"/>
        </w:rPr>
        <w:t>ImageDataGenerator ile veri artirma tekniklerini uygulamak.</w:t>
      </w:r>
    </w:p>
    <w:p w:rsidR="00CD7F27" w:rsidRDefault="00CF6662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Keras, Matplotlib</w:t>
      </w:r>
    </w:p>
    <w:p w:rsidR="00CD7F27" w:rsidRDefault="00CF6662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CD7F27" w:rsidRDefault="00CF6662">
      <w:r>
        <w:rPr>
          <w:b/>
          <w:color w:val="007A7A"/>
          <w:sz w:val="20"/>
        </w:rPr>
        <w:t xml:space="preserve">  1. </w:t>
      </w:r>
      <w:r>
        <w:rPr>
          <w:sz w:val="20"/>
        </w:rPr>
        <w:t>ImageDataGenerator parametrelerini inceleyin: rotation_range, width_shift, height_shift, shear_range, zoom_range,</w:t>
      </w:r>
      <w:r>
        <w:rPr>
          <w:sz w:val="20"/>
        </w:rPr>
        <w:t xml:space="preserve"> horizontal_flip.</w:t>
      </w:r>
    </w:p>
    <w:p w:rsidR="00CD7F27" w:rsidRDefault="00CF6662">
      <w:r>
        <w:rPr>
          <w:b/>
          <w:color w:val="007A7A"/>
          <w:sz w:val="20"/>
        </w:rPr>
        <w:t xml:space="preserve">  2. </w:t>
      </w:r>
      <w:r>
        <w:rPr>
          <w:sz w:val="20"/>
        </w:rPr>
        <w:t>Bir goruntu uzerinde her donusuumu ayri ayri uygulaayin.</w:t>
      </w:r>
    </w:p>
    <w:p w:rsidR="00CD7F27" w:rsidRDefault="00CF6662">
      <w:r>
        <w:rPr>
          <w:b/>
          <w:color w:val="007A7A"/>
          <w:sz w:val="20"/>
        </w:rPr>
        <w:t xml:space="preserve">  3. </w:t>
      </w:r>
      <w:r>
        <w:rPr>
          <w:sz w:val="20"/>
        </w:rPr>
        <w:t>9 farkli donusturulmus goruntuyuu 3x3 subplot ile gosterin.</w:t>
      </w:r>
    </w:p>
    <w:p w:rsidR="00CD7F27" w:rsidRDefault="00CF6662">
      <w:r>
        <w:rPr>
          <w:b/>
          <w:color w:val="007A7A"/>
          <w:sz w:val="20"/>
        </w:rPr>
        <w:t xml:space="preserve">  4. </w:t>
      </w:r>
      <w:r>
        <w:rPr>
          <w:sz w:val="20"/>
        </w:rPr>
        <w:t>Orjinal ve artirilmis goruntuleri karsilastirin.</w:t>
      </w:r>
    </w:p>
    <w:p w:rsidR="00CD7F27" w:rsidRDefault="00CF6662">
      <w:r>
        <w:rPr>
          <w:b/>
          <w:color w:val="007A7A"/>
          <w:sz w:val="20"/>
        </w:rPr>
        <w:t xml:space="preserve">  5. </w:t>
      </w:r>
      <w:r>
        <w:rPr>
          <w:sz w:val="20"/>
        </w:rPr>
        <w:t>Hangi donusumlerin mantiksiz oldugunu tartisiin.</w:t>
      </w:r>
    </w:p>
    <w:p w:rsidR="00CD7F27" w:rsidRDefault="00CF6662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Goruntu islemci: goruntuleri donusturen</w:t>
      </w:r>
    </w:p>
    <w:p w:rsidR="00CD7F27" w:rsidRDefault="00CF6662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Parametre degerlerini ve sonuclari kontrol eder</w:t>
      </w:r>
    </w:p>
    <w:p w:rsidR="00CD7F27" w:rsidRDefault="00CF6662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Veri Artirma Ornekleri Galerisi</w:t>
      </w:r>
    </w:p>
    <w:p w:rsidR="00CD7F27" w:rsidRDefault="00CF6662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CD7F27" w:rsidRDefault="00CF6662">
      <w:r>
        <w:rPr>
          <w:b/>
          <w:color w:val="007A7A"/>
          <w:sz w:val="20"/>
        </w:rPr>
        <w:t xml:space="preserve">  1. </w:t>
      </w:r>
      <w:r>
        <w:rPr>
          <w:sz w:val="20"/>
        </w:rPr>
        <w:t>CutMix nedir?</w:t>
      </w:r>
    </w:p>
    <w:p w:rsidR="00CD7F27" w:rsidRDefault="00CF6662">
      <w:r>
        <w:rPr>
          <w:b/>
          <w:color w:val="007A7A"/>
          <w:sz w:val="20"/>
        </w:rPr>
        <w:t xml:space="preserve">  2. </w:t>
      </w:r>
      <w:r>
        <w:rPr>
          <w:sz w:val="20"/>
        </w:rPr>
        <w:t>MixUp nedir?</w:t>
      </w:r>
    </w:p>
    <w:p w:rsidR="00CD7F27" w:rsidRDefault="00CF6662">
      <w:r>
        <w:rPr>
          <w:b/>
          <w:color w:val="007A7A"/>
          <w:sz w:val="20"/>
        </w:rPr>
        <w:t xml:space="preserve">  3. </w:t>
      </w:r>
      <w:r>
        <w:rPr>
          <w:sz w:val="20"/>
        </w:rPr>
        <w:t>Albumentations kutuphanesi ne</w:t>
      </w:r>
      <w:r>
        <w:rPr>
          <w:sz w:val="20"/>
        </w:rPr>
        <w:t>dir?</w:t>
      </w:r>
    </w:p>
    <w:p w:rsidR="00CD7F27" w:rsidRDefault="00CF6662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Anlamsiz donusumler yapmayin (ornegin rakam tanima da cevirmee yapmayin - 6 ve 9 karisir)!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D7F27" w:rsidRDefault="00CF6662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CD7F27" w:rsidRDefault="00CF6662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</w:t>
            </w:r>
            <w:r>
              <w:rPr>
                <w:b/>
                <w:color w:val="FFFFFF"/>
                <w:sz w:val="28"/>
              </w:rPr>
              <w:t>ırma</w:t>
            </w:r>
          </w:p>
        </w:tc>
      </w:tr>
    </w:tbl>
    <w:p w:rsidR="00CD7F27" w:rsidRDefault="00CD7F27"/>
    <w:p w:rsidR="00CD7F27" w:rsidRDefault="00CF6662">
      <w:r>
        <w:rPr>
          <w:i/>
          <w:color w:val="E65C00"/>
          <w:sz w:val="20"/>
        </w:rPr>
        <w:t xml:space="preserve">  Süre: 12 dakika</w:t>
      </w:r>
    </w:p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CD7F27">
        <w:trPr>
          <w:jc w:val="center"/>
        </w:trPr>
        <w:tc>
          <w:tcPr>
            <w:tcW w:w="2409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CD7F27">
        <w:trPr>
          <w:jc w:val="center"/>
        </w:trPr>
        <w:tc>
          <w:tcPr>
            <w:tcW w:w="2409" w:type="dxa"/>
          </w:tcPr>
          <w:p w:rsidR="00CD7F27" w:rsidRDefault="00CF6662">
            <w:r>
              <w:rPr>
                <w:sz w:val="18"/>
              </w:rPr>
              <w:t>Veri Artirma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Mevcut goruntulere donusum uygulayarak yeni goruntuleer olusturma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Overfitting i azaltir, cesitlilik arttirir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Augmentation ornekleri</w:t>
            </w:r>
          </w:p>
        </w:tc>
      </w:tr>
      <w:tr w:rsidR="00CD7F27">
        <w:trPr>
          <w:jc w:val="center"/>
        </w:trPr>
        <w:tc>
          <w:tcPr>
            <w:tcW w:w="2409" w:type="dxa"/>
          </w:tcPr>
          <w:p w:rsidR="00CD7F27" w:rsidRDefault="00CF6662">
            <w:r>
              <w:rPr>
                <w:sz w:val="18"/>
              </w:rPr>
              <w:t>rotation_range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 xml:space="preserve">Goruntuyuu </w:t>
            </w:r>
            <w:r>
              <w:rPr>
                <w:sz w:val="18"/>
              </w:rPr>
              <w:t>rastgele dondurme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rotation_range=20 (0-20 derece)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Dondurme ornegi</w:t>
            </w:r>
          </w:p>
        </w:tc>
      </w:tr>
      <w:tr w:rsidR="00CD7F27">
        <w:trPr>
          <w:jc w:val="center"/>
        </w:trPr>
        <w:tc>
          <w:tcPr>
            <w:tcW w:w="2409" w:type="dxa"/>
          </w:tcPr>
          <w:p w:rsidR="00CD7F27" w:rsidRDefault="00CF6662">
            <w:r>
              <w:rPr>
                <w:sz w:val="18"/>
              </w:rPr>
              <w:t>horizontal_flip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Yatay cevirmme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horizontal_flip=True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Cevrilmis goruntu</w:t>
            </w:r>
          </w:p>
        </w:tc>
      </w:tr>
      <w:tr w:rsidR="00CD7F27">
        <w:trPr>
          <w:jc w:val="center"/>
        </w:trPr>
        <w:tc>
          <w:tcPr>
            <w:tcW w:w="2409" w:type="dxa"/>
          </w:tcPr>
          <w:p w:rsidR="00CD7F27" w:rsidRDefault="00CF6662">
            <w:r>
              <w:rPr>
                <w:sz w:val="18"/>
              </w:rPr>
              <w:t>zoom_range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Yakinlastirma/uzaklastirma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zoom_range=0.2 (%80-120 zoom)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Zoom ornegi</w:t>
            </w:r>
          </w:p>
        </w:tc>
      </w:tr>
      <w:tr w:rsidR="00CD7F27">
        <w:trPr>
          <w:jc w:val="center"/>
        </w:trPr>
        <w:tc>
          <w:tcPr>
            <w:tcW w:w="2409" w:type="dxa"/>
          </w:tcPr>
          <w:p w:rsidR="00CD7F27" w:rsidRDefault="00CF6662">
            <w:r>
              <w:rPr>
                <w:sz w:val="18"/>
              </w:rPr>
              <w:t>shear_range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Egme/kaydiirma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shear_range=0.2</w:t>
            </w:r>
          </w:p>
        </w:tc>
        <w:tc>
          <w:tcPr>
            <w:tcW w:w="2409" w:type="dxa"/>
          </w:tcPr>
          <w:p w:rsidR="00CD7F27" w:rsidRDefault="00CF6662">
            <w:r>
              <w:rPr>
                <w:sz w:val="18"/>
              </w:rPr>
              <w:t>Egme ornegi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CD7F27" w:rsidRDefault="00CF6662">
      <w:r>
        <w:rPr>
          <w:sz w:val="20"/>
        </w:rPr>
        <w:t>Veri artirma (data augmentation), mevcut goruntulere geometrik ve renk donusumleri uygulayarak egitim veri setini buyutme tekniigidir. Yeni veri toplanmaz, mevcut veri cesitlendirilir.</w:t>
      </w:r>
    </w:p>
    <w:p w:rsidR="00CD7F27" w:rsidRDefault="00CF6662">
      <w:r>
        <w:rPr>
          <w:sz w:val="20"/>
        </w:rPr>
        <w:t>Yaygin donusumler: dondur</w:t>
      </w:r>
      <w:r>
        <w:rPr>
          <w:sz w:val="20"/>
        </w:rPr>
        <w:t>me (rotation), kaydirma (shift), zoom, yatay cevirme (flip), egme (shear), parlakllik degisimi. Her egitim epoch unda rastgele donusumler uygulanir, model her seferiinde farkli veri gorur.</w:t>
      </w:r>
    </w:p>
    <w:p w:rsidR="00CD7F27" w:rsidRDefault="00CF6662">
      <w:r>
        <w:rPr>
          <w:sz w:val="20"/>
        </w:rPr>
        <w:t>Dikkat: her donusum her problem icin uygun degildir! Rakam tanimada</w:t>
      </w:r>
      <w:r>
        <w:rPr>
          <w:sz w:val="20"/>
        </w:rPr>
        <w:t xml:space="preserve"> 6-9 sorunnu (cevirmede karisir), tibbi goruntudelerde bozulma. Veri artirma = akilli cesitlendirme, rastgele bozma degil.</w:t>
      </w:r>
    </w:p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Dondurme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Kedi 15 derece saga dondurulmus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Yeni goruntu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Cevirme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 xml:space="preserve">Kedi aynada </w:t>
            </w:r>
            <w:r>
              <w:rPr>
                <w:sz w:val="18"/>
              </w:rPr>
              <w:t>yansimis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Yatay flip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Zoom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Kedinin yuzune yakin cekilmis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Zoom in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Parlaklk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Kedi daha karanlik/aydinlik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Isik degisimi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CD7F27" w:rsidRDefault="00CF6662">
      <w:pPr>
        <w:pStyle w:val="ListeMaddemi"/>
      </w:pPr>
      <w:r>
        <w:rPr>
          <w:sz w:val="20"/>
        </w:rPr>
        <w:t>Orijinal vs artiirilmis goruntuleer</w:t>
      </w:r>
    </w:p>
    <w:p w:rsidR="00CD7F27" w:rsidRDefault="00CF6662">
      <w:pPr>
        <w:pStyle w:val="ListeMaddemi"/>
      </w:pPr>
      <w:r>
        <w:rPr>
          <w:sz w:val="20"/>
        </w:rPr>
        <w:t>9 farkli donusum subplot</w:t>
      </w:r>
    </w:p>
    <w:p w:rsidR="00CD7F27" w:rsidRDefault="00CF6662">
      <w:pPr>
        <w:pStyle w:val="ListeMaddemi"/>
      </w:pPr>
      <w:r>
        <w:rPr>
          <w:sz w:val="20"/>
        </w:rPr>
        <w:t>Parametre etki tablosu</w:t>
      </w:r>
    </w:p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CD7F27" w:rsidRDefault="00CF6662">
      <w:r>
        <w:rPr>
          <w:b/>
          <w:color w:val="E65C00"/>
          <w:sz w:val="20"/>
        </w:rPr>
        <w:t xml:space="preserve">  1. </w:t>
      </w:r>
      <w:r>
        <w:rPr>
          <w:sz w:val="20"/>
        </w:rPr>
        <w:t>Veri artirma = Gardroop hilesi: ayni kiyafet, farkli kombinasyon</w:t>
      </w:r>
    </w:p>
    <w:p w:rsidR="00CD7F27" w:rsidRDefault="00CF6662">
      <w:r>
        <w:rPr>
          <w:b/>
          <w:color w:val="E65C00"/>
          <w:sz w:val="20"/>
        </w:rPr>
        <w:t xml:space="preserve">  2. </w:t>
      </w:r>
      <w:r>
        <w:rPr>
          <w:sz w:val="20"/>
        </w:rPr>
        <w:t>Dondurme = Baskaa acidan bakmak</w:t>
      </w:r>
    </w:p>
    <w:p w:rsidR="00CD7F27" w:rsidRDefault="00CF6662">
      <w:r>
        <w:rPr>
          <w:b/>
          <w:color w:val="E65C00"/>
          <w:sz w:val="20"/>
        </w:rPr>
        <w:t xml:space="preserve">  3. </w:t>
      </w:r>
      <w:r>
        <w:rPr>
          <w:sz w:val="20"/>
        </w:rPr>
        <w:t>Cevirme = Ayna: sol sag degisir</w:t>
      </w:r>
    </w:p>
    <w:p w:rsidR="00CD7F27" w:rsidRDefault="00CF6662">
      <w:r>
        <w:rPr>
          <w:b/>
          <w:color w:val="E65C00"/>
          <w:sz w:val="20"/>
        </w:rPr>
        <w:t xml:space="preserve">  4. </w:t>
      </w:r>
      <w:r>
        <w:rPr>
          <w:sz w:val="20"/>
        </w:rPr>
        <w:t>Zoom = Yakin cekim: detay degisir</w:t>
      </w:r>
    </w:p>
    <w:p w:rsidR="00CD7F27" w:rsidRDefault="00CF6662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CD7F27" w:rsidRDefault="00CF6662">
      <w:pPr>
        <w:pStyle w:val="ListeMaddemi"/>
      </w:pPr>
      <w:r>
        <w:rPr>
          <w:sz w:val="20"/>
        </w:rPr>
        <w:t>Neden veri artirma? - Az veriyi cogaltir, overfitting aza</w:t>
      </w:r>
      <w:r>
        <w:rPr>
          <w:sz w:val="20"/>
        </w:rPr>
        <w:t>ltir.</w:t>
      </w:r>
    </w:p>
    <w:p w:rsidR="00CD7F27" w:rsidRDefault="00CF6662">
      <w:pPr>
        <w:pStyle w:val="ListeMaddemi"/>
      </w:pPr>
      <w:r>
        <w:rPr>
          <w:sz w:val="20"/>
        </w:rPr>
        <w:lastRenderedPageBreak/>
        <w:t>Her donusum uygun mu? - Hayir, probleme gore secim yapin.</w:t>
      </w:r>
    </w:p>
    <w:p w:rsidR="00CD7F27" w:rsidRDefault="00CF6662">
      <w:pPr>
        <w:pStyle w:val="ListeMaddemi"/>
      </w:pPr>
      <w:r>
        <w:rPr>
          <w:sz w:val="20"/>
        </w:rPr>
        <w:t>Veri artirma ne zaman yapilir? - Egitim sirasinda, her epoch ta rastgele.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CD7F27" w:rsidRDefault="00CD7F27"/>
    <w:p w:rsidR="00CD7F27" w:rsidRDefault="00CF6662">
      <w:r>
        <w:rPr>
          <w:i/>
          <w:color w:val="6A1B9A"/>
          <w:sz w:val="20"/>
        </w:rPr>
        <w:t xml:space="preserve">  Süre: 10 dakika</w:t>
      </w:r>
    </w:p>
    <w:p w:rsidR="00CD7F27" w:rsidRDefault="00CF6662">
      <w:pPr>
        <w:spacing w:before="200"/>
      </w:pPr>
      <w:r>
        <w:rPr>
          <w:b/>
          <w:color w:val="6A1B9A"/>
          <w:sz w:val="24"/>
        </w:rPr>
        <w:t xml:space="preserve">  Uygulama Etkinliği: "Augmentation Etkisi Deneyi"</w:t>
      </w:r>
    </w:p>
    <w:p w:rsidR="00CD7F27" w:rsidRDefault="00CF6662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Deney</w:t>
      </w:r>
    </w:p>
    <w:p w:rsidR="00CD7F27" w:rsidRDefault="00CF6662">
      <w:r>
        <w:rPr>
          <w:b/>
          <w:color w:val="1B2A4A"/>
          <w:sz w:val="20"/>
        </w:rPr>
        <w:t xml:space="preserve">Amacı: </w:t>
      </w:r>
      <w:r>
        <w:rPr>
          <w:sz w:val="20"/>
        </w:rPr>
        <w:t>Veri artirmanin model performansina etkisini olcmek.</w:t>
      </w:r>
    </w:p>
    <w:p w:rsidR="00CD7F27" w:rsidRDefault="00CF6662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CD7F27" w:rsidRDefault="00CF6662">
      <w:r>
        <w:rPr>
          <w:b/>
          <w:color w:val="6A1B9A"/>
          <w:sz w:val="20"/>
        </w:rPr>
        <w:t xml:space="preserve">  1. </w:t>
      </w:r>
      <w:r>
        <w:rPr>
          <w:sz w:val="20"/>
        </w:rPr>
        <w:t xml:space="preserve">MNIST veya </w:t>
      </w:r>
      <w:r>
        <w:rPr>
          <w:sz w:val="20"/>
        </w:rPr>
        <w:t>Fashion-MNIST den kucuk bir alt kume alin (1000 goruntu).</w:t>
      </w:r>
    </w:p>
    <w:p w:rsidR="00CD7F27" w:rsidRDefault="00CF6662">
      <w:r>
        <w:rPr>
          <w:b/>
          <w:color w:val="6A1B9A"/>
          <w:sz w:val="20"/>
        </w:rPr>
        <w:t xml:space="preserve">  2. </w:t>
      </w:r>
      <w:r>
        <w:rPr>
          <w:sz w:val="20"/>
        </w:rPr>
        <w:t>Veri artirmasiz model egitin, accuracy kaydedin.</w:t>
      </w:r>
    </w:p>
    <w:p w:rsidR="00CD7F27" w:rsidRDefault="00CF6662">
      <w:r>
        <w:rPr>
          <w:b/>
          <w:color w:val="6A1B9A"/>
          <w:sz w:val="20"/>
        </w:rPr>
        <w:t xml:space="preserve">  3. </w:t>
      </w:r>
      <w:r>
        <w:rPr>
          <w:sz w:val="20"/>
        </w:rPr>
        <w:t>Veri artirmali model egitin (rotation, flip, zoom).</w:t>
      </w:r>
    </w:p>
    <w:p w:rsidR="00CD7F27" w:rsidRDefault="00CF6662">
      <w:r>
        <w:rPr>
          <w:b/>
          <w:color w:val="6A1B9A"/>
          <w:sz w:val="20"/>
        </w:rPr>
        <w:t xml:space="preserve">  4. </w:t>
      </w:r>
      <w:r>
        <w:rPr>
          <w:sz w:val="20"/>
        </w:rPr>
        <w:t>Iki modelin test accuracy sini karsilastirin.</w:t>
      </w:r>
    </w:p>
    <w:p w:rsidR="00CD7F27" w:rsidRDefault="00CF6662">
      <w:r>
        <w:rPr>
          <w:b/>
          <w:color w:val="6A1B9A"/>
          <w:sz w:val="20"/>
        </w:rPr>
        <w:t xml:space="preserve">  5. </w:t>
      </w:r>
      <w:r>
        <w:rPr>
          <w:sz w:val="20"/>
        </w:rPr>
        <w:t>Sonuclari grafikle gosterin.</w:t>
      </w:r>
    </w:p>
    <w:p w:rsidR="00CD7F27" w:rsidRDefault="00CF6662">
      <w:r>
        <w:rPr>
          <w:b/>
          <w:color w:val="1B2A4A"/>
          <w:sz w:val="20"/>
        </w:rPr>
        <w:t>Be</w:t>
      </w:r>
      <w:r>
        <w:rPr>
          <w:b/>
          <w:color w:val="1B2A4A"/>
          <w:sz w:val="20"/>
        </w:rPr>
        <w:t xml:space="preserve">klenen Ürün: </w:t>
      </w:r>
      <w:r>
        <w:rPr>
          <w:sz w:val="20"/>
        </w:rPr>
        <w:t>Augmentation Etki Raporu</w:t>
      </w:r>
    </w:p>
    <w:p w:rsidR="00CD7F27" w:rsidRDefault="00CF6662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CD7F27" w:rsidRDefault="00CF6662">
      <w:r>
        <w:rPr>
          <w:b/>
          <w:color w:val="6A1B9A"/>
          <w:sz w:val="20"/>
        </w:rPr>
        <w:t xml:space="preserve">  1. </w:t>
      </w:r>
      <w:r>
        <w:rPr>
          <w:sz w:val="20"/>
        </w:rPr>
        <w:t>Herhangi bir goruntu projesinde veri artirma stratejisi.</w:t>
      </w:r>
    </w:p>
    <w:p w:rsidR="00CD7F27" w:rsidRDefault="00CF6662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Deneysel Bilim (kontrol grubu), Istatistik</w:t>
      </w:r>
    </w:p>
    <w:p w:rsidR="00CD7F27" w:rsidRDefault="00CF6662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CD7F27" w:rsidRDefault="00CF6662">
            <w:r>
              <w:rPr>
                <w:sz w:val="20"/>
              </w:rPr>
              <w:t>Hangi donusum kombinasyonu en iyi sonuc verir?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Kendi veri artirma fonksiyonunuzu yazin (renk degissimi).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CD7F27" w:rsidRDefault="00CD7F27"/>
    <w:p w:rsidR="00CD7F27" w:rsidRDefault="00CF6662">
      <w:r>
        <w:rPr>
          <w:i/>
          <w:color w:val="2E7D32"/>
          <w:sz w:val="20"/>
        </w:rPr>
        <w:t xml:space="preserve">  Süre: 8 dakika</w:t>
      </w:r>
    </w:p>
    <w:p w:rsidR="00CD7F27" w:rsidRDefault="00CF6662">
      <w:pPr>
        <w:spacing w:before="200"/>
      </w:pPr>
      <w:r>
        <w:rPr>
          <w:b/>
          <w:color w:val="2E7D32"/>
          <w:sz w:val="24"/>
        </w:rPr>
        <w:t xml:space="preserve">  Öz Değerlendirme Kontrol</w:t>
      </w:r>
      <w:r>
        <w:rPr>
          <w:b/>
          <w:color w:val="2E7D32"/>
          <w:sz w:val="24"/>
        </w:rPr>
        <w:t xml:space="preserve"> Listesi</w:t>
      </w:r>
    </w:p>
    <w:p w:rsidR="00CD7F27" w:rsidRDefault="00CF6662">
      <w:r>
        <w:rPr>
          <w:sz w:val="20"/>
        </w:rPr>
        <w:t xml:space="preserve">  ☐  Veri artirma kavramini aciklar.</w:t>
      </w:r>
    </w:p>
    <w:p w:rsidR="00CD7F27" w:rsidRDefault="00CF6662">
      <w:r>
        <w:rPr>
          <w:sz w:val="20"/>
        </w:rPr>
        <w:t xml:space="preserve">  ☐  ImageDataGenerator parametrelerini kullanir.</w:t>
      </w:r>
    </w:p>
    <w:p w:rsidR="00CD7F27" w:rsidRDefault="00CF6662">
      <w:r>
        <w:rPr>
          <w:sz w:val="20"/>
        </w:rPr>
        <w:t xml:space="preserve">  ☐  Uygun/uygunsuz donusumleri ayirt eder.</w:t>
      </w:r>
    </w:p>
    <w:p w:rsidR="00CD7F27" w:rsidRDefault="00CF6662">
      <w:r>
        <w:rPr>
          <w:sz w:val="20"/>
        </w:rPr>
        <w:t xml:space="preserve">  ☐  Veri artirmanin etkisini degerlendirir.</w:t>
      </w:r>
    </w:p>
    <w:p w:rsidR="00CD7F27" w:rsidRDefault="00CF6662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CD7F27" w:rsidRDefault="00CF6662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Veri artirma parametrelerini biliyor </w:t>
      </w:r>
      <w:r>
        <w:rPr>
          <w:sz w:val="20"/>
        </w:rPr>
        <w:t>muyum?</w:t>
      </w:r>
    </w:p>
    <w:p w:rsidR="00CD7F27" w:rsidRDefault="00CF6662">
      <w:r>
        <w:rPr>
          <w:b/>
          <w:color w:val="2E7D32"/>
          <w:sz w:val="20"/>
        </w:rPr>
        <w:t xml:space="preserve">  2. </w:t>
      </w:r>
      <w:r>
        <w:rPr>
          <w:sz w:val="20"/>
        </w:rPr>
        <w:t>Hangi donusum hangi problem icin uygun, biliyor muyum?</w:t>
      </w:r>
    </w:p>
    <w:p w:rsidR="00CD7F27" w:rsidRDefault="00CF6662">
      <w:r>
        <w:rPr>
          <w:b/>
          <w:color w:val="2E7D32"/>
          <w:sz w:val="20"/>
        </w:rPr>
        <w:t xml:space="preserve">  3. </w:t>
      </w:r>
      <w:r>
        <w:rPr>
          <w:sz w:val="20"/>
        </w:rPr>
        <w:t>Etkisini olcebilir miyim?</w:t>
      </w:r>
    </w:p>
    <w:p w:rsidR="00CD7F27" w:rsidRDefault="00CF6662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2E7D32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lastRenderedPageBreak/>
              <w:t>No</w:t>
            </w:r>
          </w:p>
        </w:tc>
        <w:tc>
          <w:tcPr>
            <w:tcW w:w="3213" w:type="dxa"/>
            <w:shd w:val="clear" w:color="auto" w:fill="2E7D32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Veri artirma ne yapar?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 xml:space="preserve">a) Yeni veri toplar b) Mevcut veriyi donusturur c) Veri siler d) Model </w:t>
            </w:r>
            <w:r>
              <w:rPr>
                <w:sz w:val="18"/>
              </w:rPr>
              <w:t>degistirir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b) Mevcut veriyi donusturur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horizontal_flip rakam tanima da uygun mu?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a) Evet b) Hayir c) Bazen d) Farketmez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b) Hayir (6-9 karisir)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Veri artirma ne zaman uygulanir?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a) Test sirasinda b) Egitim sirasinda c) Veri yukleme d) Model kaydetme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 xml:space="preserve">b) </w:t>
            </w:r>
            <w:r>
              <w:rPr>
                <w:sz w:val="18"/>
              </w:rPr>
              <w:t>Egitim sirasinda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CD7F27" w:rsidRDefault="00CF6662">
      <w:r>
        <w:rPr>
          <w:b/>
          <w:color w:val="2E7D32"/>
          <w:sz w:val="20"/>
        </w:rPr>
        <w:t>Açık Uçlu:</w:t>
      </w:r>
    </w:p>
    <w:p w:rsidR="00CD7F27" w:rsidRDefault="00CF6662">
      <w:r>
        <w:rPr>
          <w:b/>
          <w:color w:val="2E7D32"/>
          <w:sz w:val="20"/>
        </w:rPr>
        <w:t xml:space="preserve">  1. </w:t>
      </w:r>
      <w:r>
        <w:rPr>
          <w:sz w:val="20"/>
        </w:rPr>
        <w:t>Veri artirma ile gercek veri toplama arasinda nasil bir denge kurulmali?</w:t>
      </w:r>
    </w:p>
    <w:p w:rsidR="00CD7F27" w:rsidRDefault="00CF6662">
      <w:r>
        <w:rPr>
          <w:b/>
          <w:color w:val="2E7D32"/>
          <w:sz w:val="20"/>
        </w:rPr>
        <w:t>Eleştirel Düşünme:</w:t>
      </w:r>
    </w:p>
    <w:p w:rsidR="00CD7F27" w:rsidRDefault="00CF6662">
      <w:r>
        <w:rPr>
          <w:b/>
          <w:color w:val="2E7D32"/>
          <w:sz w:val="20"/>
        </w:rPr>
        <w:t xml:space="preserve">  1. </w:t>
      </w:r>
      <w:r>
        <w:rPr>
          <w:sz w:val="20"/>
        </w:rPr>
        <w:t>Veri artirma gercek veri toplaamanin yerini alabilir mi?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</w:t>
      </w:r>
      <w:r>
        <w:rPr>
          <w:color w:val="BDBDBD"/>
          <w:sz w:val="12"/>
        </w:rPr>
        <w:t>_________________________________</w:t>
      </w:r>
    </w:p>
    <w:p w:rsidR="00CD7F27" w:rsidRDefault="00CF6662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CD7F27" w:rsidRDefault="00CF6662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C62828"/>
          <w:sz w:val="24"/>
        </w:rPr>
        <w:t xml:space="preserve">  Adım Adım Uygulama: "Data Augmentation Kodlama"</w:t>
      </w:r>
    </w:p>
    <w:p w:rsidR="00CD7F27" w:rsidRDefault="00CF6662">
      <w:r>
        <w:rPr>
          <w:b/>
          <w:color w:val="1B2A4A"/>
          <w:sz w:val="20"/>
        </w:rPr>
        <w:t xml:space="preserve">Hedef: </w:t>
      </w:r>
      <w:r>
        <w:rPr>
          <w:sz w:val="20"/>
        </w:rPr>
        <w:t>ImageDataGenerator ile veri artirma ve gorsellestirme.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38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 xml:space="preserve">datagen = </w:t>
            </w:r>
            <w:r>
              <w:rPr>
                <w:sz w:val="18"/>
              </w:rPr>
              <w:t>ImageDataGenerator(rotation_range=20, horizontal_flip=True, zoom_range=0.2)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Generator olustur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3 parametre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aug_iter = datagen.flow(img.reshape(1,28,28,1))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Tek goruntu akisi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Iterator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for i in range(9): plt.subplot(3,3,i+1); plt.imshow(next(aug_iter)[0])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 xml:space="preserve">9 </w:t>
            </w:r>
            <w:r>
              <w:rPr>
                <w:sz w:val="18"/>
              </w:rPr>
              <w:t>varyasyon goster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3x3 grid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Tek goruntuden 9 farkli varyasyon olusturulmali.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D7F27" w:rsidRDefault="00CF6662">
      <w:pPr>
        <w:spacing w:before="200"/>
      </w:pPr>
      <w:r>
        <w:rPr>
          <w:b/>
          <w:color w:val="C62828"/>
          <w:sz w:val="24"/>
        </w:rPr>
        <w:t xml:space="preserve">  Canlı Demo: "Augmentation Canli Demo"</w:t>
      </w:r>
    </w:p>
    <w:p w:rsidR="00CD7F27" w:rsidRDefault="00CF6662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 xml:space="preserve">Parametreleri </w:t>
      </w:r>
      <w:r>
        <w:rPr>
          <w:sz w:val="20"/>
        </w:rPr>
        <w:t>degistirerek etkiyi canli gosterir.</w:t>
      </w:r>
    </w:p>
    <w:p w:rsidR="00CD7F27" w:rsidRDefault="00CF6662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Farkli parametrelerle dener ve en iyi kombinasyonu bulur.</w:t>
      </w:r>
    </w:p>
    <w:p w:rsidR="00CD7F27" w:rsidRDefault="00CF6662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rotation_range cok buyuk olmasin (180 derece ters resim)!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</w:t>
      </w:r>
      <w:r>
        <w:rPr>
          <w:color w:val="BDBDBD"/>
          <w:sz w:val="12"/>
        </w:rPr>
        <w:t>___________________</w:t>
      </w:r>
    </w:p>
    <w:p w:rsidR="00CD7F27" w:rsidRDefault="00CF6662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D7F27">
        <w:trPr>
          <w:jc w:val="center"/>
        </w:trPr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rotation_range=15 ile 9 goruntu olusturun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3x3 grid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5 parametre birden kullanarak augmentation yapin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Cesitli goruntuleer</w:t>
            </w:r>
          </w:p>
        </w:tc>
      </w:tr>
      <w:tr w:rsidR="00CD7F27">
        <w:trPr>
          <w:jc w:val="center"/>
        </w:trPr>
        <w:tc>
          <w:tcPr>
            <w:tcW w:w="3213" w:type="dxa"/>
          </w:tcPr>
          <w:p w:rsidR="00CD7F27" w:rsidRDefault="00CF6662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 xml:space="preserve">Augmentationsiz vs augmentationli model egitip </w:t>
            </w:r>
            <w:r>
              <w:rPr>
                <w:sz w:val="18"/>
              </w:rPr>
              <w:t>karsilastirin</w:t>
            </w:r>
          </w:p>
        </w:tc>
        <w:tc>
          <w:tcPr>
            <w:tcW w:w="3213" w:type="dxa"/>
          </w:tcPr>
          <w:p w:rsidR="00CD7F27" w:rsidRDefault="00CF6662">
            <w:r>
              <w:rPr>
                <w:sz w:val="18"/>
              </w:rPr>
              <w:t>Accuracy farki</w:t>
            </w:r>
          </w:p>
        </w:tc>
      </w:tr>
    </w:tbl>
    <w:p w:rsidR="00CD7F27" w:rsidRDefault="00CD7F27"/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D7F27" w:rsidRDefault="00CF6662">
      <w:pPr>
        <w:spacing w:before="200"/>
      </w:pPr>
      <w:r>
        <w:rPr>
          <w:b/>
          <w:color w:val="C62828"/>
          <w:sz w:val="24"/>
        </w:rPr>
        <w:t xml:space="preserve">  Vaka Çalışması: "Kucuk Veri Problemi"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CD7F27" w:rsidRDefault="00CF6662">
            <w:r>
              <w:rPr>
                <w:sz w:val="20"/>
              </w:rPr>
              <w:t>Sadece 50 goruntunuz var. Veri artirma ile modeli egitmek mumkun mu? Hangi parametreleri kullanirsiniz?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Augmentation stratejisi ve beklenen etki.</w:t>
      </w:r>
    </w:p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D7F27" w:rsidRDefault="00CF6662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CD7F27" w:rsidRDefault="00CF6662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CD7F27" w:rsidRDefault="00CF6662">
      <w:r>
        <w:rPr>
          <w:sz w:val="20"/>
        </w:rPr>
        <w:t xml:space="preserve">Veri artirma kavrami, ImageDataGenerator parametreleri, uygun </w:t>
      </w:r>
      <w:r>
        <w:rPr>
          <w:sz w:val="20"/>
        </w:rPr>
        <w:t>donusum secimi ve performans etkisi.</w:t>
      </w:r>
    </w:p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CD7F27">
        <w:trPr>
          <w:jc w:val="center"/>
        </w:trPr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Data Augmentation</w:t>
            </w:r>
          </w:p>
        </w:tc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rotation_range</w:t>
            </w:r>
          </w:p>
        </w:tc>
      </w:tr>
      <w:tr w:rsidR="00CD7F27">
        <w:trPr>
          <w:jc w:val="center"/>
        </w:trPr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horizontal_flip</w:t>
            </w:r>
          </w:p>
        </w:tc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zoom_range</w:t>
            </w:r>
          </w:p>
        </w:tc>
      </w:tr>
      <w:tr w:rsidR="00CD7F27">
        <w:trPr>
          <w:jc w:val="center"/>
        </w:trPr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shear_range</w:t>
            </w:r>
          </w:p>
        </w:tc>
        <w:tc>
          <w:tcPr>
            <w:tcW w:w="4819" w:type="dxa"/>
            <w:shd w:val="clear" w:color="auto" w:fill="F5F5F5"/>
          </w:tcPr>
          <w:p w:rsidR="00CD7F27" w:rsidRDefault="00CF6662">
            <w:r>
              <w:rPr>
                <w:b/>
                <w:color w:val="1B2A4A"/>
                <w:sz w:val="20"/>
              </w:rPr>
              <w:t xml:space="preserve">  width_shift_range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CD7F27" w:rsidRDefault="00CF6662">
      <w:r>
        <w:rPr>
          <w:sz w:val="20"/>
        </w:rPr>
        <w:t xml:space="preserve">Sonraki derste derin ogrenme yontemlerini ve CNN mimarisini </w:t>
      </w:r>
      <w:r>
        <w:rPr>
          <w:sz w:val="20"/>
        </w:rPr>
        <w:t>ogrenecegiz.</w:t>
      </w:r>
    </w:p>
    <w:p w:rsidR="00CD7F27" w:rsidRDefault="00CF6662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CD7F27" w:rsidRDefault="00CF6662">
            <w:r>
              <w:rPr>
                <w:sz w:val="20"/>
              </w:rPr>
              <w:t>Fashion-MNIST ten 500 goruntu alin, veri artirmali/artirmasiz model egitip karsilastirin.</w:t>
            </w:r>
          </w:p>
        </w:tc>
      </w:tr>
    </w:tbl>
    <w:p w:rsidR="00CD7F27" w:rsidRDefault="00CD7F27"/>
    <w:p w:rsidR="00CD7F27" w:rsidRDefault="00CF6662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CD7F27" w:rsidRDefault="00CF6662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CD7F27" w:rsidRDefault="00CD7F27"/>
    <w:p w:rsidR="00CD7F27" w:rsidRDefault="00CF6662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CD7F27" w:rsidRDefault="00CF6662">
      <w:pPr>
        <w:pStyle w:val="ListeMaddemi"/>
      </w:pPr>
      <w:r>
        <w:rPr>
          <w:sz w:val="20"/>
        </w:rPr>
        <w:t>Ornek goruntuleer ve augmentation kodlarini hazirlayin.</w:t>
      </w:r>
    </w:p>
    <w:p w:rsidR="00CD7F27" w:rsidRDefault="00CF6662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CD7F27">
        <w:trPr>
          <w:jc w:val="center"/>
        </w:trPr>
        <w:tc>
          <w:tcPr>
            <w:tcW w:w="4819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CD7F27" w:rsidRDefault="00CF6662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CD7F27">
        <w:trPr>
          <w:jc w:val="center"/>
        </w:trPr>
        <w:tc>
          <w:tcPr>
            <w:tcW w:w="4819" w:type="dxa"/>
          </w:tcPr>
          <w:p w:rsidR="00CD7F27" w:rsidRDefault="00CF6662">
            <w:r>
              <w:rPr>
                <w:sz w:val="18"/>
              </w:rPr>
              <w:t>Parametre degerleri anlasilmaz</w:t>
            </w:r>
          </w:p>
        </w:tc>
        <w:tc>
          <w:tcPr>
            <w:tcW w:w="4819" w:type="dxa"/>
          </w:tcPr>
          <w:p w:rsidR="00CD7F27" w:rsidRDefault="00CF6662">
            <w:r>
              <w:rPr>
                <w:sz w:val="18"/>
              </w:rPr>
              <w:t>Her birini ayri ayri gosterin</w:t>
            </w:r>
          </w:p>
        </w:tc>
      </w:tr>
      <w:tr w:rsidR="00CD7F27">
        <w:trPr>
          <w:jc w:val="center"/>
        </w:trPr>
        <w:tc>
          <w:tcPr>
            <w:tcW w:w="4819" w:type="dxa"/>
          </w:tcPr>
          <w:p w:rsidR="00CD7F27" w:rsidRDefault="00CF6662">
            <w:r>
              <w:rPr>
                <w:sz w:val="18"/>
              </w:rPr>
              <w:t>Anlamsiz donusum</w:t>
            </w:r>
          </w:p>
        </w:tc>
        <w:tc>
          <w:tcPr>
            <w:tcW w:w="4819" w:type="dxa"/>
          </w:tcPr>
          <w:p w:rsidR="00CD7F27" w:rsidRDefault="00CF6662">
            <w:r>
              <w:rPr>
                <w:sz w:val="18"/>
              </w:rPr>
              <w:t>Problem bazli uygunluk tartisiin</w:t>
            </w:r>
          </w:p>
        </w:tc>
      </w:tr>
    </w:tbl>
    <w:p w:rsidR="00CD7F27" w:rsidRDefault="00CD7F27"/>
    <w:p w:rsidR="00CD7F27" w:rsidRDefault="00CF6662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Teori: 10dk, Kodlama: 20dk, Deneyler: 15dk</w:t>
      </w:r>
    </w:p>
    <w:p w:rsidR="00CD7F27" w:rsidRDefault="00CF6662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D7F27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CD7F27" w:rsidRDefault="00CF6662">
            <w:r>
              <w:rPr>
                <w:sz w:val="20"/>
              </w:rPr>
              <w:t>Hazir augmentation orneklerini gosterip tartismaya odaklanin.</w:t>
            </w:r>
          </w:p>
        </w:tc>
      </w:tr>
    </w:tbl>
    <w:p w:rsidR="00CD7F27" w:rsidRDefault="00CD7F27"/>
    <w:p w:rsidR="00CD7F27" w:rsidRDefault="00CF6662">
      <w:r>
        <w:br w:type="page"/>
      </w:r>
    </w:p>
    <w:sectPr w:rsidR="00CD7F27" w:rsidSect="00034616"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CD7F27"/>
    <w:rsid w:val="00CF666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F1FE953-61C9-48FA-BACB-2057D3F70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5747</Words>
  <Characters>32760</Characters>
  <Application>Microsoft Office Word</Application>
  <DocSecurity>0</DocSecurity>
  <Lines>273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38431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Lenovo</cp:lastModifiedBy>
  <cp:revision>2</cp:revision>
  <dcterms:created xsi:type="dcterms:W3CDTF">2013-12-23T23:15:00Z</dcterms:created>
  <dcterms:modified xsi:type="dcterms:W3CDTF">2026-05-31T11:48:00Z</dcterms:modified>
  <cp:category/>
</cp:coreProperties>
</file>