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474" w:rsidRDefault="001E7474"/>
    <w:p w:rsidR="001E7474" w:rsidRDefault="001E7474"/>
    <w:p w:rsidR="001E7474" w:rsidRDefault="001E7474"/>
    <w:p w:rsidR="001E7474" w:rsidRDefault="00CC5676">
      <w:pPr>
        <w:jc w:val="center"/>
      </w:pPr>
      <w:r>
        <w:rPr>
          <w:color w:val="2C6FAD"/>
          <w:sz w:val="28"/>
        </w:rPr>
        <w:t>━━━━━━━━━━━━━━━━━━━━━━━━━━━━━━━━━━━━━━━━</w:t>
      </w:r>
    </w:p>
    <w:p w:rsidR="001E7474" w:rsidRDefault="001E7474"/>
    <w:p w:rsidR="001E7474" w:rsidRDefault="00CC5676">
      <w:pPr>
        <w:jc w:val="center"/>
      </w:pPr>
      <w:proofErr w:type="spellStart"/>
      <w:r w:rsidRPr="00CC5676">
        <w:rPr>
          <w:b/>
          <w:color w:val="1B2A4A"/>
          <w:sz w:val="64"/>
        </w:rPr>
        <w:t>Yapay</w:t>
      </w:r>
      <w:proofErr w:type="spellEnd"/>
      <w:r w:rsidRPr="00CC5676">
        <w:rPr>
          <w:b/>
          <w:color w:val="1B2A4A"/>
          <w:sz w:val="64"/>
        </w:rPr>
        <w:t xml:space="preserve"> </w:t>
      </w:r>
      <w:proofErr w:type="spellStart"/>
      <w:r w:rsidRPr="00CC5676">
        <w:rPr>
          <w:b/>
          <w:color w:val="1B2A4A"/>
          <w:sz w:val="64"/>
        </w:rPr>
        <w:t>Zekâ</w:t>
      </w:r>
      <w:proofErr w:type="spellEnd"/>
      <w:r w:rsidRPr="00CC5676">
        <w:rPr>
          <w:b/>
          <w:color w:val="1B2A4A"/>
          <w:sz w:val="64"/>
        </w:rPr>
        <w:t xml:space="preserve"> </w:t>
      </w:r>
      <w:proofErr w:type="spellStart"/>
      <w:r w:rsidRPr="00CC5676">
        <w:rPr>
          <w:b/>
          <w:color w:val="1B2A4A"/>
          <w:sz w:val="64"/>
        </w:rPr>
        <w:t>Uygulamaları</w:t>
      </w:r>
      <w:proofErr w:type="spellEnd"/>
      <w:r w:rsidRPr="00CC5676">
        <w:rPr>
          <w:b/>
          <w:color w:val="1B2A4A"/>
          <w:sz w:val="64"/>
        </w:rPr>
        <w:t xml:space="preserve"> </w:t>
      </w:r>
      <w:proofErr w:type="spellStart"/>
      <w:r w:rsidRPr="00CC5676">
        <w:rPr>
          <w:b/>
          <w:color w:val="1B2A4A"/>
          <w:sz w:val="64"/>
        </w:rPr>
        <w:t>Geliştirme</w:t>
      </w:r>
      <w:proofErr w:type="spellEnd"/>
      <w:r w:rsidRPr="00CC5676">
        <w:rPr>
          <w:b/>
          <w:color w:val="1B2A4A"/>
          <w:sz w:val="64"/>
        </w:rPr>
        <w:t xml:space="preserve"> </w:t>
      </w:r>
      <w:proofErr w:type="spellStart"/>
      <w:r w:rsidRPr="00CC5676">
        <w:rPr>
          <w:b/>
          <w:color w:val="1B2A4A"/>
          <w:sz w:val="64"/>
        </w:rPr>
        <w:t>Ve</w:t>
      </w:r>
      <w:proofErr w:type="spellEnd"/>
      <w:r w:rsidRPr="00CC5676">
        <w:rPr>
          <w:b/>
          <w:color w:val="1B2A4A"/>
          <w:sz w:val="64"/>
        </w:rPr>
        <w:t xml:space="preserve"> </w:t>
      </w:r>
      <w:proofErr w:type="spellStart"/>
      <w:r w:rsidRPr="00CC5676">
        <w:rPr>
          <w:b/>
          <w:color w:val="1B2A4A"/>
          <w:sz w:val="64"/>
        </w:rPr>
        <w:t>Uyum</w:t>
      </w:r>
      <w:proofErr w:type="spellEnd"/>
      <w:r w:rsidRPr="00CC5676">
        <w:rPr>
          <w:b/>
          <w:color w:val="1B2A4A"/>
          <w:sz w:val="64"/>
        </w:rPr>
        <w:t xml:space="preserve"> </w:t>
      </w:r>
      <w:proofErr w:type="spellStart"/>
      <w:r w:rsidRPr="00CC5676">
        <w:rPr>
          <w:b/>
          <w:color w:val="1B2A4A"/>
          <w:sz w:val="64"/>
        </w:rPr>
        <w:t>Eğitimi</w:t>
      </w:r>
      <w:proofErr w:type="spellEnd"/>
    </w:p>
    <w:p w:rsidR="001E7474" w:rsidRDefault="00CC5676">
      <w:pPr>
        <w:jc w:val="center"/>
      </w:pPr>
      <w:r>
        <w:rPr>
          <w:color w:val="757575"/>
          <w:sz w:val="28"/>
        </w:rPr>
        <w:t xml:space="preserve">41-44. Saat Ders </w:t>
      </w:r>
      <w:proofErr w:type="gramStart"/>
      <w:r>
        <w:rPr>
          <w:color w:val="757575"/>
          <w:sz w:val="28"/>
        </w:rPr>
        <w:t>Planı  |</w:t>
      </w:r>
      <w:proofErr w:type="gramEnd"/>
      <w:r>
        <w:rPr>
          <w:color w:val="757575"/>
          <w:sz w:val="28"/>
        </w:rPr>
        <w:t xml:space="preserve">  Yapılandırmacı 5E Modeli</w:t>
      </w:r>
    </w:p>
    <w:p w:rsidR="001E7474" w:rsidRDefault="001E7474"/>
    <w:p w:rsidR="001E7474" w:rsidRDefault="00CC5676">
      <w:pPr>
        <w:jc w:val="center"/>
      </w:pPr>
      <w:r>
        <w:rPr>
          <w:color w:val="2C6FAD"/>
          <w:sz w:val="28"/>
        </w:rPr>
        <w:t>━━━━━━━━━━━━━━━━━━━━━━━━━━━━━━━━━━━━━━━━</w:t>
      </w:r>
    </w:p>
    <w:p w:rsidR="001E7474" w:rsidRDefault="001E7474"/>
    <w:p w:rsidR="001E7474" w:rsidRDefault="001E7474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1E7474">
        <w:trPr>
          <w:jc w:val="center"/>
        </w:trPr>
        <w:tc>
          <w:tcPr>
            <w:tcW w:w="4819" w:type="dxa"/>
            <w:shd w:val="clear" w:color="auto" w:fill="1B2A4A"/>
          </w:tcPr>
          <w:p w:rsidR="001E7474" w:rsidRDefault="00CC5676">
            <w:r>
              <w:rPr>
                <w:b/>
                <w:color w:val="FFFFFF"/>
              </w:rPr>
              <w:t xml:space="preserve">  Kurs</w:t>
            </w:r>
          </w:p>
        </w:tc>
        <w:tc>
          <w:tcPr>
            <w:tcW w:w="4819" w:type="dxa"/>
          </w:tcPr>
          <w:p w:rsidR="001E7474" w:rsidRDefault="00CC5676" w:rsidP="00CC5676">
            <w:r>
              <w:t xml:space="preserve"> </w:t>
            </w:r>
          </w:p>
        </w:tc>
      </w:tr>
      <w:tr w:rsidR="001E7474">
        <w:trPr>
          <w:jc w:val="center"/>
        </w:trPr>
        <w:tc>
          <w:tcPr>
            <w:tcW w:w="4819" w:type="dxa"/>
            <w:shd w:val="clear" w:color="auto" w:fill="1B2A4A"/>
          </w:tcPr>
          <w:p w:rsidR="001E7474" w:rsidRDefault="00CC5676">
            <w:r>
              <w:rPr>
                <w:b/>
                <w:color w:val="FFFFFF"/>
              </w:rPr>
              <w:t xml:space="preserve">  Modül / Saat</w:t>
            </w:r>
          </w:p>
        </w:tc>
        <w:tc>
          <w:tcPr>
            <w:tcW w:w="4819" w:type="dxa"/>
          </w:tcPr>
          <w:p w:rsidR="001E7474" w:rsidRDefault="00CC5676" w:rsidP="00CC5676">
            <w:r>
              <w:t xml:space="preserve">  </w:t>
            </w:r>
            <w:bookmarkStart w:id="0" w:name="_GoBack"/>
            <w:bookmarkEnd w:id="0"/>
          </w:p>
        </w:tc>
      </w:tr>
      <w:tr w:rsidR="001E7474">
        <w:trPr>
          <w:jc w:val="center"/>
        </w:trPr>
        <w:tc>
          <w:tcPr>
            <w:tcW w:w="4819" w:type="dxa"/>
            <w:shd w:val="clear" w:color="auto" w:fill="1B2A4A"/>
          </w:tcPr>
          <w:p w:rsidR="001E7474" w:rsidRDefault="00CC5676">
            <w:r>
              <w:rPr>
                <w:b/>
                <w:color w:val="FFFFFF"/>
              </w:rPr>
              <w:t xml:space="preserve">  Tarih</w:t>
            </w:r>
          </w:p>
        </w:tc>
        <w:tc>
          <w:tcPr>
            <w:tcW w:w="4819" w:type="dxa"/>
          </w:tcPr>
          <w:p w:rsidR="001E7474" w:rsidRDefault="00CC5676">
            <w:r>
              <w:t xml:space="preserve">  </w:t>
            </w:r>
          </w:p>
        </w:tc>
      </w:tr>
    </w:tbl>
    <w:p w:rsidR="001E7474" w:rsidRDefault="001E7474"/>
    <w:p w:rsidR="001E7474" w:rsidRDefault="001E7474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E7474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1E7474" w:rsidRDefault="00CC5676">
            <w:r>
              <w:rPr>
                <w:b/>
                <w:color w:val="FFFFFF"/>
                <w:sz w:val="28"/>
              </w:rPr>
              <w:t xml:space="preserve">  PROGRAM  |  4 Saatlik Ders Programı</w:t>
            </w:r>
          </w:p>
        </w:tc>
      </w:tr>
    </w:tbl>
    <w:p w:rsidR="001E7474" w:rsidRDefault="001E7474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E7474">
        <w:trPr>
          <w:jc w:val="center"/>
        </w:trPr>
        <w:tc>
          <w:tcPr>
            <w:tcW w:w="3213" w:type="dxa"/>
            <w:shd w:val="clear" w:color="auto" w:fill="1B2A4A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Saat</w:t>
            </w:r>
          </w:p>
        </w:tc>
        <w:tc>
          <w:tcPr>
            <w:tcW w:w="3213" w:type="dxa"/>
            <w:shd w:val="clear" w:color="auto" w:fill="1B2A4A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Konu</w:t>
            </w:r>
          </w:p>
        </w:tc>
        <w:tc>
          <w:tcPr>
            <w:tcW w:w="3213" w:type="dxa"/>
            <w:shd w:val="clear" w:color="auto" w:fill="1B2A4A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Süre</w:t>
            </w:r>
          </w:p>
        </w:tc>
      </w:tr>
      <w:tr w:rsidR="001E7474">
        <w:trPr>
          <w:jc w:val="center"/>
        </w:trPr>
        <w:tc>
          <w:tcPr>
            <w:tcW w:w="3213" w:type="dxa"/>
          </w:tcPr>
          <w:p w:rsidR="001E7474" w:rsidRDefault="00CC5676">
            <w:r>
              <w:rPr>
                <w:sz w:val="18"/>
              </w:rPr>
              <w:t>41. Saat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YSA Proje: Veri Seti Secimi ve Hazirlik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45 dk</w:t>
            </w:r>
          </w:p>
        </w:tc>
      </w:tr>
      <w:tr w:rsidR="001E7474">
        <w:trPr>
          <w:jc w:val="center"/>
        </w:trPr>
        <w:tc>
          <w:tcPr>
            <w:tcW w:w="3213" w:type="dxa"/>
          </w:tcPr>
          <w:p w:rsidR="001E7474" w:rsidRDefault="00CC5676">
            <w:r>
              <w:rPr>
                <w:sz w:val="18"/>
              </w:rPr>
              <w:t>42. Saat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 xml:space="preserve">YSA </w:t>
            </w:r>
            <w:r>
              <w:rPr>
                <w:sz w:val="18"/>
              </w:rPr>
              <w:t>Proje: Model Olusturma ve Egitim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45 dk</w:t>
            </w:r>
          </w:p>
        </w:tc>
      </w:tr>
      <w:tr w:rsidR="001E7474">
        <w:trPr>
          <w:jc w:val="center"/>
        </w:trPr>
        <w:tc>
          <w:tcPr>
            <w:tcW w:w="3213" w:type="dxa"/>
          </w:tcPr>
          <w:p w:rsidR="001E7474" w:rsidRDefault="00CC5676">
            <w:r>
              <w:rPr>
                <w:sz w:val="18"/>
              </w:rPr>
              <w:t>43. Saat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Modul 3 Genel Tekrar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45 dk</w:t>
            </w:r>
          </w:p>
        </w:tc>
      </w:tr>
      <w:tr w:rsidR="001E7474">
        <w:trPr>
          <w:jc w:val="center"/>
        </w:trPr>
        <w:tc>
          <w:tcPr>
            <w:tcW w:w="3213" w:type="dxa"/>
          </w:tcPr>
          <w:p w:rsidR="001E7474" w:rsidRDefault="00CC5676">
            <w:r>
              <w:rPr>
                <w:sz w:val="18"/>
              </w:rPr>
              <w:t>44. Saat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Modul 3 Sinavi ve Degerlendirme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45 dk</w:t>
            </w:r>
          </w:p>
        </w:tc>
      </w:tr>
    </w:tbl>
    <w:p w:rsidR="001E7474" w:rsidRDefault="001E7474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928"/>
        <w:gridCol w:w="1928"/>
        <w:gridCol w:w="1928"/>
        <w:gridCol w:w="1928"/>
        <w:gridCol w:w="1928"/>
      </w:tblGrid>
      <w:tr w:rsidR="001E7474">
        <w:trPr>
          <w:jc w:val="center"/>
        </w:trPr>
        <w:tc>
          <w:tcPr>
            <w:tcW w:w="1928" w:type="dxa"/>
            <w:shd w:val="clear" w:color="auto" w:fill="2C6FAD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6"/>
              </w:rPr>
              <w:t>E1 Girme</w:t>
            </w:r>
          </w:p>
        </w:tc>
        <w:tc>
          <w:tcPr>
            <w:tcW w:w="1928" w:type="dxa"/>
            <w:shd w:val="clear" w:color="auto" w:fill="007A7A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6"/>
              </w:rPr>
              <w:t>E2 Keşif</w:t>
            </w:r>
          </w:p>
        </w:tc>
        <w:tc>
          <w:tcPr>
            <w:tcW w:w="1928" w:type="dxa"/>
            <w:shd w:val="clear" w:color="auto" w:fill="E65C00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6"/>
              </w:rPr>
              <w:t>E3 Açıklama</w:t>
            </w:r>
          </w:p>
        </w:tc>
        <w:tc>
          <w:tcPr>
            <w:tcW w:w="1928" w:type="dxa"/>
            <w:shd w:val="clear" w:color="auto" w:fill="6A1B9A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6"/>
              </w:rPr>
              <w:t>E4 Derinleştirme</w:t>
            </w:r>
          </w:p>
        </w:tc>
        <w:tc>
          <w:tcPr>
            <w:tcW w:w="1928" w:type="dxa"/>
            <w:shd w:val="clear" w:color="auto" w:fill="2E7D32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6"/>
              </w:rPr>
              <w:t>E5 Değerlendirme</w:t>
            </w:r>
          </w:p>
        </w:tc>
      </w:tr>
    </w:tbl>
    <w:p w:rsidR="001E7474" w:rsidRDefault="00CC5676">
      <w:r>
        <w:br w:type="page"/>
      </w:r>
    </w:p>
    <w:p w:rsidR="001E7474" w:rsidRDefault="00CC5676">
      <w:pPr>
        <w:jc w:val="center"/>
      </w:pPr>
      <w:r>
        <w:rPr>
          <w:b/>
          <w:color w:val="1B2A4A"/>
          <w:sz w:val="36"/>
        </w:rPr>
        <w:lastRenderedPageBreak/>
        <w:t>━━━  41. SAAT  ━━━</w:t>
      </w:r>
    </w:p>
    <w:p w:rsidR="001E7474" w:rsidRDefault="00CC5676">
      <w:pPr>
        <w:jc w:val="center"/>
      </w:pPr>
      <w:r>
        <w:rPr>
          <w:color w:val="2C6FAD"/>
          <w:sz w:val="32"/>
        </w:rPr>
        <w:t>YSA Proje: Veri Seti Secimi ve Hazirlik</w:t>
      </w:r>
    </w:p>
    <w:p w:rsidR="001E7474" w:rsidRDefault="001E7474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E7474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1E7474" w:rsidRDefault="00CC5676">
            <w:r>
              <w:rPr>
                <w:b/>
                <w:color w:val="FFFFFF"/>
                <w:sz w:val="28"/>
              </w:rPr>
              <w:t xml:space="preserve">  KAZANIMLAR  |  Öğrenme Kazanımları</w:t>
            </w:r>
          </w:p>
        </w:tc>
      </w:tr>
    </w:tbl>
    <w:p w:rsidR="001E7474" w:rsidRDefault="001E7474"/>
    <w:p w:rsidR="001E7474" w:rsidRDefault="00CC5676">
      <w:r>
        <w:rPr>
          <w:b/>
          <w:color w:val="1B2A4A"/>
          <w:sz w:val="20"/>
        </w:rPr>
        <w:t xml:space="preserve">Genel Kazanım: </w:t>
      </w:r>
      <w:r>
        <w:rPr>
          <w:sz w:val="20"/>
        </w:rPr>
        <w:t>Bir YSA projesi icin veri seti secer, on isleme yapar ve model mimarisini planlar.</w:t>
      </w:r>
    </w:p>
    <w:p w:rsidR="001E7474" w:rsidRDefault="001E7474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E7474">
        <w:trPr>
          <w:jc w:val="center"/>
        </w:trPr>
        <w:tc>
          <w:tcPr>
            <w:tcW w:w="3213" w:type="dxa"/>
            <w:shd w:val="clear" w:color="auto" w:fill="1B2A4A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Kod</w:t>
            </w:r>
          </w:p>
        </w:tc>
        <w:tc>
          <w:tcPr>
            <w:tcW w:w="3213" w:type="dxa"/>
            <w:shd w:val="clear" w:color="auto" w:fill="1B2A4A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Kazanım</w:t>
            </w:r>
          </w:p>
        </w:tc>
        <w:tc>
          <w:tcPr>
            <w:tcW w:w="3213" w:type="dxa"/>
            <w:shd w:val="clear" w:color="auto" w:fill="1B2A4A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Bilişsel Düzey</w:t>
            </w:r>
          </w:p>
        </w:tc>
      </w:tr>
      <w:tr w:rsidR="001E7474">
        <w:trPr>
          <w:jc w:val="center"/>
        </w:trPr>
        <w:tc>
          <w:tcPr>
            <w:tcW w:w="3213" w:type="dxa"/>
          </w:tcPr>
          <w:p w:rsidR="001E7474" w:rsidRDefault="00CC5676">
            <w:r>
              <w:rPr>
                <w:sz w:val="18"/>
              </w:rPr>
              <w:t>3.5.1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Uygun bir veri seti secer ve yukler.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Uygulama</w:t>
            </w:r>
          </w:p>
        </w:tc>
      </w:tr>
      <w:tr w:rsidR="001E7474">
        <w:trPr>
          <w:jc w:val="center"/>
        </w:trPr>
        <w:tc>
          <w:tcPr>
            <w:tcW w:w="3213" w:type="dxa"/>
          </w:tcPr>
          <w:p w:rsidR="001E7474" w:rsidRDefault="00CC5676">
            <w:r>
              <w:rPr>
                <w:sz w:val="18"/>
              </w:rPr>
              <w:t>3.5.2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 xml:space="preserve">Veri on isleme adimlarini </w:t>
            </w:r>
            <w:r>
              <w:rPr>
                <w:sz w:val="18"/>
              </w:rPr>
              <w:t>uygular (normalizasyon, encoding).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Uygulama</w:t>
            </w:r>
          </w:p>
        </w:tc>
      </w:tr>
      <w:tr w:rsidR="001E7474">
        <w:trPr>
          <w:jc w:val="center"/>
        </w:trPr>
        <w:tc>
          <w:tcPr>
            <w:tcW w:w="3213" w:type="dxa"/>
          </w:tcPr>
          <w:p w:rsidR="001E7474" w:rsidRDefault="00CC5676">
            <w:r>
              <w:rPr>
                <w:sz w:val="18"/>
              </w:rPr>
              <w:t>3.5.3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Problem turune uygun YSA mimarisi tasarlar.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Analiz</w:t>
            </w:r>
          </w:p>
        </w:tc>
      </w:tr>
    </w:tbl>
    <w:p w:rsidR="001E7474" w:rsidRDefault="001E7474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E7474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1E7474" w:rsidRDefault="00CC5676">
            <w:r>
              <w:rPr>
                <w:b/>
                <w:color w:val="FFFFFF"/>
                <w:sz w:val="28"/>
              </w:rPr>
              <w:t xml:space="preserve">  ÖN BİLGİ  |  Ön Bilgi ve Hazırlık</w:t>
            </w:r>
          </w:p>
        </w:tc>
      </w:tr>
    </w:tbl>
    <w:p w:rsidR="001E7474" w:rsidRDefault="001E7474"/>
    <w:p w:rsidR="001E7474" w:rsidRDefault="00CC5676">
      <w:r>
        <w:rPr>
          <w:b/>
          <w:color w:val="1B2A4A"/>
          <w:sz w:val="20"/>
        </w:rPr>
        <w:t xml:space="preserve">Ön Koşul Bilgiler: </w:t>
      </w:r>
      <w:r>
        <w:rPr>
          <w:sz w:val="20"/>
        </w:rPr>
        <w:t>Keras ile YSA olusturma, egitim sureci ve model degerlendirme bilgisi.</w:t>
      </w:r>
    </w:p>
    <w:p w:rsidR="001E7474" w:rsidRDefault="00CC5676">
      <w:pPr>
        <w:spacing w:before="200"/>
      </w:pPr>
      <w:r>
        <w:rPr>
          <w:b/>
          <w:color w:val="757575"/>
          <w:sz w:val="24"/>
        </w:rPr>
        <w:t xml:space="preserve">  Öğrencinin Bilmesi Gerekenler</w:t>
      </w:r>
    </w:p>
    <w:p w:rsidR="001E7474" w:rsidRDefault="00CC5676">
      <w:pPr>
        <w:pStyle w:val="ListeMaddemi"/>
      </w:pPr>
      <w:r>
        <w:rPr>
          <w:sz w:val="20"/>
        </w:rPr>
        <w:t>Keras Sequential model yapisi.</w:t>
      </w:r>
    </w:p>
    <w:p w:rsidR="001E7474" w:rsidRDefault="00CC5676">
      <w:pPr>
        <w:pStyle w:val="ListeMaddemi"/>
      </w:pPr>
      <w:r>
        <w:rPr>
          <w:sz w:val="20"/>
        </w:rPr>
        <w:t>train_test_split ile veri bolme.</w:t>
      </w:r>
    </w:p>
    <w:p w:rsidR="001E7474" w:rsidRDefault="00CC5676">
      <w:pPr>
        <w:pStyle w:val="ListeMaddemi"/>
      </w:pPr>
      <w:r>
        <w:rPr>
          <w:sz w:val="20"/>
        </w:rPr>
        <w:t>Aktivasyon fonksiyonu secimi.</w:t>
      </w:r>
    </w:p>
    <w:p w:rsidR="001E7474" w:rsidRDefault="00CC5676">
      <w:pPr>
        <w:spacing w:before="200"/>
      </w:pPr>
      <w:r>
        <w:rPr>
          <w:b/>
          <w:color w:val="757575"/>
          <w:sz w:val="24"/>
        </w:rPr>
        <w:t xml:space="preserve">  Olası Kavram Yanılgıları</w:t>
      </w:r>
    </w:p>
    <w:p w:rsidR="001E7474" w:rsidRDefault="00CC5676">
      <w:pPr>
        <w:pStyle w:val="ListeMaddemi"/>
      </w:pPr>
      <w:r>
        <w:rPr>
          <w:sz w:val="20"/>
        </w:rPr>
        <w:t>Her veri seti icin ayni modelin ise yarayacagi.</w:t>
      </w:r>
    </w:p>
    <w:p w:rsidR="001E7474" w:rsidRDefault="00CC5676">
      <w:pPr>
        <w:pStyle w:val="ListeMaddemi"/>
      </w:pPr>
      <w:r>
        <w:rPr>
          <w:sz w:val="20"/>
        </w:rPr>
        <w:t>Veri on islemenin gereksiz oldugu.</w:t>
      </w:r>
    </w:p>
    <w:p w:rsidR="001E7474" w:rsidRDefault="00CC5676">
      <w:pPr>
        <w:pStyle w:val="ListeMaddemi"/>
      </w:pPr>
      <w:r>
        <w:rPr>
          <w:sz w:val="20"/>
        </w:rPr>
        <w:t>Sadece model kurup e</w:t>
      </w:r>
      <w:r>
        <w:rPr>
          <w:sz w:val="20"/>
        </w:rPr>
        <w:t>giitmenin yeterli oldugu.</w:t>
      </w:r>
    </w:p>
    <w:p w:rsidR="001E7474" w:rsidRDefault="00CC5676">
      <w:pPr>
        <w:spacing w:before="200"/>
      </w:pPr>
      <w:r>
        <w:rPr>
          <w:b/>
          <w:color w:val="757575"/>
          <w:sz w:val="24"/>
        </w:rPr>
        <w:t xml:space="preserve">  Hazırlık Materyalleri</w:t>
      </w:r>
    </w:p>
    <w:p w:rsidR="001E7474" w:rsidRDefault="00CC5676">
      <w:pPr>
        <w:pStyle w:val="ListeMaddemi"/>
      </w:pPr>
      <w:r>
        <w:rPr>
          <w:sz w:val="20"/>
        </w:rPr>
        <w:t>Bilgisayar (Python + Keras + Scikit-learn kurulu)</w:t>
      </w:r>
    </w:p>
    <w:p w:rsidR="001E7474" w:rsidRDefault="00CC5676">
      <w:pPr>
        <w:pStyle w:val="ListeMaddemi"/>
      </w:pPr>
      <w:r>
        <w:rPr>
          <w:sz w:val="20"/>
        </w:rPr>
        <w:t>PyCharm IDE</w:t>
      </w:r>
    </w:p>
    <w:p w:rsidR="001E7474" w:rsidRDefault="00CC5676">
      <w:pPr>
        <w:pStyle w:val="ListeMaddemi"/>
      </w:pPr>
      <w:r>
        <w:rPr>
          <w:sz w:val="20"/>
        </w:rPr>
        <w:t>Kaggle veri setleri</w:t>
      </w:r>
    </w:p>
    <w:p w:rsidR="001E7474" w:rsidRDefault="00CC56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E7474">
        <w:trPr>
          <w:jc w:val="center"/>
        </w:trPr>
        <w:tc>
          <w:tcPr>
            <w:tcW w:w="9638" w:type="dxa"/>
            <w:tcBorders>
              <w:top w:val="single" w:sz="10" w:space="0" w:color="2C6FAD"/>
              <w:left w:val="single" w:sz="10" w:space="0" w:color="2C6FAD"/>
              <w:bottom w:val="single" w:sz="10" w:space="0" w:color="2C6FAD"/>
              <w:right w:val="single" w:sz="10" w:space="0" w:color="2C6FAD"/>
            </w:tcBorders>
            <w:shd w:val="clear" w:color="auto" w:fill="2C6FAD"/>
          </w:tcPr>
          <w:p w:rsidR="001E7474" w:rsidRDefault="00CC5676">
            <w:r>
              <w:rPr>
                <w:b/>
                <w:color w:val="FFFFFF"/>
                <w:sz w:val="28"/>
              </w:rPr>
              <w:t xml:space="preserve">  E1  |  GİRME (ENGAGE)  —  Dikkat Çekme &amp; </w:t>
            </w:r>
            <w:r>
              <w:rPr>
                <w:b/>
                <w:color w:val="FFFFFF"/>
                <w:sz w:val="28"/>
              </w:rPr>
              <w:t>Merak Uyandırma</w:t>
            </w:r>
          </w:p>
        </w:tc>
      </w:tr>
    </w:tbl>
    <w:p w:rsidR="001E7474" w:rsidRDefault="001E7474"/>
    <w:p w:rsidR="001E7474" w:rsidRDefault="00CC5676">
      <w:r>
        <w:rPr>
          <w:i/>
          <w:color w:val="2C6FAD"/>
          <w:sz w:val="20"/>
        </w:rPr>
        <w:t xml:space="preserve">  Süre: 5 dakika</w:t>
      </w:r>
    </w:p>
    <w:p w:rsidR="001E7474" w:rsidRDefault="00CC5676">
      <w:r>
        <w:rPr>
          <w:b/>
          <w:color w:val="1B2A4A"/>
          <w:sz w:val="20"/>
        </w:rPr>
        <w:t xml:space="preserve">Dikkat Çekici Soru: </w:t>
      </w:r>
      <w:r>
        <w:rPr>
          <w:sz w:val="20"/>
        </w:rPr>
        <w:t>"Simdi gercek bir proje zamani! Ogrendiginiz her seyi birlestireceksiniz: veri secimi, on isleme, model tasarimi, egitim, degerlendirme. Tam bir ML pipeline i!"</w:t>
      </w:r>
    </w:p>
    <w:p w:rsidR="001E7474" w:rsidRDefault="00CC5676">
      <w:r>
        <w:rPr>
          <w:b/>
          <w:color w:val="1B2A4A"/>
          <w:sz w:val="20"/>
        </w:rPr>
        <w:t xml:space="preserve">Günlük Hayat Bağlantısı: </w:t>
      </w:r>
      <w:r>
        <w:rPr>
          <w:sz w:val="20"/>
        </w:rPr>
        <w:t xml:space="preserve">Tum modulun </w:t>
      </w:r>
      <w:r>
        <w:rPr>
          <w:sz w:val="20"/>
        </w:rPr>
        <w:t>parcalarini birlessiiren buyuk resim: veri -&gt; model -&gt; egitim -&gt; degerlendirme.</w:t>
      </w:r>
    </w:p>
    <w:p w:rsidR="001E7474" w:rsidRDefault="00CC5676">
      <w:pPr>
        <w:spacing w:before="200"/>
      </w:pPr>
      <w:r>
        <w:rPr>
          <w:b/>
          <w:color w:val="2C6FAD"/>
          <w:sz w:val="24"/>
        </w:rPr>
        <w:t xml:space="preserve">  Ön Bilgi Yoklama Soruları</w:t>
      </w:r>
    </w:p>
    <w:p w:rsidR="001E7474" w:rsidRDefault="00CC5676">
      <w:r>
        <w:rPr>
          <w:b/>
          <w:color w:val="2C6FAD"/>
          <w:sz w:val="20"/>
        </w:rPr>
        <w:t xml:space="preserve">  1. </w:t>
      </w:r>
      <w:r>
        <w:rPr>
          <w:sz w:val="20"/>
        </w:rPr>
        <w:t>ML pipeline nedir?</w:t>
      </w:r>
    </w:p>
    <w:p w:rsidR="001E7474" w:rsidRDefault="00CC5676">
      <w:r>
        <w:rPr>
          <w:b/>
          <w:color w:val="2C6FAD"/>
          <w:sz w:val="20"/>
        </w:rPr>
        <w:lastRenderedPageBreak/>
        <w:t xml:space="preserve">  2. </w:t>
      </w:r>
      <w:r>
        <w:rPr>
          <w:sz w:val="20"/>
        </w:rPr>
        <w:t>Veri on isleme neden gerekli?</w:t>
      </w:r>
    </w:p>
    <w:p w:rsidR="001E7474" w:rsidRDefault="00CC5676">
      <w:r>
        <w:rPr>
          <w:b/>
          <w:color w:val="2C6FAD"/>
          <w:sz w:val="20"/>
        </w:rPr>
        <w:t xml:space="preserve">  3. </w:t>
      </w:r>
      <w:r>
        <w:rPr>
          <w:sz w:val="20"/>
        </w:rPr>
        <w:t>Model mimarisi nasil secilir?</w:t>
      </w:r>
    </w:p>
    <w:p w:rsidR="001E7474" w:rsidRDefault="00CC5676">
      <w:pPr>
        <w:spacing w:before="200"/>
      </w:pPr>
      <w:r>
        <w:rPr>
          <w:b/>
          <w:color w:val="2C6FAD"/>
          <w:sz w:val="24"/>
        </w:rPr>
        <w:t xml:space="preserve">  Motivasyon Etkinliği: "Proje Planlama"</w:t>
      </w:r>
    </w:p>
    <w:p w:rsidR="001E7474" w:rsidRDefault="00CC5676">
      <w:r>
        <w:rPr>
          <w:b/>
          <w:color w:val="1B2A4A"/>
          <w:sz w:val="20"/>
        </w:rPr>
        <w:t xml:space="preserve">Açıklama: </w:t>
      </w:r>
      <w:r>
        <w:rPr>
          <w:sz w:val="20"/>
        </w:rPr>
        <w:t>Pro</w:t>
      </w:r>
      <w:r>
        <w:rPr>
          <w:sz w:val="20"/>
        </w:rPr>
        <w:t>je konusu ve veri seti secimi.</w:t>
      </w:r>
    </w:p>
    <w:p w:rsidR="001E7474" w:rsidRDefault="00CC5676">
      <w:r>
        <w:rPr>
          <w:b/>
          <w:color w:val="1B2A4A"/>
          <w:sz w:val="20"/>
        </w:rPr>
        <w:t xml:space="preserve">Yönerge: </w:t>
      </w:r>
      <w:r>
        <w:rPr>
          <w:sz w:val="20"/>
        </w:rPr>
        <w:t>Egitmen 3-4 veri seti onerisi sunar (Iris, Wine, Breast Cancer, Digits). Ogrenciler birini secer ve proje planini yazar.</w:t>
      </w:r>
    </w:p>
    <w:p w:rsidR="001E7474" w:rsidRDefault="00CC5676">
      <w:pPr>
        <w:spacing w:before="200"/>
      </w:pPr>
      <w:r>
        <w:rPr>
          <w:b/>
          <w:color w:val="2C6FAD"/>
          <w:sz w:val="24"/>
        </w:rPr>
        <w:t xml:space="preserve">  Senaryo / Problem Durumu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E7474">
        <w:trPr>
          <w:jc w:val="center"/>
        </w:trPr>
        <w:tc>
          <w:tcPr>
            <w:tcW w:w="9638" w:type="dxa"/>
            <w:tcBorders>
              <w:top w:val="single" w:sz="8" w:space="0" w:color="2C6FAD"/>
              <w:left w:val="single" w:sz="8" w:space="0" w:color="2C6FAD"/>
              <w:bottom w:val="single" w:sz="8" w:space="0" w:color="2C6FAD"/>
              <w:right w:val="single" w:sz="8" w:space="0" w:color="2C6FAD"/>
            </w:tcBorders>
            <w:shd w:val="clear" w:color="auto" w:fill="E3F2FD"/>
          </w:tcPr>
          <w:p w:rsidR="001E7474" w:rsidRDefault="00CC5676">
            <w:r>
              <w:rPr>
                <w:sz w:val="20"/>
              </w:rPr>
              <w:t>Meme kanseri teshisi: 30 ozellik, 2 sinif (iyi/kotu huylu). Nasil bi</w:t>
            </w:r>
            <w:r>
              <w:rPr>
                <w:sz w:val="20"/>
              </w:rPr>
              <w:t>r YSA tasarlarsiniz?</w:t>
            </w:r>
          </w:p>
        </w:tc>
      </w:tr>
    </w:tbl>
    <w:p w:rsidR="001E7474" w:rsidRDefault="001E7474"/>
    <w:p w:rsidR="001E7474" w:rsidRDefault="00CC56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E7474">
        <w:trPr>
          <w:jc w:val="center"/>
        </w:trPr>
        <w:tc>
          <w:tcPr>
            <w:tcW w:w="9638" w:type="dxa"/>
            <w:tcBorders>
              <w:top w:val="single" w:sz="10" w:space="0" w:color="007A7A"/>
              <w:left w:val="single" w:sz="10" w:space="0" w:color="007A7A"/>
              <w:bottom w:val="single" w:sz="10" w:space="0" w:color="007A7A"/>
              <w:right w:val="single" w:sz="10" w:space="0" w:color="007A7A"/>
            </w:tcBorders>
            <w:shd w:val="clear" w:color="auto" w:fill="007A7A"/>
          </w:tcPr>
          <w:p w:rsidR="001E7474" w:rsidRDefault="00CC5676">
            <w:r>
              <w:rPr>
                <w:b/>
                <w:color w:val="FFFFFF"/>
                <w:sz w:val="28"/>
              </w:rPr>
              <w:t xml:space="preserve">  E2  |  KEŞİF (EXPLORE)  —  Aktif Keşif &amp; Deneyimleme</w:t>
            </w:r>
          </w:p>
        </w:tc>
      </w:tr>
    </w:tbl>
    <w:p w:rsidR="001E7474" w:rsidRDefault="001E7474"/>
    <w:p w:rsidR="001E7474" w:rsidRDefault="00CC5676">
      <w:r>
        <w:rPr>
          <w:i/>
          <w:color w:val="007A7A"/>
          <w:sz w:val="20"/>
        </w:rPr>
        <w:t xml:space="preserve">  Süre: 10 dakika</w:t>
      </w:r>
    </w:p>
    <w:p w:rsidR="001E7474" w:rsidRDefault="00CC5676">
      <w:pPr>
        <w:spacing w:before="200"/>
      </w:pPr>
      <w:r>
        <w:rPr>
          <w:b/>
          <w:color w:val="007A7A"/>
          <w:sz w:val="24"/>
        </w:rPr>
        <w:t xml:space="preserve">  Keşif Etkinliği: "Veri Hazirlik Calismasi"</w:t>
      </w:r>
    </w:p>
    <w:p w:rsidR="001E7474" w:rsidRDefault="00CC5676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Proje</w:t>
      </w:r>
    </w:p>
    <w:p w:rsidR="001E7474" w:rsidRDefault="00CC5676">
      <w:r>
        <w:rPr>
          <w:b/>
          <w:color w:val="1B2A4A"/>
          <w:sz w:val="20"/>
        </w:rPr>
        <w:t xml:space="preserve">Amacı: </w:t>
      </w:r>
      <w:r>
        <w:rPr>
          <w:sz w:val="20"/>
        </w:rPr>
        <w:t>Secilen veri setini yukleme, inceleme ve on isleme.</w:t>
      </w:r>
    </w:p>
    <w:p w:rsidR="001E7474" w:rsidRDefault="00CC5676">
      <w:r>
        <w:rPr>
          <w:b/>
          <w:color w:val="1B2A4A"/>
          <w:sz w:val="20"/>
        </w:rPr>
        <w:t xml:space="preserve">Malzemeler: </w:t>
      </w:r>
      <w:r>
        <w:rPr>
          <w:sz w:val="20"/>
        </w:rPr>
        <w:t>Bilgisayar, PyCharm, Scikit-learn, Pandas, NumPy</w:t>
      </w:r>
    </w:p>
    <w:p w:rsidR="001E7474" w:rsidRDefault="00CC5676">
      <w:pPr>
        <w:spacing w:before="200"/>
      </w:pPr>
      <w:r>
        <w:rPr>
          <w:b/>
          <w:color w:val="007A7A"/>
          <w:sz w:val="24"/>
        </w:rPr>
        <w:t xml:space="preserve">  Yönerge Adımları</w:t>
      </w:r>
    </w:p>
    <w:p w:rsidR="001E7474" w:rsidRDefault="00CC5676">
      <w:r>
        <w:rPr>
          <w:b/>
          <w:color w:val="007A7A"/>
          <w:sz w:val="20"/>
        </w:rPr>
        <w:t xml:space="preserve">  1. </w:t>
      </w:r>
      <w:r>
        <w:rPr>
          <w:sz w:val="20"/>
        </w:rPr>
        <w:t>Veri setini yukleyin (sklearn.datasets veya CSV).</w:t>
      </w:r>
    </w:p>
    <w:p w:rsidR="001E7474" w:rsidRDefault="00CC5676">
      <w:r>
        <w:rPr>
          <w:b/>
          <w:color w:val="007A7A"/>
          <w:sz w:val="20"/>
        </w:rPr>
        <w:t xml:space="preserve">  2. </w:t>
      </w:r>
      <w:r>
        <w:rPr>
          <w:sz w:val="20"/>
        </w:rPr>
        <w:t>Veri boyutunu, ozelliklerini ve sinif dagilimini inceleyin.</w:t>
      </w:r>
    </w:p>
    <w:p w:rsidR="001E7474" w:rsidRDefault="00CC5676">
      <w:r>
        <w:rPr>
          <w:b/>
          <w:color w:val="007A7A"/>
          <w:sz w:val="20"/>
        </w:rPr>
        <w:t xml:space="preserve">  3.</w:t>
      </w:r>
      <w:r>
        <w:rPr>
          <w:b/>
          <w:color w:val="007A7A"/>
          <w:sz w:val="20"/>
        </w:rPr>
        <w:t xml:space="preserve"> </w:t>
      </w:r>
      <w:r>
        <w:rPr>
          <w:sz w:val="20"/>
        </w:rPr>
        <w:t>Eksik verileri kontrol edin.</w:t>
      </w:r>
    </w:p>
    <w:p w:rsidR="001E7474" w:rsidRDefault="00CC5676">
      <w:r>
        <w:rPr>
          <w:b/>
          <w:color w:val="007A7A"/>
          <w:sz w:val="20"/>
        </w:rPr>
        <w:t xml:space="preserve">  4. </w:t>
      </w:r>
      <w:r>
        <w:rPr>
          <w:sz w:val="20"/>
        </w:rPr>
        <w:t>Ozellik olceklendirme yapin (StandardScaler veya MinMaxScaler).</w:t>
      </w:r>
    </w:p>
    <w:p w:rsidR="001E7474" w:rsidRDefault="00CC5676">
      <w:r>
        <w:rPr>
          <w:b/>
          <w:color w:val="007A7A"/>
          <w:sz w:val="20"/>
        </w:rPr>
        <w:t xml:space="preserve">  5. </w:t>
      </w:r>
      <w:r>
        <w:rPr>
          <w:sz w:val="20"/>
        </w:rPr>
        <w:t>Egitim ve test olarak bolun (%80-%20).</w:t>
      </w:r>
    </w:p>
    <w:p w:rsidR="001E7474" w:rsidRDefault="00CC5676">
      <w:r>
        <w:rPr>
          <w:b/>
          <w:color w:val="1B2A4A"/>
          <w:sz w:val="20"/>
        </w:rPr>
        <w:t xml:space="preserve">Öğrenci Rolü: </w:t>
      </w:r>
      <w:r>
        <w:rPr>
          <w:sz w:val="20"/>
        </w:rPr>
        <w:t>Veri bilimci: veriyi analiz eden ve hazirlayan</w:t>
      </w:r>
    </w:p>
    <w:p w:rsidR="001E7474" w:rsidRDefault="00CC5676">
      <w:r>
        <w:rPr>
          <w:b/>
          <w:color w:val="1B2A4A"/>
          <w:sz w:val="20"/>
        </w:rPr>
        <w:t xml:space="preserve">Öğretmen Rolü: </w:t>
      </w:r>
      <w:r>
        <w:rPr>
          <w:sz w:val="20"/>
        </w:rPr>
        <w:t>Veri kalitesini ve on isleme adimlari</w:t>
      </w:r>
      <w:r>
        <w:rPr>
          <w:sz w:val="20"/>
        </w:rPr>
        <w:t>ni kontrol eder</w:t>
      </w:r>
    </w:p>
    <w:p w:rsidR="001E7474" w:rsidRDefault="00CC5676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Hazirlanmis Veri Seti ve On Isleme Raporu</w:t>
      </w:r>
    </w:p>
    <w:p w:rsidR="001E7474" w:rsidRDefault="00CC5676">
      <w:pPr>
        <w:spacing w:before="200"/>
      </w:pPr>
      <w:r>
        <w:rPr>
          <w:b/>
          <w:color w:val="007A7A"/>
          <w:sz w:val="24"/>
        </w:rPr>
        <w:t xml:space="preserve">  Araştırma Soruları</w:t>
      </w:r>
    </w:p>
    <w:p w:rsidR="001E7474" w:rsidRDefault="00CC5676">
      <w:r>
        <w:rPr>
          <w:b/>
          <w:color w:val="007A7A"/>
          <w:sz w:val="20"/>
        </w:rPr>
        <w:t xml:space="preserve">  1. </w:t>
      </w:r>
      <w:r>
        <w:rPr>
          <w:sz w:val="20"/>
        </w:rPr>
        <w:t>StandardScaler vs MinMaxScaler farki?</w:t>
      </w:r>
    </w:p>
    <w:p w:rsidR="001E7474" w:rsidRDefault="00CC5676">
      <w:r>
        <w:rPr>
          <w:b/>
          <w:color w:val="007A7A"/>
          <w:sz w:val="20"/>
        </w:rPr>
        <w:t xml:space="preserve">  2. </w:t>
      </w:r>
      <w:r>
        <w:rPr>
          <w:sz w:val="20"/>
        </w:rPr>
        <w:t>One-hot encoding nedir?</w:t>
      </w:r>
    </w:p>
    <w:p w:rsidR="001E7474" w:rsidRDefault="00CC5676">
      <w:r>
        <w:rPr>
          <w:b/>
          <w:color w:val="007A7A"/>
          <w:sz w:val="20"/>
        </w:rPr>
        <w:t xml:space="preserve">  3. </w:t>
      </w:r>
      <w:r>
        <w:rPr>
          <w:sz w:val="20"/>
        </w:rPr>
        <w:t>Feature engineering nedir?</w:t>
      </w:r>
    </w:p>
    <w:p w:rsidR="001E7474" w:rsidRDefault="00CC5676">
      <w:r>
        <w:rPr>
          <w:b/>
          <w:color w:val="1B2A4A"/>
          <w:sz w:val="20"/>
        </w:rPr>
        <w:t xml:space="preserve">Grupla Çalışma Kuralları: </w:t>
      </w:r>
      <w:r>
        <w:rPr>
          <w:sz w:val="20"/>
        </w:rPr>
        <w:t xml:space="preserve">Veriyi iyice inceleyin, hemen </w:t>
      </w:r>
      <w:r>
        <w:rPr>
          <w:sz w:val="20"/>
        </w:rPr>
        <w:t>modele vermeyin!</w:t>
      </w:r>
    </w:p>
    <w:p w:rsidR="001E7474" w:rsidRDefault="00CC56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E7474" w:rsidRDefault="00CC5676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E7474">
        <w:trPr>
          <w:jc w:val="center"/>
        </w:trPr>
        <w:tc>
          <w:tcPr>
            <w:tcW w:w="9638" w:type="dxa"/>
            <w:tcBorders>
              <w:top w:val="single" w:sz="10" w:space="0" w:color="E65C00"/>
              <w:left w:val="single" w:sz="10" w:space="0" w:color="E65C00"/>
              <w:bottom w:val="single" w:sz="10" w:space="0" w:color="E65C00"/>
              <w:right w:val="single" w:sz="10" w:space="0" w:color="E65C00"/>
            </w:tcBorders>
            <w:shd w:val="clear" w:color="auto" w:fill="E65C00"/>
          </w:tcPr>
          <w:p w:rsidR="001E7474" w:rsidRDefault="00CC5676">
            <w:r>
              <w:rPr>
                <w:b/>
                <w:color w:val="FFFFFF"/>
                <w:sz w:val="28"/>
              </w:rPr>
              <w:lastRenderedPageBreak/>
              <w:t xml:space="preserve">  E3  |  AÇIKLAMA (EXPLAIN)  —  Kavramları Yapılandırma</w:t>
            </w:r>
          </w:p>
        </w:tc>
      </w:tr>
    </w:tbl>
    <w:p w:rsidR="001E7474" w:rsidRDefault="001E7474"/>
    <w:p w:rsidR="001E7474" w:rsidRDefault="00CC5676">
      <w:r>
        <w:rPr>
          <w:i/>
          <w:color w:val="E65C00"/>
          <w:sz w:val="20"/>
        </w:rPr>
        <w:t xml:space="preserve">  Süre: 12 dakika</w:t>
      </w:r>
    </w:p>
    <w:p w:rsidR="001E7474" w:rsidRDefault="00CC5676">
      <w:pPr>
        <w:spacing w:before="200"/>
      </w:pPr>
      <w:r>
        <w:rPr>
          <w:b/>
          <w:color w:val="E65C00"/>
          <w:sz w:val="24"/>
        </w:rPr>
        <w:t xml:space="preserve">  Temel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1E7474">
        <w:trPr>
          <w:jc w:val="center"/>
        </w:trPr>
        <w:tc>
          <w:tcPr>
            <w:tcW w:w="2409" w:type="dxa"/>
            <w:shd w:val="clear" w:color="auto" w:fill="E65C00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Kavram</w:t>
            </w:r>
          </w:p>
        </w:tc>
        <w:tc>
          <w:tcPr>
            <w:tcW w:w="2409" w:type="dxa"/>
            <w:shd w:val="clear" w:color="auto" w:fill="E65C00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Tanım</w:t>
            </w:r>
          </w:p>
        </w:tc>
        <w:tc>
          <w:tcPr>
            <w:tcW w:w="2409" w:type="dxa"/>
            <w:shd w:val="clear" w:color="auto" w:fill="E65C00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2409" w:type="dxa"/>
            <w:shd w:val="clear" w:color="auto" w:fill="E65C00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Görsel Açıklama</w:t>
            </w:r>
          </w:p>
        </w:tc>
      </w:tr>
      <w:tr w:rsidR="001E7474">
        <w:trPr>
          <w:jc w:val="center"/>
        </w:trPr>
        <w:tc>
          <w:tcPr>
            <w:tcW w:w="2409" w:type="dxa"/>
          </w:tcPr>
          <w:p w:rsidR="001E7474" w:rsidRDefault="00CC5676">
            <w:r>
              <w:rPr>
                <w:sz w:val="18"/>
              </w:rPr>
              <w:t>ML Pipeline</w:t>
            </w:r>
          </w:p>
        </w:tc>
        <w:tc>
          <w:tcPr>
            <w:tcW w:w="2409" w:type="dxa"/>
          </w:tcPr>
          <w:p w:rsidR="001E7474" w:rsidRDefault="00CC5676">
            <w:r>
              <w:rPr>
                <w:sz w:val="18"/>
              </w:rPr>
              <w:t xml:space="preserve">Veri -&gt; On </w:t>
            </w:r>
            <w:r>
              <w:rPr>
                <w:sz w:val="18"/>
              </w:rPr>
              <w:t>Isleme -&gt; Model -&gt; Egitim -&gt; Degerlendirme</w:t>
            </w:r>
          </w:p>
        </w:tc>
        <w:tc>
          <w:tcPr>
            <w:tcW w:w="2409" w:type="dxa"/>
          </w:tcPr>
          <w:p w:rsidR="001E7474" w:rsidRDefault="00CC5676">
            <w:r>
              <w:rPr>
                <w:sz w:val="18"/>
              </w:rPr>
              <w:t>Bastan sona surec</w:t>
            </w:r>
          </w:p>
        </w:tc>
        <w:tc>
          <w:tcPr>
            <w:tcW w:w="2409" w:type="dxa"/>
          </w:tcPr>
          <w:p w:rsidR="001E7474" w:rsidRDefault="00CC5676">
            <w:r>
              <w:rPr>
                <w:sz w:val="18"/>
              </w:rPr>
              <w:t>Pipeline semasi</w:t>
            </w:r>
          </w:p>
        </w:tc>
      </w:tr>
      <w:tr w:rsidR="001E7474">
        <w:trPr>
          <w:jc w:val="center"/>
        </w:trPr>
        <w:tc>
          <w:tcPr>
            <w:tcW w:w="2409" w:type="dxa"/>
          </w:tcPr>
          <w:p w:rsidR="001E7474" w:rsidRDefault="00CC5676">
            <w:r>
              <w:rPr>
                <w:sz w:val="18"/>
              </w:rPr>
              <w:t>StandardScaler</w:t>
            </w:r>
          </w:p>
        </w:tc>
        <w:tc>
          <w:tcPr>
            <w:tcW w:w="2409" w:type="dxa"/>
          </w:tcPr>
          <w:p w:rsidR="001E7474" w:rsidRDefault="00CC5676">
            <w:r>
              <w:rPr>
                <w:sz w:val="18"/>
              </w:rPr>
              <w:t>Ortalama=0, std=1 olacak sekilde olcekleme</w:t>
            </w:r>
          </w:p>
        </w:tc>
        <w:tc>
          <w:tcPr>
            <w:tcW w:w="2409" w:type="dxa"/>
          </w:tcPr>
          <w:p w:rsidR="001E7474" w:rsidRDefault="00CC5676">
            <w:r>
              <w:rPr>
                <w:sz w:val="18"/>
              </w:rPr>
              <w:t>(x - mean) / std</w:t>
            </w:r>
          </w:p>
        </w:tc>
        <w:tc>
          <w:tcPr>
            <w:tcW w:w="2409" w:type="dxa"/>
          </w:tcPr>
          <w:p w:rsidR="001E7474" w:rsidRDefault="00CC5676">
            <w:r>
              <w:rPr>
                <w:sz w:val="18"/>
              </w:rPr>
              <w:t>Olcekleme formulu</w:t>
            </w:r>
          </w:p>
        </w:tc>
      </w:tr>
      <w:tr w:rsidR="001E7474">
        <w:trPr>
          <w:jc w:val="center"/>
        </w:trPr>
        <w:tc>
          <w:tcPr>
            <w:tcW w:w="2409" w:type="dxa"/>
          </w:tcPr>
          <w:p w:rsidR="001E7474" w:rsidRDefault="00CC5676">
            <w:r>
              <w:rPr>
                <w:sz w:val="18"/>
              </w:rPr>
              <w:t>MinMaxScaler</w:t>
            </w:r>
          </w:p>
        </w:tc>
        <w:tc>
          <w:tcPr>
            <w:tcW w:w="2409" w:type="dxa"/>
          </w:tcPr>
          <w:p w:rsidR="001E7474" w:rsidRDefault="00CC5676">
            <w:r>
              <w:rPr>
                <w:sz w:val="18"/>
              </w:rPr>
              <w:t>0-1 arasina sikistirma</w:t>
            </w:r>
          </w:p>
        </w:tc>
        <w:tc>
          <w:tcPr>
            <w:tcW w:w="2409" w:type="dxa"/>
          </w:tcPr>
          <w:p w:rsidR="001E7474" w:rsidRDefault="00CC5676">
            <w:r>
              <w:rPr>
                <w:sz w:val="18"/>
              </w:rPr>
              <w:t>(x - min) / (max - min)</w:t>
            </w:r>
          </w:p>
        </w:tc>
        <w:tc>
          <w:tcPr>
            <w:tcW w:w="2409" w:type="dxa"/>
          </w:tcPr>
          <w:p w:rsidR="001E7474" w:rsidRDefault="00CC5676">
            <w:r>
              <w:rPr>
                <w:sz w:val="18"/>
              </w:rPr>
              <w:t>0-1 donusumu</w:t>
            </w:r>
          </w:p>
        </w:tc>
      </w:tr>
      <w:tr w:rsidR="001E7474">
        <w:trPr>
          <w:jc w:val="center"/>
        </w:trPr>
        <w:tc>
          <w:tcPr>
            <w:tcW w:w="2409" w:type="dxa"/>
          </w:tcPr>
          <w:p w:rsidR="001E7474" w:rsidRDefault="00CC5676">
            <w:r>
              <w:rPr>
                <w:sz w:val="18"/>
              </w:rPr>
              <w:t>One-Hot En</w:t>
            </w:r>
            <w:r>
              <w:rPr>
                <w:sz w:val="18"/>
              </w:rPr>
              <w:t>coding</w:t>
            </w:r>
          </w:p>
        </w:tc>
        <w:tc>
          <w:tcPr>
            <w:tcW w:w="2409" w:type="dxa"/>
          </w:tcPr>
          <w:p w:rsidR="001E7474" w:rsidRDefault="00CC5676">
            <w:r>
              <w:rPr>
                <w:sz w:val="18"/>
              </w:rPr>
              <w:t>Kategorik veriyi sayisala cevirme</w:t>
            </w:r>
          </w:p>
        </w:tc>
        <w:tc>
          <w:tcPr>
            <w:tcW w:w="2409" w:type="dxa"/>
          </w:tcPr>
          <w:p w:rsidR="001E7474" w:rsidRDefault="00CC5676">
            <w:r>
              <w:rPr>
                <w:sz w:val="18"/>
              </w:rPr>
              <w:t>kedi=[1,0,0], kopek=[0,1,0]</w:t>
            </w:r>
          </w:p>
        </w:tc>
        <w:tc>
          <w:tcPr>
            <w:tcW w:w="2409" w:type="dxa"/>
          </w:tcPr>
          <w:p w:rsidR="001E7474" w:rsidRDefault="00CC5676">
            <w:r>
              <w:rPr>
                <w:sz w:val="18"/>
              </w:rPr>
              <w:t>Encoding ornegi</w:t>
            </w:r>
          </w:p>
        </w:tc>
      </w:tr>
      <w:tr w:rsidR="001E7474">
        <w:trPr>
          <w:jc w:val="center"/>
        </w:trPr>
        <w:tc>
          <w:tcPr>
            <w:tcW w:w="2409" w:type="dxa"/>
          </w:tcPr>
          <w:p w:rsidR="001E7474" w:rsidRDefault="00CC5676">
            <w:r>
              <w:rPr>
                <w:sz w:val="18"/>
              </w:rPr>
              <w:t>Veri Kesfii (EDA)</w:t>
            </w:r>
          </w:p>
        </w:tc>
        <w:tc>
          <w:tcPr>
            <w:tcW w:w="2409" w:type="dxa"/>
          </w:tcPr>
          <w:p w:rsidR="001E7474" w:rsidRDefault="00CC5676">
            <w:r>
              <w:rPr>
                <w:sz w:val="18"/>
              </w:rPr>
              <w:t>Veriyi anlama ve gorsellestiirme</w:t>
            </w:r>
          </w:p>
        </w:tc>
        <w:tc>
          <w:tcPr>
            <w:tcW w:w="2409" w:type="dxa"/>
          </w:tcPr>
          <w:p w:rsidR="001E7474" w:rsidRDefault="00CC5676">
            <w:r>
              <w:rPr>
                <w:sz w:val="18"/>
              </w:rPr>
              <w:t>shape, describe, histogram</w:t>
            </w:r>
          </w:p>
        </w:tc>
        <w:tc>
          <w:tcPr>
            <w:tcW w:w="2409" w:type="dxa"/>
          </w:tcPr>
          <w:p w:rsidR="001E7474" w:rsidRDefault="00CC5676">
            <w:r>
              <w:rPr>
                <w:sz w:val="18"/>
              </w:rPr>
              <w:t>EDA grafikleri</w:t>
            </w:r>
          </w:p>
        </w:tc>
      </w:tr>
    </w:tbl>
    <w:p w:rsidR="001E7474" w:rsidRDefault="001E7474"/>
    <w:p w:rsidR="001E7474" w:rsidRDefault="00CC5676">
      <w:pPr>
        <w:spacing w:before="200"/>
      </w:pPr>
      <w:r>
        <w:rPr>
          <w:b/>
          <w:color w:val="E65C00"/>
          <w:sz w:val="24"/>
        </w:rPr>
        <w:t xml:space="preserve">  Konu Anlatımı</w:t>
      </w:r>
    </w:p>
    <w:p w:rsidR="001E7474" w:rsidRDefault="00CC5676">
      <w:r>
        <w:rPr>
          <w:sz w:val="20"/>
        </w:rPr>
        <w:t xml:space="preserve">ML projesi veri ile baslar. Once veriyi anlamak gerekir: </w:t>
      </w:r>
      <w:r>
        <w:rPr>
          <w:sz w:val="20"/>
        </w:rPr>
        <w:t>kac ornek var, kac ozellik var, sinif dagilimi nasil, eksik veri var mi? Buna Exploratory Data Analysis (EDA) denir.</w:t>
      </w:r>
    </w:p>
    <w:p w:rsidR="001E7474" w:rsidRDefault="00CC5676">
      <w:r>
        <w:rPr>
          <w:sz w:val="20"/>
        </w:rPr>
        <w:t>On isleme adimlari: 1) Eksik veri temizleme. 2) Olceklendirme (StandardScaler: ortalamayi 0, std yi 1 yapar. MinMaxScaler: 0-1 arasina alir</w:t>
      </w:r>
      <w:r>
        <w:rPr>
          <w:sz w:val="20"/>
        </w:rPr>
        <w:t>). 3) Kategorik verileri sayiya cevirme (One-Hot Encoding). 4) Veri bolme (train/test).</w:t>
      </w:r>
    </w:p>
    <w:p w:rsidR="001E7474" w:rsidRDefault="00CC5676">
      <w:r>
        <w:rPr>
          <w:sz w:val="20"/>
        </w:rPr>
        <w:t xml:space="preserve">Model mimarisi planlama: giris noron sayisi = ozellik sayisi, cikis noron sayisi = sinif sayisi, gizli katmanlar = deney ile belirlenir. Basla: 1-2 gizli katman, 16-64 </w:t>
      </w:r>
      <w:r>
        <w:rPr>
          <w:sz w:val="20"/>
        </w:rPr>
        <w:t>noron, ReLU aktivasyon.</w:t>
      </w:r>
    </w:p>
    <w:p w:rsidR="001E7474" w:rsidRDefault="00CC5676">
      <w:pPr>
        <w:spacing w:before="200"/>
      </w:pPr>
      <w:r>
        <w:rPr>
          <w:b/>
          <w:color w:val="E65C00"/>
          <w:sz w:val="24"/>
        </w:rPr>
        <w:t xml:space="preserve">  Somut Örnekler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E7474">
        <w:trPr>
          <w:jc w:val="center"/>
        </w:trPr>
        <w:tc>
          <w:tcPr>
            <w:tcW w:w="3213" w:type="dxa"/>
            <w:shd w:val="clear" w:color="auto" w:fill="E65C00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3213" w:type="dxa"/>
            <w:shd w:val="clear" w:color="auto" w:fill="E65C00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Açıklama</w:t>
            </w:r>
          </w:p>
        </w:tc>
        <w:tc>
          <w:tcPr>
            <w:tcW w:w="3213" w:type="dxa"/>
            <w:shd w:val="clear" w:color="auto" w:fill="E65C00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Günlük Hayat Bağlantısı</w:t>
            </w:r>
          </w:p>
        </w:tc>
      </w:tr>
      <w:tr w:rsidR="001E7474">
        <w:trPr>
          <w:jc w:val="center"/>
        </w:trPr>
        <w:tc>
          <w:tcPr>
            <w:tcW w:w="3213" w:type="dxa"/>
          </w:tcPr>
          <w:p w:rsidR="001E7474" w:rsidRDefault="00CC5676">
            <w:r>
              <w:rPr>
                <w:sz w:val="18"/>
              </w:rPr>
              <w:t>Breast Cancer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30 ozellik, 2 sinif, 569 ornek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Ikili siniflandirma</w:t>
            </w:r>
          </w:p>
        </w:tc>
      </w:tr>
      <w:tr w:rsidR="001E7474">
        <w:trPr>
          <w:jc w:val="center"/>
        </w:trPr>
        <w:tc>
          <w:tcPr>
            <w:tcW w:w="3213" w:type="dxa"/>
          </w:tcPr>
          <w:p w:rsidR="001E7474" w:rsidRDefault="00CC5676">
            <w:r>
              <w:rPr>
                <w:sz w:val="18"/>
              </w:rPr>
              <w:t>Wine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13 ozellik, 3 sinif, 178 ornek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Coklu siniflandirma</w:t>
            </w:r>
          </w:p>
        </w:tc>
      </w:tr>
      <w:tr w:rsidR="001E7474">
        <w:trPr>
          <w:jc w:val="center"/>
        </w:trPr>
        <w:tc>
          <w:tcPr>
            <w:tcW w:w="3213" w:type="dxa"/>
          </w:tcPr>
          <w:p w:rsidR="001E7474" w:rsidRDefault="00CC5676">
            <w:r>
              <w:rPr>
                <w:sz w:val="18"/>
              </w:rPr>
              <w:t>Digits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64 ozellik, 10 sinif, 1797 ornek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 xml:space="preserve">Goruntu </w:t>
            </w:r>
            <w:r>
              <w:rPr>
                <w:sz w:val="18"/>
              </w:rPr>
              <w:t>siniflandirma</w:t>
            </w:r>
          </w:p>
        </w:tc>
      </w:tr>
      <w:tr w:rsidR="001E7474">
        <w:trPr>
          <w:jc w:val="center"/>
        </w:trPr>
        <w:tc>
          <w:tcPr>
            <w:tcW w:w="3213" w:type="dxa"/>
          </w:tcPr>
          <w:p w:rsidR="001E7474" w:rsidRDefault="00CC5676">
            <w:r>
              <w:rPr>
                <w:sz w:val="18"/>
              </w:rPr>
              <w:t>Iris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4 ozellik, 3 sinif, 150 ornek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Klasik ornek</w:t>
            </w:r>
          </w:p>
        </w:tc>
      </w:tr>
    </w:tbl>
    <w:p w:rsidR="001E7474" w:rsidRDefault="001E7474"/>
    <w:p w:rsidR="001E7474" w:rsidRDefault="00CC5676">
      <w:pPr>
        <w:spacing w:before="200"/>
      </w:pPr>
      <w:r>
        <w:rPr>
          <w:b/>
          <w:color w:val="E65C00"/>
          <w:sz w:val="24"/>
        </w:rPr>
        <w:t xml:space="preserve">  Görseller ve Tablolar</w:t>
      </w:r>
    </w:p>
    <w:p w:rsidR="001E7474" w:rsidRDefault="00CC5676">
      <w:pPr>
        <w:pStyle w:val="ListeMaddemi"/>
      </w:pPr>
      <w:r>
        <w:rPr>
          <w:sz w:val="20"/>
        </w:rPr>
        <w:t>ML pipeline semasi</w:t>
      </w:r>
    </w:p>
    <w:p w:rsidR="001E7474" w:rsidRDefault="00CC5676">
      <w:pPr>
        <w:pStyle w:val="ListeMaddemi"/>
      </w:pPr>
      <w:r>
        <w:rPr>
          <w:sz w:val="20"/>
        </w:rPr>
        <w:t>Veri inceleme tabloosu</w:t>
      </w:r>
    </w:p>
    <w:p w:rsidR="001E7474" w:rsidRDefault="00CC5676">
      <w:pPr>
        <w:pStyle w:val="ListeMaddemi"/>
      </w:pPr>
      <w:r>
        <w:rPr>
          <w:sz w:val="20"/>
        </w:rPr>
        <w:t>Olcekleme oncesi-sonrasi</w:t>
      </w:r>
    </w:p>
    <w:p w:rsidR="001E7474" w:rsidRDefault="00CC5676">
      <w:pPr>
        <w:spacing w:before="200"/>
      </w:pPr>
      <w:r>
        <w:rPr>
          <w:b/>
          <w:color w:val="E65C00"/>
          <w:sz w:val="24"/>
        </w:rPr>
        <w:t xml:space="preserve">  Analoji ve Benzetmeler</w:t>
      </w:r>
    </w:p>
    <w:p w:rsidR="001E7474" w:rsidRDefault="00CC5676">
      <w:r>
        <w:rPr>
          <w:b/>
          <w:color w:val="E65C00"/>
          <w:sz w:val="20"/>
        </w:rPr>
        <w:t xml:space="preserve">  1. </w:t>
      </w:r>
      <w:r>
        <w:rPr>
          <w:sz w:val="20"/>
        </w:rPr>
        <w:t>EDA = Hastaa muayenesi: once anla sonra tedavi et</w:t>
      </w:r>
    </w:p>
    <w:p w:rsidR="001E7474" w:rsidRDefault="00CC5676">
      <w:r>
        <w:rPr>
          <w:b/>
          <w:color w:val="E65C00"/>
          <w:sz w:val="20"/>
        </w:rPr>
        <w:t xml:space="preserve">  2. </w:t>
      </w:r>
      <w:r>
        <w:rPr>
          <w:sz w:val="20"/>
        </w:rPr>
        <w:t xml:space="preserve">Olcekleme = </w:t>
      </w:r>
      <w:r>
        <w:rPr>
          <w:sz w:val="20"/>
        </w:rPr>
        <w:t>Birim cevirme: herkesi ayni olcege getir</w:t>
      </w:r>
    </w:p>
    <w:p w:rsidR="001E7474" w:rsidRDefault="00CC5676">
      <w:r>
        <w:rPr>
          <w:b/>
          <w:color w:val="E65C00"/>
          <w:sz w:val="20"/>
        </w:rPr>
        <w:t xml:space="preserve">  3. </w:t>
      </w:r>
      <w:r>
        <w:rPr>
          <w:sz w:val="20"/>
        </w:rPr>
        <w:t>Pipeline = Yemek tarifi: sirasini takip et</w:t>
      </w:r>
    </w:p>
    <w:p w:rsidR="001E7474" w:rsidRDefault="00CC5676">
      <w:r>
        <w:rPr>
          <w:b/>
          <w:color w:val="E65C00"/>
          <w:sz w:val="20"/>
        </w:rPr>
        <w:t xml:space="preserve">  4. </w:t>
      </w:r>
      <w:r>
        <w:rPr>
          <w:sz w:val="20"/>
        </w:rPr>
        <w:t>On isleme = Malzeme hazirlik: dograaama, yikama, olcme</w:t>
      </w:r>
    </w:p>
    <w:p w:rsidR="001E7474" w:rsidRDefault="00CC5676">
      <w:pPr>
        <w:spacing w:before="200"/>
      </w:pPr>
      <w:r>
        <w:rPr>
          <w:b/>
          <w:color w:val="E65C00"/>
          <w:sz w:val="24"/>
        </w:rPr>
        <w:t xml:space="preserve">  Öğrenci Soru-Cevap</w:t>
      </w:r>
    </w:p>
    <w:p w:rsidR="001E7474" w:rsidRDefault="00CC5676">
      <w:pPr>
        <w:pStyle w:val="ListeMaddemi"/>
      </w:pPr>
      <w:r>
        <w:rPr>
          <w:sz w:val="20"/>
        </w:rPr>
        <w:t>Neden olceklendirme? - Farkli olceklerdeki ozellikler modeli yaniltabilir.</w:t>
      </w:r>
    </w:p>
    <w:p w:rsidR="001E7474" w:rsidRDefault="00CC5676">
      <w:pPr>
        <w:pStyle w:val="ListeMaddemi"/>
      </w:pPr>
      <w:r>
        <w:rPr>
          <w:sz w:val="20"/>
        </w:rPr>
        <w:lastRenderedPageBreak/>
        <w:t>One-hot enc</w:t>
      </w:r>
      <w:r>
        <w:rPr>
          <w:sz w:val="20"/>
        </w:rPr>
        <w:t>oding neden gerekli? - YSA sayilarla calisir, kategoriler anlamaz.</w:t>
      </w:r>
    </w:p>
    <w:p w:rsidR="001E7474" w:rsidRDefault="00CC5676">
      <w:pPr>
        <w:pStyle w:val="ListeMaddemi"/>
      </w:pPr>
      <w:r>
        <w:rPr>
          <w:sz w:val="20"/>
        </w:rPr>
        <w:t>EDA neden onemli? - Veriyi anlamadan model kurmak risklidir.</w:t>
      </w:r>
    </w:p>
    <w:p w:rsidR="001E7474" w:rsidRDefault="00CC56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E7474">
        <w:trPr>
          <w:jc w:val="center"/>
        </w:trPr>
        <w:tc>
          <w:tcPr>
            <w:tcW w:w="9638" w:type="dxa"/>
            <w:tcBorders>
              <w:top w:val="single" w:sz="10" w:space="0" w:color="6A1B9A"/>
              <w:left w:val="single" w:sz="10" w:space="0" w:color="6A1B9A"/>
              <w:bottom w:val="single" w:sz="10" w:space="0" w:color="6A1B9A"/>
              <w:right w:val="single" w:sz="10" w:space="0" w:color="6A1B9A"/>
            </w:tcBorders>
            <w:shd w:val="clear" w:color="auto" w:fill="6A1B9A"/>
          </w:tcPr>
          <w:p w:rsidR="001E7474" w:rsidRDefault="00CC5676">
            <w:r>
              <w:rPr>
                <w:b/>
                <w:color w:val="FFFFFF"/>
                <w:sz w:val="28"/>
              </w:rPr>
              <w:t xml:space="preserve">  E4  |  DERİNLEŞTİRME (ELABORATE)  —  Transfer</w:t>
            </w:r>
            <w:r>
              <w:rPr>
                <w:b/>
                <w:color w:val="FFFFFF"/>
                <w:sz w:val="28"/>
              </w:rPr>
              <w:t xml:space="preserve"> &amp; Pekiştirme</w:t>
            </w:r>
          </w:p>
        </w:tc>
      </w:tr>
    </w:tbl>
    <w:p w:rsidR="001E7474" w:rsidRDefault="001E7474"/>
    <w:p w:rsidR="001E7474" w:rsidRDefault="00CC5676">
      <w:r>
        <w:rPr>
          <w:i/>
          <w:color w:val="6A1B9A"/>
          <w:sz w:val="20"/>
        </w:rPr>
        <w:t xml:space="preserve">  Süre: 10 dakika</w:t>
      </w:r>
    </w:p>
    <w:p w:rsidR="001E7474" w:rsidRDefault="00CC5676">
      <w:pPr>
        <w:spacing w:before="200"/>
      </w:pPr>
      <w:r>
        <w:rPr>
          <w:b/>
          <w:color w:val="6A1B9A"/>
          <w:sz w:val="24"/>
        </w:rPr>
        <w:t xml:space="preserve">  Uygulama Etkinliği: "Mimari Tasarimi"</w:t>
      </w:r>
    </w:p>
    <w:p w:rsidR="001E7474" w:rsidRDefault="00CC5676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Tasarim</w:t>
      </w:r>
    </w:p>
    <w:p w:rsidR="001E7474" w:rsidRDefault="00CC5676">
      <w:r>
        <w:rPr>
          <w:b/>
          <w:color w:val="1B2A4A"/>
          <w:sz w:val="20"/>
        </w:rPr>
        <w:t xml:space="preserve">Amacı: </w:t>
      </w:r>
      <w:r>
        <w:rPr>
          <w:sz w:val="20"/>
        </w:rPr>
        <w:t>Secilen veri seti icin YSA mimarisini planlamak.</w:t>
      </w:r>
    </w:p>
    <w:p w:rsidR="001E7474" w:rsidRDefault="00CC5676">
      <w:pPr>
        <w:spacing w:before="200"/>
      </w:pPr>
      <w:r>
        <w:rPr>
          <w:b/>
          <w:color w:val="6A1B9A"/>
          <w:sz w:val="24"/>
        </w:rPr>
        <w:t xml:space="preserve">  Yönerge Adımları</w:t>
      </w:r>
    </w:p>
    <w:p w:rsidR="001E7474" w:rsidRDefault="00CC5676">
      <w:r>
        <w:rPr>
          <w:b/>
          <w:color w:val="6A1B9A"/>
          <w:sz w:val="20"/>
        </w:rPr>
        <w:t xml:space="preserve">  1. </w:t>
      </w:r>
      <w:r>
        <w:rPr>
          <w:sz w:val="20"/>
        </w:rPr>
        <w:t>Giris katmani: ozellik sayisi kadar noron.</w:t>
      </w:r>
    </w:p>
    <w:p w:rsidR="001E7474" w:rsidRDefault="00CC5676">
      <w:r>
        <w:rPr>
          <w:b/>
          <w:color w:val="6A1B9A"/>
          <w:sz w:val="20"/>
        </w:rPr>
        <w:t xml:space="preserve">  2. </w:t>
      </w:r>
      <w:r>
        <w:rPr>
          <w:sz w:val="20"/>
        </w:rPr>
        <w:t xml:space="preserve">Cikis katmani: sinif sayisi </w:t>
      </w:r>
      <w:r>
        <w:rPr>
          <w:sz w:val="20"/>
        </w:rPr>
        <w:t>kadar noron + uygun aktivasyon.</w:t>
      </w:r>
    </w:p>
    <w:p w:rsidR="001E7474" w:rsidRDefault="00CC5676">
      <w:r>
        <w:rPr>
          <w:b/>
          <w:color w:val="6A1B9A"/>
          <w:sz w:val="20"/>
        </w:rPr>
        <w:t xml:space="preserve">  3. </w:t>
      </w:r>
      <w:r>
        <w:rPr>
          <w:sz w:val="20"/>
        </w:rPr>
        <w:t>Gizli katmanlar: 1-2 katman, 8-32 noron (ilk tahmin).</w:t>
      </w:r>
    </w:p>
    <w:p w:rsidR="001E7474" w:rsidRDefault="00CC5676">
      <w:r>
        <w:rPr>
          <w:b/>
          <w:color w:val="6A1B9A"/>
          <w:sz w:val="20"/>
        </w:rPr>
        <w:t xml:space="preserve">  4. </w:t>
      </w:r>
      <w:r>
        <w:rPr>
          <w:sz w:val="20"/>
        </w:rPr>
        <w:t>Optimizer, loss ve metrics secin.</w:t>
      </w:r>
    </w:p>
    <w:p w:rsidR="001E7474" w:rsidRDefault="00CC5676">
      <w:r>
        <w:rPr>
          <w:b/>
          <w:color w:val="6A1B9A"/>
          <w:sz w:val="20"/>
        </w:rPr>
        <w:t xml:space="preserve">  5. </w:t>
      </w:r>
      <w:r>
        <w:rPr>
          <w:sz w:val="20"/>
        </w:rPr>
        <w:t>model.summary() ile parametre sayisini hesaplayin.</w:t>
      </w:r>
    </w:p>
    <w:p w:rsidR="001E7474" w:rsidRDefault="00CC5676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Model Mimari Plani</w:t>
      </w:r>
    </w:p>
    <w:p w:rsidR="001E7474" w:rsidRDefault="00CC5676">
      <w:pPr>
        <w:spacing w:before="200"/>
      </w:pPr>
      <w:r>
        <w:rPr>
          <w:b/>
          <w:color w:val="6A1B9A"/>
          <w:sz w:val="24"/>
        </w:rPr>
        <w:t xml:space="preserve">  Transfer Soruları</w:t>
      </w:r>
    </w:p>
    <w:p w:rsidR="001E7474" w:rsidRDefault="00CC5676">
      <w:r>
        <w:rPr>
          <w:b/>
          <w:color w:val="6A1B9A"/>
          <w:sz w:val="20"/>
        </w:rPr>
        <w:t xml:space="preserve">  1. </w:t>
      </w:r>
      <w:r>
        <w:rPr>
          <w:sz w:val="20"/>
        </w:rPr>
        <w:t>Herhangi bi</w:t>
      </w:r>
      <w:r>
        <w:rPr>
          <w:sz w:val="20"/>
        </w:rPr>
        <w:t>r ML projesinde model tasarimi.</w:t>
      </w:r>
    </w:p>
    <w:p w:rsidR="001E7474" w:rsidRDefault="00CC5676">
      <w:r>
        <w:rPr>
          <w:b/>
          <w:color w:val="1B2A4A"/>
          <w:sz w:val="20"/>
        </w:rPr>
        <w:t xml:space="preserve">İlişkili Disiplinler: </w:t>
      </w:r>
      <w:r>
        <w:rPr>
          <w:sz w:val="20"/>
        </w:rPr>
        <w:t>Muhendislik (sistem tasarimi)</w:t>
      </w:r>
    </w:p>
    <w:p w:rsidR="001E7474" w:rsidRDefault="00CC5676">
      <w:pPr>
        <w:spacing w:before="200"/>
      </w:pPr>
      <w:r>
        <w:rPr>
          <w:b/>
          <w:color w:val="6A1B9A"/>
          <w:sz w:val="24"/>
        </w:rPr>
        <w:t xml:space="preserve">  Gerçek Yaşam Problemi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E7474">
        <w:trPr>
          <w:jc w:val="center"/>
        </w:trPr>
        <w:tc>
          <w:tcPr>
            <w:tcW w:w="9638" w:type="dxa"/>
            <w:tcBorders>
              <w:top w:val="single" w:sz="8" w:space="0" w:color="6A1B9A"/>
              <w:left w:val="single" w:sz="8" w:space="0" w:color="6A1B9A"/>
              <w:bottom w:val="single" w:sz="8" w:space="0" w:color="6A1B9A"/>
              <w:right w:val="single" w:sz="8" w:space="0" w:color="6A1B9A"/>
            </w:tcBorders>
            <w:shd w:val="clear" w:color="auto" w:fill="F3E5F5"/>
          </w:tcPr>
          <w:p w:rsidR="001E7474" w:rsidRDefault="00CC5676">
            <w:r>
              <w:rPr>
                <w:sz w:val="20"/>
              </w:rPr>
              <w:t>Ayni veri icin 3 farkli mimari onereerek karsilastirma planlayin.</w:t>
            </w:r>
          </w:p>
        </w:tc>
      </w:tr>
    </w:tbl>
    <w:p w:rsidR="001E7474" w:rsidRDefault="001E7474"/>
    <w:p w:rsidR="001E7474" w:rsidRDefault="00CC5676">
      <w:r>
        <w:rPr>
          <w:b/>
          <w:color w:val="1B2A4A"/>
          <w:sz w:val="20"/>
        </w:rPr>
        <w:t xml:space="preserve">Yaratıcı Görev: </w:t>
      </w:r>
      <w:r>
        <w:rPr>
          <w:sz w:val="20"/>
        </w:rPr>
        <w:t>Dropout ve regularizasyon stratejisi de planlayiin.</w:t>
      </w:r>
    </w:p>
    <w:p w:rsidR="001E7474" w:rsidRDefault="00CC5676">
      <w:pPr>
        <w:jc w:val="center"/>
      </w:pPr>
      <w:r>
        <w:rPr>
          <w:color w:val="BDBDBD"/>
          <w:sz w:val="12"/>
        </w:rPr>
        <w:t>____________</w:t>
      </w:r>
      <w:r>
        <w:rPr>
          <w:color w:val="BDBDBD"/>
          <w:sz w:val="12"/>
        </w:rPr>
        <w:t>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E7474">
        <w:trPr>
          <w:jc w:val="center"/>
        </w:trPr>
        <w:tc>
          <w:tcPr>
            <w:tcW w:w="9638" w:type="dxa"/>
            <w:tcBorders>
              <w:top w:val="single" w:sz="10" w:space="0" w:color="2E7D32"/>
              <w:left w:val="single" w:sz="10" w:space="0" w:color="2E7D32"/>
              <w:bottom w:val="single" w:sz="10" w:space="0" w:color="2E7D32"/>
              <w:right w:val="single" w:sz="10" w:space="0" w:color="2E7D32"/>
            </w:tcBorders>
            <w:shd w:val="clear" w:color="auto" w:fill="2E7D32"/>
          </w:tcPr>
          <w:p w:rsidR="001E7474" w:rsidRDefault="00CC5676">
            <w:r>
              <w:rPr>
                <w:b/>
                <w:color w:val="FFFFFF"/>
                <w:sz w:val="28"/>
              </w:rPr>
              <w:t xml:space="preserve">  E5  |  DEĞERLENDİRME (EVALUATE)  —  Öğrenmeyi Ölçme</w:t>
            </w:r>
          </w:p>
        </w:tc>
      </w:tr>
    </w:tbl>
    <w:p w:rsidR="001E7474" w:rsidRDefault="001E7474"/>
    <w:p w:rsidR="001E7474" w:rsidRDefault="00CC5676">
      <w:r>
        <w:rPr>
          <w:i/>
          <w:color w:val="2E7D32"/>
          <w:sz w:val="20"/>
        </w:rPr>
        <w:t xml:space="preserve">  Süre: 8 dakika</w:t>
      </w:r>
    </w:p>
    <w:p w:rsidR="001E7474" w:rsidRDefault="00CC5676">
      <w:pPr>
        <w:spacing w:before="200"/>
      </w:pPr>
      <w:r>
        <w:rPr>
          <w:b/>
          <w:color w:val="2E7D32"/>
          <w:sz w:val="24"/>
        </w:rPr>
        <w:t xml:space="preserve">  Öz Değerlendirme Kontrol Listesi</w:t>
      </w:r>
    </w:p>
    <w:p w:rsidR="001E7474" w:rsidRDefault="00CC5676">
      <w:r>
        <w:rPr>
          <w:sz w:val="20"/>
        </w:rPr>
        <w:t xml:space="preserve">  ☐  Veri setini yukler ve inceler.</w:t>
      </w:r>
    </w:p>
    <w:p w:rsidR="001E7474" w:rsidRDefault="00CC5676">
      <w:r>
        <w:rPr>
          <w:sz w:val="20"/>
        </w:rPr>
        <w:t xml:space="preserve">  ☐  On isleme adimlarini uygular.</w:t>
      </w:r>
    </w:p>
    <w:p w:rsidR="001E7474" w:rsidRDefault="00CC5676">
      <w:r>
        <w:rPr>
          <w:sz w:val="20"/>
        </w:rPr>
        <w:t xml:space="preserve">  ☐  Problem turune uygun mimari tasarlar.</w:t>
      </w:r>
    </w:p>
    <w:p w:rsidR="001E7474" w:rsidRDefault="00CC5676">
      <w:r>
        <w:rPr>
          <w:sz w:val="20"/>
        </w:rPr>
        <w:t xml:space="preserve">  ☐  Pipeline adimlarini siralar.</w:t>
      </w:r>
    </w:p>
    <w:p w:rsidR="001E7474" w:rsidRDefault="00CC5676">
      <w:pPr>
        <w:spacing w:before="200"/>
      </w:pPr>
      <w:r>
        <w:rPr>
          <w:b/>
          <w:color w:val="2E7D32"/>
          <w:sz w:val="24"/>
        </w:rPr>
        <w:t xml:space="preserve">  Öz Değerlendirme Soruları</w:t>
      </w:r>
    </w:p>
    <w:p w:rsidR="001E7474" w:rsidRDefault="00CC5676">
      <w:r>
        <w:rPr>
          <w:b/>
          <w:color w:val="2E7D32"/>
          <w:sz w:val="20"/>
        </w:rPr>
        <w:t xml:space="preserve">  1. </w:t>
      </w:r>
      <w:r>
        <w:rPr>
          <w:sz w:val="20"/>
        </w:rPr>
        <w:t>Verimii dogru inceledim mi?</w:t>
      </w:r>
    </w:p>
    <w:p w:rsidR="001E7474" w:rsidRDefault="00CC5676">
      <w:r>
        <w:rPr>
          <w:b/>
          <w:color w:val="2E7D32"/>
          <w:sz w:val="20"/>
        </w:rPr>
        <w:t xml:space="preserve">  2. </w:t>
      </w:r>
      <w:r>
        <w:rPr>
          <w:sz w:val="20"/>
        </w:rPr>
        <w:t>On isleme adimlarini eksiksiz uyguladim mi?</w:t>
      </w:r>
    </w:p>
    <w:p w:rsidR="001E7474" w:rsidRDefault="00CC5676">
      <w:r>
        <w:rPr>
          <w:b/>
          <w:color w:val="2E7D32"/>
          <w:sz w:val="20"/>
        </w:rPr>
        <w:t xml:space="preserve">  3. </w:t>
      </w:r>
      <w:r>
        <w:rPr>
          <w:sz w:val="20"/>
        </w:rPr>
        <w:t>Mimari secimimi gerekcelendirebilir miyim?</w:t>
      </w:r>
    </w:p>
    <w:p w:rsidR="001E7474" w:rsidRDefault="00CC5676">
      <w:pPr>
        <w:spacing w:before="200"/>
      </w:pPr>
      <w:r>
        <w:rPr>
          <w:b/>
          <w:color w:val="2E7D32"/>
          <w:sz w:val="24"/>
        </w:rPr>
        <w:t xml:space="preserve">  Biçimlendirici Değerlendirme (Kısa Quiz)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E7474">
        <w:trPr>
          <w:jc w:val="center"/>
        </w:trPr>
        <w:tc>
          <w:tcPr>
            <w:tcW w:w="3213" w:type="dxa"/>
            <w:shd w:val="clear" w:color="auto" w:fill="2E7D32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lastRenderedPageBreak/>
              <w:t>No</w:t>
            </w:r>
          </w:p>
        </w:tc>
        <w:tc>
          <w:tcPr>
            <w:tcW w:w="3213" w:type="dxa"/>
            <w:shd w:val="clear" w:color="auto" w:fill="2E7D32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Soru</w:t>
            </w:r>
          </w:p>
        </w:tc>
        <w:tc>
          <w:tcPr>
            <w:tcW w:w="3213" w:type="dxa"/>
            <w:shd w:val="clear" w:color="auto" w:fill="2E7D32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Cevap</w:t>
            </w:r>
          </w:p>
        </w:tc>
      </w:tr>
      <w:tr w:rsidR="001E7474">
        <w:trPr>
          <w:jc w:val="center"/>
        </w:trPr>
        <w:tc>
          <w:tcPr>
            <w:tcW w:w="3213" w:type="dxa"/>
          </w:tcPr>
          <w:p w:rsidR="001E7474" w:rsidRDefault="00CC5676">
            <w:r>
              <w:rPr>
                <w:sz w:val="18"/>
              </w:rPr>
              <w:t>StandardScaler ne yapar?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a) 0-1 arasi b) Ortalama=0, std=1 c) Kategorik cevirme d) Eksik doldurma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b) Ortalama=0, std=1</w:t>
            </w:r>
          </w:p>
        </w:tc>
      </w:tr>
      <w:tr w:rsidR="001E7474">
        <w:trPr>
          <w:jc w:val="center"/>
        </w:trPr>
        <w:tc>
          <w:tcPr>
            <w:tcW w:w="3213" w:type="dxa"/>
          </w:tcPr>
          <w:p w:rsidR="001E7474" w:rsidRDefault="00CC5676">
            <w:r>
              <w:rPr>
                <w:sz w:val="18"/>
              </w:rPr>
              <w:t>30 ozellik, 2 sinif: giris-cikis noron?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a) 2-30 b) 30-2 c) 30-30 d) 2-2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 xml:space="preserve">b) </w:t>
            </w:r>
            <w:r>
              <w:rPr>
                <w:sz w:val="18"/>
              </w:rPr>
              <w:t>30-2</w:t>
            </w:r>
          </w:p>
        </w:tc>
      </w:tr>
      <w:tr w:rsidR="001E7474">
        <w:trPr>
          <w:jc w:val="center"/>
        </w:trPr>
        <w:tc>
          <w:tcPr>
            <w:tcW w:w="3213" w:type="dxa"/>
          </w:tcPr>
          <w:p w:rsidR="001E7474" w:rsidRDefault="00CC5676">
            <w:r>
              <w:rPr>
                <w:sz w:val="18"/>
              </w:rPr>
              <w:t>On isleme neden gerekli?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a) Hiz icin b) Model daha iyi ogrenir c) Kod kisa olsun d) Gereksiz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b) Model daha iyi ogrenir</w:t>
            </w:r>
          </w:p>
        </w:tc>
      </w:tr>
    </w:tbl>
    <w:p w:rsidR="001E7474" w:rsidRDefault="001E7474"/>
    <w:p w:rsidR="001E7474" w:rsidRDefault="00CC5676">
      <w:pPr>
        <w:spacing w:before="200"/>
      </w:pPr>
      <w:r>
        <w:rPr>
          <w:b/>
          <w:color w:val="2E7D32"/>
          <w:sz w:val="24"/>
        </w:rPr>
        <w:t xml:space="preserve">  Tartışma Soruları</w:t>
      </w:r>
    </w:p>
    <w:p w:rsidR="001E7474" w:rsidRDefault="00CC5676">
      <w:r>
        <w:rPr>
          <w:b/>
          <w:color w:val="2E7D32"/>
          <w:sz w:val="20"/>
        </w:rPr>
        <w:t>Açık Uçlu:</w:t>
      </w:r>
    </w:p>
    <w:p w:rsidR="001E7474" w:rsidRDefault="00CC5676">
      <w:r>
        <w:rPr>
          <w:b/>
          <w:color w:val="2E7D32"/>
          <w:sz w:val="20"/>
        </w:rPr>
        <w:t xml:space="preserve">  1. </w:t>
      </w:r>
      <w:r>
        <w:rPr>
          <w:sz w:val="20"/>
        </w:rPr>
        <w:t>Veri on isleme model basarisini ne kadar etkiler?</w:t>
      </w:r>
    </w:p>
    <w:p w:rsidR="001E7474" w:rsidRDefault="00CC5676">
      <w:r>
        <w:rPr>
          <w:b/>
          <w:color w:val="2E7D32"/>
          <w:sz w:val="20"/>
        </w:rPr>
        <w:t>Eleştirel Düşünme:</w:t>
      </w:r>
    </w:p>
    <w:p w:rsidR="001E7474" w:rsidRDefault="00CC5676">
      <w:r>
        <w:rPr>
          <w:b/>
          <w:color w:val="2E7D32"/>
          <w:sz w:val="20"/>
        </w:rPr>
        <w:t xml:space="preserve">  1. </w:t>
      </w:r>
      <w:r>
        <w:rPr>
          <w:sz w:val="20"/>
        </w:rPr>
        <w:t xml:space="preserve">On isleme </w:t>
      </w:r>
      <w:r>
        <w:rPr>
          <w:sz w:val="20"/>
        </w:rPr>
        <w:t>adimlarini otomatik yapan araaclar (AutoML) var mi?</w:t>
      </w:r>
    </w:p>
    <w:p w:rsidR="001E7474" w:rsidRDefault="00CC56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E7474" w:rsidRDefault="00CC5676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E7474">
        <w:trPr>
          <w:jc w:val="center"/>
        </w:trPr>
        <w:tc>
          <w:tcPr>
            <w:tcW w:w="9638" w:type="dxa"/>
            <w:tcBorders>
              <w:top w:val="single" w:sz="10" w:space="0" w:color="C62828"/>
              <w:left w:val="single" w:sz="10" w:space="0" w:color="C62828"/>
              <w:bottom w:val="single" w:sz="10" w:space="0" w:color="C62828"/>
              <w:right w:val="single" w:sz="10" w:space="0" w:color="C62828"/>
            </w:tcBorders>
            <w:shd w:val="clear" w:color="auto" w:fill="C62828"/>
          </w:tcPr>
          <w:p w:rsidR="001E7474" w:rsidRDefault="00CC5676">
            <w:r>
              <w:rPr>
                <w:b/>
                <w:color w:val="FFFFFF"/>
                <w:sz w:val="28"/>
              </w:rPr>
              <w:lastRenderedPageBreak/>
              <w:t xml:space="preserve">  UYGULAMALAR  |  Hands-On Uygulama Etkinlikleri</w:t>
            </w:r>
          </w:p>
        </w:tc>
      </w:tr>
    </w:tbl>
    <w:p w:rsidR="001E7474" w:rsidRDefault="001E7474"/>
    <w:p w:rsidR="001E7474" w:rsidRDefault="00CC5676">
      <w:pPr>
        <w:spacing w:before="200"/>
      </w:pPr>
      <w:r>
        <w:rPr>
          <w:b/>
          <w:color w:val="C62828"/>
          <w:sz w:val="24"/>
        </w:rPr>
        <w:t xml:space="preserve">  Adım Adım Uygulama: "Proje Veri Hazirligi"</w:t>
      </w:r>
    </w:p>
    <w:p w:rsidR="001E7474" w:rsidRDefault="00CC5676">
      <w:r>
        <w:rPr>
          <w:b/>
          <w:color w:val="1B2A4A"/>
          <w:sz w:val="20"/>
        </w:rPr>
        <w:t xml:space="preserve">Hedef: </w:t>
      </w:r>
      <w:r>
        <w:rPr>
          <w:sz w:val="20"/>
        </w:rPr>
        <w:t>Veri yukeme, incel</w:t>
      </w:r>
      <w:r>
        <w:rPr>
          <w:sz w:val="20"/>
        </w:rPr>
        <w:t>eme, on isleme ve bolme.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E7474">
        <w:trPr>
          <w:jc w:val="center"/>
        </w:trPr>
        <w:tc>
          <w:tcPr>
            <w:tcW w:w="3213" w:type="dxa"/>
            <w:shd w:val="clear" w:color="auto" w:fill="C62828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Adım</w:t>
            </w:r>
          </w:p>
        </w:tc>
        <w:tc>
          <w:tcPr>
            <w:tcW w:w="3213" w:type="dxa"/>
            <w:shd w:val="clear" w:color="auto" w:fill="C62828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İşlem</w:t>
            </w:r>
          </w:p>
        </w:tc>
        <w:tc>
          <w:tcPr>
            <w:tcW w:w="3213" w:type="dxa"/>
            <w:shd w:val="clear" w:color="auto" w:fill="C62828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Beklenen Sonuç</w:t>
            </w:r>
          </w:p>
        </w:tc>
      </w:tr>
      <w:tr w:rsidR="001E7474">
        <w:trPr>
          <w:jc w:val="center"/>
        </w:trPr>
        <w:tc>
          <w:tcPr>
            <w:tcW w:w="3213" w:type="dxa"/>
          </w:tcPr>
          <w:p w:rsidR="001E7474" w:rsidRDefault="00CC5676">
            <w:r>
              <w:rPr>
                <w:sz w:val="18"/>
              </w:rPr>
              <w:t>from sklearn.datasets import load_breast_cancer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Veri yukle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569 ornek, 30 ozellik</w:t>
            </w:r>
          </w:p>
        </w:tc>
      </w:tr>
      <w:tr w:rsidR="001E7474">
        <w:trPr>
          <w:jc w:val="center"/>
        </w:trPr>
        <w:tc>
          <w:tcPr>
            <w:tcW w:w="3213" w:type="dxa"/>
          </w:tcPr>
          <w:p w:rsidR="001E7474" w:rsidRDefault="00CC5676">
            <w:r>
              <w:rPr>
                <w:sz w:val="18"/>
              </w:rPr>
              <w:t>X = scaler.fit_transform(X)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Olceklendir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StandardScaler</w:t>
            </w:r>
          </w:p>
        </w:tc>
      </w:tr>
      <w:tr w:rsidR="001E7474">
        <w:trPr>
          <w:jc w:val="center"/>
        </w:trPr>
        <w:tc>
          <w:tcPr>
            <w:tcW w:w="3213" w:type="dxa"/>
          </w:tcPr>
          <w:p w:rsidR="001E7474" w:rsidRDefault="00CC5676">
            <w:r>
              <w:rPr>
                <w:sz w:val="18"/>
              </w:rPr>
              <w:t>X_train, X_test = train_test_split(X, y, test_size=0.2)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Bol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80-20</w:t>
            </w:r>
          </w:p>
        </w:tc>
      </w:tr>
    </w:tbl>
    <w:p w:rsidR="001E7474" w:rsidRDefault="001E7474"/>
    <w:p w:rsidR="001E7474" w:rsidRDefault="00CC5676">
      <w:r>
        <w:rPr>
          <w:b/>
          <w:color w:val="1B2A4A"/>
          <w:sz w:val="20"/>
        </w:rPr>
        <w:t xml:space="preserve">Tamamlanma Kriteri: </w:t>
      </w:r>
      <w:r>
        <w:rPr>
          <w:sz w:val="20"/>
        </w:rPr>
        <w:t>Veri hazir ve olceklenmis olmali, boyutlar dogru.</w:t>
      </w:r>
    </w:p>
    <w:p w:rsidR="001E7474" w:rsidRDefault="00CC56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E7474" w:rsidRDefault="00CC5676">
      <w:pPr>
        <w:spacing w:before="200"/>
      </w:pPr>
      <w:r>
        <w:rPr>
          <w:b/>
          <w:color w:val="C62828"/>
          <w:sz w:val="24"/>
        </w:rPr>
        <w:t xml:space="preserve">  Canlı Demo: "Veri Hazirlik Demo"</w:t>
      </w:r>
    </w:p>
    <w:p w:rsidR="001E7474" w:rsidRDefault="00CC5676">
      <w:r>
        <w:rPr>
          <w:b/>
          <w:color w:val="1B2A4A"/>
          <w:sz w:val="20"/>
        </w:rPr>
        <w:t xml:space="preserve">Eğitmenin Gösterdiği: </w:t>
      </w:r>
      <w:r>
        <w:rPr>
          <w:sz w:val="20"/>
        </w:rPr>
        <w:t>Breast Cancer verisini adim adim hazirlar.</w:t>
      </w:r>
    </w:p>
    <w:p w:rsidR="001E7474" w:rsidRDefault="00CC5676">
      <w:r>
        <w:rPr>
          <w:b/>
          <w:color w:val="1B2A4A"/>
          <w:sz w:val="20"/>
        </w:rPr>
        <w:t>Öğr</w:t>
      </w:r>
      <w:r>
        <w:rPr>
          <w:b/>
          <w:color w:val="1B2A4A"/>
          <w:sz w:val="20"/>
        </w:rPr>
        <w:t xml:space="preserve">encinin Tekrarladığı: </w:t>
      </w:r>
      <w:r>
        <w:rPr>
          <w:sz w:val="20"/>
        </w:rPr>
        <w:t>Kendi sectigi veri setini ayni adimlarla hazirlar.</w:t>
      </w:r>
    </w:p>
    <w:p w:rsidR="001E7474" w:rsidRDefault="00CC5676">
      <w:r>
        <w:rPr>
          <w:b/>
          <w:color w:val="1B2A4A"/>
          <w:sz w:val="20"/>
        </w:rPr>
        <w:t xml:space="preserve">Dikkat Noktaları: </w:t>
      </w:r>
      <w:r>
        <w:rPr>
          <w:sz w:val="20"/>
        </w:rPr>
        <w:t>fit_transform sadece egitim verisine, transform test verisine!</w:t>
      </w:r>
    </w:p>
    <w:p w:rsidR="001E7474" w:rsidRDefault="00CC56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E7474" w:rsidRDefault="00CC5676">
      <w:pPr>
        <w:spacing w:before="200"/>
      </w:pPr>
      <w:r>
        <w:rPr>
          <w:b/>
          <w:color w:val="C62828"/>
          <w:sz w:val="24"/>
        </w:rPr>
        <w:t xml:space="preserve">  Pratik Alıştırmalar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E7474">
        <w:trPr>
          <w:jc w:val="center"/>
        </w:trPr>
        <w:tc>
          <w:tcPr>
            <w:tcW w:w="3213" w:type="dxa"/>
            <w:shd w:val="clear" w:color="auto" w:fill="C62828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C62828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3213" w:type="dxa"/>
            <w:shd w:val="clear" w:color="auto" w:fill="C62828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Görev</w:t>
            </w:r>
          </w:p>
        </w:tc>
      </w:tr>
      <w:tr w:rsidR="001E7474">
        <w:trPr>
          <w:jc w:val="center"/>
        </w:trPr>
        <w:tc>
          <w:tcPr>
            <w:tcW w:w="3213" w:type="dxa"/>
          </w:tcPr>
          <w:p w:rsidR="001E7474" w:rsidRDefault="00CC5676">
            <w:r>
              <w:rPr>
                <w:sz w:val="18"/>
              </w:rPr>
              <w:t>Temel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Iris verisini yukleyin ve shape inceleyin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(150, 4)</w:t>
            </w:r>
          </w:p>
        </w:tc>
      </w:tr>
      <w:tr w:rsidR="001E7474">
        <w:trPr>
          <w:jc w:val="center"/>
        </w:trPr>
        <w:tc>
          <w:tcPr>
            <w:tcW w:w="3213" w:type="dxa"/>
          </w:tcPr>
          <w:p w:rsidR="001E7474" w:rsidRDefault="00CC5676">
            <w:r>
              <w:rPr>
                <w:sz w:val="18"/>
              </w:rPr>
              <w:t>Orta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StandardScaler uygulaayin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Ortalama~0, std~1</w:t>
            </w:r>
          </w:p>
        </w:tc>
      </w:tr>
      <w:tr w:rsidR="001E7474">
        <w:trPr>
          <w:jc w:val="center"/>
        </w:trPr>
        <w:tc>
          <w:tcPr>
            <w:tcW w:w="3213" w:type="dxa"/>
          </w:tcPr>
          <w:p w:rsidR="001E7474" w:rsidRDefault="00CC5676">
            <w:r>
              <w:rPr>
                <w:sz w:val="18"/>
              </w:rPr>
              <w:t>Ileri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Breast Cancer verisini tam pipeline ile hazirlayiin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Hazir veri</w:t>
            </w:r>
          </w:p>
        </w:tc>
      </w:tr>
    </w:tbl>
    <w:p w:rsidR="001E7474" w:rsidRDefault="001E7474"/>
    <w:p w:rsidR="001E7474" w:rsidRDefault="00CC56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E7474" w:rsidRDefault="00CC5676">
      <w:pPr>
        <w:spacing w:before="200"/>
      </w:pPr>
      <w:r>
        <w:rPr>
          <w:b/>
          <w:color w:val="C62828"/>
          <w:sz w:val="24"/>
        </w:rPr>
        <w:t xml:space="preserve">  Vaka Çalışması: "Veri Kalitesi"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E7474">
        <w:trPr>
          <w:jc w:val="center"/>
        </w:trPr>
        <w:tc>
          <w:tcPr>
            <w:tcW w:w="9638" w:type="dxa"/>
            <w:tcBorders>
              <w:top w:val="single" w:sz="8" w:space="0" w:color="C62828"/>
              <w:left w:val="single" w:sz="8" w:space="0" w:color="C62828"/>
              <w:bottom w:val="single" w:sz="8" w:space="0" w:color="C62828"/>
              <w:right w:val="single" w:sz="8" w:space="0" w:color="C62828"/>
            </w:tcBorders>
            <w:shd w:val="clear" w:color="auto" w:fill="FFF3E0"/>
          </w:tcPr>
          <w:p w:rsidR="001E7474" w:rsidRDefault="00CC5676">
            <w:r>
              <w:rPr>
                <w:sz w:val="20"/>
              </w:rPr>
              <w:t>Bir veri setinde %10 eksik deger var. Ne yaparsinniz? 3 strateji onerin.</w:t>
            </w:r>
          </w:p>
        </w:tc>
      </w:tr>
    </w:tbl>
    <w:p w:rsidR="001E7474" w:rsidRDefault="001E7474"/>
    <w:p w:rsidR="001E7474" w:rsidRDefault="00CC5676">
      <w:r>
        <w:rPr>
          <w:b/>
          <w:color w:val="1B2A4A"/>
          <w:sz w:val="20"/>
        </w:rPr>
        <w:t xml:space="preserve">Beklenen Çıktı: </w:t>
      </w:r>
      <w:r>
        <w:rPr>
          <w:sz w:val="20"/>
        </w:rPr>
        <w:t>Eksik veri stratejileri ve secim gerekcelendirmesi</w:t>
      </w:r>
      <w:r>
        <w:rPr>
          <w:sz w:val="20"/>
        </w:rPr>
        <w:t>.</w:t>
      </w:r>
    </w:p>
    <w:p w:rsidR="001E7474" w:rsidRDefault="00CC56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E7474" w:rsidRDefault="00CC5676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E7474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1E7474" w:rsidRDefault="00CC5676">
            <w:r>
              <w:rPr>
                <w:b/>
                <w:color w:val="FFFFFF"/>
                <w:sz w:val="28"/>
              </w:rPr>
              <w:lastRenderedPageBreak/>
              <w:t xml:space="preserve">  DERS SONU  |  Özet, Kapanış ve Köprü</w:t>
            </w:r>
          </w:p>
        </w:tc>
      </w:tr>
    </w:tbl>
    <w:p w:rsidR="001E7474" w:rsidRDefault="001E7474"/>
    <w:p w:rsidR="001E7474" w:rsidRDefault="00CC5676">
      <w:pPr>
        <w:spacing w:before="200"/>
      </w:pPr>
      <w:r>
        <w:rPr>
          <w:b/>
          <w:color w:val="757575"/>
          <w:sz w:val="24"/>
        </w:rPr>
        <w:t xml:space="preserve">  Özet</w:t>
      </w:r>
    </w:p>
    <w:p w:rsidR="001E7474" w:rsidRDefault="00CC5676">
      <w:r>
        <w:rPr>
          <w:sz w:val="20"/>
        </w:rPr>
        <w:t>ML pipeline kavrami, veri kesfii (EDA), on isleme (olceklendirme, encoding), veri bolme ve model mimari planlama.</w:t>
      </w:r>
    </w:p>
    <w:p w:rsidR="001E7474" w:rsidRDefault="00CC5676">
      <w:pPr>
        <w:spacing w:before="200"/>
      </w:pPr>
      <w:r>
        <w:rPr>
          <w:b/>
          <w:color w:val="757575"/>
          <w:sz w:val="24"/>
        </w:rPr>
        <w:t xml:space="preserve">  Anahtar</w:t>
      </w:r>
      <w:r>
        <w:rPr>
          <w:b/>
          <w:color w:val="757575"/>
          <w:sz w:val="24"/>
        </w:rPr>
        <w:t xml:space="preserve">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1E7474">
        <w:trPr>
          <w:jc w:val="center"/>
        </w:trPr>
        <w:tc>
          <w:tcPr>
            <w:tcW w:w="4819" w:type="dxa"/>
            <w:shd w:val="clear" w:color="auto" w:fill="F5F5F5"/>
          </w:tcPr>
          <w:p w:rsidR="001E7474" w:rsidRDefault="00CC5676">
            <w:r>
              <w:rPr>
                <w:b/>
                <w:color w:val="1B2A4A"/>
                <w:sz w:val="20"/>
              </w:rPr>
              <w:t xml:space="preserve">  ML Pipeline</w:t>
            </w:r>
          </w:p>
        </w:tc>
        <w:tc>
          <w:tcPr>
            <w:tcW w:w="4819" w:type="dxa"/>
            <w:shd w:val="clear" w:color="auto" w:fill="F5F5F5"/>
          </w:tcPr>
          <w:p w:rsidR="001E7474" w:rsidRDefault="00CC5676">
            <w:r>
              <w:rPr>
                <w:b/>
                <w:color w:val="1B2A4A"/>
                <w:sz w:val="20"/>
              </w:rPr>
              <w:t xml:space="preserve">  EDA</w:t>
            </w:r>
          </w:p>
        </w:tc>
      </w:tr>
      <w:tr w:rsidR="001E7474">
        <w:trPr>
          <w:jc w:val="center"/>
        </w:trPr>
        <w:tc>
          <w:tcPr>
            <w:tcW w:w="4819" w:type="dxa"/>
            <w:shd w:val="clear" w:color="auto" w:fill="F5F5F5"/>
          </w:tcPr>
          <w:p w:rsidR="001E7474" w:rsidRDefault="00CC5676">
            <w:r>
              <w:rPr>
                <w:b/>
                <w:color w:val="1B2A4A"/>
                <w:sz w:val="20"/>
              </w:rPr>
              <w:t xml:space="preserve">  StandardScaler</w:t>
            </w:r>
          </w:p>
        </w:tc>
        <w:tc>
          <w:tcPr>
            <w:tcW w:w="4819" w:type="dxa"/>
            <w:shd w:val="clear" w:color="auto" w:fill="F5F5F5"/>
          </w:tcPr>
          <w:p w:rsidR="001E7474" w:rsidRDefault="00CC5676">
            <w:r>
              <w:rPr>
                <w:b/>
                <w:color w:val="1B2A4A"/>
                <w:sz w:val="20"/>
              </w:rPr>
              <w:t xml:space="preserve">  MinMaxScaler</w:t>
            </w:r>
          </w:p>
        </w:tc>
      </w:tr>
      <w:tr w:rsidR="001E7474">
        <w:trPr>
          <w:jc w:val="center"/>
        </w:trPr>
        <w:tc>
          <w:tcPr>
            <w:tcW w:w="4819" w:type="dxa"/>
            <w:shd w:val="clear" w:color="auto" w:fill="F5F5F5"/>
          </w:tcPr>
          <w:p w:rsidR="001E7474" w:rsidRDefault="00CC5676">
            <w:r>
              <w:rPr>
                <w:b/>
                <w:color w:val="1B2A4A"/>
                <w:sz w:val="20"/>
              </w:rPr>
              <w:t xml:space="preserve">  One-Hot Encoding</w:t>
            </w:r>
          </w:p>
        </w:tc>
        <w:tc>
          <w:tcPr>
            <w:tcW w:w="4819" w:type="dxa"/>
            <w:shd w:val="clear" w:color="auto" w:fill="F5F5F5"/>
          </w:tcPr>
          <w:p w:rsidR="001E7474" w:rsidRDefault="00CC5676">
            <w:r>
              <w:rPr>
                <w:b/>
                <w:color w:val="1B2A4A"/>
                <w:sz w:val="20"/>
              </w:rPr>
              <w:t xml:space="preserve">  train_test_split</w:t>
            </w:r>
          </w:p>
        </w:tc>
      </w:tr>
    </w:tbl>
    <w:p w:rsidR="001E7474" w:rsidRDefault="001E7474"/>
    <w:p w:rsidR="001E7474" w:rsidRDefault="00CC5676">
      <w:pPr>
        <w:spacing w:before="200"/>
      </w:pPr>
      <w:r>
        <w:rPr>
          <w:b/>
          <w:color w:val="757575"/>
          <w:sz w:val="24"/>
        </w:rPr>
        <w:t xml:space="preserve">  Bir Sonraki Dersle Köprü</w:t>
      </w:r>
    </w:p>
    <w:p w:rsidR="001E7474" w:rsidRDefault="00CC5676">
      <w:r>
        <w:rPr>
          <w:sz w:val="20"/>
        </w:rPr>
        <w:t>Sonraki derste modeli olusturup egiitecegiz ve sonuclari degerlendirecegiz.</w:t>
      </w:r>
    </w:p>
    <w:p w:rsidR="001E7474" w:rsidRDefault="00CC5676">
      <w:pPr>
        <w:spacing w:before="200"/>
      </w:pPr>
      <w:r>
        <w:rPr>
          <w:b/>
          <w:color w:val="757575"/>
          <w:sz w:val="24"/>
        </w:rPr>
        <w:t xml:space="preserve">  Ev Ödevi / Hazırlık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E7474">
        <w:trPr>
          <w:jc w:val="center"/>
        </w:trPr>
        <w:tc>
          <w:tcPr>
            <w:tcW w:w="9638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5F5F5"/>
          </w:tcPr>
          <w:p w:rsidR="001E7474" w:rsidRDefault="00CC5676">
            <w:r>
              <w:rPr>
                <w:sz w:val="20"/>
              </w:rPr>
              <w:t xml:space="preserve">Veri setinizi hazirlayin </w:t>
            </w:r>
            <w:r>
              <w:rPr>
                <w:sz w:val="20"/>
              </w:rPr>
              <w:t>ve mimari plaaninizi yazin. Sonraki derse hazir gelin!</w:t>
            </w:r>
          </w:p>
        </w:tc>
      </w:tr>
    </w:tbl>
    <w:p w:rsidR="001E7474" w:rsidRDefault="001E7474"/>
    <w:p w:rsidR="001E7474" w:rsidRDefault="00CC56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E7474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1E7474" w:rsidRDefault="00CC5676">
            <w:r>
              <w:rPr>
                <w:b/>
                <w:color w:val="FFFFFF"/>
                <w:sz w:val="28"/>
              </w:rPr>
              <w:t xml:space="preserve">  NOTLAR  |  Öğretmen Notları</w:t>
            </w:r>
          </w:p>
        </w:tc>
      </w:tr>
    </w:tbl>
    <w:p w:rsidR="001E7474" w:rsidRDefault="001E7474"/>
    <w:p w:rsidR="001E7474" w:rsidRDefault="00CC5676">
      <w:pPr>
        <w:spacing w:before="200"/>
      </w:pPr>
      <w:r>
        <w:rPr>
          <w:b/>
          <w:color w:val="1B2A4A"/>
          <w:sz w:val="24"/>
        </w:rPr>
        <w:t xml:space="preserve">  Dersten Önce Yapılacaklar</w:t>
      </w:r>
    </w:p>
    <w:p w:rsidR="001E7474" w:rsidRDefault="00CC5676">
      <w:pPr>
        <w:pStyle w:val="ListeMaddemi"/>
      </w:pPr>
      <w:r>
        <w:rPr>
          <w:sz w:val="20"/>
        </w:rPr>
        <w:t>Veri setlerini onceden indirin, kurulumlaari test edin.</w:t>
      </w:r>
    </w:p>
    <w:p w:rsidR="001E7474" w:rsidRDefault="00CC5676">
      <w:pPr>
        <w:spacing w:before="200"/>
      </w:pPr>
      <w:r>
        <w:rPr>
          <w:b/>
          <w:color w:val="1B2A4A"/>
          <w:sz w:val="24"/>
        </w:rPr>
        <w:t xml:space="preserve">  Olası Zorluklar ve Çözümler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1E7474">
        <w:trPr>
          <w:jc w:val="center"/>
        </w:trPr>
        <w:tc>
          <w:tcPr>
            <w:tcW w:w="4819" w:type="dxa"/>
            <w:shd w:val="clear" w:color="auto" w:fill="1B2A4A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4819" w:type="dxa"/>
            <w:shd w:val="clear" w:color="auto" w:fill="1B2A4A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Çözüm</w:t>
            </w:r>
          </w:p>
        </w:tc>
      </w:tr>
      <w:tr w:rsidR="001E7474">
        <w:trPr>
          <w:jc w:val="center"/>
        </w:trPr>
        <w:tc>
          <w:tcPr>
            <w:tcW w:w="4819" w:type="dxa"/>
          </w:tcPr>
          <w:p w:rsidR="001E7474" w:rsidRDefault="00CC5676">
            <w:r>
              <w:rPr>
                <w:sz w:val="18"/>
              </w:rPr>
              <w:t>Veri seti secimi kararsizligi</w:t>
            </w:r>
          </w:p>
        </w:tc>
        <w:tc>
          <w:tcPr>
            <w:tcW w:w="4819" w:type="dxa"/>
          </w:tcPr>
          <w:p w:rsidR="001E7474" w:rsidRDefault="00CC5676">
            <w:r>
              <w:rPr>
                <w:sz w:val="18"/>
              </w:rPr>
              <w:t>3-4 oneriden birini sectirin</w:t>
            </w:r>
          </w:p>
        </w:tc>
      </w:tr>
      <w:tr w:rsidR="001E7474">
        <w:trPr>
          <w:jc w:val="center"/>
        </w:trPr>
        <w:tc>
          <w:tcPr>
            <w:tcW w:w="4819" w:type="dxa"/>
          </w:tcPr>
          <w:p w:rsidR="001E7474" w:rsidRDefault="00CC5676">
            <w:r>
              <w:rPr>
                <w:sz w:val="18"/>
              </w:rPr>
              <w:t>On isleme adimlari karisir</w:t>
            </w:r>
          </w:p>
        </w:tc>
        <w:tc>
          <w:tcPr>
            <w:tcW w:w="4819" w:type="dxa"/>
          </w:tcPr>
          <w:p w:rsidR="001E7474" w:rsidRDefault="00CC5676">
            <w:r>
              <w:rPr>
                <w:sz w:val="18"/>
              </w:rPr>
              <w:t>Pipeline sirasiyla ilerleyin</w:t>
            </w:r>
          </w:p>
        </w:tc>
      </w:tr>
    </w:tbl>
    <w:p w:rsidR="001E7474" w:rsidRDefault="001E7474"/>
    <w:p w:rsidR="001E7474" w:rsidRDefault="00CC5676">
      <w:r>
        <w:rPr>
          <w:b/>
          <w:color w:val="1B2A4A"/>
          <w:sz w:val="20"/>
        </w:rPr>
        <w:t xml:space="preserve">Zaman Yönetimi: </w:t>
      </w:r>
      <w:r>
        <w:rPr>
          <w:sz w:val="20"/>
        </w:rPr>
        <w:t>Veri kesfii: 15dk, On isleme: 15dk, Mimari planlama: 15dk</w:t>
      </w:r>
    </w:p>
    <w:p w:rsidR="001E7474" w:rsidRDefault="00CC5676">
      <w:pPr>
        <w:spacing w:before="200"/>
      </w:pPr>
      <w:r>
        <w:rPr>
          <w:b/>
          <w:color w:val="1B2A4A"/>
          <w:sz w:val="24"/>
        </w:rPr>
        <w:t xml:space="preserve">  Alternatif Plan (B Planı)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E7474">
        <w:trPr>
          <w:jc w:val="center"/>
        </w:trPr>
        <w:tc>
          <w:tcPr>
            <w:tcW w:w="9638" w:type="dxa"/>
            <w:tcBorders>
              <w:top w:val="single" w:sz="8" w:space="0" w:color="F9A825"/>
              <w:left w:val="single" w:sz="8" w:space="0" w:color="F9A825"/>
              <w:bottom w:val="single" w:sz="8" w:space="0" w:color="F9A825"/>
              <w:right w:val="single" w:sz="8" w:space="0" w:color="F9A825"/>
            </w:tcBorders>
            <w:shd w:val="clear" w:color="auto" w:fill="FFF8E1"/>
          </w:tcPr>
          <w:p w:rsidR="001E7474" w:rsidRDefault="00CC5676">
            <w:r>
              <w:rPr>
                <w:sz w:val="20"/>
              </w:rPr>
              <w:t>Iris ile baslatip daha sonra baska veri setine gecin.</w:t>
            </w:r>
          </w:p>
        </w:tc>
      </w:tr>
    </w:tbl>
    <w:p w:rsidR="001E7474" w:rsidRDefault="001E7474"/>
    <w:p w:rsidR="001E7474" w:rsidRDefault="00CC5676">
      <w:r>
        <w:br w:type="page"/>
      </w:r>
    </w:p>
    <w:p w:rsidR="001E7474" w:rsidRDefault="00CC5676">
      <w:pPr>
        <w:jc w:val="center"/>
      </w:pPr>
      <w:r>
        <w:rPr>
          <w:b/>
          <w:color w:val="1B2A4A"/>
          <w:sz w:val="36"/>
        </w:rPr>
        <w:lastRenderedPageBreak/>
        <w:t>━━━  42. SAAT  ━━━</w:t>
      </w:r>
    </w:p>
    <w:p w:rsidR="001E7474" w:rsidRDefault="00CC5676">
      <w:pPr>
        <w:jc w:val="center"/>
      </w:pPr>
      <w:r>
        <w:rPr>
          <w:color w:val="2C6FAD"/>
          <w:sz w:val="32"/>
        </w:rPr>
        <w:t>YSA Proje: Model Olusturma ve Egitim</w:t>
      </w:r>
    </w:p>
    <w:p w:rsidR="001E7474" w:rsidRDefault="001E7474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E7474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1E7474" w:rsidRDefault="00CC5676">
            <w:r>
              <w:rPr>
                <w:b/>
                <w:color w:val="FFFFFF"/>
                <w:sz w:val="28"/>
              </w:rPr>
              <w:t xml:space="preserve">  KAZANIMLAR  |  Öğrenme Kazanımları</w:t>
            </w:r>
          </w:p>
        </w:tc>
      </w:tr>
    </w:tbl>
    <w:p w:rsidR="001E7474" w:rsidRDefault="001E7474"/>
    <w:p w:rsidR="001E7474" w:rsidRDefault="00CC5676">
      <w:r>
        <w:rPr>
          <w:b/>
          <w:color w:val="1B2A4A"/>
          <w:sz w:val="20"/>
        </w:rPr>
        <w:t xml:space="preserve">Genel Kazanım: </w:t>
      </w:r>
      <w:r>
        <w:rPr>
          <w:sz w:val="20"/>
        </w:rPr>
        <w:t xml:space="preserve">Planlanan mimaride Keras modeli olusturur, egitir ve </w:t>
      </w:r>
      <w:r>
        <w:rPr>
          <w:sz w:val="20"/>
        </w:rPr>
        <w:t>sonuclari degerlendirir.</w:t>
      </w:r>
    </w:p>
    <w:p w:rsidR="001E7474" w:rsidRDefault="001E7474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E7474">
        <w:trPr>
          <w:jc w:val="center"/>
        </w:trPr>
        <w:tc>
          <w:tcPr>
            <w:tcW w:w="3213" w:type="dxa"/>
            <w:shd w:val="clear" w:color="auto" w:fill="1B2A4A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Kod</w:t>
            </w:r>
          </w:p>
        </w:tc>
        <w:tc>
          <w:tcPr>
            <w:tcW w:w="3213" w:type="dxa"/>
            <w:shd w:val="clear" w:color="auto" w:fill="1B2A4A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Kazanım</w:t>
            </w:r>
          </w:p>
        </w:tc>
        <w:tc>
          <w:tcPr>
            <w:tcW w:w="3213" w:type="dxa"/>
            <w:shd w:val="clear" w:color="auto" w:fill="1B2A4A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Bilişsel Düzey</w:t>
            </w:r>
          </w:p>
        </w:tc>
      </w:tr>
      <w:tr w:rsidR="001E7474">
        <w:trPr>
          <w:jc w:val="center"/>
        </w:trPr>
        <w:tc>
          <w:tcPr>
            <w:tcW w:w="3213" w:type="dxa"/>
          </w:tcPr>
          <w:p w:rsidR="001E7474" w:rsidRDefault="00CC5676">
            <w:r>
              <w:rPr>
                <w:sz w:val="18"/>
              </w:rPr>
              <w:t>3.5.4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Keras ile planlanan modeli kodlar.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Uygulama</w:t>
            </w:r>
          </w:p>
        </w:tc>
      </w:tr>
      <w:tr w:rsidR="001E7474">
        <w:trPr>
          <w:jc w:val="center"/>
        </w:trPr>
        <w:tc>
          <w:tcPr>
            <w:tcW w:w="3213" w:type="dxa"/>
          </w:tcPr>
          <w:p w:rsidR="001E7474" w:rsidRDefault="00CC5676">
            <w:r>
              <w:rPr>
                <w:sz w:val="18"/>
              </w:rPr>
              <w:t>3.5.5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Modeli egitir ve egitim grafiklerini cizer.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Uygulama</w:t>
            </w:r>
          </w:p>
        </w:tc>
      </w:tr>
      <w:tr w:rsidR="001E7474">
        <w:trPr>
          <w:jc w:val="center"/>
        </w:trPr>
        <w:tc>
          <w:tcPr>
            <w:tcW w:w="3213" w:type="dxa"/>
          </w:tcPr>
          <w:p w:rsidR="001E7474" w:rsidRDefault="00CC5676">
            <w:r>
              <w:rPr>
                <w:sz w:val="18"/>
              </w:rPr>
              <w:t>3.5.6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Test verisiyle model performansini degerlendirir.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Degerlendirme</w:t>
            </w:r>
          </w:p>
        </w:tc>
      </w:tr>
    </w:tbl>
    <w:p w:rsidR="001E7474" w:rsidRDefault="001E7474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E7474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1E7474" w:rsidRDefault="00CC5676">
            <w:r>
              <w:rPr>
                <w:b/>
                <w:color w:val="FFFFFF"/>
                <w:sz w:val="28"/>
              </w:rPr>
              <w:t xml:space="preserve">  ÖN BİLGİ  |  Ön Bilgi ve Hazırlık</w:t>
            </w:r>
          </w:p>
        </w:tc>
      </w:tr>
    </w:tbl>
    <w:p w:rsidR="001E7474" w:rsidRDefault="001E7474"/>
    <w:p w:rsidR="001E7474" w:rsidRDefault="00CC5676">
      <w:r>
        <w:rPr>
          <w:b/>
          <w:color w:val="1B2A4A"/>
          <w:sz w:val="20"/>
        </w:rPr>
        <w:t xml:space="preserve">Ön Koşul Bilgiler: </w:t>
      </w:r>
      <w:r>
        <w:rPr>
          <w:sz w:val="20"/>
        </w:rPr>
        <w:t>Veri hazirlik ve model mimari planlama yapmis olmak.</w:t>
      </w:r>
    </w:p>
    <w:p w:rsidR="001E7474" w:rsidRDefault="00CC5676">
      <w:pPr>
        <w:spacing w:before="200"/>
      </w:pPr>
      <w:r>
        <w:rPr>
          <w:b/>
          <w:color w:val="757575"/>
          <w:sz w:val="24"/>
        </w:rPr>
        <w:t xml:space="preserve">  Öğrencinin Bilmesi Gerekenler</w:t>
      </w:r>
    </w:p>
    <w:p w:rsidR="001E7474" w:rsidRDefault="00CC5676">
      <w:pPr>
        <w:pStyle w:val="ListeMaddemi"/>
      </w:pPr>
      <w:r>
        <w:rPr>
          <w:sz w:val="20"/>
        </w:rPr>
        <w:t>Keras Sequential model olusturma.</w:t>
      </w:r>
    </w:p>
    <w:p w:rsidR="001E7474" w:rsidRDefault="00CC5676">
      <w:pPr>
        <w:pStyle w:val="ListeMaddemi"/>
      </w:pPr>
      <w:r>
        <w:rPr>
          <w:sz w:val="20"/>
        </w:rPr>
        <w:t>compile ve fit kullanimi.</w:t>
      </w:r>
    </w:p>
    <w:p w:rsidR="001E7474" w:rsidRDefault="00CC5676">
      <w:pPr>
        <w:pStyle w:val="ListeMaddemi"/>
      </w:pPr>
      <w:r>
        <w:rPr>
          <w:sz w:val="20"/>
        </w:rPr>
        <w:t>Overfitting tespiti.</w:t>
      </w:r>
    </w:p>
    <w:p w:rsidR="001E7474" w:rsidRDefault="00CC5676">
      <w:pPr>
        <w:spacing w:before="200"/>
      </w:pPr>
      <w:r>
        <w:rPr>
          <w:b/>
          <w:color w:val="757575"/>
          <w:sz w:val="24"/>
        </w:rPr>
        <w:t xml:space="preserve">  Olası Kavram Yanılgıları</w:t>
      </w:r>
    </w:p>
    <w:p w:rsidR="001E7474" w:rsidRDefault="00CC5676">
      <w:pPr>
        <w:pStyle w:val="ListeMaddemi"/>
      </w:pPr>
      <w:r>
        <w:rPr>
          <w:sz w:val="20"/>
        </w:rPr>
        <w:t xml:space="preserve">Ilk </w:t>
      </w:r>
      <w:r>
        <w:rPr>
          <w:sz w:val="20"/>
        </w:rPr>
        <w:t>modelin en iyi olacagi.</w:t>
      </w:r>
    </w:p>
    <w:p w:rsidR="001E7474" w:rsidRDefault="00CC5676">
      <w:pPr>
        <w:pStyle w:val="ListeMaddemi"/>
      </w:pPr>
      <w:r>
        <w:rPr>
          <w:sz w:val="20"/>
        </w:rPr>
        <w:t>Daha fazla epoch her zaman daha iyi oldugu.</w:t>
      </w:r>
    </w:p>
    <w:p w:rsidR="001E7474" w:rsidRDefault="00CC5676">
      <w:pPr>
        <w:pStyle w:val="ListeMaddemi"/>
      </w:pPr>
      <w:r>
        <w:rPr>
          <w:sz w:val="20"/>
        </w:rPr>
        <w:t>Model bir kez egitilir, degistirilmez.</w:t>
      </w:r>
    </w:p>
    <w:p w:rsidR="001E7474" w:rsidRDefault="00CC5676">
      <w:pPr>
        <w:spacing w:before="200"/>
      </w:pPr>
      <w:r>
        <w:rPr>
          <w:b/>
          <w:color w:val="757575"/>
          <w:sz w:val="24"/>
        </w:rPr>
        <w:t xml:space="preserve">  Hazırlık Materyalleri</w:t>
      </w:r>
    </w:p>
    <w:p w:rsidR="001E7474" w:rsidRDefault="00CC5676">
      <w:pPr>
        <w:pStyle w:val="ListeMaddemi"/>
      </w:pPr>
      <w:r>
        <w:rPr>
          <w:sz w:val="20"/>
        </w:rPr>
        <w:t>Bilgisayar (Python + Keras kurulu)</w:t>
      </w:r>
    </w:p>
    <w:p w:rsidR="001E7474" w:rsidRDefault="00CC5676">
      <w:pPr>
        <w:pStyle w:val="ListeMaddemi"/>
      </w:pPr>
      <w:r>
        <w:rPr>
          <w:sz w:val="20"/>
        </w:rPr>
        <w:t>PyCharm IDE</w:t>
      </w:r>
    </w:p>
    <w:p w:rsidR="001E7474" w:rsidRDefault="00CC5676">
      <w:pPr>
        <w:pStyle w:val="ListeMaddemi"/>
      </w:pPr>
      <w:r>
        <w:rPr>
          <w:sz w:val="20"/>
        </w:rPr>
        <w:t>Hazirlanmis veri seti</w:t>
      </w:r>
    </w:p>
    <w:p w:rsidR="001E7474" w:rsidRDefault="00CC5676">
      <w:pPr>
        <w:jc w:val="center"/>
      </w:pPr>
      <w:r>
        <w:rPr>
          <w:color w:val="BDBDBD"/>
          <w:sz w:val="12"/>
        </w:rPr>
        <w:t>________________________________________________________</w:t>
      </w:r>
      <w:r>
        <w:rPr>
          <w:color w:val="BDBDBD"/>
          <w:sz w:val="12"/>
        </w:rPr>
        <w:t>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E7474">
        <w:trPr>
          <w:jc w:val="center"/>
        </w:trPr>
        <w:tc>
          <w:tcPr>
            <w:tcW w:w="9638" w:type="dxa"/>
            <w:tcBorders>
              <w:top w:val="single" w:sz="10" w:space="0" w:color="2C6FAD"/>
              <w:left w:val="single" w:sz="10" w:space="0" w:color="2C6FAD"/>
              <w:bottom w:val="single" w:sz="10" w:space="0" w:color="2C6FAD"/>
              <w:right w:val="single" w:sz="10" w:space="0" w:color="2C6FAD"/>
            </w:tcBorders>
            <w:shd w:val="clear" w:color="auto" w:fill="2C6FAD"/>
          </w:tcPr>
          <w:p w:rsidR="001E7474" w:rsidRDefault="00CC5676">
            <w:r>
              <w:rPr>
                <w:b/>
                <w:color w:val="FFFFFF"/>
                <w:sz w:val="28"/>
              </w:rPr>
              <w:t xml:space="preserve">  E1  |  GİRME (ENGAGE)  —  Dikkat Çekme &amp; Merak Uyandırma</w:t>
            </w:r>
          </w:p>
        </w:tc>
      </w:tr>
    </w:tbl>
    <w:p w:rsidR="001E7474" w:rsidRDefault="001E7474"/>
    <w:p w:rsidR="001E7474" w:rsidRDefault="00CC5676">
      <w:r>
        <w:rPr>
          <w:i/>
          <w:color w:val="2C6FAD"/>
          <w:sz w:val="20"/>
        </w:rPr>
        <w:t xml:space="preserve">  Süre: 5 dakika</w:t>
      </w:r>
    </w:p>
    <w:p w:rsidR="001E7474" w:rsidRDefault="00CC5676">
      <w:r>
        <w:rPr>
          <w:b/>
          <w:color w:val="1B2A4A"/>
          <w:sz w:val="20"/>
        </w:rPr>
        <w:t xml:space="preserve">Dikkat Çekici Soru: </w:t>
      </w:r>
      <w:r>
        <w:rPr>
          <w:sz w:val="20"/>
        </w:rPr>
        <w:t>"Veriyi hazirlaadiniz, mimariyii planladiniz. Simdi insa zamani! Keras ile modeli kurup egitecegiz. Sonuclari gorunce ogrenmenin gucu</w:t>
      </w:r>
      <w:r>
        <w:rPr>
          <w:sz w:val="20"/>
        </w:rPr>
        <w:t>nu goreceksiniz!"</w:t>
      </w:r>
    </w:p>
    <w:p w:rsidR="001E7474" w:rsidRDefault="00CC5676">
      <w:r>
        <w:rPr>
          <w:b/>
          <w:color w:val="1B2A4A"/>
          <w:sz w:val="20"/>
        </w:rPr>
        <w:t xml:space="preserve">Günlük Hayat Bağlantısı: </w:t>
      </w:r>
      <w:r>
        <w:rPr>
          <w:sz w:val="20"/>
        </w:rPr>
        <w:t>Mimari plan = proje cizimi. Kodlama = insa. Egitim = ogretme. Test = sinav.</w:t>
      </w:r>
    </w:p>
    <w:p w:rsidR="001E7474" w:rsidRDefault="00CC5676">
      <w:pPr>
        <w:spacing w:before="200"/>
      </w:pPr>
      <w:r>
        <w:rPr>
          <w:b/>
          <w:color w:val="2C6FAD"/>
          <w:sz w:val="24"/>
        </w:rPr>
        <w:t xml:space="preserve">  Ön Bilgi Yoklama Soruları</w:t>
      </w:r>
    </w:p>
    <w:p w:rsidR="001E7474" w:rsidRDefault="00CC5676">
      <w:r>
        <w:rPr>
          <w:b/>
          <w:color w:val="2C6FAD"/>
          <w:sz w:val="20"/>
        </w:rPr>
        <w:t xml:space="preserve">  1. </w:t>
      </w:r>
      <w:r>
        <w:rPr>
          <w:sz w:val="20"/>
        </w:rPr>
        <w:t>Model hangi adimlarla olusturulur?</w:t>
      </w:r>
    </w:p>
    <w:p w:rsidR="001E7474" w:rsidRDefault="00CC5676">
      <w:r>
        <w:rPr>
          <w:b/>
          <w:color w:val="2C6FAD"/>
          <w:sz w:val="20"/>
        </w:rPr>
        <w:t xml:space="preserve">  2. </w:t>
      </w:r>
      <w:r>
        <w:rPr>
          <w:sz w:val="20"/>
        </w:rPr>
        <w:t>Egitim sirasinda ne izlenir?</w:t>
      </w:r>
    </w:p>
    <w:p w:rsidR="001E7474" w:rsidRDefault="00CC5676">
      <w:r>
        <w:rPr>
          <w:b/>
          <w:color w:val="2C6FAD"/>
          <w:sz w:val="20"/>
        </w:rPr>
        <w:lastRenderedPageBreak/>
        <w:t xml:space="preserve">  3. </w:t>
      </w:r>
      <w:r>
        <w:rPr>
          <w:sz w:val="20"/>
        </w:rPr>
        <w:t>Test accuracy si ne anlama gel</w:t>
      </w:r>
      <w:r>
        <w:rPr>
          <w:sz w:val="20"/>
        </w:rPr>
        <w:t>ir?</w:t>
      </w:r>
    </w:p>
    <w:p w:rsidR="001E7474" w:rsidRDefault="00CC5676">
      <w:pPr>
        <w:spacing w:before="200"/>
      </w:pPr>
      <w:r>
        <w:rPr>
          <w:b/>
          <w:color w:val="2C6FAD"/>
          <w:sz w:val="24"/>
        </w:rPr>
        <w:t xml:space="preserve">  Motivasyon Etkinliği: "Model Insaasi"</w:t>
      </w:r>
    </w:p>
    <w:p w:rsidR="001E7474" w:rsidRDefault="00CC5676">
      <w:r>
        <w:rPr>
          <w:b/>
          <w:color w:val="1B2A4A"/>
          <w:sz w:val="20"/>
        </w:rPr>
        <w:t xml:space="preserve">Açıklama: </w:t>
      </w:r>
      <w:r>
        <w:rPr>
          <w:sz w:val="20"/>
        </w:rPr>
        <w:t>Keras ile model olusturma ve egiitim.</w:t>
      </w:r>
    </w:p>
    <w:p w:rsidR="001E7474" w:rsidRDefault="00CC5676">
      <w:r>
        <w:rPr>
          <w:b/>
          <w:color w:val="1B2A4A"/>
          <w:sz w:val="20"/>
        </w:rPr>
        <w:t xml:space="preserve">Yönerge: </w:t>
      </w:r>
      <w:r>
        <w:rPr>
          <w:sz w:val="20"/>
        </w:rPr>
        <w:t>Her ogrenci onceki derse hazirlaadigii plana gore modelini kurar. Egitmen sinifta dolasarak yardim eder.</w:t>
      </w:r>
    </w:p>
    <w:p w:rsidR="001E7474" w:rsidRDefault="00CC5676">
      <w:pPr>
        <w:spacing w:before="200"/>
      </w:pPr>
      <w:r>
        <w:rPr>
          <w:b/>
          <w:color w:val="2C6FAD"/>
          <w:sz w:val="24"/>
        </w:rPr>
        <w:t xml:space="preserve">  Senaryo / Problem Durumu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E7474">
        <w:trPr>
          <w:jc w:val="center"/>
        </w:trPr>
        <w:tc>
          <w:tcPr>
            <w:tcW w:w="9638" w:type="dxa"/>
            <w:tcBorders>
              <w:top w:val="single" w:sz="8" w:space="0" w:color="2C6FAD"/>
              <w:left w:val="single" w:sz="8" w:space="0" w:color="2C6FAD"/>
              <w:bottom w:val="single" w:sz="8" w:space="0" w:color="2C6FAD"/>
              <w:right w:val="single" w:sz="8" w:space="0" w:color="2C6FAD"/>
            </w:tcBorders>
            <w:shd w:val="clear" w:color="auto" w:fill="E3F2FD"/>
          </w:tcPr>
          <w:p w:rsidR="001E7474" w:rsidRDefault="00CC5676">
            <w:r>
              <w:rPr>
                <w:sz w:val="20"/>
              </w:rPr>
              <w:t xml:space="preserve">Breast Cancer: 30 </w:t>
            </w:r>
            <w:r>
              <w:rPr>
                <w:sz w:val="20"/>
              </w:rPr>
              <w:t>giris, Dense(16,relu), Dense(8,relu), Dense(1,sigmoid). Compile: adam, binary_crossentropy.</w:t>
            </w:r>
          </w:p>
        </w:tc>
      </w:tr>
    </w:tbl>
    <w:p w:rsidR="001E7474" w:rsidRDefault="001E7474"/>
    <w:p w:rsidR="001E7474" w:rsidRDefault="00CC56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E7474">
        <w:trPr>
          <w:jc w:val="center"/>
        </w:trPr>
        <w:tc>
          <w:tcPr>
            <w:tcW w:w="9638" w:type="dxa"/>
            <w:tcBorders>
              <w:top w:val="single" w:sz="10" w:space="0" w:color="007A7A"/>
              <w:left w:val="single" w:sz="10" w:space="0" w:color="007A7A"/>
              <w:bottom w:val="single" w:sz="10" w:space="0" w:color="007A7A"/>
              <w:right w:val="single" w:sz="10" w:space="0" w:color="007A7A"/>
            </w:tcBorders>
            <w:shd w:val="clear" w:color="auto" w:fill="007A7A"/>
          </w:tcPr>
          <w:p w:rsidR="001E7474" w:rsidRDefault="00CC5676">
            <w:r>
              <w:rPr>
                <w:b/>
                <w:color w:val="FFFFFF"/>
                <w:sz w:val="28"/>
              </w:rPr>
              <w:t xml:space="preserve">  E2  |  KEŞİF (EXPLORE)  —  Aktif Keşif &amp; Deneyimleme</w:t>
            </w:r>
          </w:p>
        </w:tc>
      </w:tr>
    </w:tbl>
    <w:p w:rsidR="001E7474" w:rsidRDefault="001E7474"/>
    <w:p w:rsidR="001E7474" w:rsidRDefault="00CC5676">
      <w:r>
        <w:rPr>
          <w:i/>
          <w:color w:val="007A7A"/>
          <w:sz w:val="20"/>
        </w:rPr>
        <w:t xml:space="preserve">  Süre: 10 dakika</w:t>
      </w:r>
    </w:p>
    <w:p w:rsidR="001E7474" w:rsidRDefault="00CC5676">
      <w:pPr>
        <w:spacing w:before="200"/>
      </w:pPr>
      <w:r>
        <w:rPr>
          <w:b/>
          <w:color w:val="007A7A"/>
          <w:sz w:val="24"/>
        </w:rPr>
        <w:t xml:space="preserve">  Keşi</w:t>
      </w:r>
      <w:r>
        <w:rPr>
          <w:b/>
          <w:color w:val="007A7A"/>
          <w:sz w:val="24"/>
        </w:rPr>
        <w:t>f Etkinliği: "Model Egitim ve Degerlendirme"</w:t>
      </w:r>
    </w:p>
    <w:p w:rsidR="001E7474" w:rsidRDefault="00CC5676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Proje</w:t>
      </w:r>
    </w:p>
    <w:p w:rsidR="001E7474" w:rsidRDefault="00CC5676">
      <w:r>
        <w:rPr>
          <w:b/>
          <w:color w:val="1B2A4A"/>
          <w:sz w:val="20"/>
        </w:rPr>
        <w:t xml:space="preserve">Amacı: </w:t>
      </w:r>
      <w:r>
        <w:rPr>
          <w:sz w:val="20"/>
        </w:rPr>
        <w:t>Modeli egitmek, grafikleri cizmek ve performansi degerlendirmek.</w:t>
      </w:r>
    </w:p>
    <w:p w:rsidR="001E7474" w:rsidRDefault="00CC5676">
      <w:r>
        <w:rPr>
          <w:b/>
          <w:color w:val="1B2A4A"/>
          <w:sz w:val="20"/>
        </w:rPr>
        <w:t xml:space="preserve">Malzemeler: </w:t>
      </w:r>
      <w:r>
        <w:rPr>
          <w:sz w:val="20"/>
        </w:rPr>
        <w:t>Bilgisayar, PyCharm, Keras, Matplotlib</w:t>
      </w:r>
    </w:p>
    <w:p w:rsidR="001E7474" w:rsidRDefault="00CC5676">
      <w:pPr>
        <w:spacing w:before="200"/>
      </w:pPr>
      <w:r>
        <w:rPr>
          <w:b/>
          <w:color w:val="007A7A"/>
          <w:sz w:val="24"/>
        </w:rPr>
        <w:t xml:space="preserve">  Yönerge Adımları</w:t>
      </w:r>
    </w:p>
    <w:p w:rsidR="001E7474" w:rsidRDefault="00CC5676">
      <w:r>
        <w:rPr>
          <w:b/>
          <w:color w:val="007A7A"/>
          <w:sz w:val="20"/>
        </w:rPr>
        <w:t xml:space="preserve">  1. </w:t>
      </w:r>
      <w:r>
        <w:rPr>
          <w:sz w:val="20"/>
        </w:rPr>
        <w:t xml:space="preserve">Keras modeli olusturun (onceki dersin </w:t>
      </w:r>
      <w:r>
        <w:rPr>
          <w:sz w:val="20"/>
        </w:rPr>
        <w:t>plani).</w:t>
      </w:r>
    </w:p>
    <w:p w:rsidR="001E7474" w:rsidRDefault="00CC5676">
      <w:r>
        <w:rPr>
          <w:b/>
          <w:color w:val="007A7A"/>
          <w:sz w:val="20"/>
        </w:rPr>
        <w:t xml:space="preserve">  2. </w:t>
      </w:r>
      <w:r>
        <w:rPr>
          <w:sz w:val="20"/>
        </w:rPr>
        <w:t>model.compile ile derleyin.</w:t>
      </w:r>
    </w:p>
    <w:p w:rsidR="001E7474" w:rsidRDefault="00CC5676">
      <w:r>
        <w:rPr>
          <w:b/>
          <w:color w:val="007A7A"/>
          <w:sz w:val="20"/>
        </w:rPr>
        <w:t xml:space="preserve">  3. </w:t>
      </w:r>
      <w:r>
        <w:rPr>
          <w:sz w:val="20"/>
        </w:rPr>
        <w:t>model.fit ile egitin (epochs=100, validation_split=0.2).</w:t>
      </w:r>
    </w:p>
    <w:p w:rsidR="001E7474" w:rsidRDefault="00CC5676">
      <w:r>
        <w:rPr>
          <w:b/>
          <w:color w:val="007A7A"/>
          <w:sz w:val="20"/>
        </w:rPr>
        <w:t xml:space="preserve">  4. </w:t>
      </w:r>
      <w:r>
        <w:rPr>
          <w:sz w:val="20"/>
        </w:rPr>
        <w:t>Egitim ve dogrulama kayip/accuracy grafiklerini cizin.</w:t>
      </w:r>
    </w:p>
    <w:p w:rsidR="001E7474" w:rsidRDefault="00CC5676">
      <w:r>
        <w:rPr>
          <w:b/>
          <w:color w:val="007A7A"/>
          <w:sz w:val="20"/>
        </w:rPr>
        <w:t xml:space="preserve">  5. </w:t>
      </w:r>
      <w:r>
        <w:rPr>
          <w:sz w:val="20"/>
        </w:rPr>
        <w:t>model.evaluate ile test performansini olcun.</w:t>
      </w:r>
    </w:p>
    <w:p w:rsidR="001E7474" w:rsidRDefault="00CC5676">
      <w:r>
        <w:rPr>
          <w:b/>
          <w:color w:val="1B2A4A"/>
          <w:sz w:val="20"/>
        </w:rPr>
        <w:t xml:space="preserve">Öğrenci Rolü: </w:t>
      </w:r>
      <w:r>
        <w:rPr>
          <w:sz w:val="20"/>
        </w:rPr>
        <w:t>ML muhendisi: modeli egiten v</w:t>
      </w:r>
      <w:r>
        <w:rPr>
          <w:sz w:val="20"/>
        </w:rPr>
        <w:t>e degerlendireen</w:t>
      </w:r>
    </w:p>
    <w:p w:rsidR="001E7474" w:rsidRDefault="00CC5676">
      <w:r>
        <w:rPr>
          <w:b/>
          <w:color w:val="1B2A4A"/>
          <w:sz w:val="20"/>
        </w:rPr>
        <w:t xml:space="preserve">Öğretmen Rolü: </w:t>
      </w:r>
      <w:r>
        <w:rPr>
          <w:sz w:val="20"/>
        </w:rPr>
        <w:t>Egitim surecini ve grafikleri kontrol eder</w:t>
      </w:r>
    </w:p>
    <w:p w:rsidR="001E7474" w:rsidRDefault="00CC5676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Egitilmis Model ve Performans Raporu</w:t>
      </w:r>
    </w:p>
    <w:p w:rsidR="001E7474" w:rsidRDefault="00CC5676">
      <w:pPr>
        <w:spacing w:before="200"/>
      </w:pPr>
      <w:r>
        <w:rPr>
          <w:b/>
          <w:color w:val="007A7A"/>
          <w:sz w:val="24"/>
        </w:rPr>
        <w:t xml:space="preserve">  Araştırma Soruları</w:t>
      </w:r>
    </w:p>
    <w:p w:rsidR="001E7474" w:rsidRDefault="00CC5676">
      <w:r>
        <w:rPr>
          <w:b/>
          <w:color w:val="007A7A"/>
          <w:sz w:val="20"/>
        </w:rPr>
        <w:t xml:space="preserve">  1. </w:t>
      </w:r>
      <w:r>
        <w:rPr>
          <w:sz w:val="20"/>
        </w:rPr>
        <w:t>Classification report nedir?</w:t>
      </w:r>
    </w:p>
    <w:p w:rsidR="001E7474" w:rsidRDefault="00CC5676">
      <w:r>
        <w:rPr>
          <w:b/>
          <w:color w:val="007A7A"/>
          <w:sz w:val="20"/>
        </w:rPr>
        <w:t xml:space="preserve">  2. </w:t>
      </w:r>
      <w:r>
        <w:rPr>
          <w:sz w:val="20"/>
        </w:rPr>
        <w:t>Confusion matrix nasil yorumlanir?</w:t>
      </w:r>
    </w:p>
    <w:p w:rsidR="001E7474" w:rsidRDefault="00CC5676">
      <w:r>
        <w:rPr>
          <w:b/>
          <w:color w:val="007A7A"/>
          <w:sz w:val="20"/>
        </w:rPr>
        <w:t xml:space="preserve">  3. </w:t>
      </w:r>
      <w:r>
        <w:rPr>
          <w:sz w:val="20"/>
        </w:rPr>
        <w:t>ROC egrisi nedir?</w:t>
      </w:r>
    </w:p>
    <w:p w:rsidR="001E7474" w:rsidRDefault="00CC5676">
      <w:r>
        <w:rPr>
          <w:b/>
          <w:color w:val="1B2A4A"/>
          <w:sz w:val="20"/>
        </w:rPr>
        <w:t>Grupla Çalı</w:t>
      </w:r>
      <w:r>
        <w:rPr>
          <w:b/>
          <w:color w:val="1B2A4A"/>
          <w:sz w:val="20"/>
        </w:rPr>
        <w:t xml:space="preserve">şma Kuralları: </w:t>
      </w:r>
      <w:r>
        <w:rPr>
          <w:sz w:val="20"/>
        </w:rPr>
        <w:t>Overfitting kontrolu yapin, gerekirse early stopping ekleyin!</w:t>
      </w:r>
    </w:p>
    <w:p w:rsidR="001E7474" w:rsidRDefault="00CC56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E7474" w:rsidRDefault="00CC5676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E7474">
        <w:trPr>
          <w:jc w:val="center"/>
        </w:trPr>
        <w:tc>
          <w:tcPr>
            <w:tcW w:w="9638" w:type="dxa"/>
            <w:tcBorders>
              <w:top w:val="single" w:sz="10" w:space="0" w:color="E65C00"/>
              <w:left w:val="single" w:sz="10" w:space="0" w:color="E65C00"/>
              <w:bottom w:val="single" w:sz="10" w:space="0" w:color="E65C00"/>
              <w:right w:val="single" w:sz="10" w:space="0" w:color="E65C00"/>
            </w:tcBorders>
            <w:shd w:val="clear" w:color="auto" w:fill="E65C00"/>
          </w:tcPr>
          <w:p w:rsidR="001E7474" w:rsidRDefault="00CC5676">
            <w:r>
              <w:rPr>
                <w:b/>
                <w:color w:val="FFFFFF"/>
                <w:sz w:val="28"/>
              </w:rPr>
              <w:lastRenderedPageBreak/>
              <w:t xml:space="preserve">  E3  |  AÇIKLAMA (EXPLAIN)  —  Kavramları Yapılandırma</w:t>
            </w:r>
          </w:p>
        </w:tc>
      </w:tr>
    </w:tbl>
    <w:p w:rsidR="001E7474" w:rsidRDefault="001E7474"/>
    <w:p w:rsidR="001E7474" w:rsidRDefault="00CC5676">
      <w:r>
        <w:rPr>
          <w:i/>
          <w:color w:val="E65C00"/>
          <w:sz w:val="20"/>
        </w:rPr>
        <w:t xml:space="preserve">  Süre: 12 dakika</w:t>
      </w:r>
    </w:p>
    <w:p w:rsidR="001E7474" w:rsidRDefault="00CC5676">
      <w:pPr>
        <w:spacing w:before="200"/>
      </w:pPr>
      <w:r>
        <w:rPr>
          <w:b/>
          <w:color w:val="E65C00"/>
          <w:sz w:val="24"/>
        </w:rPr>
        <w:t xml:space="preserve">  Temel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1E7474">
        <w:trPr>
          <w:jc w:val="center"/>
        </w:trPr>
        <w:tc>
          <w:tcPr>
            <w:tcW w:w="2409" w:type="dxa"/>
            <w:shd w:val="clear" w:color="auto" w:fill="E65C00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Kavram</w:t>
            </w:r>
          </w:p>
        </w:tc>
        <w:tc>
          <w:tcPr>
            <w:tcW w:w="2409" w:type="dxa"/>
            <w:shd w:val="clear" w:color="auto" w:fill="E65C00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Tanım</w:t>
            </w:r>
          </w:p>
        </w:tc>
        <w:tc>
          <w:tcPr>
            <w:tcW w:w="2409" w:type="dxa"/>
            <w:shd w:val="clear" w:color="auto" w:fill="E65C00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2409" w:type="dxa"/>
            <w:shd w:val="clear" w:color="auto" w:fill="E65C00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Görsel Açıklama</w:t>
            </w:r>
          </w:p>
        </w:tc>
      </w:tr>
      <w:tr w:rsidR="001E7474">
        <w:trPr>
          <w:jc w:val="center"/>
        </w:trPr>
        <w:tc>
          <w:tcPr>
            <w:tcW w:w="2409" w:type="dxa"/>
          </w:tcPr>
          <w:p w:rsidR="001E7474" w:rsidRDefault="00CC5676">
            <w:r>
              <w:rPr>
                <w:sz w:val="18"/>
              </w:rPr>
              <w:t>model.fit() ciktisi</w:t>
            </w:r>
          </w:p>
        </w:tc>
        <w:tc>
          <w:tcPr>
            <w:tcW w:w="2409" w:type="dxa"/>
          </w:tcPr>
          <w:p w:rsidR="001E7474" w:rsidRDefault="00CC5676">
            <w:r>
              <w:rPr>
                <w:sz w:val="18"/>
              </w:rPr>
              <w:t>History nesnesi: loss ve accuracy kayitlari</w:t>
            </w:r>
          </w:p>
        </w:tc>
        <w:tc>
          <w:tcPr>
            <w:tcW w:w="2409" w:type="dxa"/>
          </w:tcPr>
          <w:p w:rsidR="001E7474" w:rsidRDefault="00CC5676">
            <w:r>
              <w:rPr>
                <w:sz w:val="18"/>
              </w:rPr>
              <w:t>history = model.fit(...)</w:t>
            </w:r>
          </w:p>
        </w:tc>
        <w:tc>
          <w:tcPr>
            <w:tcW w:w="2409" w:type="dxa"/>
          </w:tcPr>
          <w:p w:rsidR="001E7474" w:rsidRDefault="00CC5676">
            <w:r>
              <w:rPr>
                <w:sz w:val="18"/>
              </w:rPr>
              <w:t>Egitim log u</w:t>
            </w:r>
          </w:p>
        </w:tc>
      </w:tr>
      <w:tr w:rsidR="001E7474">
        <w:trPr>
          <w:jc w:val="center"/>
        </w:trPr>
        <w:tc>
          <w:tcPr>
            <w:tcW w:w="2409" w:type="dxa"/>
          </w:tcPr>
          <w:p w:rsidR="001E7474" w:rsidRDefault="00CC5676">
            <w:r>
              <w:rPr>
                <w:sz w:val="18"/>
              </w:rPr>
              <w:t>Egitim Grafigi</w:t>
            </w:r>
          </w:p>
        </w:tc>
        <w:tc>
          <w:tcPr>
            <w:tcW w:w="2409" w:type="dxa"/>
          </w:tcPr>
          <w:p w:rsidR="001E7474" w:rsidRDefault="00CC5676">
            <w:r>
              <w:rPr>
                <w:sz w:val="18"/>
              </w:rPr>
              <w:t>Loss ve accuracy nin epoch ile degisimi</w:t>
            </w:r>
          </w:p>
        </w:tc>
        <w:tc>
          <w:tcPr>
            <w:tcW w:w="2409" w:type="dxa"/>
          </w:tcPr>
          <w:p w:rsidR="001E7474" w:rsidRDefault="00CC5676">
            <w:r>
              <w:rPr>
                <w:sz w:val="18"/>
              </w:rPr>
              <w:t>plt.plot(history.history['loss'])</w:t>
            </w:r>
          </w:p>
        </w:tc>
        <w:tc>
          <w:tcPr>
            <w:tcW w:w="2409" w:type="dxa"/>
          </w:tcPr>
          <w:p w:rsidR="001E7474" w:rsidRDefault="00CC5676">
            <w:r>
              <w:rPr>
                <w:sz w:val="18"/>
              </w:rPr>
              <w:t>Loss grafigi</w:t>
            </w:r>
          </w:p>
        </w:tc>
      </w:tr>
      <w:tr w:rsidR="001E7474">
        <w:trPr>
          <w:jc w:val="center"/>
        </w:trPr>
        <w:tc>
          <w:tcPr>
            <w:tcW w:w="2409" w:type="dxa"/>
          </w:tcPr>
          <w:p w:rsidR="001E7474" w:rsidRDefault="00CC5676">
            <w:r>
              <w:rPr>
                <w:sz w:val="18"/>
              </w:rPr>
              <w:t>model.evaluate</w:t>
            </w:r>
            <w:r>
              <w:rPr>
                <w:sz w:val="18"/>
              </w:rPr>
              <w:t>()</w:t>
            </w:r>
          </w:p>
        </w:tc>
        <w:tc>
          <w:tcPr>
            <w:tcW w:w="2409" w:type="dxa"/>
          </w:tcPr>
          <w:p w:rsidR="001E7474" w:rsidRDefault="00CC5676">
            <w:r>
              <w:rPr>
                <w:sz w:val="18"/>
              </w:rPr>
              <w:t>Test verisi ile degerlenddirme</w:t>
            </w:r>
          </w:p>
        </w:tc>
        <w:tc>
          <w:tcPr>
            <w:tcW w:w="2409" w:type="dxa"/>
          </w:tcPr>
          <w:p w:rsidR="001E7474" w:rsidRDefault="00CC5676">
            <w:r>
              <w:rPr>
                <w:sz w:val="18"/>
              </w:rPr>
              <w:t>[test_loss, test_accuracy]</w:t>
            </w:r>
          </w:p>
        </w:tc>
        <w:tc>
          <w:tcPr>
            <w:tcW w:w="2409" w:type="dxa"/>
          </w:tcPr>
          <w:p w:rsidR="001E7474" w:rsidRDefault="00CC5676">
            <w:r>
              <w:rPr>
                <w:sz w:val="18"/>
              </w:rPr>
              <w:t>Degerlenddirme</w:t>
            </w:r>
          </w:p>
        </w:tc>
      </w:tr>
      <w:tr w:rsidR="001E7474">
        <w:trPr>
          <w:jc w:val="center"/>
        </w:trPr>
        <w:tc>
          <w:tcPr>
            <w:tcW w:w="2409" w:type="dxa"/>
          </w:tcPr>
          <w:p w:rsidR="001E7474" w:rsidRDefault="00CC5676">
            <w:r>
              <w:rPr>
                <w:sz w:val="18"/>
              </w:rPr>
              <w:t>Classification Report</w:t>
            </w:r>
          </w:p>
        </w:tc>
        <w:tc>
          <w:tcPr>
            <w:tcW w:w="2409" w:type="dxa"/>
          </w:tcPr>
          <w:p w:rsidR="001E7474" w:rsidRDefault="00CC5676">
            <w:r>
              <w:rPr>
                <w:sz w:val="18"/>
              </w:rPr>
              <w:t>Precision, Recall, F1-Score</w:t>
            </w:r>
          </w:p>
        </w:tc>
        <w:tc>
          <w:tcPr>
            <w:tcW w:w="2409" w:type="dxa"/>
          </w:tcPr>
          <w:p w:rsidR="001E7474" w:rsidRDefault="00CC5676">
            <w:r>
              <w:rPr>
                <w:sz w:val="18"/>
              </w:rPr>
              <w:t>from sklearn.metrics import classification_report</w:t>
            </w:r>
          </w:p>
        </w:tc>
        <w:tc>
          <w:tcPr>
            <w:tcW w:w="2409" w:type="dxa"/>
          </w:tcPr>
          <w:p w:rsidR="001E7474" w:rsidRDefault="00CC5676">
            <w:r>
              <w:rPr>
                <w:sz w:val="18"/>
              </w:rPr>
              <w:t>Rapor tablosu</w:t>
            </w:r>
          </w:p>
        </w:tc>
      </w:tr>
      <w:tr w:rsidR="001E7474">
        <w:trPr>
          <w:jc w:val="center"/>
        </w:trPr>
        <w:tc>
          <w:tcPr>
            <w:tcW w:w="2409" w:type="dxa"/>
          </w:tcPr>
          <w:p w:rsidR="001E7474" w:rsidRDefault="00CC5676">
            <w:r>
              <w:rPr>
                <w:sz w:val="18"/>
              </w:rPr>
              <w:t>Confusion Matrix</w:t>
            </w:r>
          </w:p>
        </w:tc>
        <w:tc>
          <w:tcPr>
            <w:tcW w:w="2409" w:type="dxa"/>
          </w:tcPr>
          <w:p w:rsidR="001E7474" w:rsidRDefault="00CC5676">
            <w:r>
              <w:rPr>
                <w:sz w:val="18"/>
              </w:rPr>
              <w:t>Tahmin vs Gercek tablosu</w:t>
            </w:r>
          </w:p>
        </w:tc>
        <w:tc>
          <w:tcPr>
            <w:tcW w:w="2409" w:type="dxa"/>
          </w:tcPr>
          <w:p w:rsidR="001E7474" w:rsidRDefault="00CC5676">
            <w:r>
              <w:rPr>
                <w:sz w:val="18"/>
              </w:rPr>
              <w:t xml:space="preserve">Dogru ve yanlis </w:t>
            </w:r>
            <w:r>
              <w:rPr>
                <w:sz w:val="18"/>
              </w:rPr>
              <w:t>sinifllaandirma sayilari</w:t>
            </w:r>
          </w:p>
        </w:tc>
        <w:tc>
          <w:tcPr>
            <w:tcW w:w="2409" w:type="dxa"/>
          </w:tcPr>
          <w:p w:rsidR="001E7474" w:rsidRDefault="00CC5676">
            <w:r>
              <w:rPr>
                <w:sz w:val="18"/>
              </w:rPr>
              <w:t>Matris gorseli</w:t>
            </w:r>
          </w:p>
        </w:tc>
      </w:tr>
    </w:tbl>
    <w:p w:rsidR="001E7474" w:rsidRDefault="001E7474"/>
    <w:p w:rsidR="001E7474" w:rsidRDefault="00CC5676">
      <w:pPr>
        <w:spacing w:before="200"/>
      </w:pPr>
      <w:r>
        <w:rPr>
          <w:b/>
          <w:color w:val="E65C00"/>
          <w:sz w:val="24"/>
        </w:rPr>
        <w:t xml:space="preserve">  Konu Anlatımı</w:t>
      </w:r>
    </w:p>
    <w:p w:rsidR="001E7474" w:rsidRDefault="00CC5676">
      <w:r>
        <w:rPr>
          <w:sz w:val="20"/>
        </w:rPr>
        <w:t>model.fit() egitim sirasinda bir History nesnesi dondurur. Bu nesne epoch basina loss ve accuracy degerlerini icerir. Bu degerlerle egitim grafigi cizilir.</w:t>
      </w:r>
    </w:p>
    <w:p w:rsidR="001E7474" w:rsidRDefault="00CC5676">
      <w:r>
        <w:rPr>
          <w:sz w:val="20"/>
        </w:rPr>
        <w:t>Egitim grafigi yorumu: 1) Egitim ve dogrul</w:t>
      </w:r>
      <w:r>
        <w:rPr>
          <w:sz w:val="20"/>
        </w:rPr>
        <w:t>ama loss u birlikte azaliyorsa = iyi. 2) Egitim loss u azalip dogrulama artiyorsa = overfitting. 3) Her ikisi de yuksekse = underfitting veya daha fazla epoch gerekli.</w:t>
      </w:r>
    </w:p>
    <w:p w:rsidR="001E7474" w:rsidRDefault="00CC5676">
      <w:r>
        <w:rPr>
          <w:sz w:val="20"/>
        </w:rPr>
        <w:t>model.evaluate(X_test, y_test) test performansini verir. Classification report ile her s</w:t>
      </w:r>
      <w:r>
        <w:rPr>
          <w:sz w:val="20"/>
        </w:rPr>
        <w:t>inif icin precision, recall, f1-score gorulur. Confusion matrix ile hangi siniflarin karistirildigi anlasilir.</w:t>
      </w:r>
    </w:p>
    <w:p w:rsidR="001E7474" w:rsidRDefault="00CC5676">
      <w:pPr>
        <w:spacing w:before="200"/>
      </w:pPr>
      <w:r>
        <w:rPr>
          <w:b/>
          <w:color w:val="E65C00"/>
          <w:sz w:val="24"/>
        </w:rPr>
        <w:t xml:space="preserve">  Somut Örnekler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E7474">
        <w:trPr>
          <w:jc w:val="center"/>
        </w:trPr>
        <w:tc>
          <w:tcPr>
            <w:tcW w:w="3213" w:type="dxa"/>
            <w:shd w:val="clear" w:color="auto" w:fill="E65C00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3213" w:type="dxa"/>
            <w:shd w:val="clear" w:color="auto" w:fill="E65C00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Açıklama</w:t>
            </w:r>
          </w:p>
        </w:tc>
        <w:tc>
          <w:tcPr>
            <w:tcW w:w="3213" w:type="dxa"/>
            <w:shd w:val="clear" w:color="auto" w:fill="E65C00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Günlük Hayat Bağlantısı</w:t>
            </w:r>
          </w:p>
        </w:tc>
      </w:tr>
      <w:tr w:rsidR="001E7474">
        <w:trPr>
          <w:jc w:val="center"/>
        </w:trPr>
        <w:tc>
          <w:tcPr>
            <w:tcW w:w="3213" w:type="dxa"/>
          </w:tcPr>
          <w:p w:rsidR="001E7474" w:rsidRDefault="00CC5676">
            <w:r>
              <w:rPr>
                <w:sz w:val="18"/>
              </w:rPr>
              <w:t>Fit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history = model.fit(X_train, y_train, epochs=100)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Egitim</w:t>
            </w:r>
          </w:p>
        </w:tc>
      </w:tr>
      <w:tr w:rsidR="001E7474">
        <w:trPr>
          <w:jc w:val="center"/>
        </w:trPr>
        <w:tc>
          <w:tcPr>
            <w:tcW w:w="3213" w:type="dxa"/>
          </w:tcPr>
          <w:p w:rsidR="001E7474" w:rsidRDefault="00CC5676">
            <w:r>
              <w:rPr>
                <w:sz w:val="18"/>
              </w:rPr>
              <w:t>Grafik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plt.plot(history.history['loss'])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Kayip egrisi</w:t>
            </w:r>
          </w:p>
        </w:tc>
      </w:tr>
      <w:tr w:rsidR="001E7474">
        <w:trPr>
          <w:jc w:val="center"/>
        </w:trPr>
        <w:tc>
          <w:tcPr>
            <w:tcW w:w="3213" w:type="dxa"/>
          </w:tcPr>
          <w:p w:rsidR="001E7474" w:rsidRDefault="00CC5676">
            <w:r>
              <w:rPr>
                <w:sz w:val="18"/>
              </w:rPr>
              <w:t>Evaluate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loss=0.15, accuracy=0.95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Test sonucu</w:t>
            </w:r>
          </w:p>
        </w:tc>
      </w:tr>
      <w:tr w:rsidR="001E7474">
        <w:trPr>
          <w:jc w:val="center"/>
        </w:trPr>
        <w:tc>
          <w:tcPr>
            <w:tcW w:w="3213" w:type="dxa"/>
          </w:tcPr>
          <w:p w:rsidR="001E7474" w:rsidRDefault="00CC5676">
            <w:r>
              <w:rPr>
                <w:sz w:val="18"/>
              </w:rPr>
              <w:t>Report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precision=0.94, recall=0.96, f1=0.95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Detayli metrikler</w:t>
            </w:r>
          </w:p>
        </w:tc>
      </w:tr>
    </w:tbl>
    <w:p w:rsidR="001E7474" w:rsidRDefault="001E7474"/>
    <w:p w:rsidR="001E7474" w:rsidRDefault="00CC5676">
      <w:pPr>
        <w:spacing w:before="200"/>
      </w:pPr>
      <w:r>
        <w:rPr>
          <w:b/>
          <w:color w:val="E65C00"/>
          <w:sz w:val="24"/>
        </w:rPr>
        <w:t xml:space="preserve">  Görseller ve Tablolar</w:t>
      </w:r>
    </w:p>
    <w:p w:rsidR="001E7474" w:rsidRDefault="00CC5676">
      <w:pPr>
        <w:pStyle w:val="ListeMaddemi"/>
      </w:pPr>
      <w:r>
        <w:rPr>
          <w:sz w:val="20"/>
        </w:rPr>
        <w:t>Egitim/dogrulama kayip grafigi</w:t>
      </w:r>
    </w:p>
    <w:p w:rsidR="001E7474" w:rsidRDefault="00CC5676">
      <w:pPr>
        <w:pStyle w:val="ListeMaddemi"/>
      </w:pPr>
      <w:r>
        <w:rPr>
          <w:sz w:val="20"/>
        </w:rPr>
        <w:t>Confusion matrix</w:t>
      </w:r>
    </w:p>
    <w:p w:rsidR="001E7474" w:rsidRDefault="00CC5676">
      <w:pPr>
        <w:pStyle w:val="ListeMaddemi"/>
      </w:pPr>
      <w:r>
        <w:rPr>
          <w:sz w:val="20"/>
        </w:rPr>
        <w:t>Classification report</w:t>
      </w:r>
    </w:p>
    <w:p w:rsidR="001E7474" w:rsidRDefault="00CC5676">
      <w:pPr>
        <w:spacing w:before="200"/>
      </w:pPr>
      <w:r>
        <w:rPr>
          <w:b/>
          <w:color w:val="E65C00"/>
          <w:sz w:val="24"/>
        </w:rPr>
        <w:t xml:space="preserve">  Analoji ve Benzetmeler</w:t>
      </w:r>
    </w:p>
    <w:p w:rsidR="001E7474" w:rsidRDefault="00CC5676">
      <w:r>
        <w:rPr>
          <w:b/>
          <w:color w:val="E65C00"/>
          <w:sz w:val="20"/>
        </w:rPr>
        <w:t xml:space="preserve">  1. </w:t>
      </w:r>
      <w:r>
        <w:rPr>
          <w:sz w:val="20"/>
        </w:rPr>
        <w:t>fit = Egitim kampi: model ogreniyor</w:t>
      </w:r>
    </w:p>
    <w:p w:rsidR="001E7474" w:rsidRDefault="00CC5676">
      <w:r>
        <w:rPr>
          <w:b/>
          <w:color w:val="E65C00"/>
          <w:sz w:val="20"/>
        </w:rPr>
        <w:t xml:space="preserve">  2. </w:t>
      </w:r>
      <w:r>
        <w:rPr>
          <w:sz w:val="20"/>
        </w:rPr>
        <w:t>History = Karne: her donem notu</w:t>
      </w:r>
    </w:p>
    <w:p w:rsidR="001E7474" w:rsidRDefault="00CC5676">
      <w:r>
        <w:rPr>
          <w:b/>
          <w:color w:val="E65C00"/>
          <w:sz w:val="20"/>
        </w:rPr>
        <w:t xml:space="preserve">  3. </w:t>
      </w:r>
      <w:r>
        <w:rPr>
          <w:sz w:val="20"/>
        </w:rPr>
        <w:t>evaluate = Final sinavi: gercek performans</w:t>
      </w:r>
    </w:p>
    <w:p w:rsidR="001E7474" w:rsidRDefault="00CC5676">
      <w:r>
        <w:rPr>
          <w:b/>
          <w:color w:val="E65C00"/>
          <w:sz w:val="20"/>
        </w:rPr>
        <w:t xml:space="preserve">  4. </w:t>
      </w:r>
      <w:r>
        <w:rPr>
          <w:sz w:val="20"/>
        </w:rPr>
        <w:t>Confusion matrix = Hata haritasi: nerede yaniliyor</w:t>
      </w:r>
    </w:p>
    <w:p w:rsidR="001E7474" w:rsidRDefault="00CC5676">
      <w:pPr>
        <w:spacing w:before="200"/>
      </w:pPr>
      <w:r>
        <w:rPr>
          <w:b/>
          <w:color w:val="E65C00"/>
          <w:sz w:val="24"/>
        </w:rPr>
        <w:t xml:space="preserve">  Öğrenci Soru-Cevap</w:t>
      </w:r>
    </w:p>
    <w:p w:rsidR="001E7474" w:rsidRDefault="00CC5676">
      <w:pPr>
        <w:pStyle w:val="ListeMaddemi"/>
      </w:pPr>
      <w:r>
        <w:rPr>
          <w:sz w:val="20"/>
        </w:rPr>
        <w:lastRenderedPageBreak/>
        <w:t>History ne icerir? - Epoch b</w:t>
      </w:r>
      <w:r>
        <w:rPr>
          <w:sz w:val="20"/>
        </w:rPr>
        <w:t>asina loss ve accuracy degerleri.</w:t>
      </w:r>
    </w:p>
    <w:p w:rsidR="001E7474" w:rsidRDefault="00CC5676">
      <w:pPr>
        <w:pStyle w:val="ListeMaddemi"/>
      </w:pPr>
      <w:r>
        <w:rPr>
          <w:sz w:val="20"/>
        </w:rPr>
        <w:t>Overfitting nasil gorulur? - Dogrulama kaybi egitimden ayrilir.</w:t>
      </w:r>
    </w:p>
    <w:p w:rsidR="001E7474" w:rsidRDefault="00CC5676">
      <w:pPr>
        <w:pStyle w:val="ListeMaddemi"/>
      </w:pPr>
      <w:r>
        <w:rPr>
          <w:sz w:val="20"/>
        </w:rPr>
        <w:t>Confusion matrix ne gosterir? - Hangi siniflar birbiriyle karistirilmis.</w:t>
      </w:r>
    </w:p>
    <w:p w:rsidR="001E7474" w:rsidRDefault="00CC56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E7474">
        <w:trPr>
          <w:jc w:val="center"/>
        </w:trPr>
        <w:tc>
          <w:tcPr>
            <w:tcW w:w="9638" w:type="dxa"/>
            <w:tcBorders>
              <w:top w:val="single" w:sz="10" w:space="0" w:color="6A1B9A"/>
              <w:left w:val="single" w:sz="10" w:space="0" w:color="6A1B9A"/>
              <w:bottom w:val="single" w:sz="10" w:space="0" w:color="6A1B9A"/>
              <w:right w:val="single" w:sz="10" w:space="0" w:color="6A1B9A"/>
            </w:tcBorders>
            <w:shd w:val="clear" w:color="auto" w:fill="6A1B9A"/>
          </w:tcPr>
          <w:p w:rsidR="001E7474" w:rsidRDefault="00CC5676">
            <w:r>
              <w:rPr>
                <w:b/>
                <w:color w:val="FFFFFF"/>
                <w:sz w:val="28"/>
              </w:rPr>
              <w:t xml:space="preserve">  E4</w:t>
            </w:r>
            <w:r>
              <w:rPr>
                <w:b/>
                <w:color w:val="FFFFFF"/>
                <w:sz w:val="28"/>
              </w:rPr>
              <w:t xml:space="preserve">  |  DERİNLEŞTİRME (ELABORATE)  —  Transfer &amp; Pekiştirme</w:t>
            </w:r>
          </w:p>
        </w:tc>
      </w:tr>
    </w:tbl>
    <w:p w:rsidR="001E7474" w:rsidRDefault="001E7474"/>
    <w:p w:rsidR="001E7474" w:rsidRDefault="00CC5676">
      <w:r>
        <w:rPr>
          <w:i/>
          <w:color w:val="6A1B9A"/>
          <w:sz w:val="20"/>
        </w:rPr>
        <w:t xml:space="preserve">  Süre: 10 dakika</w:t>
      </w:r>
    </w:p>
    <w:p w:rsidR="001E7474" w:rsidRDefault="00CC5676">
      <w:pPr>
        <w:spacing w:before="200"/>
      </w:pPr>
      <w:r>
        <w:rPr>
          <w:b/>
          <w:color w:val="6A1B9A"/>
          <w:sz w:val="24"/>
        </w:rPr>
        <w:t xml:space="preserve">  Uygulama Etkinliği: "Model Iyilestirme"</w:t>
      </w:r>
    </w:p>
    <w:p w:rsidR="001E7474" w:rsidRDefault="00CC5676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Iterasyon</w:t>
      </w:r>
    </w:p>
    <w:p w:rsidR="001E7474" w:rsidRDefault="00CC5676">
      <w:r>
        <w:rPr>
          <w:b/>
          <w:color w:val="1B2A4A"/>
          <w:sz w:val="20"/>
        </w:rPr>
        <w:t xml:space="preserve">Amacı: </w:t>
      </w:r>
      <w:r>
        <w:rPr>
          <w:sz w:val="20"/>
        </w:rPr>
        <w:t>Model performansini artirmak icin degisiklikler yapmak.</w:t>
      </w:r>
    </w:p>
    <w:p w:rsidR="001E7474" w:rsidRDefault="00CC5676">
      <w:pPr>
        <w:spacing w:before="200"/>
      </w:pPr>
      <w:r>
        <w:rPr>
          <w:b/>
          <w:color w:val="6A1B9A"/>
          <w:sz w:val="24"/>
        </w:rPr>
        <w:t xml:space="preserve">  Yönerge Adımları</w:t>
      </w:r>
    </w:p>
    <w:p w:rsidR="001E7474" w:rsidRDefault="00CC5676">
      <w:r>
        <w:rPr>
          <w:b/>
          <w:color w:val="6A1B9A"/>
          <w:sz w:val="20"/>
        </w:rPr>
        <w:t xml:space="preserve">  1. </w:t>
      </w:r>
      <w:r>
        <w:rPr>
          <w:sz w:val="20"/>
        </w:rPr>
        <w:t>Ilk modelin test accuracy</w:t>
      </w:r>
      <w:r>
        <w:rPr>
          <w:sz w:val="20"/>
        </w:rPr>
        <w:t xml:space="preserve"> sini kaydedin.</w:t>
      </w:r>
    </w:p>
    <w:p w:rsidR="001E7474" w:rsidRDefault="00CC5676">
      <w:r>
        <w:rPr>
          <w:b/>
          <w:color w:val="6A1B9A"/>
          <w:sz w:val="20"/>
        </w:rPr>
        <w:t xml:space="preserve">  2. </w:t>
      </w:r>
      <w:r>
        <w:rPr>
          <w:sz w:val="20"/>
        </w:rPr>
        <w:t>Gizli katman/noron sayisini degistirin.</w:t>
      </w:r>
    </w:p>
    <w:p w:rsidR="001E7474" w:rsidRDefault="00CC5676">
      <w:r>
        <w:rPr>
          <w:b/>
          <w:color w:val="6A1B9A"/>
          <w:sz w:val="20"/>
        </w:rPr>
        <w:t xml:space="preserve">  3. </w:t>
      </w:r>
      <w:r>
        <w:rPr>
          <w:sz w:val="20"/>
        </w:rPr>
        <w:t>Dropout ekleyin (0.2-0.5).</w:t>
      </w:r>
    </w:p>
    <w:p w:rsidR="001E7474" w:rsidRDefault="00CC5676">
      <w:r>
        <w:rPr>
          <w:b/>
          <w:color w:val="6A1B9A"/>
          <w:sz w:val="20"/>
        </w:rPr>
        <w:t xml:space="preserve">  4. </w:t>
      </w:r>
      <w:r>
        <w:rPr>
          <w:sz w:val="20"/>
        </w:rPr>
        <w:t>Farkli optimizer deneyin.</w:t>
      </w:r>
    </w:p>
    <w:p w:rsidR="001E7474" w:rsidRDefault="00CC5676">
      <w:r>
        <w:rPr>
          <w:b/>
          <w:color w:val="6A1B9A"/>
          <w:sz w:val="20"/>
        </w:rPr>
        <w:t xml:space="preserve">  5. </w:t>
      </w:r>
      <w:r>
        <w:rPr>
          <w:sz w:val="20"/>
        </w:rPr>
        <w:t>En iyi modeli ve parametrelerini raporlayin.</w:t>
      </w:r>
    </w:p>
    <w:p w:rsidR="001E7474" w:rsidRDefault="00CC5676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Model Iterasyon Raporu</w:t>
      </w:r>
    </w:p>
    <w:p w:rsidR="001E7474" w:rsidRDefault="00CC5676">
      <w:pPr>
        <w:spacing w:before="200"/>
      </w:pPr>
      <w:r>
        <w:rPr>
          <w:b/>
          <w:color w:val="6A1B9A"/>
          <w:sz w:val="24"/>
        </w:rPr>
        <w:t xml:space="preserve">  Transfer Soruları</w:t>
      </w:r>
    </w:p>
    <w:p w:rsidR="001E7474" w:rsidRDefault="00CC5676">
      <w:r>
        <w:rPr>
          <w:b/>
          <w:color w:val="6A1B9A"/>
          <w:sz w:val="20"/>
        </w:rPr>
        <w:t xml:space="preserve">  1. </w:t>
      </w:r>
      <w:r>
        <w:rPr>
          <w:sz w:val="20"/>
        </w:rPr>
        <w:t xml:space="preserve">ML projellerinde </w:t>
      </w:r>
      <w:r>
        <w:rPr>
          <w:sz w:val="20"/>
        </w:rPr>
        <w:t>iteratif gelistirme sureci.</w:t>
      </w:r>
    </w:p>
    <w:p w:rsidR="001E7474" w:rsidRDefault="00CC5676">
      <w:r>
        <w:rPr>
          <w:b/>
          <w:color w:val="1B2A4A"/>
          <w:sz w:val="20"/>
        </w:rPr>
        <w:t xml:space="preserve">İlişkili Disiplinler: </w:t>
      </w:r>
      <w:r>
        <w:rPr>
          <w:sz w:val="20"/>
        </w:rPr>
        <w:t>Muhendislik (optimizasyon), Bilimsel Yontem (deney)</w:t>
      </w:r>
    </w:p>
    <w:p w:rsidR="001E7474" w:rsidRDefault="00CC5676">
      <w:pPr>
        <w:spacing w:before="200"/>
      </w:pPr>
      <w:r>
        <w:rPr>
          <w:b/>
          <w:color w:val="6A1B9A"/>
          <w:sz w:val="24"/>
        </w:rPr>
        <w:t xml:space="preserve">  Gerçek Yaşam Problemi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E7474">
        <w:trPr>
          <w:jc w:val="center"/>
        </w:trPr>
        <w:tc>
          <w:tcPr>
            <w:tcW w:w="9638" w:type="dxa"/>
            <w:tcBorders>
              <w:top w:val="single" w:sz="8" w:space="0" w:color="6A1B9A"/>
              <w:left w:val="single" w:sz="8" w:space="0" w:color="6A1B9A"/>
              <w:bottom w:val="single" w:sz="8" w:space="0" w:color="6A1B9A"/>
              <w:right w:val="single" w:sz="8" w:space="0" w:color="6A1B9A"/>
            </w:tcBorders>
            <w:shd w:val="clear" w:color="auto" w:fill="F3E5F5"/>
          </w:tcPr>
          <w:p w:rsidR="001E7474" w:rsidRDefault="00CC5676">
            <w:r>
              <w:rPr>
                <w:sz w:val="20"/>
              </w:rPr>
              <w:t>En az parametre ile en yuksek accuracy yi elde edin.</w:t>
            </w:r>
          </w:p>
        </w:tc>
      </w:tr>
    </w:tbl>
    <w:p w:rsidR="001E7474" w:rsidRDefault="001E7474"/>
    <w:p w:rsidR="001E7474" w:rsidRDefault="00CC5676">
      <w:r>
        <w:rPr>
          <w:b/>
          <w:color w:val="1B2A4A"/>
          <w:sz w:val="20"/>
        </w:rPr>
        <w:t xml:space="preserve">Yaratıcı Görev: </w:t>
      </w:r>
      <w:r>
        <w:rPr>
          <w:sz w:val="20"/>
        </w:rPr>
        <w:t>EarlyStopping callback i ekleyin.</w:t>
      </w:r>
    </w:p>
    <w:p w:rsidR="001E7474" w:rsidRDefault="00CC56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E7474">
        <w:trPr>
          <w:jc w:val="center"/>
        </w:trPr>
        <w:tc>
          <w:tcPr>
            <w:tcW w:w="9638" w:type="dxa"/>
            <w:tcBorders>
              <w:top w:val="single" w:sz="10" w:space="0" w:color="2E7D32"/>
              <w:left w:val="single" w:sz="10" w:space="0" w:color="2E7D32"/>
              <w:bottom w:val="single" w:sz="10" w:space="0" w:color="2E7D32"/>
              <w:right w:val="single" w:sz="10" w:space="0" w:color="2E7D32"/>
            </w:tcBorders>
            <w:shd w:val="clear" w:color="auto" w:fill="2E7D32"/>
          </w:tcPr>
          <w:p w:rsidR="001E7474" w:rsidRDefault="00CC5676">
            <w:r>
              <w:rPr>
                <w:b/>
                <w:color w:val="FFFFFF"/>
                <w:sz w:val="28"/>
              </w:rPr>
              <w:t xml:space="preserve">  E5  |  DEĞERLENDİRME (EVALUATE)  —  Öğrenmeyi Ölçme</w:t>
            </w:r>
          </w:p>
        </w:tc>
      </w:tr>
    </w:tbl>
    <w:p w:rsidR="001E7474" w:rsidRDefault="001E7474"/>
    <w:p w:rsidR="001E7474" w:rsidRDefault="00CC5676">
      <w:r>
        <w:rPr>
          <w:i/>
          <w:color w:val="2E7D32"/>
          <w:sz w:val="20"/>
        </w:rPr>
        <w:t xml:space="preserve">  Süre: 8 dakika</w:t>
      </w:r>
    </w:p>
    <w:p w:rsidR="001E7474" w:rsidRDefault="00CC5676">
      <w:pPr>
        <w:spacing w:before="200"/>
      </w:pPr>
      <w:r>
        <w:rPr>
          <w:b/>
          <w:color w:val="2E7D32"/>
          <w:sz w:val="24"/>
        </w:rPr>
        <w:t xml:space="preserve">  Öz Değerlendirme Kontrol Listesi</w:t>
      </w:r>
    </w:p>
    <w:p w:rsidR="001E7474" w:rsidRDefault="00CC5676">
      <w:r>
        <w:rPr>
          <w:sz w:val="20"/>
        </w:rPr>
        <w:t xml:space="preserve">  ☐  Keras modeli olusturur ve egitir.</w:t>
      </w:r>
    </w:p>
    <w:p w:rsidR="001E7474" w:rsidRDefault="00CC5676">
      <w:r>
        <w:rPr>
          <w:sz w:val="20"/>
        </w:rPr>
        <w:t xml:space="preserve">  ☐  Egitim grafiklerini ciz</w:t>
      </w:r>
      <w:r>
        <w:rPr>
          <w:sz w:val="20"/>
        </w:rPr>
        <w:t>er ve yorumlar.</w:t>
      </w:r>
    </w:p>
    <w:p w:rsidR="001E7474" w:rsidRDefault="00CC5676">
      <w:r>
        <w:rPr>
          <w:sz w:val="20"/>
        </w:rPr>
        <w:t xml:space="preserve">  ☐  Test performansini degerlendirir.</w:t>
      </w:r>
    </w:p>
    <w:p w:rsidR="001E7474" w:rsidRDefault="00CC5676">
      <w:r>
        <w:rPr>
          <w:sz w:val="20"/>
        </w:rPr>
        <w:t xml:space="preserve">  ☐  Model iyilestirme onerileri sunar.</w:t>
      </w:r>
    </w:p>
    <w:p w:rsidR="001E7474" w:rsidRDefault="00CC5676">
      <w:pPr>
        <w:spacing w:before="200"/>
      </w:pPr>
      <w:r>
        <w:rPr>
          <w:b/>
          <w:color w:val="2E7D32"/>
          <w:sz w:val="24"/>
        </w:rPr>
        <w:t xml:space="preserve">  Öz Değerlendirme Soruları</w:t>
      </w:r>
    </w:p>
    <w:p w:rsidR="001E7474" w:rsidRDefault="00CC5676">
      <w:r>
        <w:rPr>
          <w:b/>
          <w:color w:val="2E7D32"/>
          <w:sz w:val="20"/>
        </w:rPr>
        <w:t xml:space="preserve">  1. </w:t>
      </w:r>
      <w:r>
        <w:rPr>
          <w:sz w:val="20"/>
        </w:rPr>
        <w:t>Modelimiin performansini nasil olcuyorum?</w:t>
      </w:r>
    </w:p>
    <w:p w:rsidR="001E7474" w:rsidRDefault="00CC5676">
      <w:r>
        <w:rPr>
          <w:b/>
          <w:color w:val="2E7D32"/>
          <w:sz w:val="20"/>
        </w:rPr>
        <w:t xml:space="preserve">  2. </w:t>
      </w:r>
      <w:r>
        <w:rPr>
          <w:sz w:val="20"/>
        </w:rPr>
        <w:t>Overfitting var mi, nasil anliyorum?</w:t>
      </w:r>
    </w:p>
    <w:p w:rsidR="001E7474" w:rsidRDefault="00CC5676">
      <w:r>
        <w:rPr>
          <w:b/>
          <w:color w:val="2E7D32"/>
          <w:sz w:val="20"/>
        </w:rPr>
        <w:t xml:space="preserve">  3. </w:t>
      </w:r>
      <w:r>
        <w:rPr>
          <w:sz w:val="20"/>
        </w:rPr>
        <w:t>Modeli nasil iyilestirebilirim?</w:t>
      </w:r>
    </w:p>
    <w:p w:rsidR="001E7474" w:rsidRDefault="00CC5676">
      <w:pPr>
        <w:spacing w:before="200"/>
      </w:pPr>
      <w:r>
        <w:rPr>
          <w:b/>
          <w:color w:val="2E7D32"/>
          <w:sz w:val="24"/>
        </w:rPr>
        <w:lastRenderedPageBreak/>
        <w:t xml:space="preserve">  Biçimlendirici Değerlendirme (Kısa Quiz)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E7474">
        <w:trPr>
          <w:jc w:val="center"/>
        </w:trPr>
        <w:tc>
          <w:tcPr>
            <w:tcW w:w="3213" w:type="dxa"/>
            <w:shd w:val="clear" w:color="auto" w:fill="2E7D32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2E7D32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Soru</w:t>
            </w:r>
          </w:p>
        </w:tc>
        <w:tc>
          <w:tcPr>
            <w:tcW w:w="3213" w:type="dxa"/>
            <w:shd w:val="clear" w:color="auto" w:fill="2E7D32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Cevap</w:t>
            </w:r>
          </w:p>
        </w:tc>
      </w:tr>
      <w:tr w:rsidR="001E7474">
        <w:trPr>
          <w:jc w:val="center"/>
        </w:trPr>
        <w:tc>
          <w:tcPr>
            <w:tcW w:w="3213" w:type="dxa"/>
          </w:tcPr>
          <w:p w:rsidR="001E7474" w:rsidRDefault="00CC5676">
            <w:r>
              <w:rPr>
                <w:sz w:val="18"/>
              </w:rPr>
              <w:t>model.fit() ne dondurur?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a) Model b) History c) Accuracy d) Loss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b) History</w:t>
            </w:r>
          </w:p>
        </w:tc>
      </w:tr>
      <w:tr w:rsidR="001E7474">
        <w:trPr>
          <w:jc w:val="center"/>
        </w:trPr>
        <w:tc>
          <w:tcPr>
            <w:tcW w:w="3213" w:type="dxa"/>
          </w:tcPr>
          <w:p w:rsidR="001E7474" w:rsidRDefault="00CC5676">
            <w:r>
              <w:rPr>
                <w:sz w:val="18"/>
              </w:rPr>
              <w:t>Overfitting grafik belirtisi?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a) Her iki kayip azalir b) Dogrulama kaybi artar c) Egitim kaybi artar d) Grafik duz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b) Dog</w:t>
            </w:r>
            <w:r>
              <w:rPr>
                <w:sz w:val="18"/>
              </w:rPr>
              <w:t>rulama kaybi artar</w:t>
            </w:r>
          </w:p>
        </w:tc>
      </w:tr>
      <w:tr w:rsidR="001E7474">
        <w:trPr>
          <w:jc w:val="center"/>
        </w:trPr>
        <w:tc>
          <w:tcPr>
            <w:tcW w:w="3213" w:type="dxa"/>
          </w:tcPr>
          <w:p w:rsidR="001E7474" w:rsidRDefault="00CC5676">
            <w:r>
              <w:rPr>
                <w:sz w:val="18"/>
              </w:rPr>
              <w:t>Classification report ne gosterir?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a) Sadece accuracy b) Precision, Recall, F1 c) Sadece loss d) Model yapisi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b) Precision, Recall, F1</w:t>
            </w:r>
          </w:p>
        </w:tc>
      </w:tr>
    </w:tbl>
    <w:p w:rsidR="001E7474" w:rsidRDefault="001E7474"/>
    <w:p w:rsidR="001E7474" w:rsidRDefault="00CC5676">
      <w:pPr>
        <w:spacing w:before="200"/>
      </w:pPr>
      <w:r>
        <w:rPr>
          <w:b/>
          <w:color w:val="2E7D32"/>
          <w:sz w:val="24"/>
        </w:rPr>
        <w:t xml:space="preserve">  Tartışma Soruları</w:t>
      </w:r>
    </w:p>
    <w:p w:rsidR="001E7474" w:rsidRDefault="00CC5676">
      <w:r>
        <w:rPr>
          <w:b/>
          <w:color w:val="2E7D32"/>
          <w:sz w:val="20"/>
        </w:rPr>
        <w:t>Açık Uçlu:</w:t>
      </w:r>
    </w:p>
    <w:p w:rsidR="001E7474" w:rsidRDefault="00CC5676">
      <w:r>
        <w:rPr>
          <w:b/>
          <w:color w:val="2E7D32"/>
          <w:sz w:val="20"/>
        </w:rPr>
        <w:t xml:space="preserve">  1. </w:t>
      </w:r>
      <w:r>
        <w:rPr>
          <w:sz w:val="20"/>
        </w:rPr>
        <w:t xml:space="preserve">Model basarisini artirmak icin veri mi yoksa model mimarisi mi </w:t>
      </w:r>
      <w:r>
        <w:rPr>
          <w:sz w:val="20"/>
        </w:rPr>
        <w:t>daha etkili?</w:t>
      </w:r>
    </w:p>
    <w:p w:rsidR="001E7474" w:rsidRDefault="00CC5676">
      <w:r>
        <w:rPr>
          <w:b/>
          <w:color w:val="2E7D32"/>
          <w:sz w:val="20"/>
        </w:rPr>
        <w:t>Eleştirel Düşünme:</w:t>
      </w:r>
    </w:p>
    <w:p w:rsidR="001E7474" w:rsidRDefault="00CC5676">
      <w:r>
        <w:rPr>
          <w:b/>
          <w:color w:val="2E7D32"/>
          <w:sz w:val="20"/>
        </w:rPr>
        <w:t xml:space="preserve">  1. </w:t>
      </w:r>
      <w:r>
        <w:rPr>
          <w:sz w:val="20"/>
        </w:rPr>
        <w:t>Bu modeli gercek hayatta kulllanabilir miyiz? Etik sorunlar neler?</w:t>
      </w:r>
    </w:p>
    <w:p w:rsidR="001E7474" w:rsidRDefault="00CC56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E7474" w:rsidRDefault="00CC5676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E7474">
        <w:trPr>
          <w:jc w:val="center"/>
        </w:trPr>
        <w:tc>
          <w:tcPr>
            <w:tcW w:w="9638" w:type="dxa"/>
            <w:tcBorders>
              <w:top w:val="single" w:sz="10" w:space="0" w:color="C62828"/>
              <w:left w:val="single" w:sz="10" w:space="0" w:color="C62828"/>
              <w:bottom w:val="single" w:sz="10" w:space="0" w:color="C62828"/>
              <w:right w:val="single" w:sz="10" w:space="0" w:color="C62828"/>
            </w:tcBorders>
            <w:shd w:val="clear" w:color="auto" w:fill="C62828"/>
          </w:tcPr>
          <w:p w:rsidR="001E7474" w:rsidRDefault="00CC5676">
            <w:r>
              <w:rPr>
                <w:b/>
                <w:color w:val="FFFFFF"/>
                <w:sz w:val="28"/>
              </w:rPr>
              <w:lastRenderedPageBreak/>
              <w:t xml:space="preserve">  UYGULAMALAR  |  Hands-On Uygulama Etkinlikleri</w:t>
            </w:r>
          </w:p>
        </w:tc>
      </w:tr>
    </w:tbl>
    <w:p w:rsidR="001E7474" w:rsidRDefault="001E7474"/>
    <w:p w:rsidR="001E7474" w:rsidRDefault="00CC5676">
      <w:pPr>
        <w:spacing w:before="200"/>
      </w:pPr>
      <w:r>
        <w:rPr>
          <w:b/>
          <w:color w:val="C62828"/>
          <w:sz w:val="24"/>
        </w:rPr>
        <w:t xml:space="preserve">  Adım Adım Uygula</w:t>
      </w:r>
      <w:r>
        <w:rPr>
          <w:b/>
          <w:color w:val="C62828"/>
          <w:sz w:val="24"/>
        </w:rPr>
        <w:t>ma: "Tam Proje Pipeline i"</w:t>
      </w:r>
    </w:p>
    <w:p w:rsidR="001E7474" w:rsidRDefault="00CC5676">
      <w:r>
        <w:rPr>
          <w:b/>
          <w:color w:val="1B2A4A"/>
          <w:sz w:val="20"/>
        </w:rPr>
        <w:t xml:space="preserve">Hedef: </w:t>
      </w:r>
      <w:r>
        <w:rPr>
          <w:sz w:val="20"/>
        </w:rPr>
        <w:t>Bastan sona ML projesi: veri -&gt; model -&gt; egitim -&gt; degerlendirme.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E7474">
        <w:trPr>
          <w:jc w:val="center"/>
        </w:trPr>
        <w:tc>
          <w:tcPr>
            <w:tcW w:w="3213" w:type="dxa"/>
            <w:shd w:val="clear" w:color="auto" w:fill="C62828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Adım</w:t>
            </w:r>
          </w:p>
        </w:tc>
        <w:tc>
          <w:tcPr>
            <w:tcW w:w="3213" w:type="dxa"/>
            <w:shd w:val="clear" w:color="auto" w:fill="C62828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İşlem</w:t>
            </w:r>
          </w:p>
        </w:tc>
        <w:tc>
          <w:tcPr>
            <w:tcW w:w="3213" w:type="dxa"/>
            <w:shd w:val="clear" w:color="auto" w:fill="C62828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Beklenen Sonuç</w:t>
            </w:r>
          </w:p>
        </w:tc>
      </w:tr>
      <w:tr w:rsidR="001E7474">
        <w:trPr>
          <w:jc w:val="center"/>
        </w:trPr>
        <w:tc>
          <w:tcPr>
            <w:tcW w:w="3213" w:type="dxa"/>
          </w:tcPr>
          <w:p w:rsidR="001E7474" w:rsidRDefault="00CC5676">
            <w:r>
              <w:rPr>
                <w:sz w:val="18"/>
              </w:rPr>
              <w:t>Veri yukle, on isle, bol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Pipeline 1. asama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Hazir veri</w:t>
            </w:r>
          </w:p>
        </w:tc>
      </w:tr>
      <w:tr w:rsidR="001E7474">
        <w:trPr>
          <w:jc w:val="center"/>
        </w:trPr>
        <w:tc>
          <w:tcPr>
            <w:tcW w:w="3213" w:type="dxa"/>
          </w:tcPr>
          <w:p w:rsidR="001E7474" w:rsidRDefault="00CC5676">
            <w:r>
              <w:rPr>
                <w:sz w:val="18"/>
              </w:rPr>
              <w:t>Model kur, compile et, egit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Pipeline 2. asama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Egitilmis model</w:t>
            </w:r>
          </w:p>
        </w:tc>
      </w:tr>
      <w:tr w:rsidR="001E7474">
        <w:trPr>
          <w:jc w:val="center"/>
        </w:trPr>
        <w:tc>
          <w:tcPr>
            <w:tcW w:w="3213" w:type="dxa"/>
          </w:tcPr>
          <w:p w:rsidR="001E7474" w:rsidRDefault="00CC5676">
            <w:r>
              <w:rPr>
                <w:sz w:val="18"/>
              </w:rPr>
              <w:t xml:space="preserve">Evaluate, </w:t>
            </w:r>
            <w:r>
              <w:rPr>
                <w:sz w:val="18"/>
              </w:rPr>
              <w:t>confusion matrix, rapor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Pipeline 3. asama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Performans raporu</w:t>
            </w:r>
          </w:p>
        </w:tc>
      </w:tr>
    </w:tbl>
    <w:p w:rsidR="001E7474" w:rsidRDefault="001E7474"/>
    <w:p w:rsidR="001E7474" w:rsidRDefault="00CC5676">
      <w:r>
        <w:rPr>
          <w:b/>
          <w:color w:val="1B2A4A"/>
          <w:sz w:val="20"/>
        </w:rPr>
        <w:t xml:space="preserve">Tamamlanma Kriteri: </w:t>
      </w:r>
      <w:r>
        <w:rPr>
          <w:sz w:val="20"/>
        </w:rPr>
        <w:t>Test accuracy si %85 ustu ve overfitting olmamali.</w:t>
      </w:r>
    </w:p>
    <w:p w:rsidR="001E7474" w:rsidRDefault="00CC56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E7474" w:rsidRDefault="00CC5676">
      <w:pPr>
        <w:spacing w:before="200"/>
      </w:pPr>
      <w:r>
        <w:rPr>
          <w:b/>
          <w:color w:val="C62828"/>
          <w:sz w:val="24"/>
        </w:rPr>
        <w:t xml:space="preserve">  Canlı Demo: "Tam Proje Demo"</w:t>
      </w:r>
    </w:p>
    <w:p w:rsidR="001E7474" w:rsidRDefault="00CC5676">
      <w:r>
        <w:rPr>
          <w:b/>
          <w:color w:val="1B2A4A"/>
          <w:sz w:val="20"/>
        </w:rPr>
        <w:t xml:space="preserve">Eğitmenin Gösterdiği: </w:t>
      </w:r>
      <w:r>
        <w:rPr>
          <w:sz w:val="20"/>
        </w:rPr>
        <w:t>Breast Cancer projesini bastan sona gosterir.</w:t>
      </w:r>
    </w:p>
    <w:p w:rsidR="001E7474" w:rsidRDefault="00CC5676">
      <w:r>
        <w:rPr>
          <w:b/>
          <w:color w:val="1B2A4A"/>
          <w:sz w:val="20"/>
        </w:rPr>
        <w:t xml:space="preserve">Öğrencinin Tekrarladığı: </w:t>
      </w:r>
      <w:r>
        <w:rPr>
          <w:sz w:val="20"/>
        </w:rPr>
        <w:t>Kendi projesini tamamlar ve sunar.</w:t>
      </w:r>
    </w:p>
    <w:p w:rsidR="001E7474" w:rsidRDefault="00CC5676">
      <w:r>
        <w:rPr>
          <w:b/>
          <w:color w:val="1B2A4A"/>
          <w:sz w:val="20"/>
        </w:rPr>
        <w:t xml:space="preserve">Dikkat Noktaları: </w:t>
      </w:r>
      <w:r>
        <w:rPr>
          <w:sz w:val="20"/>
        </w:rPr>
        <w:t>Her adimi kaydedin, rapor yazacaksiniz!</w:t>
      </w:r>
    </w:p>
    <w:p w:rsidR="001E7474" w:rsidRDefault="00CC5676">
      <w:pPr>
        <w:jc w:val="center"/>
      </w:pPr>
      <w:r>
        <w:rPr>
          <w:color w:val="BDBDBD"/>
          <w:sz w:val="12"/>
        </w:rPr>
        <w:t>______________________________________________________________________</w:t>
      </w:r>
      <w:r>
        <w:rPr>
          <w:color w:val="BDBDBD"/>
          <w:sz w:val="12"/>
        </w:rPr>
        <w:t>__________</w:t>
      </w:r>
    </w:p>
    <w:p w:rsidR="001E7474" w:rsidRDefault="00CC5676">
      <w:pPr>
        <w:spacing w:before="200"/>
      </w:pPr>
      <w:r>
        <w:rPr>
          <w:b/>
          <w:color w:val="C62828"/>
          <w:sz w:val="24"/>
        </w:rPr>
        <w:t xml:space="preserve">  Pratik Alıştırmalar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E7474">
        <w:trPr>
          <w:jc w:val="center"/>
        </w:trPr>
        <w:tc>
          <w:tcPr>
            <w:tcW w:w="3213" w:type="dxa"/>
            <w:shd w:val="clear" w:color="auto" w:fill="C62828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C62828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3213" w:type="dxa"/>
            <w:shd w:val="clear" w:color="auto" w:fill="C62828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Görev</w:t>
            </w:r>
          </w:p>
        </w:tc>
      </w:tr>
      <w:tr w:rsidR="001E7474">
        <w:trPr>
          <w:jc w:val="center"/>
        </w:trPr>
        <w:tc>
          <w:tcPr>
            <w:tcW w:w="3213" w:type="dxa"/>
          </w:tcPr>
          <w:p w:rsidR="001E7474" w:rsidRDefault="00CC5676">
            <w:r>
              <w:rPr>
                <w:sz w:val="18"/>
              </w:rPr>
              <w:t>Temel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Iris projesi: yukleme -&gt; model -&gt; egitim -&gt; test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Tam pipeline</w:t>
            </w:r>
          </w:p>
        </w:tc>
      </w:tr>
      <w:tr w:rsidR="001E7474">
        <w:trPr>
          <w:jc w:val="center"/>
        </w:trPr>
        <w:tc>
          <w:tcPr>
            <w:tcW w:w="3213" w:type="dxa"/>
          </w:tcPr>
          <w:p w:rsidR="001E7474" w:rsidRDefault="00CC5676">
            <w:r>
              <w:rPr>
                <w:sz w:val="18"/>
              </w:rPr>
              <w:t>Orta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Breast Cancer projesi + grafik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Gorsel rapor</w:t>
            </w:r>
          </w:p>
        </w:tc>
      </w:tr>
      <w:tr w:rsidR="001E7474">
        <w:trPr>
          <w:jc w:val="center"/>
        </w:trPr>
        <w:tc>
          <w:tcPr>
            <w:tcW w:w="3213" w:type="dxa"/>
          </w:tcPr>
          <w:p w:rsidR="001E7474" w:rsidRDefault="00CC5676">
            <w:r>
              <w:rPr>
                <w:sz w:val="18"/>
              </w:rPr>
              <w:t>Ileri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Wine projesi + model karsilastirma (3 farkli mimari)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En iyi model</w:t>
            </w:r>
          </w:p>
        </w:tc>
      </w:tr>
    </w:tbl>
    <w:p w:rsidR="001E7474" w:rsidRDefault="001E7474"/>
    <w:p w:rsidR="001E7474" w:rsidRDefault="00CC56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E7474" w:rsidRDefault="00CC5676">
      <w:pPr>
        <w:spacing w:before="200"/>
      </w:pPr>
      <w:r>
        <w:rPr>
          <w:b/>
          <w:color w:val="C62828"/>
          <w:sz w:val="24"/>
        </w:rPr>
        <w:t xml:space="preserve">  Vaka Çalışması: "Proje Sunumu"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E7474">
        <w:trPr>
          <w:jc w:val="center"/>
        </w:trPr>
        <w:tc>
          <w:tcPr>
            <w:tcW w:w="9638" w:type="dxa"/>
            <w:tcBorders>
              <w:top w:val="single" w:sz="8" w:space="0" w:color="C62828"/>
              <w:left w:val="single" w:sz="8" w:space="0" w:color="C62828"/>
              <w:bottom w:val="single" w:sz="8" w:space="0" w:color="C62828"/>
              <w:right w:val="single" w:sz="8" w:space="0" w:color="C62828"/>
            </w:tcBorders>
            <w:shd w:val="clear" w:color="auto" w:fill="FFF3E0"/>
          </w:tcPr>
          <w:p w:rsidR="001E7474" w:rsidRDefault="00CC5676">
            <w:r>
              <w:rPr>
                <w:sz w:val="20"/>
              </w:rPr>
              <w:t>Projenizi 3 dakikada sunun: problem, veri, model, sonuclar. Sinifiniza sunun.</w:t>
            </w:r>
          </w:p>
        </w:tc>
      </w:tr>
    </w:tbl>
    <w:p w:rsidR="001E7474" w:rsidRDefault="001E7474"/>
    <w:p w:rsidR="001E7474" w:rsidRDefault="00CC5676">
      <w:r>
        <w:rPr>
          <w:b/>
          <w:color w:val="1B2A4A"/>
          <w:sz w:val="20"/>
        </w:rPr>
        <w:t xml:space="preserve">Beklenen Çıktı: </w:t>
      </w:r>
      <w:r>
        <w:rPr>
          <w:sz w:val="20"/>
        </w:rPr>
        <w:t>Sunum ve soru-cevap.</w:t>
      </w:r>
    </w:p>
    <w:p w:rsidR="001E7474" w:rsidRDefault="00CC56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E7474" w:rsidRDefault="00CC5676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E7474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1E7474" w:rsidRDefault="00CC5676">
            <w:r>
              <w:rPr>
                <w:b/>
                <w:color w:val="FFFFFF"/>
                <w:sz w:val="28"/>
              </w:rPr>
              <w:lastRenderedPageBreak/>
              <w:t xml:space="preserve">  DERS SONU  |  Özet, Kapanış ve Köprü</w:t>
            </w:r>
          </w:p>
        </w:tc>
      </w:tr>
    </w:tbl>
    <w:p w:rsidR="001E7474" w:rsidRDefault="001E7474"/>
    <w:p w:rsidR="001E7474" w:rsidRDefault="00CC5676">
      <w:pPr>
        <w:spacing w:before="200"/>
      </w:pPr>
      <w:r>
        <w:rPr>
          <w:b/>
          <w:color w:val="757575"/>
          <w:sz w:val="24"/>
        </w:rPr>
        <w:t xml:space="preserve">  Özet</w:t>
      </w:r>
    </w:p>
    <w:p w:rsidR="001E7474" w:rsidRDefault="00CC5676">
      <w:r>
        <w:rPr>
          <w:sz w:val="20"/>
        </w:rPr>
        <w:t>Keras ile tam ML pipeline: veri hazirlama, model olusturma, egitim, grafik analizi ve performans degerlendirme.</w:t>
      </w:r>
    </w:p>
    <w:p w:rsidR="001E7474" w:rsidRDefault="00CC5676">
      <w:pPr>
        <w:spacing w:before="200"/>
      </w:pPr>
      <w:r>
        <w:rPr>
          <w:b/>
          <w:color w:val="757575"/>
          <w:sz w:val="24"/>
        </w:rPr>
        <w:t xml:space="preserve">  Anahtar Kav</w:t>
      </w:r>
      <w:r>
        <w:rPr>
          <w:b/>
          <w:color w:val="757575"/>
          <w:sz w:val="24"/>
        </w:rPr>
        <w:t>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1E7474">
        <w:trPr>
          <w:jc w:val="center"/>
        </w:trPr>
        <w:tc>
          <w:tcPr>
            <w:tcW w:w="4819" w:type="dxa"/>
            <w:shd w:val="clear" w:color="auto" w:fill="F5F5F5"/>
          </w:tcPr>
          <w:p w:rsidR="001E7474" w:rsidRDefault="00CC5676">
            <w:r>
              <w:rPr>
                <w:b/>
                <w:color w:val="1B2A4A"/>
                <w:sz w:val="20"/>
              </w:rPr>
              <w:t xml:space="preserve">  ML Pipeline</w:t>
            </w:r>
          </w:p>
        </w:tc>
        <w:tc>
          <w:tcPr>
            <w:tcW w:w="4819" w:type="dxa"/>
            <w:shd w:val="clear" w:color="auto" w:fill="F5F5F5"/>
          </w:tcPr>
          <w:p w:rsidR="001E7474" w:rsidRDefault="00CC5676">
            <w:r>
              <w:rPr>
                <w:b/>
                <w:color w:val="1B2A4A"/>
                <w:sz w:val="20"/>
              </w:rPr>
              <w:t xml:space="preserve">  History</w:t>
            </w:r>
          </w:p>
        </w:tc>
      </w:tr>
      <w:tr w:rsidR="001E7474">
        <w:trPr>
          <w:jc w:val="center"/>
        </w:trPr>
        <w:tc>
          <w:tcPr>
            <w:tcW w:w="4819" w:type="dxa"/>
            <w:shd w:val="clear" w:color="auto" w:fill="F5F5F5"/>
          </w:tcPr>
          <w:p w:rsidR="001E7474" w:rsidRDefault="00CC5676">
            <w:r>
              <w:rPr>
                <w:b/>
                <w:color w:val="1B2A4A"/>
                <w:sz w:val="20"/>
              </w:rPr>
              <w:t xml:space="preserve">  Egitim Grafigi</w:t>
            </w:r>
          </w:p>
        </w:tc>
        <w:tc>
          <w:tcPr>
            <w:tcW w:w="4819" w:type="dxa"/>
            <w:shd w:val="clear" w:color="auto" w:fill="F5F5F5"/>
          </w:tcPr>
          <w:p w:rsidR="001E7474" w:rsidRDefault="00CC5676">
            <w:r>
              <w:rPr>
                <w:b/>
                <w:color w:val="1B2A4A"/>
                <w:sz w:val="20"/>
              </w:rPr>
              <w:t xml:space="preserve">  evaluate</w:t>
            </w:r>
          </w:p>
        </w:tc>
      </w:tr>
      <w:tr w:rsidR="001E7474">
        <w:trPr>
          <w:jc w:val="center"/>
        </w:trPr>
        <w:tc>
          <w:tcPr>
            <w:tcW w:w="4819" w:type="dxa"/>
            <w:shd w:val="clear" w:color="auto" w:fill="F5F5F5"/>
          </w:tcPr>
          <w:p w:rsidR="001E7474" w:rsidRDefault="00CC5676">
            <w:r>
              <w:rPr>
                <w:b/>
                <w:color w:val="1B2A4A"/>
                <w:sz w:val="20"/>
              </w:rPr>
              <w:t xml:space="preserve">  Classification Report</w:t>
            </w:r>
          </w:p>
        </w:tc>
        <w:tc>
          <w:tcPr>
            <w:tcW w:w="4819" w:type="dxa"/>
            <w:shd w:val="clear" w:color="auto" w:fill="F5F5F5"/>
          </w:tcPr>
          <w:p w:rsidR="001E7474" w:rsidRDefault="00CC5676">
            <w:r>
              <w:rPr>
                <w:b/>
                <w:color w:val="1B2A4A"/>
                <w:sz w:val="20"/>
              </w:rPr>
              <w:t xml:space="preserve">  Confusion Matrix</w:t>
            </w:r>
          </w:p>
        </w:tc>
      </w:tr>
    </w:tbl>
    <w:p w:rsidR="001E7474" w:rsidRDefault="001E7474"/>
    <w:p w:rsidR="001E7474" w:rsidRDefault="00CC5676">
      <w:pPr>
        <w:spacing w:before="200"/>
      </w:pPr>
      <w:r>
        <w:rPr>
          <w:b/>
          <w:color w:val="757575"/>
          <w:sz w:val="24"/>
        </w:rPr>
        <w:t xml:space="preserve">  Bir Sonraki Dersle Köprü</w:t>
      </w:r>
    </w:p>
    <w:p w:rsidR="001E7474" w:rsidRDefault="00CC5676">
      <w:r>
        <w:rPr>
          <w:sz w:val="20"/>
        </w:rPr>
        <w:t>Sonraki derste Modul 3 u tekrar edip sinava hazirlanacagiz.</w:t>
      </w:r>
    </w:p>
    <w:p w:rsidR="001E7474" w:rsidRDefault="00CC5676">
      <w:pPr>
        <w:spacing w:before="200"/>
      </w:pPr>
      <w:r>
        <w:rPr>
          <w:b/>
          <w:color w:val="757575"/>
          <w:sz w:val="24"/>
        </w:rPr>
        <w:t xml:space="preserve">  Ev Ödevi / Hazırlık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E7474">
        <w:trPr>
          <w:jc w:val="center"/>
        </w:trPr>
        <w:tc>
          <w:tcPr>
            <w:tcW w:w="9638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5F5F5"/>
          </w:tcPr>
          <w:p w:rsidR="001E7474" w:rsidRDefault="00CC5676">
            <w:r>
              <w:rPr>
                <w:sz w:val="20"/>
              </w:rPr>
              <w:t>Proje raporunuzu tamamlayin: veri, model,</w:t>
            </w:r>
            <w:r>
              <w:rPr>
                <w:sz w:val="20"/>
              </w:rPr>
              <w:t xml:space="preserve"> egitim grafikleri, test sonuclari.</w:t>
            </w:r>
          </w:p>
        </w:tc>
      </w:tr>
    </w:tbl>
    <w:p w:rsidR="001E7474" w:rsidRDefault="001E7474"/>
    <w:p w:rsidR="001E7474" w:rsidRDefault="00CC56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E7474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1E7474" w:rsidRDefault="00CC5676">
            <w:r>
              <w:rPr>
                <w:b/>
                <w:color w:val="FFFFFF"/>
                <w:sz w:val="28"/>
              </w:rPr>
              <w:t xml:space="preserve">  NOTLAR  |  Öğretmen Notları</w:t>
            </w:r>
          </w:p>
        </w:tc>
      </w:tr>
    </w:tbl>
    <w:p w:rsidR="001E7474" w:rsidRDefault="001E7474"/>
    <w:p w:rsidR="001E7474" w:rsidRDefault="00CC5676">
      <w:pPr>
        <w:spacing w:before="200"/>
      </w:pPr>
      <w:r>
        <w:rPr>
          <w:b/>
          <w:color w:val="1B2A4A"/>
          <w:sz w:val="24"/>
        </w:rPr>
        <w:t xml:space="preserve">  Dersten Önce Yapılacaklar</w:t>
      </w:r>
    </w:p>
    <w:p w:rsidR="001E7474" w:rsidRDefault="00CC5676">
      <w:pPr>
        <w:pStyle w:val="ListeMaddemi"/>
      </w:pPr>
      <w:r>
        <w:rPr>
          <w:sz w:val="20"/>
        </w:rPr>
        <w:t>Onceki dersin veri setlerini hazir tutun.</w:t>
      </w:r>
    </w:p>
    <w:p w:rsidR="001E7474" w:rsidRDefault="00CC5676">
      <w:pPr>
        <w:spacing w:before="200"/>
      </w:pPr>
      <w:r>
        <w:rPr>
          <w:b/>
          <w:color w:val="1B2A4A"/>
          <w:sz w:val="24"/>
        </w:rPr>
        <w:t xml:space="preserve">  Olası Zorluklar ve Çözümler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1E7474">
        <w:trPr>
          <w:jc w:val="center"/>
        </w:trPr>
        <w:tc>
          <w:tcPr>
            <w:tcW w:w="4819" w:type="dxa"/>
            <w:shd w:val="clear" w:color="auto" w:fill="1B2A4A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4819" w:type="dxa"/>
            <w:shd w:val="clear" w:color="auto" w:fill="1B2A4A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Çözüm</w:t>
            </w:r>
          </w:p>
        </w:tc>
      </w:tr>
      <w:tr w:rsidR="001E7474">
        <w:trPr>
          <w:jc w:val="center"/>
        </w:trPr>
        <w:tc>
          <w:tcPr>
            <w:tcW w:w="4819" w:type="dxa"/>
          </w:tcPr>
          <w:p w:rsidR="001E7474" w:rsidRDefault="00CC5676">
            <w:r>
              <w:rPr>
                <w:sz w:val="18"/>
              </w:rPr>
              <w:t>Model derleme hatalari</w:t>
            </w:r>
          </w:p>
        </w:tc>
        <w:tc>
          <w:tcPr>
            <w:tcW w:w="4819" w:type="dxa"/>
          </w:tcPr>
          <w:p w:rsidR="001E7474" w:rsidRDefault="00CC5676">
            <w:r>
              <w:rPr>
                <w:sz w:val="18"/>
              </w:rPr>
              <w:t>loss ve activation uyumunu kontrol edin</w:t>
            </w:r>
          </w:p>
        </w:tc>
      </w:tr>
      <w:tr w:rsidR="001E7474">
        <w:trPr>
          <w:jc w:val="center"/>
        </w:trPr>
        <w:tc>
          <w:tcPr>
            <w:tcW w:w="4819" w:type="dxa"/>
          </w:tcPr>
          <w:p w:rsidR="001E7474" w:rsidRDefault="00CC5676">
            <w:r>
              <w:rPr>
                <w:sz w:val="18"/>
              </w:rPr>
              <w:t>Dusuk accuracy</w:t>
            </w:r>
          </w:p>
        </w:tc>
        <w:tc>
          <w:tcPr>
            <w:tcW w:w="4819" w:type="dxa"/>
          </w:tcPr>
          <w:p w:rsidR="001E7474" w:rsidRDefault="00CC5676">
            <w:r>
              <w:rPr>
                <w:sz w:val="18"/>
              </w:rPr>
              <w:t>Olceklendirme ve mimariyi gozden gecirin</w:t>
            </w:r>
          </w:p>
        </w:tc>
      </w:tr>
    </w:tbl>
    <w:p w:rsidR="001E7474" w:rsidRDefault="001E7474"/>
    <w:p w:rsidR="001E7474" w:rsidRDefault="00CC5676">
      <w:r>
        <w:rPr>
          <w:b/>
          <w:color w:val="1B2A4A"/>
          <w:sz w:val="20"/>
        </w:rPr>
        <w:t xml:space="preserve">Zaman Yönetimi: </w:t>
      </w:r>
      <w:r>
        <w:rPr>
          <w:sz w:val="20"/>
        </w:rPr>
        <w:t>Model kodlama: 15dk, Egitim: 10dk, Degerlendirme: 10dk, Iyilestirme: 10dk</w:t>
      </w:r>
    </w:p>
    <w:p w:rsidR="001E7474" w:rsidRDefault="00CC5676">
      <w:pPr>
        <w:spacing w:before="200"/>
      </w:pPr>
      <w:r>
        <w:rPr>
          <w:b/>
          <w:color w:val="1B2A4A"/>
          <w:sz w:val="24"/>
        </w:rPr>
        <w:t xml:space="preserve">  Alternatif Plan (B Planı)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E7474">
        <w:trPr>
          <w:jc w:val="center"/>
        </w:trPr>
        <w:tc>
          <w:tcPr>
            <w:tcW w:w="9638" w:type="dxa"/>
            <w:tcBorders>
              <w:top w:val="single" w:sz="8" w:space="0" w:color="F9A825"/>
              <w:left w:val="single" w:sz="8" w:space="0" w:color="F9A825"/>
              <w:bottom w:val="single" w:sz="8" w:space="0" w:color="F9A825"/>
              <w:right w:val="single" w:sz="8" w:space="0" w:color="F9A825"/>
            </w:tcBorders>
            <w:shd w:val="clear" w:color="auto" w:fill="FFF8E1"/>
          </w:tcPr>
          <w:p w:rsidR="001E7474" w:rsidRDefault="00CC5676">
            <w:r>
              <w:rPr>
                <w:sz w:val="20"/>
              </w:rPr>
              <w:t>Iris ile basit bir proje tamamlaatin.</w:t>
            </w:r>
          </w:p>
        </w:tc>
      </w:tr>
    </w:tbl>
    <w:p w:rsidR="001E7474" w:rsidRDefault="001E7474"/>
    <w:p w:rsidR="001E7474" w:rsidRDefault="00CC5676">
      <w:r>
        <w:br w:type="page"/>
      </w:r>
    </w:p>
    <w:p w:rsidR="001E7474" w:rsidRDefault="00CC5676">
      <w:pPr>
        <w:jc w:val="center"/>
      </w:pPr>
      <w:r>
        <w:rPr>
          <w:b/>
          <w:color w:val="1B2A4A"/>
          <w:sz w:val="36"/>
        </w:rPr>
        <w:lastRenderedPageBreak/>
        <w:t>━━━  43. SAAT  ━━━</w:t>
      </w:r>
    </w:p>
    <w:p w:rsidR="001E7474" w:rsidRDefault="00CC5676">
      <w:pPr>
        <w:jc w:val="center"/>
      </w:pPr>
      <w:r>
        <w:rPr>
          <w:color w:val="2C6FAD"/>
          <w:sz w:val="32"/>
        </w:rPr>
        <w:t>Modul 3 Genel Tekrar</w:t>
      </w:r>
    </w:p>
    <w:p w:rsidR="001E7474" w:rsidRDefault="001E7474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E7474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1E7474" w:rsidRDefault="00CC5676">
            <w:r>
              <w:rPr>
                <w:b/>
                <w:color w:val="FFFFFF"/>
                <w:sz w:val="28"/>
              </w:rPr>
              <w:t xml:space="preserve">  KAZANIMLAR  |  Öğrenme Kazanımları</w:t>
            </w:r>
          </w:p>
        </w:tc>
      </w:tr>
    </w:tbl>
    <w:p w:rsidR="001E7474" w:rsidRDefault="001E7474"/>
    <w:p w:rsidR="001E7474" w:rsidRDefault="00CC5676">
      <w:r>
        <w:rPr>
          <w:b/>
          <w:color w:val="1B2A4A"/>
          <w:sz w:val="20"/>
        </w:rPr>
        <w:t xml:space="preserve">Genel Kazanım: </w:t>
      </w:r>
      <w:r>
        <w:rPr>
          <w:sz w:val="20"/>
        </w:rPr>
        <w:t>Modul 3 boyunca ogreniilen yapay sinir aglari konularini tekrar eder ve pekistirir.</w:t>
      </w:r>
    </w:p>
    <w:p w:rsidR="001E7474" w:rsidRDefault="001E7474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E7474">
        <w:trPr>
          <w:jc w:val="center"/>
        </w:trPr>
        <w:tc>
          <w:tcPr>
            <w:tcW w:w="3213" w:type="dxa"/>
            <w:shd w:val="clear" w:color="auto" w:fill="1B2A4A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Kod</w:t>
            </w:r>
          </w:p>
        </w:tc>
        <w:tc>
          <w:tcPr>
            <w:tcW w:w="3213" w:type="dxa"/>
            <w:shd w:val="clear" w:color="auto" w:fill="1B2A4A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Kazanım</w:t>
            </w:r>
          </w:p>
        </w:tc>
        <w:tc>
          <w:tcPr>
            <w:tcW w:w="3213" w:type="dxa"/>
            <w:shd w:val="clear" w:color="auto" w:fill="1B2A4A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Bilişsel Düzey</w:t>
            </w:r>
          </w:p>
        </w:tc>
      </w:tr>
      <w:tr w:rsidR="001E7474">
        <w:trPr>
          <w:jc w:val="center"/>
        </w:trPr>
        <w:tc>
          <w:tcPr>
            <w:tcW w:w="3213" w:type="dxa"/>
          </w:tcPr>
          <w:p w:rsidR="001E7474" w:rsidRDefault="00CC5676">
            <w:r>
              <w:rPr>
                <w:sz w:val="18"/>
              </w:rPr>
              <w:t>3.6.1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Yapay noron, aktivasyon fonksiyonlari ve YSA kavramlarini ozetler.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Bilgi</w:t>
            </w:r>
          </w:p>
        </w:tc>
      </w:tr>
      <w:tr w:rsidR="001E7474">
        <w:trPr>
          <w:jc w:val="center"/>
        </w:trPr>
        <w:tc>
          <w:tcPr>
            <w:tcW w:w="3213" w:type="dxa"/>
          </w:tcPr>
          <w:p w:rsidR="001E7474" w:rsidRDefault="00CC5676">
            <w:r>
              <w:rPr>
                <w:sz w:val="18"/>
              </w:rPr>
              <w:t>3.6.2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Ileri besleme, geri yayilim ve egitim surecini aciklar.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Kavrama</w:t>
            </w:r>
          </w:p>
        </w:tc>
      </w:tr>
      <w:tr w:rsidR="001E7474">
        <w:trPr>
          <w:jc w:val="center"/>
        </w:trPr>
        <w:tc>
          <w:tcPr>
            <w:tcW w:w="3213" w:type="dxa"/>
          </w:tcPr>
          <w:p w:rsidR="001E7474" w:rsidRDefault="00CC5676">
            <w:r>
              <w:rPr>
                <w:sz w:val="18"/>
              </w:rPr>
              <w:t>3.6.3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Keras ile model olusturma adimlarini siraalar.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Uygulama</w:t>
            </w:r>
          </w:p>
        </w:tc>
      </w:tr>
    </w:tbl>
    <w:p w:rsidR="001E7474" w:rsidRDefault="001E7474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E7474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1E7474" w:rsidRDefault="00CC5676">
            <w:r>
              <w:rPr>
                <w:b/>
                <w:color w:val="FFFFFF"/>
                <w:sz w:val="28"/>
              </w:rPr>
              <w:t xml:space="preserve">  ÖN BİLGİ  |  Ön Bilgi ve Hazırlık</w:t>
            </w:r>
          </w:p>
        </w:tc>
      </w:tr>
    </w:tbl>
    <w:p w:rsidR="001E7474" w:rsidRDefault="001E7474"/>
    <w:p w:rsidR="001E7474" w:rsidRDefault="00CC5676">
      <w:r>
        <w:rPr>
          <w:b/>
          <w:color w:val="1B2A4A"/>
          <w:sz w:val="20"/>
        </w:rPr>
        <w:t xml:space="preserve">Ön Koşul Bilgiler: </w:t>
      </w:r>
      <w:r>
        <w:rPr>
          <w:sz w:val="20"/>
        </w:rPr>
        <w:t>Modul 3 un tum konularini islemis olmak.</w:t>
      </w:r>
    </w:p>
    <w:p w:rsidR="001E7474" w:rsidRDefault="00CC5676">
      <w:pPr>
        <w:spacing w:before="200"/>
      </w:pPr>
      <w:r>
        <w:rPr>
          <w:b/>
          <w:color w:val="757575"/>
          <w:sz w:val="24"/>
        </w:rPr>
        <w:t xml:space="preserve">  Öğrencinin Bilmesi Gerekenler</w:t>
      </w:r>
    </w:p>
    <w:p w:rsidR="001E7474" w:rsidRDefault="00CC5676">
      <w:pPr>
        <w:pStyle w:val="ListeMaddemi"/>
      </w:pPr>
      <w:r>
        <w:rPr>
          <w:sz w:val="20"/>
        </w:rPr>
        <w:t>Yapay noron yapisi ve matematigi.</w:t>
      </w:r>
    </w:p>
    <w:p w:rsidR="001E7474" w:rsidRDefault="00CC5676">
      <w:pPr>
        <w:pStyle w:val="ListeMaddemi"/>
      </w:pPr>
      <w:r>
        <w:rPr>
          <w:sz w:val="20"/>
        </w:rPr>
        <w:t>Aktivasyon fonksiyonlari.</w:t>
      </w:r>
    </w:p>
    <w:p w:rsidR="001E7474" w:rsidRDefault="00CC5676">
      <w:pPr>
        <w:pStyle w:val="ListeMaddemi"/>
      </w:pPr>
      <w:r>
        <w:rPr>
          <w:sz w:val="20"/>
        </w:rPr>
        <w:t>Cok katmanli YSA, ileri besleme, geri yayilim, Keras.</w:t>
      </w:r>
    </w:p>
    <w:p w:rsidR="001E7474" w:rsidRDefault="00CC5676">
      <w:pPr>
        <w:spacing w:before="200"/>
      </w:pPr>
      <w:r>
        <w:rPr>
          <w:b/>
          <w:color w:val="757575"/>
          <w:sz w:val="24"/>
        </w:rPr>
        <w:t xml:space="preserve">  Olası Kavram Yanılgıları</w:t>
      </w:r>
    </w:p>
    <w:p w:rsidR="001E7474" w:rsidRDefault="00CC5676">
      <w:pPr>
        <w:pStyle w:val="ListeMaddemi"/>
      </w:pPr>
      <w:r>
        <w:rPr>
          <w:sz w:val="20"/>
        </w:rPr>
        <w:t xml:space="preserve">Tekrarin gereksiz </w:t>
      </w:r>
      <w:r>
        <w:rPr>
          <w:sz w:val="20"/>
        </w:rPr>
        <w:t>oldugu.</w:t>
      </w:r>
    </w:p>
    <w:p w:rsidR="001E7474" w:rsidRDefault="00CC5676">
      <w:pPr>
        <w:pStyle w:val="ListeMaddemi"/>
      </w:pPr>
      <w:r>
        <w:rPr>
          <w:sz w:val="20"/>
        </w:rPr>
        <w:t>Konularin birbirinden bagimsiz oldugu.</w:t>
      </w:r>
    </w:p>
    <w:p w:rsidR="001E7474" w:rsidRDefault="00CC5676">
      <w:pPr>
        <w:pStyle w:val="ListeMaddemi"/>
      </w:pPr>
      <w:r>
        <w:rPr>
          <w:sz w:val="20"/>
        </w:rPr>
        <w:t>Sadece Keras bilmenin yeterli oldugu.</w:t>
      </w:r>
    </w:p>
    <w:p w:rsidR="001E7474" w:rsidRDefault="00CC5676">
      <w:pPr>
        <w:spacing w:before="200"/>
      </w:pPr>
      <w:r>
        <w:rPr>
          <w:b/>
          <w:color w:val="757575"/>
          <w:sz w:val="24"/>
        </w:rPr>
        <w:t xml:space="preserve">  Hazırlık Materyalleri</w:t>
      </w:r>
    </w:p>
    <w:p w:rsidR="001E7474" w:rsidRDefault="00CC5676">
      <w:pPr>
        <w:pStyle w:val="ListeMaddemi"/>
      </w:pPr>
      <w:r>
        <w:rPr>
          <w:sz w:val="20"/>
        </w:rPr>
        <w:t>Bilgisayar</w:t>
      </w:r>
    </w:p>
    <w:p w:rsidR="001E7474" w:rsidRDefault="00CC5676">
      <w:pPr>
        <w:pStyle w:val="ListeMaddemi"/>
      </w:pPr>
      <w:r>
        <w:rPr>
          <w:sz w:val="20"/>
        </w:rPr>
        <w:t>Ders notlari</w:t>
      </w:r>
    </w:p>
    <w:p w:rsidR="001E7474" w:rsidRDefault="00CC5676">
      <w:pPr>
        <w:pStyle w:val="ListeMaddemi"/>
      </w:pPr>
      <w:r>
        <w:rPr>
          <w:sz w:val="20"/>
        </w:rPr>
        <w:t>Projeksiyon/Tahta</w:t>
      </w:r>
    </w:p>
    <w:p w:rsidR="001E7474" w:rsidRDefault="00CC56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E7474">
        <w:trPr>
          <w:jc w:val="center"/>
        </w:trPr>
        <w:tc>
          <w:tcPr>
            <w:tcW w:w="9638" w:type="dxa"/>
            <w:tcBorders>
              <w:top w:val="single" w:sz="10" w:space="0" w:color="2C6FAD"/>
              <w:left w:val="single" w:sz="10" w:space="0" w:color="2C6FAD"/>
              <w:bottom w:val="single" w:sz="10" w:space="0" w:color="2C6FAD"/>
              <w:right w:val="single" w:sz="10" w:space="0" w:color="2C6FAD"/>
            </w:tcBorders>
            <w:shd w:val="clear" w:color="auto" w:fill="2C6FAD"/>
          </w:tcPr>
          <w:p w:rsidR="001E7474" w:rsidRDefault="00CC5676">
            <w:r>
              <w:rPr>
                <w:b/>
                <w:color w:val="FFFFFF"/>
                <w:sz w:val="28"/>
              </w:rPr>
              <w:t xml:space="preserve">  E1  |  GİRME (ENGAGE) </w:t>
            </w:r>
            <w:r>
              <w:rPr>
                <w:b/>
                <w:color w:val="FFFFFF"/>
                <w:sz w:val="28"/>
              </w:rPr>
              <w:t xml:space="preserve"> —  Dikkat Çekme &amp; Merak Uyandırma</w:t>
            </w:r>
          </w:p>
        </w:tc>
      </w:tr>
    </w:tbl>
    <w:p w:rsidR="001E7474" w:rsidRDefault="001E7474"/>
    <w:p w:rsidR="001E7474" w:rsidRDefault="00CC5676">
      <w:r>
        <w:rPr>
          <w:i/>
          <w:color w:val="2C6FAD"/>
          <w:sz w:val="20"/>
        </w:rPr>
        <w:t xml:space="preserve">  Süre: 5 dakika</w:t>
      </w:r>
    </w:p>
    <w:p w:rsidR="001E7474" w:rsidRDefault="00CC5676">
      <w:r>
        <w:rPr>
          <w:b/>
          <w:color w:val="1B2A4A"/>
          <w:sz w:val="20"/>
        </w:rPr>
        <w:t xml:space="preserve">Dikkat Çekici Soru: </w:t>
      </w:r>
      <w:r>
        <w:rPr>
          <w:sz w:val="20"/>
        </w:rPr>
        <w:t>"20 saatlik bir yolculuk yapttik: norondan sinir agina, matematikten Keras e. Simdi bu yolculugu gozden gecirelim ve eksikleri tamamlayalim."</w:t>
      </w:r>
    </w:p>
    <w:p w:rsidR="001E7474" w:rsidRDefault="00CC5676">
      <w:r>
        <w:rPr>
          <w:b/>
          <w:color w:val="1B2A4A"/>
          <w:sz w:val="20"/>
        </w:rPr>
        <w:t xml:space="preserve">Günlük Hayat Bağlantısı: </w:t>
      </w:r>
      <w:r>
        <w:rPr>
          <w:sz w:val="20"/>
        </w:rPr>
        <w:t xml:space="preserve">Butun parcalar </w:t>
      </w:r>
      <w:r>
        <w:rPr>
          <w:sz w:val="20"/>
        </w:rPr>
        <w:t>bir bulmaca gibi: her biri tek basina anlamli, birlikte buyuk resmi olusturur.</w:t>
      </w:r>
    </w:p>
    <w:p w:rsidR="001E7474" w:rsidRDefault="00CC5676">
      <w:pPr>
        <w:spacing w:before="200"/>
      </w:pPr>
      <w:r>
        <w:rPr>
          <w:b/>
          <w:color w:val="2C6FAD"/>
          <w:sz w:val="24"/>
        </w:rPr>
        <w:t xml:space="preserve">  Ön Bilgi Yoklama Soruları</w:t>
      </w:r>
    </w:p>
    <w:p w:rsidR="001E7474" w:rsidRDefault="00CC5676">
      <w:r>
        <w:rPr>
          <w:b/>
          <w:color w:val="2C6FAD"/>
          <w:sz w:val="20"/>
        </w:rPr>
        <w:lastRenderedPageBreak/>
        <w:t xml:space="preserve">  1. </w:t>
      </w:r>
      <w:r>
        <w:rPr>
          <w:sz w:val="20"/>
        </w:rPr>
        <w:t>Yapay noron nedir?</w:t>
      </w:r>
    </w:p>
    <w:p w:rsidR="001E7474" w:rsidRDefault="00CC5676">
      <w:r>
        <w:rPr>
          <w:b/>
          <w:color w:val="2C6FAD"/>
          <w:sz w:val="20"/>
        </w:rPr>
        <w:t xml:space="preserve">  2. </w:t>
      </w:r>
      <w:r>
        <w:rPr>
          <w:sz w:val="20"/>
        </w:rPr>
        <w:t>Aktivasyon fonksiyonu ne ise yarar?</w:t>
      </w:r>
    </w:p>
    <w:p w:rsidR="001E7474" w:rsidRDefault="00CC5676">
      <w:r>
        <w:rPr>
          <w:b/>
          <w:color w:val="2C6FAD"/>
          <w:sz w:val="20"/>
        </w:rPr>
        <w:t xml:space="preserve">  3. </w:t>
      </w:r>
      <w:r>
        <w:rPr>
          <w:sz w:val="20"/>
        </w:rPr>
        <w:t>Geri yayilim ne demektir?</w:t>
      </w:r>
    </w:p>
    <w:p w:rsidR="001E7474" w:rsidRDefault="00CC5676">
      <w:pPr>
        <w:spacing w:before="200"/>
      </w:pPr>
      <w:r>
        <w:rPr>
          <w:b/>
          <w:color w:val="2C6FAD"/>
          <w:sz w:val="24"/>
        </w:rPr>
        <w:t xml:space="preserve">  Motivasyon Etkinliği: "Kavram Haritasi"</w:t>
      </w:r>
    </w:p>
    <w:p w:rsidR="001E7474" w:rsidRDefault="00CC5676">
      <w:r>
        <w:rPr>
          <w:b/>
          <w:color w:val="1B2A4A"/>
          <w:sz w:val="20"/>
        </w:rPr>
        <w:t xml:space="preserve">Açıklama: </w:t>
      </w:r>
      <w:r>
        <w:rPr>
          <w:sz w:val="20"/>
        </w:rPr>
        <w:t>Modul boyunca ogreniilen kavramlari bir haritada birlestiirme.</w:t>
      </w:r>
    </w:p>
    <w:p w:rsidR="001E7474" w:rsidRDefault="00CC5676">
      <w:r>
        <w:rPr>
          <w:b/>
          <w:color w:val="1B2A4A"/>
          <w:sz w:val="20"/>
        </w:rPr>
        <w:t xml:space="preserve">Yönerge: </w:t>
      </w:r>
      <w:r>
        <w:rPr>
          <w:sz w:val="20"/>
        </w:rPr>
        <w:t>Tahtaya 'YSA' yazilir. Ogrenciler sirayla kavram ekler ve baglantilarini cizer: noron -&gt; aktivasyon -&gt; katman -&gt; ileri besleme -&gt; kayip -&gt; geri yayilim -&gt; optimizer -&gt; Keras.</w:t>
      </w:r>
    </w:p>
    <w:p w:rsidR="001E7474" w:rsidRDefault="00CC5676">
      <w:pPr>
        <w:spacing w:before="200"/>
      </w:pPr>
      <w:r>
        <w:rPr>
          <w:b/>
          <w:color w:val="2C6FAD"/>
          <w:sz w:val="24"/>
        </w:rPr>
        <w:t xml:space="preserve">  Senaryo</w:t>
      </w:r>
      <w:r>
        <w:rPr>
          <w:b/>
          <w:color w:val="2C6FAD"/>
          <w:sz w:val="24"/>
        </w:rPr>
        <w:t xml:space="preserve"> / Problem Durumu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E7474">
        <w:trPr>
          <w:jc w:val="center"/>
        </w:trPr>
        <w:tc>
          <w:tcPr>
            <w:tcW w:w="9638" w:type="dxa"/>
            <w:tcBorders>
              <w:top w:val="single" w:sz="8" w:space="0" w:color="2C6FAD"/>
              <w:left w:val="single" w:sz="8" w:space="0" w:color="2C6FAD"/>
              <w:bottom w:val="single" w:sz="8" w:space="0" w:color="2C6FAD"/>
              <w:right w:val="single" w:sz="8" w:space="0" w:color="2C6FAD"/>
            </w:tcBorders>
            <w:shd w:val="clear" w:color="auto" w:fill="E3F2FD"/>
          </w:tcPr>
          <w:p w:rsidR="001E7474" w:rsidRDefault="00CC5676">
            <w:r>
              <w:rPr>
                <w:sz w:val="20"/>
              </w:rPr>
              <w:t>Sifirdan bir YSA projesi yapmaniz istense hangi adimlari izlersiniz?</w:t>
            </w:r>
          </w:p>
        </w:tc>
      </w:tr>
    </w:tbl>
    <w:p w:rsidR="001E7474" w:rsidRDefault="001E7474"/>
    <w:p w:rsidR="001E7474" w:rsidRDefault="00CC56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E7474">
        <w:trPr>
          <w:jc w:val="center"/>
        </w:trPr>
        <w:tc>
          <w:tcPr>
            <w:tcW w:w="9638" w:type="dxa"/>
            <w:tcBorders>
              <w:top w:val="single" w:sz="10" w:space="0" w:color="007A7A"/>
              <w:left w:val="single" w:sz="10" w:space="0" w:color="007A7A"/>
              <w:bottom w:val="single" w:sz="10" w:space="0" w:color="007A7A"/>
              <w:right w:val="single" w:sz="10" w:space="0" w:color="007A7A"/>
            </w:tcBorders>
            <w:shd w:val="clear" w:color="auto" w:fill="007A7A"/>
          </w:tcPr>
          <w:p w:rsidR="001E7474" w:rsidRDefault="00CC5676">
            <w:r>
              <w:rPr>
                <w:b/>
                <w:color w:val="FFFFFF"/>
                <w:sz w:val="28"/>
              </w:rPr>
              <w:t xml:space="preserve">  E2  |  KEŞİF (EXPLORE)  —  Aktif Keşif &amp; Deneyimleme</w:t>
            </w:r>
          </w:p>
        </w:tc>
      </w:tr>
    </w:tbl>
    <w:p w:rsidR="001E7474" w:rsidRDefault="001E7474"/>
    <w:p w:rsidR="001E7474" w:rsidRDefault="00CC5676">
      <w:r>
        <w:rPr>
          <w:i/>
          <w:color w:val="007A7A"/>
          <w:sz w:val="20"/>
        </w:rPr>
        <w:t xml:space="preserve">  Süre: 10 dakika</w:t>
      </w:r>
    </w:p>
    <w:p w:rsidR="001E7474" w:rsidRDefault="00CC5676">
      <w:pPr>
        <w:spacing w:before="200"/>
      </w:pPr>
      <w:r>
        <w:rPr>
          <w:b/>
          <w:color w:val="007A7A"/>
          <w:sz w:val="24"/>
        </w:rPr>
        <w:t xml:space="preserve">  Keşif Etk</w:t>
      </w:r>
      <w:r>
        <w:rPr>
          <w:b/>
          <w:color w:val="007A7A"/>
          <w:sz w:val="24"/>
        </w:rPr>
        <w:t>inliği: "Kapsamli Tekrar Calismasi"</w:t>
      </w:r>
    </w:p>
    <w:p w:rsidR="001E7474" w:rsidRDefault="00CC5676">
      <w:r>
        <w:rPr>
          <w:b/>
          <w:color w:val="1B2A4A"/>
          <w:sz w:val="20"/>
        </w:rPr>
        <w:t xml:space="preserve">Türü: </w:t>
      </w:r>
      <w:r>
        <w:rPr>
          <w:sz w:val="20"/>
        </w:rPr>
        <w:t>Grup Calismasi</w:t>
      </w:r>
    </w:p>
    <w:p w:rsidR="001E7474" w:rsidRDefault="00CC5676">
      <w:r>
        <w:rPr>
          <w:b/>
          <w:color w:val="1B2A4A"/>
          <w:sz w:val="20"/>
        </w:rPr>
        <w:t xml:space="preserve">Amacı: </w:t>
      </w:r>
      <w:r>
        <w:rPr>
          <w:sz w:val="20"/>
        </w:rPr>
        <w:t>Modul konularini grupca tekrar etmek ve eksikleri belirlemek.</w:t>
      </w:r>
    </w:p>
    <w:p w:rsidR="001E7474" w:rsidRDefault="00CC5676">
      <w:r>
        <w:rPr>
          <w:b/>
          <w:color w:val="1B2A4A"/>
          <w:sz w:val="20"/>
        </w:rPr>
        <w:t xml:space="preserve">Malzemeler: </w:t>
      </w:r>
      <w:r>
        <w:rPr>
          <w:sz w:val="20"/>
        </w:rPr>
        <w:t>Ders notlari, bilgisayar, tahta</w:t>
      </w:r>
    </w:p>
    <w:p w:rsidR="001E7474" w:rsidRDefault="00CC5676">
      <w:pPr>
        <w:spacing w:before="200"/>
      </w:pPr>
      <w:r>
        <w:rPr>
          <w:b/>
          <w:color w:val="007A7A"/>
          <w:sz w:val="24"/>
        </w:rPr>
        <w:t xml:space="preserve">  Yönerge Adımları</w:t>
      </w:r>
    </w:p>
    <w:p w:rsidR="001E7474" w:rsidRDefault="00CC5676">
      <w:r>
        <w:rPr>
          <w:b/>
          <w:color w:val="007A7A"/>
          <w:sz w:val="20"/>
        </w:rPr>
        <w:t xml:space="preserve">  1. </w:t>
      </w:r>
      <w:r>
        <w:rPr>
          <w:sz w:val="20"/>
        </w:rPr>
        <w:t xml:space="preserve">5 ana konu belirleyin: Yapay Noron, Aktivasyon, YSA Mimarisi, </w:t>
      </w:r>
      <w:r>
        <w:rPr>
          <w:sz w:val="20"/>
        </w:rPr>
        <w:t>Egitim, Keras.</w:t>
      </w:r>
    </w:p>
    <w:p w:rsidR="001E7474" w:rsidRDefault="00CC5676">
      <w:r>
        <w:rPr>
          <w:b/>
          <w:color w:val="007A7A"/>
          <w:sz w:val="20"/>
        </w:rPr>
        <w:t xml:space="preserve">  2. </w:t>
      </w:r>
      <w:r>
        <w:rPr>
          <w:sz w:val="20"/>
        </w:rPr>
        <w:t>Her konu icin 3 anahtar nokta yazin.</w:t>
      </w:r>
    </w:p>
    <w:p w:rsidR="001E7474" w:rsidRDefault="00CC5676">
      <w:r>
        <w:rPr>
          <w:b/>
          <w:color w:val="007A7A"/>
          <w:sz w:val="20"/>
        </w:rPr>
        <w:t xml:space="preserve">  3. </w:t>
      </w:r>
      <w:r>
        <w:rPr>
          <w:sz w:val="20"/>
        </w:rPr>
        <w:t>Her konudan 2 soru hazirlayin.</w:t>
      </w:r>
    </w:p>
    <w:p w:rsidR="001E7474" w:rsidRDefault="00CC5676">
      <w:r>
        <w:rPr>
          <w:b/>
          <w:color w:val="007A7A"/>
          <w:sz w:val="20"/>
        </w:rPr>
        <w:t xml:space="preserve">  4. </w:t>
      </w:r>
      <w:r>
        <w:rPr>
          <w:sz w:val="20"/>
        </w:rPr>
        <w:t>Grupllar arasi soru-cevap yapin.</w:t>
      </w:r>
    </w:p>
    <w:p w:rsidR="001E7474" w:rsidRDefault="00CC5676">
      <w:r>
        <w:rPr>
          <w:b/>
          <w:color w:val="007A7A"/>
          <w:sz w:val="20"/>
        </w:rPr>
        <w:t xml:space="preserve">  5. </w:t>
      </w:r>
      <w:r>
        <w:rPr>
          <w:sz w:val="20"/>
        </w:rPr>
        <w:t>Yanlis cevaplanan konulari not alin.</w:t>
      </w:r>
    </w:p>
    <w:p w:rsidR="001E7474" w:rsidRDefault="00CC5676">
      <w:r>
        <w:rPr>
          <w:b/>
          <w:color w:val="1B2A4A"/>
          <w:sz w:val="20"/>
        </w:rPr>
        <w:t xml:space="preserve">Öğrenci Rolü: </w:t>
      </w:r>
      <w:r>
        <w:rPr>
          <w:sz w:val="20"/>
        </w:rPr>
        <w:t>Sinav hazirlaycisi: konulari ozetleyen ve soru hazirlayan</w:t>
      </w:r>
    </w:p>
    <w:p w:rsidR="001E7474" w:rsidRDefault="00CC5676">
      <w:r>
        <w:rPr>
          <w:b/>
          <w:color w:val="1B2A4A"/>
          <w:sz w:val="20"/>
        </w:rPr>
        <w:t>Öğretmen Ro</w:t>
      </w:r>
      <w:r>
        <w:rPr>
          <w:b/>
          <w:color w:val="1B2A4A"/>
          <w:sz w:val="20"/>
        </w:rPr>
        <w:t xml:space="preserve">lü: </w:t>
      </w:r>
      <w:r>
        <w:rPr>
          <w:sz w:val="20"/>
        </w:rPr>
        <w:t>Eksik ve yanlis noktalari duzeltir</w:t>
      </w:r>
    </w:p>
    <w:p w:rsidR="001E7474" w:rsidRDefault="00CC5676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Modul 3 Tekrar Ozet Notlari</w:t>
      </w:r>
    </w:p>
    <w:p w:rsidR="001E7474" w:rsidRDefault="00CC5676">
      <w:pPr>
        <w:spacing w:before="200"/>
      </w:pPr>
      <w:r>
        <w:rPr>
          <w:b/>
          <w:color w:val="007A7A"/>
          <w:sz w:val="24"/>
        </w:rPr>
        <w:t xml:space="preserve">  Araştırma Soruları</w:t>
      </w:r>
    </w:p>
    <w:p w:rsidR="001E7474" w:rsidRDefault="00CC5676">
      <w:r>
        <w:rPr>
          <w:b/>
          <w:color w:val="007A7A"/>
          <w:sz w:val="20"/>
        </w:rPr>
        <w:t xml:space="preserve">  1. </w:t>
      </w:r>
      <w:r>
        <w:rPr>
          <w:sz w:val="20"/>
        </w:rPr>
        <w:t>Derin ogrenme nedir?</w:t>
      </w:r>
    </w:p>
    <w:p w:rsidR="001E7474" w:rsidRDefault="00CC5676">
      <w:r>
        <w:rPr>
          <w:b/>
          <w:color w:val="007A7A"/>
          <w:sz w:val="20"/>
        </w:rPr>
        <w:t xml:space="preserve">  2. </w:t>
      </w:r>
      <w:r>
        <w:rPr>
          <w:sz w:val="20"/>
        </w:rPr>
        <w:t>Transfer learning nedir?</w:t>
      </w:r>
    </w:p>
    <w:p w:rsidR="001E7474" w:rsidRDefault="00CC5676">
      <w:r>
        <w:rPr>
          <w:b/>
          <w:color w:val="007A7A"/>
          <w:sz w:val="20"/>
        </w:rPr>
        <w:t xml:space="preserve">  3. </w:t>
      </w:r>
      <w:r>
        <w:rPr>
          <w:sz w:val="20"/>
        </w:rPr>
        <w:t>AutoML nedir?</w:t>
      </w:r>
    </w:p>
    <w:p w:rsidR="001E7474" w:rsidRDefault="00CC5676">
      <w:r>
        <w:rPr>
          <w:b/>
          <w:color w:val="1B2A4A"/>
          <w:sz w:val="20"/>
        </w:rPr>
        <w:t xml:space="preserve">Grupla Çalışma Kuralları: </w:t>
      </w:r>
      <w:r>
        <w:rPr>
          <w:sz w:val="20"/>
        </w:rPr>
        <w:t>Her grup her konuyu kapsamali.</w:t>
      </w:r>
    </w:p>
    <w:p w:rsidR="001E7474" w:rsidRDefault="00CC5676">
      <w:pPr>
        <w:jc w:val="center"/>
      </w:pPr>
      <w:r>
        <w:rPr>
          <w:color w:val="BDBDBD"/>
          <w:sz w:val="12"/>
        </w:rPr>
        <w:t>_____________________</w:t>
      </w:r>
      <w:r>
        <w:rPr>
          <w:color w:val="BDBDBD"/>
          <w:sz w:val="12"/>
        </w:rPr>
        <w:t>___________________________________________________________</w:t>
      </w:r>
    </w:p>
    <w:p w:rsidR="001E7474" w:rsidRDefault="00CC5676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E7474">
        <w:trPr>
          <w:jc w:val="center"/>
        </w:trPr>
        <w:tc>
          <w:tcPr>
            <w:tcW w:w="9638" w:type="dxa"/>
            <w:tcBorders>
              <w:top w:val="single" w:sz="10" w:space="0" w:color="E65C00"/>
              <w:left w:val="single" w:sz="10" w:space="0" w:color="E65C00"/>
              <w:bottom w:val="single" w:sz="10" w:space="0" w:color="E65C00"/>
              <w:right w:val="single" w:sz="10" w:space="0" w:color="E65C00"/>
            </w:tcBorders>
            <w:shd w:val="clear" w:color="auto" w:fill="E65C00"/>
          </w:tcPr>
          <w:p w:rsidR="001E7474" w:rsidRDefault="00CC5676">
            <w:r>
              <w:rPr>
                <w:b/>
                <w:color w:val="FFFFFF"/>
                <w:sz w:val="28"/>
              </w:rPr>
              <w:lastRenderedPageBreak/>
              <w:t xml:space="preserve">  E3  |  AÇIKLAMA (EXPLAIN)  —  Kavramları Yapılandırma</w:t>
            </w:r>
          </w:p>
        </w:tc>
      </w:tr>
    </w:tbl>
    <w:p w:rsidR="001E7474" w:rsidRDefault="001E7474"/>
    <w:p w:rsidR="001E7474" w:rsidRDefault="00CC5676">
      <w:r>
        <w:rPr>
          <w:i/>
          <w:color w:val="E65C00"/>
          <w:sz w:val="20"/>
        </w:rPr>
        <w:t xml:space="preserve">  Süre: 12 dakika</w:t>
      </w:r>
    </w:p>
    <w:p w:rsidR="001E7474" w:rsidRDefault="00CC5676">
      <w:pPr>
        <w:spacing w:before="200"/>
      </w:pPr>
      <w:r>
        <w:rPr>
          <w:b/>
          <w:color w:val="E65C00"/>
          <w:sz w:val="24"/>
        </w:rPr>
        <w:t xml:space="preserve">  Temel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1E7474">
        <w:trPr>
          <w:jc w:val="center"/>
        </w:trPr>
        <w:tc>
          <w:tcPr>
            <w:tcW w:w="2409" w:type="dxa"/>
            <w:shd w:val="clear" w:color="auto" w:fill="E65C00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Kavram</w:t>
            </w:r>
          </w:p>
        </w:tc>
        <w:tc>
          <w:tcPr>
            <w:tcW w:w="2409" w:type="dxa"/>
            <w:shd w:val="clear" w:color="auto" w:fill="E65C00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Tanım</w:t>
            </w:r>
          </w:p>
        </w:tc>
        <w:tc>
          <w:tcPr>
            <w:tcW w:w="2409" w:type="dxa"/>
            <w:shd w:val="clear" w:color="auto" w:fill="E65C00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2409" w:type="dxa"/>
            <w:shd w:val="clear" w:color="auto" w:fill="E65C00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Görsel Açıklama</w:t>
            </w:r>
          </w:p>
        </w:tc>
      </w:tr>
      <w:tr w:rsidR="001E7474">
        <w:trPr>
          <w:jc w:val="center"/>
        </w:trPr>
        <w:tc>
          <w:tcPr>
            <w:tcW w:w="2409" w:type="dxa"/>
          </w:tcPr>
          <w:p w:rsidR="001E7474" w:rsidRDefault="00CC5676">
            <w:r>
              <w:rPr>
                <w:sz w:val="18"/>
              </w:rPr>
              <w:t>Yapay Noron</w:t>
            </w:r>
          </w:p>
        </w:tc>
        <w:tc>
          <w:tcPr>
            <w:tcW w:w="2409" w:type="dxa"/>
          </w:tcPr>
          <w:p w:rsidR="001E7474" w:rsidRDefault="00CC5676">
            <w:r>
              <w:rPr>
                <w:sz w:val="18"/>
              </w:rPr>
              <w:t>y = f(sum(wi*xi) + b)</w:t>
            </w:r>
          </w:p>
        </w:tc>
        <w:tc>
          <w:tcPr>
            <w:tcW w:w="2409" w:type="dxa"/>
          </w:tcPr>
          <w:p w:rsidR="001E7474" w:rsidRDefault="00CC5676">
            <w:r>
              <w:rPr>
                <w:sz w:val="18"/>
              </w:rPr>
              <w:t>Temel yapi birimi</w:t>
            </w:r>
          </w:p>
        </w:tc>
        <w:tc>
          <w:tcPr>
            <w:tcW w:w="2409" w:type="dxa"/>
          </w:tcPr>
          <w:p w:rsidR="001E7474" w:rsidRDefault="00CC5676">
            <w:r>
              <w:rPr>
                <w:sz w:val="18"/>
              </w:rPr>
              <w:t>Noron semasi</w:t>
            </w:r>
          </w:p>
        </w:tc>
      </w:tr>
      <w:tr w:rsidR="001E7474">
        <w:trPr>
          <w:jc w:val="center"/>
        </w:trPr>
        <w:tc>
          <w:tcPr>
            <w:tcW w:w="2409" w:type="dxa"/>
          </w:tcPr>
          <w:p w:rsidR="001E7474" w:rsidRDefault="00CC5676">
            <w:r>
              <w:rPr>
                <w:sz w:val="18"/>
              </w:rPr>
              <w:t>Aktivasyon</w:t>
            </w:r>
          </w:p>
        </w:tc>
        <w:tc>
          <w:tcPr>
            <w:tcW w:w="2409" w:type="dxa"/>
          </w:tcPr>
          <w:p w:rsidR="001E7474" w:rsidRDefault="00CC5676">
            <w:r>
              <w:rPr>
                <w:sz w:val="18"/>
              </w:rPr>
              <w:t>Step, Sigmoid, Tanh, ReLU, Softmax</w:t>
            </w:r>
          </w:p>
        </w:tc>
        <w:tc>
          <w:tcPr>
            <w:tcW w:w="2409" w:type="dxa"/>
          </w:tcPr>
          <w:p w:rsidR="001E7474" w:rsidRDefault="00CC5676">
            <w:r>
              <w:rPr>
                <w:sz w:val="18"/>
              </w:rPr>
              <w:t>Dogrusal olmayan donusum</w:t>
            </w:r>
          </w:p>
        </w:tc>
        <w:tc>
          <w:tcPr>
            <w:tcW w:w="2409" w:type="dxa"/>
          </w:tcPr>
          <w:p w:rsidR="001E7474" w:rsidRDefault="00CC5676">
            <w:r>
              <w:rPr>
                <w:sz w:val="18"/>
              </w:rPr>
              <w:t>Fonksiyon grafikleri</w:t>
            </w:r>
          </w:p>
        </w:tc>
      </w:tr>
      <w:tr w:rsidR="001E7474">
        <w:trPr>
          <w:jc w:val="center"/>
        </w:trPr>
        <w:tc>
          <w:tcPr>
            <w:tcW w:w="2409" w:type="dxa"/>
          </w:tcPr>
          <w:p w:rsidR="001E7474" w:rsidRDefault="00CC5676">
            <w:r>
              <w:rPr>
                <w:sz w:val="18"/>
              </w:rPr>
              <w:t>YSA Mimarisi</w:t>
            </w:r>
          </w:p>
        </w:tc>
        <w:tc>
          <w:tcPr>
            <w:tcW w:w="2409" w:type="dxa"/>
          </w:tcPr>
          <w:p w:rsidR="001E7474" w:rsidRDefault="00CC5676">
            <w:r>
              <w:rPr>
                <w:sz w:val="18"/>
              </w:rPr>
              <w:t>Giris-Gizli-Cikis katmanlari</w:t>
            </w:r>
          </w:p>
        </w:tc>
        <w:tc>
          <w:tcPr>
            <w:tcW w:w="2409" w:type="dxa"/>
          </w:tcPr>
          <w:p w:rsidR="001E7474" w:rsidRDefault="00CC5676">
            <w:r>
              <w:rPr>
                <w:sz w:val="18"/>
              </w:rPr>
              <w:t>Tam bagli (Dense) ag</w:t>
            </w:r>
          </w:p>
        </w:tc>
        <w:tc>
          <w:tcPr>
            <w:tcW w:w="2409" w:type="dxa"/>
          </w:tcPr>
          <w:p w:rsidR="001E7474" w:rsidRDefault="00CC5676">
            <w:r>
              <w:rPr>
                <w:sz w:val="18"/>
              </w:rPr>
              <w:t>Ag diyagrami</w:t>
            </w:r>
          </w:p>
        </w:tc>
      </w:tr>
      <w:tr w:rsidR="001E7474">
        <w:trPr>
          <w:jc w:val="center"/>
        </w:trPr>
        <w:tc>
          <w:tcPr>
            <w:tcW w:w="2409" w:type="dxa"/>
          </w:tcPr>
          <w:p w:rsidR="001E7474" w:rsidRDefault="00CC5676">
            <w:r>
              <w:rPr>
                <w:sz w:val="18"/>
              </w:rPr>
              <w:t>Egitim</w:t>
            </w:r>
          </w:p>
        </w:tc>
        <w:tc>
          <w:tcPr>
            <w:tcW w:w="2409" w:type="dxa"/>
          </w:tcPr>
          <w:p w:rsidR="001E7474" w:rsidRDefault="00CC5676">
            <w:r>
              <w:rPr>
                <w:sz w:val="18"/>
              </w:rPr>
              <w:t>Forward + Backward + Update</w:t>
            </w:r>
          </w:p>
        </w:tc>
        <w:tc>
          <w:tcPr>
            <w:tcW w:w="2409" w:type="dxa"/>
          </w:tcPr>
          <w:p w:rsidR="001E7474" w:rsidRDefault="00CC5676">
            <w:r>
              <w:rPr>
                <w:sz w:val="18"/>
              </w:rPr>
              <w:t>Kayip minimize etme</w:t>
            </w:r>
          </w:p>
        </w:tc>
        <w:tc>
          <w:tcPr>
            <w:tcW w:w="2409" w:type="dxa"/>
          </w:tcPr>
          <w:p w:rsidR="001E7474" w:rsidRDefault="00CC5676">
            <w:r>
              <w:rPr>
                <w:sz w:val="18"/>
              </w:rPr>
              <w:t>Egitim dongusu</w:t>
            </w:r>
          </w:p>
        </w:tc>
      </w:tr>
      <w:tr w:rsidR="001E7474">
        <w:trPr>
          <w:jc w:val="center"/>
        </w:trPr>
        <w:tc>
          <w:tcPr>
            <w:tcW w:w="2409" w:type="dxa"/>
          </w:tcPr>
          <w:p w:rsidR="001E7474" w:rsidRDefault="00CC5676">
            <w:r>
              <w:rPr>
                <w:sz w:val="18"/>
              </w:rPr>
              <w:t>Keras</w:t>
            </w:r>
          </w:p>
        </w:tc>
        <w:tc>
          <w:tcPr>
            <w:tcW w:w="2409" w:type="dxa"/>
          </w:tcPr>
          <w:p w:rsidR="001E7474" w:rsidRDefault="00CC5676">
            <w:r>
              <w:rPr>
                <w:sz w:val="18"/>
              </w:rPr>
              <w:t>Sequential, Dense, compile, fit</w:t>
            </w:r>
          </w:p>
        </w:tc>
        <w:tc>
          <w:tcPr>
            <w:tcW w:w="2409" w:type="dxa"/>
          </w:tcPr>
          <w:p w:rsidR="001E7474" w:rsidRDefault="00CC5676">
            <w:r>
              <w:rPr>
                <w:sz w:val="18"/>
              </w:rPr>
              <w:t>Yuksek seviyeli kutuphane</w:t>
            </w:r>
          </w:p>
        </w:tc>
        <w:tc>
          <w:tcPr>
            <w:tcW w:w="2409" w:type="dxa"/>
          </w:tcPr>
          <w:p w:rsidR="001E7474" w:rsidRDefault="00CC5676">
            <w:r>
              <w:rPr>
                <w:sz w:val="18"/>
              </w:rPr>
              <w:t>Keras kodu</w:t>
            </w:r>
          </w:p>
        </w:tc>
      </w:tr>
    </w:tbl>
    <w:p w:rsidR="001E7474" w:rsidRDefault="001E7474"/>
    <w:p w:rsidR="001E7474" w:rsidRDefault="00CC5676">
      <w:pPr>
        <w:spacing w:before="200"/>
      </w:pPr>
      <w:r>
        <w:rPr>
          <w:b/>
          <w:color w:val="E65C00"/>
          <w:sz w:val="24"/>
        </w:rPr>
        <w:t xml:space="preserve">  Konu Anlatımı</w:t>
      </w:r>
    </w:p>
    <w:p w:rsidR="001E7474" w:rsidRDefault="00CC5676">
      <w:r>
        <w:rPr>
          <w:sz w:val="20"/>
        </w:rPr>
        <w:t>Modul 3 ozeti: 1) Yapay noron: biyolojikten esinlenme, agirlik+bias+aktivasyon. 2) Aktivasyon fonksiyonlari: Step, Sigmoid, Tanh, ReLU, Softmax. 3) Cok katmanli YSA: gir</w:t>
      </w:r>
      <w:r>
        <w:rPr>
          <w:sz w:val="20"/>
        </w:rPr>
        <w:t>is-gizli-cikis, tam bagli.</w:t>
      </w:r>
    </w:p>
    <w:p w:rsidR="001E7474" w:rsidRDefault="00CC5676">
      <w:r>
        <w:rPr>
          <w:sz w:val="20"/>
        </w:rPr>
        <w:t>4) Egitim sureci: ileri besleme (tahmin) -&gt; kayip hesabi -&gt; geri yayilim (gradyan) -&gt; agirlik guncelleme. Optimizer: SGD, Momentum, Adam. Overfitting: early stopping, dropout, regularizasyon.</w:t>
      </w:r>
    </w:p>
    <w:p w:rsidR="001E7474" w:rsidRDefault="00CC5676">
      <w:r>
        <w:rPr>
          <w:sz w:val="20"/>
        </w:rPr>
        <w:t>5) Keras: Sequential model, Dense kat</w:t>
      </w:r>
      <w:r>
        <w:rPr>
          <w:sz w:val="20"/>
        </w:rPr>
        <w:t>man, compile (optimizer+loss+metrics), fit (egitim), evaluate (test). Veri yonetimi: train/val/test bolme, batch/epoch, olceklendirme.</w:t>
      </w:r>
    </w:p>
    <w:p w:rsidR="001E7474" w:rsidRDefault="00CC5676">
      <w:pPr>
        <w:spacing w:before="200"/>
      </w:pPr>
      <w:r>
        <w:rPr>
          <w:b/>
          <w:color w:val="E65C00"/>
          <w:sz w:val="24"/>
        </w:rPr>
        <w:t xml:space="preserve">  Somut Örnekler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E7474">
        <w:trPr>
          <w:jc w:val="center"/>
        </w:trPr>
        <w:tc>
          <w:tcPr>
            <w:tcW w:w="3213" w:type="dxa"/>
            <w:shd w:val="clear" w:color="auto" w:fill="E65C00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3213" w:type="dxa"/>
            <w:shd w:val="clear" w:color="auto" w:fill="E65C00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Açıklama</w:t>
            </w:r>
          </w:p>
        </w:tc>
        <w:tc>
          <w:tcPr>
            <w:tcW w:w="3213" w:type="dxa"/>
            <w:shd w:val="clear" w:color="auto" w:fill="E65C00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Günlük Hayat Bağlantısı</w:t>
            </w:r>
          </w:p>
        </w:tc>
      </w:tr>
      <w:tr w:rsidR="001E7474">
        <w:trPr>
          <w:jc w:val="center"/>
        </w:trPr>
        <w:tc>
          <w:tcPr>
            <w:tcW w:w="3213" w:type="dxa"/>
          </w:tcPr>
          <w:p w:rsidR="001E7474" w:rsidRDefault="00CC5676">
            <w:r>
              <w:rPr>
                <w:sz w:val="18"/>
              </w:rPr>
              <w:t>Noron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y = relu(0.5*x1 + 0.3*x2 - 0.1)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Temel hesap</w:t>
            </w:r>
          </w:p>
        </w:tc>
      </w:tr>
      <w:tr w:rsidR="001E7474">
        <w:trPr>
          <w:jc w:val="center"/>
        </w:trPr>
        <w:tc>
          <w:tcPr>
            <w:tcW w:w="3213" w:type="dxa"/>
          </w:tcPr>
          <w:p w:rsidR="001E7474" w:rsidRDefault="00CC5676">
            <w:r>
              <w:rPr>
                <w:sz w:val="18"/>
              </w:rPr>
              <w:t>YSA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 xml:space="preserve">4-8-3 </w:t>
            </w:r>
            <w:r>
              <w:rPr>
                <w:sz w:val="18"/>
              </w:rPr>
              <w:t>Iris modeli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Keras kodu</w:t>
            </w:r>
          </w:p>
        </w:tc>
      </w:tr>
      <w:tr w:rsidR="001E7474">
        <w:trPr>
          <w:jc w:val="center"/>
        </w:trPr>
        <w:tc>
          <w:tcPr>
            <w:tcW w:w="3213" w:type="dxa"/>
          </w:tcPr>
          <w:p w:rsidR="001E7474" w:rsidRDefault="00CC5676">
            <w:r>
              <w:rPr>
                <w:sz w:val="18"/>
              </w:rPr>
              <w:t>Egitim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100 epoch, Adam, lr=0.001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Standart ayar</w:t>
            </w:r>
          </w:p>
        </w:tc>
      </w:tr>
      <w:tr w:rsidR="001E7474">
        <w:trPr>
          <w:jc w:val="center"/>
        </w:trPr>
        <w:tc>
          <w:tcPr>
            <w:tcW w:w="3213" w:type="dxa"/>
          </w:tcPr>
          <w:p w:rsidR="001E7474" w:rsidRDefault="00CC5676">
            <w:r>
              <w:rPr>
                <w:sz w:val="18"/>
              </w:rPr>
              <w:t>Degerlendirme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Accuracy, Loss, Confusion Matrix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Test sonucu</w:t>
            </w:r>
          </w:p>
        </w:tc>
      </w:tr>
    </w:tbl>
    <w:p w:rsidR="001E7474" w:rsidRDefault="001E7474"/>
    <w:p w:rsidR="001E7474" w:rsidRDefault="00CC5676">
      <w:pPr>
        <w:spacing w:before="200"/>
      </w:pPr>
      <w:r>
        <w:rPr>
          <w:b/>
          <w:color w:val="E65C00"/>
          <w:sz w:val="24"/>
        </w:rPr>
        <w:t xml:space="preserve">  Görseller ve Tablolar</w:t>
      </w:r>
    </w:p>
    <w:p w:rsidR="001E7474" w:rsidRDefault="00CC5676">
      <w:pPr>
        <w:pStyle w:val="ListeMaddemi"/>
      </w:pPr>
      <w:r>
        <w:rPr>
          <w:sz w:val="20"/>
        </w:rPr>
        <w:t>Modul kavram haritasi</w:t>
      </w:r>
    </w:p>
    <w:p w:rsidR="001E7474" w:rsidRDefault="00CC5676">
      <w:pPr>
        <w:pStyle w:val="ListeMaddemi"/>
      </w:pPr>
      <w:r>
        <w:rPr>
          <w:sz w:val="20"/>
        </w:rPr>
        <w:t>YSA buyuk resim semasi</w:t>
      </w:r>
    </w:p>
    <w:p w:rsidR="001E7474" w:rsidRDefault="00CC5676">
      <w:pPr>
        <w:pStyle w:val="ListeMaddemi"/>
      </w:pPr>
      <w:r>
        <w:rPr>
          <w:sz w:val="20"/>
        </w:rPr>
        <w:t>Egitim pipeline i</w:t>
      </w:r>
    </w:p>
    <w:p w:rsidR="001E7474" w:rsidRDefault="00CC5676">
      <w:pPr>
        <w:spacing w:before="200"/>
      </w:pPr>
      <w:r>
        <w:rPr>
          <w:b/>
          <w:color w:val="E65C00"/>
          <w:sz w:val="24"/>
        </w:rPr>
        <w:t xml:space="preserve">  Analoji ve Benzetmeler</w:t>
      </w:r>
    </w:p>
    <w:p w:rsidR="001E7474" w:rsidRDefault="00CC5676">
      <w:r>
        <w:rPr>
          <w:b/>
          <w:color w:val="E65C00"/>
          <w:sz w:val="20"/>
        </w:rPr>
        <w:t xml:space="preserve">  1. </w:t>
      </w:r>
      <w:r>
        <w:rPr>
          <w:sz w:val="20"/>
        </w:rPr>
        <w:t xml:space="preserve">Modul </w:t>
      </w:r>
      <w:r>
        <w:rPr>
          <w:sz w:val="20"/>
        </w:rPr>
        <w:t>= Yolculuk: baslangictan hedefe</w:t>
      </w:r>
    </w:p>
    <w:p w:rsidR="001E7474" w:rsidRDefault="00CC5676">
      <w:r>
        <w:rPr>
          <w:b/>
          <w:color w:val="E65C00"/>
          <w:sz w:val="20"/>
        </w:rPr>
        <w:t xml:space="preserve">  2. </w:t>
      </w:r>
      <w:r>
        <w:rPr>
          <w:sz w:val="20"/>
        </w:rPr>
        <w:t>Kavram haritasi = Yol haritasi: nerede ne var</w:t>
      </w:r>
    </w:p>
    <w:p w:rsidR="001E7474" w:rsidRDefault="00CC5676">
      <w:r>
        <w:rPr>
          <w:b/>
          <w:color w:val="E65C00"/>
          <w:sz w:val="20"/>
        </w:rPr>
        <w:t xml:space="preserve">  3. </w:t>
      </w:r>
      <w:r>
        <w:rPr>
          <w:sz w:val="20"/>
        </w:rPr>
        <w:t>Tekrar = Prova: sinav oncesi son kontrol</w:t>
      </w:r>
    </w:p>
    <w:p w:rsidR="001E7474" w:rsidRDefault="00CC5676">
      <w:r>
        <w:rPr>
          <w:b/>
          <w:color w:val="E65C00"/>
          <w:sz w:val="20"/>
        </w:rPr>
        <w:t xml:space="preserve">  4. </w:t>
      </w:r>
      <w:r>
        <w:rPr>
          <w:sz w:val="20"/>
        </w:rPr>
        <w:t>Proje = Mezuniyet tezi: hepsini birlesstiir</w:t>
      </w:r>
    </w:p>
    <w:p w:rsidR="001E7474" w:rsidRDefault="00CC5676">
      <w:pPr>
        <w:spacing w:before="200"/>
      </w:pPr>
      <w:r>
        <w:rPr>
          <w:b/>
          <w:color w:val="E65C00"/>
          <w:sz w:val="24"/>
        </w:rPr>
        <w:t xml:space="preserve">  Öğrenci Soru-Cevap</w:t>
      </w:r>
    </w:p>
    <w:p w:rsidR="001E7474" w:rsidRDefault="00CC5676">
      <w:pPr>
        <w:pStyle w:val="ListeMaddemi"/>
      </w:pPr>
      <w:r>
        <w:rPr>
          <w:sz w:val="20"/>
        </w:rPr>
        <w:t xml:space="preserve">YSA nasil ogrenir? - Forward -&gt; Loss -&gt; Backward -&gt; </w:t>
      </w:r>
      <w:r>
        <w:rPr>
          <w:sz w:val="20"/>
        </w:rPr>
        <w:t>Update dongusu.</w:t>
      </w:r>
    </w:p>
    <w:p w:rsidR="001E7474" w:rsidRDefault="00CC5676">
      <w:pPr>
        <w:pStyle w:val="ListeMaddemi"/>
      </w:pPr>
      <w:r>
        <w:rPr>
          <w:sz w:val="20"/>
        </w:rPr>
        <w:t>ReLU neden populer? - Basit, hizli, doyma yok.</w:t>
      </w:r>
    </w:p>
    <w:p w:rsidR="001E7474" w:rsidRDefault="00CC5676">
      <w:pPr>
        <w:pStyle w:val="ListeMaddemi"/>
      </w:pPr>
      <w:r>
        <w:rPr>
          <w:sz w:val="20"/>
        </w:rPr>
        <w:lastRenderedPageBreak/>
        <w:t>Keras ile model nasil olusturulur? - Sequential + Dense + compile + fit.</w:t>
      </w:r>
    </w:p>
    <w:p w:rsidR="001E7474" w:rsidRDefault="00CC56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E7474">
        <w:trPr>
          <w:jc w:val="center"/>
        </w:trPr>
        <w:tc>
          <w:tcPr>
            <w:tcW w:w="9638" w:type="dxa"/>
            <w:tcBorders>
              <w:top w:val="single" w:sz="10" w:space="0" w:color="6A1B9A"/>
              <w:left w:val="single" w:sz="10" w:space="0" w:color="6A1B9A"/>
              <w:bottom w:val="single" w:sz="10" w:space="0" w:color="6A1B9A"/>
              <w:right w:val="single" w:sz="10" w:space="0" w:color="6A1B9A"/>
            </w:tcBorders>
            <w:shd w:val="clear" w:color="auto" w:fill="6A1B9A"/>
          </w:tcPr>
          <w:p w:rsidR="001E7474" w:rsidRDefault="00CC5676">
            <w:r>
              <w:rPr>
                <w:b/>
                <w:color w:val="FFFFFF"/>
                <w:sz w:val="28"/>
              </w:rPr>
              <w:t xml:space="preserve">  E4  |  DERİNLEŞTİRME (ELABORATE)  —  </w:t>
            </w:r>
            <w:r>
              <w:rPr>
                <w:b/>
                <w:color w:val="FFFFFF"/>
                <w:sz w:val="28"/>
              </w:rPr>
              <w:t>Transfer &amp; Pekiştirme</w:t>
            </w:r>
          </w:p>
        </w:tc>
      </w:tr>
    </w:tbl>
    <w:p w:rsidR="001E7474" w:rsidRDefault="001E7474"/>
    <w:p w:rsidR="001E7474" w:rsidRDefault="00CC5676">
      <w:r>
        <w:rPr>
          <w:i/>
          <w:color w:val="6A1B9A"/>
          <w:sz w:val="20"/>
        </w:rPr>
        <w:t xml:space="preserve">  Süre: 10 dakika</w:t>
      </w:r>
    </w:p>
    <w:p w:rsidR="001E7474" w:rsidRDefault="00CC5676">
      <w:pPr>
        <w:spacing w:before="200"/>
      </w:pPr>
      <w:r>
        <w:rPr>
          <w:b/>
          <w:color w:val="6A1B9A"/>
          <w:sz w:val="24"/>
        </w:rPr>
        <w:t xml:space="preserve">  Uygulama Etkinliği: "Mini Sinav Provasi"</w:t>
      </w:r>
    </w:p>
    <w:p w:rsidR="001E7474" w:rsidRDefault="00CC5676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Test</w:t>
      </w:r>
    </w:p>
    <w:p w:rsidR="001E7474" w:rsidRDefault="00CC5676">
      <w:r>
        <w:rPr>
          <w:b/>
          <w:color w:val="1B2A4A"/>
          <w:sz w:val="20"/>
        </w:rPr>
        <w:t xml:space="preserve">Amacı: </w:t>
      </w:r>
      <w:r>
        <w:rPr>
          <w:sz w:val="20"/>
        </w:rPr>
        <w:t>Sinav formatinda sorulara cevap vererek hazirliigi olcmek.</w:t>
      </w:r>
    </w:p>
    <w:p w:rsidR="001E7474" w:rsidRDefault="00CC5676">
      <w:pPr>
        <w:spacing w:before="200"/>
      </w:pPr>
      <w:r>
        <w:rPr>
          <w:b/>
          <w:color w:val="6A1B9A"/>
          <w:sz w:val="24"/>
        </w:rPr>
        <w:t xml:space="preserve">  Yönerge Adımları</w:t>
      </w:r>
    </w:p>
    <w:p w:rsidR="001E7474" w:rsidRDefault="00CC5676">
      <w:r>
        <w:rPr>
          <w:b/>
          <w:color w:val="6A1B9A"/>
          <w:sz w:val="20"/>
        </w:rPr>
        <w:t xml:space="preserve">  1. </w:t>
      </w:r>
      <w:r>
        <w:rPr>
          <w:sz w:val="20"/>
        </w:rPr>
        <w:t>10 coktan secmeli soru cevaplaayin.</w:t>
      </w:r>
    </w:p>
    <w:p w:rsidR="001E7474" w:rsidRDefault="00CC5676">
      <w:r>
        <w:rPr>
          <w:b/>
          <w:color w:val="6A1B9A"/>
          <w:sz w:val="20"/>
        </w:rPr>
        <w:t xml:space="preserve">  2. </w:t>
      </w:r>
      <w:r>
        <w:rPr>
          <w:sz w:val="20"/>
        </w:rPr>
        <w:t xml:space="preserve">3 acik uclu soru </w:t>
      </w:r>
      <w:r>
        <w:rPr>
          <w:sz w:val="20"/>
        </w:rPr>
        <w:t>cevaplayin.</w:t>
      </w:r>
    </w:p>
    <w:p w:rsidR="001E7474" w:rsidRDefault="00CC5676">
      <w:r>
        <w:rPr>
          <w:b/>
          <w:color w:val="6A1B9A"/>
          <w:sz w:val="20"/>
        </w:rPr>
        <w:t xml:space="preserve">  3. </w:t>
      </w:r>
      <w:r>
        <w:rPr>
          <w:sz w:val="20"/>
        </w:rPr>
        <w:t>1 kodlama sorusu (Keras model olusturma).</w:t>
      </w:r>
    </w:p>
    <w:p w:rsidR="001E7474" w:rsidRDefault="00CC5676">
      <w:r>
        <w:rPr>
          <w:b/>
          <w:color w:val="6A1B9A"/>
          <w:sz w:val="20"/>
        </w:rPr>
        <w:t xml:space="preserve">  4. </w:t>
      </w:r>
      <w:r>
        <w:rPr>
          <w:sz w:val="20"/>
        </w:rPr>
        <w:t>Cevaplari sinifca kontrol edin.</w:t>
      </w:r>
    </w:p>
    <w:p w:rsidR="001E7474" w:rsidRDefault="00CC5676">
      <w:r>
        <w:rPr>
          <w:b/>
          <w:color w:val="6A1B9A"/>
          <w:sz w:val="20"/>
        </w:rPr>
        <w:t xml:space="preserve">  5. </w:t>
      </w:r>
      <w:r>
        <w:rPr>
          <w:sz w:val="20"/>
        </w:rPr>
        <w:t>Eksik konulari belirleyiin.</w:t>
      </w:r>
    </w:p>
    <w:p w:rsidR="001E7474" w:rsidRDefault="00CC5676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Mini Sinav Sonucu ve Eksik Konu Listesi</w:t>
      </w:r>
    </w:p>
    <w:p w:rsidR="001E7474" w:rsidRDefault="00CC5676">
      <w:pPr>
        <w:spacing w:before="200"/>
      </w:pPr>
      <w:r>
        <w:rPr>
          <w:b/>
          <w:color w:val="6A1B9A"/>
          <w:sz w:val="24"/>
        </w:rPr>
        <w:t xml:space="preserve">  Transfer Soruları</w:t>
      </w:r>
    </w:p>
    <w:p w:rsidR="001E7474" w:rsidRDefault="00CC5676">
      <w:r>
        <w:rPr>
          <w:b/>
          <w:color w:val="6A1B9A"/>
          <w:sz w:val="20"/>
        </w:rPr>
        <w:t xml:space="preserve">  1. </w:t>
      </w:r>
      <w:r>
        <w:rPr>
          <w:sz w:val="20"/>
        </w:rPr>
        <w:t>Sinav stratejisi ve zaman yonetimi.</w:t>
      </w:r>
    </w:p>
    <w:p w:rsidR="001E7474" w:rsidRDefault="00CC5676">
      <w:r>
        <w:rPr>
          <w:b/>
          <w:color w:val="1B2A4A"/>
          <w:sz w:val="20"/>
        </w:rPr>
        <w:t>İlişkili Di</w:t>
      </w:r>
      <w:r>
        <w:rPr>
          <w:b/>
          <w:color w:val="1B2A4A"/>
          <w:sz w:val="20"/>
        </w:rPr>
        <w:t xml:space="preserve">siplinler: </w:t>
      </w:r>
      <w:r>
        <w:rPr>
          <w:sz w:val="20"/>
        </w:rPr>
        <w:t>Pedagoji (olcme-degerlendirme)</w:t>
      </w:r>
    </w:p>
    <w:p w:rsidR="001E7474" w:rsidRDefault="00CC5676">
      <w:pPr>
        <w:spacing w:before="200"/>
      </w:pPr>
      <w:r>
        <w:rPr>
          <w:b/>
          <w:color w:val="6A1B9A"/>
          <w:sz w:val="24"/>
        </w:rPr>
        <w:t xml:space="preserve">  Gerçek Yaşam Problemi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E7474">
        <w:trPr>
          <w:jc w:val="center"/>
        </w:trPr>
        <w:tc>
          <w:tcPr>
            <w:tcW w:w="9638" w:type="dxa"/>
            <w:tcBorders>
              <w:top w:val="single" w:sz="8" w:space="0" w:color="6A1B9A"/>
              <w:left w:val="single" w:sz="8" w:space="0" w:color="6A1B9A"/>
              <w:bottom w:val="single" w:sz="8" w:space="0" w:color="6A1B9A"/>
              <w:right w:val="single" w:sz="8" w:space="0" w:color="6A1B9A"/>
            </w:tcBorders>
            <w:shd w:val="clear" w:color="auto" w:fill="F3E5F5"/>
          </w:tcPr>
          <w:p w:rsidR="001E7474" w:rsidRDefault="00CC5676">
            <w:r>
              <w:rPr>
                <w:sz w:val="20"/>
              </w:rPr>
              <w:t>En zayif konunuzu belirleyin ve 5 dakikada tekrar edin.</w:t>
            </w:r>
          </w:p>
        </w:tc>
      </w:tr>
    </w:tbl>
    <w:p w:rsidR="001E7474" w:rsidRDefault="001E7474"/>
    <w:p w:rsidR="001E7474" w:rsidRDefault="00CC5676">
      <w:r>
        <w:rPr>
          <w:b/>
          <w:color w:val="1B2A4A"/>
          <w:sz w:val="20"/>
        </w:rPr>
        <w:t xml:space="preserve">Yaratıcı Görev: </w:t>
      </w:r>
      <w:r>
        <w:rPr>
          <w:sz w:val="20"/>
        </w:rPr>
        <w:t>Arkadasiniz icin 5 soruluk mini sinav hazirlaayin.</w:t>
      </w:r>
    </w:p>
    <w:p w:rsidR="001E7474" w:rsidRDefault="00CC56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E7474">
        <w:trPr>
          <w:jc w:val="center"/>
        </w:trPr>
        <w:tc>
          <w:tcPr>
            <w:tcW w:w="9638" w:type="dxa"/>
            <w:tcBorders>
              <w:top w:val="single" w:sz="10" w:space="0" w:color="2E7D32"/>
              <w:left w:val="single" w:sz="10" w:space="0" w:color="2E7D32"/>
              <w:bottom w:val="single" w:sz="10" w:space="0" w:color="2E7D32"/>
              <w:right w:val="single" w:sz="10" w:space="0" w:color="2E7D32"/>
            </w:tcBorders>
            <w:shd w:val="clear" w:color="auto" w:fill="2E7D32"/>
          </w:tcPr>
          <w:p w:rsidR="001E7474" w:rsidRDefault="00CC5676">
            <w:r>
              <w:rPr>
                <w:b/>
                <w:color w:val="FFFFFF"/>
                <w:sz w:val="28"/>
              </w:rPr>
              <w:t xml:space="preserve">  E5  |  DEĞERLENDİRME (EVALUATE)  —  Öğrenmeyi Ölçme</w:t>
            </w:r>
          </w:p>
        </w:tc>
      </w:tr>
    </w:tbl>
    <w:p w:rsidR="001E7474" w:rsidRDefault="001E7474"/>
    <w:p w:rsidR="001E7474" w:rsidRDefault="00CC5676">
      <w:r>
        <w:rPr>
          <w:i/>
          <w:color w:val="2E7D32"/>
          <w:sz w:val="20"/>
        </w:rPr>
        <w:t xml:space="preserve">  Süre: 8 dakika</w:t>
      </w:r>
    </w:p>
    <w:p w:rsidR="001E7474" w:rsidRDefault="00CC5676">
      <w:pPr>
        <w:spacing w:before="200"/>
      </w:pPr>
      <w:r>
        <w:rPr>
          <w:b/>
          <w:color w:val="2E7D32"/>
          <w:sz w:val="24"/>
        </w:rPr>
        <w:t xml:space="preserve">  Öz Değerlendirme Kontrol Listesi</w:t>
      </w:r>
    </w:p>
    <w:p w:rsidR="001E7474" w:rsidRDefault="00CC5676">
      <w:r>
        <w:rPr>
          <w:sz w:val="20"/>
        </w:rPr>
        <w:t xml:space="preserve">  ☐  Modul 3 un 5 ana konusunu ozetler.</w:t>
      </w:r>
    </w:p>
    <w:p w:rsidR="001E7474" w:rsidRDefault="00CC5676">
      <w:r>
        <w:rPr>
          <w:sz w:val="20"/>
        </w:rPr>
        <w:t xml:space="preserve">  ☐  Her konudan en az 2 anahtar kavram soyler.</w:t>
      </w:r>
    </w:p>
    <w:p w:rsidR="001E7474" w:rsidRDefault="00CC5676">
      <w:r>
        <w:rPr>
          <w:sz w:val="20"/>
        </w:rPr>
        <w:t xml:space="preserve">  ☐  Kavramlar arasi baglantilari kurar.</w:t>
      </w:r>
    </w:p>
    <w:p w:rsidR="001E7474" w:rsidRDefault="00CC5676">
      <w:r>
        <w:rPr>
          <w:sz w:val="20"/>
        </w:rPr>
        <w:t xml:space="preserve">  ☐  Eksik konularini bilir.</w:t>
      </w:r>
    </w:p>
    <w:p w:rsidR="001E7474" w:rsidRDefault="00CC5676">
      <w:pPr>
        <w:spacing w:before="200"/>
      </w:pPr>
      <w:r>
        <w:rPr>
          <w:b/>
          <w:color w:val="2E7D32"/>
          <w:sz w:val="24"/>
        </w:rPr>
        <w:t xml:space="preserve">  Öz Değerlendirme Soruları</w:t>
      </w:r>
    </w:p>
    <w:p w:rsidR="001E7474" w:rsidRDefault="00CC5676">
      <w:r>
        <w:rPr>
          <w:b/>
          <w:color w:val="2E7D32"/>
          <w:sz w:val="20"/>
        </w:rPr>
        <w:t xml:space="preserve">  1. </w:t>
      </w:r>
      <w:r>
        <w:rPr>
          <w:sz w:val="20"/>
        </w:rPr>
        <w:t>Tum konulari ozetleyebiilir miyim?</w:t>
      </w:r>
    </w:p>
    <w:p w:rsidR="001E7474" w:rsidRDefault="00CC5676">
      <w:r>
        <w:rPr>
          <w:b/>
          <w:color w:val="2E7D32"/>
          <w:sz w:val="20"/>
        </w:rPr>
        <w:t xml:space="preserve">  2. </w:t>
      </w:r>
      <w:r>
        <w:rPr>
          <w:sz w:val="20"/>
        </w:rPr>
        <w:t>Hangi konularda eksigiim var?</w:t>
      </w:r>
    </w:p>
    <w:p w:rsidR="001E7474" w:rsidRDefault="00CC5676">
      <w:r>
        <w:rPr>
          <w:b/>
          <w:color w:val="2E7D32"/>
          <w:sz w:val="20"/>
        </w:rPr>
        <w:t xml:space="preserve">  3. </w:t>
      </w:r>
      <w:r>
        <w:rPr>
          <w:sz w:val="20"/>
        </w:rPr>
        <w:t>Sinav icin hazir miyim?</w:t>
      </w:r>
    </w:p>
    <w:p w:rsidR="001E7474" w:rsidRDefault="00CC5676">
      <w:pPr>
        <w:spacing w:before="200"/>
      </w:pPr>
      <w:r>
        <w:rPr>
          <w:b/>
          <w:color w:val="2E7D32"/>
          <w:sz w:val="24"/>
        </w:rPr>
        <w:t xml:space="preserve">  Biçimlendirici Değerlendirme (Kısa Quiz)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E7474">
        <w:trPr>
          <w:jc w:val="center"/>
        </w:trPr>
        <w:tc>
          <w:tcPr>
            <w:tcW w:w="3213" w:type="dxa"/>
            <w:shd w:val="clear" w:color="auto" w:fill="2E7D32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lastRenderedPageBreak/>
              <w:t>No</w:t>
            </w:r>
          </w:p>
        </w:tc>
        <w:tc>
          <w:tcPr>
            <w:tcW w:w="3213" w:type="dxa"/>
            <w:shd w:val="clear" w:color="auto" w:fill="2E7D32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Soru</w:t>
            </w:r>
          </w:p>
        </w:tc>
        <w:tc>
          <w:tcPr>
            <w:tcW w:w="3213" w:type="dxa"/>
            <w:shd w:val="clear" w:color="auto" w:fill="2E7D32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Cevap</w:t>
            </w:r>
          </w:p>
        </w:tc>
      </w:tr>
      <w:tr w:rsidR="001E7474">
        <w:trPr>
          <w:jc w:val="center"/>
        </w:trPr>
        <w:tc>
          <w:tcPr>
            <w:tcW w:w="3213" w:type="dxa"/>
          </w:tcPr>
          <w:p w:rsidR="001E7474" w:rsidRDefault="00CC5676">
            <w:r>
              <w:rPr>
                <w:sz w:val="18"/>
              </w:rPr>
              <w:t>Sigmoid cikis araligi?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a) -1,1 b) 0,1 c) 0,inf d) -inf,inf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b) 0,1</w:t>
            </w:r>
          </w:p>
        </w:tc>
      </w:tr>
      <w:tr w:rsidR="001E7474">
        <w:trPr>
          <w:jc w:val="center"/>
        </w:trPr>
        <w:tc>
          <w:tcPr>
            <w:tcW w:w="3213" w:type="dxa"/>
          </w:tcPr>
          <w:p w:rsidR="001E7474" w:rsidRDefault="00CC5676">
            <w:r>
              <w:rPr>
                <w:sz w:val="18"/>
              </w:rPr>
              <w:t>Geri yayilim ne hesaplar?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a) Tahmin b) Kayip c) Gradyan d) Veri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c) Gradyan</w:t>
            </w:r>
          </w:p>
        </w:tc>
      </w:tr>
      <w:tr w:rsidR="001E7474">
        <w:trPr>
          <w:jc w:val="center"/>
        </w:trPr>
        <w:tc>
          <w:tcPr>
            <w:tcW w:w="3213" w:type="dxa"/>
          </w:tcPr>
          <w:p w:rsidR="001E7474" w:rsidRDefault="00CC5676">
            <w:r>
              <w:rPr>
                <w:sz w:val="18"/>
              </w:rPr>
              <w:t>model.compile ne icin?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a) Model olusturma b) Egitim aya</w:t>
            </w:r>
            <w:r>
              <w:rPr>
                <w:sz w:val="18"/>
              </w:rPr>
              <w:t>rlari c) Test d) Veri yukleme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b) Egitim ayarlari</w:t>
            </w:r>
          </w:p>
        </w:tc>
      </w:tr>
    </w:tbl>
    <w:p w:rsidR="001E7474" w:rsidRDefault="001E7474"/>
    <w:p w:rsidR="001E7474" w:rsidRDefault="00CC5676">
      <w:pPr>
        <w:spacing w:before="200"/>
      </w:pPr>
      <w:r>
        <w:rPr>
          <w:b/>
          <w:color w:val="2E7D32"/>
          <w:sz w:val="24"/>
        </w:rPr>
        <w:t xml:space="preserve">  Tartışma Soruları</w:t>
      </w:r>
    </w:p>
    <w:p w:rsidR="001E7474" w:rsidRDefault="00CC5676">
      <w:r>
        <w:rPr>
          <w:b/>
          <w:color w:val="2E7D32"/>
          <w:sz w:val="20"/>
        </w:rPr>
        <w:t>Açık Uçlu:</w:t>
      </w:r>
    </w:p>
    <w:p w:rsidR="001E7474" w:rsidRDefault="00CC5676">
      <w:r>
        <w:rPr>
          <w:b/>
          <w:color w:val="2E7D32"/>
          <w:sz w:val="20"/>
        </w:rPr>
        <w:t xml:space="preserve">  1. </w:t>
      </w:r>
      <w:r>
        <w:rPr>
          <w:sz w:val="20"/>
        </w:rPr>
        <w:t>Modul 3 te en cok ne ogrendiniz? En zor konu hangisiydi?</w:t>
      </w:r>
    </w:p>
    <w:p w:rsidR="001E7474" w:rsidRDefault="00CC5676">
      <w:r>
        <w:rPr>
          <w:b/>
          <w:color w:val="2E7D32"/>
          <w:sz w:val="20"/>
        </w:rPr>
        <w:t>Eleştirel Düşünme:</w:t>
      </w:r>
    </w:p>
    <w:p w:rsidR="001E7474" w:rsidRDefault="00CC5676">
      <w:r>
        <w:rPr>
          <w:b/>
          <w:color w:val="2E7D32"/>
          <w:sz w:val="20"/>
        </w:rPr>
        <w:t xml:space="preserve">  1. </w:t>
      </w:r>
      <w:r>
        <w:rPr>
          <w:sz w:val="20"/>
        </w:rPr>
        <w:t>YSA nin gercek hayatta kullanilmayacagi bir alan var mi?</w:t>
      </w:r>
    </w:p>
    <w:p w:rsidR="001E7474" w:rsidRDefault="00CC56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E7474" w:rsidRDefault="00CC5676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E7474">
        <w:trPr>
          <w:jc w:val="center"/>
        </w:trPr>
        <w:tc>
          <w:tcPr>
            <w:tcW w:w="9638" w:type="dxa"/>
            <w:tcBorders>
              <w:top w:val="single" w:sz="10" w:space="0" w:color="C62828"/>
              <w:left w:val="single" w:sz="10" w:space="0" w:color="C62828"/>
              <w:bottom w:val="single" w:sz="10" w:space="0" w:color="C62828"/>
              <w:right w:val="single" w:sz="10" w:space="0" w:color="C62828"/>
            </w:tcBorders>
            <w:shd w:val="clear" w:color="auto" w:fill="C62828"/>
          </w:tcPr>
          <w:p w:rsidR="001E7474" w:rsidRDefault="00CC5676">
            <w:r>
              <w:rPr>
                <w:b/>
                <w:color w:val="FFFFFF"/>
                <w:sz w:val="28"/>
              </w:rPr>
              <w:lastRenderedPageBreak/>
              <w:t xml:space="preserve">  UYGULAMALAR  |  Hands-On Uygulama Etkinlikleri</w:t>
            </w:r>
          </w:p>
        </w:tc>
      </w:tr>
    </w:tbl>
    <w:p w:rsidR="001E7474" w:rsidRDefault="001E7474"/>
    <w:p w:rsidR="001E7474" w:rsidRDefault="00CC5676">
      <w:pPr>
        <w:spacing w:before="200"/>
      </w:pPr>
      <w:r>
        <w:rPr>
          <w:b/>
          <w:color w:val="C62828"/>
          <w:sz w:val="24"/>
        </w:rPr>
        <w:t xml:space="preserve">  Adım Adım Uygulama: "Hizli YSA Pipeline"</w:t>
      </w:r>
    </w:p>
    <w:p w:rsidR="001E7474" w:rsidRDefault="00CC5676">
      <w:r>
        <w:rPr>
          <w:b/>
          <w:color w:val="1B2A4A"/>
          <w:sz w:val="20"/>
        </w:rPr>
        <w:t xml:space="preserve">Hedef: </w:t>
      </w:r>
      <w:r>
        <w:rPr>
          <w:sz w:val="20"/>
        </w:rPr>
        <w:t>10 dakikada Iris icin Keras pipeline yazma.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E7474">
        <w:trPr>
          <w:jc w:val="center"/>
        </w:trPr>
        <w:tc>
          <w:tcPr>
            <w:tcW w:w="3213" w:type="dxa"/>
            <w:shd w:val="clear" w:color="auto" w:fill="C62828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Adım</w:t>
            </w:r>
          </w:p>
        </w:tc>
        <w:tc>
          <w:tcPr>
            <w:tcW w:w="3213" w:type="dxa"/>
            <w:shd w:val="clear" w:color="auto" w:fill="C62828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İşlem</w:t>
            </w:r>
          </w:p>
        </w:tc>
        <w:tc>
          <w:tcPr>
            <w:tcW w:w="3213" w:type="dxa"/>
            <w:shd w:val="clear" w:color="auto" w:fill="C62828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Beklenen Sonuç</w:t>
            </w:r>
          </w:p>
        </w:tc>
      </w:tr>
      <w:tr w:rsidR="001E7474">
        <w:trPr>
          <w:jc w:val="center"/>
        </w:trPr>
        <w:tc>
          <w:tcPr>
            <w:tcW w:w="3213" w:type="dxa"/>
          </w:tcPr>
          <w:p w:rsidR="001E7474" w:rsidRDefault="00CC5676">
            <w:r>
              <w:rPr>
                <w:sz w:val="18"/>
              </w:rPr>
              <w:t>Veri yukle, olcekle, bol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3 satir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1 dakika</w:t>
            </w:r>
          </w:p>
        </w:tc>
      </w:tr>
      <w:tr w:rsidR="001E7474">
        <w:trPr>
          <w:jc w:val="center"/>
        </w:trPr>
        <w:tc>
          <w:tcPr>
            <w:tcW w:w="3213" w:type="dxa"/>
          </w:tcPr>
          <w:p w:rsidR="001E7474" w:rsidRDefault="00CC5676">
            <w:r>
              <w:rPr>
                <w:sz w:val="18"/>
              </w:rPr>
              <w:t>Model kur: Dense(8,relu) + Dense(3,softmax)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3 satir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1 dakika</w:t>
            </w:r>
          </w:p>
        </w:tc>
      </w:tr>
      <w:tr w:rsidR="001E7474">
        <w:trPr>
          <w:jc w:val="center"/>
        </w:trPr>
        <w:tc>
          <w:tcPr>
            <w:tcW w:w="3213" w:type="dxa"/>
          </w:tcPr>
          <w:p w:rsidR="001E7474" w:rsidRDefault="00CC5676">
            <w:r>
              <w:rPr>
                <w:sz w:val="18"/>
              </w:rPr>
              <w:t>compile + fit + evaluate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3 satir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1 dakika</w:t>
            </w:r>
          </w:p>
        </w:tc>
      </w:tr>
    </w:tbl>
    <w:p w:rsidR="001E7474" w:rsidRDefault="001E7474"/>
    <w:p w:rsidR="001E7474" w:rsidRDefault="00CC5676">
      <w:r>
        <w:rPr>
          <w:b/>
          <w:color w:val="1B2A4A"/>
          <w:sz w:val="20"/>
        </w:rPr>
        <w:t xml:space="preserve">Tamamlanma Kriteri: </w:t>
      </w:r>
      <w:r>
        <w:rPr>
          <w:sz w:val="20"/>
        </w:rPr>
        <w:t>10 satirda calisan Iris siniflandirma kodu.</w:t>
      </w:r>
    </w:p>
    <w:p w:rsidR="001E7474" w:rsidRDefault="00CC56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E7474" w:rsidRDefault="00CC5676">
      <w:pPr>
        <w:spacing w:before="200"/>
      </w:pPr>
      <w:r>
        <w:rPr>
          <w:b/>
          <w:color w:val="C62828"/>
          <w:sz w:val="24"/>
        </w:rPr>
        <w:t xml:space="preserve">  Canlı Demo: "Hizli Tekrar Demo"</w:t>
      </w:r>
    </w:p>
    <w:p w:rsidR="001E7474" w:rsidRDefault="00CC5676">
      <w:r>
        <w:rPr>
          <w:b/>
          <w:color w:val="1B2A4A"/>
          <w:sz w:val="20"/>
        </w:rPr>
        <w:t xml:space="preserve">Eğitmenin Gösterdiği: </w:t>
      </w:r>
      <w:r>
        <w:rPr>
          <w:sz w:val="20"/>
        </w:rPr>
        <w:t>Bastan sona 10 satirlik kod yazar.</w:t>
      </w:r>
    </w:p>
    <w:p w:rsidR="001E7474" w:rsidRDefault="00CC5676">
      <w:r>
        <w:rPr>
          <w:b/>
          <w:color w:val="1B2A4A"/>
          <w:sz w:val="20"/>
        </w:rPr>
        <w:t xml:space="preserve">Öğrencinin Tekrarladığı: </w:t>
      </w:r>
      <w:r>
        <w:rPr>
          <w:sz w:val="20"/>
        </w:rPr>
        <w:t>Ayni kodu zamanla yarissarak yazar.</w:t>
      </w:r>
    </w:p>
    <w:p w:rsidR="001E7474" w:rsidRDefault="00CC5676">
      <w:r>
        <w:rPr>
          <w:b/>
          <w:color w:val="1B2A4A"/>
          <w:sz w:val="20"/>
        </w:rPr>
        <w:t xml:space="preserve">Dikkat Noktaları: </w:t>
      </w:r>
      <w:r>
        <w:rPr>
          <w:sz w:val="20"/>
        </w:rPr>
        <w:t>impor</w:t>
      </w:r>
      <w:r>
        <w:rPr>
          <w:sz w:val="20"/>
        </w:rPr>
        <w:t>t satirllarini unutmayin!</w:t>
      </w:r>
    </w:p>
    <w:p w:rsidR="001E7474" w:rsidRDefault="00CC56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E7474" w:rsidRDefault="00CC5676">
      <w:pPr>
        <w:spacing w:before="200"/>
      </w:pPr>
      <w:r>
        <w:rPr>
          <w:b/>
          <w:color w:val="C62828"/>
          <w:sz w:val="24"/>
        </w:rPr>
        <w:t xml:space="preserve">  Pratik Alıştırmalar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E7474">
        <w:trPr>
          <w:jc w:val="center"/>
        </w:trPr>
        <w:tc>
          <w:tcPr>
            <w:tcW w:w="3213" w:type="dxa"/>
            <w:shd w:val="clear" w:color="auto" w:fill="C62828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C62828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3213" w:type="dxa"/>
            <w:shd w:val="clear" w:color="auto" w:fill="C62828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Görev</w:t>
            </w:r>
          </w:p>
        </w:tc>
      </w:tr>
      <w:tr w:rsidR="001E7474">
        <w:trPr>
          <w:jc w:val="center"/>
        </w:trPr>
        <w:tc>
          <w:tcPr>
            <w:tcW w:w="3213" w:type="dxa"/>
          </w:tcPr>
          <w:p w:rsidR="001E7474" w:rsidRDefault="00CC5676">
            <w:r>
              <w:rPr>
                <w:sz w:val="18"/>
              </w:rPr>
              <w:t>Temel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Yapay noron formulunu yazin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y=f(Wx+b)</w:t>
            </w:r>
          </w:p>
        </w:tc>
      </w:tr>
      <w:tr w:rsidR="001E7474">
        <w:trPr>
          <w:jc w:val="center"/>
        </w:trPr>
        <w:tc>
          <w:tcPr>
            <w:tcW w:w="3213" w:type="dxa"/>
          </w:tcPr>
          <w:p w:rsidR="001E7474" w:rsidRDefault="00CC5676">
            <w:r>
              <w:rPr>
                <w:sz w:val="18"/>
              </w:rPr>
              <w:t>Orta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5 aktivasyon fonksiyonunu adlarini sayiin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Step,Sigmoid,Tanh,ReLU,Softmax</w:t>
            </w:r>
          </w:p>
        </w:tc>
      </w:tr>
      <w:tr w:rsidR="001E7474">
        <w:trPr>
          <w:jc w:val="center"/>
        </w:trPr>
        <w:tc>
          <w:tcPr>
            <w:tcW w:w="3213" w:type="dxa"/>
          </w:tcPr>
          <w:p w:rsidR="001E7474" w:rsidRDefault="00CC5676">
            <w:r>
              <w:rPr>
                <w:sz w:val="18"/>
              </w:rPr>
              <w:t>Ileri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Keras ile tam pipeline yazin (10 satir)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Calisan kod</w:t>
            </w:r>
          </w:p>
        </w:tc>
      </w:tr>
    </w:tbl>
    <w:p w:rsidR="001E7474" w:rsidRDefault="001E7474"/>
    <w:p w:rsidR="001E7474" w:rsidRDefault="00CC56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E7474" w:rsidRDefault="00CC5676">
      <w:pPr>
        <w:spacing w:before="200"/>
      </w:pPr>
      <w:r>
        <w:rPr>
          <w:b/>
          <w:color w:val="C62828"/>
          <w:sz w:val="24"/>
        </w:rPr>
        <w:t xml:space="preserve">  Vaka Çalışması: "Butunlesik Tekrar"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E7474">
        <w:trPr>
          <w:jc w:val="center"/>
        </w:trPr>
        <w:tc>
          <w:tcPr>
            <w:tcW w:w="9638" w:type="dxa"/>
            <w:tcBorders>
              <w:top w:val="single" w:sz="8" w:space="0" w:color="C62828"/>
              <w:left w:val="single" w:sz="8" w:space="0" w:color="C62828"/>
              <w:bottom w:val="single" w:sz="8" w:space="0" w:color="C62828"/>
              <w:right w:val="single" w:sz="8" w:space="0" w:color="C62828"/>
            </w:tcBorders>
            <w:shd w:val="clear" w:color="auto" w:fill="FFF3E0"/>
          </w:tcPr>
          <w:p w:rsidR="001E7474" w:rsidRDefault="00CC5676">
            <w:r>
              <w:rPr>
                <w:sz w:val="20"/>
              </w:rPr>
              <w:t>Bir is gorusmesinde size 'YSA nedir, nasil ca</w:t>
            </w:r>
            <w:r>
              <w:rPr>
                <w:sz w:val="20"/>
              </w:rPr>
              <w:t>lisir?' diye soruldu. 2 dakikada aciklayin.</w:t>
            </w:r>
          </w:p>
        </w:tc>
      </w:tr>
    </w:tbl>
    <w:p w:rsidR="001E7474" w:rsidRDefault="001E7474"/>
    <w:p w:rsidR="001E7474" w:rsidRDefault="00CC5676">
      <w:r>
        <w:rPr>
          <w:b/>
          <w:color w:val="1B2A4A"/>
          <w:sz w:val="20"/>
        </w:rPr>
        <w:t xml:space="preserve">Beklenen Çıktı: </w:t>
      </w:r>
      <w:r>
        <w:rPr>
          <w:sz w:val="20"/>
        </w:rPr>
        <w:t>2 dakikalik YSA aciklamasi.</w:t>
      </w:r>
    </w:p>
    <w:p w:rsidR="001E7474" w:rsidRDefault="00CC56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E7474" w:rsidRDefault="00CC5676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E7474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1E7474" w:rsidRDefault="00CC5676">
            <w:r>
              <w:rPr>
                <w:b/>
                <w:color w:val="FFFFFF"/>
                <w:sz w:val="28"/>
              </w:rPr>
              <w:lastRenderedPageBreak/>
              <w:t xml:space="preserve">  DERS SONU  |  Özet, Kapanış ve Köprü</w:t>
            </w:r>
          </w:p>
        </w:tc>
      </w:tr>
    </w:tbl>
    <w:p w:rsidR="001E7474" w:rsidRDefault="001E7474"/>
    <w:p w:rsidR="001E7474" w:rsidRDefault="00CC5676">
      <w:pPr>
        <w:spacing w:before="200"/>
      </w:pPr>
      <w:r>
        <w:rPr>
          <w:b/>
          <w:color w:val="757575"/>
          <w:sz w:val="24"/>
        </w:rPr>
        <w:t xml:space="preserve">  Özet</w:t>
      </w:r>
    </w:p>
    <w:p w:rsidR="001E7474" w:rsidRDefault="00CC5676">
      <w:r>
        <w:rPr>
          <w:sz w:val="20"/>
        </w:rPr>
        <w:t xml:space="preserve">Modul 3 kapsamli tekrar: yapay </w:t>
      </w:r>
      <w:r>
        <w:rPr>
          <w:sz w:val="20"/>
        </w:rPr>
        <w:t>noron, aktivasyon, YSA mimarisi, egitim sureci, Keras ve proje pipeline.</w:t>
      </w:r>
    </w:p>
    <w:p w:rsidR="001E7474" w:rsidRDefault="00CC5676">
      <w:pPr>
        <w:spacing w:before="200"/>
      </w:pPr>
      <w:r>
        <w:rPr>
          <w:b/>
          <w:color w:val="757575"/>
          <w:sz w:val="24"/>
        </w:rPr>
        <w:t xml:space="preserve">  Anahtar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1E7474">
        <w:trPr>
          <w:jc w:val="center"/>
        </w:trPr>
        <w:tc>
          <w:tcPr>
            <w:tcW w:w="4819" w:type="dxa"/>
            <w:shd w:val="clear" w:color="auto" w:fill="F5F5F5"/>
          </w:tcPr>
          <w:p w:rsidR="001E7474" w:rsidRDefault="00CC5676">
            <w:r>
              <w:rPr>
                <w:b/>
                <w:color w:val="1B2A4A"/>
                <w:sz w:val="20"/>
              </w:rPr>
              <w:t xml:space="preserve">  Tum Modul 3 kavramlari tekrar</w:t>
            </w:r>
          </w:p>
        </w:tc>
        <w:tc>
          <w:tcPr>
            <w:tcW w:w="4819" w:type="dxa"/>
          </w:tcPr>
          <w:p w:rsidR="001E7474" w:rsidRDefault="001E7474"/>
        </w:tc>
      </w:tr>
    </w:tbl>
    <w:p w:rsidR="001E7474" w:rsidRDefault="001E7474"/>
    <w:p w:rsidR="001E7474" w:rsidRDefault="00CC5676">
      <w:pPr>
        <w:spacing w:before="200"/>
      </w:pPr>
      <w:r>
        <w:rPr>
          <w:b/>
          <w:color w:val="757575"/>
          <w:sz w:val="24"/>
        </w:rPr>
        <w:t xml:space="preserve">  Bir Sonraki Dersle Köprü</w:t>
      </w:r>
    </w:p>
    <w:p w:rsidR="001E7474" w:rsidRDefault="00CC5676">
      <w:r>
        <w:rPr>
          <w:sz w:val="20"/>
        </w:rPr>
        <w:t>Sonraki ders Modul 3 sinavi. Eksik konullarinizi bu gece tekrar edin!</w:t>
      </w:r>
    </w:p>
    <w:p w:rsidR="001E7474" w:rsidRDefault="00CC5676">
      <w:pPr>
        <w:spacing w:before="200"/>
      </w:pPr>
      <w:r>
        <w:rPr>
          <w:b/>
          <w:color w:val="757575"/>
          <w:sz w:val="24"/>
        </w:rPr>
        <w:t xml:space="preserve">  Ev Ödevi / Hazırlık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E7474">
        <w:trPr>
          <w:jc w:val="center"/>
        </w:trPr>
        <w:tc>
          <w:tcPr>
            <w:tcW w:w="9638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5F5F5"/>
          </w:tcPr>
          <w:p w:rsidR="001E7474" w:rsidRDefault="00CC5676">
            <w:r>
              <w:rPr>
                <w:sz w:val="20"/>
              </w:rPr>
              <w:t xml:space="preserve">Eksik </w:t>
            </w:r>
            <w:r>
              <w:rPr>
                <w:sz w:val="20"/>
              </w:rPr>
              <w:t>konularinizi tekrar edin. Keras ile bir pipeline kodu hazirlayin.</w:t>
            </w:r>
          </w:p>
        </w:tc>
      </w:tr>
    </w:tbl>
    <w:p w:rsidR="001E7474" w:rsidRDefault="001E7474"/>
    <w:p w:rsidR="001E7474" w:rsidRDefault="00CC56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E7474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1E7474" w:rsidRDefault="00CC5676">
            <w:r>
              <w:rPr>
                <w:b/>
                <w:color w:val="FFFFFF"/>
                <w:sz w:val="28"/>
              </w:rPr>
              <w:t xml:space="preserve">  NOTLAR  |  Öğretmen Notları</w:t>
            </w:r>
          </w:p>
        </w:tc>
      </w:tr>
    </w:tbl>
    <w:p w:rsidR="001E7474" w:rsidRDefault="001E7474"/>
    <w:p w:rsidR="001E7474" w:rsidRDefault="00CC5676">
      <w:pPr>
        <w:spacing w:before="200"/>
      </w:pPr>
      <w:r>
        <w:rPr>
          <w:b/>
          <w:color w:val="1B2A4A"/>
          <w:sz w:val="24"/>
        </w:rPr>
        <w:t xml:space="preserve">  Dersten Önce Yapılacaklar</w:t>
      </w:r>
    </w:p>
    <w:p w:rsidR="001E7474" w:rsidRDefault="00CC5676">
      <w:pPr>
        <w:pStyle w:val="ListeMaddemi"/>
      </w:pPr>
      <w:r>
        <w:rPr>
          <w:sz w:val="20"/>
        </w:rPr>
        <w:t>Tum ders notlarini derleyin, mini sinav sorulla</w:t>
      </w:r>
      <w:r>
        <w:rPr>
          <w:sz w:val="20"/>
        </w:rPr>
        <w:t>rini hazirlayin.</w:t>
      </w:r>
    </w:p>
    <w:p w:rsidR="001E7474" w:rsidRDefault="00CC5676">
      <w:pPr>
        <w:spacing w:before="200"/>
      </w:pPr>
      <w:r>
        <w:rPr>
          <w:b/>
          <w:color w:val="1B2A4A"/>
          <w:sz w:val="24"/>
        </w:rPr>
        <w:t xml:space="preserve">  Olası Zorluklar ve Çözümler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1E7474">
        <w:trPr>
          <w:jc w:val="center"/>
        </w:trPr>
        <w:tc>
          <w:tcPr>
            <w:tcW w:w="4819" w:type="dxa"/>
            <w:shd w:val="clear" w:color="auto" w:fill="1B2A4A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4819" w:type="dxa"/>
            <w:shd w:val="clear" w:color="auto" w:fill="1B2A4A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Çözüm</w:t>
            </w:r>
          </w:p>
        </w:tc>
      </w:tr>
      <w:tr w:rsidR="001E7474">
        <w:trPr>
          <w:jc w:val="center"/>
        </w:trPr>
        <w:tc>
          <w:tcPr>
            <w:tcW w:w="4819" w:type="dxa"/>
          </w:tcPr>
          <w:p w:rsidR="001E7474" w:rsidRDefault="00CC5676">
            <w:r>
              <w:rPr>
                <w:sz w:val="18"/>
              </w:rPr>
              <w:t>Cok fazla konu</w:t>
            </w:r>
          </w:p>
        </w:tc>
        <w:tc>
          <w:tcPr>
            <w:tcW w:w="4819" w:type="dxa"/>
          </w:tcPr>
          <w:p w:rsidR="001E7474" w:rsidRDefault="00CC5676">
            <w:r>
              <w:rPr>
                <w:sz w:val="18"/>
              </w:rPr>
              <w:t>Kavram haritasi ile baglanti kurun</w:t>
            </w:r>
          </w:p>
        </w:tc>
      </w:tr>
      <w:tr w:rsidR="001E7474">
        <w:trPr>
          <w:jc w:val="center"/>
        </w:trPr>
        <w:tc>
          <w:tcPr>
            <w:tcW w:w="4819" w:type="dxa"/>
          </w:tcPr>
          <w:p w:rsidR="001E7474" w:rsidRDefault="00CC5676">
            <w:r>
              <w:rPr>
                <w:sz w:val="18"/>
              </w:rPr>
              <w:t>Detaylari unutma</w:t>
            </w:r>
          </w:p>
        </w:tc>
        <w:tc>
          <w:tcPr>
            <w:tcW w:w="4819" w:type="dxa"/>
          </w:tcPr>
          <w:p w:rsidR="001E7474" w:rsidRDefault="00CC5676">
            <w:r>
              <w:rPr>
                <w:sz w:val="18"/>
              </w:rPr>
              <w:t>Anahtar forumuller listesi dagitiin</w:t>
            </w:r>
          </w:p>
        </w:tc>
      </w:tr>
    </w:tbl>
    <w:p w:rsidR="001E7474" w:rsidRDefault="001E7474"/>
    <w:p w:rsidR="001E7474" w:rsidRDefault="00CC5676">
      <w:r>
        <w:rPr>
          <w:b/>
          <w:color w:val="1B2A4A"/>
          <w:sz w:val="20"/>
        </w:rPr>
        <w:t xml:space="preserve">Zaman Yönetimi: </w:t>
      </w:r>
      <w:r>
        <w:rPr>
          <w:sz w:val="20"/>
        </w:rPr>
        <w:t>Kavram haritasi: 15dk, Grup tekrar: 15dk, Mini sinav: 15dk</w:t>
      </w:r>
    </w:p>
    <w:p w:rsidR="001E7474" w:rsidRDefault="00CC5676">
      <w:pPr>
        <w:spacing w:before="200"/>
      </w:pPr>
      <w:r>
        <w:rPr>
          <w:b/>
          <w:color w:val="1B2A4A"/>
          <w:sz w:val="24"/>
        </w:rPr>
        <w:t xml:space="preserve">  Alternatif Plan (B Planı)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E7474">
        <w:trPr>
          <w:jc w:val="center"/>
        </w:trPr>
        <w:tc>
          <w:tcPr>
            <w:tcW w:w="9638" w:type="dxa"/>
            <w:tcBorders>
              <w:top w:val="single" w:sz="8" w:space="0" w:color="F9A825"/>
              <w:left w:val="single" w:sz="8" w:space="0" w:color="F9A825"/>
              <w:bottom w:val="single" w:sz="8" w:space="0" w:color="F9A825"/>
              <w:right w:val="single" w:sz="8" w:space="0" w:color="F9A825"/>
            </w:tcBorders>
            <w:shd w:val="clear" w:color="auto" w:fill="FFF8E1"/>
          </w:tcPr>
          <w:p w:rsidR="001E7474" w:rsidRDefault="00CC5676">
            <w:r>
              <w:rPr>
                <w:sz w:val="20"/>
              </w:rPr>
              <w:t>En onemli 5 kavrama odaklanin.</w:t>
            </w:r>
          </w:p>
        </w:tc>
      </w:tr>
    </w:tbl>
    <w:p w:rsidR="001E7474" w:rsidRDefault="001E7474"/>
    <w:p w:rsidR="001E7474" w:rsidRDefault="00CC5676">
      <w:r>
        <w:br w:type="page"/>
      </w:r>
    </w:p>
    <w:p w:rsidR="001E7474" w:rsidRDefault="00CC5676">
      <w:pPr>
        <w:jc w:val="center"/>
      </w:pPr>
      <w:r>
        <w:rPr>
          <w:b/>
          <w:color w:val="1B2A4A"/>
          <w:sz w:val="36"/>
        </w:rPr>
        <w:lastRenderedPageBreak/>
        <w:t>━━━  44. SAAT  ━━━</w:t>
      </w:r>
    </w:p>
    <w:p w:rsidR="001E7474" w:rsidRDefault="00CC5676">
      <w:pPr>
        <w:jc w:val="center"/>
      </w:pPr>
      <w:r>
        <w:rPr>
          <w:color w:val="2C6FAD"/>
          <w:sz w:val="32"/>
        </w:rPr>
        <w:t>Modul 3 Sinavi ve Degerlendirme</w:t>
      </w:r>
    </w:p>
    <w:p w:rsidR="001E7474" w:rsidRDefault="001E7474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E7474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1E7474" w:rsidRDefault="00CC5676">
            <w:r>
              <w:rPr>
                <w:b/>
                <w:color w:val="FFFFFF"/>
                <w:sz w:val="28"/>
              </w:rPr>
              <w:t xml:space="preserve">  KAZANIMLAR  |  Öğrenme Kazanımları</w:t>
            </w:r>
          </w:p>
        </w:tc>
      </w:tr>
    </w:tbl>
    <w:p w:rsidR="001E7474" w:rsidRDefault="001E7474"/>
    <w:p w:rsidR="001E7474" w:rsidRDefault="00CC5676">
      <w:r>
        <w:rPr>
          <w:b/>
          <w:color w:val="1B2A4A"/>
          <w:sz w:val="20"/>
        </w:rPr>
        <w:t xml:space="preserve">Genel Kazanım: </w:t>
      </w:r>
      <w:r>
        <w:rPr>
          <w:sz w:val="20"/>
        </w:rPr>
        <w:t xml:space="preserve">Modul 3 kazanimlarini olcen sinavi basariyla tamamlar ve ogrenmee surecini </w:t>
      </w:r>
      <w:r>
        <w:rPr>
          <w:sz w:val="20"/>
        </w:rPr>
        <w:t>degerlendirir.</w:t>
      </w:r>
    </w:p>
    <w:p w:rsidR="001E7474" w:rsidRDefault="001E7474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E7474">
        <w:trPr>
          <w:jc w:val="center"/>
        </w:trPr>
        <w:tc>
          <w:tcPr>
            <w:tcW w:w="3213" w:type="dxa"/>
            <w:shd w:val="clear" w:color="auto" w:fill="1B2A4A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Kod</w:t>
            </w:r>
          </w:p>
        </w:tc>
        <w:tc>
          <w:tcPr>
            <w:tcW w:w="3213" w:type="dxa"/>
            <w:shd w:val="clear" w:color="auto" w:fill="1B2A4A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Kazanım</w:t>
            </w:r>
          </w:p>
        </w:tc>
        <w:tc>
          <w:tcPr>
            <w:tcW w:w="3213" w:type="dxa"/>
            <w:shd w:val="clear" w:color="auto" w:fill="1B2A4A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Bilişsel Düzey</w:t>
            </w:r>
          </w:p>
        </w:tc>
      </w:tr>
      <w:tr w:rsidR="001E7474">
        <w:trPr>
          <w:jc w:val="center"/>
        </w:trPr>
        <w:tc>
          <w:tcPr>
            <w:tcW w:w="3213" w:type="dxa"/>
          </w:tcPr>
          <w:p w:rsidR="001E7474" w:rsidRDefault="00CC5676">
            <w:r>
              <w:rPr>
                <w:sz w:val="18"/>
              </w:rPr>
              <w:t>3.6.4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Coktan secmeli ve acik uclu sorulari cevaplar.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Degerlendirme</w:t>
            </w:r>
          </w:p>
        </w:tc>
      </w:tr>
      <w:tr w:rsidR="001E7474">
        <w:trPr>
          <w:jc w:val="center"/>
        </w:trPr>
        <w:tc>
          <w:tcPr>
            <w:tcW w:w="3213" w:type="dxa"/>
          </w:tcPr>
          <w:p w:rsidR="001E7474" w:rsidRDefault="00CC5676">
            <w:r>
              <w:rPr>
                <w:sz w:val="18"/>
              </w:rPr>
              <w:t>3.6.5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Kodlama sorusunu basariyla tamamlar.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Uygulama</w:t>
            </w:r>
          </w:p>
        </w:tc>
      </w:tr>
      <w:tr w:rsidR="001E7474">
        <w:trPr>
          <w:jc w:val="center"/>
        </w:trPr>
        <w:tc>
          <w:tcPr>
            <w:tcW w:w="3213" w:type="dxa"/>
          </w:tcPr>
          <w:p w:rsidR="001E7474" w:rsidRDefault="00CC5676">
            <w:r>
              <w:rPr>
                <w:sz w:val="18"/>
              </w:rPr>
              <w:t>3.6.6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Modul boyunca ogrendiklerini degerlendirir.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Degerlendirme</w:t>
            </w:r>
          </w:p>
        </w:tc>
      </w:tr>
    </w:tbl>
    <w:p w:rsidR="001E7474" w:rsidRDefault="001E7474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E7474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1E7474" w:rsidRDefault="00CC5676">
            <w:r>
              <w:rPr>
                <w:b/>
                <w:color w:val="FFFFFF"/>
                <w:sz w:val="28"/>
              </w:rPr>
              <w:t xml:space="preserve">  ÖN BİLGİ  |  Ön Bilgi ve Hazırlık</w:t>
            </w:r>
          </w:p>
        </w:tc>
      </w:tr>
    </w:tbl>
    <w:p w:rsidR="001E7474" w:rsidRDefault="001E7474"/>
    <w:p w:rsidR="001E7474" w:rsidRDefault="00CC5676">
      <w:r>
        <w:rPr>
          <w:b/>
          <w:color w:val="1B2A4A"/>
          <w:sz w:val="20"/>
        </w:rPr>
        <w:t xml:space="preserve">Ön Koşul Bilgiler: </w:t>
      </w:r>
      <w:r>
        <w:rPr>
          <w:sz w:val="20"/>
        </w:rPr>
        <w:t>Modul 3 konularinin tamamini islemis ve tekrar etmis olmak.</w:t>
      </w:r>
    </w:p>
    <w:p w:rsidR="001E7474" w:rsidRDefault="00CC5676">
      <w:pPr>
        <w:spacing w:before="200"/>
      </w:pPr>
      <w:r>
        <w:rPr>
          <w:b/>
          <w:color w:val="757575"/>
          <w:sz w:val="24"/>
        </w:rPr>
        <w:t xml:space="preserve">  Öğrencinin Bilmesi Gerekenler</w:t>
      </w:r>
    </w:p>
    <w:p w:rsidR="001E7474" w:rsidRDefault="00CC5676">
      <w:pPr>
        <w:pStyle w:val="ListeMaddemi"/>
      </w:pPr>
      <w:r>
        <w:rPr>
          <w:sz w:val="20"/>
        </w:rPr>
        <w:t>Yapay noron, aktivasyon, YSA, egitim, Keras.</w:t>
      </w:r>
    </w:p>
    <w:p w:rsidR="001E7474" w:rsidRDefault="00CC5676">
      <w:pPr>
        <w:pStyle w:val="ListeMaddemi"/>
      </w:pPr>
      <w:r>
        <w:rPr>
          <w:sz w:val="20"/>
        </w:rPr>
        <w:t>Tum anahtar formul ve kavramlar.</w:t>
      </w:r>
    </w:p>
    <w:p w:rsidR="001E7474" w:rsidRDefault="00CC5676">
      <w:pPr>
        <w:pStyle w:val="ListeMaddemi"/>
      </w:pPr>
      <w:r>
        <w:rPr>
          <w:sz w:val="20"/>
        </w:rPr>
        <w:t xml:space="preserve">Keras ile model olusturma </w:t>
      </w:r>
      <w:r>
        <w:rPr>
          <w:sz w:val="20"/>
        </w:rPr>
        <w:t>adimlari.</w:t>
      </w:r>
    </w:p>
    <w:p w:rsidR="001E7474" w:rsidRDefault="00CC5676">
      <w:pPr>
        <w:spacing w:before="200"/>
      </w:pPr>
      <w:r>
        <w:rPr>
          <w:b/>
          <w:color w:val="757575"/>
          <w:sz w:val="24"/>
        </w:rPr>
        <w:t xml:space="preserve">  Olası Kavram Yanılgıları</w:t>
      </w:r>
    </w:p>
    <w:p w:rsidR="001E7474" w:rsidRDefault="00CC5676">
      <w:pPr>
        <w:pStyle w:val="ListeMaddemi"/>
      </w:pPr>
      <w:r>
        <w:rPr>
          <w:sz w:val="20"/>
        </w:rPr>
        <w:t>Sinavin cok zor olacagi.</w:t>
      </w:r>
    </w:p>
    <w:p w:rsidR="001E7474" w:rsidRDefault="00CC5676">
      <w:pPr>
        <w:pStyle w:val="ListeMaddemi"/>
      </w:pPr>
      <w:r>
        <w:rPr>
          <w:sz w:val="20"/>
        </w:rPr>
        <w:t>Ezberin yeterli oldugu.</w:t>
      </w:r>
    </w:p>
    <w:p w:rsidR="001E7474" w:rsidRDefault="00CC5676">
      <w:pPr>
        <w:pStyle w:val="ListeMaddemi"/>
      </w:pPr>
      <w:r>
        <w:rPr>
          <w:sz w:val="20"/>
        </w:rPr>
        <w:t>Kodlama sorusunun onemssiz oldugu.</w:t>
      </w:r>
    </w:p>
    <w:p w:rsidR="001E7474" w:rsidRDefault="00CC5676">
      <w:pPr>
        <w:spacing w:before="200"/>
      </w:pPr>
      <w:r>
        <w:rPr>
          <w:b/>
          <w:color w:val="757575"/>
          <w:sz w:val="24"/>
        </w:rPr>
        <w:t xml:space="preserve">  Hazırlık Materyalleri</w:t>
      </w:r>
    </w:p>
    <w:p w:rsidR="001E7474" w:rsidRDefault="00CC5676">
      <w:pPr>
        <w:pStyle w:val="ListeMaddemi"/>
      </w:pPr>
      <w:r>
        <w:rPr>
          <w:sz w:val="20"/>
        </w:rPr>
        <w:t>Sinav kagitlari</w:t>
      </w:r>
    </w:p>
    <w:p w:rsidR="001E7474" w:rsidRDefault="00CC5676">
      <w:pPr>
        <w:pStyle w:val="ListeMaddemi"/>
      </w:pPr>
      <w:r>
        <w:rPr>
          <w:sz w:val="20"/>
        </w:rPr>
        <w:t>Bilgisayar (kodlama sorusu icin)</w:t>
      </w:r>
    </w:p>
    <w:p w:rsidR="001E7474" w:rsidRDefault="00CC5676">
      <w:pPr>
        <w:pStyle w:val="ListeMaddemi"/>
      </w:pPr>
      <w:r>
        <w:rPr>
          <w:sz w:val="20"/>
        </w:rPr>
        <w:t>Kalem</w:t>
      </w:r>
    </w:p>
    <w:p w:rsidR="001E7474" w:rsidRDefault="00CC5676">
      <w:pPr>
        <w:jc w:val="center"/>
      </w:pPr>
      <w:r>
        <w:rPr>
          <w:color w:val="BDBDBD"/>
          <w:sz w:val="12"/>
        </w:rPr>
        <w:t>________________________________________________________</w:t>
      </w:r>
      <w:r>
        <w:rPr>
          <w:color w:val="BDBDBD"/>
          <w:sz w:val="12"/>
        </w:rPr>
        <w:t>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E7474">
        <w:trPr>
          <w:jc w:val="center"/>
        </w:trPr>
        <w:tc>
          <w:tcPr>
            <w:tcW w:w="9638" w:type="dxa"/>
            <w:tcBorders>
              <w:top w:val="single" w:sz="10" w:space="0" w:color="2C6FAD"/>
              <w:left w:val="single" w:sz="10" w:space="0" w:color="2C6FAD"/>
              <w:bottom w:val="single" w:sz="10" w:space="0" w:color="2C6FAD"/>
              <w:right w:val="single" w:sz="10" w:space="0" w:color="2C6FAD"/>
            </w:tcBorders>
            <w:shd w:val="clear" w:color="auto" w:fill="2C6FAD"/>
          </w:tcPr>
          <w:p w:rsidR="001E7474" w:rsidRDefault="00CC5676">
            <w:r>
              <w:rPr>
                <w:b/>
                <w:color w:val="FFFFFF"/>
                <w:sz w:val="28"/>
              </w:rPr>
              <w:t xml:space="preserve">  E1  |  GİRME (ENGAGE)  —  Dikkat Çekme &amp; Merak Uyandırma</w:t>
            </w:r>
          </w:p>
        </w:tc>
      </w:tr>
    </w:tbl>
    <w:p w:rsidR="001E7474" w:rsidRDefault="001E7474"/>
    <w:p w:rsidR="001E7474" w:rsidRDefault="00CC5676">
      <w:r>
        <w:rPr>
          <w:i/>
          <w:color w:val="2C6FAD"/>
          <w:sz w:val="20"/>
        </w:rPr>
        <w:t xml:space="preserve">  Süre: 5 dakika</w:t>
      </w:r>
    </w:p>
    <w:p w:rsidR="001E7474" w:rsidRDefault="00CC5676">
      <w:r>
        <w:rPr>
          <w:b/>
          <w:color w:val="1B2A4A"/>
          <w:sz w:val="20"/>
        </w:rPr>
        <w:t xml:space="preserve">Dikkat Çekici Soru: </w:t>
      </w:r>
      <w:r>
        <w:rPr>
          <w:sz w:val="20"/>
        </w:rPr>
        <w:t>"Bugun sinavla ogrenmelerinizi olcecegiz. Ama bu bir cezalandirma degil, bir olcme araci. Bildiklerinizzi gosterin!"</w:t>
      </w:r>
    </w:p>
    <w:p w:rsidR="001E7474" w:rsidRDefault="00CC5676">
      <w:r>
        <w:rPr>
          <w:b/>
          <w:color w:val="1B2A4A"/>
          <w:sz w:val="20"/>
        </w:rPr>
        <w:t>Günlük Hayat Bağ</w:t>
      </w:r>
      <w:r>
        <w:rPr>
          <w:b/>
          <w:color w:val="1B2A4A"/>
          <w:sz w:val="20"/>
        </w:rPr>
        <w:t xml:space="preserve">lantısı: </w:t>
      </w:r>
      <w:r>
        <w:rPr>
          <w:sz w:val="20"/>
        </w:rPr>
        <w:t>Sinav = ayna: ne kadar ogrendigiiinizi gosterir. Eksikleri belirlemek icin firsat.</w:t>
      </w:r>
    </w:p>
    <w:p w:rsidR="001E7474" w:rsidRDefault="00CC5676">
      <w:pPr>
        <w:spacing w:before="200"/>
      </w:pPr>
      <w:r>
        <w:rPr>
          <w:b/>
          <w:color w:val="2C6FAD"/>
          <w:sz w:val="24"/>
        </w:rPr>
        <w:t xml:space="preserve">  Ön Bilgi Yoklama Soruları</w:t>
      </w:r>
    </w:p>
    <w:p w:rsidR="001E7474" w:rsidRDefault="00CC5676">
      <w:r>
        <w:rPr>
          <w:b/>
          <w:color w:val="2C6FAD"/>
          <w:sz w:val="20"/>
        </w:rPr>
        <w:t xml:space="preserve">  1. </w:t>
      </w:r>
      <w:r>
        <w:rPr>
          <w:sz w:val="20"/>
        </w:rPr>
        <w:t>Sinav kurallari neler?</w:t>
      </w:r>
    </w:p>
    <w:p w:rsidR="001E7474" w:rsidRDefault="00CC5676">
      <w:r>
        <w:rPr>
          <w:b/>
          <w:color w:val="2C6FAD"/>
          <w:sz w:val="20"/>
        </w:rPr>
        <w:lastRenderedPageBreak/>
        <w:t xml:space="preserve">  2. </w:t>
      </w:r>
      <w:r>
        <w:rPr>
          <w:sz w:val="20"/>
        </w:rPr>
        <w:t>Kac dakika suren var?</w:t>
      </w:r>
    </w:p>
    <w:p w:rsidR="001E7474" w:rsidRDefault="00CC5676">
      <w:r>
        <w:rPr>
          <w:b/>
          <w:color w:val="2C6FAD"/>
          <w:sz w:val="20"/>
        </w:rPr>
        <w:t xml:space="preserve">  3. </w:t>
      </w:r>
      <w:r>
        <w:rPr>
          <w:sz w:val="20"/>
        </w:rPr>
        <w:t>Kodlama sorusu var mi?</w:t>
      </w:r>
    </w:p>
    <w:p w:rsidR="001E7474" w:rsidRDefault="00CC5676">
      <w:pPr>
        <w:spacing w:before="200"/>
      </w:pPr>
      <w:r>
        <w:rPr>
          <w:b/>
          <w:color w:val="2C6FAD"/>
          <w:sz w:val="24"/>
        </w:rPr>
        <w:t xml:space="preserve">  Motivasyon Etkinliği: "Sinav Hazirligi"</w:t>
      </w:r>
    </w:p>
    <w:p w:rsidR="001E7474" w:rsidRDefault="00CC5676">
      <w:r>
        <w:rPr>
          <w:b/>
          <w:color w:val="1B2A4A"/>
          <w:sz w:val="20"/>
        </w:rPr>
        <w:t xml:space="preserve">Açıklama: </w:t>
      </w:r>
      <w:r>
        <w:rPr>
          <w:sz w:val="20"/>
        </w:rPr>
        <w:t>Son 5 dakika hizli tekrar.</w:t>
      </w:r>
    </w:p>
    <w:p w:rsidR="001E7474" w:rsidRDefault="00CC5676">
      <w:r>
        <w:rPr>
          <w:b/>
          <w:color w:val="1B2A4A"/>
          <w:sz w:val="20"/>
        </w:rPr>
        <w:t xml:space="preserve">Yönerge: </w:t>
      </w:r>
      <w:r>
        <w:rPr>
          <w:sz w:val="20"/>
        </w:rPr>
        <w:t>Egitmen 5 anahtar kavram soyler, ogrenciler her birinin tanimini soyler. Son kontrol!</w:t>
      </w:r>
    </w:p>
    <w:p w:rsidR="001E7474" w:rsidRDefault="00CC5676">
      <w:pPr>
        <w:spacing w:before="200"/>
      </w:pPr>
      <w:r>
        <w:rPr>
          <w:b/>
          <w:color w:val="2C6FAD"/>
          <w:sz w:val="24"/>
        </w:rPr>
        <w:t xml:space="preserve">  Senaryo / Problem Durumu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E7474">
        <w:trPr>
          <w:jc w:val="center"/>
        </w:trPr>
        <w:tc>
          <w:tcPr>
            <w:tcW w:w="9638" w:type="dxa"/>
            <w:tcBorders>
              <w:top w:val="single" w:sz="8" w:space="0" w:color="2C6FAD"/>
              <w:left w:val="single" w:sz="8" w:space="0" w:color="2C6FAD"/>
              <w:bottom w:val="single" w:sz="8" w:space="0" w:color="2C6FAD"/>
              <w:right w:val="single" w:sz="8" w:space="0" w:color="2C6FAD"/>
            </w:tcBorders>
            <w:shd w:val="clear" w:color="auto" w:fill="E3F2FD"/>
          </w:tcPr>
          <w:p w:rsidR="001E7474" w:rsidRDefault="00CC5676">
            <w:r>
              <w:rPr>
                <w:sz w:val="20"/>
              </w:rPr>
              <w:t>Sinav baslamak uzere. Son olarak: YSA = noronlar + katmanlar + egitim + Keras!</w:t>
            </w:r>
          </w:p>
        </w:tc>
      </w:tr>
    </w:tbl>
    <w:p w:rsidR="001E7474" w:rsidRDefault="001E7474"/>
    <w:p w:rsidR="001E7474" w:rsidRDefault="00CC5676">
      <w:pPr>
        <w:jc w:val="center"/>
      </w:pPr>
      <w:r>
        <w:rPr>
          <w:color w:val="BDBDBD"/>
          <w:sz w:val="12"/>
        </w:rPr>
        <w:t>__________________________</w:t>
      </w:r>
      <w:r>
        <w:rPr>
          <w:color w:val="BDBDBD"/>
          <w:sz w:val="12"/>
        </w:rPr>
        <w:t>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E7474">
        <w:trPr>
          <w:jc w:val="center"/>
        </w:trPr>
        <w:tc>
          <w:tcPr>
            <w:tcW w:w="9638" w:type="dxa"/>
            <w:tcBorders>
              <w:top w:val="single" w:sz="10" w:space="0" w:color="007A7A"/>
              <w:left w:val="single" w:sz="10" w:space="0" w:color="007A7A"/>
              <w:bottom w:val="single" w:sz="10" w:space="0" w:color="007A7A"/>
              <w:right w:val="single" w:sz="10" w:space="0" w:color="007A7A"/>
            </w:tcBorders>
            <w:shd w:val="clear" w:color="auto" w:fill="007A7A"/>
          </w:tcPr>
          <w:p w:rsidR="001E7474" w:rsidRDefault="00CC5676">
            <w:r>
              <w:rPr>
                <w:b/>
                <w:color w:val="FFFFFF"/>
                <w:sz w:val="28"/>
              </w:rPr>
              <w:t xml:space="preserve">  E2  |  KEŞİF (EXPLORE)  —  Aktif Keşif &amp; Deneyimleme</w:t>
            </w:r>
          </w:p>
        </w:tc>
      </w:tr>
    </w:tbl>
    <w:p w:rsidR="001E7474" w:rsidRDefault="001E7474"/>
    <w:p w:rsidR="001E7474" w:rsidRDefault="00CC5676">
      <w:r>
        <w:rPr>
          <w:i/>
          <w:color w:val="007A7A"/>
          <w:sz w:val="20"/>
        </w:rPr>
        <w:t xml:space="preserve">  Süre: 10 dakika</w:t>
      </w:r>
    </w:p>
    <w:p w:rsidR="001E7474" w:rsidRDefault="00CC5676">
      <w:pPr>
        <w:spacing w:before="200"/>
      </w:pPr>
      <w:r>
        <w:rPr>
          <w:b/>
          <w:color w:val="007A7A"/>
          <w:sz w:val="24"/>
        </w:rPr>
        <w:t xml:space="preserve">  Keşif Etkinliği: "Modul 3 Sinavi"</w:t>
      </w:r>
    </w:p>
    <w:p w:rsidR="001E7474" w:rsidRDefault="00CC5676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Sinav</w:t>
      </w:r>
    </w:p>
    <w:p w:rsidR="001E7474" w:rsidRDefault="00CC5676">
      <w:r>
        <w:rPr>
          <w:b/>
          <w:color w:val="1B2A4A"/>
          <w:sz w:val="20"/>
        </w:rPr>
        <w:t xml:space="preserve">Amacı: </w:t>
      </w:r>
      <w:r>
        <w:rPr>
          <w:sz w:val="20"/>
        </w:rPr>
        <w:t>Modul 3 kazanimlarini olcmek.</w:t>
      </w:r>
    </w:p>
    <w:p w:rsidR="001E7474" w:rsidRDefault="00CC5676">
      <w:r>
        <w:rPr>
          <w:b/>
          <w:color w:val="1B2A4A"/>
          <w:sz w:val="20"/>
        </w:rPr>
        <w:t xml:space="preserve">Malzemeler: </w:t>
      </w:r>
      <w:r>
        <w:rPr>
          <w:sz w:val="20"/>
        </w:rPr>
        <w:t xml:space="preserve">Sinav kagidi, </w:t>
      </w:r>
      <w:r>
        <w:rPr>
          <w:sz w:val="20"/>
        </w:rPr>
        <w:t>bilgisayar, kalem</w:t>
      </w:r>
    </w:p>
    <w:p w:rsidR="001E7474" w:rsidRDefault="00CC5676">
      <w:pPr>
        <w:spacing w:before="200"/>
      </w:pPr>
      <w:r>
        <w:rPr>
          <w:b/>
          <w:color w:val="007A7A"/>
          <w:sz w:val="24"/>
        </w:rPr>
        <w:t xml:space="preserve">  Yönerge Adımları</w:t>
      </w:r>
    </w:p>
    <w:p w:rsidR="001E7474" w:rsidRDefault="00CC5676">
      <w:r>
        <w:rPr>
          <w:b/>
          <w:color w:val="007A7A"/>
          <w:sz w:val="20"/>
        </w:rPr>
        <w:t xml:space="preserve">  1. </w:t>
      </w:r>
      <w:r>
        <w:rPr>
          <w:sz w:val="20"/>
        </w:rPr>
        <w:t>Bolum A: 15 coktan secmeli soru (15 puan).</w:t>
      </w:r>
    </w:p>
    <w:p w:rsidR="001E7474" w:rsidRDefault="00CC5676">
      <w:r>
        <w:rPr>
          <w:b/>
          <w:color w:val="007A7A"/>
          <w:sz w:val="20"/>
        </w:rPr>
        <w:t xml:space="preserve">  2. </w:t>
      </w:r>
      <w:r>
        <w:rPr>
          <w:sz w:val="20"/>
        </w:rPr>
        <w:t>Bolum B: 5 acik uclu soru (25 puan).</w:t>
      </w:r>
    </w:p>
    <w:p w:rsidR="001E7474" w:rsidRDefault="00CC5676">
      <w:r>
        <w:rPr>
          <w:b/>
          <w:color w:val="007A7A"/>
          <w:sz w:val="20"/>
        </w:rPr>
        <w:t xml:space="preserve">  3. </w:t>
      </w:r>
      <w:r>
        <w:rPr>
          <w:sz w:val="20"/>
        </w:rPr>
        <w:t>Bolum C: 2 problem cozme (30 puan).</w:t>
      </w:r>
    </w:p>
    <w:p w:rsidR="001E7474" w:rsidRDefault="00CC5676">
      <w:r>
        <w:rPr>
          <w:b/>
          <w:color w:val="007A7A"/>
          <w:sz w:val="20"/>
        </w:rPr>
        <w:t xml:space="preserve">  4. </w:t>
      </w:r>
      <w:r>
        <w:rPr>
          <w:sz w:val="20"/>
        </w:rPr>
        <w:t>Bolum D: 1 kodlama sorusu - Keras ile model (30 puan).</w:t>
      </w:r>
    </w:p>
    <w:p w:rsidR="001E7474" w:rsidRDefault="00CC5676">
      <w:r>
        <w:rPr>
          <w:b/>
          <w:color w:val="007A7A"/>
          <w:sz w:val="20"/>
        </w:rPr>
        <w:t xml:space="preserve">  5. </w:t>
      </w:r>
      <w:r>
        <w:rPr>
          <w:sz w:val="20"/>
        </w:rPr>
        <w:t>Toplam: 100 puan, Sure:</w:t>
      </w:r>
      <w:r>
        <w:rPr>
          <w:sz w:val="20"/>
        </w:rPr>
        <w:t xml:space="preserve"> 60 dakika.</w:t>
      </w:r>
    </w:p>
    <w:p w:rsidR="001E7474" w:rsidRDefault="00CC5676">
      <w:r>
        <w:rPr>
          <w:b/>
          <w:color w:val="1B2A4A"/>
          <w:sz w:val="20"/>
        </w:rPr>
        <w:t xml:space="preserve">Öğrenci Rolü: </w:t>
      </w:r>
      <w:r>
        <w:rPr>
          <w:sz w:val="20"/>
        </w:rPr>
        <w:t>Sinav yapan: bilgisini sergileyen</w:t>
      </w:r>
    </w:p>
    <w:p w:rsidR="001E7474" w:rsidRDefault="00CC5676">
      <w:r>
        <w:rPr>
          <w:b/>
          <w:color w:val="1B2A4A"/>
          <w:sz w:val="20"/>
        </w:rPr>
        <w:t xml:space="preserve">Öğretmen Rolü: </w:t>
      </w:r>
      <w:r>
        <w:rPr>
          <w:sz w:val="20"/>
        </w:rPr>
        <w:t>Sinav duzeniini saglar, sorulari cevaplar (ipucu vermez)</w:t>
      </w:r>
    </w:p>
    <w:p w:rsidR="001E7474" w:rsidRDefault="00CC5676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Tamamlanmis Sinav Kagidi</w:t>
      </w:r>
    </w:p>
    <w:p w:rsidR="001E7474" w:rsidRDefault="00CC5676">
      <w:pPr>
        <w:spacing w:before="200"/>
      </w:pPr>
      <w:r>
        <w:rPr>
          <w:b/>
          <w:color w:val="007A7A"/>
          <w:sz w:val="24"/>
        </w:rPr>
        <w:t xml:space="preserve">  Araştırma Soruları</w:t>
      </w:r>
    </w:p>
    <w:p w:rsidR="001E7474" w:rsidRDefault="00CC5676">
      <w:r>
        <w:rPr>
          <w:b/>
          <w:color w:val="007A7A"/>
          <w:sz w:val="20"/>
        </w:rPr>
        <w:t xml:space="preserve">  1. </w:t>
      </w:r>
      <w:r>
        <w:rPr>
          <w:sz w:val="20"/>
        </w:rPr>
        <w:t>Sinav sonrasi neleri arastirmali?</w:t>
      </w:r>
    </w:p>
    <w:p w:rsidR="001E7474" w:rsidRDefault="00CC5676">
      <w:r>
        <w:rPr>
          <w:b/>
          <w:color w:val="007A7A"/>
          <w:sz w:val="20"/>
        </w:rPr>
        <w:t xml:space="preserve">  2. </w:t>
      </w:r>
      <w:r>
        <w:rPr>
          <w:sz w:val="20"/>
        </w:rPr>
        <w:t xml:space="preserve">Eksik konular icin </w:t>
      </w:r>
      <w:r>
        <w:rPr>
          <w:sz w:val="20"/>
        </w:rPr>
        <w:t>kaynaklar?</w:t>
      </w:r>
    </w:p>
    <w:p w:rsidR="001E7474" w:rsidRDefault="00CC5676">
      <w:r>
        <w:rPr>
          <w:b/>
          <w:color w:val="007A7A"/>
          <w:sz w:val="20"/>
        </w:rPr>
        <w:t xml:space="preserve">  3. </w:t>
      </w:r>
      <w:r>
        <w:rPr>
          <w:sz w:val="20"/>
        </w:rPr>
        <w:t>Sonraki modul icin on bilgi?</w:t>
      </w:r>
    </w:p>
    <w:p w:rsidR="001E7474" w:rsidRDefault="00CC5676">
      <w:r>
        <w:rPr>
          <w:b/>
          <w:color w:val="1B2A4A"/>
          <w:sz w:val="20"/>
        </w:rPr>
        <w:t xml:space="preserve">Grupla Çalışma Kuralları: </w:t>
      </w:r>
      <w:r>
        <w:rPr>
          <w:sz w:val="20"/>
        </w:rPr>
        <w:t>Kopya cekmek yasaktir. Kodlama sorusunda internnet kullaniilabilir.</w:t>
      </w:r>
    </w:p>
    <w:p w:rsidR="001E7474" w:rsidRDefault="00CC56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E7474" w:rsidRDefault="00CC5676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E7474">
        <w:trPr>
          <w:jc w:val="center"/>
        </w:trPr>
        <w:tc>
          <w:tcPr>
            <w:tcW w:w="9638" w:type="dxa"/>
            <w:tcBorders>
              <w:top w:val="single" w:sz="10" w:space="0" w:color="E65C00"/>
              <w:left w:val="single" w:sz="10" w:space="0" w:color="E65C00"/>
              <w:bottom w:val="single" w:sz="10" w:space="0" w:color="E65C00"/>
              <w:right w:val="single" w:sz="10" w:space="0" w:color="E65C00"/>
            </w:tcBorders>
            <w:shd w:val="clear" w:color="auto" w:fill="E65C00"/>
          </w:tcPr>
          <w:p w:rsidR="001E7474" w:rsidRDefault="00CC5676">
            <w:r>
              <w:rPr>
                <w:b/>
                <w:color w:val="FFFFFF"/>
                <w:sz w:val="28"/>
              </w:rPr>
              <w:lastRenderedPageBreak/>
              <w:t xml:space="preserve">  E3  |  AÇIKLAMA (EXPLAIN)  —  Ka</w:t>
            </w:r>
            <w:r>
              <w:rPr>
                <w:b/>
                <w:color w:val="FFFFFF"/>
                <w:sz w:val="28"/>
              </w:rPr>
              <w:t>vramları Yapılandırma</w:t>
            </w:r>
          </w:p>
        </w:tc>
      </w:tr>
    </w:tbl>
    <w:p w:rsidR="001E7474" w:rsidRDefault="001E7474"/>
    <w:p w:rsidR="001E7474" w:rsidRDefault="00CC5676">
      <w:r>
        <w:rPr>
          <w:i/>
          <w:color w:val="E65C00"/>
          <w:sz w:val="20"/>
        </w:rPr>
        <w:t xml:space="preserve">  Süre: 12 dakika</w:t>
      </w:r>
    </w:p>
    <w:p w:rsidR="001E7474" w:rsidRDefault="00CC5676">
      <w:pPr>
        <w:spacing w:before="200"/>
      </w:pPr>
      <w:r>
        <w:rPr>
          <w:b/>
          <w:color w:val="E65C00"/>
          <w:sz w:val="24"/>
        </w:rPr>
        <w:t xml:space="preserve">  Temel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1E7474">
        <w:trPr>
          <w:jc w:val="center"/>
        </w:trPr>
        <w:tc>
          <w:tcPr>
            <w:tcW w:w="2409" w:type="dxa"/>
            <w:shd w:val="clear" w:color="auto" w:fill="E65C00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Kavram</w:t>
            </w:r>
          </w:p>
        </w:tc>
        <w:tc>
          <w:tcPr>
            <w:tcW w:w="2409" w:type="dxa"/>
            <w:shd w:val="clear" w:color="auto" w:fill="E65C00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Tanım</w:t>
            </w:r>
          </w:p>
        </w:tc>
        <w:tc>
          <w:tcPr>
            <w:tcW w:w="2409" w:type="dxa"/>
            <w:shd w:val="clear" w:color="auto" w:fill="E65C00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2409" w:type="dxa"/>
            <w:shd w:val="clear" w:color="auto" w:fill="E65C00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Görsel Açıklama</w:t>
            </w:r>
          </w:p>
        </w:tc>
      </w:tr>
      <w:tr w:rsidR="001E7474">
        <w:trPr>
          <w:jc w:val="center"/>
        </w:trPr>
        <w:tc>
          <w:tcPr>
            <w:tcW w:w="2409" w:type="dxa"/>
          </w:tcPr>
          <w:p w:rsidR="001E7474" w:rsidRDefault="00CC5676">
            <w:r>
              <w:rPr>
                <w:sz w:val="18"/>
              </w:rPr>
              <w:t>Sinav Yapisi</w:t>
            </w:r>
          </w:p>
        </w:tc>
        <w:tc>
          <w:tcPr>
            <w:tcW w:w="2409" w:type="dxa"/>
          </w:tcPr>
          <w:p w:rsidR="001E7474" w:rsidRDefault="00CC5676">
            <w:r>
              <w:rPr>
                <w:sz w:val="18"/>
              </w:rPr>
              <w:t>A: Test, B: Acik uclu, C: Problem, D: Kod</w:t>
            </w:r>
          </w:p>
        </w:tc>
        <w:tc>
          <w:tcPr>
            <w:tcW w:w="2409" w:type="dxa"/>
          </w:tcPr>
          <w:p w:rsidR="001E7474" w:rsidRDefault="00CC5676">
            <w:r>
              <w:rPr>
                <w:sz w:val="18"/>
              </w:rPr>
              <w:t>4 bolum, 100 puan</w:t>
            </w:r>
          </w:p>
        </w:tc>
        <w:tc>
          <w:tcPr>
            <w:tcW w:w="2409" w:type="dxa"/>
          </w:tcPr>
          <w:p w:rsidR="001E7474" w:rsidRDefault="00CC5676">
            <w:r>
              <w:rPr>
                <w:sz w:val="18"/>
              </w:rPr>
              <w:t>Sinav yapisi</w:t>
            </w:r>
          </w:p>
        </w:tc>
      </w:tr>
      <w:tr w:rsidR="001E7474">
        <w:trPr>
          <w:jc w:val="center"/>
        </w:trPr>
        <w:tc>
          <w:tcPr>
            <w:tcW w:w="2409" w:type="dxa"/>
          </w:tcPr>
          <w:p w:rsidR="001E7474" w:rsidRDefault="00CC5676">
            <w:r>
              <w:rPr>
                <w:sz w:val="18"/>
              </w:rPr>
              <w:t>Bilgi Sorusu</w:t>
            </w:r>
          </w:p>
        </w:tc>
        <w:tc>
          <w:tcPr>
            <w:tcW w:w="2409" w:type="dxa"/>
          </w:tcPr>
          <w:p w:rsidR="001E7474" w:rsidRDefault="00CC5676">
            <w:r>
              <w:rPr>
                <w:sz w:val="18"/>
              </w:rPr>
              <w:t>Kavram tanimlama</w:t>
            </w:r>
          </w:p>
        </w:tc>
        <w:tc>
          <w:tcPr>
            <w:tcW w:w="2409" w:type="dxa"/>
          </w:tcPr>
          <w:p w:rsidR="001E7474" w:rsidRDefault="00CC5676">
            <w:r>
              <w:rPr>
                <w:sz w:val="18"/>
              </w:rPr>
              <w:t>'Aktivasyon fonksiyonu nedir?'</w:t>
            </w:r>
          </w:p>
        </w:tc>
        <w:tc>
          <w:tcPr>
            <w:tcW w:w="2409" w:type="dxa"/>
          </w:tcPr>
          <w:p w:rsidR="001E7474" w:rsidRDefault="00CC5676">
            <w:r>
              <w:rPr>
                <w:sz w:val="18"/>
              </w:rPr>
              <w:t>Tanimm</w:t>
            </w:r>
          </w:p>
        </w:tc>
      </w:tr>
      <w:tr w:rsidR="001E7474">
        <w:trPr>
          <w:jc w:val="center"/>
        </w:trPr>
        <w:tc>
          <w:tcPr>
            <w:tcW w:w="2409" w:type="dxa"/>
          </w:tcPr>
          <w:p w:rsidR="001E7474" w:rsidRDefault="00CC5676">
            <w:r>
              <w:rPr>
                <w:sz w:val="18"/>
              </w:rPr>
              <w:t>Kavrama Sorusu</w:t>
            </w:r>
          </w:p>
        </w:tc>
        <w:tc>
          <w:tcPr>
            <w:tcW w:w="2409" w:type="dxa"/>
          </w:tcPr>
          <w:p w:rsidR="001E7474" w:rsidRDefault="00CC5676">
            <w:r>
              <w:rPr>
                <w:sz w:val="18"/>
              </w:rPr>
              <w:t>Farklari aciklama</w:t>
            </w:r>
          </w:p>
        </w:tc>
        <w:tc>
          <w:tcPr>
            <w:tcW w:w="2409" w:type="dxa"/>
          </w:tcPr>
          <w:p w:rsidR="001E7474" w:rsidRDefault="00CC5676">
            <w:r>
              <w:rPr>
                <w:sz w:val="18"/>
              </w:rPr>
              <w:t>'Sigmoid vs ReLU farklari?'</w:t>
            </w:r>
          </w:p>
        </w:tc>
        <w:tc>
          <w:tcPr>
            <w:tcW w:w="2409" w:type="dxa"/>
          </w:tcPr>
          <w:p w:rsidR="001E7474" w:rsidRDefault="00CC5676">
            <w:r>
              <w:rPr>
                <w:sz w:val="18"/>
              </w:rPr>
              <w:t>Karsilastirma</w:t>
            </w:r>
          </w:p>
        </w:tc>
      </w:tr>
      <w:tr w:rsidR="001E7474">
        <w:trPr>
          <w:jc w:val="center"/>
        </w:trPr>
        <w:tc>
          <w:tcPr>
            <w:tcW w:w="2409" w:type="dxa"/>
          </w:tcPr>
          <w:p w:rsidR="001E7474" w:rsidRDefault="00CC5676">
            <w:r>
              <w:rPr>
                <w:sz w:val="18"/>
              </w:rPr>
              <w:t>Uygulama Sorusu</w:t>
            </w:r>
          </w:p>
        </w:tc>
        <w:tc>
          <w:tcPr>
            <w:tcW w:w="2409" w:type="dxa"/>
          </w:tcPr>
          <w:p w:rsidR="001E7474" w:rsidRDefault="00CC5676">
            <w:r>
              <w:rPr>
                <w:sz w:val="18"/>
              </w:rPr>
              <w:t>Hesaplama veya kodlama</w:t>
            </w:r>
          </w:p>
        </w:tc>
        <w:tc>
          <w:tcPr>
            <w:tcW w:w="2409" w:type="dxa"/>
          </w:tcPr>
          <w:p w:rsidR="001E7474" w:rsidRDefault="00CC5676">
            <w:r>
              <w:rPr>
                <w:sz w:val="18"/>
              </w:rPr>
              <w:t>'Keras model yazin' veya 'ileri besleme hesabi yapin'</w:t>
            </w:r>
          </w:p>
        </w:tc>
        <w:tc>
          <w:tcPr>
            <w:tcW w:w="2409" w:type="dxa"/>
          </w:tcPr>
          <w:p w:rsidR="001E7474" w:rsidRDefault="00CC5676">
            <w:r>
              <w:rPr>
                <w:sz w:val="18"/>
              </w:rPr>
              <w:t>Kod/Hesap</w:t>
            </w:r>
          </w:p>
        </w:tc>
      </w:tr>
      <w:tr w:rsidR="001E7474">
        <w:trPr>
          <w:jc w:val="center"/>
        </w:trPr>
        <w:tc>
          <w:tcPr>
            <w:tcW w:w="2409" w:type="dxa"/>
          </w:tcPr>
          <w:p w:rsidR="001E7474" w:rsidRDefault="00CC5676">
            <w:r>
              <w:rPr>
                <w:sz w:val="18"/>
              </w:rPr>
              <w:t>Analiz Sorusu</w:t>
            </w:r>
          </w:p>
        </w:tc>
        <w:tc>
          <w:tcPr>
            <w:tcW w:w="2409" w:type="dxa"/>
          </w:tcPr>
          <w:p w:rsidR="001E7474" w:rsidRDefault="00CC5676">
            <w:r>
              <w:rPr>
                <w:sz w:val="18"/>
              </w:rPr>
              <w:t>Grafik yorumlama, problem teshisi</w:t>
            </w:r>
          </w:p>
        </w:tc>
        <w:tc>
          <w:tcPr>
            <w:tcW w:w="2409" w:type="dxa"/>
          </w:tcPr>
          <w:p w:rsidR="001E7474" w:rsidRDefault="00CC5676">
            <w:r>
              <w:rPr>
                <w:sz w:val="18"/>
              </w:rPr>
              <w:t>'Bu kayip grafiginde overfit</w:t>
            </w:r>
            <w:r>
              <w:rPr>
                <w:sz w:val="18"/>
              </w:rPr>
              <w:t>ting var mi?'</w:t>
            </w:r>
          </w:p>
        </w:tc>
        <w:tc>
          <w:tcPr>
            <w:tcW w:w="2409" w:type="dxa"/>
          </w:tcPr>
          <w:p w:rsidR="001E7474" w:rsidRDefault="00CC5676">
            <w:r>
              <w:rPr>
                <w:sz w:val="18"/>
              </w:rPr>
              <w:t>Yorumlama</w:t>
            </w:r>
          </w:p>
        </w:tc>
      </w:tr>
    </w:tbl>
    <w:p w:rsidR="001E7474" w:rsidRDefault="001E7474"/>
    <w:p w:rsidR="001E7474" w:rsidRDefault="00CC5676">
      <w:pPr>
        <w:spacing w:before="200"/>
      </w:pPr>
      <w:r>
        <w:rPr>
          <w:b/>
          <w:color w:val="E65C00"/>
          <w:sz w:val="24"/>
        </w:rPr>
        <w:t xml:space="preserve">  Konu Anlatımı</w:t>
      </w:r>
    </w:p>
    <w:p w:rsidR="001E7474" w:rsidRDefault="00CC5676">
      <w:r>
        <w:rPr>
          <w:sz w:val="20"/>
        </w:rPr>
        <w:t>Sinav 4 bolumden olusur ve farkli bilissel duzeyleri olcer: bilgi (tanim), kavrama (karsilastirma), uygulama (hesap/kod), analiz (yorumlama).</w:t>
      </w:r>
    </w:p>
    <w:p w:rsidR="001E7474" w:rsidRDefault="00CC5676">
      <w:r>
        <w:rPr>
          <w:sz w:val="20"/>
        </w:rPr>
        <w:t xml:space="preserve">Kodlama sorusu: verilen bir probleme (ornegin Wine siniflandirma) Keras </w:t>
      </w:r>
      <w:r>
        <w:rPr>
          <w:sz w:val="20"/>
        </w:rPr>
        <w:t>ile model olusturma, derleme ve egitme. model.summary() ciktisi da istenebilir.</w:t>
      </w:r>
    </w:p>
    <w:p w:rsidR="001E7474" w:rsidRDefault="00CC5676">
      <w:r>
        <w:rPr>
          <w:sz w:val="20"/>
        </w:rPr>
        <w:t>Sinav sonrasi degerlendirme: yanlis cevaplari inceleyin, eksik konulari belirleyin. Bu Modul 4 (Derin Ogrenme) icin temel olusturur.</w:t>
      </w:r>
    </w:p>
    <w:p w:rsidR="001E7474" w:rsidRDefault="00CC5676">
      <w:pPr>
        <w:spacing w:before="200"/>
      </w:pPr>
      <w:r>
        <w:rPr>
          <w:b/>
          <w:color w:val="E65C00"/>
          <w:sz w:val="24"/>
        </w:rPr>
        <w:t xml:space="preserve">  Somut Örnekler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E7474">
        <w:trPr>
          <w:jc w:val="center"/>
        </w:trPr>
        <w:tc>
          <w:tcPr>
            <w:tcW w:w="3213" w:type="dxa"/>
            <w:shd w:val="clear" w:color="auto" w:fill="E65C00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3213" w:type="dxa"/>
            <w:shd w:val="clear" w:color="auto" w:fill="E65C00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Açıklama</w:t>
            </w:r>
          </w:p>
        </w:tc>
        <w:tc>
          <w:tcPr>
            <w:tcW w:w="3213" w:type="dxa"/>
            <w:shd w:val="clear" w:color="auto" w:fill="E65C00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 xml:space="preserve">Günlük </w:t>
            </w:r>
            <w:r>
              <w:rPr>
                <w:b/>
                <w:color w:val="FFFFFF"/>
                <w:sz w:val="18"/>
              </w:rPr>
              <w:t>Hayat Bağlantısı</w:t>
            </w:r>
          </w:p>
        </w:tc>
      </w:tr>
      <w:tr w:rsidR="001E7474">
        <w:trPr>
          <w:jc w:val="center"/>
        </w:trPr>
        <w:tc>
          <w:tcPr>
            <w:tcW w:w="3213" w:type="dxa"/>
          </w:tcPr>
          <w:p w:rsidR="001E7474" w:rsidRDefault="00CC5676">
            <w:r>
              <w:rPr>
                <w:sz w:val="18"/>
              </w:rPr>
              <w:t>Bilgi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ReLU formulu nedir? - max(0,z)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Dogrudan bilgi</w:t>
            </w:r>
          </w:p>
        </w:tc>
      </w:tr>
      <w:tr w:rsidR="001E7474">
        <w:trPr>
          <w:jc w:val="center"/>
        </w:trPr>
        <w:tc>
          <w:tcPr>
            <w:tcW w:w="3213" w:type="dxa"/>
          </w:tcPr>
          <w:p w:rsidR="001E7474" w:rsidRDefault="00CC5676">
            <w:r>
              <w:rPr>
                <w:sz w:val="18"/>
              </w:rPr>
              <w:t>Kavrama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Overfit vs Underfit farki? - Ezber vs yetersiz ogrenme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Karsilastirma</w:t>
            </w:r>
          </w:p>
        </w:tc>
      </w:tr>
      <w:tr w:rsidR="001E7474">
        <w:trPr>
          <w:jc w:val="center"/>
        </w:trPr>
        <w:tc>
          <w:tcPr>
            <w:tcW w:w="3213" w:type="dxa"/>
          </w:tcPr>
          <w:p w:rsidR="001E7474" w:rsidRDefault="00CC5676">
            <w:r>
              <w:rPr>
                <w:sz w:val="18"/>
              </w:rPr>
              <w:t>Uygulama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3-4-2 agda kac parametre? - 3*4+4+4*2+2=22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Hesaplama</w:t>
            </w:r>
          </w:p>
        </w:tc>
      </w:tr>
      <w:tr w:rsidR="001E7474">
        <w:trPr>
          <w:jc w:val="center"/>
        </w:trPr>
        <w:tc>
          <w:tcPr>
            <w:tcW w:w="3213" w:type="dxa"/>
          </w:tcPr>
          <w:p w:rsidR="001E7474" w:rsidRDefault="00CC5676">
            <w:r>
              <w:rPr>
                <w:sz w:val="18"/>
              </w:rPr>
              <w:t>Kod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Iris icin Keras model yazin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Sequential+Dense</w:t>
            </w:r>
          </w:p>
        </w:tc>
      </w:tr>
    </w:tbl>
    <w:p w:rsidR="001E7474" w:rsidRDefault="001E7474"/>
    <w:p w:rsidR="001E7474" w:rsidRDefault="00CC5676">
      <w:pPr>
        <w:spacing w:before="200"/>
      </w:pPr>
      <w:r>
        <w:rPr>
          <w:b/>
          <w:color w:val="E65C00"/>
          <w:sz w:val="24"/>
        </w:rPr>
        <w:t xml:space="preserve">  Görseller ve Tablolar</w:t>
      </w:r>
    </w:p>
    <w:p w:rsidR="001E7474" w:rsidRDefault="00CC5676">
      <w:pPr>
        <w:pStyle w:val="ListeMaddemi"/>
      </w:pPr>
      <w:r>
        <w:rPr>
          <w:sz w:val="20"/>
        </w:rPr>
        <w:t>Sinav kagidi ornegi</w:t>
      </w:r>
    </w:p>
    <w:p w:rsidR="001E7474" w:rsidRDefault="00CC5676">
      <w:pPr>
        <w:pStyle w:val="ListeMaddemi"/>
      </w:pPr>
      <w:r>
        <w:rPr>
          <w:sz w:val="20"/>
        </w:rPr>
        <w:t>Puan dagiilimi</w:t>
      </w:r>
    </w:p>
    <w:p w:rsidR="001E7474" w:rsidRDefault="00CC5676">
      <w:pPr>
        <w:pStyle w:val="ListeMaddemi"/>
      </w:pPr>
      <w:r>
        <w:rPr>
          <w:sz w:val="20"/>
        </w:rPr>
        <w:t>Basari grafigi</w:t>
      </w:r>
    </w:p>
    <w:p w:rsidR="001E7474" w:rsidRDefault="00CC5676">
      <w:pPr>
        <w:spacing w:before="200"/>
      </w:pPr>
      <w:r>
        <w:rPr>
          <w:b/>
          <w:color w:val="E65C00"/>
          <w:sz w:val="24"/>
        </w:rPr>
        <w:t xml:space="preserve">  Analoji ve Benzetmeler</w:t>
      </w:r>
    </w:p>
    <w:p w:rsidR="001E7474" w:rsidRDefault="00CC5676">
      <w:r>
        <w:rPr>
          <w:b/>
          <w:color w:val="E65C00"/>
          <w:sz w:val="20"/>
        </w:rPr>
        <w:t xml:space="preserve">  1. </w:t>
      </w:r>
      <w:r>
        <w:rPr>
          <w:sz w:val="20"/>
        </w:rPr>
        <w:t>Sinav = Kontrol noktasi: neredesin, nereye gidiyorsun</w:t>
      </w:r>
    </w:p>
    <w:p w:rsidR="001E7474" w:rsidRDefault="00CC5676">
      <w:r>
        <w:rPr>
          <w:b/>
          <w:color w:val="E65C00"/>
          <w:sz w:val="20"/>
        </w:rPr>
        <w:t xml:space="preserve">  2. </w:t>
      </w:r>
      <w:r>
        <w:rPr>
          <w:sz w:val="20"/>
        </w:rPr>
        <w:t>Coktan secmeli = Hizli tarama</w:t>
      </w:r>
    </w:p>
    <w:p w:rsidR="001E7474" w:rsidRDefault="00CC5676">
      <w:r>
        <w:rPr>
          <w:b/>
          <w:color w:val="E65C00"/>
          <w:sz w:val="20"/>
        </w:rPr>
        <w:t xml:space="preserve">  3. </w:t>
      </w:r>
      <w:r>
        <w:rPr>
          <w:sz w:val="20"/>
        </w:rPr>
        <w:t>Acik uclu = Detayli muayene</w:t>
      </w:r>
    </w:p>
    <w:p w:rsidR="001E7474" w:rsidRDefault="00CC5676">
      <w:r>
        <w:rPr>
          <w:b/>
          <w:color w:val="E65C00"/>
          <w:sz w:val="20"/>
        </w:rPr>
        <w:t xml:space="preserve">  4. </w:t>
      </w:r>
      <w:r>
        <w:rPr>
          <w:sz w:val="20"/>
        </w:rPr>
        <w:t>Kodlam</w:t>
      </w:r>
      <w:r>
        <w:rPr>
          <w:sz w:val="20"/>
        </w:rPr>
        <w:t>a = Pratik beceri testi</w:t>
      </w:r>
    </w:p>
    <w:p w:rsidR="001E7474" w:rsidRDefault="00CC5676">
      <w:pPr>
        <w:spacing w:before="200"/>
      </w:pPr>
      <w:r>
        <w:rPr>
          <w:b/>
          <w:color w:val="E65C00"/>
          <w:sz w:val="24"/>
        </w:rPr>
        <w:lastRenderedPageBreak/>
        <w:t xml:space="preserve">  Öğrenci Soru-Cevap</w:t>
      </w:r>
    </w:p>
    <w:p w:rsidR="001E7474" w:rsidRDefault="00CC5676">
      <w:pPr>
        <w:pStyle w:val="ListeMaddemi"/>
      </w:pPr>
      <w:r>
        <w:rPr>
          <w:sz w:val="20"/>
        </w:rPr>
        <w:t>Sinav neyi olcer? - Modul 3 kazanimlarini.</w:t>
      </w:r>
    </w:p>
    <w:p w:rsidR="001E7474" w:rsidRDefault="00CC5676">
      <w:pPr>
        <w:pStyle w:val="ListeMaddemi"/>
      </w:pPr>
      <w:r>
        <w:rPr>
          <w:sz w:val="20"/>
        </w:rPr>
        <w:t>Kodlama sorusu neden var? - Pratik beceriyi olcmek icin.</w:t>
      </w:r>
    </w:p>
    <w:p w:rsidR="001E7474" w:rsidRDefault="00CC5676">
      <w:pPr>
        <w:pStyle w:val="ListeMaddemi"/>
      </w:pPr>
      <w:r>
        <w:rPr>
          <w:sz w:val="20"/>
        </w:rPr>
        <w:t>Sinav sonrasi ne yapilir? - Eksikleri belirle ve tekrar et.</w:t>
      </w:r>
    </w:p>
    <w:p w:rsidR="001E7474" w:rsidRDefault="00CC5676">
      <w:pPr>
        <w:jc w:val="center"/>
      </w:pPr>
      <w:r>
        <w:rPr>
          <w:color w:val="BDBDBD"/>
          <w:sz w:val="12"/>
        </w:rPr>
        <w:t>___________________________________________________</w:t>
      </w:r>
      <w:r>
        <w:rPr>
          <w:color w:val="BDBDBD"/>
          <w:sz w:val="12"/>
        </w:rPr>
        <w:t>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E7474">
        <w:trPr>
          <w:jc w:val="center"/>
        </w:trPr>
        <w:tc>
          <w:tcPr>
            <w:tcW w:w="9638" w:type="dxa"/>
            <w:tcBorders>
              <w:top w:val="single" w:sz="10" w:space="0" w:color="6A1B9A"/>
              <w:left w:val="single" w:sz="10" w:space="0" w:color="6A1B9A"/>
              <w:bottom w:val="single" w:sz="10" w:space="0" w:color="6A1B9A"/>
              <w:right w:val="single" w:sz="10" w:space="0" w:color="6A1B9A"/>
            </w:tcBorders>
            <w:shd w:val="clear" w:color="auto" w:fill="6A1B9A"/>
          </w:tcPr>
          <w:p w:rsidR="001E7474" w:rsidRDefault="00CC5676">
            <w:r>
              <w:rPr>
                <w:b/>
                <w:color w:val="FFFFFF"/>
                <w:sz w:val="28"/>
              </w:rPr>
              <w:t xml:space="preserve">  E4  |  DERİNLEŞTİRME (ELABORATE)  —  Transfer &amp; Pekiştirme</w:t>
            </w:r>
          </w:p>
        </w:tc>
      </w:tr>
    </w:tbl>
    <w:p w:rsidR="001E7474" w:rsidRDefault="001E7474"/>
    <w:p w:rsidR="001E7474" w:rsidRDefault="00CC5676">
      <w:r>
        <w:rPr>
          <w:i/>
          <w:color w:val="6A1B9A"/>
          <w:sz w:val="20"/>
        </w:rPr>
        <w:t xml:space="preserve">  Süre: 10 dakika</w:t>
      </w:r>
    </w:p>
    <w:p w:rsidR="001E7474" w:rsidRDefault="00CC5676">
      <w:pPr>
        <w:spacing w:before="200"/>
      </w:pPr>
      <w:r>
        <w:rPr>
          <w:b/>
          <w:color w:val="6A1B9A"/>
          <w:sz w:val="24"/>
        </w:rPr>
        <w:t xml:space="preserve">  Uygulama Etkinliği: "Sinav Degerlendirme ve Geri Bildirim"</w:t>
      </w:r>
    </w:p>
    <w:p w:rsidR="001E7474" w:rsidRDefault="00CC5676">
      <w:r>
        <w:rPr>
          <w:b/>
          <w:color w:val="1B2A4A"/>
          <w:sz w:val="20"/>
        </w:rPr>
        <w:t xml:space="preserve">Türü: </w:t>
      </w:r>
      <w:r>
        <w:rPr>
          <w:sz w:val="20"/>
        </w:rPr>
        <w:t>Sinif Tartismasi</w:t>
      </w:r>
    </w:p>
    <w:p w:rsidR="001E7474" w:rsidRDefault="00CC5676">
      <w:r>
        <w:rPr>
          <w:b/>
          <w:color w:val="1B2A4A"/>
          <w:sz w:val="20"/>
        </w:rPr>
        <w:t xml:space="preserve">Amacı: </w:t>
      </w:r>
      <w:r>
        <w:rPr>
          <w:sz w:val="20"/>
        </w:rPr>
        <w:t xml:space="preserve">Sinav sonuclarini incelemek ve ogrenme surecini </w:t>
      </w:r>
      <w:r>
        <w:rPr>
          <w:sz w:val="20"/>
        </w:rPr>
        <w:t>degerlenddirmek.</w:t>
      </w:r>
    </w:p>
    <w:p w:rsidR="001E7474" w:rsidRDefault="00CC5676">
      <w:pPr>
        <w:spacing w:before="200"/>
      </w:pPr>
      <w:r>
        <w:rPr>
          <w:b/>
          <w:color w:val="6A1B9A"/>
          <w:sz w:val="24"/>
        </w:rPr>
        <w:t xml:space="preserve">  Yönerge Adımları</w:t>
      </w:r>
    </w:p>
    <w:p w:rsidR="001E7474" w:rsidRDefault="00CC5676">
      <w:r>
        <w:rPr>
          <w:b/>
          <w:color w:val="6A1B9A"/>
          <w:sz w:val="20"/>
        </w:rPr>
        <w:t xml:space="preserve">  1. </w:t>
      </w:r>
      <w:r>
        <w:rPr>
          <w:sz w:val="20"/>
        </w:rPr>
        <w:t>Sinav cevap anahtarini inceleyin.</w:t>
      </w:r>
    </w:p>
    <w:p w:rsidR="001E7474" w:rsidRDefault="00CC5676">
      <w:r>
        <w:rPr>
          <w:b/>
          <w:color w:val="6A1B9A"/>
          <w:sz w:val="20"/>
        </w:rPr>
        <w:t xml:space="preserve">  2. </w:t>
      </w:r>
      <w:r>
        <w:rPr>
          <w:sz w:val="20"/>
        </w:rPr>
        <w:t>En cok yanlis yapilan sorulari belirleyin.</w:t>
      </w:r>
    </w:p>
    <w:p w:rsidR="001E7474" w:rsidRDefault="00CC5676">
      <w:r>
        <w:rPr>
          <w:b/>
          <w:color w:val="6A1B9A"/>
          <w:sz w:val="20"/>
        </w:rPr>
        <w:t xml:space="preserve">  3. </w:t>
      </w:r>
      <w:r>
        <w:rPr>
          <w:sz w:val="20"/>
        </w:rPr>
        <w:t>Bu konulari sinifca tekrar edin.</w:t>
      </w:r>
    </w:p>
    <w:p w:rsidR="001E7474" w:rsidRDefault="00CC5676">
      <w:r>
        <w:rPr>
          <w:b/>
          <w:color w:val="6A1B9A"/>
          <w:sz w:val="20"/>
        </w:rPr>
        <w:t xml:space="preserve">  4. </w:t>
      </w:r>
      <w:r>
        <w:rPr>
          <w:sz w:val="20"/>
        </w:rPr>
        <w:t>Her ogrencinin kendi eksiklerini not etmesini saglayin.</w:t>
      </w:r>
    </w:p>
    <w:p w:rsidR="001E7474" w:rsidRDefault="00CC5676">
      <w:r>
        <w:rPr>
          <w:b/>
          <w:color w:val="6A1B9A"/>
          <w:sz w:val="20"/>
        </w:rPr>
        <w:t xml:space="preserve">  5. </w:t>
      </w:r>
      <w:r>
        <w:rPr>
          <w:sz w:val="20"/>
        </w:rPr>
        <w:t>Modul 4 e gecis icin on bilgi</w:t>
      </w:r>
      <w:r>
        <w:rPr>
          <w:sz w:val="20"/>
        </w:rPr>
        <w:t xml:space="preserve"> kontrolu yapin.</w:t>
      </w:r>
    </w:p>
    <w:p w:rsidR="001E7474" w:rsidRDefault="00CC5676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Sinav Analiz Raporu</w:t>
      </w:r>
    </w:p>
    <w:p w:rsidR="001E7474" w:rsidRDefault="00CC5676">
      <w:pPr>
        <w:spacing w:before="200"/>
      </w:pPr>
      <w:r>
        <w:rPr>
          <w:b/>
          <w:color w:val="6A1B9A"/>
          <w:sz w:val="24"/>
        </w:rPr>
        <w:t xml:space="preserve">  Transfer Soruları</w:t>
      </w:r>
    </w:p>
    <w:p w:rsidR="001E7474" w:rsidRDefault="00CC5676">
      <w:r>
        <w:rPr>
          <w:b/>
          <w:color w:val="6A1B9A"/>
          <w:sz w:val="20"/>
        </w:rPr>
        <w:t xml:space="preserve">  1. </w:t>
      </w:r>
      <w:r>
        <w:rPr>
          <w:sz w:val="20"/>
        </w:rPr>
        <w:t>Oz degerlendirme ve surekli ogrenme aliskanligi.</w:t>
      </w:r>
    </w:p>
    <w:p w:rsidR="001E7474" w:rsidRDefault="00CC5676">
      <w:r>
        <w:rPr>
          <w:b/>
          <w:color w:val="1B2A4A"/>
          <w:sz w:val="20"/>
        </w:rPr>
        <w:t xml:space="preserve">İlişkili Disiplinler: </w:t>
      </w:r>
      <w:r>
        <w:rPr>
          <w:sz w:val="20"/>
        </w:rPr>
        <w:t>Pedagoji (olcme-degerlendirme), Psikoloji (ogrenmee motivasyonu)</w:t>
      </w:r>
    </w:p>
    <w:p w:rsidR="001E7474" w:rsidRDefault="00CC5676">
      <w:pPr>
        <w:spacing w:before="200"/>
      </w:pPr>
      <w:r>
        <w:rPr>
          <w:b/>
          <w:color w:val="6A1B9A"/>
          <w:sz w:val="24"/>
        </w:rPr>
        <w:t xml:space="preserve">  Gerçek Yaşam Problemi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E7474">
        <w:trPr>
          <w:jc w:val="center"/>
        </w:trPr>
        <w:tc>
          <w:tcPr>
            <w:tcW w:w="9638" w:type="dxa"/>
            <w:tcBorders>
              <w:top w:val="single" w:sz="8" w:space="0" w:color="6A1B9A"/>
              <w:left w:val="single" w:sz="8" w:space="0" w:color="6A1B9A"/>
              <w:bottom w:val="single" w:sz="8" w:space="0" w:color="6A1B9A"/>
              <w:right w:val="single" w:sz="8" w:space="0" w:color="6A1B9A"/>
            </w:tcBorders>
            <w:shd w:val="clear" w:color="auto" w:fill="F3E5F5"/>
          </w:tcPr>
          <w:p w:rsidR="001E7474" w:rsidRDefault="00CC5676">
            <w:r>
              <w:rPr>
                <w:sz w:val="20"/>
              </w:rPr>
              <w:t>En dusuk puan alina</w:t>
            </w:r>
            <w:r>
              <w:rPr>
                <w:sz w:val="20"/>
              </w:rPr>
              <w:t>n konuyu belirleyip kisa tekrar yapin.</w:t>
            </w:r>
          </w:p>
        </w:tc>
      </w:tr>
    </w:tbl>
    <w:p w:rsidR="001E7474" w:rsidRDefault="001E7474"/>
    <w:p w:rsidR="001E7474" w:rsidRDefault="00CC5676">
      <w:r>
        <w:rPr>
          <w:b/>
          <w:color w:val="1B2A4A"/>
          <w:sz w:val="20"/>
        </w:rPr>
        <w:t xml:space="preserve">Yaratıcı Görev: </w:t>
      </w:r>
      <w:r>
        <w:rPr>
          <w:sz w:val="20"/>
        </w:rPr>
        <w:t>Kendiniz icin ogrenme plani hazirllayin.</w:t>
      </w:r>
    </w:p>
    <w:p w:rsidR="001E7474" w:rsidRDefault="00CC56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E7474">
        <w:trPr>
          <w:jc w:val="center"/>
        </w:trPr>
        <w:tc>
          <w:tcPr>
            <w:tcW w:w="9638" w:type="dxa"/>
            <w:tcBorders>
              <w:top w:val="single" w:sz="10" w:space="0" w:color="2E7D32"/>
              <w:left w:val="single" w:sz="10" w:space="0" w:color="2E7D32"/>
              <w:bottom w:val="single" w:sz="10" w:space="0" w:color="2E7D32"/>
              <w:right w:val="single" w:sz="10" w:space="0" w:color="2E7D32"/>
            </w:tcBorders>
            <w:shd w:val="clear" w:color="auto" w:fill="2E7D32"/>
          </w:tcPr>
          <w:p w:rsidR="001E7474" w:rsidRDefault="00CC5676">
            <w:r>
              <w:rPr>
                <w:b/>
                <w:color w:val="FFFFFF"/>
                <w:sz w:val="28"/>
              </w:rPr>
              <w:t xml:space="preserve">  E5  |  DEĞERLENDİRME (EVALUATE)  —  Öğrenmeyi Ölçme</w:t>
            </w:r>
          </w:p>
        </w:tc>
      </w:tr>
    </w:tbl>
    <w:p w:rsidR="001E7474" w:rsidRDefault="001E7474"/>
    <w:p w:rsidR="001E7474" w:rsidRDefault="00CC5676">
      <w:r>
        <w:rPr>
          <w:i/>
          <w:color w:val="2E7D32"/>
          <w:sz w:val="20"/>
        </w:rPr>
        <w:t xml:space="preserve">  Süre: 8 dakika</w:t>
      </w:r>
    </w:p>
    <w:p w:rsidR="001E7474" w:rsidRDefault="00CC5676">
      <w:pPr>
        <w:spacing w:before="200"/>
      </w:pPr>
      <w:r>
        <w:rPr>
          <w:b/>
          <w:color w:val="2E7D32"/>
          <w:sz w:val="24"/>
        </w:rPr>
        <w:t xml:space="preserve">  Öz Değerlendirme Kontrol Listesi</w:t>
      </w:r>
    </w:p>
    <w:p w:rsidR="001E7474" w:rsidRDefault="00CC5676">
      <w:r>
        <w:rPr>
          <w:sz w:val="20"/>
        </w:rPr>
        <w:t xml:space="preserve">  ☐  Sinavi tamamlar.</w:t>
      </w:r>
    </w:p>
    <w:p w:rsidR="001E7474" w:rsidRDefault="00CC5676">
      <w:r>
        <w:rPr>
          <w:sz w:val="20"/>
        </w:rPr>
        <w:t xml:space="preserve">  ☐  Yanlis cevaplarini inceler.</w:t>
      </w:r>
    </w:p>
    <w:p w:rsidR="001E7474" w:rsidRDefault="00CC5676">
      <w:r>
        <w:rPr>
          <w:sz w:val="20"/>
        </w:rPr>
        <w:t xml:space="preserve">  ☐  Eksik konularini bilir.</w:t>
      </w:r>
    </w:p>
    <w:p w:rsidR="001E7474" w:rsidRDefault="00CC5676">
      <w:r>
        <w:rPr>
          <w:sz w:val="20"/>
        </w:rPr>
        <w:t xml:space="preserve">  ☐  Modul 4 icin hazirdir.</w:t>
      </w:r>
    </w:p>
    <w:p w:rsidR="001E7474" w:rsidRDefault="00CC5676">
      <w:pPr>
        <w:spacing w:before="200"/>
      </w:pPr>
      <w:r>
        <w:rPr>
          <w:b/>
          <w:color w:val="2E7D32"/>
          <w:sz w:val="24"/>
        </w:rPr>
        <w:t xml:space="preserve">  Öz Değerlendirme Soruları</w:t>
      </w:r>
    </w:p>
    <w:p w:rsidR="001E7474" w:rsidRDefault="00CC5676">
      <w:r>
        <w:rPr>
          <w:b/>
          <w:color w:val="2E7D32"/>
          <w:sz w:val="20"/>
        </w:rPr>
        <w:t xml:space="preserve">  1. </w:t>
      </w:r>
      <w:r>
        <w:rPr>
          <w:sz w:val="20"/>
        </w:rPr>
        <w:t>Sinavda ne kadar basarili oldum?</w:t>
      </w:r>
    </w:p>
    <w:p w:rsidR="001E7474" w:rsidRDefault="00CC5676">
      <w:r>
        <w:rPr>
          <w:b/>
          <w:color w:val="2E7D32"/>
          <w:sz w:val="20"/>
        </w:rPr>
        <w:t xml:space="preserve">  2. </w:t>
      </w:r>
      <w:r>
        <w:rPr>
          <w:sz w:val="20"/>
        </w:rPr>
        <w:t>Hangi konularda eksigim var?</w:t>
      </w:r>
    </w:p>
    <w:p w:rsidR="001E7474" w:rsidRDefault="00CC5676">
      <w:r>
        <w:rPr>
          <w:b/>
          <w:color w:val="2E7D32"/>
          <w:sz w:val="20"/>
        </w:rPr>
        <w:lastRenderedPageBreak/>
        <w:t xml:space="preserve">  3. </w:t>
      </w:r>
      <w:r>
        <w:rPr>
          <w:sz w:val="20"/>
        </w:rPr>
        <w:t>Modul 4 icin hazir miyim?</w:t>
      </w:r>
    </w:p>
    <w:p w:rsidR="001E7474" w:rsidRDefault="00CC5676">
      <w:pPr>
        <w:spacing w:before="200"/>
      </w:pPr>
      <w:r>
        <w:rPr>
          <w:b/>
          <w:color w:val="2E7D32"/>
          <w:sz w:val="24"/>
        </w:rPr>
        <w:t xml:space="preserve">  Biçimlendirici Değerlendirme (Kısa Quiz)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E7474">
        <w:trPr>
          <w:jc w:val="center"/>
        </w:trPr>
        <w:tc>
          <w:tcPr>
            <w:tcW w:w="3213" w:type="dxa"/>
            <w:shd w:val="clear" w:color="auto" w:fill="2E7D32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2E7D32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Soru</w:t>
            </w:r>
          </w:p>
        </w:tc>
        <w:tc>
          <w:tcPr>
            <w:tcW w:w="3213" w:type="dxa"/>
            <w:shd w:val="clear" w:color="auto" w:fill="2E7D32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Cevap</w:t>
            </w:r>
          </w:p>
        </w:tc>
      </w:tr>
      <w:tr w:rsidR="001E7474">
        <w:trPr>
          <w:jc w:val="center"/>
        </w:trPr>
        <w:tc>
          <w:tcPr>
            <w:tcW w:w="3213" w:type="dxa"/>
          </w:tcPr>
          <w:p w:rsidR="001E7474" w:rsidRDefault="00CC5676">
            <w:r>
              <w:rPr>
                <w:sz w:val="18"/>
              </w:rPr>
              <w:t>Bu sinav neyi olctu?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a) Hafiza b) Modul 3 kazanimlari c) Hiz d) Yazma becerisi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b) Modul 3 kazanimlari</w:t>
            </w:r>
          </w:p>
        </w:tc>
      </w:tr>
      <w:tr w:rsidR="001E7474">
        <w:trPr>
          <w:jc w:val="center"/>
        </w:trPr>
        <w:tc>
          <w:tcPr>
            <w:tcW w:w="3213" w:type="dxa"/>
          </w:tcPr>
          <w:p w:rsidR="001E7474" w:rsidRDefault="00CC5676">
            <w:r>
              <w:rPr>
                <w:sz w:val="18"/>
              </w:rPr>
              <w:t>Eksik konu belirledim, ne yapmaliyim?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 xml:space="preserve">a) Unutmaliyim b) Tekrar </w:t>
            </w:r>
            <w:r>
              <w:rPr>
                <w:sz w:val="18"/>
              </w:rPr>
              <w:t>etmeliyim c) Atlamaliyim d) Hicbiri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b) Tekrar etmeliyim</w:t>
            </w:r>
          </w:p>
        </w:tc>
      </w:tr>
      <w:tr w:rsidR="001E7474">
        <w:trPr>
          <w:jc w:val="center"/>
        </w:trPr>
        <w:tc>
          <w:tcPr>
            <w:tcW w:w="3213" w:type="dxa"/>
          </w:tcPr>
          <w:p w:rsidR="001E7474" w:rsidRDefault="00CC5676">
            <w:r>
              <w:rPr>
                <w:sz w:val="18"/>
              </w:rPr>
              <w:t>Sonraki modul ne?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a) Modul 1 b) Modul 2 c) Modul 3 tekrar d) Modul 4 Derin Ogrenme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d) Modul 4 Derin Ogrenme</w:t>
            </w:r>
          </w:p>
        </w:tc>
      </w:tr>
    </w:tbl>
    <w:p w:rsidR="001E7474" w:rsidRDefault="001E7474"/>
    <w:p w:rsidR="001E7474" w:rsidRDefault="00CC5676">
      <w:pPr>
        <w:spacing w:before="200"/>
      </w:pPr>
      <w:r>
        <w:rPr>
          <w:b/>
          <w:color w:val="2E7D32"/>
          <w:sz w:val="24"/>
        </w:rPr>
        <w:t xml:space="preserve">  Tartışma Soruları</w:t>
      </w:r>
    </w:p>
    <w:p w:rsidR="001E7474" w:rsidRDefault="00CC5676">
      <w:r>
        <w:rPr>
          <w:b/>
          <w:color w:val="2E7D32"/>
          <w:sz w:val="20"/>
        </w:rPr>
        <w:t>Açık Uçlu:</w:t>
      </w:r>
    </w:p>
    <w:p w:rsidR="001E7474" w:rsidRDefault="00CC5676">
      <w:r>
        <w:rPr>
          <w:b/>
          <w:color w:val="2E7D32"/>
          <w:sz w:val="20"/>
        </w:rPr>
        <w:t xml:space="preserve">  1. </w:t>
      </w:r>
      <w:r>
        <w:rPr>
          <w:sz w:val="20"/>
        </w:rPr>
        <w:t>Bu moduldde en degerli ogrenme deneyiiminiz ne oldu?</w:t>
      </w:r>
    </w:p>
    <w:p w:rsidR="001E7474" w:rsidRDefault="00CC5676">
      <w:r>
        <w:rPr>
          <w:b/>
          <w:color w:val="2E7D32"/>
          <w:sz w:val="20"/>
        </w:rPr>
        <w:t>Eleştirel Düşünme:</w:t>
      </w:r>
    </w:p>
    <w:p w:rsidR="001E7474" w:rsidRDefault="00CC5676">
      <w:r>
        <w:rPr>
          <w:b/>
          <w:color w:val="2E7D32"/>
          <w:sz w:val="20"/>
        </w:rPr>
        <w:t xml:space="preserve">  1. </w:t>
      </w:r>
      <w:r>
        <w:rPr>
          <w:sz w:val="20"/>
        </w:rPr>
        <w:t>YSA bilginizi gercek hayatta nasil kullanabilirsiniz?</w:t>
      </w:r>
    </w:p>
    <w:p w:rsidR="001E7474" w:rsidRDefault="00CC56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E7474" w:rsidRDefault="00CC5676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E7474">
        <w:trPr>
          <w:jc w:val="center"/>
        </w:trPr>
        <w:tc>
          <w:tcPr>
            <w:tcW w:w="9638" w:type="dxa"/>
            <w:tcBorders>
              <w:top w:val="single" w:sz="10" w:space="0" w:color="C62828"/>
              <w:left w:val="single" w:sz="10" w:space="0" w:color="C62828"/>
              <w:bottom w:val="single" w:sz="10" w:space="0" w:color="C62828"/>
              <w:right w:val="single" w:sz="10" w:space="0" w:color="C62828"/>
            </w:tcBorders>
            <w:shd w:val="clear" w:color="auto" w:fill="C62828"/>
          </w:tcPr>
          <w:p w:rsidR="001E7474" w:rsidRDefault="00CC5676">
            <w:r>
              <w:rPr>
                <w:b/>
                <w:color w:val="FFFFFF"/>
                <w:sz w:val="28"/>
              </w:rPr>
              <w:lastRenderedPageBreak/>
              <w:t xml:space="preserve">  UYGULAMALAR  |  Hands-On Uygulama Etkinlikleri</w:t>
            </w:r>
          </w:p>
        </w:tc>
      </w:tr>
    </w:tbl>
    <w:p w:rsidR="001E7474" w:rsidRDefault="001E7474"/>
    <w:p w:rsidR="001E7474" w:rsidRDefault="00CC5676">
      <w:pPr>
        <w:spacing w:before="200"/>
      </w:pPr>
      <w:r>
        <w:rPr>
          <w:b/>
          <w:color w:val="C62828"/>
          <w:sz w:val="24"/>
        </w:rPr>
        <w:t xml:space="preserve">  Adım Adım Uygulama: "Sinav Uygulama"</w:t>
      </w:r>
    </w:p>
    <w:p w:rsidR="001E7474" w:rsidRDefault="00CC5676">
      <w:r>
        <w:rPr>
          <w:b/>
          <w:color w:val="1B2A4A"/>
          <w:sz w:val="20"/>
        </w:rPr>
        <w:t>Hedef</w:t>
      </w:r>
      <w:r>
        <w:rPr>
          <w:b/>
          <w:color w:val="1B2A4A"/>
          <w:sz w:val="20"/>
        </w:rPr>
        <w:t xml:space="preserve">: </w:t>
      </w:r>
      <w:r>
        <w:rPr>
          <w:sz w:val="20"/>
        </w:rPr>
        <w:t>60 dakikada sinavi tamamlama.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E7474">
        <w:trPr>
          <w:jc w:val="center"/>
        </w:trPr>
        <w:tc>
          <w:tcPr>
            <w:tcW w:w="3213" w:type="dxa"/>
            <w:shd w:val="clear" w:color="auto" w:fill="C62828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Adım</w:t>
            </w:r>
          </w:p>
        </w:tc>
        <w:tc>
          <w:tcPr>
            <w:tcW w:w="3213" w:type="dxa"/>
            <w:shd w:val="clear" w:color="auto" w:fill="C62828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İşlem</w:t>
            </w:r>
          </w:p>
        </w:tc>
        <w:tc>
          <w:tcPr>
            <w:tcW w:w="3213" w:type="dxa"/>
            <w:shd w:val="clear" w:color="auto" w:fill="C62828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Beklenen Sonuç</w:t>
            </w:r>
          </w:p>
        </w:tc>
      </w:tr>
      <w:tr w:rsidR="001E7474">
        <w:trPr>
          <w:jc w:val="center"/>
        </w:trPr>
        <w:tc>
          <w:tcPr>
            <w:tcW w:w="3213" w:type="dxa"/>
          </w:tcPr>
          <w:p w:rsidR="001E7474" w:rsidRDefault="00CC5676">
            <w:r>
              <w:rPr>
                <w:sz w:val="18"/>
              </w:rPr>
              <w:t>Bolum A: 15 test sorusu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15 dakika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15 puan</w:t>
            </w:r>
          </w:p>
        </w:tc>
      </w:tr>
      <w:tr w:rsidR="001E7474">
        <w:trPr>
          <w:jc w:val="center"/>
        </w:trPr>
        <w:tc>
          <w:tcPr>
            <w:tcW w:w="3213" w:type="dxa"/>
          </w:tcPr>
          <w:p w:rsidR="001E7474" w:rsidRDefault="00CC5676">
            <w:r>
              <w:rPr>
                <w:sz w:val="18"/>
              </w:rPr>
              <w:t>Bolum B+C: Acik uclu + Problem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25 dakika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55 puan</w:t>
            </w:r>
          </w:p>
        </w:tc>
      </w:tr>
      <w:tr w:rsidR="001E7474">
        <w:trPr>
          <w:jc w:val="center"/>
        </w:trPr>
        <w:tc>
          <w:tcPr>
            <w:tcW w:w="3213" w:type="dxa"/>
          </w:tcPr>
          <w:p w:rsidR="001E7474" w:rsidRDefault="00CC5676">
            <w:r>
              <w:rPr>
                <w:sz w:val="18"/>
              </w:rPr>
              <w:t>Bolum D: Kodlama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20 dakika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30 puan</w:t>
            </w:r>
          </w:p>
        </w:tc>
      </w:tr>
    </w:tbl>
    <w:p w:rsidR="001E7474" w:rsidRDefault="001E7474"/>
    <w:p w:rsidR="001E7474" w:rsidRDefault="00CC5676">
      <w:r>
        <w:rPr>
          <w:b/>
          <w:color w:val="1B2A4A"/>
          <w:sz w:val="20"/>
        </w:rPr>
        <w:t xml:space="preserve">Tamamlanma Kriteri: </w:t>
      </w:r>
      <w:r>
        <w:rPr>
          <w:sz w:val="20"/>
        </w:rPr>
        <w:t xml:space="preserve">Sinav suresi icinde tamamlanmali, %60 gecme </w:t>
      </w:r>
      <w:r>
        <w:rPr>
          <w:sz w:val="20"/>
        </w:rPr>
        <w:t>notu.</w:t>
      </w:r>
    </w:p>
    <w:p w:rsidR="001E7474" w:rsidRDefault="00CC56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E7474" w:rsidRDefault="00CC5676">
      <w:pPr>
        <w:spacing w:before="200"/>
      </w:pPr>
      <w:r>
        <w:rPr>
          <w:b/>
          <w:color w:val="C62828"/>
          <w:sz w:val="24"/>
        </w:rPr>
        <w:t xml:space="preserve">  Canlı Demo: "Sinav Sonrasi Tekrar"</w:t>
      </w:r>
    </w:p>
    <w:p w:rsidR="001E7474" w:rsidRDefault="00CC5676">
      <w:r>
        <w:rPr>
          <w:b/>
          <w:color w:val="1B2A4A"/>
          <w:sz w:val="20"/>
        </w:rPr>
        <w:t xml:space="preserve">Eğitmenin Gösterdiği: </w:t>
      </w:r>
      <w:r>
        <w:rPr>
          <w:sz w:val="20"/>
        </w:rPr>
        <w:t>Cevap anahtarini aciklar, zor sorulari cozer.</w:t>
      </w:r>
    </w:p>
    <w:p w:rsidR="001E7474" w:rsidRDefault="00CC5676">
      <w:r>
        <w:rPr>
          <w:b/>
          <w:color w:val="1B2A4A"/>
          <w:sz w:val="20"/>
        </w:rPr>
        <w:t xml:space="preserve">Öğrencinin Tekrarladığı: </w:t>
      </w:r>
      <w:r>
        <w:rPr>
          <w:sz w:val="20"/>
        </w:rPr>
        <w:t>Yanlis cevaplarini not alir ve duzeltir</w:t>
      </w:r>
      <w:r>
        <w:rPr>
          <w:sz w:val="20"/>
        </w:rPr>
        <w:t>.</w:t>
      </w:r>
    </w:p>
    <w:p w:rsidR="001E7474" w:rsidRDefault="00CC5676">
      <w:r>
        <w:rPr>
          <w:b/>
          <w:color w:val="1B2A4A"/>
          <w:sz w:val="20"/>
        </w:rPr>
        <w:t xml:space="preserve">Dikkat Noktaları: </w:t>
      </w:r>
      <w:r>
        <w:rPr>
          <w:sz w:val="20"/>
        </w:rPr>
        <w:t>Yanlis cevaplar ogrenme firsatidir!</w:t>
      </w:r>
    </w:p>
    <w:p w:rsidR="001E7474" w:rsidRDefault="00CC56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E7474" w:rsidRDefault="00CC5676">
      <w:pPr>
        <w:spacing w:before="200"/>
      </w:pPr>
      <w:r>
        <w:rPr>
          <w:b/>
          <w:color w:val="C62828"/>
          <w:sz w:val="24"/>
        </w:rPr>
        <w:t xml:space="preserve">  Pratik Alıştırmalar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E7474">
        <w:trPr>
          <w:jc w:val="center"/>
        </w:trPr>
        <w:tc>
          <w:tcPr>
            <w:tcW w:w="3213" w:type="dxa"/>
            <w:shd w:val="clear" w:color="auto" w:fill="C62828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C62828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3213" w:type="dxa"/>
            <w:shd w:val="clear" w:color="auto" w:fill="C62828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Görev</w:t>
            </w:r>
          </w:p>
        </w:tc>
      </w:tr>
      <w:tr w:rsidR="001E7474">
        <w:trPr>
          <w:jc w:val="center"/>
        </w:trPr>
        <w:tc>
          <w:tcPr>
            <w:tcW w:w="3213" w:type="dxa"/>
          </w:tcPr>
          <w:p w:rsidR="001E7474" w:rsidRDefault="00CC5676">
            <w:r>
              <w:rPr>
                <w:sz w:val="18"/>
              </w:rPr>
              <w:t>Temel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Yanlis cevapladiginiz 3 soruyu tekrar cozun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Dogru cevaplar</w:t>
            </w:r>
          </w:p>
        </w:tc>
      </w:tr>
      <w:tr w:rsidR="001E7474">
        <w:trPr>
          <w:jc w:val="center"/>
        </w:trPr>
        <w:tc>
          <w:tcPr>
            <w:tcW w:w="3213" w:type="dxa"/>
          </w:tcPr>
          <w:p w:rsidR="001E7474" w:rsidRDefault="00CC5676">
            <w:r>
              <w:rPr>
                <w:sz w:val="18"/>
              </w:rPr>
              <w:t>Orta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 xml:space="preserve">Eksik </w:t>
            </w:r>
            <w:r>
              <w:rPr>
                <w:sz w:val="18"/>
              </w:rPr>
              <w:t>konulariniz icin 5 maddelik ozet yazin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Ozet notlar</w:t>
            </w:r>
          </w:p>
        </w:tc>
      </w:tr>
      <w:tr w:rsidR="001E7474">
        <w:trPr>
          <w:jc w:val="center"/>
        </w:trPr>
        <w:tc>
          <w:tcPr>
            <w:tcW w:w="3213" w:type="dxa"/>
          </w:tcPr>
          <w:p w:rsidR="001E7474" w:rsidRDefault="00CC5676">
            <w:r>
              <w:rPr>
                <w:sz w:val="18"/>
              </w:rPr>
              <w:t>Ileri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Modul 4 icin on hazirliik plani yapiin</w:t>
            </w:r>
          </w:p>
        </w:tc>
        <w:tc>
          <w:tcPr>
            <w:tcW w:w="3213" w:type="dxa"/>
          </w:tcPr>
          <w:p w:rsidR="001E7474" w:rsidRDefault="00CC5676">
            <w:r>
              <w:rPr>
                <w:sz w:val="18"/>
              </w:rPr>
              <w:t>Ogrenme plani</w:t>
            </w:r>
          </w:p>
        </w:tc>
      </w:tr>
    </w:tbl>
    <w:p w:rsidR="001E7474" w:rsidRDefault="001E7474"/>
    <w:p w:rsidR="001E7474" w:rsidRDefault="00CC56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E7474" w:rsidRDefault="00CC5676">
      <w:pPr>
        <w:spacing w:before="200"/>
      </w:pPr>
      <w:r>
        <w:rPr>
          <w:b/>
          <w:color w:val="C62828"/>
          <w:sz w:val="24"/>
        </w:rPr>
        <w:t xml:space="preserve">  Vaka Çalışması: "Ogrenme Yolculugu"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E7474">
        <w:trPr>
          <w:jc w:val="center"/>
        </w:trPr>
        <w:tc>
          <w:tcPr>
            <w:tcW w:w="9638" w:type="dxa"/>
            <w:tcBorders>
              <w:top w:val="single" w:sz="8" w:space="0" w:color="C62828"/>
              <w:left w:val="single" w:sz="8" w:space="0" w:color="C62828"/>
              <w:bottom w:val="single" w:sz="8" w:space="0" w:color="C62828"/>
              <w:right w:val="single" w:sz="8" w:space="0" w:color="C62828"/>
            </w:tcBorders>
            <w:shd w:val="clear" w:color="auto" w:fill="FFF3E0"/>
          </w:tcPr>
          <w:p w:rsidR="001E7474" w:rsidRDefault="00CC5676">
            <w:r>
              <w:rPr>
                <w:sz w:val="20"/>
              </w:rPr>
              <w:t>Modul 3 boyunca ne ogrre</w:t>
            </w:r>
            <w:r>
              <w:rPr>
                <w:sz w:val="20"/>
              </w:rPr>
              <w:t>ndiniz? En zorlayici an ne oldu? En gurur duydugunuz basariniz ne?</w:t>
            </w:r>
          </w:p>
        </w:tc>
      </w:tr>
    </w:tbl>
    <w:p w:rsidR="001E7474" w:rsidRDefault="001E7474"/>
    <w:p w:rsidR="001E7474" w:rsidRDefault="00CC5676">
      <w:r>
        <w:rPr>
          <w:b/>
          <w:color w:val="1B2A4A"/>
          <w:sz w:val="20"/>
        </w:rPr>
        <w:t xml:space="preserve">Beklenen Çıktı: </w:t>
      </w:r>
      <w:r>
        <w:rPr>
          <w:sz w:val="20"/>
        </w:rPr>
        <w:t>Kisisel ogrenme yolculugu degerlendirmesi.</w:t>
      </w:r>
    </w:p>
    <w:p w:rsidR="001E7474" w:rsidRDefault="00CC56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E7474" w:rsidRDefault="00CC5676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E7474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1E7474" w:rsidRDefault="00CC5676">
            <w:r>
              <w:rPr>
                <w:b/>
                <w:color w:val="FFFFFF"/>
                <w:sz w:val="28"/>
              </w:rPr>
              <w:lastRenderedPageBreak/>
              <w:t xml:space="preserve">  DERS SONU  |  Özet, Kapanış ve Köprü</w:t>
            </w:r>
          </w:p>
        </w:tc>
      </w:tr>
    </w:tbl>
    <w:p w:rsidR="001E7474" w:rsidRDefault="001E7474"/>
    <w:p w:rsidR="001E7474" w:rsidRDefault="00CC5676">
      <w:pPr>
        <w:spacing w:before="200"/>
      </w:pPr>
      <w:r>
        <w:rPr>
          <w:b/>
          <w:color w:val="757575"/>
          <w:sz w:val="24"/>
        </w:rPr>
        <w:t xml:space="preserve">  Özet</w:t>
      </w:r>
    </w:p>
    <w:p w:rsidR="001E7474" w:rsidRDefault="00CC5676">
      <w:r>
        <w:rPr>
          <w:sz w:val="20"/>
        </w:rPr>
        <w:t>Modul 3 sinavi, performans degerllendirme, eksik analizi ve Modul 4 e gecis haziirligi.</w:t>
      </w:r>
    </w:p>
    <w:p w:rsidR="001E7474" w:rsidRDefault="00CC5676">
      <w:pPr>
        <w:spacing w:before="200"/>
      </w:pPr>
      <w:r>
        <w:rPr>
          <w:b/>
          <w:color w:val="757575"/>
          <w:sz w:val="24"/>
        </w:rPr>
        <w:t xml:space="preserve">  Anahtar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1E7474">
        <w:trPr>
          <w:jc w:val="center"/>
        </w:trPr>
        <w:tc>
          <w:tcPr>
            <w:tcW w:w="4819" w:type="dxa"/>
            <w:shd w:val="clear" w:color="auto" w:fill="F5F5F5"/>
          </w:tcPr>
          <w:p w:rsidR="001E7474" w:rsidRDefault="00CC5676">
            <w:r>
              <w:rPr>
                <w:b/>
                <w:color w:val="1B2A4A"/>
                <w:sz w:val="20"/>
              </w:rPr>
              <w:t xml:space="preserve">  Olcme</w:t>
            </w:r>
          </w:p>
        </w:tc>
        <w:tc>
          <w:tcPr>
            <w:tcW w:w="4819" w:type="dxa"/>
            <w:shd w:val="clear" w:color="auto" w:fill="F5F5F5"/>
          </w:tcPr>
          <w:p w:rsidR="001E7474" w:rsidRDefault="00CC5676">
            <w:r>
              <w:rPr>
                <w:b/>
                <w:color w:val="1B2A4A"/>
                <w:sz w:val="20"/>
              </w:rPr>
              <w:t xml:space="preserve">  Degerlendirme</w:t>
            </w:r>
          </w:p>
        </w:tc>
      </w:tr>
      <w:tr w:rsidR="001E7474">
        <w:trPr>
          <w:jc w:val="center"/>
        </w:trPr>
        <w:tc>
          <w:tcPr>
            <w:tcW w:w="4819" w:type="dxa"/>
            <w:shd w:val="clear" w:color="auto" w:fill="F5F5F5"/>
          </w:tcPr>
          <w:p w:rsidR="001E7474" w:rsidRDefault="00CC5676">
            <w:r>
              <w:rPr>
                <w:b/>
                <w:color w:val="1B2A4A"/>
                <w:sz w:val="20"/>
              </w:rPr>
              <w:t xml:space="preserve">  Geri Bildirim</w:t>
            </w:r>
          </w:p>
        </w:tc>
        <w:tc>
          <w:tcPr>
            <w:tcW w:w="4819" w:type="dxa"/>
            <w:shd w:val="clear" w:color="auto" w:fill="F5F5F5"/>
          </w:tcPr>
          <w:p w:rsidR="001E7474" w:rsidRDefault="00CC5676">
            <w:r>
              <w:rPr>
                <w:b/>
                <w:color w:val="1B2A4A"/>
                <w:sz w:val="20"/>
              </w:rPr>
              <w:t xml:space="preserve">  Eksik Analizi</w:t>
            </w:r>
          </w:p>
        </w:tc>
      </w:tr>
      <w:tr w:rsidR="001E7474">
        <w:trPr>
          <w:jc w:val="center"/>
        </w:trPr>
        <w:tc>
          <w:tcPr>
            <w:tcW w:w="4819" w:type="dxa"/>
            <w:shd w:val="clear" w:color="auto" w:fill="F5F5F5"/>
          </w:tcPr>
          <w:p w:rsidR="001E7474" w:rsidRDefault="00CC5676">
            <w:r>
              <w:rPr>
                <w:b/>
                <w:color w:val="1B2A4A"/>
                <w:sz w:val="20"/>
              </w:rPr>
              <w:t xml:space="preserve">  Surekli Ogrenme</w:t>
            </w:r>
          </w:p>
        </w:tc>
        <w:tc>
          <w:tcPr>
            <w:tcW w:w="4819" w:type="dxa"/>
          </w:tcPr>
          <w:p w:rsidR="001E7474" w:rsidRDefault="001E7474"/>
        </w:tc>
      </w:tr>
    </w:tbl>
    <w:p w:rsidR="001E7474" w:rsidRDefault="001E7474"/>
    <w:p w:rsidR="001E7474" w:rsidRDefault="00CC5676">
      <w:pPr>
        <w:spacing w:before="200"/>
      </w:pPr>
      <w:r>
        <w:rPr>
          <w:b/>
          <w:color w:val="757575"/>
          <w:sz w:val="24"/>
        </w:rPr>
        <w:t xml:space="preserve">  Bir Sonraki Dersle Köprü</w:t>
      </w:r>
    </w:p>
    <w:p w:rsidR="001E7474" w:rsidRDefault="00CC5676">
      <w:r>
        <w:rPr>
          <w:sz w:val="20"/>
        </w:rPr>
        <w:t xml:space="preserve">Modul 4: Derin Ogrenme! CNN, </w:t>
      </w:r>
      <w:r>
        <w:rPr>
          <w:sz w:val="20"/>
        </w:rPr>
        <w:t>goruntu tanima ve ileri konular bizi bekliyor.</w:t>
      </w:r>
    </w:p>
    <w:p w:rsidR="001E7474" w:rsidRDefault="00CC5676">
      <w:pPr>
        <w:spacing w:before="200"/>
      </w:pPr>
      <w:r>
        <w:rPr>
          <w:b/>
          <w:color w:val="757575"/>
          <w:sz w:val="24"/>
        </w:rPr>
        <w:t xml:space="preserve">  Ev Ödevi / Hazırlık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E7474">
        <w:trPr>
          <w:jc w:val="center"/>
        </w:trPr>
        <w:tc>
          <w:tcPr>
            <w:tcW w:w="9638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5F5F5"/>
          </w:tcPr>
          <w:p w:rsidR="001E7474" w:rsidRDefault="00CC5676">
            <w:r>
              <w:rPr>
                <w:sz w:val="20"/>
              </w:rPr>
              <w:t>Eksik konularinizi tekrar edin. Derin ogrenme hakkinda on arasstirma yapin.</w:t>
            </w:r>
          </w:p>
        </w:tc>
      </w:tr>
    </w:tbl>
    <w:p w:rsidR="001E7474" w:rsidRDefault="001E7474"/>
    <w:p w:rsidR="001E7474" w:rsidRDefault="00CC56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E7474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1E7474" w:rsidRDefault="00CC5676">
            <w:r>
              <w:rPr>
                <w:b/>
                <w:color w:val="FFFFFF"/>
                <w:sz w:val="28"/>
              </w:rPr>
              <w:t xml:space="preserve">  NOTLAR  |  Öğretmen Notlar</w:t>
            </w:r>
            <w:r>
              <w:rPr>
                <w:b/>
                <w:color w:val="FFFFFF"/>
                <w:sz w:val="28"/>
              </w:rPr>
              <w:t>ı</w:t>
            </w:r>
          </w:p>
        </w:tc>
      </w:tr>
    </w:tbl>
    <w:p w:rsidR="001E7474" w:rsidRDefault="001E7474"/>
    <w:p w:rsidR="001E7474" w:rsidRDefault="00CC5676">
      <w:pPr>
        <w:spacing w:before="200"/>
      </w:pPr>
      <w:r>
        <w:rPr>
          <w:b/>
          <w:color w:val="1B2A4A"/>
          <w:sz w:val="24"/>
        </w:rPr>
        <w:t xml:space="preserve">  Dersten Önce Yapılacaklar</w:t>
      </w:r>
    </w:p>
    <w:p w:rsidR="001E7474" w:rsidRDefault="00CC5676">
      <w:pPr>
        <w:pStyle w:val="ListeMaddemi"/>
      </w:pPr>
      <w:r>
        <w:rPr>
          <w:sz w:val="20"/>
        </w:rPr>
        <w:t>Sinav kagitlarini fotokopi edin, bilgisayarlari hazirlaayin.</w:t>
      </w:r>
    </w:p>
    <w:p w:rsidR="001E7474" w:rsidRDefault="00CC5676">
      <w:pPr>
        <w:spacing w:before="200"/>
      </w:pPr>
      <w:r>
        <w:rPr>
          <w:b/>
          <w:color w:val="1B2A4A"/>
          <w:sz w:val="24"/>
        </w:rPr>
        <w:t xml:space="preserve">  Olası Zorluklar ve Çözümler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1E7474">
        <w:trPr>
          <w:jc w:val="center"/>
        </w:trPr>
        <w:tc>
          <w:tcPr>
            <w:tcW w:w="4819" w:type="dxa"/>
            <w:shd w:val="clear" w:color="auto" w:fill="1B2A4A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4819" w:type="dxa"/>
            <w:shd w:val="clear" w:color="auto" w:fill="1B2A4A"/>
          </w:tcPr>
          <w:p w:rsidR="001E7474" w:rsidRDefault="00CC5676">
            <w:pPr>
              <w:jc w:val="center"/>
            </w:pPr>
            <w:r>
              <w:rPr>
                <w:b/>
                <w:color w:val="FFFFFF"/>
                <w:sz w:val="18"/>
              </w:rPr>
              <w:t>Çözüm</w:t>
            </w:r>
          </w:p>
        </w:tc>
      </w:tr>
      <w:tr w:rsidR="001E7474">
        <w:trPr>
          <w:jc w:val="center"/>
        </w:trPr>
        <w:tc>
          <w:tcPr>
            <w:tcW w:w="4819" w:type="dxa"/>
          </w:tcPr>
          <w:p w:rsidR="001E7474" w:rsidRDefault="00CC5676">
            <w:r>
              <w:rPr>
                <w:sz w:val="18"/>
              </w:rPr>
              <w:t>Sinav kaygisi</w:t>
            </w:r>
          </w:p>
        </w:tc>
        <w:tc>
          <w:tcPr>
            <w:tcW w:w="4819" w:type="dxa"/>
          </w:tcPr>
          <w:p w:rsidR="001E7474" w:rsidRDefault="00CC5676">
            <w:r>
              <w:rPr>
                <w:sz w:val="18"/>
              </w:rPr>
              <w:t>Rahatlatici ortam saglayin</w:t>
            </w:r>
          </w:p>
        </w:tc>
      </w:tr>
      <w:tr w:rsidR="001E7474">
        <w:trPr>
          <w:jc w:val="center"/>
        </w:trPr>
        <w:tc>
          <w:tcPr>
            <w:tcW w:w="4819" w:type="dxa"/>
          </w:tcPr>
          <w:p w:rsidR="001E7474" w:rsidRDefault="00CC5676">
            <w:r>
              <w:rPr>
                <w:sz w:val="18"/>
              </w:rPr>
              <w:t>Zaman yetmezligi</w:t>
            </w:r>
          </w:p>
        </w:tc>
        <w:tc>
          <w:tcPr>
            <w:tcW w:w="4819" w:type="dxa"/>
          </w:tcPr>
          <w:p w:rsidR="001E7474" w:rsidRDefault="00CC5676">
            <w:r>
              <w:rPr>
                <w:sz w:val="18"/>
              </w:rPr>
              <w:t>Zaman uyarilari verin (30dk, 15dk, 5dk)</w:t>
            </w:r>
          </w:p>
        </w:tc>
      </w:tr>
    </w:tbl>
    <w:p w:rsidR="001E7474" w:rsidRDefault="001E7474"/>
    <w:p w:rsidR="001E7474" w:rsidRDefault="00CC5676">
      <w:r>
        <w:rPr>
          <w:b/>
          <w:color w:val="1B2A4A"/>
          <w:sz w:val="20"/>
        </w:rPr>
        <w:t xml:space="preserve">Zaman Yönetimi: </w:t>
      </w:r>
      <w:r>
        <w:rPr>
          <w:sz w:val="20"/>
        </w:rPr>
        <w:t>Sinav: 60dk, Degerlendirme: 20dk, Tartisma: 10dk</w:t>
      </w:r>
    </w:p>
    <w:p w:rsidR="001E7474" w:rsidRDefault="00CC5676">
      <w:pPr>
        <w:spacing w:before="200"/>
      </w:pPr>
      <w:r>
        <w:rPr>
          <w:b/>
          <w:color w:val="1B2A4A"/>
          <w:sz w:val="24"/>
        </w:rPr>
        <w:t xml:space="preserve">  Alternatif Plan (B Planı)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E7474">
        <w:trPr>
          <w:jc w:val="center"/>
        </w:trPr>
        <w:tc>
          <w:tcPr>
            <w:tcW w:w="9638" w:type="dxa"/>
            <w:tcBorders>
              <w:top w:val="single" w:sz="8" w:space="0" w:color="F9A825"/>
              <w:left w:val="single" w:sz="8" w:space="0" w:color="F9A825"/>
              <w:bottom w:val="single" w:sz="8" w:space="0" w:color="F9A825"/>
              <w:right w:val="single" w:sz="8" w:space="0" w:color="F9A825"/>
            </w:tcBorders>
            <w:shd w:val="clear" w:color="auto" w:fill="FFF8E1"/>
          </w:tcPr>
          <w:p w:rsidR="001E7474" w:rsidRDefault="00CC5676">
            <w:r>
              <w:rPr>
                <w:sz w:val="20"/>
              </w:rPr>
              <w:t>Sinav tamamlanaamazsa ek sure verin.</w:t>
            </w:r>
          </w:p>
        </w:tc>
      </w:tr>
    </w:tbl>
    <w:p w:rsidR="001E7474" w:rsidRDefault="001E7474"/>
    <w:p w:rsidR="001E7474" w:rsidRDefault="00CC5676">
      <w:r>
        <w:br w:type="page"/>
      </w:r>
    </w:p>
    <w:sectPr w:rsidR="001E7474" w:rsidSect="00034616">
      <w:pgSz w:w="11906" w:h="16838"/>
      <w:pgMar w:top="1020" w:right="1134" w:bottom="102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1E7474"/>
    <w:rsid w:val="0029639D"/>
    <w:rsid w:val="00326F90"/>
    <w:rsid w:val="00AA1D8D"/>
    <w:rsid w:val="00B47730"/>
    <w:rsid w:val="00CB0664"/>
    <w:rsid w:val="00CC567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/>
    </w:pPr>
    <w:rPr>
      <w:rFonts w:ascii="Calibri" w:hAnsi="Calibri"/>
      <w:color w:val="333333"/>
    </w:rPr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Trnak">
    <w:name w:val="Quote"/>
    <w:basedOn w:val="Normal"/>
    <w:next w:val="Normal"/>
    <w:link w:val="TrnakChar"/>
    <w:uiPriority w:val="29"/>
    <w:qFormat/>
    <w:rsid w:val="00FC693F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/>
    </w:pPr>
    <w:rPr>
      <w:rFonts w:ascii="Calibri" w:hAnsi="Calibri"/>
      <w:color w:val="333333"/>
    </w:rPr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Trnak">
    <w:name w:val="Quote"/>
    <w:basedOn w:val="Normal"/>
    <w:next w:val="Normal"/>
    <w:link w:val="TrnakChar"/>
    <w:uiPriority w:val="29"/>
    <w:qFormat/>
    <w:rsid w:val="00FC693F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6B96FDC-396E-42CD-85EF-0B6F3131B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30</Pages>
  <Words>5470</Words>
  <Characters>31185</Characters>
  <Application>Microsoft Office Word</Application>
  <DocSecurity>0</DocSecurity>
  <Lines>259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36582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Lenovo</cp:lastModifiedBy>
  <cp:revision>2</cp:revision>
  <dcterms:created xsi:type="dcterms:W3CDTF">2013-12-23T23:15:00Z</dcterms:created>
  <dcterms:modified xsi:type="dcterms:W3CDTF">2026-05-31T11:49:00Z</dcterms:modified>
  <cp:category/>
</cp:coreProperties>
</file>